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3C00355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441AA194">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23</w:t>
            </w:r>
            <w:r>
              <w:rPr>
                <w:sz w:val="64"/>
                <w:highlight w:val="none"/>
              </w:rPr>
              <w:t>.</w:t>
            </w:r>
            <w:bookmarkEnd w:id="2"/>
            <w:r>
              <w:rPr>
                <w:rFonts w:hint="eastAsia" w:eastAsia="宋体"/>
                <w:sz w:val="64"/>
                <w:highlight w:val="none"/>
                <w:lang w:val="en-US" w:eastAsia="zh-CN"/>
              </w:rPr>
              <w:t>700-57</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03</w:t>
            </w:r>
            <w:r>
              <w:rPr>
                <w:sz w:val="32"/>
                <w:highlight w:val="none"/>
              </w:rPr>
              <w:t>)</w:t>
            </w:r>
          </w:p>
        </w:tc>
      </w:tr>
      <w:tr w14:paraId="72CF463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61E9229C">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14:paraId="105E2700">
            <w:pPr>
              <w:pStyle w:val="128"/>
              <w:rPr>
                <w:highlight w:val="none"/>
              </w:rPr>
            </w:pPr>
          </w:p>
        </w:tc>
      </w:tr>
      <w:tr w14:paraId="12D3F5B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035C0783">
            <w:pPr>
              <w:pStyle w:val="115"/>
              <w:framePr w:wrap="auto" w:vAnchor="margin" w:hAnchor="text" w:yAlign="inline"/>
              <w:rPr>
                <w:highlight w:val="none"/>
              </w:rPr>
            </w:pPr>
            <w:r>
              <w:rPr>
                <w:highlight w:val="none"/>
              </w:rPr>
              <w:t>3rd Generation Partnership Project;</w:t>
            </w:r>
          </w:p>
          <w:p w14:paraId="5715A36C">
            <w:pPr>
              <w:pStyle w:val="115"/>
              <w:framePr w:wrap="auto" w:vAnchor="margin" w:hAnchor="text" w:yAlign="inline"/>
              <w:rPr>
                <w:highlight w:val="none"/>
              </w:rPr>
            </w:pPr>
            <w:r>
              <w:rPr>
                <w:highlight w:val="none"/>
              </w:rPr>
              <w:t xml:space="preserve">Technical Specification Group </w:t>
            </w:r>
            <w:bookmarkStart w:id="6" w:name="specTitle"/>
            <w:r>
              <w:rPr>
                <w:highlight w:val="none"/>
                <w:lang w:val="en-IN"/>
              </w:rPr>
              <w:t>Services and System Aspects</w:t>
            </w:r>
            <w:r>
              <w:rPr>
                <w:highlight w:val="none"/>
              </w:rPr>
              <w:t>;</w:t>
            </w:r>
          </w:p>
          <w:bookmarkEnd w:id="6"/>
          <w:p w14:paraId="56A53620">
            <w:pPr>
              <w:pStyle w:val="115"/>
              <w:framePr w:wrap="auto" w:vAnchor="margin" w:hAnchor="text" w:yAlign="inline"/>
              <w:rPr>
                <w:highlight w:val="none"/>
              </w:rPr>
            </w:pPr>
            <w:r>
              <w:rPr>
                <w:rFonts w:hint="eastAsia"/>
                <w:highlight w:val="none"/>
              </w:rPr>
              <w:t>Study on application enablement aspects for MMTel Phase 2</w:t>
            </w:r>
          </w:p>
          <w:p w14:paraId="56981248">
            <w:pPr>
              <w:pStyle w:val="115"/>
              <w:framePr w:wrap="auto" w:vAnchor="margin" w:hAnchor="text" w:yAlign="inline"/>
              <w:rPr>
                <w:i/>
                <w:sz w:val="28"/>
                <w:highlight w:val="none"/>
              </w:rPr>
            </w:pPr>
            <w:r>
              <w:rPr>
                <w:highlight w:val="none"/>
              </w:rPr>
              <w:t>(</w:t>
            </w:r>
            <w:r>
              <w:rPr>
                <w:rStyle w:val="95"/>
                <w:highlight w:val="none"/>
              </w:rPr>
              <w:t xml:space="preserve">Release </w:t>
            </w:r>
            <w:r>
              <w:rPr>
                <w:rStyle w:val="95"/>
                <w:rFonts w:hint="eastAsia" w:eastAsia="宋体"/>
                <w:highlight w:val="none"/>
                <w:lang w:val="en-US" w:eastAsia="zh-CN"/>
              </w:rPr>
              <w:t>20</w:t>
            </w:r>
            <w:r>
              <w:rPr>
                <w:highlight w:val="none"/>
              </w:rPr>
              <w:t>)</w:t>
            </w:r>
          </w:p>
        </w:tc>
      </w:tr>
      <w:tr w14:paraId="0E42CE2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47E7692D">
            <w:pPr>
              <w:pStyle w:val="101"/>
              <w:rPr>
                <w:highlight w:val="none"/>
              </w:rPr>
            </w:pPr>
            <w:r>
              <w:rPr>
                <w:highlight w:val="none"/>
              </w:rPr>
              <w:tab/>
            </w:r>
          </w:p>
        </w:tc>
      </w:tr>
      <w:tr w14:paraId="2C843D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59F0584D">
            <w:pPr>
              <w:pStyle w:val="102"/>
              <w:rPr>
                <w:highlight w:val="none"/>
              </w:rPr>
            </w:pPr>
            <w:bookmarkStart w:id="7" w:name="_MON_1684549432"/>
            <w:bookmarkEnd w:id="7"/>
            <w:r>
              <w:rPr>
                <w:highlight w:val="none"/>
              </w:rPr>
              <w:object>
                <v:shape id="_x0000_i1025" o:spt="75" type="#_x0000_t75" style="height:62.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2631EB85">
            <w:pPr>
              <w:pStyle w:val="101"/>
              <w:rPr>
                <w:highlight w:val="none"/>
              </w:rPr>
            </w:pPr>
            <w:bookmarkStart w:id="8" w:name="_MON_1710316168"/>
            <w:bookmarkEnd w:id="8"/>
            <w:r>
              <w:rPr>
                <w:highlight w:val="none"/>
              </w:rP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21C78E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728D2CD7">
            <w:pPr>
              <w:pStyle w:val="102"/>
              <w:rPr>
                <w:highlight w:val="none"/>
              </w:rPr>
            </w:pPr>
            <w:bookmarkStart w:id="9" w:name="_MON_1710316271"/>
            <w:bookmarkEnd w:id="9"/>
          </w:p>
        </w:tc>
      </w:tr>
      <w:tr w14:paraId="6FCAE9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379BC0B1">
            <w:pPr>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14:paraId="3DE7CC30">
      <w:pPr>
        <w:rPr>
          <w:highlight w:val="none"/>
        </w:r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05463837">
        <w:tblPrEx>
          <w:tblCellMar>
            <w:top w:w="0" w:type="dxa"/>
            <w:left w:w="108" w:type="dxa"/>
            <w:bottom w:w="0" w:type="dxa"/>
            <w:right w:w="108" w:type="dxa"/>
          </w:tblCellMar>
        </w:tblPrEx>
        <w:trPr>
          <w:trHeight w:val="5670" w:hRule="exact"/>
        </w:trPr>
        <w:tc>
          <w:tcPr>
            <w:tcW w:w="10423" w:type="dxa"/>
            <w:shd w:val="clear" w:color="auto" w:fill="auto"/>
          </w:tcPr>
          <w:p w14:paraId="0B7F897B">
            <w:pPr>
              <w:pStyle w:val="128"/>
              <w:rPr>
                <w:highlight w:val="none"/>
              </w:rPr>
            </w:pPr>
            <w:bookmarkStart w:id="11" w:name="page2"/>
          </w:p>
        </w:tc>
      </w:tr>
      <w:tr w14:paraId="0C54BD54">
        <w:tblPrEx>
          <w:tblCellMar>
            <w:top w:w="0" w:type="dxa"/>
            <w:left w:w="108" w:type="dxa"/>
            <w:bottom w:w="0" w:type="dxa"/>
            <w:right w:w="108" w:type="dxa"/>
          </w:tblCellMar>
        </w:tblPrEx>
        <w:trPr>
          <w:trHeight w:val="5387" w:hRule="exact"/>
        </w:trPr>
        <w:tc>
          <w:tcPr>
            <w:tcW w:w="10423" w:type="dxa"/>
            <w:shd w:val="clear" w:color="auto" w:fill="auto"/>
          </w:tcPr>
          <w:p w14:paraId="337BA50C">
            <w:pPr>
              <w:pStyle w:val="107"/>
              <w:spacing w:after="240"/>
              <w:ind w:left="2835" w:right="2835"/>
              <w:jc w:val="center"/>
              <w:rPr>
                <w:rFonts w:ascii="Arial" w:hAnsi="Arial"/>
                <w:b/>
                <w:i/>
                <w:highlight w:val="none"/>
              </w:rPr>
            </w:pPr>
            <w:bookmarkStart w:id="12" w:name="coords3gpp"/>
            <w:r>
              <w:rPr>
                <w:rFonts w:ascii="Arial" w:hAnsi="Arial"/>
                <w:b/>
                <w:i/>
                <w:highlight w:val="none"/>
              </w:rPr>
              <w:t>3GPP</w:t>
            </w:r>
          </w:p>
          <w:p w14:paraId="30CDA953">
            <w:pPr>
              <w:pStyle w:val="107"/>
              <w:pBdr>
                <w:bottom w:val="single" w:color="auto" w:sz="6" w:space="1"/>
              </w:pBdr>
              <w:ind w:left="2835" w:right="2835"/>
              <w:jc w:val="center"/>
              <w:rPr>
                <w:highlight w:val="none"/>
              </w:rPr>
            </w:pPr>
            <w:r>
              <w:rPr>
                <w:highlight w:val="none"/>
              </w:rPr>
              <w:t>Postal address</w:t>
            </w:r>
          </w:p>
          <w:p w14:paraId="1E3697C4">
            <w:pPr>
              <w:pStyle w:val="107"/>
              <w:ind w:left="2835" w:right="2835"/>
              <w:jc w:val="center"/>
              <w:rPr>
                <w:rFonts w:ascii="Arial" w:hAnsi="Arial"/>
                <w:sz w:val="18"/>
                <w:highlight w:val="none"/>
              </w:rPr>
            </w:pPr>
          </w:p>
          <w:p w14:paraId="34CCE899">
            <w:pPr>
              <w:pStyle w:val="107"/>
              <w:pBdr>
                <w:bottom w:val="single" w:color="auto" w:sz="6" w:space="1"/>
              </w:pBdr>
              <w:spacing w:before="240"/>
              <w:ind w:left="2835" w:right="2835"/>
              <w:jc w:val="center"/>
              <w:rPr>
                <w:highlight w:val="none"/>
              </w:rPr>
            </w:pPr>
            <w:r>
              <w:rPr>
                <w:highlight w:val="none"/>
              </w:rPr>
              <w:t>3GPP support office address</w:t>
            </w:r>
          </w:p>
          <w:p w14:paraId="014DFBE4">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07794F97">
            <w:pPr>
              <w:pStyle w:val="107"/>
              <w:ind w:left="2835" w:right="2835"/>
              <w:jc w:val="center"/>
              <w:rPr>
                <w:rFonts w:ascii="Arial" w:hAnsi="Arial"/>
                <w:sz w:val="18"/>
                <w:highlight w:val="none"/>
                <w:lang w:val="fr-FR"/>
              </w:rPr>
            </w:pPr>
            <w:r>
              <w:rPr>
                <w:rFonts w:ascii="Arial" w:hAnsi="Arial"/>
                <w:sz w:val="18"/>
                <w:highlight w:val="none"/>
                <w:lang w:val="fr-FR"/>
              </w:rPr>
              <w:t>Valbonne - FRANCE</w:t>
            </w:r>
          </w:p>
          <w:p w14:paraId="76697D75">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14:paraId="2D7EE300">
            <w:pPr>
              <w:pStyle w:val="107"/>
              <w:pBdr>
                <w:bottom w:val="single" w:color="auto" w:sz="6" w:space="1"/>
              </w:pBdr>
              <w:spacing w:before="240"/>
              <w:ind w:left="2835" w:right="2835"/>
              <w:jc w:val="center"/>
              <w:rPr>
                <w:highlight w:val="none"/>
              </w:rPr>
            </w:pPr>
            <w:r>
              <w:rPr>
                <w:highlight w:val="none"/>
              </w:rPr>
              <w:t>Internet</w:t>
            </w:r>
          </w:p>
          <w:p w14:paraId="2627DF2B">
            <w:pPr>
              <w:pStyle w:val="107"/>
              <w:ind w:left="2835" w:right="2835"/>
              <w:jc w:val="center"/>
              <w:rPr>
                <w:rFonts w:ascii="Arial" w:hAnsi="Arial"/>
                <w:sz w:val="18"/>
                <w:highlight w:val="none"/>
              </w:rPr>
            </w:pPr>
            <w:r>
              <w:rPr>
                <w:rFonts w:ascii="Arial" w:hAnsi="Arial"/>
                <w:sz w:val="18"/>
                <w:highlight w:val="none"/>
              </w:rPr>
              <w:t>http://www.3gpp.org</w:t>
            </w:r>
            <w:bookmarkEnd w:id="12"/>
          </w:p>
          <w:p w14:paraId="0718825A">
            <w:pPr>
              <w:rPr>
                <w:highlight w:val="none"/>
              </w:rPr>
            </w:pPr>
          </w:p>
        </w:tc>
      </w:tr>
      <w:tr w14:paraId="17164638">
        <w:tblPrEx>
          <w:tblCellMar>
            <w:top w:w="0" w:type="dxa"/>
            <w:left w:w="108" w:type="dxa"/>
            <w:bottom w:w="0" w:type="dxa"/>
            <w:right w:w="108" w:type="dxa"/>
          </w:tblCellMar>
        </w:tblPrEx>
        <w:tc>
          <w:tcPr>
            <w:tcW w:w="10423" w:type="dxa"/>
            <w:shd w:val="clear" w:color="auto" w:fill="auto"/>
            <w:vAlign w:val="bottom"/>
          </w:tcPr>
          <w:p w14:paraId="4E5AD44E">
            <w:pPr>
              <w:pStyle w:val="107"/>
              <w:pBdr>
                <w:bottom w:val="single" w:color="auto" w:sz="6" w:space="1"/>
              </w:pBdr>
              <w:spacing w:after="240"/>
              <w:jc w:val="center"/>
              <w:rPr>
                <w:rFonts w:ascii="Arial" w:hAnsi="Arial"/>
                <w:b/>
                <w:i/>
                <w:highlight w:val="none"/>
              </w:rPr>
            </w:pPr>
            <w:bookmarkStart w:id="13" w:name="copyrightNotification"/>
            <w:r>
              <w:rPr>
                <w:rFonts w:ascii="Arial" w:hAnsi="Arial"/>
                <w:b/>
                <w:i/>
                <w:highlight w:val="none"/>
              </w:rPr>
              <w:t>Copyright Notification</w:t>
            </w:r>
          </w:p>
          <w:p w14:paraId="1212DD04">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744919B9">
            <w:pPr>
              <w:pStyle w:val="107"/>
              <w:jc w:val="center"/>
              <w:rPr>
                <w:highlight w:val="none"/>
              </w:rPr>
            </w:pPr>
          </w:p>
          <w:p w14:paraId="237FC32E">
            <w:pPr>
              <w:pStyle w:val="107"/>
              <w:jc w:val="center"/>
              <w:rPr>
                <w:sz w:val="18"/>
                <w:highlight w:val="none"/>
              </w:rPr>
            </w:pPr>
            <w:r>
              <w:rPr>
                <w:sz w:val="18"/>
                <w:highlight w:val="none"/>
              </w:rPr>
              <w:t xml:space="preserve">© </w:t>
            </w:r>
            <w:bookmarkStart w:id="14" w:name="copyrightDate"/>
            <w:r>
              <w:rPr>
                <w:sz w:val="18"/>
                <w:highlight w:val="none"/>
              </w:rPr>
              <w:t>2023</w:t>
            </w:r>
            <w:bookmarkEnd w:id="14"/>
            <w:r>
              <w:rPr>
                <w:sz w:val="18"/>
                <w:highlight w:val="none"/>
              </w:rPr>
              <w:t>, 3GPP Organizational Partners (ARIB, ATIS, CCSA, ETSI, TSDSI, TTA, TTC).</w:t>
            </w:r>
            <w:bookmarkStart w:id="15" w:name="copyrightaddon"/>
            <w:bookmarkEnd w:id="15"/>
          </w:p>
          <w:p w14:paraId="73E30C18">
            <w:pPr>
              <w:pStyle w:val="107"/>
              <w:jc w:val="center"/>
              <w:rPr>
                <w:sz w:val="18"/>
                <w:highlight w:val="none"/>
              </w:rPr>
            </w:pPr>
            <w:r>
              <w:rPr>
                <w:sz w:val="18"/>
                <w:highlight w:val="none"/>
              </w:rPr>
              <w:t>All rights reserved.</w:t>
            </w:r>
          </w:p>
          <w:p w14:paraId="0DF3D049">
            <w:pPr>
              <w:pStyle w:val="107"/>
              <w:rPr>
                <w:sz w:val="18"/>
                <w:highlight w:val="none"/>
              </w:rPr>
            </w:pPr>
          </w:p>
          <w:p w14:paraId="517ADCDF">
            <w:pPr>
              <w:pStyle w:val="107"/>
              <w:rPr>
                <w:sz w:val="18"/>
                <w:highlight w:val="none"/>
              </w:rPr>
            </w:pPr>
            <w:r>
              <w:rPr>
                <w:sz w:val="18"/>
                <w:highlight w:val="none"/>
              </w:rPr>
              <w:t>UMTS™ is a Trade Mark of ETSI registered for the benefit of its members</w:t>
            </w:r>
          </w:p>
          <w:p w14:paraId="7D95FC44">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0E76D295">
            <w:pPr>
              <w:pStyle w:val="107"/>
              <w:rPr>
                <w:sz w:val="18"/>
                <w:highlight w:val="none"/>
              </w:rPr>
            </w:pPr>
            <w:r>
              <w:rPr>
                <w:sz w:val="18"/>
                <w:highlight w:val="none"/>
              </w:rPr>
              <w:t>GSM® and the GSM logo are registered and owned by the GSM Association</w:t>
            </w:r>
            <w:bookmarkEnd w:id="13"/>
          </w:p>
          <w:p w14:paraId="1212FA54">
            <w:pPr>
              <w:rPr>
                <w:highlight w:val="none"/>
              </w:rPr>
            </w:pPr>
          </w:p>
        </w:tc>
      </w:tr>
      <w:bookmarkEnd w:id="11"/>
    </w:tbl>
    <w:p w14:paraId="62894401">
      <w:pPr>
        <w:pStyle w:val="97"/>
        <w:rPr>
          <w:highlight w:val="none"/>
        </w:rPr>
      </w:pPr>
      <w:r>
        <w:rPr>
          <w:highlight w:val="none"/>
        </w:rPr>
        <w:br w:type="page"/>
      </w:r>
      <w:bookmarkStart w:id="16" w:name="tableOfContents"/>
      <w:bookmarkEnd w:id="16"/>
      <w:r>
        <w:rPr>
          <w:highlight w:val="none"/>
        </w:rPr>
        <w:t>Contents</w:t>
      </w:r>
    </w:p>
    <w:p w14:paraId="140ED54A">
      <w:pPr>
        <w:pStyle w:val="20"/>
        <w:tabs>
          <w:tab w:val="right" w:leader="dot" w:pos="9641"/>
          <w:tab w:val="clear" w:pos="9639"/>
        </w:tabs>
      </w:pPr>
      <w:r>
        <w:rPr>
          <w:highlight w:val="none"/>
        </w:rPr>
        <w:fldChar w:fldCharType="begin"/>
      </w:r>
      <w:r>
        <w:rPr>
          <w:highlight w:val="none"/>
        </w:rPr>
        <w:instrText xml:space="preserve"> TOC \o "1-9" </w:instrText>
      </w:r>
      <w:r>
        <w:rPr>
          <w:highlight w:val="none"/>
        </w:rPr>
        <w:fldChar w:fldCharType="separate"/>
      </w:r>
      <w:r>
        <w:rPr>
          <w:highlight w:val="none"/>
        </w:rPr>
        <w:t>Foreword</w:t>
      </w:r>
      <w:r>
        <w:tab/>
      </w:r>
      <w:r>
        <w:fldChar w:fldCharType="begin"/>
      </w:r>
      <w:r>
        <w:instrText xml:space="preserve"> PAGEREF _Toc6103 \h </w:instrText>
      </w:r>
      <w:r>
        <w:fldChar w:fldCharType="separate"/>
      </w:r>
      <w:r>
        <w:t>4</w:t>
      </w:r>
      <w:r>
        <w:fldChar w:fldCharType="end"/>
      </w:r>
    </w:p>
    <w:p w14:paraId="6BDCD592">
      <w:pPr>
        <w:pStyle w:val="20"/>
        <w:tabs>
          <w:tab w:val="right" w:leader="dot" w:pos="9641"/>
          <w:tab w:val="clear" w:pos="9639"/>
        </w:tabs>
      </w:pPr>
      <w:r>
        <w:rPr>
          <w:highlight w:val="none"/>
        </w:rPr>
        <w:t>Introduction</w:t>
      </w:r>
      <w:r>
        <w:tab/>
      </w:r>
      <w:r>
        <w:fldChar w:fldCharType="begin"/>
      </w:r>
      <w:r>
        <w:instrText xml:space="preserve"> PAGEREF _Toc22411 \h </w:instrText>
      </w:r>
      <w:r>
        <w:fldChar w:fldCharType="separate"/>
      </w:r>
      <w:r>
        <w:t>5</w:t>
      </w:r>
      <w:r>
        <w:fldChar w:fldCharType="end"/>
      </w:r>
    </w:p>
    <w:p w14:paraId="0827F99B">
      <w:pPr>
        <w:pStyle w:val="20"/>
        <w:bidi w:val="0"/>
      </w:pPr>
      <w:r>
        <w:t>1</w:t>
      </w:r>
      <w:r>
        <w:tab/>
      </w:r>
      <w:r>
        <w:t>Scope</w:t>
      </w:r>
      <w:r>
        <w:tab/>
      </w:r>
      <w:r>
        <w:fldChar w:fldCharType="begin"/>
      </w:r>
      <w:r>
        <w:instrText xml:space="preserve"> PAGEREF _Toc10699 \h </w:instrText>
      </w:r>
      <w:r>
        <w:fldChar w:fldCharType="separate"/>
      </w:r>
      <w:r>
        <w:t>6</w:t>
      </w:r>
      <w:r>
        <w:fldChar w:fldCharType="end"/>
      </w:r>
    </w:p>
    <w:p w14:paraId="55D98211">
      <w:pPr>
        <w:pStyle w:val="20"/>
        <w:bidi w:val="0"/>
      </w:pPr>
      <w:r>
        <w:t>2</w:t>
      </w:r>
      <w:r>
        <w:tab/>
      </w:r>
      <w:r>
        <w:t>References</w:t>
      </w:r>
      <w:r>
        <w:tab/>
      </w:r>
      <w:r>
        <w:fldChar w:fldCharType="begin"/>
      </w:r>
      <w:r>
        <w:instrText xml:space="preserve"> PAGEREF _Toc28393 \h </w:instrText>
      </w:r>
      <w:r>
        <w:fldChar w:fldCharType="separate"/>
      </w:r>
      <w:r>
        <w:t>6</w:t>
      </w:r>
      <w:r>
        <w:fldChar w:fldCharType="end"/>
      </w:r>
    </w:p>
    <w:p w14:paraId="26A7A154">
      <w:pPr>
        <w:pStyle w:val="20"/>
        <w:tabs>
          <w:tab w:val="right" w:pos="2000"/>
          <w:tab w:val="right" w:leader="dot" w:pos="9641"/>
          <w:tab w:val="clear" w:pos="9639"/>
        </w:tabs>
      </w:pPr>
      <w:r>
        <w:rPr>
          <w:highlight w:val="none"/>
        </w:rPr>
        <w:t>3</w:t>
      </w:r>
      <w:r>
        <w:rPr>
          <w:highlight w:val="none"/>
        </w:rPr>
        <w:tab/>
      </w:r>
      <w:r>
        <w:rPr>
          <w:highlight w:val="none"/>
        </w:rPr>
        <w:t>Definitions of terms, symbols and abbreviations</w:t>
      </w:r>
      <w:r>
        <w:tab/>
      </w:r>
      <w:r>
        <w:fldChar w:fldCharType="begin"/>
      </w:r>
      <w:r>
        <w:instrText xml:space="preserve"> PAGEREF _Toc23587 \h </w:instrText>
      </w:r>
      <w:r>
        <w:fldChar w:fldCharType="separate"/>
      </w:r>
      <w:r>
        <w:t>6</w:t>
      </w:r>
      <w:r>
        <w:fldChar w:fldCharType="end"/>
      </w:r>
    </w:p>
    <w:p w14:paraId="1EDC6837">
      <w:pPr>
        <w:pStyle w:val="19"/>
        <w:bidi w:val="0"/>
      </w:pPr>
      <w:r>
        <w:t>3.1</w:t>
      </w:r>
      <w:r>
        <w:tab/>
      </w:r>
      <w:r>
        <w:t>Terms</w:t>
      </w:r>
      <w:r>
        <w:tab/>
      </w:r>
      <w:r>
        <w:fldChar w:fldCharType="begin"/>
      </w:r>
      <w:r>
        <w:instrText xml:space="preserve"> PAGEREF _Toc20007 \h </w:instrText>
      </w:r>
      <w:r>
        <w:fldChar w:fldCharType="separate"/>
      </w:r>
      <w:r>
        <w:t>6</w:t>
      </w:r>
      <w:r>
        <w:fldChar w:fldCharType="end"/>
      </w:r>
    </w:p>
    <w:p w14:paraId="309F742E">
      <w:pPr>
        <w:pStyle w:val="19"/>
        <w:bidi w:val="0"/>
      </w:pPr>
      <w:r>
        <w:t>3.2</w:t>
      </w:r>
      <w:r>
        <w:tab/>
      </w:r>
      <w:r>
        <w:t>Symbols</w:t>
      </w:r>
      <w:r>
        <w:tab/>
      </w:r>
      <w:r>
        <w:fldChar w:fldCharType="begin"/>
      </w:r>
      <w:r>
        <w:instrText xml:space="preserve"> PAGEREF _Toc15544 \h </w:instrText>
      </w:r>
      <w:r>
        <w:fldChar w:fldCharType="separate"/>
      </w:r>
      <w:r>
        <w:t>6</w:t>
      </w:r>
      <w:r>
        <w:fldChar w:fldCharType="end"/>
      </w:r>
    </w:p>
    <w:p w14:paraId="6010C48C">
      <w:pPr>
        <w:pStyle w:val="19"/>
        <w:bidi w:val="0"/>
      </w:pPr>
      <w:r>
        <w:t>3.3</w:t>
      </w:r>
      <w:r>
        <w:tab/>
      </w:r>
      <w:r>
        <w:t>Abbreviations</w:t>
      </w:r>
      <w:r>
        <w:tab/>
      </w:r>
      <w:r>
        <w:fldChar w:fldCharType="begin"/>
      </w:r>
      <w:r>
        <w:instrText xml:space="preserve"> PAGEREF _Toc3610 \h </w:instrText>
      </w:r>
      <w:r>
        <w:fldChar w:fldCharType="separate"/>
      </w:r>
      <w:r>
        <w:t>6</w:t>
      </w:r>
      <w:r>
        <w:fldChar w:fldCharType="end"/>
      </w:r>
    </w:p>
    <w:p w14:paraId="5BD70F70">
      <w:pPr>
        <w:pStyle w:val="20"/>
        <w:bidi w:val="0"/>
      </w:pPr>
      <w:r>
        <w:rPr>
          <w:rFonts w:hint="eastAsia"/>
          <w:lang w:val="en-US" w:eastAsia="zh-CN"/>
        </w:rPr>
        <w:t>4</w:t>
      </w:r>
      <w:r>
        <w:tab/>
      </w:r>
      <w:r>
        <w:rPr>
          <w:rFonts w:hint="eastAsia"/>
          <w:lang w:eastAsia="zh-CN"/>
        </w:rPr>
        <w:t>Key Issues</w:t>
      </w:r>
      <w:r>
        <w:tab/>
      </w:r>
      <w:r>
        <w:fldChar w:fldCharType="begin"/>
      </w:r>
      <w:r>
        <w:instrText xml:space="preserve"> PAGEREF _Toc16866 \h </w:instrText>
      </w:r>
      <w:r>
        <w:fldChar w:fldCharType="separate"/>
      </w:r>
      <w:r>
        <w:t>7</w:t>
      </w:r>
      <w:r>
        <w:fldChar w:fldCharType="end"/>
      </w:r>
    </w:p>
    <w:p w14:paraId="2F6189AE">
      <w:pPr>
        <w:pStyle w:val="19"/>
        <w:tabs>
          <w:tab w:val="right" w:pos="2000"/>
          <w:tab w:val="right" w:leader="dot" w:pos="9641"/>
          <w:tab w:val="clear" w:pos="9639"/>
        </w:tabs>
      </w:pPr>
      <w:r>
        <w:rPr>
          <w:rFonts w:hint="eastAsia" w:eastAsia="宋体"/>
          <w:highlight w:val="none"/>
          <w:lang w:val="en-US" w:eastAsia="zh-CN"/>
        </w:rPr>
        <w:t>4</w:t>
      </w:r>
      <w:r>
        <w:rPr>
          <w:highlight w:val="none"/>
          <w:lang w:val="en-US"/>
        </w:rPr>
        <w:t>.1</w:t>
      </w:r>
      <w:r>
        <w:rPr>
          <w:highlight w:val="none"/>
          <w:lang w:val="en-US"/>
        </w:rPr>
        <w:tab/>
      </w:r>
      <w:r>
        <w:rPr>
          <w:rFonts w:hint="eastAsia"/>
          <w:highlight w:val="none"/>
          <w:lang w:val="en-US" w:eastAsia="zh-CN"/>
        </w:rPr>
        <w:t>Key Issue</w:t>
      </w:r>
      <w:r>
        <w:rPr>
          <w:rFonts w:hint="eastAsia"/>
          <w:highlight w:val="none"/>
          <w:lang w:eastAsia="zh-CN"/>
        </w:rPr>
        <w:t xml:space="preserve"> #</w:t>
      </w:r>
      <w:r>
        <w:rPr>
          <w:highlight w:val="none"/>
          <w:lang w:eastAsia="zh-CN"/>
        </w:rPr>
        <w:t>X</w:t>
      </w:r>
      <w:r>
        <w:rPr>
          <w:highlight w:val="none"/>
        </w:rPr>
        <w:t>: &lt;</w:t>
      </w:r>
      <w:r>
        <w:rPr>
          <w:rFonts w:hint="eastAsia"/>
          <w:highlight w:val="none"/>
          <w:lang w:val="en-US" w:eastAsia="zh-CN"/>
        </w:rPr>
        <w:t>Key Issue</w:t>
      </w:r>
      <w:r>
        <w:rPr>
          <w:highlight w:val="none"/>
        </w:rPr>
        <w:t xml:space="preserve"> Title&gt;</w:t>
      </w:r>
      <w:r>
        <w:tab/>
      </w:r>
      <w:r>
        <w:fldChar w:fldCharType="begin"/>
      </w:r>
      <w:r>
        <w:instrText xml:space="preserve"> PAGEREF _Toc28977 \h </w:instrText>
      </w:r>
      <w:r>
        <w:fldChar w:fldCharType="separate"/>
      </w:r>
      <w:r>
        <w:t>7</w:t>
      </w:r>
      <w:r>
        <w:fldChar w:fldCharType="end"/>
      </w:r>
    </w:p>
    <w:p w14:paraId="261AB95F">
      <w:pPr>
        <w:pStyle w:val="18"/>
        <w:tabs>
          <w:tab w:val="right" w:pos="2000"/>
          <w:tab w:val="right" w:leader="dot" w:pos="9641"/>
          <w:tab w:val="clear" w:pos="9639"/>
        </w:tabs>
      </w:pPr>
      <w:r>
        <w:rPr>
          <w:rFonts w:hint="eastAsia"/>
          <w:highlight w:val="none"/>
          <w:lang w:val="en-US" w:eastAsia="zh-CN"/>
        </w:rPr>
        <w:t>4</w:t>
      </w:r>
      <w:r>
        <w:rPr>
          <w:highlight w:val="none"/>
        </w:rPr>
        <w:t>.</w:t>
      </w:r>
      <w:r>
        <w:rPr>
          <w:rFonts w:hint="eastAsia"/>
          <w:highlight w:val="none"/>
          <w:lang w:eastAsia="zh-CN"/>
        </w:rPr>
        <w:t>1</w:t>
      </w:r>
      <w:r>
        <w:rPr>
          <w:highlight w:val="none"/>
        </w:rPr>
        <w:t>.1</w:t>
      </w:r>
      <w:r>
        <w:rPr>
          <w:rFonts w:ascii="Calibri" w:hAnsi="Calibri"/>
          <w:szCs w:val="22"/>
          <w:highlight w:val="none"/>
          <w:lang w:eastAsia="en-GB"/>
        </w:rPr>
        <w:tab/>
      </w:r>
      <w:r>
        <w:rPr>
          <w:highlight w:val="none"/>
        </w:rPr>
        <w:t>Description</w:t>
      </w:r>
      <w:r>
        <w:tab/>
      </w:r>
      <w:r>
        <w:fldChar w:fldCharType="begin"/>
      </w:r>
      <w:r>
        <w:instrText xml:space="preserve"> PAGEREF _Toc31744 \h </w:instrText>
      </w:r>
      <w:r>
        <w:fldChar w:fldCharType="separate"/>
      </w:r>
      <w:r>
        <w:t>7</w:t>
      </w:r>
      <w:r>
        <w:fldChar w:fldCharType="end"/>
      </w:r>
    </w:p>
    <w:p w14:paraId="796CACEF">
      <w:pPr>
        <w:pStyle w:val="18"/>
        <w:tabs>
          <w:tab w:val="right" w:pos="2000"/>
          <w:tab w:val="right" w:leader="dot" w:pos="9641"/>
          <w:tab w:val="clear" w:pos="9639"/>
        </w:tabs>
      </w:pPr>
      <w:r>
        <w:rPr>
          <w:rFonts w:hint="eastAsia"/>
          <w:highlight w:val="none"/>
          <w:lang w:val="en-US" w:eastAsia="zh-CN"/>
        </w:rPr>
        <w:t>4</w:t>
      </w:r>
      <w:r>
        <w:rPr>
          <w:highlight w:val="none"/>
        </w:rPr>
        <w:t>.</w:t>
      </w:r>
      <w:r>
        <w:rPr>
          <w:rFonts w:hint="eastAsia"/>
          <w:highlight w:val="none"/>
          <w:lang w:eastAsia="zh-CN"/>
        </w:rPr>
        <w:t>1</w:t>
      </w:r>
      <w:r>
        <w:rPr>
          <w:highlight w:val="none"/>
        </w:rPr>
        <w:t>.</w:t>
      </w:r>
      <w:r>
        <w:rPr>
          <w:rFonts w:hint="eastAsia" w:eastAsia="宋体"/>
          <w:highlight w:val="none"/>
          <w:lang w:val="en-US" w:eastAsia="zh-CN"/>
        </w:rPr>
        <w:t>2</w:t>
      </w:r>
      <w:r>
        <w:rPr>
          <w:rFonts w:ascii="Calibri" w:hAnsi="Calibri"/>
          <w:szCs w:val="22"/>
          <w:highlight w:val="none"/>
          <w:lang w:eastAsia="en-GB"/>
        </w:rPr>
        <w:tab/>
      </w:r>
      <w:r>
        <w:rPr>
          <w:rFonts w:hint="eastAsia" w:eastAsia="宋体"/>
          <w:highlight w:val="none"/>
          <w:lang w:val="en-US" w:eastAsia="zh-CN"/>
        </w:rPr>
        <w:t>Open Issue</w:t>
      </w:r>
      <w:r>
        <w:tab/>
      </w:r>
      <w:r>
        <w:fldChar w:fldCharType="begin"/>
      </w:r>
      <w:r>
        <w:instrText xml:space="preserve"> PAGEREF _Toc26445 \h </w:instrText>
      </w:r>
      <w:r>
        <w:fldChar w:fldCharType="separate"/>
      </w:r>
      <w:r>
        <w:t>7</w:t>
      </w:r>
      <w:r>
        <w:fldChar w:fldCharType="end"/>
      </w:r>
    </w:p>
    <w:p w14:paraId="39BB07F4">
      <w:pPr>
        <w:pStyle w:val="20"/>
        <w:tabs>
          <w:tab w:val="right" w:pos="2000"/>
          <w:tab w:val="right" w:leader="dot" w:pos="9641"/>
          <w:tab w:val="clear" w:pos="9639"/>
        </w:tabs>
      </w:pPr>
      <w:r>
        <w:rPr>
          <w:rFonts w:hint="eastAsia" w:eastAsia="宋体"/>
          <w:highlight w:val="none"/>
          <w:lang w:val="en-US" w:eastAsia="zh-CN"/>
        </w:rPr>
        <w:t>5</w:t>
      </w:r>
      <w:r>
        <w:rPr>
          <w:highlight w:val="none"/>
        </w:rPr>
        <w:tab/>
      </w:r>
      <w:r>
        <w:rPr>
          <w:highlight w:val="none"/>
        </w:rPr>
        <w:t>Architectural requirements</w:t>
      </w:r>
      <w:r>
        <w:tab/>
      </w:r>
      <w:r>
        <w:fldChar w:fldCharType="begin"/>
      </w:r>
      <w:r>
        <w:instrText xml:space="preserve"> PAGEREF _Toc16490 \h </w:instrText>
      </w:r>
      <w:r>
        <w:fldChar w:fldCharType="separate"/>
      </w:r>
      <w:r>
        <w:t>7</w:t>
      </w:r>
      <w:r>
        <w:fldChar w:fldCharType="end"/>
      </w:r>
    </w:p>
    <w:p w14:paraId="1921A3E5">
      <w:pPr>
        <w:pStyle w:val="20"/>
        <w:bidi w:val="0"/>
      </w:pPr>
      <w:r>
        <w:rPr>
          <w:rFonts w:hint="eastAsia"/>
          <w:lang w:val="en-US" w:eastAsia="zh-CN"/>
        </w:rPr>
        <w:t>6</w:t>
      </w:r>
      <w:r>
        <w:tab/>
      </w:r>
      <w:r>
        <w:t>Solutions</w:t>
      </w:r>
      <w:r>
        <w:tab/>
      </w:r>
      <w:r>
        <w:fldChar w:fldCharType="begin"/>
      </w:r>
      <w:r>
        <w:instrText xml:space="preserve"> PAGEREF _Toc27001 \h </w:instrText>
      </w:r>
      <w:r>
        <w:fldChar w:fldCharType="separate"/>
      </w:r>
      <w:r>
        <w:t>7</w:t>
      </w:r>
      <w:r>
        <w:fldChar w:fldCharType="end"/>
      </w:r>
    </w:p>
    <w:p w14:paraId="37D03CBC">
      <w:pPr>
        <w:pStyle w:val="19"/>
        <w:tabs>
          <w:tab w:val="right" w:pos="2000"/>
          <w:tab w:val="right" w:leader="dot" w:pos="9641"/>
          <w:tab w:val="clear" w:pos="9639"/>
        </w:tabs>
      </w:pPr>
      <w:r>
        <w:rPr>
          <w:rFonts w:hint="eastAsia"/>
          <w:highlight w:val="none"/>
          <w:lang w:val="en-US" w:eastAsia="zh-CN"/>
        </w:rPr>
        <w:t>6</w:t>
      </w:r>
      <w:r>
        <w:rPr>
          <w:highlight w:val="none"/>
          <w:lang w:eastAsia="zh-CN"/>
        </w:rPr>
        <w:t>.</w:t>
      </w:r>
      <w:r>
        <w:rPr>
          <w:rFonts w:hint="eastAsia"/>
          <w:highlight w:val="none"/>
          <w:lang w:eastAsia="zh-CN"/>
        </w:rPr>
        <w:t>X</w:t>
      </w:r>
      <w:r>
        <w:rPr>
          <w:rFonts w:hint="eastAsia"/>
          <w:highlight w:val="none"/>
          <w:lang w:eastAsia="ko-KR"/>
        </w:rPr>
        <w:tab/>
      </w:r>
      <w:r>
        <w:rPr>
          <w:highlight w:val="none"/>
        </w:rPr>
        <w:t>Solution</w:t>
      </w:r>
      <w:r>
        <w:rPr>
          <w:rFonts w:hint="eastAsia"/>
          <w:highlight w:val="none"/>
          <w:lang w:eastAsia="zh-CN"/>
        </w:rPr>
        <w:t xml:space="preserve"> #</w:t>
      </w:r>
      <w:r>
        <w:rPr>
          <w:highlight w:val="none"/>
          <w:lang w:eastAsia="zh-CN"/>
        </w:rPr>
        <w:t>X</w:t>
      </w:r>
      <w:r>
        <w:rPr>
          <w:highlight w:val="none"/>
        </w:rPr>
        <w:t>: &lt;Solution Title&gt;</w:t>
      </w:r>
      <w:r>
        <w:tab/>
      </w:r>
      <w:r>
        <w:fldChar w:fldCharType="begin"/>
      </w:r>
      <w:r>
        <w:instrText xml:space="preserve"> PAGEREF _Toc196 \h </w:instrText>
      </w:r>
      <w:r>
        <w:fldChar w:fldCharType="separate"/>
      </w:r>
      <w:r>
        <w:t>7</w:t>
      </w:r>
      <w:r>
        <w:fldChar w:fldCharType="end"/>
      </w:r>
    </w:p>
    <w:p w14:paraId="453078B5">
      <w:pPr>
        <w:pStyle w:val="18"/>
        <w:tabs>
          <w:tab w:val="right" w:pos="2000"/>
          <w:tab w:val="right" w:leader="dot" w:pos="9641"/>
          <w:tab w:val="clear" w:pos="9639"/>
        </w:tabs>
      </w:pPr>
      <w:r>
        <w:rPr>
          <w:rFonts w:hint="eastAsia" w:eastAsia="宋体"/>
          <w:highlight w:val="none"/>
          <w:lang w:val="en-US" w:eastAsia="zh-CN"/>
        </w:rPr>
        <w:t>6</w:t>
      </w:r>
      <w:r>
        <w:rPr>
          <w:highlight w:val="none"/>
        </w:rPr>
        <w:t>.</w:t>
      </w:r>
      <w:r>
        <w:rPr>
          <w:rFonts w:hint="eastAsia"/>
          <w:highlight w:val="none"/>
        </w:rPr>
        <w:t>X</w:t>
      </w:r>
      <w:r>
        <w:rPr>
          <w:highlight w:val="none"/>
        </w:rPr>
        <w:t>.1</w:t>
      </w:r>
      <w:r>
        <w:rPr>
          <w:rFonts w:hint="eastAsia"/>
          <w:highlight w:val="none"/>
        </w:rPr>
        <w:tab/>
      </w:r>
      <w:r>
        <w:rPr>
          <w:rFonts w:hint="eastAsia"/>
          <w:highlight w:val="none"/>
        </w:rPr>
        <w:t>Description</w:t>
      </w:r>
      <w:r>
        <w:tab/>
      </w:r>
      <w:r>
        <w:fldChar w:fldCharType="begin"/>
      </w:r>
      <w:r>
        <w:instrText xml:space="preserve"> PAGEREF _Toc13421 \h </w:instrText>
      </w:r>
      <w:r>
        <w:fldChar w:fldCharType="separate"/>
      </w:r>
      <w:r>
        <w:t>7</w:t>
      </w:r>
      <w:r>
        <w:fldChar w:fldCharType="end"/>
      </w:r>
    </w:p>
    <w:p w14:paraId="2411AE73">
      <w:pPr>
        <w:pStyle w:val="18"/>
        <w:tabs>
          <w:tab w:val="right" w:pos="2000"/>
          <w:tab w:val="right" w:leader="dot" w:pos="9641"/>
          <w:tab w:val="clear" w:pos="9639"/>
        </w:tabs>
      </w:pPr>
      <w:r>
        <w:rPr>
          <w:rFonts w:hint="eastAsia" w:eastAsia="宋体"/>
          <w:highlight w:val="none"/>
          <w:lang w:val="en-US" w:eastAsia="zh-CN"/>
        </w:rPr>
        <w:t>6</w:t>
      </w:r>
      <w:r>
        <w:rPr>
          <w:highlight w:val="none"/>
        </w:rPr>
        <w:t>.X.2</w:t>
      </w:r>
      <w:r>
        <w:rPr>
          <w:highlight w:val="none"/>
        </w:rPr>
        <w:tab/>
      </w:r>
      <w:r>
        <w:rPr>
          <w:highlight w:val="none"/>
        </w:rPr>
        <w:t>Procedures</w:t>
      </w:r>
      <w:r>
        <w:tab/>
      </w:r>
      <w:r>
        <w:fldChar w:fldCharType="begin"/>
      </w:r>
      <w:r>
        <w:instrText xml:space="preserve"> PAGEREF _Toc23045 \h </w:instrText>
      </w:r>
      <w:r>
        <w:fldChar w:fldCharType="separate"/>
      </w:r>
      <w:r>
        <w:t>7</w:t>
      </w:r>
      <w:r>
        <w:fldChar w:fldCharType="end"/>
      </w:r>
    </w:p>
    <w:p w14:paraId="5B8833F6">
      <w:pPr>
        <w:pStyle w:val="18"/>
        <w:tabs>
          <w:tab w:val="right" w:pos="2000"/>
          <w:tab w:val="right" w:leader="dot" w:pos="9641"/>
          <w:tab w:val="clear" w:pos="9639"/>
        </w:tabs>
      </w:pPr>
      <w:r>
        <w:rPr>
          <w:rFonts w:hint="eastAsia"/>
          <w:highlight w:val="none"/>
          <w:lang w:val="en-US" w:eastAsia="zh-CN"/>
        </w:rPr>
        <w:t>6</w:t>
      </w:r>
      <w:r>
        <w:rPr>
          <w:highlight w:val="none"/>
          <w:lang w:eastAsia="zh-CN"/>
        </w:rPr>
        <w:t>.X.3</w:t>
      </w:r>
      <w:r>
        <w:rPr>
          <w:highlight w:val="none"/>
          <w:lang w:eastAsia="zh-CN"/>
        </w:rPr>
        <w:tab/>
      </w:r>
      <w:r>
        <w:rPr>
          <w:highlight w:val="none"/>
        </w:rPr>
        <w:t xml:space="preserve">Impacts on </w:t>
      </w:r>
      <w:r>
        <w:rPr>
          <w:rFonts w:hint="eastAsia"/>
          <w:highlight w:val="none"/>
          <w:lang w:eastAsia="zh-CN"/>
        </w:rPr>
        <w:t>E</w:t>
      </w:r>
      <w:r>
        <w:rPr>
          <w:highlight w:val="none"/>
        </w:rPr>
        <w:t xml:space="preserve">xisting </w:t>
      </w:r>
      <w:r>
        <w:rPr>
          <w:rFonts w:hint="eastAsia"/>
          <w:highlight w:val="none"/>
          <w:lang w:eastAsia="zh-CN"/>
        </w:rPr>
        <w:t>N</w:t>
      </w:r>
      <w:r>
        <w:rPr>
          <w:highlight w:val="none"/>
        </w:rPr>
        <w:t xml:space="preserve">odes and </w:t>
      </w:r>
      <w:r>
        <w:rPr>
          <w:rFonts w:hint="eastAsia"/>
          <w:highlight w:val="none"/>
          <w:lang w:eastAsia="zh-CN"/>
        </w:rPr>
        <w:t>F</w:t>
      </w:r>
      <w:r>
        <w:rPr>
          <w:highlight w:val="none"/>
        </w:rPr>
        <w:t>unctionality</w:t>
      </w:r>
      <w:r>
        <w:tab/>
      </w:r>
      <w:r>
        <w:fldChar w:fldCharType="begin"/>
      </w:r>
      <w:r>
        <w:instrText xml:space="preserve"> PAGEREF _Toc24562 \h </w:instrText>
      </w:r>
      <w:r>
        <w:fldChar w:fldCharType="separate"/>
      </w:r>
      <w:r>
        <w:t>7</w:t>
      </w:r>
      <w:r>
        <w:fldChar w:fldCharType="end"/>
      </w:r>
    </w:p>
    <w:p w14:paraId="7B1E257C">
      <w:pPr>
        <w:pStyle w:val="20"/>
        <w:tabs>
          <w:tab w:val="right" w:pos="2000"/>
          <w:tab w:val="right" w:leader="dot" w:pos="9641"/>
          <w:tab w:val="clear" w:pos="9639"/>
        </w:tabs>
      </w:pPr>
      <w:r>
        <w:rPr>
          <w:rFonts w:hint="eastAsia"/>
          <w:highlight w:val="none"/>
          <w:lang w:val="en-US" w:eastAsia="zh-CN"/>
        </w:rPr>
        <w:t>7</w:t>
      </w:r>
      <w:r>
        <w:rPr>
          <w:highlight w:val="none"/>
          <w:lang w:eastAsia="zh-CN"/>
        </w:rPr>
        <w:tab/>
      </w:r>
      <w:r>
        <w:rPr>
          <w:highlight w:val="none"/>
          <w:lang w:eastAsia="zh-CN"/>
        </w:rPr>
        <w:t>Overall Evaluation</w:t>
      </w:r>
      <w:r>
        <w:tab/>
      </w:r>
      <w:r>
        <w:fldChar w:fldCharType="begin"/>
      </w:r>
      <w:r>
        <w:instrText xml:space="preserve"> PAGEREF _Toc187 \h </w:instrText>
      </w:r>
      <w:r>
        <w:fldChar w:fldCharType="separate"/>
      </w:r>
      <w:r>
        <w:t>8</w:t>
      </w:r>
      <w:r>
        <w:fldChar w:fldCharType="end"/>
      </w:r>
    </w:p>
    <w:p w14:paraId="11A9FE9E">
      <w:pPr>
        <w:pStyle w:val="19"/>
        <w:bidi w:val="0"/>
      </w:pPr>
      <w:r>
        <w:rPr>
          <w:rFonts w:hint="eastAsia"/>
          <w:lang w:val="en-US" w:eastAsia="zh-CN"/>
        </w:rPr>
        <w:t>7.1</w:t>
      </w:r>
      <w:r>
        <w:rPr>
          <w:rFonts w:hint="eastAsia"/>
          <w:lang w:val="en-US" w:eastAsia="zh-CN"/>
        </w:rPr>
        <w:tab/>
      </w:r>
      <w:r>
        <w:rPr>
          <w:rFonts w:hint="eastAsia"/>
          <w:lang w:val="en-US" w:eastAsia="zh-CN"/>
        </w:rPr>
        <w:t>General</w:t>
      </w:r>
      <w:r>
        <w:tab/>
      </w:r>
      <w:r>
        <w:fldChar w:fldCharType="begin"/>
      </w:r>
      <w:r>
        <w:instrText xml:space="preserve"> PAGEREF _Toc678 \h </w:instrText>
      </w:r>
      <w:r>
        <w:fldChar w:fldCharType="separate"/>
      </w:r>
      <w:r>
        <w:t>8</w:t>
      </w:r>
      <w:r>
        <w:fldChar w:fldCharType="end"/>
      </w:r>
    </w:p>
    <w:p w14:paraId="77A4F21E">
      <w:pPr>
        <w:pStyle w:val="19"/>
        <w:tabs>
          <w:tab w:val="right" w:pos="2000"/>
          <w:tab w:val="right" w:leader="dot" w:pos="9641"/>
          <w:tab w:val="clear" w:pos="9639"/>
        </w:tabs>
      </w:pPr>
      <w:r>
        <w:rPr>
          <w:rFonts w:hint="eastAsia"/>
          <w:lang w:val="en-US" w:eastAsia="zh-CN"/>
        </w:rPr>
        <w:t>7.2</w:t>
      </w:r>
      <w:r>
        <w:rPr>
          <w:rFonts w:hint="eastAsia"/>
          <w:lang w:val="en-US" w:eastAsia="zh-CN"/>
        </w:rPr>
        <w:tab/>
      </w:r>
      <w:r>
        <w:rPr>
          <w:lang w:eastAsia="zh-CN"/>
        </w:rPr>
        <w:t>Mapping of Solutions to Key Issues</w:t>
      </w:r>
      <w:r>
        <w:tab/>
      </w:r>
      <w:r>
        <w:fldChar w:fldCharType="begin"/>
      </w:r>
      <w:r>
        <w:instrText xml:space="preserve"> PAGEREF _Toc7237 \h </w:instrText>
      </w:r>
      <w:r>
        <w:fldChar w:fldCharType="separate"/>
      </w:r>
      <w:r>
        <w:t>8</w:t>
      </w:r>
      <w:r>
        <w:fldChar w:fldCharType="end"/>
      </w:r>
    </w:p>
    <w:p w14:paraId="123AE0F5">
      <w:pPr>
        <w:pStyle w:val="19"/>
        <w:tabs>
          <w:tab w:val="right" w:pos="2000"/>
          <w:tab w:val="right" w:leader="dot" w:pos="9641"/>
          <w:tab w:val="clear" w:pos="9639"/>
        </w:tabs>
      </w:pPr>
      <w:r>
        <w:rPr>
          <w:rFonts w:hint="eastAsia" w:eastAsia="宋体"/>
          <w:highlight w:val="none"/>
          <w:lang w:val="en-US" w:eastAsia="zh-CN"/>
        </w:rPr>
        <w:t>7</w:t>
      </w:r>
      <w:r>
        <w:rPr>
          <w:highlight w:val="none"/>
        </w:rPr>
        <w:t>.</w:t>
      </w:r>
      <w:r>
        <w:rPr>
          <w:rFonts w:hint="eastAsia" w:eastAsia="宋体"/>
          <w:highlight w:val="none"/>
          <w:lang w:val="en-US" w:eastAsia="zh-CN"/>
        </w:rPr>
        <w:t>3</w:t>
      </w:r>
      <w:r>
        <w:rPr>
          <w:highlight w:val="none"/>
        </w:rPr>
        <w:tab/>
      </w:r>
      <w:r>
        <w:rPr>
          <w:highlight w:val="none"/>
        </w:rPr>
        <w:t>Solution evaluation</w:t>
      </w:r>
      <w:r>
        <w:tab/>
      </w:r>
      <w:r>
        <w:fldChar w:fldCharType="begin"/>
      </w:r>
      <w:r>
        <w:instrText xml:space="preserve"> PAGEREF _Toc19637 \h </w:instrText>
      </w:r>
      <w:r>
        <w:fldChar w:fldCharType="separate"/>
      </w:r>
      <w:r>
        <w:t>8</w:t>
      </w:r>
      <w:r>
        <w:fldChar w:fldCharType="end"/>
      </w:r>
    </w:p>
    <w:p w14:paraId="7B437AAA">
      <w:pPr>
        <w:pStyle w:val="20"/>
        <w:bidi w:val="0"/>
      </w:pPr>
      <w:r>
        <w:rPr>
          <w:rFonts w:hint="eastAsia"/>
          <w:lang w:val="en-US" w:eastAsia="zh-CN"/>
        </w:rPr>
        <w:t>8</w:t>
      </w:r>
      <w:r>
        <w:tab/>
      </w:r>
      <w:r>
        <w:t>Conclusions</w:t>
      </w:r>
      <w:r>
        <w:tab/>
      </w:r>
      <w:r>
        <w:fldChar w:fldCharType="begin"/>
      </w:r>
      <w:r>
        <w:instrText xml:space="preserve"> PAGEREF _Toc28966 \h </w:instrText>
      </w:r>
      <w:r>
        <w:fldChar w:fldCharType="separate"/>
      </w:r>
      <w:r>
        <w:t>8</w:t>
      </w:r>
      <w:r>
        <w:fldChar w:fldCharType="end"/>
      </w:r>
    </w:p>
    <w:p w14:paraId="687DC99D">
      <w:pPr>
        <w:pStyle w:val="76"/>
        <w:tabs>
          <w:tab w:val="right" w:leader="dot" w:pos="9641"/>
          <w:tab w:val="clear" w:pos="9639"/>
        </w:tabs>
      </w:pPr>
      <w:r>
        <w:rPr>
          <w:highlight w:val="none"/>
        </w:rPr>
        <w:t>Annex A: Change history</w:t>
      </w:r>
      <w:r>
        <w:tab/>
      </w:r>
      <w:r>
        <w:fldChar w:fldCharType="begin"/>
      </w:r>
      <w:r>
        <w:instrText xml:space="preserve"> PAGEREF _Toc6529 \h </w:instrText>
      </w:r>
      <w:r>
        <w:fldChar w:fldCharType="separate"/>
      </w:r>
      <w:r>
        <w:t>8</w:t>
      </w:r>
      <w:r>
        <w:fldChar w:fldCharType="end"/>
      </w:r>
    </w:p>
    <w:p w14:paraId="2391BB9A">
      <w:pPr>
        <w:rPr>
          <w:highlight w:val="none"/>
        </w:rPr>
      </w:pPr>
      <w:r>
        <w:rPr>
          <w:highlight w:val="none"/>
        </w:rPr>
        <w:fldChar w:fldCharType="end"/>
      </w:r>
    </w:p>
    <w:p w14:paraId="21894299">
      <w:pPr>
        <w:pStyle w:val="128"/>
        <w:rPr>
          <w:highlight w:val="none"/>
        </w:rPr>
      </w:pPr>
      <w:r>
        <w:rPr>
          <w:highlight w:val="none"/>
        </w:rPr>
        <w:br w:type="page"/>
      </w:r>
    </w:p>
    <w:p w14:paraId="60F06FF9">
      <w:pPr>
        <w:pStyle w:val="3"/>
        <w:rPr>
          <w:highlight w:val="none"/>
        </w:rPr>
      </w:pPr>
      <w:bookmarkStart w:id="17" w:name="foreword"/>
      <w:bookmarkEnd w:id="17"/>
      <w:bookmarkStart w:id="18" w:name="_Toc6103"/>
      <w:bookmarkStart w:id="19" w:name="_Toc3462"/>
      <w:r>
        <w:rPr>
          <w:highlight w:val="none"/>
        </w:rPr>
        <w:t>Foreword</w:t>
      </w:r>
      <w:bookmarkEnd w:id="18"/>
      <w:bookmarkEnd w:id="19"/>
    </w:p>
    <w:p w14:paraId="39BDE341">
      <w:pPr>
        <w:rPr>
          <w:highlight w:val="none"/>
        </w:rPr>
      </w:pPr>
      <w:r>
        <w:rPr>
          <w:highlight w:val="none"/>
        </w:rPr>
        <w:t xml:space="preserve">This Technical </w:t>
      </w:r>
      <w:bookmarkStart w:id="20" w:name="spectype3"/>
      <w:r>
        <w:rPr>
          <w:highlight w:val="none"/>
        </w:rPr>
        <w:t>Report</w:t>
      </w:r>
      <w:bookmarkEnd w:id="20"/>
      <w:r>
        <w:rPr>
          <w:highlight w:val="none"/>
        </w:rPr>
        <w:t xml:space="preserve"> has been produced by the 3rd Generation Partnership Project (3GPP).</w:t>
      </w:r>
    </w:p>
    <w:p w14:paraId="1EFD4AD0">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53FF6">
      <w:pPr>
        <w:pStyle w:val="110"/>
        <w:rPr>
          <w:highlight w:val="none"/>
        </w:rPr>
      </w:pPr>
      <w:r>
        <w:rPr>
          <w:highlight w:val="none"/>
        </w:rPr>
        <w:t>Version x.y.z</w:t>
      </w:r>
    </w:p>
    <w:p w14:paraId="7383F882">
      <w:pPr>
        <w:pStyle w:val="110"/>
        <w:rPr>
          <w:highlight w:val="none"/>
        </w:rPr>
      </w:pPr>
      <w:r>
        <w:rPr>
          <w:highlight w:val="none"/>
        </w:rPr>
        <w:t>where:</w:t>
      </w:r>
    </w:p>
    <w:p w14:paraId="56F0DA2A">
      <w:pPr>
        <w:pStyle w:val="121"/>
        <w:outlineLvl w:val="0"/>
        <w:rPr>
          <w:highlight w:val="none"/>
        </w:rPr>
      </w:pPr>
      <w:r>
        <w:rPr>
          <w:highlight w:val="none"/>
        </w:rPr>
        <w:t>x</w:t>
      </w:r>
      <w:r>
        <w:rPr>
          <w:highlight w:val="none"/>
        </w:rPr>
        <w:tab/>
      </w:r>
      <w:r>
        <w:rPr>
          <w:highlight w:val="none"/>
        </w:rPr>
        <w:t>the first digit:</w:t>
      </w:r>
    </w:p>
    <w:p w14:paraId="66704050">
      <w:pPr>
        <w:pStyle w:val="122"/>
        <w:rPr>
          <w:highlight w:val="none"/>
        </w:rPr>
      </w:pPr>
      <w:r>
        <w:rPr>
          <w:highlight w:val="none"/>
        </w:rPr>
        <w:t>1</w:t>
      </w:r>
      <w:r>
        <w:rPr>
          <w:highlight w:val="none"/>
        </w:rPr>
        <w:tab/>
      </w:r>
      <w:r>
        <w:rPr>
          <w:highlight w:val="none"/>
        </w:rPr>
        <w:t>presented to TSG for information;</w:t>
      </w:r>
    </w:p>
    <w:p w14:paraId="6707F220">
      <w:pPr>
        <w:pStyle w:val="122"/>
        <w:rPr>
          <w:highlight w:val="none"/>
        </w:rPr>
      </w:pPr>
      <w:r>
        <w:rPr>
          <w:highlight w:val="none"/>
        </w:rPr>
        <w:t>2</w:t>
      </w:r>
      <w:r>
        <w:rPr>
          <w:highlight w:val="none"/>
        </w:rPr>
        <w:tab/>
      </w:r>
      <w:r>
        <w:rPr>
          <w:highlight w:val="none"/>
        </w:rPr>
        <w:t>presented to TSG for approval;</w:t>
      </w:r>
    </w:p>
    <w:p w14:paraId="11781D9B">
      <w:pPr>
        <w:pStyle w:val="122"/>
        <w:rPr>
          <w:highlight w:val="none"/>
        </w:rPr>
      </w:pPr>
      <w:r>
        <w:rPr>
          <w:highlight w:val="none"/>
        </w:rPr>
        <w:t>3</w:t>
      </w:r>
      <w:r>
        <w:rPr>
          <w:highlight w:val="none"/>
        </w:rPr>
        <w:tab/>
      </w:r>
      <w:r>
        <w:rPr>
          <w:highlight w:val="none"/>
        </w:rPr>
        <w:t>or greater indicates TSG approved document under change control.</w:t>
      </w:r>
    </w:p>
    <w:p w14:paraId="218F9C66">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260EC2A2">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14:paraId="5FD7D829">
      <w:pPr>
        <w:rPr>
          <w:highlight w:val="none"/>
        </w:rPr>
      </w:pPr>
      <w:r>
        <w:rPr>
          <w:highlight w:val="none"/>
        </w:rPr>
        <w:t>In the present document, modal verbs have the following meanings:</w:t>
      </w:r>
    </w:p>
    <w:p w14:paraId="63D09037">
      <w:pPr>
        <w:pStyle w:val="106"/>
        <w:rPr>
          <w:highlight w:val="none"/>
        </w:rPr>
      </w:pPr>
      <w:r>
        <w:rPr>
          <w:b/>
          <w:highlight w:val="none"/>
        </w:rPr>
        <w:t>shall</w:t>
      </w:r>
      <w:r>
        <w:rPr>
          <w:highlight w:val="none"/>
        </w:rPr>
        <w:tab/>
      </w:r>
      <w:r>
        <w:rPr>
          <w:highlight w:val="none"/>
        </w:rPr>
        <w:t>indicates a mandatory requirement to do something</w:t>
      </w:r>
    </w:p>
    <w:p w14:paraId="397D2E0C">
      <w:pPr>
        <w:pStyle w:val="106"/>
        <w:rPr>
          <w:highlight w:val="none"/>
        </w:rPr>
      </w:pPr>
      <w:r>
        <w:rPr>
          <w:b/>
          <w:highlight w:val="none"/>
        </w:rPr>
        <w:t>shall not</w:t>
      </w:r>
      <w:r>
        <w:rPr>
          <w:highlight w:val="none"/>
        </w:rPr>
        <w:tab/>
      </w:r>
      <w:r>
        <w:rPr>
          <w:highlight w:val="none"/>
        </w:rPr>
        <w:t>indicates an interdiction (prohibition) to do something</w:t>
      </w:r>
    </w:p>
    <w:p w14:paraId="5FDDD1CD">
      <w:pPr>
        <w:rPr>
          <w:highlight w:val="none"/>
        </w:rPr>
      </w:pPr>
      <w:r>
        <w:rPr>
          <w:highlight w:val="none"/>
        </w:rPr>
        <w:t>The constructions "shall" and "shall not" are confined to the context of normative provisions, and do not appear in Technical Reports.</w:t>
      </w:r>
    </w:p>
    <w:p w14:paraId="2AC06C19">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66DCCE">
      <w:pPr>
        <w:pStyle w:val="106"/>
        <w:rPr>
          <w:highlight w:val="none"/>
        </w:rPr>
      </w:pPr>
      <w:r>
        <w:rPr>
          <w:b/>
          <w:highlight w:val="none"/>
        </w:rPr>
        <w:t>should</w:t>
      </w:r>
      <w:r>
        <w:rPr>
          <w:highlight w:val="none"/>
        </w:rPr>
        <w:tab/>
      </w:r>
      <w:r>
        <w:rPr>
          <w:highlight w:val="none"/>
        </w:rPr>
        <w:t>indicates a recommendation to do something</w:t>
      </w:r>
    </w:p>
    <w:p w14:paraId="770766B5">
      <w:pPr>
        <w:pStyle w:val="106"/>
        <w:rPr>
          <w:highlight w:val="none"/>
        </w:rPr>
      </w:pPr>
      <w:r>
        <w:rPr>
          <w:b/>
          <w:highlight w:val="none"/>
        </w:rPr>
        <w:t>should not</w:t>
      </w:r>
      <w:r>
        <w:rPr>
          <w:highlight w:val="none"/>
        </w:rPr>
        <w:tab/>
      </w:r>
      <w:r>
        <w:rPr>
          <w:highlight w:val="none"/>
        </w:rPr>
        <w:t>indicates a recommendation not to do something</w:t>
      </w:r>
    </w:p>
    <w:p w14:paraId="1258A3CB">
      <w:pPr>
        <w:pStyle w:val="106"/>
        <w:rPr>
          <w:highlight w:val="none"/>
        </w:rPr>
      </w:pPr>
      <w:r>
        <w:rPr>
          <w:b/>
          <w:highlight w:val="none"/>
        </w:rPr>
        <w:t>may</w:t>
      </w:r>
      <w:r>
        <w:rPr>
          <w:highlight w:val="none"/>
        </w:rPr>
        <w:tab/>
      </w:r>
      <w:r>
        <w:rPr>
          <w:highlight w:val="none"/>
        </w:rPr>
        <w:t>indicates permission to do something</w:t>
      </w:r>
    </w:p>
    <w:p w14:paraId="6153A122">
      <w:pPr>
        <w:pStyle w:val="106"/>
        <w:rPr>
          <w:highlight w:val="none"/>
        </w:rPr>
      </w:pPr>
      <w:r>
        <w:rPr>
          <w:b/>
          <w:highlight w:val="none"/>
        </w:rPr>
        <w:t>need not</w:t>
      </w:r>
      <w:r>
        <w:rPr>
          <w:highlight w:val="none"/>
        </w:rPr>
        <w:tab/>
      </w:r>
      <w:r>
        <w:rPr>
          <w:highlight w:val="none"/>
        </w:rPr>
        <w:t>indicates permission not to do something</w:t>
      </w:r>
    </w:p>
    <w:p w14:paraId="48DB8AA9">
      <w:pPr>
        <w:rPr>
          <w:highlight w:val="none"/>
        </w:rPr>
      </w:pPr>
      <w:r>
        <w:rPr>
          <w:highlight w:val="none"/>
        </w:rPr>
        <w:t>The construction "may not" is ambiguous and is not used in normative elements. The unambiguous constructions "might not" or "shall not" are used instead, depending upon the meaning intended.</w:t>
      </w:r>
    </w:p>
    <w:p w14:paraId="239859CA">
      <w:pPr>
        <w:pStyle w:val="106"/>
        <w:rPr>
          <w:highlight w:val="none"/>
        </w:rPr>
      </w:pPr>
      <w:r>
        <w:rPr>
          <w:b/>
          <w:highlight w:val="none"/>
        </w:rPr>
        <w:t>can</w:t>
      </w:r>
      <w:r>
        <w:rPr>
          <w:highlight w:val="none"/>
        </w:rPr>
        <w:tab/>
      </w:r>
      <w:r>
        <w:rPr>
          <w:highlight w:val="none"/>
        </w:rPr>
        <w:t>indicates that something is possible</w:t>
      </w:r>
    </w:p>
    <w:p w14:paraId="03FBEA27">
      <w:pPr>
        <w:pStyle w:val="106"/>
        <w:rPr>
          <w:highlight w:val="none"/>
        </w:rPr>
      </w:pPr>
      <w:r>
        <w:rPr>
          <w:b/>
          <w:highlight w:val="none"/>
        </w:rPr>
        <w:t>cannot</w:t>
      </w:r>
      <w:r>
        <w:rPr>
          <w:highlight w:val="none"/>
        </w:rPr>
        <w:tab/>
      </w:r>
      <w:r>
        <w:rPr>
          <w:highlight w:val="none"/>
        </w:rPr>
        <w:t>indicates that something is impossible</w:t>
      </w:r>
    </w:p>
    <w:p w14:paraId="10C5EF43">
      <w:pPr>
        <w:rPr>
          <w:highlight w:val="none"/>
        </w:rPr>
      </w:pPr>
      <w:r>
        <w:rPr>
          <w:highlight w:val="none"/>
        </w:rPr>
        <w:t>The constructions "can" and "cannot" are not substitutes for "may" and "need not".</w:t>
      </w:r>
    </w:p>
    <w:p w14:paraId="5B6DEDA6">
      <w:pPr>
        <w:pStyle w:val="106"/>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14:paraId="386432C7">
      <w:pPr>
        <w:pStyle w:val="106"/>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14:paraId="18574C4A">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1D390199">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481934FA">
      <w:pPr>
        <w:rPr>
          <w:highlight w:val="none"/>
        </w:rPr>
      </w:pPr>
      <w:r>
        <w:rPr>
          <w:highlight w:val="none"/>
        </w:rPr>
        <w:t>In addition:</w:t>
      </w:r>
    </w:p>
    <w:p w14:paraId="189FDC29">
      <w:pPr>
        <w:pStyle w:val="106"/>
        <w:rPr>
          <w:highlight w:val="none"/>
        </w:rPr>
      </w:pPr>
      <w:r>
        <w:rPr>
          <w:b/>
          <w:highlight w:val="none"/>
        </w:rPr>
        <w:t>is</w:t>
      </w:r>
      <w:r>
        <w:rPr>
          <w:highlight w:val="none"/>
        </w:rPr>
        <w:tab/>
      </w:r>
      <w:r>
        <w:rPr>
          <w:highlight w:val="none"/>
        </w:rPr>
        <w:t>(or any other verb in the indicative mood) indicates a statement of fact</w:t>
      </w:r>
    </w:p>
    <w:p w14:paraId="7C5FF77B">
      <w:pPr>
        <w:pStyle w:val="106"/>
        <w:rPr>
          <w:highlight w:val="none"/>
        </w:rPr>
      </w:pPr>
      <w:r>
        <w:rPr>
          <w:b/>
          <w:highlight w:val="none"/>
        </w:rPr>
        <w:t>is not</w:t>
      </w:r>
      <w:r>
        <w:rPr>
          <w:highlight w:val="none"/>
        </w:rPr>
        <w:tab/>
      </w:r>
      <w:r>
        <w:rPr>
          <w:highlight w:val="none"/>
        </w:rPr>
        <w:t>(or any other negative verb in the indicative mood) indicates a statement of fact</w:t>
      </w:r>
    </w:p>
    <w:p w14:paraId="46A8DAC7">
      <w:pPr>
        <w:rPr>
          <w:highlight w:val="none"/>
        </w:rPr>
      </w:pPr>
      <w:r>
        <w:rPr>
          <w:highlight w:val="none"/>
        </w:rPr>
        <w:t>The constructions "is" and "is not" do not indicate requirements.</w:t>
      </w:r>
    </w:p>
    <w:p w14:paraId="7475FDAB">
      <w:pPr>
        <w:pStyle w:val="3"/>
        <w:rPr>
          <w:highlight w:val="none"/>
        </w:rPr>
      </w:pPr>
      <w:bookmarkStart w:id="21" w:name="introduction"/>
      <w:bookmarkEnd w:id="21"/>
      <w:bookmarkStart w:id="22" w:name="_Toc22411"/>
      <w:bookmarkStart w:id="23" w:name="_Toc8074"/>
      <w:r>
        <w:rPr>
          <w:highlight w:val="none"/>
        </w:rPr>
        <w:t>Introduction</w:t>
      </w:r>
      <w:bookmarkEnd w:id="22"/>
      <w:bookmarkEnd w:id="23"/>
    </w:p>
    <w:p w14:paraId="63B1C034">
      <w:pPr>
        <w:pStyle w:val="3"/>
        <w:rPr>
          <w:highlight w:val="none"/>
        </w:rPr>
      </w:pPr>
      <w:r>
        <w:rPr>
          <w:highlight w:val="none"/>
        </w:rPr>
        <w:br w:type="page"/>
      </w:r>
      <w:bookmarkStart w:id="24" w:name="scope"/>
      <w:bookmarkEnd w:id="24"/>
      <w:bookmarkStart w:id="25" w:name="_Toc21123"/>
      <w:bookmarkStart w:id="26" w:name="_Toc10699"/>
      <w:r>
        <w:rPr>
          <w:highlight w:val="none"/>
        </w:rPr>
        <w:t>1</w:t>
      </w:r>
      <w:r>
        <w:rPr>
          <w:highlight w:val="none"/>
        </w:rPr>
        <w:tab/>
      </w:r>
      <w:r>
        <w:rPr>
          <w:highlight w:val="none"/>
        </w:rPr>
        <w:t>Scope</w:t>
      </w:r>
      <w:bookmarkEnd w:id="25"/>
      <w:bookmarkEnd w:id="26"/>
    </w:p>
    <w:p w14:paraId="24E296A6">
      <w:pPr>
        <w:rPr>
          <w:highlight w:val="none"/>
        </w:rPr>
      </w:pPr>
      <w:r>
        <w:rPr>
          <w:highlight w:val="none"/>
        </w:rPr>
        <w:t>The present document …</w:t>
      </w:r>
    </w:p>
    <w:p w14:paraId="63D0E1DE">
      <w:pPr>
        <w:pStyle w:val="111"/>
        <w:rPr>
          <w:highlight w:val="none"/>
          <w:lang w:val="en-US"/>
        </w:rPr>
      </w:pPr>
      <w:r>
        <w:rPr>
          <w:highlight w:val="none"/>
        </w:rPr>
        <w:t>Editor's note:</w:t>
      </w:r>
      <w:r>
        <w:rPr>
          <w:highlight w:val="none"/>
        </w:rPr>
        <w:tab/>
      </w:r>
      <w:r>
        <w:rPr>
          <w:highlight w:val="none"/>
          <w:lang w:val="en-US"/>
        </w:rPr>
        <w:t>This clause will describe the scope for t</w:t>
      </w:r>
      <w:r>
        <w:rPr>
          <w:rFonts w:hint="eastAsia"/>
          <w:highlight w:val="none"/>
          <w:lang w:val="en-US" w:eastAsia="zh-CN"/>
        </w:rPr>
        <w:t>his study item</w:t>
      </w:r>
      <w:r>
        <w:rPr>
          <w:highlight w:val="none"/>
          <w:lang w:val="en-US"/>
        </w:rPr>
        <w:t>.</w:t>
      </w:r>
    </w:p>
    <w:p w14:paraId="1084E198">
      <w:pPr>
        <w:rPr>
          <w:highlight w:val="none"/>
        </w:rPr>
      </w:pPr>
    </w:p>
    <w:p w14:paraId="5B6596A0">
      <w:pPr>
        <w:pStyle w:val="3"/>
        <w:rPr>
          <w:highlight w:val="none"/>
        </w:rPr>
      </w:pPr>
      <w:bookmarkStart w:id="27" w:name="references"/>
      <w:bookmarkEnd w:id="27"/>
      <w:bookmarkStart w:id="28" w:name="_Toc28393"/>
      <w:bookmarkStart w:id="29" w:name="_Toc32506"/>
      <w:r>
        <w:rPr>
          <w:highlight w:val="none"/>
        </w:rPr>
        <w:t>2</w:t>
      </w:r>
      <w:r>
        <w:rPr>
          <w:highlight w:val="none"/>
        </w:rPr>
        <w:tab/>
      </w:r>
      <w:r>
        <w:rPr>
          <w:highlight w:val="none"/>
        </w:rPr>
        <w:t>References</w:t>
      </w:r>
      <w:bookmarkEnd w:id="28"/>
      <w:bookmarkEnd w:id="29"/>
    </w:p>
    <w:p w14:paraId="15060265">
      <w:pPr>
        <w:rPr>
          <w:highlight w:val="none"/>
        </w:rPr>
      </w:pPr>
      <w:r>
        <w:rPr>
          <w:highlight w:val="none"/>
        </w:rPr>
        <w:t>The following documents contain provisions which, through reference in this text, constitute provisions of the present document.</w:t>
      </w:r>
    </w:p>
    <w:p w14:paraId="11EF77D9">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6757C1DB">
      <w:pPr>
        <w:pStyle w:val="110"/>
        <w:rPr>
          <w:highlight w:val="none"/>
        </w:rPr>
      </w:pPr>
      <w:r>
        <w:rPr>
          <w:highlight w:val="none"/>
        </w:rPr>
        <w:t>-</w:t>
      </w:r>
      <w:r>
        <w:rPr>
          <w:highlight w:val="none"/>
        </w:rPr>
        <w:tab/>
      </w:r>
      <w:r>
        <w:rPr>
          <w:highlight w:val="none"/>
        </w:rPr>
        <w:t>For a specific reference, subsequent revisions do not apply.</w:t>
      </w:r>
    </w:p>
    <w:p w14:paraId="461610C7">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7FEDB6C7">
      <w:pPr>
        <w:pStyle w:val="106"/>
        <w:rPr>
          <w:highlight w:val="none"/>
        </w:rPr>
      </w:pPr>
      <w:r>
        <w:rPr>
          <w:highlight w:val="none"/>
        </w:rPr>
        <w:t>[1]</w:t>
      </w:r>
      <w:r>
        <w:rPr>
          <w:highlight w:val="none"/>
        </w:rPr>
        <w:tab/>
      </w:r>
      <w:r>
        <w:rPr>
          <w:highlight w:val="none"/>
        </w:rPr>
        <w:t>3GPP TR 21.905: "Vocabulary for 3GPP Specifications".</w:t>
      </w:r>
    </w:p>
    <w:p w14:paraId="04770E72">
      <w:pPr>
        <w:pStyle w:val="106"/>
        <w:rPr>
          <w:highlight w:val="none"/>
        </w:rPr>
      </w:pPr>
      <w:r>
        <w:rPr>
          <w:highlight w:val="none"/>
        </w:rPr>
        <w:t>…</w:t>
      </w:r>
    </w:p>
    <w:p w14:paraId="52AB0B8E">
      <w:pPr>
        <w:pStyle w:val="106"/>
        <w:rPr>
          <w:highlight w:val="none"/>
        </w:rPr>
      </w:pPr>
      <w:r>
        <w:rPr>
          <w:highlight w:val="none"/>
        </w:rPr>
        <w:t>[x]</w:t>
      </w:r>
      <w:r>
        <w:rPr>
          <w:highlight w:val="none"/>
        </w:rPr>
        <w:tab/>
      </w:r>
      <w:r>
        <w:rPr>
          <w:highlight w:val="none"/>
        </w:rPr>
        <w:t>&lt;doctype&gt; &lt;#&gt;[ ([up to and including]{yyyy[-mm]|V&lt;a[.b[.c]]&gt;}[onwards])]: "&lt;Title&gt;".</w:t>
      </w:r>
    </w:p>
    <w:p w14:paraId="7CAE9D88">
      <w:pPr>
        <w:pStyle w:val="128"/>
        <w:rPr>
          <w:highlight w:val="none"/>
        </w:rPr>
      </w:pPr>
      <w:r>
        <w:rPr>
          <w:highlight w:val="none"/>
        </w:rPr>
        <w:t>.</w:t>
      </w:r>
    </w:p>
    <w:p w14:paraId="42D0A489">
      <w:pPr>
        <w:pStyle w:val="3"/>
        <w:rPr>
          <w:highlight w:val="none"/>
        </w:rPr>
      </w:pPr>
      <w:bookmarkStart w:id="30" w:name="definitions"/>
      <w:bookmarkEnd w:id="30"/>
      <w:bookmarkStart w:id="31" w:name="_Toc23587"/>
      <w:bookmarkStart w:id="32" w:name="_Toc26660"/>
      <w:r>
        <w:rPr>
          <w:highlight w:val="none"/>
        </w:rPr>
        <w:t>3</w:t>
      </w:r>
      <w:r>
        <w:rPr>
          <w:highlight w:val="none"/>
        </w:rPr>
        <w:tab/>
      </w:r>
      <w:r>
        <w:rPr>
          <w:highlight w:val="none"/>
        </w:rPr>
        <w:t>Definitions of terms, symbols and abbreviations</w:t>
      </w:r>
      <w:bookmarkEnd w:id="31"/>
      <w:bookmarkEnd w:id="32"/>
    </w:p>
    <w:p w14:paraId="7CE17606">
      <w:pPr>
        <w:pStyle w:val="4"/>
        <w:rPr>
          <w:highlight w:val="none"/>
        </w:rPr>
      </w:pPr>
      <w:bookmarkStart w:id="33" w:name="_Toc20007"/>
      <w:bookmarkStart w:id="34" w:name="_Toc25830"/>
      <w:r>
        <w:rPr>
          <w:highlight w:val="none"/>
        </w:rPr>
        <w:t>3.1</w:t>
      </w:r>
      <w:r>
        <w:rPr>
          <w:highlight w:val="none"/>
        </w:rPr>
        <w:tab/>
      </w:r>
      <w:r>
        <w:rPr>
          <w:highlight w:val="none"/>
        </w:rPr>
        <w:t>Terms</w:t>
      </w:r>
      <w:bookmarkEnd w:id="33"/>
      <w:bookmarkEnd w:id="34"/>
    </w:p>
    <w:p w14:paraId="4A7862A1">
      <w:pPr>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14:paraId="1D1B1A7A">
      <w:pPr>
        <w:rPr>
          <w:highlight w:val="none"/>
        </w:rPr>
      </w:pPr>
      <w:r>
        <w:rPr>
          <w:b/>
          <w:highlight w:val="none"/>
        </w:rPr>
        <w:t>example:</w:t>
      </w:r>
      <w:r>
        <w:rPr>
          <w:highlight w:val="none"/>
        </w:rPr>
        <w:t xml:space="preserve"> text used to clarify abstract rules by applying them literally.</w:t>
      </w:r>
    </w:p>
    <w:p w14:paraId="15927A73">
      <w:pPr>
        <w:pStyle w:val="4"/>
        <w:rPr>
          <w:highlight w:val="none"/>
        </w:rPr>
      </w:pPr>
      <w:bookmarkStart w:id="35" w:name="_Toc15544"/>
      <w:bookmarkStart w:id="36" w:name="_Toc31249"/>
      <w:r>
        <w:rPr>
          <w:highlight w:val="none"/>
        </w:rPr>
        <w:t>3.2</w:t>
      </w:r>
      <w:r>
        <w:rPr>
          <w:highlight w:val="none"/>
        </w:rPr>
        <w:tab/>
      </w:r>
      <w:r>
        <w:rPr>
          <w:highlight w:val="none"/>
        </w:rPr>
        <w:t>Symbols</w:t>
      </w:r>
      <w:bookmarkEnd w:id="35"/>
      <w:bookmarkEnd w:id="36"/>
    </w:p>
    <w:p w14:paraId="585F38FF">
      <w:pPr>
        <w:keepNext/>
        <w:rPr>
          <w:highlight w:val="none"/>
        </w:rPr>
      </w:pPr>
      <w:r>
        <w:rPr>
          <w:highlight w:val="none"/>
        </w:rPr>
        <w:t>For the purposes of the present document, the following symbols apply:</w:t>
      </w:r>
    </w:p>
    <w:p w14:paraId="36F1D6BF">
      <w:pPr>
        <w:pStyle w:val="109"/>
        <w:rPr>
          <w:highlight w:val="none"/>
        </w:rPr>
      </w:pPr>
      <w:r>
        <w:rPr>
          <w:highlight w:val="none"/>
        </w:rPr>
        <w:t>&lt;symbol&gt;</w:t>
      </w:r>
      <w:r>
        <w:rPr>
          <w:highlight w:val="none"/>
        </w:rPr>
        <w:tab/>
      </w:r>
      <w:r>
        <w:rPr>
          <w:highlight w:val="none"/>
        </w:rPr>
        <w:t>&lt;Explanation&gt;</w:t>
      </w:r>
    </w:p>
    <w:p w14:paraId="3F13BF4B">
      <w:pPr>
        <w:pStyle w:val="109"/>
        <w:rPr>
          <w:highlight w:val="none"/>
        </w:rPr>
      </w:pPr>
    </w:p>
    <w:p w14:paraId="4C67011E">
      <w:pPr>
        <w:pStyle w:val="4"/>
        <w:rPr>
          <w:highlight w:val="none"/>
        </w:rPr>
      </w:pPr>
      <w:bookmarkStart w:id="37" w:name="_Toc15275"/>
      <w:bookmarkStart w:id="38" w:name="_Toc3610"/>
      <w:r>
        <w:rPr>
          <w:highlight w:val="none"/>
        </w:rPr>
        <w:t>3.3</w:t>
      </w:r>
      <w:r>
        <w:rPr>
          <w:highlight w:val="none"/>
        </w:rPr>
        <w:tab/>
      </w:r>
      <w:r>
        <w:rPr>
          <w:highlight w:val="none"/>
        </w:rPr>
        <w:t>Abbreviations</w:t>
      </w:r>
      <w:bookmarkEnd w:id="37"/>
      <w:bookmarkEnd w:id="38"/>
    </w:p>
    <w:p w14:paraId="3E5496CD">
      <w:pPr>
        <w:bidi w:val="0"/>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14:paraId="6AD3CFDF">
      <w:pPr>
        <w:pStyle w:val="109"/>
        <w:rPr>
          <w:highlight w:val="none"/>
        </w:rPr>
      </w:pPr>
      <w:r>
        <w:rPr>
          <w:highlight w:val="none"/>
        </w:rPr>
        <w:t>&lt;ABBREVIATION&gt;</w:t>
      </w:r>
      <w:r>
        <w:rPr>
          <w:highlight w:val="none"/>
        </w:rPr>
        <w:tab/>
      </w:r>
      <w:r>
        <w:rPr>
          <w:highlight w:val="none"/>
        </w:rPr>
        <w:t>&lt;Expansion&gt;</w:t>
      </w:r>
    </w:p>
    <w:p w14:paraId="2895E307">
      <w:pPr>
        <w:pStyle w:val="109"/>
        <w:rPr>
          <w:highlight w:val="none"/>
        </w:rPr>
      </w:pPr>
    </w:p>
    <w:p w14:paraId="50DDB801">
      <w:pPr>
        <w:pStyle w:val="50"/>
        <w:bidi w:val="0"/>
        <w:rPr>
          <w:rFonts w:hint="eastAsia"/>
          <w:highlight w:val="none"/>
          <w:lang w:val="en-US" w:eastAsia="zh-CN"/>
        </w:rPr>
      </w:pPr>
      <w:bookmarkStart w:id="39" w:name="clause4"/>
      <w:bookmarkEnd w:id="39"/>
      <w:bookmarkStart w:id="40" w:name="_Toc8221707"/>
    </w:p>
    <w:p w14:paraId="2686BD52">
      <w:pPr>
        <w:pStyle w:val="3"/>
        <w:rPr>
          <w:rFonts w:hint="eastAsia"/>
          <w:highlight w:val="none"/>
          <w:lang w:eastAsia="zh-CN"/>
        </w:rPr>
      </w:pPr>
      <w:bookmarkStart w:id="41" w:name="_Toc16866"/>
      <w:bookmarkStart w:id="42" w:name="_Toc30590"/>
      <w:r>
        <w:rPr>
          <w:rFonts w:hint="eastAsia" w:eastAsia="宋体"/>
          <w:highlight w:val="none"/>
          <w:lang w:val="en-US" w:eastAsia="zh-CN"/>
        </w:rPr>
        <w:t>4</w:t>
      </w:r>
      <w:r>
        <w:rPr>
          <w:highlight w:val="none"/>
        </w:rPr>
        <w:tab/>
      </w:r>
      <w:r>
        <w:rPr>
          <w:rFonts w:hint="eastAsia"/>
          <w:highlight w:val="none"/>
          <w:lang w:eastAsia="zh-CN"/>
        </w:rPr>
        <w:t>Key Issues</w:t>
      </w:r>
      <w:bookmarkEnd w:id="40"/>
      <w:bookmarkEnd w:id="41"/>
      <w:bookmarkEnd w:id="42"/>
    </w:p>
    <w:p w14:paraId="31DA964E">
      <w:pPr>
        <w:pStyle w:val="4"/>
        <w:rPr>
          <w:rFonts w:hint="eastAsia"/>
          <w:highlight w:val="none"/>
          <w:lang w:val="en-US" w:eastAsia="zh-CN"/>
        </w:rPr>
      </w:pPr>
      <w:bookmarkStart w:id="43" w:name="_Toc8221708"/>
      <w:bookmarkStart w:id="44" w:name="_Toc1411"/>
      <w:bookmarkStart w:id="45" w:name="_Toc28977"/>
      <w:r>
        <w:rPr>
          <w:rFonts w:hint="eastAsia" w:eastAsia="宋体"/>
          <w:highlight w:val="none"/>
          <w:lang w:val="en-US" w:eastAsia="zh-CN"/>
        </w:rPr>
        <w:t>4</w:t>
      </w:r>
      <w:r>
        <w:rPr>
          <w:highlight w:val="none"/>
          <w:lang w:val="en-US"/>
        </w:rPr>
        <w:t>.1</w:t>
      </w:r>
      <w:r>
        <w:rPr>
          <w:highlight w:val="none"/>
          <w:lang w:val="en-US"/>
        </w:rPr>
        <w:tab/>
      </w:r>
      <w:bookmarkEnd w:id="43"/>
      <w:r>
        <w:rPr>
          <w:rFonts w:hint="eastAsia"/>
          <w:highlight w:val="none"/>
          <w:lang w:val="en-US" w:eastAsia="zh-CN"/>
        </w:rPr>
        <w:t>Key Issue</w:t>
      </w:r>
      <w:r>
        <w:rPr>
          <w:rFonts w:hint="eastAsia"/>
          <w:highlight w:val="none"/>
          <w:lang w:eastAsia="zh-CN"/>
        </w:rPr>
        <w:t xml:space="preserve"> #</w:t>
      </w:r>
      <w:r>
        <w:rPr>
          <w:highlight w:val="none"/>
          <w:lang w:eastAsia="zh-CN"/>
        </w:rPr>
        <w:t>X</w:t>
      </w:r>
      <w:r>
        <w:rPr>
          <w:highlight w:val="none"/>
        </w:rPr>
        <w:t>: &lt;</w:t>
      </w:r>
      <w:r>
        <w:rPr>
          <w:rFonts w:hint="eastAsia"/>
          <w:highlight w:val="none"/>
          <w:lang w:val="en-US" w:eastAsia="zh-CN"/>
        </w:rPr>
        <w:t>Key Issue</w:t>
      </w:r>
      <w:r>
        <w:rPr>
          <w:highlight w:val="none"/>
        </w:rPr>
        <w:t xml:space="preserve"> Title&gt;</w:t>
      </w:r>
      <w:bookmarkEnd w:id="44"/>
      <w:bookmarkEnd w:id="45"/>
    </w:p>
    <w:p w14:paraId="654A4951">
      <w:pPr>
        <w:pStyle w:val="5"/>
        <w:rPr>
          <w:highlight w:val="none"/>
        </w:rPr>
      </w:pPr>
      <w:bookmarkStart w:id="46" w:name="_Toc31744"/>
      <w:bookmarkStart w:id="47" w:name="_Toc6327898"/>
      <w:bookmarkStart w:id="48" w:name="_Toc29649"/>
      <w:bookmarkStart w:id="49" w:name="_Toc8221709"/>
      <w:r>
        <w:rPr>
          <w:rFonts w:hint="eastAsia"/>
          <w:highlight w:val="none"/>
          <w:lang w:val="en-US" w:eastAsia="zh-CN"/>
        </w:rPr>
        <w:t>4</w:t>
      </w:r>
      <w:r>
        <w:rPr>
          <w:highlight w:val="none"/>
        </w:rPr>
        <w:t>.</w:t>
      </w:r>
      <w:r>
        <w:rPr>
          <w:rFonts w:hint="eastAsia"/>
          <w:highlight w:val="none"/>
          <w:lang w:eastAsia="zh-CN"/>
        </w:rPr>
        <w:t>1</w:t>
      </w:r>
      <w:r>
        <w:rPr>
          <w:highlight w:val="none"/>
        </w:rPr>
        <w:t>.1</w:t>
      </w:r>
      <w:r>
        <w:rPr>
          <w:rFonts w:ascii="Calibri" w:hAnsi="Calibri"/>
          <w:sz w:val="22"/>
          <w:szCs w:val="22"/>
          <w:highlight w:val="none"/>
          <w:lang w:eastAsia="en-GB"/>
        </w:rPr>
        <w:tab/>
      </w:r>
      <w:r>
        <w:rPr>
          <w:highlight w:val="none"/>
        </w:rPr>
        <w:t>Description</w:t>
      </w:r>
      <w:bookmarkEnd w:id="46"/>
      <w:bookmarkEnd w:id="47"/>
      <w:bookmarkEnd w:id="48"/>
      <w:bookmarkEnd w:id="49"/>
    </w:p>
    <w:p w14:paraId="3682DF22">
      <w:pPr>
        <w:pStyle w:val="111"/>
        <w:rPr>
          <w:highlight w:val="none"/>
          <w:lang w:eastAsia="ko-KR"/>
        </w:rPr>
      </w:pPr>
      <w:r>
        <w:rPr>
          <w:highlight w:val="none"/>
          <w:lang w:eastAsia="ko-KR"/>
        </w:rPr>
        <w:t>Editor's note:</w:t>
      </w:r>
      <w:r>
        <w:rPr>
          <w:highlight w:val="none"/>
          <w:lang w:eastAsia="ko-KR"/>
        </w:rPr>
        <w:tab/>
      </w:r>
      <w:r>
        <w:rPr>
          <w:highlight w:val="none"/>
          <w:lang w:eastAsia="ko-KR"/>
        </w:rPr>
        <w:t>This clause provides a description of the key issue.</w:t>
      </w:r>
    </w:p>
    <w:p w14:paraId="7D8AB195">
      <w:pPr>
        <w:rPr>
          <w:rFonts w:hint="eastAsia"/>
          <w:highlight w:val="none"/>
          <w:lang w:eastAsia="zh-CN"/>
        </w:rPr>
      </w:pPr>
    </w:p>
    <w:p w14:paraId="5C649D00">
      <w:pPr>
        <w:pStyle w:val="5"/>
        <w:rPr>
          <w:rFonts w:hint="default" w:eastAsia="宋体"/>
          <w:highlight w:val="none"/>
          <w:lang w:val="en-US" w:eastAsia="zh-CN"/>
        </w:rPr>
      </w:pPr>
      <w:bookmarkStart w:id="50" w:name="_Toc26445"/>
      <w:r>
        <w:rPr>
          <w:rFonts w:hint="eastAsia"/>
          <w:highlight w:val="none"/>
          <w:lang w:val="en-US" w:eastAsia="zh-CN"/>
        </w:rPr>
        <w:t>4</w:t>
      </w:r>
      <w:r>
        <w:rPr>
          <w:highlight w:val="none"/>
        </w:rPr>
        <w:t>.</w:t>
      </w:r>
      <w:r>
        <w:rPr>
          <w:rFonts w:hint="eastAsia"/>
          <w:highlight w:val="none"/>
          <w:lang w:eastAsia="zh-CN"/>
        </w:rPr>
        <w:t>1</w:t>
      </w:r>
      <w:r>
        <w:rPr>
          <w:highlight w:val="none"/>
        </w:rPr>
        <w:t>.</w:t>
      </w:r>
      <w:r>
        <w:rPr>
          <w:rFonts w:hint="eastAsia" w:eastAsia="宋体"/>
          <w:highlight w:val="none"/>
          <w:lang w:val="en-US" w:eastAsia="zh-CN"/>
        </w:rPr>
        <w:t>2</w:t>
      </w:r>
      <w:r>
        <w:rPr>
          <w:rFonts w:ascii="Calibri" w:hAnsi="Calibri"/>
          <w:sz w:val="22"/>
          <w:szCs w:val="22"/>
          <w:highlight w:val="none"/>
          <w:lang w:eastAsia="en-GB"/>
        </w:rPr>
        <w:tab/>
      </w:r>
      <w:r>
        <w:rPr>
          <w:rFonts w:hint="eastAsia" w:eastAsia="宋体"/>
          <w:highlight w:val="none"/>
          <w:lang w:val="en-US" w:eastAsia="zh-CN"/>
        </w:rPr>
        <w:t>Open Issue</w:t>
      </w:r>
      <w:bookmarkEnd w:id="50"/>
    </w:p>
    <w:p w14:paraId="7C1D7988">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the open issue(s)</w:t>
      </w:r>
      <w:r>
        <w:rPr>
          <w:highlight w:val="none"/>
          <w:lang w:eastAsia="ko-KR"/>
        </w:rPr>
        <w:t xml:space="preserve"> of the key issue.</w:t>
      </w:r>
    </w:p>
    <w:p w14:paraId="74397DF4">
      <w:pPr>
        <w:pStyle w:val="110"/>
        <w:ind w:left="704" w:firstLine="0"/>
        <w:rPr>
          <w:rFonts w:hint="eastAsia"/>
          <w:highlight w:val="none"/>
          <w:lang w:eastAsia="zh-CN"/>
        </w:rPr>
      </w:pPr>
    </w:p>
    <w:p w14:paraId="7F991D26">
      <w:pPr>
        <w:pStyle w:val="110"/>
        <w:ind w:left="704" w:firstLine="0"/>
        <w:rPr>
          <w:rFonts w:hint="eastAsia"/>
          <w:highlight w:val="none"/>
          <w:lang w:eastAsia="zh-CN"/>
        </w:rPr>
      </w:pPr>
    </w:p>
    <w:p w14:paraId="223E50CA">
      <w:pPr>
        <w:rPr>
          <w:rFonts w:hint="eastAsia"/>
          <w:highlight w:val="none"/>
          <w:lang w:eastAsia="zh-CN"/>
        </w:rPr>
      </w:pPr>
    </w:p>
    <w:p w14:paraId="12DF2CF0">
      <w:pPr>
        <w:pStyle w:val="3"/>
        <w:rPr>
          <w:highlight w:val="none"/>
        </w:rPr>
      </w:pPr>
      <w:bookmarkStart w:id="51" w:name="_Toc16490"/>
      <w:bookmarkStart w:id="52" w:name="_Toc510562460"/>
      <w:bookmarkStart w:id="53" w:name="_Toc3979"/>
      <w:r>
        <w:rPr>
          <w:rFonts w:hint="eastAsia" w:eastAsia="宋体"/>
          <w:highlight w:val="none"/>
          <w:lang w:val="en-US" w:eastAsia="zh-CN"/>
        </w:rPr>
        <w:t>5</w:t>
      </w:r>
      <w:r>
        <w:rPr>
          <w:highlight w:val="none"/>
        </w:rPr>
        <w:tab/>
      </w:r>
      <w:r>
        <w:rPr>
          <w:highlight w:val="none"/>
        </w:rPr>
        <w:t>Architectural requirements</w:t>
      </w:r>
      <w:bookmarkEnd w:id="51"/>
      <w:bookmarkEnd w:id="52"/>
      <w:bookmarkEnd w:id="53"/>
    </w:p>
    <w:p w14:paraId="2C5B8838">
      <w:pPr>
        <w:pStyle w:val="111"/>
        <w:rPr>
          <w:rFonts w:hint="eastAsia" w:eastAsia="宋体"/>
          <w:highlight w:val="none"/>
          <w:lang w:val="en-US" w:eastAsia="zh-CN"/>
        </w:rPr>
      </w:pPr>
      <w:r>
        <w:rPr>
          <w:highlight w:val="none"/>
        </w:rPr>
        <w:t>Editor’s Note:</w:t>
      </w:r>
      <w:r>
        <w:rPr>
          <w:rFonts w:hint="eastAsia"/>
          <w:highlight w:val="none"/>
          <w:lang w:eastAsia="zh-CN"/>
        </w:rPr>
        <w:t xml:space="preserve"> </w:t>
      </w:r>
      <w:r>
        <w:rPr>
          <w:highlight w:val="none"/>
          <w:lang w:eastAsia="ko-KR"/>
        </w:rPr>
        <w:t xml:space="preserve">This clause provides </w:t>
      </w:r>
      <w:r>
        <w:rPr>
          <w:rFonts w:hint="eastAsia" w:eastAsia="宋体"/>
          <w:highlight w:val="none"/>
          <w:lang w:val="en-US" w:eastAsia="zh-CN"/>
        </w:rPr>
        <w:t>the all a</w:t>
      </w:r>
      <w:r>
        <w:rPr>
          <w:highlight w:val="none"/>
        </w:rPr>
        <w:t>rchitectural requirements</w:t>
      </w:r>
      <w:r>
        <w:rPr>
          <w:rFonts w:hint="eastAsia" w:eastAsia="宋体"/>
          <w:highlight w:val="none"/>
          <w:lang w:val="en-US" w:eastAsia="zh-CN"/>
        </w:rPr>
        <w:t xml:space="preserve"> i</w:t>
      </w:r>
      <w:r>
        <w:rPr>
          <w:rFonts w:hint="eastAsia"/>
          <w:highlight w:val="none"/>
          <w:lang w:eastAsia="ko-KR"/>
        </w:rPr>
        <w:t>dentified</w:t>
      </w:r>
      <w:r>
        <w:rPr>
          <w:rFonts w:hint="eastAsia" w:eastAsia="宋体"/>
          <w:highlight w:val="none"/>
          <w:lang w:val="en-US" w:eastAsia="zh-CN"/>
        </w:rPr>
        <w:t>.</w:t>
      </w:r>
    </w:p>
    <w:p w14:paraId="7232BE89">
      <w:pPr>
        <w:rPr>
          <w:rFonts w:hint="eastAsia"/>
          <w:highlight w:val="none"/>
          <w:lang w:eastAsia="zh-CN"/>
        </w:rPr>
      </w:pPr>
    </w:p>
    <w:p w14:paraId="37AB3DE3">
      <w:pPr>
        <w:rPr>
          <w:rFonts w:hint="eastAsia"/>
          <w:highlight w:val="none"/>
          <w:lang w:eastAsia="zh-CN"/>
        </w:rPr>
      </w:pPr>
    </w:p>
    <w:p w14:paraId="218BAA17">
      <w:pPr>
        <w:rPr>
          <w:rFonts w:hint="eastAsia"/>
          <w:highlight w:val="none"/>
          <w:lang w:eastAsia="zh-CN"/>
        </w:rPr>
      </w:pPr>
    </w:p>
    <w:p w14:paraId="3966E944">
      <w:pPr>
        <w:pStyle w:val="3"/>
        <w:rPr>
          <w:highlight w:val="none"/>
        </w:rPr>
      </w:pPr>
      <w:bookmarkStart w:id="54" w:name="_Toc22214906"/>
      <w:bookmarkStart w:id="55" w:name="_Toc17091"/>
      <w:bookmarkStart w:id="56" w:name="_Toc27001"/>
      <w:bookmarkStart w:id="57" w:name="_Toc23254039"/>
      <w:r>
        <w:rPr>
          <w:rFonts w:hint="eastAsia" w:eastAsia="宋体"/>
          <w:highlight w:val="none"/>
          <w:lang w:val="en-US" w:eastAsia="zh-CN"/>
        </w:rPr>
        <w:t>6</w:t>
      </w:r>
      <w:r>
        <w:rPr>
          <w:highlight w:val="none"/>
        </w:rPr>
        <w:tab/>
      </w:r>
      <w:r>
        <w:rPr>
          <w:highlight w:val="none"/>
        </w:rPr>
        <w:t>Solutions</w:t>
      </w:r>
      <w:bookmarkEnd w:id="54"/>
      <w:bookmarkEnd w:id="55"/>
      <w:bookmarkEnd w:id="56"/>
      <w:bookmarkEnd w:id="57"/>
    </w:p>
    <w:p w14:paraId="74619AF5">
      <w:pPr>
        <w:rPr>
          <w:rFonts w:hint="eastAsia"/>
          <w:highlight w:val="none"/>
          <w:lang w:eastAsia="zh-CN"/>
        </w:rPr>
      </w:pPr>
    </w:p>
    <w:p w14:paraId="46B2B1D6">
      <w:pPr>
        <w:pStyle w:val="4"/>
        <w:bidi w:val="0"/>
      </w:pPr>
      <w:bookmarkStart w:id="58" w:name="_Toc500949097"/>
      <w:bookmarkStart w:id="59" w:name="_Toc196"/>
      <w:bookmarkStart w:id="60" w:name="_Toc22214908"/>
      <w:bookmarkStart w:id="61" w:name="_Toc23254041"/>
      <w:bookmarkStart w:id="62" w:name="_Toc18720"/>
      <w:bookmarkStart w:id="125" w:name="_GoBack"/>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58"/>
      <w:r>
        <w:t>&lt;Solution Title&gt;</w:t>
      </w:r>
      <w:bookmarkEnd w:id="59"/>
      <w:bookmarkEnd w:id="60"/>
      <w:bookmarkEnd w:id="61"/>
      <w:bookmarkEnd w:id="62"/>
    </w:p>
    <w:bookmarkEnd w:id="125"/>
    <w:p w14:paraId="2562BC3B">
      <w:pPr>
        <w:pStyle w:val="5"/>
        <w:rPr>
          <w:rFonts w:hint="eastAsia"/>
          <w:highlight w:val="none"/>
        </w:rPr>
      </w:pPr>
      <w:bookmarkStart w:id="63" w:name="_Toc26094"/>
      <w:bookmarkStart w:id="64" w:name="_Toc13421"/>
      <w:bookmarkStart w:id="65" w:name="_Toc23254042"/>
      <w:bookmarkStart w:id="66" w:name="_Toc500949099"/>
      <w:bookmarkStart w:id="67" w:name="_Toc22214909"/>
      <w:r>
        <w:rPr>
          <w:rFonts w:hint="eastAsia" w:eastAsia="宋体"/>
          <w:highlight w:val="none"/>
          <w:lang w:val="en-US" w:eastAsia="zh-CN"/>
        </w:rPr>
        <w:t>6</w:t>
      </w:r>
      <w:r>
        <w:rPr>
          <w:highlight w:val="none"/>
        </w:rPr>
        <w:t>.</w:t>
      </w:r>
      <w:r>
        <w:rPr>
          <w:rFonts w:hint="eastAsia"/>
          <w:highlight w:val="none"/>
        </w:rPr>
        <w:t>X</w:t>
      </w:r>
      <w:r>
        <w:rPr>
          <w:highlight w:val="none"/>
        </w:rPr>
        <w:t>.1</w:t>
      </w:r>
      <w:r>
        <w:rPr>
          <w:rFonts w:hint="eastAsia"/>
          <w:highlight w:val="none"/>
        </w:rPr>
        <w:tab/>
      </w:r>
      <w:r>
        <w:rPr>
          <w:rFonts w:hint="eastAsia"/>
          <w:highlight w:val="none"/>
        </w:rPr>
        <w:t>Description</w:t>
      </w:r>
      <w:bookmarkEnd w:id="63"/>
      <w:bookmarkEnd w:id="64"/>
      <w:bookmarkEnd w:id="65"/>
      <w:bookmarkEnd w:id="66"/>
      <w:bookmarkEnd w:id="67"/>
    </w:p>
    <w:p w14:paraId="67E10D81">
      <w:pPr>
        <w:pStyle w:val="111"/>
        <w:rPr>
          <w:highlight w:val="none"/>
        </w:rPr>
      </w:pPr>
      <w:bookmarkStart w:id="68" w:name="_Toc500949101"/>
      <w:r>
        <w:rPr>
          <w:highlight w:val="none"/>
        </w:rPr>
        <w:t>Editor's note:</w:t>
      </w:r>
      <w:r>
        <w:rPr>
          <w:highlight w:val="none"/>
        </w:rPr>
        <w:tab/>
      </w:r>
      <w:r>
        <w:rPr>
          <w:highlight w:val="none"/>
          <w:lang w:val="en-US"/>
        </w:rPr>
        <w:t xml:space="preserve">This clause will describe </w:t>
      </w:r>
      <w:r>
        <w:rPr>
          <w:highlight w:val="none"/>
        </w:rPr>
        <w:t>the solution principles and architecture assumptions for corresponding key issue(s). (Sub) clause(s) may be added to capture details.</w:t>
      </w:r>
    </w:p>
    <w:p w14:paraId="0D8DAFD4">
      <w:pPr>
        <w:rPr>
          <w:highlight w:val="none"/>
        </w:rPr>
      </w:pPr>
      <w:bookmarkStart w:id="69" w:name="_Toc22214910"/>
    </w:p>
    <w:p w14:paraId="554D4236">
      <w:pPr>
        <w:pStyle w:val="5"/>
        <w:rPr>
          <w:highlight w:val="none"/>
        </w:rPr>
      </w:pPr>
      <w:bookmarkStart w:id="70" w:name="_Toc23045"/>
      <w:bookmarkStart w:id="71" w:name="_Toc23254043"/>
      <w:bookmarkStart w:id="72" w:name="_Toc4096"/>
      <w:r>
        <w:rPr>
          <w:rFonts w:hint="eastAsia" w:eastAsia="宋体"/>
          <w:highlight w:val="none"/>
          <w:lang w:val="en-US" w:eastAsia="zh-CN"/>
        </w:rPr>
        <w:t>6</w:t>
      </w:r>
      <w:r>
        <w:rPr>
          <w:highlight w:val="none"/>
        </w:rPr>
        <w:t>.X.2</w:t>
      </w:r>
      <w:r>
        <w:rPr>
          <w:highlight w:val="none"/>
        </w:rPr>
        <w:tab/>
      </w:r>
      <w:r>
        <w:rPr>
          <w:highlight w:val="none"/>
        </w:rPr>
        <w:t>Procedures</w:t>
      </w:r>
      <w:bookmarkEnd w:id="68"/>
      <w:bookmarkEnd w:id="69"/>
      <w:bookmarkEnd w:id="70"/>
      <w:bookmarkEnd w:id="71"/>
      <w:bookmarkEnd w:id="72"/>
    </w:p>
    <w:p w14:paraId="3E6A9A37">
      <w:pPr>
        <w:pStyle w:val="111"/>
        <w:rPr>
          <w:rFonts w:hint="eastAsia"/>
          <w:highlight w:val="none"/>
          <w:lang w:eastAsia="ko-KR"/>
        </w:rPr>
      </w:pPr>
      <w:r>
        <w:rPr>
          <w:highlight w:val="none"/>
        </w:rPr>
        <w:t>Editor's note:</w:t>
      </w:r>
      <w:r>
        <w:rPr>
          <w:highlight w:val="none"/>
        </w:rPr>
        <w:tab/>
      </w:r>
      <w:r>
        <w:rPr>
          <w:highlight w:val="none"/>
          <w:lang w:val="en-US"/>
        </w:rPr>
        <w:t xml:space="preserve">This clause describes </w:t>
      </w:r>
      <w:r>
        <w:rPr>
          <w:rFonts w:hint="eastAsia"/>
          <w:highlight w:val="none"/>
          <w:lang w:eastAsia="ko-KR"/>
        </w:rPr>
        <w:t xml:space="preserve">high-level </w:t>
      </w:r>
      <w:r>
        <w:rPr>
          <w:highlight w:val="none"/>
        </w:rPr>
        <w:t>procedures and information flows for the solution.</w:t>
      </w:r>
    </w:p>
    <w:p w14:paraId="7F3F161A">
      <w:pPr>
        <w:rPr>
          <w:highlight w:val="none"/>
        </w:rPr>
      </w:pPr>
      <w:bookmarkStart w:id="73" w:name="_Toc326248711"/>
      <w:bookmarkStart w:id="74" w:name="_Toc510604409"/>
      <w:bookmarkStart w:id="75" w:name="_Toc22214911"/>
    </w:p>
    <w:p w14:paraId="45702C87">
      <w:pPr>
        <w:pStyle w:val="5"/>
        <w:rPr>
          <w:highlight w:val="none"/>
          <w:lang w:eastAsia="zh-CN"/>
        </w:rPr>
      </w:pPr>
      <w:bookmarkStart w:id="76" w:name="_Toc23254044"/>
      <w:bookmarkStart w:id="77" w:name="_Toc8131"/>
      <w:bookmarkStart w:id="78" w:name="_Toc24562"/>
      <w:r>
        <w:rPr>
          <w:rFonts w:hint="eastAsia"/>
          <w:highlight w:val="none"/>
          <w:lang w:val="en-US" w:eastAsia="zh-CN"/>
        </w:rPr>
        <w:t>6</w:t>
      </w:r>
      <w:r>
        <w:rPr>
          <w:highlight w:val="none"/>
          <w:lang w:eastAsia="zh-CN"/>
        </w:rPr>
        <w:t>.X.3</w:t>
      </w:r>
      <w:r>
        <w:rPr>
          <w:highlight w:val="none"/>
          <w:lang w:eastAsia="zh-CN"/>
        </w:rPr>
        <w:tab/>
      </w:r>
      <w:bookmarkEnd w:id="73"/>
      <w:r>
        <w:rPr>
          <w:highlight w:val="none"/>
        </w:rPr>
        <w:t xml:space="preserve">Impacts on </w:t>
      </w:r>
      <w:r>
        <w:rPr>
          <w:rFonts w:hint="eastAsia"/>
          <w:highlight w:val="none"/>
          <w:lang w:eastAsia="zh-CN"/>
        </w:rPr>
        <w:t>E</w:t>
      </w:r>
      <w:r>
        <w:rPr>
          <w:highlight w:val="none"/>
        </w:rPr>
        <w:t xml:space="preserve">xisting </w:t>
      </w:r>
      <w:r>
        <w:rPr>
          <w:rFonts w:hint="eastAsia"/>
          <w:highlight w:val="none"/>
          <w:lang w:eastAsia="zh-CN"/>
        </w:rPr>
        <w:t>N</w:t>
      </w:r>
      <w:r>
        <w:rPr>
          <w:highlight w:val="none"/>
        </w:rPr>
        <w:t xml:space="preserve">odes and </w:t>
      </w:r>
      <w:r>
        <w:rPr>
          <w:rFonts w:hint="eastAsia"/>
          <w:highlight w:val="none"/>
          <w:lang w:eastAsia="zh-CN"/>
        </w:rPr>
        <w:t>F</w:t>
      </w:r>
      <w:r>
        <w:rPr>
          <w:highlight w:val="none"/>
        </w:rPr>
        <w:t>unctionality</w:t>
      </w:r>
      <w:bookmarkEnd w:id="74"/>
      <w:bookmarkEnd w:id="75"/>
      <w:bookmarkEnd w:id="76"/>
      <w:bookmarkEnd w:id="77"/>
      <w:bookmarkEnd w:id="78"/>
    </w:p>
    <w:p w14:paraId="660D3365">
      <w:pPr>
        <w:pStyle w:val="111"/>
        <w:rPr>
          <w:highlight w:val="none"/>
        </w:rPr>
      </w:pPr>
      <w:r>
        <w:rPr>
          <w:highlight w:val="none"/>
        </w:rPr>
        <w:t>Editor's note:</w:t>
      </w:r>
      <w:r>
        <w:rPr>
          <w:highlight w:val="none"/>
        </w:rPr>
        <w:tab/>
      </w:r>
      <w:r>
        <w:rPr>
          <w:highlight w:val="none"/>
        </w:rPr>
        <w:t>This clause captures impacts on existing 3GPP nodes and functional elements.</w:t>
      </w:r>
    </w:p>
    <w:p w14:paraId="71EA9AD9">
      <w:pPr>
        <w:rPr>
          <w:highlight w:val="none"/>
        </w:rPr>
      </w:pPr>
      <w:bookmarkStart w:id="79" w:name="_Toc250980595"/>
      <w:bookmarkStart w:id="80" w:name="_Toc510604411"/>
      <w:bookmarkStart w:id="81" w:name="_Toc326037266"/>
      <w:bookmarkStart w:id="82" w:name="_Toc22214912"/>
      <w:bookmarkStart w:id="83" w:name="_Toc326248735"/>
      <w:bookmarkStart w:id="84" w:name="_Toc510604412"/>
      <w:bookmarkStart w:id="85" w:name="_Toc324232216"/>
      <w:bookmarkStart w:id="86" w:name="_Toc310438366"/>
      <w:bookmarkStart w:id="87" w:name="historyclause"/>
    </w:p>
    <w:p w14:paraId="36E54E6C">
      <w:pPr>
        <w:pStyle w:val="3"/>
        <w:rPr>
          <w:rFonts w:hint="eastAsia"/>
          <w:highlight w:val="none"/>
          <w:lang w:eastAsia="zh-CN"/>
        </w:rPr>
      </w:pPr>
      <w:bookmarkStart w:id="88" w:name="_Toc187"/>
      <w:bookmarkStart w:id="89" w:name="_Toc22593"/>
      <w:bookmarkStart w:id="90" w:name="_Toc23254045"/>
      <w:r>
        <w:rPr>
          <w:rFonts w:hint="eastAsia"/>
          <w:highlight w:val="none"/>
          <w:lang w:val="en-US" w:eastAsia="zh-CN"/>
        </w:rPr>
        <w:t>7</w:t>
      </w:r>
      <w:r>
        <w:rPr>
          <w:highlight w:val="none"/>
          <w:lang w:eastAsia="zh-CN"/>
        </w:rPr>
        <w:tab/>
      </w:r>
      <w:r>
        <w:rPr>
          <w:highlight w:val="none"/>
          <w:lang w:eastAsia="zh-CN"/>
        </w:rPr>
        <w:t>Overall Evaluation</w:t>
      </w:r>
      <w:bookmarkEnd w:id="79"/>
      <w:bookmarkEnd w:id="80"/>
      <w:bookmarkEnd w:id="81"/>
      <w:bookmarkEnd w:id="82"/>
      <w:bookmarkEnd w:id="88"/>
      <w:bookmarkEnd w:id="89"/>
      <w:bookmarkEnd w:id="90"/>
    </w:p>
    <w:p w14:paraId="7085651A">
      <w:pPr>
        <w:pStyle w:val="111"/>
        <w:rPr>
          <w:rFonts w:hint="default" w:eastAsia="宋体"/>
          <w:highlight w:val="none"/>
          <w:lang w:val="en-US" w:eastAsia="zh-CN"/>
        </w:rPr>
      </w:pPr>
      <w:r>
        <w:rPr>
          <w:highlight w:val="none"/>
        </w:rPr>
        <w:t>Editor's note:</w:t>
      </w:r>
      <w:r>
        <w:rPr>
          <w:highlight w:val="none"/>
        </w:rPr>
        <w:tab/>
      </w:r>
      <w:r>
        <w:rPr>
          <w:highlight w:val="none"/>
        </w:rPr>
        <w:t>This clause</w:t>
      </w:r>
      <w:r>
        <w:rPr>
          <w:highlight w:val="none"/>
          <w:lang w:eastAsia="zh-CN"/>
        </w:rPr>
        <w:t xml:space="preserve"> </w:t>
      </w:r>
      <w:r>
        <w:rPr>
          <w:highlight w:val="none"/>
        </w:rPr>
        <w:t>will provide evaluation of different solutions</w:t>
      </w:r>
      <w:r>
        <w:rPr>
          <w:highlight w:val="none"/>
          <w:lang w:val="en-US"/>
        </w:rPr>
        <w:t>.</w:t>
      </w:r>
      <w:r>
        <w:rPr>
          <w:rFonts w:hint="eastAsia" w:eastAsia="宋体"/>
          <w:highlight w:val="none"/>
          <w:lang w:val="en-US" w:eastAsia="zh-CN"/>
        </w:rPr>
        <w:t xml:space="preserve"> The mapping between KIs and solutions will be also captured in this clause.</w:t>
      </w:r>
    </w:p>
    <w:bookmarkEnd w:id="83"/>
    <w:bookmarkEnd w:id="84"/>
    <w:bookmarkEnd w:id="85"/>
    <w:bookmarkEnd w:id="86"/>
    <w:p w14:paraId="67E0A279">
      <w:pPr>
        <w:pStyle w:val="4"/>
        <w:rPr>
          <w:rFonts w:eastAsia="宋体"/>
          <w:lang w:val="en-US" w:eastAsia="zh-CN"/>
        </w:rPr>
      </w:pPr>
      <w:bookmarkStart w:id="91" w:name="_Toc678"/>
      <w:bookmarkStart w:id="92" w:name="_Toc22737"/>
      <w:bookmarkStart w:id="93" w:name="_Toc14324"/>
      <w:bookmarkStart w:id="94" w:name="_Toc11940"/>
      <w:bookmarkStart w:id="95" w:name="_Toc510562607"/>
      <w:bookmarkStart w:id="96" w:name="_Toc5042"/>
      <w:bookmarkStart w:id="97" w:name="_Toc5138"/>
      <w:bookmarkStart w:id="98" w:name="_Toc10060"/>
      <w:bookmarkStart w:id="99" w:name="_Toc697"/>
      <w:bookmarkStart w:id="100" w:name="_Toc168958029"/>
      <w:bookmarkStart w:id="101" w:name="_Toc11277"/>
      <w:bookmarkStart w:id="102" w:name="_Toc21586"/>
      <w:bookmarkStart w:id="103" w:name="_Toc24465"/>
      <w:bookmarkStart w:id="104" w:name="_Toc28402"/>
      <w:r>
        <w:rPr>
          <w:rFonts w:hint="eastAsia" w:eastAsia="宋体"/>
          <w:lang w:val="en-US" w:eastAsia="zh-CN"/>
        </w:rPr>
        <w:t>7.1</w:t>
      </w:r>
      <w:r>
        <w:rPr>
          <w:rFonts w:hint="eastAsia" w:eastAsia="宋体"/>
          <w:lang w:val="en-US" w:eastAsia="zh-CN"/>
        </w:rPr>
        <w:tab/>
      </w:r>
      <w:r>
        <w:rPr>
          <w:rFonts w:hint="eastAsia" w:eastAsia="宋体"/>
          <w:lang w:val="en-US" w:eastAsia="zh-CN"/>
        </w:rPr>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FC5E814"/>
    <w:p w14:paraId="5665253A">
      <w:pPr>
        <w:pStyle w:val="4"/>
        <w:rPr>
          <w:lang w:eastAsia="zh-CN"/>
        </w:rPr>
      </w:pPr>
      <w:bookmarkStart w:id="105" w:name="_Toc7237"/>
      <w:bookmarkStart w:id="106" w:name="_Toc11617"/>
      <w:bookmarkStart w:id="107" w:name="_Toc23375"/>
      <w:bookmarkStart w:id="108" w:name="_Toc12348"/>
      <w:bookmarkStart w:id="109" w:name="_Toc25819"/>
      <w:bookmarkStart w:id="110" w:name="_Toc31146"/>
      <w:bookmarkStart w:id="111" w:name="_Toc168958030"/>
      <w:bookmarkStart w:id="112" w:name="_Toc26281"/>
      <w:r>
        <w:rPr>
          <w:rFonts w:hint="eastAsia"/>
          <w:lang w:val="en-US" w:eastAsia="zh-CN"/>
        </w:rPr>
        <w:t>7.2</w:t>
      </w:r>
      <w:r>
        <w:rPr>
          <w:rFonts w:hint="eastAsia"/>
          <w:lang w:val="en-US" w:eastAsia="zh-CN"/>
        </w:rPr>
        <w:tab/>
      </w:r>
      <w:r>
        <w:rPr>
          <w:lang w:eastAsia="zh-CN"/>
        </w:rPr>
        <w:t>Mapping of Solutions to Key Issues</w:t>
      </w:r>
      <w:bookmarkEnd w:id="105"/>
      <w:bookmarkEnd w:id="106"/>
      <w:bookmarkEnd w:id="107"/>
      <w:bookmarkEnd w:id="108"/>
      <w:bookmarkEnd w:id="109"/>
      <w:bookmarkEnd w:id="110"/>
      <w:bookmarkEnd w:id="111"/>
      <w:bookmarkEnd w:id="112"/>
    </w:p>
    <w:p w14:paraId="2A1DE2B8">
      <w:pPr>
        <w:rPr>
          <w:highlight w:val="none"/>
          <w:lang w:val="fr-FR"/>
        </w:rPr>
      </w:pPr>
    </w:p>
    <w:p w14:paraId="680F5A83">
      <w:pPr>
        <w:pStyle w:val="4"/>
        <w:rPr>
          <w:highlight w:val="none"/>
        </w:rPr>
      </w:pPr>
      <w:bookmarkStart w:id="113" w:name="_Toc19637"/>
      <w:bookmarkStart w:id="114" w:name="_Toc22825"/>
      <w:bookmarkStart w:id="115" w:name="_Toc510562609"/>
      <w:r>
        <w:rPr>
          <w:rFonts w:hint="eastAsia" w:eastAsia="宋体"/>
          <w:highlight w:val="none"/>
          <w:lang w:val="en-US" w:eastAsia="zh-CN"/>
        </w:rPr>
        <w:t>7</w:t>
      </w:r>
      <w:r>
        <w:rPr>
          <w:highlight w:val="none"/>
        </w:rPr>
        <w:t>.</w:t>
      </w:r>
      <w:r>
        <w:rPr>
          <w:rFonts w:hint="eastAsia" w:eastAsia="宋体"/>
          <w:highlight w:val="none"/>
          <w:lang w:val="en-US" w:eastAsia="zh-CN"/>
        </w:rPr>
        <w:t>3</w:t>
      </w:r>
      <w:r>
        <w:rPr>
          <w:highlight w:val="none"/>
        </w:rPr>
        <w:tab/>
      </w:r>
      <w:r>
        <w:rPr>
          <w:highlight w:val="none"/>
        </w:rPr>
        <w:t>Solution evaluation</w:t>
      </w:r>
      <w:bookmarkEnd w:id="113"/>
      <w:bookmarkEnd w:id="114"/>
      <w:bookmarkEnd w:id="115"/>
    </w:p>
    <w:p w14:paraId="2932DEBC">
      <w:pPr>
        <w:rPr>
          <w:highlight w:val="none"/>
          <w:lang w:val="fr-FR"/>
        </w:rPr>
      </w:pPr>
    </w:p>
    <w:p w14:paraId="5E7B0869">
      <w:pPr>
        <w:numPr>
          <w:ilvl w:val="0"/>
          <w:numId w:val="0"/>
        </w:numPr>
        <w:spacing w:after="180"/>
        <w:rPr>
          <w:highlight w:val="none"/>
        </w:rPr>
      </w:pPr>
    </w:p>
    <w:p w14:paraId="3C700723">
      <w:pPr>
        <w:pStyle w:val="3"/>
        <w:rPr>
          <w:highlight w:val="none"/>
        </w:rPr>
      </w:pPr>
      <w:bookmarkStart w:id="116" w:name="_Toc510562610"/>
      <w:bookmarkStart w:id="117" w:name="_Toc475064964"/>
      <w:bookmarkStart w:id="118" w:name="_Toc464463370"/>
      <w:bookmarkStart w:id="119" w:name="_Toc7832"/>
      <w:bookmarkStart w:id="120" w:name="_Toc28966"/>
      <w:r>
        <w:rPr>
          <w:rFonts w:hint="eastAsia" w:eastAsia="宋体"/>
          <w:highlight w:val="none"/>
          <w:lang w:val="en-US" w:eastAsia="zh-CN"/>
        </w:rPr>
        <w:t>8</w:t>
      </w:r>
      <w:r>
        <w:rPr>
          <w:highlight w:val="none"/>
        </w:rPr>
        <w:tab/>
      </w:r>
      <w:r>
        <w:rPr>
          <w:highlight w:val="none"/>
        </w:rPr>
        <w:t>Conclusions</w:t>
      </w:r>
      <w:bookmarkEnd w:id="116"/>
      <w:bookmarkEnd w:id="117"/>
      <w:bookmarkEnd w:id="118"/>
      <w:bookmarkEnd w:id="119"/>
      <w:bookmarkEnd w:id="120"/>
    </w:p>
    <w:p w14:paraId="61BBEFEE">
      <w:pPr>
        <w:pStyle w:val="111"/>
        <w:rPr>
          <w:highlight w:val="none"/>
        </w:rPr>
      </w:pPr>
      <w:r>
        <w:rPr>
          <w:highlight w:val="none"/>
        </w:rPr>
        <w:t>Editor's note:</w:t>
      </w:r>
      <w:r>
        <w:rPr>
          <w:highlight w:val="none"/>
        </w:rPr>
        <w:tab/>
      </w:r>
      <w:r>
        <w:rPr>
          <w:highlight w:val="none"/>
        </w:rPr>
        <w:t>This clause will list conclusions that have been agreed during the  study item activities.</w:t>
      </w:r>
    </w:p>
    <w:p w14:paraId="20CEC64F">
      <w:pPr>
        <w:rPr>
          <w:rFonts w:hint="eastAsia"/>
          <w:highlight w:val="none"/>
          <w:lang w:eastAsia="zh-CN"/>
        </w:rPr>
      </w:pPr>
    </w:p>
    <w:p w14:paraId="419D4F78">
      <w:pPr>
        <w:pStyle w:val="12"/>
        <w:rPr>
          <w:highlight w:val="none"/>
        </w:rPr>
      </w:pPr>
      <w:bookmarkStart w:id="121" w:name="_Toc17975"/>
      <w:bookmarkStart w:id="122" w:name="_Toc23254048"/>
      <w:bookmarkStart w:id="123" w:name="_Toc22214915"/>
      <w:bookmarkStart w:id="124" w:name="_Toc6529"/>
      <w:r>
        <w:rPr>
          <w:highlight w:val="none"/>
        </w:rPr>
        <w:t>Annex A:</w:t>
      </w:r>
      <w:r>
        <w:rPr>
          <w:highlight w:val="none"/>
        </w:rPr>
        <w:br w:type="textWrapping"/>
      </w:r>
      <w:r>
        <w:rPr>
          <w:highlight w:val="none"/>
        </w:rPr>
        <w:t>Change history</w:t>
      </w:r>
      <w:bookmarkEnd w:id="121"/>
      <w:bookmarkEnd w:id="122"/>
      <w:bookmarkEnd w:id="123"/>
      <w:bookmarkEnd w:id="124"/>
    </w:p>
    <w:bookmarkEnd w:id="87"/>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2"/>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2"/>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2"/>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2"/>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2"/>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2"/>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2"/>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2"/>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4"/>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r>
              <w:rPr>
                <w:rFonts w:hint="eastAsia" w:eastAsia="宋体"/>
                <w:color w:val="auto"/>
                <w:sz w:val="16"/>
                <w:szCs w:val="16"/>
                <w:highlight w:val="none"/>
                <w:lang w:val="en-US" w:eastAsia="zh-CN"/>
              </w:rPr>
              <w:t>3</w:t>
            </w:r>
          </w:p>
        </w:tc>
        <w:tc>
          <w:tcPr>
            <w:tcW w:w="800" w:type="dxa"/>
            <w:shd w:val="solid" w:color="FFFFFF" w:fill="auto"/>
            <w:noWrap w:val="0"/>
            <w:vAlign w:val="top"/>
          </w:tcPr>
          <w:p w14:paraId="2CC58610">
            <w:pPr>
              <w:pStyle w:val="104"/>
              <w:rPr>
                <w:rFonts w:hint="default" w:eastAsia="宋体"/>
                <w:color w:val="auto"/>
                <w:sz w:val="16"/>
                <w:szCs w:val="16"/>
                <w:highlight w:val="none"/>
                <w:lang w:val="en-US" w:eastAsia="zh-CN"/>
              </w:rPr>
            </w:pPr>
            <w:r>
              <w:rPr>
                <w:color w:val="auto"/>
                <w:sz w:val="16"/>
                <w:szCs w:val="16"/>
                <w:highlight w:val="none"/>
                <w:lang w:val="en-GB"/>
              </w:rPr>
              <w:t>SA</w:t>
            </w:r>
            <w:r>
              <w:rPr>
                <w:rFonts w:hint="eastAsia" w:eastAsia="宋体"/>
                <w:color w:val="auto"/>
                <w:sz w:val="16"/>
                <w:szCs w:val="16"/>
                <w:highlight w:val="none"/>
                <w:lang w:val="en-US" w:eastAsia="zh-CN"/>
              </w:rPr>
              <w:t>6</w:t>
            </w:r>
            <w:r>
              <w:rPr>
                <w:color w:val="auto"/>
                <w:sz w:val="16"/>
                <w:szCs w:val="16"/>
                <w:highlight w:val="none"/>
                <w:lang w:val="en-GB"/>
              </w:rPr>
              <w:t>#</w:t>
            </w:r>
            <w:r>
              <w:rPr>
                <w:rFonts w:hint="eastAsia" w:eastAsia="宋体"/>
                <w:color w:val="auto"/>
                <w:sz w:val="16"/>
                <w:szCs w:val="16"/>
                <w:highlight w:val="none"/>
                <w:lang w:val="en-US" w:eastAsia="zh-CN"/>
              </w:rPr>
              <w:t>66</w:t>
            </w:r>
          </w:p>
        </w:tc>
        <w:tc>
          <w:tcPr>
            <w:tcW w:w="1094" w:type="dxa"/>
            <w:shd w:val="solid" w:color="FFFFFF" w:fill="auto"/>
            <w:noWrap w:val="0"/>
            <w:vAlign w:val="top"/>
          </w:tcPr>
          <w:p w14:paraId="67B9C54E">
            <w:pPr>
              <w:pStyle w:val="104"/>
              <w:rPr>
                <w:color w:val="auto"/>
                <w:sz w:val="16"/>
                <w:szCs w:val="16"/>
                <w:highlight w:val="none"/>
                <w:lang w:val="en-GB"/>
              </w:rPr>
            </w:pPr>
          </w:p>
        </w:tc>
        <w:tc>
          <w:tcPr>
            <w:tcW w:w="425" w:type="dxa"/>
            <w:shd w:val="solid" w:color="FFFFFF" w:fill="auto"/>
            <w:noWrap w:val="0"/>
            <w:vAlign w:val="top"/>
          </w:tcPr>
          <w:p w14:paraId="0C50E1A6">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2"/>
              <w:rPr>
                <w:rFonts w:hint="default" w:eastAsia="宋体"/>
                <w:color w:val="auto"/>
                <w:sz w:val="16"/>
                <w:szCs w:val="16"/>
                <w:highlight w:val="none"/>
                <w:lang w:val="en-US" w:eastAsia="zh-CN"/>
              </w:rPr>
            </w:pPr>
            <w:r>
              <w:rPr>
                <w:color w:val="auto"/>
                <w:sz w:val="16"/>
                <w:szCs w:val="16"/>
                <w:highlight w:val="none"/>
                <w:lang w:val="en-GB"/>
              </w:rPr>
              <w:t>Proposed skeleton approved at S</w:t>
            </w:r>
            <w:r>
              <w:rPr>
                <w:rFonts w:hint="eastAsia" w:eastAsia="宋体"/>
                <w:color w:val="auto"/>
                <w:sz w:val="16"/>
                <w:szCs w:val="16"/>
                <w:highlight w:val="none"/>
                <w:lang w:val="en-US" w:eastAsia="zh-CN"/>
              </w:rPr>
              <w:t>6</w:t>
            </w:r>
            <w:r>
              <w:rPr>
                <w:color w:val="auto"/>
                <w:sz w:val="16"/>
                <w:szCs w:val="16"/>
                <w:highlight w:val="none"/>
                <w:lang w:val="en-GB"/>
              </w:rPr>
              <w:t>#</w:t>
            </w:r>
            <w:r>
              <w:rPr>
                <w:rFonts w:hint="eastAsia" w:eastAsia="宋体"/>
                <w:color w:val="auto"/>
                <w:sz w:val="16"/>
                <w:szCs w:val="16"/>
                <w:highlight w:val="none"/>
                <w:lang w:val="en-US" w:eastAsia="zh-CN"/>
              </w:rPr>
              <w:t>66</w:t>
            </w:r>
          </w:p>
        </w:tc>
        <w:tc>
          <w:tcPr>
            <w:tcW w:w="708" w:type="dxa"/>
            <w:shd w:val="solid" w:color="FFFFFF" w:fill="auto"/>
            <w:noWrap w:val="0"/>
            <w:vAlign w:val="top"/>
          </w:tcPr>
          <w:p w14:paraId="3F57BC2C">
            <w:pPr>
              <w:pStyle w:val="104"/>
              <w:rPr>
                <w:color w:val="auto"/>
                <w:sz w:val="16"/>
                <w:szCs w:val="16"/>
                <w:highlight w:val="none"/>
                <w:lang w:val="en-GB"/>
              </w:rPr>
            </w:pPr>
            <w:r>
              <w:rPr>
                <w:color w:val="auto"/>
                <w:sz w:val="16"/>
                <w:szCs w:val="16"/>
                <w:highlight w:val="none"/>
                <w:lang w:val="en-GB"/>
              </w:rPr>
              <w:t>0.0.0</w:t>
            </w:r>
          </w:p>
        </w:tc>
      </w:tr>
    </w:tbl>
    <w:p w14:paraId="328C0B3E">
      <w:pPr>
        <w:rPr>
          <w:rFonts w:eastAsia="宋体"/>
          <w:highlight w:val="none"/>
          <w:lang w:eastAsia="zh-CN"/>
        </w:rPr>
      </w:pPr>
    </w:p>
    <w:p w14:paraId="5B43AF9B">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B5D6C">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D3A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23.700-57 V0.0.0 (2025-03)</w:t>
    </w:r>
    <w:r>
      <w:rPr>
        <w:rFonts w:ascii="Arial" w:hAnsi="Arial" w:cs="Arial"/>
        <w:b/>
        <w:sz w:val="18"/>
        <w:szCs w:val="18"/>
      </w:rPr>
      <w:fldChar w:fldCharType="end"/>
    </w:r>
  </w:p>
  <w:p w14:paraId="2D48C4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DCAA7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D79970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48622B"/>
    <w:rsid w:val="02993DE4"/>
    <w:rsid w:val="04284F5F"/>
    <w:rsid w:val="0430152F"/>
    <w:rsid w:val="05A9475B"/>
    <w:rsid w:val="05E633BF"/>
    <w:rsid w:val="067D5C8B"/>
    <w:rsid w:val="06C55FB1"/>
    <w:rsid w:val="075408D1"/>
    <w:rsid w:val="076109AB"/>
    <w:rsid w:val="07CC6B65"/>
    <w:rsid w:val="07D20E23"/>
    <w:rsid w:val="08D13DE0"/>
    <w:rsid w:val="0AEA74D1"/>
    <w:rsid w:val="0B4A4B8A"/>
    <w:rsid w:val="0BA242E1"/>
    <w:rsid w:val="0BAD1304"/>
    <w:rsid w:val="0BE50BC6"/>
    <w:rsid w:val="0F55731B"/>
    <w:rsid w:val="0FA97C16"/>
    <w:rsid w:val="0FAF74CA"/>
    <w:rsid w:val="10264015"/>
    <w:rsid w:val="109A3642"/>
    <w:rsid w:val="12E866D3"/>
    <w:rsid w:val="13863DD4"/>
    <w:rsid w:val="14630CC0"/>
    <w:rsid w:val="14E72501"/>
    <w:rsid w:val="153A1A1E"/>
    <w:rsid w:val="16227990"/>
    <w:rsid w:val="16874CBD"/>
    <w:rsid w:val="19480439"/>
    <w:rsid w:val="19A96B9D"/>
    <w:rsid w:val="1A9A11B2"/>
    <w:rsid w:val="1BA47054"/>
    <w:rsid w:val="1D2228A3"/>
    <w:rsid w:val="1D4D607C"/>
    <w:rsid w:val="1ECA5375"/>
    <w:rsid w:val="1F225606"/>
    <w:rsid w:val="1F7E2E4C"/>
    <w:rsid w:val="220977E4"/>
    <w:rsid w:val="220A2E92"/>
    <w:rsid w:val="22120003"/>
    <w:rsid w:val="27686865"/>
    <w:rsid w:val="28800573"/>
    <w:rsid w:val="293852E2"/>
    <w:rsid w:val="29D148E3"/>
    <w:rsid w:val="2A0219BD"/>
    <w:rsid w:val="2AF6688D"/>
    <w:rsid w:val="2B11769A"/>
    <w:rsid w:val="2B295C88"/>
    <w:rsid w:val="2B3F368E"/>
    <w:rsid w:val="2F4E2FA9"/>
    <w:rsid w:val="2F68557B"/>
    <w:rsid w:val="30067E59"/>
    <w:rsid w:val="304D7F1C"/>
    <w:rsid w:val="33052E40"/>
    <w:rsid w:val="35EE20D6"/>
    <w:rsid w:val="37314419"/>
    <w:rsid w:val="381334BC"/>
    <w:rsid w:val="386005FD"/>
    <w:rsid w:val="39A322D7"/>
    <w:rsid w:val="3B267363"/>
    <w:rsid w:val="3D933E88"/>
    <w:rsid w:val="3DFD3D1D"/>
    <w:rsid w:val="3E5B68D8"/>
    <w:rsid w:val="3EC34E21"/>
    <w:rsid w:val="3F907196"/>
    <w:rsid w:val="3FA007B3"/>
    <w:rsid w:val="3FB2131B"/>
    <w:rsid w:val="3FDE3D90"/>
    <w:rsid w:val="40B271B4"/>
    <w:rsid w:val="40DD267D"/>
    <w:rsid w:val="411C36E0"/>
    <w:rsid w:val="416C6682"/>
    <w:rsid w:val="41D62573"/>
    <w:rsid w:val="41FD06EE"/>
    <w:rsid w:val="424B0443"/>
    <w:rsid w:val="42746B4E"/>
    <w:rsid w:val="43636E1D"/>
    <w:rsid w:val="43FB4B0B"/>
    <w:rsid w:val="442C61EB"/>
    <w:rsid w:val="44782D86"/>
    <w:rsid w:val="44BD5E6D"/>
    <w:rsid w:val="46300E00"/>
    <w:rsid w:val="47B501E3"/>
    <w:rsid w:val="47C1190B"/>
    <w:rsid w:val="4A026643"/>
    <w:rsid w:val="4A297665"/>
    <w:rsid w:val="4A5D6761"/>
    <w:rsid w:val="4C0F21ED"/>
    <w:rsid w:val="4D9D3ED8"/>
    <w:rsid w:val="4F083935"/>
    <w:rsid w:val="4F38395F"/>
    <w:rsid w:val="5018161A"/>
    <w:rsid w:val="502169AA"/>
    <w:rsid w:val="50C621CA"/>
    <w:rsid w:val="533D638B"/>
    <w:rsid w:val="53A64985"/>
    <w:rsid w:val="58D509E7"/>
    <w:rsid w:val="5A036B49"/>
    <w:rsid w:val="5A554343"/>
    <w:rsid w:val="5AEB11A5"/>
    <w:rsid w:val="5C2708D3"/>
    <w:rsid w:val="5DC647DD"/>
    <w:rsid w:val="5E136EFC"/>
    <w:rsid w:val="5F7E2001"/>
    <w:rsid w:val="62647840"/>
    <w:rsid w:val="64CE5271"/>
    <w:rsid w:val="6531576F"/>
    <w:rsid w:val="655271B2"/>
    <w:rsid w:val="67313337"/>
    <w:rsid w:val="67380224"/>
    <w:rsid w:val="67416175"/>
    <w:rsid w:val="6A353C1B"/>
    <w:rsid w:val="6B64308F"/>
    <w:rsid w:val="6C23405E"/>
    <w:rsid w:val="6E5D7226"/>
    <w:rsid w:val="6EB15BB7"/>
    <w:rsid w:val="6F8C4D5F"/>
    <w:rsid w:val="705A679B"/>
    <w:rsid w:val="707345BC"/>
    <w:rsid w:val="70761D3A"/>
    <w:rsid w:val="709A7B46"/>
    <w:rsid w:val="720A7C70"/>
    <w:rsid w:val="724D231F"/>
    <w:rsid w:val="72F03671"/>
    <w:rsid w:val="739C1DE7"/>
    <w:rsid w:val="744F39DE"/>
    <w:rsid w:val="752E05DC"/>
    <w:rsid w:val="759926FC"/>
    <w:rsid w:val="75A74012"/>
    <w:rsid w:val="76D57779"/>
    <w:rsid w:val="78827261"/>
    <w:rsid w:val="78CB0E03"/>
    <w:rsid w:val="78CD47BD"/>
    <w:rsid w:val="78FF635E"/>
    <w:rsid w:val="793016D9"/>
    <w:rsid w:val="79EC5DB8"/>
    <w:rsid w:val="7A215EC5"/>
    <w:rsid w:val="7AAA7D17"/>
    <w:rsid w:val="7AD37414"/>
    <w:rsid w:val="7B253E75"/>
    <w:rsid w:val="7B494559"/>
    <w:rsid w:val="7C9A0A16"/>
    <w:rsid w:val="7D533F7C"/>
    <w:rsid w:val="7E365461"/>
    <w:rsid w:val="7EF91203"/>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Pages>
  <Words>3670</Words>
  <Characters>20921</Characters>
  <Lines>174</Lines>
  <Paragraphs>49</Paragraphs>
  <TotalTime>0</TotalTime>
  <ScaleCrop>false</ScaleCrop>
  <LinksUpToDate>false</LinksUpToDate>
  <CharactersWithSpaces>24542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liuyue0318</cp:lastModifiedBy>
  <cp:lastPrinted>2019-02-25T14:05:00Z</cp:lastPrinted>
  <dcterms:modified xsi:type="dcterms:W3CDTF">2025-03-31T12:20:49Z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CACAD21613424A0AAC21F1326EB009C8_13</vt:lpwstr>
  </property>
</Properties>
</file>