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4DD7" w14:paraId="22D26B45" w14:textId="77777777">
        <w:tc>
          <w:tcPr>
            <w:tcW w:w="10423" w:type="dxa"/>
            <w:gridSpan w:val="2"/>
          </w:tcPr>
          <w:p w14:paraId="7C069015" w14:textId="052C0DBE" w:rsidR="00614DD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3</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2026</w:t>
            </w:r>
            <w:r>
              <w:rPr>
                <w:sz w:val="32"/>
              </w:rPr>
              <w:t>-</w:t>
            </w:r>
            <w:bookmarkEnd w:id="4"/>
            <w:r>
              <w:rPr>
                <w:rFonts w:eastAsia="宋体" w:hint="eastAsia"/>
                <w:sz w:val="32"/>
                <w:lang w:val="en-US" w:eastAsia="zh-CN"/>
              </w:rPr>
              <w:t>02</w:t>
            </w:r>
            <w:r>
              <w:rPr>
                <w:sz w:val="32"/>
              </w:rPr>
              <w:t>)</w:t>
            </w:r>
          </w:p>
        </w:tc>
      </w:tr>
      <w:tr w:rsidR="00614DD7" w14:paraId="166B981B" w14:textId="77777777">
        <w:trPr>
          <w:trHeight w:hRule="exact" w:val="1134"/>
        </w:trPr>
        <w:tc>
          <w:tcPr>
            <w:tcW w:w="10423" w:type="dxa"/>
            <w:gridSpan w:val="2"/>
          </w:tcPr>
          <w:p w14:paraId="7D69F06F" w14:textId="77777777" w:rsidR="00614DD7" w:rsidRDefault="00000000">
            <w:pPr>
              <w:pStyle w:val="ZB"/>
              <w:framePr w:w="0" w:hRule="auto" w:wrap="auto" w:vAnchor="margin" w:hAnchor="text" w:yAlign="inline"/>
            </w:pPr>
            <w:r>
              <w:t xml:space="preserve">Technical </w:t>
            </w:r>
            <w:bookmarkStart w:id="5" w:name="spectype2"/>
            <w:r>
              <w:t>Report</w:t>
            </w:r>
            <w:bookmarkEnd w:id="5"/>
          </w:p>
          <w:p w14:paraId="6439BF45" w14:textId="77777777" w:rsidR="00614DD7" w:rsidRDefault="00000000">
            <w:pPr>
              <w:pStyle w:val="Guidance"/>
            </w:pPr>
            <w:r>
              <w:br/>
            </w:r>
            <w:r>
              <w:br/>
            </w:r>
          </w:p>
        </w:tc>
      </w:tr>
      <w:tr w:rsidR="00614DD7" w14:paraId="65A0E58B" w14:textId="77777777">
        <w:trPr>
          <w:trHeight w:hRule="exact" w:val="3686"/>
        </w:trPr>
        <w:tc>
          <w:tcPr>
            <w:tcW w:w="10423" w:type="dxa"/>
            <w:gridSpan w:val="2"/>
          </w:tcPr>
          <w:p w14:paraId="38B6F5B6" w14:textId="77777777" w:rsidR="00614DD7" w:rsidRDefault="00000000">
            <w:pPr>
              <w:pStyle w:val="ZT"/>
              <w:framePr w:wrap="auto" w:hAnchor="text" w:yAlign="inline"/>
            </w:pPr>
            <w:r>
              <w:t>3rd Generation Partnership Project;</w:t>
            </w:r>
          </w:p>
          <w:p w14:paraId="5DFD1FE8" w14:textId="77777777" w:rsidR="00614DD7"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52BDEA7C" w14:textId="77777777" w:rsidR="00614DD7" w:rsidRDefault="00000000">
            <w:pPr>
              <w:pStyle w:val="ZT"/>
              <w:framePr w:wrap="auto" w:hAnchor="text" w:yAlign="inline"/>
              <w:rPr>
                <w:rFonts w:eastAsia="等线"/>
                <w:lang w:eastAsia="zh-CN"/>
              </w:rPr>
            </w:pPr>
            <w:r>
              <w:rPr>
                <w:rFonts w:hint="eastAsia"/>
              </w:rPr>
              <w:t>Study on Charging Aspects of 6G System</w:t>
            </w:r>
          </w:p>
          <w:bookmarkEnd w:id="6"/>
          <w:p w14:paraId="5AD983C4" w14:textId="77777777" w:rsidR="00614DD7"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614DD7" w14:paraId="6AD5BB21" w14:textId="77777777">
        <w:tc>
          <w:tcPr>
            <w:tcW w:w="10423" w:type="dxa"/>
            <w:gridSpan w:val="2"/>
          </w:tcPr>
          <w:p w14:paraId="6893028D" w14:textId="77777777" w:rsidR="00614DD7" w:rsidRDefault="00000000">
            <w:pPr>
              <w:pStyle w:val="ZU"/>
              <w:framePr w:w="0" w:wrap="auto" w:vAnchor="margin" w:hAnchor="text" w:yAlign="inline"/>
              <w:tabs>
                <w:tab w:val="right" w:pos="10206"/>
              </w:tabs>
              <w:jc w:val="left"/>
              <w:rPr>
                <w:color w:val="0000FF"/>
              </w:rPr>
            </w:pPr>
            <w:r>
              <w:rPr>
                <w:color w:val="0000FF"/>
              </w:rPr>
              <w:tab/>
            </w:r>
          </w:p>
        </w:tc>
      </w:tr>
      <w:tr w:rsidR="00614DD7" w14:paraId="69268535" w14:textId="77777777">
        <w:trPr>
          <w:cantSplit/>
          <w:trHeight w:hRule="exact" w:val="1531"/>
        </w:trPr>
        <w:tc>
          <w:tcPr>
            <w:tcW w:w="5211" w:type="dxa"/>
            <w:tcBorders>
              <w:top w:val="dashed" w:sz="4" w:space="0" w:color="auto"/>
              <w:bottom w:val="dashed" w:sz="4" w:space="0" w:color="auto"/>
            </w:tcBorders>
          </w:tcPr>
          <w:p w14:paraId="2478CE03" w14:textId="77777777" w:rsidR="00614DD7" w:rsidRDefault="00000000">
            <w:pPr>
              <w:pStyle w:val="TAL"/>
            </w:pPr>
            <w:r>
              <w:rPr>
                <w:noProof/>
              </w:rPr>
              <w:drawing>
                <wp:inline distT="0" distB="0" distL="0" distR="0" wp14:anchorId="1E14765F" wp14:editId="2E99BC3D">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498407A8" w14:textId="77777777" w:rsidR="00614DD7" w:rsidRDefault="00000000">
            <w:pPr>
              <w:pStyle w:val="TAR"/>
            </w:pPr>
            <w:r>
              <w:object w:dxaOrig="2525" w:dyaOrig="1440" w14:anchorId="3AF6E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in" o:ole="">
                  <v:imagedata r:id="rId10" o:title=""/>
                </v:shape>
                <o:OLEObject Type="Embed" ProgID="Word.Picture.8" ShapeID="_x0000_i1025" DrawAspect="Content" ObjectID="_1832573298" r:id="rId11"/>
              </w:object>
            </w:r>
          </w:p>
        </w:tc>
      </w:tr>
      <w:tr w:rsidR="00614DD7" w14:paraId="42B3D071" w14:textId="77777777">
        <w:trPr>
          <w:cantSplit/>
          <w:trHeight w:hRule="exact" w:val="6463"/>
        </w:trPr>
        <w:tc>
          <w:tcPr>
            <w:tcW w:w="10423" w:type="dxa"/>
            <w:gridSpan w:val="2"/>
            <w:tcBorders>
              <w:top w:val="dashed" w:sz="4" w:space="0" w:color="auto"/>
              <w:bottom w:val="dashed" w:sz="4" w:space="0" w:color="auto"/>
            </w:tcBorders>
          </w:tcPr>
          <w:p w14:paraId="05D11F8B" w14:textId="77777777" w:rsidR="00614DD7" w:rsidRDefault="00614DD7">
            <w:pPr>
              <w:pStyle w:val="TAL"/>
            </w:pPr>
            <w:bookmarkStart w:id="9" w:name="_Hlk99699974"/>
            <w:bookmarkEnd w:id="9"/>
          </w:p>
        </w:tc>
      </w:tr>
      <w:tr w:rsidR="00614DD7" w14:paraId="30B3F166" w14:textId="77777777">
        <w:trPr>
          <w:cantSplit/>
          <w:trHeight w:hRule="exact" w:val="964"/>
        </w:trPr>
        <w:tc>
          <w:tcPr>
            <w:tcW w:w="10423" w:type="dxa"/>
            <w:gridSpan w:val="2"/>
            <w:tcBorders>
              <w:top w:val="dashed" w:sz="4" w:space="0" w:color="auto"/>
            </w:tcBorders>
          </w:tcPr>
          <w:p w14:paraId="07505AB1" w14:textId="77777777" w:rsidR="00614DD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2409945" w14:textId="77777777" w:rsidR="00614DD7" w:rsidRDefault="00614DD7">
      <w:pPr>
        <w:sectPr w:rsidR="00614DD7">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14DD7" w14:paraId="7A44CDB2" w14:textId="77777777">
        <w:trPr>
          <w:trHeight w:hRule="exact" w:val="5670"/>
        </w:trPr>
        <w:tc>
          <w:tcPr>
            <w:tcW w:w="10423" w:type="dxa"/>
          </w:tcPr>
          <w:p w14:paraId="03449CEC" w14:textId="77777777" w:rsidR="00614DD7" w:rsidRDefault="00614DD7">
            <w:pPr>
              <w:pStyle w:val="Guidance"/>
            </w:pPr>
            <w:bookmarkStart w:id="11" w:name="page2"/>
          </w:p>
        </w:tc>
      </w:tr>
      <w:tr w:rsidR="00614DD7" w14:paraId="7BEE8D90" w14:textId="77777777">
        <w:trPr>
          <w:trHeight w:hRule="exact" w:val="5387"/>
        </w:trPr>
        <w:tc>
          <w:tcPr>
            <w:tcW w:w="10423" w:type="dxa"/>
          </w:tcPr>
          <w:p w14:paraId="3C940CD6" w14:textId="77777777" w:rsidR="00614DD7" w:rsidRDefault="00000000">
            <w:pPr>
              <w:pStyle w:val="FP"/>
              <w:spacing w:after="240"/>
              <w:ind w:left="2835" w:right="2835"/>
              <w:jc w:val="center"/>
              <w:rPr>
                <w:rFonts w:ascii="Arial" w:hAnsi="Arial"/>
                <w:b/>
                <w:i/>
              </w:rPr>
            </w:pPr>
            <w:bookmarkStart w:id="12" w:name="coords3gpp"/>
            <w:r>
              <w:rPr>
                <w:rFonts w:ascii="Arial" w:hAnsi="Arial"/>
                <w:b/>
                <w:i/>
              </w:rPr>
              <w:t>3GPP</w:t>
            </w:r>
          </w:p>
          <w:p w14:paraId="16BD4496" w14:textId="77777777" w:rsidR="00614DD7" w:rsidRDefault="00000000">
            <w:pPr>
              <w:pStyle w:val="FP"/>
              <w:pBdr>
                <w:bottom w:val="single" w:sz="6" w:space="1" w:color="auto"/>
              </w:pBdr>
              <w:ind w:left="2835" w:right="2835"/>
              <w:jc w:val="center"/>
            </w:pPr>
            <w:r>
              <w:t>Postal address</w:t>
            </w:r>
          </w:p>
          <w:p w14:paraId="75FCF5F9" w14:textId="77777777" w:rsidR="00614DD7" w:rsidRDefault="00614DD7">
            <w:pPr>
              <w:pStyle w:val="FP"/>
              <w:ind w:left="2835" w:right="2835"/>
              <w:jc w:val="center"/>
              <w:rPr>
                <w:rFonts w:ascii="Arial" w:hAnsi="Arial"/>
                <w:sz w:val="18"/>
              </w:rPr>
            </w:pPr>
          </w:p>
          <w:p w14:paraId="0475363D" w14:textId="77777777" w:rsidR="00614DD7" w:rsidRDefault="00000000">
            <w:pPr>
              <w:pStyle w:val="FP"/>
              <w:pBdr>
                <w:bottom w:val="single" w:sz="6" w:space="1" w:color="auto"/>
              </w:pBdr>
              <w:spacing w:before="240"/>
              <w:ind w:left="2835" w:right="2835"/>
              <w:jc w:val="center"/>
            </w:pPr>
            <w:r>
              <w:t>3GPP support office address</w:t>
            </w:r>
          </w:p>
          <w:p w14:paraId="1FAE817A" w14:textId="77777777" w:rsidR="00614DD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4A9EB75" w14:textId="77777777" w:rsidR="00614DD7" w:rsidRDefault="00000000">
            <w:pPr>
              <w:pStyle w:val="FP"/>
              <w:ind w:left="2835" w:right="2835"/>
              <w:jc w:val="center"/>
              <w:rPr>
                <w:rFonts w:ascii="Arial" w:hAnsi="Arial"/>
                <w:sz w:val="18"/>
                <w:lang w:val="fr-FR"/>
              </w:rPr>
            </w:pPr>
            <w:r>
              <w:rPr>
                <w:rFonts w:ascii="Arial" w:hAnsi="Arial"/>
                <w:sz w:val="18"/>
                <w:lang w:val="fr-FR"/>
              </w:rPr>
              <w:t>Valbonne - FRANCE</w:t>
            </w:r>
          </w:p>
          <w:p w14:paraId="05BA9B95" w14:textId="77777777" w:rsidR="00614DD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2EF5FD2" w14:textId="77777777" w:rsidR="00614DD7" w:rsidRDefault="00000000">
            <w:pPr>
              <w:pStyle w:val="FP"/>
              <w:pBdr>
                <w:bottom w:val="single" w:sz="6" w:space="1" w:color="auto"/>
              </w:pBdr>
              <w:spacing w:before="240"/>
              <w:ind w:left="2835" w:right="2835"/>
              <w:jc w:val="center"/>
            </w:pPr>
            <w:r>
              <w:t>Internet</w:t>
            </w:r>
          </w:p>
          <w:p w14:paraId="143BDA14" w14:textId="77777777" w:rsidR="00614DD7" w:rsidRDefault="00000000">
            <w:pPr>
              <w:pStyle w:val="FP"/>
              <w:ind w:left="2835" w:right="2835"/>
              <w:jc w:val="center"/>
              <w:rPr>
                <w:rFonts w:ascii="Arial" w:hAnsi="Arial"/>
                <w:sz w:val="18"/>
              </w:rPr>
            </w:pPr>
            <w:r>
              <w:rPr>
                <w:rFonts w:ascii="Arial" w:hAnsi="Arial"/>
                <w:sz w:val="18"/>
              </w:rPr>
              <w:t>https://www.3gpp.org</w:t>
            </w:r>
            <w:bookmarkEnd w:id="12"/>
          </w:p>
          <w:p w14:paraId="5729DC20" w14:textId="77777777" w:rsidR="00614DD7" w:rsidRDefault="00614DD7"/>
        </w:tc>
      </w:tr>
      <w:tr w:rsidR="00614DD7" w14:paraId="29331329" w14:textId="77777777">
        <w:tc>
          <w:tcPr>
            <w:tcW w:w="10423" w:type="dxa"/>
            <w:vAlign w:val="bottom"/>
          </w:tcPr>
          <w:p w14:paraId="09B9DAA2" w14:textId="77777777" w:rsidR="00614DD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A051C25" w14:textId="77777777" w:rsidR="00614DD7" w:rsidRDefault="00000000">
            <w:pPr>
              <w:pStyle w:val="FP"/>
              <w:jc w:val="center"/>
            </w:pPr>
            <w:r>
              <w:t>No part may be reproduced except as authorized by written permission.</w:t>
            </w:r>
            <w:r>
              <w:br/>
              <w:t>The copyright and the foregoing restriction extend to reproduction in all media.</w:t>
            </w:r>
          </w:p>
          <w:p w14:paraId="7115801F" w14:textId="77777777" w:rsidR="00614DD7" w:rsidRDefault="00614DD7">
            <w:pPr>
              <w:pStyle w:val="FP"/>
              <w:jc w:val="center"/>
            </w:pPr>
          </w:p>
          <w:p w14:paraId="60E10671" w14:textId="77777777" w:rsidR="00614DD7"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33C10D85" w14:textId="77777777" w:rsidR="00614DD7" w:rsidRDefault="00000000">
            <w:pPr>
              <w:pStyle w:val="FP"/>
              <w:jc w:val="center"/>
              <w:rPr>
                <w:sz w:val="18"/>
              </w:rPr>
            </w:pPr>
            <w:r>
              <w:rPr>
                <w:sz w:val="18"/>
              </w:rPr>
              <w:t>All rights reserved.</w:t>
            </w:r>
          </w:p>
          <w:p w14:paraId="10307372" w14:textId="77777777" w:rsidR="00614DD7" w:rsidRDefault="00614DD7">
            <w:pPr>
              <w:pStyle w:val="FP"/>
              <w:rPr>
                <w:sz w:val="18"/>
              </w:rPr>
            </w:pPr>
          </w:p>
          <w:p w14:paraId="2DC9A4DF" w14:textId="77777777" w:rsidR="00614DD7" w:rsidRDefault="00000000">
            <w:pPr>
              <w:pStyle w:val="FP"/>
              <w:rPr>
                <w:sz w:val="18"/>
              </w:rPr>
            </w:pPr>
            <w:r>
              <w:rPr>
                <w:sz w:val="18"/>
              </w:rPr>
              <w:t>UMTS™ is a Trade Mark of ETSI registered for the benefit of its members</w:t>
            </w:r>
          </w:p>
          <w:p w14:paraId="2BC6CB4A" w14:textId="77777777" w:rsidR="00614DD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0471AC47" w14:textId="77777777" w:rsidR="00614DD7" w:rsidRDefault="00000000">
            <w:pPr>
              <w:pStyle w:val="FP"/>
              <w:rPr>
                <w:sz w:val="18"/>
              </w:rPr>
            </w:pPr>
            <w:r>
              <w:rPr>
                <w:sz w:val="18"/>
              </w:rPr>
              <w:t>GSM® and the GSM logo are registered and owned by the GSM Association</w:t>
            </w:r>
            <w:bookmarkEnd w:id="13"/>
          </w:p>
          <w:p w14:paraId="17EAE3D5" w14:textId="77777777" w:rsidR="00614DD7" w:rsidRDefault="00614DD7"/>
        </w:tc>
      </w:tr>
      <w:bookmarkEnd w:id="11"/>
    </w:tbl>
    <w:p w14:paraId="2772C8E3" w14:textId="77777777" w:rsidR="00614DD7" w:rsidRDefault="00000000">
      <w:pPr>
        <w:pStyle w:val="TT"/>
      </w:pPr>
      <w:r>
        <w:br w:type="page"/>
      </w:r>
      <w:bookmarkStart w:id="16" w:name="tableOfContents"/>
      <w:bookmarkEnd w:id="16"/>
      <w:r>
        <w:lastRenderedPageBreak/>
        <w:t>Contents</w:t>
      </w:r>
    </w:p>
    <w:p w14:paraId="4F1F1A96" w14:textId="6DE84D5C" w:rsidR="000B4A10"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0B4A10">
        <w:rPr>
          <w:rFonts w:hint="eastAsia"/>
          <w:noProof/>
        </w:rPr>
        <w:t>Foreword</w:t>
      </w:r>
      <w:r w:rsidR="000B4A10">
        <w:rPr>
          <w:rFonts w:hint="eastAsia"/>
          <w:noProof/>
        </w:rPr>
        <w:tab/>
      </w:r>
      <w:r w:rsidR="000B4A10">
        <w:rPr>
          <w:rFonts w:hint="eastAsia"/>
          <w:noProof/>
        </w:rPr>
        <w:fldChar w:fldCharType="begin"/>
      </w:r>
      <w:r w:rsidR="000B4A10">
        <w:rPr>
          <w:rFonts w:hint="eastAsia"/>
          <w:noProof/>
        </w:rPr>
        <w:instrText xml:space="preserve"> </w:instrText>
      </w:r>
      <w:r w:rsidR="000B4A10">
        <w:rPr>
          <w:noProof/>
        </w:rPr>
        <w:instrText>PAGEREF _Toc221960527 \h</w:instrText>
      </w:r>
      <w:r w:rsidR="000B4A10">
        <w:rPr>
          <w:rFonts w:hint="eastAsia"/>
          <w:noProof/>
        </w:rPr>
        <w:instrText xml:space="preserve"> </w:instrText>
      </w:r>
      <w:r w:rsidR="000B4A10">
        <w:rPr>
          <w:rFonts w:hint="eastAsia"/>
          <w:noProof/>
        </w:rPr>
      </w:r>
      <w:r w:rsidR="000B4A10">
        <w:rPr>
          <w:rFonts w:hint="eastAsia"/>
          <w:noProof/>
        </w:rPr>
        <w:fldChar w:fldCharType="separate"/>
      </w:r>
      <w:r w:rsidR="000B4A10">
        <w:rPr>
          <w:noProof/>
        </w:rPr>
        <w:t>5</w:t>
      </w:r>
      <w:r w:rsidR="000B4A10">
        <w:rPr>
          <w:rFonts w:hint="eastAsia"/>
          <w:noProof/>
        </w:rPr>
        <w:fldChar w:fldCharType="end"/>
      </w:r>
    </w:p>
    <w:p w14:paraId="774BCDAC" w14:textId="283C07BB"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_Toc221960528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21E2FE1" w14:textId="2728909E"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_Toc221960529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1F8FE6" w14:textId="02D6449F"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_Toc221960530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4E03722" w14:textId="0C4428C6"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_Toc221960531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AFDF40" w14:textId="103E8018"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_Toc221960532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149A88" w14:textId="3F537D6D"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_Toc221960533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77905AF" w14:textId="6637AD00"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_Toc221960534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8DBDFD9" w14:textId="472A377B"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144D4B">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_Toc221960535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6273011" w14:textId="2FD9D2B4"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_Toc221960536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6BEAC5" w14:textId="6E8B1929"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_Toc221960537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F1A654D" w14:textId="68E74897"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_Toc221960538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2AD1DBA" w14:textId="13FCD4C6"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sidRPr="00144D4B">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_Toc221960539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65A51D7" w14:textId="4C33A0D6"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w:t>
      </w:r>
      <w:r>
        <w:rPr>
          <w:rFonts w:hint="eastAsia"/>
          <w:noProof/>
        </w:rPr>
        <w:t>.</w:t>
      </w:r>
      <w:r w:rsidRPr="00144D4B">
        <w:rPr>
          <w:rFonts w:eastAsia="等线" w:hint="eastAsia"/>
          <w:noProof/>
          <w:lang w:val="en-US" w:eastAsia="zh-CN"/>
        </w:rPr>
        <w:t>1</w:t>
      </w:r>
      <w:r>
        <w:rPr>
          <w:rFonts w:hint="eastAsia"/>
          <w:noProof/>
        </w:rPr>
        <w:t>.</w:t>
      </w:r>
      <w:r w:rsidRPr="00144D4B">
        <w:rPr>
          <w:rFonts w:eastAsia="宋体" w:hint="eastAsia"/>
          <w:noProof/>
          <w:lang w:val="en-US" w:eastAsia="zh-CN"/>
        </w:rPr>
        <w:t>3</w:t>
      </w:r>
      <w:r>
        <w:rPr>
          <w:rFonts w:hint="eastAsia"/>
          <w:noProof/>
        </w:rPr>
        <w:t>.</w:t>
      </w:r>
      <w:r w:rsidRPr="00144D4B">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_Toc221960540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202AD41" w14:textId="793B2B10"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_Toc221960541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BBD4BBD" w14:textId="29C415CF"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w:t>
      </w:r>
      <w:r>
        <w:rPr>
          <w:rFonts w:hint="eastAsia"/>
          <w:noProof/>
        </w:rPr>
        <w:t>.</w:t>
      </w:r>
      <w:r w:rsidRPr="00144D4B">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_Toc221960542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80F632F" w14:textId="3357B64B"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w:t>
      </w:r>
      <w:r w:rsidRPr="00144D4B">
        <w:rPr>
          <w:rFonts w:hint="eastAsia"/>
          <w:noProof/>
          <w:lang w:val="en-US"/>
        </w:rPr>
        <w:t>.</w:t>
      </w:r>
      <w:r w:rsidRPr="00144D4B">
        <w:rPr>
          <w:rFonts w:hint="eastAsia"/>
          <w:noProof/>
          <w:lang w:val="en-US" w:eastAsia="zh-CN"/>
        </w:rPr>
        <w:t>2</w:t>
      </w:r>
      <w:r w:rsidRPr="00144D4B">
        <w:rPr>
          <w:rFonts w:hint="eastAsia"/>
          <w:noProof/>
          <w:lang w:val="en-US"/>
        </w:rPr>
        <w:t>.</w:t>
      </w:r>
      <w:r w:rsidRPr="00144D4B">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_Toc221960543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15CE488" w14:textId="5FCCF1CD"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4</w:t>
      </w:r>
      <w:r w:rsidRPr="00144D4B">
        <w:rPr>
          <w:rFonts w:hint="eastAsia"/>
          <w:noProof/>
          <w:lang w:val="en-US"/>
        </w:rPr>
        <w:t>.</w:t>
      </w:r>
      <w:r w:rsidRPr="00144D4B">
        <w:rPr>
          <w:rFonts w:hint="eastAsia"/>
          <w:noProof/>
          <w:lang w:val="en-US" w:eastAsia="zh-CN"/>
        </w:rPr>
        <w:t>2</w:t>
      </w:r>
      <w:r w:rsidRPr="00144D4B">
        <w:rPr>
          <w:rFonts w:hint="eastAsia"/>
          <w:noProof/>
          <w:lang w:val="en-US"/>
        </w:rPr>
        <w:t>.</w:t>
      </w:r>
      <w:r w:rsidRPr="00144D4B">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_Toc221960544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3B802CE" w14:textId="4B881705"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sidRPr="00144D4B">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144D4B">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_Toc221960545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5508B07" w14:textId="64E39437"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_Toc221960546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DF25E7E" w14:textId="3FB35997"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_Toc221960547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61FBE2C" w14:textId="10B21A0F"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_Toc221960548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ACF72E1" w14:textId="2A52BE94"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1</w:t>
      </w:r>
      <w:r>
        <w:rPr>
          <w:rFonts w:hint="eastAsia"/>
          <w:noProof/>
        </w:rPr>
        <w:t>.</w:t>
      </w:r>
      <w:r w:rsidRPr="00144D4B">
        <w:rPr>
          <w:rFonts w:hint="eastAsia"/>
          <w:noProof/>
          <w:lang w:val="en-US" w:eastAsia="zh-CN"/>
        </w:rPr>
        <w:t>2</w:t>
      </w:r>
      <w:r>
        <w:rPr>
          <w:rFonts w:hint="eastAsia"/>
          <w:noProof/>
        </w:rPr>
        <w:t>.</w:t>
      </w:r>
      <w:r w:rsidRPr="00144D4B">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144D4B">
        <w:rPr>
          <w:rFonts w:eastAsia="等线" w:hint="eastAsia"/>
          <w:noProof/>
          <w:lang w:val="en-US" w:eastAsia="zh-CN"/>
        </w:rPr>
        <w:t>1</w:t>
      </w:r>
      <w:r w:rsidRPr="00144D4B">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_Toc221960549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376F3DB" w14:textId="3805FFF4"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1</w:t>
      </w:r>
      <w:r>
        <w:rPr>
          <w:rFonts w:hint="eastAsia"/>
          <w:noProof/>
        </w:rPr>
        <w:t>.</w:t>
      </w:r>
      <w:r w:rsidRPr="00144D4B">
        <w:rPr>
          <w:rFonts w:hint="eastAsia"/>
          <w:noProof/>
          <w:lang w:val="en-US" w:eastAsia="zh-CN"/>
        </w:rPr>
        <w:t>2</w:t>
      </w:r>
      <w:r>
        <w:rPr>
          <w:rFonts w:hint="eastAsia"/>
          <w:noProof/>
        </w:rPr>
        <w:t>.</w:t>
      </w:r>
      <w:r w:rsidRPr="00144D4B">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144D4B">
        <w:rPr>
          <w:rFonts w:eastAsia="等线" w:hint="eastAsia"/>
          <w:noProof/>
          <w:lang w:val="en-US" w:eastAsia="zh-CN"/>
        </w:rPr>
        <w:t>1</w:t>
      </w:r>
      <w:r w:rsidRPr="00144D4B">
        <w:rPr>
          <w:rFonts w:hint="eastAsia"/>
          <w:noProof/>
          <w:lang w:val="en-US" w:eastAsia="zh-CN"/>
        </w:rPr>
        <w:t>.2</w:t>
      </w:r>
      <w:r>
        <w:rPr>
          <w:rFonts w:hint="eastAsia"/>
          <w:noProof/>
        </w:rPr>
        <w:t>: 6G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_Toc221960550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5761BC2" w14:textId="7C9EBB2A"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1</w:t>
      </w:r>
      <w:r>
        <w:rPr>
          <w:rFonts w:hint="eastAsia"/>
          <w:noProof/>
        </w:rPr>
        <w:t>.</w:t>
      </w:r>
      <w:r w:rsidRPr="00144D4B">
        <w:rPr>
          <w:rFonts w:hint="eastAsia"/>
          <w:noProof/>
          <w:lang w:val="en-US" w:eastAsia="zh-CN"/>
        </w:rPr>
        <w:t>2</w:t>
      </w:r>
      <w:r>
        <w:rPr>
          <w:rFonts w:hint="eastAsia"/>
          <w:noProof/>
        </w:rPr>
        <w:t>.</w:t>
      </w:r>
      <w:r w:rsidRPr="00144D4B">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144D4B">
        <w:rPr>
          <w:rFonts w:eastAsia="等线" w:hint="eastAsia"/>
          <w:noProof/>
          <w:lang w:val="en-US" w:eastAsia="zh-CN"/>
        </w:rPr>
        <w:t>1</w:t>
      </w:r>
      <w:r w:rsidRPr="00144D4B">
        <w:rPr>
          <w:rFonts w:hint="eastAsia"/>
          <w:noProof/>
          <w:lang w:val="en-US" w:eastAsia="zh-CN"/>
        </w:rPr>
        <w:t>.3</w:t>
      </w:r>
      <w:r>
        <w:rPr>
          <w:rFonts w:hint="eastAsia"/>
          <w:noProof/>
        </w:rPr>
        <w:t xml:space="preserve">: </w:t>
      </w:r>
      <w:r>
        <w:rPr>
          <w:rFonts w:hint="eastAsia"/>
          <w:noProof/>
          <w:lang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_Toc221960551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F13BD6B" w14:textId="5907343D"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_Toc221960552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356607B" w14:textId="3A5F64F3"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_Toc221960553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3C00169" w14:textId="2658F025"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sidRPr="00144D4B">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144D4B">
        <w:rPr>
          <w:rFonts w:eastAsia="等线" w:hint="eastAsia"/>
          <w:noProof/>
          <w:lang w:eastAsia="zh-CN"/>
        </w:rPr>
        <w:t>I</w:t>
      </w:r>
      <w:r>
        <w:rPr>
          <w:rFonts w:hint="eastAsia"/>
          <w:noProof/>
        </w:rPr>
        <w:t>ssue #1.</w:t>
      </w:r>
      <w:r w:rsidRPr="00144D4B">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_Toc221960554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802F1DD" w14:textId="7FF9C623"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sidRPr="00144D4B">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144D4B">
        <w:rPr>
          <w:rFonts w:eastAsia="等线" w:hint="eastAsia"/>
          <w:noProof/>
          <w:lang w:eastAsia="zh-CN"/>
        </w:rPr>
        <w:t>I</w:t>
      </w:r>
      <w:r>
        <w:rPr>
          <w:rFonts w:hint="eastAsia"/>
          <w:noProof/>
        </w:rPr>
        <w:t>ssue #1.</w:t>
      </w:r>
      <w:r w:rsidRPr="00144D4B">
        <w:rPr>
          <w:rFonts w:hint="eastAsia"/>
          <w:noProof/>
          <w:lang w:val="en-US" w:eastAsia="zh-CN"/>
        </w:rPr>
        <w:t>2</w:t>
      </w:r>
      <w:r>
        <w:rPr>
          <w:rFonts w:hint="eastAsia"/>
          <w:noProof/>
        </w:rPr>
        <w:t>: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_Toc221960555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4056129" w14:textId="40B6D77B"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_Toc221960556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D6D2C60" w14:textId="51E7A149"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w:t>
      </w:r>
      <w:r w:rsidRPr="00144D4B">
        <w:rPr>
          <w:rFonts w:eastAsia="等线" w:hint="eastAsia"/>
          <w:noProof/>
          <w:lang w:val="en-US" w:eastAsia="zh-CN"/>
        </w:rPr>
        <w:t>1</w:t>
      </w:r>
      <w:r w:rsidRPr="00144D4B">
        <w:rPr>
          <w:rFonts w:hint="eastAsia"/>
          <w:noProof/>
          <w:lang w:val="fr-FR"/>
        </w:rPr>
        <w:t>.</w:t>
      </w:r>
      <w:r w:rsidRPr="00144D4B">
        <w:rPr>
          <w:rFonts w:hint="eastAsia"/>
          <w:noProof/>
          <w:lang w:val="en-US" w:eastAsia="zh-CN"/>
        </w:rPr>
        <w:t>5</w:t>
      </w:r>
      <w:r w:rsidRPr="00144D4B">
        <w:rPr>
          <w:rFonts w:hint="eastAsia"/>
          <w:noProof/>
          <w:lang w:val="fr-FR"/>
        </w:rPr>
        <w:t>.</w:t>
      </w:r>
      <w:r w:rsidRPr="00144D4B">
        <w:rPr>
          <w:rFonts w:eastAsia="等线"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 xml:space="preserve"> Solution</w:t>
      </w:r>
      <w:r w:rsidRPr="00144D4B">
        <w:rPr>
          <w:rFonts w:hint="eastAsia"/>
          <w:noProof/>
          <w:lang w:val="en-US" w:eastAsia="zh-CN"/>
        </w:rPr>
        <w:t xml:space="preserve"> </w:t>
      </w:r>
      <w:r w:rsidRPr="00144D4B">
        <w:rPr>
          <w:rFonts w:hint="eastAsia"/>
          <w:noProof/>
          <w:lang w:val="fr-FR"/>
        </w:rPr>
        <w:t>#</w:t>
      </w:r>
      <w:r w:rsidRPr="00144D4B">
        <w:rPr>
          <w:rFonts w:eastAsia="等线" w:hint="eastAsia"/>
          <w:noProof/>
          <w:lang w:val="en-US" w:eastAsia="zh-CN"/>
        </w:rPr>
        <w:t>1</w:t>
      </w:r>
      <w:r w:rsidRPr="00144D4B">
        <w:rPr>
          <w:rFonts w:hint="eastAsia"/>
          <w:noProof/>
          <w:lang w:val="en-US" w:eastAsia="zh-CN"/>
        </w:rPr>
        <w:t>.</w:t>
      </w:r>
      <w:r w:rsidRPr="00144D4B">
        <w:rPr>
          <w:rFonts w:eastAsia="等线" w:hint="eastAsia"/>
          <w:noProof/>
          <w:lang w:val="en-US" w:eastAsia="zh-CN"/>
        </w:rPr>
        <w:t>1</w:t>
      </w:r>
      <w:r w:rsidRPr="00144D4B">
        <w:rPr>
          <w:rFonts w:hint="eastAsia"/>
          <w:noProof/>
          <w:lang w:val="fr-FR"/>
        </w:rPr>
        <w:t>: Distributed Charging Archite</w:t>
      </w:r>
      <w:r w:rsidRPr="00144D4B">
        <w:rPr>
          <w:rFonts w:hint="eastAsia"/>
          <w:noProof/>
          <w:lang w:val="en-US" w:eastAsia="zh-CN"/>
        </w:rPr>
        <w:t>c</w:t>
      </w:r>
      <w:r w:rsidRPr="00144D4B">
        <w:rPr>
          <w:rFonts w:hint="eastAsia"/>
          <w:noProof/>
          <w:lang w:val="fr-FR"/>
        </w:rPr>
        <w:t>ture with Local CH</w:t>
      </w:r>
      <w:r w:rsidRPr="00144D4B">
        <w:rPr>
          <w:rFonts w:hint="eastAsia"/>
          <w:noProof/>
          <w:lang w:val="en-US" w:eastAsia="zh-CN"/>
        </w:rPr>
        <w:t>S</w:t>
      </w:r>
      <w:r w:rsidRPr="00144D4B">
        <w:rPr>
          <w:rFonts w:hint="eastAsia"/>
          <w:noProof/>
          <w:lang w:val="fr-FR"/>
        </w:rPr>
        <w:t xml:space="preserve"> for </w:t>
      </w:r>
      <w:r w:rsidRPr="00144D4B">
        <w:rPr>
          <w:rFonts w:hint="eastAsia"/>
          <w:noProof/>
          <w:lang w:val="en-US" w:eastAsia="zh-CN"/>
        </w:rPr>
        <w:t>E</w:t>
      </w:r>
      <w:r w:rsidRPr="00144D4B">
        <w:rPr>
          <w:rFonts w:hint="eastAsia"/>
          <w:noProof/>
          <w:lang w:val="fr-FR"/>
        </w:rPr>
        <w:t xml:space="preserve">dge </w:t>
      </w:r>
      <w:r w:rsidRPr="00144D4B">
        <w:rPr>
          <w:rFonts w:hint="eastAsia"/>
          <w:noProof/>
          <w:lang w:val="en-US" w:eastAsia="zh-CN"/>
        </w:rPr>
        <w:t>A</w:t>
      </w:r>
      <w:r w:rsidRPr="00144D4B">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_Toc221960557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04C277C" w14:textId="6E5AD937" w:rsidR="000B4A10" w:rsidRDefault="000B4A10">
      <w:pPr>
        <w:pStyle w:val="TOC5"/>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5.1.5.</w:t>
      </w:r>
      <w:r w:rsidRPr="00144D4B">
        <w:rPr>
          <w:rFonts w:eastAsia="等线" w:hint="eastAsia"/>
          <w:noProof/>
          <w:lang w:val="en-US" w:eastAsia="zh-CN"/>
        </w:rPr>
        <w:t>1</w:t>
      </w:r>
      <w:r w:rsidRPr="00144D4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_Toc221960558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49373E7" w14:textId="35E236C2" w:rsidR="000B4A10" w:rsidRDefault="000B4A10">
      <w:pPr>
        <w:pStyle w:val="TOC5"/>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5.1.5.</w:t>
      </w:r>
      <w:r w:rsidRPr="00144D4B">
        <w:rPr>
          <w:rFonts w:eastAsia="等线" w:hint="eastAsia"/>
          <w:noProof/>
          <w:lang w:val="en-US" w:eastAsia="zh-CN"/>
        </w:rPr>
        <w:t>1</w:t>
      </w:r>
      <w:r w:rsidRPr="00144D4B">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 xml:space="preserve">Procedure </w:t>
      </w:r>
      <w:r w:rsidRPr="00144D4B">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_Toc221960559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7D20CB5" w14:textId="4B9145B6"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_Toc221960560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03E4EE9" w14:textId="7E19D044"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_Toc221960561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1661B6C" w14:textId="2498F5B8" w:rsidR="000B4A10" w:rsidRDefault="000B4A1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_Toc221960562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536C711" w14:textId="67430485"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5</w:t>
      </w:r>
      <w:r>
        <w:rPr>
          <w:rFonts w:hint="eastAsia"/>
          <w:noProof/>
        </w:rPr>
        <w:t>.</w:t>
      </w:r>
      <w:r w:rsidRPr="00144D4B">
        <w:rPr>
          <w:rFonts w:eastAsia="等线" w:hint="eastAsia"/>
          <w:noProof/>
          <w:lang w:eastAsia="zh-CN"/>
        </w:rPr>
        <w:t>2</w:t>
      </w:r>
      <w:r>
        <w:rPr>
          <w:rFonts w:hint="eastAsia"/>
          <w:noProof/>
        </w:rPr>
        <w:t>.</w:t>
      </w:r>
      <w:r w:rsidRPr="00144D4B">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_Toc221960563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17F9FEF" w14:textId="5F68633E"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5</w:t>
      </w:r>
      <w:r>
        <w:rPr>
          <w:rFonts w:hint="eastAsia"/>
          <w:noProof/>
        </w:rPr>
        <w:t>.</w:t>
      </w:r>
      <w:r w:rsidRPr="00144D4B">
        <w:rPr>
          <w:rFonts w:eastAsia="等线" w:hint="eastAsia"/>
          <w:noProof/>
          <w:lang w:eastAsia="zh-CN"/>
        </w:rPr>
        <w:t>2</w:t>
      </w:r>
      <w:r>
        <w:rPr>
          <w:rFonts w:hint="eastAsia"/>
          <w:noProof/>
        </w:rPr>
        <w:t>.</w:t>
      </w:r>
      <w:r w:rsidRPr="00144D4B">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_Toc221960564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827559C" w14:textId="14031F85"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2</w:t>
      </w:r>
      <w:r>
        <w:rPr>
          <w:rFonts w:hint="eastAsia"/>
          <w:noProof/>
        </w:rPr>
        <w:t>.</w:t>
      </w:r>
      <w:r w:rsidRPr="00144D4B">
        <w:rPr>
          <w:rFonts w:hint="eastAsia"/>
          <w:noProof/>
          <w:lang w:val="en-US" w:eastAsia="zh-CN"/>
        </w:rPr>
        <w:t>2</w:t>
      </w:r>
      <w:r>
        <w:rPr>
          <w:rFonts w:hint="eastAsia"/>
          <w:noProof/>
        </w:rPr>
        <w:t>.</w:t>
      </w:r>
      <w:r w:rsidRPr="00144D4B">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Use Case</w:t>
      </w:r>
      <w:r>
        <w:rPr>
          <w:rFonts w:hint="eastAsia"/>
          <w:noProof/>
        </w:rPr>
        <w:t xml:space="preserve"> #</w:t>
      </w:r>
      <w:r w:rsidRPr="00144D4B">
        <w:rPr>
          <w:rFonts w:eastAsia="等线" w:hint="eastAsia"/>
          <w:noProof/>
          <w:lang w:val="en-US" w:eastAsia="zh-CN"/>
        </w:rPr>
        <w:t>2</w:t>
      </w:r>
      <w:r w:rsidRPr="00144D4B">
        <w:rPr>
          <w:rFonts w:hint="eastAsia"/>
          <w:noProof/>
          <w:lang w:val="en-US" w:eastAsia="zh-CN"/>
        </w:rPr>
        <w:t>.1</w:t>
      </w:r>
      <w:r>
        <w:rPr>
          <w:rFonts w:hint="eastAsia"/>
          <w:noProof/>
        </w:rPr>
        <w:t xml:space="preserve">: </w:t>
      </w:r>
      <w:r w:rsidRPr="00144D4B">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_Toc221960565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80C2DF1" w14:textId="72C676FA"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144D4B">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144D4B">
        <w:rPr>
          <w:rFonts w:eastAsia="等线" w:hint="eastAsia"/>
          <w:noProof/>
          <w:lang w:eastAsia="zh-CN"/>
        </w:rPr>
        <w:t>C</w:t>
      </w:r>
      <w:r>
        <w:rPr>
          <w:rFonts w:hint="eastAsia"/>
          <w:noProof/>
        </w:rPr>
        <w:t>ase #2.</w:t>
      </w:r>
      <w:r w:rsidRPr="00144D4B">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_Toc221960566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4B6273" w14:textId="24BBD2FF"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144D4B">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144D4B">
        <w:rPr>
          <w:rFonts w:eastAsia="等线" w:hint="eastAsia"/>
          <w:noProof/>
          <w:lang w:eastAsia="zh-CN"/>
        </w:rPr>
        <w:t>C</w:t>
      </w:r>
      <w:r>
        <w:rPr>
          <w:rFonts w:hint="eastAsia"/>
          <w:noProof/>
        </w:rPr>
        <w:t>ase #2.</w:t>
      </w:r>
      <w:r w:rsidRPr="00144D4B">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_Toc221960567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50C9ED5" w14:textId="403A6FBE"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2</w:t>
      </w:r>
      <w:r>
        <w:rPr>
          <w:rFonts w:hint="eastAsia"/>
          <w:noProof/>
        </w:rPr>
        <w:t>.</w:t>
      </w:r>
      <w:r w:rsidRPr="00144D4B">
        <w:rPr>
          <w:rFonts w:hint="eastAsia"/>
          <w:noProof/>
          <w:lang w:val="en-US" w:eastAsia="zh-CN"/>
        </w:rPr>
        <w:t>2</w:t>
      </w:r>
      <w:r>
        <w:rPr>
          <w:rFonts w:hint="eastAsia"/>
          <w:noProof/>
        </w:rPr>
        <w:t>.</w:t>
      </w:r>
      <w:r w:rsidRPr="00144D4B">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en-US" w:eastAsia="zh-CN"/>
        </w:rPr>
        <w:t>Use Case</w:t>
      </w:r>
      <w:r>
        <w:rPr>
          <w:rFonts w:hint="eastAsia"/>
          <w:noProof/>
        </w:rPr>
        <w:t xml:space="preserve"> #</w:t>
      </w:r>
      <w:r w:rsidRPr="00144D4B">
        <w:rPr>
          <w:rFonts w:eastAsia="等线" w:hint="eastAsia"/>
          <w:noProof/>
          <w:lang w:val="en-US" w:eastAsia="zh-CN"/>
        </w:rPr>
        <w:t>2</w:t>
      </w:r>
      <w:r w:rsidRPr="00144D4B">
        <w:rPr>
          <w:rFonts w:hint="eastAsia"/>
          <w:noProof/>
          <w:lang w:val="en-US" w:eastAsia="zh-CN"/>
        </w:rPr>
        <w:t>.</w:t>
      </w:r>
      <w:r w:rsidRPr="00144D4B">
        <w:rPr>
          <w:rFonts w:eastAsia="等线" w:hint="eastAsia"/>
          <w:noProof/>
          <w:lang w:val="en-US" w:eastAsia="zh-CN"/>
        </w:rPr>
        <w:t>4</w:t>
      </w:r>
      <w:r>
        <w:rPr>
          <w:rFonts w:hint="eastAsia"/>
          <w:noProof/>
        </w:rPr>
        <w:t xml:space="preserve">: </w:t>
      </w:r>
      <w:r w:rsidRPr="00144D4B">
        <w:rPr>
          <w:rFonts w:hint="eastAsia"/>
          <w:noProof/>
          <w:lang w:val="en-US" w:eastAsia="zh-CN"/>
        </w:rPr>
        <w:t>Charging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_Toc221960568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0362F0A" w14:textId="7EC93A19"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eastAsia="zh-CN"/>
        </w:rPr>
        <w:t>2</w:t>
      </w:r>
      <w:r>
        <w:rPr>
          <w:rFonts w:hint="eastAsia"/>
          <w:noProof/>
        </w:rPr>
        <w:t>.</w:t>
      </w:r>
      <w:r>
        <w:rPr>
          <w:rFonts w:hint="eastAsia"/>
          <w:noProof/>
          <w:lang w:eastAsia="zh-CN"/>
        </w:rPr>
        <w:t>2</w:t>
      </w:r>
      <w:r>
        <w:rPr>
          <w:rFonts w:hint="eastAsia"/>
          <w:noProof/>
        </w:rPr>
        <w:t>.</w:t>
      </w:r>
      <w:r w:rsidRPr="00144D4B">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w:t>
      </w:r>
      <w:r>
        <w:rPr>
          <w:rFonts w:hint="eastAsia"/>
          <w:noProof/>
          <w:lang w:eastAsia="zh-CN"/>
        </w:rPr>
        <w:t xml:space="preserve"> Case</w:t>
      </w:r>
      <w:r>
        <w:rPr>
          <w:rFonts w:hint="eastAsia"/>
          <w:noProof/>
        </w:rPr>
        <w:t xml:space="preserve"> #</w:t>
      </w:r>
      <w:r w:rsidRPr="00144D4B">
        <w:rPr>
          <w:rFonts w:eastAsia="等线" w:hint="eastAsia"/>
          <w:noProof/>
          <w:lang w:eastAsia="zh-CN"/>
        </w:rPr>
        <w:t>2</w:t>
      </w:r>
      <w:r>
        <w:rPr>
          <w:rFonts w:hint="eastAsia"/>
          <w:noProof/>
          <w:lang w:eastAsia="zh-CN"/>
        </w:rPr>
        <w:t>.</w:t>
      </w:r>
      <w:r w:rsidRPr="00144D4B">
        <w:rPr>
          <w:rFonts w:eastAsia="等线" w:hint="eastAsia"/>
          <w:noProof/>
          <w:lang w:eastAsia="zh-CN"/>
        </w:rPr>
        <w:t>5</w:t>
      </w:r>
      <w:r>
        <w:rPr>
          <w:rFonts w:hint="eastAsia"/>
          <w:noProof/>
        </w:rPr>
        <w:t>: Optimization</w:t>
      </w:r>
      <w:r>
        <w:rPr>
          <w:rFonts w:hint="eastAsia"/>
          <w:noProof/>
          <w:lang w:eastAsia="zh-CN"/>
        </w:rPr>
        <w:t xml:space="preserve"> Charging information collection and reporting</w:t>
      </w:r>
      <w:r>
        <w:rPr>
          <w:rFonts w:hint="eastAsia"/>
          <w:noProof/>
        </w:rPr>
        <w:tab/>
      </w:r>
      <w:r>
        <w:rPr>
          <w:rFonts w:hint="eastAsia"/>
          <w:noProof/>
        </w:rPr>
        <w:fldChar w:fldCharType="begin"/>
      </w:r>
      <w:r>
        <w:rPr>
          <w:rFonts w:hint="eastAsia"/>
          <w:noProof/>
        </w:rPr>
        <w:instrText xml:space="preserve"> </w:instrText>
      </w:r>
      <w:r>
        <w:rPr>
          <w:noProof/>
        </w:rPr>
        <w:instrText>PAGEREF _Toc221960569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9B76E6C" w14:textId="5009BBD0"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144D4B">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144D4B">
        <w:rPr>
          <w:rFonts w:eastAsia="等线" w:hint="eastAsia"/>
          <w:noProof/>
          <w:lang w:eastAsia="zh-CN"/>
        </w:rPr>
        <w:t>C</w:t>
      </w:r>
      <w:r>
        <w:rPr>
          <w:rFonts w:hint="eastAsia"/>
          <w:noProof/>
        </w:rPr>
        <w:t>ase #2.</w:t>
      </w:r>
      <w:r w:rsidRPr="00144D4B">
        <w:rPr>
          <w:rFonts w:eastAsia="等线" w:hint="eastAsia"/>
          <w:noProof/>
          <w:lang w:eastAsia="zh-CN"/>
        </w:rPr>
        <w:t>6</w:t>
      </w:r>
      <w:r>
        <w:rPr>
          <w:rFonts w:hint="eastAsia"/>
          <w:noProof/>
        </w:rPr>
        <w:t>: Minimizing the number of charging request</w:t>
      </w:r>
      <w:r>
        <w:rPr>
          <w:rFonts w:hint="eastAsia"/>
          <w:noProof/>
        </w:rPr>
        <w:tab/>
      </w:r>
      <w:r>
        <w:rPr>
          <w:rFonts w:hint="eastAsia"/>
          <w:noProof/>
        </w:rPr>
        <w:fldChar w:fldCharType="begin"/>
      </w:r>
      <w:r>
        <w:rPr>
          <w:rFonts w:hint="eastAsia"/>
          <w:noProof/>
        </w:rPr>
        <w:instrText xml:space="preserve"> </w:instrText>
      </w:r>
      <w:r>
        <w:rPr>
          <w:noProof/>
        </w:rPr>
        <w:instrText>PAGEREF _Toc221960570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D13EC43" w14:textId="0F4B7C6E"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144D4B">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144D4B">
        <w:rPr>
          <w:rFonts w:eastAsia="等线" w:hint="eastAsia"/>
          <w:noProof/>
          <w:lang w:eastAsia="zh-CN"/>
        </w:rPr>
        <w:t>C</w:t>
      </w:r>
      <w:r>
        <w:rPr>
          <w:rFonts w:hint="eastAsia"/>
          <w:noProof/>
        </w:rPr>
        <w:t>ase #2.</w:t>
      </w:r>
      <w:r w:rsidRPr="00144D4B">
        <w:rPr>
          <w:rFonts w:eastAsia="等线" w:hint="eastAsia"/>
          <w:noProof/>
          <w:lang w:eastAsia="zh-CN"/>
        </w:rPr>
        <w:t>7</w:t>
      </w:r>
      <w:r>
        <w:rPr>
          <w:rFonts w:hint="eastAsia"/>
          <w:noProof/>
        </w:rPr>
        <w:t>: Optimization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_Toc221960571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05BCE0A" w14:textId="094E7733"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144D4B">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144D4B">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_Toc221960572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CFC074F" w14:textId="7EBD5F17"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en-US" w:eastAsia="zh-CN"/>
        </w:rPr>
        <w:t>5</w:t>
      </w:r>
      <w:r>
        <w:rPr>
          <w:rFonts w:hint="eastAsia"/>
          <w:noProof/>
        </w:rPr>
        <w:t>.</w:t>
      </w:r>
      <w:r w:rsidRPr="00144D4B">
        <w:rPr>
          <w:rFonts w:eastAsia="等线" w:hint="eastAsia"/>
          <w:noProof/>
          <w:lang w:eastAsia="zh-CN"/>
        </w:rPr>
        <w:t>2</w:t>
      </w:r>
      <w:r>
        <w:rPr>
          <w:rFonts w:hint="eastAsia"/>
          <w:noProof/>
        </w:rPr>
        <w:t>.</w:t>
      </w:r>
      <w:r w:rsidRPr="00144D4B">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144D4B">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_Toc221960573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BB14BF3" w14:textId="10B844B5"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eastAsia="等线" w:hint="eastAsia"/>
          <w:noProof/>
          <w:lang w:eastAsia="zh-CN"/>
        </w:rPr>
        <w:t>5</w:t>
      </w:r>
      <w:r>
        <w:rPr>
          <w:rFonts w:hint="eastAsia"/>
          <w:noProof/>
        </w:rPr>
        <w:t>.</w:t>
      </w:r>
      <w:r w:rsidRPr="00144D4B">
        <w:rPr>
          <w:rFonts w:eastAsia="等线" w:hint="eastAsia"/>
          <w:noProof/>
          <w:lang w:eastAsia="zh-CN"/>
        </w:rPr>
        <w:t>2</w:t>
      </w:r>
      <w:r>
        <w:rPr>
          <w:rFonts w:hint="eastAsia"/>
          <w:noProof/>
        </w:rPr>
        <w:t>.</w:t>
      </w:r>
      <w:r w:rsidRPr="00144D4B">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_Toc221960574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BBB80DE" w14:textId="488456D2"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144D4B">
        <w:rPr>
          <w:rFonts w:eastAsia="等线" w:hint="eastAsia"/>
          <w:noProof/>
          <w:lang w:val="en-US" w:eastAsia="zh-CN"/>
        </w:rPr>
        <w:t>2</w:t>
      </w:r>
      <w:r>
        <w:rPr>
          <w:rFonts w:hint="eastAsia"/>
          <w:noProof/>
        </w:rPr>
        <w:t>.</w:t>
      </w:r>
      <w:r w:rsidRPr="00144D4B">
        <w:rPr>
          <w:rFonts w:hint="eastAsia"/>
          <w:noProof/>
          <w:lang w:val="en-US" w:eastAsia="zh-CN"/>
        </w:rPr>
        <w:t>4</w:t>
      </w:r>
      <w:r>
        <w:rPr>
          <w:rFonts w:hint="eastAsia"/>
          <w:noProof/>
        </w:rPr>
        <w:t>.</w:t>
      </w:r>
      <w:r w:rsidRPr="00144D4B">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144D4B">
        <w:rPr>
          <w:rFonts w:eastAsia="等线" w:hint="eastAsia"/>
          <w:noProof/>
          <w:lang w:eastAsia="zh-CN"/>
        </w:rPr>
        <w:t>I</w:t>
      </w:r>
      <w:r>
        <w:rPr>
          <w:rFonts w:hint="eastAsia"/>
          <w:noProof/>
        </w:rPr>
        <w:t>ssue #</w:t>
      </w:r>
      <w:r w:rsidRPr="00144D4B">
        <w:rPr>
          <w:rFonts w:eastAsia="等线" w:hint="eastAsia"/>
          <w:noProof/>
          <w:lang w:val="en-US" w:eastAsia="zh-CN"/>
        </w:rPr>
        <w:t>2</w:t>
      </w:r>
      <w:r w:rsidRPr="00144D4B">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_Toc221960575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34BAB74" w14:textId="5D24637E"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144D4B">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_Toc221960576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8FD3CB5" w14:textId="0A4EFD98"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144D4B">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_Toc221960577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60ED51B" w14:textId="67DD4ADC"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144D4B">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等线" w:hint="eastAsia"/>
          <w:noProof/>
          <w:lang w:val="en-US" w:eastAsia="zh-CN"/>
        </w:rPr>
        <w:t>4</w:t>
      </w:r>
      <w:r>
        <w:rPr>
          <w:rFonts w:hint="eastAsia"/>
          <w:noProof/>
        </w:rPr>
        <w:t>: Charging Mechanism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_Toc221960578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2122F20" w14:textId="6BDC9E80"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144D4B">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144D4B">
        <w:rPr>
          <w:rFonts w:eastAsia="等线" w:hint="eastAsia"/>
          <w:noProof/>
          <w:lang w:eastAsia="zh-CN"/>
        </w:rPr>
        <w:t>I</w:t>
      </w:r>
      <w:r>
        <w:rPr>
          <w:rFonts w:hint="eastAsia"/>
          <w:noProof/>
        </w:rPr>
        <w:t>ssue #2.</w:t>
      </w:r>
      <w:r w:rsidRPr="00144D4B">
        <w:rPr>
          <w:rFonts w:eastAsia="等线" w:hint="eastAsia"/>
          <w:noProof/>
          <w:lang w:eastAsia="zh-CN"/>
        </w:rPr>
        <w:t>5</w:t>
      </w:r>
      <w:r>
        <w:rPr>
          <w:rFonts w:hint="eastAsia"/>
          <w:noProof/>
        </w:rPr>
        <w:t xml:space="preserve">: The </w:t>
      </w:r>
      <w:r>
        <w:rPr>
          <w:rFonts w:hint="eastAsia"/>
          <w:noProof/>
          <w:lang w:eastAsia="zh-CN"/>
        </w:rPr>
        <w:t>charging information collection and reporting mechanism</w:t>
      </w:r>
      <w:r>
        <w:rPr>
          <w:rFonts w:hint="eastAsia"/>
          <w:noProof/>
        </w:rPr>
        <w:tab/>
      </w:r>
      <w:r>
        <w:rPr>
          <w:rFonts w:hint="eastAsia"/>
          <w:noProof/>
        </w:rPr>
        <w:fldChar w:fldCharType="begin"/>
      </w:r>
      <w:r>
        <w:rPr>
          <w:rFonts w:hint="eastAsia"/>
          <w:noProof/>
        </w:rPr>
        <w:instrText xml:space="preserve"> </w:instrText>
      </w:r>
      <w:r>
        <w:rPr>
          <w:noProof/>
        </w:rPr>
        <w:instrText>PAGEREF _Toc221960579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EA68897" w14:textId="2AED2438"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sidRPr="00144D4B">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等线" w:hint="eastAsia"/>
          <w:noProof/>
          <w:lang w:eastAsia="zh-CN"/>
        </w:rPr>
        <w:t>6</w:t>
      </w:r>
      <w:r>
        <w:rPr>
          <w:rFonts w:hint="eastAsia"/>
          <w:noProof/>
        </w:rPr>
        <w:t>: Optimize the number of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_Toc221960580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5D2B18C" w14:textId="37D0FFC8"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5.2.5.</w:t>
      </w:r>
      <w:r w:rsidRPr="00144D4B">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等线" w:hint="eastAsia"/>
          <w:noProof/>
          <w:lang w:eastAsia="zh-CN"/>
        </w:rPr>
        <w:t>7</w:t>
      </w:r>
      <w:r>
        <w:rPr>
          <w:rFonts w:hint="eastAsia"/>
          <w:noProof/>
        </w:rPr>
        <w:t>: Optimize the number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_Toc221960581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EF2042E" w14:textId="31896519"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144D4B">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144D4B">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_Toc221960582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59714A7" w14:textId="16E24CC7"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w:t>
      </w:r>
      <w:r w:rsidRPr="00144D4B">
        <w:rPr>
          <w:rFonts w:eastAsia="等线" w:hint="eastAsia"/>
          <w:noProof/>
          <w:lang w:val="en-US" w:eastAsia="zh-CN"/>
        </w:rPr>
        <w:t>2</w:t>
      </w:r>
      <w:r w:rsidRPr="00144D4B">
        <w:rPr>
          <w:rFonts w:hint="eastAsia"/>
          <w:noProof/>
          <w:lang w:val="fr-FR"/>
        </w:rPr>
        <w:t>.</w:t>
      </w:r>
      <w:r w:rsidRPr="00144D4B">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_Toc221960583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000307F" w14:textId="0AE4690C"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w:t>
      </w:r>
      <w:r w:rsidRPr="00144D4B">
        <w:rPr>
          <w:rFonts w:eastAsia="等线" w:hint="eastAsia"/>
          <w:noProof/>
          <w:lang w:val="en-US" w:eastAsia="zh-CN"/>
        </w:rPr>
        <w:t>2</w:t>
      </w:r>
      <w:r w:rsidRPr="00144D4B">
        <w:rPr>
          <w:rFonts w:hint="eastAsia"/>
          <w:noProof/>
          <w:lang w:val="fr-FR"/>
        </w:rPr>
        <w:t>.</w:t>
      </w:r>
      <w:r w:rsidRPr="00144D4B">
        <w:rPr>
          <w:rFonts w:hint="eastAsia"/>
          <w:noProof/>
          <w:lang w:val="en-US" w:eastAsia="zh-CN"/>
        </w:rPr>
        <w:t>5</w:t>
      </w:r>
      <w:r w:rsidRPr="00144D4B">
        <w:rPr>
          <w:rFonts w:hint="eastAsia"/>
          <w:noProof/>
          <w:lang w:val="fr-FR"/>
        </w:rPr>
        <w:t>.</w:t>
      </w:r>
      <w:r w:rsidRPr="00144D4B">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Solution</w:t>
      </w:r>
      <w:r w:rsidRPr="00144D4B">
        <w:rPr>
          <w:rFonts w:hint="eastAsia"/>
          <w:noProof/>
          <w:lang w:val="en-US" w:eastAsia="zh-CN"/>
        </w:rPr>
        <w:t xml:space="preserve"> </w:t>
      </w:r>
      <w:r w:rsidRPr="00144D4B">
        <w:rPr>
          <w:rFonts w:hint="eastAsia"/>
          <w:noProof/>
          <w:lang w:val="fr-FR"/>
        </w:rPr>
        <w:t>#</w:t>
      </w:r>
      <w:r w:rsidRPr="00144D4B">
        <w:rPr>
          <w:rFonts w:eastAsia="等线" w:hint="eastAsia"/>
          <w:noProof/>
          <w:lang w:val="en-US" w:eastAsia="zh-CN"/>
        </w:rPr>
        <w:t>2</w:t>
      </w:r>
      <w:r w:rsidRPr="00144D4B">
        <w:rPr>
          <w:rFonts w:hint="eastAsia"/>
          <w:noProof/>
          <w:lang w:val="en-US" w:eastAsia="zh-CN"/>
        </w:rPr>
        <w:t>.1</w:t>
      </w:r>
      <w:r w:rsidRPr="00144D4B">
        <w:rPr>
          <w:rFonts w:hint="eastAsia"/>
          <w:noProof/>
          <w:lang w:val="fr-FR"/>
        </w:rPr>
        <w:t xml:space="preserve">: </w:t>
      </w:r>
      <w:r>
        <w:rPr>
          <w:rFonts w:hint="eastAsia"/>
          <w:noProof/>
        </w:rPr>
        <w:t xml:space="preserve">Enhanced CHF for </w:t>
      </w:r>
      <w:r w:rsidRPr="00144D4B">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_Toc221960584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2514C35" w14:textId="1CC7872B"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5.2.5.</w:t>
      </w:r>
      <w:r w:rsidRPr="00144D4B">
        <w:rPr>
          <w:rFonts w:eastAsia="等线" w:hint="eastAsia"/>
          <w:noProof/>
          <w:lang w:val="fr-FR"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Solution #2.</w:t>
      </w:r>
      <w:r w:rsidRPr="00144D4B">
        <w:rPr>
          <w:rFonts w:eastAsia="等线" w:hint="eastAsia"/>
          <w:noProof/>
          <w:lang w:val="fr-FR" w:eastAsia="zh-CN"/>
        </w:rPr>
        <w:t>2</w:t>
      </w:r>
      <w:r w:rsidRPr="00144D4B">
        <w:rPr>
          <w:rFonts w:hint="eastAsia"/>
          <w:noProof/>
          <w:lang w:val="fr-FR"/>
        </w:rPr>
        <w:t>: Have separate YAML-files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_Toc221960585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E55F73" w14:textId="6ACB2A40" w:rsidR="000B4A10" w:rsidRDefault="000B4A1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sidRPr="00144D4B">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#2.</w:t>
      </w:r>
      <w:r w:rsidRPr="00144D4B">
        <w:rPr>
          <w:rFonts w:eastAsia="等线" w:hint="eastAsia"/>
          <w:noProof/>
          <w:lang w:eastAsia="zh-CN"/>
        </w:rPr>
        <w:t>3</w:t>
      </w:r>
      <w:r>
        <w:rPr>
          <w:rFonts w:hint="eastAsia"/>
          <w:noProof/>
        </w:rPr>
        <w:t>: Have separate ASN.1-files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_Toc221960586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18BA295" w14:textId="76383771"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w:t>
      </w:r>
      <w:r w:rsidRPr="00144D4B">
        <w:rPr>
          <w:rFonts w:eastAsia="等线" w:hint="eastAsia"/>
          <w:noProof/>
          <w:lang w:val="en-US" w:eastAsia="zh-CN"/>
        </w:rPr>
        <w:t>2</w:t>
      </w:r>
      <w:r w:rsidRPr="00144D4B">
        <w:rPr>
          <w:rFonts w:hint="eastAsia"/>
          <w:noProof/>
          <w:lang w:val="fr-FR"/>
        </w:rPr>
        <w:t>.</w:t>
      </w:r>
      <w:r w:rsidRPr="00144D4B">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 xml:space="preserve"> </w:t>
      </w:r>
      <w:r w:rsidRPr="00144D4B">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_Toc221960587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4E905DF" w14:textId="4145BBE9" w:rsidR="000B4A10" w:rsidRDefault="000B4A10">
      <w:pPr>
        <w:pStyle w:val="TOC3"/>
        <w:rPr>
          <w:rFonts w:asciiTheme="minorHAnsi" w:eastAsiaTheme="minorEastAsia" w:hAnsiTheme="minorHAnsi" w:cstheme="minorBidi" w:hint="eastAsia"/>
          <w:noProof/>
          <w:kern w:val="2"/>
          <w:sz w:val="22"/>
          <w:szCs w:val="24"/>
          <w:lang w:val="en-US" w:eastAsia="zh-CN"/>
          <w14:ligatures w14:val="standardContextual"/>
        </w:rPr>
      </w:pPr>
      <w:r w:rsidRPr="00144D4B">
        <w:rPr>
          <w:rFonts w:hint="eastAsia"/>
          <w:noProof/>
          <w:lang w:val="fr-FR"/>
        </w:rPr>
        <w:t>5.</w:t>
      </w:r>
      <w:r w:rsidRPr="00144D4B">
        <w:rPr>
          <w:rFonts w:eastAsia="等线" w:hint="eastAsia"/>
          <w:noProof/>
          <w:lang w:val="en-US" w:eastAsia="zh-CN"/>
        </w:rPr>
        <w:t>2</w:t>
      </w:r>
      <w:r w:rsidRPr="00144D4B">
        <w:rPr>
          <w:rFonts w:hint="eastAsia"/>
          <w:noProof/>
          <w:lang w:val="fr-FR"/>
        </w:rPr>
        <w:t>.</w:t>
      </w:r>
      <w:r w:rsidRPr="00144D4B">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144D4B">
        <w:rPr>
          <w:rFonts w:hint="eastAsia"/>
          <w:noProof/>
          <w:lang w:val="fr-FR"/>
        </w:rPr>
        <w:t xml:space="preserve"> </w:t>
      </w:r>
      <w:r w:rsidRPr="00144D4B">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_Toc221960588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A930A64" w14:textId="52AE0A3A" w:rsidR="000B4A10" w:rsidRDefault="000B4A10">
      <w:pPr>
        <w:pStyle w:val="TOC1"/>
        <w:rPr>
          <w:rFonts w:asciiTheme="minorHAnsi" w:eastAsiaTheme="minorEastAsia" w:hAnsiTheme="minorHAnsi" w:cstheme="minorBidi" w:hint="eastAsia"/>
          <w:noProof/>
          <w:kern w:val="2"/>
          <w:szCs w:val="24"/>
          <w:lang w:val="en-US" w:eastAsia="zh-CN"/>
          <w14:ligatures w14:val="standardContextual"/>
        </w:rPr>
      </w:pPr>
      <w:r w:rsidRPr="00144D4B">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144D4B">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_Toc221960589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60251A8" w14:textId="03081280" w:rsidR="000B4A10" w:rsidRDefault="000B4A1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&lt;</w:t>
      </w:r>
      <w:r w:rsidRPr="00144D4B">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_Toc221960590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1295982" w14:textId="72035DC4" w:rsidR="00614DD7" w:rsidRDefault="00000000">
      <w:r>
        <w:rPr>
          <w:sz w:val="22"/>
        </w:rPr>
        <w:fldChar w:fldCharType="end"/>
      </w:r>
    </w:p>
    <w:p w14:paraId="5A5BB860" w14:textId="77777777" w:rsidR="00614DD7" w:rsidRDefault="00000000">
      <w:pPr>
        <w:pStyle w:val="Guidance"/>
      </w:pPr>
      <w:r>
        <w:br w:type="page"/>
      </w:r>
    </w:p>
    <w:p w14:paraId="0BBD274D" w14:textId="77777777" w:rsidR="00614DD7" w:rsidRDefault="00000000">
      <w:pPr>
        <w:pStyle w:val="1"/>
      </w:pPr>
      <w:bookmarkStart w:id="17" w:name="foreword"/>
      <w:bookmarkStart w:id="18" w:name="_Toc214871050"/>
      <w:bookmarkStart w:id="19" w:name="_Toc214718766"/>
      <w:bookmarkStart w:id="20" w:name="_Toc214709224"/>
      <w:bookmarkStart w:id="21" w:name="_Toc214708748"/>
      <w:bookmarkStart w:id="22" w:name="_Toc221960527"/>
      <w:bookmarkEnd w:id="17"/>
      <w:r>
        <w:lastRenderedPageBreak/>
        <w:t>Foreword</w:t>
      </w:r>
      <w:bookmarkEnd w:id="18"/>
      <w:bookmarkEnd w:id="19"/>
      <w:bookmarkEnd w:id="20"/>
      <w:bookmarkEnd w:id="21"/>
      <w:bookmarkEnd w:id="22"/>
    </w:p>
    <w:p w14:paraId="72996214" w14:textId="77777777" w:rsidR="00614DD7" w:rsidRDefault="00000000">
      <w:r>
        <w:t xml:space="preserve">This Technical </w:t>
      </w:r>
      <w:bookmarkStart w:id="23" w:name="spectype3"/>
      <w:r>
        <w:t>Report</w:t>
      </w:r>
      <w:bookmarkEnd w:id="23"/>
      <w:r>
        <w:t xml:space="preserve"> has been produced by the 3rd Generation Partnership Project (3GPP).</w:t>
      </w:r>
    </w:p>
    <w:p w14:paraId="01548072" w14:textId="77777777" w:rsidR="00614DD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D04D8A" w14:textId="77777777" w:rsidR="00614DD7" w:rsidRDefault="00000000">
      <w:pPr>
        <w:pStyle w:val="B1"/>
      </w:pPr>
      <w:r>
        <w:t xml:space="preserve">Version </w:t>
      </w:r>
      <w:proofErr w:type="spellStart"/>
      <w:r>
        <w:t>x.y.z</w:t>
      </w:r>
      <w:proofErr w:type="spellEnd"/>
    </w:p>
    <w:p w14:paraId="4F3B5C7B" w14:textId="77777777" w:rsidR="00614DD7" w:rsidRDefault="00000000">
      <w:pPr>
        <w:pStyle w:val="B1"/>
      </w:pPr>
      <w:r>
        <w:t>where:</w:t>
      </w:r>
    </w:p>
    <w:p w14:paraId="3357CC9D" w14:textId="77777777" w:rsidR="00614DD7" w:rsidRDefault="00000000">
      <w:pPr>
        <w:pStyle w:val="B2"/>
      </w:pPr>
      <w:r>
        <w:t>x</w:t>
      </w:r>
      <w:r>
        <w:tab/>
        <w:t>the first digit:</w:t>
      </w:r>
    </w:p>
    <w:p w14:paraId="4A5170CF" w14:textId="77777777" w:rsidR="00614DD7" w:rsidRDefault="00000000">
      <w:pPr>
        <w:pStyle w:val="B3"/>
      </w:pPr>
      <w:r>
        <w:t>1</w:t>
      </w:r>
      <w:r>
        <w:tab/>
        <w:t>presented to TSG for information;</w:t>
      </w:r>
    </w:p>
    <w:p w14:paraId="3161A3DF" w14:textId="77777777" w:rsidR="00614DD7" w:rsidRDefault="00000000">
      <w:pPr>
        <w:pStyle w:val="B3"/>
      </w:pPr>
      <w:r>
        <w:t>2</w:t>
      </w:r>
      <w:r>
        <w:tab/>
        <w:t>presented to TSG for approval;</w:t>
      </w:r>
    </w:p>
    <w:p w14:paraId="09D8605B" w14:textId="77777777" w:rsidR="00614DD7" w:rsidRDefault="00000000">
      <w:pPr>
        <w:pStyle w:val="B3"/>
      </w:pPr>
      <w:r>
        <w:t>3</w:t>
      </w:r>
      <w:r>
        <w:tab/>
        <w:t>or greater indicates TSG approved document under change control.</w:t>
      </w:r>
    </w:p>
    <w:p w14:paraId="4CF53B54" w14:textId="77777777" w:rsidR="00614DD7" w:rsidRDefault="00000000">
      <w:pPr>
        <w:pStyle w:val="B2"/>
      </w:pPr>
      <w:proofErr w:type="spellStart"/>
      <w:r>
        <w:t>y</w:t>
      </w:r>
      <w:proofErr w:type="spellEnd"/>
      <w:r>
        <w:tab/>
        <w:t>the second digit is incremented for all changes of substance, i.e. technical enhancements, corrections, updates, etc.</w:t>
      </w:r>
    </w:p>
    <w:p w14:paraId="76F1EF29" w14:textId="77777777" w:rsidR="00614DD7" w:rsidRDefault="00000000">
      <w:pPr>
        <w:pStyle w:val="B2"/>
      </w:pPr>
      <w:r>
        <w:t>z</w:t>
      </w:r>
      <w:r>
        <w:tab/>
        <w:t>the third digit is incremented when editorial only changes have been incorporated in the document.</w:t>
      </w:r>
    </w:p>
    <w:p w14:paraId="3A70FC71" w14:textId="77777777" w:rsidR="00614DD7" w:rsidRDefault="00000000">
      <w:r>
        <w:t>In the present document, modal verbs have the following meanings:</w:t>
      </w:r>
    </w:p>
    <w:p w14:paraId="1B916155" w14:textId="77777777" w:rsidR="00614DD7" w:rsidRDefault="00000000">
      <w:pPr>
        <w:pStyle w:val="EX"/>
      </w:pPr>
      <w:r>
        <w:rPr>
          <w:b/>
        </w:rPr>
        <w:t>shall</w:t>
      </w:r>
      <w:r>
        <w:tab/>
        <w:t>indicates a mandatory requirement to do something</w:t>
      </w:r>
    </w:p>
    <w:p w14:paraId="334FAB08" w14:textId="77777777" w:rsidR="00614DD7" w:rsidRDefault="00000000">
      <w:pPr>
        <w:pStyle w:val="EX"/>
      </w:pPr>
      <w:r>
        <w:rPr>
          <w:b/>
        </w:rPr>
        <w:t>shall not</w:t>
      </w:r>
      <w:r>
        <w:tab/>
        <w:t>indicates an interdiction (prohibition) to do something</w:t>
      </w:r>
    </w:p>
    <w:p w14:paraId="126131BE" w14:textId="77777777" w:rsidR="00614DD7" w:rsidRDefault="00000000">
      <w:r>
        <w:t>The constructions "shall" and "shall not" are confined to the context of normative provisions, and do not appear in Technical Reports.</w:t>
      </w:r>
    </w:p>
    <w:p w14:paraId="35BE05B7" w14:textId="77777777" w:rsidR="00614DD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EE0017" w14:textId="77777777" w:rsidR="00614DD7" w:rsidRDefault="00000000">
      <w:pPr>
        <w:pStyle w:val="EX"/>
      </w:pPr>
      <w:r>
        <w:rPr>
          <w:b/>
        </w:rPr>
        <w:t>should</w:t>
      </w:r>
      <w:r>
        <w:tab/>
        <w:t>indicates a recommendation to do something</w:t>
      </w:r>
    </w:p>
    <w:p w14:paraId="26865E8E" w14:textId="77777777" w:rsidR="00614DD7" w:rsidRDefault="00000000">
      <w:pPr>
        <w:pStyle w:val="EX"/>
      </w:pPr>
      <w:r>
        <w:rPr>
          <w:b/>
        </w:rPr>
        <w:t>should not</w:t>
      </w:r>
      <w:r>
        <w:tab/>
        <w:t>indicates a recommendation not to do something</w:t>
      </w:r>
    </w:p>
    <w:p w14:paraId="0BE62C28" w14:textId="77777777" w:rsidR="00614DD7" w:rsidRDefault="00000000">
      <w:pPr>
        <w:pStyle w:val="EX"/>
      </w:pPr>
      <w:r>
        <w:rPr>
          <w:b/>
        </w:rPr>
        <w:t>may</w:t>
      </w:r>
      <w:r>
        <w:tab/>
        <w:t>indicates permission to do something</w:t>
      </w:r>
    </w:p>
    <w:p w14:paraId="1838A159" w14:textId="77777777" w:rsidR="00614DD7" w:rsidRDefault="00000000">
      <w:pPr>
        <w:pStyle w:val="EX"/>
      </w:pPr>
      <w:r>
        <w:rPr>
          <w:b/>
        </w:rPr>
        <w:t>need not</w:t>
      </w:r>
      <w:r>
        <w:tab/>
        <w:t>indicates permission not to do something</w:t>
      </w:r>
    </w:p>
    <w:p w14:paraId="4F928A41" w14:textId="77777777" w:rsidR="00614DD7" w:rsidRDefault="00000000">
      <w:r>
        <w:t>The construction "may not" is ambiguous and is not used in normative elements. The unambiguous constructions "might not" or "shall not" are used instead, depending upon the meaning intended.</w:t>
      </w:r>
    </w:p>
    <w:p w14:paraId="43CEBEEC" w14:textId="77777777" w:rsidR="00614DD7" w:rsidRDefault="00000000">
      <w:pPr>
        <w:pStyle w:val="EX"/>
      </w:pPr>
      <w:r>
        <w:rPr>
          <w:b/>
        </w:rPr>
        <w:t>can</w:t>
      </w:r>
      <w:r>
        <w:tab/>
        <w:t>indicates that something is possible</w:t>
      </w:r>
    </w:p>
    <w:p w14:paraId="6D7F3F5F" w14:textId="77777777" w:rsidR="00614DD7" w:rsidRDefault="00000000">
      <w:pPr>
        <w:pStyle w:val="EX"/>
      </w:pPr>
      <w:r>
        <w:rPr>
          <w:b/>
        </w:rPr>
        <w:t>cannot</w:t>
      </w:r>
      <w:r>
        <w:tab/>
        <w:t>indicates that something is impossible</w:t>
      </w:r>
    </w:p>
    <w:p w14:paraId="45AEFEF8" w14:textId="77777777" w:rsidR="00614DD7" w:rsidRDefault="00000000">
      <w:r>
        <w:t>The constructions "can" and "cannot" are not substitutes for "may" and "need not".</w:t>
      </w:r>
    </w:p>
    <w:p w14:paraId="657859D1" w14:textId="77777777" w:rsidR="00614DD7" w:rsidRDefault="00000000">
      <w:pPr>
        <w:pStyle w:val="EX"/>
      </w:pPr>
      <w:r>
        <w:rPr>
          <w:b/>
        </w:rPr>
        <w:t>will</w:t>
      </w:r>
      <w:r>
        <w:tab/>
        <w:t>indicates that something is certain or expected to happen as a result of action taken by an agency the behaviour of which is outside the scope of the present document</w:t>
      </w:r>
    </w:p>
    <w:p w14:paraId="551A8C14" w14:textId="77777777" w:rsidR="00614DD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67CBD58" w14:textId="77777777" w:rsidR="00614DD7" w:rsidRDefault="00000000">
      <w:pPr>
        <w:pStyle w:val="EX"/>
      </w:pPr>
      <w:r>
        <w:rPr>
          <w:b/>
        </w:rPr>
        <w:t>might</w:t>
      </w:r>
      <w:r>
        <w:tab/>
        <w:t>indicates a likelihood that something will happen as a result of action taken by some agency the behaviour of which is outside the scope of the present document</w:t>
      </w:r>
    </w:p>
    <w:p w14:paraId="2A78D042" w14:textId="77777777" w:rsidR="00614DD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7DA2E0B" w14:textId="77777777" w:rsidR="00614DD7" w:rsidRDefault="00000000">
      <w:r>
        <w:t>In addition:</w:t>
      </w:r>
    </w:p>
    <w:p w14:paraId="0825536F" w14:textId="77777777" w:rsidR="00614DD7" w:rsidRDefault="00000000">
      <w:pPr>
        <w:pStyle w:val="EX"/>
      </w:pPr>
      <w:r>
        <w:rPr>
          <w:b/>
        </w:rPr>
        <w:t>is</w:t>
      </w:r>
      <w:r>
        <w:tab/>
        <w:t>(or any other verb in the indicative mood) indicates a statement of fact</w:t>
      </w:r>
    </w:p>
    <w:p w14:paraId="1AFE917C" w14:textId="77777777" w:rsidR="00614DD7" w:rsidRDefault="00000000">
      <w:pPr>
        <w:pStyle w:val="EX"/>
      </w:pPr>
      <w:r>
        <w:rPr>
          <w:b/>
        </w:rPr>
        <w:t>is not</w:t>
      </w:r>
      <w:r>
        <w:tab/>
        <w:t>(or any other negative verb in the indicative mood) indicates a statement of fact</w:t>
      </w:r>
    </w:p>
    <w:p w14:paraId="331FF274" w14:textId="77777777" w:rsidR="00614DD7" w:rsidRDefault="00000000">
      <w:r>
        <w:t>The constructions "</w:t>
      </w:r>
      <w:proofErr w:type="gramStart"/>
      <w:r>
        <w:t>is</w:t>
      </w:r>
      <w:proofErr w:type="gramEnd"/>
      <w:r>
        <w:t>" and "is not" do not indicate requirements.</w:t>
      </w:r>
    </w:p>
    <w:p w14:paraId="6BA50CA7" w14:textId="77777777" w:rsidR="00614DD7" w:rsidRDefault="00000000">
      <w:pPr>
        <w:pStyle w:val="1"/>
      </w:pPr>
      <w:bookmarkStart w:id="24" w:name="introduction"/>
      <w:bookmarkStart w:id="25" w:name="_Toc214708749"/>
      <w:bookmarkStart w:id="26" w:name="_Toc214709225"/>
      <w:bookmarkStart w:id="27" w:name="_Toc214871051"/>
      <w:bookmarkStart w:id="28" w:name="_Toc214718767"/>
      <w:bookmarkStart w:id="29" w:name="_Toc221960528"/>
      <w:bookmarkEnd w:id="24"/>
      <w:r>
        <w:t>Introduction</w:t>
      </w:r>
      <w:bookmarkEnd w:id="25"/>
      <w:bookmarkEnd w:id="26"/>
      <w:bookmarkEnd w:id="27"/>
      <w:bookmarkEnd w:id="28"/>
      <w:bookmarkEnd w:id="29"/>
    </w:p>
    <w:p w14:paraId="35E34B92" w14:textId="77777777" w:rsidR="00614DD7" w:rsidRDefault="00000000">
      <w:pPr>
        <w:pStyle w:val="1"/>
      </w:pPr>
      <w:r>
        <w:br w:type="page"/>
      </w:r>
      <w:bookmarkStart w:id="30" w:name="scope"/>
      <w:bookmarkStart w:id="31" w:name="_Toc214709226"/>
      <w:bookmarkStart w:id="32" w:name="_Toc214708750"/>
      <w:bookmarkStart w:id="33" w:name="_Toc214718768"/>
      <w:bookmarkStart w:id="34" w:name="_Toc214871052"/>
      <w:bookmarkStart w:id="35" w:name="_Toc221960529"/>
      <w:bookmarkEnd w:id="30"/>
      <w:r>
        <w:lastRenderedPageBreak/>
        <w:t>1</w:t>
      </w:r>
      <w:r>
        <w:tab/>
        <w:t>Scope</w:t>
      </w:r>
      <w:bookmarkEnd w:id="31"/>
      <w:bookmarkEnd w:id="32"/>
      <w:bookmarkEnd w:id="33"/>
      <w:bookmarkEnd w:id="34"/>
      <w:bookmarkEnd w:id="35"/>
    </w:p>
    <w:p w14:paraId="6BD6DEE7" w14:textId="77777777" w:rsidR="00614DD7"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2D322CF8" w14:textId="77777777" w:rsidR="00614DD7" w:rsidRDefault="00000000">
      <w:pPr>
        <w:pStyle w:val="1"/>
      </w:pPr>
      <w:bookmarkStart w:id="36" w:name="references"/>
      <w:bookmarkStart w:id="37" w:name="_Toc214718769"/>
      <w:bookmarkStart w:id="38" w:name="_Toc214708751"/>
      <w:bookmarkStart w:id="39" w:name="_Toc214709227"/>
      <w:bookmarkStart w:id="40" w:name="_Toc214871053"/>
      <w:bookmarkStart w:id="41" w:name="_Toc221960530"/>
      <w:bookmarkEnd w:id="36"/>
      <w:r>
        <w:t>2</w:t>
      </w:r>
      <w:r>
        <w:tab/>
        <w:t>References</w:t>
      </w:r>
      <w:bookmarkEnd w:id="37"/>
      <w:bookmarkEnd w:id="38"/>
      <w:bookmarkEnd w:id="39"/>
      <w:bookmarkEnd w:id="40"/>
      <w:bookmarkEnd w:id="41"/>
    </w:p>
    <w:p w14:paraId="78F3F30B" w14:textId="77777777" w:rsidR="00614DD7" w:rsidRDefault="00000000">
      <w:r>
        <w:t>The following documents contain provisions which, through reference in this text, constitute provisions of the present document.</w:t>
      </w:r>
    </w:p>
    <w:p w14:paraId="41BFDBBE" w14:textId="77777777" w:rsidR="00614DD7" w:rsidRDefault="00000000">
      <w:pPr>
        <w:pStyle w:val="B1"/>
      </w:pPr>
      <w:r>
        <w:t>-</w:t>
      </w:r>
      <w:r>
        <w:tab/>
        <w:t>References are either specific (identified by date of publication, edition number, version number, etc.) or non</w:t>
      </w:r>
      <w:r>
        <w:noBreakHyphen/>
        <w:t>specific.</w:t>
      </w:r>
    </w:p>
    <w:p w14:paraId="785DCD7B" w14:textId="77777777" w:rsidR="00614DD7" w:rsidRDefault="00000000">
      <w:pPr>
        <w:pStyle w:val="B1"/>
      </w:pPr>
      <w:r>
        <w:t>-</w:t>
      </w:r>
      <w:r>
        <w:tab/>
        <w:t>For a specific reference, subsequent revisions do not apply.</w:t>
      </w:r>
    </w:p>
    <w:p w14:paraId="41A0D022" w14:textId="77777777" w:rsidR="00614DD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5D8A48" w14:textId="77777777" w:rsidR="00614DD7" w:rsidRDefault="00000000">
      <w:pPr>
        <w:pStyle w:val="EX"/>
      </w:pPr>
      <w:r>
        <w:t>[1]</w:t>
      </w:r>
      <w:r>
        <w:tab/>
        <w:t>3GPP TR 21.905: "Vocabulary for 3GPP Specifications".</w:t>
      </w:r>
    </w:p>
    <w:p w14:paraId="0C8ED582" w14:textId="77777777" w:rsidR="00614DD7" w:rsidRDefault="00000000">
      <w:pPr>
        <w:pStyle w:val="EX"/>
        <w:rPr>
          <w:lang w:val="en-US"/>
        </w:rPr>
      </w:pPr>
      <w:r>
        <w:rPr>
          <w:lang w:val="en-US"/>
        </w:rPr>
        <w:t>[2]</w:t>
      </w:r>
      <w:r>
        <w:rPr>
          <w:lang w:val="en-US"/>
        </w:rPr>
        <w:tab/>
        <w:t>3GPP TS 32.240: "Charging management; Charging architecture and principles".</w:t>
      </w:r>
    </w:p>
    <w:p w14:paraId="5EA19E89" w14:textId="77777777" w:rsidR="00614DD7"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794BE474" w14:textId="77777777" w:rsidR="00614DD7"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6F882B8D" w14:textId="77777777" w:rsidR="00614DD7"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55FBB256" w14:textId="77777777" w:rsidR="00614DD7"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33F57FA9" w14:textId="77777777" w:rsidR="00614DD7"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6C2F37E1" w14:textId="77777777" w:rsidR="00614DD7" w:rsidRDefault="00000000">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6A7FA97F" w14:textId="77777777" w:rsidR="00614DD7" w:rsidRDefault="00000000">
      <w:pPr>
        <w:ind w:left="1702" w:hanging="1418"/>
        <w:rPr>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3E966998" w14:textId="77777777" w:rsidR="00614DD7" w:rsidRDefault="00000000">
      <w:pPr>
        <w:pStyle w:val="1"/>
      </w:pPr>
      <w:bookmarkStart w:id="42" w:name="definitions"/>
      <w:bookmarkStart w:id="43" w:name="_Toc214709228"/>
      <w:bookmarkStart w:id="44" w:name="_Toc214718770"/>
      <w:bookmarkStart w:id="45" w:name="_Toc214708752"/>
      <w:bookmarkStart w:id="46" w:name="_Toc214871054"/>
      <w:bookmarkStart w:id="47" w:name="_Toc221960531"/>
      <w:bookmarkEnd w:id="42"/>
      <w:r>
        <w:t>3</w:t>
      </w:r>
      <w:r>
        <w:tab/>
        <w:t>Definitions of terms, symbols and abbreviations</w:t>
      </w:r>
      <w:bookmarkEnd w:id="43"/>
      <w:bookmarkEnd w:id="44"/>
      <w:bookmarkEnd w:id="45"/>
      <w:bookmarkEnd w:id="46"/>
      <w:bookmarkEnd w:id="47"/>
    </w:p>
    <w:p w14:paraId="2B5DBABF" w14:textId="77777777" w:rsidR="00614DD7" w:rsidRDefault="00000000">
      <w:pPr>
        <w:pStyle w:val="21"/>
      </w:pPr>
      <w:bookmarkStart w:id="48" w:name="_Toc214708753"/>
      <w:bookmarkStart w:id="49" w:name="_Toc214718771"/>
      <w:bookmarkStart w:id="50" w:name="_Toc214709229"/>
      <w:bookmarkStart w:id="51" w:name="_Toc214871055"/>
      <w:bookmarkStart w:id="52" w:name="_Toc221960532"/>
      <w:r>
        <w:t>3.1</w:t>
      </w:r>
      <w:r>
        <w:tab/>
        <w:t>Terms</w:t>
      </w:r>
      <w:bookmarkEnd w:id="48"/>
      <w:bookmarkEnd w:id="49"/>
      <w:bookmarkEnd w:id="50"/>
      <w:bookmarkEnd w:id="51"/>
      <w:bookmarkEnd w:id="52"/>
    </w:p>
    <w:p w14:paraId="45D1F2A6" w14:textId="77777777" w:rsidR="00614DD7" w:rsidRDefault="00000000">
      <w:r>
        <w:t>For the purposes of the present document, the terms given in TR 21.905 [1] and the following apply. A term defined in the present document takes precedence over the definition of the same term, if any, in TR 21.905 [1].</w:t>
      </w:r>
    </w:p>
    <w:p w14:paraId="2256AC2A" w14:textId="77777777" w:rsidR="00614DD7" w:rsidRDefault="00000000">
      <w:r>
        <w:rPr>
          <w:b/>
        </w:rPr>
        <w:t>example:</w:t>
      </w:r>
      <w:r>
        <w:t xml:space="preserve"> text used to clarify abstract rules by applying them literally.</w:t>
      </w:r>
    </w:p>
    <w:p w14:paraId="72178346" w14:textId="77777777" w:rsidR="00614DD7" w:rsidRDefault="00000000">
      <w:pPr>
        <w:pStyle w:val="21"/>
      </w:pPr>
      <w:bookmarkStart w:id="53" w:name="_Toc214718772"/>
      <w:bookmarkStart w:id="54" w:name="_Toc214709230"/>
      <w:bookmarkStart w:id="55" w:name="_Toc214708754"/>
      <w:bookmarkStart w:id="56" w:name="_Toc214871056"/>
      <w:bookmarkStart w:id="57" w:name="_Toc221960533"/>
      <w:r>
        <w:t>3.2</w:t>
      </w:r>
      <w:r>
        <w:tab/>
        <w:t>Symbols</w:t>
      </w:r>
      <w:bookmarkEnd w:id="53"/>
      <w:bookmarkEnd w:id="54"/>
      <w:bookmarkEnd w:id="55"/>
      <w:bookmarkEnd w:id="56"/>
      <w:bookmarkEnd w:id="57"/>
    </w:p>
    <w:p w14:paraId="0B14013B" w14:textId="77777777" w:rsidR="00614DD7" w:rsidRDefault="00000000">
      <w:pPr>
        <w:keepNext/>
      </w:pPr>
      <w:r>
        <w:t>For the purposes of the present document, the following symbols apply:</w:t>
      </w:r>
    </w:p>
    <w:p w14:paraId="197FDE05" w14:textId="77777777" w:rsidR="00614DD7" w:rsidRDefault="00000000">
      <w:pPr>
        <w:pStyle w:val="EW"/>
      </w:pPr>
      <w:r>
        <w:t>&lt;symbol&gt;</w:t>
      </w:r>
      <w:r>
        <w:tab/>
        <w:t>&lt;Explanation&gt;</w:t>
      </w:r>
    </w:p>
    <w:p w14:paraId="59753863" w14:textId="77777777" w:rsidR="00614DD7" w:rsidRDefault="00614DD7">
      <w:pPr>
        <w:pStyle w:val="EW"/>
      </w:pPr>
    </w:p>
    <w:p w14:paraId="01010E40" w14:textId="77777777" w:rsidR="00614DD7" w:rsidRDefault="00000000">
      <w:pPr>
        <w:pStyle w:val="21"/>
      </w:pPr>
      <w:bookmarkStart w:id="58" w:name="_Toc214709231"/>
      <w:bookmarkStart w:id="59" w:name="_Toc214718773"/>
      <w:bookmarkStart w:id="60" w:name="_Toc214871057"/>
      <w:bookmarkStart w:id="61" w:name="_Toc214708755"/>
      <w:bookmarkStart w:id="62" w:name="_Toc221960534"/>
      <w:r>
        <w:lastRenderedPageBreak/>
        <w:t>3.3</w:t>
      </w:r>
      <w:r>
        <w:tab/>
        <w:t>Abbreviations</w:t>
      </w:r>
      <w:bookmarkEnd w:id="58"/>
      <w:bookmarkEnd w:id="59"/>
      <w:bookmarkEnd w:id="60"/>
      <w:bookmarkEnd w:id="61"/>
      <w:bookmarkEnd w:id="62"/>
    </w:p>
    <w:p w14:paraId="208C7063" w14:textId="77777777" w:rsidR="00614DD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C05637" w14:textId="77777777" w:rsidR="00614DD7" w:rsidRDefault="00000000">
      <w:pPr>
        <w:pStyle w:val="EW"/>
      </w:pPr>
      <w:r>
        <w:t>ABMF</w:t>
      </w:r>
      <w:r>
        <w:tab/>
        <w:t>Account Balance Management Function</w:t>
      </w:r>
    </w:p>
    <w:p w14:paraId="5BB84F90" w14:textId="77777777" w:rsidR="00614DD7" w:rsidRDefault="00000000">
      <w:pPr>
        <w:pStyle w:val="EW"/>
      </w:pPr>
      <w:r>
        <w:t>CDR</w:t>
      </w:r>
      <w:r>
        <w:tab/>
        <w:t>Charging Data Record</w:t>
      </w:r>
    </w:p>
    <w:p w14:paraId="48D125B9" w14:textId="77777777" w:rsidR="00614DD7" w:rsidRDefault="00000000">
      <w:pPr>
        <w:pStyle w:val="EW"/>
      </w:pPr>
      <w:r>
        <w:t>CGF</w:t>
      </w:r>
      <w:r>
        <w:tab/>
        <w:t>Charging Gateway Function</w:t>
      </w:r>
    </w:p>
    <w:p w14:paraId="1AA0FEF4" w14:textId="77777777" w:rsidR="00614DD7" w:rsidRDefault="00000000">
      <w:pPr>
        <w:pStyle w:val="EW"/>
      </w:pPr>
      <w:r>
        <w:t>CHF</w:t>
      </w:r>
      <w:r>
        <w:tab/>
        <w:t>Charging Function</w:t>
      </w:r>
    </w:p>
    <w:p w14:paraId="2D619AD4" w14:textId="77777777" w:rsidR="00614DD7" w:rsidRDefault="00000000">
      <w:pPr>
        <w:pStyle w:val="EW"/>
      </w:pPr>
      <w:r>
        <w:t>CTF</w:t>
      </w:r>
      <w:r>
        <w:tab/>
        <w:t>Charging Trigger Function</w:t>
      </w:r>
    </w:p>
    <w:p w14:paraId="147D75BC" w14:textId="77777777" w:rsidR="00614DD7" w:rsidRDefault="00000000">
      <w:pPr>
        <w:pStyle w:val="EW"/>
        <w:rPr>
          <w:rFonts w:eastAsia="等线"/>
          <w:lang w:eastAsia="zh-CN"/>
        </w:rPr>
      </w:pPr>
      <w:r>
        <w:t>ECUR</w:t>
      </w:r>
      <w:r>
        <w:tab/>
        <w:t>Event Charging with Unit Reservation</w:t>
      </w:r>
    </w:p>
    <w:p w14:paraId="2C1A620C" w14:textId="77777777" w:rsidR="00614DD7" w:rsidRPr="00351000" w:rsidRDefault="00000000">
      <w:pPr>
        <w:pStyle w:val="EW"/>
        <w:rPr>
          <w:rFonts w:eastAsia="等线"/>
          <w:lang w:eastAsia="zh-CN"/>
        </w:rPr>
      </w:pPr>
      <w:r>
        <w:t>GenAI</w:t>
      </w:r>
      <w:r>
        <w:tab/>
        <w:t>Generative Artificial Intelligenc</w:t>
      </w:r>
      <w:r>
        <w:rPr>
          <w:lang w:eastAsia="zh-CN"/>
        </w:rPr>
        <w:t>e</w:t>
      </w:r>
    </w:p>
    <w:p w14:paraId="0B303B68" w14:textId="77777777" w:rsidR="00614DD7" w:rsidRDefault="00000000">
      <w:pPr>
        <w:pStyle w:val="EW"/>
      </w:pPr>
      <w:r>
        <w:t>IEC</w:t>
      </w:r>
      <w:r>
        <w:tab/>
        <w:t>Immediate Event Charging</w:t>
      </w:r>
    </w:p>
    <w:p w14:paraId="5463BE7A" w14:textId="77777777" w:rsidR="00614DD7" w:rsidRDefault="00000000">
      <w:pPr>
        <w:pStyle w:val="EW"/>
      </w:pPr>
      <w:r>
        <w:t>PEC</w:t>
      </w:r>
      <w:r>
        <w:tab/>
        <w:t>Post Event Charging</w:t>
      </w:r>
    </w:p>
    <w:p w14:paraId="118F22EB" w14:textId="77777777" w:rsidR="00614DD7" w:rsidRDefault="00000000">
      <w:pPr>
        <w:pStyle w:val="EW"/>
      </w:pPr>
      <w:r>
        <w:t>RF</w:t>
      </w:r>
      <w:r>
        <w:tab/>
        <w:t>Rating Function</w:t>
      </w:r>
    </w:p>
    <w:p w14:paraId="3B3B479F" w14:textId="77777777" w:rsidR="00614DD7" w:rsidRDefault="00000000">
      <w:pPr>
        <w:pStyle w:val="EW"/>
      </w:pPr>
      <w:r>
        <w:t>SCUR</w:t>
      </w:r>
      <w:r>
        <w:tab/>
        <w:t>Session Charging with Unit Reservation</w:t>
      </w:r>
    </w:p>
    <w:p w14:paraId="6C3765B7" w14:textId="77777777" w:rsidR="00614DD7" w:rsidRDefault="00614DD7">
      <w:pPr>
        <w:pStyle w:val="EW"/>
      </w:pPr>
    </w:p>
    <w:p w14:paraId="24461E36" w14:textId="77777777" w:rsidR="00614DD7" w:rsidRDefault="00000000">
      <w:pPr>
        <w:pStyle w:val="1"/>
        <w:rPr>
          <w:lang w:val="en-US" w:eastAsia="zh-CN"/>
        </w:rPr>
      </w:pPr>
      <w:bookmarkStart w:id="63" w:name="_Toc214871058"/>
      <w:bookmarkStart w:id="64" w:name="_Toc214709232"/>
      <w:bookmarkStart w:id="65" w:name="_Toc214718774"/>
      <w:bookmarkStart w:id="66" w:name="_Toc214708756"/>
      <w:bookmarkStart w:id="67" w:name="_Hlk211852054"/>
      <w:bookmarkStart w:id="68" w:name="_Toc221960535"/>
      <w:r>
        <w:t>4</w:t>
      </w:r>
      <w:r>
        <w:tab/>
      </w:r>
      <w:r>
        <w:rPr>
          <w:rFonts w:hint="eastAsia"/>
          <w:lang w:val="en-US" w:eastAsia="zh-CN"/>
        </w:rPr>
        <w:t xml:space="preserve">High-level </w:t>
      </w:r>
      <w:proofErr w:type="gramStart"/>
      <w:r>
        <w:rPr>
          <w:rFonts w:hint="eastAsia"/>
          <w:lang w:val="en-US" w:eastAsia="zh-CN"/>
        </w:rPr>
        <w:t>description</w:t>
      </w:r>
      <w:bookmarkEnd w:id="63"/>
      <w:bookmarkEnd w:id="64"/>
      <w:bookmarkEnd w:id="65"/>
      <w:bookmarkEnd w:id="66"/>
      <w:bookmarkEnd w:id="68"/>
      <w:proofErr w:type="gramEnd"/>
    </w:p>
    <w:p w14:paraId="3101B37E" w14:textId="77777777" w:rsidR="00614DD7" w:rsidRDefault="00000000">
      <w:pPr>
        <w:pStyle w:val="21"/>
        <w:rPr>
          <w:rFonts w:eastAsia="等线"/>
          <w:lang w:val="en-US" w:eastAsia="zh-CN"/>
        </w:rPr>
      </w:pPr>
      <w:bookmarkStart w:id="69" w:name="_Toc214718775"/>
      <w:bookmarkStart w:id="70" w:name="_Toc214709233"/>
      <w:bookmarkStart w:id="71" w:name="_Toc214708757"/>
      <w:bookmarkStart w:id="72" w:name="_Toc214871059"/>
      <w:bookmarkStart w:id="73" w:name="_Toc221960536"/>
      <w:r>
        <w:rPr>
          <w:rFonts w:hint="eastAsia"/>
          <w:lang w:val="en-US" w:eastAsia="zh-CN"/>
        </w:rPr>
        <w:t>4.1</w:t>
      </w:r>
      <w:r>
        <w:tab/>
      </w:r>
      <w:r>
        <w:rPr>
          <w:rFonts w:hint="eastAsia"/>
          <w:lang w:val="en-US" w:eastAsia="zh-CN"/>
        </w:rPr>
        <w:t>Background</w:t>
      </w:r>
      <w:bookmarkEnd w:id="69"/>
      <w:bookmarkEnd w:id="70"/>
      <w:bookmarkEnd w:id="71"/>
      <w:bookmarkEnd w:id="72"/>
      <w:bookmarkEnd w:id="73"/>
    </w:p>
    <w:p w14:paraId="294FB341" w14:textId="77777777" w:rsidR="00614DD7" w:rsidRDefault="00000000">
      <w:pPr>
        <w:pStyle w:val="31"/>
      </w:pPr>
      <w:bookmarkStart w:id="74" w:name="_Toc214709234"/>
      <w:bookmarkStart w:id="75" w:name="_Toc214718776"/>
      <w:bookmarkStart w:id="76" w:name="_Toc214871060"/>
      <w:bookmarkStart w:id="77" w:name="_Toc214708758"/>
      <w:bookmarkStart w:id="78" w:name="_Toc221960537"/>
      <w:r>
        <w:t>4.1.1</w:t>
      </w:r>
      <w:r>
        <w:tab/>
        <w:t>5G Converged Charging System</w:t>
      </w:r>
      <w:bookmarkEnd w:id="74"/>
      <w:bookmarkEnd w:id="75"/>
      <w:bookmarkEnd w:id="76"/>
      <w:bookmarkEnd w:id="77"/>
      <w:bookmarkEnd w:id="78"/>
    </w:p>
    <w:p w14:paraId="719C8D37" w14:textId="77777777" w:rsidR="00614DD7"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1DE2778F" w14:textId="77777777" w:rsidR="00614DD7" w:rsidRDefault="00000000">
      <w:pPr>
        <w:jc w:val="center"/>
      </w:pPr>
      <w:r>
        <w:object w:dxaOrig="5386" w:dyaOrig="2871" w14:anchorId="2C67516D">
          <v:shape id="_x0000_i1166" type="#_x0000_t75" style="width:269.2pt;height:143.35pt" o:ole="">
            <v:imagedata r:id="rId12" o:title=""/>
          </v:shape>
          <o:OLEObject Type="Embed" ProgID="Visio.Drawing.11" ShapeID="_x0000_i1166" DrawAspect="Content" ObjectID="_1832573299" r:id="rId13"/>
        </w:object>
      </w:r>
    </w:p>
    <w:p w14:paraId="1411771A" w14:textId="77777777" w:rsidR="00614DD7" w:rsidRDefault="00000000">
      <w:pPr>
        <w:pStyle w:val="TF"/>
      </w:pPr>
      <w:r>
        <w:t>Figure 4.1.1-1: Logical ubiquitous converged charging architecture</w:t>
      </w:r>
    </w:p>
    <w:p w14:paraId="7D12E53A" w14:textId="77777777" w:rsidR="00614DD7" w:rsidRDefault="00000000">
      <w:pPr>
        <w:rPr>
          <w:lang w:eastAsia="zh-CN"/>
        </w:rPr>
      </w:pPr>
      <w:r>
        <w:rPr>
          <w:lang w:eastAsia="zh-CN"/>
        </w:rPr>
        <w:t>The Converged charging system includes the CHF (</w:t>
      </w:r>
      <w:proofErr w:type="spellStart"/>
      <w:r>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58F0D888" w14:textId="77777777" w:rsidR="00614DD7"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2AAFB9FE" w14:textId="77777777" w:rsidR="00614DD7" w:rsidRDefault="00000000" w:rsidP="00351000">
      <w:pPr>
        <w:pStyle w:val="B1"/>
      </w:pPr>
      <w:r>
        <w:t>-</w:t>
      </w:r>
      <w:r>
        <w:tab/>
        <w:t>Converged online and offline charging, with and without Quota management.</w:t>
      </w:r>
    </w:p>
    <w:p w14:paraId="327EFDEC" w14:textId="77777777" w:rsidR="00614DD7" w:rsidRDefault="00000000" w:rsidP="00351000">
      <w:pPr>
        <w:pStyle w:val="B1"/>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4CE0067F" w14:textId="77777777" w:rsidR="00614DD7" w:rsidRDefault="00000000" w:rsidP="00351000">
      <w:pPr>
        <w:pStyle w:val="B1"/>
      </w:pPr>
      <w:r>
        <w:t>-</w:t>
      </w:r>
      <w:r>
        <w:tab/>
        <w:t xml:space="preserve">CHF CDR generation: CHF CDR(s) are generated by CHF for both online and offline charging, for all of the 5G services. </w:t>
      </w:r>
    </w:p>
    <w:p w14:paraId="49662614" w14:textId="77777777" w:rsidR="00614DD7" w:rsidRDefault="00000000" w:rsidP="00351000">
      <w:pPr>
        <w:pStyle w:val="B1"/>
      </w:pPr>
      <w:r>
        <w:t>-</w:t>
      </w:r>
      <w:r>
        <w:tab/>
        <w:t>Support "session" and "event" based charging, i.e. SCUR, ECUR, IEC and PEC.</w:t>
      </w:r>
    </w:p>
    <w:p w14:paraId="6ECFB557" w14:textId="77777777" w:rsidR="00614DD7" w:rsidRPr="0062157C" w:rsidRDefault="00000000" w:rsidP="00351000">
      <w:pPr>
        <w:pStyle w:val="B1"/>
      </w:pPr>
      <w:r>
        <w:t>-</w:t>
      </w:r>
      <w:r>
        <w:tab/>
        <w:t xml:space="preserve">Charging information collection and reporting: the usage of online charging and offline charging are collected and reported in one charging message. </w:t>
      </w:r>
    </w:p>
    <w:p w14:paraId="316CAFE9" w14:textId="77777777" w:rsidR="00614DD7" w:rsidRDefault="00000000">
      <w:pPr>
        <w:pStyle w:val="31"/>
        <w:rPr>
          <w:lang w:val="en-US" w:eastAsia="zh-CN"/>
        </w:rPr>
      </w:pPr>
      <w:bookmarkStart w:id="79" w:name="_Toc214871061"/>
      <w:bookmarkStart w:id="80" w:name="_Toc214708759"/>
      <w:bookmarkStart w:id="81" w:name="_Toc214709235"/>
      <w:bookmarkStart w:id="82" w:name="_Toc214718777"/>
      <w:bookmarkStart w:id="83" w:name="_Toc221960538"/>
      <w:r>
        <w:rPr>
          <w:lang w:val="en-US" w:eastAsia="zh-CN"/>
        </w:rPr>
        <w:lastRenderedPageBreak/>
        <w:t>4.1.2</w:t>
      </w:r>
      <w:r>
        <w:tab/>
      </w:r>
      <w:r>
        <w:rPr>
          <w:lang w:val="en-US" w:eastAsia="zh-CN"/>
        </w:rPr>
        <w:t>Potential SA1 requirements</w:t>
      </w:r>
      <w:bookmarkEnd w:id="79"/>
      <w:bookmarkEnd w:id="80"/>
      <w:bookmarkEnd w:id="81"/>
      <w:bookmarkEnd w:id="82"/>
      <w:bookmarkEnd w:id="83"/>
    </w:p>
    <w:p w14:paraId="31A5474D" w14:textId="77777777" w:rsidR="00614DD7" w:rsidRDefault="00000000">
      <w:pPr>
        <w:pStyle w:val="Reference"/>
        <w:tabs>
          <w:tab w:val="clear" w:pos="851"/>
        </w:tabs>
        <w:ind w:leftChars="41" w:left="932" w:hangingChars="425" w:hanging="850"/>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14:paraId="2CAD1DA8"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p>
    <w:p w14:paraId="085770DB" w14:textId="77777777" w:rsidR="00614DD7" w:rsidRDefault="00000000">
      <w:pPr>
        <w:pStyle w:val="B1"/>
        <w:ind w:left="642"/>
        <w:jc w:val="both"/>
        <w:rPr>
          <w:lang w:eastAsia="zh-CN"/>
        </w:rPr>
      </w:pPr>
      <w:r>
        <w:rPr>
          <w:rFonts w:eastAsia="宋体" w:hint="eastAsia"/>
          <w:lang w:val="en-US" w:eastAsia="zh-CN"/>
        </w:rPr>
        <w:t>-</w:t>
      </w:r>
      <w:r>
        <w:rPr>
          <w:rFonts w:eastAsia="宋体" w:hint="eastAsia"/>
          <w:lang w:val="en-US" w:eastAsia="zh-CN"/>
        </w:rPr>
        <w:tab/>
      </w:r>
      <w:r>
        <w:t>[PR 5.9.2.2-5] The 6G system shall be able to provide charging and accounting mechanisms for 6G System Data</w:t>
      </w:r>
    </w:p>
    <w:p w14:paraId="1D91253A"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[PR-5.9.8.2-3] The 6G system shall provide appropriate charging support for differentiated services per media component (e.g. to meet SLA requirements).</w:t>
      </w:r>
    </w:p>
    <w:p w14:paraId="644DE73A"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6.2.6-2] The 6G network shall support charging for the usage of network resources by third parties.</w:t>
      </w:r>
    </w:p>
    <w:p w14:paraId="1BAC8F03"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6.11.6-2] The 6G network shall support charging information collection for the intelligent communication assistant service.</w:t>
      </w:r>
    </w:p>
    <w:p w14:paraId="45F731FE"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6.14.6-1] The 6G system shall be able to collect charging information for the computing resource(s) coordinated by the 6G network e.g. per request, per UE.</w:t>
      </w:r>
    </w:p>
    <w:p w14:paraId="3745B730"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p>
    <w:p w14:paraId="08918515"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6.22.6-2] The 6G network (e.g. in conjunction to IMS) shall support charging information collection for the intelligent calling service.</w:t>
      </w:r>
    </w:p>
    <w:p w14:paraId="51AB2589"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p>
    <w:p w14:paraId="2DCBC75F"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6.26.6-4] The 6G network shall be able to collect charging information based on unique traffic characteristics pertinent to e.g. specific GenAI applications, or enhanced/guaranteed user experience.</w:t>
      </w:r>
    </w:p>
    <w:p w14:paraId="7DAC4FBD"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6.29.6-2] The 6G network shall be able to collect charging information for AI service per user.</w:t>
      </w:r>
    </w:p>
    <w:p w14:paraId="567C09C2"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6.36.6-3] The 6G network shall be able to collect charging information for the usage of AI/ML models that are stored or generated within the Service Hosting Environment.</w:t>
      </w:r>
    </w:p>
    <w:p w14:paraId="6F8F3A4E"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6.44.6-3] Based on operator policy and user consent, the 6G network shall support mechanism to collect charging information for customized service based on received intent(s) from user.</w:t>
      </w:r>
    </w:p>
    <w:p w14:paraId="64BCB294"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6.55.6-2] Based on regulatory requirements, operators’ policy and agreement with 3rd party, 6G network shall support charging for services provided to 3rd party AI agents (e.g. combination of communication, computing service, sensing service, etc.).</w:t>
      </w:r>
    </w:p>
    <w:p w14:paraId="361BB580"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7.17.6-4] The 6G system shall be able to support charging for the 6G wireless sensing service (e.g. considering sensing KPIs, duration).</w:t>
      </w:r>
    </w:p>
    <w:p w14:paraId="600ED241"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9.10.6-3] The 6G system shall support collection of charging information associated with initiating and terminating an intelligent immersive calling service.</w:t>
      </w:r>
    </w:p>
    <w:p w14:paraId="33A4F0E3" w14:textId="77777777" w:rsidR="00614DD7" w:rsidRDefault="00000000">
      <w:pPr>
        <w:pStyle w:val="EditorsNote"/>
        <w:rPr>
          <w:lang w:eastAsia="zh-CN" w:bidi="ar-IQ"/>
        </w:rPr>
      </w:pPr>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p>
    <w:p w14:paraId="59BA162C" w14:textId="77777777" w:rsidR="00614DD7" w:rsidRDefault="00000000">
      <w:pPr>
        <w:pStyle w:val="31"/>
        <w:rPr>
          <w:lang w:val="en-US" w:eastAsia="zh-CN"/>
        </w:rPr>
      </w:pPr>
      <w:bookmarkStart w:id="84" w:name="_Toc214709236"/>
      <w:bookmarkStart w:id="85" w:name="_Toc214871062"/>
      <w:bookmarkStart w:id="86" w:name="_Toc214708760"/>
      <w:bookmarkStart w:id="87" w:name="_Toc214718778"/>
      <w:bookmarkStart w:id="88" w:name="_Toc221960539"/>
      <w:r>
        <w:lastRenderedPageBreak/>
        <w:t>4.1.</w:t>
      </w:r>
      <w:r>
        <w:rPr>
          <w:rFonts w:eastAsia="宋体" w:hint="eastAsia"/>
          <w:lang w:val="en-US" w:eastAsia="zh-CN"/>
        </w:rPr>
        <w:t>3</w:t>
      </w:r>
      <w:r>
        <w:tab/>
      </w:r>
      <w:r>
        <w:rPr>
          <w:rFonts w:hint="eastAsia"/>
          <w:lang w:val="en-US" w:eastAsia="zh-CN"/>
        </w:rPr>
        <w:t>Potential New Services with Charging Concern</w:t>
      </w:r>
      <w:bookmarkEnd w:id="84"/>
      <w:bookmarkEnd w:id="85"/>
      <w:bookmarkEnd w:id="86"/>
      <w:bookmarkEnd w:id="87"/>
      <w:bookmarkEnd w:id="88"/>
    </w:p>
    <w:p w14:paraId="52F16A6D" w14:textId="77777777" w:rsidR="00614DD7" w:rsidRDefault="00000000">
      <w:pPr>
        <w:pStyle w:val="TH"/>
        <w:rPr>
          <w:lang w:val="en-US" w:eastAsia="zh-CN" w:bidi="ar"/>
        </w:rPr>
      </w:pPr>
      <w:r>
        <w:rPr>
          <w:lang w:val="en-US" w:eastAsia="zh-CN" w:bidi="ar"/>
        </w:rPr>
        <w:t>Table 4.</w:t>
      </w:r>
      <w:r>
        <w:rPr>
          <w:rFonts w:hint="eastAsia"/>
          <w:lang w:val="en-US" w:eastAsia="zh-CN" w:bidi="ar"/>
        </w:rPr>
        <w:t>1</w:t>
      </w:r>
      <w:r>
        <w:rPr>
          <w:lang w:val="en-US" w:eastAsia="zh-CN" w:bidi="ar"/>
        </w:rPr>
        <w:t>.</w:t>
      </w:r>
      <w:r>
        <w:rPr>
          <w:rFonts w:hint="eastAsia"/>
          <w:lang w:val="en-US" w:eastAsia="zh-CN" w:bidi="ar"/>
        </w:rPr>
        <w:t>3</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614DD7" w14:paraId="35B3B41F"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128CCCA4" w14:textId="77777777" w:rsidR="00614DD7" w:rsidRDefault="00000000">
            <w:pPr>
              <w:pStyle w:val="TAH"/>
            </w:pPr>
            <w:r>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E93586A" w14:textId="77777777" w:rsidR="00614DD7" w:rsidRDefault="00000000">
            <w:pPr>
              <w:pStyle w:val="TAH"/>
            </w:pPr>
            <w:r>
              <w:t>Description</w:t>
            </w:r>
          </w:p>
        </w:tc>
      </w:tr>
      <w:tr w:rsidR="00614DD7" w14:paraId="0F0B58BC"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4A11EC64" w14:textId="77777777" w:rsidR="00614DD7" w:rsidRDefault="00000000">
            <w:pPr>
              <w:pStyle w:val="TAL"/>
              <w:widowControl w:val="0"/>
            </w:pPr>
            <w:r>
              <w:t>UE assisted services</w:t>
            </w:r>
          </w:p>
        </w:tc>
        <w:tc>
          <w:tcPr>
            <w:tcW w:w="3606" w:type="dxa"/>
            <w:tcBorders>
              <w:top w:val="single" w:sz="4" w:space="0" w:color="auto"/>
              <w:left w:val="single" w:sz="4" w:space="0" w:color="auto"/>
              <w:bottom w:val="single" w:sz="4" w:space="0" w:color="auto"/>
              <w:right w:val="single" w:sz="4" w:space="0" w:color="auto"/>
            </w:tcBorders>
          </w:tcPr>
          <w:p w14:paraId="2CA69E15" w14:textId="77777777" w:rsidR="00614DD7" w:rsidRDefault="00000000">
            <w:pPr>
              <w:pStyle w:val="TAL"/>
              <w:widowControl w:val="0"/>
            </w:pPr>
            <w:r>
              <w:t>services involving UE contributions, e.g., certain types of sensing services</w:t>
            </w:r>
          </w:p>
        </w:tc>
      </w:tr>
    </w:tbl>
    <w:p w14:paraId="4157D440" w14:textId="77777777" w:rsidR="00614DD7" w:rsidRDefault="00000000">
      <w:pPr>
        <w:pStyle w:val="41"/>
        <w:rPr>
          <w:lang w:val="en-US" w:eastAsia="zh-CN"/>
        </w:rPr>
      </w:pPr>
      <w:bookmarkStart w:id="89" w:name="_Toc214871063"/>
      <w:bookmarkStart w:id="90" w:name="_Toc214708761"/>
      <w:bookmarkStart w:id="91" w:name="_Toc214709237"/>
      <w:bookmarkStart w:id="92" w:name="_Toc214718779"/>
      <w:bookmarkStart w:id="93" w:name="_Toc221960540"/>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89"/>
      <w:bookmarkEnd w:id="90"/>
      <w:bookmarkEnd w:id="91"/>
      <w:bookmarkEnd w:id="92"/>
      <w:bookmarkEnd w:id="93"/>
    </w:p>
    <w:p w14:paraId="61767EAE" w14:textId="74F78F5C" w:rsidR="00614DD7" w:rsidRDefault="00000000">
      <w:pPr>
        <w:rPr>
          <w:rFonts w:eastAsia="等线"/>
          <w:lang w:val="en-US" w:eastAsia="zh-CN"/>
        </w:rPr>
      </w:pPr>
      <w:r>
        <w:rPr>
          <w:lang w:val="en-US" w:eastAsia="zh-CN"/>
        </w:rPr>
        <w:t>The new services enabled by 6G networks will be different from the legacy communication services</w:t>
      </w:r>
      <w:r>
        <w:rPr>
          <w:rFonts w:hint="eastAsia"/>
          <w:lang w:val="en-US" w:eastAsia="zh-CN"/>
        </w:rPr>
        <w:t>.</w:t>
      </w:r>
      <w:r>
        <w:rPr>
          <w:lang w:val="en-US" w:eastAsia="zh-CN"/>
        </w:rPr>
        <w:t xml:space="preserve"> In legacy networks, </w:t>
      </w:r>
      <w:r>
        <w:rPr>
          <w:rFonts w:hint="eastAsia"/>
          <w:lang w:val="en-US" w:eastAsia="zh-CN"/>
        </w:rPr>
        <w:t>the</w:t>
      </w:r>
      <w:r>
        <w:rPr>
          <w:lang w:val="en-US" w:eastAsia="zh-CN"/>
        </w:rPr>
        <w:t xml:space="preserve"> UE acts as a service consumer. However, </w:t>
      </w:r>
      <w:r>
        <w:rPr>
          <w:rFonts w:eastAsia="等线" w:hint="eastAsia"/>
          <w:lang w:val="en-US" w:eastAsia="zh-CN"/>
        </w:rPr>
        <w:t>i</w:t>
      </w:r>
      <w:r>
        <w:rPr>
          <w:lang w:val="en-US" w:eastAsia="zh-CN"/>
        </w:rPr>
        <w:t>n 6G networks,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and the 6G service consumers will expand beyond the UE to include any authorized entities – application functions, 3</w:t>
      </w:r>
      <w:r>
        <w:rPr>
          <w:vertAlign w:val="superscript"/>
          <w:lang w:val="en-US" w:eastAsia="zh-CN"/>
        </w:rPr>
        <w:t>rd</w:t>
      </w:r>
      <w:r>
        <w:rPr>
          <w:lang w:val="en-US" w:eastAsia="zh-CN"/>
        </w:rPr>
        <w:t xml:space="preserve"> parties, etc. </w:t>
      </w:r>
    </w:p>
    <w:p w14:paraId="19E6B47A" w14:textId="5843B8CD" w:rsidR="00614DD7" w:rsidRDefault="00000000">
      <w:pPr>
        <w:rPr>
          <w:rFonts w:eastAsia="等线"/>
          <w:lang w:val="en-US" w:eastAsia="zh-CN"/>
        </w:rPr>
      </w:pPr>
      <w:r>
        <w:rPr>
          <w:lang w:val="en-US" w:eastAsia="zh-CN"/>
        </w:rPr>
        <w:t xml:space="preserve">Consequently, the </w:t>
      </w:r>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w:t>
      </w:r>
      <w:proofErr w:type="spellStart"/>
      <w:r>
        <w:rPr>
          <w:rFonts w:hint="eastAsia"/>
          <w:lang w:val="en-US" w:eastAsia="zh-CN"/>
        </w:rPr>
        <w:t>QoE</w:t>
      </w:r>
      <w:proofErr w:type="spellEnd"/>
      <w:r>
        <w:rPr>
          <w:lang w:val="en-US" w:eastAsia="zh-CN"/>
        </w:rPr>
        <w:t xml:space="preserve"> should be considered.</w:t>
      </w:r>
    </w:p>
    <w:p w14:paraId="42A668F0" w14:textId="77777777" w:rsidR="00614DD7" w:rsidRDefault="00614DD7">
      <w:pPr>
        <w:pStyle w:val="EditorsNote"/>
        <w:ind w:left="0" w:firstLine="0"/>
        <w:rPr>
          <w:lang w:eastAsia="zh-CN" w:bidi="ar-IQ"/>
        </w:rPr>
      </w:pPr>
    </w:p>
    <w:p w14:paraId="05149702" w14:textId="77777777" w:rsidR="00614DD7" w:rsidRDefault="00000000">
      <w:pPr>
        <w:pStyle w:val="21"/>
        <w:rPr>
          <w:lang w:val="en-US" w:eastAsia="zh-CN"/>
        </w:rPr>
      </w:pPr>
      <w:bookmarkStart w:id="94" w:name="_Toc214708762"/>
      <w:bookmarkStart w:id="95" w:name="_Toc214871064"/>
      <w:bookmarkStart w:id="96" w:name="_Toc214718780"/>
      <w:bookmarkStart w:id="97" w:name="_Toc214709238"/>
      <w:bookmarkStart w:id="98" w:name="_Toc221960541"/>
      <w:r>
        <w:rPr>
          <w:rFonts w:hint="eastAsia"/>
          <w:lang w:val="en-US" w:eastAsia="zh-CN"/>
        </w:rPr>
        <w:t>4.2</w:t>
      </w:r>
      <w:r>
        <w:tab/>
      </w:r>
      <w:r>
        <w:rPr>
          <w:rFonts w:hint="eastAsia"/>
        </w:rPr>
        <w:t>Business Model for 6G Charging</w:t>
      </w:r>
      <w:bookmarkEnd w:id="94"/>
      <w:bookmarkEnd w:id="95"/>
      <w:bookmarkEnd w:id="96"/>
      <w:bookmarkEnd w:id="97"/>
      <w:bookmarkEnd w:id="98"/>
    </w:p>
    <w:p w14:paraId="01F1D6B6" w14:textId="77777777" w:rsidR="00614DD7" w:rsidRDefault="00000000">
      <w:pPr>
        <w:pStyle w:val="31"/>
        <w:rPr>
          <w:lang w:val="en-US" w:eastAsia="zh-CN"/>
        </w:rPr>
      </w:pPr>
      <w:bookmarkStart w:id="99" w:name="_Toc214708763"/>
      <w:bookmarkStart w:id="100" w:name="_Toc214871065"/>
      <w:bookmarkStart w:id="101" w:name="_Toc214709239"/>
      <w:bookmarkStart w:id="102" w:name="_Toc214718781"/>
      <w:bookmarkStart w:id="103" w:name="_Toc221960542"/>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99"/>
      <w:bookmarkEnd w:id="100"/>
      <w:bookmarkEnd w:id="101"/>
      <w:bookmarkEnd w:id="102"/>
      <w:bookmarkEnd w:id="103"/>
    </w:p>
    <w:p w14:paraId="35C6B353" w14:textId="77777777" w:rsidR="00614DD7"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22DA3B44" w14:textId="77777777" w:rsidR="00614DD7" w:rsidRDefault="00000000" w:rsidP="00351000">
      <w:pPr>
        <w:pStyle w:val="B1"/>
        <w:rPr>
          <w:lang w:val="en-US" w:eastAsia="zh-CN"/>
        </w:rPr>
      </w:pPr>
      <w:r>
        <w:rPr>
          <w:rFonts w:hint="eastAsia"/>
          <w:lang w:val="en-US" w:eastAsia="zh-CN"/>
        </w:rPr>
        <w:t>-</w:t>
      </w:r>
      <w:r>
        <w:rPr>
          <w:lang w:val="en-US" w:eastAsia="zh-CN"/>
        </w:rPr>
        <w:tab/>
        <w:t>6G Services: the consumed services in 6G system, e.g. AI service</w:t>
      </w:r>
    </w:p>
    <w:p w14:paraId="29206E74" w14:textId="77777777" w:rsidR="00614DD7" w:rsidRDefault="00000000" w:rsidP="00351000">
      <w:pPr>
        <w:pStyle w:val="B1"/>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w:t>
      </w:r>
      <w:r>
        <w:rPr>
          <w:rFonts w:hint="eastAsia"/>
          <w:lang w:val="en-US" w:eastAsia="zh-CN"/>
        </w:rPr>
        <w:t xml:space="preserve"> </w:t>
      </w:r>
      <w:r>
        <w:rPr>
          <w:lang w:val="en-US" w:eastAsia="zh-CN"/>
        </w:rPr>
        <w:t>(i.e.</w:t>
      </w:r>
      <w:r>
        <w:rPr>
          <w:rFonts w:hint="eastAsia"/>
          <w:lang w:val="en-US" w:eastAsia="zh-CN"/>
        </w:rPr>
        <w:t>,</w:t>
      </w:r>
      <w:r>
        <w:rPr>
          <w:lang w:val="en-US" w:eastAsia="zh-CN"/>
        </w:rPr>
        <w:t xml:space="preserve"> subscriber</w:t>
      </w:r>
      <w:r>
        <w:rPr>
          <w:rFonts w:hint="eastAsia"/>
          <w:lang w:val="en-US" w:eastAsia="zh-CN"/>
        </w:rPr>
        <w:t>, consumer</w:t>
      </w:r>
      <w:r>
        <w:rPr>
          <w:lang w:val="en-US" w:eastAsia="zh-CN"/>
        </w:rPr>
        <w:t xml:space="preserve">),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 </w:t>
      </w:r>
      <w:r>
        <w:rPr>
          <w:lang w:val="en-US" w:eastAsia="zh-CN"/>
        </w:rPr>
        <w:t>(i.e.</w:t>
      </w:r>
      <w:r>
        <w:rPr>
          <w:rFonts w:hint="eastAsia"/>
          <w:lang w:val="en-US" w:eastAsia="zh-CN"/>
        </w:rPr>
        <w:t xml:space="preserve">, </w:t>
      </w:r>
      <w:r>
        <w:rPr>
          <w:lang w:val="en-US" w:eastAsia="zh-CN"/>
        </w:rPr>
        <w:t>business subscriber)</w:t>
      </w:r>
    </w:p>
    <w:p w14:paraId="5C3A2E4F" w14:textId="77777777" w:rsidR="00614DD7" w:rsidRDefault="00000000" w:rsidP="00351000">
      <w:pPr>
        <w:pStyle w:val="B1"/>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w:t>
      </w:r>
      <w:r>
        <w:rPr>
          <w:rFonts w:hint="eastAsia"/>
          <w:lang w:val="en-US" w:eastAsia="zh-CN"/>
        </w:rPr>
        <w:t xml:space="preserve">KPI (e.g., target QoS) fulfilment, </w:t>
      </w:r>
      <w:r>
        <w:rPr>
          <w:lang w:val="en-US" w:eastAsia="zh-CN"/>
        </w:rPr>
        <w:t>AI token, AI task for AI services); new charging scenarios support the customi</w:t>
      </w:r>
      <w:r>
        <w:rPr>
          <w:rFonts w:hint="eastAsia"/>
          <w:lang w:val="en-US" w:eastAsia="zh-CN"/>
        </w:rPr>
        <w:t>z</w:t>
      </w:r>
      <w:r>
        <w:rPr>
          <w:lang w:val="en-US" w:eastAsia="zh-CN"/>
        </w:rPr>
        <w:t>ed charging and billing package plan.</w:t>
      </w:r>
    </w:p>
    <w:p w14:paraId="3F0F6231" w14:textId="77777777" w:rsidR="00614DD7" w:rsidRDefault="00000000" w:rsidP="00351000">
      <w:pPr>
        <w:pStyle w:val="B1"/>
        <w:rPr>
          <w:lang w:val="en-US" w:eastAsia="zh-CN"/>
        </w:rPr>
      </w:pPr>
      <w:r>
        <w:rPr>
          <w:lang w:val="en-US" w:eastAsia="zh-CN"/>
        </w:rPr>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4C36D54E" w14:textId="77777777" w:rsidR="00614DD7" w:rsidRDefault="00000000">
      <w:pPr>
        <w:pStyle w:val="31"/>
        <w:rPr>
          <w:lang w:val="en-US" w:eastAsia="zh-CN"/>
        </w:rPr>
      </w:pPr>
      <w:bookmarkStart w:id="104" w:name="_Toc214718782"/>
      <w:bookmarkStart w:id="105" w:name="_Toc214871066"/>
      <w:bookmarkStart w:id="106" w:name="_Toc214708764"/>
      <w:bookmarkStart w:id="107" w:name="_Toc214709240"/>
      <w:bookmarkStart w:id="108" w:name="_Toc221960543"/>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104"/>
      <w:bookmarkEnd w:id="105"/>
      <w:bookmarkEnd w:id="106"/>
      <w:bookmarkEnd w:id="107"/>
      <w:bookmarkEnd w:id="108"/>
    </w:p>
    <w:p w14:paraId="6EA1F390" w14:textId="77777777" w:rsidR="00614DD7"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5609E089" w14:textId="77777777" w:rsidR="00614DD7" w:rsidRDefault="00000000">
      <w:pPr>
        <w:pStyle w:val="TH"/>
        <w:rPr>
          <w:lang w:val="en-US" w:eastAsia="zh-CN" w:bidi="ar"/>
        </w:rPr>
      </w:pPr>
      <w:bookmarkStart w:id="109" w:name="OLE_LINK8"/>
      <w:r>
        <w:rPr>
          <w:lang w:val="en-US" w:eastAsia="zh-CN" w:bidi="ar"/>
        </w:rPr>
        <w:t>Table 4.2.2-1</w:t>
      </w:r>
      <w:bookmarkEnd w:id="109"/>
      <w:r>
        <w:rPr>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614DD7" w14:paraId="2AE39F98"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53F7C01C" w14:textId="77777777" w:rsidR="00614DD7" w:rsidRDefault="00000000">
            <w:pPr>
              <w:pStyle w:val="TAH"/>
              <w:rPr>
                <w:lang w:val="en-US"/>
              </w:rPr>
            </w:pPr>
            <w:r>
              <w:rPr>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6291D1EE" w14:textId="77777777" w:rsidR="00614DD7" w:rsidRDefault="00000000">
            <w:pPr>
              <w:pStyle w:val="TAH"/>
              <w:rPr>
                <w:lang w:val="en-US"/>
              </w:rPr>
            </w:pPr>
            <w:r>
              <w:rPr>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0F2F768C" w14:textId="77777777" w:rsidR="00614DD7" w:rsidRDefault="00000000">
            <w:pPr>
              <w:pStyle w:val="TAH"/>
              <w:rPr>
                <w:lang w:val="en-US"/>
              </w:rPr>
            </w:pPr>
            <w:r>
              <w:rPr>
                <w:lang w:val="en-US" w:eastAsia="zh-CN" w:bidi="ar"/>
              </w:rPr>
              <w:t>Examples</w:t>
            </w:r>
          </w:p>
        </w:tc>
      </w:tr>
      <w:tr w:rsidR="00614DD7" w14:paraId="1ECE707C"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96E4FAD" w14:textId="77777777" w:rsidR="00614DD7" w:rsidRDefault="00000000">
            <w:pPr>
              <w:pStyle w:val="TAC"/>
              <w:overflowPunct w:val="0"/>
              <w:autoSpaceDE w:val="0"/>
              <w:autoSpaceDN w:val="0"/>
              <w:adjustRightInd w:val="0"/>
              <w:textAlignment w:val="baseline"/>
              <w:rPr>
                <w:lang w:val="en-US"/>
              </w:rPr>
            </w:pPr>
            <w:r>
              <w:rPr>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17F3884D" w14:textId="77777777" w:rsidR="00614DD7" w:rsidRDefault="00000000">
            <w:pPr>
              <w:pStyle w:val="TAL"/>
              <w:widowControl w:val="0"/>
              <w:jc w:val="both"/>
              <w:rPr>
                <w:lang w:val="en-US"/>
              </w:rPr>
            </w:pPr>
            <w:r>
              <w:rPr>
                <w:rFonts w:eastAsia="宋体"/>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74C0AD8A" w14:textId="77777777" w:rsidR="00614DD7" w:rsidRDefault="00000000">
            <w:pPr>
              <w:pStyle w:val="TAL"/>
              <w:widowControl w:val="0"/>
              <w:jc w:val="both"/>
              <w:rPr>
                <w:lang w:val="en-US"/>
              </w:rPr>
            </w:pPr>
            <w:r>
              <w:rPr>
                <w:rFonts w:eastAsia="宋体"/>
                <w:lang w:val="en-US" w:eastAsia="zh-CN" w:bidi="ar"/>
              </w:rPr>
              <w:t>Individual customers, industry/vertical customers, MVNO</w:t>
            </w:r>
          </w:p>
        </w:tc>
      </w:tr>
      <w:tr w:rsidR="00614DD7" w14:paraId="26222E84"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0BE0781" w14:textId="77777777" w:rsidR="00614DD7" w:rsidRDefault="00000000">
            <w:pPr>
              <w:pStyle w:val="TAC"/>
              <w:overflowPunct w:val="0"/>
              <w:autoSpaceDE w:val="0"/>
              <w:autoSpaceDN w:val="0"/>
              <w:adjustRightInd w:val="0"/>
              <w:textAlignment w:val="baseline"/>
              <w:rPr>
                <w:lang w:val="en-US" w:eastAsia="zh-CN" w:bidi="ar"/>
              </w:rPr>
            </w:pPr>
            <w:r>
              <w:rPr>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4532E47D" w14:textId="77777777" w:rsidR="00614DD7" w:rsidRDefault="00000000">
            <w:pPr>
              <w:pStyle w:val="TAL"/>
              <w:widowControl w:val="0"/>
              <w:jc w:val="both"/>
              <w:rPr>
                <w:lang w:val="en-US" w:eastAsia="zh-CN" w:bidi="ar"/>
              </w:rPr>
            </w:pPr>
            <w:r>
              <w:rPr>
                <w:rFonts w:eastAsia="宋体"/>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4C74565E" w14:textId="77777777" w:rsidR="00614DD7" w:rsidRDefault="00000000">
            <w:pPr>
              <w:pStyle w:val="TAL"/>
              <w:widowControl w:val="0"/>
              <w:jc w:val="both"/>
              <w:rPr>
                <w:lang w:val="en-US" w:eastAsia="zh-CN" w:bidi="ar"/>
              </w:rPr>
            </w:pPr>
            <w:r>
              <w:rPr>
                <w:rFonts w:eastAsia="宋体"/>
                <w:lang w:val="en-US" w:eastAsia="zh-CN" w:bidi="ar"/>
              </w:rPr>
              <w:t>MNO, MVNO, service/content providers, subscriber</w:t>
            </w:r>
          </w:p>
        </w:tc>
      </w:tr>
    </w:tbl>
    <w:p w14:paraId="085F33AE" w14:textId="77777777" w:rsidR="00614DD7" w:rsidRDefault="00614DD7">
      <w:pPr>
        <w:rPr>
          <w:lang w:val="en-US" w:eastAsia="zh-CN"/>
        </w:rPr>
      </w:pPr>
    </w:p>
    <w:p w14:paraId="474E56C1" w14:textId="77777777" w:rsidR="00614DD7" w:rsidRDefault="00000000">
      <w:pPr>
        <w:pStyle w:val="31"/>
        <w:rPr>
          <w:lang w:val="en-US" w:eastAsia="zh-CN"/>
        </w:rPr>
      </w:pPr>
      <w:bookmarkStart w:id="110" w:name="_Toc214709241"/>
      <w:bookmarkStart w:id="111" w:name="_Toc214718783"/>
      <w:bookmarkStart w:id="112" w:name="_Toc214708765"/>
      <w:bookmarkStart w:id="113" w:name="_Toc214871067"/>
      <w:bookmarkStart w:id="114" w:name="_Toc221960544"/>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110"/>
      <w:bookmarkEnd w:id="111"/>
      <w:bookmarkEnd w:id="112"/>
      <w:bookmarkEnd w:id="113"/>
      <w:bookmarkEnd w:id="114"/>
    </w:p>
    <w:p w14:paraId="2362FAF7" w14:textId="77777777" w:rsidR="00614DD7"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274288D5" w14:textId="77777777" w:rsidR="00614DD7" w:rsidRDefault="00000000">
      <w:pPr>
        <w:pStyle w:val="TH"/>
        <w:rPr>
          <w:lang w:val="en-US" w:eastAsia="zh-CN" w:bidi="ar"/>
        </w:rPr>
      </w:pPr>
      <w:bookmarkStart w:id="115" w:name="OLE_LINK9"/>
      <w:bookmarkStart w:id="116" w:name="OLE_LINK5"/>
      <w:r>
        <w:rPr>
          <w:lang w:val="en-US" w:eastAsia="zh-CN" w:bidi="ar"/>
        </w:rPr>
        <w:lastRenderedPageBreak/>
        <w:t>Table 4.2.3-1</w:t>
      </w:r>
      <w:bookmarkEnd w:id="115"/>
      <w:r>
        <w:rPr>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4048"/>
        <w:gridCol w:w="3062"/>
      </w:tblGrid>
      <w:tr w:rsidR="00614DD7" w14:paraId="0AD67120" w14:textId="7777777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3E882893" w14:textId="77777777" w:rsidR="00614DD7" w:rsidRDefault="00000000">
            <w:pPr>
              <w:pStyle w:val="TAH"/>
              <w:rPr>
                <w:lang w:val="en-US"/>
              </w:rPr>
            </w:pPr>
            <w:r>
              <w:rPr>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0889570A" w14:textId="77777777" w:rsidR="00614DD7" w:rsidRDefault="00000000">
            <w:pPr>
              <w:pStyle w:val="TAH"/>
              <w:rPr>
                <w:lang w:val="en-US"/>
              </w:rPr>
            </w:pPr>
            <w:r>
              <w:rPr>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17DCC0A0" w14:textId="77777777" w:rsidR="00614DD7" w:rsidRDefault="00000000">
            <w:pPr>
              <w:pStyle w:val="TAH"/>
              <w:rPr>
                <w:lang w:val="en-US"/>
              </w:rPr>
            </w:pPr>
            <w:r>
              <w:rPr>
                <w:lang w:val="en-US" w:eastAsia="zh-CN" w:bidi="ar"/>
              </w:rPr>
              <w:t>Examples</w:t>
            </w:r>
          </w:p>
        </w:tc>
      </w:tr>
      <w:tr w:rsidR="00614DD7" w14:paraId="674449C4"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5FBE988A" w14:textId="77777777" w:rsidR="00614DD7" w:rsidRDefault="00000000">
            <w:pPr>
              <w:pStyle w:val="TAC"/>
              <w:widowControl w:val="0"/>
              <w:overflowPunct w:val="0"/>
              <w:autoSpaceDE w:val="0"/>
              <w:autoSpaceDN w:val="0"/>
              <w:adjustRightInd w:val="0"/>
              <w:textAlignment w:val="baseline"/>
              <w:rPr>
                <w:lang w:val="en-US"/>
              </w:rPr>
            </w:pPr>
            <w:r>
              <w:rPr>
                <w:lang w:val="en-US" w:eastAsia="zh-CN" w:bidi="ar"/>
              </w:rPr>
              <w:t>B2C (Business-to-</w:t>
            </w:r>
            <w:r>
              <w:rPr>
                <w:rFonts w:cs="Arial"/>
                <w:szCs w:val="18"/>
                <w:lang w:val="en-US" w:eastAsia="zh-CN" w:bidi="ar"/>
              </w:rPr>
              <w:t>Consumer</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2DEEBDA7" w14:textId="77777777" w:rsidR="00614DD7" w:rsidRDefault="00000000">
            <w:pPr>
              <w:pStyle w:val="TAL"/>
              <w:widowControl w:val="0"/>
              <w:jc w:val="both"/>
              <w:rPr>
                <w:lang w:val="en-US"/>
              </w:rPr>
            </w:pPr>
            <w:r>
              <w:rPr>
                <w:rFonts w:eastAsia="宋体"/>
                <w:lang w:val="en-US" w:eastAsia="zh-CN" w:bidi="ar"/>
              </w:rPr>
              <w:t xml:space="preserve">The model where a business entity provides and charges </w:t>
            </w:r>
            <w:r>
              <w:rPr>
                <w:rFonts w:hint="eastAsia"/>
                <w:lang w:val="en-US" w:eastAsia="zh-CN" w:bidi="ar"/>
              </w:rPr>
              <w:t xml:space="preserve">or pays </w:t>
            </w:r>
            <w:r>
              <w:rPr>
                <w:rFonts w:eastAsia="宋体"/>
                <w:lang w:val="en-US" w:eastAsia="zh-CN" w:bidi="ar"/>
              </w:rPr>
              <w:t>a customer for a 6G service or resource.</w:t>
            </w:r>
          </w:p>
        </w:tc>
        <w:tc>
          <w:tcPr>
            <w:tcW w:w="3123" w:type="dxa"/>
            <w:tcBorders>
              <w:top w:val="single" w:sz="4" w:space="0" w:color="auto"/>
              <w:left w:val="single" w:sz="4" w:space="0" w:color="auto"/>
              <w:bottom w:val="single" w:sz="4" w:space="0" w:color="auto"/>
              <w:right w:val="single" w:sz="4" w:space="0" w:color="auto"/>
            </w:tcBorders>
          </w:tcPr>
          <w:p w14:paraId="3AEE6923" w14:textId="39157E65" w:rsidR="00614DD7" w:rsidRDefault="00000000">
            <w:pPr>
              <w:pStyle w:val="TAL"/>
              <w:widowControl w:val="0"/>
              <w:jc w:val="both"/>
              <w:rPr>
                <w:rFonts w:eastAsia="等线"/>
                <w:lang w:val="en-US" w:eastAsia="zh-CN"/>
              </w:rPr>
            </w:pPr>
            <w:r>
              <w:rPr>
                <w:rFonts w:eastAsia="宋体"/>
                <w:lang w:val="en-US" w:eastAsia="zh-CN" w:bidi="ar"/>
              </w:rPr>
              <w:t>MNO, MVNO, service/content providers charge</w:t>
            </w:r>
            <w:r>
              <w:rPr>
                <w:rFonts w:hint="eastAsia"/>
                <w:lang w:val="en-US" w:eastAsia="zh-CN" w:bidi="ar"/>
              </w:rPr>
              <w:t xml:space="preserve"> or pay</w:t>
            </w:r>
            <w:r>
              <w:rPr>
                <w:rFonts w:eastAsia="宋体"/>
                <w:lang w:val="en-US" w:eastAsia="zh-CN" w:bidi="ar"/>
              </w:rPr>
              <w:t xml:space="preserve"> an individual customer for a 6G service</w:t>
            </w:r>
            <w:r>
              <w:rPr>
                <w:rFonts w:eastAsia="宋体" w:hint="eastAsia"/>
                <w:lang w:val="en-US" w:eastAsia="zh-CN" w:bidi="ar"/>
              </w:rPr>
              <w:t xml:space="preserve"> </w:t>
            </w:r>
            <w:r>
              <w:rPr>
                <w:lang w:val="en-US" w:eastAsia="zh-CN" w:bidi="ar"/>
              </w:rPr>
              <w:t>or resource</w:t>
            </w:r>
            <w:r>
              <w:rPr>
                <w:rFonts w:eastAsia="宋体"/>
                <w:lang w:val="en-US" w:eastAsia="zh-CN" w:bidi="ar"/>
              </w:rPr>
              <w:t>.</w:t>
            </w:r>
          </w:p>
        </w:tc>
      </w:tr>
      <w:tr w:rsidR="00614DD7" w14:paraId="125DD338"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41CECD2E" w14:textId="77777777" w:rsidR="00614DD7" w:rsidRDefault="00000000">
            <w:pPr>
              <w:pStyle w:val="TAC"/>
              <w:widowControl w:val="0"/>
              <w:overflowPunct w:val="0"/>
              <w:autoSpaceDE w:val="0"/>
              <w:autoSpaceDN w:val="0"/>
              <w:adjustRightInd w:val="0"/>
              <w:textAlignment w:val="baseline"/>
              <w:rPr>
                <w:lang w:val="en-US" w:eastAsia="zh-CN" w:bidi="ar"/>
              </w:rPr>
            </w:pPr>
            <w:r>
              <w:rPr>
                <w:lang w:val="en-US" w:eastAsia="zh-CN" w:bidi="ar"/>
              </w:rPr>
              <w:t>B2B (Business-to-</w:t>
            </w:r>
            <w:r>
              <w:rPr>
                <w:rFonts w:cs="Arial"/>
                <w:szCs w:val="18"/>
                <w:lang w:val="en-US" w:eastAsia="zh-CN" w:bidi="ar"/>
              </w:rPr>
              <w:t>Business</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35A2238C" w14:textId="089EAE14" w:rsidR="00614DD7" w:rsidRDefault="00000000">
            <w:pPr>
              <w:pStyle w:val="TAL"/>
              <w:widowControl w:val="0"/>
              <w:jc w:val="both"/>
              <w:rPr>
                <w:lang w:val="en-US" w:eastAsia="zh-CN" w:bidi="ar"/>
              </w:rPr>
            </w:pPr>
            <w:r>
              <w:rPr>
                <w:rFonts w:eastAsia="宋体"/>
                <w:lang w:val="en-US" w:eastAsia="zh-CN" w:bidi="ar"/>
              </w:rPr>
              <w:t xml:space="preserve">The model where a business entity provides and charges </w:t>
            </w:r>
            <w:r>
              <w:rPr>
                <w:rFonts w:hint="eastAsia"/>
                <w:lang w:val="en-US" w:eastAsia="zh-CN" w:bidi="ar"/>
              </w:rPr>
              <w:t xml:space="preserve">or pays </w:t>
            </w:r>
            <w:r>
              <w:rPr>
                <w:rFonts w:eastAsia="宋体"/>
                <w:lang w:val="en-US" w:eastAsia="zh-CN" w:bidi="ar"/>
              </w:rPr>
              <w:t>another business entity for wholesale 6G service or resource.</w:t>
            </w:r>
          </w:p>
        </w:tc>
        <w:tc>
          <w:tcPr>
            <w:tcW w:w="3123" w:type="dxa"/>
            <w:tcBorders>
              <w:top w:val="single" w:sz="4" w:space="0" w:color="auto"/>
              <w:left w:val="single" w:sz="4" w:space="0" w:color="auto"/>
              <w:bottom w:val="single" w:sz="4" w:space="0" w:color="auto"/>
              <w:right w:val="single" w:sz="4" w:space="0" w:color="auto"/>
            </w:tcBorders>
          </w:tcPr>
          <w:p w14:paraId="283A706D" w14:textId="77777777" w:rsidR="00614DD7" w:rsidRDefault="00000000">
            <w:pPr>
              <w:pStyle w:val="TAL"/>
              <w:widowControl w:val="0"/>
              <w:jc w:val="both"/>
              <w:rPr>
                <w:lang w:val="en-US" w:eastAsia="zh-CN"/>
              </w:rPr>
            </w:pPr>
            <w:r>
              <w:rPr>
                <w:rFonts w:eastAsia="宋体"/>
                <w:lang w:val="en-US" w:eastAsia="zh-CN" w:bidi="ar"/>
              </w:rPr>
              <w:t>MNO charges</w:t>
            </w:r>
            <w:r>
              <w:rPr>
                <w:rFonts w:hint="eastAsia"/>
                <w:lang w:val="en-US" w:eastAsia="zh-CN" w:bidi="ar"/>
              </w:rPr>
              <w:t xml:space="preserve"> or pays</w:t>
            </w:r>
            <w:r>
              <w:rPr>
                <w:rFonts w:eastAsia="宋体"/>
                <w:lang w:val="en-US" w:eastAsia="zh-CN" w:bidi="ar"/>
              </w:rPr>
              <w:t xml:space="preserve"> an industry/vertical customer </w:t>
            </w:r>
            <w:r>
              <w:rPr>
                <w:rFonts w:hint="eastAsia"/>
                <w:lang w:val="en-US" w:eastAsia="zh-CN" w:bidi="ar"/>
              </w:rPr>
              <w:t xml:space="preserve">or MVNO </w:t>
            </w:r>
            <w:r>
              <w:rPr>
                <w:rFonts w:eastAsia="宋体"/>
                <w:lang w:val="en-US" w:eastAsia="zh-CN" w:bidi="ar"/>
              </w:rPr>
              <w:t>for the consumed wholesale 6G service</w:t>
            </w:r>
            <w:r>
              <w:rPr>
                <w:rFonts w:hint="eastAsia"/>
                <w:lang w:val="en-US" w:eastAsia="zh-CN" w:bidi="ar"/>
              </w:rPr>
              <w:t xml:space="preserve"> or resource</w:t>
            </w:r>
            <w:r>
              <w:rPr>
                <w:rFonts w:eastAsia="宋体"/>
                <w:lang w:val="en-US" w:eastAsia="zh-CN" w:bidi="ar"/>
              </w:rPr>
              <w:t>.</w:t>
            </w:r>
          </w:p>
          <w:p w14:paraId="64F7D2C6" w14:textId="4A88F062" w:rsidR="00614DD7" w:rsidRDefault="00000000">
            <w:pPr>
              <w:pStyle w:val="TAL"/>
              <w:widowControl w:val="0"/>
              <w:jc w:val="both"/>
              <w:rPr>
                <w:lang w:val="en-US" w:eastAsia="zh-CN"/>
              </w:rPr>
            </w:pPr>
            <w:r>
              <w:rPr>
                <w:rFonts w:eastAsia="宋体"/>
                <w:lang w:val="en-US" w:eastAsia="zh-CN" w:bidi="ar"/>
              </w:rPr>
              <w:t xml:space="preserve">Service/content providers charge </w:t>
            </w:r>
            <w:r>
              <w:rPr>
                <w:rFonts w:eastAsia="宋体" w:hint="eastAsia"/>
                <w:lang w:val="en-US" w:eastAsia="zh-CN" w:bidi="ar"/>
              </w:rPr>
              <w:t xml:space="preserve">an </w:t>
            </w:r>
            <w:r>
              <w:rPr>
                <w:rFonts w:eastAsia="宋体"/>
                <w:lang w:val="en-US" w:eastAsia="zh-CN" w:bidi="ar"/>
              </w:rPr>
              <w:t>MNO for consume</w:t>
            </w:r>
            <w:r>
              <w:rPr>
                <w:rFonts w:eastAsia="宋体" w:hint="eastAsia"/>
                <w:lang w:val="en-US" w:eastAsia="zh-CN" w:bidi="ar"/>
              </w:rPr>
              <w:t>d</w:t>
            </w:r>
            <w:r>
              <w:rPr>
                <w:rFonts w:eastAsia="宋体"/>
                <w:lang w:val="en-US" w:eastAsia="zh-CN" w:bidi="ar"/>
              </w:rPr>
              <w:t xml:space="preserve"> service/ content.</w:t>
            </w:r>
          </w:p>
        </w:tc>
      </w:tr>
      <w:tr w:rsidR="00614DD7" w14:paraId="6189E480"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347CC44A" w14:textId="77777777" w:rsidR="00614DD7" w:rsidRDefault="00000000">
            <w:pPr>
              <w:pStyle w:val="TAC"/>
              <w:widowControl w:val="0"/>
              <w:overflowPunct w:val="0"/>
              <w:autoSpaceDE w:val="0"/>
              <w:autoSpaceDN w:val="0"/>
              <w:adjustRightInd w:val="0"/>
              <w:textAlignment w:val="baseline"/>
              <w:rPr>
                <w:lang w:val="en-US" w:eastAsia="zh-CN" w:bidi="ar"/>
              </w:rPr>
            </w:pPr>
            <w:r>
              <w:rPr>
                <w:lang w:val="en-US" w:eastAsia="zh-CN" w:bidi="ar"/>
              </w:rPr>
              <w:t>B2X2X (Business-to-X-to-X)</w:t>
            </w:r>
          </w:p>
        </w:tc>
        <w:tc>
          <w:tcPr>
            <w:tcW w:w="4158" w:type="dxa"/>
            <w:tcBorders>
              <w:top w:val="single" w:sz="4" w:space="0" w:color="auto"/>
              <w:left w:val="single" w:sz="4" w:space="0" w:color="auto"/>
              <w:bottom w:val="single" w:sz="4" w:space="0" w:color="auto"/>
              <w:right w:val="single" w:sz="4" w:space="0" w:color="auto"/>
            </w:tcBorders>
          </w:tcPr>
          <w:p w14:paraId="31832685" w14:textId="77777777" w:rsidR="00614DD7" w:rsidRDefault="00000000">
            <w:pPr>
              <w:pStyle w:val="TAL"/>
              <w:widowControl w:val="0"/>
              <w:jc w:val="both"/>
              <w:rPr>
                <w:lang w:val="en-US" w:eastAsia="zh-CN" w:bidi="ar"/>
              </w:rPr>
            </w:pPr>
            <w:r>
              <w:rPr>
                <w:rFonts w:eastAsia="宋体"/>
                <w:lang w:val="en-US" w:eastAsia="zh-CN" w:bidi="ar"/>
              </w:rPr>
              <w:t>The model involving multi-party charging where a business entity partners with an intermediary business entity to deliver a 6G service or resource to the ultimate consumer.</w:t>
            </w:r>
          </w:p>
        </w:tc>
        <w:tc>
          <w:tcPr>
            <w:tcW w:w="3123" w:type="dxa"/>
            <w:tcBorders>
              <w:top w:val="single" w:sz="4" w:space="0" w:color="auto"/>
              <w:left w:val="single" w:sz="4" w:space="0" w:color="auto"/>
              <w:bottom w:val="single" w:sz="4" w:space="0" w:color="auto"/>
              <w:right w:val="single" w:sz="4" w:space="0" w:color="auto"/>
            </w:tcBorders>
          </w:tcPr>
          <w:p w14:paraId="0F699BC7" w14:textId="3AF7C0E7" w:rsidR="00614DD7" w:rsidRDefault="00000000">
            <w:pPr>
              <w:pStyle w:val="TAL"/>
              <w:widowControl w:val="0"/>
              <w:jc w:val="both"/>
              <w:rPr>
                <w:lang w:val="en-US" w:eastAsia="zh-CN" w:bidi="ar"/>
              </w:rPr>
            </w:pPr>
            <w:bookmarkStart w:id="117" w:name="OLE_LINK7"/>
            <w:r>
              <w:rPr>
                <w:rFonts w:eastAsia="宋体"/>
                <w:lang w:val="en-US" w:eastAsia="zh-CN" w:bidi="ar"/>
              </w:rPr>
              <w:t>A service/</w:t>
            </w:r>
            <w:r>
              <w:rPr>
                <w:rFonts w:hint="eastAsia"/>
                <w:lang w:val="en-US" w:eastAsia="zh-CN" w:bidi="ar"/>
              </w:rPr>
              <w:t xml:space="preserve">content </w:t>
            </w:r>
            <w:r>
              <w:rPr>
                <w:rFonts w:eastAsia="宋体"/>
                <w:lang w:val="en-US" w:eastAsia="zh-CN" w:bidi="ar"/>
              </w:rPr>
              <w:t xml:space="preserve">provider charges an MNO for usage of 6G service/content, </w:t>
            </w:r>
            <w:r>
              <w:rPr>
                <w:rFonts w:eastAsia="宋体" w:hint="eastAsia"/>
                <w:lang w:val="en-US" w:eastAsia="zh-CN" w:bidi="ar"/>
              </w:rPr>
              <w:t>then</w:t>
            </w:r>
            <w:r>
              <w:rPr>
                <w:rFonts w:eastAsia="宋体"/>
                <w:lang w:val="en-US" w:eastAsia="zh-CN" w:bidi="ar"/>
              </w:rPr>
              <w:t xml:space="preserve"> the MNO charges an individual customer for the 6G service</w:t>
            </w:r>
            <w:r>
              <w:rPr>
                <w:lang w:val="en-US" w:eastAsia="zh-CN" w:bidi="ar"/>
              </w:rPr>
              <w:t xml:space="preserve"> or resource</w:t>
            </w:r>
            <w:r>
              <w:rPr>
                <w:rFonts w:eastAsia="宋体"/>
                <w:lang w:val="en-US" w:eastAsia="zh-CN" w:bidi="ar"/>
              </w:rPr>
              <w:t>.</w:t>
            </w:r>
            <w:bookmarkEnd w:id="117"/>
          </w:p>
        </w:tc>
      </w:tr>
    </w:tbl>
    <w:bookmarkEnd w:id="116"/>
    <w:p w14:paraId="02100015" w14:textId="4DB02BFF" w:rsidR="00614DD7" w:rsidRDefault="00000000">
      <w:pPr>
        <w:pStyle w:val="afff4"/>
        <w:keepLines/>
        <w:spacing w:after="0"/>
        <w:ind w:left="1135" w:hanging="851"/>
        <w:rPr>
          <w:lang w:val="en-US"/>
        </w:rPr>
      </w:pPr>
      <w:r>
        <w:rPr>
          <w:rFonts w:eastAsia="宋体"/>
          <w:sz w:val="20"/>
          <w:szCs w:val="20"/>
          <w:lang w:val="en-US" w:eastAsia="zh-CN" w:bidi="ar"/>
        </w:rPr>
        <w:t>NOTE</w:t>
      </w:r>
      <w:r>
        <w:rPr>
          <w:rFonts w:eastAsia="宋体" w:hint="eastAsia"/>
          <w:sz w:val="20"/>
          <w:szCs w:val="20"/>
          <w:lang w:val="en-US" w:eastAsia="zh-CN" w:bidi="ar"/>
        </w:rPr>
        <w:t xml:space="preserve"> 1</w:t>
      </w:r>
      <w:r>
        <w:rPr>
          <w:rFonts w:eastAsia="宋体"/>
          <w:sz w:val="20"/>
          <w:szCs w:val="20"/>
          <w:lang w:val="en-US" w:eastAsia="zh-CN" w:bidi="ar"/>
        </w:rPr>
        <w:t>:</w:t>
      </w:r>
      <w:r>
        <w:rPr>
          <w:rFonts w:eastAsia="宋体"/>
          <w:sz w:val="20"/>
          <w:szCs w:val="20"/>
          <w:lang w:val="en-US" w:eastAsia="zh-CN" w:bidi="ar"/>
        </w:rPr>
        <w:tab/>
        <w:t>The business entity (e.g., MNO) can provide services or resources directly or with assistance from UEs.</w:t>
      </w:r>
    </w:p>
    <w:p w14:paraId="3ADFE997" w14:textId="77777777" w:rsidR="00614DD7" w:rsidRDefault="00614DD7">
      <w:pPr>
        <w:pStyle w:val="afff4"/>
        <w:keepLines/>
        <w:spacing w:after="0"/>
        <w:ind w:left="1135" w:hanging="851"/>
        <w:rPr>
          <w:lang w:val="en-US"/>
        </w:rPr>
      </w:pPr>
    </w:p>
    <w:p w14:paraId="19870906" w14:textId="77777777" w:rsidR="00614DD7" w:rsidRDefault="00000000">
      <w:pPr>
        <w:pStyle w:val="1"/>
        <w:rPr>
          <w:lang w:val="en-US" w:eastAsia="zh-CN"/>
        </w:rPr>
      </w:pPr>
      <w:bookmarkStart w:id="118" w:name="_Toc214871068"/>
      <w:bookmarkStart w:id="119" w:name="_Toc214708766"/>
      <w:bookmarkStart w:id="120" w:name="_Toc214709242"/>
      <w:bookmarkStart w:id="121" w:name="_Toc214718784"/>
      <w:bookmarkStart w:id="122" w:name="OLE_LINK4"/>
      <w:bookmarkStart w:id="123" w:name="_Toc221960545"/>
      <w:r>
        <w:rPr>
          <w:rFonts w:hint="eastAsia"/>
          <w:lang w:val="en-US" w:eastAsia="zh-CN"/>
        </w:rPr>
        <w:t>5</w:t>
      </w:r>
      <w:r>
        <w:tab/>
      </w:r>
      <w:r>
        <w:rPr>
          <w:rFonts w:hint="eastAsia"/>
          <w:lang w:val="en-US" w:eastAsia="zh-CN"/>
        </w:rPr>
        <w:t>Topics</w:t>
      </w:r>
      <w:bookmarkEnd w:id="118"/>
      <w:bookmarkEnd w:id="119"/>
      <w:bookmarkEnd w:id="120"/>
      <w:bookmarkEnd w:id="121"/>
      <w:bookmarkEnd w:id="123"/>
    </w:p>
    <w:p w14:paraId="6C71F608" w14:textId="77777777" w:rsidR="00614DD7" w:rsidRDefault="00000000">
      <w:pPr>
        <w:pStyle w:val="21"/>
      </w:pPr>
      <w:bookmarkStart w:id="124" w:name="_Toc214718785"/>
      <w:bookmarkStart w:id="125" w:name="_Toc214709243"/>
      <w:bookmarkStart w:id="126" w:name="_Toc214871069"/>
      <w:bookmarkStart w:id="127" w:name="_Toc214708767"/>
      <w:bookmarkStart w:id="128" w:name="_Toc221960546"/>
      <w:r>
        <w:t>5.1</w:t>
      </w:r>
      <w:r>
        <w:tab/>
        <w:t>Topic 1: Charging Architecture</w:t>
      </w:r>
      <w:bookmarkEnd w:id="124"/>
      <w:bookmarkEnd w:id="125"/>
      <w:bookmarkEnd w:id="126"/>
      <w:bookmarkEnd w:id="127"/>
      <w:bookmarkEnd w:id="128"/>
    </w:p>
    <w:p w14:paraId="6AF87C5A" w14:textId="77777777" w:rsidR="00614DD7" w:rsidRDefault="00000000">
      <w:pPr>
        <w:pStyle w:val="31"/>
      </w:pPr>
      <w:bookmarkStart w:id="129" w:name="_Toc214708768"/>
      <w:bookmarkStart w:id="130" w:name="_Toc214709244"/>
      <w:bookmarkStart w:id="131" w:name="_Toc214871070"/>
      <w:bookmarkStart w:id="132" w:name="_Toc214718786"/>
      <w:bookmarkStart w:id="133" w:name="_Toc221960547"/>
      <w:r>
        <w:t>5.1.1</w:t>
      </w:r>
      <w:r>
        <w:tab/>
        <w:t>General description</w:t>
      </w:r>
      <w:bookmarkEnd w:id="129"/>
      <w:bookmarkEnd w:id="130"/>
      <w:bookmarkEnd w:id="131"/>
      <w:bookmarkEnd w:id="132"/>
      <w:bookmarkEnd w:id="133"/>
    </w:p>
    <w:p w14:paraId="59C774D1" w14:textId="77777777" w:rsidR="00614DD7"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53D953F6"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6G charging architecture supporting across diverse networks, services and resources</w:t>
      </w:r>
    </w:p>
    <w:p w14:paraId="5376DCA2"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6G charging interface</w:t>
      </w:r>
    </w:p>
    <w:p w14:paraId="11FB0BA5"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CDRs transmission</w:t>
      </w:r>
    </w:p>
    <w:p w14:paraId="66FA75C8"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Interworking</w:t>
      </w:r>
    </w:p>
    <w:p w14:paraId="31856661" w14:textId="77777777" w:rsidR="00614DD7" w:rsidRDefault="00000000">
      <w:pPr>
        <w:pStyle w:val="TH"/>
        <w:rPr>
          <w:lang w:val="en-US" w:eastAsia="zh-CN"/>
        </w:rPr>
      </w:pPr>
      <w:r>
        <w:rPr>
          <w:rFonts w:eastAsia="宋体"/>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14DD7" w14:paraId="63176213"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5B56037" w14:textId="77777777" w:rsidR="00614DD7"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A391B08" w14:textId="77777777" w:rsidR="00614DD7"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BCF082D" w14:textId="77777777" w:rsidR="00614DD7"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079935E" w14:textId="77777777" w:rsidR="00614DD7" w:rsidRDefault="00000000">
            <w:pPr>
              <w:pStyle w:val="TAH"/>
              <w:rPr>
                <w:lang w:val="en-US"/>
              </w:rPr>
            </w:pPr>
            <w:r>
              <w:rPr>
                <w:rFonts w:eastAsia="宋体"/>
                <w:lang w:val="en-US" w:eastAsia="zh-CN" w:bidi="ar"/>
              </w:rPr>
              <w:t>Solutions</w:t>
            </w:r>
          </w:p>
        </w:tc>
      </w:tr>
      <w:tr w:rsidR="00614DD7" w14:paraId="75EDF774"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131A6672" w14:textId="77777777" w:rsidR="00614DD7" w:rsidRDefault="00000000">
            <w:pPr>
              <w:pStyle w:val="TAC"/>
              <w:rPr>
                <w:lang w:val="en-US" w:eastAsia="zh-CN"/>
              </w:rPr>
            </w:pPr>
            <w:r>
              <w:rPr>
                <w:rFonts w:eastAsia="宋体"/>
                <w:lang w:val="en-US" w:eastAsia="zh-CN" w:bidi="ar"/>
              </w:rPr>
              <w:t>#1.</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76D8DA55" w14:textId="77777777" w:rsidR="00614DD7" w:rsidRDefault="00000000">
            <w:pPr>
              <w:pStyle w:val="TAC"/>
              <w:rPr>
                <w:lang w:val="en-US"/>
              </w:rPr>
            </w:pPr>
            <w:r>
              <w:rPr>
                <w:rFonts w:eastAsia="宋体"/>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783CF48C" w14:textId="77777777" w:rsidR="00614DD7" w:rsidRDefault="00000000">
            <w:pPr>
              <w:pStyle w:val="TAC"/>
              <w:rPr>
                <w:lang w:val="en-US"/>
              </w:rPr>
            </w:pPr>
            <w:r>
              <w:rPr>
                <w:rFonts w:eastAsia="宋体"/>
                <w:lang w:val="en-US" w:eastAsia="zh-CN" w:bidi="ar"/>
              </w:rPr>
              <w:t>#1.</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57EA0DC" w14:textId="77777777" w:rsidR="00614DD7" w:rsidRPr="00351000" w:rsidRDefault="00000000">
            <w:pPr>
              <w:pStyle w:val="TAC"/>
              <w:rPr>
                <w:rFonts w:eastAsia="等线"/>
                <w:lang w:val="en-US" w:eastAsia="zh-CN"/>
              </w:rPr>
            </w:pPr>
            <w:r>
              <w:rPr>
                <w:rFonts w:eastAsia="等线" w:hint="eastAsia"/>
                <w:lang w:val="en-US" w:eastAsia="zh-CN"/>
              </w:rPr>
              <w:t>#1.1</w:t>
            </w:r>
          </w:p>
        </w:tc>
      </w:tr>
      <w:tr w:rsidR="00614DD7" w14:paraId="22AE77E7"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53B0DAF" w14:textId="77777777" w:rsidR="00614DD7" w:rsidRDefault="00000000">
            <w:pPr>
              <w:pStyle w:val="TAC"/>
              <w:rPr>
                <w:lang w:val="en-US" w:eastAsia="zh-CN" w:bidi="ar"/>
              </w:rPr>
            </w:pPr>
            <w:r>
              <w:rPr>
                <w:lang w:val="en-US" w:eastAsia="zh-CN" w:bidi="ar"/>
              </w:rPr>
              <w:t>#1.</w:t>
            </w:r>
            <w:r>
              <w:rPr>
                <w:rFonts w:hint="eastAsia"/>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0588C5D3" w14:textId="77777777" w:rsidR="00614DD7" w:rsidRDefault="00000000">
            <w:pPr>
              <w:pStyle w:val="TAC"/>
              <w:rPr>
                <w:lang w:val="en-US" w:eastAsia="zh-CN" w:bidi="ar"/>
              </w:rPr>
            </w:pPr>
            <w:r>
              <w:rPr>
                <w:lang w:val="en-US" w:eastAsia="zh-CN" w:bidi="ar"/>
              </w:rPr>
              <w:t>ARC-0</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6B19DB8F" w14:textId="77777777" w:rsidR="00614DD7"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5A08E7B9" w14:textId="77777777" w:rsidR="00614DD7" w:rsidRDefault="00614DD7">
            <w:pPr>
              <w:pStyle w:val="TAC"/>
              <w:rPr>
                <w:lang w:val="en-US"/>
              </w:rPr>
            </w:pPr>
          </w:p>
        </w:tc>
      </w:tr>
      <w:tr w:rsidR="00614DD7" w14:paraId="24DE07CA"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1A3AAEA3" w14:textId="77777777" w:rsidR="00614DD7" w:rsidRDefault="00000000">
            <w:pPr>
              <w:pStyle w:val="TAC"/>
              <w:rPr>
                <w:lang w:val="en-US" w:eastAsia="zh-CN" w:bidi="ar"/>
              </w:rPr>
            </w:pPr>
            <w:r>
              <w:rPr>
                <w:lang w:val="en-US" w:eastAsia="zh-CN" w:bidi="ar"/>
              </w:rPr>
              <w:t>#1.</w:t>
            </w:r>
            <w:r>
              <w:rPr>
                <w:rFonts w:hint="eastAsia"/>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584A7543" w14:textId="77777777" w:rsidR="00614DD7" w:rsidRDefault="00000000">
            <w:pPr>
              <w:pStyle w:val="TAC"/>
              <w:rPr>
                <w:lang w:val="en-US" w:eastAsia="zh-CN" w:bidi="ar"/>
              </w:rPr>
            </w:pPr>
            <w:r>
              <w:rPr>
                <w:lang w:val="en-US" w:eastAsia="zh-CN" w:bidi="ar"/>
              </w:rPr>
              <w:t>ARC-0</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3B816135" w14:textId="77777777" w:rsidR="00614DD7"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6D7B0E3C" w14:textId="77777777" w:rsidR="00614DD7" w:rsidRDefault="00614DD7">
            <w:pPr>
              <w:pStyle w:val="TAC"/>
              <w:rPr>
                <w:lang w:val="en-US"/>
              </w:rPr>
            </w:pPr>
          </w:p>
        </w:tc>
      </w:tr>
    </w:tbl>
    <w:p w14:paraId="74DD8AC0" w14:textId="77777777" w:rsidR="00614DD7" w:rsidRDefault="00614DD7">
      <w:pPr>
        <w:rPr>
          <w:lang w:val="en-US" w:eastAsia="zh-CN"/>
        </w:rPr>
      </w:pPr>
    </w:p>
    <w:p w14:paraId="7220D4B1" w14:textId="77777777" w:rsidR="00614DD7" w:rsidRDefault="00000000">
      <w:pPr>
        <w:pStyle w:val="afff4"/>
        <w:keepLines/>
        <w:ind w:left="1135" w:hanging="851"/>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A</w:t>
      </w:r>
      <w:r>
        <w:rPr>
          <w:rFonts w:eastAsia="宋体"/>
          <w:color w:val="FF0000"/>
          <w:sz w:val="20"/>
          <w:szCs w:val="20"/>
          <w:lang w:val="en-US" w:eastAsia="zh-CN" w:bidi="ar"/>
        </w:rPr>
        <w:t>ddition of service/feature into the table is ffs.</w:t>
      </w:r>
    </w:p>
    <w:p w14:paraId="708C8EB2" w14:textId="77777777" w:rsidR="00614DD7" w:rsidRDefault="00000000">
      <w:pPr>
        <w:pStyle w:val="31"/>
        <w:rPr>
          <w:rFonts w:eastAsia="等线"/>
          <w:lang w:eastAsia="zh-CN"/>
        </w:rPr>
      </w:pPr>
      <w:bookmarkStart w:id="134" w:name="_Toc214871071"/>
      <w:bookmarkStart w:id="135" w:name="_Toc214708769"/>
      <w:bookmarkStart w:id="136" w:name="_Toc214718787"/>
      <w:bookmarkStart w:id="137" w:name="_Toc214709245"/>
      <w:bookmarkStart w:id="138" w:name="_Toc221960548"/>
      <w:r>
        <w:t>5.1.2</w:t>
      </w:r>
      <w:r>
        <w:tab/>
        <w:t>Use cases</w:t>
      </w:r>
      <w:bookmarkEnd w:id="134"/>
      <w:bookmarkEnd w:id="135"/>
      <w:bookmarkEnd w:id="136"/>
      <w:bookmarkEnd w:id="137"/>
      <w:bookmarkEnd w:id="138"/>
    </w:p>
    <w:p w14:paraId="5B4B415E" w14:textId="77777777" w:rsidR="00614DD7" w:rsidRDefault="00000000">
      <w:pPr>
        <w:pStyle w:val="41"/>
      </w:pPr>
      <w:bookmarkStart w:id="139" w:name="_Toc214871072"/>
      <w:bookmarkStart w:id="140" w:name="_Toc214708770"/>
      <w:bookmarkStart w:id="141" w:name="_Toc214709246"/>
      <w:bookmarkStart w:id="142" w:name="_Toc214718788"/>
      <w:bookmarkStart w:id="143" w:name="_Toc221960549"/>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139"/>
      <w:bookmarkEnd w:id="140"/>
      <w:bookmarkEnd w:id="141"/>
      <w:bookmarkEnd w:id="142"/>
      <w:bookmarkEnd w:id="143"/>
      <w:r>
        <w:t xml:space="preserve"> </w:t>
      </w:r>
    </w:p>
    <w:p w14:paraId="711792FB" w14:textId="77777777" w:rsidR="00614DD7"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306E8D3D" w14:textId="77777777" w:rsidR="00614DD7"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1C2D1FEC" w14:textId="77777777" w:rsidR="00614DD7" w:rsidRDefault="00000000">
      <w:pPr>
        <w:pStyle w:val="41"/>
      </w:pPr>
      <w:bookmarkStart w:id="144" w:name="_Toc221960550"/>
      <w:r>
        <w:lastRenderedPageBreak/>
        <w:t>5.</w:t>
      </w:r>
      <w:r>
        <w:rPr>
          <w:rFonts w:eastAsia="等线" w:hint="eastAsia"/>
          <w:lang w:val="en-US" w:eastAsia="zh-CN"/>
        </w:rPr>
        <w:t>1</w:t>
      </w:r>
      <w:r>
        <w:t>.</w:t>
      </w:r>
      <w:r>
        <w:rPr>
          <w:rFonts w:hint="eastAsia"/>
          <w:lang w:val="en-US" w:eastAsia="zh-CN"/>
        </w:rPr>
        <w:t>2</w:t>
      </w:r>
      <w:r>
        <w:t>.</w:t>
      </w:r>
      <w:r>
        <w:rPr>
          <w:rFonts w:hint="eastAsia"/>
          <w:lang w:val="en-US" w:eastAsia="zh-CN"/>
        </w:rPr>
        <w:t>2</w:t>
      </w:r>
      <w:r>
        <w:tab/>
        <w:t>Use Case #</w:t>
      </w:r>
      <w:r>
        <w:rPr>
          <w:rFonts w:eastAsia="等线" w:hint="eastAsia"/>
          <w:lang w:val="en-US" w:eastAsia="zh-CN"/>
        </w:rPr>
        <w:t>1</w:t>
      </w:r>
      <w:r>
        <w:rPr>
          <w:rFonts w:hint="eastAsia"/>
          <w:lang w:val="en-US" w:eastAsia="zh-CN"/>
        </w:rPr>
        <w:t>.2</w:t>
      </w:r>
      <w:r>
        <w:t>: 6G charging architecture</w:t>
      </w:r>
      <w:bookmarkEnd w:id="144"/>
    </w:p>
    <w:p w14:paraId="0A2E7482" w14:textId="345C15A8" w:rsidR="00614DD7" w:rsidRDefault="00000000">
      <w:pPr>
        <w:rPr>
          <w:lang w:eastAsia="zh-CN"/>
        </w:rPr>
      </w:pPr>
      <w:r>
        <w:rPr>
          <w:rFonts w:eastAsia="等线"/>
          <w:lang w:eastAsia="zh-CN"/>
        </w:rPr>
        <w:t xml:space="preserve">Considering the evolution of 6G system (e.g. </w:t>
      </w:r>
      <w:r>
        <w:rPr>
          <w:lang w:val="en-US" w:eastAsia="zh-CN" w:bidi="ar"/>
        </w:rPr>
        <w:t>increased traffic and data with diverse value generated by new services</w:t>
      </w:r>
      <w:r>
        <w:rPr>
          <w:rFonts w:eastAsia="等线"/>
          <w:lang w:eastAsia="zh-CN"/>
        </w:rPr>
        <w:t xml:space="preserve">), the 6G charging </w:t>
      </w:r>
      <w:r>
        <w:t>architecture</w:t>
      </w:r>
      <w:r>
        <w:rPr>
          <w:rFonts w:eastAsia="等线"/>
          <w:lang w:eastAsia="zh-CN"/>
        </w:rPr>
        <w:t xml:space="preserve"> should support the charging scenarios for 6G charging systems.</w:t>
      </w:r>
    </w:p>
    <w:p w14:paraId="3338558D" w14:textId="77777777" w:rsidR="00614DD7"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2</w:t>
      </w:r>
      <w:r>
        <w:rPr>
          <w:rFonts w:eastAsia="等线"/>
          <w:bCs/>
          <w:lang w:eastAsia="ko-KR"/>
        </w:rPr>
        <w:t>.</w:t>
      </w:r>
    </w:p>
    <w:p w14:paraId="1336D027" w14:textId="77777777" w:rsidR="00614DD7" w:rsidRDefault="00000000">
      <w:pPr>
        <w:pStyle w:val="41"/>
      </w:pPr>
      <w:bookmarkStart w:id="145" w:name="_Toc221960551"/>
      <w:r>
        <w:t>5.</w:t>
      </w:r>
      <w:r>
        <w:rPr>
          <w:rFonts w:eastAsia="等线" w:hint="eastAsia"/>
          <w:lang w:val="en-US" w:eastAsia="zh-CN"/>
        </w:rPr>
        <w:t>1</w:t>
      </w:r>
      <w:r>
        <w:t>.</w:t>
      </w:r>
      <w:r>
        <w:rPr>
          <w:rFonts w:hint="eastAsia"/>
          <w:lang w:val="en-US" w:eastAsia="zh-CN"/>
        </w:rPr>
        <w:t>2</w:t>
      </w:r>
      <w:r>
        <w:t>.</w:t>
      </w:r>
      <w:r>
        <w:rPr>
          <w:rFonts w:hint="eastAsia"/>
          <w:lang w:val="en-US" w:eastAsia="zh-CN"/>
        </w:rPr>
        <w:t>3</w:t>
      </w:r>
      <w:r>
        <w:tab/>
        <w:t>Use Case #</w:t>
      </w:r>
      <w:r>
        <w:rPr>
          <w:rFonts w:eastAsia="等线" w:hint="eastAsia"/>
          <w:lang w:val="en-US" w:eastAsia="zh-CN"/>
        </w:rPr>
        <w:t>1</w:t>
      </w:r>
      <w:r>
        <w:rPr>
          <w:rFonts w:hint="eastAsia"/>
          <w:lang w:val="en-US" w:eastAsia="zh-CN"/>
        </w:rPr>
        <w:t>.3</w:t>
      </w:r>
      <w:r>
        <w:t xml:space="preserve">: </w:t>
      </w:r>
      <w:r>
        <w:rPr>
          <w:rFonts w:hint="eastAsia"/>
          <w:lang w:eastAsia="zh-CN"/>
        </w:rPr>
        <w:t>Refund</w:t>
      </w:r>
      <w:bookmarkEnd w:id="145"/>
    </w:p>
    <w:p w14:paraId="38DC180C" w14:textId="77777777" w:rsidR="00614DD7" w:rsidRDefault="00000000">
      <w:pPr>
        <w:pStyle w:val="afff4"/>
        <w:rPr>
          <w:rFonts w:eastAsia="等线"/>
          <w:sz w:val="20"/>
          <w:szCs w:val="20"/>
          <w:lang w:eastAsia="zh-CN"/>
        </w:rPr>
      </w:pPr>
      <w:r>
        <w:rPr>
          <w:rFonts w:eastAsia="等线"/>
          <w:sz w:val="20"/>
          <w:szCs w:val="20"/>
        </w:rPr>
        <w:t>In the 6G era,</w:t>
      </w:r>
      <w:r>
        <w:rPr>
          <w:rFonts w:eastAsia="等线" w:hint="eastAsia"/>
          <w:sz w:val="20"/>
          <w:szCs w:val="20"/>
          <w:lang w:eastAsia="zh-CN"/>
        </w:rPr>
        <w:t xml:space="preserve"> </w:t>
      </w:r>
      <w:r>
        <w:rPr>
          <w:rFonts w:eastAsia="等线"/>
          <w:sz w:val="20"/>
          <w:szCs w:val="20"/>
          <w:lang w:eastAsia="zh-CN"/>
        </w:rPr>
        <w:t>the MNOs may provide 6G services with assistance from UEs</w:t>
      </w:r>
      <w:r>
        <w:rPr>
          <w:rFonts w:eastAsia="等线" w:hint="eastAsia"/>
          <w:sz w:val="20"/>
          <w:szCs w:val="20"/>
          <w:lang w:eastAsia="zh-CN"/>
        </w:rPr>
        <w:t xml:space="preserve">. </w:t>
      </w:r>
      <w:proofErr w:type="gramStart"/>
      <w:r>
        <w:rPr>
          <w:rFonts w:eastAsia="等线"/>
          <w:sz w:val="20"/>
          <w:szCs w:val="20"/>
          <w:lang w:eastAsia="zh-CN"/>
        </w:rPr>
        <w:t>So</w:t>
      </w:r>
      <w:proofErr w:type="gramEnd"/>
      <w:r>
        <w:rPr>
          <w:rFonts w:eastAsia="等线"/>
          <w:sz w:val="20"/>
          <w:szCs w:val="20"/>
          <w:lang w:eastAsia="zh-CN"/>
        </w:rPr>
        <w:t xml:space="preserve"> when charging for this kind of services, the 6G charging system should consider the UE’s contribution. For example, the UE's involvement can be evaluated based on the volume of data it contributes</w:t>
      </w:r>
      <w:r>
        <w:rPr>
          <w:rFonts w:eastAsia="等线" w:hint="eastAsia"/>
          <w:sz w:val="20"/>
          <w:szCs w:val="20"/>
          <w:lang w:eastAsia="zh-CN"/>
        </w:rPr>
        <w:t>. Therefore, t</w:t>
      </w:r>
      <w:r>
        <w:rPr>
          <w:rFonts w:eastAsia="等线"/>
          <w:sz w:val="20"/>
          <w:szCs w:val="20"/>
          <w:lang w:eastAsia="zh-CN"/>
        </w:rPr>
        <w:t xml:space="preserve">imely </w:t>
      </w:r>
      <w:r>
        <w:rPr>
          <w:rFonts w:eastAsia="等线" w:hint="eastAsia"/>
          <w:sz w:val="20"/>
          <w:szCs w:val="20"/>
          <w:lang w:eastAsia="zh-CN"/>
        </w:rPr>
        <w:t>refund</w:t>
      </w:r>
      <w:r>
        <w:rPr>
          <w:rFonts w:eastAsia="等线"/>
          <w:sz w:val="20"/>
          <w:szCs w:val="20"/>
          <w:lang w:eastAsia="zh-CN"/>
        </w:rPr>
        <w:t xml:space="preserve"> for UEs is required</w:t>
      </w:r>
      <w:r>
        <w:rPr>
          <w:rFonts w:eastAsia="等线" w:hint="eastAsia"/>
          <w:sz w:val="20"/>
          <w:szCs w:val="20"/>
          <w:lang w:eastAsia="zh-CN"/>
        </w:rPr>
        <w:t>.</w:t>
      </w:r>
    </w:p>
    <w:p w14:paraId="6E9360D2" w14:textId="77777777" w:rsidR="00614DD7" w:rsidRDefault="00000000">
      <w:pPr>
        <w:rPr>
          <w:rFonts w:eastAsia="等线"/>
          <w:bCs/>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3</w:t>
      </w:r>
      <w:r>
        <w:rPr>
          <w:rFonts w:eastAsia="等线"/>
          <w:bCs/>
          <w:lang w:eastAsia="ko-KR"/>
        </w:rPr>
        <w:t>.</w:t>
      </w:r>
    </w:p>
    <w:p w14:paraId="26F637AD" w14:textId="77777777" w:rsidR="00614DD7" w:rsidRDefault="00614DD7">
      <w:pPr>
        <w:rPr>
          <w:rFonts w:eastAsia="等线"/>
          <w:bCs/>
          <w:lang w:eastAsia="zh-CN"/>
        </w:rPr>
      </w:pPr>
    </w:p>
    <w:p w14:paraId="4EC2A42A" w14:textId="77777777" w:rsidR="00614DD7" w:rsidRDefault="00000000">
      <w:pPr>
        <w:pStyle w:val="31"/>
      </w:pPr>
      <w:bookmarkStart w:id="146" w:name="_Toc214871073"/>
      <w:bookmarkStart w:id="147" w:name="_Toc214709247"/>
      <w:bookmarkStart w:id="148" w:name="_Toc214718789"/>
      <w:bookmarkStart w:id="149" w:name="_Toc214708771"/>
      <w:bookmarkStart w:id="150" w:name="_Toc221960552"/>
      <w:r>
        <w:t>5.1.3</w:t>
      </w:r>
      <w:r>
        <w:tab/>
        <w:t>Potential charging requirements</w:t>
      </w:r>
      <w:bookmarkEnd w:id="146"/>
      <w:bookmarkEnd w:id="147"/>
      <w:bookmarkEnd w:id="148"/>
      <w:bookmarkEnd w:id="149"/>
      <w:bookmarkEnd w:id="150"/>
    </w:p>
    <w:p w14:paraId="1C20C191" w14:textId="60C3DB44" w:rsidR="00614DD7" w:rsidRDefault="00000000">
      <w:pPr>
        <w:rPr>
          <w:rFonts w:eastAsia="等线"/>
          <w:b/>
          <w:bCs/>
        </w:rPr>
      </w:pPr>
      <w:r>
        <w:rPr>
          <w:lang w:eastAsia="zh-CN"/>
        </w:rPr>
        <w:t>The following are potential charging requirements</w:t>
      </w:r>
      <w:r>
        <w:rPr>
          <w:rFonts w:hint="eastAsia"/>
          <w:lang w:val="en-US" w:eastAsia="zh-CN"/>
        </w:rPr>
        <w:t>:</w:t>
      </w:r>
    </w:p>
    <w:p w14:paraId="2FAE9724" w14:textId="77777777" w:rsidR="00614DD7" w:rsidRDefault="00000000">
      <w:pPr>
        <w:pStyle w:val="B1"/>
      </w:pPr>
      <w:r>
        <w:rPr>
          <w:rFonts w:hint="eastAsia"/>
        </w:rPr>
        <w:t>-</w:t>
      </w:r>
      <w:r>
        <w:tab/>
      </w:r>
      <w:r w:rsidRPr="00351000">
        <w:rPr>
          <w:b/>
          <w:bCs/>
        </w:rPr>
        <w:t>REQ-</w:t>
      </w:r>
      <w:bookmarkStart w:id="151" w:name="OLE_LINK6"/>
      <w:r w:rsidRPr="00351000">
        <w:rPr>
          <w:b/>
          <w:bCs/>
        </w:rPr>
        <w:t>3GPP6GCH-ARC-0</w:t>
      </w:r>
      <w:r w:rsidRPr="00351000">
        <w:rPr>
          <w:rFonts w:eastAsia="宋体"/>
          <w:b/>
          <w:bCs/>
          <w:lang w:val="en-US" w:eastAsia="zh-CN"/>
        </w:rPr>
        <w:t>1</w:t>
      </w:r>
      <w:bookmarkEnd w:id="151"/>
      <w:r>
        <w:t xml:space="preserve">: The 6G </w:t>
      </w:r>
      <w:r>
        <w:rPr>
          <w:rFonts w:hint="eastAsia"/>
        </w:rPr>
        <w:t>c</w:t>
      </w:r>
      <w:r>
        <w:t xml:space="preserve">harging </w:t>
      </w:r>
      <w:r>
        <w:rPr>
          <w:rFonts w:hint="eastAsia"/>
        </w:rPr>
        <w:t>s</w:t>
      </w:r>
      <w:r>
        <w:t>ystem may support charging for edge applications.</w:t>
      </w:r>
    </w:p>
    <w:p w14:paraId="57E91426" w14:textId="77777777" w:rsidR="00614DD7" w:rsidRDefault="00000000">
      <w:pPr>
        <w:pStyle w:val="B1"/>
      </w:pPr>
      <w:r>
        <w:rPr>
          <w:rFonts w:hint="eastAsia"/>
        </w:rPr>
        <w:t>-</w:t>
      </w:r>
      <w:r>
        <w:tab/>
      </w:r>
      <w:r>
        <w:rPr>
          <w:b/>
        </w:rPr>
        <w:t>REQ-3GPP6GCH-ARC-0</w:t>
      </w:r>
      <w:r>
        <w:rPr>
          <w:rFonts w:hint="eastAsia"/>
          <w:b/>
          <w:lang w:val="en-US" w:eastAsia="zh-CN"/>
        </w:rPr>
        <w:t>2</w:t>
      </w:r>
      <w:r>
        <w:t xml:space="preserve">: The 6G </w:t>
      </w:r>
      <w:r>
        <w:rPr>
          <w:rFonts w:hint="eastAsia"/>
        </w:rPr>
        <w:t>c</w:t>
      </w:r>
      <w:r>
        <w:t xml:space="preserve">harging </w:t>
      </w:r>
      <w:r>
        <w:rPr>
          <w:rFonts w:hint="eastAsia"/>
        </w:rPr>
        <w:t>s</w:t>
      </w:r>
      <w:r>
        <w:t>ystem shall support evolved charging architecture.</w:t>
      </w:r>
    </w:p>
    <w:p w14:paraId="23B6C801" w14:textId="77777777" w:rsidR="00614DD7" w:rsidRPr="00351000" w:rsidRDefault="00000000">
      <w:pPr>
        <w:pStyle w:val="B1"/>
        <w:rPr>
          <w:rFonts w:eastAsia="等线"/>
          <w:lang w:eastAsia="zh-CN"/>
        </w:rPr>
      </w:pPr>
      <w:r>
        <w:rPr>
          <w:rFonts w:hint="eastAsia"/>
        </w:rPr>
        <w:t>-</w:t>
      </w:r>
      <w:r>
        <w:tab/>
      </w:r>
      <w:r w:rsidRPr="00351000">
        <w:rPr>
          <w:b/>
          <w:bCs/>
        </w:rPr>
        <w:t>REQ-3GPP6GCH-ARC-0</w:t>
      </w:r>
      <w:r w:rsidRPr="00351000">
        <w:rPr>
          <w:b/>
          <w:bCs/>
          <w:lang w:val="en-US" w:eastAsia="zh-CN"/>
        </w:rPr>
        <w:t>3</w:t>
      </w:r>
      <w:r>
        <w:t xml:space="preserve">: The 6G </w:t>
      </w:r>
      <w:r>
        <w:rPr>
          <w:rFonts w:hint="eastAsia"/>
        </w:rPr>
        <w:t>c</w:t>
      </w:r>
      <w:r>
        <w:t xml:space="preserve">harging </w:t>
      </w:r>
      <w:r>
        <w:rPr>
          <w:rFonts w:hint="eastAsia"/>
        </w:rPr>
        <w:t>s</w:t>
      </w:r>
      <w:r>
        <w:t>ystem may support refund.</w:t>
      </w:r>
    </w:p>
    <w:p w14:paraId="6B8F3D23" w14:textId="77777777" w:rsidR="00614DD7" w:rsidRDefault="00000000">
      <w:pPr>
        <w:pStyle w:val="31"/>
        <w:rPr>
          <w:rFonts w:eastAsia="等线"/>
          <w:lang w:eastAsia="zh-CN"/>
        </w:rPr>
      </w:pPr>
      <w:bookmarkStart w:id="152" w:name="_Toc214708772"/>
      <w:bookmarkStart w:id="153" w:name="_Toc214709248"/>
      <w:bookmarkStart w:id="154" w:name="_Toc214871074"/>
      <w:bookmarkStart w:id="155" w:name="_Toc214718790"/>
      <w:bookmarkStart w:id="156" w:name="_Toc221960553"/>
      <w:r>
        <w:t>5.1.4</w:t>
      </w:r>
      <w:r>
        <w:tab/>
        <w:t>Key issues</w:t>
      </w:r>
      <w:bookmarkEnd w:id="152"/>
      <w:bookmarkEnd w:id="153"/>
      <w:bookmarkEnd w:id="154"/>
      <w:bookmarkEnd w:id="155"/>
      <w:bookmarkEnd w:id="156"/>
    </w:p>
    <w:p w14:paraId="712967C4" w14:textId="77777777" w:rsidR="00614DD7" w:rsidRDefault="00000000">
      <w:pPr>
        <w:pStyle w:val="41"/>
      </w:pPr>
      <w:bookmarkStart w:id="157" w:name="_Toc509321451"/>
      <w:bookmarkStart w:id="158" w:name="_Toc214871075"/>
      <w:bookmarkStart w:id="159" w:name="_Toc214718791"/>
      <w:bookmarkStart w:id="160" w:name="_Toc214709249"/>
      <w:bookmarkStart w:id="161" w:name="_Toc214708773"/>
      <w:bookmarkStart w:id="162" w:name="_Toc221960554"/>
      <w:r>
        <w:t>5.1.4.</w:t>
      </w:r>
      <w:r>
        <w:rPr>
          <w:rFonts w:eastAsia="宋体" w:hint="eastAsia"/>
          <w:lang w:val="en-US" w:eastAsia="zh-CN"/>
        </w:rPr>
        <w:t>1</w:t>
      </w:r>
      <w:r>
        <w:tab/>
        <w:t xml:space="preserve">Key </w:t>
      </w:r>
      <w:r>
        <w:rPr>
          <w:rFonts w:eastAsia="等线" w:hint="eastAsia"/>
          <w:lang w:eastAsia="zh-CN"/>
        </w:rPr>
        <w:t>I</w:t>
      </w:r>
      <w:r>
        <w:t>ssue #1.</w:t>
      </w:r>
      <w:r>
        <w:rPr>
          <w:rFonts w:eastAsia="宋体" w:hint="eastAsia"/>
          <w:lang w:val="en-US" w:eastAsia="zh-CN"/>
        </w:rPr>
        <w:t>1</w:t>
      </w:r>
      <w:r>
        <w:t xml:space="preserve">: </w:t>
      </w:r>
      <w:bookmarkEnd w:id="157"/>
      <w:r>
        <w:t>Charging for edge applications</w:t>
      </w:r>
      <w:bookmarkEnd w:id="158"/>
      <w:bookmarkEnd w:id="159"/>
      <w:bookmarkEnd w:id="160"/>
      <w:bookmarkEnd w:id="161"/>
      <w:bookmarkEnd w:id="162"/>
      <w:r>
        <w:t xml:space="preserve"> </w:t>
      </w:r>
    </w:p>
    <w:p w14:paraId="5C7EB460" w14:textId="77777777" w:rsidR="00614DD7" w:rsidRDefault="00000000">
      <w:r>
        <w:t>This key issue addresses the REQ-3GPP6GCH-ARC-0</w:t>
      </w:r>
      <w:r>
        <w:rPr>
          <w:rFonts w:eastAsia="宋体" w:hint="eastAsia"/>
          <w:lang w:val="en-US" w:eastAsia="zh-CN"/>
        </w:rPr>
        <w:t>1</w:t>
      </w:r>
      <w:r>
        <w:t xml:space="preserve">, to investigate charging for edge applications, including </w:t>
      </w:r>
    </w:p>
    <w:p w14:paraId="03DAAF8E" w14:textId="688DCD76" w:rsidR="00614DD7" w:rsidRPr="00FA46BB" w:rsidRDefault="00000000">
      <w:pPr>
        <w:pStyle w:val="B1"/>
        <w:rPr>
          <w:rFonts w:eastAsia="等线" w:hint="eastAsia"/>
          <w:lang w:eastAsia="zh-CN"/>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14:paraId="778D848B" w14:textId="77777777" w:rsidR="00614DD7" w:rsidRDefault="00000000">
      <w:pPr>
        <w:pStyle w:val="41"/>
      </w:pPr>
      <w:bookmarkStart w:id="163" w:name="_Toc221960555"/>
      <w:r>
        <w:t>5.1.4.</w:t>
      </w:r>
      <w:r>
        <w:rPr>
          <w:rFonts w:hint="eastAsia"/>
          <w:lang w:val="en-US" w:eastAsia="zh-CN"/>
        </w:rPr>
        <w:t>2</w:t>
      </w:r>
      <w:r>
        <w:tab/>
        <w:t xml:space="preserve">Key </w:t>
      </w:r>
      <w:r>
        <w:rPr>
          <w:rFonts w:eastAsia="等线" w:hint="eastAsia"/>
          <w:lang w:eastAsia="zh-CN"/>
        </w:rPr>
        <w:t>I</w:t>
      </w:r>
      <w:r>
        <w:t>ssue #1.</w:t>
      </w:r>
      <w:r>
        <w:rPr>
          <w:rFonts w:hint="eastAsia"/>
          <w:lang w:val="en-US" w:eastAsia="zh-CN"/>
        </w:rPr>
        <w:t>2</w:t>
      </w:r>
      <w:r>
        <w:t>: Charging architecture</w:t>
      </w:r>
      <w:bookmarkEnd w:id="163"/>
    </w:p>
    <w:p w14:paraId="0B22BDEA" w14:textId="54BFB377" w:rsidR="00614DD7" w:rsidRPr="00351000" w:rsidRDefault="00000000">
      <w:pPr>
        <w:rPr>
          <w:rFonts w:eastAsia="等线"/>
          <w:lang w:eastAsia="zh-CN"/>
        </w:rPr>
      </w:pPr>
      <w:r>
        <w:t>This key issue addresses the REQ-3GPP6GCH-ARC-0</w:t>
      </w:r>
      <w:r>
        <w:rPr>
          <w:rFonts w:hint="eastAsia"/>
          <w:lang w:val="en-US" w:eastAsia="zh-CN"/>
        </w:rPr>
        <w:t>2</w:t>
      </w:r>
      <w:r>
        <w:t>, to investigate charging architecture including</w:t>
      </w:r>
    </w:p>
    <w:p w14:paraId="4EDC5F65" w14:textId="77777777" w:rsidR="00614DD7" w:rsidRDefault="00000000">
      <w:pPr>
        <w:pStyle w:val="B1"/>
      </w:pPr>
      <w:r>
        <w:t>-</w:t>
      </w:r>
      <w:r>
        <w:tab/>
        <w:t>Whether and how to define the charging functionalities in the 6G charging system.</w:t>
      </w:r>
    </w:p>
    <w:p w14:paraId="77449807" w14:textId="77777777" w:rsidR="00614DD7" w:rsidRDefault="00000000">
      <w:pPr>
        <w:pStyle w:val="B1"/>
      </w:pPr>
      <w:r>
        <w:t>-</w:t>
      </w:r>
      <w:r>
        <w:tab/>
        <w:t>The reference points provided by 6G charging architecture.</w:t>
      </w:r>
    </w:p>
    <w:p w14:paraId="1D894BCA" w14:textId="77777777" w:rsidR="00614DD7" w:rsidRDefault="00000000">
      <w:pPr>
        <w:keepNext/>
        <w:keepLines/>
        <w:spacing w:before="120"/>
        <w:ind w:left="1418" w:hanging="1418"/>
        <w:outlineLvl w:val="3"/>
        <w:rPr>
          <w:rFonts w:ascii="Arial" w:hAnsi="Arial"/>
          <w:sz w:val="24"/>
        </w:rPr>
      </w:pPr>
      <w:r>
        <w:rPr>
          <w:rFonts w:ascii="Arial" w:hAnsi="Arial"/>
          <w:sz w:val="24"/>
        </w:rPr>
        <w:t>5.1.4.</w:t>
      </w:r>
      <w:r>
        <w:rPr>
          <w:rFonts w:ascii="Arial" w:hAnsi="Arial" w:hint="eastAsia"/>
          <w:sz w:val="24"/>
          <w:lang w:val="en-US" w:eastAsia="zh-CN"/>
        </w:rPr>
        <w:t>3</w:t>
      </w:r>
      <w:r>
        <w:rPr>
          <w:rFonts w:ascii="Arial" w:hAnsi="Arial"/>
          <w:sz w:val="24"/>
        </w:rPr>
        <w:tab/>
        <w:t xml:space="preserve">Key </w:t>
      </w:r>
      <w:r>
        <w:rPr>
          <w:rFonts w:ascii="Arial" w:eastAsia="等线" w:hAnsi="Arial" w:hint="eastAsia"/>
          <w:sz w:val="24"/>
          <w:lang w:eastAsia="zh-CN"/>
        </w:rPr>
        <w:t>I</w:t>
      </w:r>
      <w:r>
        <w:rPr>
          <w:rFonts w:ascii="Arial" w:hAnsi="Arial"/>
          <w:sz w:val="24"/>
        </w:rPr>
        <w:t>ssue #1.</w:t>
      </w:r>
      <w:r>
        <w:rPr>
          <w:rFonts w:ascii="Arial" w:hAnsi="Arial" w:hint="eastAsia"/>
          <w:sz w:val="24"/>
          <w:lang w:val="en-US" w:eastAsia="zh-CN"/>
        </w:rPr>
        <w:t>3</w:t>
      </w:r>
      <w:r>
        <w:rPr>
          <w:rFonts w:ascii="Arial" w:hAnsi="Arial"/>
          <w:sz w:val="24"/>
        </w:rPr>
        <w:t>: Refund</w:t>
      </w:r>
    </w:p>
    <w:p w14:paraId="372D58FA" w14:textId="77777777" w:rsidR="00614DD7" w:rsidRDefault="00000000">
      <w:pPr>
        <w:rPr>
          <w:lang w:eastAsia="zh-CN"/>
        </w:rPr>
      </w:pPr>
      <w:r>
        <w:t>This key issue addresses the REQ-3GPP6GCH-ARC-0</w:t>
      </w:r>
      <w:r>
        <w:rPr>
          <w:rFonts w:hint="eastAsia"/>
          <w:lang w:val="en-US" w:eastAsia="zh-CN"/>
        </w:rPr>
        <w:t>3</w:t>
      </w:r>
      <w:r>
        <w:t>, to investigate</w:t>
      </w:r>
      <w:r>
        <w:rPr>
          <w:rFonts w:hint="eastAsia"/>
          <w:lang w:eastAsia="zh-CN"/>
        </w:rPr>
        <w:t xml:space="preserve"> the refund</w:t>
      </w:r>
      <w:r>
        <w:t>, including</w:t>
      </w:r>
    </w:p>
    <w:p w14:paraId="61BB4B6E" w14:textId="55B0D3D8" w:rsidR="00614DD7" w:rsidRDefault="00000000" w:rsidP="00351000">
      <w:pPr>
        <w:pStyle w:val="B1"/>
        <w:numPr>
          <w:ilvl w:val="0"/>
          <w:numId w:val="12"/>
        </w:numPr>
        <w:rPr>
          <w:lang w:eastAsia="zh-CN"/>
        </w:rPr>
      </w:pPr>
      <w:r>
        <w:rPr>
          <w:lang w:eastAsia="zh-CN"/>
        </w:rPr>
        <w:t>when to get the UE’s contribution information</w:t>
      </w:r>
    </w:p>
    <w:p w14:paraId="6949A847" w14:textId="4F81BFE2" w:rsidR="00614DD7" w:rsidRDefault="00AD4154" w:rsidP="00351000">
      <w:pPr>
        <w:pStyle w:val="B2"/>
        <w:rPr>
          <w:lang w:eastAsia="zh-CN"/>
        </w:rPr>
      </w:pPr>
      <w:r>
        <w:rPr>
          <w:rFonts w:eastAsia="等线" w:hint="eastAsia"/>
          <w:lang w:eastAsia="zh-CN"/>
        </w:rPr>
        <w:t>-</w:t>
      </w:r>
      <w:r>
        <w:rPr>
          <w:rFonts w:eastAsia="等线"/>
          <w:lang w:eastAsia="zh-CN"/>
        </w:rPr>
        <w:tab/>
      </w:r>
      <w:r>
        <w:rPr>
          <w:lang w:eastAsia="zh-CN"/>
        </w:rPr>
        <w:t>the detailed definition of UE’s contribution information</w:t>
      </w:r>
    </w:p>
    <w:p w14:paraId="49C9AC85" w14:textId="4566F529" w:rsidR="00614DD7" w:rsidRDefault="00000000" w:rsidP="00351000">
      <w:pPr>
        <w:pStyle w:val="B1"/>
        <w:rPr>
          <w:lang w:eastAsia="zh-CN"/>
        </w:rPr>
      </w:pPr>
      <w:r>
        <w:rPr>
          <w:lang w:eastAsia="zh-CN"/>
        </w:rPr>
        <w:t>-</w:t>
      </w:r>
      <w:r w:rsidR="00AD4154">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14:paraId="58EC4667" w14:textId="77777777" w:rsidR="00614DD7" w:rsidRDefault="00614DD7">
      <w:pPr>
        <w:rPr>
          <w:lang w:eastAsia="zh-CN"/>
        </w:rPr>
      </w:pPr>
    </w:p>
    <w:p w14:paraId="7B55C052" w14:textId="77777777" w:rsidR="00614DD7" w:rsidRDefault="00000000">
      <w:pPr>
        <w:pStyle w:val="31"/>
        <w:rPr>
          <w:rFonts w:eastAsia="等线"/>
          <w:lang w:eastAsia="zh-CN"/>
        </w:rPr>
      </w:pPr>
      <w:bookmarkStart w:id="164" w:name="_Toc214709250"/>
      <w:bookmarkStart w:id="165" w:name="_Toc214708774"/>
      <w:bookmarkStart w:id="166" w:name="_Toc214871076"/>
      <w:bookmarkStart w:id="167" w:name="_Toc214718792"/>
      <w:bookmarkStart w:id="168" w:name="_Toc221960556"/>
      <w:r>
        <w:t>5.1.5</w:t>
      </w:r>
      <w:r>
        <w:tab/>
        <w:t>Solutions</w:t>
      </w:r>
      <w:bookmarkEnd w:id="164"/>
      <w:bookmarkEnd w:id="165"/>
      <w:bookmarkEnd w:id="166"/>
      <w:bookmarkEnd w:id="167"/>
      <w:bookmarkEnd w:id="168"/>
    </w:p>
    <w:p w14:paraId="17F3368B" w14:textId="77777777" w:rsidR="00614DD7" w:rsidRDefault="00000000">
      <w:pPr>
        <w:pStyle w:val="41"/>
        <w:rPr>
          <w:rFonts w:eastAsia="等线"/>
          <w:lang w:val="fr-FR" w:eastAsia="zh-CN"/>
        </w:rPr>
      </w:pPr>
      <w:bookmarkStart w:id="169" w:name="_Toc221960557"/>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等线"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w:t>
      </w:r>
      <w:r>
        <w:rPr>
          <w:rFonts w:eastAsia="等线" w:hint="eastAsia"/>
          <w:lang w:val="en-US" w:eastAsia="zh-CN"/>
        </w:rPr>
        <w:t>1</w:t>
      </w:r>
      <w:r>
        <w:rPr>
          <w:lang w:val="fr-FR"/>
        </w:rPr>
        <w:t xml:space="preserve">: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169"/>
      <w:r>
        <w:rPr>
          <w:lang w:val="fr-FR"/>
        </w:rPr>
        <w:t xml:space="preserve"> </w:t>
      </w:r>
    </w:p>
    <w:p w14:paraId="6880284B" w14:textId="77777777" w:rsidR="00614DD7" w:rsidRDefault="00000000">
      <w:pPr>
        <w:pStyle w:val="51"/>
        <w:rPr>
          <w:lang w:val="en-US"/>
        </w:rPr>
      </w:pPr>
      <w:bookmarkStart w:id="170" w:name="_Toc89690040"/>
      <w:bookmarkStart w:id="171" w:name="_Toc158068088"/>
      <w:bookmarkStart w:id="172" w:name="_Toc136348614"/>
      <w:bookmarkStart w:id="173" w:name="_Toc158069511"/>
      <w:bookmarkStart w:id="174" w:name="_Toc221960558"/>
      <w:r>
        <w:rPr>
          <w:lang w:val="en-US" w:eastAsia="zh-CN"/>
        </w:rPr>
        <w:t>5.1.</w:t>
      </w:r>
      <w:r>
        <w:rPr>
          <w:rFonts w:hint="eastAsia"/>
          <w:lang w:val="en-US" w:eastAsia="zh-CN"/>
        </w:rPr>
        <w:t>5</w:t>
      </w:r>
      <w:r>
        <w:rPr>
          <w:lang w:val="en-US" w:eastAsia="zh-CN"/>
        </w:rPr>
        <w:t>.</w:t>
      </w:r>
      <w:r>
        <w:rPr>
          <w:rFonts w:eastAsia="等线" w:hint="eastAsia"/>
          <w:lang w:val="en-US" w:eastAsia="zh-CN"/>
        </w:rPr>
        <w:t>1</w:t>
      </w:r>
      <w:r>
        <w:rPr>
          <w:lang w:val="en-US"/>
        </w:rPr>
        <w:t>.1</w:t>
      </w:r>
      <w:r>
        <w:rPr>
          <w:lang w:val="en-US"/>
        </w:rPr>
        <w:tab/>
        <w:t>General description</w:t>
      </w:r>
      <w:bookmarkEnd w:id="170"/>
      <w:bookmarkEnd w:id="171"/>
      <w:bookmarkEnd w:id="172"/>
      <w:bookmarkEnd w:id="173"/>
      <w:bookmarkEnd w:id="174"/>
    </w:p>
    <w:p w14:paraId="1796AF1F" w14:textId="77777777" w:rsidR="00614DD7" w:rsidRDefault="00000000">
      <w:pPr>
        <w:rPr>
          <w:lang w:val="en-US"/>
        </w:rPr>
      </w:pPr>
      <w:r>
        <w:rPr>
          <w:rFonts w:hint="eastAsia"/>
          <w:lang w:val="en-US"/>
        </w:rPr>
        <w:t xml:space="preserve">This solution addresses Key Issue #1.1 by introducing a distributed charging architecture. The traditional centralized </w:t>
      </w:r>
      <w:r>
        <w:rPr>
          <w:rFonts w:hint="eastAsia"/>
          <w:lang w:val="en-US" w:eastAsia="zh-CN"/>
        </w:rPr>
        <w:t>charging system</w:t>
      </w:r>
      <w:r>
        <w:rPr>
          <w:rFonts w:hint="eastAsia"/>
          <w:lang w:val="en-US"/>
        </w:rPr>
        <w:t xml:space="preserve"> is divided into a Central </w:t>
      </w:r>
      <w:proofErr w:type="spellStart"/>
      <w:r>
        <w:rPr>
          <w:rFonts w:hint="eastAsia"/>
          <w:lang w:val="en-US" w:eastAsia="zh-CN"/>
        </w:rPr>
        <w:t>CHarging</w:t>
      </w:r>
      <w:proofErr w:type="spellEnd"/>
      <w:r>
        <w:rPr>
          <w:rFonts w:hint="eastAsia"/>
          <w:lang w:val="en-US" w:eastAsia="zh-CN"/>
        </w:rPr>
        <w:t xml:space="preserve"> System</w:t>
      </w:r>
      <w:r>
        <w:rPr>
          <w:rFonts w:hint="eastAsia"/>
          <w:lang w:val="en-US"/>
        </w:rPr>
        <w:t xml:space="preserve"> (C-CH</w:t>
      </w:r>
      <w:r>
        <w:rPr>
          <w:rFonts w:hint="eastAsia"/>
          <w:lang w:val="en-US" w:eastAsia="zh-CN"/>
        </w:rPr>
        <w:t>S</w:t>
      </w:r>
      <w:r>
        <w:rPr>
          <w:rFonts w:hint="eastAsia"/>
          <w:lang w:val="en-US"/>
        </w:rPr>
        <w:t xml:space="preserve">) and a Local </w:t>
      </w:r>
      <w:proofErr w:type="spellStart"/>
      <w:r>
        <w:rPr>
          <w:rFonts w:hint="eastAsia"/>
          <w:lang w:val="en-US" w:eastAsia="zh-CN"/>
        </w:rPr>
        <w:t>CHarging</w:t>
      </w:r>
      <w:proofErr w:type="spellEnd"/>
      <w:r>
        <w:rPr>
          <w:rFonts w:hint="eastAsia"/>
          <w:lang w:val="en-US" w:eastAsia="zh-CN"/>
        </w:rPr>
        <w:t xml:space="preserve"> System</w:t>
      </w:r>
      <w:r>
        <w:rPr>
          <w:rFonts w:hint="eastAsia"/>
          <w:lang w:val="en-US"/>
        </w:rPr>
        <w:t xml:space="preserve"> (L-CH</w:t>
      </w:r>
      <w:r>
        <w:rPr>
          <w:rFonts w:hint="eastAsia"/>
          <w:lang w:val="en-US" w:eastAsia="zh-CN"/>
        </w:rPr>
        <w:t>S</w:t>
      </w:r>
      <w:r>
        <w:rPr>
          <w:rFonts w:hint="eastAsia"/>
          <w:lang w:val="en-US"/>
        </w:rPr>
        <w:t>).</w:t>
      </w:r>
      <w:r>
        <w:rPr>
          <w:rFonts w:hint="eastAsia"/>
          <w:lang w:val="en-US" w:eastAsia="zh-CN"/>
        </w:rPr>
        <w:t xml:space="preserve"> </w:t>
      </w:r>
      <w:r>
        <w:rPr>
          <w:rFonts w:hint="eastAsia"/>
          <w:lang w:val="en-US"/>
        </w:rPr>
        <w:t>C-CH</w:t>
      </w:r>
      <w:r>
        <w:rPr>
          <w:rFonts w:hint="eastAsia"/>
          <w:lang w:val="en-US" w:eastAsia="zh-CN"/>
        </w:rPr>
        <w:t>S is</w:t>
      </w:r>
      <w:r>
        <w:rPr>
          <w:rFonts w:hint="eastAsia"/>
          <w:lang w:val="en-US"/>
        </w:rPr>
        <w:t xml:space="preserve"> </w:t>
      </w:r>
      <w:r>
        <w:rPr>
          <w:rFonts w:hint="eastAsia"/>
          <w:lang w:val="en-US" w:eastAsia="zh-CN"/>
        </w:rPr>
        <w:t>l</w:t>
      </w:r>
      <w:r>
        <w:rPr>
          <w:rFonts w:hint="eastAsia"/>
          <w:lang w:val="en-US"/>
        </w:rPr>
        <w:t>ocated in the central core ne</w:t>
      </w:r>
      <w:r>
        <w:rPr>
          <w:rFonts w:hint="eastAsia"/>
          <w:lang w:val="en-US" w:eastAsia="zh-CN"/>
        </w:rPr>
        <w:t>t</w:t>
      </w:r>
      <w:r>
        <w:rPr>
          <w:rFonts w:hint="eastAsia"/>
          <w:lang w:val="en-US"/>
        </w:rPr>
        <w:t>work</w:t>
      </w:r>
      <w:r>
        <w:rPr>
          <w:rFonts w:hint="eastAsia"/>
          <w:lang w:val="en-US" w:eastAsia="zh-CN"/>
        </w:rPr>
        <w:t xml:space="preserve"> while </w:t>
      </w:r>
      <w:r>
        <w:rPr>
          <w:rFonts w:hint="eastAsia"/>
          <w:lang w:val="en-US"/>
        </w:rPr>
        <w:t>L-CH</w:t>
      </w:r>
      <w:r>
        <w:rPr>
          <w:rFonts w:hint="eastAsia"/>
          <w:lang w:val="en-US" w:eastAsia="zh-CN"/>
        </w:rPr>
        <w:t>S</w:t>
      </w:r>
      <w:r>
        <w:rPr>
          <w:rFonts w:hint="eastAsia"/>
          <w:lang w:val="en-US"/>
        </w:rPr>
        <w:t xml:space="preserve"> is deployed at the network edge</w:t>
      </w:r>
      <w:r>
        <w:rPr>
          <w:rFonts w:hint="eastAsia"/>
          <w:lang w:val="en-US" w:eastAsia="zh-CN"/>
        </w:rPr>
        <w:t>.</w:t>
      </w:r>
    </w:p>
    <w:p w14:paraId="0AC904FE" w14:textId="77777777" w:rsidR="00614DD7" w:rsidRDefault="00000000">
      <w:pPr>
        <w:pStyle w:val="51"/>
        <w:rPr>
          <w:lang w:val="en-US" w:eastAsia="zh-CN"/>
        </w:rPr>
      </w:pPr>
      <w:bookmarkStart w:id="175" w:name="_Toc158068104"/>
      <w:bookmarkStart w:id="176" w:name="_Toc158069527"/>
      <w:bookmarkStart w:id="177" w:name="_Toc221960559"/>
      <w:r>
        <w:rPr>
          <w:lang w:val="en-US" w:eastAsia="zh-CN"/>
        </w:rPr>
        <w:lastRenderedPageBreak/>
        <w:t>5.</w:t>
      </w:r>
      <w:r>
        <w:rPr>
          <w:rFonts w:hint="eastAsia"/>
          <w:lang w:val="en-US" w:eastAsia="zh-CN"/>
        </w:rPr>
        <w:t>1</w:t>
      </w:r>
      <w:r>
        <w:rPr>
          <w:lang w:val="en-US" w:eastAsia="zh-CN"/>
        </w:rPr>
        <w:t>.</w:t>
      </w:r>
      <w:r>
        <w:rPr>
          <w:rFonts w:hint="eastAsia"/>
          <w:lang w:val="en-US" w:eastAsia="zh-CN"/>
        </w:rPr>
        <w:t>5</w:t>
      </w:r>
      <w:r>
        <w:rPr>
          <w:lang w:val="en-US" w:eastAsia="zh-CN"/>
        </w:rPr>
        <w:t>.</w:t>
      </w:r>
      <w:r>
        <w:rPr>
          <w:rFonts w:eastAsia="等线" w:hint="eastAsia"/>
          <w:lang w:val="en-US" w:eastAsia="zh-CN"/>
        </w:rPr>
        <w:t>1</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bookmarkEnd w:id="175"/>
      <w:bookmarkEnd w:id="176"/>
      <w:r>
        <w:rPr>
          <w:rFonts w:hint="eastAsia"/>
          <w:lang w:val="en-US" w:eastAsia="zh-CN"/>
        </w:rPr>
        <w:t xml:space="preserve"> </w:t>
      </w:r>
      <w:r>
        <w:rPr>
          <w:lang w:val="en-US"/>
        </w:rPr>
        <w:t>description</w:t>
      </w:r>
      <w:bookmarkEnd w:id="177"/>
    </w:p>
    <w:p w14:paraId="5CD137BF" w14:textId="77777777" w:rsidR="00614DD7" w:rsidRDefault="00000000">
      <w:r>
        <w:t>The 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describes the high-level procedure for </w:t>
      </w:r>
      <w:r>
        <w:rPr>
          <w:rFonts w:hint="eastAsia"/>
          <w:lang w:val="en-US" w:eastAsia="zh-CN"/>
        </w:rPr>
        <w:t>d</w:t>
      </w:r>
      <w:r>
        <w:rPr>
          <w:rFonts w:hint="eastAsia"/>
          <w:lang w:val="fr-FR"/>
        </w:rPr>
        <w:t xml:space="preserve">istributed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p>
    <w:p w14:paraId="6154926C" w14:textId="77777777" w:rsidR="00614DD7" w:rsidRDefault="00000000">
      <w:pPr>
        <w:pStyle w:val="TH"/>
      </w:pPr>
      <w:r>
        <w:object w:dxaOrig="8339" w:dyaOrig="4356" w14:anchorId="12AB879C">
          <v:shape id="_x0000_i1167" type="#_x0000_t75" style="width:416.95pt;height:217.9pt" o:ole="">
            <v:imagedata r:id="rId14" o:title=""/>
            <o:lock v:ext="edit" aspectratio="f"/>
          </v:shape>
          <o:OLEObject Type="Embed" ProgID="Visio.Drawing.11" ShapeID="_x0000_i1167" DrawAspect="Content" ObjectID="_1832573300" r:id="rId15"/>
        </w:object>
      </w:r>
    </w:p>
    <w:p w14:paraId="048212A1" w14:textId="77777777" w:rsidR="00614DD7" w:rsidRDefault="00000000">
      <w:pPr>
        <w:pStyle w:val="TF"/>
      </w:pPr>
      <w:r>
        <w:t>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Message flow for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p>
    <w:p w14:paraId="0D11525B" w14:textId="77777777" w:rsidR="00614DD7" w:rsidRDefault="00000000">
      <w:pPr>
        <w:rPr>
          <w:lang w:val="en-US"/>
        </w:rPr>
      </w:pPr>
      <w:r>
        <w:rPr>
          <w:rFonts w:hint="eastAsia"/>
          <w:lang w:val="en-US"/>
        </w:rPr>
        <w:t xml:space="preserve">1. When a 6G UE </w:t>
      </w:r>
      <w:r>
        <w:rPr>
          <w:rFonts w:hint="eastAsia"/>
          <w:lang w:val="en-US" w:eastAsia="zh-CN"/>
        </w:rPr>
        <w:t>use</w:t>
      </w:r>
      <w:r>
        <w:rPr>
          <w:rFonts w:hint="eastAsia"/>
          <w:lang w:val="en-US"/>
        </w:rPr>
        <w:t>s an edge service, the C</w:t>
      </w:r>
      <w:r>
        <w:rPr>
          <w:rFonts w:hint="eastAsia"/>
          <w:lang w:val="en-US" w:eastAsia="zh-CN"/>
        </w:rPr>
        <w:t>TF</w:t>
      </w:r>
      <w:r>
        <w:rPr>
          <w:rFonts w:hint="eastAsia"/>
          <w:lang w:val="en-US"/>
        </w:rPr>
        <w:t xml:space="preserve"> </w:t>
      </w:r>
      <w:r>
        <w:rPr>
          <w:rFonts w:hint="eastAsia"/>
          <w:lang w:val="en-US" w:eastAsia="zh-CN"/>
        </w:rPr>
        <w:t>interacts</w:t>
      </w:r>
      <w:r>
        <w:rPr>
          <w:rFonts w:hint="eastAsia"/>
          <w:lang w:val="en-US"/>
        </w:rPr>
        <w:t xml:space="preserve"> </w:t>
      </w:r>
      <w:r>
        <w:rPr>
          <w:rFonts w:hint="eastAsia"/>
          <w:lang w:val="en-US" w:eastAsia="zh-CN"/>
        </w:rPr>
        <w:t xml:space="preserve">with </w:t>
      </w:r>
      <w:r>
        <w:rPr>
          <w:rFonts w:hint="eastAsia"/>
          <w:lang w:val="en-US"/>
        </w:rPr>
        <w:t xml:space="preserve">the </w:t>
      </w:r>
      <w:r>
        <w:rPr>
          <w:rFonts w:hint="eastAsia"/>
          <w:lang w:val="en-US" w:eastAsia="zh-CN"/>
        </w:rPr>
        <w:t>nearest CHS (</w:t>
      </w:r>
      <w:r>
        <w:rPr>
          <w:rFonts w:hint="eastAsia"/>
          <w:lang w:val="en-US"/>
        </w:rPr>
        <w:t>L-CH</w:t>
      </w:r>
      <w:r>
        <w:rPr>
          <w:rFonts w:hint="eastAsia"/>
          <w:lang w:val="en-US" w:eastAsia="zh-CN"/>
        </w:rPr>
        <w:t>S)</w:t>
      </w:r>
      <w:r>
        <w:rPr>
          <w:rFonts w:hint="eastAsia"/>
          <w:lang w:val="en-US"/>
        </w:rPr>
        <w:t>.</w:t>
      </w:r>
    </w:p>
    <w:p w14:paraId="6C911272" w14:textId="77777777" w:rsidR="00614DD7" w:rsidRDefault="00000000">
      <w:pPr>
        <w:rPr>
          <w:lang w:val="en-US" w:eastAsia="zh-CN"/>
        </w:rPr>
      </w:pPr>
      <w:r>
        <w:rPr>
          <w:rFonts w:hint="eastAsia"/>
          <w:lang w:val="en-US" w:eastAsia="zh-CN"/>
        </w:rPr>
        <w:t xml:space="preserve">2. The L-CHS performs local quota management, rating and account balance. </w:t>
      </w:r>
    </w:p>
    <w:p w14:paraId="147D91C2" w14:textId="77777777" w:rsidR="00614DD7" w:rsidRDefault="00000000">
      <w:pPr>
        <w:rPr>
          <w:lang w:val="en-US" w:eastAsia="zh-CN"/>
        </w:rPr>
      </w:pPr>
      <w:r>
        <w:rPr>
          <w:rFonts w:hint="eastAsia"/>
          <w:lang w:val="en-US" w:eastAsia="zh-CN"/>
        </w:rPr>
        <w:t>3. The L-CHS collects charging information from CTF and reporting to the C-CHS.</w:t>
      </w:r>
    </w:p>
    <w:p w14:paraId="304D7A26" w14:textId="77777777" w:rsidR="00614DD7" w:rsidRDefault="00000000">
      <w:pPr>
        <w:rPr>
          <w:lang w:val="en-US" w:eastAsia="zh-CN"/>
        </w:rPr>
      </w:pPr>
      <w:r>
        <w:rPr>
          <w:rFonts w:hint="eastAsia"/>
          <w:lang w:val="en-US" w:eastAsia="zh-CN"/>
        </w:rPr>
        <w:t xml:space="preserve">4. The C-CHS generates </w:t>
      </w:r>
      <w:proofErr w:type="spellStart"/>
      <w:r>
        <w:rPr>
          <w:rFonts w:hint="eastAsia"/>
          <w:lang w:val="en-US" w:eastAsia="zh-CN"/>
        </w:rPr>
        <w:t>CDRs.</w:t>
      </w:r>
      <w:proofErr w:type="spellEnd"/>
    </w:p>
    <w:p w14:paraId="2753BFE6" w14:textId="77777777" w:rsidR="00614DD7" w:rsidRPr="00351000" w:rsidRDefault="00614DD7" w:rsidP="00351000">
      <w:pPr>
        <w:rPr>
          <w:rFonts w:eastAsia="等线"/>
          <w:lang w:val="en-US" w:eastAsia="zh-CN"/>
        </w:rPr>
      </w:pPr>
    </w:p>
    <w:p w14:paraId="52F5A7F4" w14:textId="77777777" w:rsidR="00614DD7" w:rsidRDefault="00000000">
      <w:pPr>
        <w:pStyle w:val="31"/>
      </w:pPr>
      <w:bookmarkStart w:id="178" w:name="_Toc214718794"/>
      <w:bookmarkStart w:id="179" w:name="_Toc214871078"/>
      <w:bookmarkStart w:id="180" w:name="_Toc214708776"/>
      <w:bookmarkStart w:id="181" w:name="_Toc214709252"/>
      <w:bookmarkStart w:id="182" w:name="_Toc221960560"/>
      <w:r>
        <w:t>5.1.6</w:t>
      </w:r>
      <w:r>
        <w:tab/>
        <w:t>Evaluation</w:t>
      </w:r>
      <w:bookmarkEnd w:id="178"/>
      <w:bookmarkEnd w:id="179"/>
      <w:bookmarkEnd w:id="180"/>
      <w:bookmarkEnd w:id="181"/>
      <w:bookmarkEnd w:id="182"/>
    </w:p>
    <w:p w14:paraId="35392DD5" w14:textId="77777777" w:rsidR="00614DD7" w:rsidRDefault="00000000">
      <w:pPr>
        <w:pStyle w:val="31"/>
      </w:pPr>
      <w:bookmarkStart w:id="183" w:name="_Toc214708777"/>
      <w:bookmarkStart w:id="184" w:name="_Toc214718795"/>
      <w:bookmarkStart w:id="185" w:name="_Toc214709253"/>
      <w:bookmarkStart w:id="186" w:name="_Toc214871079"/>
      <w:bookmarkStart w:id="187" w:name="_Toc221960561"/>
      <w:r>
        <w:t>5.1.7</w:t>
      </w:r>
      <w:r>
        <w:tab/>
        <w:t>Conclusion</w:t>
      </w:r>
      <w:bookmarkEnd w:id="183"/>
      <w:bookmarkEnd w:id="184"/>
      <w:bookmarkEnd w:id="185"/>
      <w:bookmarkEnd w:id="186"/>
      <w:bookmarkEnd w:id="187"/>
    </w:p>
    <w:bookmarkEnd w:id="67"/>
    <w:bookmarkEnd w:id="122"/>
    <w:p w14:paraId="6DA01752" w14:textId="77777777" w:rsidR="00614DD7" w:rsidRDefault="00614DD7">
      <w:pPr>
        <w:rPr>
          <w:rFonts w:eastAsia="等线"/>
          <w:lang w:val="fr-FR" w:eastAsia="zh-CN"/>
        </w:rPr>
      </w:pPr>
    </w:p>
    <w:p w14:paraId="31ABA7EA" w14:textId="77777777" w:rsidR="00614DD7" w:rsidRDefault="00000000">
      <w:pPr>
        <w:pStyle w:val="21"/>
      </w:pPr>
      <w:bookmarkStart w:id="188" w:name="_Toc107830901"/>
      <w:bookmarkStart w:id="189" w:name="_Toc95119911"/>
      <w:bookmarkStart w:id="190" w:name="_Hlk122534885"/>
      <w:bookmarkStart w:id="191" w:name="_Toc214718796"/>
      <w:bookmarkStart w:id="192" w:name="_Toc214708778"/>
      <w:bookmarkStart w:id="193" w:name="_Toc214709254"/>
      <w:bookmarkStart w:id="194" w:name="_Toc214871080"/>
      <w:bookmarkStart w:id="195" w:name="_Toc221960562"/>
      <w:r>
        <w:rPr>
          <w:lang w:eastAsia="zh-CN"/>
        </w:rPr>
        <w:t>5.2</w:t>
      </w:r>
      <w:r>
        <w:rPr>
          <w:lang w:eastAsia="zh-CN"/>
        </w:rPr>
        <w:tab/>
      </w:r>
      <w:r>
        <w:t xml:space="preserve">Topic 2: Charging </w:t>
      </w:r>
      <w:bookmarkEnd w:id="188"/>
      <w:bookmarkEnd w:id="189"/>
      <w:bookmarkEnd w:id="190"/>
      <w:r>
        <w:t>Mechanism</w:t>
      </w:r>
      <w:bookmarkEnd w:id="191"/>
      <w:bookmarkEnd w:id="192"/>
      <w:bookmarkEnd w:id="193"/>
      <w:bookmarkEnd w:id="194"/>
      <w:bookmarkEnd w:id="195"/>
    </w:p>
    <w:p w14:paraId="2155910E" w14:textId="77777777" w:rsidR="00614DD7" w:rsidRDefault="00000000">
      <w:pPr>
        <w:pStyle w:val="31"/>
        <w:rPr>
          <w:lang w:val="en-US" w:eastAsia="zh-CN"/>
        </w:rPr>
      </w:pPr>
      <w:bookmarkStart w:id="196" w:name="_Toc204948719"/>
      <w:bookmarkStart w:id="197" w:name="_Toc204948592"/>
      <w:bookmarkStart w:id="198" w:name="_Toc206752137"/>
      <w:bookmarkStart w:id="199" w:name="_Toc208042619"/>
      <w:bookmarkStart w:id="200" w:name="_Toc214709255"/>
      <w:bookmarkStart w:id="201" w:name="_Toc214708779"/>
      <w:bookmarkStart w:id="202" w:name="_Toc214871081"/>
      <w:bookmarkStart w:id="203" w:name="_Toc214718797"/>
      <w:bookmarkStart w:id="204"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96"/>
      <w:bookmarkEnd w:id="197"/>
      <w:bookmarkEnd w:id="198"/>
      <w:bookmarkEnd w:id="199"/>
      <w:r>
        <w:rPr>
          <w:rFonts w:hint="eastAsia"/>
          <w:lang w:val="en-US" w:eastAsia="zh-CN"/>
        </w:rPr>
        <w:t>General Description</w:t>
      </w:r>
      <w:bookmarkEnd w:id="200"/>
      <w:bookmarkEnd w:id="201"/>
      <w:bookmarkEnd w:id="202"/>
      <w:bookmarkEnd w:id="203"/>
      <w:bookmarkEnd w:id="204"/>
    </w:p>
    <w:p w14:paraId="6AAA7FC7" w14:textId="77777777" w:rsidR="00614DD7"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9F4F041"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Charging services</w:t>
      </w:r>
    </w:p>
    <w:p w14:paraId="34B1A3DD"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Reliability</w:t>
      </w:r>
    </w:p>
    <w:p w14:paraId="1DE81C3F" w14:textId="77777777" w:rsidR="00614DD7" w:rsidRDefault="00000000" w:rsidP="00351000">
      <w:pPr>
        <w:pStyle w:val="B1"/>
        <w:rPr>
          <w:lang w:val="en-US" w:eastAsia="zh-CN"/>
        </w:rPr>
      </w:pPr>
      <w:r>
        <w:rPr>
          <w:rFonts w:eastAsia="宋体"/>
          <w:lang w:val="en-US" w:eastAsia="zh-CN" w:bidi="ar"/>
        </w:rPr>
        <w:t>-</w:t>
      </w:r>
      <w:r>
        <w:rPr>
          <w:rFonts w:eastAsia="宋体"/>
          <w:lang w:val="en-US" w:eastAsia="zh-CN" w:bidi="ar"/>
        </w:rPr>
        <w:tab/>
        <w:t>Charging data management</w:t>
      </w:r>
    </w:p>
    <w:p w14:paraId="6C9050E2" w14:textId="77777777" w:rsidR="00614DD7" w:rsidRDefault="00000000">
      <w:pPr>
        <w:pStyle w:val="TH"/>
        <w:rPr>
          <w:lang w:val="en-US" w:eastAsia="zh-CN"/>
        </w:rPr>
      </w:pPr>
      <w:r>
        <w:rPr>
          <w:rFonts w:eastAsia="宋体"/>
          <w:lang w:val="en-US"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14DD7" w14:paraId="028F358B"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777BF08C" w14:textId="77777777" w:rsidR="00614DD7"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68C83433" w14:textId="77777777" w:rsidR="00614DD7"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38786C8" w14:textId="77777777" w:rsidR="00614DD7"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14A82F7" w14:textId="77777777" w:rsidR="00614DD7" w:rsidRDefault="00000000">
            <w:pPr>
              <w:pStyle w:val="TAH"/>
              <w:rPr>
                <w:lang w:val="en-US"/>
              </w:rPr>
            </w:pPr>
            <w:r>
              <w:rPr>
                <w:rFonts w:eastAsia="宋体"/>
                <w:lang w:val="en-US" w:eastAsia="zh-CN" w:bidi="ar"/>
              </w:rPr>
              <w:t>Solutions</w:t>
            </w:r>
          </w:p>
        </w:tc>
      </w:tr>
      <w:tr w:rsidR="00614DD7" w14:paraId="4699862E"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B05D9FB" w14:textId="77777777" w:rsidR="00614DD7" w:rsidRDefault="00000000">
            <w:pPr>
              <w:pStyle w:val="TAC"/>
              <w:rPr>
                <w:lang w:val="en-US" w:eastAsia="zh-CN"/>
              </w:rPr>
            </w:pPr>
            <w:r>
              <w:rPr>
                <w:rFonts w:eastAsia="宋体"/>
                <w:lang w:val="en-US" w:eastAsia="zh-CN" w:bidi="ar"/>
              </w:rPr>
              <w:t>#2.</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A884CC6" w14:textId="77777777" w:rsidR="00614DD7" w:rsidRDefault="00000000">
            <w:pPr>
              <w:pStyle w:val="TAC"/>
              <w:rPr>
                <w:lang w:val="en-US"/>
              </w:rPr>
            </w:pPr>
            <w:r>
              <w:rPr>
                <w:rFonts w:eastAsia="宋体"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19F62990" w14:textId="77777777" w:rsidR="00614DD7" w:rsidRDefault="00000000">
            <w:pPr>
              <w:pStyle w:val="TAC"/>
              <w:rPr>
                <w:lang w:val="en-US"/>
              </w:rPr>
            </w:pPr>
            <w:r>
              <w:rPr>
                <w:rFonts w:eastAsia="宋体"/>
                <w:lang w:val="en-US" w:eastAsia="zh-CN" w:bidi="ar"/>
              </w:rPr>
              <w:t>#2.</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3A546CB" w14:textId="77777777" w:rsidR="00614DD7" w:rsidRDefault="00000000">
            <w:pPr>
              <w:pStyle w:val="TAC"/>
              <w:rPr>
                <w:lang w:val="en-US"/>
              </w:rPr>
            </w:pPr>
            <w:r>
              <w:rPr>
                <w:rFonts w:eastAsia="宋体"/>
                <w:lang w:val="en-US" w:eastAsia="zh-CN" w:bidi="ar"/>
              </w:rPr>
              <w:t>#2.</w:t>
            </w:r>
            <w:r>
              <w:rPr>
                <w:rFonts w:eastAsia="宋体" w:hint="eastAsia"/>
                <w:lang w:val="en-US" w:eastAsia="zh-CN" w:bidi="ar"/>
              </w:rPr>
              <w:t>1</w:t>
            </w:r>
          </w:p>
        </w:tc>
      </w:tr>
      <w:tr w:rsidR="00614DD7" w14:paraId="5D6AFD9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0ABD618A" w14:textId="77777777" w:rsidR="00614DD7" w:rsidRDefault="00000000">
            <w:pPr>
              <w:pStyle w:val="TAC"/>
              <w:rPr>
                <w:rFonts w:eastAsia="宋体"/>
                <w:lang w:val="en-US" w:eastAsia="zh-CN" w:bidi="ar"/>
              </w:rPr>
            </w:pPr>
            <w:r>
              <w:rPr>
                <w:rFonts w:eastAsia="宋体"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E53A1E8" w14:textId="77777777" w:rsidR="00614DD7" w:rsidRDefault="00000000">
            <w:pPr>
              <w:pStyle w:val="TAC"/>
              <w:rPr>
                <w:rFonts w:eastAsia="宋体"/>
                <w:lang w:val="en-US" w:eastAsia="zh-CN" w:bidi="ar"/>
              </w:rPr>
            </w:pPr>
            <w:r>
              <w:rPr>
                <w:rFonts w:eastAsia="宋体"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97712A8" w14:textId="77777777" w:rsidR="00614DD7" w:rsidRDefault="00000000">
            <w:pPr>
              <w:pStyle w:val="TAC"/>
              <w:rPr>
                <w:rFonts w:eastAsia="宋体"/>
                <w:lang w:val="en-US" w:eastAsia="zh-CN" w:bidi="ar"/>
              </w:rPr>
            </w:pPr>
            <w:r>
              <w:rPr>
                <w:rFonts w:eastAsia="宋体"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3813748C" w14:textId="77777777" w:rsidR="00614DD7" w:rsidRDefault="00000000">
            <w:pPr>
              <w:pStyle w:val="TAC"/>
              <w:rPr>
                <w:rFonts w:eastAsia="宋体"/>
                <w:lang w:val="en-US" w:eastAsia="zh-CN" w:bidi="ar"/>
              </w:rPr>
            </w:pPr>
            <w:r>
              <w:rPr>
                <w:rFonts w:eastAsia="宋体" w:hint="eastAsia"/>
                <w:lang w:val="en-US" w:eastAsia="zh-CN" w:bidi="ar"/>
              </w:rPr>
              <w:t>#2.2</w:t>
            </w:r>
          </w:p>
        </w:tc>
      </w:tr>
      <w:tr w:rsidR="00614DD7" w14:paraId="23357792"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6C8E944A" w14:textId="77777777" w:rsidR="00614DD7" w:rsidRDefault="00000000">
            <w:pPr>
              <w:pStyle w:val="TAC"/>
              <w:rPr>
                <w:rFonts w:eastAsia="宋体"/>
                <w:lang w:val="en-US" w:eastAsia="zh-CN" w:bidi="ar"/>
              </w:rPr>
            </w:pPr>
            <w:r>
              <w:rPr>
                <w:rFonts w:eastAsia="宋体"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34DBDB50" w14:textId="77777777" w:rsidR="00614DD7" w:rsidRDefault="00000000">
            <w:pPr>
              <w:pStyle w:val="TAC"/>
              <w:rPr>
                <w:rFonts w:eastAsia="宋体"/>
                <w:lang w:val="en-US" w:eastAsia="zh-CN" w:bidi="ar"/>
              </w:rPr>
            </w:pPr>
            <w:r>
              <w:rPr>
                <w:rFonts w:eastAsia="宋体"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1794C6C" w14:textId="77777777" w:rsidR="00614DD7" w:rsidRDefault="00000000">
            <w:pPr>
              <w:pStyle w:val="TAC"/>
              <w:rPr>
                <w:rFonts w:eastAsia="宋体"/>
                <w:lang w:val="en-US" w:eastAsia="zh-CN" w:bidi="ar"/>
              </w:rPr>
            </w:pPr>
            <w:r>
              <w:rPr>
                <w:rFonts w:eastAsia="宋体"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575CC8F" w14:textId="77777777" w:rsidR="00614DD7" w:rsidRDefault="00000000">
            <w:pPr>
              <w:pStyle w:val="TAC"/>
              <w:rPr>
                <w:rFonts w:eastAsia="宋体"/>
                <w:lang w:val="en-US" w:eastAsia="zh-CN" w:bidi="ar"/>
              </w:rPr>
            </w:pPr>
            <w:r>
              <w:rPr>
                <w:rFonts w:eastAsia="宋体" w:hint="eastAsia"/>
                <w:lang w:val="en-US" w:eastAsia="zh-CN" w:bidi="ar"/>
              </w:rPr>
              <w:t>#2.3</w:t>
            </w:r>
          </w:p>
        </w:tc>
      </w:tr>
      <w:tr w:rsidR="00614DD7" w14:paraId="71D2AE4F"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5538EBE9" w14:textId="77777777" w:rsidR="00614DD7" w:rsidRDefault="00000000">
            <w:pPr>
              <w:pStyle w:val="TAC"/>
              <w:rPr>
                <w:rFonts w:eastAsia="宋体"/>
                <w:lang w:val="en-US" w:eastAsia="zh-CN" w:bidi="ar"/>
              </w:rPr>
            </w:pPr>
            <w:r>
              <w:rPr>
                <w:rFonts w:eastAsia="宋体"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3BF3B9D" w14:textId="77777777" w:rsidR="00614DD7" w:rsidRDefault="00000000">
            <w:pPr>
              <w:pStyle w:val="TAC"/>
              <w:rPr>
                <w:rFonts w:eastAsia="宋体"/>
                <w:lang w:val="en-US" w:eastAsia="zh-CN" w:bidi="ar"/>
              </w:rPr>
            </w:pPr>
            <w:r>
              <w:rPr>
                <w:rFonts w:eastAsia="宋体"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5A5EB413" w14:textId="77777777" w:rsidR="00614DD7" w:rsidRDefault="00000000">
            <w:pPr>
              <w:pStyle w:val="TAC"/>
              <w:rPr>
                <w:rFonts w:eastAsia="宋体"/>
                <w:lang w:val="en-US" w:eastAsia="zh-CN" w:bidi="ar"/>
              </w:rPr>
            </w:pPr>
            <w:r>
              <w:rPr>
                <w:rFonts w:eastAsia="宋体"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7E2F2606" w14:textId="77777777" w:rsidR="00614DD7" w:rsidRDefault="00614DD7">
            <w:pPr>
              <w:pStyle w:val="TAC"/>
              <w:rPr>
                <w:rFonts w:eastAsia="宋体"/>
                <w:lang w:val="en-US" w:eastAsia="zh-CN" w:bidi="ar"/>
              </w:rPr>
            </w:pPr>
          </w:p>
        </w:tc>
      </w:tr>
      <w:tr w:rsidR="00614DD7" w14:paraId="1EB3BF4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3A760FE6" w14:textId="77777777" w:rsidR="00614DD7" w:rsidRDefault="00000000">
            <w:pPr>
              <w:pStyle w:val="TAC"/>
              <w:rPr>
                <w:rFonts w:eastAsia="宋体"/>
                <w:lang w:val="en-US" w:eastAsia="zh-CN" w:bidi="ar"/>
              </w:rPr>
            </w:pPr>
            <w:r>
              <w:rPr>
                <w:rFonts w:eastAsia="宋体"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4CC67D" w14:textId="77777777" w:rsidR="00614DD7" w:rsidRDefault="00000000">
            <w:pPr>
              <w:pStyle w:val="TAC"/>
              <w:rPr>
                <w:rFonts w:eastAsia="宋体"/>
                <w:lang w:val="en-US" w:eastAsia="zh-CN" w:bidi="ar"/>
              </w:rPr>
            </w:pPr>
            <w:r>
              <w:rPr>
                <w:rFonts w:eastAsia="宋体"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4267A4BE" w14:textId="77777777" w:rsidR="00614DD7" w:rsidRDefault="00000000">
            <w:pPr>
              <w:pStyle w:val="TAC"/>
              <w:rPr>
                <w:rFonts w:eastAsia="宋体"/>
                <w:lang w:val="en-US" w:eastAsia="zh-CN" w:bidi="ar"/>
              </w:rPr>
            </w:pPr>
            <w:r>
              <w:rPr>
                <w:rFonts w:eastAsia="宋体"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D27E61E" w14:textId="77777777" w:rsidR="00614DD7" w:rsidRDefault="00614DD7">
            <w:pPr>
              <w:pStyle w:val="TAC"/>
              <w:rPr>
                <w:rFonts w:eastAsia="宋体"/>
                <w:lang w:val="en-US" w:eastAsia="zh-CN" w:bidi="ar"/>
              </w:rPr>
            </w:pPr>
          </w:p>
        </w:tc>
      </w:tr>
      <w:tr w:rsidR="00614DD7" w14:paraId="0ADA761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0BCD67C" w14:textId="77777777" w:rsidR="00614DD7" w:rsidRDefault="00000000">
            <w:pPr>
              <w:pStyle w:val="TAC"/>
              <w:rPr>
                <w:rFonts w:eastAsia="宋体"/>
                <w:lang w:val="en-US" w:eastAsia="zh-CN" w:bidi="ar"/>
              </w:rPr>
            </w:pPr>
            <w:r>
              <w:rPr>
                <w:rFonts w:eastAsia="宋体"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77D43E4" w14:textId="77777777" w:rsidR="00614DD7" w:rsidRDefault="00000000">
            <w:pPr>
              <w:pStyle w:val="TAC"/>
              <w:rPr>
                <w:rFonts w:eastAsia="宋体"/>
                <w:lang w:val="en-US" w:eastAsia="zh-CN" w:bidi="ar"/>
              </w:rPr>
            </w:pPr>
            <w:r>
              <w:rPr>
                <w:rFonts w:eastAsia="宋体"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3BA24A96" w14:textId="77777777" w:rsidR="00614DD7" w:rsidRDefault="00000000">
            <w:pPr>
              <w:pStyle w:val="TAC"/>
              <w:rPr>
                <w:rFonts w:eastAsia="宋体"/>
                <w:lang w:val="en-US" w:eastAsia="zh-CN" w:bidi="ar"/>
              </w:rPr>
            </w:pPr>
            <w:r>
              <w:rPr>
                <w:rFonts w:eastAsia="宋体"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5C141E47" w14:textId="77777777" w:rsidR="00614DD7" w:rsidRDefault="00614DD7">
            <w:pPr>
              <w:pStyle w:val="TAC"/>
              <w:rPr>
                <w:rFonts w:eastAsia="宋体"/>
                <w:lang w:val="en-US" w:eastAsia="zh-CN" w:bidi="ar"/>
              </w:rPr>
            </w:pPr>
          </w:p>
        </w:tc>
      </w:tr>
      <w:tr w:rsidR="00614DD7" w14:paraId="255BDEDC"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9F02FB5" w14:textId="77777777" w:rsidR="00614DD7" w:rsidRDefault="00000000">
            <w:pPr>
              <w:pStyle w:val="TAC"/>
              <w:rPr>
                <w:rFonts w:eastAsia="宋体"/>
                <w:lang w:val="en-US" w:eastAsia="zh-CN" w:bidi="ar"/>
              </w:rPr>
            </w:pPr>
            <w:r>
              <w:rPr>
                <w:rFonts w:eastAsia="宋体"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E63222D" w14:textId="77777777" w:rsidR="00614DD7" w:rsidRDefault="00000000">
            <w:pPr>
              <w:pStyle w:val="TAC"/>
              <w:rPr>
                <w:rFonts w:eastAsia="宋体"/>
                <w:lang w:val="en-US" w:eastAsia="zh-CN" w:bidi="ar"/>
              </w:rPr>
            </w:pPr>
            <w:r>
              <w:rPr>
                <w:rFonts w:eastAsia="宋体"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C22CFB9" w14:textId="77777777" w:rsidR="00614DD7" w:rsidRDefault="00000000">
            <w:pPr>
              <w:pStyle w:val="TAC"/>
              <w:rPr>
                <w:rFonts w:eastAsia="宋体"/>
                <w:lang w:val="en-US" w:eastAsia="zh-CN" w:bidi="ar"/>
              </w:rPr>
            </w:pPr>
            <w:r>
              <w:rPr>
                <w:rFonts w:eastAsia="宋体"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E87A89A" w14:textId="77777777" w:rsidR="00614DD7" w:rsidRDefault="00614DD7">
            <w:pPr>
              <w:pStyle w:val="TAC"/>
              <w:rPr>
                <w:rFonts w:eastAsia="宋体"/>
                <w:lang w:val="en-US" w:eastAsia="zh-CN" w:bidi="ar"/>
              </w:rPr>
            </w:pPr>
          </w:p>
        </w:tc>
      </w:tr>
      <w:tr w:rsidR="00614DD7" w14:paraId="096022C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50815944" w14:textId="77777777" w:rsidR="00614DD7" w:rsidRDefault="00000000">
            <w:pPr>
              <w:pStyle w:val="TAC"/>
              <w:rPr>
                <w:rFonts w:eastAsia="宋体"/>
                <w:lang w:val="en-US" w:eastAsia="zh-CN" w:bidi="ar"/>
              </w:rPr>
            </w:pPr>
            <w:r>
              <w:rPr>
                <w:rFonts w:eastAsia="宋体"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0D4A5A27" w14:textId="77777777" w:rsidR="00614DD7" w:rsidRDefault="00000000">
            <w:pPr>
              <w:pStyle w:val="TAC"/>
              <w:rPr>
                <w:rFonts w:eastAsia="宋体"/>
                <w:lang w:val="en-US" w:eastAsia="zh-CN" w:bidi="ar"/>
              </w:rPr>
            </w:pPr>
            <w:r>
              <w:rPr>
                <w:rFonts w:eastAsia="宋体"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7871327A" w14:textId="77777777" w:rsidR="00614DD7" w:rsidRDefault="00000000">
            <w:pPr>
              <w:pStyle w:val="TAC"/>
              <w:rPr>
                <w:rFonts w:eastAsia="宋体"/>
                <w:lang w:val="en-US" w:eastAsia="zh-CN" w:bidi="ar"/>
              </w:rPr>
            </w:pPr>
            <w:r>
              <w:rPr>
                <w:rFonts w:eastAsia="宋体"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29AA67E2" w14:textId="77777777" w:rsidR="00614DD7" w:rsidRDefault="00614DD7">
            <w:pPr>
              <w:pStyle w:val="TAC"/>
              <w:rPr>
                <w:rFonts w:eastAsia="宋体"/>
                <w:lang w:val="en-US" w:eastAsia="zh-CN" w:bidi="ar"/>
              </w:rPr>
            </w:pPr>
          </w:p>
        </w:tc>
      </w:tr>
    </w:tbl>
    <w:p w14:paraId="4823897B" w14:textId="77777777" w:rsidR="00614DD7" w:rsidRDefault="00614DD7">
      <w:pPr>
        <w:rPr>
          <w:lang w:val="en-US" w:eastAsia="zh-CN"/>
        </w:rPr>
      </w:pPr>
    </w:p>
    <w:p w14:paraId="165E1551" w14:textId="77777777" w:rsidR="00614DD7"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326491E7" w14:textId="77777777" w:rsidR="00614DD7" w:rsidRDefault="00000000">
      <w:pPr>
        <w:pStyle w:val="31"/>
        <w:rPr>
          <w:lang w:val="en-US" w:eastAsia="zh-CN"/>
        </w:rPr>
      </w:pPr>
      <w:bookmarkStart w:id="205" w:name="_Toc214708780"/>
      <w:bookmarkStart w:id="206" w:name="_Toc214718798"/>
      <w:bookmarkStart w:id="207" w:name="_Toc214871082"/>
      <w:bookmarkStart w:id="208" w:name="_Toc214709256"/>
      <w:bookmarkStart w:id="209" w:name="_Toc221960564"/>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205"/>
      <w:bookmarkEnd w:id="206"/>
      <w:bookmarkEnd w:id="207"/>
      <w:bookmarkEnd w:id="208"/>
      <w:bookmarkEnd w:id="209"/>
    </w:p>
    <w:p w14:paraId="573E1DB6" w14:textId="77777777" w:rsidR="00614DD7" w:rsidRDefault="00000000">
      <w:pPr>
        <w:pStyle w:val="41"/>
        <w:rPr>
          <w:lang w:val="en-US" w:eastAsia="zh-CN"/>
        </w:rPr>
      </w:pPr>
      <w:bookmarkStart w:id="210" w:name="_Toc214708781"/>
      <w:bookmarkStart w:id="211" w:name="_Toc214718799"/>
      <w:bookmarkStart w:id="212" w:name="_Toc214871083"/>
      <w:bookmarkStart w:id="213" w:name="_Toc214709257"/>
      <w:bookmarkStart w:id="214" w:name="_Toc221960565"/>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210"/>
      <w:bookmarkEnd w:id="211"/>
      <w:bookmarkEnd w:id="212"/>
      <w:bookmarkEnd w:id="213"/>
      <w:bookmarkEnd w:id="214"/>
    </w:p>
    <w:p w14:paraId="0506C44F" w14:textId="77777777" w:rsidR="00614DD7" w:rsidRDefault="00000000">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6FA5C178" w14:textId="77777777" w:rsidR="00614DD7"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44FC1054" w14:textId="77777777" w:rsidR="00614DD7" w:rsidRDefault="00000000">
      <w:pPr>
        <w:pStyle w:val="41"/>
      </w:pPr>
      <w:bookmarkStart w:id="215" w:name="_Toc214708782"/>
      <w:bookmarkStart w:id="216" w:name="_Toc214871084"/>
      <w:bookmarkStart w:id="217" w:name="_Toc214709258"/>
      <w:bookmarkStart w:id="218" w:name="_Toc214718800"/>
      <w:bookmarkStart w:id="219" w:name="_Toc221960566"/>
      <w:r>
        <w:t>5.2.2.</w:t>
      </w:r>
      <w:r>
        <w:rPr>
          <w:rFonts w:eastAsia="宋体" w:hint="eastAsia"/>
          <w:lang w:val="en-US" w:eastAsia="zh-CN"/>
        </w:rPr>
        <w:t>2</w:t>
      </w:r>
      <w:r>
        <w:tab/>
        <w:t xml:space="preserve">Use </w:t>
      </w:r>
      <w:r>
        <w:rPr>
          <w:rFonts w:eastAsia="等线" w:hint="eastAsia"/>
          <w:lang w:eastAsia="zh-CN"/>
        </w:rPr>
        <w:t>C</w:t>
      </w:r>
      <w:r>
        <w:t>ase #2.</w:t>
      </w:r>
      <w:r>
        <w:rPr>
          <w:rFonts w:eastAsia="宋体" w:hint="eastAsia"/>
          <w:lang w:val="en-US" w:eastAsia="zh-CN"/>
        </w:rPr>
        <w:t>2</w:t>
      </w:r>
      <w:r>
        <w:t xml:space="preserve">: Organization and structuring of </w:t>
      </w:r>
      <w:proofErr w:type="spellStart"/>
      <w:r>
        <w:t>OpenAPI</w:t>
      </w:r>
      <w:bookmarkEnd w:id="215"/>
      <w:bookmarkEnd w:id="216"/>
      <w:bookmarkEnd w:id="217"/>
      <w:bookmarkEnd w:id="218"/>
      <w:bookmarkEnd w:id="219"/>
      <w:proofErr w:type="spellEnd"/>
    </w:p>
    <w:p w14:paraId="150B4A8C" w14:textId="77777777" w:rsidR="00614DD7" w:rsidRDefault="00000000">
      <w:r>
        <w:t xml:space="preserve">Precondition is that </w:t>
      </w:r>
      <w:proofErr w:type="spellStart"/>
      <w:r>
        <w:t>OpenAPI</w:t>
      </w:r>
      <w:proofErr w:type="spellEnd"/>
      <w:r>
        <w:t xml:space="preserve"> will be used for 6G.</w:t>
      </w:r>
    </w:p>
    <w:p w14:paraId="6D37A324" w14:textId="77777777" w:rsidR="00614DD7"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xml:space="preserve">]) and stage 3 definitions of the </w:t>
      </w:r>
      <w:proofErr w:type="spellStart"/>
      <w:r>
        <w:t>OpenAPI</w:t>
      </w:r>
      <w:proofErr w:type="spellEnd"/>
      <w:r>
        <w:t xml:space="preserve"> resource attributes in the TS 32.291 [</w:t>
      </w:r>
      <w:r>
        <w:rPr>
          <w:rFonts w:eastAsia="宋体" w:hint="eastAsia"/>
          <w:lang w:val="en-US" w:eastAsia="zh-CN"/>
        </w:rPr>
        <w:t>8</w:t>
      </w:r>
      <w:r>
        <w:t>], together with Forge.</w:t>
      </w:r>
    </w:p>
    <w:p w14:paraId="0A7A8475" w14:textId="77777777" w:rsidR="00614DD7" w:rsidRDefault="00000000">
      <w:r>
        <w:t>The handler of the specifications needs to keep the definitions consistent.</w:t>
      </w:r>
    </w:p>
    <w:p w14:paraId="19383108" w14:textId="77777777" w:rsidR="00614DD7" w:rsidRDefault="00000000">
      <w:r>
        <w:t>The potential charging requirements for this use case is REQ-3GPP6GCH-DOC-</w:t>
      </w:r>
      <w:r>
        <w:rPr>
          <w:rFonts w:eastAsia="宋体" w:hint="eastAsia"/>
          <w:lang w:val="en-US" w:eastAsia="zh-CN"/>
        </w:rPr>
        <w:t>01</w:t>
      </w:r>
      <w:r>
        <w:t>.</w:t>
      </w:r>
    </w:p>
    <w:p w14:paraId="1BBDC00C" w14:textId="77777777" w:rsidR="00614DD7" w:rsidRDefault="00000000">
      <w:pPr>
        <w:pStyle w:val="41"/>
      </w:pPr>
      <w:bookmarkStart w:id="220" w:name="_Toc214871085"/>
      <w:bookmarkStart w:id="221" w:name="_Toc214718801"/>
      <w:bookmarkStart w:id="222" w:name="_Toc214709259"/>
      <w:bookmarkStart w:id="223" w:name="_Toc214708783"/>
      <w:bookmarkStart w:id="224" w:name="_Toc221960567"/>
      <w:r>
        <w:t>5.2.2.</w:t>
      </w:r>
      <w:r>
        <w:rPr>
          <w:rFonts w:eastAsia="宋体" w:hint="eastAsia"/>
          <w:lang w:val="en-US" w:eastAsia="zh-CN"/>
        </w:rPr>
        <w:t>3</w:t>
      </w:r>
      <w:r>
        <w:tab/>
        <w:t xml:space="preserve">Use </w:t>
      </w:r>
      <w:r>
        <w:rPr>
          <w:rFonts w:eastAsia="等线" w:hint="eastAsia"/>
          <w:lang w:eastAsia="zh-CN"/>
        </w:rPr>
        <w:t>C</w:t>
      </w:r>
      <w:r>
        <w:t>ase #2.</w:t>
      </w:r>
      <w:r>
        <w:rPr>
          <w:rFonts w:eastAsia="宋体" w:hint="eastAsia"/>
          <w:lang w:val="en-US" w:eastAsia="zh-CN"/>
        </w:rPr>
        <w:t>3</w:t>
      </w:r>
      <w:r>
        <w:t>: Organization and structuring of ASN.1</w:t>
      </w:r>
      <w:bookmarkEnd w:id="220"/>
      <w:bookmarkEnd w:id="221"/>
      <w:bookmarkEnd w:id="222"/>
      <w:bookmarkEnd w:id="223"/>
      <w:bookmarkEnd w:id="224"/>
    </w:p>
    <w:p w14:paraId="597D526B" w14:textId="77777777" w:rsidR="00614DD7" w:rsidRDefault="00000000">
      <w:r>
        <w:t>Precondition is that ASN.1 will be used for 6G.</w:t>
      </w:r>
    </w:p>
    <w:p w14:paraId="37CFA658" w14:textId="77777777" w:rsidR="00614DD7"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342D3EC8" w14:textId="77777777" w:rsidR="00614DD7" w:rsidRDefault="00000000">
      <w:r>
        <w:t>The handler of the specifications needs to keep the definitions consistent.</w:t>
      </w:r>
    </w:p>
    <w:p w14:paraId="46CE5D11" w14:textId="77777777" w:rsidR="00614DD7" w:rsidRDefault="00000000">
      <w:r>
        <w:t>The potential charging requirements for this use case is REQ-3GPP6GCH-DOC-</w:t>
      </w:r>
      <w:r>
        <w:rPr>
          <w:rFonts w:eastAsia="宋体" w:hint="eastAsia"/>
          <w:lang w:val="en-US" w:eastAsia="zh-CN"/>
        </w:rPr>
        <w:t>02</w:t>
      </w:r>
      <w:r>
        <w:t>.</w:t>
      </w:r>
    </w:p>
    <w:p w14:paraId="75D529EB" w14:textId="77777777" w:rsidR="00614DD7" w:rsidRDefault="00000000">
      <w:pPr>
        <w:pStyle w:val="41"/>
        <w:rPr>
          <w:lang w:val="en-US" w:eastAsia="zh-CN"/>
        </w:rPr>
      </w:pPr>
      <w:bookmarkStart w:id="225" w:name="_Toc221960568"/>
      <w:r>
        <w:t>5.</w:t>
      </w:r>
      <w:r>
        <w:rPr>
          <w:rFonts w:eastAsia="等线" w:hint="eastAsia"/>
          <w:lang w:val="en-US" w:eastAsia="zh-CN"/>
        </w:rPr>
        <w:t>2</w:t>
      </w:r>
      <w:r>
        <w:t>.</w:t>
      </w:r>
      <w:r>
        <w:rPr>
          <w:rFonts w:hint="eastAsia"/>
          <w:lang w:val="en-US" w:eastAsia="zh-CN"/>
        </w:rPr>
        <w:t>2</w:t>
      </w:r>
      <w:r>
        <w:t>.</w:t>
      </w:r>
      <w:r>
        <w:rPr>
          <w:rFonts w:eastAsia="等线" w:hint="eastAsia"/>
          <w:lang w:val="en-US" w:eastAsia="zh-CN"/>
        </w:rPr>
        <w:t>4</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r>
        <w:rPr>
          <w:rFonts w:eastAsia="等线" w:hint="eastAsia"/>
          <w:lang w:val="en-US" w:eastAsia="zh-CN"/>
        </w:rPr>
        <w:t>4</w:t>
      </w:r>
      <w:r>
        <w:t xml:space="preserve">: </w:t>
      </w:r>
      <w:r>
        <w:rPr>
          <w:rFonts w:hint="eastAsia"/>
          <w:lang w:val="en-US" w:eastAsia="zh-CN"/>
        </w:rPr>
        <w:t>Charging for Multi-dimensional Resources</w:t>
      </w:r>
      <w:bookmarkEnd w:id="225"/>
    </w:p>
    <w:p w14:paraId="0DB606EC" w14:textId="757C6FC4" w:rsidR="00614DD7" w:rsidRDefault="00000000">
      <w:pPr>
        <w:rPr>
          <w:lang w:val="en-US" w:eastAsia="zh-CN"/>
        </w:rPr>
      </w:pPr>
      <w:r>
        <w:rPr>
          <w:rFonts w:hint="eastAsia"/>
          <w:lang w:val="en-US" w:eastAsia="zh-CN"/>
        </w:rPr>
        <w:t>A 6G service may require a bundle of composite capabilities that includes not only network resources but also computing, AI,</w:t>
      </w:r>
      <w:r w:rsidR="00212FF5">
        <w:rPr>
          <w:rFonts w:eastAsia="等线" w:hint="eastAsia"/>
          <w:lang w:val="en-US" w:eastAsia="zh-CN"/>
        </w:rPr>
        <w:t xml:space="preserve"> </w:t>
      </w:r>
      <w:r>
        <w:rPr>
          <w:rFonts w:hint="eastAsia"/>
          <w:lang w:val="en-US" w:eastAsia="zh-CN"/>
        </w:rPr>
        <w:t>data or other capabilities</w:t>
      </w:r>
      <w:r>
        <w:rPr>
          <w:lang w:val="en-US" w:eastAsia="zh-CN"/>
        </w:rPr>
        <w:t>, i.e. a</w:t>
      </w:r>
      <w:r>
        <w:t xml:space="preserve"> </w:t>
      </w:r>
      <w:proofErr w:type="gramStart"/>
      <w:r>
        <w:t>m</w:t>
      </w:r>
      <w:proofErr w:type="spellStart"/>
      <w:r>
        <w:rPr>
          <w:lang w:val="en-US" w:eastAsia="zh-CN"/>
        </w:rPr>
        <w:t>ulti</w:t>
      </w:r>
      <w:proofErr w:type="spellEnd"/>
      <w:r>
        <w:rPr>
          <w:lang w:val="en-US" w:eastAsia="zh-CN"/>
        </w:rPr>
        <w:t>-dimensional resources</w:t>
      </w:r>
      <w:proofErr w:type="gramEnd"/>
      <w:r>
        <w:rPr>
          <w:rFonts w:hint="eastAsia"/>
          <w:lang w:val="en-US" w:eastAsia="zh-CN"/>
        </w:rPr>
        <w:t>. When a UE triggers a 6G service instance, one or multiple 6G NFs may generate charging information. The MNO requires the charging system to handle the charging information for multi-dimensional resources.</w:t>
      </w:r>
    </w:p>
    <w:p w14:paraId="1B344A9A" w14:textId="77777777" w:rsidR="00614DD7" w:rsidRDefault="00000000">
      <w:pPr>
        <w:rPr>
          <w:lang w:val="en-US" w:eastAsia="zh-CN"/>
        </w:rPr>
      </w:pPr>
      <w:r>
        <w:rPr>
          <w:rFonts w:hint="eastAsia"/>
          <w:lang w:val="en-US" w:eastAsia="zh-CN"/>
        </w:rPr>
        <w:t>The potential charging requirements for this UC is REQ-3GPP6GCH-MDR-0</w:t>
      </w:r>
      <w:r>
        <w:rPr>
          <w:rFonts w:eastAsia="等线" w:hint="eastAsia"/>
          <w:lang w:val="en-US" w:eastAsia="zh-CN"/>
        </w:rPr>
        <w:t>1</w:t>
      </w:r>
      <w:r>
        <w:rPr>
          <w:rFonts w:hint="eastAsia"/>
          <w:lang w:val="en-US" w:eastAsia="zh-CN"/>
        </w:rPr>
        <w:t>.</w:t>
      </w:r>
    </w:p>
    <w:p w14:paraId="401EB8A2" w14:textId="77777777" w:rsidR="00614DD7" w:rsidRDefault="00000000">
      <w:pPr>
        <w:pStyle w:val="EditorsNote"/>
        <w:rPr>
          <w:lang w:val="en-US" w:eastAsia="zh-CN"/>
        </w:rPr>
      </w:pPr>
      <w:r>
        <w:rPr>
          <w:lang w:val="en-US" w:eastAsia="zh-CN"/>
        </w:rPr>
        <w:t>Editor’s Note: needs further clarification.</w:t>
      </w:r>
    </w:p>
    <w:p w14:paraId="759DEBA6" w14:textId="77777777" w:rsidR="00614DD7" w:rsidRDefault="00000000">
      <w:pPr>
        <w:pStyle w:val="41"/>
      </w:pPr>
      <w:bookmarkStart w:id="226" w:name="_Toc221960569"/>
      <w:r>
        <w:lastRenderedPageBreak/>
        <w:t>5.</w:t>
      </w:r>
      <w:r>
        <w:rPr>
          <w:rFonts w:eastAsia="等线"/>
          <w:lang w:eastAsia="zh-CN"/>
        </w:rPr>
        <w:t>2</w:t>
      </w:r>
      <w:r>
        <w:t>.</w:t>
      </w:r>
      <w:r>
        <w:rPr>
          <w:lang w:eastAsia="zh-CN"/>
        </w:rPr>
        <w:t>2</w:t>
      </w:r>
      <w:r>
        <w:t>.</w:t>
      </w:r>
      <w:r>
        <w:rPr>
          <w:rFonts w:eastAsia="等线" w:hint="eastAsia"/>
          <w:lang w:eastAsia="zh-CN"/>
        </w:rPr>
        <w:t>5</w:t>
      </w:r>
      <w:r>
        <w:tab/>
        <w:t>Use</w:t>
      </w:r>
      <w:r>
        <w:rPr>
          <w:lang w:eastAsia="zh-CN"/>
        </w:rPr>
        <w:t xml:space="preserve"> Case</w:t>
      </w:r>
      <w:r>
        <w:t xml:space="preserve"> #</w:t>
      </w:r>
      <w:r>
        <w:rPr>
          <w:rFonts w:eastAsia="等线"/>
          <w:lang w:eastAsia="zh-CN"/>
        </w:rPr>
        <w:t>2</w:t>
      </w:r>
      <w:r>
        <w:rPr>
          <w:lang w:eastAsia="zh-CN"/>
        </w:rPr>
        <w:t>.</w:t>
      </w:r>
      <w:r>
        <w:rPr>
          <w:rFonts w:eastAsia="等线" w:hint="eastAsia"/>
          <w:lang w:eastAsia="zh-CN"/>
        </w:rPr>
        <w:t>5</w:t>
      </w:r>
      <w:r>
        <w:t>: Optimization</w:t>
      </w:r>
      <w:r>
        <w:rPr>
          <w:lang w:eastAsia="zh-CN"/>
        </w:rPr>
        <w:t xml:space="preserve"> Charging information collection and reporting</w:t>
      </w:r>
      <w:bookmarkEnd w:id="226"/>
    </w:p>
    <w:p w14:paraId="4666467A" w14:textId="77777777" w:rsidR="00614DD7" w:rsidRDefault="00000000">
      <w:pPr>
        <w:pStyle w:val="B1"/>
        <w:ind w:left="0" w:firstLine="0"/>
      </w:pPr>
      <w:r>
        <w:t xml:space="preserve">In the 6G era, the number of on simultaneous ongoing sessions and other </w:t>
      </w:r>
      <w:proofErr w:type="spellStart"/>
      <w:r>
        <w:t>chargable</w:t>
      </w:r>
      <w:proofErr w:type="spellEnd"/>
      <w:r>
        <w:t xml:space="preserv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5CAA83DF" w14:textId="77777777" w:rsidR="00614DD7" w:rsidRDefault="00000000">
      <w:pPr>
        <w:pStyle w:val="B1"/>
      </w:pPr>
      <w:r>
        <w:t>-</w:t>
      </w:r>
      <w:r>
        <w:tab/>
        <w:t xml:space="preserve">What charging information that is useful in a specific charging scenario depends on a lot of other factors as well as the configuration and the chargeable event, for example, device type. </w:t>
      </w:r>
    </w:p>
    <w:p w14:paraId="1491DBC7" w14:textId="77777777" w:rsidR="00614DD7" w:rsidRDefault="00000000">
      <w:pPr>
        <w:pStyle w:val="B1"/>
      </w:pPr>
      <w:r>
        <w:t>-</w:t>
      </w:r>
      <w:r>
        <w:tab/>
        <w:t xml:space="preserve">The interface size will continuously increase, with a large number of charging information containers which may impact the performance of the </w:t>
      </w:r>
      <w:proofErr w:type="spellStart"/>
      <w:r>
        <w:rPr>
          <w:lang w:eastAsia="zh-CN"/>
        </w:rPr>
        <w:t>ConvergedCharging</w:t>
      </w:r>
      <w:proofErr w:type="spellEnd"/>
      <w:r>
        <w:t xml:space="preserve"> API.</w:t>
      </w:r>
    </w:p>
    <w:p w14:paraId="3AA92BFF" w14:textId="4650A64B" w:rsidR="00614DD7" w:rsidRDefault="00000000">
      <w:pPr>
        <w:rPr>
          <w:rFonts w:eastAsia="等线"/>
          <w:lang w:eastAsia="zh-CN"/>
        </w:rPr>
      </w:pPr>
      <w:r>
        <w:rPr>
          <w:rFonts w:eastAsia="等线"/>
          <w:lang w:eastAsia="zh-CN"/>
        </w:rPr>
        <w:t xml:space="preserve">The potential charging requirements for this UC is: </w:t>
      </w:r>
      <w:r>
        <w:rPr>
          <w:rFonts w:eastAsia="等线"/>
          <w:bCs/>
          <w:lang w:eastAsia="ko-KR"/>
        </w:rPr>
        <w:t>REQ-3GPP6GCH-EFF-0</w:t>
      </w:r>
      <w:r>
        <w:rPr>
          <w:rFonts w:eastAsia="等线" w:hint="eastAsia"/>
          <w:bCs/>
          <w:lang w:eastAsia="zh-CN"/>
        </w:rPr>
        <w:t>1</w:t>
      </w:r>
      <w:r>
        <w:rPr>
          <w:rFonts w:eastAsia="等线"/>
          <w:bCs/>
          <w:lang w:eastAsia="ko-KR"/>
        </w:rPr>
        <w:t>.</w:t>
      </w:r>
    </w:p>
    <w:p w14:paraId="0709B327" w14:textId="1F085C2C" w:rsidR="00614DD7" w:rsidRDefault="00000000">
      <w:pPr>
        <w:pStyle w:val="41"/>
      </w:pPr>
      <w:bookmarkStart w:id="227" w:name="_Toc221960570"/>
      <w:r>
        <w:t>5.2.2.</w:t>
      </w:r>
      <w:r>
        <w:rPr>
          <w:rFonts w:eastAsia="等线" w:hint="eastAsia"/>
          <w:lang w:eastAsia="zh-CN"/>
        </w:rPr>
        <w:t>6</w:t>
      </w:r>
      <w:r>
        <w:tab/>
        <w:t xml:space="preserve">Use </w:t>
      </w:r>
      <w:r>
        <w:rPr>
          <w:rFonts w:eastAsia="等线" w:hint="eastAsia"/>
          <w:lang w:eastAsia="zh-CN"/>
        </w:rPr>
        <w:t>C</w:t>
      </w:r>
      <w:r>
        <w:t>ase #2.</w:t>
      </w:r>
      <w:r>
        <w:rPr>
          <w:rFonts w:eastAsia="等线" w:hint="eastAsia"/>
          <w:lang w:eastAsia="zh-CN"/>
        </w:rPr>
        <w:t>6</w:t>
      </w:r>
      <w:r>
        <w:t>: Minimizing the number of charging request</w:t>
      </w:r>
      <w:bookmarkEnd w:id="227"/>
    </w:p>
    <w:p w14:paraId="1A2A86A8" w14:textId="77777777" w:rsidR="00614DD7" w:rsidRDefault="00000000">
      <w:r>
        <w:t xml:space="preserve">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w:t>
      </w:r>
      <w:proofErr w:type="spellStart"/>
      <w:r>
        <w:t>signaling</w:t>
      </w:r>
      <w:proofErr w:type="spellEnd"/>
      <w:r>
        <w:t xml:space="preserve"> efficiency and save capacity, in the end saving energy.</w:t>
      </w:r>
    </w:p>
    <w:p w14:paraId="6C7CAA4E" w14:textId="2CD53091" w:rsidR="00614DD7" w:rsidRDefault="00000000">
      <w:pPr>
        <w:pStyle w:val="41"/>
      </w:pPr>
      <w:bookmarkStart w:id="228" w:name="_Toc221960571"/>
      <w:r>
        <w:t>5.2.2.</w:t>
      </w:r>
      <w:r>
        <w:rPr>
          <w:rFonts w:eastAsia="等线" w:hint="eastAsia"/>
          <w:lang w:eastAsia="zh-CN"/>
        </w:rPr>
        <w:t>7</w:t>
      </w:r>
      <w:r>
        <w:tab/>
        <w:t xml:space="preserve">Use </w:t>
      </w:r>
      <w:r>
        <w:rPr>
          <w:rFonts w:eastAsia="等线" w:hint="eastAsia"/>
          <w:lang w:eastAsia="zh-CN"/>
        </w:rPr>
        <w:t>C</w:t>
      </w:r>
      <w:r>
        <w:t>ase #2.</w:t>
      </w:r>
      <w:r>
        <w:rPr>
          <w:rFonts w:eastAsia="等线" w:hint="eastAsia"/>
          <w:lang w:eastAsia="zh-CN"/>
        </w:rPr>
        <w:t>7</w:t>
      </w:r>
      <w:r>
        <w:t>: Optimization of charging sessions</w:t>
      </w:r>
      <w:bookmarkEnd w:id="228"/>
    </w:p>
    <w:p w14:paraId="059E52EC" w14:textId="77777777" w:rsidR="00614DD7" w:rsidRDefault="00000000">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25DFE075" w14:textId="77777777" w:rsidR="00614DD7" w:rsidRDefault="00000000">
      <w:pPr>
        <w:pStyle w:val="41"/>
      </w:pPr>
      <w:bookmarkStart w:id="229" w:name="_Toc221960572"/>
      <w:r>
        <w:t>5.2.2.</w:t>
      </w:r>
      <w:r>
        <w:rPr>
          <w:rFonts w:eastAsia="等线" w:hint="eastAsia"/>
          <w:lang w:eastAsia="zh-CN"/>
        </w:rPr>
        <w:t>8</w:t>
      </w:r>
      <w:r>
        <w:tab/>
        <w:t>Use Case #2.</w:t>
      </w:r>
      <w:r>
        <w:rPr>
          <w:rFonts w:eastAsia="等线" w:hint="eastAsia"/>
          <w:lang w:eastAsia="zh-CN"/>
        </w:rPr>
        <w:t>8</w:t>
      </w:r>
      <w:r>
        <w:t xml:space="preserve">: Charging for service </w:t>
      </w:r>
      <w:r>
        <w:rPr>
          <w:rFonts w:hint="eastAsia"/>
          <w:lang w:eastAsia="zh-CN"/>
        </w:rPr>
        <w:t>wi</w:t>
      </w:r>
      <w:r>
        <w:t>th burst traffic</w:t>
      </w:r>
      <w:bookmarkEnd w:id="229"/>
    </w:p>
    <w:p w14:paraId="18B2AF3D" w14:textId="77777777" w:rsidR="00614DD7" w:rsidRDefault="00000000">
      <w: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r>
        <w:rPr>
          <w:rFonts w:eastAsia="等线"/>
          <w:lang w:eastAsia="zh-CN"/>
        </w:rPr>
        <w:t xml:space="preserve">6G system to provide efficient charging mechanisms for burst type traffic </w:t>
      </w:r>
      <w:r>
        <w:rPr>
          <w:rFonts w:eastAsia="等线" w:hint="eastAsia"/>
          <w:lang w:eastAsia="zh-CN"/>
        </w:rPr>
        <w:t>to</w:t>
      </w:r>
      <w:r>
        <w:rPr>
          <w:rFonts w:eastAsia="等线"/>
          <w:lang w:eastAsia="zh-CN"/>
        </w:rPr>
        <w:t xml:space="preserve"> optimiz</w:t>
      </w:r>
      <w:r>
        <w:rPr>
          <w:rFonts w:eastAsia="等线" w:hint="eastAsia"/>
          <w:lang w:eastAsia="zh-CN"/>
        </w:rPr>
        <w:t>e</w:t>
      </w:r>
      <w:r>
        <w:rPr>
          <w:rFonts w:eastAsia="等线"/>
          <w:lang w:eastAsia="zh-CN"/>
        </w:rPr>
        <w:t xml:space="preserve"> resource efficiency.</w:t>
      </w:r>
    </w:p>
    <w:p w14:paraId="19F97C9F" w14:textId="77777777" w:rsidR="00614DD7" w:rsidRDefault="00614DD7"/>
    <w:p w14:paraId="132EA1DA" w14:textId="77777777" w:rsidR="00614DD7" w:rsidRDefault="00000000">
      <w:pPr>
        <w:pStyle w:val="31"/>
      </w:pPr>
      <w:bookmarkStart w:id="230" w:name="_Toc214718802"/>
      <w:bookmarkStart w:id="231" w:name="_Toc214708784"/>
      <w:bookmarkStart w:id="232" w:name="_Toc214709260"/>
      <w:bookmarkStart w:id="233" w:name="_Toc214871086"/>
      <w:bookmarkStart w:id="234" w:name="_Toc221960573"/>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30"/>
      <w:bookmarkEnd w:id="231"/>
      <w:bookmarkEnd w:id="232"/>
      <w:bookmarkEnd w:id="233"/>
      <w:bookmarkEnd w:id="234"/>
    </w:p>
    <w:p w14:paraId="7F03E39C" w14:textId="7DD6BC71" w:rsidR="00614DD7" w:rsidRDefault="00000000">
      <w:pPr>
        <w:rPr>
          <w:lang w:val="en-US" w:eastAsia="zh-CN"/>
        </w:rPr>
      </w:pPr>
      <w:r>
        <w:rPr>
          <w:lang w:eastAsia="zh-CN"/>
        </w:rPr>
        <w:t>The following are potential charging requirements</w:t>
      </w:r>
      <w:r>
        <w:rPr>
          <w:rFonts w:hint="eastAsia"/>
          <w:lang w:val="en-US" w:eastAsia="zh-CN"/>
        </w:rPr>
        <w:t>:</w:t>
      </w:r>
    </w:p>
    <w:p w14:paraId="533FD972" w14:textId="77777777" w:rsidR="00614DD7"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513C1B74" w14:textId="77777777" w:rsidR="00614DD7" w:rsidRDefault="00000000">
      <w:pPr>
        <w:pStyle w:val="B1"/>
        <w:rPr>
          <w:b/>
          <w:bCs/>
        </w:rPr>
      </w:pPr>
      <w:r>
        <w:rPr>
          <w:b/>
          <w:bCs/>
        </w:rPr>
        <w:t>-</w:t>
      </w:r>
      <w:r>
        <w:rPr>
          <w:b/>
          <w:bCs/>
        </w:rPr>
        <w:tab/>
        <w:t>REQ-3GPP6GCH-DOC-</w:t>
      </w:r>
      <w:r>
        <w:rPr>
          <w:rFonts w:eastAsia="宋体"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3E805752" w14:textId="77777777" w:rsidR="00614DD7" w:rsidRDefault="00000000">
      <w:pPr>
        <w:pStyle w:val="B1"/>
        <w:rPr>
          <w:rFonts w:eastAsia="等线"/>
          <w:lang w:eastAsia="zh-CN"/>
        </w:rPr>
      </w:pPr>
      <w:r>
        <w:rPr>
          <w:b/>
          <w:bCs/>
        </w:rPr>
        <w:t>-</w:t>
      </w:r>
      <w:r>
        <w:rPr>
          <w:b/>
          <w:bCs/>
        </w:rPr>
        <w:tab/>
        <w:t>REQ-3GPP6GCH-DOC-</w:t>
      </w:r>
      <w:r>
        <w:rPr>
          <w:rFonts w:eastAsia="宋体"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5CA2CC6A" w14:textId="55059B01" w:rsidR="00614DD7" w:rsidRPr="00351000" w:rsidRDefault="00000000">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sidR="003B2D05">
        <w:rPr>
          <w:rFonts w:eastAsia="等线"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6C88E05D" w14:textId="667B953C" w:rsidR="00614DD7" w:rsidRDefault="00000000" w:rsidP="00351000">
      <w:pPr>
        <w:pStyle w:val="B1"/>
      </w:pPr>
      <w:r>
        <w:rPr>
          <w:b/>
          <w:bCs/>
        </w:rPr>
        <w:t>-</w:t>
      </w:r>
      <w:r>
        <w:rPr>
          <w:b/>
          <w:bCs/>
        </w:rPr>
        <w:tab/>
        <w:t>REQ-3GPP6GCH-EFF-0</w:t>
      </w:r>
      <w:r>
        <w:rPr>
          <w:rFonts w:eastAsia="等线" w:hint="eastAsia"/>
          <w:b/>
          <w:bCs/>
          <w:lang w:eastAsia="zh-CN"/>
        </w:rPr>
        <w:t>1</w:t>
      </w:r>
      <w:r w:rsidRPr="00351000">
        <w:t>:</w:t>
      </w:r>
      <w:r>
        <w:rPr>
          <w:b/>
          <w:bCs/>
        </w:rPr>
        <w:t xml:space="preserve"> </w:t>
      </w:r>
      <w:r>
        <w:t xml:space="preserve">The 6G </w:t>
      </w:r>
      <w:r w:rsidR="00D66C4B">
        <w:rPr>
          <w:rFonts w:eastAsia="等线" w:hint="eastAsia"/>
          <w:lang w:eastAsia="zh-CN"/>
        </w:rPr>
        <w:t>c</w:t>
      </w:r>
      <w:r>
        <w:t xml:space="preserve">harging </w:t>
      </w:r>
      <w:r w:rsidR="00D66C4B">
        <w:rPr>
          <w:rFonts w:eastAsia="等线" w:hint="eastAsia"/>
          <w:lang w:eastAsia="zh-CN"/>
        </w:rPr>
        <w:t>s</w:t>
      </w:r>
      <w:r>
        <w:t>ystem shall support the optimization of charging information at collection and reporting.</w:t>
      </w:r>
    </w:p>
    <w:p w14:paraId="5A14322A" w14:textId="77777777" w:rsidR="00614DD7" w:rsidRDefault="00000000" w:rsidP="00351000">
      <w:pPr>
        <w:pStyle w:val="B1"/>
        <w:rPr>
          <w:rFonts w:eastAsia="等线"/>
          <w:lang w:eastAsia="zh-CN"/>
        </w:rPr>
      </w:pPr>
      <w:r>
        <w:t>-</w:t>
      </w:r>
      <w:r>
        <w:tab/>
      </w:r>
      <w:r w:rsidRPr="00351000">
        <w:rPr>
          <w:b/>
          <w:bCs/>
        </w:rPr>
        <w:t>REQ-3GPP6GCH-EFF-</w:t>
      </w:r>
      <w:r w:rsidRPr="00351000">
        <w:rPr>
          <w:rFonts w:eastAsia="等线"/>
          <w:b/>
          <w:bCs/>
          <w:lang w:eastAsia="zh-CN"/>
        </w:rPr>
        <w:t>02</w:t>
      </w:r>
      <w:r>
        <w:t xml:space="preserve">: The </w:t>
      </w:r>
      <w:r>
        <w:rPr>
          <w:lang w:eastAsia="zh-CN" w:bidi="ar"/>
        </w:rPr>
        <w:t xml:space="preserve">6G charging architecture may </w:t>
      </w:r>
      <w:r>
        <w:t>support optimization of charging triggering.</w:t>
      </w:r>
    </w:p>
    <w:p w14:paraId="53D56221" w14:textId="77777777" w:rsidR="00614DD7" w:rsidRDefault="00000000" w:rsidP="00351000">
      <w:pPr>
        <w:pStyle w:val="B1"/>
      </w:pPr>
      <w:r>
        <w:t>-</w:t>
      </w:r>
      <w:r>
        <w:tab/>
      </w:r>
      <w:r w:rsidRPr="00351000">
        <w:rPr>
          <w:b/>
          <w:bCs/>
        </w:rPr>
        <w:t>REQ-3GPP6GCH-EFF-</w:t>
      </w:r>
      <w:r w:rsidRPr="00351000">
        <w:rPr>
          <w:rFonts w:eastAsia="等线"/>
          <w:b/>
          <w:bCs/>
          <w:lang w:eastAsia="zh-CN"/>
        </w:rPr>
        <w:t>03</w:t>
      </w:r>
      <w:r>
        <w:t xml:space="preserve">: The </w:t>
      </w:r>
      <w:r>
        <w:rPr>
          <w:lang w:val="en-US" w:eastAsia="zh-CN" w:bidi="ar"/>
        </w:rPr>
        <w:t xml:space="preserve">6G charging system may </w:t>
      </w:r>
      <w:r>
        <w:t>support optimization of charging sessions.</w:t>
      </w:r>
    </w:p>
    <w:p w14:paraId="3C2262E8" w14:textId="77777777" w:rsidR="00614DD7" w:rsidRDefault="00000000">
      <w:pPr>
        <w:pStyle w:val="B1"/>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0E392CBC" w14:textId="77777777" w:rsidR="00614DD7" w:rsidRPr="00351000" w:rsidRDefault="00614DD7">
      <w:pPr>
        <w:ind w:left="568" w:hanging="284"/>
        <w:contextualSpacing/>
        <w:rPr>
          <w:rFonts w:eastAsia="等线"/>
          <w:lang w:eastAsia="zh-CN"/>
        </w:rPr>
      </w:pPr>
    </w:p>
    <w:p w14:paraId="3F82A0D5" w14:textId="143D4E1D" w:rsidR="00614DD7" w:rsidRDefault="00662391">
      <w:pPr>
        <w:pStyle w:val="31"/>
      </w:pPr>
      <w:bookmarkStart w:id="235" w:name="_Toc214718803"/>
      <w:bookmarkStart w:id="236" w:name="_Toc214709261"/>
      <w:bookmarkStart w:id="237" w:name="_Toc214708785"/>
      <w:bookmarkStart w:id="238" w:name="_Toc214871087"/>
      <w:bookmarkStart w:id="239" w:name="_Toc221960574"/>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235"/>
      <w:bookmarkEnd w:id="236"/>
      <w:bookmarkEnd w:id="237"/>
      <w:bookmarkEnd w:id="238"/>
      <w:bookmarkEnd w:id="239"/>
    </w:p>
    <w:p w14:paraId="1160ED63" w14:textId="77777777" w:rsidR="00614DD7" w:rsidRDefault="00000000">
      <w:pPr>
        <w:pStyle w:val="41"/>
      </w:pPr>
      <w:bookmarkStart w:id="240" w:name="_Toc214708786"/>
      <w:bookmarkStart w:id="241" w:name="_Toc214871088"/>
      <w:bookmarkStart w:id="242" w:name="_Toc214718804"/>
      <w:bookmarkStart w:id="243" w:name="_Toc214709262"/>
      <w:bookmarkStart w:id="244" w:name="_Toc478528828"/>
      <w:bookmarkStart w:id="245" w:name="_Toc478768148"/>
      <w:bookmarkStart w:id="246" w:name="_Toc221960575"/>
      <w:r>
        <w:t>5.</w:t>
      </w:r>
      <w:r>
        <w:rPr>
          <w:rFonts w:eastAsia="等线" w:hint="eastAsia"/>
          <w:lang w:val="en-US" w:eastAsia="zh-CN"/>
        </w:rPr>
        <w:t>2</w:t>
      </w:r>
      <w:r>
        <w:t>.</w:t>
      </w:r>
      <w:r>
        <w:rPr>
          <w:rFonts w:hint="eastAsia"/>
          <w:lang w:val="en-US" w:eastAsia="zh-CN"/>
        </w:rPr>
        <w:t>4</w:t>
      </w:r>
      <w:r>
        <w:t>.</w:t>
      </w:r>
      <w:r>
        <w:rPr>
          <w:rFonts w:hint="eastAsia"/>
          <w:lang w:val="en-US" w:eastAsia="zh-CN"/>
        </w:rPr>
        <w:t>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240"/>
      <w:bookmarkEnd w:id="241"/>
      <w:bookmarkEnd w:id="242"/>
      <w:bookmarkEnd w:id="243"/>
      <w:bookmarkEnd w:id="246"/>
    </w:p>
    <w:p w14:paraId="4E7FB8EB" w14:textId="77777777" w:rsidR="00614DD7"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14E5F3EE" w14:textId="77777777" w:rsidR="00614DD7" w:rsidRDefault="00000000">
      <w:pPr>
        <w:pStyle w:val="41"/>
      </w:pPr>
      <w:bookmarkStart w:id="247" w:name="_Toc214718805"/>
      <w:bookmarkStart w:id="248" w:name="_Toc214708787"/>
      <w:bookmarkStart w:id="249" w:name="_Toc214709263"/>
      <w:bookmarkStart w:id="250" w:name="_Toc214871089"/>
      <w:bookmarkStart w:id="251" w:name="_Toc221960576"/>
      <w:r>
        <w:t>5.2.4.</w:t>
      </w:r>
      <w:r>
        <w:rPr>
          <w:rFonts w:eastAsia="宋体" w:hint="eastAsia"/>
          <w:lang w:val="en-US" w:eastAsia="zh-CN"/>
        </w:rPr>
        <w:t>2</w:t>
      </w:r>
      <w:r>
        <w:tab/>
        <w:t>Key Issue #2.</w:t>
      </w:r>
      <w:r>
        <w:rPr>
          <w:rFonts w:eastAsia="宋体" w:hint="eastAsia"/>
          <w:lang w:val="en-US" w:eastAsia="zh-CN"/>
        </w:rPr>
        <w:t>2</w:t>
      </w:r>
      <w:r>
        <w:t xml:space="preserve">: Optimize the handling of the </w:t>
      </w:r>
      <w:proofErr w:type="spellStart"/>
      <w:r>
        <w:t>OpenAPI</w:t>
      </w:r>
      <w:proofErr w:type="spellEnd"/>
      <w:r>
        <w:t xml:space="preserve"> resource attributes</w:t>
      </w:r>
      <w:bookmarkEnd w:id="247"/>
      <w:bookmarkEnd w:id="248"/>
      <w:bookmarkEnd w:id="249"/>
      <w:bookmarkEnd w:id="250"/>
      <w:bookmarkEnd w:id="251"/>
    </w:p>
    <w:p w14:paraId="54CB9BCB" w14:textId="77777777" w:rsidR="00614DD7" w:rsidRDefault="00000000">
      <w:r>
        <w:t>This key issue addresses REQ-3GPP6GCH-DOC-</w:t>
      </w:r>
      <w:r>
        <w:rPr>
          <w:rFonts w:eastAsia="宋体" w:hint="eastAsia"/>
          <w:lang w:val="en-US" w:eastAsia="zh-CN"/>
        </w:rPr>
        <w:t>01</w:t>
      </w:r>
      <w:r>
        <w:t>.</w:t>
      </w:r>
    </w:p>
    <w:p w14:paraId="2224ACA4" w14:textId="77777777" w:rsidR="00614DD7" w:rsidRDefault="00000000">
      <w:r>
        <w:t xml:space="preserve">Optimize the handling of the information elements and </w:t>
      </w:r>
      <w:proofErr w:type="spellStart"/>
      <w:r>
        <w:t>OpenAPI</w:t>
      </w:r>
      <w:proofErr w:type="spellEnd"/>
      <w:r>
        <w:t xml:space="preserve"> resource attributes for domains, subsystem, and service in specifications.</w:t>
      </w:r>
    </w:p>
    <w:p w14:paraId="73FFC6A6" w14:textId="77777777" w:rsidR="00614DD7" w:rsidRDefault="00000000">
      <w:pPr>
        <w:pStyle w:val="41"/>
      </w:pPr>
      <w:bookmarkStart w:id="252" w:name="_Toc214871090"/>
      <w:bookmarkStart w:id="253" w:name="_Toc214718806"/>
      <w:bookmarkStart w:id="254" w:name="_Toc214709264"/>
      <w:bookmarkStart w:id="255" w:name="_Toc214708788"/>
      <w:bookmarkStart w:id="256" w:name="_Toc221960577"/>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252"/>
      <w:bookmarkEnd w:id="253"/>
      <w:bookmarkEnd w:id="254"/>
      <w:bookmarkEnd w:id="255"/>
      <w:bookmarkEnd w:id="256"/>
    </w:p>
    <w:p w14:paraId="3674BB8D" w14:textId="77777777" w:rsidR="00614DD7" w:rsidRDefault="00000000">
      <w:r>
        <w:t>This key issue addresses REQ-3GPP6GCH-DOC-</w:t>
      </w:r>
      <w:r>
        <w:rPr>
          <w:rFonts w:eastAsia="宋体" w:hint="eastAsia"/>
          <w:lang w:val="en-US" w:eastAsia="zh-CN"/>
        </w:rPr>
        <w:t>02</w:t>
      </w:r>
      <w:r>
        <w:t>.</w:t>
      </w:r>
    </w:p>
    <w:p w14:paraId="374BE3C5" w14:textId="77777777" w:rsidR="00614DD7" w:rsidRDefault="00000000">
      <w:pPr>
        <w:rPr>
          <w:rFonts w:eastAsia="等线"/>
          <w:lang w:eastAsia="zh-CN"/>
        </w:rPr>
      </w:pPr>
      <w:r>
        <w:t>Optimize the handling of the information elements and ASN.1 attributes for domains, subsystem, and service in specifications.</w:t>
      </w:r>
      <w:bookmarkEnd w:id="244"/>
      <w:bookmarkEnd w:id="245"/>
    </w:p>
    <w:p w14:paraId="756DC458" w14:textId="77777777" w:rsidR="00614DD7" w:rsidRDefault="00000000">
      <w:pPr>
        <w:pStyle w:val="41"/>
      </w:pPr>
      <w:bookmarkStart w:id="257" w:name="_Toc221960578"/>
      <w:r>
        <w:t>5.2.4.</w:t>
      </w:r>
      <w:r>
        <w:rPr>
          <w:rFonts w:eastAsia="等线" w:hint="eastAsia"/>
          <w:lang w:val="en-US" w:eastAsia="zh-CN"/>
        </w:rPr>
        <w:t>4</w:t>
      </w:r>
      <w:r>
        <w:tab/>
        <w:t>Key Issue #2.</w:t>
      </w:r>
      <w:r>
        <w:rPr>
          <w:rFonts w:eastAsia="等线" w:hint="eastAsia"/>
          <w:lang w:val="en-US" w:eastAsia="zh-CN"/>
        </w:rPr>
        <w:t>4</w:t>
      </w:r>
      <w:r>
        <w:t xml:space="preserve">: </w:t>
      </w:r>
      <w:r>
        <w:rPr>
          <w:rFonts w:hint="eastAsia"/>
        </w:rPr>
        <w:t>Charging Mechanism for Multi-dimensional Resources</w:t>
      </w:r>
      <w:bookmarkEnd w:id="257"/>
    </w:p>
    <w:p w14:paraId="0F1264A0" w14:textId="77777777" w:rsidR="00614DD7" w:rsidRDefault="0000000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eastAsia="等线" w:hint="eastAsia"/>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4FAAFCF4" w14:textId="11252433" w:rsidR="00614DD7" w:rsidRPr="00351000" w:rsidRDefault="00000000">
      <w:pPr>
        <w:pStyle w:val="41"/>
        <w:rPr>
          <w:rFonts w:eastAsia="等线"/>
          <w:lang w:eastAsia="zh-CN"/>
        </w:rPr>
      </w:pPr>
      <w:bookmarkStart w:id="258" w:name="_Toc221960579"/>
      <w:r>
        <w:t>5.2.4.</w:t>
      </w:r>
      <w:r>
        <w:rPr>
          <w:rFonts w:eastAsia="等线" w:hint="eastAsia"/>
          <w:lang w:eastAsia="zh-CN"/>
        </w:rPr>
        <w:t>5</w:t>
      </w:r>
      <w:r>
        <w:tab/>
        <w:t xml:space="preserve">Key </w:t>
      </w:r>
      <w:r>
        <w:rPr>
          <w:rFonts w:eastAsia="等线" w:hint="eastAsia"/>
          <w:lang w:eastAsia="zh-CN"/>
        </w:rPr>
        <w:t>I</w:t>
      </w:r>
      <w:r>
        <w:t>ssue #2.</w:t>
      </w:r>
      <w:r>
        <w:rPr>
          <w:rFonts w:eastAsia="等线" w:hint="eastAsia"/>
          <w:lang w:eastAsia="zh-CN"/>
        </w:rPr>
        <w:t>5</w:t>
      </w:r>
      <w:r>
        <w:t xml:space="preserve">: The </w:t>
      </w:r>
      <w:r>
        <w:rPr>
          <w:lang w:eastAsia="zh-CN"/>
        </w:rPr>
        <w:t>charging information collection and reporting mechanism</w:t>
      </w:r>
      <w:bookmarkEnd w:id="258"/>
    </w:p>
    <w:p w14:paraId="6DB70AA2" w14:textId="77777777" w:rsidR="00614DD7" w:rsidRDefault="00000000">
      <w:r>
        <w:t>This key issue addresses REQ-3GPP6GCH-EFF-0</w:t>
      </w:r>
      <w:r>
        <w:rPr>
          <w:rFonts w:eastAsia="等线" w:hint="eastAsia"/>
          <w:lang w:eastAsia="zh-CN"/>
        </w:rPr>
        <w:t>1</w:t>
      </w:r>
      <w:r>
        <w:t>.</w:t>
      </w:r>
    </w:p>
    <w:p w14:paraId="221FDB92" w14:textId="359CE442" w:rsidR="00614DD7" w:rsidRDefault="00000000">
      <w:pPr>
        <w:pStyle w:val="B1"/>
      </w:pPr>
      <w:r>
        <w:t>-</w:t>
      </w:r>
      <w:r>
        <w:tab/>
        <w:t xml:space="preserve">Investigate and identify possible optimizations for charging information at collection and reporting for 6G </w:t>
      </w:r>
      <w:r w:rsidR="00D66C4B">
        <w:rPr>
          <w:rFonts w:eastAsia="等线" w:hint="eastAsia"/>
          <w:lang w:eastAsia="zh-CN"/>
        </w:rPr>
        <w:t>c</w:t>
      </w:r>
      <w:r>
        <w:t xml:space="preserve">harging </w:t>
      </w:r>
      <w:r w:rsidR="00D66C4B">
        <w:rPr>
          <w:rFonts w:eastAsia="等线" w:hint="eastAsia"/>
          <w:lang w:eastAsia="zh-CN"/>
        </w:rPr>
        <w:t>s</w:t>
      </w:r>
      <w:r>
        <w:t>ystem.</w:t>
      </w:r>
    </w:p>
    <w:p w14:paraId="3B37271D" w14:textId="77777777" w:rsidR="00614DD7" w:rsidRDefault="00000000">
      <w:pPr>
        <w:pStyle w:val="41"/>
      </w:pPr>
      <w:bookmarkStart w:id="259" w:name="_Toc221960580"/>
      <w:r>
        <w:t>5.1.5.</w:t>
      </w:r>
      <w:r>
        <w:rPr>
          <w:rFonts w:eastAsia="等线" w:hint="eastAsia"/>
          <w:lang w:eastAsia="zh-CN"/>
        </w:rPr>
        <w:t>6</w:t>
      </w:r>
      <w:r>
        <w:tab/>
        <w:t>Key Issue #2.</w:t>
      </w:r>
      <w:r>
        <w:rPr>
          <w:rFonts w:eastAsia="等线" w:hint="eastAsia"/>
          <w:lang w:eastAsia="zh-CN"/>
        </w:rPr>
        <w:t>6</w:t>
      </w:r>
      <w:r>
        <w:t>: Optimize the number of charging triggering</w:t>
      </w:r>
      <w:bookmarkEnd w:id="259"/>
    </w:p>
    <w:p w14:paraId="4DE44A6B" w14:textId="77777777" w:rsidR="00614DD7" w:rsidRDefault="00000000">
      <w:r>
        <w:t>Optimize the number of charging triggering required to support the 6G charging.</w:t>
      </w:r>
    </w:p>
    <w:p w14:paraId="4A07BE44" w14:textId="77777777" w:rsidR="00614DD7" w:rsidRDefault="00000000">
      <w:pPr>
        <w:pStyle w:val="41"/>
      </w:pPr>
      <w:bookmarkStart w:id="260" w:name="_Toc221960581"/>
      <w:r>
        <w:t>5.2.5.</w:t>
      </w:r>
      <w:r>
        <w:rPr>
          <w:rFonts w:eastAsia="等线" w:hint="eastAsia"/>
          <w:lang w:eastAsia="zh-CN"/>
        </w:rPr>
        <w:t>7</w:t>
      </w:r>
      <w:r>
        <w:tab/>
        <w:t>Key Issue #2.</w:t>
      </w:r>
      <w:r>
        <w:rPr>
          <w:rFonts w:eastAsia="等线" w:hint="eastAsia"/>
          <w:lang w:eastAsia="zh-CN"/>
        </w:rPr>
        <w:t>7</w:t>
      </w:r>
      <w:r>
        <w:t>: Optimize the number of charging sessions</w:t>
      </w:r>
      <w:bookmarkEnd w:id="260"/>
    </w:p>
    <w:p w14:paraId="261B16EA" w14:textId="77777777" w:rsidR="00614DD7" w:rsidRDefault="00000000">
      <w:r>
        <w:t>Optimize the number of charging sessions required to support the 6G charging.</w:t>
      </w:r>
    </w:p>
    <w:p w14:paraId="784ACB2C" w14:textId="77777777" w:rsidR="00614DD7" w:rsidRDefault="00000000">
      <w:pPr>
        <w:pStyle w:val="41"/>
      </w:pPr>
      <w:bookmarkStart w:id="261" w:name="_Toc221960582"/>
      <w:r>
        <w:t>5.2.4.</w:t>
      </w:r>
      <w:r>
        <w:rPr>
          <w:rFonts w:eastAsia="等线" w:hint="eastAsia"/>
          <w:lang w:eastAsia="zh-CN"/>
        </w:rPr>
        <w:t>8</w:t>
      </w:r>
      <w:r>
        <w:tab/>
        <w:t>Key Issue #2.</w:t>
      </w:r>
      <w:r>
        <w:rPr>
          <w:rFonts w:eastAsia="等线" w:hint="eastAsia"/>
          <w:lang w:eastAsia="zh-CN"/>
        </w:rPr>
        <w:t>8</w:t>
      </w:r>
      <w:r>
        <w:t xml:space="preserve">: Charging for service </w:t>
      </w:r>
      <w:r>
        <w:rPr>
          <w:rFonts w:hint="eastAsia"/>
          <w:lang w:eastAsia="zh-CN"/>
        </w:rPr>
        <w:t>wi</w:t>
      </w:r>
      <w:r>
        <w:t>th burst traffic</w:t>
      </w:r>
      <w:bookmarkEnd w:id="261"/>
    </w:p>
    <w:p w14:paraId="686151B7" w14:textId="77777777" w:rsidR="00614DD7" w:rsidRDefault="00000000">
      <w:r>
        <w:t>This key issue addresses the REQ-3GPP6GCH-BST-0</w:t>
      </w:r>
      <w:r>
        <w:rPr>
          <w:rFonts w:eastAsia="等线" w:hint="eastAsia"/>
          <w:lang w:val="en-US" w:eastAsia="zh-CN"/>
        </w:rPr>
        <w:t>1</w:t>
      </w:r>
      <w:r>
        <w:t xml:space="preserve">, to investigate charging mechanism for service </w:t>
      </w:r>
      <w:r>
        <w:rPr>
          <w:rFonts w:hint="eastAsia"/>
          <w:lang w:eastAsia="zh-CN"/>
        </w:rPr>
        <w:t>wi</w:t>
      </w:r>
      <w:r>
        <w:t>th burst type traffic.</w:t>
      </w:r>
    </w:p>
    <w:p w14:paraId="7888C7B2" w14:textId="77777777" w:rsidR="00614DD7" w:rsidRPr="00351000" w:rsidRDefault="00614DD7">
      <w:pPr>
        <w:rPr>
          <w:rFonts w:eastAsia="等线"/>
          <w:lang w:eastAsia="zh-CN"/>
        </w:rPr>
      </w:pPr>
    </w:p>
    <w:p w14:paraId="3261FF49" w14:textId="77777777" w:rsidR="00614DD7" w:rsidRDefault="00000000">
      <w:pPr>
        <w:pStyle w:val="31"/>
        <w:rPr>
          <w:lang w:val="fr-FR"/>
        </w:rPr>
      </w:pPr>
      <w:bookmarkStart w:id="262" w:name="_Toc214708789"/>
      <w:bookmarkStart w:id="263" w:name="_Toc478528829"/>
      <w:bookmarkStart w:id="264" w:name="_Toc478768149"/>
      <w:bookmarkStart w:id="265" w:name="_Toc214718807"/>
      <w:bookmarkStart w:id="266" w:name="_Toc214871091"/>
      <w:bookmarkStart w:id="267" w:name="_Toc214709265"/>
      <w:bookmarkStart w:id="268" w:name="_Toc221960583"/>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62"/>
      <w:bookmarkEnd w:id="263"/>
      <w:bookmarkEnd w:id="264"/>
      <w:bookmarkEnd w:id="265"/>
      <w:bookmarkEnd w:id="266"/>
      <w:bookmarkEnd w:id="267"/>
      <w:bookmarkEnd w:id="268"/>
    </w:p>
    <w:p w14:paraId="748B64AA" w14:textId="14E9D8F8" w:rsidR="00614DD7" w:rsidRPr="00351000" w:rsidRDefault="00000000">
      <w:pPr>
        <w:pStyle w:val="41"/>
        <w:rPr>
          <w:rFonts w:eastAsia="等线"/>
          <w:lang w:val="fr-FR" w:eastAsia="zh-CN"/>
        </w:rPr>
      </w:pPr>
      <w:bookmarkStart w:id="269" w:name="_Toc214718808"/>
      <w:bookmarkStart w:id="270" w:name="_Toc214871092"/>
      <w:bookmarkStart w:id="271" w:name="_Toc214709266"/>
      <w:bookmarkStart w:id="272" w:name="_Toc214708790"/>
      <w:bookmarkStart w:id="273" w:name="_Toc478528830"/>
      <w:bookmarkStart w:id="274" w:name="_Toc478768150"/>
      <w:bookmarkStart w:id="275" w:name="OLE_LINK3"/>
      <w:bookmarkStart w:id="276" w:name="_Toc221960584"/>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269"/>
      <w:bookmarkEnd w:id="270"/>
      <w:bookmarkEnd w:id="271"/>
      <w:bookmarkEnd w:id="272"/>
      <w:bookmarkEnd w:id="276"/>
    </w:p>
    <w:p w14:paraId="22A1C319" w14:textId="77777777" w:rsidR="00614DD7" w:rsidRDefault="00000000">
      <w:pPr>
        <w:rPr>
          <w:rFonts w:eastAsia="等线"/>
          <w:lang w:eastAsia="zh-CN"/>
        </w:rPr>
      </w:pPr>
      <w:r>
        <w:rPr>
          <w:rFonts w:hint="eastAsia"/>
          <w:lang w:val="en-US" w:eastAsia="zh-CN"/>
        </w:rPr>
        <w:t xml:space="preserve">This solution addresses </w:t>
      </w:r>
      <w:r>
        <w:rPr>
          <w:rFonts w:eastAsia="等线" w:hint="eastAsia"/>
          <w:lang w:eastAsia="zh-CN"/>
        </w:rPr>
        <w:t>Key Issue #2.1</w:t>
      </w:r>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273"/>
      <w:bookmarkEnd w:id="274"/>
    </w:p>
    <w:p w14:paraId="32C65AF1" w14:textId="6A355797" w:rsidR="00614DD7" w:rsidRPr="00351000" w:rsidRDefault="00000000" w:rsidP="00351000">
      <w:pPr>
        <w:pStyle w:val="41"/>
        <w:rPr>
          <w:rFonts w:eastAsia="等线"/>
          <w:lang w:val="fr-FR" w:eastAsia="zh-CN"/>
        </w:rPr>
      </w:pPr>
      <w:bookmarkStart w:id="277" w:name="_Toc151380858"/>
      <w:bookmarkStart w:id="278" w:name="_Toc221960585"/>
      <w:r>
        <w:rPr>
          <w:lang w:val="fr-FR"/>
        </w:rPr>
        <w:t>5.2.5.</w:t>
      </w:r>
      <w:r>
        <w:rPr>
          <w:rFonts w:eastAsia="等线" w:hint="eastAsia"/>
          <w:lang w:val="fr-FR" w:eastAsia="zh-CN"/>
        </w:rPr>
        <w:t>2</w:t>
      </w:r>
      <w:r>
        <w:rPr>
          <w:lang w:val="fr-FR"/>
        </w:rPr>
        <w:tab/>
        <w:t>Solution #2.</w:t>
      </w:r>
      <w:r>
        <w:rPr>
          <w:rFonts w:eastAsia="等线" w:hint="eastAsia"/>
          <w:lang w:val="fr-FR" w:eastAsia="zh-CN"/>
        </w:rPr>
        <w:t>2</w:t>
      </w:r>
      <w:r>
        <w:rPr>
          <w:lang w:val="fr-FR"/>
        </w:rPr>
        <w:t>: Have separate YAML-files for the domains, subsystem, and services level attributes</w:t>
      </w:r>
      <w:bookmarkEnd w:id="278"/>
    </w:p>
    <w:p w14:paraId="7E9BA69D" w14:textId="77777777" w:rsidR="00614DD7" w:rsidRDefault="00000000">
      <w:r>
        <w:t xml:space="preserve">Having one common </w:t>
      </w:r>
      <w:proofErr w:type="spellStart"/>
      <w:r>
        <w:t>OpenAPI</w:t>
      </w:r>
      <w:proofErr w:type="spellEnd"/>
      <w:r>
        <w:t xml:space="preserve"> part for the </w:t>
      </w:r>
      <w:proofErr w:type="spellStart"/>
      <w:r>
        <w:t>Nchf</w:t>
      </w:r>
      <w:proofErr w:type="spellEnd"/>
      <w:r>
        <w:t xml:space="preserve"> which then references all the domains, subsystem, and services level YAML-files. Using the current TS 32.291 [8] as an example, it would mean that the current TS32.291_NchfConvergedCharging.yaml it would mean to change from </w:t>
      </w:r>
      <w:r>
        <w:rPr>
          <w:rFonts w:ascii="Courier New" w:hAnsi="Courier New" w:cs="Courier New"/>
        </w:rPr>
        <w:t>$ref: '#/components/schemas/</w:t>
      </w:r>
      <w:proofErr w:type="spellStart"/>
      <w:r>
        <w:rPr>
          <w:rFonts w:ascii="Courier New" w:hAnsi="Courier New" w:cs="Courier New"/>
        </w:rPr>
        <w:t>SMSChargingInformation</w:t>
      </w:r>
      <w:proofErr w:type="spellEnd"/>
      <w:r>
        <w:rPr>
          <w:rFonts w:ascii="Courier New" w:hAnsi="Courier New" w:cs="Courier New"/>
        </w:rPr>
        <w:t>'</w:t>
      </w:r>
      <w:r>
        <w:t xml:space="preserve"> to </w:t>
      </w:r>
      <w:r>
        <w:rPr>
          <w:rFonts w:ascii="Courier New" w:hAnsi="Courier New" w:cs="Courier New"/>
        </w:rPr>
        <w:lastRenderedPageBreak/>
        <w:t>$ref: 'TS32.291_Nchf_SMSChargingData.yaml#/components/schemas/SMSChargingInformation'</w:t>
      </w:r>
      <w:r>
        <w:t>, for all domains, subsystem, and services level attributes. In this example the TS32.291_Nchf_SMSChargingData.yaml would be its own file with its own version handling.</w:t>
      </w:r>
    </w:p>
    <w:p w14:paraId="3453D7C9" w14:textId="1B6E3039" w:rsidR="00614DD7" w:rsidRDefault="00000000">
      <w:pPr>
        <w:pStyle w:val="41"/>
      </w:pPr>
      <w:bookmarkStart w:id="279" w:name="_Toc221960586"/>
      <w:bookmarkEnd w:id="277"/>
      <w:r>
        <w:t>5.2.5.</w:t>
      </w:r>
      <w:r>
        <w:rPr>
          <w:rFonts w:eastAsia="等线" w:hint="eastAsia"/>
          <w:lang w:eastAsia="zh-CN"/>
        </w:rPr>
        <w:t>3</w:t>
      </w:r>
      <w:r>
        <w:tab/>
        <w:t>Solution #2.</w:t>
      </w:r>
      <w:r>
        <w:rPr>
          <w:rFonts w:eastAsia="等线" w:hint="eastAsia"/>
          <w:lang w:eastAsia="zh-CN"/>
        </w:rPr>
        <w:t>3</w:t>
      </w:r>
      <w:r>
        <w:t>: Have separate ASN.1-files for the domains, subsystem, and services level attributes</w:t>
      </w:r>
      <w:bookmarkEnd w:id="279"/>
    </w:p>
    <w:p w14:paraId="0F8A1283" w14:textId="77777777" w:rsidR="00614DD7" w:rsidRDefault="00000000">
      <w:r>
        <w:t xml:space="preserve">Having one common ASN.1 part for the 6G CDR which then references all the domains, subsystem, and services level ASN.1-files. Using the current TS 32.298 [9] as an example, it would mean that the current TS32.298_CHFChargingDataTypes.asn would import </w:t>
      </w:r>
      <w:proofErr w:type="spellStart"/>
      <w:r>
        <w:rPr>
          <w:rFonts w:ascii="Courier New" w:hAnsi="Courier New" w:cs="Courier New"/>
        </w:rPr>
        <w:t>SMSChargingInformation</w:t>
      </w:r>
      <w:proofErr w:type="spellEnd"/>
      <w:r>
        <w:t xml:space="preserve"> from </w:t>
      </w:r>
      <w:proofErr w:type="spellStart"/>
      <w:r>
        <w:rPr>
          <w:rFonts w:ascii="Courier New" w:hAnsi="Courier New" w:cs="Courier New"/>
        </w:rPr>
        <w:t>SMSChargingDataTypes</w:t>
      </w:r>
      <w:proofErr w:type="spellEnd"/>
      <w:r>
        <w:rPr>
          <w:rFonts w:ascii="Courier New" w:hAnsi="Courier New" w:cs="Courier New"/>
        </w:rPr>
        <w:t xml:space="preserve"> {</w:t>
      </w:r>
      <w:proofErr w:type="spellStart"/>
      <w:r>
        <w:rPr>
          <w:rFonts w:ascii="Courier New" w:hAnsi="Courier New" w:cs="Courier New"/>
        </w:rPr>
        <w:t>itu-t</w:t>
      </w:r>
      <w:proofErr w:type="spellEnd"/>
      <w:r>
        <w:rPr>
          <w:rFonts w:ascii="Courier New" w:hAnsi="Courier New" w:cs="Courier New"/>
        </w:rPr>
        <w:t xml:space="preserve"> (0) identified-organization (4) </w:t>
      </w:r>
      <w:proofErr w:type="spellStart"/>
      <w:r>
        <w:rPr>
          <w:rFonts w:ascii="Courier New" w:hAnsi="Courier New" w:cs="Courier New"/>
        </w:rPr>
        <w:t>etsi</w:t>
      </w:r>
      <w:proofErr w:type="spellEnd"/>
      <w:r>
        <w:rPr>
          <w:rFonts w:ascii="Courier New" w:hAnsi="Courier New" w:cs="Courier New"/>
        </w:rPr>
        <w:t xml:space="preserve"> (0) </w:t>
      </w:r>
      <w:proofErr w:type="spellStart"/>
      <w:r>
        <w:rPr>
          <w:rFonts w:ascii="Courier New" w:hAnsi="Courier New" w:cs="Courier New"/>
        </w:rPr>
        <w:t>mobileDomain</w:t>
      </w:r>
      <w:proofErr w:type="spellEnd"/>
      <w:r>
        <w:rPr>
          <w:rFonts w:ascii="Courier New" w:hAnsi="Courier New" w:cs="Courier New"/>
        </w:rPr>
        <w:t xml:space="preserve"> (0) charging (5) </w:t>
      </w:r>
      <w:proofErr w:type="spellStart"/>
      <w:r>
        <w:rPr>
          <w:rFonts w:ascii="Courier New" w:hAnsi="Courier New" w:cs="Courier New"/>
        </w:rPr>
        <w:t>sMSChargingDataTypes</w:t>
      </w:r>
      <w:proofErr w:type="spellEnd"/>
      <w:r>
        <w:rPr>
          <w:rFonts w:ascii="Courier New" w:hAnsi="Courier New" w:cs="Courier New"/>
        </w:rPr>
        <w:t xml:space="preserve"> (</w:t>
      </w:r>
      <w:proofErr w:type="spellStart"/>
      <w:r>
        <w:rPr>
          <w:rFonts w:ascii="Courier New" w:hAnsi="Courier New" w:cs="Courier New"/>
        </w:rPr>
        <w:t>xy</w:t>
      </w:r>
      <w:proofErr w:type="spellEnd"/>
      <w:r>
        <w:rPr>
          <w:rFonts w:ascii="Courier New" w:hAnsi="Courier New" w:cs="Courier New"/>
        </w:rPr>
        <w:t>) asn1Module (0) version1 (0)}</w:t>
      </w:r>
      <w:r>
        <w:t xml:space="preserve"> instead of defining the </w:t>
      </w:r>
      <w:proofErr w:type="spellStart"/>
      <w:r>
        <w:rPr>
          <w:rFonts w:ascii="Courier New" w:hAnsi="Courier New" w:cs="Courier New"/>
        </w:rPr>
        <w:t>SMSChargingInformation</w:t>
      </w:r>
      <w:proofErr w:type="spellEnd"/>
      <w:r>
        <w:t xml:space="preserve"> in the </w:t>
      </w:r>
      <w:proofErr w:type="spellStart"/>
      <w:r>
        <w:rPr>
          <w:rFonts w:ascii="Courier New" w:hAnsi="Courier New" w:cs="Courier New"/>
        </w:rPr>
        <w:t>CHFChargingDataTypes</w:t>
      </w:r>
      <w:proofErr w:type="spellEnd"/>
      <w:r>
        <w:t>, for all domains, subsystem, and services level attributes. In this example the TS32.298_Nchf_SMSChargingDataTypes.asn would be its own file with its own version handling.</w:t>
      </w:r>
    </w:p>
    <w:p w14:paraId="3EF4F2EC" w14:textId="77777777" w:rsidR="00614DD7" w:rsidRPr="00351000" w:rsidRDefault="00614DD7">
      <w:pPr>
        <w:rPr>
          <w:rFonts w:eastAsia="等线"/>
          <w:lang w:eastAsia="zh-CN"/>
        </w:rPr>
      </w:pPr>
    </w:p>
    <w:p w14:paraId="56181E93" w14:textId="77777777" w:rsidR="00614DD7" w:rsidRDefault="00000000">
      <w:pPr>
        <w:pStyle w:val="31"/>
        <w:rPr>
          <w:lang w:val="en-US" w:eastAsia="zh-CN"/>
        </w:rPr>
      </w:pPr>
      <w:bookmarkStart w:id="280" w:name="_Toc214718809"/>
      <w:bookmarkStart w:id="281" w:name="_Toc214709267"/>
      <w:bookmarkStart w:id="282" w:name="_Toc214871093"/>
      <w:bookmarkStart w:id="283" w:name="_Toc214708791"/>
      <w:bookmarkStart w:id="284" w:name="_Toc221960587"/>
      <w:bookmarkEnd w:id="275"/>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280"/>
      <w:bookmarkEnd w:id="281"/>
      <w:bookmarkEnd w:id="282"/>
      <w:bookmarkEnd w:id="283"/>
      <w:bookmarkEnd w:id="284"/>
    </w:p>
    <w:p w14:paraId="7659DB3F" w14:textId="77777777" w:rsidR="00614DD7" w:rsidRDefault="00000000">
      <w:pPr>
        <w:pStyle w:val="31"/>
        <w:rPr>
          <w:lang w:val="en-US"/>
        </w:rPr>
      </w:pPr>
      <w:bookmarkStart w:id="285" w:name="_Toc214708792"/>
      <w:bookmarkStart w:id="286" w:name="_Toc214718810"/>
      <w:bookmarkStart w:id="287" w:name="_Toc214871094"/>
      <w:bookmarkStart w:id="288" w:name="_Toc214709268"/>
      <w:bookmarkStart w:id="289" w:name="_Toc221960588"/>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285"/>
      <w:bookmarkEnd w:id="286"/>
      <w:bookmarkEnd w:id="287"/>
      <w:bookmarkEnd w:id="288"/>
      <w:bookmarkEnd w:id="289"/>
    </w:p>
    <w:p w14:paraId="703CE4AA" w14:textId="77777777" w:rsidR="00614DD7" w:rsidRDefault="00000000">
      <w:pPr>
        <w:pStyle w:val="1"/>
        <w:rPr>
          <w:lang w:val="en-US" w:eastAsia="zh-CN"/>
        </w:rPr>
      </w:pPr>
      <w:bookmarkStart w:id="290" w:name="_Toc214709269"/>
      <w:bookmarkStart w:id="291" w:name="_Toc214871095"/>
      <w:bookmarkStart w:id="292" w:name="_Toc214708793"/>
      <w:bookmarkStart w:id="293" w:name="_Toc214718811"/>
      <w:bookmarkStart w:id="294" w:name="_Toc221960589"/>
      <w:r>
        <w:rPr>
          <w:rFonts w:hint="eastAsia"/>
          <w:lang w:val="en-US" w:eastAsia="zh-CN"/>
        </w:rPr>
        <w:t>6</w:t>
      </w:r>
      <w:r>
        <w:tab/>
      </w:r>
      <w:r>
        <w:rPr>
          <w:rFonts w:hint="eastAsia"/>
          <w:lang w:val="en-US" w:eastAsia="zh-CN"/>
        </w:rPr>
        <w:t xml:space="preserve">Conclusions and </w:t>
      </w:r>
      <w:r>
        <w:rPr>
          <w:lang w:val="en-US" w:eastAsia="zh-CN"/>
        </w:rPr>
        <w:t>Recommendations</w:t>
      </w:r>
      <w:bookmarkEnd w:id="290"/>
      <w:bookmarkEnd w:id="291"/>
      <w:bookmarkEnd w:id="292"/>
      <w:bookmarkEnd w:id="293"/>
      <w:bookmarkEnd w:id="294"/>
    </w:p>
    <w:p w14:paraId="6B1D336F" w14:textId="77777777" w:rsidR="00614DD7" w:rsidRDefault="00614DD7">
      <w:pPr>
        <w:rPr>
          <w:rFonts w:eastAsia="等线"/>
          <w:lang w:eastAsia="zh-CN"/>
        </w:rPr>
      </w:pPr>
    </w:p>
    <w:p w14:paraId="5A4B15E5" w14:textId="77777777" w:rsidR="00614DD7" w:rsidRDefault="00000000">
      <w:pPr>
        <w:rPr>
          <w:rFonts w:eastAsia="等线"/>
          <w:lang w:eastAsia="zh-CN"/>
        </w:rPr>
      </w:pPr>
      <w:r>
        <w:br w:type="page"/>
      </w:r>
    </w:p>
    <w:p w14:paraId="0D93D3AD" w14:textId="77777777" w:rsidR="00614DD7" w:rsidRDefault="00000000">
      <w:pPr>
        <w:pStyle w:val="8"/>
      </w:pPr>
      <w:bookmarkStart w:id="295" w:name="_Toc214718812"/>
      <w:bookmarkStart w:id="296" w:name="_Toc214709270"/>
      <w:bookmarkStart w:id="297" w:name="_Toc214708794"/>
      <w:bookmarkStart w:id="298" w:name="_Toc214871096"/>
      <w:bookmarkStart w:id="299" w:name="_Toc210205123"/>
      <w:bookmarkStart w:id="300" w:name="_Toc221960590"/>
      <w:r>
        <w:lastRenderedPageBreak/>
        <w:t>Annex &lt;</w:t>
      </w:r>
      <w:r>
        <w:rPr>
          <w:rFonts w:eastAsia="等线" w:hint="eastAsia"/>
          <w:lang w:eastAsia="zh-CN"/>
        </w:rPr>
        <w:t>X</w:t>
      </w:r>
      <w:proofErr w:type="gramStart"/>
      <w:r>
        <w:t>&gt; :</w:t>
      </w:r>
      <w:proofErr w:type="gramEnd"/>
      <w:r>
        <w:br/>
        <w:t>Change history</w:t>
      </w:r>
      <w:bookmarkEnd w:id="295"/>
      <w:bookmarkEnd w:id="296"/>
      <w:bookmarkEnd w:id="297"/>
      <w:bookmarkEnd w:id="298"/>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4DD7" w14:paraId="6E87D800" w14:textId="77777777">
        <w:trPr>
          <w:cantSplit/>
        </w:trPr>
        <w:tc>
          <w:tcPr>
            <w:tcW w:w="9639" w:type="dxa"/>
            <w:gridSpan w:val="8"/>
            <w:tcBorders>
              <w:bottom w:val="nil"/>
            </w:tcBorders>
            <w:shd w:val="solid" w:color="FFFFFF" w:fill="auto"/>
          </w:tcPr>
          <w:p w14:paraId="7B2C5362" w14:textId="77777777" w:rsidR="00614DD7" w:rsidRDefault="00000000">
            <w:pPr>
              <w:pStyle w:val="TAH"/>
              <w:rPr>
                <w:sz w:val="16"/>
              </w:rPr>
            </w:pPr>
            <w:r>
              <w:t>Change history</w:t>
            </w:r>
          </w:p>
        </w:tc>
      </w:tr>
      <w:tr w:rsidR="00614DD7" w14:paraId="2E22A0B0" w14:textId="77777777">
        <w:tc>
          <w:tcPr>
            <w:tcW w:w="800" w:type="dxa"/>
            <w:shd w:val="pct10" w:color="auto" w:fill="FFFFFF"/>
          </w:tcPr>
          <w:p w14:paraId="6C766C83" w14:textId="77777777" w:rsidR="00614DD7" w:rsidRDefault="00000000">
            <w:pPr>
              <w:pStyle w:val="TAH"/>
              <w:rPr>
                <w:sz w:val="16"/>
                <w:szCs w:val="16"/>
              </w:rPr>
            </w:pPr>
            <w:r>
              <w:rPr>
                <w:sz w:val="16"/>
                <w:szCs w:val="16"/>
              </w:rPr>
              <w:t>Date</w:t>
            </w:r>
          </w:p>
        </w:tc>
        <w:tc>
          <w:tcPr>
            <w:tcW w:w="901" w:type="dxa"/>
            <w:shd w:val="pct10" w:color="auto" w:fill="FFFFFF"/>
          </w:tcPr>
          <w:p w14:paraId="162DC8D1" w14:textId="77777777" w:rsidR="00614DD7" w:rsidRDefault="00000000">
            <w:pPr>
              <w:pStyle w:val="TAH"/>
              <w:rPr>
                <w:sz w:val="16"/>
                <w:szCs w:val="16"/>
              </w:rPr>
            </w:pPr>
            <w:r>
              <w:rPr>
                <w:sz w:val="16"/>
                <w:szCs w:val="16"/>
              </w:rPr>
              <w:t>Meeting</w:t>
            </w:r>
          </w:p>
        </w:tc>
        <w:tc>
          <w:tcPr>
            <w:tcW w:w="1134" w:type="dxa"/>
            <w:shd w:val="pct10" w:color="auto" w:fill="FFFFFF"/>
          </w:tcPr>
          <w:p w14:paraId="757DAAB3" w14:textId="77777777" w:rsidR="00614DD7" w:rsidRDefault="00000000">
            <w:pPr>
              <w:pStyle w:val="TAH"/>
              <w:rPr>
                <w:sz w:val="16"/>
                <w:szCs w:val="16"/>
              </w:rPr>
            </w:pPr>
            <w:proofErr w:type="spellStart"/>
            <w:r>
              <w:rPr>
                <w:sz w:val="16"/>
                <w:szCs w:val="16"/>
              </w:rPr>
              <w:t>TDoc</w:t>
            </w:r>
            <w:proofErr w:type="spellEnd"/>
          </w:p>
        </w:tc>
        <w:tc>
          <w:tcPr>
            <w:tcW w:w="567" w:type="dxa"/>
            <w:shd w:val="pct10" w:color="auto" w:fill="FFFFFF"/>
          </w:tcPr>
          <w:p w14:paraId="710A9EBE" w14:textId="77777777" w:rsidR="00614DD7" w:rsidRDefault="00000000">
            <w:pPr>
              <w:pStyle w:val="TAH"/>
              <w:rPr>
                <w:sz w:val="16"/>
                <w:szCs w:val="16"/>
              </w:rPr>
            </w:pPr>
            <w:r>
              <w:rPr>
                <w:sz w:val="16"/>
                <w:szCs w:val="16"/>
              </w:rPr>
              <w:t>CR</w:t>
            </w:r>
          </w:p>
        </w:tc>
        <w:tc>
          <w:tcPr>
            <w:tcW w:w="426" w:type="dxa"/>
            <w:shd w:val="pct10" w:color="auto" w:fill="FFFFFF"/>
          </w:tcPr>
          <w:p w14:paraId="3F78D9D5" w14:textId="77777777" w:rsidR="00614DD7" w:rsidRDefault="00000000">
            <w:pPr>
              <w:pStyle w:val="TAH"/>
              <w:rPr>
                <w:sz w:val="16"/>
                <w:szCs w:val="16"/>
              </w:rPr>
            </w:pPr>
            <w:r>
              <w:rPr>
                <w:sz w:val="16"/>
                <w:szCs w:val="16"/>
              </w:rPr>
              <w:t>Rev</w:t>
            </w:r>
          </w:p>
        </w:tc>
        <w:tc>
          <w:tcPr>
            <w:tcW w:w="425" w:type="dxa"/>
            <w:shd w:val="pct10" w:color="auto" w:fill="FFFFFF"/>
          </w:tcPr>
          <w:p w14:paraId="1A498F22" w14:textId="77777777" w:rsidR="00614DD7" w:rsidRDefault="00000000">
            <w:pPr>
              <w:pStyle w:val="TAH"/>
              <w:rPr>
                <w:sz w:val="16"/>
                <w:szCs w:val="16"/>
              </w:rPr>
            </w:pPr>
            <w:r>
              <w:rPr>
                <w:sz w:val="16"/>
                <w:szCs w:val="16"/>
              </w:rPr>
              <w:t>Cat</w:t>
            </w:r>
          </w:p>
        </w:tc>
        <w:tc>
          <w:tcPr>
            <w:tcW w:w="4678" w:type="dxa"/>
            <w:shd w:val="pct10" w:color="auto" w:fill="FFFFFF"/>
          </w:tcPr>
          <w:p w14:paraId="1304BB29" w14:textId="77777777" w:rsidR="00614DD7" w:rsidRDefault="00000000">
            <w:pPr>
              <w:pStyle w:val="TAH"/>
              <w:rPr>
                <w:sz w:val="16"/>
                <w:szCs w:val="16"/>
              </w:rPr>
            </w:pPr>
            <w:r>
              <w:rPr>
                <w:sz w:val="16"/>
                <w:szCs w:val="16"/>
              </w:rPr>
              <w:t>Subject/Comment</w:t>
            </w:r>
          </w:p>
        </w:tc>
        <w:tc>
          <w:tcPr>
            <w:tcW w:w="708" w:type="dxa"/>
            <w:shd w:val="pct10" w:color="auto" w:fill="FFFFFF"/>
          </w:tcPr>
          <w:p w14:paraId="378CC306" w14:textId="77777777" w:rsidR="00614DD7" w:rsidRDefault="00000000">
            <w:pPr>
              <w:pStyle w:val="TAH"/>
              <w:rPr>
                <w:sz w:val="16"/>
                <w:szCs w:val="16"/>
              </w:rPr>
            </w:pPr>
            <w:r>
              <w:rPr>
                <w:sz w:val="16"/>
                <w:szCs w:val="16"/>
              </w:rPr>
              <w:t>New version</w:t>
            </w:r>
          </w:p>
        </w:tc>
      </w:tr>
      <w:tr w:rsidR="00614DD7" w14:paraId="04509606" w14:textId="77777777">
        <w:tc>
          <w:tcPr>
            <w:tcW w:w="800" w:type="dxa"/>
            <w:shd w:val="solid" w:color="FFFFFF" w:fill="auto"/>
          </w:tcPr>
          <w:p w14:paraId="017B3BCF"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6FB22CB1"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216980DC"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67812EFE" w14:textId="77777777" w:rsidR="00614DD7" w:rsidRDefault="00614DD7">
            <w:pPr>
              <w:pStyle w:val="TAC"/>
              <w:rPr>
                <w:sz w:val="16"/>
                <w:szCs w:val="16"/>
              </w:rPr>
            </w:pPr>
          </w:p>
        </w:tc>
        <w:tc>
          <w:tcPr>
            <w:tcW w:w="426" w:type="dxa"/>
            <w:shd w:val="solid" w:color="FFFFFF" w:fill="auto"/>
          </w:tcPr>
          <w:p w14:paraId="61F4B384" w14:textId="77777777" w:rsidR="00614DD7" w:rsidRDefault="00614DD7">
            <w:pPr>
              <w:pStyle w:val="TAC"/>
              <w:rPr>
                <w:sz w:val="16"/>
                <w:szCs w:val="16"/>
              </w:rPr>
            </w:pPr>
          </w:p>
        </w:tc>
        <w:tc>
          <w:tcPr>
            <w:tcW w:w="425" w:type="dxa"/>
            <w:shd w:val="solid" w:color="FFFFFF" w:fill="auto"/>
          </w:tcPr>
          <w:p w14:paraId="0397C8B7" w14:textId="77777777" w:rsidR="00614DD7" w:rsidRDefault="00614DD7">
            <w:pPr>
              <w:pStyle w:val="TAC"/>
              <w:rPr>
                <w:sz w:val="16"/>
                <w:szCs w:val="16"/>
              </w:rPr>
            </w:pPr>
          </w:p>
        </w:tc>
        <w:tc>
          <w:tcPr>
            <w:tcW w:w="4678" w:type="dxa"/>
            <w:shd w:val="solid" w:color="FFFFFF" w:fill="auto"/>
          </w:tcPr>
          <w:p w14:paraId="70FBCE53" w14:textId="77777777" w:rsidR="00614DD7"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072728B0" w14:textId="77777777" w:rsidR="00614DD7" w:rsidRDefault="00000000">
            <w:pPr>
              <w:pStyle w:val="TAC"/>
              <w:rPr>
                <w:rFonts w:eastAsia="宋体"/>
                <w:sz w:val="16"/>
                <w:szCs w:val="16"/>
                <w:lang w:val="en-US" w:eastAsia="zh-CN"/>
              </w:rPr>
            </w:pPr>
            <w:r>
              <w:rPr>
                <w:rFonts w:eastAsia="宋体" w:hint="eastAsia"/>
                <w:sz w:val="16"/>
                <w:szCs w:val="16"/>
                <w:lang w:val="en-US" w:eastAsia="zh-CN"/>
              </w:rPr>
              <w:t>0.0.0</w:t>
            </w:r>
          </w:p>
        </w:tc>
      </w:tr>
      <w:tr w:rsidR="00614DD7" w14:paraId="5090A049" w14:textId="77777777">
        <w:tc>
          <w:tcPr>
            <w:tcW w:w="800" w:type="dxa"/>
            <w:shd w:val="solid" w:color="FFFFFF" w:fill="auto"/>
          </w:tcPr>
          <w:p w14:paraId="22980C7E"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3E240CF9"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08128613"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49AE43AB" w14:textId="77777777" w:rsidR="00614DD7" w:rsidRDefault="00000000">
            <w:pPr>
              <w:pStyle w:val="TAC"/>
              <w:rPr>
                <w:rFonts w:eastAsia="宋体"/>
                <w:sz w:val="16"/>
                <w:szCs w:val="16"/>
                <w:lang w:val="en-US" w:eastAsia="zh-CN"/>
              </w:rPr>
            </w:pPr>
            <w:bookmarkStart w:id="301"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301"/>
          <w:p w14:paraId="3D66DCE0"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2E344A7A"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271A00A4" w14:textId="77777777" w:rsidR="00614DD7" w:rsidRDefault="00614DD7">
            <w:pPr>
              <w:pStyle w:val="TAC"/>
              <w:rPr>
                <w:rFonts w:eastAsia="宋体"/>
                <w:sz w:val="16"/>
                <w:szCs w:val="16"/>
                <w:lang w:val="en-US" w:eastAsia="zh-CN"/>
              </w:rPr>
            </w:pPr>
          </w:p>
          <w:p w14:paraId="2B9750A5"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66FDA534"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2BB79EDF" w14:textId="77777777" w:rsidR="00614DD7" w:rsidRDefault="00614DD7">
            <w:pPr>
              <w:pStyle w:val="TAC"/>
              <w:rPr>
                <w:sz w:val="16"/>
                <w:szCs w:val="16"/>
              </w:rPr>
            </w:pPr>
          </w:p>
        </w:tc>
        <w:tc>
          <w:tcPr>
            <w:tcW w:w="426" w:type="dxa"/>
            <w:shd w:val="solid" w:color="FFFFFF" w:fill="auto"/>
          </w:tcPr>
          <w:p w14:paraId="3E56A8D4" w14:textId="77777777" w:rsidR="00614DD7" w:rsidRDefault="00614DD7">
            <w:pPr>
              <w:pStyle w:val="TAC"/>
              <w:rPr>
                <w:sz w:val="16"/>
                <w:szCs w:val="16"/>
              </w:rPr>
            </w:pPr>
          </w:p>
        </w:tc>
        <w:tc>
          <w:tcPr>
            <w:tcW w:w="425" w:type="dxa"/>
            <w:shd w:val="solid" w:color="FFFFFF" w:fill="auto"/>
          </w:tcPr>
          <w:p w14:paraId="1D97A25D" w14:textId="77777777" w:rsidR="00614DD7" w:rsidRDefault="00614DD7">
            <w:pPr>
              <w:pStyle w:val="TAC"/>
              <w:rPr>
                <w:sz w:val="16"/>
                <w:szCs w:val="16"/>
              </w:rPr>
            </w:pPr>
          </w:p>
        </w:tc>
        <w:tc>
          <w:tcPr>
            <w:tcW w:w="4678" w:type="dxa"/>
            <w:shd w:val="solid" w:color="FFFFFF" w:fill="auto"/>
          </w:tcPr>
          <w:p w14:paraId="5D3C78FD" w14:textId="77777777" w:rsidR="00614DD7" w:rsidRDefault="00000000">
            <w:pPr>
              <w:pStyle w:val="TAL"/>
              <w:rPr>
                <w:rFonts w:eastAsia="宋体"/>
                <w:sz w:val="16"/>
                <w:szCs w:val="16"/>
                <w:lang w:val="en-US" w:eastAsia="zh-CN"/>
              </w:rPr>
            </w:pPr>
            <w:r>
              <w:rPr>
                <w:rFonts w:eastAsia="宋体"/>
                <w:sz w:val="16"/>
                <w:szCs w:val="16"/>
                <w:lang w:val="en-US" w:eastAsia="zh-CN"/>
              </w:rPr>
              <w:t>Update of the skeleton</w:t>
            </w:r>
          </w:p>
          <w:p w14:paraId="73FA6C61" w14:textId="77777777" w:rsidR="00614DD7" w:rsidRDefault="00000000">
            <w:pPr>
              <w:pStyle w:val="TAL"/>
              <w:rPr>
                <w:rFonts w:eastAsia="宋体"/>
                <w:sz w:val="16"/>
                <w:szCs w:val="16"/>
                <w:lang w:val="en-US" w:eastAsia="zh-CN"/>
              </w:rPr>
            </w:pPr>
            <w:r>
              <w:rPr>
                <w:rFonts w:eastAsia="宋体"/>
                <w:sz w:val="16"/>
                <w:szCs w:val="16"/>
                <w:lang w:val="en-US" w:eastAsia="zh-CN"/>
              </w:rPr>
              <w:t>Update of the Scope</w:t>
            </w:r>
          </w:p>
          <w:p w14:paraId="691CC9B6" w14:textId="77777777" w:rsidR="00614DD7"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10732A5B" w14:textId="77777777" w:rsidR="00614DD7"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2D2C935E" w14:textId="77777777" w:rsidR="00614DD7"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221E3A5E" w14:textId="77777777" w:rsidR="00614DD7"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7CB1EAFB" w14:textId="77777777" w:rsidR="00614DD7" w:rsidRDefault="00000000">
            <w:pPr>
              <w:pStyle w:val="TAC"/>
              <w:rPr>
                <w:rFonts w:eastAsia="宋体"/>
                <w:sz w:val="16"/>
                <w:szCs w:val="16"/>
                <w:lang w:val="en-US" w:eastAsia="zh-CN"/>
              </w:rPr>
            </w:pPr>
            <w:r>
              <w:rPr>
                <w:rFonts w:eastAsia="宋体" w:hint="eastAsia"/>
                <w:sz w:val="16"/>
                <w:szCs w:val="16"/>
                <w:lang w:val="en-US" w:eastAsia="zh-CN"/>
              </w:rPr>
              <w:t>0.1.0</w:t>
            </w:r>
          </w:p>
        </w:tc>
      </w:tr>
      <w:tr w:rsidR="00614DD7" w14:paraId="30A7BF1D" w14:textId="77777777">
        <w:tc>
          <w:tcPr>
            <w:tcW w:w="800" w:type="dxa"/>
            <w:shd w:val="solid" w:color="FFFFFF" w:fill="auto"/>
          </w:tcPr>
          <w:p w14:paraId="5761E929"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623A9F29"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7DF8DCDB"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S5-255443</w:t>
            </w:r>
          </w:p>
          <w:p w14:paraId="4F3DAC27"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S5-255444</w:t>
            </w:r>
          </w:p>
          <w:p w14:paraId="0C0231E8"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S5-255445</w:t>
            </w:r>
          </w:p>
          <w:p w14:paraId="4B414DAC"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S5-255447</w:t>
            </w:r>
          </w:p>
          <w:p w14:paraId="234DA8C3"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S5-255448</w:t>
            </w:r>
          </w:p>
          <w:p w14:paraId="754FFC2E"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S5-255450</w:t>
            </w:r>
          </w:p>
          <w:p w14:paraId="188A6B85"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S5-255451</w:t>
            </w:r>
          </w:p>
          <w:p w14:paraId="114B9C12"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S5-255452</w:t>
            </w:r>
          </w:p>
          <w:p w14:paraId="1CAF0E59"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02C61B77" w14:textId="77777777" w:rsidR="00614DD7" w:rsidRDefault="00614DD7">
            <w:pPr>
              <w:pStyle w:val="TAC"/>
              <w:rPr>
                <w:sz w:val="16"/>
                <w:szCs w:val="16"/>
              </w:rPr>
            </w:pPr>
          </w:p>
        </w:tc>
        <w:tc>
          <w:tcPr>
            <w:tcW w:w="426" w:type="dxa"/>
            <w:shd w:val="solid" w:color="FFFFFF" w:fill="auto"/>
          </w:tcPr>
          <w:p w14:paraId="05186160" w14:textId="77777777" w:rsidR="00614DD7" w:rsidRDefault="00614DD7">
            <w:pPr>
              <w:pStyle w:val="TAC"/>
              <w:rPr>
                <w:sz w:val="16"/>
                <w:szCs w:val="16"/>
              </w:rPr>
            </w:pPr>
          </w:p>
        </w:tc>
        <w:tc>
          <w:tcPr>
            <w:tcW w:w="425" w:type="dxa"/>
            <w:shd w:val="solid" w:color="FFFFFF" w:fill="auto"/>
          </w:tcPr>
          <w:p w14:paraId="135C5BC0" w14:textId="77777777" w:rsidR="00614DD7" w:rsidRDefault="00614DD7">
            <w:pPr>
              <w:pStyle w:val="TAC"/>
              <w:rPr>
                <w:sz w:val="16"/>
                <w:szCs w:val="16"/>
              </w:rPr>
            </w:pPr>
          </w:p>
        </w:tc>
        <w:tc>
          <w:tcPr>
            <w:tcW w:w="4678" w:type="dxa"/>
            <w:shd w:val="solid" w:color="FFFFFF" w:fill="auto"/>
          </w:tcPr>
          <w:p w14:paraId="59387DE0" w14:textId="77777777" w:rsidR="00614DD7"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6741E09D" w14:textId="77777777" w:rsidR="00614DD7" w:rsidRDefault="00000000">
            <w:pPr>
              <w:pStyle w:val="TAL"/>
              <w:rPr>
                <w:rFonts w:eastAsia="宋体"/>
                <w:sz w:val="16"/>
                <w:szCs w:val="16"/>
                <w:lang w:eastAsia="zh-CN"/>
              </w:rPr>
            </w:pPr>
            <w:r>
              <w:rPr>
                <w:rFonts w:eastAsia="宋体"/>
                <w:sz w:val="16"/>
                <w:szCs w:val="16"/>
                <w:lang w:eastAsia="zh-CN"/>
              </w:rPr>
              <w:t>Update of Business Model for 6G Charging</w:t>
            </w:r>
          </w:p>
          <w:p w14:paraId="6552CE49" w14:textId="77777777" w:rsidR="00614DD7" w:rsidRDefault="00000000">
            <w:pPr>
              <w:pStyle w:val="TAL"/>
              <w:rPr>
                <w:rFonts w:eastAsia="宋体"/>
                <w:sz w:val="16"/>
                <w:szCs w:val="16"/>
                <w:lang w:eastAsia="zh-CN"/>
              </w:rPr>
            </w:pPr>
            <w:r>
              <w:rPr>
                <w:rFonts w:eastAsia="宋体"/>
                <w:sz w:val="16"/>
                <w:szCs w:val="16"/>
                <w:lang w:eastAsia="zh-CN"/>
              </w:rPr>
              <w:t>Add business model for UE assisted services</w:t>
            </w:r>
          </w:p>
          <w:p w14:paraId="34C0ABE6" w14:textId="77777777" w:rsidR="00614DD7"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5E8F672D" w14:textId="77777777" w:rsidR="00614DD7"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3E761445" w14:textId="77777777" w:rsidR="00614DD7"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52F47C9F" w14:textId="77777777" w:rsidR="00614DD7"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085DCCA3" w14:textId="77777777" w:rsidR="00614DD7" w:rsidRDefault="00000000">
            <w:pPr>
              <w:pStyle w:val="TAL"/>
              <w:rPr>
                <w:rFonts w:eastAsia="宋体"/>
                <w:sz w:val="16"/>
                <w:szCs w:val="16"/>
                <w:lang w:eastAsia="zh-CN"/>
              </w:rPr>
            </w:pPr>
            <w:r>
              <w:rPr>
                <w:rFonts w:eastAsia="宋体"/>
                <w:sz w:val="16"/>
                <w:szCs w:val="16"/>
                <w:lang w:eastAsia="zh-CN"/>
              </w:rPr>
              <w:t xml:space="preserve">Structuring of </w:t>
            </w:r>
            <w:proofErr w:type="spellStart"/>
            <w:r>
              <w:rPr>
                <w:rFonts w:eastAsia="宋体"/>
                <w:sz w:val="16"/>
                <w:szCs w:val="16"/>
                <w:lang w:eastAsia="zh-CN"/>
              </w:rPr>
              <w:t>OpenAPI</w:t>
            </w:r>
            <w:proofErr w:type="spellEnd"/>
          </w:p>
          <w:p w14:paraId="118039C6" w14:textId="77777777" w:rsidR="00614DD7"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7F350903" w14:textId="77777777" w:rsidR="00614DD7" w:rsidRDefault="00000000">
            <w:pPr>
              <w:pStyle w:val="TAC"/>
              <w:rPr>
                <w:rFonts w:eastAsia="宋体"/>
                <w:sz w:val="16"/>
                <w:szCs w:val="16"/>
                <w:lang w:val="en-US" w:eastAsia="zh-CN"/>
              </w:rPr>
            </w:pPr>
            <w:r>
              <w:rPr>
                <w:rFonts w:eastAsia="宋体" w:hint="eastAsia"/>
                <w:sz w:val="16"/>
                <w:szCs w:val="16"/>
                <w:lang w:val="en-US" w:eastAsia="zh-CN"/>
              </w:rPr>
              <w:t>0.2.0</w:t>
            </w:r>
          </w:p>
        </w:tc>
      </w:tr>
      <w:tr w:rsidR="00614DD7" w14:paraId="56EBB9B3" w14:textId="77777777">
        <w:tc>
          <w:tcPr>
            <w:tcW w:w="800" w:type="dxa"/>
            <w:shd w:val="solid" w:color="FFFFFF" w:fill="auto"/>
          </w:tcPr>
          <w:p w14:paraId="2E5B7B4D" w14:textId="77777777" w:rsidR="00614DD7" w:rsidRDefault="00000000">
            <w:pPr>
              <w:pStyle w:val="TAC"/>
              <w:rPr>
                <w:rFonts w:eastAsia="宋体"/>
                <w:sz w:val="16"/>
                <w:szCs w:val="16"/>
                <w:lang w:val="en-US" w:eastAsia="zh-CN"/>
              </w:rPr>
            </w:pPr>
            <w:r>
              <w:rPr>
                <w:rFonts w:eastAsia="宋体" w:hint="eastAsia"/>
                <w:sz w:val="16"/>
                <w:szCs w:val="16"/>
                <w:lang w:val="en-US" w:eastAsia="zh-CN"/>
              </w:rPr>
              <w:t>2026-02</w:t>
            </w:r>
          </w:p>
        </w:tc>
        <w:tc>
          <w:tcPr>
            <w:tcW w:w="901" w:type="dxa"/>
            <w:shd w:val="solid" w:color="FFFFFF" w:fill="auto"/>
          </w:tcPr>
          <w:p w14:paraId="0696028E"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SA5#165</w:t>
            </w:r>
          </w:p>
        </w:tc>
        <w:tc>
          <w:tcPr>
            <w:tcW w:w="1134" w:type="dxa"/>
            <w:shd w:val="solid" w:color="FFFFFF" w:fill="auto"/>
          </w:tcPr>
          <w:p w14:paraId="43ECC34C" w14:textId="77777777" w:rsidR="00614DD7" w:rsidRDefault="00000000">
            <w:pPr>
              <w:pStyle w:val="TAC"/>
              <w:rPr>
                <w:rFonts w:eastAsia="宋体"/>
                <w:sz w:val="16"/>
                <w:szCs w:val="16"/>
                <w:lang w:val="en-US" w:eastAsia="zh-CN"/>
              </w:rPr>
            </w:pPr>
            <w:r>
              <w:rPr>
                <w:rFonts w:eastAsia="宋体" w:hint="eastAsia"/>
                <w:sz w:val="16"/>
                <w:szCs w:val="16"/>
                <w:lang w:val="en-US" w:eastAsia="zh-CN"/>
              </w:rPr>
              <w:t>S5-260559</w:t>
            </w:r>
          </w:p>
          <w:p w14:paraId="6D0D1FE9" w14:textId="77777777" w:rsidR="00614DD7" w:rsidRDefault="00000000">
            <w:pPr>
              <w:pStyle w:val="TAC"/>
              <w:rPr>
                <w:rFonts w:eastAsia="宋体"/>
                <w:sz w:val="16"/>
                <w:szCs w:val="16"/>
                <w:lang w:val="en-US" w:eastAsia="zh-CN"/>
              </w:rPr>
            </w:pPr>
            <w:r>
              <w:rPr>
                <w:rFonts w:eastAsia="宋体" w:hint="eastAsia"/>
                <w:sz w:val="16"/>
                <w:szCs w:val="16"/>
                <w:lang w:val="en-US" w:eastAsia="zh-CN"/>
              </w:rPr>
              <w:t>S5-260560</w:t>
            </w:r>
          </w:p>
          <w:p w14:paraId="2B8E1DAA" w14:textId="77777777" w:rsidR="00614DD7" w:rsidRDefault="00000000">
            <w:pPr>
              <w:pStyle w:val="TAC"/>
              <w:rPr>
                <w:rFonts w:eastAsia="宋体"/>
                <w:sz w:val="16"/>
                <w:szCs w:val="16"/>
                <w:lang w:val="en-US" w:eastAsia="zh-CN"/>
              </w:rPr>
            </w:pPr>
            <w:r>
              <w:rPr>
                <w:rFonts w:eastAsia="宋体" w:hint="eastAsia"/>
                <w:sz w:val="16"/>
                <w:szCs w:val="16"/>
                <w:lang w:val="en-US" w:eastAsia="zh-CN"/>
              </w:rPr>
              <w:t>S5-260561</w:t>
            </w:r>
          </w:p>
          <w:p w14:paraId="0614CB84"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2</w:t>
            </w:r>
          </w:p>
          <w:p w14:paraId="66D048BD" w14:textId="77777777" w:rsidR="00614DD7" w:rsidRDefault="00614DD7">
            <w:pPr>
              <w:pStyle w:val="TAC"/>
              <w:rPr>
                <w:rFonts w:eastAsia="宋体"/>
                <w:sz w:val="16"/>
                <w:szCs w:val="16"/>
                <w:lang w:val="en-US" w:eastAsia="zh-CN"/>
              </w:rPr>
            </w:pPr>
          </w:p>
          <w:p w14:paraId="5F8366EE"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3</w:t>
            </w:r>
          </w:p>
          <w:p w14:paraId="4F10A45B" w14:textId="77777777" w:rsidR="00614DD7" w:rsidRDefault="00614DD7">
            <w:pPr>
              <w:pStyle w:val="TAC"/>
              <w:rPr>
                <w:rFonts w:eastAsia="宋体"/>
                <w:sz w:val="16"/>
                <w:szCs w:val="16"/>
                <w:lang w:val="en-US" w:eastAsia="zh-CN"/>
              </w:rPr>
            </w:pPr>
          </w:p>
          <w:p w14:paraId="4C7E267A"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4</w:t>
            </w:r>
          </w:p>
          <w:p w14:paraId="1E96F3FC" w14:textId="77777777" w:rsidR="00614DD7" w:rsidRDefault="00614DD7">
            <w:pPr>
              <w:pStyle w:val="TAC"/>
              <w:rPr>
                <w:rFonts w:eastAsia="宋体"/>
                <w:sz w:val="16"/>
                <w:szCs w:val="16"/>
                <w:lang w:val="en-US" w:eastAsia="zh-CN"/>
              </w:rPr>
            </w:pPr>
          </w:p>
          <w:p w14:paraId="201ABFF9"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5</w:t>
            </w:r>
          </w:p>
          <w:p w14:paraId="3D437A7D"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6</w:t>
            </w:r>
          </w:p>
          <w:p w14:paraId="60BEEEBE"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7</w:t>
            </w:r>
          </w:p>
          <w:p w14:paraId="17D9C6FE" w14:textId="77777777" w:rsidR="00614DD7"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8</w:t>
            </w:r>
          </w:p>
          <w:p w14:paraId="18B3BB31" w14:textId="77777777" w:rsidR="00614DD7" w:rsidRDefault="00614DD7">
            <w:pPr>
              <w:pStyle w:val="TAC"/>
              <w:rPr>
                <w:rFonts w:eastAsia="宋体"/>
                <w:sz w:val="16"/>
                <w:szCs w:val="16"/>
                <w:lang w:val="en-US" w:eastAsia="zh-CN"/>
              </w:rPr>
            </w:pPr>
          </w:p>
          <w:p w14:paraId="42211421" w14:textId="77777777" w:rsidR="00614DD7"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70</w:t>
            </w:r>
          </w:p>
          <w:p w14:paraId="0A0DFADA" w14:textId="77777777" w:rsidR="00614DD7"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71</w:t>
            </w:r>
          </w:p>
        </w:tc>
        <w:tc>
          <w:tcPr>
            <w:tcW w:w="567" w:type="dxa"/>
            <w:shd w:val="solid" w:color="FFFFFF" w:fill="auto"/>
          </w:tcPr>
          <w:p w14:paraId="555D2DE6" w14:textId="77777777" w:rsidR="00614DD7" w:rsidRDefault="00614DD7">
            <w:pPr>
              <w:pStyle w:val="TAC"/>
              <w:rPr>
                <w:sz w:val="16"/>
                <w:szCs w:val="16"/>
              </w:rPr>
            </w:pPr>
          </w:p>
        </w:tc>
        <w:tc>
          <w:tcPr>
            <w:tcW w:w="426" w:type="dxa"/>
            <w:shd w:val="solid" w:color="FFFFFF" w:fill="auto"/>
          </w:tcPr>
          <w:p w14:paraId="72B6ACF0" w14:textId="77777777" w:rsidR="00614DD7" w:rsidRDefault="00614DD7">
            <w:pPr>
              <w:pStyle w:val="TAC"/>
              <w:rPr>
                <w:sz w:val="16"/>
                <w:szCs w:val="16"/>
              </w:rPr>
            </w:pPr>
          </w:p>
        </w:tc>
        <w:tc>
          <w:tcPr>
            <w:tcW w:w="425" w:type="dxa"/>
            <w:shd w:val="solid" w:color="FFFFFF" w:fill="auto"/>
          </w:tcPr>
          <w:p w14:paraId="651571F7" w14:textId="77777777" w:rsidR="00614DD7" w:rsidRDefault="00614DD7">
            <w:pPr>
              <w:pStyle w:val="TAC"/>
              <w:rPr>
                <w:sz w:val="16"/>
                <w:szCs w:val="16"/>
              </w:rPr>
            </w:pPr>
          </w:p>
        </w:tc>
        <w:tc>
          <w:tcPr>
            <w:tcW w:w="4678" w:type="dxa"/>
            <w:shd w:val="solid" w:color="FFFFFF" w:fill="auto"/>
          </w:tcPr>
          <w:p w14:paraId="02C1F776"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Clarification on the Background</w:t>
            </w:r>
          </w:p>
          <w:p w14:paraId="663F1E77" w14:textId="77777777" w:rsidR="00614DD7"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Update Business Models in 6G Charging</w:t>
            </w:r>
          </w:p>
          <w:p w14:paraId="1E80A8B5" w14:textId="77777777" w:rsidR="00614DD7"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Add Use case for 6G Charging Architecture</w:t>
            </w:r>
          </w:p>
          <w:p w14:paraId="48D4DA55"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and charging requirements for 6G Converged Charging Architecture</w:t>
            </w:r>
          </w:p>
          <w:p w14:paraId="28C8B9A9"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Requirement, Key Issue of Aggregated Charging Mechanism for Multi-dimensional Resources</w:t>
            </w:r>
          </w:p>
          <w:p w14:paraId="37874683"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about the charging information collection and reporting</w:t>
            </w:r>
          </w:p>
          <w:p w14:paraId="5BA8D951"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request</w:t>
            </w:r>
          </w:p>
          <w:p w14:paraId="77A5EE6F"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session</w:t>
            </w:r>
          </w:p>
          <w:p w14:paraId="33B91BC0"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of charging for GenAI service</w:t>
            </w:r>
          </w:p>
          <w:p w14:paraId="5F6A5F4D"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for KI#1.1 Distributed Charging Architecture with Local CHF for Edge Applications</w:t>
            </w:r>
          </w:p>
          <w:p w14:paraId="0ED702EA"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 xml:space="preserve">Solution structuring of </w:t>
            </w:r>
            <w:proofErr w:type="spellStart"/>
            <w:r>
              <w:rPr>
                <w:rFonts w:eastAsia="宋体" w:cs="Arial"/>
                <w:color w:val="000000"/>
                <w:sz w:val="16"/>
                <w:szCs w:val="16"/>
                <w:lang w:val="en-US" w:eastAsia="zh-CN" w:bidi="ar"/>
              </w:rPr>
              <w:t>OpenAPI</w:t>
            </w:r>
            <w:proofErr w:type="spellEnd"/>
          </w:p>
          <w:p w14:paraId="69977ABC" w14:textId="77777777" w:rsidR="00614DD7"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structuring of ASN.1</w:t>
            </w:r>
          </w:p>
        </w:tc>
        <w:tc>
          <w:tcPr>
            <w:tcW w:w="708" w:type="dxa"/>
            <w:shd w:val="solid" w:color="FFFFFF" w:fill="auto"/>
          </w:tcPr>
          <w:p w14:paraId="734C732F" w14:textId="77777777" w:rsidR="00614DD7" w:rsidRDefault="00000000">
            <w:pPr>
              <w:pStyle w:val="TAC"/>
              <w:rPr>
                <w:rFonts w:eastAsia="宋体"/>
                <w:sz w:val="16"/>
                <w:szCs w:val="16"/>
                <w:lang w:val="en-US" w:eastAsia="zh-CN"/>
              </w:rPr>
            </w:pPr>
            <w:r>
              <w:rPr>
                <w:rFonts w:eastAsia="宋体" w:hint="eastAsia"/>
                <w:sz w:val="16"/>
                <w:szCs w:val="16"/>
                <w:lang w:val="en-US" w:eastAsia="zh-CN"/>
              </w:rPr>
              <w:t>0.3.0</w:t>
            </w:r>
          </w:p>
        </w:tc>
      </w:tr>
    </w:tbl>
    <w:p w14:paraId="2C3FE9F6" w14:textId="77777777" w:rsidR="00614DD7" w:rsidRDefault="00614DD7"/>
    <w:p w14:paraId="2AFF455B" w14:textId="77777777" w:rsidR="00614DD7" w:rsidRDefault="00614DD7">
      <w:pPr>
        <w:rPr>
          <w:rFonts w:eastAsia="等线"/>
          <w:lang w:eastAsia="zh-CN"/>
        </w:rPr>
      </w:pPr>
    </w:p>
    <w:sectPr w:rsidR="00614DD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3A6E" w14:textId="77777777" w:rsidR="00506AF0" w:rsidRDefault="00506AF0">
      <w:pPr>
        <w:spacing w:after="0"/>
      </w:pPr>
      <w:r>
        <w:separator/>
      </w:r>
    </w:p>
  </w:endnote>
  <w:endnote w:type="continuationSeparator" w:id="0">
    <w:p w14:paraId="4CCB92A1" w14:textId="77777777" w:rsidR="00506AF0" w:rsidRDefault="00506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ksdb"/>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0D2F" w14:textId="77777777" w:rsidR="00614DD7"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38279" w14:textId="77777777" w:rsidR="00506AF0" w:rsidRDefault="00506AF0">
      <w:pPr>
        <w:spacing w:after="0"/>
      </w:pPr>
      <w:r>
        <w:separator/>
      </w:r>
    </w:p>
  </w:footnote>
  <w:footnote w:type="continuationSeparator" w:id="0">
    <w:p w14:paraId="25769967" w14:textId="77777777" w:rsidR="00506AF0" w:rsidRDefault="00506A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D447" w14:textId="5ABFF6C3" w:rsidR="00614DD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A10">
      <w:rPr>
        <w:rFonts w:ascii="Arial" w:hAnsi="Arial" w:cs="Arial"/>
        <w:b/>
        <w:noProof/>
        <w:sz w:val="18"/>
        <w:szCs w:val="18"/>
      </w:rPr>
      <w:t>3GPP TR 32.801-02 V0.3.0 (2026-02)</w:t>
    </w:r>
    <w:r>
      <w:rPr>
        <w:rFonts w:ascii="Arial" w:hAnsi="Arial" w:cs="Arial"/>
        <w:b/>
        <w:sz w:val="18"/>
        <w:szCs w:val="18"/>
      </w:rPr>
      <w:fldChar w:fldCharType="end"/>
    </w:r>
  </w:p>
  <w:p w14:paraId="53658048" w14:textId="77777777" w:rsidR="00614DD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7F737D9" w14:textId="3F37696E" w:rsidR="00614DD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A10">
      <w:rPr>
        <w:rFonts w:ascii="Arial" w:hAnsi="Arial" w:cs="Arial"/>
        <w:b/>
        <w:noProof/>
        <w:sz w:val="18"/>
        <w:szCs w:val="18"/>
      </w:rPr>
      <w:t>Release 20</w:t>
    </w:r>
    <w:r>
      <w:rPr>
        <w:rFonts w:ascii="Arial" w:hAnsi="Arial" w:cs="Arial"/>
        <w:b/>
        <w:sz w:val="18"/>
        <w:szCs w:val="18"/>
      </w:rPr>
      <w:fldChar w:fldCharType="end"/>
    </w:r>
  </w:p>
  <w:p w14:paraId="62267D09" w14:textId="77777777" w:rsidR="00614DD7" w:rsidRDefault="00614DD7">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C5526B9"/>
    <w:multiLevelType w:val="multilevel"/>
    <w:tmpl w:val="1C5526B9"/>
    <w:lvl w:ilvl="0">
      <w:start w:val="4"/>
      <w:numFmt w:val="bullet"/>
      <w:lvlText w:val="-"/>
      <w:lvlJc w:val="left"/>
      <w:pPr>
        <w:ind w:left="1124" w:hanging="420"/>
      </w:pPr>
      <w:rPr>
        <w:rFonts w:ascii="Times New Roman" w:eastAsia="Times New Roman" w:hAnsi="Times New Roman" w:cs="Times New Roman" w:hint="default"/>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11" w15:restartNumberingAfterBreak="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07196032">
    <w:abstractNumId w:val="3"/>
  </w:num>
  <w:num w:numId="2" w16cid:durableId="1924995649">
    <w:abstractNumId w:val="5"/>
  </w:num>
  <w:num w:numId="3" w16cid:durableId="1415280588">
    <w:abstractNumId w:val="8"/>
  </w:num>
  <w:num w:numId="4" w16cid:durableId="61101280">
    <w:abstractNumId w:val="9"/>
  </w:num>
  <w:num w:numId="5" w16cid:durableId="27921534">
    <w:abstractNumId w:val="6"/>
  </w:num>
  <w:num w:numId="6" w16cid:durableId="390154809">
    <w:abstractNumId w:val="2"/>
  </w:num>
  <w:num w:numId="7" w16cid:durableId="757600870">
    <w:abstractNumId w:val="7"/>
  </w:num>
  <w:num w:numId="8" w16cid:durableId="790175289">
    <w:abstractNumId w:val="4"/>
  </w:num>
  <w:num w:numId="9" w16cid:durableId="750390129">
    <w:abstractNumId w:val="1"/>
  </w:num>
  <w:num w:numId="10" w16cid:durableId="1252813353">
    <w:abstractNumId w:val="0"/>
  </w:num>
  <w:num w:numId="11" w16cid:durableId="1345523129">
    <w:abstractNumId w:val="10"/>
  </w:num>
  <w:num w:numId="12" w16cid:durableId="13095539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2E7B"/>
    <w:rsid w:val="00063BF3"/>
    <w:rsid w:val="000655A6"/>
    <w:rsid w:val="00076383"/>
    <w:rsid w:val="00080512"/>
    <w:rsid w:val="00084E16"/>
    <w:rsid w:val="00087092"/>
    <w:rsid w:val="000B4A10"/>
    <w:rsid w:val="000C1BBC"/>
    <w:rsid w:val="000C47C3"/>
    <w:rsid w:val="000D58AB"/>
    <w:rsid w:val="000D64FC"/>
    <w:rsid w:val="000E3080"/>
    <w:rsid w:val="000E3BAE"/>
    <w:rsid w:val="0010268D"/>
    <w:rsid w:val="00102C06"/>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D66BE"/>
    <w:rsid w:val="001E2059"/>
    <w:rsid w:val="001E381A"/>
    <w:rsid w:val="001F0C1D"/>
    <w:rsid w:val="001F1132"/>
    <w:rsid w:val="001F168B"/>
    <w:rsid w:val="00212FF5"/>
    <w:rsid w:val="0022006F"/>
    <w:rsid w:val="00224D57"/>
    <w:rsid w:val="002347A2"/>
    <w:rsid w:val="00255C5C"/>
    <w:rsid w:val="002675F0"/>
    <w:rsid w:val="002760EE"/>
    <w:rsid w:val="00276AF2"/>
    <w:rsid w:val="00276F3E"/>
    <w:rsid w:val="002961BB"/>
    <w:rsid w:val="002B6339"/>
    <w:rsid w:val="002D6CE4"/>
    <w:rsid w:val="002E00EE"/>
    <w:rsid w:val="002E4E6F"/>
    <w:rsid w:val="002F4E3A"/>
    <w:rsid w:val="002F5AE7"/>
    <w:rsid w:val="00315B85"/>
    <w:rsid w:val="003172DC"/>
    <w:rsid w:val="003425BC"/>
    <w:rsid w:val="00351000"/>
    <w:rsid w:val="00351E6D"/>
    <w:rsid w:val="0035462D"/>
    <w:rsid w:val="00356555"/>
    <w:rsid w:val="00361A6D"/>
    <w:rsid w:val="003765B8"/>
    <w:rsid w:val="00391F83"/>
    <w:rsid w:val="00397729"/>
    <w:rsid w:val="003B2D05"/>
    <w:rsid w:val="003C2EFF"/>
    <w:rsid w:val="003C3971"/>
    <w:rsid w:val="003C7D74"/>
    <w:rsid w:val="003E01D1"/>
    <w:rsid w:val="003E26D5"/>
    <w:rsid w:val="003F68B2"/>
    <w:rsid w:val="00423334"/>
    <w:rsid w:val="004345EC"/>
    <w:rsid w:val="00437733"/>
    <w:rsid w:val="00437E08"/>
    <w:rsid w:val="00450D19"/>
    <w:rsid w:val="00451F1A"/>
    <w:rsid w:val="00453BA6"/>
    <w:rsid w:val="00464BC0"/>
    <w:rsid w:val="00465515"/>
    <w:rsid w:val="004922D6"/>
    <w:rsid w:val="0049751D"/>
    <w:rsid w:val="004B37F5"/>
    <w:rsid w:val="004B7971"/>
    <w:rsid w:val="004B7B26"/>
    <w:rsid w:val="004C30AC"/>
    <w:rsid w:val="004D3578"/>
    <w:rsid w:val="004E207D"/>
    <w:rsid w:val="004E213A"/>
    <w:rsid w:val="004E7A68"/>
    <w:rsid w:val="004F0988"/>
    <w:rsid w:val="004F3340"/>
    <w:rsid w:val="00506AF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C7E17"/>
    <w:rsid w:val="005D1B41"/>
    <w:rsid w:val="005D22C7"/>
    <w:rsid w:val="005D2E01"/>
    <w:rsid w:val="005D7526"/>
    <w:rsid w:val="005E4BB2"/>
    <w:rsid w:val="005E65ED"/>
    <w:rsid w:val="005F0299"/>
    <w:rsid w:val="005F788A"/>
    <w:rsid w:val="00602AEA"/>
    <w:rsid w:val="00613599"/>
    <w:rsid w:val="00614DD7"/>
    <w:rsid w:val="00614FDF"/>
    <w:rsid w:val="0062157C"/>
    <w:rsid w:val="0063543D"/>
    <w:rsid w:val="00637994"/>
    <w:rsid w:val="00640023"/>
    <w:rsid w:val="0064262B"/>
    <w:rsid w:val="00647114"/>
    <w:rsid w:val="0065201E"/>
    <w:rsid w:val="00653AAF"/>
    <w:rsid w:val="00662391"/>
    <w:rsid w:val="00670CF4"/>
    <w:rsid w:val="00682287"/>
    <w:rsid w:val="006876CB"/>
    <w:rsid w:val="006912E9"/>
    <w:rsid w:val="00694D2B"/>
    <w:rsid w:val="006A323F"/>
    <w:rsid w:val="006B30D0"/>
    <w:rsid w:val="006C1D2A"/>
    <w:rsid w:val="006C3D95"/>
    <w:rsid w:val="006C7D0A"/>
    <w:rsid w:val="006E5C86"/>
    <w:rsid w:val="006E746F"/>
    <w:rsid w:val="006E770F"/>
    <w:rsid w:val="007000D6"/>
    <w:rsid w:val="00701116"/>
    <w:rsid w:val="0071174C"/>
    <w:rsid w:val="00713C44"/>
    <w:rsid w:val="007145E7"/>
    <w:rsid w:val="0073187A"/>
    <w:rsid w:val="00734A5B"/>
    <w:rsid w:val="00736471"/>
    <w:rsid w:val="0074026F"/>
    <w:rsid w:val="007429F6"/>
    <w:rsid w:val="00744E76"/>
    <w:rsid w:val="00765EA3"/>
    <w:rsid w:val="00774DA4"/>
    <w:rsid w:val="007757BB"/>
    <w:rsid w:val="00775968"/>
    <w:rsid w:val="00781F0F"/>
    <w:rsid w:val="00790F5F"/>
    <w:rsid w:val="007A5F80"/>
    <w:rsid w:val="007B600E"/>
    <w:rsid w:val="007C1277"/>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33FB0"/>
    <w:rsid w:val="00942EC2"/>
    <w:rsid w:val="00950B0A"/>
    <w:rsid w:val="00967E3B"/>
    <w:rsid w:val="00970AF4"/>
    <w:rsid w:val="00975DAE"/>
    <w:rsid w:val="009808DF"/>
    <w:rsid w:val="0099023D"/>
    <w:rsid w:val="009A4B60"/>
    <w:rsid w:val="009B1FBE"/>
    <w:rsid w:val="009B534D"/>
    <w:rsid w:val="009D3599"/>
    <w:rsid w:val="009E2532"/>
    <w:rsid w:val="009F27F8"/>
    <w:rsid w:val="009F37B7"/>
    <w:rsid w:val="009F6D8C"/>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154"/>
    <w:rsid w:val="00AD45A1"/>
    <w:rsid w:val="00AE6164"/>
    <w:rsid w:val="00AE65E2"/>
    <w:rsid w:val="00AF1460"/>
    <w:rsid w:val="00B02E87"/>
    <w:rsid w:val="00B11544"/>
    <w:rsid w:val="00B15449"/>
    <w:rsid w:val="00B27571"/>
    <w:rsid w:val="00B36160"/>
    <w:rsid w:val="00B429A1"/>
    <w:rsid w:val="00B75D59"/>
    <w:rsid w:val="00B86406"/>
    <w:rsid w:val="00B93086"/>
    <w:rsid w:val="00BA19ED"/>
    <w:rsid w:val="00BA4B8D"/>
    <w:rsid w:val="00BB1B76"/>
    <w:rsid w:val="00BB252D"/>
    <w:rsid w:val="00BB4D70"/>
    <w:rsid w:val="00BC0858"/>
    <w:rsid w:val="00BC0F7D"/>
    <w:rsid w:val="00BC1C4B"/>
    <w:rsid w:val="00BC7A0C"/>
    <w:rsid w:val="00BD7D31"/>
    <w:rsid w:val="00BE3255"/>
    <w:rsid w:val="00BE6E26"/>
    <w:rsid w:val="00BE7138"/>
    <w:rsid w:val="00BF128E"/>
    <w:rsid w:val="00C074DD"/>
    <w:rsid w:val="00C1496A"/>
    <w:rsid w:val="00C14D09"/>
    <w:rsid w:val="00C235D6"/>
    <w:rsid w:val="00C33079"/>
    <w:rsid w:val="00C45231"/>
    <w:rsid w:val="00C551FF"/>
    <w:rsid w:val="00C60DCC"/>
    <w:rsid w:val="00C6688B"/>
    <w:rsid w:val="00C72833"/>
    <w:rsid w:val="00C80F1D"/>
    <w:rsid w:val="00C91962"/>
    <w:rsid w:val="00C93F40"/>
    <w:rsid w:val="00C96AC7"/>
    <w:rsid w:val="00CA3D0C"/>
    <w:rsid w:val="00D205C6"/>
    <w:rsid w:val="00D2431C"/>
    <w:rsid w:val="00D34F6D"/>
    <w:rsid w:val="00D53FB5"/>
    <w:rsid w:val="00D57972"/>
    <w:rsid w:val="00D62923"/>
    <w:rsid w:val="00D63821"/>
    <w:rsid w:val="00D66985"/>
    <w:rsid w:val="00D66C4B"/>
    <w:rsid w:val="00D675A9"/>
    <w:rsid w:val="00D67B57"/>
    <w:rsid w:val="00D70E91"/>
    <w:rsid w:val="00D738D6"/>
    <w:rsid w:val="00D755EB"/>
    <w:rsid w:val="00D76048"/>
    <w:rsid w:val="00D82E6F"/>
    <w:rsid w:val="00D85052"/>
    <w:rsid w:val="00D87E00"/>
    <w:rsid w:val="00D9134D"/>
    <w:rsid w:val="00DA7A03"/>
    <w:rsid w:val="00DB1818"/>
    <w:rsid w:val="00DB3FD6"/>
    <w:rsid w:val="00DC309B"/>
    <w:rsid w:val="00DC4DA2"/>
    <w:rsid w:val="00DC5599"/>
    <w:rsid w:val="00DC598C"/>
    <w:rsid w:val="00DC5B50"/>
    <w:rsid w:val="00DD4C17"/>
    <w:rsid w:val="00DD74A5"/>
    <w:rsid w:val="00DF2B1F"/>
    <w:rsid w:val="00DF62CD"/>
    <w:rsid w:val="00E02C61"/>
    <w:rsid w:val="00E14916"/>
    <w:rsid w:val="00E16509"/>
    <w:rsid w:val="00E178BC"/>
    <w:rsid w:val="00E24999"/>
    <w:rsid w:val="00E31385"/>
    <w:rsid w:val="00E44582"/>
    <w:rsid w:val="00E44FFC"/>
    <w:rsid w:val="00E5069F"/>
    <w:rsid w:val="00E51C11"/>
    <w:rsid w:val="00E60E4F"/>
    <w:rsid w:val="00E77645"/>
    <w:rsid w:val="00EA15B0"/>
    <w:rsid w:val="00EA31F0"/>
    <w:rsid w:val="00EA5EA7"/>
    <w:rsid w:val="00EA66BD"/>
    <w:rsid w:val="00EB77DC"/>
    <w:rsid w:val="00EC0AF1"/>
    <w:rsid w:val="00EC4A25"/>
    <w:rsid w:val="00ED078F"/>
    <w:rsid w:val="00ED1741"/>
    <w:rsid w:val="00ED2967"/>
    <w:rsid w:val="00EE7B29"/>
    <w:rsid w:val="00EF608C"/>
    <w:rsid w:val="00F025A2"/>
    <w:rsid w:val="00F04712"/>
    <w:rsid w:val="00F0645A"/>
    <w:rsid w:val="00F13360"/>
    <w:rsid w:val="00F15B1D"/>
    <w:rsid w:val="00F22EC7"/>
    <w:rsid w:val="00F325C8"/>
    <w:rsid w:val="00F34834"/>
    <w:rsid w:val="00F3552C"/>
    <w:rsid w:val="00F358A6"/>
    <w:rsid w:val="00F3687D"/>
    <w:rsid w:val="00F445CF"/>
    <w:rsid w:val="00F57C13"/>
    <w:rsid w:val="00F653B8"/>
    <w:rsid w:val="00F77322"/>
    <w:rsid w:val="00F86634"/>
    <w:rsid w:val="00F9008D"/>
    <w:rsid w:val="00FA1266"/>
    <w:rsid w:val="00FA15DC"/>
    <w:rsid w:val="00FA27E1"/>
    <w:rsid w:val="00FA46BB"/>
    <w:rsid w:val="00FC1192"/>
    <w:rsid w:val="00FC2AD2"/>
    <w:rsid w:val="00FC6636"/>
    <w:rsid w:val="00FD2881"/>
    <w:rsid w:val="040807DF"/>
    <w:rsid w:val="051F2A8E"/>
    <w:rsid w:val="0DEA3E0C"/>
    <w:rsid w:val="0F7316A6"/>
    <w:rsid w:val="13E56038"/>
    <w:rsid w:val="19FE63BB"/>
    <w:rsid w:val="1AFB45E8"/>
    <w:rsid w:val="1FA35E78"/>
    <w:rsid w:val="1FA55E9C"/>
    <w:rsid w:val="1FB16B76"/>
    <w:rsid w:val="2B361B54"/>
    <w:rsid w:val="2EA01570"/>
    <w:rsid w:val="2F010751"/>
    <w:rsid w:val="33861966"/>
    <w:rsid w:val="34737051"/>
    <w:rsid w:val="39873ED6"/>
    <w:rsid w:val="39AA70D6"/>
    <w:rsid w:val="4101436A"/>
    <w:rsid w:val="43F17379"/>
    <w:rsid w:val="453D4D20"/>
    <w:rsid w:val="47E76908"/>
    <w:rsid w:val="49002159"/>
    <w:rsid w:val="496E4E0F"/>
    <w:rsid w:val="4B462361"/>
    <w:rsid w:val="525E0944"/>
    <w:rsid w:val="64A50CA6"/>
    <w:rsid w:val="64DB66B1"/>
    <w:rsid w:val="656F7C03"/>
    <w:rsid w:val="67833F60"/>
    <w:rsid w:val="67D5664F"/>
    <w:rsid w:val="68DF783B"/>
    <w:rsid w:val="69366B13"/>
    <w:rsid w:val="6B4D477B"/>
    <w:rsid w:val="72317273"/>
    <w:rsid w:val="740C116F"/>
    <w:rsid w:val="76084D98"/>
    <w:rsid w:val="78330893"/>
    <w:rsid w:val="7CA4224B"/>
    <w:rsid w:val="7DC54A2C"/>
    <w:rsid w:val="7F8C6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3979B"/>
  <w15:docId w15:val="{8969AE89-D997-4934-B4B4-9D8C6547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customStyle="1" w:styleId="2c">
    <w:name w:val="修订2"/>
    <w:hidden/>
    <w:uiPriority w:val="99"/>
    <w:unhideWhenUsed/>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eastAsia="Times New Roman"/>
      <w:lang w:val="en-GB" w:eastAsia="en-US"/>
    </w:rPr>
  </w:style>
  <w:style w:type="paragraph" w:customStyle="1" w:styleId="45">
    <w:name w:val="修订4"/>
    <w:hidden/>
    <w:uiPriority w:val="99"/>
    <w:unhideWhenUsed/>
    <w:qFormat/>
    <w:rPr>
      <w:rFonts w:eastAsia="Times New Roman"/>
      <w:lang w:val="en-GB" w:eastAsia="en-US"/>
    </w:rPr>
  </w:style>
  <w:style w:type="paragraph" w:customStyle="1" w:styleId="55">
    <w:name w:val="修订5"/>
    <w:hidden/>
    <w:uiPriority w:val="99"/>
    <w:unhideWhenUsed/>
    <w:qFormat/>
    <w:rPr>
      <w:rFonts w:eastAsia="Times New Roman"/>
      <w:lang w:val="en-GB" w:eastAsia="en-US"/>
    </w:rPr>
  </w:style>
  <w:style w:type="paragraph" w:customStyle="1" w:styleId="61">
    <w:name w:val="修订6"/>
    <w:hidden/>
    <w:uiPriority w:val="99"/>
    <w:unhideWhenUsed/>
    <w:qFormat/>
    <w:rPr>
      <w:rFonts w:eastAsia="Times New Roman"/>
      <w:lang w:val="en-GB" w:eastAsia="en-US"/>
    </w:rPr>
  </w:style>
  <w:style w:type="paragraph" w:customStyle="1" w:styleId="71">
    <w:name w:val="修订7"/>
    <w:hidden/>
    <w:uiPriority w:val="99"/>
    <w:unhideWhenUsed/>
    <w:qFormat/>
    <w:rPr>
      <w:rFonts w:eastAsia="Times New Roman"/>
      <w:lang w:val="en-GB" w:eastAsia="en-US"/>
    </w:rPr>
  </w:style>
  <w:style w:type="paragraph" w:customStyle="1" w:styleId="81">
    <w:name w:val="修订8"/>
    <w:hidden/>
    <w:uiPriority w:val="99"/>
    <w:unhideWhenUsed/>
    <w:qFormat/>
    <w:rPr>
      <w:rFonts w:eastAsia="Times New Roman"/>
      <w:lang w:val="en-GB" w:eastAsia="en-US"/>
    </w:rPr>
  </w:style>
  <w:style w:type="paragraph" w:customStyle="1" w:styleId="91">
    <w:name w:val="修订9"/>
    <w:hidden/>
    <w:uiPriority w:val="99"/>
    <w:unhideWhenUsed/>
    <w:qFormat/>
    <w:rPr>
      <w:rFonts w:eastAsia="Times New Roman"/>
      <w:lang w:val="en-GB" w:eastAsia="en-US"/>
    </w:rPr>
  </w:style>
  <w:style w:type="character" w:customStyle="1" w:styleId="B1Char">
    <w:name w:val="B1 Char"/>
    <w:link w:val="B1"/>
    <w:qFormat/>
    <w:locked/>
    <w:rsid w:val="00AD4154"/>
    <w:rPr>
      <w:rFonts w:eastAsia="Times New Roman"/>
      <w:lang w:val="en-GB" w:eastAsia="en-US"/>
    </w:rPr>
  </w:style>
  <w:style w:type="paragraph" w:styleId="affff5">
    <w:name w:val="Revision"/>
    <w:hidden/>
    <w:uiPriority w:val="99"/>
    <w:unhideWhenUsed/>
    <w:rsid w:val="00AD41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18</Pages>
  <Words>5403</Words>
  <Characters>31124</Characters>
  <Application>Microsoft Office Word</Application>
  <DocSecurity>0</DocSecurity>
  <Lines>778</Lines>
  <Paragraphs>598</Paragraphs>
  <ScaleCrop>false</ScaleCrop>
  <Company>ETSI</Company>
  <LinksUpToDate>false</LinksUpToDate>
  <CharactersWithSpaces>35929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97</cp:revision>
  <cp:lastPrinted>2019-02-25T14:05:00Z</cp:lastPrinted>
  <dcterms:created xsi:type="dcterms:W3CDTF">2024-10-16T08:41:00Z</dcterms:created>
  <dcterms:modified xsi:type="dcterms:W3CDTF">2026-02-14T03:22:00Z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