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cantSplit/>
        </w:trPr>
        <w:tc>
          <w:tcPr>
            <w:tcW w:w="10423" w:type="dxa"/>
            <w:gridSpan w:val="2"/>
            <w:shd w:val="clear" w:color="auto" w:fill="auto"/>
          </w:tcPr>
          <w:p>
            <w:pPr>
              <w:pStyle w:val="116"/>
              <w:keepNext/>
              <w:keepLines/>
              <w:pageBreakBefore w:val="0"/>
              <w:framePr w:w="0" w:hRule="auto" w:wrap="auto" w:vAnchor="margin" w:hAnchor="text" w:yAlign="inline"/>
              <w:kinsoku/>
              <w:wordWrap/>
              <w:topLinePunct w:val="0"/>
              <w:bidi w:val="0"/>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38.719-02-01</w:t>
            </w:r>
            <w:bookmarkEnd w:id="2"/>
            <w:bookmarkStart w:id="3" w:name="specVersion"/>
            <w:r>
              <w:rPr>
                <w:rFonts w:hint="eastAsia" w:eastAsia="宋体"/>
                <w:lang w:val="en-US" w:eastAsia="zh-CN"/>
              </w:rPr>
              <w:t>V0.8.0</w:t>
            </w:r>
            <w:bookmarkEnd w:id="3"/>
            <w:r>
              <w:t xml:space="preserve"> </w:t>
            </w:r>
            <w:r>
              <w:rPr>
                <w:sz w:val="32"/>
              </w:rPr>
              <w:t>(</w:t>
            </w:r>
            <w:bookmarkStart w:id="4" w:name="issueDate"/>
            <w:r>
              <w:rPr>
                <w:rFonts w:hint="eastAsia" w:eastAsia="宋体"/>
                <w:sz w:val="32"/>
                <w:lang w:val="en-US" w:eastAsia="zh-CN"/>
              </w:rPr>
              <w:t>2025-</w:t>
            </w:r>
            <w:bookmarkEnd w:id="4"/>
            <w:r>
              <w:rPr>
                <w:rFonts w:hint="eastAsia" w:eastAsia="宋体"/>
                <w:sz w:val="32"/>
                <w:lang w:val="en-US" w:eastAsia="zh-CN"/>
              </w:rPr>
              <w:t>10</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7"/>
              <w:keepNext/>
              <w:keepLines/>
              <w:pageBreakBefore w:val="0"/>
              <w:framePr w:w="0" w:hRule="auto" w:wrap="auto" w:vAnchor="margin" w:hAnchor="text" w:yAlign="inline"/>
              <w:kinsoku/>
              <w:wordWrap/>
              <w:topLinePunct w:val="0"/>
              <w:bidi w:val="0"/>
            </w:pPr>
            <w:r>
              <w:t xml:space="preserve">Technical </w:t>
            </w:r>
            <w:bookmarkStart w:id="5" w:name="spectype2"/>
            <w:r>
              <w:t>Report</w:t>
            </w:r>
            <w:bookmarkEnd w:id="5"/>
          </w:p>
          <w:p>
            <w:pPr>
              <w:pStyle w:val="131"/>
              <w:keepNext/>
              <w:keepLines/>
              <w:pageBreakBefore w:val="0"/>
              <w:kinsoku/>
              <w:wordWrap/>
              <w:topLinePunct w:val="0"/>
              <w:bidi w:val="0"/>
              <w:rPr>
                <w:color w:val="auto"/>
              </w:rPr>
            </w:pPr>
            <w:r>
              <w:rPr>
                <w:color w:val="auto"/>
              </w:rPr>
              <w:br w:type="textWrapping"/>
            </w:r>
            <w:r>
              <w:rPr>
                <w:color w:val="auto"/>
              </w:rP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8"/>
              <w:keepNext/>
              <w:keepLines/>
              <w:pageBreakBefore w:val="0"/>
              <w:framePr w:wrap="auto" w:vAnchor="margin" w:hAnchor="text" w:yAlign="inline"/>
              <w:kinsoku/>
              <w:wordWrap/>
              <w:topLinePunct w:val="0"/>
              <w:bidi w:val="0"/>
            </w:pPr>
            <w:r>
              <w:t>3rd Generation Partnership Project;</w:t>
            </w:r>
          </w:p>
          <w:p>
            <w:pPr>
              <w:pStyle w:val="118"/>
              <w:keepNext/>
              <w:keepLines/>
              <w:pageBreakBefore w:val="0"/>
              <w:framePr w:wrap="auto" w:vAnchor="margin" w:hAnchor="text" w:yAlign="inline"/>
              <w:kinsoku/>
              <w:wordWrap/>
              <w:topLinePunct w:val="0"/>
              <w:bidi w:val="0"/>
              <w:rPr>
                <w:highlight w:val="yellow"/>
              </w:rPr>
            </w:pPr>
            <w:r>
              <w:t>Technical Specification Group</w:t>
            </w:r>
            <w:r>
              <w:rPr>
                <w:rFonts w:hint="eastAsia" w:eastAsia="宋体"/>
                <w:lang w:val="en-US" w:eastAsia="zh-CN"/>
              </w:rPr>
              <w:t xml:space="preserve"> </w:t>
            </w:r>
            <w:r>
              <w:t>Radio Access Network;</w:t>
            </w:r>
            <w:r>
              <w:rPr>
                <w:rFonts w:hint="eastAsia" w:eastAsia="宋体"/>
                <w:lang w:val="en-US" w:eastAsia="zh-CN"/>
              </w:rPr>
              <w:t xml:space="preserve"> </w:t>
            </w:r>
            <w:bookmarkStart w:id="6" w:name="specTitle"/>
          </w:p>
          <w:p>
            <w:pPr>
              <w:pStyle w:val="118"/>
              <w:keepNext/>
              <w:keepLines/>
              <w:pageBreakBefore w:val="0"/>
              <w:framePr w:wrap="auto" w:vAnchor="margin" w:hAnchor="text" w:yAlign="inline"/>
              <w:kinsoku/>
              <w:wordWrap/>
              <w:topLinePunct w:val="0"/>
              <w:bidi w:val="0"/>
            </w:pPr>
            <w:r>
              <w:t>Rel-19 NR inter-band CA/DC configurations including inter band CA for 2 different bands DL with up to 2 different bands UL</w:t>
            </w:r>
            <w:bookmarkEnd w:id="6"/>
          </w:p>
          <w:p>
            <w:pPr>
              <w:pStyle w:val="118"/>
              <w:keepNext/>
              <w:keepLines/>
              <w:pageBreakBefore w:val="0"/>
              <w:framePr w:wrap="auto" w:vAnchor="margin" w:hAnchor="text" w:yAlign="inline"/>
              <w:kinsoku/>
              <w:wordWrap/>
              <w:topLinePunct w:val="0"/>
              <w:bidi w:val="0"/>
              <w:rPr>
                <w:i/>
                <w:sz w:val="28"/>
              </w:rPr>
            </w:pPr>
            <w:r>
              <w:t>(</w:t>
            </w:r>
            <w:r>
              <w:rPr>
                <w:rStyle w:val="97"/>
              </w:rPr>
              <w:t xml:space="preserve">Release </w:t>
            </w:r>
            <w:bookmarkStart w:id="7" w:name="specRelease"/>
            <w:r>
              <w:rPr>
                <w:rStyle w:val="97"/>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tcBorders>
              <w:top w:val="single" w:color="auto" w:sz="12" w:space="0"/>
              <w:bottom w:val="dashed" w:color="auto" w:sz="4" w:space="0"/>
            </w:tcBorders>
            <w:shd w:val="clear" w:color="auto" w:fill="auto"/>
          </w:tcPr>
          <w:p>
            <w:pPr>
              <w:pStyle w:val="103"/>
              <w:keepNext/>
              <w:keepLines/>
              <w:pageBreakBefore w:val="0"/>
              <w:kinsoku/>
              <w:wordWrap/>
              <w:topLinePunct w:val="0"/>
              <w:bidi w:val="0"/>
            </w:pPr>
            <w: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shd w:val="clear" w:color="auto" w:fill="auto"/>
          </w:tcPr>
          <w:p>
            <w:pPr>
              <w:pStyle w:val="104"/>
              <w:keepNext/>
              <w:keepLines/>
              <w:pageBreakBefore w:val="0"/>
              <w:kinsoku/>
              <w:wordWrap/>
              <w:topLinePunct w:val="0"/>
              <w:bidi w:val="0"/>
            </w:pPr>
            <w:bookmarkStart w:id="8" w:name="_MON_1684549432"/>
            <w:bookmarkEnd w:id="8"/>
            <w:r>
              <w:object>
                <v:shape id="_x0000_i1025" o:spt="75" type="#_x0000_t75" style="height:65.1pt;width:100.8pt;" o:ole="t" filled="f" o:preferrelative="t" stroked="f" coordsize="21600,21600">
                  <v:path/>
                  <v:fill on="f" focussize="0,0"/>
                  <v:stroke on="f" joinstyle="miter"/>
                  <v:imagedata r:id="rId14" o:title=""/>
                  <o:lock v:ext="edit" aspectratio="t"/>
                  <w10:wrap type="none"/>
                  <w10:anchorlock/>
                </v:shape>
                <o:OLEObject Type="Embed" ProgID="Word.Picture.8" ShapeID="_x0000_i1025" DrawAspect="Content" ObjectID="_1468075725" r:id="rId13">
                  <o:LockedField>false</o:LockedField>
                </o:OLEObject>
              </w:object>
            </w:r>
          </w:p>
        </w:tc>
        <w:tc>
          <w:tcPr>
            <w:tcW w:w="5212" w:type="dxa"/>
            <w:tcBorders>
              <w:top w:val="dashed" w:color="auto" w:sz="4" w:space="0"/>
              <w:bottom w:val="dashed" w:color="auto" w:sz="4" w:space="0"/>
            </w:tcBorders>
            <w:shd w:val="clear" w:color="auto" w:fill="auto"/>
          </w:tcPr>
          <w:p>
            <w:pPr>
              <w:pStyle w:val="103"/>
              <w:keepNext/>
              <w:keepLines/>
              <w:pageBreakBefore w:val="0"/>
              <w:kinsoku/>
              <w:wordWrap/>
              <w:topLinePunct w:val="0"/>
              <w:bidi w:val="0"/>
            </w:pPr>
            <w:bookmarkStart w:id="9" w:name="_MON_1710316168"/>
            <w:bookmarkEnd w:id="9"/>
            <w:r>
              <w:object>
                <v:shape id="_x0000_i1026" o:spt="75" type="#_x0000_t75" style="height:72pt;width:129.6pt;" o:ole="t" filled="f" o:preferrelative="t" stroked="f" coordsize="21600,21600">
                  <v:path/>
                  <v:fill on="f" focussize="0,0"/>
                  <v:stroke on="f" joinstyle="miter"/>
                  <v:imagedata r:id="rId16" o:title=""/>
                  <o:lock v:ext="edit" aspectratio="t"/>
                  <w10:wrap type="none"/>
                  <w10:anchorlock/>
                </v:shape>
                <o:OLEObject Type="Embed" ProgID="Word.Picture.8" ShapeID="_x0000_i1026" DrawAspect="Content" ObjectID="_1468075726" r:id="rId15">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shd w:val="clear" w:color="auto" w:fill="auto"/>
          </w:tcPr>
          <w:p>
            <w:pPr>
              <w:keepNext/>
              <w:keepLines/>
              <w:pageBreakBefore w:val="0"/>
              <w:kinsoku/>
              <w:wordWrap/>
              <w:topLinePunct w:val="0"/>
              <w:bidi w:val="0"/>
              <w:rPr>
                <w:sz w:val="16"/>
                <w:szCs w:val="16"/>
              </w:rPr>
            </w:pPr>
            <w:bookmarkStart w:id="10" w:name="_MON_1710316271"/>
            <w:bookmarkEnd w:id="10"/>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keepNext/>
        <w:keepLines/>
        <w:pageBreakBefore w:val="0"/>
        <w:kinsoku/>
        <w:wordWrap/>
        <w:topLinePunct w:val="0"/>
        <w:bidi w:val="0"/>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134" w:right="851" w:bottom="397" w:left="851" w:header="0" w:footer="0" w:gutter="0"/>
          <w:pgBorders>
            <w:top w:val="none" w:sz="0" w:space="0"/>
            <w:left w:val="none" w:sz="0" w:space="0"/>
            <w:bottom w:val="none" w:sz="0" w:space="0"/>
            <w:right w:val="none" w:sz="0" w:space="0"/>
          </w:pgBorders>
          <w:cols w:space="720" w:num="1"/>
        </w:sectPr>
      </w:pPr>
      <w:bookmarkStart w:id="11" w:name="_MON_1684549432"/>
      <w:bookmarkEnd w:id="11"/>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31"/>
              <w:keepNext/>
              <w:keepLines/>
              <w:pageBreakBefore w:val="0"/>
              <w:kinsoku/>
              <w:wordWrap/>
              <w:topLinePunct w:val="0"/>
              <w:bidi w:val="0"/>
              <w:rPr>
                <w:color w:val="auto"/>
              </w:rPr>
            </w:pPr>
            <w:bookmarkStart w:id="12"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9"/>
              <w:keepNext/>
              <w:keepLines/>
              <w:pageBreakBefore w:val="0"/>
              <w:kinsoku/>
              <w:wordWrap/>
              <w:topLinePunct w:val="0"/>
              <w:bidi w:val="0"/>
              <w:spacing w:after="240"/>
              <w:ind w:left="2835" w:right="2835"/>
              <w:jc w:val="center"/>
              <w:rPr>
                <w:rFonts w:ascii="Arial" w:hAnsi="Arial"/>
                <w:b/>
                <w:i/>
              </w:rPr>
            </w:pPr>
            <w:bookmarkStart w:id="13" w:name="coords3gpp"/>
            <w:r>
              <w:rPr>
                <w:rFonts w:ascii="Arial" w:hAnsi="Arial"/>
                <w:b/>
                <w:i/>
              </w:rPr>
              <w:t>3GPP</w:t>
            </w:r>
          </w:p>
          <w:p>
            <w:pPr>
              <w:pStyle w:val="109"/>
              <w:keepNext/>
              <w:keepLines/>
              <w:pageBreakBefore w:val="0"/>
              <w:pBdr>
                <w:bottom w:val="single" w:color="auto" w:sz="6" w:space="1"/>
              </w:pBdr>
              <w:kinsoku/>
              <w:wordWrap/>
              <w:topLinePunct w:val="0"/>
              <w:bidi w:val="0"/>
              <w:ind w:left="2835" w:right="2835"/>
              <w:jc w:val="center"/>
            </w:pPr>
            <w:r>
              <w:t>Postal address</w:t>
            </w:r>
          </w:p>
          <w:p>
            <w:pPr>
              <w:pStyle w:val="109"/>
              <w:keepNext/>
              <w:keepLines/>
              <w:pageBreakBefore w:val="0"/>
              <w:kinsoku/>
              <w:wordWrap/>
              <w:topLinePunct w:val="0"/>
              <w:bidi w:val="0"/>
              <w:ind w:left="2835" w:right="2835"/>
              <w:jc w:val="center"/>
              <w:rPr>
                <w:rFonts w:ascii="Arial" w:hAnsi="Arial"/>
                <w:sz w:val="18"/>
              </w:rPr>
            </w:pPr>
          </w:p>
          <w:p>
            <w:pPr>
              <w:pStyle w:val="109"/>
              <w:keepNext/>
              <w:keepLines/>
              <w:pageBreakBefore w:val="0"/>
              <w:pBdr>
                <w:bottom w:val="single" w:color="auto" w:sz="6" w:space="1"/>
              </w:pBdr>
              <w:kinsoku/>
              <w:wordWrap/>
              <w:topLinePunct w:val="0"/>
              <w:bidi w:val="0"/>
              <w:spacing w:before="240"/>
              <w:ind w:left="2835" w:right="2835"/>
              <w:jc w:val="center"/>
            </w:pPr>
            <w:r>
              <w:t>3GPP support office address</w:t>
            </w:r>
          </w:p>
          <w:p>
            <w:pPr>
              <w:pStyle w:val="109"/>
              <w:keepNext/>
              <w:keepLines/>
              <w:pageBreakBefore w:val="0"/>
              <w:kinsoku/>
              <w:wordWrap/>
              <w:topLinePunct w:val="0"/>
              <w:bidi w:val="0"/>
              <w:ind w:left="2835" w:right="2835"/>
              <w:jc w:val="center"/>
              <w:rPr>
                <w:rFonts w:ascii="Arial" w:hAnsi="Arial"/>
                <w:sz w:val="18"/>
                <w:lang w:val="fr-FR"/>
              </w:rPr>
            </w:pPr>
            <w:r>
              <w:rPr>
                <w:rFonts w:ascii="Arial" w:hAnsi="Arial"/>
                <w:sz w:val="18"/>
                <w:lang w:val="fr-FR"/>
              </w:rPr>
              <w:t>650 Route des Lucioles - Sophia Antipolis</w:t>
            </w:r>
          </w:p>
          <w:p>
            <w:pPr>
              <w:pStyle w:val="109"/>
              <w:keepNext/>
              <w:keepLines/>
              <w:pageBreakBefore w:val="0"/>
              <w:kinsoku/>
              <w:wordWrap/>
              <w:topLinePunct w:val="0"/>
              <w:bidi w:val="0"/>
              <w:ind w:left="2835" w:right="2835"/>
              <w:jc w:val="center"/>
              <w:rPr>
                <w:rFonts w:ascii="Arial" w:hAnsi="Arial"/>
                <w:sz w:val="18"/>
                <w:lang w:val="fr-FR"/>
              </w:rPr>
            </w:pPr>
            <w:r>
              <w:rPr>
                <w:rFonts w:ascii="Arial" w:hAnsi="Arial"/>
                <w:sz w:val="18"/>
                <w:lang w:val="fr-FR"/>
              </w:rPr>
              <w:t>Valbonne - FRANCE</w:t>
            </w:r>
          </w:p>
          <w:p>
            <w:pPr>
              <w:pStyle w:val="109"/>
              <w:keepNext/>
              <w:keepLines/>
              <w:pageBreakBefore w:val="0"/>
              <w:kinsoku/>
              <w:wordWrap/>
              <w:topLinePunct w:val="0"/>
              <w:bidi w:val="0"/>
              <w:spacing w:after="20"/>
              <w:ind w:left="2835" w:right="2835"/>
              <w:jc w:val="center"/>
              <w:rPr>
                <w:rFonts w:ascii="Arial" w:hAnsi="Arial"/>
                <w:sz w:val="18"/>
              </w:rPr>
            </w:pPr>
            <w:r>
              <w:rPr>
                <w:rFonts w:ascii="Arial" w:hAnsi="Arial"/>
                <w:sz w:val="18"/>
              </w:rPr>
              <w:t>Tel.: +33 4 92 94 42 00 Fax: +33 4 93 65 47 16</w:t>
            </w:r>
          </w:p>
          <w:p>
            <w:pPr>
              <w:pStyle w:val="109"/>
              <w:keepNext/>
              <w:keepLines/>
              <w:pageBreakBefore w:val="0"/>
              <w:pBdr>
                <w:bottom w:val="single" w:color="auto" w:sz="6" w:space="1"/>
              </w:pBdr>
              <w:kinsoku/>
              <w:wordWrap/>
              <w:topLinePunct w:val="0"/>
              <w:bidi w:val="0"/>
              <w:spacing w:before="240"/>
              <w:ind w:left="2835" w:right="2835"/>
              <w:jc w:val="center"/>
            </w:pPr>
            <w:r>
              <w:t>Internet</w:t>
            </w:r>
          </w:p>
          <w:p>
            <w:pPr>
              <w:pStyle w:val="109"/>
              <w:keepNext/>
              <w:keepLines/>
              <w:pageBreakBefore w:val="0"/>
              <w:kinsoku/>
              <w:wordWrap/>
              <w:topLinePunct w:val="0"/>
              <w:bidi w:val="0"/>
              <w:ind w:left="2835" w:right="2835"/>
              <w:jc w:val="center"/>
              <w:rPr>
                <w:rFonts w:ascii="Arial" w:hAnsi="Arial"/>
                <w:sz w:val="18"/>
              </w:rPr>
            </w:pPr>
            <w:r>
              <w:rPr>
                <w:rFonts w:ascii="Arial" w:hAnsi="Arial"/>
                <w:sz w:val="18"/>
              </w:rPr>
              <w:t>http://www.3gpp.org</w:t>
            </w:r>
            <w:bookmarkEnd w:id="13"/>
          </w:p>
          <w:p>
            <w:pPr>
              <w:keepNext/>
              <w:keepLines/>
              <w:pageBreakBefore w:val="0"/>
              <w:kinsoku/>
              <w:wordWrap/>
              <w:topLinePunct w:val="0"/>
              <w:bidi w:val="0"/>
            </w:pPr>
          </w:p>
        </w:tc>
      </w:tr>
      <w:tr>
        <w:tblPrEx>
          <w:tblCellMar>
            <w:top w:w="0" w:type="dxa"/>
            <w:left w:w="108" w:type="dxa"/>
            <w:bottom w:w="0" w:type="dxa"/>
            <w:right w:w="108" w:type="dxa"/>
          </w:tblCellMar>
        </w:tblPrEx>
        <w:tc>
          <w:tcPr>
            <w:tcW w:w="10423" w:type="dxa"/>
            <w:shd w:val="clear" w:color="auto" w:fill="auto"/>
            <w:vAlign w:val="bottom"/>
          </w:tcPr>
          <w:p>
            <w:pPr>
              <w:pStyle w:val="109"/>
              <w:keepNext/>
              <w:keepLines/>
              <w:pageBreakBefore w:val="0"/>
              <w:pBdr>
                <w:bottom w:val="single" w:color="auto" w:sz="6" w:space="1"/>
              </w:pBdr>
              <w:kinsoku/>
              <w:wordWrap/>
              <w:topLinePunct w:val="0"/>
              <w:bidi w:val="0"/>
              <w:spacing w:after="240"/>
              <w:jc w:val="center"/>
              <w:rPr>
                <w:rFonts w:ascii="Arial" w:hAnsi="Arial"/>
                <w:b/>
                <w:i/>
              </w:rPr>
            </w:pPr>
            <w:bookmarkStart w:id="14" w:name="copyrightNotification"/>
            <w:r>
              <w:rPr>
                <w:rFonts w:ascii="Arial" w:hAnsi="Arial"/>
                <w:b/>
                <w:i/>
              </w:rPr>
              <w:t>Copyright Notification</w:t>
            </w:r>
          </w:p>
          <w:p>
            <w:pPr>
              <w:pStyle w:val="109"/>
              <w:keepNext/>
              <w:keepLines/>
              <w:pageBreakBefore w:val="0"/>
              <w:kinsoku/>
              <w:wordWrap/>
              <w:topLinePunct w:val="0"/>
              <w:bidi w:val="0"/>
              <w:jc w:val="center"/>
            </w:pPr>
            <w:r>
              <w:t>No part may be reproduced except as authorized by written permission.</w:t>
            </w:r>
            <w:r>
              <w:br w:type="textWrapping"/>
            </w:r>
            <w:r>
              <w:t>The copyright and the foregoing restriction extend to reproduction in all media.</w:t>
            </w:r>
          </w:p>
          <w:p>
            <w:pPr>
              <w:pStyle w:val="109"/>
              <w:keepNext/>
              <w:keepLines/>
              <w:pageBreakBefore w:val="0"/>
              <w:kinsoku/>
              <w:wordWrap/>
              <w:topLinePunct w:val="0"/>
              <w:bidi w:val="0"/>
              <w:jc w:val="center"/>
            </w:pPr>
          </w:p>
          <w:p>
            <w:pPr>
              <w:pStyle w:val="109"/>
              <w:keepNext/>
              <w:keepLines/>
              <w:pageBreakBefore w:val="0"/>
              <w:kinsoku/>
              <w:wordWrap/>
              <w:topLinePunct w:val="0"/>
              <w:bidi w:val="0"/>
              <w:jc w:val="center"/>
              <w:rPr>
                <w:sz w:val="18"/>
              </w:rPr>
            </w:pPr>
            <w:r>
              <w:rPr>
                <w:sz w:val="18"/>
              </w:rPr>
              <w:t xml:space="preserve">© </w:t>
            </w:r>
            <w:bookmarkStart w:id="15" w:name="copyrightDate"/>
            <w:r>
              <w:rPr>
                <w:sz w:val="18"/>
              </w:rPr>
              <w:t>202</w:t>
            </w:r>
            <w:r>
              <w:rPr>
                <w:rFonts w:hint="eastAsia" w:eastAsia="宋体"/>
                <w:sz w:val="18"/>
                <w:lang w:val="en-US" w:eastAsia="zh-CN"/>
              </w:rPr>
              <w:t>5</w:t>
            </w:r>
            <w:bookmarkEnd w:id="15"/>
            <w:r>
              <w:rPr>
                <w:sz w:val="18"/>
              </w:rPr>
              <w:t>, 3GPP Organizational Partners (ARIB, ATIS, CCSA, ETSI, TSDSI, TTA, TTC).</w:t>
            </w:r>
            <w:bookmarkStart w:id="16" w:name="copyrightaddon"/>
            <w:bookmarkEnd w:id="16"/>
          </w:p>
          <w:p>
            <w:pPr>
              <w:pStyle w:val="109"/>
              <w:keepNext/>
              <w:keepLines/>
              <w:pageBreakBefore w:val="0"/>
              <w:kinsoku/>
              <w:wordWrap/>
              <w:topLinePunct w:val="0"/>
              <w:bidi w:val="0"/>
              <w:jc w:val="center"/>
              <w:rPr>
                <w:sz w:val="18"/>
              </w:rPr>
            </w:pPr>
            <w:r>
              <w:rPr>
                <w:sz w:val="18"/>
              </w:rPr>
              <w:t>All rights reserved.</w:t>
            </w:r>
          </w:p>
          <w:p>
            <w:pPr>
              <w:pStyle w:val="109"/>
              <w:keepNext/>
              <w:keepLines/>
              <w:pageBreakBefore w:val="0"/>
              <w:kinsoku/>
              <w:wordWrap/>
              <w:topLinePunct w:val="0"/>
              <w:bidi w:val="0"/>
              <w:rPr>
                <w:sz w:val="18"/>
              </w:rPr>
            </w:pPr>
          </w:p>
          <w:p>
            <w:pPr>
              <w:pStyle w:val="109"/>
              <w:keepNext/>
              <w:keepLines/>
              <w:pageBreakBefore w:val="0"/>
              <w:kinsoku/>
              <w:wordWrap/>
              <w:topLinePunct w:val="0"/>
              <w:bidi w:val="0"/>
              <w:rPr>
                <w:sz w:val="18"/>
              </w:rPr>
            </w:pPr>
            <w:r>
              <w:rPr>
                <w:sz w:val="18"/>
              </w:rPr>
              <w:t>UMTS™ is a Trade Mark of ETSI registered for the benefit of its members</w:t>
            </w:r>
          </w:p>
          <w:p>
            <w:pPr>
              <w:pStyle w:val="109"/>
              <w:keepNext/>
              <w:keepLines/>
              <w:pageBreakBefore w:val="0"/>
              <w:kinsoku/>
              <w:wordWrap/>
              <w:topLinePunct w:val="0"/>
              <w:bidi w:val="0"/>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9"/>
              <w:keepNext/>
              <w:keepLines/>
              <w:pageBreakBefore w:val="0"/>
              <w:kinsoku/>
              <w:wordWrap/>
              <w:topLinePunct w:val="0"/>
              <w:bidi w:val="0"/>
              <w:rPr>
                <w:sz w:val="18"/>
              </w:rPr>
            </w:pPr>
            <w:r>
              <w:rPr>
                <w:sz w:val="18"/>
              </w:rPr>
              <w:t>GSM® and the GSM logo are registered and owned by the GSM Association</w:t>
            </w:r>
            <w:bookmarkEnd w:id="14"/>
          </w:p>
          <w:p>
            <w:pPr>
              <w:keepNext/>
              <w:keepLines/>
              <w:pageBreakBefore w:val="0"/>
              <w:kinsoku/>
              <w:wordWrap/>
              <w:topLinePunct w:val="0"/>
              <w:bidi w:val="0"/>
            </w:pPr>
          </w:p>
        </w:tc>
      </w:tr>
      <w:bookmarkEnd w:id="12"/>
    </w:tbl>
    <w:p>
      <w:pPr>
        <w:pStyle w:val="99"/>
        <w:keepNext/>
        <w:keepLines/>
        <w:pageBreakBefore w:val="0"/>
        <w:kinsoku/>
        <w:wordWrap/>
        <w:topLinePunct w:val="0"/>
        <w:bidi w:val="0"/>
      </w:pPr>
      <w:r>
        <w:br w:type="page"/>
      </w:r>
      <w:bookmarkStart w:id="17" w:name="tableOfContents"/>
      <w:bookmarkEnd w:id="17"/>
      <w:r>
        <w:t>Contents</w:t>
      </w:r>
    </w:p>
    <w:p>
      <w:pPr>
        <w:pStyle w:val="17"/>
        <w:tabs>
          <w:tab w:val="right" w:pos="2400"/>
          <w:tab w:val="right" w:leader="dot" w:pos="9641"/>
          <w:tab w:val="clear" w:pos="9639"/>
        </w:tabs>
        <w:rPr>
          <w:rFonts w:hint="eastAsia"/>
          <w:lang w:eastAsia="zh-CN"/>
        </w:rPr>
      </w:pPr>
      <w:r>
        <w:fldChar w:fldCharType="begin"/>
      </w:r>
      <w:r>
        <w:instrText xml:space="preserve"> TOC \o "1-9" </w:instrText>
      </w:r>
      <w:r>
        <w:fldChar w:fldCharType="separate"/>
      </w:r>
      <w:r>
        <w:rPr>
          <w:rFonts w:hint="eastAsia"/>
          <w:lang w:eastAsia="zh-CN"/>
        </w:rPr>
        <w:t>Foreword</w:t>
      </w:r>
      <w:r>
        <w:rPr>
          <w:rFonts w:hint="eastAsia"/>
          <w:lang w:eastAsia="zh-CN"/>
        </w:rPr>
        <w:tab/>
      </w:r>
      <w:r>
        <w:rPr>
          <w:rFonts w:hint="eastAsia"/>
          <w:lang w:val="en-US" w:eastAsia="zh-CN"/>
        </w:rPr>
        <w:tab/>
      </w:r>
      <w:bookmarkStart w:id="2186" w:name="_GoBack"/>
      <w:bookmarkEnd w:id="2186"/>
      <w:r>
        <w:rPr>
          <w:rFonts w:hint="eastAsia"/>
          <w:lang w:val="en-US" w:eastAsia="zh-CN"/>
        </w:rPr>
        <w:tab/>
      </w:r>
      <w:r>
        <w:rPr>
          <w:rFonts w:hint="eastAsia"/>
          <w:lang w:eastAsia="zh-CN"/>
        </w:rPr>
        <w:fldChar w:fldCharType="begin"/>
      </w:r>
      <w:r>
        <w:rPr>
          <w:rFonts w:hint="eastAsia"/>
          <w:lang w:eastAsia="zh-CN"/>
        </w:rPr>
        <w:instrText xml:space="preserve"> PAGEREF _Toc8836 \h </w:instrText>
      </w:r>
      <w:r>
        <w:rPr>
          <w:rFonts w:hint="eastAsia"/>
          <w:lang w:eastAsia="zh-CN"/>
        </w:rPr>
        <w:fldChar w:fldCharType="separate"/>
      </w:r>
      <w:r>
        <w:rPr>
          <w:rFonts w:hint="eastAsia"/>
          <w:lang w:eastAsia="zh-CN"/>
        </w:rPr>
        <w:t>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Introduction</w:t>
      </w:r>
      <w:r>
        <w:rPr>
          <w:rFonts w:hint="eastAsia"/>
          <w:lang w:eastAsia="zh-CN"/>
        </w:rPr>
        <w:tab/>
      </w:r>
      <w:r>
        <w:rPr>
          <w:rFonts w:hint="eastAsia"/>
          <w:lang w:val="en-US" w:eastAsia="zh-CN"/>
        </w:rPr>
        <w:tab/>
        <w:t/>
      </w:r>
      <w:r>
        <w:rPr>
          <w:rFonts w:hint="eastAsia"/>
          <w:lang w:val="en-US" w:eastAsia="zh-CN"/>
        </w:rPr>
        <w:tab/>
      </w:r>
      <w:r>
        <w:rPr>
          <w:rFonts w:hint="eastAsia"/>
          <w:lang w:eastAsia="zh-CN"/>
        </w:rPr>
        <w:fldChar w:fldCharType="begin"/>
      </w:r>
      <w:r>
        <w:rPr>
          <w:rFonts w:hint="eastAsia"/>
          <w:lang w:eastAsia="zh-CN"/>
        </w:rPr>
        <w:instrText xml:space="preserve"> PAGEREF _Toc15550 \h </w:instrText>
      </w:r>
      <w:r>
        <w:rPr>
          <w:rFonts w:hint="eastAsia"/>
          <w:lang w:eastAsia="zh-CN"/>
        </w:rPr>
        <w:fldChar w:fldCharType="separate"/>
      </w:r>
      <w:r>
        <w:rPr>
          <w:rFonts w:hint="eastAsia"/>
          <w:lang w:eastAsia="zh-CN"/>
        </w:rPr>
        <w:t>17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1</w:t>
      </w:r>
      <w:r>
        <w:rPr>
          <w:rFonts w:hint="eastAsia"/>
          <w:lang w:eastAsia="zh-CN"/>
        </w:rPr>
        <w:tab/>
      </w:r>
      <w:r>
        <w:rPr>
          <w:rFonts w:hint="eastAsia"/>
          <w:lang w:val="en-US" w:eastAsia="zh-CN"/>
        </w:rPr>
        <w:t>Scope</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_Toc3086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2</w:t>
      </w:r>
      <w:r>
        <w:rPr>
          <w:rFonts w:hint="eastAsia"/>
          <w:lang w:eastAsia="zh-CN"/>
        </w:rPr>
        <w:tab/>
      </w:r>
      <w:r>
        <w:rPr>
          <w:rFonts w:hint="eastAsia"/>
          <w:lang w:eastAsia="zh-CN"/>
        </w:rPr>
        <w:t>References</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_Toc28114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3</w:t>
      </w:r>
      <w:r>
        <w:rPr>
          <w:rFonts w:hint="eastAsia"/>
          <w:lang w:eastAsia="zh-CN"/>
        </w:rPr>
        <w:tab/>
      </w:r>
      <w:r>
        <w:rPr>
          <w:rFonts w:hint="eastAsia"/>
          <w:lang w:eastAsia="zh-CN"/>
        </w:rPr>
        <w:t>Definitions of terms, symbols and abbreviations</w:t>
      </w:r>
      <w:r>
        <w:rPr>
          <w:rFonts w:hint="eastAsia"/>
          <w:lang w:eastAsia="zh-CN"/>
        </w:rPr>
        <w:tab/>
      </w:r>
      <w:r>
        <w:rPr>
          <w:rFonts w:hint="eastAsia"/>
          <w:lang w:eastAsia="zh-CN"/>
        </w:rPr>
        <w:fldChar w:fldCharType="begin"/>
      </w:r>
      <w:r>
        <w:rPr>
          <w:rFonts w:hint="eastAsia"/>
          <w:lang w:eastAsia="zh-CN"/>
        </w:rPr>
        <w:instrText xml:space="preserve"> PAGEREF _Toc7258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3.1</w:t>
      </w:r>
      <w:r>
        <w:rPr>
          <w:rFonts w:hint="eastAsia"/>
          <w:lang w:eastAsia="zh-CN"/>
        </w:rPr>
        <w:tab/>
      </w:r>
      <w:r>
        <w:rPr>
          <w:rFonts w:hint="eastAsia"/>
          <w:lang w:eastAsia="zh-CN"/>
        </w:rPr>
        <w:t>Terms</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_Toc3189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3.2</w:t>
      </w:r>
      <w:r>
        <w:rPr>
          <w:rFonts w:hint="eastAsia"/>
          <w:lang w:eastAsia="zh-CN"/>
        </w:rPr>
        <w:tab/>
      </w:r>
      <w:r>
        <w:rPr>
          <w:rFonts w:hint="eastAsia"/>
          <w:lang w:eastAsia="zh-CN"/>
        </w:rPr>
        <w:t>Symbols</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_Toc9081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3.3</w:t>
      </w:r>
      <w:r>
        <w:rPr>
          <w:rFonts w:hint="eastAsia"/>
          <w:lang w:eastAsia="zh-CN"/>
        </w:rPr>
        <w:tab/>
      </w:r>
      <w:r>
        <w:rPr>
          <w:rFonts w:hint="eastAsia"/>
          <w:lang w:eastAsia="zh-CN"/>
        </w:rPr>
        <w:t>Abbreviations</w:t>
      </w:r>
      <w:r>
        <w:rPr>
          <w:rFonts w:hint="eastAsia"/>
          <w:lang w:eastAsia="zh-CN"/>
        </w:rPr>
        <w:tab/>
      </w:r>
      <w:r>
        <w:rPr>
          <w:rFonts w:hint="eastAsia"/>
          <w:lang w:eastAsia="zh-CN"/>
        </w:rPr>
        <w:fldChar w:fldCharType="begin"/>
      </w:r>
      <w:r>
        <w:rPr>
          <w:rFonts w:hint="eastAsia"/>
          <w:lang w:eastAsia="zh-CN"/>
        </w:rPr>
        <w:instrText xml:space="preserve"> PAGEREF _Toc22818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4</w:t>
      </w:r>
      <w:r>
        <w:rPr>
          <w:rFonts w:hint="eastAsia"/>
          <w:lang w:eastAsia="zh-CN"/>
        </w:rPr>
        <w:tab/>
      </w:r>
      <w:r>
        <w:rPr>
          <w:rFonts w:hint="eastAsia"/>
          <w:lang w:eastAsia="zh-CN"/>
        </w:rPr>
        <w:t>TR Maintenance</w:t>
      </w:r>
      <w:r>
        <w:rPr>
          <w:rFonts w:hint="eastAsia"/>
          <w:lang w:eastAsia="zh-CN"/>
        </w:rPr>
        <w:tab/>
      </w:r>
      <w:r>
        <w:rPr>
          <w:rFonts w:hint="eastAsia"/>
          <w:lang w:eastAsia="zh-CN"/>
        </w:rPr>
        <w:fldChar w:fldCharType="begin"/>
      </w:r>
      <w:r>
        <w:rPr>
          <w:rFonts w:hint="eastAsia"/>
          <w:lang w:eastAsia="zh-CN"/>
        </w:rPr>
        <w:instrText xml:space="preserve"> PAGEREF _Toc30206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w:t>
      </w:r>
      <w:r>
        <w:rPr>
          <w:rFonts w:hint="eastAsia"/>
          <w:lang w:eastAsia="zh-CN"/>
        </w:rPr>
        <w:tab/>
      </w:r>
      <w:r>
        <w:rPr>
          <w:rFonts w:hint="eastAsia"/>
          <w:lang w:val="en-US" w:eastAsia="zh-CN"/>
        </w:rPr>
        <w:t>Both bands within FR1 Carrier Aggregation</w:t>
      </w:r>
      <w:r>
        <w:rPr>
          <w:rFonts w:hint="eastAsia"/>
          <w:lang w:eastAsia="zh-CN"/>
        </w:rPr>
        <w:t>: Specific Band Combination Part</w:t>
      </w:r>
      <w:r>
        <w:rPr>
          <w:rFonts w:hint="eastAsia"/>
          <w:lang w:eastAsia="zh-CN"/>
        </w:rPr>
        <w:tab/>
      </w:r>
      <w:r>
        <w:rPr>
          <w:rFonts w:hint="eastAsia"/>
          <w:lang w:eastAsia="zh-CN"/>
        </w:rPr>
        <w:fldChar w:fldCharType="begin"/>
      </w:r>
      <w:r>
        <w:rPr>
          <w:rFonts w:hint="eastAsia"/>
          <w:lang w:eastAsia="zh-CN"/>
        </w:rPr>
        <w:instrText xml:space="preserve"> PAGEREF _Toc7185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w:t>
      </w:r>
      <w:r>
        <w:rPr>
          <w:rFonts w:hint="eastAsia"/>
          <w:lang w:val="en-US" w:eastAsia="zh-CN"/>
        </w:rPr>
        <w:tab/>
      </w:r>
      <w:r>
        <w:rPr>
          <w:rFonts w:hint="eastAsia"/>
          <w:lang w:eastAsia="zh-CN"/>
        </w:rPr>
        <w:t>CA_nX-nY</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_Toc8934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_Toc25382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_Toc10366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_Toc5787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_Toc24711 \h </w:instrText>
      </w:r>
      <w:r>
        <w:rPr>
          <w:rFonts w:hint="eastAsia"/>
          <w:lang w:eastAsia="zh-CN"/>
        </w:rPr>
        <w:fldChar w:fldCharType="separate"/>
      </w:r>
      <w:r>
        <w:rPr>
          <w:rFonts w:hint="eastAsia"/>
          <w:lang w:eastAsia="zh-CN"/>
        </w:rPr>
        <w:t>20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_Toc6631 \h </w:instrText>
      </w:r>
      <w:r>
        <w:rPr>
          <w:rFonts w:hint="eastAsia"/>
          <w:lang w:eastAsia="zh-CN"/>
        </w:rPr>
        <w:fldChar w:fldCharType="separate"/>
      </w:r>
      <w:r>
        <w:rPr>
          <w:rFonts w:hint="eastAsia"/>
          <w:lang w:eastAsia="zh-CN"/>
        </w:rPr>
        <w:t>21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_Toc27572 \h </w:instrText>
      </w:r>
      <w:r>
        <w:rPr>
          <w:rFonts w:hint="eastAsia"/>
          <w:lang w:eastAsia="zh-CN"/>
        </w:rPr>
        <w:fldChar w:fldCharType="separate"/>
      </w:r>
      <w:r>
        <w:rPr>
          <w:rFonts w:hint="eastAsia"/>
          <w:lang w:eastAsia="zh-CN"/>
        </w:rPr>
        <w:t>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_Toc28314 \h </w:instrText>
      </w:r>
      <w:r>
        <w:rPr>
          <w:rFonts w:hint="eastAsia"/>
          <w:lang w:eastAsia="zh-CN"/>
        </w:rPr>
        <w:fldChar w:fldCharType="separate"/>
      </w:r>
      <w:r>
        <w:rPr>
          <w:rFonts w:hint="eastAsia"/>
          <w:lang w:eastAsia="zh-CN"/>
        </w:rPr>
        <w:t>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_Toc29652 \h </w:instrText>
      </w:r>
      <w:r>
        <w:rPr>
          <w:rFonts w:hint="eastAsia"/>
          <w:lang w:eastAsia="zh-CN"/>
        </w:rPr>
        <w:fldChar w:fldCharType="separate"/>
      </w:r>
      <w:r>
        <w:rPr>
          <w:rFonts w:hint="eastAsia"/>
          <w:lang w:eastAsia="zh-CN"/>
        </w:rPr>
        <w:t>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_Toc19860 \h </w:instrText>
      </w:r>
      <w:r>
        <w:rPr>
          <w:rFonts w:hint="eastAsia"/>
          <w:lang w:eastAsia="zh-CN"/>
        </w:rPr>
        <w:fldChar w:fldCharType="separate"/>
      </w:r>
      <w:r>
        <w:rPr>
          <w:rFonts w:hint="eastAsia"/>
          <w:lang w:eastAsia="zh-CN"/>
        </w:rPr>
        <w:t>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_Toc2681 \h </w:instrText>
      </w:r>
      <w:r>
        <w:rPr>
          <w:rFonts w:hint="eastAsia"/>
          <w:lang w:eastAsia="zh-CN"/>
        </w:rPr>
        <w:fldChar w:fldCharType="separate"/>
      </w:r>
      <w:r>
        <w:rPr>
          <w:rFonts w:hint="eastAsia"/>
          <w:lang w:eastAsia="zh-CN"/>
        </w:rPr>
        <w:t>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_Toc8720 \h </w:instrText>
      </w:r>
      <w:r>
        <w:rPr>
          <w:rFonts w:hint="eastAsia"/>
          <w:lang w:eastAsia="zh-CN"/>
        </w:rPr>
        <w:fldChar w:fldCharType="separate"/>
      </w:r>
      <w:r>
        <w:rPr>
          <w:rFonts w:hint="eastAsia"/>
          <w:lang w:eastAsia="zh-CN"/>
        </w:rPr>
        <w:t>23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w:t>
      </w:r>
      <w:r>
        <w:rPr>
          <w:rFonts w:hint="eastAsia"/>
          <w:lang w:eastAsia="zh-CN"/>
        </w:rPr>
        <w:tab/>
      </w:r>
      <w:r>
        <w:rPr>
          <w:rFonts w:hint="eastAsia"/>
          <w:lang w:eastAsia="zh-CN"/>
        </w:rPr>
        <w:t>CA_n</w:t>
      </w:r>
      <w:r>
        <w:rPr>
          <w:rFonts w:hint="eastAsia"/>
          <w:lang w:val="en-US" w:eastAsia="zh-CN"/>
        </w:rPr>
        <w:t>3</w:t>
      </w:r>
      <w:r>
        <w:rPr>
          <w:rFonts w:hint="eastAsia"/>
          <w:lang w:eastAsia="zh-CN"/>
        </w:rPr>
        <w:t>-n</w:t>
      </w:r>
      <w:r>
        <w:rPr>
          <w:rFonts w:hint="eastAsia"/>
          <w:lang w:val="en-US" w:eastAsia="zh-CN"/>
        </w:rPr>
        <w:t>104</w:t>
      </w:r>
      <w:r>
        <w:rPr>
          <w:rFonts w:hint="eastAsia"/>
          <w:lang w:val="en-US" w:eastAsia="zh-CN"/>
        </w:rPr>
        <w:tab/>
      </w:r>
      <w:r>
        <w:rPr>
          <w:rFonts w:hint="eastAsia"/>
          <w:lang w:eastAsia="zh-CN"/>
        </w:rPr>
        <w:fldChar w:fldCharType="begin"/>
      </w:r>
      <w:r>
        <w:rPr>
          <w:rFonts w:hint="eastAsia"/>
          <w:lang w:eastAsia="zh-CN"/>
        </w:rPr>
        <w:instrText xml:space="preserve"> PAGEREF _Toc10858 \h </w:instrText>
      </w:r>
      <w:r>
        <w:rPr>
          <w:rFonts w:hint="eastAsia"/>
          <w:lang w:eastAsia="zh-CN"/>
        </w:rPr>
        <w:fldChar w:fldCharType="separate"/>
      </w:r>
      <w:r>
        <w:rPr>
          <w:rFonts w:hint="eastAsia"/>
          <w:lang w:eastAsia="zh-CN"/>
        </w:rPr>
        <w:t>23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_Toc13870 \h </w:instrText>
      </w:r>
      <w:r>
        <w:rPr>
          <w:rFonts w:hint="eastAsia"/>
          <w:lang w:eastAsia="zh-CN"/>
        </w:rPr>
        <w:fldChar w:fldCharType="separate"/>
      </w:r>
      <w:r>
        <w:rPr>
          <w:rFonts w:hint="eastAsia"/>
          <w:lang w:eastAsia="zh-CN"/>
        </w:rPr>
        <w:t>23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_Toc6572 \h </w:instrText>
      </w:r>
      <w:r>
        <w:rPr>
          <w:rFonts w:hint="eastAsia"/>
          <w:lang w:eastAsia="zh-CN"/>
        </w:rPr>
        <w:fldChar w:fldCharType="separate"/>
      </w:r>
      <w:r>
        <w:rPr>
          <w:rFonts w:hint="eastAsia"/>
          <w:lang w:eastAsia="zh-CN"/>
        </w:rPr>
        <w:t>23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_Toc12972 \h </w:instrText>
      </w:r>
      <w:r>
        <w:rPr>
          <w:rFonts w:hint="eastAsia"/>
          <w:lang w:eastAsia="zh-CN"/>
        </w:rPr>
        <w:fldChar w:fldCharType="separate"/>
      </w:r>
      <w:r>
        <w:rPr>
          <w:rFonts w:hint="eastAsia"/>
          <w:lang w:eastAsia="zh-CN"/>
        </w:rPr>
        <w:t>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5.1.1.3</w:t>
      </w:r>
      <w:r>
        <w:rPr>
          <w:rFonts w:hint="eastAsia"/>
          <w:lang w:val="en-US"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_Toc4962 \h </w:instrText>
      </w:r>
      <w:r>
        <w:rPr>
          <w:rFonts w:hint="eastAsia"/>
          <w:lang w:eastAsia="zh-CN"/>
        </w:rPr>
        <w:fldChar w:fldCharType="separate"/>
      </w:r>
      <w:r>
        <w:rPr>
          <w:rFonts w:hint="eastAsia"/>
          <w:lang w:eastAsia="zh-CN"/>
        </w:rPr>
        <w:t>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_Toc27282 \h </w:instrText>
      </w:r>
      <w:r>
        <w:rPr>
          <w:rFonts w:hint="eastAsia"/>
          <w:lang w:eastAsia="zh-CN"/>
        </w:rPr>
        <w:fldChar w:fldCharType="separate"/>
      </w:r>
      <w:r>
        <w:rPr>
          <w:rFonts w:hint="eastAsia"/>
          <w:lang w:eastAsia="zh-CN"/>
        </w:rPr>
        <w:t>26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_Toc17339 \h </w:instrText>
      </w:r>
      <w:r>
        <w:rPr>
          <w:rFonts w:hint="eastAsia"/>
          <w:lang w:eastAsia="zh-CN"/>
        </w:rPr>
        <w:fldChar w:fldCharType="separate"/>
      </w:r>
      <w:r>
        <w:rPr>
          <w:rFonts w:hint="eastAsia"/>
          <w:lang w:eastAsia="zh-CN"/>
        </w:rPr>
        <w:t>26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5.1.1.6</w:t>
      </w:r>
      <w:r>
        <w:rPr>
          <w:rFonts w:hint="eastAsia"/>
          <w:lang w:val="en-US"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_Toc31754 \h </w:instrText>
      </w:r>
      <w:r>
        <w:rPr>
          <w:rFonts w:hint="eastAsia"/>
          <w:lang w:eastAsia="zh-CN"/>
        </w:rPr>
        <w:fldChar w:fldCharType="separate"/>
      </w:r>
      <w:r>
        <w:rPr>
          <w:rFonts w:hint="eastAsia"/>
          <w:lang w:eastAsia="zh-CN"/>
        </w:rPr>
        <w:t>27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_Toc10221 \h </w:instrText>
      </w:r>
      <w:r>
        <w:rPr>
          <w:rFonts w:hint="eastAsia"/>
          <w:lang w:eastAsia="zh-CN"/>
        </w:rPr>
        <w:fldChar w:fldCharType="separate"/>
      </w:r>
      <w:r>
        <w:rPr>
          <w:rFonts w:hint="eastAsia"/>
          <w:lang w:eastAsia="zh-CN"/>
        </w:rPr>
        <w:t>27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_Toc1345 \h </w:instrText>
      </w:r>
      <w:r>
        <w:rPr>
          <w:rFonts w:hint="eastAsia"/>
          <w:lang w:eastAsia="zh-CN"/>
        </w:rPr>
        <w:fldChar w:fldCharType="separate"/>
      </w:r>
      <w:r>
        <w:rPr>
          <w:rFonts w:hint="eastAsia"/>
          <w:lang w:eastAsia="zh-CN"/>
        </w:rPr>
        <w:t>27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5.1.2.2</w:t>
      </w:r>
      <w:r>
        <w:rPr>
          <w:rFonts w:hint="eastAsia"/>
          <w:lang w:val="en-US"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_Toc27647 \h </w:instrText>
      </w:r>
      <w:r>
        <w:rPr>
          <w:rFonts w:hint="eastAsia"/>
          <w:lang w:eastAsia="zh-CN"/>
        </w:rPr>
        <w:fldChar w:fldCharType="separate"/>
      </w:r>
      <w:r>
        <w:rPr>
          <w:rFonts w:hint="eastAsia"/>
          <w:lang w:eastAsia="zh-CN"/>
        </w:rPr>
        <w:t>27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_Toc5767 \h </w:instrText>
      </w:r>
      <w:r>
        <w:rPr>
          <w:rFonts w:hint="eastAsia"/>
          <w:lang w:eastAsia="zh-CN"/>
        </w:rPr>
        <w:fldChar w:fldCharType="separate"/>
      </w:r>
      <w:r>
        <w:rPr>
          <w:rFonts w:hint="eastAsia"/>
          <w:lang w:eastAsia="zh-CN"/>
        </w:rPr>
        <w:t>28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w:t>
      </w:r>
      <w:r>
        <w:rPr>
          <w:rFonts w:hint="eastAsia"/>
          <w:lang w:val="en-US" w:eastAsia="zh-CN"/>
        </w:rPr>
        <w:tab/>
      </w:r>
      <w:r>
        <w:rPr>
          <w:rFonts w:hint="eastAsia"/>
          <w:lang w:eastAsia="zh-CN"/>
        </w:rPr>
        <w:t>CA_n8-n</w:t>
      </w:r>
      <w:r>
        <w:rPr>
          <w:rFonts w:hint="eastAsia"/>
          <w:lang w:val="en-US" w:eastAsia="zh-CN"/>
        </w:rPr>
        <w:t>104</w:t>
      </w:r>
      <w:r>
        <w:rPr>
          <w:rFonts w:hint="eastAsia"/>
          <w:lang w:eastAsia="zh-CN"/>
        </w:rPr>
        <w:tab/>
      </w:r>
      <w:r>
        <w:rPr>
          <w:rFonts w:hint="eastAsia"/>
          <w:lang w:eastAsia="zh-CN"/>
        </w:rPr>
        <w:fldChar w:fldCharType="begin"/>
      </w:r>
      <w:r>
        <w:rPr>
          <w:rFonts w:hint="eastAsia"/>
          <w:lang w:eastAsia="zh-CN"/>
        </w:rPr>
        <w:instrText xml:space="preserve"> PAGEREF _Toc10711 \h </w:instrText>
      </w:r>
      <w:r>
        <w:rPr>
          <w:rFonts w:hint="eastAsia"/>
          <w:lang w:eastAsia="zh-CN"/>
        </w:rPr>
        <w:fldChar w:fldCharType="separate"/>
      </w:r>
      <w:r>
        <w:rPr>
          <w:rFonts w:hint="eastAsia"/>
          <w:lang w:eastAsia="zh-CN"/>
        </w:rPr>
        <w:t>28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_Toc27034 \h </w:instrText>
      </w:r>
      <w:r>
        <w:rPr>
          <w:rFonts w:hint="eastAsia"/>
          <w:lang w:eastAsia="zh-CN"/>
        </w:rPr>
        <w:fldChar w:fldCharType="separate"/>
      </w:r>
      <w:r>
        <w:rPr>
          <w:rFonts w:hint="eastAsia"/>
          <w:lang w:eastAsia="zh-CN"/>
        </w:rPr>
        <w:t>28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_Toc26092 \h </w:instrText>
      </w:r>
      <w:r>
        <w:rPr>
          <w:rFonts w:hint="eastAsia"/>
          <w:lang w:eastAsia="zh-CN"/>
        </w:rPr>
        <w:fldChar w:fldCharType="separate"/>
      </w:r>
      <w:r>
        <w:rPr>
          <w:rFonts w:hint="eastAsia"/>
          <w:lang w:eastAsia="zh-CN"/>
        </w:rPr>
        <w:t>28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_Toc1051 \h </w:instrText>
      </w:r>
      <w:r>
        <w:rPr>
          <w:rFonts w:hint="eastAsia"/>
          <w:lang w:eastAsia="zh-CN"/>
        </w:rPr>
        <w:fldChar w:fldCharType="separate"/>
      </w:r>
      <w:r>
        <w:rPr>
          <w:rFonts w:hint="eastAsia"/>
          <w:lang w:eastAsia="zh-CN"/>
        </w:rPr>
        <w:t>28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_Toc24139 \h </w:instrText>
      </w:r>
      <w:r>
        <w:rPr>
          <w:rFonts w:hint="eastAsia"/>
          <w:lang w:eastAsia="zh-CN"/>
        </w:rPr>
        <w:fldChar w:fldCharType="separate"/>
      </w:r>
      <w:r>
        <w:rPr>
          <w:rFonts w:hint="eastAsia"/>
          <w:lang w:eastAsia="zh-CN"/>
        </w:rPr>
        <w:t>29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_Toc9967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_Toc10007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_Toc14678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_Toc10150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_Toc5625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_Toc26091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_Toc4423 \h </w:instrText>
      </w:r>
      <w:r>
        <w:rPr>
          <w:rFonts w:hint="eastAsia"/>
          <w:lang w:eastAsia="zh-CN"/>
        </w:rPr>
        <w:fldChar w:fldCharType="separate"/>
      </w:r>
      <w:r>
        <w:rPr>
          <w:rFonts w:hint="eastAsia"/>
          <w:lang w:eastAsia="zh-CN"/>
        </w:rPr>
        <w:t>32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w:t>
      </w:r>
      <w:r>
        <w:rPr>
          <w:rFonts w:hint="eastAsia"/>
          <w:lang w:val="en-US" w:eastAsia="zh-CN"/>
        </w:rPr>
        <w:tab/>
      </w:r>
      <w:r>
        <w:rPr>
          <w:rFonts w:hint="eastAsia"/>
          <w:lang w:eastAsia="zh-CN"/>
        </w:rPr>
        <w:t>CA_n2-n5</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_Toc14798 \h </w:instrText>
      </w:r>
      <w:r>
        <w:rPr>
          <w:rFonts w:hint="eastAsia"/>
          <w:lang w:eastAsia="zh-CN"/>
        </w:rPr>
        <w:fldChar w:fldCharType="separate"/>
      </w:r>
      <w:r>
        <w:rPr>
          <w:rFonts w:hint="eastAsia"/>
          <w:lang w:eastAsia="zh-CN"/>
        </w:rPr>
        <w:t>33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_Toc3029 \h </w:instrText>
      </w:r>
      <w:r>
        <w:rPr>
          <w:rFonts w:hint="eastAsia"/>
          <w:lang w:eastAsia="zh-CN"/>
        </w:rPr>
        <w:fldChar w:fldCharType="separate"/>
      </w:r>
      <w:r>
        <w:rPr>
          <w:rFonts w:hint="eastAsia"/>
          <w:lang w:eastAsia="zh-CN"/>
        </w:rPr>
        <w:t>33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_Toc4253 \h </w:instrText>
      </w:r>
      <w:r>
        <w:rPr>
          <w:rFonts w:hint="eastAsia"/>
          <w:lang w:eastAsia="zh-CN"/>
        </w:rPr>
        <w:fldChar w:fldCharType="separate"/>
      </w:r>
      <w:r>
        <w:rPr>
          <w:rFonts w:hint="eastAsia"/>
          <w:lang w:eastAsia="zh-CN"/>
        </w:rPr>
        <w:t>33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_Toc14492 \h </w:instrText>
      </w:r>
      <w:r>
        <w:rPr>
          <w:rFonts w:hint="eastAsia"/>
          <w:lang w:eastAsia="zh-CN"/>
        </w:rPr>
        <w:fldChar w:fldCharType="separate"/>
      </w:r>
      <w:r>
        <w:rPr>
          <w:rFonts w:hint="eastAsia"/>
          <w:lang w:eastAsia="zh-CN"/>
        </w:rPr>
        <w:t>33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_Toc26821 \h </w:instrText>
      </w:r>
      <w:r>
        <w:rPr>
          <w:rFonts w:hint="eastAsia"/>
          <w:lang w:eastAsia="zh-CN"/>
        </w:rPr>
        <w:fldChar w:fldCharType="separate"/>
      </w:r>
      <w:r>
        <w:rPr>
          <w:rFonts w:hint="eastAsia"/>
          <w:lang w:eastAsia="zh-CN"/>
        </w:rPr>
        <w:t>33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_Toc15948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_Toc12387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_Toc21514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_Toc17790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_Toc15703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_Toc3297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_Toc26096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w:t>
      </w:r>
      <w:r>
        <w:rPr>
          <w:rFonts w:hint="eastAsia"/>
          <w:lang w:val="en-US" w:eastAsia="zh-CN"/>
        </w:rPr>
        <w:tab/>
      </w:r>
      <w:r>
        <w:rPr>
          <w:rFonts w:hint="eastAsia"/>
          <w:lang w:eastAsia="zh-CN"/>
        </w:rPr>
        <w:t>CA_n2-n48</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_Toc31983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_Toc9698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_Toc9188 \h </w:instrText>
      </w:r>
      <w:r>
        <w:rPr>
          <w:rFonts w:hint="eastAsia"/>
          <w:lang w:eastAsia="zh-CN"/>
        </w:rPr>
        <w:fldChar w:fldCharType="separate"/>
      </w:r>
      <w:r>
        <w:rPr>
          <w:rFonts w:hint="eastAsia"/>
          <w:lang w:eastAsia="zh-CN"/>
        </w:rPr>
        <w:t>36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_Toc14135 \h </w:instrText>
      </w:r>
      <w:r>
        <w:rPr>
          <w:rFonts w:hint="eastAsia"/>
          <w:lang w:eastAsia="zh-CN"/>
        </w:rPr>
        <w:fldChar w:fldCharType="separate"/>
      </w:r>
      <w:r>
        <w:rPr>
          <w:rFonts w:hint="eastAsia"/>
          <w:lang w:eastAsia="zh-CN"/>
        </w:rPr>
        <w:t>36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_Toc11623 \h </w:instrText>
      </w:r>
      <w:r>
        <w:rPr>
          <w:rFonts w:hint="eastAsia"/>
          <w:lang w:eastAsia="zh-CN"/>
        </w:rPr>
        <w:fldChar w:fldCharType="separate"/>
      </w:r>
      <w:r>
        <w:rPr>
          <w:rFonts w:hint="eastAsia"/>
          <w:lang w:eastAsia="zh-CN"/>
        </w:rPr>
        <w:t>36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_Toc29137 \h </w:instrText>
      </w:r>
      <w:r>
        <w:rPr>
          <w:rFonts w:hint="eastAsia"/>
          <w:lang w:eastAsia="zh-CN"/>
        </w:rPr>
        <w:fldChar w:fldCharType="separate"/>
      </w:r>
      <w:r>
        <w:rPr>
          <w:rFonts w:hint="eastAsia"/>
          <w:lang w:eastAsia="zh-CN"/>
        </w:rPr>
        <w:t>37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_Toc18771 \h </w:instrText>
      </w:r>
      <w:r>
        <w:rPr>
          <w:rFonts w:hint="eastAsia"/>
          <w:lang w:eastAsia="zh-CN"/>
        </w:rPr>
        <w:fldChar w:fldCharType="separate"/>
      </w:r>
      <w:r>
        <w:rPr>
          <w:rFonts w:hint="eastAsia"/>
          <w:lang w:eastAsia="zh-CN"/>
        </w:rPr>
        <w:t>37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_Toc18300 \h </w:instrText>
      </w:r>
      <w:r>
        <w:rPr>
          <w:rFonts w:hint="eastAsia"/>
          <w:lang w:eastAsia="zh-CN"/>
        </w:rPr>
        <w:fldChar w:fldCharType="separate"/>
      </w:r>
      <w:r>
        <w:rPr>
          <w:rFonts w:hint="eastAsia"/>
          <w:lang w:eastAsia="zh-CN"/>
        </w:rPr>
        <w:t>37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5.4.2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_Toc9762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_Toc2369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_Toc867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_Toc2161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5.5</w:t>
      </w:r>
      <w:r>
        <w:rPr>
          <w:rFonts w:hint="eastAsia"/>
          <w:lang w:val="en-US" w:eastAsia="zh-CN"/>
        </w:rPr>
        <w:tab/>
      </w:r>
      <w:r>
        <w:rPr>
          <w:rFonts w:hint="eastAsia"/>
          <w:lang w:eastAsia="zh-CN"/>
        </w:rPr>
        <w:t>CA_n2-n66</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_Toc17691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5.5.1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_Toc30992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5.5.1.1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_Toc30473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5.5.1.2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_Toc26752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5.5.1.3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_Toc26401 \h </w:instrText>
      </w:r>
      <w:r>
        <w:rPr>
          <w:rFonts w:hint="eastAsia"/>
          <w:lang w:eastAsia="zh-CN"/>
        </w:rPr>
        <w:fldChar w:fldCharType="separate"/>
      </w:r>
      <w:r>
        <w:rPr>
          <w:rFonts w:hint="eastAsia"/>
          <w:lang w:eastAsia="zh-CN"/>
        </w:rPr>
        <w:t>39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w:t>
      </w:r>
      <w:r>
        <w:rPr>
          <w:rFonts w:hint="eastAsia"/>
          <w:lang w:val="en-US" w:eastAsia="zh-CN"/>
        </w:rPr>
        <w:tab/>
      </w:r>
      <w:r>
        <w:rPr>
          <w:rFonts w:hint="eastAsia"/>
          <w:lang w:eastAsia="zh-CN"/>
        </w:rPr>
        <w:t>CA_n5-n48</w:t>
      </w:r>
      <w:r>
        <w:rPr>
          <w:rFonts w:hint="eastAsia"/>
          <w:lang w:val="en-US" w:eastAsia="zh-CN"/>
        </w:rPr>
        <w:tab/>
        <w:t/>
      </w:r>
      <w:r>
        <w:rPr>
          <w:rFonts w:hint="eastAsia"/>
          <w:lang w:val="en-US" w:eastAsia="zh-CN"/>
        </w:rPr>
        <w:tab/>
      </w:r>
      <w:r>
        <w:rPr>
          <w:rFonts w:hint="eastAsia"/>
          <w:lang w:eastAsia="zh-CN"/>
        </w:rPr>
        <w:fldChar w:fldCharType="begin"/>
      </w:r>
      <w:r>
        <w:rPr>
          <w:rFonts w:hint="eastAsia"/>
          <w:lang w:eastAsia="zh-CN"/>
        </w:rPr>
        <w:instrText xml:space="preserve"> PAGEREF _Toc29343 \h </w:instrText>
      </w:r>
      <w:r>
        <w:rPr>
          <w:rFonts w:hint="eastAsia"/>
          <w:lang w:eastAsia="zh-CN"/>
        </w:rPr>
        <w:fldChar w:fldCharType="separate"/>
      </w:r>
      <w:r>
        <w:rPr>
          <w:rFonts w:hint="eastAsia"/>
          <w:lang w:eastAsia="zh-CN"/>
        </w:rPr>
        <w:t>40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5.6.1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_Toc30901 \h </w:instrText>
      </w:r>
      <w:r>
        <w:rPr>
          <w:rFonts w:hint="eastAsia"/>
          <w:lang w:eastAsia="zh-CN"/>
        </w:rPr>
        <w:fldChar w:fldCharType="separate"/>
      </w:r>
      <w:r>
        <w:rPr>
          <w:rFonts w:hint="eastAsia"/>
          <w:lang w:eastAsia="zh-CN"/>
        </w:rPr>
        <w:t>40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_Toc28850 \h </w:instrText>
      </w:r>
      <w:r>
        <w:rPr>
          <w:rFonts w:hint="eastAsia"/>
          <w:lang w:eastAsia="zh-CN"/>
        </w:rPr>
        <w:fldChar w:fldCharType="separate"/>
      </w:r>
      <w:r>
        <w:rPr>
          <w:rFonts w:hint="eastAsia"/>
          <w:lang w:eastAsia="zh-CN"/>
        </w:rPr>
        <w:t>40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_Toc7725 \h </w:instrText>
      </w:r>
      <w:r>
        <w:rPr>
          <w:rFonts w:hint="eastAsia"/>
          <w:lang w:eastAsia="zh-CN"/>
        </w:rPr>
        <w:fldChar w:fldCharType="separate"/>
      </w:r>
      <w:r>
        <w:rPr>
          <w:rFonts w:hint="eastAsia"/>
          <w:lang w:eastAsia="zh-CN"/>
        </w:rPr>
        <w:t>40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_Toc30934 \h </w:instrText>
      </w:r>
      <w:r>
        <w:rPr>
          <w:rFonts w:hint="eastAsia"/>
          <w:lang w:eastAsia="zh-CN"/>
        </w:rPr>
        <w:fldChar w:fldCharType="separate"/>
      </w:r>
      <w:r>
        <w:rPr>
          <w:rFonts w:hint="eastAsia"/>
          <w:lang w:eastAsia="zh-CN"/>
        </w:rPr>
        <w:t>41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_Toc5437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_Toc31184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_Toc8691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5.6.2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_Toc24169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_Toc15560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_Toc11959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_Toc19404 \h </w:instrText>
      </w:r>
      <w:r>
        <w:rPr>
          <w:rFonts w:hint="eastAsia"/>
          <w:lang w:eastAsia="zh-CN"/>
        </w:rPr>
        <w:fldChar w:fldCharType="separate"/>
      </w:r>
      <w:r>
        <w:rPr>
          <w:rFonts w:hint="eastAsia"/>
          <w:lang w:eastAsia="zh-CN"/>
        </w:rPr>
        <w:t>45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w:t>
      </w:r>
      <w:r>
        <w:rPr>
          <w:rFonts w:hint="eastAsia"/>
          <w:lang w:val="en-US" w:eastAsia="zh-CN"/>
        </w:rPr>
        <w:tab/>
      </w:r>
      <w:r>
        <w:rPr>
          <w:rFonts w:hint="eastAsia"/>
          <w:lang w:eastAsia="zh-CN"/>
        </w:rPr>
        <w:t>CA_n48-n66</w:t>
      </w:r>
      <w:r>
        <w:rPr>
          <w:rFonts w:hint="eastAsia"/>
          <w:lang w:eastAsia="zh-CN"/>
        </w:rPr>
        <w:tab/>
      </w:r>
      <w:r>
        <w:rPr>
          <w:rFonts w:hint="eastAsia"/>
          <w:lang w:eastAsia="zh-CN"/>
        </w:rPr>
        <w:fldChar w:fldCharType="begin"/>
      </w:r>
      <w:r>
        <w:rPr>
          <w:rFonts w:hint="eastAsia"/>
          <w:lang w:eastAsia="zh-CN"/>
        </w:rPr>
        <w:instrText xml:space="preserve"> PAGEREF _Toc16977 \h </w:instrText>
      </w:r>
      <w:r>
        <w:rPr>
          <w:rFonts w:hint="eastAsia"/>
          <w:lang w:eastAsia="zh-CN"/>
        </w:rPr>
        <w:fldChar w:fldCharType="separate"/>
      </w:r>
      <w:r>
        <w:rPr>
          <w:rFonts w:hint="eastAsia"/>
          <w:lang w:eastAsia="zh-CN"/>
        </w:rPr>
        <w:t>45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5.7.1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_Toc18018 \h </w:instrText>
      </w:r>
      <w:r>
        <w:rPr>
          <w:rFonts w:hint="eastAsia"/>
          <w:lang w:eastAsia="zh-CN"/>
        </w:rPr>
        <w:fldChar w:fldCharType="separate"/>
      </w:r>
      <w:r>
        <w:rPr>
          <w:rFonts w:hint="eastAsia"/>
          <w:lang w:eastAsia="zh-CN"/>
        </w:rPr>
        <w:t>45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_Toc12224 \h </w:instrText>
      </w:r>
      <w:r>
        <w:rPr>
          <w:rFonts w:hint="eastAsia"/>
          <w:lang w:eastAsia="zh-CN"/>
        </w:rPr>
        <w:fldChar w:fldCharType="separate"/>
      </w:r>
      <w:r>
        <w:rPr>
          <w:rFonts w:hint="eastAsia"/>
          <w:lang w:eastAsia="zh-CN"/>
        </w:rPr>
        <w:t>45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_Toc19881 \h </w:instrText>
      </w:r>
      <w:r>
        <w:rPr>
          <w:rFonts w:hint="eastAsia"/>
          <w:lang w:eastAsia="zh-CN"/>
        </w:rPr>
        <w:fldChar w:fldCharType="separate"/>
      </w:r>
      <w:r>
        <w:rPr>
          <w:rFonts w:hint="eastAsia"/>
          <w:lang w:eastAsia="zh-CN"/>
        </w:rPr>
        <w:t>45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_Toc30162 \h </w:instrText>
      </w:r>
      <w:r>
        <w:rPr>
          <w:rFonts w:hint="eastAsia"/>
          <w:lang w:eastAsia="zh-CN"/>
        </w:rPr>
        <w:fldChar w:fldCharType="separate"/>
      </w:r>
      <w:r>
        <w:rPr>
          <w:rFonts w:hint="eastAsia"/>
          <w:lang w:eastAsia="zh-CN"/>
        </w:rPr>
        <w:t>46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_Toc2005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_Toc16838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_Toc21944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5.7.2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_Toc24448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_Toc4221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_Toc29942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_Toc31215 \h </w:instrText>
      </w:r>
      <w:r>
        <w:rPr>
          <w:rFonts w:hint="eastAsia"/>
          <w:lang w:eastAsia="zh-CN"/>
        </w:rPr>
        <w:fldChar w:fldCharType="separate"/>
      </w:r>
      <w:r>
        <w:rPr>
          <w:rFonts w:hint="eastAsia"/>
          <w:lang w:eastAsia="zh-CN"/>
        </w:rPr>
        <w:t>48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5.8</w:t>
      </w:r>
      <w:r>
        <w:rPr>
          <w:rFonts w:hint="eastAsia"/>
          <w:lang w:val="en-US" w:eastAsia="zh-CN"/>
        </w:rPr>
        <w:tab/>
      </w:r>
      <w:r>
        <w:rPr>
          <w:rFonts w:hint="eastAsia"/>
          <w:lang w:val="en-US" w:eastAsia="zh-CN"/>
        </w:rPr>
        <w:t>CA_n26-n78</w:t>
      </w:r>
      <w:r>
        <w:rPr>
          <w:rFonts w:hint="eastAsia"/>
          <w:lang w:val="en-US" w:eastAsia="zh-CN"/>
        </w:rPr>
        <w:tab/>
      </w:r>
      <w:r>
        <w:rPr>
          <w:rFonts w:hint="eastAsia"/>
          <w:lang w:eastAsia="zh-CN"/>
        </w:rPr>
        <w:fldChar w:fldCharType="begin"/>
      </w:r>
      <w:r>
        <w:rPr>
          <w:rFonts w:hint="eastAsia"/>
          <w:lang w:eastAsia="zh-CN"/>
        </w:rPr>
        <w:instrText xml:space="preserve"> PAGEREF _Toc18887 \h </w:instrText>
      </w:r>
      <w:r>
        <w:rPr>
          <w:rFonts w:hint="eastAsia"/>
          <w:lang w:eastAsia="zh-CN"/>
        </w:rPr>
        <w:fldChar w:fldCharType="separate"/>
      </w:r>
      <w:r>
        <w:rPr>
          <w:rFonts w:hint="eastAsia"/>
          <w:lang w:eastAsia="zh-CN"/>
        </w:rPr>
        <w:t>48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5.8.1</w:t>
      </w:r>
      <w:r>
        <w:rPr>
          <w:rFonts w:hint="eastAsia"/>
          <w:lang w:val="en-US" w:eastAsia="zh-CN"/>
        </w:rPr>
        <w:tab/>
      </w:r>
      <w:r>
        <w:rPr>
          <w:rFonts w:hint="eastAsia"/>
          <w:lang w:val="en-US" w:eastAsia="zh-CN"/>
        </w:rPr>
        <w:t>Specific for 1 bands UL CA</w:t>
      </w:r>
      <w:r>
        <w:rPr>
          <w:rFonts w:hint="eastAsia"/>
          <w:lang w:eastAsia="zh-CN"/>
        </w:rPr>
        <w:tab/>
      </w:r>
      <w:r>
        <w:rPr>
          <w:rFonts w:hint="eastAsia"/>
          <w:lang w:eastAsia="zh-CN"/>
        </w:rPr>
        <w:fldChar w:fldCharType="begin"/>
      </w:r>
      <w:r>
        <w:rPr>
          <w:rFonts w:hint="eastAsia"/>
          <w:lang w:eastAsia="zh-CN"/>
        </w:rPr>
        <w:instrText xml:space="preserve"> PAGEREF _Toc7207 \h </w:instrText>
      </w:r>
      <w:r>
        <w:rPr>
          <w:rFonts w:hint="eastAsia"/>
          <w:lang w:eastAsia="zh-CN"/>
        </w:rPr>
        <w:fldChar w:fldCharType="separate"/>
      </w:r>
      <w:r>
        <w:rPr>
          <w:rFonts w:hint="eastAsia"/>
          <w:lang w:eastAsia="zh-CN"/>
        </w:rPr>
        <w:t>48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5.8.1.1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_Toc1208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5.8.1.2</w:t>
      </w:r>
      <w:r>
        <w:rPr>
          <w:rFonts w:hint="eastAsia"/>
          <w:lang w:val="en-US" w:eastAsia="zh-CN"/>
        </w:rPr>
        <w:tab/>
      </w:r>
      <w:r>
        <w:rPr>
          <w:rFonts w:hint="eastAsia"/>
          <w:lang w:val="en-US" w:eastAsia="zh-CN"/>
        </w:rPr>
        <w:t xml:space="preserve">Channel bandwidths per operating band for </w:t>
      </w:r>
      <w:r>
        <w:rPr>
          <w:rFonts w:hint="eastAsia"/>
          <w:lang w:val="en-US" w:eastAsia="ja-JP"/>
        </w:rPr>
        <w:t>CA</w:t>
      </w:r>
      <w:r>
        <w:rPr>
          <w:rFonts w:hint="eastAsia"/>
          <w:lang w:eastAsia="zh-CN"/>
        </w:rPr>
        <w:tab/>
      </w:r>
      <w:r>
        <w:rPr>
          <w:rFonts w:hint="eastAsia"/>
          <w:lang w:eastAsia="zh-CN"/>
        </w:rPr>
        <w:fldChar w:fldCharType="begin"/>
      </w:r>
      <w:r>
        <w:rPr>
          <w:rFonts w:hint="eastAsia"/>
          <w:lang w:eastAsia="zh-CN"/>
        </w:rPr>
        <w:instrText xml:space="preserve"> PAGEREF _Toc31654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5.8.1.3</w:t>
      </w:r>
      <w:r>
        <w:rPr>
          <w:rFonts w:hint="eastAsia"/>
          <w:lang w:val="en-US" w:eastAsia="zh-CN"/>
        </w:rPr>
        <w:tab/>
      </w:r>
      <w:r>
        <w:rPr>
          <w:rFonts w:hint="eastAsia"/>
          <w:lang w:val="en-US" w:eastAsia="zh-CN"/>
        </w:rPr>
        <w:t>Co-existence studies</w:t>
      </w:r>
      <w:r>
        <w:rPr>
          <w:rFonts w:hint="eastAsia"/>
          <w:lang w:eastAsia="zh-CN"/>
        </w:rPr>
        <w:tab/>
      </w:r>
      <w:r>
        <w:rPr>
          <w:rFonts w:hint="eastAsia"/>
          <w:lang w:eastAsia="zh-CN"/>
        </w:rPr>
        <w:fldChar w:fldCharType="begin"/>
      </w:r>
      <w:r>
        <w:rPr>
          <w:rFonts w:hint="eastAsia"/>
          <w:lang w:eastAsia="zh-CN"/>
        </w:rPr>
        <w:instrText xml:space="preserve"> PAGEREF _Toc21996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5.8.1.</w:t>
      </w:r>
      <w:r>
        <w:rPr>
          <w:rFonts w:hint="eastAsia"/>
          <w:lang w:val="en-US" w:eastAsia="ko-KR"/>
        </w:rPr>
        <w:t>4</w:t>
      </w:r>
      <w:r>
        <w:rPr>
          <w:rFonts w:hint="eastAsia"/>
          <w:lang w:val="en-US" w:eastAsia="sv-SE"/>
        </w:rPr>
        <w:tab/>
      </w:r>
      <w:r>
        <w:rPr>
          <w:rFonts w:hint="eastAsia"/>
          <w:lang w:val="en-US" w:eastAsia="zh-CN"/>
        </w:rPr>
        <w:t>∆TIB and ∆RIB values</w:t>
      </w:r>
      <w:r>
        <w:rPr>
          <w:rFonts w:hint="eastAsia"/>
          <w:lang w:eastAsia="zh-CN"/>
        </w:rPr>
        <w:tab/>
      </w:r>
      <w:r>
        <w:rPr>
          <w:rFonts w:hint="eastAsia"/>
          <w:lang w:eastAsia="zh-CN"/>
        </w:rPr>
        <w:fldChar w:fldCharType="begin"/>
      </w:r>
      <w:r>
        <w:rPr>
          <w:rFonts w:hint="eastAsia"/>
          <w:lang w:eastAsia="zh-CN"/>
        </w:rPr>
        <w:instrText xml:space="preserve"> PAGEREF _Toc22294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5.8.1.</w:t>
      </w:r>
      <w:r>
        <w:rPr>
          <w:rFonts w:hint="eastAsia"/>
          <w:lang w:eastAsia="ko-KR"/>
        </w:rPr>
        <w:t>5</w:t>
      </w:r>
      <w:r>
        <w:rPr>
          <w:rFonts w:hint="eastAsia"/>
          <w:lang w:eastAsia="sv-SE"/>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_Toc31765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w:t>
      </w:r>
      <w:r>
        <w:rPr>
          <w:rFonts w:hint="eastAsia"/>
          <w:lang w:eastAsia="zh-CN"/>
        </w:rPr>
        <w:tab/>
      </w:r>
      <w:r>
        <w:rPr>
          <w:rFonts w:hint="eastAsia"/>
          <w:lang w:eastAsia="zh-CN"/>
        </w:rPr>
        <w:t>CA_n1-n71</w:t>
      </w:r>
      <w:r>
        <w:rPr>
          <w:rFonts w:hint="eastAsia"/>
          <w:lang w:val="en-US" w:eastAsia="zh-CN"/>
        </w:rPr>
        <w:tab/>
      </w:r>
      <w:r>
        <w:rPr>
          <w:rFonts w:hint="eastAsia"/>
          <w:lang w:eastAsia="zh-CN"/>
        </w:rPr>
        <w:tab/>
      </w:r>
      <w:r>
        <w:rPr>
          <w:rFonts w:hint="eastAsia"/>
          <w:lang w:eastAsia="zh-CN"/>
        </w:rPr>
        <w:fldChar w:fldCharType="begin"/>
      </w:r>
      <w:r>
        <w:rPr>
          <w:rFonts w:hint="eastAsia"/>
          <w:lang w:eastAsia="zh-CN"/>
        </w:rPr>
        <w:instrText xml:space="preserve"> PAGEREF _Toc19023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5.9.1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_Toc17392 \h </w:instrText>
      </w:r>
      <w:r>
        <w:rPr>
          <w:rFonts w:hint="eastAsia"/>
          <w:lang w:eastAsia="zh-CN"/>
        </w:rPr>
        <w:fldChar w:fldCharType="separate"/>
      </w:r>
      <w:r>
        <w:rPr>
          <w:rFonts w:hint="eastAsia"/>
          <w:lang w:eastAsia="zh-CN"/>
        </w:rPr>
        <w:t>50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_Toc5715 \h </w:instrText>
      </w:r>
      <w:r>
        <w:rPr>
          <w:rFonts w:hint="eastAsia"/>
          <w:lang w:eastAsia="zh-CN"/>
        </w:rPr>
        <w:fldChar w:fldCharType="separate"/>
      </w:r>
      <w:r>
        <w:rPr>
          <w:rFonts w:hint="eastAsia"/>
          <w:lang w:eastAsia="zh-CN"/>
        </w:rPr>
        <w:t>50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_Toc23745 \h </w:instrText>
      </w:r>
      <w:r>
        <w:rPr>
          <w:rFonts w:hint="eastAsia"/>
          <w:lang w:eastAsia="zh-CN"/>
        </w:rPr>
        <w:fldChar w:fldCharType="separate"/>
      </w:r>
      <w:r>
        <w:rPr>
          <w:rFonts w:hint="eastAsia"/>
          <w:lang w:eastAsia="zh-CN"/>
        </w:rPr>
        <w:t>50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5.9.1.3</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_Toc7777 \h </w:instrText>
      </w:r>
      <w:r>
        <w:rPr>
          <w:rFonts w:hint="eastAsia"/>
          <w:lang w:eastAsia="zh-CN"/>
        </w:rPr>
        <w:fldChar w:fldCharType="separate"/>
      </w:r>
      <w:r>
        <w:rPr>
          <w:rFonts w:hint="eastAsia"/>
          <w:lang w:eastAsia="zh-CN"/>
        </w:rPr>
        <w:t>50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_Toc29111 \h </w:instrText>
      </w:r>
      <w:r>
        <w:rPr>
          <w:rFonts w:hint="eastAsia"/>
          <w:lang w:eastAsia="zh-CN"/>
        </w:rPr>
        <w:fldChar w:fldCharType="separate"/>
      </w:r>
      <w:r>
        <w:rPr>
          <w:rFonts w:hint="eastAsia"/>
          <w:lang w:eastAsia="zh-CN"/>
        </w:rPr>
        <w:t>51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_Toc27205 \h </w:instrText>
      </w:r>
      <w:r>
        <w:rPr>
          <w:rFonts w:hint="eastAsia"/>
          <w:lang w:eastAsia="zh-CN"/>
        </w:rPr>
        <w:fldChar w:fldCharType="separate"/>
      </w:r>
      <w:r>
        <w:rPr>
          <w:rFonts w:hint="eastAsia"/>
          <w:lang w:eastAsia="zh-CN"/>
        </w:rPr>
        <w:t>51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_Toc14169 \h </w:instrText>
      </w:r>
      <w:r>
        <w:rPr>
          <w:rFonts w:hint="eastAsia"/>
          <w:lang w:eastAsia="zh-CN"/>
        </w:rPr>
        <w:fldChar w:fldCharType="separate"/>
      </w:r>
      <w:r>
        <w:rPr>
          <w:rFonts w:hint="eastAsia"/>
          <w:lang w:eastAsia="zh-CN"/>
        </w:rPr>
        <w:t>52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5.9.2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_Toc16533 \h </w:instrText>
      </w:r>
      <w:r>
        <w:rPr>
          <w:rFonts w:hint="eastAsia"/>
          <w:lang w:eastAsia="zh-CN"/>
        </w:rPr>
        <w:fldChar w:fldCharType="separate"/>
      </w:r>
      <w:r>
        <w:rPr>
          <w:rFonts w:hint="eastAsia"/>
          <w:lang w:eastAsia="zh-CN"/>
        </w:rPr>
        <w:t>52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_Toc21866 \h </w:instrText>
      </w:r>
      <w:r>
        <w:rPr>
          <w:rFonts w:hint="eastAsia"/>
          <w:lang w:eastAsia="zh-CN"/>
        </w:rPr>
        <w:fldChar w:fldCharType="separate"/>
      </w:r>
      <w:r>
        <w:rPr>
          <w:rFonts w:hint="eastAsia"/>
          <w:lang w:eastAsia="zh-CN"/>
        </w:rPr>
        <w:t>52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5.9.2.2</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_Toc16257 \h </w:instrText>
      </w:r>
      <w:r>
        <w:rPr>
          <w:rFonts w:hint="eastAsia"/>
          <w:lang w:eastAsia="zh-CN"/>
        </w:rPr>
        <w:fldChar w:fldCharType="separate"/>
      </w:r>
      <w:r>
        <w:rPr>
          <w:rFonts w:hint="eastAsia"/>
          <w:lang w:eastAsia="zh-CN"/>
        </w:rPr>
        <w:t>52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_Toc6377 \h </w:instrText>
      </w:r>
      <w:r>
        <w:rPr>
          <w:rFonts w:hint="eastAsia"/>
          <w:lang w:eastAsia="zh-CN"/>
        </w:rPr>
        <w:fldChar w:fldCharType="separate"/>
      </w:r>
      <w:r>
        <w:rPr>
          <w:rFonts w:hint="eastAsia"/>
          <w:lang w:eastAsia="zh-CN"/>
        </w:rPr>
        <w:t>53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ab/>
      </w:r>
      <w:r>
        <w:rPr>
          <w:rFonts w:hint="eastAsia"/>
          <w:lang w:eastAsia="en-GB"/>
        </w:rPr>
        <w:t>CA_n3-n71</w:t>
      </w:r>
      <w:r>
        <w:rPr>
          <w:rFonts w:hint="eastAsia"/>
          <w:lang w:val="en-US" w:eastAsia="zh-CN"/>
        </w:rPr>
        <w:tab/>
      </w:r>
      <w:r>
        <w:rPr>
          <w:rFonts w:hint="eastAsia"/>
          <w:lang w:eastAsia="zh-CN"/>
        </w:rPr>
        <w:tab/>
      </w:r>
      <w:r>
        <w:rPr>
          <w:rFonts w:hint="eastAsia"/>
          <w:lang w:eastAsia="zh-CN"/>
        </w:rPr>
        <w:fldChar w:fldCharType="begin"/>
      </w:r>
      <w:r>
        <w:rPr>
          <w:rFonts w:hint="eastAsia"/>
          <w:lang w:eastAsia="zh-CN"/>
        </w:rPr>
        <w:instrText xml:space="preserve"> PAGEREF _Toc20821 \h </w:instrText>
      </w:r>
      <w:r>
        <w:rPr>
          <w:rFonts w:hint="eastAsia"/>
          <w:lang w:eastAsia="zh-CN"/>
        </w:rPr>
        <w:fldChar w:fldCharType="separate"/>
      </w:r>
      <w:r>
        <w:rPr>
          <w:rFonts w:hint="eastAsia"/>
          <w:lang w:eastAsia="zh-CN"/>
        </w:rPr>
        <w:t>53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5.10</w:t>
      </w:r>
      <w:r>
        <w:rPr>
          <w:rFonts w:hint="eastAsia"/>
          <w:lang w:val="en-US" w:eastAsia="en-GB"/>
        </w:rPr>
        <w:t>.1</w:t>
      </w:r>
      <w:r>
        <w:rPr>
          <w:rFonts w:hint="eastAsia"/>
          <w:lang w:val="en-US" w:eastAsia="en-GB"/>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_Toc30489 \h </w:instrText>
      </w:r>
      <w:r>
        <w:rPr>
          <w:rFonts w:hint="eastAsia"/>
          <w:lang w:eastAsia="zh-CN"/>
        </w:rPr>
        <w:fldChar w:fldCharType="separate"/>
      </w:r>
      <w:r>
        <w:rPr>
          <w:rFonts w:hint="eastAsia"/>
          <w:lang w:eastAsia="zh-CN"/>
        </w:rPr>
        <w:t>53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.1.1</w:t>
      </w:r>
      <w:r>
        <w:rPr>
          <w:rFonts w:hint="eastAsia"/>
          <w:lang w:eastAsia="en-GB"/>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_Toc483 \h </w:instrText>
      </w:r>
      <w:r>
        <w:rPr>
          <w:rFonts w:hint="eastAsia"/>
          <w:lang w:eastAsia="zh-CN"/>
        </w:rPr>
        <w:fldChar w:fldCharType="separate"/>
      </w:r>
      <w:r>
        <w:rPr>
          <w:rFonts w:hint="eastAsia"/>
          <w:lang w:eastAsia="zh-CN"/>
        </w:rPr>
        <w:t>53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.1.2</w:t>
      </w:r>
      <w:r>
        <w:rPr>
          <w:rFonts w:hint="eastAsia"/>
          <w:lang w:eastAsia="en-GB"/>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_Toc29105 \h </w:instrText>
      </w:r>
      <w:r>
        <w:rPr>
          <w:rFonts w:hint="eastAsia"/>
          <w:lang w:eastAsia="zh-CN"/>
        </w:rPr>
        <w:fldChar w:fldCharType="separate"/>
      </w:r>
      <w:r>
        <w:rPr>
          <w:rFonts w:hint="eastAsia"/>
          <w:lang w:eastAsia="zh-CN"/>
        </w:rPr>
        <w:t>53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.1.3</w:t>
      </w:r>
      <w:r>
        <w:rPr>
          <w:rFonts w:hint="eastAsia"/>
          <w:lang w:eastAsia="en-GB"/>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_Toc9329 \h </w:instrText>
      </w:r>
      <w:r>
        <w:rPr>
          <w:rFonts w:hint="eastAsia"/>
          <w:lang w:eastAsia="zh-CN"/>
        </w:rPr>
        <w:fldChar w:fldCharType="separate"/>
      </w:r>
      <w:r>
        <w:rPr>
          <w:rFonts w:hint="eastAsia"/>
          <w:lang w:eastAsia="zh-CN"/>
        </w:rPr>
        <w:t>54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.1.4</w:t>
      </w:r>
      <w:r>
        <w:rPr>
          <w:rFonts w:hint="eastAsia"/>
          <w:lang w:eastAsia="en-GB"/>
        </w:rPr>
        <w:tab/>
      </w:r>
      <w:r>
        <w:rPr>
          <w:rFonts w:hint="eastAsia"/>
          <w:lang w:eastAsia="en-GB"/>
        </w:rPr>
        <w:t>∆TIB,c and ∆RIB,c values</w:t>
      </w:r>
      <w:r>
        <w:rPr>
          <w:rFonts w:hint="eastAsia"/>
          <w:lang w:eastAsia="zh-CN"/>
        </w:rPr>
        <w:tab/>
      </w:r>
      <w:r>
        <w:rPr>
          <w:rFonts w:hint="eastAsia"/>
          <w:lang w:eastAsia="zh-CN"/>
        </w:rPr>
        <w:fldChar w:fldCharType="begin"/>
      </w:r>
      <w:r>
        <w:rPr>
          <w:rFonts w:hint="eastAsia"/>
          <w:lang w:eastAsia="zh-CN"/>
        </w:rPr>
        <w:instrText xml:space="preserve"> PAGEREF _Toc11685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.1.5</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_Toc30174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.1.6</w:t>
      </w:r>
      <w:r>
        <w:rPr>
          <w:rFonts w:hint="eastAsia"/>
          <w:lang w:eastAsia="en-GB"/>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_Toc22825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5.10</w:t>
      </w:r>
      <w:r>
        <w:rPr>
          <w:rFonts w:hint="eastAsia"/>
          <w:lang w:val="en-US" w:eastAsia="en-GB"/>
        </w:rPr>
        <w:t>.2</w:t>
      </w:r>
      <w:r>
        <w:rPr>
          <w:rFonts w:hint="eastAsia"/>
          <w:lang w:val="en-US" w:eastAsia="en-GB"/>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_Toc1301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_Toc8925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.2.2</w:t>
      </w:r>
      <w:r>
        <w:rPr>
          <w:rFonts w:hint="eastAsia"/>
          <w:lang w:eastAsia="en-GB"/>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_Toc15376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.2.3</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_Toc21314 \h </w:instrText>
      </w:r>
      <w:r>
        <w:rPr>
          <w:rFonts w:hint="eastAsia"/>
          <w:lang w:eastAsia="zh-CN"/>
        </w:rPr>
        <w:fldChar w:fldCharType="separate"/>
      </w:r>
      <w:r>
        <w:rPr>
          <w:rFonts w:hint="eastAsia"/>
          <w:lang w:eastAsia="zh-CN"/>
        </w:rPr>
        <w:t>56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w:t>
      </w:r>
      <w:r>
        <w:rPr>
          <w:rFonts w:hint="eastAsia"/>
          <w:lang w:eastAsia="zh-CN"/>
        </w:rPr>
        <w:tab/>
      </w:r>
      <w:r>
        <w:rPr>
          <w:rFonts w:hint="eastAsia"/>
          <w:lang w:eastAsia="zh-CN"/>
        </w:rPr>
        <w:t>CA_n20-n77</w:t>
      </w:r>
      <w:r>
        <w:rPr>
          <w:rFonts w:hint="eastAsia"/>
          <w:lang w:eastAsia="zh-CN"/>
        </w:rPr>
        <w:tab/>
      </w:r>
      <w:r>
        <w:rPr>
          <w:rFonts w:hint="eastAsia"/>
          <w:lang w:eastAsia="zh-CN"/>
        </w:rPr>
        <w:fldChar w:fldCharType="begin"/>
      </w:r>
      <w:r>
        <w:rPr>
          <w:rFonts w:hint="eastAsia"/>
          <w:lang w:eastAsia="zh-CN"/>
        </w:rPr>
        <w:instrText xml:space="preserve"> PAGEREF _Toc30200 \h </w:instrText>
      </w:r>
      <w:r>
        <w:rPr>
          <w:rFonts w:hint="eastAsia"/>
          <w:lang w:eastAsia="zh-CN"/>
        </w:rPr>
        <w:fldChar w:fldCharType="separate"/>
      </w:r>
      <w:r>
        <w:rPr>
          <w:rFonts w:hint="eastAsia"/>
          <w:lang w:eastAsia="zh-CN"/>
        </w:rPr>
        <w:t>56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5.11.1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_Toc25319 \h </w:instrText>
      </w:r>
      <w:r>
        <w:rPr>
          <w:rFonts w:hint="eastAsia"/>
          <w:lang w:eastAsia="zh-CN"/>
        </w:rPr>
        <w:fldChar w:fldCharType="separate"/>
      </w:r>
      <w:r>
        <w:rPr>
          <w:rFonts w:hint="eastAsia"/>
          <w:lang w:eastAsia="zh-CN"/>
        </w:rPr>
        <w:t>56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_Toc13082 \h </w:instrText>
      </w:r>
      <w:r>
        <w:rPr>
          <w:rFonts w:hint="eastAsia"/>
          <w:lang w:eastAsia="zh-CN"/>
        </w:rPr>
        <w:fldChar w:fldCharType="separate"/>
      </w:r>
      <w:r>
        <w:rPr>
          <w:rFonts w:hint="eastAsia"/>
          <w:lang w:eastAsia="zh-CN"/>
        </w:rPr>
        <w:t>56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_Toc31471 \h </w:instrText>
      </w:r>
      <w:r>
        <w:rPr>
          <w:rFonts w:hint="eastAsia"/>
          <w:lang w:eastAsia="zh-CN"/>
        </w:rPr>
        <w:fldChar w:fldCharType="separate"/>
      </w:r>
      <w:r>
        <w:rPr>
          <w:rFonts w:hint="eastAsia"/>
          <w:lang w:eastAsia="zh-CN"/>
        </w:rPr>
        <w:t>56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5.11.1.3</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_Toc16853 \h </w:instrText>
      </w:r>
      <w:r>
        <w:rPr>
          <w:rFonts w:hint="eastAsia"/>
          <w:lang w:eastAsia="zh-CN"/>
        </w:rPr>
        <w:fldChar w:fldCharType="separate"/>
      </w:r>
      <w:r>
        <w:rPr>
          <w:rFonts w:hint="eastAsia"/>
          <w:lang w:eastAsia="zh-CN"/>
        </w:rPr>
        <w:t>57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_Toc31458 \h </w:instrText>
      </w:r>
      <w:r>
        <w:rPr>
          <w:rFonts w:hint="eastAsia"/>
          <w:lang w:eastAsia="zh-CN"/>
        </w:rPr>
        <w:fldChar w:fldCharType="separate"/>
      </w:r>
      <w:r>
        <w:rPr>
          <w:rFonts w:hint="eastAsia"/>
          <w:lang w:eastAsia="zh-CN"/>
        </w:rPr>
        <w:t>58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_Toc11182 \h </w:instrText>
      </w:r>
      <w:r>
        <w:rPr>
          <w:rFonts w:hint="eastAsia"/>
          <w:lang w:eastAsia="zh-CN"/>
        </w:rPr>
        <w:fldChar w:fldCharType="separate"/>
      </w:r>
      <w:r>
        <w:rPr>
          <w:rFonts w:hint="eastAsia"/>
          <w:lang w:eastAsia="zh-CN"/>
        </w:rPr>
        <w:t>58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_Toc13796 \h </w:instrText>
      </w:r>
      <w:r>
        <w:rPr>
          <w:rFonts w:hint="eastAsia"/>
          <w:lang w:eastAsia="zh-CN"/>
        </w:rPr>
        <w:fldChar w:fldCharType="separate"/>
      </w:r>
      <w:r>
        <w:rPr>
          <w:rFonts w:hint="eastAsia"/>
          <w:lang w:eastAsia="zh-CN"/>
        </w:rPr>
        <w:t>59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_Toc28703 \h </w:instrText>
      </w:r>
      <w:r>
        <w:rPr>
          <w:rFonts w:hint="eastAsia"/>
          <w:lang w:eastAsia="zh-CN"/>
        </w:rPr>
        <w:fldChar w:fldCharType="separate"/>
      </w:r>
      <w:r>
        <w:rPr>
          <w:rFonts w:hint="eastAsia"/>
          <w:lang w:eastAsia="zh-CN"/>
        </w:rPr>
        <w:t>59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_Toc27337 \h </w:instrText>
      </w:r>
      <w:r>
        <w:rPr>
          <w:rFonts w:hint="eastAsia"/>
          <w:lang w:eastAsia="zh-CN"/>
        </w:rPr>
        <w:fldChar w:fldCharType="separate"/>
      </w:r>
      <w:r>
        <w:rPr>
          <w:rFonts w:hint="eastAsia"/>
          <w:lang w:eastAsia="zh-CN"/>
        </w:rPr>
        <w:t>59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5.11.2.2</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_Toc21917 \h </w:instrText>
      </w:r>
      <w:r>
        <w:rPr>
          <w:rFonts w:hint="eastAsia"/>
          <w:lang w:eastAsia="zh-CN"/>
        </w:rPr>
        <w:fldChar w:fldCharType="separate"/>
      </w:r>
      <w:r>
        <w:rPr>
          <w:rFonts w:hint="eastAsia"/>
          <w:lang w:eastAsia="zh-CN"/>
        </w:rPr>
        <w:t>59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_Toc29169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w:t>
      </w:r>
      <w:r>
        <w:rPr>
          <w:rFonts w:hint="eastAsia"/>
          <w:lang w:eastAsia="zh-CN"/>
        </w:rPr>
        <w:tab/>
      </w:r>
      <w:r>
        <w:rPr>
          <w:rFonts w:hint="eastAsia"/>
          <w:lang w:eastAsia="zh-CN"/>
        </w:rPr>
        <w:t>CA_n7-n29</w:t>
      </w:r>
      <w:r>
        <w:rPr>
          <w:rFonts w:hint="eastAsia"/>
          <w:lang w:val="en-US" w:eastAsia="zh-CN"/>
        </w:rPr>
        <w:tab/>
      </w:r>
      <w:r>
        <w:rPr>
          <w:rFonts w:hint="eastAsia"/>
          <w:lang w:eastAsia="zh-CN"/>
        </w:rPr>
        <w:tab/>
      </w:r>
      <w:r>
        <w:rPr>
          <w:rFonts w:hint="eastAsia"/>
          <w:lang w:eastAsia="zh-CN"/>
        </w:rPr>
        <w:fldChar w:fldCharType="begin"/>
      </w:r>
      <w:r>
        <w:rPr>
          <w:rFonts w:hint="eastAsia"/>
          <w:lang w:eastAsia="zh-CN"/>
        </w:rPr>
        <w:instrText xml:space="preserve"> PAGEREF _Toc30436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_Toc18851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_Toc6980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_Toc25272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_Toc18822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_Toc18187 \h </w:instrText>
      </w:r>
      <w:r>
        <w:rPr>
          <w:rFonts w:hint="eastAsia"/>
          <w:lang w:eastAsia="zh-CN"/>
        </w:rPr>
        <w:fldChar w:fldCharType="separate"/>
      </w:r>
      <w:r>
        <w:rPr>
          <w:rFonts w:hint="eastAsia"/>
          <w:lang w:eastAsia="zh-CN"/>
        </w:rPr>
        <w:t>61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_Toc15460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_Toc18318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w:t>
      </w:r>
      <w:r>
        <w:rPr>
          <w:rFonts w:hint="eastAsia"/>
          <w:lang w:val="en-US" w:eastAsia="zh-CN"/>
        </w:rPr>
        <w:t>3</w:t>
      </w:r>
      <w:r>
        <w:rPr>
          <w:rFonts w:hint="eastAsia"/>
          <w:lang w:eastAsia="zh-CN"/>
        </w:rPr>
        <w:tab/>
      </w:r>
      <w:r>
        <w:rPr>
          <w:rFonts w:hint="eastAsia"/>
          <w:lang w:eastAsia="zh-CN"/>
        </w:rPr>
        <w:t>CA_n</w:t>
      </w:r>
      <w:r>
        <w:rPr>
          <w:rFonts w:hint="eastAsia"/>
          <w:lang w:val="en-US" w:eastAsia="zh-CN"/>
        </w:rPr>
        <w:t>29</w:t>
      </w:r>
      <w:r>
        <w:rPr>
          <w:rFonts w:hint="eastAsia"/>
          <w:lang w:eastAsia="zh-CN"/>
        </w:rPr>
        <w:t>-n</w:t>
      </w:r>
      <w:r>
        <w:rPr>
          <w:rFonts w:hint="eastAsia"/>
          <w:lang w:val="en-US" w:eastAsia="zh-CN"/>
        </w:rPr>
        <w:t>77</w:t>
      </w:r>
      <w:r>
        <w:rPr>
          <w:rFonts w:hint="eastAsia"/>
          <w:lang w:eastAsia="zh-CN"/>
        </w:rPr>
        <w:tab/>
      </w:r>
      <w:r>
        <w:rPr>
          <w:rFonts w:hint="eastAsia"/>
          <w:lang w:eastAsia="zh-CN"/>
        </w:rPr>
        <w:fldChar w:fldCharType="begin"/>
      </w:r>
      <w:r>
        <w:rPr>
          <w:rFonts w:hint="eastAsia"/>
          <w:lang w:eastAsia="zh-CN"/>
        </w:rPr>
        <w:instrText xml:space="preserve"> PAGEREF _Toc1436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_Toc2367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_Toc28581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_Toc10358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_Toc14891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_Toc4097 \h </w:instrText>
      </w:r>
      <w:r>
        <w:rPr>
          <w:rFonts w:hint="eastAsia"/>
          <w:lang w:eastAsia="zh-CN"/>
        </w:rPr>
        <w:fldChar w:fldCharType="separate"/>
      </w:r>
      <w:r>
        <w:rPr>
          <w:rFonts w:hint="eastAsia"/>
          <w:lang w:eastAsia="zh-CN"/>
        </w:rPr>
        <w:t>64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_Toc28497 \h </w:instrText>
      </w:r>
      <w:r>
        <w:rPr>
          <w:rFonts w:hint="eastAsia"/>
          <w:lang w:eastAsia="zh-CN"/>
        </w:rPr>
        <w:fldChar w:fldCharType="separate"/>
      </w:r>
      <w:r>
        <w:rPr>
          <w:rFonts w:hint="eastAsia"/>
          <w:lang w:eastAsia="zh-CN"/>
        </w:rPr>
        <w:t>64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_Toc27097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w:t>
      </w:r>
      <w:r>
        <w:rPr>
          <w:rFonts w:hint="eastAsia"/>
          <w:lang w:eastAsia="zh-CN"/>
        </w:rPr>
        <w:tab/>
      </w:r>
      <w:r>
        <w:rPr>
          <w:rFonts w:hint="eastAsia"/>
          <w:lang w:eastAsia="zh-CN"/>
        </w:rPr>
        <w:t>CA_n20-n41</w:t>
      </w:r>
      <w:r>
        <w:rPr>
          <w:rFonts w:hint="eastAsia"/>
          <w:lang w:eastAsia="zh-CN"/>
        </w:rPr>
        <w:tab/>
      </w:r>
      <w:r>
        <w:rPr>
          <w:rFonts w:hint="eastAsia"/>
          <w:lang w:eastAsia="zh-CN"/>
        </w:rPr>
        <w:fldChar w:fldCharType="begin"/>
      </w:r>
      <w:r>
        <w:rPr>
          <w:rFonts w:hint="eastAsia"/>
          <w:lang w:eastAsia="zh-CN"/>
        </w:rPr>
        <w:instrText xml:space="preserve"> PAGEREF _Toc16388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5.14.1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_Toc32428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_Toc2022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_Toc17047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_Toc23962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_Toc189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_Toc31358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_Toc25769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5.14.2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_Toc23825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_Toc22419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_Toc25487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_Toc6405 \h </w:instrText>
      </w:r>
      <w:r>
        <w:rPr>
          <w:rFonts w:hint="eastAsia"/>
          <w:lang w:eastAsia="zh-CN"/>
        </w:rPr>
        <w:fldChar w:fldCharType="separate"/>
      </w:r>
      <w:r>
        <w:rPr>
          <w:rFonts w:hint="eastAsia"/>
          <w:lang w:eastAsia="zh-CN"/>
        </w:rPr>
        <w:t>68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w:t>
      </w:r>
      <w:r>
        <w:rPr>
          <w:rFonts w:hint="eastAsia"/>
          <w:lang w:eastAsia="zh-CN"/>
        </w:rPr>
        <w:tab/>
      </w:r>
      <w:r>
        <w:rPr>
          <w:rFonts w:hint="eastAsia"/>
          <w:lang w:eastAsia="zh-CN"/>
        </w:rPr>
        <w:t>CA_n20-n71</w:t>
      </w:r>
      <w:r>
        <w:rPr>
          <w:rFonts w:hint="eastAsia"/>
          <w:lang w:eastAsia="zh-CN"/>
        </w:rPr>
        <w:tab/>
      </w:r>
      <w:r>
        <w:rPr>
          <w:rFonts w:hint="eastAsia"/>
          <w:lang w:eastAsia="zh-CN"/>
        </w:rPr>
        <w:fldChar w:fldCharType="begin"/>
      </w:r>
      <w:r>
        <w:rPr>
          <w:rFonts w:hint="eastAsia"/>
          <w:lang w:eastAsia="zh-CN"/>
        </w:rPr>
        <w:instrText xml:space="preserve"> PAGEREF _Toc18583 \h </w:instrText>
      </w:r>
      <w:r>
        <w:rPr>
          <w:rFonts w:hint="eastAsia"/>
          <w:lang w:eastAsia="zh-CN"/>
        </w:rPr>
        <w:fldChar w:fldCharType="separate"/>
      </w:r>
      <w:r>
        <w:rPr>
          <w:rFonts w:hint="eastAsia"/>
          <w:lang w:eastAsia="zh-CN"/>
        </w:rPr>
        <w:t>69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5.15.1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_Toc30067 \h </w:instrText>
      </w:r>
      <w:r>
        <w:rPr>
          <w:rFonts w:hint="eastAsia"/>
          <w:lang w:eastAsia="zh-CN"/>
        </w:rPr>
        <w:fldChar w:fldCharType="separate"/>
      </w:r>
      <w:r>
        <w:rPr>
          <w:rFonts w:hint="eastAsia"/>
          <w:lang w:eastAsia="zh-CN"/>
        </w:rPr>
        <w:t>69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_Toc31188 \h </w:instrText>
      </w:r>
      <w:r>
        <w:rPr>
          <w:rFonts w:hint="eastAsia"/>
          <w:lang w:eastAsia="zh-CN"/>
        </w:rPr>
        <w:fldChar w:fldCharType="separate"/>
      </w:r>
      <w:r>
        <w:rPr>
          <w:rFonts w:hint="eastAsia"/>
          <w:lang w:eastAsia="zh-CN"/>
        </w:rPr>
        <w:t>69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_Toc21185 \h </w:instrText>
      </w:r>
      <w:r>
        <w:rPr>
          <w:rFonts w:hint="eastAsia"/>
          <w:lang w:eastAsia="zh-CN"/>
        </w:rPr>
        <w:fldChar w:fldCharType="separate"/>
      </w:r>
      <w:r>
        <w:rPr>
          <w:rFonts w:hint="eastAsia"/>
          <w:lang w:eastAsia="zh-CN"/>
        </w:rPr>
        <w:t>69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_Toc16631 \h </w:instrText>
      </w:r>
      <w:r>
        <w:rPr>
          <w:rFonts w:hint="eastAsia"/>
          <w:lang w:eastAsia="zh-CN"/>
        </w:rPr>
        <w:fldChar w:fldCharType="separate"/>
      </w:r>
      <w:r>
        <w:rPr>
          <w:rFonts w:hint="eastAsia"/>
          <w:lang w:eastAsia="zh-CN"/>
        </w:rPr>
        <w:t>69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_Toc18895 \h </w:instrText>
      </w:r>
      <w:r>
        <w:rPr>
          <w:rFonts w:hint="eastAsia"/>
          <w:lang w:eastAsia="zh-CN"/>
        </w:rPr>
        <w:fldChar w:fldCharType="separate"/>
      </w:r>
      <w:r>
        <w:rPr>
          <w:rFonts w:hint="eastAsia"/>
          <w:lang w:eastAsia="zh-CN"/>
        </w:rPr>
        <w:t>70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_Toc14731 \h </w:instrText>
      </w:r>
      <w:r>
        <w:rPr>
          <w:rFonts w:hint="eastAsia"/>
          <w:lang w:eastAsia="zh-CN"/>
        </w:rPr>
        <w:fldChar w:fldCharType="separate"/>
      </w:r>
      <w:r>
        <w:rPr>
          <w:rFonts w:hint="eastAsia"/>
          <w:lang w:eastAsia="zh-CN"/>
        </w:rPr>
        <w:t>71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_Toc32124 \h </w:instrText>
      </w:r>
      <w:r>
        <w:rPr>
          <w:rFonts w:hint="eastAsia"/>
          <w:lang w:eastAsia="zh-CN"/>
        </w:rPr>
        <w:fldChar w:fldCharType="separate"/>
      </w:r>
      <w:r>
        <w:rPr>
          <w:rFonts w:hint="eastAsia"/>
          <w:lang w:eastAsia="zh-CN"/>
        </w:rPr>
        <w:t>71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5.15.2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_Toc8811 \h </w:instrText>
      </w:r>
      <w:r>
        <w:rPr>
          <w:rFonts w:hint="eastAsia"/>
          <w:lang w:eastAsia="zh-CN"/>
        </w:rPr>
        <w:fldChar w:fldCharType="separate"/>
      </w:r>
      <w:r>
        <w:rPr>
          <w:rFonts w:hint="eastAsia"/>
          <w:lang w:eastAsia="zh-CN"/>
        </w:rPr>
        <w:t>71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_Toc8904 \h </w:instrText>
      </w:r>
      <w:r>
        <w:rPr>
          <w:rFonts w:hint="eastAsia"/>
          <w:lang w:eastAsia="zh-CN"/>
        </w:rPr>
        <w:fldChar w:fldCharType="separate"/>
      </w:r>
      <w:r>
        <w:rPr>
          <w:rFonts w:hint="eastAsia"/>
          <w:lang w:eastAsia="zh-CN"/>
        </w:rPr>
        <w:t>71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_Toc20449 \h </w:instrText>
      </w:r>
      <w:r>
        <w:rPr>
          <w:rFonts w:hint="eastAsia"/>
          <w:lang w:eastAsia="zh-CN"/>
        </w:rPr>
        <w:fldChar w:fldCharType="separate"/>
      </w:r>
      <w:r>
        <w:rPr>
          <w:rFonts w:hint="eastAsia"/>
          <w:lang w:eastAsia="zh-CN"/>
        </w:rPr>
        <w:t>71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_Toc2810 \h </w:instrText>
      </w:r>
      <w:r>
        <w:rPr>
          <w:rFonts w:hint="eastAsia"/>
          <w:lang w:eastAsia="zh-CN"/>
        </w:rPr>
        <w:fldChar w:fldCharType="separate"/>
      </w:r>
      <w:r>
        <w:rPr>
          <w:rFonts w:hint="eastAsia"/>
          <w:lang w:eastAsia="zh-CN"/>
        </w:rPr>
        <w:t>72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w:t>
      </w:r>
      <w:r>
        <w:rPr>
          <w:rFonts w:hint="eastAsia"/>
          <w:lang w:eastAsia="zh-CN"/>
        </w:rPr>
        <w:tab/>
      </w:r>
      <w:r>
        <w:rPr>
          <w:rFonts w:hint="eastAsia"/>
          <w:lang w:eastAsia="zh-CN"/>
        </w:rPr>
        <w:t>CA_n41-n78</w:t>
      </w:r>
      <w:r>
        <w:rPr>
          <w:rFonts w:hint="eastAsia"/>
          <w:lang w:eastAsia="zh-CN"/>
        </w:rPr>
        <w:tab/>
      </w:r>
      <w:r>
        <w:rPr>
          <w:rFonts w:hint="eastAsia"/>
          <w:lang w:eastAsia="zh-CN"/>
        </w:rPr>
        <w:fldChar w:fldCharType="begin"/>
      </w:r>
      <w:r>
        <w:rPr>
          <w:rFonts w:hint="eastAsia"/>
          <w:lang w:eastAsia="zh-CN"/>
        </w:rPr>
        <w:instrText xml:space="preserve"> PAGEREF _Toc27570 \h </w:instrText>
      </w:r>
      <w:r>
        <w:rPr>
          <w:rFonts w:hint="eastAsia"/>
          <w:lang w:eastAsia="zh-CN"/>
        </w:rPr>
        <w:fldChar w:fldCharType="separate"/>
      </w:r>
      <w:r>
        <w:rPr>
          <w:rFonts w:hint="eastAsia"/>
          <w:lang w:eastAsia="zh-CN"/>
        </w:rPr>
        <w:t>72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5.16.1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_Toc18417 \h </w:instrText>
      </w:r>
      <w:r>
        <w:rPr>
          <w:rFonts w:hint="eastAsia"/>
          <w:lang w:eastAsia="zh-CN"/>
        </w:rPr>
        <w:fldChar w:fldCharType="separate"/>
      </w:r>
      <w:r>
        <w:rPr>
          <w:rFonts w:hint="eastAsia"/>
          <w:lang w:eastAsia="zh-CN"/>
        </w:rPr>
        <w:t>72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_Toc23211 \h </w:instrText>
      </w:r>
      <w:r>
        <w:rPr>
          <w:rFonts w:hint="eastAsia"/>
          <w:lang w:eastAsia="zh-CN"/>
        </w:rPr>
        <w:fldChar w:fldCharType="separate"/>
      </w:r>
      <w:r>
        <w:rPr>
          <w:rFonts w:hint="eastAsia"/>
          <w:lang w:eastAsia="zh-CN"/>
        </w:rPr>
        <w:t>72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_Toc1038 \h </w:instrText>
      </w:r>
      <w:r>
        <w:rPr>
          <w:rFonts w:hint="eastAsia"/>
          <w:lang w:eastAsia="zh-CN"/>
        </w:rPr>
        <w:fldChar w:fldCharType="separate"/>
      </w:r>
      <w:r>
        <w:rPr>
          <w:rFonts w:hint="eastAsia"/>
          <w:lang w:eastAsia="zh-CN"/>
        </w:rPr>
        <w:t>73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_Toc7011 \h </w:instrText>
      </w:r>
      <w:r>
        <w:rPr>
          <w:rFonts w:hint="eastAsia"/>
          <w:lang w:eastAsia="zh-CN"/>
        </w:rPr>
        <w:fldChar w:fldCharType="separate"/>
      </w:r>
      <w:r>
        <w:rPr>
          <w:rFonts w:hint="eastAsia"/>
          <w:lang w:eastAsia="zh-CN"/>
        </w:rPr>
        <w:t>73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_Toc12886 \h </w:instrText>
      </w:r>
      <w:r>
        <w:rPr>
          <w:rFonts w:hint="eastAsia"/>
          <w:lang w:eastAsia="zh-CN"/>
        </w:rPr>
        <w:fldChar w:fldCharType="separate"/>
      </w:r>
      <w:r>
        <w:rPr>
          <w:rFonts w:hint="eastAsia"/>
          <w:lang w:eastAsia="zh-CN"/>
        </w:rPr>
        <w:t>74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_Toc20566 \h </w:instrText>
      </w:r>
      <w:r>
        <w:rPr>
          <w:rFonts w:hint="eastAsia"/>
          <w:lang w:eastAsia="zh-CN"/>
        </w:rPr>
        <w:fldChar w:fldCharType="separate"/>
      </w:r>
      <w:r>
        <w:rPr>
          <w:rFonts w:hint="eastAsia"/>
          <w:lang w:eastAsia="zh-CN"/>
        </w:rPr>
        <w:t>74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_Toc8381 \h </w:instrText>
      </w:r>
      <w:r>
        <w:rPr>
          <w:rFonts w:hint="eastAsia"/>
          <w:lang w:eastAsia="zh-CN"/>
        </w:rPr>
        <w:fldChar w:fldCharType="separate"/>
      </w:r>
      <w:r>
        <w:rPr>
          <w:rFonts w:hint="eastAsia"/>
          <w:lang w:eastAsia="zh-CN"/>
        </w:rPr>
        <w:t>74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5.16.2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_Toc30593 \h </w:instrText>
      </w:r>
      <w:r>
        <w:rPr>
          <w:rFonts w:hint="eastAsia"/>
          <w:lang w:eastAsia="zh-CN"/>
        </w:rPr>
        <w:fldChar w:fldCharType="separate"/>
      </w:r>
      <w:r>
        <w:rPr>
          <w:rFonts w:hint="eastAsia"/>
          <w:lang w:eastAsia="zh-CN"/>
        </w:rPr>
        <w:t>74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5.16.2.</w:t>
      </w:r>
      <w:r>
        <w:rPr>
          <w:rFonts w:hint="eastAsia"/>
          <w:lang w:val="en-US" w:eastAsia="zh-CN"/>
        </w:rPr>
        <w:t>1</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_Toc1469 \h </w:instrText>
      </w:r>
      <w:r>
        <w:rPr>
          <w:rFonts w:hint="eastAsia"/>
          <w:lang w:eastAsia="zh-CN"/>
        </w:rPr>
        <w:fldChar w:fldCharType="separate"/>
      </w:r>
      <w:r>
        <w:rPr>
          <w:rFonts w:hint="eastAsia"/>
          <w:lang w:eastAsia="zh-CN"/>
        </w:rPr>
        <w:t>74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5.16.2.</w:t>
      </w:r>
      <w:r>
        <w:rPr>
          <w:rFonts w:hint="eastAsia"/>
          <w:lang w:val="en-US" w:eastAsia="zh-CN"/>
        </w:rPr>
        <w:t>2</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_Toc9249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w:t>
      </w:r>
      <w:r>
        <w:rPr>
          <w:rFonts w:hint="eastAsia"/>
          <w:lang w:eastAsia="zh-CN"/>
        </w:rPr>
        <w:tab/>
      </w:r>
      <w:r>
        <w:rPr>
          <w:rFonts w:hint="eastAsia"/>
          <w:lang w:eastAsia="zh-CN"/>
        </w:rPr>
        <w:t>CA_n71-n78</w:t>
      </w:r>
      <w:r>
        <w:rPr>
          <w:rFonts w:hint="eastAsia"/>
          <w:lang w:eastAsia="zh-CN"/>
        </w:rPr>
        <w:tab/>
      </w:r>
      <w:r>
        <w:rPr>
          <w:rFonts w:hint="eastAsia"/>
          <w:lang w:eastAsia="zh-CN"/>
        </w:rPr>
        <w:fldChar w:fldCharType="begin"/>
      </w:r>
      <w:r>
        <w:rPr>
          <w:rFonts w:hint="eastAsia"/>
          <w:lang w:eastAsia="zh-CN"/>
        </w:rPr>
        <w:instrText xml:space="preserve"> PAGEREF _Toc11168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_Toc29519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_Toc31369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_Toc13450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_Toc10086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_Toc19626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_Toc517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_Toc22123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5.17.2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_Toc4100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_Toc16970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_Toc17396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_Toc5236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w:t>
      </w:r>
      <w:r>
        <w:rPr>
          <w:rFonts w:hint="eastAsia"/>
          <w:lang w:eastAsia="zh-CN"/>
        </w:rPr>
        <w:tab/>
      </w:r>
      <w:r>
        <w:rPr>
          <w:rFonts w:hint="eastAsia"/>
          <w:lang w:eastAsia="zh-CN"/>
        </w:rPr>
        <w:t>CA_n41-n</w:t>
      </w:r>
      <w:r>
        <w:rPr>
          <w:rFonts w:hint="eastAsia"/>
          <w:lang w:val="en-US" w:eastAsia="zh-CN"/>
        </w:rPr>
        <w:t>104</w:t>
      </w:r>
      <w:r>
        <w:rPr>
          <w:rFonts w:hint="eastAsia"/>
          <w:lang w:eastAsia="zh-CN"/>
        </w:rPr>
        <w:tab/>
      </w:r>
      <w:r>
        <w:rPr>
          <w:rFonts w:hint="eastAsia"/>
          <w:lang w:eastAsia="zh-CN"/>
        </w:rPr>
        <w:fldChar w:fldCharType="begin"/>
      </w:r>
      <w:r>
        <w:rPr>
          <w:rFonts w:hint="eastAsia"/>
          <w:lang w:eastAsia="zh-CN"/>
        </w:rPr>
        <w:instrText xml:space="preserve"> PAGEREF _Toc1447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_Toc468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_Toc4732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_Toc9179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_Toc29364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_Toc11427 \h </w:instrText>
      </w:r>
      <w:r>
        <w:rPr>
          <w:rFonts w:hint="eastAsia"/>
          <w:lang w:eastAsia="zh-CN"/>
        </w:rPr>
        <w:fldChar w:fldCharType="separate"/>
      </w:r>
      <w:r>
        <w:rPr>
          <w:rFonts w:hint="eastAsia"/>
          <w:lang w:eastAsia="zh-CN"/>
        </w:rPr>
        <w:t>80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_Toc4688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_Toc13135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_Toc29932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_Toc12853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_Toc25647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_Toc48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w:t>
      </w:r>
      <w:r>
        <w:rPr>
          <w:rFonts w:hint="eastAsia"/>
          <w:lang w:val="en-US" w:eastAsia="zh-CN"/>
        </w:rPr>
        <w:tab/>
      </w:r>
      <w:r>
        <w:rPr>
          <w:rFonts w:hint="eastAsia"/>
          <w:lang w:eastAsia="zh-CN"/>
        </w:rPr>
        <w:t>CA_n1-n8</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_Toc2059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_Toc18385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_Toc430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_Toc11003 \h </w:instrText>
      </w:r>
      <w:r>
        <w:rPr>
          <w:rFonts w:hint="eastAsia"/>
          <w:lang w:eastAsia="zh-CN"/>
        </w:rPr>
        <w:fldChar w:fldCharType="separate"/>
      </w:r>
      <w:r>
        <w:rPr>
          <w:rFonts w:hint="eastAsia"/>
          <w:lang w:eastAsia="zh-CN"/>
        </w:rPr>
        <w:t>82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_Toc8977 \h </w:instrText>
      </w:r>
      <w:r>
        <w:rPr>
          <w:rFonts w:hint="eastAsia"/>
          <w:lang w:eastAsia="zh-CN"/>
        </w:rPr>
        <w:fldChar w:fldCharType="separate"/>
      </w:r>
      <w:r>
        <w:rPr>
          <w:rFonts w:hint="eastAsia"/>
          <w:lang w:eastAsia="zh-CN"/>
        </w:rPr>
        <w:t>82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_Toc13514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_Toc20451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w:t>
      </w:r>
      <w:r>
        <w:rPr>
          <w:rFonts w:hint="eastAsia"/>
          <w:lang w:eastAsia="zh-CN"/>
        </w:rPr>
        <w:tab/>
      </w:r>
      <w:r>
        <w:rPr>
          <w:rFonts w:hint="eastAsia"/>
          <w:lang w:eastAsia="zh-CN"/>
        </w:rPr>
        <w:t>CA_n40-n71</w:t>
      </w:r>
      <w:r>
        <w:rPr>
          <w:rFonts w:hint="eastAsia"/>
          <w:lang w:eastAsia="zh-CN"/>
        </w:rPr>
        <w:tab/>
      </w:r>
      <w:r>
        <w:rPr>
          <w:rFonts w:hint="eastAsia"/>
          <w:lang w:eastAsia="zh-CN"/>
        </w:rPr>
        <w:fldChar w:fldCharType="begin"/>
      </w:r>
      <w:r>
        <w:rPr>
          <w:rFonts w:hint="eastAsia"/>
          <w:lang w:eastAsia="zh-CN"/>
        </w:rPr>
        <w:instrText xml:space="preserve"> PAGEREF _Toc4928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_Toc15071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_Toc8141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_Toc2773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_Toc13490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_Toc3307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_Toc32452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_Toc1497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_Toc13866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_Toc568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_Toc15867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_Toc17948 \h </w:instrText>
      </w:r>
      <w:r>
        <w:rPr>
          <w:rFonts w:hint="eastAsia"/>
          <w:lang w:eastAsia="zh-CN"/>
        </w:rPr>
        <w:fldChar w:fldCharType="separate"/>
      </w:r>
      <w:r>
        <w:rPr>
          <w:rFonts w:hint="eastAsia"/>
          <w:lang w:eastAsia="zh-CN"/>
        </w:rPr>
        <w:t>86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5.21</w:t>
      </w:r>
      <w:r>
        <w:rPr>
          <w:rFonts w:hint="eastAsia"/>
          <w:lang w:val="en-US" w:eastAsia="zh-CN"/>
        </w:rPr>
        <w:tab/>
      </w:r>
      <w:r>
        <w:rPr>
          <w:rFonts w:hint="eastAsia"/>
          <w:lang w:val="en-US" w:eastAsia="zh-CN"/>
        </w:rPr>
        <w:t>CA_n40-n41</w:t>
      </w:r>
      <w:r>
        <w:rPr>
          <w:rFonts w:hint="eastAsia"/>
          <w:lang w:eastAsia="zh-CN"/>
        </w:rPr>
        <w:tab/>
      </w:r>
      <w:r>
        <w:rPr>
          <w:rFonts w:hint="eastAsia"/>
          <w:lang w:eastAsia="zh-CN"/>
        </w:rPr>
        <w:fldChar w:fldCharType="begin"/>
      </w:r>
      <w:r>
        <w:rPr>
          <w:rFonts w:hint="eastAsia"/>
          <w:lang w:eastAsia="zh-CN"/>
        </w:rPr>
        <w:instrText xml:space="preserve"> PAGEREF _Toc27119 \h </w:instrText>
      </w:r>
      <w:r>
        <w:rPr>
          <w:rFonts w:hint="eastAsia"/>
          <w:lang w:eastAsia="zh-CN"/>
        </w:rPr>
        <w:fldChar w:fldCharType="separate"/>
      </w:r>
      <w:r>
        <w:rPr>
          <w:rFonts w:hint="eastAsia"/>
          <w:lang w:eastAsia="zh-CN"/>
        </w:rPr>
        <w:t>86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5.21.1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_Toc16006 \h </w:instrText>
      </w:r>
      <w:r>
        <w:rPr>
          <w:rFonts w:hint="eastAsia"/>
          <w:lang w:eastAsia="zh-CN"/>
        </w:rPr>
        <w:fldChar w:fldCharType="separate"/>
      </w:r>
      <w:r>
        <w:rPr>
          <w:rFonts w:hint="eastAsia"/>
          <w:lang w:eastAsia="zh-CN"/>
        </w:rPr>
        <w:t>86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5.21.1.1</w:t>
      </w:r>
      <w:r>
        <w:rPr>
          <w:rFonts w:hint="eastAsia"/>
          <w:lang w:val="en-US"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_Toc25217 \h </w:instrText>
      </w:r>
      <w:r>
        <w:rPr>
          <w:rFonts w:hint="eastAsia"/>
          <w:lang w:eastAsia="zh-CN"/>
        </w:rPr>
        <w:fldChar w:fldCharType="separate"/>
      </w:r>
      <w:r>
        <w:rPr>
          <w:rFonts w:hint="eastAsia"/>
          <w:lang w:eastAsia="zh-CN"/>
        </w:rPr>
        <w:t>86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_Toc11132 \h </w:instrText>
      </w:r>
      <w:r>
        <w:rPr>
          <w:rFonts w:hint="eastAsia"/>
          <w:lang w:eastAsia="zh-CN"/>
        </w:rPr>
        <w:fldChar w:fldCharType="separate"/>
      </w:r>
      <w:r>
        <w:rPr>
          <w:rFonts w:hint="eastAsia"/>
          <w:lang w:eastAsia="zh-CN"/>
        </w:rPr>
        <w:t>87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5.21.1.3</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_Toc9012 \h </w:instrText>
      </w:r>
      <w:r>
        <w:rPr>
          <w:rFonts w:hint="eastAsia"/>
          <w:lang w:eastAsia="zh-CN"/>
        </w:rPr>
        <w:fldChar w:fldCharType="separate"/>
      </w:r>
      <w:r>
        <w:rPr>
          <w:rFonts w:hint="eastAsia"/>
          <w:lang w:eastAsia="zh-CN"/>
        </w:rPr>
        <w:t>87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5.21.1.4</w:t>
      </w:r>
      <w:r>
        <w:rPr>
          <w:rFonts w:hint="eastAsia"/>
          <w:lang w:eastAsia="zh-CN"/>
        </w:rPr>
        <w:tab/>
      </w:r>
      <w:r>
        <w:rPr>
          <w:rFonts w:hint="eastAsia"/>
          <w:lang w:eastAsia="zh-CN"/>
        </w:rPr>
        <w:t>∆TIB and ∆RIB values</w:t>
      </w:r>
      <w:r>
        <w:rPr>
          <w:rFonts w:hint="eastAsia"/>
          <w:lang w:eastAsia="zh-CN"/>
        </w:rPr>
        <w:tab/>
      </w:r>
      <w:r>
        <w:rPr>
          <w:rFonts w:hint="eastAsia"/>
          <w:lang w:eastAsia="zh-CN"/>
        </w:rPr>
        <w:fldChar w:fldCharType="begin"/>
      </w:r>
      <w:r>
        <w:rPr>
          <w:rFonts w:hint="eastAsia"/>
          <w:lang w:eastAsia="zh-CN"/>
        </w:rPr>
        <w:instrText xml:space="preserve"> PAGEREF _Toc11218 \h </w:instrText>
      </w:r>
      <w:r>
        <w:rPr>
          <w:rFonts w:hint="eastAsia"/>
          <w:lang w:eastAsia="zh-CN"/>
        </w:rPr>
        <w:fldChar w:fldCharType="separate"/>
      </w:r>
      <w:r>
        <w:rPr>
          <w:rFonts w:hint="eastAsia"/>
          <w:lang w:eastAsia="zh-CN"/>
        </w:rPr>
        <w:t>87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_Toc7068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_Toc1250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w:t>
      </w:r>
      <w:r>
        <w:rPr>
          <w:rFonts w:hint="eastAsia"/>
          <w:lang w:val="en-US" w:eastAsia="zh-CN"/>
        </w:rPr>
        <w:tab/>
      </w:r>
      <w:r>
        <w:rPr>
          <w:rFonts w:hint="eastAsia"/>
          <w:lang w:val="en-US" w:eastAsia="zh-CN"/>
        </w:rPr>
        <w:t>CA_n41-n79</w:t>
      </w:r>
      <w:r>
        <w:rPr>
          <w:rFonts w:hint="eastAsia"/>
          <w:lang w:eastAsia="zh-CN"/>
        </w:rPr>
        <w:tab/>
      </w:r>
      <w:r>
        <w:rPr>
          <w:rFonts w:hint="eastAsia"/>
          <w:lang w:eastAsia="zh-CN"/>
        </w:rPr>
        <w:fldChar w:fldCharType="begin"/>
      </w:r>
      <w:r>
        <w:rPr>
          <w:rFonts w:hint="eastAsia"/>
          <w:lang w:eastAsia="zh-CN"/>
        </w:rPr>
        <w:instrText xml:space="preserve"> PAGEREF _Toc12752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_Toc30898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5.22.1.1</w:t>
      </w:r>
      <w:r>
        <w:rPr>
          <w:rFonts w:hint="eastAsia"/>
          <w:lang w:val="en-US"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_Toc25399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_Toc11672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5.22.1.3</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_Toc6744 \h </w:instrText>
      </w:r>
      <w:r>
        <w:rPr>
          <w:rFonts w:hint="eastAsia"/>
          <w:lang w:eastAsia="zh-CN"/>
        </w:rPr>
        <w:fldChar w:fldCharType="separate"/>
      </w:r>
      <w:r>
        <w:rPr>
          <w:rFonts w:hint="eastAsia"/>
          <w:lang w:eastAsia="zh-CN"/>
        </w:rPr>
        <w:t>89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5.22.1.4</w:t>
      </w:r>
      <w:r>
        <w:rPr>
          <w:rFonts w:hint="eastAsia"/>
          <w:lang w:eastAsia="zh-CN"/>
        </w:rPr>
        <w:tab/>
      </w:r>
      <w:r>
        <w:rPr>
          <w:rFonts w:hint="eastAsia"/>
          <w:lang w:eastAsia="zh-CN"/>
        </w:rPr>
        <w:t>∆TIB and ∆RIB values</w:t>
      </w:r>
      <w:r>
        <w:rPr>
          <w:rFonts w:hint="eastAsia"/>
          <w:lang w:eastAsia="zh-CN"/>
        </w:rPr>
        <w:tab/>
      </w:r>
      <w:r>
        <w:rPr>
          <w:rFonts w:hint="eastAsia"/>
          <w:lang w:eastAsia="zh-CN"/>
        </w:rPr>
        <w:fldChar w:fldCharType="begin"/>
      </w:r>
      <w:r>
        <w:rPr>
          <w:rFonts w:hint="eastAsia"/>
          <w:lang w:eastAsia="zh-CN"/>
        </w:rPr>
        <w:instrText xml:space="preserve"> PAGEREF _Toc29532 \h </w:instrText>
      </w:r>
      <w:r>
        <w:rPr>
          <w:rFonts w:hint="eastAsia"/>
          <w:lang w:eastAsia="zh-CN"/>
        </w:rPr>
        <w:fldChar w:fldCharType="separate"/>
      </w:r>
      <w:r>
        <w:rPr>
          <w:rFonts w:hint="eastAsia"/>
          <w:lang w:eastAsia="zh-CN"/>
        </w:rPr>
        <w:t>90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_Toc16820 \h </w:instrText>
      </w:r>
      <w:r>
        <w:rPr>
          <w:rFonts w:hint="eastAsia"/>
          <w:lang w:eastAsia="zh-CN"/>
        </w:rPr>
        <w:fldChar w:fldCharType="separate"/>
      </w:r>
      <w:r>
        <w:rPr>
          <w:rFonts w:hint="eastAsia"/>
          <w:lang w:eastAsia="zh-CN"/>
        </w:rPr>
        <w:t>90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_Toc25840 \h </w:instrText>
      </w:r>
      <w:r>
        <w:rPr>
          <w:rFonts w:hint="eastAsia"/>
          <w:lang w:eastAsia="zh-CN"/>
        </w:rPr>
        <w:fldChar w:fldCharType="separate"/>
      </w:r>
      <w:r>
        <w:rPr>
          <w:rFonts w:hint="eastAsia"/>
          <w:lang w:eastAsia="zh-CN"/>
        </w:rPr>
        <w:t>90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_Toc16670 \h </w:instrText>
      </w:r>
      <w:r>
        <w:rPr>
          <w:rFonts w:hint="eastAsia"/>
          <w:lang w:eastAsia="zh-CN"/>
        </w:rPr>
        <w:fldChar w:fldCharType="separate"/>
      </w:r>
      <w:r>
        <w:rPr>
          <w:rFonts w:hint="eastAsia"/>
          <w:lang w:eastAsia="zh-CN"/>
        </w:rPr>
        <w:t>90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5.22.2</w:t>
      </w:r>
      <w:r>
        <w:rPr>
          <w:rFonts w:hint="eastAsia"/>
          <w:lang w:eastAsia="zh-CN"/>
        </w:rPr>
        <w:t>.</w:t>
      </w:r>
      <w:r>
        <w:rPr>
          <w:rFonts w:hint="eastAsia"/>
          <w:lang w:val="en-US" w:eastAsia="zh-CN"/>
        </w:rPr>
        <w:t>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_Toc18652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5.22.2</w:t>
      </w:r>
      <w:r>
        <w:rPr>
          <w:rFonts w:hint="eastAsia"/>
          <w:lang w:eastAsia="zh-CN"/>
        </w:rPr>
        <w:t>.</w:t>
      </w:r>
      <w:r>
        <w:rPr>
          <w:rFonts w:hint="eastAsia"/>
          <w:lang w:val="en-US" w:eastAsia="zh-CN"/>
        </w:rPr>
        <w:t>2</w:t>
      </w:r>
      <w:r>
        <w:rPr>
          <w:rFonts w:hint="eastAsia"/>
          <w:lang w:val="en-US"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_Toc21243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5.22.2</w:t>
      </w:r>
      <w:r>
        <w:rPr>
          <w:rFonts w:hint="eastAsia"/>
          <w:lang w:eastAsia="zh-CN"/>
        </w:rPr>
        <w:t>.</w:t>
      </w:r>
      <w:r>
        <w:rPr>
          <w:rFonts w:hint="eastAsia"/>
          <w:lang w:val="en-US" w:eastAsia="zh-CN"/>
        </w:rPr>
        <w:t>3</w:t>
      </w:r>
      <w:r>
        <w:rPr>
          <w:rFonts w:hint="eastAsia"/>
          <w:lang w:val="en-US"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_Toc11781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ab/>
      </w:r>
      <w:r>
        <w:rPr>
          <w:rFonts w:hint="eastAsia"/>
          <w:lang w:eastAsia="en-GB"/>
        </w:rPr>
        <w:t>CA_n2-n77</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_Toc22630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.1</w:t>
      </w:r>
      <w:r>
        <w:rPr>
          <w:rFonts w:hint="eastAsia"/>
          <w:lang w:eastAsia="en-GB"/>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_Toc28602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.1.1</w:t>
      </w:r>
      <w:r>
        <w:rPr>
          <w:rFonts w:hint="eastAsia"/>
          <w:lang w:eastAsia="en-GB"/>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_Toc19336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_Toc25394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_Toc10664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.1.</w:t>
      </w:r>
      <w:r>
        <w:rPr>
          <w:rFonts w:hint="eastAsia"/>
          <w:lang w:val="en-US" w:eastAsia="zh-CN"/>
        </w:rPr>
        <w:t>4</w:t>
      </w:r>
      <w:r>
        <w:rPr>
          <w:rFonts w:hint="eastAsia"/>
          <w:lang w:eastAsia="en-GB"/>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_Toc16856 \h </w:instrText>
      </w:r>
      <w:r>
        <w:rPr>
          <w:rFonts w:hint="eastAsia"/>
          <w:lang w:eastAsia="zh-CN"/>
        </w:rPr>
        <w:fldChar w:fldCharType="separate"/>
      </w:r>
      <w:r>
        <w:rPr>
          <w:rFonts w:hint="eastAsia"/>
          <w:lang w:eastAsia="zh-CN"/>
        </w:rPr>
        <w:t>93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.1.5</w:t>
      </w:r>
      <w:r>
        <w:rPr>
          <w:rFonts w:hint="eastAsia"/>
          <w:lang w:eastAsia="en-GB"/>
        </w:rPr>
        <w:tab/>
      </w:r>
      <w:r>
        <w:rPr>
          <w:rFonts w:hint="eastAsia"/>
          <w:lang w:eastAsia="en-GB"/>
        </w:rPr>
        <w:t>REFSENS requirements</w:t>
      </w:r>
      <w:r>
        <w:rPr>
          <w:rFonts w:hint="eastAsia"/>
          <w:lang w:eastAsia="zh-CN"/>
        </w:rPr>
        <w:tab/>
      </w:r>
      <w:r>
        <w:rPr>
          <w:rFonts w:hint="eastAsia"/>
          <w:lang w:eastAsia="zh-CN"/>
        </w:rPr>
        <w:fldChar w:fldCharType="begin"/>
      </w:r>
      <w:r>
        <w:rPr>
          <w:rFonts w:hint="eastAsia"/>
          <w:lang w:eastAsia="zh-CN"/>
        </w:rPr>
        <w:instrText xml:space="preserve"> PAGEREF _Toc15037 \h </w:instrText>
      </w:r>
      <w:r>
        <w:rPr>
          <w:rFonts w:hint="eastAsia"/>
          <w:lang w:eastAsia="zh-CN"/>
        </w:rPr>
        <w:fldChar w:fldCharType="separate"/>
      </w:r>
      <w:r>
        <w:rPr>
          <w:rFonts w:hint="eastAsia"/>
          <w:lang w:eastAsia="zh-CN"/>
        </w:rPr>
        <w:t>93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.1.6</w:t>
      </w:r>
      <w:r>
        <w:rPr>
          <w:rFonts w:hint="eastAsia"/>
          <w:lang w:eastAsia="en-GB"/>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_Toc16156 \h </w:instrText>
      </w:r>
      <w:r>
        <w:rPr>
          <w:rFonts w:hint="eastAsia"/>
          <w:lang w:eastAsia="zh-CN"/>
        </w:rPr>
        <w:fldChar w:fldCharType="separate"/>
      </w:r>
      <w:r>
        <w:rPr>
          <w:rFonts w:hint="eastAsia"/>
          <w:lang w:eastAsia="zh-CN"/>
        </w:rPr>
        <w:t>93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5.23.2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_Toc2696 \h </w:instrText>
      </w:r>
      <w:r>
        <w:rPr>
          <w:rFonts w:hint="eastAsia"/>
          <w:lang w:eastAsia="zh-CN"/>
        </w:rPr>
        <w:fldChar w:fldCharType="separate"/>
      </w:r>
      <w:r>
        <w:rPr>
          <w:rFonts w:hint="eastAsia"/>
          <w:lang w:eastAsia="zh-CN"/>
        </w:rPr>
        <w:t>94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_Toc28061 \h </w:instrText>
      </w:r>
      <w:r>
        <w:rPr>
          <w:rFonts w:hint="eastAsia"/>
          <w:lang w:eastAsia="zh-CN"/>
        </w:rPr>
        <w:fldChar w:fldCharType="separate"/>
      </w:r>
      <w:r>
        <w:rPr>
          <w:rFonts w:hint="eastAsia"/>
          <w:lang w:eastAsia="zh-CN"/>
        </w:rPr>
        <w:t>94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.2.2</w:t>
      </w:r>
      <w:r>
        <w:rPr>
          <w:rFonts w:hint="eastAsia"/>
          <w:lang w:eastAsia="en-GB"/>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_Toc18301 \h </w:instrText>
      </w:r>
      <w:r>
        <w:rPr>
          <w:rFonts w:hint="eastAsia"/>
          <w:lang w:eastAsia="zh-CN"/>
        </w:rPr>
        <w:fldChar w:fldCharType="separate"/>
      </w:r>
      <w:r>
        <w:rPr>
          <w:rFonts w:hint="eastAsia"/>
          <w:lang w:eastAsia="zh-CN"/>
        </w:rPr>
        <w:t>94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.2.3</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_Toc30450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ab/>
      </w:r>
      <w:r>
        <w:rPr>
          <w:rFonts w:hint="eastAsia"/>
          <w:lang w:eastAsia="en-GB"/>
        </w:rPr>
        <w:t>CA_n5-n77</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_Toc7688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.1</w:t>
      </w:r>
      <w:r>
        <w:rPr>
          <w:rFonts w:hint="eastAsia"/>
          <w:lang w:eastAsia="en-GB"/>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_Toc595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.1.1</w:t>
      </w:r>
      <w:r>
        <w:rPr>
          <w:rFonts w:hint="eastAsia"/>
          <w:lang w:eastAsia="en-GB"/>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_Toc6902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_Toc18931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_Toc13821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.1.</w:t>
      </w:r>
      <w:r>
        <w:rPr>
          <w:rFonts w:hint="eastAsia"/>
          <w:lang w:val="en-US" w:eastAsia="zh-CN"/>
        </w:rPr>
        <w:t>4</w:t>
      </w:r>
      <w:r>
        <w:rPr>
          <w:rFonts w:hint="eastAsia"/>
          <w:lang w:eastAsia="en-GB"/>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_Toc7118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.1.5</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_Toc28094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.1.6</w:t>
      </w:r>
      <w:r>
        <w:rPr>
          <w:rFonts w:hint="eastAsia"/>
          <w:lang w:eastAsia="en-GB"/>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_Toc10801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5.24.2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_Toc26816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_Toc29007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.2.2</w:t>
      </w:r>
      <w:r>
        <w:rPr>
          <w:rFonts w:hint="eastAsia"/>
          <w:lang w:eastAsia="en-GB"/>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_Toc27426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.2.3</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_Toc25237 \h </w:instrText>
      </w:r>
      <w:r>
        <w:rPr>
          <w:rFonts w:hint="eastAsia"/>
          <w:lang w:eastAsia="zh-CN"/>
        </w:rPr>
        <w:fldChar w:fldCharType="separate"/>
      </w:r>
      <w:r>
        <w:rPr>
          <w:rFonts w:hint="eastAsia"/>
          <w:lang w:eastAsia="zh-CN"/>
        </w:rPr>
        <w:t>98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ab/>
      </w:r>
      <w:r>
        <w:rPr>
          <w:rFonts w:hint="eastAsia"/>
          <w:lang w:eastAsia="en-GB"/>
        </w:rPr>
        <w:t>CA_n66-n77</w:t>
      </w:r>
      <w:r>
        <w:rPr>
          <w:rFonts w:hint="eastAsia"/>
          <w:lang w:eastAsia="zh-CN"/>
        </w:rPr>
        <w:tab/>
      </w:r>
      <w:r>
        <w:rPr>
          <w:rFonts w:hint="eastAsia"/>
          <w:lang w:eastAsia="zh-CN"/>
        </w:rPr>
        <w:fldChar w:fldCharType="begin"/>
      </w:r>
      <w:r>
        <w:rPr>
          <w:rFonts w:hint="eastAsia"/>
          <w:lang w:eastAsia="zh-CN"/>
        </w:rPr>
        <w:instrText xml:space="preserve"> PAGEREF _Toc19368 \h </w:instrText>
      </w:r>
      <w:r>
        <w:rPr>
          <w:rFonts w:hint="eastAsia"/>
          <w:lang w:eastAsia="zh-CN"/>
        </w:rPr>
        <w:fldChar w:fldCharType="separate"/>
      </w:r>
      <w:r>
        <w:rPr>
          <w:rFonts w:hint="eastAsia"/>
          <w:lang w:eastAsia="zh-CN"/>
        </w:rPr>
        <w:t>99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.1</w:t>
      </w:r>
      <w:r>
        <w:rPr>
          <w:rFonts w:hint="eastAsia"/>
          <w:lang w:eastAsia="en-GB"/>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_Toc24251 \h </w:instrText>
      </w:r>
      <w:r>
        <w:rPr>
          <w:rFonts w:hint="eastAsia"/>
          <w:lang w:eastAsia="zh-CN"/>
        </w:rPr>
        <w:fldChar w:fldCharType="separate"/>
      </w:r>
      <w:r>
        <w:rPr>
          <w:rFonts w:hint="eastAsia"/>
          <w:lang w:eastAsia="zh-CN"/>
        </w:rPr>
        <w:t>99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.1.1</w:t>
      </w:r>
      <w:r>
        <w:rPr>
          <w:rFonts w:hint="eastAsia"/>
          <w:lang w:eastAsia="en-GB"/>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_Toc24100 \h </w:instrText>
      </w:r>
      <w:r>
        <w:rPr>
          <w:rFonts w:hint="eastAsia"/>
          <w:lang w:eastAsia="zh-CN"/>
        </w:rPr>
        <w:fldChar w:fldCharType="separate"/>
      </w:r>
      <w:r>
        <w:rPr>
          <w:rFonts w:hint="eastAsia"/>
          <w:lang w:eastAsia="zh-CN"/>
        </w:rPr>
        <w:t>99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_Toc7857 \h </w:instrText>
      </w:r>
      <w:r>
        <w:rPr>
          <w:rFonts w:hint="eastAsia"/>
          <w:lang w:eastAsia="zh-CN"/>
        </w:rPr>
        <w:fldChar w:fldCharType="separate"/>
      </w:r>
      <w:r>
        <w:rPr>
          <w:rFonts w:hint="eastAsia"/>
          <w:lang w:eastAsia="zh-CN"/>
        </w:rPr>
        <w:t>99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_Toc9888 \h </w:instrText>
      </w:r>
      <w:r>
        <w:rPr>
          <w:rFonts w:hint="eastAsia"/>
          <w:lang w:eastAsia="zh-CN"/>
        </w:rPr>
        <w:fldChar w:fldCharType="separate"/>
      </w:r>
      <w:r>
        <w:rPr>
          <w:rFonts w:hint="eastAsia"/>
          <w:lang w:eastAsia="zh-CN"/>
        </w:rPr>
        <w:t>99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.1.</w:t>
      </w:r>
      <w:r>
        <w:rPr>
          <w:rFonts w:hint="eastAsia"/>
          <w:lang w:val="en-US" w:eastAsia="zh-CN"/>
        </w:rPr>
        <w:t>4</w:t>
      </w:r>
      <w:r>
        <w:rPr>
          <w:rFonts w:hint="eastAsia"/>
          <w:lang w:eastAsia="en-GB"/>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_Toc24642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.1.5</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_Toc29824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.1.6</w:t>
      </w:r>
      <w:r>
        <w:rPr>
          <w:rFonts w:hint="eastAsia"/>
          <w:lang w:eastAsia="en-GB"/>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_Toc5127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5.25.2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_Toc408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_Toc29092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.2.2</w:t>
      </w:r>
      <w:r>
        <w:rPr>
          <w:rFonts w:hint="eastAsia"/>
          <w:lang w:eastAsia="en-GB"/>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_Toc24498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.2.3</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_Toc24996 \h </w:instrText>
      </w:r>
      <w:r>
        <w:rPr>
          <w:rFonts w:hint="eastAsia"/>
          <w:lang w:eastAsia="zh-CN"/>
        </w:rPr>
        <w:fldChar w:fldCharType="separate"/>
      </w:r>
      <w:r>
        <w:rPr>
          <w:rFonts w:hint="eastAsia"/>
          <w:lang w:eastAsia="zh-CN"/>
        </w:rPr>
        <w:t>102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w:t>
      </w:r>
      <w:r>
        <w:rPr>
          <w:rFonts w:hint="eastAsia"/>
          <w:lang w:eastAsia="zh-CN"/>
        </w:rPr>
        <w:tab/>
      </w:r>
      <w:r>
        <w:rPr>
          <w:rFonts w:hint="eastAsia"/>
          <w:lang w:eastAsia="zh-CN"/>
        </w:rPr>
        <w:t>CA_n18-n77</w:t>
      </w:r>
      <w:r>
        <w:rPr>
          <w:rFonts w:hint="eastAsia"/>
          <w:lang w:eastAsia="zh-CN"/>
        </w:rPr>
        <w:tab/>
      </w:r>
      <w:r>
        <w:rPr>
          <w:rFonts w:hint="eastAsia"/>
          <w:lang w:eastAsia="zh-CN"/>
        </w:rPr>
        <w:fldChar w:fldCharType="begin"/>
      </w:r>
      <w:r>
        <w:rPr>
          <w:rFonts w:hint="eastAsia"/>
          <w:lang w:eastAsia="zh-CN"/>
        </w:rPr>
        <w:instrText xml:space="preserve"> PAGEREF _Toc9071 \h </w:instrText>
      </w:r>
      <w:r>
        <w:rPr>
          <w:rFonts w:hint="eastAsia"/>
          <w:lang w:eastAsia="zh-CN"/>
        </w:rPr>
        <w:fldChar w:fldCharType="separate"/>
      </w:r>
      <w:r>
        <w:rPr>
          <w:rFonts w:hint="eastAsia"/>
          <w:lang w:eastAsia="zh-CN"/>
        </w:rPr>
        <w:t>102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_Toc17241 \h </w:instrText>
      </w:r>
      <w:r>
        <w:rPr>
          <w:rFonts w:hint="eastAsia"/>
          <w:lang w:eastAsia="zh-CN"/>
        </w:rPr>
        <w:fldChar w:fldCharType="separate"/>
      </w:r>
      <w:r>
        <w:rPr>
          <w:rFonts w:hint="eastAsia"/>
          <w:lang w:eastAsia="zh-CN"/>
        </w:rPr>
        <w:t>102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_Toc16166 \h </w:instrText>
      </w:r>
      <w:r>
        <w:rPr>
          <w:rFonts w:hint="eastAsia"/>
          <w:lang w:eastAsia="zh-CN"/>
        </w:rPr>
        <w:fldChar w:fldCharType="separate"/>
      </w:r>
      <w:r>
        <w:rPr>
          <w:rFonts w:hint="eastAsia"/>
          <w:lang w:eastAsia="zh-CN"/>
        </w:rPr>
        <w:t>102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_Toc22220 \h </w:instrText>
      </w:r>
      <w:r>
        <w:rPr>
          <w:rFonts w:hint="eastAsia"/>
          <w:lang w:eastAsia="zh-CN"/>
        </w:rPr>
        <w:fldChar w:fldCharType="separate"/>
      </w:r>
      <w:r>
        <w:rPr>
          <w:rFonts w:hint="eastAsia"/>
          <w:lang w:eastAsia="zh-CN"/>
        </w:rPr>
        <w:t>103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_Toc21924 \h </w:instrText>
      </w:r>
      <w:r>
        <w:rPr>
          <w:rFonts w:hint="eastAsia"/>
          <w:lang w:eastAsia="zh-CN"/>
        </w:rPr>
        <w:fldChar w:fldCharType="separate"/>
      </w:r>
      <w:r>
        <w:rPr>
          <w:rFonts w:hint="eastAsia"/>
          <w:lang w:eastAsia="zh-CN"/>
        </w:rPr>
        <w:t>103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_Toc4850 \h </w:instrText>
      </w:r>
      <w:r>
        <w:rPr>
          <w:rFonts w:hint="eastAsia"/>
          <w:lang w:eastAsia="zh-CN"/>
        </w:rPr>
        <w:fldChar w:fldCharType="separate"/>
      </w:r>
      <w:r>
        <w:rPr>
          <w:rFonts w:hint="eastAsia"/>
          <w:lang w:eastAsia="zh-CN"/>
        </w:rPr>
        <w:t>104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_Toc19447 \h </w:instrText>
      </w:r>
      <w:r>
        <w:rPr>
          <w:rFonts w:hint="eastAsia"/>
          <w:lang w:eastAsia="zh-CN"/>
        </w:rPr>
        <w:fldChar w:fldCharType="separate"/>
      </w:r>
      <w:r>
        <w:rPr>
          <w:rFonts w:hint="eastAsia"/>
          <w:lang w:eastAsia="zh-CN"/>
        </w:rPr>
        <w:t>104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_Toc12996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w:t>
      </w:r>
      <w:r>
        <w:rPr>
          <w:rFonts w:hint="eastAsia"/>
          <w:lang w:val="en-US" w:eastAsia="zh-CN"/>
        </w:rPr>
        <w:tab/>
      </w:r>
      <w:r>
        <w:rPr>
          <w:rFonts w:hint="eastAsia"/>
          <w:lang w:eastAsia="zh-CN"/>
        </w:rPr>
        <w:t>CA_n40-n50</w:t>
      </w:r>
      <w:r>
        <w:rPr>
          <w:rFonts w:hint="eastAsia"/>
          <w:lang w:eastAsia="zh-CN"/>
        </w:rPr>
        <w:tab/>
      </w:r>
      <w:r>
        <w:rPr>
          <w:rFonts w:hint="eastAsia"/>
          <w:lang w:eastAsia="zh-CN"/>
        </w:rPr>
        <w:fldChar w:fldCharType="begin"/>
      </w:r>
      <w:r>
        <w:rPr>
          <w:rFonts w:hint="eastAsia"/>
          <w:lang w:eastAsia="zh-CN"/>
        </w:rPr>
        <w:instrText xml:space="preserve"> PAGEREF _Toc23226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w:t>
      </w:r>
      <w:r>
        <w:rPr>
          <w:rFonts w:hint="eastAsia"/>
          <w:lang w:eastAsia="zh-CN"/>
        </w:rPr>
        <w:tab/>
      </w:r>
      <w:r>
        <w:rPr>
          <w:rFonts w:hint="eastAsia"/>
          <w:lang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_Toc22514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_Toc8814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_Toc22594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_Toc13023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_Toc17605 \h </w:instrText>
      </w:r>
      <w:r>
        <w:rPr>
          <w:rFonts w:hint="eastAsia"/>
          <w:lang w:eastAsia="zh-CN"/>
        </w:rPr>
        <w:fldChar w:fldCharType="separate"/>
      </w:r>
      <w:r>
        <w:rPr>
          <w:rFonts w:hint="eastAsia"/>
          <w:lang w:eastAsia="zh-CN"/>
        </w:rPr>
        <w:t>106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_Toc21794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_Toc2514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_Toc21145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5.27.2.1</w:t>
      </w:r>
      <w:r>
        <w:rPr>
          <w:rFonts w:hint="eastAsia"/>
          <w:lang w:eastAsia="zh-CN"/>
        </w:rPr>
        <w:tab/>
      </w:r>
      <w:r>
        <w:rPr>
          <w:rFonts w:hint="eastAsia"/>
          <w:lang w:eastAsia="zh-CN"/>
        </w:rPr>
        <w:t>Maximum output power for inter-band CA</w:t>
      </w:r>
      <w:r>
        <w:rPr>
          <w:rFonts w:hint="eastAsia"/>
          <w:lang w:eastAsia="zh-CN"/>
        </w:rPr>
        <w:tab/>
      </w:r>
      <w:r>
        <w:rPr>
          <w:rFonts w:hint="eastAsia"/>
          <w:lang w:eastAsia="zh-CN"/>
        </w:rPr>
        <w:fldChar w:fldCharType="begin"/>
      </w:r>
      <w:r>
        <w:rPr>
          <w:rFonts w:hint="eastAsia"/>
          <w:lang w:eastAsia="zh-CN"/>
        </w:rPr>
        <w:instrText xml:space="preserve"> PAGEREF _Toc15152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5.27.2.2</w:t>
      </w:r>
      <w:r>
        <w:rPr>
          <w:rFonts w:hint="eastAsia"/>
          <w:lang w:eastAsia="zh-CN"/>
        </w:rPr>
        <w:tab/>
      </w:r>
      <w:r>
        <w:rPr>
          <w:rFonts w:hint="eastAsia"/>
          <w:lang w:eastAsia="zh-CN"/>
        </w:rPr>
        <w:t>UE co-existence studies for 2 bands UL</w:t>
      </w:r>
      <w:r>
        <w:rPr>
          <w:rFonts w:hint="eastAsia"/>
          <w:lang w:eastAsia="zh-CN"/>
        </w:rPr>
        <w:tab/>
      </w:r>
      <w:r>
        <w:rPr>
          <w:rFonts w:hint="eastAsia"/>
          <w:lang w:eastAsia="zh-CN"/>
        </w:rPr>
        <w:fldChar w:fldCharType="begin"/>
      </w:r>
      <w:r>
        <w:rPr>
          <w:rFonts w:hint="eastAsia"/>
          <w:lang w:eastAsia="zh-CN"/>
        </w:rPr>
        <w:instrText xml:space="preserve"> PAGEREF _Toc4698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5.27.2.3</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_Toc3323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w:t>
      </w:r>
      <w:r>
        <w:rPr>
          <w:rFonts w:hint="eastAsia"/>
          <w:lang w:val="en-US" w:eastAsia="zh-CN"/>
        </w:rPr>
        <w:tab/>
      </w:r>
      <w:r>
        <w:rPr>
          <w:rFonts w:hint="eastAsia"/>
          <w:lang w:eastAsia="zh-CN"/>
        </w:rPr>
        <w:t>CA_n50-n77</w:t>
      </w:r>
      <w:r>
        <w:rPr>
          <w:rFonts w:hint="eastAsia"/>
          <w:lang w:eastAsia="zh-CN"/>
        </w:rPr>
        <w:tab/>
      </w:r>
      <w:r>
        <w:rPr>
          <w:rFonts w:hint="eastAsia"/>
          <w:lang w:eastAsia="zh-CN"/>
        </w:rPr>
        <w:fldChar w:fldCharType="begin"/>
      </w:r>
      <w:r>
        <w:rPr>
          <w:rFonts w:hint="eastAsia"/>
          <w:lang w:eastAsia="zh-CN"/>
        </w:rPr>
        <w:instrText xml:space="preserve"> PAGEREF _Toc17386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w:t>
      </w:r>
      <w:r>
        <w:rPr>
          <w:rFonts w:hint="eastAsia"/>
          <w:lang w:eastAsia="zh-CN"/>
        </w:rPr>
        <w:tab/>
      </w:r>
      <w:r>
        <w:rPr>
          <w:rFonts w:hint="eastAsia"/>
          <w:lang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_Toc29982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_Toc16432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_Toc24796 \h </w:instrText>
      </w:r>
      <w:r>
        <w:rPr>
          <w:rFonts w:hint="eastAsia"/>
          <w:lang w:eastAsia="zh-CN"/>
        </w:rPr>
        <w:fldChar w:fldCharType="separate"/>
      </w:r>
      <w:r>
        <w:rPr>
          <w:rFonts w:hint="eastAsia"/>
          <w:lang w:eastAsia="zh-CN"/>
        </w:rPr>
        <w:t>108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_Toc24413 \h </w:instrText>
      </w:r>
      <w:r>
        <w:rPr>
          <w:rFonts w:hint="eastAsia"/>
          <w:lang w:eastAsia="zh-CN"/>
        </w:rPr>
        <w:fldChar w:fldCharType="separate"/>
      </w:r>
      <w:r>
        <w:rPr>
          <w:rFonts w:hint="eastAsia"/>
          <w:lang w:eastAsia="zh-CN"/>
        </w:rPr>
        <w:t>108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_Toc20411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_Toc21163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_Toc18772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_Toc26042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5.28.2.1</w:t>
      </w:r>
      <w:r>
        <w:rPr>
          <w:rFonts w:hint="eastAsia"/>
          <w:lang w:eastAsia="zh-CN"/>
        </w:rPr>
        <w:tab/>
      </w:r>
      <w:r>
        <w:rPr>
          <w:rFonts w:hint="eastAsia"/>
          <w:lang w:eastAsia="zh-CN"/>
        </w:rPr>
        <w:t>Maximum output power for inter-band CA</w:t>
      </w:r>
      <w:r>
        <w:rPr>
          <w:rFonts w:hint="eastAsia"/>
          <w:lang w:eastAsia="zh-CN"/>
        </w:rPr>
        <w:tab/>
      </w:r>
      <w:r>
        <w:rPr>
          <w:rFonts w:hint="eastAsia"/>
          <w:lang w:eastAsia="zh-CN"/>
        </w:rPr>
        <w:fldChar w:fldCharType="begin"/>
      </w:r>
      <w:r>
        <w:rPr>
          <w:rFonts w:hint="eastAsia"/>
          <w:lang w:eastAsia="zh-CN"/>
        </w:rPr>
        <w:instrText xml:space="preserve"> PAGEREF _Toc8775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5.28.2.2</w:t>
      </w:r>
      <w:r>
        <w:rPr>
          <w:rFonts w:hint="eastAsia"/>
          <w:lang w:eastAsia="zh-CN"/>
        </w:rPr>
        <w:tab/>
      </w:r>
      <w:r>
        <w:rPr>
          <w:rFonts w:hint="eastAsia"/>
          <w:lang w:eastAsia="zh-CN"/>
        </w:rPr>
        <w:t>UE co-existence studies for 2 bands UL</w:t>
      </w:r>
      <w:r>
        <w:rPr>
          <w:rFonts w:hint="eastAsia"/>
          <w:lang w:eastAsia="zh-CN"/>
        </w:rPr>
        <w:tab/>
      </w:r>
      <w:r>
        <w:rPr>
          <w:rFonts w:hint="eastAsia"/>
          <w:lang w:eastAsia="zh-CN"/>
        </w:rPr>
        <w:fldChar w:fldCharType="begin"/>
      </w:r>
      <w:r>
        <w:rPr>
          <w:rFonts w:hint="eastAsia"/>
          <w:lang w:eastAsia="zh-CN"/>
        </w:rPr>
        <w:instrText xml:space="preserve"> PAGEREF _Toc31569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5.28.2.3</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_Toc14421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w:t>
      </w:r>
      <w:r>
        <w:rPr>
          <w:rFonts w:hint="eastAsia"/>
          <w:lang w:val="en-US" w:eastAsia="zh-CN"/>
        </w:rPr>
        <w:tab/>
      </w:r>
      <w:r>
        <w:rPr>
          <w:rFonts w:hint="eastAsia"/>
          <w:lang w:eastAsia="zh-CN"/>
        </w:rPr>
        <w:t>CA_n8-n50</w:t>
      </w:r>
      <w:r>
        <w:rPr>
          <w:rFonts w:hint="eastAsia"/>
          <w:lang w:val="en-US" w:eastAsia="zh-CN"/>
        </w:rPr>
        <w:tab/>
      </w:r>
      <w:r>
        <w:rPr>
          <w:rFonts w:hint="eastAsia"/>
          <w:lang w:eastAsia="zh-CN"/>
        </w:rPr>
        <w:tab/>
      </w:r>
      <w:r>
        <w:rPr>
          <w:rFonts w:hint="eastAsia"/>
          <w:lang w:eastAsia="zh-CN"/>
        </w:rPr>
        <w:fldChar w:fldCharType="begin"/>
      </w:r>
      <w:r>
        <w:rPr>
          <w:rFonts w:hint="eastAsia"/>
          <w:lang w:eastAsia="zh-CN"/>
        </w:rPr>
        <w:instrText xml:space="preserve"> PAGEREF _Toc3155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w:t>
      </w:r>
      <w:r>
        <w:rPr>
          <w:rFonts w:hint="eastAsia"/>
          <w:lang w:eastAsia="zh-CN"/>
        </w:rPr>
        <w:tab/>
      </w:r>
      <w:r>
        <w:rPr>
          <w:rFonts w:hint="eastAsia"/>
          <w:lang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_Toc1260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_Toc15446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_Toc30117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_Toc8583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_Toc29473 \h </w:instrText>
      </w:r>
      <w:r>
        <w:rPr>
          <w:rFonts w:hint="eastAsia"/>
          <w:lang w:eastAsia="zh-CN"/>
        </w:rPr>
        <w:fldChar w:fldCharType="separate"/>
      </w:r>
      <w:r>
        <w:rPr>
          <w:rFonts w:hint="eastAsia"/>
          <w:lang w:eastAsia="zh-CN"/>
        </w:rPr>
        <w:t>111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_Toc19480 \h </w:instrText>
      </w:r>
      <w:r>
        <w:rPr>
          <w:rFonts w:hint="eastAsia"/>
          <w:lang w:eastAsia="zh-CN"/>
        </w:rPr>
        <w:fldChar w:fldCharType="separate"/>
      </w:r>
      <w:r>
        <w:rPr>
          <w:rFonts w:hint="eastAsia"/>
          <w:lang w:eastAsia="zh-CN"/>
        </w:rPr>
        <w:t>111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_Toc4011 \h </w:instrText>
      </w:r>
      <w:r>
        <w:rPr>
          <w:rFonts w:hint="eastAsia"/>
          <w:lang w:eastAsia="zh-CN"/>
        </w:rPr>
        <w:fldChar w:fldCharType="separate"/>
      </w:r>
      <w:r>
        <w:rPr>
          <w:rFonts w:hint="eastAsia"/>
          <w:lang w:eastAsia="zh-CN"/>
        </w:rPr>
        <w:t>112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_Toc3454 \h </w:instrText>
      </w:r>
      <w:r>
        <w:rPr>
          <w:rFonts w:hint="eastAsia"/>
          <w:lang w:eastAsia="zh-CN"/>
        </w:rPr>
        <w:fldChar w:fldCharType="separate"/>
      </w:r>
      <w:r>
        <w:rPr>
          <w:rFonts w:hint="eastAsia"/>
          <w:lang w:eastAsia="zh-CN"/>
        </w:rPr>
        <w:t>112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5.29.2.1</w:t>
      </w:r>
      <w:r>
        <w:rPr>
          <w:rFonts w:hint="eastAsia"/>
          <w:lang w:eastAsia="zh-CN"/>
        </w:rPr>
        <w:tab/>
      </w:r>
      <w:r>
        <w:rPr>
          <w:rFonts w:hint="eastAsia"/>
          <w:lang w:eastAsia="zh-CN"/>
        </w:rPr>
        <w:t>Maximum output power for inter-band CA</w:t>
      </w:r>
      <w:r>
        <w:rPr>
          <w:rFonts w:hint="eastAsia"/>
          <w:lang w:eastAsia="zh-CN"/>
        </w:rPr>
        <w:tab/>
      </w:r>
      <w:r>
        <w:rPr>
          <w:rFonts w:hint="eastAsia"/>
          <w:lang w:eastAsia="zh-CN"/>
        </w:rPr>
        <w:fldChar w:fldCharType="begin"/>
      </w:r>
      <w:r>
        <w:rPr>
          <w:rFonts w:hint="eastAsia"/>
          <w:lang w:eastAsia="zh-CN"/>
        </w:rPr>
        <w:instrText xml:space="preserve"> PAGEREF _Toc32593 \h </w:instrText>
      </w:r>
      <w:r>
        <w:rPr>
          <w:rFonts w:hint="eastAsia"/>
          <w:lang w:eastAsia="zh-CN"/>
        </w:rPr>
        <w:fldChar w:fldCharType="separate"/>
      </w:r>
      <w:r>
        <w:rPr>
          <w:rFonts w:hint="eastAsia"/>
          <w:lang w:eastAsia="zh-CN"/>
        </w:rPr>
        <w:t>112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5.29.2.2</w:t>
      </w:r>
      <w:r>
        <w:rPr>
          <w:rFonts w:hint="eastAsia"/>
          <w:lang w:eastAsia="zh-CN"/>
        </w:rPr>
        <w:tab/>
      </w:r>
      <w:r>
        <w:rPr>
          <w:rFonts w:hint="eastAsia"/>
          <w:lang w:eastAsia="zh-CN"/>
        </w:rPr>
        <w:t>UE co-existence studies for 2 bands UL</w:t>
      </w:r>
      <w:r>
        <w:rPr>
          <w:rFonts w:hint="eastAsia"/>
          <w:lang w:eastAsia="zh-CN"/>
        </w:rPr>
        <w:tab/>
      </w:r>
      <w:r>
        <w:rPr>
          <w:rFonts w:hint="eastAsia"/>
          <w:lang w:eastAsia="zh-CN"/>
        </w:rPr>
        <w:fldChar w:fldCharType="begin"/>
      </w:r>
      <w:r>
        <w:rPr>
          <w:rFonts w:hint="eastAsia"/>
          <w:lang w:eastAsia="zh-CN"/>
        </w:rPr>
        <w:instrText xml:space="preserve"> PAGEREF _Toc22823 \h </w:instrText>
      </w:r>
      <w:r>
        <w:rPr>
          <w:rFonts w:hint="eastAsia"/>
          <w:lang w:eastAsia="zh-CN"/>
        </w:rPr>
        <w:fldChar w:fldCharType="separate"/>
      </w:r>
      <w:r>
        <w:rPr>
          <w:rFonts w:hint="eastAsia"/>
          <w:lang w:eastAsia="zh-CN"/>
        </w:rPr>
        <w:t>112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5.29.2.3</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_Toc10788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w:t>
      </w:r>
      <w:r>
        <w:rPr>
          <w:rFonts w:hint="eastAsia"/>
          <w:lang w:val="en-US" w:eastAsia="zh-CN"/>
        </w:rPr>
        <w:tab/>
      </w:r>
      <w:r>
        <w:rPr>
          <w:rFonts w:hint="eastAsia"/>
          <w:lang w:eastAsia="zh-CN"/>
        </w:rPr>
        <w:t>CA_n41-n75</w:t>
      </w:r>
      <w:r>
        <w:rPr>
          <w:rFonts w:hint="eastAsia"/>
          <w:lang w:eastAsia="zh-CN"/>
        </w:rPr>
        <w:tab/>
      </w:r>
      <w:r>
        <w:rPr>
          <w:rFonts w:hint="eastAsia"/>
          <w:lang w:eastAsia="zh-CN"/>
        </w:rPr>
        <w:fldChar w:fldCharType="begin"/>
      </w:r>
      <w:r>
        <w:rPr>
          <w:rFonts w:hint="eastAsia"/>
          <w:lang w:eastAsia="zh-CN"/>
        </w:rPr>
        <w:instrText xml:space="preserve"> PAGEREF _Toc5727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w:t>
      </w:r>
      <w:r>
        <w:rPr>
          <w:rFonts w:hint="eastAsia"/>
          <w:lang w:eastAsia="zh-CN"/>
        </w:rPr>
        <w:tab/>
      </w:r>
      <w:r>
        <w:rPr>
          <w:rFonts w:hint="eastAsia"/>
          <w:lang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_Toc1028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_Toc29763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_Toc18288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_Toc13280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_Toc1950 \h </w:instrText>
      </w:r>
      <w:r>
        <w:rPr>
          <w:rFonts w:hint="eastAsia"/>
          <w:lang w:eastAsia="zh-CN"/>
        </w:rPr>
        <w:fldChar w:fldCharType="separate"/>
      </w:r>
      <w:r>
        <w:rPr>
          <w:rFonts w:hint="eastAsia"/>
          <w:lang w:eastAsia="zh-CN"/>
        </w:rPr>
        <w:t>114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_Toc8297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_Toc15462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w:t>
      </w:r>
      <w:r>
        <w:rPr>
          <w:rFonts w:hint="eastAsia"/>
          <w:lang w:val="en-US" w:eastAsia="zh-CN"/>
        </w:rPr>
        <w:tab/>
        <w:t xml:space="preserve"> CA_n28-n41</w:t>
      </w:r>
      <w:r>
        <w:rPr>
          <w:rFonts w:hint="eastAsia"/>
          <w:lang w:val="en-US" w:eastAsia="zh-CN"/>
        </w:rPr>
        <w:tab/>
      </w:r>
      <w:r>
        <w:rPr>
          <w:rFonts w:hint="eastAsia"/>
          <w:lang w:eastAsia="zh-CN"/>
        </w:rPr>
        <w:fldChar w:fldCharType="begin"/>
      </w:r>
      <w:r>
        <w:rPr>
          <w:rFonts w:hint="eastAsia"/>
          <w:lang w:eastAsia="zh-CN"/>
        </w:rPr>
        <w:instrText xml:space="preserve"> PAGEREF _Toc3589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_Toc24153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5.31.1.1</w:t>
      </w:r>
      <w:r>
        <w:rPr>
          <w:rFonts w:hint="eastAsia"/>
          <w:lang w:val="en-US"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_Toc15351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_Toc7358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5.31.1.3</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_Toc7480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5.31.1.4</w:t>
      </w:r>
      <w:r>
        <w:rPr>
          <w:rFonts w:hint="eastAsia"/>
          <w:lang w:eastAsia="zh-CN"/>
        </w:rPr>
        <w:tab/>
      </w:r>
      <w:r>
        <w:rPr>
          <w:rFonts w:hint="eastAsia"/>
          <w:lang w:eastAsia="zh-CN"/>
        </w:rPr>
        <w:t>∆TIB and ∆RIB values</w:t>
      </w:r>
      <w:r>
        <w:rPr>
          <w:rFonts w:hint="eastAsia"/>
          <w:lang w:eastAsia="zh-CN"/>
        </w:rPr>
        <w:tab/>
      </w:r>
      <w:r>
        <w:rPr>
          <w:rFonts w:hint="eastAsia"/>
          <w:lang w:eastAsia="zh-CN"/>
        </w:rPr>
        <w:fldChar w:fldCharType="begin"/>
      </w:r>
      <w:r>
        <w:rPr>
          <w:rFonts w:hint="eastAsia"/>
          <w:lang w:eastAsia="zh-CN"/>
        </w:rPr>
        <w:instrText xml:space="preserve"> PAGEREF _Toc17483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_Toc25278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_Toc25811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_Toc15609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5.31.2</w:t>
      </w:r>
      <w:r>
        <w:rPr>
          <w:rFonts w:hint="eastAsia"/>
          <w:lang w:eastAsia="zh-CN"/>
        </w:rPr>
        <w:t>.</w:t>
      </w:r>
      <w:r>
        <w:rPr>
          <w:rFonts w:hint="eastAsia"/>
          <w:lang w:val="en-US" w:eastAsia="zh-CN"/>
        </w:rPr>
        <w:t>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_Toc30021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5.31.2</w:t>
      </w:r>
      <w:r>
        <w:rPr>
          <w:rFonts w:hint="eastAsia"/>
          <w:lang w:eastAsia="zh-CN"/>
        </w:rPr>
        <w:t>.</w:t>
      </w:r>
      <w:r>
        <w:rPr>
          <w:rFonts w:hint="eastAsia"/>
          <w:lang w:val="en-US" w:eastAsia="zh-CN"/>
        </w:rPr>
        <w:t>2</w:t>
      </w:r>
      <w:r>
        <w:rPr>
          <w:rFonts w:hint="eastAsia"/>
          <w:lang w:val="en-US"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_Toc13912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5.31.2</w:t>
      </w:r>
      <w:r>
        <w:rPr>
          <w:rFonts w:hint="eastAsia"/>
          <w:lang w:eastAsia="zh-CN"/>
        </w:rPr>
        <w:t>.</w:t>
      </w:r>
      <w:r>
        <w:rPr>
          <w:rFonts w:hint="eastAsia"/>
          <w:lang w:val="en-US" w:eastAsia="zh-CN"/>
        </w:rPr>
        <w:t>3</w:t>
      </w:r>
      <w:r>
        <w:rPr>
          <w:rFonts w:hint="eastAsia"/>
          <w:lang w:val="en-US"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_Toc28840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w:t>
      </w:r>
      <w:r>
        <w:rPr>
          <w:rFonts w:hint="eastAsia"/>
          <w:lang w:eastAsia="zh-CN"/>
        </w:rPr>
        <w:tab/>
      </w:r>
      <w:r>
        <w:rPr>
          <w:rFonts w:hint="eastAsia"/>
          <w:lang w:eastAsia="zh-CN"/>
        </w:rPr>
        <w:t>CA_n75-n78</w:t>
      </w:r>
      <w:r>
        <w:rPr>
          <w:rFonts w:hint="eastAsia"/>
          <w:lang w:eastAsia="zh-CN"/>
        </w:rPr>
        <w:tab/>
      </w:r>
      <w:r>
        <w:rPr>
          <w:rFonts w:hint="eastAsia"/>
          <w:lang w:eastAsia="zh-CN"/>
        </w:rPr>
        <w:fldChar w:fldCharType="begin"/>
      </w:r>
      <w:r>
        <w:rPr>
          <w:rFonts w:hint="eastAsia"/>
          <w:lang w:eastAsia="zh-CN"/>
        </w:rPr>
        <w:instrText xml:space="preserve"> PAGEREF _Toc22225 \h </w:instrText>
      </w:r>
      <w:r>
        <w:rPr>
          <w:rFonts w:hint="eastAsia"/>
          <w:lang w:eastAsia="zh-CN"/>
        </w:rPr>
        <w:fldChar w:fldCharType="separate"/>
      </w:r>
      <w:r>
        <w:rPr>
          <w:rFonts w:hint="eastAsia"/>
          <w:lang w:eastAsia="zh-CN"/>
        </w:rPr>
        <w:t>122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_Toc31740 \h </w:instrText>
      </w:r>
      <w:r>
        <w:rPr>
          <w:rFonts w:hint="eastAsia"/>
          <w:lang w:eastAsia="zh-CN"/>
        </w:rPr>
        <w:fldChar w:fldCharType="separate"/>
      </w:r>
      <w:r>
        <w:rPr>
          <w:rFonts w:hint="eastAsia"/>
          <w:lang w:eastAsia="zh-CN"/>
        </w:rPr>
        <w:t>122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_Toc187 \h </w:instrText>
      </w:r>
      <w:r>
        <w:rPr>
          <w:rFonts w:hint="eastAsia"/>
          <w:lang w:eastAsia="zh-CN"/>
        </w:rPr>
        <w:fldChar w:fldCharType="separate"/>
      </w:r>
      <w:r>
        <w:rPr>
          <w:rFonts w:hint="eastAsia"/>
          <w:lang w:eastAsia="zh-CN"/>
        </w:rPr>
        <w:t>122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_Toc25641 \h </w:instrText>
      </w:r>
      <w:r>
        <w:rPr>
          <w:rFonts w:hint="eastAsia"/>
          <w:lang w:eastAsia="zh-CN"/>
        </w:rPr>
        <w:fldChar w:fldCharType="separate"/>
      </w:r>
      <w:r>
        <w:rPr>
          <w:rFonts w:hint="eastAsia"/>
          <w:lang w:eastAsia="zh-CN"/>
        </w:rPr>
        <w:t>122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_Toc14727 \h </w:instrText>
      </w:r>
      <w:r>
        <w:rPr>
          <w:rFonts w:hint="eastAsia"/>
          <w:lang w:eastAsia="zh-CN"/>
        </w:rPr>
        <w:fldChar w:fldCharType="separate"/>
      </w:r>
      <w:r>
        <w:rPr>
          <w:rFonts w:hint="eastAsia"/>
          <w:lang w:eastAsia="zh-CN"/>
        </w:rPr>
        <w:t>122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_Toc31846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_Toc25871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_Toc26804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6</w:t>
      </w:r>
      <w:r>
        <w:rPr>
          <w:rFonts w:hint="eastAsia"/>
          <w:lang w:eastAsia="zh-CN"/>
        </w:rPr>
        <w:tab/>
      </w:r>
      <w:r>
        <w:rPr>
          <w:rFonts w:hint="eastAsia"/>
          <w:lang w:eastAsia="zh-CN"/>
        </w:rPr>
        <w:t>Dual Connectivity: Specific Band Combination Part</w:t>
      </w:r>
      <w:r>
        <w:rPr>
          <w:rFonts w:hint="eastAsia"/>
          <w:lang w:eastAsia="zh-CN"/>
        </w:rPr>
        <w:tab/>
      </w:r>
      <w:r>
        <w:rPr>
          <w:rFonts w:hint="eastAsia"/>
          <w:lang w:eastAsia="zh-CN"/>
        </w:rPr>
        <w:fldChar w:fldCharType="begin"/>
      </w:r>
      <w:r>
        <w:rPr>
          <w:rFonts w:hint="eastAsia"/>
          <w:lang w:eastAsia="zh-CN"/>
        </w:rPr>
        <w:instrText xml:space="preserve"> PAGEREF _Toc28823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6</w:t>
      </w:r>
      <w:r>
        <w:rPr>
          <w:rFonts w:hint="eastAsia"/>
          <w:lang w:eastAsia="zh-CN"/>
        </w:rPr>
        <w:t>.x</w:t>
      </w:r>
      <w:r>
        <w:rPr>
          <w:rFonts w:hint="eastAsia"/>
          <w:lang w:eastAsia="zh-CN"/>
        </w:rPr>
        <w:tab/>
      </w:r>
      <w:r>
        <w:rPr>
          <w:rFonts w:hint="eastAsia"/>
          <w:lang w:eastAsia="zh-CN"/>
        </w:rPr>
        <w:t>DC_nX-nY</w:t>
      </w:r>
      <w:r>
        <w:rPr>
          <w:rFonts w:hint="eastAsia"/>
          <w:lang w:val="en-US" w:eastAsia="zh-CN"/>
        </w:rPr>
        <w:tab/>
      </w:r>
      <w:r>
        <w:rPr>
          <w:rFonts w:hint="eastAsia"/>
          <w:lang w:eastAsia="zh-CN"/>
        </w:rPr>
        <w:tab/>
      </w:r>
      <w:r>
        <w:rPr>
          <w:rFonts w:hint="eastAsia"/>
          <w:lang w:eastAsia="zh-CN"/>
        </w:rPr>
        <w:fldChar w:fldCharType="begin"/>
      </w:r>
      <w:r>
        <w:rPr>
          <w:rFonts w:hint="eastAsia"/>
          <w:lang w:eastAsia="zh-CN"/>
        </w:rPr>
        <w:instrText xml:space="preserve"> PAGEREF _Toc32103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6</w:t>
      </w:r>
      <w:r>
        <w:rPr>
          <w:rFonts w:hint="eastAsia"/>
          <w:lang w:eastAsia="zh-CN"/>
        </w:rPr>
        <w:t>.x.1</w:t>
      </w:r>
      <w:r>
        <w:rPr>
          <w:rFonts w:hint="eastAsia"/>
          <w:lang w:eastAsia="zh-CN"/>
        </w:rPr>
        <w:tab/>
      </w:r>
      <w:r>
        <w:rPr>
          <w:rFonts w:hint="eastAsia"/>
          <w:lang w:eastAsia="zh-CN"/>
        </w:rPr>
        <w:t>Configurations for DC_</w:t>
      </w:r>
      <w:r>
        <w:rPr>
          <w:rFonts w:hint="eastAsia"/>
          <w:lang w:val="en-US" w:eastAsia="zh-CN"/>
        </w:rPr>
        <w:t>nX-nY</w:t>
      </w:r>
      <w:r>
        <w:rPr>
          <w:rFonts w:hint="eastAsia"/>
          <w:lang w:eastAsia="zh-CN"/>
        </w:rPr>
        <w:tab/>
      </w:r>
      <w:r>
        <w:rPr>
          <w:rFonts w:hint="eastAsia"/>
          <w:lang w:eastAsia="zh-CN"/>
        </w:rPr>
        <w:fldChar w:fldCharType="begin"/>
      </w:r>
      <w:r>
        <w:rPr>
          <w:rFonts w:hint="eastAsia"/>
          <w:lang w:eastAsia="zh-CN"/>
        </w:rPr>
        <w:instrText xml:space="preserve"> PAGEREF _Toc4797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6</w:t>
      </w:r>
      <w:r>
        <w:rPr>
          <w:rFonts w:hint="eastAsia"/>
          <w:lang w:eastAsia="zh-CN"/>
        </w:rPr>
        <w:t>.x.2</w:t>
      </w:r>
      <w:r>
        <w:rPr>
          <w:rFonts w:hint="eastAsia"/>
          <w:lang w:eastAsia="zh-CN"/>
        </w:rPr>
        <w:tab/>
      </w:r>
      <w:r>
        <w:rPr>
          <w:rFonts w:hint="eastAsia"/>
          <w:lang w:val="en-US" w:eastAsia="zh-CN"/>
        </w:rPr>
        <w:t>M</w:t>
      </w:r>
      <w:r>
        <w:rPr>
          <w:rFonts w:hint="eastAsia"/>
          <w:lang w:eastAsia="zh-CN"/>
        </w:rPr>
        <w:t>aximum output power for NR-DC</w:t>
      </w:r>
      <w:r>
        <w:rPr>
          <w:rFonts w:hint="eastAsia"/>
          <w:lang w:eastAsia="zh-CN"/>
        </w:rPr>
        <w:tab/>
      </w:r>
      <w:r>
        <w:rPr>
          <w:rFonts w:hint="eastAsia"/>
          <w:lang w:eastAsia="zh-CN"/>
        </w:rPr>
        <w:fldChar w:fldCharType="begin"/>
      </w:r>
      <w:r>
        <w:rPr>
          <w:rFonts w:hint="eastAsia"/>
          <w:lang w:eastAsia="zh-CN"/>
        </w:rPr>
        <w:instrText xml:space="preserve"> PAGEREF _Toc25560 \h </w:instrText>
      </w:r>
      <w:r>
        <w:rPr>
          <w:rFonts w:hint="eastAsia"/>
          <w:lang w:eastAsia="zh-CN"/>
        </w:rPr>
        <w:fldChar w:fldCharType="separate"/>
      </w:r>
      <w:r>
        <w:rPr>
          <w:rFonts w:hint="eastAsia"/>
          <w:lang w:eastAsia="zh-CN"/>
        </w:rPr>
        <w:t>124</w:t>
      </w:r>
      <w:r>
        <w:rPr>
          <w:rFonts w:hint="eastAsia"/>
          <w:lang w:eastAsia="zh-CN"/>
        </w:rPr>
        <w:fldChar w:fldCharType="end"/>
      </w:r>
    </w:p>
    <w:p>
      <w:pPr>
        <w:pStyle w:val="53"/>
        <w:tabs>
          <w:tab w:val="right" w:leader="dot" w:pos="9641"/>
          <w:tab w:val="clear" w:pos="9639"/>
        </w:tabs>
      </w:pPr>
      <w:r>
        <w:rPr>
          <w:rFonts w:hint="eastAsia" w:eastAsia="宋体"/>
          <w:lang w:val="en-US" w:eastAsia="zh-CN"/>
        </w:rPr>
        <w:t>Annex A:</w:t>
      </w:r>
      <w:r>
        <w:t xml:space="preserve"> </w:t>
      </w:r>
      <w:r>
        <w:rPr>
          <w:rFonts w:hint="eastAsia" w:eastAsia="宋体"/>
          <w:lang w:val="en-US" w:eastAsia="zh-CN"/>
        </w:rPr>
        <w:t>Band group definition</w:t>
      </w:r>
      <w:r>
        <w:tab/>
      </w:r>
      <w:r>
        <w:fldChar w:fldCharType="begin"/>
      </w:r>
      <w:r>
        <w:instrText xml:space="preserve"> PAGEREF _Toc12256 \h </w:instrText>
      </w:r>
      <w:r>
        <w:fldChar w:fldCharType="separate"/>
      </w:r>
      <w:r>
        <w:t>125</w:t>
      </w:r>
      <w:r>
        <w:fldChar w:fldCharType="end"/>
      </w:r>
    </w:p>
    <w:p>
      <w:pPr>
        <w:pStyle w:val="53"/>
        <w:tabs>
          <w:tab w:val="right" w:leader="dot" w:pos="9641"/>
          <w:tab w:val="clear" w:pos="9639"/>
        </w:tabs>
      </w:pPr>
      <w:r>
        <w:rPr>
          <w:rFonts w:hint="eastAsia" w:eastAsia="宋体"/>
          <w:lang w:val="en-US" w:eastAsia="zh-CN"/>
        </w:rPr>
        <w:t>Annex B:</w:t>
      </w:r>
      <w:r>
        <w:t xml:space="preserve"> </w:t>
      </w:r>
      <w:r>
        <w:rPr>
          <w:rFonts w:hint="eastAsia"/>
          <w:lang w:val="en-US" w:eastAsia="zh-CN"/>
        </w:rPr>
        <w:t>Valid UL configurations</w:t>
      </w:r>
      <w:r>
        <w:tab/>
      </w:r>
      <w:r>
        <w:fldChar w:fldCharType="begin"/>
      </w:r>
      <w:r>
        <w:instrText xml:space="preserve"> PAGEREF _Toc30125 \h </w:instrText>
      </w:r>
      <w:r>
        <w:fldChar w:fldCharType="separate"/>
      </w:r>
      <w:r>
        <w:t>125</w:t>
      </w:r>
      <w:r>
        <w:fldChar w:fldCharType="end"/>
      </w:r>
    </w:p>
    <w:p>
      <w:pPr>
        <w:pStyle w:val="53"/>
        <w:tabs>
          <w:tab w:val="right" w:pos="2800"/>
          <w:tab w:val="right" w:leader="dot" w:pos="9641"/>
          <w:tab w:val="clear" w:pos="9639"/>
        </w:tabs>
      </w:pPr>
      <w:r>
        <w:t>Annex C:</w:t>
      </w:r>
      <w:r>
        <w:tab/>
      </w:r>
      <w:r>
        <w:t>Void</w:t>
      </w:r>
      <w:r>
        <w:tab/>
      </w:r>
      <w:r>
        <w:fldChar w:fldCharType="begin"/>
      </w:r>
      <w:r>
        <w:instrText xml:space="preserve"> PAGEREF _Toc11977 \h </w:instrText>
      </w:r>
      <w:r>
        <w:fldChar w:fldCharType="separate"/>
      </w:r>
      <w:r>
        <w:t>125</w:t>
      </w:r>
      <w:r>
        <w:fldChar w:fldCharType="end"/>
      </w:r>
    </w:p>
    <w:p>
      <w:pPr>
        <w:pStyle w:val="53"/>
        <w:tabs>
          <w:tab w:val="right" w:pos="2800"/>
          <w:tab w:val="right" w:leader="dot" w:pos="9641"/>
          <w:tab w:val="clear" w:pos="9639"/>
        </w:tabs>
      </w:pPr>
      <w:r>
        <w:t xml:space="preserve">Annex </w:t>
      </w:r>
      <w:r>
        <w:rPr>
          <w:rFonts w:hint="eastAsia" w:eastAsia="宋体"/>
          <w:lang w:val="en-US" w:eastAsia="zh-CN"/>
        </w:rPr>
        <w:t>D</w:t>
      </w:r>
      <w:r>
        <w:t>:</w:t>
      </w:r>
      <w:r>
        <w:tab/>
      </w:r>
      <w:r>
        <w:t>Void</w:t>
      </w:r>
      <w:r>
        <w:tab/>
      </w:r>
      <w:r>
        <w:fldChar w:fldCharType="begin"/>
      </w:r>
      <w:r>
        <w:instrText xml:space="preserve"> PAGEREF _Toc2909 \h </w:instrText>
      </w:r>
      <w:r>
        <w:fldChar w:fldCharType="separate"/>
      </w:r>
      <w:r>
        <w:t>125</w:t>
      </w:r>
      <w:r>
        <w:fldChar w:fldCharType="end"/>
      </w:r>
    </w:p>
    <w:p>
      <w:pPr>
        <w:pStyle w:val="53"/>
        <w:tabs>
          <w:tab w:val="right" w:leader="dot" w:pos="9641"/>
          <w:tab w:val="clear" w:pos="9639"/>
        </w:tabs>
      </w:pPr>
      <w:r>
        <w:t xml:space="preserve">Annex </w:t>
      </w:r>
      <w:r>
        <w:rPr>
          <w:rFonts w:hint="eastAsia" w:eastAsia="宋体"/>
          <w:lang w:val="en-US" w:eastAsia="zh-CN"/>
        </w:rPr>
        <w:t>E</w:t>
      </w:r>
      <w:r>
        <w:t xml:space="preserve"> (informative):</w:t>
      </w:r>
      <w:r>
        <w:t xml:space="preserve"> </w:t>
      </w:r>
      <w:r>
        <w:t>Change history</w:t>
      </w:r>
      <w:r>
        <w:tab/>
      </w:r>
      <w:r>
        <w:fldChar w:fldCharType="begin"/>
      </w:r>
      <w:r>
        <w:instrText xml:space="preserve"> PAGEREF _Toc10141 \h </w:instrText>
      </w:r>
      <w:r>
        <w:fldChar w:fldCharType="separate"/>
      </w:r>
      <w:r>
        <w:t>125</w:t>
      </w:r>
      <w:r>
        <w:fldChar w:fldCharType="end"/>
      </w:r>
    </w:p>
    <w:p>
      <w:pPr>
        <w:keepNext/>
        <w:keepLines/>
        <w:pageBreakBefore w:val="0"/>
        <w:kinsoku/>
        <w:wordWrap/>
        <w:topLinePunct w:val="0"/>
        <w:bidi w:val="0"/>
      </w:pPr>
      <w:r>
        <w:rPr>
          <w:sz w:val="22"/>
        </w:rPr>
        <w:fldChar w:fldCharType="end"/>
      </w:r>
      <w:r>
        <w:br w:type="page"/>
      </w:r>
    </w:p>
    <w:p>
      <w:pPr>
        <w:pStyle w:val="3"/>
        <w:keepNext/>
        <w:keepLines/>
        <w:pageBreakBefore w:val="0"/>
        <w:kinsoku/>
        <w:wordWrap/>
        <w:topLinePunct w:val="0"/>
        <w:bidi w:val="0"/>
      </w:pPr>
      <w:bookmarkStart w:id="18" w:name="foreword"/>
      <w:bookmarkEnd w:id="18"/>
      <w:bookmarkStart w:id="19" w:name="_Toc10475"/>
      <w:bookmarkStart w:id="20" w:name="_Toc10242"/>
      <w:bookmarkStart w:id="21" w:name="_Toc4917"/>
      <w:bookmarkStart w:id="22" w:name="_Toc3151"/>
      <w:bookmarkStart w:id="23" w:name="_Toc26055"/>
      <w:bookmarkStart w:id="24" w:name="_Toc20984"/>
      <w:bookmarkStart w:id="25" w:name="_Toc196229345"/>
      <w:bookmarkStart w:id="26" w:name="_Toc25293"/>
      <w:bookmarkStart w:id="27" w:name="_Toc6901"/>
      <w:bookmarkStart w:id="28" w:name="_Toc20880"/>
      <w:bookmarkStart w:id="29" w:name="_Toc23234"/>
      <w:bookmarkStart w:id="30" w:name="_Toc29345"/>
      <w:bookmarkStart w:id="31" w:name="_Toc13458"/>
      <w:bookmarkStart w:id="32" w:name="_Toc12178"/>
      <w:bookmarkStart w:id="33" w:name="_Toc30005"/>
      <w:bookmarkStart w:id="34" w:name="_Toc8836"/>
      <w:r>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pPr>
        <w:keepNext/>
        <w:keepLines/>
        <w:pageBreakBefore w:val="0"/>
        <w:kinsoku/>
        <w:wordWrap/>
        <w:topLinePunct w:val="0"/>
        <w:bidi w:val="0"/>
      </w:pPr>
      <w:r>
        <w:t xml:space="preserve">This Technical </w:t>
      </w:r>
      <w:bookmarkStart w:id="35" w:name="spectype3"/>
      <w:r>
        <w:t>Report</w:t>
      </w:r>
      <w:bookmarkEnd w:id="35"/>
      <w:r>
        <w:t xml:space="preserve"> has been produced by the 3rd Generation Partnership Project (3GPP).</w:t>
      </w:r>
    </w:p>
    <w:p>
      <w:pPr>
        <w:keepNext/>
        <w:keepLines/>
        <w:pageBreakBefore w:val="0"/>
        <w:kinsoku/>
        <w:wordWrap/>
        <w:topLinePunct w:val="0"/>
        <w:bidi w:val="0"/>
      </w:pPr>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2"/>
        <w:keepNext/>
        <w:keepLines/>
        <w:pageBreakBefore w:val="0"/>
        <w:kinsoku/>
        <w:wordWrap/>
        <w:topLinePunct w:val="0"/>
        <w:bidi w:val="0"/>
      </w:pPr>
      <w:r>
        <w:t>Version x.y.z</w:t>
      </w:r>
    </w:p>
    <w:p>
      <w:pPr>
        <w:pStyle w:val="112"/>
        <w:keepNext/>
        <w:keepLines/>
        <w:pageBreakBefore w:val="0"/>
        <w:kinsoku/>
        <w:wordWrap/>
        <w:topLinePunct w:val="0"/>
        <w:bidi w:val="0"/>
      </w:pPr>
      <w:r>
        <w:t>where:</w:t>
      </w:r>
    </w:p>
    <w:p>
      <w:pPr>
        <w:pStyle w:val="124"/>
        <w:keepNext/>
        <w:keepLines/>
        <w:pageBreakBefore w:val="0"/>
        <w:kinsoku/>
        <w:wordWrap/>
        <w:topLinePunct w:val="0"/>
        <w:bidi w:val="0"/>
        <w:ind w:left="850" w:hanging="283"/>
      </w:pPr>
      <w:bookmarkStart w:id="36" w:name="_Toc21440"/>
      <w:bookmarkStart w:id="37" w:name="_Toc21337"/>
      <w:bookmarkStart w:id="38" w:name="_Toc2925"/>
      <w:bookmarkStart w:id="39" w:name="_Toc710"/>
      <w:bookmarkStart w:id="40" w:name="_Toc16183"/>
      <w:r>
        <w:t>x</w:t>
      </w:r>
      <w:r>
        <w:tab/>
      </w:r>
      <w:r>
        <w:t>the first digit:</w:t>
      </w:r>
      <w:bookmarkEnd w:id="36"/>
      <w:bookmarkEnd w:id="37"/>
      <w:bookmarkEnd w:id="38"/>
      <w:bookmarkEnd w:id="39"/>
      <w:bookmarkEnd w:id="40"/>
    </w:p>
    <w:p>
      <w:pPr>
        <w:pStyle w:val="125"/>
        <w:keepNext/>
        <w:keepLines/>
        <w:pageBreakBefore w:val="0"/>
        <w:kinsoku/>
        <w:wordWrap/>
        <w:topLinePunct w:val="0"/>
        <w:bidi w:val="0"/>
      </w:pPr>
      <w:r>
        <w:t>1</w:t>
      </w:r>
      <w:r>
        <w:tab/>
      </w:r>
      <w:r>
        <w:t>presented to TSG for information;</w:t>
      </w:r>
    </w:p>
    <w:p>
      <w:pPr>
        <w:pStyle w:val="125"/>
        <w:keepNext/>
        <w:keepLines/>
        <w:pageBreakBefore w:val="0"/>
        <w:kinsoku/>
        <w:wordWrap/>
        <w:topLinePunct w:val="0"/>
        <w:bidi w:val="0"/>
      </w:pPr>
      <w:r>
        <w:t>2</w:t>
      </w:r>
      <w:r>
        <w:tab/>
      </w:r>
      <w:r>
        <w:t>presented to TSG for approval;</w:t>
      </w:r>
    </w:p>
    <w:p>
      <w:pPr>
        <w:pStyle w:val="125"/>
        <w:keepNext/>
        <w:keepLines/>
        <w:pageBreakBefore w:val="0"/>
        <w:kinsoku/>
        <w:wordWrap/>
        <w:topLinePunct w:val="0"/>
        <w:bidi w:val="0"/>
      </w:pPr>
      <w:r>
        <w:t>3</w:t>
      </w:r>
      <w:r>
        <w:tab/>
      </w:r>
      <w:r>
        <w:t>or greater indicates TSG approved document under change control.</w:t>
      </w:r>
    </w:p>
    <w:p>
      <w:pPr>
        <w:pStyle w:val="124"/>
        <w:keepNext/>
        <w:keepLines/>
        <w:pageBreakBefore w:val="0"/>
        <w:kinsoku/>
        <w:wordWrap/>
        <w:topLinePunct w:val="0"/>
        <w:bidi w:val="0"/>
      </w:pPr>
      <w:r>
        <w:t>y</w:t>
      </w:r>
      <w:r>
        <w:tab/>
      </w:r>
      <w:r>
        <w:t>the second digit is incremented for all changes of substance, i.e. technical enhancements, corrections, updates, etc.</w:t>
      </w:r>
    </w:p>
    <w:p>
      <w:pPr>
        <w:pStyle w:val="124"/>
        <w:keepNext/>
        <w:keepLines/>
        <w:pageBreakBefore w:val="0"/>
        <w:kinsoku/>
        <w:wordWrap/>
        <w:topLinePunct w:val="0"/>
        <w:bidi w:val="0"/>
      </w:pPr>
      <w:r>
        <w:t>z</w:t>
      </w:r>
      <w:r>
        <w:tab/>
      </w:r>
      <w:r>
        <w:t>the third digit is incremented when editorial only changes have been incorporated in the document.</w:t>
      </w:r>
    </w:p>
    <w:p>
      <w:pPr>
        <w:keepNext/>
        <w:keepLines/>
        <w:pageBreakBefore w:val="0"/>
        <w:kinsoku/>
        <w:wordWrap/>
        <w:topLinePunct w:val="0"/>
        <w:bidi w:val="0"/>
      </w:pPr>
      <w:r>
        <w:t>In the present document, modal verbs have the following meanings:</w:t>
      </w:r>
    </w:p>
    <w:p>
      <w:pPr>
        <w:pStyle w:val="108"/>
        <w:keepNext/>
        <w:keepLines/>
        <w:pageBreakBefore w:val="0"/>
        <w:kinsoku/>
        <w:wordWrap/>
        <w:topLinePunct w:val="0"/>
        <w:bidi w:val="0"/>
      </w:pPr>
      <w:r>
        <w:rPr>
          <w:b/>
        </w:rPr>
        <w:t>shall</w:t>
      </w:r>
      <w:r>
        <w:tab/>
      </w:r>
      <w:r>
        <w:t>indicates a mandatory requirement to do something</w:t>
      </w:r>
    </w:p>
    <w:p>
      <w:pPr>
        <w:pStyle w:val="108"/>
        <w:keepNext/>
        <w:keepLines/>
        <w:pageBreakBefore w:val="0"/>
        <w:kinsoku/>
        <w:wordWrap/>
        <w:topLinePunct w:val="0"/>
        <w:bidi w:val="0"/>
      </w:pPr>
      <w:r>
        <w:rPr>
          <w:b/>
        </w:rPr>
        <w:t>shall not</w:t>
      </w:r>
      <w:r>
        <w:tab/>
      </w:r>
      <w:r>
        <w:t>indicates an interdiction (prohibition) to do something</w:t>
      </w:r>
    </w:p>
    <w:p>
      <w:pPr>
        <w:keepNext/>
        <w:keepLines/>
        <w:pageBreakBefore w:val="0"/>
        <w:kinsoku/>
        <w:wordWrap/>
        <w:topLinePunct w:val="0"/>
        <w:bidi w:val="0"/>
      </w:pPr>
      <w:r>
        <w:t>The constructions "shall" and "shall not" are confined to the context of normative provisions, and do not appear in Technical Reports.</w:t>
      </w:r>
    </w:p>
    <w:p>
      <w:pPr>
        <w:keepNext/>
        <w:keepLines/>
        <w:pageBreakBefore w:val="0"/>
        <w:kinsoku/>
        <w:wordWrap/>
        <w:topLinePunct w:val="0"/>
        <w:bidi w:val="0"/>
      </w:pPr>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8"/>
        <w:keepNext/>
        <w:keepLines/>
        <w:pageBreakBefore w:val="0"/>
        <w:kinsoku/>
        <w:wordWrap/>
        <w:topLinePunct w:val="0"/>
        <w:bidi w:val="0"/>
      </w:pPr>
      <w:r>
        <w:rPr>
          <w:b/>
        </w:rPr>
        <w:t>should</w:t>
      </w:r>
      <w:r>
        <w:tab/>
      </w:r>
      <w:r>
        <w:t>indicates a recommendation to do something</w:t>
      </w:r>
    </w:p>
    <w:p>
      <w:pPr>
        <w:pStyle w:val="108"/>
        <w:keepNext/>
        <w:keepLines/>
        <w:pageBreakBefore w:val="0"/>
        <w:kinsoku/>
        <w:wordWrap/>
        <w:topLinePunct w:val="0"/>
        <w:bidi w:val="0"/>
      </w:pPr>
      <w:r>
        <w:rPr>
          <w:b/>
        </w:rPr>
        <w:t>should not</w:t>
      </w:r>
      <w:r>
        <w:tab/>
      </w:r>
      <w:r>
        <w:t>indicates a recommendation not to do something</w:t>
      </w:r>
    </w:p>
    <w:p>
      <w:pPr>
        <w:pStyle w:val="108"/>
        <w:keepNext/>
        <w:keepLines/>
        <w:pageBreakBefore w:val="0"/>
        <w:kinsoku/>
        <w:wordWrap/>
        <w:topLinePunct w:val="0"/>
        <w:bidi w:val="0"/>
      </w:pPr>
      <w:r>
        <w:rPr>
          <w:b/>
        </w:rPr>
        <w:t>may</w:t>
      </w:r>
      <w:r>
        <w:tab/>
      </w:r>
      <w:r>
        <w:t>indicates permission to do something</w:t>
      </w:r>
    </w:p>
    <w:p>
      <w:pPr>
        <w:pStyle w:val="108"/>
        <w:keepNext/>
        <w:keepLines/>
        <w:pageBreakBefore w:val="0"/>
        <w:kinsoku/>
        <w:wordWrap/>
        <w:topLinePunct w:val="0"/>
        <w:bidi w:val="0"/>
      </w:pPr>
      <w:r>
        <w:rPr>
          <w:b/>
        </w:rPr>
        <w:t>need not</w:t>
      </w:r>
      <w:r>
        <w:tab/>
      </w:r>
      <w:r>
        <w:t>indicates permission not to do something</w:t>
      </w:r>
    </w:p>
    <w:p>
      <w:pPr>
        <w:keepNext/>
        <w:keepLines/>
        <w:pageBreakBefore w:val="0"/>
        <w:kinsoku/>
        <w:wordWrap/>
        <w:topLinePunct w:val="0"/>
        <w:bidi w:val="0"/>
      </w:pPr>
      <w:r>
        <w:t>The construction "may not" is ambiguous and is not used in normative elements. The unambiguous constructions "might not" or "shall not" are used instead, depending upon the meaning intended.</w:t>
      </w:r>
    </w:p>
    <w:p>
      <w:pPr>
        <w:pStyle w:val="108"/>
        <w:keepNext/>
        <w:keepLines/>
        <w:pageBreakBefore w:val="0"/>
        <w:kinsoku/>
        <w:wordWrap/>
        <w:topLinePunct w:val="0"/>
        <w:bidi w:val="0"/>
      </w:pPr>
      <w:r>
        <w:rPr>
          <w:b/>
        </w:rPr>
        <w:t>can</w:t>
      </w:r>
      <w:r>
        <w:tab/>
      </w:r>
      <w:r>
        <w:t>indicates that something is possible</w:t>
      </w:r>
    </w:p>
    <w:p>
      <w:pPr>
        <w:pStyle w:val="108"/>
        <w:keepNext/>
        <w:keepLines/>
        <w:pageBreakBefore w:val="0"/>
        <w:kinsoku/>
        <w:wordWrap/>
        <w:topLinePunct w:val="0"/>
        <w:bidi w:val="0"/>
      </w:pPr>
      <w:r>
        <w:rPr>
          <w:b/>
        </w:rPr>
        <w:t>cannot</w:t>
      </w:r>
      <w:r>
        <w:tab/>
      </w:r>
      <w:r>
        <w:t>indicates that something is impossible</w:t>
      </w:r>
    </w:p>
    <w:p>
      <w:pPr>
        <w:keepNext/>
        <w:keepLines/>
        <w:pageBreakBefore w:val="0"/>
        <w:kinsoku/>
        <w:wordWrap/>
        <w:topLinePunct w:val="0"/>
        <w:bidi w:val="0"/>
      </w:pPr>
      <w:r>
        <w:t>The constructions "can" and "cannot" are not substitutes for "may" and "need not".</w:t>
      </w:r>
    </w:p>
    <w:p>
      <w:pPr>
        <w:pStyle w:val="108"/>
        <w:keepNext/>
        <w:keepLines/>
        <w:pageBreakBefore w:val="0"/>
        <w:kinsoku/>
        <w:wordWrap/>
        <w:topLinePunct w:val="0"/>
        <w:bidi w:val="0"/>
      </w:pPr>
      <w:r>
        <w:rPr>
          <w:b/>
        </w:rPr>
        <w:t>will</w:t>
      </w:r>
      <w:r>
        <w:tab/>
      </w:r>
      <w:r>
        <w:t>indicates that something is certain or expected to happen as a result of action taken by an agency the behaviour of which is outside the scope of the present document</w:t>
      </w:r>
    </w:p>
    <w:p>
      <w:pPr>
        <w:pStyle w:val="108"/>
        <w:keepNext/>
        <w:keepLines/>
        <w:pageBreakBefore w:val="0"/>
        <w:kinsoku/>
        <w:wordWrap/>
        <w:topLinePunct w:val="0"/>
        <w:bidi w:val="0"/>
      </w:pPr>
      <w:r>
        <w:rPr>
          <w:b/>
        </w:rPr>
        <w:t>will not</w:t>
      </w:r>
      <w:r>
        <w:tab/>
      </w:r>
      <w:r>
        <w:t>indicates that something is certain or expected not to happen as a result of action taken by an agency the behaviour of which is outside the scope of the present document</w:t>
      </w:r>
    </w:p>
    <w:p>
      <w:pPr>
        <w:pStyle w:val="108"/>
        <w:keepNext/>
        <w:keepLines/>
        <w:pageBreakBefore w:val="0"/>
        <w:kinsoku/>
        <w:wordWrap/>
        <w:topLinePunct w:val="0"/>
        <w:bidi w:val="0"/>
      </w:pPr>
      <w:r>
        <w:rPr>
          <w:b/>
        </w:rPr>
        <w:t>might</w:t>
      </w:r>
      <w:r>
        <w:tab/>
      </w:r>
      <w:r>
        <w:t>indicates a likelihood that something will happen as a result of action taken by some agency the behaviour of which is outside the scope of the present document</w:t>
      </w:r>
    </w:p>
    <w:p>
      <w:pPr>
        <w:pStyle w:val="108"/>
        <w:keepNext/>
        <w:keepLines/>
        <w:pageBreakBefore w:val="0"/>
        <w:kinsoku/>
        <w:wordWrap/>
        <w:topLinePunct w:val="0"/>
        <w:bidi w:val="0"/>
      </w:pPr>
      <w:r>
        <w:rPr>
          <w:b/>
        </w:rPr>
        <w:t>might not</w:t>
      </w:r>
      <w:r>
        <w:tab/>
      </w:r>
      <w:r>
        <w:t>indicates a likelihood that something will not happen as a result of action taken by some agency the behaviour of which is outside the scope of the present document</w:t>
      </w:r>
    </w:p>
    <w:p>
      <w:pPr>
        <w:keepNext/>
        <w:keepLines/>
        <w:pageBreakBefore w:val="0"/>
        <w:kinsoku/>
        <w:wordWrap/>
        <w:topLinePunct w:val="0"/>
        <w:bidi w:val="0"/>
      </w:pPr>
      <w:r>
        <w:t>In addition:</w:t>
      </w:r>
    </w:p>
    <w:p>
      <w:pPr>
        <w:pStyle w:val="108"/>
        <w:keepNext/>
        <w:keepLines/>
        <w:pageBreakBefore w:val="0"/>
        <w:kinsoku/>
        <w:wordWrap/>
        <w:topLinePunct w:val="0"/>
        <w:bidi w:val="0"/>
      </w:pPr>
      <w:r>
        <w:rPr>
          <w:b/>
        </w:rPr>
        <w:t>is</w:t>
      </w:r>
      <w:r>
        <w:tab/>
      </w:r>
      <w:r>
        <w:t>(or any other verb in the indicative mood) indicates a statement of fact</w:t>
      </w:r>
    </w:p>
    <w:p>
      <w:pPr>
        <w:pStyle w:val="108"/>
        <w:keepNext/>
        <w:keepLines/>
        <w:pageBreakBefore w:val="0"/>
        <w:kinsoku/>
        <w:wordWrap/>
        <w:topLinePunct w:val="0"/>
        <w:bidi w:val="0"/>
      </w:pPr>
      <w:r>
        <w:rPr>
          <w:b/>
        </w:rPr>
        <w:t>is not</w:t>
      </w:r>
      <w:r>
        <w:tab/>
      </w:r>
      <w:r>
        <w:t>(or any other negative verb in the indicative mood) indicates a statement of fact</w:t>
      </w:r>
    </w:p>
    <w:p>
      <w:pPr>
        <w:keepNext/>
        <w:keepLines/>
        <w:pageBreakBefore w:val="0"/>
        <w:kinsoku/>
        <w:wordWrap/>
        <w:topLinePunct w:val="0"/>
        <w:bidi w:val="0"/>
      </w:pPr>
      <w:r>
        <w:t>The constructions "is" and "is not" do not indicate requirements.</w:t>
      </w:r>
    </w:p>
    <w:p>
      <w:pPr>
        <w:pStyle w:val="3"/>
        <w:keepNext/>
        <w:keepLines/>
        <w:pageBreakBefore w:val="0"/>
        <w:kinsoku/>
        <w:wordWrap/>
        <w:topLinePunct w:val="0"/>
        <w:bidi w:val="0"/>
      </w:pPr>
      <w:bookmarkStart w:id="41" w:name="introduction"/>
      <w:bookmarkEnd w:id="41"/>
      <w:bookmarkStart w:id="42" w:name="_Toc14100"/>
      <w:bookmarkStart w:id="43" w:name="_Toc5396"/>
      <w:bookmarkStart w:id="44" w:name="_Toc18646"/>
      <w:bookmarkStart w:id="45" w:name="_Toc5596"/>
      <w:bookmarkStart w:id="46" w:name="_Toc196229346"/>
      <w:bookmarkStart w:id="47" w:name="_Toc22461"/>
      <w:bookmarkStart w:id="48" w:name="_Toc1408"/>
      <w:bookmarkStart w:id="49" w:name="_Toc32132"/>
      <w:bookmarkStart w:id="50" w:name="_Toc8803"/>
      <w:bookmarkStart w:id="51" w:name="_Toc12261"/>
      <w:bookmarkStart w:id="52" w:name="_Toc5402"/>
      <w:bookmarkStart w:id="53" w:name="_Toc30329"/>
      <w:bookmarkStart w:id="54" w:name="_Toc26913"/>
      <w:bookmarkStart w:id="55" w:name="_Toc9073"/>
      <w:bookmarkStart w:id="56" w:name="_Toc15441"/>
      <w:bookmarkStart w:id="57" w:name="_Toc15550"/>
      <w:r>
        <w:t>Introduction</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pPr>
        <w:keepNext/>
        <w:keepLines/>
        <w:pageBreakBefore w:val="0"/>
        <w:kinsoku/>
        <w:wordWrap/>
        <w:topLinePunct w:val="0"/>
        <w:bidi w:val="0"/>
      </w:pPr>
      <w:r>
        <w:t xml:space="preserve">The present document is a technical report for </w:t>
      </w:r>
      <w:r>
        <w:rPr>
          <w:rFonts w:hint="eastAsia"/>
        </w:rPr>
        <w:t>NR inter-band CA and DC for 3 bands DL with 2 bands UL under</w:t>
      </w:r>
      <w:r>
        <w:t xml:space="preserve"> </w:t>
      </w:r>
      <w:r>
        <w:rPr>
          <w:rFonts w:hint="eastAsia"/>
        </w:rPr>
        <w:t>Rel-1</w:t>
      </w:r>
      <w:r>
        <w:rPr>
          <w:rFonts w:hint="eastAsia" w:eastAsia="宋体"/>
          <w:lang w:val="en-US" w:eastAsia="zh-CN"/>
        </w:rPr>
        <w:t>9</w:t>
      </w:r>
      <w:r>
        <w:t xml:space="preserve"> time frame. The document covers </w:t>
      </w:r>
      <w:r>
        <w:rPr>
          <w:rFonts w:hint="eastAsia"/>
        </w:rPr>
        <w:t xml:space="preserve">the RF requirements for </w:t>
      </w:r>
      <w:r>
        <w:t>each band combination specific issues (i.e. one sub-clause defined per band combination)</w:t>
      </w:r>
      <w:r>
        <w:rPr>
          <w:rFonts w:hint="eastAsia"/>
        </w:rPr>
        <w:t>, including:</w:t>
      </w:r>
    </w:p>
    <w:p>
      <w:pPr>
        <w:pStyle w:val="112"/>
        <w:keepNext/>
        <w:keepLines/>
        <w:pageBreakBefore w:val="0"/>
        <w:kinsoku/>
        <w:wordWrap/>
        <w:topLinePunct w:val="0"/>
        <w:bidi w:val="0"/>
        <w:rPr>
          <w:lang w:val="en-US" w:eastAsia="zh-CN"/>
        </w:rPr>
      </w:pPr>
      <w:r>
        <w:rPr>
          <w:lang w:val="en-US" w:eastAsia="zh-CN"/>
        </w:rPr>
        <w:t>1:</w:t>
      </w:r>
      <w:r>
        <w:rPr>
          <w:rFonts w:hint="eastAsia"/>
          <w:lang w:val="en-US" w:eastAsia="zh-CN"/>
        </w:rPr>
        <w:tab/>
      </w:r>
      <w:r>
        <w:rPr>
          <w:rFonts w:hint="eastAsia"/>
          <w:lang w:val="en-US" w:eastAsia="zh-CN"/>
        </w:rPr>
        <w:t>C</w:t>
      </w:r>
      <w:r>
        <w:rPr>
          <w:lang w:val="en-US" w:eastAsia="zh-CN"/>
        </w:rPr>
        <w:t xml:space="preserve">ommon issues for both 1 band UL and 2 bands UL NR CA, including the impact of UL/DL harmonic/ harmonic mixing associated with REFSEN,  </w:t>
      </w:r>
      <w:r>
        <w:t>∆TIB</w:t>
      </w:r>
      <w:r>
        <w:rPr>
          <w:lang w:eastAsia="ja-JP"/>
        </w:rPr>
        <w:t>, c</w:t>
      </w:r>
      <w:r>
        <w:t xml:space="preserve"> and ∆RIB</w:t>
      </w:r>
      <w:r>
        <w:rPr>
          <w:lang w:eastAsia="ja-JP"/>
        </w:rPr>
        <w:t>, c</w:t>
      </w:r>
      <w:r>
        <w:rPr>
          <w:lang w:val="en-US" w:eastAsia="zh-CN"/>
        </w:rPr>
        <w:t>, and OOB bloc</w:t>
      </w:r>
      <w:r>
        <w:rPr>
          <w:rFonts w:hint="eastAsia"/>
          <w:lang w:val="en-US" w:eastAsia="zh-CN"/>
        </w:rPr>
        <w:t>k</w:t>
      </w:r>
      <w:r>
        <w:rPr>
          <w:lang w:val="en-US" w:eastAsia="zh-CN"/>
        </w:rPr>
        <w:t>ing exception, etc.</w:t>
      </w:r>
    </w:p>
    <w:p>
      <w:pPr>
        <w:pStyle w:val="112"/>
        <w:keepNext/>
        <w:keepLines/>
        <w:pageBreakBefore w:val="0"/>
        <w:kinsoku/>
        <w:wordWrap/>
        <w:topLinePunct w:val="0"/>
        <w:bidi w:val="0"/>
        <w:rPr>
          <w:lang w:val="en-US" w:eastAsia="zh-CN"/>
        </w:rPr>
      </w:pPr>
      <w:r>
        <w:rPr>
          <w:lang w:val="en-US" w:eastAsia="zh-CN"/>
        </w:rPr>
        <w:t>2:</w:t>
      </w:r>
      <w:r>
        <w:rPr>
          <w:rFonts w:hint="eastAsia"/>
          <w:lang w:val="en-US" w:eastAsia="zh-CN"/>
        </w:rPr>
        <w:tab/>
      </w:r>
      <w:r>
        <w:rPr>
          <w:lang w:val="en-US" w:eastAsia="zh-CN"/>
        </w:rPr>
        <w:t xml:space="preserve">bands UL NR CA specific issues, </w:t>
      </w:r>
      <w:r>
        <w:rPr>
          <w:rFonts w:hint="eastAsia"/>
          <w:lang w:val="en-US" w:eastAsia="zh-CN"/>
        </w:rPr>
        <w:t>including</w:t>
      </w:r>
      <w:r>
        <w:rPr>
          <w:lang w:val="en-US" w:eastAsia="zh-CN"/>
        </w:rPr>
        <w:t xml:space="preserve"> MSD caused by IMD issue, etc.</w:t>
      </w:r>
    </w:p>
    <w:p>
      <w:pPr>
        <w:keepNext/>
        <w:keepLines/>
        <w:pageBreakBefore w:val="0"/>
        <w:kinsoku/>
        <w:wordWrap/>
        <w:topLinePunct w:val="0"/>
        <w:bidi w:val="0"/>
      </w:pPr>
      <w:r>
        <w:rPr>
          <w:rFonts w:hint="eastAsia" w:eastAsia="宋体"/>
          <w:lang w:val="en-US" w:eastAsia="zh-CN"/>
        </w:rPr>
        <w:t>It shall be noted that n</w:t>
      </w:r>
      <w:r>
        <w:rPr>
          <w:rFonts w:eastAsia="宋体"/>
          <w:lang w:val="en-US" w:eastAsia="zh-CN"/>
        </w:rPr>
        <w:t xml:space="preserve">o new issue for inter-band NR DC combination, the </w:t>
      </w:r>
      <w:r>
        <w:rPr>
          <w:rFonts w:hint="eastAsia" w:eastAsia="宋体"/>
          <w:lang w:val="en-US" w:eastAsia="zh-CN"/>
        </w:rPr>
        <w:t xml:space="preserve">corresponding </w:t>
      </w:r>
      <w:r>
        <w:rPr>
          <w:rFonts w:eastAsia="宋体"/>
          <w:lang w:val="en-US" w:eastAsia="zh-CN"/>
        </w:rPr>
        <w:t>2 bands UL NR CA spec</w:t>
      </w:r>
      <w:r>
        <w:rPr>
          <w:rFonts w:hint="eastAsia" w:eastAsia="宋体"/>
          <w:lang w:val="en-US" w:eastAsia="zh-CN"/>
        </w:rPr>
        <w:t>i</w:t>
      </w:r>
      <w:r>
        <w:rPr>
          <w:rFonts w:eastAsia="宋体"/>
          <w:lang w:val="en-US" w:eastAsia="zh-CN"/>
        </w:rPr>
        <w:t>fic issues shall be re-used.</w:t>
      </w:r>
      <w:r>
        <w:br w:type="page"/>
      </w:r>
      <w:bookmarkStart w:id="58" w:name="scope"/>
      <w:bookmarkEnd w:id="58"/>
    </w:p>
    <w:p>
      <w:pPr>
        <w:pStyle w:val="3"/>
        <w:keepNext/>
        <w:keepLines/>
        <w:pageBreakBefore w:val="0"/>
        <w:kinsoku/>
        <w:wordWrap/>
        <w:topLinePunct w:val="0"/>
        <w:bidi w:val="0"/>
        <w:rPr>
          <w:rFonts w:eastAsia="宋体"/>
          <w:lang w:val="en-US" w:eastAsia="zh-CN"/>
        </w:rPr>
      </w:pPr>
      <w:bookmarkStart w:id="59" w:name="references"/>
      <w:bookmarkEnd w:id="59"/>
      <w:bookmarkStart w:id="60" w:name="_Toc5563"/>
      <w:bookmarkStart w:id="61" w:name="_Toc467"/>
      <w:bookmarkStart w:id="62" w:name="_Toc196229347"/>
      <w:bookmarkStart w:id="63" w:name="_Toc5962"/>
      <w:bookmarkStart w:id="64" w:name="_Toc6653"/>
      <w:bookmarkStart w:id="65" w:name="_Toc5313"/>
      <w:bookmarkStart w:id="66" w:name="_Toc13895"/>
      <w:bookmarkStart w:id="67" w:name="_Toc3406"/>
      <w:bookmarkStart w:id="68" w:name="_Toc15290"/>
      <w:bookmarkStart w:id="69" w:name="_Toc28698"/>
      <w:bookmarkStart w:id="70" w:name="_Toc29639"/>
      <w:bookmarkStart w:id="71" w:name="_Toc9952"/>
      <w:bookmarkStart w:id="72" w:name="_Toc19813"/>
      <w:bookmarkStart w:id="73" w:name="_Toc19944"/>
      <w:bookmarkStart w:id="74" w:name="_Toc4265"/>
      <w:bookmarkStart w:id="75" w:name="_Toc3086"/>
      <w:r>
        <w:rPr>
          <w:rFonts w:hint="eastAsia" w:eastAsia="宋体"/>
          <w:lang w:val="en-US" w:eastAsia="zh-CN"/>
        </w:rPr>
        <w:t>1</w:t>
      </w:r>
      <w:r>
        <w:tab/>
      </w:r>
      <w:r>
        <w:rPr>
          <w:rFonts w:hint="eastAsia" w:eastAsia="宋体"/>
          <w:lang w:val="en-US" w:eastAsia="zh-CN"/>
        </w:rPr>
        <w:t>Scope</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pPr>
        <w:keepNext/>
        <w:keepLines/>
        <w:pageBreakBefore w:val="0"/>
        <w:kinsoku/>
        <w:wordWrap/>
        <w:topLinePunct w:val="0"/>
        <w:bidi w:val="0"/>
        <w:rPr>
          <w:rFonts w:eastAsia="宋体"/>
          <w:lang w:val="en-US" w:eastAsia="zh-CN"/>
        </w:rPr>
      </w:pPr>
      <w:r>
        <w:t>The present document is a technical report for</w:t>
      </w:r>
      <w:r>
        <w:rPr>
          <w:lang w:val="en-US" w:eastAsia="zh-CN"/>
        </w:rPr>
        <w:t xml:space="preserve"> power class 3 NR </w:t>
      </w:r>
      <w:r>
        <w:rPr>
          <w:lang w:eastAsia="ja-JP"/>
        </w:rPr>
        <w:t>inter-band</w:t>
      </w:r>
      <w:r>
        <w:rPr>
          <w:lang w:val="en-US" w:eastAsia="zh-CN"/>
        </w:rPr>
        <w:t xml:space="preserve"> </w:t>
      </w:r>
      <w:r>
        <w:rPr>
          <w:lang w:eastAsia="ja-JP"/>
        </w:rPr>
        <w:t>CA</w:t>
      </w:r>
      <w:r>
        <w:rPr>
          <w:lang w:val="en-US" w:eastAsia="zh-CN"/>
        </w:rPr>
        <w:t xml:space="preserve"> and DC for 2 bands DL with up to 2 bands UL </w:t>
      </w:r>
      <w:r>
        <w:t>under Rel-1</w:t>
      </w:r>
      <w:r>
        <w:rPr>
          <w:rFonts w:hint="eastAsia" w:eastAsia="宋体"/>
          <w:lang w:val="en-US" w:eastAsia="zh-CN"/>
        </w:rPr>
        <w:t>9</w:t>
      </w:r>
      <w:r>
        <w:t xml:space="preserve"> time frame. The purpose is to gather the relevant background information and studies in order to address</w:t>
      </w:r>
      <w:r>
        <w:rPr>
          <w:lang w:val="en-US" w:eastAsia="zh-CN"/>
        </w:rPr>
        <w:t xml:space="preserve"> NR </w:t>
      </w:r>
      <w:r>
        <w:rPr>
          <w:lang w:eastAsia="ja-JP"/>
        </w:rPr>
        <w:t>inter-band</w:t>
      </w:r>
      <w:r>
        <w:rPr>
          <w:lang w:val="en-US" w:eastAsia="zh-CN"/>
        </w:rPr>
        <w:t xml:space="preserve"> </w:t>
      </w:r>
      <w:r>
        <w:rPr>
          <w:lang w:eastAsia="ja-JP"/>
        </w:rPr>
        <w:t>CA</w:t>
      </w:r>
      <w:r>
        <w:rPr>
          <w:lang w:val="en-US" w:eastAsia="zh-CN"/>
        </w:rPr>
        <w:t xml:space="preserve"> and DC for 2 bands DL with up to 2 bands UL </w:t>
      </w:r>
      <w:r>
        <w:t>for the Rel-1</w:t>
      </w:r>
      <w:r>
        <w:rPr>
          <w:rFonts w:hint="eastAsia" w:eastAsia="宋体"/>
          <w:lang w:val="en-US" w:eastAsia="zh-CN"/>
        </w:rPr>
        <w:t>9</w:t>
      </w:r>
      <w:r>
        <w:t xml:space="preserve"> band combinations</w:t>
      </w:r>
      <w:r>
        <w:rPr>
          <w:rFonts w:eastAsia="宋体"/>
          <w:lang w:val="en-US" w:eastAsia="zh-CN"/>
        </w:rPr>
        <w:t>.</w:t>
      </w:r>
    </w:p>
    <w:p>
      <w:pPr>
        <w:keepNext/>
        <w:keepLines/>
        <w:pageBreakBefore w:val="0"/>
        <w:kinsoku/>
        <w:wordWrap/>
        <w:topLinePunct w:val="0"/>
        <w:bidi w:val="0"/>
      </w:pPr>
      <w:r>
        <w:rPr>
          <w:lang w:val="en-US"/>
        </w:rPr>
        <w:t>This TR contains</w:t>
      </w:r>
      <w:r>
        <w:rPr>
          <w:rFonts w:hint="eastAsia" w:eastAsia="宋体"/>
          <w:lang w:val="en-US" w:eastAsia="zh-CN"/>
        </w:rPr>
        <w:t xml:space="preserve"> the RF requirements of</w:t>
      </w:r>
      <w:r>
        <w:rPr>
          <w:lang w:val="en-US"/>
        </w:rPr>
        <w:t xml:space="preserve"> band specific combination part. The actual requirements are added to the corresponding technical specifications.</w:t>
      </w:r>
    </w:p>
    <w:p>
      <w:pPr>
        <w:pStyle w:val="3"/>
        <w:keepNext/>
        <w:keepLines/>
        <w:pageBreakBefore w:val="0"/>
        <w:kinsoku/>
        <w:wordWrap/>
        <w:topLinePunct w:val="0"/>
        <w:bidi w:val="0"/>
      </w:pPr>
      <w:bookmarkStart w:id="76" w:name="_Toc6310"/>
      <w:bookmarkStart w:id="77" w:name="_Toc29679"/>
      <w:bookmarkStart w:id="78" w:name="_Toc11849"/>
      <w:bookmarkStart w:id="79" w:name="_Toc22988"/>
      <w:bookmarkStart w:id="80" w:name="_Toc88"/>
      <w:bookmarkStart w:id="81" w:name="_Toc24926"/>
      <w:bookmarkStart w:id="82" w:name="_Toc196229348"/>
      <w:bookmarkStart w:id="83" w:name="_Toc11392"/>
      <w:bookmarkStart w:id="84" w:name="_Toc2299"/>
      <w:bookmarkStart w:id="85" w:name="_Toc8753"/>
      <w:bookmarkStart w:id="86" w:name="_Toc30199"/>
      <w:bookmarkStart w:id="87" w:name="_Toc10390"/>
      <w:bookmarkStart w:id="88" w:name="_Toc32029"/>
      <w:bookmarkStart w:id="89" w:name="_Toc26248"/>
      <w:bookmarkStart w:id="90" w:name="_Toc22268"/>
      <w:bookmarkStart w:id="91" w:name="_Toc28114"/>
      <w:r>
        <w:t>2</w:t>
      </w:r>
      <w:r>
        <w:tab/>
      </w:r>
      <w:r>
        <w:t>References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pPr>
        <w:keepNext/>
        <w:keepLines/>
        <w:pageBreakBefore w:val="0"/>
        <w:kinsoku/>
        <w:wordWrap/>
        <w:topLinePunct w:val="0"/>
        <w:bidi w:val="0"/>
      </w:pPr>
      <w:r>
        <w:t>The following documents contain provisions which, through reference in this text, constitute provisions of the present document.</w:t>
      </w:r>
    </w:p>
    <w:p>
      <w:pPr>
        <w:pStyle w:val="112"/>
        <w:keepNext/>
        <w:keepLines/>
        <w:pageBreakBefore w:val="0"/>
        <w:kinsoku/>
        <w:wordWrap/>
        <w:topLinePunct w:val="0"/>
        <w:bidi w:val="0"/>
      </w:pPr>
      <w:r>
        <w:t>-</w:t>
      </w:r>
      <w:r>
        <w:tab/>
      </w:r>
      <w:r>
        <w:t>References are either specific (identified by date of publication, edition number, version number, etc.) or non</w:t>
      </w:r>
      <w:r>
        <w:noBreakHyphen/>
      </w:r>
      <w:r>
        <w:t>specific.</w:t>
      </w:r>
    </w:p>
    <w:p>
      <w:pPr>
        <w:pStyle w:val="112"/>
        <w:keepNext/>
        <w:keepLines/>
        <w:pageBreakBefore w:val="0"/>
        <w:kinsoku/>
        <w:wordWrap/>
        <w:topLinePunct w:val="0"/>
        <w:bidi w:val="0"/>
      </w:pPr>
      <w:r>
        <w:t>-</w:t>
      </w:r>
      <w:r>
        <w:tab/>
      </w:r>
      <w:r>
        <w:t>For a specific reference, subsequent revisions do not apply.</w:t>
      </w:r>
    </w:p>
    <w:p>
      <w:pPr>
        <w:pStyle w:val="112"/>
        <w:keepNext/>
        <w:keepLines/>
        <w:pageBreakBefore w:val="0"/>
        <w:kinsoku/>
        <w:wordWrap/>
        <w:topLinePunct w:val="0"/>
        <w:bidi w:val="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8"/>
        <w:keepNext/>
        <w:keepLines/>
        <w:pageBreakBefore w:val="0"/>
        <w:kinsoku/>
        <w:wordWrap/>
        <w:topLinePunct w:val="0"/>
        <w:bidi w:val="0"/>
      </w:pPr>
      <w:r>
        <w:t>[1]</w:t>
      </w:r>
      <w:r>
        <w:tab/>
      </w:r>
      <w:r>
        <w:t>3GPP TR 21.905: "Vocabulary for 3GPP Specifications".</w:t>
      </w:r>
    </w:p>
    <w:p>
      <w:pPr>
        <w:pStyle w:val="108"/>
        <w:keepNext/>
        <w:keepLines/>
        <w:pageBreakBefore w:val="0"/>
        <w:kinsoku/>
        <w:wordWrap/>
        <w:topLinePunct w:val="0"/>
        <w:bidi w:val="0"/>
        <w:rPr>
          <w:lang w:eastAsia="ko-KR"/>
        </w:rPr>
      </w:pPr>
      <w:r>
        <w:rPr>
          <w:lang w:eastAsia="ko-KR"/>
        </w:rPr>
        <w:t>[2]</w:t>
      </w:r>
      <w:r>
        <w:rPr>
          <w:lang w:eastAsia="ko-KR"/>
        </w:rPr>
        <w:tab/>
      </w:r>
      <w:r>
        <w:t>3GPP T</w:t>
      </w:r>
      <w:r>
        <w:rPr>
          <w:lang w:eastAsia="ko-KR"/>
        </w:rPr>
        <w:t>S</w:t>
      </w:r>
      <w:r>
        <w:t> </w:t>
      </w:r>
      <w:r>
        <w:rPr>
          <w:lang w:eastAsia="ko-KR"/>
        </w:rPr>
        <w:t>38.101-1: "NR; User Equipment (UE) radio transmission and reception; Part 1: Range 1 Standalone".</w:t>
      </w:r>
    </w:p>
    <w:p>
      <w:pPr>
        <w:pStyle w:val="108"/>
        <w:keepNext/>
        <w:keepLines/>
        <w:pageBreakBefore w:val="0"/>
        <w:kinsoku/>
        <w:wordWrap/>
        <w:topLinePunct w:val="0"/>
        <w:bidi w:val="0"/>
        <w:rPr>
          <w:lang w:eastAsia="ko-KR"/>
        </w:rPr>
      </w:pPr>
      <w:r>
        <w:rPr>
          <w:lang w:eastAsia="ko-KR"/>
        </w:rPr>
        <w:t>[3]</w:t>
      </w:r>
      <w:r>
        <w:rPr>
          <w:lang w:eastAsia="ko-KR"/>
        </w:rPr>
        <w:tab/>
      </w:r>
      <w:r>
        <w:t>3GPP T</w:t>
      </w:r>
      <w:r>
        <w:rPr>
          <w:lang w:eastAsia="ko-KR"/>
        </w:rPr>
        <w:t>S</w:t>
      </w:r>
      <w:r>
        <w:t> </w:t>
      </w:r>
      <w:r>
        <w:rPr>
          <w:lang w:eastAsia="ko-KR"/>
        </w:rPr>
        <w:t>38.101-2: "NR; User Equipment (UE) radio transmission and reception; Part 2: Range 2 Standalone".</w:t>
      </w:r>
    </w:p>
    <w:p>
      <w:pPr>
        <w:pStyle w:val="108"/>
        <w:keepNext/>
        <w:keepLines/>
        <w:pageBreakBefore w:val="0"/>
        <w:kinsoku/>
        <w:wordWrap/>
        <w:topLinePunct w:val="0"/>
        <w:bidi w:val="0"/>
      </w:pPr>
      <w:r>
        <w:rPr>
          <w:lang w:eastAsia="ko-KR"/>
        </w:rPr>
        <w:t>[</w:t>
      </w:r>
      <w:r>
        <w:rPr>
          <w:lang w:val="en-US" w:eastAsia="zh-CN"/>
        </w:rPr>
        <w:t>4</w:t>
      </w:r>
      <w:r>
        <w:rPr>
          <w:lang w:eastAsia="ko-KR"/>
        </w:rPr>
        <w:t>]</w:t>
      </w:r>
      <w:r>
        <w:rPr>
          <w:lang w:eastAsia="ko-KR"/>
        </w:rPr>
        <w:tab/>
      </w:r>
      <w:r>
        <w:rPr>
          <w:lang w:eastAsia="ko-KR"/>
        </w:rPr>
        <w:t>3GPP TS 38.101-</w:t>
      </w:r>
      <w:r>
        <w:rPr>
          <w:rFonts w:eastAsia="Malgun Gothic"/>
          <w:lang w:val="en-US" w:eastAsia="ko-KR"/>
        </w:rPr>
        <w:t>3</w:t>
      </w:r>
      <w:r>
        <w:rPr>
          <w:lang w:eastAsia="ko-KR"/>
        </w:rPr>
        <w:t xml:space="preserve">: "NR; User Equipment (UE) radio transmission and reception; Part </w:t>
      </w:r>
      <w:r>
        <w:rPr>
          <w:rFonts w:eastAsia="Malgun Gothic"/>
          <w:lang w:val="en-US" w:eastAsia="ko-KR"/>
        </w:rPr>
        <w:t>3</w:t>
      </w:r>
      <w:r>
        <w:rPr>
          <w:lang w:eastAsia="ko-KR"/>
        </w:rPr>
        <w:t xml:space="preserve">: </w:t>
      </w:r>
      <w:r>
        <w:rPr>
          <w:rFonts w:eastAsia="Malgun Gothic"/>
          <w:lang w:eastAsia="ko-KR"/>
        </w:rPr>
        <w:t xml:space="preserve"> Range 1 and Range 2 Interworking operation with other radios</w:t>
      </w:r>
      <w:r>
        <w:rPr>
          <w:lang w:eastAsia="ko-KR"/>
        </w:rPr>
        <w:t>".</w:t>
      </w:r>
    </w:p>
    <w:p>
      <w:pPr>
        <w:pStyle w:val="3"/>
        <w:keepNext/>
        <w:keepLines/>
        <w:pageBreakBefore w:val="0"/>
        <w:kinsoku/>
        <w:wordWrap/>
        <w:topLinePunct w:val="0"/>
        <w:bidi w:val="0"/>
      </w:pPr>
      <w:bookmarkStart w:id="92" w:name="definitions"/>
      <w:bookmarkEnd w:id="92"/>
      <w:bookmarkStart w:id="93" w:name="_Toc7444"/>
      <w:bookmarkStart w:id="94" w:name="_Toc11363"/>
      <w:bookmarkStart w:id="95" w:name="_Toc14942"/>
      <w:bookmarkStart w:id="96" w:name="_Toc5552"/>
      <w:bookmarkStart w:id="97" w:name="_Toc19158"/>
      <w:bookmarkStart w:id="98" w:name="_Toc18160"/>
      <w:bookmarkStart w:id="99" w:name="_Toc2901"/>
      <w:bookmarkStart w:id="100" w:name="_Toc4181"/>
      <w:bookmarkStart w:id="101" w:name="_Toc196229349"/>
      <w:bookmarkStart w:id="102" w:name="_Toc18154"/>
      <w:bookmarkStart w:id="103" w:name="_Toc17995"/>
      <w:bookmarkStart w:id="104" w:name="_Toc7832"/>
      <w:bookmarkStart w:id="105" w:name="_Toc30727"/>
      <w:bookmarkStart w:id="106" w:name="_Toc29140"/>
      <w:bookmarkStart w:id="107" w:name="_Toc19725"/>
      <w:bookmarkStart w:id="108" w:name="_Toc7258"/>
      <w:r>
        <w:t>3</w:t>
      </w:r>
      <w:r>
        <w:tab/>
      </w:r>
      <w:r>
        <w:t>Definitions of terms,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pPr>
        <w:pStyle w:val="4"/>
        <w:keepNext/>
        <w:keepLines/>
        <w:pageBreakBefore w:val="0"/>
        <w:kinsoku/>
        <w:wordWrap/>
        <w:topLinePunct w:val="0"/>
        <w:bidi w:val="0"/>
      </w:pPr>
      <w:bookmarkStart w:id="109" w:name="_Toc23433"/>
      <w:bookmarkStart w:id="110" w:name="_Toc7944"/>
      <w:bookmarkStart w:id="111" w:name="_Toc196229350"/>
      <w:bookmarkStart w:id="112" w:name="_Toc27272"/>
      <w:bookmarkStart w:id="113" w:name="_Toc109047230"/>
      <w:bookmarkStart w:id="114" w:name="_Toc3955"/>
      <w:bookmarkStart w:id="115" w:name="_Toc12774"/>
      <w:bookmarkStart w:id="116" w:name="_Toc23323"/>
      <w:bookmarkStart w:id="117" w:name="_Toc2058"/>
      <w:bookmarkStart w:id="118" w:name="_Toc31026"/>
      <w:bookmarkStart w:id="119" w:name="_Toc21703"/>
      <w:bookmarkStart w:id="120" w:name="_Toc1113"/>
      <w:bookmarkStart w:id="121" w:name="_Toc11267"/>
      <w:bookmarkStart w:id="122" w:name="_Toc27725"/>
      <w:bookmarkStart w:id="123" w:name="_Toc17429"/>
      <w:bookmarkStart w:id="124" w:name="_Toc29830"/>
      <w:bookmarkStart w:id="125" w:name="_Toc3189"/>
      <w:r>
        <w:t>3.1</w:t>
      </w:r>
      <w:r>
        <w:tab/>
      </w:r>
      <w:r>
        <w:t>Terms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pPr>
        <w:keepNext/>
        <w:keepLines/>
        <w:pageBreakBefore w:val="0"/>
        <w:kinsoku/>
        <w:wordWrap/>
        <w:topLinePunct w:val="0"/>
        <w:bidi w:val="0"/>
      </w:pPr>
      <w:r>
        <w:t>For the purposes of the present document, the terms given in TR 21.905 [1] and the following apply. A term defined in the present document takes precedence over the definition of the same term, if any, in TR 21.905 [1].</w:t>
      </w:r>
    </w:p>
    <w:p>
      <w:pPr>
        <w:keepNext/>
        <w:keepLines/>
        <w:pageBreakBefore w:val="0"/>
        <w:kinsoku/>
        <w:wordWrap/>
        <w:topLinePunct w:val="0"/>
        <w:bidi w:val="0"/>
      </w:pPr>
      <w:r>
        <w:rPr>
          <w:b/>
        </w:rPr>
        <w:t>Carrier aggregation</w:t>
      </w:r>
      <w:r>
        <w:t>: Aggregation of two or more component carriers in order to support wider transmission bandwidths.</w:t>
      </w:r>
    </w:p>
    <w:p>
      <w:pPr>
        <w:keepNext/>
        <w:keepLines/>
        <w:pageBreakBefore w:val="0"/>
        <w:kinsoku/>
        <w:wordWrap/>
        <w:topLinePunct w:val="0"/>
        <w:bidi w:val="0"/>
      </w:pPr>
      <w:r>
        <w:rPr>
          <w:b/>
        </w:rPr>
        <w:t>Inter-band carrier aggregation:</w:t>
      </w:r>
      <w:r>
        <w:t xml:space="preserve"> Carrier aggregation of component carriers in different operating bands.</w:t>
      </w:r>
    </w:p>
    <w:p>
      <w:pPr>
        <w:pStyle w:val="101"/>
        <w:keepNext/>
        <w:keepLines/>
        <w:pageBreakBefore w:val="0"/>
        <w:kinsoku/>
        <w:wordWrap/>
        <w:topLinePunct w:val="0"/>
        <w:bidi w:val="0"/>
        <w:ind w:left="0" w:firstLine="0"/>
      </w:pPr>
      <w:r>
        <w:t>NOTE:</w:t>
      </w:r>
      <w:r>
        <w:tab/>
      </w:r>
      <w:r>
        <w:t>Carriers aggregated in each band can be contiguous or non-contiguous.</w:t>
      </w:r>
    </w:p>
    <w:p>
      <w:pPr>
        <w:pStyle w:val="4"/>
        <w:keepNext/>
        <w:keepLines/>
        <w:pageBreakBefore w:val="0"/>
        <w:kinsoku/>
        <w:wordWrap/>
        <w:topLinePunct w:val="0"/>
        <w:bidi w:val="0"/>
      </w:pPr>
      <w:bookmarkStart w:id="126" w:name="_Toc196229351"/>
      <w:bookmarkStart w:id="127" w:name="_Toc18372"/>
      <w:bookmarkStart w:id="128" w:name="_Toc23139"/>
      <w:bookmarkStart w:id="129" w:name="_Toc26153"/>
      <w:bookmarkStart w:id="130" w:name="_Toc31506"/>
      <w:bookmarkStart w:id="131" w:name="_Toc25142"/>
      <w:bookmarkStart w:id="132" w:name="_Toc19722"/>
      <w:bookmarkStart w:id="133" w:name="_Toc17162"/>
      <w:bookmarkStart w:id="134" w:name="_Toc12739"/>
      <w:bookmarkStart w:id="135" w:name="_Toc109047231"/>
      <w:bookmarkStart w:id="136" w:name="_Toc8938"/>
      <w:bookmarkStart w:id="137" w:name="_Toc4977"/>
      <w:bookmarkStart w:id="138" w:name="_Toc23627"/>
      <w:bookmarkStart w:id="139" w:name="_Toc12327"/>
      <w:bookmarkStart w:id="140" w:name="_Toc9341"/>
      <w:bookmarkStart w:id="141" w:name="_Toc11800"/>
      <w:bookmarkStart w:id="142" w:name="_Toc9081"/>
      <w:r>
        <w:t>3.2</w:t>
      </w:r>
      <w:r>
        <w:tab/>
      </w:r>
      <w:r>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pPr>
        <w:keepNext/>
        <w:keepLines/>
        <w:pageBreakBefore w:val="0"/>
        <w:kinsoku/>
        <w:wordWrap/>
        <w:topLinePunct w:val="0"/>
        <w:bidi w:val="0"/>
      </w:pPr>
      <w:r>
        <w:t>For the purposes of the present document, the following symbols apply:</w:t>
      </w:r>
    </w:p>
    <w:p>
      <w:pPr>
        <w:pStyle w:val="111"/>
        <w:keepNext/>
        <w:keepLines/>
        <w:pageBreakBefore w:val="0"/>
        <w:kinsoku/>
        <w:wordWrap/>
        <w:topLinePunct w:val="0"/>
        <w:bidi w:val="0"/>
      </w:pPr>
      <w:r>
        <w:t>ΔR</w:t>
      </w:r>
      <w:r>
        <w:rPr>
          <w:vertAlign w:val="subscript"/>
        </w:rPr>
        <w:t>IB,c</w:t>
      </w:r>
      <w:r>
        <w:rPr>
          <w:vertAlign w:val="subscript"/>
        </w:rPr>
        <w:tab/>
      </w:r>
      <w:r>
        <w:t xml:space="preserve">Allowed reference sensitivity relaxation due to support for inter-band CA operation, for serving cell </w:t>
      </w:r>
      <w:r>
        <w:rPr>
          <w:i/>
        </w:rPr>
        <w:t>c</w:t>
      </w:r>
    </w:p>
    <w:p>
      <w:pPr>
        <w:pStyle w:val="111"/>
        <w:keepNext/>
        <w:keepLines/>
        <w:pageBreakBefore w:val="0"/>
        <w:kinsoku/>
        <w:wordWrap/>
        <w:topLinePunct w:val="0"/>
        <w:bidi w:val="0"/>
      </w:pPr>
      <w:r>
        <w:t>ΔT</w:t>
      </w:r>
      <w:r>
        <w:rPr>
          <w:vertAlign w:val="subscript"/>
        </w:rPr>
        <w:t>IB,c</w:t>
      </w:r>
      <w:r>
        <w:rPr>
          <w:vertAlign w:val="subscript"/>
        </w:rPr>
        <w:tab/>
      </w:r>
      <w:r>
        <w:t xml:space="preserve">Allowed maximum configured output power relaxation due to support for inter-band CA operation, inter-band </w:t>
      </w:r>
      <w:r>
        <w:rPr>
          <w:rFonts w:hint="eastAsia"/>
          <w:lang w:eastAsia="zh-CN"/>
        </w:rPr>
        <w:t>NR</w:t>
      </w:r>
      <w:r>
        <w:rPr>
          <w:lang w:eastAsia="zh-CN"/>
        </w:rPr>
        <w:t>-DC</w:t>
      </w:r>
      <w:r>
        <w:t xml:space="preserve"> operation and due to support for SUL operations, for serving cell </w:t>
      </w:r>
      <w:r>
        <w:rPr>
          <w:i/>
        </w:rPr>
        <w:t>c</w:t>
      </w:r>
    </w:p>
    <w:p>
      <w:pPr>
        <w:pStyle w:val="111"/>
        <w:keepNext/>
        <w:keepLines/>
        <w:pageBreakBefore w:val="0"/>
        <w:kinsoku/>
        <w:wordWrap/>
        <w:topLinePunct w:val="0"/>
        <w:bidi w:val="0"/>
      </w:pPr>
    </w:p>
    <w:p>
      <w:pPr>
        <w:pStyle w:val="4"/>
        <w:keepNext/>
        <w:keepLines/>
        <w:pageBreakBefore w:val="0"/>
        <w:kinsoku/>
        <w:wordWrap/>
        <w:topLinePunct w:val="0"/>
        <w:bidi w:val="0"/>
      </w:pPr>
      <w:bookmarkStart w:id="143" w:name="_Toc25033"/>
      <w:bookmarkStart w:id="144" w:name="_Toc23635"/>
      <w:bookmarkStart w:id="145" w:name="_Toc109047232"/>
      <w:bookmarkStart w:id="146" w:name="_Toc6837"/>
      <w:bookmarkStart w:id="147" w:name="_Toc18800"/>
      <w:bookmarkStart w:id="148" w:name="_Toc18835"/>
      <w:bookmarkStart w:id="149" w:name="_Toc14426"/>
      <w:bookmarkStart w:id="150" w:name="_Toc196229352"/>
      <w:bookmarkStart w:id="151" w:name="_Toc16839"/>
      <w:bookmarkStart w:id="152" w:name="_Toc20474"/>
      <w:bookmarkStart w:id="153" w:name="_Toc7113"/>
      <w:bookmarkStart w:id="154" w:name="_Toc28762"/>
      <w:bookmarkStart w:id="155" w:name="_Toc12318"/>
      <w:bookmarkStart w:id="156" w:name="_Toc3811"/>
      <w:bookmarkStart w:id="157" w:name="_Toc24781"/>
      <w:bookmarkStart w:id="158" w:name="_Toc13304"/>
      <w:bookmarkStart w:id="159" w:name="_Toc22818"/>
      <w:r>
        <w:t>3.3</w:t>
      </w:r>
      <w:r>
        <w:tab/>
      </w:r>
      <w:r>
        <w:t>Abbreviations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pPr>
        <w:keepNext/>
        <w:keepLines/>
        <w:pageBreakBefore w:val="0"/>
        <w:kinsoku/>
        <w:wordWrap/>
        <w:topLinePunct w:val="0"/>
        <w:bidi w:val="0"/>
      </w:pPr>
      <w:r>
        <w:t>For the purposes of the present document, the abbreviations given in TR 21.905 [1] and the following apply. An abbreviation defined in the present document takes precedence over the definition of the same abbreviation, if any, in TR 21.905 [1].</w:t>
      </w:r>
    </w:p>
    <w:p>
      <w:pPr>
        <w:pStyle w:val="111"/>
        <w:keepNext/>
        <w:keepLines/>
        <w:pageBreakBefore w:val="0"/>
        <w:kinsoku/>
        <w:wordWrap/>
        <w:topLinePunct w:val="0"/>
        <w:bidi w:val="0"/>
      </w:pPr>
      <w:r>
        <w:t>CA</w:t>
      </w:r>
      <w:r>
        <w:tab/>
      </w:r>
      <w:r>
        <w:t xml:space="preserve">Carrier Aggregation </w:t>
      </w:r>
    </w:p>
    <w:p>
      <w:pPr>
        <w:pStyle w:val="111"/>
        <w:keepNext/>
        <w:keepLines/>
        <w:pageBreakBefore w:val="0"/>
        <w:kinsoku/>
        <w:wordWrap/>
        <w:topLinePunct w:val="0"/>
        <w:bidi w:val="0"/>
      </w:pPr>
      <w:r>
        <w:t>DC</w:t>
      </w:r>
      <w:r>
        <w:tab/>
      </w:r>
      <w:r>
        <w:t>Dual Connectivity</w:t>
      </w:r>
    </w:p>
    <w:p>
      <w:pPr>
        <w:pStyle w:val="111"/>
        <w:keepNext/>
        <w:keepLines/>
        <w:pageBreakBefore w:val="0"/>
        <w:kinsoku/>
        <w:wordWrap/>
        <w:topLinePunct w:val="0"/>
        <w:bidi w:val="0"/>
      </w:pPr>
      <w:r>
        <w:t>DL</w:t>
      </w:r>
      <w:r>
        <w:tab/>
      </w:r>
      <w:r>
        <w:t>DownLink</w:t>
      </w:r>
    </w:p>
    <w:p>
      <w:pPr>
        <w:pStyle w:val="111"/>
        <w:keepNext/>
        <w:keepLines/>
        <w:pageBreakBefore w:val="0"/>
        <w:kinsoku/>
        <w:wordWrap/>
        <w:topLinePunct w:val="0"/>
        <w:bidi w:val="0"/>
      </w:pPr>
      <w:r>
        <w:t>FDD</w:t>
      </w:r>
      <w:r>
        <w:tab/>
      </w:r>
      <w:r>
        <w:t>Frequency Division Duplex</w:t>
      </w:r>
    </w:p>
    <w:p>
      <w:pPr>
        <w:pStyle w:val="111"/>
        <w:keepNext/>
        <w:keepLines/>
        <w:pageBreakBefore w:val="0"/>
        <w:kinsoku/>
        <w:wordWrap/>
        <w:topLinePunct w:val="0"/>
        <w:bidi w:val="0"/>
      </w:pPr>
      <w:r>
        <w:t>IMD</w:t>
      </w:r>
      <w:r>
        <w:tab/>
      </w:r>
      <w:r>
        <w:t>Inter-modulation</w:t>
      </w:r>
    </w:p>
    <w:p>
      <w:pPr>
        <w:pStyle w:val="111"/>
        <w:keepNext/>
        <w:keepLines/>
        <w:pageBreakBefore w:val="0"/>
        <w:kinsoku/>
        <w:wordWrap/>
        <w:topLinePunct w:val="0"/>
        <w:bidi w:val="0"/>
      </w:pPr>
      <w:r>
        <w:t>MSD</w:t>
      </w:r>
      <w:r>
        <w:tab/>
      </w:r>
      <w:r>
        <w:t>Maximum Sensitivity Deduction</w:t>
      </w:r>
    </w:p>
    <w:p>
      <w:pPr>
        <w:pStyle w:val="111"/>
        <w:keepNext/>
        <w:keepLines/>
        <w:pageBreakBefore w:val="0"/>
        <w:kinsoku/>
        <w:wordWrap/>
        <w:topLinePunct w:val="0"/>
        <w:bidi w:val="0"/>
      </w:pPr>
      <w:r>
        <w:t>TDD</w:t>
      </w:r>
      <w:r>
        <w:tab/>
      </w:r>
      <w:r>
        <w:t>Time Division Duplex</w:t>
      </w:r>
    </w:p>
    <w:p>
      <w:pPr>
        <w:pStyle w:val="111"/>
        <w:keepNext/>
        <w:keepLines/>
        <w:pageBreakBefore w:val="0"/>
        <w:kinsoku/>
        <w:wordWrap/>
        <w:topLinePunct w:val="0"/>
        <w:bidi w:val="0"/>
      </w:pPr>
      <w:r>
        <w:t>UL</w:t>
      </w:r>
      <w:r>
        <w:tab/>
      </w:r>
      <w:r>
        <w:t>UpLink</w:t>
      </w:r>
    </w:p>
    <w:p>
      <w:pPr>
        <w:pStyle w:val="3"/>
        <w:keepNext/>
        <w:keepLines/>
        <w:pageBreakBefore w:val="0"/>
        <w:kinsoku/>
        <w:wordWrap/>
        <w:topLinePunct w:val="0"/>
        <w:bidi w:val="0"/>
      </w:pPr>
      <w:bookmarkStart w:id="160" w:name="_Toc109047233"/>
      <w:bookmarkStart w:id="161" w:name="_Toc23385"/>
      <w:bookmarkStart w:id="162" w:name="_Toc17741"/>
      <w:bookmarkStart w:id="163" w:name="_Toc814"/>
      <w:bookmarkStart w:id="164" w:name="_Toc25231"/>
      <w:bookmarkStart w:id="165" w:name="_Toc24545"/>
      <w:bookmarkStart w:id="166" w:name="_Toc30289"/>
      <w:bookmarkStart w:id="167" w:name="_Toc28708"/>
      <w:bookmarkStart w:id="168" w:name="_Toc7789"/>
      <w:bookmarkStart w:id="169" w:name="_Toc23005"/>
      <w:bookmarkStart w:id="170" w:name="_Toc10277"/>
      <w:bookmarkStart w:id="171" w:name="_Toc18848"/>
      <w:bookmarkStart w:id="172" w:name="_Toc14765"/>
      <w:bookmarkStart w:id="173" w:name="_Toc196229353"/>
      <w:bookmarkStart w:id="174" w:name="_Toc9120"/>
      <w:bookmarkStart w:id="175" w:name="_Toc23435"/>
      <w:bookmarkStart w:id="176" w:name="_Toc30206"/>
      <w:r>
        <w:t>4</w:t>
      </w:r>
      <w:r>
        <w:tab/>
      </w:r>
      <w:bookmarkEnd w:id="160"/>
      <w:r>
        <w:t>TR Maintenance</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pPr>
        <w:keepNext/>
        <w:keepLines/>
        <w:pageBreakBefore w:val="0"/>
        <w:kinsoku/>
        <w:wordWrap/>
        <w:topLinePunct w:val="0"/>
        <w:bidi w:val="0"/>
      </w:pPr>
      <w:r>
        <w:t xml:space="preserve">A single company is responsible for introducing all approved TPs in the current TR, i.e. TR editor. However, it is the responsibility of the </w:t>
      </w:r>
      <w:r>
        <w:rPr>
          <w:lang w:eastAsia="zh-CN"/>
        </w:rPr>
        <w:t>contact person</w:t>
      </w:r>
      <w:r>
        <w:t xml:space="preserve"> of each </w:t>
      </w:r>
      <w:r>
        <w:rPr>
          <w:lang w:eastAsia="zh-CN"/>
        </w:rPr>
        <w:t>band combination</w:t>
      </w:r>
      <w:r>
        <w:t xml:space="preserve"> to ensure that the TPs related to the </w:t>
      </w:r>
      <w:r>
        <w:rPr>
          <w:lang w:eastAsia="zh-CN"/>
        </w:rPr>
        <w:t>band combination</w:t>
      </w:r>
      <w:r>
        <w:t xml:space="preserve"> have been implemented.</w:t>
      </w:r>
    </w:p>
    <w:p>
      <w:pPr>
        <w:pStyle w:val="3"/>
        <w:keepNext/>
        <w:keepLines/>
        <w:pageBreakBefore w:val="0"/>
        <w:kinsoku/>
        <w:wordWrap/>
        <w:topLinePunct w:val="0"/>
        <w:bidi w:val="0"/>
      </w:pPr>
      <w:bookmarkStart w:id="177" w:name="clause4"/>
      <w:bookmarkEnd w:id="177"/>
      <w:bookmarkStart w:id="178" w:name="_Toc19253"/>
      <w:bookmarkStart w:id="179" w:name="_Toc23574"/>
      <w:bookmarkStart w:id="180" w:name="_Toc11963"/>
      <w:bookmarkStart w:id="181" w:name="_Toc8003"/>
      <w:bookmarkStart w:id="182" w:name="_Toc196229354"/>
      <w:bookmarkStart w:id="183" w:name="_Toc3906"/>
      <w:bookmarkStart w:id="184" w:name="_Toc21540"/>
      <w:bookmarkStart w:id="185" w:name="_Toc16030"/>
      <w:bookmarkStart w:id="186" w:name="_Toc27391"/>
      <w:bookmarkStart w:id="187" w:name="_Toc21533"/>
      <w:bookmarkStart w:id="188" w:name="_Toc8760"/>
      <w:bookmarkStart w:id="189" w:name="_Toc20373"/>
      <w:bookmarkStart w:id="190" w:name="_Toc12478"/>
      <w:bookmarkStart w:id="191" w:name="_Toc32097"/>
      <w:bookmarkStart w:id="192" w:name="_Toc15780"/>
      <w:bookmarkStart w:id="193" w:name="_Toc7185"/>
      <w:r>
        <w:rPr>
          <w:rFonts w:hint="eastAsia" w:eastAsia="宋体"/>
          <w:lang w:val="en-US" w:eastAsia="zh-CN"/>
        </w:rPr>
        <w:t>5</w:t>
      </w:r>
      <w:r>
        <w:tab/>
      </w:r>
      <w:r>
        <w:rPr>
          <w:rFonts w:cs="Arial"/>
          <w:lang w:val="en-US" w:eastAsia="zh-CN"/>
        </w:rPr>
        <w:t>Both bands within FR1 Carrier Aggregation</w:t>
      </w:r>
      <w:r>
        <w:rPr>
          <w:rFonts w:cs="Arial"/>
        </w:rPr>
        <w:t>: Specific Band Combination Part</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pPr>
        <w:pStyle w:val="4"/>
        <w:keepNext/>
        <w:keepLines/>
        <w:pageBreakBefore w:val="0"/>
        <w:kinsoku/>
        <w:wordWrap/>
        <w:topLinePunct w:val="0"/>
        <w:bidi w:val="0"/>
      </w:pPr>
      <w:bookmarkStart w:id="194" w:name="_Toc9849"/>
      <w:bookmarkStart w:id="195" w:name="_Toc15849"/>
      <w:bookmarkStart w:id="196" w:name="_Toc196229355"/>
      <w:bookmarkStart w:id="197" w:name="_Toc2158"/>
      <w:bookmarkStart w:id="198" w:name="_Toc27976"/>
      <w:bookmarkStart w:id="199" w:name="_Toc14887"/>
      <w:bookmarkStart w:id="200" w:name="_Toc9269"/>
      <w:bookmarkStart w:id="201" w:name="_Toc12199"/>
      <w:bookmarkStart w:id="202" w:name="_Toc25798"/>
      <w:bookmarkStart w:id="203" w:name="_Toc25674"/>
      <w:bookmarkStart w:id="204" w:name="_Toc4824"/>
      <w:bookmarkStart w:id="205" w:name="_Toc109047237"/>
      <w:bookmarkStart w:id="206" w:name="_Toc3572"/>
      <w:bookmarkStart w:id="207" w:name="_Toc13396"/>
      <w:bookmarkStart w:id="208" w:name="_Toc25039"/>
      <w:bookmarkStart w:id="209" w:name="_Toc2213"/>
      <w:bookmarkStart w:id="210" w:name="_Toc8934"/>
      <w:r>
        <w:t>5.</w:t>
      </w:r>
      <w:r>
        <w:rPr>
          <w:rFonts w:hint="eastAsia"/>
          <w:lang w:eastAsia="zh-CN"/>
        </w:rPr>
        <w:t>x</w:t>
      </w:r>
      <w:r>
        <w:rPr>
          <w:rFonts w:hint="eastAsia"/>
          <w:lang w:val="en-US" w:eastAsia="zh-CN"/>
        </w:rPr>
        <w:tab/>
      </w:r>
      <w:r>
        <w:t>CA_nX-nY</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pPr>
        <w:pStyle w:val="5"/>
        <w:keepNext/>
        <w:keepLines/>
        <w:pageBreakBefore w:val="0"/>
        <w:kinsoku/>
        <w:wordWrap/>
        <w:topLinePunct w:val="0"/>
        <w:bidi w:val="0"/>
        <w:rPr>
          <w:rFonts w:cs="Arial"/>
          <w:szCs w:val="28"/>
          <w:lang w:val="en-US" w:eastAsia="zh-CN"/>
        </w:rPr>
      </w:pPr>
      <w:bookmarkStart w:id="211" w:name="_Toc29801673"/>
      <w:bookmarkStart w:id="212" w:name="_Toc76509005"/>
      <w:bookmarkStart w:id="213" w:name="_Toc45888002"/>
      <w:bookmarkStart w:id="214" w:name="_Toc29802722"/>
      <w:bookmarkStart w:id="215" w:name="_Toc29802097"/>
      <w:bookmarkStart w:id="216" w:name="_Toc45888601"/>
      <w:bookmarkStart w:id="217" w:name="_Toc37251223"/>
      <w:bookmarkStart w:id="218" w:name="_Toc75466983"/>
      <w:bookmarkStart w:id="219" w:name="_Toc83580305"/>
      <w:bookmarkStart w:id="220" w:name="_Toc84413423"/>
      <w:bookmarkStart w:id="221" w:name="_Toc61367241"/>
      <w:bookmarkStart w:id="222" w:name="_Toc68230564"/>
      <w:bookmarkStart w:id="223" w:name="_Toc36107464"/>
      <w:bookmarkStart w:id="224" w:name="_Toc76717995"/>
      <w:bookmarkStart w:id="225" w:name="_Toc61372624"/>
      <w:bookmarkStart w:id="226" w:name="_Toc69083977"/>
      <w:bookmarkStart w:id="227" w:name="_Toc84404814"/>
      <w:bookmarkStart w:id="228" w:name="_Toc196229356"/>
      <w:bookmarkStart w:id="229" w:name="_Toc6570"/>
      <w:bookmarkStart w:id="230" w:name="_Toc16809"/>
      <w:bookmarkStart w:id="231" w:name="_Toc20169"/>
      <w:bookmarkStart w:id="232" w:name="_Toc30915"/>
      <w:bookmarkStart w:id="233" w:name="_Toc109047238"/>
      <w:bookmarkStart w:id="234" w:name="_Toc22572"/>
      <w:bookmarkStart w:id="235" w:name="_Toc13432"/>
      <w:bookmarkStart w:id="236" w:name="_Toc16866"/>
      <w:bookmarkStart w:id="237" w:name="_Toc29166"/>
      <w:bookmarkStart w:id="238" w:name="_Toc25382"/>
      <w:r>
        <w:t>5.x.1</w:t>
      </w:r>
      <w:r>
        <w:tab/>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Pr>
          <w:rFonts w:cs="Arial"/>
          <w:szCs w:val="28"/>
          <w:lang w:val="en-US" w:eastAsia="zh-CN"/>
        </w:rPr>
        <w:t>Common for 1 band UL and 2 bands UL CA</w:t>
      </w:r>
      <w:bookmarkEnd w:id="228"/>
      <w:bookmarkEnd w:id="229"/>
      <w:bookmarkEnd w:id="230"/>
      <w:bookmarkEnd w:id="231"/>
      <w:bookmarkEnd w:id="232"/>
      <w:bookmarkEnd w:id="233"/>
      <w:bookmarkEnd w:id="234"/>
      <w:bookmarkEnd w:id="235"/>
      <w:bookmarkEnd w:id="236"/>
      <w:bookmarkEnd w:id="237"/>
      <w:bookmarkEnd w:id="238"/>
    </w:p>
    <w:p>
      <w:pPr>
        <w:pStyle w:val="6"/>
        <w:keepNext/>
        <w:keepLines/>
        <w:pageBreakBefore w:val="0"/>
        <w:kinsoku/>
        <w:wordWrap/>
        <w:topLinePunct w:val="0"/>
        <w:bidi w:val="0"/>
      </w:pPr>
      <w:bookmarkStart w:id="239" w:name="_Toc76717997"/>
      <w:bookmarkStart w:id="240" w:name="_Toc84404816"/>
      <w:bookmarkStart w:id="241" w:name="_Toc61367243"/>
      <w:bookmarkStart w:id="242" w:name="_Toc45888603"/>
      <w:bookmarkStart w:id="243" w:name="_Toc75466985"/>
      <w:bookmarkStart w:id="244" w:name="_Toc61372626"/>
      <w:bookmarkStart w:id="245" w:name="_Toc84413425"/>
      <w:bookmarkStart w:id="246" w:name="_Toc76509007"/>
      <w:bookmarkStart w:id="247" w:name="_Toc45888004"/>
      <w:bookmarkStart w:id="248" w:name="_Toc68230566"/>
      <w:bookmarkStart w:id="249" w:name="_Toc83580307"/>
      <w:bookmarkStart w:id="250" w:name="_Toc69083979"/>
      <w:bookmarkStart w:id="251" w:name="_Toc2257"/>
      <w:bookmarkStart w:id="252" w:name="_Toc196229357"/>
      <w:bookmarkStart w:id="253" w:name="_Toc109047239"/>
      <w:bookmarkStart w:id="254" w:name="_Toc22597"/>
      <w:bookmarkStart w:id="255" w:name="_Toc30302"/>
      <w:bookmarkStart w:id="256" w:name="_Toc10366"/>
      <w:r>
        <w:t>5.x.1.1</w:t>
      </w:r>
      <w:r>
        <w:tab/>
      </w:r>
      <w:bookmarkEnd w:id="239"/>
      <w:bookmarkEnd w:id="240"/>
      <w:bookmarkEnd w:id="241"/>
      <w:bookmarkEnd w:id="242"/>
      <w:bookmarkEnd w:id="243"/>
      <w:bookmarkEnd w:id="244"/>
      <w:bookmarkEnd w:id="245"/>
      <w:bookmarkEnd w:id="246"/>
      <w:bookmarkEnd w:id="247"/>
      <w:bookmarkEnd w:id="248"/>
      <w:bookmarkEnd w:id="249"/>
      <w:bookmarkEnd w:id="250"/>
      <w:bookmarkStart w:id="257" w:name="OLE_LINK19"/>
      <w:r>
        <w:rPr>
          <w:rFonts w:cs="Arial"/>
          <w:lang w:eastAsia="zh-CN"/>
        </w:rPr>
        <w:t>Operating b</w:t>
      </w:r>
      <w:bookmarkEnd w:id="257"/>
      <w:r>
        <w:rPr>
          <w:rFonts w:cs="Arial"/>
          <w:lang w:eastAsia="zh-CN"/>
        </w:rPr>
        <w:t>ands for CA</w:t>
      </w:r>
      <w:bookmarkEnd w:id="251"/>
      <w:bookmarkEnd w:id="252"/>
      <w:bookmarkEnd w:id="253"/>
      <w:bookmarkEnd w:id="254"/>
      <w:bookmarkEnd w:id="255"/>
      <w:bookmarkEnd w:id="256"/>
    </w:p>
    <w:p>
      <w:pPr>
        <w:pStyle w:val="114"/>
        <w:keepNext/>
        <w:keepLines/>
        <w:pageBreakBefore w:val="0"/>
        <w:kinsoku/>
        <w:wordWrap/>
        <w:topLinePunct w:val="0"/>
        <w:bidi w:val="0"/>
        <w:rPr>
          <w:lang w:eastAsia="zh-CN"/>
        </w:rPr>
      </w:pPr>
      <w:r>
        <w:rPr>
          <w:rFonts w:hint="eastAsia" w:eastAsia="宋体"/>
          <w:lang w:val="en-US" w:eastAsia="zh-CN"/>
        </w:rPr>
        <w:t>T</w:t>
      </w:r>
      <w:r>
        <w:t xml:space="preserve">able </w:t>
      </w:r>
      <w:r>
        <w:rPr>
          <w:rFonts w:hint="eastAsia"/>
          <w:lang w:val="en-US" w:eastAsia="zh-CN"/>
        </w:rPr>
        <w:t>5.x</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nX</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xxxx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xxxx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xxxx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xxxx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nY</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xxxx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xxxx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xxxx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xxxx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rPr>
                <w:lang w:val="en-US" w:eastAsia="zh-CN"/>
              </w:rPr>
            </w:pPr>
            <w:r>
              <w:rPr>
                <w:rFonts w:hint="eastAsia"/>
                <w:lang w:val="en-US" w:eastAsia="zh-CN"/>
              </w:rPr>
              <w:t xml:space="preserve">NOTE X: </w:t>
            </w:r>
          </w:p>
          <w:p>
            <w:pPr>
              <w:pStyle w:val="120"/>
              <w:keepNext/>
              <w:keepLines/>
              <w:pageBreakBefore w:val="0"/>
              <w:kinsoku/>
              <w:wordWrap/>
              <w:topLinePunct w:val="0"/>
              <w:bidi w:val="0"/>
              <w:rPr>
                <w:rFonts w:cs="Arial"/>
                <w:szCs w:val="18"/>
                <w:highlight w:val="lightGray"/>
              </w:rPr>
            </w:pPr>
            <w:r>
              <w:rPr>
                <w:rFonts w:hint="eastAsia"/>
                <w:i/>
                <w:iCs/>
                <w:lang w:val="en-US" w:eastAsia="zh-CN"/>
              </w:rPr>
              <w:t>Editor's note: Whether or not supporting simultaneous Rx/Tx capability should be identified for TDD-TDD or FDD-TDD band combination</w:t>
            </w:r>
          </w:p>
        </w:tc>
      </w:tr>
    </w:tbl>
    <w:p>
      <w:pPr>
        <w:keepNext/>
        <w:keepLines/>
        <w:pageBreakBefore w:val="0"/>
        <w:kinsoku/>
        <w:wordWrap/>
        <w:topLinePunct w:val="0"/>
        <w:bidi w:val="0"/>
        <w:spacing w:before="120" w:after="120"/>
        <w:rPr>
          <w:rFonts w:ascii="Arial" w:hAnsi="Arial" w:cs="Arial"/>
          <w:sz w:val="18"/>
          <w:szCs w:val="18"/>
          <w:lang w:eastAsia="ko-KR"/>
        </w:rPr>
      </w:pPr>
      <w:r>
        <w:rPr>
          <w:rFonts w:ascii="Arial" w:hAnsi="Arial" w:cs="Arial"/>
          <w:sz w:val="18"/>
          <w:szCs w:val="18"/>
          <w:lang w:eastAsia="ko-KR"/>
        </w:rPr>
        <w:t xml:space="preserve">If the band combination is TDD/TDD, is SimRx/Tx supported (YES/NO/N-A)? </w:t>
      </w:r>
    </w:p>
    <w:p>
      <w:pPr>
        <w:keepNext/>
        <w:keepLines/>
        <w:pageBreakBefore w:val="0"/>
        <w:kinsoku/>
        <w:wordWrap/>
        <w:topLinePunct w:val="0"/>
        <w:bidi w:val="0"/>
        <w:spacing w:before="120" w:after="120"/>
        <w:rPr>
          <w:rFonts w:cs="Arial"/>
          <w:i/>
          <w:kern w:val="2"/>
          <w:lang w:val="en-US" w:eastAsia="zh-CN"/>
        </w:rPr>
      </w:pPr>
      <w:r>
        <w:rPr>
          <w:rFonts w:hint="eastAsia" w:cs="Arial"/>
          <w:i/>
          <w:kern w:val="2"/>
          <w:lang w:val="en-US" w:eastAsia="zh-CN"/>
        </w:rPr>
        <w:t>Editor's note: If yes, please add the NOTE in the above table.</w:t>
      </w:r>
    </w:p>
    <w:p>
      <w:pPr>
        <w:pStyle w:val="6"/>
        <w:keepNext/>
        <w:keepLines/>
        <w:pageBreakBefore w:val="0"/>
        <w:kinsoku/>
        <w:wordWrap/>
        <w:topLinePunct w:val="0"/>
        <w:bidi w:val="0"/>
      </w:pPr>
      <w:bookmarkStart w:id="258" w:name="_Toc27154"/>
      <w:bookmarkStart w:id="259" w:name="_Toc23624"/>
      <w:bookmarkStart w:id="260" w:name="_Toc109047240"/>
      <w:bookmarkStart w:id="261" w:name="_Toc196229358"/>
      <w:bookmarkStart w:id="262" w:name="_Toc9632"/>
      <w:bookmarkStart w:id="263" w:name="_Toc5787"/>
      <w:r>
        <w:t>5.x.1.2</w:t>
      </w:r>
      <w:r>
        <w:tab/>
      </w:r>
      <w:r>
        <w:rPr>
          <w:lang w:eastAsia="zh-CN"/>
        </w:rPr>
        <w:t>Channel bandwidths per operating band for CA</w:t>
      </w:r>
      <w:bookmarkEnd w:id="258"/>
      <w:bookmarkEnd w:id="259"/>
      <w:bookmarkEnd w:id="260"/>
      <w:bookmarkEnd w:id="261"/>
      <w:bookmarkEnd w:id="262"/>
      <w:bookmarkEnd w:id="263"/>
    </w:p>
    <w:p>
      <w:pPr>
        <w:pStyle w:val="114"/>
        <w:keepNext/>
        <w:keepLines/>
        <w:pageBreakBefore w:val="0"/>
        <w:kinsoku/>
        <w:wordWrap/>
        <w:topLinePunct w:val="0"/>
        <w:bidi w:val="0"/>
        <w:rPr>
          <w:lang w:val="en-US" w:eastAsia="zh-CN"/>
        </w:rPr>
      </w:pPr>
      <w:r>
        <w:t xml:space="preserve">Table </w:t>
      </w:r>
      <w:r>
        <w:rPr>
          <w:rFonts w:hint="eastAsia"/>
          <w:lang w:val="en-US" w:eastAsia="zh-CN"/>
        </w:rPr>
        <w:t>5.x</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w:t>
      </w:r>
      <w:r>
        <w:rPr>
          <w:rFonts w:hint="eastAsia" w:eastAsia="宋体"/>
          <w:lang w:val="en-US" w:eastAsia="zh-CN"/>
        </w:rPr>
        <w:t xml:space="preserve">combination </w:t>
      </w:r>
      <w:r>
        <w:rPr>
          <w:lang w:eastAsia="zh-CN"/>
        </w:rPr>
        <w:t xml:space="preserve">of </w:t>
      </w:r>
      <w:r>
        <w:rPr>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CA_nXA-nYA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 *</w:t>
            </w:r>
          </w:p>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or</w:t>
            </w:r>
          </w:p>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CA_nX</w:t>
            </w:r>
            <w:r>
              <w:rPr>
                <w:rFonts w:hint="eastAsia"/>
                <w:szCs w:val="18"/>
                <w:lang w:val="sv-SE" w:eastAsia="ja-JP"/>
              </w:rPr>
              <w:t>A-</w:t>
            </w:r>
            <w:r>
              <w:rPr>
                <w:rFonts w:hint="eastAsia"/>
                <w:szCs w:val="18"/>
                <w:lang w:val="en-US" w:eastAsia="zh-CN"/>
              </w:rPr>
              <w:t>nY</w:t>
            </w:r>
            <w:r>
              <w:rPr>
                <w:rFonts w:hint="eastAsia"/>
                <w:szCs w:val="18"/>
                <w:lang w:val="sv-SE" w:eastAsia="ja-JP"/>
              </w:rPr>
              <w:t>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nX</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BWs</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X</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nY</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BWs</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CA_nX(A/B/C(2A)-nY(A/B/C(2A)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CA_nXB/C/(2A)</w:t>
            </w:r>
          </w:p>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or</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cs="Arial"/>
                <w:kern w:val="2"/>
                <w:sz w:val="18"/>
                <w:szCs w:val="18"/>
                <w:lang w:val="en-US" w:eastAsia="zh-CN"/>
              </w:rPr>
              <w:t>CA_nXA/B/C-nYA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nX</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 or CA BCS</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X</w:t>
            </w:r>
          </w:p>
        </w:tc>
      </w:tr>
      <w:tr>
        <w:tblPrEx>
          <w:tblCellMar>
            <w:top w:w="0" w:type="dxa"/>
            <w:left w:w="108" w:type="dxa"/>
            <w:bottom w:w="0" w:type="dxa"/>
            <w:right w:w="108" w:type="dxa"/>
          </w:tblCellMar>
        </w:tblPrEx>
        <w:trPr>
          <w:trHeight w:val="240" w:hRule="atLeast"/>
        </w:trPr>
        <w:tc>
          <w:tcPr>
            <w:tcW w:w="931" w:type="pct"/>
            <w:tcBorders>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1028" w:type="pct"/>
            <w:tcBorders>
              <w:left w:val="nil"/>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nY</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 or CA BCS</w:t>
            </w:r>
          </w:p>
        </w:tc>
        <w:tc>
          <w:tcPr>
            <w:tcW w:w="668" w:type="pct"/>
            <w:tcBorders>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i/>
          <w:color w:val="auto"/>
          <w:lang w:val="en-US" w:eastAsia="en-GB"/>
        </w:rPr>
      </w:pPr>
      <w:r>
        <w:rPr>
          <w:rFonts w:hint="eastAsia"/>
          <w:i/>
          <w:color w:val="auto"/>
          <w:lang w:val="en-US" w:eastAsia="en-GB"/>
        </w:rPr>
        <w:t xml:space="preserve">Editor's note*: </w:t>
      </w:r>
      <w:r>
        <w:rPr>
          <w:i/>
          <w:color w:val="auto"/>
          <w:lang w:val="en-US" w:eastAsia="en-GB"/>
        </w:rPr>
        <w:t>‘</w:t>
      </w:r>
      <w:r>
        <w:rPr>
          <w:rFonts w:hint="eastAsia"/>
          <w:i/>
          <w:color w:val="auto"/>
          <w:lang w:val="en-US" w:eastAsia="en-GB"/>
        </w:rPr>
        <w:t>-</w:t>
      </w:r>
      <w:r>
        <w:rPr>
          <w:i/>
          <w:color w:val="auto"/>
          <w:lang w:val="en-US" w:eastAsia="en-GB"/>
        </w:rPr>
        <w:t>’</w:t>
      </w:r>
      <w:r>
        <w:rPr>
          <w:rFonts w:hint="eastAsia"/>
          <w:i/>
          <w:color w:val="auto"/>
          <w:lang w:val="en-US" w:eastAsia="en-GB"/>
        </w:rPr>
        <w:t xml:space="preserve"> is for 1UL</w:t>
      </w:r>
    </w:p>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i/>
          <w:color w:val="auto"/>
          <w:lang w:val="en-US" w:eastAsia="zh-CN"/>
        </w:rPr>
      </w:pPr>
      <w:r>
        <w:rPr>
          <w:rFonts w:hint="eastAsia"/>
          <w:i/>
          <w:color w:val="auto"/>
          <w:lang w:eastAsia="zh-CN"/>
        </w:rPr>
        <w:t xml:space="preserve">Editor's </w:t>
      </w:r>
      <w:r>
        <w:rPr>
          <w:i/>
          <w:color w:val="auto"/>
          <w:lang w:eastAsia="en-GB"/>
        </w:rPr>
        <w:t xml:space="preserve">note: </w:t>
      </w:r>
      <w:r>
        <w:rPr>
          <w:rFonts w:hint="eastAsia"/>
          <w:i/>
          <w:color w:val="auto"/>
          <w:lang w:val="en-US" w:eastAsia="zh-CN"/>
        </w:rPr>
        <w:t>T</w:t>
      </w:r>
      <w:r>
        <w:rPr>
          <w:i/>
          <w:color w:val="auto"/>
          <w:lang w:val="en-US" w:eastAsia="zh-CN"/>
        </w:rPr>
        <w:t>he table format</w:t>
      </w:r>
      <w:r>
        <w:rPr>
          <w:rFonts w:hint="eastAsia"/>
          <w:i/>
          <w:color w:val="auto"/>
          <w:lang w:val="en-US" w:eastAsia="zh-CN"/>
        </w:rPr>
        <w:t xml:space="preserve"> shall be the same with </w:t>
      </w:r>
      <w:r>
        <w:rPr>
          <w:i/>
          <w:color w:val="auto"/>
          <w:lang w:val="en-US" w:eastAsia="zh-CN"/>
        </w:rPr>
        <w:t>Table 5.5A.3.1-1 i</w:t>
      </w:r>
      <w:r>
        <w:rPr>
          <w:rFonts w:hint="eastAsia"/>
          <w:i/>
          <w:color w:val="auto"/>
          <w:lang w:val="en-US" w:eastAsia="zh-CN"/>
        </w:rPr>
        <w:t>n</w:t>
      </w:r>
      <w:r>
        <w:rPr>
          <w:rFonts w:hint="eastAsia"/>
          <w:i/>
          <w:color w:val="auto"/>
          <w:lang w:val="en-US" w:eastAsia="zh-TW"/>
        </w:rPr>
        <w:t xml:space="preserve"> the latest </w:t>
      </w:r>
      <w:r>
        <w:rPr>
          <w:rFonts w:hint="eastAsia"/>
          <w:i/>
          <w:color w:val="auto"/>
          <w:lang w:val="en-US" w:eastAsia="zh-CN"/>
        </w:rPr>
        <w:t>TS 38.101-1. T</w:t>
      </w:r>
      <w:r>
        <w:rPr>
          <w:rFonts w:hint="eastAsia"/>
          <w:i/>
          <w:color w:val="auto"/>
          <w:lang w:val="en-US" w:eastAsia="zh-TW"/>
        </w:rPr>
        <w:t xml:space="preserve">he table </w:t>
      </w:r>
      <w:r>
        <w:rPr>
          <w:rFonts w:hint="eastAsia"/>
          <w:i/>
          <w:color w:val="auto"/>
          <w:lang w:val="en-US" w:eastAsia="zh-CN"/>
        </w:rPr>
        <w:t xml:space="preserve">format above </w:t>
      </w:r>
      <w:r>
        <w:rPr>
          <w:rFonts w:hint="eastAsia"/>
          <w:i/>
          <w:color w:val="auto"/>
          <w:lang w:val="en-US" w:eastAsia="zh-TW"/>
        </w:rPr>
        <w:t>is from the latest Rel.1</w:t>
      </w:r>
      <w:r>
        <w:rPr>
          <w:rFonts w:hint="eastAsia"/>
          <w:i/>
          <w:color w:val="auto"/>
          <w:lang w:val="en-US" w:eastAsia="zh-CN"/>
        </w:rPr>
        <w:t>8</w:t>
      </w:r>
      <w:r>
        <w:rPr>
          <w:rFonts w:hint="eastAsia"/>
          <w:i/>
          <w:color w:val="auto"/>
          <w:lang w:val="en-US" w:eastAsia="zh-TW"/>
        </w:rPr>
        <w:t xml:space="preserve"> 38.101-</w:t>
      </w:r>
      <w:r>
        <w:rPr>
          <w:rFonts w:hint="eastAsia"/>
          <w:i/>
          <w:color w:val="auto"/>
          <w:lang w:val="en-US" w:eastAsia="zh-CN"/>
        </w:rPr>
        <w:t>1</w:t>
      </w:r>
      <w:r>
        <w:rPr>
          <w:rFonts w:hint="eastAsia"/>
          <w:i/>
          <w:color w:val="auto"/>
          <w:lang w:val="en-US" w:eastAsia="zh-TW"/>
        </w:rPr>
        <w:t>, note that the table format might be changed in Rel.1</w:t>
      </w:r>
      <w:r>
        <w:rPr>
          <w:rFonts w:hint="eastAsia"/>
          <w:i/>
          <w:color w:val="auto"/>
          <w:lang w:val="en-US" w:eastAsia="zh-CN"/>
        </w:rPr>
        <w:t>9</w:t>
      </w:r>
      <w:r>
        <w:rPr>
          <w:rFonts w:hint="eastAsia"/>
          <w:i/>
          <w:color w:val="auto"/>
          <w:lang w:val="en-US" w:eastAsia="zh-TW"/>
        </w:rPr>
        <w:t>.</w:t>
      </w:r>
      <w:r>
        <w:rPr>
          <w:rFonts w:hint="eastAsia"/>
          <w:i/>
          <w:color w:val="auto"/>
          <w:lang w:val="en-US" w:eastAsia="zh-CN"/>
        </w:rPr>
        <w:t xml:space="preserve"> </w:t>
      </w:r>
    </w:p>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rFonts w:eastAsia="宋体"/>
          <w:i/>
          <w:color w:val="auto"/>
          <w:lang w:val="en-US" w:eastAsia="zh-CN"/>
        </w:rPr>
      </w:pPr>
      <w:r>
        <w:rPr>
          <w:rFonts w:hint="eastAsia"/>
          <w:i/>
          <w:color w:val="auto"/>
          <w:lang w:eastAsia="zh-CN"/>
        </w:rPr>
        <w:t xml:space="preserve">Editor's </w:t>
      </w:r>
      <w:r>
        <w:rPr>
          <w:i/>
          <w:color w:val="auto"/>
          <w:lang w:eastAsia="en-GB"/>
        </w:rPr>
        <w:t>note:</w:t>
      </w:r>
      <w:r>
        <w:rPr>
          <w:rFonts w:hint="eastAsia"/>
          <w:i/>
          <w:color w:val="auto"/>
          <w:lang w:val="en-US" w:eastAsia="zh-CN"/>
        </w:rPr>
        <w:t xml:space="preserve"> The valid UL configurations shall refer to the Annex B.</w:t>
      </w:r>
    </w:p>
    <w:p>
      <w:pPr>
        <w:pStyle w:val="6"/>
        <w:keepNext/>
        <w:keepLines/>
        <w:pageBreakBefore w:val="0"/>
        <w:kinsoku/>
        <w:wordWrap/>
        <w:topLinePunct w:val="0"/>
        <w:bidi w:val="0"/>
        <w:rPr>
          <w:szCs w:val="24"/>
          <w:lang w:val="en-US"/>
        </w:rPr>
      </w:pPr>
      <w:bookmarkStart w:id="264" w:name="_Toc109047241"/>
      <w:bookmarkStart w:id="265" w:name="_Toc5736"/>
      <w:bookmarkStart w:id="266" w:name="_Toc196229359"/>
      <w:bookmarkStart w:id="267" w:name="_Toc11163"/>
      <w:bookmarkStart w:id="268" w:name="_Toc9637"/>
      <w:bookmarkStart w:id="269" w:name="_Toc24711"/>
      <w:r>
        <w:rPr>
          <w:szCs w:val="24"/>
        </w:rPr>
        <w:t>5.x.1.3</w:t>
      </w:r>
      <w:r>
        <w:rPr>
          <w:szCs w:val="24"/>
        </w:rPr>
        <w:tab/>
      </w:r>
      <w:bookmarkEnd w:id="264"/>
      <w:r>
        <w:rPr>
          <w:rFonts w:cs="Arial"/>
          <w:szCs w:val="24"/>
          <w:lang w:eastAsia="zh-CN"/>
        </w:rPr>
        <w:t>UE co-existence studies</w:t>
      </w:r>
      <w:r>
        <w:rPr>
          <w:rFonts w:hint="eastAsia" w:cs="Arial"/>
          <w:szCs w:val="24"/>
          <w:lang w:val="en-US" w:eastAsia="zh-CN"/>
        </w:rPr>
        <w:t xml:space="preserve"> for 1 band UL</w:t>
      </w:r>
      <w:bookmarkEnd w:id="265"/>
      <w:bookmarkEnd w:id="266"/>
      <w:bookmarkEnd w:id="267"/>
      <w:bookmarkEnd w:id="268"/>
      <w:bookmarkEnd w:id="269"/>
    </w:p>
    <w:p>
      <w:pPr>
        <w:keepNext/>
        <w:keepLines/>
        <w:pageBreakBefore w:val="0"/>
        <w:kinsoku/>
        <w:wordWrap/>
        <w:topLinePunct w:val="0"/>
        <w:bidi w:val="0"/>
        <w:rPr>
          <w:i/>
          <w:iCs/>
          <w:lang w:val="en-US" w:eastAsia="zh-CN"/>
        </w:rPr>
      </w:pPr>
      <w:bookmarkStart w:id="270" w:name="OLE_LINK59"/>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tables in this section are provided to identify potential issues to be analysed based on interference frequency range calculations, whether to specify the MSD related to collisions with the victim receiver frequency range should be based on the detailed REFSENS analysis.</w:t>
      </w:r>
    </w:p>
    <w:p>
      <w:pPr>
        <w:keepNext/>
        <w:keepLines/>
        <w:pageBreakBefore w:val="0"/>
        <w:kinsoku/>
        <w:wordWrap/>
        <w:topLinePunct w:val="0"/>
        <w:bidi w:val="0"/>
      </w:pPr>
      <w:r>
        <w:rPr>
          <w:lang w:eastAsia="zh-CN"/>
        </w:rPr>
        <w:t xml:space="preserve">Table </w:t>
      </w:r>
      <w:r>
        <w:rPr>
          <w:rFonts w:hint="eastAsia"/>
          <w:lang w:val="en-US" w:eastAsia="zh-CN"/>
        </w:rPr>
        <w:t>5.x</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CA_ </w:t>
      </w:r>
      <w:r>
        <w:rPr>
          <w:lang w:val="en-US" w:eastAsia="zh-CN"/>
        </w:rPr>
        <w:t>nX</w:t>
      </w:r>
      <w:r>
        <w:rPr>
          <w:lang w:eastAsia="zh-CN"/>
        </w:rPr>
        <w:t>-</w:t>
      </w:r>
      <w:r>
        <w:rPr>
          <w:lang w:val="en-US" w:eastAsia="zh-CN"/>
        </w:rPr>
        <w:t>nY</w:t>
      </w:r>
      <w:r>
        <w:rPr>
          <w:lang w:eastAsia="zh-CN"/>
        </w:rPr>
        <w:t>.</w:t>
      </w:r>
    </w:p>
    <w:bookmarkEnd w:id="270"/>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5.x</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nX</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nY</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both"/>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 xml:space="preserve">Note: The analysis conclusion for the UL harmonic/harmonic mixing shall be included here, even if no issues are identified. </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nY</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nX</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UL harmonic/harmonic mixing shall be included here, even if no issues are identified.</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w:t>
            </w:r>
            <w:r>
              <w:rPr>
                <w:rFonts w:hint="eastAsia"/>
                <w:lang w:val="en-US" w:eastAsia="zh-CN"/>
              </w:rPr>
              <w:t>1: ULx means UL xth harmonic frequency, and DLy means DL yth harmonic frequency range</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rPr>
                <w:b/>
                <w:bCs/>
              </w:rPr>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eastAsia="宋体"/>
                <w:lang w:val="en-US" w:eastAsia="zh-CN"/>
              </w:rPr>
              <w:t>NOTE</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5.x</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nX</w:t>
      </w:r>
      <w:r>
        <w:rPr>
          <w:lang w:eastAsia="zh-CN"/>
        </w:rPr>
        <w:t>-</w:t>
      </w:r>
      <w:r>
        <w:rPr>
          <w:lang w:val="en-US" w:eastAsia="zh-CN"/>
        </w:rPr>
        <w:t>nY</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 xml:space="preserve">Table 5.x.1.3-2: Cross-band isolation </w:t>
      </w:r>
      <w:bookmarkStart w:id="271" w:name="OLE_LINK62"/>
      <w:r>
        <w:rPr>
          <w:rFonts w:hint="eastAsia"/>
          <w:lang w:val="en-US" w:eastAsia="zh-CN"/>
        </w:rPr>
        <w:t>analysis</w:t>
      </w:r>
      <w:bookmarkEnd w:id="271"/>
    </w:p>
    <w:tbl>
      <w:tblPr>
        <w:tblStyle w:val="89"/>
        <w:tblW w:w="5557" w:type="pct"/>
        <w:tblInd w:w="-411" w:type="dxa"/>
        <w:tblLayout w:type="fixed"/>
        <w:tblCellMar>
          <w:top w:w="0" w:type="dxa"/>
          <w:left w:w="108" w:type="dxa"/>
          <w:bottom w:w="0" w:type="dxa"/>
          <w:right w:w="108" w:type="dxa"/>
        </w:tblCellMar>
      </w:tblPr>
      <w:tblGrid>
        <w:gridCol w:w="1619"/>
        <w:gridCol w:w="2382"/>
        <w:gridCol w:w="2285"/>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nX</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Minimum CBW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Minimum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cross- band isolation shall be included here, even if no issues are identified.</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cross- band isolation shall be included here, even if no issues are identified.</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lang w:eastAsia="zh-CN"/>
        </w:rPr>
        <w:t>X.1.3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nX</w:t>
      </w:r>
      <w:r>
        <w:rPr>
          <w:lang w:eastAsia="zh-CN"/>
        </w:rPr>
        <w:t>-</w:t>
      </w:r>
      <w:r>
        <w:rPr>
          <w:lang w:val="en-US" w:eastAsia="zh-CN"/>
        </w:rPr>
        <w:t>nY</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5.x.1.3-3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BB IMD range</w:t>
            </w:r>
            <w:r>
              <w:rPr>
                <w:rStyle w:val="169"/>
                <w:vertAlign w:val="superscript"/>
                <w:lang w:val="en-US" w:eastAsia="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rFonts w:hint="eastAsia" w:eastAsia="宋体"/>
                <w:lang w:val="en-US" w:eastAsia="zh-CN"/>
              </w:rPr>
              <w:t xml:space="preserve">nX </w:t>
            </w:r>
            <w:r>
              <w:rPr>
                <w:lang w:val="en-US"/>
              </w:rPr>
              <w:t>fUL</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Order</w:t>
            </w:r>
          </w:p>
        </w:tc>
        <w:tc>
          <w:tcPr>
            <w:tcW w:w="2229"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flow</w:t>
            </w:r>
          </w:p>
        </w:tc>
        <w:tc>
          <w:tcPr>
            <w:tcW w:w="2297"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rFonts w:hint="eastAsia" w:eastAsia="宋体"/>
                <w:lang w:val="en-US" w:eastAsia="zh-CN"/>
              </w:rPr>
              <w:t xml:space="preserve">nY </w:t>
            </w:r>
            <w:r>
              <w:rPr>
                <w:lang w:val="en-US"/>
              </w:rPr>
              <w:t>f</w:t>
            </w:r>
            <w:r>
              <w:rPr>
                <w:rFonts w:hint="eastAsia" w:eastAsia="宋体"/>
                <w:lang w:val="en-US" w:eastAsia="zh-CN"/>
              </w:rPr>
              <w:t>D</w:t>
            </w:r>
            <w:r>
              <w:rPr>
                <w:lang w:val="en-US"/>
              </w:rPr>
              <w:t>L</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229"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297"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2CCBW</w:t>
            </w:r>
            <w:r>
              <w:rPr>
                <w:vertAlign w:val="superscript"/>
                <w:lang w:val="en-US"/>
              </w:rPr>
              <w:t>1</w:t>
            </w:r>
          </w:p>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rFonts w:eastAsia="宋体"/>
                <w:lang w:val="en-US" w:eastAsia="zh-CN"/>
              </w:rPr>
            </w:pPr>
            <w:r>
              <w:rPr>
                <w:rFonts w:hint="eastAsia" w:eastAsia="宋体"/>
                <w:lang w:val="en-US" w:eastAsia="zh-CN"/>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rFonts w:hint="eastAsia" w:eastAsia="宋体"/>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IMD2</w:t>
            </w:r>
            <w:r>
              <w:rPr>
                <w:lang w:val="en-US"/>
              </w:rPr>
              <w:br w:type="textWrapping"/>
            </w:r>
            <w:r>
              <w:rPr>
                <w:lang w:val="en-US"/>
              </w:rPr>
              <w:t>(1-1)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UL IMD range</w:t>
            </w:r>
            <w:r>
              <w:rPr>
                <w:vertAlign w:val="superscript"/>
                <w:lang w:val="en-US"/>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(2-2)</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30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305"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IMD3</w:t>
            </w:r>
            <w:r>
              <w:rPr>
                <w:lang w:val="en-US"/>
              </w:rPr>
              <w:br w:type="textWrapping"/>
            </w:r>
            <w:r>
              <w:rPr>
                <w:lang w:val="en-US"/>
              </w:rPr>
              <w:t>(2-1)</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(3-3)</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(3-2)</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H2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IMD7</w:t>
            </w:r>
            <w:r>
              <w:rPr>
                <w:lang w:val="en-US"/>
              </w:rPr>
              <w:br w:type="textWrapping"/>
            </w:r>
            <w:r>
              <w:rPr>
                <w:lang w:val="en-US"/>
              </w:rPr>
              <w:t>(4-3)</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fULlow-3*Max2CCBW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(3-1)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2*fULlow-Max2CCBW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IMD9</w:t>
            </w:r>
            <w:r>
              <w:rPr>
                <w:lang w:val="en-US"/>
              </w:rPr>
              <w:br w:type="textWrapping"/>
            </w:r>
            <w:r>
              <w:rPr>
                <w:lang w:val="en-US"/>
              </w:rPr>
              <w:t>(5-4)</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fULlow-4*Max2CCBW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(4-2)</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IMD11</w:t>
            </w:r>
            <w:r>
              <w:rPr>
                <w:lang w:val="en-US"/>
              </w:rPr>
              <w:br w:type="textWrapping"/>
            </w:r>
            <w:r>
              <w:rPr>
                <w:lang w:val="en-US"/>
              </w:rPr>
              <w:t>(6-5)</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fULlow-5*Max2CCBW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H3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IMD13</w:t>
            </w:r>
            <w:r>
              <w:rPr>
                <w:lang w:val="en-US"/>
              </w:rPr>
              <w:br w:type="textWrapping"/>
            </w:r>
            <w:r>
              <w:rPr>
                <w:lang w:val="en-US"/>
              </w:rPr>
              <w:t>(7-6)</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fULlow-6*Max2CCBW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(4-1)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3*fULlow-Max2CCBW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UL CA IMD shall be included here, even if no issues are identified.</w:t>
            </w:r>
            <w:r>
              <w:rPr>
                <w:rFonts w:ascii="Arial" w:hAnsi="Arial" w:cs="Arial"/>
                <w:sz w:val="18"/>
                <w:szCs w:val="18"/>
                <w:lang w:val="en-US"/>
              </w:rPr>
              <w:t> </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lang w:val="en-US"/>
              </w:rPr>
            </w:pPr>
            <w:r>
              <w:t xml:space="preserve">NOTE </w:t>
            </w:r>
            <w:r>
              <w:rPr>
                <w:rFonts w:hint="eastAsia" w:eastAsia="宋体"/>
                <w:lang w:val="en-US" w:eastAsia="zh-CN"/>
              </w:rPr>
              <w:t>4</w:t>
            </w:r>
            <w:r>
              <w:t>:</w:t>
            </w:r>
            <w:r>
              <w:tab/>
            </w:r>
            <w:r>
              <w:rPr>
                <w:lang w:val="en-US"/>
              </w:rPr>
              <w:t>The harmonic 2 and 3 IMD ranges should only be considered if the DL band is above the UL band</w:t>
            </w:r>
          </w:p>
        </w:tc>
      </w:tr>
    </w:tbl>
    <w:p>
      <w:pPr>
        <w:pStyle w:val="6"/>
        <w:keepNext/>
        <w:keepLines/>
        <w:pageBreakBefore w:val="0"/>
        <w:kinsoku/>
        <w:wordWrap/>
        <w:topLinePunct w:val="0"/>
        <w:bidi w:val="0"/>
        <w:spacing w:after="120"/>
        <w:ind w:left="1417" w:hanging="1417"/>
      </w:pPr>
      <w:bookmarkStart w:id="272" w:name="_Toc196229360"/>
      <w:bookmarkStart w:id="273" w:name="_Toc2189"/>
      <w:bookmarkStart w:id="274" w:name="_Toc26024"/>
      <w:bookmarkStart w:id="275" w:name="_Toc29189"/>
      <w:bookmarkStart w:id="276" w:name="_Toc6631"/>
      <w:r>
        <w:t>5.x.1.</w:t>
      </w:r>
      <w:r>
        <w:rPr>
          <w:rFonts w:hint="eastAsia"/>
          <w:lang w:val="en-US" w:eastAsia="zh-CN"/>
        </w:rPr>
        <w:t>4</w:t>
      </w:r>
      <w:r>
        <w:tab/>
      </w:r>
      <w:bookmarkStart w:id="277" w:name="_Hlk167407889"/>
      <w:r>
        <w:rPr>
          <w:lang w:val="en-US" w:eastAsia="zh-CN"/>
        </w:rPr>
        <w:t>∆TIB,c and ∆RIB,c values</w:t>
      </w:r>
      <w:bookmarkEnd w:id="272"/>
      <w:bookmarkEnd w:id="273"/>
      <w:bookmarkEnd w:id="274"/>
      <w:bookmarkEnd w:id="275"/>
      <w:bookmarkEnd w:id="276"/>
      <w:bookmarkEnd w:id="277"/>
    </w:p>
    <w:p>
      <w:pPr>
        <w:keepNext/>
        <w:keepLines/>
        <w:pageBreakBefore w:val="0"/>
        <w:kinsoku/>
        <w:wordWrap/>
        <w:topLinePunct w:val="0"/>
        <w:bidi w:val="0"/>
        <w:rPr>
          <w:i/>
          <w:iCs/>
        </w:rPr>
      </w:pPr>
      <w:r>
        <w:rPr>
          <w:rFonts w:hint="eastAsia"/>
          <w:i/>
          <w:iCs/>
          <w:lang w:eastAsia="zh-CN"/>
        </w:rPr>
        <w:t>Editor’s note: for the table of ∆T</w:t>
      </w:r>
      <w:r>
        <w:rPr>
          <w:rFonts w:hint="eastAsia"/>
          <w:i/>
          <w:iCs/>
          <w:vertAlign w:val="subscript"/>
          <w:lang w:eastAsia="zh-CN"/>
        </w:rPr>
        <w:t>IB</w:t>
      </w:r>
      <w:r>
        <w:rPr>
          <w:rFonts w:hint="eastAsia"/>
          <w:i/>
          <w:iCs/>
          <w:vertAlign w:val="subscript"/>
          <w:lang w:val="en-US" w:eastAsia="zh-CN"/>
        </w:rPr>
        <w:t>,c</w:t>
      </w:r>
      <w:r>
        <w:rPr>
          <w:rFonts w:hint="eastAsia"/>
          <w:i/>
          <w:iCs/>
          <w:lang w:eastAsia="zh-CN"/>
        </w:rPr>
        <w:t xml:space="preserve"> and ∆R</w:t>
      </w:r>
      <w:r>
        <w:rPr>
          <w:rFonts w:hint="eastAsia"/>
          <w:i/>
          <w:iCs/>
          <w:vertAlign w:val="subscript"/>
          <w:lang w:eastAsia="zh-CN"/>
        </w:rPr>
        <w:t>IB</w:t>
      </w:r>
      <w:r>
        <w:rPr>
          <w:rFonts w:hint="eastAsia"/>
          <w:i/>
          <w:iCs/>
          <w:vertAlign w:val="subscript"/>
          <w:lang w:val="en-US" w:eastAsia="zh-CN"/>
        </w:rPr>
        <w:t>,c</w:t>
      </w:r>
      <w:r>
        <w:rPr>
          <w:rFonts w:hint="eastAsia"/>
          <w:i/>
          <w:iCs/>
          <w:lang w:eastAsia="zh-CN"/>
        </w:rPr>
        <w:t xml:space="preserve"> values, please use the same table format as in</w:t>
      </w:r>
      <w:r>
        <w:rPr>
          <w:rFonts w:hint="eastAsia"/>
          <w:i/>
          <w:iCs/>
          <w:lang w:eastAsia="zh-TW"/>
        </w:rPr>
        <w:t xml:space="preserve"> the latest </w:t>
      </w:r>
      <w:r>
        <w:rPr>
          <w:rFonts w:hint="eastAsia"/>
          <w:i/>
          <w:iCs/>
          <w:lang w:eastAsia="zh-CN"/>
        </w:rPr>
        <w:t>TS 38.101-</w:t>
      </w:r>
      <w:r>
        <w:rPr>
          <w:rFonts w:hint="eastAsia"/>
          <w:i/>
          <w:iCs/>
          <w:lang w:val="en-US" w:eastAsia="zh-CN"/>
        </w:rPr>
        <w:t>1</w:t>
      </w:r>
      <w:r>
        <w:rPr>
          <w:rFonts w:hint="eastAsia"/>
          <w:i/>
          <w:iCs/>
          <w:lang w:eastAsia="zh-TW"/>
        </w:rPr>
        <w:t>, the table below is from the latest Rel.1</w:t>
      </w:r>
      <w:r>
        <w:rPr>
          <w:rFonts w:hint="eastAsia" w:eastAsia="宋体"/>
          <w:i/>
          <w:iCs/>
          <w:lang w:val="en-US" w:eastAsia="zh-CN"/>
        </w:rPr>
        <w:t>8</w:t>
      </w:r>
      <w:r>
        <w:rPr>
          <w:rFonts w:hint="eastAsia"/>
          <w:i/>
          <w:iCs/>
          <w:lang w:eastAsia="zh-TW"/>
        </w:rPr>
        <w:t xml:space="preserve"> 38.101-</w:t>
      </w:r>
      <w:r>
        <w:rPr>
          <w:rFonts w:hint="eastAsia" w:eastAsia="宋体"/>
          <w:i/>
          <w:iCs/>
          <w:lang w:val="en-US" w:eastAsia="zh-CN"/>
        </w:rPr>
        <w:t>1</w:t>
      </w:r>
      <w:r>
        <w:rPr>
          <w:rFonts w:hint="eastAsia"/>
          <w:i/>
          <w:iCs/>
          <w:lang w:eastAsia="zh-TW"/>
        </w:rPr>
        <w:t>, note that the table format might be changed in Rel.1</w:t>
      </w:r>
      <w:r>
        <w:rPr>
          <w:rFonts w:hint="eastAsia" w:eastAsia="宋体"/>
          <w:i/>
          <w:iCs/>
          <w:lang w:val="en-US" w:eastAsia="zh-CN"/>
        </w:rPr>
        <w:t>9</w:t>
      </w:r>
      <w:r>
        <w:rPr>
          <w:rFonts w:hint="eastAsia"/>
          <w:i/>
          <w:iCs/>
          <w:lang w:eastAsia="zh-TW"/>
        </w:rPr>
        <w:t>.</w:t>
      </w:r>
      <w:r>
        <w:rPr>
          <w:rFonts w:hint="eastAsia"/>
          <w:i/>
          <w:iCs/>
          <w:lang w:eastAsia="zh-CN"/>
        </w:rPr>
        <w:t xml:space="preserve"> </w:t>
      </w:r>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nX</w:t>
      </w:r>
      <w:r>
        <w:rPr>
          <w:lang w:eastAsia="ja-JP"/>
        </w:rPr>
        <w:t>-n</w:t>
      </w:r>
      <w:r>
        <w:rPr>
          <w:lang w:val="en-US" w:eastAsia="zh-CN"/>
        </w:rPr>
        <w:t>Y</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w:t>
      </w:r>
    </w:p>
    <w:p>
      <w:pPr>
        <w:pStyle w:val="114"/>
        <w:keepNext/>
        <w:keepLines/>
        <w:pageBreakBefore w:val="0"/>
        <w:kinsoku/>
        <w:wordWrap/>
        <w:topLinePunct w:val="0"/>
        <w:bidi w:val="0"/>
      </w:pPr>
      <w:r>
        <w:t xml:space="preserve">Table </w:t>
      </w:r>
      <w:r>
        <w:rPr>
          <w:rFonts w:hint="eastAsia"/>
          <w:lang w:val="en-US" w:eastAsia="zh-CN"/>
        </w:rPr>
        <w:t>5.x</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CA_nX-nY</w:t>
            </w:r>
          </w:p>
        </w:tc>
        <w:tc>
          <w:tcPr>
            <w:tcW w:w="2952" w:type="dxa"/>
            <w:vAlign w:val="center"/>
          </w:tcPr>
          <w:p>
            <w:pPr>
              <w:pStyle w:val="106"/>
              <w:keepNext/>
              <w:keepLines/>
              <w:pageBreakBefore w:val="0"/>
              <w:kinsoku/>
              <w:wordWrap/>
              <w:topLinePunct w:val="0"/>
              <w:bidi w:val="0"/>
              <w:spacing w:line="260" w:lineRule="auto"/>
              <w:rPr>
                <w:lang w:val="en-US" w:eastAsia="zh-CN"/>
              </w:rPr>
            </w:pPr>
          </w:p>
        </w:tc>
        <w:tc>
          <w:tcPr>
            <w:tcW w:w="2952" w:type="dxa"/>
            <w:vAlign w:val="center"/>
          </w:tcPr>
          <w:p>
            <w:pPr>
              <w:pStyle w:val="106"/>
              <w:keepNext/>
              <w:keepLines/>
              <w:pageBreakBefore w:val="0"/>
              <w:kinsoku/>
              <w:wordWrap/>
              <w:topLinePunct w:val="0"/>
              <w:bidi w:val="0"/>
              <w:spacing w:line="260" w:lineRule="auto"/>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lang w:val="en-US" w:eastAsia="zh-CN"/>
        </w:rPr>
        <w:t>5</w:t>
      </w:r>
      <w:r>
        <w:t>.</w:t>
      </w:r>
      <w:r>
        <w:rPr>
          <w:lang w:val="en-US" w:eastAsia="zh-CN"/>
        </w:rPr>
        <w:t>x.1.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w:t>
            </w:r>
            <w:r>
              <w:rPr>
                <w:lang w:val="en-US" w:eastAsia="zh-CN"/>
              </w:rPr>
              <w:t>X</w:t>
            </w:r>
            <w:r>
              <w:rPr>
                <w:rFonts w:hint="eastAsia"/>
                <w:lang w:val="en-US" w:eastAsia="zh-CN"/>
              </w:rPr>
              <w:t>-n</w:t>
            </w:r>
            <w:r>
              <w:rPr>
                <w:lang w:val="en-US" w:eastAsia="zh-CN"/>
              </w:rPr>
              <w:t>Y</w:t>
            </w:r>
          </w:p>
        </w:tc>
        <w:tc>
          <w:tcPr>
            <w:tcW w:w="2704" w:type="dxa"/>
          </w:tcPr>
          <w:p>
            <w:pPr>
              <w:pStyle w:val="106"/>
              <w:keepNext/>
              <w:keepLines/>
              <w:pageBreakBefore w:val="0"/>
              <w:kinsoku/>
              <w:wordWrap/>
              <w:topLinePunct w:val="0"/>
              <w:bidi w:val="0"/>
              <w:rPr>
                <w:lang w:eastAsia="ja-JP"/>
              </w:rPr>
            </w:pPr>
          </w:p>
        </w:tc>
        <w:tc>
          <w:tcPr>
            <w:tcW w:w="2952" w:type="dxa"/>
          </w:tcPr>
          <w:p>
            <w:pPr>
              <w:pStyle w:val="106"/>
              <w:keepNext/>
              <w:keepLines/>
              <w:pageBreakBefore w:val="0"/>
              <w:kinsoku/>
              <w:wordWrap/>
              <w:topLinePunct w:val="0"/>
              <w:bidi w:val="0"/>
              <w:rPr>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spacing w:after="120"/>
        <w:ind w:left="1417" w:hanging="1417"/>
        <w:rPr>
          <w:rFonts w:cs="Arial"/>
          <w:szCs w:val="22"/>
          <w:lang w:val="en-US" w:eastAsia="zh-CN"/>
        </w:rPr>
      </w:pPr>
      <w:bookmarkStart w:id="278" w:name="_Toc196229361"/>
      <w:bookmarkStart w:id="279" w:name="_Toc9547"/>
      <w:bookmarkStart w:id="280" w:name="_Toc6885"/>
      <w:bookmarkStart w:id="281" w:name="_Toc109047243"/>
      <w:bookmarkStart w:id="282" w:name="_Toc13094"/>
      <w:bookmarkStart w:id="283" w:name="_Toc27572"/>
      <w:r>
        <w:t>5.x.1.5</w:t>
      </w:r>
      <w:r>
        <w:tab/>
      </w:r>
      <w:r>
        <w:rPr>
          <w:rFonts w:cs="Arial"/>
          <w:szCs w:val="22"/>
          <w:lang w:val="en-US" w:eastAsia="zh-CN"/>
        </w:rPr>
        <w:t>REFSENS requirements</w:t>
      </w:r>
      <w:bookmarkEnd w:id="278"/>
      <w:bookmarkEnd w:id="279"/>
      <w:bookmarkEnd w:id="280"/>
      <w:bookmarkEnd w:id="281"/>
      <w:bookmarkEnd w:id="282"/>
      <w:bookmarkEnd w:id="283"/>
    </w:p>
    <w:p>
      <w:pPr>
        <w:keepNext/>
        <w:keepLines/>
        <w:pageBreakBefore w:val="0"/>
        <w:kinsoku/>
        <w:wordWrap/>
        <w:topLinePunct w:val="0"/>
        <w:bidi w:val="0"/>
        <w:rPr>
          <w:i/>
          <w:iCs/>
          <w:lang w:val="en-US" w:eastAsia="zh-CN"/>
        </w:rPr>
      </w:pPr>
      <w:r>
        <w:rPr>
          <w:i/>
          <w:iCs/>
          <w:lang w:eastAsia="en-GB"/>
        </w:rPr>
        <w:t xml:space="preserve">Editor's note </w:t>
      </w:r>
      <w:r>
        <w:rPr>
          <w:rFonts w:hint="eastAsia" w:eastAsia="宋体"/>
          <w:i/>
          <w:iCs/>
          <w:lang w:val="en-US" w:eastAsia="zh-CN"/>
        </w:rPr>
        <w:t>1</w:t>
      </w:r>
      <w:r>
        <w:rPr>
          <w:i/>
          <w:iCs/>
          <w:lang w:eastAsia="en-GB"/>
        </w:rPr>
        <w:t xml:space="preserve">: Text </w:t>
      </w:r>
      <w:r>
        <w:rPr>
          <w:rFonts w:hint="eastAsia" w:eastAsia="宋体"/>
          <w:i/>
          <w:iCs/>
          <w:lang w:val="en-US" w:eastAsia="zh-CN"/>
        </w:rPr>
        <w:t xml:space="preserve">may </w:t>
      </w:r>
      <w:r>
        <w:rPr>
          <w:i/>
          <w:iCs/>
          <w:lang w:eastAsia="en-GB"/>
        </w:rPr>
        <w:t xml:space="preserve">be added if </w:t>
      </w:r>
      <w:r>
        <w:rPr>
          <w:rFonts w:eastAsia="宋体"/>
          <w:i/>
          <w:iCs/>
          <w:kern w:val="2"/>
          <w:lang w:val="en-US" w:eastAsia="en-GB"/>
        </w:rPr>
        <w:t>harmonics</w:t>
      </w:r>
      <w:r>
        <w:rPr>
          <w:rFonts w:hint="eastAsia" w:eastAsia="宋体"/>
          <w:i/>
          <w:iCs/>
          <w:kern w:val="2"/>
          <w:lang w:val="en-US" w:eastAsia="zh-CN"/>
        </w:rPr>
        <w:t>/</w:t>
      </w:r>
      <w:r>
        <w:rPr>
          <w:rFonts w:eastAsia="宋体"/>
          <w:i/>
          <w:iCs/>
          <w:kern w:val="2"/>
          <w:lang w:val="en-US" w:eastAsia="en-GB"/>
        </w:rPr>
        <w:t>harmonic mix</w:t>
      </w:r>
      <w:r>
        <w:rPr>
          <w:rFonts w:hint="eastAsia" w:eastAsia="宋体"/>
          <w:i/>
          <w:iCs/>
          <w:kern w:val="2"/>
          <w:lang w:val="en-US" w:eastAsia="zh-CN"/>
        </w:rPr>
        <w:t>ing/</w:t>
      </w:r>
      <w:r>
        <w:rPr>
          <w:rFonts w:eastAsia="宋体"/>
          <w:i/>
          <w:iCs/>
          <w:kern w:val="2"/>
          <w:lang w:val="en-US" w:eastAsia="en-GB"/>
        </w:rPr>
        <w:t>cross band isolation</w:t>
      </w:r>
      <w:r>
        <w:rPr>
          <w:rFonts w:hint="eastAsia" w:eastAsia="宋体"/>
          <w:i/>
          <w:iCs/>
          <w:kern w:val="2"/>
          <w:lang w:val="en-US" w:eastAsia="zh-CN"/>
        </w:rPr>
        <w:t>/</w:t>
      </w:r>
      <w:r>
        <w:rPr>
          <w:rFonts w:eastAsia="宋体"/>
          <w:i/>
          <w:iCs/>
          <w:kern w:val="2"/>
          <w:lang w:val="en-US"/>
        </w:rPr>
        <w:t>Intra-band ULCA IMD</w:t>
      </w:r>
      <w:r>
        <w:rPr>
          <w:i/>
          <w:iCs/>
          <w:lang w:eastAsia="en-GB"/>
        </w:rPr>
        <w:t xml:space="preserve"> issues are identified</w:t>
      </w:r>
      <w:r>
        <w:rPr>
          <w:rFonts w:hint="eastAsia"/>
          <w:i/>
          <w:iCs/>
          <w:lang w:val="en-US" w:eastAsia="zh-CN"/>
        </w:rPr>
        <w:t xml:space="preserve"> in subclause 5.x.1.3.</w:t>
      </w:r>
    </w:p>
    <w:p>
      <w:pPr>
        <w:keepNext/>
        <w:keepLines/>
        <w:pageBreakBefore w:val="0"/>
        <w:kinsoku/>
        <w:wordWrap/>
        <w:topLinePunct w:val="0"/>
        <w:bidi w:val="0"/>
        <w:rPr>
          <w:rFonts w:eastAsia="宋体"/>
          <w:i/>
          <w:iCs/>
          <w:lang w:val="en-US" w:eastAsia="zh-CN"/>
        </w:rPr>
      </w:pPr>
      <w:r>
        <w:rPr>
          <w:rFonts w:eastAsia="宋体"/>
          <w:i/>
          <w:iCs/>
          <w:lang w:val="en-US" w:eastAsia="zh-CN"/>
        </w:rPr>
        <w:t xml:space="preserve">Editor's note </w:t>
      </w:r>
      <w:r>
        <w:rPr>
          <w:rFonts w:hint="eastAsia" w:eastAsia="宋体"/>
          <w:i/>
          <w:iCs/>
          <w:lang w:val="en-US" w:eastAsia="zh-CN"/>
        </w:rPr>
        <w:t>2</w:t>
      </w:r>
      <w:r>
        <w:rPr>
          <w:rFonts w:eastAsia="宋体"/>
          <w:i/>
          <w:iCs/>
          <w:lang w:val="en-US" w:eastAsia="zh-CN"/>
        </w:rPr>
        <w:t>: P</w:t>
      </w:r>
      <w:r>
        <w:rPr>
          <w:rFonts w:hint="eastAsia" w:eastAsia="宋体"/>
          <w:i/>
          <w:iCs/>
          <w:lang w:val="en-US" w:eastAsia="zh-CN"/>
        </w:rPr>
        <w:t xml:space="preserve">roponent </w:t>
      </w:r>
      <w:r>
        <w:rPr>
          <w:rFonts w:eastAsia="宋体"/>
          <w:i/>
          <w:iCs/>
          <w:lang w:val="en-US" w:eastAsia="zh-CN"/>
        </w:rPr>
        <w:t xml:space="preserve">are encouraged </w:t>
      </w:r>
      <w:r>
        <w:rPr>
          <w:rFonts w:hint="eastAsia" w:eastAsia="宋体"/>
          <w:i/>
          <w:iCs/>
          <w:lang w:val="en-US" w:eastAsia="zh-CN"/>
        </w:rPr>
        <w:t>to provide t</w:t>
      </w:r>
      <w:r>
        <w:rPr>
          <w:rFonts w:eastAsia="宋体"/>
          <w:i/>
          <w:iCs/>
          <w:lang w:val="en-US" w:eastAsia="zh-CN"/>
        </w:rPr>
        <w:t xml:space="preserve">he </w:t>
      </w:r>
      <w:r>
        <w:rPr>
          <w:rFonts w:hint="eastAsia" w:eastAsia="宋体"/>
          <w:i/>
          <w:iCs/>
          <w:lang w:val="en-US" w:eastAsia="zh-CN"/>
        </w:rPr>
        <w:t>detailed</w:t>
      </w:r>
      <w:r>
        <w:rPr>
          <w:rFonts w:eastAsia="宋体"/>
          <w:i/>
          <w:iCs/>
          <w:lang w:val="en-US" w:eastAsia="zh-CN"/>
        </w:rPr>
        <w:t xml:space="preserve"> </w:t>
      </w:r>
      <w:r>
        <w:rPr>
          <w:rFonts w:hint="eastAsia" w:eastAsia="宋体"/>
          <w:i/>
          <w:iCs/>
          <w:lang w:val="en-US" w:eastAsia="zh-CN"/>
        </w:rPr>
        <w:t xml:space="preserve">technical </w:t>
      </w:r>
      <w:r>
        <w:rPr>
          <w:rFonts w:eastAsia="宋体"/>
          <w:i/>
          <w:iCs/>
          <w:lang w:val="en-US" w:eastAsia="zh-CN"/>
        </w:rPr>
        <w:t>analy</w:t>
      </w:r>
      <w:r>
        <w:rPr>
          <w:rFonts w:hint="eastAsia" w:eastAsia="宋体"/>
          <w:i/>
          <w:iCs/>
          <w:lang w:val="en-US" w:eastAsia="zh-CN"/>
        </w:rPr>
        <w:t>zed</w:t>
      </w:r>
      <w:r>
        <w:rPr>
          <w:rFonts w:eastAsia="宋体"/>
          <w:i/>
          <w:iCs/>
          <w:lang w:val="en-US" w:eastAsia="zh-CN"/>
        </w:rPr>
        <w:t xml:space="preserve"> </w:t>
      </w:r>
      <w:r>
        <w:rPr>
          <w:rFonts w:hint="eastAsia" w:eastAsia="宋体"/>
          <w:i/>
          <w:iCs/>
          <w:lang w:val="en-US" w:eastAsia="zh-CN"/>
        </w:rPr>
        <w:t xml:space="preserve">of </w:t>
      </w:r>
      <w:r>
        <w:rPr>
          <w:rFonts w:eastAsia="宋体"/>
          <w:i/>
          <w:iCs/>
          <w:lang w:val="en-US" w:eastAsia="zh-CN"/>
        </w:rPr>
        <w:t xml:space="preserve">the </w:t>
      </w:r>
      <w:r>
        <w:rPr>
          <w:rFonts w:hint="eastAsia" w:eastAsia="宋体"/>
          <w:i/>
          <w:iCs/>
          <w:lang w:val="en-US" w:eastAsia="zh-CN"/>
        </w:rPr>
        <w:t>MSD requirements</w:t>
      </w:r>
      <w:r>
        <w:rPr>
          <w:rFonts w:eastAsia="宋体"/>
          <w:i/>
          <w:iCs/>
          <w:lang w:val="en-US" w:eastAsia="zh-CN"/>
        </w:rPr>
        <w:t>.</w:t>
      </w:r>
      <w:r>
        <w:rPr>
          <w:rFonts w:hint="eastAsia" w:eastAsia="宋体"/>
          <w:i/>
          <w:iCs/>
          <w:lang w:val="en-US" w:eastAsia="zh-CN"/>
        </w:rPr>
        <w:t xml:space="preserve"> For example: RF architecrtu</w:t>
      </w:r>
      <w:r>
        <w:rPr>
          <w:rFonts w:eastAsia="宋体"/>
          <w:i/>
          <w:iCs/>
          <w:lang w:val="en-US" w:eastAsia="zh-CN"/>
        </w:rPr>
        <w:t>r</w:t>
      </w:r>
      <w:r>
        <w:rPr>
          <w:rFonts w:hint="eastAsia" w:eastAsia="宋体"/>
          <w:i/>
          <w:iCs/>
          <w:lang w:val="en-US" w:eastAsia="zh-CN"/>
        </w:rPr>
        <w:t>e, RF components parameter, and etc.</w:t>
      </w:r>
      <w:r>
        <w:rPr>
          <w:rFonts w:eastAsia="宋体"/>
          <w:i/>
          <w:iCs/>
          <w:lang w:val="en-US" w:eastAsia="zh-CN"/>
        </w:rPr>
        <w:t xml:space="preserve"> </w:t>
      </w:r>
      <w:bookmarkStart w:id="284" w:name="_Hlk167407581"/>
      <w:r>
        <w:rPr>
          <w:rFonts w:eastAsia="宋体"/>
          <w:i/>
          <w:iCs/>
          <w:lang w:val="en-US" w:eastAsia="zh-CN"/>
        </w:rPr>
        <w:t>In the case where the proponent is missing some elements to calculate the REFSENS exception cases, the TP can be submitted to the “not for bl</w:t>
      </w:r>
      <w:r>
        <w:rPr>
          <w:rFonts w:hint="eastAsia" w:eastAsia="宋体"/>
          <w:i/>
          <w:iCs/>
          <w:lang w:val="en-US" w:eastAsia="zh-CN"/>
        </w:rPr>
        <w:t>o</w:t>
      </w:r>
      <w:r>
        <w:rPr>
          <w:rFonts w:eastAsia="宋体"/>
          <w:i/>
          <w:iCs/>
          <w:lang w:val="en-US" w:eastAsia="zh-CN"/>
        </w:rPr>
        <w:t xml:space="preserve">ck approval” AI for expert support. </w:t>
      </w:r>
      <w:bookmarkEnd w:id="284"/>
    </w:p>
    <w:p>
      <w:pPr>
        <w:keepNext/>
        <w:keepLines/>
        <w:pageBreakBefore w:val="0"/>
        <w:kinsoku/>
        <w:wordWrap/>
        <w:topLinePunct w:val="0"/>
        <w:bidi w:val="0"/>
        <w:rPr>
          <w:i/>
          <w:iCs/>
          <w:lang w:val="en-US"/>
        </w:rPr>
      </w:pPr>
      <w:r>
        <w:rPr>
          <w:i/>
          <w:iCs/>
        </w:rPr>
        <w:t>Editor's note</w:t>
      </w:r>
      <w:r>
        <w:rPr>
          <w:rFonts w:eastAsia="宋体"/>
          <w:i/>
          <w:iCs/>
          <w:lang w:val="en-US" w:eastAsia="zh-CN"/>
        </w:rPr>
        <w:t xml:space="preserve"> </w:t>
      </w:r>
      <w:r>
        <w:rPr>
          <w:rFonts w:hint="eastAsia"/>
          <w:i/>
          <w:iCs/>
          <w:lang w:val="en-US" w:eastAsia="zh-CN"/>
        </w:rPr>
        <w:t>3</w:t>
      </w:r>
      <w:r>
        <w:rPr>
          <w:i/>
          <w:iCs/>
        </w:rPr>
        <w:t xml:space="preserve">: </w:t>
      </w:r>
      <w:r>
        <w:rPr>
          <w:rFonts w:eastAsia="宋体"/>
          <w:i/>
          <w:iCs/>
          <w:lang w:val="en-US" w:eastAsia="zh-CN"/>
        </w:rPr>
        <w:t xml:space="preserve">The table format shall be the same with the corresponding tables in TS38.101-1, i.e.: Table 7.3A.4-1, </w:t>
      </w:r>
      <w:r>
        <w:rPr>
          <w:rFonts w:eastAsia="宋体"/>
          <w:i/>
          <w:iCs/>
          <w:lang w:val="en-US" w:eastAsia="ja-JP"/>
        </w:rPr>
        <w:t>Table 7.3A.</w:t>
      </w:r>
      <w:r>
        <w:rPr>
          <w:rFonts w:eastAsia="宋体"/>
          <w:i/>
          <w:iCs/>
          <w:lang w:val="en-US" w:eastAsia="zh-CN"/>
        </w:rPr>
        <w:t>4</w:t>
      </w:r>
      <w:r>
        <w:rPr>
          <w:rFonts w:eastAsia="宋体"/>
          <w:i/>
          <w:iCs/>
          <w:lang w:val="en-US" w:eastAsia="ja-JP"/>
        </w:rPr>
        <w:t>-4</w:t>
      </w:r>
      <w:r>
        <w:rPr>
          <w:rFonts w:eastAsia="宋体"/>
          <w:i/>
          <w:iCs/>
          <w:lang w:val="en-US" w:eastAsia="zh-CN"/>
        </w:rPr>
        <w:t>, Table 7.3A.6-1 for harmonics, harmonic mixing and cross band isolation, respectively.</w:t>
      </w:r>
    </w:p>
    <w:p>
      <w:pPr>
        <w:pStyle w:val="6"/>
        <w:keepNext/>
        <w:keepLines/>
        <w:pageBreakBefore w:val="0"/>
        <w:kinsoku/>
        <w:wordWrap/>
        <w:topLinePunct w:val="0"/>
        <w:bidi w:val="0"/>
      </w:pPr>
      <w:bookmarkStart w:id="285" w:name="_Toc14174"/>
      <w:bookmarkStart w:id="286" w:name="_Toc24058"/>
      <w:bookmarkStart w:id="287" w:name="_Toc14384"/>
      <w:bookmarkStart w:id="288" w:name="_Toc109047244"/>
      <w:bookmarkStart w:id="289" w:name="_Toc196229362"/>
      <w:bookmarkStart w:id="290" w:name="_Toc2198"/>
      <w:bookmarkStart w:id="291" w:name="_Toc29633"/>
      <w:bookmarkStart w:id="292" w:name="_Toc30564"/>
      <w:bookmarkStart w:id="293" w:name="_Toc4166"/>
      <w:bookmarkStart w:id="294" w:name="_Toc5207"/>
      <w:bookmarkStart w:id="295" w:name="_Toc27263"/>
      <w:bookmarkStart w:id="296" w:name="_Toc220"/>
      <w:bookmarkStart w:id="297" w:name="_Toc31115"/>
      <w:bookmarkStart w:id="298" w:name="_Toc21475"/>
      <w:bookmarkStart w:id="299" w:name="_Toc29255"/>
      <w:bookmarkStart w:id="300" w:name="_Toc28314"/>
      <w:r>
        <w:t>5.x.1.6</w:t>
      </w:r>
      <w:r>
        <w:tab/>
      </w:r>
      <w:r>
        <w:rPr>
          <w:lang w:val="en-US" w:eastAsia="zh-CN"/>
        </w:rPr>
        <w:t>OOB blocking exception requirements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pPr>
        <w:pStyle w:val="114"/>
        <w:keepNext/>
        <w:keepLines/>
        <w:pageBreakBefore w:val="0"/>
        <w:kinsoku/>
        <w:wordWrap/>
        <w:topLinePunct w:val="0"/>
        <w:bidi w:val="0"/>
      </w:pPr>
      <w:r>
        <w:t xml:space="preserve">Table </w:t>
      </w:r>
      <w:r>
        <w:rPr>
          <w:rFonts w:hint="eastAsia"/>
          <w:lang w:val="en-US" w:eastAsia="zh-CN"/>
        </w:rPr>
        <w:t>5.x</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p>
        </w:tc>
      </w:tr>
    </w:tbl>
    <w:p>
      <w:pPr>
        <w:pStyle w:val="5"/>
        <w:keepNext/>
        <w:keepLines/>
        <w:pageBreakBefore w:val="0"/>
        <w:kinsoku/>
        <w:wordWrap/>
        <w:topLinePunct w:val="0"/>
        <w:bidi w:val="0"/>
        <w:rPr>
          <w:rFonts w:cs="Arial"/>
          <w:szCs w:val="28"/>
          <w:lang w:eastAsia="zh-CN"/>
        </w:rPr>
      </w:pPr>
      <w:bookmarkStart w:id="301" w:name="_Toc28997"/>
      <w:bookmarkStart w:id="302" w:name="_Toc26147"/>
      <w:bookmarkStart w:id="303" w:name="_Toc24110"/>
      <w:bookmarkStart w:id="304" w:name="_Toc196229363"/>
      <w:bookmarkStart w:id="305" w:name="_Toc21117"/>
      <w:bookmarkStart w:id="306" w:name="_Toc31434"/>
      <w:bookmarkStart w:id="307" w:name="_Toc22389"/>
      <w:bookmarkStart w:id="308" w:name="_Toc109047245"/>
      <w:bookmarkStart w:id="309" w:name="_Toc23774"/>
      <w:bookmarkStart w:id="310" w:name="_Toc2034"/>
      <w:bookmarkStart w:id="311" w:name="_Toc29652"/>
      <w:r>
        <w:t>5.x.2</w:t>
      </w:r>
      <w:r>
        <w:tab/>
      </w:r>
      <w:r>
        <w:rPr>
          <w:rFonts w:cs="Arial"/>
          <w:szCs w:val="28"/>
          <w:lang w:eastAsia="zh-CN"/>
        </w:rPr>
        <w:t>Specific for 2 bands UL CA</w:t>
      </w:r>
      <w:bookmarkEnd w:id="301"/>
      <w:bookmarkEnd w:id="302"/>
      <w:bookmarkEnd w:id="303"/>
      <w:bookmarkEnd w:id="304"/>
      <w:bookmarkEnd w:id="305"/>
      <w:bookmarkEnd w:id="306"/>
      <w:bookmarkEnd w:id="307"/>
      <w:bookmarkEnd w:id="308"/>
      <w:bookmarkEnd w:id="309"/>
      <w:bookmarkEnd w:id="310"/>
      <w:bookmarkEnd w:id="311"/>
    </w:p>
    <w:p>
      <w:pPr>
        <w:pStyle w:val="113"/>
        <w:keepNext/>
        <w:keepLines/>
        <w:pageBreakBefore w:val="0"/>
        <w:kinsoku/>
        <w:wordWrap/>
        <w:overflowPunct w:val="0"/>
        <w:topLinePunct w:val="0"/>
        <w:autoSpaceDE w:val="0"/>
        <w:autoSpaceDN w:val="0"/>
        <w:bidi w:val="0"/>
        <w:adjustRightInd w:val="0"/>
        <w:ind w:left="0" w:firstLine="0"/>
        <w:textAlignment w:val="baseline"/>
        <w:rPr>
          <w:i/>
          <w:iCs/>
          <w:color w:val="auto"/>
          <w:lang w:eastAsia="en-GB"/>
        </w:rPr>
      </w:pPr>
      <w:r>
        <w:rPr>
          <w:i/>
          <w:iCs/>
          <w:color w:val="auto"/>
          <w:lang w:eastAsia="en-GB"/>
        </w:rPr>
        <w:t xml:space="preserve">Editor's note: Text will be added if 2 bands UL CA are supported, otherwise all the clauses shall be void. </w:t>
      </w:r>
    </w:p>
    <w:p>
      <w:pPr>
        <w:pStyle w:val="6"/>
        <w:keepNext/>
        <w:keepLines/>
        <w:pageBreakBefore w:val="0"/>
        <w:kinsoku/>
        <w:wordWrap/>
        <w:topLinePunct w:val="0"/>
        <w:bidi w:val="0"/>
      </w:pPr>
      <w:bookmarkStart w:id="312" w:name="_Toc1765"/>
      <w:bookmarkStart w:id="313" w:name="_Toc20689"/>
      <w:bookmarkStart w:id="314" w:name="_Toc109047246"/>
      <w:bookmarkStart w:id="315" w:name="_Toc196229364"/>
      <w:bookmarkStart w:id="316" w:name="_Toc17549"/>
      <w:bookmarkStart w:id="317" w:name="_Toc19860"/>
      <w:r>
        <w:t>5.x.2.1</w:t>
      </w:r>
      <w:r>
        <w:tab/>
      </w:r>
      <w:r>
        <w:rPr>
          <w:rFonts w:hint="eastAsia"/>
          <w:lang w:eastAsia="zh-CN"/>
        </w:rPr>
        <w:t xml:space="preserve">Maximum </w:t>
      </w:r>
      <w:r>
        <w:rPr>
          <w:rFonts w:cs="Arial"/>
          <w:lang w:eastAsia="zh-CN"/>
        </w:rPr>
        <w:t xml:space="preserve">output power for </w:t>
      </w:r>
      <w:r>
        <w:rPr>
          <w:rFonts w:cs="Arial"/>
          <w:lang w:val="en-US" w:eastAsia="zh-CN"/>
        </w:rPr>
        <w:t>inter-band CA</w:t>
      </w:r>
      <w:bookmarkEnd w:id="312"/>
      <w:bookmarkEnd w:id="313"/>
      <w:bookmarkEnd w:id="314"/>
      <w:bookmarkEnd w:id="315"/>
      <w:bookmarkEnd w:id="316"/>
      <w:bookmarkEnd w:id="317"/>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nX</w:t>
            </w:r>
            <w:r>
              <w:rPr>
                <w:szCs w:val="18"/>
                <w:lang w:val="sv-SE" w:eastAsia="ja-JP"/>
              </w:rPr>
              <w:t>A-</w:t>
            </w:r>
            <w:r>
              <w:rPr>
                <w:rFonts w:hint="eastAsia"/>
                <w:szCs w:val="18"/>
                <w:lang w:val="en-US" w:eastAsia="zh-CN"/>
              </w:rPr>
              <w:t>nY</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x</w:t>
            </w:r>
            <w:r>
              <w:t>/-</w:t>
            </w:r>
            <w:r>
              <w:rPr>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topLinePunct w:val="0"/>
              <w:bidi w:val="0"/>
              <w:spacing w:after="0"/>
              <w:jc w:val="center"/>
              <w:rPr>
                <w:rFonts w:ascii="Arial" w:hAnsi="Arial" w:cs="Arial"/>
                <w:kern w:val="2"/>
                <w:sz w:val="18"/>
                <w:szCs w:val="18"/>
                <w:lang w:eastAsia="zh-CN"/>
              </w:rPr>
            </w:pPr>
            <w:r>
              <w:rPr>
                <w:rFonts w:hint="eastAsia" w:ascii="Arial" w:hAnsi="Arial" w:cs="Arial"/>
                <w:kern w:val="2"/>
                <w:sz w:val="18"/>
                <w:szCs w:val="18"/>
                <w:lang w:val="en-US" w:eastAsia="zh-CN"/>
              </w:rPr>
              <w:t>CA_nXA/B/C-nYA</w:t>
            </w:r>
          </w:p>
        </w:tc>
        <w:tc>
          <w:tcPr>
            <w:tcW w:w="2622" w:type="dxa"/>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23</w:t>
            </w:r>
          </w:p>
        </w:tc>
        <w:tc>
          <w:tcPr>
            <w:tcW w:w="2930" w:type="dxa"/>
          </w:tcPr>
          <w:p>
            <w:pPr>
              <w:keepNext/>
              <w:keepLines/>
              <w:pageBreakBefore w:val="0"/>
              <w:kinsoku/>
              <w:wordWrap/>
              <w:topLinePunct w:val="0"/>
              <w:bidi w:val="0"/>
              <w:spacing w:after="0"/>
              <w:jc w:val="center"/>
              <w:rPr>
                <w:rFonts w:ascii="Arial" w:hAnsi="Arial" w:cs="Arial"/>
                <w:kern w:val="2"/>
                <w:sz w:val="18"/>
              </w:rPr>
            </w:pPr>
            <w:r>
              <w:rPr>
                <w:rFonts w:ascii="Arial" w:hAnsi="Arial" w:cs="Arial"/>
                <w:kern w:val="2"/>
                <w:sz w:val="18"/>
              </w:rPr>
              <w:t>+</w:t>
            </w:r>
            <w:r>
              <w:rPr>
                <w:rFonts w:ascii="Arial" w:hAnsi="Arial" w:cs="Arial"/>
                <w:kern w:val="2"/>
                <w:sz w:val="18"/>
                <w:lang w:val="en-US" w:eastAsia="zh-CN"/>
              </w:rPr>
              <w:t>x</w:t>
            </w:r>
            <w:r>
              <w:rPr>
                <w:rFonts w:ascii="Arial" w:hAnsi="Arial" w:cs="Arial"/>
                <w:kern w:val="2"/>
                <w:sz w:val="18"/>
              </w:rPr>
              <w:t>/-</w:t>
            </w:r>
            <w:r>
              <w:rPr>
                <w:rFonts w:ascii="Arial" w:hAnsi="Arial" w:cs="Arial"/>
                <w:kern w:val="2"/>
                <w:sz w:val="18"/>
                <w:lang w:val="en-US" w:eastAsia="zh-CN"/>
              </w:rPr>
              <w:t>y</w:t>
            </w:r>
          </w:p>
        </w:tc>
      </w:tr>
    </w:tbl>
    <w:p>
      <w:pPr>
        <w:keepNext/>
        <w:keepLines/>
        <w:pageBreakBefore w:val="0"/>
        <w:kinsoku/>
        <w:wordWrap/>
        <w:topLinePunct w:val="0"/>
        <w:bidi w:val="0"/>
        <w:spacing w:after="0"/>
        <w:rPr>
          <w:lang w:val="en-US" w:eastAsia="zh-CN"/>
        </w:rPr>
      </w:pPr>
    </w:p>
    <w:p>
      <w:pPr>
        <w:pStyle w:val="6"/>
        <w:keepNext/>
        <w:keepLines/>
        <w:pageBreakBefore w:val="0"/>
        <w:kinsoku/>
        <w:wordWrap/>
        <w:topLinePunct w:val="0"/>
        <w:bidi w:val="0"/>
        <w:rPr>
          <w:rFonts w:cs="Arial"/>
          <w:lang w:val="en-US" w:eastAsia="zh-CN"/>
        </w:rPr>
      </w:pPr>
      <w:bookmarkStart w:id="318" w:name="_Toc109047247"/>
      <w:bookmarkStart w:id="319" w:name="_Toc2338"/>
      <w:bookmarkStart w:id="320" w:name="_Toc196229365"/>
      <w:bookmarkStart w:id="321" w:name="_Toc19359"/>
      <w:bookmarkStart w:id="322" w:name="_Toc9480"/>
      <w:bookmarkStart w:id="323" w:name="_Toc2681"/>
      <w:r>
        <w:t>5.x.2.2</w:t>
      </w:r>
      <w:r>
        <w:tab/>
      </w:r>
      <w:r>
        <w:rPr>
          <w:rFonts w:cs="Arial"/>
          <w:lang w:eastAsia="zh-CN"/>
        </w:rPr>
        <w:t>UE co-existence studies</w:t>
      </w:r>
      <w:bookmarkEnd w:id="318"/>
      <w:r>
        <w:rPr>
          <w:rFonts w:hint="eastAsia" w:cs="Arial"/>
          <w:lang w:val="en-US" w:eastAsia="zh-CN"/>
        </w:rPr>
        <w:t xml:space="preserve"> for 2 bands UL</w:t>
      </w:r>
      <w:bookmarkEnd w:id="319"/>
      <w:bookmarkEnd w:id="320"/>
      <w:bookmarkEnd w:id="321"/>
      <w:bookmarkEnd w:id="322"/>
      <w:bookmarkEnd w:id="323"/>
    </w:p>
    <w:p>
      <w:pPr>
        <w:keepNext/>
        <w:keepLines/>
        <w:pageBreakBefore w:val="0"/>
        <w:kinsoku/>
        <w:wordWrap/>
        <w:topLinePunct w:val="0"/>
        <w:bidi w:val="0"/>
        <w:rPr>
          <w:i/>
          <w:iCs/>
          <w:lang w:eastAsia="en-GB"/>
        </w:rPr>
      </w:pPr>
      <w:bookmarkStart w:id="324" w:name="OLE_LINK66"/>
      <w:bookmarkStart w:id="325" w:name="OLE_LINK65"/>
      <w:r>
        <w:rPr>
          <w:rFonts w:hint="eastAsia" w:cs="Arial"/>
          <w:i/>
          <w:kern w:val="2"/>
          <w:lang w:val="en-US" w:eastAsia="zh-CN"/>
        </w:rPr>
        <w:t>Editor</w:t>
      </w:r>
      <w:r>
        <w:rPr>
          <w:rFonts w:cs="Arial"/>
          <w:i/>
          <w:kern w:val="2"/>
          <w:lang w:val="en-US" w:eastAsia="zh-CN"/>
        </w:rPr>
        <w:t>’</w:t>
      </w:r>
      <w:r>
        <w:rPr>
          <w:rFonts w:hint="eastAsia" w:cs="Arial"/>
          <w:i/>
          <w:kern w:val="2"/>
          <w:lang w:val="en-US" w:eastAsia="zh-CN"/>
        </w:rPr>
        <w:t>s n</w:t>
      </w:r>
      <w:r>
        <w:rPr>
          <w:rFonts w:hint="eastAsia"/>
          <w:i/>
          <w:iCs/>
          <w:lang w:val="en-US" w:eastAsia="zh-CN"/>
        </w:rPr>
        <w:t>ote: The tables in this section are provided to identify potential issues to be analysed based on interference frequency range calculations, whether to specify the MSD related to collisions with the victim receiver frequency range should be based on the detailed REFSENS analysis.</w:t>
      </w:r>
    </w:p>
    <w:p>
      <w:pPr>
        <w:keepNext/>
        <w:keepLines/>
        <w:pageBreakBefore w:val="0"/>
        <w:kinsoku/>
        <w:wordWrap/>
        <w:topLinePunct w:val="0"/>
        <w:bidi w:val="0"/>
      </w:pPr>
      <w:r>
        <w:t xml:space="preserve">Table </w:t>
      </w:r>
      <w:r>
        <w:rPr>
          <w:rFonts w:hint="eastAsia" w:eastAsia="宋体"/>
          <w:lang w:val="en-US" w:eastAsia="zh-CN"/>
        </w:rPr>
        <w:t>5.x</w:t>
      </w:r>
      <w:r>
        <w:rPr>
          <w:rFonts w:eastAsia="宋体"/>
          <w:lang w:val="en-US" w:eastAsia="zh-CN"/>
        </w:rPr>
        <w:t>.2.2</w:t>
      </w:r>
      <w:r>
        <w:t>-1 lists B</w:t>
      </w:r>
      <w:r>
        <w:rPr>
          <w:lang w:eastAsia="ja-JP"/>
        </w:rPr>
        <w:t xml:space="preserve">and </w:t>
      </w:r>
      <w:r>
        <w:rPr>
          <w:rFonts w:eastAsia="宋体"/>
          <w:lang w:val="en-US" w:eastAsia="zh-CN"/>
        </w:rPr>
        <w:t>n</w:t>
      </w:r>
      <w:r>
        <w:rPr>
          <w:lang w:eastAsia="ja-JP"/>
        </w:rPr>
        <w:t xml:space="preserve">X </w:t>
      </w:r>
      <w:r>
        <w:t>+ B</w:t>
      </w:r>
      <w:r>
        <w:rPr>
          <w:lang w:eastAsia="ja-JP"/>
        </w:rPr>
        <w:t xml:space="preserve">and </w:t>
      </w:r>
      <w:r>
        <w:rPr>
          <w:rFonts w:eastAsia="宋体"/>
          <w:lang w:val="en-US" w:eastAsia="zh-CN"/>
        </w:rPr>
        <w:t>n</w:t>
      </w:r>
      <w:r>
        <w:rPr>
          <w:lang w:eastAsia="ja-JP"/>
        </w:rPr>
        <w:t>Y</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bookmarkEnd w:id="324"/>
    <w:p>
      <w:pPr>
        <w:pStyle w:val="114"/>
        <w:keepNext/>
        <w:keepLines/>
        <w:pageBreakBefore w:val="0"/>
        <w:kinsoku/>
        <w:wordWrap/>
        <w:topLinePunct w:val="0"/>
        <w:bidi w:val="0"/>
        <w:rPr>
          <w:lang w:val="en-US"/>
        </w:rPr>
      </w:pPr>
      <w:bookmarkStart w:id="326" w:name="OLE_LINK67"/>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 xml:space="preserve">-1: </w:t>
      </w:r>
      <w:bookmarkStart w:id="327" w:name="OLE_LINK63"/>
      <w:r>
        <w:rPr>
          <w:lang w:val="en-US"/>
        </w:rPr>
        <w:t xml:space="preserve">Band </w:t>
      </w:r>
      <w:r>
        <w:rPr>
          <w:rFonts w:eastAsia="宋体"/>
          <w:lang w:val="en-US" w:eastAsia="zh-CN"/>
        </w:rPr>
        <w:t>n</w:t>
      </w:r>
      <w:r>
        <w:rPr>
          <w:lang w:val="en-US" w:eastAsia="ja-JP"/>
        </w:rPr>
        <w:t>X</w:t>
      </w:r>
      <w:r>
        <w:rPr>
          <w:lang w:val="en-US"/>
        </w:rPr>
        <w:t xml:space="preserve"> and Band </w:t>
      </w:r>
      <w:r>
        <w:rPr>
          <w:rFonts w:eastAsia="宋体"/>
          <w:lang w:val="en-US" w:eastAsia="zh-CN"/>
        </w:rPr>
        <w:t>n</w:t>
      </w:r>
      <w:r>
        <w:rPr>
          <w:lang w:val="en-US" w:eastAsia="ja-JP"/>
        </w:rPr>
        <w:t>Y</w:t>
      </w:r>
      <w:r>
        <w:rPr>
          <w:lang w:val="en-US"/>
        </w:rPr>
        <w:t xml:space="preserve"> </w:t>
      </w:r>
      <w:r>
        <w:rPr>
          <w:rFonts w:hint="eastAsia" w:eastAsia="宋体"/>
          <w:lang w:val="en-US" w:eastAsia="zh-CN"/>
        </w:rPr>
        <w:t xml:space="preserve">for 2CC </w:t>
      </w:r>
      <w:r>
        <w:rPr>
          <w:lang w:val="en-US" w:eastAsia="zh-CN"/>
        </w:rPr>
        <w:t>U</w:t>
      </w:r>
      <w:r>
        <w:rPr>
          <w:lang w:val="en-US"/>
        </w:rPr>
        <w:t>L IMD products</w:t>
      </w:r>
      <w:bookmarkEnd w:id="327"/>
    </w:p>
    <w:bookmarkEnd w:id="325"/>
    <w:bookmarkEnd w:id="326"/>
    <w:tbl>
      <w:tblPr>
        <w:tblStyle w:val="89"/>
        <w:tblW w:w="9853" w:type="dxa"/>
        <w:tblInd w:w="5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885"/>
        <w:gridCol w:w="1800"/>
        <w:gridCol w:w="1749"/>
        <w:gridCol w:w="1620"/>
        <w:gridCol w:w="1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6"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b w:val="0"/>
                <w:lang w:val="en-US"/>
              </w:rPr>
            </w:pPr>
            <w:r>
              <w:rPr>
                <w:lang w:eastAsia="en-GB"/>
              </w:rPr>
              <w:t>UE UL carriers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x_low</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x_high</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y_low</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y_high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eastAsia="en-GB"/>
              </w:rPr>
            </w:pPr>
            <w:r>
              <w:rPr>
                <w:lang w:eastAsia="en-GB"/>
              </w:rPr>
              <w:t>2nd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w:t>
            </w:r>
            <w:r>
              <w:rPr>
                <w:lang w:eastAsia="zh-CN"/>
              </w:rPr>
              <w:t>f</w:t>
            </w:r>
            <w:r>
              <w:rPr>
                <w:vertAlign w:val="subscript"/>
                <w:lang w:eastAsia="zh-CN"/>
              </w:rPr>
              <w:t>y</w:t>
            </w:r>
            <w:r>
              <w:rPr>
                <w:vertAlign w:val="subscript"/>
                <w:lang w:val="en-US"/>
              </w:rPr>
              <w:t>_low</w:t>
            </w:r>
            <w:r>
              <w:rPr>
                <w:lang w:val="en-US"/>
              </w:rPr>
              <w:t xml:space="preserve"> – f</w:t>
            </w:r>
            <w:r>
              <w:rPr>
                <w:vertAlign w:val="subscript"/>
                <w:lang w:val="en-US"/>
              </w:rPr>
              <w:t>x_high</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f</w:t>
            </w:r>
            <w:r>
              <w:rPr>
                <w:vertAlign w:val="subscript"/>
                <w:lang w:val="en-US"/>
              </w:rPr>
              <w:t>x_low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val="en-US"/>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3</w:t>
            </w:r>
            <w:r>
              <w:rPr>
                <w:vertAlign w:val="superscript"/>
                <w:lang w:val="en-US"/>
              </w:rPr>
              <w:t>rd</w:t>
            </w:r>
            <w:r>
              <w:rPr>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3</w:t>
            </w:r>
            <w:r>
              <w:rPr>
                <w:vertAlign w:val="superscript"/>
                <w:lang w:val="en-US"/>
              </w:rPr>
              <w:t>rd</w:t>
            </w:r>
            <w:r>
              <w:rPr>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val="en-US"/>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val="en-US"/>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x_low</w:t>
            </w:r>
            <w:r>
              <w:rPr>
                <w:lang w:val="en-US"/>
              </w:rPr>
              <w:t xml:space="preserve"> –1*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x_high</w:t>
            </w:r>
            <w:r>
              <w:rPr>
                <w:lang w:val="en-US"/>
              </w:rPr>
              <w:t xml:space="preserve"> – 1*f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y_low</w:t>
            </w:r>
            <w:r>
              <w:rPr>
                <w:lang w:val="en-US"/>
              </w:rPr>
              <w:t xml:space="preserve"> – 1*f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y_high</w:t>
            </w:r>
            <w:r>
              <w:rPr>
                <w:lang w:val="en-US"/>
              </w:rPr>
              <w:t xml:space="preserve"> – 1*f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IMD</w:t>
            </w:r>
            <w:r>
              <w:rPr>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–2*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–2* f</w:t>
            </w:r>
            <w:r>
              <w:rPr>
                <w:vertAlign w:val="subscript"/>
                <w:lang w:val="en-US"/>
              </w:rPr>
              <w:t>y_low</w:t>
            </w:r>
            <w:r>
              <w:rPr>
                <w:lang w:val="en-US"/>
              </w:rPr>
              <w:t>|</w:t>
            </w:r>
          </w:p>
        </w:tc>
        <w:tc>
          <w:tcPr>
            <w:tcW w:w="3419" w:type="dxa"/>
            <w:gridSpan w:val="2"/>
            <w:vMerge w:val="restart"/>
            <w:tcBorders>
              <w:top w:val="single" w:color="auto" w:sz="4" w:space="0"/>
              <w:left w:val="single" w:color="auto" w:sz="4" w:space="0"/>
              <w:right w:val="single" w:color="auto" w:sz="4" w:space="0"/>
            </w:tcBorders>
            <w:shd w:val="clear" w:color="auto" w:fill="AEAAAA" w:themeFill="background2" w:themeFillShade="BF"/>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vMerge w:val="continue"/>
            <w:tcBorders>
              <w:left w:val="single" w:color="auto" w:sz="4" w:space="0"/>
              <w:bottom w:val="single" w:color="auto" w:sz="4" w:space="0"/>
              <w:right w:val="single" w:color="auto" w:sz="4" w:space="0"/>
            </w:tcBorders>
            <w:shd w:val="clear" w:color="auto" w:fill="AEAAAA" w:themeFill="background2" w:themeFillShade="BF"/>
            <w:tcMar>
              <w:left w:w="57" w:type="dxa"/>
              <w:right w:w="57" w:type="dxa"/>
            </w:tcMar>
            <w:vAlign w:val="bottom"/>
          </w:tcPr>
          <w:p>
            <w:pPr>
              <w:keepNext/>
              <w:keepLines/>
              <w:pageBreakBefore w:val="0"/>
              <w:kinsoku/>
              <w:wordWrap/>
              <w:topLinePunct w:val="0"/>
              <w:bidi w:val="0"/>
              <w:spacing w:after="0"/>
              <w:jc w:val="center"/>
              <w:rPr>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eastAsia="zh-CN"/>
              </w:rPr>
              <w:t>Two-tone</w:t>
            </w:r>
            <w:r>
              <w:rPr>
                <w:rFonts w:ascii="Arial" w:hAnsi="Arial" w:cs="Arial"/>
                <w:sz w:val="18"/>
                <w:lang w:val="en-US"/>
              </w:rPr>
              <w:t xml:space="preserve"> </w:t>
            </w:r>
            <w:r>
              <w:rPr>
                <w:rFonts w:ascii="Arial" w:hAnsi="Arial" w:cs="Arial"/>
                <w:sz w:val="18"/>
                <w:lang w:val="en-US" w:eastAsia="ja-JP"/>
              </w:rPr>
              <w:t>4</w:t>
            </w:r>
            <w:r>
              <w:rPr>
                <w:rFonts w:ascii="Arial" w:hAnsi="Arial" w:cs="Arial"/>
                <w:sz w:val="18"/>
                <w:vertAlign w:val="superscript"/>
                <w:lang w:val="en-US" w:eastAsia="ja-JP"/>
              </w:rPr>
              <w:t>th</w:t>
            </w:r>
            <w:r>
              <w:rPr>
                <w:rFonts w:ascii="Arial" w:hAnsi="Arial" w:cs="Arial"/>
                <w:sz w:val="18"/>
                <w:lang w:val="en-US" w:eastAsia="ja-JP"/>
              </w:rPr>
              <w:t xml:space="preserve"> </w:t>
            </w:r>
            <w:r>
              <w:rPr>
                <w:rFonts w:ascii="Arial" w:hAnsi="Arial" w:cs="Arial"/>
                <w:sz w:val="18"/>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x_low</w:t>
            </w:r>
            <w:r>
              <w:rPr>
                <w:lang w:val="en-US"/>
              </w:rPr>
              <w:t xml:space="preserve"> +1*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x_high</w:t>
            </w:r>
            <w:r>
              <w:rPr>
                <w:lang w:val="en-US"/>
              </w:rPr>
              <w:t xml:space="preserve"> + 1*f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y_low</w:t>
            </w:r>
            <w:r>
              <w:rPr>
                <w:lang w:val="en-US"/>
              </w:rPr>
              <w:t xml:space="preserve"> + 1*f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y_high</w:t>
            </w:r>
            <w:r>
              <w:rPr>
                <w:lang w:val="en-US"/>
              </w:rPr>
              <w:t xml:space="preserve"> + 1*f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Two</w:t>
            </w:r>
            <w:r>
              <w:rPr>
                <w:lang w:eastAsia="zh-CN"/>
              </w:rPr>
              <w:t>-tone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+2*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+2* f</w:t>
            </w:r>
            <w:r>
              <w:rPr>
                <w:vertAlign w:val="subscript"/>
                <w:lang w:val="en-US"/>
              </w:rPr>
              <w:t>y_high</w:t>
            </w:r>
            <w:r>
              <w:rPr>
                <w:lang w:val="en-US"/>
              </w:rPr>
              <w:t>|</w:t>
            </w:r>
          </w:p>
        </w:tc>
        <w:tc>
          <w:tcPr>
            <w:tcW w:w="3419" w:type="dxa"/>
            <w:gridSpan w:val="2"/>
            <w:vMerge w:val="restart"/>
            <w:tcBorders>
              <w:top w:val="single" w:color="auto" w:sz="4" w:space="0"/>
              <w:left w:val="single" w:color="auto" w:sz="4" w:space="0"/>
              <w:right w:val="single" w:color="auto" w:sz="4" w:space="0"/>
            </w:tcBorders>
            <w:shd w:val="clear" w:color="auto" w:fill="AEAAAA" w:themeFill="background2" w:themeFillShade="BF"/>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vMerge w:val="continue"/>
            <w:tcBorders>
              <w:left w:val="single" w:color="auto" w:sz="4" w:space="0"/>
              <w:bottom w:val="single" w:color="auto" w:sz="4" w:space="0"/>
              <w:right w:val="single" w:color="auto" w:sz="4" w:space="0"/>
            </w:tcBorders>
            <w:shd w:val="clear" w:color="auto" w:fill="AEAAAA" w:themeFill="background2" w:themeFillShade="BF"/>
            <w:tcMar>
              <w:left w:w="57" w:type="dxa"/>
              <w:right w:w="57" w:type="dxa"/>
            </w:tcMar>
            <w:vAlign w:val="bottom"/>
          </w:tcPr>
          <w:p>
            <w:pPr>
              <w:keepNext/>
              <w:keepLines/>
              <w:pageBreakBefore w:val="0"/>
              <w:kinsoku/>
              <w:wordWrap/>
              <w:topLinePunct w:val="0"/>
              <w:bidi w:val="0"/>
              <w:spacing w:after="0"/>
              <w:jc w:val="center"/>
              <w:rPr>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x_low</w:t>
            </w:r>
            <w:r>
              <w:rPr>
                <w:lang w:val="en-US"/>
              </w:rPr>
              <w:t xml:space="preserve"> – 4*f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x_high</w:t>
            </w:r>
            <w:r>
              <w:rPr>
                <w:lang w:val="en-US"/>
              </w:rPr>
              <w:t xml:space="preserve"> – 4*f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4*f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4*f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 xml:space="preserve">IMD </w:t>
            </w:r>
            <w:r>
              <w:rPr>
                <w:lang w:eastAsia="zh-CN"/>
              </w:rPr>
              <w:t>frequency</w:t>
            </w:r>
            <w:r>
              <w:rPr>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- 3*f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- 3*f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- 3*f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-3*f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x_low</w:t>
            </w:r>
            <w:r>
              <w:rPr>
                <w:lang w:val="en-US"/>
              </w:rPr>
              <w:t xml:space="preserve"> + 4*f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x_high</w:t>
            </w:r>
            <w:r>
              <w:rPr>
                <w:lang w:val="en-US"/>
              </w:rPr>
              <w:t xml:space="preserve"> + 4*f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+ 4*f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+ 4*f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IMD</w:t>
            </w:r>
            <w:r>
              <w:rPr>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+ 3*f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+ 3*f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+ 3*f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+ 3*f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 xml:space="preserve">IMD </w:t>
            </w:r>
            <w:r>
              <w:rPr>
                <w:lang w:eastAsia="zh-CN"/>
              </w:rPr>
              <w:t>frequency</w:t>
            </w:r>
            <w:r>
              <w:rPr>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9853" w:type="dxa"/>
            <w:gridSpan w:val="5"/>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20"/>
              <w:keepNext/>
              <w:keepLines/>
              <w:pageBreakBefore w:val="0"/>
              <w:kinsoku/>
              <w:wordWrap/>
              <w:topLinePunct w:val="0"/>
              <w:bidi w:val="0"/>
              <w:rPr>
                <w:lang w:val="en-US"/>
              </w:rPr>
            </w:pPr>
            <w:r>
              <w:t>NOTE :</w:t>
            </w:r>
            <w:r>
              <w:tab/>
            </w:r>
            <w:r>
              <w:t>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tc>
      </w:tr>
    </w:tbl>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5.x</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n</w:t>
      </w:r>
      <w:r>
        <w:rPr>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宋体"/>
          <w:lang w:val="en-US" w:eastAsia="zh-CN"/>
        </w:rPr>
        <w:t>nX or band nY</w:t>
      </w:r>
      <w:r>
        <w:rPr>
          <w:lang w:eastAsia="ko-KR"/>
        </w:rPr>
        <w:t>.</w:t>
      </w:r>
    </w:p>
    <w:p>
      <w:pPr>
        <w:keepNext/>
        <w:keepLines/>
        <w:pageBreakBefore w:val="0"/>
        <w:kinsoku/>
        <w:wordWrap/>
        <w:topLinePunct w:val="0"/>
        <w:bidi w:val="0"/>
        <w:spacing w:before="120" w:after="120"/>
      </w:pPr>
      <w:r>
        <w:t xml:space="preserve">Table </w:t>
      </w:r>
      <w:r>
        <w:rPr>
          <w:rFonts w:hint="eastAsia" w:eastAsia="宋体"/>
          <w:lang w:val="en-US" w:eastAsia="zh-CN"/>
        </w:rPr>
        <w:t>5.x</w:t>
      </w:r>
      <w:r>
        <w:rPr>
          <w:rFonts w:eastAsia="宋体"/>
          <w:lang w:val="en-US" w:eastAsia="zh-CN"/>
        </w:rPr>
        <w:t>.2.2</w:t>
      </w:r>
      <w:r>
        <w:t>-</w:t>
      </w:r>
      <w:r>
        <w:rPr>
          <w:rFonts w:hint="eastAsia" w:eastAsia="宋体"/>
          <w:lang w:val="en-US" w:eastAsia="zh-CN"/>
        </w:rPr>
        <w:t>2</w:t>
      </w:r>
      <w:r>
        <w:t xml:space="preserve"> lists B</w:t>
      </w:r>
      <w:r>
        <w:rPr>
          <w:lang w:eastAsia="ja-JP"/>
        </w:rPr>
        <w:t xml:space="preserve">and </w:t>
      </w:r>
      <w:r>
        <w:rPr>
          <w:rFonts w:eastAsia="宋体"/>
          <w:lang w:val="en-US" w:eastAsia="zh-CN"/>
        </w:rPr>
        <w:t>n</w:t>
      </w:r>
      <w:r>
        <w:rPr>
          <w:lang w:eastAsia="ja-JP"/>
        </w:rPr>
        <w:t xml:space="preserve">X </w:t>
      </w:r>
      <w:r>
        <w:t>+ B</w:t>
      </w:r>
      <w:r>
        <w:rPr>
          <w:lang w:eastAsia="ja-JP"/>
        </w:rPr>
        <w:t xml:space="preserve">and </w:t>
      </w:r>
      <w:r>
        <w:rPr>
          <w:rFonts w:eastAsia="宋体"/>
          <w:lang w:val="en-US" w:eastAsia="zh-CN"/>
        </w:rPr>
        <w:t>n</w:t>
      </w:r>
      <w:r>
        <w:rPr>
          <w:lang w:eastAsia="ja-JP"/>
        </w:rPr>
        <w:t>Y</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w:t>
      </w:r>
      <w:r>
        <w:rPr>
          <w:lang w:eastAsia="ja-JP"/>
        </w:rPr>
        <w:t>X</w:t>
      </w:r>
      <w:r>
        <w:rPr>
          <w:rFonts w:hint="eastAsia" w:eastAsia="宋体"/>
          <w:lang w:val="en-US" w:eastAsia="zh-CN"/>
        </w:rPr>
        <w:t>-</w:t>
      </w:r>
      <w:r>
        <w:t xml:space="preserve"> B</w:t>
      </w:r>
      <w:r>
        <w:rPr>
          <w:lang w:eastAsia="ja-JP"/>
        </w:rPr>
        <w:t xml:space="preserve">and </w:t>
      </w:r>
      <w:r>
        <w:rPr>
          <w:rFonts w:eastAsia="宋体"/>
          <w:lang w:val="en-US" w:eastAsia="zh-CN"/>
        </w:rPr>
        <w:t>n</w:t>
      </w:r>
      <w:r>
        <w:rPr>
          <w:lang w:eastAsia="ja-JP"/>
        </w:rPr>
        <w:t>Y</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w:t>
      </w:r>
      <w:r>
        <w:rPr>
          <w:rFonts w:hint="eastAsia" w:eastAsia="宋体"/>
          <w:lang w:val="en-US" w:eastAsia="zh-CN"/>
        </w:rPr>
        <w:t>2</w:t>
      </w:r>
      <w:r>
        <w:rPr>
          <w:lang w:val="en-US"/>
        </w:rPr>
        <w:t xml:space="preserve">: Band </w:t>
      </w:r>
      <w:r>
        <w:rPr>
          <w:rFonts w:eastAsia="宋体"/>
          <w:lang w:val="en-US" w:eastAsia="zh-CN"/>
        </w:rPr>
        <w:t>n</w:t>
      </w:r>
      <w:r>
        <w:rPr>
          <w:lang w:val="en-US" w:eastAsia="ja-JP"/>
        </w:rPr>
        <w:t>X</w:t>
      </w:r>
      <w:r>
        <w:rPr>
          <w:lang w:val="en-US"/>
        </w:rPr>
        <w:t xml:space="preserve"> and Band </w:t>
      </w:r>
      <w:r>
        <w:rPr>
          <w:rFonts w:eastAsia="宋体"/>
          <w:lang w:val="en-US" w:eastAsia="zh-CN"/>
        </w:rPr>
        <w:t>n</w:t>
      </w:r>
      <w:r>
        <w:rPr>
          <w:lang w:val="en-US" w:eastAsia="ja-JP"/>
        </w:rPr>
        <w:t>Y</w:t>
      </w:r>
      <w:r>
        <w:rPr>
          <w:rFonts w:hint="eastAsia" w:eastAsia="宋体"/>
          <w:lang w:val="en-US" w:eastAsia="zh-CN"/>
        </w:rPr>
        <w:t xml:space="preserve"> for 3CC </w:t>
      </w:r>
      <w:r>
        <w:rPr>
          <w:lang w:val="en-US" w:eastAsia="zh-CN"/>
        </w:rPr>
        <w:t>U</w:t>
      </w:r>
      <w:r>
        <w:rPr>
          <w:lang w:val="en-US"/>
        </w:rPr>
        <w:t>L IMD products</w:t>
      </w:r>
    </w:p>
    <w:tbl>
      <w:tblPr>
        <w:tblStyle w:val="89"/>
        <w:tblW w:w="10255" w:type="dxa"/>
        <w:tblInd w:w="0" w:type="dxa"/>
        <w:tblLayout w:type="fixed"/>
        <w:tblCellMar>
          <w:top w:w="0" w:type="dxa"/>
          <w:left w:w="108" w:type="dxa"/>
          <w:bottom w:w="0" w:type="dxa"/>
          <w:right w:w="108" w:type="dxa"/>
        </w:tblCellMar>
      </w:tblPr>
      <w:tblGrid>
        <w:gridCol w:w="2437"/>
        <w:gridCol w:w="2058"/>
        <w:gridCol w:w="1346"/>
        <w:gridCol w:w="2074"/>
        <w:gridCol w:w="2340"/>
      </w:tblGrid>
      <w:tr>
        <w:tblPrEx>
          <w:tblCellMar>
            <w:top w:w="0" w:type="dxa"/>
            <w:left w:w="108" w:type="dxa"/>
            <w:bottom w:w="0" w:type="dxa"/>
            <w:right w:w="108" w:type="dxa"/>
          </w:tblCellMar>
        </w:tblPrEx>
        <w:trPr>
          <w:trHeight w:val="56" w:hRule="atLeast"/>
        </w:trPr>
        <w:tc>
          <w:tcPr>
            <w:tcW w:w="2437"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 / CA</w:t>
            </w:r>
            <w:r>
              <w:rPr>
                <w:rFonts w:ascii="Arial" w:hAnsi="Arial" w:cs="Arial"/>
                <w:b/>
                <w:bCs/>
                <w:sz w:val="18"/>
                <w:szCs w:val="18"/>
                <w:vertAlign w:val="superscript"/>
              </w:rPr>
              <w:t>1</w:t>
            </w:r>
          </w:p>
        </w:tc>
        <w:tc>
          <w:tcPr>
            <w:tcW w:w="3404" w:type="dxa"/>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nX</w:t>
            </w:r>
          </w:p>
        </w:tc>
        <w:tc>
          <w:tcPr>
            <w:tcW w:w="4414" w:type="dxa"/>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CA_nY</w:t>
            </w:r>
            <w:r>
              <w:rPr>
                <w:rFonts w:hint="eastAsia" w:ascii="Arial" w:hAnsi="Arial" w:eastAsia="宋体" w:cs="Arial"/>
                <w:b/>
                <w:bCs/>
                <w:sz w:val="18"/>
                <w:szCs w:val="18"/>
                <w:lang w:val="en-US" w:eastAsia="zh-CN"/>
              </w:rPr>
              <w:t>B/</w:t>
            </w:r>
            <w:r>
              <w:rPr>
                <w:rFonts w:ascii="Arial" w:hAnsi="Arial" w:cs="Arial"/>
                <w:b/>
                <w:bCs/>
                <w:sz w:val="18"/>
                <w:szCs w:val="18"/>
              </w:rPr>
              <w:t>C</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 (all MHz)</w:t>
            </w:r>
          </w:p>
        </w:tc>
        <w:tc>
          <w:tcPr>
            <w:tcW w:w="20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fx_low</w:t>
            </w:r>
          </w:p>
        </w:tc>
        <w:tc>
          <w:tcPr>
            <w:tcW w:w="1346"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fx_high</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fy_low</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60"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rPr>
              <w:t>fUL</w:t>
            </w:r>
            <w:r>
              <w:rPr>
                <w:rFonts w:hint="eastAsia" w:ascii="Arial" w:hAnsi="Arial" w:eastAsia="宋体" w:cs="Arial"/>
                <w:b/>
                <w:bCs/>
                <w:sz w:val="18"/>
                <w:szCs w:val="18"/>
                <w:lang w:val="en-US" w:eastAsia="zh-CN"/>
              </w:rPr>
              <w:t xml:space="preserve"> </w:t>
            </w:r>
          </w:p>
        </w:tc>
        <w:tc>
          <w:tcPr>
            <w:tcW w:w="340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441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hint="eastAsia" w:ascii="Arial" w:hAnsi="Arial" w:eastAsia="宋体" w:cs="Arial"/>
                <w:b/>
                <w:bCs/>
                <w:sz w:val="18"/>
                <w:szCs w:val="18"/>
                <w:lang w:val="en-US" w:eastAsia="zh-CN"/>
              </w:rPr>
              <w:t>D</w:t>
            </w:r>
            <w:r>
              <w:rPr>
                <w:rFonts w:ascii="Arial" w:hAnsi="Arial" w:cs="Arial"/>
                <w:b/>
                <w:bCs/>
                <w:sz w:val="18"/>
                <w:szCs w:val="18"/>
              </w:rPr>
              <w:t>L</w:t>
            </w:r>
          </w:p>
        </w:tc>
        <w:tc>
          <w:tcPr>
            <w:tcW w:w="340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56" w:hRule="atLeast"/>
        </w:trPr>
        <w:tc>
          <w:tcPr>
            <w:tcW w:w="2437" w:type="dxa"/>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058" w:type="dxa"/>
            <w:vMerge w:val="restart"/>
            <w:tcBorders>
              <w:top w:val="nil"/>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346" w:type="dxa"/>
            <w:vMerge w:val="restart"/>
            <w:tcBorders>
              <w:top w:val="nil"/>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kern w:val="2"/>
                <w:sz w:val="18"/>
                <w:lang w:val="en-US" w:eastAsia="zh-CN"/>
              </w:rPr>
            </w:pPr>
            <w:r>
              <w:rPr>
                <w:rFonts w:hint="eastAsia" w:ascii="Arial" w:hAnsi="Arial" w:eastAsia="宋体" w:cs="Arial"/>
                <w:kern w:val="2"/>
                <w:sz w:val="18"/>
                <w:lang w:val="en-US" w:eastAsia="zh-CN"/>
              </w:rPr>
              <w:t xml:space="preserve">Minimum </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kern w:val="2"/>
                <w:sz w:val="18"/>
                <w:lang w:val="en-US" w:eastAsia="zh-CN"/>
              </w:rPr>
            </w:pPr>
            <w:r>
              <w:rPr>
                <w:rFonts w:hint="eastAsia" w:ascii="Arial" w:hAnsi="Arial" w:eastAsia="宋体" w:cs="Arial"/>
                <w:kern w:val="2"/>
                <w:sz w:val="18"/>
                <w:lang w:val="en-US" w:eastAsia="zh-CN"/>
              </w:rPr>
              <w:t>Maximum</w:t>
            </w:r>
          </w:p>
        </w:tc>
      </w:tr>
      <w:tr>
        <w:tblPrEx>
          <w:tblCellMar>
            <w:top w:w="0" w:type="dxa"/>
            <w:left w:w="108" w:type="dxa"/>
            <w:bottom w:w="0" w:type="dxa"/>
            <w:right w:w="108" w:type="dxa"/>
          </w:tblCellMar>
        </w:tblPrEx>
        <w:trPr>
          <w:trHeight w:val="56" w:hRule="atLeast"/>
        </w:trPr>
        <w:tc>
          <w:tcPr>
            <w:tcW w:w="2437"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2058"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346"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441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products</w:t>
            </w:r>
          </w:p>
        </w:tc>
        <w:tc>
          <w:tcPr>
            <w:tcW w:w="20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fxUL_low-max2CCBW</w:t>
            </w:r>
          </w:p>
        </w:tc>
        <w:tc>
          <w:tcPr>
            <w:tcW w:w="1346"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(MHz)</w:t>
            </w:r>
          </w:p>
        </w:tc>
        <w:tc>
          <w:tcPr>
            <w:tcW w:w="340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441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7818" w:type="dxa"/>
            <w:gridSpan w:val="4"/>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3UL CC IMD shall be included here, even if no issues are identified.</w:t>
            </w:r>
          </w:p>
        </w:tc>
      </w:tr>
      <w:tr>
        <w:tblPrEx>
          <w:tblCellMar>
            <w:top w:w="0" w:type="dxa"/>
            <w:left w:w="108" w:type="dxa"/>
            <w:bottom w:w="0" w:type="dxa"/>
            <w:right w:w="108" w:type="dxa"/>
          </w:tblCellMar>
        </w:tblPrEx>
        <w:trPr>
          <w:trHeight w:val="56" w:hRule="atLeast"/>
        </w:trPr>
        <w:tc>
          <w:tcPr>
            <w:tcW w:w="10255"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 xml:space="preserve">NOTE </w:t>
            </w:r>
            <w:r>
              <w:rPr>
                <w:rFonts w:hint="eastAsia" w:eastAsia="宋体"/>
                <w:lang w:val="en-US" w:eastAsia="zh-CN"/>
              </w:rPr>
              <w:t>1</w:t>
            </w:r>
            <w:r>
              <w:t>:</w:t>
            </w:r>
            <w:r>
              <w:tab/>
            </w:r>
            <w:r>
              <w:t xml:space="preserve">If the two bands are not part of the same or adjacent band groups as defined in </w:t>
            </w:r>
            <w:r>
              <w:rPr>
                <w:rFonts w:hint="eastAsia"/>
                <w:szCs w:val="18"/>
                <w:lang w:val="en-US" w:eastAsia="zh-CN"/>
              </w:rPr>
              <w:t>table A.1</w:t>
            </w:r>
            <w:r>
              <w:t>, the analysis can be ignored.</w:t>
            </w:r>
          </w:p>
          <w:p>
            <w:pPr>
              <w:pStyle w:val="120"/>
              <w:keepNext/>
              <w:keepLines/>
              <w:pageBreakBefore w:val="0"/>
              <w:kinsoku/>
              <w:wordWrap/>
              <w:topLinePunct w:val="0"/>
              <w:bidi w:val="0"/>
            </w:pPr>
            <w:r>
              <w:t xml:space="preserve">NOTE </w:t>
            </w:r>
            <w:r>
              <w:rPr>
                <w:rFonts w:hint="eastAsia" w:eastAsia="宋体"/>
                <w:lang w:val="en-US" w:eastAsia="zh-CN"/>
              </w:rPr>
              <w:t>2</w:t>
            </w:r>
            <w:r>
              <w:t>:</w:t>
            </w:r>
            <w:r>
              <w:tab/>
            </w:r>
            <w:r>
              <w:t>For contiguous intra-band ULCA, the minimum and maximum separation BW are 0MHz and Min(fy_high-fy_low, maximum aggregated BW) respectively.</w:t>
            </w:r>
          </w:p>
        </w:tc>
      </w:tr>
    </w:tbl>
    <w:p>
      <w:pPr>
        <w:keepNext/>
        <w:keepLines/>
        <w:pageBreakBefore w:val="0"/>
        <w:kinsoku/>
        <w:wordWrap/>
        <w:topLinePunct w:val="0"/>
        <w:bidi w:val="0"/>
        <w:spacing w:before="120" w:after="120"/>
        <w:rPr>
          <w:rFonts w:eastAsia="宋体"/>
          <w:lang w:val="en-US" w:eastAsia="zh-CN"/>
        </w:rPr>
      </w:pPr>
      <w:r>
        <w:t xml:space="preserve">Table </w:t>
      </w:r>
      <w:r>
        <w:rPr>
          <w:rFonts w:hint="eastAsia" w:eastAsia="宋体"/>
          <w:lang w:val="en-US" w:eastAsia="zh-CN"/>
        </w:rPr>
        <w:t>5.x</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keepNext/>
        <w:keepLines/>
        <w:pageBreakBefore w:val="0"/>
        <w:kinsoku/>
        <w:wordWrap/>
        <w:topLinePunct w:val="0"/>
        <w:bidi w:val="0"/>
        <w:spacing w:before="120" w:after="120"/>
        <w:rPr>
          <w:rFonts w:eastAsia="宋体"/>
          <w:lang w:val="en-US" w:eastAsia="zh-CN"/>
        </w:rPr>
      </w:pPr>
      <w:r>
        <w:rPr>
          <w:i/>
          <w:iCs/>
          <w:lang w:eastAsia="en-GB"/>
        </w:rPr>
        <w:t xml:space="preserve">Editor's note: </w:t>
      </w:r>
      <w:r>
        <w:rPr>
          <w:rFonts w:hint="eastAsia" w:eastAsia="宋体"/>
          <w:i/>
          <w:iCs/>
          <w:lang w:val="en-US" w:eastAsia="zh-CN"/>
        </w:rPr>
        <w:t>If no need to add band combination to the protected band list, then Table 5.x.2.2-3 can be omitted.</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w:t>
      </w:r>
      <w:r>
        <w:rPr>
          <w:rFonts w:hint="eastAsia" w:eastAsia="宋体"/>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rPr>
            </w:pPr>
            <w:r>
              <w:rPr>
                <w:rFonts w:ascii="Arial" w:hAnsi="Arial" w:cs="Arial"/>
                <w:sz w:val="18"/>
                <w:lang w:val="en-US" w:eastAsia="zh-CN"/>
              </w:rPr>
              <w:t>CA</w:t>
            </w:r>
            <w:r>
              <w:rPr>
                <w:rFonts w:ascii="Arial" w:hAnsi="Arial" w:cs="Arial"/>
                <w:sz w:val="18"/>
              </w:rPr>
              <w:t>_</w:t>
            </w:r>
            <w:r>
              <w:rPr>
                <w:rFonts w:hint="eastAsia" w:ascii="Arial" w:hAnsi="Arial" w:eastAsia="宋体" w:cs="Arial"/>
                <w:sz w:val="18"/>
                <w:lang w:val="en-US" w:eastAsia="zh-CN"/>
              </w:rPr>
              <w:t>n</w:t>
            </w:r>
            <w:r>
              <w:rPr>
                <w:rFonts w:ascii="Arial" w:hAnsi="Arial" w:eastAsia="宋体" w:cs="Arial"/>
                <w:sz w:val="18"/>
                <w:lang w:eastAsia="zh-CN"/>
              </w:rPr>
              <w:t>X</w:t>
            </w:r>
            <w:r>
              <w:rPr>
                <w:rFonts w:ascii="Arial" w:hAnsi="Arial" w:cs="Arial"/>
                <w:sz w:val="18"/>
              </w:rPr>
              <w:t>-</w:t>
            </w:r>
            <w:r>
              <w:rPr>
                <w:rFonts w:hint="eastAsia" w:ascii="Arial" w:hAnsi="Arial" w:eastAsia="宋体" w:cs="Arial"/>
                <w:sz w:val="18"/>
                <w:lang w:val="en-US" w:eastAsia="zh-CN"/>
              </w:rPr>
              <w:t>n</w:t>
            </w:r>
            <w:r>
              <w:rPr>
                <w:rFonts w:ascii="Arial" w:hAnsi="Arial" w:eastAsia="宋体" w:cs="Arial"/>
                <w:sz w:val="18"/>
                <w:lang w:eastAsia="zh-CN"/>
              </w:rPr>
              <w:t>Y</w:t>
            </w:r>
          </w:p>
        </w:tc>
        <w:tc>
          <w:tcPr>
            <w:tcW w:w="2608"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6"/>
              </w:rPr>
            </w:pPr>
            <w:r>
              <w:rPr>
                <w:rFonts w:ascii="Arial" w:hAnsi="Arial" w:cs="Arial"/>
                <w:sz w:val="16"/>
              </w:rPr>
              <w:t>Frequency range</w:t>
            </w:r>
          </w:p>
        </w:tc>
        <w:tc>
          <w:tcPr>
            <w:tcW w:w="851"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jc w:val="right"/>
              <w:textAlignment w:val="baseline"/>
              <w:rPr>
                <w:rFonts w:ascii="Arial" w:hAnsi="Arial" w:cs="Arial"/>
                <w:sz w:val="16"/>
              </w:rPr>
            </w:pPr>
          </w:p>
        </w:tc>
        <w:tc>
          <w:tcPr>
            <w:tcW w:w="283"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rPr>
            </w:pPr>
            <w:r>
              <w:rPr>
                <w:rFonts w:ascii="Arial" w:hAnsi="Arial" w:cs="Arial"/>
                <w:sz w:val="16"/>
              </w:rPr>
              <w:t>-</w:t>
            </w:r>
          </w:p>
        </w:tc>
        <w:tc>
          <w:tcPr>
            <w:tcW w:w="852"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6"/>
              </w:rPr>
            </w:pPr>
          </w:p>
        </w:tc>
        <w:tc>
          <w:tcPr>
            <w:tcW w:w="1067"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lang w:eastAsia="ko-KR"/>
              </w:rPr>
            </w:pPr>
          </w:p>
        </w:tc>
        <w:tc>
          <w:tcPr>
            <w:tcW w:w="928"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lang w:eastAsia="ko-KR"/>
              </w:rPr>
            </w:pPr>
          </w:p>
        </w:tc>
        <w:tc>
          <w:tcPr>
            <w:tcW w:w="871"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6"/>
                <w:lang w:val="en-US" w:eastAsia="zh-CN"/>
              </w:rPr>
            </w:pPr>
            <w:r>
              <w:rPr>
                <w:rFonts w:hint="eastAsia" w:ascii="Arial" w:hAnsi="Arial" w:eastAsia="宋体" w:cs="Arial"/>
                <w:sz w:val="16"/>
                <w:lang w:val="en-US" w:eastAsia="zh-CN"/>
              </w:rPr>
              <w:t>x</w:t>
            </w:r>
          </w:p>
        </w:tc>
      </w:tr>
      <w:tr>
        <w:tblPrEx>
          <w:tblCellMar>
            <w:top w:w="0" w:type="dxa"/>
            <w:left w:w="108" w:type="dxa"/>
            <w:bottom w:w="0" w:type="dxa"/>
            <w:right w:w="108" w:type="dxa"/>
          </w:tblCellMar>
        </w:tblPrEx>
        <w:trPr>
          <w:trHeight w:val="157" w:hRule="atLeast"/>
          <w:jc w:val="center"/>
        </w:trPr>
        <w:tc>
          <w:tcPr>
            <w:tcW w:w="8946" w:type="dxa"/>
            <w:gridSpan w:val="8"/>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pPr>
            <w:r>
              <w:t xml:space="preserve">NOTE </w:t>
            </w:r>
            <w:r>
              <w:rPr>
                <w:rFonts w:hint="eastAsia"/>
                <w:lang w:val="en-US" w:eastAsia="zh-CN"/>
              </w:rPr>
              <w:t>x</w:t>
            </w:r>
            <w:r>
              <w:t>:</w:t>
            </w:r>
            <w:r>
              <w:tab/>
            </w:r>
            <w:r>
              <w:tab/>
            </w:r>
            <w:r>
              <w:rPr>
                <w:rFonts w:hint="eastAsia"/>
                <w:lang w:val="en-US" w:eastAsia="zh-CN"/>
              </w:rPr>
              <w:t>....</w:t>
            </w:r>
            <w:r>
              <w:t>.</w:t>
            </w:r>
          </w:p>
          <w:p>
            <w:pPr>
              <w:pStyle w:val="120"/>
              <w:keepNext/>
              <w:keepLines/>
              <w:pageBreakBefore w:val="0"/>
              <w:kinsoku/>
              <w:wordWrap/>
              <w:topLinePunct w:val="0"/>
              <w:bidi w:val="0"/>
              <w:rPr>
                <w:rFonts w:cs="Arial"/>
                <w:szCs w:val="22"/>
                <w:lang w:eastAsia="ko-KR"/>
              </w:rPr>
            </w:pPr>
            <w:r>
              <w:rPr>
                <w:i/>
                <w:iCs/>
                <w:lang w:eastAsia="en-GB"/>
              </w:rPr>
              <w:t xml:space="preserve">Editor's note: </w:t>
            </w:r>
            <w:r>
              <w:rPr>
                <w:rFonts w:hint="eastAsia"/>
                <w:i/>
                <w:iCs/>
                <w:lang w:eastAsia="en-GB"/>
              </w:rPr>
              <w:t xml:space="preserve">The NOTE order must keep consistent with the </w:t>
            </w:r>
            <w:r>
              <w:rPr>
                <w:i/>
                <w:iCs/>
                <w:lang w:eastAsia="en-GB"/>
              </w:rPr>
              <w:t>Table 6.5A.3.2.3-1</w:t>
            </w:r>
            <w:r>
              <w:rPr>
                <w:rFonts w:hint="eastAsia"/>
                <w:i/>
                <w:iCs/>
                <w:lang w:eastAsia="en-GB"/>
              </w:rPr>
              <w:t xml:space="preserve"> in TS38.101-1.</w:t>
            </w:r>
          </w:p>
        </w:tc>
      </w:tr>
    </w:tbl>
    <w:p>
      <w:pPr>
        <w:keepNext/>
        <w:keepLines/>
        <w:pageBreakBefore w:val="0"/>
        <w:kinsoku/>
        <w:wordWrap/>
        <w:topLinePunct w:val="0"/>
        <w:bidi w:val="0"/>
        <w:spacing w:after="0"/>
      </w:pPr>
    </w:p>
    <w:p>
      <w:pPr>
        <w:pStyle w:val="6"/>
        <w:keepNext/>
        <w:keepLines/>
        <w:pageBreakBefore w:val="0"/>
        <w:kinsoku/>
        <w:wordWrap/>
        <w:topLinePunct w:val="0"/>
        <w:bidi w:val="0"/>
        <w:rPr>
          <w:rFonts w:cs="Arial"/>
          <w:lang w:eastAsia="zh-CN"/>
        </w:rPr>
      </w:pPr>
      <w:bookmarkStart w:id="328" w:name="_Toc196229366"/>
      <w:bookmarkStart w:id="329" w:name="_Toc20545"/>
      <w:bookmarkStart w:id="330" w:name="_Toc27393"/>
      <w:bookmarkStart w:id="331" w:name="_Toc7991"/>
      <w:bookmarkStart w:id="332" w:name="_Toc109047248"/>
      <w:bookmarkStart w:id="333" w:name="_Toc8720"/>
      <w:r>
        <w:t>5.x.2.3</w:t>
      </w:r>
      <w:r>
        <w:tab/>
      </w:r>
      <w:r>
        <w:rPr>
          <w:rFonts w:cs="Arial"/>
          <w:szCs w:val="22"/>
          <w:lang w:val="en-US" w:eastAsia="zh-CN"/>
        </w:rPr>
        <w:t>REFSENS requirements</w:t>
      </w:r>
      <w:bookmarkEnd w:id="328"/>
      <w:bookmarkEnd w:id="329"/>
      <w:bookmarkEnd w:id="330"/>
      <w:bookmarkEnd w:id="331"/>
      <w:bookmarkEnd w:id="332"/>
      <w:bookmarkEnd w:id="333"/>
    </w:p>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val="en-US" w:eastAsia="zh-CN"/>
        </w:rPr>
      </w:pPr>
      <w:r>
        <w:rPr>
          <w:i/>
          <w:iCs/>
          <w:color w:val="auto"/>
          <w:lang w:eastAsia="en-GB"/>
        </w:rPr>
        <w:t xml:space="preserve">Editor's note 1: Text will be added if  IMD due to 2 bands UL </w:t>
      </w:r>
      <w:r>
        <w:rPr>
          <w:i/>
          <w:iCs/>
          <w:color w:val="auto"/>
          <w:lang w:val="en-US" w:eastAsia="en-GB"/>
        </w:rPr>
        <w:t>with 2 UL carriers</w:t>
      </w:r>
      <w:r>
        <w:rPr>
          <w:i/>
          <w:iCs/>
          <w:color w:val="auto"/>
          <w:lang w:eastAsia="en-GB"/>
        </w:rPr>
        <w:t xml:space="preserve"> or triple beat </w:t>
      </w:r>
      <w:r>
        <w:rPr>
          <w:i/>
          <w:iCs/>
          <w:color w:val="auto"/>
          <w:lang w:val="en-US" w:eastAsia="en-GB"/>
        </w:rPr>
        <w:t>due to 2 band</w:t>
      </w:r>
      <w:r>
        <w:rPr>
          <w:rFonts w:hint="eastAsia"/>
          <w:i/>
          <w:iCs/>
          <w:color w:val="auto"/>
          <w:lang w:val="en-US" w:eastAsia="zh-CN"/>
        </w:rPr>
        <w:t>s</w:t>
      </w:r>
      <w:r>
        <w:rPr>
          <w:i/>
          <w:iCs/>
          <w:color w:val="auto"/>
          <w:lang w:val="en-US" w:eastAsia="en-GB"/>
        </w:rPr>
        <w:t xml:space="preserve"> UL with 3 UL carriers</w:t>
      </w:r>
      <w:r>
        <w:rPr>
          <w:i/>
          <w:iCs/>
          <w:color w:val="auto"/>
          <w:lang w:val="en-US" w:eastAsia="zh-CN"/>
        </w:rPr>
        <w:t xml:space="preserve"> </w:t>
      </w:r>
      <w:r>
        <w:rPr>
          <w:i/>
          <w:iCs/>
          <w:color w:val="auto"/>
          <w:lang w:eastAsia="en-GB"/>
        </w:rPr>
        <w:t>issues are identified</w:t>
      </w:r>
      <w:r>
        <w:rPr>
          <w:rFonts w:hint="eastAsia"/>
          <w:i/>
          <w:iCs/>
          <w:color w:val="auto"/>
          <w:lang w:val="en-US" w:eastAsia="zh-CN"/>
        </w:rPr>
        <w:t xml:space="preserve"> in table 5.x.2.2-1 and table 5.x.2.2-2, respectively.</w:t>
      </w:r>
    </w:p>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eastAsia="en-GB"/>
        </w:rPr>
      </w:pPr>
      <w:r>
        <w:rPr>
          <w:i/>
          <w:iCs/>
          <w:color w:val="auto"/>
          <w:lang w:eastAsia="en-GB"/>
        </w:rPr>
        <w:t xml:space="preserve">Editor's note </w:t>
      </w:r>
      <w:r>
        <w:rPr>
          <w:rFonts w:hint="eastAsia"/>
          <w:i/>
          <w:iCs/>
          <w:color w:val="auto"/>
          <w:lang w:eastAsia="en-GB"/>
        </w:rPr>
        <w:t>2</w:t>
      </w:r>
      <w:r>
        <w:rPr>
          <w:i/>
          <w:iCs/>
          <w:color w:val="auto"/>
          <w:lang w:eastAsia="en-GB"/>
        </w:rPr>
        <w:t>: P</w:t>
      </w:r>
      <w:r>
        <w:rPr>
          <w:rFonts w:hint="eastAsia"/>
          <w:i/>
          <w:iCs/>
          <w:color w:val="auto"/>
          <w:lang w:eastAsia="en-GB"/>
        </w:rPr>
        <w:t xml:space="preserve">roponent </w:t>
      </w:r>
      <w:r>
        <w:rPr>
          <w:i/>
          <w:iCs/>
          <w:color w:val="auto"/>
          <w:lang w:eastAsia="en-GB"/>
        </w:rPr>
        <w:t xml:space="preserve">are encouraged </w:t>
      </w:r>
      <w:r>
        <w:rPr>
          <w:rFonts w:hint="eastAsia"/>
          <w:i/>
          <w:iCs/>
          <w:color w:val="auto"/>
          <w:lang w:eastAsia="en-GB"/>
        </w:rPr>
        <w:t>to provide t</w:t>
      </w:r>
      <w:r>
        <w:rPr>
          <w:i/>
          <w:iCs/>
          <w:color w:val="auto"/>
          <w:lang w:eastAsia="en-GB"/>
        </w:rPr>
        <w:t xml:space="preserve">he </w:t>
      </w:r>
      <w:r>
        <w:rPr>
          <w:rFonts w:hint="eastAsia"/>
          <w:i/>
          <w:iCs/>
          <w:color w:val="auto"/>
          <w:lang w:eastAsia="en-GB"/>
        </w:rPr>
        <w:t>detailed</w:t>
      </w:r>
      <w:r>
        <w:rPr>
          <w:i/>
          <w:iCs/>
          <w:color w:val="auto"/>
          <w:lang w:eastAsia="en-GB"/>
        </w:rPr>
        <w:t xml:space="preserve"> </w:t>
      </w:r>
      <w:r>
        <w:rPr>
          <w:rFonts w:hint="eastAsia"/>
          <w:i/>
          <w:iCs/>
          <w:color w:val="auto"/>
          <w:lang w:eastAsia="en-GB"/>
        </w:rPr>
        <w:t xml:space="preserve">technical </w:t>
      </w:r>
      <w:r>
        <w:rPr>
          <w:i/>
          <w:iCs/>
          <w:color w:val="auto"/>
          <w:lang w:eastAsia="en-GB"/>
        </w:rPr>
        <w:t xml:space="preserve">analysis </w:t>
      </w:r>
      <w:r>
        <w:rPr>
          <w:rFonts w:hint="eastAsia"/>
          <w:i/>
          <w:iCs/>
          <w:color w:val="auto"/>
          <w:lang w:eastAsia="en-GB"/>
        </w:rPr>
        <w:t xml:space="preserve">of </w:t>
      </w:r>
      <w:r>
        <w:rPr>
          <w:i/>
          <w:iCs/>
          <w:color w:val="auto"/>
          <w:lang w:eastAsia="en-GB"/>
        </w:rPr>
        <w:t xml:space="preserve">the </w:t>
      </w:r>
      <w:r>
        <w:rPr>
          <w:rFonts w:hint="eastAsia"/>
          <w:i/>
          <w:iCs/>
          <w:color w:val="auto"/>
          <w:lang w:eastAsia="en-GB"/>
        </w:rPr>
        <w:t>MSD requirements</w:t>
      </w:r>
      <w:r>
        <w:rPr>
          <w:i/>
          <w:iCs/>
          <w:color w:val="auto"/>
          <w:lang w:eastAsia="en-GB"/>
        </w:rPr>
        <w:t>.</w:t>
      </w:r>
      <w:r>
        <w:rPr>
          <w:rFonts w:hint="eastAsia"/>
          <w:i/>
          <w:iCs/>
          <w:color w:val="auto"/>
          <w:lang w:eastAsia="en-GB"/>
        </w:rPr>
        <w:t xml:space="preserve"> For example: RF architectu</w:t>
      </w:r>
      <w:r>
        <w:rPr>
          <w:i/>
          <w:iCs/>
          <w:color w:val="auto"/>
          <w:lang w:eastAsia="en-GB"/>
        </w:rPr>
        <w:t>r</w:t>
      </w:r>
      <w:r>
        <w:rPr>
          <w:rFonts w:hint="eastAsia"/>
          <w:i/>
          <w:iCs/>
          <w:color w:val="auto"/>
          <w:lang w:eastAsia="en-GB"/>
        </w:rPr>
        <w:t>e, RF</w:t>
      </w:r>
      <w:r>
        <w:rPr>
          <w:rFonts w:hint="eastAsia"/>
          <w:i/>
          <w:iCs/>
          <w:color w:val="auto"/>
          <w:lang w:val="en-US" w:eastAsia="zh-CN"/>
        </w:rPr>
        <w:t xml:space="preserve"> </w:t>
      </w:r>
      <w:r>
        <w:rPr>
          <w:rFonts w:hint="eastAsia"/>
          <w:i/>
          <w:iCs/>
          <w:color w:val="auto"/>
          <w:lang w:eastAsia="en-GB"/>
        </w:rPr>
        <w:t>components parameter, and etc.</w:t>
      </w:r>
      <w:r>
        <w:rPr>
          <w:i/>
          <w:iCs/>
          <w:color w:val="auto"/>
          <w:lang w:eastAsia="en-GB"/>
        </w:rPr>
        <w:t xml:space="preserve"> In the case where the proponent is missing some elements to calculate the REFSENS exception cases, the TP can be submitted to the “not for block approval” AI for expert support.</w:t>
      </w:r>
    </w:p>
    <w:p>
      <w:pPr>
        <w:pStyle w:val="4"/>
        <w:keepNext/>
        <w:keepLines/>
        <w:pageBreakBefore w:val="0"/>
        <w:kinsoku/>
        <w:wordWrap/>
        <w:topLinePunct w:val="0"/>
        <w:bidi w:val="0"/>
      </w:pPr>
      <w:bookmarkStart w:id="334" w:name="_Toc576"/>
      <w:bookmarkStart w:id="335" w:name="_Toc8484"/>
      <w:bookmarkStart w:id="336" w:name="_Toc132"/>
      <w:bookmarkStart w:id="337" w:name="_Toc24604"/>
      <w:bookmarkStart w:id="338" w:name="_Toc10071"/>
      <w:bookmarkStart w:id="339" w:name="_Toc196229367"/>
      <w:bookmarkStart w:id="340" w:name="_Toc6736"/>
      <w:bookmarkStart w:id="341" w:name="_Toc20565"/>
      <w:bookmarkStart w:id="342" w:name="_Toc10858"/>
      <w:r>
        <w:rPr>
          <w:rFonts w:hint="eastAsia"/>
          <w:lang w:eastAsia="zh-CN"/>
        </w:rPr>
        <w:t>5.1</w:t>
      </w:r>
      <w:r>
        <w:tab/>
      </w:r>
      <w:r>
        <w:t>CA_n</w:t>
      </w:r>
      <w:r>
        <w:rPr>
          <w:rFonts w:hint="eastAsia"/>
          <w:lang w:val="en-US" w:eastAsia="zh-CN"/>
        </w:rPr>
        <w:t>3</w:t>
      </w:r>
      <w:r>
        <w:t>-n</w:t>
      </w:r>
      <w:r>
        <w:rPr>
          <w:rFonts w:hint="eastAsia"/>
          <w:lang w:val="en-US" w:eastAsia="zh-CN"/>
        </w:rPr>
        <w:t>104</w:t>
      </w:r>
      <w:bookmarkEnd w:id="334"/>
      <w:bookmarkEnd w:id="335"/>
      <w:bookmarkEnd w:id="336"/>
      <w:bookmarkEnd w:id="337"/>
      <w:bookmarkEnd w:id="338"/>
      <w:bookmarkEnd w:id="339"/>
      <w:bookmarkEnd w:id="340"/>
      <w:bookmarkEnd w:id="341"/>
      <w:bookmarkEnd w:id="342"/>
    </w:p>
    <w:p>
      <w:pPr>
        <w:pStyle w:val="5"/>
        <w:keepNext/>
        <w:keepLines/>
        <w:pageBreakBefore w:val="0"/>
        <w:kinsoku/>
        <w:wordWrap/>
        <w:topLinePunct w:val="0"/>
        <w:bidi w:val="0"/>
        <w:rPr>
          <w:lang w:val="en-US" w:eastAsia="zh-CN"/>
        </w:rPr>
      </w:pPr>
      <w:bookmarkStart w:id="343" w:name="_Toc196229368"/>
      <w:bookmarkStart w:id="344" w:name="_Toc21689"/>
      <w:bookmarkStart w:id="345" w:name="_Toc28836"/>
      <w:bookmarkStart w:id="346" w:name="_Toc13870"/>
      <w:r>
        <w:rPr>
          <w:rFonts w:hint="eastAsia" w:eastAsia="宋体"/>
          <w:lang w:eastAsia="zh-CN"/>
        </w:rPr>
        <w:t>5.1</w:t>
      </w:r>
      <w:r>
        <w:t>.1</w:t>
      </w:r>
      <w:r>
        <w:tab/>
      </w:r>
      <w:r>
        <w:rPr>
          <w:lang w:val="en-US" w:eastAsia="zh-CN"/>
        </w:rPr>
        <w:t>Common for 1 band UL and 2 bands UL CA</w:t>
      </w:r>
      <w:bookmarkEnd w:id="343"/>
      <w:bookmarkEnd w:id="344"/>
      <w:bookmarkEnd w:id="345"/>
      <w:bookmarkEnd w:id="346"/>
    </w:p>
    <w:p>
      <w:pPr>
        <w:pStyle w:val="6"/>
        <w:keepNext/>
        <w:keepLines/>
        <w:pageBreakBefore w:val="0"/>
        <w:kinsoku/>
        <w:wordWrap/>
        <w:topLinePunct w:val="0"/>
        <w:bidi w:val="0"/>
      </w:pPr>
      <w:bookmarkStart w:id="347" w:name="_Toc6522"/>
      <w:bookmarkStart w:id="348" w:name="_Toc196229369"/>
      <w:bookmarkStart w:id="349" w:name="_Toc20999"/>
      <w:bookmarkStart w:id="350" w:name="_Toc6572"/>
      <w:r>
        <w:rPr>
          <w:rFonts w:hint="eastAsia"/>
          <w:lang w:eastAsia="zh-CN"/>
        </w:rPr>
        <w:t>5.1</w:t>
      </w:r>
      <w:r>
        <w:t>.1.1</w:t>
      </w:r>
      <w:r>
        <w:tab/>
      </w:r>
      <w:r>
        <w:rPr>
          <w:lang w:eastAsia="zh-CN"/>
        </w:rPr>
        <w:t>Operating bands for CA</w:t>
      </w:r>
      <w:bookmarkEnd w:id="347"/>
      <w:bookmarkEnd w:id="348"/>
      <w:bookmarkEnd w:id="349"/>
      <w:bookmarkEnd w:id="350"/>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5.1</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w:t>
      </w:r>
      <w:r>
        <w:rPr>
          <w:rFonts w:hint="eastAsia"/>
          <w:lang w:val="en-US" w:eastAsia="zh-CN"/>
        </w:rPr>
        <w:t>3</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n3</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1710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1785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1805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1880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pStyle w:val="6"/>
        <w:keepNext/>
        <w:keepLines/>
        <w:pageBreakBefore w:val="0"/>
        <w:kinsoku/>
        <w:wordWrap/>
        <w:topLinePunct w:val="0"/>
        <w:bidi w:val="0"/>
      </w:pPr>
      <w:bookmarkStart w:id="351" w:name="_Toc4492"/>
      <w:bookmarkStart w:id="352" w:name="_Toc196229370"/>
      <w:bookmarkStart w:id="353" w:name="_Toc20938"/>
      <w:bookmarkStart w:id="354" w:name="_Toc12972"/>
      <w:r>
        <w:rPr>
          <w:rFonts w:hint="eastAsia"/>
          <w:lang w:eastAsia="zh-CN"/>
        </w:rPr>
        <w:t>5.1</w:t>
      </w:r>
      <w:r>
        <w:t>.1.2</w:t>
      </w:r>
      <w:r>
        <w:tab/>
      </w:r>
      <w:r>
        <w:rPr>
          <w:lang w:eastAsia="zh-CN"/>
        </w:rPr>
        <w:t>Channel bandwidths per operating band for CA</w:t>
      </w:r>
      <w:bookmarkEnd w:id="351"/>
      <w:bookmarkEnd w:id="352"/>
      <w:bookmarkEnd w:id="353"/>
      <w:bookmarkEnd w:id="354"/>
    </w:p>
    <w:p>
      <w:pPr>
        <w:pStyle w:val="114"/>
        <w:keepNext/>
        <w:keepLines/>
        <w:pageBreakBefore w:val="0"/>
        <w:kinsoku/>
        <w:wordWrap/>
        <w:topLinePunct w:val="0"/>
        <w:bidi w:val="0"/>
        <w:rPr>
          <w:lang w:val="en-US" w:eastAsia="zh-CN"/>
        </w:rPr>
      </w:pPr>
      <w:r>
        <w:t xml:space="preserve">Table </w:t>
      </w:r>
      <w:r>
        <w:rPr>
          <w:rFonts w:hint="eastAsia"/>
          <w:lang w:val="en-US" w:eastAsia="zh-CN"/>
        </w:rPr>
        <w:t>5.1</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w:t>
      </w:r>
      <w:r>
        <w:rPr>
          <w:rFonts w:hint="eastAsia"/>
          <w:lang w:val="en-US" w:eastAsia="zh-CN"/>
        </w:rPr>
        <w:t>3</w:t>
      </w:r>
      <w:r>
        <w:rPr>
          <w:lang w:val="en-US" w:eastAsia="zh-CN"/>
        </w:rPr>
        <w:t>+n</w:t>
      </w:r>
      <w:r>
        <w:rPr>
          <w:rFonts w:hint="eastAsia"/>
          <w:lang w:val="en-US" w:eastAsia="zh-CN"/>
        </w:rPr>
        <w:t>104</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CA_n3A-n104A</w:t>
            </w:r>
          </w:p>
        </w:tc>
        <w:tc>
          <w:tcPr>
            <w:tcW w:w="1028"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CA_n3A-n104A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5, 10, 15, 20, 25, 30, 35, 40, 45, 50</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 channel bandwidths in Table 5.3.5-1</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CA_n3A-n104C</w:t>
            </w:r>
          </w:p>
        </w:tc>
        <w:tc>
          <w:tcPr>
            <w:tcW w:w="1028"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CA_n104C</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CA_n3A-n104A</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CA_n3A-n104</w:t>
            </w:r>
            <w:r>
              <w:rPr>
                <w:rFonts w:hint="eastAsia" w:ascii="Arial" w:hAnsi="Arial" w:cs="Arial"/>
                <w:kern w:val="2"/>
                <w:sz w:val="18"/>
                <w:szCs w:val="18"/>
                <w:lang w:val="en-US" w:eastAsia="zh-CN"/>
              </w:rPr>
              <w:t>C</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5, 10, 15, 20, 25, 30, 35, 40, 45, 50</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9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bookmarkStart w:id="355" w:name="_Toc196229371"/>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 4 and 5</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eastAsia="zh-CN"/>
        </w:rPr>
      </w:pPr>
      <w:bookmarkStart w:id="356" w:name="_Toc9753"/>
      <w:bookmarkStart w:id="357" w:name="_Toc29973"/>
      <w:bookmarkStart w:id="358" w:name="_Toc4962"/>
      <w:r>
        <w:rPr>
          <w:rFonts w:hint="eastAsia"/>
          <w:lang w:eastAsia="zh-CN"/>
        </w:rPr>
        <w:t>5.1.1.3</w:t>
      </w:r>
      <w:r>
        <w:rPr>
          <w:rFonts w:hint="eastAsia"/>
          <w:lang w:val="en-US" w:eastAsia="zh-CN"/>
        </w:rPr>
        <w:tab/>
      </w:r>
      <w:r>
        <w:rPr>
          <w:rFonts w:hint="eastAsia"/>
          <w:lang w:eastAsia="zh-CN"/>
        </w:rPr>
        <w:t>UE co-existence studies</w:t>
      </w:r>
      <w:r>
        <w:rPr>
          <w:rFonts w:hint="eastAsia"/>
          <w:lang w:val="en-US" w:eastAsia="zh-CN"/>
        </w:rPr>
        <w:t xml:space="preserve"> for 1 band UL</w:t>
      </w:r>
      <w:bookmarkEnd w:id="355"/>
      <w:bookmarkEnd w:id="356"/>
      <w:bookmarkEnd w:id="357"/>
      <w:bookmarkEnd w:id="358"/>
    </w:p>
    <w:p>
      <w:pPr>
        <w:keepNext/>
        <w:keepLines/>
        <w:pageBreakBefore w:val="0"/>
        <w:kinsoku/>
        <w:wordWrap/>
        <w:topLinePunct w:val="0"/>
        <w:bidi w:val="0"/>
      </w:pPr>
      <w:r>
        <w:rPr>
          <w:lang w:eastAsia="zh-CN"/>
        </w:rPr>
        <w:t xml:space="preserve">Table </w:t>
      </w:r>
      <w:r>
        <w:rPr>
          <w:rFonts w:hint="eastAsia"/>
          <w:lang w:val="en-US" w:eastAsia="zh-CN"/>
        </w:rPr>
        <w:t>5.1</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jc w:val="center"/>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tblCellMar>
            <w:top w:w="0" w:type="dxa"/>
            <w:left w:w="108" w:type="dxa"/>
            <w:bottom w:w="0" w:type="dxa"/>
            <w:right w:w="108" w:type="dxa"/>
          </w:tblCellMar>
        </w:tblPrEx>
        <w:trPr>
          <w:trHeight w:val="303" w:hRule="atLeast"/>
          <w:jc w:val="center"/>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5130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6840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8550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1785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5355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8925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D</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eastAsia="zh-CN"/>
              </w:rPr>
            </w:pPr>
            <w:r>
              <w:rPr>
                <w:rFonts w:ascii="Arial" w:hAnsi="Arial" w:eastAsia="宋体" w:cs="Arial"/>
                <w:sz w:val="18"/>
                <w:szCs w:val="18"/>
                <w:lang w:val="en-US" w:eastAsia="zh-CN" w:bidi="ar"/>
              </w:rPr>
              <w:t>Direct hit n</w:t>
            </w:r>
            <w:r>
              <w:rPr>
                <w:rFonts w:hint="eastAsia" w:ascii="Arial" w:hAnsi="Arial" w:eastAsia="宋体" w:cs="Arial"/>
                <w:sz w:val="18"/>
                <w:szCs w:val="18"/>
                <w:lang w:val="en-US" w:eastAsia="zh-CN" w:bidi="ar"/>
              </w:rPr>
              <w:t xml:space="preserve">3 </w:t>
            </w:r>
            <w:r>
              <w:rPr>
                <w:rFonts w:ascii="Arial" w:hAnsi="Arial" w:eastAsia="宋体" w:cs="Arial"/>
                <w:sz w:val="18"/>
                <w:szCs w:val="18"/>
                <w:lang w:val="en-US" w:eastAsia="zh-CN" w:bidi="ar"/>
              </w:rPr>
              <w:t>UL</w:t>
            </w:r>
            <w:r>
              <w:rPr>
                <w:rFonts w:hint="eastAsia" w:ascii="Arial" w:hAnsi="Arial" w:eastAsia="宋体" w:cs="Arial"/>
                <w:sz w:val="18"/>
                <w:szCs w:val="18"/>
                <w:lang w:val="en-US" w:eastAsia="zh-CN" w:bidi="ar"/>
              </w:rPr>
              <w:t>4</w:t>
            </w:r>
            <w:r>
              <w:rPr>
                <w:rFonts w:ascii="Arial" w:hAnsi="Arial" w:eastAsia="宋体" w:cs="Arial"/>
                <w:sz w:val="18"/>
                <w:szCs w:val="18"/>
                <w:lang w:val="en-US" w:eastAsia="zh-CN" w:bidi="ar"/>
              </w:rPr>
              <w:t xml:space="preserve"> / n1</w:t>
            </w:r>
            <w:r>
              <w:rPr>
                <w:rFonts w:hint="eastAsia" w:ascii="Arial" w:hAnsi="Arial" w:eastAsia="宋体" w:cs="Arial"/>
                <w:sz w:val="18"/>
                <w:szCs w:val="18"/>
                <w:lang w:val="en-US" w:eastAsia="zh-CN" w:bidi="ar"/>
              </w:rPr>
              <w:t>04</w:t>
            </w:r>
            <w:r>
              <w:rPr>
                <w:rFonts w:ascii="Arial" w:hAnsi="Arial" w:eastAsia="宋体" w:cs="Arial"/>
                <w:sz w:val="18"/>
                <w:szCs w:val="18"/>
                <w:lang w:val="en-US" w:eastAsia="zh-CN" w:bidi="ar"/>
              </w:rPr>
              <w:t xml:space="preserve"> DL</w:t>
            </w:r>
            <w:r>
              <w:rPr>
                <w:rFonts w:hint="eastAsia" w:ascii="Arial" w:hAnsi="Arial" w:eastAsia="宋体" w:cs="Arial"/>
                <w:sz w:val="18"/>
                <w:szCs w:val="18"/>
                <w:lang w:val="en-US" w:eastAsia="zh-CN" w:bidi="ar"/>
              </w:rPr>
              <w:t>1, and no near miss n3 ULx / n104 DLy (5MHz)</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1805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1880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3610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5415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9025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9400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Neither direct hit n104 ULx / n1 DLy nor Near miss n104 ULx / n3 DLy (20MHz)</w:t>
            </w:r>
          </w:p>
        </w:tc>
      </w:tr>
      <w:tr>
        <w:tblPrEx>
          <w:tblCellMar>
            <w:top w:w="0" w:type="dxa"/>
            <w:left w:w="108" w:type="dxa"/>
            <w:bottom w:w="0" w:type="dxa"/>
            <w:right w:w="108" w:type="dxa"/>
          </w:tblCellMar>
        </w:tblPrEx>
        <w:trPr>
          <w:trHeight w:val="1795" w:hRule="atLeast"/>
          <w:jc w:val="center"/>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t>
            </w:r>
          </w:p>
          <w:p>
            <w:pPr>
              <w:pStyle w:val="120"/>
              <w:keepNext/>
              <w:keepLines/>
              <w:pageBreakBefore w:val="0"/>
              <w:kinsoku/>
              <w:wordWrap/>
              <w:topLinePunct w:val="0"/>
              <w:bidi w:val="0"/>
              <w:ind w:left="855" w:leftChars="405" w:hanging="45" w:hangingChars="25"/>
              <w:rPr>
                <w:lang w:val="en-US" w:eastAsia="zh-CN"/>
              </w:rPr>
            </w:pP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eastAsia="zh-CN"/>
        </w:rPr>
      </w:pPr>
      <w:r>
        <w:rPr>
          <w:rFonts w:hint="eastAsia"/>
          <w:lang w:val="en-US" w:eastAsia="zh-CN"/>
        </w:rPr>
        <w:t>Table 5.1.1.3-2: Cross-band isolation analysis</w:t>
      </w:r>
    </w:p>
    <w:tbl>
      <w:tblPr>
        <w:tblStyle w:val="89"/>
        <w:tblW w:w="10655" w:type="dxa"/>
        <w:jc w:val="center"/>
        <w:tblLayout w:type="autofit"/>
        <w:tblCellMar>
          <w:top w:w="0" w:type="dxa"/>
          <w:left w:w="108" w:type="dxa"/>
          <w:bottom w:w="0" w:type="dxa"/>
          <w:right w:w="108" w:type="dxa"/>
        </w:tblCellMar>
      </w:tblPr>
      <w:tblGrid>
        <w:gridCol w:w="1654"/>
        <w:gridCol w:w="2100"/>
        <w:gridCol w:w="2430"/>
        <w:gridCol w:w="2189"/>
        <w:gridCol w:w="2282"/>
      </w:tblGrid>
      <w:tr>
        <w:tblPrEx>
          <w:tblCellMar>
            <w:top w:w="0" w:type="dxa"/>
            <w:left w:w="108" w:type="dxa"/>
            <w:bottom w:w="0" w:type="dxa"/>
            <w:right w:w="108" w:type="dxa"/>
          </w:tblCellMar>
        </w:tblPrEx>
        <w:trPr>
          <w:trHeight w:val="303" w:hRule="atLeast"/>
          <w:jc w:val="center"/>
        </w:trPr>
        <w:tc>
          <w:tcPr>
            <w:tcW w:w="1654"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4471"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1710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1785 </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1805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1880 </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654"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jc w:val="center"/>
        </w:trPr>
        <w:tc>
          <w:tcPr>
            <w:tcW w:w="1654"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82"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jc w:val="center"/>
        </w:trPr>
        <w:tc>
          <w:tcPr>
            <w:tcW w:w="165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1885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1985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n3 UL to n104 DL up to ACLR 5 according to the calculation.  Moreover, n3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1"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rPr>
            </w:pPr>
            <w:r>
              <w:rPr>
                <w:rFonts w:hint="eastAsia" w:ascii="Arial" w:hAnsi="Arial" w:eastAsia="宋体" w:cs="Arial"/>
                <w:sz w:val="18"/>
                <w:szCs w:val="18"/>
                <w:lang w:val="en-US" w:eastAsia="zh-CN"/>
              </w:rPr>
              <w:t xml:space="preserve">There are no cross-band isolation problem for n104 UL to n3 DL up to ACLR 5 according to the calculation.  Moreover, n3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03" w:hRule="atLeast"/>
          <w:jc w:val="center"/>
        </w:trPr>
        <w:tc>
          <w:tcPr>
            <w:tcW w:w="10655"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318" w:hRule="atLeast"/>
          <w:jc w:val="center"/>
        </w:trPr>
        <w:tc>
          <w:tcPr>
            <w:tcW w:w="10655"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numPr>
          <w:ilvl w:val="3"/>
          <w:numId w:val="0"/>
        </w:numPr>
        <w:kinsoku/>
        <w:wordWrap/>
        <w:topLinePunct w:val="0"/>
        <w:bidi w:val="0"/>
        <w:spacing w:after="120"/>
        <w:rPr>
          <w:rFonts w:eastAsia="宋体"/>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5287" w:type="pct"/>
        <w:tblInd w:w="-24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44"/>
        <w:gridCol w:w="2116"/>
        <w:gridCol w:w="2129"/>
        <w:gridCol w:w="770"/>
        <w:gridCol w:w="2236"/>
        <w:gridCol w:w="21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6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36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 fDL</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1805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1880</w:t>
            </w:r>
          </w:p>
        </w:tc>
        <w:tc>
          <w:tcPr>
            <w:tcW w:w="36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3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IMD3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(2-1)</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IMD5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(3-2)</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6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36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IMD7</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 xml:space="preserve"> (4-3)</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IMD9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(5-4)</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IMD11</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 xml:space="preserve"> (6-5)</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62"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36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IMD13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(7-6)</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98" w:type="pct"/>
            <w:gridSpan w:val="5"/>
            <w:tcBorders>
              <w:tl2br w:val="nil"/>
              <w:tr2bl w:val="nil"/>
            </w:tcBorders>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n3 UL caused by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keepNext/>
              <w:keepLines/>
              <w:pageBreakBefore w:val="0"/>
              <w:kinsoku/>
              <w:wordWrap/>
              <w:topLinePunct w:val="0"/>
              <w:bidi w:val="0"/>
              <w:spacing w:after="0"/>
              <w:rPr>
                <w:rFonts w:ascii="Arial" w:hAnsi="Arial" w:eastAsia="宋体" w:cs="Arial"/>
                <w:sz w:val="18"/>
                <w:szCs w:val="18"/>
              </w:rPr>
            </w:pPr>
            <w:r>
              <w:rPr>
                <w:rFonts w:ascii="Arial" w:hAnsi="Arial" w:cs="Arial"/>
                <w:sz w:val="18"/>
                <w:szCs w:val="18"/>
              </w:rPr>
              <w:t xml:space="preserve">NOTE </w:t>
            </w:r>
            <w:r>
              <w:rPr>
                <w:rFonts w:ascii="Arial" w:hAnsi="Arial" w:eastAsia="宋体" w:cs="Arial"/>
                <w:sz w:val="18"/>
                <w:szCs w:val="18"/>
                <w:lang w:val="en-US" w:eastAsia="zh-CN"/>
              </w:rPr>
              <w:t>4</w:t>
            </w:r>
            <w:r>
              <w:rPr>
                <w:rFonts w:ascii="Arial" w:hAnsi="Arial" w:cs="Arial"/>
                <w:sz w:val="18"/>
                <w:szCs w:val="18"/>
              </w:rPr>
              <w:t>:</w:t>
            </w:r>
            <w:r>
              <w:rPr>
                <w:rFonts w:ascii="Arial" w:hAnsi="Arial" w:cs="Arial"/>
                <w:sz w:val="18"/>
                <w:szCs w:val="18"/>
              </w:rPr>
              <w:tab/>
            </w:r>
            <w:r>
              <w:rPr>
                <w:rFonts w:ascii="Arial" w:hAnsi="Arial" w:cs="Arial"/>
                <w:sz w:val="18"/>
                <w:szCs w:val="18"/>
                <w:lang w:val="en-US"/>
              </w:rPr>
              <w:t>The harmonic 2 and 3 IMD ranges should only be considered if the DL band is above the UL band</w:t>
            </w:r>
          </w:p>
        </w:tc>
      </w:tr>
    </w:tbl>
    <w:p>
      <w:pPr>
        <w:keepNext/>
        <w:keepLines/>
        <w:pageBreakBefore w:val="0"/>
        <w:numPr>
          <w:ilvl w:val="3"/>
          <w:numId w:val="0"/>
        </w:numPr>
        <w:kinsoku/>
        <w:wordWrap/>
        <w:topLinePunct w:val="0"/>
        <w:bidi w:val="0"/>
        <w:spacing w:after="120"/>
        <w:rPr>
          <w:rFonts w:eastAsia="宋体"/>
          <w:lang w:eastAsia="zh-CN"/>
        </w:rPr>
      </w:pPr>
    </w:p>
    <w:p>
      <w:pPr>
        <w:pStyle w:val="6"/>
        <w:keepNext/>
        <w:keepLines/>
        <w:pageBreakBefore w:val="0"/>
        <w:kinsoku/>
        <w:wordWrap/>
        <w:topLinePunct w:val="0"/>
        <w:bidi w:val="0"/>
        <w:rPr>
          <w:lang w:eastAsia="zh-CN"/>
        </w:rPr>
      </w:pPr>
      <w:bookmarkStart w:id="359" w:name="_Toc14447"/>
      <w:bookmarkStart w:id="360" w:name="_Toc31247"/>
      <w:bookmarkStart w:id="361" w:name="_Toc196229372"/>
      <w:bookmarkStart w:id="362" w:name="_Toc27282"/>
      <w:r>
        <w:rPr>
          <w:rFonts w:hint="eastAsia"/>
          <w:lang w:eastAsia="zh-CN"/>
        </w:rPr>
        <w:t>5.1.1.</w:t>
      </w:r>
      <w:r>
        <w:rPr>
          <w:rFonts w:hint="eastAsia"/>
          <w:lang w:val="en-US" w:eastAsia="zh-CN"/>
        </w:rPr>
        <w:t>4</w:t>
      </w:r>
      <w:r>
        <w:rPr>
          <w:rFonts w:hint="eastAsia"/>
          <w:lang w:eastAsia="zh-CN"/>
        </w:rPr>
        <w:tab/>
      </w:r>
      <w:r>
        <w:rPr>
          <w:rFonts w:hint="eastAsia"/>
          <w:lang w:val="en-US" w:eastAsia="zh-CN"/>
        </w:rPr>
        <w:t>∆TIB,c and ∆RIB,c values</w:t>
      </w:r>
      <w:bookmarkEnd w:id="359"/>
      <w:bookmarkEnd w:id="360"/>
      <w:bookmarkEnd w:id="361"/>
      <w:bookmarkEnd w:id="362"/>
    </w:p>
    <w:p>
      <w:pPr>
        <w:keepNext/>
        <w:keepLines/>
        <w:pageBreakBefore w:val="0"/>
        <w:kinsoku/>
        <w:wordWrap/>
        <w:topLinePunct w:val="0"/>
        <w:bidi w:val="0"/>
      </w:pPr>
      <w:r>
        <w:t xml:space="preserve">For </w:t>
      </w:r>
      <w:r>
        <w:rPr>
          <w:rFonts w:hint="eastAsia"/>
          <w:lang w:val="en-US" w:eastAsia="zh-CN"/>
        </w:rPr>
        <w:t>CA_n3-n104</w:t>
      </w:r>
      <w:r>
        <w:t>,</w:t>
      </w:r>
      <w:r>
        <w:rPr>
          <w:rFonts w:hint="eastAsia" w:eastAsia="宋体"/>
          <w:lang w:val="en-US" w:eastAsia="zh-CN"/>
        </w:rPr>
        <w:t xml:space="preserve"> it is proposed to use n3-n102 </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requirements, which</w:t>
      </w:r>
      <w:r>
        <w:t xml:space="preserve"> are given in the tables below.</w:t>
      </w:r>
    </w:p>
    <w:p>
      <w:pPr>
        <w:pStyle w:val="114"/>
        <w:keepNext/>
        <w:keepLines/>
        <w:pageBreakBefore w:val="0"/>
        <w:kinsoku/>
        <w:wordWrap/>
        <w:topLinePunct w:val="0"/>
        <w:bidi w:val="0"/>
      </w:pPr>
      <w:r>
        <w:t xml:space="preserve">Table </w:t>
      </w:r>
      <w:r>
        <w:rPr>
          <w:rFonts w:hint="eastAsia"/>
          <w:lang w:val="en-US" w:eastAsia="zh-CN"/>
        </w:rPr>
        <w:t>5.1</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CA_n3-n104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CA_n3-n104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w:t>
            </w:r>
          </w:p>
        </w:tc>
        <w:tc>
          <w:tcPr>
            <w:tcW w:w="2952"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363" w:name="_Toc32073"/>
      <w:bookmarkStart w:id="364" w:name="_Toc196229373"/>
      <w:bookmarkStart w:id="365" w:name="_Toc28892"/>
      <w:bookmarkStart w:id="366" w:name="_Toc17339"/>
      <w:r>
        <w:rPr>
          <w:rFonts w:hint="eastAsia"/>
          <w:lang w:eastAsia="zh-CN"/>
        </w:rPr>
        <w:t>5.1.1.5</w:t>
      </w:r>
      <w:r>
        <w:rPr>
          <w:rFonts w:hint="eastAsia"/>
          <w:lang w:eastAsia="zh-CN"/>
        </w:rPr>
        <w:tab/>
      </w:r>
      <w:r>
        <w:rPr>
          <w:rFonts w:hint="eastAsia"/>
          <w:lang w:val="en-US" w:eastAsia="zh-CN"/>
        </w:rPr>
        <w:t>REFSENS requirements</w:t>
      </w:r>
      <w:bookmarkEnd w:id="363"/>
      <w:bookmarkEnd w:id="364"/>
      <w:bookmarkEnd w:id="365"/>
      <w:bookmarkEnd w:id="366"/>
    </w:p>
    <w:p>
      <w:pPr>
        <w:keepNext/>
        <w:keepLines/>
        <w:pageBreakBefore w:val="0"/>
        <w:kinsoku/>
        <w:wordWrap/>
        <w:topLinePunct w:val="0"/>
        <w:bidi w:val="0"/>
        <w:rPr>
          <w:rFonts w:eastAsia="宋体"/>
          <w:i/>
          <w:iCs/>
          <w:lang w:val="en-US" w:eastAsia="zh-CN"/>
        </w:rPr>
      </w:pPr>
      <w:r>
        <w:rPr>
          <w:rFonts w:hint="eastAsia"/>
          <w:lang w:val="en-US" w:eastAsia="zh-CN"/>
        </w:rPr>
        <w:t xml:space="preserve">Considering the n3 is mid band and n104 is ultra-band, here we use the full separate </w:t>
      </w:r>
      <w:r>
        <w:t xml:space="preserve">antenna RF architecture </w:t>
      </w:r>
      <w:r>
        <w:rPr>
          <w:rFonts w:hint="eastAsia" w:eastAsia="宋体"/>
          <w:lang w:val="en-US" w:eastAsia="zh-CN"/>
        </w:rPr>
        <w:t>assumption for the MSD derivation. The MSD for H4 caused by n3 UL falls into n104 DL are proposed in the table 5.1.1.5-1:</w:t>
      </w:r>
    </w:p>
    <w:p>
      <w:pPr>
        <w:pStyle w:val="114"/>
        <w:keepNext/>
        <w:keepLines/>
        <w:pageBreakBefore w:val="0"/>
        <w:kinsoku/>
        <w:wordWrap/>
        <w:topLinePunct w:val="0"/>
        <w:bidi w:val="0"/>
      </w:pPr>
      <w:r>
        <w:t xml:space="preserve">Table </w:t>
      </w:r>
      <w:r>
        <w:rPr>
          <w:rFonts w:hint="eastAsia"/>
          <w:lang w:val="en-US" w:eastAsia="zh-CN"/>
        </w:rPr>
        <w:t>5.1.1.5</w:t>
      </w:r>
      <w:r>
        <w:t xml:space="preserve">-1: Reference sensitivity exceptions and uplink/downlink configurations due to UL harmonic </w:t>
      </w:r>
      <w:r>
        <w:rPr>
          <w:lang w:val="en-US" w:eastAsia="zh-CN"/>
        </w:rPr>
        <w:t xml:space="preserve">from a PC3 aggressor NR UL band </w:t>
      </w:r>
      <w:r>
        <w:t>for NR DL CA</w:t>
      </w:r>
      <w:r>
        <w:rPr>
          <w:lang w:val="en-US" w:eastAsia="zh-CN"/>
        </w:rPr>
        <w:t xml:space="preserve"> </w:t>
      </w:r>
      <w:r>
        <w:t>FR1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vAlign w:val="center"/>
          </w:tcPr>
          <w:p>
            <w:pPr>
              <w:pStyle w:val="105"/>
              <w:keepNext/>
              <w:keepLines/>
              <w:pageBreakBefore w:val="0"/>
              <w:kinsoku/>
              <w:wordWrap/>
              <w:topLinePunct w:val="0"/>
              <w:bidi w:val="0"/>
            </w:pPr>
            <w:r>
              <w:t>UL band</w:t>
            </w:r>
          </w:p>
        </w:tc>
        <w:tc>
          <w:tcPr>
            <w:tcW w:w="766" w:type="dxa"/>
            <w:vMerge w:val="restart"/>
            <w:vAlign w:val="center"/>
          </w:tcPr>
          <w:p>
            <w:pPr>
              <w:pStyle w:val="105"/>
              <w:keepNext/>
              <w:keepLines/>
              <w:pageBreakBefore w:val="0"/>
              <w:kinsoku/>
              <w:wordWrap/>
              <w:topLinePunct w:val="0"/>
              <w:bidi w:val="0"/>
            </w:pPr>
            <w:r>
              <w:t>DL band</w:t>
            </w:r>
          </w:p>
        </w:tc>
        <w:tc>
          <w:tcPr>
            <w:tcW w:w="1104" w:type="dxa"/>
            <w:vAlign w:val="center"/>
          </w:tcPr>
          <w:p>
            <w:pPr>
              <w:pStyle w:val="105"/>
              <w:keepNext/>
              <w:keepLines/>
              <w:pageBreakBefore w:val="0"/>
              <w:kinsoku/>
              <w:wordWrap/>
              <w:topLinePunct w:val="0"/>
              <w:bidi w:val="0"/>
            </w:pPr>
            <w:r>
              <w:t>UL BW</w:t>
            </w:r>
          </w:p>
        </w:tc>
        <w:tc>
          <w:tcPr>
            <w:tcW w:w="1134" w:type="dxa"/>
            <w:vAlign w:val="center"/>
          </w:tcPr>
          <w:p>
            <w:pPr>
              <w:pStyle w:val="105"/>
              <w:keepNext/>
              <w:keepLines/>
              <w:pageBreakBefore w:val="0"/>
              <w:kinsoku/>
              <w:wordWrap/>
              <w:topLinePunct w:val="0"/>
              <w:bidi w:val="0"/>
              <w:rPr>
                <w:lang w:eastAsia="zh-CN"/>
              </w:rPr>
            </w:pPr>
            <w:r>
              <w:rPr>
                <w:lang w:eastAsia="zh-CN"/>
              </w:rPr>
              <w:t>SCS of UL band</w:t>
            </w:r>
          </w:p>
        </w:tc>
        <w:tc>
          <w:tcPr>
            <w:tcW w:w="2068" w:type="dxa"/>
            <w:vAlign w:val="center"/>
          </w:tcPr>
          <w:p>
            <w:pPr>
              <w:pStyle w:val="105"/>
              <w:keepNext/>
              <w:keepLines/>
              <w:pageBreakBefore w:val="0"/>
              <w:kinsoku/>
              <w:wordWrap/>
              <w:topLinePunct w:val="0"/>
              <w:bidi w:val="0"/>
            </w:pPr>
            <w:r>
              <w:t>UL RB Allocation</w:t>
            </w:r>
          </w:p>
        </w:tc>
        <w:tc>
          <w:tcPr>
            <w:tcW w:w="1128" w:type="dxa"/>
            <w:vAlign w:val="center"/>
          </w:tcPr>
          <w:p>
            <w:pPr>
              <w:pStyle w:val="105"/>
              <w:keepNext/>
              <w:keepLines/>
              <w:pageBreakBefore w:val="0"/>
              <w:kinsoku/>
              <w:wordWrap/>
              <w:topLinePunct w:val="0"/>
              <w:bidi w:val="0"/>
            </w:pPr>
            <w:r>
              <w:t>DL BW</w:t>
            </w:r>
          </w:p>
        </w:tc>
        <w:tc>
          <w:tcPr>
            <w:tcW w:w="788" w:type="dxa"/>
            <w:vAlign w:val="center"/>
          </w:tcPr>
          <w:p>
            <w:pPr>
              <w:pStyle w:val="105"/>
              <w:keepNext/>
              <w:keepLines/>
              <w:pageBreakBefore w:val="0"/>
              <w:kinsoku/>
              <w:wordWrap/>
              <w:topLinePunct w:val="0"/>
              <w:bidi w:val="0"/>
            </w:pPr>
            <w:r>
              <w:t>MSD</w:t>
            </w:r>
          </w:p>
        </w:tc>
        <w:tc>
          <w:tcPr>
            <w:tcW w:w="1026"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027"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vAlign w:val="center"/>
          </w:tcPr>
          <w:p>
            <w:pPr>
              <w:pStyle w:val="105"/>
              <w:keepNext/>
              <w:keepLines/>
              <w:pageBreakBefore w:val="0"/>
              <w:kinsoku/>
              <w:wordWrap/>
              <w:topLinePunct w:val="0"/>
              <w:bidi w:val="0"/>
              <w:rPr>
                <w:rFonts w:cs="Arial"/>
                <w:bCs/>
                <w:szCs w:val="18"/>
              </w:rPr>
            </w:pPr>
          </w:p>
        </w:tc>
        <w:tc>
          <w:tcPr>
            <w:tcW w:w="766" w:type="dxa"/>
            <w:vMerge w:val="continue"/>
            <w:vAlign w:val="center"/>
          </w:tcPr>
          <w:p>
            <w:pPr>
              <w:pStyle w:val="105"/>
              <w:keepNext/>
              <w:keepLines/>
              <w:pageBreakBefore w:val="0"/>
              <w:kinsoku/>
              <w:wordWrap/>
              <w:topLinePunct w:val="0"/>
              <w:bidi w:val="0"/>
              <w:rPr>
                <w:rFonts w:cs="Arial"/>
                <w:bCs/>
                <w:szCs w:val="18"/>
              </w:rPr>
            </w:pPr>
          </w:p>
        </w:tc>
        <w:tc>
          <w:tcPr>
            <w:tcW w:w="1104" w:type="dxa"/>
            <w:vAlign w:val="center"/>
          </w:tcPr>
          <w:p>
            <w:pPr>
              <w:pStyle w:val="105"/>
              <w:keepNext/>
              <w:keepLines/>
              <w:pageBreakBefore w:val="0"/>
              <w:kinsoku/>
              <w:wordWrap/>
              <w:topLinePunct w:val="0"/>
              <w:bidi w:val="0"/>
            </w:pPr>
            <w:r>
              <w:t>(MHz)</w:t>
            </w:r>
          </w:p>
        </w:tc>
        <w:tc>
          <w:tcPr>
            <w:tcW w:w="1134" w:type="dxa"/>
            <w:vAlign w:val="center"/>
          </w:tcPr>
          <w:p>
            <w:pPr>
              <w:pStyle w:val="105"/>
              <w:keepNext/>
              <w:keepLines/>
              <w:pageBreakBefore w:val="0"/>
              <w:kinsoku/>
              <w:wordWrap/>
              <w:topLinePunct w:val="0"/>
              <w:bidi w:val="0"/>
              <w:rPr>
                <w:lang w:eastAsia="zh-CN"/>
              </w:rPr>
            </w:pPr>
            <w:r>
              <w:rPr>
                <w:lang w:eastAsia="zh-CN"/>
              </w:rPr>
              <w:t>(kHz)</w:t>
            </w:r>
          </w:p>
        </w:tc>
        <w:tc>
          <w:tcPr>
            <w:tcW w:w="2068" w:type="dxa"/>
            <w:vAlign w:val="center"/>
          </w:tcPr>
          <w:p>
            <w:pPr>
              <w:pStyle w:val="105"/>
              <w:keepNext/>
              <w:keepLines/>
              <w:pageBreakBefore w:val="0"/>
              <w:kinsoku/>
              <w:wordWrap/>
              <w:topLinePunct w:val="0"/>
              <w:bidi w:val="0"/>
            </w:pPr>
            <w:r>
              <w:t>L</w:t>
            </w:r>
            <w:r>
              <w:rPr>
                <w:vertAlign w:val="subscript"/>
              </w:rPr>
              <w:t>CRB</w:t>
            </w:r>
          </w:p>
        </w:tc>
        <w:tc>
          <w:tcPr>
            <w:tcW w:w="1128" w:type="dxa"/>
            <w:vAlign w:val="center"/>
          </w:tcPr>
          <w:p>
            <w:pPr>
              <w:pStyle w:val="105"/>
              <w:keepNext/>
              <w:keepLines/>
              <w:pageBreakBefore w:val="0"/>
              <w:kinsoku/>
              <w:wordWrap/>
              <w:topLinePunct w:val="0"/>
              <w:bidi w:val="0"/>
            </w:pPr>
            <w:r>
              <w:t>(MHz)</w:t>
            </w:r>
          </w:p>
        </w:tc>
        <w:tc>
          <w:tcPr>
            <w:tcW w:w="788" w:type="dxa"/>
            <w:vAlign w:val="center"/>
          </w:tcPr>
          <w:p>
            <w:pPr>
              <w:pStyle w:val="105"/>
              <w:keepNext/>
              <w:keepLines/>
              <w:pageBreakBefore w:val="0"/>
              <w:kinsoku/>
              <w:wordWrap/>
              <w:topLinePunct w:val="0"/>
              <w:bidi w:val="0"/>
            </w:pPr>
            <w:r>
              <w:t>(dB)</w:t>
            </w:r>
          </w:p>
        </w:tc>
        <w:tc>
          <w:tcPr>
            <w:tcW w:w="1026"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027"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hint="eastAsia"/>
                <w:lang w:eastAsia="zh-CN"/>
              </w:rPr>
              <w:t>n</w:t>
            </w:r>
            <w:r>
              <w:rPr>
                <w:rFonts w:hint="eastAsia"/>
                <w:lang w:val="en-US" w:eastAsia="zh-CN"/>
              </w:rPr>
              <w:t>3</w:t>
            </w:r>
          </w:p>
        </w:tc>
        <w:tc>
          <w:tcPr>
            <w:tcW w:w="766" w:type="dxa"/>
            <w:vAlign w:val="center"/>
          </w:tcPr>
          <w:p>
            <w:pPr>
              <w:pStyle w:val="106"/>
              <w:keepNext/>
              <w:keepLines/>
              <w:pageBreakBefore w:val="0"/>
              <w:kinsoku/>
              <w:wordWrap/>
              <w:topLinePunct w:val="0"/>
              <w:bidi w:val="0"/>
              <w:rPr>
                <w:lang w:val="en-US" w:eastAsia="zh-CN"/>
              </w:rPr>
            </w:pPr>
            <w:r>
              <w:rPr>
                <w:rFonts w:hint="eastAsia"/>
                <w:lang w:eastAsia="zh-CN"/>
              </w:rPr>
              <w:t>n</w:t>
            </w:r>
            <w:r>
              <w:rPr>
                <w:rFonts w:hint="eastAsia"/>
                <w:lang w:val="en-US" w:eastAsia="zh-CN"/>
              </w:rPr>
              <w:t>104</w:t>
            </w:r>
          </w:p>
        </w:tc>
        <w:tc>
          <w:tcPr>
            <w:tcW w:w="1104" w:type="dxa"/>
            <w:noWrap/>
            <w:vAlign w:val="center"/>
          </w:tcPr>
          <w:p>
            <w:pPr>
              <w:pStyle w:val="106"/>
              <w:keepNext/>
              <w:keepLines/>
              <w:pageBreakBefore w:val="0"/>
              <w:kinsoku/>
              <w:wordWrap/>
              <w:topLinePunct w:val="0"/>
              <w:bidi w:val="0"/>
              <w:rPr>
                <w:bCs/>
                <w:lang w:eastAsia="zh-CN"/>
              </w:rPr>
            </w:pPr>
            <w:r>
              <w:rPr>
                <w:bCs/>
                <w:lang w:eastAsia="zh-CN"/>
              </w:rPr>
              <w:t>5</w:t>
            </w:r>
          </w:p>
        </w:tc>
        <w:tc>
          <w:tcPr>
            <w:tcW w:w="1134" w:type="dxa"/>
            <w:vAlign w:val="center"/>
          </w:tcPr>
          <w:p>
            <w:pPr>
              <w:pStyle w:val="106"/>
              <w:keepNext/>
              <w:keepLines/>
              <w:pageBreakBefore w:val="0"/>
              <w:kinsoku/>
              <w:wordWrap/>
              <w:topLinePunct w:val="0"/>
              <w:bidi w:val="0"/>
              <w:rPr>
                <w:bCs/>
                <w:lang w:eastAsia="zh-CN"/>
              </w:rPr>
            </w:pPr>
            <w:r>
              <w:rPr>
                <w:bCs/>
                <w:lang w:eastAsia="zh-CN"/>
              </w:rPr>
              <w:t>15</w:t>
            </w:r>
          </w:p>
        </w:tc>
        <w:tc>
          <w:tcPr>
            <w:tcW w:w="2068" w:type="dxa"/>
            <w:noWrap/>
            <w:vAlign w:val="center"/>
          </w:tcPr>
          <w:p>
            <w:pPr>
              <w:pStyle w:val="106"/>
              <w:keepNext/>
              <w:keepLines/>
              <w:pageBreakBefore w:val="0"/>
              <w:kinsoku/>
              <w:wordWrap/>
              <w:topLinePunct w:val="0"/>
              <w:bidi w:val="0"/>
              <w:rPr>
                <w:bCs/>
                <w:lang w:eastAsia="zh-CN"/>
              </w:rPr>
            </w:pPr>
            <w:r>
              <w:rPr>
                <w:rFonts w:hint="eastAsia"/>
                <w:bCs/>
                <w:lang w:val="en-US" w:eastAsia="zh-CN"/>
              </w:rPr>
              <w:t>6</w:t>
            </w:r>
          </w:p>
        </w:tc>
        <w:tc>
          <w:tcPr>
            <w:tcW w:w="1128" w:type="dxa"/>
            <w:noWrap/>
            <w:vAlign w:val="center"/>
          </w:tcPr>
          <w:p>
            <w:pPr>
              <w:pStyle w:val="106"/>
              <w:keepNext/>
              <w:keepLines/>
              <w:pageBreakBefore w:val="0"/>
              <w:kinsoku/>
              <w:wordWrap/>
              <w:topLinePunct w:val="0"/>
              <w:bidi w:val="0"/>
              <w:rPr>
                <w:lang w:eastAsia="zh-CN"/>
              </w:rPr>
            </w:pPr>
            <w:r>
              <w:rPr>
                <w:rFonts w:hint="eastAsia"/>
                <w:lang w:val="en-US" w:eastAsia="zh-CN"/>
              </w:rPr>
              <w:t>2</w:t>
            </w:r>
            <w:r>
              <w:rPr>
                <w:lang w:eastAsia="zh-CN"/>
              </w:rPr>
              <w:t>0</w:t>
            </w:r>
          </w:p>
        </w:tc>
        <w:tc>
          <w:tcPr>
            <w:tcW w:w="788" w:type="dxa"/>
            <w:noWrap/>
            <w:vAlign w:val="center"/>
          </w:tcPr>
          <w:p>
            <w:pPr>
              <w:pStyle w:val="106"/>
              <w:keepNext/>
              <w:keepLines/>
              <w:pageBreakBefore w:val="0"/>
              <w:kinsoku/>
              <w:wordWrap/>
              <w:topLinePunct w:val="0"/>
              <w:bidi w:val="0"/>
              <w:rPr>
                <w:bCs/>
                <w:lang w:val="en-US" w:eastAsia="zh-CN"/>
              </w:rPr>
            </w:pPr>
            <w:r>
              <w:rPr>
                <w:rFonts w:hint="eastAsia"/>
                <w:bCs/>
                <w:lang w:val="en-US" w:eastAsia="zh-CN"/>
              </w:rPr>
              <w:t>11.7</w:t>
            </w:r>
          </w:p>
        </w:tc>
        <w:tc>
          <w:tcPr>
            <w:tcW w:w="1026" w:type="dxa"/>
            <w:vAlign w:val="center"/>
          </w:tcPr>
          <w:p>
            <w:pPr>
              <w:pStyle w:val="106"/>
              <w:keepNext/>
              <w:keepLines/>
              <w:pageBreakBefore w:val="0"/>
              <w:kinsoku/>
              <w:wordWrap/>
              <w:topLinePunct w:val="0"/>
              <w:bidi w:val="0"/>
              <w:rPr>
                <w:bCs/>
                <w:lang w:eastAsia="zh-CN"/>
              </w:rPr>
            </w:pPr>
            <w:r>
              <w:rPr>
                <w:bCs/>
                <w:lang w:eastAsia="zh-CN"/>
              </w:rPr>
              <w:t>NOTE 4</w:t>
            </w:r>
          </w:p>
        </w:tc>
        <w:tc>
          <w:tcPr>
            <w:tcW w:w="1027" w:type="dxa"/>
            <w:vAlign w:val="center"/>
          </w:tcPr>
          <w:p>
            <w:pPr>
              <w:pStyle w:val="106"/>
              <w:keepNext/>
              <w:keepLines/>
              <w:pageBreakBefore w:val="0"/>
              <w:kinsoku/>
              <w:wordWrap/>
              <w:topLinePunct w:val="0"/>
              <w:bidi w:val="0"/>
              <w:rPr>
                <w:bCs/>
                <w:lang w:eastAsia="zh-CN"/>
              </w:rPr>
            </w:pPr>
            <w:r>
              <w:rPr>
                <w:bCs/>
                <w:lang w:eastAsia="zh-CN"/>
              </w:rPr>
              <w:t>UL4/DL1</w:t>
            </w:r>
          </w:p>
          <w:p>
            <w:pPr>
              <w:pStyle w:val="106"/>
              <w:keepNext/>
              <w:keepLines/>
              <w:pageBreakBefore w:val="0"/>
              <w:kinsoku/>
              <w:wordWrap/>
              <w:topLinePunct w:val="0"/>
              <w:bidi w:val="0"/>
              <w:rPr>
                <w:bCs/>
                <w:lang w:eastAsia="zh-CN"/>
              </w:rPr>
            </w:pPr>
            <w:r>
              <w:rPr>
                <w:bCs/>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rFonts w:eastAsia="MS Mincho" w:cs="Arial"/>
                <w:kern w:val="2"/>
                <w:lang w:eastAsia="zh-CN"/>
              </w:rPr>
            </w:pPr>
            <w:r>
              <w:rPr>
                <w:rFonts w:hint="eastAsia"/>
                <w:lang w:eastAsia="zh-CN"/>
              </w:rPr>
              <w:t>n</w:t>
            </w:r>
            <w:r>
              <w:rPr>
                <w:rFonts w:hint="eastAsia"/>
                <w:lang w:val="en-US" w:eastAsia="zh-CN"/>
              </w:rPr>
              <w:t>3</w:t>
            </w:r>
          </w:p>
        </w:tc>
        <w:tc>
          <w:tcPr>
            <w:tcW w:w="766" w:type="dxa"/>
            <w:vAlign w:val="center"/>
          </w:tcPr>
          <w:p>
            <w:pPr>
              <w:pStyle w:val="106"/>
              <w:keepNext/>
              <w:keepLines/>
              <w:pageBreakBefore w:val="0"/>
              <w:kinsoku/>
              <w:wordWrap/>
              <w:topLinePunct w:val="0"/>
              <w:bidi w:val="0"/>
              <w:rPr>
                <w:rFonts w:eastAsia="MS Mincho" w:cs="Arial"/>
                <w:kern w:val="2"/>
                <w:lang w:val="en-US" w:eastAsia="zh-CN"/>
              </w:rPr>
            </w:pPr>
            <w:r>
              <w:rPr>
                <w:rFonts w:hint="eastAsia"/>
                <w:lang w:eastAsia="zh-CN"/>
              </w:rPr>
              <w:t>n</w:t>
            </w:r>
            <w:r>
              <w:rPr>
                <w:rFonts w:hint="eastAsia"/>
                <w:lang w:val="en-US" w:eastAsia="zh-CN"/>
              </w:rPr>
              <w:t>104</w:t>
            </w:r>
          </w:p>
        </w:tc>
        <w:tc>
          <w:tcPr>
            <w:tcW w:w="1104" w:type="dxa"/>
            <w:noWrap/>
            <w:vAlign w:val="center"/>
          </w:tcPr>
          <w:p>
            <w:pPr>
              <w:pStyle w:val="106"/>
              <w:keepNext/>
              <w:keepLines/>
              <w:pageBreakBefore w:val="0"/>
              <w:kinsoku/>
              <w:wordWrap/>
              <w:topLinePunct w:val="0"/>
              <w:bidi w:val="0"/>
              <w:rPr>
                <w:rFonts w:eastAsia="MS Mincho" w:cs="Arial"/>
                <w:bCs/>
                <w:kern w:val="2"/>
                <w:lang w:val="en-US" w:eastAsia="zh-CN"/>
              </w:rPr>
            </w:pPr>
            <w:r>
              <w:rPr>
                <w:bCs/>
                <w:lang w:eastAsia="zh-CN"/>
              </w:rPr>
              <w:t>5</w:t>
            </w:r>
          </w:p>
        </w:tc>
        <w:tc>
          <w:tcPr>
            <w:tcW w:w="1134" w:type="dxa"/>
            <w:vAlign w:val="center"/>
          </w:tcPr>
          <w:p>
            <w:pPr>
              <w:pStyle w:val="106"/>
              <w:keepNext/>
              <w:keepLines/>
              <w:pageBreakBefore w:val="0"/>
              <w:kinsoku/>
              <w:wordWrap/>
              <w:topLinePunct w:val="0"/>
              <w:bidi w:val="0"/>
              <w:rPr>
                <w:rFonts w:eastAsia="MS Mincho" w:cs="Arial"/>
                <w:bCs/>
                <w:kern w:val="2"/>
                <w:lang w:eastAsia="zh-CN"/>
              </w:rPr>
            </w:pPr>
            <w:r>
              <w:rPr>
                <w:bCs/>
                <w:lang w:eastAsia="zh-CN"/>
              </w:rPr>
              <w:t>15</w:t>
            </w:r>
          </w:p>
        </w:tc>
        <w:tc>
          <w:tcPr>
            <w:tcW w:w="2068" w:type="dxa"/>
            <w:noWrap/>
            <w:vAlign w:val="center"/>
          </w:tcPr>
          <w:p>
            <w:pPr>
              <w:pStyle w:val="106"/>
              <w:keepNext/>
              <w:keepLines/>
              <w:pageBreakBefore w:val="0"/>
              <w:kinsoku/>
              <w:wordWrap/>
              <w:topLinePunct w:val="0"/>
              <w:bidi w:val="0"/>
              <w:rPr>
                <w:rFonts w:eastAsia="MS Mincho" w:cs="Arial"/>
                <w:bCs/>
                <w:kern w:val="2"/>
                <w:lang w:eastAsia="zh-CN"/>
              </w:rPr>
            </w:pPr>
            <w:r>
              <w:rPr>
                <w:rFonts w:hint="eastAsia"/>
                <w:bCs/>
                <w:lang w:val="en-US" w:eastAsia="zh-CN"/>
              </w:rPr>
              <w:t>6</w:t>
            </w:r>
          </w:p>
        </w:tc>
        <w:tc>
          <w:tcPr>
            <w:tcW w:w="1128" w:type="dxa"/>
            <w:noWrap/>
            <w:vAlign w:val="center"/>
          </w:tcPr>
          <w:p>
            <w:pPr>
              <w:pStyle w:val="106"/>
              <w:keepNext/>
              <w:keepLines/>
              <w:pageBreakBefore w:val="0"/>
              <w:kinsoku/>
              <w:wordWrap/>
              <w:topLinePunct w:val="0"/>
              <w:bidi w:val="0"/>
              <w:rPr>
                <w:rFonts w:eastAsia="MS Mincho" w:cs="Arial"/>
                <w:kern w:val="2"/>
                <w:lang w:val="en-US" w:eastAsia="zh-CN"/>
              </w:rPr>
            </w:pPr>
            <w:r>
              <w:rPr>
                <w:rFonts w:hint="eastAsia"/>
                <w:lang w:val="en-US" w:eastAsia="zh-CN"/>
              </w:rPr>
              <w:t>10</w:t>
            </w:r>
            <w:r>
              <w:rPr>
                <w:lang w:eastAsia="zh-CN"/>
              </w:rPr>
              <w:t>0</w:t>
            </w:r>
          </w:p>
        </w:tc>
        <w:tc>
          <w:tcPr>
            <w:tcW w:w="788" w:type="dxa"/>
            <w:noWrap/>
            <w:vAlign w:val="center"/>
          </w:tcPr>
          <w:p>
            <w:pPr>
              <w:pStyle w:val="106"/>
              <w:keepNext/>
              <w:keepLines/>
              <w:pageBreakBefore w:val="0"/>
              <w:kinsoku/>
              <w:wordWrap/>
              <w:topLinePunct w:val="0"/>
              <w:bidi w:val="0"/>
              <w:rPr>
                <w:rFonts w:eastAsia="MS Mincho" w:cs="Arial"/>
                <w:bCs/>
                <w:kern w:val="2"/>
                <w:lang w:val="en-US" w:eastAsia="zh-CN"/>
              </w:rPr>
            </w:pPr>
            <w:r>
              <w:rPr>
                <w:rFonts w:hint="eastAsia"/>
                <w:bCs/>
                <w:lang w:val="en-US" w:eastAsia="zh-CN"/>
              </w:rPr>
              <w:t>6.1</w:t>
            </w:r>
          </w:p>
        </w:tc>
        <w:tc>
          <w:tcPr>
            <w:tcW w:w="1026" w:type="dxa"/>
            <w:vAlign w:val="center"/>
          </w:tcPr>
          <w:p>
            <w:pPr>
              <w:pStyle w:val="106"/>
              <w:keepNext/>
              <w:keepLines/>
              <w:pageBreakBefore w:val="0"/>
              <w:kinsoku/>
              <w:wordWrap/>
              <w:topLinePunct w:val="0"/>
              <w:bidi w:val="0"/>
              <w:rPr>
                <w:rFonts w:eastAsia="MS Mincho" w:cs="Arial"/>
                <w:bCs/>
                <w:kern w:val="2"/>
                <w:lang w:eastAsia="zh-CN"/>
              </w:rPr>
            </w:pPr>
            <w:r>
              <w:rPr>
                <w:bCs/>
                <w:lang w:eastAsia="zh-CN"/>
              </w:rPr>
              <w:t>NOTE 4</w:t>
            </w:r>
          </w:p>
        </w:tc>
        <w:tc>
          <w:tcPr>
            <w:tcW w:w="1027" w:type="dxa"/>
            <w:vAlign w:val="center"/>
          </w:tcPr>
          <w:p>
            <w:pPr>
              <w:pStyle w:val="106"/>
              <w:keepNext/>
              <w:keepLines/>
              <w:pageBreakBefore w:val="0"/>
              <w:kinsoku/>
              <w:wordWrap/>
              <w:topLinePunct w:val="0"/>
              <w:bidi w:val="0"/>
              <w:rPr>
                <w:bCs/>
                <w:lang w:eastAsia="zh-CN"/>
              </w:rPr>
            </w:pPr>
            <w:r>
              <w:rPr>
                <w:bCs/>
                <w:lang w:eastAsia="zh-CN"/>
              </w:rPr>
              <w:t>UL4/DL1</w:t>
            </w:r>
          </w:p>
          <w:p>
            <w:pPr>
              <w:pStyle w:val="106"/>
              <w:keepNext/>
              <w:keepLines/>
              <w:pageBreakBefore w:val="0"/>
              <w:kinsoku/>
              <w:wordWrap/>
              <w:topLinePunct w:val="0"/>
              <w:bidi w:val="0"/>
              <w:rPr>
                <w:rFonts w:eastAsia="MS Mincho" w:cs="Arial"/>
                <w:bCs/>
                <w:kern w:val="2"/>
                <w:lang w:eastAsia="zh-CN"/>
              </w:rPr>
            </w:pPr>
            <w:r>
              <w:rPr>
                <w:bCs/>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943" w:type="dxa"/>
            <w:gridSpan w:val="9"/>
            <w:vAlign w:val="center"/>
          </w:tcPr>
          <w:p>
            <w:pPr>
              <w:pStyle w:val="120"/>
              <w:keepNext/>
              <w:keepLines/>
              <w:pageBreakBefore w:val="0"/>
              <w:kinsoku/>
              <w:wordWrap/>
              <w:topLinePunct w:val="0"/>
              <w:bidi w:val="0"/>
              <w:rPr>
                <w:bCs/>
                <w:lang w:eastAsia="zh-CN"/>
              </w:rPr>
            </w:pPr>
            <w:r>
              <w:rPr>
                <w:lang w:eastAsia="ja-JP"/>
              </w:rPr>
              <w:t xml:space="preserve">NOTE </w:t>
            </w:r>
            <w:r>
              <w:rPr>
                <w:lang w:eastAsia="zh-CN"/>
              </w:rPr>
              <w:t>4</w:t>
            </w:r>
            <w:r>
              <w:rPr>
                <w:lang w:eastAsia="ja-JP"/>
              </w:rPr>
              <w:t>:</w:t>
            </w:r>
            <w:r>
              <w:rPr>
                <w:lang w:eastAsia="ja-JP"/>
              </w:rPr>
              <w:tab/>
            </w:r>
            <w:r>
              <w:rPr>
                <w:lang w:eastAsia="ja-JP"/>
              </w:rPr>
              <w:t>The requirements should be verified for UL NR-ARFCN of the aggressor (low</w:t>
            </w:r>
            <w:r>
              <w:rPr>
                <w:rFonts w:hint="eastAsia"/>
                <w:lang w:eastAsia="ja-JP"/>
              </w:rPr>
              <w:t>er</w:t>
            </w:r>
            <w:r>
              <w:rPr>
                <w:lang w:eastAsia="ja-JP"/>
              </w:rPr>
              <w:t xml:space="preserve">) band (superscript LB) such that </w:t>
            </w:r>
            <w:r>
              <w:rPr>
                <w:snapToGrid w:val="0"/>
                <w:position w:val="-12"/>
                <w:lang w:eastAsia="ja-JP"/>
              </w:rPr>
              <w:object>
                <v:shape id="_x0000_i1027" o:spt="75" type="#_x0000_t75" style="height:10pt;width:77pt;" o:ole="t" filled="f" o:preferrelative="t" stroked="f" coordsize="21600,21600">
                  <v:path/>
                  <v:fill on="f" focussize="0,0"/>
                  <v:stroke on="f" joinstyle="miter"/>
                  <v:imagedata r:id="rId18" o:title=""/>
                  <o:lock v:ext="edit" aspectratio="t"/>
                  <w10:wrap type="none"/>
                  <w10:anchorlock/>
                </v:shape>
                <o:OLEObject Type="Embed" ProgID="Equation.3" ShapeID="_x0000_i1027" DrawAspect="Content" ObjectID="_1468075727" r:id="rId17">
                  <o:LockedField>false</o:LockedField>
                </o:OLEObject>
              </w:object>
            </w:r>
            <w:r>
              <w:rPr>
                <w:snapToGrid w:val="0"/>
                <w:lang w:eastAsia="ja-JP"/>
              </w:rPr>
              <w:t xml:space="preserve">in MHz and </w:t>
            </w:r>
            <w:r>
              <w:rPr>
                <w:position w:val="-14"/>
              </w:rPr>
              <w:object>
                <v:shape id="_x0000_i1028" o:spt="75" type="#_x0000_t75" style="height:10pt;width:204.1pt;" o:ole="t" filled="f" o:preferrelative="t" stroked="f" coordsize="21600,21600">
                  <v:path/>
                  <v:fill on="f" focussize="0,0"/>
                  <v:stroke on="f" joinstyle="miter"/>
                  <v:imagedata r:id="rId20" o:title=""/>
                  <o:lock v:ext="edit" aspectratio="t"/>
                  <w10:wrap type="none"/>
                  <w10:anchorlock/>
                </v:shape>
                <o:OLEObject Type="Embed" ProgID="Equation.DSMT4" ShapeID="_x0000_i1028" DrawAspect="Content" ObjectID="_1468075728" r:id="rId19">
                  <o:LockedField>false</o:LockedField>
                </o:OLEObject>
              </w:object>
            </w:r>
            <w:r>
              <w:rPr>
                <w:snapToGrid w:val="0"/>
                <w:lang w:eastAsia="ja-JP"/>
              </w:rPr>
              <w:t xml:space="preserve"> with</w:t>
            </w:r>
            <w:r>
              <w:rPr>
                <w:position w:val="-10"/>
                <w:lang w:val="en-US" w:eastAsia="zh-CN"/>
              </w:rPr>
              <w:drawing>
                <wp:inline distT="0" distB="0" distL="0" distR="0">
                  <wp:extent cx="247650" cy="200025"/>
                  <wp:effectExtent l="0" t="0" r="11430" b="13335"/>
                  <wp:docPr id="257"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Pr>
                <w:snapToGrid w:val="0"/>
                <w:lang w:eastAsia="ja-JP"/>
              </w:rPr>
              <w:t xml:space="preserve"> carrier frequenc</w:t>
            </w:r>
            <w:r>
              <w:rPr>
                <w:rFonts w:hint="eastAsia"/>
                <w:snapToGrid w:val="0"/>
                <w:lang w:eastAsia="ja-JP"/>
              </w:rPr>
              <w:t>y</w:t>
            </w:r>
            <w:r>
              <w:rPr>
                <w:snapToGrid w:val="0"/>
                <w:lang w:eastAsia="ja-JP"/>
              </w:rPr>
              <w:t xml:space="preserve"> </w:t>
            </w:r>
            <w:r>
              <w:t>in</w:t>
            </w:r>
            <w:r>
              <w:rPr>
                <w:snapToGrid w:val="0"/>
                <w:lang w:eastAsia="ja-JP"/>
              </w:rPr>
              <w:t xml:space="preserve"> the victim (high</w:t>
            </w:r>
            <w:r>
              <w:rPr>
                <w:rFonts w:hint="eastAsia"/>
                <w:snapToGrid w:val="0"/>
                <w:lang w:eastAsia="ja-JP"/>
              </w:rPr>
              <w:t>er</w:t>
            </w:r>
            <w:r>
              <w:rPr>
                <w:snapToGrid w:val="0"/>
                <w:lang w:eastAsia="ja-JP"/>
              </w:rPr>
              <w:t xml:space="preserve">) band in MHz and </w:t>
            </w:r>
            <w:r>
              <w:rPr>
                <w:position w:val="-10"/>
                <w:lang w:val="en-US" w:eastAsia="zh-CN"/>
              </w:rPr>
              <w:drawing>
                <wp:inline distT="0" distB="0" distL="0" distR="0">
                  <wp:extent cx="428625" cy="190500"/>
                  <wp:effectExtent l="0" t="0" r="13335" b="6350"/>
                  <wp:docPr id="26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図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snapToGrid w:val="0"/>
                <w:lang w:eastAsia="ja-JP"/>
              </w:rPr>
              <w:t xml:space="preserve"> the channel bandwidth configured in the lower band.</w:t>
            </w:r>
          </w:p>
        </w:tc>
      </w:tr>
    </w:tbl>
    <w:p>
      <w:pPr>
        <w:keepNext/>
        <w:keepLines/>
        <w:pageBreakBefore w:val="0"/>
        <w:kinsoku/>
        <w:wordWrap/>
        <w:topLinePunct w:val="0"/>
        <w:bidi w:val="0"/>
        <w:rPr>
          <w:rFonts w:eastAsia="宋体"/>
          <w:i/>
          <w:iCs/>
          <w:lang w:val="en-US" w:eastAsia="zh-CN"/>
        </w:rPr>
      </w:pPr>
    </w:p>
    <w:p>
      <w:pPr>
        <w:pStyle w:val="6"/>
        <w:keepNext/>
        <w:keepLines/>
        <w:pageBreakBefore w:val="0"/>
        <w:kinsoku/>
        <w:wordWrap/>
        <w:topLinePunct w:val="0"/>
        <w:bidi w:val="0"/>
        <w:rPr>
          <w:lang w:eastAsia="zh-CN"/>
        </w:rPr>
      </w:pPr>
      <w:bookmarkStart w:id="367" w:name="_Toc24985"/>
      <w:bookmarkStart w:id="368" w:name="_Toc196229374"/>
      <w:bookmarkStart w:id="369" w:name="_Toc6776"/>
      <w:bookmarkStart w:id="370" w:name="_Toc31754"/>
      <w:r>
        <w:rPr>
          <w:rFonts w:hint="eastAsia"/>
          <w:lang w:eastAsia="zh-CN"/>
        </w:rPr>
        <w:t>5.1.1.6</w:t>
      </w:r>
      <w:r>
        <w:rPr>
          <w:rFonts w:hint="eastAsia"/>
          <w:lang w:val="en-US" w:eastAsia="zh-CN"/>
        </w:rPr>
        <w:tab/>
      </w:r>
      <w:r>
        <w:rPr>
          <w:rFonts w:hint="eastAsia"/>
          <w:lang w:val="en-US" w:eastAsia="zh-CN"/>
        </w:rPr>
        <w:t>OOB blocking exception requirements</w:t>
      </w:r>
      <w:bookmarkEnd w:id="367"/>
      <w:bookmarkEnd w:id="368"/>
      <w:bookmarkEnd w:id="369"/>
      <w:bookmarkEnd w:id="370"/>
    </w:p>
    <w:p>
      <w:pPr>
        <w:pStyle w:val="114"/>
        <w:keepNext/>
        <w:keepLines/>
        <w:pageBreakBefore w:val="0"/>
        <w:kinsoku/>
        <w:wordWrap/>
        <w:topLinePunct w:val="0"/>
        <w:bidi w:val="0"/>
        <w:jc w:val="both"/>
        <w:rPr>
          <w:rFonts w:ascii="Times New Roman" w:hAnsi="Times New Roman" w:eastAsia="宋体"/>
          <w:b w:val="0"/>
          <w:lang w:val="en-US" w:eastAsia="zh-CN"/>
        </w:rPr>
      </w:pPr>
      <w:r>
        <w:rPr>
          <w:rFonts w:hint="eastAsia" w:ascii="Times New Roman" w:hAnsi="Times New Roman" w:eastAsia="宋体"/>
          <w:b w:val="0"/>
          <w:lang w:val="en-US" w:eastAsia="zh-CN"/>
        </w:rPr>
        <w:t>No OOB blocking issues for CA_n3-n104.</w:t>
      </w:r>
    </w:p>
    <w:p>
      <w:pPr>
        <w:pStyle w:val="5"/>
        <w:keepNext/>
        <w:keepLines/>
        <w:pageBreakBefore w:val="0"/>
        <w:numPr>
          <w:ilvl w:val="2"/>
          <w:numId w:val="0"/>
        </w:numPr>
        <w:kinsoku/>
        <w:wordWrap/>
        <w:topLinePunct w:val="0"/>
        <w:bidi w:val="0"/>
        <w:rPr>
          <w:rFonts w:cs="Arial"/>
          <w:szCs w:val="28"/>
          <w:lang w:eastAsia="zh-CN"/>
        </w:rPr>
      </w:pPr>
      <w:bookmarkStart w:id="371" w:name="_Toc7430"/>
      <w:bookmarkStart w:id="372" w:name="_Toc8642"/>
      <w:bookmarkStart w:id="373" w:name="_Toc196229375"/>
      <w:bookmarkStart w:id="374" w:name="_Toc10221"/>
      <w:r>
        <w:rPr>
          <w:rFonts w:hint="eastAsia" w:eastAsia="宋体"/>
          <w:lang w:eastAsia="zh-CN"/>
        </w:rPr>
        <w:t>5.1</w:t>
      </w:r>
      <w:r>
        <w:t>.2</w:t>
      </w:r>
      <w:r>
        <w:tab/>
      </w:r>
      <w:r>
        <w:rPr>
          <w:rFonts w:cs="Arial"/>
          <w:szCs w:val="28"/>
          <w:lang w:eastAsia="zh-CN"/>
        </w:rPr>
        <w:t>Specific for 2 bands UL CA</w:t>
      </w:r>
      <w:bookmarkEnd w:id="371"/>
      <w:bookmarkEnd w:id="372"/>
      <w:bookmarkEnd w:id="373"/>
      <w:bookmarkEnd w:id="374"/>
    </w:p>
    <w:p>
      <w:pPr>
        <w:pStyle w:val="6"/>
        <w:keepNext/>
        <w:keepLines/>
        <w:pageBreakBefore w:val="0"/>
        <w:kinsoku/>
        <w:wordWrap/>
        <w:topLinePunct w:val="0"/>
        <w:bidi w:val="0"/>
        <w:rPr>
          <w:lang w:eastAsia="zh-CN"/>
        </w:rPr>
      </w:pPr>
      <w:bookmarkStart w:id="375" w:name="_Toc196229376"/>
      <w:bookmarkStart w:id="376" w:name="_Toc13587"/>
      <w:bookmarkStart w:id="377" w:name="_Toc28348"/>
      <w:bookmarkStart w:id="378" w:name="_Toc1345"/>
      <w:r>
        <w:rPr>
          <w:rFonts w:hint="eastAsia"/>
          <w:lang w:eastAsia="zh-CN"/>
        </w:rPr>
        <w:t>5.1.2.1</w:t>
      </w:r>
      <w:r>
        <w:rPr>
          <w:rFonts w:hint="eastAsia"/>
          <w:lang w:eastAsia="zh-CN"/>
        </w:rPr>
        <w:tab/>
      </w:r>
      <w:r>
        <w:rPr>
          <w:rFonts w:hint="eastAsia"/>
          <w:lang w:eastAsia="zh-CN"/>
        </w:rPr>
        <w:t xml:space="preserve">Maximum output power for </w:t>
      </w:r>
      <w:r>
        <w:rPr>
          <w:rFonts w:hint="eastAsia"/>
          <w:lang w:val="en-US" w:eastAsia="zh-CN"/>
        </w:rPr>
        <w:t>inter-band CA</w:t>
      </w:r>
      <w:bookmarkEnd w:id="375"/>
      <w:bookmarkEnd w:id="376"/>
      <w:bookmarkEnd w:id="377"/>
      <w:bookmarkEnd w:id="378"/>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5.1</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szCs w:val="18"/>
                <w:lang w:val="en-US" w:eastAsia="zh-CN"/>
              </w:rPr>
            </w:pPr>
            <w:bookmarkStart w:id="379" w:name="_Toc196229377"/>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n104C</w:t>
            </w:r>
          </w:p>
        </w:tc>
        <w:tc>
          <w:tcPr>
            <w:tcW w:w="2622" w:type="dxa"/>
          </w:tcPr>
          <w:p>
            <w:pPr>
              <w:pStyle w:val="106"/>
              <w:keepNext/>
              <w:keepLines/>
              <w:pageBreakBefore w:val="0"/>
              <w:kinsoku/>
              <w:wordWrap/>
              <w:topLinePunct w:val="0"/>
              <w:bidi w:val="0"/>
              <w:rPr>
                <w:lang w:val="en-US" w:eastAsia="zh-CN"/>
              </w:rPr>
            </w:pPr>
            <w:r>
              <w:rPr>
                <w:rFonts w:hint="eastAsia"/>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380" w:name="_Toc28292"/>
      <w:bookmarkStart w:id="381" w:name="_Toc9941"/>
      <w:bookmarkStart w:id="382" w:name="_Toc27647"/>
      <w:r>
        <w:rPr>
          <w:rFonts w:hint="eastAsia"/>
          <w:lang w:eastAsia="zh-CN"/>
        </w:rPr>
        <w:t>5.1.2.2</w:t>
      </w:r>
      <w:r>
        <w:rPr>
          <w:rFonts w:hint="eastAsia"/>
          <w:lang w:val="en-US" w:eastAsia="zh-CN"/>
        </w:rPr>
        <w:tab/>
      </w:r>
      <w:r>
        <w:rPr>
          <w:rFonts w:hint="eastAsia"/>
          <w:lang w:eastAsia="zh-CN"/>
        </w:rPr>
        <w:t>UE co-existence studies</w:t>
      </w:r>
      <w:r>
        <w:rPr>
          <w:rFonts w:hint="eastAsia"/>
          <w:lang w:val="en-US" w:eastAsia="zh-CN"/>
        </w:rPr>
        <w:t xml:space="preserve"> for 2 bands UL</w:t>
      </w:r>
      <w:bookmarkEnd w:id="379"/>
      <w:bookmarkEnd w:id="380"/>
      <w:bookmarkEnd w:id="381"/>
      <w:bookmarkEnd w:id="382"/>
    </w:p>
    <w:p>
      <w:pPr>
        <w:keepNext/>
        <w:keepLines/>
        <w:pageBreakBefore w:val="0"/>
        <w:kinsoku/>
        <w:wordWrap/>
        <w:topLinePunct w:val="0"/>
        <w:bidi w:val="0"/>
      </w:pPr>
      <w:r>
        <w:t xml:space="preserve">Table </w:t>
      </w:r>
      <w:r>
        <w:rPr>
          <w:rFonts w:hint="eastAsia" w:eastAsia="宋体"/>
          <w:lang w:val="en-US" w:eastAsia="zh-CN"/>
        </w:rPr>
        <w:t>5.1</w:t>
      </w:r>
      <w:r>
        <w:rPr>
          <w:rFonts w:eastAsia="宋体"/>
          <w:lang w:val="en-US" w:eastAsia="zh-CN"/>
        </w:rPr>
        <w:t>.2.2</w:t>
      </w:r>
      <w:r>
        <w:t>-1 lists B</w:t>
      </w:r>
      <w:r>
        <w:rPr>
          <w:lang w:eastAsia="ja-JP"/>
        </w:rPr>
        <w:t xml:space="preserve">and </w:t>
      </w:r>
      <w:r>
        <w:rPr>
          <w:rFonts w:eastAsia="宋体"/>
          <w:lang w:val="en-US" w:eastAsia="zh-CN"/>
        </w:rPr>
        <w:t>n</w:t>
      </w:r>
      <w:r>
        <w:rPr>
          <w:rFonts w:hint="eastAsia" w:eastAsia="宋体"/>
          <w:lang w:val="en-US" w:eastAsia="zh-CN"/>
        </w:rPr>
        <w:t>3</w:t>
      </w:r>
      <w:r>
        <w:rPr>
          <w:lang w:eastAsia="ja-JP"/>
        </w:rPr>
        <w:t xml:space="preserve"> </w:t>
      </w:r>
      <w:r>
        <w:t>+ B</w:t>
      </w:r>
      <w:r>
        <w:rPr>
          <w:lang w:eastAsia="ja-JP"/>
        </w:rPr>
        <w:t xml:space="preserve">and </w:t>
      </w:r>
      <w:r>
        <w:rPr>
          <w:rFonts w:eastAsia="宋体"/>
          <w:lang w:val="en-US" w:eastAsia="zh-CN"/>
        </w:rPr>
        <w:t>n</w:t>
      </w:r>
      <w:r>
        <w:rPr>
          <w:rFonts w:hint="eastAsia" w:eastAsia="宋体"/>
          <w:lang w:val="en-US" w:eastAsia="zh-CN"/>
        </w:rPr>
        <w:t>104</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5.1</w:t>
      </w:r>
      <w:r>
        <w:rPr>
          <w:rFonts w:eastAsia="宋体"/>
          <w:lang w:val="en-US" w:eastAsia="zh-CN"/>
        </w:rPr>
        <w:t>.2</w:t>
      </w:r>
      <w:r>
        <w:rPr>
          <w:lang w:val="en-US"/>
        </w:rPr>
        <w:t>.</w:t>
      </w:r>
      <w:r>
        <w:rPr>
          <w:rFonts w:eastAsia="宋体"/>
          <w:lang w:val="en-US" w:eastAsia="zh-CN"/>
        </w:rPr>
        <w:t>2</w:t>
      </w:r>
      <w:r>
        <w:rPr>
          <w:lang w:val="en-US"/>
        </w:rPr>
        <w:t xml:space="preserve">-1: Band </w:t>
      </w:r>
      <w:r>
        <w:rPr>
          <w:rFonts w:eastAsia="宋体"/>
          <w:lang w:val="en-US" w:eastAsia="zh-CN"/>
        </w:rPr>
        <w:t>n</w:t>
      </w:r>
      <w:r>
        <w:rPr>
          <w:rFonts w:hint="eastAsia" w:eastAsia="宋体"/>
          <w:lang w:val="en-US" w:eastAsia="zh-CN"/>
        </w:rPr>
        <w:t>3</w:t>
      </w:r>
      <w:r>
        <w:rPr>
          <w:lang w:val="en-US"/>
        </w:rPr>
        <w:t xml:space="preserve"> and Band </w:t>
      </w:r>
      <w:r>
        <w:rPr>
          <w:rFonts w:eastAsia="宋体"/>
          <w:lang w:val="en-US" w:eastAsia="zh-CN"/>
        </w:rPr>
        <w:t>n</w:t>
      </w:r>
      <w:r>
        <w:rPr>
          <w:rFonts w:hint="eastAsia" w:eastAsia="宋体"/>
          <w:lang w:val="en-US" w:eastAsia="zh-CN"/>
        </w:rPr>
        <w:t>104</w:t>
      </w:r>
      <w:r>
        <w:rPr>
          <w:lang w:val="en-US"/>
        </w:rPr>
        <w:t xml:space="preserve"> </w:t>
      </w:r>
      <w:r>
        <w:rPr>
          <w:rFonts w:hint="eastAsia" w:eastAsia="宋体"/>
          <w:lang w:val="en-US" w:eastAsia="zh-CN"/>
        </w:rPr>
        <w:t xml:space="preserve">for 2CC </w:t>
      </w:r>
      <w:r>
        <w:rPr>
          <w:lang w:val="en-US" w:eastAsia="zh-CN"/>
        </w:rPr>
        <w:t>U</w:t>
      </w:r>
      <w:r>
        <w:rPr>
          <w:lang w:val="en-US"/>
        </w:rPr>
        <w:t>L IMD products</w:t>
      </w:r>
    </w:p>
    <w:tbl>
      <w:tblPr>
        <w:tblStyle w:val="89"/>
        <w:tblW w:w="5630" w:type="pct"/>
        <w:tblInd w:w="-451" w:type="dxa"/>
        <w:tblLayout w:type="fixed"/>
        <w:tblCellMar>
          <w:top w:w="0" w:type="dxa"/>
          <w:left w:w="108" w:type="dxa"/>
          <w:bottom w:w="0" w:type="dxa"/>
          <w:right w:w="108" w:type="dxa"/>
        </w:tblCellMar>
      </w:tblPr>
      <w:tblGrid>
        <w:gridCol w:w="2975"/>
        <w:gridCol w:w="2040"/>
        <w:gridCol w:w="2011"/>
        <w:gridCol w:w="1638"/>
        <w:gridCol w:w="2435"/>
      </w:tblGrid>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UE UL carriers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frequency</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1710</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1785</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6425</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7125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2</w:t>
            </w:r>
            <w:r>
              <w:rPr>
                <w:rFonts w:ascii="Arial" w:hAnsi="Arial" w:eastAsia="宋体" w:cs="Arial"/>
                <w:kern w:val="2"/>
                <w:sz w:val="18"/>
                <w:szCs w:val="18"/>
                <w:vertAlign w:val="superscript"/>
                <w:lang w:val="en-US" w:eastAsia="zh-CN"/>
              </w:rPr>
              <w:t>nd</w:t>
            </w:r>
            <w:r>
              <w:rPr>
                <w:rFonts w:ascii="Arial" w:hAnsi="Arial" w:eastAsia="宋体" w:cs="Arial"/>
                <w:kern w:val="2"/>
                <w:sz w:val="18"/>
                <w:szCs w:val="18"/>
                <w:lang w:val="en-US" w:eastAsia="zh-CN"/>
              </w:rPr>
              <w:t xml:space="preserve">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4640  --  5415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8135  --  8910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Fonts w:ascii="Arial" w:hAnsi="Arial" w:eastAsia="宋体" w:cs="Arial"/>
                <w:kern w:val="2"/>
                <w:sz w:val="18"/>
                <w:szCs w:val="18"/>
                <w:vertAlign w:val="superscript"/>
                <w:lang w:val="en-US" w:eastAsia="zh-CN"/>
              </w:rPr>
              <w:t xml:space="preserve">rd </w:t>
            </w:r>
            <w:r>
              <w:rPr>
                <w:rFonts w:ascii="Arial" w:hAnsi="Arial" w:eastAsia="宋体" w:cs="Arial"/>
                <w:kern w:val="2"/>
                <w:sz w:val="18"/>
                <w:szCs w:val="18"/>
                <w:lang w:val="en-US" w:eastAsia="zh-CN"/>
              </w:rPr>
              <w:t>order IMD products</w:t>
            </w:r>
          </w:p>
        </w:tc>
        <w:tc>
          <w:tcPr>
            <w:tcW w:w="919" w:type="pct"/>
            <w:tcBorders>
              <w:top w:val="nil"/>
              <w:left w:val="nil"/>
              <w:bottom w:val="nil"/>
              <w:right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3705  --  2855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11065  --  12540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Fonts w:ascii="Arial" w:hAnsi="Arial" w:eastAsia="宋体" w:cs="Arial"/>
                <w:kern w:val="2"/>
                <w:sz w:val="18"/>
                <w:szCs w:val="18"/>
                <w:vertAlign w:val="superscript"/>
                <w:lang w:val="en-US" w:eastAsia="zh-CN"/>
              </w:rPr>
              <w:t xml:space="preserve">rd </w:t>
            </w:r>
            <w:r>
              <w:rPr>
                <w:rFonts w:ascii="Arial" w:hAnsi="Arial" w:eastAsia="宋体" w:cs="Arial"/>
                <w:kern w:val="2"/>
                <w:sz w:val="18"/>
                <w:szCs w:val="18"/>
                <w:lang w:val="en-US" w:eastAsia="zh-CN"/>
              </w:rPr>
              <w:t>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9845  --  10695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14560  --  16035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|3*fx_low –1*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 1*fy_low|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 1*fx_low|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1995  --  1070</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17490  --  19665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2*fy_low|</w:t>
            </w:r>
          </w:p>
        </w:tc>
        <w:tc>
          <w:tcPr>
            <w:tcW w:w="1833" w:type="pct"/>
            <w:gridSpan w:val="2"/>
            <w:vMerge w:val="restart"/>
            <w:tcBorders>
              <w:top w:val="single" w:color="000000" w:sz="4" w:space="0"/>
              <w:left w:val="single" w:color="000000" w:sz="4" w:space="0"/>
              <w:right w:val="single" w:color="000000" w:sz="4" w:space="0"/>
            </w:tcBorders>
            <w:shd w:val="clear" w:color="auto" w:fill="BEBEBE" w:themeFill="background1" w:themeFillShade="BF"/>
            <w:noWrap/>
            <w:vAlign w:val="bottom"/>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10830  --  9280</w:t>
            </w:r>
          </w:p>
        </w:tc>
        <w:tc>
          <w:tcPr>
            <w:tcW w:w="1833" w:type="pct"/>
            <w:gridSpan w:val="2"/>
            <w:vMerge w:val="continue"/>
            <w:tcBorders>
              <w:left w:val="single" w:color="000000" w:sz="4" w:space="0"/>
              <w:bottom w:val="single" w:color="000000" w:sz="4" w:space="0"/>
              <w:right w:val="single" w:color="000000" w:sz="4" w:space="0"/>
            </w:tcBorders>
            <w:shd w:val="clear" w:color="auto" w:fill="BEBEBE" w:themeFill="background1" w:themeFillShade="BF"/>
            <w:noWrap/>
            <w:vAlign w:val="bottom"/>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|3*fx_high+1*y_high|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|3*fy_high</w:t>
            </w:r>
            <w:r>
              <w:rPr>
                <w:rFonts w:hint="eastAsia" w:ascii="Arial" w:hAnsi="Arial" w:eastAsia="宋体" w:cs="Arial"/>
                <w:sz w:val="18"/>
                <w:szCs w:val="18"/>
                <w:lang w:val="en-US" w:eastAsia="zh-CN" w:bidi="ar"/>
              </w:rPr>
              <w:t>+</w:t>
            </w:r>
            <w:r>
              <w:rPr>
                <w:rFonts w:ascii="Arial" w:hAnsi="Arial" w:eastAsia="宋体" w:cs="Arial"/>
                <w:sz w:val="18"/>
                <w:szCs w:val="18"/>
                <w:lang w:val="en-US" w:eastAsia="zh-CN" w:bidi="ar"/>
              </w:rPr>
              <w:t>1*fx_high|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11555  --  12480</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20985  --  23160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|2*fx_high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+2*y_high|</w:t>
            </w:r>
          </w:p>
        </w:tc>
        <w:tc>
          <w:tcPr>
            <w:tcW w:w="1833" w:type="pct"/>
            <w:gridSpan w:val="2"/>
            <w:vMerge w:val="restart"/>
            <w:tcBorders>
              <w:top w:val="single" w:color="000000" w:sz="4" w:space="0"/>
              <w:left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16270  --  17820</w:t>
            </w:r>
          </w:p>
        </w:tc>
        <w:tc>
          <w:tcPr>
            <w:tcW w:w="1833" w:type="pct"/>
            <w:gridSpan w:val="2"/>
            <w:vMerge w:val="continue"/>
            <w:tcBorders>
              <w:left w:val="single" w:color="000000" w:sz="4" w:space="0"/>
              <w:bottom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26790  --  23915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715  --  285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3*fy_low|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3*fx_high|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3*fx_low|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17955  --  15705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7495  --  9120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27410  --  30285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13265  --  14265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|2*fx_high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 *fy_high|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+ 3*fx_low|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|2*fy_high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 *fx_high|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22695  --  24945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17980  --  19605</w:t>
            </w:r>
          </w:p>
        </w:tc>
      </w:tr>
      <w:tr>
        <w:tblPrEx>
          <w:tblCellMar>
            <w:top w:w="0" w:type="dxa"/>
            <w:left w:w="108" w:type="dxa"/>
            <w:bottom w:w="0" w:type="dxa"/>
            <w:right w:w="108" w:type="dxa"/>
          </w:tblCellMar>
        </w:tblPrEx>
        <w:trPr>
          <w:trHeight w:val="9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0"/>
              <w:keepNext/>
              <w:keepLines/>
              <w:pageBreakBefore w:val="0"/>
              <w:kinsoku/>
              <w:wordWrap/>
              <w:topLinePunct w:val="0"/>
              <w:bidi w:val="0"/>
              <w:rPr>
                <w:rFonts w:eastAsia="宋体" w:cs="Arial"/>
                <w:szCs w:val="18"/>
              </w:rPr>
            </w:pPr>
            <w:r>
              <w:rPr>
                <w:lang w:val="en-US" w:eastAsia="zh-CN"/>
              </w:rP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5.1</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xml:space="preserve">, </w:t>
      </w:r>
      <w:r>
        <w:rPr>
          <w:rFonts w:hint="eastAsia" w:eastAsia="宋体"/>
          <w:lang w:val="en-US" w:eastAsia="zh-CN"/>
        </w:rPr>
        <w:t>4</w:t>
      </w:r>
      <w:r>
        <w:rPr>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宋体"/>
          <w:lang w:val="en-US" w:eastAsia="zh-CN"/>
        </w:rPr>
        <w:t>n</w:t>
      </w:r>
      <w:r>
        <w:rPr>
          <w:rFonts w:hint="eastAsia" w:eastAsia="宋体"/>
          <w:lang w:val="en-US" w:eastAsia="zh-CN"/>
        </w:rPr>
        <w:t>3</w:t>
      </w:r>
      <w:r>
        <w:rPr>
          <w:lang w:eastAsia="ko-KR"/>
        </w:rPr>
        <w:t>.</w:t>
      </w:r>
    </w:p>
    <w:p>
      <w:pPr>
        <w:keepNext/>
        <w:keepLines/>
        <w:pageBreakBefore w:val="0"/>
        <w:kinsoku/>
        <w:wordWrap/>
        <w:topLinePunct w:val="0"/>
        <w:bidi w:val="0"/>
        <w:spacing w:before="120" w:after="120"/>
        <w:rPr>
          <w:lang w:eastAsia="ko-KR"/>
        </w:rPr>
      </w:pPr>
      <w:r>
        <w:rPr>
          <w:rFonts w:hint="eastAsia" w:eastAsia="宋体"/>
          <w:lang w:val="en-US" w:eastAsia="zh-CN"/>
        </w:rPr>
        <w:t xml:space="preserve">Regarding the triple beat IMD cause by the UL CA_n3A-n104C, in terms of the band group definition in Annex A, we can see that band n3 belongs to </w:t>
      </w:r>
      <w:r>
        <w:t>FR1-b</w:t>
      </w:r>
      <w:r>
        <w:rPr>
          <w:rFonts w:hint="eastAsia" w:eastAsia="宋体"/>
          <w:lang w:val="en-US" w:eastAsia="zh-CN"/>
        </w:rPr>
        <w:t xml:space="preserve"> frequency group while band n104 belongs to </w:t>
      </w:r>
      <w:r>
        <w:t>FR1-</w:t>
      </w:r>
      <w:r>
        <w:rPr>
          <w:rFonts w:hint="eastAsia" w:eastAsia="宋体"/>
          <w:lang w:val="en-US" w:eastAsia="zh-CN"/>
        </w:rPr>
        <w:t>e frequency group, which means these two bands are not part of the same or adjacent band groups, so the triple beat analysis can be ignored. There are no triple beat IMD MSD needed to be defined.</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CA_n3-n104, although PHS frequency range 1884.5-1915.7MHz is as pretected band of band n3, due to this combination will not be deployed in the PHS region, there is no need to add PHS frequency range as protected band for CA_n3-n104. Thus no protected bands are needed.</w:t>
      </w:r>
    </w:p>
    <w:p>
      <w:pPr>
        <w:keepNext/>
        <w:keepLines/>
        <w:pageBreakBefore w:val="0"/>
        <w:kinsoku/>
        <w:wordWrap/>
        <w:topLinePunct w:val="0"/>
        <w:bidi w:val="0"/>
        <w:spacing w:after="0"/>
      </w:pPr>
    </w:p>
    <w:p>
      <w:pPr>
        <w:pStyle w:val="6"/>
        <w:keepNext/>
        <w:keepLines/>
        <w:pageBreakBefore w:val="0"/>
        <w:kinsoku/>
        <w:wordWrap/>
        <w:topLinePunct w:val="0"/>
        <w:bidi w:val="0"/>
        <w:rPr>
          <w:lang w:eastAsia="zh-CN"/>
        </w:rPr>
      </w:pPr>
      <w:bookmarkStart w:id="383" w:name="_Toc196229378"/>
      <w:bookmarkStart w:id="384" w:name="_Toc2892"/>
      <w:bookmarkStart w:id="385" w:name="_Toc23351"/>
      <w:bookmarkStart w:id="386" w:name="_Toc5767"/>
      <w:r>
        <w:rPr>
          <w:rFonts w:hint="eastAsia"/>
          <w:lang w:eastAsia="zh-CN"/>
        </w:rPr>
        <w:t>5.1.2.3</w:t>
      </w:r>
      <w:r>
        <w:rPr>
          <w:rFonts w:hint="eastAsia"/>
          <w:lang w:eastAsia="zh-CN"/>
        </w:rPr>
        <w:tab/>
      </w:r>
      <w:r>
        <w:rPr>
          <w:rFonts w:hint="eastAsia"/>
          <w:lang w:val="en-US" w:eastAsia="zh-CN"/>
        </w:rPr>
        <w:t>REFSENS requirements</w:t>
      </w:r>
      <w:bookmarkEnd w:id="383"/>
      <w:bookmarkEnd w:id="384"/>
      <w:bookmarkEnd w:id="385"/>
      <w:bookmarkEnd w:id="386"/>
    </w:p>
    <w:p>
      <w:pPr>
        <w:keepNext/>
        <w:keepLines/>
        <w:pageBreakBefore w:val="0"/>
        <w:kinsoku/>
        <w:wordWrap/>
        <w:topLinePunct w:val="0"/>
        <w:bidi w:val="0"/>
        <w:rPr>
          <w:lang w:val="en-US" w:eastAsia="zh-CN"/>
        </w:rPr>
      </w:pPr>
      <w:r>
        <w:rPr>
          <w:rFonts w:hint="eastAsia"/>
          <w:lang w:val="en-US" w:eastAsia="zh-CN"/>
        </w:rPr>
        <w:t>Based on the co-existence studies there is a need to define IMD4 MSD values, which is proposed in table 5.1.2.3-1:</w:t>
      </w:r>
    </w:p>
    <w:p>
      <w:pPr>
        <w:pStyle w:val="114"/>
        <w:keepNext/>
        <w:keepLines/>
        <w:pageBreakBefore w:val="0"/>
        <w:kinsoku/>
        <w:wordWrap/>
        <w:topLinePunct w:val="0"/>
        <w:bidi w:val="0"/>
        <w:rPr>
          <w:rFonts w:cs="Arial"/>
        </w:rPr>
      </w:pPr>
      <w:r>
        <w:rPr>
          <w:rFonts w:cs="Arial"/>
        </w:rPr>
        <w:t xml:space="preserve">Table </w:t>
      </w:r>
      <w:r>
        <w:rPr>
          <w:rFonts w:hint="eastAsia" w:eastAsia="宋体" w:cs="Arial"/>
          <w:lang w:eastAsia="zh-CN"/>
        </w:rPr>
        <w:t>5.1</w:t>
      </w:r>
      <w:r>
        <w:rPr>
          <w:rFonts w:hint="eastAsia" w:eastAsia="宋体" w:cs="Arial"/>
          <w:lang w:val="en-US" w:eastAsia="zh-CN"/>
        </w:rPr>
        <w:t>.2.3-1</w:t>
      </w:r>
      <w:r>
        <w:rPr>
          <w:rFonts w:cs="Arial"/>
        </w:rPr>
        <w:t xml:space="preserve">: </w:t>
      </w:r>
      <w:r>
        <w:rPr>
          <w:rFonts w:hint="eastAsia" w:eastAsia="宋体"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65"/>
        <w:gridCol w:w="992"/>
        <w:gridCol w:w="993"/>
        <w:gridCol w:w="1275"/>
        <w:gridCol w:w="851"/>
        <w:gridCol w:w="891"/>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6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9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9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2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C</w:t>
            </w:r>
            <w:r>
              <w:rPr>
                <w:vertAlign w:val="subscript"/>
              </w:rPr>
              <w:t>LRB</w:t>
            </w:r>
          </w:p>
        </w:tc>
        <w:tc>
          <w:tcPr>
            <w:tcW w:w="85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9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val="en-US" w:eastAsia="zh-CN"/>
              </w:rPr>
            </w:pPr>
            <w:r>
              <w:rPr>
                <w:lang w:eastAsia="zh-CN"/>
              </w:rPr>
              <w:t>CA_n</w:t>
            </w:r>
            <w:r>
              <w:rPr>
                <w:rFonts w:hint="eastAsia"/>
                <w:lang w:val="en-US" w:eastAsia="zh-CN"/>
              </w:rPr>
              <w:t>3</w:t>
            </w:r>
            <w:r>
              <w:rPr>
                <w:lang w:eastAsia="zh-CN"/>
              </w:rPr>
              <w:t>-n</w:t>
            </w:r>
            <w:r>
              <w:rPr>
                <w:rFonts w:hint="eastAsia"/>
                <w:lang w:val="en-US" w:eastAsia="zh-CN"/>
              </w:rPr>
              <w:t>104</w:t>
            </w:r>
          </w:p>
        </w:tc>
        <w:tc>
          <w:tcPr>
            <w:tcW w:w="965"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ko-KR"/>
              </w:rPr>
            </w:pPr>
            <w:r>
              <w:rPr>
                <w:lang w:val="en-US" w:eastAsia="zh-CN"/>
              </w:rPr>
              <w:t>n</w:t>
            </w:r>
            <w:r>
              <w:rPr>
                <w:rFonts w:hint="eastAsia"/>
                <w:lang w:val="en-US" w:eastAsia="zh-CN"/>
              </w:rPr>
              <w:t>3</w:t>
            </w:r>
          </w:p>
        </w:tc>
        <w:tc>
          <w:tcPr>
            <w:tcW w:w="99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1750</w:t>
            </w:r>
          </w:p>
        </w:tc>
        <w:tc>
          <w:tcPr>
            <w:tcW w:w="99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cs="Arial"/>
                <w:szCs w:val="18"/>
                <w:lang w:val="en-US" w:eastAsia="zh-CN"/>
              </w:rPr>
              <w:t>5</w:t>
            </w:r>
          </w:p>
        </w:tc>
        <w:tc>
          <w:tcPr>
            <w:tcW w:w="12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cs="Arial"/>
                <w:szCs w:val="18"/>
                <w:lang w:val="en-US" w:eastAsia="zh-CN"/>
              </w:rPr>
              <w:t>25</w:t>
            </w:r>
          </w:p>
        </w:tc>
        <w:tc>
          <w:tcPr>
            <w:tcW w:w="85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hint="eastAsia"/>
                <w:lang w:val="en-US" w:eastAsia="zh-CN"/>
              </w:rPr>
              <w:t>1845</w:t>
            </w:r>
          </w:p>
        </w:tc>
        <w:tc>
          <w:tcPr>
            <w:tcW w:w="89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rPr>
            </w:pPr>
            <w:r>
              <w:rPr>
                <w:rFonts w:hint="eastAsia" w:cs="Arial"/>
                <w:szCs w:val="18"/>
                <w:lang w:val="en-US" w:eastAsia="zh-CN"/>
              </w:rPr>
              <w:t>9.0</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eastAsia="zh-CN"/>
              </w:rPr>
            </w:pPr>
            <w:r>
              <w:rPr>
                <w:rFonts w:cs="Arial"/>
                <w:szCs w:val="18"/>
                <w:lang w:val="en-US" w:eastAsia="zh-CN"/>
              </w:rPr>
              <w:t>FDD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rPr>
            </w:pPr>
            <w:r>
              <w:rPr>
                <w:rFonts w:cs="Arial"/>
                <w:szCs w:val="18"/>
                <w:lang w:eastAsia="zh-CN"/>
              </w:rPr>
              <w:t>IMD</w:t>
            </w:r>
            <w:r>
              <w:rPr>
                <w:rFonts w:hint="eastAsia" w:cs="Arial"/>
                <w:szCs w:val="18"/>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eastAsia="zh-CN"/>
              </w:rPr>
            </w:pPr>
          </w:p>
        </w:tc>
        <w:tc>
          <w:tcPr>
            <w:tcW w:w="965"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hint="eastAsia"/>
                <w:lang w:val="en-US" w:eastAsia="zh-CN"/>
              </w:rPr>
              <w:t>n104</w:t>
            </w:r>
          </w:p>
        </w:tc>
        <w:tc>
          <w:tcPr>
            <w:tcW w:w="99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7095</w:t>
            </w:r>
          </w:p>
        </w:tc>
        <w:tc>
          <w:tcPr>
            <w:tcW w:w="99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pPr>
            <w:r>
              <w:rPr>
                <w:rFonts w:hint="eastAsia" w:eastAsia="宋体" w:cs="Arial"/>
                <w:lang w:val="en-US" w:eastAsia="zh-CN"/>
              </w:rPr>
              <w:t>2</w:t>
            </w:r>
            <w:r>
              <w:rPr>
                <w:rFonts w:cs="Arial"/>
              </w:rPr>
              <w:t>0</w:t>
            </w:r>
          </w:p>
        </w:tc>
        <w:tc>
          <w:tcPr>
            <w:tcW w:w="12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cs="Arial"/>
                <w:szCs w:val="18"/>
                <w:lang w:val="en-US" w:eastAsia="zh-CN"/>
              </w:rPr>
              <w:t>50</w:t>
            </w:r>
          </w:p>
        </w:tc>
        <w:tc>
          <w:tcPr>
            <w:tcW w:w="85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7095</w:t>
            </w:r>
          </w:p>
        </w:tc>
        <w:tc>
          <w:tcPr>
            <w:tcW w:w="89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szCs w:val="18"/>
                <w:lang w:eastAsia="ja-JP"/>
              </w:rPr>
              <w:t>N/A</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lang w:val="en-US" w:eastAsia="zh-CN"/>
              </w:rPr>
              <w:t>TDD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szCs w:val="18"/>
                <w:lang w:eastAsia="ja-JP"/>
              </w:rPr>
              <w:t>N/A</w:t>
            </w:r>
          </w:p>
        </w:tc>
      </w:tr>
    </w:tbl>
    <w:p>
      <w:pPr>
        <w:keepNext/>
        <w:keepLines/>
        <w:pageBreakBefore w:val="0"/>
        <w:kinsoku/>
        <w:wordWrap/>
        <w:topLinePunct w:val="0"/>
        <w:bidi w:val="0"/>
      </w:pPr>
    </w:p>
    <w:p>
      <w:pPr>
        <w:pStyle w:val="4"/>
        <w:keepNext/>
        <w:keepLines/>
        <w:pageBreakBefore w:val="0"/>
        <w:kinsoku/>
        <w:wordWrap/>
        <w:topLinePunct w:val="0"/>
        <w:bidi w:val="0"/>
        <w:rPr>
          <w:lang w:eastAsia="zh-CN"/>
        </w:rPr>
      </w:pPr>
      <w:bookmarkStart w:id="387" w:name="_Toc196229379"/>
      <w:bookmarkStart w:id="388" w:name="_Toc21495"/>
      <w:bookmarkStart w:id="389" w:name="_Toc9948"/>
      <w:bookmarkStart w:id="390" w:name="_Toc14931"/>
      <w:bookmarkStart w:id="391" w:name="_Toc15517"/>
      <w:bookmarkStart w:id="392" w:name="_Toc14876"/>
      <w:bookmarkStart w:id="393" w:name="_Toc13405"/>
      <w:bookmarkStart w:id="394" w:name="_Toc12411"/>
      <w:bookmarkStart w:id="395" w:name="_Toc10711"/>
      <w:r>
        <w:rPr>
          <w:rFonts w:hint="eastAsia"/>
          <w:lang w:eastAsia="zh-CN"/>
        </w:rPr>
        <w:t>5.2</w:t>
      </w:r>
      <w:r>
        <w:rPr>
          <w:rFonts w:hint="eastAsia"/>
          <w:lang w:val="en-US" w:eastAsia="zh-CN"/>
        </w:rPr>
        <w:tab/>
      </w:r>
      <w:r>
        <w:rPr>
          <w:rFonts w:hint="eastAsia"/>
          <w:lang w:eastAsia="zh-CN"/>
        </w:rPr>
        <w:t>CA_n8-n</w:t>
      </w:r>
      <w:r>
        <w:rPr>
          <w:rFonts w:hint="eastAsia"/>
          <w:lang w:val="en-US" w:eastAsia="zh-CN"/>
        </w:rPr>
        <w:t>104</w:t>
      </w:r>
      <w:bookmarkEnd w:id="387"/>
      <w:bookmarkEnd w:id="388"/>
      <w:bookmarkEnd w:id="389"/>
      <w:bookmarkEnd w:id="390"/>
      <w:bookmarkEnd w:id="391"/>
      <w:bookmarkEnd w:id="392"/>
      <w:bookmarkEnd w:id="393"/>
      <w:bookmarkEnd w:id="394"/>
      <w:bookmarkEnd w:id="395"/>
    </w:p>
    <w:p>
      <w:pPr>
        <w:pStyle w:val="5"/>
        <w:keepNext/>
        <w:keepLines/>
        <w:pageBreakBefore w:val="0"/>
        <w:kinsoku/>
        <w:wordWrap/>
        <w:topLinePunct w:val="0"/>
        <w:bidi w:val="0"/>
        <w:rPr>
          <w:rFonts w:eastAsia="宋体"/>
          <w:lang w:val="en-US" w:eastAsia="zh-CN"/>
        </w:rPr>
      </w:pPr>
      <w:bookmarkStart w:id="396" w:name="_Toc20454"/>
      <w:bookmarkStart w:id="397" w:name="_Toc27468"/>
      <w:bookmarkStart w:id="398" w:name="_Toc196229380"/>
      <w:bookmarkStart w:id="399" w:name="_Toc27034"/>
      <w:r>
        <w:rPr>
          <w:rFonts w:hint="eastAsia" w:eastAsia="宋体"/>
          <w:lang w:eastAsia="zh-CN"/>
        </w:rPr>
        <w:t>5.2.1</w:t>
      </w:r>
      <w:r>
        <w:rPr>
          <w:rFonts w:hint="eastAsia" w:eastAsia="宋体"/>
          <w:lang w:eastAsia="zh-CN"/>
        </w:rPr>
        <w:tab/>
      </w:r>
      <w:r>
        <w:rPr>
          <w:rFonts w:hint="eastAsia" w:eastAsia="宋体"/>
          <w:lang w:val="en-US" w:eastAsia="zh-CN"/>
        </w:rPr>
        <w:t>Common for 1 band UL and 2 bands UL CA</w:t>
      </w:r>
      <w:bookmarkEnd w:id="396"/>
      <w:bookmarkEnd w:id="397"/>
      <w:bookmarkEnd w:id="398"/>
      <w:bookmarkEnd w:id="399"/>
    </w:p>
    <w:p>
      <w:pPr>
        <w:pStyle w:val="6"/>
        <w:keepNext/>
        <w:keepLines/>
        <w:pageBreakBefore w:val="0"/>
        <w:kinsoku/>
        <w:wordWrap/>
        <w:topLinePunct w:val="0"/>
        <w:bidi w:val="0"/>
      </w:pPr>
      <w:bookmarkStart w:id="400" w:name="_Toc9455"/>
      <w:bookmarkStart w:id="401" w:name="_Toc16228"/>
      <w:bookmarkStart w:id="402" w:name="_Toc196229381"/>
      <w:bookmarkStart w:id="403" w:name="_Toc26092"/>
      <w:r>
        <w:rPr>
          <w:rFonts w:hint="eastAsia"/>
          <w:lang w:eastAsia="zh-CN"/>
        </w:rPr>
        <w:t>5.2</w:t>
      </w:r>
      <w:r>
        <w:t>.1.1</w:t>
      </w:r>
      <w:r>
        <w:tab/>
      </w:r>
      <w:r>
        <w:rPr>
          <w:lang w:eastAsia="zh-CN"/>
        </w:rPr>
        <w:t>Operating bands for CA</w:t>
      </w:r>
      <w:bookmarkEnd w:id="400"/>
      <w:bookmarkEnd w:id="401"/>
      <w:bookmarkEnd w:id="402"/>
      <w:bookmarkEnd w:id="403"/>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5.2</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 xml:space="preserve">band </w:t>
      </w:r>
      <w:r>
        <w:rPr>
          <w:rFonts w:hint="eastAsia"/>
          <w:lang w:val="en-US" w:eastAsia="zh-CN"/>
        </w:rPr>
        <w:t>n8</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n8</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880 </w:t>
            </w:r>
            <w:r>
              <w:rPr>
                <w:rFonts w:ascii="Arial" w:hAnsi="Arial" w:eastAsia="宋体" w:cs="Arial"/>
                <w:sz w:val="18"/>
                <w:szCs w:val="18"/>
                <w:lang w:val="en-US" w:eastAsia="zh-CN" w:bidi="ar"/>
              </w:rPr>
              <w:t>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915 </w:t>
            </w:r>
            <w:r>
              <w:rPr>
                <w:rFonts w:ascii="Arial" w:hAnsi="Arial" w:eastAsia="宋体" w:cs="Arial"/>
                <w:sz w:val="18"/>
                <w:szCs w:val="18"/>
                <w:lang w:val="en-US" w:eastAsia="zh-CN" w:bidi="ar"/>
              </w:rPr>
              <w:t>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925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960 </w:t>
            </w:r>
            <w:r>
              <w:rPr>
                <w:rFonts w:ascii="Arial" w:hAnsi="Arial" w:eastAsia="宋体" w:cs="Arial"/>
                <w:sz w:val="18"/>
                <w:szCs w:val="18"/>
                <w:lang w:val="en-US" w:eastAsia="zh-CN" w:bidi="ar"/>
              </w:rPr>
              <w:t>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pStyle w:val="6"/>
        <w:keepNext/>
        <w:keepLines/>
        <w:pageBreakBefore w:val="0"/>
        <w:kinsoku/>
        <w:wordWrap/>
        <w:topLinePunct w:val="0"/>
        <w:bidi w:val="0"/>
      </w:pPr>
      <w:bookmarkStart w:id="404" w:name="_Toc22453"/>
      <w:bookmarkStart w:id="405" w:name="_Toc196229382"/>
      <w:bookmarkStart w:id="406" w:name="_Toc11249"/>
      <w:bookmarkStart w:id="407" w:name="_Toc1051"/>
      <w:r>
        <w:rPr>
          <w:rFonts w:hint="eastAsia"/>
          <w:lang w:eastAsia="zh-CN"/>
        </w:rPr>
        <w:t>5.2</w:t>
      </w:r>
      <w:r>
        <w:t>.1.2</w:t>
      </w:r>
      <w:r>
        <w:tab/>
      </w:r>
      <w:r>
        <w:rPr>
          <w:lang w:eastAsia="zh-CN"/>
        </w:rPr>
        <w:t>Channel bandwidths per operating band for CA</w:t>
      </w:r>
      <w:bookmarkEnd w:id="404"/>
      <w:bookmarkEnd w:id="405"/>
      <w:bookmarkEnd w:id="406"/>
      <w:bookmarkEnd w:id="407"/>
    </w:p>
    <w:p>
      <w:pPr>
        <w:pStyle w:val="114"/>
        <w:keepNext/>
        <w:keepLines/>
        <w:pageBreakBefore w:val="0"/>
        <w:kinsoku/>
        <w:wordWrap/>
        <w:topLinePunct w:val="0"/>
        <w:bidi w:val="0"/>
        <w:rPr>
          <w:lang w:val="en-US" w:eastAsia="zh-CN"/>
        </w:rPr>
      </w:pPr>
      <w:r>
        <w:t xml:space="preserve">Table </w:t>
      </w:r>
      <w:r>
        <w:rPr>
          <w:rFonts w:hint="eastAsia"/>
          <w:lang w:val="en-US" w:eastAsia="zh-CN"/>
        </w:rPr>
        <w:t>5.2</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 xml:space="preserve">band </w:t>
      </w:r>
      <w:r>
        <w:rPr>
          <w:rFonts w:hint="eastAsia"/>
          <w:lang w:val="en-US" w:eastAsia="zh-CN"/>
        </w:rPr>
        <w:t>n8</w:t>
      </w:r>
      <w:r>
        <w:rPr>
          <w:lang w:val="en-US" w:eastAsia="zh-CN"/>
        </w:rPr>
        <w:t>+n</w:t>
      </w:r>
      <w:r>
        <w:rPr>
          <w:rFonts w:hint="eastAsia"/>
          <w:lang w:val="en-US" w:eastAsia="zh-CN"/>
        </w:rPr>
        <w:t>104</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CA_n8A-n104A</w:t>
            </w:r>
          </w:p>
        </w:tc>
        <w:tc>
          <w:tcPr>
            <w:tcW w:w="1028"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CA_n8A-n104A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 channel bandwidths in Table 5.3.5-1</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CA_n8A-n104C</w:t>
            </w:r>
          </w:p>
        </w:tc>
        <w:tc>
          <w:tcPr>
            <w:tcW w:w="1028"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CA_n104C</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CA_n8A-n104A</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sz w:val="18"/>
                <w:szCs w:val="18"/>
                <w:lang w:val="en-US" w:eastAsia="zh-CN"/>
              </w:rPr>
              <w:t>CA_n8A-n104C</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bookmarkStart w:id="408" w:name="_Toc196229383"/>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 4 and 5</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rPr>
      </w:pPr>
      <w:bookmarkStart w:id="409" w:name="_Toc13331"/>
      <w:bookmarkStart w:id="410" w:name="_Toc25754"/>
      <w:bookmarkStart w:id="411" w:name="_Toc24139"/>
      <w:r>
        <w:rPr>
          <w:rFonts w:hint="eastAsia"/>
          <w:lang w:eastAsia="zh-CN"/>
        </w:rPr>
        <w:t>5.2</w:t>
      </w:r>
      <w:r>
        <w:t>.1.3</w:t>
      </w:r>
      <w:r>
        <w:tab/>
      </w:r>
      <w:r>
        <w:rPr>
          <w:lang w:eastAsia="zh-CN"/>
        </w:rPr>
        <w:t>UE co-existence studies</w:t>
      </w:r>
      <w:r>
        <w:rPr>
          <w:rFonts w:hint="eastAsia"/>
          <w:lang w:val="en-US" w:eastAsia="zh-CN"/>
        </w:rPr>
        <w:t xml:space="preserve"> for 1 band UL</w:t>
      </w:r>
      <w:bookmarkEnd w:id="408"/>
      <w:bookmarkEnd w:id="409"/>
      <w:bookmarkEnd w:id="410"/>
      <w:bookmarkEnd w:id="411"/>
    </w:p>
    <w:p>
      <w:pPr>
        <w:keepNext/>
        <w:keepLines/>
        <w:pageBreakBefore w:val="0"/>
        <w:kinsoku/>
        <w:wordWrap/>
        <w:topLinePunct w:val="0"/>
        <w:bidi w:val="0"/>
        <w:rPr>
          <w:lang w:val="en-US" w:eastAsia="zh-CN"/>
        </w:rPr>
      </w:pPr>
      <w:r>
        <w:rPr>
          <w:lang w:eastAsia="zh-CN"/>
        </w:rPr>
        <w:t xml:space="preserve">Table </w:t>
      </w:r>
      <w:r>
        <w:rPr>
          <w:rFonts w:hint="eastAsia"/>
          <w:lang w:val="en-US" w:eastAsia="zh-CN"/>
        </w:rPr>
        <w:t>5.2</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rFonts w:hint="eastAsia"/>
          <w:lang w:val="en-US" w:eastAsia="zh-CN"/>
        </w:rPr>
        <w:t>n8</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5.2</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jc w:val="center"/>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tblCellMar>
            <w:top w:w="0" w:type="dxa"/>
            <w:left w:w="108" w:type="dxa"/>
            <w:bottom w:w="0" w:type="dxa"/>
            <w:right w:w="108" w:type="dxa"/>
          </w:tblCellMar>
        </w:tblPrEx>
        <w:trPr>
          <w:trHeight w:val="303" w:hRule="atLeast"/>
          <w:jc w:val="center"/>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880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915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2745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4575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n8 ULx / n104 DLy</w:t>
            </w:r>
            <w:r>
              <w:rPr>
                <w:rFonts w:hint="eastAsia" w:ascii="Arial" w:hAnsi="Arial" w:eastAsia="宋体" w:cs="Arial"/>
                <w:sz w:val="18"/>
                <w:szCs w:val="18"/>
                <w:lang w:val="en-US" w:eastAsia="zh-CN" w:bidi="ar"/>
              </w:rPr>
              <w:t xml:space="preserve"> (5MHz)</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960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3840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n104 ULx / n8 DLy</w:t>
            </w:r>
            <w:r>
              <w:rPr>
                <w:rFonts w:hint="eastAsia" w:ascii="Arial" w:hAnsi="Arial" w:eastAsia="宋体" w:cs="Arial"/>
                <w:sz w:val="18"/>
                <w:szCs w:val="18"/>
                <w:lang w:val="en-US" w:eastAsia="zh-CN" w:bidi="ar"/>
              </w:rPr>
              <w:t xml:space="preserve"> (20MHz)</w:t>
            </w:r>
          </w:p>
        </w:tc>
      </w:tr>
      <w:tr>
        <w:tblPrEx>
          <w:tblCellMar>
            <w:top w:w="0" w:type="dxa"/>
            <w:left w:w="108" w:type="dxa"/>
            <w:bottom w:w="0" w:type="dxa"/>
            <w:right w:w="108" w:type="dxa"/>
          </w:tblCellMar>
        </w:tblPrEx>
        <w:trPr>
          <w:trHeight w:val="1795" w:hRule="atLeast"/>
          <w:jc w:val="center"/>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t>
            </w:r>
          </w:p>
          <w:p>
            <w:pPr>
              <w:pStyle w:val="120"/>
              <w:keepNext/>
              <w:keepLines/>
              <w:pageBreakBefore w:val="0"/>
              <w:kinsoku/>
              <w:wordWrap/>
              <w:topLinePunct w:val="0"/>
              <w:bidi w:val="0"/>
              <w:ind w:left="855" w:leftChars="405" w:hanging="45" w:hangingChars="25"/>
              <w:rPr>
                <w:lang w:val="en-US" w:eastAsia="zh-CN"/>
              </w:rPr>
            </w:pP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5.2</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rFonts w:hint="eastAsia"/>
          <w:lang w:val="en-US" w:eastAsia="zh-CN"/>
        </w:rPr>
        <w:t>n8</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5.2.1.3-2: Cross-band isolation analysis</w:t>
      </w:r>
    </w:p>
    <w:tbl>
      <w:tblPr>
        <w:tblStyle w:val="89"/>
        <w:tblW w:w="10476" w:type="dxa"/>
        <w:jc w:val="center"/>
        <w:tblLayout w:type="autofit"/>
        <w:tblCellMar>
          <w:top w:w="0" w:type="dxa"/>
          <w:left w:w="108" w:type="dxa"/>
          <w:bottom w:w="0" w:type="dxa"/>
          <w:right w:w="108" w:type="dxa"/>
        </w:tblCellMar>
      </w:tblPr>
      <w:tblGrid>
        <w:gridCol w:w="1476"/>
        <w:gridCol w:w="2100"/>
        <w:gridCol w:w="2430"/>
        <w:gridCol w:w="2188"/>
        <w:gridCol w:w="2282"/>
      </w:tblGrid>
      <w:tr>
        <w:tblPrEx>
          <w:tblCellMar>
            <w:top w:w="0" w:type="dxa"/>
            <w:left w:w="108" w:type="dxa"/>
            <w:bottom w:w="0" w:type="dxa"/>
            <w:right w:w="108" w:type="dxa"/>
          </w:tblCellMar>
        </w:tblPrEx>
        <w:trPr>
          <w:trHeight w:val="303" w:hRule="atLeast"/>
          <w:jc w:val="center"/>
        </w:trPr>
        <w:tc>
          <w:tcPr>
            <w:tcW w:w="147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447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880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915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925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960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476"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jc w:val="center"/>
        </w:trPr>
        <w:tc>
          <w:tcPr>
            <w:tcW w:w="1476"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65"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jc w:val="center"/>
        </w:trPr>
        <w:tc>
          <w:tcPr>
            <w:tcW w:w="147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845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950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12"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985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1020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1055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705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n8 UL to n104 DL up to ACLR 5 according to the calculation.  Moreover, n8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rPr>
            </w:pPr>
            <w:r>
              <w:rPr>
                <w:rFonts w:hint="eastAsia" w:ascii="Arial" w:hAnsi="Arial" w:eastAsia="宋体" w:cs="Arial"/>
                <w:sz w:val="18"/>
                <w:szCs w:val="18"/>
                <w:lang w:val="en-US" w:eastAsia="zh-CN"/>
              </w:rPr>
              <w:t xml:space="preserve">There are no cross-band isolation problem for n104 UL to n8 DL up to ACLR 5 according to the calculation.  Moreover, n8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12" w:hRule="atLeast"/>
          <w:jc w:val="center"/>
        </w:trPr>
        <w:tc>
          <w:tcPr>
            <w:tcW w:w="10476"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227" w:hRule="atLeast"/>
          <w:jc w:val="center"/>
        </w:trPr>
        <w:tc>
          <w:tcPr>
            <w:tcW w:w="10476"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kinsoku/>
        <w:wordWrap/>
        <w:topLinePunct w:val="0"/>
        <w:bidi w:val="0"/>
        <w:rPr>
          <w:lang w:val="en-US"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2</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8</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2"/>
        <w:gridCol w:w="1923"/>
        <w:gridCol w:w="1938"/>
        <w:gridCol w:w="873"/>
        <w:gridCol w:w="1984"/>
        <w:gridCol w:w="208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0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41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 fDL</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925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ascii="Arial" w:hAnsi="Arial" w:eastAsia="宋体" w:cs="Arial"/>
                <w:sz w:val="18"/>
                <w:szCs w:val="18"/>
                <w:lang w:val="en-US" w:eastAsia="zh-CN" w:bidi="ar"/>
              </w:rPr>
              <w:t>9</w:t>
            </w:r>
            <w:r>
              <w:rPr>
                <w:rFonts w:hint="eastAsia" w:ascii="Arial" w:hAnsi="Arial" w:eastAsia="宋体" w:cs="Arial"/>
                <w:sz w:val="18"/>
                <w:szCs w:val="18"/>
                <w:lang w:val="en-US" w:eastAsia="zh-CN" w:bidi="ar"/>
              </w:rPr>
              <w:t>60</w:t>
            </w:r>
          </w:p>
        </w:tc>
        <w:tc>
          <w:tcPr>
            <w:tcW w:w="41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49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0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41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07"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41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87"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n8 DL caused by UL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宋体" w:cs="Arial"/>
                <w:szCs w:val="18"/>
              </w:rPr>
            </w:pPr>
            <w:r>
              <w:t xml:space="preserve">NOTE </w:t>
            </w:r>
            <w:r>
              <w:rPr>
                <w:lang w:val="en-US" w:eastAsia="zh-CN"/>
              </w:rPr>
              <w:t>4</w:t>
            </w:r>
            <w:r>
              <w:t>:</w:t>
            </w:r>
            <w:r>
              <w:tab/>
            </w:r>
            <w:r>
              <w:rPr>
                <w:lang w:val="en-US"/>
              </w:rPr>
              <w:t>The harmonic 2 and 3 IMD ranges should only be considered if the DL band is above the UL band</w:t>
            </w:r>
          </w:p>
        </w:tc>
      </w:tr>
    </w:tbl>
    <w:p>
      <w:pPr>
        <w:keepNext/>
        <w:keepLines/>
        <w:pageBreakBefore w:val="0"/>
        <w:kinsoku/>
        <w:wordWrap/>
        <w:topLinePunct w:val="0"/>
        <w:bidi w:val="0"/>
        <w:rPr>
          <w:lang w:val="en-US" w:eastAsia="zh-CN"/>
        </w:rPr>
      </w:pPr>
    </w:p>
    <w:p>
      <w:pPr>
        <w:pStyle w:val="6"/>
        <w:keepNext/>
        <w:keepLines/>
        <w:pageBreakBefore w:val="0"/>
        <w:kinsoku/>
        <w:wordWrap/>
        <w:topLinePunct w:val="0"/>
        <w:bidi w:val="0"/>
      </w:pPr>
      <w:bookmarkStart w:id="412" w:name="_Toc21831"/>
      <w:bookmarkStart w:id="413" w:name="_Toc25081"/>
      <w:bookmarkStart w:id="414" w:name="_Toc196229384"/>
      <w:bookmarkStart w:id="415" w:name="_Toc9967"/>
      <w:r>
        <w:rPr>
          <w:rFonts w:hint="eastAsia"/>
          <w:lang w:eastAsia="zh-CN"/>
        </w:rPr>
        <w:t>5.2</w:t>
      </w:r>
      <w:r>
        <w:t>.1.</w:t>
      </w:r>
      <w:r>
        <w:rPr>
          <w:rFonts w:hint="eastAsia"/>
          <w:lang w:val="en-US" w:eastAsia="zh-CN"/>
        </w:rPr>
        <w:t>4</w:t>
      </w:r>
      <w:r>
        <w:tab/>
      </w:r>
      <w:r>
        <w:rPr>
          <w:lang w:val="en-US" w:eastAsia="zh-CN"/>
        </w:rPr>
        <w:t>∆TIB,c and ∆RIB,c values</w:t>
      </w:r>
      <w:bookmarkEnd w:id="412"/>
      <w:bookmarkEnd w:id="413"/>
      <w:bookmarkEnd w:id="414"/>
      <w:bookmarkEnd w:id="415"/>
    </w:p>
    <w:p>
      <w:pPr>
        <w:keepNext/>
        <w:keepLines/>
        <w:pageBreakBefore w:val="0"/>
        <w:kinsoku/>
        <w:wordWrap/>
        <w:topLinePunct w:val="0"/>
        <w:bidi w:val="0"/>
      </w:pPr>
      <w:r>
        <w:t xml:space="preserve">For </w:t>
      </w:r>
      <w:r>
        <w:rPr>
          <w:rFonts w:hint="eastAsia"/>
          <w:lang w:val="en-US" w:eastAsia="zh-CN"/>
        </w:rPr>
        <w:t>CA_n8-n104</w:t>
      </w:r>
      <w:r>
        <w:t>,</w:t>
      </w:r>
      <w:r>
        <w:rPr>
          <w:rFonts w:hint="eastAsia" w:eastAsia="宋体"/>
          <w:lang w:val="en-US" w:eastAsia="zh-CN"/>
        </w:rPr>
        <w:t xml:space="preserve"> the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 xml:space="preserve">requirements </w:t>
      </w:r>
      <w:r>
        <w:t>are given in the tables below.</w:t>
      </w:r>
    </w:p>
    <w:p>
      <w:pPr>
        <w:pStyle w:val="114"/>
        <w:keepNext/>
        <w:keepLines/>
        <w:pageBreakBefore w:val="0"/>
        <w:kinsoku/>
        <w:wordWrap/>
        <w:topLinePunct w:val="0"/>
        <w:bidi w:val="0"/>
      </w:pPr>
      <w:r>
        <w:t xml:space="preserve">Table </w:t>
      </w:r>
      <w:r>
        <w:rPr>
          <w:rFonts w:hint="eastAsia"/>
          <w:lang w:val="en-US" w:eastAsia="zh-CN"/>
        </w:rPr>
        <w:t>5.2</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CA_n8-n104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w:t>
            </w:r>
            <w:r>
              <w:rPr>
                <w:rFonts w:hint="eastAsia"/>
                <w:lang w:eastAsia="zh-CN"/>
              </w:rPr>
              <w:t>n8</w:t>
            </w:r>
            <w:r>
              <w:rPr>
                <w:szCs w:val="18"/>
                <w:lang w:eastAsia="ja-JP"/>
              </w:rPr>
              <w:t xml:space="preserve"> the band order from left to right is </w:t>
            </w:r>
            <w:r>
              <w:rPr>
                <w:lang w:eastAsia="ja-JP"/>
              </w:rPr>
              <w:t>n1</w:t>
            </w:r>
            <w:r>
              <w:rPr>
                <w:szCs w:val="18"/>
                <w:lang w:eastAsia="ja-JP"/>
              </w:rPr>
              <w:t xml:space="preserve"> and </w:t>
            </w:r>
            <w:r>
              <w:rPr>
                <w:rFonts w:hint="eastAsia"/>
                <w:szCs w:val="18"/>
                <w:lang w:eastAsia="zh-CN"/>
              </w:rPr>
              <w:t>n8</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5.2</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CA_n8-n104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w:t>
            </w:r>
          </w:p>
        </w:tc>
        <w:tc>
          <w:tcPr>
            <w:tcW w:w="2952"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416" w:name="_Toc26679"/>
      <w:bookmarkStart w:id="417" w:name="_Toc196229385"/>
      <w:bookmarkStart w:id="418" w:name="_Toc13941"/>
      <w:bookmarkStart w:id="419" w:name="_Toc10007"/>
      <w:r>
        <w:rPr>
          <w:rFonts w:hint="eastAsia"/>
          <w:lang w:eastAsia="zh-CN"/>
        </w:rPr>
        <w:t>5.2</w:t>
      </w:r>
      <w:r>
        <w:t>.1.5</w:t>
      </w:r>
      <w:r>
        <w:tab/>
      </w:r>
      <w:r>
        <w:rPr>
          <w:lang w:val="en-US" w:eastAsia="zh-CN"/>
        </w:rPr>
        <w:t>REFSENS requirements</w:t>
      </w:r>
      <w:bookmarkEnd w:id="416"/>
      <w:bookmarkEnd w:id="417"/>
      <w:bookmarkEnd w:id="418"/>
      <w:bookmarkEnd w:id="419"/>
    </w:p>
    <w:p>
      <w:pPr>
        <w:keepNext/>
        <w:keepLines/>
        <w:pageBreakBefore w:val="0"/>
        <w:kinsoku/>
        <w:wordWrap/>
        <w:topLinePunct w:val="0"/>
        <w:bidi w:val="0"/>
        <w:rPr>
          <w:rFonts w:eastAsia="宋体"/>
          <w:lang w:val="en-US" w:eastAsia="zh-CN"/>
        </w:rPr>
      </w:pPr>
      <w:r>
        <w:rPr>
          <w:rFonts w:hint="eastAsia" w:eastAsia="宋体"/>
          <w:lang w:val="en-US" w:eastAsia="zh-CN"/>
        </w:rPr>
        <w:t>There are no harmonic/harmonic mixing/cross band isolation co-existence problem according to UE co-existence study in section 5.2.1.3, so there is no need to defined additional REFSEN requirements(MSD).</w:t>
      </w:r>
    </w:p>
    <w:p>
      <w:pPr>
        <w:pStyle w:val="6"/>
        <w:keepNext/>
        <w:keepLines/>
        <w:pageBreakBefore w:val="0"/>
        <w:kinsoku/>
        <w:wordWrap/>
        <w:topLinePunct w:val="0"/>
        <w:bidi w:val="0"/>
      </w:pPr>
      <w:bookmarkStart w:id="420" w:name="_Toc196229386"/>
      <w:bookmarkStart w:id="421" w:name="_Toc26850"/>
      <w:bookmarkStart w:id="422" w:name="_Toc8627"/>
      <w:bookmarkStart w:id="423" w:name="_Toc14678"/>
      <w:r>
        <w:rPr>
          <w:rFonts w:hint="eastAsia"/>
          <w:lang w:eastAsia="zh-CN"/>
        </w:rPr>
        <w:t>5.2</w:t>
      </w:r>
      <w:r>
        <w:t>.1.6</w:t>
      </w:r>
      <w:r>
        <w:tab/>
      </w:r>
      <w:r>
        <w:rPr>
          <w:lang w:val="en-US" w:eastAsia="zh-CN"/>
        </w:rPr>
        <w:t>OOB blocking exception requirements</w:t>
      </w:r>
      <w:bookmarkEnd w:id="420"/>
      <w:bookmarkEnd w:id="421"/>
      <w:bookmarkEnd w:id="422"/>
      <w:bookmarkEnd w:id="423"/>
    </w:p>
    <w:p>
      <w:pPr>
        <w:keepNext/>
        <w:keepLines/>
        <w:pageBreakBefore w:val="0"/>
        <w:kinsoku/>
        <w:wordWrap/>
        <w:topLinePunct w:val="0"/>
        <w:bidi w:val="0"/>
        <w:rPr>
          <w:rFonts w:eastAsia="宋体"/>
          <w:lang w:val="en-US" w:eastAsia="zh-CN"/>
        </w:rPr>
      </w:pPr>
      <w:r>
        <w:rPr>
          <w:rFonts w:hint="eastAsia" w:eastAsia="宋体"/>
          <w:lang w:val="en-US" w:eastAsia="zh-CN"/>
        </w:rPr>
        <w:t>Since band n8 is a low band and n104 is a high and wide band, the OOBB exception is needed.</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5.2</w:t>
      </w:r>
      <w:r>
        <w:rPr>
          <w:rFonts w:cs="Arial"/>
          <w:lang w:val="en-US" w:eastAsia="zh-CN"/>
        </w:rPr>
        <w:t>.1.6-1</w:t>
      </w:r>
      <w:r>
        <w:rPr>
          <w:rFonts w:cs="Arial"/>
        </w:rPr>
        <w:t>: CA band</w:t>
      </w:r>
      <w:r>
        <w:rPr>
          <w:rFonts w:cs="Arial"/>
          <w:lang w:eastAsia="zh-CN"/>
        </w:rPr>
        <w:t xml:space="preserve"> combination </w:t>
      </w:r>
      <w:r>
        <w:rPr>
          <w:rFonts w:cs="Arial"/>
        </w:rP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lang w:eastAsia="zh-CN"/>
              </w:rPr>
            </w:pPr>
            <w:r>
              <w:rPr>
                <w:rFonts w:cs="Arial"/>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rPr>
            </w:pPr>
            <w:r>
              <w:rPr>
                <w:rFonts w:hint="eastAsia"/>
                <w:lang w:val="en-US" w:eastAsia="zh-CN"/>
              </w:rPr>
              <w:t>CA_n8-n104</w:t>
            </w:r>
          </w:p>
        </w:tc>
      </w:tr>
    </w:tbl>
    <w:p>
      <w:pPr>
        <w:pStyle w:val="5"/>
        <w:keepNext/>
        <w:keepLines/>
        <w:pageBreakBefore w:val="0"/>
        <w:numPr>
          <w:ilvl w:val="2"/>
          <w:numId w:val="0"/>
        </w:numPr>
        <w:kinsoku/>
        <w:wordWrap/>
        <w:topLinePunct w:val="0"/>
        <w:bidi w:val="0"/>
        <w:rPr>
          <w:rFonts w:cs="Arial"/>
          <w:szCs w:val="28"/>
          <w:lang w:eastAsia="zh-CN"/>
        </w:rPr>
      </w:pPr>
      <w:bookmarkStart w:id="424" w:name="_Toc31433"/>
      <w:bookmarkStart w:id="425" w:name="_Toc8215"/>
      <w:bookmarkStart w:id="426" w:name="_Toc196229387"/>
      <w:bookmarkStart w:id="427" w:name="_Toc10150"/>
      <w:r>
        <w:rPr>
          <w:rFonts w:hint="eastAsia" w:eastAsia="宋体"/>
          <w:lang w:eastAsia="zh-CN"/>
        </w:rPr>
        <w:t>5.2</w:t>
      </w:r>
      <w:r>
        <w:t>.2</w:t>
      </w:r>
      <w:r>
        <w:tab/>
      </w:r>
      <w:r>
        <w:rPr>
          <w:rFonts w:cs="Arial"/>
          <w:szCs w:val="28"/>
          <w:lang w:eastAsia="zh-CN"/>
        </w:rPr>
        <w:t>Specific for 2 bands UL CA</w:t>
      </w:r>
      <w:bookmarkEnd w:id="424"/>
      <w:bookmarkEnd w:id="425"/>
      <w:bookmarkEnd w:id="426"/>
      <w:bookmarkEnd w:id="427"/>
    </w:p>
    <w:p>
      <w:pPr>
        <w:pStyle w:val="6"/>
        <w:keepNext/>
        <w:keepLines/>
        <w:pageBreakBefore w:val="0"/>
        <w:kinsoku/>
        <w:wordWrap/>
        <w:topLinePunct w:val="0"/>
        <w:bidi w:val="0"/>
      </w:pPr>
      <w:bookmarkStart w:id="428" w:name="_Toc2453"/>
      <w:bookmarkStart w:id="429" w:name="_Toc8354"/>
      <w:bookmarkStart w:id="430" w:name="_Toc196229388"/>
      <w:bookmarkStart w:id="431" w:name="_Toc5625"/>
      <w:r>
        <w:rPr>
          <w:rFonts w:hint="eastAsia"/>
          <w:lang w:eastAsia="zh-CN"/>
        </w:rPr>
        <w:t>5.2</w:t>
      </w:r>
      <w:r>
        <w:t>.2.1</w:t>
      </w:r>
      <w:r>
        <w:tab/>
      </w:r>
      <w:r>
        <w:rPr>
          <w:lang w:eastAsia="zh-CN"/>
        </w:rPr>
        <w:t xml:space="preserve">Maximum output power for </w:t>
      </w:r>
      <w:r>
        <w:rPr>
          <w:lang w:val="en-US" w:eastAsia="zh-CN"/>
        </w:rPr>
        <w:t>inter-band CA</w:t>
      </w:r>
      <w:bookmarkEnd w:id="428"/>
      <w:bookmarkEnd w:id="429"/>
      <w:bookmarkEnd w:id="430"/>
      <w:bookmarkEnd w:id="431"/>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5.2</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n8</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6"/>
              <w:keepNext/>
              <w:keepLines/>
              <w:pageBreakBefore w:val="0"/>
              <w:kinsoku/>
              <w:wordWrap/>
              <w:topLinePunct w:val="0"/>
              <w:bidi w:val="0"/>
              <w:rPr>
                <w:szCs w:val="18"/>
                <w:lang w:val="en-US" w:eastAsia="zh-CN"/>
              </w:rPr>
            </w:pPr>
            <w:bookmarkStart w:id="432" w:name="_Toc196229389"/>
            <w:r>
              <w:rPr>
                <w:rFonts w:hint="eastAsia"/>
                <w:szCs w:val="18"/>
                <w:lang w:eastAsia="zh-CN"/>
              </w:rPr>
              <w:t>CA</w:t>
            </w:r>
            <w:r>
              <w:rPr>
                <w:szCs w:val="18"/>
              </w:rPr>
              <w:t>_</w:t>
            </w:r>
            <w:r>
              <w:rPr>
                <w:rFonts w:hint="eastAsia"/>
                <w:szCs w:val="18"/>
                <w:lang w:val="en-US" w:eastAsia="zh-CN"/>
              </w:rPr>
              <w:t>n8</w:t>
            </w:r>
            <w:r>
              <w:rPr>
                <w:szCs w:val="18"/>
                <w:lang w:val="sv-SE" w:eastAsia="ja-JP"/>
              </w:rPr>
              <w:t>A-</w:t>
            </w:r>
            <w:r>
              <w:rPr>
                <w:rFonts w:hint="eastAsia"/>
                <w:szCs w:val="18"/>
                <w:lang w:val="en-US" w:eastAsia="zh-CN"/>
              </w:rPr>
              <w:t>n104C</w:t>
            </w:r>
          </w:p>
        </w:tc>
        <w:tc>
          <w:tcPr>
            <w:tcW w:w="2622" w:type="dxa"/>
          </w:tcPr>
          <w:p>
            <w:pPr>
              <w:pStyle w:val="106"/>
              <w:keepNext/>
              <w:keepLines/>
              <w:pageBreakBefore w:val="0"/>
              <w:kinsoku/>
              <w:wordWrap/>
              <w:topLinePunct w:val="0"/>
              <w:bidi w:val="0"/>
              <w:rPr>
                <w:lang w:val="en-US" w:eastAsia="zh-CN"/>
              </w:rPr>
            </w:pPr>
            <w:r>
              <w:rPr>
                <w:rFonts w:hint="eastAsia"/>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433" w:name="_Toc27711"/>
      <w:bookmarkStart w:id="434" w:name="_Toc20211"/>
      <w:bookmarkStart w:id="435" w:name="_Toc26091"/>
      <w:r>
        <w:rPr>
          <w:rFonts w:hint="eastAsia"/>
          <w:lang w:eastAsia="zh-CN"/>
        </w:rPr>
        <w:t>5.2</w:t>
      </w:r>
      <w:r>
        <w:t>.2.2</w:t>
      </w:r>
      <w:r>
        <w:tab/>
      </w:r>
      <w:r>
        <w:rPr>
          <w:lang w:eastAsia="zh-CN"/>
        </w:rPr>
        <w:t>UE co-existence studies</w:t>
      </w:r>
      <w:r>
        <w:rPr>
          <w:rFonts w:hint="eastAsia"/>
          <w:lang w:val="en-US" w:eastAsia="zh-CN"/>
        </w:rPr>
        <w:t xml:space="preserve"> for 2 bands UL</w:t>
      </w:r>
      <w:bookmarkEnd w:id="432"/>
      <w:bookmarkEnd w:id="433"/>
      <w:bookmarkEnd w:id="434"/>
      <w:bookmarkEnd w:id="435"/>
    </w:p>
    <w:p>
      <w:pPr>
        <w:keepNext/>
        <w:keepLines/>
        <w:pageBreakBefore w:val="0"/>
        <w:kinsoku/>
        <w:wordWrap/>
        <w:topLinePunct w:val="0"/>
        <w:bidi w:val="0"/>
      </w:pPr>
      <w:r>
        <w:t xml:space="preserve">Table </w:t>
      </w:r>
      <w:r>
        <w:rPr>
          <w:rFonts w:hint="eastAsia" w:eastAsia="宋体"/>
          <w:lang w:val="en-US" w:eastAsia="zh-CN"/>
        </w:rPr>
        <w:t>5.2</w:t>
      </w:r>
      <w:r>
        <w:rPr>
          <w:rFonts w:eastAsia="宋体"/>
          <w:lang w:val="en-US" w:eastAsia="zh-CN"/>
        </w:rPr>
        <w:t>.2.2</w:t>
      </w:r>
      <w:r>
        <w:t>-1 lists B</w:t>
      </w:r>
      <w:r>
        <w:rPr>
          <w:lang w:eastAsia="ja-JP"/>
        </w:rPr>
        <w:t xml:space="preserve">and </w:t>
      </w:r>
      <w:r>
        <w:rPr>
          <w:rFonts w:eastAsia="宋体"/>
          <w:lang w:val="en-US" w:eastAsia="zh-CN"/>
        </w:rPr>
        <w:t>n</w:t>
      </w:r>
      <w:r>
        <w:rPr>
          <w:rFonts w:hint="eastAsia" w:eastAsia="宋体"/>
          <w:lang w:val="en-US" w:eastAsia="zh-CN"/>
        </w:rPr>
        <w:t>8</w:t>
      </w:r>
      <w:r>
        <w:rPr>
          <w:lang w:eastAsia="ja-JP"/>
        </w:rPr>
        <w:t xml:space="preserve"> </w:t>
      </w:r>
      <w:r>
        <w:t>+ B</w:t>
      </w:r>
      <w:r>
        <w:rPr>
          <w:lang w:eastAsia="ja-JP"/>
        </w:rPr>
        <w:t xml:space="preserve">and </w:t>
      </w:r>
      <w:r>
        <w:rPr>
          <w:rFonts w:eastAsia="宋体"/>
          <w:lang w:val="en-US" w:eastAsia="zh-CN"/>
        </w:rPr>
        <w:t>n</w:t>
      </w:r>
      <w:r>
        <w:rPr>
          <w:rFonts w:hint="eastAsia" w:eastAsia="宋体"/>
          <w:lang w:val="en-US" w:eastAsia="zh-CN"/>
        </w:rPr>
        <w:t>104</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5.2</w:t>
      </w:r>
      <w:r>
        <w:rPr>
          <w:rFonts w:eastAsia="宋体"/>
          <w:lang w:val="en-US" w:eastAsia="zh-CN"/>
        </w:rPr>
        <w:t>.2</w:t>
      </w:r>
      <w:r>
        <w:rPr>
          <w:lang w:val="en-US"/>
        </w:rPr>
        <w:t>.</w:t>
      </w:r>
      <w:r>
        <w:rPr>
          <w:rFonts w:eastAsia="宋体"/>
          <w:lang w:val="en-US" w:eastAsia="zh-CN"/>
        </w:rPr>
        <w:t>2</w:t>
      </w:r>
      <w:r>
        <w:rPr>
          <w:lang w:val="en-US"/>
        </w:rPr>
        <w:t xml:space="preserve">-1: Band </w:t>
      </w:r>
      <w:r>
        <w:rPr>
          <w:rFonts w:eastAsia="宋体"/>
          <w:lang w:val="en-US" w:eastAsia="zh-CN"/>
        </w:rPr>
        <w:t>n</w:t>
      </w:r>
      <w:r>
        <w:rPr>
          <w:rFonts w:hint="eastAsia" w:eastAsia="宋体"/>
          <w:lang w:val="en-US" w:eastAsia="zh-CN"/>
        </w:rPr>
        <w:t>8</w:t>
      </w:r>
      <w:r>
        <w:rPr>
          <w:lang w:val="en-US"/>
        </w:rPr>
        <w:t xml:space="preserve"> and Band </w:t>
      </w:r>
      <w:r>
        <w:rPr>
          <w:rFonts w:eastAsia="宋体"/>
          <w:lang w:val="en-US" w:eastAsia="zh-CN"/>
        </w:rPr>
        <w:t>n</w:t>
      </w:r>
      <w:r>
        <w:rPr>
          <w:rFonts w:hint="eastAsia" w:eastAsia="宋体"/>
          <w:lang w:val="en-US" w:eastAsia="zh-CN"/>
        </w:rPr>
        <w:t>104</w:t>
      </w:r>
      <w:r>
        <w:rPr>
          <w:lang w:val="en-US"/>
        </w:rPr>
        <w:t xml:space="preserve"> </w:t>
      </w:r>
      <w:r>
        <w:rPr>
          <w:rFonts w:hint="eastAsia" w:eastAsia="宋体"/>
          <w:lang w:val="en-US" w:eastAsia="zh-CN"/>
        </w:rPr>
        <w:t xml:space="preserve">for 2CC </w:t>
      </w:r>
      <w:r>
        <w:rPr>
          <w:lang w:val="en-US" w:eastAsia="zh-CN"/>
        </w:rPr>
        <w:t>U</w:t>
      </w:r>
      <w:r>
        <w:rPr>
          <w:lang w:val="en-US"/>
        </w:rPr>
        <w:t>L IMD products</w:t>
      </w:r>
    </w:p>
    <w:tbl>
      <w:tblPr>
        <w:tblStyle w:val="89"/>
        <w:tblW w:w="10846" w:type="dxa"/>
        <w:jc w:val="center"/>
        <w:tblLayout w:type="fixed"/>
        <w:tblCellMar>
          <w:top w:w="0" w:type="dxa"/>
          <w:left w:w="108" w:type="dxa"/>
          <w:bottom w:w="0" w:type="dxa"/>
          <w:right w:w="108" w:type="dxa"/>
        </w:tblCellMar>
      </w:tblPr>
      <w:tblGrid>
        <w:gridCol w:w="2783"/>
        <w:gridCol w:w="1993"/>
        <w:gridCol w:w="2060"/>
        <w:gridCol w:w="1950"/>
        <w:gridCol w:w="2060"/>
      </w:tblGrid>
      <w:tr>
        <w:tblPrEx>
          <w:tblCellMar>
            <w:top w:w="0" w:type="dxa"/>
            <w:left w:w="108" w:type="dxa"/>
            <w:bottom w:w="0" w:type="dxa"/>
            <w:right w:w="108" w:type="dxa"/>
          </w:tblCellMar>
        </w:tblPrEx>
        <w:trPr>
          <w:trHeight w:val="312"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UE UL carriers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fy_high</w:t>
            </w:r>
          </w:p>
        </w:tc>
      </w:tr>
      <w:tr>
        <w:tblPrEx>
          <w:tblCellMar>
            <w:top w:w="0" w:type="dxa"/>
            <w:left w:w="108" w:type="dxa"/>
            <w:bottom w:w="0" w:type="dxa"/>
            <w:right w:w="108" w:type="dxa"/>
          </w:tblCellMar>
        </w:tblPrEx>
        <w:trPr>
          <w:trHeight w:val="312"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UL frequency</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880</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915</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6425</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7125</w:t>
            </w:r>
          </w:p>
        </w:tc>
      </w:tr>
      <w:tr>
        <w:tblPrEx>
          <w:tblCellMar>
            <w:top w:w="0" w:type="dxa"/>
            <w:left w:w="108" w:type="dxa"/>
            <w:bottom w:w="0" w:type="dxa"/>
            <w:right w:w="108" w:type="dxa"/>
          </w:tblCellMar>
        </w:tblPrEx>
        <w:trPr>
          <w:trHeight w:val="300"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2</w:t>
            </w:r>
            <w:r>
              <w:rPr>
                <w:rStyle w:val="174"/>
                <w:rFonts w:eastAsia="宋体"/>
                <w:color w:val="auto"/>
                <w:lang w:bidi="ar"/>
              </w:rPr>
              <w:t>nd</w:t>
            </w:r>
            <w:r>
              <w:rPr>
                <w:rFonts w:ascii="Arial" w:hAnsi="Arial" w:eastAsia="宋体" w:cs="Arial"/>
                <w:kern w:val="2"/>
                <w:sz w:val="18"/>
                <w:szCs w:val="18"/>
                <w:lang w:val="en-US" w:eastAsia="zh-CN"/>
              </w:rPr>
              <w:t xml:space="preserve">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|f</w:t>
            </w:r>
            <w:r>
              <w:rPr>
                <w:rStyle w:val="175"/>
                <w:rFonts w:eastAsia="宋体"/>
                <w:color w:val="auto"/>
                <w:lang w:bidi="ar"/>
              </w:rPr>
              <w:t>y_low</w:t>
            </w:r>
            <w:r>
              <w:rPr>
                <w:rFonts w:ascii="Arial" w:hAnsi="Arial" w:eastAsia="宋体" w:cs="Arial"/>
                <w:kern w:val="2"/>
                <w:sz w:val="18"/>
                <w:szCs w:val="18"/>
                <w:lang w:val="en-US" w:eastAsia="zh-CN"/>
              </w:rPr>
              <w:t>-fx_high|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5510  --  6220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7305  --  8015</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Style w:val="174"/>
                <w:rFonts w:eastAsia="宋体"/>
                <w:color w:val="auto"/>
                <w:lang w:bidi="ar"/>
              </w:rPr>
              <w:t xml:space="preserve">rd </w:t>
            </w:r>
            <w:r>
              <w:rPr>
                <w:rFonts w:ascii="Arial" w:hAnsi="Arial" w:eastAsia="宋体" w:cs="Arial"/>
                <w:kern w:val="2"/>
                <w:sz w:val="18"/>
                <w:szCs w:val="18"/>
                <w:lang w:val="en-US" w:eastAsia="zh-CN"/>
              </w:rPr>
              <w:t>order IMD products</w:t>
            </w:r>
          </w:p>
        </w:tc>
        <w:tc>
          <w:tcPr>
            <w:tcW w:w="1993" w:type="dxa"/>
            <w:tcBorders>
              <w:top w:val="nil"/>
              <w:left w:val="nil"/>
              <w:bottom w:val="nil"/>
              <w:right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5340  --  4595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11935  --  13320</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Style w:val="174"/>
                <w:rFonts w:eastAsia="宋体"/>
                <w:color w:val="auto"/>
                <w:lang w:bidi="ar"/>
              </w:rPr>
              <w:t xml:space="preserve">rd </w:t>
            </w:r>
            <w:r>
              <w:rPr>
                <w:rFonts w:ascii="Arial" w:hAnsi="Arial" w:eastAsia="宋体" w:cs="Arial"/>
                <w:kern w:val="2"/>
                <w:sz w:val="18"/>
                <w:szCs w:val="18"/>
                <w:lang w:val="en-US" w:eastAsia="zh-CN"/>
              </w:rPr>
              <w:t>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8185  --  8930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13730  --  15115</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1*fy_low|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|3*fy_low–1*fx_high|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1*fx_low|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4460  --  3680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18360  --  20420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2*fy_low|</w:t>
            </w:r>
          </w:p>
        </w:tc>
        <w:tc>
          <w:tcPr>
            <w:tcW w:w="4010" w:type="dxa"/>
            <w:gridSpan w:val="2"/>
            <w:vMerge w:val="restart"/>
            <w:tcBorders>
              <w:top w:val="single" w:color="000000" w:sz="4" w:space="0"/>
              <w:left w:val="single" w:color="000000" w:sz="4" w:space="0"/>
              <w:right w:val="single" w:color="000000" w:sz="4" w:space="0"/>
            </w:tcBorders>
            <w:shd w:val="clear" w:color="auto" w:fill="BEBEBE" w:themeFill="background1" w:themeFillShade="BF"/>
            <w:noWrap/>
            <w:vAlign w:val="center"/>
          </w:tcPr>
          <w:p>
            <w:pPr>
              <w:keepNext/>
              <w:keepLines/>
              <w:pageBreakBefore w:val="0"/>
              <w:kinsoku/>
              <w:wordWrap/>
              <w:topLinePunct w:val="0"/>
              <w:bidi w:val="0"/>
              <w:spacing w:after="0"/>
              <w:jc w:val="center"/>
              <w:rPr>
                <w:rFonts w:ascii="Arial" w:hAnsi="Arial" w:eastAsia="宋体" w:cs="Arial"/>
              </w:rPr>
            </w:pP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12440  --  11020</w:t>
            </w:r>
          </w:p>
        </w:tc>
        <w:tc>
          <w:tcPr>
            <w:tcW w:w="4010" w:type="dxa"/>
            <w:gridSpan w:val="2"/>
            <w:vMerge w:val="continue"/>
            <w:tcBorders>
              <w:left w:val="single" w:color="000000" w:sz="4" w:space="0"/>
              <w:bottom w:val="single" w:color="000000" w:sz="4" w:space="0"/>
              <w:right w:val="single" w:color="000000" w:sz="4" w:space="0"/>
            </w:tcBorders>
            <w:shd w:val="clear" w:color="auto" w:fill="BEBEBE" w:themeFill="background1" w:themeFillShade="BF"/>
            <w:noWrap/>
            <w:vAlign w:val="center"/>
          </w:tcPr>
          <w:p>
            <w:pPr>
              <w:keepNext/>
              <w:keepLines/>
              <w:pageBreakBefore w:val="0"/>
              <w:kinsoku/>
              <w:wordWrap/>
              <w:topLinePunct w:val="0"/>
              <w:bidi w:val="0"/>
              <w:spacing w:after="0"/>
              <w:jc w:val="center"/>
              <w:rPr>
                <w:rFonts w:ascii="Arial" w:hAnsi="Arial" w:eastAsia="宋体" w:cs="Arial"/>
              </w:rPr>
            </w:pP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+1*y_high|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+ 1*fx_high|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9065  --  9845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20155  --  22215</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|2*fx_high+2*fy_high|</w:t>
            </w:r>
          </w:p>
        </w:tc>
        <w:tc>
          <w:tcPr>
            <w:tcW w:w="4010" w:type="dxa"/>
            <w:gridSpan w:val="2"/>
            <w:vMerge w:val="restart"/>
            <w:tcBorders>
              <w:top w:val="single" w:color="000000" w:sz="4" w:space="0"/>
              <w:left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eastAsia="宋体" w:cs="Arial"/>
                <w:sz w:val="18"/>
                <w:szCs w:val="18"/>
              </w:rPr>
            </w:pP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14610  --  16030</w:t>
            </w:r>
          </w:p>
        </w:tc>
        <w:tc>
          <w:tcPr>
            <w:tcW w:w="4010" w:type="dxa"/>
            <w:gridSpan w:val="2"/>
            <w:vMerge w:val="continue"/>
            <w:tcBorders>
              <w:left w:val="single" w:color="000000" w:sz="4" w:space="0"/>
              <w:bottom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eastAsia="宋体" w:cs="Arial"/>
                <w:sz w:val="18"/>
                <w:szCs w:val="18"/>
              </w:rPr>
            </w:pP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27520  --  24785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2765  --  3580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|2*fx_high–3*fy_low|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|2*fy_low–3*fx_high|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3*fx_low|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19540  --  17445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10105  --  11560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26580  --  29315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9945  --  10760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|2*fy_low+3*fx_low|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|2*fy_high+3*fx_high|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21035  --  23130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15490  --  16945</w:t>
            </w:r>
          </w:p>
        </w:tc>
      </w:tr>
      <w:tr>
        <w:tblPrEx>
          <w:tblCellMar>
            <w:top w:w="0" w:type="dxa"/>
            <w:left w:w="108" w:type="dxa"/>
            <w:bottom w:w="0" w:type="dxa"/>
            <w:right w:w="108" w:type="dxa"/>
          </w:tblCellMar>
        </w:tblPrEx>
        <w:trPr>
          <w:trHeight w:val="288" w:hRule="atLeast"/>
          <w:jc w:val="center"/>
        </w:trPr>
        <w:tc>
          <w:tcPr>
            <w:tcW w:w="1084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0"/>
              <w:keepNext/>
              <w:keepLines/>
              <w:pageBreakBefore w:val="0"/>
              <w:kinsoku/>
              <w:wordWrap/>
              <w:topLinePunct w:val="0"/>
              <w:bidi w:val="0"/>
              <w:rPr>
                <w:rFonts w:eastAsia="宋体" w:cs="Arial"/>
                <w:szCs w:val="18"/>
              </w:rPr>
            </w:pPr>
            <w:r>
              <w:rPr>
                <w:lang w:val="en-US" w:eastAsia="zh-CN"/>
              </w:rP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rPr>
          <w:lang w:eastAsia="ko-KR"/>
        </w:rPr>
      </w:pPr>
    </w:p>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5.2</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xml:space="preserve">, </w:t>
      </w:r>
      <w:r>
        <w:rPr>
          <w:rFonts w:hint="eastAsia" w:eastAsia="宋体"/>
          <w:lang w:val="en-US" w:eastAsia="zh-CN"/>
        </w:rPr>
        <w:t xml:space="preserve">No </w:t>
      </w:r>
      <w:r>
        <w:rPr>
          <w:lang w:eastAsia="ko-KR"/>
        </w:rPr>
        <w:t>IMD fall into Rx frequencies of bands</w:t>
      </w:r>
      <w:r>
        <w:rPr>
          <w:lang w:eastAsia="ja-JP"/>
        </w:rPr>
        <w:t xml:space="preserve"> </w:t>
      </w:r>
      <w:r>
        <w:rPr>
          <w:rFonts w:hint="eastAsia" w:eastAsia="宋体"/>
          <w:lang w:val="en-US" w:eastAsia="zh-CN"/>
        </w:rPr>
        <w:t>n8</w:t>
      </w:r>
      <w:r>
        <w:rPr>
          <w:lang w:eastAsia="ko-KR"/>
        </w:rPr>
        <w:t>.</w:t>
      </w:r>
    </w:p>
    <w:p>
      <w:pPr>
        <w:keepNext/>
        <w:keepLines/>
        <w:pageBreakBefore w:val="0"/>
        <w:kinsoku/>
        <w:wordWrap/>
        <w:topLinePunct w:val="0"/>
        <w:bidi w:val="0"/>
        <w:spacing w:before="120" w:after="120"/>
        <w:rPr>
          <w:lang w:eastAsia="ko-KR"/>
        </w:rPr>
      </w:pPr>
      <w:r>
        <w:rPr>
          <w:rFonts w:hint="eastAsia" w:eastAsia="宋体"/>
          <w:lang w:val="en-US" w:eastAsia="zh-CN"/>
        </w:rPr>
        <w:t xml:space="preserve">Regarding the triple beat IMD cause by the UL CA_n8A-n104C, in terms of the band group definition in Annex A, we can see that band n8 belongs to </w:t>
      </w:r>
      <w:r>
        <w:t>FR1-</w:t>
      </w:r>
      <w:r>
        <w:rPr>
          <w:rFonts w:hint="eastAsia" w:eastAsia="宋体"/>
          <w:lang w:val="en-US" w:eastAsia="zh-CN"/>
        </w:rPr>
        <w:t xml:space="preserve">a frequency group while band n104 belongs to </w:t>
      </w:r>
      <w:r>
        <w:t>FR1-</w:t>
      </w:r>
      <w:r>
        <w:rPr>
          <w:rFonts w:hint="eastAsia" w:eastAsia="宋体"/>
          <w:lang w:val="en-US" w:eastAsia="zh-CN"/>
        </w:rPr>
        <w:t>e frequency group, which means these two bands are not part of the same or adjacent band groups, so the triple beat analysis can be ignored. There are no triple beat IMD MSD needed to be defined.</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CA_n8-n104, although PHS frequency range 1884.5-1915.7MHz is as pretected band of band n8, due to this combination will not be deployed in the PHS region, there is no need to add PHS frequency range as protected band for CA_n8-n104. Thus no protected bands are needed.</w:t>
      </w:r>
    </w:p>
    <w:p>
      <w:pPr>
        <w:keepNext/>
        <w:keepLines/>
        <w:pageBreakBefore w:val="0"/>
        <w:kinsoku/>
        <w:wordWrap/>
        <w:topLinePunct w:val="0"/>
        <w:bidi w:val="0"/>
        <w:spacing w:after="0"/>
      </w:pPr>
    </w:p>
    <w:p>
      <w:pPr>
        <w:pStyle w:val="6"/>
        <w:keepNext/>
        <w:keepLines/>
        <w:pageBreakBefore w:val="0"/>
        <w:kinsoku/>
        <w:wordWrap/>
        <w:topLinePunct w:val="0"/>
        <w:bidi w:val="0"/>
        <w:rPr>
          <w:lang w:eastAsia="zh-CN"/>
        </w:rPr>
      </w:pPr>
      <w:bookmarkStart w:id="436" w:name="_Toc29979"/>
      <w:bookmarkStart w:id="437" w:name="_Toc196229390"/>
      <w:bookmarkStart w:id="438" w:name="_Toc10690"/>
      <w:bookmarkStart w:id="439" w:name="_Toc4423"/>
      <w:r>
        <w:rPr>
          <w:rFonts w:hint="eastAsia"/>
          <w:lang w:eastAsia="zh-CN"/>
        </w:rPr>
        <w:t>5.2</w:t>
      </w:r>
      <w:r>
        <w:t>.2.3</w:t>
      </w:r>
      <w:r>
        <w:tab/>
      </w:r>
      <w:r>
        <w:rPr>
          <w:lang w:val="en-US" w:eastAsia="zh-CN"/>
        </w:rPr>
        <w:t>REFSENS requirements</w:t>
      </w:r>
      <w:bookmarkEnd w:id="436"/>
      <w:bookmarkEnd w:id="437"/>
      <w:bookmarkEnd w:id="438"/>
      <w:bookmarkEnd w:id="439"/>
    </w:p>
    <w:p>
      <w:pPr>
        <w:keepNext/>
        <w:keepLines/>
        <w:pageBreakBefore w:val="0"/>
        <w:kinsoku/>
        <w:wordWrap/>
        <w:topLinePunct w:val="0"/>
        <w:bidi w:val="0"/>
        <w:rPr>
          <w:b/>
          <w:bCs/>
          <w:sz w:val="36"/>
          <w:lang w:val="en-US"/>
        </w:rPr>
      </w:pPr>
      <w:r>
        <w:rPr>
          <w:rFonts w:hint="eastAsia" w:eastAsia="宋体"/>
          <w:lang w:val="en-US" w:eastAsia="zh-CN"/>
        </w:rPr>
        <w:t>There are no IMD co-existence problem according to UE co-existence study in section 5.2.2.2, so there is no need to defined additional REFSEN requirements(MSD).</w:t>
      </w:r>
    </w:p>
    <w:p>
      <w:pPr>
        <w:pStyle w:val="4"/>
        <w:keepNext/>
        <w:keepLines/>
        <w:pageBreakBefore w:val="0"/>
        <w:kinsoku/>
        <w:wordWrap/>
        <w:topLinePunct w:val="0"/>
        <w:bidi w:val="0"/>
      </w:pPr>
      <w:bookmarkStart w:id="440" w:name="_Toc18919"/>
      <w:bookmarkStart w:id="441" w:name="_Toc1698"/>
      <w:bookmarkStart w:id="442" w:name="_Toc31966"/>
      <w:bookmarkStart w:id="443" w:name="_Toc866"/>
      <w:bookmarkStart w:id="444" w:name="_Toc8061"/>
      <w:bookmarkStart w:id="445" w:name="_Toc148459926"/>
      <w:bookmarkStart w:id="446" w:name="_Toc20460"/>
      <w:bookmarkStart w:id="447" w:name="_Toc2528"/>
      <w:bookmarkStart w:id="448" w:name="_Toc19978"/>
      <w:bookmarkStart w:id="449" w:name="_Toc14692"/>
      <w:bookmarkStart w:id="450" w:name="_Toc27049"/>
      <w:bookmarkStart w:id="451" w:name="_Toc14197"/>
      <w:bookmarkStart w:id="452" w:name="_Toc7531"/>
      <w:bookmarkStart w:id="453" w:name="_Toc26622"/>
      <w:bookmarkStart w:id="454" w:name="_Toc27806"/>
      <w:bookmarkStart w:id="455" w:name="_Toc10673"/>
      <w:bookmarkStart w:id="456" w:name="_Toc196229391"/>
      <w:bookmarkStart w:id="457" w:name="_Toc22538"/>
      <w:bookmarkStart w:id="458" w:name="_Toc13617"/>
      <w:bookmarkStart w:id="459" w:name="_Toc27798"/>
      <w:bookmarkStart w:id="460" w:name="_Toc14798"/>
      <w:r>
        <w:rPr>
          <w:rFonts w:hint="eastAsia"/>
          <w:lang w:eastAsia="zh-CN"/>
        </w:rPr>
        <w:t>5.3</w:t>
      </w:r>
      <w:r>
        <w:rPr>
          <w:rFonts w:hint="eastAsia"/>
          <w:lang w:val="en-US" w:eastAsia="zh-CN"/>
        </w:rPr>
        <w:tab/>
      </w:r>
      <w:r>
        <w:t>CA_n2-n</w:t>
      </w:r>
      <w:bookmarkEnd w:id="440"/>
      <w:bookmarkEnd w:id="441"/>
      <w:bookmarkEnd w:id="442"/>
      <w:bookmarkEnd w:id="443"/>
      <w:bookmarkEnd w:id="444"/>
      <w:bookmarkEnd w:id="445"/>
      <w:bookmarkEnd w:id="446"/>
      <w:bookmarkEnd w:id="447"/>
      <w:bookmarkEnd w:id="448"/>
      <w:bookmarkEnd w:id="449"/>
      <w:bookmarkEnd w:id="450"/>
      <w:bookmarkEnd w:id="451"/>
      <w:r>
        <w:t>5</w:t>
      </w:r>
      <w:bookmarkEnd w:id="452"/>
      <w:bookmarkEnd w:id="453"/>
      <w:bookmarkEnd w:id="454"/>
      <w:bookmarkEnd w:id="455"/>
      <w:bookmarkEnd w:id="456"/>
      <w:bookmarkEnd w:id="457"/>
      <w:bookmarkEnd w:id="458"/>
      <w:bookmarkEnd w:id="459"/>
      <w:bookmarkEnd w:id="460"/>
    </w:p>
    <w:p>
      <w:pPr>
        <w:pStyle w:val="5"/>
        <w:keepNext/>
        <w:keepLines/>
        <w:pageBreakBefore w:val="0"/>
        <w:kinsoku/>
        <w:wordWrap/>
        <w:topLinePunct w:val="0"/>
        <w:bidi w:val="0"/>
        <w:rPr>
          <w:rFonts w:eastAsia="宋体"/>
          <w:lang w:val="en-US" w:eastAsia="zh-CN"/>
        </w:rPr>
      </w:pPr>
      <w:bookmarkStart w:id="461" w:name="_Toc24474"/>
      <w:bookmarkStart w:id="462" w:name="_Toc25908"/>
      <w:bookmarkStart w:id="463" w:name="_Toc196229392"/>
      <w:bookmarkStart w:id="464" w:name="_Toc1757"/>
      <w:bookmarkStart w:id="465" w:name="_Toc4164"/>
      <w:bookmarkStart w:id="466" w:name="_Toc15960"/>
      <w:bookmarkStart w:id="467" w:name="_Toc3507"/>
      <w:bookmarkStart w:id="468" w:name="_Toc4805"/>
      <w:bookmarkStart w:id="469" w:name="_Toc20269"/>
      <w:bookmarkStart w:id="470" w:name="_Toc7333"/>
      <w:bookmarkStart w:id="471" w:name="_Toc24911"/>
      <w:bookmarkStart w:id="472" w:name="_Toc19744"/>
      <w:bookmarkStart w:id="473" w:name="_Toc9110"/>
      <w:bookmarkStart w:id="474" w:name="_Toc3029"/>
      <w:r>
        <w:rPr>
          <w:rFonts w:hint="eastAsia" w:eastAsia="宋体"/>
          <w:lang w:eastAsia="zh-CN"/>
        </w:rPr>
        <w:t>5.3.1</w:t>
      </w:r>
      <w:r>
        <w:rPr>
          <w:rFonts w:hint="eastAsia" w:eastAsia="宋体"/>
          <w:lang w:eastAsia="zh-CN"/>
        </w:rPr>
        <w:tab/>
      </w:r>
      <w:r>
        <w:rPr>
          <w:rFonts w:hint="eastAsia" w:eastAsia="宋体"/>
          <w:lang w:val="en-US" w:eastAsia="zh-CN"/>
        </w:rPr>
        <w:t>Common for 1 band UL and 2 bands UL CA</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pPr>
        <w:pStyle w:val="6"/>
        <w:keepNext/>
        <w:keepLines/>
        <w:pageBreakBefore w:val="0"/>
        <w:kinsoku/>
        <w:wordWrap/>
        <w:topLinePunct w:val="0"/>
        <w:bidi w:val="0"/>
      </w:pPr>
      <w:bookmarkStart w:id="475" w:name="_Toc9102"/>
      <w:bookmarkStart w:id="476" w:name="_Toc15473"/>
      <w:bookmarkStart w:id="477" w:name="_Toc22080"/>
      <w:bookmarkStart w:id="478" w:name="_Toc196229393"/>
      <w:bookmarkStart w:id="479" w:name="_Toc1393"/>
      <w:bookmarkStart w:id="480" w:name="_Toc9177"/>
      <w:bookmarkStart w:id="481" w:name="_Toc19664"/>
      <w:bookmarkStart w:id="482" w:name="_Toc20017"/>
      <w:bookmarkStart w:id="483" w:name="_Toc14920"/>
      <w:bookmarkStart w:id="484" w:name="_Toc2458"/>
      <w:bookmarkStart w:id="485" w:name="_Toc29289"/>
      <w:bookmarkStart w:id="486" w:name="_Toc22527"/>
      <w:bookmarkStart w:id="487" w:name="_Toc19554"/>
      <w:bookmarkStart w:id="488" w:name="_Toc4253"/>
      <w:r>
        <w:rPr>
          <w:rFonts w:hint="eastAsia"/>
          <w:lang w:eastAsia="zh-CN"/>
        </w:rPr>
        <w:t>5.3</w:t>
      </w:r>
      <w:r>
        <w:t>.1.1</w:t>
      </w:r>
      <w:r>
        <w:tab/>
      </w:r>
      <w:r>
        <w:rPr>
          <w:lang w:eastAsia="zh-CN"/>
        </w:rPr>
        <w:t>Operating bands for CA</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pPr>
        <w:pStyle w:val="114"/>
        <w:keepNext/>
        <w:keepLines/>
        <w:pageBreakBefore w:val="0"/>
        <w:kinsoku/>
        <w:wordWrap/>
        <w:topLinePunct w:val="0"/>
        <w:bidi w:val="0"/>
        <w:rPr>
          <w:lang w:eastAsia="ja-JP"/>
        </w:rPr>
      </w:pPr>
      <w:r>
        <w:t xml:space="preserve">Table </w:t>
      </w:r>
      <w:r>
        <w:rPr>
          <w:rFonts w:hint="eastAsia"/>
          <w:lang w:val="en-US" w:eastAsia="zh-CN"/>
        </w:rPr>
        <w:t>5.3</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n2+n5</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bookmarkStart w:id="489" w:name="OLE_LINK2"/>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n5</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824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849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869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894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bookmarkEnd w:id="489"/>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490" w:name="_Toc15330"/>
      <w:bookmarkStart w:id="491" w:name="_Toc28464"/>
      <w:bookmarkStart w:id="492" w:name="_Toc26945"/>
      <w:bookmarkStart w:id="493" w:name="_Toc1769"/>
      <w:bookmarkStart w:id="494" w:name="_Toc20845"/>
      <w:bookmarkStart w:id="495" w:name="_Toc18811"/>
      <w:bookmarkStart w:id="496" w:name="_Toc20006"/>
      <w:bookmarkStart w:id="497" w:name="_Toc11148"/>
      <w:bookmarkStart w:id="498" w:name="_Toc2457"/>
      <w:bookmarkStart w:id="499" w:name="_Toc29395"/>
      <w:bookmarkStart w:id="500" w:name="_Toc13938"/>
      <w:bookmarkStart w:id="501" w:name="_Toc723"/>
      <w:bookmarkStart w:id="502" w:name="_Toc196229394"/>
      <w:bookmarkStart w:id="503" w:name="_Toc14492"/>
      <w:r>
        <w:rPr>
          <w:rFonts w:hint="eastAsia"/>
          <w:lang w:eastAsia="zh-CN"/>
        </w:rPr>
        <w:t>5.3</w:t>
      </w:r>
      <w:r>
        <w:t>.1.2</w:t>
      </w:r>
      <w:r>
        <w:tab/>
      </w:r>
      <w:r>
        <w:rPr>
          <w:lang w:eastAsia="zh-CN"/>
        </w:rPr>
        <w:t>Channel bandwidths per operating band for CA</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pPr>
        <w:pStyle w:val="114"/>
        <w:keepNext/>
        <w:keepLines/>
        <w:pageBreakBefore w:val="0"/>
        <w:kinsoku/>
        <w:wordWrap/>
        <w:topLinePunct w:val="0"/>
        <w:bidi w:val="0"/>
        <w:rPr>
          <w:lang w:val="en-US" w:eastAsia="zh-CN"/>
        </w:rPr>
      </w:pPr>
      <w:r>
        <w:t xml:space="preserve">Table </w:t>
      </w:r>
      <w:r>
        <w:rPr>
          <w:rFonts w:hint="eastAsia"/>
          <w:lang w:val="en-US" w:eastAsia="zh-CN"/>
        </w:rPr>
        <w:t>5.3</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n2+n5</w:t>
      </w:r>
    </w:p>
    <w:tbl>
      <w:tblPr>
        <w:tblStyle w:val="89"/>
        <w:tblW w:w="98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2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CA_n2A-n5A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CA_n2A-n5A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 xml:space="preserve">n2 channel bandwidths in Table 5.3.5-1 of 38.101-1 </w:t>
            </w:r>
          </w:p>
        </w:tc>
        <w:tc>
          <w:tcPr>
            <w:tcW w:w="132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r>
              <w:rPr>
                <w:rFonts w:ascii="Arial" w:hAnsi="Arial" w:eastAsia="Yu Mincho" w:cs="Arial"/>
                <w:vertAlign w:val="superscript"/>
              </w:rPr>
              <w:t xml:space="preserve"> </w:t>
            </w:r>
          </w:p>
        </w:tc>
        <w:tc>
          <w:tcPr>
            <w:tcW w:w="132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CA_n2A-n5B</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CA_n2A-n5A </w:t>
            </w:r>
          </w:p>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CA_n5B</w:t>
            </w: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5, 10, 15, 20 </w:t>
            </w:r>
          </w:p>
        </w:tc>
        <w:tc>
          <w:tcPr>
            <w:tcW w:w="132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CA_n5B_BCS0 </w:t>
            </w:r>
          </w:p>
        </w:tc>
        <w:tc>
          <w:tcPr>
            <w:tcW w:w="132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See n2 channel bandwidths in Table 5.3.5-1 </w:t>
            </w:r>
          </w:p>
        </w:tc>
        <w:tc>
          <w:tcPr>
            <w:tcW w:w="132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 4 and 5 </w:t>
            </w:r>
          </w:p>
        </w:tc>
        <w:tc>
          <w:tcPr>
            <w:tcW w:w="132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CA_n2(2A)-n5B</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CA_n2A-n5A </w:t>
            </w:r>
          </w:p>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CA_n5B</w:t>
            </w: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CA_n2(2A)_BCS 4 and 5 </w:t>
            </w:r>
          </w:p>
        </w:tc>
        <w:tc>
          <w:tcPr>
            <w:tcW w:w="132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 4 and 5 </w:t>
            </w:r>
          </w:p>
        </w:tc>
        <w:tc>
          <w:tcPr>
            <w:tcW w:w="132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504" w:name="_Toc10489"/>
      <w:bookmarkStart w:id="505" w:name="_Toc196229395"/>
      <w:bookmarkStart w:id="506" w:name="_Toc5538"/>
      <w:bookmarkStart w:id="507" w:name="_Toc26821"/>
      <w:r>
        <w:rPr>
          <w:rFonts w:hint="eastAsia"/>
          <w:lang w:eastAsia="zh-CN"/>
        </w:rPr>
        <w:t>5.3</w:t>
      </w:r>
      <w:r>
        <w:t>.1.3</w:t>
      </w:r>
      <w:r>
        <w:tab/>
      </w:r>
      <w:r>
        <w:t>UE co-existence studies for 1 band UL</w:t>
      </w:r>
      <w:bookmarkEnd w:id="504"/>
      <w:bookmarkEnd w:id="505"/>
      <w:bookmarkEnd w:id="506"/>
      <w:bookmarkEnd w:id="507"/>
    </w:p>
    <w:p>
      <w:pPr>
        <w:keepNext/>
        <w:keepLines/>
        <w:pageBreakBefore w:val="0"/>
        <w:kinsoku/>
        <w:wordWrap/>
        <w:topLinePunct w:val="0"/>
        <w:bidi w:val="0"/>
        <w:rPr>
          <w:lang w:eastAsia="zh-CN"/>
        </w:rPr>
      </w:pPr>
      <w:bookmarkStart w:id="508" w:name="_Hlk158936194"/>
      <w:r>
        <w:rPr>
          <w:lang w:eastAsia="zh-CN"/>
        </w:rPr>
        <w:t xml:space="preserve">Table </w:t>
      </w:r>
      <w:r>
        <w:rPr>
          <w:rFonts w:hint="eastAsia"/>
          <w:lang w:eastAsia="zh-CN"/>
        </w:rPr>
        <w:t>5.3</w:t>
      </w:r>
      <w:r>
        <w:rPr>
          <w:lang w:eastAsia="zh-CN"/>
        </w:rPr>
        <w:t>.</w:t>
      </w:r>
      <w:r>
        <w:rPr>
          <w:rFonts w:eastAsia="MS Mincho"/>
          <w:lang w:eastAsia="zh-CN"/>
        </w:rPr>
        <w:t>1.3</w:t>
      </w:r>
      <w:r>
        <w:rPr>
          <w:lang w:eastAsia="zh-CN"/>
        </w:rPr>
        <w:t xml:space="preserve">-1 summarizes frequency ranges where harmonics and/or harmonic mixing occur for </w:t>
      </w:r>
      <w:r>
        <w:t>CA_n2A-n5A</w:t>
      </w:r>
      <w:r>
        <w:rPr>
          <w:lang w:eastAsia="zh-CN"/>
        </w:rPr>
        <w:t>.</w:t>
      </w:r>
    </w:p>
    <w:p>
      <w:pPr>
        <w:pStyle w:val="114"/>
        <w:keepNext/>
        <w:keepLines/>
        <w:pageBreakBefore w:val="0"/>
        <w:kinsoku/>
        <w:wordWrap/>
        <w:topLinePunct w:val="0"/>
        <w:bidi w:val="0"/>
        <w:rPr>
          <w:lang w:eastAsia="zh-CN"/>
        </w:rPr>
      </w:pPr>
      <w:r>
        <w:rPr>
          <w:rFonts w:eastAsia="宋体"/>
        </w:rPr>
        <w:t xml:space="preserve">Table </w:t>
      </w:r>
      <w:r>
        <w:rPr>
          <w:rFonts w:hint="eastAsia" w:eastAsia="宋体"/>
          <w:lang w:eastAsia="zh-CN"/>
        </w:rPr>
        <w:t>5.3</w:t>
      </w:r>
      <w:r>
        <w:rPr>
          <w:rFonts w:eastAsia="宋体"/>
        </w:rPr>
        <w:t>.1.3-1: UL/DL harmonics/harmonic mixing analysis</w:t>
      </w:r>
      <w:bookmarkEnd w:id="508"/>
    </w:p>
    <w:tbl>
      <w:tblPr>
        <w:tblStyle w:val="89"/>
        <w:tblW w:w="8920"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2472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4120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2547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4245</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4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2607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4345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spacing w:after="0"/>
        <w:ind w:firstLine="720"/>
        <w:rPr>
          <w:rFonts w:ascii="Arial" w:hAnsi="Arial" w:cs="Arial"/>
          <w:lang w:eastAsia="zh-CN"/>
        </w:rPr>
      </w:pPr>
    </w:p>
    <w:p>
      <w:pPr>
        <w:keepNext/>
        <w:keepLines/>
        <w:pageBreakBefore w:val="0"/>
        <w:kinsoku/>
        <w:wordWrap/>
        <w:topLinePunct w:val="0"/>
        <w:bidi w:val="0"/>
        <w:rPr>
          <w:lang w:eastAsia="zh-CN"/>
        </w:rPr>
      </w:pPr>
      <w:r>
        <w:rPr>
          <w:lang w:eastAsia="zh-CN"/>
        </w:rPr>
        <w:t>Based on Table 5.3.1.3-1:</w:t>
      </w:r>
    </w:p>
    <w:p>
      <w:pPr>
        <w:pStyle w:val="112"/>
        <w:keepNext/>
        <w:keepLines/>
        <w:pageBreakBefore w:val="0"/>
        <w:kinsoku/>
        <w:wordWrap/>
        <w:topLinePunct w:val="0"/>
        <w:bidi w:val="0"/>
        <w:rPr>
          <w:lang w:eastAsia="zh-CN"/>
        </w:rPr>
      </w:pPr>
      <w:r>
        <w:rPr>
          <w:lang w:eastAsia="zh-CN"/>
        </w:rPr>
        <w:t>-</w:t>
      </w:r>
      <w:r>
        <w:rPr>
          <w:lang w:eastAsia="zh-CN"/>
        </w:rPr>
        <w:tab/>
      </w:r>
      <w:r>
        <w:rPr>
          <w:lang w:eastAsia="zh-CN"/>
        </w:rPr>
        <w:t>There is no harmonic or harmonic mixing collision detected for this band combination.</w:t>
      </w:r>
    </w:p>
    <w:p>
      <w:pPr>
        <w:keepNext/>
        <w:keepLines/>
        <w:pageBreakBefore w:val="0"/>
        <w:kinsoku/>
        <w:wordWrap/>
        <w:topLinePunct w:val="0"/>
        <w:bidi w:val="0"/>
        <w:rPr>
          <w:lang w:eastAsia="zh-CN"/>
        </w:rPr>
      </w:pPr>
      <w:r>
        <w:rPr>
          <w:lang w:eastAsia="zh-CN"/>
        </w:rPr>
        <w:t xml:space="preserve">Table </w:t>
      </w:r>
      <w:r>
        <w:rPr>
          <w:rFonts w:hint="eastAsia"/>
          <w:lang w:eastAsia="zh-CN"/>
        </w:rPr>
        <w:t>5.3</w:t>
      </w:r>
      <w:r>
        <w:rPr>
          <w:lang w:eastAsia="zh-CN"/>
        </w:rPr>
        <w:t>.</w:t>
      </w:r>
      <w:r>
        <w:rPr>
          <w:rFonts w:eastAsia="MS Mincho"/>
          <w:lang w:eastAsia="zh-CN"/>
        </w:rPr>
        <w:t>1.3</w:t>
      </w:r>
      <w:r>
        <w:rPr>
          <w:lang w:eastAsia="zh-CN"/>
        </w:rPr>
        <w:t xml:space="preserve">-2 summarizes frequency ranges where cross-band isolation may occur for </w:t>
      </w:r>
      <w:r>
        <w:t>CA_n2A-n5A</w:t>
      </w:r>
      <w:r>
        <w:rPr>
          <w:lang w:eastAsia="zh-CN"/>
        </w:rPr>
        <w:t>.</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5.3</w:t>
      </w:r>
      <w:r>
        <w:rPr>
          <w:rFonts w:eastAsia="宋体"/>
        </w:rPr>
        <w:t>.1.3-2: Cross-band isolation analysis</w:t>
      </w:r>
    </w:p>
    <w:tbl>
      <w:tblPr>
        <w:tblStyle w:val="89"/>
        <w:tblW w:w="9990" w:type="dxa"/>
        <w:tblInd w:w="-280" w:type="dxa"/>
        <w:tblLayout w:type="autofit"/>
        <w:tblCellMar>
          <w:top w:w="0" w:type="dxa"/>
          <w:left w:w="108" w:type="dxa"/>
          <w:bottom w:w="0" w:type="dxa"/>
          <w:right w:w="108" w:type="dxa"/>
        </w:tblCellMar>
      </w:tblPr>
      <w:tblGrid>
        <w:gridCol w:w="1530"/>
        <w:gridCol w:w="1980"/>
        <w:gridCol w:w="2070"/>
        <w:gridCol w:w="1980"/>
        <w:gridCol w:w="2430"/>
      </w:tblGrid>
      <w:tr>
        <w:tblPrEx>
          <w:tblCellMar>
            <w:top w:w="0" w:type="dxa"/>
            <w:left w:w="108" w:type="dxa"/>
            <w:bottom w:w="0" w:type="dxa"/>
            <w:right w:w="108" w:type="dxa"/>
          </w:tblCellMar>
        </w:tblPrEx>
        <w:trPr>
          <w:trHeight w:val="300" w:hRule="atLeast"/>
        </w:trPr>
        <w:tc>
          <w:tcPr>
            <w:tcW w:w="153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41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n5</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804</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784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909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929</w:t>
            </w:r>
          </w:p>
        </w:tc>
      </w:tr>
      <w:tr>
        <w:tblPrEx>
          <w:tblCellMar>
            <w:top w:w="0" w:type="dxa"/>
            <w:left w:w="108" w:type="dxa"/>
            <w:bottom w:w="0" w:type="dxa"/>
            <w:right w:w="108" w:type="dxa"/>
          </w:tblCellMar>
        </w:tblPrEx>
        <w:trPr>
          <w:trHeight w:val="33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724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949</w:t>
            </w:r>
          </w:p>
        </w:tc>
      </w:tr>
      <w:tr>
        <w:tblPrEx>
          <w:tblCellMar>
            <w:top w:w="0" w:type="dxa"/>
            <w:left w:w="108" w:type="dxa"/>
            <w:bottom w:w="0" w:type="dxa"/>
            <w:right w:w="108" w:type="dxa"/>
          </w:tblCellMar>
        </w:tblPrEx>
        <w:trPr>
          <w:trHeight w:val="105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n2 ACLR range with the band n5 DL up to order 5. The sufficient rejection of the transmitter noise floor should be at band n5 so no cross-band MSD is needed.</w:t>
            </w:r>
          </w:p>
        </w:tc>
        <w:tc>
          <w:tcPr>
            <w:tcW w:w="441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n5 ACLR range with the band n2 DL up to order 5. The sufficient rejection of the transmitter noise floor should be at band n2 so no cross-band MSD is needed.</w:t>
            </w:r>
          </w:p>
        </w:tc>
      </w:tr>
    </w:tbl>
    <w:p>
      <w:pPr>
        <w:keepNext/>
        <w:keepLines/>
        <w:pageBreakBefore w:val="0"/>
        <w:kinsoku/>
        <w:wordWrap/>
        <w:topLinePunct w:val="0"/>
        <w:bidi w:val="0"/>
        <w:rPr>
          <w:lang w:eastAsia="zh-CN"/>
        </w:rPr>
      </w:pPr>
    </w:p>
    <w:p>
      <w:pPr>
        <w:keepNext/>
        <w:keepLines/>
        <w:pageBreakBefore w:val="0"/>
        <w:kinsoku/>
        <w:wordWrap/>
        <w:topLinePunct w:val="0"/>
        <w:bidi w:val="0"/>
      </w:pPr>
      <w:r>
        <w:t xml:space="preserve">Based on Table 5.3.1.3-2: </w:t>
      </w:r>
    </w:p>
    <w:p>
      <w:pPr>
        <w:pStyle w:val="112"/>
        <w:keepNext/>
        <w:keepLines/>
        <w:pageBreakBefore w:val="0"/>
        <w:kinsoku/>
        <w:wordWrap/>
        <w:topLinePunct w:val="0"/>
        <w:bidi w:val="0"/>
      </w:pPr>
      <w:r>
        <w:t>-</w:t>
      </w:r>
      <w:r>
        <w:tab/>
      </w:r>
      <w:r>
        <w:t>There is no uplink band overlapping with the downlink in ACLR range. The existing diplexer isolation should provide sufficient rejection.</w:t>
      </w:r>
    </w:p>
    <w:p>
      <w:pPr>
        <w:keepNext/>
        <w:keepLines/>
        <w:pageBreakBefore w:val="0"/>
        <w:kinsoku/>
        <w:wordWrap/>
        <w:topLinePunct w:val="0"/>
        <w:bidi w:val="0"/>
        <w:rPr>
          <w:lang w:val="en-US" w:eastAsia="zh-CN"/>
        </w:rPr>
      </w:pPr>
      <w:r>
        <w:rPr>
          <w:lang w:eastAsia="zh-CN"/>
        </w:rPr>
        <w:t xml:space="preserve">Table </w:t>
      </w:r>
      <w:r>
        <w:rPr>
          <w:rFonts w:hint="eastAsia"/>
          <w:lang w:eastAsia="zh-CN"/>
        </w:rPr>
        <w:t>5.</w:t>
      </w:r>
      <w:r>
        <w:rPr>
          <w:lang w:eastAsia="zh-CN"/>
        </w:rPr>
        <w:t>3.1.3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n5B.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3</w:t>
      </w:r>
      <w:r>
        <w:rPr>
          <w:rFonts w:hint="eastAsia"/>
          <w:lang w:val="en-US" w:eastAsia="zh-CN"/>
        </w:rPr>
        <w:t>.1.3-3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442"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n2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1850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1910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r>
      <w:tr>
        <w:tblPrEx>
          <w:tblCellMar>
            <w:top w:w="0" w:type="dxa"/>
            <w:left w:w="108" w:type="dxa"/>
            <w:bottom w:w="0" w:type="dxa"/>
            <w:right w:w="108" w:type="dxa"/>
          </w:tblCellMar>
        </w:tblPrEx>
        <w:trPr>
          <w:trHeight w:val="240" w:hRule="atLeast"/>
        </w:trPr>
        <w:tc>
          <w:tcPr>
            <w:tcW w:w="5242"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874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899</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749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924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1623</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1723</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949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1598</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1748</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974</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999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2447</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2572</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322"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1044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p>
          <w:p>
            <w:pPr>
              <w:pStyle w:val="120"/>
              <w:keepNext/>
              <w:keepLines/>
              <w:pageBreakBefore w:val="0"/>
              <w:kinsoku/>
              <w:wordWrap/>
              <w:topLinePunct w:val="0"/>
              <w:bidi w:val="0"/>
              <w:ind w:left="855" w:leftChars="405" w:hanging="45" w:hangingChars="25"/>
              <w:rPr>
                <w:lang w:val="zh-CN" w:eastAsia="zh-CN"/>
              </w:rPr>
            </w:pPr>
            <w:r>
              <w:rPr>
                <w:lang w:val="zh-CN" w:eastAsia="zh-CN"/>
              </w:rPr>
              <w:t>- 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zh-CN" w:eastAsia="zh-CN"/>
              </w:rPr>
            </w:pP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p>
          <w:p>
            <w:pPr>
              <w:pStyle w:val="120"/>
              <w:keepNext/>
              <w:keepLines/>
              <w:pageBreakBefore w:val="0"/>
              <w:kinsoku/>
              <w:wordWrap/>
              <w:topLinePunct w:val="0"/>
              <w:bidi w:val="0"/>
              <w:ind w:left="990" w:leftChars="495" w:firstLine="135" w:firstLineChars="75"/>
              <w:rPr>
                <w:lang w:val="zh-CN" w:eastAsia="zh-CN"/>
              </w:rPr>
            </w:pPr>
            <w:r>
              <w:rPr>
                <w:lang w:val="zh-CN" w:eastAsia="zh-CN"/>
              </w:rPr>
              <w:t>- For contiguous/non-contiguous intra-band ULCA within a TDD band, IMD order up to 9/7 should be considered and MPR assumed</w:t>
            </w:r>
          </w:p>
          <w:p>
            <w:pPr>
              <w:pStyle w:val="120"/>
              <w:keepNext/>
              <w:keepLines/>
              <w:pageBreakBefore w:val="0"/>
              <w:kinsoku/>
              <w:wordWrap/>
              <w:topLinePunct w:val="0"/>
              <w:bidi w:val="0"/>
              <w:ind w:left="990" w:leftChars="495" w:firstLine="135" w:firstLineChars="75"/>
              <w:rPr>
                <w:lang w:val="zh-CN" w:eastAsia="zh-CN"/>
              </w:rPr>
            </w:pP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IMD2 is not considered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IMD4 is considered for FDD or SimRx/Tx TDD bands &lt;1GHz</w:t>
            </w:r>
          </w:p>
          <w:p>
            <w:pPr>
              <w:pStyle w:val="120"/>
              <w:keepNext/>
              <w:keepLines/>
              <w:pageBreakBefore w:val="0"/>
              <w:kinsoku/>
              <w:wordWrap/>
              <w:topLinePunct w:val="0"/>
              <w:bidi w:val="0"/>
              <w:ind w:left="855" w:leftChars="405" w:hanging="45" w:hangingChars="25"/>
              <w:rPr>
                <w:lang w:val="zh-CN" w:eastAsia="zh-CN"/>
              </w:rPr>
            </w:pP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pPr>
    </w:p>
    <w:p>
      <w:pPr>
        <w:keepNext/>
        <w:keepLines/>
        <w:pageBreakBefore w:val="0"/>
        <w:kinsoku/>
        <w:wordWrap/>
        <w:topLinePunct w:val="0"/>
        <w:bidi w:val="0"/>
      </w:pPr>
      <w:r>
        <w:t xml:space="preserve">Based on Table 5.3.1.3-3: </w:t>
      </w:r>
    </w:p>
    <w:p>
      <w:pPr>
        <w:pStyle w:val="112"/>
        <w:keepNext/>
        <w:keepLines/>
        <w:pageBreakBefore w:val="0"/>
        <w:kinsoku/>
        <w:wordWrap/>
        <w:topLinePunct w:val="0"/>
        <w:bidi w:val="0"/>
        <w:rPr>
          <w:rFonts w:ascii="Arial" w:hAnsi="Arial"/>
          <w:sz w:val="18"/>
          <w:szCs w:val="18"/>
        </w:rPr>
      </w:pPr>
      <w:r>
        <w:t>-</w:t>
      </w:r>
      <w:r>
        <w:tab/>
      </w:r>
      <w:r>
        <w:t>There is no uplink interference for the intra-band ULCA case.</w:t>
      </w:r>
    </w:p>
    <w:p>
      <w:pPr>
        <w:pStyle w:val="6"/>
        <w:keepNext/>
        <w:keepLines/>
        <w:pageBreakBefore w:val="0"/>
        <w:kinsoku/>
        <w:wordWrap/>
        <w:topLinePunct w:val="0"/>
        <w:bidi w:val="0"/>
      </w:pPr>
      <w:bookmarkStart w:id="509" w:name="_Toc10821"/>
      <w:bookmarkStart w:id="510" w:name="_Toc196229396"/>
      <w:bookmarkStart w:id="511" w:name="_Toc8591"/>
      <w:bookmarkStart w:id="512" w:name="_Toc15948"/>
      <w:r>
        <w:t>5.3.1.</w:t>
      </w:r>
      <w:r>
        <w:rPr>
          <w:rFonts w:hint="eastAsia"/>
          <w:lang w:val="en-US" w:eastAsia="zh-CN"/>
        </w:rPr>
        <w:t>4</w:t>
      </w:r>
      <w:r>
        <w:tab/>
      </w:r>
      <w:r>
        <w:rPr>
          <w:lang w:val="en-US" w:eastAsia="zh-CN"/>
        </w:rPr>
        <w:t>∆TIB,c and ∆RIB,c values</w:t>
      </w:r>
      <w:bookmarkEnd w:id="509"/>
      <w:bookmarkEnd w:id="510"/>
      <w:bookmarkEnd w:id="511"/>
      <w:bookmarkEnd w:id="512"/>
    </w:p>
    <w:p>
      <w:pPr>
        <w:keepNext/>
        <w:keepLines/>
        <w:pageBreakBefore w:val="0"/>
        <w:kinsoku/>
        <w:wordWrap/>
        <w:topLinePunct w:val="0"/>
        <w:bidi w:val="0"/>
        <w:rPr>
          <w:b/>
        </w:rPr>
      </w:pPr>
      <w:r>
        <w:t xml:space="preserve">For </w:t>
      </w:r>
      <w:r>
        <w:rPr>
          <w:lang w:val="en-US"/>
        </w:rPr>
        <w:t>CA</w:t>
      </w:r>
      <w:r>
        <w:t>_</w:t>
      </w:r>
      <w:r>
        <w:rPr>
          <w:lang w:val="en-US"/>
        </w:rPr>
        <w:t>n2</w:t>
      </w:r>
      <w:r>
        <w:t>-n</w:t>
      </w:r>
      <w:r>
        <w:rPr>
          <w:lang w:val="en-US"/>
        </w:rPr>
        <w:t>5</w:t>
      </w:r>
      <w:r>
        <w:t xml:space="preserve">, the </w:t>
      </w:r>
      <w:r>
        <w:rPr>
          <w:rFonts w:ascii="Algerian" w:hAnsi="Algerian"/>
        </w:rPr>
        <w:t>∆</w:t>
      </w:r>
      <w:r>
        <w:t>T</w:t>
      </w:r>
      <w:r>
        <w:rPr>
          <w:vertAlign w:val="subscript"/>
        </w:rPr>
        <w:t>IB,c</w:t>
      </w:r>
      <w:r>
        <w:t xml:space="preserve"> and </w:t>
      </w:r>
      <w:r>
        <w:rPr>
          <w:rFonts w:ascii="Algerian" w:hAnsi="Algerian"/>
        </w:rPr>
        <w:t>∆</w:t>
      </w:r>
      <w:r>
        <w:t>R</w:t>
      </w:r>
      <w:r>
        <w:rPr>
          <w:vertAlign w:val="subscript"/>
        </w:rPr>
        <w:t>IB,c</w:t>
      </w:r>
      <w:r>
        <w:t xml:space="preserve"> values have already been specified.</w:t>
      </w:r>
    </w:p>
    <w:p>
      <w:pPr>
        <w:pStyle w:val="6"/>
        <w:keepNext/>
        <w:keepLines/>
        <w:pageBreakBefore w:val="0"/>
        <w:kinsoku/>
        <w:wordWrap/>
        <w:topLinePunct w:val="0"/>
        <w:bidi w:val="0"/>
        <w:rPr>
          <w:lang w:val="en-US" w:eastAsia="zh-CN"/>
        </w:rPr>
      </w:pPr>
      <w:bookmarkStart w:id="513" w:name="_Toc196229397"/>
      <w:bookmarkStart w:id="514" w:name="_Toc10355"/>
      <w:bookmarkStart w:id="515" w:name="_Toc27627"/>
      <w:bookmarkStart w:id="516" w:name="_Toc12387"/>
      <w:r>
        <w:t>5.3.1.5</w:t>
      </w:r>
      <w:r>
        <w:tab/>
      </w:r>
      <w:r>
        <w:rPr>
          <w:lang w:val="en-US" w:eastAsia="zh-CN"/>
        </w:rPr>
        <w:t>REFSENS requirements</w:t>
      </w:r>
      <w:bookmarkEnd w:id="513"/>
      <w:bookmarkEnd w:id="514"/>
      <w:bookmarkEnd w:id="515"/>
      <w:bookmarkEnd w:id="516"/>
    </w:p>
    <w:p>
      <w:pPr>
        <w:keepNext/>
        <w:keepLines/>
        <w:pageBreakBefore w:val="0"/>
        <w:kinsoku/>
        <w:wordWrap/>
        <w:topLinePunct w:val="0"/>
        <w:bidi w:val="0"/>
        <w:rPr>
          <w:b/>
        </w:rPr>
      </w:pPr>
      <w:r>
        <w:t>There is no need for new REFSENS requirements. </w:t>
      </w:r>
    </w:p>
    <w:p>
      <w:pPr>
        <w:pStyle w:val="6"/>
        <w:keepNext/>
        <w:keepLines/>
        <w:pageBreakBefore w:val="0"/>
        <w:kinsoku/>
        <w:wordWrap/>
        <w:topLinePunct w:val="0"/>
        <w:bidi w:val="0"/>
      </w:pPr>
      <w:bookmarkStart w:id="517" w:name="_Toc16046"/>
      <w:bookmarkStart w:id="518" w:name="_Toc15573"/>
      <w:bookmarkStart w:id="519" w:name="_Toc196229398"/>
      <w:bookmarkStart w:id="520" w:name="_Toc21514"/>
      <w:r>
        <w:t>5.3.1.6</w:t>
      </w:r>
      <w:r>
        <w:tab/>
      </w:r>
      <w:r>
        <w:rPr>
          <w:lang w:val="en-US" w:eastAsia="zh-CN"/>
        </w:rPr>
        <w:t>OOB blocking exception requirements</w:t>
      </w:r>
      <w:bookmarkEnd w:id="517"/>
      <w:bookmarkEnd w:id="518"/>
      <w:bookmarkEnd w:id="519"/>
      <w:bookmarkEnd w:id="520"/>
    </w:p>
    <w:p>
      <w:pPr>
        <w:keepNext/>
        <w:keepLines/>
        <w:pageBreakBefore w:val="0"/>
        <w:kinsoku/>
        <w:wordWrap/>
        <w:topLinePunct w:val="0"/>
        <w:bidi w:val="0"/>
        <w:rPr>
          <w:b/>
        </w:rPr>
      </w:pPr>
      <w:r>
        <w:t>There is no need for OOB blocking exception. </w:t>
      </w:r>
    </w:p>
    <w:p>
      <w:pPr>
        <w:pStyle w:val="5"/>
        <w:keepNext/>
        <w:keepLines/>
        <w:pageBreakBefore w:val="0"/>
        <w:kinsoku/>
        <w:wordWrap/>
        <w:topLinePunct w:val="0"/>
        <w:bidi w:val="0"/>
        <w:spacing w:after="120"/>
        <w:rPr>
          <w:rFonts w:cs="Arial"/>
          <w:szCs w:val="28"/>
          <w:lang w:val="en-US" w:eastAsia="zh-CN"/>
        </w:rPr>
      </w:pPr>
      <w:bookmarkStart w:id="521" w:name="_Toc18783"/>
      <w:bookmarkStart w:id="522" w:name="_Toc196229399"/>
      <w:bookmarkStart w:id="523" w:name="_Toc1617"/>
      <w:bookmarkStart w:id="524" w:name="_Toc17790"/>
      <w:r>
        <w:rPr>
          <w:rFonts w:cs="Arial"/>
          <w:szCs w:val="28"/>
          <w:lang w:val="en-US" w:eastAsia="zh-CN"/>
        </w:rPr>
        <w:t>5.3.2</w:t>
      </w:r>
      <w:r>
        <w:rPr>
          <w:rFonts w:cs="Arial"/>
          <w:szCs w:val="28"/>
          <w:lang w:val="en-US" w:eastAsia="zh-CN"/>
        </w:rPr>
        <w:tab/>
      </w:r>
      <w:r>
        <w:rPr>
          <w:rFonts w:cs="Arial"/>
          <w:szCs w:val="28"/>
          <w:lang w:val="en-US" w:eastAsia="zh-CN"/>
        </w:rPr>
        <w:t>Specific for 2 bands UL CA</w:t>
      </w:r>
      <w:bookmarkEnd w:id="521"/>
      <w:bookmarkEnd w:id="522"/>
      <w:bookmarkEnd w:id="523"/>
      <w:bookmarkEnd w:id="524"/>
    </w:p>
    <w:p>
      <w:pPr>
        <w:pStyle w:val="6"/>
        <w:keepNext/>
        <w:keepLines/>
        <w:pageBreakBefore w:val="0"/>
        <w:kinsoku/>
        <w:wordWrap/>
        <w:topLinePunct w:val="0"/>
        <w:bidi w:val="0"/>
      </w:pPr>
      <w:bookmarkStart w:id="525" w:name="_Toc12114"/>
      <w:bookmarkStart w:id="526" w:name="_Toc196229400"/>
      <w:bookmarkStart w:id="527" w:name="_Toc9059"/>
      <w:bookmarkStart w:id="528" w:name="_Toc15703"/>
      <w:r>
        <w:t>5.3.2.1</w:t>
      </w:r>
      <w:r>
        <w:tab/>
      </w:r>
      <w:r>
        <w:rPr>
          <w:lang w:eastAsia="zh-CN"/>
        </w:rPr>
        <w:t xml:space="preserve">Maximum output power for </w:t>
      </w:r>
      <w:r>
        <w:rPr>
          <w:lang w:val="en-US" w:eastAsia="zh-CN"/>
        </w:rPr>
        <w:t>inter-band CA</w:t>
      </w:r>
      <w:bookmarkEnd w:id="525"/>
      <w:bookmarkEnd w:id="526"/>
      <w:bookmarkEnd w:id="527"/>
      <w:bookmarkEnd w:id="528"/>
    </w:p>
    <w:p>
      <w:pPr>
        <w:keepNext/>
        <w:keepLines/>
        <w:pageBreakBefore w:val="0"/>
        <w:kinsoku/>
        <w:wordWrap/>
        <w:topLinePunct w:val="0"/>
        <w:bidi w:val="0"/>
        <w:spacing w:before="120" w:after="120"/>
        <w:ind w:left="1417" w:hanging="1417"/>
      </w:pPr>
      <w:r>
        <w:t>Maximum output power requirements have already been specified.</w:t>
      </w:r>
    </w:p>
    <w:p>
      <w:pPr>
        <w:pStyle w:val="6"/>
        <w:keepNext/>
        <w:keepLines/>
        <w:pageBreakBefore w:val="0"/>
        <w:kinsoku/>
        <w:wordWrap/>
        <w:topLinePunct w:val="0"/>
        <w:bidi w:val="0"/>
        <w:rPr>
          <w:lang w:val="en-US" w:eastAsia="zh-CN"/>
        </w:rPr>
      </w:pPr>
      <w:bookmarkStart w:id="529" w:name="_Toc196229401"/>
      <w:bookmarkStart w:id="530" w:name="_Toc16480"/>
      <w:bookmarkStart w:id="531" w:name="_Toc13694"/>
      <w:bookmarkStart w:id="532" w:name="_Toc3297"/>
      <w:r>
        <w:t>5.3.2.2</w:t>
      </w:r>
      <w:r>
        <w:tab/>
      </w:r>
      <w:r>
        <w:rPr>
          <w:lang w:eastAsia="zh-CN"/>
        </w:rPr>
        <w:t>UE co-existence studies</w:t>
      </w:r>
      <w:r>
        <w:rPr>
          <w:rFonts w:hint="eastAsia"/>
          <w:lang w:val="en-US" w:eastAsia="zh-CN"/>
        </w:rPr>
        <w:t xml:space="preserve"> for 2 bands UL</w:t>
      </w:r>
      <w:bookmarkEnd w:id="529"/>
      <w:bookmarkEnd w:id="530"/>
      <w:bookmarkEnd w:id="531"/>
      <w:bookmarkEnd w:id="532"/>
    </w:p>
    <w:p>
      <w:pPr>
        <w:keepNext/>
        <w:keepLines/>
        <w:pageBreakBefore w:val="0"/>
        <w:kinsoku/>
        <w:wordWrap/>
        <w:topLinePunct w:val="0"/>
        <w:bidi w:val="0"/>
        <w:spacing w:before="120" w:after="120"/>
        <w:ind w:left="1417" w:hanging="1417"/>
      </w:pPr>
      <w:r>
        <w:t>Study has already been completed for the supported 2 band UL operation.</w:t>
      </w:r>
    </w:p>
    <w:p>
      <w:pPr>
        <w:pStyle w:val="6"/>
        <w:keepNext/>
        <w:keepLines/>
        <w:pageBreakBefore w:val="0"/>
        <w:kinsoku/>
        <w:wordWrap/>
        <w:topLinePunct w:val="0"/>
        <w:bidi w:val="0"/>
        <w:rPr>
          <w:lang w:val="en-US" w:eastAsia="zh-CN"/>
        </w:rPr>
      </w:pPr>
      <w:bookmarkStart w:id="533" w:name="_Toc196229402"/>
      <w:bookmarkStart w:id="534" w:name="_Toc10874"/>
      <w:bookmarkStart w:id="535" w:name="_Toc23713"/>
      <w:bookmarkStart w:id="536" w:name="_Toc26096"/>
      <w:r>
        <w:t>5.3.2.3</w:t>
      </w:r>
      <w:r>
        <w:tab/>
      </w:r>
      <w:r>
        <w:rPr>
          <w:lang w:val="en-US" w:eastAsia="zh-CN"/>
        </w:rPr>
        <w:t>REFSENS requirements</w:t>
      </w:r>
      <w:bookmarkEnd w:id="533"/>
      <w:bookmarkEnd w:id="534"/>
      <w:bookmarkEnd w:id="535"/>
      <w:bookmarkEnd w:id="536"/>
    </w:p>
    <w:p>
      <w:pPr>
        <w:keepNext/>
        <w:keepLines/>
        <w:pageBreakBefore w:val="0"/>
        <w:kinsoku/>
        <w:wordWrap/>
        <w:topLinePunct w:val="0"/>
        <w:bidi w:val="0"/>
        <w:rPr>
          <w:rFonts w:cs="Arial"/>
        </w:rPr>
      </w:pPr>
      <w:r>
        <w:t>There is no need for new REFSENS requirements. </w:t>
      </w:r>
    </w:p>
    <w:p>
      <w:pPr>
        <w:pStyle w:val="4"/>
        <w:keepNext/>
        <w:keepLines/>
        <w:pageBreakBefore w:val="0"/>
        <w:kinsoku/>
        <w:wordWrap/>
        <w:topLinePunct w:val="0"/>
        <w:bidi w:val="0"/>
      </w:pPr>
      <w:bookmarkStart w:id="537" w:name="_Toc27217"/>
      <w:bookmarkStart w:id="538" w:name="_Toc4211"/>
      <w:bookmarkStart w:id="539" w:name="_Toc12212"/>
      <w:bookmarkStart w:id="540" w:name="_Toc8812"/>
      <w:bookmarkStart w:id="541" w:name="_Toc27108"/>
      <w:bookmarkStart w:id="542" w:name="_Toc196229403"/>
      <w:bookmarkStart w:id="543" w:name="_Toc17074"/>
      <w:bookmarkStart w:id="544" w:name="_Toc12949"/>
      <w:bookmarkStart w:id="545" w:name="_Toc31983"/>
      <w:r>
        <w:rPr>
          <w:rFonts w:hint="eastAsia"/>
          <w:lang w:eastAsia="zh-CN"/>
        </w:rPr>
        <w:t>5.4</w:t>
      </w:r>
      <w:r>
        <w:rPr>
          <w:rFonts w:hint="eastAsia"/>
          <w:lang w:val="en-US" w:eastAsia="zh-CN"/>
        </w:rPr>
        <w:tab/>
      </w:r>
      <w:r>
        <w:t>CA_n2-n48</w:t>
      </w:r>
      <w:bookmarkEnd w:id="537"/>
      <w:bookmarkEnd w:id="538"/>
      <w:bookmarkEnd w:id="539"/>
      <w:bookmarkEnd w:id="540"/>
      <w:bookmarkEnd w:id="541"/>
      <w:bookmarkEnd w:id="542"/>
      <w:bookmarkEnd w:id="543"/>
      <w:bookmarkEnd w:id="544"/>
      <w:bookmarkEnd w:id="545"/>
    </w:p>
    <w:p>
      <w:pPr>
        <w:pStyle w:val="5"/>
        <w:keepNext/>
        <w:keepLines/>
        <w:pageBreakBefore w:val="0"/>
        <w:kinsoku/>
        <w:wordWrap/>
        <w:topLinePunct w:val="0"/>
        <w:bidi w:val="0"/>
        <w:rPr>
          <w:rFonts w:eastAsia="宋体"/>
          <w:lang w:val="en-US" w:eastAsia="zh-CN"/>
        </w:rPr>
      </w:pPr>
      <w:bookmarkStart w:id="546" w:name="_Toc9409"/>
      <w:bookmarkStart w:id="547" w:name="_Toc27523"/>
      <w:bookmarkStart w:id="548" w:name="_Toc196229404"/>
      <w:bookmarkStart w:id="549" w:name="_Toc9698"/>
      <w:r>
        <w:rPr>
          <w:rFonts w:hint="eastAsia" w:eastAsia="宋体"/>
          <w:lang w:eastAsia="zh-CN"/>
        </w:rPr>
        <w:t>5.4.1</w:t>
      </w:r>
      <w:r>
        <w:rPr>
          <w:rFonts w:hint="eastAsia" w:eastAsia="宋体"/>
          <w:lang w:eastAsia="zh-CN"/>
        </w:rPr>
        <w:tab/>
      </w:r>
      <w:r>
        <w:rPr>
          <w:rFonts w:hint="eastAsia" w:eastAsia="宋体"/>
          <w:lang w:val="en-US" w:eastAsia="zh-CN"/>
        </w:rPr>
        <w:t>Common for 1 band UL and 2 bands UL CA</w:t>
      </w:r>
      <w:bookmarkEnd w:id="546"/>
      <w:bookmarkEnd w:id="547"/>
      <w:bookmarkEnd w:id="548"/>
      <w:bookmarkEnd w:id="549"/>
    </w:p>
    <w:p>
      <w:pPr>
        <w:pStyle w:val="6"/>
        <w:keepNext/>
        <w:keepLines/>
        <w:pageBreakBefore w:val="0"/>
        <w:kinsoku/>
        <w:wordWrap/>
        <w:topLinePunct w:val="0"/>
        <w:bidi w:val="0"/>
      </w:pPr>
      <w:bookmarkStart w:id="550" w:name="_Toc17002"/>
      <w:bookmarkStart w:id="551" w:name="_Toc3519"/>
      <w:bookmarkStart w:id="552" w:name="_Toc196229405"/>
      <w:bookmarkStart w:id="553" w:name="_Toc9188"/>
      <w:r>
        <w:rPr>
          <w:rFonts w:hint="eastAsia"/>
          <w:lang w:eastAsia="zh-CN"/>
        </w:rPr>
        <w:t>5.4</w:t>
      </w:r>
      <w:r>
        <w:t>.1.1</w:t>
      </w:r>
      <w:r>
        <w:tab/>
      </w:r>
      <w:r>
        <w:rPr>
          <w:lang w:eastAsia="zh-CN"/>
        </w:rPr>
        <w:t>Operating bands for CA</w:t>
      </w:r>
      <w:bookmarkEnd w:id="550"/>
      <w:bookmarkEnd w:id="551"/>
      <w:bookmarkEnd w:id="552"/>
      <w:bookmarkEnd w:id="553"/>
    </w:p>
    <w:p>
      <w:pPr>
        <w:pStyle w:val="114"/>
        <w:keepNext/>
        <w:keepLines/>
        <w:pageBreakBefore w:val="0"/>
        <w:kinsoku/>
        <w:wordWrap/>
        <w:topLinePunct w:val="0"/>
        <w:bidi w:val="0"/>
        <w:rPr>
          <w:lang w:eastAsia="ja-JP"/>
        </w:rPr>
      </w:pPr>
      <w:r>
        <w:t xml:space="preserve">Table </w:t>
      </w:r>
      <w:r>
        <w:rPr>
          <w:rFonts w:hint="eastAsia"/>
          <w:lang w:val="en-US" w:eastAsia="zh-CN"/>
        </w:rPr>
        <w:t>5.4</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n2+n48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554" w:name="_Toc376"/>
      <w:bookmarkStart w:id="555" w:name="_Toc196229406"/>
      <w:bookmarkStart w:id="556" w:name="_Toc6245"/>
      <w:bookmarkStart w:id="557" w:name="_Toc14135"/>
      <w:r>
        <w:rPr>
          <w:rFonts w:hint="eastAsia"/>
          <w:lang w:eastAsia="zh-CN"/>
        </w:rPr>
        <w:t>5.4</w:t>
      </w:r>
      <w:r>
        <w:t>.1.2</w:t>
      </w:r>
      <w:r>
        <w:tab/>
      </w:r>
      <w:r>
        <w:rPr>
          <w:lang w:eastAsia="zh-CN"/>
        </w:rPr>
        <w:t>Channel bandwidths per operating band for CA</w:t>
      </w:r>
      <w:bookmarkEnd w:id="554"/>
      <w:bookmarkEnd w:id="555"/>
      <w:bookmarkEnd w:id="556"/>
      <w:bookmarkEnd w:id="557"/>
    </w:p>
    <w:p>
      <w:pPr>
        <w:pStyle w:val="114"/>
        <w:keepNext/>
        <w:keepLines/>
        <w:pageBreakBefore w:val="0"/>
        <w:kinsoku/>
        <w:wordWrap/>
        <w:topLinePunct w:val="0"/>
        <w:bidi w:val="0"/>
        <w:rPr>
          <w:lang w:val="en-US" w:eastAsia="zh-CN"/>
        </w:rPr>
      </w:pPr>
      <w:r>
        <w:t xml:space="preserve">Table </w:t>
      </w:r>
      <w:r>
        <w:rPr>
          <w:rFonts w:hint="eastAsia"/>
          <w:lang w:val="en-US" w:eastAsia="zh-CN"/>
        </w:rPr>
        <w:t>5.4</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n2+n48</w:t>
      </w:r>
    </w:p>
    <w:tbl>
      <w:tblPr>
        <w:tblStyle w:val="89"/>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8"/>
        <w:gridCol w:w="709"/>
        <w:gridCol w:w="13"/>
        <w:gridCol w:w="4081"/>
        <w:gridCol w:w="1411"/>
        <w:gridCol w:w="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41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CA_n2A-n48A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CA_n2A-n48A</w:t>
            </w: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r>
              <w:rPr>
                <w:rFonts w:ascii="Arial" w:hAnsi="Arial" w:eastAsia="宋体" w:cs="Arial"/>
                <w:sz w:val="18"/>
                <w:szCs w:val="18"/>
                <w:lang w:val="en-US" w:eastAsia="zh-CN" w:bidi="ar"/>
              </w:rPr>
              <w:t xml:space="preserve"> </w:t>
            </w:r>
          </w:p>
        </w:tc>
        <w:tc>
          <w:tcPr>
            <w:tcW w:w="141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87"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n48 channel bandwidths in Table 5.3.5-1 of 38.101-1</w:t>
            </w:r>
          </w:p>
        </w:tc>
        <w:tc>
          <w:tcPr>
            <w:tcW w:w="141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t>CA_n2A-n48B</w:t>
            </w:r>
          </w:p>
        </w:tc>
        <w:tc>
          <w:tcPr>
            <w:tcW w:w="1698" w:type="dxa"/>
            <w:gridSpan w:val="2"/>
            <w:tcBorders>
              <w:top w:val="single" w:color="auto" w:sz="4" w:space="0"/>
              <w:left w:val="single" w:color="auto" w:sz="4" w:space="0"/>
              <w:bottom w:val="nil"/>
              <w:right w:val="single" w:color="auto" w:sz="4" w:space="0"/>
            </w:tcBorders>
            <w:shd w:val="clear" w:color="auto" w:fill="auto"/>
            <w:vAlign w:val="center"/>
          </w:tcPr>
          <w:p>
            <w:pPr>
              <w:pStyle w:val="177"/>
              <w:keepNext/>
              <w:keepLines/>
              <w:pageBreakBefore w:val="0"/>
              <w:kinsoku/>
              <w:wordWrap/>
              <w:topLinePunct w:val="0"/>
              <w:bidi w:val="0"/>
              <w:jc w:val="center"/>
              <w:rPr>
                <w:b w:val="0"/>
                <w:sz w:val="18"/>
                <w:lang w:val="en-GB" w:eastAsia="zh-CN"/>
              </w:rPr>
            </w:pPr>
            <w:r>
              <w:rPr>
                <w:b w:val="0"/>
                <w:sz w:val="18"/>
                <w:lang w:val="en-GB" w:eastAsia="zh-CN"/>
              </w:rPr>
              <w:t>CA_n48B</w:t>
            </w:r>
          </w:p>
          <w:p>
            <w:pPr>
              <w:pStyle w:val="177"/>
              <w:keepNext/>
              <w:keepLines/>
              <w:pageBreakBefore w:val="0"/>
              <w:kinsoku/>
              <w:wordWrap/>
              <w:topLinePunct w:val="0"/>
              <w:bidi w:val="0"/>
              <w:jc w:val="center"/>
              <w:rPr>
                <w:b w:val="0"/>
                <w:sz w:val="18"/>
                <w:lang w:val="en-GB" w:eastAsia="zh-CN"/>
              </w:rPr>
            </w:pPr>
            <w:r>
              <w:rPr>
                <w:b w:val="0"/>
                <w:sz w:val="18"/>
                <w:lang w:val="en-GB" w:eastAsia="zh-CN"/>
              </w:rPr>
              <w:t>CA_n2A-n48A CA_n2A-n48B</w:t>
            </w:r>
          </w:p>
          <w:p>
            <w:pPr>
              <w:pStyle w:val="178"/>
              <w:keepNext/>
              <w:keepLines/>
              <w:pageBreakBefore w:val="0"/>
              <w:kinsoku/>
              <w:wordWrap/>
              <w:topLinePunct w:val="0"/>
              <w:bidi w:val="0"/>
              <w:rPr>
                <w:lang w:val="en-GB"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pPr>
            <w:r>
              <w:rPr>
                <w:rFonts w:hint="eastAsia"/>
              </w:rPr>
              <w:t>n2</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See n</w:t>
            </w:r>
            <w:r>
              <w:rPr>
                <w:rFonts w:ascii="Arial" w:hAnsi="Arial"/>
                <w:sz w:val="18"/>
              </w:rPr>
              <w:t>2</w:t>
            </w:r>
            <w:r>
              <w:rPr>
                <w:rFonts w:hint="eastAsia" w:ascii="Arial" w:hAnsi="Arial"/>
                <w:sz w:val="18"/>
              </w:rPr>
              <w:t xml:space="preserve"> channel bandwidths in Table 5.3.5-1</w:t>
            </w:r>
          </w:p>
        </w:tc>
        <w:tc>
          <w:tcPr>
            <w:tcW w:w="1434" w:type="dxa"/>
            <w:gridSpan w:val="2"/>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pPr>
          </w:p>
        </w:tc>
        <w:tc>
          <w:tcPr>
            <w:tcW w:w="1698" w:type="dxa"/>
            <w:gridSpan w:val="2"/>
            <w:tcBorders>
              <w:top w:val="nil"/>
              <w:left w:val="single" w:color="auto" w:sz="4" w:space="0"/>
              <w:bottom w:val="single" w:color="auto" w:sz="4" w:space="0"/>
              <w:right w:val="single" w:color="auto" w:sz="4" w:space="0"/>
            </w:tcBorders>
            <w:shd w:val="clear" w:color="auto" w:fill="auto"/>
            <w:vAlign w:val="center"/>
          </w:tcPr>
          <w:p>
            <w:pPr>
              <w:pStyle w:val="177"/>
              <w:keepNext/>
              <w:keepLines/>
              <w:pageBreakBefore w:val="0"/>
              <w:kinsoku/>
              <w:wordWrap/>
              <w:topLinePunct w:val="0"/>
              <w:bidi w:val="0"/>
              <w:rPr>
                <w:rFonts w:cs="Arial"/>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pPr>
            <w:r>
              <w:t>n48</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CA_n48B_BCS 4 and 5</w:t>
            </w:r>
          </w:p>
        </w:tc>
        <w:tc>
          <w:tcPr>
            <w:tcW w:w="1434" w:type="dxa"/>
            <w:gridSpan w:val="2"/>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rPr>
                <w:lang w:val="en-US"/>
              </w:rPr>
              <w:t>CA_n</w:t>
            </w:r>
            <w:r>
              <w:rPr>
                <w:rFonts w:hint="eastAsia"/>
                <w:lang w:val="en-US" w:eastAsia="zh-CN"/>
              </w:rPr>
              <w:t>2</w:t>
            </w:r>
            <w:r>
              <w:rPr>
                <w:lang w:val="en-US" w:eastAsia="zh-CN"/>
              </w:rPr>
              <w:t>(2</w:t>
            </w:r>
            <w:r>
              <w:rPr>
                <w:lang w:val="en-US"/>
              </w:rPr>
              <w:t>A)-n</w:t>
            </w:r>
            <w:r>
              <w:rPr>
                <w:rFonts w:hint="eastAsia"/>
                <w:lang w:val="en-US" w:eastAsia="zh-CN"/>
              </w:rPr>
              <w:t>48</w:t>
            </w:r>
            <w:r>
              <w:rPr>
                <w:lang w:val="en-US" w:eastAsia="zh-CN"/>
              </w:rPr>
              <w:t>B</w:t>
            </w:r>
          </w:p>
        </w:tc>
        <w:tc>
          <w:tcPr>
            <w:tcW w:w="1698"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w:t>
            </w:r>
          </w:p>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w:t>
            </w:r>
            <w:r>
              <w:rPr>
                <w:rFonts w:hint="eastAsia" w:ascii="Arial" w:hAnsi="Arial"/>
                <w:sz w:val="18"/>
              </w:rPr>
              <w:t>2</w:t>
            </w:r>
            <w:r>
              <w:rPr>
                <w:rFonts w:ascii="Arial" w:hAnsi="Arial"/>
                <w:sz w:val="18"/>
              </w:rPr>
              <w:t>A-n</w:t>
            </w:r>
            <w:r>
              <w:rPr>
                <w:rFonts w:hint="eastAsia" w:ascii="Arial" w:hAnsi="Arial"/>
                <w:sz w:val="18"/>
              </w:rPr>
              <w:t>48</w:t>
            </w:r>
            <w:r>
              <w:rPr>
                <w:rFonts w:ascii="Arial" w:hAnsi="Arial"/>
                <w:sz w:val="18"/>
              </w:rPr>
              <w:t>A</w:t>
            </w:r>
          </w:p>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CA_n2A-n48B</w:t>
            </w:r>
          </w:p>
        </w:tc>
        <w:tc>
          <w:tcPr>
            <w:tcW w:w="709" w:type="dxa"/>
            <w:tcBorders>
              <w:left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n2</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CA_n2(2A)_BCS 4 and 5</w:t>
            </w:r>
          </w:p>
        </w:tc>
        <w:tc>
          <w:tcPr>
            <w:tcW w:w="1434" w:type="dxa"/>
            <w:gridSpan w:val="2"/>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rPr>
            </w:pPr>
          </w:p>
        </w:tc>
        <w:tc>
          <w:tcPr>
            <w:tcW w:w="1698" w:type="dxa"/>
            <w:gridSpan w:val="2"/>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textAlignment w:val="bottom"/>
              <w:rPr>
                <w:rFonts w:ascii="Arial" w:hAnsi="Arial"/>
                <w:sz w:val="18"/>
              </w:rPr>
            </w:pPr>
          </w:p>
        </w:tc>
        <w:tc>
          <w:tcPr>
            <w:tcW w:w="709" w:type="dxa"/>
            <w:tcBorders>
              <w:left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n48</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CA_n48B_BCS 4 and 5</w:t>
            </w:r>
          </w:p>
        </w:tc>
        <w:tc>
          <w:tcPr>
            <w:tcW w:w="1434" w:type="dxa"/>
            <w:gridSpan w:val="2"/>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558" w:name="_Toc196229407"/>
      <w:bookmarkStart w:id="559" w:name="_Toc17826"/>
      <w:bookmarkStart w:id="560" w:name="_Toc29393"/>
      <w:bookmarkStart w:id="561" w:name="_Toc11623"/>
      <w:r>
        <w:rPr>
          <w:rFonts w:hint="eastAsia"/>
          <w:lang w:eastAsia="zh-CN"/>
        </w:rPr>
        <w:t>5.4</w:t>
      </w:r>
      <w:r>
        <w:t>.1.3</w:t>
      </w:r>
      <w:r>
        <w:tab/>
      </w:r>
      <w:r>
        <w:t>UE co-existence studies for 1 band UL</w:t>
      </w:r>
      <w:bookmarkEnd w:id="558"/>
      <w:bookmarkEnd w:id="559"/>
      <w:bookmarkEnd w:id="560"/>
      <w:bookmarkEnd w:id="561"/>
    </w:p>
    <w:p>
      <w:pPr>
        <w:keepNext/>
        <w:keepLines/>
        <w:pageBreakBefore w:val="0"/>
        <w:kinsoku/>
        <w:wordWrap/>
        <w:topLinePunct w:val="0"/>
        <w:bidi w:val="0"/>
        <w:rPr>
          <w:lang w:eastAsia="zh-CN"/>
        </w:rPr>
      </w:pPr>
      <w:r>
        <w:rPr>
          <w:lang w:eastAsia="zh-CN"/>
        </w:rPr>
        <w:t xml:space="preserve">Table </w:t>
      </w:r>
      <w:r>
        <w:rPr>
          <w:rFonts w:hint="eastAsia"/>
          <w:lang w:eastAsia="zh-CN"/>
        </w:rPr>
        <w:t>5.4</w:t>
      </w:r>
      <w:r>
        <w:rPr>
          <w:lang w:eastAsia="zh-CN"/>
        </w:rPr>
        <w:t>.</w:t>
      </w:r>
      <w:r>
        <w:rPr>
          <w:rFonts w:eastAsia="MS Mincho"/>
          <w:lang w:eastAsia="zh-CN"/>
        </w:rPr>
        <w:t>1.3</w:t>
      </w:r>
      <w:r>
        <w:rPr>
          <w:lang w:eastAsia="zh-CN"/>
        </w:rPr>
        <w:t>-1 summarizes frequency ranges where harmonics and/or harmonic mixing occur for CA_n2-n48.</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5.4</w:t>
      </w:r>
      <w:r>
        <w:rPr>
          <w:rFonts w:eastAsia="宋体"/>
        </w:rPr>
        <w:t>.1.3-1: UL harmonics and harmonic mixing analysis</w:t>
      </w:r>
    </w:p>
    <w:tbl>
      <w:tblPr>
        <w:tblStyle w:val="89"/>
        <w:tblW w:w="8945"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45"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45"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a near miss collision between the band n2 2</w:t>
            </w:r>
            <w:r>
              <w:rPr>
                <w:rFonts w:ascii="Arial" w:hAnsi="Arial" w:cs="Arial"/>
                <w:sz w:val="18"/>
                <w:szCs w:val="18"/>
                <w:vertAlign w:val="superscript"/>
                <w:lang w:val="en-US"/>
              </w:rPr>
              <w:t>nd</w:t>
            </w:r>
            <w:r>
              <w:rPr>
                <w:rFonts w:ascii="Arial" w:hAnsi="Arial" w:cs="Arial"/>
                <w:sz w:val="18"/>
                <w:szCs w:val="18"/>
                <w:lang w:val="en-US"/>
              </w:rPr>
              <w:t xml:space="preserve"> harmonic to the band n48 DL. </w:t>
            </w:r>
          </w:p>
        </w:tc>
      </w:tr>
    </w:tbl>
    <w:p>
      <w:pPr>
        <w:keepNext/>
        <w:keepLines/>
        <w:pageBreakBefore w:val="0"/>
        <w:kinsoku/>
        <w:wordWrap/>
        <w:topLinePunct w:val="0"/>
        <w:bidi w:val="0"/>
        <w:spacing w:after="0"/>
        <w:rPr>
          <w:rFonts w:ascii="Arial" w:hAnsi="Arial" w:eastAsia="Arial" w:cs="Arial"/>
          <w:lang w:eastAsia="zh-CN"/>
        </w:rPr>
      </w:pPr>
    </w:p>
    <w:p>
      <w:pPr>
        <w:keepNext/>
        <w:keepLines/>
        <w:pageBreakBefore w:val="0"/>
        <w:kinsoku/>
        <w:wordWrap/>
        <w:topLinePunct w:val="0"/>
        <w:bidi w:val="0"/>
        <w:spacing w:after="0"/>
        <w:rPr>
          <w:lang w:eastAsia="zh-CN"/>
        </w:rPr>
      </w:pPr>
      <w:r>
        <w:rPr>
          <w:lang w:eastAsia="zh-CN"/>
        </w:rPr>
        <w:t xml:space="preserve">Based on </w:t>
      </w:r>
      <w:r>
        <w:rPr>
          <w:rFonts w:eastAsia="宋体"/>
          <w:bCs/>
        </w:rPr>
        <w:t xml:space="preserve">Table </w:t>
      </w:r>
      <w:r>
        <w:rPr>
          <w:rFonts w:eastAsia="宋体"/>
          <w:bCs/>
          <w:lang w:eastAsia="zh-CN"/>
        </w:rPr>
        <w:t>5.4</w:t>
      </w:r>
      <w:r>
        <w:rPr>
          <w:rFonts w:eastAsia="宋体"/>
          <w:bCs/>
        </w:rPr>
        <w:t>.1.3-1</w:t>
      </w:r>
      <w:r>
        <w:rPr>
          <w:lang w:eastAsia="zh-CN"/>
        </w:rPr>
        <w:t>:</w:t>
      </w:r>
    </w:p>
    <w:p>
      <w:pPr>
        <w:keepNext/>
        <w:keepLines/>
        <w:pageBreakBefore w:val="0"/>
        <w:kinsoku/>
        <w:wordWrap/>
        <w:topLinePunct w:val="0"/>
        <w:bidi w:val="0"/>
        <w:rPr>
          <w:lang w:eastAsia="zh-CN"/>
        </w:rPr>
      </w:pPr>
      <w:r>
        <w:rPr>
          <w:lang w:eastAsia="zh-CN"/>
        </w:rPr>
        <w:t xml:space="preserve">For the n2 uplink 2nd harmonic falling to the band n48, the MSD defined in </w:t>
      </w:r>
      <w:r>
        <w:t xml:space="preserve">Table 7.3A.4-1 of 38.101-1 can be applied. There is no newer requirement needed. </w:t>
      </w:r>
    </w:p>
    <w:p>
      <w:pPr>
        <w:keepNext/>
        <w:keepLines/>
        <w:pageBreakBefore w:val="0"/>
        <w:kinsoku/>
        <w:wordWrap/>
        <w:topLinePunct w:val="0"/>
        <w:bidi w:val="0"/>
        <w:spacing w:after="0"/>
        <w:rPr>
          <w:lang w:eastAsia="zh-CN"/>
        </w:rPr>
      </w:pPr>
      <w:r>
        <w:rPr>
          <w:lang w:eastAsia="zh-CN"/>
        </w:rPr>
        <w:t>Table 5.4.</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t xml:space="preserve">Table </w:t>
      </w:r>
      <w:r>
        <w:rPr>
          <w:rFonts w:hint="eastAsia"/>
          <w:lang w:eastAsia="zh-CN"/>
        </w:rPr>
        <w:t>5.4</w:t>
      </w:r>
      <w:r>
        <w:t>.1.3-2: Cross-band isolation analysis</w:t>
      </w:r>
    </w:p>
    <w:tbl>
      <w:tblPr>
        <w:tblStyle w:val="89"/>
        <w:tblW w:w="9991" w:type="dxa"/>
        <w:tblInd w:w="-280" w:type="dxa"/>
        <w:tblLayout w:type="autofit"/>
        <w:tblCellMar>
          <w:top w:w="0" w:type="dxa"/>
          <w:left w:w="108" w:type="dxa"/>
          <w:bottom w:w="0" w:type="dxa"/>
          <w:right w:w="108" w:type="dxa"/>
        </w:tblCellMar>
      </w:tblPr>
      <w:tblGrid>
        <w:gridCol w:w="1440"/>
        <w:gridCol w:w="2070"/>
        <w:gridCol w:w="2070"/>
        <w:gridCol w:w="2070"/>
        <w:gridCol w:w="2341"/>
      </w:tblGrid>
      <w:tr>
        <w:tblPrEx>
          <w:tblCellMar>
            <w:top w:w="0" w:type="dxa"/>
            <w:left w:w="108" w:type="dxa"/>
            <w:bottom w:w="0" w:type="dxa"/>
            <w:right w:w="108" w:type="dxa"/>
          </w:tblCellMar>
        </w:tblPrEx>
        <w:trPr>
          <w:trHeight w:val="315" w:hRule="atLeast"/>
        </w:trPr>
        <w:tc>
          <w:tcPr>
            <w:tcW w:w="144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14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411"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r>
      <w:tr>
        <w:tblPrEx>
          <w:tblCellMar>
            <w:top w:w="0" w:type="dxa"/>
            <w:left w:w="108" w:type="dxa"/>
            <w:bottom w:w="0" w:type="dxa"/>
            <w:right w:w="108" w:type="dxa"/>
          </w:tblCellMar>
        </w:tblPrEx>
        <w:trPr>
          <w:trHeight w:val="103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14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n2 ACLR range with the band n48 DL up to order 5. The sufficient rejection of the transmitter noise floor should be at band n48 so no cross-band MSD is needed.</w:t>
            </w:r>
          </w:p>
        </w:tc>
        <w:tc>
          <w:tcPr>
            <w:tcW w:w="4411"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n2 DL up to order 5. The sufficient rejection of the transmitter noise floor should be at band n2 so no cross-band MSD is needed.</w:t>
            </w:r>
          </w:p>
        </w:tc>
      </w:tr>
    </w:tbl>
    <w:p>
      <w:pPr>
        <w:keepNext/>
        <w:keepLines/>
        <w:pageBreakBefore w:val="0"/>
        <w:kinsoku/>
        <w:wordWrap/>
        <w:topLinePunct w:val="0"/>
        <w:bidi w:val="0"/>
        <w:rPr>
          <w:rFonts w:ascii="Arial" w:hAnsi="Arial" w:cs="Arial"/>
        </w:rPr>
      </w:pPr>
    </w:p>
    <w:p>
      <w:pPr>
        <w:keepNext/>
        <w:keepLines/>
        <w:pageBreakBefore w:val="0"/>
        <w:kinsoku/>
        <w:wordWrap/>
        <w:topLinePunct w:val="0"/>
        <w:bidi w:val="0"/>
      </w:pPr>
      <w:r>
        <w:t xml:space="preserve">Based on Table </w:t>
      </w:r>
      <w:r>
        <w:rPr>
          <w:lang w:eastAsia="en-GB"/>
        </w:rPr>
        <w:t>5.4</w:t>
      </w:r>
      <w:r>
        <w:t xml:space="preserve">.1.3-2: </w:t>
      </w:r>
    </w:p>
    <w:p>
      <w:pPr>
        <w:keepNext/>
        <w:keepLines/>
        <w:pageBreakBefore w:val="0"/>
        <w:kinsoku/>
        <w:wordWrap/>
        <w:topLinePunct w:val="0"/>
        <w:bidi w:val="0"/>
      </w:pPr>
      <w:r>
        <w:t>There is no uplink band overlapping with the downlink in ACLR range. The existing diplexer isolation should provide sufficient rejection.</w:t>
      </w:r>
    </w:p>
    <w:p>
      <w:pPr>
        <w:pStyle w:val="6"/>
        <w:keepNext/>
        <w:keepLines/>
        <w:pageBreakBefore w:val="0"/>
        <w:kinsoku/>
        <w:wordWrap/>
        <w:topLinePunct w:val="0"/>
        <w:bidi w:val="0"/>
      </w:pPr>
      <w:bookmarkStart w:id="562" w:name="_Toc196229408"/>
      <w:bookmarkStart w:id="563" w:name="_Toc22744"/>
      <w:bookmarkStart w:id="564" w:name="_Toc18722"/>
      <w:bookmarkStart w:id="565" w:name="_Toc29137"/>
      <w:r>
        <w:t>5.4.1.</w:t>
      </w:r>
      <w:r>
        <w:rPr>
          <w:rFonts w:hint="eastAsia"/>
          <w:lang w:val="en-US" w:eastAsia="zh-CN"/>
        </w:rPr>
        <w:t>4</w:t>
      </w:r>
      <w:r>
        <w:tab/>
      </w:r>
      <w:r>
        <w:rPr>
          <w:lang w:val="en-US" w:eastAsia="zh-CN"/>
        </w:rPr>
        <w:t>∆TIB,c and ∆RIB,c values</w:t>
      </w:r>
      <w:bookmarkEnd w:id="562"/>
      <w:bookmarkEnd w:id="563"/>
      <w:bookmarkEnd w:id="564"/>
      <w:bookmarkEnd w:id="565"/>
    </w:p>
    <w:p>
      <w:pPr>
        <w:pStyle w:val="114"/>
        <w:keepNext/>
        <w:keepLines/>
        <w:pageBreakBefore w:val="0"/>
        <w:kinsoku/>
        <w:wordWrap/>
        <w:topLinePunct w:val="0"/>
        <w:bidi w:val="0"/>
        <w:spacing w:before="0" w:after="120"/>
        <w:jc w:val="left"/>
        <w:rPr>
          <w:rFonts w:ascii="Times New Roman" w:hAnsi="Times New Roman"/>
          <w:b w:val="0"/>
        </w:rPr>
      </w:pPr>
      <w:r>
        <w:rPr>
          <w:rFonts w:ascii="Times New Roman" w:hAnsi="Times New Roman"/>
          <w:b w:val="0"/>
        </w:rPr>
        <w:t xml:space="preserve">For </w:t>
      </w:r>
      <w:r>
        <w:rPr>
          <w:rFonts w:ascii="Times New Roman" w:hAnsi="Times New Roman"/>
          <w:b w:val="0"/>
          <w:lang w:val="en-US"/>
        </w:rPr>
        <w:t>CA</w:t>
      </w:r>
      <w:r>
        <w:rPr>
          <w:rFonts w:ascii="Times New Roman" w:hAnsi="Times New Roman"/>
          <w:b w:val="0"/>
        </w:rPr>
        <w:t>_</w:t>
      </w:r>
      <w:r>
        <w:rPr>
          <w:rFonts w:ascii="Times New Roman" w:hAnsi="Times New Roman"/>
          <w:b w:val="0"/>
          <w:lang w:val="en-US"/>
        </w:rPr>
        <w:t>n2</w:t>
      </w:r>
      <w:r>
        <w:rPr>
          <w:rFonts w:ascii="Times New Roman" w:hAnsi="Times New Roman"/>
          <w:b w:val="0"/>
        </w:rPr>
        <w:t>-n</w:t>
      </w:r>
      <w:r>
        <w:rPr>
          <w:rFonts w:ascii="Times New Roman" w:hAnsi="Times New Roman"/>
          <w:b w:val="0"/>
          <w:lang w:val="en-US"/>
        </w:rPr>
        <w:t>48</w:t>
      </w:r>
      <w:r>
        <w:rPr>
          <w:rFonts w:ascii="Times New Roman" w:hAnsi="Times New Roman"/>
          <w:b w:val="0"/>
        </w:rPr>
        <w:t xml:space="preserve">, the </w:t>
      </w:r>
      <w:r>
        <w:rPr>
          <w:rFonts w:ascii="Algerian" w:hAnsi="Algerian"/>
          <w:b w:val="0"/>
        </w:rPr>
        <w:t>∆</w:t>
      </w:r>
      <w:r>
        <w:rPr>
          <w:rFonts w:ascii="Times New Roman" w:hAnsi="Times New Roman"/>
          <w:b w:val="0"/>
        </w:rPr>
        <w:t>T</w:t>
      </w:r>
      <w:r>
        <w:rPr>
          <w:rFonts w:ascii="Times New Roman" w:hAnsi="Times New Roman"/>
          <w:b w:val="0"/>
          <w:vertAlign w:val="subscript"/>
        </w:rPr>
        <w:t>IB,c</w:t>
      </w:r>
      <w:r>
        <w:rPr>
          <w:rFonts w:ascii="Times New Roman" w:hAnsi="Times New Roman"/>
          <w:b w:val="0"/>
        </w:rPr>
        <w:t xml:space="preserve"> and </w:t>
      </w:r>
      <w:r>
        <w:rPr>
          <w:rFonts w:ascii="Algerian" w:hAnsi="Algerian"/>
          <w:b w:val="0"/>
        </w:rPr>
        <w:t>∆</w:t>
      </w:r>
      <w:r>
        <w:rPr>
          <w:rFonts w:ascii="Times New Roman" w:hAnsi="Times New Roman"/>
          <w:b w:val="0"/>
        </w:rPr>
        <w:t>R</w:t>
      </w:r>
      <w:r>
        <w:rPr>
          <w:rFonts w:ascii="Times New Roman" w:hAnsi="Times New Roman"/>
          <w:b w:val="0"/>
          <w:vertAlign w:val="subscript"/>
        </w:rPr>
        <w:t>IB,c</w:t>
      </w:r>
      <w:r>
        <w:rPr>
          <w:rFonts w:ascii="Times New Roman" w:hAnsi="Times New Roman"/>
          <w:b w:val="0"/>
        </w:rPr>
        <w:t xml:space="preserve"> values have already been specified.</w:t>
      </w:r>
    </w:p>
    <w:p>
      <w:pPr>
        <w:pStyle w:val="6"/>
        <w:keepNext/>
        <w:keepLines/>
        <w:pageBreakBefore w:val="0"/>
        <w:kinsoku/>
        <w:wordWrap/>
        <w:topLinePunct w:val="0"/>
        <w:bidi w:val="0"/>
        <w:rPr>
          <w:lang w:val="en-US" w:eastAsia="zh-CN"/>
        </w:rPr>
      </w:pPr>
      <w:bookmarkStart w:id="566" w:name="_Toc1797"/>
      <w:bookmarkStart w:id="567" w:name="_Toc196229409"/>
      <w:bookmarkStart w:id="568" w:name="_Toc25957"/>
      <w:bookmarkStart w:id="569" w:name="_Toc18771"/>
      <w:r>
        <w:t>5.4.1.5</w:t>
      </w:r>
      <w:r>
        <w:tab/>
      </w:r>
      <w:r>
        <w:rPr>
          <w:lang w:val="en-US" w:eastAsia="zh-CN"/>
        </w:rPr>
        <w:t>REFSENS requirements</w:t>
      </w:r>
      <w:bookmarkEnd w:id="566"/>
      <w:bookmarkEnd w:id="567"/>
      <w:bookmarkEnd w:id="568"/>
      <w:bookmarkEnd w:id="569"/>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new REFSENS requirements. </w:t>
      </w:r>
    </w:p>
    <w:p>
      <w:pPr>
        <w:pStyle w:val="6"/>
        <w:keepNext/>
        <w:keepLines/>
        <w:pageBreakBefore w:val="0"/>
        <w:kinsoku/>
        <w:wordWrap/>
        <w:topLinePunct w:val="0"/>
        <w:bidi w:val="0"/>
      </w:pPr>
      <w:bookmarkStart w:id="570" w:name="_Toc196229410"/>
      <w:bookmarkStart w:id="571" w:name="_Toc28732"/>
      <w:bookmarkStart w:id="572" w:name="_Toc808"/>
      <w:bookmarkStart w:id="573" w:name="_Toc18300"/>
      <w:r>
        <w:t>5.4.1.6</w:t>
      </w:r>
      <w:r>
        <w:tab/>
      </w:r>
      <w:r>
        <w:rPr>
          <w:lang w:val="en-US" w:eastAsia="zh-CN"/>
        </w:rPr>
        <w:t>OOB blocking exception requirements</w:t>
      </w:r>
      <w:bookmarkEnd w:id="570"/>
      <w:bookmarkEnd w:id="571"/>
      <w:bookmarkEnd w:id="572"/>
      <w:bookmarkEnd w:id="573"/>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OOB blocking exception. </w:t>
      </w:r>
    </w:p>
    <w:p>
      <w:pPr>
        <w:pStyle w:val="114"/>
        <w:keepNext/>
        <w:keepLines/>
        <w:pageBreakBefore w:val="0"/>
        <w:kinsoku/>
        <w:wordWrap/>
        <w:topLinePunct w:val="0"/>
        <w:bidi w:val="0"/>
        <w:jc w:val="left"/>
        <w:rPr>
          <w:rFonts w:ascii="Times New Roman" w:hAnsi="Times New Roman"/>
          <w:b w:val="0"/>
        </w:rPr>
      </w:pPr>
    </w:p>
    <w:p>
      <w:pPr>
        <w:pStyle w:val="5"/>
        <w:keepNext/>
        <w:keepLines/>
        <w:pageBreakBefore w:val="0"/>
        <w:kinsoku/>
        <w:wordWrap/>
        <w:topLinePunct w:val="0"/>
        <w:bidi w:val="0"/>
        <w:rPr>
          <w:rFonts w:eastAsia="宋体"/>
          <w:lang w:val="en-US" w:eastAsia="zh-CN"/>
        </w:rPr>
      </w:pPr>
      <w:bookmarkStart w:id="574" w:name="_Toc6097"/>
      <w:bookmarkStart w:id="575" w:name="_Toc8618"/>
      <w:bookmarkStart w:id="576" w:name="_Toc196229411"/>
      <w:bookmarkStart w:id="577" w:name="_Toc9762"/>
      <w:r>
        <w:rPr>
          <w:rFonts w:hint="eastAsia" w:eastAsia="宋体"/>
          <w:lang w:val="en-US" w:eastAsia="zh-CN"/>
        </w:rPr>
        <w:t>5.4.2</w:t>
      </w:r>
      <w:r>
        <w:rPr>
          <w:rFonts w:hint="eastAsia" w:eastAsia="宋体"/>
          <w:lang w:val="en-US" w:eastAsia="zh-CN"/>
        </w:rPr>
        <w:tab/>
      </w:r>
      <w:r>
        <w:rPr>
          <w:rFonts w:hint="eastAsia" w:eastAsia="宋体"/>
          <w:lang w:val="en-US" w:eastAsia="zh-CN"/>
        </w:rPr>
        <w:t>Specific for 2 bands UL CA</w:t>
      </w:r>
      <w:bookmarkEnd w:id="574"/>
      <w:bookmarkEnd w:id="575"/>
      <w:bookmarkEnd w:id="576"/>
      <w:bookmarkEnd w:id="577"/>
    </w:p>
    <w:p>
      <w:pPr>
        <w:pStyle w:val="6"/>
        <w:keepNext/>
        <w:keepLines/>
        <w:pageBreakBefore w:val="0"/>
        <w:kinsoku/>
        <w:wordWrap/>
        <w:topLinePunct w:val="0"/>
        <w:bidi w:val="0"/>
      </w:pPr>
      <w:bookmarkStart w:id="578" w:name="_Toc31766"/>
      <w:bookmarkStart w:id="579" w:name="_Toc196229412"/>
      <w:bookmarkStart w:id="580" w:name="_Toc12409"/>
      <w:bookmarkStart w:id="581" w:name="_Toc2369"/>
      <w:r>
        <w:t>5.4.2.1</w:t>
      </w:r>
      <w:r>
        <w:tab/>
      </w:r>
      <w:r>
        <w:rPr>
          <w:lang w:eastAsia="zh-CN"/>
        </w:rPr>
        <w:t xml:space="preserve">Maximum output power for </w:t>
      </w:r>
      <w:r>
        <w:rPr>
          <w:lang w:val="en-US" w:eastAsia="zh-CN"/>
        </w:rPr>
        <w:t>inter-band CA</w:t>
      </w:r>
      <w:bookmarkEnd w:id="578"/>
      <w:bookmarkEnd w:id="579"/>
      <w:bookmarkEnd w:id="580"/>
      <w:bookmarkEnd w:id="581"/>
    </w:p>
    <w:p>
      <w:pPr>
        <w:pStyle w:val="114"/>
        <w:keepNext/>
        <w:keepLines/>
        <w:pageBreakBefore w:val="0"/>
        <w:kinsoku/>
        <w:wordWrap/>
        <w:topLinePunct w:val="0"/>
        <w:bidi w:val="0"/>
        <w:rPr>
          <w:rFonts w:eastAsia="宋体" w:cs="Arial"/>
          <w:lang w:val="en-US" w:eastAsia="zh-CN"/>
        </w:rPr>
      </w:pPr>
      <w:r>
        <w:rPr>
          <w:lang w:val="en-US"/>
        </w:rPr>
        <w:t xml:space="preserve">Table </w:t>
      </w:r>
      <w:r>
        <w:rPr>
          <w:rFonts w:hint="eastAsia"/>
          <w:lang w:val="en-US" w:eastAsia="zh-CN"/>
        </w:rPr>
        <w:t>5.</w:t>
      </w:r>
      <w:r>
        <w:rPr>
          <w:lang w:val="en-US" w:eastAsia="zh-CN"/>
        </w:rPr>
        <w:t>4.2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CA_n2A-n48B</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val="en-US" w:eastAsia="zh-CN"/>
        </w:rPr>
      </w:pPr>
      <w:bookmarkStart w:id="582" w:name="_Toc196229413"/>
      <w:bookmarkStart w:id="583" w:name="_Toc4089"/>
      <w:bookmarkStart w:id="584" w:name="_Toc28717"/>
      <w:bookmarkStart w:id="585" w:name="_Toc867"/>
      <w:r>
        <w:t>5.4.2.2</w:t>
      </w:r>
      <w:r>
        <w:tab/>
      </w:r>
      <w:r>
        <w:rPr>
          <w:lang w:eastAsia="zh-CN"/>
        </w:rPr>
        <w:t>UE co-existence studies</w:t>
      </w:r>
      <w:r>
        <w:rPr>
          <w:rFonts w:hint="eastAsia"/>
          <w:lang w:val="en-US" w:eastAsia="zh-CN"/>
        </w:rPr>
        <w:t xml:space="preserve"> for 2 bands UL</w:t>
      </w:r>
      <w:bookmarkEnd w:id="582"/>
      <w:bookmarkEnd w:id="583"/>
      <w:bookmarkEnd w:id="584"/>
      <w:bookmarkEnd w:id="585"/>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4.2.2</w:t>
      </w:r>
      <w:r>
        <w:t>-</w:t>
      </w:r>
      <w:r>
        <w:rPr>
          <w:rFonts w:hint="eastAsia" w:eastAsia="宋体"/>
          <w:lang w:val="en-US" w:eastAsia="zh-CN"/>
        </w:rPr>
        <w:t>2</w:t>
      </w:r>
      <w:r>
        <w:t xml:space="preserve"> lists B</w:t>
      </w:r>
      <w:r>
        <w:rPr>
          <w:lang w:eastAsia="ja-JP"/>
        </w:rPr>
        <w:t xml:space="preserve">and </w:t>
      </w:r>
      <w:r>
        <w:rPr>
          <w:rFonts w:eastAsia="宋体"/>
          <w:lang w:val="en-US" w:eastAsia="zh-CN"/>
        </w:rPr>
        <w:t>n2</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n2</w:t>
      </w:r>
      <w:r>
        <w:rPr>
          <w:rFonts w:hint="eastAsia" w:eastAsia="宋体"/>
          <w:lang w:val="en-US" w:eastAsia="zh-CN"/>
        </w:rPr>
        <w:t>-</w:t>
      </w:r>
      <w:r>
        <w:t xml:space="preserve"> B</w:t>
      </w:r>
      <w:r>
        <w:rPr>
          <w:lang w:eastAsia="ja-JP"/>
        </w:rPr>
        <w:t xml:space="preserve">and </w:t>
      </w:r>
      <w:r>
        <w:rPr>
          <w:rFonts w:eastAsia="宋体"/>
          <w:lang w:val="en-US" w:eastAsia="zh-CN"/>
        </w:rPr>
        <w:t>n48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4.2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n2</w:t>
      </w:r>
      <w:r>
        <w:rPr>
          <w:lang w:val="en-US"/>
        </w:rPr>
        <w:t xml:space="preserve"> and Band </w:t>
      </w:r>
      <w:r>
        <w:rPr>
          <w:lang w:val="en-US" w:eastAsia="zh-CN"/>
        </w:rPr>
        <w:t>n48</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0" w:type="dxa"/>
          <w:bottom w:w="0" w:type="dxa"/>
          <w:right w:w="0" w:type="dxa"/>
        </w:tblCellMar>
      </w:tblPr>
      <w:tblGrid>
        <w:gridCol w:w="2760"/>
        <w:gridCol w:w="2080"/>
        <w:gridCol w:w="1540"/>
        <w:gridCol w:w="1600"/>
        <w:gridCol w:w="2140"/>
      </w:tblGrid>
      <w:tr>
        <w:tblPrEx>
          <w:tblCellMar>
            <w:top w:w="0" w:type="dxa"/>
            <w:left w:w="0" w:type="dxa"/>
            <w:bottom w:w="0" w:type="dxa"/>
            <w:right w:w="0"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eastAsia="zh-CN"/>
              </w:rPr>
            </w:pPr>
            <w:r>
              <w:rPr>
                <w:rFonts w:ascii="Arial" w:hAnsi="Arial" w:cs="Arial"/>
                <w:b/>
                <w:bCs/>
                <w:color w:val="000000"/>
                <w:sz w:val="18"/>
                <w:szCs w:val="18"/>
              </w:rPr>
              <w:t>Band / CA</w:t>
            </w:r>
            <w:r>
              <w:rPr>
                <w:rFonts w:ascii="Arial" w:hAnsi="Arial" w:cs="Arial"/>
                <w:b/>
                <w:bCs/>
                <w:color w:val="000000"/>
                <w:sz w:val="18"/>
                <w:szCs w:val="18"/>
                <w:vertAlign w:val="superscript"/>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n2A</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CA_n48B</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fy_high</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1850-1910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3550-3700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6"/>
                <w:szCs w:val="16"/>
              </w:rPr>
            </w:pPr>
            <w:r>
              <w:rPr>
                <w:rFonts w:ascii="Arial" w:hAnsi="Arial" w:cs="Arial"/>
                <w:color w:val="000000"/>
                <w:sz w:val="18"/>
                <w:szCs w:val="18"/>
              </w:rPr>
              <w:t>1930-1990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r>
      <w:tr>
        <w:tblPrEx>
          <w:tblCellMar>
            <w:top w:w="0" w:type="dxa"/>
            <w:left w:w="0" w:type="dxa"/>
            <w:bottom w:w="0" w:type="dxa"/>
            <w:right w:w="0"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2CCBW</w:t>
            </w:r>
            <w:r>
              <w:rPr>
                <w:rFonts w:ascii="Arial" w:hAnsi="Arial" w:cs="Arial"/>
                <w:b/>
                <w:bCs/>
                <w:color w:val="000000"/>
                <w:sz w:val="18"/>
                <w:szCs w:val="18"/>
                <w:vertAlign w:val="superscript"/>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Maximum</w:t>
            </w:r>
          </w:p>
        </w:tc>
      </w:tr>
      <w:tr>
        <w:tblPrEx>
          <w:tblCellMar>
            <w:top w:w="0" w:type="dxa"/>
            <w:left w:w="0" w:type="dxa"/>
            <w:bottom w:w="0" w:type="dxa"/>
            <w:right w:w="0" w:type="dxa"/>
          </w:tblCellMar>
        </w:tblPrEx>
        <w:trPr>
          <w:trHeight w:val="240" w:hRule="atLeast"/>
        </w:trPr>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color w:val="000000"/>
                <w:sz w:val="18"/>
                <w:szCs w:val="18"/>
              </w:rPr>
            </w:pPr>
          </w:p>
        </w:tc>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color w:val="000000"/>
                <w:sz w:val="18"/>
                <w:szCs w:val="18"/>
              </w:rPr>
            </w:pPr>
          </w:p>
        </w:tc>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color w:val="000000"/>
                <w:sz w:val="18"/>
                <w:szCs w:val="18"/>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6"/>
                <w:szCs w:val="16"/>
              </w:rPr>
            </w:pPr>
            <w:r>
              <w:rPr>
                <w:rFonts w:ascii="Arial" w:hAnsi="Arial" w:cs="Arial"/>
                <w:color w:val="000000"/>
                <w:sz w:val="18"/>
                <w:szCs w:val="18"/>
              </w:rPr>
              <w:t>0 -100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fxUL_high+max2CCBW</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1750-1850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1910-2010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color w:val="FF0000"/>
              </w:rPr>
            </w:pPr>
            <w:r>
              <w:rPr>
                <w:rFonts w:ascii="Arial" w:hAnsi="Arial" w:cs="Arial"/>
                <w:color w:val="000000" w:themeColor="text1"/>
                <w14:textFill>
                  <w14:solidFill>
                    <w14:schemeClr w14:val="tx1"/>
                  </w14:solidFill>
                </w14:textFill>
              </w:rPr>
              <w:t>There is an issue of IMD3, but no requirements, since the bands are not in same or adjacent bandgroups</w:t>
            </w:r>
          </w:p>
        </w:tc>
      </w:tr>
      <w:tr>
        <w:tblPrEx>
          <w:tblCellMar>
            <w:top w:w="0" w:type="dxa"/>
            <w:left w:w="0" w:type="dxa"/>
            <w:bottom w:w="0" w:type="dxa"/>
            <w:right w:w="0"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rPr>
                <w:rFonts w:cs="Arial"/>
                <w:color w:val="000000"/>
                <w:szCs w:val="18"/>
              </w:rPr>
            </w:pPr>
            <w:r>
              <w:t>NOTE 2: For contiguous intra-band ULCA, the minimum and maximum separation BW are 0MHz and Min(fy_high-fy_low,</w:t>
            </w:r>
            <w:r>
              <w:rPr>
                <w:rFonts w:hint="eastAsia" w:eastAsia="宋体"/>
                <w:lang w:val="en-US" w:eastAsia="zh-CN"/>
              </w:rPr>
              <w:t xml:space="preserve"> </w:t>
            </w:r>
            <w:r>
              <w:t>maximum aggregated BW) respectively.</w:t>
            </w:r>
          </w:p>
        </w:tc>
      </w:tr>
    </w:tbl>
    <w:p>
      <w:pPr>
        <w:keepNext/>
        <w:keepLines/>
        <w:pageBreakBefore w:val="0"/>
        <w:kinsoku/>
        <w:wordWrap/>
        <w:topLinePunct w:val="0"/>
        <w:bidi w:val="0"/>
        <w:ind w:left="1417" w:hanging="1417"/>
      </w:pPr>
      <w:r>
        <w:t>Based on Table 5.4.2.2-2:</w:t>
      </w:r>
      <w:r>
        <w:rPr>
          <w:rFonts w:hint="eastAsia" w:eastAsia="宋体"/>
          <w:lang w:val="en-US" w:eastAsia="zh-CN"/>
        </w:rPr>
        <w:t xml:space="preserve"> </w:t>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lang w:val="en-US" w:eastAsia="zh-CN"/>
        </w:rPr>
      </w:pPr>
      <w:bookmarkStart w:id="586" w:name="_Toc11486"/>
      <w:bookmarkStart w:id="587" w:name="_Toc196229414"/>
      <w:bookmarkStart w:id="588" w:name="_Toc23400"/>
      <w:bookmarkStart w:id="589" w:name="_Toc2161"/>
      <w:r>
        <w:t>5.4.2.3</w:t>
      </w:r>
      <w:r>
        <w:tab/>
      </w:r>
      <w:r>
        <w:rPr>
          <w:lang w:val="en-US" w:eastAsia="zh-CN"/>
        </w:rPr>
        <w:t>REFSENS requirements</w:t>
      </w:r>
      <w:bookmarkEnd w:id="586"/>
      <w:bookmarkEnd w:id="587"/>
      <w:bookmarkEnd w:id="588"/>
      <w:bookmarkEnd w:id="589"/>
    </w:p>
    <w:p>
      <w:pPr>
        <w:keepNext/>
        <w:keepLines/>
        <w:pageBreakBefore w:val="0"/>
        <w:kinsoku/>
        <w:wordWrap/>
        <w:topLinePunct w:val="0"/>
        <w:bidi w:val="0"/>
      </w:pPr>
      <w:r>
        <w:t>There is no need for new REFSENS requirements.</w:t>
      </w:r>
    </w:p>
    <w:p>
      <w:pPr>
        <w:pStyle w:val="4"/>
        <w:keepNext/>
        <w:keepLines/>
        <w:pageBreakBefore w:val="0"/>
        <w:kinsoku/>
        <w:wordWrap/>
        <w:topLinePunct w:val="0"/>
        <w:bidi w:val="0"/>
      </w:pPr>
      <w:bookmarkStart w:id="590" w:name="_Toc18031"/>
      <w:bookmarkStart w:id="591" w:name="_Toc5775"/>
      <w:bookmarkStart w:id="592" w:name="_Toc24650"/>
      <w:bookmarkStart w:id="593" w:name="_Toc1185"/>
      <w:bookmarkStart w:id="594" w:name="_Toc196229415"/>
      <w:bookmarkStart w:id="595" w:name="_Toc6325"/>
      <w:bookmarkStart w:id="596" w:name="_Toc28715"/>
      <w:bookmarkStart w:id="597" w:name="_Toc31256"/>
      <w:bookmarkStart w:id="598" w:name="_Toc17691"/>
      <w:r>
        <w:rPr>
          <w:rFonts w:hint="eastAsia"/>
          <w:lang w:eastAsia="zh-CN"/>
        </w:rPr>
        <w:t>5.5</w:t>
      </w:r>
      <w:r>
        <w:rPr>
          <w:rFonts w:hint="eastAsia"/>
          <w:lang w:val="en-US" w:eastAsia="zh-CN"/>
        </w:rPr>
        <w:tab/>
      </w:r>
      <w:r>
        <w:t>CA_n2-n66</w:t>
      </w:r>
      <w:bookmarkEnd w:id="590"/>
      <w:bookmarkEnd w:id="591"/>
      <w:bookmarkEnd w:id="592"/>
      <w:bookmarkEnd w:id="593"/>
      <w:bookmarkEnd w:id="594"/>
      <w:bookmarkEnd w:id="595"/>
      <w:bookmarkEnd w:id="596"/>
      <w:bookmarkEnd w:id="597"/>
      <w:bookmarkEnd w:id="598"/>
    </w:p>
    <w:p>
      <w:pPr>
        <w:pStyle w:val="5"/>
        <w:keepNext/>
        <w:keepLines/>
        <w:pageBreakBefore w:val="0"/>
        <w:kinsoku/>
        <w:wordWrap/>
        <w:topLinePunct w:val="0"/>
        <w:bidi w:val="0"/>
        <w:rPr>
          <w:rFonts w:eastAsia="宋体"/>
          <w:lang w:val="en-US" w:eastAsia="zh-CN"/>
        </w:rPr>
      </w:pPr>
      <w:bookmarkStart w:id="599" w:name="_Toc196229416"/>
      <w:bookmarkStart w:id="600" w:name="_Toc431"/>
      <w:bookmarkStart w:id="601" w:name="_Toc17382"/>
      <w:bookmarkStart w:id="602" w:name="_Toc30992"/>
      <w:r>
        <w:rPr>
          <w:rFonts w:hint="eastAsia" w:eastAsia="宋体"/>
          <w:lang w:val="en-US" w:eastAsia="zh-CN"/>
        </w:rPr>
        <w:t>5.5.1</w:t>
      </w:r>
      <w:r>
        <w:rPr>
          <w:rFonts w:hint="eastAsia" w:eastAsia="宋体"/>
          <w:lang w:val="en-US" w:eastAsia="zh-CN"/>
        </w:rPr>
        <w:tab/>
      </w:r>
      <w:r>
        <w:rPr>
          <w:rFonts w:hint="eastAsia" w:eastAsia="宋体"/>
          <w:lang w:val="en-US" w:eastAsia="zh-CN"/>
        </w:rPr>
        <w:t>Common for 1 band UL and 2 bands UL CA</w:t>
      </w:r>
      <w:bookmarkEnd w:id="599"/>
      <w:bookmarkEnd w:id="600"/>
      <w:bookmarkEnd w:id="601"/>
      <w:bookmarkEnd w:id="602"/>
    </w:p>
    <w:p>
      <w:pPr>
        <w:pStyle w:val="6"/>
        <w:keepNext/>
        <w:keepLines/>
        <w:pageBreakBefore w:val="0"/>
        <w:kinsoku/>
        <w:wordWrap/>
        <w:topLinePunct w:val="0"/>
        <w:bidi w:val="0"/>
      </w:pPr>
      <w:bookmarkStart w:id="603" w:name="_Toc28161"/>
      <w:bookmarkStart w:id="604" w:name="_Toc196229417"/>
      <w:bookmarkStart w:id="605" w:name="_Toc8764"/>
      <w:bookmarkStart w:id="606" w:name="_Toc30473"/>
      <w:r>
        <w:rPr>
          <w:rFonts w:hint="eastAsia"/>
          <w:lang w:eastAsia="zh-CN"/>
        </w:rPr>
        <w:t>5.5</w:t>
      </w:r>
      <w:r>
        <w:t>.1.1</w:t>
      </w:r>
      <w:r>
        <w:tab/>
      </w:r>
      <w:r>
        <w:rPr>
          <w:lang w:eastAsia="zh-CN"/>
        </w:rPr>
        <w:t>Operating bands for CA</w:t>
      </w:r>
      <w:bookmarkEnd w:id="603"/>
      <w:bookmarkEnd w:id="604"/>
      <w:bookmarkEnd w:id="605"/>
      <w:bookmarkEnd w:id="606"/>
    </w:p>
    <w:p>
      <w:pPr>
        <w:pStyle w:val="114"/>
        <w:keepNext/>
        <w:keepLines/>
        <w:pageBreakBefore w:val="0"/>
        <w:kinsoku/>
        <w:wordWrap/>
        <w:topLinePunct w:val="0"/>
        <w:bidi w:val="0"/>
        <w:rPr>
          <w:lang w:val="en-US" w:eastAsia="ja-JP"/>
        </w:rPr>
      </w:pPr>
      <w:r>
        <w:rPr>
          <w:lang w:val="en-US"/>
        </w:rPr>
        <w:t xml:space="preserve">Table </w:t>
      </w:r>
      <w:r>
        <w:rPr>
          <w:rFonts w:hint="eastAsia"/>
          <w:lang w:val="en-US" w:eastAsia="zh-CN"/>
        </w:rPr>
        <w:t>5.5</w:t>
      </w:r>
      <w:r>
        <w:rPr>
          <w:lang w:val="en-US" w:eastAsia="zh-CN"/>
        </w:rPr>
        <w:t>.1.1</w:t>
      </w:r>
      <w:r>
        <w:rPr>
          <w:lang w:val="en-US"/>
        </w:rPr>
        <w:t xml:space="preserve">-1:  </w:t>
      </w:r>
      <w:r>
        <w:rPr>
          <w:lang w:val="en-US" w:eastAsia="zh-CN"/>
        </w:rPr>
        <w:t>CA band combination of band n2+n66</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n66</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bl>
    <w:p>
      <w:pPr>
        <w:keepNext/>
        <w:keepLines/>
        <w:pageBreakBefore w:val="0"/>
        <w:kinsoku/>
        <w:wordWrap/>
        <w:topLinePunct w:val="0"/>
        <w:bidi w:val="0"/>
        <w:rPr>
          <w:rFonts w:ascii="Arial" w:hAnsi="Arial" w:cs="Arial"/>
          <w:lang w:eastAsia="zh-CN"/>
        </w:rPr>
      </w:pPr>
    </w:p>
    <w:p>
      <w:pPr>
        <w:pStyle w:val="6"/>
        <w:keepNext/>
        <w:keepLines/>
        <w:pageBreakBefore w:val="0"/>
        <w:kinsoku/>
        <w:wordWrap/>
        <w:topLinePunct w:val="0"/>
        <w:bidi w:val="0"/>
      </w:pPr>
      <w:bookmarkStart w:id="607" w:name="_Toc196229418"/>
      <w:bookmarkStart w:id="608" w:name="_Toc3068"/>
      <w:bookmarkStart w:id="609" w:name="_Toc27910"/>
      <w:bookmarkStart w:id="610" w:name="_Toc26752"/>
      <w:r>
        <w:rPr>
          <w:rFonts w:hint="eastAsia"/>
          <w:lang w:eastAsia="zh-CN"/>
        </w:rPr>
        <w:t>5.5</w:t>
      </w:r>
      <w:r>
        <w:t>.1.2</w:t>
      </w:r>
      <w:r>
        <w:tab/>
      </w:r>
      <w:r>
        <w:rPr>
          <w:lang w:eastAsia="zh-CN"/>
        </w:rPr>
        <w:t>Channel bandwidths per operating band for CA</w:t>
      </w:r>
      <w:bookmarkEnd w:id="607"/>
      <w:bookmarkEnd w:id="608"/>
      <w:bookmarkEnd w:id="609"/>
      <w:bookmarkEnd w:id="610"/>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5.5</w:t>
      </w:r>
      <w:r>
        <w:rPr>
          <w:lang w:val="en-US" w:eastAsia="zh-CN"/>
        </w:rPr>
        <w:t>.1.2</w:t>
      </w:r>
      <w:r>
        <w:rPr>
          <w:lang w:val="en-US"/>
        </w:rPr>
        <w:t xml:space="preserve">-1: Supported </w:t>
      </w:r>
      <w:r>
        <w:rPr>
          <w:lang w:val="en-US" w:eastAsia="ja-JP"/>
        </w:rPr>
        <w:t>b</w:t>
      </w:r>
      <w:r>
        <w:rPr>
          <w:lang w:val="en-US"/>
        </w:rPr>
        <w:t xml:space="preserve">andwidths per </w:t>
      </w:r>
      <w:r>
        <w:rPr>
          <w:lang w:val="en-US" w:eastAsia="zh-CN"/>
        </w:rPr>
        <w:t>CA band combination of band n2+n66</w:t>
      </w:r>
    </w:p>
    <w:tbl>
      <w:tblPr>
        <w:tblStyle w:val="89"/>
        <w:tblW w:w="9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CA_n2A-n66A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CA_n2A-n66A</w:t>
            </w:r>
          </w:p>
        </w:tc>
        <w:tc>
          <w:tcPr>
            <w:tcW w:w="730" w:type="dxa"/>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n2 channel bandwidths in Table 5.3.5-1 of 38.101-1</w:t>
            </w:r>
          </w:p>
        </w:tc>
        <w:tc>
          <w:tcPr>
            <w:tcW w:w="136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n66</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n66 channel bandwidths in Table 5.3.5-1 of 38.101-1</w:t>
            </w:r>
          </w:p>
        </w:tc>
        <w:tc>
          <w:tcPr>
            <w:tcW w:w="136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611" w:name="_Toc29925"/>
      <w:bookmarkStart w:id="612" w:name="_Toc196229419"/>
      <w:bookmarkStart w:id="613" w:name="_Toc2425"/>
      <w:bookmarkStart w:id="614" w:name="_Toc26401"/>
      <w:r>
        <w:rPr>
          <w:rFonts w:hint="eastAsia"/>
          <w:lang w:eastAsia="zh-CN"/>
        </w:rPr>
        <w:t>5.5</w:t>
      </w:r>
      <w:r>
        <w:t>.1.3</w:t>
      </w:r>
      <w:r>
        <w:tab/>
      </w:r>
      <w:r>
        <w:t>UE co-existence studies for 1 band UL</w:t>
      </w:r>
      <w:bookmarkEnd w:id="611"/>
      <w:bookmarkEnd w:id="612"/>
      <w:bookmarkEnd w:id="613"/>
      <w:bookmarkEnd w:id="614"/>
    </w:p>
    <w:p>
      <w:pPr>
        <w:keepNext/>
        <w:keepLines/>
        <w:pageBreakBefore w:val="0"/>
        <w:kinsoku/>
        <w:wordWrap/>
        <w:topLinePunct w:val="0"/>
        <w:bidi w:val="0"/>
        <w:spacing w:before="180"/>
        <w:ind w:left="1417" w:hanging="1417"/>
        <w:outlineLvl w:val="4"/>
        <w:rPr>
          <w:rFonts w:ascii="Arial" w:hAnsi="Arial"/>
          <w:sz w:val="21"/>
          <w:szCs w:val="21"/>
        </w:rPr>
      </w:pPr>
      <w:r>
        <w:rPr>
          <w:rFonts w:ascii="Arial" w:hAnsi="Arial"/>
          <w:sz w:val="21"/>
          <w:szCs w:val="21"/>
        </w:rPr>
        <w:t>5.5.1.3.1</w:t>
      </w:r>
      <w:r>
        <w:rPr>
          <w:rFonts w:ascii="Arial" w:hAnsi="Arial"/>
          <w:sz w:val="21"/>
          <w:szCs w:val="21"/>
        </w:rPr>
        <w:tab/>
      </w:r>
      <w:r>
        <w:rPr>
          <w:rFonts w:ascii="Arial" w:hAnsi="Arial"/>
          <w:sz w:val="21"/>
          <w:szCs w:val="21"/>
        </w:rPr>
        <w:t>Co-existence studies for 2UL band with 1CC per band</w:t>
      </w:r>
    </w:p>
    <w:p>
      <w:pPr>
        <w:keepNext/>
        <w:keepLines/>
        <w:pageBreakBefore w:val="0"/>
        <w:kinsoku/>
        <w:wordWrap/>
        <w:topLinePunct w:val="0"/>
        <w:bidi w:val="0"/>
        <w:rPr>
          <w:lang w:eastAsia="zh-CN"/>
        </w:rPr>
      </w:pPr>
      <w:r>
        <w:rPr>
          <w:lang w:eastAsia="zh-CN"/>
        </w:rPr>
        <w:t xml:space="preserve">Table </w:t>
      </w:r>
      <w:r>
        <w:rPr>
          <w:rFonts w:hint="eastAsia"/>
          <w:lang w:eastAsia="zh-CN"/>
        </w:rPr>
        <w:t>5.5</w:t>
      </w:r>
      <w:r>
        <w:rPr>
          <w:lang w:eastAsia="zh-CN"/>
        </w:rPr>
        <w:t>.</w:t>
      </w:r>
      <w:r>
        <w:rPr>
          <w:rFonts w:eastAsia="MS Mincho"/>
          <w:lang w:eastAsia="zh-CN"/>
        </w:rPr>
        <w:t>1.3.</w:t>
      </w:r>
      <w:r>
        <w:rPr>
          <w:lang w:eastAsia="zh-CN"/>
        </w:rPr>
        <w:t>1-1 summarizes frequency ranges where harmonics and/or harmonic mixing occur for CA_n2-n66.</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5.5</w:t>
      </w:r>
      <w:r>
        <w:rPr>
          <w:lang w:val="en-US"/>
        </w:rPr>
        <w:t>.1.3.1-1: UL harmonics and harmonic mixing analysis</w:t>
      </w:r>
    </w:p>
    <w:tbl>
      <w:tblPr>
        <w:tblStyle w:val="89"/>
        <w:tblW w:w="8920" w:type="dxa"/>
        <w:jc w:val="center"/>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8550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5340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4"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4"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11000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spacing w:after="0"/>
        <w:ind w:firstLine="720"/>
        <w:rPr>
          <w:rFonts w:ascii="Arial" w:hAnsi="Arial" w:cs="Arial"/>
          <w:lang w:eastAsia="zh-CN"/>
        </w:rPr>
      </w:pPr>
    </w:p>
    <w:p>
      <w:pPr>
        <w:keepNext/>
        <w:keepLines/>
        <w:pageBreakBefore w:val="0"/>
        <w:kinsoku/>
        <w:wordWrap/>
        <w:topLinePunct w:val="0"/>
        <w:bidi w:val="0"/>
        <w:spacing w:after="0"/>
        <w:rPr>
          <w:lang w:eastAsia="zh-CN"/>
        </w:rPr>
      </w:pPr>
      <w:r>
        <w:rPr>
          <w:lang w:eastAsia="zh-CN"/>
        </w:rPr>
        <w:t>Based on the above table:</w:t>
      </w:r>
      <w:r>
        <w:rPr>
          <w:rFonts w:hint="eastAsia"/>
          <w:lang w:val="en-US" w:eastAsia="zh-CN"/>
        </w:rPr>
        <w:t xml:space="preserve"> </w:t>
      </w:r>
      <w:r>
        <w:rPr>
          <w:lang w:eastAsia="zh-CN"/>
        </w:rPr>
        <w:t>There is no harmonic or harmonic mixing collision detected for this band combination.</w:t>
      </w:r>
    </w:p>
    <w:p>
      <w:pPr>
        <w:keepNext/>
        <w:keepLines/>
        <w:pageBreakBefore w:val="0"/>
        <w:kinsoku/>
        <w:wordWrap/>
        <w:topLinePunct w:val="0"/>
        <w:bidi w:val="0"/>
        <w:spacing w:after="0"/>
        <w:rPr>
          <w:rFonts w:eastAsia="Arial"/>
          <w:lang w:eastAsia="zh-CN"/>
        </w:rPr>
      </w:pPr>
    </w:p>
    <w:p>
      <w:pPr>
        <w:keepNext/>
        <w:keepLines/>
        <w:pageBreakBefore w:val="0"/>
        <w:kinsoku/>
        <w:wordWrap/>
        <w:topLinePunct w:val="0"/>
        <w:bidi w:val="0"/>
        <w:spacing w:after="0"/>
        <w:rPr>
          <w:lang w:eastAsia="zh-CN"/>
        </w:rPr>
      </w:pPr>
      <w:r>
        <w:rPr>
          <w:lang w:eastAsia="zh-CN"/>
        </w:rPr>
        <w:t>Table 5.5.</w:t>
      </w:r>
      <w:r>
        <w:rPr>
          <w:rFonts w:eastAsia="MS Mincho"/>
          <w:lang w:eastAsia="zh-CN"/>
        </w:rPr>
        <w:t>1.3</w:t>
      </w:r>
      <w:r>
        <w:rPr>
          <w:lang w:eastAsia="zh-CN"/>
        </w:rPr>
        <w:t>.1-2 summarizes frequency ranges where cross-band isolation issues may occur for both UL bands into the other band DL.</w:t>
      </w:r>
    </w:p>
    <w:p>
      <w:pPr>
        <w:pStyle w:val="114"/>
        <w:keepNext/>
        <w:keepLines/>
        <w:pageBreakBefore w:val="0"/>
        <w:kinsoku/>
        <w:wordWrap/>
        <w:topLinePunct w:val="0"/>
        <w:bidi w:val="0"/>
      </w:pPr>
      <w:r>
        <w:rPr>
          <w:lang w:val="en-US"/>
        </w:rPr>
        <w:t xml:space="preserve">Table </w:t>
      </w:r>
      <w:r>
        <w:rPr>
          <w:rFonts w:hint="eastAsia"/>
          <w:lang w:val="en-US" w:eastAsia="zh-CN"/>
        </w:rPr>
        <w:t>5.5</w:t>
      </w:r>
      <w:r>
        <w:rPr>
          <w:lang w:val="en-US"/>
        </w:rPr>
        <w:t>.1.3.1-2: Cross-band isolation analysis</w:t>
      </w:r>
    </w:p>
    <w:tbl>
      <w:tblPr>
        <w:tblStyle w:val="89"/>
        <w:tblW w:w="9900" w:type="dxa"/>
        <w:jc w:val="center"/>
        <w:tblLayout w:type="autofit"/>
        <w:tblCellMar>
          <w:top w:w="0" w:type="dxa"/>
          <w:left w:w="108" w:type="dxa"/>
          <w:bottom w:w="0" w:type="dxa"/>
          <w:right w:w="108" w:type="dxa"/>
        </w:tblCellMar>
      </w:tblPr>
      <w:tblGrid>
        <w:gridCol w:w="1620"/>
        <w:gridCol w:w="1980"/>
        <w:gridCol w:w="2070"/>
        <w:gridCol w:w="1980"/>
        <w:gridCol w:w="2250"/>
      </w:tblGrid>
      <w:tr>
        <w:tblPrEx>
          <w:tblCellMar>
            <w:top w:w="0" w:type="dxa"/>
            <w:left w:w="108" w:type="dxa"/>
            <w:bottom w:w="0" w:type="dxa"/>
            <w:right w:w="108" w:type="dxa"/>
          </w:tblCellMar>
        </w:tblPrEx>
        <w:trPr>
          <w:trHeight w:val="315" w:hRule="atLeast"/>
          <w:jc w:val="center"/>
        </w:trPr>
        <w:tc>
          <w:tcPr>
            <w:tcW w:w="162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23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n66</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1665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1825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1620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1870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1575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1530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1960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250" w:type="dxa"/>
            <w:tcBorders>
              <w:top w:val="nil"/>
              <w:left w:val="nil"/>
              <w:bottom w:val="single" w:color="auto" w:sz="8" w:space="0"/>
              <w:right w:val="single" w:color="auto" w:sz="8" w:space="0"/>
            </w:tcBorders>
            <w:shd w:val="clear" w:color="auto" w:fill="FFFFFF" w:themeFill="background1"/>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2005</w:t>
            </w:r>
          </w:p>
        </w:tc>
      </w:tr>
      <w:tr>
        <w:tblPrEx>
          <w:tblCellMar>
            <w:top w:w="0" w:type="dxa"/>
            <w:left w:w="108" w:type="dxa"/>
            <w:bottom w:w="0" w:type="dxa"/>
            <w:right w:w="108" w:type="dxa"/>
          </w:tblCellMar>
        </w:tblPrEx>
        <w:trPr>
          <w:trHeight w:val="100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xml:space="preserve">There is an overlap of the band n2 ACLR5 range with the band n66 DL. Therefore, the </w:t>
            </w:r>
            <w:r>
              <w:rPr>
                <w:rFonts w:ascii="Arial" w:hAnsi="Arial" w:cs="Arial"/>
                <w:sz w:val="18"/>
                <w:szCs w:val="18"/>
              </w:rPr>
              <w:t>cross-band isolation MSD should be studied.</w:t>
            </w:r>
          </w:p>
        </w:tc>
        <w:tc>
          <w:tcPr>
            <w:tcW w:w="423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xml:space="preserve">There are an overlaps of the band n66 ACLR 4 and 5 ranges with the band n2 DL. Therefore, the </w:t>
            </w:r>
            <w:r>
              <w:rPr>
                <w:rFonts w:ascii="Arial" w:hAnsi="Arial" w:cs="Arial"/>
                <w:sz w:val="18"/>
                <w:szCs w:val="18"/>
              </w:rPr>
              <w:t>cross-band isolation MSD should be studied.</w:t>
            </w:r>
          </w:p>
        </w:tc>
      </w:tr>
    </w:tbl>
    <w:p>
      <w:pPr>
        <w:keepNext/>
        <w:keepLines/>
        <w:pageBreakBefore w:val="0"/>
        <w:kinsoku/>
        <w:wordWrap/>
        <w:topLinePunct w:val="0"/>
        <w:bidi w:val="0"/>
        <w:rPr>
          <w:lang w:val="en-US"/>
        </w:rPr>
      </w:pPr>
    </w:p>
    <w:p>
      <w:pPr>
        <w:keepNext/>
        <w:keepLines/>
        <w:pageBreakBefore w:val="0"/>
        <w:kinsoku/>
        <w:wordWrap/>
        <w:topLinePunct w:val="0"/>
        <w:bidi w:val="0"/>
        <w:rPr>
          <w:lang w:val="en-US"/>
        </w:rPr>
      </w:pPr>
      <w:r>
        <w:rPr>
          <w:lang w:val="en-US"/>
        </w:rPr>
        <w:t>Based on the table above:</w:t>
      </w:r>
    </w:p>
    <w:p>
      <w:pPr>
        <w:keepNext/>
        <w:keepLines/>
        <w:pageBreakBefore w:val="0"/>
        <w:kinsoku/>
        <w:wordWrap/>
        <w:topLinePunct w:val="0"/>
        <w:bidi w:val="0"/>
      </w:pPr>
      <w:bookmarkStart w:id="615" w:name="_Hlk173234092"/>
      <w:r>
        <w:t xml:space="preserve">For the cross-band overlapping from uplink n66 to n2 downlink, the same degradation proposal approved in CR [4] will be applied as shown below. No additional MSD is needed. </w:t>
      </w:r>
      <w:bookmarkEnd w:id="615"/>
    </w:p>
    <w:tbl>
      <w:tblPr>
        <w:tblStyle w:val="89"/>
        <w:tblW w:w="4997" w:type="pct"/>
        <w:tblInd w:w="0" w:type="dxa"/>
        <w:shd w:val="clear" w:color="auto" w:fill="FFFFFF"/>
        <w:tblLayout w:type="autofit"/>
        <w:tblCellMar>
          <w:top w:w="0" w:type="dxa"/>
          <w:left w:w="0" w:type="dxa"/>
          <w:bottom w:w="0" w:type="dxa"/>
          <w:right w:w="0" w:type="dxa"/>
        </w:tblCellMar>
      </w:tblPr>
      <w:tblGrid>
        <w:gridCol w:w="839"/>
        <w:gridCol w:w="754"/>
        <w:gridCol w:w="896"/>
        <w:gridCol w:w="825"/>
        <w:gridCol w:w="1099"/>
        <w:gridCol w:w="1492"/>
        <w:gridCol w:w="896"/>
        <w:gridCol w:w="874"/>
        <w:gridCol w:w="718"/>
        <w:gridCol w:w="1458"/>
      </w:tblGrid>
      <w:tr>
        <w:tblPrEx>
          <w:shd w:val="clear" w:color="auto" w:fill="FFFFFF"/>
          <w:tblCellMar>
            <w:top w:w="0" w:type="dxa"/>
            <w:left w:w="0" w:type="dxa"/>
            <w:bottom w:w="0" w:type="dxa"/>
            <w:right w:w="0" w:type="dxa"/>
          </w:tblCellMar>
        </w:tblPrEx>
        <w:trPr>
          <w:trHeight w:val="64" w:hRule="atLeast"/>
        </w:trPr>
        <w:tc>
          <w:tcPr>
            <w:tcW w:w="427" w:type="pct"/>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band</w:t>
            </w:r>
          </w:p>
        </w:tc>
        <w:tc>
          <w:tcPr>
            <w:tcW w:w="383"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band</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BW</w:t>
            </w:r>
          </w:p>
        </w:tc>
        <w:tc>
          <w:tcPr>
            <w:tcW w:w="558"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SCS of UL band</w:t>
            </w:r>
          </w:p>
        </w:tc>
        <w:tc>
          <w:tcPr>
            <w:tcW w:w="748"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RB Allocation</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F</w:t>
            </w:r>
            <w:r>
              <w:rPr>
                <w:rFonts w:ascii="Arial" w:hAnsi="Arial" w:cs="Arial"/>
                <w:b/>
                <w:bCs/>
                <w:sz w:val="18"/>
                <w:szCs w:val="18"/>
                <w:vertAlign w:val="subscript"/>
                <w:lang w:val="en-US"/>
              </w:rPr>
              <w:t>c</w:t>
            </w:r>
          </w:p>
        </w:tc>
        <w:tc>
          <w:tcPr>
            <w:tcW w:w="444"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BW</w:t>
            </w:r>
          </w:p>
        </w:tc>
        <w:tc>
          <w:tcPr>
            <w:tcW w:w="36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w:t>
            </w:r>
          </w:p>
        </w:tc>
        <w:tc>
          <w:tcPr>
            <w:tcW w:w="740"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Cross-band</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Interference</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source</w:t>
            </w:r>
          </w:p>
        </w:tc>
      </w:tr>
      <w:tr>
        <w:tblPrEx>
          <w:shd w:val="clear" w:color="auto" w:fill="FFFFFF"/>
          <w:tblCellMar>
            <w:top w:w="0" w:type="dxa"/>
            <w:left w:w="0" w:type="dxa"/>
            <w:bottom w:w="0" w:type="dxa"/>
            <w:right w:w="0" w:type="dxa"/>
          </w:tblCellMar>
        </w:tblPrEx>
        <w:trPr>
          <w:trHeight w:val="492" w:hRule="atLeast"/>
        </w:trPr>
        <w:tc>
          <w:tcPr>
            <w:tcW w:w="427" w:type="pct"/>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383"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55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(kHz)</w:t>
            </w:r>
          </w:p>
        </w:tc>
        <w:tc>
          <w:tcPr>
            <w:tcW w:w="74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L</w:t>
            </w:r>
            <w:r>
              <w:rPr>
                <w:rFonts w:ascii="Arial" w:hAnsi="Arial" w:cs="Arial"/>
                <w:b/>
                <w:bCs/>
                <w:sz w:val="18"/>
                <w:szCs w:val="18"/>
                <w:vertAlign w:val="subscript"/>
                <w:lang w:val="en-US"/>
              </w:rPr>
              <w:t>CRB</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44"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36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(dB)</w:t>
            </w:r>
          </w:p>
        </w:tc>
        <w:tc>
          <w:tcPr>
            <w:tcW w:w="740"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r>
      <w:tr>
        <w:tblPrEx>
          <w:shd w:val="clear" w:color="auto" w:fill="FFFFFF"/>
          <w:tblCellMar>
            <w:top w:w="0" w:type="dxa"/>
            <w:left w:w="0" w:type="dxa"/>
            <w:bottom w:w="0" w:type="dxa"/>
            <w:right w:w="0" w:type="dxa"/>
          </w:tblCellMar>
        </w:tblPrEx>
        <w:trPr>
          <w:trHeight w:val="300" w:hRule="atLeast"/>
        </w:trPr>
        <w:tc>
          <w:tcPr>
            <w:tcW w:w="427" w:type="pct"/>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n66</w:t>
            </w:r>
          </w:p>
        </w:tc>
        <w:tc>
          <w:tcPr>
            <w:tcW w:w="38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n2</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1757.5</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45</w:t>
            </w:r>
          </w:p>
        </w:tc>
        <w:tc>
          <w:tcPr>
            <w:tcW w:w="55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15</w:t>
            </w:r>
          </w:p>
        </w:tc>
        <w:tc>
          <w:tcPr>
            <w:tcW w:w="748"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240 (RBstart=2)</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1932.5</w:t>
            </w:r>
          </w:p>
        </w:tc>
        <w:tc>
          <w:tcPr>
            <w:tcW w:w="444"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5</w:t>
            </w:r>
          </w:p>
        </w:tc>
        <w:tc>
          <w:tcPr>
            <w:tcW w:w="365" w:type="pct"/>
            <w:tcBorders>
              <w:top w:val="nil"/>
              <w:left w:val="nil"/>
              <w:bottom w:val="single" w:color="auto" w:sz="8" w:space="0"/>
              <w:right w:val="single" w:color="auto" w:sz="8" w:space="0"/>
            </w:tcBorders>
            <w:shd w:val="clear" w:color="auto" w:fill="auto"/>
            <w:noWrap/>
            <w:tcMar>
              <w:top w:w="0" w:type="dxa"/>
              <w:left w:w="108" w:type="dxa"/>
              <w:bottom w:w="0" w:type="dxa"/>
              <w:right w:w="108" w:type="dxa"/>
            </w:tcMar>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1.2</w:t>
            </w:r>
          </w:p>
        </w:tc>
        <w:tc>
          <w:tcPr>
            <w:tcW w:w="740"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&gt;ACLR2</w:t>
            </w:r>
          </w:p>
        </w:tc>
      </w:tr>
    </w:tbl>
    <w:p>
      <w:pPr>
        <w:keepNext/>
        <w:keepLines/>
        <w:pageBreakBefore w:val="0"/>
        <w:kinsoku/>
        <w:wordWrap/>
        <w:topLinePunct w:val="0"/>
        <w:bidi w:val="0"/>
      </w:pPr>
    </w:p>
    <w:p>
      <w:pPr>
        <w:keepNext/>
        <w:keepLines/>
        <w:pageBreakBefore w:val="0"/>
        <w:kinsoku/>
        <w:wordWrap/>
        <w:topLinePunct w:val="0"/>
        <w:bidi w:val="0"/>
        <w:rPr>
          <w:rFonts w:eastAsiaTheme="minorEastAsia"/>
          <w:lang w:val="en-US"/>
        </w:rPr>
      </w:pPr>
      <w:r>
        <w:rPr>
          <w:rFonts w:eastAsiaTheme="minorEastAsia"/>
        </w:rPr>
        <w:t>For the cross-band overlapping from uplink n2 to n66 downlink, the RBs in uplink n2 are never fully loaded in REFSENS configuration. There is no issue and there is no need to specify MSD for the PC3.</w:t>
      </w:r>
    </w:p>
    <w:tbl>
      <w:tblPr>
        <w:tblStyle w:val="89"/>
        <w:tblW w:w="4997" w:type="pct"/>
        <w:tblInd w:w="0" w:type="dxa"/>
        <w:shd w:val="clear" w:color="auto" w:fill="FFFFFF"/>
        <w:tblLayout w:type="autofit"/>
        <w:tblCellMar>
          <w:top w:w="0" w:type="dxa"/>
          <w:left w:w="0" w:type="dxa"/>
          <w:bottom w:w="0" w:type="dxa"/>
          <w:right w:w="0" w:type="dxa"/>
        </w:tblCellMar>
      </w:tblPr>
      <w:tblGrid>
        <w:gridCol w:w="831"/>
        <w:gridCol w:w="752"/>
        <w:gridCol w:w="889"/>
        <w:gridCol w:w="824"/>
        <w:gridCol w:w="1069"/>
        <w:gridCol w:w="1592"/>
        <w:gridCol w:w="895"/>
        <w:gridCol w:w="824"/>
        <w:gridCol w:w="718"/>
        <w:gridCol w:w="1457"/>
      </w:tblGrid>
      <w:tr>
        <w:tblPrEx>
          <w:shd w:val="clear" w:color="auto" w:fill="FFFFFF"/>
          <w:tblCellMar>
            <w:top w:w="0" w:type="dxa"/>
            <w:left w:w="0" w:type="dxa"/>
            <w:bottom w:w="0" w:type="dxa"/>
            <w:right w:w="0" w:type="dxa"/>
          </w:tblCellMar>
        </w:tblPrEx>
        <w:trPr>
          <w:trHeight w:val="64" w:hRule="atLeast"/>
        </w:trPr>
        <w:tc>
          <w:tcPr>
            <w:tcW w:w="423" w:type="pct"/>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band</w:t>
            </w:r>
          </w:p>
        </w:tc>
        <w:tc>
          <w:tcPr>
            <w:tcW w:w="383"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band</w:t>
            </w:r>
          </w:p>
        </w:tc>
        <w:tc>
          <w:tcPr>
            <w:tcW w:w="452"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BW</w:t>
            </w:r>
          </w:p>
        </w:tc>
        <w:tc>
          <w:tcPr>
            <w:tcW w:w="543"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SCS of UL band</w:t>
            </w:r>
          </w:p>
        </w:tc>
        <w:tc>
          <w:tcPr>
            <w:tcW w:w="797"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RB Allocation</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BW</w:t>
            </w:r>
          </w:p>
        </w:tc>
        <w:tc>
          <w:tcPr>
            <w:tcW w:w="36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w:t>
            </w:r>
          </w:p>
        </w:tc>
        <w:tc>
          <w:tcPr>
            <w:tcW w:w="740"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Cross-band</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Interference</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source</w:t>
            </w:r>
          </w:p>
        </w:tc>
      </w:tr>
      <w:tr>
        <w:tblPrEx>
          <w:shd w:val="clear" w:color="auto" w:fill="FFFFFF"/>
          <w:tblCellMar>
            <w:top w:w="0" w:type="dxa"/>
            <w:left w:w="0" w:type="dxa"/>
            <w:bottom w:w="0" w:type="dxa"/>
            <w:right w:w="0" w:type="dxa"/>
          </w:tblCellMar>
        </w:tblPrEx>
        <w:trPr>
          <w:trHeight w:val="492" w:hRule="atLeast"/>
        </w:trPr>
        <w:tc>
          <w:tcPr>
            <w:tcW w:w="423" w:type="pct"/>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383"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452"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54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(kHz)</w:t>
            </w:r>
          </w:p>
        </w:tc>
        <w:tc>
          <w:tcPr>
            <w:tcW w:w="797"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L</w:t>
            </w:r>
            <w:r>
              <w:rPr>
                <w:rFonts w:ascii="Arial" w:hAnsi="Arial" w:cs="Arial"/>
                <w:b/>
                <w:bCs/>
                <w:sz w:val="18"/>
                <w:szCs w:val="18"/>
                <w:vertAlign w:val="subscript"/>
                <w:lang w:val="en-US"/>
              </w:rPr>
              <w:t>CRB</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36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(dB)</w:t>
            </w:r>
          </w:p>
        </w:tc>
        <w:tc>
          <w:tcPr>
            <w:tcW w:w="740"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r>
      <w:tr>
        <w:tblPrEx>
          <w:shd w:val="clear" w:color="auto" w:fill="FFFFFF"/>
          <w:tblCellMar>
            <w:top w:w="0" w:type="dxa"/>
            <w:left w:w="0" w:type="dxa"/>
            <w:bottom w:w="0" w:type="dxa"/>
            <w:right w:w="0" w:type="dxa"/>
          </w:tblCellMar>
        </w:tblPrEx>
        <w:trPr>
          <w:trHeight w:val="300" w:hRule="atLeast"/>
        </w:trPr>
        <w:tc>
          <w:tcPr>
            <w:tcW w:w="423" w:type="pct"/>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n2</w:t>
            </w:r>
          </w:p>
        </w:tc>
        <w:tc>
          <w:tcPr>
            <w:tcW w:w="38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n66</w:t>
            </w:r>
          </w:p>
        </w:tc>
        <w:tc>
          <w:tcPr>
            <w:tcW w:w="452"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1910</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40</w:t>
            </w:r>
          </w:p>
        </w:tc>
        <w:tc>
          <w:tcPr>
            <w:tcW w:w="54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15</w:t>
            </w:r>
          </w:p>
        </w:tc>
        <w:tc>
          <w:tcPr>
            <w:tcW w:w="797"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40 (RBstart=176)</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2112.5</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5</w:t>
            </w:r>
          </w:p>
        </w:tc>
        <w:tc>
          <w:tcPr>
            <w:tcW w:w="365" w:type="pct"/>
            <w:tcBorders>
              <w:top w:val="nil"/>
              <w:left w:val="nil"/>
              <w:bottom w:val="single" w:color="auto" w:sz="8" w:space="0"/>
              <w:right w:val="single" w:color="auto" w:sz="8" w:space="0"/>
            </w:tcBorders>
            <w:shd w:val="clear" w:color="auto" w:fill="auto"/>
            <w:noWrap/>
            <w:tcMar>
              <w:top w:w="0" w:type="dxa"/>
              <w:left w:w="108" w:type="dxa"/>
              <w:bottom w:w="0" w:type="dxa"/>
              <w:right w:w="108" w:type="dxa"/>
            </w:tcMar>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eastAsiaTheme="minorEastAsia"/>
                <w:bCs/>
                <w:sz w:val="18"/>
                <w:szCs w:val="18"/>
                <w:lang w:eastAsia="zh-CN"/>
              </w:rPr>
              <w:t>[0]</w:t>
            </w:r>
          </w:p>
        </w:tc>
        <w:tc>
          <w:tcPr>
            <w:tcW w:w="740"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&gt;ACLR2</w:t>
            </w:r>
          </w:p>
        </w:tc>
      </w:tr>
    </w:tbl>
    <w:p>
      <w:pPr>
        <w:pStyle w:val="4"/>
        <w:keepNext/>
        <w:keepLines/>
        <w:pageBreakBefore w:val="0"/>
        <w:kinsoku/>
        <w:wordWrap/>
        <w:topLinePunct w:val="0"/>
        <w:bidi w:val="0"/>
      </w:pPr>
      <w:bookmarkStart w:id="616" w:name="_Toc5058"/>
      <w:bookmarkStart w:id="617" w:name="_Toc27230"/>
      <w:bookmarkStart w:id="618" w:name="_Toc22546"/>
      <w:bookmarkStart w:id="619" w:name="_Toc11735"/>
      <w:bookmarkStart w:id="620" w:name="_Toc30542"/>
      <w:bookmarkStart w:id="621" w:name="_Toc28067"/>
      <w:bookmarkStart w:id="622" w:name="_Toc196229420"/>
      <w:bookmarkStart w:id="623" w:name="_Toc27877"/>
      <w:bookmarkStart w:id="624" w:name="_Toc29343"/>
      <w:r>
        <w:rPr>
          <w:rFonts w:hint="eastAsia"/>
          <w:lang w:eastAsia="zh-CN"/>
        </w:rPr>
        <w:t>5.6</w:t>
      </w:r>
      <w:r>
        <w:rPr>
          <w:rFonts w:hint="eastAsia"/>
          <w:lang w:val="en-US" w:eastAsia="zh-CN"/>
        </w:rPr>
        <w:tab/>
      </w:r>
      <w:r>
        <w:t>CA_n5-n48</w:t>
      </w:r>
      <w:bookmarkEnd w:id="616"/>
      <w:bookmarkEnd w:id="617"/>
      <w:bookmarkEnd w:id="618"/>
      <w:bookmarkEnd w:id="619"/>
      <w:bookmarkEnd w:id="620"/>
      <w:bookmarkEnd w:id="621"/>
      <w:bookmarkEnd w:id="622"/>
      <w:bookmarkEnd w:id="623"/>
      <w:bookmarkEnd w:id="624"/>
    </w:p>
    <w:p>
      <w:pPr>
        <w:pStyle w:val="5"/>
        <w:keepNext/>
        <w:keepLines/>
        <w:pageBreakBefore w:val="0"/>
        <w:kinsoku/>
        <w:wordWrap/>
        <w:topLinePunct w:val="0"/>
        <w:bidi w:val="0"/>
        <w:rPr>
          <w:rFonts w:eastAsia="宋体"/>
          <w:lang w:val="en-US" w:eastAsia="zh-CN"/>
        </w:rPr>
      </w:pPr>
      <w:bookmarkStart w:id="625" w:name="_Toc196229421"/>
      <w:bookmarkStart w:id="626" w:name="_Toc30002"/>
      <w:bookmarkStart w:id="627" w:name="_Toc20805"/>
      <w:bookmarkStart w:id="628" w:name="_Toc30901"/>
      <w:r>
        <w:rPr>
          <w:rFonts w:hint="eastAsia" w:eastAsia="宋体"/>
          <w:lang w:val="en-US" w:eastAsia="zh-CN"/>
        </w:rPr>
        <w:t>5.6.1</w:t>
      </w:r>
      <w:r>
        <w:rPr>
          <w:rFonts w:hint="eastAsia" w:eastAsia="宋体"/>
          <w:lang w:val="en-US" w:eastAsia="zh-CN"/>
        </w:rPr>
        <w:tab/>
      </w:r>
      <w:r>
        <w:rPr>
          <w:rFonts w:hint="eastAsia" w:eastAsia="宋体"/>
          <w:lang w:val="en-US" w:eastAsia="zh-CN"/>
        </w:rPr>
        <w:t>Common for 1 band UL and 2 bands UL CA</w:t>
      </w:r>
      <w:bookmarkEnd w:id="625"/>
      <w:bookmarkEnd w:id="626"/>
      <w:bookmarkEnd w:id="627"/>
      <w:bookmarkEnd w:id="628"/>
    </w:p>
    <w:p>
      <w:pPr>
        <w:pStyle w:val="6"/>
        <w:keepNext/>
        <w:keepLines/>
        <w:pageBreakBefore w:val="0"/>
        <w:kinsoku/>
        <w:wordWrap/>
        <w:topLinePunct w:val="0"/>
        <w:bidi w:val="0"/>
      </w:pPr>
      <w:bookmarkStart w:id="629" w:name="_Toc32461"/>
      <w:bookmarkStart w:id="630" w:name="_Toc196229422"/>
      <w:bookmarkStart w:id="631" w:name="_Toc12945"/>
      <w:bookmarkStart w:id="632" w:name="_Toc28850"/>
      <w:r>
        <w:rPr>
          <w:rFonts w:hint="eastAsia"/>
          <w:lang w:eastAsia="zh-CN"/>
        </w:rPr>
        <w:t>5.6</w:t>
      </w:r>
      <w:r>
        <w:t>.1.1</w:t>
      </w:r>
      <w:r>
        <w:tab/>
      </w:r>
      <w:r>
        <w:rPr>
          <w:lang w:eastAsia="zh-CN"/>
        </w:rPr>
        <w:t>Operating bands for CA</w:t>
      </w:r>
      <w:bookmarkEnd w:id="629"/>
      <w:bookmarkEnd w:id="630"/>
      <w:bookmarkEnd w:id="631"/>
      <w:bookmarkEnd w:id="632"/>
    </w:p>
    <w:p>
      <w:pPr>
        <w:pStyle w:val="114"/>
        <w:keepNext/>
        <w:keepLines/>
        <w:pageBreakBefore w:val="0"/>
        <w:kinsoku/>
        <w:wordWrap/>
        <w:topLinePunct w:val="0"/>
        <w:bidi w:val="0"/>
        <w:rPr>
          <w:lang w:eastAsia="ja-JP"/>
        </w:rPr>
      </w:pPr>
      <w:r>
        <w:t xml:space="preserve">Table </w:t>
      </w:r>
      <w:r>
        <w:rPr>
          <w:rFonts w:hint="eastAsia"/>
          <w:lang w:val="en-US" w:eastAsia="zh-CN"/>
        </w:rPr>
        <w:t>5.6</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n5+n48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n5</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824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849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869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894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633" w:name="_Toc26345"/>
      <w:bookmarkStart w:id="634" w:name="_Toc28098"/>
      <w:bookmarkStart w:id="635" w:name="_Toc196229423"/>
      <w:bookmarkStart w:id="636" w:name="_Toc7725"/>
      <w:r>
        <w:rPr>
          <w:rFonts w:hint="eastAsia"/>
          <w:lang w:eastAsia="zh-CN"/>
        </w:rPr>
        <w:t>5.6</w:t>
      </w:r>
      <w:r>
        <w:t>.1.2</w:t>
      </w:r>
      <w:r>
        <w:tab/>
      </w:r>
      <w:r>
        <w:rPr>
          <w:lang w:eastAsia="zh-CN"/>
        </w:rPr>
        <w:t>Channel bandwidths per operating band for CA</w:t>
      </w:r>
      <w:bookmarkEnd w:id="633"/>
      <w:bookmarkEnd w:id="634"/>
      <w:bookmarkEnd w:id="635"/>
      <w:bookmarkEnd w:id="636"/>
    </w:p>
    <w:p>
      <w:pPr>
        <w:pStyle w:val="114"/>
        <w:keepNext/>
        <w:keepLines/>
        <w:pageBreakBefore w:val="0"/>
        <w:kinsoku/>
        <w:wordWrap/>
        <w:topLinePunct w:val="0"/>
        <w:bidi w:val="0"/>
        <w:rPr>
          <w:lang w:val="en-US" w:eastAsia="zh-CN"/>
        </w:rPr>
      </w:pPr>
      <w:r>
        <w:t xml:space="preserve">Table </w:t>
      </w:r>
      <w:r>
        <w:rPr>
          <w:rFonts w:hint="eastAsia"/>
          <w:lang w:val="en-US" w:eastAsia="zh-CN"/>
        </w:rPr>
        <w:t>5.6</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n5+n48</w:t>
      </w:r>
    </w:p>
    <w:tbl>
      <w:tblPr>
        <w:tblStyle w:val="89"/>
        <w:tblW w:w="97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03"/>
        <w:gridCol w:w="1690"/>
        <w:gridCol w:w="730"/>
        <w:gridCol w:w="4081"/>
        <w:gridCol w:w="1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190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2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0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CA_n5A-n48A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CA_n5A-n48A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p>
        </w:tc>
        <w:tc>
          <w:tcPr>
            <w:tcW w:w="132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0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n48 channel bandwidths in Table 5.3.5-1 of 38.101-1</w:t>
            </w:r>
          </w:p>
        </w:tc>
        <w:tc>
          <w:tcPr>
            <w:tcW w:w="132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CA_n5A-n48B</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CA_n48B</w:t>
            </w:r>
          </w:p>
          <w:p>
            <w:pPr>
              <w:pStyle w:val="106"/>
              <w:keepNext/>
              <w:keepLines/>
              <w:pageBreakBefore w:val="0"/>
              <w:kinsoku/>
              <w:wordWrap/>
              <w:topLinePunct w:val="0"/>
              <w:bidi w:val="0"/>
              <w:rPr>
                <w:rFonts w:eastAsiaTheme="minorEastAsia"/>
              </w:rPr>
            </w:pPr>
            <w:r>
              <w:rPr>
                <w:rFonts w:eastAsiaTheme="minorEastAsia"/>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Theme="minorEastAsia"/>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Theme="minorEastAsia"/>
                <w:lang w:eastAsia="zh-CN" w:bidi="ar"/>
              </w:rPr>
              <w:t>5, 10, 15, 20</w:t>
            </w:r>
          </w:p>
        </w:tc>
        <w:tc>
          <w:tcPr>
            <w:tcW w:w="132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Theme="minor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Theme="minorEastAsia"/>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Theme="minorEastAsia"/>
                <w:lang w:eastAsia="zh-CN" w:bidi="ar"/>
              </w:rPr>
              <w:t>CA_n48B_BCS0</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等线"/>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eastAsia="zh-CN" w:bidi="ar"/>
              </w:rPr>
              <w:t>5, 10, 15, 20</w:t>
            </w:r>
          </w:p>
        </w:tc>
        <w:tc>
          <w:tcPr>
            <w:tcW w:w="132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等线"/>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eastAsia="zh-CN" w:bidi="ar"/>
              </w:rPr>
              <w:t>CA_n48B_BCS2</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CA_n48B</w:t>
            </w:r>
          </w:p>
          <w:p>
            <w:pPr>
              <w:pStyle w:val="106"/>
              <w:keepNext/>
              <w:keepLines/>
              <w:pageBreakBefore w:val="0"/>
              <w:kinsoku/>
              <w:wordWrap/>
              <w:topLinePunct w:val="0"/>
              <w:bidi w:val="0"/>
              <w:rPr>
                <w:rFonts w:eastAsiaTheme="minorEastAsia"/>
              </w:rPr>
            </w:pPr>
            <w:r>
              <w:rPr>
                <w:rFonts w:eastAsiaTheme="minorEastAsia"/>
              </w:rPr>
              <w:t>CA_n5A-n48A</w:t>
            </w:r>
          </w:p>
          <w:p>
            <w:pPr>
              <w:pStyle w:val="106"/>
              <w:keepNext/>
              <w:keepLines/>
              <w:pageBreakBefore w:val="0"/>
              <w:kinsoku/>
              <w:wordWrap/>
              <w:topLinePunct w:val="0"/>
              <w:bidi w:val="0"/>
              <w:rPr>
                <w:rFonts w:eastAsiaTheme="minorEastAsia"/>
              </w:rPr>
            </w:pPr>
            <w:r>
              <w:rPr>
                <w:rFonts w:eastAsiaTheme="minorEastAsia"/>
              </w:rPr>
              <w:t>CA_n5A-n48B</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color w:val="000000"/>
                <w:lang w:val="en-US"/>
              </w:rPr>
              <w:t>n5 channel bandwidths in Table 5.3.5-1</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val="en-US" w:eastAsia="zh-CN" w:bidi="ar"/>
              </w:rPr>
              <w:t>CA_n48B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CA_n5B-n48A</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CA_n5A-n48A</w:t>
            </w:r>
          </w:p>
          <w:p>
            <w:pPr>
              <w:pStyle w:val="106"/>
              <w:keepNext/>
              <w:keepLines/>
              <w:pageBreakBefore w:val="0"/>
              <w:kinsoku/>
              <w:wordWrap/>
              <w:topLinePunct w:val="0"/>
              <w:bidi w:val="0"/>
              <w:rPr>
                <w:rFonts w:eastAsia="Yu Mincho"/>
                <w:lang w:eastAsia="ko-KR"/>
              </w:rPr>
            </w:pPr>
            <w:r>
              <w:rPr>
                <w:rFonts w:eastAsiaTheme="minorEastAsia"/>
                <w:lang w:val="en-US" w:eastAsia="zh-CN"/>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color w:val="000000"/>
                <w:lang w:val="en-US"/>
              </w:rPr>
              <w:t>n48 channel bandwidths in Table 5.3.5-1</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CA_n5B-n48B</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Theme="minorEastAsia"/>
                <w:lang w:val="en-US" w:eastAsia="zh-CN"/>
              </w:rPr>
            </w:pPr>
            <w:r>
              <w:rPr>
                <w:rFonts w:eastAsiaTheme="minorEastAsia"/>
              </w:rPr>
              <w:t>CA_n48B</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CA_n5A-n48A</w:t>
            </w:r>
          </w:p>
          <w:p>
            <w:pPr>
              <w:pStyle w:val="106"/>
              <w:keepNext/>
              <w:keepLines/>
              <w:pageBreakBefore w:val="0"/>
              <w:kinsoku/>
              <w:wordWrap/>
              <w:topLinePunct w:val="0"/>
              <w:bidi w:val="0"/>
              <w:rPr>
                <w:rFonts w:eastAsia="Yu Mincho"/>
                <w:lang w:eastAsia="ko-KR"/>
              </w:rPr>
            </w:pPr>
            <w:r>
              <w:rPr>
                <w:rFonts w:eastAsiaTheme="minorEastAsia"/>
                <w:lang w:val="en-US" w:eastAsia="zh-CN"/>
              </w:rPr>
              <w:t>CA_n5A-n48B</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CA_n48B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CA_n5B-n48(2A)</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Yu Mincho"/>
                <w:lang w:eastAsia="ko-KR"/>
              </w:rPr>
            </w:pPr>
            <w:r>
              <w:rPr>
                <w:rFonts w:eastAsiaTheme="minorEastAsia"/>
                <w:lang w:val="en-US" w:eastAsia="zh-CN"/>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CA_n48(2A)</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72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3:</w:t>
            </w:r>
            <w:r>
              <w:tab/>
            </w:r>
            <w:r>
              <w:t>This UE channel bandwidth is applicable only to downlink.</w:t>
            </w:r>
          </w:p>
          <w:p>
            <w:pPr>
              <w:pStyle w:val="120"/>
              <w:keepNext/>
              <w:keepLines/>
              <w:pageBreakBefore w:val="0"/>
              <w:kinsoku/>
              <w:wordWrap/>
              <w:topLinePunct w:val="0"/>
              <w:bidi w:val="0"/>
              <w:rPr>
                <w:rFonts w:eastAsiaTheme="minorEastAsia"/>
                <w:lang w:eastAsia="zh-CN"/>
              </w:rPr>
            </w:pPr>
            <w:r>
              <w:t>NOTE 6:</w:t>
            </w:r>
            <w:r>
              <w:tab/>
            </w:r>
            <w:r>
              <w:t>For this bandwidth, the minimum requirements are restricted to operation when carrier is configured as a downlink SCell part of CA configuration.</w:t>
            </w:r>
          </w:p>
        </w:tc>
      </w:tr>
    </w:tbl>
    <w:p>
      <w:pPr>
        <w:keepNext/>
        <w:keepLines/>
        <w:pageBreakBefore w:val="0"/>
        <w:kinsoku/>
        <w:wordWrap/>
        <w:topLinePunct w:val="0"/>
        <w:bidi w:val="0"/>
      </w:pPr>
    </w:p>
    <w:p>
      <w:pPr>
        <w:pStyle w:val="6"/>
        <w:keepNext/>
        <w:keepLines/>
        <w:pageBreakBefore w:val="0"/>
        <w:kinsoku/>
        <w:wordWrap/>
        <w:topLinePunct w:val="0"/>
        <w:bidi w:val="0"/>
      </w:pPr>
      <w:bookmarkStart w:id="637" w:name="_Toc22772"/>
      <w:bookmarkStart w:id="638" w:name="_Toc22059"/>
      <w:bookmarkStart w:id="639" w:name="_Toc196229424"/>
      <w:bookmarkStart w:id="640" w:name="_Toc30934"/>
      <w:r>
        <w:rPr>
          <w:rFonts w:hint="eastAsia"/>
          <w:lang w:eastAsia="zh-CN"/>
        </w:rPr>
        <w:t>5.6</w:t>
      </w:r>
      <w:r>
        <w:t>.1.3</w:t>
      </w:r>
      <w:r>
        <w:tab/>
      </w:r>
      <w:r>
        <w:t>UE co-existence studies for 1 band UL</w:t>
      </w:r>
      <w:bookmarkEnd w:id="637"/>
      <w:bookmarkEnd w:id="638"/>
      <w:bookmarkEnd w:id="639"/>
      <w:bookmarkEnd w:id="640"/>
    </w:p>
    <w:p>
      <w:pPr>
        <w:keepNext/>
        <w:keepLines/>
        <w:pageBreakBefore w:val="0"/>
        <w:kinsoku/>
        <w:wordWrap/>
        <w:topLinePunct w:val="0"/>
        <w:bidi w:val="0"/>
        <w:rPr>
          <w:rFonts w:ascii="Arial" w:hAnsi="Arial" w:cs="Arial"/>
          <w:lang w:eastAsia="zh-CN"/>
        </w:rPr>
      </w:pPr>
      <w:r>
        <w:t xml:space="preserve">Table </w:t>
      </w:r>
      <w:r>
        <w:rPr>
          <w:rFonts w:hint="eastAsia"/>
        </w:rPr>
        <w:t>5.6</w:t>
      </w:r>
      <w:r>
        <w:t>.</w:t>
      </w:r>
      <w:r>
        <w:rPr>
          <w:rFonts w:eastAsia="MS Mincho"/>
        </w:rPr>
        <w:t>1.3</w:t>
      </w:r>
      <w:r>
        <w:t>-1 summarizes frequency ranges where harmonics and/or harmonic mixing occur for CA_n5-n48.</w:t>
      </w:r>
    </w:p>
    <w:p>
      <w:pPr>
        <w:pStyle w:val="114"/>
        <w:keepNext/>
        <w:keepLines/>
        <w:pageBreakBefore w:val="0"/>
        <w:kinsoku/>
        <w:wordWrap/>
        <w:topLinePunct w:val="0"/>
        <w:bidi w:val="0"/>
        <w:rPr>
          <w:lang w:eastAsia="zh-CN"/>
        </w:rPr>
      </w:pPr>
      <w:r>
        <w:t xml:space="preserve">Table </w:t>
      </w:r>
      <w:r>
        <w:rPr>
          <w:rFonts w:hint="eastAsia"/>
          <w:lang w:eastAsia="zh-CN"/>
        </w:rPr>
        <w:t>5.6</w:t>
      </w:r>
      <w:r>
        <w:t>.1.3-1: UL harmonics and harmonic mixing analysis</w:t>
      </w:r>
    </w:p>
    <w:tbl>
      <w:tblPr>
        <w:tblStyle w:val="89"/>
        <w:tblW w:w="8945" w:type="dxa"/>
        <w:jc w:val="center"/>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jc w:val="center"/>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45"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2607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D</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4345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collision detected from downlink band n5 4</w:t>
            </w:r>
            <w:r>
              <w:rPr>
                <w:rFonts w:ascii="Arial" w:hAnsi="Arial" w:cs="Arial"/>
                <w:sz w:val="18"/>
                <w:szCs w:val="18"/>
                <w:vertAlign w:val="superscript"/>
                <w:lang w:val="en-US"/>
              </w:rPr>
              <w:t>th</w:t>
            </w:r>
            <w:r>
              <w:rPr>
                <w:rFonts w:ascii="Arial" w:hAnsi="Arial" w:cs="Arial"/>
                <w:sz w:val="18"/>
                <w:szCs w:val="18"/>
                <w:lang w:val="en-US"/>
              </w:rPr>
              <w:t xml:space="preserve"> harmonic mixing with n48 uplink.</w:t>
            </w:r>
          </w:p>
        </w:tc>
      </w:tr>
      <w:tr>
        <w:tblPrEx>
          <w:tblCellMar>
            <w:top w:w="0" w:type="dxa"/>
            <w:left w:w="108" w:type="dxa"/>
            <w:bottom w:w="0" w:type="dxa"/>
            <w:right w:w="108" w:type="dxa"/>
          </w:tblCellMar>
        </w:tblPrEx>
        <w:trPr>
          <w:trHeight w:val="315" w:hRule="atLeast"/>
          <w:jc w:val="center"/>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45"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2472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4120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2547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4245</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Based on </w:t>
      </w:r>
      <w:r>
        <w:rPr>
          <w:rFonts w:eastAsia="宋体"/>
        </w:rPr>
        <w:t xml:space="preserve">Table </w:t>
      </w:r>
      <w:r>
        <w:rPr>
          <w:rFonts w:eastAsia="宋体"/>
          <w:lang w:eastAsia="zh-CN"/>
        </w:rPr>
        <w:t>5.6</w:t>
      </w:r>
      <w:r>
        <w:rPr>
          <w:rFonts w:eastAsia="宋体"/>
        </w:rPr>
        <w:t>.1.3-1</w:t>
      </w:r>
      <w:r>
        <w:rPr>
          <w:lang w:eastAsia="zh-CN"/>
        </w:rPr>
        <w:t>:</w:t>
      </w:r>
    </w:p>
    <w:p>
      <w:pPr>
        <w:pStyle w:val="112"/>
        <w:keepNext/>
        <w:keepLines/>
        <w:pageBreakBefore w:val="0"/>
        <w:kinsoku/>
        <w:wordWrap/>
        <w:topLinePunct w:val="0"/>
        <w:bidi w:val="0"/>
        <w:rPr>
          <w:b/>
          <w:lang w:eastAsia="ja-JP"/>
        </w:rPr>
      </w:pPr>
      <w:r>
        <w:rPr>
          <w:lang w:eastAsia="zh-CN"/>
        </w:rPr>
        <w:t>-</w:t>
      </w:r>
      <w:r>
        <w:rPr>
          <w:lang w:eastAsia="zh-CN"/>
        </w:rPr>
        <w:tab/>
      </w:r>
      <w:r>
        <w:rPr>
          <w:lang w:eastAsia="zh-CN"/>
        </w:rPr>
        <w:t>For the 4</w:t>
      </w:r>
      <w:r>
        <w:rPr>
          <w:vertAlign w:val="superscript"/>
          <w:lang w:eastAsia="zh-CN"/>
        </w:rPr>
        <w:t>th</w:t>
      </w:r>
      <w:r>
        <w:rPr>
          <w:lang w:eastAsia="zh-CN"/>
        </w:rPr>
        <w:t xml:space="preserve"> DL harmonic-mixing falling on the downlink, t</w:t>
      </w:r>
      <w:r>
        <w:rPr>
          <w:lang w:eastAsia="ja-JP"/>
        </w:rPr>
        <w:t>he BSD for CA_n5-n48 for P</w:t>
      </w:r>
      <w:r>
        <w:rPr>
          <w:lang w:val="en-US"/>
        </w:rPr>
        <w:t xml:space="preserve">C3 should be </w:t>
      </w:r>
      <w:r>
        <w:rPr>
          <w:rFonts w:eastAsia="宋体"/>
          <w:lang w:val="en-US" w:eastAsia="zh-CN"/>
        </w:rPr>
        <w:t xml:space="preserve">same as the </w:t>
      </w:r>
      <w:r>
        <w:t xml:space="preserve">defined CA_n26-n48. This is </w:t>
      </w:r>
      <w:r>
        <w:rPr>
          <w:lang w:eastAsia="zh-CN"/>
        </w:rPr>
        <w:t xml:space="preserve">because the new higher </w:t>
      </w:r>
      <w:r>
        <w:rPr>
          <w:lang w:eastAsia="ja-JP"/>
        </w:rPr>
        <w:t>channel bandwidth introduced for band n48 BCS 4 and 5 is the same as the BCS 0 and 1</w:t>
      </w:r>
      <w:r>
        <w:rPr>
          <w:lang w:val="en-US"/>
        </w:rPr>
        <w:t>.</w:t>
      </w:r>
    </w:p>
    <w:tbl>
      <w:tblPr>
        <w:tblStyle w:val="89"/>
        <w:tblW w:w="8460" w:type="dxa"/>
        <w:jc w:val="center"/>
        <w:shd w:val="clear" w:color="auto" w:fill="FFFFFF"/>
        <w:tblLayout w:type="autofit"/>
        <w:tblCellMar>
          <w:top w:w="0" w:type="dxa"/>
          <w:left w:w="0" w:type="dxa"/>
          <w:bottom w:w="0" w:type="dxa"/>
          <w:right w:w="0" w:type="dxa"/>
        </w:tblCellMar>
      </w:tblPr>
      <w:tblGrid>
        <w:gridCol w:w="702"/>
        <w:gridCol w:w="706"/>
        <w:gridCol w:w="858"/>
        <w:gridCol w:w="833"/>
        <w:gridCol w:w="1475"/>
        <w:gridCol w:w="810"/>
        <w:gridCol w:w="720"/>
        <w:gridCol w:w="1026"/>
        <w:gridCol w:w="1330"/>
      </w:tblGrid>
      <w:tr>
        <w:tblPrEx>
          <w:shd w:val="clear" w:color="auto" w:fill="FFFFFF"/>
          <w:tblCellMar>
            <w:top w:w="0" w:type="dxa"/>
            <w:left w:w="0" w:type="dxa"/>
            <w:bottom w:w="0" w:type="dxa"/>
            <w:right w:w="0" w:type="dxa"/>
          </w:tblCellMar>
        </w:tblPrEx>
        <w:trPr>
          <w:trHeight w:val="732" w:hRule="atLeast"/>
          <w:jc w:val="center"/>
        </w:trPr>
        <w:tc>
          <w:tcPr>
            <w:tcW w:w="702" w:type="dxa"/>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band</w:t>
            </w:r>
          </w:p>
        </w:tc>
        <w:tc>
          <w:tcPr>
            <w:tcW w:w="706"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DL band</w:t>
            </w:r>
          </w:p>
        </w:tc>
        <w:tc>
          <w:tcPr>
            <w:tcW w:w="858"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BW</w:t>
            </w:r>
          </w:p>
        </w:tc>
        <w:tc>
          <w:tcPr>
            <w:tcW w:w="833"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SCS of UL band</w:t>
            </w:r>
          </w:p>
        </w:tc>
        <w:tc>
          <w:tcPr>
            <w:tcW w:w="1475"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RB Allocation</w:t>
            </w:r>
          </w:p>
        </w:tc>
        <w:tc>
          <w:tcPr>
            <w:tcW w:w="810"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DL BW</w:t>
            </w:r>
          </w:p>
        </w:tc>
        <w:tc>
          <w:tcPr>
            <w:tcW w:w="720"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MSD</w:t>
            </w:r>
          </w:p>
        </w:tc>
        <w:tc>
          <w:tcPr>
            <w:tcW w:w="1026"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UL/DL fc condition</w:t>
            </w:r>
          </w:p>
        </w:tc>
        <w:tc>
          <w:tcPr>
            <w:tcW w:w="1330"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UL/DL harmonic order</w:t>
            </w:r>
          </w:p>
        </w:tc>
      </w:tr>
      <w:tr>
        <w:tblPrEx>
          <w:tblCellMar>
            <w:top w:w="0" w:type="dxa"/>
            <w:left w:w="0" w:type="dxa"/>
            <w:bottom w:w="0" w:type="dxa"/>
            <w:right w:w="0" w:type="dxa"/>
          </w:tblCellMar>
        </w:tblPrEx>
        <w:trPr>
          <w:trHeight w:val="492" w:hRule="atLeast"/>
          <w:jc w:val="center"/>
        </w:trPr>
        <w:tc>
          <w:tcPr>
            <w:tcW w:w="0" w:type="auto"/>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0" w:type="auto"/>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858"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(MHz)</w:t>
            </w:r>
          </w:p>
        </w:tc>
        <w:tc>
          <w:tcPr>
            <w:tcW w:w="833"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(kHz)</w:t>
            </w:r>
          </w:p>
        </w:tc>
        <w:tc>
          <w:tcPr>
            <w:tcW w:w="1475"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L</w:t>
            </w:r>
            <w:r>
              <w:rPr>
                <w:rFonts w:ascii="Arial" w:hAnsi="Arial" w:cs="Arial"/>
                <w:b/>
                <w:bCs/>
                <w:sz w:val="18"/>
                <w:szCs w:val="18"/>
                <w:vertAlign w:val="subscript"/>
              </w:rPr>
              <w:t>CRB</w:t>
            </w:r>
          </w:p>
        </w:tc>
        <w:tc>
          <w:tcPr>
            <w:tcW w:w="810"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(MHz)</w:t>
            </w:r>
          </w:p>
        </w:tc>
        <w:tc>
          <w:tcPr>
            <w:tcW w:w="720"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(dB)</w:t>
            </w:r>
          </w:p>
        </w:tc>
        <w:tc>
          <w:tcPr>
            <w:tcW w:w="1026" w:type="dxa"/>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1330" w:type="dxa"/>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r>
      <w:tr>
        <w:tblPrEx>
          <w:tblCellMar>
            <w:top w:w="0" w:type="dxa"/>
            <w:left w:w="0" w:type="dxa"/>
            <w:bottom w:w="0" w:type="dxa"/>
            <w:right w:w="0" w:type="dxa"/>
          </w:tblCellMar>
        </w:tblPrEx>
        <w:trPr>
          <w:trHeight w:val="300" w:hRule="atLeast"/>
          <w:jc w:val="center"/>
        </w:trPr>
        <w:tc>
          <w:tcPr>
            <w:tcW w:w="702" w:type="dxa"/>
            <w:tcBorders>
              <w:top w:val="nil"/>
              <w:left w:val="single" w:color="auto" w:sz="8" w:space="0"/>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n48</w:t>
            </w:r>
          </w:p>
        </w:tc>
        <w:tc>
          <w:tcPr>
            <w:tcW w:w="706"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n5</w:t>
            </w:r>
          </w:p>
        </w:tc>
        <w:tc>
          <w:tcPr>
            <w:tcW w:w="858"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10</w:t>
            </w:r>
          </w:p>
        </w:tc>
        <w:tc>
          <w:tcPr>
            <w:tcW w:w="833"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15</w:t>
            </w:r>
          </w:p>
        </w:tc>
        <w:tc>
          <w:tcPr>
            <w:tcW w:w="1475"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25 (RBstart=0)</w:t>
            </w:r>
          </w:p>
        </w:tc>
        <w:tc>
          <w:tcPr>
            <w:tcW w:w="810"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5</w:t>
            </w:r>
          </w:p>
        </w:tc>
        <w:tc>
          <w:tcPr>
            <w:tcW w:w="720"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5.7</w:t>
            </w:r>
          </w:p>
        </w:tc>
        <w:tc>
          <w:tcPr>
            <w:tcW w:w="1026"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NOTE </w:t>
            </w:r>
            <w:r>
              <w:rPr>
                <w:rFonts w:ascii="Arial" w:hAnsi="Arial" w:cs="Arial"/>
                <w:sz w:val="18"/>
                <w:szCs w:val="18"/>
                <w:lang w:val="en-US"/>
              </w:rPr>
              <w:t>8</w:t>
            </w:r>
          </w:p>
        </w:tc>
        <w:tc>
          <w:tcPr>
            <w:tcW w:w="1330"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lang w:val="en-US"/>
              </w:rPr>
              <w:t>UL1/DL4</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Table </w:t>
      </w:r>
      <w:r>
        <w:rPr>
          <w:rFonts w:hint="eastAsia"/>
          <w:lang w:eastAsia="zh-CN"/>
        </w:rPr>
        <w:t>5.6</w:t>
      </w:r>
      <w:r>
        <w:rPr>
          <w:lang w:eastAsia="zh-CN"/>
        </w:rPr>
        <w:t>.</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t xml:space="preserve">Table </w:t>
      </w:r>
      <w:r>
        <w:rPr>
          <w:rFonts w:hint="eastAsia"/>
          <w:lang w:eastAsia="zh-CN"/>
        </w:rPr>
        <w:t>5.6</w:t>
      </w:r>
      <w:r>
        <w:t>.1.3-2: Cross-band isolation analysis</w:t>
      </w:r>
    </w:p>
    <w:tbl>
      <w:tblPr>
        <w:tblStyle w:val="89"/>
        <w:tblW w:w="10022" w:type="dxa"/>
        <w:tblInd w:w="-802" w:type="dxa"/>
        <w:tblLayout w:type="autofit"/>
        <w:tblCellMar>
          <w:top w:w="0" w:type="dxa"/>
          <w:left w:w="108" w:type="dxa"/>
          <w:bottom w:w="0" w:type="dxa"/>
          <w:right w:w="108" w:type="dxa"/>
        </w:tblCellMar>
      </w:tblPr>
      <w:tblGrid>
        <w:gridCol w:w="1649"/>
        <w:gridCol w:w="1980"/>
        <w:gridCol w:w="2070"/>
        <w:gridCol w:w="1980"/>
        <w:gridCol w:w="2343"/>
      </w:tblGrid>
      <w:tr>
        <w:tblPrEx>
          <w:tblCellMar>
            <w:top w:w="0" w:type="dxa"/>
            <w:left w:w="108" w:type="dxa"/>
            <w:bottom w:w="0" w:type="dxa"/>
            <w:right w:w="108" w:type="dxa"/>
          </w:tblCellMar>
        </w:tblPrEx>
        <w:trPr>
          <w:trHeight w:val="315" w:hRule="atLeast"/>
        </w:trPr>
        <w:tc>
          <w:tcPr>
            <w:tcW w:w="1649"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n5</w:t>
            </w:r>
          </w:p>
        </w:tc>
        <w:tc>
          <w:tcPr>
            <w:tcW w:w="4323"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799</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874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899</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724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949</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699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974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r>
      <w:tr>
        <w:tblPrEx>
          <w:tblCellMar>
            <w:top w:w="0" w:type="dxa"/>
            <w:left w:w="108" w:type="dxa"/>
            <w:bottom w:w="0" w:type="dxa"/>
            <w:right w:w="108" w:type="dxa"/>
          </w:tblCellMar>
        </w:tblPrEx>
        <w:trPr>
          <w:trHeight w:val="94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n5 ACLR range with the band n48 DL up to order 5. The sufficient rejection of the transmitter noise floor should be at band n48 so no cross-band MSD is needed.</w:t>
            </w:r>
          </w:p>
        </w:tc>
        <w:tc>
          <w:tcPr>
            <w:tcW w:w="4323"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n5 DL up to order 5. The sufficient rejection of the transmitter noise floor should be at band n5 so no cross-band MSD is needed.</w:t>
            </w:r>
          </w:p>
        </w:tc>
      </w:tr>
    </w:tbl>
    <w:p>
      <w:pPr>
        <w:keepNext/>
        <w:keepLines/>
        <w:pageBreakBefore w:val="0"/>
        <w:kinsoku/>
        <w:wordWrap/>
        <w:topLinePunct w:val="0"/>
        <w:bidi w:val="0"/>
      </w:pPr>
    </w:p>
    <w:p>
      <w:pPr>
        <w:keepNext/>
        <w:keepLines/>
        <w:pageBreakBefore w:val="0"/>
        <w:kinsoku/>
        <w:wordWrap/>
        <w:topLinePunct w:val="0"/>
        <w:bidi w:val="0"/>
      </w:pPr>
      <w:r>
        <w:t xml:space="preserve">Based on </w:t>
      </w:r>
      <w:r>
        <w:rPr>
          <w:rFonts w:eastAsia="宋体"/>
          <w:bCs/>
          <w:szCs w:val="22"/>
        </w:rPr>
        <w:t xml:space="preserve">Table </w:t>
      </w:r>
      <w:r>
        <w:rPr>
          <w:rFonts w:eastAsia="宋体"/>
          <w:bCs/>
          <w:szCs w:val="22"/>
          <w:lang w:eastAsia="zh-CN"/>
        </w:rPr>
        <w:t>5.6</w:t>
      </w:r>
      <w:r>
        <w:rPr>
          <w:rFonts w:eastAsia="宋体"/>
          <w:bCs/>
          <w:szCs w:val="22"/>
        </w:rPr>
        <w:t>.1.3-2</w:t>
      </w:r>
      <w:r>
        <w:t xml:space="preserve">: </w:t>
      </w:r>
    </w:p>
    <w:p>
      <w:pPr>
        <w:keepNext/>
        <w:keepLines/>
        <w:pageBreakBefore w:val="0"/>
        <w:kinsoku/>
        <w:wordWrap/>
        <w:topLinePunct w:val="0"/>
        <w:bidi w:val="0"/>
      </w:pPr>
      <w:r>
        <w:t>There is no uplink band overlapping with the downlink in ACLR range. The existing diplexer isolation should provide sufficient rejection.</w:t>
      </w:r>
    </w:p>
    <w:p>
      <w:pPr>
        <w:keepNext/>
        <w:keepLines/>
        <w:pageBreakBefore w:val="0"/>
        <w:kinsoku/>
        <w:wordWrap/>
        <w:topLinePunct w:val="0"/>
        <w:bidi w:val="0"/>
        <w:rPr>
          <w:lang w:eastAsia="en-GB"/>
        </w:rPr>
      </w:pPr>
      <w:r>
        <w:rPr>
          <w:lang w:eastAsia="en-GB"/>
        </w:rPr>
        <w:t xml:space="preserve">Table 5.6.1.3-3 summarizes frequency ranges where IMD products caused by n48 UL band with 2CC intra-band UL CA may occur for </w:t>
      </w:r>
      <w:r>
        <w:t>n48B.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6</w:t>
      </w:r>
      <w:r>
        <w:rPr>
          <w:rFonts w:hint="eastAsia"/>
          <w:lang w:val="en-US" w:eastAsia="zh-CN"/>
        </w:rPr>
        <w:t>.1.3-3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360"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n48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3700</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869</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894</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100</w:t>
            </w:r>
          </w:p>
        </w:tc>
      </w:tr>
      <w:tr>
        <w:tblPrEx>
          <w:tblCellMar>
            <w:top w:w="0" w:type="dxa"/>
            <w:left w:w="108" w:type="dxa"/>
            <w:bottom w:w="0" w:type="dxa"/>
            <w:right w:w="108" w:type="dxa"/>
          </w:tblCellMar>
        </w:tblPrEx>
        <w:trPr>
          <w:trHeight w:val="240" w:hRule="atLeast"/>
        </w:trPr>
        <w:tc>
          <w:tcPr>
            <w:tcW w:w="516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3450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3800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3350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3900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3250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4000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7000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3150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4100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7600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4200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2950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4300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10550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11200</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24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color w:val="000000" w:themeColor="text1"/>
                <w:lang w:val="zh-CN" w:eastAsia="zh-CN"/>
                <w14:textFill>
                  <w14:solidFill>
                    <w14:schemeClr w14:val="tx1"/>
                  </w14:solidFill>
                </w14:textFill>
              </w:rPr>
              <w:t>No issues found</w:t>
            </w:r>
          </w:p>
        </w:tc>
      </w:tr>
      <w:tr>
        <w:tblPrEx>
          <w:tblCellMar>
            <w:top w:w="0" w:type="dxa"/>
            <w:left w:w="108" w:type="dxa"/>
            <w:bottom w:w="0" w:type="dxa"/>
            <w:right w:w="108" w:type="dxa"/>
          </w:tblCellMar>
        </w:tblPrEx>
        <w:trPr>
          <w:trHeight w:val="240" w:hRule="atLeast"/>
        </w:trPr>
        <w:tc>
          <w:tcPr>
            <w:tcW w:w="1036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p>
          <w:p>
            <w:pPr>
              <w:pStyle w:val="120"/>
              <w:keepNext/>
              <w:keepLines/>
              <w:pageBreakBefore w:val="0"/>
              <w:kinsoku/>
              <w:wordWrap/>
              <w:topLinePunct w:val="0"/>
              <w:bidi w:val="0"/>
              <w:ind w:left="855" w:leftChars="405" w:hanging="45" w:hangingChars="25"/>
              <w:rPr>
                <w:lang w:val="zh-CN" w:eastAsia="zh-CN"/>
              </w:rPr>
            </w:pPr>
            <w:r>
              <w:rPr>
                <w:lang w:val="zh-CN" w:eastAsia="zh-CN"/>
              </w:rPr>
              <w:t>- 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zh-CN" w:eastAsia="zh-CN"/>
              </w:rPr>
            </w:pP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zh-CN" w:eastAsia="zh-CN"/>
              </w:rPr>
            </w:pPr>
            <w:r>
              <w:rPr>
                <w:lang w:val="zh-CN" w:eastAsia="zh-CN"/>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zh-CN" w:eastAsia="zh-CN"/>
              </w:rPr>
            </w:pP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IMD2 is not considered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IMD4 is considered for FDD or SimRx/Tx TDD bands &lt;1GHz</w:t>
            </w:r>
          </w:p>
          <w:p>
            <w:pPr>
              <w:pStyle w:val="120"/>
              <w:keepNext/>
              <w:keepLines/>
              <w:pageBreakBefore w:val="0"/>
              <w:kinsoku/>
              <w:wordWrap/>
              <w:topLinePunct w:val="0"/>
              <w:bidi w:val="0"/>
              <w:ind w:left="855" w:leftChars="405" w:hanging="45" w:hangingChars="25"/>
              <w:rPr>
                <w:lang w:val="zh-CN" w:eastAsia="zh-CN"/>
              </w:rPr>
            </w:pP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spacing w:after="0"/>
        <w:jc w:val="center"/>
        <w:rPr>
          <w:rFonts w:asciiTheme="minorHAnsi" w:hAnsiTheme="minorHAnsi" w:eastAsiaTheme="minorHAnsi" w:cstheme="minorBidi"/>
          <w:sz w:val="22"/>
          <w:szCs w:val="22"/>
        </w:rPr>
      </w:pPr>
    </w:p>
    <w:p>
      <w:pPr>
        <w:keepNext/>
        <w:keepLines/>
        <w:pageBreakBefore w:val="0"/>
        <w:kinsoku/>
        <w:wordWrap/>
        <w:topLinePunct w:val="0"/>
        <w:bidi w:val="0"/>
        <w:rPr>
          <w:rFonts w:cs="Arial"/>
        </w:rPr>
      </w:pPr>
      <w:r>
        <w:rPr>
          <w:rFonts w:cs="Arial"/>
        </w:rPr>
        <w:t xml:space="preserve">Based on Table </w:t>
      </w:r>
      <w:r>
        <w:rPr>
          <w:rFonts w:hint="eastAsia" w:cs="Arial"/>
        </w:rPr>
        <w:t>5.6</w:t>
      </w:r>
      <w:r>
        <w:rPr>
          <w:rFonts w:cs="Arial"/>
        </w:rPr>
        <w:t>.1.3-3:</w:t>
      </w:r>
    </w:p>
    <w:p>
      <w:pPr>
        <w:pStyle w:val="112"/>
        <w:keepNext/>
        <w:keepLines/>
        <w:pageBreakBefore w:val="0"/>
        <w:kinsoku/>
        <w:wordWrap/>
        <w:topLinePunct w:val="0"/>
        <w:bidi w:val="0"/>
      </w:pPr>
      <w:r>
        <w:t>-</w:t>
      </w:r>
      <w:r>
        <w:tab/>
      </w:r>
      <w:r>
        <w:t>There are no issues for uplink CA_n48B</w:t>
      </w:r>
    </w:p>
    <w:p>
      <w:pPr>
        <w:keepNext/>
        <w:keepLines/>
        <w:pageBreakBefore w:val="0"/>
        <w:kinsoku/>
        <w:wordWrap/>
        <w:topLinePunct w:val="0"/>
        <w:bidi w:val="0"/>
        <w:spacing w:before="120" w:after="120"/>
        <w:rPr>
          <w:lang w:eastAsia="zh-CN"/>
        </w:rPr>
      </w:pPr>
      <w:r>
        <w:rPr>
          <w:lang w:eastAsia="zh-CN"/>
        </w:rPr>
        <w:t xml:space="preserve">Table </w:t>
      </w:r>
      <w:r>
        <w:rPr>
          <w:rFonts w:hint="eastAsia"/>
          <w:lang w:eastAsia="zh-CN"/>
        </w:rPr>
        <w:t>5.</w:t>
      </w:r>
      <w:r>
        <w:rPr>
          <w:lang w:eastAsia="zh-CN"/>
        </w:rPr>
        <w:t>6.1.3</w:t>
      </w:r>
      <w:r>
        <w:rPr>
          <w:rFonts w:hint="eastAsia"/>
          <w:lang w:val="en-US" w:eastAsia="zh-CN"/>
        </w:rPr>
        <w:t>-</w:t>
      </w:r>
      <w:r>
        <w:rPr>
          <w:lang w:val="en-US" w:eastAsia="zh-CN"/>
        </w:rPr>
        <w:t>4</w:t>
      </w:r>
      <w:r>
        <w:rPr>
          <w:lang w:eastAsia="zh-CN"/>
        </w:rPr>
        <w:t xml:space="preserve"> summarizes frequency ranges</w:t>
      </w:r>
      <w:r>
        <w:rPr>
          <w:rFonts w:hint="eastAsia"/>
          <w:lang w:val="en-US" w:eastAsia="zh-CN"/>
        </w:rPr>
        <w:t xml:space="preserve"> where IMD products caused by </w:t>
      </w:r>
      <w:r>
        <w:rPr>
          <w:lang w:val="en-US" w:eastAsia="zh-CN"/>
        </w:rPr>
        <w:t>n5</w:t>
      </w:r>
      <w:r>
        <w:rPr>
          <w:rFonts w:hint="eastAsia"/>
          <w:lang w:val="en-US" w:eastAsia="zh-CN"/>
        </w:rPr>
        <w:t xml:space="preserve"> UL band with 2CC intra-band UL CA may</w:t>
      </w:r>
      <w:r>
        <w:rPr>
          <w:lang w:eastAsia="zh-CN"/>
        </w:rPr>
        <w:t xml:space="preserve"> occur for n5B.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6</w:t>
      </w:r>
      <w:r>
        <w:rPr>
          <w:rFonts w:hint="eastAsia"/>
          <w:lang w:val="en-US" w:eastAsia="zh-CN"/>
        </w:rPr>
        <w:t>.1.3-</w:t>
      </w:r>
      <w:r>
        <w:rPr>
          <w:lang w:val="en-US" w:eastAsia="zh-CN"/>
        </w:rPr>
        <w:t>4:</w:t>
      </w:r>
      <w:r>
        <w:rPr>
          <w:rFonts w:hint="eastAsia"/>
          <w:lang w:val="en-US" w:eastAsia="zh-CN"/>
        </w:rPr>
        <w:t xml:space="preserve"> </w:t>
      </w:r>
      <w:r>
        <w:rPr>
          <w:lang w:val="en-US"/>
        </w:rPr>
        <w:t>Intra-band ULCA IMD overlap with the other DL band analysis</w:t>
      </w:r>
    </w:p>
    <w:tbl>
      <w:tblPr>
        <w:tblStyle w:val="89"/>
        <w:tblW w:w="10442"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n48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3700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r>
      <w:tr>
        <w:tblPrEx>
          <w:tblCellMar>
            <w:top w:w="0" w:type="dxa"/>
            <w:left w:w="108" w:type="dxa"/>
            <w:bottom w:w="0" w:type="dxa"/>
            <w:right w:w="108" w:type="dxa"/>
          </w:tblCellMar>
        </w:tblPrEx>
        <w:trPr>
          <w:trHeight w:val="240" w:hRule="atLeast"/>
        </w:trPr>
        <w:tc>
          <w:tcPr>
            <w:tcW w:w="5242"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874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899</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749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924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1623</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1723</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949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1598</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1748</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974</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999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2447</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2572</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322"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color w:val="000000" w:themeColor="text1"/>
                <w:lang w:val="zh-CN" w:eastAsia="zh-CN"/>
                <w14:textFill>
                  <w14:solidFill>
                    <w14:schemeClr w14:val="tx1"/>
                  </w14:solidFill>
                </w14:textFill>
              </w:rPr>
              <w:t>No issues found</w:t>
            </w:r>
          </w:p>
        </w:tc>
      </w:tr>
      <w:tr>
        <w:tblPrEx>
          <w:tblCellMar>
            <w:top w:w="0" w:type="dxa"/>
            <w:left w:w="108" w:type="dxa"/>
            <w:bottom w:w="0" w:type="dxa"/>
            <w:right w:w="108" w:type="dxa"/>
          </w:tblCellMar>
        </w:tblPrEx>
        <w:trPr>
          <w:trHeight w:val="240" w:hRule="atLeast"/>
        </w:trPr>
        <w:tc>
          <w:tcPr>
            <w:tcW w:w="1044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r>
              <w:rPr>
                <w:lang w:val="zh-CN" w:eastAsia="zh-CN"/>
              </w:rPr>
              <w:br w:type="textWrapping"/>
            </w:r>
            <w:r>
              <w:rPr>
                <w:lang w:val="zh-CN" w:eastAsia="zh-CN"/>
              </w:rPr>
              <w:t>-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xml:space="preserve"> - For contiguous/non-contiguous intra-band ULCA within a TDD band, IMD order up to 9/7 should be considered and MPR assumed</w:t>
            </w:r>
            <w:r>
              <w:rPr>
                <w:lang w:val="zh-CN" w:eastAsia="zh-CN"/>
              </w:rPr>
              <w:br w:type="textWrapping"/>
            </w:r>
            <w:r>
              <w:rPr>
                <w:lang w:val="zh-CN" w:eastAsia="zh-CN"/>
              </w:rPr>
              <w:t xml:space="preserve"> -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pPr>
    </w:p>
    <w:p>
      <w:pPr>
        <w:keepNext/>
        <w:keepLines/>
        <w:pageBreakBefore w:val="0"/>
        <w:kinsoku/>
        <w:wordWrap/>
        <w:topLinePunct w:val="0"/>
        <w:bidi w:val="0"/>
      </w:pPr>
      <w:r>
        <w:t xml:space="preserve">Based on Table </w:t>
      </w:r>
      <w:r>
        <w:rPr>
          <w:rFonts w:hint="eastAsia"/>
        </w:rPr>
        <w:t>5.6</w:t>
      </w:r>
      <w:r>
        <w:t>.1.3-4:</w:t>
      </w:r>
    </w:p>
    <w:p>
      <w:pPr>
        <w:pStyle w:val="112"/>
        <w:keepNext/>
        <w:keepLines/>
        <w:pageBreakBefore w:val="0"/>
        <w:kinsoku/>
        <w:wordWrap/>
        <w:topLinePunct w:val="0"/>
        <w:bidi w:val="0"/>
      </w:pPr>
      <w:r>
        <w:t>-</w:t>
      </w:r>
      <w:r>
        <w:tab/>
      </w:r>
      <w:r>
        <w:t xml:space="preserve">There are no issues for uplink CA_n5B. </w:t>
      </w:r>
    </w:p>
    <w:p>
      <w:pPr>
        <w:pStyle w:val="6"/>
        <w:keepNext/>
        <w:keepLines/>
        <w:pageBreakBefore w:val="0"/>
        <w:kinsoku/>
        <w:wordWrap/>
        <w:topLinePunct w:val="0"/>
        <w:bidi w:val="0"/>
      </w:pPr>
      <w:bookmarkStart w:id="641" w:name="_Toc25742"/>
      <w:bookmarkStart w:id="642" w:name="_Toc196229425"/>
      <w:bookmarkStart w:id="643" w:name="_Toc7421"/>
      <w:bookmarkStart w:id="644" w:name="_Toc5437"/>
      <w:r>
        <w:t>5.6.1.</w:t>
      </w:r>
      <w:r>
        <w:rPr>
          <w:rFonts w:hint="eastAsia"/>
          <w:lang w:val="en-US" w:eastAsia="zh-CN"/>
        </w:rPr>
        <w:t>4</w:t>
      </w:r>
      <w:r>
        <w:tab/>
      </w:r>
      <w:r>
        <w:rPr>
          <w:lang w:val="en-US" w:eastAsia="zh-CN"/>
        </w:rPr>
        <w:t>∆TIB,c and ∆RIB,c values</w:t>
      </w:r>
      <w:bookmarkEnd w:id="641"/>
      <w:bookmarkEnd w:id="642"/>
      <w:bookmarkEnd w:id="643"/>
      <w:bookmarkEnd w:id="644"/>
    </w:p>
    <w:p>
      <w:pPr>
        <w:keepNext/>
        <w:keepLines/>
        <w:pageBreakBefore w:val="0"/>
        <w:kinsoku/>
        <w:wordWrap/>
        <w:topLinePunct w:val="0"/>
        <w:bidi w:val="0"/>
      </w:pPr>
      <w:r>
        <w:t>For CA_n5-n48, the ∆TIB,c and ∆RIB,c values have already been specified.</w:t>
      </w:r>
    </w:p>
    <w:p>
      <w:pPr>
        <w:pStyle w:val="6"/>
        <w:keepNext/>
        <w:keepLines/>
        <w:pageBreakBefore w:val="0"/>
        <w:kinsoku/>
        <w:wordWrap/>
        <w:topLinePunct w:val="0"/>
        <w:bidi w:val="0"/>
        <w:rPr>
          <w:lang w:val="en-US" w:eastAsia="zh-CN"/>
        </w:rPr>
      </w:pPr>
      <w:bookmarkStart w:id="645" w:name="_Toc196229426"/>
      <w:bookmarkStart w:id="646" w:name="_Toc27705"/>
      <w:bookmarkStart w:id="647" w:name="_Toc27679"/>
      <w:bookmarkStart w:id="648" w:name="_Toc31184"/>
      <w:r>
        <w:t>5.6.1.5</w:t>
      </w:r>
      <w:r>
        <w:tab/>
      </w:r>
      <w:r>
        <w:rPr>
          <w:lang w:val="en-US" w:eastAsia="zh-CN"/>
        </w:rPr>
        <w:t>REFSENS requirements</w:t>
      </w:r>
      <w:bookmarkEnd w:id="645"/>
      <w:bookmarkEnd w:id="646"/>
      <w:bookmarkEnd w:id="647"/>
      <w:bookmarkEnd w:id="648"/>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new REFSENS requirements. </w:t>
      </w:r>
    </w:p>
    <w:p>
      <w:pPr>
        <w:pStyle w:val="6"/>
        <w:keepNext/>
        <w:keepLines/>
        <w:pageBreakBefore w:val="0"/>
        <w:kinsoku/>
        <w:wordWrap/>
        <w:topLinePunct w:val="0"/>
        <w:bidi w:val="0"/>
      </w:pPr>
      <w:bookmarkStart w:id="649" w:name="_Toc10164"/>
      <w:bookmarkStart w:id="650" w:name="_Toc26605"/>
      <w:bookmarkStart w:id="651" w:name="_Toc196229427"/>
      <w:bookmarkStart w:id="652" w:name="_Toc8691"/>
      <w:r>
        <w:t>5.6.1.6</w:t>
      </w:r>
      <w:r>
        <w:tab/>
      </w:r>
      <w:r>
        <w:rPr>
          <w:lang w:val="en-US" w:eastAsia="zh-CN"/>
        </w:rPr>
        <w:t>OOB blocking exception requirements</w:t>
      </w:r>
      <w:bookmarkEnd w:id="649"/>
      <w:bookmarkEnd w:id="650"/>
      <w:bookmarkEnd w:id="651"/>
      <w:bookmarkEnd w:id="652"/>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OOB blocking exception. </w:t>
      </w:r>
    </w:p>
    <w:p>
      <w:pPr>
        <w:pStyle w:val="5"/>
        <w:keepNext/>
        <w:keepLines/>
        <w:pageBreakBefore w:val="0"/>
        <w:kinsoku/>
        <w:wordWrap/>
        <w:topLinePunct w:val="0"/>
        <w:bidi w:val="0"/>
        <w:rPr>
          <w:rFonts w:cs="Arial"/>
          <w:szCs w:val="28"/>
          <w:lang w:val="en-US" w:eastAsia="zh-CN"/>
        </w:rPr>
      </w:pPr>
      <w:bookmarkStart w:id="653" w:name="_Toc19894"/>
      <w:bookmarkStart w:id="654" w:name="_Toc196229428"/>
      <w:bookmarkStart w:id="655" w:name="_Toc32460"/>
      <w:bookmarkStart w:id="656" w:name="_Toc24169"/>
      <w:r>
        <w:rPr>
          <w:rFonts w:cs="Arial"/>
          <w:szCs w:val="28"/>
          <w:lang w:val="en-US" w:eastAsia="zh-CN"/>
        </w:rPr>
        <w:t>5.6.2</w:t>
      </w:r>
      <w:r>
        <w:rPr>
          <w:rFonts w:cs="Arial"/>
          <w:szCs w:val="28"/>
          <w:lang w:val="en-US" w:eastAsia="zh-CN"/>
        </w:rPr>
        <w:tab/>
      </w:r>
      <w:r>
        <w:rPr>
          <w:rFonts w:cs="Arial"/>
          <w:szCs w:val="28"/>
          <w:lang w:val="en-US" w:eastAsia="zh-CN"/>
        </w:rPr>
        <w:t>Specific for 2 bands UL CA</w:t>
      </w:r>
      <w:bookmarkEnd w:id="653"/>
      <w:bookmarkEnd w:id="654"/>
      <w:bookmarkEnd w:id="655"/>
      <w:bookmarkEnd w:id="656"/>
    </w:p>
    <w:p>
      <w:pPr>
        <w:pStyle w:val="6"/>
        <w:keepNext/>
        <w:keepLines/>
        <w:pageBreakBefore w:val="0"/>
        <w:kinsoku/>
        <w:wordWrap/>
        <w:topLinePunct w:val="0"/>
        <w:bidi w:val="0"/>
      </w:pPr>
      <w:bookmarkStart w:id="657" w:name="_Toc196229429"/>
      <w:bookmarkStart w:id="658" w:name="_Toc19221"/>
      <w:bookmarkStart w:id="659" w:name="_Toc6638"/>
      <w:bookmarkStart w:id="660" w:name="_Toc15560"/>
      <w:r>
        <w:t>5.6.2.1</w:t>
      </w:r>
      <w:r>
        <w:tab/>
      </w:r>
      <w:r>
        <w:rPr>
          <w:lang w:eastAsia="zh-CN"/>
        </w:rPr>
        <w:t xml:space="preserve">Maximum output power for </w:t>
      </w:r>
      <w:r>
        <w:rPr>
          <w:lang w:val="en-US" w:eastAsia="zh-CN"/>
        </w:rPr>
        <w:t>inter-band CA</w:t>
      </w:r>
      <w:bookmarkEnd w:id="657"/>
      <w:bookmarkEnd w:id="658"/>
      <w:bookmarkEnd w:id="659"/>
      <w:bookmarkEnd w:id="660"/>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w:t>
      </w:r>
      <w:r>
        <w:rPr>
          <w:lang w:val="en-US" w:eastAsia="zh-CN"/>
        </w:rPr>
        <w:t>6.2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5A</w:t>
            </w:r>
            <w:r>
              <w:rPr>
                <w:szCs w:val="18"/>
                <w:lang w:val="sv-SE" w:eastAsia="ja-JP"/>
              </w:rPr>
              <w:t>-</w:t>
            </w:r>
            <w:r>
              <w:rPr>
                <w:rFonts w:hint="eastAsia"/>
                <w:szCs w:val="18"/>
                <w:lang w:val="en-US" w:eastAsia="zh-CN"/>
              </w:rPr>
              <w:t>n</w:t>
            </w:r>
            <w:r>
              <w:rPr>
                <w:szCs w:val="18"/>
                <w:lang w:val="en-US" w:eastAsia="zh-CN"/>
              </w:rPr>
              <w:t>48B</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2</w:t>
            </w:r>
            <w:r>
              <w:t>/-</w:t>
            </w:r>
            <w:r>
              <w:rPr>
                <w:lang w:val="en-US" w:eastAsia="zh-CN"/>
              </w:rPr>
              <w:t>3</w:t>
            </w:r>
          </w:p>
        </w:tc>
      </w:tr>
    </w:tbl>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661" w:name="_Toc196229430"/>
      <w:bookmarkStart w:id="662" w:name="_Toc28021"/>
      <w:bookmarkStart w:id="663" w:name="_Toc26246"/>
      <w:bookmarkStart w:id="664" w:name="_Toc11959"/>
      <w:r>
        <w:t>5.6.2.2</w:t>
      </w:r>
      <w:r>
        <w:tab/>
      </w:r>
      <w:r>
        <w:rPr>
          <w:lang w:eastAsia="zh-CN"/>
        </w:rPr>
        <w:t>UE co-existence studies</w:t>
      </w:r>
      <w:r>
        <w:rPr>
          <w:rFonts w:hint="eastAsia"/>
          <w:lang w:val="en-US" w:eastAsia="zh-CN"/>
        </w:rPr>
        <w:t xml:space="preserve"> for 2 bands UL</w:t>
      </w:r>
      <w:bookmarkEnd w:id="661"/>
      <w:bookmarkEnd w:id="662"/>
      <w:bookmarkEnd w:id="663"/>
      <w:bookmarkEnd w:id="664"/>
    </w:p>
    <w:p>
      <w:pPr>
        <w:keepNext/>
        <w:keepLines/>
        <w:pageBreakBefore w:val="0"/>
        <w:kinsoku/>
        <w:wordWrap/>
        <w:topLinePunct w:val="0"/>
        <w:bidi w:val="0"/>
      </w:pPr>
      <w:r>
        <w:t xml:space="preserve">Table </w:t>
      </w:r>
      <w:r>
        <w:rPr>
          <w:rFonts w:hint="eastAsia" w:eastAsia="宋体"/>
          <w:lang w:val="en-US" w:eastAsia="zh-CN"/>
        </w:rPr>
        <w:t>5.</w:t>
      </w:r>
      <w:r>
        <w:rPr>
          <w:rFonts w:eastAsia="宋体"/>
          <w:lang w:val="en-US" w:eastAsia="zh-CN"/>
        </w:rPr>
        <w:t>6.2.2</w:t>
      </w:r>
      <w:r>
        <w:t>-1 lists B</w:t>
      </w:r>
      <w:r>
        <w:rPr>
          <w:lang w:eastAsia="ja-JP"/>
        </w:rPr>
        <w:t xml:space="preserve">and </w:t>
      </w:r>
      <w:r>
        <w:rPr>
          <w:rFonts w:eastAsia="宋体"/>
          <w:lang w:val="en-US" w:eastAsia="zh-CN"/>
        </w:rPr>
        <w:t>n5</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6.2</w:t>
      </w:r>
      <w:r>
        <w:rPr>
          <w:lang w:val="en-US"/>
        </w:rPr>
        <w:t>.</w:t>
      </w:r>
      <w:r>
        <w:rPr>
          <w:lang w:val="en-US" w:eastAsia="zh-CN"/>
        </w:rPr>
        <w:t>2</w:t>
      </w:r>
      <w:r>
        <w:rPr>
          <w:lang w:val="en-US"/>
        </w:rPr>
        <w:t xml:space="preserve">-1: Band </w:t>
      </w:r>
      <w:r>
        <w:rPr>
          <w:lang w:val="en-US" w:eastAsia="zh-CN"/>
        </w:rPr>
        <w:t>n5</w:t>
      </w:r>
      <w:r>
        <w:rPr>
          <w:lang w:val="en-US"/>
        </w:rPr>
        <w:t xml:space="preserve"> and Band </w:t>
      </w:r>
      <w:r>
        <w:rPr>
          <w:lang w:val="en-US" w:eastAsia="zh-CN"/>
        </w:rPr>
        <w:t>n48</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2701 - 2876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4374 - 4549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1852 - 2052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6251 - 6576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5198 - 5398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7924 - 8249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1003 - 1228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9801 - 10276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5402 - 5752</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6022 - 6247</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11474 - 11949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8748 - 9098</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13351 - 13976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154 - 404</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8952 - 9452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4553 - 4928</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15024 - 15649</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6846 - 7096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12298 - 12798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9572 - 9947</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color w:val="000000"/>
                <w:szCs w:val="18"/>
                <w:lang w:val="zh-CN" w:eastAsia="zh-CN"/>
              </w:rPr>
            </w:pPr>
            <w:r>
              <w:rPr>
                <w:lang w:val="zh-CN" w:eastAsia="zh-CN"/>
              </w:rPr>
              <w:t>NOTE : For each IMD item, when two bound values before taking absolute have different signs, the relevant IMD range</w:t>
            </w:r>
            <w:r>
              <w:rPr>
                <w:lang w:val="zh-CN" w:eastAsia="zh-CN"/>
              </w:rPr>
              <w:br w:type="textWrapping"/>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topLinePunct w:val="0"/>
        <w:bidi w:val="0"/>
        <w:spacing w:after="0"/>
        <w:jc w:val="center"/>
        <w:rPr>
          <w:rFonts w:ascii="Arial" w:hAnsi="Arial" w:cs="Arial"/>
          <w:sz w:val="18"/>
          <w:szCs w:val="18"/>
        </w:rPr>
      </w:pPr>
    </w:p>
    <w:p>
      <w:pPr>
        <w:keepNext/>
        <w:keepLines/>
        <w:pageBreakBefore w:val="0"/>
        <w:kinsoku/>
        <w:wordWrap/>
        <w:topLinePunct w:val="0"/>
        <w:bidi w:val="0"/>
        <w:rPr>
          <w:lang w:eastAsia="zh-CN"/>
        </w:rPr>
      </w:pPr>
      <w:r>
        <w:rPr>
          <w:lang w:eastAsia="zh-CN"/>
        </w:rPr>
        <w:t>The requirements are already found in the specification.</w:t>
      </w:r>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6.2.2</w:t>
      </w:r>
      <w:r>
        <w:t>-</w:t>
      </w:r>
      <w:r>
        <w:rPr>
          <w:rFonts w:hint="eastAsia" w:eastAsia="宋体"/>
          <w:lang w:val="en-US" w:eastAsia="zh-CN"/>
        </w:rPr>
        <w:t>2</w:t>
      </w:r>
      <w:r>
        <w:t xml:space="preserve"> lists B</w:t>
      </w:r>
      <w:r>
        <w:rPr>
          <w:lang w:eastAsia="ja-JP"/>
        </w:rPr>
        <w:t xml:space="preserve">and </w:t>
      </w:r>
      <w:r>
        <w:rPr>
          <w:rFonts w:eastAsia="宋体"/>
          <w:lang w:val="en-US" w:eastAsia="zh-CN"/>
        </w:rPr>
        <w:t>n5</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n5</w:t>
      </w:r>
      <w:r>
        <w:rPr>
          <w:rFonts w:hint="eastAsia" w:eastAsia="宋体"/>
          <w:lang w:val="en-US" w:eastAsia="zh-CN"/>
        </w:rPr>
        <w:t>-</w:t>
      </w:r>
      <w:r>
        <w:t xml:space="preserve"> B</w:t>
      </w:r>
      <w:r>
        <w:rPr>
          <w:lang w:eastAsia="ja-JP"/>
        </w:rPr>
        <w:t xml:space="preserve">and </w:t>
      </w:r>
      <w:r>
        <w:rPr>
          <w:rFonts w:eastAsia="宋体"/>
          <w:lang w:val="en-US" w:eastAsia="zh-CN"/>
        </w:rPr>
        <w:t>n48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6.2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n5</w:t>
      </w:r>
      <w:r>
        <w:rPr>
          <w:lang w:val="en-US"/>
        </w:rPr>
        <w:t xml:space="preserve"> and Band </w:t>
      </w:r>
      <w:r>
        <w:rPr>
          <w:lang w:val="en-US" w:eastAsia="zh-CN"/>
        </w:rPr>
        <w:t>n48</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Band / CA</w:t>
            </w:r>
            <w:r>
              <w:rPr>
                <w:rFonts w:ascii="Arial" w:hAnsi="Arial" w:cs="Arial"/>
                <w:b/>
                <w:bCs/>
                <w:color w:val="000000"/>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CA_n48B</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824-849</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3550-3700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869-894</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0 -100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724-824</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849-949</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rFonts w:hint="eastAsia"/>
                <w:lang w:val="en-US" w:eastAsia="zh-CN"/>
              </w:rPr>
              <w:t xml:space="preserve"> </w:t>
            </w:r>
            <w:r>
              <w:rPr>
                <w:lang w:val="zh-CN" w:eastAsia="zh-CN"/>
              </w:rPr>
              <w:t>can be ignored.</w:t>
            </w:r>
          </w:p>
          <w:p>
            <w:pPr>
              <w:pStyle w:val="120"/>
              <w:keepNext/>
              <w:keepLines/>
              <w:pageBreakBefore w:val="0"/>
              <w:kinsoku/>
              <w:wordWrap/>
              <w:topLinePunct w:val="0"/>
              <w:bidi w:val="0"/>
              <w:ind w:left="945" w:hanging="945" w:hangingChars="525"/>
              <w:rPr>
                <w:rFonts w:cs="Arial"/>
                <w:color w:val="000000"/>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topLinePunct w:val="0"/>
        <w:bidi w:val="0"/>
      </w:pPr>
    </w:p>
    <w:p>
      <w:pPr>
        <w:keepNext/>
        <w:keepLines/>
        <w:pageBreakBefore w:val="0"/>
        <w:kinsoku/>
        <w:wordWrap/>
        <w:topLinePunct w:val="0"/>
        <w:bidi w:val="0"/>
      </w:pPr>
      <w:r>
        <w:t>Based on Table 5.6.2.2-2:</w:t>
      </w:r>
      <w:r>
        <w:rPr>
          <w:rFonts w:hint="eastAsia" w:eastAsia="宋体"/>
          <w:lang w:val="en-US" w:eastAsia="zh-CN"/>
        </w:rPr>
        <w:t xml:space="preserve"> </w:t>
      </w:r>
      <w:r>
        <w:tab/>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lang w:val="en-US" w:eastAsia="zh-CN"/>
        </w:rPr>
      </w:pPr>
      <w:bookmarkStart w:id="665" w:name="_Toc12681"/>
      <w:bookmarkStart w:id="666" w:name="_Toc196229431"/>
      <w:bookmarkStart w:id="667" w:name="_Toc11834"/>
      <w:bookmarkStart w:id="668" w:name="_Toc19404"/>
      <w:r>
        <w:t>5.6.2.3</w:t>
      </w:r>
      <w:r>
        <w:tab/>
      </w:r>
      <w:r>
        <w:rPr>
          <w:lang w:val="en-US" w:eastAsia="zh-CN"/>
        </w:rPr>
        <w:t>REFSENS requirements</w:t>
      </w:r>
      <w:bookmarkEnd w:id="665"/>
      <w:bookmarkEnd w:id="666"/>
      <w:bookmarkEnd w:id="667"/>
      <w:bookmarkEnd w:id="668"/>
    </w:p>
    <w:p>
      <w:pPr>
        <w:keepNext/>
        <w:keepLines/>
        <w:pageBreakBefore w:val="0"/>
        <w:kinsoku/>
        <w:wordWrap/>
        <w:topLinePunct w:val="0"/>
        <w:bidi w:val="0"/>
        <w:rPr>
          <w:rFonts w:cs="Arial"/>
          <w:szCs w:val="28"/>
          <w:lang w:eastAsia="zh-CN"/>
        </w:rPr>
      </w:pPr>
      <w:r>
        <w:t>There is no need for new REFSENS requirements. </w:t>
      </w:r>
    </w:p>
    <w:p>
      <w:pPr>
        <w:keepNext/>
        <w:keepLines/>
        <w:pageBreakBefore w:val="0"/>
        <w:kinsoku/>
        <w:wordWrap/>
        <w:topLinePunct w:val="0"/>
        <w:bidi w:val="0"/>
      </w:pPr>
    </w:p>
    <w:p>
      <w:pPr>
        <w:pStyle w:val="4"/>
        <w:keepNext/>
        <w:keepLines/>
        <w:pageBreakBefore w:val="0"/>
        <w:kinsoku/>
        <w:wordWrap/>
        <w:topLinePunct w:val="0"/>
        <w:bidi w:val="0"/>
      </w:pPr>
      <w:bookmarkStart w:id="669" w:name="_Toc13949"/>
      <w:bookmarkStart w:id="670" w:name="_Toc30471"/>
      <w:bookmarkStart w:id="671" w:name="_Toc196229432"/>
      <w:bookmarkStart w:id="672" w:name="_Toc3073"/>
      <w:bookmarkStart w:id="673" w:name="_Toc8521"/>
      <w:bookmarkStart w:id="674" w:name="_Toc19189"/>
      <w:bookmarkStart w:id="675" w:name="_Toc15010"/>
      <w:bookmarkStart w:id="676" w:name="_Toc24831"/>
      <w:bookmarkStart w:id="677" w:name="_Toc16977"/>
      <w:r>
        <w:rPr>
          <w:rFonts w:hint="eastAsia"/>
          <w:lang w:eastAsia="zh-CN"/>
        </w:rPr>
        <w:t>5.7</w:t>
      </w:r>
      <w:r>
        <w:rPr>
          <w:rFonts w:hint="eastAsia"/>
          <w:lang w:val="en-US" w:eastAsia="zh-CN"/>
        </w:rPr>
        <w:tab/>
      </w:r>
      <w:r>
        <w:t>CA_n48-n66</w:t>
      </w:r>
      <w:bookmarkEnd w:id="669"/>
      <w:bookmarkEnd w:id="670"/>
      <w:bookmarkEnd w:id="671"/>
      <w:bookmarkEnd w:id="672"/>
      <w:bookmarkEnd w:id="673"/>
      <w:bookmarkEnd w:id="674"/>
      <w:bookmarkEnd w:id="675"/>
      <w:bookmarkEnd w:id="676"/>
      <w:bookmarkEnd w:id="677"/>
    </w:p>
    <w:p>
      <w:pPr>
        <w:pStyle w:val="5"/>
        <w:keepNext/>
        <w:keepLines/>
        <w:pageBreakBefore w:val="0"/>
        <w:kinsoku/>
        <w:wordWrap/>
        <w:topLinePunct w:val="0"/>
        <w:bidi w:val="0"/>
        <w:rPr>
          <w:rFonts w:eastAsia="宋体"/>
          <w:lang w:val="en-US" w:eastAsia="zh-CN"/>
        </w:rPr>
      </w:pPr>
      <w:bookmarkStart w:id="678" w:name="_Toc4970"/>
      <w:bookmarkStart w:id="679" w:name="_Toc196229433"/>
      <w:bookmarkStart w:id="680" w:name="_Toc30841"/>
      <w:bookmarkStart w:id="681" w:name="_Toc18018"/>
      <w:r>
        <w:rPr>
          <w:rFonts w:hint="eastAsia" w:eastAsia="宋体"/>
          <w:lang w:val="en-US" w:eastAsia="zh-CN"/>
        </w:rPr>
        <w:t>5.7.1</w:t>
      </w:r>
      <w:r>
        <w:rPr>
          <w:rFonts w:hint="eastAsia" w:eastAsia="宋体"/>
          <w:lang w:val="en-US" w:eastAsia="zh-CN"/>
        </w:rPr>
        <w:tab/>
      </w:r>
      <w:r>
        <w:rPr>
          <w:rFonts w:hint="eastAsia" w:eastAsia="宋体"/>
          <w:lang w:val="en-US" w:eastAsia="zh-CN"/>
        </w:rPr>
        <w:t>Common for 1 band UL and 2 bands UL CA</w:t>
      </w:r>
      <w:bookmarkEnd w:id="678"/>
      <w:bookmarkEnd w:id="679"/>
      <w:bookmarkEnd w:id="680"/>
      <w:bookmarkEnd w:id="681"/>
    </w:p>
    <w:p>
      <w:pPr>
        <w:pStyle w:val="6"/>
        <w:keepNext/>
        <w:keepLines/>
        <w:pageBreakBefore w:val="0"/>
        <w:kinsoku/>
        <w:wordWrap/>
        <w:topLinePunct w:val="0"/>
        <w:bidi w:val="0"/>
      </w:pPr>
      <w:bookmarkStart w:id="682" w:name="_Toc196229434"/>
      <w:bookmarkStart w:id="683" w:name="_Toc12170"/>
      <w:bookmarkStart w:id="684" w:name="_Toc13736"/>
      <w:bookmarkStart w:id="685" w:name="_Toc12224"/>
      <w:r>
        <w:rPr>
          <w:rFonts w:hint="eastAsia"/>
          <w:lang w:eastAsia="zh-CN"/>
        </w:rPr>
        <w:t>5.7</w:t>
      </w:r>
      <w:r>
        <w:t>.1.1</w:t>
      </w:r>
      <w:r>
        <w:tab/>
      </w:r>
      <w:r>
        <w:rPr>
          <w:lang w:eastAsia="zh-CN"/>
        </w:rPr>
        <w:t>Operating bands for CA</w:t>
      </w:r>
      <w:bookmarkEnd w:id="682"/>
      <w:bookmarkEnd w:id="683"/>
      <w:bookmarkEnd w:id="684"/>
      <w:bookmarkEnd w:id="685"/>
    </w:p>
    <w:p>
      <w:pPr>
        <w:pStyle w:val="114"/>
        <w:keepNext/>
        <w:keepLines/>
        <w:pageBreakBefore w:val="0"/>
        <w:kinsoku/>
        <w:wordWrap/>
        <w:topLinePunct w:val="0"/>
        <w:bidi w:val="0"/>
        <w:rPr>
          <w:lang w:eastAsia="ja-JP"/>
        </w:rPr>
      </w:pPr>
      <w:r>
        <w:t xml:space="preserve">Table </w:t>
      </w:r>
      <w:r>
        <w:rPr>
          <w:rFonts w:hint="eastAsia"/>
          <w:lang w:val="en-US" w:eastAsia="zh-CN"/>
        </w:rPr>
        <w:t>5.7</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n48+n66</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n66</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686" w:name="_Toc196229435"/>
      <w:bookmarkStart w:id="687" w:name="_Toc21428"/>
      <w:bookmarkStart w:id="688" w:name="_Toc18013"/>
      <w:bookmarkStart w:id="689" w:name="_Toc19881"/>
      <w:r>
        <w:rPr>
          <w:rFonts w:hint="eastAsia"/>
          <w:lang w:eastAsia="zh-CN"/>
        </w:rPr>
        <w:t>5.7.1.2</w:t>
      </w:r>
      <w:r>
        <w:rPr>
          <w:rFonts w:hint="eastAsia"/>
          <w:lang w:eastAsia="zh-CN"/>
        </w:rPr>
        <w:tab/>
      </w:r>
      <w:r>
        <w:rPr>
          <w:rFonts w:hint="eastAsia"/>
          <w:lang w:eastAsia="zh-CN"/>
        </w:rPr>
        <w:t>Channel bandwidths per operating band for CA</w:t>
      </w:r>
      <w:bookmarkEnd w:id="686"/>
      <w:bookmarkEnd w:id="687"/>
      <w:bookmarkEnd w:id="688"/>
      <w:bookmarkEnd w:id="689"/>
    </w:p>
    <w:p>
      <w:pPr>
        <w:pStyle w:val="114"/>
        <w:keepNext/>
        <w:keepLines/>
        <w:pageBreakBefore w:val="0"/>
        <w:kinsoku/>
        <w:wordWrap/>
        <w:topLinePunct w:val="0"/>
        <w:bidi w:val="0"/>
        <w:rPr>
          <w:lang w:val="en-US" w:eastAsia="zh-CN"/>
        </w:rPr>
      </w:pPr>
      <w:r>
        <w:t xml:space="preserve">Table </w:t>
      </w:r>
      <w:r>
        <w:rPr>
          <w:rFonts w:hint="eastAsia"/>
          <w:lang w:val="en-US" w:eastAsia="zh-CN"/>
        </w:rPr>
        <w:t>5.7</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n48+n66</w:t>
      </w:r>
    </w:p>
    <w:tbl>
      <w:tblPr>
        <w:tblStyle w:val="89"/>
        <w:tblW w:w="9725" w:type="dxa"/>
        <w:tblInd w:w="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24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CA_n48A-n66A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CA_n48A-n66A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n48 channel bandwidths in Table 5.3.5-1 of 38.101-1</w:t>
            </w:r>
          </w:p>
        </w:tc>
        <w:tc>
          <w:tcPr>
            <w:tcW w:w="124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n66</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n66 channel bandwidths in Table 5.3.5-1 of 38.101-1</w:t>
            </w:r>
          </w:p>
        </w:tc>
        <w:tc>
          <w:tcPr>
            <w:tcW w:w="124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t>CA_n48B-n66A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szCs w:val="18"/>
                <w:lang w:eastAsia="zh-CN"/>
              </w:rPr>
              <w:t>CA_n48B</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p>
            <w:pPr>
              <w:pStyle w:val="106"/>
              <w:keepNext/>
              <w:keepLines/>
              <w:pageBreakBefore w:val="0"/>
              <w:kinsoku/>
              <w:wordWrap/>
              <w:topLinePunct w:val="0"/>
              <w:bidi w:val="0"/>
              <w:rPr>
                <w:szCs w:val="18"/>
              </w:rPr>
            </w:pPr>
            <w:bookmarkStart w:id="690" w:name="_Hlk194929458"/>
            <w:r>
              <w:rPr>
                <w:szCs w:val="18"/>
                <w:lang w:eastAsia="zh-CN"/>
              </w:rPr>
              <w:t>CA_n4</w:t>
            </w:r>
            <w:r>
              <w:rPr>
                <w:rFonts w:hint="eastAsia"/>
                <w:szCs w:val="18"/>
                <w:lang w:eastAsia="zh-CN"/>
              </w:rPr>
              <w:t>8</w:t>
            </w:r>
            <w:r>
              <w:rPr>
                <w:szCs w:val="18"/>
                <w:lang w:eastAsia="zh-CN"/>
              </w:rPr>
              <w:t>B-n</w:t>
            </w:r>
            <w:r>
              <w:rPr>
                <w:rFonts w:hint="eastAsia"/>
                <w:szCs w:val="18"/>
                <w:lang w:eastAsia="zh-CN"/>
              </w:rPr>
              <w:t>66</w:t>
            </w:r>
            <w:r>
              <w:rPr>
                <w:szCs w:val="18"/>
                <w:lang w:eastAsia="zh-CN"/>
              </w:rPr>
              <w:t>A</w:t>
            </w:r>
            <w:bookmarkEnd w:id="690"/>
          </w:p>
        </w:tc>
        <w:tc>
          <w:tcPr>
            <w:tcW w:w="7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bidi="ar"/>
              </w:rPr>
            </w:pPr>
            <w:r>
              <w:rPr>
                <w:rFonts w:cs="Arial"/>
                <w:lang w:val="en-US" w:eastAsia="zh-CN" w:bidi="ar"/>
              </w:rPr>
              <w:t>CA_n48B</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szCs w:val="18"/>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rPr>
            </w:pPr>
          </w:p>
        </w:tc>
        <w:tc>
          <w:tcPr>
            <w:tcW w:w="7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eastAsia="等线" w:cs="Arial"/>
                <w:szCs w:val="18"/>
              </w:rPr>
              <w:t>n66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bidi="ar"/>
              </w:rPr>
            </w:pPr>
            <w:r>
              <w:rPr>
                <w:rFonts w:cs="Arial"/>
                <w:szCs w:val="18"/>
              </w:rPr>
              <w:t>See n66 channel bandwidths in Table 5.3.5-1</w:t>
            </w:r>
          </w:p>
        </w:tc>
        <w:tc>
          <w:tcPr>
            <w:tcW w:w="124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eastAsia="zh-CN"/>
              </w:rPr>
            </w:pPr>
            <w:r>
              <w:t>CA_n48B-n66</w:t>
            </w:r>
            <w:r>
              <w:rPr>
                <w:rFonts w:hint="eastAsia"/>
                <w:lang w:eastAsia="zh-CN"/>
              </w:rPr>
              <w:t>(2</w:t>
            </w:r>
            <w:r>
              <w:t>A</w:t>
            </w:r>
            <w:r>
              <w:rPr>
                <w:rFonts w:hint="eastAsia"/>
                <w:lang w:eastAsia="zh-CN"/>
              </w:rPr>
              <w:t>)</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szCs w:val="18"/>
                <w:lang w:eastAsia="zh-CN"/>
              </w:rPr>
              <w:t>CA_n48B</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B-n</w:t>
            </w:r>
            <w:r>
              <w:rPr>
                <w:rFonts w:hint="eastAsia"/>
                <w:szCs w:val="18"/>
                <w:lang w:eastAsia="zh-CN"/>
              </w:rPr>
              <w:t>66</w:t>
            </w:r>
            <w:r>
              <w:rPr>
                <w:szCs w:val="18"/>
                <w:lang w:eastAsia="zh-CN"/>
              </w:rPr>
              <w:t>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szCs w:val="18"/>
              </w:rPr>
            </w:pPr>
            <w: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zh-CN" w:bidi="ar"/>
              </w:rPr>
            </w:pPr>
            <w:r>
              <w:rPr>
                <w:rFonts w:cs="Arial"/>
                <w:lang w:val="en-US" w:eastAsia="zh-CN" w:bidi="ar"/>
              </w:rPr>
              <w:t>CA_n48B</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szCs w:val="18"/>
              </w:rPr>
            </w:pPr>
            <w:r>
              <w:rPr>
                <w:rFonts w:eastAsia="等线" w:cs="Arial"/>
                <w:szCs w:val="18"/>
              </w:rPr>
              <w:t>n66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zh-CN" w:bidi="ar"/>
              </w:rPr>
            </w:pPr>
            <w:r>
              <w:rPr>
                <w:rFonts w:cs="Arial"/>
                <w:lang w:val="en-US" w:eastAsia="zh-CN" w:bidi="ar"/>
              </w:rPr>
              <w:t>CA_n66(2A)</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72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zh-CN"/>
              </w:rPr>
            </w:pPr>
            <w:r>
              <w:t>NOTE 6:</w:t>
            </w:r>
            <w:r>
              <w:tab/>
            </w:r>
            <w:r>
              <w:t>For this bandwidth, the minimum requirements are restricted to operation when carrier is configured as a downlink SCell part of CA configuration.</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691" w:name="_Toc7485"/>
      <w:bookmarkStart w:id="692" w:name="_Toc196229436"/>
      <w:bookmarkStart w:id="693" w:name="_Toc6009"/>
      <w:bookmarkStart w:id="694" w:name="_Toc30162"/>
      <w:r>
        <w:rPr>
          <w:rFonts w:hint="eastAsia"/>
          <w:lang w:eastAsia="zh-CN"/>
        </w:rPr>
        <w:t>5.7.1.3</w:t>
      </w:r>
      <w:r>
        <w:rPr>
          <w:rFonts w:hint="eastAsia"/>
          <w:lang w:eastAsia="zh-CN"/>
        </w:rPr>
        <w:tab/>
      </w:r>
      <w:r>
        <w:rPr>
          <w:rFonts w:hint="eastAsia"/>
          <w:lang w:eastAsia="zh-CN"/>
        </w:rPr>
        <w:t>UE co-existence studies for 1 band UL</w:t>
      </w:r>
      <w:bookmarkEnd w:id="691"/>
      <w:bookmarkEnd w:id="692"/>
      <w:bookmarkEnd w:id="693"/>
      <w:bookmarkEnd w:id="694"/>
    </w:p>
    <w:p>
      <w:pPr>
        <w:keepNext/>
        <w:keepLines/>
        <w:pageBreakBefore w:val="0"/>
        <w:kinsoku/>
        <w:wordWrap/>
        <w:topLinePunct w:val="0"/>
        <w:bidi w:val="0"/>
        <w:rPr>
          <w:lang w:eastAsia="zh-CN"/>
        </w:rPr>
      </w:pPr>
      <w:r>
        <w:rPr>
          <w:lang w:eastAsia="zh-CN"/>
        </w:rPr>
        <w:t>Table 5.7.</w:t>
      </w:r>
      <w:r>
        <w:rPr>
          <w:rFonts w:eastAsia="MS Mincho"/>
          <w:lang w:eastAsia="zh-CN"/>
        </w:rPr>
        <w:t>1.3</w:t>
      </w:r>
      <w:r>
        <w:rPr>
          <w:lang w:eastAsia="zh-CN"/>
        </w:rPr>
        <w:t>-1 summarizes frequency ranges where harmonics and/or harmonic mixing occur for CA_n48-n66.</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5.7</w:t>
      </w:r>
      <w:r>
        <w:rPr>
          <w:rFonts w:eastAsia="宋体"/>
        </w:rPr>
        <w:t>.1.3-1: UL harmonics and harmonic mixing analysis</w:t>
      </w:r>
    </w:p>
    <w:tbl>
      <w:tblPr>
        <w:tblStyle w:val="89"/>
        <w:tblW w:w="8920"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8550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5340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D</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99"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There is a direct hit from the band n66 2</w:t>
            </w:r>
            <w:r>
              <w:rPr>
                <w:rFonts w:ascii="Arial" w:hAnsi="Arial" w:cs="Arial"/>
                <w:sz w:val="18"/>
                <w:szCs w:val="18"/>
                <w:vertAlign w:val="superscript"/>
                <w:lang w:val="en-US"/>
              </w:rPr>
              <w:t>nd</w:t>
            </w:r>
            <w:r>
              <w:rPr>
                <w:rFonts w:ascii="Arial" w:hAnsi="Arial" w:cs="Arial"/>
                <w:sz w:val="18"/>
                <w:szCs w:val="18"/>
                <w:lang w:val="en-US"/>
              </w:rPr>
              <w:t xml:space="preserve"> harmonic to the band n48</w:t>
            </w:r>
          </w:p>
        </w:tc>
      </w:tr>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11000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Based on </w:t>
      </w:r>
      <w:r>
        <w:rPr>
          <w:rFonts w:eastAsia="宋体"/>
          <w:bCs/>
        </w:rPr>
        <w:t xml:space="preserve">Table </w:t>
      </w:r>
      <w:r>
        <w:rPr>
          <w:rFonts w:hint="eastAsia" w:eastAsia="宋体"/>
          <w:bCs/>
          <w:lang w:eastAsia="zh-CN"/>
        </w:rPr>
        <w:t>5.7</w:t>
      </w:r>
      <w:r>
        <w:rPr>
          <w:rFonts w:eastAsia="宋体"/>
          <w:bCs/>
        </w:rPr>
        <w:t>.1.3-1</w:t>
      </w:r>
      <w:r>
        <w:rPr>
          <w:lang w:eastAsia="zh-CN"/>
        </w:rPr>
        <w:t>:</w:t>
      </w:r>
    </w:p>
    <w:p>
      <w:pPr>
        <w:pStyle w:val="112"/>
        <w:keepNext/>
        <w:keepLines/>
        <w:pageBreakBefore w:val="0"/>
        <w:kinsoku/>
        <w:wordWrap/>
        <w:topLinePunct w:val="0"/>
        <w:bidi w:val="0"/>
        <w:rPr>
          <w:lang w:eastAsia="zh-CN"/>
        </w:rPr>
      </w:pPr>
      <w:r>
        <w:rPr>
          <w:lang w:eastAsia="zh-CN"/>
        </w:rPr>
        <w:t>-</w:t>
      </w:r>
      <w:r>
        <w:rPr>
          <w:lang w:eastAsia="zh-CN"/>
        </w:rPr>
        <w:tab/>
      </w:r>
      <w:r>
        <w:rPr>
          <w:lang w:eastAsia="zh-CN"/>
        </w:rPr>
        <w:t>For the uplink n66 2</w:t>
      </w:r>
      <w:r>
        <w:rPr>
          <w:vertAlign w:val="superscript"/>
          <w:lang w:eastAsia="zh-CN"/>
        </w:rPr>
        <w:t>nd</w:t>
      </w:r>
      <w:r>
        <w:rPr>
          <w:lang w:eastAsia="zh-CN"/>
        </w:rPr>
        <w:t xml:space="preserve"> harmonic falling to the band n77, the MSD value has been </w:t>
      </w:r>
      <w:r>
        <w:t>defined in T</w:t>
      </w:r>
      <w:r>
        <w:rPr>
          <w:rFonts w:eastAsia="宋体"/>
        </w:rPr>
        <w:t xml:space="preserve">able 7.3A.4-1 of 38.101-1. In fact, </w:t>
      </w:r>
      <w:r>
        <w:t>the band n66 channel bandwidth for BCS 4/5 is the same as BCS 2. Therefore, there is no newer requirement needed.</w:t>
      </w:r>
    </w:p>
    <w:p>
      <w:pPr>
        <w:keepNext/>
        <w:keepLines/>
        <w:pageBreakBefore w:val="0"/>
        <w:kinsoku/>
        <w:wordWrap/>
        <w:topLinePunct w:val="0"/>
        <w:bidi w:val="0"/>
        <w:rPr>
          <w:rFonts w:eastAsia="Arial"/>
          <w:lang w:eastAsia="zh-CN"/>
        </w:rPr>
      </w:pPr>
      <w:r>
        <w:rPr>
          <w:lang w:eastAsia="zh-CN"/>
        </w:rPr>
        <w:t xml:space="preserve">Table </w:t>
      </w:r>
      <w:r>
        <w:rPr>
          <w:rFonts w:hint="eastAsia"/>
          <w:lang w:eastAsia="zh-CN"/>
        </w:rPr>
        <w:t>5.7</w:t>
      </w:r>
      <w:r>
        <w:rPr>
          <w:lang w:eastAsia="zh-CN"/>
        </w:rPr>
        <w:t>.</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rPr>
          <w:rFonts w:eastAsia="宋体"/>
        </w:rPr>
        <w:t xml:space="preserve">Table </w:t>
      </w:r>
      <w:r>
        <w:rPr>
          <w:rFonts w:hint="eastAsia" w:eastAsia="宋体"/>
          <w:lang w:eastAsia="zh-CN"/>
        </w:rPr>
        <w:t>5.7</w:t>
      </w:r>
      <w:r>
        <w:rPr>
          <w:rFonts w:eastAsia="宋体"/>
        </w:rPr>
        <w:t>.1.3-2: Cross-band isolation analysis</w:t>
      </w:r>
    </w:p>
    <w:tbl>
      <w:tblPr>
        <w:tblStyle w:val="89"/>
        <w:tblW w:w="10034" w:type="dxa"/>
        <w:tblInd w:w="-370" w:type="dxa"/>
        <w:tblLayout w:type="autofit"/>
        <w:tblCellMar>
          <w:top w:w="0" w:type="dxa"/>
          <w:left w:w="108" w:type="dxa"/>
          <w:bottom w:w="0" w:type="dxa"/>
          <w:right w:w="108" w:type="dxa"/>
        </w:tblCellMar>
      </w:tblPr>
      <w:tblGrid>
        <w:gridCol w:w="1440"/>
        <w:gridCol w:w="2020"/>
        <w:gridCol w:w="2074"/>
        <w:gridCol w:w="2250"/>
        <w:gridCol w:w="2250"/>
      </w:tblGrid>
      <w:tr>
        <w:tblPrEx>
          <w:tblCellMar>
            <w:top w:w="0" w:type="dxa"/>
            <w:left w:w="108" w:type="dxa"/>
            <w:bottom w:w="0" w:type="dxa"/>
            <w:right w:w="108" w:type="dxa"/>
          </w:tblCellMar>
        </w:tblPrEx>
        <w:trPr>
          <w:trHeight w:val="315" w:hRule="atLeast"/>
        </w:trPr>
        <w:tc>
          <w:tcPr>
            <w:tcW w:w="144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94"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c>
          <w:tcPr>
            <w:tcW w:w="450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n66</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202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202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1665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1825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1620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1870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1575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1530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1960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2005</w:t>
            </w:r>
          </w:p>
        </w:tc>
      </w:tr>
      <w:tr>
        <w:tblPrEx>
          <w:tblCellMar>
            <w:top w:w="0" w:type="dxa"/>
            <w:left w:w="108" w:type="dxa"/>
            <w:bottom w:w="0" w:type="dxa"/>
            <w:right w:w="108" w:type="dxa"/>
          </w:tblCellMar>
        </w:tblPrEx>
        <w:trPr>
          <w:trHeight w:val="180"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94"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n66 DL up to order 5. The sufficient rejection of the transmitter noise floor should be at band n66 so no cross-band MSD is needed.</w:t>
            </w:r>
          </w:p>
        </w:tc>
        <w:tc>
          <w:tcPr>
            <w:tcW w:w="450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n66 ACLR range with the band n48 DL up to order 5. The sufficient rejection of the transmitter noise floor should be at band n48 so no cross-band MSD is needed.</w:t>
            </w:r>
          </w:p>
        </w:tc>
      </w:tr>
    </w:tbl>
    <w:p>
      <w:pPr>
        <w:keepNext/>
        <w:keepLines/>
        <w:pageBreakBefore w:val="0"/>
        <w:kinsoku/>
        <w:wordWrap/>
        <w:topLinePunct w:val="0"/>
        <w:bidi w:val="0"/>
      </w:pPr>
    </w:p>
    <w:p>
      <w:pPr>
        <w:keepNext/>
        <w:keepLines/>
        <w:pageBreakBefore w:val="0"/>
        <w:kinsoku/>
        <w:wordWrap/>
        <w:topLinePunct w:val="0"/>
        <w:bidi w:val="0"/>
      </w:pPr>
      <w:r>
        <w:t xml:space="preserve">Based on </w:t>
      </w:r>
      <w:r>
        <w:rPr>
          <w:rFonts w:eastAsia="宋体"/>
          <w:bCs/>
        </w:rPr>
        <w:t xml:space="preserve">Table </w:t>
      </w:r>
      <w:r>
        <w:rPr>
          <w:rFonts w:hint="eastAsia" w:eastAsia="宋体"/>
          <w:bCs/>
          <w:lang w:eastAsia="zh-CN"/>
        </w:rPr>
        <w:t>5.7</w:t>
      </w:r>
      <w:r>
        <w:rPr>
          <w:rFonts w:eastAsia="宋体"/>
          <w:bCs/>
        </w:rPr>
        <w:t>.1.3-2</w:t>
      </w:r>
      <w:r>
        <w:t xml:space="preserve">: </w:t>
      </w:r>
    </w:p>
    <w:p>
      <w:pPr>
        <w:pStyle w:val="112"/>
        <w:keepNext/>
        <w:keepLines/>
        <w:pageBreakBefore w:val="0"/>
        <w:kinsoku/>
        <w:wordWrap/>
        <w:topLinePunct w:val="0"/>
        <w:bidi w:val="0"/>
      </w:pPr>
      <w:r>
        <w:t>-</w:t>
      </w:r>
      <w:r>
        <w:tab/>
      </w:r>
      <w:r>
        <w:t>There is no uplink band overlapping with the downlink in ACLR range. The existing diplexer isolation should provide sufficient rejection.</w:t>
      </w:r>
    </w:p>
    <w:p>
      <w:pPr>
        <w:pStyle w:val="6"/>
        <w:keepNext/>
        <w:keepLines/>
        <w:pageBreakBefore w:val="0"/>
        <w:kinsoku/>
        <w:wordWrap/>
        <w:topLinePunct w:val="0"/>
        <w:bidi w:val="0"/>
        <w:rPr>
          <w:lang w:eastAsia="zh-CN"/>
        </w:rPr>
      </w:pPr>
      <w:bookmarkStart w:id="695" w:name="_Toc22112"/>
      <w:bookmarkStart w:id="696" w:name="_Toc28613"/>
      <w:bookmarkStart w:id="697" w:name="_Toc196229437"/>
      <w:bookmarkStart w:id="698" w:name="_Toc2005"/>
      <w:r>
        <w:rPr>
          <w:rFonts w:hint="eastAsia"/>
          <w:lang w:eastAsia="zh-CN"/>
        </w:rPr>
        <w:t>5.7.1.</w:t>
      </w:r>
      <w:r>
        <w:rPr>
          <w:rFonts w:hint="eastAsia"/>
          <w:lang w:val="en-US" w:eastAsia="zh-CN"/>
        </w:rPr>
        <w:t>4</w:t>
      </w:r>
      <w:r>
        <w:rPr>
          <w:rFonts w:hint="eastAsia"/>
          <w:lang w:eastAsia="zh-CN"/>
        </w:rPr>
        <w:tab/>
      </w:r>
      <w:r>
        <w:rPr>
          <w:rFonts w:hint="eastAsia"/>
          <w:lang w:val="en-US" w:eastAsia="zh-CN"/>
        </w:rPr>
        <w:t>∆TIB,c and ∆RIB,c values</w:t>
      </w:r>
      <w:bookmarkEnd w:id="695"/>
      <w:bookmarkEnd w:id="696"/>
      <w:bookmarkEnd w:id="697"/>
      <w:bookmarkEnd w:id="698"/>
    </w:p>
    <w:p>
      <w:pPr>
        <w:keepNext/>
        <w:keepLines/>
        <w:pageBreakBefore w:val="0"/>
        <w:kinsoku/>
        <w:wordWrap/>
        <w:topLinePunct w:val="0"/>
        <w:bidi w:val="0"/>
        <w:rPr>
          <w:b/>
        </w:rPr>
      </w:pPr>
      <w:r>
        <w:t xml:space="preserve">For </w:t>
      </w:r>
      <w:r>
        <w:rPr>
          <w:lang w:val="en-US"/>
        </w:rPr>
        <w:t>CA</w:t>
      </w:r>
      <w:r>
        <w:t>_</w:t>
      </w:r>
      <w:r>
        <w:rPr>
          <w:lang w:val="en-US"/>
        </w:rPr>
        <w:t>n48</w:t>
      </w:r>
      <w:r>
        <w:t xml:space="preserve">-n66, the </w:t>
      </w:r>
      <w:r>
        <w:rPr>
          <w:rFonts w:ascii="Algerian" w:hAnsi="Algerian"/>
        </w:rPr>
        <w:t>∆</w:t>
      </w:r>
      <w:r>
        <w:t>T</w:t>
      </w:r>
      <w:r>
        <w:rPr>
          <w:vertAlign w:val="subscript"/>
        </w:rPr>
        <w:t>IB,c</w:t>
      </w:r>
      <w:r>
        <w:t xml:space="preserve"> and </w:t>
      </w:r>
      <w:r>
        <w:rPr>
          <w:rFonts w:ascii="Algerian" w:hAnsi="Algerian"/>
        </w:rPr>
        <w:t>∆</w:t>
      </w:r>
      <w:r>
        <w:t>R</w:t>
      </w:r>
      <w:r>
        <w:rPr>
          <w:vertAlign w:val="subscript"/>
        </w:rPr>
        <w:t>IB,c</w:t>
      </w:r>
      <w:r>
        <w:t xml:space="preserve"> values have already been specified.</w:t>
      </w:r>
    </w:p>
    <w:p>
      <w:pPr>
        <w:pStyle w:val="6"/>
        <w:keepNext/>
        <w:keepLines/>
        <w:pageBreakBefore w:val="0"/>
        <w:kinsoku/>
        <w:wordWrap/>
        <w:topLinePunct w:val="0"/>
        <w:bidi w:val="0"/>
        <w:rPr>
          <w:lang w:val="en-US" w:eastAsia="zh-CN"/>
        </w:rPr>
      </w:pPr>
      <w:bookmarkStart w:id="699" w:name="_Toc3895"/>
      <w:bookmarkStart w:id="700" w:name="_Toc196229438"/>
      <w:bookmarkStart w:id="701" w:name="_Toc14122"/>
      <w:bookmarkStart w:id="702" w:name="_Toc16838"/>
      <w:r>
        <w:rPr>
          <w:rFonts w:hint="eastAsia"/>
          <w:lang w:eastAsia="zh-CN"/>
        </w:rPr>
        <w:t>5.7.1.5</w:t>
      </w:r>
      <w:r>
        <w:rPr>
          <w:rFonts w:hint="eastAsia"/>
          <w:lang w:eastAsia="zh-CN"/>
        </w:rPr>
        <w:tab/>
      </w:r>
      <w:r>
        <w:rPr>
          <w:rFonts w:hint="eastAsia"/>
          <w:lang w:val="en-US" w:eastAsia="zh-CN"/>
        </w:rPr>
        <w:t>REFSENS requirements</w:t>
      </w:r>
      <w:bookmarkEnd w:id="699"/>
      <w:bookmarkEnd w:id="700"/>
      <w:bookmarkEnd w:id="701"/>
      <w:bookmarkEnd w:id="702"/>
    </w:p>
    <w:p>
      <w:pPr>
        <w:keepNext/>
        <w:keepLines/>
        <w:pageBreakBefore w:val="0"/>
        <w:kinsoku/>
        <w:wordWrap/>
        <w:topLinePunct w:val="0"/>
        <w:bidi w:val="0"/>
        <w:rPr>
          <w:b/>
        </w:rPr>
      </w:pPr>
      <w:r>
        <w:t>There is no need for new REFSENS requirements. </w:t>
      </w:r>
    </w:p>
    <w:p>
      <w:pPr>
        <w:pStyle w:val="6"/>
        <w:keepNext/>
        <w:keepLines/>
        <w:pageBreakBefore w:val="0"/>
        <w:kinsoku/>
        <w:wordWrap/>
        <w:topLinePunct w:val="0"/>
        <w:bidi w:val="0"/>
        <w:rPr>
          <w:lang w:eastAsia="zh-CN"/>
        </w:rPr>
      </w:pPr>
      <w:bookmarkStart w:id="703" w:name="_Toc5811"/>
      <w:bookmarkStart w:id="704" w:name="_Toc196229439"/>
      <w:bookmarkStart w:id="705" w:name="_Toc1923"/>
      <w:bookmarkStart w:id="706" w:name="_Toc21944"/>
      <w:r>
        <w:rPr>
          <w:rFonts w:hint="eastAsia"/>
          <w:lang w:eastAsia="zh-CN"/>
        </w:rPr>
        <w:t>5.7.1.6</w:t>
      </w:r>
      <w:r>
        <w:rPr>
          <w:rFonts w:hint="eastAsia"/>
          <w:lang w:eastAsia="zh-CN"/>
        </w:rPr>
        <w:tab/>
      </w:r>
      <w:r>
        <w:rPr>
          <w:rFonts w:hint="eastAsia"/>
          <w:lang w:val="en-US" w:eastAsia="zh-CN"/>
        </w:rPr>
        <w:t>OOB blocking exception requirements</w:t>
      </w:r>
      <w:bookmarkEnd w:id="703"/>
      <w:bookmarkEnd w:id="704"/>
      <w:bookmarkEnd w:id="705"/>
      <w:bookmarkEnd w:id="706"/>
    </w:p>
    <w:p>
      <w:pPr>
        <w:keepNext/>
        <w:keepLines/>
        <w:pageBreakBefore w:val="0"/>
        <w:kinsoku/>
        <w:wordWrap/>
        <w:topLinePunct w:val="0"/>
        <w:bidi w:val="0"/>
        <w:rPr>
          <w:b/>
        </w:rPr>
      </w:pPr>
      <w:r>
        <w:t>There is no need for OOB blocking exception. </w:t>
      </w:r>
    </w:p>
    <w:p>
      <w:pPr>
        <w:pStyle w:val="5"/>
        <w:keepNext/>
        <w:keepLines/>
        <w:pageBreakBefore w:val="0"/>
        <w:kinsoku/>
        <w:wordWrap/>
        <w:topLinePunct w:val="0"/>
        <w:bidi w:val="0"/>
        <w:rPr>
          <w:rFonts w:cs="Arial"/>
          <w:szCs w:val="28"/>
          <w:lang w:val="en-US" w:eastAsia="zh-CN"/>
        </w:rPr>
      </w:pPr>
      <w:bookmarkStart w:id="707" w:name="_Toc16091"/>
      <w:bookmarkStart w:id="708" w:name="_Toc196229440"/>
      <w:bookmarkStart w:id="709" w:name="_Toc27610"/>
      <w:bookmarkStart w:id="710" w:name="_Toc24448"/>
      <w:r>
        <w:rPr>
          <w:rFonts w:cs="Arial"/>
          <w:szCs w:val="28"/>
          <w:lang w:val="en-US" w:eastAsia="zh-CN"/>
        </w:rPr>
        <w:t>5.7.2</w:t>
      </w:r>
      <w:r>
        <w:rPr>
          <w:rFonts w:cs="Arial"/>
          <w:szCs w:val="28"/>
          <w:lang w:val="en-US" w:eastAsia="zh-CN"/>
        </w:rPr>
        <w:tab/>
      </w:r>
      <w:r>
        <w:rPr>
          <w:rFonts w:cs="Arial"/>
          <w:szCs w:val="28"/>
          <w:lang w:val="en-US" w:eastAsia="zh-CN"/>
        </w:rPr>
        <w:t>Specific for 2 bands UL CA</w:t>
      </w:r>
      <w:bookmarkEnd w:id="707"/>
      <w:bookmarkEnd w:id="708"/>
      <w:bookmarkEnd w:id="709"/>
      <w:bookmarkEnd w:id="710"/>
    </w:p>
    <w:p>
      <w:pPr>
        <w:pStyle w:val="6"/>
        <w:keepNext/>
        <w:keepLines/>
        <w:pageBreakBefore w:val="0"/>
        <w:kinsoku/>
        <w:wordWrap/>
        <w:topLinePunct w:val="0"/>
        <w:bidi w:val="0"/>
        <w:rPr>
          <w:lang w:eastAsia="zh-CN"/>
        </w:rPr>
      </w:pPr>
      <w:bookmarkStart w:id="711" w:name="_Toc196229441"/>
      <w:bookmarkStart w:id="712" w:name="_Toc30226"/>
      <w:bookmarkStart w:id="713" w:name="_Toc31302"/>
      <w:bookmarkStart w:id="714" w:name="_Toc4221"/>
      <w:r>
        <w:rPr>
          <w:rFonts w:hint="eastAsia"/>
          <w:lang w:eastAsia="zh-CN"/>
        </w:rPr>
        <w:t>5.7.2.1</w:t>
      </w:r>
      <w:r>
        <w:rPr>
          <w:rFonts w:hint="eastAsia"/>
          <w:lang w:eastAsia="zh-CN"/>
        </w:rPr>
        <w:tab/>
      </w:r>
      <w:r>
        <w:rPr>
          <w:rFonts w:hint="eastAsia"/>
          <w:lang w:eastAsia="zh-CN"/>
        </w:rPr>
        <w:t xml:space="preserve">Maximum output power for </w:t>
      </w:r>
      <w:r>
        <w:rPr>
          <w:rFonts w:hint="eastAsia"/>
          <w:lang w:val="en-US" w:eastAsia="zh-CN"/>
        </w:rPr>
        <w:t>inter-band CA</w:t>
      </w:r>
      <w:bookmarkEnd w:id="711"/>
      <w:bookmarkEnd w:id="712"/>
      <w:bookmarkEnd w:id="713"/>
      <w:bookmarkEnd w:id="714"/>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w:t>
      </w:r>
      <w:r>
        <w:rPr>
          <w:lang w:val="en-US" w:eastAsia="zh-CN"/>
        </w:rPr>
        <w:t>4.2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CA_n48B-n66A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val="en-US" w:eastAsia="zh-CN"/>
        </w:rPr>
      </w:pPr>
      <w:bookmarkStart w:id="715" w:name="_Toc5342"/>
      <w:bookmarkStart w:id="716" w:name="_Toc196229442"/>
      <w:bookmarkStart w:id="717" w:name="_Toc21452"/>
      <w:bookmarkStart w:id="718" w:name="_Toc29942"/>
      <w:r>
        <w:rPr>
          <w:rFonts w:hint="eastAsia"/>
          <w:lang w:eastAsia="zh-CN"/>
        </w:rPr>
        <w:t>5.7.2.2</w:t>
      </w:r>
      <w:r>
        <w:rPr>
          <w:rFonts w:hint="eastAsia"/>
          <w:lang w:eastAsia="zh-CN"/>
        </w:rPr>
        <w:tab/>
      </w:r>
      <w:r>
        <w:rPr>
          <w:rFonts w:hint="eastAsia"/>
          <w:lang w:eastAsia="zh-CN"/>
        </w:rPr>
        <w:t>UE co-existence studies</w:t>
      </w:r>
      <w:r>
        <w:rPr>
          <w:rFonts w:hint="eastAsia"/>
          <w:lang w:val="en-US" w:eastAsia="zh-CN"/>
        </w:rPr>
        <w:t xml:space="preserve"> for 2 bands UL</w:t>
      </w:r>
      <w:bookmarkEnd w:id="715"/>
      <w:bookmarkEnd w:id="716"/>
      <w:bookmarkEnd w:id="717"/>
      <w:bookmarkEnd w:id="718"/>
    </w:p>
    <w:p>
      <w:pPr>
        <w:keepNext/>
        <w:keepLines/>
        <w:pageBreakBefore w:val="0"/>
        <w:kinsoku/>
        <w:wordWrap/>
        <w:topLinePunct w:val="0"/>
        <w:bidi w:val="0"/>
      </w:pPr>
      <w:r>
        <w:t xml:space="preserve">Table </w:t>
      </w:r>
      <w:r>
        <w:rPr>
          <w:rFonts w:hint="eastAsia" w:eastAsia="宋体"/>
          <w:lang w:val="en-US" w:eastAsia="zh-CN"/>
        </w:rPr>
        <w:t>5.</w:t>
      </w:r>
      <w:r>
        <w:rPr>
          <w:rFonts w:eastAsia="宋体"/>
          <w:lang w:val="en-US" w:eastAsia="zh-CN"/>
        </w:rPr>
        <w:t>7.2.2</w:t>
      </w:r>
      <w:r>
        <w:t>-1 lists B</w:t>
      </w:r>
      <w:r>
        <w:rPr>
          <w:lang w:eastAsia="ja-JP"/>
        </w:rPr>
        <w:t xml:space="preserve">and </w:t>
      </w:r>
      <w:r>
        <w:rPr>
          <w:rFonts w:eastAsia="宋体"/>
          <w:lang w:val="en-US" w:eastAsia="zh-CN"/>
        </w:rPr>
        <w:t>n48</w:t>
      </w:r>
      <w:r>
        <w:rPr>
          <w:lang w:eastAsia="ja-JP"/>
        </w:rPr>
        <w:t xml:space="preserve"> </w:t>
      </w:r>
      <w:r>
        <w:t>+ B</w:t>
      </w:r>
      <w:r>
        <w:rPr>
          <w:lang w:eastAsia="ja-JP"/>
        </w:rPr>
        <w:t xml:space="preserve">and </w:t>
      </w:r>
      <w:r>
        <w:rPr>
          <w:rFonts w:eastAsia="宋体"/>
          <w:lang w:val="en-US" w:eastAsia="zh-CN"/>
        </w:rPr>
        <w:t>n66</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pPr>
      <w:r>
        <w:rPr>
          <w:lang w:val="en-US"/>
        </w:rPr>
        <w:t xml:space="preserve">Table </w:t>
      </w:r>
      <w:r>
        <w:rPr>
          <w:rFonts w:hint="eastAsia"/>
          <w:lang w:val="en-US" w:eastAsia="zh-CN"/>
        </w:rPr>
        <w:t>5.</w:t>
      </w:r>
      <w:r>
        <w:rPr>
          <w:lang w:val="en-US" w:eastAsia="zh-CN"/>
        </w:rPr>
        <w:t>7.2</w:t>
      </w:r>
      <w:r>
        <w:rPr>
          <w:lang w:val="en-US"/>
        </w:rPr>
        <w:t>.</w:t>
      </w:r>
      <w:r>
        <w:rPr>
          <w:lang w:val="en-US" w:eastAsia="zh-CN"/>
        </w:rPr>
        <w:t>2</w:t>
      </w:r>
      <w:r>
        <w:rPr>
          <w:lang w:val="en-US"/>
        </w:rPr>
        <w:t xml:space="preserve">-1: Band </w:t>
      </w:r>
      <w:r>
        <w:rPr>
          <w:lang w:val="en-US" w:eastAsia="zh-CN"/>
        </w:rPr>
        <w:t>n48</w:t>
      </w:r>
      <w:r>
        <w:rPr>
          <w:lang w:val="en-US"/>
        </w:rPr>
        <w:t xml:space="preserve"> and Band </w:t>
      </w:r>
      <w:r>
        <w:rPr>
          <w:lang w:val="en-US" w:eastAsia="zh-CN"/>
        </w:rPr>
        <w:t>n66</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1770 - 1990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5260 - 5480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5320 - 5690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10 - 280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8810 - 9180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6970 - 7260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8870 - 9390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1430 - 1790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3540 - 3980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12360 - 12880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8680 - 9040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10520 - 10960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3140 - 3570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12420 - 13090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1760 - 2270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7090 - 7680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10390 - 10820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15910 - 16580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12230 - 12740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14070 - 14660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color w:val="000000"/>
                <w:szCs w:val="18"/>
                <w:lang w:val="zh-CN" w:eastAsia="zh-CN"/>
              </w:rPr>
            </w:pPr>
            <w:r>
              <w:rPr>
                <w:lang w:val="zh-CN" w:eastAsia="zh-CN"/>
              </w:rPr>
              <w:t>NOTE : For each IMD item, when two bound values before taking absolute have different signs, the relevant IMD range</w:t>
            </w:r>
            <w:r>
              <w:rPr>
                <w:lang w:val="zh-CN" w:eastAsia="zh-CN"/>
              </w:rPr>
              <w:br w:type="textWrapping"/>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topLinePunct w:val="0"/>
        <w:bidi w:val="0"/>
      </w:pPr>
    </w:p>
    <w:p>
      <w:pPr>
        <w:keepNext/>
        <w:keepLines/>
        <w:pageBreakBefore w:val="0"/>
        <w:kinsoku/>
        <w:wordWrap/>
        <w:topLinePunct w:val="0"/>
        <w:bidi w:val="0"/>
        <w:rPr>
          <w:lang w:eastAsia="zh-CN"/>
        </w:rPr>
      </w:pPr>
      <w:r>
        <w:rPr>
          <w:lang w:eastAsia="zh-CN"/>
        </w:rPr>
        <w:t>The requirements are already found in the specification.</w:t>
      </w:r>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7.2.2</w:t>
      </w:r>
      <w:r>
        <w:t>-</w:t>
      </w:r>
      <w:r>
        <w:rPr>
          <w:rFonts w:hint="eastAsia" w:eastAsia="宋体"/>
          <w:lang w:val="en-US" w:eastAsia="zh-CN"/>
        </w:rPr>
        <w:t>2</w:t>
      </w:r>
      <w:r>
        <w:t xml:space="preserve"> lists B</w:t>
      </w:r>
      <w:r>
        <w:rPr>
          <w:lang w:eastAsia="ja-JP"/>
        </w:rPr>
        <w:t xml:space="preserve">and </w:t>
      </w:r>
      <w:r>
        <w:rPr>
          <w:rFonts w:eastAsia="宋体"/>
          <w:lang w:val="en-US" w:eastAsia="zh-CN"/>
        </w:rPr>
        <w:t>n48</w:t>
      </w:r>
      <w:r>
        <w:rPr>
          <w:lang w:eastAsia="ja-JP"/>
        </w:rPr>
        <w:t xml:space="preserve"> </w:t>
      </w:r>
      <w:r>
        <w:t>+ B</w:t>
      </w:r>
      <w:r>
        <w:rPr>
          <w:lang w:eastAsia="ja-JP"/>
        </w:rPr>
        <w:t xml:space="preserve">and </w:t>
      </w:r>
      <w:r>
        <w:rPr>
          <w:rFonts w:eastAsia="宋体"/>
          <w:lang w:val="en-US" w:eastAsia="zh-CN"/>
        </w:rPr>
        <w:t>n66</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n48</w:t>
      </w:r>
      <w:r>
        <w:rPr>
          <w:rFonts w:hint="eastAsia" w:eastAsia="宋体"/>
          <w:lang w:val="en-US" w:eastAsia="zh-CN"/>
        </w:rPr>
        <w:t>-</w:t>
      </w:r>
      <w:r>
        <w:t xml:space="preserve"> B</w:t>
      </w:r>
      <w:r>
        <w:rPr>
          <w:lang w:eastAsia="ja-JP"/>
        </w:rPr>
        <w:t xml:space="preserve">and </w:t>
      </w:r>
      <w:r>
        <w:rPr>
          <w:rFonts w:eastAsia="宋体"/>
          <w:lang w:val="en-US" w:eastAsia="zh-CN"/>
        </w:rPr>
        <w:t>n66</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7.2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n48</w:t>
      </w:r>
      <w:r>
        <w:rPr>
          <w:lang w:val="en-US"/>
        </w:rPr>
        <w:t xml:space="preserve"> and Band </w:t>
      </w:r>
      <w:r>
        <w:rPr>
          <w:lang w:val="en-US" w:eastAsia="zh-CN"/>
        </w:rPr>
        <w:t>n66</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Band / CA</w:t>
            </w:r>
            <w:r>
              <w:rPr>
                <w:rFonts w:ascii="Arial" w:hAnsi="Arial" w:cs="Arial"/>
                <w:b/>
                <w:bCs/>
                <w:color w:val="000000"/>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n66</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CA_n48B</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1710-1780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3550-3700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2110-2200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0 -100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1610-1710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1780-1880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 can be ignored.</w:t>
            </w:r>
          </w:p>
          <w:p>
            <w:pPr>
              <w:pStyle w:val="120"/>
              <w:keepNext/>
              <w:keepLines/>
              <w:pageBreakBefore w:val="0"/>
              <w:kinsoku/>
              <w:wordWrap/>
              <w:topLinePunct w:val="0"/>
              <w:bidi w:val="0"/>
              <w:rPr>
                <w:rFonts w:cs="Arial"/>
                <w:color w:val="000000"/>
                <w:szCs w:val="18"/>
                <w:lang w:val="zh-CN" w:eastAsia="zh-CN"/>
              </w:rPr>
            </w:pPr>
            <w:r>
              <w:rPr>
                <w:lang w:val="zh-CN" w:eastAsia="zh-CN"/>
              </w:rPr>
              <w:t xml:space="preserve">NOTE 2: For contiguous intra-band ULCA, the minimum and maximum separation BW are 0MHz and Min(fy_high-fy_low,  </w:t>
            </w:r>
            <w:r>
              <w:rPr>
                <w:lang w:val="zh-CN" w:eastAsia="zh-CN"/>
              </w:rPr>
              <w:br w:type="textWrapping"/>
            </w:r>
            <w:r>
              <w:rPr>
                <w:lang w:val="zh-CN" w:eastAsia="zh-CN"/>
              </w:rPr>
              <w:t>maximum aggregated BW) respectively.</w:t>
            </w:r>
          </w:p>
        </w:tc>
      </w:tr>
    </w:tbl>
    <w:p>
      <w:pPr>
        <w:keepNext/>
        <w:keepLines/>
        <w:pageBreakBefore w:val="0"/>
        <w:kinsoku/>
        <w:wordWrap/>
        <w:topLinePunct w:val="0"/>
        <w:bidi w:val="0"/>
      </w:pPr>
    </w:p>
    <w:p>
      <w:pPr>
        <w:keepNext/>
        <w:keepLines/>
        <w:pageBreakBefore w:val="0"/>
        <w:kinsoku/>
        <w:wordWrap/>
        <w:topLinePunct w:val="0"/>
        <w:bidi w:val="0"/>
      </w:pPr>
      <w:r>
        <w:t>Based on Table 5.7.2.2-2:</w:t>
      </w:r>
    </w:p>
    <w:p>
      <w:pPr>
        <w:pStyle w:val="112"/>
        <w:keepNext/>
        <w:keepLines/>
        <w:pageBreakBefore w:val="0"/>
        <w:kinsoku/>
        <w:wordWrap/>
        <w:topLinePunct w:val="0"/>
        <w:bidi w:val="0"/>
      </w:pPr>
      <w:r>
        <w:t>-</w:t>
      </w:r>
      <w:r>
        <w:tab/>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rFonts w:cs="Arial"/>
          <w:szCs w:val="22"/>
          <w:lang w:val="en-US" w:eastAsia="zh-CN"/>
        </w:rPr>
      </w:pPr>
      <w:bookmarkStart w:id="719" w:name="_Toc5778"/>
      <w:bookmarkStart w:id="720" w:name="_Toc28055"/>
      <w:bookmarkStart w:id="721" w:name="_Toc196229443"/>
      <w:bookmarkStart w:id="722" w:name="_Toc31215"/>
      <w:r>
        <w:t>5.7.2.3</w:t>
      </w:r>
      <w:r>
        <w:tab/>
      </w:r>
      <w:r>
        <w:rPr>
          <w:rFonts w:cs="Arial"/>
          <w:szCs w:val="22"/>
          <w:lang w:val="en-US" w:eastAsia="zh-CN"/>
        </w:rPr>
        <w:t>REFSENS requirements</w:t>
      </w:r>
      <w:bookmarkEnd w:id="719"/>
      <w:bookmarkEnd w:id="720"/>
      <w:bookmarkEnd w:id="721"/>
      <w:bookmarkEnd w:id="722"/>
    </w:p>
    <w:p>
      <w:pPr>
        <w:keepNext/>
        <w:keepLines/>
        <w:pageBreakBefore w:val="0"/>
        <w:kinsoku/>
        <w:wordWrap/>
        <w:topLinePunct w:val="0"/>
        <w:bidi w:val="0"/>
      </w:pPr>
      <w:r>
        <w:t>There is no need for new REFSENS requirements.</w:t>
      </w:r>
    </w:p>
    <w:p>
      <w:pPr>
        <w:pStyle w:val="4"/>
        <w:keepNext/>
        <w:keepLines/>
        <w:pageBreakBefore w:val="0"/>
        <w:kinsoku/>
        <w:wordWrap/>
        <w:topLinePunct w:val="0"/>
        <w:bidi w:val="0"/>
        <w:rPr>
          <w:lang w:val="en-US" w:eastAsia="zh-CN"/>
        </w:rPr>
      </w:pPr>
      <w:bookmarkStart w:id="723" w:name="_Toc12305"/>
      <w:bookmarkStart w:id="724" w:name="_Toc26051"/>
      <w:bookmarkStart w:id="725" w:name="_Toc11695"/>
      <w:bookmarkStart w:id="726" w:name="_Toc26302"/>
      <w:bookmarkStart w:id="727" w:name="_Toc30773"/>
      <w:bookmarkStart w:id="728" w:name="_Toc27131"/>
      <w:bookmarkStart w:id="729" w:name="_Toc669"/>
      <w:bookmarkStart w:id="730" w:name="_Toc519555228"/>
      <w:bookmarkStart w:id="731" w:name="_Toc29077"/>
      <w:bookmarkStart w:id="732" w:name="_Toc20225"/>
      <w:bookmarkStart w:id="733" w:name="_Toc4113"/>
      <w:bookmarkStart w:id="734" w:name="_Toc5861"/>
      <w:bookmarkStart w:id="735" w:name="_Toc31066"/>
      <w:bookmarkStart w:id="736" w:name="_Toc29664"/>
      <w:bookmarkStart w:id="737" w:name="_Toc196229444"/>
      <w:bookmarkStart w:id="738" w:name="_Toc21893"/>
      <w:bookmarkStart w:id="739" w:name="_Toc1173"/>
      <w:bookmarkStart w:id="740" w:name="_Toc31200"/>
      <w:bookmarkStart w:id="741" w:name="_Toc18887"/>
      <w:r>
        <w:rPr>
          <w:rFonts w:hint="eastAsia"/>
          <w:lang w:val="en-US" w:eastAsia="zh-CN"/>
        </w:rPr>
        <w:t>5.8</w:t>
      </w:r>
      <w:bookmarkEnd w:id="723"/>
      <w:bookmarkEnd w:id="724"/>
      <w:bookmarkEnd w:id="725"/>
      <w:bookmarkEnd w:id="726"/>
      <w:bookmarkEnd w:id="727"/>
      <w:bookmarkEnd w:id="728"/>
      <w:bookmarkEnd w:id="729"/>
      <w:bookmarkEnd w:id="730"/>
      <w:bookmarkEnd w:id="731"/>
      <w:bookmarkEnd w:id="732"/>
      <w:r>
        <w:rPr>
          <w:rFonts w:hint="eastAsia"/>
          <w:lang w:val="en-US" w:eastAsia="zh-CN"/>
        </w:rPr>
        <w:tab/>
      </w:r>
      <w:r>
        <w:rPr>
          <w:rFonts w:hint="eastAsia"/>
          <w:lang w:val="en-US" w:eastAsia="zh-CN"/>
        </w:rPr>
        <w:t>CA_n26-n78</w:t>
      </w:r>
      <w:bookmarkEnd w:id="733"/>
      <w:bookmarkEnd w:id="734"/>
      <w:bookmarkEnd w:id="735"/>
      <w:bookmarkEnd w:id="736"/>
      <w:bookmarkEnd w:id="737"/>
      <w:bookmarkEnd w:id="738"/>
      <w:bookmarkEnd w:id="739"/>
      <w:bookmarkEnd w:id="740"/>
      <w:bookmarkEnd w:id="741"/>
    </w:p>
    <w:p>
      <w:pPr>
        <w:pStyle w:val="5"/>
        <w:keepNext/>
        <w:keepLines/>
        <w:pageBreakBefore w:val="0"/>
        <w:kinsoku/>
        <w:wordWrap/>
        <w:topLinePunct w:val="0"/>
        <w:bidi w:val="0"/>
        <w:rPr>
          <w:rFonts w:cs="Arial"/>
          <w:szCs w:val="28"/>
          <w:lang w:val="en-US" w:eastAsia="zh-CN"/>
        </w:rPr>
      </w:pPr>
      <w:bookmarkStart w:id="742" w:name="_Toc32423"/>
      <w:bookmarkStart w:id="743" w:name="_Toc28735"/>
      <w:bookmarkStart w:id="744" w:name="_Toc196229445"/>
      <w:bookmarkStart w:id="745" w:name="_Toc7207"/>
      <w:bookmarkStart w:id="746" w:name="_Toc2007"/>
      <w:bookmarkStart w:id="747" w:name="_Toc32185"/>
      <w:bookmarkStart w:id="748" w:name="_Toc23877"/>
      <w:bookmarkStart w:id="749" w:name="_Toc10753"/>
      <w:bookmarkStart w:id="750" w:name="_Toc23200"/>
      <w:bookmarkStart w:id="751" w:name="_Toc159"/>
      <w:bookmarkStart w:id="752" w:name="_Toc28474"/>
      <w:bookmarkStart w:id="753" w:name="_Toc27776"/>
      <w:bookmarkStart w:id="754" w:name="_Toc20802"/>
      <w:bookmarkStart w:id="755" w:name="_Toc2439"/>
      <w:bookmarkStart w:id="756" w:name="_Toc12979"/>
      <w:bookmarkStart w:id="757" w:name="_Toc27691"/>
      <w:bookmarkStart w:id="758" w:name="_Toc20774"/>
      <w:bookmarkStart w:id="759" w:name="_Toc562"/>
      <w:bookmarkStart w:id="760" w:name="_Toc14976"/>
      <w:bookmarkStart w:id="761" w:name="_Toc19969"/>
      <w:bookmarkStart w:id="762" w:name="_Toc27654"/>
      <w:bookmarkStart w:id="763" w:name="_Toc15808"/>
      <w:bookmarkStart w:id="764" w:name="_Toc31629"/>
      <w:bookmarkStart w:id="765" w:name="_Toc29479"/>
      <w:bookmarkStart w:id="766" w:name="_Toc14119"/>
      <w:bookmarkStart w:id="767" w:name="_Toc1681"/>
      <w:bookmarkStart w:id="768" w:name="_Toc1017"/>
      <w:bookmarkStart w:id="769" w:name="_Toc11424"/>
      <w:bookmarkStart w:id="770" w:name="_Toc20752"/>
      <w:bookmarkStart w:id="771" w:name="_Toc17847"/>
      <w:bookmarkStart w:id="772" w:name="_Toc25438"/>
      <w:bookmarkStart w:id="773" w:name="_Toc8827"/>
      <w:bookmarkStart w:id="774" w:name="_Toc28141"/>
      <w:bookmarkStart w:id="775" w:name="_Toc11575"/>
      <w:bookmarkStart w:id="776" w:name="_Toc519555230"/>
      <w:bookmarkStart w:id="777" w:name="_Toc462"/>
      <w:bookmarkStart w:id="778" w:name="_Toc2604"/>
      <w:bookmarkStart w:id="779" w:name="_Toc31741"/>
      <w:bookmarkStart w:id="780" w:name="_Toc2826"/>
      <w:bookmarkStart w:id="781" w:name="_Toc23125"/>
      <w:bookmarkStart w:id="782" w:name="_Toc22784"/>
      <w:bookmarkStart w:id="783" w:name="_Toc3929"/>
      <w:bookmarkStart w:id="784" w:name="_Toc26717"/>
      <w:bookmarkStart w:id="785" w:name="_Toc25515"/>
      <w:bookmarkStart w:id="786" w:name="_Toc20042"/>
      <w:bookmarkStart w:id="787" w:name="_Toc26029"/>
      <w:r>
        <w:rPr>
          <w:rFonts w:hint="eastAsia" w:cs="Arial"/>
          <w:szCs w:val="28"/>
          <w:lang w:val="en-US" w:eastAsia="zh-CN"/>
        </w:rPr>
        <w:t>5.8.1</w:t>
      </w:r>
      <w:r>
        <w:rPr>
          <w:rFonts w:hint="eastAsia" w:cs="Arial"/>
          <w:szCs w:val="28"/>
          <w:lang w:val="en-US" w:eastAsia="zh-CN"/>
        </w:rPr>
        <w:tab/>
      </w:r>
      <w:r>
        <w:rPr>
          <w:rFonts w:hint="eastAsia" w:cs="Arial"/>
          <w:szCs w:val="28"/>
          <w:lang w:val="en-US" w:eastAsia="zh-CN"/>
        </w:rPr>
        <w:t>Specific for 1 bands UL CA</w:t>
      </w:r>
      <w:bookmarkEnd w:id="742"/>
      <w:bookmarkEnd w:id="743"/>
      <w:bookmarkEnd w:id="744"/>
      <w:bookmarkEnd w:id="745"/>
    </w:p>
    <w:p>
      <w:pPr>
        <w:pStyle w:val="6"/>
        <w:keepNext/>
        <w:keepLines/>
        <w:pageBreakBefore w:val="0"/>
        <w:kinsoku/>
        <w:wordWrap/>
        <w:topLinePunct w:val="0"/>
        <w:bidi w:val="0"/>
        <w:rPr>
          <w:lang w:val="en-US" w:eastAsia="ja-JP"/>
        </w:rPr>
      </w:pPr>
      <w:bookmarkStart w:id="788" w:name="_Toc29523"/>
      <w:bookmarkStart w:id="789" w:name="_Toc196229446"/>
      <w:bookmarkStart w:id="790" w:name="_Toc22634"/>
      <w:bookmarkStart w:id="791" w:name="_Toc1208"/>
      <w:r>
        <w:rPr>
          <w:rFonts w:hint="eastAsia"/>
          <w:lang w:eastAsia="zh-CN"/>
        </w:rPr>
        <w:t>5.8.1.1</w:t>
      </w:r>
      <w:r>
        <w:rPr>
          <w:rFonts w:hint="eastAsia"/>
          <w:lang w:eastAsia="zh-CN"/>
        </w:rPr>
        <w:tab/>
      </w:r>
      <w:r>
        <w:rPr>
          <w:rFonts w:hint="eastAsia"/>
          <w:lang w:eastAsia="zh-CN"/>
        </w:rPr>
        <w:t>Operating bands for CA</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88"/>
      <w:bookmarkEnd w:id="789"/>
      <w:bookmarkEnd w:id="790"/>
      <w:bookmarkEnd w:id="791"/>
    </w:p>
    <w:p>
      <w:pPr>
        <w:keepNext/>
        <w:keepLines/>
        <w:pageBreakBefore w:val="0"/>
        <w:kinsoku/>
        <w:wordWrap/>
        <w:topLinePunct w:val="0"/>
        <w:bidi w:val="0"/>
      </w:pPr>
      <w:r>
        <w:t>CA_n26-n78 has already been specified in TS 38.101-1 and this section does not need to be revisited.</w:t>
      </w:r>
    </w:p>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Pr>
        <w:pStyle w:val="6"/>
        <w:keepNext/>
        <w:keepLines/>
        <w:pageBreakBefore w:val="0"/>
        <w:numPr>
          <w:ilvl w:val="255"/>
          <w:numId w:val="0"/>
        </w:numPr>
        <w:kinsoku/>
        <w:wordWrap/>
        <w:topLinePunct w:val="0"/>
        <w:bidi w:val="0"/>
        <w:spacing w:before="180"/>
        <w:rPr>
          <w:lang w:val="en-US" w:eastAsia="ja-JP"/>
        </w:rPr>
      </w:pPr>
      <w:bookmarkStart w:id="792" w:name="_Toc30283"/>
      <w:bookmarkStart w:id="793" w:name="_Toc196229447"/>
      <w:bookmarkStart w:id="794" w:name="_Toc20466"/>
      <w:bookmarkStart w:id="795" w:name="_Toc31654"/>
      <w:r>
        <w:rPr>
          <w:rFonts w:hint="eastAsia"/>
          <w:lang w:val="en-US" w:eastAsia="zh-CN"/>
        </w:rPr>
        <w:t>5.8.1.2</w:t>
      </w:r>
      <w:r>
        <w:rPr>
          <w:rFonts w:hint="eastAsia"/>
          <w:lang w:val="en-US" w:eastAsia="zh-CN"/>
        </w:rPr>
        <w:tab/>
      </w:r>
      <w:r>
        <w:rPr>
          <w:rFonts w:hint="eastAsia"/>
          <w:lang w:val="en-US" w:eastAsia="zh-CN"/>
        </w:rPr>
        <w:t xml:space="preserve">Channel bandwidths per operating band for </w:t>
      </w:r>
      <w:r>
        <w:rPr>
          <w:rFonts w:hint="eastAsia"/>
          <w:lang w:val="en-US" w:eastAsia="ja-JP"/>
        </w:rPr>
        <w:t>CA</w:t>
      </w:r>
      <w:bookmarkEnd w:id="792"/>
      <w:bookmarkEnd w:id="793"/>
      <w:bookmarkEnd w:id="794"/>
      <w:bookmarkEnd w:id="795"/>
    </w:p>
    <w:p>
      <w:pPr>
        <w:keepNext/>
        <w:keepLines/>
        <w:pageBreakBefore w:val="0"/>
        <w:kinsoku/>
        <w:wordWrap/>
        <w:topLinePunct w:val="0"/>
        <w:bidi w:val="0"/>
      </w:pPr>
      <w:r>
        <w:t xml:space="preserve">UL CA_n78(2A) need to be added to DL CA_n26A-n78(2A) and DL CA_n26(2A)-n78(2A) in the existing configuration table of 38.101-1. See Table </w:t>
      </w:r>
      <w:r>
        <w:rPr>
          <w:rFonts w:hint="eastAsia" w:eastAsia="宋体"/>
          <w:lang w:eastAsia="zh-CN"/>
        </w:rPr>
        <w:t>5.8</w:t>
      </w:r>
      <w:r>
        <w:t>.1.2-2 below.</w:t>
      </w:r>
    </w:p>
    <w:p>
      <w:pPr>
        <w:pStyle w:val="114"/>
        <w:keepNext/>
        <w:keepLines/>
        <w:pageBreakBefore w:val="0"/>
        <w:kinsoku/>
        <w:wordWrap/>
        <w:topLinePunct w:val="0"/>
        <w:bidi w:val="0"/>
      </w:pPr>
      <w:r>
        <w:rPr>
          <w:rFonts w:cs="Arial"/>
        </w:rPr>
        <w:t xml:space="preserve">Table </w:t>
      </w:r>
      <w:r>
        <w:rPr>
          <w:rFonts w:hint="eastAsia" w:cs="Arial"/>
          <w:lang w:val="en-US" w:eastAsia="zh-CN"/>
        </w:rPr>
        <w:t>5.8</w:t>
      </w:r>
      <w:r>
        <w:rPr>
          <w:rFonts w:cs="Arial"/>
          <w:lang w:eastAsia="zh-CN"/>
        </w:rPr>
        <w:t>.1.2</w:t>
      </w:r>
      <w:r>
        <w:rPr>
          <w:rFonts w:cs="Arial"/>
        </w:rPr>
        <w:t>-2</w:t>
      </w:r>
      <w:r>
        <w:t>: Supported bandwidths per CA band combination of band n26+n78</w:t>
      </w:r>
    </w:p>
    <w:tbl>
      <w:tblPr>
        <w:tblStyle w:val="89"/>
        <w:tblW w:w="9957"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835"/>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CA_n26A-n78(2A)</w:t>
            </w:r>
          </w:p>
        </w:tc>
        <w:tc>
          <w:tcPr>
            <w:tcW w:w="1835"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等线"/>
                <w:lang w:eastAsia="zh-CN"/>
              </w:rPr>
              <w:t>n26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5, 10, 15, 20, 25, 30</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等线"/>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CA_n78(2A)_BCS0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szCs w:val="18"/>
                <w:lang w:eastAsia="zh-CN"/>
              </w:rPr>
            </w:pPr>
            <w:r>
              <w:rPr>
                <w:szCs w:val="18"/>
                <w:lang w:eastAsia="zh-CN"/>
              </w:rPr>
              <w:t>CA_n78(2A)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n26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bidi="ar"/>
              </w:rPr>
            </w:pPr>
            <w:r>
              <w:rPr>
                <w:rFonts w:cs="Arial"/>
              </w:rPr>
              <w:t>n26 channel bandwidths in Table 5.3.5-1</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bidi="ar"/>
              </w:rPr>
            </w:pPr>
            <w:r>
              <w:rPr>
                <w:rFonts w:eastAsiaTheme="minorEastAsia"/>
                <w:lang w:val="en-US" w:eastAsia="zh-CN" w:bidi="ar"/>
              </w:rPr>
              <w:t>CA_n78(2A)_BCS4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CA_n26(2A)-n78(2A)</w:t>
            </w:r>
          </w:p>
        </w:tc>
        <w:tc>
          <w:tcPr>
            <w:tcW w:w="1835"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szCs w:val="18"/>
                <w:lang w:eastAsia="zh-CN"/>
              </w:rPr>
            </w:pPr>
            <w:r>
              <w:rPr>
                <w:szCs w:val="18"/>
                <w:lang w:eastAsia="zh-CN"/>
              </w:rPr>
              <w:t>CA_n26(2A)</w:t>
            </w:r>
          </w:p>
          <w:p>
            <w:pPr>
              <w:pStyle w:val="106"/>
              <w:keepNext/>
              <w:keepLines/>
              <w:pageBreakBefore w:val="0"/>
              <w:kinsoku/>
              <w:wordWrap/>
              <w:topLinePunct w:val="0"/>
              <w:bidi w:val="0"/>
              <w:snapToGrid w:val="0"/>
              <w:rPr>
                <w:szCs w:val="18"/>
                <w:lang w:eastAsia="zh-CN"/>
              </w:rPr>
            </w:pPr>
            <w:r>
              <w:rPr>
                <w:szCs w:val="18"/>
                <w:lang w:eastAsia="zh-CN"/>
              </w:rPr>
              <w:t>CA_n78(2A)</w:t>
            </w:r>
          </w:p>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CA_n26A-n78A</w:t>
            </w:r>
          </w:p>
        </w:tc>
        <w:tc>
          <w:tcPr>
            <w:tcW w:w="730" w:type="dxa"/>
            <w:tcBorders>
              <w:left w:val="single" w:color="auto" w:sz="4" w:space="0"/>
              <w:right w:val="single" w:color="auto" w:sz="4" w:space="0"/>
            </w:tcBorders>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n26</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CA_n26(2A)_BCS0</w:t>
            </w:r>
          </w:p>
        </w:tc>
        <w:tc>
          <w:tcPr>
            <w:tcW w:w="1360"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CA_n78(2A)_BCS0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bl>
    <w:p>
      <w:pPr>
        <w:pStyle w:val="6"/>
        <w:keepNext/>
        <w:keepLines/>
        <w:pageBreakBefore w:val="0"/>
        <w:kinsoku/>
        <w:wordWrap/>
        <w:topLinePunct w:val="0"/>
        <w:bidi w:val="0"/>
        <w:rPr>
          <w:lang w:val="en-US" w:eastAsia="zh-CN"/>
        </w:rPr>
      </w:pPr>
      <w:bookmarkStart w:id="796" w:name="_Toc22132"/>
      <w:bookmarkStart w:id="797" w:name="_Toc3803"/>
      <w:bookmarkStart w:id="798" w:name="_Toc196229448"/>
      <w:bookmarkStart w:id="799" w:name="_Toc21996"/>
      <w:r>
        <w:rPr>
          <w:rFonts w:hint="eastAsia"/>
          <w:lang w:val="en-US" w:eastAsia="zh-CN"/>
        </w:rPr>
        <w:t>5.8.1.3</w:t>
      </w:r>
      <w:r>
        <w:rPr>
          <w:rFonts w:hint="eastAsia"/>
          <w:lang w:val="en-US" w:eastAsia="zh-CN"/>
        </w:rPr>
        <w:tab/>
      </w:r>
      <w:r>
        <w:rPr>
          <w:rFonts w:hint="eastAsia"/>
          <w:lang w:val="en-US" w:eastAsia="zh-CN"/>
        </w:rPr>
        <w:t>Co-existence studies</w:t>
      </w:r>
      <w:bookmarkEnd w:id="796"/>
      <w:bookmarkEnd w:id="797"/>
      <w:bookmarkEnd w:id="798"/>
      <w:bookmarkEnd w:id="799"/>
    </w:p>
    <w:p>
      <w:pPr>
        <w:keepNext/>
        <w:keepLines/>
        <w:pageBreakBefore w:val="0"/>
        <w:kinsoku/>
        <w:wordWrap/>
        <w:topLinePunct w:val="0"/>
        <w:bidi w:val="0"/>
      </w:pPr>
      <w:r>
        <w:rPr>
          <w:lang w:eastAsia="en-GB"/>
        </w:rPr>
        <w:t xml:space="preserve">Table </w:t>
      </w:r>
      <w:r>
        <w:rPr>
          <w:rFonts w:hint="eastAsia" w:eastAsia="宋体"/>
          <w:lang w:eastAsia="zh-CN"/>
        </w:rPr>
        <w:t>5.8</w:t>
      </w:r>
      <w:r>
        <w:rPr>
          <w:lang w:eastAsia="en-GB"/>
        </w:rPr>
        <w:t>.2.2-3 gives a non-contiguous uplink IMD interference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5.8</w:t>
      </w:r>
      <w:r>
        <w:rPr>
          <w:lang w:val="en-US" w:eastAsia="zh-CN"/>
        </w:rPr>
        <w:t>.2</w:t>
      </w:r>
      <w:r>
        <w:rPr>
          <w:lang w:val="en-US"/>
        </w:rPr>
        <w:t>.</w:t>
      </w:r>
      <w:r>
        <w:rPr>
          <w:lang w:val="en-US" w:eastAsia="zh-CN"/>
        </w:rPr>
        <w:t>2</w:t>
      </w:r>
      <w:r>
        <w:rPr>
          <w:lang w:val="en-US"/>
        </w:rPr>
        <w:t xml:space="preserve">-3: Non-contiguous uplink </w:t>
      </w:r>
      <w:r>
        <w:rPr>
          <w:lang w:eastAsia="zh-CN"/>
        </w:rPr>
        <w:t>IMD analysis</w:t>
      </w:r>
    </w:p>
    <w:tbl>
      <w:tblPr>
        <w:tblStyle w:val="89"/>
        <w:tblW w:w="98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885"/>
        <w:gridCol w:w="1800"/>
        <w:gridCol w:w="1749"/>
        <w:gridCol w:w="1620"/>
        <w:gridCol w:w="1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6"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b w:val="0"/>
                <w:lang w:val="en-US"/>
              </w:rPr>
            </w:pPr>
            <w:r>
              <w:rPr>
                <w:rFonts w:cs="Arial"/>
                <w:lang w:eastAsia="en-GB"/>
              </w:rPr>
              <w:t>UE UL carriers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x_low = 3300</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x_high = 3320</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y_low = 3780</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y_high = 3800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2nd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w:t>
            </w:r>
            <w:r>
              <w:rPr>
                <w:rFonts w:cs="Arial"/>
                <w:lang w:eastAsia="zh-CN"/>
              </w:rPr>
              <w:t>f</w:t>
            </w:r>
            <w:r>
              <w:rPr>
                <w:rFonts w:cs="Arial"/>
                <w:vertAlign w:val="subscript"/>
                <w:lang w:eastAsia="zh-CN"/>
              </w:rPr>
              <w:t>y</w:t>
            </w:r>
            <w:r>
              <w:rPr>
                <w:rFonts w:cs="Arial"/>
                <w:vertAlign w:val="subscript"/>
                <w:lang w:val="en-US"/>
              </w:rPr>
              <w:t>_low</w:t>
            </w:r>
            <w:r>
              <w:rPr>
                <w:rFonts w:cs="Arial"/>
                <w:lang w:val="en-US"/>
              </w:rPr>
              <w:t xml:space="preserve"> – f</w:t>
            </w:r>
            <w:r>
              <w:rPr>
                <w:rFonts w:cs="Arial"/>
                <w:vertAlign w:val="subscript"/>
                <w:lang w:val="en-US"/>
              </w:rPr>
              <w:t>x_high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f</w:t>
            </w:r>
            <w:r>
              <w:rPr>
                <w:rFonts w:cs="Arial"/>
                <w:vertAlign w:val="subscript"/>
                <w:lang w:val="en-US"/>
              </w:rPr>
              <w:t>x_low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 xml:space="preserve"> 460 – 500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7080 – 7120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3</w:t>
            </w:r>
            <w:r>
              <w:rPr>
                <w:rFonts w:cs="Arial"/>
                <w:vertAlign w:val="superscript"/>
                <w:lang w:val="en-US"/>
              </w:rPr>
              <w:t>rd</w:t>
            </w:r>
            <w:r>
              <w:rPr>
                <w:rFonts w:cs="Arial"/>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2800 – 2860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4240 – 4300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3</w:t>
            </w:r>
            <w:r>
              <w:rPr>
                <w:rFonts w:cs="Arial"/>
                <w:vertAlign w:val="superscript"/>
                <w:lang w:val="en-US"/>
              </w:rPr>
              <w:t>rd</w:t>
            </w:r>
            <w:r>
              <w:rPr>
                <w:rFonts w:cs="Arial"/>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10380 – 10440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10860 – 10920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x_low</w:t>
            </w:r>
            <w:r>
              <w:rPr>
                <w:rFonts w:cs="Arial"/>
                <w:lang w:val="en-US"/>
              </w:rPr>
              <w:t xml:space="preserve"> –1*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x_high</w:t>
            </w:r>
            <w:r>
              <w:rPr>
                <w:rFonts w:cs="Arial"/>
                <w:lang w:val="en-US"/>
              </w:rPr>
              <w:t xml:space="preserve"> – 1*f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y_low</w:t>
            </w:r>
            <w:r>
              <w:rPr>
                <w:rFonts w:cs="Arial"/>
                <w:lang w:val="en-US"/>
              </w:rPr>
              <w:t xml:space="preserve"> – 1*f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y_high</w:t>
            </w:r>
            <w:r>
              <w:rPr>
                <w:rFonts w:cs="Arial"/>
                <w:lang w:val="en-US"/>
              </w:rPr>
              <w:t xml:space="preserve"> – 1*f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IMD</w:t>
            </w:r>
            <w:r>
              <w:rPr>
                <w:rFonts w:cs="Arial"/>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6100 – 6180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8020 – 8100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–2*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–2* 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920 – 1000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eastAsia="zh-CN"/>
              </w:rPr>
              <w:t>Two-tone</w:t>
            </w:r>
            <w:r>
              <w:rPr>
                <w:rFonts w:ascii="Arial" w:hAnsi="Arial" w:cs="Arial"/>
                <w:sz w:val="18"/>
                <w:lang w:val="en-US"/>
              </w:rPr>
              <w:t xml:space="preserve"> </w:t>
            </w:r>
            <w:r>
              <w:rPr>
                <w:rFonts w:ascii="Arial" w:hAnsi="Arial" w:cs="Arial"/>
                <w:sz w:val="18"/>
                <w:lang w:val="en-US" w:eastAsia="ja-JP"/>
              </w:rPr>
              <w:t>4</w:t>
            </w:r>
            <w:r>
              <w:rPr>
                <w:rFonts w:ascii="Arial" w:hAnsi="Arial" w:cs="Arial"/>
                <w:sz w:val="18"/>
                <w:vertAlign w:val="superscript"/>
                <w:lang w:val="en-US" w:eastAsia="ja-JP"/>
              </w:rPr>
              <w:t>th</w:t>
            </w:r>
            <w:r>
              <w:rPr>
                <w:rFonts w:ascii="Arial" w:hAnsi="Arial" w:cs="Arial"/>
                <w:sz w:val="18"/>
                <w:lang w:val="en-US" w:eastAsia="ja-JP"/>
              </w:rPr>
              <w:t xml:space="preserve"> </w:t>
            </w:r>
            <w:r>
              <w:rPr>
                <w:rFonts w:ascii="Arial" w:hAnsi="Arial" w:cs="Arial"/>
                <w:sz w:val="18"/>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x_low</w:t>
            </w:r>
            <w:r>
              <w:rPr>
                <w:rFonts w:cs="Arial"/>
                <w:lang w:val="en-US"/>
              </w:rPr>
              <w:t xml:space="preserve"> +1*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x_high</w:t>
            </w:r>
            <w:r>
              <w:rPr>
                <w:rFonts w:cs="Arial"/>
                <w:lang w:val="en-US"/>
              </w:rPr>
              <w:t xml:space="preserve"> + 1*f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y_low</w:t>
            </w:r>
            <w:r>
              <w:rPr>
                <w:rFonts w:cs="Arial"/>
                <w:lang w:val="en-US"/>
              </w:rPr>
              <w:t xml:space="preserve"> + 1*f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y_high</w:t>
            </w:r>
            <w:r>
              <w:rPr>
                <w:rFonts w:cs="Arial"/>
                <w:lang w:val="en-US"/>
              </w:rPr>
              <w:t xml:space="preserve"> + 1*f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13680 – 13760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14640 – 14720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Two</w:t>
            </w:r>
            <w:r>
              <w:rPr>
                <w:rFonts w:cs="Arial"/>
                <w:lang w:eastAsia="zh-CN"/>
              </w:rPr>
              <w:t>-tone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+2*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+2* 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14160 – 14240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x_low</w:t>
            </w:r>
            <w:r>
              <w:rPr>
                <w:rFonts w:cs="Arial"/>
                <w:lang w:val="en-US"/>
              </w:rPr>
              <w:t xml:space="preserve"> – 4*f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x_high</w:t>
            </w:r>
            <w:r>
              <w:rPr>
                <w:rFonts w:cs="Arial"/>
                <w:lang w:val="en-US"/>
              </w:rPr>
              <w:t xml:space="preserve"> – 4*f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4*f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4*f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 xml:space="preserve">IMD </w:t>
            </w:r>
            <w:r>
              <w:rPr>
                <w:rFonts w:cs="Arial"/>
                <w:lang w:eastAsia="zh-CN"/>
              </w:rPr>
              <w:t>frequency</w:t>
            </w:r>
            <w:r>
              <w:rPr>
                <w:rFonts w:cs="Arial"/>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11800 – 11900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9400 – 9500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- 3*f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- 3*f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- 3*f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-3*f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4700 – 4800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2300 – 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x_low</w:t>
            </w:r>
            <w:r>
              <w:rPr>
                <w:rFonts w:cs="Arial"/>
                <w:lang w:val="en-US"/>
              </w:rPr>
              <w:t xml:space="preserve"> + 4*f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x_high</w:t>
            </w:r>
            <w:r>
              <w:rPr>
                <w:rFonts w:cs="Arial"/>
                <w:lang w:val="en-US"/>
              </w:rPr>
              <w:t xml:space="preserve"> + 4*f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+ 4*f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+ 4*f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IMD</w:t>
            </w:r>
            <w:r>
              <w:rPr>
                <w:rFonts w:cs="Arial"/>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18420 – 18520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16980 – 17080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+ 3*f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+ 3*f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+ 3*f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+ 3*f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 xml:space="preserve">IMD </w:t>
            </w:r>
            <w:r>
              <w:rPr>
                <w:rFonts w:cs="Arial"/>
                <w:lang w:eastAsia="zh-CN"/>
              </w:rPr>
              <w:t>frequency</w:t>
            </w:r>
            <w:r>
              <w:rPr>
                <w:rFonts w:cs="Arial"/>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17940 – 18040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17460 – 17560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9853" w:type="dxa"/>
            <w:gridSpan w:val="5"/>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20"/>
              <w:keepNext/>
              <w:keepLines/>
              <w:pageBreakBefore w:val="0"/>
              <w:kinsoku/>
              <w:wordWrap/>
              <w:topLinePunct w:val="0"/>
              <w:bidi w:val="0"/>
              <w:rPr>
                <w:rFonts w:cs="Arial"/>
                <w:lang w:val="en-US"/>
              </w:rPr>
            </w:pPr>
            <w:r>
              <w:t>NOTE :</w:t>
            </w:r>
            <w:r>
              <w:tab/>
            </w:r>
            <w:r>
              <w:t>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tc>
      </w:tr>
    </w:tbl>
    <w:p>
      <w:pPr>
        <w:keepNext/>
        <w:keepLines/>
        <w:pageBreakBefore w:val="0"/>
        <w:kinsoku/>
        <w:wordWrap/>
        <w:topLinePunct w:val="0"/>
        <w:bidi w:val="0"/>
        <w:rPr>
          <w:lang w:eastAsia="en-GB"/>
        </w:rPr>
      </w:pPr>
    </w:p>
    <w:p>
      <w:pPr>
        <w:keepNext/>
        <w:keepLines/>
        <w:pageBreakBefore w:val="0"/>
        <w:kinsoku/>
        <w:wordWrap/>
        <w:topLinePunct w:val="0"/>
        <w:bidi w:val="0"/>
        <w:rPr>
          <w:lang w:eastAsia="en-GB"/>
        </w:rPr>
      </w:pPr>
      <w:r>
        <w:rPr>
          <w:lang w:eastAsia="en-GB"/>
        </w:rPr>
        <w:t xml:space="preserve">Based on the table </w:t>
      </w:r>
      <w:r>
        <w:rPr>
          <w:rFonts w:hint="eastAsia" w:eastAsia="宋体"/>
          <w:lang w:eastAsia="zh-CN"/>
        </w:rPr>
        <w:t>5.8</w:t>
      </w:r>
      <w:r>
        <w:rPr>
          <w:lang w:eastAsia="en-GB"/>
        </w:rPr>
        <w:t>.2.2-3, there are no IMD products falling inside n26 DL.</w:t>
      </w:r>
    </w:p>
    <w:p>
      <w:pPr>
        <w:pStyle w:val="6"/>
        <w:keepNext/>
        <w:keepLines/>
        <w:pageBreakBefore w:val="0"/>
        <w:kinsoku/>
        <w:wordWrap/>
        <w:topLinePunct w:val="0"/>
        <w:bidi w:val="0"/>
        <w:rPr>
          <w:lang w:val="en-US" w:eastAsia="zh-CN"/>
        </w:rPr>
      </w:pPr>
      <w:bookmarkStart w:id="800" w:name="_Toc22898"/>
      <w:bookmarkStart w:id="801" w:name="_Toc196229449"/>
      <w:bookmarkStart w:id="802" w:name="_Toc25356"/>
      <w:bookmarkStart w:id="803" w:name="_Toc27850"/>
      <w:bookmarkStart w:id="804" w:name="_Toc21375"/>
      <w:bookmarkStart w:id="805" w:name="_Toc11117"/>
      <w:bookmarkStart w:id="806" w:name="_Toc17406"/>
      <w:bookmarkStart w:id="807" w:name="_Toc25214"/>
      <w:bookmarkStart w:id="808" w:name="_Toc12994"/>
      <w:bookmarkStart w:id="809" w:name="_Toc3517"/>
      <w:bookmarkStart w:id="810" w:name="_Toc29692"/>
      <w:bookmarkStart w:id="811" w:name="_Toc519555232"/>
      <w:bookmarkStart w:id="812" w:name="_Toc13134"/>
      <w:bookmarkStart w:id="813" w:name="_Toc18422"/>
      <w:bookmarkStart w:id="814" w:name="_Toc18572"/>
      <w:bookmarkStart w:id="815" w:name="_Toc2151"/>
      <w:bookmarkStart w:id="816" w:name="_Toc27171"/>
      <w:bookmarkStart w:id="817" w:name="_Toc750"/>
      <w:bookmarkStart w:id="818" w:name="_Toc21187"/>
      <w:bookmarkStart w:id="819" w:name="_Toc21552"/>
      <w:bookmarkStart w:id="820" w:name="_Toc22294"/>
      <w:r>
        <w:rPr>
          <w:rFonts w:hint="eastAsia"/>
          <w:lang w:val="en-US" w:eastAsia="zh-CN"/>
        </w:rPr>
        <w:t>5.8.1.</w:t>
      </w:r>
      <w:r>
        <w:rPr>
          <w:rFonts w:hint="eastAsia"/>
          <w:lang w:val="en-US" w:eastAsia="ko-KR"/>
        </w:rPr>
        <w:t>4</w:t>
      </w:r>
      <w:r>
        <w:rPr>
          <w:rFonts w:hint="eastAsia"/>
          <w:lang w:val="en-US" w:eastAsia="sv-SE"/>
        </w:rPr>
        <w:tab/>
      </w:r>
      <w:r>
        <w:rPr>
          <w:rFonts w:hint="eastAsia"/>
          <w:lang w:val="en-US" w:eastAsia="zh-CN"/>
        </w:rPr>
        <w:t>∆TIB and ∆RIB values</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pPr>
        <w:keepNext/>
        <w:keepLines/>
        <w:pageBreakBefore w:val="0"/>
        <w:kinsoku/>
        <w:wordWrap/>
        <w:topLinePunct w:val="0"/>
        <w:bidi w:val="0"/>
        <w:rPr>
          <w:rFonts w:ascii="Arial" w:hAnsi="Arial" w:cs="Arial"/>
        </w:rPr>
      </w:pPr>
      <w:bookmarkStart w:id="821" w:name="_Toc519555233"/>
      <w:bookmarkStart w:id="822" w:name="_Toc18863"/>
      <w:bookmarkStart w:id="823" w:name="_Toc21432"/>
      <w:bookmarkStart w:id="824" w:name="_Toc21704"/>
      <w:bookmarkStart w:id="825" w:name="_Toc6227"/>
      <w:bookmarkStart w:id="826" w:name="_Toc3522"/>
      <w:bookmarkStart w:id="827" w:name="_Toc22846"/>
      <w:bookmarkStart w:id="828" w:name="_Toc21628"/>
      <w:bookmarkStart w:id="829" w:name="_Toc6156"/>
      <w:bookmarkStart w:id="830" w:name="_Toc23560"/>
      <w:bookmarkStart w:id="831" w:name="_Toc29415"/>
      <w:bookmarkStart w:id="832" w:name="_Toc14862"/>
      <w:bookmarkStart w:id="833" w:name="_Toc6103"/>
      <w:bookmarkStart w:id="834" w:name="_Toc3965"/>
      <w:bookmarkStart w:id="835" w:name="_Toc26314"/>
      <w:bookmarkStart w:id="836" w:name="_Toc29458"/>
      <w:bookmarkStart w:id="837" w:name="_Toc13081"/>
      <w:r>
        <w:rPr>
          <w:rFonts w:ascii="Arial" w:hAnsi="Arial" w:cs="Arial"/>
        </w:rPr>
        <w:t>CA_n26-n78 has already been specified and this section does not need to be revisited.</w:t>
      </w:r>
    </w:p>
    <w:p>
      <w:pPr>
        <w:pStyle w:val="6"/>
        <w:keepNext/>
        <w:keepLines/>
        <w:pageBreakBefore w:val="0"/>
        <w:kinsoku/>
        <w:wordWrap/>
        <w:topLinePunct w:val="0"/>
        <w:bidi w:val="0"/>
        <w:rPr>
          <w:lang w:eastAsia="ja-JP"/>
        </w:rPr>
      </w:pPr>
      <w:bookmarkStart w:id="838" w:name="_Toc13728"/>
      <w:bookmarkStart w:id="839" w:name="_Toc196229450"/>
      <w:bookmarkStart w:id="840" w:name="_Toc27595"/>
      <w:bookmarkStart w:id="841" w:name="_Toc31765"/>
      <w:r>
        <w:rPr>
          <w:rFonts w:hint="eastAsia"/>
          <w:lang w:eastAsia="zh-CN"/>
        </w:rPr>
        <w:t>5.8.1.</w:t>
      </w:r>
      <w:r>
        <w:rPr>
          <w:rFonts w:hint="eastAsia"/>
          <w:lang w:eastAsia="ko-KR"/>
        </w:rPr>
        <w:t>5</w:t>
      </w:r>
      <w:r>
        <w:rPr>
          <w:rFonts w:hint="eastAsia"/>
          <w:lang w:eastAsia="sv-SE"/>
        </w:rPr>
        <w:tab/>
      </w:r>
      <w:bookmarkEnd w:id="821"/>
      <w:r>
        <w:rPr>
          <w:rFonts w:hint="eastAsia"/>
          <w:lang w:eastAsia="zh-CN"/>
        </w:rPr>
        <w:t>REFSENs requirements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pPr>
        <w:keepNext/>
        <w:keepLines/>
        <w:pageBreakBefore w:val="0"/>
        <w:kinsoku/>
        <w:wordWrap/>
        <w:topLinePunct w:val="0"/>
        <w:bidi w:val="0"/>
      </w:pPr>
      <w:r>
        <w:t>Based on the co-existence studies there is no need to define MSD values.</w:t>
      </w:r>
    </w:p>
    <w:bookmarkEnd w:id="779"/>
    <w:bookmarkEnd w:id="780"/>
    <w:bookmarkEnd w:id="781"/>
    <w:bookmarkEnd w:id="782"/>
    <w:bookmarkEnd w:id="783"/>
    <w:bookmarkEnd w:id="784"/>
    <w:bookmarkEnd w:id="785"/>
    <w:bookmarkEnd w:id="786"/>
    <w:bookmarkEnd w:id="787"/>
    <w:p>
      <w:pPr>
        <w:pStyle w:val="4"/>
        <w:keepNext/>
        <w:keepLines/>
        <w:pageBreakBefore w:val="0"/>
        <w:kinsoku/>
        <w:wordWrap/>
        <w:topLinePunct w:val="0"/>
        <w:bidi w:val="0"/>
        <w:rPr>
          <w:lang w:eastAsia="zh-CN"/>
        </w:rPr>
      </w:pPr>
      <w:bookmarkStart w:id="842" w:name="_Toc19552"/>
      <w:bookmarkStart w:id="843" w:name="_Toc398"/>
      <w:bookmarkStart w:id="844" w:name="_Toc29717"/>
      <w:bookmarkStart w:id="845" w:name="_Toc28398"/>
      <w:bookmarkStart w:id="846" w:name="_Toc196229451"/>
      <w:bookmarkStart w:id="847" w:name="_Toc9398"/>
      <w:bookmarkStart w:id="848" w:name="_Toc14927"/>
      <w:bookmarkStart w:id="849" w:name="_Toc4172"/>
      <w:bookmarkStart w:id="850" w:name="_Toc20259"/>
      <w:bookmarkStart w:id="851" w:name="_Toc31918"/>
      <w:bookmarkStart w:id="852" w:name="_Toc14041"/>
      <w:bookmarkStart w:id="853" w:name="_Toc14766"/>
      <w:bookmarkStart w:id="854" w:name="_Toc19023"/>
      <w:bookmarkStart w:id="855" w:name="_Toc512349566"/>
      <w:bookmarkStart w:id="856" w:name="_Toc507677788"/>
      <w:bookmarkStart w:id="857" w:name="_Toc495923662"/>
      <w:bookmarkStart w:id="858" w:name="_Toc494295562"/>
      <w:bookmarkStart w:id="859" w:name="_Toc500344915"/>
      <w:r>
        <w:rPr>
          <w:rFonts w:hint="eastAsia"/>
          <w:lang w:eastAsia="zh-CN"/>
        </w:rPr>
        <w:t>5.9</w:t>
      </w:r>
      <w:r>
        <w:rPr>
          <w:rFonts w:hint="eastAsia"/>
          <w:lang w:eastAsia="zh-CN"/>
        </w:rPr>
        <w:tab/>
      </w:r>
      <w:r>
        <w:rPr>
          <w:rFonts w:hint="eastAsia"/>
          <w:lang w:eastAsia="zh-CN"/>
        </w:rPr>
        <w:t>CA_n1-n</w:t>
      </w:r>
      <w:bookmarkEnd w:id="842"/>
      <w:bookmarkEnd w:id="843"/>
      <w:bookmarkEnd w:id="844"/>
      <w:bookmarkEnd w:id="845"/>
      <w:r>
        <w:rPr>
          <w:rFonts w:hint="eastAsia"/>
          <w:lang w:eastAsia="zh-CN"/>
        </w:rPr>
        <w:t>71</w:t>
      </w:r>
      <w:bookmarkEnd w:id="846"/>
      <w:bookmarkEnd w:id="847"/>
      <w:bookmarkEnd w:id="848"/>
      <w:bookmarkEnd w:id="849"/>
      <w:bookmarkEnd w:id="850"/>
      <w:bookmarkEnd w:id="851"/>
      <w:bookmarkEnd w:id="852"/>
      <w:bookmarkEnd w:id="853"/>
      <w:bookmarkEnd w:id="854"/>
    </w:p>
    <w:p>
      <w:pPr>
        <w:pStyle w:val="5"/>
        <w:keepNext/>
        <w:keepLines/>
        <w:pageBreakBefore w:val="0"/>
        <w:kinsoku/>
        <w:wordWrap/>
        <w:topLinePunct w:val="0"/>
        <w:bidi w:val="0"/>
        <w:rPr>
          <w:rFonts w:cs="Arial"/>
          <w:szCs w:val="28"/>
          <w:lang w:val="en-US" w:eastAsia="zh-CN"/>
        </w:rPr>
      </w:pPr>
      <w:bookmarkStart w:id="860" w:name="_Toc19347"/>
      <w:bookmarkStart w:id="861" w:name="_Toc22369"/>
      <w:bookmarkStart w:id="862" w:name="_Toc196229452"/>
      <w:bookmarkStart w:id="863" w:name="_Toc17392"/>
      <w:r>
        <w:rPr>
          <w:rFonts w:hint="eastAsia" w:cs="Arial"/>
          <w:szCs w:val="28"/>
          <w:lang w:val="en-US" w:eastAsia="zh-CN"/>
        </w:rPr>
        <w:t>5.9.1</w:t>
      </w:r>
      <w:r>
        <w:rPr>
          <w:rFonts w:hint="eastAsia" w:cs="Arial"/>
          <w:szCs w:val="28"/>
          <w:lang w:val="en-US" w:eastAsia="zh-CN"/>
        </w:rPr>
        <w:tab/>
      </w:r>
      <w:r>
        <w:rPr>
          <w:rFonts w:hint="eastAsia" w:cs="Arial"/>
          <w:szCs w:val="28"/>
          <w:lang w:val="en-US" w:eastAsia="zh-CN"/>
        </w:rPr>
        <w:t>Common for 1 band UL and 2 bands UL CA</w:t>
      </w:r>
      <w:bookmarkEnd w:id="860"/>
      <w:bookmarkEnd w:id="861"/>
      <w:bookmarkEnd w:id="862"/>
      <w:bookmarkEnd w:id="863"/>
    </w:p>
    <w:p>
      <w:pPr>
        <w:pStyle w:val="6"/>
        <w:keepNext/>
        <w:keepLines/>
        <w:pageBreakBefore w:val="0"/>
        <w:kinsoku/>
        <w:wordWrap/>
        <w:topLinePunct w:val="0"/>
        <w:bidi w:val="0"/>
        <w:rPr>
          <w:lang w:eastAsia="zh-CN"/>
        </w:rPr>
      </w:pPr>
      <w:bookmarkStart w:id="864" w:name="_Toc196229453"/>
      <w:bookmarkStart w:id="865" w:name="_Toc3878"/>
      <w:bookmarkStart w:id="866" w:name="_Toc230"/>
      <w:bookmarkStart w:id="867" w:name="_Toc5715"/>
      <w:r>
        <w:rPr>
          <w:rFonts w:hint="eastAsia"/>
          <w:lang w:eastAsia="zh-CN"/>
        </w:rPr>
        <w:t>5.9.1.1</w:t>
      </w:r>
      <w:r>
        <w:rPr>
          <w:rFonts w:hint="eastAsia"/>
          <w:lang w:eastAsia="zh-CN"/>
        </w:rPr>
        <w:tab/>
      </w:r>
      <w:r>
        <w:rPr>
          <w:rFonts w:hint="eastAsia"/>
          <w:lang w:eastAsia="zh-CN"/>
        </w:rPr>
        <w:t>Operating bands for CA</w:t>
      </w:r>
      <w:bookmarkEnd w:id="864"/>
      <w:bookmarkEnd w:id="865"/>
      <w:bookmarkEnd w:id="866"/>
      <w:bookmarkEnd w:id="867"/>
    </w:p>
    <w:p>
      <w:pPr>
        <w:pStyle w:val="114"/>
        <w:keepNext/>
        <w:keepLines/>
        <w:pageBreakBefore w:val="0"/>
        <w:kinsoku/>
        <w:wordWrap/>
        <w:topLinePunct w:val="0"/>
        <w:bidi w:val="0"/>
        <w:rPr>
          <w:rFonts w:cs="Arial"/>
          <w:lang w:eastAsia="ja-JP"/>
        </w:rPr>
      </w:pPr>
      <w:r>
        <w:rPr>
          <w:rFonts w:cs="Arial"/>
        </w:rPr>
        <w:t xml:space="preserve">Table </w:t>
      </w:r>
      <w:r>
        <w:rPr>
          <w:rFonts w:hint="eastAsia" w:cs="Arial"/>
          <w:lang w:val="en-US" w:eastAsia="zh-CN"/>
        </w:rPr>
        <w:t>5.9</w:t>
      </w:r>
      <w:r>
        <w:rPr>
          <w:rFonts w:cs="Arial"/>
          <w:lang w:eastAsia="zh-CN"/>
        </w:rPr>
        <w:t>.</w:t>
      </w:r>
      <w:r>
        <w:rPr>
          <w:rFonts w:cs="Arial"/>
          <w:lang w:val="en-US" w:eastAsia="zh-CN"/>
        </w:rPr>
        <w:t>1</w:t>
      </w:r>
      <w:r>
        <w:rPr>
          <w:rFonts w:cs="Arial"/>
          <w:lang w:eastAsia="zh-CN"/>
        </w:rPr>
        <w:t>.1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n1+n71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lang w:eastAsia="ja-JP"/>
              </w:rPr>
              <w:t>NR</w:t>
            </w:r>
            <w:r>
              <w:rPr>
                <w:rFonts w:eastAsia="Malgun Gothic" w:cs="Arial"/>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Duplex</w:t>
            </w:r>
          </w:p>
          <w:p>
            <w:pPr>
              <w:pStyle w:val="105"/>
              <w:keepNext/>
              <w:keepLines/>
              <w:pageBreakBefore w:val="0"/>
              <w:kinsoku/>
              <w:wordWrap/>
              <w:topLinePunct w:val="0"/>
              <w:bidi w:val="0"/>
              <w:rPr>
                <w:rFonts w:ascii="Times New Roman" w:hAnsi="Times New Roman" w:eastAsia="Malgun Gothic"/>
              </w:rPr>
            </w:pPr>
            <w:r>
              <w:rPr>
                <w:rFonts w:eastAsia="Malgun Gothic" w:cs="Arial"/>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1920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eastAsia="宋体"/>
                <w:sz w:val="18"/>
                <w:lang w:val="en-US" w:eastAsia="zh-CN"/>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1980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2170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n71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663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698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617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868" w:name="_Toc196229454"/>
      <w:bookmarkStart w:id="869" w:name="_Toc4184"/>
      <w:bookmarkStart w:id="870" w:name="_Toc107"/>
      <w:bookmarkStart w:id="871" w:name="_Toc23745"/>
      <w:r>
        <w:rPr>
          <w:rFonts w:hint="eastAsia"/>
          <w:lang w:eastAsia="zh-CN"/>
        </w:rPr>
        <w:t>5.9.1.2</w:t>
      </w:r>
      <w:r>
        <w:rPr>
          <w:rFonts w:hint="eastAsia"/>
          <w:lang w:eastAsia="zh-CN"/>
        </w:rPr>
        <w:tab/>
      </w:r>
      <w:r>
        <w:rPr>
          <w:rFonts w:hint="eastAsia"/>
          <w:lang w:eastAsia="zh-CN"/>
        </w:rPr>
        <w:t>Channel bandwidths per operating band for CA</w:t>
      </w:r>
      <w:bookmarkEnd w:id="868"/>
      <w:bookmarkEnd w:id="869"/>
      <w:bookmarkEnd w:id="870"/>
      <w:bookmarkEnd w:id="871"/>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5.9</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n1+n71</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szCs w:val="18"/>
                <w:lang w:val="en-US" w:eastAsia="zh-CN"/>
              </w:rPr>
              <w:t>n1A-</w:t>
            </w:r>
            <w:r>
              <w:rPr>
                <w:rFonts w:hint="eastAsia"/>
                <w:szCs w:val="18"/>
                <w:lang w:val="en-US" w:eastAsia="zh-CN"/>
              </w:rPr>
              <w:t>n</w:t>
            </w:r>
            <w:r>
              <w:rPr>
                <w:szCs w:val="18"/>
                <w:lang w:val="en-US" w:eastAsia="zh-CN"/>
              </w:rPr>
              <w:t>71A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71</w:t>
            </w:r>
            <w:r>
              <w:rPr>
                <w:szCs w:val="18"/>
                <w:lang w:val="sv-SE" w:eastAsia="ja-JP"/>
              </w:rPr>
              <w:t>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szCs w:val="18"/>
                <w:lang w:val="en-US" w:eastAsia="zh-CN"/>
              </w:rPr>
            </w:pPr>
            <w:r>
              <w:rPr>
                <w:rFonts w:ascii="Arial" w:hAnsi="Arial" w:eastAsia="宋体" w:cs="Arial"/>
                <w:sz w:val="18"/>
                <w:szCs w:val="18"/>
                <w:lang w:val="en-US" w:eastAsia="zh-CN" w:bidi="ar"/>
              </w:rPr>
              <w:t>5, 10, 15, 20, 25, 30, 40, 50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5, 10, 15, 20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872" w:name="_Toc20370"/>
      <w:bookmarkStart w:id="873" w:name="_Toc196229455"/>
      <w:bookmarkStart w:id="874" w:name="_Toc16872"/>
      <w:bookmarkStart w:id="875" w:name="_Toc15990"/>
      <w:bookmarkStart w:id="876" w:name="_Toc13201"/>
      <w:bookmarkStart w:id="877" w:name="_Toc19600"/>
      <w:bookmarkStart w:id="878" w:name="_Toc14094"/>
      <w:bookmarkStart w:id="879" w:name="_Toc14173"/>
      <w:bookmarkStart w:id="880" w:name="_Toc17006"/>
      <w:bookmarkStart w:id="881" w:name="_Toc20126"/>
      <w:bookmarkStart w:id="882" w:name="_Toc21070"/>
      <w:bookmarkStart w:id="883" w:name="_Toc13241"/>
      <w:bookmarkStart w:id="884" w:name="_Toc1055"/>
      <w:bookmarkStart w:id="885" w:name="_Toc7777"/>
      <w:r>
        <w:rPr>
          <w:rFonts w:hint="eastAsia"/>
          <w:lang w:eastAsia="zh-CN"/>
        </w:rPr>
        <w:t>5.9.1.3</w:t>
      </w:r>
      <w:r>
        <w:rPr>
          <w:rFonts w:hint="eastAsia"/>
          <w:lang w:eastAsia="zh-CN"/>
        </w:rPr>
        <w:tab/>
      </w:r>
      <w:r>
        <w:rPr>
          <w:rFonts w:hint="eastAsia"/>
          <w:lang w:eastAsia="zh-CN"/>
        </w:rPr>
        <w:t>UE co-existence studies</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pPr>
        <w:keepNext/>
        <w:keepLines/>
        <w:pageBreakBefore w:val="0"/>
        <w:kinsoku/>
        <w:wordWrap/>
        <w:topLinePunct w:val="0"/>
        <w:bidi w:val="0"/>
      </w:pPr>
      <w:bookmarkStart w:id="886" w:name="_Toc15396"/>
      <w:bookmarkStart w:id="887" w:name="_Toc9884"/>
      <w:bookmarkStart w:id="888" w:name="_Toc13829"/>
      <w:r>
        <w:rPr>
          <w:rFonts w:eastAsia="MS Mincho"/>
          <w:lang w:eastAsia="zh-CN"/>
        </w:rPr>
        <w:t xml:space="preserve">Table </w:t>
      </w:r>
      <w:r>
        <w:rPr>
          <w:rFonts w:hint="eastAsia"/>
          <w:lang w:val="en-US" w:eastAsia="zh-CN"/>
        </w:rPr>
        <w:t>5.9</w:t>
      </w:r>
      <w:r>
        <w:rPr>
          <w:rFonts w:eastAsia="MS Mincho"/>
          <w:lang w:eastAsia="zh-CN"/>
        </w:rPr>
        <w:t>.</w:t>
      </w:r>
      <w:r>
        <w:rPr>
          <w:rFonts w:eastAsia="MS Mincho"/>
          <w:lang w:val="en-US" w:eastAsia="zh-CN"/>
        </w:rPr>
        <w:t>1.3</w:t>
      </w:r>
      <w:r>
        <w:rPr>
          <w:rFonts w:eastAsia="MS Mincho"/>
          <w:lang w:eastAsia="zh-CN"/>
        </w:rPr>
        <w:t xml:space="preserve">-1 summarizes frequency ranges where harmonics and/or harmonics mixing occur for CA_ </w:t>
      </w:r>
      <w:r>
        <w:rPr>
          <w:rFonts w:eastAsia="MS Mincho"/>
          <w:lang w:val="en-US" w:eastAsia="zh-CN"/>
        </w:rPr>
        <w:t>n1</w:t>
      </w:r>
      <w:r>
        <w:rPr>
          <w:rFonts w:eastAsia="MS Mincho"/>
          <w:lang w:eastAsia="zh-CN"/>
        </w:rPr>
        <w:t>-</w:t>
      </w:r>
      <w:r>
        <w:rPr>
          <w:rFonts w:eastAsia="MS Mincho"/>
          <w:lang w:val="en-US" w:eastAsia="zh-CN"/>
        </w:rPr>
        <w:t>n71</w:t>
      </w:r>
      <w:r>
        <w:rPr>
          <w:rFonts w:eastAsia="MS Mincho"/>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5.9</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5760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7680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9600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0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5940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4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617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652</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1234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1304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1851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1956</w:t>
            </w:r>
          </w:p>
        </w:tc>
        <w:tc>
          <w:tcPr>
            <w:tcW w:w="960" w:type="dxa"/>
            <w:tcBorders>
              <w:top w:val="nil"/>
              <w:left w:val="nil"/>
              <w:bottom w:val="single" w:color="auto" w:sz="8" w:space="0"/>
              <w:right w:val="single" w:color="auto" w:sz="8" w:space="0"/>
            </w:tcBorders>
            <w:shd w:val="clear" w:color="000000" w:fill="FF000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2468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2608</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There is UL1/DL3 harmonic mixing into n71</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UL5</w:t>
            </w:r>
          </w:p>
        </w:tc>
        <w:tc>
          <w:tcPr>
            <w:tcW w:w="1560"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1989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2652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3315</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2094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2792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3490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2110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2170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4340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6510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8680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10850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No issues</w:t>
            </w:r>
          </w:p>
        </w:tc>
      </w:tr>
      <w:tr>
        <w:tblPrEx>
          <w:tblCellMar>
            <w:top w:w="0" w:type="dxa"/>
            <w:left w:w="108" w:type="dxa"/>
            <w:bottom w:w="0" w:type="dxa"/>
            <w:right w:w="108" w:type="dxa"/>
          </w:tblCellMar>
        </w:tblPrEx>
        <w:trPr>
          <w:trHeight w:val="840"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pPr>
            <w:r>
              <w:rPr>
                <w:lang w:val="en-US"/>
              </w:rPr>
              <w:t xml:space="preserve">        </w:t>
            </w:r>
            <w:r>
              <w:rPr>
                <w:rFonts w:hint="eastAsia"/>
                <w:lang w:val="en-US" w:eastAsia="zh-CN"/>
              </w:rPr>
              <w:t xml:space="preserve">    </w:t>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en-US" w:eastAsia="zh-CN"/>
              </w:rPr>
              <w:t>NOTE</w:t>
            </w:r>
            <w:r>
              <w:rPr>
                <w:lang w:val="en-US"/>
              </w:rPr>
              <w:t xml:space="preserve"> </w:t>
            </w:r>
            <w:r>
              <w:rPr>
                <w:lang w:val="en-US" w:eastAsia="zh-CN"/>
              </w:rPr>
              <w:t>4</w:t>
            </w:r>
            <w:r>
              <w:rPr>
                <w:lang w:val="en-US"/>
              </w:rPr>
              <w:t>: For harmonic mixing, near-miss cases only apply for UL1 and odd DL</w:t>
            </w:r>
            <w:r>
              <w:rPr>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5.9</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n1</w:t>
      </w:r>
      <w:r>
        <w:rPr>
          <w:lang w:eastAsia="zh-CN"/>
        </w:rPr>
        <w:t>-</w:t>
      </w:r>
      <w:r>
        <w:rPr>
          <w:lang w:val="en-US" w:eastAsia="zh-CN"/>
        </w:rPr>
        <w:t>n71</w:t>
      </w:r>
      <w:r>
        <w:rPr>
          <w:lang w:eastAsia="zh-CN"/>
        </w:rPr>
        <w:t>.</w:t>
      </w:r>
    </w:p>
    <w:tbl>
      <w:tblPr>
        <w:tblStyle w:val="89"/>
        <w:tblW w:w="10559" w:type="dxa"/>
        <w:jc w:val="center"/>
        <w:tblLayout w:type="fixed"/>
        <w:tblCellMar>
          <w:top w:w="0" w:type="dxa"/>
          <w:left w:w="108" w:type="dxa"/>
          <w:bottom w:w="0" w:type="dxa"/>
          <w:right w:w="108" w:type="dxa"/>
        </w:tblCellMar>
      </w:tblPr>
      <w:tblGrid>
        <w:gridCol w:w="1757"/>
        <w:gridCol w:w="2123"/>
        <w:gridCol w:w="2130"/>
        <w:gridCol w:w="2110"/>
        <w:gridCol w:w="2439"/>
      </w:tblGrid>
      <w:tr>
        <w:tblPrEx>
          <w:tblCellMar>
            <w:top w:w="0" w:type="dxa"/>
            <w:left w:w="108" w:type="dxa"/>
            <w:bottom w:w="0" w:type="dxa"/>
            <w:right w:w="108" w:type="dxa"/>
          </w:tblCellMar>
        </w:tblPrEx>
        <w:trPr>
          <w:trHeight w:val="56" w:hRule="atLeast"/>
          <w:jc w:val="center"/>
        </w:trPr>
        <w:tc>
          <w:tcPr>
            <w:tcW w:w="1757"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253"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n1</w:t>
            </w:r>
          </w:p>
        </w:tc>
        <w:tc>
          <w:tcPr>
            <w:tcW w:w="4549"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n71</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eastAsia="zh-CN"/>
              </w:rPr>
              <w:t>flow</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fhigh</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1980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2123"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2110</w:t>
            </w:r>
          </w:p>
        </w:tc>
        <w:tc>
          <w:tcPr>
            <w:tcW w:w="21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2170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56" w:hRule="atLeast"/>
          <w:jc w:val="center"/>
        </w:trPr>
        <w:tc>
          <w:tcPr>
            <w:tcW w:w="1757" w:type="dxa"/>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val="en-US"/>
              </w:rPr>
              <w:t>Minimum CBW</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val="en-US"/>
              </w:rPr>
              <w:t>Maximum CBW</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en-US"/>
              </w:rPr>
              <w:t>Minimum CBW</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en-US"/>
              </w:rPr>
              <w:t>Maximum CBW</w:t>
            </w:r>
          </w:p>
        </w:tc>
      </w:tr>
      <w:tr>
        <w:tblPrEx>
          <w:tblCellMar>
            <w:top w:w="0" w:type="dxa"/>
            <w:left w:w="108" w:type="dxa"/>
            <w:bottom w:w="0" w:type="dxa"/>
            <w:right w:w="108" w:type="dxa"/>
          </w:tblCellMar>
        </w:tblPrEx>
        <w:trPr>
          <w:trHeight w:val="56" w:hRule="atLeast"/>
          <w:jc w:val="center"/>
        </w:trPr>
        <w:tc>
          <w:tcPr>
            <w:tcW w:w="1757"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633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2080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758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573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788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2180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543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818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2230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513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848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4253"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eastAsia="zh-CN"/>
              </w:rPr>
              <w:t>No overlap</w:t>
            </w:r>
          </w:p>
        </w:tc>
        <w:tc>
          <w:tcPr>
            <w:tcW w:w="4549"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eastAsia="zh-CN"/>
              </w:rPr>
              <w:t>No overlap</w:t>
            </w:r>
          </w:p>
        </w:tc>
      </w:tr>
      <w:tr>
        <w:tblPrEx>
          <w:tblCellMar>
            <w:top w:w="0" w:type="dxa"/>
            <w:left w:w="108" w:type="dxa"/>
            <w:bottom w:w="0" w:type="dxa"/>
            <w:right w:w="108" w:type="dxa"/>
          </w:tblCellMar>
        </w:tblPrEx>
        <w:trPr>
          <w:trHeight w:val="1641" w:hRule="atLeast"/>
          <w:jc w:val="center"/>
        </w:trPr>
        <w:tc>
          <w:tcPr>
            <w:tcW w:w="10559"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1:</w:t>
            </w:r>
            <w:r>
              <w:tab/>
            </w:r>
            <w: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pPr>
            <w:r>
              <w:rPr>
                <w:rFonts w:hint="eastAsia"/>
                <w:lang w:val="en-US" w:eastAsia="zh-CN"/>
              </w:rPr>
              <w:t xml:space="preserve">- </w:t>
            </w:r>
            <w:r>
              <w:t xml:space="preserve">If the DL band is above the UL band, it’s lower frequency edge must be below the UL lowest </w:t>
            </w:r>
            <w:r>
              <w:rPr>
                <w:rFonts w:hint="eastAsia"/>
                <w:lang w:val="en-US" w:eastAsia="zh-CN"/>
              </w:rPr>
              <w:t xml:space="preserve">2nd </w:t>
            </w:r>
            <w:r>
              <w:t>harmonic frequency</w:t>
            </w:r>
          </w:p>
          <w:p>
            <w:pPr>
              <w:pStyle w:val="120"/>
              <w:keepNext/>
              <w:keepLines/>
              <w:pageBreakBefore w:val="0"/>
              <w:kinsoku/>
              <w:wordWrap/>
              <w:topLinePunct w:val="0"/>
              <w:bidi w:val="0"/>
              <w:ind w:left="855" w:leftChars="405" w:hanging="45" w:hangingChars="25"/>
            </w:pPr>
            <w:r>
              <w:rPr>
                <w:rFonts w:hint="eastAsia"/>
                <w:lang w:val="en-US" w:eastAsia="zh-CN"/>
              </w:rPr>
              <w:t xml:space="preserve">- </w:t>
            </w:r>
            <w:r>
              <w:t>As an indicative threshold, if &gt;45dB UL rejection at the DL band frequency can be guaranteed, assuming a -</w:t>
            </w:r>
            <w:r>
              <w:rPr>
                <w:rFonts w:hint="eastAsia"/>
                <w:lang w:val="en-US" w:eastAsia="zh-CN"/>
              </w:rPr>
              <w:t>1</w:t>
            </w:r>
            <w:r>
              <w:t>30dBm/Hz TX noise floor level, the transmitter noise floor related MSD should be negligible</w:t>
            </w:r>
          </w:p>
          <w:p>
            <w:pPr>
              <w:pStyle w:val="120"/>
              <w:keepNext/>
              <w:keepLines/>
              <w:pageBreakBefore w:val="0"/>
              <w:kinsoku/>
              <w:wordWrap/>
              <w:topLinePunct w:val="0"/>
              <w:bidi w:val="0"/>
              <w:rPr>
                <w:szCs w:val="18"/>
              </w:rPr>
            </w:pPr>
            <w:r>
              <w:t>NOTE 2:</w:t>
            </w:r>
            <w:r>
              <w:tab/>
            </w:r>
            <w:r>
              <w:t>The maximum UL channel bandwidth of the BCS (noted maxULCBW) is used to calculate the band ACLR ranges</w:t>
            </w:r>
            <w:r>
              <w:rPr>
                <w:rFonts w:hint="eastAsia"/>
                <w:lang w:val="en-US" w:eastAsia="zh-CN"/>
              </w:rPr>
              <w:t xml:space="preserve"> </w:t>
            </w:r>
            <w:r>
              <w:t>while the minimum DL channel bandwidth of the BCS (noted minDLCBW) is used for the DL band victim channel bandwidth.</w:t>
            </w:r>
          </w:p>
        </w:tc>
      </w:tr>
    </w:tbl>
    <w:p>
      <w:pPr>
        <w:keepNext/>
        <w:keepLines/>
        <w:pageBreakBefore w:val="0"/>
        <w:kinsoku/>
        <w:wordWrap/>
        <w:topLinePunct w:val="0"/>
        <w:bidi w:val="0"/>
        <w:rPr>
          <w:lang w:val="zh-CN"/>
        </w:rPr>
      </w:pPr>
    </w:p>
    <w:bookmarkEnd w:id="886"/>
    <w:bookmarkEnd w:id="887"/>
    <w:bookmarkEnd w:id="888"/>
    <w:p>
      <w:pPr>
        <w:pStyle w:val="6"/>
        <w:keepNext/>
        <w:keepLines/>
        <w:pageBreakBefore w:val="0"/>
        <w:kinsoku/>
        <w:wordWrap/>
        <w:topLinePunct w:val="0"/>
        <w:bidi w:val="0"/>
        <w:rPr>
          <w:lang w:eastAsia="zh-CN"/>
        </w:rPr>
      </w:pPr>
      <w:bookmarkStart w:id="889" w:name="_Toc6563"/>
      <w:bookmarkStart w:id="890" w:name="_Toc109047242"/>
      <w:bookmarkStart w:id="891" w:name="_Toc23874"/>
      <w:bookmarkStart w:id="892" w:name="_Toc32496"/>
      <w:bookmarkStart w:id="893" w:name="_Toc10650"/>
      <w:bookmarkStart w:id="894" w:name="_Toc6096"/>
      <w:bookmarkStart w:id="895" w:name="_Toc18335"/>
      <w:bookmarkStart w:id="896" w:name="_Toc31688"/>
      <w:bookmarkStart w:id="897" w:name="_Toc14045"/>
      <w:bookmarkStart w:id="898" w:name="_Toc4997"/>
      <w:bookmarkStart w:id="899" w:name="_Toc8080"/>
      <w:bookmarkStart w:id="900" w:name="_Toc29206"/>
      <w:bookmarkStart w:id="901" w:name="_Toc22198"/>
      <w:bookmarkStart w:id="902" w:name="_Toc28008"/>
      <w:bookmarkStart w:id="903" w:name="_Toc196229456"/>
      <w:bookmarkStart w:id="904" w:name="_Toc32473"/>
      <w:bookmarkStart w:id="905" w:name="_Toc24598"/>
      <w:bookmarkStart w:id="906" w:name="_Toc11540"/>
      <w:bookmarkStart w:id="907" w:name="_Toc11033"/>
      <w:bookmarkStart w:id="908" w:name="_Toc29111"/>
      <w:r>
        <w:rPr>
          <w:rFonts w:hint="eastAsia"/>
          <w:lang w:eastAsia="zh-CN"/>
        </w:rPr>
        <w:t>5.9.1.4</w:t>
      </w:r>
      <w:r>
        <w:rPr>
          <w:rFonts w:hint="eastAsia"/>
          <w:lang w:eastAsia="zh-CN"/>
        </w:rPr>
        <w:tab/>
      </w:r>
      <w:r>
        <w:rPr>
          <w:rFonts w:hint="eastAsia"/>
          <w:lang w:eastAsia="zh-CN"/>
        </w:rPr>
        <w:t>∆TIB,c and ∆RIB,c values</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pPr>
        <w:keepNext/>
        <w:keepLines/>
        <w:pageBreakBefore w:val="0"/>
        <w:kinsoku/>
        <w:wordWrap/>
        <w:topLinePunct w:val="0"/>
        <w:bidi w:val="0"/>
      </w:pPr>
      <w:bookmarkStart w:id="909" w:name="_Toc22609"/>
      <w:bookmarkStart w:id="910" w:name="_Toc3384"/>
      <w:bookmarkStart w:id="911" w:name="_Toc21161"/>
      <w:bookmarkStart w:id="912" w:name="_Toc17819"/>
      <w:bookmarkStart w:id="913" w:name="_Toc21779"/>
      <w:bookmarkStart w:id="914" w:name="_Toc4188"/>
      <w:bookmarkStart w:id="915" w:name="_Toc17925"/>
      <w:bookmarkStart w:id="916" w:name="_Toc30997"/>
      <w:bookmarkStart w:id="917" w:name="_Toc16639"/>
      <w:bookmarkStart w:id="918" w:name="_Toc4361"/>
      <w:r>
        <w:t xml:space="preserve">For </w:t>
      </w:r>
      <w:r>
        <w:rPr>
          <w:lang w:val="en-US" w:eastAsia="zh-CN"/>
        </w:rPr>
        <w:t>CA</w:t>
      </w:r>
      <w:r>
        <w:rPr>
          <w:lang w:eastAsia="zh-CN"/>
        </w:rPr>
        <w:t>_</w:t>
      </w:r>
      <w:r>
        <w:rPr>
          <w:lang w:val="en-US" w:eastAsia="zh-CN"/>
        </w:rPr>
        <w:t>n1</w:t>
      </w:r>
      <w:r>
        <w:rPr>
          <w:lang w:eastAsia="ja-JP"/>
        </w:rPr>
        <w:t>-n</w:t>
      </w:r>
      <w:r>
        <w:rPr>
          <w:lang w:val="en-US" w:eastAsia="zh-CN"/>
        </w:rPr>
        <w:t>71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CA_n1-n105.</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5.9</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CA_n1-n71</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0.3</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keepNext/>
        <w:keepLines/>
        <w:pageBreakBefore w:val="0"/>
        <w:kinsoku/>
        <w:wordWrap/>
        <w:topLinePunct w:val="0"/>
        <w:bidi w:val="0"/>
      </w:pPr>
    </w:p>
    <w:p>
      <w:pPr>
        <w:pStyle w:val="114"/>
        <w:keepNext/>
        <w:keepLines/>
        <w:pageBreakBefore w:val="0"/>
        <w:kinsoku/>
        <w:wordWrap/>
        <w:topLinePunct w:val="0"/>
        <w:bidi w:val="0"/>
        <w:rPr>
          <w:rFonts w:cs="Arial"/>
          <w:lang w:eastAsia="zh-CN"/>
        </w:rPr>
      </w:pPr>
      <w:r>
        <w:rPr>
          <w:rFonts w:cs="Arial"/>
        </w:rPr>
        <w:t xml:space="preserve">Table </w:t>
      </w:r>
      <w:r>
        <w:rPr>
          <w:rFonts w:hint="eastAsia" w:cs="Arial"/>
          <w:lang w:val="en-US" w:eastAsia="zh-CN"/>
        </w:rPr>
        <w:t>5.9</w:t>
      </w:r>
      <w:r>
        <w:rPr>
          <w:rFonts w:cs="Arial"/>
          <w:lang w:val="en-US" w:eastAsia="zh-CN"/>
        </w:rPr>
        <w:t>.1.</w:t>
      </w:r>
      <w:r>
        <w:rPr>
          <w:rFonts w:cs="Arial"/>
        </w:rPr>
        <w:t>4-2: ΔR</w:t>
      </w:r>
      <w:r>
        <w:rPr>
          <w:rFonts w:cs="Arial"/>
          <w:vertAlign w:val="subscript"/>
        </w:rPr>
        <w:t>IB</w:t>
      </w:r>
      <w:r>
        <w:rPr>
          <w:rFonts w:cs="Arial"/>
          <w:vertAlign w:val="subscript"/>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pStyle w:val="105"/>
              <w:keepNext/>
              <w:keepLines/>
              <w:pageBreakBefore w:val="0"/>
              <w:kinsoku/>
              <w:wordWrap/>
              <w:topLinePunct w:val="0"/>
              <w:bidi w:val="0"/>
            </w:pPr>
            <w:r>
              <w:t>Inter-band CA combination</w:t>
            </w:r>
          </w:p>
        </w:tc>
        <w:tc>
          <w:tcPr>
            <w:tcW w:w="5904"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pStyle w:val="105"/>
              <w:keepNext/>
              <w:keepLines/>
              <w:pageBreakBefore w:val="0"/>
              <w:kinsoku/>
              <w:wordWrap/>
              <w:topLinePunct w:val="0"/>
              <w:bidi w:val="0"/>
            </w:pPr>
          </w:p>
        </w:tc>
        <w:tc>
          <w:tcPr>
            <w:tcW w:w="5904"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pStyle w:val="106"/>
              <w:keepNext/>
              <w:keepLines/>
              <w:pageBreakBefore w:val="0"/>
              <w:kinsoku/>
              <w:wordWrap/>
              <w:topLinePunct w:val="0"/>
              <w:bidi w:val="0"/>
            </w:pPr>
            <w:r>
              <w:rPr>
                <w:lang w:val="en-US"/>
              </w:rPr>
              <w:t>CA_n1-n71</w:t>
            </w:r>
          </w:p>
        </w:tc>
        <w:tc>
          <w:tcPr>
            <w:tcW w:w="2952" w:type="dxa"/>
          </w:tcPr>
          <w:p>
            <w:pPr>
              <w:pStyle w:val="106"/>
              <w:keepNext/>
              <w:keepLines/>
              <w:pageBreakBefore w:val="0"/>
              <w:kinsoku/>
              <w:wordWrap/>
              <w:topLinePunct w:val="0"/>
              <w:bidi w:val="0"/>
              <w:rPr>
                <w:lang w:eastAsia="ja-JP"/>
              </w:rPr>
            </w:pPr>
            <w:r>
              <w:rPr>
                <w:lang w:eastAsia="zh-CN"/>
              </w:rPr>
              <w:t>-</w:t>
            </w:r>
          </w:p>
        </w:tc>
        <w:tc>
          <w:tcPr>
            <w:tcW w:w="2952" w:type="dxa"/>
          </w:tcPr>
          <w:p>
            <w:pPr>
              <w:pStyle w:val="106"/>
              <w:keepNext/>
              <w:keepLines/>
              <w:pageBreakBefore w:val="0"/>
              <w:kinsoku/>
              <w:wordWrap/>
              <w:topLinePunct w:val="0"/>
              <w:bidi w:val="0"/>
              <w:rPr>
                <w:lang w:eastAsia="ja-JP"/>
              </w:rPr>
            </w:pPr>
            <w:r>
              <w:rPr>
                <w:lang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lang w:eastAsia="zh-CN"/>
              </w:rPr>
              <w:t>*</w:t>
            </w:r>
            <w:r>
              <w:t>:</w:t>
            </w:r>
            <w:r>
              <w:tab/>
            </w:r>
            <w:r>
              <w:rPr>
                <w:lang w:eastAsia="zh-CN"/>
              </w:rPr>
              <w:t xml:space="preserve"> “-” denotes ΔRIB,c = 0.</w:t>
            </w:r>
          </w:p>
          <w:p>
            <w:pPr>
              <w:pStyle w:val="120"/>
              <w:keepNext/>
              <w:keepLines/>
              <w:pageBreakBefore w:val="0"/>
              <w:kinsoku/>
              <w:wordWrap/>
              <w:topLinePunct w:val="0"/>
              <w:bidi w:val="0"/>
              <w:rPr>
                <w:lang w:val="en-US" w:eastAsia="zh-CN"/>
              </w:rPr>
            </w:pPr>
            <w:r>
              <w:t xml:space="preserve">NOTE </w:t>
            </w:r>
            <w:r>
              <w:rPr>
                <w:lang w:eastAsia="zh-CN"/>
              </w:rPr>
              <w:t>**</w:t>
            </w:r>
            <w:r>
              <w:t>:</w:t>
            </w:r>
            <w:r>
              <w:tab/>
            </w:r>
            <w:r>
              <w:rPr>
                <w:lang w:eastAsia="zh-CN"/>
              </w:rPr>
              <w:t xml:space="preserve">The component band order in the configuration should be listed by the </w:t>
            </w:r>
            <w:r>
              <w:t>order</w:t>
            </w:r>
            <w:r>
              <w:rPr>
                <w:lang w:eastAsia="zh-CN"/>
              </w:rPr>
              <w:t xml:space="preserve"> of NR bands, such as for </w:t>
            </w:r>
            <w:r>
              <w:t>CA</w:t>
            </w:r>
            <w:r>
              <w:rPr>
                <w:lang w:val="sv-SE"/>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919" w:name="_Toc196229457"/>
      <w:bookmarkStart w:id="920" w:name="_Toc9595"/>
      <w:bookmarkStart w:id="921" w:name="_Toc13765"/>
      <w:bookmarkStart w:id="922" w:name="_Toc27205"/>
      <w:r>
        <w:rPr>
          <w:rFonts w:hint="eastAsia"/>
          <w:lang w:eastAsia="zh-CN"/>
        </w:rPr>
        <w:t>5.9.1.5</w:t>
      </w:r>
      <w:r>
        <w:rPr>
          <w:rFonts w:hint="eastAsia"/>
          <w:lang w:eastAsia="zh-CN"/>
        </w:rPr>
        <w:tab/>
      </w:r>
      <w:r>
        <w:rPr>
          <w:rFonts w:hint="eastAsia"/>
          <w:lang w:val="en-US" w:eastAsia="zh-CN"/>
        </w:rPr>
        <w:t>REFSENS requirements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pPr>
        <w:keepNext/>
        <w:keepLines/>
        <w:pageBreakBefore w:val="0"/>
        <w:kinsoku/>
        <w:wordWrap/>
        <w:topLinePunct w:val="0"/>
        <w:bidi w:val="0"/>
        <w:rPr>
          <w:rFonts w:eastAsia="宋体"/>
        </w:rPr>
      </w:pPr>
      <w:r>
        <w:rPr>
          <w:rFonts w:eastAsia="宋体"/>
        </w:rPr>
        <w:t>Based on the co-existence studies n1 uplink and n71 third harmonic mixes into the n71 downlink. The value is based on DC_1A_n71A, which has similar harmonic issue.</w:t>
      </w:r>
    </w:p>
    <w:p>
      <w:pPr>
        <w:pStyle w:val="114"/>
        <w:keepNext/>
        <w:keepLines/>
        <w:pageBreakBefore w:val="0"/>
        <w:kinsoku/>
        <w:wordWrap/>
        <w:topLinePunct w:val="0"/>
        <w:bidi w:val="0"/>
        <w:rPr>
          <w:lang w:val="zh-CN"/>
        </w:rPr>
      </w:pPr>
      <w:r>
        <w:rPr>
          <w:lang w:val="en-US"/>
        </w:rPr>
        <w:t xml:space="preserve">Table </w:t>
      </w:r>
      <w:r>
        <w:rPr>
          <w:rFonts w:hint="eastAsia"/>
          <w:lang w:val="en-US" w:eastAsia="zh-CN"/>
        </w:rPr>
        <w:t>5.9</w:t>
      </w:r>
      <w:r>
        <w:rPr>
          <w:lang w:val="en-US" w:eastAsia="zh-CN"/>
        </w:rPr>
        <w:t>.1.5-2</w:t>
      </w:r>
      <w:r>
        <w:rPr>
          <w:lang w:val="en-US"/>
        </w:rPr>
        <w:t>:</w:t>
      </w:r>
      <w:r>
        <w:rPr>
          <w:lang w:val="zh-CN" w:eastAsia="ja-JP"/>
        </w:rPr>
        <w:t xml:space="preserve"> Reference sensitivity exceptions </w:t>
      </w:r>
      <w:r>
        <w:rPr>
          <w:lang w:val="zh-CN"/>
        </w:rPr>
        <w:t>and uplink/downlink configurations</w:t>
      </w:r>
      <w:r>
        <w:rPr>
          <w:lang w:val="zh-CN" w:eastAsia="ja-JP"/>
        </w:rPr>
        <w:t xml:space="preserve"> due to harmonic mixing </w:t>
      </w:r>
      <w:r>
        <w:rPr>
          <w:lang w:val="en-US" w:eastAsia="zh-CN"/>
        </w:rPr>
        <w:t xml:space="preserve">from a PC3 aggressor NR UL band </w:t>
      </w:r>
      <w:r>
        <w:rPr>
          <w:lang w:val="zh-CN" w:eastAsia="ja-JP"/>
        </w:rPr>
        <w:t>for</w:t>
      </w:r>
      <w:r>
        <w:rPr>
          <w:lang w:val="en-US" w:eastAsia="zh-CN"/>
        </w:rPr>
        <w:t xml:space="preserve"> </w:t>
      </w:r>
      <w:r>
        <w:rPr>
          <w:lang w:val="zh-CN"/>
        </w:rPr>
        <w:t>DL NR CA</w:t>
      </w:r>
      <w:r>
        <w:rPr>
          <w:lang w:val="en-US" w:eastAsia="zh-CN"/>
        </w:rPr>
        <w:t xml:space="preserve"> </w:t>
      </w:r>
      <w:r>
        <w:rPr>
          <w:lang w:val="zh-CN"/>
        </w:rP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4"/>
        <w:gridCol w:w="844"/>
        <w:gridCol w:w="858"/>
        <w:gridCol w:w="1042"/>
        <w:gridCol w:w="1721"/>
        <w:gridCol w:w="858"/>
        <w:gridCol w:w="723"/>
        <w:gridCol w:w="1438"/>
        <w:gridCol w:w="15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band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SCS of UL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RB Allocation</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MSD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fc condition</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(kHz)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L</w:t>
            </w:r>
            <w:r>
              <w:rPr>
                <w:rFonts w:ascii="Arial" w:hAnsi="Arial" w:eastAsia="宋体" w:cs="Arial"/>
                <w:b/>
                <w:bCs/>
                <w:sz w:val="18"/>
                <w:szCs w:val="18"/>
                <w:vertAlign w:val="subscript"/>
              </w:rPr>
              <w:t>CRB</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(dB)</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lang w:eastAsia="zh-CN"/>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sz w:val="18"/>
                <w:szCs w:val="18"/>
                <w:lang w:eastAsia="zh-CN"/>
              </w:rPr>
              <w:t>n1</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n71</w:t>
            </w:r>
            <w:r>
              <w:rPr>
                <w:rFonts w:ascii="Arial" w:hAnsi="Arial" w:eastAsia="宋体" w:cs="Arial"/>
                <w:sz w:val="18"/>
                <w:szCs w:val="18"/>
                <w:vertAlign w:val="superscript"/>
                <w:lang w:eastAsia="zh-CN"/>
              </w:rPr>
              <w:t>3</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5</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15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25 (RBstart=0)</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26.8</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NOTE 4</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UL1/DL3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9"/>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pPr>
            <w:r>
              <w:t>NOTE</w:t>
            </w:r>
            <w:r>
              <w:rPr>
                <w:rFonts w:hint="eastAsia"/>
                <w:lang w:val="en-US" w:eastAsia="zh-CN"/>
              </w:rPr>
              <w:t xml:space="preserve"> 3</w:t>
            </w:r>
            <w:r>
              <w:t>:</w:t>
            </w:r>
            <w:r>
              <w:tab/>
            </w:r>
            <w:r>
              <w:t>These requirements apply when there is at least one individual RE within the downlink transmission bandwidth of the victim (lower) band for which the 3rd harmonic is within the uplink transmission bandwidth</w:t>
            </w:r>
            <w:r>
              <w:rPr>
                <w:lang w:eastAsia="zh-CN"/>
              </w:rPr>
              <w:t xml:space="preserve"> or the uplink adjacent channel</w:t>
            </w:r>
            <w:r>
              <w:t>'</w:t>
            </w:r>
            <w:r>
              <w:rPr>
                <w:lang w:eastAsia="zh-CN"/>
              </w:rPr>
              <w:t>s transmission bandwidth</w:t>
            </w:r>
            <w:r>
              <w:t xml:space="preserve"> of an aggressor (higher) band.</w:t>
            </w:r>
          </w:p>
          <w:p>
            <w:pPr>
              <w:pStyle w:val="120"/>
              <w:keepNext/>
              <w:keepLines/>
              <w:pageBreakBefore w:val="0"/>
              <w:kinsoku/>
              <w:wordWrap/>
              <w:topLinePunct w:val="0"/>
              <w:bidi w:val="0"/>
            </w:pPr>
            <w:r>
              <w:t xml:space="preserve">NOTE </w:t>
            </w:r>
            <w:r>
              <w:rPr>
                <w:rFonts w:hint="eastAsia"/>
                <w:lang w:val="en-US" w:eastAsia="zh-CN"/>
              </w:rPr>
              <w:t>4</w:t>
            </w:r>
            <w:r>
              <w:t xml:space="preserve">: The requirements should be verified for UL </w:t>
            </w:r>
            <w:r>
              <w:rPr>
                <w:rFonts w:hint="eastAsia"/>
                <w:lang w:val="en-US" w:eastAsia="zh-CN"/>
              </w:rPr>
              <w:t>NR-</w:t>
            </w:r>
            <w:r>
              <w:t>ARFCN of the aggressor (higher) band (superscript HB) such that</w:t>
            </w:r>
            <w:r>
              <w:rPr>
                <w:lang w:eastAsia="zh-CN"/>
              </w:rPr>
              <w:t xml:space="preserve"> </w:t>
            </w:r>
            <w:r>
              <w:rPr>
                <w:rFonts w:eastAsia="宋体" w:cs="Arial"/>
                <w:position w:val="-16"/>
                <w:lang w:eastAsia="zh-CN"/>
              </w:rPr>
              <w:object>
                <v:shape id="_x0000_i1029" o:spt="75" type="#_x0000_t75" style="height:23.8pt;width:101.45pt;" o:ole="t" filled="f" o:preferrelative="t" stroked="f" coordsize="21600,21600">
                  <v:path/>
                  <v:fill on="f" focussize="0,0"/>
                  <v:stroke on="f" joinstyle="miter"/>
                  <v:imagedata r:id="rId24" o:title=""/>
                  <o:lock v:ext="edit" aspectratio="t"/>
                  <w10:wrap type="none"/>
                  <w10:anchorlock/>
                </v:shape>
                <o:OLEObject Type="Embed" ProgID="Equation.DSMT4" ShapeID="_x0000_i1029" DrawAspect="Content" ObjectID="_1468075729" r:id="rId23">
                  <o:LockedField>false</o:LockedField>
                </o:OLEObject>
              </w:object>
            </w:r>
            <w:r>
              <w:rPr>
                <w:lang w:eastAsia="zh-CN"/>
              </w:rPr>
              <w:t xml:space="preserve"> </w:t>
            </w:r>
            <w:r>
              <w:t>in MHz a</w:t>
            </w:r>
            <w:r>
              <w:rPr>
                <w:lang w:eastAsia="zh-CN"/>
              </w:rPr>
              <w:t xml:space="preserve">nd </w:t>
            </w:r>
            <w:r>
              <w:rPr>
                <w:rFonts w:eastAsia="宋体" w:cs="Arial"/>
                <w:position w:val="-14"/>
                <w:lang w:eastAsia="zh-CN"/>
              </w:rPr>
              <w:object>
                <v:shape id="_x0000_i1030" o:spt="75" type="#_x0000_t75" style="height:11.25pt;width:205.35pt;" o:ole="t" filled="f" o:preferrelative="t" stroked="f" coordsize="21600,21600">
                  <v:path/>
                  <v:fill on="f" focussize="0,0"/>
                  <v:stroke on="f" joinstyle="miter"/>
                  <v:imagedata r:id="rId20" o:title=""/>
                  <o:lock v:ext="edit" aspectratio="t"/>
                  <w10:wrap type="none"/>
                  <w10:anchorlock/>
                </v:shape>
                <o:OLEObject Type="Embed" ProgID="Equation.DSMT4" ShapeID="_x0000_i1030" DrawAspect="Content" ObjectID="_1468075730" r:id="rId25">
                  <o:LockedField>false</o:LockedField>
                </o:OLEObject>
              </w:object>
            </w:r>
            <w:r>
              <w:rPr>
                <w:lang w:eastAsia="zh-CN"/>
              </w:rPr>
              <w:t xml:space="preserve"> </w:t>
            </w:r>
            <w:r>
              <w:t xml:space="preserve">with </w:t>
            </w:r>
            <w:r>
              <w:rPr>
                <w:lang w:val="en-US" w:eastAsia="zh-TW"/>
              </w:rPr>
              <w:drawing>
                <wp:inline distT="0" distB="0" distL="0" distR="0">
                  <wp:extent cx="266700" cy="228600"/>
                  <wp:effectExtent l="0" t="0" r="0" b="0"/>
                  <wp:docPr id="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t xml:space="preserve"> the carrier frequency in the victim (lower) band and </w:t>
            </w:r>
            <w:r>
              <w:rPr>
                <w:lang w:val="en-US" w:eastAsia="zh-TW"/>
              </w:rPr>
              <w:drawing>
                <wp:inline distT="0" distB="0" distL="0" distR="0">
                  <wp:extent cx="571500" cy="238125"/>
                  <wp:effectExtent l="0" t="0" r="7620" b="508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t> the channel bandwidth configured in the higher band.</w:t>
            </w:r>
          </w:p>
          <w:p>
            <w:pPr>
              <w:keepNext/>
              <w:keepLines/>
              <w:pageBreakBefore w:val="0"/>
              <w:kinsoku/>
              <w:wordWrap/>
              <w:topLinePunct w:val="0"/>
              <w:bidi w:val="0"/>
              <w:spacing w:after="0"/>
              <w:jc w:val="center"/>
              <w:rPr>
                <w:rFonts w:ascii="Arial" w:hAnsi="Arial" w:eastAsia="宋体" w:cs="Arial"/>
                <w:bCs/>
                <w:sz w:val="18"/>
                <w:szCs w:val="18"/>
                <w:lang w:eastAsia="zh-CN"/>
              </w:rPr>
            </w:pPr>
          </w:p>
        </w:tc>
      </w:tr>
    </w:tbl>
    <w:p>
      <w:pPr>
        <w:pStyle w:val="6"/>
        <w:keepNext/>
        <w:keepLines/>
        <w:pageBreakBefore w:val="0"/>
        <w:kinsoku/>
        <w:wordWrap/>
        <w:topLinePunct w:val="0"/>
        <w:bidi w:val="0"/>
        <w:rPr>
          <w:lang w:eastAsia="zh-CN"/>
        </w:rPr>
      </w:pPr>
      <w:bookmarkStart w:id="923" w:name="_Toc4286"/>
      <w:bookmarkStart w:id="924" w:name="_Toc196229458"/>
      <w:bookmarkStart w:id="925" w:name="_Toc24552"/>
      <w:bookmarkStart w:id="926" w:name="_Toc14169"/>
      <w:r>
        <w:rPr>
          <w:rFonts w:hint="eastAsia"/>
          <w:lang w:eastAsia="zh-CN"/>
        </w:rPr>
        <w:t>5.9.1.6</w:t>
      </w:r>
      <w:r>
        <w:rPr>
          <w:rFonts w:hint="eastAsia"/>
          <w:lang w:eastAsia="zh-CN"/>
        </w:rPr>
        <w:tab/>
      </w:r>
      <w:r>
        <w:rPr>
          <w:rFonts w:hint="eastAsia"/>
          <w:lang w:val="en-US" w:eastAsia="zh-CN"/>
        </w:rPr>
        <w:t>OOB blocking exception requirements</w:t>
      </w:r>
      <w:bookmarkEnd w:id="923"/>
      <w:bookmarkEnd w:id="924"/>
      <w:bookmarkEnd w:id="925"/>
      <w:bookmarkEnd w:id="926"/>
    </w:p>
    <w:p>
      <w:pPr>
        <w:keepNext/>
        <w:keepLines/>
        <w:pageBreakBefore w:val="0"/>
        <w:kinsoku/>
        <w:wordWrap/>
        <w:topLinePunct w:val="0"/>
        <w:bidi w:val="0"/>
        <w:rPr>
          <w:rFonts w:eastAsia="宋体"/>
          <w:lang w:val="en-US" w:eastAsia="zh-CN"/>
        </w:rPr>
      </w:pPr>
      <w:bookmarkStart w:id="927" w:name="_Toc27890"/>
      <w:bookmarkStart w:id="928" w:name="_Toc17950"/>
      <w:bookmarkStart w:id="929" w:name="_Toc19143"/>
      <w:bookmarkStart w:id="930" w:name="_Toc4158"/>
      <w:bookmarkStart w:id="931" w:name="_Toc29312"/>
      <w:bookmarkStart w:id="932" w:name="_Toc6634"/>
      <w:bookmarkStart w:id="933" w:name="_Toc13828"/>
      <w:bookmarkStart w:id="934" w:name="_Toc32530"/>
      <w:bookmarkStart w:id="935" w:name="_Toc19244"/>
      <w:bookmarkStart w:id="936" w:name="_Toc15863"/>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937" w:name="_Toc196229459"/>
      <w:bookmarkStart w:id="938" w:name="_Toc17820"/>
      <w:bookmarkStart w:id="939" w:name="_Toc31356"/>
      <w:bookmarkStart w:id="940" w:name="_Toc16533"/>
      <w:r>
        <w:rPr>
          <w:rFonts w:hint="eastAsia" w:cs="Arial"/>
          <w:szCs w:val="28"/>
          <w:lang w:val="en-US" w:eastAsia="zh-CN"/>
        </w:rPr>
        <w:t>5.9</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pPr>
        <w:pStyle w:val="6"/>
        <w:keepNext/>
        <w:keepLines/>
        <w:pageBreakBefore w:val="0"/>
        <w:kinsoku/>
        <w:wordWrap/>
        <w:topLinePunct w:val="0"/>
        <w:bidi w:val="0"/>
        <w:rPr>
          <w:lang w:eastAsia="zh-CN"/>
        </w:rPr>
      </w:pPr>
      <w:bookmarkStart w:id="941" w:name="_Toc196229460"/>
      <w:bookmarkStart w:id="942" w:name="_Toc4828"/>
      <w:bookmarkStart w:id="943" w:name="_Toc31179"/>
      <w:bookmarkStart w:id="944" w:name="_Toc20531"/>
      <w:bookmarkStart w:id="945" w:name="_Toc22319"/>
      <w:bookmarkStart w:id="946" w:name="_Toc6409"/>
      <w:bookmarkStart w:id="947" w:name="_Toc19655"/>
      <w:bookmarkStart w:id="948" w:name="_Toc5471"/>
      <w:bookmarkStart w:id="949" w:name="_Toc15294"/>
      <w:bookmarkStart w:id="950" w:name="_Toc20670"/>
      <w:bookmarkStart w:id="951" w:name="_Toc17838"/>
      <w:bookmarkStart w:id="952" w:name="_Toc3765"/>
      <w:bookmarkStart w:id="953" w:name="_Toc12647"/>
      <w:bookmarkStart w:id="954" w:name="_Toc21866"/>
      <w:r>
        <w:rPr>
          <w:rFonts w:hint="eastAsia"/>
          <w:lang w:eastAsia="zh-CN"/>
        </w:rPr>
        <w:t>5.9.2.1</w:t>
      </w:r>
      <w:r>
        <w:rPr>
          <w:rFonts w:hint="eastAsia"/>
          <w:lang w:eastAsia="zh-CN"/>
        </w:rPr>
        <w:tab/>
      </w:r>
      <w:r>
        <w:rPr>
          <w:rFonts w:hint="eastAsia"/>
          <w:lang w:eastAsia="zh-CN"/>
        </w:rPr>
        <w:t xml:space="preserve">Maximum output power for </w:t>
      </w:r>
      <w:r>
        <w:rPr>
          <w:rFonts w:hint="eastAsia"/>
          <w:lang w:val="en-US" w:eastAsia="zh-CN"/>
        </w:rPr>
        <w:t>inter-band CA</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pPr>
        <w:pStyle w:val="114"/>
        <w:keepNext/>
        <w:keepLines/>
        <w:pageBreakBefore w:val="0"/>
        <w:kinsoku/>
        <w:wordWrap/>
        <w:topLinePunct w:val="0"/>
        <w:bidi w:val="0"/>
        <w:rPr>
          <w:lang w:val="en-US" w:eastAsia="zh-CN"/>
        </w:rPr>
      </w:pPr>
      <w:bookmarkStart w:id="955" w:name="_Toc16916"/>
      <w:bookmarkStart w:id="956" w:name="_Toc23972"/>
      <w:bookmarkStart w:id="957" w:name="_Toc11157"/>
      <w:bookmarkStart w:id="958" w:name="_Toc21535"/>
      <w:bookmarkStart w:id="959" w:name="_Toc21664"/>
      <w:bookmarkStart w:id="960" w:name="_Toc8892"/>
      <w:bookmarkStart w:id="961" w:name="_Toc2839"/>
      <w:bookmarkStart w:id="962" w:name="_Toc10922"/>
      <w:bookmarkStart w:id="963" w:name="_Toc4879"/>
      <w:bookmarkStart w:id="964" w:name="_Toc31415"/>
      <w:r>
        <w:rPr>
          <w:lang w:val="en-US"/>
        </w:rPr>
        <w:t xml:space="preserve">Table </w:t>
      </w:r>
      <w:r>
        <w:rPr>
          <w:rFonts w:hint="eastAsia"/>
          <w:lang w:val="en-US" w:eastAsia="zh-CN"/>
        </w:rPr>
        <w:t>5.9</w:t>
      </w:r>
      <w:r>
        <w:rPr>
          <w:lang w:val="en-US" w:eastAsia="zh-CN"/>
        </w:rPr>
        <w:t>.2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CA_n1A-n71A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965" w:name="_Toc28946"/>
      <w:bookmarkStart w:id="966" w:name="_Toc196229461"/>
      <w:bookmarkStart w:id="967" w:name="_Toc22881"/>
      <w:bookmarkStart w:id="968" w:name="_Toc16257"/>
      <w:r>
        <w:rPr>
          <w:rFonts w:hint="eastAsia"/>
          <w:lang w:eastAsia="zh-CN"/>
        </w:rPr>
        <w:t>5.9.2.2</w:t>
      </w:r>
      <w:r>
        <w:rPr>
          <w:rFonts w:hint="eastAsia"/>
          <w:lang w:eastAsia="zh-CN"/>
        </w:rPr>
        <w:tab/>
      </w:r>
      <w:r>
        <w:rPr>
          <w:rFonts w:hint="eastAsia"/>
          <w:lang w:eastAsia="zh-CN"/>
        </w:rPr>
        <w:t>UE co-existence studies</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pPr>
        <w:keepNext/>
        <w:keepLines/>
        <w:pageBreakBefore w:val="0"/>
        <w:kinsoku/>
        <w:wordWrap/>
        <w:topLinePunct w:val="0"/>
        <w:bidi w:val="0"/>
        <w:jc w:val="both"/>
      </w:pPr>
      <w:bookmarkStart w:id="969" w:name="_Toc1693"/>
      <w:bookmarkStart w:id="970" w:name="_Toc21938"/>
      <w:bookmarkStart w:id="971" w:name="_Toc29871"/>
      <w:bookmarkStart w:id="972" w:name="_Toc15760"/>
      <w:bookmarkStart w:id="973" w:name="_Toc12186"/>
      <w:bookmarkStart w:id="974" w:name="_Toc1241"/>
      <w:bookmarkStart w:id="975" w:name="_Toc17184"/>
      <w:bookmarkStart w:id="976" w:name="_Toc15932"/>
      <w:bookmarkStart w:id="977" w:name="_Toc29560"/>
      <w:bookmarkStart w:id="978" w:name="_Toc15875"/>
      <w:r>
        <w:t xml:space="preserve">Table </w:t>
      </w:r>
      <w:r>
        <w:rPr>
          <w:rFonts w:hint="eastAsia" w:eastAsia="宋体"/>
          <w:lang w:val="en-US" w:eastAsia="zh-CN"/>
        </w:rPr>
        <w:t>5.9</w:t>
      </w:r>
      <w:r>
        <w:rPr>
          <w:rFonts w:eastAsia="宋体"/>
          <w:lang w:val="en-US" w:eastAsia="zh-CN"/>
        </w:rPr>
        <w:t>.2.2</w:t>
      </w:r>
      <w:r>
        <w:t>-1 lists B</w:t>
      </w:r>
      <w:r>
        <w:rPr>
          <w:lang w:eastAsia="ja-JP"/>
        </w:rPr>
        <w:t xml:space="preserve">and </w:t>
      </w:r>
      <w:r>
        <w:rPr>
          <w:rFonts w:eastAsia="宋体"/>
          <w:lang w:val="en-US" w:eastAsia="zh-CN"/>
        </w:rPr>
        <w:t>n</w:t>
      </w:r>
      <w:r>
        <w:rPr>
          <w:lang w:eastAsia="ja-JP"/>
        </w:rPr>
        <w:t xml:space="preserve">1 </w:t>
      </w:r>
      <w:r>
        <w:t>+ B</w:t>
      </w:r>
      <w:r>
        <w:rPr>
          <w:lang w:eastAsia="ja-JP"/>
        </w:rPr>
        <w:t xml:space="preserve">and </w:t>
      </w:r>
      <w:r>
        <w:rPr>
          <w:rFonts w:eastAsia="宋体"/>
          <w:lang w:val="en-US" w:eastAsia="zh-CN"/>
        </w:rPr>
        <w:t>n</w:t>
      </w:r>
      <w:r>
        <w:rPr>
          <w:lang w:eastAsia="ja-JP"/>
        </w:rPr>
        <w:t>71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5.9</w:t>
      </w:r>
      <w:r>
        <w:rPr>
          <w:lang w:val="en-US" w:eastAsia="zh-CN"/>
        </w:rPr>
        <w:t>.2</w:t>
      </w:r>
      <w:r>
        <w:rPr>
          <w:lang w:val="en-US"/>
        </w:rPr>
        <w:t>.</w:t>
      </w:r>
      <w:r>
        <w:rPr>
          <w:lang w:val="en-US" w:eastAsia="zh-CN"/>
        </w:rPr>
        <w:t>2</w:t>
      </w:r>
      <w:r>
        <w:rPr>
          <w:lang w:val="en-US"/>
        </w:rPr>
        <w:t xml:space="preserve">-1: Band </w:t>
      </w:r>
      <w:r>
        <w:rPr>
          <w:lang w:val="en-US" w:eastAsia="zh-CN"/>
        </w:rPr>
        <w:t>n</w:t>
      </w:r>
      <w:r>
        <w:rPr>
          <w:lang w:val="en-US" w:eastAsia="ja-JP"/>
        </w:rPr>
        <w:t>1</w:t>
      </w:r>
      <w:r>
        <w:rPr>
          <w:lang w:val="en-US"/>
        </w:rPr>
        <w:t xml:space="preserve"> and Band </w:t>
      </w:r>
      <w:r>
        <w:rPr>
          <w:lang w:val="en-US" w:eastAsia="zh-CN"/>
        </w:rPr>
        <w:t>n</w:t>
      </w:r>
      <w:r>
        <w:rPr>
          <w:lang w:val="en-US" w:eastAsia="ja-JP"/>
        </w:rPr>
        <w:t>71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60" w:type="dxa"/>
        <w:jc w:val="center"/>
        <w:tblLayout w:type="autofit"/>
        <w:tblCellMar>
          <w:top w:w="0" w:type="dxa"/>
          <w:left w:w="108" w:type="dxa"/>
          <w:bottom w:w="0" w:type="dxa"/>
          <w:right w:w="108" w:type="dxa"/>
        </w:tblCellMar>
      </w:tblPr>
      <w:tblGrid>
        <w:gridCol w:w="2689"/>
        <w:gridCol w:w="1791"/>
        <w:gridCol w:w="1894"/>
        <w:gridCol w:w="1843"/>
        <w:gridCol w:w="1843"/>
      </w:tblGrid>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91"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894"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843"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1843"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2nd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1317 - 1222</w:t>
            </w:r>
          </w:p>
        </w:tc>
        <w:tc>
          <w:tcPr>
            <w:tcW w:w="3686"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2583 - 2678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3142 - 3297</w:t>
            </w:r>
          </w:p>
        </w:tc>
        <w:tc>
          <w:tcPr>
            <w:tcW w:w="3686" w:type="dxa"/>
            <w:gridSpan w:val="2"/>
            <w:tcBorders>
              <w:top w:val="single" w:color="auto" w:sz="4" w:space="0"/>
              <w:left w:val="nil"/>
              <w:bottom w:val="nil"/>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654 - 524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4503 - 4658</w:t>
            </w:r>
          </w:p>
        </w:tc>
        <w:tc>
          <w:tcPr>
            <w:tcW w:w="3686"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3246 - 3376</w:t>
            </w:r>
          </w:p>
        </w:tc>
      </w:tr>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91"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y</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y</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x</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x</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685"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1890 - 2010</w:t>
            </w:r>
          </w:p>
        </w:tc>
        <w:tc>
          <w:tcPr>
            <w:tcW w:w="3686"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613 - 748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5062 - 5277</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9 - 174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2444 - 2634</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6423 - 6638</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3909 - 4074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nil"/>
              <w:left w:val="nil"/>
              <w:bottom w:val="single" w:color="auto" w:sz="4" w:space="0"/>
              <w:right w:val="nil"/>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5236 - 5286</w:t>
            </w:r>
          </w:p>
        </w:tc>
        <w:tc>
          <w:tcPr>
            <w:tcW w:w="1843" w:type="dxa"/>
            <w:tcBorders>
              <w:top w:val="nil"/>
              <w:left w:val="nil"/>
              <w:bottom w:val="nil"/>
              <w:right w:val="nil"/>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872 - 672</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7257 - 6982</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- 3*fy_high|</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-3*fx_low|</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1746 - 1971</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4614 - 4364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|fx_low + 4*fy_low|</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|fx_high + 4*fy_high|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|fy_low + 4*fx_low|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|fy_high + 4*fx_high|</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4572 - 4772</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8343 - 8618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+ 3*fy_low|</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+ 3*fx_high|</w:t>
            </w:r>
          </w:p>
        </w:tc>
      </w:tr>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5829 - 6054</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7086 - 7336</w:t>
            </w:r>
          </w:p>
        </w:tc>
      </w:tr>
      <w:tr>
        <w:tblPrEx>
          <w:tblCellMar>
            <w:top w:w="0" w:type="dxa"/>
            <w:left w:w="108" w:type="dxa"/>
            <w:bottom w:w="0" w:type="dxa"/>
            <w:right w:w="108" w:type="dxa"/>
          </w:tblCellMar>
        </w:tblPrEx>
        <w:trPr>
          <w:trHeight w:val="270" w:hRule="atLeast"/>
          <w:jc w:val="center"/>
        </w:trPr>
        <w:tc>
          <w:tcPr>
            <w:tcW w:w="10060"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val="zh-CN" w:eastAsia="zh-CN"/>
              </w:rPr>
            </w:pPr>
            <w:r>
              <w:t>NOTE : 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p>
            <w:pPr>
              <w:keepNext/>
              <w:keepLines/>
              <w:pageBreakBefore w:val="0"/>
              <w:kinsoku/>
              <w:wordWrap/>
              <w:topLinePunct w:val="0"/>
              <w:bidi w:val="0"/>
              <w:spacing w:after="0"/>
              <w:jc w:val="center"/>
              <w:rPr>
                <w:rFonts w:ascii="Arial" w:hAnsi="Arial" w:cs="Arial"/>
                <w:sz w:val="16"/>
                <w:szCs w:val="16"/>
                <w:lang w:val="zh-CN" w:eastAsia="zh-CN"/>
              </w:rPr>
            </w:pPr>
          </w:p>
        </w:tc>
      </w:tr>
    </w:tbl>
    <w:p>
      <w:pPr>
        <w:keepNext/>
        <w:keepLines/>
        <w:pageBreakBefore w:val="0"/>
        <w:kinsoku/>
        <w:wordWrap/>
        <w:topLinePunct w:val="0"/>
        <w:bidi w:val="0"/>
        <w:spacing w:before="120" w:after="120"/>
      </w:pPr>
      <w:r>
        <w:rPr>
          <w:lang w:eastAsia="ko-KR"/>
        </w:rPr>
        <w:t xml:space="preserve">Based on Table </w:t>
      </w:r>
      <w:r>
        <w:rPr>
          <w:rFonts w:hint="eastAsia" w:eastAsia="宋体"/>
          <w:lang w:val="en-US" w:eastAsia="zh-CN"/>
        </w:rPr>
        <w:t>5.9</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3</w:t>
      </w:r>
      <w:r>
        <w:rPr>
          <w:rFonts w:eastAsia="宋体"/>
          <w:vertAlign w:val="superscript"/>
          <w:lang w:val="en-US" w:eastAsia="zh-CN"/>
        </w:rPr>
        <w:t>rd</w:t>
      </w:r>
      <w:r>
        <w:rPr>
          <w:rFonts w:eastAsia="宋体"/>
          <w:lang w:val="en-US" w:eastAsia="zh-CN"/>
        </w:rPr>
        <w:t xml:space="preserve"> </w:t>
      </w:r>
      <w:r>
        <w:rPr>
          <w:lang w:eastAsia="ko-KR"/>
        </w:rPr>
        <w:t>order IMD may also fall into Rx frequencies of bands</w:t>
      </w:r>
      <w:r>
        <w:rPr>
          <w:lang w:eastAsia="ja-JP"/>
        </w:rPr>
        <w:t xml:space="preserve"> </w:t>
      </w:r>
      <w:r>
        <w:rPr>
          <w:rFonts w:eastAsia="宋体"/>
          <w:lang w:val="en-US" w:eastAsia="zh-CN"/>
        </w:rPr>
        <w:t xml:space="preserve">n1 or band n71. </w:t>
      </w:r>
      <w:r>
        <w:t>The analysis shows IMD3 will fall inside n71 DL.</w:t>
      </w:r>
    </w:p>
    <w:p>
      <w:pPr>
        <w:keepNext/>
        <w:keepLines/>
        <w:pageBreakBefore w:val="0"/>
        <w:kinsoku/>
        <w:wordWrap/>
        <w:topLinePunct w:val="0"/>
        <w:bidi w:val="0"/>
        <w:spacing w:before="120" w:after="120"/>
      </w:pPr>
      <w: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979" w:name="_Toc18459"/>
      <w:bookmarkStart w:id="980" w:name="_Toc196229462"/>
      <w:bookmarkStart w:id="981" w:name="_Toc2503"/>
      <w:bookmarkStart w:id="982" w:name="_Toc6377"/>
      <w:r>
        <w:rPr>
          <w:rFonts w:hint="eastAsia"/>
          <w:lang w:eastAsia="zh-CN"/>
        </w:rPr>
        <w:t>5.9.2.3</w:t>
      </w:r>
      <w:r>
        <w:rPr>
          <w:rFonts w:hint="eastAsia"/>
          <w:lang w:eastAsia="zh-CN"/>
        </w:rPr>
        <w:tab/>
      </w:r>
      <w:r>
        <w:rPr>
          <w:rFonts w:hint="eastAsia"/>
          <w:lang w:val="en-US" w:eastAsia="zh-CN"/>
        </w:rPr>
        <w:t>REFSENS requirements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bookmarkEnd w:id="855"/>
    <w:bookmarkEnd w:id="856"/>
    <w:bookmarkEnd w:id="857"/>
    <w:bookmarkEnd w:id="858"/>
    <w:bookmarkEnd w:id="859"/>
    <w:p>
      <w:pPr>
        <w:keepNext/>
        <w:keepLines/>
        <w:pageBreakBefore w:val="0"/>
        <w:kinsoku/>
        <w:wordWrap/>
        <w:topLinePunct w:val="0"/>
        <w:bidi w:val="0"/>
        <w:jc w:val="both"/>
        <w:rPr>
          <w:rFonts w:eastAsia="宋体"/>
        </w:rPr>
      </w:pPr>
      <w:r>
        <w:rPr>
          <w:rFonts w:eastAsia="宋体"/>
        </w:rPr>
        <w:t xml:space="preserve">Table </w:t>
      </w:r>
      <w:r>
        <w:rPr>
          <w:rFonts w:eastAsia="宋体"/>
          <w:lang w:eastAsia="zh-CN"/>
        </w:rPr>
        <w:t>5.9</w:t>
      </w:r>
      <w:r>
        <w:rPr>
          <w:rFonts w:eastAsia="宋体"/>
        </w:rPr>
        <w:t>.2.3-1 lists the MSD required due to the 3rd IMD product for the dual uplink configuration. It is based on the similar case of DC_1A_n71A.</w:t>
      </w:r>
    </w:p>
    <w:p>
      <w:pPr>
        <w:pStyle w:val="114"/>
        <w:keepNext/>
        <w:keepLines/>
        <w:pageBreakBefore w:val="0"/>
        <w:kinsoku/>
        <w:wordWrap/>
        <w:topLinePunct w:val="0"/>
        <w:bidi w:val="0"/>
        <w:rPr>
          <w:rFonts w:eastAsia="宋体"/>
          <w:lang w:val="en-US"/>
        </w:rPr>
      </w:pPr>
      <w:r>
        <w:rPr>
          <w:lang w:val="en-US"/>
        </w:rPr>
        <w:t xml:space="preserve">Table </w:t>
      </w:r>
      <w:r>
        <w:rPr>
          <w:rFonts w:hint="eastAsia"/>
          <w:lang w:val="en-US" w:eastAsia="zh-CN"/>
        </w:rPr>
        <w:t>5.9</w:t>
      </w:r>
      <w:r>
        <w:rPr>
          <w:rFonts w:hint="eastAsia"/>
          <w:lang w:val="en-US"/>
        </w:rPr>
        <w:t>.2.</w:t>
      </w:r>
      <w:r>
        <w:rPr>
          <w:lang w:val="en-US"/>
        </w:rPr>
        <w:t>3</w:t>
      </w:r>
      <w:r>
        <w:rPr>
          <w:rFonts w:hint="eastAsia"/>
          <w:lang w:val="en-US"/>
        </w:rPr>
        <w:t>-1</w:t>
      </w:r>
      <w:r>
        <w:rPr>
          <w:lang w:val="en-US"/>
        </w:rPr>
        <w:t xml:space="preserve">: </w:t>
      </w:r>
      <w:r>
        <w:rPr>
          <w:rFonts w:hint="eastAsia"/>
          <w:lang w:val="en-US"/>
        </w:rPr>
        <w:t>MSD due to IMD issue</w:t>
      </w:r>
    </w:p>
    <w:tbl>
      <w:tblPr>
        <w:tblStyle w:val="89"/>
        <w:tblW w:w="98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992"/>
        <w:gridCol w:w="992"/>
        <w:gridCol w:w="1134"/>
        <w:gridCol w:w="1522"/>
        <w:gridCol w:w="960"/>
        <w:gridCol w:w="911"/>
        <w:gridCol w:w="830"/>
        <w:gridCol w:w="1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754" w:type="dxa"/>
            <w:gridSpan w:val="8"/>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eastAsia="zh-CN"/>
              </w:rPr>
              <w:t>O</w:t>
            </w:r>
            <w:r>
              <w:rPr>
                <w:rFonts w:hint="eastAsia" w:ascii="Arial" w:hAnsi="Arial" w:eastAsia="宋体"/>
                <w:b/>
                <w:sz w:val="18"/>
                <w:lang w:eastAsia="zh-CN"/>
              </w:rPr>
              <w:t>perating b</w:t>
            </w:r>
            <w:r>
              <w:rPr>
                <w:rFonts w:ascii="Arial" w:hAnsi="Arial" w:eastAsia="宋体"/>
                <w:b/>
                <w:sz w:val="18"/>
              </w:rPr>
              <w:t>and / Channel bandwidth / N</w:t>
            </w:r>
            <w:r>
              <w:rPr>
                <w:rFonts w:ascii="Arial" w:hAnsi="Arial" w:eastAsia="宋体"/>
                <w:b/>
                <w:sz w:val="18"/>
                <w:vertAlign w:val="subscript"/>
              </w:rPr>
              <w:t>RB</w:t>
            </w:r>
            <w:r>
              <w:rPr>
                <w:rFonts w:ascii="Arial" w:hAnsi="Arial" w:eastAsia="宋体"/>
                <w:b/>
                <w:sz w:val="18"/>
              </w:rPr>
              <w:t xml:space="preserve"> / Duplex mode</w:t>
            </w:r>
          </w:p>
        </w:tc>
        <w:tc>
          <w:tcPr>
            <w:tcW w:w="1095" w:type="dxa"/>
            <w:vMerge w:val="restart"/>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141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cs="Arial"/>
                <w:b/>
                <w:sz w:val="18"/>
                <w:szCs w:val="18"/>
                <w:lang w:eastAsia="ja-JP"/>
              </w:rPr>
              <w:t>NR CA band combination</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lang w:eastAsia="zh-CN"/>
              </w:rPr>
              <w:t>NR</w:t>
            </w:r>
            <w:r>
              <w:rPr>
                <w:rFonts w:ascii="Arial" w:hAnsi="Arial" w:eastAsia="宋体"/>
                <w:b/>
                <w:sz w:val="18"/>
              </w:rPr>
              <w:t xml:space="preserve"> band</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UL F</w:t>
            </w:r>
            <w:r>
              <w:rPr>
                <w:rFonts w:ascii="Arial" w:hAnsi="Arial" w:eastAsia="宋体"/>
                <w:b/>
                <w:sz w:val="18"/>
                <w:vertAlign w:val="subscript"/>
              </w:rPr>
              <w:t>c</w:t>
            </w:r>
            <w:r>
              <w:rPr>
                <w:rFonts w:ascii="Arial" w:hAnsi="Arial" w:eastAsia="宋体"/>
                <w:b/>
                <w:sz w:val="18"/>
              </w:rPr>
              <w:br w:type="textWrapping"/>
            </w:r>
            <w:r>
              <w:rPr>
                <w:rFonts w:ascii="Arial" w:hAnsi="Arial" w:eastAsia="宋体"/>
                <w:b/>
                <w:sz w:val="18"/>
              </w:rPr>
              <w:t>(MHz)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UL/DL BW </w:t>
            </w:r>
            <w:r>
              <w:rPr>
                <w:rFonts w:ascii="Arial" w:hAnsi="Arial" w:eastAsia="宋体"/>
                <w:b/>
                <w:sz w:val="18"/>
              </w:rPr>
              <w:br w:type="textWrapping"/>
            </w:r>
            <w:r>
              <w:rPr>
                <w:rFonts w:ascii="Arial" w:hAnsi="Arial" w:eastAsia="宋体"/>
                <w:b/>
                <w:sz w:val="18"/>
              </w:rPr>
              <w:t>(MHz)</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 </w:t>
            </w:r>
            <w:r>
              <w:rPr>
                <w:rFonts w:ascii="Arial" w:hAnsi="Arial" w:eastAsia="宋体"/>
                <w:b/>
                <w:sz w:val="18"/>
              </w:rPr>
              <w:br w:type="textWrapping"/>
            </w:r>
            <w:r>
              <w:rPr>
                <w:rFonts w:ascii="Arial" w:hAnsi="Arial" w:eastAsia="宋体"/>
                <w:b/>
                <w:sz w:val="18"/>
                <w:lang w:val="en-US" w:eastAsia="zh-CN"/>
              </w:rPr>
              <w:t>C</w:t>
            </w:r>
            <w:r>
              <w:rPr>
                <w:rFonts w:ascii="Arial" w:hAnsi="Arial" w:eastAsia="宋体"/>
                <w:b/>
                <w:sz w:val="18"/>
                <w:vertAlign w:val="subscript"/>
                <w:lang w:val="en-US" w:eastAsia="zh-CN"/>
              </w:rPr>
              <w:t>L</w:t>
            </w:r>
            <w:r>
              <w:rPr>
                <w:rFonts w:hint="eastAsia" w:ascii="Arial" w:hAnsi="Arial" w:eastAsia="宋体"/>
                <w:b/>
                <w:sz w:val="18"/>
                <w:vertAlign w:val="subscript"/>
                <w:lang w:val="en-US" w:eastAsia="zh-CN"/>
              </w:rPr>
              <w:t>RB</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DL F</w:t>
            </w:r>
            <w:r>
              <w:rPr>
                <w:rFonts w:ascii="Arial" w:hAnsi="Arial" w:eastAsia="宋体"/>
                <w:b/>
                <w:sz w:val="18"/>
                <w:vertAlign w:val="subscript"/>
              </w:rPr>
              <w:t>c</w:t>
            </w:r>
            <w:r>
              <w:rPr>
                <w:rFonts w:ascii="Arial" w:hAnsi="Arial" w:eastAsia="宋体"/>
                <w:b/>
                <w:sz w:val="18"/>
              </w:rPr>
              <w:t xml:space="preserve"> (MHz)</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MSD </w:t>
            </w:r>
            <w:r>
              <w:rPr>
                <w:rFonts w:ascii="Arial" w:hAnsi="Arial" w:eastAsia="宋体"/>
                <w:b/>
                <w:sz w:val="18"/>
              </w:rPr>
              <w:br w:type="textWrapping"/>
            </w:r>
            <w:r>
              <w:rPr>
                <w:rFonts w:ascii="Arial" w:hAnsi="Arial" w:eastAsia="宋体"/>
                <w:b/>
                <w:sz w:val="18"/>
              </w:rPr>
              <w:t>(dB)</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Duplex mode</w:t>
            </w:r>
          </w:p>
        </w:tc>
        <w:tc>
          <w:tcPr>
            <w:tcW w:w="1095" w:type="dxa"/>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413" w:type="dxa"/>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CA_n1-n71</w:t>
            </w:r>
          </w:p>
          <w:p>
            <w:pPr>
              <w:keepNext/>
              <w:keepLines/>
              <w:pageBreakBefore w:val="0"/>
              <w:kinsoku/>
              <w:wordWrap/>
              <w:topLinePunct w:val="0"/>
              <w:bidi w:val="0"/>
              <w:spacing w:after="0"/>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n1</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1958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2148</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sz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413" w:type="dxa"/>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n71</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668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622</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15.1</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IMD3</w:t>
            </w:r>
          </w:p>
        </w:tc>
      </w:tr>
    </w:tbl>
    <w:p>
      <w:pPr>
        <w:keepNext/>
        <w:keepLines/>
        <w:pageBreakBefore w:val="0"/>
        <w:kinsoku/>
        <w:wordWrap/>
        <w:topLinePunct w:val="0"/>
        <w:bidi w:val="0"/>
      </w:pPr>
    </w:p>
    <w:p>
      <w:pPr>
        <w:pStyle w:val="4"/>
        <w:keepNext/>
        <w:keepLines/>
        <w:pageBreakBefore w:val="0"/>
        <w:kinsoku/>
        <w:wordWrap/>
        <w:topLinePunct w:val="0"/>
        <w:bidi w:val="0"/>
        <w:rPr>
          <w:lang w:eastAsia="en-GB"/>
        </w:rPr>
      </w:pPr>
      <w:bookmarkStart w:id="983" w:name="_Toc19060"/>
      <w:bookmarkStart w:id="984" w:name="_Toc7543"/>
      <w:bookmarkStart w:id="985" w:name="_Toc29876"/>
      <w:bookmarkStart w:id="986" w:name="_Toc5122"/>
      <w:bookmarkStart w:id="987" w:name="_Toc28991"/>
      <w:bookmarkStart w:id="988" w:name="_Toc196229463"/>
      <w:bookmarkStart w:id="989" w:name="_Toc25448"/>
      <w:bookmarkStart w:id="990" w:name="_Toc32022"/>
      <w:bookmarkStart w:id="991" w:name="_Toc20821"/>
      <w:r>
        <w:rPr>
          <w:rFonts w:hint="eastAsia"/>
          <w:lang w:eastAsia="zh-CN"/>
        </w:rPr>
        <w:t>5.10</w:t>
      </w:r>
      <w:r>
        <w:rPr>
          <w:rFonts w:hint="eastAsia"/>
          <w:lang w:eastAsia="en-GB"/>
        </w:rPr>
        <w:tab/>
      </w:r>
      <w:r>
        <w:rPr>
          <w:rFonts w:hint="eastAsia"/>
          <w:lang w:eastAsia="en-GB"/>
        </w:rPr>
        <w:t>CA_n3-n71</w:t>
      </w:r>
      <w:bookmarkEnd w:id="983"/>
      <w:bookmarkEnd w:id="984"/>
      <w:bookmarkEnd w:id="985"/>
      <w:bookmarkEnd w:id="986"/>
      <w:bookmarkEnd w:id="987"/>
      <w:bookmarkEnd w:id="988"/>
      <w:bookmarkEnd w:id="989"/>
      <w:bookmarkEnd w:id="990"/>
      <w:bookmarkEnd w:id="991"/>
    </w:p>
    <w:p>
      <w:pPr>
        <w:pStyle w:val="5"/>
        <w:keepNext/>
        <w:keepLines/>
        <w:pageBreakBefore w:val="0"/>
        <w:kinsoku/>
        <w:wordWrap/>
        <w:topLinePunct w:val="0"/>
        <w:bidi w:val="0"/>
        <w:rPr>
          <w:rFonts w:cs="Arial"/>
          <w:szCs w:val="28"/>
          <w:lang w:val="en-US" w:eastAsia="zh-CN"/>
        </w:rPr>
      </w:pPr>
      <w:bookmarkStart w:id="992" w:name="_Toc196229464"/>
      <w:bookmarkStart w:id="993" w:name="_Toc24566"/>
      <w:bookmarkStart w:id="994" w:name="_Toc31991"/>
      <w:bookmarkStart w:id="995" w:name="_Toc30489"/>
      <w:r>
        <w:rPr>
          <w:rFonts w:hint="eastAsia" w:cs="Arial"/>
          <w:szCs w:val="28"/>
          <w:lang w:val="en-US" w:eastAsia="zh-CN"/>
        </w:rPr>
        <w:t>5.10</w:t>
      </w:r>
      <w:r>
        <w:rPr>
          <w:rFonts w:hint="eastAsia" w:cs="Arial"/>
          <w:szCs w:val="28"/>
          <w:lang w:val="en-US" w:eastAsia="en-GB"/>
        </w:rPr>
        <w:t>.1</w:t>
      </w:r>
      <w:r>
        <w:rPr>
          <w:rFonts w:hint="eastAsia" w:cs="Arial"/>
          <w:szCs w:val="28"/>
          <w:lang w:val="en-US" w:eastAsia="en-GB"/>
        </w:rPr>
        <w:tab/>
      </w:r>
      <w:r>
        <w:rPr>
          <w:rFonts w:hint="eastAsia" w:cs="Arial"/>
          <w:szCs w:val="28"/>
          <w:lang w:val="en-US" w:eastAsia="zh-CN"/>
        </w:rPr>
        <w:t>Common for 1 band UL and 2 bands UL CA</w:t>
      </w:r>
      <w:bookmarkEnd w:id="992"/>
      <w:bookmarkEnd w:id="993"/>
      <w:bookmarkEnd w:id="994"/>
      <w:bookmarkEnd w:id="995"/>
    </w:p>
    <w:p>
      <w:pPr>
        <w:pStyle w:val="6"/>
        <w:keepNext/>
        <w:keepLines/>
        <w:pageBreakBefore w:val="0"/>
        <w:kinsoku/>
        <w:wordWrap/>
        <w:topLinePunct w:val="0"/>
        <w:bidi w:val="0"/>
        <w:rPr>
          <w:lang w:eastAsia="en-GB"/>
        </w:rPr>
      </w:pPr>
      <w:bookmarkStart w:id="996" w:name="_Toc23892"/>
      <w:bookmarkStart w:id="997" w:name="_Toc196229465"/>
      <w:bookmarkStart w:id="998" w:name="_Toc12246"/>
      <w:bookmarkStart w:id="999" w:name="_Toc483"/>
      <w:r>
        <w:rPr>
          <w:rFonts w:hint="eastAsia"/>
          <w:lang w:eastAsia="zh-CN"/>
        </w:rPr>
        <w:t>5.10</w:t>
      </w:r>
      <w:r>
        <w:rPr>
          <w:rFonts w:hint="eastAsia"/>
          <w:lang w:eastAsia="en-GB"/>
        </w:rPr>
        <w:t>.1.1</w:t>
      </w:r>
      <w:r>
        <w:rPr>
          <w:rFonts w:hint="eastAsia"/>
          <w:lang w:eastAsia="en-GB"/>
        </w:rPr>
        <w:tab/>
      </w:r>
      <w:r>
        <w:rPr>
          <w:rFonts w:hint="eastAsia"/>
          <w:lang w:eastAsia="zh-CN"/>
        </w:rPr>
        <w:t>Operating bands for CA</w:t>
      </w:r>
      <w:bookmarkEnd w:id="996"/>
      <w:bookmarkEnd w:id="997"/>
      <w:bookmarkEnd w:id="998"/>
      <w:bookmarkEnd w:id="999"/>
    </w:p>
    <w:p>
      <w:pPr>
        <w:pStyle w:val="114"/>
        <w:keepNext/>
        <w:keepLines/>
        <w:pageBreakBefore w:val="0"/>
        <w:kinsoku/>
        <w:wordWrap/>
        <w:topLinePunct w:val="0"/>
        <w:bidi w:val="0"/>
        <w:rPr>
          <w:lang w:eastAsia="ja-JP"/>
        </w:rPr>
      </w:pPr>
      <w:r>
        <w:rPr>
          <w:lang w:eastAsia="en-GB"/>
        </w:rPr>
        <w:t xml:space="preserve">Table </w:t>
      </w:r>
      <w:r>
        <w:rPr>
          <w:rFonts w:hint="eastAsia"/>
          <w:lang w:val="en-US" w:eastAsia="zh-CN"/>
        </w:rPr>
        <w:t>5.10</w:t>
      </w:r>
      <w:r>
        <w:rPr>
          <w:lang w:eastAsia="zh-CN"/>
        </w:rPr>
        <w:t>.</w:t>
      </w:r>
      <w:r>
        <w:rPr>
          <w:lang w:val="en-US" w:eastAsia="zh-CN"/>
        </w:rPr>
        <w:t>1</w:t>
      </w:r>
      <w:r>
        <w:rPr>
          <w:lang w:eastAsia="zh-CN"/>
        </w:rPr>
        <w:t>.1</w:t>
      </w:r>
      <w:r>
        <w:rPr>
          <w:lang w:eastAsia="en-GB"/>
        </w:rPr>
        <w:t xml:space="preserve">-1:  </w:t>
      </w:r>
      <w:r>
        <w:rPr>
          <w:lang w:val="en-US" w:eastAsia="zh-CN"/>
        </w:rPr>
        <w:t>CA</w:t>
      </w:r>
      <w:r>
        <w:rPr>
          <w:lang w:eastAsia="zh-CN"/>
        </w:rPr>
        <w:t xml:space="preserve"> band combination of </w:t>
      </w:r>
      <w:r>
        <w:rPr>
          <w:lang w:val="en-US" w:eastAsia="zh-CN"/>
        </w:rPr>
        <w:t>band n3+n71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ja-JP"/>
              </w:rPr>
              <w:t>NR</w:t>
            </w:r>
            <w:r>
              <w:rPr>
                <w:rFonts w:ascii="Arial" w:hAnsi="Arial" w:eastAsia="Malgun Gothic" w:cs="Arial"/>
                <w:b/>
                <w:sz w:val="18"/>
                <w:lang w:eastAsia="en-GB"/>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Duplex</w:t>
            </w:r>
          </w:p>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r>
              <w:rPr>
                <w:rFonts w:ascii="Arial" w:hAnsi="Arial" w:eastAsia="Malgun Gothic" w:cs="Arial"/>
                <w:b/>
                <w:sz w:val="18"/>
                <w:lang w:eastAsia="en-GB"/>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F</w:t>
            </w:r>
            <w:r>
              <w:rPr>
                <w:rFonts w:ascii="Arial" w:hAnsi="Arial" w:eastAsia="Malgun Gothic" w:cs="Arial"/>
                <w:b/>
                <w:sz w:val="18"/>
                <w:vertAlign w:val="subscript"/>
                <w:lang w:eastAsia="en-GB"/>
              </w:rPr>
              <w:t>UL_low</w:t>
            </w:r>
            <w:r>
              <w:rPr>
                <w:rFonts w:ascii="Arial" w:hAnsi="Arial" w:eastAsia="Malgun Gothic" w:cs="Arial"/>
                <w:b/>
                <w:sz w:val="18"/>
                <w:lang w:eastAsia="en-GB"/>
              </w:rPr>
              <w:t xml:space="preserve"> – F</w:t>
            </w:r>
            <w:r>
              <w:rPr>
                <w:rFonts w:ascii="Arial" w:hAnsi="Arial" w:eastAsia="Malgun Gothic" w:cs="Arial"/>
                <w:b/>
                <w:sz w:val="18"/>
                <w:vertAlign w:val="subscript"/>
                <w:lang w:eastAsia="en-GB"/>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F</w:t>
            </w:r>
            <w:r>
              <w:rPr>
                <w:rFonts w:ascii="Arial" w:hAnsi="Arial" w:eastAsia="Malgun Gothic" w:cs="Arial"/>
                <w:b/>
                <w:sz w:val="18"/>
                <w:vertAlign w:val="subscript"/>
                <w:lang w:eastAsia="en-GB"/>
              </w:rPr>
              <w:t>DL_low</w:t>
            </w:r>
            <w:r>
              <w:rPr>
                <w:rFonts w:ascii="Arial" w:hAnsi="Arial" w:eastAsia="Malgun Gothic" w:cs="Arial"/>
                <w:b/>
                <w:sz w:val="18"/>
                <w:lang w:eastAsia="en-GB"/>
              </w:rPr>
              <w:t xml:space="preserve"> – F</w:t>
            </w:r>
            <w:r>
              <w:rPr>
                <w:rFonts w:ascii="Arial" w:hAnsi="Arial" w:eastAsia="Malgun Gothic" w:cs="Arial"/>
                <w:b/>
                <w:sz w:val="18"/>
                <w:vertAlign w:val="subscript"/>
                <w:lang w:eastAsia="en-GB"/>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lang w:val="en-US" w:eastAsia="zh-CN"/>
              </w:rPr>
            </w:pPr>
            <w:r>
              <w:rPr>
                <w:rFonts w:ascii="Arial" w:hAnsi="Arial" w:cs="Arial"/>
                <w:sz w:val="18"/>
                <w:szCs w:val="18"/>
                <w:lang w:eastAsia="en-GB"/>
              </w:rPr>
              <w:t>n3</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宋体"/>
                <w:sz w:val="18"/>
                <w:lang w:val="en-US" w:eastAsia="zh-CN"/>
              </w:rPr>
            </w:pPr>
            <w:r>
              <w:rPr>
                <w:rFonts w:ascii="Arial" w:hAnsi="Arial" w:cs="Arial"/>
                <w:sz w:val="18"/>
                <w:szCs w:val="18"/>
                <w:lang w:eastAsia="en-GB"/>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1785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1805 MHz</w:t>
            </w:r>
          </w:p>
        </w:tc>
        <w:tc>
          <w:tcPr>
            <w:tcW w:w="35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1880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lang w:val="en-US" w:eastAsia="zh-CN"/>
              </w:rPr>
            </w:pPr>
            <w:r>
              <w:rPr>
                <w:rFonts w:ascii="Arial" w:hAnsi="Arial" w:cs="Arial"/>
                <w:sz w:val="18"/>
                <w:szCs w:val="18"/>
                <w:lang w:eastAsia="en-GB"/>
              </w:rPr>
              <w:t>n71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663 MHz</w:t>
            </w:r>
          </w:p>
        </w:tc>
        <w:tc>
          <w:tcPr>
            <w:tcW w:w="29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698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617 MHz</w:t>
            </w:r>
          </w:p>
        </w:tc>
        <w:tc>
          <w:tcPr>
            <w:tcW w:w="35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FDD</w:t>
            </w: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eastAsia="en-GB"/>
        </w:rPr>
      </w:pPr>
      <w:bookmarkStart w:id="1000" w:name="_Toc7370"/>
      <w:bookmarkStart w:id="1001" w:name="_Toc196229466"/>
      <w:bookmarkStart w:id="1002" w:name="_Toc5115"/>
      <w:bookmarkStart w:id="1003" w:name="_Toc29105"/>
      <w:r>
        <w:rPr>
          <w:rFonts w:hint="eastAsia"/>
          <w:lang w:eastAsia="zh-CN"/>
        </w:rPr>
        <w:t>5.10</w:t>
      </w:r>
      <w:r>
        <w:rPr>
          <w:rFonts w:hint="eastAsia"/>
          <w:lang w:eastAsia="en-GB"/>
        </w:rPr>
        <w:t>.1.2</w:t>
      </w:r>
      <w:r>
        <w:rPr>
          <w:rFonts w:hint="eastAsia"/>
          <w:lang w:eastAsia="en-GB"/>
        </w:rPr>
        <w:tab/>
      </w:r>
      <w:r>
        <w:rPr>
          <w:rFonts w:hint="eastAsia"/>
          <w:lang w:eastAsia="zh-CN"/>
        </w:rPr>
        <w:t>Channel bandwidths per operating band for CA</w:t>
      </w:r>
      <w:bookmarkEnd w:id="1000"/>
      <w:bookmarkEnd w:id="1001"/>
      <w:bookmarkEnd w:id="1002"/>
      <w:bookmarkEnd w:id="1003"/>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5.10</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n3+n71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eastAsia="zh-CN"/>
              </w:rPr>
            </w:pPr>
            <w:r>
              <w:rPr>
                <w:rFonts w:ascii="Arial" w:hAnsi="Arial"/>
                <w:b/>
                <w:sz w:val="18"/>
                <w:lang w:eastAsia="en-GB"/>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eastAsia="zh-CN"/>
              </w:rPr>
            </w:pPr>
            <w:r>
              <w:rPr>
                <w:rFonts w:ascii="Arial" w:hAnsi="Arial"/>
                <w:b/>
                <w:sz w:val="18"/>
                <w:lang w:eastAsia="en-GB"/>
              </w:rPr>
              <w:t>Uplink CA configuration</w:t>
            </w:r>
            <w:r>
              <w:rPr>
                <w:rFonts w:hint="eastAsia" w:ascii="Arial" w:hAnsi="Arial"/>
                <w:b/>
                <w:sz w:val="18"/>
                <w:lang w:eastAsia="zh-CN"/>
              </w:rPr>
              <w:t xml:space="preserve"> </w:t>
            </w:r>
            <w:r>
              <w:rPr>
                <w:rFonts w:ascii="Arial" w:hAnsi="Arial"/>
                <w:b/>
                <w:sz w:val="18"/>
                <w:lang w:eastAsia="en-GB"/>
              </w:rPr>
              <w:t>or single uplink carrier</w:t>
            </w: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val="en-US" w:eastAsia="zh-CN"/>
              </w:rPr>
            </w:pPr>
            <w:r>
              <w:rPr>
                <w:rFonts w:ascii="Arial" w:hAnsi="Arial"/>
                <w:b/>
                <w:sz w:val="18"/>
                <w:lang w:eastAsia="en-GB"/>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szCs w:val="18"/>
                <w:lang w:val="en-US" w:eastAsia="zh-CN" w:bidi="ar"/>
              </w:rPr>
            </w:pPr>
            <w:r>
              <w:rPr>
                <w:rFonts w:hint="eastAsia" w:ascii="Arial" w:hAnsi="Arial"/>
                <w:b/>
                <w:sz w:val="18"/>
                <w:lang w:eastAsia="zh-CN"/>
              </w:rPr>
              <w:t>C</w:t>
            </w:r>
            <w:r>
              <w:rPr>
                <w:rFonts w:ascii="Arial" w:hAnsi="Arial"/>
                <w:b/>
                <w:sz w:val="18"/>
                <w:lang w:eastAsia="zh-CN"/>
              </w:rPr>
              <w:t xml:space="preserve">hannel bandwidth </w:t>
            </w:r>
            <w:r>
              <w:rPr>
                <w:rFonts w:hint="eastAsia" w:ascii="Arial" w:hAnsi="Arial"/>
                <w:b/>
                <w:sz w:val="18"/>
                <w:lang w:eastAsia="zh-CN"/>
              </w:rPr>
              <w:t>(</w:t>
            </w:r>
            <w:r>
              <w:rPr>
                <w:rFonts w:ascii="Arial" w:hAnsi="Arial"/>
                <w:b/>
                <w:sz w:val="18"/>
                <w:lang w:eastAsia="zh-CN"/>
              </w:rPr>
              <w:t>MHz)</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val="en-US" w:eastAsia="zh-CN"/>
              </w:rPr>
            </w:pPr>
            <w:r>
              <w:rPr>
                <w:rFonts w:ascii="Arial" w:hAnsi="Arial"/>
                <w:b/>
                <w:sz w:val="18"/>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hint="eastAsia" w:ascii="Arial" w:hAnsi="Arial"/>
                <w:sz w:val="18"/>
                <w:szCs w:val="18"/>
                <w:lang w:eastAsia="zh-CN"/>
              </w:rPr>
              <w:t>CA</w:t>
            </w:r>
            <w:r>
              <w:rPr>
                <w:rFonts w:ascii="Arial" w:hAnsi="Arial"/>
                <w:sz w:val="18"/>
                <w:szCs w:val="18"/>
                <w:lang w:eastAsia="en-GB"/>
              </w:rPr>
              <w:t>_</w:t>
            </w:r>
            <w:r>
              <w:rPr>
                <w:rFonts w:ascii="Arial" w:hAnsi="Arial"/>
                <w:sz w:val="18"/>
                <w:szCs w:val="18"/>
                <w:lang w:val="en-US" w:eastAsia="zh-CN"/>
              </w:rPr>
              <w:t>n3A-</w:t>
            </w:r>
            <w:r>
              <w:rPr>
                <w:rFonts w:hint="eastAsia" w:ascii="Arial" w:hAnsi="Arial"/>
                <w:sz w:val="18"/>
                <w:szCs w:val="18"/>
                <w:lang w:val="en-US" w:eastAsia="zh-CN"/>
              </w:rPr>
              <w:t>n</w:t>
            </w:r>
            <w:r>
              <w:rPr>
                <w:rFonts w:ascii="Arial" w:hAnsi="Arial"/>
                <w:sz w:val="18"/>
                <w:szCs w:val="18"/>
                <w:lang w:val="en-US" w:eastAsia="zh-CN"/>
              </w:rPr>
              <w:t>71A</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sz w:val="18"/>
                <w:szCs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3</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71</w:t>
            </w:r>
            <w:r>
              <w:rPr>
                <w:rFonts w:ascii="Arial" w:hAnsi="Arial"/>
                <w:sz w:val="18"/>
                <w:szCs w:val="18"/>
                <w:lang w:val="sv-SE" w:eastAsia="ja-JP"/>
              </w:rPr>
              <w:t>A</w:t>
            </w: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ascii="Arial" w:hAnsi="Arial"/>
                <w:sz w:val="18"/>
                <w:szCs w:val="18"/>
                <w:lang w:val="en-US" w:eastAsia="zh-CN"/>
              </w:rPr>
              <w:t>n3</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ottom"/>
              <w:rPr>
                <w:szCs w:val="18"/>
                <w:lang w:val="en-US" w:eastAsia="zh-CN"/>
              </w:rPr>
            </w:pPr>
            <w:r>
              <w:rPr>
                <w:rFonts w:ascii="Arial" w:hAnsi="Arial" w:eastAsia="宋体" w:cs="Arial"/>
                <w:sz w:val="18"/>
                <w:szCs w:val="18"/>
                <w:lang w:val="en-US" w:eastAsia="zh-CN" w:bidi="ar"/>
              </w:rPr>
              <w:t>5, 10, 15, 20, 25, 30, 40, 50</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hint="eastAsia" w:ascii="Arial" w:hAnsi="Arial"/>
                <w:sz w:val="18"/>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sz w:val="18"/>
                <w:szCs w:val="18"/>
                <w:lang w:val="en-US" w:eastAsia="zh-CN"/>
              </w:rPr>
            </w:pP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ascii="Arial" w:hAnsi="Arial"/>
                <w:sz w:val="18"/>
                <w:szCs w:val="18"/>
                <w:lang w:val="en-US" w:eastAsia="zh-CN"/>
              </w:rPr>
              <w:t>n71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5, 10, 15, 20</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p>
        </w:tc>
      </w:tr>
    </w:tbl>
    <w:p>
      <w:pPr>
        <w:keepNext/>
        <w:keepLines/>
        <w:pageBreakBefore w:val="0"/>
        <w:kinsoku/>
        <w:wordWrap/>
        <w:overflowPunct w:val="0"/>
        <w:topLinePunct w:val="0"/>
        <w:autoSpaceDE w:val="0"/>
        <w:autoSpaceDN w:val="0"/>
        <w:bidi w:val="0"/>
        <w:adjustRightInd w:val="0"/>
        <w:ind w:left="284"/>
        <w:textAlignment w:val="baseline"/>
        <w:rPr>
          <w:lang w:eastAsia="en-GB"/>
        </w:rPr>
      </w:pPr>
    </w:p>
    <w:p>
      <w:pPr>
        <w:pStyle w:val="6"/>
        <w:keepNext/>
        <w:keepLines/>
        <w:pageBreakBefore w:val="0"/>
        <w:kinsoku/>
        <w:wordWrap/>
        <w:topLinePunct w:val="0"/>
        <w:bidi w:val="0"/>
        <w:rPr>
          <w:lang w:eastAsia="zh-CN"/>
        </w:rPr>
      </w:pPr>
      <w:bookmarkStart w:id="1004" w:name="_Toc11390"/>
      <w:bookmarkStart w:id="1005" w:name="_Toc196229467"/>
      <w:bookmarkStart w:id="1006" w:name="_Toc30885"/>
      <w:bookmarkStart w:id="1007" w:name="_Toc9329"/>
      <w:r>
        <w:rPr>
          <w:rFonts w:hint="eastAsia"/>
          <w:lang w:eastAsia="zh-CN"/>
        </w:rPr>
        <w:t>5.10</w:t>
      </w:r>
      <w:r>
        <w:rPr>
          <w:rFonts w:hint="eastAsia"/>
          <w:lang w:eastAsia="en-GB"/>
        </w:rPr>
        <w:t>.1.3</w:t>
      </w:r>
      <w:r>
        <w:rPr>
          <w:rFonts w:hint="eastAsia"/>
          <w:lang w:eastAsia="en-GB"/>
        </w:rPr>
        <w:tab/>
      </w:r>
      <w:r>
        <w:rPr>
          <w:rFonts w:hint="eastAsia"/>
          <w:lang w:eastAsia="zh-CN"/>
        </w:rPr>
        <w:t>UE co-existence studies</w:t>
      </w:r>
      <w:bookmarkEnd w:id="1004"/>
      <w:bookmarkEnd w:id="1005"/>
      <w:bookmarkEnd w:id="1006"/>
      <w:bookmarkEnd w:id="1007"/>
    </w:p>
    <w:p>
      <w:pPr>
        <w:keepNext/>
        <w:keepLines/>
        <w:pageBreakBefore w:val="0"/>
        <w:kinsoku/>
        <w:wordWrap/>
        <w:overflowPunct w:val="0"/>
        <w:topLinePunct w:val="0"/>
        <w:autoSpaceDE w:val="0"/>
        <w:autoSpaceDN w:val="0"/>
        <w:bidi w:val="0"/>
        <w:adjustRightInd w:val="0"/>
        <w:textAlignment w:val="baseline"/>
        <w:rPr>
          <w:rFonts w:eastAsia="MS Mincho"/>
          <w:lang w:eastAsia="zh-CN"/>
        </w:rPr>
      </w:pPr>
      <w:r>
        <w:rPr>
          <w:rFonts w:eastAsia="MS Mincho"/>
          <w:lang w:eastAsia="zh-CN"/>
        </w:rPr>
        <w:t xml:space="preserve">Table </w:t>
      </w:r>
      <w:r>
        <w:rPr>
          <w:rFonts w:hint="eastAsia"/>
          <w:lang w:val="en-US" w:eastAsia="zh-CN"/>
        </w:rPr>
        <w:t>5.10</w:t>
      </w:r>
      <w:r>
        <w:rPr>
          <w:rFonts w:eastAsia="MS Mincho"/>
          <w:lang w:eastAsia="zh-CN"/>
        </w:rPr>
        <w:t>.</w:t>
      </w:r>
      <w:r>
        <w:rPr>
          <w:rFonts w:eastAsia="MS Mincho"/>
          <w:lang w:val="en-US" w:eastAsia="zh-CN"/>
        </w:rPr>
        <w:t>1.3</w:t>
      </w:r>
      <w:r>
        <w:rPr>
          <w:rFonts w:eastAsia="MS Mincho"/>
          <w:lang w:eastAsia="zh-CN"/>
        </w:rPr>
        <w:t xml:space="preserve">-1 summarizes frequency ranges where harmonics and/or harmonics mixing occur for CA_ </w:t>
      </w:r>
      <w:r>
        <w:rPr>
          <w:rFonts w:eastAsia="MS Mincho"/>
          <w:lang w:val="en-US" w:eastAsia="zh-CN"/>
        </w:rPr>
        <w:t>n3</w:t>
      </w:r>
      <w:r>
        <w:rPr>
          <w:rFonts w:eastAsia="MS Mincho"/>
          <w:lang w:eastAsia="zh-CN"/>
        </w:rPr>
        <w:t>-</w:t>
      </w:r>
      <w:r>
        <w:rPr>
          <w:rFonts w:eastAsia="MS Mincho"/>
          <w:lang w:val="en-US" w:eastAsia="zh-CN"/>
        </w:rPr>
        <w:t>n71</w:t>
      </w:r>
      <w:r>
        <w:rPr>
          <w:rFonts w:eastAsia="MS Mincho"/>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5.10</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8550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0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1785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3570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5355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7140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8925</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4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617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652</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1234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1304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1851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1956</w:t>
            </w:r>
          </w:p>
        </w:tc>
        <w:tc>
          <w:tcPr>
            <w:tcW w:w="960" w:type="dxa"/>
            <w:tcBorders>
              <w:top w:val="nil"/>
              <w:left w:val="nil"/>
              <w:bottom w:val="single" w:color="auto" w:sz="8" w:space="0"/>
              <w:right w:val="single" w:color="auto" w:sz="8" w:space="0"/>
            </w:tcBorders>
            <w:shd w:val="clear" w:color="000000" w:fill="FF000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2468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2608</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3085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3260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eastAsia="en-GB"/>
              </w:rPr>
              <w:t>No issues</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UL1</w:t>
            </w:r>
            <w:r>
              <w:rPr>
                <w:rFonts w:hint="eastAsia" w:ascii="Arial" w:hAnsi="Arial" w:eastAsia="宋体" w:cs="Arial"/>
                <w:b/>
                <w:bCs/>
                <w:sz w:val="18"/>
                <w:szCs w:val="18"/>
                <w:vertAlign w:val="superscript"/>
                <w:lang w:val="en-US" w:eastAsia="zh-CN"/>
              </w:rPr>
              <w:t>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UL5</w:t>
            </w:r>
          </w:p>
        </w:tc>
        <w:tc>
          <w:tcPr>
            <w:tcW w:w="1560"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1326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1989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2652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3315</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2094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2792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3490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1805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1880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3610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3760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5415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5640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7520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9025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9400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No issues</w:t>
            </w:r>
          </w:p>
        </w:tc>
      </w:tr>
      <w:tr>
        <w:tblPrEx>
          <w:tblCellMar>
            <w:top w:w="0" w:type="dxa"/>
            <w:left w:w="108" w:type="dxa"/>
            <w:bottom w:w="0" w:type="dxa"/>
            <w:right w:w="108" w:type="dxa"/>
          </w:tblCellMar>
        </w:tblPrEx>
        <w:trPr>
          <w:trHeight w:val="840"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eastAsia="en-GB"/>
              </w:rPr>
            </w:pPr>
            <w:r>
              <w:rPr>
                <w:rFonts w:hint="eastAsia"/>
                <w:lang w:val="en-US" w:eastAsia="zh-CN"/>
              </w:rPr>
              <w:t>NOTE</w:t>
            </w:r>
            <w:r>
              <w:rPr>
                <w:lang w:val="en-US" w:eastAsia="en-GB"/>
              </w:rPr>
              <w:t xml:space="preserve"> </w:t>
            </w:r>
            <w:r>
              <w:rPr>
                <w:rFonts w:hint="eastAsia"/>
                <w:lang w:val="en-US" w:eastAsia="zh-CN"/>
              </w:rPr>
              <w:t>2</w:t>
            </w:r>
            <w:r>
              <w:rPr>
                <w:lang w:val="en-US" w:eastAsia="en-GB"/>
              </w:rPr>
              <w:t>: When a collision is detected with an overlap &gt;0Hz between the UL</w:t>
            </w:r>
            <w:r>
              <w:rPr>
                <w:rFonts w:hint="eastAsia"/>
                <w:lang w:val="en-US" w:eastAsia="zh-CN"/>
              </w:rPr>
              <w:t>x</w:t>
            </w:r>
            <w:r>
              <w:rPr>
                <w:lang w:val="en-US" w:eastAsia="en-GB"/>
              </w:rPr>
              <w:t xml:space="preserve"> with DL</w:t>
            </w:r>
            <w:r>
              <w:rPr>
                <w:rFonts w:hint="eastAsia"/>
                <w:lang w:val="en-US" w:eastAsia="zh-CN"/>
              </w:rPr>
              <w:t>y</w:t>
            </w:r>
            <w:r>
              <w:rPr>
                <w:lang w:val="en-US" w:eastAsia="en-GB"/>
              </w:rPr>
              <w:t xml:space="preserve"> frequency ranges, the </w:t>
            </w:r>
            <w:r>
              <w:rPr>
                <w:rFonts w:hint="eastAsia"/>
                <w:lang w:val="en-US" w:eastAsia="zh-CN"/>
              </w:rPr>
              <w:t>ULx/DLy</w:t>
            </w:r>
            <w:r>
              <w:rPr>
                <w:lang w:val="en-US" w:eastAsia="en-GB"/>
              </w:rPr>
              <w:t xml:space="preserve"> cell is marked “D” for direct hit.</w:t>
            </w:r>
          </w:p>
          <w:p>
            <w:pPr>
              <w:pStyle w:val="120"/>
              <w:keepNext/>
              <w:keepLines/>
              <w:pageBreakBefore w:val="0"/>
              <w:kinsoku/>
              <w:wordWrap/>
              <w:topLinePunct w:val="0"/>
              <w:bidi w:val="0"/>
              <w:rPr>
                <w:lang w:eastAsia="en-GB"/>
              </w:rPr>
            </w:pPr>
            <w:r>
              <w:rPr>
                <w:lang w:val="en-US" w:eastAsia="en-GB"/>
              </w:rPr>
              <w:t xml:space="preserve">        </w:t>
            </w:r>
            <w:r>
              <w:rPr>
                <w:rFonts w:hint="eastAsia"/>
                <w:lang w:val="en-US" w:eastAsia="zh-CN"/>
              </w:rPr>
              <w:t xml:space="preserve">    </w:t>
            </w:r>
            <w:r>
              <w:rPr>
                <w:lang w:val="en-US" w:eastAsia="en-GB"/>
              </w:rPr>
              <w:t>When the gap between UL</w:t>
            </w:r>
            <w:r>
              <w:rPr>
                <w:rFonts w:hint="eastAsia"/>
                <w:lang w:val="en-US" w:eastAsia="zh-CN"/>
              </w:rPr>
              <w:t>x</w:t>
            </w:r>
            <w:r>
              <w:rPr>
                <w:lang w:val="en-US" w:eastAsia="en-GB"/>
              </w:rPr>
              <w:t xml:space="preserve"> and DL</w:t>
            </w:r>
            <w:r>
              <w:rPr>
                <w:rFonts w:hint="eastAsia"/>
                <w:lang w:val="en-US" w:eastAsia="zh-CN"/>
              </w:rPr>
              <w:t>y</w:t>
            </w:r>
            <w:r>
              <w:rPr>
                <w:lang w:val="en-US" w:eastAsia="en-GB"/>
              </w:rPr>
              <w:t xml:space="preserve"> frequency range is from 0Hz to </w:t>
            </w:r>
            <w:r>
              <w:rPr>
                <w:rFonts w:hint="eastAsia"/>
                <w:lang w:val="en-US" w:eastAsia="zh-CN"/>
              </w:rPr>
              <w:t>x</w:t>
            </w:r>
            <w:r>
              <w:rPr>
                <w:lang w:val="en-US" w:eastAsia="en-GB"/>
              </w:rPr>
              <w:t xml:space="preserve">*MinULCBW, the </w:t>
            </w:r>
            <w:r>
              <w:rPr>
                <w:rFonts w:hint="eastAsia"/>
                <w:lang w:val="en-US" w:eastAsia="zh-CN"/>
              </w:rPr>
              <w:t>ULx/DLy</w:t>
            </w:r>
            <w:r>
              <w:rPr>
                <w:lang w:val="en-US" w:eastAsia="en-GB"/>
              </w:rPr>
              <w:t xml:space="preserve"> cell is marked “N” for Near miss.</w:t>
            </w:r>
          </w:p>
          <w:p>
            <w:pPr>
              <w:pStyle w:val="120"/>
              <w:keepNext/>
              <w:keepLines/>
              <w:pageBreakBefore w:val="0"/>
              <w:kinsoku/>
              <w:wordWrap/>
              <w:topLinePunct w:val="0"/>
              <w:bidi w:val="0"/>
              <w:rPr>
                <w:lang w:val="en-US" w:eastAsia="en-GB"/>
              </w:rPr>
            </w:pPr>
            <w:r>
              <w:rPr>
                <w:rFonts w:hint="eastAsia"/>
                <w:lang w:val="en-US" w:eastAsia="zh-CN"/>
              </w:rPr>
              <w:t>NOTE</w:t>
            </w:r>
            <w:r>
              <w:rPr>
                <w:lang w:val="en-US" w:eastAsia="en-GB"/>
              </w:rPr>
              <w:t xml:space="preserve"> </w:t>
            </w:r>
            <w:r>
              <w:rPr>
                <w:rFonts w:hint="eastAsia"/>
                <w:lang w:val="en-US" w:eastAsia="zh-CN"/>
              </w:rPr>
              <w:t>3</w:t>
            </w:r>
            <w:r>
              <w:rPr>
                <w:lang w:val="en-US" w:eastAsia="en-GB"/>
              </w:rPr>
              <w:t>: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en-US" w:eastAsia="zh-CN"/>
              </w:rPr>
              <w:t>NOTE</w:t>
            </w:r>
            <w:r>
              <w:rPr>
                <w:lang w:val="en-US" w:eastAsia="en-GB"/>
              </w:rPr>
              <w:t xml:space="preserve"> </w:t>
            </w:r>
            <w:r>
              <w:rPr>
                <w:lang w:val="en-US" w:eastAsia="zh-CN"/>
              </w:rPr>
              <w:t>4</w:t>
            </w:r>
            <w:r>
              <w:rPr>
                <w:lang w:val="en-US" w:eastAsia="en-GB"/>
              </w:rPr>
              <w:t>: For harmonic mixing, near-miss cases only apply for UL1 and odd DL</w:t>
            </w:r>
            <w:r>
              <w:rPr>
                <w:lang w:val="en-US" w:eastAsia="zh-CN"/>
              </w:rPr>
              <w:t>y</w:t>
            </w:r>
            <w:r>
              <w:rPr>
                <w:lang w:val="en-US" w:eastAsia="en-GB"/>
              </w:rPr>
              <w:t xml:space="preserve"> orders.</w:t>
            </w:r>
          </w:p>
        </w:tc>
      </w:tr>
    </w:tbl>
    <w:p>
      <w:pPr>
        <w:pStyle w:val="114"/>
        <w:keepNext/>
        <w:keepLines/>
        <w:pageBreakBefore w:val="0"/>
        <w:kinsoku/>
        <w:wordWrap/>
        <w:topLinePunct w:val="0"/>
        <w:bidi w:val="0"/>
        <w:rPr>
          <w:lang w:val="en-US" w:eastAsia="en-GB"/>
        </w:rPr>
      </w:pPr>
      <w:r>
        <w:rPr>
          <w:lang w:val="en-US" w:eastAsia="zh-CN"/>
        </w:rPr>
        <w:t xml:space="preserve">Table </w:t>
      </w:r>
      <w:r>
        <w:rPr>
          <w:rFonts w:hint="eastAsia"/>
          <w:lang w:val="en-US" w:eastAsia="zh-CN"/>
        </w:rPr>
        <w:t>5.10</w:t>
      </w:r>
      <w:r>
        <w:rPr>
          <w:lang w:val="en-US" w:eastAsia="zh-CN"/>
        </w:rPr>
        <w:t>.1.3-</w:t>
      </w:r>
      <w:r>
        <w:rPr>
          <w:rFonts w:hint="eastAsia"/>
          <w:lang w:val="en-US" w:eastAsia="zh-CN"/>
        </w:rPr>
        <w:t xml:space="preserve">2 </w:t>
      </w:r>
      <w:r>
        <w:rPr>
          <w:lang w:val="en-US" w:eastAsia="zh-CN"/>
        </w:rPr>
        <w:t xml:space="preserve">summarizes frequency ranges where </w:t>
      </w:r>
      <w:r>
        <w:rPr>
          <w:rFonts w:hint="eastAsia"/>
          <w:lang w:val="en-US" w:eastAsia="zh-CN"/>
        </w:rPr>
        <w:t>cross band isolation may</w:t>
      </w:r>
      <w:r>
        <w:rPr>
          <w:lang w:val="en-US" w:eastAsia="zh-CN"/>
        </w:rPr>
        <w:t xml:space="preserve"> occur for CA_n3-n71</w:t>
      </w:r>
    </w:p>
    <w:tbl>
      <w:tblPr>
        <w:tblStyle w:val="89"/>
        <w:tblW w:w="5557" w:type="pct"/>
        <w:tblInd w:w="-411" w:type="dxa"/>
        <w:tblLayout w:type="fixed"/>
        <w:tblCellMar>
          <w:top w:w="0" w:type="dxa"/>
          <w:left w:w="108" w:type="dxa"/>
          <w:bottom w:w="0" w:type="dxa"/>
          <w:right w:w="108" w:type="dxa"/>
        </w:tblCellMar>
      </w:tblPr>
      <w:tblGrid>
        <w:gridCol w:w="1619"/>
        <w:gridCol w:w="2382"/>
        <w:gridCol w:w="2285"/>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n3</w:t>
            </w:r>
          </w:p>
        </w:tc>
        <w:tc>
          <w:tcPr>
            <w:tcW w:w="2131"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n71</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val="en-US" w:eastAsia="zh-CN"/>
              </w:rPr>
              <w:t>flow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val="en-US" w:eastAsia="en-GB"/>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1785</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663</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698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1805</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1880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617</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652</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hint="eastAsia" w:ascii="Arial" w:hAnsi="Arial" w:eastAsia="宋体" w:cs="Arial"/>
                <w:b/>
                <w:bCs/>
                <w:sz w:val="18"/>
                <w:szCs w:val="18"/>
                <w:lang w:val="en-US" w:eastAsia="zh-CN"/>
              </w:rPr>
              <w:t xml:space="preserve">UL </w:t>
            </w:r>
            <w:r>
              <w:rPr>
                <w:rFonts w:ascii="Arial" w:hAnsi="Arial" w:cs="Arial"/>
                <w:b/>
                <w:bCs/>
                <w:sz w:val="18"/>
                <w:szCs w:val="18"/>
                <w:lang w:eastAsia="en-GB"/>
              </w:rPr>
              <w:t>CBW (MHz)</w:t>
            </w:r>
            <w:r>
              <w:rPr>
                <w:rFonts w:ascii="Arial" w:hAnsi="Arial" w:cs="Arial"/>
                <w:b/>
                <w:bCs/>
                <w:sz w:val="18"/>
                <w:szCs w:val="18"/>
                <w:vertAlign w:val="superscript"/>
                <w:lang w:eastAsia="en-GB"/>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szCs w:val="18"/>
                <w:lang w:val="en-US" w:eastAsia="zh-CN"/>
              </w:rPr>
            </w:pPr>
            <w:r>
              <w:rPr>
                <w:rFonts w:ascii="Arial" w:hAnsi="Arial" w:cs="Arial"/>
                <w:sz w:val="18"/>
                <w:szCs w:val="18"/>
                <w:lang w:val="en-US" w:eastAsia="en-GB"/>
              </w:rPr>
              <w:t>Minimum CBW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szCs w:val="18"/>
                <w:lang w:val="en-US" w:eastAsia="zh-CN"/>
              </w:rPr>
            </w:pPr>
            <w:r>
              <w:rPr>
                <w:rFonts w:ascii="Arial" w:hAnsi="Arial" w:cs="Arial"/>
                <w:sz w:val="18"/>
                <w:szCs w:val="18"/>
                <w:lang w:val="en-US" w:eastAsia="en-GB"/>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val="en-US" w:eastAsia="en-GB"/>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val="en-US" w:eastAsia="en-GB"/>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fxULhigh+maxULCBWx</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1660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633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728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fxULlow-2*maxULCBWx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1610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1885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603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758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fxULlow-3*maxULCBWx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1560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573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788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fxULlow-4*maxULCBWx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1510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1985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543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818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ACLR5 range</w:t>
            </w:r>
            <w:r>
              <w:rPr>
                <w:rFonts w:ascii="Arial" w:hAnsi="Arial" w:cs="Arial"/>
                <w:b/>
                <w:bCs/>
                <w:sz w:val="18"/>
                <w:szCs w:val="18"/>
                <w:vertAlign w:val="superscript"/>
                <w:lang w:eastAsia="en-GB"/>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fxULlow-5*maxULCBWx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1460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2035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513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848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rFonts w:ascii="Arial" w:hAnsi="Arial" w:cs="Arial"/>
                <w:sz w:val="18"/>
                <w:szCs w:val="18"/>
                <w:lang w:eastAsia="zh-CN"/>
              </w:rPr>
              <w:t>No overlap</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rFonts w:ascii="Arial" w:hAnsi="Arial" w:cs="Arial"/>
                <w:sz w:val="18"/>
                <w:szCs w:val="18"/>
                <w:lang w:eastAsia="zh-CN"/>
              </w:rPr>
              <w:t>No overlap</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rPr>
                <w:lang w:eastAsia="en-GB"/>
              </w:rPr>
              <w:t>NOTE 1:</w:t>
            </w:r>
            <w:r>
              <w:rPr>
                <w:lang w:eastAsia="en-GB"/>
              </w:rP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rPr>
                <w:lang w:eastAsia="en-GB"/>
              </w:rPr>
              <w:t>NOTE 2:</w:t>
            </w:r>
            <w:r>
              <w:rPr>
                <w:lang w:eastAsia="en-GB"/>
              </w:rP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textAlignment w:val="baseline"/>
        <w:rPr>
          <w:lang w:val="zh-CN" w:eastAsia="en-GB"/>
        </w:rPr>
      </w:pPr>
    </w:p>
    <w:p>
      <w:pPr>
        <w:pStyle w:val="6"/>
        <w:keepNext/>
        <w:keepLines/>
        <w:pageBreakBefore w:val="0"/>
        <w:kinsoku/>
        <w:wordWrap/>
        <w:topLinePunct w:val="0"/>
        <w:bidi w:val="0"/>
        <w:rPr>
          <w:lang w:eastAsia="zh-CN"/>
        </w:rPr>
      </w:pPr>
      <w:bookmarkStart w:id="1008" w:name="_Toc8830"/>
      <w:bookmarkStart w:id="1009" w:name="_Toc196229468"/>
      <w:bookmarkStart w:id="1010" w:name="_Toc5025"/>
      <w:bookmarkStart w:id="1011" w:name="_Toc11685"/>
      <w:r>
        <w:rPr>
          <w:rFonts w:hint="eastAsia"/>
          <w:lang w:eastAsia="zh-CN"/>
        </w:rPr>
        <w:t>5.10</w:t>
      </w:r>
      <w:r>
        <w:rPr>
          <w:rFonts w:hint="eastAsia"/>
          <w:lang w:eastAsia="en-GB"/>
        </w:rPr>
        <w:t>.1.4</w:t>
      </w:r>
      <w:r>
        <w:rPr>
          <w:rFonts w:hint="eastAsia"/>
          <w:lang w:eastAsia="en-GB"/>
        </w:rPr>
        <w:tab/>
      </w:r>
      <w:r>
        <w:rPr>
          <w:rFonts w:hint="eastAsia"/>
          <w:lang w:eastAsia="en-GB"/>
        </w:rPr>
        <w:t>∆TIB,c and ∆RIB,c values</w:t>
      </w:r>
      <w:bookmarkEnd w:id="1008"/>
      <w:bookmarkEnd w:id="1009"/>
      <w:bookmarkEnd w:id="1010"/>
      <w:bookmarkEnd w:id="1011"/>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For </w:t>
      </w:r>
      <w:r>
        <w:rPr>
          <w:lang w:val="en-US" w:eastAsia="zh-CN"/>
        </w:rPr>
        <w:t>CA</w:t>
      </w:r>
      <w:r>
        <w:rPr>
          <w:lang w:eastAsia="zh-CN"/>
        </w:rPr>
        <w:t>_</w:t>
      </w:r>
      <w:r>
        <w:rPr>
          <w:lang w:val="en-US" w:eastAsia="zh-CN"/>
        </w:rPr>
        <w:t>n3</w:t>
      </w:r>
      <w:r>
        <w:rPr>
          <w:lang w:eastAsia="ja-JP"/>
        </w:rPr>
        <w:t>-n</w:t>
      </w:r>
      <w:r>
        <w:rPr>
          <w:lang w:val="en-US" w:eastAsia="zh-CN"/>
        </w:rPr>
        <w:t>71</w:t>
      </w:r>
      <w:r>
        <w:rPr>
          <w:lang w:eastAsia="en-GB"/>
        </w:rPr>
        <w:t>, the</w:t>
      </w:r>
      <w:r>
        <w:rPr>
          <w:lang w:eastAsia="zh-CN"/>
        </w:rPr>
        <w:t xml:space="preserve"> </w:t>
      </w:r>
      <w:r>
        <w:rPr>
          <w:lang w:eastAsia="en-GB"/>
        </w:rPr>
        <w:sym w:font="Symbol" w:char="F044"/>
      </w:r>
      <w:r>
        <w:rPr>
          <w:lang w:eastAsia="en-GB"/>
        </w:rPr>
        <w:t>T</w:t>
      </w:r>
      <w:r>
        <w:rPr>
          <w:vertAlign w:val="subscript"/>
          <w:lang w:eastAsia="en-GB"/>
        </w:rPr>
        <w:t>IB,c</w:t>
      </w:r>
      <w:r>
        <w:rPr>
          <w:lang w:eastAsia="en-GB"/>
        </w:rPr>
        <w:t xml:space="preserve"> and</w:t>
      </w:r>
      <w:r>
        <w:rPr>
          <w:lang w:eastAsia="zh-CN"/>
        </w:rPr>
        <w:t xml:space="preserve"> </w:t>
      </w:r>
      <w:r>
        <w:rPr>
          <w:lang w:eastAsia="en-GB"/>
        </w:rPr>
        <w:sym w:font="Symbol" w:char="F044"/>
      </w:r>
      <w:r>
        <w:rPr>
          <w:lang w:eastAsia="en-GB"/>
        </w:rPr>
        <w:t>R</w:t>
      </w:r>
      <w:r>
        <w:rPr>
          <w:vertAlign w:val="subscript"/>
          <w:lang w:eastAsia="en-GB"/>
        </w:rPr>
        <w:t>IB</w:t>
      </w:r>
      <w:r>
        <w:rPr>
          <w:vertAlign w:val="subscript"/>
          <w:lang w:eastAsia="zh-CN"/>
        </w:rPr>
        <w:t>,c</w:t>
      </w:r>
      <w:r>
        <w:rPr>
          <w:lang w:eastAsia="en-GB"/>
        </w:rPr>
        <w:t xml:space="preserve"> values are given in the tables below re-used from DC_3_n71. </w:t>
      </w:r>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5.10</w:t>
      </w:r>
      <w:r>
        <w:rPr>
          <w:lang w:eastAsia="en-GB"/>
        </w:rPr>
        <w:t>.1.4-1: ΔTIB,c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ascii="Arial" w:hAnsi="Arial"/>
                <w:b/>
                <w:sz w:val="18"/>
                <w:lang w:eastAsia="en-GB"/>
              </w:rPr>
              <w:t xml:space="preserve">Inter-band </w:t>
            </w:r>
            <w:r>
              <w:rPr>
                <w:rFonts w:hint="eastAsia" w:ascii="Arial" w:hAnsi="Arial"/>
                <w:b/>
                <w:sz w:val="18"/>
                <w:lang w:eastAsia="zh-CN"/>
              </w:rPr>
              <w:t>CA</w:t>
            </w:r>
            <w:r>
              <w:rPr>
                <w:rFonts w:ascii="Arial" w:hAnsi="Arial"/>
                <w:b/>
                <w:sz w:val="18"/>
                <w:lang w:eastAsia="en-GB"/>
              </w:rPr>
              <w:t xml:space="preserve"> combination</w:t>
            </w:r>
          </w:p>
        </w:tc>
        <w:tc>
          <w:tcPr>
            <w:tcW w:w="5904" w:type="dxa"/>
            <w:gridSpan w:val="2"/>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ascii="Arial" w:hAnsi="Arial"/>
                <w:b/>
                <w:sz w:val="18"/>
                <w:lang w:eastAsia="en-GB"/>
              </w:rPr>
              <w:t>ΔT</w:t>
            </w:r>
            <w:r>
              <w:rPr>
                <w:rFonts w:ascii="Arial" w:hAnsi="Arial"/>
                <w:b/>
                <w:sz w:val="18"/>
                <w:vertAlign w:val="subscript"/>
                <w:lang w:eastAsia="en-GB"/>
              </w:rPr>
              <w:t>IB,c</w:t>
            </w:r>
            <w:r>
              <w:rPr>
                <w:rFonts w:ascii="Arial" w:hAnsi="Arial"/>
                <w:b/>
                <w:sz w:val="18"/>
                <w:lang w:eastAsia="en-GB"/>
              </w:rPr>
              <w:t xml:space="preserve"> for NR bands (dB)</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p>
        </w:tc>
        <w:tc>
          <w:tcPr>
            <w:tcW w:w="5904" w:type="dxa"/>
            <w:gridSpan w:val="2"/>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hint="eastAsia" w:ascii="Arial" w:hAnsi="Arial"/>
                <w:b/>
                <w:sz w:val="18"/>
                <w:lang w:eastAsia="en-GB"/>
              </w:rPr>
              <w:t>C</w:t>
            </w:r>
            <w:r>
              <w:rPr>
                <w:rFonts w:ascii="Arial" w:hAnsi="Arial"/>
                <w:b/>
                <w:sz w:val="18"/>
                <w:lang w:eastAsia="en-GB"/>
              </w:rPr>
              <w:t>omponent band in order of bands in configuration</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val="en-US" w:eastAsia="en-GB"/>
              </w:rPr>
              <w:t>CA_n3-n71</w:t>
            </w:r>
          </w:p>
        </w:tc>
        <w:tc>
          <w:tcPr>
            <w:tcW w:w="2952" w:type="dxa"/>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eastAsia="zh-CN"/>
              </w:rPr>
              <w:t>0.3</w:t>
            </w:r>
          </w:p>
        </w:tc>
        <w:tc>
          <w:tcPr>
            <w:tcW w:w="2952" w:type="dxa"/>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eastAsia="en-GB"/>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keepNext/>
        <w:keepLines/>
        <w:pageBreakBefore w:val="0"/>
        <w:kinsoku/>
        <w:wordWrap/>
        <w:overflowPunct w:val="0"/>
        <w:topLinePunct w:val="0"/>
        <w:autoSpaceDE w:val="0"/>
        <w:autoSpaceDN w:val="0"/>
        <w:bidi w:val="0"/>
        <w:adjustRightInd w:val="0"/>
        <w:textAlignment w:val="baseline"/>
        <w:rPr>
          <w:rFonts w:ascii="Arial" w:hAnsi="Arial" w:cs="Arial"/>
          <w:lang w:eastAsia="en-GB"/>
        </w:rPr>
      </w:pPr>
    </w:p>
    <w:p>
      <w:pPr>
        <w:pStyle w:val="114"/>
        <w:keepNext/>
        <w:keepLines/>
        <w:pageBreakBefore w:val="0"/>
        <w:kinsoku/>
        <w:wordWrap/>
        <w:topLinePunct w:val="0"/>
        <w:bidi w:val="0"/>
        <w:rPr>
          <w:lang w:eastAsia="zh-CN"/>
        </w:rPr>
      </w:pPr>
      <w:r>
        <w:rPr>
          <w:lang w:eastAsia="en-GB"/>
        </w:rPr>
        <w:t xml:space="preserve">Table </w:t>
      </w:r>
      <w:r>
        <w:rPr>
          <w:rFonts w:hint="eastAsia"/>
          <w:lang w:val="en-US" w:eastAsia="zh-CN"/>
        </w:rPr>
        <w:t>5.10</w:t>
      </w:r>
      <w:r>
        <w:rPr>
          <w:lang w:val="en-US" w:eastAsia="zh-CN"/>
        </w:rPr>
        <w:t>.1.</w:t>
      </w:r>
      <w:r>
        <w:rPr>
          <w:lang w:eastAsia="en-GB"/>
        </w:rPr>
        <w:t>4-2: ΔRIB</w:t>
      </w:r>
      <w:r>
        <w:rPr>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ascii="Arial" w:hAnsi="Arial"/>
                <w:b/>
                <w:sz w:val="18"/>
                <w:lang w:eastAsia="en-GB"/>
              </w:rPr>
              <w:t>Inter-band CA combination</w:t>
            </w:r>
          </w:p>
        </w:tc>
        <w:tc>
          <w:tcPr>
            <w:tcW w:w="5904" w:type="dxa"/>
            <w:gridSpan w:val="2"/>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ascii="Arial" w:hAnsi="Arial"/>
                <w:b/>
                <w:sz w:val="18"/>
                <w:lang w:eastAsia="en-GB"/>
              </w:rPr>
              <w:t>ΔR</w:t>
            </w:r>
            <w:r>
              <w:rPr>
                <w:rFonts w:ascii="Arial" w:hAnsi="Arial"/>
                <w:b/>
                <w:sz w:val="18"/>
                <w:vertAlign w:val="subscript"/>
                <w:lang w:eastAsia="en-GB"/>
              </w:rPr>
              <w:t>IB,c</w:t>
            </w:r>
            <w:r>
              <w:rPr>
                <w:rFonts w:ascii="Arial" w:hAnsi="Arial"/>
                <w:b/>
                <w:sz w:val="18"/>
                <w:lang w:eastAsia="en-GB"/>
              </w:rPr>
              <w:t xml:space="preserve"> for NR band</w:t>
            </w:r>
            <w:r>
              <w:rPr>
                <w:rFonts w:hint="eastAsia" w:ascii="Arial" w:hAnsi="Arial"/>
                <w:b/>
                <w:sz w:val="18"/>
                <w:lang w:eastAsia="zh-CN"/>
              </w:rPr>
              <w:t>s</w:t>
            </w:r>
            <w:r>
              <w:rPr>
                <w:rFonts w:ascii="Arial" w:hAnsi="Arial"/>
                <w:b/>
                <w:sz w:val="18"/>
                <w:lang w:eastAsia="en-GB"/>
              </w:rPr>
              <w:t xml:space="preserve"> (dB)</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p>
        </w:tc>
        <w:tc>
          <w:tcPr>
            <w:tcW w:w="5904" w:type="dxa"/>
            <w:gridSpan w:val="2"/>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hint="eastAsia" w:ascii="Arial" w:hAnsi="Arial"/>
                <w:b/>
                <w:sz w:val="18"/>
                <w:lang w:eastAsia="en-GB"/>
              </w:rPr>
              <w:t>C</w:t>
            </w:r>
            <w:r>
              <w:rPr>
                <w:rFonts w:ascii="Arial" w:hAnsi="Arial"/>
                <w:b/>
                <w:sz w:val="18"/>
                <w:lang w:eastAsia="en-GB"/>
              </w:rPr>
              <w:t>omponent band in order of bands in configuration</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val="en-US" w:eastAsia="en-GB"/>
              </w:rPr>
              <w:t>CA_n3-n71</w:t>
            </w:r>
          </w:p>
        </w:tc>
        <w:tc>
          <w:tcPr>
            <w:tcW w:w="295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ja-JP"/>
              </w:rPr>
            </w:pPr>
            <w:r>
              <w:rPr>
                <w:rFonts w:ascii="Arial" w:hAnsi="Arial"/>
                <w:sz w:val="18"/>
                <w:lang w:eastAsia="zh-CN"/>
              </w:rPr>
              <w:t>-</w:t>
            </w:r>
          </w:p>
        </w:tc>
        <w:tc>
          <w:tcPr>
            <w:tcW w:w="295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ja-JP"/>
              </w:rPr>
            </w:pPr>
            <w:r>
              <w:rPr>
                <w:rFonts w:ascii="Arial" w:hAnsi="Arial"/>
                <w:sz w:val="18"/>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lang w:eastAsia="zh-CN"/>
              </w:rPr>
            </w:pPr>
            <w:r>
              <w:rPr>
                <w:lang w:eastAsia="en-GB"/>
              </w:rPr>
              <w:t xml:space="preserve">NOTE </w:t>
            </w:r>
            <w:r>
              <w:rPr>
                <w:lang w:eastAsia="zh-CN"/>
              </w:rPr>
              <w:t>*</w:t>
            </w:r>
            <w:r>
              <w:rPr>
                <w:lang w:eastAsia="en-GB"/>
              </w:rPr>
              <w:t>:</w:t>
            </w:r>
            <w:r>
              <w:rPr>
                <w:lang w:eastAsia="en-GB"/>
              </w:rPr>
              <w:tab/>
            </w:r>
            <w:r>
              <w:rPr>
                <w:lang w:eastAsia="zh-CN"/>
              </w:rPr>
              <w:t xml:space="preserve"> “-” denotes ΔRIB,c = 0.</w:t>
            </w:r>
          </w:p>
          <w:p>
            <w:pPr>
              <w:pStyle w:val="120"/>
              <w:keepNext/>
              <w:keepLines/>
              <w:pageBreakBefore w:val="0"/>
              <w:kinsoku/>
              <w:wordWrap/>
              <w:topLinePunct w:val="0"/>
              <w:bidi w:val="0"/>
              <w:rPr>
                <w:lang w:val="en-US" w:eastAsia="zh-CN"/>
              </w:rPr>
            </w:pPr>
            <w:r>
              <w:rPr>
                <w:lang w:eastAsia="en-GB"/>
              </w:rPr>
              <w:t xml:space="preserve">NOTE </w:t>
            </w:r>
            <w:r>
              <w:rPr>
                <w:lang w:eastAsia="zh-CN"/>
              </w:rPr>
              <w:t>**</w:t>
            </w:r>
            <w:r>
              <w:rPr>
                <w:lang w:eastAsia="en-GB"/>
              </w:rPr>
              <w:t>:</w:t>
            </w:r>
            <w:r>
              <w:rPr>
                <w:lang w:eastAsia="en-GB"/>
              </w:rPr>
              <w:tab/>
            </w:r>
            <w:r>
              <w:rPr>
                <w:lang w:eastAsia="zh-CN"/>
              </w:rPr>
              <w:t xml:space="preserve">The component band order in the configuration should be listed by the </w:t>
            </w:r>
            <w:r>
              <w:rPr>
                <w:lang w:eastAsia="en-GB"/>
              </w:rPr>
              <w:t>order</w:t>
            </w:r>
            <w:r>
              <w:rPr>
                <w:lang w:eastAsia="zh-CN"/>
              </w:rPr>
              <w:t xml:space="preserve"> of NR bands, such as for </w:t>
            </w:r>
            <w:r>
              <w:rPr>
                <w:lang w:eastAsia="en-GB"/>
              </w:rPr>
              <w:t>CA</w:t>
            </w:r>
            <w:r>
              <w:rPr>
                <w:lang w:val="sv-SE" w:eastAsia="en-GB"/>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012" w:name="_Toc196229469"/>
      <w:bookmarkStart w:id="1013" w:name="_Toc25370"/>
      <w:bookmarkStart w:id="1014" w:name="_Toc13043"/>
      <w:bookmarkStart w:id="1015" w:name="_Toc30174"/>
      <w:r>
        <w:rPr>
          <w:rFonts w:hint="eastAsia"/>
          <w:lang w:eastAsia="zh-CN"/>
        </w:rPr>
        <w:t>5.10</w:t>
      </w:r>
      <w:r>
        <w:rPr>
          <w:rFonts w:hint="eastAsia"/>
          <w:lang w:eastAsia="en-GB"/>
        </w:rPr>
        <w:t>.1.5</w:t>
      </w:r>
      <w:r>
        <w:rPr>
          <w:rFonts w:hint="eastAsia"/>
          <w:lang w:eastAsia="en-GB"/>
        </w:rPr>
        <w:tab/>
      </w:r>
      <w:r>
        <w:rPr>
          <w:rFonts w:hint="eastAsia"/>
          <w:lang w:val="en-US" w:eastAsia="zh-CN"/>
        </w:rPr>
        <w:t>REFSENS requirements</w:t>
      </w:r>
      <w:bookmarkEnd w:id="1012"/>
      <w:bookmarkEnd w:id="1013"/>
      <w:bookmarkEnd w:id="1014"/>
      <w:bookmarkEnd w:id="1015"/>
    </w:p>
    <w:p>
      <w:pPr>
        <w:keepNext/>
        <w:keepLines/>
        <w:pageBreakBefore w:val="0"/>
        <w:kinsoku/>
        <w:wordWrap/>
        <w:overflowPunct w:val="0"/>
        <w:topLinePunct w:val="0"/>
        <w:autoSpaceDE w:val="0"/>
        <w:autoSpaceDN w:val="0"/>
        <w:bidi w:val="0"/>
        <w:adjustRightInd w:val="0"/>
        <w:textAlignment w:val="baseline"/>
        <w:rPr>
          <w:rFonts w:eastAsia="宋体"/>
          <w:lang w:eastAsia="en-GB"/>
        </w:rPr>
      </w:pPr>
      <w:r>
        <w:rPr>
          <w:rFonts w:eastAsia="宋体"/>
          <w:lang w:eastAsia="en-GB"/>
        </w:rPr>
        <w:t>Based on the co-existence there is no requirements to REFSENS.</w:t>
      </w:r>
    </w:p>
    <w:p>
      <w:pPr>
        <w:pStyle w:val="6"/>
        <w:keepNext/>
        <w:keepLines/>
        <w:pageBreakBefore w:val="0"/>
        <w:kinsoku/>
        <w:wordWrap/>
        <w:topLinePunct w:val="0"/>
        <w:bidi w:val="0"/>
        <w:rPr>
          <w:lang w:eastAsia="en-GB"/>
        </w:rPr>
      </w:pPr>
      <w:bookmarkStart w:id="1016" w:name="_Toc21983"/>
      <w:bookmarkStart w:id="1017" w:name="_Toc196229470"/>
      <w:bookmarkStart w:id="1018" w:name="_Toc20574"/>
      <w:bookmarkStart w:id="1019" w:name="_Toc22825"/>
      <w:r>
        <w:rPr>
          <w:rFonts w:hint="eastAsia"/>
          <w:lang w:eastAsia="zh-CN"/>
        </w:rPr>
        <w:t>5.10</w:t>
      </w:r>
      <w:r>
        <w:rPr>
          <w:rFonts w:hint="eastAsia"/>
          <w:lang w:eastAsia="en-GB"/>
        </w:rPr>
        <w:t>.1.6</w:t>
      </w:r>
      <w:r>
        <w:rPr>
          <w:rFonts w:hint="eastAsia"/>
          <w:lang w:eastAsia="en-GB"/>
        </w:rPr>
        <w:tab/>
      </w:r>
      <w:r>
        <w:rPr>
          <w:rFonts w:hint="eastAsia"/>
          <w:lang w:val="en-US" w:eastAsia="zh-CN"/>
        </w:rPr>
        <w:t>OOB blocking exception requirements</w:t>
      </w:r>
      <w:bookmarkEnd w:id="1016"/>
      <w:bookmarkEnd w:id="1017"/>
      <w:bookmarkEnd w:id="1018"/>
      <w:bookmarkEnd w:id="1019"/>
    </w:p>
    <w:p>
      <w:pPr>
        <w:keepNext/>
        <w:keepLines/>
        <w:pageBreakBefore w:val="0"/>
        <w:kinsoku/>
        <w:wordWrap/>
        <w:overflowPunct w:val="0"/>
        <w:topLinePunct w:val="0"/>
        <w:autoSpaceDE w:val="0"/>
        <w:autoSpaceDN w:val="0"/>
        <w:bidi w:val="0"/>
        <w:adjustRightInd w:val="0"/>
        <w:textAlignment w:val="baseline"/>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1020" w:name="_Toc196229471"/>
      <w:bookmarkStart w:id="1021" w:name="_Toc24941"/>
      <w:bookmarkStart w:id="1022" w:name="_Toc19056"/>
      <w:bookmarkStart w:id="1023" w:name="_Toc1301"/>
      <w:r>
        <w:rPr>
          <w:rFonts w:hint="eastAsia" w:cs="Arial"/>
          <w:szCs w:val="28"/>
          <w:lang w:val="en-US" w:eastAsia="zh-CN"/>
        </w:rPr>
        <w:t>5.10</w:t>
      </w:r>
      <w:r>
        <w:rPr>
          <w:rFonts w:cs="Arial"/>
          <w:szCs w:val="28"/>
          <w:lang w:val="en-US" w:eastAsia="en-GB"/>
        </w:rPr>
        <w:t>.2</w:t>
      </w:r>
      <w:r>
        <w:rPr>
          <w:rFonts w:cs="Arial"/>
          <w:szCs w:val="28"/>
          <w:lang w:val="en-US" w:eastAsia="en-GB"/>
        </w:rPr>
        <w:tab/>
      </w:r>
      <w:r>
        <w:rPr>
          <w:rFonts w:cs="Arial"/>
          <w:szCs w:val="28"/>
          <w:lang w:val="en-US" w:eastAsia="zh-CN"/>
        </w:rPr>
        <w:t>Specific for 2 bands UL CA</w:t>
      </w:r>
      <w:bookmarkEnd w:id="1020"/>
      <w:bookmarkEnd w:id="1021"/>
      <w:bookmarkEnd w:id="1022"/>
      <w:bookmarkEnd w:id="1023"/>
    </w:p>
    <w:p>
      <w:pPr>
        <w:pStyle w:val="6"/>
        <w:keepNext/>
        <w:keepLines/>
        <w:pageBreakBefore w:val="0"/>
        <w:kinsoku/>
        <w:wordWrap/>
        <w:topLinePunct w:val="0"/>
        <w:bidi w:val="0"/>
        <w:rPr>
          <w:lang w:eastAsia="en-GB"/>
        </w:rPr>
      </w:pPr>
      <w:bookmarkStart w:id="1024" w:name="_Toc8192"/>
      <w:bookmarkStart w:id="1025" w:name="_Toc196229472"/>
      <w:bookmarkStart w:id="1026" w:name="_Toc1552"/>
      <w:bookmarkStart w:id="1027" w:name="_Toc8925"/>
      <w:r>
        <w:rPr>
          <w:rFonts w:hint="eastAsia"/>
          <w:lang w:eastAsia="zh-CN"/>
        </w:rPr>
        <w:t>5.10</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bookmarkEnd w:id="1024"/>
      <w:bookmarkEnd w:id="1025"/>
      <w:bookmarkEnd w:id="1026"/>
      <w:bookmarkEnd w:id="1027"/>
    </w:p>
    <w:p>
      <w:pPr>
        <w:pStyle w:val="114"/>
        <w:keepNext/>
        <w:keepLines/>
        <w:pageBreakBefore w:val="0"/>
        <w:kinsoku/>
        <w:wordWrap/>
        <w:topLinePunct w:val="0"/>
        <w:bidi w:val="0"/>
        <w:rPr>
          <w:lang w:val="en-US" w:eastAsia="zh-CN"/>
        </w:rPr>
      </w:pPr>
      <w:r>
        <w:rPr>
          <w:lang w:val="en-US" w:eastAsia="en-GB"/>
        </w:rPr>
        <w:t xml:space="preserve">Table </w:t>
      </w:r>
      <w:r>
        <w:rPr>
          <w:rFonts w:hint="eastAsia"/>
          <w:lang w:val="en-US" w:eastAsia="zh-CN"/>
        </w:rPr>
        <w:t>5.10</w:t>
      </w:r>
      <w:r>
        <w:rPr>
          <w:lang w:val="en-US" w:eastAsia="zh-CN"/>
        </w:rPr>
        <w:t>.2</w:t>
      </w:r>
      <w:r>
        <w:rPr>
          <w:lang w:val="en-US" w:eastAsia="en-GB"/>
        </w:rPr>
        <w:t>.1-1: UE Power Class for uplink inter-band CA</w:t>
      </w:r>
    </w:p>
    <w:tbl>
      <w:tblPr>
        <w:tblStyle w:val="89"/>
        <w:tblW w:w="98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Tolerance (dB)</w:t>
            </w:r>
            <w:r>
              <w:rPr>
                <w:rFonts w:ascii="Arial" w:hAnsi="Arial" w:eastAsia="宋体" w:cs="Arial"/>
                <w:b/>
                <w:sz w:val="18"/>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val="en-US" w:eastAsia="zh-CN"/>
              </w:rPr>
            </w:pPr>
            <w:r>
              <w:rPr>
                <w:rFonts w:ascii="Arial" w:hAnsi="Arial" w:eastAsia="宋体" w:cs="Arial"/>
                <w:sz w:val="18"/>
                <w:lang w:val="en-US" w:eastAsia="zh-CN"/>
              </w:rPr>
              <w:t>CA_n3A-n71A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eastAsia="en-GB"/>
              </w:rPr>
            </w:pPr>
            <w:r>
              <w:rPr>
                <w:rFonts w:ascii="Arial" w:hAnsi="Arial" w:eastAsia="宋体" w:cs="Arial"/>
                <w:sz w:val="18"/>
                <w:lang w:eastAsia="en-GB"/>
              </w:rPr>
              <w:t>+</w:t>
            </w:r>
            <w:r>
              <w:rPr>
                <w:rFonts w:ascii="Arial" w:hAnsi="Arial" w:eastAsia="宋体" w:cs="Arial"/>
                <w:sz w:val="18"/>
                <w:lang w:val="en-US" w:eastAsia="zh-CN"/>
              </w:rPr>
              <w:t>2</w:t>
            </w:r>
            <w:r>
              <w:rPr>
                <w:rFonts w:ascii="Arial" w:hAnsi="Arial" w:eastAsia="宋体" w:cs="Arial"/>
                <w:sz w:val="18"/>
                <w:lang w:eastAsia="en-GB"/>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1028" w:name="_Toc196229473"/>
      <w:bookmarkStart w:id="1029" w:name="_Toc18281"/>
      <w:bookmarkStart w:id="1030" w:name="_Toc17907"/>
      <w:bookmarkStart w:id="1031" w:name="_Toc15376"/>
      <w:r>
        <w:rPr>
          <w:rFonts w:hint="eastAsia"/>
          <w:lang w:eastAsia="zh-CN"/>
        </w:rPr>
        <w:t>5.10</w:t>
      </w:r>
      <w:r>
        <w:rPr>
          <w:rFonts w:hint="eastAsia"/>
          <w:lang w:eastAsia="en-GB"/>
        </w:rPr>
        <w:t>.2.2</w:t>
      </w:r>
      <w:r>
        <w:rPr>
          <w:rFonts w:hint="eastAsia"/>
          <w:lang w:eastAsia="en-GB"/>
        </w:rPr>
        <w:tab/>
      </w:r>
      <w:r>
        <w:rPr>
          <w:rFonts w:hint="eastAsia"/>
          <w:lang w:eastAsia="zh-CN"/>
        </w:rPr>
        <w:t>UE co-existence studies</w:t>
      </w:r>
      <w:bookmarkEnd w:id="1028"/>
      <w:bookmarkEnd w:id="1029"/>
      <w:bookmarkEnd w:id="1030"/>
      <w:bookmarkEnd w:id="1031"/>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eastAsia="宋体"/>
          <w:lang w:val="en-US" w:eastAsia="zh-CN"/>
        </w:rPr>
        <w:t>5.10</w:t>
      </w:r>
      <w:r>
        <w:rPr>
          <w:rFonts w:eastAsia="宋体"/>
          <w:lang w:val="en-US" w:eastAsia="zh-CN"/>
        </w:rPr>
        <w:t>.2.2</w:t>
      </w:r>
      <w:r>
        <w:rPr>
          <w:lang w:eastAsia="en-GB"/>
        </w:rPr>
        <w:t>-1 lists B</w:t>
      </w:r>
      <w:r>
        <w:rPr>
          <w:rFonts w:eastAsia="MS Mincho"/>
          <w:lang w:eastAsia="ja-JP"/>
        </w:rPr>
        <w:t xml:space="preserve">and </w:t>
      </w:r>
      <w:r>
        <w:rPr>
          <w:rFonts w:eastAsia="宋体"/>
          <w:lang w:val="en-US" w:eastAsia="zh-CN"/>
        </w:rPr>
        <w:t>n</w:t>
      </w:r>
      <w:r>
        <w:rPr>
          <w:rFonts w:eastAsia="MS Mincho"/>
          <w:lang w:eastAsia="ja-JP"/>
        </w:rPr>
        <w:t xml:space="preserve">3 </w:t>
      </w:r>
      <w:r>
        <w:rPr>
          <w:lang w:eastAsia="en-GB"/>
        </w:rPr>
        <w:t>+ B</w:t>
      </w:r>
      <w:r>
        <w:rPr>
          <w:rFonts w:eastAsia="MS Mincho"/>
          <w:lang w:eastAsia="ja-JP"/>
        </w:rPr>
        <w:t xml:space="preserve">and </w:t>
      </w:r>
      <w:r>
        <w:rPr>
          <w:rFonts w:eastAsia="宋体"/>
          <w:lang w:val="en-US" w:eastAsia="zh-CN"/>
        </w:rPr>
        <w:t>n</w:t>
      </w:r>
      <w:r>
        <w:rPr>
          <w:rFonts w:eastAsia="MS Mincho"/>
          <w:lang w:eastAsia="ja-JP"/>
        </w:rPr>
        <w:t>71</w:t>
      </w:r>
      <w:r>
        <w:rPr>
          <w:lang w:eastAsia="en-GB"/>
        </w:rPr>
        <w:t xml:space="preserve"> 2UL</w:t>
      </w:r>
      <w:r>
        <w:rPr>
          <w:rFonts w:eastAsia="宋体"/>
          <w:lang w:eastAsia="zh-CN"/>
        </w:rPr>
        <w:t xml:space="preserve"> bands</w:t>
      </w:r>
      <w:r>
        <w:rPr>
          <w:lang w:eastAsia="en-GB"/>
        </w:rPr>
        <w:t xml:space="preserve"> </w:t>
      </w:r>
      <w:r>
        <w:rPr>
          <w:lang w:val="en-US" w:eastAsia="zh-CN"/>
        </w:rPr>
        <w:t>CA</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5.10</w:t>
      </w:r>
      <w:r>
        <w:rPr>
          <w:lang w:val="en-US" w:eastAsia="zh-CN"/>
        </w:rPr>
        <w:t>.2</w:t>
      </w:r>
      <w:r>
        <w:rPr>
          <w:lang w:val="en-US" w:eastAsia="en-GB"/>
        </w:rPr>
        <w:t>.</w:t>
      </w:r>
      <w:r>
        <w:rPr>
          <w:lang w:val="en-US" w:eastAsia="zh-CN"/>
        </w:rPr>
        <w:t>2</w:t>
      </w:r>
      <w:r>
        <w:rPr>
          <w:lang w:val="en-US" w:eastAsia="en-GB"/>
        </w:rPr>
        <w:t xml:space="preserve">-1: Band </w:t>
      </w:r>
      <w:r>
        <w:rPr>
          <w:lang w:val="en-US" w:eastAsia="zh-CN"/>
        </w:rPr>
        <w:t>n</w:t>
      </w:r>
      <w:r>
        <w:rPr>
          <w:lang w:val="en-US" w:eastAsia="ja-JP"/>
        </w:rPr>
        <w:t>3</w:t>
      </w:r>
      <w:r>
        <w:rPr>
          <w:lang w:val="en-US" w:eastAsia="en-GB"/>
        </w:rPr>
        <w:t xml:space="preserve"> and Band </w:t>
      </w:r>
      <w:r>
        <w:rPr>
          <w:lang w:val="en-US" w:eastAsia="zh-CN"/>
        </w:rPr>
        <w:t>n</w:t>
      </w:r>
      <w:r>
        <w:rPr>
          <w:lang w:val="en-US" w:eastAsia="ja-JP"/>
        </w:rPr>
        <w:t>71</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662" w:type="dxa"/>
        <w:jc w:val="center"/>
        <w:tblLayout w:type="autofit"/>
        <w:tblCellMar>
          <w:top w:w="0" w:type="dxa"/>
          <w:left w:w="108" w:type="dxa"/>
          <w:bottom w:w="0" w:type="dxa"/>
          <w:right w:w="108" w:type="dxa"/>
        </w:tblCellMar>
      </w:tblPr>
      <w:tblGrid>
        <w:gridCol w:w="2702"/>
        <w:gridCol w:w="1990"/>
        <w:gridCol w:w="1990"/>
        <w:gridCol w:w="1990"/>
        <w:gridCol w:w="1990"/>
      </w:tblGrid>
      <w:tr>
        <w:tblPrEx>
          <w:tblCellMar>
            <w:top w:w="0" w:type="dxa"/>
            <w:left w:w="108" w:type="dxa"/>
            <w:bottom w:w="0" w:type="dxa"/>
            <w:right w:w="108" w:type="dxa"/>
          </w:tblCellMar>
        </w:tblPrEx>
        <w:trPr>
          <w:trHeight w:val="270" w:hRule="atLeast"/>
          <w:jc w:val="center"/>
        </w:trPr>
        <w:tc>
          <w:tcPr>
            <w:tcW w:w="27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2nd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1122 - 1012</w:t>
            </w:r>
          </w:p>
        </w:tc>
        <w:tc>
          <w:tcPr>
            <w:tcW w:w="39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2373 - 2483</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2722 - 2907</w:t>
            </w:r>
          </w:p>
        </w:tc>
        <w:tc>
          <w:tcPr>
            <w:tcW w:w="3980"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459 - 314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4083 - 4268</w:t>
            </w:r>
          </w:p>
        </w:tc>
        <w:tc>
          <w:tcPr>
            <w:tcW w:w="3980"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3036 - 3181</w:t>
            </w:r>
          </w:p>
        </w:tc>
      </w:tr>
      <w:tr>
        <w:tblPrEx>
          <w:tblCellMar>
            <w:top w:w="0" w:type="dxa"/>
            <w:left w:w="108" w:type="dxa"/>
            <w:bottom w:w="0" w:type="dxa"/>
            <w:right w:w="108" w:type="dxa"/>
          </w:tblCellMar>
        </w:tblPrEx>
        <w:trPr>
          <w:trHeight w:val="270" w:hRule="atLeast"/>
          <w:jc w:val="center"/>
        </w:trPr>
        <w:tc>
          <w:tcPr>
            <w:tcW w:w="27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3</w:t>
            </w:r>
            <w:r>
              <w:rPr>
                <w:rFonts w:ascii="Arial" w:hAnsi="Arial" w:cs="Arial"/>
                <w:sz w:val="16"/>
                <w:szCs w:val="16"/>
                <w:vertAlign w:val="superscript"/>
                <w:lang w:val="zh-CN" w:eastAsia="zh-CN"/>
              </w:rPr>
              <w:t>rd</w:t>
            </w:r>
            <w:r>
              <w:rPr>
                <w:rFonts w:ascii="Arial" w:hAnsi="Arial" w:cs="Arial"/>
                <w:sz w:val="16"/>
                <w:szCs w:val="16"/>
                <w:lang w:val="zh-CN" w:eastAsia="zh-CN"/>
              </w:rPr>
              <w:t xml:space="preserve"> order IMD products</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x_low</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y</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x_high</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y</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y_low</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x</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y_high</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x</w:t>
            </w:r>
            <w:r>
              <w:rPr>
                <w:rFonts w:ascii="Arial" w:hAnsi="Arial" w:cs="Arial"/>
                <w:sz w:val="16"/>
                <w:szCs w:val="16"/>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1680 - 1815</w:t>
            </w:r>
          </w:p>
        </w:tc>
        <w:tc>
          <w:tcPr>
            <w:tcW w:w="3980"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613 - 748</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4432 - 4692</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204 - 384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980" w:type="dxa"/>
            <w:gridSpan w:val="2"/>
            <w:vMerge w:val="restart"/>
            <w:tcBorders>
              <w:top w:val="single" w:color="auto" w:sz="4" w:space="0"/>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2024 - 2244</w:t>
            </w:r>
          </w:p>
        </w:tc>
        <w:tc>
          <w:tcPr>
            <w:tcW w:w="3980"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5793 - 6053</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3699 - 3879</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980" w:type="dxa"/>
            <w:gridSpan w:val="2"/>
            <w:vMerge w:val="restart"/>
            <w:tcBorders>
              <w:top w:val="single" w:color="auto" w:sz="4" w:space="0"/>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4816 - 4896</w:t>
            </w:r>
          </w:p>
        </w:tc>
        <w:tc>
          <w:tcPr>
            <w:tcW w:w="3980"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1082 - 867</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6477 - 6142</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-3*fx_low|</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1326 - 1581</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4029 - 3734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|fx_low + 4*fy_low|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|fx_high + 4*fy_high|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|fy_low + 4*fx_low|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|fy_high + 4*fx_high|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4362 - 4577</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7503 - 7838</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+ 3*fx_high|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5409 - 5664</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6456 - 6751</w:t>
            </w:r>
          </w:p>
        </w:tc>
      </w:tr>
      <w:tr>
        <w:tblPrEx>
          <w:tblCellMar>
            <w:top w:w="0" w:type="dxa"/>
            <w:left w:w="108" w:type="dxa"/>
            <w:bottom w:w="0" w:type="dxa"/>
            <w:right w:w="108" w:type="dxa"/>
          </w:tblCellMar>
        </w:tblPrEx>
        <w:trPr>
          <w:trHeight w:val="270" w:hRule="atLeast"/>
          <w:jc w:val="center"/>
        </w:trPr>
        <w:tc>
          <w:tcPr>
            <w:tcW w:w="10662"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rFonts w:cs="Arial"/>
                <w:szCs w:val="14"/>
                <w:lang w:val="zh-CN" w:eastAsia="zh-CN"/>
              </w:rPr>
            </w:pPr>
            <w:r>
              <w:rPr>
                <w:lang w:eastAsia="en-GB"/>
              </w:rPr>
              <w:t>NOTE : For each IMD item,</w:t>
            </w:r>
            <w:r>
              <w:rPr>
                <w:lang w:val="en-US" w:eastAsia="zh-CN"/>
              </w:rPr>
              <w:t xml:space="preserve"> </w:t>
            </w:r>
            <w:r>
              <w:rPr>
                <w:lang w:eastAsia="en-GB"/>
              </w:rPr>
              <w:t xml:space="preserve">when two bound values before taking absolute have different signs, the relevant IMD </w:t>
            </w:r>
            <w:r>
              <w:rPr>
                <w:lang w:eastAsia="zh-CN"/>
              </w:rPr>
              <w:t>range</w:t>
            </w:r>
            <w:r>
              <w:rPr>
                <w:lang w:eastAsia="en-GB"/>
              </w:rPr>
              <w:t xml:space="preserve"> shall be set</w:t>
            </w:r>
            <w:r>
              <w:rPr>
                <w:rFonts w:hint="eastAsia" w:eastAsia="宋体"/>
                <w:lang w:val="en-US" w:eastAsia="zh-CN"/>
              </w:rPr>
              <w:t xml:space="preserve"> </w:t>
            </w:r>
            <w:r>
              <w:rPr>
                <w:lang w:eastAsia="en-GB"/>
              </w:rPr>
              <w:t xml:space="preserve">such that  (1) the lower bound is 0 and (2) the upper bound is the bigger </w:t>
            </w:r>
            <w:r>
              <w:rPr>
                <w:lang w:val="en-US" w:eastAsia="en-GB"/>
              </w:rPr>
              <w:t>value</w:t>
            </w:r>
            <w:r>
              <w:rPr>
                <w:lang w:eastAsia="en-GB"/>
              </w:rPr>
              <w:t xml:space="preserve"> of the two after taking absolute. The lowest even order and lowest odd order IMD MSDs shall be considered.</w:t>
            </w:r>
          </w:p>
        </w:tc>
      </w:tr>
      <w:tr>
        <w:tblPrEx>
          <w:tblCellMar>
            <w:top w:w="0" w:type="dxa"/>
            <w:left w:w="108" w:type="dxa"/>
            <w:bottom w:w="0" w:type="dxa"/>
            <w:right w:w="108" w:type="dxa"/>
          </w:tblCellMar>
        </w:tblPrEx>
        <w:trPr>
          <w:trHeight w:val="85" w:hRule="atLeast"/>
          <w:jc w:val="center"/>
        </w:trPr>
        <w:tc>
          <w:tcPr>
            <w:tcW w:w="10662" w:type="dxa"/>
            <w:gridSpan w:val="5"/>
            <w:tcBorders>
              <w:top w:val="single" w:color="auto" w:sz="4" w:space="0"/>
              <w:left w:val="nil"/>
              <w:bottom w:val="nil"/>
              <w:right w:val="nil"/>
            </w:tcBorders>
            <w:shd w:val="clear" w:color="000000" w:fill="FFFFFF"/>
            <w:noWrap/>
            <w:vAlign w:val="bottom"/>
          </w:tcPr>
          <w:p>
            <w:pPr>
              <w:keepNext/>
              <w:keepLines/>
              <w:pageBreakBefore w:val="0"/>
              <w:kinsoku/>
              <w:wordWrap/>
              <w:topLinePunct w:val="0"/>
              <w:bidi w:val="0"/>
              <w:spacing w:after="0"/>
              <w:rPr>
                <w:rFonts w:ascii="Calibri" w:hAnsi="Calibri" w:cs="Calibri"/>
                <w:sz w:val="22"/>
                <w:szCs w:val="22"/>
                <w:lang w:val="zh-CN" w:eastAsia="zh-CN"/>
              </w:rPr>
            </w:pPr>
          </w:p>
        </w:tc>
      </w:tr>
    </w:tbl>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The analysis shows there’s no IMD issues.</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1032" w:name="_Toc9763"/>
      <w:bookmarkStart w:id="1033" w:name="_Toc196229474"/>
      <w:bookmarkStart w:id="1034" w:name="_Toc19012"/>
      <w:bookmarkStart w:id="1035" w:name="_Toc21314"/>
      <w:r>
        <w:rPr>
          <w:rFonts w:hint="eastAsia"/>
          <w:lang w:eastAsia="zh-CN"/>
        </w:rPr>
        <w:t>5.10</w:t>
      </w:r>
      <w:r>
        <w:rPr>
          <w:rFonts w:hint="eastAsia"/>
          <w:lang w:eastAsia="en-GB"/>
        </w:rPr>
        <w:t>.2.3</w:t>
      </w:r>
      <w:r>
        <w:rPr>
          <w:rFonts w:hint="eastAsia"/>
          <w:lang w:eastAsia="en-GB"/>
        </w:rPr>
        <w:tab/>
      </w:r>
      <w:r>
        <w:rPr>
          <w:rFonts w:hint="eastAsia"/>
          <w:lang w:val="en-US" w:eastAsia="zh-CN"/>
        </w:rPr>
        <w:t>REFSENS requirements</w:t>
      </w:r>
      <w:bookmarkEnd w:id="1032"/>
      <w:bookmarkEnd w:id="1033"/>
      <w:bookmarkEnd w:id="1034"/>
      <w:bookmarkEnd w:id="1035"/>
    </w:p>
    <w:p>
      <w:pPr>
        <w:keepNext/>
        <w:keepLines/>
        <w:pageBreakBefore w:val="0"/>
        <w:kinsoku/>
        <w:wordWrap/>
        <w:topLinePunct w:val="0"/>
        <w:bidi w:val="0"/>
        <w:rPr>
          <w:rFonts w:eastAsia="宋体"/>
          <w:lang w:eastAsia="en-GB"/>
        </w:rPr>
      </w:pPr>
      <w:r>
        <w:rPr>
          <w:rFonts w:eastAsia="宋体"/>
          <w:lang w:eastAsia="en-GB"/>
        </w:rPr>
        <w:t>There is no additional REFSENS requirements.</w:t>
      </w:r>
    </w:p>
    <w:p>
      <w:pPr>
        <w:pStyle w:val="4"/>
        <w:keepNext/>
        <w:keepLines/>
        <w:pageBreakBefore w:val="0"/>
        <w:kinsoku/>
        <w:wordWrap/>
        <w:topLinePunct w:val="0"/>
        <w:bidi w:val="0"/>
        <w:rPr>
          <w:lang w:eastAsia="zh-CN"/>
        </w:rPr>
      </w:pPr>
      <w:bookmarkStart w:id="1036" w:name="_Toc2872"/>
      <w:bookmarkStart w:id="1037" w:name="_Toc25429"/>
      <w:bookmarkStart w:id="1038" w:name="_Toc10789"/>
      <w:bookmarkStart w:id="1039" w:name="_Toc18757"/>
      <w:bookmarkStart w:id="1040" w:name="_Toc16952"/>
      <w:bookmarkStart w:id="1041" w:name="_Toc196229475"/>
      <w:bookmarkStart w:id="1042" w:name="_Toc18705"/>
      <w:bookmarkStart w:id="1043" w:name="_Toc11039"/>
      <w:bookmarkStart w:id="1044" w:name="_Toc30200"/>
      <w:r>
        <w:rPr>
          <w:rFonts w:hint="eastAsia"/>
          <w:lang w:eastAsia="zh-CN"/>
        </w:rPr>
        <w:t>5.11</w:t>
      </w:r>
      <w:r>
        <w:rPr>
          <w:rFonts w:hint="eastAsia"/>
          <w:lang w:eastAsia="zh-CN"/>
        </w:rPr>
        <w:tab/>
      </w:r>
      <w:r>
        <w:rPr>
          <w:rFonts w:hint="eastAsia"/>
          <w:lang w:eastAsia="zh-CN"/>
        </w:rPr>
        <w:t>CA_n20-n77</w:t>
      </w:r>
      <w:bookmarkEnd w:id="1036"/>
      <w:bookmarkEnd w:id="1037"/>
      <w:bookmarkEnd w:id="1038"/>
      <w:bookmarkEnd w:id="1039"/>
      <w:bookmarkEnd w:id="1040"/>
      <w:bookmarkEnd w:id="1041"/>
      <w:bookmarkEnd w:id="1042"/>
      <w:bookmarkEnd w:id="1043"/>
      <w:bookmarkEnd w:id="1044"/>
    </w:p>
    <w:p>
      <w:pPr>
        <w:pStyle w:val="5"/>
        <w:keepNext/>
        <w:keepLines/>
        <w:pageBreakBefore w:val="0"/>
        <w:kinsoku/>
        <w:wordWrap/>
        <w:topLinePunct w:val="0"/>
        <w:bidi w:val="0"/>
        <w:rPr>
          <w:rFonts w:cs="Arial"/>
          <w:szCs w:val="28"/>
          <w:lang w:val="en-US" w:eastAsia="zh-CN"/>
        </w:rPr>
      </w:pPr>
      <w:bookmarkStart w:id="1045" w:name="_Toc4390"/>
      <w:bookmarkStart w:id="1046" w:name="_Toc6793"/>
      <w:bookmarkStart w:id="1047" w:name="_Toc196229476"/>
      <w:bookmarkStart w:id="1048" w:name="_Toc25319"/>
      <w:r>
        <w:rPr>
          <w:rFonts w:hint="eastAsia" w:cs="Arial"/>
          <w:szCs w:val="28"/>
          <w:lang w:val="en-US" w:eastAsia="zh-CN"/>
        </w:rPr>
        <w:t>5.11.1</w:t>
      </w:r>
      <w:r>
        <w:rPr>
          <w:rFonts w:hint="eastAsia" w:cs="Arial"/>
          <w:szCs w:val="28"/>
          <w:lang w:val="en-US" w:eastAsia="zh-CN"/>
        </w:rPr>
        <w:tab/>
      </w:r>
      <w:r>
        <w:rPr>
          <w:rFonts w:hint="eastAsia" w:cs="Arial"/>
          <w:szCs w:val="28"/>
          <w:lang w:val="en-US" w:eastAsia="zh-CN"/>
        </w:rPr>
        <w:t>Common for 1 band UL and 2 bands UL CA</w:t>
      </w:r>
      <w:bookmarkEnd w:id="1045"/>
      <w:bookmarkEnd w:id="1046"/>
      <w:bookmarkEnd w:id="1047"/>
      <w:bookmarkEnd w:id="1048"/>
    </w:p>
    <w:p>
      <w:pPr>
        <w:pStyle w:val="6"/>
        <w:keepNext/>
        <w:keepLines/>
        <w:pageBreakBefore w:val="0"/>
        <w:kinsoku/>
        <w:wordWrap/>
        <w:topLinePunct w:val="0"/>
        <w:bidi w:val="0"/>
        <w:rPr>
          <w:lang w:eastAsia="zh-CN"/>
        </w:rPr>
      </w:pPr>
      <w:bookmarkStart w:id="1049" w:name="_Toc157"/>
      <w:bookmarkStart w:id="1050" w:name="_Toc196229477"/>
      <w:bookmarkStart w:id="1051" w:name="_Toc30656"/>
      <w:bookmarkStart w:id="1052" w:name="_Toc13082"/>
      <w:r>
        <w:rPr>
          <w:rFonts w:hint="eastAsia"/>
          <w:lang w:eastAsia="zh-CN"/>
        </w:rPr>
        <w:t>5.11.1.1</w:t>
      </w:r>
      <w:r>
        <w:rPr>
          <w:rFonts w:hint="eastAsia"/>
          <w:lang w:eastAsia="zh-CN"/>
        </w:rPr>
        <w:tab/>
      </w:r>
      <w:r>
        <w:rPr>
          <w:rFonts w:hint="eastAsia"/>
          <w:lang w:eastAsia="zh-CN"/>
        </w:rPr>
        <w:t>Operating bands for CA</w:t>
      </w:r>
      <w:bookmarkEnd w:id="1049"/>
      <w:bookmarkEnd w:id="1050"/>
      <w:bookmarkEnd w:id="1051"/>
      <w:bookmarkEnd w:id="1052"/>
    </w:p>
    <w:p>
      <w:pPr>
        <w:pStyle w:val="114"/>
        <w:keepNext/>
        <w:keepLines/>
        <w:pageBreakBefore w:val="0"/>
        <w:kinsoku/>
        <w:wordWrap/>
        <w:topLinePunct w:val="0"/>
        <w:bidi w:val="0"/>
        <w:rPr>
          <w:rFonts w:cs="Arial"/>
          <w:lang w:eastAsia="ja-JP"/>
        </w:rPr>
      </w:pPr>
      <w:r>
        <w:rPr>
          <w:rFonts w:cs="Arial"/>
        </w:rPr>
        <w:t xml:space="preserve">Table </w:t>
      </w:r>
      <w:r>
        <w:rPr>
          <w:rFonts w:hint="eastAsia" w:cs="Arial"/>
          <w:lang w:val="en-US" w:eastAsia="zh-CN"/>
        </w:rPr>
        <w:t>5.11</w:t>
      </w:r>
      <w:r>
        <w:rPr>
          <w:rFonts w:cs="Arial"/>
          <w:lang w:eastAsia="zh-CN"/>
        </w:rPr>
        <w:t>.</w:t>
      </w:r>
      <w:r>
        <w:rPr>
          <w:rFonts w:cs="Arial"/>
          <w:lang w:val="en-US" w:eastAsia="zh-CN"/>
        </w:rPr>
        <w:t>1</w:t>
      </w:r>
      <w:r>
        <w:rPr>
          <w:rFonts w:cs="Arial"/>
          <w:lang w:eastAsia="zh-CN"/>
        </w:rPr>
        <w:t>.1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n20+n77</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lang w:eastAsia="ja-JP"/>
              </w:rPr>
              <w:t>NR</w:t>
            </w:r>
            <w:r>
              <w:rPr>
                <w:rFonts w:eastAsia="Malgun Gothic" w:cs="Arial"/>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Duplex</w:t>
            </w:r>
          </w:p>
          <w:p>
            <w:pPr>
              <w:pStyle w:val="105"/>
              <w:keepNext/>
              <w:keepLines/>
              <w:pageBreakBefore w:val="0"/>
              <w:kinsoku/>
              <w:wordWrap/>
              <w:topLinePunct w:val="0"/>
              <w:bidi w:val="0"/>
              <w:rPr>
                <w:rFonts w:ascii="Times New Roman" w:hAnsi="Times New Roman" w:eastAsia="Malgun Gothic"/>
              </w:rPr>
            </w:pPr>
            <w:r>
              <w:rPr>
                <w:rFonts w:eastAsia="Malgun Gothic" w:cs="Arial"/>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n20</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832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eastAsia="宋体"/>
                <w:sz w:val="18"/>
                <w:lang w:val="en-US" w:eastAsia="zh-CN"/>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862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791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821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n77</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3300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4200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3300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1053" w:name="_Toc196229478"/>
      <w:bookmarkStart w:id="1054" w:name="_Toc10772"/>
      <w:bookmarkStart w:id="1055" w:name="_Toc16545"/>
      <w:bookmarkStart w:id="1056" w:name="_Toc31471"/>
      <w:r>
        <w:rPr>
          <w:rFonts w:hint="eastAsia"/>
          <w:lang w:eastAsia="zh-CN"/>
        </w:rPr>
        <w:t>5.11.1.2</w:t>
      </w:r>
      <w:r>
        <w:rPr>
          <w:rFonts w:hint="eastAsia"/>
          <w:lang w:eastAsia="zh-CN"/>
        </w:rPr>
        <w:tab/>
      </w:r>
      <w:r>
        <w:rPr>
          <w:rFonts w:hint="eastAsia"/>
          <w:lang w:eastAsia="zh-CN"/>
        </w:rPr>
        <w:t>Channel bandwidths per operating band for CA</w:t>
      </w:r>
      <w:bookmarkEnd w:id="1053"/>
      <w:bookmarkEnd w:id="1054"/>
      <w:bookmarkEnd w:id="1055"/>
      <w:bookmarkEnd w:id="1056"/>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5.11</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n20+n77</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szCs w:val="18"/>
                <w:lang w:val="en-US" w:eastAsia="zh-CN"/>
              </w:rPr>
              <w:t>n20A-</w:t>
            </w:r>
            <w:r>
              <w:rPr>
                <w:rFonts w:hint="eastAsia"/>
                <w:szCs w:val="18"/>
                <w:lang w:val="en-US" w:eastAsia="zh-CN"/>
              </w:rPr>
              <w:t>n</w:t>
            </w:r>
            <w:r>
              <w:rPr>
                <w:szCs w:val="18"/>
                <w:lang w:val="en-US" w:eastAsia="zh-CN"/>
              </w:rPr>
              <w:t>77A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77</w:t>
            </w:r>
            <w:r>
              <w:rPr>
                <w:szCs w:val="18"/>
                <w:lang w:val="sv-SE" w:eastAsia="ja-JP"/>
              </w:rPr>
              <w:t>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n20</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szCs w:val="18"/>
                <w:lang w:val="en-US" w:eastAsia="zh-CN"/>
              </w:rPr>
            </w:pPr>
            <w:r>
              <w:rPr>
                <w:rFonts w:ascii="Arial" w:hAnsi="Arial" w:eastAsia="宋体" w:cs="Arial"/>
                <w:sz w:val="18"/>
                <w:szCs w:val="18"/>
                <w:lang w:val="en-US" w:eastAsia="zh-CN" w:bidi="ar"/>
              </w:rPr>
              <w:t>5, 10, 15, 20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n77</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10, 15, 20, 25, 30, 40, 50, 60, 70, 80, 90, 100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rFonts w:hint="eastAsia"/>
                <w:szCs w:val="18"/>
                <w:lang w:eastAsia="zh-CN"/>
              </w:rPr>
              <w:t>CA</w:t>
            </w:r>
            <w:r>
              <w:rPr>
                <w:szCs w:val="18"/>
              </w:rPr>
              <w:t>_</w:t>
            </w:r>
            <w:r>
              <w:rPr>
                <w:szCs w:val="18"/>
                <w:lang w:val="en-US" w:eastAsia="zh-CN"/>
              </w:rPr>
              <w:t>n20A-</w:t>
            </w:r>
            <w:r>
              <w:rPr>
                <w:rFonts w:hint="eastAsia"/>
                <w:szCs w:val="18"/>
                <w:lang w:val="en-US" w:eastAsia="zh-CN"/>
              </w:rPr>
              <w:t>n</w:t>
            </w:r>
            <w:r>
              <w:rPr>
                <w:szCs w:val="18"/>
                <w:lang w:val="en-US" w:eastAsia="zh-CN"/>
              </w:rPr>
              <w:t>77(2A)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77</w:t>
            </w:r>
            <w:r>
              <w:rPr>
                <w:szCs w:val="18"/>
                <w:lang w:val="sv-SE" w:eastAsia="ja-JP"/>
              </w:rPr>
              <w:t>A</w:t>
            </w:r>
          </w:p>
        </w:tc>
        <w:tc>
          <w:tcPr>
            <w:tcW w:w="730"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n20</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5, 10, 15, 20</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n77</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CA_n77(2A)_BCS0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bl>
    <w:p>
      <w:pPr>
        <w:pStyle w:val="113"/>
        <w:keepNext/>
        <w:keepLines/>
        <w:pageBreakBefore w:val="0"/>
        <w:kinsoku/>
        <w:wordWrap/>
        <w:topLinePunct w:val="0"/>
        <w:bidi w:val="0"/>
        <w:ind w:left="284" w:firstLine="0"/>
        <w:rPr>
          <w:color w:val="auto"/>
        </w:rPr>
      </w:pPr>
    </w:p>
    <w:p>
      <w:pPr>
        <w:pStyle w:val="6"/>
        <w:keepNext/>
        <w:keepLines/>
        <w:pageBreakBefore w:val="0"/>
        <w:kinsoku/>
        <w:wordWrap/>
        <w:topLinePunct w:val="0"/>
        <w:bidi w:val="0"/>
        <w:rPr>
          <w:lang w:eastAsia="zh-CN"/>
        </w:rPr>
      </w:pPr>
      <w:bookmarkStart w:id="1057" w:name="_Toc32217"/>
      <w:bookmarkStart w:id="1058" w:name="_Toc16654"/>
      <w:bookmarkStart w:id="1059" w:name="_Toc196229479"/>
      <w:bookmarkStart w:id="1060" w:name="_Toc16853"/>
      <w:r>
        <w:rPr>
          <w:rFonts w:hint="eastAsia"/>
          <w:lang w:eastAsia="zh-CN"/>
        </w:rPr>
        <w:t>5.11.1.3</w:t>
      </w:r>
      <w:r>
        <w:rPr>
          <w:rFonts w:hint="eastAsia"/>
          <w:lang w:eastAsia="zh-CN"/>
        </w:rPr>
        <w:tab/>
      </w:r>
      <w:r>
        <w:rPr>
          <w:rFonts w:hint="eastAsia"/>
          <w:lang w:eastAsia="zh-CN"/>
        </w:rPr>
        <w:t>UE co-existence studies</w:t>
      </w:r>
      <w:bookmarkEnd w:id="1057"/>
      <w:bookmarkEnd w:id="1058"/>
      <w:bookmarkEnd w:id="1059"/>
      <w:bookmarkEnd w:id="1060"/>
    </w:p>
    <w:p>
      <w:pPr>
        <w:keepNext/>
        <w:keepLines/>
        <w:pageBreakBefore w:val="0"/>
        <w:kinsoku/>
        <w:wordWrap/>
        <w:topLinePunct w:val="0"/>
        <w:bidi w:val="0"/>
      </w:pPr>
      <w:r>
        <w:rPr>
          <w:rFonts w:eastAsia="MS Mincho"/>
          <w:lang w:eastAsia="zh-CN"/>
        </w:rPr>
        <w:t xml:space="preserve">Table </w:t>
      </w:r>
      <w:r>
        <w:rPr>
          <w:rFonts w:hint="eastAsia" w:eastAsia="MS Mincho"/>
          <w:lang w:val="en-US" w:eastAsia="zh-CN"/>
        </w:rPr>
        <w:t>5.11</w:t>
      </w:r>
      <w:r>
        <w:rPr>
          <w:rFonts w:eastAsia="MS Mincho"/>
          <w:lang w:eastAsia="zh-CN"/>
        </w:rPr>
        <w:t>.</w:t>
      </w:r>
      <w:r>
        <w:rPr>
          <w:rFonts w:eastAsia="MS Mincho"/>
          <w:lang w:val="en-US" w:eastAsia="zh-CN"/>
        </w:rPr>
        <w:t>1.3</w:t>
      </w:r>
      <w:r>
        <w:rPr>
          <w:rFonts w:eastAsia="MS Mincho"/>
          <w:lang w:eastAsia="zh-CN"/>
        </w:rPr>
        <w:t>-1 summarizes frequency ranges where harmonics and/or harmonics mixing occur for CA_</w:t>
      </w:r>
      <w:r>
        <w:rPr>
          <w:rFonts w:eastAsia="MS Mincho"/>
          <w:lang w:val="en-US" w:eastAsia="zh-CN"/>
        </w:rPr>
        <w:t>n20</w:t>
      </w:r>
      <w:r>
        <w:rPr>
          <w:rFonts w:eastAsia="MS Mincho"/>
          <w:lang w:eastAsia="zh-CN"/>
        </w:rPr>
        <w:t>-</w:t>
      </w:r>
      <w:r>
        <w:rPr>
          <w:rFonts w:eastAsia="MS Mincho"/>
          <w:lang w:val="en-US" w:eastAsia="zh-CN"/>
        </w:rPr>
        <w:t>n77</w:t>
      </w:r>
      <w:r>
        <w:rPr>
          <w:rFonts w:eastAsia="MS Mincho"/>
          <w:lang w:eastAsia="zh-CN"/>
        </w:rPr>
        <w:t>.</w:t>
      </w:r>
    </w:p>
    <w:p>
      <w:pPr>
        <w:pStyle w:val="114"/>
        <w:keepNext/>
        <w:keepLines/>
        <w:pageBreakBefore w:val="0"/>
        <w:kinsoku/>
        <w:wordWrap/>
        <w:topLinePunct w:val="0"/>
        <w:bidi w:val="0"/>
        <w:rPr>
          <w:rFonts w:cs="Arial"/>
          <w:kern w:val="2"/>
          <w:lang w:val="en-US" w:eastAsia="zh-CN"/>
        </w:rPr>
      </w:pPr>
      <w:r>
        <w:rPr>
          <w:rFonts w:hint="eastAsia"/>
          <w:lang w:val="en-US" w:eastAsia="zh-CN"/>
        </w:rPr>
        <w:t>T</w:t>
      </w:r>
      <w:r>
        <w:rPr>
          <w:lang w:val="en-US" w:eastAsia="zh-CN"/>
        </w:rPr>
        <w:t xml:space="preserve">able </w:t>
      </w:r>
      <w:r>
        <w:rPr>
          <w:rFonts w:hint="eastAsia"/>
          <w:lang w:val="en-US" w:eastAsia="zh-CN"/>
        </w:rPr>
        <w:t>5.11</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rPr>
            </w:pPr>
            <w:r>
              <w:rPr>
                <w:rFonts w:ascii="Calibri" w:hAnsi="Calibri" w:cs="Calibri"/>
                <w:sz w:val="22"/>
                <w:szCs w:val="22"/>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4"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4160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00" w:hRule="atLeast"/>
          <w:jc w:val="center"/>
        </w:trPr>
        <w:tc>
          <w:tcPr>
            <w:tcW w:w="865" w:type="dxa"/>
            <w:tcBorders>
              <w:top w:val="single" w:color="auto" w:sz="4"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pl-PL"/>
              </w:rPr>
            </w:pPr>
            <w:r>
              <w:rPr>
                <w:rFonts w:ascii="Arial" w:hAnsi="Arial" w:cs="Arial"/>
                <w:b/>
                <w:bCs/>
                <w:sz w:val="18"/>
                <w:szCs w:val="18"/>
                <w:lang w:val="pl-PL"/>
              </w:rPr>
              <w:t>n77</w:t>
            </w:r>
          </w:p>
        </w:tc>
        <w:tc>
          <w:tcPr>
            <w:tcW w:w="1055" w:type="dxa"/>
            <w:tcBorders>
              <w:top w:val="single" w:color="auto" w:sz="4"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single" w:color="auto" w:sz="4"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4310</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rPr>
            </w:pPr>
            <w:r>
              <w:rPr>
                <w:rFonts w:ascii="Calibri" w:hAnsi="Calibri" w:cs="Calibri"/>
                <w:sz w:val="22"/>
                <w:szCs w:val="22"/>
              </w:rPr>
              <w:t> </w:t>
            </w:r>
          </w:p>
        </w:tc>
      </w:tr>
      <w:tr>
        <w:tblPrEx>
          <w:tblCellMar>
            <w:top w:w="0" w:type="dxa"/>
            <w:left w:w="108" w:type="dxa"/>
            <w:bottom w:w="0" w:type="dxa"/>
            <w:right w:w="108" w:type="dxa"/>
          </w:tblCellMar>
        </w:tblPrEx>
        <w:trPr>
          <w:trHeight w:val="345" w:hRule="atLeast"/>
          <w:jc w:val="center"/>
        </w:trPr>
        <w:tc>
          <w:tcPr>
            <w:tcW w:w="865"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DL1</w:t>
            </w:r>
          </w:p>
        </w:tc>
        <w:tc>
          <w:tcPr>
            <w:tcW w:w="1055"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92D05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9900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12600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16800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UL</w:t>
            </w:r>
            <w:r>
              <w:rPr>
                <w:rFonts w:ascii="Arial" w:hAnsi="Arial" w:cs="Arial"/>
                <w:sz w:val="18"/>
                <w:szCs w:val="18"/>
                <w:lang w:val="en-US"/>
              </w:rPr>
              <w:t>4 and UL5</w:t>
            </w:r>
            <w:r>
              <w:rPr>
                <w:rFonts w:ascii="Arial" w:hAnsi="Arial" w:cs="Arial"/>
                <w:sz w:val="18"/>
                <w:szCs w:val="18"/>
              </w:rPr>
              <w:t xml:space="preserve"> falls inside n</w:t>
            </w:r>
            <w:r>
              <w:rPr>
                <w:rFonts w:ascii="Arial" w:hAnsi="Arial" w:cs="Arial"/>
                <w:sz w:val="18"/>
                <w:szCs w:val="18"/>
                <w:lang w:val="en-US"/>
              </w:rPr>
              <w:t>77</w:t>
            </w:r>
            <w:r>
              <w:rPr>
                <w:rFonts w:ascii="Arial" w:hAnsi="Arial" w:cs="Arial"/>
                <w:sz w:val="18"/>
                <w:szCs w:val="18"/>
              </w:rPr>
              <w:t xml:space="preserve"> DL</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pl-PL"/>
              </w:rPr>
            </w:pPr>
            <w:r>
              <w:rPr>
                <w:rFonts w:ascii="Arial" w:hAnsi="Arial" w:cs="Arial"/>
                <w:b/>
                <w:bCs/>
                <w:sz w:val="18"/>
                <w:szCs w:val="18"/>
                <w:lang w:val="pl-PL"/>
              </w:rPr>
              <w:t>n77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UL5</w:t>
            </w:r>
          </w:p>
        </w:tc>
        <w:tc>
          <w:tcPr>
            <w:tcW w:w="156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9900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16500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862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791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821</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DL5 falls inside n77 DL</w:t>
            </w:r>
          </w:p>
        </w:tc>
      </w:tr>
      <w:tr>
        <w:tblPrEx>
          <w:tblCellMar>
            <w:top w:w="0" w:type="dxa"/>
            <w:left w:w="108" w:type="dxa"/>
            <w:bottom w:w="0" w:type="dxa"/>
            <w:right w:w="108" w:type="dxa"/>
          </w:tblCellMar>
        </w:tblPrEx>
        <w:trPr>
          <w:trHeight w:val="315"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noWrap/>
            <w:vAlign w:val="center"/>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rPr>
                <w:b/>
                <w:bCs/>
              </w:rPr>
            </w:pPr>
            <w:r>
              <w:rPr>
                <w:lang w:val="en-US"/>
              </w:rPr>
              <w:t xml:space="preserve">        </w:t>
            </w:r>
            <w:r>
              <w:rPr>
                <w:rFonts w:hint="eastAsia" w:eastAsia="宋体"/>
                <w:lang w:val="en-US" w:eastAsia="zh-CN"/>
              </w:rPr>
              <w:t xml:space="preserve">    </w:t>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keepNext/>
              <w:keepLines/>
              <w:pageBreakBefore w:val="0"/>
              <w:kinsoku/>
              <w:wordWrap/>
              <w:topLinePunct w:val="0"/>
              <w:bidi w:val="0"/>
              <w:spacing w:after="0"/>
              <w:rPr>
                <w:rFonts w:ascii="Arial" w:hAnsi="Arial" w:cs="Arial"/>
                <w:sz w:val="18"/>
                <w:szCs w:val="18"/>
                <w:lang w:val="en-US"/>
              </w:rPr>
            </w:pPr>
            <w:r>
              <w:rPr>
                <w:rFonts w:hint="eastAsia" w:ascii="Arial" w:hAnsi="Arial" w:eastAsia="宋体" w:cs="Arial"/>
                <w:sz w:val="18"/>
                <w:szCs w:val="18"/>
                <w:lang w:val="en-US" w:eastAsia="zh-CN"/>
              </w:rPr>
              <w:t>NOTE</w:t>
            </w:r>
            <w:r>
              <w:rPr>
                <w:rFonts w:ascii="Arial" w:hAnsi="Arial" w:cs="Arial"/>
                <w:sz w:val="18"/>
                <w:szCs w:val="18"/>
                <w:lang w:val="en-US"/>
              </w:rPr>
              <w:t xml:space="preserve"> </w:t>
            </w:r>
            <w:r>
              <w:rPr>
                <w:rFonts w:ascii="Arial" w:hAnsi="Arial" w:cs="Arial"/>
                <w:sz w:val="18"/>
                <w:szCs w:val="18"/>
                <w:lang w:val="en-US" w:eastAsia="zh-CN"/>
              </w:rPr>
              <w:t>4</w:t>
            </w:r>
            <w:r>
              <w:rPr>
                <w:rFonts w:ascii="Arial" w:hAnsi="Arial" w:cs="Arial"/>
                <w:sz w:val="18"/>
                <w:szCs w:val="18"/>
                <w:lang w:val="en-US"/>
              </w:rPr>
              <w:t>: For harmonic mixing, near-miss cases only apply for UL1 and odd DL</w:t>
            </w:r>
            <w:r>
              <w:rPr>
                <w:rFonts w:ascii="Arial" w:hAnsi="Arial" w:cs="Arial"/>
                <w:sz w:val="18"/>
                <w:szCs w:val="18"/>
                <w:lang w:val="en-US" w:eastAsia="zh-CN"/>
              </w:rPr>
              <w:t>y</w:t>
            </w:r>
            <w:r>
              <w:rPr>
                <w:rFonts w:ascii="Arial" w:hAnsi="Arial" w:cs="Arial"/>
                <w:sz w:val="18"/>
                <w:szCs w:val="18"/>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5.11</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w:t>
      </w:r>
      <w:r>
        <w:rPr>
          <w:rFonts w:eastAsia="MS Mincho"/>
          <w:lang w:eastAsia="zh-CN"/>
        </w:rPr>
        <w:t>CA_</w:t>
      </w:r>
      <w:r>
        <w:rPr>
          <w:rFonts w:eastAsia="MS Mincho"/>
          <w:lang w:val="en-US" w:eastAsia="zh-CN"/>
        </w:rPr>
        <w:t>n20</w:t>
      </w:r>
      <w:r>
        <w:rPr>
          <w:rFonts w:eastAsia="MS Mincho"/>
          <w:lang w:eastAsia="zh-CN"/>
        </w:rPr>
        <w:t>-</w:t>
      </w:r>
      <w:r>
        <w:rPr>
          <w:rFonts w:eastAsia="MS Mincho"/>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5.11.1.3-2: Cross-band isolation analysis</w:t>
      </w:r>
    </w:p>
    <w:tbl>
      <w:tblPr>
        <w:tblStyle w:val="89"/>
        <w:tblW w:w="5556" w:type="pct"/>
        <w:tblInd w:w="-411" w:type="dxa"/>
        <w:tblLayout w:type="fixed"/>
        <w:tblCellMar>
          <w:top w:w="0" w:type="dxa"/>
          <w:left w:w="108" w:type="dxa"/>
          <w:bottom w:w="0" w:type="dxa"/>
          <w:right w:w="108" w:type="dxa"/>
        </w:tblCellMar>
      </w:tblPr>
      <w:tblGrid>
        <w:gridCol w:w="1617"/>
        <w:gridCol w:w="2382"/>
        <w:gridCol w:w="2284"/>
        <w:gridCol w:w="2330"/>
        <w:gridCol w:w="2340"/>
      </w:tblGrid>
      <w:tr>
        <w:tblPrEx>
          <w:tblCellMar>
            <w:top w:w="0" w:type="dxa"/>
            <w:left w:w="108" w:type="dxa"/>
            <w:bottom w:w="0" w:type="dxa"/>
            <w:right w:w="108" w:type="dxa"/>
          </w:tblCellMar>
        </w:tblPrEx>
        <w:trPr>
          <w:trHeight w:val="56" w:hRule="atLeast"/>
        </w:trPr>
        <w:tc>
          <w:tcPr>
            <w:tcW w:w="738"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n77</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104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8"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Minimum CBW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Maximum CBW</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8"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4"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882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902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4400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772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922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4500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942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962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4700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No overlap</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No overlap</w:t>
            </w:r>
          </w:p>
        </w:tc>
      </w:tr>
      <w:tr>
        <w:tblPrEx>
          <w:tblCellMar>
            <w:top w:w="0" w:type="dxa"/>
            <w:left w:w="108" w:type="dxa"/>
            <w:bottom w:w="0" w:type="dxa"/>
            <w:right w:w="108" w:type="dxa"/>
          </w:tblCellMar>
        </w:tblPrEx>
        <w:trPr>
          <w:trHeight w:val="737"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1:</w:t>
            </w:r>
            <w:r>
              <w:tab/>
            </w:r>
            <w:r>
              <w:t>Even if there is no overlap up to ACLR5, MSD beyond the ACLR5 range should be evaluated further if:</w:t>
            </w:r>
          </w:p>
          <w:p>
            <w:pPr>
              <w:pStyle w:val="120"/>
              <w:keepNext/>
              <w:keepLines/>
              <w:pageBreakBefore w:val="0"/>
              <w:kinsoku/>
              <w:wordWrap/>
              <w:topLinePunct w:val="0"/>
              <w:bidi w:val="0"/>
              <w:ind w:left="855" w:leftChars="315" w:hanging="225" w:hangingChars="125"/>
              <w:rPr>
                <w:lang w:val="en-US" w:eastAsia="zh-CN"/>
              </w:rPr>
            </w:pPr>
            <w:r>
              <w:rPr>
                <w:rFonts w:hint="eastAsia"/>
                <w:lang w:val="en-US" w:eastAsia="zh-CN"/>
              </w:rPr>
              <w:t xml:space="preserve">- </w:t>
            </w:r>
            <w: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315" w:hanging="225" w:hangingChars="125"/>
            </w:pPr>
            <w:r>
              <w:rPr>
                <w:rFonts w:hint="eastAsia"/>
                <w:lang w:val="en-US" w:eastAsia="zh-CN"/>
              </w:rPr>
              <w:t xml:space="preserve">- </w:t>
            </w:r>
            <w:r>
              <w:t xml:space="preserve">If the DL band is above the UL band, it’s lower frequency edge must be below the UL lowest </w:t>
            </w:r>
            <w:r>
              <w:rPr>
                <w:rFonts w:hint="eastAsia"/>
                <w:lang w:val="en-US" w:eastAsia="zh-CN"/>
              </w:rPr>
              <w:t xml:space="preserve">2nd </w:t>
            </w:r>
            <w:r>
              <w:t>harmonic frequency</w:t>
            </w:r>
          </w:p>
          <w:p>
            <w:pPr>
              <w:pStyle w:val="120"/>
              <w:keepNext/>
              <w:keepLines/>
              <w:pageBreakBefore w:val="0"/>
              <w:kinsoku/>
              <w:wordWrap/>
              <w:topLinePunct w:val="0"/>
              <w:bidi w:val="0"/>
              <w:ind w:left="855" w:leftChars="315" w:hanging="225" w:hangingChars="125"/>
            </w:pPr>
            <w:r>
              <w:rPr>
                <w:rFonts w:hint="eastAsia"/>
                <w:lang w:val="en-US" w:eastAsia="zh-CN"/>
              </w:rPr>
              <w:t xml:space="preserve">- </w:t>
            </w:r>
            <w:r>
              <w:t>As an indicative threshold, if &gt;45dB UL rejection at the DL band frequency can be guaranteed, assuming a -</w:t>
            </w:r>
            <w:r>
              <w:rPr>
                <w:rFonts w:hint="eastAsia"/>
                <w:lang w:val="en-US" w:eastAsia="zh-CN"/>
              </w:rPr>
              <w:t>1</w:t>
            </w:r>
            <w:r>
              <w:t>30dBm/Hz TX noise floor level, the transmitter noise floor related MSD should be negligible</w:t>
            </w:r>
          </w:p>
          <w:p>
            <w:pPr>
              <w:pStyle w:val="120"/>
              <w:keepNext/>
              <w:keepLines/>
              <w:pageBreakBefore w:val="0"/>
              <w:kinsoku/>
              <w:wordWrap/>
              <w:topLinePunct w:val="0"/>
              <w:bidi w:val="0"/>
            </w:pPr>
            <w:r>
              <w:t>NOTE 2:</w:t>
            </w:r>
            <w:r>
              <w:tab/>
            </w:r>
            <w:r>
              <w:t>The maximum UL channel bandwidth of the BCS (noted maxULCBW) is used to calculate the band ACLR ranges</w:t>
            </w:r>
            <w:r>
              <w:rPr>
                <w:rFonts w:hint="eastAsia"/>
                <w:lang w:val="en-US" w:eastAsia="zh-CN"/>
              </w:rPr>
              <w:t xml:space="preserve"> </w:t>
            </w:r>
            <w:r>
              <w:t>while the minimum DL channel bandwidth of the BCS (noted minDLCBW) is used for the DL band victim channel bandwidth.</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1061" w:name="_Toc31560"/>
      <w:bookmarkStart w:id="1062" w:name="_Toc10296"/>
      <w:bookmarkStart w:id="1063" w:name="_Toc31458"/>
      <w:r>
        <w:rPr>
          <w:rFonts w:hint="eastAsia"/>
          <w:lang w:eastAsia="zh-CN"/>
        </w:rPr>
        <w:t>5.11.1.4</w:t>
      </w:r>
      <w:r>
        <w:rPr>
          <w:rFonts w:hint="eastAsia"/>
          <w:lang w:eastAsia="zh-CN"/>
        </w:rPr>
        <w:tab/>
      </w:r>
      <w:r>
        <w:rPr>
          <w:rFonts w:hint="eastAsia"/>
          <w:lang w:eastAsia="zh-CN"/>
        </w:rPr>
        <w:t>∆TIB,c and ∆RIB,c values</w:t>
      </w:r>
      <w:bookmarkEnd w:id="1061"/>
      <w:bookmarkEnd w:id="1062"/>
      <w:bookmarkEnd w:id="1063"/>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w:t>
      </w:r>
      <w:r>
        <w:rPr>
          <w:lang w:val="en-US" w:eastAsia="zh-CN"/>
        </w:rPr>
        <w:t>41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DC_20_n77.</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5.11</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CA_n20-n77</w:t>
            </w:r>
          </w:p>
        </w:tc>
        <w:tc>
          <w:tcPr>
            <w:tcW w:w="2952" w:type="dxa"/>
          </w:tcPr>
          <w:p>
            <w:pPr>
              <w:pStyle w:val="106"/>
              <w:keepNext/>
              <w:keepLines/>
              <w:pageBreakBefore w:val="0"/>
              <w:kinsoku/>
              <w:wordWrap/>
              <w:topLinePunct w:val="0"/>
              <w:bidi w:val="0"/>
              <w:spacing w:line="260" w:lineRule="auto"/>
              <w:rPr>
                <w:lang w:val="en-US" w:eastAsia="zh-CN"/>
              </w:rPr>
            </w:pPr>
            <w:r>
              <w:rPr>
                <w:lang w:eastAsia="zh-TW"/>
              </w:rPr>
              <w:t>0.6</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w:t>
            </w:r>
            <w:r>
              <w:rPr>
                <w:lang w:eastAsia="zh-TW"/>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keepNext/>
        <w:keepLines/>
        <w:pageBreakBefore w:val="0"/>
        <w:kinsoku/>
        <w:wordWrap/>
        <w:topLinePunct w:val="0"/>
        <w:bidi w:val="0"/>
        <w:rPr>
          <w:rFonts w:ascii="Arial" w:hAnsi="Arial" w:cs="Arial"/>
        </w:rPr>
      </w:pPr>
    </w:p>
    <w:p>
      <w:pPr>
        <w:pStyle w:val="114"/>
        <w:keepNext/>
        <w:keepLines/>
        <w:pageBreakBefore w:val="0"/>
        <w:kinsoku/>
        <w:wordWrap/>
        <w:topLinePunct w:val="0"/>
        <w:bidi w:val="0"/>
        <w:rPr>
          <w:rFonts w:cs="Arial"/>
          <w:lang w:eastAsia="zh-CN"/>
        </w:rPr>
      </w:pPr>
      <w:r>
        <w:rPr>
          <w:rFonts w:cs="Arial"/>
        </w:rPr>
        <w:t xml:space="preserve">Table </w:t>
      </w:r>
      <w:r>
        <w:rPr>
          <w:rFonts w:hint="eastAsia" w:cs="Arial"/>
          <w:lang w:val="en-US" w:eastAsia="zh-CN"/>
        </w:rPr>
        <w:t>5.11</w:t>
      </w:r>
      <w:r>
        <w:rPr>
          <w:rFonts w:cs="Arial"/>
          <w:lang w:val="en-US" w:eastAsia="zh-CN"/>
        </w:rPr>
        <w:t>.1.</w:t>
      </w:r>
      <w:r>
        <w:rPr>
          <w:rFonts w:cs="Arial"/>
        </w:rPr>
        <w:t>4-2: ΔR</w:t>
      </w:r>
      <w:r>
        <w:rPr>
          <w:rFonts w:cs="Arial"/>
          <w:vertAlign w:val="subscript"/>
        </w:rPr>
        <w:t>IB</w:t>
      </w:r>
      <w:r>
        <w:rPr>
          <w:rFonts w:cs="Arial"/>
          <w:vertAlign w:val="subscript"/>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pStyle w:val="105"/>
              <w:keepNext/>
              <w:keepLines/>
              <w:pageBreakBefore w:val="0"/>
              <w:kinsoku/>
              <w:wordWrap/>
              <w:topLinePunct w:val="0"/>
              <w:bidi w:val="0"/>
            </w:pPr>
            <w:r>
              <w:t>Inter-band CA combination</w:t>
            </w:r>
          </w:p>
        </w:tc>
        <w:tc>
          <w:tcPr>
            <w:tcW w:w="5904"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pStyle w:val="105"/>
              <w:keepNext/>
              <w:keepLines/>
              <w:pageBreakBefore w:val="0"/>
              <w:kinsoku/>
              <w:wordWrap/>
              <w:topLinePunct w:val="0"/>
              <w:bidi w:val="0"/>
            </w:pPr>
          </w:p>
        </w:tc>
        <w:tc>
          <w:tcPr>
            <w:tcW w:w="5904"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pStyle w:val="106"/>
              <w:keepNext/>
              <w:keepLines/>
              <w:pageBreakBefore w:val="0"/>
              <w:kinsoku/>
              <w:wordWrap/>
              <w:topLinePunct w:val="0"/>
              <w:bidi w:val="0"/>
            </w:pPr>
            <w:r>
              <w:rPr>
                <w:lang w:val="en-US"/>
              </w:rPr>
              <w:t>CA_n20-n77</w:t>
            </w:r>
          </w:p>
        </w:tc>
        <w:tc>
          <w:tcPr>
            <w:tcW w:w="2952" w:type="dxa"/>
          </w:tcPr>
          <w:p>
            <w:pPr>
              <w:pStyle w:val="106"/>
              <w:keepNext/>
              <w:keepLines/>
              <w:pageBreakBefore w:val="0"/>
              <w:kinsoku/>
              <w:wordWrap/>
              <w:topLinePunct w:val="0"/>
              <w:bidi w:val="0"/>
              <w:rPr>
                <w:lang w:eastAsia="ja-JP"/>
              </w:rPr>
            </w:pPr>
            <w:r>
              <w:rPr>
                <w:lang w:eastAsia="zh-CN"/>
              </w:rPr>
              <w:t>-</w:t>
            </w:r>
          </w:p>
        </w:tc>
        <w:tc>
          <w:tcPr>
            <w:tcW w:w="2952" w:type="dxa"/>
          </w:tcPr>
          <w:p>
            <w:pPr>
              <w:pStyle w:val="106"/>
              <w:keepNext/>
              <w:keepLines/>
              <w:pageBreakBefore w:val="0"/>
              <w:kinsoku/>
              <w:wordWrap/>
              <w:topLinePunct w:val="0"/>
              <w:bidi w:val="0"/>
              <w:rPr>
                <w:lang w:eastAsia="ja-JP"/>
              </w:rPr>
            </w:pPr>
            <w:r>
              <w:rPr>
                <w:lang w:eastAsia="ja-JP"/>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rFonts w:cs="Arial"/>
                <w:lang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21"/>
                <w:lang w:eastAsia="zh-CN"/>
              </w:rPr>
              <w:t xml:space="preserve"> “-” denotes ΔR</w:t>
            </w:r>
            <w:r>
              <w:rPr>
                <w:rFonts w:cs="Arial"/>
                <w:szCs w:val="21"/>
                <w:vertAlign w:val="subscript"/>
                <w:lang w:eastAsia="zh-CN"/>
              </w:rPr>
              <w:t>IB,c</w:t>
            </w:r>
            <w:r>
              <w:rPr>
                <w:rFonts w:cs="Arial"/>
                <w:szCs w:val="21"/>
                <w:lang w:eastAsia="zh-CN"/>
              </w:rPr>
              <w:t xml:space="preserve"> = 0.</w:t>
            </w:r>
          </w:p>
          <w:p>
            <w:pPr>
              <w:pStyle w:val="120"/>
              <w:keepNext/>
              <w:keepLines/>
              <w:pageBreakBefore w:val="0"/>
              <w:kinsoku/>
              <w:wordWrap/>
              <w:topLinePunct w:val="0"/>
              <w:bidi w:val="0"/>
              <w:rPr>
                <w:lang w:val="en-US" w:eastAsia="zh-CN"/>
              </w:rPr>
            </w:pPr>
            <w:r>
              <w:rPr>
                <w:rFonts w:cs="Arial"/>
              </w:rPr>
              <w:t xml:space="preserve">NOTE </w:t>
            </w:r>
            <w:r>
              <w:rPr>
                <w:rFonts w:cs="Arial"/>
                <w:vertAlign w:val="superscript"/>
                <w:lang w:eastAsia="zh-CN"/>
              </w:rPr>
              <w:t>**</w:t>
            </w:r>
            <w:r>
              <w:rPr>
                <w:rFonts w:cs="Arial"/>
              </w:rPr>
              <w:t>:</w:t>
            </w:r>
            <w:r>
              <w:rPr>
                <w:rFonts w:cs="Arial"/>
              </w:rPr>
              <w:tab/>
            </w:r>
            <w:r>
              <w:rPr>
                <w:rFonts w:cs="Arial" w:asciiTheme="minorHAnsi" w:hAnsiTheme="minorHAnsi"/>
                <w:szCs w:val="18"/>
                <w:lang w:eastAsia="zh-CN"/>
              </w:rPr>
              <w:t xml:space="preserve">The component band order in the configuration should be listed by the </w:t>
            </w:r>
            <w:r>
              <w:rPr>
                <w:rFonts w:asciiTheme="minorHAnsi" w:hAnsiTheme="minorHAnsi" w:cstheme="minorHAnsi"/>
                <w:szCs w:val="18"/>
              </w:rPr>
              <w:t>order</w:t>
            </w:r>
            <w:r>
              <w:rPr>
                <w:rFonts w:cs="Arial" w:asciiTheme="minorHAnsi" w:hAnsiTheme="minorHAnsi"/>
                <w:szCs w:val="18"/>
                <w:lang w:eastAsia="zh-CN"/>
              </w:rPr>
              <w:t xml:space="preserve"> of NR band</w:t>
            </w:r>
            <w:r>
              <w:rPr>
                <w:rFonts w:cs="Arial"/>
                <w:lang w:eastAsia="zh-CN"/>
              </w:rPr>
              <w:t xml:space="preserve">s, </w:t>
            </w:r>
            <w:r>
              <w:rPr>
                <w:szCs w:val="18"/>
                <w:lang w:eastAsia="zh-CN"/>
              </w:rPr>
              <w:t xml:space="preserve">such as for </w:t>
            </w:r>
            <w:r>
              <w:t>CA</w:t>
            </w:r>
            <w:r>
              <w:rPr>
                <w:lang w:val="sv-SE"/>
              </w:rPr>
              <w:t>_n1-n77</w:t>
            </w:r>
            <w:r>
              <w:rPr>
                <w:szCs w:val="18"/>
                <w:lang w:eastAsia="zh-CN"/>
              </w:rPr>
              <w:t xml:space="preserve"> the band order from left to right is n1 and n77</w:t>
            </w:r>
            <w:r>
              <w:rPr>
                <w:rFonts w:cs="Arial"/>
                <w:lang w:eastAsia="zh-CN"/>
              </w:rPr>
              <w:t>.</w:t>
            </w:r>
          </w:p>
        </w:tc>
      </w:tr>
    </w:tbl>
    <w:p>
      <w:pPr>
        <w:pStyle w:val="6"/>
        <w:keepNext/>
        <w:keepLines/>
        <w:pageBreakBefore w:val="0"/>
        <w:kinsoku/>
        <w:wordWrap/>
        <w:topLinePunct w:val="0"/>
        <w:bidi w:val="0"/>
        <w:rPr>
          <w:lang w:val="en-US" w:eastAsia="zh-CN"/>
        </w:rPr>
      </w:pPr>
      <w:bookmarkStart w:id="1064" w:name="_Toc25417"/>
      <w:bookmarkStart w:id="1065" w:name="_Toc17987"/>
      <w:bookmarkStart w:id="1066" w:name="_Toc196229480"/>
      <w:bookmarkStart w:id="1067" w:name="_Toc11182"/>
      <w:r>
        <w:rPr>
          <w:rFonts w:hint="eastAsia"/>
          <w:lang w:eastAsia="zh-CN"/>
        </w:rPr>
        <w:t>5.11.1.5</w:t>
      </w:r>
      <w:r>
        <w:rPr>
          <w:rFonts w:hint="eastAsia"/>
          <w:lang w:eastAsia="zh-CN"/>
        </w:rPr>
        <w:tab/>
      </w:r>
      <w:r>
        <w:rPr>
          <w:rFonts w:hint="eastAsia"/>
          <w:lang w:val="en-US" w:eastAsia="zh-CN"/>
        </w:rPr>
        <w:t>REFSENS requirements</w:t>
      </w:r>
      <w:bookmarkEnd w:id="1064"/>
      <w:bookmarkEnd w:id="1065"/>
      <w:bookmarkEnd w:id="1066"/>
      <w:bookmarkEnd w:id="1067"/>
    </w:p>
    <w:p>
      <w:pPr>
        <w:keepNext/>
        <w:keepLines/>
        <w:pageBreakBefore w:val="0"/>
        <w:kinsoku/>
        <w:wordWrap/>
        <w:topLinePunct w:val="0"/>
        <w:bidi w:val="0"/>
        <w:rPr>
          <w:rFonts w:eastAsia="宋体"/>
        </w:rPr>
      </w:pPr>
      <w:r>
        <w:rPr>
          <w:rFonts w:eastAsia="宋体"/>
        </w:rPr>
        <w:t xml:space="preserve">Based on the co-existence studies n20 fourth and fifth harmonic uplink falls into the n77 downlink. The UL harmonic MSD value is based on CA_n20A_n78A, from current meeting document R4-2413019 CR to TS 38.101-1 Rel-18 NR CA Uplink Harmonic clean-up PC3. </w:t>
      </w:r>
    </w:p>
    <w:p>
      <w:pPr>
        <w:pStyle w:val="114"/>
        <w:keepNext/>
        <w:keepLines/>
        <w:pageBreakBefore w:val="0"/>
        <w:kinsoku/>
        <w:wordWrap/>
        <w:topLinePunct w:val="0"/>
        <w:bidi w:val="0"/>
        <w:rPr>
          <w:lang w:val="en-US" w:eastAsia="ja-JP"/>
        </w:rPr>
      </w:pPr>
      <w:r>
        <w:rPr>
          <w:lang w:val="en-US"/>
        </w:rPr>
        <w:t xml:space="preserve">Table </w:t>
      </w:r>
      <w:r>
        <w:rPr>
          <w:rFonts w:hint="eastAsia"/>
          <w:lang w:val="en-US" w:eastAsia="zh-CN"/>
        </w:rPr>
        <w:t>5.11</w:t>
      </w:r>
      <w:r>
        <w:rPr>
          <w:lang w:val="en-US" w:eastAsia="zh-CN"/>
        </w:rPr>
        <w:t>.1.5-1</w:t>
      </w:r>
      <w:r>
        <w:rPr>
          <w:lang w:val="en-US"/>
        </w:rPr>
        <w:t>:</w:t>
      </w:r>
      <w:r>
        <w:rPr>
          <w:lang w:val="zh-CN" w:eastAsia="ja-JP"/>
        </w:rPr>
        <w:t xml:space="preserve"> Reference sensitivity exceptions and uplink/downlink configurations due to UL harmonic from a PC3 aggressor NR UL band for NR DL CA FR</w:t>
      </w:r>
      <w:r>
        <w:rPr>
          <w:lang w:val="en-US" w:eastAsia="ja-JP"/>
        </w:rPr>
        <w:t>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vAlign w:val="center"/>
          </w:tcPr>
          <w:p>
            <w:pPr>
              <w:pStyle w:val="105"/>
              <w:keepNext/>
              <w:keepLines/>
              <w:pageBreakBefore w:val="0"/>
              <w:kinsoku/>
              <w:wordWrap/>
              <w:topLinePunct w:val="0"/>
              <w:bidi w:val="0"/>
            </w:pPr>
            <w:r>
              <w:t>UL band</w:t>
            </w:r>
          </w:p>
        </w:tc>
        <w:tc>
          <w:tcPr>
            <w:tcW w:w="766" w:type="dxa"/>
            <w:vMerge w:val="restart"/>
            <w:vAlign w:val="center"/>
          </w:tcPr>
          <w:p>
            <w:pPr>
              <w:pStyle w:val="105"/>
              <w:keepNext/>
              <w:keepLines/>
              <w:pageBreakBefore w:val="0"/>
              <w:kinsoku/>
              <w:wordWrap/>
              <w:topLinePunct w:val="0"/>
              <w:bidi w:val="0"/>
            </w:pPr>
            <w:r>
              <w:t>DL band</w:t>
            </w:r>
          </w:p>
        </w:tc>
        <w:tc>
          <w:tcPr>
            <w:tcW w:w="1104" w:type="dxa"/>
            <w:vAlign w:val="center"/>
          </w:tcPr>
          <w:p>
            <w:pPr>
              <w:pStyle w:val="105"/>
              <w:keepNext/>
              <w:keepLines/>
              <w:pageBreakBefore w:val="0"/>
              <w:kinsoku/>
              <w:wordWrap/>
              <w:topLinePunct w:val="0"/>
              <w:bidi w:val="0"/>
            </w:pPr>
            <w:r>
              <w:t>UL BW</w:t>
            </w:r>
          </w:p>
        </w:tc>
        <w:tc>
          <w:tcPr>
            <w:tcW w:w="1134" w:type="dxa"/>
            <w:vAlign w:val="center"/>
          </w:tcPr>
          <w:p>
            <w:pPr>
              <w:pStyle w:val="105"/>
              <w:keepNext/>
              <w:keepLines/>
              <w:pageBreakBefore w:val="0"/>
              <w:kinsoku/>
              <w:wordWrap/>
              <w:topLinePunct w:val="0"/>
              <w:bidi w:val="0"/>
              <w:rPr>
                <w:lang w:eastAsia="zh-CN"/>
              </w:rPr>
            </w:pPr>
            <w:r>
              <w:rPr>
                <w:lang w:eastAsia="zh-CN"/>
              </w:rPr>
              <w:t>SCS of UL band</w:t>
            </w:r>
          </w:p>
        </w:tc>
        <w:tc>
          <w:tcPr>
            <w:tcW w:w="2068" w:type="dxa"/>
            <w:vAlign w:val="center"/>
          </w:tcPr>
          <w:p>
            <w:pPr>
              <w:pStyle w:val="105"/>
              <w:keepNext/>
              <w:keepLines/>
              <w:pageBreakBefore w:val="0"/>
              <w:kinsoku/>
              <w:wordWrap/>
              <w:topLinePunct w:val="0"/>
              <w:bidi w:val="0"/>
            </w:pPr>
            <w:r>
              <w:t>UL RB Allocation</w:t>
            </w:r>
          </w:p>
        </w:tc>
        <w:tc>
          <w:tcPr>
            <w:tcW w:w="1128" w:type="dxa"/>
            <w:vAlign w:val="center"/>
          </w:tcPr>
          <w:p>
            <w:pPr>
              <w:pStyle w:val="105"/>
              <w:keepNext/>
              <w:keepLines/>
              <w:pageBreakBefore w:val="0"/>
              <w:kinsoku/>
              <w:wordWrap/>
              <w:topLinePunct w:val="0"/>
              <w:bidi w:val="0"/>
            </w:pPr>
            <w:r>
              <w:t>DL BW</w:t>
            </w:r>
          </w:p>
        </w:tc>
        <w:tc>
          <w:tcPr>
            <w:tcW w:w="788" w:type="dxa"/>
            <w:vAlign w:val="center"/>
          </w:tcPr>
          <w:p>
            <w:pPr>
              <w:pStyle w:val="105"/>
              <w:keepNext/>
              <w:keepLines/>
              <w:pageBreakBefore w:val="0"/>
              <w:kinsoku/>
              <w:wordWrap/>
              <w:topLinePunct w:val="0"/>
              <w:bidi w:val="0"/>
            </w:pPr>
            <w:r>
              <w:t>MSD</w:t>
            </w:r>
          </w:p>
        </w:tc>
        <w:tc>
          <w:tcPr>
            <w:tcW w:w="1026"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027"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vAlign w:val="center"/>
          </w:tcPr>
          <w:p>
            <w:pPr>
              <w:pStyle w:val="105"/>
              <w:keepNext/>
              <w:keepLines/>
              <w:pageBreakBefore w:val="0"/>
              <w:kinsoku/>
              <w:wordWrap/>
              <w:topLinePunct w:val="0"/>
              <w:bidi w:val="0"/>
              <w:rPr>
                <w:rFonts w:cs="Arial"/>
                <w:bCs/>
                <w:szCs w:val="18"/>
              </w:rPr>
            </w:pPr>
          </w:p>
        </w:tc>
        <w:tc>
          <w:tcPr>
            <w:tcW w:w="766" w:type="dxa"/>
            <w:vMerge w:val="continue"/>
            <w:vAlign w:val="center"/>
          </w:tcPr>
          <w:p>
            <w:pPr>
              <w:pStyle w:val="105"/>
              <w:keepNext/>
              <w:keepLines/>
              <w:pageBreakBefore w:val="0"/>
              <w:kinsoku/>
              <w:wordWrap/>
              <w:topLinePunct w:val="0"/>
              <w:bidi w:val="0"/>
              <w:rPr>
                <w:rFonts w:cs="Arial"/>
                <w:bCs/>
                <w:szCs w:val="18"/>
              </w:rPr>
            </w:pPr>
          </w:p>
        </w:tc>
        <w:tc>
          <w:tcPr>
            <w:tcW w:w="1104" w:type="dxa"/>
            <w:vAlign w:val="center"/>
          </w:tcPr>
          <w:p>
            <w:pPr>
              <w:pStyle w:val="105"/>
              <w:keepNext/>
              <w:keepLines/>
              <w:pageBreakBefore w:val="0"/>
              <w:kinsoku/>
              <w:wordWrap/>
              <w:topLinePunct w:val="0"/>
              <w:bidi w:val="0"/>
            </w:pPr>
            <w:r>
              <w:t>(MHz)</w:t>
            </w:r>
          </w:p>
        </w:tc>
        <w:tc>
          <w:tcPr>
            <w:tcW w:w="1134" w:type="dxa"/>
            <w:vAlign w:val="center"/>
          </w:tcPr>
          <w:p>
            <w:pPr>
              <w:pStyle w:val="105"/>
              <w:keepNext/>
              <w:keepLines/>
              <w:pageBreakBefore w:val="0"/>
              <w:kinsoku/>
              <w:wordWrap/>
              <w:topLinePunct w:val="0"/>
              <w:bidi w:val="0"/>
              <w:rPr>
                <w:lang w:eastAsia="zh-CN"/>
              </w:rPr>
            </w:pPr>
            <w:r>
              <w:rPr>
                <w:lang w:eastAsia="zh-CN"/>
              </w:rPr>
              <w:t>(kHz)</w:t>
            </w:r>
          </w:p>
        </w:tc>
        <w:tc>
          <w:tcPr>
            <w:tcW w:w="2068" w:type="dxa"/>
            <w:vAlign w:val="center"/>
          </w:tcPr>
          <w:p>
            <w:pPr>
              <w:pStyle w:val="105"/>
              <w:keepNext/>
              <w:keepLines/>
              <w:pageBreakBefore w:val="0"/>
              <w:kinsoku/>
              <w:wordWrap/>
              <w:topLinePunct w:val="0"/>
              <w:bidi w:val="0"/>
            </w:pPr>
            <w:r>
              <w:t>L</w:t>
            </w:r>
            <w:r>
              <w:rPr>
                <w:vertAlign w:val="subscript"/>
              </w:rPr>
              <w:t>CRB</w:t>
            </w:r>
          </w:p>
        </w:tc>
        <w:tc>
          <w:tcPr>
            <w:tcW w:w="1128" w:type="dxa"/>
            <w:vAlign w:val="center"/>
          </w:tcPr>
          <w:p>
            <w:pPr>
              <w:pStyle w:val="105"/>
              <w:keepNext/>
              <w:keepLines/>
              <w:pageBreakBefore w:val="0"/>
              <w:kinsoku/>
              <w:wordWrap/>
              <w:topLinePunct w:val="0"/>
              <w:bidi w:val="0"/>
            </w:pPr>
            <w:r>
              <w:t>(MHz)</w:t>
            </w:r>
          </w:p>
        </w:tc>
        <w:tc>
          <w:tcPr>
            <w:tcW w:w="788" w:type="dxa"/>
            <w:vAlign w:val="center"/>
          </w:tcPr>
          <w:p>
            <w:pPr>
              <w:pStyle w:val="105"/>
              <w:keepNext/>
              <w:keepLines/>
              <w:pageBreakBefore w:val="0"/>
              <w:kinsoku/>
              <w:wordWrap/>
              <w:topLinePunct w:val="0"/>
              <w:bidi w:val="0"/>
            </w:pPr>
            <w:r>
              <w:t>(dB)</w:t>
            </w:r>
          </w:p>
        </w:tc>
        <w:tc>
          <w:tcPr>
            <w:tcW w:w="1026"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027"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cs="Arial"/>
                <w:szCs w:val="18"/>
              </w:rPr>
              <w:t>n20</w:t>
            </w:r>
          </w:p>
        </w:tc>
        <w:tc>
          <w:tcPr>
            <w:tcW w:w="766" w:type="dxa"/>
            <w:vAlign w:val="center"/>
          </w:tcPr>
          <w:p>
            <w:pPr>
              <w:pStyle w:val="106"/>
              <w:keepNext/>
              <w:keepLines/>
              <w:pageBreakBefore w:val="0"/>
              <w:kinsoku/>
              <w:wordWrap/>
              <w:topLinePunct w:val="0"/>
              <w:bidi w:val="0"/>
              <w:rPr>
                <w:lang w:eastAsia="zh-CN"/>
              </w:rPr>
            </w:pPr>
            <w:r>
              <w:rPr>
                <w:rFonts w:cs="Arial"/>
                <w:szCs w:val="18"/>
              </w:rPr>
              <w:t>n77</w:t>
            </w:r>
          </w:p>
        </w:tc>
        <w:tc>
          <w:tcPr>
            <w:tcW w:w="1104" w:type="dxa"/>
            <w:noWrap/>
            <w:vAlign w:val="center"/>
          </w:tcPr>
          <w:p>
            <w:pPr>
              <w:pStyle w:val="106"/>
              <w:keepNext/>
              <w:keepLines/>
              <w:pageBreakBefore w:val="0"/>
              <w:kinsoku/>
              <w:wordWrap/>
              <w:topLinePunct w:val="0"/>
              <w:bidi w:val="0"/>
              <w:rPr>
                <w:bCs/>
                <w:lang w:eastAsia="zh-CN"/>
              </w:rPr>
            </w:pPr>
            <w:r>
              <w:rPr>
                <w:rFonts w:cs="Arial"/>
                <w:szCs w:val="18"/>
              </w:rPr>
              <w:t>5</w:t>
            </w:r>
          </w:p>
        </w:tc>
        <w:tc>
          <w:tcPr>
            <w:tcW w:w="1134" w:type="dxa"/>
            <w:vAlign w:val="center"/>
          </w:tcPr>
          <w:p>
            <w:pPr>
              <w:pStyle w:val="106"/>
              <w:keepNext/>
              <w:keepLines/>
              <w:pageBreakBefore w:val="0"/>
              <w:kinsoku/>
              <w:wordWrap/>
              <w:topLinePunct w:val="0"/>
              <w:bidi w:val="0"/>
              <w:rPr>
                <w:bCs/>
                <w:lang w:eastAsia="zh-CN"/>
              </w:rPr>
            </w:pPr>
            <w:r>
              <w:rPr>
                <w:rFonts w:cs="Arial"/>
                <w:szCs w:val="18"/>
              </w:rPr>
              <w:t>15</w:t>
            </w:r>
          </w:p>
        </w:tc>
        <w:tc>
          <w:tcPr>
            <w:tcW w:w="2068" w:type="dxa"/>
            <w:noWrap/>
            <w:vAlign w:val="center"/>
          </w:tcPr>
          <w:p>
            <w:pPr>
              <w:pStyle w:val="106"/>
              <w:keepNext/>
              <w:keepLines/>
              <w:pageBreakBefore w:val="0"/>
              <w:kinsoku/>
              <w:wordWrap/>
              <w:topLinePunct w:val="0"/>
              <w:bidi w:val="0"/>
              <w:rPr>
                <w:bCs/>
                <w:lang w:eastAsia="zh-CN"/>
              </w:rPr>
            </w:pPr>
            <w:r>
              <w:rPr>
                <w:rFonts w:cs="Arial"/>
                <w:szCs w:val="18"/>
              </w:rPr>
              <w:t>6</w:t>
            </w:r>
          </w:p>
        </w:tc>
        <w:tc>
          <w:tcPr>
            <w:tcW w:w="1128" w:type="dxa"/>
            <w:noWrap/>
            <w:vAlign w:val="center"/>
          </w:tcPr>
          <w:p>
            <w:pPr>
              <w:pStyle w:val="106"/>
              <w:keepNext/>
              <w:keepLines/>
              <w:pageBreakBefore w:val="0"/>
              <w:kinsoku/>
              <w:wordWrap/>
              <w:topLinePunct w:val="0"/>
              <w:bidi w:val="0"/>
              <w:rPr>
                <w:lang w:eastAsia="zh-CN"/>
              </w:rPr>
            </w:pPr>
            <w:r>
              <w:rPr>
                <w:rFonts w:cs="Arial"/>
                <w:szCs w:val="18"/>
              </w:rPr>
              <w:t>10</w:t>
            </w:r>
          </w:p>
        </w:tc>
        <w:tc>
          <w:tcPr>
            <w:tcW w:w="788" w:type="dxa"/>
            <w:noWrap/>
            <w:vAlign w:val="center"/>
          </w:tcPr>
          <w:p>
            <w:pPr>
              <w:pStyle w:val="106"/>
              <w:keepNext/>
              <w:keepLines/>
              <w:pageBreakBefore w:val="0"/>
              <w:kinsoku/>
              <w:wordWrap/>
              <w:topLinePunct w:val="0"/>
              <w:bidi w:val="0"/>
              <w:rPr>
                <w:bCs/>
                <w:lang w:eastAsia="zh-CN"/>
              </w:rPr>
            </w:pPr>
            <w:r>
              <w:rPr>
                <w:rFonts w:cs="Arial"/>
                <w:szCs w:val="18"/>
              </w:rPr>
              <w:t>10.8</w:t>
            </w:r>
          </w:p>
        </w:tc>
        <w:tc>
          <w:tcPr>
            <w:tcW w:w="1026" w:type="dxa"/>
            <w:vAlign w:val="center"/>
          </w:tcPr>
          <w:p>
            <w:pPr>
              <w:pStyle w:val="106"/>
              <w:keepNext/>
              <w:keepLines/>
              <w:pageBreakBefore w:val="0"/>
              <w:kinsoku/>
              <w:wordWrap/>
              <w:topLinePunct w:val="0"/>
              <w:bidi w:val="0"/>
              <w:rPr>
                <w:bCs/>
                <w:lang w:eastAsia="zh-CN"/>
              </w:rPr>
            </w:pPr>
            <w:r>
              <w:rPr>
                <w:rFonts w:cs="Arial"/>
                <w:szCs w:val="18"/>
              </w:rPr>
              <w:t>NOTE 4</w:t>
            </w:r>
          </w:p>
        </w:tc>
        <w:tc>
          <w:tcPr>
            <w:tcW w:w="1027" w:type="dxa"/>
            <w:vAlign w:val="center"/>
          </w:tcPr>
          <w:p>
            <w:pPr>
              <w:pStyle w:val="82"/>
              <w:keepNext/>
              <w:keepLines/>
              <w:pageBreakBefore w:val="0"/>
              <w:kinsoku/>
              <w:wordWrap/>
              <w:topLinePunct w:val="0"/>
              <w:bidi w:val="0"/>
              <w:spacing w:after="0"/>
              <w:rPr>
                <w:rFonts w:ascii="Arial" w:hAnsi="Arial" w:cs="Arial"/>
                <w:sz w:val="18"/>
                <w:szCs w:val="18"/>
              </w:rPr>
            </w:pPr>
            <w:r>
              <w:rPr>
                <w:rFonts w:ascii="Arial" w:hAnsi="Arial" w:cs="Arial"/>
                <w:sz w:val="18"/>
                <w:szCs w:val="18"/>
              </w:rPr>
              <w:t>UL4/DL1</w:t>
            </w:r>
          </w:p>
          <w:p>
            <w:pPr>
              <w:pStyle w:val="106"/>
              <w:keepNext/>
              <w:keepLines/>
              <w:pageBreakBefore w:val="0"/>
              <w:kinsoku/>
              <w:wordWrap/>
              <w:topLinePunct w:val="0"/>
              <w:bidi w:val="0"/>
              <w:rPr>
                <w:bCs/>
                <w:lang w:eastAsia="zh-CN"/>
              </w:rPr>
            </w:pPr>
            <w:r>
              <w:rPr>
                <w:rFonts w:cs="Arial"/>
                <w:szCs w:val="18"/>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cs="Arial"/>
                <w:szCs w:val="18"/>
              </w:rPr>
              <w:t>n20</w:t>
            </w:r>
          </w:p>
        </w:tc>
        <w:tc>
          <w:tcPr>
            <w:tcW w:w="766" w:type="dxa"/>
            <w:vAlign w:val="center"/>
          </w:tcPr>
          <w:p>
            <w:pPr>
              <w:pStyle w:val="106"/>
              <w:keepNext/>
              <w:keepLines/>
              <w:pageBreakBefore w:val="0"/>
              <w:kinsoku/>
              <w:wordWrap/>
              <w:topLinePunct w:val="0"/>
              <w:bidi w:val="0"/>
              <w:rPr>
                <w:lang w:eastAsia="zh-CN"/>
              </w:rPr>
            </w:pPr>
            <w:r>
              <w:rPr>
                <w:rFonts w:cs="Arial"/>
                <w:szCs w:val="18"/>
              </w:rPr>
              <w:t>n77</w:t>
            </w:r>
          </w:p>
        </w:tc>
        <w:tc>
          <w:tcPr>
            <w:tcW w:w="1104" w:type="dxa"/>
            <w:noWrap/>
            <w:vAlign w:val="center"/>
          </w:tcPr>
          <w:p>
            <w:pPr>
              <w:pStyle w:val="106"/>
              <w:keepNext/>
              <w:keepLines/>
              <w:pageBreakBefore w:val="0"/>
              <w:kinsoku/>
              <w:wordWrap/>
              <w:topLinePunct w:val="0"/>
              <w:bidi w:val="0"/>
              <w:rPr>
                <w:bCs/>
                <w:lang w:eastAsia="zh-CN"/>
              </w:rPr>
            </w:pPr>
            <w:r>
              <w:rPr>
                <w:rFonts w:cs="Arial"/>
                <w:szCs w:val="18"/>
              </w:rPr>
              <w:t>5</w:t>
            </w:r>
          </w:p>
        </w:tc>
        <w:tc>
          <w:tcPr>
            <w:tcW w:w="1134" w:type="dxa"/>
            <w:vAlign w:val="center"/>
          </w:tcPr>
          <w:p>
            <w:pPr>
              <w:pStyle w:val="106"/>
              <w:keepNext/>
              <w:keepLines/>
              <w:pageBreakBefore w:val="0"/>
              <w:kinsoku/>
              <w:wordWrap/>
              <w:topLinePunct w:val="0"/>
              <w:bidi w:val="0"/>
              <w:rPr>
                <w:bCs/>
                <w:lang w:eastAsia="zh-CN"/>
              </w:rPr>
            </w:pPr>
            <w:r>
              <w:rPr>
                <w:rFonts w:cs="Arial"/>
                <w:szCs w:val="18"/>
              </w:rPr>
              <w:t>15</w:t>
            </w:r>
          </w:p>
        </w:tc>
        <w:tc>
          <w:tcPr>
            <w:tcW w:w="2068" w:type="dxa"/>
            <w:noWrap/>
            <w:vAlign w:val="center"/>
          </w:tcPr>
          <w:p>
            <w:pPr>
              <w:pStyle w:val="106"/>
              <w:keepNext/>
              <w:keepLines/>
              <w:pageBreakBefore w:val="0"/>
              <w:kinsoku/>
              <w:wordWrap/>
              <w:topLinePunct w:val="0"/>
              <w:bidi w:val="0"/>
              <w:rPr>
                <w:bCs/>
                <w:lang w:eastAsia="zh-CN"/>
              </w:rPr>
            </w:pPr>
            <w:r>
              <w:rPr>
                <w:rFonts w:cs="Arial"/>
                <w:szCs w:val="18"/>
              </w:rPr>
              <w:t>6</w:t>
            </w:r>
          </w:p>
        </w:tc>
        <w:tc>
          <w:tcPr>
            <w:tcW w:w="1128" w:type="dxa"/>
            <w:noWrap/>
            <w:vAlign w:val="center"/>
          </w:tcPr>
          <w:p>
            <w:pPr>
              <w:pStyle w:val="106"/>
              <w:keepNext/>
              <w:keepLines/>
              <w:pageBreakBefore w:val="0"/>
              <w:kinsoku/>
              <w:wordWrap/>
              <w:topLinePunct w:val="0"/>
              <w:bidi w:val="0"/>
              <w:rPr>
                <w:lang w:eastAsia="zh-CN"/>
              </w:rPr>
            </w:pPr>
            <w:r>
              <w:rPr>
                <w:rFonts w:cs="Arial"/>
                <w:szCs w:val="18"/>
              </w:rPr>
              <w:t>100</w:t>
            </w:r>
          </w:p>
        </w:tc>
        <w:tc>
          <w:tcPr>
            <w:tcW w:w="788" w:type="dxa"/>
            <w:noWrap/>
            <w:vAlign w:val="center"/>
          </w:tcPr>
          <w:p>
            <w:pPr>
              <w:pStyle w:val="106"/>
              <w:keepNext/>
              <w:keepLines/>
              <w:pageBreakBefore w:val="0"/>
              <w:kinsoku/>
              <w:wordWrap/>
              <w:topLinePunct w:val="0"/>
              <w:bidi w:val="0"/>
              <w:rPr>
                <w:bCs/>
                <w:lang w:eastAsia="zh-CN"/>
              </w:rPr>
            </w:pPr>
            <w:r>
              <w:rPr>
                <w:rFonts w:cs="Arial"/>
                <w:szCs w:val="18"/>
              </w:rPr>
              <w:t>3.1</w:t>
            </w:r>
          </w:p>
        </w:tc>
        <w:tc>
          <w:tcPr>
            <w:tcW w:w="1026" w:type="dxa"/>
            <w:vAlign w:val="center"/>
          </w:tcPr>
          <w:p>
            <w:pPr>
              <w:pStyle w:val="106"/>
              <w:keepNext/>
              <w:keepLines/>
              <w:pageBreakBefore w:val="0"/>
              <w:kinsoku/>
              <w:wordWrap/>
              <w:topLinePunct w:val="0"/>
              <w:bidi w:val="0"/>
              <w:rPr>
                <w:bCs/>
                <w:lang w:eastAsia="zh-CN"/>
              </w:rPr>
            </w:pPr>
            <w:r>
              <w:rPr>
                <w:rFonts w:cs="Arial"/>
                <w:szCs w:val="18"/>
              </w:rPr>
              <w:t>NOTE 4</w:t>
            </w:r>
          </w:p>
        </w:tc>
        <w:tc>
          <w:tcPr>
            <w:tcW w:w="1027" w:type="dxa"/>
            <w:vAlign w:val="center"/>
          </w:tcPr>
          <w:p>
            <w:pPr>
              <w:pStyle w:val="82"/>
              <w:keepNext/>
              <w:keepLines/>
              <w:pageBreakBefore w:val="0"/>
              <w:kinsoku/>
              <w:wordWrap/>
              <w:topLinePunct w:val="0"/>
              <w:bidi w:val="0"/>
              <w:spacing w:after="0"/>
              <w:rPr>
                <w:rFonts w:ascii="Arial" w:hAnsi="Arial" w:cs="Arial"/>
                <w:sz w:val="18"/>
                <w:szCs w:val="18"/>
              </w:rPr>
            </w:pPr>
            <w:r>
              <w:rPr>
                <w:rFonts w:ascii="Arial" w:hAnsi="Arial" w:cs="Arial"/>
                <w:sz w:val="18"/>
                <w:szCs w:val="18"/>
              </w:rPr>
              <w:t>UL4/DL1</w:t>
            </w:r>
          </w:p>
          <w:p>
            <w:pPr>
              <w:pStyle w:val="106"/>
              <w:keepNext/>
              <w:keepLines/>
              <w:pageBreakBefore w:val="0"/>
              <w:kinsoku/>
              <w:wordWrap/>
              <w:topLinePunct w:val="0"/>
              <w:bidi w:val="0"/>
              <w:rPr>
                <w:bCs/>
                <w:lang w:eastAsia="zh-CN"/>
              </w:rPr>
            </w:pPr>
            <w:r>
              <w:rPr>
                <w:rFonts w:cs="Arial"/>
                <w:szCs w:val="18"/>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6" w:hRule="atLeast"/>
          <w:jc w:val="center"/>
        </w:trPr>
        <w:tc>
          <w:tcPr>
            <w:tcW w:w="9943" w:type="dxa"/>
            <w:gridSpan w:val="9"/>
            <w:vAlign w:val="center"/>
          </w:tcPr>
          <w:p>
            <w:pPr>
              <w:pStyle w:val="120"/>
              <w:keepNext/>
              <w:keepLines/>
              <w:pageBreakBefore w:val="0"/>
              <w:kinsoku/>
              <w:wordWrap/>
              <w:topLinePunct w:val="0"/>
              <w:bidi w:val="0"/>
              <w:rPr>
                <w:rFonts w:cs="Arial"/>
                <w:szCs w:val="18"/>
              </w:rPr>
            </w:pPr>
            <w:r>
              <w:rPr>
                <w:lang w:eastAsia="ja-JP"/>
              </w:rPr>
              <w:t xml:space="preserve">NOTE </w:t>
            </w:r>
            <w:r>
              <w:rPr>
                <w:lang w:eastAsia="zh-CN"/>
              </w:rPr>
              <w:t>4</w:t>
            </w:r>
            <w:r>
              <w:rPr>
                <w:lang w:eastAsia="ja-JP"/>
              </w:rPr>
              <w:t>:</w:t>
            </w:r>
            <w:r>
              <w:rPr>
                <w:lang w:eastAsia="ja-JP"/>
              </w:rPr>
              <w:tab/>
            </w:r>
            <w:r>
              <w:rPr>
                <w:lang w:eastAsia="ja-JP"/>
              </w:rPr>
              <w:t>The requirements should be verified for UL NR-ARFCN of the aggressor (low</w:t>
            </w:r>
            <w:r>
              <w:rPr>
                <w:rFonts w:hint="eastAsia"/>
                <w:lang w:eastAsia="ja-JP"/>
              </w:rPr>
              <w:t>er</w:t>
            </w:r>
            <w:r>
              <w:rPr>
                <w:lang w:eastAsia="ja-JP"/>
              </w:rPr>
              <w:t xml:space="preserve">) band (superscript LB) such that </w:t>
            </w:r>
            <w:r>
              <w:rPr>
                <w:snapToGrid w:val="0"/>
                <w:position w:val="-12"/>
                <w:lang w:eastAsia="ja-JP"/>
              </w:rPr>
              <w:object>
                <v:shape id="_x0000_i1031" o:spt="75" type="#_x0000_t75" style="height:10pt;width:77pt;" o:ole="t" filled="f" o:preferrelative="t" stroked="f" coordsize="21600,21600">
                  <v:path/>
                  <v:fill on="f" focussize="0,0"/>
                  <v:stroke on="f" joinstyle="miter"/>
                  <v:imagedata r:id="rId18" o:title=""/>
                  <o:lock v:ext="edit" aspectratio="t"/>
                  <w10:wrap type="none"/>
                  <w10:anchorlock/>
                </v:shape>
                <o:OLEObject Type="Embed" ProgID="Equation.3" ShapeID="_x0000_i1031" DrawAspect="Content" ObjectID="_1468075731" r:id="rId28">
                  <o:LockedField>false</o:LockedField>
                </o:OLEObject>
              </w:object>
            </w:r>
            <w:r>
              <w:rPr>
                <w:snapToGrid w:val="0"/>
                <w:lang w:eastAsia="ja-JP"/>
              </w:rPr>
              <w:t xml:space="preserve">in MHz and </w:t>
            </w:r>
            <w:r>
              <w:rPr>
                <w:position w:val="-14"/>
              </w:rPr>
              <w:object>
                <v:shape id="_x0000_i1032" o:spt="75" type="#_x0000_t75" style="height:10pt;width:204.1pt;" o:ole="t" filled="f" o:preferrelative="t" stroked="f" coordsize="21600,21600">
                  <v:path/>
                  <v:fill on="f" focussize="0,0"/>
                  <v:stroke on="f" joinstyle="miter"/>
                  <v:imagedata r:id="rId20" o:title=""/>
                  <o:lock v:ext="edit" aspectratio="t"/>
                  <w10:wrap type="none"/>
                  <w10:anchorlock/>
                </v:shape>
                <o:OLEObject Type="Embed" ProgID="Equation.DSMT4" ShapeID="_x0000_i1032" DrawAspect="Content" ObjectID="_1468075732" r:id="rId29">
                  <o:LockedField>false</o:LockedField>
                </o:OLEObject>
              </w:object>
            </w:r>
            <w:r>
              <w:rPr>
                <w:snapToGrid w:val="0"/>
                <w:lang w:eastAsia="ja-JP"/>
              </w:rPr>
              <w:t xml:space="preserve"> with</w:t>
            </w:r>
            <w:r>
              <w:rPr>
                <w:position w:val="-10"/>
                <w:lang w:val="en-US" w:eastAsia="zh-CN"/>
              </w:rPr>
              <w:drawing>
                <wp:inline distT="0" distB="0" distL="0" distR="0">
                  <wp:extent cx="247650" cy="200025"/>
                  <wp:effectExtent l="0" t="0" r="11430" b="13335"/>
                  <wp:docPr id="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Pr>
                <w:snapToGrid w:val="0"/>
                <w:lang w:eastAsia="ja-JP"/>
              </w:rPr>
              <w:t xml:space="preserve"> carrier frequenc</w:t>
            </w:r>
            <w:r>
              <w:rPr>
                <w:rFonts w:hint="eastAsia"/>
                <w:snapToGrid w:val="0"/>
                <w:lang w:eastAsia="ja-JP"/>
              </w:rPr>
              <w:t>y</w:t>
            </w:r>
            <w:r>
              <w:rPr>
                <w:snapToGrid w:val="0"/>
                <w:lang w:eastAsia="ja-JP"/>
              </w:rPr>
              <w:t xml:space="preserve"> </w:t>
            </w:r>
            <w:r>
              <w:t>in</w:t>
            </w:r>
            <w:r>
              <w:rPr>
                <w:snapToGrid w:val="0"/>
                <w:lang w:eastAsia="ja-JP"/>
              </w:rPr>
              <w:t xml:space="preserve"> the victim (high</w:t>
            </w:r>
            <w:r>
              <w:rPr>
                <w:rFonts w:hint="eastAsia"/>
                <w:snapToGrid w:val="0"/>
                <w:lang w:eastAsia="ja-JP"/>
              </w:rPr>
              <w:t>er</w:t>
            </w:r>
            <w:r>
              <w:rPr>
                <w:snapToGrid w:val="0"/>
                <w:lang w:eastAsia="ja-JP"/>
              </w:rPr>
              <w:t xml:space="preserve">) band in MHz and </w:t>
            </w:r>
            <w:r>
              <w:rPr>
                <w:position w:val="-10"/>
                <w:lang w:val="en-US" w:eastAsia="zh-CN"/>
              </w:rPr>
              <w:drawing>
                <wp:inline distT="0" distB="0" distL="0" distR="0">
                  <wp:extent cx="428625" cy="190500"/>
                  <wp:effectExtent l="0" t="0" r="13335" b="6350"/>
                  <wp:docPr id="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snapToGrid w:val="0"/>
                <w:lang w:eastAsia="ja-JP"/>
              </w:rPr>
              <w:t xml:space="preserve"> the channel bandwidth configured in the lower band.</w:t>
            </w:r>
          </w:p>
        </w:tc>
      </w:tr>
    </w:tbl>
    <w:p>
      <w:pPr>
        <w:keepNext/>
        <w:keepLines/>
        <w:pageBreakBefore w:val="0"/>
        <w:kinsoku/>
        <w:wordWrap/>
        <w:topLinePunct w:val="0"/>
        <w:bidi w:val="0"/>
        <w:rPr>
          <w:rFonts w:eastAsia="宋体"/>
        </w:rPr>
      </w:pPr>
      <w:r>
        <w:rPr>
          <w:rFonts w:eastAsia="宋体"/>
        </w:rPr>
        <w:t xml:space="preserve">Based on the co-existence studies n77 falls into the fifth harmonic n20 downlink. The harmonic mixing MSD value is based on CA_n28A_n77A, from current meeting document R4-2412621 CR for EN-DC Harmonic Mixing clean-up PC3. </w:t>
      </w:r>
    </w:p>
    <w:p>
      <w:pPr>
        <w:pStyle w:val="114"/>
        <w:keepNext/>
        <w:keepLines/>
        <w:pageBreakBefore w:val="0"/>
        <w:kinsoku/>
        <w:wordWrap/>
        <w:topLinePunct w:val="0"/>
        <w:bidi w:val="0"/>
      </w:pPr>
      <w:r>
        <w:rPr>
          <w:rFonts w:eastAsia="宋体" w:cs="Arial"/>
          <w:bCs/>
          <w:lang w:val="en-US"/>
        </w:rPr>
        <w:t xml:space="preserve">Table </w:t>
      </w:r>
      <w:r>
        <w:rPr>
          <w:rFonts w:hint="eastAsia" w:eastAsia="宋体" w:cs="Arial"/>
          <w:bCs/>
          <w:lang w:val="en-US" w:eastAsia="zh-CN"/>
        </w:rPr>
        <w:t>5.11</w:t>
      </w:r>
      <w:r>
        <w:rPr>
          <w:rFonts w:eastAsia="宋体" w:cs="Arial"/>
          <w:bCs/>
          <w:lang w:val="en-US" w:eastAsia="zh-CN"/>
        </w:rPr>
        <w:t>.1.5</w:t>
      </w:r>
      <w:r>
        <w:rPr>
          <w:rFonts w:eastAsia="宋体" w:cs="Arial"/>
          <w:b w:val="0"/>
          <w:lang w:val="en-US" w:eastAsia="zh-CN"/>
        </w:rPr>
        <w:t>-</w:t>
      </w:r>
      <w:r>
        <w:rPr>
          <w:rFonts w:eastAsia="宋体" w:cs="Arial"/>
          <w:lang w:val="en-US" w:eastAsia="zh-CN"/>
        </w:rPr>
        <w:t>2</w:t>
      </w:r>
      <w:r>
        <w:rPr>
          <w:rFonts w:eastAsia="宋体" w:cs="Arial"/>
          <w:bCs/>
          <w:lang w:val="en-US"/>
        </w:rPr>
        <w:t>:</w:t>
      </w:r>
      <w:r>
        <w:rPr>
          <w:rFonts w:eastAsia="宋体"/>
          <w:lang w:val="zh-CN" w:eastAsia="ja-JP"/>
        </w:rPr>
        <w:t xml:space="preserve"> </w:t>
      </w:r>
      <w:r>
        <w:rPr>
          <w:lang w:eastAsia="ja-JP"/>
        </w:rPr>
        <w:t xml:space="preserve">Reference sensitivity exceptions </w:t>
      </w:r>
      <w:r>
        <w:t>and uplink/downlink configurations</w:t>
      </w:r>
      <w:r>
        <w:rPr>
          <w:lang w:eastAsia="ja-JP"/>
        </w:rPr>
        <w:t xml:space="preserve"> due to harmonic mixing </w:t>
      </w:r>
      <w:r>
        <w:rPr>
          <w:rFonts w:eastAsia="宋体"/>
          <w:lang w:val="en-US" w:eastAsia="zh-CN"/>
        </w:rPr>
        <w:t xml:space="preserve">from a PC3 aggressor NR UL band </w:t>
      </w:r>
      <w:r>
        <w:rPr>
          <w:lang w:eastAsia="ja-JP"/>
        </w:rPr>
        <w:t>for</w:t>
      </w:r>
      <w:r>
        <w:rPr>
          <w:rFonts w:eastAsia="宋体"/>
          <w:lang w:val="en-US" w:eastAsia="zh-CN"/>
        </w:rPr>
        <w:t xml:space="preserve"> </w:t>
      </w:r>
      <w:r>
        <w:t>DL NR CA</w:t>
      </w:r>
      <w:r>
        <w:rPr>
          <w:rFonts w:eastAsia="宋体"/>
          <w:lang w:val="en-US" w:eastAsia="zh-CN"/>
        </w:rPr>
        <w:t xml:space="preserve"> </w:t>
      </w:r>
      <w: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709"/>
        <w:gridCol w:w="858"/>
        <w:gridCol w:w="843"/>
        <w:gridCol w:w="1972"/>
        <w:gridCol w:w="1047"/>
        <w:gridCol w:w="1002"/>
        <w:gridCol w:w="1082"/>
        <w:gridCol w:w="14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704" w:type="dxa"/>
            <w:vMerge w:val="restart"/>
            <w:vAlign w:val="center"/>
          </w:tcPr>
          <w:p>
            <w:pPr>
              <w:pStyle w:val="105"/>
              <w:keepNext/>
              <w:keepLines/>
              <w:pageBreakBefore w:val="0"/>
              <w:kinsoku/>
              <w:wordWrap/>
              <w:topLinePunct w:val="0"/>
              <w:bidi w:val="0"/>
              <w:rPr>
                <w:rFonts w:eastAsiaTheme="minorEastAsia"/>
              </w:rPr>
            </w:pPr>
            <w:r>
              <w:rPr>
                <w:rFonts w:eastAsiaTheme="minorEastAsia"/>
              </w:rPr>
              <w:t>UL band</w:t>
            </w:r>
          </w:p>
        </w:tc>
        <w:tc>
          <w:tcPr>
            <w:tcW w:w="709" w:type="dxa"/>
            <w:vMerge w:val="restart"/>
            <w:vAlign w:val="center"/>
          </w:tcPr>
          <w:p>
            <w:pPr>
              <w:pStyle w:val="105"/>
              <w:keepNext/>
              <w:keepLines/>
              <w:pageBreakBefore w:val="0"/>
              <w:kinsoku/>
              <w:wordWrap/>
              <w:topLinePunct w:val="0"/>
              <w:bidi w:val="0"/>
              <w:rPr>
                <w:rFonts w:eastAsiaTheme="minorEastAsia"/>
              </w:rPr>
            </w:pPr>
            <w:r>
              <w:rPr>
                <w:rFonts w:eastAsiaTheme="minorEastAsia"/>
              </w:rPr>
              <w:t>DL band</w:t>
            </w:r>
          </w:p>
        </w:tc>
        <w:tc>
          <w:tcPr>
            <w:tcW w:w="858" w:type="dxa"/>
            <w:vAlign w:val="center"/>
          </w:tcPr>
          <w:p>
            <w:pPr>
              <w:pStyle w:val="105"/>
              <w:keepNext/>
              <w:keepLines/>
              <w:pageBreakBefore w:val="0"/>
              <w:kinsoku/>
              <w:wordWrap/>
              <w:topLinePunct w:val="0"/>
              <w:bidi w:val="0"/>
              <w:rPr>
                <w:rFonts w:eastAsiaTheme="minorEastAsia"/>
              </w:rPr>
            </w:pPr>
            <w:r>
              <w:rPr>
                <w:rFonts w:eastAsiaTheme="minorEastAsia"/>
              </w:rPr>
              <w:t>UL BW</w:t>
            </w:r>
          </w:p>
        </w:tc>
        <w:tc>
          <w:tcPr>
            <w:tcW w:w="843" w:type="dxa"/>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SCS of UL band</w:t>
            </w:r>
          </w:p>
        </w:tc>
        <w:tc>
          <w:tcPr>
            <w:tcW w:w="1972" w:type="dxa"/>
            <w:vAlign w:val="center"/>
          </w:tcPr>
          <w:p>
            <w:pPr>
              <w:pStyle w:val="105"/>
              <w:keepNext/>
              <w:keepLines/>
              <w:pageBreakBefore w:val="0"/>
              <w:kinsoku/>
              <w:wordWrap/>
              <w:topLinePunct w:val="0"/>
              <w:bidi w:val="0"/>
              <w:rPr>
                <w:rFonts w:eastAsiaTheme="minorEastAsia"/>
              </w:rPr>
            </w:pPr>
            <w:r>
              <w:rPr>
                <w:rFonts w:eastAsiaTheme="minorEastAsia"/>
              </w:rPr>
              <w:t>UL RB Allocation</w:t>
            </w:r>
          </w:p>
        </w:tc>
        <w:tc>
          <w:tcPr>
            <w:tcW w:w="1047" w:type="dxa"/>
            <w:vAlign w:val="center"/>
          </w:tcPr>
          <w:p>
            <w:pPr>
              <w:pStyle w:val="105"/>
              <w:keepNext/>
              <w:keepLines/>
              <w:pageBreakBefore w:val="0"/>
              <w:kinsoku/>
              <w:wordWrap/>
              <w:topLinePunct w:val="0"/>
              <w:bidi w:val="0"/>
              <w:rPr>
                <w:rFonts w:eastAsiaTheme="minorEastAsia"/>
              </w:rPr>
            </w:pPr>
            <w:r>
              <w:rPr>
                <w:rFonts w:eastAsiaTheme="minorEastAsia"/>
              </w:rPr>
              <w:t>DL BW</w:t>
            </w:r>
          </w:p>
        </w:tc>
        <w:tc>
          <w:tcPr>
            <w:tcW w:w="1002" w:type="dxa"/>
            <w:vAlign w:val="center"/>
          </w:tcPr>
          <w:p>
            <w:pPr>
              <w:pStyle w:val="105"/>
              <w:keepNext/>
              <w:keepLines/>
              <w:pageBreakBefore w:val="0"/>
              <w:kinsoku/>
              <w:wordWrap/>
              <w:topLinePunct w:val="0"/>
              <w:bidi w:val="0"/>
              <w:rPr>
                <w:rFonts w:eastAsiaTheme="minorEastAsia"/>
              </w:rPr>
            </w:pPr>
            <w:r>
              <w:rPr>
                <w:rFonts w:eastAsiaTheme="minorEastAsia"/>
              </w:rPr>
              <w:t>MSD</w:t>
            </w:r>
          </w:p>
        </w:tc>
        <w:tc>
          <w:tcPr>
            <w:tcW w:w="1082" w:type="dxa"/>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UL/DL fc condition</w:t>
            </w:r>
          </w:p>
        </w:tc>
        <w:tc>
          <w:tcPr>
            <w:tcW w:w="1412" w:type="dxa"/>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704" w:type="dxa"/>
            <w:vMerge w:val="continue"/>
            <w:vAlign w:val="center"/>
          </w:tcPr>
          <w:p>
            <w:pPr>
              <w:keepNext/>
              <w:keepLines/>
              <w:pageBreakBefore w:val="0"/>
              <w:kinsoku/>
              <w:wordWrap/>
              <w:topLinePunct w:val="0"/>
              <w:bidi w:val="0"/>
              <w:spacing w:after="0"/>
              <w:jc w:val="center"/>
              <w:rPr>
                <w:rFonts w:ascii="Arial" w:hAnsi="Arial" w:eastAsiaTheme="minorEastAsia"/>
                <w:b/>
                <w:sz w:val="18"/>
              </w:rPr>
            </w:pPr>
          </w:p>
        </w:tc>
        <w:tc>
          <w:tcPr>
            <w:tcW w:w="709" w:type="dxa"/>
            <w:vMerge w:val="continue"/>
            <w:vAlign w:val="center"/>
          </w:tcPr>
          <w:p>
            <w:pPr>
              <w:keepNext/>
              <w:keepLines/>
              <w:pageBreakBefore w:val="0"/>
              <w:kinsoku/>
              <w:wordWrap/>
              <w:topLinePunct w:val="0"/>
              <w:bidi w:val="0"/>
              <w:spacing w:after="0"/>
              <w:jc w:val="center"/>
              <w:rPr>
                <w:rFonts w:ascii="Arial" w:hAnsi="Arial" w:eastAsiaTheme="minorEastAsia"/>
                <w:b/>
                <w:sz w:val="18"/>
              </w:rPr>
            </w:pPr>
          </w:p>
        </w:tc>
        <w:tc>
          <w:tcPr>
            <w:tcW w:w="858" w:type="dxa"/>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843" w:type="dxa"/>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(kHz)</w:t>
            </w:r>
          </w:p>
        </w:tc>
        <w:tc>
          <w:tcPr>
            <w:tcW w:w="1972" w:type="dxa"/>
            <w:vAlign w:val="center"/>
          </w:tcPr>
          <w:p>
            <w:pPr>
              <w:pStyle w:val="105"/>
              <w:keepNext/>
              <w:keepLines/>
              <w:pageBreakBefore w:val="0"/>
              <w:kinsoku/>
              <w:wordWrap/>
              <w:topLinePunct w:val="0"/>
              <w:bidi w:val="0"/>
              <w:rPr>
                <w:rFonts w:eastAsiaTheme="minorEastAsia"/>
              </w:rPr>
            </w:pPr>
            <w:r>
              <w:rPr>
                <w:rFonts w:eastAsiaTheme="minorEastAsia"/>
              </w:rPr>
              <w:t>L</w:t>
            </w:r>
            <w:r>
              <w:rPr>
                <w:rFonts w:eastAsiaTheme="minorEastAsia"/>
                <w:vertAlign w:val="subscript"/>
              </w:rPr>
              <w:t>CRB</w:t>
            </w:r>
          </w:p>
        </w:tc>
        <w:tc>
          <w:tcPr>
            <w:tcW w:w="1047" w:type="dxa"/>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1002" w:type="dxa"/>
            <w:vAlign w:val="center"/>
          </w:tcPr>
          <w:p>
            <w:pPr>
              <w:pStyle w:val="105"/>
              <w:keepNext/>
              <w:keepLines/>
              <w:pageBreakBefore w:val="0"/>
              <w:kinsoku/>
              <w:wordWrap/>
              <w:topLinePunct w:val="0"/>
              <w:bidi w:val="0"/>
              <w:rPr>
                <w:rFonts w:eastAsiaTheme="minorEastAsia"/>
              </w:rPr>
            </w:pPr>
            <w:r>
              <w:rPr>
                <w:rFonts w:eastAsiaTheme="minorEastAsia"/>
              </w:rPr>
              <w:t>(dB)</w:t>
            </w:r>
          </w:p>
        </w:tc>
        <w:tc>
          <w:tcPr>
            <w:tcW w:w="1082" w:type="dxa"/>
            <w:vMerge w:val="continue"/>
            <w:vAlign w:val="center"/>
          </w:tcPr>
          <w:p>
            <w:pPr>
              <w:keepNext/>
              <w:keepLines/>
              <w:pageBreakBefore w:val="0"/>
              <w:kinsoku/>
              <w:wordWrap/>
              <w:topLinePunct w:val="0"/>
              <w:bidi w:val="0"/>
              <w:spacing w:after="0"/>
              <w:rPr>
                <w:rFonts w:ascii="Arial" w:hAnsi="Arial" w:cs="Arial" w:eastAsiaTheme="minorEastAsia"/>
                <w:b/>
                <w:bCs/>
                <w:sz w:val="18"/>
                <w:szCs w:val="18"/>
                <w:lang w:eastAsia="zh-CN"/>
              </w:rPr>
            </w:pPr>
          </w:p>
        </w:tc>
        <w:tc>
          <w:tcPr>
            <w:tcW w:w="1412" w:type="dxa"/>
            <w:vMerge w:val="continue"/>
            <w:vAlign w:val="center"/>
          </w:tcPr>
          <w:p>
            <w:pPr>
              <w:keepNext/>
              <w:keepLines/>
              <w:pageBreakBefore w:val="0"/>
              <w:kinsoku/>
              <w:wordWrap/>
              <w:topLinePunct w:val="0"/>
              <w:bidi w:val="0"/>
              <w:spacing w:after="0"/>
              <w:rPr>
                <w:rFonts w:ascii="Arial" w:hAnsi="Arial" w:cs="Arial" w:eastAsiaTheme="minorEastAsia"/>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704" w:type="dxa"/>
            <w:vAlign w:val="center"/>
          </w:tcPr>
          <w:p>
            <w:pPr>
              <w:pStyle w:val="106"/>
              <w:keepNext/>
              <w:keepLines/>
              <w:pageBreakBefore w:val="0"/>
              <w:kinsoku/>
              <w:wordWrap/>
              <w:topLinePunct w:val="0"/>
              <w:bidi w:val="0"/>
              <w:rPr>
                <w:rFonts w:eastAsiaTheme="minorEastAsia"/>
                <w:b/>
                <w:bCs/>
                <w:lang w:eastAsia="zh-CN"/>
              </w:rPr>
            </w:pPr>
            <w:r>
              <w:t>n77</w:t>
            </w:r>
          </w:p>
        </w:tc>
        <w:tc>
          <w:tcPr>
            <w:tcW w:w="709" w:type="dxa"/>
            <w:vAlign w:val="center"/>
          </w:tcPr>
          <w:p>
            <w:pPr>
              <w:pStyle w:val="106"/>
              <w:keepNext/>
              <w:keepLines/>
              <w:pageBreakBefore w:val="0"/>
              <w:kinsoku/>
              <w:wordWrap/>
              <w:topLinePunct w:val="0"/>
              <w:bidi w:val="0"/>
              <w:rPr>
                <w:rFonts w:eastAsiaTheme="minorEastAsia"/>
                <w:lang w:eastAsia="zh-CN"/>
              </w:rPr>
            </w:pPr>
            <w:r>
              <w:t>20</w:t>
            </w:r>
          </w:p>
        </w:tc>
        <w:tc>
          <w:tcPr>
            <w:tcW w:w="858" w:type="dxa"/>
            <w:noWrap/>
            <w:vAlign w:val="center"/>
          </w:tcPr>
          <w:p>
            <w:pPr>
              <w:pStyle w:val="106"/>
              <w:keepNext/>
              <w:keepLines/>
              <w:pageBreakBefore w:val="0"/>
              <w:kinsoku/>
              <w:wordWrap/>
              <w:topLinePunct w:val="0"/>
              <w:bidi w:val="0"/>
              <w:rPr>
                <w:rFonts w:eastAsiaTheme="minorEastAsia"/>
                <w:lang w:eastAsia="zh-CN"/>
              </w:rPr>
            </w:pPr>
            <w:r>
              <w:t>10</w:t>
            </w:r>
          </w:p>
        </w:tc>
        <w:tc>
          <w:tcPr>
            <w:tcW w:w="843" w:type="dxa"/>
            <w:vAlign w:val="center"/>
          </w:tcPr>
          <w:p>
            <w:pPr>
              <w:pStyle w:val="106"/>
              <w:keepNext/>
              <w:keepLines/>
              <w:pageBreakBefore w:val="0"/>
              <w:kinsoku/>
              <w:wordWrap/>
              <w:topLinePunct w:val="0"/>
              <w:bidi w:val="0"/>
              <w:rPr>
                <w:rFonts w:eastAsiaTheme="minorEastAsia"/>
                <w:lang w:eastAsia="zh-CN"/>
              </w:rPr>
            </w:pPr>
            <w:r>
              <w:t>15</w:t>
            </w:r>
          </w:p>
        </w:tc>
        <w:tc>
          <w:tcPr>
            <w:tcW w:w="1972" w:type="dxa"/>
            <w:noWrap/>
            <w:vAlign w:val="center"/>
          </w:tcPr>
          <w:p>
            <w:pPr>
              <w:pStyle w:val="106"/>
              <w:keepNext/>
              <w:keepLines/>
              <w:pageBreakBefore w:val="0"/>
              <w:kinsoku/>
              <w:wordWrap/>
              <w:topLinePunct w:val="0"/>
              <w:bidi w:val="0"/>
              <w:rPr>
                <w:rFonts w:eastAsiaTheme="minorEastAsia"/>
                <w:lang w:eastAsia="zh-CN"/>
              </w:rPr>
            </w:pPr>
            <w:r>
              <w:t>25</w:t>
            </w:r>
          </w:p>
        </w:tc>
        <w:tc>
          <w:tcPr>
            <w:tcW w:w="1047" w:type="dxa"/>
            <w:noWrap/>
            <w:vAlign w:val="center"/>
          </w:tcPr>
          <w:p>
            <w:pPr>
              <w:pStyle w:val="106"/>
              <w:keepNext/>
              <w:keepLines/>
              <w:pageBreakBefore w:val="0"/>
              <w:kinsoku/>
              <w:wordWrap/>
              <w:topLinePunct w:val="0"/>
              <w:bidi w:val="0"/>
              <w:rPr>
                <w:rFonts w:eastAsiaTheme="minorEastAsia"/>
                <w:lang w:eastAsia="zh-CN"/>
              </w:rPr>
            </w:pPr>
            <w:r>
              <w:t>5</w:t>
            </w:r>
          </w:p>
        </w:tc>
        <w:tc>
          <w:tcPr>
            <w:tcW w:w="1002" w:type="dxa"/>
            <w:noWrap/>
            <w:vAlign w:val="center"/>
          </w:tcPr>
          <w:p>
            <w:pPr>
              <w:pStyle w:val="106"/>
              <w:keepNext/>
              <w:keepLines/>
              <w:pageBreakBefore w:val="0"/>
              <w:kinsoku/>
              <w:wordWrap/>
              <w:topLinePunct w:val="0"/>
              <w:bidi w:val="0"/>
              <w:rPr>
                <w:rFonts w:eastAsiaTheme="minorEastAsia"/>
                <w:lang w:eastAsia="zh-CN"/>
              </w:rPr>
            </w:pPr>
            <w:r>
              <w:t>31</w:t>
            </w:r>
          </w:p>
        </w:tc>
        <w:tc>
          <w:tcPr>
            <w:tcW w:w="1082" w:type="dxa"/>
            <w:vAlign w:val="center"/>
          </w:tcPr>
          <w:p>
            <w:pPr>
              <w:pStyle w:val="106"/>
              <w:keepNext/>
              <w:keepLines/>
              <w:pageBreakBefore w:val="0"/>
              <w:kinsoku/>
              <w:wordWrap/>
              <w:topLinePunct w:val="0"/>
              <w:bidi w:val="0"/>
              <w:rPr>
                <w:rFonts w:eastAsiaTheme="minorEastAsia"/>
                <w:lang w:eastAsia="zh-CN"/>
              </w:rPr>
            </w:pPr>
            <w:r>
              <w:t>NOTE 2</w:t>
            </w:r>
          </w:p>
        </w:tc>
        <w:tc>
          <w:tcPr>
            <w:tcW w:w="1412" w:type="dxa"/>
            <w:vAlign w:val="center"/>
          </w:tcPr>
          <w:p>
            <w:pPr>
              <w:pStyle w:val="106"/>
              <w:keepNext/>
              <w:keepLines/>
              <w:pageBreakBefore w:val="0"/>
              <w:kinsoku/>
              <w:wordWrap/>
              <w:topLinePunct w:val="0"/>
              <w:bidi w:val="0"/>
              <w:rPr>
                <w:rFonts w:eastAsiaTheme="minorEastAsia"/>
                <w:lang w:eastAsia="zh-CN"/>
              </w:rPr>
            </w:pPr>
            <w:r>
              <w:t>UL1/DL5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704" w:type="dxa"/>
            <w:vAlign w:val="center"/>
          </w:tcPr>
          <w:p>
            <w:pPr>
              <w:pStyle w:val="106"/>
              <w:keepNext/>
              <w:keepLines/>
              <w:pageBreakBefore w:val="0"/>
              <w:kinsoku/>
              <w:wordWrap/>
              <w:topLinePunct w:val="0"/>
              <w:bidi w:val="0"/>
              <w:rPr>
                <w:rFonts w:eastAsiaTheme="minorEastAsia"/>
                <w:lang w:eastAsia="zh-CN"/>
              </w:rPr>
            </w:pPr>
            <w:r>
              <w:t>n77</w:t>
            </w:r>
          </w:p>
        </w:tc>
        <w:tc>
          <w:tcPr>
            <w:tcW w:w="709" w:type="dxa"/>
            <w:vAlign w:val="center"/>
          </w:tcPr>
          <w:p>
            <w:pPr>
              <w:pStyle w:val="106"/>
              <w:keepNext/>
              <w:keepLines/>
              <w:pageBreakBefore w:val="0"/>
              <w:kinsoku/>
              <w:wordWrap/>
              <w:topLinePunct w:val="0"/>
              <w:bidi w:val="0"/>
              <w:rPr>
                <w:rFonts w:eastAsiaTheme="minorEastAsia"/>
                <w:vertAlign w:val="superscript"/>
                <w:lang w:eastAsia="zh-CN"/>
              </w:rPr>
            </w:pPr>
            <w:r>
              <w:t>20</w:t>
            </w:r>
          </w:p>
        </w:tc>
        <w:tc>
          <w:tcPr>
            <w:tcW w:w="858" w:type="dxa"/>
            <w:noWrap/>
            <w:vAlign w:val="center"/>
          </w:tcPr>
          <w:p>
            <w:pPr>
              <w:pStyle w:val="106"/>
              <w:keepNext/>
              <w:keepLines/>
              <w:pageBreakBefore w:val="0"/>
              <w:kinsoku/>
              <w:wordWrap/>
              <w:topLinePunct w:val="0"/>
              <w:bidi w:val="0"/>
              <w:rPr>
                <w:rFonts w:eastAsiaTheme="minorEastAsia"/>
                <w:bCs/>
                <w:lang w:eastAsia="zh-CN"/>
              </w:rPr>
            </w:pPr>
            <w:r>
              <w:t>10</w:t>
            </w:r>
          </w:p>
        </w:tc>
        <w:tc>
          <w:tcPr>
            <w:tcW w:w="843" w:type="dxa"/>
            <w:vAlign w:val="center"/>
          </w:tcPr>
          <w:p>
            <w:pPr>
              <w:pStyle w:val="106"/>
              <w:keepNext/>
              <w:keepLines/>
              <w:pageBreakBefore w:val="0"/>
              <w:kinsoku/>
              <w:wordWrap/>
              <w:topLinePunct w:val="0"/>
              <w:bidi w:val="0"/>
              <w:rPr>
                <w:rFonts w:eastAsiaTheme="minorEastAsia"/>
                <w:bCs/>
                <w:lang w:eastAsia="zh-CN"/>
              </w:rPr>
            </w:pPr>
            <w:r>
              <w:t>15</w:t>
            </w:r>
          </w:p>
        </w:tc>
        <w:tc>
          <w:tcPr>
            <w:tcW w:w="1972" w:type="dxa"/>
            <w:noWrap/>
            <w:vAlign w:val="center"/>
          </w:tcPr>
          <w:p>
            <w:pPr>
              <w:pStyle w:val="106"/>
              <w:keepNext/>
              <w:keepLines/>
              <w:pageBreakBefore w:val="0"/>
              <w:kinsoku/>
              <w:wordWrap/>
              <w:topLinePunct w:val="0"/>
              <w:bidi w:val="0"/>
              <w:rPr>
                <w:rFonts w:eastAsiaTheme="minorEastAsia"/>
                <w:bCs/>
                <w:lang w:eastAsia="zh-CN"/>
              </w:rPr>
            </w:pPr>
            <w:r>
              <w:t>25</w:t>
            </w:r>
          </w:p>
        </w:tc>
        <w:tc>
          <w:tcPr>
            <w:tcW w:w="1047" w:type="dxa"/>
            <w:noWrap/>
            <w:vAlign w:val="center"/>
          </w:tcPr>
          <w:p>
            <w:pPr>
              <w:pStyle w:val="106"/>
              <w:keepNext/>
              <w:keepLines/>
              <w:pageBreakBefore w:val="0"/>
              <w:kinsoku/>
              <w:wordWrap/>
              <w:topLinePunct w:val="0"/>
              <w:bidi w:val="0"/>
              <w:rPr>
                <w:rFonts w:eastAsiaTheme="minorEastAsia"/>
                <w:lang w:eastAsia="zh-CN"/>
              </w:rPr>
            </w:pPr>
            <w:r>
              <w:t>20</w:t>
            </w:r>
          </w:p>
        </w:tc>
        <w:tc>
          <w:tcPr>
            <w:tcW w:w="1002" w:type="dxa"/>
            <w:noWrap/>
            <w:vAlign w:val="center"/>
          </w:tcPr>
          <w:p>
            <w:pPr>
              <w:pStyle w:val="106"/>
              <w:keepNext/>
              <w:keepLines/>
              <w:pageBreakBefore w:val="0"/>
              <w:kinsoku/>
              <w:wordWrap/>
              <w:topLinePunct w:val="0"/>
              <w:bidi w:val="0"/>
              <w:rPr>
                <w:rFonts w:eastAsiaTheme="minorEastAsia"/>
                <w:bCs/>
                <w:lang w:val="en-US" w:eastAsia="zh-CN"/>
              </w:rPr>
            </w:pPr>
            <w:r>
              <w:t>23.5</w:t>
            </w:r>
          </w:p>
        </w:tc>
        <w:tc>
          <w:tcPr>
            <w:tcW w:w="1082" w:type="dxa"/>
            <w:vAlign w:val="center"/>
          </w:tcPr>
          <w:p>
            <w:pPr>
              <w:pStyle w:val="106"/>
              <w:keepNext/>
              <w:keepLines/>
              <w:pageBreakBefore w:val="0"/>
              <w:kinsoku/>
              <w:wordWrap/>
              <w:topLinePunct w:val="0"/>
              <w:bidi w:val="0"/>
              <w:rPr>
                <w:rFonts w:eastAsiaTheme="minorEastAsia"/>
                <w:bCs/>
                <w:lang w:eastAsia="zh-CN"/>
              </w:rPr>
            </w:pPr>
            <w:r>
              <w:t>NOTE 2</w:t>
            </w:r>
          </w:p>
        </w:tc>
        <w:tc>
          <w:tcPr>
            <w:tcW w:w="1412" w:type="dxa"/>
            <w:vAlign w:val="center"/>
          </w:tcPr>
          <w:p>
            <w:pPr>
              <w:pStyle w:val="106"/>
              <w:keepNext/>
              <w:keepLines/>
              <w:pageBreakBefore w:val="0"/>
              <w:kinsoku/>
              <w:wordWrap/>
              <w:topLinePunct w:val="0"/>
              <w:bidi w:val="0"/>
              <w:rPr>
                <w:rFonts w:eastAsiaTheme="minorEastAsia"/>
                <w:bCs/>
                <w:lang w:eastAsia="zh-CN"/>
              </w:rPr>
            </w:pPr>
            <w:r>
              <w:t>UL1/DL5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629" w:type="dxa"/>
            <w:gridSpan w:val="9"/>
            <w:vAlign w:val="center"/>
          </w:tcPr>
          <w:p>
            <w:pPr>
              <w:pStyle w:val="120"/>
              <w:keepNext/>
              <w:keepLines/>
              <w:pageBreakBefore w:val="0"/>
              <w:kinsoku/>
              <w:wordWrap/>
              <w:topLinePunct w:val="0"/>
              <w:bidi w:val="0"/>
              <w:rPr>
                <w:snapToGrid w:val="0"/>
                <w:lang w:eastAsia="ja-JP"/>
              </w:rPr>
            </w:pPr>
            <w:r>
              <w:rPr>
                <w:lang w:eastAsia="ja-JP"/>
              </w:rPr>
              <w:t xml:space="preserve">NOTE </w:t>
            </w:r>
            <w:r>
              <w:rPr>
                <w:rFonts w:hint="eastAsia"/>
                <w:lang w:eastAsia="ja-JP"/>
              </w:rPr>
              <w:t>2</w:t>
            </w:r>
            <w:r>
              <w:rPr>
                <w:lang w:eastAsia="ja-JP"/>
              </w:rPr>
              <w:t>:</w:t>
            </w:r>
            <w:r>
              <w:rPr>
                <w:lang w:eastAsia="ja-JP"/>
              </w:rPr>
              <w:tab/>
            </w:r>
            <w:r>
              <w:rPr>
                <w:lang w:eastAsia="ja-JP"/>
              </w:rPr>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DL</m:t>
                  </m:r>
                  <m:ctrlPr>
                    <w:rPr>
                      <w:rFonts w:ascii="Cambria Math" w:hAnsi="Cambria Math"/>
                      <w:i/>
                      <w:sz w:val="24"/>
                      <w:szCs w:val="24"/>
                    </w:rPr>
                  </m:ctrlPr>
                </m:sub>
                <m:sup>
                  <m:r>
                    <m:rPr/>
                    <w:rPr>
                      <w:rFonts w:ascii="Cambria Math" w:hAnsi="Cambria Math"/>
                    </w:rPr>
                    <m:t>LB</m:t>
                  </m:r>
                  <m:ctrlPr>
                    <w:rPr>
                      <w:rFonts w:ascii="Cambria Math" w:hAnsi="Cambria Math"/>
                      <w:i/>
                      <w:sz w:val="24"/>
                      <w:szCs w:val="24"/>
                    </w:rPr>
                  </m:ctrlPr>
                </m:sup>
              </m:sSubSup>
              <m:r>
                <m:rP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UL</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rPr>
                    <m:t>/0.15</m:t>
                  </m:r>
                  <m:ctrlPr>
                    <w:rPr>
                      <w:rFonts w:ascii="Cambria Math" w:hAnsi="Cambria Math"/>
                      <w:i/>
                      <w:sz w:val="24"/>
                      <w:szCs w:val="24"/>
                    </w:rPr>
                  </m:ctrlPr>
                </m:e>
              </m:d>
              <m:r>
                <m:rPr/>
                <w:rPr>
                  <w:rFonts w:ascii="Cambria Math" w:hAnsi="Cambria Math"/>
                </w:rPr>
                <m:t>0.1</m:t>
              </m:r>
            </m:oMath>
            <w:r>
              <w:rPr>
                <w:snapToGrid w:val="0"/>
              </w:rPr>
              <w:t xml:space="preserve"> </w:t>
            </w:r>
            <w:r>
              <w:t>and</w:t>
            </w:r>
            <w:r>
              <w:rPr>
                <w:rFonts w:hint="eastAsia" w:eastAsia="宋体"/>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_low</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r>
                    <m:rPr/>
                    <w:rPr>
                      <w:rFonts w:ascii="Cambria Math" w:hAnsi="Cambria Math"/>
                      <w:sz w:val="24"/>
                      <w:szCs w:val="24"/>
                    </w:rPr>
                    <m:t>≤</m:t>
                  </m:r>
                  <m:r>
                    <m:rPr/>
                    <w:rPr>
                      <w:rFonts w:ascii="Cambria Math" w:hAnsi="Cambria Math"/>
                    </w:rPr>
                    <m:t>f</m:t>
                  </m:r>
                  <m:ctrlPr>
                    <w:rPr>
                      <w:rFonts w:ascii="Cambria Math" w:hAnsi="Cambria Math"/>
                      <w:i/>
                      <w:sz w:val="24"/>
                      <w:szCs w:val="24"/>
                    </w:rPr>
                  </m:ctrlPr>
                </m:e>
                <m:sub>
                  <m:r>
                    <m:rPr/>
                    <w:rPr>
                      <w:rFonts w:ascii="Cambria Math" w:hAnsi="Cambria Math" w:eastAsia="宋体"/>
                      <w:lang w:val="en-US" w:eastAsia="zh-CN"/>
                    </w:rPr>
                    <m:t>U</m:t>
                  </m:r>
                  <m:r>
                    <m:rPr/>
                    <w:rPr>
                      <w:rFonts w:ascii="Cambria Math" w:hAnsi="Cambria Math"/>
                    </w:rPr>
                    <m:t>L</m:t>
                  </m:r>
                  <m:ctrlPr>
                    <w:rPr>
                      <w:rFonts w:ascii="Cambria Math" w:hAnsi="Cambria Math"/>
                      <w:i/>
                      <w:sz w:val="24"/>
                      <w:szCs w:val="24"/>
                    </w:rPr>
                  </m:ctrlPr>
                </m:sub>
                <m:sup>
                  <m:r>
                    <m:rPr/>
                    <w:rPr>
                      <w:rFonts w:ascii="Cambria Math" w:hAnsi="Cambria Math" w:eastAsia="宋体"/>
                      <w:lang w:val="en-US" w:eastAsia="zh-CN"/>
                    </w:rPr>
                    <m:t>H</m:t>
                  </m:r>
                  <m:r>
                    <m:rPr/>
                    <w:rPr>
                      <w:rFonts w:ascii="Cambria Math" w:hAnsi="Cambria Math"/>
                    </w:rPr>
                    <m:t>B</m:t>
                  </m:r>
                  <m:ctrlPr>
                    <w:rPr>
                      <w:rFonts w:ascii="Cambria Math" w:hAnsi="Cambria Math"/>
                      <w:i/>
                      <w:sz w:val="24"/>
                      <w:szCs w:val="24"/>
                    </w:rPr>
                  </m:ctrlPr>
                </m:sup>
              </m:sSubSup>
              <m:r>
                <m:rPr/>
                <w:rPr>
                  <w:rFonts w:ascii="Cambria Math" w:hAnsi="Cambria Math"/>
                  <w:sz w:val="24"/>
                  <w:szCs w:val="24"/>
                </w:rPr>
                <m:t>≤</m:t>
              </m:r>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_ℎigℎ</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oMath>
            <w:r>
              <w:rPr>
                <w:rFonts w:hint="eastAsia" w:eastAsia="宋体"/>
                <w:lang w:val="en-US" w:eastAsia="zh-CN"/>
              </w:rPr>
              <w:t xml:space="preserve"> </w:t>
            </w:r>
            <w:r>
              <w:rPr>
                <w:snapToGrid w:val="0"/>
              </w:rPr>
              <w:t xml:space="preserve">with </w:t>
            </w:r>
            <m:oMath>
              <m:sSubSup>
                <m:sSubSupPr>
                  <m:ctrlPr>
                    <w:rPr>
                      <w:rFonts w:ascii="Cambria Math" w:hAnsi="Cambria Math"/>
                      <w:sz w:val="24"/>
                      <w:szCs w:val="24"/>
                    </w:rPr>
                  </m:ctrlPr>
                </m:sSubSupPr>
                <m:e>
                  <m:r>
                    <m:rPr/>
                    <w:rPr>
                      <w:rFonts w:ascii="Cambria Math" w:hAnsi="Cambria Math"/>
                    </w:rPr>
                    <m:t>f</m:t>
                  </m:r>
                  <m:ctrlPr>
                    <w:rPr>
                      <w:rFonts w:ascii="Cambria Math" w:hAnsi="Cambria Math"/>
                      <w:sz w:val="24"/>
                      <w:szCs w:val="24"/>
                    </w:rPr>
                  </m:ctrlPr>
                </m:e>
                <m:sub>
                  <m:r>
                    <m:rPr/>
                    <w:rPr>
                      <w:rFonts w:ascii="Cambria Math" w:hAnsi="Cambria Math"/>
                    </w:rPr>
                    <m:t>UL</m:t>
                  </m:r>
                  <m:ctrlPr>
                    <w:rPr>
                      <w:rFonts w:ascii="Cambria Math" w:hAnsi="Cambria Math"/>
                      <w:sz w:val="24"/>
                      <w:szCs w:val="24"/>
                    </w:rPr>
                  </m:ctrlPr>
                </m:sub>
                <m:sup>
                  <m:r>
                    <m:rPr/>
                    <w:rPr>
                      <w:rFonts w:ascii="Cambria Math" w:hAnsi="Cambria Math"/>
                    </w:rPr>
                    <m:t>HB</m:t>
                  </m:r>
                  <m:ctrlPr>
                    <w:rPr>
                      <w:rFonts w:ascii="Cambria Math" w:hAnsi="Cambria Math"/>
                      <w:sz w:val="24"/>
                      <w:szCs w:val="24"/>
                    </w:rPr>
                  </m:ctrlPr>
                </m:sup>
              </m:sSubSup>
            </m:oMath>
            <w:r>
              <w:rPr>
                <w:snapToGrid w:val="0"/>
              </w:rPr>
              <w:t xml:space="preserve"> the UL carrier frequency </w:t>
            </w:r>
            <w:r>
              <w:rPr>
                <w:rFonts w:hint="eastAsia" w:eastAsia="宋体"/>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oMath>
            <w:r>
              <w:rPr>
                <w:snapToGrid w:val="0"/>
                <w:lang w:eastAsia="ja-JP"/>
              </w:rPr>
              <w:t xml:space="preserve"> the channel bandwidth configured</w:t>
            </w:r>
            <w:r>
              <w:rPr>
                <w:rFonts w:hint="eastAsia" w:eastAsia="宋体"/>
                <w:snapToGrid w:val="0"/>
                <w:lang w:val="en-US" w:eastAsia="zh-CN"/>
              </w:rPr>
              <w:t xml:space="preserve"> </w:t>
            </w:r>
            <w:r>
              <w:rPr>
                <w:snapToGrid w:val="0"/>
              </w:rPr>
              <w:t>in the higher band, both in MHz.</w:t>
            </w:r>
          </w:p>
          <w:p>
            <w:pPr>
              <w:pStyle w:val="106"/>
              <w:keepNext/>
              <w:keepLines/>
              <w:pageBreakBefore w:val="0"/>
              <w:kinsoku/>
              <w:wordWrap/>
              <w:topLinePunct w:val="0"/>
              <w:bidi w:val="0"/>
            </w:pP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1068" w:name="_Toc10782"/>
      <w:bookmarkStart w:id="1069" w:name="_Toc196229481"/>
      <w:bookmarkStart w:id="1070" w:name="_Toc19371"/>
      <w:bookmarkStart w:id="1071" w:name="_Toc13796"/>
      <w:r>
        <w:rPr>
          <w:rFonts w:hint="eastAsia"/>
          <w:lang w:eastAsia="zh-CN"/>
        </w:rPr>
        <w:t>5.11.1.6</w:t>
      </w:r>
      <w:r>
        <w:rPr>
          <w:rFonts w:hint="eastAsia"/>
          <w:lang w:eastAsia="zh-CN"/>
        </w:rPr>
        <w:tab/>
      </w:r>
      <w:r>
        <w:rPr>
          <w:rFonts w:hint="eastAsia"/>
          <w:lang w:val="en-US" w:eastAsia="zh-CN"/>
        </w:rPr>
        <w:t>OOB blocking exception requirements</w:t>
      </w:r>
      <w:bookmarkEnd w:id="1068"/>
      <w:bookmarkEnd w:id="1069"/>
      <w:bookmarkEnd w:id="1070"/>
      <w:bookmarkEnd w:id="1071"/>
    </w:p>
    <w:p>
      <w:pPr>
        <w:keepNext/>
        <w:keepLines/>
        <w:pageBreakBefore w:val="0"/>
        <w:kinsoku/>
        <w:wordWrap/>
        <w:topLinePunct w:val="0"/>
        <w:bidi w:val="0"/>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ind w:left="0" w:firstLine="0"/>
        <w:rPr>
          <w:rFonts w:cs="Arial"/>
          <w:szCs w:val="28"/>
          <w:lang w:eastAsia="zh-CN"/>
        </w:rPr>
      </w:pPr>
      <w:bookmarkStart w:id="1072" w:name="_Toc17481"/>
      <w:bookmarkStart w:id="1073" w:name="_Toc17415"/>
      <w:bookmarkStart w:id="1074" w:name="_Toc196229482"/>
      <w:bookmarkStart w:id="1075" w:name="_Toc28703"/>
      <w:r>
        <w:rPr>
          <w:rFonts w:hint="eastAsia" w:eastAsia="宋体"/>
          <w:lang w:eastAsia="zh-CN"/>
        </w:rPr>
        <w:t>5.11</w:t>
      </w:r>
      <w:r>
        <w:t>.2</w:t>
      </w:r>
      <w:r>
        <w:tab/>
      </w:r>
      <w:r>
        <w:rPr>
          <w:rFonts w:cs="Arial"/>
          <w:szCs w:val="28"/>
          <w:lang w:eastAsia="zh-CN"/>
        </w:rPr>
        <w:t>Specific for 2 bands UL CA</w:t>
      </w:r>
      <w:bookmarkEnd w:id="1072"/>
      <w:bookmarkEnd w:id="1073"/>
      <w:bookmarkEnd w:id="1074"/>
      <w:bookmarkEnd w:id="1075"/>
    </w:p>
    <w:p>
      <w:pPr>
        <w:pStyle w:val="6"/>
        <w:keepNext/>
        <w:keepLines/>
        <w:pageBreakBefore w:val="0"/>
        <w:kinsoku/>
        <w:wordWrap/>
        <w:topLinePunct w:val="0"/>
        <w:bidi w:val="0"/>
        <w:rPr>
          <w:lang w:eastAsia="zh-CN"/>
        </w:rPr>
      </w:pPr>
      <w:bookmarkStart w:id="1076" w:name="_Toc25990"/>
      <w:bookmarkStart w:id="1077" w:name="_Toc196229483"/>
      <w:bookmarkStart w:id="1078" w:name="_Toc20062"/>
      <w:bookmarkStart w:id="1079" w:name="_Toc27337"/>
      <w:r>
        <w:rPr>
          <w:rFonts w:hint="eastAsia"/>
          <w:lang w:eastAsia="zh-CN"/>
        </w:rPr>
        <w:t>5.11.2.1</w:t>
      </w:r>
      <w:r>
        <w:rPr>
          <w:rFonts w:hint="eastAsia"/>
          <w:lang w:eastAsia="zh-CN"/>
        </w:rPr>
        <w:tab/>
      </w:r>
      <w:r>
        <w:rPr>
          <w:rFonts w:hint="eastAsia"/>
          <w:lang w:eastAsia="zh-CN"/>
        </w:rPr>
        <w:t xml:space="preserve">Maximum output power for </w:t>
      </w:r>
      <w:r>
        <w:rPr>
          <w:rFonts w:hint="eastAsia"/>
          <w:lang w:val="en-US" w:eastAsia="zh-CN"/>
        </w:rPr>
        <w:t>inter-band CA</w:t>
      </w:r>
      <w:bookmarkEnd w:id="1076"/>
      <w:bookmarkEnd w:id="1077"/>
      <w:bookmarkEnd w:id="1078"/>
      <w:bookmarkEnd w:id="1079"/>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5.11</w:t>
      </w:r>
      <w:r>
        <w:rPr>
          <w:lang w:val="en-US" w:eastAsia="zh-CN"/>
        </w:rPr>
        <w:t>.2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CA_n20A-n77A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1080" w:name="_Toc32068"/>
      <w:bookmarkStart w:id="1081" w:name="_Toc196229484"/>
      <w:bookmarkStart w:id="1082" w:name="_Toc12230"/>
      <w:bookmarkStart w:id="1083" w:name="_Toc21917"/>
      <w:r>
        <w:rPr>
          <w:rFonts w:hint="eastAsia"/>
          <w:lang w:eastAsia="zh-CN"/>
        </w:rPr>
        <w:t>5.11.2.2</w:t>
      </w:r>
      <w:r>
        <w:rPr>
          <w:rFonts w:hint="eastAsia"/>
          <w:lang w:eastAsia="zh-CN"/>
        </w:rPr>
        <w:tab/>
      </w:r>
      <w:r>
        <w:rPr>
          <w:rFonts w:hint="eastAsia"/>
          <w:lang w:eastAsia="zh-CN"/>
        </w:rPr>
        <w:t>UE co-existence studies</w:t>
      </w:r>
      <w:bookmarkEnd w:id="1080"/>
      <w:bookmarkEnd w:id="1081"/>
      <w:bookmarkEnd w:id="1082"/>
      <w:bookmarkEnd w:id="1083"/>
    </w:p>
    <w:p>
      <w:pPr>
        <w:keepNext/>
        <w:keepLines/>
        <w:pageBreakBefore w:val="0"/>
        <w:kinsoku/>
        <w:wordWrap/>
        <w:topLinePunct w:val="0"/>
        <w:bidi w:val="0"/>
      </w:pPr>
      <w:r>
        <w:t xml:space="preserve">Table </w:t>
      </w:r>
      <w:r>
        <w:rPr>
          <w:rFonts w:hint="eastAsia" w:eastAsia="宋体"/>
          <w:lang w:val="en-US" w:eastAsia="zh-CN"/>
        </w:rPr>
        <w:t>5.11</w:t>
      </w:r>
      <w:r>
        <w:rPr>
          <w:rFonts w:eastAsia="宋体"/>
          <w:lang w:val="en-US" w:eastAsia="zh-CN"/>
        </w:rPr>
        <w:t>.2.2</w:t>
      </w:r>
      <w:r>
        <w:t>-1 lists B</w:t>
      </w:r>
      <w:r>
        <w:rPr>
          <w:rFonts w:eastAsia="MS Mincho"/>
          <w:lang w:eastAsia="ja-JP"/>
        </w:rPr>
        <w:t xml:space="preserve">and </w:t>
      </w:r>
      <w:r>
        <w:rPr>
          <w:rFonts w:eastAsia="宋体"/>
          <w:lang w:val="en-US" w:eastAsia="zh-CN"/>
        </w:rPr>
        <w:t>n</w:t>
      </w:r>
      <w:r>
        <w:rPr>
          <w:rFonts w:eastAsia="MS Mincho"/>
          <w:lang w:eastAsia="ja-JP"/>
        </w:rPr>
        <w:t xml:space="preserve">20 </w:t>
      </w:r>
      <w:r>
        <w:t>+ B</w:t>
      </w:r>
      <w:r>
        <w:rPr>
          <w:rFonts w:eastAsia="MS Mincho"/>
          <w:lang w:eastAsia="ja-JP"/>
        </w:rPr>
        <w:t xml:space="preserve">and </w:t>
      </w:r>
      <w:r>
        <w:rPr>
          <w:rFonts w:eastAsia="宋体"/>
          <w:lang w:val="en-US" w:eastAsia="zh-CN"/>
        </w:rPr>
        <w:t>n</w:t>
      </w:r>
      <w:r>
        <w:rPr>
          <w:rFonts w:eastAsia="MS Mincho"/>
          <w:lang w:eastAsia="ja-JP"/>
        </w:rPr>
        <w:t>77</w:t>
      </w:r>
      <w:r>
        <w:t xml:space="preserve"> 2UL</w:t>
      </w:r>
      <w:r>
        <w:rPr>
          <w:rFonts w:eastAsia="宋体"/>
          <w:lang w:eastAsia="zh-CN"/>
        </w:rPr>
        <w:t xml:space="preserve"> bands</w:t>
      </w:r>
      <w:r>
        <w:t xml:space="preserve"> </w:t>
      </w:r>
      <w:r>
        <w:rPr>
          <w:lang w:val="en-US" w:eastAsia="zh-CN"/>
        </w:rPr>
        <w:t>CA</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where only n20 can fall victim, since it is FDD+TDD.</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5.11</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w:t>
      </w:r>
      <w:r>
        <w:rPr>
          <w:lang w:val="en-US" w:eastAsia="ja-JP"/>
        </w:rPr>
        <w:t>41</w:t>
      </w:r>
      <w:r>
        <w:rPr>
          <w:lang w:val="en-US"/>
        </w:rPr>
        <w:t xml:space="preserve"> </w:t>
      </w:r>
      <w:r>
        <w:rPr>
          <w:lang w:val="en-US" w:eastAsia="zh-CN"/>
        </w:rPr>
        <w:t>U</w:t>
      </w:r>
      <w:r>
        <w:rPr>
          <w:lang w:val="en-US"/>
        </w:rPr>
        <w:t>L IMD products</w:t>
      </w:r>
    </w:p>
    <w:tbl>
      <w:tblPr>
        <w:tblStyle w:val="89"/>
        <w:tblW w:w="10472" w:type="dxa"/>
        <w:jc w:val="center"/>
        <w:tblLayout w:type="autofit"/>
        <w:tblCellMar>
          <w:top w:w="0" w:type="dxa"/>
          <w:left w:w="108" w:type="dxa"/>
          <w:bottom w:w="0" w:type="dxa"/>
          <w:right w:w="108" w:type="dxa"/>
        </w:tblCellMar>
      </w:tblPr>
      <w:tblGrid>
        <w:gridCol w:w="2546"/>
        <w:gridCol w:w="1934"/>
        <w:gridCol w:w="1780"/>
        <w:gridCol w:w="1660"/>
        <w:gridCol w:w="2552"/>
      </w:tblGrid>
      <w:tr>
        <w:tblPrEx>
          <w:tblCellMar>
            <w:top w:w="0" w:type="dxa"/>
            <w:left w:w="108" w:type="dxa"/>
            <w:bottom w:w="0" w:type="dxa"/>
            <w:right w:w="108" w:type="dxa"/>
          </w:tblCellMar>
        </w:tblPrEx>
        <w:trPr>
          <w:trHeight w:val="270" w:hRule="atLeast"/>
          <w:jc w:val="center"/>
        </w:trPr>
        <w:tc>
          <w:tcPr>
            <w:tcW w:w="25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34"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fx_low</w:t>
            </w:r>
          </w:p>
        </w:tc>
        <w:tc>
          <w:tcPr>
            <w:tcW w:w="178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fx_high</w:t>
            </w:r>
          </w:p>
        </w:tc>
        <w:tc>
          <w:tcPr>
            <w:tcW w:w="166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fy_low</w:t>
            </w:r>
          </w:p>
        </w:tc>
        <w:tc>
          <w:tcPr>
            <w:tcW w:w="2552"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2nd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auto"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2438 - 3368</w:t>
            </w:r>
          </w:p>
        </w:tc>
        <w:tc>
          <w:tcPr>
            <w:tcW w:w="4212" w:type="dxa"/>
            <w:gridSpan w:val="2"/>
            <w:tcBorders>
              <w:top w:val="single" w:color="auto" w:sz="4" w:space="0"/>
              <w:left w:val="nil"/>
              <w:bottom w:val="single" w:color="auto" w:sz="4" w:space="0"/>
              <w:right w:val="single" w:color="auto"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4132 - 5062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3rd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2536 - 1576</w:t>
            </w:r>
          </w:p>
        </w:tc>
        <w:tc>
          <w:tcPr>
            <w:tcW w:w="4212"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5738 - 7568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3rd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4964 - 5924</w:t>
            </w:r>
          </w:p>
        </w:tc>
        <w:tc>
          <w:tcPr>
            <w:tcW w:w="4212"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7432 - 9262</w:t>
            </w:r>
          </w:p>
        </w:tc>
      </w:tr>
      <w:tr>
        <w:tblPrEx>
          <w:tblCellMar>
            <w:top w:w="0" w:type="dxa"/>
            <w:left w:w="108" w:type="dxa"/>
            <w:bottom w:w="0" w:type="dxa"/>
            <w:right w:w="108" w:type="dxa"/>
          </w:tblCellMar>
        </w:tblPrEx>
        <w:trPr>
          <w:trHeight w:val="270" w:hRule="atLeast"/>
          <w:jc w:val="center"/>
        </w:trPr>
        <w:tc>
          <w:tcPr>
            <w:tcW w:w="25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3</w:t>
            </w:r>
            <w:r>
              <w:rPr>
                <w:rFonts w:ascii="Arial" w:hAnsi="Arial" w:cs="Arial"/>
                <w:sz w:val="16"/>
                <w:szCs w:val="16"/>
                <w:vertAlign w:val="superscript"/>
              </w:rPr>
              <w:t>rd</w:t>
            </w:r>
            <w:r>
              <w:rPr>
                <w:rFonts w:ascii="Arial" w:hAnsi="Arial" w:cs="Arial"/>
                <w:sz w:val="16"/>
                <w:szCs w:val="16"/>
              </w:rPr>
              <w:t xml:space="preserve"> order IMD products</w:t>
            </w:r>
          </w:p>
        </w:tc>
        <w:tc>
          <w:tcPr>
            <w:tcW w:w="193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x_low</w:t>
            </w:r>
            <w:r>
              <w:rPr>
                <w:rFonts w:ascii="Arial" w:hAnsi="Arial" w:cs="Arial"/>
                <w:sz w:val="16"/>
                <w:szCs w:val="16"/>
              </w:rPr>
              <w:t xml:space="preserve"> – max BW f</w:t>
            </w:r>
            <w:r>
              <w:rPr>
                <w:rFonts w:ascii="Arial" w:hAnsi="Arial" w:cs="Arial"/>
                <w:sz w:val="16"/>
                <w:szCs w:val="16"/>
                <w:vertAlign w:val="subscript"/>
              </w:rPr>
              <w:t>y</w:t>
            </w:r>
            <w:r>
              <w:rPr>
                <w:rFonts w:ascii="Arial" w:hAnsi="Arial" w:cs="Arial"/>
                <w:sz w:val="16"/>
                <w:szCs w:val="16"/>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x_high</w:t>
            </w:r>
            <w:r>
              <w:rPr>
                <w:rFonts w:ascii="Arial" w:hAnsi="Arial" w:cs="Arial"/>
                <w:sz w:val="16"/>
                <w:szCs w:val="16"/>
              </w:rPr>
              <w:t xml:space="preserve"> + max BW f</w:t>
            </w:r>
            <w:r>
              <w:rPr>
                <w:rFonts w:ascii="Arial" w:hAnsi="Arial" w:cs="Arial"/>
                <w:sz w:val="16"/>
                <w:szCs w:val="16"/>
                <w:vertAlign w:val="subscript"/>
              </w:rPr>
              <w:t>y</w:t>
            </w:r>
            <w:r>
              <w:rPr>
                <w:rFonts w:ascii="Arial" w:hAnsi="Arial" w:cs="Arial"/>
                <w:sz w:val="16"/>
                <w:szCs w:val="16"/>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y_low</w:t>
            </w:r>
            <w:r>
              <w:rPr>
                <w:rFonts w:ascii="Arial" w:hAnsi="Arial" w:cs="Arial"/>
                <w:sz w:val="16"/>
                <w:szCs w:val="16"/>
              </w:rPr>
              <w:t xml:space="preserve"> – max BW f</w:t>
            </w:r>
            <w:r>
              <w:rPr>
                <w:rFonts w:ascii="Arial" w:hAnsi="Arial" w:cs="Arial"/>
                <w:sz w:val="16"/>
                <w:szCs w:val="16"/>
                <w:vertAlign w:val="subscript"/>
              </w:rPr>
              <w:t>x</w:t>
            </w:r>
            <w:r>
              <w:rPr>
                <w:rFonts w:ascii="Arial" w:hAnsi="Arial" w:cs="Arial"/>
                <w:sz w:val="16"/>
                <w:szCs w:val="16"/>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y_high</w:t>
            </w:r>
            <w:r>
              <w:rPr>
                <w:rFonts w:ascii="Arial" w:hAnsi="Arial" w:cs="Arial"/>
                <w:sz w:val="16"/>
                <w:szCs w:val="16"/>
              </w:rPr>
              <w:t xml:space="preserve"> + max BW f</w:t>
            </w:r>
            <w:r>
              <w:rPr>
                <w:rFonts w:ascii="Arial" w:hAnsi="Arial" w:cs="Arial"/>
                <w:sz w:val="16"/>
                <w:szCs w:val="16"/>
                <w:vertAlign w:val="subscript"/>
              </w:rPr>
              <w:t>x</w:t>
            </w:r>
            <w:r>
              <w:rPr>
                <w:rFonts w:ascii="Arial" w:hAnsi="Arial" w:cs="Arial"/>
                <w:sz w:val="16"/>
                <w:szCs w:val="16"/>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732 - 762</w:t>
            </w:r>
          </w:p>
        </w:tc>
        <w:tc>
          <w:tcPr>
            <w:tcW w:w="4212"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3280 - 4180</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1704 - 714</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9038 - 11768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12" w:type="dxa"/>
            <w:gridSpan w:val="2"/>
            <w:vMerge w:val="restart"/>
            <w:tcBorders>
              <w:top w:val="nil"/>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6736 - 4876</w:t>
            </w:r>
          </w:p>
        </w:tc>
        <w:tc>
          <w:tcPr>
            <w:tcW w:w="4212"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5796 - 6786</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10732 - 13462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12" w:type="dxa"/>
            <w:gridSpan w:val="2"/>
            <w:vMerge w:val="restart"/>
            <w:tcBorders>
              <w:top w:val="nil"/>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8264 - 10124</w:t>
            </w:r>
          </w:p>
        </w:tc>
        <w:tc>
          <w:tcPr>
            <w:tcW w:w="4212"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15968 - 12338</w:t>
            </w:r>
          </w:p>
        </w:tc>
        <w:tc>
          <w:tcPr>
            <w:tcW w:w="4212" w:type="dxa"/>
            <w:gridSpan w:val="2"/>
            <w:tcBorders>
              <w:top w:val="single" w:color="auto" w:sz="4" w:space="0"/>
              <w:left w:val="nil"/>
              <w:bottom w:val="single" w:color="auto" w:sz="4" w:space="0"/>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148 - 872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|2*fx_low - 3*fy_high|</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|2*fx_high - 3*fy_low|</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|2*fy_low - 3*fx_high|</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|2*fy_high -3*fx_low|</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10936 - 8176</w:t>
            </w:r>
          </w:p>
        </w:tc>
        <w:tc>
          <w:tcPr>
            <w:tcW w:w="4212" w:type="dxa"/>
            <w:gridSpan w:val="2"/>
            <w:tcBorders>
              <w:top w:val="single" w:color="auto" w:sz="4" w:space="0"/>
              <w:left w:val="nil"/>
              <w:bottom w:val="single" w:color="auto" w:sz="4" w:space="0"/>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4014 - 5904</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|fx_low + 4*fy_low|</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|fx_high + 4*fy_high|</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|fy_low + 4*fx_low|</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|fy_high + 4*fx_high|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14032 - 17662</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6628 - 7648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|2*fx_low + 3*fy_low|</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|2*fx_high + 3*fy_high|</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|2*fy_low + 3*fx_low|</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|2*fy_high + 3*fx_high|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11564 - 14324</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9096 - 10986</w:t>
            </w:r>
          </w:p>
        </w:tc>
      </w:tr>
      <w:tr>
        <w:tblPrEx>
          <w:tblCellMar>
            <w:top w:w="0" w:type="dxa"/>
            <w:left w:w="108" w:type="dxa"/>
            <w:bottom w:w="0" w:type="dxa"/>
            <w:right w:w="108" w:type="dxa"/>
          </w:tblCellMar>
        </w:tblPrEx>
        <w:trPr>
          <w:trHeight w:val="270" w:hRule="atLeast"/>
          <w:jc w:val="center"/>
        </w:trPr>
        <w:tc>
          <w:tcPr>
            <w:tcW w:w="10472"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 For each IMD item, when two bound values before taking absolute have different signs, the relevant IMD range shall be</w:t>
            </w:r>
          </w:p>
          <w:p>
            <w:pPr>
              <w:pStyle w:val="120"/>
              <w:keepNext/>
              <w:keepLines/>
              <w:pageBreakBefore w:val="0"/>
              <w:kinsoku/>
              <w:wordWrap/>
              <w:topLinePunct w:val="0"/>
              <w:bidi w:val="0"/>
              <w:ind w:left="855" w:leftChars="315" w:hanging="225" w:hangingChars="125"/>
            </w:pPr>
            <w:r>
              <w:t>set such that (1) the lower bound is 0 and (2) the upper bound is the bigger value of the two after taking absolute.</w:t>
            </w:r>
          </w:p>
          <w:p>
            <w:pPr>
              <w:keepNext/>
              <w:keepLines/>
              <w:pageBreakBefore w:val="0"/>
              <w:kinsoku/>
              <w:wordWrap/>
              <w:topLinePunct w:val="0"/>
              <w:bidi w:val="0"/>
              <w:spacing w:after="0"/>
              <w:jc w:val="center"/>
              <w:rPr>
                <w:rFonts w:ascii="Arial" w:hAnsi="Arial" w:cs="Arial"/>
                <w:sz w:val="16"/>
                <w:szCs w:val="16"/>
              </w:rPr>
            </w:pPr>
          </w:p>
        </w:tc>
      </w:tr>
    </w:tbl>
    <w:p>
      <w:pPr>
        <w:keepNext/>
        <w:keepLines/>
        <w:pageBreakBefore w:val="0"/>
        <w:kinsoku/>
        <w:wordWrap/>
        <w:topLinePunct w:val="0"/>
        <w:bidi w:val="0"/>
        <w:spacing w:before="120" w:after="120"/>
      </w:pPr>
      <w:r>
        <w:t>The analysis shows IMD4 and IMD5 will fall inside n20 DL.</w:t>
      </w:r>
    </w:p>
    <w:p>
      <w:pPr>
        <w:keepNext/>
        <w:keepLines/>
        <w:pageBreakBefore w:val="0"/>
        <w:kinsoku/>
        <w:wordWrap/>
        <w:topLinePunct w:val="0"/>
        <w:bidi w:val="0"/>
        <w:spacing w:before="120" w:after="120"/>
      </w:pPr>
      <w:r>
        <w:t xml:space="preserve">Based on the table </w:t>
      </w:r>
      <w:r>
        <w:rPr>
          <w:rFonts w:hint="eastAsia" w:eastAsia="宋体"/>
          <w:lang w:eastAsia="zh-CN"/>
        </w:rPr>
        <w:t>5.11</w:t>
      </w:r>
      <w:r>
        <w:t>.2.2-1, the 4th order and 5</w:t>
      </w:r>
      <w:r>
        <w:rPr>
          <w:vertAlign w:val="superscript"/>
        </w:rPr>
        <w:t>th</w:t>
      </w:r>
      <w:r>
        <w:t xml:space="preserve"> order intermodulation product fall inside the RX band of n20. </w:t>
      </w:r>
    </w:p>
    <w:p>
      <w:pPr>
        <w:keepNext/>
        <w:keepLines/>
        <w:pageBreakBefore w:val="0"/>
        <w:kinsoku/>
        <w:wordWrap/>
        <w:topLinePunct w:val="0"/>
        <w:bidi w:val="0"/>
      </w:pPr>
      <w:r>
        <w:t>The two bands are not part of the same or adjacent band groups, so the Triple beat analysis is omitted.</w:t>
      </w:r>
    </w:p>
    <w:p>
      <w:pPr>
        <w:keepNext/>
        <w:keepLines/>
        <w:pageBreakBefore w:val="0"/>
        <w:kinsoku/>
        <w:wordWrap/>
        <w:topLinePunct w:val="0"/>
        <w:bidi w:val="0"/>
        <w:spacing w:before="120" w:after="120"/>
        <w:rPr>
          <w:bCs/>
        </w:rPr>
      </w:pPr>
      <w:r>
        <w:rPr>
          <w:bCs/>
        </w:rP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1084" w:name="_Toc20032"/>
      <w:bookmarkStart w:id="1085" w:name="_Toc3983"/>
      <w:bookmarkStart w:id="1086" w:name="_Toc196229485"/>
      <w:bookmarkStart w:id="1087" w:name="_Toc29169"/>
      <w:r>
        <w:rPr>
          <w:rFonts w:hint="eastAsia"/>
          <w:lang w:eastAsia="zh-CN"/>
        </w:rPr>
        <w:t>5.11.2.3</w:t>
      </w:r>
      <w:r>
        <w:rPr>
          <w:rFonts w:hint="eastAsia"/>
          <w:lang w:eastAsia="zh-CN"/>
        </w:rPr>
        <w:tab/>
      </w:r>
      <w:r>
        <w:rPr>
          <w:rFonts w:hint="eastAsia"/>
          <w:lang w:val="en-US" w:eastAsia="zh-CN"/>
        </w:rPr>
        <w:t>REFSENS requirements</w:t>
      </w:r>
      <w:bookmarkEnd w:id="1084"/>
      <w:bookmarkEnd w:id="1085"/>
      <w:bookmarkEnd w:id="1086"/>
      <w:bookmarkEnd w:id="1087"/>
    </w:p>
    <w:p>
      <w:pPr>
        <w:keepNext/>
        <w:keepLines/>
        <w:pageBreakBefore w:val="0"/>
        <w:kinsoku/>
        <w:wordWrap/>
        <w:topLinePunct w:val="0"/>
        <w:bidi w:val="0"/>
        <w:jc w:val="both"/>
        <w:rPr>
          <w:rFonts w:eastAsia="宋体"/>
        </w:rPr>
      </w:pPr>
      <w:r>
        <w:rPr>
          <w:rFonts w:eastAsia="宋体"/>
        </w:rPr>
        <w:t xml:space="preserve">Table </w:t>
      </w:r>
      <w:r>
        <w:rPr>
          <w:rFonts w:hint="eastAsia" w:eastAsia="宋体"/>
          <w:lang w:eastAsia="zh-CN"/>
        </w:rPr>
        <w:t>5.11</w:t>
      </w:r>
      <w:r>
        <w:rPr>
          <w:rFonts w:eastAsia="宋体"/>
        </w:rPr>
        <w:t>.2.3-1 lists the MSD required due to the 4rd and 5</w:t>
      </w:r>
      <w:r>
        <w:rPr>
          <w:rFonts w:eastAsia="宋体"/>
          <w:vertAlign w:val="superscript"/>
        </w:rPr>
        <w:t>th</w:t>
      </w:r>
      <w:r>
        <w:rPr>
          <w:rFonts w:eastAsia="宋体"/>
        </w:rPr>
        <w:t xml:space="preserve"> IMD product for the dual uplink configuration. It is based on the similar case of DC_20A_n77A.</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5.11</w:t>
      </w:r>
      <w:r>
        <w:rPr>
          <w:rFonts w:hint="eastAsia"/>
          <w:lang w:val="en-US"/>
        </w:rPr>
        <w:t>.2.</w:t>
      </w:r>
      <w:r>
        <w:rPr>
          <w:lang w:val="en-US"/>
        </w:rPr>
        <w:t>3</w:t>
      </w:r>
      <w:r>
        <w:rPr>
          <w:rFonts w:hint="eastAsia"/>
          <w:lang w:val="en-US"/>
        </w:rPr>
        <w:t>-1</w:t>
      </w:r>
      <w:r>
        <w:rPr>
          <w:lang w:val="en-US"/>
        </w:rPr>
        <w:t xml:space="preserve">: </w:t>
      </w:r>
      <w:r>
        <w:rPr>
          <w:rFonts w:hint="eastAsia"/>
          <w:lang w:val="en-US"/>
        </w:rPr>
        <w:t>MSD due to IMD issue</w:t>
      </w:r>
    </w:p>
    <w:tbl>
      <w:tblPr>
        <w:tblStyle w:val="89"/>
        <w:tblW w:w="98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85" w:type="dxa"/>
          <w:bottom w:w="0" w:type="dxa"/>
          <w:right w:w="85" w:type="dxa"/>
        </w:tblCellMar>
      </w:tblPr>
      <w:tblGrid>
        <w:gridCol w:w="1413"/>
        <w:gridCol w:w="992"/>
        <w:gridCol w:w="992"/>
        <w:gridCol w:w="1134"/>
        <w:gridCol w:w="1522"/>
        <w:gridCol w:w="960"/>
        <w:gridCol w:w="911"/>
        <w:gridCol w:w="830"/>
        <w:gridCol w:w="1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20" w:hRule="atLeast"/>
          <w:jc w:val="center"/>
        </w:trPr>
        <w:tc>
          <w:tcPr>
            <w:tcW w:w="8754" w:type="dxa"/>
            <w:gridSpan w:val="8"/>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eastAsia="zh-CN"/>
              </w:rPr>
              <w:t>O</w:t>
            </w:r>
            <w:r>
              <w:rPr>
                <w:rFonts w:hint="eastAsia" w:ascii="Arial" w:hAnsi="Arial" w:eastAsia="宋体"/>
                <w:b/>
                <w:sz w:val="18"/>
                <w:lang w:eastAsia="zh-CN"/>
              </w:rPr>
              <w:t>perating b</w:t>
            </w:r>
            <w:r>
              <w:rPr>
                <w:rFonts w:ascii="Arial" w:hAnsi="Arial" w:eastAsia="宋体"/>
                <w:b/>
                <w:sz w:val="18"/>
              </w:rPr>
              <w:t>and / Channel bandwidth / N</w:t>
            </w:r>
            <w:r>
              <w:rPr>
                <w:rFonts w:ascii="Arial" w:hAnsi="Arial" w:eastAsia="宋体"/>
                <w:b/>
                <w:sz w:val="18"/>
                <w:vertAlign w:val="subscript"/>
              </w:rPr>
              <w:t>RB</w:t>
            </w:r>
            <w:r>
              <w:rPr>
                <w:rFonts w:ascii="Arial" w:hAnsi="Arial" w:eastAsia="宋体"/>
                <w:b/>
                <w:sz w:val="18"/>
              </w:rPr>
              <w:t xml:space="preserve"> / Duplex mode</w:t>
            </w:r>
          </w:p>
        </w:tc>
        <w:tc>
          <w:tcPr>
            <w:tcW w:w="1095" w:type="dxa"/>
            <w:vMerge w:val="restart"/>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48" w:hRule="atLeast"/>
          <w:jc w:val="center"/>
        </w:trPr>
        <w:tc>
          <w:tcPr>
            <w:tcW w:w="141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cs="Arial"/>
                <w:b/>
                <w:sz w:val="18"/>
                <w:szCs w:val="18"/>
                <w:lang w:eastAsia="ja-JP"/>
              </w:rPr>
              <w:t>NR CA band combination</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lang w:eastAsia="zh-CN"/>
              </w:rPr>
              <w:t>NR</w:t>
            </w:r>
            <w:r>
              <w:rPr>
                <w:rFonts w:ascii="Arial" w:hAnsi="Arial" w:eastAsia="宋体"/>
                <w:b/>
                <w:sz w:val="18"/>
              </w:rPr>
              <w:t xml:space="preserve"> band</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UL F</w:t>
            </w:r>
            <w:r>
              <w:rPr>
                <w:rFonts w:ascii="Arial" w:hAnsi="Arial" w:eastAsia="宋体"/>
                <w:b/>
                <w:sz w:val="18"/>
                <w:vertAlign w:val="subscript"/>
              </w:rPr>
              <w:t>c</w:t>
            </w:r>
            <w:r>
              <w:rPr>
                <w:rFonts w:ascii="Arial" w:hAnsi="Arial" w:eastAsia="宋体"/>
                <w:b/>
                <w:sz w:val="18"/>
              </w:rPr>
              <w:br w:type="textWrapping"/>
            </w:r>
            <w:r>
              <w:rPr>
                <w:rFonts w:ascii="Arial" w:hAnsi="Arial" w:eastAsia="宋体"/>
                <w:b/>
                <w:sz w:val="18"/>
              </w:rPr>
              <w:t>(MHz)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UL/DL BW </w:t>
            </w:r>
            <w:r>
              <w:rPr>
                <w:rFonts w:ascii="Arial" w:hAnsi="Arial" w:eastAsia="宋体"/>
                <w:b/>
                <w:sz w:val="18"/>
              </w:rPr>
              <w:br w:type="textWrapping"/>
            </w:r>
            <w:r>
              <w:rPr>
                <w:rFonts w:ascii="Arial" w:hAnsi="Arial" w:eastAsia="宋体"/>
                <w:b/>
                <w:sz w:val="18"/>
              </w:rPr>
              <w:t>(MHz)</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 </w:t>
            </w:r>
            <w:r>
              <w:rPr>
                <w:rFonts w:ascii="Arial" w:hAnsi="Arial" w:eastAsia="宋体"/>
                <w:b/>
                <w:sz w:val="18"/>
              </w:rPr>
              <w:br w:type="textWrapping"/>
            </w:r>
            <w:r>
              <w:rPr>
                <w:rFonts w:ascii="Arial" w:hAnsi="Arial" w:eastAsia="宋体"/>
                <w:b/>
                <w:sz w:val="18"/>
                <w:lang w:val="en-US" w:eastAsia="zh-CN"/>
              </w:rPr>
              <w:t>C</w:t>
            </w:r>
            <w:r>
              <w:rPr>
                <w:rFonts w:ascii="Arial" w:hAnsi="Arial" w:eastAsia="宋体"/>
                <w:b/>
                <w:sz w:val="18"/>
                <w:vertAlign w:val="subscript"/>
                <w:lang w:val="en-US" w:eastAsia="zh-CN"/>
              </w:rPr>
              <w:t>L</w:t>
            </w:r>
            <w:r>
              <w:rPr>
                <w:rFonts w:hint="eastAsia" w:ascii="Arial" w:hAnsi="Arial" w:eastAsia="宋体"/>
                <w:b/>
                <w:sz w:val="18"/>
                <w:vertAlign w:val="subscript"/>
                <w:lang w:val="en-US" w:eastAsia="zh-CN"/>
              </w:rPr>
              <w:t>RB</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DL F</w:t>
            </w:r>
            <w:r>
              <w:rPr>
                <w:rFonts w:ascii="Arial" w:hAnsi="Arial" w:eastAsia="宋体"/>
                <w:b/>
                <w:sz w:val="18"/>
                <w:vertAlign w:val="subscript"/>
              </w:rPr>
              <w:t>c</w:t>
            </w:r>
            <w:r>
              <w:rPr>
                <w:rFonts w:ascii="Arial" w:hAnsi="Arial" w:eastAsia="宋体"/>
                <w:b/>
                <w:sz w:val="18"/>
              </w:rPr>
              <w:t xml:space="preserve"> (MHz)</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MSD </w:t>
            </w:r>
            <w:r>
              <w:rPr>
                <w:rFonts w:ascii="Arial" w:hAnsi="Arial" w:eastAsia="宋体"/>
                <w:b/>
                <w:sz w:val="18"/>
              </w:rPr>
              <w:br w:type="textWrapping"/>
            </w:r>
            <w:r>
              <w:rPr>
                <w:rFonts w:ascii="Arial" w:hAnsi="Arial" w:eastAsia="宋体"/>
                <w:b/>
                <w:sz w:val="18"/>
              </w:rPr>
              <w:t>(dB)</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Duplex mode</w:t>
            </w:r>
          </w:p>
        </w:tc>
        <w:tc>
          <w:tcPr>
            <w:tcW w:w="1095" w:type="dxa"/>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57" w:hRule="atLeast"/>
          <w:jc w:val="center"/>
        </w:trPr>
        <w:tc>
          <w:tcPr>
            <w:tcW w:w="1413" w:type="dxa"/>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CA_n20-n77</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n20</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850</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eastAsia="zh-TW"/>
              </w:rPr>
              <w:t>809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11</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IMD4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n77</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3359</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10</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50</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3359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TDD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n20</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799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6.5</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lang w:eastAsia="zh-CN"/>
              </w:rPr>
              <w:t>IMD5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n77</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4159</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10</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lang w:val="en-US" w:eastAsia="zh-CN"/>
              </w:rPr>
              <w:t>50</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cs="Arial"/>
                <w:sz w:val="18"/>
                <w:szCs w:val="18"/>
              </w:rPr>
              <w:t>4159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TDD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r>
    </w:tbl>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eastAsia="en-GB"/>
        </w:rPr>
      </w:pPr>
    </w:p>
    <w:p>
      <w:pPr>
        <w:pStyle w:val="4"/>
        <w:keepNext/>
        <w:keepLines/>
        <w:pageBreakBefore w:val="0"/>
        <w:kinsoku/>
        <w:wordWrap/>
        <w:topLinePunct w:val="0"/>
        <w:bidi w:val="0"/>
        <w:rPr>
          <w:lang w:eastAsia="zh-CN"/>
        </w:rPr>
      </w:pPr>
      <w:bookmarkStart w:id="1088" w:name="_Toc6983"/>
      <w:bookmarkStart w:id="1089" w:name="_Toc196229486"/>
      <w:bookmarkStart w:id="1090" w:name="_Toc11519"/>
      <w:bookmarkStart w:id="1091" w:name="_Toc21256"/>
      <w:bookmarkStart w:id="1092" w:name="_Toc26611"/>
      <w:bookmarkStart w:id="1093" w:name="_Toc6040"/>
      <w:bookmarkStart w:id="1094" w:name="_Toc9185"/>
      <w:bookmarkStart w:id="1095" w:name="_Toc30436"/>
      <w:r>
        <w:rPr>
          <w:rFonts w:hint="eastAsia"/>
          <w:lang w:eastAsia="zh-CN"/>
        </w:rPr>
        <w:t>5.12</w:t>
      </w:r>
      <w:r>
        <w:rPr>
          <w:rFonts w:hint="eastAsia"/>
          <w:lang w:eastAsia="zh-CN"/>
        </w:rPr>
        <w:tab/>
      </w:r>
      <w:r>
        <w:rPr>
          <w:rFonts w:hint="eastAsia"/>
          <w:lang w:eastAsia="zh-CN"/>
        </w:rPr>
        <w:t>CA_n7-n29</w:t>
      </w:r>
      <w:bookmarkEnd w:id="1088"/>
      <w:bookmarkEnd w:id="1089"/>
      <w:bookmarkEnd w:id="1090"/>
      <w:bookmarkEnd w:id="1091"/>
      <w:bookmarkEnd w:id="1092"/>
      <w:bookmarkEnd w:id="1093"/>
      <w:bookmarkEnd w:id="1094"/>
      <w:bookmarkEnd w:id="1095"/>
    </w:p>
    <w:p>
      <w:pPr>
        <w:pStyle w:val="5"/>
        <w:keepNext/>
        <w:keepLines/>
        <w:pageBreakBefore w:val="0"/>
        <w:kinsoku/>
        <w:wordWrap/>
        <w:topLinePunct w:val="0"/>
        <w:bidi w:val="0"/>
        <w:ind w:left="0" w:firstLine="0"/>
        <w:rPr>
          <w:rFonts w:eastAsia="宋体"/>
          <w:lang w:val="en-US" w:eastAsia="zh-CN"/>
        </w:rPr>
      </w:pPr>
      <w:bookmarkStart w:id="1096" w:name="_Toc196229487"/>
      <w:bookmarkStart w:id="1097" w:name="_Toc728"/>
      <w:bookmarkStart w:id="1098" w:name="_Toc16438"/>
      <w:bookmarkStart w:id="1099" w:name="_Toc18851"/>
      <w:r>
        <w:rPr>
          <w:rFonts w:hint="eastAsia" w:eastAsia="宋体"/>
          <w:lang w:eastAsia="zh-CN"/>
        </w:rPr>
        <w:t>5.12.1</w:t>
      </w:r>
      <w:r>
        <w:rPr>
          <w:rFonts w:hint="eastAsia" w:eastAsia="宋体"/>
          <w:lang w:eastAsia="zh-CN"/>
        </w:rPr>
        <w:tab/>
      </w:r>
      <w:r>
        <w:rPr>
          <w:rFonts w:hint="eastAsia" w:eastAsia="宋体"/>
          <w:lang w:val="en-US" w:eastAsia="zh-CN"/>
        </w:rPr>
        <w:t>Common for 1 band UL and 2 bands UL CA</w:t>
      </w:r>
      <w:bookmarkEnd w:id="1096"/>
      <w:bookmarkEnd w:id="1097"/>
      <w:bookmarkEnd w:id="1098"/>
      <w:bookmarkEnd w:id="1099"/>
    </w:p>
    <w:p>
      <w:pPr>
        <w:pStyle w:val="6"/>
        <w:keepNext/>
        <w:keepLines/>
        <w:pageBreakBefore w:val="0"/>
        <w:kinsoku/>
        <w:wordWrap/>
        <w:topLinePunct w:val="0"/>
        <w:bidi w:val="0"/>
        <w:rPr>
          <w:lang w:eastAsia="zh-CN"/>
        </w:rPr>
      </w:pPr>
      <w:bookmarkStart w:id="1100" w:name="_Toc196229488"/>
      <w:bookmarkStart w:id="1101" w:name="_Toc31035"/>
      <w:bookmarkStart w:id="1102" w:name="_Toc18472"/>
      <w:bookmarkStart w:id="1103" w:name="_Toc6980"/>
      <w:r>
        <w:rPr>
          <w:rFonts w:hint="eastAsia"/>
          <w:lang w:eastAsia="zh-CN"/>
        </w:rPr>
        <w:t>5.12.1.1</w:t>
      </w:r>
      <w:r>
        <w:rPr>
          <w:rFonts w:hint="eastAsia"/>
          <w:lang w:eastAsia="zh-CN"/>
        </w:rPr>
        <w:tab/>
      </w:r>
      <w:r>
        <w:rPr>
          <w:rFonts w:hint="eastAsia"/>
          <w:lang w:eastAsia="zh-CN"/>
        </w:rPr>
        <w:t>Operating bands for CA</w:t>
      </w:r>
      <w:bookmarkEnd w:id="1100"/>
      <w:bookmarkEnd w:id="1101"/>
      <w:bookmarkEnd w:id="1102"/>
      <w:bookmarkEnd w:id="1103"/>
    </w:p>
    <w:p>
      <w:pPr>
        <w:pStyle w:val="114"/>
        <w:keepNext/>
        <w:keepLines/>
        <w:pageBreakBefore w:val="0"/>
        <w:kinsoku/>
        <w:wordWrap/>
        <w:topLinePunct w:val="0"/>
        <w:bidi w:val="0"/>
        <w:rPr>
          <w:lang w:eastAsia="zh-CN"/>
        </w:rPr>
      </w:pPr>
      <w:r>
        <w:rPr>
          <w:rFonts w:hint="eastAsia"/>
          <w:lang w:val="en-US" w:eastAsia="zh-CN"/>
        </w:rPr>
        <w:t>T</w:t>
      </w:r>
      <w:r>
        <w:t xml:space="preserve">able </w:t>
      </w:r>
      <w:r>
        <w:rPr>
          <w:rFonts w:hint="eastAsia"/>
          <w:lang w:val="en-US" w:eastAsia="zh-CN"/>
        </w:rPr>
        <w:t>5.12</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n7+n29</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2570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2690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n29</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N/A</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717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728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SDL</w:t>
            </w:r>
          </w:p>
        </w:tc>
      </w:tr>
    </w:tbl>
    <w:p>
      <w:pPr>
        <w:keepNext/>
        <w:keepLines/>
        <w:pageBreakBefore w:val="0"/>
        <w:kinsoku/>
        <w:wordWrap/>
        <w:topLinePunct w:val="0"/>
        <w:bidi w:val="0"/>
        <w:spacing w:before="120" w:after="120"/>
        <w:rPr>
          <w:rFonts w:cs="Arial"/>
          <w:i/>
          <w:kern w:val="2"/>
          <w:lang w:val="en-US" w:eastAsia="zh-CN"/>
        </w:rPr>
      </w:pPr>
    </w:p>
    <w:p>
      <w:pPr>
        <w:pStyle w:val="6"/>
        <w:keepNext/>
        <w:keepLines/>
        <w:pageBreakBefore w:val="0"/>
        <w:kinsoku/>
        <w:wordWrap/>
        <w:topLinePunct w:val="0"/>
        <w:bidi w:val="0"/>
        <w:rPr>
          <w:lang w:eastAsia="zh-CN"/>
        </w:rPr>
      </w:pPr>
      <w:bookmarkStart w:id="1104" w:name="_Toc196229489"/>
      <w:bookmarkStart w:id="1105" w:name="_Toc5326"/>
      <w:bookmarkStart w:id="1106" w:name="_Toc28573"/>
      <w:bookmarkStart w:id="1107" w:name="_Toc25272"/>
      <w:r>
        <w:rPr>
          <w:rFonts w:hint="eastAsia"/>
          <w:lang w:eastAsia="zh-CN"/>
        </w:rPr>
        <w:t>5.12.1.2</w:t>
      </w:r>
      <w:r>
        <w:rPr>
          <w:rFonts w:hint="eastAsia"/>
          <w:lang w:eastAsia="zh-CN"/>
        </w:rPr>
        <w:tab/>
      </w:r>
      <w:r>
        <w:rPr>
          <w:rFonts w:hint="eastAsia"/>
          <w:lang w:eastAsia="zh-CN"/>
        </w:rPr>
        <w:t>Channel bandwidths per operating band for CA</w:t>
      </w:r>
      <w:bookmarkEnd w:id="1104"/>
      <w:bookmarkEnd w:id="1105"/>
      <w:bookmarkEnd w:id="1106"/>
      <w:bookmarkEnd w:id="1107"/>
    </w:p>
    <w:p>
      <w:pPr>
        <w:pStyle w:val="114"/>
        <w:keepNext/>
        <w:keepLines/>
        <w:pageBreakBefore w:val="0"/>
        <w:kinsoku/>
        <w:wordWrap/>
        <w:topLinePunct w:val="0"/>
        <w:bidi w:val="0"/>
        <w:rPr>
          <w:lang w:val="en-US" w:eastAsia="zh-CN"/>
        </w:rPr>
      </w:pPr>
      <w:r>
        <w:t xml:space="preserve">Table </w:t>
      </w:r>
      <w:r>
        <w:rPr>
          <w:rFonts w:hint="eastAsia"/>
          <w:lang w:val="en-US" w:eastAsia="zh-CN"/>
        </w:rPr>
        <w:t>5.12</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n7+n29</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7</w:t>
            </w:r>
            <w:r>
              <w:rPr>
                <w:rFonts w:hint="eastAsia" w:ascii="Arial" w:hAnsi="Arial"/>
                <w:sz w:val="18"/>
                <w:szCs w:val="18"/>
                <w:lang w:val="en-US" w:eastAsia="zh-CN"/>
              </w:rPr>
              <w:t>A-n</w:t>
            </w:r>
            <w:r>
              <w:rPr>
                <w:rFonts w:ascii="Arial" w:hAnsi="Arial"/>
                <w:sz w:val="18"/>
                <w:szCs w:val="18"/>
                <w:lang w:val="en-US" w:eastAsia="zh-CN"/>
              </w:rPr>
              <w:t>29</w:t>
            </w:r>
            <w:r>
              <w:rPr>
                <w:rFonts w:hint="eastAsia" w:ascii="Arial" w:hAnsi="Arial"/>
                <w:sz w:val="18"/>
                <w:szCs w:val="18"/>
                <w:lang w:val="en-US" w:eastAsia="zh-CN"/>
              </w:rPr>
              <w:t>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n7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pageBreakBefore w:val="0"/>
        <w:kinsoku/>
        <w:wordWrap/>
        <w:overflowPunct w:val="0"/>
        <w:topLinePunct w:val="0"/>
        <w:autoSpaceDE w:val="0"/>
        <w:autoSpaceDN w:val="0"/>
        <w:bidi w:val="0"/>
        <w:adjustRightInd w:val="0"/>
        <w:spacing w:before="120" w:after="120"/>
        <w:textAlignment w:val="baseline"/>
        <w:rPr>
          <w:iCs/>
          <w:lang w:val="en-US" w:eastAsia="zh-CN"/>
        </w:rPr>
      </w:pPr>
    </w:p>
    <w:p>
      <w:pPr>
        <w:pStyle w:val="6"/>
        <w:keepNext/>
        <w:keepLines/>
        <w:pageBreakBefore w:val="0"/>
        <w:kinsoku/>
        <w:wordWrap/>
        <w:topLinePunct w:val="0"/>
        <w:bidi w:val="0"/>
        <w:rPr>
          <w:lang w:val="en-US" w:eastAsia="zh-CN"/>
        </w:rPr>
      </w:pPr>
      <w:bookmarkStart w:id="1108" w:name="_Toc23582"/>
      <w:bookmarkStart w:id="1109" w:name="_Toc4289"/>
      <w:bookmarkStart w:id="1110" w:name="_Toc196229490"/>
      <w:bookmarkStart w:id="1111" w:name="_Toc18822"/>
      <w:r>
        <w:rPr>
          <w:rFonts w:hint="eastAsia"/>
          <w:lang w:eastAsia="zh-CN"/>
        </w:rPr>
        <w:t>5.12.1.3</w:t>
      </w:r>
      <w:r>
        <w:rPr>
          <w:rFonts w:hint="eastAsia"/>
          <w:lang w:eastAsia="zh-CN"/>
        </w:rPr>
        <w:tab/>
      </w:r>
      <w:r>
        <w:rPr>
          <w:rFonts w:hint="eastAsia"/>
          <w:lang w:eastAsia="zh-CN"/>
        </w:rPr>
        <w:t>UE co-existence studies</w:t>
      </w:r>
      <w:r>
        <w:rPr>
          <w:rFonts w:hint="eastAsia"/>
          <w:lang w:val="en-US" w:eastAsia="zh-CN"/>
        </w:rPr>
        <w:t xml:space="preserve"> for 1 band UL</w:t>
      </w:r>
      <w:bookmarkEnd w:id="1108"/>
      <w:bookmarkEnd w:id="1109"/>
      <w:bookmarkEnd w:id="1110"/>
      <w:bookmarkEnd w:id="1111"/>
    </w:p>
    <w:p>
      <w:pPr>
        <w:keepNext/>
        <w:keepLines/>
        <w:pageBreakBefore w:val="0"/>
        <w:kinsoku/>
        <w:wordWrap/>
        <w:topLinePunct w:val="0"/>
        <w:bidi w:val="0"/>
      </w:pPr>
      <w:r>
        <w:rPr>
          <w:lang w:eastAsia="zh-CN"/>
        </w:rPr>
        <w:t xml:space="preserve">Table </w:t>
      </w:r>
      <w:r>
        <w:rPr>
          <w:rFonts w:hint="eastAsia"/>
          <w:lang w:val="en-US" w:eastAsia="zh-CN"/>
        </w:rPr>
        <w:t>5.12</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n7</w:t>
      </w:r>
      <w:r>
        <w:rPr>
          <w:lang w:eastAsia="zh-CN"/>
        </w:rPr>
        <w:t>-</w:t>
      </w:r>
      <w:r>
        <w:rPr>
          <w:lang w:val="en-US" w:eastAsia="zh-CN"/>
        </w:rPr>
        <w:t>n29</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5.12</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2500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5000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7500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10000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12500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2570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5140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7710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10280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12850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717</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728</w:t>
            </w: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1434</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1456</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2151</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2184</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2868</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2912</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both"/>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3585</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3640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analyze harmonics/harmonic mixing for n29 UL/n7DL, since band n29 is SDL band and only has DL.</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5.12</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n7</w:t>
      </w:r>
      <w:r>
        <w:rPr>
          <w:lang w:eastAsia="zh-CN"/>
        </w:rPr>
        <w:t>-</w:t>
      </w:r>
      <w:r>
        <w:rPr>
          <w:lang w:val="en-US" w:eastAsia="zh-CN"/>
        </w:rPr>
        <w:t>n29</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5.12.1.3-2: Cross-band isolation analysis</w:t>
      </w:r>
    </w:p>
    <w:tbl>
      <w:tblPr>
        <w:tblStyle w:val="89"/>
        <w:tblW w:w="5557" w:type="pct"/>
        <w:tblInd w:w="-411" w:type="dxa"/>
        <w:tblLayout w:type="fixed"/>
        <w:tblCellMar>
          <w:top w:w="0" w:type="dxa"/>
          <w:left w:w="108" w:type="dxa"/>
          <w:bottom w:w="0" w:type="dxa"/>
          <w:right w:w="108" w:type="dxa"/>
        </w:tblCellMar>
      </w:tblPr>
      <w:tblGrid>
        <w:gridCol w:w="1620"/>
        <w:gridCol w:w="2278"/>
        <w:gridCol w:w="2388"/>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n29</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2570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4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w:t>
            </w:r>
          </w:p>
        </w:tc>
        <w:tc>
          <w:tcPr>
            <w:tcW w:w="10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2690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717</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Minimum CBW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2670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2770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2250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n7 ACLR range with the band n29 DL up to order 5. Moreover, n7 and n29 are not the same or adjacent band group as described in table A.1,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val="en-US"/>
              </w:rPr>
              <w:t>There is no need to calculate the band n29 ACLR range, since band n29 is SDL band and only has DL.</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p>
    <w:p>
      <w:pPr>
        <w:pStyle w:val="6"/>
        <w:keepNext/>
        <w:keepLines/>
        <w:pageBreakBefore w:val="0"/>
        <w:kinsoku/>
        <w:wordWrap/>
        <w:topLinePunct w:val="0"/>
        <w:bidi w:val="0"/>
        <w:rPr>
          <w:lang w:eastAsia="zh-CN"/>
        </w:rPr>
      </w:pPr>
      <w:bookmarkStart w:id="1112" w:name="_Toc196229491"/>
      <w:bookmarkStart w:id="1113" w:name="_Toc11845"/>
      <w:bookmarkStart w:id="1114" w:name="_Toc11703"/>
      <w:bookmarkStart w:id="1115" w:name="_Toc18187"/>
      <w:r>
        <w:rPr>
          <w:rFonts w:hint="eastAsia"/>
          <w:lang w:eastAsia="zh-CN"/>
        </w:rPr>
        <w:t>5.12.1.</w:t>
      </w:r>
      <w:r>
        <w:rPr>
          <w:rFonts w:hint="eastAsia"/>
          <w:lang w:val="en-US" w:eastAsia="zh-CN"/>
        </w:rPr>
        <w:t>4</w:t>
      </w:r>
      <w:r>
        <w:rPr>
          <w:rFonts w:hint="eastAsia"/>
          <w:lang w:eastAsia="zh-CN"/>
        </w:rPr>
        <w:tab/>
      </w:r>
      <w:r>
        <w:rPr>
          <w:rFonts w:hint="eastAsia"/>
          <w:lang w:val="en-US" w:eastAsia="zh-CN"/>
        </w:rPr>
        <w:t>∆TIB,c and ∆RIB,c values</w:t>
      </w:r>
      <w:bookmarkEnd w:id="1112"/>
      <w:bookmarkEnd w:id="1113"/>
      <w:bookmarkEnd w:id="1114"/>
      <w:bookmarkEnd w:id="1115"/>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n7</w:t>
      </w:r>
      <w:r>
        <w:rPr>
          <w:lang w:eastAsia="ja-JP"/>
        </w:rPr>
        <w:t>-n</w:t>
      </w:r>
      <w:r>
        <w:rPr>
          <w:lang w:val="en-US" w:eastAsia="zh-CN"/>
        </w:rPr>
        <w:t>29</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from CA_7-29 and are reused in the tables below.</w:t>
      </w:r>
    </w:p>
    <w:p>
      <w:pPr>
        <w:pStyle w:val="114"/>
        <w:keepNext/>
        <w:keepLines/>
        <w:pageBreakBefore w:val="0"/>
        <w:kinsoku/>
        <w:wordWrap/>
        <w:topLinePunct w:val="0"/>
        <w:bidi w:val="0"/>
      </w:pPr>
      <w:r>
        <w:t xml:space="preserve">Table </w:t>
      </w:r>
      <w:r>
        <w:rPr>
          <w:rFonts w:hint="eastAsia"/>
          <w:lang w:val="en-US" w:eastAsia="zh-CN"/>
        </w:rPr>
        <w:t>5.12</w:t>
      </w:r>
      <w:r>
        <w:t>.</w:t>
      </w:r>
      <w:r>
        <w:rPr>
          <w:lang w:val="en-US" w:eastAsia="zh-CN"/>
        </w:rPr>
        <w:t>1.</w:t>
      </w:r>
      <w:r>
        <w:t>4</w:t>
      </w:r>
      <w:r>
        <w:rPr>
          <w:lang w:eastAsia="zh-CN"/>
        </w:rPr>
        <w:t>-</w:t>
      </w:r>
      <w:r>
        <w:t>1: ΔTIB,c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keepNext/>
              <w:keepLines/>
              <w:pageBreakBefore w:val="0"/>
              <w:kinsoku/>
              <w:wordWrap/>
              <w:topLinePunct w:val="0"/>
              <w:bidi w:val="0"/>
              <w:spacing w:after="0" w:line="260" w:lineRule="auto"/>
              <w:jc w:val="center"/>
              <w:rPr>
                <w:rFonts w:ascii="Arial" w:hAnsi="Arial"/>
                <w:b/>
                <w:sz w:val="18"/>
              </w:rPr>
            </w:pPr>
            <w:r>
              <w:rPr>
                <w:rFonts w:ascii="Arial" w:hAnsi="Arial"/>
                <w:b/>
                <w:sz w:val="18"/>
              </w:rPr>
              <w:t xml:space="preserve">Inter-band </w:t>
            </w:r>
            <w:r>
              <w:rPr>
                <w:rFonts w:hint="eastAsia" w:ascii="Arial" w:hAnsi="Arial"/>
                <w:b/>
                <w:sz w:val="18"/>
                <w:lang w:eastAsia="zh-CN"/>
              </w:rPr>
              <w:t>CA</w:t>
            </w:r>
            <w:r>
              <w:rPr>
                <w:rFonts w:ascii="Arial" w:hAnsi="Arial"/>
                <w:b/>
                <w:sz w:val="18"/>
              </w:rPr>
              <w:t xml:space="preserve"> combination</w:t>
            </w:r>
          </w:p>
        </w:tc>
        <w:tc>
          <w:tcPr>
            <w:tcW w:w="5904" w:type="dxa"/>
            <w:gridSpan w:val="2"/>
          </w:tcPr>
          <w:p>
            <w:pPr>
              <w:keepNext/>
              <w:keepLines/>
              <w:pageBreakBefore w:val="0"/>
              <w:kinsoku/>
              <w:wordWrap/>
              <w:topLinePunct w:val="0"/>
              <w:bidi w:val="0"/>
              <w:spacing w:after="0" w:line="260" w:lineRule="auto"/>
              <w:jc w:val="center"/>
              <w:rPr>
                <w:rFonts w:ascii="Arial" w:hAnsi="Arial"/>
                <w:b/>
                <w:sz w:val="18"/>
              </w:rPr>
            </w:pPr>
            <w:r>
              <w:rPr>
                <w:rFonts w:ascii="Arial" w:hAnsi="Arial"/>
                <w:b/>
                <w:sz w:val="18"/>
              </w:rPr>
              <w:t>ΔT</w:t>
            </w:r>
            <w:r>
              <w:rPr>
                <w:rFonts w:ascii="Arial" w:hAnsi="Arial"/>
                <w:b/>
                <w:sz w:val="18"/>
                <w:vertAlign w:val="subscript"/>
              </w:rPr>
              <w:t>IB,c</w:t>
            </w:r>
            <w:r>
              <w:rPr>
                <w:rFonts w:ascii="Arial" w:hAnsi="Arial"/>
                <w:b/>
                <w:sz w:val="18"/>
              </w:rPr>
              <w:t xml:space="preserve"> for NR bands (dB)</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keepNext/>
              <w:keepLines/>
              <w:pageBreakBefore w:val="0"/>
              <w:kinsoku/>
              <w:wordWrap/>
              <w:topLinePunct w:val="0"/>
              <w:bidi w:val="0"/>
              <w:spacing w:after="0" w:line="260" w:lineRule="auto"/>
              <w:jc w:val="center"/>
              <w:rPr>
                <w:rFonts w:ascii="Arial" w:hAnsi="Arial"/>
                <w:b/>
                <w:sz w:val="18"/>
              </w:rPr>
            </w:pPr>
          </w:p>
        </w:tc>
        <w:tc>
          <w:tcPr>
            <w:tcW w:w="5904" w:type="dxa"/>
            <w:gridSpan w:val="2"/>
          </w:tcPr>
          <w:p>
            <w:pPr>
              <w:keepNext/>
              <w:keepLines/>
              <w:pageBreakBefore w:val="0"/>
              <w:kinsoku/>
              <w:wordWrap/>
              <w:topLinePunct w:val="0"/>
              <w:bidi w:val="0"/>
              <w:spacing w:after="0" w:line="260" w:lineRule="auto"/>
              <w:jc w:val="center"/>
              <w:rPr>
                <w:rFonts w:ascii="Arial" w:hAnsi="Arial"/>
                <w:b/>
                <w:sz w:val="18"/>
              </w:rPr>
            </w:pPr>
            <w:r>
              <w:rPr>
                <w:rFonts w:hint="eastAsia" w:ascii="Arial" w:hAnsi="Arial"/>
                <w:b/>
                <w:sz w:val="18"/>
              </w:rPr>
              <w:t>C</w:t>
            </w:r>
            <w:r>
              <w:rPr>
                <w:rFonts w:ascii="Arial" w:hAnsi="Arial"/>
                <w:b/>
                <w:sz w:val="18"/>
              </w:rPr>
              <w:t>omponent band in order of bands in configuration</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rPr>
              <w:t>CA_n7-n29</w:t>
            </w:r>
          </w:p>
        </w:tc>
        <w:tc>
          <w:tcPr>
            <w:tcW w:w="2952" w:type="dxa"/>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eastAsia="zh-CN"/>
              </w:rPr>
              <w:t>0.3</w:t>
            </w:r>
          </w:p>
        </w:tc>
        <w:tc>
          <w:tcPr>
            <w:tcW w:w="2952" w:type="dxa"/>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pStyle w:val="114"/>
        <w:keepNext/>
        <w:keepLines/>
        <w:pageBreakBefore w:val="0"/>
        <w:kinsoku/>
        <w:wordWrap/>
        <w:topLinePunct w:val="0"/>
        <w:bidi w:val="0"/>
        <w:rPr>
          <w:lang w:eastAsia="zh-CN"/>
        </w:rPr>
      </w:pPr>
      <w:r>
        <w:t xml:space="preserve">Table </w:t>
      </w:r>
      <w:r>
        <w:rPr>
          <w:rFonts w:hint="eastAsia"/>
          <w:lang w:val="en-US" w:eastAsia="zh-CN"/>
        </w:rPr>
        <w:t>5.12</w:t>
      </w:r>
      <w:r>
        <w:rPr>
          <w:lang w:val="en-US" w:eastAsia="zh-CN"/>
        </w:rPr>
        <w:t>.1.</w:t>
      </w:r>
      <w:r>
        <w:t>4-2: ΔRIB</w:t>
      </w:r>
      <w:r>
        <w:rPr>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keepNext/>
              <w:keepLines/>
              <w:pageBreakBefore w:val="0"/>
              <w:kinsoku/>
              <w:wordWrap/>
              <w:topLinePunct w:val="0"/>
              <w:bidi w:val="0"/>
              <w:spacing w:after="0"/>
              <w:jc w:val="center"/>
              <w:rPr>
                <w:rFonts w:ascii="Arial" w:hAnsi="Arial"/>
                <w:b/>
                <w:sz w:val="18"/>
              </w:rPr>
            </w:pPr>
            <w:r>
              <w:rPr>
                <w:rFonts w:ascii="Arial" w:hAnsi="Arial"/>
                <w:b/>
                <w:sz w:val="18"/>
              </w:rPr>
              <w:t>Inter-band CA combination</w:t>
            </w:r>
          </w:p>
        </w:tc>
        <w:tc>
          <w:tcPr>
            <w:tcW w:w="5656" w:type="dxa"/>
            <w:gridSpan w:val="2"/>
          </w:tcPr>
          <w:p>
            <w:pPr>
              <w:keepNext/>
              <w:keepLines/>
              <w:pageBreakBefore w:val="0"/>
              <w:kinsoku/>
              <w:wordWrap/>
              <w:topLinePunct w:val="0"/>
              <w:bidi w:val="0"/>
              <w:spacing w:after="0"/>
              <w:jc w:val="center"/>
              <w:rPr>
                <w:rFonts w:ascii="Arial" w:hAnsi="Arial"/>
                <w:b/>
                <w:sz w:val="18"/>
              </w:rPr>
            </w:pPr>
            <w:r>
              <w:rPr>
                <w:rFonts w:ascii="Arial" w:hAnsi="Arial"/>
                <w:b/>
                <w:sz w:val="18"/>
              </w:rPr>
              <w:t>ΔR</w:t>
            </w:r>
            <w:r>
              <w:rPr>
                <w:rFonts w:ascii="Arial" w:hAnsi="Arial"/>
                <w:b/>
                <w:sz w:val="18"/>
                <w:vertAlign w:val="subscript"/>
              </w:rPr>
              <w:t>IB,c</w:t>
            </w:r>
            <w:r>
              <w:rPr>
                <w:rFonts w:ascii="Arial" w:hAnsi="Arial"/>
                <w:b/>
                <w:sz w:val="18"/>
              </w:rPr>
              <w:t xml:space="preserve"> for NR band</w:t>
            </w:r>
            <w:r>
              <w:rPr>
                <w:rFonts w:hint="eastAsia" w:ascii="Arial" w:hAnsi="Arial"/>
                <w:b/>
                <w:sz w:val="18"/>
                <w:lang w:eastAsia="zh-CN"/>
              </w:rPr>
              <w:t>s</w:t>
            </w:r>
            <w:r>
              <w:rPr>
                <w:rFonts w:ascii="Arial" w:hAnsi="Arial"/>
                <w:b/>
                <w:sz w:val="18"/>
              </w:rPr>
              <w:t xml:space="preserve"> (dB)</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keepNext/>
              <w:keepLines/>
              <w:pageBreakBefore w:val="0"/>
              <w:kinsoku/>
              <w:wordWrap/>
              <w:topLinePunct w:val="0"/>
              <w:bidi w:val="0"/>
              <w:spacing w:after="0"/>
              <w:jc w:val="center"/>
              <w:rPr>
                <w:rFonts w:ascii="Arial" w:hAnsi="Arial"/>
                <w:b/>
                <w:sz w:val="18"/>
              </w:rPr>
            </w:pPr>
          </w:p>
        </w:tc>
        <w:tc>
          <w:tcPr>
            <w:tcW w:w="5656" w:type="dxa"/>
            <w:gridSpan w:val="2"/>
          </w:tcPr>
          <w:p>
            <w:pPr>
              <w:keepNext/>
              <w:keepLines/>
              <w:pageBreakBefore w:val="0"/>
              <w:kinsoku/>
              <w:wordWrap/>
              <w:topLinePunct w:val="0"/>
              <w:bidi w:val="0"/>
              <w:spacing w:after="0"/>
              <w:jc w:val="center"/>
              <w:rPr>
                <w:rFonts w:ascii="Arial" w:hAnsi="Arial"/>
                <w:b/>
                <w:sz w:val="18"/>
              </w:rPr>
            </w:pPr>
            <w:r>
              <w:rPr>
                <w:rFonts w:hint="eastAsia" w:ascii="Arial" w:hAnsi="Arial"/>
                <w:b/>
                <w:sz w:val="18"/>
              </w:rPr>
              <w:t>C</w:t>
            </w:r>
            <w:r>
              <w:rPr>
                <w:rFonts w:ascii="Arial" w:hAnsi="Arial"/>
                <w:b/>
                <w:sz w:val="18"/>
              </w:rPr>
              <w:t>omponent band in order of bands in configuration</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keepNext/>
              <w:keepLines/>
              <w:pageBreakBefore w:val="0"/>
              <w:kinsoku/>
              <w:wordWrap/>
              <w:topLinePunct w:val="0"/>
              <w:bidi w:val="0"/>
              <w:spacing w:after="0"/>
              <w:jc w:val="center"/>
              <w:rPr>
                <w:rFonts w:ascii="Arial" w:hAnsi="Arial"/>
                <w:sz w:val="18"/>
              </w:rPr>
            </w:pPr>
            <w:r>
              <w:rPr>
                <w:rFonts w:hint="eastAsia" w:ascii="Arial" w:hAnsi="Arial"/>
                <w:sz w:val="18"/>
                <w:lang w:val="en-US" w:eastAsia="zh-CN"/>
              </w:rPr>
              <w:t>CA_n</w:t>
            </w:r>
            <w:r>
              <w:rPr>
                <w:rFonts w:ascii="Arial" w:hAnsi="Arial"/>
                <w:sz w:val="18"/>
                <w:lang w:val="en-US" w:eastAsia="zh-CN"/>
              </w:rPr>
              <w:t>7</w:t>
            </w:r>
            <w:r>
              <w:rPr>
                <w:rFonts w:hint="eastAsia" w:ascii="Arial" w:hAnsi="Arial"/>
                <w:sz w:val="18"/>
                <w:lang w:val="en-US" w:eastAsia="zh-CN"/>
              </w:rPr>
              <w:t>-n</w:t>
            </w:r>
            <w:r>
              <w:rPr>
                <w:rFonts w:ascii="Arial" w:hAnsi="Arial"/>
                <w:sz w:val="18"/>
                <w:lang w:val="en-US" w:eastAsia="zh-CN"/>
              </w:rPr>
              <w:t>29</w:t>
            </w:r>
          </w:p>
        </w:tc>
        <w:tc>
          <w:tcPr>
            <w:tcW w:w="2704" w:type="dxa"/>
          </w:tcPr>
          <w:p>
            <w:pPr>
              <w:keepNext/>
              <w:keepLines/>
              <w:pageBreakBefore w:val="0"/>
              <w:kinsoku/>
              <w:wordWrap/>
              <w:topLinePunct w:val="0"/>
              <w:bidi w:val="0"/>
              <w:spacing w:after="0"/>
              <w:jc w:val="center"/>
              <w:rPr>
                <w:rFonts w:ascii="Arial" w:hAnsi="Arial"/>
                <w:sz w:val="18"/>
                <w:lang w:eastAsia="ja-JP"/>
              </w:rPr>
            </w:pPr>
            <w:r>
              <w:rPr>
                <w:rFonts w:ascii="Arial" w:hAnsi="Arial"/>
                <w:sz w:val="18"/>
                <w:lang w:eastAsia="ja-JP"/>
              </w:rPr>
              <w:t>-</w:t>
            </w:r>
          </w:p>
        </w:tc>
        <w:tc>
          <w:tcPr>
            <w:tcW w:w="2952" w:type="dxa"/>
          </w:tcPr>
          <w:p>
            <w:pPr>
              <w:keepNext/>
              <w:keepLines/>
              <w:pageBreakBefore w:val="0"/>
              <w:kinsoku/>
              <w:wordWrap/>
              <w:topLinePunct w:val="0"/>
              <w:bidi w:val="0"/>
              <w:spacing w:after="0"/>
              <w:jc w:val="center"/>
              <w:rPr>
                <w:rFonts w:ascii="Arial" w:hAnsi="Arial"/>
                <w:sz w:val="18"/>
                <w:lang w:eastAsia="ja-JP"/>
              </w:rPr>
            </w:pPr>
            <w:r>
              <w:rPr>
                <w:rFonts w:ascii="Arial" w:hAnsi="Arial"/>
                <w:sz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lang w:eastAsia="zh-CN"/>
              </w:rPr>
              <w:t>*</w:t>
            </w:r>
            <w:r>
              <w:t>:</w:t>
            </w:r>
            <w:r>
              <w:tab/>
            </w:r>
            <w:r>
              <w:rPr>
                <w:lang w:eastAsia="zh-CN"/>
              </w:rPr>
              <w:t xml:space="preserve"> “-” denotes ΔRIB,c = 0.</w:t>
            </w:r>
          </w:p>
          <w:p>
            <w:pPr>
              <w:pStyle w:val="120"/>
              <w:keepNext/>
              <w:keepLines/>
              <w:pageBreakBefore w:val="0"/>
              <w:kinsoku/>
              <w:wordWrap/>
              <w:topLinePunct w:val="0"/>
              <w:bidi w:val="0"/>
              <w:rPr>
                <w:lang w:val="en-US" w:eastAsia="zh-CN"/>
              </w:rPr>
            </w:pPr>
            <w:r>
              <w:t xml:space="preserve">NOTE </w:t>
            </w:r>
            <w:r>
              <w:rPr>
                <w:lang w:eastAsia="zh-CN"/>
              </w:rPr>
              <w:t>**</w:t>
            </w:r>
            <w:r>
              <w:t>:</w:t>
            </w:r>
            <w:r>
              <w:tab/>
            </w:r>
            <w:r>
              <w:rPr>
                <w:lang w:eastAsia="zh-CN"/>
              </w:rPr>
              <w:t>The component band order in the configuration should be listed by the order of NR bands, such as for CA</w:t>
            </w:r>
            <w:r>
              <w:rPr>
                <w:lang w:val="sv-SE" w:eastAsia="zh-CN"/>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116" w:name="_Toc16610"/>
      <w:bookmarkStart w:id="1117" w:name="_Toc196229492"/>
      <w:bookmarkStart w:id="1118" w:name="_Toc7415"/>
      <w:bookmarkStart w:id="1119" w:name="_Toc15460"/>
      <w:r>
        <w:rPr>
          <w:rFonts w:hint="eastAsia"/>
          <w:lang w:eastAsia="zh-CN"/>
        </w:rPr>
        <w:t>5.12.1.5</w:t>
      </w:r>
      <w:r>
        <w:rPr>
          <w:rFonts w:hint="eastAsia"/>
          <w:lang w:eastAsia="zh-CN"/>
        </w:rPr>
        <w:tab/>
      </w:r>
      <w:r>
        <w:rPr>
          <w:rFonts w:hint="eastAsia"/>
          <w:lang w:val="en-US" w:eastAsia="zh-CN"/>
        </w:rPr>
        <w:t>REFSENS requirements</w:t>
      </w:r>
      <w:bookmarkEnd w:id="1116"/>
      <w:bookmarkEnd w:id="1117"/>
      <w:bookmarkEnd w:id="1118"/>
      <w:bookmarkEnd w:id="1119"/>
    </w:p>
    <w:p>
      <w:pPr>
        <w:keepNext/>
        <w:keepLines/>
        <w:pageBreakBefore w:val="0"/>
        <w:kinsoku/>
        <w:wordWrap/>
        <w:topLinePunct w:val="0"/>
        <w:bidi w:val="0"/>
        <w:rPr>
          <w:lang w:val="en-US"/>
        </w:rPr>
      </w:pPr>
      <w:r>
        <w:rPr>
          <w:lang w:val="en-US"/>
        </w:rPr>
        <w:t>Based on the co-existence studies, no need to define exceptional REFSENS requirements.</w:t>
      </w:r>
    </w:p>
    <w:p>
      <w:pPr>
        <w:pStyle w:val="6"/>
        <w:keepNext/>
        <w:keepLines/>
        <w:pageBreakBefore w:val="0"/>
        <w:kinsoku/>
        <w:wordWrap/>
        <w:topLinePunct w:val="0"/>
        <w:bidi w:val="0"/>
        <w:rPr>
          <w:lang w:eastAsia="zh-CN"/>
        </w:rPr>
      </w:pPr>
      <w:bookmarkStart w:id="1120" w:name="_Toc196229493"/>
      <w:bookmarkStart w:id="1121" w:name="_Toc18720"/>
      <w:bookmarkStart w:id="1122" w:name="_Toc18347"/>
      <w:bookmarkStart w:id="1123" w:name="_Toc18318"/>
      <w:r>
        <w:rPr>
          <w:rFonts w:hint="eastAsia"/>
          <w:lang w:eastAsia="zh-CN"/>
        </w:rPr>
        <w:t>5.12.1.6</w:t>
      </w:r>
      <w:r>
        <w:rPr>
          <w:rFonts w:hint="eastAsia"/>
          <w:lang w:eastAsia="zh-CN"/>
        </w:rPr>
        <w:tab/>
      </w:r>
      <w:r>
        <w:rPr>
          <w:rFonts w:hint="eastAsia"/>
          <w:lang w:val="en-US" w:eastAsia="zh-CN"/>
        </w:rPr>
        <w:t>OOB blocking exception requirements</w:t>
      </w:r>
      <w:bookmarkEnd w:id="1120"/>
      <w:bookmarkEnd w:id="1121"/>
      <w:bookmarkEnd w:id="1122"/>
      <w:bookmarkEnd w:id="1123"/>
    </w:p>
    <w:p>
      <w:pPr>
        <w:keepNext/>
        <w:keepLines/>
        <w:pageBreakBefore w:val="0"/>
        <w:kinsoku/>
        <w:wordWrap/>
        <w:topLinePunct w:val="0"/>
        <w:bidi w:val="0"/>
        <w:rPr>
          <w:rFonts w:eastAsia="等线"/>
          <w:lang w:eastAsia="zh-CN"/>
        </w:rPr>
      </w:pPr>
      <w:r>
        <w:rPr>
          <w:rFonts w:eastAsia="等线"/>
          <w:lang w:eastAsia="zh-CN"/>
        </w:rPr>
        <w:t>There is no OOB exception for this CA combination.</w:t>
      </w:r>
    </w:p>
    <w:p>
      <w:pPr>
        <w:pStyle w:val="114"/>
        <w:keepNext/>
        <w:keepLines/>
        <w:pageBreakBefore w:val="0"/>
        <w:kinsoku/>
        <w:wordWrap/>
        <w:topLinePunct w:val="0"/>
        <w:bidi w:val="0"/>
      </w:pPr>
      <w:r>
        <w:t xml:space="preserve">Table </w:t>
      </w:r>
      <w:r>
        <w:rPr>
          <w:rFonts w:hint="eastAsia"/>
          <w:lang w:val="en-US" w:eastAsia="zh-CN"/>
        </w:rPr>
        <w:t>5.12</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eastAsia="zh-CN"/>
              </w:rPr>
            </w:pPr>
            <w:r>
              <w:rPr>
                <w:rFonts w:ascii="Arial" w:hAnsi="Arial"/>
                <w:b/>
                <w:sz w:val="18"/>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sz w:val="18"/>
              </w:rPr>
            </w:pPr>
          </w:p>
        </w:tc>
      </w:tr>
    </w:tbl>
    <w:p>
      <w:pPr>
        <w:keepNext/>
        <w:keepLines/>
        <w:pageBreakBefore w:val="0"/>
        <w:kinsoku/>
        <w:wordWrap/>
        <w:topLinePunct w:val="0"/>
        <w:bidi w:val="0"/>
      </w:pPr>
    </w:p>
    <w:p>
      <w:pPr>
        <w:pStyle w:val="4"/>
        <w:keepNext/>
        <w:keepLines/>
        <w:pageBreakBefore w:val="0"/>
        <w:kinsoku/>
        <w:wordWrap/>
        <w:topLinePunct w:val="0"/>
        <w:bidi w:val="0"/>
      </w:pPr>
      <w:bookmarkStart w:id="1124" w:name="_Toc14116"/>
      <w:bookmarkStart w:id="1125" w:name="_Toc9437"/>
      <w:bookmarkStart w:id="1126" w:name="_Toc1436"/>
      <w:r>
        <w:rPr>
          <w:rFonts w:hint="eastAsia"/>
          <w:lang w:eastAsia="zh-CN"/>
        </w:rPr>
        <w:t>5.1</w:t>
      </w:r>
      <w:r>
        <w:rPr>
          <w:rFonts w:hint="eastAsia"/>
          <w:lang w:val="en-US" w:eastAsia="zh-CN"/>
        </w:rPr>
        <w:t>3</w:t>
      </w:r>
      <w:r>
        <w:rPr>
          <w:rFonts w:hint="eastAsia"/>
          <w:lang w:eastAsia="zh-CN"/>
        </w:rPr>
        <w:tab/>
      </w:r>
      <w:r>
        <w:rPr>
          <w:rFonts w:hint="eastAsia"/>
          <w:lang w:eastAsia="zh-CN"/>
        </w:rPr>
        <w:t>CA_n</w:t>
      </w:r>
      <w:r>
        <w:rPr>
          <w:rFonts w:hint="eastAsia"/>
          <w:lang w:val="en-US" w:eastAsia="zh-CN"/>
        </w:rPr>
        <w:t>29</w:t>
      </w:r>
      <w:r>
        <w:rPr>
          <w:rFonts w:hint="eastAsia"/>
          <w:lang w:eastAsia="zh-CN"/>
        </w:rPr>
        <w:t>-n</w:t>
      </w:r>
      <w:r>
        <w:rPr>
          <w:rFonts w:hint="eastAsia"/>
          <w:lang w:val="en-US" w:eastAsia="zh-CN"/>
        </w:rPr>
        <w:t>77</w:t>
      </w:r>
      <w:bookmarkEnd w:id="1124"/>
      <w:bookmarkEnd w:id="1125"/>
      <w:bookmarkEnd w:id="1126"/>
    </w:p>
    <w:p>
      <w:pPr>
        <w:pStyle w:val="5"/>
        <w:keepNext/>
        <w:keepLines/>
        <w:pageBreakBefore w:val="0"/>
        <w:kinsoku/>
        <w:wordWrap/>
        <w:topLinePunct w:val="0"/>
        <w:bidi w:val="0"/>
        <w:rPr>
          <w:lang w:val="en-US" w:eastAsia="zh-CN"/>
        </w:rPr>
      </w:pPr>
      <w:bookmarkStart w:id="1127" w:name="_Toc196229494"/>
      <w:bookmarkStart w:id="1128" w:name="_Toc22062"/>
      <w:bookmarkStart w:id="1129" w:name="_Toc20271"/>
      <w:bookmarkStart w:id="1130" w:name="_Toc2367"/>
      <w:r>
        <w:rPr>
          <w:rFonts w:hint="eastAsia"/>
          <w:lang w:eastAsia="zh-CN"/>
        </w:rPr>
        <w:t>5.13</w:t>
      </w:r>
      <w:r>
        <w:t>.1</w:t>
      </w:r>
      <w:r>
        <w:tab/>
      </w:r>
      <w:r>
        <w:rPr>
          <w:lang w:val="en-US" w:eastAsia="zh-CN"/>
        </w:rPr>
        <w:t>Common for 1 band UL and 2 bands UL CA</w:t>
      </w:r>
      <w:bookmarkEnd w:id="1127"/>
      <w:bookmarkEnd w:id="1128"/>
      <w:bookmarkEnd w:id="1129"/>
      <w:bookmarkEnd w:id="1130"/>
    </w:p>
    <w:p>
      <w:pPr>
        <w:pStyle w:val="6"/>
        <w:keepNext/>
        <w:keepLines/>
        <w:pageBreakBefore w:val="0"/>
        <w:kinsoku/>
        <w:wordWrap/>
        <w:topLinePunct w:val="0"/>
        <w:bidi w:val="0"/>
        <w:rPr>
          <w:lang w:eastAsia="zh-CN"/>
        </w:rPr>
      </w:pPr>
      <w:bookmarkStart w:id="1131" w:name="_Toc1295"/>
      <w:bookmarkStart w:id="1132" w:name="_Toc196229495"/>
      <w:bookmarkStart w:id="1133" w:name="_Toc15839"/>
      <w:bookmarkStart w:id="1134" w:name="_Toc28581"/>
      <w:r>
        <w:rPr>
          <w:rFonts w:hint="eastAsia"/>
          <w:lang w:eastAsia="zh-CN"/>
        </w:rPr>
        <w:t>5.13.1.1</w:t>
      </w:r>
      <w:r>
        <w:rPr>
          <w:rFonts w:hint="eastAsia"/>
          <w:lang w:eastAsia="zh-CN"/>
        </w:rPr>
        <w:tab/>
      </w:r>
      <w:r>
        <w:rPr>
          <w:rFonts w:hint="eastAsia"/>
          <w:lang w:eastAsia="zh-CN"/>
        </w:rPr>
        <w:t>Operating bands for CA</w:t>
      </w:r>
      <w:bookmarkEnd w:id="1131"/>
      <w:bookmarkEnd w:id="1132"/>
      <w:bookmarkEnd w:id="1133"/>
      <w:bookmarkEnd w:id="1134"/>
    </w:p>
    <w:p>
      <w:pPr>
        <w:pStyle w:val="114"/>
        <w:keepNext/>
        <w:keepLines/>
        <w:pageBreakBefore w:val="0"/>
        <w:kinsoku/>
        <w:wordWrap/>
        <w:topLinePunct w:val="0"/>
        <w:bidi w:val="0"/>
        <w:rPr>
          <w:lang w:eastAsia="zh-CN"/>
        </w:rPr>
      </w:pPr>
      <w:r>
        <w:rPr>
          <w:rFonts w:hint="eastAsia"/>
          <w:lang w:val="en-US" w:eastAsia="zh-CN"/>
        </w:rPr>
        <w:t>T</w:t>
      </w:r>
      <w:r>
        <w:rPr>
          <w:lang w:eastAsia="zh-CN"/>
        </w:rPr>
        <w:t xml:space="preserve">able </w:t>
      </w:r>
      <w:r>
        <w:rPr>
          <w:rFonts w:hint="eastAsia"/>
          <w:lang w:val="en-US" w:eastAsia="zh-CN"/>
        </w:rPr>
        <w:t>5.13</w:t>
      </w:r>
      <w:r>
        <w:rPr>
          <w:lang w:eastAsia="zh-CN"/>
        </w:rPr>
        <w:t>.</w:t>
      </w:r>
      <w:r>
        <w:rPr>
          <w:lang w:val="en-US" w:eastAsia="zh-CN"/>
        </w:rPr>
        <w:t>1</w:t>
      </w:r>
      <w:r>
        <w:rPr>
          <w:lang w:eastAsia="zh-CN"/>
        </w:rPr>
        <w:t xml:space="preserve">.1-1:  </w:t>
      </w:r>
      <w:r>
        <w:rPr>
          <w:lang w:val="en-US" w:eastAsia="zh-CN"/>
        </w:rPr>
        <w:t>CA</w:t>
      </w:r>
      <w:r>
        <w:rPr>
          <w:lang w:eastAsia="zh-CN"/>
        </w:rPr>
        <w:t xml:space="preserve"> band combination of </w:t>
      </w:r>
      <w:r>
        <w:rPr>
          <w:lang w:val="en-US" w:eastAsia="zh-CN"/>
        </w:rPr>
        <w:t>band n29+n77</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n29</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sv-SE"/>
              </w:rPr>
              <w:t>N/A</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sv-SE"/>
              </w:rPr>
              <w:t>717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728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SDL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TDD</w:t>
            </w:r>
          </w:p>
        </w:tc>
      </w:tr>
    </w:tbl>
    <w:p>
      <w:pPr>
        <w:keepNext/>
        <w:keepLines/>
        <w:pageBreakBefore w:val="0"/>
        <w:kinsoku/>
        <w:wordWrap/>
        <w:topLinePunct w:val="0"/>
        <w:bidi w:val="0"/>
        <w:spacing w:before="120" w:after="120"/>
        <w:rPr>
          <w:rFonts w:cs="Arial"/>
          <w:i/>
          <w:kern w:val="2"/>
          <w:lang w:val="en-US" w:eastAsia="zh-CN"/>
        </w:rPr>
      </w:pPr>
    </w:p>
    <w:p>
      <w:pPr>
        <w:pStyle w:val="6"/>
        <w:keepNext/>
        <w:keepLines/>
        <w:pageBreakBefore w:val="0"/>
        <w:kinsoku/>
        <w:wordWrap/>
        <w:topLinePunct w:val="0"/>
        <w:bidi w:val="0"/>
        <w:rPr>
          <w:lang w:eastAsia="zh-CN"/>
        </w:rPr>
      </w:pPr>
      <w:bookmarkStart w:id="1135" w:name="_Toc16032"/>
      <w:bookmarkStart w:id="1136" w:name="_Toc20168"/>
      <w:bookmarkStart w:id="1137" w:name="_Toc196229496"/>
      <w:bookmarkStart w:id="1138" w:name="_Toc10358"/>
      <w:r>
        <w:rPr>
          <w:rFonts w:hint="eastAsia"/>
          <w:lang w:eastAsia="zh-CN"/>
        </w:rPr>
        <w:t>5.13.1.2</w:t>
      </w:r>
      <w:r>
        <w:rPr>
          <w:rFonts w:hint="eastAsia"/>
          <w:lang w:eastAsia="zh-CN"/>
        </w:rPr>
        <w:tab/>
      </w:r>
      <w:r>
        <w:rPr>
          <w:rFonts w:hint="eastAsia"/>
          <w:lang w:eastAsia="zh-CN"/>
        </w:rPr>
        <w:t>Channel bandwidths per operating band for CA</w:t>
      </w:r>
      <w:bookmarkEnd w:id="1135"/>
      <w:bookmarkEnd w:id="1136"/>
      <w:bookmarkEnd w:id="1137"/>
      <w:bookmarkEnd w:id="1138"/>
    </w:p>
    <w:p>
      <w:pPr>
        <w:pStyle w:val="114"/>
        <w:keepNext/>
        <w:keepLines/>
        <w:pageBreakBefore w:val="0"/>
        <w:kinsoku/>
        <w:wordWrap/>
        <w:topLinePunct w:val="0"/>
        <w:bidi w:val="0"/>
        <w:rPr>
          <w:lang w:val="en-US" w:eastAsia="zh-CN"/>
        </w:rPr>
      </w:pPr>
      <w:r>
        <w:t xml:space="preserve">Table </w:t>
      </w:r>
      <w:r>
        <w:rPr>
          <w:rFonts w:hint="eastAsia"/>
          <w:lang w:val="en-US" w:eastAsia="zh-CN"/>
        </w:rPr>
        <w:t>5.13</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n29+n77</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w:t>
            </w:r>
            <w:r>
              <w:rPr>
                <w:rFonts w:hint="eastAsia" w:ascii="Arial" w:hAnsi="Arial"/>
                <w:sz w:val="18"/>
                <w:szCs w:val="18"/>
                <w:lang w:val="en-US" w:eastAsia="zh-CN"/>
              </w:rPr>
              <w:t>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n77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77(2</w:t>
            </w:r>
            <w:r>
              <w:rPr>
                <w:rFonts w:hint="eastAsia" w:ascii="Arial" w:hAnsi="Arial"/>
                <w:sz w:val="18"/>
                <w:szCs w:val="18"/>
                <w:lang w:val="en-US" w:eastAsia="zh-CN"/>
              </w:rPr>
              <w:t>A</w:t>
            </w:r>
            <w:r>
              <w:rPr>
                <w:rFonts w:ascii="Arial" w:hAnsi="Arial"/>
                <w:sz w:val="18"/>
                <w:szCs w:val="18"/>
                <w:lang w:val="en-US" w:eastAsia="zh-CN"/>
              </w:rPr>
              <w:t>)</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r>
              <w:rPr>
                <w:rFonts w:ascii="Arial" w:hAnsi="Arial" w:cs="Arial"/>
                <w:sz w:val="18"/>
                <w:szCs w:val="18"/>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CA_n77(2A)_BCS4 and 5</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77(3</w:t>
            </w:r>
            <w:r>
              <w:rPr>
                <w:rFonts w:hint="eastAsia" w:ascii="Arial" w:hAnsi="Arial"/>
                <w:sz w:val="18"/>
                <w:szCs w:val="18"/>
                <w:lang w:val="en-US" w:eastAsia="zh-CN"/>
              </w:rPr>
              <w:t>A</w:t>
            </w:r>
            <w:r>
              <w:rPr>
                <w:rFonts w:ascii="Arial" w:hAnsi="Arial"/>
                <w:sz w:val="18"/>
                <w:szCs w:val="18"/>
                <w:lang w:val="en-US" w:eastAsia="zh-CN"/>
              </w:rPr>
              <w:t>)</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r>
              <w:rPr>
                <w:rFonts w:ascii="Arial" w:hAnsi="Arial" w:cs="Arial"/>
                <w:sz w:val="18"/>
                <w:szCs w:val="18"/>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CA_n77(3A)_BCS4 and 5</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p>
        </w:tc>
      </w:tr>
    </w:tbl>
    <w:p>
      <w:pPr>
        <w:keepNext/>
        <w:keepLines/>
        <w:pageBreakBefore w:val="0"/>
        <w:kinsoku/>
        <w:wordWrap/>
        <w:overflowPunct w:val="0"/>
        <w:topLinePunct w:val="0"/>
        <w:autoSpaceDE w:val="0"/>
        <w:autoSpaceDN w:val="0"/>
        <w:bidi w:val="0"/>
        <w:adjustRightInd w:val="0"/>
        <w:spacing w:before="120" w:after="120"/>
        <w:textAlignment w:val="baseline"/>
        <w:rPr>
          <w:iCs/>
          <w:lang w:val="en-US" w:eastAsia="zh-CN"/>
        </w:rPr>
      </w:pPr>
    </w:p>
    <w:p>
      <w:pPr>
        <w:pStyle w:val="6"/>
        <w:keepNext/>
        <w:keepLines/>
        <w:pageBreakBefore w:val="0"/>
        <w:kinsoku/>
        <w:wordWrap/>
        <w:topLinePunct w:val="0"/>
        <w:bidi w:val="0"/>
        <w:rPr>
          <w:lang w:val="en-US" w:eastAsia="zh-CN"/>
        </w:rPr>
      </w:pPr>
      <w:bookmarkStart w:id="1139" w:name="_Toc16588"/>
      <w:bookmarkStart w:id="1140" w:name="_Toc196229497"/>
      <w:bookmarkStart w:id="1141" w:name="_Toc21313"/>
      <w:bookmarkStart w:id="1142" w:name="_Toc14891"/>
      <w:r>
        <w:rPr>
          <w:rFonts w:hint="eastAsia"/>
          <w:lang w:eastAsia="zh-CN"/>
        </w:rPr>
        <w:t>5.13.1.3</w:t>
      </w:r>
      <w:r>
        <w:rPr>
          <w:rFonts w:hint="eastAsia"/>
          <w:lang w:eastAsia="zh-CN"/>
        </w:rPr>
        <w:tab/>
      </w:r>
      <w:r>
        <w:rPr>
          <w:rFonts w:hint="eastAsia"/>
          <w:lang w:eastAsia="zh-CN"/>
        </w:rPr>
        <w:t>UE co-existence studies</w:t>
      </w:r>
      <w:r>
        <w:rPr>
          <w:rFonts w:hint="eastAsia"/>
          <w:lang w:val="en-US" w:eastAsia="zh-CN"/>
        </w:rPr>
        <w:t xml:space="preserve"> for 1 band UL</w:t>
      </w:r>
      <w:bookmarkEnd w:id="1139"/>
      <w:bookmarkEnd w:id="1140"/>
      <w:bookmarkEnd w:id="1141"/>
      <w:bookmarkEnd w:id="1142"/>
    </w:p>
    <w:p>
      <w:pPr>
        <w:keepNext/>
        <w:keepLines/>
        <w:pageBreakBefore w:val="0"/>
        <w:kinsoku/>
        <w:wordWrap/>
        <w:topLinePunct w:val="0"/>
        <w:bidi w:val="0"/>
      </w:pPr>
      <w:r>
        <w:rPr>
          <w:lang w:eastAsia="zh-CN"/>
        </w:rPr>
        <w:t xml:space="preserve">Table </w:t>
      </w:r>
      <w:r>
        <w:rPr>
          <w:rFonts w:hint="eastAsia"/>
          <w:lang w:val="en-US" w:eastAsia="zh-CN"/>
        </w:rPr>
        <w:t>5.13</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n29</w:t>
      </w:r>
      <w:r>
        <w:rPr>
          <w:lang w:eastAsia="zh-CN"/>
        </w:rPr>
        <w:t>-</w:t>
      </w:r>
      <w:r>
        <w:rPr>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5.13</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3300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6600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9900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13200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16500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4200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8400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12600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16800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21000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717</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728</w:t>
            </w: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1434</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1456</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2151</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2184</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2868</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2912</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3585</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3640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zh-CN" w:eastAsia="zh-CN"/>
              </w:rPr>
              <w:t>D</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UL1/DL5 harmonic mixing into n29</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analyze harmonics/harmonic mixing for n29 UL/n7DL, since band n29 is SDL band and only has DL.</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5.13</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n29</w:t>
      </w:r>
      <w:r>
        <w:rPr>
          <w:lang w:eastAsia="zh-CN"/>
        </w:rPr>
        <w:t>-</w:t>
      </w:r>
      <w:r>
        <w:rPr>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5.13.1.3-2: Cross-band isolation analysis</w:t>
      </w:r>
    </w:p>
    <w:tbl>
      <w:tblPr>
        <w:tblStyle w:val="89"/>
        <w:tblW w:w="5557" w:type="pct"/>
        <w:tblInd w:w="-411" w:type="dxa"/>
        <w:tblLayout w:type="fixed"/>
        <w:tblCellMar>
          <w:top w:w="0" w:type="dxa"/>
          <w:left w:w="108" w:type="dxa"/>
          <w:bottom w:w="0" w:type="dxa"/>
          <w:right w:w="108" w:type="dxa"/>
        </w:tblCellMar>
      </w:tblPr>
      <w:tblGrid>
        <w:gridCol w:w="1620"/>
        <w:gridCol w:w="2278"/>
        <w:gridCol w:w="2388"/>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n29</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4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717</w:t>
            </w:r>
          </w:p>
        </w:tc>
        <w:tc>
          <w:tcPr>
            <w:tcW w:w="10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Minimum CBW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4400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4500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4700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calculate the band n29 ACLR range, since band n29 is SDL band and only has DL.</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val="en-US"/>
              </w:rPr>
              <w:t>There is no overlap of the band n77 ACLR range with the band n29 DL up to order 5. Moreover, n7 and n29 are not the same or adjacent band group as described in table A.1, so no cross-band MSD is needed.</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5.13</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n29</w:t>
      </w:r>
      <w:r>
        <w:rPr>
          <w:lang w:eastAsia="zh-CN"/>
        </w:rPr>
        <w:t>-</w:t>
      </w:r>
      <w:r>
        <w:rPr>
          <w:lang w:val="en-US" w:eastAsia="zh-CN"/>
        </w:rPr>
        <w:t>n77.</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5.13.1.3-3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BB IMD range</w:t>
            </w:r>
            <w:r>
              <w:rPr>
                <w:rFonts w:ascii="Arial" w:hAnsi="Arial"/>
                <w:b/>
                <w:sz w:val="18"/>
                <w:vertAlign w:val="superscript"/>
                <w:lang w:val="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hint="eastAsia" w:ascii="Arial" w:hAnsi="Arial"/>
                <w:b/>
                <w:sz w:val="18"/>
                <w:lang w:val="en-US" w:eastAsia="zh-CN"/>
              </w:rPr>
              <w:t>n</w:t>
            </w:r>
            <w:r>
              <w:rPr>
                <w:rFonts w:ascii="Arial" w:hAnsi="Arial"/>
                <w:b/>
                <w:sz w:val="18"/>
                <w:lang w:val="en-US" w:eastAsia="zh-CN"/>
              </w:rPr>
              <w:t>77</w:t>
            </w:r>
            <w:r>
              <w:rPr>
                <w:rFonts w:hint="eastAsia" w:ascii="Arial" w:hAnsi="Arial"/>
                <w:b/>
                <w:sz w:val="18"/>
                <w:lang w:val="en-US" w:eastAsia="zh-CN"/>
              </w:rPr>
              <w:t xml:space="preserve"> </w:t>
            </w:r>
            <w:r>
              <w:rPr>
                <w:rFonts w:ascii="Arial" w:hAnsi="Arial"/>
                <w:b/>
                <w:sz w:val="18"/>
                <w:lang w:val="en-US"/>
              </w:rPr>
              <w:t>fUL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4200</w:t>
            </w:r>
          </w:p>
        </w:tc>
        <w:tc>
          <w:tcPr>
            <w:tcW w:w="746"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hint="eastAsia" w:ascii="Arial" w:hAnsi="Arial"/>
                <w:b/>
                <w:sz w:val="18"/>
                <w:lang w:val="en-US" w:eastAsia="zh-CN"/>
              </w:rPr>
              <w:t>n</w:t>
            </w:r>
            <w:r>
              <w:rPr>
                <w:rFonts w:ascii="Arial" w:hAnsi="Arial"/>
                <w:b/>
                <w:sz w:val="18"/>
                <w:lang w:val="en-US" w:eastAsia="zh-CN"/>
              </w:rPr>
              <w:t>29</w:t>
            </w:r>
            <w:r>
              <w:rPr>
                <w:rFonts w:hint="eastAsia" w:ascii="Arial" w:hAnsi="Arial"/>
                <w:b/>
                <w:sz w:val="18"/>
                <w:lang w:val="en-US" w:eastAsia="zh-CN"/>
              </w:rPr>
              <w:t xml:space="preserve"> </w:t>
            </w:r>
            <w:r>
              <w:rPr>
                <w:rFonts w:ascii="Arial" w:hAnsi="Arial"/>
                <w:b/>
                <w:sz w:val="18"/>
                <w:lang w:val="en-US"/>
              </w:rPr>
              <w:t>f</w:t>
            </w:r>
            <w:r>
              <w:rPr>
                <w:rFonts w:hint="eastAsia" w:ascii="Arial" w:hAnsi="Arial"/>
                <w:b/>
                <w:sz w:val="18"/>
                <w:lang w:val="en-US" w:eastAsia="zh-CN"/>
              </w:rPr>
              <w:t>D</w:t>
            </w:r>
            <w:r>
              <w:rPr>
                <w:rFonts w:ascii="Arial" w:hAnsi="Arial"/>
                <w:b/>
                <w:sz w:val="18"/>
                <w:lang w:val="en-US"/>
              </w:rPr>
              <w:t>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717</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728</w:t>
            </w:r>
          </w:p>
        </w:tc>
        <w:tc>
          <w:tcPr>
            <w:tcW w:w="746"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229"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297"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2CCBW</w:t>
            </w:r>
            <w:r>
              <w:rPr>
                <w:rFonts w:ascii="Arial" w:hAnsi="Arial"/>
                <w:b/>
                <w:sz w:val="18"/>
                <w:vertAlign w:val="superscript"/>
                <w:lang w:val="en-US"/>
              </w:rPr>
              <w:t>1</w:t>
            </w:r>
          </w:p>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eastAsia="zh-CN"/>
              </w:rPr>
            </w:pPr>
            <w:r>
              <w:rPr>
                <w:rFonts w:hint="eastAsia" w:ascii="Arial" w:hAnsi="Arial"/>
                <w:sz w:val="18"/>
                <w:lang w:val="en-US" w:eastAsia="zh-CN"/>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hint="eastAsia" w:ascii="Arial" w:hAnsi="Arial"/>
                <w:sz w:val="18"/>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IMD2</w:t>
            </w:r>
            <w:r>
              <w:rPr>
                <w:rFonts w:ascii="Arial" w:hAnsi="Arial"/>
                <w:b/>
                <w:sz w:val="18"/>
                <w:lang w:val="en-US"/>
              </w:rPr>
              <w:br w:type="textWrapping"/>
            </w:r>
            <w:r>
              <w:rPr>
                <w:rFonts w:ascii="Arial" w:hAnsi="Arial"/>
                <w:b/>
                <w:sz w:val="18"/>
                <w:lang w:val="en-US"/>
              </w:rPr>
              <w:t>(1-1)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UL IMD range</w:t>
            </w:r>
            <w:r>
              <w:rPr>
                <w:rFonts w:ascii="Arial" w:hAnsi="Arial"/>
                <w:b/>
                <w:sz w:val="18"/>
                <w:vertAlign w:val="superscript"/>
                <w:lang w:val="en-US"/>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IMD4</w:t>
            </w:r>
            <w:r>
              <w:rPr>
                <w:rFonts w:ascii="Arial" w:hAnsi="Arial"/>
                <w:b/>
                <w:sz w:val="18"/>
                <w:lang w:val="en-US"/>
              </w:rPr>
              <w:br w:type="textWrapping"/>
            </w:r>
            <w:r>
              <w:rPr>
                <w:rFonts w:ascii="Arial" w:hAnsi="Arial"/>
                <w:b/>
                <w:sz w:val="18"/>
                <w:lang w:val="en-US"/>
              </w:rPr>
              <w:t>(2-2)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1200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IMD3</w:t>
            </w:r>
            <w:r>
              <w:rPr>
                <w:rFonts w:ascii="Arial" w:hAnsi="Arial"/>
                <w:b/>
                <w:sz w:val="18"/>
                <w:lang w:val="en-US"/>
              </w:rPr>
              <w:br w:type="textWrapping"/>
            </w:r>
            <w:r>
              <w:rPr>
                <w:rFonts w:ascii="Arial" w:hAnsi="Arial"/>
                <w:b/>
                <w:sz w:val="18"/>
                <w:lang w:val="en-US"/>
              </w:rPr>
              <w:t>(2-1)</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IMD6</w:t>
            </w:r>
            <w:r>
              <w:rPr>
                <w:rFonts w:ascii="Arial" w:hAnsi="Arial"/>
                <w:b/>
                <w:sz w:val="18"/>
                <w:lang w:val="en-US"/>
              </w:rPr>
              <w:br w:type="textWrapping"/>
            </w:r>
            <w:r>
              <w:rPr>
                <w:rFonts w:ascii="Arial" w:hAnsi="Arial"/>
                <w:b/>
                <w:sz w:val="18"/>
                <w:lang w:val="en-US"/>
              </w:rPr>
              <w:t>(3-3)</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2700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4800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1800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IMD5</w:t>
            </w:r>
            <w:r>
              <w:rPr>
                <w:rFonts w:ascii="Arial" w:hAnsi="Arial"/>
                <w:b/>
                <w:sz w:val="18"/>
                <w:lang w:val="en-US"/>
              </w:rPr>
              <w:br w:type="textWrapping"/>
            </w:r>
            <w:r>
              <w:rPr>
                <w:rFonts w:ascii="Arial" w:hAnsi="Arial"/>
                <w:b/>
                <w:sz w:val="18"/>
                <w:lang w:val="en-US"/>
              </w:rPr>
              <w:t>(3-2)</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H2 IMD range</w:t>
            </w:r>
            <w:r>
              <w:rPr>
                <w:rFonts w:ascii="Arial" w:hAnsi="Arial"/>
                <w:b/>
                <w:sz w:val="18"/>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2100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5400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IMD7</w:t>
            </w:r>
            <w:r>
              <w:rPr>
                <w:rFonts w:ascii="Arial" w:hAnsi="Arial"/>
                <w:b/>
                <w:sz w:val="18"/>
                <w:lang w:val="en-US"/>
              </w:rPr>
              <w:br w:type="textWrapping"/>
            </w:r>
            <w:r>
              <w:rPr>
                <w:rFonts w:ascii="Arial" w:hAnsi="Arial"/>
                <w:b/>
                <w:sz w:val="18"/>
                <w:lang w:val="en-US"/>
              </w:rPr>
              <w:t>(4-3)</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fULlow-3*Max2CCBW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IMD4</w:t>
            </w:r>
            <w:r>
              <w:rPr>
                <w:rFonts w:ascii="Arial" w:hAnsi="Arial"/>
                <w:b/>
                <w:sz w:val="18"/>
                <w:lang w:val="en-US"/>
              </w:rPr>
              <w:br w:type="textWrapping"/>
            </w:r>
            <w:r>
              <w:rPr>
                <w:rFonts w:ascii="Arial" w:hAnsi="Arial"/>
                <w:b/>
                <w:sz w:val="18"/>
                <w:lang w:val="en-US"/>
              </w:rPr>
              <w:t>(3-1)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1500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IMD9</w:t>
            </w:r>
            <w:r>
              <w:rPr>
                <w:rFonts w:ascii="Arial" w:hAnsi="Arial"/>
                <w:b/>
                <w:sz w:val="18"/>
                <w:lang w:val="en-US"/>
              </w:rPr>
              <w:br w:type="textWrapping"/>
            </w:r>
            <w:r>
              <w:rPr>
                <w:rFonts w:ascii="Arial" w:hAnsi="Arial"/>
                <w:b/>
                <w:sz w:val="18"/>
                <w:lang w:val="en-US"/>
              </w:rPr>
              <w:t>(5-4)</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fULlow-4*Max2CCBW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IMD6</w:t>
            </w:r>
            <w:r>
              <w:rPr>
                <w:rFonts w:ascii="Arial" w:hAnsi="Arial"/>
                <w:b/>
                <w:sz w:val="18"/>
                <w:lang w:val="en-US"/>
              </w:rPr>
              <w:br w:type="textWrapping"/>
            </w:r>
            <w:r>
              <w:rPr>
                <w:rFonts w:ascii="Arial" w:hAnsi="Arial"/>
                <w:b/>
                <w:sz w:val="18"/>
                <w:lang w:val="en-US"/>
              </w:rPr>
              <w:t>(4-2)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900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IMD11</w:t>
            </w:r>
            <w:r>
              <w:rPr>
                <w:rFonts w:ascii="Arial" w:hAnsi="Arial"/>
                <w:b/>
                <w:sz w:val="18"/>
                <w:lang w:val="en-US"/>
              </w:rPr>
              <w:br w:type="textWrapping"/>
            </w:r>
            <w:r>
              <w:rPr>
                <w:rFonts w:ascii="Arial" w:hAnsi="Arial"/>
                <w:b/>
                <w:sz w:val="18"/>
                <w:lang w:val="en-US"/>
              </w:rPr>
              <w:t>(6-5)</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fULlow-5*Max2CCBW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H3 IMD range</w:t>
            </w:r>
            <w:r>
              <w:rPr>
                <w:rFonts w:ascii="Arial" w:hAnsi="Arial"/>
                <w:b/>
                <w:sz w:val="18"/>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7200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IMD13</w:t>
            </w:r>
            <w:r>
              <w:rPr>
                <w:rFonts w:ascii="Arial" w:hAnsi="Arial"/>
                <w:b/>
                <w:sz w:val="18"/>
                <w:lang w:val="en-US"/>
              </w:rPr>
              <w:br w:type="textWrapping"/>
            </w:r>
            <w:r>
              <w:rPr>
                <w:rFonts w:ascii="Arial" w:hAnsi="Arial"/>
                <w:b/>
                <w:sz w:val="18"/>
                <w:lang w:val="en-US"/>
              </w:rPr>
              <w:t>(7-6)</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fULlow-6*Max2CCBW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IMD5</w:t>
            </w:r>
            <w:r>
              <w:rPr>
                <w:rFonts w:ascii="Arial" w:hAnsi="Arial"/>
                <w:b/>
                <w:sz w:val="18"/>
                <w:lang w:val="en-US"/>
              </w:rPr>
              <w:br w:type="textWrapping"/>
            </w:r>
            <w:r>
              <w:rPr>
                <w:rFonts w:ascii="Arial" w:hAnsi="Arial"/>
                <w:b/>
                <w:sz w:val="18"/>
                <w:lang w:val="en-US"/>
              </w:rPr>
              <w:t>(4-1)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 analysis shows there’s IMD4 due to one UL band with 2CC intra-band UL CA.</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lang w:val="en-US"/>
              </w:rPr>
            </w:pPr>
            <w:r>
              <w:t xml:space="preserve">NOTE </w:t>
            </w:r>
            <w:r>
              <w:rPr>
                <w:rFonts w:hint="eastAsia"/>
                <w:lang w:val="en-US" w:eastAsia="zh-CN"/>
              </w:rPr>
              <w:t>4</w:t>
            </w:r>
            <w:r>
              <w:t>:</w:t>
            </w:r>
            <w:r>
              <w:tab/>
            </w:r>
            <w:r>
              <w:rPr>
                <w:lang w:val="en-US"/>
              </w:rPr>
              <w:t>The harmonic 2 and 3 IMD ranges should only be considered if the DL band is above the UL band</w:t>
            </w:r>
          </w:p>
        </w:tc>
      </w:tr>
    </w:tbl>
    <w:p>
      <w:pPr>
        <w:keepNext/>
        <w:keepLines/>
        <w:pageBreakBefore w:val="0"/>
        <w:kinsoku/>
        <w:wordWrap/>
        <w:topLinePunct w:val="0"/>
        <w:bidi w:val="0"/>
        <w:spacing w:before="120" w:after="120"/>
        <w:rPr>
          <w:lang w:val="en-US" w:eastAsia="zh-CN"/>
        </w:rPr>
      </w:pPr>
    </w:p>
    <w:p>
      <w:pPr>
        <w:pStyle w:val="6"/>
        <w:keepNext/>
        <w:keepLines/>
        <w:pageBreakBefore w:val="0"/>
        <w:kinsoku/>
        <w:wordWrap/>
        <w:topLinePunct w:val="0"/>
        <w:bidi w:val="0"/>
        <w:rPr>
          <w:lang w:eastAsia="zh-CN"/>
        </w:rPr>
      </w:pPr>
      <w:bookmarkStart w:id="1143" w:name="_Toc21908"/>
      <w:bookmarkStart w:id="1144" w:name="_Toc2420"/>
      <w:bookmarkStart w:id="1145" w:name="_Toc196229498"/>
      <w:bookmarkStart w:id="1146" w:name="_Toc4097"/>
      <w:r>
        <w:rPr>
          <w:rFonts w:hint="eastAsia"/>
          <w:lang w:eastAsia="zh-CN"/>
        </w:rPr>
        <w:t>5.13.1.</w:t>
      </w:r>
      <w:r>
        <w:rPr>
          <w:rFonts w:hint="eastAsia"/>
          <w:lang w:val="en-US" w:eastAsia="zh-CN"/>
        </w:rPr>
        <w:t>4</w:t>
      </w:r>
      <w:r>
        <w:rPr>
          <w:rFonts w:hint="eastAsia"/>
          <w:lang w:eastAsia="zh-CN"/>
        </w:rPr>
        <w:tab/>
      </w:r>
      <w:r>
        <w:rPr>
          <w:rFonts w:hint="eastAsia"/>
          <w:lang w:val="en-US" w:eastAsia="zh-CN"/>
        </w:rPr>
        <w:t>∆TIB,c and ∆RIB,c values</w:t>
      </w:r>
      <w:bookmarkEnd w:id="1143"/>
      <w:bookmarkEnd w:id="1144"/>
      <w:bookmarkEnd w:id="1145"/>
      <w:bookmarkEnd w:id="1146"/>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n29</w:t>
      </w:r>
      <w:r>
        <w:rPr>
          <w:lang w:eastAsia="ja-JP"/>
        </w:rPr>
        <w:t>-n</w:t>
      </w:r>
      <w:r>
        <w:rPr>
          <w:lang w:val="en-US" w:eastAsia="zh-CN"/>
        </w:rPr>
        <w:t>77</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have already been specified and this section does not need to be revisited.</w:t>
      </w:r>
    </w:p>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1147" w:name="_Toc196229499"/>
      <w:bookmarkStart w:id="1148" w:name="_Toc16744"/>
      <w:bookmarkStart w:id="1149" w:name="_Toc27791"/>
      <w:bookmarkStart w:id="1150" w:name="_Toc28497"/>
      <w:r>
        <w:rPr>
          <w:rFonts w:hint="eastAsia"/>
          <w:lang w:eastAsia="zh-CN"/>
        </w:rPr>
        <w:t>5.13.1.5</w:t>
      </w:r>
      <w:r>
        <w:rPr>
          <w:rFonts w:hint="eastAsia"/>
          <w:lang w:eastAsia="zh-CN"/>
        </w:rPr>
        <w:tab/>
      </w:r>
      <w:r>
        <w:rPr>
          <w:rFonts w:hint="eastAsia"/>
          <w:lang w:val="en-US" w:eastAsia="zh-CN"/>
        </w:rPr>
        <w:t>REFSENS requirements</w:t>
      </w:r>
      <w:bookmarkEnd w:id="1147"/>
      <w:bookmarkEnd w:id="1148"/>
      <w:bookmarkEnd w:id="1149"/>
      <w:bookmarkEnd w:id="1150"/>
    </w:p>
    <w:p>
      <w:pPr>
        <w:keepNext/>
        <w:keepLines/>
        <w:pageBreakBefore w:val="0"/>
        <w:kinsoku/>
        <w:wordWrap/>
        <w:topLinePunct w:val="0"/>
        <w:bidi w:val="0"/>
      </w:pPr>
      <w:r>
        <w:t xml:space="preserve">-  Based on the co-existence studies on </w:t>
      </w:r>
      <w:r>
        <w:rPr>
          <w:rFonts w:hint="eastAsia"/>
        </w:rPr>
        <w:t>T</w:t>
      </w:r>
      <w:r>
        <w:t xml:space="preserve">able </w:t>
      </w:r>
      <w:r>
        <w:rPr>
          <w:rFonts w:hint="eastAsia"/>
          <w:lang w:eastAsia="zh-CN"/>
        </w:rPr>
        <w:t>5.13</w:t>
      </w:r>
      <w:r>
        <w:t>.1</w:t>
      </w:r>
      <w:r>
        <w:rPr>
          <w:rFonts w:hint="eastAsia"/>
        </w:rPr>
        <w:t>.3-1</w:t>
      </w:r>
      <w:r>
        <w:t>, the 5th harmonic mixing falls into Rx frequencies of band 29. A</w:t>
      </w:r>
      <w:r>
        <w:rPr>
          <w:rFonts w:hint="eastAsia"/>
        </w:rPr>
        <w:t>nd</w:t>
      </w:r>
      <w:r>
        <w:t xml:space="preserve"> the MSD value has been defined in Table 7.3A.4-4 of TS38.101-1. There is no newer requirement needed.</w:t>
      </w:r>
      <w:r>
        <w:br w:type="textWrapping"/>
      </w:r>
      <w:r>
        <w:t xml:space="preserve">-  Based on co-existence studies on </w:t>
      </w:r>
      <w:r>
        <w:rPr>
          <w:rFonts w:hint="eastAsia"/>
        </w:rPr>
        <w:t>T</w:t>
      </w:r>
      <w:r>
        <w:t xml:space="preserve">able </w:t>
      </w:r>
      <w:r>
        <w:rPr>
          <w:rFonts w:hint="eastAsia"/>
          <w:lang w:eastAsia="zh-CN"/>
        </w:rPr>
        <w:t>5.13</w:t>
      </w:r>
      <w:r>
        <w:t>.1</w:t>
      </w:r>
      <w:r>
        <w:rPr>
          <w:rFonts w:hint="eastAsia"/>
        </w:rPr>
        <w:t>.3-</w:t>
      </w:r>
      <w:r>
        <w:t>3, IMD4 of ULCA_n77(2A) falls into the n29DL, and the MSD requirements are defined as following.</w:t>
      </w:r>
    </w:p>
    <w:p>
      <w:pPr>
        <w:pStyle w:val="114"/>
        <w:keepNext/>
        <w:keepLines/>
        <w:pageBreakBefore w:val="0"/>
        <w:kinsoku/>
        <w:wordWrap/>
        <w:topLinePunct w:val="0"/>
        <w:bidi w:val="0"/>
        <w:rPr>
          <w:rFonts w:cs="Arial"/>
        </w:rPr>
      </w:pPr>
      <w:r>
        <w:rPr>
          <w:rFonts w:cs="Arial"/>
        </w:rPr>
        <w:t xml:space="preserve">Table </w:t>
      </w:r>
      <w:r>
        <w:rPr>
          <w:rFonts w:hint="eastAsia" w:cs="Arial"/>
          <w:lang w:eastAsia="zh-CN"/>
        </w:rPr>
        <w:t>5.13</w:t>
      </w:r>
      <w:r>
        <w:rPr>
          <w:rFonts w:hint="eastAsia" w:cs="Arial"/>
        </w:rPr>
        <w:t>.</w:t>
      </w:r>
      <w:r>
        <w:rPr>
          <w:rFonts w:cs="Arial"/>
        </w:rPr>
        <w:t>1</w:t>
      </w:r>
      <w:r>
        <w:rPr>
          <w:rFonts w:hint="eastAsia" w:cs="Arial"/>
        </w:rPr>
        <w:t>.</w:t>
      </w:r>
      <w:r>
        <w:rPr>
          <w:rFonts w:cs="Arial"/>
        </w:rPr>
        <w:t>5</w:t>
      </w:r>
      <w:r>
        <w:rPr>
          <w:rFonts w:hint="eastAsia" w:cs="Arial"/>
        </w:rPr>
        <w:t>-1</w:t>
      </w:r>
      <w:r>
        <w:rPr>
          <w:rFonts w:cs="Arial"/>
        </w:rPr>
        <w:t xml:space="preserve">: </w:t>
      </w:r>
      <w:r>
        <w:rPr>
          <w:rFonts w:hint="eastAsia"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65"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3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8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57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L</w:t>
            </w:r>
            <w:r>
              <w:rPr>
                <w:vertAlign w:val="subscript"/>
              </w:rPr>
              <w:t>CRB</w:t>
            </w:r>
          </w:p>
        </w:tc>
        <w:tc>
          <w:tcPr>
            <w:tcW w:w="80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0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65"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restart"/>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rFonts w:hint="eastAsia"/>
                <w:lang w:val="en-US" w:eastAsia="zh-CN"/>
              </w:rPr>
              <w:t>C</w:t>
            </w:r>
            <w:r>
              <w:rPr>
                <w:lang w:val="en-US" w:eastAsia="zh-CN"/>
              </w:rPr>
              <w:t>A_</w:t>
            </w:r>
            <w:r>
              <w:rPr>
                <w:rFonts w:hint="eastAsia"/>
                <w:lang w:val="en-US" w:eastAsia="zh-CN"/>
              </w:rPr>
              <w:t>n</w:t>
            </w:r>
            <w:r>
              <w:rPr>
                <w:lang w:val="en-US" w:eastAsia="zh-CN"/>
              </w:rPr>
              <w:t>29-</w:t>
            </w:r>
            <w:r>
              <w:rPr>
                <w:rFonts w:hint="eastAsia"/>
                <w:lang w:val="en-US" w:eastAsia="zh-CN"/>
              </w:rPr>
              <w:t>n77</w:t>
            </w:r>
          </w:p>
        </w:tc>
        <w:tc>
          <w:tcPr>
            <w:tcW w:w="93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n29</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rFonts w:hint="eastAsia"/>
                <w:lang w:val="en-US" w:eastAsia="zh-CN"/>
              </w:rPr>
              <w:t>7</w:t>
            </w:r>
            <w:r>
              <w:rPr>
                <w:lang w:val="en-US" w:eastAsia="zh-CN"/>
              </w:rPr>
              <w:t>20</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8.6</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SDL</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pPr>
            <w:r>
              <w:rPr>
                <w:lang w:eastAsia="ja-JP"/>
              </w:rPr>
              <w:t>IMD4</w:t>
            </w:r>
            <w:r>
              <w:rPr>
                <w:vertAlign w:val="superscript"/>
                <w:lang w:eastAsia="ja-JP"/>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2022" w:type="dxa"/>
            <w:vMerge w:val="continue"/>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t>n77</w:t>
            </w:r>
            <w:r>
              <w:rPr>
                <w:vertAlign w:val="superscript"/>
                <w:lang w:eastAsia="zh-CN"/>
              </w:rPr>
              <w:t>12</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3540</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10</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 (</w:t>
            </w:r>
            <w:r>
              <w:rPr>
                <w:lang w:eastAsia="ja-JP"/>
              </w:rPr>
              <w:t>RB</w:t>
            </w:r>
            <w:r>
              <w:rPr>
                <w:vertAlign w:val="subscript"/>
                <w:lang w:eastAsia="ja-JP"/>
              </w:rPr>
              <w:t>START</w:t>
            </w:r>
            <w:r>
              <w:t>=25)</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3410</w:t>
            </w:r>
          </w:p>
        </w:tc>
        <w:tc>
          <w:tcPr>
            <w:tcW w:w="80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N/A</w:t>
            </w:r>
          </w:p>
        </w:tc>
        <w:tc>
          <w:tcPr>
            <w:tcW w:w="836"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TDD</w:t>
            </w:r>
          </w:p>
        </w:tc>
        <w:tc>
          <w:tcPr>
            <w:tcW w:w="1065"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pPr>
            <w:r>
              <w:rPr>
                <w:lang w:eastAsia="ja-JP"/>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30"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3900</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10</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 (</w:t>
            </w:r>
            <w:r>
              <w:rPr>
                <w:lang w:eastAsia="ja-JP"/>
              </w:rPr>
              <w:t>RB</w:t>
            </w:r>
            <w:r>
              <w:rPr>
                <w:vertAlign w:val="subscript"/>
                <w:lang w:eastAsia="ja-JP"/>
              </w:rPr>
              <w:t>START</w:t>
            </w:r>
            <w:r>
              <w:t>=25)</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3850</w:t>
            </w:r>
          </w:p>
        </w:tc>
        <w:tc>
          <w:tcPr>
            <w:tcW w:w="803"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836"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1065"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ko-KR"/>
              </w:rPr>
            </w:pPr>
            <w:r>
              <w:t xml:space="preserve">NOTE </w:t>
            </w:r>
            <w:r>
              <w:rPr>
                <w:lang w:eastAsia="zh-CN"/>
              </w:rPr>
              <w:t>12</w:t>
            </w:r>
            <w:r>
              <w:t>:</w:t>
            </w:r>
            <w:r>
              <w:tab/>
            </w:r>
            <w:r>
              <w:t>This band supports intra-band non-contiguous uplink configuration.</w:t>
            </w:r>
          </w:p>
          <w:p>
            <w:pPr>
              <w:pStyle w:val="120"/>
              <w:keepNext/>
              <w:keepLines/>
              <w:pageBreakBefore w:val="0"/>
              <w:kinsoku/>
              <w:wordWrap/>
              <w:topLinePunct w:val="0"/>
              <w:bidi w:val="0"/>
            </w:pPr>
            <w:r>
              <w:t xml:space="preserve">NOTE </w:t>
            </w:r>
            <w:r>
              <w:rPr>
                <w:rFonts w:hint="eastAsia"/>
                <w:lang w:val="en-US" w:eastAsia="zh-CN"/>
              </w:rPr>
              <w:t>15:</w:t>
            </w:r>
            <w:r>
              <w:tab/>
            </w:r>
            <w:r>
              <w:t>This band is subject to IMD6 also which MSD is not specified</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1151" w:name="_Toc121"/>
      <w:bookmarkStart w:id="1152" w:name="_Toc19250"/>
      <w:bookmarkStart w:id="1153" w:name="_Toc196229500"/>
      <w:bookmarkStart w:id="1154" w:name="_Toc27097"/>
      <w:r>
        <w:rPr>
          <w:rFonts w:hint="eastAsia"/>
          <w:lang w:eastAsia="zh-CN"/>
        </w:rPr>
        <w:t>5.13.1.6</w:t>
      </w:r>
      <w:r>
        <w:rPr>
          <w:rFonts w:hint="eastAsia"/>
          <w:lang w:eastAsia="zh-CN"/>
        </w:rPr>
        <w:tab/>
      </w:r>
      <w:r>
        <w:rPr>
          <w:rFonts w:hint="eastAsia"/>
          <w:lang w:val="en-US" w:eastAsia="zh-CN"/>
        </w:rPr>
        <w:t>OOB blocking exception requirements</w:t>
      </w:r>
      <w:bookmarkEnd w:id="1151"/>
      <w:bookmarkEnd w:id="1152"/>
      <w:bookmarkEnd w:id="1153"/>
      <w:bookmarkEnd w:id="1154"/>
    </w:p>
    <w:p>
      <w:pPr>
        <w:keepNext/>
        <w:keepLines/>
        <w:pageBreakBefore w:val="0"/>
        <w:kinsoku/>
        <w:wordWrap/>
        <w:topLinePunct w:val="0"/>
        <w:bidi w:val="0"/>
        <w:rPr>
          <w:rFonts w:eastAsia="等线"/>
          <w:lang w:eastAsia="zh-CN"/>
        </w:rPr>
      </w:pPr>
      <w:r>
        <w:rPr>
          <w:rFonts w:eastAsia="等线"/>
          <w:lang w:eastAsia="zh-CN"/>
        </w:rPr>
        <w:t>There is no OOB exception for this CA combination.</w:t>
      </w:r>
    </w:p>
    <w:p>
      <w:pPr>
        <w:pStyle w:val="114"/>
        <w:keepNext/>
        <w:keepLines/>
        <w:pageBreakBefore w:val="0"/>
        <w:kinsoku/>
        <w:wordWrap/>
        <w:topLinePunct w:val="0"/>
        <w:bidi w:val="0"/>
      </w:pPr>
      <w:r>
        <w:t xml:space="preserve">Table </w:t>
      </w:r>
      <w:r>
        <w:rPr>
          <w:rFonts w:hint="eastAsia"/>
          <w:lang w:val="en-US" w:eastAsia="zh-CN"/>
        </w:rPr>
        <w:t>5.13</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eastAsia="zh-CN"/>
              </w:rPr>
            </w:pPr>
            <w:r>
              <w:rPr>
                <w:rFonts w:ascii="Arial" w:hAnsi="Arial"/>
                <w:b/>
                <w:sz w:val="18"/>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sz w:val="18"/>
              </w:rPr>
            </w:pPr>
          </w:p>
        </w:tc>
      </w:tr>
    </w:tbl>
    <w:p>
      <w:pPr>
        <w:keepNext/>
        <w:keepLines/>
        <w:pageBreakBefore w:val="0"/>
        <w:kinsoku/>
        <w:wordWrap/>
        <w:topLinePunct w:val="0"/>
        <w:bidi w:val="0"/>
      </w:pPr>
    </w:p>
    <w:p>
      <w:pPr>
        <w:pStyle w:val="4"/>
        <w:keepNext/>
        <w:keepLines/>
        <w:pageBreakBefore w:val="0"/>
        <w:kinsoku/>
        <w:wordWrap/>
        <w:topLinePunct w:val="0"/>
        <w:bidi w:val="0"/>
        <w:rPr>
          <w:lang w:eastAsia="zh-CN"/>
        </w:rPr>
      </w:pPr>
      <w:bookmarkStart w:id="1155" w:name="_Toc168053448"/>
      <w:bookmarkStart w:id="1156" w:name="_Toc22412"/>
      <w:bookmarkStart w:id="1157" w:name="_Toc14974"/>
      <w:bookmarkStart w:id="1158" w:name="_Toc16668"/>
      <w:bookmarkStart w:id="1159" w:name="_Toc28608"/>
      <w:bookmarkStart w:id="1160" w:name="_Toc3477"/>
      <w:bookmarkStart w:id="1161" w:name="_Toc196229501"/>
      <w:bookmarkStart w:id="1162" w:name="_Toc5359"/>
      <w:bookmarkStart w:id="1163" w:name="_Toc16388"/>
      <w:r>
        <w:rPr>
          <w:rFonts w:hint="eastAsia"/>
          <w:lang w:eastAsia="zh-CN"/>
        </w:rPr>
        <w:t>5.14</w:t>
      </w:r>
      <w:r>
        <w:rPr>
          <w:rFonts w:hint="eastAsia"/>
          <w:lang w:eastAsia="zh-CN"/>
        </w:rPr>
        <w:tab/>
      </w:r>
      <w:bookmarkEnd w:id="1155"/>
      <w:r>
        <w:rPr>
          <w:rFonts w:hint="eastAsia"/>
          <w:lang w:eastAsia="zh-CN"/>
        </w:rPr>
        <w:t>CA_n20-n41</w:t>
      </w:r>
      <w:bookmarkEnd w:id="1156"/>
      <w:bookmarkEnd w:id="1157"/>
      <w:bookmarkEnd w:id="1158"/>
      <w:bookmarkEnd w:id="1159"/>
      <w:bookmarkEnd w:id="1160"/>
      <w:bookmarkEnd w:id="1161"/>
      <w:bookmarkEnd w:id="1162"/>
      <w:bookmarkEnd w:id="1163"/>
    </w:p>
    <w:p>
      <w:pPr>
        <w:pStyle w:val="5"/>
        <w:keepNext/>
        <w:keepLines/>
        <w:pageBreakBefore w:val="0"/>
        <w:kinsoku/>
        <w:wordWrap/>
        <w:topLinePunct w:val="0"/>
        <w:bidi w:val="0"/>
        <w:rPr>
          <w:rFonts w:cs="Arial"/>
          <w:szCs w:val="28"/>
          <w:lang w:val="en-US" w:eastAsia="zh-CN"/>
        </w:rPr>
      </w:pPr>
      <w:bookmarkStart w:id="1164" w:name="_Toc196229502"/>
      <w:bookmarkStart w:id="1165" w:name="_Toc21912"/>
      <w:bookmarkStart w:id="1166" w:name="_Toc168053449"/>
      <w:bookmarkStart w:id="1167" w:name="_Toc14540"/>
      <w:bookmarkStart w:id="1168" w:name="_Toc32428"/>
      <w:r>
        <w:rPr>
          <w:rFonts w:hint="eastAsia" w:cs="Arial"/>
          <w:szCs w:val="28"/>
          <w:lang w:val="en-US" w:eastAsia="zh-CN"/>
        </w:rPr>
        <w:t>5.14.1</w:t>
      </w:r>
      <w:r>
        <w:rPr>
          <w:rFonts w:hint="eastAsia" w:cs="Arial"/>
          <w:szCs w:val="28"/>
          <w:lang w:val="en-US" w:eastAsia="zh-CN"/>
        </w:rPr>
        <w:tab/>
      </w:r>
      <w:r>
        <w:rPr>
          <w:rFonts w:hint="eastAsia" w:cs="Arial"/>
          <w:szCs w:val="28"/>
          <w:lang w:val="en-US" w:eastAsia="zh-CN"/>
        </w:rPr>
        <w:t>Common for 1 band UL and 2 bands UL CA</w:t>
      </w:r>
      <w:bookmarkEnd w:id="1164"/>
      <w:bookmarkEnd w:id="1165"/>
      <w:bookmarkEnd w:id="1166"/>
      <w:bookmarkEnd w:id="1167"/>
      <w:bookmarkEnd w:id="1168"/>
    </w:p>
    <w:p>
      <w:pPr>
        <w:pStyle w:val="6"/>
        <w:keepNext/>
        <w:keepLines/>
        <w:pageBreakBefore w:val="0"/>
        <w:kinsoku/>
        <w:wordWrap/>
        <w:topLinePunct w:val="0"/>
        <w:bidi w:val="0"/>
        <w:rPr>
          <w:szCs w:val="24"/>
          <w:lang w:eastAsia="zh-CN"/>
        </w:rPr>
      </w:pPr>
      <w:bookmarkStart w:id="1169" w:name="_Toc114"/>
      <w:bookmarkStart w:id="1170" w:name="_Toc196229503"/>
      <w:bookmarkStart w:id="1171" w:name="_Toc168053450"/>
      <w:bookmarkStart w:id="1172" w:name="_Toc4407"/>
      <w:bookmarkStart w:id="1173" w:name="_Toc2022"/>
      <w:r>
        <w:rPr>
          <w:rFonts w:hint="eastAsia"/>
          <w:szCs w:val="24"/>
          <w:lang w:eastAsia="zh-CN"/>
        </w:rPr>
        <w:t>5.14.1.1</w:t>
      </w:r>
      <w:r>
        <w:rPr>
          <w:rFonts w:hint="eastAsia"/>
          <w:szCs w:val="24"/>
          <w:lang w:eastAsia="zh-CN"/>
        </w:rPr>
        <w:tab/>
      </w:r>
      <w:r>
        <w:rPr>
          <w:rFonts w:hint="eastAsia"/>
          <w:szCs w:val="24"/>
          <w:lang w:eastAsia="zh-CN"/>
        </w:rPr>
        <w:t>Operating bands for CA</w:t>
      </w:r>
      <w:bookmarkEnd w:id="1169"/>
      <w:bookmarkEnd w:id="1170"/>
      <w:bookmarkEnd w:id="1171"/>
      <w:bookmarkEnd w:id="1172"/>
      <w:bookmarkEnd w:id="1173"/>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5.14</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6799" w:type="dxa"/>
        <w:jc w:val="center"/>
        <w:tblLayout w:type="autofit"/>
        <w:tblCellMar>
          <w:top w:w="0" w:type="dxa"/>
          <w:left w:w="108" w:type="dxa"/>
          <w:bottom w:w="0" w:type="dxa"/>
          <w:right w:w="108" w:type="dxa"/>
        </w:tblCellMar>
      </w:tblPr>
      <w:tblGrid>
        <w:gridCol w:w="666"/>
        <w:gridCol w:w="2429"/>
        <w:gridCol w:w="2430"/>
        <w:gridCol w:w="1274"/>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274"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 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274" w:type="dxa"/>
            <w:vMerge w:val="continue"/>
            <w:tcBorders>
              <w:left w:val="nil"/>
              <w:right w:val="single" w:color="auto" w:sz="4" w:space="0"/>
            </w:tcBorders>
            <w:shd w:val="clear" w:color="auto" w:fill="auto"/>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274"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n20</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832-862</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791-821</w:t>
            </w:r>
          </w:p>
        </w:tc>
        <w:tc>
          <w:tcPr>
            <w:tcW w:w="12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2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bl>
    <w:p>
      <w:pPr>
        <w:keepNext/>
        <w:keepLines/>
        <w:pageBreakBefore w:val="0"/>
        <w:kinsoku/>
        <w:wordWrap/>
        <w:topLinePunct w:val="0"/>
        <w:bidi w:val="0"/>
      </w:pPr>
    </w:p>
    <w:p>
      <w:pPr>
        <w:pStyle w:val="6"/>
        <w:keepNext/>
        <w:keepLines/>
        <w:pageBreakBefore w:val="0"/>
        <w:kinsoku/>
        <w:wordWrap/>
        <w:topLinePunct w:val="0"/>
        <w:bidi w:val="0"/>
        <w:rPr>
          <w:szCs w:val="24"/>
          <w:lang w:eastAsia="zh-CN"/>
        </w:rPr>
      </w:pPr>
      <w:bookmarkStart w:id="1174" w:name="_Toc173744045"/>
      <w:bookmarkStart w:id="1175" w:name="_Toc17592"/>
      <w:bookmarkStart w:id="1176" w:name="_Toc196229504"/>
      <w:bookmarkStart w:id="1177" w:name="_Toc15474"/>
      <w:bookmarkStart w:id="1178" w:name="_Toc17047"/>
      <w:r>
        <w:rPr>
          <w:rFonts w:hint="eastAsia"/>
          <w:szCs w:val="24"/>
          <w:lang w:eastAsia="zh-CN"/>
        </w:rPr>
        <w:t>5.14.1.2</w:t>
      </w:r>
      <w:r>
        <w:rPr>
          <w:rFonts w:hint="eastAsia"/>
          <w:szCs w:val="24"/>
          <w:lang w:eastAsia="zh-CN"/>
        </w:rPr>
        <w:tab/>
      </w:r>
      <w:r>
        <w:rPr>
          <w:rFonts w:hint="eastAsia"/>
          <w:szCs w:val="24"/>
          <w:lang w:eastAsia="zh-CN"/>
        </w:rPr>
        <w:t>Channel bandwidths per operating band for CA</w:t>
      </w:r>
      <w:bookmarkEnd w:id="1174"/>
      <w:bookmarkEnd w:id="1175"/>
      <w:bookmarkEnd w:id="1176"/>
      <w:bookmarkEnd w:id="1177"/>
      <w:bookmarkEnd w:id="1178"/>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5.14</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CA_n20A-n41A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CA_n20A-n41A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n20</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n41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5,10,15,20,25,30,35,40,45,50,60,70,80,90,100</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179" w:name="_Toc173744046"/>
      <w:bookmarkStart w:id="1180" w:name="_Toc196229505"/>
      <w:bookmarkStart w:id="1181" w:name="_Toc11676"/>
      <w:bookmarkStart w:id="1182" w:name="_Toc13737"/>
      <w:bookmarkStart w:id="1183" w:name="_Toc23962"/>
      <w:r>
        <w:rPr>
          <w:rFonts w:hint="eastAsia"/>
          <w:lang w:eastAsia="zh-CN"/>
        </w:rPr>
        <w:t>5.14.1.3</w:t>
      </w:r>
      <w:r>
        <w:rPr>
          <w:rFonts w:hint="eastAsia"/>
          <w:lang w:eastAsia="zh-CN"/>
        </w:rPr>
        <w:tab/>
      </w:r>
      <w:bookmarkEnd w:id="1179"/>
      <w:r>
        <w:rPr>
          <w:rFonts w:hint="eastAsia"/>
          <w:lang w:eastAsia="zh-CN"/>
        </w:rPr>
        <w:t>UE co-existence studies</w:t>
      </w:r>
      <w:r>
        <w:rPr>
          <w:rFonts w:hint="eastAsia"/>
          <w:lang w:val="en-US" w:eastAsia="zh-CN"/>
        </w:rPr>
        <w:t xml:space="preserve"> for 1 band UL</w:t>
      </w:r>
      <w:bookmarkEnd w:id="1180"/>
      <w:bookmarkEnd w:id="1181"/>
      <w:bookmarkEnd w:id="1182"/>
      <w:bookmarkEnd w:id="1183"/>
    </w:p>
    <w:p>
      <w:pPr>
        <w:keepNext/>
        <w:keepLines/>
        <w:pageBreakBefore w:val="0"/>
        <w:kinsoku/>
        <w:wordWrap/>
        <w:topLinePunct w:val="0"/>
        <w:bidi w:val="0"/>
        <w:rPr>
          <w:lang w:eastAsia="zh-CN"/>
        </w:rPr>
      </w:pPr>
      <w:bookmarkStart w:id="1184" w:name="_Toc173744047"/>
      <w:r>
        <w:rPr>
          <w:lang w:eastAsia="zh-CN"/>
        </w:rPr>
        <w:t xml:space="preserve">Table </w:t>
      </w:r>
      <w:r>
        <w:rPr>
          <w:rFonts w:hint="eastAsia"/>
          <w:lang w:val="en-US" w:eastAsia="zh-CN"/>
        </w:rPr>
        <w:t>5.14</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CA_n20-n41</w:t>
      </w:r>
      <w:r>
        <w:rPr>
          <w:lang w:eastAsia="zh-CN"/>
        </w:rPr>
        <w:t>.</w:t>
      </w:r>
    </w:p>
    <w:p>
      <w:pPr>
        <w:pStyle w:val="114"/>
        <w:keepNext/>
        <w:keepLines/>
        <w:pageBreakBefore w:val="0"/>
        <w:kinsoku/>
        <w:wordWrap/>
        <w:topLinePunct w:val="0"/>
        <w:bidi w:val="0"/>
      </w:pPr>
      <w:r>
        <w:rPr>
          <w:rFonts w:hint="eastAsia"/>
          <w:lang w:val="en-US" w:eastAsia="zh-CN"/>
        </w:rPr>
        <w:t>T</w:t>
      </w:r>
      <w:r>
        <w:rPr>
          <w:lang w:val="en-US" w:eastAsia="zh-CN"/>
        </w:rPr>
        <w:t xml:space="preserve">able </w:t>
      </w:r>
      <w:r>
        <w:rPr>
          <w:rFonts w:hint="eastAsia"/>
          <w:lang w:val="en-US" w:eastAsia="zh-CN"/>
        </w:rPr>
        <w:t>5.14</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jc w:val="center"/>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n20</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4160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4310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5380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9984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12480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13450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rPr>
            </w:pPr>
            <w:r>
              <w:rPr>
                <w:rFonts w:ascii="Arial" w:hAnsi="Arial" w:cs="Arial"/>
              </w:rPr>
              <w:t>There is 3</w:t>
            </w:r>
            <w:r>
              <w:rPr>
                <w:rFonts w:ascii="Arial" w:hAnsi="Arial" w:cs="Arial"/>
                <w:vertAlign w:val="superscript"/>
              </w:rPr>
              <w:t>rd</w:t>
            </w:r>
            <w:r>
              <w:rPr>
                <w:rFonts w:ascii="Arial" w:hAnsi="Arial" w:cs="Arial"/>
              </w:rPr>
              <w:t xml:space="preserve"> order uplink harmonic into n41 DL (UL3/DL1)</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9984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12480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n20</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5380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13450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821</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rPr>
            </w:pPr>
            <w:r>
              <w:rPr>
                <w:rFonts w:ascii="Arial" w:hAnsi="Arial" w:cs="Arial"/>
              </w:rPr>
              <w:t xml:space="preserve">No issue </w:t>
            </w:r>
          </w:p>
        </w:tc>
      </w:tr>
      <w:tr>
        <w:tblPrEx>
          <w:tblCellMar>
            <w:top w:w="0" w:type="dxa"/>
            <w:left w:w="108" w:type="dxa"/>
            <w:bottom w:w="0" w:type="dxa"/>
            <w:right w:w="108" w:type="dxa"/>
          </w:tblCellMar>
        </w:tblPrEx>
        <w:trPr>
          <w:trHeight w:val="330" w:hRule="atLeast"/>
          <w:jc w:val="center"/>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rPr>
                <w:rFonts w:hint="eastAsia"/>
                <w:lang w:eastAsia="zh-CN"/>
              </w:rPr>
              <w:t>NOTE</w:t>
            </w:r>
            <w:r>
              <w:t xml:space="preserve"> 1: ULx means UL xth harmonic frequency, and DLy means DL yth harmonic frequency range</w:t>
            </w:r>
          </w:p>
          <w:p>
            <w:pPr>
              <w:pStyle w:val="120"/>
              <w:keepNext/>
              <w:keepLines/>
              <w:pageBreakBefore w:val="0"/>
              <w:kinsoku/>
              <w:wordWrap/>
              <w:topLinePunct w:val="0"/>
              <w:bidi w:val="0"/>
            </w:pPr>
            <w:r>
              <w:rPr>
                <w:rFonts w:hint="eastAsia"/>
                <w:lang w:eastAsia="zh-CN"/>
              </w:rPr>
              <w:t>NOTE</w:t>
            </w:r>
            <w:r>
              <w:t xml:space="preserve"> 2: When a collision is detected with an overlap &gt;0Hz between the ULx with DLy frequency ranges, the</w:t>
            </w:r>
            <w:r>
              <w:rPr>
                <w:rFonts w:hint="eastAsia" w:eastAsia="宋体"/>
                <w:lang w:val="en-US" w:eastAsia="zh-CN"/>
              </w:rPr>
              <w:t xml:space="preserve"> </w:t>
            </w:r>
            <w:r>
              <w:t>ULx/DLy cell is marked “D” for direct hit.</w:t>
            </w:r>
            <w:r>
              <w:br w:type="textWrapping"/>
            </w:r>
            <w:r>
              <w:t>When the gap between ULx and DLy frequency range is from 0Hz to x*MinULCBW, the ULx/DLy cell is marked “N” for Near miss.</w:t>
            </w:r>
          </w:p>
          <w:p>
            <w:pPr>
              <w:pStyle w:val="120"/>
              <w:keepNext/>
              <w:keepLines/>
              <w:pageBreakBefore w:val="0"/>
              <w:kinsoku/>
              <w:wordWrap/>
              <w:topLinePunct w:val="0"/>
              <w:bidi w:val="0"/>
            </w:pPr>
            <w:r>
              <w:rPr>
                <w:rFonts w:hint="eastAsia"/>
                <w:lang w:eastAsia="zh-CN"/>
              </w:rPr>
              <w:t>NOTE</w:t>
            </w:r>
            <w:r>
              <w:t xml:space="preserve"> 3: UL3/DL2 harmonic mixing direct hit case for PC3/5 only apply for DL&gt;3GHz</w:t>
            </w:r>
          </w:p>
          <w:p>
            <w:pPr>
              <w:pStyle w:val="120"/>
              <w:keepNext/>
              <w:keepLines/>
              <w:pageBreakBefore w:val="0"/>
              <w:kinsoku/>
              <w:wordWrap/>
              <w:topLinePunct w:val="0"/>
              <w:bidi w:val="0"/>
              <w:rPr>
                <w:rFonts w:cs="Arial"/>
                <w:szCs w:val="18"/>
              </w:rPr>
            </w:pPr>
            <w:r>
              <w:rPr>
                <w:rFonts w:hint="eastAsia"/>
                <w:lang w:eastAsia="zh-CN"/>
              </w:rPr>
              <w:t>NOTE</w:t>
            </w:r>
            <w:r>
              <w:t xml:space="preserve"> 4: For harmonic mixing, near-miss cases only apply for UL1 and odd DLy orders.</w:t>
            </w:r>
          </w:p>
        </w:tc>
      </w:tr>
    </w:tbl>
    <w:p>
      <w:pPr>
        <w:pStyle w:val="114"/>
        <w:keepNext/>
        <w:keepLines/>
        <w:pageBreakBefore w:val="0"/>
        <w:kinsoku/>
        <w:wordWrap/>
        <w:topLinePunct w:val="0"/>
        <w:bidi w:val="0"/>
      </w:pPr>
    </w:p>
    <w:p>
      <w:pPr>
        <w:keepNext/>
        <w:keepLines/>
        <w:pageBreakBefore w:val="0"/>
        <w:kinsoku/>
        <w:wordWrap/>
        <w:topLinePunct w:val="0"/>
        <w:bidi w:val="0"/>
        <w:spacing w:before="120" w:after="120"/>
      </w:pPr>
      <w:r>
        <w:rPr>
          <w:lang w:eastAsia="zh-CN"/>
        </w:rPr>
        <w:t xml:space="preserve">Table </w:t>
      </w:r>
      <w:r>
        <w:rPr>
          <w:rFonts w:hint="eastAsia"/>
          <w:lang w:val="en-US" w:eastAsia="zh-CN"/>
        </w:rPr>
        <w:t>5.14</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CA_n20-n41.</w:t>
      </w:r>
    </w:p>
    <w:p>
      <w:pPr>
        <w:pStyle w:val="114"/>
        <w:keepNext/>
        <w:keepLines/>
        <w:pageBreakBefore w:val="0"/>
        <w:kinsoku/>
        <w:wordWrap/>
        <w:topLinePunct w:val="0"/>
        <w:bidi w:val="0"/>
        <w:rPr>
          <w:lang w:val="en-US" w:eastAsia="zh-CN"/>
        </w:rPr>
      </w:pPr>
      <w:r>
        <w:rPr>
          <w:rFonts w:hint="eastAsia"/>
          <w:lang w:val="en-US" w:eastAsia="zh-CN"/>
        </w:rPr>
        <w:t>Table 5.14.1.3-2: Cross-band isolation analysis</w:t>
      </w:r>
    </w:p>
    <w:tbl>
      <w:tblPr>
        <w:tblStyle w:val="89"/>
        <w:tblW w:w="10640" w:type="dxa"/>
        <w:jc w:val="center"/>
        <w:tblLayout w:type="autofit"/>
        <w:tblCellMar>
          <w:top w:w="0" w:type="dxa"/>
          <w:left w:w="108" w:type="dxa"/>
          <w:bottom w:w="0" w:type="dxa"/>
          <w:right w:w="108" w:type="dxa"/>
        </w:tblCellMar>
      </w:tblPr>
      <w:tblGrid>
        <w:gridCol w:w="1555"/>
        <w:gridCol w:w="2343"/>
        <w:gridCol w:w="2282"/>
        <w:gridCol w:w="2178"/>
        <w:gridCol w:w="2282"/>
      </w:tblGrid>
      <w:tr>
        <w:tblPrEx>
          <w:tblCellMar>
            <w:top w:w="0" w:type="dxa"/>
            <w:left w:w="108" w:type="dxa"/>
            <w:bottom w:w="0" w:type="dxa"/>
            <w:right w:w="108" w:type="dxa"/>
          </w:tblCellMar>
        </w:tblPrEx>
        <w:trPr>
          <w:trHeight w:val="330" w:hRule="atLeast"/>
          <w:jc w:val="center"/>
        </w:trPr>
        <w:tc>
          <w:tcPr>
            <w:tcW w:w="155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625"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n20</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862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821</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r>
      <w:tr>
        <w:tblPrEx>
          <w:tblCellMar>
            <w:top w:w="0" w:type="dxa"/>
            <w:left w:w="108" w:type="dxa"/>
            <w:bottom w:w="0" w:type="dxa"/>
            <w:right w:w="108" w:type="dxa"/>
          </w:tblCellMar>
        </w:tblPrEx>
        <w:trPr>
          <w:trHeight w:val="330" w:hRule="atLeast"/>
          <w:jc w:val="center"/>
        </w:trPr>
        <w:tc>
          <w:tcPr>
            <w:tcW w:w="1555"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55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812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902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772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752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942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732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625"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No issues</w:t>
            </w: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No issues</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w:t>
            </w:r>
            <w:r>
              <w:rPr>
                <w:rFonts w:hint="eastAsia" w:eastAsia="宋体"/>
                <w:lang w:val="en-US" w:eastAsia="zh-CN"/>
              </w:rPr>
              <w:t xml:space="preserve"> </w:t>
            </w:r>
            <w:r>
              <w:t>TX noise floor level, the transmitter noise floor related MSD should be negligible</w:t>
            </w:r>
          </w:p>
          <w:p>
            <w:pPr>
              <w:pStyle w:val="120"/>
              <w:keepNext/>
              <w:keepLines/>
              <w:pageBreakBefore w:val="0"/>
              <w:kinsoku/>
              <w:wordWrap/>
              <w:topLinePunct w:val="0"/>
              <w:bidi w:val="0"/>
              <w:rPr>
                <w:rFonts w:cs="Arial"/>
                <w:szCs w:val="18"/>
              </w:rPr>
            </w:pPr>
            <w:r>
              <w:t>NOTE 2:  The maximum UL channel bandwidth of the BCS (noted maxULCBW) is used to calculate the band ACLR ranges while</w:t>
            </w:r>
            <w:r>
              <w:rPr>
                <w:rFonts w:hint="eastAsia" w:eastAsia="宋体"/>
                <w:lang w:val="en-US" w:eastAsia="zh-CN"/>
              </w:rPr>
              <w:t xml:space="preserve"> </w:t>
            </w:r>
            <w:r>
              <w:t>the minimum DL channel bandwidth of the BCS (noted minDLCBW) is used for the DL band victim channel bandwidth.</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rPr>
          <w:szCs w:val="24"/>
        </w:rPr>
      </w:pPr>
      <w:bookmarkStart w:id="1185" w:name="_Toc196229506"/>
      <w:bookmarkStart w:id="1186" w:name="_Toc31656"/>
      <w:bookmarkStart w:id="1187" w:name="_Toc24234"/>
      <w:bookmarkStart w:id="1188" w:name="_Toc189"/>
      <w:r>
        <w:rPr>
          <w:rFonts w:hint="eastAsia"/>
          <w:szCs w:val="24"/>
          <w:lang w:eastAsia="zh-CN"/>
        </w:rPr>
        <w:t>5.14</w:t>
      </w:r>
      <w:r>
        <w:rPr>
          <w:szCs w:val="24"/>
        </w:rPr>
        <w:t>.1.</w:t>
      </w:r>
      <w:r>
        <w:rPr>
          <w:rFonts w:hint="eastAsia"/>
          <w:szCs w:val="24"/>
          <w:lang w:val="en-US" w:eastAsia="zh-CN"/>
        </w:rPr>
        <w:t>4</w:t>
      </w:r>
      <w:r>
        <w:rPr>
          <w:szCs w:val="24"/>
        </w:rPr>
        <w:tab/>
      </w:r>
      <w:r>
        <w:rPr>
          <w:szCs w:val="24"/>
          <w:lang w:val="en-US" w:eastAsia="zh-CN"/>
        </w:rPr>
        <w:t>∆TIB,c and ∆RIB,c values</w:t>
      </w:r>
      <w:bookmarkEnd w:id="1185"/>
      <w:bookmarkEnd w:id="1186"/>
      <w:bookmarkEnd w:id="1187"/>
      <w:bookmarkEnd w:id="1188"/>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w:t>
      </w:r>
      <w:r>
        <w:rPr>
          <w:lang w:val="en-US" w:eastAsia="zh-CN"/>
        </w:rPr>
        <w:t>41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DC_20_n41.</w:t>
      </w:r>
    </w:p>
    <w:p>
      <w:pPr>
        <w:pStyle w:val="114"/>
        <w:keepNext/>
        <w:keepLines/>
        <w:pageBreakBefore w:val="0"/>
        <w:kinsoku/>
        <w:wordWrap/>
        <w:topLinePunct w:val="0"/>
        <w:bidi w:val="0"/>
      </w:pPr>
      <w:r>
        <w:t xml:space="preserve">Table </w:t>
      </w:r>
      <w:r>
        <w:rPr>
          <w:rFonts w:hint="eastAsia"/>
          <w:lang w:val="en-US" w:eastAsia="zh-CN"/>
        </w:rPr>
        <w:t>5.14</w:t>
      </w:r>
      <w:r>
        <w:t>.</w:t>
      </w:r>
      <w:r>
        <w:rPr>
          <w:lang w:val="en-US" w:eastAsia="zh-CN"/>
        </w:rPr>
        <w:t>1.</w:t>
      </w:r>
      <w:r>
        <w:t>4</w:t>
      </w:r>
      <w:r>
        <w:rPr>
          <w:lang w:eastAsia="zh-CN"/>
        </w:rPr>
        <w:t>-</w:t>
      </w:r>
      <w:r>
        <w:t>1: ΔT</w:t>
      </w:r>
      <w:r>
        <w:rPr>
          <w:vertAlign w:val="subscript"/>
        </w:rPr>
        <w:t>IB,c</w:t>
      </w:r>
    </w:p>
    <w:tbl>
      <w:tblPr>
        <w:tblStyle w:val="89"/>
        <w:tblW w:w="8440" w:type="dxa"/>
        <w:jc w:val="center"/>
        <w:tblLayout w:type="autofit"/>
        <w:tblCellMar>
          <w:top w:w="0" w:type="dxa"/>
          <w:left w:w="108" w:type="dxa"/>
          <w:bottom w:w="0" w:type="dxa"/>
          <w:right w:w="108" w:type="dxa"/>
        </w:tblCellMar>
      </w:tblPr>
      <w:tblGrid>
        <w:gridCol w:w="1540"/>
        <w:gridCol w:w="3240"/>
        <w:gridCol w:w="366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ΔT</w:t>
            </w:r>
            <w:r>
              <w:rPr>
                <w:rFonts w:ascii="Arial" w:hAnsi="Arial" w:cs="Arial"/>
                <w:b/>
                <w:bCs/>
                <w:sz w:val="18"/>
                <w:szCs w:val="18"/>
                <w:vertAlign w:val="subscript"/>
              </w:rPr>
              <w:t>IB,c</w:t>
            </w:r>
            <w:r>
              <w:rPr>
                <w:rFonts w:ascii="Arial" w:hAnsi="Arial" w:cs="Arial"/>
                <w:b/>
                <w:bCs/>
                <w:sz w:val="18"/>
                <w:szCs w:val="18"/>
              </w:rPr>
              <w:t xml:space="preserve"> for NR bands (dB)</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CA_n20-n41</w:t>
            </w:r>
          </w:p>
        </w:tc>
        <w:tc>
          <w:tcPr>
            <w:tcW w:w="324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TW"/>
              </w:rPr>
              <w:t>0.3</w:t>
            </w:r>
          </w:p>
        </w:tc>
        <w:tc>
          <w:tcPr>
            <w:tcW w:w="36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CN"/>
              </w:rPr>
              <w:t>0</w:t>
            </w:r>
            <w:r>
              <w:rPr>
                <w:rFonts w:ascii="Arial" w:hAnsi="Arial" w:cs="Arial"/>
                <w:sz w:val="18"/>
                <w:szCs w:val="18"/>
                <w:lang w:eastAsia="zh-TW"/>
              </w:rPr>
              <w:t>.3</w:t>
            </w:r>
          </w:p>
        </w:tc>
      </w:tr>
      <w:tr>
        <w:tblPrEx>
          <w:tblCellMar>
            <w:top w:w="0" w:type="dxa"/>
            <w:left w:w="108" w:type="dxa"/>
            <w:bottom w:w="0" w:type="dxa"/>
            <w:right w:w="108" w:type="dxa"/>
          </w:tblCellMar>
        </w:tblPrEx>
        <w:trPr>
          <w:trHeight w:val="330" w:hRule="atLeast"/>
          <w:jc w:val="center"/>
        </w:trPr>
        <w:tc>
          <w:tcPr>
            <w:tcW w:w="84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ΔTIB,c = 0.</w:t>
            </w:r>
          </w:p>
          <w:p>
            <w:pPr>
              <w:pStyle w:val="120"/>
              <w:keepNext/>
              <w:keepLines/>
              <w:pageBreakBefore w:val="0"/>
              <w:kinsoku/>
              <w:wordWrap/>
              <w:topLinePunct w:val="0"/>
              <w:bidi w:val="0"/>
              <w:rPr>
                <w:rFonts w:cs="Arial"/>
                <w:szCs w:val="18"/>
              </w:rPr>
            </w:pPr>
            <w:r>
              <w:t>NOTE **:  The component band order in the configuration should be listed by the order of NR bands,</w:t>
            </w:r>
            <w:r>
              <w:rPr>
                <w:rFonts w:hint="eastAsia" w:eastAsia="宋体"/>
                <w:lang w:val="en-US" w:eastAsia="zh-CN"/>
              </w:rPr>
              <w:t xml:space="preserve"> </w:t>
            </w:r>
            <w:r>
              <w:t>such as for CA_n1-n3 the band order from left to right is n1 and n3.</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5.14</w:t>
      </w:r>
      <w:r>
        <w:rPr>
          <w:lang w:val="en-US" w:eastAsia="zh-CN"/>
        </w:rPr>
        <w:t>.1.</w:t>
      </w:r>
      <w:r>
        <w:t>4-2: ΔR</w:t>
      </w:r>
      <w:r>
        <w:rPr>
          <w:vertAlign w:val="subscript"/>
        </w:rPr>
        <w:t>IB</w:t>
      </w:r>
      <w:r>
        <w:rPr>
          <w:vertAlign w:val="subscript"/>
          <w:lang w:eastAsia="zh-CN"/>
        </w:rPr>
        <w:t>,c</w:t>
      </w:r>
    </w:p>
    <w:tbl>
      <w:tblPr>
        <w:tblStyle w:val="89"/>
        <w:tblW w:w="7640" w:type="dxa"/>
        <w:jc w:val="center"/>
        <w:tblLayout w:type="autofit"/>
        <w:tblCellMar>
          <w:top w:w="0" w:type="dxa"/>
          <w:left w:w="108" w:type="dxa"/>
          <w:bottom w:w="0" w:type="dxa"/>
          <w:right w:w="108" w:type="dxa"/>
        </w:tblCellMar>
      </w:tblPr>
      <w:tblGrid>
        <w:gridCol w:w="1540"/>
        <w:gridCol w:w="2680"/>
        <w:gridCol w:w="342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ΔRIB,c for NR bands (dB)*</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CA_n20-n41</w:t>
            </w:r>
          </w:p>
        </w:tc>
        <w:tc>
          <w:tcPr>
            <w:tcW w:w="268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CN"/>
              </w:rPr>
              <w:t>-</w:t>
            </w:r>
          </w:p>
        </w:tc>
        <w:tc>
          <w:tcPr>
            <w:tcW w:w="342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ja-JP"/>
              </w:rPr>
              <w:t>-</w:t>
            </w:r>
          </w:p>
        </w:tc>
      </w:tr>
      <w:tr>
        <w:tblPrEx>
          <w:tblCellMar>
            <w:top w:w="0" w:type="dxa"/>
            <w:left w:w="108" w:type="dxa"/>
            <w:bottom w:w="0" w:type="dxa"/>
            <w:right w:w="108" w:type="dxa"/>
          </w:tblCellMar>
        </w:tblPrEx>
        <w:trPr>
          <w:trHeight w:val="330" w:hRule="atLeast"/>
          <w:jc w:val="center"/>
        </w:trPr>
        <w:tc>
          <w:tcPr>
            <w:tcW w:w="76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ΔRIB,c = 0.</w:t>
            </w:r>
          </w:p>
          <w:p>
            <w:pPr>
              <w:pStyle w:val="120"/>
              <w:keepNext/>
              <w:keepLines/>
              <w:pageBreakBefore w:val="0"/>
              <w:kinsoku/>
              <w:wordWrap/>
              <w:topLinePunct w:val="0"/>
              <w:bidi w:val="0"/>
              <w:rPr>
                <w:rFonts w:cs="Arial"/>
                <w:szCs w:val="18"/>
              </w:rPr>
            </w:pPr>
            <w:r>
              <w:t>NOTE **:  The component band order in the configuration should be listed by the order of NR</w:t>
            </w:r>
            <w:r>
              <w:rPr>
                <w:rFonts w:hint="eastAsia" w:eastAsia="宋体"/>
                <w:lang w:val="en-US" w:eastAsia="zh-CN"/>
              </w:rPr>
              <w:t xml:space="preserve"> </w:t>
            </w:r>
            <w:r>
              <w:t>bands, such as for CA_n1-n77 the band order from left to right is n1 and n77.</w:t>
            </w:r>
          </w:p>
        </w:tc>
      </w:tr>
    </w:tbl>
    <w:p>
      <w:pPr>
        <w:pStyle w:val="6"/>
        <w:keepNext/>
        <w:keepLines/>
        <w:pageBreakBefore w:val="0"/>
        <w:kinsoku/>
        <w:wordWrap/>
        <w:topLinePunct w:val="0"/>
        <w:bidi w:val="0"/>
        <w:rPr>
          <w:szCs w:val="24"/>
          <w:lang w:val="en-US" w:eastAsia="zh-CN"/>
        </w:rPr>
      </w:pPr>
      <w:bookmarkStart w:id="1189" w:name="_Toc2407"/>
      <w:bookmarkStart w:id="1190" w:name="_Toc196229507"/>
      <w:bookmarkStart w:id="1191" w:name="_Toc32395"/>
      <w:bookmarkStart w:id="1192" w:name="_Toc31358"/>
      <w:r>
        <w:rPr>
          <w:rFonts w:hint="eastAsia"/>
          <w:szCs w:val="24"/>
          <w:lang w:eastAsia="zh-CN"/>
        </w:rPr>
        <w:t>5.14</w:t>
      </w:r>
      <w:r>
        <w:rPr>
          <w:szCs w:val="24"/>
        </w:rPr>
        <w:t>.1.5</w:t>
      </w:r>
      <w:r>
        <w:rPr>
          <w:szCs w:val="24"/>
        </w:rPr>
        <w:tab/>
      </w:r>
      <w:r>
        <w:rPr>
          <w:szCs w:val="24"/>
          <w:lang w:val="en-US" w:eastAsia="zh-CN"/>
        </w:rPr>
        <w:t>REFSENS requirements</w:t>
      </w:r>
      <w:bookmarkEnd w:id="1189"/>
      <w:bookmarkEnd w:id="1190"/>
      <w:bookmarkEnd w:id="1191"/>
      <w:bookmarkEnd w:id="1192"/>
    </w:p>
    <w:p>
      <w:pPr>
        <w:keepNext/>
        <w:keepLines/>
        <w:pageBreakBefore w:val="0"/>
        <w:kinsoku/>
        <w:wordWrap/>
        <w:topLinePunct w:val="0"/>
        <w:bidi w:val="0"/>
        <w:rPr>
          <w:rFonts w:eastAsia="宋体"/>
        </w:rPr>
      </w:pPr>
      <w:r>
        <w:rPr>
          <w:rFonts w:eastAsia="宋体"/>
        </w:rPr>
        <w:t>Based on the co-existence studies n20 third harmonic uplink falls into the n41 downlink. The value is based on DC_20A_n41A, which has similar harmonic issue.</w:t>
      </w:r>
    </w:p>
    <w:p>
      <w:pPr>
        <w:pStyle w:val="114"/>
        <w:keepNext/>
        <w:keepLines/>
        <w:pageBreakBefore w:val="0"/>
        <w:kinsoku/>
        <w:wordWrap/>
        <w:topLinePunct w:val="0"/>
        <w:bidi w:val="0"/>
        <w:rPr>
          <w:lang w:val="zh-CN"/>
        </w:rPr>
      </w:pPr>
      <w:r>
        <w:rPr>
          <w:lang w:val="en-US"/>
        </w:rPr>
        <w:t xml:space="preserve">Table </w:t>
      </w:r>
      <w:r>
        <w:rPr>
          <w:rFonts w:hint="eastAsia"/>
          <w:lang w:val="en-US" w:eastAsia="zh-CN"/>
        </w:rPr>
        <w:t>5.14</w:t>
      </w:r>
      <w:r>
        <w:rPr>
          <w:lang w:val="en-US" w:eastAsia="zh-CN"/>
        </w:rPr>
        <w:t>.1.5-1</w:t>
      </w:r>
      <w:r>
        <w:rPr>
          <w:lang w:val="en-US"/>
        </w:rPr>
        <w:t>:</w:t>
      </w:r>
      <w:r>
        <w:rPr>
          <w:lang w:val="zh-CN" w:eastAsia="ja-JP"/>
        </w:rPr>
        <w:t xml:space="preserve"> Reference sensitivity exceptions and uplink/downlink configurations due to UL harmonic from a PC3 aggressor NR UL band for NR DL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9"/>
        <w:gridCol w:w="859"/>
        <w:gridCol w:w="853"/>
        <w:gridCol w:w="1122"/>
        <w:gridCol w:w="1490"/>
        <w:gridCol w:w="852"/>
        <w:gridCol w:w="709"/>
        <w:gridCol w:w="1496"/>
        <w:gridCol w:w="16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band</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DL band</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SCS of UL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RB Allocation</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MSD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fc condition</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harmonic order</w:t>
            </w:r>
          </w:p>
          <w:p>
            <w:pPr>
              <w:keepNext/>
              <w:keepLines/>
              <w:pageBreakBefore w:val="0"/>
              <w:kinsoku/>
              <w:wordWrap/>
              <w:topLinePunct w:val="0"/>
              <w:bidi w:val="0"/>
              <w:spacing w:after="0"/>
              <w:jc w:val="center"/>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rPr>
            </w:pP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(kHz)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rPr>
              <w:t>L</w:t>
            </w:r>
            <w:r>
              <w:rPr>
                <w:rFonts w:ascii="Arial" w:hAnsi="Arial" w:eastAsia="宋体" w:cs="Arial"/>
                <w:b/>
                <w:bCs/>
                <w:sz w:val="18"/>
                <w:szCs w:val="18"/>
                <w:vertAlign w:val="subscript"/>
              </w:rPr>
              <w:t>CRB</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(dB)</w:t>
            </w: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lang w:eastAsia="zh-CN"/>
              </w:rPr>
            </w:pP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sz w:val="18"/>
                <w:szCs w:val="18"/>
                <w:lang w:eastAsia="zh-CN"/>
              </w:rPr>
              <w:t>n20</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n41</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5</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hint="eastAsia" w:ascii="Arial" w:hAnsi="Arial" w:eastAsia="宋体" w:cs="Arial"/>
                <w:sz w:val="18"/>
                <w:szCs w:val="18"/>
                <w:lang w:val="en-US" w:eastAsia="zh-CN"/>
              </w:rPr>
              <w:t>8</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10</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10.3</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NOTE 3</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UL3/DL1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9"/>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rPr>
                <w:rFonts w:eastAsia="宋体" w:cs="Arial"/>
                <w:bCs/>
                <w:szCs w:val="18"/>
                <w:lang w:eastAsia="zh-CN"/>
              </w:rPr>
            </w:pPr>
            <w:r>
              <w:rPr>
                <w:lang w:eastAsia="ja-JP"/>
              </w:rPr>
              <w:t xml:space="preserve">NOTE </w:t>
            </w:r>
            <w:r>
              <w:rPr>
                <w:lang w:eastAsia="fr-FR"/>
              </w:rPr>
              <w:t>3:</w:t>
            </w:r>
            <w:r>
              <w:rPr>
                <w:lang w:eastAsia="ja-JP"/>
              </w:rPr>
              <w:tab/>
            </w:r>
            <w:r>
              <w:rPr>
                <w:lang w:eastAsia="ja-JP"/>
              </w:rPr>
              <w:t>The requirements should be verified for UL</w:t>
            </w:r>
            <w:r>
              <w:t xml:space="preserve"> NR ARFCN</w:t>
            </w:r>
            <w:r>
              <w:rPr>
                <w:lang w:eastAsia="ja-JP"/>
              </w:rPr>
              <w:t xml:space="preserve"> of the aggressor (lower) band (superscript LB) such that </w:t>
            </w:r>
            <w:r>
              <w:rPr>
                <w:rFonts w:cs="Arial"/>
                <w:snapToGrid w:val="0"/>
                <w:position w:val="-16"/>
                <w:szCs w:val="16"/>
                <w:lang w:eastAsia="ja-JP"/>
              </w:rPr>
              <w:object>
                <v:shape id="_x0000_i1033" o:spt="75" type="#_x0000_t75" style="height:10.65pt;width:76.4pt;" o:ole="t" filled="f" o:preferrelative="t" stroked="f" coordsize="21600,21600">
                  <v:path/>
                  <v:fill on="f" focussize="0,0"/>
                  <v:stroke on="f" joinstyle="miter"/>
                  <v:imagedata r:id="rId31" o:title=""/>
                  <o:lock v:ext="edit" aspectratio="t"/>
                  <w10:wrap type="none"/>
                  <w10:anchorlock/>
                </v:shape>
                <o:OLEObject Type="Embed" ProgID="Equation.DSMT4" ShapeID="_x0000_i1033" DrawAspect="Content" ObjectID="_1468075733" r:id="rId30">
                  <o:LockedField>false</o:LockedField>
                </o:OLEObject>
              </w:object>
            </w:r>
            <w:r>
              <w:rPr>
                <w:lang w:eastAsia="ja-JP"/>
              </w:rPr>
              <w:t xml:space="preserve"> in MHz and </w:t>
            </w:r>
            <w:r>
              <w:rPr>
                <w:rFonts w:cs="Arial"/>
                <w:position w:val="-14"/>
                <w:szCs w:val="18"/>
                <w:lang w:eastAsia="zh-CN"/>
              </w:rPr>
              <w:object>
                <v:shape id="_x0000_i1034" o:spt="75" type="#_x0000_t75" style="height:10.65pt;width:205.35pt;" o:ole="t" filled="f" o:preferrelative="t" stroked="f" coordsize="21600,21600">
                  <v:path/>
                  <v:fill on="f" focussize="0,0"/>
                  <v:stroke on="f" joinstyle="miter"/>
                  <v:imagedata r:id="rId20" o:title=""/>
                  <o:lock v:ext="edit" aspectratio="t"/>
                  <w10:wrap type="none"/>
                  <w10:anchorlock/>
                </v:shape>
                <o:OLEObject Type="Embed" ProgID="Equation.DSMT4" ShapeID="_x0000_i1034" DrawAspect="Content" ObjectID="_1468075734" r:id="rId32">
                  <o:LockedField>false</o:LockedField>
                </o:OLEObject>
              </w:object>
            </w:r>
            <w:r>
              <w:rPr>
                <w:lang w:eastAsia="ja-JP"/>
              </w:rPr>
              <w:t xml:space="preserve"> with the carrier</w:t>
            </w:r>
          </w:p>
        </w:tc>
      </w:tr>
    </w:tbl>
    <w:p>
      <w:pPr>
        <w:pStyle w:val="114"/>
        <w:keepNext/>
        <w:keepLines/>
        <w:pageBreakBefore w:val="0"/>
        <w:kinsoku/>
        <w:wordWrap/>
        <w:topLinePunct w:val="0"/>
        <w:bidi w:val="0"/>
      </w:pPr>
    </w:p>
    <w:p>
      <w:pPr>
        <w:pStyle w:val="6"/>
        <w:keepNext/>
        <w:keepLines/>
        <w:pageBreakBefore w:val="0"/>
        <w:kinsoku/>
        <w:wordWrap/>
        <w:topLinePunct w:val="0"/>
        <w:bidi w:val="0"/>
        <w:rPr>
          <w:szCs w:val="24"/>
          <w:lang w:val="en-US" w:eastAsia="zh-CN"/>
        </w:rPr>
      </w:pPr>
      <w:bookmarkStart w:id="1193" w:name="_Toc22844"/>
      <w:bookmarkStart w:id="1194" w:name="_Toc11487"/>
      <w:bookmarkStart w:id="1195" w:name="_Toc196229508"/>
      <w:bookmarkStart w:id="1196" w:name="_Toc25769"/>
      <w:r>
        <w:rPr>
          <w:rFonts w:hint="eastAsia"/>
          <w:szCs w:val="24"/>
          <w:lang w:eastAsia="zh-CN"/>
        </w:rPr>
        <w:t>5.14</w:t>
      </w:r>
      <w:r>
        <w:rPr>
          <w:szCs w:val="24"/>
        </w:rPr>
        <w:t>.1.6</w:t>
      </w:r>
      <w:r>
        <w:rPr>
          <w:szCs w:val="24"/>
        </w:rPr>
        <w:tab/>
      </w:r>
      <w:r>
        <w:rPr>
          <w:szCs w:val="24"/>
          <w:lang w:val="en-US" w:eastAsia="zh-CN"/>
        </w:rPr>
        <w:t>OOB blocking exception requirements</w:t>
      </w:r>
      <w:bookmarkEnd w:id="1193"/>
      <w:bookmarkEnd w:id="1194"/>
      <w:bookmarkEnd w:id="1195"/>
      <w:bookmarkEnd w:id="1196"/>
    </w:p>
    <w:p>
      <w:pPr>
        <w:keepNext/>
        <w:keepLines/>
        <w:pageBreakBefore w:val="0"/>
        <w:kinsoku/>
        <w:wordWrap/>
        <w:topLinePunct w:val="0"/>
        <w:bidi w:val="0"/>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1197" w:name="_Toc24526"/>
      <w:bookmarkStart w:id="1198" w:name="_Toc22685"/>
      <w:bookmarkStart w:id="1199" w:name="_Toc196229509"/>
      <w:bookmarkStart w:id="1200" w:name="_Toc23825"/>
      <w:r>
        <w:rPr>
          <w:rFonts w:hint="eastAsia" w:cs="Arial"/>
          <w:szCs w:val="28"/>
          <w:lang w:val="en-US" w:eastAsia="zh-CN"/>
        </w:rPr>
        <w:t>5.14</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184"/>
      <w:bookmarkEnd w:id="1197"/>
      <w:bookmarkEnd w:id="1198"/>
      <w:bookmarkEnd w:id="1199"/>
      <w:bookmarkEnd w:id="1200"/>
    </w:p>
    <w:p>
      <w:pPr>
        <w:pStyle w:val="6"/>
        <w:keepNext/>
        <w:keepLines/>
        <w:pageBreakBefore w:val="0"/>
        <w:kinsoku/>
        <w:wordWrap/>
        <w:topLinePunct w:val="0"/>
        <w:bidi w:val="0"/>
      </w:pPr>
      <w:bookmarkStart w:id="1201" w:name="_Toc20324"/>
      <w:bookmarkStart w:id="1202" w:name="_Toc1556"/>
      <w:bookmarkStart w:id="1203" w:name="_Toc196229510"/>
      <w:bookmarkStart w:id="1204" w:name="_Toc22419"/>
      <w:bookmarkStart w:id="1205" w:name="_Toc173744050"/>
      <w:r>
        <w:rPr>
          <w:rFonts w:hint="eastAsia"/>
          <w:lang w:eastAsia="zh-CN"/>
        </w:rPr>
        <w:t>5.14</w:t>
      </w:r>
      <w:r>
        <w:t>.2.1</w:t>
      </w:r>
      <w:r>
        <w:tab/>
      </w:r>
      <w:r>
        <w:rPr>
          <w:lang w:eastAsia="zh-CN"/>
        </w:rPr>
        <w:t xml:space="preserve">Maximum output power for </w:t>
      </w:r>
      <w:r>
        <w:rPr>
          <w:lang w:val="en-US" w:eastAsia="zh-CN"/>
        </w:rPr>
        <w:t>inter-band CA</w:t>
      </w:r>
      <w:bookmarkEnd w:id="1201"/>
      <w:bookmarkEnd w:id="1202"/>
      <w:bookmarkEnd w:id="1203"/>
      <w:bookmarkEnd w:id="1204"/>
    </w:p>
    <w:p>
      <w:pPr>
        <w:pStyle w:val="114"/>
        <w:keepNext/>
        <w:keepLines/>
        <w:pageBreakBefore w:val="0"/>
        <w:kinsoku/>
        <w:wordWrap/>
        <w:topLinePunct w:val="0"/>
        <w:bidi w:val="0"/>
        <w:rPr>
          <w:rFonts w:cs="Arial"/>
          <w:szCs w:val="22"/>
          <w:lang w:val="en-US" w:eastAsia="zh-CN"/>
        </w:rPr>
      </w:pPr>
      <w:r>
        <w:rPr>
          <w:rFonts w:hint="eastAsia"/>
          <w:lang w:val="en-US" w:eastAsia="zh-CN"/>
        </w:rPr>
        <w:t>T</w:t>
      </w:r>
      <w:r>
        <w:rPr>
          <w:lang w:val="en-US"/>
        </w:rPr>
        <w:t xml:space="preserve">able </w:t>
      </w:r>
      <w:r>
        <w:rPr>
          <w:rFonts w:hint="eastAsia"/>
          <w:lang w:val="en-US" w:eastAsia="zh-CN"/>
        </w:rPr>
        <w:t>5.14</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41</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2</w:t>
            </w:r>
            <w:r>
              <w:t>/-</w:t>
            </w:r>
            <w:r>
              <w:rPr>
                <w:lang w:val="en-US" w:eastAsia="zh-CN"/>
              </w:rPr>
              <w:t>3</w:t>
            </w:r>
          </w:p>
        </w:tc>
      </w:tr>
      <w:bookmarkEnd w:id="1205"/>
    </w:tbl>
    <w:p>
      <w:pPr>
        <w:pStyle w:val="6"/>
        <w:keepNext/>
        <w:keepLines/>
        <w:pageBreakBefore w:val="0"/>
        <w:kinsoku/>
        <w:wordWrap/>
        <w:topLinePunct w:val="0"/>
        <w:bidi w:val="0"/>
        <w:rPr>
          <w:lang w:val="en-US" w:eastAsia="zh-CN"/>
        </w:rPr>
      </w:pPr>
      <w:bookmarkStart w:id="1206" w:name="_Toc11134"/>
      <w:bookmarkStart w:id="1207" w:name="_Toc196229511"/>
      <w:bookmarkStart w:id="1208" w:name="_Toc1976"/>
      <w:bookmarkStart w:id="1209" w:name="_Toc25487"/>
      <w:r>
        <w:rPr>
          <w:rFonts w:hint="eastAsia"/>
          <w:lang w:eastAsia="zh-CN"/>
        </w:rPr>
        <w:t>5.14</w:t>
      </w:r>
      <w:r>
        <w:t>.2.2</w:t>
      </w:r>
      <w:r>
        <w:tab/>
      </w:r>
      <w:r>
        <w:rPr>
          <w:lang w:eastAsia="zh-CN"/>
        </w:rPr>
        <w:t>UE co-existence studies</w:t>
      </w:r>
      <w:r>
        <w:rPr>
          <w:rFonts w:hint="eastAsia"/>
          <w:lang w:val="en-US" w:eastAsia="zh-CN"/>
        </w:rPr>
        <w:t xml:space="preserve"> for 2 bands UL</w:t>
      </w:r>
      <w:bookmarkEnd w:id="1206"/>
      <w:bookmarkEnd w:id="1207"/>
      <w:bookmarkEnd w:id="1208"/>
      <w:bookmarkEnd w:id="1209"/>
    </w:p>
    <w:p>
      <w:pPr>
        <w:keepNext/>
        <w:keepLines/>
        <w:pageBreakBefore w:val="0"/>
        <w:kinsoku/>
        <w:wordWrap/>
        <w:topLinePunct w:val="0"/>
        <w:bidi w:val="0"/>
      </w:pPr>
      <w:r>
        <w:t xml:space="preserve">Table </w:t>
      </w:r>
      <w:r>
        <w:rPr>
          <w:rFonts w:hint="eastAsia"/>
          <w:lang w:val="en-US" w:eastAsia="zh-CN"/>
        </w:rPr>
        <w:t>5.14</w:t>
      </w:r>
      <w:r>
        <w:rPr>
          <w:rFonts w:eastAsia="宋体"/>
          <w:lang w:val="en-US" w:eastAsia="zh-CN"/>
        </w:rPr>
        <w:t>.2.2</w:t>
      </w:r>
      <w:r>
        <w:t>-1 lists B</w:t>
      </w:r>
      <w:r>
        <w:rPr>
          <w:lang w:eastAsia="ja-JP"/>
        </w:rPr>
        <w:t xml:space="preserve">and </w:t>
      </w:r>
      <w:r>
        <w:rPr>
          <w:rFonts w:eastAsia="宋体"/>
          <w:lang w:val="en-US" w:eastAsia="zh-CN"/>
        </w:rPr>
        <w:t>n20</w:t>
      </w:r>
      <w:r>
        <w:rPr>
          <w:lang w:eastAsia="ja-JP"/>
        </w:rPr>
        <w:t xml:space="preserve"> </w:t>
      </w:r>
      <w:r>
        <w:t>+ B</w:t>
      </w:r>
      <w:r>
        <w:rPr>
          <w:lang w:eastAsia="ja-JP"/>
        </w:rPr>
        <w:t xml:space="preserve">and </w:t>
      </w:r>
      <w:r>
        <w:rPr>
          <w:rFonts w:eastAsia="宋体"/>
          <w:lang w:val="en-US" w:eastAsia="zh-CN"/>
        </w:rPr>
        <w:t>n41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5.14</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n41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800" w:type="dxa"/>
        <w:jc w:val="center"/>
        <w:tblLayout w:type="autofit"/>
        <w:tblCellMar>
          <w:top w:w="0" w:type="dxa"/>
          <w:left w:w="108" w:type="dxa"/>
          <w:bottom w:w="0" w:type="dxa"/>
          <w:right w:w="108" w:type="dxa"/>
        </w:tblCellMar>
      </w:tblPr>
      <w:tblGrid>
        <w:gridCol w:w="2880"/>
        <w:gridCol w:w="1960"/>
        <w:gridCol w:w="1760"/>
        <w:gridCol w:w="1980"/>
        <w:gridCol w:w="2220"/>
      </w:tblGrid>
      <w:tr>
        <w:tblPrEx>
          <w:tblCellMar>
            <w:top w:w="0" w:type="dxa"/>
            <w:left w:w="108" w:type="dxa"/>
            <w:bottom w:w="0" w:type="dxa"/>
            <w:right w:w="108" w:type="dxa"/>
          </w:tblCellMar>
        </w:tblPrEx>
        <w:trPr>
          <w:trHeight w:val="330" w:hRule="atLeast"/>
          <w:jc w:val="center"/>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7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9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22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2nd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1634 - 1858</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3328 - 3552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1026 - 772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4130 - 4548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4160 - 4414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5824 - 6242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194 - 90</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6626 - 7238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3716 - 3268</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4992 - 5276</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8320 - 8932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6656 - 7104</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9928 - 9122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952 - 638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6406 - 5764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2406 - 2884</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10816 - 11622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5824 - 6138</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9152 - 9794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7488 - 7966</w:t>
            </w:r>
          </w:p>
        </w:tc>
      </w:tr>
      <w:tr>
        <w:tblPrEx>
          <w:tblCellMar>
            <w:top w:w="0" w:type="dxa"/>
            <w:left w:w="108" w:type="dxa"/>
            <w:bottom w:w="0" w:type="dxa"/>
            <w:right w:w="108" w:type="dxa"/>
          </w:tblCellMar>
        </w:tblPrEx>
        <w:trPr>
          <w:trHeight w:val="855" w:hRule="atLeast"/>
          <w:jc w:val="center"/>
        </w:trPr>
        <w:tc>
          <w:tcPr>
            <w:tcW w:w="1080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rPr>
            </w:pPr>
            <w:r>
              <w:rPr>
                <w:lang w:eastAsia="ja-JP"/>
              </w:rPr>
              <w:t>NOTE : For each IMD item, when two bound values before taking absolute have different signs, the relevant IMD range</w:t>
            </w:r>
            <w:r>
              <w:rPr>
                <w:rFonts w:hint="eastAsia" w:eastAsia="宋体"/>
                <w:lang w:val="en-US" w:eastAsia="zh-CN"/>
              </w:rPr>
              <w:t xml:space="preserve"> </w:t>
            </w:r>
            <w:r>
              <w:rPr>
                <w:lang w:eastAsia="ja-JP"/>
              </w:rPr>
              <w:t>shall be set such that  (1) the lower bound is 0 and (2) the upper bound is the bigger value of the two after taking</w:t>
            </w:r>
            <w:r>
              <w:rPr>
                <w:rFonts w:hint="eastAsia" w:eastAsia="宋体"/>
                <w:lang w:val="en-US" w:eastAsia="zh-CN"/>
              </w:rPr>
              <w:t xml:space="preserve"> </w:t>
            </w:r>
            <w:r>
              <w:rPr>
                <w:lang w:eastAsia="ja-JP"/>
              </w:rPr>
              <w:t>absolute. The lowest even order and lowest odd order IMD MSDs shall be considered.</w:t>
            </w:r>
          </w:p>
        </w:tc>
      </w:tr>
    </w:tbl>
    <w:p>
      <w:pPr>
        <w:keepNext/>
        <w:keepLines/>
        <w:pageBreakBefore w:val="0"/>
        <w:kinsoku/>
        <w:wordWrap/>
        <w:topLinePunct w:val="0"/>
        <w:bidi w:val="0"/>
        <w:spacing w:before="120" w:after="120"/>
      </w:pPr>
      <w:r>
        <w:t>The analysis shows IMD3 and IMD5 will fall inside n20 DL.</w:t>
      </w:r>
    </w:p>
    <w:p>
      <w:pPr>
        <w:keepNext/>
        <w:keepLines/>
        <w:pageBreakBefore w:val="0"/>
        <w:kinsoku/>
        <w:wordWrap/>
        <w:topLinePunct w:val="0"/>
        <w:bidi w:val="0"/>
        <w:spacing w:before="120" w:after="120"/>
        <w:rPr>
          <w:rFonts w:eastAsia="宋体"/>
          <w:lang w:val="en-US" w:eastAsia="zh-CN"/>
        </w:rPr>
      </w:pPr>
      <w:r>
        <w:t xml:space="preserve">Table </w:t>
      </w:r>
      <w:r>
        <w:rPr>
          <w:rFonts w:hint="eastAsia"/>
          <w:lang w:val="en-US" w:eastAsia="zh-CN"/>
        </w:rPr>
        <w:t>5.14</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5.14</w:t>
      </w:r>
      <w:r>
        <w:rPr>
          <w:lang w:val="en-US" w:eastAsia="zh-CN"/>
        </w:rPr>
        <w:t>.2</w:t>
      </w:r>
      <w:r>
        <w:rPr>
          <w:lang w:val="en-US"/>
        </w:rPr>
        <w:t>.</w:t>
      </w:r>
      <w:r>
        <w:rPr>
          <w:lang w:val="en-US" w:eastAsia="zh-CN"/>
        </w:rPr>
        <w:t>2</w:t>
      </w:r>
      <w:r>
        <w:rPr>
          <w:lang w:val="en-US"/>
        </w:rPr>
        <w:t>-</w:t>
      </w:r>
      <w:r>
        <w:rPr>
          <w:rFonts w:hint="eastAsia"/>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single" w:color="auto" w:sz="4" w:space="0"/>
              <w:left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rPr>
            </w:pPr>
            <w:r>
              <w:rPr>
                <w:rFonts w:ascii="Arial" w:hAnsi="Arial" w:cs="Arial"/>
                <w:sz w:val="18"/>
                <w:lang w:val="en-US" w:eastAsia="zh-CN"/>
              </w:rPr>
              <w:t>CA_n20-n41</w:t>
            </w: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758</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788</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-50</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1</w:t>
            </w:r>
          </w:p>
        </w:tc>
        <w:tc>
          <w:tcPr>
            <w:tcW w:w="871" w:type="dxa"/>
            <w:tcBorders>
              <w:top w:val="nil"/>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6"/>
                <w:lang w:val="en-US" w:eastAsia="zh-CN"/>
              </w:rPr>
            </w:pP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zh-CN"/>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1884.5</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1915.7</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0.3</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3</w:t>
            </w:r>
          </w:p>
        </w:tc>
      </w:tr>
      <w:tr>
        <w:tblPrEx>
          <w:tblCellMar>
            <w:top w:w="0" w:type="dxa"/>
            <w:left w:w="108" w:type="dxa"/>
            <w:bottom w:w="0" w:type="dxa"/>
            <w:right w:w="108" w:type="dxa"/>
          </w:tblCellMar>
        </w:tblPrEx>
        <w:trPr>
          <w:trHeight w:val="157" w:hRule="atLeast"/>
          <w:jc w:val="center"/>
        </w:trPr>
        <w:tc>
          <w:tcPr>
            <w:tcW w:w="8946" w:type="dxa"/>
            <w:gridSpan w:val="8"/>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rFonts w:cs="Arial"/>
                <w:szCs w:val="22"/>
                <w:lang w:eastAsia="ko-KR"/>
              </w:rPr>
            </w:pPr>
            <w:r>
              <w:rPr>
                <w:lang w:eastAsia="zh-CN"/>
              </w:rPr>
              <w:t xml:space="preserve">NOTE </w:t>
            </w:r>
            <w:r>
              <w:rPr>
                <w:lang w:eastAsia="ko-KR"/>
              </w:rPr>
              <w:t>3</w:t>
            </w:r>
            <w:r>
              <w:rPr>
                <w:lang w:eastAsia="ja-JP"/>
              </w:rPr>
              <w:t>:</w:t>
            </w:r>
            <w:r>
              <w:rPr>
                <w:lang w:eastAsia="ja-JP"/>
              </w:rPr>
              <w:tab/>
            </w:r>
            <w:r>
              <w:rPr>
                <w:lang w:eastAsia="ja-JP"/>
              </w:rPr>
              <w:t>Applicable when co-existence with PHS system operating in 1884.5 - 1915.7 MHz</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210" w:name="_Toc196229512"/>
      <w:bookmarkStart w:id="1211" w:name="_Toc168053455"/>
      <w:bookmarkStart w:id="1212" w:name="_Toc10420"/>
      <w:bookmarkStart w:id="1213" w:name="_Toc24571"/>
      <w:bookmarkStart w:id="1214" w:name="_Toc6405"/>
      <w:r>
        <w:rPr>
          <w:rFonts w:hint="eastAsia"/>
          <w:lang w:eastAsia="zh-CN"/>
        </w:rPr>
        <w:t>5.14</w:t>
      </w:r>
      <w:r>
        <w:t>.2.3</w:t>
      </w:r>
      <w:r>
        <w:tab/>
      </w:r>
      <w:r>
        <w:rPr>
          <w:lang w:val="en-US" w:eastAsia="zh-CN"/>
        </w:rPr>
        <w:t>REFSENS requirements</w:t>
      </w:r>
      <w:bookmarkEnd w:id="1210"/>
      <w:bookmarkEnd w:id="1211"/>
      <w:bookmarkEnd w:id="1212"/>
      <w:bookmarkEnd w:id="1213"/>
      <w:bookmarkEnd w:id="1214"/>
    </w:p>
    <w:p>
      <w:pPr>
        <w:keepNext/>
        <w:keepLines/>
        <w:pageBreakBefore w:val="0"/>
        <w:kinsoku/>
        <w:wordWrap/>
        <w:topLinePunct w:val="0"/>
        <w:bidi w:val="0"/>
        <w:spacing w:after="0"/>
        <w:rPr>
          <w:rFonts w:eastAsia="宋体"/>
        </w:rPr>
      </w:pPr>
      <w:r>
        <w:rPr>
          <w:rFonts w:eastAsia="宋体"/>
        </w:rPr>
        <w:t xml:space="preserve">Table </w:t>
      </w:r>
      <w:r>
        <w:rPr>
          <w:lang w:eastAsia="zh-CN"/>
        </w:rPr>
        <w:t>5.14</w:t>
      </w:r>
      <w:r>
        <w:rPr>
          <w:rFonts w:eastAsia="宋体"/>
        </w:rPr>
        <w:t>.2.3-1 lists the MSD required due to the 3</w:t>
      </w:r>
      <w:r>
        <w:rPr>
          <w:rFonts w:eastAsia="宋体"/>
          <w:vertAlign w:val="superscript"/>
        </w:rPr>
        <w:t>rd</w:t>
      </w:r>
      <w:r>
        <w:rPr>
          <w:rFonts w:eastAsia="宋体"/>
        </w:rPr>
        <w:t xml:space="preserve"> and 5</w:t>
      </w:r>
      <w:r>
        <w:rPr>
          <w:rFonts w:eastAsia="宋体"/>
          <w:vertAlign w:val="superscript"/>
        </w:rPr>
        <w:t>th</w:t>
      </w:r>
      <w:r>
        <w:rPr>
          <w:rFonts w:eastAsia="宋体"/>
        </w:rPr>
        <w:t xml:space="preserve"> IMD product for the dual uplink configuration. It is based on the similar case of DC_20A_n41A.</w:t>
      </w:r>
    </w:p>
    <w:p>
      <w:pPr>
        <w:pStyle w:val="114"/>
        <w:keepNext/>
        <w:keepLines/>
        <w:pageBreakBefore w:val="0"/>
        <w:kinsoku/>
        <w:wordWrap/>
        <w:topLinePunct w:val="0"/>
        <w:bidi w:val="0"/>
        <w:rPr>
          <w:lang w:val="en-US"/>
        </w:rPr>
      </w:pPr>
      <w:r>
        <w:rPr>
          <w:lang w:val="en-US"/>
        </w:rPr>
        <w:t xml:space="preserve">Table </w:t>
      </w:r>
      <w:r>
        <w:rPr>
          <w:lang w:val="en-US" w:eastAsia="zh-CN"/>
        </w:rPr>
        <w:t>5.14.2</w:t>
      </w:r>
      <w:r>
        <w:rPr>
          <w:lang w:val="en-US"/>
        </w:rPr>
        <w:t>.</w:t>
      </w:r>
      <w:r>
        <w:rPr>
          <w:lang w:val="en-US" w:eastAsia="zh-CN"/>
        </w:rPr>
        <w:t>3</w:t>
      </w:r>
      <w:r>
        <w:rPr>
          <w:lang w:val="en-US"/>
        </w:rPr>
        <w:t>-</w:t>
      </w:r>
      <w:r>
        <w:rPr>
          <w:lang w:val="en-US" w:eastAsia="zh-CN"/>
        </w:rPr>
        <w:t>1</w:t>
      </w:r>
      <w:r>
        <w:rPr>
          <w:lang w:val="en-US"/>
        </w:rPr>
        <w:t xml:space="preserve">: </w:t>
      </w:r>
      <w:r>
        <w:rPr>
          <w:lang w:val="en-US" w:eastAsia="ja-JP"/>
        </w:rPr>
        <w:t>2DL/2UL inter-band Reference sensitivity QPSK PREFSENS and uplink/downlink configurations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1012"/>
        <w:gridCol w:w="1379"/>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rPr>
                <w:rFonts w:eastAsiaTheme="minorEastAsia"/>
              </w:rPr>
            </w:pPr>
            <w:r>
              <w:rPr>
                <w:rFonts w:eastAsiaTheme="minorEastAsi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ype="textWrapping"/>
            </w:r>
            <w:r>
              <w:rPr>
                <w:rFonts w:eastAsiaTheme="minorEastAsia"/>
              </w:rPr>
              <w:t>(MHz)</w:t>
            </w:r>
          </w:p>
        </w:tc>
        <w:tc>
          <w:tcPr>
            <w:tcW w:w="101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UL/DL BW </w:t>
            </w:r>
            <w:r>
              <w:rPr>
                <w:rFonts w:eastAsiaTheme="minorEastAsia"/>
              </w:rPr>
              <w:br w:type="textWrapping"/>
            </w:r>
            <w:r>
              <w:rPr>
                <w:rFonts w:eastAsiaTheme="minorEastAsia"/>
              </w:rPr>
              <w:t>(MHz)</w:t>
            </w:r>
          </w:p>
        </w:tc>
        <w:tc>
          <w:tcPr>
            <w:tcW w:w="137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t xml:space="preserve">UL </w:t>
            </w:r>
            <w:r>
              <w:br w:type="textWrapping"/>
            </w:r>
            <w:r>
              <w:rPr>
                <w:rFonts w:eastAsiaTheme="minorEastAsia"/>
              </w:rPr>
              <w:t>L</w:t>
            </w:r>
            <w:r>
              <w:rPr>
                <w:rFonts w:eastAsiaTheme="minorEastAsia"/>
                <w:vertAlign w:val="subscript"/>
              </w:rPr>
              <w:t>CRB</w:t>
            </w:r>
          </w:p>
        </w:tc>
        <w:tc>
          <w:tcPr>
            <w:tcW w:w="88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MSD </w:t>
            </w:r>
            <w:r>
              <w:rPr>
                <w:rFonts w:eastAsiaTheme="minorEastAsia"/>
              </w:rPr>
              <w:br w:type="textWrapping"/>
            </w:r>
            <w:r>
              <w:rPr>
                <w:rFonts w:eastAsiaTheme="minorEastAsia"/>
              </w:rP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rPr>
                <w:rFonts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CA_n20-n41</w:t>
            </w:r>
          </w:p>
        </w:tc>
        <w:tc>
          <w:tcPr>
            <w:tcW w:w="92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n20</w:t>
            </w:r>
          </w:p>
        </w:tc>
        <w:tc>
          <w:tcPr>
            <w:tcW w:w="9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rPr>
              <w:t>851</w:t>
            </w:r>
          </w:p>
        </w:tc>
        <w:tc>
          <w:tcPr>
            <w:tcW w:w="101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5</w:t>
            </w:r>
          </w:p>
        </w:tc>
        <w:tc>
          <w:tcPr>
            <w:tcW w:w="1379"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25</w:t>
            </w:r>
          </w:p>
        </w:tc>
        <w:tc>
          <w:tcPr>
            <w:tcW w:w="88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lang w:eastAsia="zh-TW"/>
              </w:rPr>
              <w:t>810</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12.1</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FDD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宋体" w:cs="Arial"/>
                <w:szCs w:val="18"/>
                <w:lang w:eastAsia="zh-CN"/>
              </w:rPr>
              <w:t>IMD3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n41</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cs="Arial"/>
                <w:szCs w:val="18"/>
              </w:rPr>
              <w:t>2512</w:t>
            </w:r>
          </w:p>
        </w:tc>
        <w:tc>
          <w:tcPr>
            <w:tcW w:w="10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10</w:t>
            </w:r>
          </w:p>
        </w:tc>
        <w:tc>
          <w:tcPr>
            <w:tcW w:w="137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lang w:val="en-US" w:eastAsia="zh-CN"/>
              </w:rPr>
              <w:t>50</w:t>
            </w:r>
          </w:p>
        </w:tc>
        <w:tc>
          <w:tcPr>
            <w:tcW w:w="8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rPr>
              <w:t>N/A</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N/A</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TDD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n20</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szCs w:val="18"/>
              </w:rPr>
            </w:pPr>
            <w:r>
              <w:rPr>
                <w:rFonts w:cs="Arial"/>
                <w:szCs w:val="18"/>
              </w:rPr>
              <w:t>841</w:t>
            </w:r>
          </w:p>
        </w:tc>
        <w:tc>
          <w:tcPr>
            <w:tcW w:w="10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5</w:t>
            </w:r>
          </w:p>
        </w:tc>
        <w:tc>
          <w:tcPr>
            <w:tcW w:w="137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rPr>
              <w:t>25</w:t>
            </w:r>
          </w:p>
        </w:tc>
        <w:tc>
          <w:tcPr>
            <w:tcW w:w="8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eastAsia="宋体" w:cs="Arial"/>
                <w:szCs w:val="18"/>
              </w:rPr>
              <w:t>800</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8.1</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FDD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lang w:eastAsia="zh-CN"/>
              </w:rPr>
              <w:t>IMD5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n41</w:t>
            </w:r>
          </w:p>
        </w:tc>
        <w:tc>
          <w:tcPr>
            <w:tcW w:w="975"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cs="Arial"/>
                <w:szCs w:val="18"/>
              </w:rPr>
            </w:pPr>
            <w:r>
              <w:rPr>
                <w:rFonts w:cs="Arial"/>
                <w:szCs w:val="18"/>
              </w:rPr>
              <w:t>2564</w:t>
            </w:r>
          </w:p>
        </w:tc>
        <w:tc>
          <w:tcPr>
            <w:tcW w:w="101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10</w:t>
            </w:r>
          </w:p>
        </w:tc>
        <w:tc>
          <w:tcPr>
            <w:tcW w:w="1379"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50</w:t>
            </w:r>
          </w:p>
        </w:tc>
        <w:tc>
          <w:tcPr>
            <w:tcW w:w="88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cs="Arial"/>
                <w:szCs w:val="18"/>
              </w:rPr>
              <w:t>N/A</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N/A</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TDD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N/A</w:t>
            </w:r>
          </w:p>
        </w:tc>
      </w:tr>
    </w:tbl>
    <w:p>
      <w:pPr>
        <w:pStyle w:val="4"/>
        <w:keepNext/>
        <w:keepLines/>
        <w:pageBreakBefore w:val="0"/>
        <w:kinsoku/>
        <w:wordWrap/>
        <w:topLinePunct w:val="0"/>
        <w:bidi w:val="0"/>
        <w:rPr>
          <w:lang w:eastAsia="zh-CN"/>
        </w:rPr>
      </w:pPr>
      <w:bookmarkStart w:id="1215" w:name="_Toc6498"/>
      <w:bookmarkStart w:id="1216" w:name="_Toc30818"/>
      <w:bookmarkStart w:id="1217" w:name="_Toc19461"/>
      <w:bookmarkStart w:id="1218" w:name="_Toc24293"/>
      <w:bookmarkStart w:id="1219" w:name="_Toc18433"/>
      <w:bookmarkStart w:id="1220" w:name="_Toc7843"/>
      <w:bookmarkStart w:id="1221" w:name="_Toc196229513"/>
      <w:bookmarkStart w:id="1222" w:name="_Toc18583"/>
      <w:r>
        <w:rPr>
          <w:rFonts w:hint="eastAsia"/>
          <w:lang w:eastAsia="zh-CN"/>
        </w:rPr>
        <w:t>5.15</w:t>
      </w:r>
      <w:r>
        <w:rPr>
          <w:rFonts w:hint="eastAsia"/>
          <w:lang w:eastAsia="zh-CN"/>
        </w:rPr>
        <w:tab/>
      </w:r>
      <w:r>
        <w:rPr>
          <w:rFonts w:hint="eastAsia"/>
          <w:lang w:eastAsia="zh-CN"/>
        </w:rPr>
        <w:t>CA_n20-n71</w:t>
      </w:r>
      <w:bookmarkEnd w:id="1215"/>
      <w:bookmarkEnd w:id="1216"/>
      <w:bookmarkEnd w:id="1217"/>
      <w:bookmarkEnd w:id="1218"/>
      <w:bookmarkEnd w:id="1219"/>
      <w:bookmarkEnd w:id="1220"/>
      <w:bookmarkEnd w:id="1221"/>
      <w:bookmarkEnd w:id="1222"/>
    </w:p>
    <w:p>
      <w:pPr>
        <w:pStyle w:val="5"/>
        <w:keepNext/>
        <w:keepLines/>
        <w:pageBreakBefore w:val="0"/>
        <w:kinsoku/>
        <w:wordWrap/>
        <w:topLinePunct w:val="0"/>
        <w:bidi w:val="0"/>
        <w:rPr>
          <w:rFonts w:cs="Arial"/>
          <w:szCs w:val="28"/>
          <w:lang w:val="en-US" w:eastAsia="zh-CN"/>
        </w:rPr>
      </w:pPr>
      <w:bookmarkStart w:id="1223" w:name="_Toc711"/>
      <w:bookmarkStart w:id="1224" w:name="_Toc17490"/>
      <w:bookmarkStart w:id="1225" w:name="_Toc196229514"/>
      <w:bookmarkStart w:id="1226" w:name="_Toc30067"/>
      <w:r>
        <w:rPr>
          <w:rFonts w:hint="eastAsia" w:cs="Arial"/>
          <w:szCs w:val="28"/>
          <w:lang w:val="en-US" w:eastAsia="zh-CN"/>
        </w:rPr>
        <w:t>5.15</w:t>
      </w:r>
      <w:r>
        <w:rPr>
          <w:rFonts w:cs="Arial"/>
          <w:szCs w:val="28"/>
          <w:lang w:val="en-US" w:eastAsia="zh-CN"/>
        </w:rPr>
        <w:t>.1</w:t>
      </w:r>
      <w:r>
        <w:rPr>
          <w:rFonts w:cs="Arial"/>
          <w:szCs w:val="28"/>
          <w:lang w:val="en-US" w:eastAsia="zh-CN"/>
        </w:rPr>
        <w:tab/>
      </w:r>
      <w:r>
        <w:rPr>
          <w:rFonts w:cs="Arial"/>
          <w:szCs w:val="28"/>
          <w:lang w:val="en-US" w:eastAsia="zh-CN"/>
        </w:rPr>
        <w:t>Common for 1 band UL and 2 bands UL CA</w:t>
      </w:r>
      <w:bookmarkEnd w:id="1223"/>
      <w:bookmarkEnd w:id="1224"/>
      <w:bookmarkEnd w:id="1225"/>
      <w:bookmarkEnd w:id="1226"/>
    </w:p>
    <w:p>
      <w:pPr>
        <w:pStyle w:val="6"/>
        <w:keepNext/>
        <w:keepLines/>
        <w:pageBreakBefore w:val="0"/>
        <w:kinsoku/>
        <w:wordWrap/>
        <w:topLinePunct w:val="0"/>
        <w:bidi w:val="0"/>
      </w:pPr>
      <w:bookmarkStart w:id="1227" w:name="_Toc27168"/>
      <w:bookmarkStart w:id="1228" w:name="_Toc196229515"/>
      <w:bookmarkStart w:id="1229" w:name="_Toc14062"/>
      <w:bookmarkStart w:id="1230" w:name="_Toc31188"/>
      <w:r>
        <w:rPr>
          <w:rFonts w:hint="eastAsia"/>
          <w:lang w:eastAsia="zh-CN"/>
        </w:rPr>
        <w:t>5.15</w:t>
      </w:r>
      <w:r>
        <w:t>.1.1</w:t>
      </w:r>
      <w:r>
        <w:tab/>
      </w:r>
      <w:r>
        <w:rPr>
          <w:lang w:eastAsia="zh-CN"/>
        </w:rPr>
        <w:t>Operating bands for CA</w:t>
      </w:r>
      <w:bookmarkEnd w:id="1227"/>
      <w:bookmarkEnd w:id="1228"/>
      <w:bookmarkEnd w:id="1229"/>
      <w:bookmarkEnd w:id="1230"/>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5.15</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080" w:type="dxa"/>
        <w:jc w:val="center"/>
        <w:tblLayout w:type="autofit"/>
        <w:tblCellMar>
          <w:top w:w="0" w:type="dxa"/>
          <w:left w:w="108" w:type="dxa"/>
          <w:bottom w:w="0" w:type="dxa"/>
          <w:right w:w="108" w:type="dxa"/>
        </w:tblCellMar>
      </w:tblPr>
      <w:tblGrid>
        <w:gridCol w:w="666"/>
        <w:gridCol w:w="2429"/>
        <w:gridCol w:w="2430"/>
        <w:gridCol w:w="1555"/>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Downlink (DL) band</w:t>
            </w:r>
          </w:p>
        </w:tc>
        <w:tc>
          <w:tcPr>
            <w:tcW w:w="1555"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Duplex</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transmit / UE receive</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ptos Narrow" w:hAnsi="Aptos Narrow"/>
                <w:sz w:val="22"/>
                <w:szCs w:val="22"/>
              </w:rPr>
            </w:pPr>
            <w:r>
              <w:rPr>
                <w:rFonts w:ascii="Aptos Narrow" w:hAnsi="Aptos Narrow"/>
                <w:sz w:val="22"/>
                <w:szCs w:val="22"/>
              </w:rPr>
              <w:t> </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n20</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832-862</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791-821</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bl>
    <w:p>
      <w:pPr>
        <w:pStyle w:val="6"/>
        <w:keepNext/>
        <w:keepLines/>
        <w:pageBreakBefore w:val="0"/>
        <w:kinsoku/>
        <w:wordWrap/>
        <w:topLinePunct w:val="0"/>
        <w:bidi w:val="0"/>
        <w:rPr>
          <w:lang w:eastAsia="zh-CN"/>
        </w:rPr>
      </w:pPr>
      <w:bookmarkStart w:id="1231" w:name="_Toc2054"/>
      <w:bookmarkStart w:id="1232" w:name="_Toc196229516"/>
      <w:bookmarkStart w:id="1233" w:name="_Toc8423"/>
      <w:bookmarkStart w:id="1234" w:name="_Toc21185"/>
      <w:r>
        <w:rPr>
          <w:rFonts w:hint="eastAsia"/>
          <w:lang w:eastAsia="zh-CN"/>
        </w:rPr>
        <w:t>5.15</w:t>
      </w:r>
      <w:r>
        <w:rPr>
          <w:lang w:eastAsia="zh-CN"/>
        </w:rPr>
        <w:t>.1.2</w:t>
      </w:r>
      <w:r>
        <w:rPr>
          <w:lang w:eastAsia="zh-CN"/>
        </w:rPr>
        <w:tab/>
      </w:r>
      <w:r>
        <w:rPr>
          <w:lang w:eastAsia="zh-CN"/>
        </w:rPr>
        <w:t>Channel bandwidths per operating band for CA</w:t>
      </w:r>
      <w:bookmarkEnd w:id="1231"/>
      <w:bookmarkEnd w:id="1232"/>
      <w:bookmarkEnd w:id="1233"/>
      <w:bookmarkEnd w:id="1234"/>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5.15</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CA_n20A-n71A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CA_n20A-n71A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n20</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n71</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cs="Arial"/>
                <w:sz w:val="18"/>
                <w:szCs w:val="18"/>
                <w:lang w:val="en-US" w:eastAsia="zh-CN"/>
              </w:rPr>
              <w:t>5,10,15,20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235" w:name="_Toc4290"/>
      <w:bookmarkStart w:id="1236" w:name="_Toc8622"/>
      <w:bookmarkStart w:id="1237" w:name="_Toc196229517"/>
      <w:bookmarkStart w:id="1238" w:name="_Toc16631"/>
      <w:r>
        <w:rPr>
          <w:rFonts w:hint="eastAsia"/>
          <w:lang w:eastAsia="zh-CN"/>
        </w:rPr>
        <w:t>5.15</w:t>
      </w:r>
      <w:r>
        <w:rPr>
          <w:lang w:eastAsia="zh-CN"/>
        </w:rPr>
        <w:t>.1.3</w:t>
      </w:r>
      <w:r>
        <w:rPr>
          <w:lang w:eastAsia="zh-CN"/>
        </w:rPr>
        <w:tab/>
      </w:r>
      <w:r>
        <w:rPr>
          <w:lang w:eastAsia="zh-CN"/>
        </w:rPr>
        <w:t>UE co-existence studies</w:t>
      </w:r>
      <w:r>
        <w:rPr>
          <w:rFonts w:hint="eastAsia"/>
          <w:lang w:val="en-US" w:eastAsia="zh-CN"/>
        </w:rPr>
        <w:t xml:space="preserve"> for 1 band UL</w:t>
      </w:r>
      <w:bookmarkEnd w:id="1235"/>
      <w:bookmarkEnd w:id="1236"/>
      <w:bookmarkEnd w:id="1237"/>
      <w:bookmarkEnd w:id="1238"/>
    </w:p>
    <w:p>
      <w:pPr>
        <w:keepNext/>
        <w:keepLines/>
        <w:pageBreakBefore w:val="0"/>
        <w:kinsoku/>
        <w:wordWrap/>
        <w:topLinePunct w:val="0"/>
        <w:bidi w:val="0"/>
        <w:rPr>
          <w:lang w:eastAsia="zh-CN"/>
        </w:rPr>
      </w:pPr>
      <w:r>
        <w:rPr>
          <w:lang w:eastAsia="zh-CN"/>
        </w:rPr>
        <w:t xml:space="preserve">Table </w:t>
      </w:r>
      <w:r>
        <w:rPr>
          <w:rFonts w:hint="eastAsia"/>
          <w:lang w:val="en-US" w:eastAsia="zh-CN"/>
        </w:rPr>
        <w:t>5.15</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CA_n20-n71</w:t>
      </w:r>
      <w:r>
        <w:rPr>
          <w:lang w:eastAsia="zh-CN"/>
        </w:rPr>
        <w:t>.</w:t>
      </w:r>
    </w:p>
    <w:p>
      <w:pPr>
        <w:pStyle w:val="114"/>
        <w:keepNext/>
        <w:keepLines/>
        <w:pageBreakBefore w:val="0"/>
        <w:kinsoku/>
        <w:wordWrap/>
        <w:topLinePunct w:val="0"/>
        <w:bidi w:val="0"/>
      </w:pPr>
      <w:r>
        <w:rPr>
          <w:rFonts w:hint="eastAsia"/>
          <w:lang w:val="en-US" w:eastAsia="zh-CN"/>
        </w:rPr>
        <w:t>T</w:t>
      </w:r>
      <w:r>
        <w:rPr>
          <w:lang w:val="en-US" w:eastAsia="zh-CN"/>
        </w:rPr>
        <w:t xml:space="preserve">able </w:t>
      </w:r>
      <w:r>
        <w:rPr>
          <w:rFonts w:hint="eastAsia"/>
          <w:lang w:val="en-US" w:eastAsia="zh-CN"/>
        </w:rPr>
        <w:t>5.15</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jc w:val="center"/>
        <w:tblLayout w:type="autofit"/>
        <w:tblCellMar>
          <w:top w:w="0" w:type="dxa"/>
          <w:left w:w="108" w:type="dxa"/>
          <w:bottom w:w="0" w:type="dxa"/>
          <w:right w:w="108" w:type="dxa"/>
        </w:tblCellMar>
      </w:tblPr>
      <w:tblGrid>
        <w:gridCol w:w="945"/>
        <w:gridCol w:w="975"/>
        <w:gridCol w:w="960"/>
        <w:gridCol w:w="960"/>
        <w:gridCol w:w="960"/>
        <w:gridCol w:w="960"/>
        <w:gridCol w:w="960"/>
        <w:gridCol w:w="960"/>
        <w:gridCol w:w="1400"/>
      </w:tblGrid>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4160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n71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4310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1234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1304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1851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1956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2608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3085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n71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1989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2652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3315</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2094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3490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w:t>
            </w:r>
          </w:p>
        </w:tc>
      </w:tr>
      <w:tr>
        <w:tblPrEx>
          <w:tblCellMar>
            <w:top w:w="0" w:type="dxa"/>
            <w:left w:w="108" w:type="dxa"/>
            <w:bottom w:w="0" w:type="dxa"/>
            <w:right w:w="108" w:type="dxa"/>
          </w:tblCellMar>
        </w:tblPrEx>
        <w:trPr>
          <w:trHeight w:val="330" w:hRule="atLeast"/>
          <w:jc w:val="center"/>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rPr>
                <w:rFonts w:hint="eastAsia"/>
                <w:lang w:eastAsia="zh-CN"/>
              </w:rPr>
              <w:t>NOTE</w:t>
            </w:r>
            <w:r>
              <w:t xml:space="preserve"> 1: ULx means UL xth harmonic frequency, and DLy means DL yth harmonic frequency range</w:t>
            </w:r>
          </w:p>
          <w:p>
            <w:pPr>
              <w:pStyle w:val="120"/>
              <w:keepNext/>
              <w:keepLines/>
              <w:pageBreakBefore w:val="0"/>
              <w:kinsoku/>
              <w:wordWrap/>
              <w:topLinePunct w:val="0"/>
              <w:bidi w:val="0"/>
            </w:pPr>
            <w:r>
              <w:rPr>
                <w:rFonts w:hint="eastAsia"/>
                <w:lang w:eastAsia="zh-CN"/>
              </w:rPr>
              <w:t>NOTE</w:t>
            </w:r>
            <w:r>
              <w:t xml:space="preserve"> 2: When a collision is detected with an overlap &gt;0Hz between the ULx with DLy frequency ranges, the ULx/DLy cell is marked “D” for direct hit.</w:t>
            </w:r>
            <w:r>
              <w:br w:type="textWrapping"/>
            </w:r>
            <w:r>
              <w:t>When the gap between ULx and DLy frequency range is from 0Hz to x*MinULCBW, the ULx/DLy cell is</w:t>
            </w:r>
            <w:r>
              <w:rPr>
                <w:rFonts w:hint="eastAsia" w:eastAsia="宋体"/>
                <w:lang w:val="en-US" w:eastAsia="zh-CN"/>
              </w:rPr>
              <w:t xml:space="preserve"> </w:t>
            </w:r>
            <w:r>
              <w:t>marked “N” for Near miss.</w:t>
            </w:r>
          </w:p>
          <w:p>
            <w:pPr>
              <w:pStyle w:val="120"/>
              <w:keepNext/>
              <w:keepLines/>
              <w:pageBreakBefore w:val="0"/>
              <w:kinsoku/>
              <w:wordWrap/>
              <w:topLinePunct w:val="0"/>
              <w:bidi w:val="0"/>
            </w:pPr>
            <w:r>
              <w:rPr>
                <w:rFonts w:hint="eastAsia"/>
                <w:lang w:eastAsia="zh-CN"/>
              </w:rPr>
              <w:t>NOTE</w:t>
            </w:r>
            <w:r>
              <w:t xml:space="preserve"> 3: UL3/DL2 harmonic mixing direct hit case for PC3/5 only apply for DL&gt;3GHz</w:t>
            </w:r>
          </w:p>
          <w:p>
            <w:pPr>
              <w:pStyle w:val="120"/>
              <w:keepNext/>
              <w:keepLines/>
              <w:pageBreakBefore w:val="0"/>
              <w:kinsoku/>
              <w:wordWrap/>
              <w:topLinePunct w:val="0"/>
              <w:bidi w:val="0"/>
              <w:rPr>
                <w:rFonts w:cs="Arial"/>
                <w:szCs w:val="18"/>
              </w:rPr>
            </w:pPr>
            <w:r>
              <w:rPr>
                <w:rFonts w:hint="eastAsia"/>
                <w:lang w:eastAsia="zh-CN"/>
              </w:rPr>
              <w:t>NOTE</w:t>
            </w:r>
            <w:r>
              <w:t xml:space="preserve"> 4: For harmonic mixing, near-miss cases only apply for UL1 and odd DLy orders.</w:t>
            </w:r>
          </w:p>
        </w:tc>
      </w:tr>
    </w:tbl>
    <w:p>
      <w:pPr>
        <w:pStyle w:val="114"/>
        <w:keepNext/>
        <w:keepLines/>
        <w:pageBreakBefore w:val="0"/>
        <w:kinsoku/>
        <w:wordWrap/>
        <w:topLinePunct w:val="0"/>
        <w:bidi w:val="0"/>
      </w:pPr>
    </w:p>
    <w:p>
      <w:pPr>
        <w:keepNext/>
        <w:keepLines/>
        <w:pageBreakBefore w:val="0"/>
        <w:kinsoku/>
        <w:wordWrap/>
        <w:topLinePunct w:val="0"/>
        <w:bidi w:val="0"/>
        <w:spacing w:before="120" w:after="120"/>
      </w:pPr>
      <w:r>
        <w:rPr>
          <w:lang w:eastAsia="zh-CN"/>
        </w:rPr>
        <w:t xml:space="preserve">Table </w:t>
      </w:r>
      <w:r>
        <w:rPr>
          <w:rFonts w:hint="eastAsia"/>
          <w:lang w:val="en-US" w:eastAsia="zh-CN"/>
        </w:rPr>
        <w:t>5.15</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CA_n20-n71.</w:t>
      </w:r>
    </w:p>
    <w:p>
      <w:pPr>
        <w:pStyle w:val="114"/>
        <w:keepNext/>
        <w:keepLines/>
        <w:pageBreakBefore w:val="0"/>
        <w:kinsoku/>
        <w:wordWrap/>
        <w:topLinePunct w:val="0"/>
        <w:bidi w:val="0"/>
        <w:rPr>
          <w:lang w:val="en-US" w:eastAsia="zh-CN"/>
        </w:rPr>
      </w:pPr>
      <w:r>
        <w:rPr>
          <w:rFonts w:hint="eastAsia"/>
          <w:lang w:val="en-US" w:eastAsia="zh-CN"/>
        </w:rPr>
        <w:t>Table 5.15.1.3-2: Cross-band isolation analysis</w:t>
      </w:r>
    </w:p>
    <w:tbl>
      <w:tblPr>
        <w:tblStyle w:val="89"/>
        <w:tblW w:w="10640" w:type="dxa"/>
        <w:jc w:val="center"/>
        <w:tblLayout w:type="autofit"/>
        <w:tblCellMar>
          <w:top w:w="0" w:type="dxa"/>
          <w:left w:w="108" w:type="dxa"/>
          <w:bottom w:w="0" w:type="dxa"/>
          <w:right w:w="108" w:type="dxa"/>
        </w:tblCellMar>
      </w:tblPr>
      <w:tblGrid>
        <w:gridCol w:w="1780"/>
        <w:gridCol w:w="2118"/>
        <w:gridCol w:w="2282"/>
        <w:gridCol w:w="2178"/>
        <w:gridCol w:w="2282"/>
      </w:tblGrid>
      <w:tr>
        <w:tblPrEx>
          <w:tblCellMar>
            <w:top w:w="0" w:type="dxa"/>
            <w:left w:w="108" w:type="dxa"/>
            <w:bottom w:w="0" w:type="dxa"/>
            <w:right w:w="108" w:type="dxa"/>
          </w:tblCellMar>
        </w:tblPrEx>
        <w:trPr>
          <w:trHeight w:val="330" w:hRule="atLeast"/>
          <w:jc w:val="center"/>
        </w:trPr>
        <w:tc>
          <w:tcPr>
            <w:tcW w:w="178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40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330" w:hRule="atLeast"/>
          <w:jc w:val="center"/>
        </w:trPr>
        <w:tc>
          <w:tcPr>
            <w:tcW w:w="17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Minimum CBW</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 CBW</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Minimum CBW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7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882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643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902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623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772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922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942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898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962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873</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44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There is ACLR5 into n20</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w:t>
            </w:r>
            <w:r>
              <w:br w:type="textWrapping"/>
            </w:r>
            <w:r>
              <w:t>-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w:t>
            </w:r>
            <w:r>
              <w:rPr>
                <w:rFonts w:hint="eastAsia" w:eastAsia="宋体"/>
                <w:lang w:val="en-US" w:eastAsia="zh-CN"/>
              </w:rPr>
              <w:t xml:space="preserve"> </w:t>
            </w:r>
            <w:r>
              <w:t>TX noise floor level, the transmitter noise floor related MSD should be negligible</w:t>
            </w:r>
          </w:p>
          <w:p>
            <w:pPr>
              <w:pStyle w:val="120"/>
              <w:keepNext/>
              <w:keepLines/>
              <w:pageBreakBefore w:val="0"/>
              <w:kinsoku/>
              <w:wordWrap/>
              <w:topLinePunct w:val="0"/>
              <w:bidi w:val="0"/>
              <w:ind w:left="945" w:hanging="945" w:hangingChars="525"/>
              <w:rPr>
                <w:rFonts w:cs="Arial"/>
                <w:szCs w:val="18"/>
              </w:rPr>
            </w:pPr>
            <w:r>
              <w:t>NOTE 2:  The maximum UL channel bandwidth of the BCS (noted maxULCBW) is used to calculate the band ACLR ranges while</w:t>
            </w:r>
            <w:r>
              <w:br w:type="textWrapping"/>
            </w:r>
            <w:r>
              <w:t>the minimum DL channel bandwidth of the BCS (noted minDLCBW) is used for the DL band victim channel bandwidth.</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pPr>
      <w:bookmarkStart w:id="1239" w:name="_Toc3082"/>
      <w:bookmarkStart w:id="1240" w:name="_Toc196229518"/>
      <w:bookmarkStart w:id="1241" w:name="_Toc27929"/>
      <w:bookmarkStart w:id="1242" w:name="_Toc18895"/>
      <w:r>
        <w:rPr>
          <w:rFonts w:hint="eastAsia"/>
          <w:lang w:eastAsia="zh-CN"/>
        </w:rPr>
        <w:t>5.15</w:t>
      </w:r>
      <w:r>
        <w:t>.1.</w:t>
      </w:r>
      <w:r>
        <w:rPr>
          <w:rFonts w:hint="eastAsia"/>
          <w:lang w:val="en-US" w:eastAsia="zh-CN"/>
        </w:rPr>
        <w:t>4</w:t>
      </w:r>
      <w:r>
        <w:tab/>
      </w:r>
      <w:r>
        <w:rPr>
          <w:lang w:val="en-US" w:eastAsia="zh-CN"/>
        </w:rPr>
        <w:t>∆TIB,c and ∆RIB,c values</w:t>
      </w:r>
      <w:bookmarkEnd w:id="1239"/>
      <w:bookmarkEnd w:id="1240"/>
      <w:bookmarkEnd w:id="1241"/>
      <w:bookmarkEnd w:id="1242"/>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-n71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w:t>
      </w:r>
    </w:p>
    <w:p>
      <w:pPr>
        <w:pStyle w:val="114"/>
        <w:keepNext/>
        <w:keepLines/>
        <w:pageBreakBefore w:val="0"/>
        <w:kinsoku/>
        <w:wordWrap/>
        <w:topLinePunct w:val="0"/>
        <w:bidi w:val="0"/>
      </w:pPr>
      <w:r>
        <w:t xml:space="preserve">Table </w:t>
      </w:r>
      <w:r>
        <w:rPr>
          <w:rFonts w:hint="eastAsia"/>
          <w:lang w:val="en-US" w:eastAsia="zh-CN"/>
        </w:rPr>
        <w:t>5.15</w:t>
      </w:r>
      <w:r>
        <w:t>.</w:t>
      </w:r>
      <w:r>
        <w:rPr>
          <w:lang w:val="en-US" w:eastAsia="zh-CN"/>
        </w:rPr>
        <w:t>1.</w:t>
      </w:r>
      <w:r>
        <w:t>4</w:t>
      </w:r>
      <w:r>
        <w:rPr>
          <w:lang w:eastAsia="zh-CN"/>
        </w:rPr>
        <w:t>-</w:t>
      </w:r>
      <w:r>
        <w:t>1: ΔT</w:t>
      </w:r>
      <w:r>
        <w:rPr>
          <w:vertAlign w:val="subscript"/>
        </w:rPr>
        <w:t>IB,c</w:t>
      </w:r>
    </w:p>
    <w:tbl>
      <w:tblPr>
        <w:tblStyle w:val="89"/>
        <w:tblW w:w="8440" w:type="dxa"/>
        <w:jc w:val="center"/>
        <w:tblLayout w:type="autofit"/>
        <w:tblCellMar>
          <w:top w:w="0" w:type="dxa"/>
          <w:left w:w="108" w:type="dxa"/>
          <w:bottom w:w="0" w:type="dxa"/>
          <w:right w:w="108" w:type="dxa"/>
        </w:tblCellMar>
      </w:tblPr>
      <w:tblGrid>
        <w:gridCol w:w="1540"/>
        <w:gridCol w:w="3240"/>
        <w:gridCol w:w="366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ΔT</w:t>
            </w:r>
            <w:r>
              <w:rPr>
                <w:rFonts w:ascii="Arial" w:hAnsi="Arial" w:cs="Arial"/>
                <w:b/>
                <w:bCs/>
                <w:sz w:val="18"/>
                <w:szCs w:val="18"/>
                <w:vertAlign w:val="subscript"/>
              </w:rPr>
              <w:t>IB,c</w:t>
            </w:r>
            <w:r>
              <w:rPr>
                <w:rFonts w:ascii="Arial" w:hAnsi="Arial" w:cs="Arial"/>
                <w:b/>
                <w:bCs/>
                <w:sz w:val="18"/>
                <w:szCs w:val="18"/>
              </w:rPr>
              <w:t xml:space="preserve"> for NR bands (dB)</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CA_n20-n71</w:t>
            </w:r>
          </w:p>
        </w:tc>
        <w:tc>
          <w:tcPr>
            <w:tcW w:w="324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TW"/>
              </w:rPr>
              <w:t>0.8</w:t>
            </w:r>
          </w:p>
        </w:tc>
        <w:tc>
          <w:tcPr>
            <w:tcW w:w="36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CN"/>
              </w:rPr>
              <w:t>0</w:t>
            </w:r>
            <w:r>
              <w:rPr>
                <w:rFonts w:ascii="Arial" w:hAnsi="Arial" w:cs="Arial"/>
                <w:sz w:val="18"/>
                <w:szCs w:val="18"/>
                <w:lang w:eastAsia="zh-TW"/>
              </w:rPr>
              <w:t>.5</w:t>
            </w:r>
          </w:p>
        </w:tc>
      </w:tr>
      <w:tr>
        <w:tblPrEx>
          <w:tblCellMar>
            <w:top w:w="0" w:type="dxa"/>
            <w:left w:w="108" w:type="dxa"/>
            <w:bottom w:w="0" w:type="dxa"/>
            <w:right w:w="108" w:type="dxa"/>
          </w:tblCellMar>
        </w:tblPrEx>
        <w:trPr>
          <w:trHeight w:val="330" w:hRule="atLeast"/>
          <w:jc w:val="center"/>
        </w:trPr>
        <w:tc>
          <w:tcPr>
            <w:tcW w:w="84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ΔTIB,c = 0.</w:t>
            </w:r>
          </w:p>
          <w:p>
            <w:pPr>
              <w:pStyle w:val="120"/>
              <w:keepNext/>
              <w:keepLines/>
              <w:pageBreakBefore w:val="0"/>
              <w:kinsoku/>
              <w:wordWrap/>
              <w:topLinePunct w:val="0"/>
              <w:bidi w:val="0"/>
              <w:rPr>
                <w:rFonts w:cs="Arial"/>
                <w:szCs w:val="18"/>
              </w:rPr>
            </w:pPr>
            <w:r>
              <w:t>NOTE **:  The component band order in the configuration should be listed by the order of NR bands,</w:t>
            </w:r>
            <w:r>
              <w:rPr>
                <w:rFonts w:hint="eastAsia" w:eastAsia="宋体"/>
                <w:lang w:val="en-US" w:eastAsia="zh-CN"/>
              </w:rPr>
              <w:t xml:space="preserve"> </w:t>
            </w:r>
            <w:r>
              <w:t>such as for CA_n1-n3 the band order from left to right is n1 and n3.</w:t>
            </w:r>
          </w:p>
        </w:tc>
      </w:tr>
    </w:tbl>
    <w:p>
      <w:pPr>
        <w:pStyle w:val="114"/>
        <w:keepNext/>
        <w:keepLines/>
        <w:pageBreakBefore w:val="0"/>
        <w:kinsoku/>
        <w:wordWrap/>
        <w:topLinePunct w:val="0"/>
        <w:bidi w:val="0"/>
      </w:pPr>
    </w:p>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5.15</w:t>
      </w:r>
      <w:r>
        <w:rPr>
          <w:lang w:val="en-US" w:eastAsia="zh-CN"/>
        </w:rPr>
        <w:t>.1.</w:t>
      </w:r>
      <w:r>
        <w:t>4-2: ΔR</w:t>
      </w:r>
      <w:r>
        <w:rPr>
          <w:vertAlign w:val="subscript"/>
        </w:rPr>
        <w:t>IB</w:t>
      </w:r>
      <w:r>
        <w:rPr>
          <w:vertAlign w:val="subscript"/>
          <w:lang w:eastAsia="zh-CN"/>
        </w:rPr>
        <w:t>,c</w:t>
      </w:r>
    </w:p>
    <w:tbl>
      <w:tblPr>
        <w:tblStyle w:val="89"/>
        <w:tblW w:w="7640" w:type="dxa"/>
        <w:jc w:val="center"/>
        <w:tblLayout w:type="autofit"/>
        <w:tblCellMar>
          <w:top w:w="0" w:type="dxa"/>
          <w:left w:w="108" w:type="dxa"/>
          <w:bottom w:w="0" w:type="dxa"/>
          <w:right w:w="108" w:type="dxa"/>
        </w:tblCellMar>
      </w:tblPr>
      <w:tblGrid>
        <w:gridCol w:w="1540"/>
        <w:gridCol w:w="2680"/>
        <w:gridCol w:w="342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ΔRIB,c for NR bands (dB)*</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CA_n20-n71</w:t>
            </w:r>
          </w:p>
        </w:tc>
        <w:tc>
          <w:tcPr>
            <w:tcW w:w="268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CN"/>
              </w:rPr>
              <w:t>0.4</w:t>
            </w:r>
          </w:p>
        </w:tc>
        <w:tc>
          <w:tcPr>
            <w:tcW w:w="342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ja-JP"/>
              </w:rPr>
              <w:t>0.4</w:t>
            </w:r>
          </w:p>
        </w:tc>
      </w:tr>
      <w:tr>
        <w:tblPrEx>
          <w:tblCellMar>
            <w:top w:w="0" w:type="dxa"/>
            <w:left w:w="108" w:type="dxa"/>
            <w:bottom w:w="0" w:type="dxa"/>
            <w:right w:w="108" w:type="dxa"/>
          </w:tblCellMar>
        </w:tblPrEx>
        <w:trPr>
          <w:trHeight w:val="330" w:hRule="atLeast"/>
          <w:jc w:val="center"/>
        </w:trPr>
        <w:tc>
          <w:tcPr>
            <w:tcW w:w="76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ΔRIB,c = 0.</w:t>
            </w:r>
          </w:p>
          <w:p>
            <w:pPr>
              <w:pStyle w:val="120"/>
              <w:keepNext/>
              <w:keepLines/>
              <w:pageBreakBefore w:val="0"/>
              <w:kinsoku/>
              <w:wordWrap/>
              <w:topLinePunct w:val="0"/>
              <w:bidi w:val="0"/>
              <w:rPr>
                <w:rFonts w:cs="Arial"/>
                <w:szCs w:val="18"/>
              </w:rPr>
            </w:pPr>
            <w:r>
              <w:t>NOTE **:  The component band order in the configuration should be listed by the order of NR</w:t>
            </w:r>
            <w:r>
              <w:br w:type="textWrapping"/>
            </w:r>
            <w:r>
              <w:t xml:space="preserve"> bands, such as for CA_n1-n77 the band order from left to right is n1 and n77.</w:t>
            </w:r>
          </w:p>
        </w:tc>
      </w:tr>
    </w:tbl>
    <w:p>
      <w:pPr>
        <w:pStyle w:val="114"/>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1243" w:name="_Toc10850"/>
      <w:bookmarkStart w:id="1244" w:name="_Toc196229519"/>
      <w:bookmarkStart w:id="1245" w:name="_Toc32020"/>
      <w:bookmarkStart w:id="1246" w:name="_Toc14731"/>
      <w:r>
        <w:rPr>
          <w:rFonts w:hint="eastAsia"/>
          <w:lang w:eastAsia="zh-CN"/>
        </w:rPr>
        <w:t>5.15</w:t>
      </w:r>
      <w:r>
        <w:t>.1.5</w:t>
      </w:r>
      <w:r>
        <w:tab/>
      </w:r>
      <w:r>
        <w:rPr>
          <w:lang w:val="en-US" w:eastAsia="zh-CN"/>
        </w:rPr>
        <w:t>REFSENS requirements</w:t>
      </w:r>
      <w:bookmarkEnd w:id="1243"/>
      <w:bookmarkEnd w:id="1244"/>
      <w:bookmarkEnd w:id="1245"/>
      <w:bookmarkEnd w:id="1246"/>
    </w:p>
    <w:p>
      <w:pPr>
        <w:pStyle w:val="114"/>
        <w:keepNext/>
        <w:keepLines/>
        <w:pageBreakBefore w:val="0"/>
        <w:kinsoku/>
        <w:wordWrap/>
        <w:topLinePunct w:val="0"/>
        <w:bidi w:val="0"/>
      </w:pPr>
      <w:r>
        <w:rPr>
          <w:rFonts w:eastAsia="宋体" w:cs="Arial"/>
          <w:bCs/>
          <w:lang w:val="en-US"/>
        </w:rPr>
        <w:t xml:space="preserve">Table </w:t>
      </w:r>
      <w:r>
        <w:rPr>
          <w:rFonts w:hint="eastAsia" w:cs="Arial"/>
          <w:bCs/>
          <w:lang w:val="en-US" w:eastAsia="zh-CN"/>
        </w:rPr>
        <w:t>5.15</w:t>
      </w:r>
      <w:r>
        <w:rPr>
          <w:rFonts w:eastAsia="宋体" w:cs="Arial"/>
          <w:bCs/>
          <w:lang w:val="en-US" w:eastAsia="zh-CN"/>
        </w:rPr>
        <w:t>.1.5-1</w:t>
      </w:r>
      <w:r>
        <w:rPr>
          <w:rFonts w:eastAsia="宋体" w:cs="Arial"/>
          <w:bCs/>
          <w:lang w:val="en-US"/>
        </w:rPr>
        <w:t>:</w:t>
      </w:r>
      <w:r>
        <w:rPr>
          <w:rFonts w:eastAsia="宋体"/>
          <w:lang w:val="zh-CN" w:eastAsia="ja-JP"/>
        </w:rPr>
        <w:t xml:space="preserve"> </w:t>
      </w:r>
      <w:r>
        <w:t>Reference sensitivity exceptions (MSD) and uplink/downlink configurations due to cross band isolation</w:t>
      </w:r>
      <w:r>
        <w:rPr>
          <w:rFonts w:eastAsia="宋体"/>
          <w:lang w:val="en-US" w:eastAsia="zh-CN"/>
        </w:rPr>
        <w:t xml:space="preserve"> from a PC3 aggressor NR UL band</w:t>
      </w:r>
      <w:r>
        <w:t xml:space="preserve"> for NR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1"/>
        <w:gridCol w:w="911"/>
        <w:gridCol w:w="706"/>
        <w:gridCol w:w="797"/>
        <w:gridCol w:w="1496"/>
        <w:gridCol w:w="1669"/>
        <w:gridCol w:w="706"/>
        <w:gridCol w:w="797"/>
        <w:gridCol w:w="616"/>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vAlign w:val="center"/>
          </w:tcPr>
          <w:p>
            <w:pPr>
              <w:pStyle w:val="105"/>
              <w:keepNext/>
              <w:keepLines/>
              <w:pageBreakBefore w:val="0"/>
              <w:kinsoku/>
              <w:wordWrap/>
              <w:topLinePunct w:val="0"/>
              <w:bidi w:val="0"/>
              <w:rPr>
                <w:rFonts w:eastAsiaTheme="minorEastAsia"/>
              </w:rPr>
            </w:pPr>
            <w:r>
              <w:rPr>
                <w:rFonts w:eastAsiaTheme="minorEastAsia"/>
              </w:rPr>
              <w:t>UL band</w:t>
            </w:r>
          </w:p>
        </w:tc>
        <w:tc>
          <w:tcPr>
            <w:tcW w:w="0" w:type="auto"/>
            <w:vMerge w:val="restart"/>
            <w:vAlign w:val="center"/>
          </w:tcPr>
          <w:p>
            <w:pPr>
              <w:pStyle w:val="105"/>
              <w:keepNext/>
              <w:keepLines/>
              <w:pageBreakBefore w:val="0"/>
              <w:kinsoku/>
              <w:wordWrap/>
              <w:topLinePunct w:val="0"/>
              <w:bidi w:val="0"/>
              <w:rPr>
                <w:rFonts w:eastAsiaTheme="minorEastAsia"/>
              </w:rPr>
            </w:pPr>
            <w:r>
              <w:rPr>
                <w:rFonts w:eastAsiaTheme="minorEastAsia"/>
              </w:rPr>
              <w:t>DL band</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BW</w:t>
            </w:r>
          </w:p>
        </w:tc>
        <w:tc>
          <w:tcPr>
            <w:tcW w:w="0" w:type="auto"/>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SCS of UL band</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RB Allocation</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DL BW</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MSD</w:t>
            </w:r>
          </w:p>
        </w:tc>
        <w:tc>
          <w:tcPr>
            <w:tcW w:w="0" w:type="auto"/>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Cross-band</w:t>
            </w:r>
          </w:p>
          <w:p>
            <w:pPr>
              <w:pStyle w:val="105"/>
              <w:keepNext/>
              <w:keepLines/>
              <w:pageBreakBefore w:val="0"/>
              <w:kinsoku/>
              <w:wordWrap/>
              <w:topLinePunct w:val="0"/>
              <w:bidi w:val="0"/>
              <w:rPr>
                <w:rFonts w:eastAsiaTheme="minorEastAsia"/>
                <w:lang w:eastAsia="zh-CN"/>
              </w:rPr>
            </w:pPr>
            <w:r>
              <w:rPr>
                <w:rFonts w:eastAsiaTheme="minorEastAsia"/>
                <w:lang w:eastAsia="zh-CN"/>
              </w:rPr>
              <w:t>Interference</w:t>
            </w:r>
          </w:p>
          <w:p>
            <w:pPr>
              <w:pStyle w:val="105"/>
              <w:keepNext/>
              <w:keepLines/>
              <w:pageBreakBefore w:val="0"/>
              <w:kinsoku/>
              <w:wordWrap/>
              <w:topLinePunct w:val="0"/>
              <w:bidi w:val="0"/>
              <w:rPr>
                <w:rFonts w:eastAsiaTheme="minorEastAsia"/>
                <w:lang w:eastAsia="zh-CN"/>
              </w:rPr>
            </w:pPr>
            <w:r>
              <w:rPr>
                <w:rFonts w:eastAsiaTheme="minorEastAsia"/>
                <w:lang w:eastAsia="zh-CN"/>
              </w:rPr>
              <w:t>source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vAlign w:val="center"/>
          </w:tcPr>
          <w:p>
            <w:pPr>
              <w:pStyle w:val="105"/>
              <w:keepNext/>
              <w:keepLines/>
              <w:pageBreakBefore w:val="0"/>
              <w:kinsoku/>
              <w:wordWrap/>
              <w:topLinePunct w:val="0"/>
              <w:bidi w:val="0"/>
              <w:rPr>
                <w:rFonts w:cs="Arial" w:eastAsiaTheme="minorEastAsia"/>
                <w:bCs/>
                <w:szCs w:val="18"/>
              </w:rPr>
            </w:pPr>
          </w:p>
        </w:tc>
        <w:tc>
          <w:tcPr>
            <w:tcW w:w="0" w:type="auto"/>
            <w:vMerge w:val="continue"/>
            <w:vAlign w:val="center"/>
          </w:tcPr>
          <w:p>
            <w:pPr>
              <w:pStyle w:val="105"/>
              <w:keepNext/>
              <w:keepLines/>
              <w:pageBreakBefore w:val="0"/>
              <w:kinsoku/>
              <w:wordWrap/>
              <w:topLinePunct w:val="0"/>
              <w:bidi w:val="0"/>
              <w:rPr>
                <w:rFonts w:cs="Arial" w:eastAsiaTheme="minorEastAsia"/>
                <w:bCs/>
                <w:szCs w:val="18"/>
              </w:rPr>
            </w:pP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(kHz)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L</w:t>
            </w:r>
            <w:r>
              <w:rPr>
                <w:rFonts w:eastAsiaTheme="minorEastAsia"/>
                <w:vertAlign w:val="subscript"/>
              </w:rPr>
              <w:t>CRB</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(dB)</w:t>
            </w:r>
          </w:p>
        </w:tc>
        <w:tc>
          <w:tcPr>
            <w:tcW w:w="0" w:type="auto"/>
            <w:vMerge w:val="continue"/>
            <w:vAlign w:val="center"/>
          </w:tcPr>
          <w:p>
            <w:pPr>
              <w:keepNext/>
              <w:keepLines/>
              <w:pageBreakBefore w:val="0"/>
              <w:kinsoku/>
              <w:wordWrap/>
              <w:topLinePunct w:val="0"/>
              <w:bidi w:val="0"/>
              <w:spacing w:after="0"/>
              <w:jc w:val="center"/>
              <w:rPr>
                <w:rFonts w:ascii="Arial" w:hAnsi="Arial" w:cs="Arial" w:eastAsiaTheme="minorEastAsia"/>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n71</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688</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15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 (RBstart=86)</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796</w:t>
            </w:r>
          </w:p>
        </w:tc>
        <w:tc>
          <w:tcPr>
            <w:tcW w:w="0" w:type="auto"/>
            <w:noWrap/>
            <w:vAlign w:val="center"/>
          </w:tcPr>
          <w:p>
            <w:pPr>
              <w:pStyle w:val="106"/>
              <w:keepNext/>
              <w:keepLines/>
              <w:pageBreakBefore w:val="0"/>
              <w:kinsoku/>
              <w:wordWrap/>
              <w:topLinePunct w:val="0"/>
              <w:bidi w:val="0"/>
              <w:rPr>
                <w:rFonts w:eastAsiaTheme="minorEastAsia"/>
                <w:lang w:eastAsia="zh-CN"/>
              </w:rPr>
            </w:pPr>
            <w:r>
              <w:rPr>
                <w:lang w:eastAsia="zh-CN"/>
              </w:rPr>
              <w:t>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3.0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&gt;ACLR2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n20</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n71</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842</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15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 (RBstart=0)</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649.5</w:t>
            </w:r>
          </w:p>
        </w:tc>
        <w:tc>
          <w:tcPr>
            <w:tcW w:w="0" w:type="auto"/>
            <w:noWrap/>
            <w:vAlign w:val="center"/>
          </w:tcPr>
          <w:p>
            <w:pPr>
              <w:pStyle w:val="106"/>
              <w:keepNext/>
              <w:keepLines/>
              <w:pageBreakBefore w:val="0"/>
              <w:kinsoku/>
              <w:wordWrap/>
              <w:topLinePunct w:val="0"/>
              <w:bidi w:val="0"/>
              <w:rPr>
                <w:rFonts w:eastAsiaTheme="minorEastAsia"/>
                <w:lang w:eastAsia="zh-CN"/>
              </w:rPr>
            </w:pPr>
            <w:r>
              <w:rPr>
                <w:lang w:eastAsia="zh-CN"/>
              </w:rPr>
              <w:t>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2.6</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&gt;ACLR2</w:t>
            </w:r>
          </w:p>
        </w:tc>
      </w:tr>
    </w:tbl>
    <w:p>
      <w:pPr>
        <w:pStyle w:val="114"/>
        <w:keepNext/>
        <w:keepLines/>
        <w:pageBreakBefore w:val="0"/>
        <w:kinsoku/>
        <w:wordWrap/>
        <w:topLinePunct w:val="0"/>
        <w:bidi w:val="0"/>
      </w:pPr>
    </w:p>
    <w:p>
      <w:pPr>
        <w:pStyle w:val="6"/>
        <w:keepNext/>
        <w:keepLines/>
        <w:pageBreakBefore w:val="0"/>
        <w:kinsoku/>
        <w:wordWrap/>
        <w:topLinePunct w:val="0"/>
        <w:bidi w:val="0"/>
      </w:pPr>
      <w:bookmarkStart w:id="1247" w:name="_Toc30467"/>
      <w:bookmarkStart w:id="1248" w:name="_Toc196229520"/>
      <w:bookmarkStart w:id="1249" w:name="_Toc6620"/>
      <w:bookmarkStart w:id="1250" w:name="_Toc32124"/>
      <w:r>
        <w:rPr>
          <w:rFonts w:hint="eastAsia"/>
          <w:lang w:eastAsia="zh-CN"/>
        </w:rPr>
        <w:t>5.15</w:t>
      </w:r>
      <w:r>
        <w:t>.1.6</w:t>
      </w:r>
      <w:r>
        <w:tab/>
      </w:r>
      <w:r>
        <w:rPr>
          <w:lang w:val="en-US" w:eastAsia="zh-CN"/>
        </w:rPr>
        <w:t>OOB blocking exception requirements</w:t>
      </w:r>
      <w:bookmarkEnd w:id="1247"/>
      <w:bookmarkEnd w:id="1248"/>
      <w:bookmarkEnd w:id="1249"/>
      <w:bookmarkEnd w:id="1250"/>
    </w:p>
    <w:p>
      <w:pPr>
        <w:keepNext/>
        <w:keepLines/>
        <w:pageBreakBefore w:val="0"/>
        <w:kinsoku/>
        <w:wordWrap/>
        <w:topLinePunct w:val="0"/>
        <w:bidi w:val="0"/>
      </w:pPr>
      <w:r>
        <w:t>No additional OOB blocking exceptions are required for this CA band combination.</w:t>
      </w:r>
    </w:p>
    <w:p>
      <w:pPr>
        <w:keepNext/>
        <w:keepLines/>
        <w:pageBreakBefore w:val="0"/>
        <w:kinsoku/>
        <w:wordWrap/>
        <w:topLinePunct w:val="0"/>
        <w:bidi w:val="0"/>
        <w:rPr>
          <w:rFonts w:ascii="Arial" w:hAnsi="Arial" w:eastAsia="宋体" w:cs="Arial"/>
          <w:lang w:val="en-US" w:eastAsia="zh-CN"/>
        </w:rPr>
      </w:pPr>
    </w:p>
    <w:p>
      <w:pPr>
        <w:pStyle w:val="5"/>
        <w:keepNext/>
        <w:keepLines/>
        <w:pageBreakBefore w:val="0"/>
        <w:kinsoku/>
        <w:wordWrap/>
        <w:topLinePunct w:val="0"/>
        <w:bidi w:val="0"/>
        <w:rPr>
          <w:rFonts w:cs="Arial"/>
          <w:szCs w:val="28"/>
          <w:lang w:val="en-US" w:eastAsia="zh-CN"/>
        </w:rPr>
      </w:pPr>
      <w:bookmarkStart w:id="1251" w:name="_Toc262"/>
      <w:bookmarkStart w:id="1252" w:name="_Toc925"/>
      <w:bookmarkStart w:id="1253" w:name="_Toc196229521"/>
      <w:bookmarkStart w:id="1254" w:name="_Toc8811"/>
      <w:r>
        <w:rPr>
          <w:rFonts w:hint="eastAsia" w:cs="Arial"/>
          <w:szCs w:val="28"/>
          <w:lang w:val="en-US" w:eastAsia="zh-CN"/>
        </w:rPr>
        <w:t>5.15</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251"/>
      <w:bookmarkEnd w:id="1252"/>
      <w:bookmarkEnd w:id="1253"/>
      <w:bookmarkEnd w:id="1254"/>
    </w:p>
    <w:p>
      <w:pPr>
        <w:pStyle w:val="6"/>
        <w:keepNext/>
        <w:keepLines/>
        <w:pageBreakBefore w:val="0"/>
        <w:kinsoku/>
        <w:wordWrap/>
        <w:topLinePunct w:val="0"/>
        <w:bidi w:val="0"/>
      </w:pPr>
      <w:bookmarkStart w:id="1255" w:name="_Toc196229522"/>
      <w:bookmarkStart w:id="1256" w:name="_Toc21309"/>
      <w:bookmarkStart w:id="1257" w:name="_Toc7871"/>
      <w:bookmarkStart w:id="1258" w:name="_Toc8904"/>
      <w:r>
        <w:rPr>
          <w:rFonts w:hint="eastAsia"/>
          <w:lang w:eastAsia="zh-CN"/>
        </w:rPr>
        <w:t>5.15</w:t>
      </w:r>
      <w:r>
        <w:t>.2.1</w:t>
      </w:r>
      <w:r>
        <w:tab/>
      </w:r>
      <w:r>
        <w:rPr>
          <w:lang w:eastAsia="zh-CN"/>
        </w:rPr>
        <w:t xml:space="preserve">Maximum output power for </w:t>
      </w:r>
      <w:r>
        <w:rPr>
          <w:lang w:val="en-US" w:eastAsia="zh-CN"/>
        </w:rPr>
        <w:t>inter-band CA</w:t>
      </w:r>
      <w:bookmarkEnd w:id="1255"/>
      <w:bookmarkEnd w:id="1256"/>
      <w:bookmarkEnd w:id="1257"/>
      <w:bookmarkEnd w:id="1258"/>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5.15</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szCs w:val="18"/>
                <w:lang w:val="en-US" w:eastAsia="zh-CN"/>
              </w:rPr>
              <w:t>n20</w:t>
            </w:r>
            <w:r>
              <w:rPr>
                <w:szCs w:val="18"/>
                <w:lang w:val="sv-SE" w:eastAsia="ja-JP"/>
              </w:rPr>
              <w:t>A-</w:t>
            </w:r>
            <w:r>
              <w:rPr>
                <w:rFonts w:hint="eastAsia"/>
                <w:szCs w:val="18"/>
                <w:lang w:val="en-US" w:eastAsia="zh-CN"/>
              </w:rPr>
              <w:t>n</w:t>
            </w:r>
            <w:r>
              <w:rPr>
                <w:szCs w:val="18"/>
                <w:lang w:val="en-US" w:eastAsia="zh-CN"/>
              </w:rPr>
              <w:t>71</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+2/-</w:t>
            </w:r>
            <w:r>
              <w:rPr>
                <w:lang w:val="en-US" w:eastAsia="zh-CN"/>
              </w:rPr>
              <w:t>3</w:t>
            </w:r>
          </w:p>
        </w:tc>
      </w:tr>
    </w:tbl>
    <w:p>
      <w:pPr>
        <w:pStyle w:val="6"/>
        <w:keepNext/>
        <w:keepLines/>
        <w:pageBreakBefore w:val="0"/>
        <w:kinsoku/>
        <w:wordWrap/>
        <w:topLinePunct w:val="0"/>
        <w:bidi w:val="0"/>
        <w:rPr>
          <w:lang w:val="en-US" w:eastAsia="zh-CN"/>
        </w:rPr>
      </w:pPr>
      <w:bookmarkStart w:id="1259" w:name="_Toc196229523"/>
      <w:bookmarkStart w:id="1260" w:name="_Toc23907"/>
      <w:bookmarkStart w:id="1261" w:name="_Toc26809"/>
      <w:bookmarkStart w:id="1262" w:name="_Toc20449"/>
      <w:r>
        <w:rPr>
          <w:rFonts w:hint="eastAsia"/>
          <w:lang w:eastAsia="zh-CN"/>
        </w:rPr>
        <w:t>5.15</w:t>
      </w:r>
      <w:r>
        <w:t>.2.2</w:t>
      </w:r>
      <w:r>
        <w:tab/>
      </w:r>
      <w:r>
        <w:rPr>
          <w:lang w:eastAsia="zh-CN"/>
        </w:rPr>
        <w:t>UE co-existence studies</w:t>
      </w:r>
      <w:r>
        <w:rPr>
          <w:rFonts w:hint="eastAsia"/>
          <w:lang w:val="en-US" w:eastAsia="zh-CN"/>
        </w:rPr>
        <w:t xml:space="preserve"> for 2 bands UL</w:t>
      </w:r>
      <w:bookmarkEnd w:id="1259"/>
      <w:bookmarkEnd w:id="1260"/>
      <w:bookmarkEnd w:id="1261"/>
      <w:bookmarkEnd w:id="1262"/>
    </w:p>
    <w:p>
      <w:pPr>
        <w:keepNext/>
        <w:keepLines/>
        <w:pageBreakBefore w:val="0"/>
        <w:kinsoku/>
        <w:wordWrap/>
        <w:topLinePunct w:val="0"/>
        <w:bidi w:val="0"/>
      </w:pPr>
      <w:r>
        <w:t xml:space="preserve">Table </w:t>
      </w:r>
      <w:r>
        <w:rPr>
          <w:rFonts w:hint="eastAsia"/>
          <w:lang w:val="en-US" w:eastAsia="zh-CN"/>
        </w:rPr>
        <w:t>5.15</w:t>
      </w:r>
      <w:r>
        <w:rPr>
          <w:rFonts w:eastAsia="宋体"/>
          <w:lang w:val="en-US" w:eastAsia="zh-CN"/>
        </w:rPr>
        <w:t>.2.2</w:t>
      </w:r>
      <w:r>
        <w:t>-1 lists B</w:t>
      </w:r>
      <w:r>
        <w:rPr>
          <w:lang w:eastAsia="ja-JP"/>
        </w:rPr>
        <w:t xml:space="preserve">and </w:t>
      </w:r>
      <w:r>
        <w:rPr>
          <w:rFonts w:eastAsia="宋体"/>
          <w:lang w:val="en-US" w:eastAsia="zh-CN"/>
        </w:rPr>
        <w:t>n20</w:t>
      </w:r>
      <w:r>
        <w:rPr>
          <w:lang w:eastAsia="ja-JP"/>
        </w:rPr>
        <w:t xml:space="preserve"> </w:t>
      </w:r>
      <w:r>
        <w:t>+ B</w:t>
      </w:r>
      <w:r>
        <w:rPr>
          <w:lang w:eastAsia="ja-JP"/>
        </w:rPr>
        <w:t xml:space="preserve">and </w:t>
      </w:r>
      <w:r>
        <w:rPr>
          <w:rFonts w:eastAsia="宋体"/>
          <w:lang w:val="en-US" w:eastAsia="zh-CN"/>
        </w:rPr>
        <w:t>n71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5.15</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n71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800" w:type="dxa"/>
        <w:jc w:val="center"/>
        <w:tblLayout w:type="autofit"/>
        <w:tblCellMar>
          <w:top w:w="0" w:type="dxa"/>
          <w:left w:w="108" w:type="dxa"/>
          <w:bottom w:w="0" w:type="dxa"/>
          <w:right w:w="108" w:type="dxa"/>
        </w:tblCellMar>
      </w:tblPr>
      <w:tblGrid>
        <w:gridCol w:w="2880"/>
        <w:gridCol w:w="1960"/>
        <w:gridCol w:w="1760"/>
        <w:gridCol w:w="1980"/>
        <w:gridCol w:w="2220"/>
      </w:tblGrid>
      <w:tr>
        <w:tblPrEx>
          <w:tblCellMar>
            <w:top w:w="0" w:type="dxa"/>
            <w:left w:w="108" w:type="dxa"/>
            <w:bottom w:w="0" w:type="dxa"/>
            <w:right w:w="108" w:type="dxa"/>
          </w:tblCellMar>
        </w:tblPrEx>
        <w:trPr>
          <w:trHeight w:val="330" w:hRule="atLeast"/>
          <w:jc w:val="center"/>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7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9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22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2nd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199 - 134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1495 - 1560</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966 - 1061</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464 - 564</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2327 - 2422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2158 - 2258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1798 - 1923</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1127 - 1262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268 - 398</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3159 - 3284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2821 - 2956</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2990 - 3120</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1960 - 1790</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2785 - 2630</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430 - 265</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1260 - 1100</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3484 - 3654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3991 - 4146</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3653 - 3818</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3822 - 3982</w:t>
            </w:r>
          </w:p>
        </w:tc>
      </w:tr>
      <w:tr>
        <w:tblPrEx>
          <w:tblCellMar>
            <w:top w:w="0" w:type="dxa"/>
            <w:left w:w="108" w:type="dxa"/>
            <w:bottom w:w="0" w:type="dxa"/>
            <w:right w:w="108" w:type="dxa"/>
          </w:tblCellMar>
        </w:tblPrEx>
        <w:trPr>
          <w:trHeight w:val="855" w:hRule="atLeast"/>
          <w:jc w:val="center"/>
        </w:trPr>
        <w:tc>
          <w:tcPr>
            <w:tcW w:w="1080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rPr>
            </w:pPr>
            <w:r>
              <w:t>NOTE : For each IMD item, when two bound values before taking absolute have different signs, the relevant IMD range</w:t>
            </w:r>
            <w:r>
              <w:br w:type="textWrapping"/>
            </w:r>
            <w:r>
              <w:t>shall be set such that  (1) the lower bound is 0 and (2) the upper bound is the bigger value of the two after taking</w:t>
            </w:r>
            <w:r>
              <w:br w:type="textWrapping"/>
            </w:r>
            <w:r>
              <w:t>absolute. The lowest even order and lowest odd order IMD MSDs shall be considered.</w:t>
            </w:r>
          </w:p>
        </w:tc>
      </w:tr>
    </w:tbl>
    <w:p>
      <w:pPr>
        <w:pStyle w:val="114"/>
        <w:keepNext/>
        <w:keepLines/>
        <w:pageBreakBefore w:val="0"/>
        <w:kinsoku/>
        <w:wordWrap/>
        <w:topLinePunct w:val="0"/>
        <w:bidi w:val="0"/>
        <w:jc w:val="left"/>
        <w:rPr>
          <w:rFonts w:ascii="Times New Roman" w:hAnsi="Times New Roman"/>
          <w:b w:val="0"/>
          <w:lang w:eastAsia="ja-JP"/>
        </w:rPr>
      </w:pPr>
      <w:r>
        <w:rPr>
          <w:rFonts w:ascii="Times New Roman" w:hAnsi="Times New Roman"/>
          <w:b w:val="0"/>
          <w:lang w:eastAsia="ja-JP"/>
        </w:rPr>
        <w:t>There are no intermodulation products in any of the receive bands.</w:t>
      </w:r>
    </w:p>
    <w:p>
      <w:pPr>
        <w:keepNext/>
        <w:keepLines/>
        <w:pageBreakBefore w:val="0"/>
        <w:kinsoku/>
        <w:wordWrap/>
        <w:topLinePunct w:val="0"/>
        <w:bidi w:val="0"/>
        <w:spacing w:before="120" w:after="120"/>
        <w:rPr>
          <w:rFonts w:eastAsia="宋体"/>
          <w:lang w:val="en-US" w:eastAsia="zh-CN"/>
        </w:rPr>
      </w:pPr>
      <w:r>
        <w:t xml:space="preserve">Table </w:t>
      </w:r>
      <w:r>
        <w:rPr>
          <w:rFonts w:hint="eastAsia"/>
          <w:lang w:val="en-US" w:eastAsia="zh-CN"/>
        </w:rPr>
        <w:t>5.15</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5.15</w:t>
      </w:r>
      <w:r>
        <w:rPr>
          <w:lang w:val="en-US" w:eastAsia="zh-CN"/>
        </w:rPr>
        <w:t>.2</w:t>
      </w:r>
      <w:r>
        <w:rPr>
          <w:lang w:val="en-US"/>
        </w:rPr>
        <w:t>.</w:t>
      </w:r>
      <w:r>
        <w:rPr>
          <w:lang w:val="en-US" w:eastAsia="zh-CN"/>
        </w:rPr>
        <w:t>2</w:t>
      </w:r>
      <w:r>
        <w:rPr>
          <w:lang w:val="en-US"/>
        </w:rPr>
        <w:t>-</w:t>
      </w:r>
      <w:r>
        <w:rPr>
          <w:rFonts w:hint="eastAsia"/>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rPr>
            </w:pPr>
            <w:r>
              <w:rPr>
                <w:rFonts w:ascii="Arial" w:hAnsi="Arial" w:cs="Arial"/>
                <w:sz w:val="18"/>
                <w:lang w:val="en-US" w:eastAsia="zh-CN"/>
              </w:rPr>
              <w:t>CA_n20-n71</w:t>
            </w: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758</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788</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-50</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1</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263" w:name="_Toc13526"/>
      <w:bookmarkStart w:id="1264" w:name="_Toc196229524"/>
      <w:bookmarkStart w:id="1265" w:name="_Toc24070"/>
      <w:bookmarkStart w:id="1266" w:name="_Toc2810"/>
      <w:r>
        <w:rPr>
          <w:rFonts w:hint="eastAsia"/>
          <w:lang w:eastAsia="zh-CN"/>
        </w:rPr>
        <w:t>5.15</w:t>
      </w:r>
      <w:r>
        <w:t>.2.3</w:t>
      </w:r>
      <w:r>
        <w:tab/>
      </w:r>
      <w:r>
        <w:rPr>
          <w:lang w:val="en-US" w:eastAsia="zh-CN"/>
        </w:rPr>
        <w:t>REFSENS requirements</w:t>
      </w:r>
      <w:bookmarkEnd w:id="1263"/>
      <w:bookmarkEnd w:id="1264"/>
      <w:bookmarkEnd w:id="1265"/>
      <w:bookmarkEnd w:id="1266"/>
    </w:p>
    <w:p>
      <w:pPr>
        <w:keepNext/>
        <w:keepLines/>
        <w:pageBreakBefore w:val="0"/>
        <w:kinsoku/>
        <w:wordWrap/>
        <w:topLinePunct w:val="0"/>
        <w:bidi w:val="0"/>
        <w:rPr>
          <w:lang w:eastAsia="ja-JP"/>
        </w:rPr>
      </w:pPr>
      <w:r>
        <w:rPr>
          <w:lang w:eastAsia="ja-JP"/>
        </w:rPr>
        <w:t>Based on the co-existence there’s no additional REFSENS requirements.</w:t>
      </w:r>
    </w:p>
    <w:p>
      <w:pPr>
        <w:pStyle w:val="4"/>
        <w:keepNext/>
        <w:keepLines/>
        <w:pageBreakBefore w:val="0"/>
        <w:kinsoku/>
        <w:wordWrap/>
        <w:topLinePunct w:val="0"/>
        <w:bidi w:val="0"/>
        <w:rPr>
          <w:lang w:eastAsia="zh-CN"/>
        </w:rPr>
      </w:pPr>
      <w:bookmarkStart w:id="1267" w:name="_Toc5348"/>
      <w:bookmarkStart w:id="1268" w:name="_Toc196229525"/>
      <w:bookmarkStart w:id="1269" w:name="_Toc27133"/>
      <w:bookmarkStart w:id="1270" w:name="_Toc10198"/>
      <w:bookmarkStart w:id="1271" w:name="_Toc3682"/>
      <w:bookmarkStart w:id="1272" w:name="_Toc15679"/>
      <w:bookmarkStart w:id="1273" w:name="_Toc27965"/>
      <w:bookmarkStart w:id="1274" w:name="_Toc27570"/>
      <w:r>
        <w:rPr>
          <w:rFonts w:hint="eastAsia"/>
          <w:lang w:eastAsia="zh-CN"/>
        </w:rPr>
        <w:t>5.16</w:t>
      </w:r>
      <w:r>
        <w:rPr>
          <w:rFonts w:hint="eastAsia"/>
          <w:lang w:eastAsia="zh-CN"/>
        </w:rPr>
        <w:tab/>
      </w:r>
      <w:r>
        <w:rPr>
          <w:rFonts w:hint="eastAsia"/>
          <w:lang w:eastAsia="zh-CN"/>
        </w:rPr>
        <w:t>CA_n41-n78</w:t>
      </w:r>
      <w:bookmarkEnd w:id="1267"/>
      <w:bookmarkEnd w:id="1268"/>
      <w:bookmarkEnd w:id="1269"/>
      <w:bookmarkEnd w:id="1270"/>
      <w:bookmarkEnd w:id="1271"/>
      <w:bookmarkEnd w:id="1272"/>
      <w:bookmarkEnd w:id="1273"/>
      <w:bookmarkEnd w:id="1274"/>
    </w:p>
    <w:p>
      <w:pPr>
        <w:pStyle w:val="5"/>
        <w:keepNext/>
        <w:keepLines/>
        <w:pageBreakBefore w:val="0"/>
        <w:kinsoku/>
        <w:wordWrap/>
        <w:topLinePunct w:val="0"/>
        <w:bidi w:val="0"/>
        <w:rPr>
          <w:rFonts w:cs="Arial"/>
          <w:szCs w:val="28"/>
          <w:lang w:val="en-US" w:eastAsia="zh-CN"/>
        </w:rPr>
      </w:pPr>
      <w:bookmarkStart w:id="1275" w:name="_Toc28340"/>
      <w:bookmarkStart w:id="1276" w:name="_Toc8670"/>
      <w:bookmarkStart w:id="1277" w:name="_Toc196229526"/>
      <w:bookmarkStart w:id="1278" w:name="_Toc18417"/>
      <w:r>
        <w:rPr>
          <w:rFonts w:hint="eastAsia" w:cs="Arial"/>
          <w:szCs w:val="28"/>
          <w:lang w:val="en-US" w:eastAsia="zh-CN"/>
        </w:rPr>
        <w:t>5.16</w:t>
      </w:r>
      <w:r>
        <w:rPr>
          <w:rFonts w:cs="Arial"/>
          <w:szCs w:val="28"/>
          <w:lang w:val="en-US" w:eastAsia="zh-CN"/>
        </w:rPr>
        <w:t>.1</w:t>
      </w:r>
      <w:r>
        <w:rPr>
          <w:rFonts w:cs="Arial"/>
          <w:szCs w:val="28"/>
          <w:lang w:val="en-US" w:eastAsia="zh-CN"/>
        </w:rPr>
        <w:tab/>
      </w:r>
      <w:r>
        <w:rPr>
          <w:rFonts w:cs="Arial"/>
          <w:szCs w:val="28"/>
          <w:lang w:val="en-US" w:eastAsia="zh-CN"/>
        </w:rPr>
        <w:t>Common for 1 band UL and 2 bands UL CA</w:t>
      </w:r>
      <w:bookmarkEnd w:id="1275"/>
      <w:bookmarkEnd w:id="1276"/>
      <w:bookmarkEnd w:id="1277"/>
      <w:bookmarkEnd w:id="1278"/>
    </w:p>
    <w:p>
      <w:pPr>
        <w:pStyle w:val="6"/>
        <w:keepNext/>
        <w:keepLines/>
        <w:pageBreakBefore w:val="0"/>
        <w:kinsoku/>
        <w:wordWrap/>
        <w:topLinePunct w:val="0"/>
        <w:bidi w:val="0"/>
      </w:pPr>
      <w:bookmarkStart w:id="1279" w:name="_Toc196229527"/>
      <w:bookmarkStart w:id="1280" w:name="_Toc15122"/>
      <w:bookmarkStart w:id="1281" w:name="_Toc21240"/>
      <w:bookmarkStart w:id="1282" w:name="_Toc23211"/>
      <w:r>
        <w:rPr>
          <w:rFonts w:hint="eastAsia"/>
          <w:lang w:eastAsia="zh-CN"/>
        </w:rPr>
        <w:t>5.16</w:t>
      </w:r>
      <w:r>
        <w:t>.1.1</w:t>
      </w:r>
      <w:r>
        <w:tab/>
      </w:r>
      <w:r>
        <w:rPr>
          <w:lang w:eastAsia="zh-CN"/>
        </w:rPr>
        <w:t>Operating bands for CA</w:t>
      </w:r>
      <w:bookmarkEnd w:id="1279"/>
      <w:bookmarkEnd w:id="1280"/>
      <w:bookmarkEnd w:id="1281"/>
      <w:bookmarkEnd w:id="1282"/>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5.16</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080" w:type="dxa"/>
        <w:jc w:val="center"/>
        <w:tblLayout w:type="autofit"/>
        <w:tblCellMar>
          <w:top w:w="0" w:type="dxa"/>
          <w:left w:w="108" w:type="dxa"/>
          <w:bottom w:w="0" w:type="dxa"/>
          <w:right w:w="108" w:type="dxa"/>
        </w:tblCellMar>
      </w:tblPr>
      <w:tblGrid>
        <w:gridCol w:w="666"/>
        <w:gridCol w:w="2429"/>
        <w:gridCol w:w="2430"/>
        <w:gridCol w:w="1555"/>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555"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r>
              <w:rPr>
                <w:rFonts w:ascii="Aptos Narrow" w:hAnsi="Aptos Narrow"/>
                <w:sz w:val="22"/>
                <w:szCs w:val="22"/>
              </w:rPr>
              <w:t> </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n78</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CellMar>
            <w:top w:w="0" w:type="dxa"/>
            <w:left w:w="108" w:type="dxa"/>
            <w:bottom w:w="0" w:type="dxa"/>
            <w:right w:w="108" w:type="dxa"/>
          </w:tblCellMar>
        </w:tblPrEx>
        <w:trPr>
          <w:trHeight w:val="330" w:hRule="atLeast"/>
          <w:jc w:val="center"/>
        </w:trPr>
        <w:tc>
          <w:tcPr>
            <w:tcW w:w="7080" w:type="dxa"/>
            <w:gridSpan w:val="4"/>
            <w:tcBorders>
              <w:top w:val="nil"/>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w:t>
            </w:r>
            <w:r>
              <w:tab/>
            </w:r>
            <w:r>
              <w:t>Applicable for UE supporting inter-band carrier aggregation with mandatory simultaneous Rx/Tx capability.</w:t>
            </w:r>
          </w:p>
        </w:tc>
      </w:tr>
    </w:tbl>
    <w:p>
      <w:pPr>
        <w:pStyle w:val="114"/>
        <w:keepNext/>
        <w:keepLines/>
        <w:pageBreakBefore w:val="0"/>
        <w:kinsoku/>
        <w:wordWrap/>
        <w:topLinePunct w:val="0"/>
        <w:bidi w:val="0"/>
      </w:pPr>
    </w:p>
    <w:p>
      <w:pPr>
        <w:pStyle w:val="6"/>
        <w:keepNext/>
        <w:keepLines/>
        <w:pageBreakBefore w:val="0"/>
        <w:kinsoku/>
        <w:wordWrap/>
        <w:topLinePunct w:val="0"/>
        <w:bidi w:val="0"/>
        <w:rPr>
          <w:lang w:eastAsia="zh-CN"/>
        </w:rPr>
      </w:pPr>
      <w:bookmarkStart w:id="1283" w:name="_Toc196229528"/>
      <w:bookmarkStart w:id="1284" w:name="_Toc13186"/>
      <w:bookmarkStart w:id="1285" w:name="_Toc18993"/>
      <w:bookmarkStart w:id="1286" w:name="_Toc1038"/>
      <w:r>
        <w:rPr>
          <w:rFonts w:hint="eastAsia"/>
          <w:lang w:eastAsia="zh-CN"/>
        </w:rPr>
        <w:t>5.16</w:t>
      </w:r>
      <w:r>
        <w:rPr>
          <w:lang w:eastAsia="zh-CN"/>
        </w:rPr>
        <w:t>.1.2</w:t>
      </w:r>
      <w:r>
        <w:rPr>
          <w:lang w:eastAsia="zh-CN"/>
        </w:rPr>
        <w:tab/>
      </w:r>
      <w:r>
        <w:rPr>
          <w:lang w:eastAsia="zh-CN"/>
        </w:rPr>
        <w:t>Channel bandwidths per operating band for CA</w:t>
      </w:r>
      <w:bookmarkEnd w:id="1283"/>
      <w:bookmarkEnd w:id="1284"/>
      <w:bookmarkEnd w:id="1285"/>
      <w:bookmarkEnd w:id="1286"/>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5.16</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CA_n41A-n78C</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CA_n78C</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CA_n41A-n78A</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CA_n41A-n78C</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n41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u w:val="single"/>
                <w:lang w:val="en-US" w:eastAsia="zh-CN"/>
              </w:rPr>
              <w:t>5,10,15,20,25,30,35,40,45,50,60,70,80,90,100</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n78</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u w:val="single"/>
                <w:lang w:val="en-US" w:eastAsia="zh-CN" w:bidi="ar"/>
              </w:rPr>
              <w:t>CA_n78C_BSC4 &amp; 5</w:t>
            </w:r>
            <w:r>
              <w:rPr>
                <w:rFonts w:ascii="Arial" w:hAnsi="Arial" w:eastAsia="宋体" w:cs="Arial"/>
                <w:sz w:val="18"/>
                <w:szCs w:val="18"/>
                <w:lang w:eastAsia="zh-CN" w:bidi="ar"/>
              </w:rPr>
              <w:t> </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287" w:name="_Toc2429"/>
      <w:bookmarkStart w:id="1288" w:name="_Toc7529"/>
      <w:bookmarkStart w:id="1289" w:name="_Toc196229529"/>
      <w:bookmarkStart w:id="1290" w:name="_Toc7011"/>
      <w:r>
        <w:rPr>
          <w:rFonts w:hint="eastAsia"/>
          <w:lang w:eastAsia="zh-CN"/>
        </w:rPr>
        <w:t>5.16</w:t>
      </w:r>
      <w:r>
        <w:rPr>
          <w:lang w:eastAsia="zh-CN"/>
        </w:rPr>
        <w:t>.1.3</w:t>
      </w:r>
      <w:r>
        <w:rPr>
          <w:lang w:eastAsia="zh-CN"/>
        </w:rPr>
        <w:tab/>
      </w:r>
      <w:r>
        <w:rPr>
          <w:lang w:eastAsia="zh-CN"/>
        </w:rPr>
        <w:t>UE co-existence studies</w:t>
      </w:r>
      <w:r>
        <w:rPr>
          <w:rFonts w:hint="eastAsia"/>
          <w:lang w:val="en-US" w:eastAsia="zh-CN"/>
        </w:rPr>
        <w:t xml:space="preserve"> for 1 band UL</w:t>
      </w:r>
      <w:bookmarkEnd w:id="1287"/>
      <w:bookmarkEnd w:id="1288"/>
      <w:bookmarkEnd w:id="1289"/>
      <w:bookmarkEnd w:id="1290"/>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5.16</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keepNext/>
        <w:keepLines/>
        <w:pageBreakBefore w:val="0"/>
        <w:kinsoku/>
        <w:wordWrap/>
        <w:topLinePunct w:val="0"/>
        <w:bidi w:val="0"/>
        <w:spacing w:before="120" w:after="120"/>
        <w:jc w:val="center"/>
        <w:rPr>
          <w:lang w:val="en-US" w:eastAsia="zh-CN"/>
        </w:rPr>
      </w:pPr>
      <w:r>
        <w:rPr>
          <w:rStyle w:val="133"/>
          <w:lang w:val="en-US" w:eastAsia="zh-CN"/>
        </w:rPr>
        <w:t xml:space="preserve">Table </w:t>
      </w:r>
      <w:r>
        <w:rPr>
          <w:rStyle w:val="133"/>
          <w:rFonts w:hint="eastAsia"/>
          <w:lang w:val="en-US" w:eastAsia="zh-CN"/>
        </w:rPr>
        <w:t>5.16.1.3-3</w:t>
      </w:r>
      <w:r>
        <w:rPr>
          <w:rStyle w:val="133"/>
          <w:lang w:val="en-US" w:eastAsia="zh-CN"/>
        </w:rPr>
        <w:t>:</w:t>
      </w:r>
      <w:r>
        <w:rPr>
          <w:rStyle w:val="133"/>
          <w:rFonts w:hint="eastAsia"/>
          <w:lang w:val="en-US" w:eastAsia="zh-CN"/>
        </w:rPr>
        <w:t xml:space="preserve"> </w:t>
      </w:r>
      <w:r>
        <w:rPr>
          <w:rStyle w:val="133"/>
          <w:lang w:val="en-US"/>
        </w:rPr>
        <w:t>Intra-band ULCA IMD overlap with the other DL band analysis</w:t>
      </w:r>
    </w:p>
    <w:tbl>
      <w:tblPr>
        <w:tblStyle w:val="89"/>
        <w:tblW w:w="10760" w:type="dxa"/>
        <w:jc w:val="center"/>
        <w:tblLayout w:type="autofit"/>
        <w:tblCellMar>
          <w:top w:w="0" w:type="dxa"/>
          <w:left w:w="108" w:type="dxa"/>
          <w:bottom w:w="0" w:type="dxa"/>
          <w:right w:w="108" w:type="dxa"/>
        </w:tblCellMar>
      </w:tblPr>
      <w:tblGrid>
        <w:gridCol w:w="1360"/>
        <w:gridCol w:w="2140"/>
        <w:gridCol w:w="2102"/>
        <w:gridCol w:w="715"/>
        <w:gridCol w:w="2178"/>
        <w:gridCol w:w="2307"/>
      </w:tblGrid>
      <w:tr>
        <w:tblPrEx>
          <w:tblCellMar>
            <w:top w:w="0" w:type="dxa"/>
            <w:left w:w="108" w:type="dxa"/>
            <w:bottom w:w="0" w:type="dxa"/>
            <w:right w:w="108" w:type="dxa"/>
          </w:tblCellMar>
        </w:tblPrEx>
        <w:trPr>
          <w:trHeight w:val="330" w:hRule="atLeast"/>
          <w:jc w:val="center"/>
        </w:trPr>
        <w:tc>
          <w:tcPr>
            <w:tcW w:w="13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All in MHz</w:t>
            </w:r>
          </w:p>
        </w:tc>
        <w:tc>
          <w:tcPr>
            <w:tcW w:w="214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0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BB IMD range</w:t>
            </w:r>
            <w:r>
              <w:rPr>
                <w:rFonts w:ascii="Arial" w:hAnsi="Arial" w:cs="Arial"/>
                <w:b/>
                <w:bCs/>
                <w:sz w:val="18"/>
                <w:szCs w:val="18"/>
                <w:vertAlign w:val="superscript"/>
              </w:rPr>
              <w:t>3</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n78 fUL</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3800</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 fDL</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13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Minimum </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Maximum </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Max2CCBW</w:t>
            </w:r>
          </w:p>
        </w:tc>
      </w:tr>
      <w:tr>
        <w:tblPrEx>
          <w:tblCellMar>
            <w:top w:w="0" w:type="dxa"/>
            <w:left w:w="108" w:type="dxa"/>
            <w:bottom w:w="0" w:type="dxa"/>
            <w:right w:w="108" w:type="dxa"/>
          </w:tblCellMar>
        </w:tblPrEx>
        <w:trPr>
          <w:trHeight w:val="330" w:hRule="atLeast"/>
          <w:jc w:val="center"/>
        </w:trPr>
        <w:tc>
          <w:tcPr>
            <w:tcW w:w="13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w:t>
            </w:r>
          </w:p>
        </w:tc>
      </w:tr>
      <w:tr>
        <w:tblPrEx>
          <w:tblCellMar>
            <w:top w:w="0" w:type="dxa"/>
            <w:left w:w="108" w:type="dxa"/>
            <w:bottom w:w="0" w:type="dxa"/>
            <w:right w:w="108" w:type="dxa"/>
          </w:tblCellMar>
        </w:tblPrEx>
        <w:trPr>
          <w:trHeight w:val="330" w:hRule="atLeast"/>
          <w:jc w:val="center"/>
        </w:trPr>
        <w:tc>
          <w:tcPr>
            <w:tcW w:w="556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UL IMD range</w:t>
            </w:r>
            <w:r>
              <w:rPr>
                <w:rFonts w:ascii="Arial" w:hAnsi="Arial" w:cs="Arial"/>
                <w:b/>
                <w:bCs/>
                <w:sz w:val="18"/>
                <w:szCs w:val="18"/>
                <w:vertAlign w:val="superscript"/>
              </w:rPr>
              <w:t>2</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IMD4</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140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IMD6</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4000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IMD5</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fULlow-2*Max2CCLBW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H2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(3-2)</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4200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IMD7</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fULlow-3*Max2CCBW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fULhigh+3*Max2CCBW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IMD4</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2*fULhigh+Max2CCBW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4400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6400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7800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IMD9</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fULlow-4*Max2CCBW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fULhigh+4*Max2CCBW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IMD6</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2*fULhigh+2*Max2CCBW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(5-4)</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IMD11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fULlow-5*Max2CCBW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H3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(6-5)</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IMD13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fULlow-6*Max2CCBW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fULhigh+6*Max2CCBW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IMD5</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3*fULhigh+Max2CCBW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(7-6)</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5000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9700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11600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940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IMD9, IMD11 and IMD13 of n78C may fall into n41 receive band</w:t>
            </w:r>
          </w:p>
        </w:tc>
      </w:tr>
      <w:tr>
        <w:tblPrEx>
          <w:tblCellMar>
            <w:top w:w="0" w:type="dxa"/>
            <w:left w:w="108" w:type="dxa"/>
            <w:bottom w:w="0" w:type="dxa"/>
            <w:right w:w="108" w:type="dxa"/>
          </w:tblCellMar>
        </w:tblPrEx>
        <w:trPr>
          <w:trHeight w:val="330" w:hRule="atLeast"/>
          <w:jc w:val="center"/>
        </w:trPr>
        <w:tc>
          <w:tcPr>
            <w:tcW w:w="1076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2CCBW is the instantaneous transmit bandwidth of the two intra-band UL CCs:</w:t>
            </w:r>
            <w:r>
              <w:br w:type="textWrapping"/>
            </w:r>
            <w:r>
              <w:t xml:space="preserve">                - The minimum 2CCBW for contiguous / non-contiguous intra-band ULCA is 0 / minimum UL channel bandwidth</w:t>
            </w:r>
            <w:r>
              <w:br w:type="textWrapping"/>
            </w:r>
            <w:r>
              <w:t xml:space="preserve">                - The maximum 2CCBW for contiguous / non-contiguous ULCA is Min(maximum aggregated bandwidth / maximum separation bandwidth(600MHz),fULhigh-fULlow)</w:t>
            </w:r>
          </w:p>
          <w:p>
            <w:pPr>
              <w:pStyle w:val="120"/>
              <w:keepNext/>
              <w:keepLines/>
              <w:pageBreakBefore w:val="0"/>
              <w:kinsoku/>
              <w:wordWrap/>
              <w:topLinePunct w:val="0"/>
              <w:bidi w:val="0"/>
            </w:pPr>
            <w:r>
              <w:t>NOTE 2: The close to UL IMD range is the most critical when the victim DL band in proximity to the UL band:</w:t>
            </w:r>
            <w:r>
              <w:br w:type="textWrapping"/>
            </w:r>
            <w:r>
              <w:t xml:space="preserve">                - For contiguous/non-contiguous intra-band ULCA within a TDD band, IMD order up to 9/7 should be considered and MPR</w:t>
            </w:r>
            <w:r>
              <w:rPr>
                <w:rFonts w:hint="eastAsia" w:eastAsia="宋体"/>
                <w:lang w:val="en-US" w:eastAsia="zh-CN"/>
              </w:rPr>
              <w:t xml:space="preserve"> </w:t>
            </w:r>
            <w:r>
              <w:t>assumed</w:t>
            </w:r>
            <w:r>
              <w:br w:type="textWrapping"/>
            </w:r>
            <w:r>
              <w:t xml:space="preserve">               -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pPr>
            <w:r>
              <w:t>NOTE 3:  The BB IMD range should only be considered if the DL band is below the UL band and for non-contiguous ULCA within a</w:t>
            </w:r>
            <w:r>
              <w:br w:type="textWrapping"/>
            </w:r>
            <w:r>
              <w:t xml:space="preserve">                  TDD band &gt;3GHz (assuming CA with 450MHz bands is not considered)</w:t>
            </w:r>
            <w:r>
              <w:br w:type="textWrapping"/>
            </w:r>
            <w:r>
              <w:t xml:space="preserve">                - IMD2 is not considered assuming CA with 450MHz bands is not considered</w:t>
            </w:r>
            <w:r>
              <w:br w:type="textWrapping"/>
            </w:r>
            <w:r>
              <w:t xml:space="preserve">                - IMD4 is considered for FDD or SimRx/Tx TDD bands &lt;1GHz</w:t>
            </w:r>
            <w:r>
              <w:br w:type="textWrapping"/>
            </w:r>
            <w:r>
              <w:t xml:space="preserve">                - IMD6 is considered for FDD or SimRx/Tx TDD bands &lt;1.68GHz</w:t>
            </w:r>
          </w:p>
          <w:p>
            <w:pPr>
              <w:pStyle w:val="120"/>
              <w:keepNext/>
              <w:keepLines/>
              <w:pageBreakBefore w:val="0"/>
              <w:kinsoku/>
              <w:wordWrap/>
              <w:topLinePunct w:val="0"/>
              <w:bidi w:val="0"/>
              <w:rPr>
                <w:rFonts w:cs="Arial"/>
                <w:szCs w:val="18"/>
              </w:rPr>
            </w:pPr>
            <w:r>
              <w:t>NOTE 4:  The harmonic 2 and 3 IMD ranges should only be considered if the DL band is above the UL band</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pPr>
      <w:bookmarkStart w:id="1291" w:name="_Toc196229530"/>
      <w:bookmarkStart w:id="1292" w:name="_Toc26456"/>
      <w:bookmarkStart w:id="1293" w:name="_Toc19017"/>
      <w:bookmarkStart w:id="1294" w:name="_Toc12886"/>
      <w:r>
        <w:rPr>
          <w:rFonts w:hint="eastAsia"/>
          <w:lang w:eastAsia="zh-CN"/>
        </w:rPr>
        <w:t>5.16</w:t>
      </w:r>
      <w:r>
        <w:t>.1.</w:t>
      </w:r>
      <w:r>
        <w:rPr>
          <w:rFonts w:hint="eastAsia"/>
          <w:lang w:val="en-US" w:eastAsia="zh-CN"/>
        </w:rPr>
        <w:t>4</w:t>
      </w:r>
      <w:r>
        <w:tab/>
      </w:r>
      <w:r>
        <w:rPr>
          <w:lang w:val="en-US" w:eastAsia="zh-CN"/>
        </w:rPr>
        <w:t>∆TIB,c and ∆RIB,c values</w:t>
      </w:r>
      <w:bookmarkEnd w:id="1291"/>
      <w:bookmarkEnd w:id="1292"/>
      <w:bookmarkEnd w:id="1293"/>
      <w:bookmarkEnd w:id="1294"/>
    </w:p>
    <w:p>
      <w:pPr>
        <w:keepNext/>
        <w:keepLines/>
        <w:pageBreakBefore w:val="0"/>
        <w:kinsoku/>
        <w:wordWrap/>
        <w:topLinePunct w:val="0"/>
        <w:bidi w:val="0"/>
      </w:pPr>
      <w:r>
        <w:t>Already captured in fallbacks.</w:t>
      </w:r>
    </w:p>
    <w:p>
      <w:pPr>
        <w:pStyle w:val="6"/>
        <w:keepNext/>
        <w:keepLines/>
        <w:pageBreakBefore w:val="0"/>
        <w:kinsoku/>
        <w:wordWrap/>
        <w:topLinePunct w:val="0"/>
        <w:bidi w:val="0"/>
        <w:rPr>
          <w:lang w:val="en-US" w:eastAsia="zh-CN"/>
        </w:rPr>
      </w:pPr>
      <w:bookmarkStart w:id="1295" w:name="_Toc5455"/>
      <w:bookmarkStart w:id="1296" w:name="_Toc196229531"/>
      <w:bookmarkStart w:id="1297" w:name="_Toc7295"/>
      <w:bookmarkStart w:id="1298" w:name="_Toc20566"/>
      <w:r>
        <w:rPr>
          <w:rFonts w:hint="eastAsia"/>
          <w:lang w:eastAsia="zh-CN"/>
        </w:rPr>
        <w:t>5.16</w:t>
      </w:r>
      <w:r>
        <w:t>.1.5</w:t>
      </w:r>
      <w:r>
        <w:tab/>
      </w:r>
      <w:r>
        <w:rPr>
          <w:lang w:val="en-US" w:eastAsia="zh-CN"/>
        </w:rPr>
        <w:t>REFSENS requirements</w:t>
      </w:r>
      <w:bookmarkEnd w:id="1295"/>
      <w:bookmarkEnd w:id="1296"/>
      <w:bookmarkEnd w:id="1297"/>
      <w:bookmarkEnd w:id="1298"/>
    </w:p>
    <w:p>
      <w:pPr>
        <w:keepNext/>
        <w:keepLines/>
        <w:pageBreakBefore w:val="0"/>
        <w:kinsoku/>
        <w:wordWrap/>
        <w:topLinePunct w:val="0"/>
        <w:bidi w:val="0"/>
      </w:pPr>
      <w:r>
        <w:t>The impact of the IMD9 product is found similar to that or CA_n41C-n77A with uplink CA_n41C into n77 and the MSD value is re-used.</w:t>
      </w:r>
    </w:p>
    <w:p>
      <w:pPr>
        <w:pStyle w:val="114"/>
        <w:keepNext/>
        <w:keepLines/>
        <w:pageBreakBefore w:val="0"/>
        <w:kinsoku/>
        <w:wordWrap/>
        <w:topLinePunct w:val="0"/>
        <w:bidi w:val="0"/>
      </w:pPr>
      <w:r>
        <w:rPr>
          <w:rFonts w:eastAsia="宋体" w:cs="Arial"/>
          <w:bCs/>
          <w:lang w:val="en-US"/>
        </w:rPr>
        <w:t xml:space="preserve">Table </w:t>
      </w:r>
      <w:r>
        <w:rPr>
          <w:rFonts w:hint="eastAsia" w:cs="Arial"/>
          <w:bCs/>
          <w:lang w:val="en-US" w:eastAsia="zh-CN"/>
        </w:rPr>
        <w:t>5.16</w:t>
      </w:r>
      <w:r>
        <w:rPr>
          <w:rFonts w:eastAsia="宋体" w:cs="Arial"/>
          <w:bCs/>
          <w:lang w:val="en-US" w:eastAsia="zh-CN"/>
        </w:rPr>
        <w:t>.1.5-1</w:t>
      </w:r>
      <w:r>
        <w:rPr>
          <w:rFonts w:eastAsia="宋体" w:cs="Arial"/>
          <w:bCs/>
          <w:lang w:val="en-US"/>
        </w:rPr>
        <w:t>:</w:t>
      </w:r>
      <w:r>
        <w:rPr>
          <w:rFonts w:eastAsia="宋体"/>
          <w:lang w:val="zh-CN" w:eastAsia="ja-JP"/>
        </w:rPr>
        <w:t xml:space="preserve"> </w:t>
      </w:r>
      <w:r>
        <w:rPr>
          <w:lang w:eastAsia="zh-CN"/>
        </w:rPr>
        <w:t>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768"/>
        <w:gridCol w:w="1623"/>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rPr>
                <w:rFonts w:eastAsiaTheme="minorEastAsia"/>
              </w:rPr>
            </w:pPr>
            <w:r>
              <w:rPr>
                <w:rFonts w:eastAsiaTheme="minorEastAsi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ype="textWrapping"/>
            </w:r>
            <w:r>
              <w:rPr>
                <w:rFonts w:eastAsiaTheme="minorEastAsia"/>
              </w:rPr>
              <w:t>(MHz)</w:t>
            </w:r>
          </w:p>
        </w:tc>
        <w:tc>
          <w:tcPr>
            <w:tcW w:w="76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UL/DL BW </w:t>
            </w:r>
            <w:r>
              <w:rPr>
                <w:rFonts w:eastAsiaTheme="minorEastAsia"/>
              </w:rPr>
              <w:br w:type="textWrapping"/>
            </w:r>
            <w:r>
              <w:rPr>
                <w:rFonts w:eastAsiaTheme="minorEastAsia"/>
              </w:rPr>
              <w:t>(MHz)</w:t>
            </w:r>
          </w:p>
        </w:tc>
        <w:tc>
          <w:tcPr>
            <w:tcW w:w="16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t xml:space="preserve">UL </w:t>
            </w:r>
            <w:r>
              <w:br w:type="textWrapping"/>
            </w:r>
            <w:r>
              <w:rPr>
                <w:rFonts w:eastAsiaTheme="minorEastAsia"/>
              </w:rPr>
              <w:t>L</w:t>
            </w:r>
            <w:r>
              <w:rPr>
                <w:rFonts w:eastAsiaTheme="minorEastAsia"/>
                <w:vertAlign w:val="subscript"/>
              </w:rPr>
              <w:t>CRB</w:t>
            </w:r>
          </w:p>
        </w:tc>
        <w:tc>
          <w:tcPr>
            <w:tcW w:w="88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MSD </w:t>
            </w:r>
            <w:r>
              <w:rPr>
                <w:rFonts w:eastAsiaTheme="minorEastAsia"/>
              </w:rPr>
              <w:br w:type="textWrapping"/>
            </w:r>
            <w:r>
              <w:rPr>
                <w:rFonts w:eastAsiaTheme="minorEastAsia"/>
              </w:rP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rPr>
                <w:rFonts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Theme="minorEastAsia"/>
                <w:lang w:val="en-US" w:eastAsia="zh-CN"/>
              </w:rPr>
            </w:pPr>
            <w:r>
              <w:rPr>
                <w:rFonts w:eastAsia="宋体" w:cs="Arial"/>
                <w:szCs w:val="18"/>
                <w:lang w:val="en-US" w:eastAsia="zh-CN"/>
              </w:rPr>
              <w:t>CA_n41-n78</w:t>
            </w:r>
          </w:p>
        </w:tc>
        <w:tc>
          <w:tcPr>
            <w:tcW w:w="92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n41</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768"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10</w:t>
            </w:r>
          </w:p>
        </w:tc>
        <w:tc>
          <w:tcPr>
            <w:tcW w:w="162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8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2500</w:t>
            </w:r>
          </w:p>
        </w:tc>
        <w:tc>
          <w:tcPr>
            <w:tcW w:w="79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2.7</w:t>
            </w:r>
          </w:p>
        </w:tc>
        <w:tc>
          <w:tcPr>
            <w:tcW w:w="828"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rPr>
            </w:pPr>
            <w:r>
              <w:rPr>
                <w:rFonts w:eastAsiaTheme="minorEastAsia"/>
              </w:rPr>
              <w:t>IMD9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n78</w:t>
            </w:r>
          </w:p>
        </w:tc>
        <w:tc>
          <w:tcPr>
            <w:tcW w:w="975"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3350</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3450</w:t>
            </w:r>
          </w:p>
        </w:tc>
        <w:tc>
          <w:tcPr>
            <w:tcW w:w="768"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100</w:t>
            </w:r>
          </w:p>
        </w:tc>
        <w:tc>
          <w:tcPr>
            <w:tcW w:w="1623"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lang w:eastAsia="ja-JP"/>
              </w:rPr>
            </w:pPr>
            <w:r>
              <w:rPr>
                <w:lang w:eastAsia="ja-JP"/>
              </w:rPr>
              <w:t>1 (RB</w:t>
            </w:r>
            <w:r>
              <w:rPr>
                <w:vertAlign w:val="subscript"/>
                <w:lang w:eastAsia="ja-JP"/>
              </w:rPr>
              <w:t>START</w:t>
            </w:r>
            <w:r>
              <w:rPr>
                <w:lang w:eastAsia="ja-JP"/>
              </w:rPr>
              <w:t>=0)</w:t>
            </w:r>
          </w:p>
          <w:p>
            <w:pPr>
              <w:pStyle w:val="106"/>
              <w:keepNext/>
              <w:keepLines/>
              <w:pageBreakBefore w:val="0"/>
              <w:kinsoku/>
              <w:wordWrap/>
              <w:topLinePunct w:val="0"/>
              <w:bidi w:val="0"/>
              <w:rPr>
                <w:rFonts w:eastAsiaTheme="minorEastAsia"/>
                <w:lang w:val="en-US" w:eastAsia="zh-CN"/>
              </w:rPr>
            </w:pPr>
            <w:r>
              <w:rPr>
                <w:lang w:eastAsia="ja-JP"/>
              </w:rPr>
              <w:t>1 (RB</w:t>
            </w:r>
            <w:r>
              <w:rPr>
                <w:vertAlign w:val="subscript"/>
                <w:lang w:eastAsia="ja-JP"/>
              </w:rPr>
              <w:t>START</w:t>
            </w:r>
            <w:r>
              <w:rPr>
                <w:lang w:eastAsia="ja-JP"/>
              </w:rPr>
              <w:t>=272)</w:t>
            </w:r>
          </w:p>
        </w:tc>
        <w:tc>
          <w:tcPr>
            <w:tcW w:w="881"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79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828"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rPr>
            </w:pPr>
            <w:r>
              <w:rPr>
                <w:rFonts w:eastAsiaTheme="minorEastAsia"/>
              </w:rPr>
              <w:t>N/A</w:t>
            </w:r>
          </w:p>
        </w:tc>
      </w:tr>
    </w:tbl>
    <w:p>
      <w:pPr>
        <w:pStyle w:val="114"/>
        <w:keepNext/>
        <w:keepLines/>
        <w:pageBreakBefore w:val="0"/>
        <w:kinsoku/>
        <w:wordWrap/>
        <w:topLinePunct w:val="0"/>
        <w:bidi w:val="0"/>
      </w:pPr>
    </w:p>
    <w:p>
      <w:pPr>
        <w:pStyle w:val="6"/>
        <w:keepNext/>
        <w:keepLines/>
        <w:pageBreakBefore w:val="0"/>
        <w:kinsoku/>
        <w:wordWrap/>
        <w:topLinePunct w:val="0"/>
        <w:bidi w:val="0"/>
      </w:pPr>
      <w:bookmarkStart w:id="1299" w:name="_Toc30218"/>
      <w:bookmarkStart w:id="1300" w:name="_Toc16383"/>
      <w:bookmarkStart w:id="1301" w:name="_Toc196229532"/>
      <w:bookmarkStart w:id="1302" w:name="_Toc8381"/>
      <w:r>
        <w:rPr>
          <w:rFonts w:hint="eastAsia"/>
          <w:lang w:eastAsia="zh-CN"/>
        </w:rPr>
        <w:t>5.16</w:t>
      </w:r>
      <w:r>
        <w:t>.1.6</w:t>
      </w:r>
      <w:r>
        <w:tab/>
      </w:r>
      <w:r>
        <w:rPr>
          <w:lang w:val="en-US" w:eastAsia="zh-CN"/>
        </w:rPr>
        <w:t>OOB blocking exception requirements</w:t>
      </w:r>
      <w:bookmarkEnd w:id="1299"/>
      <w:bookmarkEnd w:id="1300"/>
      <w:bookmarkEnd w:id="1301"/>
      <w:bookmarkEnd w:id="1302"/>
    </w:p>
    <w:p>
      <w:pPr>
        <w:pStyle w:val="114"/>
        <w:keepNext/>
        <w:keepLines/>
        <w:pageBreakBefore w:val="0"/>
        <w:kinsoku/>
        <w:wordWrap/>
        <w:topLinePunct w:val="0"/>
        <w:bidi w:val="0"/>
        <w:jc w:val="left"/>
        <w:rPr>
          <w:rFonts w:ascii="Times New Roman" w:hAnsi="Times New Roman"/>
          <w:b w:val="0"/>
          <w:bCs/>
        </w:rPr>
      </w:pPr>
      <w:r>
        <w:rPr>
          <w:rFonts w:ascii="Times New Roman" w:hAnsi="Times New Roman"/>
          <w:b w:val="0"/>
          <w:bCs/>
        </w:rPr>
        <w:t>Already captured in fallbacks.</w:t>
      </w:r>
    </w:p>
    <w:p>
      <w:pPr>
        <w:pStyle w:val="5"/>
        <w:keepNext/>
        <w:keepLines/>
        <w:pageBreakBefore w:val="0"/>
        <w:kinsoku/>
        <w:wordWrap/>
        <w:topLinePunct w:val="0"/>
        <w:bidi w:val="0"/>
        <w:rPr>
          <w:rFonts w:cs="Arial"/>
          <w:szCs w:val="28"/>
          <w:lang w:val="en-US" w:eastAsia="zh-CN"/>
        </w:rPr>
      </w:pPr>
      <w:bookmarkStart w:id="1303" w:name="_Toc196229533"/>
      <w:bookmarkStart w:id="1304" w:name="_Toc10454"/>
      <w:bookmarkStart w:id="1305" w:name="_Toc8535"/>
      <w:bookmarkStart w:id="1306" w:name="_Toc30593"/>
      <w:r>
        <w:rPr>
          <w:rFonts w:hint="eastAsia" w:cs="Arial"/>
          <w:szCs w:val="28"/>
          <w:lang w:val="en-US" w:eastAsia="zh-CN"/>
        </w:rPr>
        <w:t>5.16</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303"/>
      <w:bookmarkEnd w:id="1304"/>
      <w:bookmarkEnd w:id="1305"/>
      <w:bookmarkEnd w:id="1306"/>
    </w:p>
    <w:p>
      <w:pPr>
        <w:pStyle w:val="6"/>
        <w:keepNext/>
        <w:keepLines/>
        <w:pageBreakBefore w:val="0"/>
        <w:kinsoku/>
        <w:wordWrap/>
        <w:topLinePunct w:val="0"/>
        <w:bidi w:val="0"/>
        <w:rPr>
          <w:lang w:val="en-US" w:eastAsia="zh-CN"/>
        </w:rPr>
      </w:pPr>
      <w:bookmarkStart w:id="1307" w:name="_Toc196229534"/>
      <w:bookmarkStart w:id="1308" w:name="_Toc600"/>
      <w:bookmarkStart w:id="1309" w:name="_Toc26963"/>
      <w:bookmarkStart w:id="1310" w:name="_Toc1469"/>
      <w:r>
        <w:rPr>
          <w:rFonts w:hint="eastAsia"/>
          <w:lang w:eastAsia="zh-CN"/>
        </w:rPr>
        <w:t>5.16</w:t>
      </w:r>
      <w:r>
        <w:t>.2.</w:t>
      </w:r>
      <w:r>
        <w:rPr>
          <w:rFonts w:hint="eastAsia" w:eastAsia="宋体"/>
          <w:lang w:val="en-US" w:eastAsia="zh-CN"/>
        </w:rPr>
        <w:t>1</w:t>
      </w:r>
      <w:r>
        <w:tab/>
      </w:r>
      <w:r>
        <w:rPr>
          <w:lang w:eastAsia="zh-CN"/>
        </w:rPr>
        <w:t>UE co-existence studies</w:t>
      </w:r>
      <w:r>
        <w:rPr>
          <w:rFonts w:hint="eastAsia"/>
          <w:lang w:val="en-US" w:eastAsia="zh-CN"/>
        </w:rPr>
        <w:t xml:space="preserve"> for 2 bands UL</w:t>
      </w:r>
      <w:bookmarkEnd w:id="1307"/>
      <w:bookmarkEnd w:id="1308"/>
      <w:bookmarkEnd w:id="1309"/>
      <w:bookmarkEnd w:id="1310"/>
    </w:p>
    <w:p>
      <w:pPr>
        <w:keepNext/>
        <w:keepLines/>
        <w:pageBreakBefore w:val="0"/>
        <w:kinsoku/>
        <w:wordWrap/>
        <w:topLinePunct w:val="0"/>
        <w:bidi w:val="0"/>
        <w:spacing w:before="120" w:after="120"/>
      </w:pPr>
      <w:r>
        <w:t xml:space="preserve">Table </w:t>
      </w:r>
      <w:r>
        <w:rPr>
          <w:rFonts w:hint="eastAsia"/>
          <w:lang w:val="en-US" w:eastAsia="zh-CN"/>
        </w:rPr>
        <w:t>5.16</w:t>
      </w:r>
      <w:r>
        <w:rPr>
          <w:rFonts w:eastAsia="宋体"/>
          <w:lang w:val="en-US" w:eastAsia="zh-CN"/>
        </w:rPr>
        <w:t>.2.</w:t>
      </w:r>
      <w:r>
        <w:rPr>
          <w:rFonts w:hint="eastAsia" w:eastAsia="宋体"/>
          <w:lang w:val="en-US" w:eastAsia="zh-CN"/>
        </w:rPr>
        <w:t>1</w:t>
      </w:r>
      <w:r>
        <w:t>-</w:t>
      </w:r>
      <w:r>
        <w:rPr>
          <w:rFonts w:hint="eastAsia" w:eastAsia="宋体"/>
          <w:lang w:val="en-US" w:eastAsia="zh-CN"/>
        </w:rPr>
        <w:t>2</w:t>
      </w:r>
      <w:r>
        <w:t xml:space="preserve"> lists B</w:t>
      </w:r>
      <w:r>
        <w:rPr>
          <w:lang w:eastAsia="ja-JP"/>
        </w:rPr>
        <w:t xml:space="preserve">and </w:t>
      </w:r>
      <w:r>
        <w:rPr>
          <w:rFonts w:eastAsia="宋体"/>
          <w:lang w:val="en-US" w:eastAsia="zh-CN"/>
        </w:rPr>
        <w:t>n41</w:t>
      </w:r>
      <w:r>
        <w:rPr>
          <w:lang w:eastAsia="ja-JP"/>
        </w:rPr>
        <w:t xml:space="preserve"> </w:t>
      </w:r>
      <w:r>
        <w:t>+ B</w:t>
      </w:r>
      <w:r>
        <w:rPr>
          <w:lang w:eastAsia="ja-JP"/>
        </w:rPr>
        <w:t xml:space="preserve">and </w:t>
      </w:r>
      <w:r>
        <w:rPr>
          <w:rFonts w:eastAsia="宋体"/>
          <w:lang w:val="en-US" w:eastAsia="zh-CN"/>
        </w:rPr>
        <w:t>n78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n41</w:t>
      </w:r>
      <w:r>
        <w:rPr>
          <w:rFonts w:hint="eastAsia" w:eastAsia="宋体"/>
          <w:lang w:val="en-US" w:eastAsia="zh-CN"/>
        </w:rPr>
        <w:t>-</w:t>
      </w:r>
      <w:r>
        <w:t xml:space="preserve"> B</w:t>
      </w:r>
      <w:r>
        <w:rPr>
          <w:lang w:eastAsia="ja-JP"/>
        </w:rPr>
        <w:t xml:space="preserve">and </w:t>
      </w:r>
      <w:r>
        <w:rPr>
          <w:rFonts w:eastAsia="宋体"/>
          <w:lang w:val="en-US" w:eastAsia="zh-CN"/>
        </w:rPr>
        <w:t>n78. Note that this is TDD-TDD, so there’s no active RX during TX operation of both uplink bands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5.16</w:t>
      </w:r>
      <w:r>
        <w:rPr>
          <w:lang w:val="en-US" w:eastAsia="zh-CN"/>
        </w:rPr>
        <w:t>.2</w:t>
      </w:r>
      <w:r>
        <w:rPr>
          <w:lang w:val="en-US"/>
        </w:rPr>
        <w:t>.</w:t>
      </w:r>
      <w:r>
        <w:rPr>
          <w:rFonts w:hint="eastAsia"/>
          <w:lang w:val="en-US" w:eastAsia="zh-CN"/>
        </w:rPr>
        <w:t>1</w:t>
      </w:r>
      <w:r>
        <w:rPr>
          <w:lang w:val="en-US"/>
        </w:rPr>
        <w:t>-</w:t>
      </w:r>
      <w:r>
        <w:rPr>
          <w:rFonts w:hint="eastAsia"/>
          <w:lang w:val="en-US" w:eastAsia="zh-CN"/>
        </w:rPr>
        <w:t>2</w:t>
      </w:r>
      <w:r>
        <w:rPr>
          <w:lang w:val="en-US"/>
        </w:rPr>
        <w:t xml:space="preserve">: Band </w:t>
      </w:r>
      <w:r>
        <w:rPr>
          <w:lang w:val="en-US" w:eastAsia="zh-CN"/>
        </w:rPr>
        <w:t>n41</w:t>
      </w:r>
      <w:r>
        <w:rPr>
          <w:lang w:val="en-US"/>
        </w:rPr>
        <w:t xml:space="preserve"> and Band </w:t>
      </w:r>
      <w:r>
        <w:rPr>
          <w:lang w:val="en-US" w:eastAsia="zh-CN"/>
        </w:rPr>
        <w:t>n78</w:t>
      </w:r>
      <w:r>
        <w:rPr>
          <w:rFonts w:hint="eastAsia"/>
          <w:lang w:val="en-US" w:eastAsia="zh-CN"/>
        </w:rPr>
        <w:t xml:space="preserve"> for 3CC </w:t>
      </w:r>
      <w:r>
        <w:rPr>
          <w:lang w:val="en-US" w:eastAsia="zh-CN"/>
        </w:rPr>
        <w:t>U</w:t>
      </w:r>
      <w:r>
        <w:rPr>
          <w:lang w:val="en-US"/>
        </w:rPr>
        <w:t>L IMD products</w:t>
      </w:r>
    </w:p>
    <w:tbl>
      <w:tblPr>
        <w:tblStyle w:val="89"/>
        <w:tblW w:w="10120" w:type="dxa"/>
        <w:jc w:val="center"/>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330" w:hRule="atLeast"/>
          <w:jc w:val="center"/>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Band / CA</w:t>
            </w:r>
            <w:r>
              <w:rPr>
                <w:rFonts w:ascii="Arial" w:hAnsi="Arial" w:cs="Arial"/>
                <w:b/>
                <w:bCs/>
                <w:sz w:val="18"/>
                <w:szCs w:val="18"/>
                <w:vertAlign w:val="superscript"/>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CA_n78B/C</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330" w:hRule="atLeast"/>
          <w:jc w:val="center"/>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w:t>
            </w:r>
          </w:p>
        </w:tc>
      </w:tr>
      <w:tr>
        <w:tblPrEx>
          <w:tblCellMar>
            <w:top w:w="0" w:type="dxa"/>
            <w:left w:w="108" w:type="dxa"/>
            <w:bottom w:w="0" w:type="dxa"/>
            <w:right w:w="108" w:type="dxa"/>
          </w:tblCellMar>
        </w:tblPrEx>
        <w:trPr>
          <w:trHeight w:val="330" w:hRule="atLeast"/>
          <w:jc w:val="center"/>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0 -200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2296-2496</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2690-2890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i/>
                <w:iCs/>
              </w:rPr>
            </w:pPr>
            <w:r>
              <w:rPr>
                <w:rFonts w:ascii="Arial" w:hAnsi="Arial" w:cs="Arial"/>
              </w:rPr>
              <w:t>TDD-TDD combination so no RX bands are impacted.</w:t>
            </w:r>
          </w:p>
        </w:tc>
      </w:tr>
      <w:tr>
        <w:tblPrEx>
          <w:tblCellMar>
            <w:top w:w="0" w:type="dxa"/>
            <w:left w:w="108" w:type="dxa"/>
            <w:bottom w:w="0" w:type="dxa"/>
            <w:right w:w="108" w:type="dxa"/>
          </w:tblCellMar>
        </w:tblPrEx>
        <w:trPr>
          <w:trHeight w:val="330" w:hRule="atLeast"/>
          <w:jc w:val="center"/>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ind w:left="945" w:hanging="945" w:hangingChars="525"/>
              <w:rPr>
                <w:rFonts w:cs="Arial"/>
                <w:szCs w:val="18"/>
              </w:rPr>
            </w:pPr>
            <w:r>
              <w:t>NOTE 2: For contiguous intra-band ULCA, the minimum and maximum separation BW are 0MHz and Min(fy_high-fy_low,  maximum aggregated BW) respectively.</w:t>
            </w:r>
          </w:p>
        </w:tc>
      </w:tr>
    </w:tbl>
    <w:p>
      <w:pPr>
        <w:pStyle w:val="6"/>
        <w:keepNext/>
        <w:keepLines/>
        <w:pageBreakBefore w:val="0"/>
        <w:kinsoku/>
        <w:wordWrap/>
        <w:topLinePunct w:val="0"/>
        <w:bidi w:val="0"/>
        <w:rPr>
          <w:rFonts w:cs="Arial"/>
          <w:szCs w:val="22"/>
          <w:lang w:val="en-US" w:eastAsia="zh-CN"/>
        </w:rPr>
      </w:pPr>
      <w:bookmarkStart w:id="1311" w:name="_Toc196229535"/>
      <w:bookmarkStart w:id="1312" w:name="_Toc23863"/>
      <w:bookmarkStart w:id="1313" w:name="_Toc3154"/>
      <w:bookmarkStart w:id="1314" w:name="_Toc9249"/>
      <w:r>
        <w:rPr>
          <w:rFonts w:hint="eastAsia" w:eastAsia="宋体"/>
          <w:lang w:eastAsia="zh-CN"/>
        </w:rPr>
        <w:t>5.16</w:t>
      </w:r>
      <w:r>
        <w:t>.2.</w:t>
      </w:r>
      <w:r>
        <w:rPr>
          <w:rFonts w:hint="eastAsia" w:eastAsia="宋体"/>
          <w:lang w:val="en-US" w:eastAsia="zh-CN"/>
        </w:rPr>
        <w:t>2</w:t>
      </w:r>
      <w:r>
        <w:tab/>
      </w:r>
      <w:r>
        <w:rPr>
          <w:rFonts w:cs="Arial"/>
          <w:szCs w:val="22"/>
          <w:lang w:val="en-US" w:eastAsia="zh-CN"/>
        </w:rPr>
        <w:t>REFSENS requirements</w:t>
      </w:r>
      <w:bookmarkEnd w:id="1311"/>
      <w:bookmarkEnd w:id="1312"/>
      <w:bookmarkEnd w:id="1313"/>
      <w:bookmarkEnd w:id="1314"/>
    </w:p>
    <w:p>
      <w:pPr>
        <w:keepNext/>
        <w:keepLines/>
        <w:pageBreakBefore w:val="0"/>
        <w:kinsoku/>
        <w:wordWrap/>
        <w:topLinePunct w:val="0"/>
        <w:bidi w:val="0"/>
        <w:rPr>
          <w:bCs/>
        </w:rPr>
      </w:pPr>
      <w:r>
        <w:rPr>
          <w:bCs/>
        </w:rPr>
        <w:t>No impact on Refsens in inter-band ULCA for these TDD bands.</w:t>
      </w:r>
    </w:p>
    <w:p>
      <w:pPr>
        <w:pStyle w:val="4"/>
        <w:keepNext/>
        <w:keepLines/>
        <w:pageBreakBefore w:val="0"/>
        <w:kinsoku/>
        <w:wordWrap/>
        <w:topLinePunct w:val="0"/>
        <w:bidi w:val="0"/>
        <w:rPr>
          <w:lang w:eastAsia="zh-CN"/>
        </w:rPr>
      </w:pPr>
      <w:bookmarkStart w:id="1315" w:name="_Toc5048"/>
      <w:bookmarkStart w:id="1316" w:name="_Toc16239"/>
      <w:bookmarkStart w:id="1317" w:name="_Toc983"/>
      <w:bookmarkStart w:id="1318" w:name="_Toc7686"/>
      <w:bookmarkStart w:id="1319" w:name="_Toc13123"/>
      <w:bookmarkStart w:id="1320" w:name="_Toc196229536"/>
      <w:bookmarkStart w:id="1321" w:name="_Toc21057"/>
      <w:bookmarkStart w:id="1322" w:name="_Toc11168"/>
      <w:r>
        <w:rPr>
          <w:rFonts w:hint="eastAsia"/>
          <w:lang w:eastAsia="zh-CN"/>
        </w:rPr>
        <w:t>5.17</w:t>
      </w:r>
      <w:r>
        <w:rPr>
          <w:rFonts w:hint="eastAsia"/>
          <w:lang w:eastAsia="zh-CN"/>
        </w:rPr>
        <w:tab/>
      </w:r>
      <w:r>
        <w:rPr>
          <w:rFonts w:hint="eastAsia"/>
          <w:lang w:eastAsia="zh-CN"/>
        </w:rPr>
        <w:t>CA_n71-n78</w:t>
      </w:r>
      <w:bookmarkEnd w:id="1315"/>
      <w:bookmarkEnd w:id="1316"/>
      <w:bookmarkEnd w:id="1317"/>
      <w:bookmarkEnd w:id="1318"/>
      <w:bookmarkEnd w:id="1319"/>
      <w:bookmarkEnd w:id="1320"/>
      <w:bookmarkEnd w:id="1321"/>
      <w:bookmarkEnd w:id="1322"/>
    </w:p>
    <w:p>
      <w:pPr>
        <w:pStyle w:val="5"/>
        <w:keepNext/>
        <w:keepLines/>
        <w:pageBreakBefore w:val="0"/>
        <w:kinsoku/>
        <w:wordWrap/>
        <w:topLinePunct w:val="0"/>
        <w:bidi w:val="0"/>
        <w:rPr>
          <w:rFonts w:cs="Arial"/>
          <w:szCs w:val="28"/>
          <w:lang w:val="en-US" w:eastAsia="zh-CN"/>
        </w:rPr>
      </w:pPr>
      <w:bookmarkStart w:id="1323" w:name="_Toc965"/>
      <w:bookmarkStart w:id="1324" w:name="_Toc196229537"/>
      <w:bookmarkStart w:id="1325" w:name="_Toc15055"/>
      <w:bookmarkStart w:id="1326" w:name="_Toc29519"/>
      <w:r>
        <w:rPr>
          <w:rFonts w:hint="eastAsia" w:eastAsia="宋体"/>
          <w:lang w:eastAsia="zh-CN"/>
        </w:rPr>
        <w:t>5.17</w:t>
      </w:r>
      <w:r>
        <w:t>.1</w:t>
      </w:r>
      <w:r>
        <w:tab/>
      </w:r>
      <w:r>
        <w:rPr>
          <w:rFonts w:cs="Arial"/>
          <w:szCs w:val="28"/>
          <w:lang w:val="en-US" w:eastAsia="zh-CN"/>
        </w:rPr>
        <w:t>Common for 1 band UL and 2 bands UL CA</w:t>
      </w:r>
      <w:bookmarkEnd w:id="1323"/>
      <w:bookmarkEnd w:id="1324"/>
      <w:bookmarkEnd w:id="1325"/>
      <w:bookmarkEnd w:id="1326"/>
    </w:p>
    <w:p>
      <w:pPr>
        <w:pStyle w:val="6"/>
        <w:keepNext/>
        <w:keepLines/>
        <w:pageBreakBefore w:val="0"/>
        <w:kinsoku/>
        <w:wordWrap/>
        <w:topLinePunct w:val="0"/>
        <w:bidi w:val="0"/>
      </w:pPr>
      <w:bookmarkStart w:id="1327" w:name="_Toc3979"/>
      <w:bookmarkStart w:id="1328" w:name="_Toc196229538"/>
      <w:bookmarkStart w:id="1329" w:name="_Toc9043"/>
      <w:bookmarkStart w:id="1330" w:name="_Toc31369"/>
      <w:r>
        <w:rPr>
          <w:rFonts w:hint="eastAsia"/>
          <w:lang w:eastAsia="zh-CN"/>
        </w:rPr>
        <w:t>5.17</w:t>
      </w:r>
      <w:r>
        <w:t>.1.1</w:t>
      </w:r>
      <w:r>
        <w:tab/>
      </w:r>
      <w:r>
        <w:rPr>
          <w:lang w:eastAsia="zh-CN"/>
        </w:rPr>
        <w:t>Operating bands for CA</w:t>
      </w:r>
      <w:bookmarkEnd w:id="1327"/>
      <w:bookmarkEnd w:id="1328"/>
      <w:bookmarkEnd w:id="1329"/>
      <w:bookmarkEnd w:id="1330"/>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5.17</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420" w:type="dxa"/>
        <w:jc w:val="center"/>
        <w:tblLayout w:type="autofit"/>
        <w:tblCellMar>
          <w:top w:w="0" w:type="dxa"/>
          <w:left w:w="108" w:type="dxa"/>
          <w:bottom w:w="0" w:type="dxa"/>
          <w:right w:w="108" w:type="dxa"/>
        </w:tblCellMar>
      </w:tblPr>
      <w:tblGrid>
        <w:gridCol w:w="666"/>
        <w:gridCol w:w="2557"/>
        <w:gridCol w:w="2558"/>
        <w:gridCol w:w="1639"/>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557"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(UL) band</w:t>
            </w:r>
          </w:p>
        </w:tc>
        <w:tc>
          <w:tcPr>
            <w:tcW w:w="2558"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Downlink (DL) band</w:t>
            </w:r>
          </w:p>
        </w:tc>
        <w:tc>
          <w:tcPr>
            <w:tcW w:w="1639"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Duplex</w:t>
            </w:r>
          </w:p>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mode</w:t>
            </w:r>
          </w:p>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receive / UE transmit</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transmit / UE receive</w:t>
            </w:r>
          </w:p>
        </w:tc>
        <w:tc>
          <w:tcPr>
            <w:tcW w:w="1639" w:type="dxa"/>
            <w:vMerge w:val="continue"/>
            <w:tcBorders>
              <w:left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639"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n71</w:t>
            </w: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6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n78</w:t>
            </w: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c>
          <w:tcPr>
            <w:tcW w:w="16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TDD</w:t>
            </w:r>
          </w:p>
        </w:tc>
      </w:tr>
    </w:tbl>
    <w:p>
      <w:pPr>
        <w:pStyle w:val="114"/>
        <w:keepNext/>
        <w:keepLines/>
        <w:pageBreakBefore w:val="0"/>
        <w:kinsoku/>
        <w:wordWrap/>
        <w:topLinePunct w:val="0"/>
        <w:bidi w:val="0"/>
      </w:pPr>
    </w:p>
    <w:p>
      <w:pPr>
        <w:pStyle w:val="6"/>
        <w:keepNext/>
        <w:keepLines/>
        <w:pageBreakBefore w:val="0"/>
        <w:kinsoku/>
        <w:wordWrap/>
        <w:topLinePunct w:val="0"/>
        <w:bidi w:val="0"/>
        <w:rPr>
          <w:rFonts w:cs="Arial"/>
          <w:lang w:eastAsia="zh-CN"/>
        </w:rPr>
      </w:pPr>
      <w:bookmarkStart w:id="1331" w:name="_Toc11832"/>
      <w:bookmarkStart w:id="1332" w:name="_Toc196229539"/>
      <w:bookmarkStart w:id="1333" w:name="_Toc30193"/>
      <w:bookmarkStart w:id="1334" w:name="_Toc13450"/>
      <w:r>
        <w:rPr>
          <w:rFonts w:hint="eastAsia" w:cs="Arial"/>
          <w:lang w:eastAsia="zh-CN"/>
        </w:rPr>
        <w:t>5.17</w:t>
      </w:r>
      <w:r>
        <w:rPr>
          <w:rFonts w:cs="Arial"/>
          <w:lang w:eastAsia="zh-CN"/>
        </w:rPr>
        <w:t>.1.2</w:t>
      </w:r>
      <w:r>
        <w:rPr>
          <w:rFonts w:cs="Arial"/>
          <w:lang w:eastAsia="zh-CN"/>
        </w:rPr>
        <w:tab/>
      </w:r>
      <w:r>
        <w:rPr>
          <w:rFonts w:cs="Arial"/>
          <w:lang w:eastAsia="zh-CN"/>
        </w:rPr>
        <w:t>Channel bandwidths per operating band for CA</w:t>
      </w:r>
      <w:bookmarkEnd w:id="1331"/>
      <w:bookmarkEnd w:id="1332"/>
      <w:bookmarkEnd w:id="1333"/>
      <w:bookmarkEnd w:id="1334"/>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5.17</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CA_n71A-n78C</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CA_n78C</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CA_n71A-n78A</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CA_n71A-n78C</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n71</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5, 10, 15, 20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n78</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CA_n78C_BCS4 &amp;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rFonts w:cs="Arial"/>
          <w:szCs w:val="24"/>
          <w:lang w:val="en-US" w:eastAsia="zh-CN"/>
        </w:rPr>
      </w:pPr>
      <w:bookmarkStart w:id="1335" w:name="_Toc10593"/>
      <w:bookmarkStart w:id="1336" w:name="_Toc196229540"/>
      <w:bookmarkStart w:id="1337" w:name="_Toc26322"/>
      <w:bookmarkStart w:id="1338" w:name="_Toc10086"/>
      <w:r>
        <w:rPr>
          <w:rFonts w:hint="eastAsia" w:cs="Arial"/>
          <w:lang w:eastAsia="zh-CN"/>
        </w:rPr>
        <w:t>5.17</w:t>
      </w:r>
      <w:r>
        <w:rPr>
          <w:rFonts w:cs="Arial"/>
          <w:lang w:eastAsia="zh-CN"/>
        </w:rPr>
        <w:t>.1.3</w:t>
      </w:r>
      <w:r>
        <w:rPr>
          <w:rFonts w:cs="Arial"/>
          <w:lang w:eastAsia="zh-CN"/>
        </w:rPr>
        <w:tab/>
      </w:r>
      <w:r>
        <w:rPr>
          <w:rFonts w:cs="Arial"/>
          <w:szCs w:val="24"/>
          <w:lang w:eastAsia="zh-CN"/>
        </w:rPr>
        <w:t>UE co-existence studies</w:t>
      </w:r>
      <w:r>
        <w:rPr>
          <w:rFonts w:hint="eastAsia" w:cs="Arial"/>
          <w:szCs w:val="24"/>
          <w:lang w:val="en-US" w:eastAsia="zh-CN"/>
        </w:rPr>
        <w:t xml:space="preserve"> for 1 band UL</w:t>
      </w:r>
      <w:bookmarkEnd w:id="1335"/>
      <w:bookmarkEnd w:id="1336"/>
      <w:bookmarkEnd w:id="1337"/>
      <w:bookmarkEnd w:id="1338"/>
    </w:p>
    <w:p>
      <w:pPr>
        <w:keepNext/>
        <w:keepLines/>
        <w:pageBreakBefore w:val="0"/>
        <w:kinsoku/>
        <w:wordWrap/>
        <w:topLinePunct w:val="0"/>
        <w:bidi w:val="0"/>
        <w:rPr>
          <w:rFonts w:eastAsia="MS Mincho"/>
          <w:lang w:eastAsia="zh-CN"/>
        </w:rPr>
      </w:pPr>
      <w:r>
        <w:rPr>
          <w:rFonts w:eastAsia="MS Mincho"/>
          <w:lang w:eastAsia="zh-CN"/>
        </w:rPr>
        <w:t>UL studies have been completed for CA_n71A-n78A, but the intra-band non-contiguous ULCA must be analyzed for impact into the other FDD band.</w:t>
      </w: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5.17</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5.17.1.3-3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1300" w:type="dxa"/>
        <w:jc w:val="center"/>
        <w:tblLayout w:type="autofit"/>
        <w:tblCellMar>
          <w:top w:w="0" w:type="dxa"/>
          <w:left w:w="108" w:type="dxa"/>
          <w:bottom w:w="0" w:type="dxa"/>
          <w:right w:w="108" w:type="dxa"/>
        </w:tblCellMar>
      </w:tblPr>
      <w:tblGrid>
        <w:gridCol w:w="1440"/>
        <w:gridCol w:w="2240"/>
        <w:gridCol w:w="2160"/>
        <w:gridCol w:w="771"/>
        <w:gridCol w:w="2277"/>
        <w:gridCol w:w="2412"/>
      </w:tblGrid>
      <w:tr>
        <w:tblPrEx>
          <w:tblCellMar>
            <w:top w:w="0" w:type="dxa"/>
            <w:left w:w="108" w:type="dxa"/>
            <w:bottom w:w="0" w:type="dxa"/>
            <w:right w:w="108" w:type="dxa"/>
          </w:tblCellMar>
        </w:tblPrEx>
        <w:trPr>
          <w:trHeight w:val="330"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All in MHz</w:t>
            </w:r>
          </w:p>
        </w:tc>
        <w:tc>
          <w:tcPr>
            <w:tcW w:w="224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1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BB IMD range</w:t>
            </w:r>
            <w:r>
              <w:rPr>
                <w:rFonts w:ascii="Arial" w:hAnsi="Arial" w:cs="Arial"/>
                <w:b/>
                <w:bCs/>
                <w:sz w:val="18"/>
                <w:szCs w:val="18"/>
                <w:vertAlign w:val="superscript"/>
              </w:rPr>
              <w:t>3</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n78 fUL</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3800</w:t>
            </w:r>
          </w:p>
        </w:tc>
        <w:tc>
          <w:tcPr>
            <w:tcW w:w="771"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 fDL</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c>
          <w:tcPr>
            <w:tcW w:w="771"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27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12"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14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Minimum </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Maximum </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Max2CCBW</w:t>
            </w:r>
          </w:p>
        </w:tc>
      </w:tr>
      <w:tr>
        <w:tblPrEx>
          <w:tblCellMar>
            <w:top w:w="0" w:type="dxa"/>
            <w:left w:w="108" w:type="dxa"/>
            <w:bottom w:w="0" w:type="dxa"/>
            <w:right w:w="108" w:type="dxa"/>
          </w:tblCellMar>
        </w:tblPrEx>
        <w:trPr>
          <w:trHeight w:val="330" w:hRule="atLeast"/>
          <w:jc w:val="center"/>
        </w:trPr>
        <w:tc>
          <w:tcPr>
            <w:tcW w:w="14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(1-1)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200</w:t>
            </w:r>
          </w:p>
        </w:tc>
      </w:tr>
      <w:tr>
        <w:tblPrEx>
          <w:tblCellMar>
            <w:top w:w="0" w:type="dxa"/>
            <w:left w:w="108" w:type="dxa"/>
            <w:bottom w:w="0" w:type="dxa"/>
            <w:right w:w="108" w:type="dxa"/>
          </w:tblCellMar>
        </w:tblPrEx>
        <w:trPr>
          <w:trHeight w:val="330" w:hRule="atLeast"/>
          <w:jc w:val="center"/>
        </w:trPr>
        <w:tc>
          <w:tcPr>
            <w:tcW w:w="584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UL IMD range</w:t>
            </w:r>
            <w:r>
              <w:rPr>
                <w:rFonts w:ascii="Arial" w:hAnsi="Arial" w:cs="Arial"/>
                <w:b/>
                <w:bCs/>
                <w:sz w:val="18"/>
                <w:szCs w:val="18"/>
                <w:vertAlign w:val="superscript"/>
              </w:rPr>
              <w:t>2</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IMD4</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140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IMD6</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3*Max2CCBW</w:t>
            </w:r>
          </w:p>
        </w:tc>
      </w:tr>
      <w:tr>
        <w:tblPrEx>
          <w:tblCellMar>
            <w:top w:w="0" w:type="dxa"/>
            <w:left w:w="108" w:type="dxa"/>
            <w:bottom w:w="0" w:type="dxa"/>
            <w:right w:w="108" w:type="dxa"/>
          </w:tblCellMar>
        </w:tblPrEx>
        <w:trPr>
          <w:trHeight w:val="375"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4000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IMD5</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fULlow-2*Max2CCLBW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fULhigh+2*Max2CCBW</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H2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(3-2)</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c>
          <w:tcPr>
            <w:tcW w:w="77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IMD7</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fULlow-3*Max2CCBW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fULhigh+3*Max2CCBW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IMD4</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2*fULlow-Max2CCBW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2*fULhigh+Max2CCBW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4400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6400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7800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IMD9</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fULlow-4*Max2CCBW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fULhigh+4*Max2CCBW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IMD6</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2*fULlow-2*Max2CCBW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2*fULhigh+2*Max2CCBW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(5-4)</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6200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8000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IMD11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fULlow-5*Max2CCBW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fULhigh+5*Max2CCBW</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H3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0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(6-5)</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4800</w:t>
            </w:r>
          </w:p>
        </w:tc>
        <w:tc>
          <w:tcPr>
            <w:tcW w:w="77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IMD13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fULlow-6*Max2CCBW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fULhigh+6*Max2CCBW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IMD5</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3*fULlow-Max2CCBW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3*fULhigh+Max2CCBW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(7-6)</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9700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11600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986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issues found</w:t>
            </w:r>
          </w:p>
        </w:tc>
      </w:tr>
      <w:tr>
        <w:tblPrEx>
          <w:tblCellMar>
            <w:top w:w="0" w:type="dxa"/>
            <w:left w:w="108" w:type="dxa"/>
            <w:bottom w:w="0" w:type="dxa"/>
            <w:right w:w="108" w:type="dxa"/>
          </w:tblCellMar>
        </w:tblPrEx>
        <w:trPr>
          <w:trHeight w:val="330" w:hRule="atLeast"/>
          <w:jc w:val="center"/>
        </w:trPr>
        <w:tc>
          <w:tcPr>
            <w:tcW w:w="1130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2CCBW is the instantaneous transmit bandwidth of the two intra-band UL CCs:</w:t>
            </w:r>
            <w:r>
              <w:br w:type="textWrapping"/>
            </w:r>
            <w:r>
              <w:t xml:space="preserve">                - The minimum 2CCBW for contiguous / non-contiguous intra-band ULCA is 0 / minimum UL channel bandwidth</w:t>
            </w:r>
            <w:r>
              <w:br w:type="textWrapping"/>
            </w:r>
            <w:r>
              <w:t xml:space="preserve">                - The maximum 2CCBW for contiguous / non-contiguous ULCA is Min(maximum aggregated bandwidth / maximum </w:t>
            </w:r>
            <w:r>
              <w:br w:type="textWrapping"/>
            </w:r>
            <w:r>
              <w:t xml:space="preserve">                separation bandwidth(600MHz),fULhigh-fULlow)</w:t>
            </w:r>
          </w:p>
          <w:p>
            <w:pPr>
              <w:pStyle w:val="120"/>
              <w:keepNext/>
              <w:keepLines/>
              <w:pageBreakBefore w:val="0"/>
              <w:kinsoku/>
              <w:wordWrap/>
              <w:topLinePunct w:val="0"/>
              <w:bidi w:val="0"/>
            </w:pPr>
            <w:r>
              <w:t>NOTE 2: The close to UL IMD range is the most critical when the victim DL band in proximity to the UL band:</w:t>
            </w:r>
            <w:r>
              <w:br w:type="textWrapping"/>
            </w:r>
            <w:r>
              <w:t xml:space="preserve">                - For contiguous/non-contiguous intra-band ULCA within a TDD band, IMD order up to 9/7 should be considered and MPR</w:t>
            </w:r>
            <w:r>
              <w:rPr>
                <w:rFonts w:hint="eastAsia" w:eastAsia="宋体"/>
                <w:lang w:val="en-US" w:eastAsia="zh-CN"/>
              </w:rPr>
              <w:t>n</w:t>
            </w:r>
            <w:r>
              <w:t>assumed</w:t>
            </w:r>
            <w:r>
              <w:br w:type="textWrapping"/>
            </w:r>
            <w:r>
              <w:t xml:space="preserve">               - For intra-band ULCA within a FDD band, IMD order up to 13 should be considered for bands in the same band group and</w:t>
            </w:r>
            <w:r>
              <w:rPr>
                <w:rFonts w:hint="eastAsia" w:eastAsia="宋体"/>
                <w:lang w:val="en-US" w:eastAsia="zh-CN"/>
              </w:rPr>
              <w:t xml:space="preserve"> </w:t>
            </w:r>
            <w:r>
              <w:t>MPR is not assumed. If justified by poor filtering performance, higher order IMD may need to be specified.</w:t>
            </w:r>
          </w:p>
          <w:p>
            <w:pPr>
              <w:pStyle w:val="120"/>
              <w:keepNext/>
              <w:keepLines/>
              <w:pageBreakBefore w:val="0"/>
              <w:kinsoku/>
              <w:wordWrap/>
              <w:topLinePunct w:val="0"/>
              <w:bidi w:val="0"/>
            </w:pPr>
            <w:r>
              <w:t>NOTE 3:  The BB IMD range should only be considered if the DL band is below the UL band and for non-contiguous ULCA within a</w:t>
            </w:r>
            <w:r>
              <w:br w:type="textWrapping"/>
            </w:r>
            <w:r>
              <w:t xml:space="preserve"> TDD band &gt;3GHz (assuming CA with 450MHz bands is not considered)</w:t>
            </w:r>
            <w:r>
              <w:br w:type="textWrapping"/>
            </w:r>
            <w:r>
              <w:t xml:space="preserve">                - IMD2 is not considered assuming CA with 450MHz bands is not considered</w:t>
            </w:r>
            <w:r>
              <w:br w:type="textWrapping"/>
            </w:r>
            <w:r>
              <w:t xml:space="preserve">                - IMD4 is considered for FDD or SimRx/Tx TDD bands &lt;1GHz</w:t>
            </w:r>
            <w:r>
              <w:br w:type="textWrapping"/>
            </w:r>
            <w:r>
              <w:t xml:space="preserve">                - IMD6 is considered for FDD or SimRx/Tx TDD bands &lt;1.68GHz</w:t>
            </w:r>
          </w:p>
          <w:p>
            <w:pPr>
              <w:pStyle w:val="120"/>
              <w:keepNext/>
              <w:keepLines/>
              <w:pageBreakBefore w:val="0"/>
              <w:kinsoku/>
              <w:wordWrap/>
              <w:topLinePunct w:val="0"/>
              <w:bidi w:val="0"/>
              <w:rPr>
                <w:rFonts w:cs="Arial"/>
                <w:szCs w:val="18"/>
              </w:rPr>
            </w:pPr>
            <w:r>
              <w:t>NOTE 4:  The harmonic 2 and 3 IMD ranges should only be considered if the DL band is above the UL band</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spacing w:after="120"/>
        <w:ind w:left="1417" w:hanging="1417"/>
      </w:pPr>
      <w:bookmarkStart w:id="1339" w:name="_Toc196229541"/>
      <w:bookmarkStart w:id="1340" w:name="_Toc12119"/>
      <w:bookmarkStart w:id="1341" w:name="_Toc24029"/>
      <w:bookmarkStart w:id="1342" w:name="_Toc19626"/>
      <w:r>
        <w:rPr>
          <w:rFonts w:hint="eastAsia" w:eastAsia="宋体"/>
          <w:lang w:eastAsia="zh-CN"/>
        </w:rPr>
        <w:t>5.17</w:t>
      </w:r>
      <w:r>
        <w:t>.1.</w:t>
      </w:r>
      <w:r>
        <w:rPr>
          <w:rFonts w:hint="eastAsia"/>
          <w:lang w:val="en-US" w:eastAsia="zh-CN"/>
        </w:rPr>
        <w:t>4</w:t>
      </w:r>
      <w:r>
        <w:tab/>
      </w:r>
      <w:r>
        <w:rPr>
          <w:lang w:val="en-US" w:eastAsia="zh-CN"/>
        </w:rPr>
        <w:t>∆TIB,c and ∆RIB,c values</w:t>
      </w:r>
      <w:bookmarkEnd w:id="1339"/>
      <w:bookmarkEnd w:id="1340"/>
      <w:bookmarkEnd w:id="1341"/>
      <w:bookmarkEnd w:id="1342"/>
    </w:p>
    <w:p>
      <w:pPr>
        <w:keepNext/>
        <w:keepLines/>
        <w:pageBreakBefore w:val="0"/>
        <w:kinsoku/>
        <w:wordWrap/>
        <w:topLinePunct w:val="0"/>
        <w:bidi w:val="0"/>
      </w:pPr>
      <w:r>
        <w:t>Not relevant.</w:t>
      </w:r>
    </w:p>
    <w:p>
      <w:pPr>
        <w:pStyle w:val="6"/>
        <w:keepNext/>
        <w:keepLines/>
        <w:pageBreakBefore w:val="0"/>
        <w:kinsoku/>
        <w:wordWrap/>
        <w:topLinePunct w:val="0"/>
        <w:bidi w:val="0"/>
        <w:spacing w:after="120"/>
        <w:ind w:left="1417" w:hanging="1417"/>
        <w:rPr>
          <w:rFonts w:cs="Arial"/>
          <w:szCs w:val="22"/>
          <w:lang w:val="en-US" w:eastAsia="zh-CN"/>
        </w:rPr>
      </w:pPr>
      <w:bookmarkStart w:id="1343" w:name="_Toc196229542"/>
      <w:bookmarkStart w:id="1344" w:name="_Toc3058"/>
      <w:bookmarkStart w:id="1345" w:name="_Toc17472"/>
      <w:bookmarkStart w:id="1346" w:name="_Toc517"/>
      <w:r>
        <w:rPr>
          <w:rFonts w:hint="eastAsia" w:eastAsia="宋体"/>
          <w:lang w:eastAsia="zh-CN"/>
        </w:rPr>
        <w:t>5.17</w:t>
      </w:r>
      <w:r>
        <w:t>.1.5</w:t>
      </w:r>
      <w:r>
        <w:tab/>
      </w:r>
      <w:r>
        <w:rPr>
          <w:rFonts w:cs="Arial"/>
          <w:szCs w:val="22"/>
          <w:lang w:val="en-US" w:eastAsia="zh-CN"/>
        </w:rPr>
        <w:t>REFSENS requirements</w:t>
      </w:r>
      <w:bookmarkEnd w:id="1343"/>
      <w:bookmarkEnd w:id="1344"/>
      <w:bookmarkEnd w:id="1345"/>
      <w:bookmarkEnd w:id="1346"/>
    </w:p>
    <w:p>
      <w:pPr>
        <w:keepNext/>
        <w:keepLines/>
        <w:pageBreakBefore w:val="0"/>
        <w:kinsoku/>
        <w:wordWrap/>
        <w:topLinePunct w:val="0"/>
        <w:bidi w:val="0"/>
      </w:pPr>
      <w:r>
        <w:t>Not relevant.</w:t>
      </w:r>
    </w:p>
    <w:p>
      <w:pPr>
        <w:pStyle w:val="6"/>
        <w:keepNext/>
        <w:keepLines/>
        <w:pageBreakBefore w:val="0"/>
        <w:kinsoku/>
        <w:wordWrap/>
        <w:topLinePunct w:val="0"/>
        <w:bidi w:val="0"/>
      </w:pPr>
      <w:bookmarkStart w:id="1347" w:name="_Toc14154"/>
      <w:bookmarkStart w:id="1348" w:name="_Toc10700"/>
      <w:bookmarkStart w:id="1349" w:name="_Toc196229543"/>
      <w:bookmarkStart w:id="1350" w:name="_Toc22123"/>
      <w:r>
        <w:rPr>
          <w:rFonts w:hint="eastAsia" w:eastAsia="宋体"/>
          <w:lang w:eastAsia="zh-CN"/>
        </w:rPr>
        <w:t>5.17</w:t>
      </w:r>
      <w:r>
        <w:t>.1.6</w:t>
      </w:r>
      <w:r>
        <w:tab/>
      </w:r>
      <w:r>
        <w:rPr>
          <w:lang w:val="en-US" w:eastAsia="zh-CN"/>
        </w:rPr>
        <w:t>OOB blocking exception requirements</w:t>
      </w:r>
      <w:bookmarkEnd w:id="1347"/>
      <w:bookmarkEnd w:id="1348"/>
      <w:bookmarkEnd w:id="1349"/>
      <w:bookmarkEnd w:id="1350"/>
    </w:p>
    <w:p>
      <w:pPr>
        <w:keepNext/>
        <w:keepLines/>
        <w:pageBreakBefore w:val="0"/>
        <w:kinsoku/>
        <w:wordWrap/>
        <w:topLinePunct w:val="0"/>
        <w:bidi w:val="0"/>
      </w:pPr>
      <w:r>
        <w:t>Not relevant.</w:t>
      </w:r>
    </w:p>
    <w:p>
      <w:pPr>
        <w:pStyle w:val="5"/>
        <w:keepNext/>
        <w:keepLines/>
        <w:pageBreakBefore w:val="0"/>
        <w:kinsoku/>
        <w:wordWrap/>
        <w:topLinePunct w:val="0"/>
        <w:bidi w:val="0"/>
        <w:rPr>
          <w:rFonts w:cs="Arial"/>
          <w:szCs w:val="28"/>
          <w:lang w:val="en-US" w:eastAsia="zh-CN"/>
        </w:rPr>
      </w:pPr>
      <w:bookmarkStart w:id="1351" w:name="_Toc32065"/>
      <w:bookmarkStart w:id="1352" w:name="_Toc196229544"/>
      <w:bookmarkStart w:id="1353" w:name="_Toc3051"/>
      <w:bookmarkStart w:id="1354" w:name="_Toc4100"/>
      <w:r>
        <w:rPr>
          <w:rFonts w:hint="eastAsia" w:cs="Arial"/>
          <w:szCs w:val="28"/>
          <w:lang w:val="en-US" w:eastAsia="zh-CN"/>
        </w:rPr>
        <w:t>5.17</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351"/>
      <w:bookmarkEnd w:id="1352"/>
      <w:bookmarkEnd w:id="1353"/>
      <w:bookmarkEnd w:id="1354"/>
    </w:p>
    <w:p>
      <w:pPr>
        <w:pStyle w:val="6"/>
        <w:keepNext/>
        <w:keepLines/>
        <w:pageBreakBefore w:val="0"/>
        <w:kinsoku/>
        <w:wordWrap/>
        <w:topLinePunct w:val="0"/>
        <w:bidi w:val="0"/>
      </w:pPr>
      <w:bookmarkStart w:id="1355" w:name="_Toc25527"/>
      <w:bookmarkStart w:id="1356" w:name="_Toc196229545"/>
      <w:bookmarkStart w:id="1357" w:name="_Toc25542"/>
      <w:bookmarkStart w:id="1358" w:name="_Toc16970"/>
      <w:r>
        <w:rPr>
          <w:rFonts w:hint="eastAsia" w:eastAsia="宋体"/>
          <w:lang w:eastAsia="zh-CN"/>
        </w:rPr>
        <w:t>5.17</w:t>
      </w:r>
      <w:r>
        <w:t>.2.1</w:t>
      </w:r>
      <w:r>
        <w:tab/>
      </w:r>
      <w:r>
        <w:rPr>
          <w:rFonts w:cs="Arial"/>
          <w:lang w:eastAsia="zh-CN"/>
        </w:rPr>
        <w:t xml:space="preserve">Maximum output power for </w:t>
      </w:r>
      <w:r>
        <w:rPr>
          <w:rFonts w:cs="Arial"/>
          <w:lang w:val="en-US" w:eastAsia="zh-CN"/>
        </w:rPr>
        <w:t>inter-band CA</w:t>
      </w:r>
      <w:bookmarkEnd w:id="1355"/>
      <w:bookmarkEnd w:id="1356"/>
      <w:bookmarkEnd w:id="1357"/>
      <w:bookmarkEnd w:id="1358"/>
    </w:p>
    <w:p>
      <w:pPr>
        <w:keepNext/>
        <w:keepLines/>
        <w:pageBreakBefore w:val="0"/>
        <w:kinsoku/>
        <w:wordWrap/>
        <w:topLinePunct w:val="0"/>
        <w:bidi w:val="0"/>
      </w:pPr>
      <w:r>
        <w:t>Not relevant.</w:t>
      </w:r>
    </w:p>
    <w:p>
      <w:pPr>
        <w:pStyle w:val="6"/>
        <w:keepNext/>
        <w:keepLines/>
        <w:pageBreakBefore w:val="0"/>
        <w:kinsoku/>
        <w:wordWrap/>
        <w:topLinePunct w:val="0"/>
        <w:bidi w:val="0"/>
        <w:rPr>
          <w:lang w:val="en-US" w:eastAsia="zh-CN"/>
        </w:rPr>
      </w:pPr>
      <w:bookmarkStart w:id="1359" w:name="_Toc3635"/>
      <w:bookmarkStart w:id="1360" w:name="_Toc1533"/>
      <w:bookmarkStart w:id="1361" w:name="_Toc196229546"/>
      <w:bookmarkStart w:id="1362" w:name="_Toc17396"/>
      <w:r>
        <w:rPr>
          <w:rFonts w:hint="eastAsia"/>
          <w:lang w:eastAsia="zh-CN"/>
        </w:rPr>
        <w:t>5.17</w:t>
      </w:r>
      <w:r>
        <w:t>.2.2</w:t>
      </w:r>
      <w:r>
        <w:tab/>
      </w:r>
      <w:r>
        <w:rPr>
          <w:lang w:eastAsia="zh-CN"/>
        </w:rPr>
        <w:t>UE co-existence studies</w:t>
      </w:r>
      <w:r>
        <w:rPr>
          <w:rFonts w:hint="eastAsia"/>
          <w:lang w:val="en-US" w:eastAsia="zh-CN"/>
        </w:rPr>
        <w:t xml:space="preserve"> for 2 bands UL</w:t>
      </w:r>
      <w:bookmarkEnd w:id="1359"/>
      <w:bookmarkEnd w:id="1360"/>
      <w:bookmarkEnd w:id="1361"/>
      <w:bookmarkEnd w:id="1362"/>
    </w:p>
    <w:p>
      <w:pPr>
        <w:keepNext/>
        <w:keepLines/>
        <w:pageBreakBefore w:val="0"/>
        <w:kinsoku/>
        <w:wordWrap/>
        <w:topLinePunct w:val="0"/>
        <w:bidi w:val="0"/>
        <w:spacing w:before="120" w:after="120"/>
      </w:pPr>
      <w:r>
        <w:t xml:space="preserve">Table </w:t>
      </w:r>
      <w:r>
        <w:rPr>
          <w:rFonts w:hint="eastAsia"/>
          <w:lang w:val="en-US" w:eastAsia="zh-CN"/>
        </w:rPr>
        <w:t>5.17</w:t>
      </w:r>
      <w:r>
        <w:rPr>
          <w:rFonts w:eastAsia="宋体"/>
          <w:lang w:val="en-US" w:eastAsia="zh-CN"/>
        </w:rPr>
        <w:t>.2.2</w:t>
      </w:r>
      <w:r>
        <w:t>-</w:t>
      </w:r>
      <w:r>
        <w:rPr>
          <w:rFonts w:hint="eastAsia" w:eastAsia="宋体"/>
          <w:lang w:val="en-US" w:eastAsia="zh-CN"/>
        </w:rPr>
        <w:t>2</w:t>
      </w:r>
      <w:r>
        <w:t xml:space="preserve"> lists B</w:t>
      </w:r>
      <w:r>
        <w:rPr>
          <w:lang w:eastAsia="ja-JP"/>
        </w:rPr>
        <w:t xml:space="preserve">and </w:t>
      </w:r>
      <w:r>
        <w:rPr>
          <w:rFonts w:eastAsia="宋体"/>
          <w:lang w:val="en-US" w:eastAsia="zh-CN"/>
        </w:rPr>
        <w:t>n71</w:t>
      </w:r>
      <w:r>
        <w:rPr>
          <w:lang w:eastAsia="ja-JP"/>
        </w:rPr>
        <w:t xml:space="preserve"> </w:t>
      </w:r>
      <w:r>
        <w:t>+ B</w:t>
      </w:r>
      <w:r>
        <w:rPr>
          <w:lang w:eastAsia="ja-JP"/>
        </w:rPr>
        <w:t xml:space="preserve">and </w:t>
      </w:r>
      <w:r>
        <w:rPr>
          <w:rFonts w:eastAsia="宋体"/>
          <w:lang w:val="en-US" w:eastAsia="zh-CN"/>
        </w:rPr>
        <w:t>n78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n71</w:t>
      </w:r>
      <w:r>
        <w:rPr>
          <w:rFonts w:hint="eastAsia" w:eastAsia="宋体"/>
          <w:lang w:val="en-US" w:eastAsia="zh-CN"/>
        </w:rPr>
        <w:t>-</w:t>
      </w:r>
      <w:r>
        <w:t xml:space="preserve"> B</w:t>
      </w:r>
      <w:r>
        <w:rPr>
          <w:lang w:eastAsia="ja-JP"/>
        </w:rPr>
        <w:t xml:space="preserve">and </w:t>
      </w:r>
      <w:r>
        <w:rPr>
          <w:rFonts w:eastAsia="宋体"/>
          <w:lang w:val="en-US" w:eastAsia="zh-CN"/>
        </w:rPr>
        <w:t>n78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5.17</w:t>
      </w:r>
      <w:r>
        <w:rPr>
          <w:lang w:val="en-US" w:eastAsia="zh-CN"/>
        </w:rPr>
        <w:t>.2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n71</w:t>
      </w:r>
      <w:r>
        <w:rPr>
          <w:lang w:val="en-US"/>
        </w:rPr>
        <w:t xml:space="preserve"> and Band </w:t>
      </w:r>
      <w:r>
        <w:rPr>
          <w:lang w:val="en-US" w:eastAsia="zh-CN"/>
        </w:rPr>
        <w:t>n78</w:t>
      </w:r>
      <w:r>
        <w:rPr>
          <w:rFonts w:hint="eastAsia"/>
          <w:lang w:val="en-US" w:eastAsia="zh-CN"/>
        </w:rPr>
        <w:t xml:space="preserve"> for 3CC </w:t>
      </w:r>
      <w:r>
        <w:rPr>
          <w:lang w:val="en-US" w:eastAsia="zh-CN"/>
        </w:rPr>
        <w:t>U</w:t>
      </w:r>
      <w:r>
        <w:rPr>
          <w:lang w:val="en-US"/>
        </w:rPr>
        <w:t>L IMD products</w:t>
      </w:r>
    </w:p>
    <w:tbl>
      <w:tblPr>
        <w:tblStyle w:val="89"/>
        <w:tblW w:w="10600" w:type="dxa"/>
        <w:jc w:val="center"/>
        <w:tblLayout w:type="autofit"/>
        <w:tblCellMar>
          <w:top w:w="0" w:type="dxa"/>
          <w:left w:w="108" w:type="dxa"/>
          <w:bottom w:w="0" w:type="dxa"/>
          <w:right w:w="108" w:type="dxa"/>
        </w:tblCellMar>
      </w:tblPr>
      <w:tblGrid>
        <w:gridCol w:w="2900"/>
        <w:gridCol w:w="2180"/>
        <w:gridCol w:w="1600"/>
        <w:gridCol w:w="1680"/>
        <w:gridCol w:w="2240"/>
      </w:tblGrid>
      <w:tr>
        <w:tblPrEx>
          <w:tblCellMar>
            <w:top w:w="0" w:type="dxa"/>
            <w:left w:w="108" w:type="dxa"/>
            <w:bottom w:w="0" w:type="dxa"/>
            <w:right w:w="108" w:type="dxa"/>
          </w:tblCellMar>
        </w:tblPrEx>
        <w:trPr>
          <w:trHeight w:val="330" w:hRule="atLeast"/>
          <w:jc w:val="center"/>
        </w:trPr>
        <w:tc>
          <w:tcPr>
            <w:tcW w:w="290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 / CA</w:t>
            </w:r>
            <w:r>
              <w:rPr>
                <w:rFonts w:ascii="Arial" w:hAnsi="Arial" w:cs="Arial"/>
                <w:b/>
                <w:bCs/>
                <w:sz w:val="18"/>
                <w:szCs w:val="18"/>
                <w:vertAlign w:val="superscript"/>
              </w:rPr>
              <w:t>1</w:t>
            </w:r>
          </w:p>
        </w:tc>
        <w:tc>
          <w:tcPr>
            <w:tcW w:w="378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w:t>
            </w:r>
          </w:p>
        </w:tc>
        <w:tc>
          <w:tcPr>
            <w:tcW w:w="39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CA_n78B/C</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 (all MHz)</w:t>
            </w:r>
          </w:p>
        </w:tc>
        <w:tc>
          <w:tcPr>
            <w:tcW w:w="21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fx_high</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fy_low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 xml:space="preserve">fUL </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330" w:hRule="atLeast"/>
          <w:jc w:val="center"/>
        </w:trPr>
        <w:tc>
          <w:tcPr>
            <w:tcW w:w="29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1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6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Minimum </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w:t>
            </w:r>
          </w:p>
        </w:tc>
      </w:tr>
      <w:tr>
        <w:tblPrEx>
          <w:tblCellMar>
            <w:top w:w="0" w:type="dxa"/>
            <w:left w:w="108" w:type="dxa"/>
            <w:bottom w:w="0" w:type="dxa"/>
            <w:right w:w="108" w:type="dxa"/>
          </w:tblCellMar>
        </w:tblPrEx>
        <w:trPr>
          <w:trHeight w:val="330" w:hRule="atLeast"/>
          <w:jc w:val="center"/>
        </w:trPr>
        <w:tc>
          <w:tcPr>
            <w:tcW w:w="29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1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c>
          <w:tcPr>
            <w:tcW w:w="16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0 -200</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products</w:t>
            </w:r>
          </w:p>
        </w:tc>
        <w:tc>
          <w:tcPr>
            <w:tcW w:w="21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fxUL_low-max2CCBW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(MHz)</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463-663</w:t>
            </w: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698-898</w:t>
            </w:r>
          </w:p>
        </w:tc>
      </w:tr>
      <w:tr>
        <w:tblPrEx>
          <w:tblCellMar>
            <w:top w:w="0" w:type="dxa"/>
            <w:left w:w="108" w:type="dxa"/>
            <w:bottom w:w="0" w:type="dxa"/>
            <w:right w:w="108" w:type="dxa"/>
          </w:tblCellMar>
        </w:tblPrEx>
        <w:trPr>
          <w:trHeight w:val="375"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770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i/>
                <w:iCs/>
              </w:rPr>
            </w:pPr>
            <w:r>
              <w:rPr>
                <w:rFonts w:ascii="Arial" w:hAnsi="Arial" w:cs="Arial"/>
              </w:rPr>
              <w:t>There is an issue of IMD3, but no requirements, since the bands are not in same or adjacent bandgroups</w:t>
            </w:r>
          </w:p>
        </w:tc>
      </w:tr>
      <w:tr>
        <w:tblPrEx>
          <w:tblCellMar>
            <w:top w:w="0" w:type="dxa"/>
            <w:left w:w="108" w:type="dxa"/>
            <w:bottom w:w="0" w:type="dxa"/>
            <w:right w:w="108" w:type="dxa"/>
          </w:tblCellMar>
        </w:tblPrEx>
        <w:trPr>
          <w:trHeight w:val="330" w:hRule="atLeast"/>
          <w:jc w:val="center"/>
        </w:trPr>
        <w:tc>
          <w:tcPr>
            <w:tcW w:w="1060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rPr>
                <w:rFonts w:cs="Arial"/>
                <w:szCs w:val="18"/>
              </w:rPr>
            </w:pPr>
            <w:r>
              <w:t>NOTE 2: For contiguous intra-band ULCA, the minimum and maximum separation BW are 0MHz and Min(fy_high-fy_low,  maximum aggregated BW) respectively.</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363" w:name="_Toc196229547"/>
      <w:bookmarkStart w:id="1364" w:name="_Toc8271"/>
      <w:bookmarkStart w:id="1365" w:name="_Toc29878"/>
      <w:bookmarkStart w:id="1366" w:name="_Toc5236"/>
      <w:r>
        <w:rPr>
          <w:rFonts w:hint="eastAsia"/>
          <w:lang w:eastAsia="zh-CN"/>
        </w:rPr>
        <w:t>5.17</w:t>
      </w:r>
      <w:r>
        <w:t>.2.3</w:t>
      </w:r>
      <w:r>
        <w:tab/>
      </w:r>
      <w:r>
        <w:rPr>
          <w:lang w:val="en-US" w:eastAsia="zh-CN"/>
        </w:rPr>
        <w:t>REFSENS requirements</w:t>
      </w:r>
      <w:bookmarkEnd w:id="1363"/>
      <w:bookmarkEnd w:id="1364"/>
      <w:bookmarkEnd w:id="1365"/>
      <w:bookmarkEnd w:id="1366"/>
    </w:p>
    <w:p>
      <w:pPr>
        <w:keepNext/>
        <w:keepLines/>
        <w:pageBreakBefore w:val="0"/>
        <w:kinsoku/>
        <w:wordWrap/>
        <w:topLinePunct w:val="0"/>
        <w:bidi w:val="0"/>
      </w:pPr>
      <w:r>
        <w:t>Not relevant.</w:t>
      </w:r>
    </w:p>
    <w:p>
      <w:pPr>
        <w:pStyle w:val="4"/>
        <w:keepNext/>
        <w:keepLines/>
        <w:pageBreakBefore w:val="0"/>
        <w:kinsoku/>
        <w:wordWrap/>
        <w:topLinePunct w:val="0"/>
        <w:bidi w:val="0"/>
        <w:rPr>
          <w:lang w:eastAsia="zh-CN"/>
        </w:rPr>
      </w:pPr>
      <w:bookmarkStart w:id="1367" w:name="_Toc196229548"/>
      <w:bookmarkStart w:id="1368" w:name="_Toc32700"/>
      <w:bookmarkStart w:id="1369" w:name="_Toc28681"/>
      <w:bookmarkStart w:id="1370" w:name="_Toc20727"/>
      <w:bookmarkStart w:id="1371" w:name="_Toc3128"/>
      <w:bookmarkStart w:id="1372" w:name="_Toc25695"/>
      <w:bookmarkStart w:id="1373" w:name="_Toc27060"/>
      <w:bookmarkStart w:id="1374" w:name="_Toc1447"/>
      <w:r>
        <w:rPr>
          <w:rFonts w:hint="eastAsia"/>
          <w:lang w:eastAsia="zh-CN"/>
        </w:rPr>
        <w:t>5.18</w:t>
      </w:r>
      <w:r>
        <w:rPr>
          <w:rFonts w:hint="eastAsia"/>
          <w:lang w:eastAsia="zh-CN"/>
        </w:rPr>
        <w:tab/>
      </w:r>
      <w:r>
        <w:rPr>
          <w:rFonts w:hint="eastAsia"/>
          <w:lang w:eastAsia="zh-CN"/>
        </w:rPr>
        <w:t>CA_n41-n</w:t>
      </w:r>
      <w:r>
        <w:rPr>
          <w:rFonts w:hint="eastAsia"/>
          <w:lang w:val="en-US" w:eastAsia="zh-CN"/>
        </w:rPr>
        <w:t>104</w:t>
      </w:r>
      <w:bookmarkEnd w:id="1367"/>
      <w:bookmarkEnd w:id="1368"/>
      <w:bookmarkEnd w:id="1369"/>
      <w:bookmarkEnd w:id="1370"/>
      <w:bookmarkEnd w:id="1371"/>
      <w:bookmarkEnd w:id="1372"/>
      <w:bookmarkEnd w:id="1373"/>
      <w:bookmarkEnd w:id="1374"/>
    </w:p>
    <w:p>
      <w:pPr>
        <w:pStyle w:val="5"/>
        <w:keepNext/>
        <w:keepLines/>
        <w:pageBreakBefore w:val="0"/>
        <w:numPr>
          <w:ilvl w:val="2"/>
          <w:numId w:val="0"/>
        </w:numPr>
        <w:kinsoku/>
        <w:wordWrap/>
        <w:topLinePunct w:val="0"/>
        <w:bidi w:val="0"/>
        <w:rPr>
          <w:rFonts w:cs="Arial"/>
          <w:szCs w:val="28"/>
          <w:lang w:val="en-US" w:eastAsia="zh-CN"/>
        </w:rPr>
      </w:pPr>
      <w:bookmarkStart w:id="1375" w:name="_Toc228"/>
      <w:bookmarkStart w:id="1376" w:name="_Toc28181"/>
      <w:bookmarkStart w:id="1377" w:name="_Toc196229549"/>
      <w:bookmarkStart w:id="1378" w:name="_Toc468"/>
      <w:r>
        <w:rPr>
          <w:rFonts w:hint="eastAsia" w:eastAsia="宋体"/>
          <w:lang w:eastAsia="zh-CN"/>
        </w:rPr>
        <w:t>5.18</w:t>
      </w:r>
      <w:r>
        <w:t>.1</w:t>
      </w:r>
      <w:r>
        <w:tab/>
      </w:r>
      <w:r>
        <w:rPr>
          <w:rFonts w:cs="Arial"/>
          <w:szCs w:val="28"/>
          <w:lang w:val="en-US" w:eastAsia="zh-CN"/>
        </w:rPr>
        <w:t>Common for 1 band UL and 2 bands UL CA</w:t>
      </w:r>
      <w:bookmarkEnd w:id="1375"/>
      <w:bookmarkEnd w:id="1376"/>
      <w:bookmarkEnd w:id="1377"/>
      <w:bookmarkEnd w:id="1378"/>
    </w:p>
    <w:p>
      <w:pPr>
        <w:pStyle w:val="6"/>
        <w:keepNext/>
        <w:keepLines/>
        <w:pageBreakBefore w:val="0"/>
        <w:kinsoku/>
        <w:wordWrap/>
        <w:topLinePunct w:val="0"/>
        <w:bidi w:val="0"/>
      </w:pPr>
      <w:bookmarkStart w:id="1379" w:name="_Toc196229550"/>
      <w:bookmarkStart w:id="1380" w:name="_Toc15634"/>
      <w:bookmarkStart w:id="1381" w:name="_Toc25172"/>
      <w:bookmarkStart w:id="1382" w:name="_Toc4732"/>
      <w:r>
        <w:rPr>
          <w:rFonts w:hint="eastAsia"/>
          <w:lang w:eastAsia="zh-CN"/>
        </w:rPr>
        <w:t>5.18</w:t>
      </w:r>
      <w:r>
        <w:t>.1.1</w:t>
      </w:r>
      <w:r>
        <w:tab/>
      </w:r>
      <w:r>
        <w:rPr>
          <w:lang w:eastAsia="zh-CN"/>
        </w:rPr>
        <w:t>Operating bands for CA</w:t>
      </w:r>
      <w:bookmarkEnd w:id="1379"/>
      <w:bookmarkEnd w:id="1380"/>
      <w:bookmarkEnd w:id="1381"/>
      <w:bookmarkEnd w:id="1382"/>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5.18</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 xml:space="preserve">band </w:t>
      </w:r>
      <w:r>
        <w:rPr>
          <w:rFonts w:hint="eastAsia"/>
          <w:lang w:val="en-US" w:eastAsia="zh-CN"/>
        </w:rPr>
        <w:t>n41</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35"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0"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7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43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0"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3"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n41</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2496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2690 </w:t>
            </w:r>
            <w:r>
              <w:rPr>
                <w:rFonts w:ascii="Arial" w:hAnsi="Arial" w:eastAsia="宋体" w:cs="Arial"/>
                <w:sz w:val="18"/>
                <w:szCs w:val="18"/>
                <w:lang w:val="en-US" w:eastAsia="zh-CN" w:bidi="ar"/>
              </w:rPr>
              <w:t>MHz</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2496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2690 </w:t>
            </w:r>
            <w:r>
              <w:rPr>
                <w:rFonts w:ascii="Arial" w:hAnsi="Arial" w:eastAsia="宋体" w:cs="Arial"/>
                <w:sz w:val="18"/>
                <w:szCs w:val="18"/>
                <w:lang w:val="en-US" w:eastAsia="zh-CN" w:bidi="ar"/>
              </w:rPr>
              <w:t>MHz</w:t>
            </w:r>
          </w:p>
        </w:tc>
        <w:tc>
          <w:tcPr>
            <w:tcW w:w="107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T</w:t>
            </w:r>
            <w:r>
              <w:rPr>
                <w:rFonts w:ascii="Arial" w:hAnsi="Arial" w:eastAsia="宋体" w:cs="Arial"/>
                <w:sz w:val="18"/>
                <w:szCs w:val="18"/>
                <w:lang w:val="en-US" w:eastAsia="zh-CN" w:bidi="ar"/>
              </w:rPr>
              <w:t>DD</w:t>
            </w:r>
          </w:p>
        </w:tc>
      </w:tr>
      <w:tr>
        <w:tblPrEx>
          <w:tblCellMar>
            <w:top w:w="0" w:type="dxa"/>
            <w:left w:w="108" w:type="dxa"/>
            <w:bottom w:w="0" w:type="dxa"/>
            <w:right w:w="108" w:type="dxa"/>
          </w:tblCellMar>
        </w:tblPrEx>
        <w:trPr>
          <w:trHeight w:val="312" w:hRule="atLeast"/>
          <w:jc w:val="center"/>
        </w:trPr>
        <w:tc>
          <w:tcPr>
            <w:tcW w:w="933"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7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keepNext/>
        <w:keepLines/>
        <w:pageBreakBefore w:val="0"/>
        <w:kinsoku/>
        <w:wordWrap/>
        <w:topLinePunct w:val="0"/>
        <w:bidi w:val="0"/>
        <w:spacing w:before="120" w:after="120"/>
        <w:rPr>
          <w:rFonts w:ascii="Arial" w:hAnsi="Arial" w:cs="Arial"/>
          <w:sz w:val="18"/>
          <w:szCs w:val="18"/>
          <w:lang w:eastAsia="ko-KR"/>
        </w:rPr>
      </w:pPr>
    </w:p>
    <w:p>
      <w:pPr>
        <w:keepNext/>
        <w:keepLines/>
        <w:pageBreakBefore w:val="0"/>
        <w:kinsoku/>
        <w:wordWrap/>
        <w:topLinePunct w:val="0"/>
        <w:bidi w:val="0"/>
        <w:spacing w:before="120" w:after="120"/>
        <w:rPr>
          <w:rFonts w:ascii="Arial" w:hAnsi="Arial" w:eastAsia="宋体" w:cs="Arial"/>
          <w:sz w:val="18"/>
          <w:szCs w:val="18"/>
          <w:lang w:val="en-US" w:eastAsia="zh-CN"/>
        </w:rPr>
      </w:pPr>
      <w:r>
        <w:rPr>
          <w:rFonts w:ascii="Arial" w:hAnsi="Arial" w:cs="Arial"/>
          <w:sz w:val="18"/>
          <w:szCs w:val="18"/>
          <w:lang w:eastAsia="ko-KR"/>
        </w:rPr>
        <w:t xml:space="preserve">If the band combination is TDD/TDD, is SimRx/Tx supported (YES/NO/N-A)? </w:t>
      </w:r>
      <w:r>
        <w:rPr>
          <w:rFonts w:hint="eastAsia" w:ascii="Arial" w:hAnsi="Arial" w:eastAsia="宋体" w:cs="Arial"/>
          <w:sz w:val="18"/>
          <w:szCs w:val="18"/>
          <w:lang w:val="en-US" w:eastAsia="zh-CN"/>
        </w:rPr>
        <w:t>==&gt; YES.</w:t>
      </w:r>
    </w:p>
    <w:p>
      <w:pPr>
        <w:keepNext/>
        <w:keepLines/>
        <w:pageBreakBefore w:val="0"/>
        <w:numPr>
          <w:ilvl w:val="3"/>
          <w:numId w:val="0"/>
        </w:numPr>
        <w:tabs>
          <w:tab w:val="left" w:pos="0"/>
          <w:tab w:val="left" w:pos="420"/>
        </w:tabs>
        <w:kinsoku/>
        <w:wordWrap/>
        <w:topLinePunct w:val="0"/>
        <w:bidi w:val="0"/>
        <w:rPr>
          <w:szCs w:val="24"/>
        </w:rPr>
      </w:pPr>
    </w:p>
    <w:p>
      <w:pPr>
        <w:pStyle w:val="6"/>
        <w:keepNext/>
        <w:keepLines/>
        <w:pageBreakBefore w:val="0"/>
        <w:kinsoku/>
        <w:wordWrap/>
        <w:topLinePunct w:val="0"/>
        <w:bidi w:val="0"/>
      </w:pPr>
      <w:bookmarkStart w:id="1383" w:name="_Toc12235"/>
      <w:bookmarkStart w:id="1384" w:name="_Toc16168"/>
      <w:bookmarkStart w:id="1385" w:name="_Toc196229551"/>
      <w:bookmarkStart w:id="1386" w:name="_Toc9179"/>
      <w:r>
        <w:rPr>
          <w:rFonts w:hint="eastAsia"/>
          <w:lang w:eastAsia="zh-CN"/>
        </w:rPr>
        <w:t>5.18</w:t>
      </w:r>
      <w:r>
        <w:t>.1.2</w:t>
      </w:r>
      <w:r>
        <w:tab/>
      </w:r>
      <w:r>
        <w:rPr>
          <w:lang w:eastAsia="zh-CN"/>
        </w:rPr>
        <w:t>Channel bandwidths per operating band for CA</w:t>
      </w:r>
      <w:bookmarkEnd w:id="1383"/>
      <w:bookmarkEnd w:id="1384"/>
      <w:bookmarkEnd w:id="1385"/>
      <w:bookmarkEnd w:id="1386"/>
    </w:p>
    <w:p>
      <w:pPr>
        <w:pStyle w:val="114"/>
        <w:keepNext/>
        <w:keepLines/>
        <w:pageBreakBefore w:val="0"/>
        <w:kinsoku/>
        <w:wordWrap/>
        <w:topLinePunct w:val="0"/>
        <w:bidi w:val="0"/>
        <w:rPr>
          <w:lang w:val="en-US" w:eastAsia="zh-CN"/>
        </w:rPr>
      </w:pPr>
      <w:r>
        <w:t xml:space="preserve">Table </w:t>
      </w:r>
      <w:r>
        <w:rPr>
          <w:rFonts w:hint="eastAsia"/>
          <w:lang w:val="en-US" w:eastAsia="zh-CN"/>
        </w:rPr>
        <w:t>5.18</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 xml:space="preserve">band </w:t>
      </w:r>
      <w:r>
        <w:rPr>
          <w:rFonts w:hint="eastAsia"/>
          <w:lang w:val="en-US" w:eastAsia="zh-CN"/>
        </w:rPr>
        <w:t>n41</w:t>
      </w:r>
      <w:r>
        <w:rPr>
          <w:lang w:val="en-US" w:eastAsia="zh-CN"/>
        </w:rPr>
        <w:t>+n</w:t>
      </w:r>
      <w:r>
        <w:rPr>
          <w:rFonts w:hint="eastAsia"/>
          <w:lang w:val="en-US" w:eastAsia="zh-CN"/>
        </w:rPr>
        <w:t>104</w:t>
      </w:r>
    </w:p>
    <w:tbl>
      <w:tblPr>
        <w:tblStyle w:val="89"/>
        <w:tblW w:w="5087" w:type="pct"/>
        <w:tblInd w:w="0" w:type="dxa"/>
        <w:tblLayout w:type="fixed"/>
        <w:tblCellMar>
          <w:top w:w="0" w:type="dxa"/>
          <w:left w:w="108" w:type="dxa"/>
          <w:bottom w:w="0" w:type="dxa"/>
          <w:right w:w="108" w:type="dxa"/>
        </w:tblCellMar>
      </w:tblPr>
      <w:tblGrid>
        <w:gridCol w:w="1836"/>
        <w:gridCol w:w="2026"/>
        <w:gridCol w:w="734"/>
        <w:gridCol w:w="4112"/>
        <w:gridCol w:w="1320"/>
      </w:tblGrid>
      <w:tr>
        <w:tblPrEx>
          <w:tblCellMar>
            <w:top w:w="0" w:type="dxa"/>
            <w:left w:w="108" w:type="dxa"/>
            <w:bottom w:w="0" w:type="dxa"/>
            <w:right w:w="108" w:type="dxa"/>
          </w:tblCellMar>
        </w:tblPrEx>
        <w:trPr>
          <w:trHeight w:val="60" w:hRule="atLeast"/>
        </w:trPr>
        <w:tc>
          <w:tcPr>
            <w:tcW w:w="91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10"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66"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04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5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15"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CA_n41A-n104A</w:t>
            </w:r>
          </w:p>
        </w:tc>
        <w:tc>
          <w:tcPr>
            <w:tcW w:w="1010"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10, 15, 20, 25, 30, 40, 50, 60, 70, 80, 90, 100</w:t>
            </w:r>
          </w:p>
        </w:tc>
        <w:tc>
          <w:tcPr>
            <w:tcW w:w="65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5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15"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CA_n41C-n104A</w:t>
            </w:r>
          </w:p>
        </w:tc>
        <w:tc>
          <w:tcPr>
            <w:tcW w:w="1010"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CA_n41C</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eastAsia="MS Mincho" w:cs="Arial"/>
                <w:kern w:val="2"/>
                <w:sz w:val="18"/>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CA_n41C_BCS0</w:t>
            </w:r>
          </w:p>
        </w:tc>
        <w:tc>
          <w:tcPr>
            <w:tcW w:w="65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5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15"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CA_n41A-n104C</w:t>
            </w:r>
          </w:p>
        </w:tc>
        <w:tc>
          <w:tcPr>
            <w:tcW w:w="1010"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w:t>
            </w:r>
            <w:r>
              <w:rPr>
                <w:rFonts w:hint="eastAsia" w:ascii="Arial" w:hAnsi="Arial" w:cs="Arial"/>
                <w:kern w:val="2"/>
                <w:sz w:val="18"/>
                <w:szCs w:val="18"/>
                <w:lang w:val="en-US" w:eastAsia="zh-CN"/>
              </w:rPr>
              <w:t>10</w:t>
            </w:r>
            <w:r>
              <w:rPr>
                <w:rFonts w:hint="eastAsia" w:ascii="Arial" w:hAnsi="Arial" w:eastAsia="MS Mincho" w:cs="Arial"/>
                <w:kern w:val="2"/>
                <w:sz w:val="18"/>
                <w:szCs w:val="18"/>
                <w:lang w:val="en-US" w:eastAsia="zh-CN"/>
              </w:rPr>
              <w:t>4C</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eastAsia="MS Mincho" w:cs="Arial"/>
                <w:kern w:val="2"/>
                <w:sz w:val="18"/>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10, 15, 20, 25, 30, 40, 50, 60, 70, 80, 90, 100</w:t>
            </w:r>
          </w:p>
        </w:tc>
        <w:tc>
          <w:tcPr>
            <w:tcW w:w="65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5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rPr>
      </w:pPr>
      <w:bookmarkStart w:id="1387" w:name="_Toc196229552"/>
      <w:bookmarkStart w:id="1388" w:name="_Toc28482"/>
      <w:bookmarkStart w:id="1389" w:name="_Toc29416"/>
      <w:bookmarkStart w:id="1390" w:name="_Toc29364"/>
      <w:r>
        <w:rPr>
          <w:rFonts w:hint="eastAsia"/>
          <w:lang w:eastAsia="zh-CN"/>
        </w:rPr>
        <w:t>5.18</w:t>
      </w:r>
      <w:r>
        <w:t>.1.3</w:t>
      </w:r>
      <w:r>
        <w:tab/>
      </w:r>
      <w:r>
        <w:rPr>
          <w:lang w:eastAsia="zh-CN"/>
        </w:rPr>
        <w:t>UE co-existence studies</w:t>
      </w:r>
      <w:r>
        <w:rPr>
          <w:rFonts w:hint="eastAsia"/>
          <w:lang w:val="en-US" w:eastAsia="zh-CN"/>
        </w:rPr>
        <w:t xml:space="preserve"> for 1 band UL</w:t>
      </w:r>
      <w:bookmarkEnd w:id="1387"/>
      <w:bookmarkEnd w:id="1388"/>
      <w:bookmarkEnd w:id="1389"/>
      <w:bookmarkEnd w:id="1390"/>
    </w:p>
    <w:p>
      <w:pPr>
        <w:keepNext/>
        <w:keepLines/>
        <w:pageBreakBefore w:val="0"/>
        <w:kinsoku/>
        <w:wordWrap/>
        <w:topLinePunct w:val="0"/>
        <w:bidi w:val="0"/>
      </w:pPr>
      <w:r>
        <w:rPr>
          <w:lang w:eastAsia="zh-CN"/>
        </w:rPr>
        <w:t xml:space="preserve">Table </w:t>
      </w:r>
      <w:r>
        <w:rPr>
          <w:rFonts w:hint="eastAsia"/>
          <w:lang w:val="en-US" w:eastAsia="zh-CN"/>
        </w:rPr>
        <w:t>5.18</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rFonts w:hint="eastAsia"/>
          <w:lang w:val="en-US" w:eastAsia="zh-CN"/>
        </w:rPr>
        <w:t>n41</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5.18</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tblInd w:w="96" w:type="dxa"/>
        <w:tblLayout w:type="autofit"/>
        <w:tblCellMar>
          <w:top w:w="0" w:type="dxa"/>
          <w:left w:w="108" w:type="dxa"/>
          <w:bottom w:w="0" w:type="dxa"/>
          <w:right w:w="108" w:type="dxa"/>
        </w:tblCellMar>
      </w:tblPr>
      <w:tblGrid>
        <w:gridCol w:w="672"/>
        <w:gridCol w:w="768"/>
        <w:gridCol w:w="1080"/>
        <w:gridCol w:w="1195"/>
        <w:gridCol w:w="1195"/>
        <w:gridCol w:w="1195"/>
        <w:gridCol w:w="1195"/>
        <w:gridCol w:w="1195"/>
        <w:gridCol w:w="1525"/>
      </w:tblGrid>
      <w:tr>
        <w:tblPrEx>
          <w:tblCellMar>
            <w:top w:w="0" w:type="dxa"/>
            <w:left w:w="108" w:type="dxa"/>
            <w:bottom w:w="0" w:type="dxa"/>
            <w:right w:w="108" w:type="dxa"/>
          </w:tblCellMar>
        </w:tblPrEx>
        <w:trPr>
          <w:trHeight w:val="303" w:hRule="atLeast"/>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4992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7488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9984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12480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8070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13450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n41 ULx / n104 DLy</w:t>
            </w:r>
            <w:r>
              <w:rPr>
                <w:rFonts w:hint="eastAsia" w:ascii="Arial" w:hAnsi="Arial" w:eastAsia="宋体" w:cs="Arial"/>
                <w:sz w:val="18"/>
                <w:szCs w:val="18"/>
                <w:lang w:val="en-US" w:eastAsia="zh-CN" w:bidi="ar"/>
              </w:rPr>
              <w:t xml:space="preserve"> (5MHz)</w:t>
            </w: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4992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7488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8070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9984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13450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D</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 xml:space="preserve">UL2 of n104 direct hit the DL5 of n41. There are no </w:t>
            </w:r>
            <w:r>
              <w:rPr>
                <w:rFonts w:ascii="Arial" w:hAnsi="Arial" w:eastAsia="宋体" w:cs="Arial"/>
                <w:sz w:val="18"/>
                <w:szCs w:val="18"/>
                <w:lang w:val="en-US" w:eastAsia="zh-CN" w:bidi="ar"/>
              </w:rPr>
              <w:t>near miss n104 ULx / n41 DLy</w:t>
            </w:r>
            <w:r>
              <w:rPr>
                <w:rFonts w:hint="eastAsia" w:ascii="Arial" w:hAnsi="Arial" w:eastAsia="宋体" w:cs="Arial"/>
                <w:sz w:val="18"/>
                <w:szCs w:val="18"/>
                <w:lang w:val="en-US" w:eastAsia="zh-CN" w:bidi="ar"/>
              </w:rPr>
              <w:t xml:space="preserve"> (20MHz)</w:t>
            </w:r>
          </w:p>
        </w:tc>
      </w:tr>
      <w:tr>
        <w:tblPrEx>
          <w:tblCellMar>
            <w:top w:w="0" w:type="dxa"/>
            <w:left w:w="108" w:type="dxa"/>
            <w:bottom w:w="0" w:type="dxa"/>
            <w:right w:w="108" w:type="dxa"/>
          </w:tblCellMar>
        </w:tblPrEx>
        <w:trPr>
          <w:trHeight w:val="1795" w:hRule="atLeast"/>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5.18</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rFonts w:hint="eastAsia"/>
          <w:lang w:val="en-US" w:eastAsia="zh-CN"/>
        </w:rPr>
        <w:t>n41</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5.18.1.3-2: Cross-band isolation analysis</w:t>
      </w:r>
    </w:p>
    <w:tbl>
      <w:tblPr>
        <w:tblStyle w:val="89"/>
        <w:tblW w:w="10476" w:type="dxa"/>
        <w:tblInd w:w="96" w:type="dxa"/>
        <w:tblLayout w:type="autofit"/>
        <w:tblCellMar>
          <w:top w:w="0" w:type="dxa"/>
          <w:left w:w="108" w:type="dxa"/>
          <w:bottom w:w="0" w:type="dxa"/>
          <w:right w:w="108" w:type="dxa"/>
        </w:tblCellMar>
      </w:tblPr>
      <w:tblGrid>
        <w:gridCol w:w="1476"/>
        <w:gridCol w:w="2100"/>
        <w:gridCol w:w="2430"/>
        <w:gridCol w:w="2188"/>
        <w:gridCol w:w="2282"/>
      </w:tblGrid>
      <w:tr>
        <w:tblPrEx>
          <w:tblCellMar>
            <w:top w:w="0" w:type="dxa"/>
            <w:left w:w="108" w:type="dxa"/>
            <w:bottom w:w="0" w:type="dxa"/>
            <w:right w:w="108" w:type="dxa"/>
          </w:tblCellMar>
        </w:tblPrEx>
        <w:trPr>
          <w:trHeight w:val="303" w:hRule="atLeast"/>
        </w:trPr>
        <w:tc>
          <w:tcPr>
            <w:tcW w:w="147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447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trPr>
        <w:tc>
          <w:tcPr>
            <w:tcW w:w="1476"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trPr>
        <w:tc>
          <w:tcPr>
            <w:tcW w:w="1476"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65"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trPr>
        <w:tc>
          <w:tcPr>
            <w:tcW w:w="147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12"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2990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287"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n41 UL to n104 DL up to ACLR 5 according to the calculation.  Moreover, n41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rPr>
            </w:pPr>
            <w:r>
              <w:rPr>
                <w:rFonts w:hint="eastAsia" w:ascii="Arial" w:hAnsi="Arial" w:eastAsia="宋体" w:cs="Arial"/>
                <w:sz w:val="18"/>
                <w:szCs w:val="18"/>
                <w:lang w:val="en-US" w:eastAsia="zh-CN"/>
              </w:rPr>
              <w:t xml:space="preserve">There are no cross-band isolation problem for n104 UL to n41 DL up to ACLR 5 according to the calculation. Moreover, n41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12" w:hRule="atLeast"/>
        </w:trPr>
        <w:tc>
          <w:tcPr>
            <w:tcW w:w="10476"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149" w:hRule="atLeast"/>
        </w:trPr>
        <w:tc>
          <w:tcPr>
            <w:tcW w:w="10476"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18</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41</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5.18.1.3-3</w:t>
      </w:r>
      <w:r>
        <w:rPr>
          <w:lang w:val="en-US" w:eastAsia="zh-CN"/>
        </w:rPr>
        <w:t>:</w:t>
      </w:r>
      <w:r>
        <w:rPr>
          <w:rFonts w:hint="eastAsia"/>
          <w:lang w:val="en-US" w:eastAsia="zh-CN"/>
        </w:rPr>
        <w:t xml:space="preserve"> </w:t>
      </w:r>
      <w:r>
        <w:rPr>
          <w:lang w:val="en-US"/>
        </w:rPr>
        <w:t>Intra-band UL</w:t>
      </w:r>
      <w:r>
        <w:rPr>
          <w:rFonts w:hint="eastAsia"/>
          <w:lang w:val="en-US" w:eastAsia="zh-CN"/>
        </w:rPr>
        <w:t xml:space="preserve"> </w:t>
      </w:r>
      <w:r>
        <w:rPr>
          <w:lang w:val="en-US"/>
        </w:rPr>
        <w:t>CA</w:t>
      </w:r>
      <w:r>
        <w:rPr>
          <w:rFonts w:hint="eastAsia"/>
          <w:lang w:val="en-US" w:eastAsia="zh-CN"/>
        </w:rPr>
        <w:t>_n104</w:t>
      </w:r>
      <w:r>
        <w:rPr>
          <w:lang w:val="en-US"/>
        </w:rPr>
        <w:t xml:space="preserve"> IMD overlap with the other DL band analysis</w:t>
      </w:r>
    </w:p>
    <w:tbl>
      <w:tblPr>
        <w:tblStyle w:val="89"/>
        <w:tblW w:w="5256"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13"/>
        <w:gridCol w:w="2386"/>
        <w:gridCol w:w="2160"/>
        <w:gridCol w:w="763"/>
        <w:gridCol w:w="2128"/>
        <w:gridCol w:w="211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14"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368"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fDL</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368"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85"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14"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36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14"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36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607"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n41 DL caused by UL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keepNext/>
              <w:keepLines/>
              <w:pageBreakBefore w:val="0"/>
              <w:kinsoku/>
              <w:wordWrap/>
              <w:topLinePunct w:val="0"/>
              <w:bidi w:val="0"/>
              <w:spacing w:after="0"/>
              <w:rPr>
                <w:rFonts w:ascii="Arial" w:hAnsi="Arial" w:eastAsia="宋体" w:cs="Arial"/>
                <w:sz w:val="18"/>
                <w:szCs w:val="18"/>
              </w:rPr>
            </w:pPr>
            <w:r>
              <w:rPr>
                <w:rFonts w:ascii="Arial" w:hAnsi="Arial" w:cs="Arial"/>
                <w:sz w:val="18"/>
                <w:szCs w:val="18"/>
              </w:rPr>
              <w:t xml:space="preserve">NOTE </w:t>
            </w:r>
            <w:r>
              <w:rPr>
                <w:rFonts w:ascii="Arial" w:hAnsi="Arial" w:eastAsia="宋体" w:cs="Arial"/>
                <w:sz w:val="18"/>
                <w:szCs w:val="18"/>
                <w:lang w:val="en-US" w:eastAsia="zh-CN"/>
              </w:rPr>
              <w:t>4</w:t>
            </w:r>
            <w:r>
              <w:rPr>
                <w:rFonts w:ascii="Arial" w:hAnsi="Arial" w:cs="Arial"/>
                <w:sz w:val="18"/>
                <w:szCs w:val="18"/>
              </w:rPr>
              <w:t>:</w:t>
            </w:r>
            <w:r>
              <w:rPr>
                <w:rFonts w:ascii="Arial" w:hAnsi="Arial" w:cs="Arial"/>
                <w:sz w:val="18"/>
                <w:szCs w:val="18"/>
              </w:rPr>
              <w:tab/>
            </w:r>
            <w:r>
              <w:rPr>
                <w:rFonts w:ascii="Arial" w:hAnsi="Arial" w:cs="Arial"/>
                <w:sz w:val="18"/>
                <w:szCs w:val="18"/>
                <w:lang w:val="en-US"/>
              </w:rPr>
              <w:t>The harmonic 2 and 3 IMD ranges should only be considered if the DL band is above the UL band</w:t>
            </w:r>
          </w:p>
        </w:tc>
      </w:tr>
    </w:tbl>
    <w:p>
      <w:pPr>
        <w:keepNext/>
        <w:keepLines/>
        <w:pageBreakBefore w:val="0"/>
        <w:numPr>
          <w:ilvl w:val="3"/>
          <w:numId w:val="0"/>
        </w:numPr>
        <w:tabs>
          <w:tab w:val="left" w:pos="0"/>
          <w:tab w:val="left" w:pos="420"/>
          <w:tab w:val="left" w:pos="864"/>
        </w:tabs>
        <w:kinsoku/>
        <w:wordWrap/>
        <w:topLinePunct w:val="0"/>
        <w:bidi w:val="0"/>
        <w:spacing w:after="120"/>
        <w:rPr>
          <w:rFonts w:eastAsia="宋体"/>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18</w:t>
      </w:r>
      <w:r>
        <w:rPr>
          <w:lang w:eastAsia="zh-CN"/>
        </w:rPr>
        <w:t>.1.3</w:t>
      </w:r>
      <w:r>
        <w:rPr>
          <w:rFonts w:hint="eastAsia"/>
          <w:lang w:val="en-US" w:eastAsia="zh-CN"/>
        </w:rPr>
        <w:t>-4</w:t>
      </w:r>
      <w:r>
        <w:rPr>
          <w:lang w:eastAsia="zh-CN"/>
        </w:rPr>
        <w:t xml:space="preserve"> summarizes frequency ranges</w:t>
      </w:r>
      <w:r>
        <w:rPr>
          <w:rFonts w:hint="eastAsia"/>
          <w:lang w:val="en-US" w:eastAsia="zh-CN"/>
        </w:rPr>
        <w:t xml:space="preserve"> where IMD products caused by one UL band with 2CC intra-band UL CA_n141C may</w:t>
      </w:r>
      <w:r>
        <w:rPr>
          <w:lang w:eastAsia="zh-CN"/>
        </w:rPr>
        <w:t xml:space="preserve"> occur for CA_ </w:t>
      </w:r>
      <w:r>
        <w:rPr>
          <w:lang w:val="en-US" w:eastAsia="zh-CN"/>
        </w:rPr>
        <w:t>n</w:t>
      </w:r>
      <w:r>
        <w:rPr>
          <w:rFonts w:hint="eastAsia"/>
          <w:lang w:val="en-US" w:eastAsia="zh-CN"/>
        </w:rPr>
        <w:t>41</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eastAsia="zh-CN"/>
        </w:rPr>
      </w:pPr>
      <w:r>
        <w:rPr>
          <w:lang w:val="en-US" w:eastAsia="zh-CN"/>
        </w:rPr>
        <w:t xml:space="preserve">Table </w:t>
      </w:r>
      <w:r>
        <w:rPr>
          <w:rFonts w:hint="eastAsia"/>
          <w:lang w:val="en-US" w:eastAsia="zh-CN"/>
        </w:rPr>
        <w:t>5.18.1.3-4</w:t>
      </w:r>
      <w:r>
        <w:rPr>
          <w:lang w:val="en-US" w:eastAsia="zh-CN"/>
        </w:rPr>
        <w:t>:</w:t>
      </w:r>
      <w:r>
        <w:rPr>
          <w:rFonts w:hint="eastAsia"/>
          <w:lang w:val="en-US" w:eastAsia="zh-CN"/>
        </w:rPr>
        <w:t xml:space="preserve"> </w:t>
      </w:r>
      <w:r>
        <w:rPr>
          <w:lang w:val="en-US"/>
        </w:rPr>
        <w:t>Intra-band UL</w:t>
      </w:r>
      <w:r>
        <w:rPr>
          <w:rFonts w:hint="eastAsia"/>
          <w:lang w:val="en-US" w:eastAsia="zh-CN"/>
        </w:rPr>
        <w:t xml:space="preserve"> </w:t>
      </w:r>
      <w:r>
        <w:rPr>
          <w:lang w:val="en-US"/>
        </w:rPr>
        <w:t>CA</w:t>
      </w:r>
      <w:r>
        <w:rPr>
          <w:rFonts w:hint="eastAsia"/>
          <w:lang w:val="en-US" w:eastAsia="zh-CN"/>
        </w:rPr>
        <w:t>_n41</w:t>
      </w:r>
      <w:r>
        <w:rPr>
          <w:lang w:val="en-US"/>
        </w:rPr>
        <w:t xml:space="preserve"> IMD overlap with the other DL band analysis</w:t>
      </w:r>
    </w:p>
    <w:tbl>
      <w:tblPr>
        <w:tblStyle w:val="89"/>
        <w:tblW w:w="5449" w:type="pct"/>
        <w:tblInd w:w="-35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2"/>
        <w:gridCol w:w="2187"/>
        <w:gridCol w:w="2123"/>
        <w:gridCol w:w="868"/>
        <w:gridCol w:w="2228"/>
        <w:gridCol w:w="22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66"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0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fDL</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6425</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7125</w:t>
            </w:r>
          </w:p>
        </w:tc>
        <w:tc>
          <w:tcPr>
            <w:tcW w:w="40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33"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66"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3090</w:t>
            </w:r>
          </w:p>
        </w:tc>
        <w:tc>
          <w:tcPr>
            <w:tcW w:w="4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4792</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4592</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66"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3690</w:t>
            </w:r>
          </w:p>
        </w:tc>
        <w:tc>
          <w:tcPr>
            <w:tcW w:w="4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3890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7288</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8270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72"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n104 DL caused by UL CA_n41C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宋体" w:cs="Arial"/>
                <w:szCs w:val="18"/>
                <w:lang w:val="en-US" w:eastAsia="zh-CN"/>
              </w:rPr>
            </w:pPr>
            <w:r>
              <w:rPr>
                <w:rFonts w:cs="Arial"/>
                <w:szCs w:val="18"/>
              </w:rPr>
              <w:t>N</w:t>
            </w:r>
            <w:r>
              <w:rPr>
                <w:rStyle w:val="180"/>
              </w:rPr>
              <w:t xml:space="preserve">OTE </w:t>
            </w:r>
            <w:r>
              <w:rPr>
                <w:rStyle w:val="180"/>
                <w:lang w:val="en-US" w:eastAsia="zh-CN"/>
              </w:rPr>
              <w:t>4</w:t>
            </w:r>
            <w:r>
              <w:rPr>
                <w:rStyle w:val="180"/>
              </w:rPr>
              <w:t>:</w:t>
            </w:r>
            <w:r>
              <w:rPr>
                <w:rStyle w:val="180"/>
              </w:rPr>
              <w:tab/>
            </w:r>
            <w:r>
              <w:rPr>
                <w:rStyle w:val="180"/>
                <w:lang w:val="en-US"/>
              </w:rPr>
              <w:t>The harmonic 2 and 3 IMD ranges should only be considered if the DL band is above the UL band</w:t>
            </w:r>
          </w:p>
        </w:tc>
      </w:tr>
    </w:tbl>
    <w:p>
      <w:pPr>
        <w:pStyle w:val="6"/>
        <w:keepNext/>
        <w:keepLines/>
        <w:pageBreakBefore w:val="0"/>
        <w:kinsoku/>
        <w:wordWrap/>
        <w:topLinePunct w:val="0"/>
        <w:bidi w:val="0"/>
      </w:pPr>
      <w:bookmarkStart w:id="1391" w:name="_Toc424"/>
      <w:bookmarkStart w:id="1392" w:name="_Toc196229553"/>
      <w:bookmarkStart w:id="1393" w:name="_Toc21537"/>
      <w:bookmarkStart w:id="1394" w:name="_Toc11427"/>
      <w:r>
        <w:rPr>
          <w:rFonts w:hint="eastAsia"/>
          <w:lang w:eastAsia="zh-CN"/>
        </w:rPr>
        <w:t>5.18</w:t>
      </w:r>
      <w:r>
        <w:t>.1.</w:t>
      </w:r>
      <w:r>
        <w:rPr>
          <w:rFonts w:hint="eastAsia"/>
          <w:lang w:val="en-US" w:eastAsia="zh-CN"/>
        </w:rPr>
        <w:t>4</w:t>
      </w:r>
      <w:r>
        <w:tab/>
      </w:r>
      <w:r>
        <w:rPr>
          <w:lang w:val="en-US" w:eastAsia="zh-CN"/>
        </w:rPr>
        <w:t>∆TIB,c and ∆RIB,c values</w:t>
      </w:r>
      <w:bookmarkEnd w:id="1391"/>
      <w:bookmarkEnd w:id="1392"/>
      <w:bookmarkEnd w:id="1393"/>
      <w:bookmarkEnd w:id="1394"/>
    </w:p>
    <w:p>
      <w:pPr>
        <w:keepNext/>
        <w:keepLines/>
        <w:pageBreakBefore w:val="0"/>
        <w:kinsoku/>
        <w:wordWrap/>
        <w:topLinePunct w:val="0"/>
        <w:bidi w:val="0"/>
      </w:pPr>
      <w:r>
        <w:t xml:space="preserve">For </w:t>
      </w:r>
      <w:r>
        <w:rPr>
          <w:rFonts w:hint="eastAsia"/>
          <w:lang w:val="en-US" w:eastAsia="zh-CN"/>
        </w:rPr>
        <w:t>CA_n41-n104</w:t>
      </w:r>
      <w:r>
        <w:t>,</w:t>
      </w:r>
      <w:r>
        <w:rPr>
          <w:rFonts w:hint="eastAsia" w:eastAsia="宋体"/>
          <w:lang w:val="en-US" w:eastAsia="zh-CN"/>
        </w:rPr>
        <w:t xml:space="preserve"> the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 xml:space="preserve">requirements </w:t>
      </w:r>
      <w:r>
        <w:t>are given in the tables below.</w:t>
      </w:r>
    </w:p>
    <w:p>
      <w:pPr>
        <w:pStyle w:val="114"/>
        <w:keepNext/>
        <w:keepLines/>
        <w:pageBreakBefore w:val="0"/>
        <w:kinsoku/>
        <w:wordWrap/>
        <w:topLinePunct w:val="0"/>
        <w:bidi w:val="0"/>
      </w:pPr>
      <w:r>
        <w:t xml:space="preserve">Table </w:t>
      </w:r>
      <w:r>
        <w:rPr>
          <w:rFonts w:hint="eastAsia"/>
          <w:lang w:val="en-US" w:eastAsia="zh-CN"/>
        </w:rPr>
        <w:t>5.18</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CA_n41-n104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w:t>
            </w:r>
            <w:r>
              <w:rPr>
                <w:rFonts w:hint="eastAsia"/>
                <w:lang w:eastAsia="zh-CN"/>
              </w:rPr>
              <w:t>n41</w:t>
            </w:r>
            <w:r>
              <w:rPr>
                <w:szCs w:val="18"/>
                <w:lang w:eastAsia="ja-JP"/>
              </w:rPr>
              <w:t xml:space="preserve"> the band order from left to right is </w:t>
            </w:r>
            <w:r>
              <w:rPr>
                <w:lang w:eastAsia="ja-JP"/>
              </w:rPr>
              <w:t>n1</w:t>
            </w:r>
            <w:r>
              <w:rPr>
                <w:szCs w:val="18"/>
                <w:lang w:eastAsia="ja-JP"/>
              </w:rPr>
              <w:t xml:space="preserve"> and </w:t>
            </w:r>
            <w:r>
              <w:rPr>
                <w:rFonts w:hint="eastAsia"/>
                <w:szCs w:val="18"/>
                <w:lang w:eastAsia="zh-CN"/>
              </w:rPr>
              <w:t>n41</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5.18</w:t>
      </w:r>
      <w:r>
        <w:rPr>
          <w:lang w:val="en-US" w:eastAsia="zh-CN"/>
        </w:rPr>
        <w:t>.1.</w:t>
      </w:r>
      <w:r>
        <w:t>4-2: ΔR</w:t>
      </w:r>
      <w:r>
        <w:rPr>
          <w:vertAlign w:val="subscript"/>
        </w:rPr>
        <w:t>IB</w:t>
      </w:r>
      <w:r>
        <w:rPr>
          <w:vertAlign w:val="subscript"/>
          <w:lang w:eastAsia="zh-CN"/>
        </w:rPr>
        <w:t>,c</w:t>
      </w:r>
    </w:p>
    <w:tbl>
      <w:tblPr>
        <w:tblStyle w:val="89"/>
        <w:tblW w:w="80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3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875"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875"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CA_n41-n104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c>
          <w:tcPr>
            <w:tcW w:w="3171"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8063"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395" w:name="_Toc196229554"/>
      <w:bookmarkStart w:id="1396" w:name="_Toc27002"/>
      <w:bookmarkStart w:id="1397" w:name="_Toc20744"/>
      <w:bookmarkStart w:id="1398" w:name="_Toc4688"/>
      <w:r>
        <w:rPr>
          <w:rFonts w:hint="eastAsia"/>
          <w:lang w:eastAsia="zh-CN"/>
        </w:rPr>
        <w:t>5.18</w:t>
      </w:r>
      <w:r>
        <w:t>.1.5</w:t>
      </w:r>
      <w:r>
        <w:tab/>
      </w:r>
      <w:r>
        <w:rPr>
          <w:lang w:val="en-US" w:eastAsia="zh-CN"/>
        </w:rPr>
        <w:t>REFSENS requirements</w:t>
      </w:r>
      <w:bookmarkEnd w:id="1395"/>
      <w:bookmarkEnd w:id="1396"/>
      <w:bookmarkEnd w:id="1397"/>
      <w:bookmarkEnd w:id="1398"/>
    </w:p>
    <w:p>
      <w:pPr>
        <w:keepNext/>
        <w:keepLines/>
        <w:pageBreakBefore w:val="0"/>
        <w:kinsoku/>
        <w:wordWrap/>
        <w:topLinePunct w:val="0"/>
        <w:bidi w:val="0"/>
        <w:rPr>
          <w:rFonts w:eastAsia="宋体"/>
          <w:lang w:val="en-US" w:eastAsia="zh-CN"/>
        </w:rPr>
      </w:pPr>
      <w:r>
        <w:rPr>
          <w:rFonts w:hint="eastAsia" w:eastAsia="宋体"/>
          <w:lang w:val="en-US" w:eastAsia="zh-CN"/>
        </w:rPr>
        <w:t>There are no harmonic/cross band isolation co-existence problem according to UE co-existence study in section 5.18.1.3 except harmonic mixing UL2/DL5 MSD, so there is need to defined additional REFSEN requirements(MSD).</w:t>
      </w:r>
    </w:p>
    <w:p>
      <w:pPr>
        <w:keepNext/>
        <w:keepLines/>
        <w:pageBreakBefore w:val="0"/>
        <w:kinsoku/>
        <w:wordWrap/>
        <w:topLinePunct w:val="0"/>
        <w:bidi w:val="0"/>
        <w:rPr>
          <w:rFonts w:eastAsia="宋体"/>
          <w:lang w:val="en-US" w:eastAsia="zh-CN"/>
        </w:rPr>
      </w:pPr>
      <w:r>
        <w:rPr>
          <w:rFonts w:hint="eastAsia"/>
          <w:lang w:val="en-US" w:eastAsia="zh-CN"/>
        </w:rPr>
        <w:t xml:space="preserve">Considering the n41 is high band and n104 is ultra-higher band, here we use the full separate </w:t>
      </w:r>
      <w:r>
        <w:t xml:space="preserve">antenna RF architecture </w:t>
      </w:r>
      <w:r>
        <w:rPr>
          <w:rFonts w:hint="eastAsia" w:eastAsia="宋体"/>
          <w:lang w:val="en-US" w:eastAsia="zh-CN"/>
        </w:rPr>
        <w:t>assumption for the MSD derivation. The MSD is proposed in Table 5.18.1.5-1:</w:t>
      </w:r>
    </w:p>
    <w:p>
      <w:pPr>
        <w:pStyle w:val="114"/>
        <w:keepNext/>
        <w:keepLines/>
        <w:pageBreakBefore w:val="0"/>
        <w:kinsoku/>
        <w:wordWrap/>
        <w:topLinePunct w:val="0"/>
        <w:bidi w:val="0"/>
        <w:rPr>
          <w:rFonts w:eastAsia="宋体" w:cs="Arial"/>
          <w:lang w:val="en-US" w:eastAsia="zh-CN"/>
        </w:rPr>
      </w:pPr>
      <w:r>
        <w:rPr>
          <w:rFonts w:eastAsia="宋体" w:cs="Arial"/>
          <w:lang w:val="en-US" w:eastAsia="zh-CN"/>
        </w:rPr>
        <w:t xml:space="preserve">Table 5.18.1.5-1: </w:t>
      </w:r>
      <w:r>
        <w:rPr>
          <w:rFonts w:eastAsia="宋体" w:cs="Arial"/>
          <w:lang w:val="en-US" w:eastAsia="ja-JP"/>
        </w:rPr>
        <w:t xml:space="preserve">Reference sensitivity exceptions </w:t>
      </w:r>
      <w:r>
        <w:rPr>
          <w:rFonts w:eastAsia="宋体" w:cs="Arial"/>
          <w:lang w:val="en-US" w:eastAsia="zh-CN"/>
        </w:rPr>
        <w:t>and uplink/downlink configurations</w:t>
      </w:r>
      <w:r>
        <w:rPr>
          <w:rFonts w:eastAsia="宋体" w:cs="Arial"/>
          <w:lang w:val="en-US" w:eastAsia="ja-JP"/>
        </w:rPr>
        <w:t xml:space="preserve"> due to harmonic mixing </w:t>
      </w:r>
      <w:r>
        <w:rPr>
          <w:rFonts w:eastAsia="宋体" w:cs="Arial"/>
          <w:lang w:val="en-US" w:eastAsia="zh-CN"/>
        </w:rPr>
        <w:t xml:space="preserve">from a PC3 aggressor NR UL band </w:t>
      </w:r>
      <w:r>
        <w:rPr>
          <w:rFonts w:eastAsia="宋体" w:cs="Arial"/>
          <w:lang w:val="en-US" w:eastAsia="ja-JP"/>
        </w:rPr>
        <w:t>for</w:t>
      </w:r>
      <w:r>
        <w:rPr>
          <w:rFonts w:eastAsia="宋体" w:cs="Arial"/>
          <w:lang w:val="en-US" w:eastAsia="zh-CN"/>
        </w:rPr>
        <w:t xml:space="preserve"> DL NR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7"/>
        <w:gridCol w:w="828"/>
        <w:gridCol w:w="772"/>
        <w:gridCol w:w="1264"/>
        <w:gridCol w:w="1483"/>
        <w:gridCol w:w="772"/>
        <w:gridCol w:w="616"/>
        <w:gridCol w:w="1548"/>
        <w:gridCol w:w="17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827" w:type="dxa"/>
            <w:vMerge w:val="restart"/>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band</w:t>
            </w:r>
          </w:p>
        </w:tc>
        <w:tc>
          <w:tcPr>
            <w:tcW w:w="828" w:type="dxa"/>
            <w:vMerge w:val="restart"/>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827" w:type="dxa"/>
            <w:vMerge w:val="continue"/>
            <w:vAlign w:val="center"/>
          </w:tcPr>
          <w:p>
            <w:pPr>
              <w:keepNext/>
              <w:keepLines/>
              <w:pageBreakBefore w:val="0"/>
              <w:kinsoku/>
              <w:wordWrap/>
              <w:topLinePunct w:val="0"/>
              <w:bidi w:val="0"/>
              <w:spacing w:after="0"/>
              <w:rPr>
                <w:rFonts w:ascii="Arial" w:hAnsi="Arial" w:cs="Arial"/>
                <w:b/>
                <w:bCs/>
                <w:sz w:val="18"/>
                <w:szCs w:val="18"/>
              </w:rPr>
            </w:pPr>
          </w:p>
        </w:tc>
        <w:tc>
          <w:tcPr>
            <w:tcW w:w="828" w:type="dxa"/>
            <w:vMerge w:val="continue"/>
            <w:vAlign w:val="center"/>
          </w:tcPr>
          <w:p>
            <w:pPr>
              <w:keepNext/>
              <w:keepLines/>
              <w:pageBreakBefore w:val="0"/>
              <w:kinsoku/>
              <w:wordWrap/>
              <w:topLinePunct w:val="0"/>
              <w:bidi w:val="0"/>
              <w:spacing w:after="0"/>
              <w:rPr>
                <w:rFonts w:ascii="Arial" w:hAnsi="Arial" w:cs="Arial"/>
                <w:b/>
                <w:bCs/>
                <w:sz w:val="18"/>
                <w:szCs w:val="18"/>
              </w:rPr>
            </w:pP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(dB)</w:t>
            </w:r>
          </w:p>
        </w:tc>
        <w:tc>
          <w:tcPr>
            <w:tcW w:w="0" w:type="auto"/>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0" w:type="auto"/>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827" w:type="dxa"/>
            <w:vAlign w:val="center"/>
          </w:tcPr>
          <w:p>
            <w:pPr>
              <w:keepNext/>
              <w:keepLines/>
              <w:pageBreakBefore w:val="0"/>
              <w:kinsoku/>
              <w:wordWrap/>
              <w:topLinePunct w:val="0"/>
              <w:bidi w:val="0"/>
              <w:spacing w:after="0"/>
              <w:jc w:val="center"/>
              <w:rPr>
                <w:rFonts w:ascii="Arial" w:hAnsi="Arial" w:cs="Arial"/>
                <w:sz w:val="18"/>
                <w:szCs w:val="18"/>
                <w:lang w:val="en-US" w:eastAsia="zh-CN"/>
              </w:rPr>
            </w:pPr>
            <w:bookmarkStart w:id="1399" w:name="OLE_LINK18" w:colFirst="0" w:colLast="6"/>
            <w:r>
              <w:rPr>
                <w:rFonts w:hint="eastAsia" w:ascii="Arial" w:hAnsi="Arial" w:cs="Arial"/>
                <w:sz w:val="18"/>
                <w:szCs w:val="18"/>
                <w:lang w:val="en-US" w:eastAsia="zh-CN"/>
              </w:rPr>
              <w:t>n104</w:t>
            </w:r>
          </w:p>
        </w:tc>
        <w:tc>
          <w:tcPr>
            <w:tcW w:w="828" w:type="dxa"/>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n41</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20</w:t>
            </w:r>
          </w:p>
        </w:tc>
        <w:tc>
          <w:tcPr>
            <w:tcW w:w="0" w:type="auto"/>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15</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12</w:t>
            </w:r>
          </w:p>
        </w:tc>
        <w:tc>
          <w:tcPr>
            <w:tcW w:w="0" w:type="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10</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22.0</w:t>
            </w:r>
          </w:p>
        </w:tc>
        <w:tc>
          <w:tcPr>
            <w:tcW w:w="0" w:type="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ja-JP"/>
              </w:rPr>
              <w:t xml:space="preserve">NOTE </w:t>
            </w:r>
            <w:r>
              <w:rPr>
                <w:rFonts w:hint="eastAsia" w:ascii="Arial" w:hAnsi="Arial" w:cs="Arial"/>
                <w:sz w:val="18"/>
                <w:szCs w:val="18"/>
                <w:lang w:val="en-US" w:eastAsia="zh-CN"/>
              </w:rPr>
              <w:t>x</w:t>
            </w:r>
          </w:p>
        </w:tc>
        <w:tc>
          <w:tcPr>
            <w:tcW w:w="0" w:type="auto"/>
            <w:vAlign w:val="center"/>
          </w:tcPr>
          <w:p>
            <w:pPr>
              <w:keepNext/>
              <w:keepLines/>
              <w:pageBreakBefore w:val="0"/>
              <w:kinsoku/>
              <w:wordWrap/>
              <w:topLinePunct w:val="0"/>
              <w:bidi w:val="0"/>
              <w:spacing w:after="0"/>
              <w:jc w:val="center"/>
              <w:rPr>
                <w:rFonts w:ascii="Arial" w:hAnsi="Arial" w:cs="Arial"/>
                <w:bCs/>
                <w:sz w:val="18"/>
                <w:szCs w:val="18"/>
                <w:lang w:eastAsia="zh-CN"/>
              </w:rPr>
            </w:pPr>
            <w:bookmarkStart w:id="1400" w:name="OLE_LINK20"/>
            <w:r>
              <w:rPr>
                <w:rFonts w:ascii="Arial" w:hAnsi="Arial" w:cs="Arial"/>
                <w:bCs/>
                <w:sz w:val="18"/>
                <w:szCs w:val="18"/>
                <w:lang w:eastAsia="zh-CN"/>
              </w:rPr>
              <w:t>UL</w:t>
            </w:r>
            <w:r>
              <w:rPr>
                <w:rFonts w:hint="eastAsia" w:ascii="Arial" w:hAnsi="Arial" w:cs="Arial"/>
                <w:bCs/>
                <w:sz w:val="18"/>
                <w:szCs w:val="18"/>
                <w:lang w:val="en-US" w:eastAsia="zh-CN"/>
              </w:rPr>
              <w:t>2</w:t>
            </w:r>
            <w:r>
              <w:rPr>
                <w:rFonts w:ascii="Arial" w:hAnsi="Arial" w:cs="Arial"/>
                <w:bCs/>
                <w:sz w:val="18"/>
                <w:szCs w:val="18"/>
                <w:lang w:eastAsia="zh-CN"/>
              </w:rPr>
              <w:t>/DL</w:t>
            </w:r>
            <w:bookmarkEnd w:id="1400"/>
            <w:r>
              <w:rPr>
                <w:rFonts w:hint="eastAsia" w:ascii="Arial" w:hAnsi="Arial" w:cs="Arial"/>
                <w:bCs/>
                <w:sz w:val="18"/>
                <w:szCs w:val="1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827" w:type="dxa"/>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n104</w:t>
            </w:r>
          </w:p>
        </w:tc>
        <w:tc>
          <w:tcPr>
            <w:tcW w:w="828" w:type="dxa"/>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n41</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20</w:t>
            </w:r>
          </w:p>
        </w:tc>
        <w:tc>
          <w:tcPr>
            <w:tcW w:w="0" w:type="auto"/>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15</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12</w:t>
            </w:r>
          </w:p>
        </w:tc>
        <w:tc>
          <w:tcPr>
            <w:tcW w:w="0" w:type="auto"/>
            <w:noWrap/>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100</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11.9</w:t>
            </w:r>
          </w:p>
        </w:tc>
        <w:tc>
          <w:tcPr>
            <w:tcW w:w="0" w:type="auto"/>
            <w:vAlign w:val="center"/>
          </w:tcPr>
          <w:p>
            <w:pPr>
              <w:keepNext/>
              <w:keepLines/>
              <w:pageBreakBefore w:val="0"/>
              <w:kinsoku/>
              <w:wordWrap/>
              <w:topLinePunct w:val="0"/>
              <w:bidi w:val="0"/>
              <w:spacing w:after="0"/>
              <w:jc w:val="center"/>
              <w:rPr>
                <w:rFonts w:ascii="Arial" w:hAnsi="Arial" w:eastAsia="MS Mincho" w:cs="Arial"/>
                <w:sz w:val="18"/>
                <w:szCs w:val="18"/>
                <w:lang w:val="en-US" w:eastAsia="ja-JP"/>
              </w:rPr>
            </w:pPr>
            <w:r>
              <w:rPr>
                <w:rFonts w:hint="eastAsia" w:ascii="Arial" w:hAnsi="Arial" w:cs="Arial"/>
                <w:sz w:val="18"/>
                <w:szCs w:val="18"/>
                <w:lang w:val="en-US" w:eastAsia="ja-JP"/>
              </w:rPr>
              <w:t xml:space="preserve">NOTE </w:t>
            </w:r>
            <w:r>
              <w:rPr>
                <w:rFonts w:hint="eastAsia" w:ascii="Arial" w:hAnsi="Arial" w:cs="Arial"/>
                <w:sz w:val="18"/>
                <w:szCs w:val="18"/>
                <w:lang w:val="en-US" w:eastAsia="zh-CN"/>
              </w:rPr>
              <w:t>x</w:t>
            </w:r>
          </w:p>
        </w:tc>
        <w:tc>
          <w:tcPr>
            <w:tcW w:w="0" w:type="auto"/>
            <w:vAlign w:val="center"/>
          </w:tcPr>
          <w:p>
            <w:pPr>
              <w:keepNext/>
              <w:keepLines/>
              <w:pageBreakBefore w:val="0"/>
              <w:kinsoku/>
              <w:wordWrap/>
              <w:topLinePunct w:val="0"/>
              <w:bidi w:val="0"/>
              <w:spacing w:after="0"/>
              <w:jc w:val="center"/>
              <w:rPr>
                <w:rFonts w:ascii="Arial" w:hAnsi="Arial" w:eastAsia="MS Mincho" w:cs="Arial"/>
                <w:bCs/>
                <w:sz w:val="18"/>
                <w:szCs w:val="18"/>
                <w:lang w:eastAsia="zh-CN"/>
              </w:rPr>
            </w:pPr>
            <w:r>
              <w:rPr>
                <w:rFonts w:ascii="Arial" w:hAnsi="Arial" w:cs="Arial"/>
                <w:bCs/>
                <w:sz w:val="18"/>
                <w:szCs w:val="18"/>
                <w:lang w:eastAsia="zh-CN"/>
              </w:rPr>
              <w:t>UL</w:t>
            </w:r>
            <w:r>
              <w:rPr>
                <w:rFonts w:hint="eastAsia" w:ascii="Arial" w:hAnsi="Arial" w:cs="Arial"/>
                <w:bCs/>
                <w:sz w:val="18"/>
                <w:szCs w:val="18"/>
                <w:lang w:val="en-US" w:eastAsia="zh-CN"/>
              </w:rPr>
              <w:t>2</w:t>
            </w:r>
            <w:r>
              <w:rPr>
                <w:rFonts w:ascii="Arial" w:hAnsi="Arial" w:cs="Arial"/>
                <w:bCs/>
                <w:sz w:val="18"/>
                <w:szCs w:val="18"/>
                <w:lang w:eastAsia="zh-CN"/>
              </w:rPr>
              <w:t>/DL</w:t>
            </w:r>
            <w:r>
              <w:rPr>
                <w:rFonts w:hint="eastAsia" w:ascii="Arial" w:hAnsi="Arial" w:cs="Arial"/>
                <w:bCs/>
                <w:sz w:val="18"/>
                <w:szCs w:val="1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857" w:type="dxa"/>
            <w:gridSpan w:val="9"/>
            <w:vAlign w:val="center"/>
          </w:tcPr>
          <w:p>
            <w:pPr>
              <w:pStyle w:val="120"/>
              <w:keepNext/>
              <w:keepLines/>
              <w:pageBreakBefore w:val="0"/>
              <w:kinsoku/>
              <w:wordWrap/>
              <w:topLinePunct w:val="0"/>
              <w:bidi w:val="0"/>
              <w:rPr>
                <w:rFonts w:cs="Arial"/>
                <w:bCs/>
                <w:szCs w:val="18"/>
                <w:lang w:eastAsia="zh-CN"/>
              </w:rPr>
            </w:pPr>
            <w:r>
              <w:rPr>
                <w:lang w:eastAsia="ja-JP"/>
              </w:rPr>
              <w:t xml:space="preserve">NOTE </w:t>
            </w:r>
            <w:r>
              <w:rPr>
                <w:rFonts w:hint="eastAsia"/>
                <w:lang w:val="en-US" w:eastAsia="zh-CN"/>
              </w:rPr>
              <w:t>x</w:t>
            </w:r>
            <w:r>
              <w:rPr>
                <w:lang w:eastAsia="ja-JP"/>
              </w:rPr>
              <w:t>:</w:t>
            </w:r>
            <w:r>
              <w:rPr>
                <w:lang w:eastAsia="ja-JP"/>
              </w:rPr>
              <w:tab/>
            </w:r>
            <w:r>
              <w:rPr>
                <w:lang w:eastAsia="ja-JP"/>
              </w:rPr>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DL</m:t>
                  </m:r>
                  <m:ctrlPr>
                    <w:rPr>
                      <w:rFonts w:ascii="Cambria Math" w:hAnsi="Cambria Math"/>
                      <w:i/>
                      <w:sz w:val="24"/>
                      <w:szCs w:val="24"/>
                    </w:rPr>
                  </m:ctrlPr>
                </m:sub>
                <m:sup>
                  <m:r>
                    <m:rPr/>
                    <w:rPr>
                      <w:rFonts w:ascii="Cambria Math" w:hAnsi="Cambria Math"/>
                    </w:rPr>
                    <m:t>LB</m:t>
                  </m:r>
                  <m:ctrlPr>
                    <w:rPr>
                      <w:rFonts w:ascii="Cambria Math" w:hAnsi="Cambria Math"/>
                      <w:i/>
                      <w:sz w:val="24"/>
                      <w:szCs w:val="24"/>
                    </w:rPr>
                  </m:ctrlPr>
                </m:sup>
              </m:sSubSup>
              <m:r>
                <m:rP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UL</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rPr>
                    <m:t>/0.</m:t>
                  </m:r>
                  <m:r>
                    <m:rPr/>
                    <w:rPr>
                      <w:rFonts w:ascii="Cambria Math" w:hAnsi="Cambria Math"/>
                      <w:lang w:val="en-US" w:eastAsia="zh-CN"/>
                    </w:rPr>
                    <m:t>2</m:t>
                  </m:r>
                  <m:r>
                    <m:rPr/>
                    <w:rPr>
                      <w:rFonts w:ascii="Cambria Math" w:hAnsi="Cambria Math"/>
                    </w:rPr>
                    <m:t>5</m:t>
                  </m:r>
                  <m:ctrlPr>
                    <w:rPr>
                      <w:rFonts w:ascii="Cambria Math" w:hAnsi="Cambria Math"/>
                      <w:i/>
                      <w:sz w:val="24"/>
                      <w:szCs w:val="24"/>
                    </w:rPr>
                  </m:ctrlPr>
                </m:e>
              </m:d>
              <m:r>
                <m:rPr/>
                <w:rPr>
                  <w:rFonts w:ascii="Cambria Math" w:hAnsi="Cambria Math"/>
                </w:rPr>
                <m:t>0.1</m:t>
              </m:r>
            </m:oMath>
            <w:r>
              <w:rPr>
                <w:snapToGrid w:val="0"/>
              </w:rPr>
              <w:t xml:space="preserve"> </w:t>
            </w:r>
            <w:r>
              <w:t>and</w:t>
            </w:r>
            <w:r>
              <w:rPr>
                <w:rFonts w:hint="eastAsia" w:eastAsia="宋体"/>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_low</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r>
                    <m:rPr/>
                    <w:rPr>
                      <w:rFonts w:ascii="Cambria Math" w:hAnsi="Cambria Math"/>
                      <w:sz w:val="24"/>
                      <w:szCs w:val="24"/>
                    </w:rPr>
                    <m:t>≤</m:t>
                  </m:r>
                  <m:r>
                    <m:rPr/>
                    <w:rPr>
                      <w:rFonts w:ascii="Cambria Math" w:hAnsi="Cambria Math"/>
                    </w:rPr>
                    <m:t>f</m:t>
                  </m:r>
                  <m:ctrlPr>
                    <w:rPr>
                      <w:rFonts w:ascii="Cambria Math" w:hAnsi="Cambria Math"/>
                      <w:i/>
                      <w:sz w:val="24"/>
                      <w:szCs w:val="24"/>
                    </w:rPr>
                  </m:ctrlPr>
                </m:e>
                <m:sub>
                  <m:r>
                    <m:rPr/>
                    <w:rPr>
                      <w:rFonts w:ascii="Cambria Math" w:hAnsi="Cambria Math" w:eastAsia="宋体"/>
                      <w:lang w:val="en-US" w:eastAsia="zh-CN"/>
                    </w:rPr>
                    <m:t>U</m:t>
                  </m:r>
                  <m:r>
                    <m:rPr/>
                    <w:rPr>
                      <w:rFonts w:ascii="Cambria Math" w:hAnsi="Cambria Math"/>
                    </w:rPr>
                    <m:t>L</m:t>
                  </m:r>
                  <m:ctrlPr>
                    <w:rPr>
                      <w:rFonts w:ascii="Cambria Math" w:hAnsi="Cambria Math"/>
                      <w:i/>
                      <w:sz w:val="24"/>
                      <w:szCs w:val="24"/>
                    </w:rPr>
                  </m:ctrlPr>
                </m:sub>
                <m:sup>
                  <m:r>
                    <m:rPr/>
                    <w:rPr>
                      <w:rFonts w:ascii="Cambria Math" w:hAnsi="Cambria Math" w:eastAsia="宋体"/>
                      <w:lang w:val="en-US" w:eastAsia="zh-CN"/>
                    </w:rPr>
                    <m:t>H</m:t>
                  </m:r>
                  <m:r>
                    <m:rPr/>
                    <w:rPr>
                      <w:rFonts w:ascii="Cambria Math" w:hAnsi="Cambria Math"/>
                    </w:rPr>
                    <m:t>B</m:t>
                  </m:r>
                  <m:ctrlPr>
                    <w:rPr>
                      <w:rFonts w:ascii="Cambria Math" w:hAnsi="Cambria Math"/>
                      <w:i/>
                      <w:sz w:val="24"/>
                      <w:szCs w:val="24"/>
                    </w:rPr>
                  </m:ctrlPr>
                </m:sup>
              </m:sSubSup>
              <m:r>
                <m:rPr/>
                <w:rPr>
                  <w:rFonts w:ascii="Cambria Math" w:hAnsi="Cambria Math"/>
                  <w:sz w:val="24"/>
                  <w:szCs w:val="24"/>
                </w:rPr>
                <m:t>≤</m:t>
              </m:r>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_ℎigℎ</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oMath>
            <w:r>
              <w:rPr>
                <w:rFonts w:hint="eastAsia" w:eastAsia="宋体"/>
                <w:lang w:val="en-US" w:eastAsia="zh-CN"/>
              </w:rPr>
              <w:t xml:space="preserve"> </w:t>
            </w:r>
            <w:r>
              <w:rPr>
                <w:snapToGrid w:val="0"/>
              </w:rPr>
              <w:t>with</w:t>
            </w:r>
            <w:r>
              <w:rPr>
                <w:rFonts w:hint="eastAsia" w:eastAsia="宋体"/>
                <w:snapToGrid w:val="0"/>
                <w:lang w:val="en-US" w:eastAsia="zh-CN"/>
              </w:rPr>
              <w:t xml:space="preserve"> </w:t>
            </w:r>
            <m:oMath>
              <m:sSubSup>
                <m:sSubSupPr>
                  <m:ctrlPr>
                    <w:rPr>
                      <w:rFonts w:ascii="Cambria Math" w:hAnsi="Cambria Math"/>
                      <w:sz w:val="24"/>
                      <w:szCs w:val="24"/>
                    </w:rPr>
                  </m:ctrlPr>
                </m:sSubSupPr>
                <m:e>
                  <m:r>
                    <m:rPr/>
                    <w:rPr>
                      <w:rFonts w:ascii="Cambria Math" w:hAnsi="Cambria Math"/>
                    </w:rPr>
                    <m:t>f</m:t>
                  </m:r>
                  <m:ctrlPr>
                    <w:rPr>
                      <w:rFonts w:ascii="Cambria Math" w:hAnsi="Cambria Math"/>
                      <w:sz w:val="24"/>
                      <w:szCs w:val="24"/>
                    </w:rPr>
                  </m:ctrlPr>
                </m:e>
                <m:sub>
                  <m:r>
                    <m:rPr/>
                    <w:rPr>
                      <w:rFonts w:ascii="Cambria Math" w:hAnsi="Cambria Math"/>
                    </w:rPr>
                    <m:t>UL</m:t>
                  </m:r>
                  <m:ctrlPr>
                    <w:rPr>
                      <w:rFonts w:ascii="Cambria Math" w:hAnsi="Cambria Math"/>
                      <w:sz w:val="24"/>
                      <w:szCs w:val="24"/>
                    </w:rPr>
                  </m:ctrlPr>
                </m:sub>
                <m:sup>
                  <m:r>
                    <m:rPr/>
                    <w:rPr>
                      <w:rFonts w:ascii="Cambria Math" w:hAnsi="Cambria Math"/>
                    </w:rPr>
                    <m:t>HB</m:t>
                  </m:r>
                  <m:ctrlPr>
                    <w:rPr>
                      <w:rFonts w:ascii="Cambria Math" w:hAnsi="Cambria Math"/>
                      <w:sz w:val="24"/>
                      <w:szCs w:val="24"/>
                    </w:rPr>
                  </m:ctrlPr>
                </m:sup>
              </m:sSubSup>
            </m:oMath>
            <w:r>
              <w:rPr>
                <w:snapToGrid w:val="0"/>
              </w:rPr>
              <w:t xml:space="preserve"> the UL carrier frequency </w:t>
            </w:r>
            <w:r>
              <w:rPr>
                <w:rFonts w:hint="eastAsia" w:eastAsia="宋体"/>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oMath>
            <w:r>
              <w:rPr>
                <w:snapToGrid w:val="0"/>
                <w:lang w:eastAsia="ja-JP"/>
              </w:rPr>
              <w:t xml:space="preserve"> the channel bandwidth configured</w:t>
            </w:r>
            <w:r>
              <w:rPr>
                <w:rFonts w:hint="eastAsia" w:eastAsia="宋体"/>
                <w:snapToGrid w:val="0"/>
                <w:lang w:val="en-US" w:eastAsia="zh-CN"/>
              </w:rPr>
              <w:t xml:space="preserve"> </w:t>
            </w:r>
            <w:r>
              <w:rPr>
                <w:snapToGrid w:val="0"/>
              </w:rPr>
              <w:t>in the higher band, both in MHz.</w:t>
            </w:r>
          </w:p>
        </w:tc>
      </w:tr>
      <w:bookmarkEnd w:id="1399"/>
    </w:tbl>
    <w:p>
      <w:pPr>
        <w:keepNext/>
        <w:keepLines/>
        <w:pageBreakBefore w:val="0"/>
        <w:kinsoku/>
        <w:wordWrap/>
        <w:topLinePunct w:val="0"/>
        <w:bidi w:val="0"/>
        <w:rPr>
          <w:rFonts w:eastAsia="宋体"/>
          <w:lang w:val="en-US" w:eastAsia="zh-CN"/>
        </w:rPr>
      </w:pPr>
    </w:p>
    <w:p>
      <w:pPr>
        <w:pStyle w:val="6"/>
        <w:keepNext/>
        <w:keepLines/>
        <w:pageBreakBefore w:val="0"/>
        <w:kinsoku/>
        <w:wordWrap/>
        <w:topLinePunct w:val="0"/>
        <w:bidi w:val="0"/>
      </w:pPr>
      <w:bookmarkStart w:id="1401" w:name="_Toc196229555"/>
      <w:bookmarkStart w:id="1402" w:name="_Toc13073"/>
      <w:bookmarkStart w:id="1403" w:name="_Toc9310"/>
      <w:bookmarkStart w:id="1404" w:name="_Toc13135"/>
      <w:r>
        <w:rPr>
          <w:rFonts w:hint="eastAsia"/>
          <w:lang w:eastAsia="zh-CN"/>
        </w:rPr>
        <w:t>5.18</w:t>
      </w:r>
      <w:r>
        <w:t>.1.6</w:t>
      </w:r>
      <w:r>
        <w:tab/>
      </w:r>
      <w:r>
        <w:rPr>
          <w:lang w:val="en-US" w:eastAsia="zh-CN"/>
        </w:rPr>
        <w:t>OOB blocking exception requirements</w:t>
      </w:r>
      <w:bookmarkEnd w:id="1401"/>
      <w:bookmarkEnd w:id="1402"/>
      <w:bookmarkEnd w:id="1403"/>
      <w:bookmarkEnd w:id="1404"/>
    </w:p>
    <w:p>
      <w:pPr>
        <w:pStyle w:val="114"/>
        <w:keepNext/>
        <w:keepLines/>
        <w:pageBreakBefore w:val="0"/>
        <w:kinsoku/>
        <w:wordWrap/>
        <w:topLinePunct w:val="0"/>
        <w:bidi w:val="0"/>
        <w:jc w:val="both"/>
        <w:rPr>
          <w:lang w:val="en-US" w:eastAsia="zh-CN"/>
        </w:rPr>
      </w:pPr>
      <w:r>
        <w:rPr>
          <w:rFonts w:hint="eastAsia" w:ascii="Times New Roman" w:hAnsi="Times New Roman" w:eastAsia="宋体"/>
          <w:b w:val="0"/>
          <w:lang w:val="en-US" w:eastAsia="zh-CN"/>
        </w:rPr>
        <w:t>No OOB blocking issues for CA_n41-n104.</w:t>
      </w:r>
    </w:p>
    <w:p>
      <w:pPr>
        <w:pStyle w:val="5"/>
        <w:keepNext/>
        <w:keepLines/>
        <w:pageBreakBefore w:val="0"/>
        <w:numPr>
          <w:ilvl w:val="2"/>
          <w:numId w:val="0"/>
        </w:numPr>
        <w:kinsoku/>
        <w:wordWrap/>
        <w:topLinePunct w:val="0"/>
        <w:bidi w:val="0"/>
        <w:rPr>
          <w:rFonts w:cs="Arial"/>
          <w:szCs w:val="28"/>
          <w:lang w:eastAsia="zh-CN"/>
        </w:rPr>
      </w:pPr>
      <w:bookmarkStart w:id="1405" w:name="_Toc23387"/>
      <w:bookmarkStart w:id="1406" w:name="_Toc196229556"/>
      <w:bookmarkStart w:id="1407" w:name="_Toc9836"/>
      <w:bookmarkStart w:id="1408" w:name="_Toc29932"/>
      <w:r>
        <w:rPr>
          <w:rFonts w:hint="eastAsia" w:eastAsia="宋体"/>
          <w:lang w:eastAsia="zh-CN"/>
        </w:rPr>
        <w:t>5.18</w:t>
      </w:r>
      <w:r>
        <w:t>.2</w:t>
      </w:r>
      <w:r>
        <w:tab/>
      </w:r>
      <w:r>
        <w:rPr>
          <w:rFonts w:cs="Arial"/>
          <w:szCs w:val="28"/>
          <w:lang w:eastAsia="zh-CN"/>
        </w:rPr>
        <w:t>Specific for 2 bands UL CA</w:t>
      </w:r>
      <w:bookmarkEnd w:id="1405"/>
      <w:bookmarkEnd w:id="1406"/>
      <w:bookmarkEnd w:id="1407"/>
      <w:bookmarkEnd w:id="1408"/>
    </w:p>
    <w:p>
      <w:pPr>
        <w:pStyle w:val="6"/>
        <w:keepNext/>
        <w:keepLines/>
        <w:pageBreakBefore w:val="0"/>
        <w:kinsoku/>
        <w:wordWrap/>
        <w:topLinePunct w:val="0"/>
        <w:bidi w:val="0"/>
      </w:pPr>
      <w:bookmarkStart w:id="1409" w:name="_Toc11643"/>
      <w:bookmarkStart w:id="1410" w:name="_Toc10947"/>
      <w:bookmarkStart w:id="1411" w:name="_Toc196229557"/>
      <w:bookmarkStart w:id="1412" w:name="_Toc12853"/>
      <w:r>
        <w:rPr>
          <w:rFonts w:hint="eastAsia"/>
          <w:lang w:eastAsia="zh-CN"/>
        </w:rPr>
        <w:t>5.18</w:t>
      </w:r>
      <w:r>
        <w:t>.2.1</w:t>
      </w:r>
      <w:r>
        <w:tab/>
      </w:r>
      <w:r>
        <w:rPr>
          <w:lang w:eastAsia="zh-CN"/>
        </w:rPr>
        <w:t xml:space="preserve">Maximum output power for </w:t>
      </w:r>
      <w:r>
        <w:rPr>
          <w:lang w:val="en-US" w:eastAsia="zh-CN"/>
        </w:rPr>
        <w:t>inter-band CA</w:t>
      </w:r>
      <w:bookmarkEnd w:id="1409"/>
      <w:bookmarkEnd w:id="1410"/>
      <w:bookmarkEnd w:id="1411"/>
      <w:bookmarkEnd w:id="1412"/>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5.18</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n41</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1413" w:name="_Toc196229558"/>
      <w:bookmarkStart w:id="1414" w:name="_Toc16941"/>
      <w:bookmarkStart w:id="1415" w:name="_Toc1939"/>
      <w:bookmarkStart w:id="1416" w:name="_Toc25647"/>
      <w:r>
        <w:rPr>
          <w:rFonts w:hint="eastAsia"/>
          <w:lang w:eastAsia="zh-CN"/>
        </w:rPr>
        <w:t>5.18</w:t>
      </w:r>
      <w:r>
        <w:t>.2.2</w:t>
      </w:r>
      <w:r>
        <w:tab/>
      </w:r>
      <w:r>
        <w:rPr>
          <w:lang w:eastAsia="zh-CN"/>
        </w:rPr>
        <w:t>UE co-existence studies</w:t>
      </w:r>
      <w:r>
        <w:rPr>
          <w:rFonts w:hint="eastAsia"/>
          <w:lang w:val="en-US" w:eastAsia="zh-CN"/>
        </w:rPr>
        <w:t xml:space="preserve"> for 2 bands UL</w:t>
      </w:r>
      <w:bookmarkEnd w:id="1413"/>
      <w:bookmarkEnd w:id="1414"/>
      <w:bookmarkEnd w:id="1415"/>
      <w:bookmarkEnd w:id="1416"/>
    </w:p>
    <w:p>
      <w:pPr>
        <w:keepNext/>
        <w:keepLines/>
        <w:pageBreakBefore w:val="0"/>
        <w:kinsoku/>
        <w:wordWrap/>
        <w:topLinePunct w:val="0"/>
        <w:bidi w:val="0"/>
      </w:pPr>
      <w:r>
        <w:rPr>
          <w:rFonts w:hint="eastAsia" w:eastAsia="宋体"/>
          <w:lang w:val="en-US" w:eastAsia="zh-CN"/>
        </w:rPr>
        <w:t>Since both n41 and n104 are TDD band, so there is no need to check the 2UL IMD</w:t>
      </w:r>
      <w:r>
        <w:t xml:space="preserve"> for the UE-to-UE coexistence analysis.</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CA_n41-n104, although PHS frequency range 1884.5-1915.7MHz is as protected band of band n41, due to this combination will not be deployed in the PHS region, there is no need to add PHS frequency range as protected band for CA_n41-n104. Thus no protected bands are needed.</w:t>
      </w:r>
    </w:p>
    <w:p>
      <w:pPr>
        <w:pStyle w:val="6"/>
        <w:keepNext/>
        <w:keepLines/>
        <w:pageBreakBefore w:val="0"/>
        <w:kinsoku/>
        <w:wordWrap/>
        <w:topLinePunct w:val="0"/>
        <w:bidi w:val="0"/>
        <w:rPr>
          <w:lang w:eastAsia="zh-CN"/>
        </w:rPr>
      </w:pPr>
      <w:bookmarkStart w:id="1417" w:name="_Toc196229559"/>
      <w:bookmarkStart w:id="1418" w:name="_Toc13204"/>
      <w:bookmarkStart w:id="1419" w:name="_Toc719"/>
      <w:bookmarkStart w:id="1420" w:name="_Toc48"/>
      <w:r>
        <w:rPr>
          <w:rFonts w:hint="eastAsia"/>
          <w:lang w:eastAsia="zh-CN"/>
        </w:rPr>
        <w:t>5.18</w:t>
      </w:r>
      <w:r>
        <w:t>.2.3</w:t>
      </w:r>
      <w:r>
        <w:tab/>
      </w:r>
      <w:r>
        <w:rPr>
          <w:lang w:val="en-US" w:eastAsia="zh-CN"/>
        </w:rPr>
        <w:t>REFSENS requirements</w:t>
      </w:r>
      <w:bookmarkEnd w:id="1417"/>
      <w:bookmarkEnd w:id="1418"/>
      <w:bookmarkEnd w:id="1419"/>
      <w:bookmarkEnd w:id="1420"/>
    </w:p>
    <w:p>
      <w:pPr>
        <w:keepNext/>
        <w:keepLines/>
        <w:pageBreakBefore w:val="0"/>
        <w:kinsoku/>
        <w:wordWrap/>
        <w:topLinePunct w:val="0"/>
        <w:bidi w:val="0"/>
        <w:rPr>
          <w:b/>
          <w:bCs/>
          <w:sz w:val="36"/>
          <w:lang w:val="en-US"/>
        </w:rPr>
      </w:pPr>
      <w:r>
        <w:rPr>
          <w:rFonts w:hint="eastAsia" w:eastAsia="宋体"/>
          <w:lang w:val="en-US" w:eastAsia="zh-CN"/>
        </w:rPr>
        <w:t>There are no IMD co-existence problem according to UE co-existence study in section 5.18.2.2, so there is no need to defined additional REFSEN requirements(MSD).</w:t>
      </w:r>
    </w:p>
    <w:p>
      <w:pPr>
        <w:pStyle w:val="4"/>
        <w:keepNext/>
        <w:keepLines/>
        <w:pageBreakBefore w:val="0"/>
        <w:kinsoku/>
        <w:wordWrap/>
        <w:topLinePunct w:val="0"/>
        <w:bidi w:val="0"/>
        <w:rPr>
          <w:lang w:eastAsia="zh-CN"/>
        </w:rPr>
      </w:pPr>
      <w:bookmarkStart w:id="1421" w:name="_Toc4019"/>
      <w:bookmarkStart w:id="1422" w:name="_Toc196229560"/>
      <w:bookmarkStart w:id="1423" w:name="_Toc8315"/>
      <w:bookmarkStart w:id="1424" w:name="_Toc15779"/>
      <w:bookmarkStart w:id="1425" w:name="_Toc6109"/>
      <w:bookmarkStart w:id="1426" w:name="_Toc2059"/>
      <w:r>
        <w:rPr>
          <w:rFonts w:hint="eastAsia"/>
          <w:lang w:eastAsia="zh-CN"/>
        </w:rPr>
        <w:t>5.19</w:t>
      </w:r>
      <w:r>
        <w:rPr>
          <w:rFonts w:hint="eastAsia"/>
          <w:lang w:val="en-US" w:eastAsia="zh-CN"/>
        </w:rPr>
        <w:tab/>
      </w:r>
      <w:r>
        <w:rPr>
          <w:rFonts w:hint="eastAsia"/>
          <w:lang w:eastAsia="zh-CN"/>
        </w:rPr>
        <w:t>CA_n1-n8</w:t>
      </w:r>
      <w:bookmarkEnd w:id="1421"/>
      <w:bookmarkEnd w:id="1422"/>
      <w:bookmarkEnd w:id="1423"/>
      <w:bookmarkEnd w:id="1424"/>
      <w:bookmarkEnd w:id="1425"/>
      <w:bookmarkEnd w:id="1426"/>
    </w:p>
    <w:p>
      <w:pPr>
        <w:pStyle w:val="5"/>
        <w:keepNext/>
        <w:keepLines/>
        <w:pageBreakBefore w:val="0"/>
        <w:kinsoku/>
        <w:wordWrap/>
        <w:topLinePunct w:val="0"/>
        <w:bidi w:val="0"/>
        <w:rPr>
          <w:rFonts w:cs="Arial"/>
          <w:szCs w:val="28"/>
          <w:lang w:val="en-US" w:eastAsia="zh-CN"/>
        </w:rPr>
      </w:pPr>
      <w:bookmarkStart w:id="1427" w:name="_Toc196229561"/>
      <w:bookmarkStart w:id="1428" w:name="_Toc32371"/>
      <w:bookmarkStart w:id="1429" w:name="_Toc4699"/>
      <w:bookmarkStart w:id="1430" w:name="_Toc18385"/>
      <w:r>
        <w:rPr>
          <w:rFonts w:hint="eastAsia" w:eastAsia="宋体"/>
          <w:lang w:eastAsia="zh-CN"/>
        </w:rPr>
        <w:t>5.19</w:t>
      </w:r>
      <w:r>
        <w:t>.1</w:t>
      </w:r>
      <w:r>
        <w:tab/>
      </w:r>
      <w:r>
        <w:rPr>
          <w:rFonts w:cs="Arial"/>
          <w:szCs w:val="28"/>
          <w:lang w:val="en-US" w:eastAsia="zh-CN"/>
        </w:rPr>
        <w:t>Common for 1 band UL and 2 bands UL CA</w:t>
      </w:r>
      <w:bookmarkEnd w:id="1427"/>
      <w:bookmarkEnd w:id="1428"/>
      <w:bookmarkEnd w:id="1429"/>
      <w:bookmarkEnd w:id="1430"/>
    </w:p>
    <w:p>
      <w:pPr>
        <w:pStyle w:val="6"/>
        <w:keepNext/>
        <w:keepLines/>
        <w:pageBreakBefore w:val="0"/>
        <w:kinsoku/>
        <w:wordWrap/>
        <w:topLinePunct w:val="0"/>
        <w:bidi w:val="0"/>
      </w:pPr>
      <w:bookmarkStart w:id="1431" w:name="_Toc3420"/>
      <w:bookmarkStart w:id="1432" w:name="_Toc17273"/>
      <w:bookmarkStart w:id="1433" w:name="_Toc196229562"/>
      <w:bookmarkStart w:id="1434" w:name="_Toc430"/>
      <w:r>
        <w:rPr>
          <w:rFonts w:hint="eastAsia"/>
          <w:lang w:eastAsia="zh-CN"/>
        </w:rPr>
        <w:t>5.19</w:t>
      </w:r>
      <w:r>
        <w:t>.1.1</w:t>
      </w:r>
      <w:r>
        <w:tab/>
      </w:r>
      <w:r>
        <w:rPr>
          <w:lang w:eastAsia="zh-CN"/>
        </w:rPr>
        <w:t>Operating bands for CA</w:t>
      </w:r>
      <w:bookmarkEnd w:id="1431"/>
      <w:bookmarkEnd w:id="1432"/>
      <w:bookmarkEnd w:id="1433"/>
      <w:bookmarkEnd w:id="1434"/>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5.19</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6799" w:type="dxa"/>
        <w:jc w:val="center"/>
        <w:tblLayout w:type="autofit"/>
        <w:tblCellMar>
          <w:top w:w="0" w:type="dxa"/>
          <w:left w:w="108" w:type="dxa"/>
          <w:bottom w:w="0" w:type="dxa"/>
          <w:right w:w="108" w:type="dxa"/>
        </w:tblCellMar>
      </w:tblPr>
      <w:tblGrid>
        <w:gridCol w:w="817"/>
        <w:gridCol w:w="2360"/>
        <w:gridCol w:w="2363"/>
        <w:gridCol w:w="1259"/>
      </w:tblGrid>
      <w:tr>
        <w:tblPrEx>
          <w:tblCellMar>
            <w:top w:w="0" w:type="dxa"/>
            <w:left w:w="108" w:type="dxa"/>
            <w:bottom w:w="0" w:type="dxa"/>
            <w:right w:w="108" w:type="dxa"/>
          </w:tblCellMar>
        </w:tblPrEx>
        <w:trPr>
          <w:trHeight w:val="330" w:hRule="atLeast"/>
          <w:jc w:val="center"/>
        </w:trPr>
        <w:tc>
          <w:tcPr>
            <w:tcW w:w="8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3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36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259"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 mode</w:t>
            </w:r>
          </w:p>
        </w:tc>
      </w:tr>
      <w:tr>
        <w:tblPrEx>
          <w:tblCellMar>
            <w:top w:w="0" w:type="dxa"/>
            <w:left w:w="108" w:type="dxa"/>
            <w:bottom w:w="0" w:type="dxa"/>
            <w:right w:w="108" w:type="dxa"/>
          </w:tblCellMar>
        </w:tblPrEx>
        <w:trPr>
          <w:trHeight w:val="330" w:hRule="atLeast"/>
          <w:jc w:val="center"/>
        </w:trPr>
        <w:tc>
          <w:tcPr>
            <w:tcW w:w="81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36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259" w:type="dxa"/>
            <w:vMerge w:val="continue"/>
            <w:tcBorders>
              <w:left w:val="nil"/>
              <w:right w:val="single" w:color="auto" w:sz="4" w:space="0"/>
            </w:tcBorders>
            <w:shd w:val="clear" w:color="auto" w:fill="auto"/>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1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36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259"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81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n1</w:t>
            </w:r>
          </w:p>
        </w:tc>
        <w:tc>
          <w:tcPr>
            <w:tcW w:w="23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1920 MHz – 1980 MHz</w:t>
            </w:r>
          </w:p>
        </w:tc>
        <w:tc>
          <w:tcPr>
            <w:tcW w:w="2363"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2110 MHz – 2170 MHz</w:t>
            </w:r>
          </w:p>
        </w:tc>
        <w:tc>
          <w:tcPr>
            <w:tcW w:w="1259"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81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n8</w:t>
            </w:r>
          </w:p>
        </w:tc>
        <w:tc>
          <w:tcPr>
            <w:tcW w:w="23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880 MHz – 915 MHz</w:t>
            </w:r>
          </w:p>
        </w:tc>
        <w:tc>
          <w:tcPr>
            <w:tcW w:w="2363"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925 MHz – 960 MHz</w:t>
            </w:r>
          </w:p>
        </w:tc>
        <w:tc>
          <w:tcPr>
            <w:tcW w:w="1259"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bl>
    <w:p>
      <w:pPr>
        <w:pStyle w:val="114"/>
        <w:keepNext/>
        <w:keepLines/>
        <w:pageBreakBefore w:val="0"/>
        <w:kinsoku/>
        <w:wordWrap/>
        <w:topLinePunct w:val="0"/>
        <w:bidi w:val="0"/>
      </w:pPr>
    </w:p>
    <w:p>
      <w:pPr>
        <w:pStyle w:val="6"/>
        <w:keepNext/>
        <w:keepLines/>
        <w:pageBreakBefore w:val="0"/>
        <w:kinsoku/>
        <w:wordWrap/>
        <w:topLinePunct w:val="0"/>
        <w:bidi w:val="0"/>
        <w:rPr>
          <w:lang w:eastAsia="zh-CN"/>
        </w:rPr>
      </w:pPr>
      <w:bookmarkStart w:id="1435" w:name="_Toc196229563"/>
      <w:bookmarkStart w:id="1436" w:name="_Toc12472"/>
      <w:bookmarkStart w:id="1437" w:name="_Toc22179"/>
      <w:bookmarkStart w:id="1438" w:name="_Toc11003"/>
      <w:r>
        <w:rPr>
          <w:rFonts w:hint="eastAsia"/>
          <w:lang w:eastAsia="zh-CN"/>
        </w:rPr>
        <w:t>5.19</w:t>
      </w:r>
      <w:r>
        <w:rPr>
          <w:lang w:eastAsia="zh-CN"/>
        </w:rPr>
        <w:t>.1.2</w:t>
      </w:r>
      <w:r>
        <w:rPr>
          <w:lang w:eastAsia="zh-CN"/>
        </w:rPr>
        <w:tab/>
      </w:r>
      <w:r>
        <w:rPr>
          <w:lang w:eastAsia="zh-CN"/>
        </w:rPr>
        <w:t>Channel bandwidths per operating band for CA</w:t>
      </w:r>
      <w:bookmarkEnd w:id="1435"/>
      <w:bookmarkEnd w:id="1436"/>
      <w:bookmarkEnd w:id="1437"/>
      <w:bookmarkEnd w:id="1438"/>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5.19</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CA_n1A-n8A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CA_n1A-n8A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bidi="ar"/>
              </w:rPr>
              <w:t>n1 channel bandwidths in Table 5.3.5-1 of 38.101-1</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n8</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cs="Arial"/>
                <w:sz w:val="18"/>
                <w:szCs w:val="18"/>
                <w:lang w:bidi="ar"/>
              </w:rPr>
              <w:t>n8 channel bandwidths in Table 5.3.5-1 of 38.101-1</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439" w:name="_Toc31735"/>
      <w:bookmarkStart w:id="1440" w:name="_Toc16987"/>
      <w:bookmarkStart w:id="1441" w:name="_Toc196229564"/>
      <w:bookmarkStart w:id="1442" w:name="_Toc8977"/>
      <w:r>
        <w:rPr>
          <w:rFonts w:hint="eastAsia"/>
          <w:lang w:eastAsia="zh-CN"/>
        </w:rPr>
        <w:t>5.19</w:t>
      </w:r>
      <w:r>
        <w:rPr>
          <w:lang w:eastAsia="zh-CN"/>
        </w:rPr>
        <w:t>.1.3</w:t>
      </w:r>
      <w:r>
        <w:rPr>
          <w:lang w:eastAsia="zh-CN"/>
        </w:rPr>
        <w:tab/>
      </w:r>
      <w:r>
        <w:rPr>
          <w:lang w:eastAsia="zh-CN"/>
        </w:rPr>
        <w:t>UE co-existence studies</w:t>
      </w:r>
      <w:r>
        <w:rPr>
          <w:rFonts w:hint="eastAsia"/>
          <w:lang w:val="en-US" w:eastAsia="zh-CN"/>
        </w:rPr>
        <w:t xml:space="preserve"> for 1 band UL</w:t>
      </w:r>
      <w:bookmarkEnd w:id="1439"/>
      <w:bookmarkEnd w:id="1440"/>
      <w:bookmarkEnd w:id="1441"/>
      <w:bookmarkEnd w:id="1442"/>
    </w:p>
    <w:p>
      <w:pPr>
        <w:keepNext/>
        <w:keepLines/>
        <w:pageBreakBefore w:val="0"/>
        <w:kinsoku/>
        <w:wordWrap/>
        <w:topLinePunct w:val="0"/>
        <w:bidi w:val="0"/>
        <w:rPr>
          <w:lang w:eastAsia="zh-CN"/>
        </w:rPr>
      </w:pPr>
      <w:r>
        <w:rPr>
          <w:rFonts w:hint="eastAsia"/>
          <w:lang w:eastAsia="zh-CN"/>
        </w:rPr>
        <w:t>For</w:t>
      </w:r>
      <w:r>
        <w:rPr>
          <w:lang w:eastAsia="zh-CN"/>
        </w:rPr>
        <w:t xml:space="preserve"> CA_n1-n8, there is no need to analyse harmonics and/or harmonics mixing since it has already been done.</w:t>
      </w:r>
      <w:r>
        <w:t xml:space="preserve"> </w:t>
      </w:r>
    </w:p>
    <w:p>
      <w:pPr>
        <w:keepNext/>
        <w:keepLines/>
        <w:pageBreakBefore w:val="0"/>
        <w:kinsoku/>
        <w:wordWrap/>
        <w:topLinePunct w:val="0"/>
        <w:bidi w:val="0"/>
        <w:spacing w:before="120" w:after="120"/>
      </w:pPr>
      <w:r>
        <w:rPr>
          <w:lang w:eastAsia="zh-CN"/>
        </w:rPr>
        <w:t xml:space="preserve">Table </w:t>
      </w:r>
      <w:r>
        <w:rPr>
          <w:rFonts w:hint="eastAsia"/>
          <w:lang w:val="en-US" w:eastAsia="zh-CN"/>
        </w:rPr>
        <w:t>5.19</w:t>
      </w:r>
      <w:r>
        <w:rPr>
          <w:lang w:eastAsia="zh-CN"/>
        </w:rPr>
        <w:t>.</w:t>
      </w:r>
      <w:r>
        <w:rPr>
          <w:lang w:val="en-US" w:eastAsia="zh-CN"/>
        </w:rPr>
        <w:t>1.3</w:t>
      </w:r>
      <w:r>
        <w:rPr>
          <w:lang w:eastAsia="zh-CN"/>
        </w:rPr>
        <w:t>-</w:t>
      </w:r>
      <w:r>
        <w:rPr>
          <w:lang w:val="en-US" w:eastAsia="zh-CN"/>
        </w:rPr>
        <w:t>1</w:t>
      </w:r>
      <w:r>
        <w:rPr>
          <w:rFonts w:hint="eastAsia"/>
          <w:lang w:val="en-US" w:eastAsia="zh-CN"/>
        </w:rPr>
        <w:t xml:space="preserve"> </w:t>
      </w:r>
      <w:r>
        <w:rPr>
          <w:lang w:eastAsia="zh-CN"/>
        </w:rPr>
        <w:t xml:space="preserve">summarizes frequency ranges where </w:t>
      </w:r>
      <w:r>
        <w:rPr>
          <w:rFonts w:hint="eastAsia"/>
          <w:lang w:val="en-US" w:eastAsia="zh-CN"/>
        </w:rPr>
        <w:t>cross band isolation may</w:t>
      </w:r>
      <w:r>
        <w:rPr>
          <w:lang w:eastAsia="zh-CN"/>
        </w:rPr>
        <w:t xml:space="preserve"> occur for CA_n1-n8.</w:t>
      </w:r>
    </w:p>
    <w:p>
      <w:pPr>
        <w:pStyle w:val="114"/>
        <w:keepNext/>
        <w:keepLines/>
        <w:pageBreakBefore w:val="0"/>
        <w:kinsoku/>
        <w:wordWrap/>
        <w:topLinePunct w:val="0"/>
        <w:bidi w:val="0"/>
        <w:rPr>
          <w:lang w:val="en-US" w:eastAsia="zh-CN"/>
        </w:rPr>
      </w:pPr>
      <w:r>
        <w:rPr>
          <w:rFonts w:hint="eastAsia"/>
          <w:lang w:val="en-US" w:eastAsia="zh-CN"/>
        </w:rPr>
        <w:t>Table 5.19.1.3-</w:t>
      </w:r>
      <w:r>
        <w:rPr>
          <w:lang w:val="en-US" w:eastAsia="zh-CN"/>
        </w:rPr>
        <w:t>1</w:t>
      </w:r>
      <w:r>
        <w:rPr>
          <w:rFonts w:hint="eastAsia"/>
          <w:lang w:val="en-US" w:eastAsia="zh-CN"/>
        </w:rPr>
        <w:t>: Cross-band isolation analysis</w:t>
      </w:r>
    </w:p>
    <w:tbl>
      <w:tblPr>
        <w:tblStyle w:val="89"/>
        <w:tblW w:w="10640" w:type="dxa"/>
        <w:jc w:val="center"/>
        <w:tblLayout w:type="autofit"/>
        <w:tblCellMar>
          <w:top w:w="0" w:type="dxa"/>
          <w:left w:w="108" w:type="dxa"/>
          <w:bottom w:w="0" w:type="dxa"/>
          <w:right w:w="108" w:type="dxa"/>
        </w:tblCellMar>
      </w:tblPr>
      <w:tblGrid>
        <w:gridCol w:w="1555"/>
        <w:gridCol w:w="2343"/>
        <w:gridCol w:w="2282"/>
        <w:gridCol w:w="2178"/>
        <w:gridCol w:w="2282"/>
      </w:tblGrid>
      <w:tr>
        <w:tblPrEx>
          <w:tblCellMar>
            <w:top w:w="0" w:type="dxa"/>
            <w:left w:w="108" w:type="dxa"/>
            <w:bottom w:w="0" w:type="dxa"/>
            <w:right w:w="108" w:type="dxa"/>
          </w:tblCellMar>
        </w:tblPrEx>
        <w:trPr>
          <w:trHeight w:val="330" w:hRule="atLeast"/>
          <w:jc w:val="center"/>
        </w:trPr>
        <w:tc>
          <w:tcPr>
            <w:tcW w:w="155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625"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n1</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n8</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915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2110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2170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w:t>
            </w:r>
          </w:p>
        </w:tc>
      </w:tr>
      <w:tr>
        <w:tblPrEx>
          <w:tblCellMar>
            <w:top w:w="0" w:type="dxa"/>
            <w:left w:w="108" w:type="dxa"/>
            <w:bottom w:w="0" w:type="dxa"/>
            <w:right w:w="108" w:type="dxa"/>
          </w:tblCellMar>
        </w:tblPrEx>
        <w:trPr>
          <w:trHeight w:val="330" w:hRule="atLeast"/>
          <w:jc w:val="center"/>
        </w:trPr>
        <w:tc>
          <w:tcPr>
            <w:tcW w:w="1555"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55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845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950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810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985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775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1020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1055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625"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eastAsiaTheme="minorEastAsia"/>
                <w:i/>
                <w:iCs/>
                <w:lang w:eastAsia="zh-CN"/>
              </w:rPr>
            </w:pPr>
            <w:r>
              <w:rPr>
                <w:rFonts w:ascii="Arial" w:hAnsi="Arial" w:cs="Arial"/>
                <w:sz w:val="18"/>
                <w:szCs w:val="18"/>
                <w:lang w:val="en-US"/>
              </w:rPr>
              <w:t>There is no overlap of the band n1 ACLR range with the band n8 DL up to order 5. The sufficient rejection of the transmitter noise floor should be at band n8 so no cross-band MSD is needed.</w:t>
            </w: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lang w:val="en-US"/>
              </w:rPr>
            </w:pPr>
            <w:r>
              <w:rPr>
                <w:rFonts w:ascii="Arial" w:hAnsi="Arial" w:cs="Arial"/>
                <w:sz w:val="18"/>
                <w:szCs w:val="18"/>
                <w:lang w:val="en-US"/>
              </w:rPr>
              <w:t>There is no overlap of the band n8 ACLR range with the band n1 DL up to order 5. The sufficient rejection of the transmitter noise floor should be at band n1 so no cross-band MSD is needed.</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w:t>
            </w:r>
            <w:r>
              <w:br w:type="textWrapping"/>
            </w:r>
            <w:r>
              <w:t>-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rPr>
            </w:pPr>
            <w:r>
              <w:t>NOTE 2:  The maximum UL channel bandwidth of the BCS (noted maxULCBW) is used to calculate the band ACLR ranges while</w:t>
            </w:r>
            <w:r>
              <w:br w:type="textWrapping"/>
            </w:r>
            <w:r>
              <w:t xml:space="preserve"> the minimum DL channel bandwidth of the BCS (noted minDLCBW) is used for the DL band victim channel bandwidth.</w:t>
            </w:r>
          </w:p>
        </w:tc>
      </w:tr>
    </w:tbl>
    <w:p>
      <w:pPr>
        <w:keepNext/>
        <w:keepLines/>
        <w:pageBreakBefore w:val="0"/>
        <w:kinsoku/>
        <w:wordWrap/>
        <w:topLinePunct w:val="0"/>
        <w:bidi w:val="0"/>
        <w:rPr>
          <w:lang w:eastAsia="zh-CN"/>
        </w:rPr>
      </w:pPr>
      <w:r>
        <w:rPr>
          <w:lang w:eastAsia="zh-CN"/>
        </w:rPr>
        <w:t xml:space="preserve">Based on the table above, no MSD for the cross-band overlapping from uplink n1 to n8 downlink is needed. </w:t>
      </w:r>
    </w:p>
    <w:p>
      <w:pPr>
        <w:pStyle w:val="6"/>
        <w:keepNext/>
        <w:keepLines/>
        <w:pageBreakBefore w:val="0"/>
        <w:kinsoku/>
        <w:wordWrap/>
        <w:topLinePunct w:val="0"/>
        <w:bidi w:val="0"/>
      </w:pPr>
      <w:bookmarkStart w:id="1443" w:name="_Toc18805"/>
      <w:bookmarkStart w:id="1444" w:name="_Toc196229565"/>
      <w:bookmarkStart w:id="1445" w:name="_Toc1334"/>
      <w:bookmarkStart w:id="1446" w:name="_Toc13514"/>
      <w:r>
        <w:rPr>
          <w:rFonts w:hint="eastAsia"/>
          <w:lang w:eastAsia="zh-CN"/>
        </w:rPr>
        <w:t>5.19</w:t>
      </w:r>
      <w:r>
        <w:t>.1.</w:t>
      </w:r>
      <w:r>
        <w:rPr>
          <w:rFonts w:hint="eastAsia"/>
          <w:lang w:val="en-US" w:eastAsia="zh-CN"/>
        </w:rPr>
        <w:t>4</w:t>
      </w:r>
      <w:r>
        <w:tab/>
      </w:r>
      <w:r>
        <w:rPr>
          <w:lang w:val="en-US" w:eastAsia="zh-CN"/>
        </w:rPr>
        <w:t>∆TIB,c and ∆RIB,c values</w:t>
      </w:r>
      <w:bookmarkEnd w:id="1443"/>
      <w:bookmarkEnd w:id="1444"/>
      <w:bookmarkEnd w:id="1445"/>
      <w:bookmarkEnd w:id="1446"/>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n1</w:t>
      </w:r>
      <w:r>
        <w:rPr>
          <w:lang w:eastAsia="ja-JP"/>
        </w:rPr>
        <w:t>-n</w:t>
      </w:r>
      <w:r>
        <w:rPr>
          <w:lang w:val="en-US" w:eastAsia="zh-CN"/>
        </w:rPr>
        <w:t>8</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have been specified.</w:t>
      </w:r>
    </w:p>
    <w:p>
      <w:pPr>
        <w:pStyle w:val="6"/>
        <w:keepNext/>
        <w:keepLines/>
        <w:pageBreakBefore w:val="0"/>
        <w:kinsoku/>
        <w:wordWrap/>
        <w:topLinePunct w:val="0"/>
        <w:bidi w:val="0"/>
        <w:rPr>
          <w:lang w:val="en-US" w:eastAsia="zh-CN"/>
        </w:rPr>
      </w:pPr>
      <w:bookmarkStart w:id="1447" w:name="_Toc196229566"/>
      <w:bookmarkStart w:id="1448" w:name="_Toc23225"/>
      <w:bookmarkStart w:id="1449" w:name="_Toc21649"/>
      <w:bookmarkStart w:id="1450" w:name="_Toc20451"/>
      <w:r>
        <w:rPr>
          <w:rFonts w:hint="eastAsia"/>
          <w:lang w:eastAsia="zh-CN"/>
        </w:rPr>
        <w:t>5.19</w:t>
      </w:r>
      <w:r>
        <w:t>.1.5</w:t>
      </w:r>
      <w:r>
        <w:tab/>
      </w:r>
      <w:r>
        <w:rPr>
          <w:lang w:val="en-US" w:eastAsia="zh-CN"/>
        </w:rPr>
        <w:t>REFSENS requirements</w:t>
      </w:r>
      <w:bookmarkEnd w:id="1447"/>
      <w:bookmarkEnd w:id="1448"/>
      <w:bookmarkEnd w:id="1449"/>
      <w:bookmarkEnd w:id="1450"/>
    </w:p>
    <w:p>
      <w:pPr>
        <w:keepNext/>
        <w:keepLines/>
        <w:pageBreakBefore w:val="0"/>
        <w:kinsoku/>
        <w:wordWrap/>
        <w:topLinePunct w:val="0"/>
        <w:bidi w:val="0"/>
      </w:pPr>
      <w:r>
        <w:t>There are no additional MSD requirements for this band combination.</w:t>
      </w:r>
    </w:p>
    <w:p>
      <w:pPr>
        <w:pStyle w:val="4"/>
        <w:keepNext/>
        <w:keepLines/>
        <w:pageBreakBefore w:val="0"/>
        <w:kinsoku/>
        <w:wordWrap/>
        <w:topLinePunct w:val="0"/>
        <w:bidi w:val="0"/>
        <w:rPr>
          <w:lang w:eastAsia="zh-CN"/>
        </w:rPr>
      </w:pPr>
      <w:bookmarkStart w:id="1451" w:name="_Toc22721"/>
      <w:bookmarkStart w:id="1452" w:name="_Toc25441"/>
      <w:bookmarkStart w:id="1453" w:name="_Toc24815"/>
      <w:bookmarkStart w:id="1454" w:name="_Toc196229567"/>
      <w:bookmarkStart w:id="1455" w:name="_Toc4928"/>
      <w:r>
        <w:rPr>
          <w:rFonts w:hint="eastAsia"/>
          <w:lang w:eastAsia="zh-CN"/>
        </w:rPr>
        <w:t>5.20</w:t>
      </w:r>
      <w:r>
        <w:rPr>
          <w:rFonts w:hint="eastAsia"/>
          <w:lang w:eastAsia="zh-CN"/>
        </w:rPr>
        <w:tab/>
      </w:r>
      <w:r>
        <w:rPr>
          <w:rFonts w:hint="eastAsia"/>
          <w:lang w:eastAsia="zh-CN"/>
        </w:rPr>
        <w:t>CA_n40-n71</w:t>
      </w:r>
      <w:bookmarkEnd w:id="1451"/>
      <w:bookmarkEnd w:id="1452"/>
      <w:bookmarkEnd w:id="1453"/>
      <w:bookmarkEnd w:id="1454"/>
      <w:bookmarkEnd w:id="1455"/>
    </w:p>
    <w:p>
      <w:pPr>
        <w:pStyle w:val="5"/>
        <w:keepNext/>
        <w:keepLines/>
        <w:pageBreakBefore w:val="0"/>
        <w:kinsoku/>
        <w:wordWrap/>
        <w:topLinePunct w:val="0"/>
        <w:bidi w:val="0"/>
        <w:rPr>
          <w:lang w:val="en-US" w:eastAsia="zh-CN"/>
        </w:rPr>
      </w:pPr>
      <w:bookmarkStart w:id="1456" w:name="_Toc17910"/>
      <w:bookmarkStart w:id="1457" w:name="_Toc22271"/>
      <w:bookmarkStart w:id="1458" w:name="_Toc196229568"/>
      <w:bookmarkStart w:id="1459" w:name="_Toc15071"/>
      <w:r>
        <w:rPr>
          <w:rFonts w:hint="eastAsia"/>
          <w:lang w:eastAsia="zh-CN"/>
        </w:rPr>
        <w:t>5.20.1</w:t>
      </w:r>
      <w:r>
        <w:rPr>
          <w:rFonts w:hint="eastAsia"/>
          <w:lang w:eastAsia="zh-CN"/>
        </w:rPr>
        <w:tab/>
      </w:r>
      <w:r>
        <w:rPr>
          <w:rFonts w:hint="eastAsia"/>
          <w:lang w:val="en-US" w:eastAsia="zh-CN"/>
        </w:rPr>
        <w:t>Common for 1 band UL and 2 bands UL CA</w:t>
      </w:r>
      <w:bookmarkEnd w:id="1456"/>
      <w:bookmarkEnd w:id="1457"/>
      <w:bookmarkEnd w:id="1458"/>
      <w:bookmarkEnd w:id="1459"/>
    </w:p>
    <w:p>
      <w:pPr>
        <w:pStyle w:val="6"/>
        <w:keepNext/>
        <w:keepLines/>
        <w:pageBreakBefore w:val="0"/>
        <w:kinsoku/>
        <w:wordWrap/>
        <w:topLinePunct w:val="0"/>
        <w:bidi w:val="0"/>
      </w:pPr>
      <w:bookmarkStart w:id="1460" w:name="_Toc19500"/>
      <w:bookmarkStart w:id="1461" w:name="_Toc196229569"/>
      <w:bookmarkStart w:id="1462" w:name="_Toc19097"/>
      <w:bookmarkStart w:id="1463" w:name="_Toc8141"/>
      <w:r>
        <w:rPr>
          <w:lang w:eastAsia="zh-CN"/>
        </w:rPr>
        <w:t>5.20</w:t>
      </w:r>
      <w:r>
        <w:t>.1.1</w:t>
      </w:r>
      <w:r>
        <w:tab/>
      </w:r>
      <w:r>
        <w:rPr>
          <w:lang w:eastAsia="zh-CN"/>
        </w:rPr>
        <w:t>Operating bands for CA</w:t>
      </w:r>
      <w:bookmarkEnd w:id="1460"/>
      <w:bookmarkEnd w:id="1461"/>
      <w:bookmarkEnd w:id="1462"/>
      <w:bookmarkEnd w:id="1463"/>
    </w:p>
    <w:p>
      <w:pPr>
        <w:pStyle w:val="114"/>
        <w:keepNext/>
        <w:keepLines/>
        <w:pageBreakBefore w:val="0"/>
        <w:kinsoku/>
        <w:wordWrap/>
        <w:topLinePunct w:val="0"/>
        <w:bidi w:val="0"/>
        <w:rPr>
          <w:rFonts w:cs="Arial"/>
          <w:lang w:eastAsia="zh-CN"/>
        </w:rPr>
      </w:pPr>
      <w:r>
        <w:rPr>
          <w:rFonts w:cs="Arial"/>
          <w:lang w:val="en-US" w:eastAsia="zh-CN"/>
        </w:rPr>
        <w:t>T</w:t>
      </w:r>
      <w:r>
        <w:rPr>
          <w:rFonts w:cs="Arial"/>
        </w:rPr>
        <w:t xml:space="preserve">able </w:t>
      </w:r>
      <w:r>
        <w:rPr>
          <w:rFonts w:cs="Arial"/>
          <w:lang w:val="en-US" w:eastAsia="zh-CN"/>
        </w:rPr>
        <w:t>5.20</w:t>
      </w:r>
      <w:r>
        <w:rPr>
          <w:rFonts w:cs="Arial"/>
          <w:lang w:eastAsia="zh-CN"/>
        </w:rPr>
        <w:t>.</w:t>
      </w:r>
      <w:r>
        <w:rPr>
          <w:rFonts w:cs="Arial"/>
          <w:lang w:val="en-US" w:eastAsia="zh-CN"/>
        </w:rPr>
        <w:t>1</w:t>
      </w:r>
      <w:r>
        <w:rPr>
          <w:rFonts w:cs="Arial"/>
          <w:lang w:eastAsia="zh-CN"/>
        </w:rPr>
        <w:t>.1</w:t>
      </w:r>
      <w:r>
        <w:rPr>
          <w:rFonts w:cs="Arial"/>
        </w:rPr>
        <w:t xml:space="preserve">-1:  </w:t>
      </w:r>
      <w:r>
        <w:rPr>
          <w:rFonts w:cs="Arial"/>
          <w:lang w:val="en-US" w:eastAsia="zh-CN"/>
        </w:rPr>
        <w:t>CA</w:t>
      </w:r>
      <w:r>
        <w:rPr>
          <w:rFonts w:cs="Arial"/>
          <w:lang w:eastAsia="zh-CN"/>
        </w:rPr>
        <w:t xml:space="preserve"> band combination of </w:t>
      </w:r>
      <w:r>
        <w:rPr>
          <w:rFonts w:cs="Arial"/>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Uplink (UL) band</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jc w:val="center"/>
              <w:rPr>
                <w:rFonts w:ascii="Arial" w:hAnsi="Arial" w:cs="Arial"/>
                <w:b/>
                <w:bCs/>
                <w:sz w:val="18"/>
                <w:szCs w:val="18"/>
                <w:lang w:val="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sz w:val="18"/>
                <w:szCs w:val="22"/>
                <w:lang w:val="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lang w:val="zh-CN"/>
              </w:rPr>
            </w:pPr>
            <w:r>
              <w:rPr>
                <w:rFonts w:eastAsia="Malgun Gothic" w:cs="Arial"/>
              </w:rPr>
              <w:t>BS receive / UE transmit</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bCs/>
                <w:sz w:val="18"/>
                <w:szCs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sz w:val="18"/>
                <w:szCs w:val="22"/>
                <w:lang w:val="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bCs/>
                <w:sz w:val="18"/>
                <w:szCs w:val="18"/>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bCs/>
                <w:sz w:val="18"/>
                <w:szCs w:val="18"/>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n40</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2400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2400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rPr>
            </w:pPr>
            <w:r>
              <w:rPr>
                <w:rFonts w:ascii="Arial" w:hAnsi="Arial" w:cs="Arial"/>
                <w:sz w:val="18"/>
                <w:szCs w:val="18"/>
              </w:rPr>
              <w:t>n71</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eastAsia="ko-KR"/>
              </w:rPr>
            </w:pPr>
            <w:r>
              <w:rPr>
                <w:rFonts w:ascii="Arial" w:hAnsi="Arial" w:cs="Arial"/>
                <w:sz w:val="18"/>
                <w:szCs w:val="18"/>
                <w:lang w:val="sv-SE"/>
              </w:rPr>
              <w:t>663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698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eastAsia="ko-KR"/>
              </w:rPr>
            </w:pPr>
            <w:r>
              <w:rPr>
                <w:rFonts w:ascii="Arial" w:hAnsi="Arial" w:cs="Arial"/>
                <w:sz w:val="18"/>
                <w:szCs w:val="18"/>
                <w:lang w:val="sv-SE"/>
              </w:rPr>
              <w:t>617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eastAsia="ko-KR"/>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pPr>
          </w:p>
        </w:tc>
      </w:tr>
    </w:tbl>
    <w:p>
      <w:pPr>
        <w:pStyle w:val="6"/>
        <w:keepNext/>
        <w:keepLines/>
        <w:pageBreakBefore w:val="0"/>
        <w:kinsoku/>
        <w:wordWrap/>
        <w:topLinePunct w:val="0"/>
        <w:bidi w:val="0"/>
      </w:pPr>
      <w:bookmarkStart w:id="1464" w:name="_Toc196229570"/>
      <w:bookmarkStart w:id="1465" w:name="_Toc24287"/>
      <w:bookmarkStart w:id="1466" w:name="_Toc24213"/>
      <w:bookmarkStart w:id="1467" w:name="_Toc2773"/>
      <w:r>
        <w:rPr>
          <w:lang w:eastAsia="zh-CN"/>
        </w:rPr>
        <w:t>5.20</w:t>
      </w:r>
      <w:r>
        <w:t>.1.2</w:t>
      </w:r>
      <w:r>
        <w:tab/>
      </w:r>
      <w:r>
        <w:rPr>
          <w:lang w:eastAsia="zh-CN"/>
        </w:rPr>
        <w:t>Channel bandwidths per operating band for CA</w:t>
      </w:r>
      <w:bookmarkEnd w:id="1464"/>
      <w:bookmarkEnd w:id="1465"/>
      <w:bookmarkEnd w:id="1466"/>
      <w:bookmarkEnd w:id="1467"/>
    </w:p>
    <w:p>
      <w:pPr>
        <w:pStyle w:val="114"/>
        <w:keepNext/>
        <w:keepLines/>
        <w:pageBreakBefore w:val="0"/>
        <w:kinsoku/>
        <w:wordWrap/>
        <w:topLinePunct w:val="0"/>
        <w:bidi w:val="0"/>
        <w:rPr>
          <w:rFonts w:cs="Arial"/>
          <w:lang w:val="en-US" w:eastAsia="zh-CN"/>
        </w:rPr>
      </w:pPr>
      <w:r>
        <w:rPr>
          <w:rFonts w:cs="Arial"/>
        </w:rPr>
        <w:t xml:space="preserve">Table </w:t>
      </w:r>
      <w:r>
        <w:rPr>
          <w:rFonts w:cs="Arial"/>
          <w:lang w:val="en-US" w:eastAsia="zh-CN"/>
        </w:rPr>
        <w:t>5.20.1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r>
              <w:rPr>
                <w:rFonts w:cs="Arial"/>
                <w:szCs w:val="18"/>
                <w:lang w:val="en-US" w:eastAsia="zh-CN"/>
              </w:rPr>
              <w:t>CA_n40A-n71A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rPr>
            </w:pPr>
            <w:r>
              <w:rPr>
                <w:rFonts w:cs="Arial"/>
                <w:szCs w:val="18"/>
                <w:lang w:val="en-US" w:eastAsia="zh-CN"/>
              </w:rPr>
              <w:t>CA_n40A-n71A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n40</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n40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kern w:val="2"/>
                <w:sz w:val="18"/>
                <w:szCs w:val="18"/>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n71</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n71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bl>
    <w:p>
      <w:pPr>
        <w:keepNext/>
        <w:keepLines/>
        <w:pageBreakBefore w:val="0"/>
        <w:kinsoku/>
        <w:wordWrap/>
        <w:topLinePunct w:val="0"/>
        <w:bidi w:val="0"/>
        <w:spacing w:before="120" w:after="120"/>
        <w:rPr>
          <w:sz w:val="18"/>
          <w:szCs w:val="18"/>
          <w:lang w:eastAsia="ko-KR"/>
        </w:rPr>
      </w:pPr>
    </w:p>
    <w:p>
      <w:pPr>
        <w:pStyle w:val="6"/>
        <w:keepNext/>
        <w:keepLines/>
        <w:pageBreakBefore w:val="0"/>
        <w:kinsoku/>
        <w:wordWrap/>
        <w:topLinePunct w:val="0"/>
        <w:bidi w:val="0"/>
        <w:rPr>
          <w:lang w:val="en-US" w:eastAsia="zh-CN"/>
        </w:rPr>
      </w:pPr>
      <w:bookmarkStart w:id="1468" w:name="_Hlk192010383"/>
      <w:bookmarkStart w:id="1469" w:name="_Toc196229571"/>
      <w:bookmarkStart w:id="1470" w:name="_Toc10602"/>
      <w:bookmarkStart w:id="1471" w:name="_Toc1407"/>
      <w:bookmarkStart w:id="1472" w:name="_Toc13490"/>
      <w:r>
        <w:rPr>
          <w:lang w:eastAsia="zh-CN"/>
        </w:rPr>
        <w:t>5.20.1.3</w:t>
      </w:r>
      <w:bookmarkEnd w:id="1468"/>
      <w:r>
        <w:rPr>
          <w:lang w:eastAsia="zh-CN"/>
        </w:rPr>
        <w:tab/>
      </w:r>
      <w:r>
        <w:rPr>
          <w:lang w:eastAsia="zh-CN"/>
        </w:rPr>
        <w:t>UE co-existence studies</w:t>
      </w:r>
      <w:r>
        <w:rPr>
          <w:lang w:val="en-US" w:eastAsia="zh-CN"/>
        </w:rPr>
        <w:t xml:space="preserve"> for 1 band UL</w:t>
      </w:r>
      <w:bookmarkEnd w:id="1469"/>
      <w:bookmarkEnd w:id="1470"/>
      <w:bookmarkEnd w:id="1471"/>
      <w:bookmarkEnd w:id="1472"/>
    </w:p>
    <w:p>
      <w:pPr>
        <w:pStyle w:val="114"/>
        <w:keepNext/>
        <w:keepLines/>
        <w:pageBreakBefore w:val="0"/>
        <w:kinsoku/>
        <w:wordWrap/>
        <w:topLinePunct w:val="0"/>
        <w:bidi w:val="0"/>
        <w:rPr>
          <w:rFonts w:cs="Arial"/>
          <w:lang w:val="en-US" w:eastAsia="zh-CN"/>
        </w:rPr>
      </w:pPr>
      <w:r>
        <w:rPr>
          <w:rFonts w:cs="Arial"/>
          <w:lang w:val="en-US" w:eastAsia="zh-CN"/>
        </w:rPr>
        <w:t>Table 5.20</w:t>
      </w:r>
      <w:r>
        <w:rPr>
          <w:rFonts w:cs="Arial"/>
          <w:lang w:val="en-US" w:eastAsia="zh-TW"/>
        </w:rPr>
        <w:t>.1.3</w:t>
      </w:r>
      <w:r>
        <w:rPr>
          <w:rFonts w:cs="Arial"/>
          <w:lang w:val="en-US" w:eastAsia="zh-CN"/>
        </w:rPr>
        <w:t xml:space="preserve">-1 </w:t>
      </w:r>
      <w:r>
        <w:rPr>
          <w:rFonts w:cs="Arial"/>
          <w:lang w:val="en-US"/>
        </w:rPr>
        <w:t>CA_n40A-n71A</w:t>
      </w:r>
      <w:r>
        <w:rPr>
          <w:rFonts w:cs="Arial"/>
          <w:lang w:val="en-US" w:eastAsia="zh-CN"/>
        </w:rPr>
        <w:t xml:space="preserve"> UL/DL harmonics/harm</w:t>
      </w:r>
      <w:r>
        <w:rPr>
          <w:rFonts w:cs="Arial"/>
          <w:lang w:val="en-US" w:eastAsia="zh-TW"/>
        </w:rPr>
        <w:t>on</w:t>
      </w:r>
      <w:r>
        <w:rPr>
          <w:rFonts w:cs="Arial"/>
          <w:lang w:val="en-US" w:eastAsia="zh-CN"/>
        </w:rPr>
        <w:t>ic mixing analysis</w:t>
      </w:r>
    </w:p>
    <w:tbl>
      <w:tblPr>
        <w:tblStyle w:val="89"/>
        <w:tblW w:w="0" w:type="auto"/>
        <w:tblInd w:w="-10" w:type="dxa"/>
        <w:tblLayout w:type="autofit"/>
        <w:tblCellMar>
          <w:top w:w="0" w:type="dxa"/>
          <w:left w:w="108" w:type="dxa"/>
          <w:bottom w:w="0" w:type="dxa"/>
          <w:right w:w="108" w:type="dxa"/>
        </w:tblCellMar>
      </w:tblPr>
      <w:tblGrid>
        <w:gridCol w:w="814"/>
        <w:gridCol w:w="940"/>
        <w:gridCol w:w="940"/>
        <w:gridCol w:w="950"/>
        <w:gridCol w:w="943"/>
        <w:gridCol w:w="949"/>
        <w:gridCol w:w="943"/>
        <w:gridCol w:w="1097"/>
        <w:gridCol w:w="2291"/>
      </w:tblGrid>
      <w:tr>
        <w:tblPrEx>
          <w:tblCellMar>
            <w:top w:w="0" w:type="dxa"/>
            <w:left w:w="108" w:type="dxa"/>
            <w:bottom w:w="0" w:type="dxa"/>
            <w:right w:w="108" w:type="dxa"/>
          </w:tblCellMar>
        </w:tblPrEx>
        <w:trPr>
          <w:trHeight w:val="285" w:hRule="atLeast"/>
        </w:trPr>
        <w:tc>
          <w:tcPr>
            <w:tcW w:w="0" w:type="auto"/>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n40</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0" w:type="auto"/>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22"/>
                <w:szCs w:val="22"/>
              </w:rPr>
            </w:pPr>
            <w:r>
              <w:rPr>
                <w:rFonts w:ascii="Arial" w:hAnsi="Arial" w:cs="Arial"/>
                <w:sz w:val="22"/>
                <w:szCs w:val="22"/>
              </w:rPr>
              <w:t>　</w:t>
            </w:r>
          </w:p>
        </w:tc>
      </w:tr>
      <w:tr>
        <w:tblPrEx>
          <w:tblCellMar>
            <w:top w:w="0" w:type="dxa"/>
            <w:left w:w="108" w:type="dxa"/>
            <w:bottom w:w="0" w:type="dxa"/>
            <w:right w:w="108" w:type="dxa"/>
          </w:tblCellMar>
        </w:tblPrEx>
        <w:trPr>
          <w:trHeight w:val="285" w:hRule="atLeast"/>
        </w:trPr>
        <w:tc>
          <w:tcPr>
            <w:tcW w:w="0" w:type="auto"/>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11500</w:t>
            </w:r>
          </w:p>
        </w:tc>
        <w:tc>
          <w:tcPr>
            <w:tcW w:w="0" w:type="auto"/>
            <w:tcBorders>
              <w:top w:val="nil"/>
              <w:left w:val="nil"/>
              <w:bottom w:val="nil"/>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n71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12000</w:t>
            </w:r>
          </w:p>
        </w:tc>
        <w:tc>
          <w:tcPr>
            <w:tcW w:w="0" w:type="auto"/>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rPr>
                <w:rFonts w:ascii="Arial" w:hAnsi="Arial" w:cs="Arial"/>
                <w:sz w:val="22"/>
                <w:szCs w:val="22"/>
              </w:rPr>
            </w:pPr>
            <w:r>
              <w:rPr>
                <w:rFonts w:ascii="Arial" w:hAnsi="Arial" w:cs="Arial"/>
                <w:sz w:val="22"/>
                <w:szCs w:val="22"/>
              </w:rPr>
              <w:t>　</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617</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652</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1234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1304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1851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1956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2468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2608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3085</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3260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0" w:type="auto"/>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UL/DL harmonics/haromic mixing issue for this combo</w:t>
            </w:r>
          </w:p>
        </w:tc>
      </w:tr>
      <w:tr>
        <w:tblPrEx>
          <w:tblCellMar>
            <w:top w:w="0" w:type="dxa"/>
            <w:left w:w="108" w:type="dxa"/>
            <w:bottom w:w="0" w:type="dxa"/>
            <w:right w:w="108" w:type="dxa"/>
          </w:tblCellMar>
        </w:tblPrEx>
        <w:trPr>
          <w:trHeight w:val="285" w:hRule="atLeast"/>
        </w:trPr>
        <w:tc>
          <w:tcPr>
            <w:tcW w:w="0" w:type="auto"/>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nY</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0" w:type="auto"/>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285" w:hRule="atLeast"/>
        </w:trPr>
        <w:tc>
          <w:tcPr>
            <w:tcW w:w="0" w:type="auto"/>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663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1326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1989</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2652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3315</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nX</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1396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2094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2792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3490</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11500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12000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0" w:type="auto"/>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UL/DL harmonics/haromic mixing issue for this combo</w:t>
            </w:r>
          </w:p>
        </w:tc>
      </w:tr>
      <w:tr>
        <w:tblPrEx>
          <w:tblCellMar>
            <w:top w:w="0" w:type="dxa"/>
            <w:left w:w="108" w:type="dxa"/>
            <w:bottom w:w="0" w:type="dxa"/>
            <w:right w:w="108" w:type="dxa"/>
          </w:tblCellMar>
        </w:tblPrEx>
        <w:trPr>
          <w:trHeight w:val="270" w:hRule="atLeast"/>
        </w:trPr>
        <w:tc>
          <w:tcPr>
            <w:tcW w:w="0" w:type="auto"/>
            <w:gridSpan w:val="9"/>
            <w:tcBorders>
              <w:top w:val="single" w:color="auto" w:sz="8" w:space="0"/>
              <w:left w:val="single" w:color="auto" w:sz="8" w:space="0"/>
              <w:bottom w:val="nil"/>
              <w:right w:val="single" w:color="000000" w:sz="8" w:space="0"/>
            </w:tcBorders>
            <w:shd w:val="clear" w:color="auto" w:fill="auto"/>
            <w:vAlign w:val="center"/>
          </w:tcPr>
          <w:p>
            <w:pPr>
              <w:pStyle w:val="120"/>
              <w:keepNext/>
              <w:keepLines/>
              <w:pageBreakBefore w:val="0"/>
              <w:kinsoku/>
              <w:wordWrap/>
              <w:topLinePunct w:val="0"/>
              <w:bidi w:val="0"/>
              <w:rPr>
                <w:lang w:val="en-US" w:eastAsia="zh-CN"/>
              </w:rPr>
            </w:pPr>
            <w:r>
              <w:rPr>
                <w:lang w:val="en-US" w:eastAsia="zh-CN"/>
              </w:rPr>
              <w:t>NOTE 1: ULx means UL xth harmonic frequency, and DLy means DL yth harmonic frequency range</w:t>
            </w:r>
          </w:p>
          <w:p>
            <w:pPr>
              <w:pStyle w:val="120"/>
              <w:keepNext/>
              <w:keepLines/>
              <w:pageBreakBefore w:val="0"/>
              <w:kinsoku/>
              <w:wordWrap/>
              <w:topLinePunct w:val="0"/>
              <w:bidi w:val="0"/>
              <w:rPr>
                <w:lang w:val="en-US" w:eastAsia="zh-CN"/>
              </w:rPr>
            </w:pPr>
            <w:r>
              <w:rPr>
                <w:lang w:val="en-US" w:eastAsia="zh-CN"/>
              </w:rPr>
              <w:t>NOTE 2: When a collision is detected with an overlap &gt;0Hz between the ULx with DLy frequency ranges, the ULx/DLy cell is marked “D” for direct hit</w:t>
            </w:r>
            <w:r>
              <w:rPr>
                <w:rFonts w:hint="eastAsia"/>
                <w:lang w:val="en-US" w:eastAsia="zh-CN"/>
              </w:rPr>
              <w:t xml:space="preserve"> </w:t>
            </w: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lang w:val="en-US" w:eastAsia="zh-CN"/>
              </w:rPr>
              <w:t>NOTE 3: UL3/DL2 harmonic mixing direct hit case for PC3/5 only apply for DL&gt;3GHz</w:t>
            </w:r>
          </w:p>
          <w:p>
            <w:pPr>
              <w:pStyle w:val="120"/>
              <w:keepNext/>
              <w:keepLines/>
              <w:pageBreakBefore w:val="0"/>
              <w:kinsoku/>
              <w:wordWrap/>
              <w:topLinePunct w:val="0"/>
              <w:bidi w:val="0"/>
              <w:rPr>
                <w:rFonts w:cs="Arial"/>
                <w:szCs w:val="18"/>
              </w:rPr>
            </w:pPr>
            <w:r>
              <w:rPr>
                <w:lang w:val="en-US" w:eastAsia="zh-CN"/>
              </w:rPr>
              <w:t>NOTE 4: For harmonic mixing, near-miss cases only apply for UL1 and odd DLy orders.</w:t>
            </w:r>
          </w:p>
        </w:tc>
      </w:tr>
    </w:tbl>
    <w:p>
      <w:pPr>
        <w:pStyle w:val="114"/>
        <w:keepNext/>
        <w:keepLines/>
        <w:pageBreakBefore w:val="0"/>
        <w:kinsoku/>
        <w:wordWrap/>
        <w:topLinePunct w:val="0"/>
        <w:bidi w:val="0"/>
        <w:rPr>
          <w:rFonts w:ascii="Times New Roman" w:hAnsi="Times New Roman"/>
          <w:lang w:val="en-US"/>
        </w:rPr>
      </w:pPr>
    </w:p>
    <w:p>
      <w:pPr>
        <w:pStyle w:val="114"/>
        <w:keepNext/>
        <w:keepLines/>
        <w:pageBreakBefore w:val="0"/>
        <w:kinsoku/>
        <w:wordWrap/>
        <w:topLinePunct w:val="0"/>
        <w:bidi w:val="0"/>
        <w:rPr>
          <w:rFonts w:cs="Arial"/>
          <w:sz w:val="18"/>
          <w:szCs w:val="18"/>
          <w:lang w:eastAsia="ko-KR"/>
        </w:rPr>
      </w:pPr>
      <w:r>
        <w:rPr>
          <w:rFonts w:cs="Arial"/>
          <w:lang w:val="en-US"/>
        </w:rPr>
        <w:t xml:space="preserve">Table </w:t>
      </w:r>
      <w:r>
        <w:rPr>
          <w:rFonts w:cs="Arial"/>
          <w:lang w:val="en-US" w:eastAsia="zh-CN"/>
        </w:rPr>
        <w:t>5.20</w:t>
      </w:r>
      <w:r>
        <w:rPr>
          <w:rFonts w:cs="Arial"/>
          <w:lang w:val="en-US"/>
        </w:rPr>
        <w:t>.1.3-2 CA_n40A-n71A UL/DL cross band isolation analysis</w:t>
      </w:r>
    </w:p>
    <w:tbl>
      <w:tblPr>
        <w:tblStyle w:val="89"/>
        <w:tblW w:w="10560" w:type="dxa"/>
        <w:tblInd w:w="-713" w:type="dxa"/>
        <w:tblLayout w:type="fixed"/>
        <w:tblCellMar>
          <w:top w:w="0" w:type="dxa"/>
          <w:left w:w="108" w:type="dxa"/>
          <w:bottom w:w="0" w:type="dxa"/>
          <w:right w:w="108" w:type="dxa"/>
        </w:tblCellMar>
      </w:tblPr>
      <w:tblGrid>
        <w:gridCol w:w="1430"/>
        <w:gridCol w:w="2166"/>
        <w:gridCol w:w="2258"/>
        <w:gridCol w:w="2166"/>
        <w:gridCol w:w="2540"/>
      </w:tblGrid>
      <w:tr>
        <w:tblPrEx>
          <w:tblCellMar>
            <w:top w:w="0" w:type="dxa"/>
            <w:left w:w="108" w:type="dxa"/>
            <w:bottom w:w="0" w:type="dxa"/>
            <w:right w:w="108" w:type="dxa"/>
          </w:tblCellMar>
        </w:tblPrEx>
        <w:trPr>
          <w:trHeight w:val="285" w:hRule="atLeast"/>
        </w:trPr>
        <w:tc>
          <w:tcPr>
            <w:tcW w:w="143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Bands</w:t>
            </w:r>
            <w:r>
              <w:rPr>
                <w:rFonts w:ascii="Arial" w:hAnsi="Arial" w:cs="Arial"/>
                <w:b/>
                <w:bCs/>
                <w:sz w:val="18"/>
                <w:szCs w:val="18"/>
                <w:vertAlign w:val="superscript"/>
              </w:rPr>
              <w:t>3</w:t>
            </w:r>
          </w:p>
        </w:tc>
        <w:tc>
          <w:tcPr>
            <w:tcW w:w="4424"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n40</w:t>
            </w:r>
          </w:p>
        </w:tc>
        <w:tc>
          <w:tcPr>
            <w:tcW w:w="4706"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n71</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663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617</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285" w:hRule="atLeast"/>
        </w:trPr>
        <w:tc>
          <w:tcPr>
            <w:tcW w:w="143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285" w:hRule="atLeast"/>
        </w:trPr>
        <w:tc>
          <w:tcPr>
            <w:tcW w:w="143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35</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733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593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768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558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523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873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424"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cross band isolation issue</w:t>
            </w:r>
          </w:p>
        </w:tc>
        <w:tc>
          <w:tcPr>
            <w:tcW w:w="4706"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cross band isolation issue</w:t>
            </w:r>
          </w:p>
        </w:tc>
      </w:tr>
      <w:tr>
        <w:tblPrEx>
          <w:tblCellMar>
            <w:top w:w="0" w:type="dxa"/>
            <w:left w:w="108" w:type="dxa"/>
            <w:bottom w:w="0" w:type="dxa"/>
            <w:right w:w="108" w:type="dxa"/>
          </w:tblCellMar>
        </w:tblPrEx>
        <w:trPr>
          <w:trHeight w:val="480" w:hRule="atLeast"/>
        </w:trPr>
        <w:tc>
          <w:tcPr>
            <w:tcW w:w="10560" w:type="dxa"/>
            <w:gridSpan w:val="5"/>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Style w:val="180"/>
                <w:lang w:val="en-US" w:eastAsia="zh-CN"/>
              </w:rPr>
              <w:t>NOTE 1: Even if there is no overlap up to ACLR5, MSD beyond the ACLR5 range should be evaluated further if:</w:t>
            </w:r>
            <w:r>
              <w:rPr>
                <w:rStyle w:val="180"/>
                <w:lang w:val="en-US" w:eastAsia="zh-CN"/>
              </w:rPr>
              <w:br w:type="textWrapping"/>
            </w:r>
            <w:r>
              <w:rPr>
                <w:rStyle w:val="180"/>
                <w:lang w:val="en-US" w:eastAsia="zh-CN"/>
              </w:rPr>
              <w:t>-The UL aggressor band and DL aggressor band are part of the same or adjacent band group as described in table A.1.</w:t>
            </w:r>
            <w:r>
              <w:rPr>
                <w:rStyle w:val="180"/>
                <w:lang w:val="en-US" w:eastAsia="zh-CN"/>
              </w:rPr>
              <w:br w:type="textWrapping"/>
            </w:r>
            <w:r>
              <w:rPr>
                <w:rStyle w:val="180"/>
                <w:lang w:val="en-US" w:eastAsia="zh-CN"/>
              </w:rPr>
              <w:t>-If the DL band is above the UL band, it’s lower frequency edge must be below the UL lowest 2nd harmonic frequency</w:t>
            </w:r>
            <w:r>
              <w:rPr>
                <w:rStyle w:val="180"/>
                <w:lang w:val="en-US" w:eastAsia="zh-CN"/>
              </w:rPr>
              <w:br w:type="textWrapping"/>
            </w:r>
            <w:r>
              <w:rPr>
                <w:rStyle w:val="180"/>
                <w:lang w:val="en-US" w:eastAsia="zh-CN"/>
              </w:rPr>
              <w:t>-As an indicative threshold, if &gt;45dB UL rejection at the DL band frequency can be guaranteed, assuming a -130dBm/Hz TX noise floor level, the transmitter noise floor related MSD should be negligible</w:t>
            </w:r>
            <w:r>
              <w:rPr>
                <w:rStyle w:val="180"/>
                <w:lang w:val="en-US" w:eastAsia="zh-CN"/>
              </w:rPr>
              <w:br w:type="textWrapping"/>
            </w:r>
            <w:r>
              <w:rPr>
                <w:rStyle w:val="180"/>
                <w:lang w:val="en-US" w:eastAsia="zh-CN"/>
              </w:rPr>
              <w:t>NOTE 2: The maximum UL channel bandwidth of the BCS (noted maxULCBW) is used to calculate the band ACLR ranges</w:t>
            </w:r>
            <w:r>
              <w:rPr>
                <w:rStyle w:val="180"/>
                <w:lang w:val="en-US" w:eastAsia="zh-CN"/>
              </w:rPr>
              <w:br w:type="textWrapping"/>
            </w:r>
            <w:r>
              <w:rPr>
                <w:rStyle w:val="180"/>
                <w:lang w:val="en-US" w:eastAsia="zh-CN"/>
              </w:rPr>
              <w:t>while the minimum DL channel bandwidth of the BCS (noted minDLCBW) is used for the DL band victim channel bandwidth</w:t>
            </w:r>
            <w:r>
              <w:rPr>
                <w:rFonts w:ascii="Arial" w:hAnsi="Arial" w:eastAsia="宋体" w:cs="Arial"/>
                <w:sz w:val="18"/>
                <w:szCs w:val="18"/>
                <w:lang w:val="en-US" w:eastAsia="zh-CN" w:bidi="ar"/>
              </w:rPr>
              <w:t>.</w:t>
            </w:r>
          </w:p>
        </w:tc>
      </w:tr>
    </w:tbl>
    <w:p>
      <w:pPr>
        <w:pStyle w:val="6"/>
        <w:keepNext/>
        <w:keepLines/>
        <w:pageBreakBefore w:val="0"/>
        <w:kinsoku/>
        <w:wordWrap/>
        <w:topLinePunct w:val="0"/>
        <w:bidi w:val="0"/>
        <w:rPr>
          <w:lang w:eastAsia="zh-CN"/>
        </w:rPr>
      </w:pPr>
      <w:bookmarkStart w:id="1473" w:name="_Toc5432"/>
      <w:bookmarkStart w:id="1474" w:name="_Toc12075"/>
      <w:bookmarkStart w:id="1475" w:name="_Toc196229572"/>
      <w:bookmarkStart w:id="1476" w:name="_Toc3307"/>
      <w:r>
        <w:rPr>
          <w:lang w:eastAsia="zh-CN"/>
        </w:rPr>
        <w:t>5.20.1.</w:t>
      </w:r>
      <w:r>
        <w:rPr>
          <w:lang w:val="en-US" w:eastAsia="zh-CN"/>
        </w:rPr>
        <w:t>4</w:t>
      </w:r>
      <w:r>
        <w:rPr>
          <w:lang w:eastAsia="zh-CN"/>
        </w:rPr>
        <w:tab/>
      </w:r>
      <w:r>
        <w:rPr>
          <w:lang w:val="en-US" w:eastAsia="zh-CN"/>
        </w:rPr>
        <w:t>∆TIB,c and ∆RIB,c values</w:t>
      </w:r>
      <w:bookmarkEnd w:id="1473"/>
      <w:bookmarkEnd w:id="1474"/>
      <w:bookmarkEnd w:id="1475"/>
      <w:bookmarkEnd w:id="1476"/>
    </w:p>
    <w:p>
      <w:pPr>
        <w:keepNext/>
        <w:keepLines/>
        <w:pageBreakBefore w:val="0"/>
        <w:kinsoku/>
        <w:wordWrap/>
        <w:topLinePunct w:val="0"/>
        <w:bidi w:val="0"/>
        <w:spacing w:before="120" w:after="120"/>
      </w:pPr>
      <w:r>
        <w:rPr>
          <w:sz w:val="18"/>
          <w:szCs w:val="18"/>
          <w:lang w:eastAsia="ko-KR"/>
        </w:rPr>
        <w:t xml:space="preserve">For CA_n40-n71, the </w:t>
      </w:r>
      <w:r>
        <w:rPr>
          <w:sz w:val="18"/>
          <w:szCs w:val="18"/>
          <w:lang w:eastAsia="ko-KR"/>
        </w:rPr>
        <w:sym w:font="Symbol" w:char="F044"/>
      </w:r>
      <w:r>
        <w:rPr>
          <w:sz w:val="18"/>
          <w:szCs w:val="18"/>
          <w:lang w:eastAsia="ko-KR"/>
        </w:rPr>
        <w:t xml:space="preserve">TIB,c and </w:t>
      </w:r>
      <w:r>
        <w:rPr>
          <w:sz w:val="18"/>
          <w:szCs w:val="18"/>
          <w:lang w:eastAsia="ko-KR"/>
        </w:rPr>
        <w:sym w:font="Symbol" w:char="F044"/>
      </w:r>
      <w:r>
        <w:rPr>
          <w:sz w:val="18"/>
          <w:szCs w:val="18"/>
          <w:lang w:eastAsia="ko-KR"/>
        </w:rPr>
        <w:t>RIB,c values are given in the tables below referring to CA_n28-n40.</w:t>
      </w:r>
    </w:p>
    <w:p>
      <w:pPr>
        <w:pStyle w:val="114"/>
        <w:keepNext/>
        <w:keepLines/>
        <w:pageBreakBefore w:val="0"/>
        <w:kinsoku/>
        <w:wordWrap/>
        <w:topLinePunct w:val="0"/>
        <w:bidi w:val="0"/>
        <w:rPr>
          <w:rFonts w:cs="Arial"/>
        </w:rPr>
      </w:pPr>
      <w:r>
        <w:rPr>
          <w:rFonts w:cs="Arial"/>
        </w:rPr>
        <w:t xml:space="preserve">Table </w:t>
      </w:r>
      <w:r>
        <w:rPr>
          <w:rFonts w:cs="Arial"/>
          <w:lang w:val="en-US" w:eastAsia="zh-CN"/>
        </w:rPr>
        <w:t>5.20</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rPr>
                <w:rFonts w:cs="Arial"/>
              </w:rPr>
            </w:pPr>
            <w:r>
              <w:rPr>
                <w:rFonts w:cs="Arial"/>
              </w:rPr>
              <w:t xml:space="preserve">Inter-band </w:t>
            </w:r>
            <w:r>
              <w:rPr>
                <w:rFonts w:cs="Arial"/>
                <w:lang w:eastAsia="zh-CN"/>
              </w:rPr>
              <w:t>CA</w:t>
            </w:r>
            <w:r>
              <w:rPr>
                <w:rFonts w:cs="Arial"/>
              </w:rPr>
              <w:t xml:space="preserve"> combination</w:t>
            </w:r>
          </w:p>
        </w:tc>
        <w:tc>
          <w:tcPr>
            <w:tcW w:w="5904" w:type="dxa"/>
            <w:gridSpan w:val="2"/>
          </w:tcPr>
          <w:p>
            <w:pPr>
              <w:pStyle w:val="105"/>
              <w:keepNext/>
              <w:keepLines/>
              <w:pageBreakBefore w:val="0"/>
              <w:kinsoku/>
              <w:wordWrap/>
              <w:topLinePunct w:val="0"/>
              <w:bidi w:val="0"/>
              <w:spacing w:line="260" w:lineRule="auto"/>
              <w:rPr>
                <w:rFonts w:cs="Arial"/>
              </w:rPr>
            </w:pPr>
            <w:r>
              <w:rPr>
                <w:rFonts w:cs="Arial"/>
              </w:rPr>
              <w:t>ΔT</w:t>
            </w:r>
            <w:r>
              <w:rPr>
                <w:rFonts w:cs="Arial"/>
                <w:vertAlign w:val="subscript"/>
              </w:rPr>
              <w:t>IB,c</w:t>
            </w:r>
            <w:r>
              <w:rPr>
                <w:rFonts w:cs="Arial"/>
              </w:rPr>
              <w:t xml:space="preserve"> for NR bands (dB)</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rPr>
                <w:rFonts w:cs="Arial"/>
              </w:rPr>
            </w:pPr>
          </w:p>
        </w:tc>
        <w:tc>
          <w:tcPr>
            <w:tcW w:w="5904" w:type="dxa"/>
            <w:gridSpan w:val="2"/>
          </w:tcPr>
          <w:p>
            <w:pPr>
              <w:pStyle w:val="105"/>
              <w:keepNext/>
              <w:keepLines/>
              <w:pageBreakBefore w:val="0"/>
              <w:kinsoku/>
              <w:wordWrap/>
              <w:topLinePunct w:val="0"/>
              <w:bidi w:val="0"/>
              <w:spacing w:line="260" w:lineRule="auto"/>
              <w:rPr>
                <w:rFonts w:cs="Arial"/>
              </w:rPr>
            </w:pPr>
            <w:r>
              <w:rPr>
                <w:rFonts w:cs="Arial"/>
              </w:rPr>
              <w:t>Component band in order of bands in configuration</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cs="Arial"/>
                <w:lang w:val="en-US" w:eastAsia="zh-CN"/>
              </w:rPr>
            </w:pPr>
            <w:r>
              <w:rPr>
                <w:rFonts w:cs="Arial"/>
                <w:lang w:val="en-US"/>
              </w:rPr>
              <w:t>CA_n40-n71</w:t>
            </w:r>
          </w:p>
        </w:tc>
        <w:tc>
          <w:tcPr>
            <w:tcW w:w="2952" w:type="dxa"/>
            <w:vAlign w:val="center"/>
          </w:tcPr>
          <w:p>
            <w:pPr>
              <w:pStyle w:val="106"/>
              <w:keepNext/>
              <w:keepLines/>
              <w:pageBreakBefore w:val="0"/>
              <w:kinsoku/>
              <w:wordWrap/>
              <w:topLinePunct w:val="0"/>
              <w:bidi w:val="0"/>
              <w:spacing w:line="260" w:lineRule="auto"/>
              <w:rPr>
                <w:rFonts w:cs="Arial"/>
                <w:lang w:val="en-US" w:eastAsia="zh-CN"/>
              </w:rPr>
            </w:pPr>
            <w:r>
              <w:rPr>
                <w:rFonts w:cs="Arial"/>
                <w:lang w:val="en-US" w:eastAsia="zh-CN"/>
              </w:rPr>
              <w:t>0.3</w:t>
            </w:r>
          </w:p>
        </w:tc>
        <w:tc>
          <w:tcPr>
            <w:tcW w:w="2952" w:type="dxa"/>
          </w:tcPr>
          <w:p>
            <w:pPr>
              <w:pStyle w:val="106"/>
              <w:keepNext/>
              <w:keepLines/>
              <w:pageBreakBefore w:val="0"/>
              <w:kinsoku/>
              <w:wordWrap/>
              <w:topLinePunct w:val="0"/>
              <w:bidi w:val="0"/>
              <w:spacing w:line="260" w:lineRule="auto"/>
              <w:rPr>
                <w:rFonts w:cs="Arial"/>
                <w:lang w:val="en-US" w:eastAsia="zh-CN"/>
              </w:rPr>
            </w:pPr>
            <w:r>
              <w:rPr>
                <w:rFonts w:cs="Arial"/>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rFonts w:cs="Arial"/>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pStyle w:val="114"/>
        <w:keepNext/>
        <w:keepLines/>
        <w:pageBreakBefore w:val="0"/>
        <w:kinsoku/>
        <w:wordWrap/>
        <w:topLinePunct w:val="0"/>
        <w:bidi w:val="0"/>
        <w:spacing w:before="120" w:after="120"/>
        <w:rPr>
          <w:rFonts w:cs="Arial"/>
          <w:lang w:eastAsia="zh-CN"/>
        </w:rPr>
      </w:pPr>
      <w:r>
        <w:rPr>
          <w:rFonts w:cs="Arial"/>
        </w:rPr>
        <w:t xml:space="preserve">Table </w:t>
      </w:r>
      <w:r>
        <w:rPr>
          <w:rFonts w:cs="Arial"/>
          <w:lang w:val="en-US" w:eastAsia="zh-CN"/>
        </w:rPr>
        <w:t>5.20.1.</w:t>
      </w:r>
      <w:r>
        <w:rPr>
          <w:rFonts w:cs="Arial"/>
        </w:rPr>
        <w:t>4-2: ΔR</w:t>
      </w:r>
      <w:r>
        <w:rPr>
          <w:rFonts w:cs="Arial"/>
          <w:vertAlign w:val="subscript"/>
        </w:rPr>
        <w:t>IB</w:t>
      </w:r>
      <w:r>
        <w:rPr>
          <w:rFonts w:cs="Arial"/>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rPr>
                <w:rFonts w:cs="Arial"/>
              </w:rPr>
            </w:pPr>
            <w:r>
              <w:rPr>
                <w:rFonts w:cs="Arial"/>
              </w:rPr>
              <w:t>Inter-band CA combination</w:t>
            </w:r>
          </w:p>
        </w:tc>
        <w:tc>
          <w:tcPr>
            <w:tcW w:w="5656" w:type="dxa"/>
            <w:gridSpan w:val="2"/>
          </w:tcPr>
          <w:p>
            <w:pPr>
              <w:pStyle w:val="105"/>
              <w:keepNext/>
              <w:keepLines/>
              <w:pageBreakBefore w:val="0"/>
              <w:kinsoku/>
              <w:wordWrap/>
              <w:topLinePunct w:val="0"/>
              <w:bidi w:val="0"/>
              <w:rPr>
                <w:rFonts w:cs="Arial"/>
              </w:rPr>
            </w:pPr>
            <w:r>
              <w:rPr>
                <w:rFonts w:cs="Arial"/>
              </w:rPr>
              <w:t>ΔR</w:t>
            </w:r>
            <w:r>
              <w:rPr>
                <w:rFonts w:cs="Arial"/>
                <w:vertAlign w:val="subscript"/>
              </w:rPr>
              <w:t>IB,c</w:t>
            </w:r>
            <w:r>
              <w:rPr>
                <w:rFonts w:cs="Arial"/>
              </w:rPr>
              <w:t xml:space="preserve"> for NR band</w:t>
            </w:r>
            <w:r>
              <w:rPr>
                <w:rFonts w:cs="Arial"/>
                <w:lang w:eastAsia="zh-CN"/>
              </w:rPr>
              <w:t>s</w:t>
            </w:r>
            <w:r>
              <w:rPr>
                <w:rFonts w:cs="Arial"/>
              </w:rPr>
              <w:t xml:space="preserve"> (dB)</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rPr>
                <w:rFonts w:cs="Arial"/>
              </w:rPr>
            </w:pPr>
          </w:p>
        </w:tc>
        <w:tc>
          <w:tcPr>
            <w:tcW w:w="5656" w:type="dxa"/>
            <w:gridSpan w:val="2"/>
          </w:tcPr>
          <w:p>
            <w:pPr>
              <w:pStyle w:val="105"/>
              <w:keepNext/>
              <w:keepLines/>
              <w:pageBreakBefore w:val="0"/>
              <w:kinsoku/>
              <w:wordWrap/>
              <w:topLinePunct w:val="0"/>
              <w:bidi w:val="0"/>
              <w:rPr>
                <w:rFonts w:cs="Arial"/>
              </w:rPr>
            </w:pPr>
            <w:r>
              <w:rPr>
                <w:rFonts w:cs="Arial"/>
              </w:rPr>
              <w:t>Component band in order of bands in configuration</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rPr>
                <w:rFonts w:cs="Arial"/>
              </w:rPr>
            </w:pPr>
            <w:r>
              <w:rPr>
                <w:rFonts w:cs="Arial"/>
                <w:lang w:val="en-US" w:eastAsia="zh-CN"/>
              </w:rPr>
              <w:t>CA_n40-n71</w:t>
            </w:r>
          </w:p>
        </w:tc>
        <w:tc>
          <w:tcPr>
            <w:tcW w:w="2704" w:type="dxa"/>
          </w:tcPr>
          <w:p>
            <w:pPr>
              <w:pStyle w:val="106"/>
              <w:keepNext/>
              <w:keepLines/>
              <w:pageBreakBefore w:val="0"/>
              <w:kinsoku/>
              <w:wordWrap/>
              <w:topLinePunct w:val="0"/>
              <w:bidi w:val="0"/>
              <w:rPr>
                <w:rFonts w:cs="Arial"/>
                <w:lang w:eastAsia="ja-JP"/>
              </w:rPr>
            </w:pPr>
            <w:r>
              <w:rPr>
                <w:rFonts w:cs="Arial"/>
                <w:lang w:val="en-US" w:eastAsia="zh-CN"/>
              </w:rPr>
              <w:t>-</w:t>
            </w:r>
          </w:p>
        </w:tc>
        <w:tc>
          <w:tcPr>
            <w:tcW w:w="2952" w:type="dxa"/>
          </w:tcPr>
          <w:p>
            <w:pPr>
              <w:pStyle w:val="106"/>
              <w:keepNext/>
              <w:keepLines/>
              <w:pageBreakBefore w:val="0"/>
              <w:kinsoku/>
              <w:wordWrap/>
              <w:topLinePunct w:val="0"/>
              <w:bidi w:val="0"/>
              <w:rPr>
                <w:rFonts w:cs="Arial"/>
                <w:lang w:eastAsia="ja-JP"/>
              </w:rPr>
            </w:pPr>
            <w:r>
              <w:rPr>
                <w:rFonts w:cs="Arial"/>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rFonts w:cs="Arial"/>
                <w:lang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21"/>
                <w:lang w:eastAsia="zh-CN"/>
              </w:rPr>
              <w:t xml:space="preserve"> “-” denotes ΔR</w:t>
            </w:r>
            <w:r>
              <w:rPr>
                <w:rFonts w:cs="Arial"/>
                <w:szCs w:val="21"/>
                <w:vertAlign w:val="subscript"/>
                <w:lang w:eastAsia="zh-CN"/>
              </w:rPr>
              <w:t>IB,c</w:t>
            </w:r>
            <w:r>
              <w:rPr>
                <w:rFonts w:cs="Arial"/>
                <w:szCs w:val="21"/>
                <w:lang w:eastAsia="zh-CN"/>
              </w:rPr>
              <w:t xml:space="preserve"> = 0.</w:t>
            </w:r>
          </w:p>
          <w:p>
            <w:pPr>
              <w:pStyle w:val="120"/>
              <w:keepNext/>
              <w:keepLines/>
              <w:pageBreakBefore w:val="0"/>
              <w:kinsoku/>
              <w:wordWrap/>
              <w:topLinePunct w:val="0"/>
              <w:bidi w:val="0"/>
              <w:rPr>
                <w:rFonts w:cs="Arial"/>
                <w:lang w:val="en-US"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18"/>
                <w:lang w:eastAsia="zh-CN"/>
              </w:rPr>
              <w:t>The component band order in the configuration should be listed by the order of NR bands, such as for CA</w:t>
            </w:r>
            <w:r>
              <w:rPr>
                <w:rFonts w:cs="Arial"/>
                <w:szCs w:val="18"/>
                <w:lang w:val="sv-SE" w:eastAsia="zh-CN"/>
              </w:rPr>
              <w:t>_n1-n77</w:t>
            </w:r>
            <w:r>
              <w:rPr>
                <w:rFonts w:cs="Arial"/>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477" w:name="_Toc4469"/>
      <w:bookmarkStart w:id="1478" w:name="_Toc26076"/>
      <w:bookmarkStart w:id="1479" w:name="_Toc196229573"/>
      <w:bookmarkStart w:id="1480" w:name="_Toc32452"/>
      <w:r>
        <w:rPr>
          <w:lang w:eastAsia="zh-CN"/>
        </w:rPr>
        <w:t>5.20.1.5</w:t>
      </w:r>
      <w:r>
        <w:rPr>
          <w:lang w:eastAsia="zh-CN"/>
        </w:rPr>
        <w:tab/>
      </w:r>
      <w:r>
        <w:rPr>
          <w:lang w:val="en-US" w:eastAsia="zh-CN"/>
        </w:rPr>
        <w:t>REFSENS requirements</w:t>
      </w:r>
      <w:bookmarkEnd w:id="1477"/>
      <w:bookmarkEnd w:id="1478"/>
      <w:bookmarkEnd w:id="1479"/>
      <w:bookmarkEnd w:id="1480"/>
    </w:p>
    <w:p>
      <w:pPr>
        <w:keepNext/>
        <w:keepLines/>
        <w:pageBreakBefore w:val="0"/>
        <w:kinsoku/>
        <w:wordWrap/>
        <w:topLinePunct w:val="0"/>
        <w:bidi w:val="0"/>
        <w:spacing w:before="120" w:after="120"/>
        <w:rPr>
          <w:sz w:val="18"/>
          <w:szCs w:val="18"/>
          <w:lang w:eastAsia="ko-KR"/>
        </w:rPr>
      </w:pPr>
      <w:r>
        <w:rPr>
          <w:sz w:val="18"/>
          <w:szCs w:val="18"/>
          <w:lang w:eastAsia="ko-KR"/>
        </w:rPr>
        <w:t>There is no MSD requirements for this combo.</w:t>
      </w:r>
    </w:p>
    <w:p>
      <w:pPr>
        <w:pStyle w:val="6"/>
        <w:keepNext/>
        <w:keepLines/>
        <w:pageBreakBefore w:val="0"/>
        <w:kinsoku/>
        <w:wordWrap/>
        <w:topLinePunct w:val="0"/>
        <w:bidi w:val="0"/>
        <w:rPr>
          <w:lang w:val="en-US" w:eastAsia="zh-CN"/>
        </w:rPr>
      </w:pPr>
      <w:bookmarkStart w:id="1481" w:name="_Toc196229574"/>
      <w:bookmarkStart w:id="1482" w:name="_Toc14814"/>
      <w:bookmarkStart w:id="1483" w:name="_Toc14324"/>
      <w:bookmarkStart w:id="1484" w:name="_Toc1497"/>
      <w:r>
        <w:rPr>
          <w:lang w:eastAsia="zh-CN"/>
        </w:rPr>
        <w:t>5.20.1.6</w:t>
      </w:r>
      <w:r>
        <w:rPr>
          <w:lang w:eastAsia="zh-CN"/>
        </w:rPr>
        <w:tab/>
      </w:r>
      <w:r>
        <w:rPr>
          <w:lang w:val="en-US" w:eastAsia="zh-CN"/>
        </w:rPr>
        <w:t>OOB blocking exception requirements</w:t>
      </w:r>
      <w:bookmarkEnd w:id="1481"/>
      <w:bookmarkEnd w:id="1482"/>
      <w:bookmarkEnd w:id="1483"/>
      <w:bookmarkEnd w:id="1484"/>
    </w:p>
    <w:p>
      <w:pPr>
        <w:keepNext/>
        <w:keepLines/>
        <w:pageBreakBefore w:val="0"/>
        <w:kinsoku/>
        <w:wordWrap/>
        <w:topLinePunct w:val="0"/>
        <w:bidi w:val="0"/>
        <w:spacing w:before="120" w:after="120"/>
      </w:pPr>
      <w:r>
        <w:rPr>
          <w:sz w:val="18"/>
          <w:szCs w:val="18"/>
          <w:lang w:eastAsia="ko-KR"/>
        </w:rPr>
        <w:t>There is no OOB blocking exception requirements for CA_n40-n71.</w:t>
      </w:r>
    </w:p>
    <w:p>
      <w:pPr>
        <w:pStyle w:val="5"/>
        <w:keepNext/>
        <w:keepLines/>
        <w:pageBreakBefore w:val="0"/>
        <w:kinsoku/>
        <w:wordWrap/>
        <w:topLinePunct w:val="0"/>
        <w:bidi w:val="0"/>
        <w:rPr>
          <w:lang w:eastAsia="zh-CN"/>
        </w:rPr>
      </w:pPr>
      <w:bookmarkStart w:id="1485" w:name="_Toc196229575"/>
      <w:bookmarkStart w:id="1486" w:name="_Toc9670"/>
      <w:bookmarkStart w:id="1487" w:name="_Toc23173"/>
      <w:bookmarkStart w:id="1488" w:name="_Toc13866"/>
      <w:r>
        <w:rPr>
          <w:rFonts w:hint="eastAsia"/>
          <w:lang w:eastAsia="zh-CN"/>
        </w:rPr>
        <w:t>5.20.2</w:t>
      </w:r>
      <w:r>
        <w:rPr>
          <w:rFonts w:hint="eastAsia"/>
          <w:lang w:eastAsia="zh-CN"/>
        </w:rPr>
        <w:tab/>
      </w:r>
      <w:r>
        <w:rPr>
          <w:rFonts w:hint="eastAsia"/>
          <w:lang w:eastAsia="zh-CN"/>
        </w:rPr>
        <w:t>Specific for 2 bands UL CA</w:t>
      </w:r>
      <w:bookmarkEnd w:id="1485"/>
      <w:bookmarkEnd w:id="1486"/>
      <w:bookmarkEnd w:id="1487"/>
      <w:bookmarkEnd w:id="1488"/>
    </w:p>
    <w:p>
      <w:pPr>
        <w:pStyle w:val="6"/>
        <w:keepNext/>
        <w:keepLines/>
        <w:pageBreakBefore w:val="0"/>
        <w:kinsoku/>
        <w:wordWrap/>
        <w:topLinePunct w:val="0"/>
        <w:bidi w:val="0"/>
        <w:rPr>
          <w:lang w:eastAsia="zh-CN"/>
        </w:rPr>
      </w:pPr>
      <w:bookmarkStart w:id="1489" w:name="_Toc14745"/>
      <w:bookmarkStart w:id="1490" w:name="_Toc196229576"/>
      <w:bookmarkStart w:id="1491" w:name="_Toc31157"/>
      <w:bookmarkStart w:id="1492" w:name="_Toc568"/>
      <w:r>
        <w:rPr>
          <w:lang w:eastAsia="zh-CN"/>
        </w:rPr>
        <w:t>5.20.2.1</w:t>
      </w:r>
      <w:r>
        <w:rPr>
          <w:lang w:eastAsia="zh-CN"/>
        </w:rPr>
        <w:tab/>
      </w:r>
      <w:r>
        <w:rPr>
          <w:lang w:eastAsia="zh-CN"/>
        </w:rPr>
        <w:t xml:space="preserve">Maximum output power for </w:t>
      </w:r>
      <w:r>
        <w:rPr>
          <w:lang w:val="en-US" w:eastAsia="zh-CN"/>
        </w:rPr>
        <w:t>inter-band CA</w:t>
      </w:r>
      <w:bookmarkEnd w:id="1489"/>
      <w:bookmarkEnd w:id="1490"/>
      <w:bookmarkEnd w:id="1491"/>
      <w:bookmarkEnd w:id="1492"/>
    </w:p>
    <w:p>
      <w:pPr>
        <w:pStyle w:val="114"/>
        <w:keepNext/>
        <w:keepLines/>
        <w:pageBreakBefore w:val="0"/>
        <w:kinsoku/>
        <w:wordWrap/>
        <w:topLinePunct w:val="0"/>
        <w:bidi w:val="0"/>
        <w:spacing w:before="120" w:after="120"/>
        <w:rPr>
          <w:rFonts w:cs="Arial"/>
          <w:b w:val="0"/>
          <w:sz w:val="21"/>
          <w:szCs w:val="22"/>
        </w:rPr>
      </w:pPr>
      <w:r>
        <w:rPr>
          <w:rFonts w:cs="Arial"/>
        </w:rPr>
        <w:t xml:space="preserve">Table </w:t>
      </w:r>
      <w:r>
        <w:rPr>
          <w:rFonts w:cs="Arial"/>
          <w:lang w:eastAsia="zh-CN"/>
        </w:rPr>
        <w:t>5.20</w:t>
      </w:r>
      <w:r>
        <w:rPr>
          <w:rFonts w:cs="Arial"/>
        </w:rPr>
        <w:t>.2.1-1: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lang w:val="en-US" w:eastAsia="zh-CN"/>
              </w:rPr>
              <w:t xml:space="preserve">Power </w:t>
            </w:r>
            <w:r>
              <w:rPr>
                <w:rFonts w:cs="Arial"/>
              </w:rPr>
              <w:t>Class 3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szCs w:val="18"/>
                <w:lang w:eastAsia="zh-CN"/>
              </w:rPr>
              <w:t>CA</w:t>
            </w:r>
            <w:r>
              <w:rPr>
                <w:rFonts w:cs="Arial"/>
                <w:szCs w:val="18"/>
              </w:rPr>
              <w:t>_</w:t>
            </w:r>
            <w:r>
              <w:rPr>
                <w:rFonts w:cs="Arial"/>
                <w:szCs w:val="18"/>
                <w:lang w:val="en-US" w:eastAsia="zh-CN"/>
              </w:rPr>
              <w:t>n40</w:t>
            </w:r>
            <w:r>
              <w:rPr>
                <w:rFonts w:cs="Arial"/>
                <w:szCs w:val="18"/>
                <w:lang w:val="sv-SE" w:eastAsia="ja-JP"/>
              </w:rPr>
              <w:t>A-</w:t>
            </w:r>
            <w:r>
              <w:rPr>
                <w:rFonts w:cs="Arial"/>
                <w:szCs w:val="18"/>
                <w:lang w:val="en-US" w:eastAsia="zh-CN"/>
              </w:rPr>
              <w:t>n71</w:t>
            </w:r>
            <w:r>
              <w:rPr>
                <w:rFonts w:cs="Arial"/>
                <w:szCs w:val="18"/>
                <w:lang w:val="sv-SE" w:eastAsia="ja-JP"/>
              </w:rPr>
              <w:t>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rPr>
            </w:pPr>
            <w:r>
              <w:rPr>
                <w:rFonts w:cs="Arial"/>
              </w:rPr>
              <w:t>+</w:t>
            </w:r>
            <w:r>
              <w:rPr>
                <w:rFonts w:cs="Arial"/>
                <w:lang w:val="en-US" w:eastAsia="zh-CN"/>
              </w:rPr>
              <w:t>2</w:t>
            </w:r>
            <w:r>
              <w:rPr>
                <w:rFonts w:cs="Arial"/>
              </w:rPr>
              <w:t>/-</w:t>
            </w:r>
            <w:r>
              <w:rPr>
                <w:rFonts w:cs="Arial"/>
                <w:lang w:val="en-US" w:eastAsia="zh-CN"/>
              </w:rPr>
              <w:t>3</w:t>
            </w:r>
          </w:p>
        </w:tc>
      </w:tr>
    </w:tbl>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1493" w:name="_Toc196229577"/>
      <w:bookmarkStart w:id="1494" w:name="_Toc27958"/>
      <w:bookmarkStart w:id="1495" w:name="_Toc2207"/>
      <w:bookmarkStart w:id="1496" w:name="_Toc15867"/>
      <w:r>
        <w:rPr>
          <w:lang w:eastAsia="zh-CN"/>
        </w:rPr>
        <w:t>5.20.2.2</w:t>
      </w:r>
      <w:r>
        <w:rPr>
          <w:lang w:eastAsia="zh-CN"/>
        </w:rPr>
        <w:tab/>
      </w:r>
      <w:r>
        <w:rPr>
          <w:lang w:eastAsia="zh-CN"/>
        </w:rPr>
        <w:t>UE co-existence studies</w:t>
      </w:r>
      <w:r>
        <w:rPr>
          <w:lang w:val="en-US" w:eastAsia="zh-CN"/>
        </w:rPr>
        <w:t xml:space="preserve"> for 2 bands UL</w:t>
      </w:r>
      <w:bookmarkEnd w:id="1493"/>
      <w:bookmarkEnd w:id="1494"/>
      <w:bookmarkEnd w:id="1495"/>
      <w:bookmarkEnd w:id="1496"/>
    </w:p>
    <w:p>
      <w:pPr>
        <w:keepNext/>
        <w:keepLines/>
        <w:pageBreakBefore w:val="0"/>
        <w:kinsoku/>
        <w:wordWrap/>
        <w:topLinePunct w:val="0"/>
        <w:bidi w:val="0"/>
        <w:spacing w:before="120" w:after="120"/>
        <w:rPr>
          <w:sz w:val="18"/>
          <w:szCs w:val="18"/>
          <w:lang w:eastAsia="ko-KR"/>
        </w:rPr>
      </w:pPr>
      <w:r>
        <w:rPr>
          <w:sz w:val="18"/>
          <w:szCs w:val="18"/>
          <w:lang w:eastAsia="ko-KR"/>
        </w:rPr>
        <w:t xml:space="preserve">Table </w:t>
      </w:r>
      <w:r>
        <w:rPr>
          <w:sz w:val="18"/>
          <w:szCs w:val="18"/>
          <w:lang w:eastAsia="zh-CN"/>
        </w:rPr>
        <w:t>5.20</w:t>
      </w:r>
      <w:r>
        <w:rPr>
          <w:sz w:val="18"/>
          <w:szCs w:val="18"/>
          <w:lang w:eastAsia="ko-KR"/>
        </w:rPr>
        <w:t>.2.2-1 lists Band n40 + Band n71 2 bands UL CA(2CC) 2nd, 3rd, 4th and 5th order IMD for the UE-to-UE coexistence analysis.</w:t>
      </w:r>
    </w:p>
    <w:p>
      <w:pPr>
        <w:pStyle w:val="114"/>
        <w:keepNext/>
        <w:keepLines/>
        <w:pageBreakBefore w:val="0"/>
        <w:kinsoku/>
        <w:wordWrap/>
        <w:topLinePunct w:val="0"/>
        <w:bidi w:val="0"/>
        <w:spacing w:before="120" w:after="120"/>
        <w:rPr>
          <w:rFonts w:cs="Arial"/>
          <w:b w:val="0"/>
        </w:rPr>
      </w:pPr>
      <w:r>
        <w:rPr>
          <w:rFonts w:cs="Arial"/>
        </w:rPr>
        <w:t xml:space="preserve">Table </w:t>
      </w:r>
      <w:r>
        <w:rPr>
          <w:rFonts w:cs="Arial"/>
          <w:lang w:eastAsia="zh-CN"/>
        </w:rPr>
        <w:t>5.20</w:t>
      </w:r>
      <w:r>
        <w:rPr>
          <w:rFonts w:cs="Arial"/>
        </w:rPr>
        <w:t>.2.2-1: Band n40 and Band n71 for 2CC UL IMD products</w:t>
      </w:r>
    </w:p>
    <w:tbl>
      <w:tblPr>
        <w:tblStyle w:val="89"/>
        <w:tblW w:w="10308" w:type="dxa"/>
        <w:tblInd w:w="-641" w:type="dxa"/>
        <w:tblLayout w:type="autofit"/>
        <w:tblCellMar>
          <w:top w:w="0" w:type="dxa"/>
          <w:left w:w="108" w:type="dxa"/>
          <w:bottom w:w="0" w:type="dxa"/>
          <w:right w:w="108" w:type="dxa"/>
        </w:tblCellMar>
      </w:tblPr>
      <w:tblGrid>
        <w:gridCol w:w="2700"/>
        <w:gridCol w:w="1866"/>
        <w:gridCol w:w="1962"/>
        <w:gridCol w:w="1656"/>
        <w:gridCol w:w="2124"/>
      </w:tblGrid>
      <w:tr>
        <w:tblPrEx>
          <w:tblCellMar>
            <w:top w:w="0" w:type="dxa"/>
            <w:left w:w="108" w:type="dxa"/>
            <w:bottom w:w="0" w:type="dxa"/>
            <w:right w:w="108" w:type="dxa"/>
          </w:tblCellMar>
        </w:tblPrEx>
        <w:trPr>
          <w:trHeight w:val="285" w:hRule="atLeast"/>
        </w:trPr>
        <w:tc>
          <w:tcPr>
            <w:tcW w:w="2700" w:type="dxa"/>
            <w:tcBorders>
              <w:top w:val="single" w:color="auto" w:sz="8" w:space="0"/>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UE UL carriers</w:t>
            </w:r>
          </w:p>
        </w:tc>
        <w:tc>
          <w:tcPr>
            <w:tcW w:w="1866"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962"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656"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124"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2nd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1737</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1602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2963</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3098</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3902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4137</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1074</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904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5263</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5498</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3626</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3796</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6202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6537</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411</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206</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3204</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3474</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7563</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7898</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4289</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4494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5926</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6196</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8937</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8502</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2506</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2811</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5874</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5504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4952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5192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9863</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10298</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6589</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6894</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8226</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8596</w:t>
            </w:r>
          </w:p>
        </w:tc>
      </w:tr>
      <w:tr>
        <w:tblPrEx>
          <w:tblCellMar>
            <w:top w:w="0" w:type="dxa"/>
            <w:left w:w="108" w:type="dxa"/>
            <w:bottom w:w="0" w:type="dxa"/>
            <w:right w:w="108" w:type="dxa"/>
          </w:tblCellMar>
        </w:tblPrEx>
        <w:trPr>
          <w:trHeight w:val="975" w:hRule="atLeast"/>
        </w:trPr>
        <w:tc>
          <w:tcPr>
            <w:tcW w:w="10308" w:type="dxa"/>
            <w:gridSpan w:val="5"/>
            <w:tcBorders>
              <w:top w:val="single" w:color="auto" w:sz="8" w:space="0"/>
              <w:left w:val="single" w:color="auto" w:sz="8" w:space="0"/>
              <w:bottom w:val="single" w:color="auto" w:sz="8" w:space="0"/>
              <w:right w:val="single" w:color="000000" w:sz="8" w:space="0"/>
            </w:tcBorders>
            <w:shd w:val="clear" w:color="auto" w:fill="auto"/>
            <w:vAlign w:val="center"/>
          </w:tcPr>
          <w:p>
            <w:pPr>
              <w:pStyle w:val="120"/>
              <w:keepNext/>
              <w:keepLines/>
              <w:pageBreakBefore w:val="0"/>
              <w:kinsoku/>
              <w:wordWrap/>
              <w:topLinePunct w:val="0"/>
              <w:bidi w:val="0"/>
              <w:rPr>
                <w:rFonts w:cs="Arial"/>
                <w:szCs w:val="18"/>
              </w:rPr>
            </w:pPr>
            <w: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spacing w:before="120" w:after="120"/>
        <w:rPr>
          <w:sz w:val="18"/>
          <w:szCs w:val="18"/>
          <w:lang w:eastAsia="ko-KR"/>
        </w:rPr>
      </w:pPr>
    </w:p>
    <w:p>
      <w:pPr>
        <w:keepNext/>
        <w:keepLines/>
        <w:pageBreakBefore w:val="0"/>
        <w:kinsoku/>
        <w:wordWrap/>
        <w:topLinePunct w:val="0"/>
        <w:bidi w:val="0"/>
        <w:spacing w:before="120" w:after="120"/>
        <w:rPr>
          <w:sz w:val="18"/>
          <w:szCs w:val="18"/>
          <w:lang w:eastAsia="ko-KR"/>
        </w:rPr>
      </w:pPr>
      <w:r>
        <w:rPr>
          <w:sz w:val="18"/>
          <w:szCs w:val="18"/>
          <w:lang w:eastAsia="ko-KR"/>
        </w:rPr>
        <w:t xml:space="preserve">Based on Table </w:t>
      </w:r>
      <w:r>
        <w:rPr>
          <w:sz w:val="18"/>
          <w:szCs w:val="18"/>
          <w:lang w:eastAsia="zh-CN"/>
        </w:rPr>
        <w:t>5.20</w:t>
      </w:r>
      <w:r>
        <w:rPr>
          <w:sz w:val="18"/>
          <w:szCs w:val="18"/>
          <w:lang w:eastAsia="ko-KR"/>
        </w:rPr>
        <w:t>.2.2-1, there is no IMD issue for CA_n40-n71</w:t>
      </w:r>
    </w:p>
    <w:p>
      <w:pPr>
        <w:keepNext/>
        <w:keepLines/>
        <w:pageBreakBefore w:val="0"/>
        <w:kinsoku/>
        <w:wordWrap/>
        <w:topLinePunct w:val="0"/>
        <w:bidi w:val="0"/>
        <w:spacing w:before="120" w:after="120"/>
      </w:pPr>
    </w:p>
    <w:p>
      <w:pPr>
        <w:pStyle w:val="6"/>
        <w:keepNext/>
        <w:keepLines/>
        <w:pageBreakBefore w:val="0"/>
        <w:kinsoku/>
        <w:wordWrap/>
        <w:topLinePunct w:val="0"/>
        <w:bidi w:val="0"/>
        <w:rPr>
          <w:lang w:eastAsia="zh-CN"/>
        </w:rPr>
      </w:pPr>
      <w:bookmarkStart w:id="1497" w:name="_Toc12356"/>
      <w:bookmarkStart w:id="1498" w:name="_Toc1712"/>
      <w:bookmarkStart w:id="1499" w:name="_Toc196229578"/>
      <w:bookmarkStart w:id="1500" w:name="_Toc17948"/>
      <w:r>
        <w:rPr>
          <w:lang w:eastAsia="zh-CN"/>
        </w:rPr>
        <w:t>5.20.2.3</w:t>
      </w:r>
      <w:r>
        <w:rPr>
          <w:lang w:eastAsia="zh-CN"/>
        </w:rPr>
        <w:tab/>
      </w:r>
      <w:r>
        <w:rPr>
          <w:lang w:val="en-US" w:eastAsia="zh-CN"/>
        </w:rPr>
        <w:t>REFSENS requirements</w:t>
      </w:r>
      <w:bookmarkEnd w:id="1497"/>
      <w:bookmarkEnd w:id="1498"/>
      <w:bookmarkEnd w:id="1499"/>
      <w:bookmarkEnd w:id="1500"/>
    </w:p>
    <w:p>
      <w:pPr>
        <w:keepNext/>
        <w:keepLines/>
        <w:pageBreakBefore w:val="0"/>
        <w:kinsoku/>
        <w:wordWrap/>
        <w:topLinePunct w:val="0"/>
        <w:bidi w:val="0"/>
        <w:spacing w:before="120" w:after="120"/>
        <w:rPr>
          <w:lang w:eastAsia="ko-KR"/>
        </w:rPr>
      </w:pPr>
      <w:r>
        <w:rPr>
          <w:sz w:val="18"/>
          <w:szCs w:val="18"/>
          <w:lang w:eastAsia="ko-KR"/>
        </w:rPr>
        <w:t>Based on the assumption of restricted frequency range for CA_n40-n71, there is no MSD issue due to intermodulation interference.</w:t>
      </w:r>
    </w:p>
    <w:p>
      <w:pPr>
        <w:pStyle w:val="4"/>
        <w:keepNext/>
        <w:keepLines/>
        <w:pageBreakBefore w:val="0"/>
        <w:kinsoku/>
        <w:wordWrap/>
        <w:topLinePunct w:val="0"/>
        <w:bidi w:val="0"/>
        <w:rPr>
          <w:lang w:val="en-US" w:eastAsia="zh-CN"/>
        </w:rPr>
      </w:pPr>
      <w:bookmarkStart w:id="1501" w:name="_Toc31528"/>
      <w:bookmarkStart w:id="1502" w:name="_Toc18116"/>
      <w:bookmarkStart w:id="1503" w:name="_Toc11108"/>
      <w:bookmarkStart w:id="1504" w:name="_Toc18439"/>
      <w:bookmarkStart w:id="1505" w:name="_Toc28511"/>
      <w:bookmarkStart w:id="1506" w:name="_Toc31281"/>
      <w:bookmarkStart w:id="1507" w:name="_Toc17371"/>
      <w:bookmarkStart w:id="1508" w:name="_Toc22961"/>
      <w:bookmarkStart w:id="1509" w:name="_Toc28508"/>
      <w:bookmarkStart w:id="1510" w:name="_Toc27619"/>
      <w:bookmarkStart w:id="1511" w:name="_Toc14735"/>
      <w:bookmarkStart w:id="1512" w:name="_Toc1968"/>
      <w:bookmarkStart w:id="1513" w:name="_Toc5656"/>
      <w:bookmarkStart w:id="1514" w:name="_Toc27457"/>
      <w:bookmarkStart w:id="1515" w:name="_Toc7197"/>
      <w:bookmarkStart w:id="1516" w:name="_Toc196229579"/>
      <w:bookmarkStart w:id="1517" w:name="_Toc31049"/>
      <w:bookmarkStart w:id="1518" w:name="_Toc27119"/>
      <w:r>
        <w:rPr>
          <w:rFonts w:hint="eastAsia"/>
          <w:lang w:val="en-US" w:eastAsia="zh-CN"/>
        </w:rPr>
        <w:t>5.21</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r>
        <w:rPr>
          <w:rFonts w:hint="eastAsia"/>
          <w:lang w:val="en-US" w:eastAsia="zh-CN"/>
        </w:rPr>
        <w:tab/>
      </w:r>
      <w:r>
        <w:rPr>
          <w:rFonts w:hint="eastAsia"/>
          <w:lang w:val="en-US" w:eastAsia="zh-CN"/>
        </w:rPr>
        <w:t>CA_n40-n41</w:t>
      </w:r>
      <w:bookmarkEnd w:id="1514"/>
      <w:bookmarkEnd w:id="1515"/>
      <w:bookmarkEnd w:id="1516"/>
      <w:bookmarkEnd w:id="1517"/>
      <w:bookmarkEnd w:id="1518"/>
    </w:p>
    <w:p>
      <w:pPr>
        <w:pStyle w:val="5"/>
        <w:keepNext/>
        <w:keepLines/>
        <w:pageBreakBefore w:val="0"/>
        <w:kinsoku/>
        <w:wordWrap/>
        <w:topLinePunct w:val="0"/>
        <w:bidi w:val="0"/>
        <w:rPr>
          <w:lang w:val="en-US"/>
        </w:rPr>
      </w:pPr>
      <w:bookmarkStart w:id="1519" w:name="_Toc28940"/>
      <w:bookmarkStart w:id="1520" w:name="_Toc17326"/>
      <w:bookmarkStart w:id="1521" w:name="_Toc4129"/>
      <w:bookmarkStart w:id="1522" w:name="_Toc196229580"/>
      <w:bookmarkStart w:id="1523" w:name="_Toc31861"/>
      <w:bookmarkStart w:id="1524" w:name="_Toc16675"/>
      <w:bookmarkStart w:id="1525" w:name="_Toc32263"/>
      <w:bookmarkStart w:id="1526" w:name="_Toc5818"/>
      <w:bookmarkStart w:id="1527" w:name="_Toc3447"/>
      <w:bookmarkStart w:id="1528" w:name="_Toc12245"/>
      <w:bookmarkStart w:id="1529" w:name="_Toc28129"/>
      <w:bookmarkStart w:id="1530" w:name="_Toc6857"/>
      <w:bookmarkStart w:id="1531" w:name="_Toc28572"/>
      <w:bookmarkStart w:id="1532" w:name="_Toc9747"/>
      <w:bookmarkStart w:id="1533" w:name="_Toc12715"/>
      <w:bookmarkStart w:id="1534" w:name="_Toc2519"/>
      <w:bookmarkStart w:id="1535" w:name="_Toc16006"/>
      <w:r>
        <w:rPr>
          <w:lang w:val="en-US" w:eastAsia="zh-CN"/>
        </w:rPr>
        <w:t>5.21</w:t>
      </w:r>
      <w:r>
        <w:rPr>
          <w:lang w:val="en-US"/>
        </w:rPr>
        <w:t>.</w:t>
      </w:r>
      <w:r>
        <w:rPr>
          <w:lang w:val="en-US" w:eastAsia="zh-CN"/>
        </w:rPr>
        <w:t>1</w:t>
      </w:r>
      <w:r>
        <w:rPr>
          <w:lang w:val="en-US"/>
        </w:rPr>
        <w:tab/>
      </w:r>
      <w:r>
        <w:rPr>
          <w:lang w:val="en-US" w:eastAsia="zh-CN"/>
        </w:rPr>
        <w:t>Common for 1 band UL and 2 bands UL CA</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pPr>
        <w:pStyle w:val="6"/>
        <w:keepNext/>
        <w:keepLines/>
        <w:pageBreakBefore w:val="0"/>
        <w:kinsoku/>
        <w:wordWrap/>
        <w:topLinePunct w:val="0"/>
        <w:bidi w:val="0"/>
        <w:rPr>
          <w:lang w:eastAsia="zh-CN"/>
        </w:rPr>
      </w:pPr>
      <w:bookmarkStart w:id="1536" w:name="_Toc15639"/>
      <w:bookmarkStart w:id="1537" w:name="_Toc5805"/>
      <w:bookmarkStart w:id="1538" w:name="_Toc22577"/>
      <w:bookmarkStart w:id="1539" w:name="_Toc196229581"/>
      <w:bookmarkStart w:id="1540" w:name="_Toc15262"/>
      <w:bookmarkStart w:id="1541" w:name="_Toc7224"/>
      <w:bookmarkStart w:id="1542" w:name="_Toc186"/>
      <w:bookmarkStart w:id="1543" w:name="_Toc24303"/>
      <w:bookmarkStart w:id="1544" w:name="_Toc7369"/>
      <w:bookmarkStart w:id="1545" w:name="_Toc12701"/>
      <w:bookmarkStart w:id="1546" w:name="_Toc1332"/>
      <w:bookmarkStart w:id="1547" w:name="_Toc8293"/>
      <w:bookmarkStart w:id="1548" w:name="_Toc20804"/>
      <w:bookmarkStart w:id="1549" w:name="_Toc30343"/>
      <w:bookmarkStart w:id="1550" w:name="_Toc16632"/>
      <w:bookmarkStart w:id="1551" w:name="_Toc25217"/>
      <w:r>
        <w:rPr>
          <w:lang w:eastAsia="zh-CN"/>
        </w:rPr>
        <w:t>5.21.1.1</w:t>
      </w:r>
      <w:r>
        <w:rPr>
          <w:rFonts w:hint="eastAsia"/>
          <w:lang w:val="en-US" w:eastAsia="zh-CN"/>
        </w:rPr>
        <w:tab/>
      </w:r>
      <w:r>
        <w:rPr>
          <w:lang w:eastAsia="zh-CN"/>
        </w:rPr>
        <w:t>Operating bands for CA</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pPr>
        <w:pStyle w:val="114"/>
        <w:keepNext/>
        <w:keepLines/>
        <w:pageBreakBefore w:val="0"/>
        <w:kinsoku/>
        <w:wordWrap/>
        <w:topLinePunct w:val="0"/>
        <w:bidi w:val="0"/>
        <w:rPr>
          <w:rFonts w:eastAsia="宋体" w:cs="Arial"/>
          <w:lang w:val="en-US" w:eastAsia="zh-CN"/>
        </w:rPr>
      </w:pPr>
      <w:r>
        <w:rPr>
          <w:rFonts w:cs="Arial"/>
        </w:rPr>
        <w:t xml:space="preserve">Table </w:t>
      </w:r>
      <w:r>
        <w:rPr>
          <w:rFonts w:cs="Arial"/>
          <w:lang w:eastAsia="zh-CN"/>
        </w:rPr>
        <w:t>5.21.1.1</w:t>
      </w:r>
      <w:r>
        <w:rPr>
          <w:rFonts w:cs="Arial"/>
        </w:rPr>
        <w:t>-1: CA band combination CA_</w:t>
      </w:r>
      <w:r>
        <w:rPr>
          <w:rFonts w:eastAsia="宋体" w:cs="Arial"/>
          <w:lang w:eastAsia="zh-CN"/>
        </w:rPr>
        <w:t>n4</w:t>
      </w:r>
      <w:r>
        <w:rPr>
          <w:rFonts w:eastAsia="宋体" w:cs="Arial"/>
          <w:lang w:val="en-US" w:eastAsia="zh-CN"/>
        </w:rPr>
        <w:t>0-n4</w:t>
      </w:r>
      <w:r>
        <w:rPr>
          <w:rFonts w:eastAsia="宋体" w:cs="Arial"/>
          <w:lang w:eastAsia="zh-CN"/>
        </w:rPr>
        <w:t>1</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w:t>
            </w:r>
            <w:r>
              <w:rPr>
                <w:rFonts w:ascii="Arial" w:hAnsi="Arial" w:cs="Arial"/>
                <w:b/>
                <w:sz w:val="18"/>
                <w:lang w:val="zh-CN" w:eastAsia="ja-JP"/>
              </w:rPr>
              <w:t>CA</w:t>
            </w:r>
            <w:r>
              <w:rPr>
                <w:rFonts w:ascii="Arial" w:hAnsi="Arial" w:cs="Arial"/>
                <w:b/>
                <w:sz w:val="18"/>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Duplex</w:t>
            </w:r>
          </w:p>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UL_low</w:t>
            </w:r>
            <w:r>
              <w:rPr>
                <w:rFonts w:ascii="Arial" w:hAnsi="Arial" w:cs="Arial"/>
                <w:b/>
                <w:sz w:val="18"/>
                <w:lang w:val="en-US"/>
              </w:rPr>
              <w:t xml:space="preserve"> – F</w:t>
            </w:r>
            <w:r>
              <w:rPr>
                <w:rFonts w:ascii="Arial" w:hAnsi="Arial" w:cs="Arial"/>
                <w:b/>
                <w:sz w:val="18"/>
                <w:vertAlign w:val="subscript"/>
                <w:lang w:val="en-US"/>
              </w:rPr>
              <w:t>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DL_low</w:t>
            </w:r>
            <w:r>
              <w:rPr>
                <w:rFonts w:ascii="Arial" w:hAnsi="Arial" w:cs="Arial"/>
                <w:b/>
                <w:sz w:val="18"/>
                <w:lang w:val="en-US"/>
              </w:rPr>
              <w:t xml:space="preserve"> – F</w:t>
            </w:r>
            <w:r>
              <w:rPr>
                <w:rFonts w:ascii="Arial" w:hAnsi="Arial" w:cs="Arial"/>
                <w:b/>
                <w:sz w:val="18"/>
                <w:vertAlign w:val="subscript"/>
                <w:lang w:val="en-US"/>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bCs/>
                <w:sz w:val="18"/>
                <w:szCs w:val="18"/>
                <w:lang w:val="en-US" w:eastAsia="zh-CN"/>
              </w:rPr>
              <w:t>CA_n40-n41</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sv-SE" w:eastAsia="zh-CN"/>
              </w:rPr>
              <w:t>n40</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2300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2400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2300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2400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eastAsia="宋体" w:cs="Arial"/>
                <w:sz w:val="18"/>
                <w:lang w:val="en-US" w:eastAsia="zh-CN"/>
              </w:rPr>
              <w:t>F</w:t>
            </w:r>
            <w:r>
              <w:rPr>
                <w:rFonts w:ascii="Arial" w:hAnsi="Arial" w:cs="Arial"/>
                <w:sz w:val="18"/>
                <w:lang w:val="zh-CN" w:eastAsia="ja-JP"/>
              </w:rPr>
              <w: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lang w:val="sv-SE" w:eastAsia="ko-KR"/>
              </w:rPr>
              <w:t>n</w:t>
            </w:r>
            <w:r>
              <w:rPr>
                <w:rFonts w:ascii="Arial" w:hAnsi="Arial" w:eastAsia="宋体" w:cs="Arial"/>
                <w:sz w:val="18"/>
                <w:lang w:val="en-US" w:eastAsia="zh-CN"/>
              </w:rPr>
              <w:t>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eastAsia="Malgun Gothic" w:cs="Arial"/>
                <w:sz w:val="18"/>
                <w:lang w:val="en-US"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en-US" w:eastAsia="ko-KR"/>
              </w:rPr>
              <w:t>TDD</w:t>
            </w:r>
          </w:p>
        </w:tc>
      </w:tr>
    </w:tbl>
    <w:p>
      <w:pPr>
        <w:keepNext/>
        <w:keepLines/>
        <w:pageBreakBefore w:val="0"/>
        <w:kinsoku/>
        <w:wordWrap/>
        <w:topLinePunct w:val="0"/>
        <w:bidi w:val="0"/>
        <w:rPr>
          <w:rFonts w:eastAsia="Malgun Gothic"/>
        </w:rPr>
      </w:pPr>
    </w:p>
    <w:p>
      <w:pPr>
        <w:keepNext/>
        <w:keepLines/>
        <w:pageBreakBefore w:val="0"/>
        <w:kinsoku/>
        <w:wordWrap/>
        <w:topLinePunct w:val="0"/>
        <w:bidi w:val="0"/>
        <w:spacing w:before="120" w:after="120"/>
        <w:rPr>
          <w:rFonts w:eastAsia="宋体"/>
          <w:sz w:val="18"/>
          <w:szCs w:val="18"/>
          <w:lang w:val="en-US" w:eastAsia="zh-CN"/>
        </w:rPr>
      </w:pPr>
      <w:r>
        <w:rPr>
          <w:sz w:val="18"/>
          <w:szCs w:val="18"/>
          <w:lang w:eastAsia="ko-KR"/>
        </w:rPr>
        <w:t xml:space="preserve">If the band combination is TDD/TDD, is SimRx/Tx supported (YES/NO/N-A)? </w:t>
      </w:r>
      <w:r>
        <w:rPr>
          <w:rFonts w:eastAsia="宋体"/>
          <w:sz w:val="18"/>
          <w:szCs w:val="18"/>
          <w:lang w:val="en-US" w:eastAsia="zh-CN"/>
        </w:rPr>
        <w:t>==&gt; YES.</w:t>
      </w:r>
    </w:p>
    <w:p>
      <w:pPr>
        <w:keepNext/>
        <w:keepLines/>
        <w:pageBreakBefore w:val="0"/>
        <w:kinsoku/>
        <w:wordWrap/>
        <w:topLinePunct w:val="0"/>
        <w:bidi w:val="0"/>
        <w:rPr>
          <w:rFonts w:eastAsia="Malgun Gothic"/>
        </w:rPr>
      </w:pPr>
    </w:p>
    <w:p>
      <w:pPr>
        <w:pStyle w:val="6"/>
        <w:keepNext/>
        <w:keepLines/>
        <w:pageBreakBefore w:val="0"/>
        <w:kinsoku/>
        <w:wordWrap/>
        <w:topLinePunct w:val="0"/>
        <w:bidi w:val="0"/>
        <w:rPr>
          <w:lang w:eastAsia="zh-CN"/>
        </w:rPr>
      </w:pPr>
      <w:bookmarkStart w:id="1552" w:name="_Toc21904"/>
      <w:bookmarkStart w:id="1553" w:name="_Toc28005"/>
      <w:bookmarkStart w:id="1554" w:name="_Toc23637"/>
      <w:bookmarkStart w:id="1555" w:name="_Toc26481"/>
      <w:bookmarkStart w:id="1556" w:name="_Toc9219"/>
      <w:bookmarkStart w:id="1557" w:name="_Toc17482"/>
      <w:bookmarkStart w:id="1558" w:name="_Toc11401"/>
      <w:bookmarkStart w:id="1559" w:name="_Toc19615"/>
      <w:bookmarkStart w:id="1560" w:name="_Toc196229582"/>
      <w:bookmarkStart w:id="1561" w:name="_Toc15435"/>
      <w:bookmarkStart w:id="1562" w:name="_Toc19834"/>
      <w:bookmarkStart w:id="1563" w:name="_Toc1358"/>
      <w:bookmarkStart w:id="1564" w:name="_Toc27394"/>
      <w:bookmarkStart w:id="1565" w:name="_Toc18444"/>
      <w:bookmarkStart w:id="1566" w:name="_Toc10408"/>
      <w:bookmarkStart w:id="1567" w:name="_Toc16446"/>
      <w:bookmarkStart w:id="1568" w:name="_Toc11132"/>
      <w:r>
        <w:rPr>
          <w:lang w:eastAsia="zh-CN"/>
        </w:rPr>
        <w:t>5.21.1.2</w:t>
      </w:r>
      <w:r>
        <w:rPr>
          <w:lang w:eastAsia="zh-CN"/>
        </w:rPr>
        <w:tab/>
      </w:r>
      <w:r>
        <w:rPr>
          <w:lang w:eastAsia="zh-CN"/>
        </w:rPr>
        <w:t>Channel bandwidths per operating band for CA</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pPr>
        <w:keepNext/>
        <w:keepLines/>
        <w:pageBreakBefore w:val="0"/>
        <w:kinsoku/>
        <w:wordWrap/>
        <w:topLinePunct w:val="0"/>
        <w:bidi w:val="0"/>
        <w:rPr>
          <w:rFonts w:eastAsia="Malgun Gothic"/>
          <w:lang w:eastAsia="ko-KR"/>
        </w:rPr>
      </w:pPr>
      <w:r>
        <w:rPr>
          <w:rFonts w:eastAsia="宋体"/>
          <w:lang w:val="en-US" w:eastAsia="zh-CN"/>
        </w:rPr>
        <w:t>Same configurations in the specification.</w:t>
      </w:r>
    </w:p>
    <w:p>
      <w:pPr>
        <w:pStyle w:val="6"/>
        <w:keepNext/>
        <w:keepLines/>
        <w:pageBreakBefore w:val="0"/>
        <w:kinsoku/>
        <w:wordWrap/>
        <w:topLinePunct w:val="0"/>
        <w:bidi w:val="0"/>
        <w:rPr>
          <w:lang w:eastAsia="zh-CN"/>
        </w:rPr>
      </w:pPr>
      <w:bookmarkStart w:id="1569" w:name="OLE_LINK13"/>
      <w:bookmarkStart w:id="1570" w:name="_Toc32757"/>
      <w:bookmarkStart w:id="1571" w:name="_Toc31020"/>
      <w:bookmarkStart w:id="1572" w:name="_Toc14696"/>
      <w:bookmarkStart w:id="1573" w:name="_Toc7961"/>
      <w:bookmarkStart w:id="1574" w:name="_Toc19898"/>
      <w:bookmarkStart w:id="1575" w:name="_Toc22171"/>
      <w:bookmarkStart w:id="1576" w:name="_Toc7799"/>
      <w:bookmarkStart w:id="1577" w:name="_Toc2351"/>
      <w:bookmarkStart w:id="1578" w:name="_Toc9850"/>
      <w:bookmarkStart w:id="1579" w:name="_Toc24509"/>
      <w:bookmarkStart w:id="1580" w:name="_Toc23684"/>
      <w:bookmarkStart w:id="1581" w:name="_Toc8991"/>
      <w:bookmarkStart w:id="1582" w:name="_Toc8945"/>
      <w:bookmarkStart w:id="1583" w:name="_Toc196229583"/>
      <w:bookmarkStart w:id="1584" w:name="_Toc11918"/>
      <w:bookmarkStart w:id="1585" w:name="_Toc9012"/>
      <w:r>
        <w:rPr>
          <w:lang w:eastAsia="zh-CN"/>
        </w:rPr>
        <w:t>5.21.1.3</w:t>
      </w:r>
      <w:bookmarkEnd w:id="1569"/>
      <w:r>
        <w:rPr>
          <w:lang w:eastAsia="zh-CN"/>
        </w:rPr>
        <w:tab/>
      </w:r>
      <w:r>
        <w:rPr>
          <w:lang w:eastAsia="zh-CN"/>
        </w:rPr>
        <w:t>UE Co-existence studies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pPr>
        <w:keepNext/>
        <w:keepLines/>
        <w:pageBreakBefore w:val="0"/>
        <w:kinsoku/>
        <w:wordWrap/>
        <w:topLinePunct w:val="0"/>
        <w:bidi w:val="0"/>
        <w:rPr>
          <w:lang w:val="en-US" w:eastAsia="zh-CN"/>
        </w:rPr>
      </w:pPr>
      <w:r>
        <w:rPr>
          <w:lang w:val="en-US" w:eastAsia="zh-CN"/>
        </w:rPr>
        <w:t>For the UL/DL harmonic, harmonic mixing and cross band isolation caused by single band n40 or single band n41, it was already analyzed in the fallback configurations of DL CA_n40A-n41A with UL single carrier or UL CA_n40A-n41A, and it can be applied for DL CA_n40A-n41C with UL single carrier or UL CA_n40A-n41C.</w:t>
      </w:r>
    </w:p>
    <w:p>
      <w:pPr>
        <w:keepNext/>
        <w:keepLines/>
        <w:pageBreakBefore w:val="0"/>
        <w:kinsoku/>
        <w:wordWrap/>
        <w:topLinePunct w:val="0"/>
        <w:bidi w:val="0"/>
        <w:rPr>
          <w:rFonts w:eastAsia="宋体"/>
          <w:bCs/>
          <w:lang w:val="en-US" w:eastAsia="zh-CN"/>
        </w:rPr>
      </w:pPr>
      <w:r>
        <w:rPr>
          <w:lang w:val="en-US" w:eastAsia="zh-CN"/>
        </w:rPr>
        <w:t xml:space="preserve">Due to simultaneous Rx/Tx operation is supported for TDD bands n40 and n41, thus the </w:t>
      </w:r>
      <w:bookmarkStart w:id="1586" w:name="OLE_LINK14"/>
      <w:r>
        <w:rPr>
          <w:lang w:val="en-US" w:eastAsia="zh-CN"/>
        </w:rPr>
        <w:t>co-existence</w:t>
      </w:r>
      <w:bookmarkEnd w:id="1586"/>
      <w:r>
        <w:rPr>
          <w:lang w:val="en-US" w:eastAsia="zh-CN"/>
        </w:rPr>
        <w:t xml:space="preserve"> studies caused by UL CA_n41C should be analyzed </w:t>
      </w:r>
      <w:bookmarkStart w:id="1587" w:name="OLE_LINK9"/>
      <w:r>
        <w:rPr>
          <w:lang w:val="en-US" w:eastAsia="zh-CN"/>
        </w:rPr>
        <w:t>additionally for</w:t>
      </w:r>
      <w:bookmarkEnd w:id="1587"/>
      <w:r>
        <w:rPr>
          <w:rFonts w:eastAsia="宋体"/>
          <w:bCs/>
          <w:lang w:val="en-US" w:eastAsia="zh-CN"/>
        </w:rPr>
        <w:t xml:space="preserve"> </w:t>
      </w:r>
      <w:bookmarkStart w:id="1588" w:name="OLE_LINK12"/>
      <w:r>
        <w:rPr>
          <w:rFonts w:eastAsia="宋体"/>
          <w:bCs/>
          <w:lang w:val="en-US" w:eastAsia="zh-CN"/>
        </w:rPr>
        <w:t>CA_n40A-n41C</w:t>
      </w:r>
      <w:bookmarkEnd w:id="1588"/>
      <w:r>
        <w:rPr>
          <w:rFonts w:eastAsia="宋体"/>
          <w:bCs/>
          <w:lang w:val="en-US" w:eastAsia="zh-CN"/>
        </w:rPr>
        <w:t xml:space="preserve">, respectively, which can be found in </w:t>
      </w:r>
      <w:bookmarkStart w:id="1589" w:name="OLE_LINK11"/>
      <w:r>
        <w:rPr>
          <w:rFonts w:eastAsia="宋体"/>
          <w:bCs/>
          <w:lang w:val="en-US" w:eastAsia="zh-CN"/>
        </w:rPr>
        <w:t xml:space="preserve">table </w:t>
      </w:r>
      <w:r>
        <w:rPr>
          <w:rFonts w:eastAsia="等线"/>
          <w:bCs/>
          <w:kern w:val="2"/>
          <w:sz w:val="21"/>
          <w:szCs w:val="22"/>
        </w:rPr>
        <w:t xml:space="preserve">Table </w:t>
      </w:r>
      <w:r>
        <w:rPr>
          <w:rFonts w:eastAsia="等线"/>
          <w:bCs/>
          <w:kern w:val="2"/>
          <w:sz w:val="21"/>
          <w:szCs w:val="22"/>
          <w:lang w:eastAsia="zh-CN"/>
        </w:rPr>
        <w:t>5.21.1.3.1</w:t>
      </w:r>
      <w:r>
        <w:rPr>
          <w:rFonts w:eastAsia="等线"/>
          <w:bCs/>
          <w:kern w:val="2"/>
          <w:sz w:val="21"/>
          <w:szCs w:val="22"/>
        </w:rPr>
        <w:t>-1</w:t>
      </w:r>
      <w:bookmarkEnd w:id="1589"/>
      <w:r>
        <w:rPr>
          <w:rFonts w:eastAsia="等线"/>
          <w:bCs/>
          <w:kern w:val="2"/>
          <w:sz w:val="21"/>
          <w:szCs w:val="22"/>
        </w:rPr>
        <w:t>:</w:t>
      </w:r>
    </w:p>
    <w:p>
      <w:pPr>
        <w:pStyle w:val="114"/>
        <w:keepNext/>
        <w:keepLines/>
        <w:pageBreakBefore w:val="0"/>
        <w:kinsoku/>
        <w:wordWrap/>
        <w:topLinePunct w:val="0"/>
        <w:bidi w:val="0"/>
        <w:rPr>
          <w:rFonts w:eastAsia="等线"/>
          <w:lang w:eastAsia="zh-CN"/>
        </w:rPr>
      </w:pPr>
      <w:bookmarkStart w:id="1590" w:name="OLE_LINK10"/>
      <w:bookmarkStart w:id="1591" w:name="OLE_LINK8"/>
      <w:r>
        <w:rPr>
          <w:lang w:eastAsia="zh-CN"/>
        </w:rPr>
        <w:t>Table 5.21.1.3.1-1:</w:t>
      </w:r>
      <w:bookmarkEnd w:id="1590"/>
      <w:r>
        <w:rPr>
          <w:lang w:eastAsia="zh-CN"/>
        </w:rPr>
        <w:t xml:space="preserve"> Co-existence studies for Uplink Intra-Band Contiguous CA of n41</w:t>
      </w:r>
    </w:p>
    <w:tbl>
      <w:tblPr>
        <w:tblStyle w:val="89"/>
        <w:tblW w:w="5860" w:type="pct"/>
        <w:tblInd w:w="-99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355"/>
        <w:gridCol w:w="2136"/>
        <w:gridCol w:w="2190"/>
        <w:gridCol w:w="1091"/>
        <w:gridCol w:w="2131"/>
        <w:gridCol w:w="26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41"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72"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n40 fDL</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2300</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2400</w:t>
            </w:r>
          </w:p>
        </w:tc>
        <w:tc>
          <w:tcPr>
            <w:tcW w:w="472"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4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458"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2336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41"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2176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3010</w:t>
            </w:r>
          </w:p>
        </w:tc>
        <w:tc>
          <w:tcPr>
            <w:tcW w:w="47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3170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4832</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3330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4672</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41"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7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1536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3650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7328</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13" w:type="pct"/>
            <w:gridSpan w:val="5"/>
            <w:tcBorders>
              <w:tl2br w:val="nil"/>
              <w:tr2bl w:val="nil"/>
            </w:tcBorders>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cs="Arial"/>
                <w:lang w:val="en-US" w:eastAsia="zh-CN"/>
              </w:rPr>
              <w:t>3</w:t>
            </w:r>
            <w:r>
              <w:rPr>
                <w:rFonts w:ascii="Arial" w:hAnsi="Arial" w:cs="Arial"/>
                <w:vertAlign w:val="superscript"/>
                <w:lang w:val="en-US" w:eastAsia="zh-CN"/>
              </w:rPr>
              <w:t>rd</w:t>
            </w:r>
            <w:r>
              <w:rPr>
                <w:rFonts w:ascii="Arial" w:hAnsi="Arial" w:cs="Arial"/>
                <w:lang w:val="en-US" w:eastAsia="zh-CN"/>
              </w:rPr>
              <w:t xml:space="preserve"> order, 5</w:t>
            </w:r>
            <w:r>
              <w:rPr>
                <w:rFonts w:ascii="Arial" w:hAnsi="Arial" w:cs="Arial"/>
                <w:vertAlign w:val="superscript"/>
                <w:lang w:val="en-US" w:eastAsia="zh-CN"/>
              </w:rPr>
              <w:t>th</w:t>
            </w:r>
            <w:r>
              <w:rPr>
                <w:rFonts w:ascii="Arial" w:hAnsi="Arial" w:cs="Arial"/>
                <w:lang w:val="en-US" w:eastAsia="zh-CN"/>
              </w:rPr>
              <w:t xml:space="preserve"> order, 7</w:t>
            </w:r>
            <w:r>
              <w:rPr>
                <w:rFonts w:ascii="Arial" w:hAnsi="Arial" w:cs="Arial"/>
                <w:vertAlign w:val="superscript"/>
                <w:lang w:val="en-US" w:eastAsia="zh-CN"/>
              </w:rPr>
              <w:t>th</w:t>
            </w:r>
            <w:r>
              <w:rPr>
                <w:rFonts w:ascii="Arial" w:hAnsi="Arial" w:cs="Arial"/>
                <w:lang w:val="en-US" w:eastAsia="zh-CN"/>
              </w:rPr>
              <w:t xml:space="preserve"> order IMD , 9</w:t>
            </w:r>
            <w:r>
              <w:rPr>
                <w:rFonts w:ascii="Arial" w:hAnsi="Arial" w:cs="Arial"/>
                <w:vertAlign w:val="superscript"/>
                <w:lang w:val="en-US" w:eastAsia="zh-CN"/>
              </w:rPr>
              <w:t>th</w:t>
            </w:r>
            <w:r>
              <w:rPr>
                <w:rFonts w:ascii="Arial" w:hAnsi="Arial" w:cs="Arial"/>
                <w:lang w:val="en-US" w:eastAsia="zh-CN"/>
              </w:rPr>
              <w:t xml:space="preserve"> order, 11</w:t>
            </w:r>
            <w:r>
              <w:rPr>
                <w:rFonts w:ascii="Arial" w:hAnsi="Arial" w:cs="Arial"/>
                <w:vertAlign w:val="superscript"/>
                <w:lang w:val="en-US" w:eastAsia="zh-CN"/>
              </w:rPr>
              <w:t>th</w:t>
            </w:r>
            <w:r>
              <w:rPr>
                <w:rFonts w:ascii="Arial" w:hAnsi="Arial" w:cs="Arial"/>
                <w:lang w:val="en-US" w:eastAsia="zh-CN"/>
              </w:rPr>
              <w:t xml:space="preserve"> order and 13</w:t>
            </w:r>
            <w:r>
              <w:rPr>
                <w:rFonts w:ascii="Arial" w:hAnsi="Arial" w:cs="Arial"/>
                <w:vertAlign w:val="superscript"/>
                <w:lang w:val="en-US" w:eastAsia="zh-CN"/>
              </w:rPr>
              <w:t>th</w:t>
            </w:r>
            <w:r>
              <w:rPr>
                <w:rFonts w:ascii="Arial" w:hAnsi="Arial" w:cs="Arial"/>
                <w:lang w:val="en-US" w:eastAsia="zh-CN"/>
              </w:rPr>
              <w:t xml:space="preserve"> order caused by CA_n41C impact band n40 DL</w:t>
            </w:r>
          </w:p>
        </w:tc>
      </w:tr>
    </w:tbl>
    <w:p>
      <w:pPr>
        <w:keepNext/>
        <w:keepLines/>
        <w:pageBreakBefore w:val="0"/>
        <w:kinsoku/>
        <w:wordWrap/>
        <w:topLinePunct w:val="0"/>
        <w:bidi w:val="0"/>
        <w:rPr>
          <w:rFonts w:eastAsia="等线"/>
          <w:bCs/>
          <w:kern w:val="2"/>
          <w:sz w:val="21"/>
          <w:szCs w:val="22"/>
          <w:lang w:val="en-US" w:eastAsia="zh-CN"/>
        </w:rPr>
      </w:pPr>
    </w:p>
    <w:bookmarkEnd w:id="1591"/>
    <w:p>
      <w:pPr>
        <w:pStyle w:val="6"/>
        <w:keepNext/>
        <w:keepLines/>
        <w:pageBreakBefore w:val="0"/>
        <w:kinsoku/>
        <w:wordWrap/>
        <w:topLinePunct w:val="0"/>
        <w:bidi w:val="0"/>
        <w:rPr>
          <w:lang w:eastAsia="zh-CN"/>
        </w:rPr>
      </w:pPr>
      <w:bookmarkStart w:id="1592" w:name="_Toc26028"/>
      <w:bookmarkStart w:id="1593" w:name="_Toc13188"/>
      <w:bookmarkStart w:id="1594" w:name="_Toc17664"/>
      <w:bookmarkStart w:id="1595" w:name="_Toc15671"/>
      <w:bookmarkStart w:id="1596" w:name="_Toc14966"/>
      <w:bookmarkStart w:id="1597" w:name="_Toc32720"/>
      <w:bookmarkStart w:id="1598" w:name="_Toc28085"/>
      <w:bookmarkStart w:id="1599" w:name="_Toc196229584"/>
      <w:bookmarkStart w:id="1600" w:name="_Toc19982"/>
      <w:bookmarkStart w:id="1601" w:name="_Toc14555"/>
      <w:bookmarkStart w:id="1602" w:name="_Toc422"/>
      <w:bookmarkStart w:id="1603" w:name="_Toc20099"/>
      <w:bookmarkStart w:id="1604" w:name="_Toc6418"/>
      <w:bookmarkStart w:id="1605" w:name="_Toc20795"/>
      <w:bookmarkStart w:id="1606" w:name="_Toc24506"/>
      <w:bookmarkStart w:id="1607" w:name="_Toc11218"/>
      <w:r>
        <w:rPr>
          <w:lang w:eastAsia="zh-CN"/>
        </w:rPr>
        <w:t>5.21.1.4</w:t>
      </w:r>
      <w:r>
        <w:rPr>
          <w:lang w:eastAsia="zh-CN"/>
        </w:rPr>
        <w:tab/>
      </w:r>
      <w:r>
        <w:rPr>
          <w:lang w:eastAsia="zh-CN"/>
        </w:rPr>
        <w:t>∆TIB and ∆RIB values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pPr>
        <w:keepNext/>
        <w:keepLines/>
        <w:pageBreakBefore w:val="0"/>
        <w:kinsoku/>
        <w:wordWrap/>
        <w:topLinePunct w:val="0"/>
        <w:bidi w:val="0"/>
        <w:rPr>
          <w:rFonts w:eastAsia="??"/>
          <w:szCs w:val="32"/>
        </w:rPr>
      </w:pPr>
      <w:r>
        <w:rPr>
          <w:rFonts w:eastAsia="宋体"/>
          <w:lang w:val="en-US" w:eastAsia="zh-CN"/>
        </w:rPr>
        <w:t xml:space="preserve">The </w:t>
      </w:r>
      <w:r>
        <w:rPr/>
        <w:sym w:font="Symbol" w:char="F044"/>
      </w:r>
      <w:r>
        <w:t>T</w:t>
      </w:r>
      <w:r>
        <w:rPr>
          <w:vertAlign w:val="subscript"/>
        </w:rPr>
        <w:t>IB,c</w:t>
      </w:r>
      <w:r>
        <w:t xml:space="preserve"> and </w:t>
      </w:r>
      <w:r>
        <w:rPr/>
        <w:sym w:font="Symbol" w:char="F044"/>
      </w:r>
      <w:r>
        <w:t>R</w:t>
      </w:r>
      <w:r>
        <w:rPr>
          <w:vertAlign w:val="subscript"/>
        </w:rPr>
        <w:t>IB</w:t>
      </w:r>
      <w:r>
        <w:t xml:space="preserve"> </w:t>
      </w:r>
      <w:r>
        <w:rPr>
          <w:rFonts w:eastAsia="宋体"/>
          <w:lang w:val="en-US" w:eastAsia="zh-CN"/>
        </w:rPr>
        <w:t xml:space="preserve">of CA_n40-n41 are already defined in the spec TS38.101-1. </w:t>
      </w:r>
    </w:p>
    <w:p>
      <w:pPr>
        <w:pStyle w:val="6"/>
        <w:keepNext/>
        <w:keepLines/>
        <w:pageBreakBefore w:val="0"/>
        <w:kinsoku/>
        <w:wordWrap/>
        <w:topLinePunct w:val="0"/>
        <w:bidi w:val="0"/>
        <w:rPr>
          <w:lang w:eastAsia="zh-CN"/>
        </w:rPr>
      </w:pPr>
      <w:bookmarkStart w:id="1608" w:name="_Toc6747"/>
      <w:bookmarkStart w:id="1609" w:name="_Toc1584"/>
      <w:bookmarkStart w:id="1610" w:name="_Toc11124"/>
      <w:bookmarkStart w:id="1611" w:name="_Toc11773"/>
      <w:bookmarkStart w:id="1612" w:name="_Toc22173"/>
      <w:bookmarkStart w:id="1613" w:name="_Toc30312"/>
      <w:bookmarkStart w:id="1614" w:name="_Toc16088"/>
      <w:bookmarkStart w:id="1615" w:name="_Toc27713"/>
      <w:bookmarkStart w:id="1616" w:name="_Toc3864"/>
      <w:bookmarkStart w:id="1617" w:name="_Toc17805"/>
      <w:bookmarkStart w:id="1618" w:name="_Toc196229585"/>
      <w:bookmarkStart w:id="1619" w:name="_Toc12200"/>
      <w:bookmarkStart w:id="1620" w:name="_Toc31650"/>
      <w:bookmarkStart w:id="1621" w:name="_Toc9470"/>
      <w:bookmarkStart w:id="1622" w:name="_Toc1962"/>
      <w:bookmarkStart w:id="1623" w:name="_Toc26398"/>
      <w:bookmarkStart w:id="1624" w:name="_Toc7068"/>
      <w:r>
        <w:rPr>
          <w:lang w:eastAsia="zh-CN"/>
        </w:rPr>
        <w:t>5.21.1.5</w:t>
      </w:r>
      <w:r>
        <w:rPr>
          <w:lang w:eastAsia="zh-CN"/>
        </w:rPr>
        <w:tab/>
      </w:r>
      <w:r>
        <w:rPr>
          <w:lang w:eastAsia="zh-CN"/>
        </w:rPr>
        <w:t>REFSENs requirements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pPr>
        <w:keepNext/>
        <w:keepLines/>
        <w:pageBreakBefore w:val="0"/>
        <w:kinsoku/>
        <w:wordWrap/>
        <w:topLinePunct w:val="0"/>
        <w:bidi w:val="0"/>
        <w:rPr>
          <w:lang w:val="en-US" w:eastAsia="zh-CN"/>
        </w:rPr>
      </w:pPr>
      <w:r>
        <w:rPr>
          <w:lang w:val="en-US" w:eastAsia="zh-CN"/>
        </w:rPr>
        <w:t>According to the co-existence study, additional IMD MSD requirements caused by UL CA_n41C should be defined for CA_n40A-n41C.</w:t>
      </w:r>
    </w:p>
    <w:p>
      <w:pPr>
        <w:keepNext/>
        <w:keepLines/>
        <w:pageBreakBefore w:val="0"/>
        <w:kinsoku/>
        <w:wordWrap/>
        <w:topLinePunct w:val="0"/>
        <w:bidi w:val="0"/>
        <w:rPr>
          <w:lang w:val="en-US" w:eastAsia="zh-CN"/>
        </w:rPr>
      </w:pPr>
      <w:r>
        <w:rPr>
          <w:lang w:val="en-US" w:eastAsia="zh-CN"/>
        </w:rPr>
        <w:t>In terms of the WF R4-2502955, it was agreed that t</w:t>
      </w:r>
      <w:r>
        <w:rPr>
          <w:lang w:val="sv-SE" w:eastAsia="zh-CN"/>
        </w:rPr>
        <w:t>he mandatory 1RB+1RB test point and Full+Full test points are captured in the current MSD table due to IMD in section 7.3A.5 of TS 38.101-1</w:t>
      </w:r>
      <w:r>
        <w:rPr>
          <w:lang w:val="en-US" w:eastAsia="zh-CN"/>
        </w:rPr>
        <w:t>.</w:t>
      </w:r>
    </w:p>
    <w:p>
      <w:pPr>
        <w:keepNext/>
        <w:keepLines/>
        <w:pageBreakBefore w:val="0"/>
        <w:kinsoku/>
        <w:wordWrap/>
        <w:topLinePunct w:val="0"/>
        <w:bidi w:val="0"/>
        <w:rPr>
          <w:lang w:val="en-US" w:eastAsia="zh-CN"/>
        </w:rPr>
      </w:pPr>
      <w:r>
        <w:rPr>
          <w:lang w:val="en-US" w:eastAsia="zh-CN"/>
        </w:rPr>
        <w:t xml:space="preserve">The </w:t>
      </w:r>
      <w:r>
        <w:rPr>
          <w:rFonts w:eastAsia="宋体"/>
          <w:bCs/>
          <w:lang w:val="en-US" w:eastAsia="zh-CN"/>
        </w:rPr>
        <w:t xml:space="preserve">MSD value given in the WF </w:t>
      </w:r>
      <w:r>
        <w:rPr>
          <w:lang w:val="en-US" w:eastAsia="zh-CN"/>
        </w:rPr>
        <w:t>R4-2502955</w:t>
      </w:r>
      <w:r>
        <w:rPr>
          <w:rFonts w:eastAsia="宋体"/>
          <w:bCs/>
          <w:lang w:val="en-US" w:eastAsia="zh-CN"/>
        </w:rPr>
        <w:t xml:space="preserve"> are </w:t>
      </w:r>
      <w:r>
        <w:rPr>
          <w:lang w:val="en-US" w:eastAsia="zh-CN"/>
        </w:rPr>
        <w:t>shown in table 5.21.1.5-1:</w:t>
      </w:r>
    </w:p>
    <w:p>
      <w:pPr>
        <w:pStyle w:val="114"/>
        <w:keepNext/>
        <w:keepLines/>
        <w:pageBreakBefore w:val="0"/>
        <w:kinsoku/>
        <w:wordWrap/>
        <w:topLinePunct w:val="0"/>
        <w:bidi w:val="0"/>
        <w:rPr>
          <w:lang w:val="en-US" w:eastAsia="zh-CN"/>
        </w:rPr>
      </w:pPr>
      <w:r>
        <w:t xml:space="preserve">Table </w:t>
      </w:r>
      <w:r>
        <w:rPr>
          <w:lang w:eastAsia="zh-CN"/>
        </w:rPr>
        <w:t>5.21.1.</w:t>
      </w:r>
      <w:r>
        <w:rPr>
          <w:lang w:val="en-US" w:eastAsia="zh-CN"/>
        </w:rPr>
        <w:t>5</w:t>
      </w:r>
      <w:r>
        <w:rPr>
          <w:lang w:eastAsia="zh-CN"/>
        </w:rPr>
        <w:t>-1: 2DL/2UL inter-band Reference sensitivity QPSK PREFSENS and uplink/downlink configurations for PC3 CA</w:t>
      </w:r>
    </w:p>
    <w:tbl>
      <w:tblPr>
        <w:tblStyle w:val="89"/>
        <w:tblW w:w="9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2"/>
        <w:gridCol w:w="720"/>
        <w:gridCol w:w="900"/>
        <w:gridCol w:w="1166"/>
        <w:gridCol w:w="1547"/>
        <w:gridCol w:w="904"/>
        <w:gridCol w:w="864"/>
        <w:gridCol w:w="928"/>
        <w:gridCol w:w="11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561"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Band / Channel bandwidth / N</w:t>
            </w:r>
            <w:r>
              <w:rPr>
                <w:rFonts w:cs="Arial" w:eastAsiaTheme="minorEastAsia"/>
                <w:vertAlign w:val="subscript"/>
                <w:lang w:eastAsia="en-GB"/>
              </w:rPr>
              <w:t>RB</w:t>
            </w:r>
            <w:r>
              <w:rPr>
                <w:rFonts w:cs="Arial" w:eastAsiaTheme="minorEastAsia"/>
                <w:lang w:eastAsia="en-GB"/>
              </w:rPr>
              <w:t xml:space="preserve"> / Duplex mode</w:t>
            </w:r>
          </w:p>
        </w:tc>
        <w:tc>
          <w:tcPr>
            <w:tcW w:w="1159"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53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w:t>
            </w:r>
            <w:r>
              <w:rPr>
                <w:rFonts w:cs="Arial" w:eastAsiaTheme="minorEastAsia"/>
                <w:lang w:eastAsia="zh-CN"/>
              </w:rPr>
              <w:t>CA band combination</w:t>
            </w:r>
          </w:p>
        </w:tc>
        <w:tc>
          <w:tcPr>
            <w:tcW w:w="72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band</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UL F</w:t>
            </w:r>
            <w:r>
              <w:rPr>
                <w:rFonts w:cs="Arial" w:eastAsiaTheme="minorEastAsia"/>
                <w:vertAlign w:val="subscript"/>
                <w:lang w:eastAsia="en-GB"/>
              </w:rPr>
              <w:t>c</w:t>
            </w:r>
            <w:r>
              <w:rPr>
                <w:rFonts w:cs="Arial" w:eastAsiaTheme="minorEastAsia"/>
                <w:lang w:eastAsia="en-GB"/>
              </w:rPr>
              <w:t xml:space="preserve"> </w:t>
            </w:r>
            <w:r>
              <w:rPr>
                <w:rFonts w:cs="Arial" w:eastAsiaTheme="minorEastAsia"/>
                <w:lang w:eastAsia="en-GB"/>
              </w:rPr>
              <w:br w:type="textWrapping"/>
            </w:r>
            <w:r>
              <w:rPr>
                <w:rFonts w:cs="Arial" w:eastAsiaTheme="minorEastAsia"/>
                <w:lang w:eastAsia="en-GB"/>
              </w:rPr>
              <w:t>(MHz)</w:t>
            </w:r>
          </w:p>
        </w:tc>
        <w:tc>
          <w:tcPr>
            <w:tcW w:w="116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UL/DL BW </w:t>
            </w:r>
            <w:r>
              <w:rPr>
                <w:rFonts w:cs="Arial" w:eastAsiaTheme="minorEastAsia"/>
                <w:lang w:eastAsia="en-GB"/>
              </w:rPr>
              <w:br w:type="textWrapping"/>
            </w:r>
            <w:r>
              <w:rPr>
                <w:rFonts w:cs="Arial" w:eastAsiaTheme="minorEastAsia"/>
                <w:lang w:eastAsia="en-GB"/>
              </w:rPr>
              <w:t>(MHz)</w:t>
            </w:r>
          </w:p>
        </w:tc>
        <w:tc>
          <w:tcPr>
            <w:tcW w:w="154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lang w:eastAsia="en-GB"/>
              </w:rPr>
              <w:t xml:space="preserve">UL </w:t>
            </w:r>
            <w:r>
              <w:rPr>
                <w:rFonts w:cs="Arial"/>
                <w:lang w:eastAsia="en-GB"/>
              </w:rPr>
              <w:br w:type="textWrapping"/>
            </w:r>
            <w:r>
              <w:rPr>
                <w:rFonts w:cs="Arial" w:eastAsiaTheme="minorEastAsia"/>
                <w:lang w:eastAsia="en-GB"/>
              </w:rPr>
              <w:t>L</w:t>
            </w:r>
            <w:r>
              <w:rPr>
                <w:rFonts w:cs="Arial" w:eastAsiaTheme="minorEastAsia"/>
                <w:vertAlign w:val="subscript"/>
                <w:lang w:eastAsia="en-GB"/>
              </w:rPr>
              <w:t>CRB</w:t>
            </w:r>
          </w:p>
        </w:tc>
        <w:tc>
          <w:tcPr>
            <w:tcW w:w="904"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DL F</w:t>
            </w:r>
            <w:r>
              <w:rPr>
                <w:rFonts w:cs="Arial" w:eastAsiaTheme="minorEastAsia"/>
                <w:vertAlign w:val="subscript"/>
                <w:lang w:eastAsia="en-GB"/>
              </w:rPr>
              <w:t>c</w:t>
            </w:r>
            <w:r>
              <w:rPr>
                <w:rFonts w:cs="Arial" w:eastAsiaTheme="minorEastAsia"/>
                <w:lang w:eastAsia="en-GB"/>
              </w:rPr>
              <w:t xml:space="preserve"> (MHz)</w:t>
            </w:r>
          </w:p>
        </w:tc>
        <w:tc>
          <w:tcPr>
            <w:tcW w:w="864"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MSD </w:t>
            </w:r>
            <w:r>
              <w:rPr>
                <w:rFonts w:cs="Arial" w:eastAsiaTheme="minorEastAsia"/>
                <w:lang w:eastAsia="en-GB"/>
              </w:rPr>
              <w:br w:type="textWrapping"/>
            </w:r>
            <w:r>
              <w:rPr>
                <w:rFonts w:cs="Arial" w:eastAsiaTheme="minorEastAsia"/>
                <w:lang w:eastAsia="en-GB"/>
              </w:rPr>
              <w:t>(dB)</w:t>
            </w:r>
          </w:p>
        </w:tc>
        <w:tc>
          <w:tcPr>
            <w:tcW w:w="9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Duplex mode</w:t>
            </w:r>
          </w:p>
        </w:tc>
        <w:tc>
          <w:tcPr>
            <w:tcW w:w="1159"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szCs w:val="18"/>
                <w:lang w:eastAsia="en-GB"/>
              </w:rPr>
              <w:t>CA_n40-n41</w:t>
            </w:r>
          </w:p>
        </w:tc>
        <w:tc>
          <w:tcPr>
            <w:tcW w:w="72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n40</w:t>
            </w:r>
          </w:p>
        </w:tc>
        <w:tc>
          <w:tcPr>
            <w:tcW w:w="90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116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5</w:t>
            </w:r>
          </w:p>
        </w:tc>
        <w:tc>
          <w:tcPr>
            <w:tcW w:w="1547"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90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2397.5</w:t>
            </w:r>
          </w:p>
        </w:tc>
        <w:tc>
          <w:tcPr>
            <w:tcW w:w="86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41.7</w:t>
            </w:r>
          </w:p>
        </w:tc>
        <w:tc>
          <w:tcPr>
            <w:tcW w:w="928"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159"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eastAsia="宋体" w:cs="Arial"/>
                <w:lang w:val="en-US" w:eastAsia="zh-CN"/>
              </w:rPr>
            </w:pPr>
            <w:r>
              <w:rPr>
                <w:rFonts w:cs="Arial"/>
                <w:szCs w:val="18"/>
                <w:lang w:eastAsia="en-GB"/>
              </w:rPr>
              <w:t>IMD3</w:t>
            </w:r>
            <w:r>
              <w:rPr>
                <w:rFonts w:cs="Arial"/>
                <w:szCs w:val="18"/>
                <w:vertAlign w:val="superscript"/>
                <w:lang w:eastAsia="en-GB"/>
              </w:rPr>
              <w:t>14</w:t>
            </w:r>
            <w:r>
              <w:rPr>
                <w:rFonts w:eastAsia="宋体" w:cs="Arial"/>
                <w:szCs w:val="18"/>
                <w:vertAlign w:val="superscript"/>
                <w:lang w:val="en-US" w:eastAsia="zh-CN"/>
              </w:rPr>
              <w:t>,16,X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100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=0</w:t>
            </w:r>
            <w:r>
              <w:rPr>
                <w:rFonts w:cs="Arial" w:eastAsiaTheme="minorEastAsia"/>
                <w:lang w:eastAsia="zh-CN"/>
              </w:rPr>
              <w:t>)</w:t>
            </w:r>
          </w:p>
        </w:tc>
        <w:tc>
          <w:tcPr>
            <w:tcW w:w="9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eastAsiaTheme="minorEastAsia"/>
                <w:lang w:eastAsia="en-GB"/>
              </w:rPr>
              <w:t>N/A</w:t>
            </w:r>
          </w:p>
        </w:tc>
        <w:tc>
          <w:tcPr>
            <w:tcW w:w="9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60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=52</w:t>
            </w:r>
            <w:r>
              <w:rPr>
                <w:rFonts w:cs="Arial" w:eastAsiaTheme="minorEastAsia"/>
                <w:lang w:eastAsia="zh-CN"/>
              </w:rPr>
              <w:t>)</w:t>
            </w:r>
          </w:p>
        </w:tc>
        <w:tc>
          <w:tcPr>
            <w:tcW w:w="9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6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eastAsiaTheme="minorEastAsia"/>
                <w:lang w:eastAsia="en-GB"/>
              </w:rPr>
              <w:t>N/A</w:t>
            </w:r>
          </w:p>
        </w:tc>
        <w:tc>
          <w:tcPr>
            <w:tcW w:w="9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n40</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ja-JP"/>
              </w:rPr>
              <w:t>5</w:t>
            </w:r>
          </w:p>
        </w:tc>
        <w:tc>
          <w:tcPr>
            <w:tcW w:w="154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2397.5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35.5</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159"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val="en-US" w:eastAsia="en-GB"/>
              </w:rPr>
            </w:pPr>
            <w:r>
              <w:rPr>
                <w:rFonts w:cs="Arial"/>
                <w:szCs w:val="18"/>
                <w:lang w:eastAsia="en-GB"/>
              </w:rPr>
              <w:t>IMD3</w:t>
            </w:r>
            <w:r>
              <w:rPr>
                <w:rFonts w:cs="Arial"/>
                <w:szCs w:val="18"/>
                <w:vertAlign w:val="superscript"/>
                <w:lang w:eastAsia="en-GB"/>
              </w:rPr>
              <w:t>14,</w:t>
            </w:r>
            <w:r>
              <w:rPr>
                <w:rFonts w:eastAsia="宋体" w:cs="Arial"/>
                <w:szCs w:val="18"/>
                <w:vertAlign w:val="superscript"/>
                <w:lang w:val="en-US" w:eastAsia="zh-CN"/>
              </w:rPr>
              <w:t>16,X,Y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100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270 (RB</w:t>
            </w:r>
            <w:r>
              <w:rPr>
                <w:rFonts w:cs="Arial" w:eastAsiaTheme="minorEastAsia"/>
                <w:vertAlign w:val="subscript"/>
                <w:lang w:eastAsia="en-GB"/>
              </w:rPr>
              <w:t>START</w:t>
            </w:r>
            <w:r>
              <w:rPr>
                <w:rFonts w:cs="Arial" w:eastAsiaTheme="minorEastAsia"/>
                <w:lang w:eastAsia="en-GB"/>
              </w:rPr>
              <w:t>=3</w:t>
            </w:r>
            <w:r>
              <w:rPr>
                <w:rFonts w:cs="Arial" w:eastAsiaTheme="minorEastAsia"/>
                <w:lang w:eastAsia="zh-CN"/>
              </w:rPr>
              <w:t>)</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en-GB"/>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60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162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=0</w:t>
            </w:r>
            <w:r>
              <w:rPr>
                <w:rFonts w:cs="Arial" w:eastAsiaTheme="minorEastAsia"/>
                <w:lang w:eastAsia="zh-CN"/>
              </w:rPr>
              <w:t>)</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en-GB"/>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20" w:type="dxa"/>
            <w:gridSpan w:val="9"/>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eastAsia="en-GB"/>
              </w:rPr>
            </w:pPr>
            <w:r>
              <w:rPr>
                <w:lang w:eastAsia="en-GB"/>
              </w:rPr>
              <w:t>NOTE 14: Applicable when n41 spectrum is restricted to 2515-2675MHz.</w:t>
            </w:r>
          </w:p>
          <w:p>
            <w:pPr>
              <w:pStyle w:val="120"/>
              <w:keepNext/>
              <w:keepLines/>
              <w:pageBreakBefore w:val="0"/>
              <w:kinsoku/>
              <w:wordWrap/>
              <w:topLinePunct w:val="0"/>
              <w:bidi w:val="0"/>
              <w:rPr>
                <w:lang w:eastAsia="ja-JP"/>
              </w:rPr>
            </w:pPr>
            <w:r>
              <w:t xml:space="preserve">NOTE </w:t>
            </w:r>
            <w:r>
              <w:rPr>
                <w:lang w:eastAsia="zh-CN"/>
              </w:rPr>
              <w:t>16</w:t>
            </w:r>
            <w:r>
              <w:t>:</w:t>
            </w:r>
            <w:r>
              <w:tab/>
            </w:r>
            <w:r>
              <w:t>This band is subject to IMD7 also which MSD is not specified</w:t>
            </w:r>
            <w:r>
              <w:rPr>
                <w:lang w:eastAsia="ja-JP"/>
              </w:rPr>
              <w:t>.</w:t>
            </w:r>
          </w:p>
          <w:p>
            <w:pPr>
              <w:pStyle w:val="120"/>
              <w:keepNext/>
              <w:keepLines/>
              <w:pageBreakBefore w:val="0"/>
              <w:kinsoku/>
              <w:wordWrap/>
              <w:topLinePunct w:val="0"/>
              <w:bidi w:val="0"/>
              <w:rPr>
                <w:lang w:eastAsia="en-GB"/>
              </w:rPr>
            </w:pPr>
            <w:r>
              <w:rPr>
                <w:lang w:val="en-US" w:eastAsia="zh-CN"/>
              </w:rPr>
              <w:t xml:space="preserve">NOTE X: </w:t>
            </w:r>
            <w:r>
              <w:t>This band is subject to IMD</w:t>
            </w:r>
            <w:r>
              <w:rPr>
                <w:lang w:val="en-US" w:eastAsia="zh-CN"/>
              </w:rPr>
              <w:t>5, IMD9, IMD11 and IMD13</w:t>
            </w:r>
            <w:r>
              <w:t xml:space="preserve"> also which MSD </w:t>
            </w:r>
            <w:r>
              <w:rPr>
                <w:lang w:val="en-US" w:eastAsia="zh-CN"/>
              </w:rPr>
              <w:t xml:space="preserve">are </w:t>
            </w:r>
            <w:r>
              <w:t>not specified</w:t>
            </w:r>
            <w:r>
              <w:rPr>
                <w:lang w:eastAsia="ja-JP"/>
              </w:rPr>
              <w:t>.</w:t>
            </w:r>
          </w:p>
          <w:p>
            <w:pPr>
              <w:pStyle w:val="120"/>
              <w:keepNext/>
              <w:keepLines/>
              <w:pageBreakBefore w:val="0"/>
              <w:kinsoku/>
              <w:wordWrap/>
              <w:topLinePunct w:val="0"/>
              <w:bidi w:val="0"/>
              <w:rPr>
                <w:rFonts w:cs="Arial" w:eastAsiaTheme="minorEastAsia"/>
                <w:lang w:eastAsia="en-GB"/>
              </w:rPr>
            </w:pPr>
            <w:r>
              <w:rPr>
                <w:lang w:eastAsia="en-GB"/>
              </w:rPr>
              <w:t>N</w:t>
            </w:r>
            <w:r>
              <w:rPr>
                <w:lang w:val="en-US" w:eastAsia="zh-CN"/>
              </w:rPr>
              <w:t>OTE</w:t>
            </w:r>
            <w:r>
              <w:rPr>
                <w:lang w:eastAsia="en-GB"/>
              </w:rPr>
              <w:t xml:space="preserve"> </w:t>
            </w:r>
            <w:r>
              <w:rPr>
                <w:lang w:val="en-US" w:eastAsia="zh-CN"/>
              </w:rPr>
              <w:t>Y</w:t>
            </w:r>
            <w:r>
              <w:rPr>
                <w:lang w:eastAsia="en-GB"/>
              </w:rPr>
              <w:t>: This second test point is optional.</w:t>
            </w:r>
          </w:p>
        </w:tc>
      </w:tr>
    </w:tbl>
    <w:p>
      <w:pPr>
        <w:keepNext/>
        <w:keepLines/>
        <w:pageBreakBefore w:val="0"/>
        <w:kinsoku/>
        <w:wordWrap/>
        <w:topLinePunct w:val="0"/>
        <w:bidi w:val="0"/>
        <w:rPr>
          <w:rFonts w:eastAsia="宋体"/>
          <w:bCs/>
          <w:lang w:val="en-US" w:eastAsia="zh-CN"/>
        </w:rPr>
      </w:pPr>
    </w:p>
    <w:p>
      <w:pPr>
        <w:pStyle w:val="6"/>
        <w:keepNext/>
        <w:keepLines/>
        <w:pageBreakBefore w:val="0"/>
        <w:kinsoku/>
        <w:wordWrap/>
        <w:topLinePunct w:val="0"/>
        <w:bidi w:val="0"/>
        <w:rPr>
          <w:lang w:eastAsia="zh-CN"/>
        </w:rPr>
      </w:pPr>
      <w:bookmarkStart w:id="1625" w:name="_Toc11853"/>
      <w:bookmarkStart w:id="1626" w:name="_Toc5588"/>
      <w:bookmarkStart w:id="1627" w:name="_Toc11113"/>
      <w:bookmarkStart w:id="1628" w:name="_Toc23495"/>
      <w:bookmarkStart w:id="1629" w:name="_Toc8029"/>
      <w:bookmarkStart w:id="1630" w:name="_Toc12509"/>
      <w:bookmarkStart w:id="1631" w:name="_Toc22629"/>
      <w:bookmarkStart w:id="1632" w:name="_Toc31348"/>
      <w:bookmarkStart w:id="1633" w:name="_Toc13803"/>
      <w:bookmarkStart w:id="1634" w:name="_Toc196229586"/>
      <w:bookmarkStart w:id="1635" w:name="_Toc29296"/>
      <w:bookmarkStart w:id="1636" w:name="_Toc32444"/>
      <w:bookmarkStart w:id="1637" w:name="_Toc5810"/>
      <w:bookmarkStart w:id="1638" w:name="_Toc11449"/>
      <w:bookmarkStart w:id="1639" w:name="_Toc1250"/>
      <w:r>
        <w:rPr>
          <w:lang w:eastAsia="zh-CN"/>
        </w:rPr>
        <w:t>5.21.1.6</w:t>
      </w:r>
      <w:r>
        <w:rPr>
          <w:lang w:eastAsia="zh-CN"/>
        </w:rPr>
        <w:tab/>
      </w:r>
      <w:r>
        <w:rPr>
          <w:lang w:eastAsia="zh-CN"/>
        </w:rPr>
        <w:t>OOB blocking exception requirements</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pPr>
        <w:keepNext/>
        <w:keepLines/>
        <w:pageBreakBefore w:val="0"/>
        <w:kinsoku/>
        <w:wordWrap/>
        <w:topLinePunct w:val="0"/>
        <w:bidi w:val="0"/>
        <w:rPr>
          <w:lang w:val="en-US" w:eastAsia="zh-CN"/>
        </w:rPr>
      </w:pPr>
      <w:r>
        <w:rPr>
          <w:lang w:val="en-US" w:eastAsia="zh-CN"/>
        </w:rPr>
        <w:t xml:space="preserve">No additional OOB blocking exception issue. </w:t>
      </w:r>
    </w:p>
    <w:p>
      <w:pPr>
        <w:keepNext/>
        <w:keepLines/>
        <w:pageBreakBefore w:val="0"/>
        <w:kinsoku/>
        <w:wordWrap/>
        <w:topLinePunct w:val="0"/>
        <w:bidi w:val="0"/>
      </w:pPr>
    </w:p>
    <w:p>
      <w:pPr>
        <w:pStyle w:val="4"/>
        <w:keepNext/>
        <w:keepLines/>
        <w:pageBreakBefore w:val="0"/>
        <w:kinsoku/>
        <w:wordWrap/>
        <w:topLinePunct w:val="0"/>
        <w:bidi w:val="0"/>
        <w:rPr>
          <w:lang w:val="en-US" w:eastAsia="zh-CN"/>
        </w:rPr>
      </w:pPr>
      <w:bookmarkStart w:id="1640" w:name="_Toc519"/>
      <w:bookmarkStart w:id="1641" w:name="_Toc5498"/>
      <w:bookmarkStart w:id="1642" w:name="_Toc196229587"/>
      <w:bookmarkStart w:id="1643" w:name="_Toc17581"/>
      <w:bookmarkStart w:id="1644" w:name="_Toc12752"/>
      <w:r>
        <w:rPr>
          <w:rFonts w:hint="eastAsia"/>
          <w:lang w:val="en-US" w:eastAsia="zh-CN"/>
        </w:rPr>
        <w:t>5.22</w:t>
      </w:r>
      <w:r>
        <w:rPr>
          <w:rFonts w:hint="eastAsia"/>
          <w:lang w:val="en-US" w:eastAsia="zh-CN"/>
        </w:rPr>
        <w:tab/>
      </w:r>
      <w:r>
        <w:rPr>
          <w:rFonts w:hint="eastAsia"/>
          <w:lang w:val="en-US" w:eastAsia="zh-CN"/>
        </w:rPr>
        <w:t>CA_n41-n79</w:t>
      </w:r>
      <w:bookmarkEnd w:id="1640"/>
      <w:bookmarkEnd w:id="1641"/>
      <w:bookmarkEnd w:id="1642"/>
      <w:bookmarkEnd w:id="1643"/>
      <w:bookmarkEnd w:id="1644"/>
    </w:p>
    <w:p>
      <w:pPr>
        <w:pStyle w:val="5"/>
        <w:keepNext/>
        <w:keepLines/>
        <w:pageBreakBefore w:val="0"/>
        <w:kinsoku/>
        <w:wordWrap/>
        <w:topLinePunct w:val="0"/>
        <w:bidi w:val="0"/>
        <w:rPr>
          <w:lang w:val="en-US" w:eastAsia="zh-CN"/>
        </w:rPr>
      </w:pPr>
      <w:bookmarkStart w:id="1645" w:name="_Toc196229588"/>
      <w:bookmarkStart w:id="1646" w:name="_Toc10977"/>
      <w:bookmarkStart w:id="1647" w:name="_Toc26223"/>
      <w:bookmarkStart w:id="1648" w:name="_Toc30898"/>
      <w:r>
        <w:rPr>
          <w:rFonts w:hint="eastAsia"/>
          <w:lang w:val="en-US" w:eastAsia="zh-CN"/>
        </w:rPr>
        <w:t>5.22</w:t>
      </w:r>
      <w:r>
        <w:rPr>
          <w:lang w:val="en-US" w:eastAsia="zh-CN"/>
        </w:rPr>
        <w:t>.1</w:t>
      </w:r>
      <w:r>
        <w:rPr>
          <w:lang w:val="en-US" w:eastAsia="zh-CN"/>
        </w:rPr>
        <w:tab/>
      </w:r>
      <w:r>
        <w:rPr>
          <w:lang w:val="en-US" w:eastAsia="zh-CN"/>
        </w:rPr>
        <w:t>Common for 1 band UL and 2 bands UL CA</w:t>
      </w:r>
      <w:bookmarkEnd w:id="1645"/>
      <w:bookmarkEnd w:id="1646"/>
      <w:bookmarkEnd w:id="1647"/>
      <w:bookmarkEnd w:id="1648"/>
    </w:p>
    <w:p>
      <w:pPr>
        <w:pStyle w:val="6"/>
        <w:keepNext/>
        <w:keepLines/>
        <w:pageBreakBefore w:val="0"/>
        <w:kinsoku/>
        <w:wordWrap/>
        <w:topLinePunct w:val="0"/>
        <w:bidi w:val="0"/>
        <w:rPr>
          <w:lang w:eastAsia="zh-CN"/>
        </w:rPr>
      </w:pPr>
      <w:bookmarkStart w:id="1649" w:name="_Toc10935"/>
      <w:bookmarkStart w:id="1650" w:name="_Toc196229589"/>
      <w:bookmarkStart w:id="1651" w:name="_Toc15323"/>
      <w:bookmarkStart w:id="1652" w:name="_Toc25399"/>
      <w:r>
        <w:rPr>
          <w:rFonts w:hint="eastAsia"/>
          <w:lang w:eastAsia="zh-CN"/>
        </w:rPr>
        <w:t>5.22</w:t>
      </w:r>
      <w:r>
        <w:rPr>
          <w:lang w:eastAsia="zh-CN"/>
        </w:rPr>
        <w:t>.1.1</w:t>
      </w:r>
      <w:r>
        <w:rPr>
          <w:rFonts w:hint="eastAsia"/>
          <w:lang w:val="en-US" w:eastAsia="zh-CN"/>
        </w:rPr>
        <w:tab/>
      </w:r>
      <w:r>
        <w:rPr>
          <w:lang w:eastAsia="zh-CN"/>
        </w:rPr>
        <w:t>Operating bands for CA</w:t>
      </w:r>
      <w:bookmarkEnd w:id="1649"/>
      <w:bookmarkEnd w:id="1650"/>
      <w:bookmarkEnd w:id="1651"/>
      <w:bookmarkEnd w:id="1652"/>
    </w:p>
    <w:p>
      <w:pPr>
        <w:pStyle w:val="114"/>
        <w:keepNext/>
        <w:keepLines/>
        <w:pageBreakBefore w:val="0"/>
        <w:kinsoku/>
        <w:wordWrap/>
        <w:topLinePunct w:val="0"/>
        <w:bidi w:val="0"/>
        <w:rPr>
          <w:rFonts w:eastAsia="宋体" w:cs="Arial"/>
          <w:lang w:val="en-US" w:eastAsia="zh-CN"/>
        </w:rPr>
      </w:pPr>
      <w:r>
        <w:rPr>
          <w:rFonts w:cs="Arial"/>
        </w:rPr>
        <w:t xml:space="preserve">Table </w:t>
      </w:r>
      <w:r>
        <w:rPr>
          <w:rFonts w:cs="Arial"/>
          <w:lang w:eastAsia="zh-CN"/>
        </w:rPr>
        <w:t>5.22.1.1</w:t>
      </w:r>
      <w:r>
        <w:rPr>
          <w:rFonts w:cs="Arial"/>
        </w:rPr>
        <w:t>-1: CA band combination CA_</w:t>
      </w:r>
      <w:r>
        <w:rPr>
          <w:rFonts w:eastAsia="宋体" w:cs="Arial"/>
          <w:lang w:eastAsia="zh-CN"/>
        </w:rPr>
        <w:t>n41</w:t>
      </w:r>
      <w:r>
        <w:rPr>
          <w:rFonts w:cs="Arial"/>
        </w:rPr>
        <w:t>-n</w:t>
      </w:r>
      <w:r>
        <w:rPr>
          <w:rFonts w:eastAsia="宋体" w:cs="Arial"/>
          <w:lang w:val="en-US" w:eastAsia="zh-CN"/>
        </w:rPr>
        <w:t>79</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w:t>
            </w:r>
            <w:r>
              <w:rPr>
                <w:rFonts w:ascii="Arial" w:hAnsi="Arial" w:cs="Arial"/>
                <w:b/>
                <w:sz w:val="18"/>
                <w:lang w:val="zh-CN" w:eastAsia="ja-JP"/>
              </w:rPr>
              <w:t>CA</w:t>
            </w:r>
            <w:r>
              <w:rPr>
                <w:rFonts w:ascii="Arial" w:hAnsi="Arial" w:cs="Arial"/>
                <w:b/>
                <w:sz w:val="18"/>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Duplex</w:t>
            </w:r>
          </w:p>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UL_low</w:t>
            </w:r>
            <w:r>
              <w:rPr>
                <w:rFonts w:ascii="Arial" w:hAnsi="Arial" w:cs="Arial"/>
                <w:b/>
                <w:sz w:val="18"/>
                <w:lang w:val="en-US"/>
              </w:rPr>
              <w:t xml:space="preserve"> – F</w:t>
            </w:r>
            <w:r>
              <w:rPr>
                <w:rFonts w:ascii="Arial" w:hAnsi="Arial" w:cs="Arial"/>
                <w:b/>
                <w:sz w:val="18"/>
                <w:vertAlign w:val="subscript"/>
                <w:lang w:val="en-US"/>
              </w:rPr>
              <w:t>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DL_low</w:t>
            </w:r>
            <w:r>
              <w:rPr>
                <w:rFonts w:ascii="Arial" w:hAnsi="Arial" w:cs="Arial"/>
                <w:b/>
                <w:sz w:val="18"/>
                <w:lang w:val="en-US"/>
              </w:rPr>
              <w:t xml:space="preserve"> – F</w:t>
            </w:r>
            <w:r>
              <w:rPr>
                <w:rFonts w:ascii="Arial" w:hAnsi="Arial" w:cs="Arial"/>
                <w:b/>
                <w:sz w:val="18"/>
                <w:vertAlign w:val="subscript"/>
                <w:lang w:val="en-US"/>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bookmarkStart w:id="1653" w:name="OLE_LINK7" w:colFirst="2" w:colLast="4"/>
            <w:r>
              <w:rPr>
                <w:rFonts w:ascii="Arial" w:hAnsi="Arial" w:eastAsia="宋体" w:cs="Arial"/>
                <w:bCs/>
                <w:sz w:val="18"/>
                <w:szCs w:val="18"/>
                <w:lang w:val="en-US" w:eastAsia="zh-CN"/>
              </w:rPr>
              <w:t>CA_n41-n79</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sv-SE" w:eastAsia="zh-CN"/>
              </w:rPr>
              <w:t>n41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eastAsia="宋体" w:cs="Arial"/>
                <w:sz w:val="18"/>
                <w:lang w:val="en-US" w:eastAsia="zh-CN"/>
              </w:rPr>
              <w:t>T</w:t>
            </w:r>
            <w:r>
              <w:rPr>
                <w:rFonts w:ascii="Arial" w:hAnsi="Arial" w:cs="Arial"/>
                <w:sz w:val="18"/>
                <w:lang w:val="zh-CN" w:eastAsia="ja-JP"/>
              </w:rPr>
              <w:t>DD</w:t>
            </w:r>
          </w:p>
        </w:tc>
      </w:tr>
      <w:bookmarkEnd w:id="1653"/>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lang w:val="sv-SE" w:eastAsia="ko-KR"/>
              </w:rPr>
              <w:t>n</w:t>
            </w:r>
            <w:r>
              <w:rPr>
                <w:rFonts w:ascii="Arial" w:hAnsi="Arial" w:eastAsia="宋体" w:cs="Arial"/>
                <w:sz w:val="18"/>
                <w:lang w:val="en-US" w:eastAsia="zh-CN"/>
              </w:rPr>
              <w:t>79</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eastAsia="Malgun Gothic" w:cs="Arial"/>
                <w:sz w:val="18"/>
                <w:lang w:val="en-US" w:eastAsia="ko-KR"/>
              </w:rPr>
            </w:pPr>
            <w:r>
              <w:rPr>
                <w:rFonts w:ascii="Arial" w:hAnsi="Arial" w:eastAsia="宋体" w:cs="Arial"/>
                <w:sz w:val="18"/>
                <w:lang w:val="en-US" w:eastAsia="zh-CN"/>
              </w:rPr>
              <w:t xml:space="preserve">4400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5000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4000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5000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en-US" w:eastAsia="ko-KR"/>
              </w:rPr>
              <w:t>TDD</w:t>
            </w:r>
          </w:p>
        </w:tc>
      </w:tr>
    </w:tbl>
    <w:p>
      <w:pPr>
        <w:keepNext/>
        <w:keepLines/>
        <w:pageBreakBefore w:val="0"/>
        <w:kinsoku/>
        <w:wordWrap/>
        <w:topLinePunct w:val="0"/>
        <w:bidi w:val="0"/>
        <w:rPr>
          <w:rFonts w:eastAsia="Malgun Gothic"/>
        </w:rPr>
      </w:pPr>
    </w:p>
    <w:p>
      <w:pPr>
        <w:keepNext/>
        <w:keepLines/>
        <w:pageBreakBefore w:val="0"/>
        <w:kinsoku/>
        <w:wordWrap/>
        <w:topLinePunct w:val="0"/>
        <w:bidi w:val="0"/>
        <w:spacing w:before="120" w:after="120"/>
        <w:rPr>
          <w:rFonts w:eastAsia="宋体"/>
          <w:sz w:val="18"/>
          <w:szCs w:val="18"/>
          <w:lang w:val="en-US" w:eastAsia="zh-CN"/>
        </w:rPr>
      </w:pPr>
      <w:r>
        <w:rPr>
          <w:sz w:val="18"/>
          <w:szCs w:val="18"/>
          <w:lang w:eastAsia="ko-KR"/>
        </w:rPr>
        <w:t xml:space="preserve">If the band combination is TDD/TDD, is SimRx/Tx supported (YES/NO/N-A)? </w:t>
      </w:r>
      <w:r>
        <w:rPr>
          <w:rFonts w:eastAsia="宋体"/>
          <w:sz w:val="18"/>
          <w:szCs w:val="18"/>
          <w:lang w:val="en-US" w:eastAsia="zh-CN"/>
        </w:rPr>
        <w:t>==&gt; YES.</w:t>
      </w:r>
    </w:p>
    <w:p>
      <w:pPr>
        <w:keepNext/>
        <w:keepLines/>
        <w:pageBreakBefore w:val="0"/>
        <w:kinsoku/>
        <w:wordWrap/>
        <w:topLinePunct w:val="0"/>
        <w:bidi w:val="0"/>
        <w:rPr>
          <w:rFonts w:eastAsia="Malgun Gothic"/>
        </w:rPr>
      </w:pPr>
    </w:p>
    <w:p>
      <w:pPr>
        <w:pStyle w:val="6"/>
        <w:keepNext/>
        <w:keepLines/>
        <w:pageBreakBefore w:val="0"/>
        <w:kinsoku/>
        <w:wordWrap/>
        <w:topLinePunct w:val="0"/>
        <w:bidi w:val="0"/>
        <w:rPr>
          <w:lang w:eastAsia="zh-CN"/>
        </w:rPr>
      </w:pPr>
      <w:bookmarkStart w:id="1654" w:name="_Toc5212"/>
      <w:bookmarkStart w:id="1655" w:name="_Toc18338"/>
      <w:bookmarkStart w:id="1656" w:name="_Toc196229590"/>
      <w:bookmarkStart w:id="1657" w:name="_Toc11672"/>
      <w:r>
        <w:rPr>
          <w:rFonts w:hint="eastAsia"/>
          <w:lang w:eastAsia="zh-CN"/>
        </w:rPr>
        <w:t>5.22</w:t>
      </w:r>
      <w:r>
        <w:rPr>
          <w:lang w:eastAsia="zh-CN"/>
        </w:rPr>
        <w:t>.1.2</w:t>
      </w:r>
      <w:r>
        <w:rPr>
          <w:lang w:eastAsia="zh-CN"/>
        </w:rPr>
        <w:tab/>
      </w:r>
      <w:r>
        <w:rPr>
          <w:lang w:eastAsia="zh-CN"/>
        </w:rPr>
        <w:t>Channel bandwidths per operating band for CA</w:t>
      </w:r>
      <w:bookmarkEnd w:id="1654"/>
      <w:bookmarkEnd w:id="1655"/>
      <w:bookmarkEnd w:id="1656"/>
      <w:bookmarkEnd w:id="1657"/>
    </w:p>
    <w:p>
      <w:pPr>
        <w:pStyle w:val="114"/>
        <w:keepNext/>
        <w:keepLines/>
        <w:pageBreakBefore w:val="0"/>
        <w:kinsoku/>
        <w:wordWrap/>
        <w:topLinePunct w:val="0"/>
        <w:bidi w:val="0"/>
        <w:rPr>
          <w:rFonts w:cs="Arial"/>
        </w:rPr>
      </w:pPr>
      <w:r>
        <w:rPr>
          <w:rFonts w:cs="Arial"/>
        </w:rPr>
        <w:t xml:space="preserve">Table </w:t>
      </w:r>
      <w:r>
        <w:rPr>
          <w:rFonts w:cs="Arial"/>
          <w:lang w:eastAsia="zh-CN"/>
        </w:rPr>
        <w:t>5.22.1</w:t>
      </w:r>
      <w:r>
        <w:rPr>
          <w:rFonts w:cs="Arial"/>
        </w:rPr>
        <w:t>.</w:t>
      </w:r>
      <w:r>
        <w:rPr>
          <w:rFonts w:cs="Arial"/>
          <w:lang w:eastAsia="zh-CN"/>
        </w:rPr>
        <w:t>2</w:t>
      </w:r>
      <w:r>
        <w:rPr>
          <w:rFonts w:cs="Arial"/>
        </w:rPr>
        <w:t>-1: Supported bandwidths per CA band combination CA_</w:t>
      </w:r>
      <w:r>
        <w:rPr>
          <w:rFonts w:eastAsia="宋体" w:cs="Arial"/>
          <w:lang w:eastAsia="zh-CN"/>
        </w:rPr>
        <w:t>n41</w:t>
      </w:r>
      <w:r>
        <w:rPr>
          <w:rFonts w:cs="Arial"/>
        </w:rPr>
        <w:t>-n</w:t>
      </w:r>
      <w:r>
        <w:rPr>
          <w:rFonts w:eastAsia="宋体" w:cs="Arial"/>
          <w:lang w:val="en-US" w:eastAsia="zh-CN"/>
        </w:rPr>
        <w:t>79</w:t>
      </w:r>
    </w:p>
    <w:tbl>
      <w:tblPr>
        <w:tblStyle w:val="89"/>
        <w:tblW w:w="98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NR CA configuration</w:t>
            </w:r>
          </w:p>
        </w:tc>
        <w:tc>
          <w:tcPr>
            <w:tcW w:w="16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Uplink CA configuration</w:t>
            </w:r>
            <w:r>
              <w:rPr>
                <w:rFonts w:cs="Arial"/>
                <w:lang w:eastAsia="zh-CN"/>
              </w:rPr>
              <w:t xml:space="preserve"> </w:t>
            </w:r>
            <w:r>
              <w:rPr>
                <w:rFonts w:cs="Arial"/>
              </w:rPr>
              <w:t>or single uplink carrier</w:t>
            </w:r>
            <w:r>
              <w:rPr>
                <w:rFonts w:cs="Arial"/>
                <w:vertAlign w:val="superscript"/>
                <w:lang w:eastAsia="zh-CN"/>
              </w:rPr>
              <w:t>10</w:t>
            </w:r>
          </w:p>
        </w:tc>
        <w:tc>
          <w:tcPr>
            <w:tcW w:w="730" w:type="dxa"/>
            <w:tcBorders>
              <w:left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bidi="ar"/>
              </w:rPr>
            </w:pPr>
            <w:r>
              <w:rPr>
                <w:rFonts w:cs="Arial"/>
                <w:lang w:eastAsia="zh-CN"/>
              </w:rPr>
              <w:t>Channel bandwidth (MHz) (NOTE 3)</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宋体" w:cs="Arial"/>
                <w:kern w:val="2"/>
                <w:szCs w:val="18"/>
                <w:lang w:val="en-US" w:eastAsia="zh-CN"/>
              </w:rPr>
            </w:pPr>
            <w:r>
              <w:rPr>
                <w:rFonts w:eastAsia="宋体" w:cs="Arial"/>
                <w:bCs/>
                <w:szCs w:val="18"/>
                <w:lang w:val="en-US" w:eastAsia="zh-CN"/>
              </w:rPr>
              <w:t>CA_n41C-n79A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宋体" w:cs="Arial"/>
                <w:kern w:val="2"/>
                <w:szCs w:val="18"/>
                <w:lang w:val="en-US" w:eastAsia="zh-CN"/>
              </w:rPr>
            </w:pPr>
            <w:bookmarkStart w:id="1658" w:name="OLE_LINK15"/>
            <w:r>
              <w:rPr>
                <w:rFonts w:eastAsia="宋体" w:cs="Arial"/>
                <w:bCs/>
                <w:szCs w:val="18"/>
                <w:lang w:val="en-US" w:eastAsia="zh-CN"/>
              </w:rPr>
              <w:t>CA_n41C-n79A</w:t>
            </w:r>
            <w:bookmarkEnd w:id="1658"/>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n41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r>
              <w:rPr>
                <w:rFonts w:eastAsia="宋体" w:cs="Arial"/>
                <w:szCs w:val="18"/>
                <w:lang w:val="en-US" w:eastAsia="zh-CN" w:bidi="ar"/>
              </w:rPr>
              <w:t>CA_n41</w:t>
            </w:r>
            <w:r>
              <w:rPr>
                <w:rFonts w:eastAsia="宋体" w:cs="Arial"/>
                <w:szCs w:val="18"/>
                <w:lang w:bidi="ar"/>
              </w:rPr>
              <w:t>C_BCS4 and 5</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eastAsia="MS Mincho" w:cs="Arial"/>
                <w:sz w:val="22"/>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eastAsia="MS Mincho" w:cs="Arial"/>
                <w:sz w:val="22"/>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n79</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cs="Arial"/>
                <w:szCs w:val="18"/>
                <w:lang w:val="en-US" w:eastAsia="zh-CN" w:bidi="ar"/>
              </w:rPr>
            </w:pPr>
            <w:r>
              <w:rPr>
                <w:rFonts w:eastAsia="宋体" w:cs="Arial"/>
                <w:szCs w:val="18"/>
                <w:lang w:val="en-US" w:eastAsia="zh-CN"/>
              </w:rPr>
              <w:t xml:space="preserve">See </w:t>
            </w:r>
            <w:r>
              <w:rPr>
                <w:rFonts w:eastAsia="宋体" w:cs="Arial"/>
                <w:szCs w:val="18"/>
                <w:lang w:eastAsia="zh-CN"/>
              </w:rPr>
              <w:t>n</w:t>
            </w:r>
            <w:r>
              <w:rPr>
                <w:rFonts w:eastAsia="宋体" w:cs="Arial"/>
                <w:szCs w:val="18"/>
                <w:lang w:val="en-US" w:eastAsia="zh-CN"/>
              </w:rPr>
              <w:t>79</w:t>
            </w:r>
            <w:r>
              <w:rPr>
                <w:rFonts w:cs="Arial"/>
                <w:szCs w:val="18"/>
              </w:rPr>
              <w:t xml:space="preserve"> channel bandwidths in Table 5.3.5-1</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trPr>
        <w:tc>
          <w:tcPr>
            <w:tcW w:w="198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w:t>
            </w:r>
            <w:r>
              <w:rPr>
                <w:rFonts w:hint="eastAsia" w:eastAsia="宋体"/>
                <w:bCs/>
                <w:color w:val="auto"/>
                <w:szCs w:val="18"/>
                <w:lang w:val="en-US" w:eastAsia="zh-CN"/>
              </w:rPr>
              <w:t>(2A)</w:t>
            </w:r>
            <w:r>
              <w:rPr>
                <w:rFonts w:eastAsia="宋体"/>
                <w:bCs/>
                <w:color w:val="auto"/>
                <w:szCs w:val="18"/>
                <w:lang w:val="en-US" w:eastAsia="zh-CN"/>
              </w:rPr>
              <w:t>-n79A</w:t>
            </w:r>
          </w:p>
        </w:tc>
        <w:tc>
          <w:tcPr>
            <w:tcW w:w="169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CA_n41(2A)</w:t>
            </w:r>
          </w:p>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CA_n41A-n79A</w:t>
            </w:r>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color w:val="auto"/>
                <w:szCs w:val="18"/>
                <w:lang w:val="en-US" w:eastAsia="zh-CN"/>
              </w:rPr>
              <w:t>n41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color w:val="auto"/>
                <w:szCs w:val="18"/>
                <w:lang w:val="en-US" w:eastAsia="zh-CN" w:bidi="ar"/>
              </w:rPr>
              <w:t>CA_n41</w:t>
            </w:r>
            <w:r>
              <w:rPr>
                <w:rFonts w:hint="eastAsia" w:eastAsia="宋体"/>
                <w:color w:val="auto"/>
                <w:szCs w:val="18"/>
                <w:lang w:eastAsia="zh-CN" w:bidi="ar"/>
              </w:rPr>
              <w:t>(2A)</w:t>
            </w:r>
            <w:r>
              <w:rPr>
                <w:rFonts w:eastAsia="宋体"/>
                <w:color w:val="auto"/>
                <w:szCs w:val="18"/>
                <w:lang w:bidi="ar"/>
              </w:rPr>
              <w:t>_BCS4 and 5</w:t>
            </w:r>
          </w:p>
        </w:tc>
        <w:tc>
          <w:tcPr>
            <w:tcW w:w="1360" w:type="dxa"/>
            <w:tcBorders>
              <w:top w:val="nil"/>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color w:val="auto"/>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trPr>
        <w:tc>
          <w:tcPr>
            <w:tcW w:w="1983"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p>
        </w:tc>
        <w:tc>
          <w:tcPr>
            <w:tcW w:w="169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color w:val="auto"/>
                <w:szCs w:val="18"/>
                <w:lang w:val="en-US" w:eastAsia="zh-CN"/>
              </w:rPr>
              <w:t>n79</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color w:val="auto"/>
                <w:szCs w:val="18"/>
                <w:lang w:val="en-US" w:eastAsia="zh-CN"/>
              </w:rPr>
              <w:t xml:space="preserve">See </w:t>
            </w:r>
            <w:r>
              <w:rPr>
                <w:rFonts w:eastAsia="宋体"/>
                <w:color w:val="auto"/>
                <w:szCs w:val="18"/>
                <w:lang w:eastAsia="zh-CN"/>
              </w:rPr>
              <w:t>n</w:t>
            </w:r>
            <w:r>
              <w:rPr>
                <w:rFonts w:eastAsia="宋体"/>
                <w:color w:val="auto"/>
                <w:szCs w:val="18"/>
                <w:lang w:val="en-US" w:eastAsia="zh-CN"/>
              </w:rPr>
              <w:t>79</w:t>
            </w:r>
            <w:r>
              <w:rPr>
                <w:color w:val="auto"/>
                <w:szCs w:val="18"/>
              </w:rPr>
              <w:t xml:space="preserve"> channel bandwidths in Table 5.3.5-1</w:t>
            </w:r>
          </w:p>
        </w:tc>
        <w:tc>
          <w:tcPr>
            <w:tcW w:w="136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color w:val="auto"/>
                <w:szCs w:val="18"/>
                <w:lang w:val="en-US" w:eastAsia="zh-CN"/>
              </w:rPr>
            </w:pPr>
          </w:p>
        </w:tc>
      </w:tr>
    </w:tbl>
    <w:p>
      <w:pPr>
        <w:keepNext/>
        <w:keepLines/>
        <w:pageBreakBefore w:val="0"/>
        <w:kinsoku/>
        <w:wordWrap/>
        <w:topLinePunct w:val="0"/>
        <w:bidi w:val="0"/>
        <w:rPr>
          <w:rFonts w:eastAsia="Malgun Gothic"/>
          <w:lang w:eastAsia="ko-KR"/>
        </w:rPr>
      </w:pPr>
    </w:p>
    <w:p>
      <w:pPr>
        <w:pStyle w:val="6"/>
        <w:keepNext/>
        <w:keepLines/>
        <w:pageBreakBefore w:val="0"/>
        <w:kinsoku/>
        <w:wordWrap/>
        <w:topLinePunct w:val="0"/>
        <w:bidi w:val="0"/>
        <w:rPr>
          <w:lang w:eastAsia="zh-CN"/>
        </w:rPr>
      </w:pPr>
      <w:bookmarkStart w:id="1659" w:name="_Toc24612"/>
      <w:bookmarkStart w:id="1660" w:name="_Toc3036"/>
      <w:bookmarkStart w:id="1661" w:name="_Toc196229591"/>
      <w:bookmarkStart w:id="1662" w:name="_Toc6744"/>
      <w:r>
        <w:rPr>
          <w:rFonts w:hint="eastAsia"/>
          <w:lang w:eastAsia="zh-CN"/>
        </w:rPr>
        <w:t>5.22</w:t>
      </w:r>
      <w:r>
        <w:rPr>
          <w:lang w:eastAsia="zh-CN"/>
        </w:rPr>
        <w:t>.1.3</w:t>
      </w:r>
      <w:r>
        <w:rPr>
          <w:lang w:eastAsia="zh-CN"/>
        </w:rPr>
        <w:tab/>
      </w:r>
      <w:r>
        <w:rPr>
          <w:lang w:eastAsia="zh-CN"/>
        </w:rPr>
        <w:t>UE Co-existence studies</w:t>
      </w:r>
      <w:bookmarkEnd w:id="1659"/>
      <w:bookmarkEnd w:id="1660"/>
      <w:bookmarkEnd w:id="1661"/>
      <w:bookmarkEnd w:id="1662"/>
    </w:p>
    <w:p>
      <w:pPr>
        <w:keepNext/>
        <w:keepLines/>
        <w:pageBreakBefore w:val="0"/>
        <w:kinsoku/>
        <w:wordWrap/>
        <w:topLinePunct w:val="0"/>
        <w:bidi w:val="0"/>
        <w:rPr>
          <w:lang w:val="en-US" w:eastAsia="zh-CN"/>
        </w:rPr>
      </w:pPr>
      <w:r>
        <w:rPr>
          <w:lang w:val="en-US" w:eastAsia="zh-CN"/>
        </w:rPr>
        <w:t xml:space="preserve">For the UL/DL harmonic, harmonic mixing and cross band isolation caused by single band n41 or single band n79, it was already analyzed in the fallback configurations of </w:t>
      </w:r>
      <w:bookmarkStart w:id="1663" w:name="OLE_LINK23"/>
      <w:r>
        <w:rPr>
          <w:lang w:val="en-US" w:eastAsia="zh-CN"/>
        </w:rPr>
        <w:t>DL CA_n41A-n79A with UL single carrier</w:t>
      </w:r>
      <w:bookmarkEnd w:id="1663"/>
      <w:r>
        <w:rPr>
          <w:lang w:val="en-US" w:eastAsia="zh-CN"/>
        </w:rPr>
        <w:t>, and it can be applied for DL CA_n41C-n79A with UL single carrier.</w:t>
      </w:r>
    </w:p>
    <w:p>
      <w:pPr>
        <w:keepNext/>
        <w:keepLines/>
        <w:pageBreakBefore w:val="0"/>
        <w:kinsoku/>
        <w:wordWrap/>
        <w:topLinePunct w:val="0"/>
        <w:bidi w:val="0"/>
        <w:rPr>
          <w:rFonts w:eastAsia="宋体"/>
          <w:bCs/>
          <w:lang w:val="en-US" w:eastAsia="zh-CN"/>
        </w:rPr>
      </w:pPr>
      <w:r>
        <w:rPr>
          <w:lang w:val="en-US" w:eastAsia="zh-CN"/>
        </w:rPr>
        <w:t>Due to simultaneous Rx/Tx operation is supported for TDD bands n41 and n79, thus the co-existence studies caused by UL CA_n41C should be analyzed additionally for</w:t>
      </w:r>
      <w:r>
        <w:rPr>
          <w:rFonts w:eastAsia="宋体"/>
          <w:bCs/>
          <w:lang w:val="en-US" w:eastAsia="zh-CN"/>
        </w:rPr>
        <w:t xml:space="preserve"> CA_n41C-n79A, respectively, which can be found in table </w:t>
      </w:r>
      <w:r>
        <w:rPr>
          <w:rFonts w:eastAsia="等线"/>
          <w:bCs/>
          <w:kern w:val="2"/>
          <w:sz w:val="21"/>
          <w:szCs w:val="22"/>
        </w:rPr>
        <w:t xml:space="preserve">Table </w:t>
      </w:r>
      <w:r>
        <w:rPr>
          <w:rFonts w:hint="eastAsia" w:eastAsia="等线"/>
          <w:bCs/>
          <w:kern w:val="2"/>
          <w:sz w:val="21"/>
          <w:szCs w:val="22"/>
          <w:lang w:eastAsia="zh-CN"/>
        </w:rPr>
        <w:t>5.22</w:t>
      </w:r>
      <w:r>
        <w:rPr>
          <w:rFonts w:eastAsia="等线"/>
          <w:bCs/>
          <w:kern w:val="2"/>
          <w:sz w:val="21"/>
          <w:szCs w:val="22"/>
          <w:lang w:eastAsia="zh-CN"/>
        </w:rPr>
        <w:t>.1.3.1</w:t>
      </w:r>
      <w:r>
        <w:rPr>
          <w:rFonts w:eastAsia="等线"/>
          <w:bCs/>
          <w:kern w:val="2"/>
          <w:sz w:val="21"/>
          <w:szCs w:val="22"/>
        </w:rPr>
        <w:t>-1:</w:t>
      </w:r>
    </w:p>
    <w:p>
      <w:pPr>
        <w:pStyle w:val="114"/>
        <w:keepNext/>
        <w:keepLines/>
        <w:pageBreakBefore w:val="0"/>
        <w:kinsoku/>
        <w:wordWrap/>
        <w:topLinePunct w:val="0"/>
        <w:bidi w:val="0"/>
        <w:rPr>
          <w:rFonts w:eastAsia="等线"/>
          <w:lang w:val="en-US" w:eastAsia="zh-CN"/>
        </w:rPr>
      </w:pPr>
      <w:r>
        <w:rPr>
          <w:rFonts w:eastAsia="等线"/>
        </w:rPr>
        <w:t xml:space="preserve">Table </w:t>
      </w:r>
      <w:r>
        <w:rPr>
          <w:rFonts w:hint="eastAsia" w:eastAsia="等线"/>
          <w:lang w:eastAsia="zh-CN"/>
        </w:rPr>
        <w:t>5.22</w:t>
      </w:r>
      <w:r>
        <w:rPr>
          <w:rFonts w:eastAsia="等线"/>
          <w:lang w:eastAsia="zh-CN"/>
        </w:rPr>
        <w:t>.1.3.1</w:t>
      </w:r>
      <w:r>
        <w:rPr>
          <w:rFonts w:eastAsia="等线"/>
        </w:rPr>
        <w:t xml:space="preserve">-1: </w:t>
      </w:r>
      <w:r>
        <w:rPr>
          <w:rFonts w:eastAsia="等线"/>
          <w:color w:val="auto"/>
        </w:rPr>
        <w:t>Intra-band ULCA IMD overlap with the other DL band analysi</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4"/>
        <w:gridCol w:w="2216"/>
        <w:gridCol w:w="1104"/>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14"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80"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n79 fDL</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5000</w:t>
            </w:r>
          </w:p>
        </w:tc>
        <w:tc>
          <w:tcPr>
            <w:tcW w:w="480"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4"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5"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2336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14"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2176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3010</w:t>
            </w:r>
          </w:p>
        </w:tc>
        <w:tc>
          <w:tcPr>
            <w:tcW w:w="480"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3170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4832</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3330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4672</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14" w:type="pct"/>
            <w:gridSpan w:val="3"/>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80"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1536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3650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7328</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26" w:type="pct"/>
            <w:gridSpan w:val="5"/>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eastAsia="宋体" w:cs="Arial"/>
                <w:b/>
                <w:bCs/>
                <w:sz w:val="18"/>
                <w:szCs w:val="18"/>
                <w:lang w:val="en-US" w:eastAsia="zh-CN" w:bidi="ar"/>
              </w:rPr>
              <w:t>IMD4 and IMD6 caused by n41C would fall into n79 DL Rx.</w:t>
            </w:r>
          </w:p>
        </w:tc>
      </w:tr>
    </w:tbl>
    <w:p>
      <w:pPr>
        <w:keepNext/>
        <w:keepLines/>
        <w:pageBreakBefore w:val="0"/>
        <w:kinsoku/>
        <w:wordWrap/>
        <w:topLinePunct w:val="0"/>
        <w:bidi w:val="0"/>
        <w:rPr>
          <w:rFonts w:eastAsia="宋体"/>
          <w:bCs/>
          <w:lang w:val="en-US" w:eastAsia="zh-CN"/>
        </w:rPr>
      </w:pPr>
      <w:r>
        <w:rPr>
          <w:lang w:val="en-US" w:eastAsia="zh-CN"/>
        </w:rPr>
        <w:t>Due to simultaneous Rx/Tx operation is supported for TDD bands n41 and n79, thus the co-existence studies caused by UL CA_n41</w:t>
      </w:r>
      <w:r>
        <w:rPr>
          <w:rFonts w:hint="eastAsia" w:eastAsiaTheme="minorEastAsia"/>
          <w:lang w:val="en-US" w:eastAsia="zh-CN"/>
        </w:rPr>
        <w:t>(2A)</w:t>
      </w:r>
      <w:r>
        <w:rPr>
          <w:lang w:val="en-US" w:eastAsia="zh-CN"/>
        </w:rPr>
        <w:t xml:space="preserve"> should be analyzed additionally for</w:t>
      </w:r>
      <w:r>
        <w:rPr>
          <w:rFonts w:eastAsia="宋体"/>
          <w:bCs/>
          <w:lang w:val="en-US" w:eastAsia="zh-CN"/>
        </w:rPr>
        <w:t xml:space="preserve"> CA_n41</w:t>
      </w:r>
      <w:r>
        <w:rPr>
          <w:rFonts w:hint="eastAsia" w:eastAsia="宋体"/>
          <w:bCs/>
          <w:lang w:val="en-US" w:eastAsia="zh-CN"/>
        </w:rPr>
        <w:t>(2A)</w:t>
      </w:r>
      <w:r>
        <w:rPr>
          <w:rFonts w:eastAsia="宋体"/>
          <w:bCs/>
          <w:lang w:val="en-US" w:eastAsia="zh-CN"/>
        </w:rPr>
        <w:t xml:space="preserve">-n79A, respectively, which can be found in table </w:t>
      </w:r>
      <w:r>
        <w:rPr>
          <w:rFonts w:eastAsia="等线"/>
          <w:bCs/>
          <w:kern w:val="2"/>
          <w:sz w:val="21"/>
          <w:szCs w:val="22"/>
        </w:rPr>
        <w:t xml:space="preserve">Table </w:t>
      </w:r>
      <w:r>
        <w:rPr>
          <w:rFonts w:hint="eastAsia" w:eastAsia="等线"/>
          <w:bCs/>
          <w:kern w:val="2"/>
          <w:sz w:val="21"/>
          <w:szCs w:val="22"/>
          <w:lang w:eastAsia="zh-CN"/>
        </w:rPr>
        <w:t>5.22</w:t>
      </w:r>
      <w:r>
        <w:rPr>
          <w:rFonts w:eastAsia="等线"/>
          <w:bCs/>
          <w:kern w:val="2"/>
          <w:sz w:val="21"/>
          <w:szCs w:val="22"/>
          <w:lang w:eastAsia="zh-CN"/>
        </w:rPr>
        <w:t>.1.3.1</w:t>
      </w:r>
      <w:r>
        <w:rPr>
          <w:rFonts w:eastAsia="等线"/>
          <w:bCs/>
          <w:kern w:val="2"/>
          <w:sz w:val="21"/>
          <w:szCs w:val="22"/>
        </w:rPr>
        <w:t>-</w:t>
      </w:r>
      <w:r>
        <w:rPr>
          <w:rFonts w:hint="eastAsia" w:eastAsia="等线"/>
          <w:bCs/>
          <w:kern w:val="2"/>
          <w:sz w:val="21"/>
          <w:szCs w:val="22"/>
          <w:lang w:eastAsia="zh-CN"/>
        </w:rPr>
        <w:t>2</w:t>
      </w:r>
      <w:r>
        <w:rPr>
          <w:rFonts w:eastAsia="等线"/>
          <w:bCs/>
          <w:kern w:val="2"/>
          <w:sz w:val="21"/>
          <w:szCs w:val="22"/>
        </w:rPr>
        <w:t>:</w:t>
      </w:r>
    </w:p>
    <w:p>
      <w:pPr>
        <w:keepNext/>
        <w:keepLines/>
        <w:pageBreakBefore w:val="0"/>
        <w:numPr>
          <w:ilvl w:val="0"/>
          <w:numId w:val="0"/>
        </w:numPr>
        <w:tabs>
          <w:tab w:val="left" w:pos="432"/>
        </w:tabs>
        <w:kinsoku/>
        <w:wordWrap/>
        <w:overflowPunct w:val="0"/>
        <w:topLinePunct w:val="0"/>
        <w:autoSpaceDE w:val="0"/>
        <w:autoSpaceDN w:val="0"/>
        <w:bidi w:val="0"/>
        <w:adjustRightInd w:val="0"/>
        <w:spacing w:before="60"/>
        <w:ind w:left="0" w:firstLine="0"/>
        <w:jc w:val="left"/>
        <w:textAlignment w:val="baseline"/>
        <w:rPr>
          <w:rFonts w:ascii="Arial" w:hAnsi="Arial" w:eastAsia="等线" w:cs="Arial"/>
          <w:kern w:val="2"/>
          <w:lang w:val="en-US" w:eastAsia="zh-CN"/>
        </w:rPr>
      </w:pPr>
      <w:r>
        <w:rPr>
          <w:rFonts w:ascii="Arial" w:hAnsi="Arial" w:eastAsia="等线" w:cs="Arial"/>
          <w:kern w:val="2"/>
        </w:rPr>
        <w:t xml:space="preserve">Table </w:t>
      </w:r>
      <w:r>
        <w:rPr>
          <w:rFonts w:hint="eastAsia" w:ascii="Arial" w:hAnsi="Arial" w:eastAsia="等线" w:cs="Arial"/>
          <w:kern w:val="2"/>
          <w:lang w:eastAsia="zh-CN"/>
        </w:rPr>
        <w:t>5.22</w:t>
      </w:r>
      <w:r>
        <w:rPr>
          <w:rFonts w:ascii="Arial" w:hAnsi="Arial" w:eastAsia="等线" w:cs="Arial"/>
          <w:kern w:val="2"/>
          <w:lang w:eastAsia="zh-CN"/>
        </w:rPr>
        <w:t>.1.3.1</w:t>
      </w:r>
      <w:r>
        <w:rPr>
          <w:rFonts w:ascii="Arial" w:hAnsi="Arial" w:eastAsia="等线" w:cs="Arial"/>
          <w:kern w:val="2"/>
        </w:rPr>
        <w:t>-</w:t>
      </w:r>
      <w:r>
        <w:rPr>
          <w:rFonts w:hint="eastAsia" w:ascii="Arial" w:hAnsi="Arial" w:eastAsia="等线" w:cs="Arial"/>
          <w:kern w:val="2"/>
          <w:lang w:eastAsia="zh-CN"/>
        </w:rPr>
        <w:t>2</w:t>
      </w:r>
      <w:r>
        <w:rPr>
          <w:rFonts w:ascii="Arial" w:hAnsi="Arial" w:eastAsia="等线" w:cs="Arial"/>
          <w:kern w:val="2"/>
        </w:rPr>
        <w:t>: Intra-band ULCA IMD overlap with the other DL band analysis</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3"/>
        <w:gridCol w:w="2218"/>
        <w:gridCol w:w="1104"/>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14"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80"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n79 fDL</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5000</w:t>
            </w:r>
          </w:p>
        </w:tc>
        <w:tc>
          <w:tcPr>
            <w:tcW w:w="480"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5"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hint="eastAsia" w:ascii="Arial" w:hAnsi="Arial" w:eastAsia="宋体" w:cs="Arial"/>
                <w:sz w:val="18"/>
                <w:szCs w:val="18"/>
                <w:lang w:val="en-US" w:eastAsia="zh-CN" w:bidi="ar"/>
              </w:rPr>
              <w:t>1</w:t>
            </w:r>
            <w:r>
              <w:rPr>
                <w:rFonts w:ascii="Arial" w:hAnsi="Arial" w:eastAsia="宋体" w:cs="Arial"/>
                <w:sz w:val="18"/>
                <w:szCs w:val="18"/>
                <w:lang w:val="en-US" w:eastAsia="zh-CN" w:bidi="ar"/>
              </w:rPr>
              <w:t>0</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w:t>
            </w:r>
            <w:r>
              <w:rPr>
                <w:rFonts w:hint="eastAsia" w:ascii="Arial" w:hAnsi="Arial" w:eastAsia="宋体" w:cs="Arial"/>
                <w:sz w:val="18"/>
                <w:szCs w:val="18"/>
                <w:lang w:val="en-US" w:eastAsia="zh-CN" w:bidi="ar"/>
              </w:rPr>
              <w:t>90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6"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2306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2880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fULlow-2*Max2CCLBW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fULhigh+2*Max2CCBW</w:t>
            </w:r>
          </w:p>
        </w:tc>
        <w:tc>
          <w:tcPr>
            <w:tcW w:w="2514"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2116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3070</w:t>
            </w:r>
          </w:p>
        </w:tc>
        <w:tc>
          <w:tcPr>
            <w:tcW w:w="480"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fULlow-3*Max2CCBW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fULhigh+3*Max2CCBW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2*fULlow-Max2CCBW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1926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3260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4802</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fULlow-4*Max2CCBW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fULhigh+4*Max2CCBW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2*fULlow-2*Max2CCBW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1736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3450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4612</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fULlow-5*Max2CCBW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fULhigh+5*Max2CCBW</w:t>
            </w:r>
          </w:p>
        </w:tc>
        <w:tc>
          <w:tcPr>
            <w:tcW w:w="2514" w:type="pct"/>
            <w:gridSpan w:val="3"/>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1546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3640</w:t>
            </w:r>
          </w:p>
        </w:tc>
        <w:tc>
          <w:tcPr>
            <w:tcW w:w="480"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fULlow-6*Max2CCBW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fULhigh+6*Max2CCBW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3*fULlow-Max2CCBW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1356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3830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7298</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8260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27" w:type="pct"/>
            <w:gridSpan w:val="5"/>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eastAsia="宋体" w:cs="Arial"/>
                <w:b/>
                <w:bCs/>
                <w:sz w:val="18"/>
                <w:szCs w:val="18"/>
                <w:lang w:val="en-US" w:eastAsia="zh-CN" w:bidi="ar"/>
              </w:rPr>
              <w:t>IMD4 and IMD6 caused by n41</w:t>
            </w:r>
            <w:r>
              <w:rPr>
                <w:rFonts w:hint="eastAsia" w:ascii="Arial" w:hAnsi="Arial" w:eastAsia="宋体" w:cs="Arial"/>
                <w:b/>
                <w:bCs/>
                <w:sz w:val="18"/>
                <w:szCs w:val="18"/>
                <w:lang w:val="en-US" w:eastAsia="zh-CN" w:bidi="ar"/>
              </w:rPr>
              <w:t>(2A)</w:t>
            </w:r>
            <w:r>
              <w:rPr>
                <w:rFonts w:ascii="Arial" w:hAnsi="Arial" w:eastAsia="宋体" w:cs="Arial"/>
                <w:b/>
                <w:bCs/>
                <w:sz w:val="18"/>
                <w:szCs w:val="18"/>
                <w:lang w:val="en-US" w:eastAsia="zh-CN" w:bidi="ar"/>
              </w:rPr>
              <w:t xml:space="preserve"> would fall into n79 DL Rx.</w:t>
            </w:r>
          </w:p>
        </w:tc>
      </w:tr>
    </w:tbl>
    <w:p>
      <w:pPr>
        <w:keepNext/>
        <w:keepLines/>
        <w:pageBreakBefore w:val="0"/>
        <w:kinsoku/>
        <w:wordWrap/>
        <w:topLinePunct w:val="0"/>
        <w:bidi w:val="0"/>
        <w:rPr>
          <w:rFonts w:eastAsia="等线"/>
          <w:bCs/>
          <w:kern w:val="2"/>
          <w:sz w:val="21"/>
          <w:szCs w:val="22"/>
          <w:lang w:val="en-US" w:eastAsia="zh-CN"/>
        </w:rPr>
      </w:pPr>
    </w:p>
    <w:p>
      <w:pPr>
        <w:pStyle w:val="6"/>
        <w:keepNext/>
        <w:keepLines/>
        <w:pageBreakBefore w:val="0"/>
        <w:kinsoku/>
        <w:wordWrap/>
        <w:topLinePunct w:val="0"/>
        <w:bidi w:val="0"/>
        <w:rPr>
          <w:lang w:eastAsia="zh-CN"/>
        </w:rPr>
      </w:pPr>
      <w:bookmarkStart w:id="1664" w:name="_Toc3617"/>
      <w:bookmarkStart w:id="1665" w:name="_Toc23915"/>
      <w:bookmarkStart w:id="1666" w:name="_Toc196229592"/>
      <w:bookmarkStart w:id="1667" w:name="_Toc29532"/>
      <w:r>
        <w:rPr>
          <w:rFonts w:hint="eastAsia"/>
          <w:lang w:eastAsia="zh-CN"/>
        </w:rPr>
        <w:t>5.22</w:t>
      </w:r>
      <w:r>
        <w:rPr>
          <w:lang w:eastAsia="zh-CN"/>
        </w:rPr>
        <w:t>.1.4</w:t>
      </w:r>
      <w:r>
        <w:rPr>
          <w:lang w:eastAsia="zh-CN"/>
        </w:rPr>
        <w:tab/>
      </w:r>
      <w:r>
        <w:rPr>
          <w:lang w:eastAsia="zh-CN"/>
        </w:rPr>
        <w:t>∆TIB and ∆RIB values</w:t>
      </w:r>
      <w:bookmarkEnd w:id="1664"/>
      <w:bookmarkEnd w:id="1665"/>
      <w:bookmarkEnd w:id="1666"/>
      <w:bookmarkEnd w:id="1667"/>
    </w:p>
    <w:p>
      <w:pPr>
        <w:keepNext/>
        <w:keepLines/>
        <w:pageBreakBefore w:val="0"/>
        <w:kinsoku/>
        <w:wordWrap/>
        <w:topLinePunct w:val="0"/>
        <w:bidi w:val="0"/>
        <w:rPr>
          <w:rFonts w:eastAsia="??"/>
          <w:szCs w:val="32"/>
        </w:rPr>
      </w:pPr>
      <w:r>
        <w:rPr>
          <w:rFonts w:eastAsia="宋体"/>
          <w:lang w:val="en-US" w:eastAsia="zh-CN"/>
        </w:rPr>
        <w:t xml:space="preserve">The </w:t>
      </w:r>
      <w:r>
        <w:rPr/>
        <w:sym w:font="Symbol" w:char="F044"/>
      </w:r>
      <w:r>
        <w:t>T</w:t>
      </w:r>
      <w:r>
        <w:rPr>
          <w:vertAlign w:val="subscript"/>
        </w:rPr>
        <w:t>IB,c</w:t>
      </w:r>
      <w:r>
        <w:t xml:space="preserve"> and </w:t>
      </w:r>
      <w:r>
        <w:rPr/>
        <w:sym w:font="Symbol" w:char="F044"/>
      </w:r>
      <w:r>
        <w:t>R</w:t>
      </w:r>
      <w:r>
        <w:rPr>
          <w:vertAlign w:val="subscript"/>
        </w:rPr>
        <w:t>IB</w:t>
      </w:r>
      <w:r>
        <w:t xml:space="preserve"> </w:t>
      </w:r>
      <w:r>
        <w:rPr>
          <w:rFonts w:eastAsia="宋体"/>
          <w:lang w:val="en-US" w:eastAsia="zh-CN"/>
        </w:rPr>
        <w:t xml:space="preserve">of CA_n41-n79 are already defined in the spec TS38.101-1. </w:t>
      </w:r>
    </w:p>
    <w:p>
      <w:pPr>
        <w:pStyle w:val="6"/>
        <w:keepNext/>
        <w:keepLines/>
        <w:pageBreakBefore w:val="0"/>
        <w:kinsoku/>
        <w:wordWrap/>
        <w:topLinePunct w:val="0"/>
        <w:bidi w:val="0"/>
        <w:rPr>
          <w:lang w:eastAsia="zh-CN"/>
        </w:rPr>
      </w:pPr>
      <w:bookmarkStart w:id="1668" w:name="_Toc196229593"/>
      <w:bookmarkStart w:id="1669" w:name="_Toc22363"/>
      <w:bookmarkStart w:id="1670" w:name="_Toc20275"/>
      <w:bookmarkStart w:id="1671" w:name="_Toc16820"/>
      <w:r>
        <w:rPr>
          <w:rFonts w:hint="eastAsia"/>
          <w:lang w:eastAsia="zh-CN"/>
        </w:rPr>
        <w:t>5.22</w:t>
      </w:r>
      <w:r>
        <w:rPr>
          <w:lang w:eastAsia="zh-CN"/>
        </w:rPr>
        <w:t>.1.5</w:t>
      </w:r>
      <w:r>
        <w:rPr>
          <w:lang w:eastAsia="zh-CN"/>
        </w:rPr>
        <w:tab/>
      </w:r>
      <w:r>
        <w:rPr>
          <w:lang w:eastAsia="zh-CN"/>
        </w:rPr>
        <w:t>REFSENs requirements</w:t>
      </w:r>
      <w:bookmarkEnd w:id="1668"/>
      <w:bookmarkEnd w:id="1669"/>
      <w:bookmarkEnd w:id="1670"/>
      <w:bookmarkEnd w:id="1671"/>
    </w:p>
    <w:p>
      <w:pPr>
        <w:keepNext/>
        <w:keepLines/>
        <w:pageBreakBefore w:val="0"/>
        <w:kinsoku/>
        <w:wordWrap/>
        <w:topLinePunct w:val="0"/>
        <w:bidi w:val="0"/>
        <w:rPr>
          <w:lang w:val="en-US" w:eastAsia="zh-CN"/>
        </w:rPr>
      </w:pPr>
      <w:r>
        <w:rPr>
          <w:lang w:val="en-US" w:eastAsia="zh-CN"/>
        </w:rPr>
        <w:t>According to the co-existence study, additional IMD MSD requirements caused by UL CA_n41C should be defined for CA_n41C-n79A.</w:t>
      </w:r>
    </w:p>
    <w:p>
      <w:pPr>
        <w:keepNext/>
        <w:keepLines/>
        <w:pageBreakBefore w:val="0"/>
        <w:kinsoku/>
        <w:wordWrap/>
        <w:topLinePunct w:val="0"/>
        <w:bidi w:val="0"/>
        <w:rPr>
          <w:lang w:val="en-US" w:eastAsia="zh-CN"/>
        </w:rPr>
      </w:pPr>
      <w:r>
        <w:rPr>
          <w:lang w:val="en-US" w:eastAsia="zh-CN"/>
        </w:rPr>
        <w:t>In terms of the WF R4-2502955, it was agreed that t</w:t>
      </w:r>
      <w:r>
        <w:rPr>
          <w:lang w:val="sv-SE" w:eastAsia="zh-CN"/>
        </w:rPr>
        <w:t>he mandatory 1RB+1RB test point and Full+Full test points are captured in the current MSD table due to IMD in section 7.3A.5 of TS 38.101-1</w:t>
      </w:r>
      <w:r>
        <w:rPr>
          <w:lang w:val="en-US" w:eastAsia="zh-CN"/>
        </w:rPr>
        <w:t>.</w:t>
      </w:r>
    </w:p>
    <w:p>
      <w:pPr>
        <w:keepNext/>
        <w:keepLines/>
        <w:pageBreakBefore w:val="0"/>
        <w:kinsoku/>
        <w:wordWrap/>
        <w:topLinePunct w:val="0"/>
        <w:bidi w:val="0"/>
        <w:rPr>
          <w:lang w:val="en-US" w:eastAsia="zh-CN"/>
        </w:rPr>
      </w:pPr>
      <w:r>
        <w:rPr>
          <w:lang w:val="en-US" w:eastAsia="zh-CN"/>
        </w:rPr>
        <w:t xml:space="preserve">The </w:t>
      </w:r>
      <w:r>
        <w:rPr>
          <w:rFonts w:eastAsia="宋体"/>
          <w:bCs/>
          <w:lang w:val="en-US" w:eastAsia="zh-CN"/>
        </w:rPr>
        <w:t xml:space="preserve">MSD value given in the WF </w:t>
      </w:r>
      <w:r>
        <w:rPr>
          <w:lang w:val="en-US" w:eastAsia="zh-CN"/>
        </w:rPr>
        <w:t>R4-2502955</w:t>
      </w:r>
      <w:r>
        <w:rPr>
          <w:rFonts w:eastAsia="宋体"/>
          <w:bCs/>
          <w:lang w:val="en-US" w:eastAsia="zh-CN"/>
        </w:rPr>
        <w:t xml:space="preserve"> are </w:t>
      </w:r>
      <w:r>
        <w:rPr>
          <w:lang w:val="en-US" w:eastAsia="zh-CN"/>
        </w:rPr>
        <w:t xml:space="preserve">shown in table </w:t>
      </w:r>
      <w:r>
        <w:rPr>
          <w:rFonts w:hint="eastAsia"/>
          <w:lang w:val="en-US" w:eastAsia="zh-CN"/>
        </w:rPr>
        <w:t>5.22</w:t>
      </w:r>
      <w:r>
        <w:rPr>
          <w:lang w:val="en-US" w:eastAsia="zh-CN"/>
        </w:rPr>
        <w:t>.1.5-1:</w:t>
      </w:r>
    </w:p>
    <w:p>
      <w:pPr>
        <w:keepNext/>
        <w:keepLines/>
        <w:pageBreakBefore w:val="0"/>
        <w:kinsoku/>
        <w:wordWrap/>
        <w:topLinePunct w:val="0"/>
        <w:bidi w:val="0"/>
        <w:rPr>
          <w:rFonts w:hint="default"/>
          <w:lang w:val="en-US" w:eastAsia="zh-CN"/>
        </w:rPr>
      </w:pPr>
      <w:r>
        <w:rPr>
          <w:lang w:val="en-US" w:eastAsia="zh-CN"/>
        </w:rPr>
        <w:t>For the IMD caused by the UL CA_n41(2A) for CA_n41(2A)-n79A, the MSD for 1RB+1RB test point can be reused from the existing MSD value. In addition to that, as similar as CA_n41C-n79A, and the MSD for full-full test points are shown in table 5.22.1.5-1</w:t>
      </w:r>
      <w:r>
        <w:rPr>
          <w:rFonts w:hint="eastAsia"/>
          <w:lang w:val="en-US" w:eastAsia="zh-CN"/>
        </w:rPr>
        <w:t>.</w:t>
      </w:r>
    </w:p>
    <w:p>
      <w:pPr>
        <w:pStyle w:val="114"/>
        <w:keepNext/>
        <w:keepLines/>
        <w:pageBreakBefore w:val="0"/>
        <w:kinsoku/>
        <w:wordWrap/>
        <w:topLinePunct w:val="0"/>
        <w:bidi w:val="0"/>
        <w:rPr>
          <w:lang w:val="en-US" w:eastAsia="zh-CN"/>
        </w:rPr>
      </w:pPr>
      <w:r>
        <w:rPr>
          <w:rFonts w:eastAsia="等线"/>
        </w:rPr>
        <w:t xml:space="preserve">Table </w:t>
      </w:r>
      <w:r>
        <w:rPr>
          <w:rFonts w:hint="eastAsia" w:eastAsia="等线"/>
          <w:lang w:eastAsia="zh-CN"/>
        </w:rPr>
        <w:t>5.22</w:t>
      </w:r>
      <w:r>
        <w:rPr>
          <w:rFonts w:eastAsia="等线"/>
          <w:lang w:eastAsia="zh-CN"/>
        </w:rPr>
        <w:t>.1.</w:t>
      </w:r>
      <w:r>
        <w:rPr>
          <w:rFonts w:eastAsia="等线"/>
          <w:lang w:val="en-US" w:eastAsia="zh-CN"/>
        </w:rPr>
        <w:t>5</w:t>
      </w:r>
      <w:r>
        <w:rPr>
          <w:rFonts w:eastAsia="等线"/>
          <w:lang w:eastAsia="zh-CN"/>
        </w:rPr>
        <w:t>-1: 2DL/2UL inter-band Reference sensitivity QPSK PREFSENS and uplink/downlink configurations for PC3 CA</w:t>
      </w:r>
    </w:p>
    <w:tbl>
      <w:tblPr>
        <w:tblStyle w:val="89"/>
        <w:tblW w:w="9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2"/>
        <w:gridCol w:w="720"/>
        <w:gridCol w:w="900"/>
        <w:gridCol w:w="1166"/>
        <w:gridCol w:w="1711"/>
        <w:gridCol w:w="900"/>
        <w:gridCol w:w="883"/>
        <w:gridCol w:w="827"/>
        <w:gridCol w:w="1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639"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Band / Channel bandwidth / N</w:t>
            </w:r>
            <w:r>
              <w:rPr>
                <w:rFonts w:cs="Arial" w:eastAsiaTheme="minorEastAsia"/>
                <w:vertAlign w:val="subscript"/>
                <w:lang w:eastAsia="en-GB"/>
              </w:rPr>
              <w:t>RB</w:t>
            </w:r>
            <w:r>
              <w:rPr>
                <w:rFonts w:cs="Arial" w:eastAsiaTheme="minorEastAsia"/>
                <w:lang w:eastAsia="en-GB"/>
              </w:rPr>
              <w:t xml:space="preserve"> / Duplex mode</w:t>
            </w:r>
          </w:p>
        </w:tc>
        <w:tc>
          <w:tcPr>
            <w:tcW w:w="1081"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53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w:t>
            </w:r>
            <w:r>
              <w:rPr>
                <w:rFonts w:cs="Arial" w:eastAsiaTheme="minorEastAsia"/>
                <w:lang w:eastAsia="zh-CN"/>
              </w:rPr>
              <w:t>CA band combination</w:t>
            </w:r>
          </w:p>
        </w:tc>
        <w:tc>
          <w:tcPr>
            <w:tcW w:w="72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band</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UL F</w:t>
            </w:r>
            <w:r>
              <w:rPr>
                <w:rFonts w:cs="Arial" w:eastAsiaTheme="minorEastAsia"/>
                <w:vertAlign w:val="subscript"/>
                <w:lang w:eastAsia="en-GB"/>
              </w:rPr>
              <w:t>c</w:t>
            </w:r>
            <w:r>
              <w:rPr>
                <w:rFonts w:cs="Arial" w:eastAsiaTheme="minorEastAsia"/>
                <w:lang w:eastAsia="en-GB"/>
              </w:rPr>
              <w:t xml:space="preserve"> </w:t>
            </w:r>
            <w:r>
              <w:rPr>
                <w:rFonts w:cs="Arial" w:eastAsiaTheme="minorEastAsia"/>
                <w:lang w:eastAsia="en-GB"/>
              </w:rPr>
              <w:br w:type="textWrapping"/>
            </w:r>
            <w:r>
              <w:rPr>
                <w:rFonts w:cs="Arial" w:eastAsiaTheme="minorEastAsia"/>
                <w:lang w:eastAsia="en-GB"/>
              </w:rPr>
              <w:t>(MHz)</w:t>
            </w:r>
          </w:p>
        </w:tc>
        <w:tc>
          <w:tcPr>
            <w:tcW w:w="116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UL/DL BW </w:t>
            </w:r>
            <w:r>
              <w:rPr>
                <w:rFonts w:cs="Arial" w:eastAsiaTheme="minorEastAsia"/>
                <w:lang w:eastAsia="en-GB"/>
              </w:rPr>
              <w:br w:type="textWrapping"/>
            </w:r>
            <w:r>
              <w:rPr>
                <w:rFonts w:cs="Arial" w:eastAsiaTheme="minorEastAsia"/>
                <w:lang w:eastAsia="en-GB"/>
              </w:rPr>
              <w:t>(MHz)</w:t>
            </w:r>
          </w:p>
        </w:tc>
        <w:tc>
          <w:tcPr>
            <w:tcW w:w="171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lang w:eastAsia="en-GB"/>
              </w:rPr>
              <w:t xml:space="preserve">UL </w:t>
            </w:r>
            <w:r>
              <w:rPr>
                <w:rFonts w:cs="Arial"/>
                <w:lang w:eastAsia="en-GB"/>
              </w:rPr>
              <w:br w:type="textWrapping"/>
            </w:r>
            <w:r>
              <w:rPr>
                <w:rFonts w:cs="Arial" w:eastAsiaTheme="minorEastAsia"/>
                <w:lang w:eastAsia="en-GB"/>
              </w:rPr>
              <w:t>L</w:t>
            </w:r>
            <w:r>
              <w:rPr>
                <w:rFonts w:cs="Arial" w:eastAsiaTheme="minorEastAsia"/>
                <w:vertAlign w:val="subscript"/>
                <w:lang w:eastAsia="en-GB"/>
              </w:rPr>
              <w:t>CRB</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DL F</w:t>
            </w:r>
            <w:r>
              <w:rPr>
                <w:rFonts w:cs="Arial" w:eastAsiaTheme="minorEastAsia"/>
                <w:vertAlign w:val="subscript"/>
                <w:lang w:eastAsia="en-GB"/>
              </w:rPr>
              <w:t>c</w:t>
            </w:r>
            <w:r>
              <w:rPr>
                <w:rFonts w:cs="Arial" w:eastAsiaTheme="minorEastAsia"/>
                <w:lang w:eastAsia="en-GB"/>
              </w:rPr>
              <w:t xml:space="preserve"> (MHz)</w:t>
            </w:r>
          </w:p>
        </w:tc>
        <w:tc>
          <w:tcPr>
            <w:tcW w:w="88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MSD </w:t>
            </w:r>
            <w:r>
              <w:rPr>
                <w:rFonts w:cs="Arial" w:eastAsiaTheme="minorEastAsia"/>
                <w:lang w:eastAsia="en-GB"/>
              </w:rPr>
              <w:br w:type="textWrapping"/>
            </w:r>
            <w:r>
              <w:rPr>
                <w:rFonts w:cs="Arial" w:eastAsiaTheme="minorEastAsia"/>
                <w:lang w:eastAsia="en-GB"/>
              </w:rPr>
              <w:t>(dB)</w:t>
            </w:r>
          </w:p>
        </w:tc>
        <w:tc>
          <w:tcPr>
            <w:tcW w:w="82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Duplex mode</w:t>
            </w:r>
          </w:p>
        </w:tc>
        <w:tc>
          <w:tcPr>
            <w:tcW w:w="1081"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single" w:color="auto" w:sz="4" w:space="0"/>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szCs w:val="18"/>
                <w:lang w:eastAsia="en-GB"/>
              </w:rPr>
              <w:t>CA_n41-n79</w:t>
            </w: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 (RB</w:t>
            </w:r>
            <w:r>
              <w:rPr>
                <w:rFonts w:cs="Arial"/>
                <w:szCs w:val="18"/>
                <w:vertAlign w:val="subscript"/>
                <w:lang w:eastAsia="en-GB"/>
              </w:rPr>
              <w:t>START</w:t>
            </w:r>
            <w:r>
              <w:rPr>
                <w:rFonts w:cs="Arial"/>
                <w:szCs w:val="18"/>
                <w:lang w:eastAsia="en-GB"/>
              </w:rPr>
              <w:t>=89)</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N/A</w:t>
            </w:r>
          </w:p>
        </w:tc>
        <w:tc>
          <w:tcPr>
            <w:tcW w:w="82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60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 (RB</w:t>
            </w:r>
            <w:r>
              <w:rPr>
                <w:rFonts w:cs="Arial"/>
                <w:szCs w:val="18"/>
                <w:vertAlign w:val="subscript"/>
                <w:lang w:eastAsia="en-GB"/>
              </w:rPr>
              <w:t>START</w:t>
            </w:r>
            <w:r>
              <w:rPr>
                <w:rFonts w:cs="Arial"/>
                <w:szCs w:val="18"/>
                <w:lang w:eastAsia="en-GB"/>
              </w:rPr>
              <w:t>=93)</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8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N/A</w:t>
            </w:r>
          </w:p>
        </w:tc>
        <w:tc>
          <w:tcPr>
            <w:tcW w:w="82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w:t>
            </w:r>
          </w:p>
        </w:tc>
        <w:tc>
          <w:tcPr>
            <w:tcW w:w="171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10.4</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IMD4</w:t>
            </w:r>
            <w:r>
              <w:rPr>
                <w:rFonts w:cs="Arial"/>
                <w:szCs w:val="18"/>
                <w:vertAlign w:val="superscript"/>
                <w:lang w:eastAsia="en-GB"/>
              </w:rPr>
              <w:t>14,</w:t>
            </w:r>
            <w:r>
              <w:rPr>
                <w:rFonts w:eastAsia="宋体" w:cs="Arial"/>
                <w:szCs w:val="18"/>
                <w:vertAlign w:val="superscript"/>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270 (RB</w:t>
            </w:r>
            <w:r>
              <w:rPr>
                <w:rFonts w:cs="Arial"/>
                <w:szCs w:val="18"/>
                <w:vertAlign w:val="subscript"/>
                <w:lang w:eastAsia="en-GB"/>
              </w:rPr>
              <w:t>START</w:t>
            </w:r>
            <w:r>
              <w:rPr>
                <w:rFonts w:cs="Arial"/>
                <w:szCs w:val="18"/>
                <w:lang w:eastAsia="en-GB"/>
              </w:rPr>
              <w:t>=3)</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60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162 (RB</w:t>
            </w:r>
            <w:r>
              <w:rPr>
                <w:rFonts w:cs="Arial"/>
                <w:szCs w:val="18"/>
                <w:vertAlign w:val="subscript"/>
                <w:lang w:eastAsia="en-GB"/>
              </w:rPr>
              <w:t>START</w:t>
            </w:r>
            <w:r>
              <w:rPr>
                <w:rFonts w:cs="Arial"/>
                <w:szCs w:val="18"/>
                <w:lang w:eastAsia="en-GB"/>
              </w:rPr>
              <w:t>=0)</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HAnsi"/>
                <w:szCs w:val="18"/>
                <w:lang w:eastAsia="en-GB"/>
              </w:rPr>
            </w:pPr>
            <w:r>
              <w:rPr>
                <w:rFonts w:cs="Arial"/>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szCs w:val="22"/>
                <w:lang w:eastAsia="en-GB"/>
              </w:rPr>
            </w:pPr>
            <w:r>
              <w:rPr>
                <w:rFonts w:cs="Arial"/>
                <w:szCs w:val="18"/>
                <w:lang w:eastAsia="en-GB"/>
              </w:rPr>
              <w:t>10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HAnsi"/>
                <w:szCs w:val="18"/>
                <w:lang w:eastAsia="en-GB"/>
              </w:rPr>
            </w:pPr>
            <w:r>
              <w:rPr>
                <w:rFonts w:cs="Arial"/>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en-GB"/>
              </w:rPr>
            </w:pPr>
            <w:r>
              <w:rPr>
                <w:rFonts w:cs="Arial"/>
                <w:szCs w:val="18"/>
                <w:lang w:eastAsia="en-GB"/>
              </w:rPr>
              <w:t>6</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szCs w:val="22"/>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IMD4</w:t>
            </w:r>
            <w:r>
              <w:rPr>
                <w:rFonts w:cs="Arial"/>
                <w:szCs w:val="18"/>
                <w:vertAlign w:val="superscript"/>
                <w:lang w:eastAsia="en-GB"/>
              </w:rPr>
              <w:t>14,</w:t>
            </w:r>
            <w:r>
              <w:rPr>
                <w:rFonts w:eastAsia="宋体" w:cs="Arial"/>
                <w:szCs w:val="18"/>
                <w:vertAlign w:val="superscript"/>
                <w:lang w:val="en-US" w:eastAsia="zh-CN"/>
              </w:rPr>
              <w:t>15,</w:t>
            </w:r>
            <w:r>
              <w:rPr>
                <w:rFonts w:hint="eastAsia" w:eastAsia="宋体" w:cs="Arial"/>
                <w:szCs w:val="18"/>
                <w:vertAlign w:val="superscript"/>
                <w:lang w:val="en-US" w:eastAsia="zh-CN"/>
              </w:rPr>
              <w:t>20</w:t>
            </w:r>
            <w:r>
              <w:rPr>
                <w:rFonts w:cs="Arial"/>
                <w:szCs w:val="18"/>
                <w:vertAlign w:val="superscript"/>
                <w:lang w:eastAsia="en-GB"/>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n41</w:t>
            </w:r>
            <w:r>
              <w:rPr>
                <w:color w:val="auto"/>
                <w:szCs w:val="18"/>
                <w:vertAlign w:val="superscript"/>
                <w:lang w:eastAsia="en-GB"/>
              </w:rPr>
              <w:t>1</w:t>
            </w:r>
            <w:r>
              <w:rPr>
                <w:rFonts w:hint="eastAsia" w:eastAsiaTheme="minorEastAsia"/>
                <w:color w:val="auto"/>
                <w:szCs w:val="18"/>
                <w:vertAlign w:val="superscript"/>
                <w:lang w:eastAsia="zh-CN"/>
              </w:rPr>
              <w:t>2</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270 (RB</w:t>
            </w:r>
            <w:r>
              <w:rPr>
                <w:color w:val="auto"/>
                <w:szCs w:val="18"/>
                <w:vertAlign w:val="subscript"/>
                <w:lang w:eastAsia="en-GB"/>
              </w:rPr>
              <w:t>START</w:t>
            </w:r>
            <w:r>
              <w:rPr>
                <w:color w:val="auto"/>
                <w:szCs w:val="18"/>
                <w:lang w:eastAsia="en-GB"/>
              </w:rPr>
              <w:t>=3)</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2655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40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color w:val="auto"/>
                <w:szCs w:val="18"/>
                <w:lang w:eastAsia="en-GB"/>
              </w:rPr>
              <w:t>1</w:t>
            </w:r>
            <w:r>
              <w:rPr>
                <w:rFonts w:hint="eastAsia" w:eastAsiaTheme="minorEastAsia"/>
                <w:color w:val="auto"/>
                <w:szCs w:val="18"/>
                <w:lang w:eastAsia="zh-CN"/>
              </w:rPr>
              <w:t>00</w:t>
            </w:r>
            <w:r>
              <w:rPr>
                <w:color w:val="auto"/>
                <w:szCs w:val="18"/>
                <w:lang w:eastAsia="en-GB"/>
              </w:rPr>
              <w:t xml:space="preserve"> (RB</w:t>
            </w:r>
            <w:r>
              <w:rPr>
                <w:color w:val="auto"/>
                <w:szCs w:val="18"/>
                <w:vertAlign w:val="subscript"/>
                <w:lang w:eastAsia="en-GB"/>
              </w:rPr>
              <w:t>START</w:t>
            </w:r>
            <w:r>
              <w:rPr>
                <w:color w:val="auto"/>
                <w:szCs w:val="18"/>
                <w:lang w:eastAsia="en-GB"/>
              </w:rPr>
              <w:t>=</w:t>
            </w:r>
            <w:r>
              <w:rPr>
                <w:rFonts w:hint="eastAsia" w:eastAsiaTheme="minorEastAsia"/>
                <w:color w:val="auto"/>
                <w:szCs w:val="18"/>
                <w:lang w:eastAsia="zh-CN"/>
              </w:rPr>
              <w:t>6</w:t>
            </w:r>
            <w:r>
              <w:rPr>
                <w:color w:val="auto"/>
                <w:szCs w:val="18"/>
                <w:lang w:eastAsia="en-GB"/>
              </w:rPr>
              <w:t>)</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2655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10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5.3</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IMD4</w:t>
            </w:r>
            <w:r>
              <w:rPr>
                <w:rFonts w:hint="eastAsia" w:eastAsiaTheme="minorEastAsia"/>
                <w:color w:val="auto"/>
                <w:szCs w:val="18"/>
                <w:vertAlign w:val="superscript"/>
                <w:lang w:eastAsia="zh-CN"/>
              </w:rPr>
              <w:t>1</w:t>
            </w:r>
            <w:r>
              <w:rPr>
                <w:color w:val="auto"/>
                <w:szCs w:val="18"/>
                <w:vertAlign w:val="superscript"/>
                <w:lang w:eastAsia="en-GB"/>
              </w:rPr>
              <w:t>4,</w:t>
            </w:r>
            <w:r>
              <w:rPr>
                <w:rFonts w:eastAsia="宋体"/>
                <w:color w:val="auto"/>
                <w:szCs w:val="18"/>
                <w:vertAlign w:val="superscript"/>
                <w:lang w:val="en-US" w:eastAsia="zh-CN"/>
              </w:rPr>
              <w:t>15,</w:t>
            </w:r>
            <w:r>
              <w:rPr>
                <w:rFonts w:hint="eastAsia" w:eastAsiaTheme="minorEastAsia"/>
                <w:color w:val="auto"/>
                <w:szCs w:val="18"/>
                <w:vertAlign w:val="superscript"/>
                <w:lang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20" w:type="dxa"/>
            <w:gridSpan w:val="9"/>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eastAsia="en-GB"/>
              </w:rPr>
            </w:pPr>
            <w:r>
              <w:rPr>
                <w:lang w:eastAsia="en-GB"/>
              </w:rPr>
              <w:t>NOTE 14: Applicable when n41 spectrum is restricted to 2515-2675MHz.</w:t>
            </w:r>
          </w:p>
          <w:p>
            <w:pPr>
              <w:pStyle w:val="120"/>
              <w:keepNext/>
              <w:keepLines/>
              <w:pageBreakBefore w:val="0"/>
              <w:kinsoku/>
              <w:wordWrap/>
              <w:topLinePunct w:val="0"/>
              <w:bidi w:val="0"/>
              <w:rPr>
                <w:lang w:eastAsia="en-GB"/>
              </w:rPr>
            </w:pPr>
            <w:r>
              <w:t xml:space="preserve">NOTE </w:t>
            </w:r>
            <w:r>
              <w:rPr>
                <w:lang w:val="en-US" w:eastAsia="zh-CN"/>
              </w:rPr>
              <w:t>15:</w:t>
            </w:r>
            <w:r>
              <w:tab/>
            </w:r>
            <w:r>
              <w:t>This band is subject to IMD6 also which MSD is not specified</w:t>
            </w:r>
          </w:p>
          <w:p>
            <w:pPr>
              <w:pStyle w:val="120"/>
              <w:keepNext/>
              <w:keepLines/>
              <w:pageBreakBefore w:val="0"/>
              <w:kinsoku/>
              <w:wordWrap/>
              <w:topLinePunct w:val="0"/>
              <w:bidi w:val="0"/>
              <w:rPr>
                <w:rFonts w:cs="Arial" w:eastAsiaTheme="minorEastAsia"/>
                <w:lang w:eastAsia="en-GB"/>
              </w:rPr>
            </w:pPr>
            <w:r>
              <w:rPr>
                <w:lang w:eastAsia="zh-CN"/>
              </w:rPr>
              <w:t>NOTE</w:t>
            </w:r>
            <w:r>
              <w:rPr>
                <w:lang w:eastAsia="en-GB"/>
              </w:rPr>
              <w:t xml:space="preserve"> </w:t>
            </w:r>
            <w:r>
              <w:rPr>
                <w:rFonts w:hint="eastAsia" w:eastAsia="宋体"/>
                <w:lang w:val="en-US" w:eastAsia="zh-CN"/>
              </w:rPr>
              <w:t>20</w:t>
            </w:r>
            <w:r>
              <w:rPr>
                <w:lang w:eastAsia="en-GB"/>
              </w:rPr>
              <w:t>: This second test point is optional.</w:t>
            </w:r>
          </w:p>
        </w:tc>
      </w:tr>
    </w:tbl>
    <w:p>
      <w:pPr>
        <w:keepNext/>
        <w:keepLines/>
        <w:pageBreakBefore w:val="0"/>
        <w:kinsoku/>
        <w:wordWrap/>
        <w:topLinePunct w:val="0"/>
        <w:bidi w:val="0"/>
        <w:rPr>
          <w:rFonts w:eastAsia="宋体"/>
          <w:bCs/>
          <w:lang w:val="en-US" w:eastAsia="zh-CN"/>
        </w:rPr>
      </w:pPr>
    </w:p>
    <w:p>
      <w:pPr>
        <w:pStyle w:val="6"/>
        <w:keepNext/>
        <w:keepLines/>
        <w:pageBreakBefore w:val="0"/>
        <w:kinsoku/>
        <w:wordWrap/>
        <w:topLinePunct w:val="0"/>
        <w:bidi w:val="0"/>
        <w:rPr>
          <w:lang w:eastAsia="zh-CN"/>
        </w:rPr>
      </w:pPr>
      <w:bookmarkStart w:id="1672" w:name="_Toc10924"/>
      <w:bookmarkStart w:id="1673" w:name="_Toc196229594"/>
      <w:bookmarkStart w:id="1674" w:name="_Toc17135"/>
      <w:bookmarkStart w:id="1675" w:name="_Toc25840"/>
      <w:r>
        <w:rPr>
          <w:rFonts w:hint="eastAsia"/>
          <w:lang w:eastAsia="zh-CN"/>
        </w:rPr>
        <w:t>5.22</w:t>
      </w:r>
      <w:r>
        <w:rPr>
          <w:lang w:eastAsia="zh-CN"/>
        </w:rPr>
        <w:t>.1.6</w:t>
      </w:r>
      <w:r>
        <w:rPr>
          <w:lang w:eastAsia="zh-CN"/>
        </w:rPr>
        <w:tab/>
      </w:r>
      <w:r>
        <w:rPr>
          <w:lang w:eastAsia="zh-CN"/>
        </w:rPr>
        <w:t>OOB blocking exception requirements</w:t>
      </w:r>
      <w:bookmarkEnd w:id="1672"/>
      <w:bookmarkEnd w:id="1673"/>
      <w:bookmarkEnd w:id="1674"/>
      <w:bookmarkEnd w:id="1675"/>
    </w:p>
    <w:p>
      <w:pPr>
        <w:keepNext/>
        <w:keepLines/>
        <w:pageBreakBefore w:val="0"/>
        <w:kinsoku/>
        <w:wordWrap/>
        <w:topLinePunct w:val="0"/>
        <w:bidi w:val="0"/>
        <w:rPr>
          <w:lang w:val="en-US" w:eastAsia="zh-CN"/>
        </w:rPr>
      </w:pPr>
      <w:r>
        <w:rPr>
          <w:lang w:val="en-US" w:eastAsia="zh-CN"/>
        </w:rPr>
        <w:t xml:space="preserve">No additional OOB blocking exception issue. </w:t>
      </w:r>
    </w:p>
    <w:p>
      <w:pPr>
        <w:pStyle w:val="5"/>
        <w:keepNext/>
        <w:keepLines/>
        <w:pageBreakBefore w:val="0"/>
        <w:kinsoku/>
        <w:wordWrap/>
        <w:topLinePunct w:val="0"/>
        <w:bidi w:val="0"/>
        <w:rPr>
          <w:lang w:val="en-US" w:eastAsia="zh-CN"/>
        </w:rPr>
      </w:pPr>
      <w:bookmarkStart w:id="1676" w:name="_Toc26801"/>
      <w:bookmarkStart w:id="1677" w:name="_Toc6995"/>
      <w:bookmarkStart w:id="1678" w:name="_Toc22321"/>
      <w:bookmarkStart w:id="1679" w:name="_Toc15410"/>
      <w:bookmarkStart w:id="1680" w:name="_Toc21122"/>
      <w:bookmarkStart w:id="1681" w:name="_Toc9786"/>
      <w:bookmarkStart w:id="1682" w:name="_Toc29198"/>
      <w:bookmarkStart w:id="1683" w:name="_Toc25307"/>
      <w:bookmarkStart w:id="1684" w:name="_Toc27800"/>
      <w:bookmarkStart w:id="1685" w:name="_Toc32740"/>
      <w:bookmarkStart w:id="1686" w:name="_Toc29223"/>
      <w:bookmarkStart w:id="1687" w:name="_Toc196229595"/>
      <w:bookmarkStart w:id="1688" w:name="_Toc16670"/>
      <w:r>
        <w:rPr>
          <w:rFonts w:hint="eastAsia"/>
          <w:lang w:val="en-US" w:eastAsia="zh-CN"/>
        </w:rPr>
        <w:t>5.22</w:t>
      </w:r>
      <w:r>
        <w:rPr>
          <w:lang w:val="en-US" w:eastAsia="zh-CN"/>
        </w:rPr>
        <w:t>.2</w:t>
      </w:r>
      <w:r>
        <w:rPr>
          <w:lang w:val="en-US" w:eastAsia="zh-CN"/>
        </w:rPr>
        <w:tab/>
      </w:r>
      <w:r>
        <w:rPr>
          <w:lang w:val="en-US" w:eastAsia="zh-CN"/>
        </w:rPr>
        <w:t>Specific for 2 bands UL CA</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pPr>
        <w:pStyle w:val="6"/>
        <w:keepNext/>
        <w:keepLines/>
        <w:pageBreakBefore w:val="0"/>
        <w:kinsoku/>
        <w:wordWrap/>
        <w:topLinePunct w:val="0"/>
        <w:bidi w:val="0"/>
        <w:rPr>
          <w:lang w:val="en-US" w:eastAsia="zh-CN"/>
        </w:rPr>
      </w:pPr>
      <w:bookmarkStart w:id="1689" w:name="_Toc7062"/>
      <w:bookmarkStart w:id="1690" w:name="_Toc17451"/>
      <w:bookmarkStart w:id="1691" w:name="_Toc17920"/>
      <w:bookmarkStart w:id="1692" w:name="_Toc30236"/>
      <w:bookmarkStart w:id="1693" w:name="_Toc30686"/>
      <w:bookmarkStart w:id="1694" w:name="_Toc10371"/>
      <w:bookmarkStart w:id="1695" w:name="_Toc13140"/>
      <w:bookmarkStart w:id="1696" w:name="_Toc196229596"/>
      <w:bookmarkStart w:id="1697" w:name="_Toc14737"/>
      <w:bookmarkStart w:id="1698" w:name="_Toc11294"/>
      <w:bookmarkStart w:id="1699" w:name="_Toc22357"/>
      <w:bookmarkStart w:id="1700" w:name="_Toc11255"/>
      <w:bookmarkStart w:id="1701" w:name="_Toc18652"/>
      <w:r>
        <w:rPr>
          <w:rFonts w:hint="eastAsia"/>
          <w:lang w:val="en-US" w:eastAsia="zh-CN"/>
        </w:rPr>
        <w:t>5.22</w:t>
      </w:r>
      <w:r>
        <w:rPr>
          <w:lang w:val="en-US" w:eastAsia="zh-CN"/>
        </w:rPr>
        <w:t>.2</w:t>
      </w:r>
      <w:r>
        <w:rPr>
          <w:lang w:eastAsia="zh-CN"/>
        </w:rPr>
        <w:t>.</w:t>
      </w:r>
      <w:r>
        <w:rPr>
          <w:lang w:val="en-US" w:eastAsia="zh-CN"/>
        </w:rPr>
        <w:t>1</w:t>
      </w:r>
      <w:r>
        <w:rPr>
          <w:lang w:eastAsia="zh-CN"/>
        </w:rPr>
        <w:tab/>
      </w:r>
      <w:r>
        <w:rPr>
          <w:lang w:eastAsia="zh-CN"/>
        </w:rPr>
        <w:t xml:space="preserve">Maximum output power for </w:t>
      </w:r>
      <w:r>
        <w:rPr>
          <w:lang w:val="en-US" w:eastAsia="zh-CN"/>
        </w:rPr>
        <w:t>inter-band CA</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pPr>
        <w:pStyle w:val="114"/>
        <w:keepNext/>
        <w:keepLines/>
        <w:pageBreakBefore w:val="0"/>
        <w:kinsoku/>
        <w:wordWrap/>
        <w:topLinePunct w:val="0"/>
        <w:bidi w:val="0"/>
        <w:rPr>
          <w:lang w:val="en-US" w:eastAsia="zh-CN"/>
        </w:rPr>
      </w:pPr>
      <w:r>
        <w:rPr>
          <w:lang w:val="en-US"/>
        </w:rPr>
        <w:t xml:space="preserve">Table </w:t>
      </w:r>
      <w:r>
        <w:rPr>
          <w:lang w:val="en-US" w:eastAsia="zh-CN"/>
        </w:rPr>
        <w:t>5.22.2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rPr>
              <w:t>Class 3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6"/>
              <w:keepNext/>
              <w:keepLines/>
              <w:pageBreakBefore w:val="0"/>
              <w:kinsoku/>
              <w:wordWrap/>
              <w:topLinePunct w:val="0"/>
              <w:bidi w:val="0"/>
              <w:rPr>
                <w:rFonts w:cs="Arial"/>
                <w:lang w:val="en-US" w:eastAsia="zh-CN"/>
              </w:rPr>
            </w:pPr>
            <w:r>
              <w:rPr>
                <w:rFonts w:eastAsia="宋体" w:cs="Arial"/>
                <w:bCs/>
                <w:szCs w:val="18"/>
                <w:lang w:val="en-US" w:eastAsia="zh-CN"/>
              </w:rPr>
              <w:t>CA_n41C-n79A</w:t>
            </w:r>
          </w:p>
        </w:tc>
        <w:tc>
          <w:tcPr>
            <w:tcW w:w="2622" w:type="dxa"/>
          </w:tcPr>
          <w:p>
            <w:pPr>
              <w:pStyle w:val="106"/>
              <w:keepNext/>
              <w:keepLines/>
              <w:pageBreakBefore w:val="0"/>
              <w:kinsoku/>
              <w:wordWrap/>
              <w:topLinePunct w:val="0"/>
              <w:bidi w:val="0"/>
              <w:rPr>
                <w:rFonts w:eastAsia="MS Mincho" w:cs="Arial"/>
                <w:kern w:val="2"/>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eastAsia="MS Mincho" w:cs="Arial"/>
                <w:kern w:val="2"/>
              </w:rPr>
            </w:pPr>
            <w:r>
              <w:rPr>
                <w:rFonts w:cs="Arial"/>
              </w:rPr>
              <w:t>+2/-3</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eastAsia="zh-CN"/>
        </w:rPr>
      </w:pPr>
      <w:bookmarkStart w:id="1702" w:name="_Toc29226"/>
      <w:bookmarkStart w:id="1703" w:name="_Toc14285"/>
      <w:bookmarkStart w:id="1704" w:name="_Toc3827"/>
      <w:bookmarkStart w:id="1705" w:name="_Toc18256"/>
      <w:bookmarkStart w:id="1706" w:name="_Toc6454"/>
      <w:bookmarkStart w:id="1707" w:name="_Toc20787"/>
      <w:bookmarkStart w:id="1708" w:name="_Toc8294"/>
      <w:bookmarkStart w:id="1709" w:name="_Toc196229597"/>
      <w:bookmarkStart w:id="1710" w:name="_Toc27882"/>
      <w:bookmarkStart w:id="1711" w:name="_Toc20177"/>
      <w:bookmarkStart w:id="1712" w:name="_Toc9087"/>
      <w:bookmarkStart w:id="1713" w:name="_Toc5098"/>
      <w:bookmarkStart w:id="1714" w:name="_Toc21243"/>
      <w:r>
        <w:rPr>
          <w:rFonts w:hint="eastAsia"/>
          <w:lang w:val="en-US" w:eastAsia="zh-CN"/>
        </w:rPr>
        <w:t>5.22</w:t>
      </w:r>
      <w:r>
        <w:rPr>
          <w:lang w:val="en-US" w:eastAsia="zh-CN"/>
        </w:rPr>
        <w:t>.2</w:t>
      </w:r>
      <w:r>
        <w:rPr>
          <w:lang w:eastAsia="zh-CN"/>
        </w:rPr>
        <w:t>.</w:t>
      </w:r>
      <w:r>
        <w:rPr>
          <w:lang w:val="en-US" w:eastAsia="zh-CN"/>
        </w:rPr>
        <w:t>2</w:t>
      </w:r>
      <w:r>
        <w:rPr>
          <w:rFonts w:hint="eastAsia"/>
          <w:lang w:val="en-US" w:eastAsia="zh-CN"/>
        </w:rPr>
        <w:tab/>
      </w:r>
      <w:r>
        <w:rPr>
          <w:lang w:eastAsia="zh-CN"/>
        </w:rPr>
        <w:t>UE co-existence studies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pPr>
        <w:keepNext/>
        <w:keepLines/>
        <w:pageBreakBefore w:val="0"/>
        <w:kinsoku/>
        <w:wordWrap/>
        <w:topLinePunct w:val="0"/>
        <w:bidi w:val="0"/>
        <w:rPr>
          <w:rFonts w:eastAsia="宋体"/>
          <w:i/>
          <w:lang w:val="en-US" w:eastAsia="zh-CN"/>
        </w:rPr>
      </w:pPr>
      <w:r>
        <w:rPr>
          <w:rFonts w:eastAsia="宋体"/>
          <w:lang w:val="en-US" w:eastAsia="zh-CN"/>
        </w:rPr>
        <w:t>Due to both band n41 and n79 are TDD bands, so there are no need to check the TB IMDs caused by UL CA_n41A-n79C since the Tx and Rx for either n41 or n79 will not be operation at the same time.</w:t>
      </w:r>
    </w:p>
    <w:p>
      <w:pPr>
        <w:pStyle w:val="6"/>
        <w:keepNext/>
        <w:keepLines/>
        <w:pageBreakBefore w:val="0"/>
        <w:kinsoku/>
        <w:wordWrap/>
        <w:topLinePunct w:val="0"/>
        <w:bidi w:val="0"/>
        <w:rPr>
          <w:lang w:val="en-US" w:eastAsia="zh-CN"/>
        </w:rPr>
      </w:pPr>
      <w:bookmarkStart w:id="1715" w:name="_Toc196229598"/>
      <w:bookmarkStart w:id="1716" w:name="_Toc21075"/>
      <w:bookmarkStart w:id="1717" w:name="_Toc12111"/>
      <w:bookmarkStart w:id="1718" w:name="_Toc3691"/>
      <w:bookmarkStart w:id="1719" w:name="_Toc11896"/>
      <w:bookmarkStart w:id="1720" w:name="_Toc24918"/>
      <w:bookmarkStart w:id="1721" w:name="_Toc17537"/>
      <w:bookmarkStart w:id="1722" w:name="_Toc4525"/>
      <w:bookmarkStart w:id="1723" w:name="_Toc21099"/>
      <w:bookmarkStart w:id="1724" w:name="_Toc16968"/>
      <w:bookmarkStart w:id="1725" w:name="_Toc15023"/>
      <w:bookmarkStart w:id="1726" w:name="_Toc26734"/>
      <w:bookmarkStart w:id="1727" w:name="_Toc11781"/>
      <w:r>
        <w:rPr>
          <w:rFonts w:hint="eastAsia"/>
          <w:lang w:val="en-US" w:eastAsia="zh-CN"/>
        </w:rPr>
        <w:t>5.22.2</w:t>
      </w:r>
      <w:r>
        <w:rPr>
          <w:rFonts w:hint="eastAsia"/>
          <w:lang w:eastAsia="zh-CN"/>
        </w:rPr>
        <w:t>.</w:t>
      </w:r>
      <w:r>
        <w:rPr>
          <w:rFonts w:hint="eastAsia"/>
          <w:lang w:val="en-US" w:eastAsia="zh-CN"/>
        </w:rPr>
        <w:t>3</w:t>
      </w:r>
      <w:r>
        <w:rPr>
          <w:rFonts w:hint="eastAsia"/>
          <w:lang w:val="en-US" w:eastAsia="zh-CN"/>
        </w:rPr>
        <w:tab/>
      </w:r>
      <w:r>
        <w:rPr>
          <w:rFonts w:hint="eastAsia"/>
          <w:lang w:val="en-US" w:eastAsia="zh-CN"/>
        </w:rPr>
        <w:t>REFSENS requirements</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pPr>
        <w:keepNext/>
        <w:keepLines/>
        <w:pageBreakBefore w:val="0"/>
        <w:kinsoku/>
        <w:wordWrap/>
        <w:topLinePunct w:val="0"/>
        <w:bidi w:val="0"/>
        <w:spacing w:after="120"/>
        <w:rPr>
          <w:rFonts w:eastAsia="宋体"/>
          <w:kern w:val="2"/>
          <w:lang w:val="en-US" w:eastAsia="zh-CN"/>
        </w:rPr>
      </w:pPr>
      <w:r>
        <w:t xml:space="preserve">Based on the co-existence </w:t>
      </w:r>
      <w:r>
        <w:rPr>
          <w:rFonts w:eastAsia="宋体"/>
          <w:lang w:val="en-US" w:eastAsia="zh-CN"/>
        </w:rPr>
        <w:t>, there is no need to define the additional REFSEN exception requirements.</w:t>
      </w:r>
    </w:p>
    <w:p>
      <w:pPr>
        <w:pStyle w:val="4"/>
        <w:keepNext/>
        <w:keepLines/>
        <w:pageBreakBefore w:val="0"/>
        <w:kinsoku/>
        <w:wordWrap/>
        <w:topLinePunct w:val="0"/>
        <w:bidi w:val="0"/>
        <w:rPr>
          <w:lang w:eastAsia="en-GB"/>
        </w:rPr>
      </w:pPr>
      <w:bookmarkStart w:id="1728" w:name="_Toc19910"/>
      <w:bookmarkStart w:id="1729" w:name="_Toc18761"/>
      <w:bookmarkStart w:id="1730" w:name="_Toc196229599"/>
      <w:bookmarkStart w:id="1731" w:name="_Toc11522"/>
      <w:bookmarkStart w:id="1732" w:name="_Toc22630"/>
      <w:r>
        <w:rPr>
          <w:rFonts w:hint="eastAsia"/>
          <w:lang w:eastAsia="zh-CN"/>
        </w:rPr>
        <w:t>5.23</w:t>
      </w:r>
      <w:r>
        <w:rPr>
          <w:rFonts w:hint="eastAsia"/>
          <w:lang w:eastAsia="en-GB"/>
        </w:rPr>
        <w:tab/>
      </w:r>
      <w:r>
        <w:rPr>
          <w:rFonts w:hint="eastAsia"/>
          <w:lang w:eastAsia="en-GB"/>
        </w:rPr>
        <w:t>CA_n2-n77</w:t>
      </w:r>
      <w:bookmarkEnd w:id="1728"/>
      <w:bookmarkEnd w:id="1729"/>
      <w:bookmarkEnd w:id="1730"/>
      <w:bookmarkEnd w:id="1731"/>
      <w:bookmarkEnd w:id="1732"/>
    </w:p>
    <w:p>
      <w:pPr>
        <w:pStyle w:val="5"/>
        <w:keepNext/>
        <w:keepLines/>
        <w:pageBreakBefore w:val="0"/>
        <w:kinsoku/>
        <w:wordWrap/>
        <w:topLinePunct w:val="0"/>
        <w:bidi w:val="0"/>
        <w:rPr>
          <w:lang w:val="en-US" w:eastAsia="zh-CN"/>
        </w:rPr>
      </w:pPr>
      <w:bookmarkStart w:id="1733" w:name="_Toc22632"/>
      <w:bookmarkStart w:id="1734" w:name="_Toc23085"/>
      <w:bookmarkStart w:id="1735" w:name="_Toc196229600"/>
      <w:bookmarkStart w:id="1736" w:name="_Toc28602"/>
      <w:r>
        <w:rPr>
          <w:rFonts w:hint="eastAsia" w:eastAsia="宋体"/>
          <w:lang w:eastAsia="zh-CN"/>
        </w:rPr>
        <w:t>5.23</w:t>
      </w:r>
      <w:r>
        <w:rPr>
          <w:lang w:eastAsia="en-GB"/>
        </w:rPr>
        <w:t>.1</w:t>
      </w:r>
      <w:r>
        <w:rPr>
          <w:lang w:eastAsia="en-GB"/>
        </w:rPr>
        <w:tab/>
      </w:r>
      <w:r>
        <w:rPr>
          <w:lang w:val="en-US" w:eastAsia="zh-CN"/>
        </w:rPr>
        <w:t>Common for 1 band UL and 2 bands UL CA</w:t>
      </w:r>
      <w:bookmarkEnd w:id="1733"/>
      <w:bookmarkEnd w:id="1734"/>
      <w:bookmarkEnd w:id="1735"/>
      <w:bookmarkEnd w:id="1736"/>
    </w:p>
    <w:p>
      <w:pPr>
        <w:pStyle w:val="6"/>
        <w:keepNext/>
        <w:keepLines/>
        <w:pageBreakBefore w:val="0"/>
        <w:kinsoku/>
        <w:wordWrap/>
        <w:topLinePunct w:val="0"/>
        <w:bidi w:val="0"/>
        <w:rPr>
          <w:lang w:eastAsia="en-GB"/>
        </w:rPr>
      </w:pPr>
      <w:bookmarkStart w:id="1737" w:name="_Toc196229601"/>
      <w:bookmarkStart w:id="1738" w:name="_Toc26949"/>
      <w:bookmarkStart w:id="1739" w:name="_Toc5738"/>
      <w:bookmarkStart w:id="1740" w:name="_Toc19336"/>
      <w:r>
        <w:rPr>
          <w:rFonts w:hint="eastAsia"/>
          <w:lang w:eastAsia="zh-CN"/>
        </w:rPr>
        <w:t>5.23</w:t>
      </w:r>
      <w:r>
        <w:rPr>
          <w:lang w:eastAsia="en-GB"/>
        </w:rPr>
        <w:t>.1.1</w:t>
      </w:r>
      <w:r>
        <w:rPr>
          <w:lang w:eastAsia="en-GB"/>
        </w:rPr>
        <w:tab/>
      </w:r>
      <w:r>
        <w:rPr>
          <w:lang w:eastAsia="zh-CN"/>
        </w:rPr>
        <w:t>Operating bands for CA</w:t>
      </w:r>
      <w:bookmarkEnd w:id="1737"/>
      <w:bookmarkEnd w:id="1738"/>
      <w:bookmarkEnd w:id="1739"/>
      <w:bookmarkEnd w:id="1740"/>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5.23</w:t>
      </w:r>
      <w:r>
        <w:rPr>
          <w:lang w:eastAsia="en-GB"/>
        </w:rPr>
        <w:t xml:space="preserve">.1.1-1: </w:t>
      </w:r>
      <w:r>
        <w:rPr>
          <w:lang w:val="en-US" w:eastAsia="zh-CN"/>
        </w:rPr>
        <w:t>CA</w:t>
      </w:r>
      <w:r>
        <w:rPr>
          <w:lang w:eastAsia="zh-CN"/>
        </w:rPr>
        <w:t xml:space="preserve"> band combination of </w:t>
      </w:r>
      <w:r>
        <w:rPr>
          <w:lang w:val="en-US" w:eastAsia="zh-CN"/>
        </w:rPr>
        <w:t>band n2+n77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n2</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1850-1910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1930-1990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topLinePunct w:val="0"/>
        <w:bidi w:val="0"/>
        <w:rPr>
          <w:lang w:eastAsia="en-GB"/>
        </w:rPr>
      </w:pPr>
    </w:p>
    <w:p>
      <w:pPr>
        <w:pStyle w:val="6"/>
        <w:keepNext/>
        <w:keepLines/>
        <w:pageBreakBefore w:val="0"/>
        <w:kinsoku/>
        <w:wordWrap/>
        <w:topLinePunct w:val="0"/>
        <w:bidi w:val="0"/>
        <w:rPr>
          <w:lang w:eastAsia="zh-CN"/>
        </w:rPr>
      </w:pPr>
      <w:bookmarkStart w:id="1741" w:name="_Toc9522"/>
      <w:bookmarkStart w:id="1742" w:name="_Toc196229602"/>
      <w:bookmarkStart w:id="1743" w:name="_Toc26122"/>
      <w:bookmarkStart w:id="1744" w:name="_Toc25394"/>
      <w:r>
        <w:rPr>
          <w:rFonts w:hint="eastAsia"/>
          <w:lang w:eastAsia="zh-CN"/>
        </w:rPr>
        <w:t>5.23</w:t>
      </w:r>
      <w:r>
        <w:rPr>
          <w:lang w:eastAsia="zh-CN"/>
        </w:rPr>
        <w:t>.1.2</w:t>
      </w:r>
      <w:r>
        <w:rPr>
          <w:lang w:eastAsia="zh-CN"/>
        </w:rPr>
        <w:tab/>
      </w:r>
      <w:r>
        <w:rPr>
          <w:lang w:eastAsia="zh-CN"/>
        </w:rPr>
        <w:t>Channel bandwidths per operating band for CA</w:t>
      </w:r>
      <w:bookmarkEnd w:id="1741"/>
      <w:bookmarkEnd w:id="1742"/>
      <w:bookmarkEnd w:id="1743"/>
      <w:bookmarkEnd w:id="1744"/>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5.23</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n2+n77</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en-GB"/>
              </w:rPr>
            </w:pPr>
            <w:r>
              <w:rPr>
                <w:lang w:eastAsia="en-GB"/>
              </w:rPr>
              <w:t xml:space="preserve">CA operating/channel bandwidth </w:t>
            </w:r>
            <w:r>
              <w:rPr>
                <w:rFonts w:hint="eastAsia"/>
                <w:lang w:eastAsia="zh-CN"/>
              </w:rPr>
              <w:t>(</w:t>
            </w:r>
            <w:r>
              <w:rPr>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198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r>
              <w:rPr>
                <w:rFonts w:hint="eastAsia" w:ascii="Arial" w:hAnsi="Arial" w:cs="Arial"/>
                <w:sz w:val="18"/>
                <w:szCs w:val="18"/>
                <w:vertAlign w:val="superscript"/>
                <w:lang w:val="en-US" w:eastAsia="zh-CN"/>
              </w:rPr>
              <w:t>8, 9</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vertAlign w:val="superscript"/>
                <w:lang w:val="en-US" w:eastAsia="zh-CN"/>
              </w:rPr>
            </w:pPr>
            <w:r>
              <w:rPr>
                <w:rFonts w:ascii="Arial" w:hAnsi="Arial" w:cs="Arial"/>
                <w:sz w:val="18"/>
                <w:szCs w:val="18"/>
                <w:lang w:val="en-US" w:eastAsia="zh-CN"/>
              </w:rPr>
              <w:t>CA_n2A-n77A</w:t>
            </w:r>
            <w:r>
              <w:rPr>
                <w:rFonts w:hint="eastAsia" w:ascii="Arial" w:hAnsi="Arial" w:cs="Arial"/>
                <w:sz w:val="18"/>
                <w:szCs w:val="18"/>
                <w:vertAlign w:val="superscript"/>
                <w:lang w:val="en-US" w:eastAsia="zh-CN"/>
              </w:rPr>
              <w:t>8</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 channel bandwidths in Table 5.3.5-1</w:t>
            </w:r>
          </w:p>
        </w:tc>
        <w:tc>
          <w:tcPr>
            <w:tcW w:w="136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CA_n77C_BCS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CA_n2(2A)-n77C</w:t>
            </w:r>
          </w:p>
        </w:tc>
        <w:tc>
          <w:tcPr>
            <w:tcW w:w="198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vertAlign w:val="superscript"/>
                <w:lang w:val="en-US" w:eastAsia="zh-CN"/>
              </w:rPr>
            </w:pPr>
            <w:r>
              <w:rPr>
                <w:rFonts w:ascii="Arial" w:hAnsi="Arial" w:cs="Arial"/>
                <w:sz w:val="18"/>
                <w:szCs w:val="18"/>
                <w:lang w:val="en-US" w:eastAsia="zh-CN"/>
              </w:rPr>
              <w:t>n77</w:t>
            </w:r>
            <w:r>
              <w:rPr>
                <w:rFonts w:hint="eastAsia" w:ascii="Arial" w:hAnsi="Arial" w:cs="Arial"/>
                <w:sz w:val="18"/>
                <w:szCs w:val="18"/>
                <w:vertAlign w:val="superscript"/>
                <w:lang w:val="en-US" w:eastAsia="zh-CN"/>
              </w:rPr>
              <w:t>8, 9</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CA_n2(2A)_BCS 4 and 5</w:t>
            </w:r>
          </w:p>
        </w:tc>
        <w:tc>
          <w:tcPr>
            <w:tcW w:w="136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CA_n77C_BCS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r>
    </w:tbl>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ind w:left="1417" w:hanging="1417"/>
        <w:textAlignment w:val="baseline"/>
        <w:rPr>
          <w:rFonts w:eastAsia="等线"/>
          <w:lang w:eastAsia="zh-TW"/>
        </w:rPr>
      </w:pPr>
      <w:r>
        <w:rPr>
          <w:rFonts w:hint="eastAsia" w:eastAsia="等线"/>
          <w:lang w:eastAsia="zh-TW"/>
        </w:rPr>
        <w:t>Note that the single uplink carrier and UL configuration with note 8 or 9 are already supported in the specification.</w:t>
      </w:r>
    </w:p>
    <w:p>
      <w:pPr>
        <w:pStyle w:val="6"/>
        <w:keepNext/>
        <w:keepLines/>
        <w:pageBreakBefore w:val="0"/>
        <w:kinsoku/>
        <w:wordWrap/>
        <w:topLinePunct w:val="0"/>
        <w:bidi w:val="0"/>
        <w:rPr>
          <w:lang w:val="en-US" w:eastAsia="zh-CN"/>
        </w:rPr>
      </w:pPr>
      <w:bookmarkStart w:id="1745" w:name="_Toc196229603"/>
      <w:bookmarkStart w:id="1746" w:name="_Toc27209"/>
      <w:bookmarkStart w:id="1747" w:name="_Toc12303"/>
      <w:bookmarkStart w:id="1748" w:name="_Toc10664"/>
      <w:r>
        <w:rPr>
          <w:rFonts w:hint="eastAsia"/>
          <w:lang w:eastAsia="zh-CN"/>
        </w:rPr>
        <w:t>5.23</w:t>
      </w:r>
      <w:r>
        <w:rPr>
          <w:lang w:eastAsia="zh-CN"/>
        </w:rPr>
        <w:t>.1.3</w:t>
      </w:r>
      <w:r>
        <w:rPr>
          <w:lang w:eastAsia="zh-CN"/>
        </w:rPr>
        <w:tab/>
      </w:r>
      <w:r>
        <w:rPr>
          <w:lang w:eastAsia="zh-CN"/>
        </w:rPr>
        <w:t>UE co-existence studies</w:t>
      </w:r>
      <w:r>
        <w:rPr>
          <w:rFonts w:hint="eastAsia"/>
          <w:lang w:val="en-US" w:eastAsia="zh-CN"/>
        </w:rPr>
        <w:t xml:space="preserve"> for 1 band UL</w:t>
      </w:r>
      <w:bookmarkEnd w:id="1745"/>
      <w:bookmarkEnd w:id="1746"/>
      <w:bookmarkEnd w:id="1747"/>
      <w:bookmarkEnd w:id="1748"/>
    </w:p>
    <w:p>
      <w:pPr>
        <w:keepNext/>
        <w:keepLines/>
        <w:pageBreakBefore w:val="0"/>
        <w:kinsoku/>
        <w:wordWrap/>
        <w:overflowPunct w:val="0"/>
        <w:topLinePunct w:val="0"/>
        <w:autoSpaceDE w:val="0"/>
        <w:autoSpaceDN w:val="0"/>
        <w:bidi w:val="0"/>
        <w:adjustRightInd w:val="0"/>
        <w:spacing w:after="120"/>
        <w:jc w:val="center"/>
        <w:textAlignment w:val="baseline"/>
        <w:rPr>
          <w:lang w:eastAsia="zh-CN"/>
        </w:rPr>
      </w:pPr>
      <w:r>
        <w:rPr>
          <w:lang w:eastAsia="zh-CN"/>
        </w:rPr>
        <w:t xml:space="preserve">Table </w:t>
      </w:r>
      <w:r>
        <w:rPr>
          <w:rFonts w:hint="eastAsia"/>
          <w:lang w:val="en-US" w:eastAsia="zh-CN"/>
        </w:rPr>
        <w:t>5.23</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5.23</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UL/DL </w:t>
            </w:r>
            <w:r>
              <w:rPr>
                <w:rFonts w:ascii="Arial" w:hAnsi="Arial" w:cs="Arial"/>
                <w:b/>
                <w:bCs/>
                <w:sz w:val="18"/>
                <w:szCs w:val="18"/>
                <w:lang w:eastAsia="en-GB"/>
              </w:rPr>
              <w:br w:type="textWrapping"/>
            </w:r>
            <w:r>
              <w:rPr>
                <w:rFonts w:ascii="Arial" w:hAnsi="Arial" w:cs="Arial"/>
                <w:b/>
                <w:bCs/>
                <w:sz w:val="18"/>
                <w:szCs w:val="18"/>
                <w:lang w:eastAsia="en-GB"/>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UL1</w:t>
            </w:r>
            <w:r>
              <w:rPr>
                <w:rFonts w:ascii="Arial" w:hAnsi="Arial" w:cs="Arial"/>
                <w:b/>
                <w:bCs/>
                <w:sz w:val="18"/>
                <w:szCs w:val="18"/>
                <w:vertAlign w:val="superscript"/>
                <w:lang w:eastAsia="en-GB"/>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UL3</w:t>
            </w:r>
            <w:r>
              <w:rPr>
                <w:rFonts w:ascii="Arial" w:hAnsi="Arial" w:cs="Arial"/>
                <w:b/>
                <w:bCs/>
                <w:sz w:val="18"/>
                <w:szCs w:val="18"/>
                <w:vertAlign w:val="superscript"/>
                <w:lang w:eastAsia="en-GB"/>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3700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5550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9250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3820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5730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7640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9550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DL2</w:t>
            </w:r>
            <w:r>
              <w:rPr>
                <w:rFonts w:ascii="Arial" w:hAnsi="Arial" w:cs="Arial"/>
                <w:b/>
                <w:bCs/>
                <w:sz w:val="18"/>
                <w:szCs w:val="18"/>
                <w:vertAlign w:val="superscript"/>
                <w:lang w:eastAsia="en-GB"/>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DL3</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DL5</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There is an issue found at UL2/DL1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UL/DL </w:t>
            </w:r>
            <w:r>
              <w:rPr>
                <w:rFonts w:ascii="Arial" w:hAnsi="Arial" w:cs="Arial"/>
                <w:b/>
                <w:bCs/>
                <w:sz w:val="18"/>
                <w:szCs w:val="18"/>
                <w:lang w:eastAsia="en-GB"/>
              </w:rPr>
              <w:br w:type="textWrapping"/>
            </w:r>
            <w:r>
              <w:rPr>
                <w:rFonts w:ascii="Arial" w:hAnsi="Arial" w:cs="Arial"/>
                <w:b/>
                <w:bCs/>
                <w:sz w:val="18"/>
                <w:szCs w:val="18"/>
                <w:lang w:eastAsia="en-GB"/>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UL1</w:t>
            </w:r>
            <w:r>
              <w:rPr>
                <w:rFonts w:ascii="Arial" w:hAnsi="Arial" w:cs="Arial"/>
                <w:b/>
                <w:bCs/>
                <w:sz w:val="18"/>
                <w:szCs w:val="18"/>
                <w:vertAlign w:val="superscript"/>
                <w:lang w:eastAsia="en-GB"/>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UL3</w:t>
            </w:r>
            <w:r>
              <w:rPr>
                <w:rFonts w:ascii="Arial" w:hAnsi="Arial" w:cs="Arial"/>
                <w:b/>
                <w:bCs/>
                <w:sz w:val="18"/>
                <w:szCs w:val="18"/>
                <w:vertAlign w:val="superscript"/>
                <w:lang w:eastAsia="en-GB"/>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n2</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DL2</w:t>
            </w:r>
            <w:r>
              <w:rPr>
                <w:rFonts w:ascii="Arial" w:hAnsi="Arial" w:cs="Arial"/>
                <w:b/>
                <w:bCs/>
                <w:sz w:val="18"/>
                <w:szCs w:val="18"/>
                <w:vertAlign w:val="superscript"/>
                <w:lang w:eastAsia="en-GB"/>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3860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3980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DL3</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5790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5970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7720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7960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DL5</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9650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There is an issue found at UL1/DL2</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noWrap/>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ULx/DLy cell is marked “D” for direct hit.</w:t>
            </w:r>
            <w:r>
              <w:rPr>
                <w:lang w:val="zh-CN" w:eastAsia="zh-CN"/>
              </w:rPr>
              <w:br w:type="textWrapping"/>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i/>
                <w:iCs/>
                <w:lang w:eastAsia="en-GB"/>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5.23</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CA_n2-n77.</w:t>
      </w:r>
    </w:p>
    <w:p>
      <w:pPr>
        <w:pStyle w:val="114"/>
        <w:keepNext/>
        <w:keepLines/>
        <w:pageBreakBefore w:val="0"/>
        <w:kinsoku/>
        <w:wordWrap/>
        <w:topLinePunct w:val="0"/>
        <w:bidi w:val="0"/>
        <w:rPr>
          <w:lang w:val="en-US" w:eastAsia="zh-CN"/>
        </w:rPr>
      </w:pPr>
      <w:r>
        <w:rPr>
          <w:rFonts w:hint="eastAsia"/>
          <w:lang w:val="en-US" w:eastAsia="zh-CN"/>
        </w:rPr>
        <w:t>Table 5.23.1.3-2: Cross-band isolation analysis</w:t>
      </w:r>
    </w:p>
    <w:tbl>
      <w:tblPr>
        <w:tblStyle w:val="89"/>
        <w:tblW w:w="4999" w:type="pct"/>
        <w:tblInd w:w="0" w:type="dxa"/>
        <w:tblLayout w:type="autofit"/>
        <w:tblCellMar>
          <w:top w:w="0" w:type="dxa"/>
          <w:left w:w="108" w:type="dxa"/>
          <w:bottom w:w="0" w:type="dxa"/>
          <w:right w:w="108" w:type="dxa"/>
        </w:tblCellMar>
      </w:tblPr>
      <w:tblGrid>
        <w:gridCol w:w="1543"/>
        <w:gridCol w:w="1644"/>
        <w:gridCol w:w="2336"/>
        <w:gridCol w:w="1646"/>
        <w:gridCol w:w="2686"/>
      </w:tblGrid>
      <w:tr>
        <w:tblPrEx>
          <w:tblCellMar>
            <w:top w:w="0" w:type="dxa"/>
            <w:left w:w="108" w:type="dxa"/>
            <w:bottom w:w="0" w:type="dxa"/>
            <w:right w:w="108" w:type="dxa"/>
          </w:tblCellMar>
        </w:tblPrEx>
        <w:trPr>
          <w:trHeight w:val="240" w:hRule="atLeast"/>
        </w:trPr>
        <w:tc>
          <w:tcPr>
            <w:tcW w:w="78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Bands</w:t>
            </w:r>
          </w:p>
        </w:tc>
        <w:tc>
          <w:tcPr>
            <w:tcW w:w="2019"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w:t>
            </w:r>
          </w:p>
        </w:tc>
        <w:tc>
          <w:tcPr>
            <w:tcW w:w="2198"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n77</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Frequency limit</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fUL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fDL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r>
      <w:tr>
        <w:tblPrEx>
          <w:tblCellMar>
            <w:top w:w="0" w:type="dxa"/>
            <w:left w:w="108" w:type="dxa"/>
            <w:bottom w:w="0" w:type="dxa"/>
            <w:right w:w="108" w:type="dxa"/>
          </w:tblCellMar>
        </w:tblPrEx>
        <w:trPr>
          <w:trHeight w:val="240" w:hRule="atLeast"/>
        </w:trPr>
        <w:tc>
          <w:tcPr>
            <w:tcW w:w="78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CBW (MHz)</w:t>
            </w:r>
            <w:r>
              <w:rPr>
                <w:rFonts w:ascii="Arial" w:hAnsi="Arial" w:cs="Arial"/>
                <w:b/>
                <w:bCs/>
                <w:sz w:val="18"/>
                <w:szCs w:val="18"/>
                <w:vertAlign w:val="superscript"/>
                <w:lang w:eastAsia="en-GB"/>
              </w:rPr>
              <w:t>2</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 CBW</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Minimum CBW</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 CBW</w:t>
            </w:r>
          </w:p>
        </w:tc>
      </w:tr>
      <w:tr>
        <w:tblPrEx>
          <w:tblCellMar>
            <w:top w:w="0" w:type="dxa"/>
            <w:left w:w="108" w:type="dxa"/>
            <w:bottom w:w="0" w:type="dxa"/>
            <w:right w:w="108" w:type="dxa"/>
          </w:tblCellMar>
        </w:tblPrEx>
        <w:trPr>
          <w:trHeight w:val="240" w:hRule="atLeast"/>
        </w:trPr>
        <w:tc>
          <w:tcPr>
            <w:tcW w:w="78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ACLR1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ACLR1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1950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3200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4300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ACLR2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fxULhigh+2*maxULCBWx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fyULlow-2*maxULCBWy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fyULhigh+2*maxULCBWy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ACLR2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1770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3100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4400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ACLR3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fxULhigh+3*maxULCBWx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fyULlow-3*maxULCBWy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fyULhigh+3*maxULCBWy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ACLR3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1730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2030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3000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4500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ACLR4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fxULhigh+4*maxULCBWx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fyULlow-4*maxULCBWy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fyULhigh+4*maxULCBWy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ACLR4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1690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2070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2900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4600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ACLR5 range</w:t>
            </w:r>
            <w:r>
              <w:rPr>
                <w:rFonts w:ascii="Arial" w:hAnsi="Arial" w:cs="Arial"/>
                <w:b/>
                <w:bCs/>
                <w:sz w:val="18"/>
                <w:szCs w:val="18"/>
                <w:vertAlign w:val="superscript"/>
                <w:lang w:eastAsia="en-GB"/>
              </w:rPr>
              <w:t>1</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fxULhigh+5*maxULCBWx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fyULlow-5*maxULCBWy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fyULhigh+5*maxULCBWy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ACLR5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2110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2800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4700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2019"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No issues found</w:t>
            </w:r>
          </w:p>
        </w:tc>
        <w:tc>
          <w:tcPr>
            <w:tcW w:w="2198"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en-GB"/>
              </w:rPr>
            </w:pPr>
            <w:r>
              <w:rPr>
                <w:lang w:eastAsia="en-GB"/>
              </w:rPr>
              <w:t>NOTE 1:  Even if there is no overlap up to ACLR5, MSD beyond the ACLR5 range should be evaluated further if:</w:t>
            </w:r>
            <w:r>
              <w:rPr>
                <w:lang w:eastAsia="en-GB"/>
              </w:rPr>
              <w:br w:type="textWrapping"/>
            </w:r>
            <w:r>
              <w:rPr>
                <w:lang w:eastAsia="en-GB"/>
              </w:rPr>
              <w:t xml:space="preserve">          - The UL aggressor band and DL aggressor band are part of the same or adjacent band group as described in table A.1</w:t>
            </w:r>
            <w:r>
              <w:rPr>
                <w:lang w:eastAsia="en-GB"/>
              </w:rPr>
              <w:br w:type="textWrapping"/>
            </w:r>
            <w:r>
              <w:rPr>
                <w:lang w:eastAsia="en-GB"/>
              </w:rPr>
              <w:t xml:space="preserve">          - If the DL band is above the UL band, it’s lower frequency edge must be below the UL lowest 2nd harmonic frequency</w:t>
            </w:r>
            <w:r>
              <w:rPr>
                <w:lang w:eastAsia="en-GB"/>
              </w:rPr>
              <w:br w:type="textWrapping"/>
            </w:r>
            <w:r>
              <w:rPr>
                <w:lang w:eastAsia="en-GB"/>
              </w:rPr>
              <w:t xml:space="preserve">           -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eastAsia="en-GB"/>
              </w:rPr>
            </w:pPr>
            <w:r>
              <w:rPr>
                <w:lang w:eastAsia="en-GB"/>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5.23</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n77C</w:t>
      </w:r>
    </w:p>
    <w:p>
      <w:pPr>
        <w:pStyle w:val="114"/>
        <w:keepNext/>
        <w:keepLines/>
        <w:pageBreakBefore w:val="0"/>
        <w:kinsoku/>
        <w:wordWrap/>
        <w:topLinePunct w:val="0"/>
        <w:bidi w:val="0"/>
        <w:rPr>
          <w:rFonts w:cs="Arial"/>
          <w:lang w:val="en-US" w:eastAsia="en-GB"/>
        </w:rPr>
      </w:pPr>
      <w:r>
        <w:rPr>
          <w:lang w:val="en-US" w:eastAsia="zh-CN"/>
        </w:rPr>
        <w:t xml:space="preserve">Table </w:t>
      </w:r>
      <w:r>
        <w:rPr>
          <w:rFonts w:hint="eastAsia"/>
          <w:lang w:val="en-US" w:eastAsia="zh-CN"/>
        </w:rPr>
        <w:t>5.23.1.3-3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0" w:type="auto"/>
        <w:tblInd w:w="-173" w:type="dxa"/>
        <w:tblLayout w:type="fixed"/>
        <w:tblCellMar>
          <w:top w:w="0" w:type="dxa"/>
          <w:left w:w="108" w:type="dxa"/>
          <w:bottom w:w="0" w:type="dxa"/>
          <w:right w:w="108" w:type="dxa"/>
        </w:tblCellMar>
      </w:tblPr>
      <w:tblGrid>
        <w:gridCol w:w="1073"/>
        <w:gridCol w:w="1625"/>
        <w:gridCol w:w="1716"/>
        <w:gridCol w:w="787"/>
        <w:gridCol w:w="1597"/>
        <w:gridCol w:w="1897"/>
      </w:tblGrid>
      <w:tr>
        <w:tblPrEx>
          <w:tblCellMar>
            <w:top w:w="0" w:type="dxa"/>
            <w:left w:w="108" w:type="dxa"/>
            <w:bottom w:w="0" w:type="dxa"/>
            <w:right w:w="108" w:type="dxa"/>
          </w:tblCellMar>
        </w:tblPrEx>
        <w:trPr>
          <w:trHeight w:val="240" w:hRule="atLeast"/>
        </w:trPr>
        <w:tc>
          <w:tcPr>
            <w:tcW w:w="1073"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All in MHz</w:t>
            </w:r>
          </w:p>
        </w:tc>
        <w:tc>
          <w:tcPr>
            <w:tcW w:w="1625"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716"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BB IMD range</w:t>
            </w:r>
            <w:r>
              <w:rPr>
                <w:rFonts w:ascii="Arial" w:hAnsi="Arial" w:cs="Arial"/>
                <w:b/>
                <w:bCs/>
                <w:sz w:val="18"/>
                <w:szCs w:val="18"/>
                <w:vertAlign w:val="superscript"/>
                <w:lang w:eastAsia="en-GB"/>
              </w:rPr>
              <w:t>3</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n77 fUL</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78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 fDL</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78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89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2CCBW</w:t>
            </w:r>
            <w:r>
              <w:rPr>
                <w:rFonts w:ascii="Arial" w:hAnsi="Arial" w:cs="Arial"/>
                <w:b/>
                <w:bCs/>
                <w:sz w:val="18"/>
                <w:szCs w:val="18"/>
                <w:vertAlign w:val="superscript"/>
                <w:lang w:eastAsia="en-GB"/>
              </w:rPr>
              <w:t>1</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Minimum </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Maximum </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IMD2</w:t>
            </w:r>
            <w:r>
              <w:rPr>
                <w:rFonts w:ascii="Arial" w:hAnsi="Arial" w:cs="Arial"/>
                <w:b/>
                <w:bCs/>
                <w:sz w:val="18"/>
                <w:szCs w:val="18"/>
                <w:lang w:eastAsia="en-GB"/>
              </w:rPr>
              <w:br w:type="textWrapping"/>
            </w:r>
            <w:r>
              <w:rPr>
                <w:rFonts w:ascii="Arial" w:hAnsi="Arial" w:cs="Arial"/>
                <w:b/>
                <w:bCs/>
                <w:sz w:val="18"/>
                <w:szCs w:val="18"/>
                <w:lang w:eastAsia="en-GB"/>
              </w:rPr>
              <w:t>(1-1)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200</w:t>
            </w:r>
          </w:p>
        </w:tc>
      </w:tr>
      <w:tr>
        <w:tblPrEx>
          <w:tblCellMar>
            <w:top w:w="0" w:type="dxa"/>
            <w:left w:w="108" w:type="dxa"/>
            <w:bottom w:w="0" w:type="dxa"/>
            <w:right w:w="108" w:type="dxa"/>
          </w:tblCellMar>
        </w:tblPrEx>
        <w:trPr>
          <w:trHeight w:val="240" w:hRule="atLeast"/>
        </w:trPr>
        <w:tc>
          <w:tcPr>
            <w:tcW w:w="4414"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UL IMD range</w:t>
            </w:r>
            <w:r>
              <w:rPr>
                <w:rFonts w:ascii="Arial" w:hAnsi="Arial" w:cs="Arial"/>
                <w:b/>
                <w:bCs/>
                <w:sz w:val="18"/>
                <w:szCs w:val="18"/>
                <w:vertAlign w:val="superscript"/>
                <w:lang w:eastAsia="en-GB"/>
              </w:rPr>
              <w:t>2</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IMD4</w:t>
            </w:r>
            <w:r>
              <w:rPr>
                <w:rFonts w:ascii="Arial" w:hAnsi="Arial" w:cs="Arial"/>
                <w:b/>
                <w:bCs/>
                <w:sz w:val="18"/>
                <w:szCs w:val="18"/>
                <w:lang w:eastAsia="en-GB"/>
              </w:rPr>
              <w:br w:type="textWrapping"/>
            </w:r>
            <w:r>
              <w:rPr>
                <w:rFonts w:ascii="Arial" w:hAnsi="Arial" w:cs="Arial"/>
                <w:b/>
                <w:bCs/>
                <w:sz w:val="18"/>
                <w:szCs w:val="18"/>
                <w:lang w:eastAsia="en-GB"/>
              </w:rPr>
              <w:t>(2-2)</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2*Max2CCBW</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w:t>
            </w:r>
            <w:r>
              <w:rPr>
                <w:rFonts w:ascii="Arial" w:hAnsi="Arial" w:cs="Arial"/>
                <w:b/>
                <w:bCs/>
                <w:sz w:val="18"/>
                <w:szCs w:val="18"/>
                <w:lang w:eastAsia="en-GB"/>
              </w:rPr>
              <w:br w:type="textWrapping"/>
            </w:r>
            <w:r>
              <w:rPr>
                <w:rFonts w:ascii="Arial" w:hAnsi="Arial" w:cs="Arial"/>
                <w:b/>
                <w:bCs/>
                <w:sz w:val="18"/>
                <w:szCs w:val="18"/>
                <w:lang w:eastAsia="en-GB"/>
              </w:rPr>
              <w:t>(2-1)</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IMD6</w:t>
            </w:r>
            <w:r>
              <w:rPr>
                <w:rFonts w:ascii="Arial" w:hAnsi="Arial" w:cs="Arial"/>
                <w:b/>
                <w:bCs/>
                <w:sz w:val="18"/>
                <w:szCs w:val="18"/>
                <w:lang w:eastAsia="en-GB"/>
              </w:rPr>
              <w:br w:type="textWrapping"/>
            </w:r>
            <w:r>
              <w:rPr>
                <w:rFonts w:ascii="Arial" w:hAnsi="Arial" w:cs="Arial"/>
                <w:b/>
                <w:bCs/>
                <w:sz w:val="18"/>
                <w:szCs w:val="18"/>
                <w:lang w:eastAsia="en-GB"/>
              </w:rPr>
              <w:t>(3-3)</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3100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4400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IMD5</w:t>
            </w:r>
            <w:r>
              <w:rPr>
                <w:rFonts w:ascii="Arial" w:hAnsi="Arial" w:cs="Arial"/>
                <w:b/>
                <w:bCs/>
                <w:sz w:val="18"/>
                <w:szCs w:val="18"/>
                <w:lang w:eastAsia="en-GB"/>
              </w:rPr>
              <w:br w:type="textWrapping"/>
            </w:r>
            <w:r>
              <w:rPr>
                <w:rFonts w:ascii="Arial" w:hAnsi="Arial" w:cs="Arial"/>
                <w:b/>
                <w:bCs/>
                <w:sz w:val="18"/>
                <w:szCs w:val="18"/>
                <w:lang w:eastAsia="en-GB"/>
              </w:rPr>
              <w:t>(3-2)</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fULlow-2*Max2CCBW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fULhigh+2*Max2CCBW</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H2 IMD range</w:t>
            </w:r>
            <w:r>
              <w:rPr>
                <w:rFonts w:ascii="Arial" w:hAnsi="Arial" w:cs="Arial"/>
                <w:b/>
                <w:bCs/>
                <w:sz w:val="18"/>
                <w:szCs w:val="18"/>
                <w:vertAlign w:val="superscript"/>
                <w:lang w:eastAsia="en-GB"/>
              </w:rPr>
              <w:t>4</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2900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4600</w:t>
            </w:r>
          </w:p>
        </w:tc>
        <w:tc>
          <w:tcPr>
            <w:tcW w:w="78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IMD7</w:t>
            </w:r>
            <w:r>
              <w:rPr>
                <w:rFonts w:ascii="Arial" w:hAnsi="Arial" w:cs="Arial"/>
                <w:b/>
                <w:bCs/>
                <w:sz w:val="18"/>
                <w:szCs w:val="18"/>
                <w:lang w:eastAsia="en-GB"/>
              </w:rPr>
              <w:br w:type="textWrapping"/>
            </w:r>
            <w:r>
              <w:rPr>
                <w:rFonts w:ascii="Arial" w:hAnsi="Arial" w:cs="Arial"/>
                <w:b/>
                <w:bCs/>
                <w:sz w:val="18"/>
                <w:szCs w:val="18"/>
                <w:lang w:eastAsia="en-GB"/>
              </w:rPr>
              <w:t>(4-3)</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fULlow-3*Max2CCBW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fULhigh+3*Max2CCBW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IMD4</w:t>
            </w:r>
            <w:r>
              <w:rPr>
                <w:rFonts w:ascii="Arial" w:hAnsi="Arial" w:cs="Arial"/>
                <w:b/>
                <w:bCs/>
                <w:sz w:val="18"/>
                <w:szCs w:val="18"/>
                <w:lang w:eastAsia="en-GB"/>
              </w:rPr>
              <w:br w:type="textWrapping"/>
            </w:r>
            <w:r>
              <w:rPr>
                <w:rFonts w:ascii="Arial" w:hAnsi="Arial" w:cs="Arial"/>
                <w:b/>
                <w:bCs/>
                <w:sz w:val="18"/>
                <w:szCs w:val="18"/>
                <w:lang w:eastAsia="en-GB"/>
              </w:rPr>
              <w:t>(3-1)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2*fULlow-Max2CCBW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2*fULhigh+Max2CCBW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2700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4800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6400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8600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IMD9</w:t>
            </w:r>
            <w:r>
              <w:rPr>
                <w:rFonts w:ascii="Arial" w:hAnsi="Arial" w:cs="Arial"/>
                <w:b/>
                <w:bCs/>
                <w:sz w:val="18"/>
                <w:szCs w:val="18"/>
                <w:lang w:eastAsia="en-GB"/>
              </w:rPr>
              <w:br w:type="textWrapping"/>
            </w:r>
            <w:r>
              <w:rPr>
                <w:rFonts w:ascii="Arial" w:hAnsi="Arial" w:cs="Arial"/>
                <w:b/>
                <w:bCs/>
                <w:sz w:val="18"/>
                <w:szCs w:val="18"/>
                <w:lang w:eastAsia="en-GB"/>
              </w:rPr>
              <w:t>(5-4)</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fULlow-4*Max2CCBW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fULhigh+4*Max2CCBW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IMD6</w:t>
            </w:r>
            <w:r>
              <w:rPr>
                <w:rFonts w:ascii="Arial" w:hAnsi="Arial" w:cs="Arial"/>
                <w:b/>
                <w:bCs/>
                <w:sz w:val="18"/>
                <w:szCs w:val="18"/>
                <w:lang w:eastAsia="en-GB"/>
              </w:rPr>
              <w:br w:type="textWrapping"/>
            </w:r>
            <w:r>
              <w:rPr>
                <w:rFonts w:ascii="Arial" w:hAnsi="Arial" w:cs="Arial"/>
                <w:b/>
                <w:bCs/>
                <w:sz w:val="18"/>
                <w:szCs w:val="18"/>
                <w:lang w:eastAsia="en-GB"/>
              </w:rPr>
              <w:t>(4-2)</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2*fULlow-2*Max2CCBW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2*fULhigh+2*Max2CCBW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2500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5000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6200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8800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IMD11</w:t>
            </w:r>
            <w:r>
              <w:rPr>
                <w:rFonts w:ascii="Arial" w:hAnsi="Arial" w:cs="Arial"/>
                <w:b/>
                <w:bCs/>
                <w:sz w:val="18"/>
                <w:szCs w:val="18"/>
                <w:lang w:eastAsia="en-GB"/>
              </w:rPr>
              <w:br w:type="textWrapping"/>
            </w:r>
            <w:r>
              <w:rPr>
                <w:rFonts w:ascii="Arial" w:hAnsi="Arial" w:cs="Arial"/>
                <w:b/>
                <w:bCs/>
                <w:sz w:val="18"/>
                <w:szCs w:val="18"/>
                <w:lang w:eastAsia="en-GB"/>
              </w:rPr>
              <w:t>(6-5)</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fULlow-5*Max2CCBW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fULhigh+5*Max2CCBW</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H3 IMD range</w:t>
            </w:r>
            <w:r>
              <w:rPr>
                <w:rFonts w:ascii="Arial" w:hAnsi="Arial" w:cs="Arial"/>
                <w:b/>
                <w:bCs/>
                <w:sz w:val="18"/>
                <w:szCs w:val="18"/>
                <w:vertAlign w:val="superscript"/>
                <w:lang w:eastAsia="en-GB"/>
              </w:rPr>
              <w:t>4</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2300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5200</w:t>
            </w:r>
          </w:p>
        </w:tc>
        <w:tc>
          <w:tcPr>
            <w:tcW w:w="78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IMD13</w:t>
            </w:r>
            <w:r>
              <w:rPr>
                <w:rFonts w:ascii="Arial" w:hAnsi="Arial" w:cs="Arial"/>
                <w:b/>
                <w:bCs/>
                <w:sz w:val="18"/>
                <w:szCs w:val="18"/>
                <w:lang w:eastAsia="en-GB"/>
              </w:rPr>
              <w:br w:type="textWrapping"/>
            </w:r>
            <w:r>
              <w:rPr>
                <w:rFonts w:ascii="Arial" w:hAnsi="Arial" w:cs="Arial"/>
                <w:b/>
                <w:bCs/>
                <w:sz w:val="18"/>
                <w:szCs w:val="18"/>
                <w:lang w:eastAsia="en-GB"/>
              </w:rPr>
              <w:t>(7-6)</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fULlow-6*Max2CCBW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fULhigh+6*Max2CCBW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IMD5</w:t>
            </w:r>
            <w:r>
              <w:rPr>
                <w:rFonts w:ascii="Arial" w:hAnsi="Arial" w:cs="Arial"/>
                <w:b/>
                <w:bCs/>
                <w:sz w:val="18"/>
                <w:szCs w:val="18"/>
                <w:lang w:eastAsia="en-GB"/>
              </w:rPr>
              <w:br w:type="textWrapping"/>
            </w:r>
            <w:r>
              <w:rPr>
                <w:rFonts w:ascii="Arial" w:hAnsi="Arial" w:cs="Arial"/>
                <w:b/>
                <w:bCs/>
                <w:sz w:val="18"/>
                <w:szCs w:val="18"/>
                <w:lang w:eastAsia="en-GB"/>
              </w:rPr>
              <w:t>(4-1)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3*fULlow-Max2CCBW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3*fULhigh+Max2CCBW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5400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9700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12800</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pStyle w:val="120"/>
              <w:keepNext/>
              <w:keepLines/>
              <w:pageBreakBefore w:val="0"/>
              <w:kinsoku/>
              <w:wordWrap/>
              <w:topLinePunct w:val="0"/>
              <w:bidi w:val="0"/>
              <w:rPr>
                <w:lang w:eastAsia="en-GB"/>
              </w:rPr>
            </w:pPr>
            <w:r>
              <w:rPr>
                <w:lang w:eastAsia="en-GB"/>
              </w:rPr>
              <w:t>Analysis</w:t>
            </w:r>
          </w:p>
        </w:tc>
        <w:tc>
          <w:tcPr>
            <w:tcW w:w="7622" w:type="dxa"/>
            <w:gridSpan w:val="5"/>
            <w:tcBorders>
              <w:top w:val="single" w:color="auto" w:sz="4" w:space="0"/>
              <w:left w:val="nil"/>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en-GB"/>
              </w:rPr>
            </w:pPr>
            <w:r>
              <w:rPr>
                <w:lang w:eastAsia="en-GB"/>
              </w:rPr>
              <w:t>No issues found</w:t>
            </w:r>
          </w:p>
        </w:tc>
      </w:tr>
      <w:tr>
        <w:tblPrEx>
          <w:tblCellMar>
            <w:top w:w="0" w:type="dxa"/>
            <w:left w:w="108" w:type="dxa"/>
            <w:bottom w:w="0" w:type="dxa"/>
            <w:right w:w="108" w:type="dxa"/>
          </w:tblCellMar>
        </w:tblPrEx>
        <w:trPr>
          <w:trHeight w:val="240" w:hRule="atLeast"/>
        </w:trPr>
        <w:tc>
          <w:tcPr>
            <w:tcW w:w="8695"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en-GB"/>
              </w:rPr>
            </w:pPr>
            <w:r>
              <w:rPr>
                <w:lang w:eastAsia="en-GB"/>
              </w:rPr>
              <w:t>NOTE 1:  2CCBW is the instantaneous transmit bandwidth of the two intra-band UL CCs:</w:t>
            </w:r>
            <w:r>
              <w:rPr>
                <w:lang w:eastAsia="en-GB"/>
              </w:rPr>
              <w:br w:type="textWrapping"/>
            </w:r>
            <w:r>
              <w:rPr>
                <w:lang w:eastAsia="en-GB"/>
              </w:rPr>
              <w:t>- The minimum 2CCBW for contiguous / non-contiguous intra-band ULCA is 0 / minimum UL channel bandwidth</w:t>
            </w:r>
            <w:r>
              <w:rPr>
                <w:lang w:eastAsia="en-GB"/>
              </w:rPr>
              <w:br w:type="textWrapping"/>
            </w:r>
            <w:r>
              <w:rPr>
                <w:lang w:eastAsia="en-GB"/>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eastAsia="en-GB"/>
              </w:rPr>
            </w:pPr>
            <w:r>
              <w:rPr>
                <w:lang w:eastAsia="en-GB"/>
              </w:rPr>
              <w:t>NOTE 2: The close to UL IMD range is the most critical when the victim DL band in proximity to the UL band:</w:t>
            </w:r>
            <w:r>
              <w:rPr>
                <w:lang w:eastAsia="en-GB"/>
              </w:rPr>
              <w:br w:type="textWrapping"/>
            </w:r>
            <w:r>
              <w:rPr>
                <w:lang w:eastAsia="en-GB"/>
              </w:rPr>
              <w:t>- For contiguous/non-contiguous intra-band ULCA within a TDD band, IMD order up to 9/7 should be considered and MPR assumed</w:t>
            </w:r>
            <w:r>
              <w:rPr>
                <w:lang w:eastAsia="en-GB"/>
              </w:rPr>
              <w:br w:type="textWrapping"/>
            </w:r>
            <w:r>
              <w:rPr>
                <w:lang w:eastAsia="en-GB"/>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eastAsia="en-GB"/>
              </w:rPr>
            </w:pPr>
            <w:r>
              <w:rPr>
                <w:lang w:eastAsia="en-GB"/>
              </w:rPr>
              <w:t>NOTE 3:  The BB IMD range should only be considered if the DL band is below the UL band and for non-contiguous ULCA within a TDD band &gt;3GHz (assuming CA with 450MHz bands is not considered)</w:t>
            </w:r>
            <w:r>
              <w:rPr>
                <w:lang w:eastAsia="en-GB"/>
              </w:rPr>
              <w:br w:type="textWrapping"/>
            </w:r>
            <w:r>
              <w:rPr>
                <w:lang w:eastAsia="en-GB"/>
              </w:rPr>
              <w:t>- IMD2 is not considered assuming CA with 450MHz bands is not considered</w:t>
            </w:r>
            <w:r>
              <w:rPr>
                <w:lang w:eastAsia="en-GB"/>
              </w:rPr>
              <w:br w:type="textWrapping"/>
            </w:r>
            <w:r>
              <w:rPr>
                <w:lang w:eastAsia="en-GB"/>
              </w:rPr>
              <w:t>- IMD4 is considered for FDD or SimRx/Tx TDD bands &lt;1GHz</w:t>
            </w:r>
            <w:r>
              <w:rPr>
                <w:lang w:eastAsia="en-GB"/>
              </w:rPr>
              <w:br w:type="textWrapping"/>
            </w:r>
            <w:r>
              <w:rPr>
                <w:lang w:eastAsia="en-GB"/>
              </w:rPr>
              <w:t>- IMD6 is considered for FDD or SimRx/Tx TDD bands &lt;1.68GHz</w:t>
            </w:r>
          </w:p>
          <w:p>
            <w:pPr>
              <w:pStyle w:val="120"/>
              <w:keepNext/>
              <w:keepLines/>
              <w:pageBreakBefore w:val="0"/>
              <w:kinsoku/>
              <w:wordWrap/>
              <w:topLinePunct w:val="0"/>
              <w:bidi w:val="0"/>
              <w:rPr>
                <w:lang w:eastAsia="en-GB"/>
              </w:rPr>
            </w:pPr>
            <w:r>
              <w:rPr>
                <w:lang w:eastAsia="en-GB"/>
              </w:rPr>
              <w:t>NOTE 4:  The harmonic 2 and 3 IMD ranges should only be considered if the DL band is above the UL band</w:t>
            </w:r>
          </w:p>
        </w:tc>
      </w:tr>
    </w:tbl>
    <w:p>
      <w:pPr>
        <w:pStyle w:val="6"/>
        <w:keepNext/>
        <w:keepLines/>
        <w:pageBreakBefore w:val="0"/>
        <w:kinsoku/>
        <w:wordWrap/>
        <w:topLinePunct w:val="0"/>
        <w:bidi w:val="0"/>
        <w:rPr>
          <w:lang w:eastAsia="en-GB"/>
        </w:rPr>
      </w:pPr>
      <w:bookmarkStart w:id="1749" w:name="_Toc5505"/>
      <w:bookmarkStart w:id="1750" w:name="_Toc18497"/>
      <w:bookmarkStart w:id="1751" w:name="_Toc196229604"/>
      <w:bookmarkStart w:id="1752" w:name="_Toc16856"/>
      <w:r>
        <w:rPr>
          <w:rFonts w:hint="eastAsia"/>
          <w:lang w:eastAsia="zh-CN"/>
        </w:rPr>
        <w:t>5.23</w:t>
      </w:r>
      <w:r>
        <w:rPr>
          <w:lang w:eastAsia="en-GB"/>
        </w:rPr>
        <w:t>.1.</w:t>
      </w:r>
      <w:r>
        <w:rPr>
          <w:rFonts w:hint="eastAsia"/>
          <w:lang w:val="en-US" w:eastAsia="zh-CN"/>
        </w:rPr>
        <w:t>4</w:t>
      </w:r>
      <w:r>
        <w:rPr>
          <w:lang w:eastAsia="en-GB"/>
        </w:rPr>
        <w:tab/>
      </w:r>
      <w:r>
        <w:rPr>
          <w:lang w:val="en-US" w:eastAsia="zh-CN"/>
        </w:rPr>
        <w:t>∆TIB,c and ∆RIB,c values</w:t>
      </w:r>
      <w:bookmarkEnd w:id="1749"/>
      <w:bookmarkEnd w:id="1750"/>
      <w:bookmarkEnd w:id="1751"/>
      <w:bookmarkEnd w:id="1752"/>
    </w:p>
    <w:p>
      <w:pPr>
        <w:keepNext/>
        <w:keepLines/>
        <w:pageBreakBefore w:val="0"/>
        <w:kinsoku/>
        <w:wordWrap/>
        <w:overflowPunct w:val="0"/>
        <w:topLinePunct w:val="0"/>
        <w:autoSpaceDE w:val="0"/>
        <w:autoSpaceDN w:val="0"/>
        <w:bidi w:val="0"/>
        <w:adjustRightInd w:val="0"/>
        <w:spacing w:after="0"/>
        <w:textAlignment w:val="baseline"/>
        <w:rPr>
          <w:lang w:eastAsia="en-GB"/>
        </w:rPr>
      </w:pPr>
      <w:r>
        <w:rPr>
          <w:lang w:eastAsia="en-GB"/>
        </w:rPr>
        <w:t>For CA_n2-n77, the ∆TIB,c and ∆RIB,c values have already been specified.</w:t>
      </w:r>
    </w:p>
    <w:p>
      <w:pPr>
        <w:keepNext/>
        <w:keepLines/>
        <w:pageBreakBefore w:val="0"/>
        <w:kinsoku/>
        <w:wordWrap/>
        <w:overflowPunct w:val="0"/>
        <w:topLinePunct w:val="0"/>
        <w:autoSpaceDE w:val="0"/>
        <w:autoSpaceDN w:val="0"/>
        <w:bidi w:val="0"/>
        <w:adjustRightInd w:val="0"/>
        <w:spacing w:after="0"/>
        <w:textAlignment w:val="baseline"/>
        <w:rPr>
          <w:lang w:eastAsia="en-GB"/>
        </w:rPr>
      </w:pPr>
    </w:p>
    <w:p>
      <w:pPr>
        <w:pStyle w:val="6"/>
        <w:keepNext/>
        <w:keepLines/>
        <w:pageBreakBefore w:val="0"/>
        <w:kinsoku/>
        <w:wordWrap/>
        <w:topLinePunct w:val="0"/>
        <w:bidi w:val="0"/>
        <w:rPr>
          <w:lang w:eastAsia="en-GB"/>
        </w:rPr>
      </w:pPr>
      <w:bookmarkStart w:id="1753" w:name="_Toc4127"/>
      <w:bookmarkStart w:id="1754" w:name="_Toc29214"/>
      <w:bookmarkStart w:id="1755" w:name="_Toc196229605"/>
      <w:bookmarkStart w:id="1756" w:name="_Toc15037"/>
      <w:r>
        <w:rPr>
          <w:rFonts w:hint="eastAsia"/>
          <w:lang w:eastAsia="zh-CN"/>
        </w:rPr>
        <w:t>5.23</w:t>
      </w:r>
      <w:r>
        <w:rPr>
          <w:lang w:eastAsia="en-GB"/>
        </w:rPr>
        <w:t>.1.5</w:t>
      </w:r>
      <w:r>
        <w:rPr>
          <w:lang w:eastAsia="en-GB"/>
        </w:rPr>
        <w:tab/>
      </w:r>
      <w:r>
        <w:rPr>
          <w:lang w:eastAsia="en-GB"/>
        </w:rPr>
        <w:t>REFSENS requirements</w:t>
      </w:r>
      <w:bookmarkEnd w:id="1753"/>
      <w:bookmarkEnd w:id="1754"/>
      <w:bookmarkEnd w:id="1755"/>
      <w:bookmarkEnd w:id="1756"/>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REFSENS requirements. </w:t>
      </w:r>
    </w:p>
    <w:p>
      <w:pPr>
        <w:pStyle w:val="6"/>
        <w:keepNext/>
        <w:keepLines/>
        <w:pageBreakBefore w:val="0"/>
        <w:kinsoku/>
        <w:wordWrap/>
        <w:topLinePunct w:val="0"/>
        <w:bidi w:val="0"/>
        <w:rPr>
          <w:lang w:eastAsia="en-GB"/>
        </w:rPr>
      </w:pPr>
      <w:bookmarkStart w:id="1757" w:name="_Toc196229606"/>
      <w:bookmarkStart w:id="1758" w:name="_Toc32536"/>
      <w:bookmarkStart w:id="1759" w:name="_Toc20524"/>
      <w:bookmarkStart w:id="1760" w:name="_Toc16156"/>
      <w:r>
        <w:rPr>
          <w:rFonts w:hint="eastAsia"/>
          <w:lang w:eastAsia="zh-CN"/>
        </w:rPr>
        <w:t>5.23</w:t>
      </w:r>
      <w:r>
        <w:rPr>
          <w:lang w:eastAsia="en-GB"/>
        </w:rPr>
        <w:t>.1.6</w:t>
      </w:r>
      <w:r>
        <w:rPr>
          <w:lang w:eastAsia="en-GB"/>
        </w:rPr>
        <w:tab/>
      </w:r>
      <w:r>
        <w:rPr>
          <w:lang w:val="en-US" w:eastAsia="zh-CN"/>
        </w:rPr>
        <w:t>OOB blocking exception requirements</w:t>
      </w:r>
      <w:bookmarkEnd w:id="1757"/>
      <w:bookmarkEnd w:id="1758"/>
      <w:bookmarkEnd w:id="1759"/>
      <w:bookmarkEnd w:id="1760"/>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OOB blocking exception. </w:t>
      </w:r>
    </w:p>
    <w:p>
      <w:pPr>
        <w:keepNext/>
        <w:keepLines/>
        <w:pageBreakBefore w:val="0"/>
        <w:kinsoku/>
        <w:wordWrap/>
        <w:topLinePunct w:val="0"/>
        <w:bidi w:val="0"/>
        <w:rPr>
          <w:lang w:eastAsia="en-GB"/>
        </w:rPr>
      </w:pPr>
    </w:p>
    <w:p>
      <w:pPr>
        <w:pStyle w:val="5"/>
        <w:keepNext/>
        <w:keepLines/>
        <w:pageBreakBefore w:val="0"/>
        <w:kinsoku/>
        <w:wordWrap/>
        <w:topLinePunct w:val="0"/>
        <w:bidi w:val="0"/>
        <w:rPr>
          <w:lang w:val="en-US" w:eastAsia="zh-CN"/>
        </w:rPr>
      </w:pPr>
      <w:bookmarkStart w:id="1761" w:name="_Toc13987"/>
      <w:bookmarkStart w:id="1762" w:name="_Toc27838"/>
      <w:bookmarkStart w:id="1763" w:name="_Toc196229607"/>
      <w:bookmarkStart w:id="1764" w:name="_Toc2696"/>
      <w:r>
        <w:rPr>
          <w:rFonts w:hint="eastAsia"/>
          <w:lang w:val="en-US" w:eastAsia="zh-CN"/>
        </w:rPr>
        <w:t>5.23</w:t>
      </w:r>
      <w:r>
        <w:rPr>
          <w:lang w:val="en-US" w:eastAsia="zh-CN"/>
        </w:rPr>
        <w:t>.2</w:t>
      </w:r>
      <w:r>
        <w:rPr>
          <w:lang w:val="en-US" w:eastAsia="zh-CN"/>
        </w:rPr>
        <w:tab/>
      </w:r>
      <w:r>
        <w:rPr>
          <w:lang w:val="en-US" w:eastAsia="zh-CN"/>
        </w:rPr>
        <w:t>Specific for 2 bands UL CA</w:t>
      </w:r>
      <w:bookmarkEnd w:id="1761"/>
      <w:bookmarkEnd w:id="1762"/>
      <w:bookmarkEnd w:id="1763"/>
      <w:bookmarkEnd w:id="1764"/>
    </w:p>
    <w:p>
      <w:pPr>
        <w:pStyle w:val="6"/>
        <w:keepNext/>
        <w:keepLines/>
        <w:pageBreakBefore w:val="0"/>
        <w:kinsoku/>
        <w:wordWrap/>
        <w:topLinePunct w:val="0"/>
        <w:bidi w:val="0"/>
        <w:rPr>
          <w:lang w:eastAsia="en-GB"/>
        </w:rPr>
      </w:pPr>
      <w:bookmarkStart w:id="1765" w:name="_Toc196229608"/>
      <w:bookmarkStart w:id="1766" w:name="_Toc21957"/>
      <w:bookmarkStart w:id="1767" w:name="_Toc24528"/>
      <w:bookmarkStart w:id="1768" w:name="_Toc28061"/>
      <w:r>
        <w:rPr>
          <w:rFonts w:hint="eastAsia"/>
          <w:lang w:eastAsia="zh-CN"/>
        </w:rPr>
        <w:t>5.23</w:t>
      </w:r>
      <w:r>
        <w:rPr>
          <w:lang w:eastAsia="en-GB"/>
        </w:rPr>
        <w:t>.2.1</w:t>
      </w:r>
      <w:r>
        <w:rPr>
          <w:lang w:eastAsia="en-GB"/>
        </w:rPr>
        <w:tab/>
      </w:r>
      <w:r>
        <w:rPr>
          <w:lang w:eastAsia="zh-CN"/>
        </w:rPr>
        <w:t xml:space="preserve">Maximum output power for </w:t>
      </w:r>
      <w:r>
        <w:rPr>
          <w:lang w:val="en-US" w:eastAsia="zh-CN"/>
        </w:rPr>
        <w:t>inter-band CA</w:t>
      </w:r>
      <w:bookmarkEnd w:id="1765"/>
      <w:bookmarkEnd w:id="1766"/>
      <w:bookmarkEnd w:id="1767"/>
      <w:bookmarkEnd w:id="1768"/>
    </w:p>
    <w:p>
      <w:pPr>
        <w:pStyle w:val="114"/>
        <w:keepNext/>
        <w:keepLines/>
        <w:pageBreakBefore w:val="0"/>
        <w:kinsoku/>
        <w:wordWrap/>
        <w:topLinePunct w:val="0"/>
        <w:bidi w:val="0"/>
        <w:rPr>
          <w:lang w:val="en-US" w:eastAsia="zh-CN"/>
        </w:rPr>
      </w:pPr>
      <w:r>
        <w:rPr>
          <w:rFonts w:hint="eastAsia"/>
          <w:lang w:val="en-US" w:eastAsia="zh-CN"/>
        </w:rPr>
        <w:t>T</w:t>
      </w:r>
      <w:r>
        <w:rPr>
          <w:lang w:val="en-US" w:eastAsia="en-GB"/>
        </w:rPr>
        <w:t xml:space="preserve">able </w:t>
      </w:r>
      <w:r>
        <w:rPr>
          <w:rFonts w:hint="eastAsia"/>
          <w:lang w:val="en-US" w:eastAsia="zh-CN"/>
        </w:rPr>
        <w:t>5.23</w:t>
      </w:r>
      <w:r>
        <w:rPr>
          <w:lang w:val="en-US" w:eastAsia="zh-CN"/>
        </w:rPr>
        <w:t>.2</w:t>
      </w:r>
      <w:r>
        <w:rPr>
          <w:lang w:val="en-US" w:eastAsia="en-GB"/>
        </w:rPr>
        <w:t>.</w:t>
      </w:r>
      <w:r>
        <w:rPr>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2</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769" w:name="_Toc7500"/>
      <w:bookmarkStart w:id="1770" w:name="_Toc196229609"/>
      <w:bookmarkStart w:id="1771" w:name="_Toc30123"/>
      <w:bookmarkStart w:id="1772" w:name="_Toc18301"/>
      <w:r>
        <w:rPr>
          <w:rFonts w:hint="eastAsia"/>
          <w:lang w:eastAsia="zh-CN"/>
        </w:rPr>
        <w:t>5.23</w:t>
      </w:r>
      <w:r>
        <w:rPr>
          <w:lang w:eastAsia="en-GB"/>
        </w:rPr>
        <w:t>.2.2</w:t>
      </w:r>
      <w:r>
        <w:rPr>
          <w:lang w:eastAsia="en-GB"/>
        </w:rPr>
        <w:tab/>
      </w:r>
      <w:r>
        <w:rPr>
          <w:lang w:eastAsia="zh-CN"/>
        </w:rPr>
        <w:t>UE co-existence studies</w:t>
      </w:r>
      <w:r>
        <w:rPr>
          <w:rFonts w:hint="eastAsia"/>
          <w:lang w:val="en-US" w:eastAsia="zh-CN"/>
        </w:rPr>
        <w:t xml:space="preserve"> for 2 bands UL</w:t>
      </w:r>
      <w:bookmarkEnd w:id="1769"/>
      <w:bookmarkEnd w:id="1770"/>
      <w:bookmarkEnd w:id="1771"/>
      <w:bookmarkEnd w:id="1772"/>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5.23</w:t>
      </w:r>
      <w:r>
        <w:rPr>
          <w:rFonts w:eastAsia="宋体"/>
          <w:lang w:val="en-US" w:eastAsia="zh-CN"/>
        </w:rPr>
        <w:t>.2.2</w:t>
      </w:r>
      <w:r>
        <w:rPr>
          <w:lang w:eastAsia="en-GB"/>
        </w:rPr>
        <w:t>-1 lists B</w:t>
      </w:r>
      <w:r>
        <w:rPr>
          <w:lang w:eastAsia="ja-JP"/>
        </w:rPr>
        <w:t xml:space="preserve">and </w:t>
      </w:r>
      <w:r>
        <w:rPr>
          <w:rFonts w:eastAsia="宋体"/>
          <w:lang w:val="en-US" w:eastAsia="zh-CN"/>
        </w:rPr>
        <w:t>n2</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5.23</w:t>
      </w:r>
      <w:r>
        <w:rPr>
          <w:lang w:val="en-US" w:eastAsia="zh-CN"/>
        </w:rPr>
        <w:t>.2</w:t>
      </w:r>
      <w:r>
        <w:rPr>
          <w:lang w:val="en-US" w:eastAsia="en-GB"/>
        </w:rPr>
        <w:t>.</w:t>
      </w:r>
      <w:r>
        <w:rPr>
          <w:lang w:val="en-US" w:eastAsia="zh-CN"/>
        </w:rPr>
        <w:t>2</w:t>
      </w:r>
      <w:r>
        <w:rPr>
          <w:lang w:val="en-US" w:eastAsia="en-GB"/>
        </w:rPr>
        <w:t xml:space="preserve">-1: Band </w:t>
      </w:r>
      <w:r>
        <w:rPr>
          <w:lang w:val="en-US" w:eastAsia="zh-CN"/>
        </w:rPr>
        <w:t>n2</w:t>
      </w:r>
      <w:r>
        <w:rPr>
          <w:lang w:val="en-US" w:eastAsia="en-GB"/>
        </w:rPr>
        <w:t xml:space="preserve"> and Band </w:t>
      </w:r>
      <w:r>
        <w:rPr>
          <w:lang w:val="en-US" w:eastAsia="zh-CN"/>
        </w:rPr>
        <w:t>n77</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1390 - 2350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5150 - 6110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3</w:t>
            </w:r>
            <w:r>
              <w:rPr>
                <w:rFonts w:ascii="Arial" w:hAnsi="Arial" w:cs="Arial"/>
                <w:sz w:val="18"/>
                <w:szCs w:val="18"/>
                <w:vertAlign w:val="superscript"/>
                <w:lang w:eastAsia="en-GB"/>
              </w:rPr>
              <w:t>rd</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500 - 520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4690 - 6550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3</w:t>
            </w:r>
            <w:r>
              <w:rPr>
                <w:rFonts w:ascii="Arial" w:hAnsi="Arial" w:cs="Arial"/>
                <w:sz w:val="18"/>
                <w:szCs w:val="18"/>
                <w:vertAlign w:val="superscript"/>
                <w:lang w:eastAsia="en-GB"/>
              </w:rPr>
              <w:t>rd</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7000 - 8020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8450 - 10310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x_low</w:t>
            </w:r>
            <w:r>
              <w:rPr>
                <w:rFonts w:ascii="Arial" w:hAnsi="Arial" w:cs="Arial"/>
                <w:sz w:val="18"/>
                <w:szCs w:val="18"/>
                <w:lang w:eastAsia="en-GB"/>
              </w:rPr>
              <w:t xml:space="preserve"> –1*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x_high</w:t>
            </w:r>
            <w:r>
              <w:rPr>
                <w:rFonts w:ascii="Arial" w:hAnsi="Arial" w:cs="Arial"/>
                <w:sz w:val="18"/>
                <w:szCs w:val="18"/>
                <w:lang w:eastAsia="en-GB"/>
              </w:rPr>
              <w:t xml:space="preserve"> – 1*f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y_low</w:t>
            </w:r>
            <w:r>
              <w:rPr>
                <w:rFonts w:ascii="Arial" w:hAnsi="Arial" w:cs="Arial"/>
                <w:sz w:val="18"/>
                <w:szCs w:val="18"/>
                <w:lang w:eastAsia="en-GB"/>
              </w:rPr>
              <w:t xml:space="preserve"> – 1*f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y_high</w:t>
            </w:r>
            <w:r>
              <w:rPr>
                <w:rFonts w:ascii="Arial" w:hAnsi="Arial" w:cs="Arial"/>
                <w:sz w:val="18"/>
                <w:szCs w:val="18"/>
                <w:lang w:eastAsia="en-GB"/>
              </w:rPr>
              <w:t xml:space="preserve"> – 1*f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1350 - 2430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7990 - 10750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–2*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–2* f</w:t>
            </w:r>
            <w:r>
              <w:rPr>
                <w:rFonts w:ascii="Arial" w:hAnsi="Arial" w:cs="Arial"/>
                <w:sz w:val="18"/>
                <w:szCs w:val="18"/>
                <w:vertAlign w:val="subscript"/>
                <w:lang w:eastAsia="en-GB"/>
              </w:rPr>
              <w:t>y_low</w:t>
            </w:r>
            <w:r>
              <w:rPr>
                <w:rFonts w:ascii="Arial" w:hAnsi="Arial" w:cs="Arial"/>
                <w:sz w:val="18"/>
                <w:szCs w:val="18"/>
                <w:lang w:eastAsia="en-GB"/>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2780 - 4700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x_low</w:t>
            </w:r>
            <w:r>
              <w:rPr>
                <w:rFonts w:ascii="Arial" w:hAnsi="Arial" w:cs="Arial"/>
                <w:sz w:val="18"/>
                <w:szCs w:val="18"/>
                <w:lang w:eastAsia="en-GB"/>
              </w:rPr>
              <w:t xml:space="preserve"> +1*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x_high</w:t>
            </w:r>
            <w:r>
              <w:rPr>
                <w:rFonts w:ascii="Arial" w:hAnsi="Arial" w:cs="Arial"/>
                <w:sz w:val="18"/>
                <w:szCs w:val="18"/>
                <w:lang w:eastAsia="en-GB"/>
              </w:rPr>
              <w:t xml:space="preserve"> + 1*f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y_low</w:t>
            </w:r>
            <w:r>
              <w:rPr>
                <w:rFonts w:ascii="Arial" w:hAnsi="Arial" w:cs="Arial"/>
                <w:sz w:val="18"/>
                <w:szCs w:val="18"/>
                <w:lang w:eastAsia="en-GB"/>
              </w:rPr>
              <w:t xml:space="preserve"> + 1*f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y_high</w:t>
            </w:r>
            <w:r>
              <w:rPr>
                <w:rFonts w:ascii="Arial" w:hAnsi="Arial" w:cs="Arial"/>
                <w:sz w:val="18"/>
                <w:szCs w:val="18"/>
                <w:lang w:eastAsia="en-GB"/>
              </w:rPr>
              <w:t xml:space="preserve"> + 1*f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8850 - 9930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11750 - 14510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+2*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+2* f</w:t>
            </w:r>
            <w:r>
              <w:rPr>
                <w:rFonts w:ascii="Arial" w:hAnsi="Arial" w:cs="Arial"/>
                <w:sz w:val="18"/>
                <w:szCs w:val="18"/>
                <w:vertAlign w:val="subscript"/>
                <w:lang w:eastAsia="en-GB"/>
              </w:rPr>
              <w:t>y_high</w:t>
            </w:r>
            <w:r>
              <w:rPr>
                <w:rFonts w:ascii="Arial" w:hAnsi="Arial" w:cs="Arial"/>
                <w:sz w:val="18"/>
                <w:szCs w:val="18"/>
                <w:lang w:eastAsia="en-GB"/>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10300 - 12220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x_low</w:t>
            </w:r>
            <w:r>
              <w:rPr>
                <w:rFonts w:ascii="Arial" w:hAnsi="Arial" w:cs="Arial"/>
                <w:sz w:val="18"/>
                <w:szCs w:val="18"/>
                <w:lang w:eastAsia="en-GB"/>
              </w:rPr>
              <w:t xml:space="preserve"> – 4*f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x_high</w:t>
            </w:r>
            <w:r>
              <w:rPr>
                <w:rFonts w:ascii="Arial" w:hAnsi="Arial" w:cs="Arial"/>
                <w:sz w:val="18"/>
                <w:szCs w:val="18"/>
                <w:lang w:eastAsia="en-GB"/>
              </w:rPr>
              <w:t xml:space="preserve"> – 4*f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4*f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4*f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11290 - 14950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3200 - 4340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- 3*f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- 3*f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- 3*f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-3*f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6080 - 8900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870 - 2850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x_low</w:t>
            </w:r>
            <w:r>
              <w:rPr>
                <w:rFonts w:ascii="Arial" w:hAnsi="Arial" w:cs="Arial"/>
                <w:sz w:val="18"/>
                <w:szCs w:val="18"/>
                <w:lang w:eastAsia="en-GB"/>
              </w:rPr>
              <w:t xml:space="preserve"> + 4*f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x_high</w:t>
            </w:r>
            <w:r>
              <w:rPr>
                <w:rFonts w:ascii="Arial" w:hAnsi="Arial" w:cs="Arial"/>
                <w:sz w:val="18"/>
                <w:szCs w:val="18"/>
                <w:lang w:eastAsia="en-GB"/>
              </w:rPr>
              <w:t xml:space="preserve"> + 4*f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+ 4*f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+ 4*f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15050 - 18710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10700 - 11840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+ 3*f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+ 3*f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+ 3*f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+ 3*f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13600 - 16420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12150 - 14130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eastAsia="en-GB"/>
              </w:rPr>
            </w:pPr>
            <w:r>
              <w:rPr>
                <w:lang w:eastAsia="en-GB"/>
              </w:rPr>
              <w:t>NOTE : For each IMD item, when two bound values before taking absolute have different signs, the relevant IMD range</w:t>
            </w:r>
            <w:r>
              <w:rPr>
                <w:lang w:eastAsia="en-GB"/>
              </w:rPr>
              <w:br w:type="textWrapping"/>
            </w:r>
            <w:r>
              <w:rPr>
                <w:lang w:eastAsia="en-GB"/>
              </w:rPr>
              <w:t>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5.23</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n2</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n2</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5.23</w:t>
      </w:r>
      <w:r>
        <w:rPr>
          <w:lang w:val="en-US" w:eastAsia="zh-CN"/>
        </w:rPr>
        <w:t>.2</w:t>
      </w:r>
      <w:r>
        <w:rPr>
          <w:lang w:val="en-US" w:eastAsia="en-GB"/>
        </w:rPr>
        <w:t>.</w:t>
      </w:r>
      <w:r>
        <w:rPr>
          <w:lang w:val="en-US" w:eastAsia="zh-CN"/>
        </w:rPr>
        <w:t>2</w:t>
      </w:r>
      <w:r>
        <w:rPr>
          <w:lang w:val="en-US" w:eastAsia="en-GB"/>
        </w:rPr>
        <w:t>-</w:t>
      </w:r>
      <w:r>
        <w:rPr>
          <w:rFonts w:hint="eastAsia"/>
          <w:lang w:val="en-US" w:eastAsia="zh-CN"/>
        </w:rPr>
        <w:t>2</w:t>
      </w:r>
      <w:r>
        <w:rPr>
          <w:lang w:val="en-US" w:eastAsia="en-GB"/>
        </w:rPr>
        <w:t xml:space="preserve">: Band </w:t>
      </w:r>
      <w:r>
        <w:rPr>
          <w:lang w:val="en-US" w:eastAsia="zh-CN"/>
        </w:rPr>
        <w:t>n2</w:t>
      </w:r>
      <w:r>
        <w:rPr>
          <w:lang w:val="en-US" w:eastAsia="en-GB"/>
        </w:rPr>
        <w:t xml:space="preserve"> and Band </w:t>
      </w:r>
      <w:r>
        <w:rPr>
          <w:lang w:val="en-US" w:eastAsia="zh-CN"/>
        </w:rPr>
        <w:t>n77</w:t>
      </w:r>
      <w:r>
        <w:rPr>
          <w:rFonts w:hint="eastAsia"/>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Band / CA</w:t>
            </w:r>
            <w:r>
              <w:rPr>
                <w:rFonts w:ascii="Arial" w:hAnsi="Arial" w:cs="Arial"/>
                <w:b/>
                <w:bCs/>
                <w:sz w:val="18"/>
                <w:szCs w:val="18"/>
                <w:vertAlign w:val="superscript"/>
                <w:lang w:eastAsia="en-GB"/>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1850-1910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1930-1990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2CCBW</w:t>
            </w:r>
            <w:r>
              <w:rPr>
                <w:rFonts w:ascii="Arial" w:hAnsi="Arial" w:cs="Arial"/>
                <w:b/>
                <w:bCs/>
                <w:sz w:val="18"/>
                <w:szCs w:val="18"/>
                <w:vertAlign w:val="superscript"/>
                <w:lang w:eastAsia="en-GB"/>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1650-1850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1910-2110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rFonts w:ascii="Arial" w:hAnsi="Arial" w:cs="Arial"/>
                <w:lang w:eastAsia="en-GB"/>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en-GB"/>
              </w:rPr>
            </w:pPr>
            <w:r>
              <w:rPr>
                <w:lang w:eastAsia="en-GB"/>
              </w:rPr>
              <w:t>NOTE 1: If the two bands are not part of the same or adjacent band groups as defined in table A.1, the analysis</w:t>
            </w:r>
            <w:r>
              <w:rPr>
                <w:lang w:eastAsia="en-GB"/>
              </w:rPr>
              <w:br w:type="textWrapping"/>
            </w:r>
            <w:r>
              <w:rPr>
                <w:lang w:eastAsia="en-GB"/>
              </w:rPr>
              <w:t>can be ignored.</w:t>
            </w:r>
          </w:p>
          <w:p>
            <w:pPr>
              <w:pStyle w:val="120"/>
              <w:keepNext/>
              <w:keepLines/>
              <w:pageBreakBefore w:val="0"/>
              <w:kinsoku/>
              <w:wordWrap/>
              <w:topLinePunct w:val="0"/>
              <w:bidi w:val="0"/>
              <w:rPr>
                <w:rFonts w:cs="Arial"/>
                <w:szCs w:val="18"/>
                <w:lang w:eastAsia="en-GB"/>
              </w:rPr>
            </w:pPr>
            <w:r>
              <w:rPr>
                <w:lang w:eastAsia="en-GB"/>
              </w:rPr>
              <w:t xml:space="preserve">NOTE 2: For contiguous intra-band ULCA, the minimum and maximum separation BW are 0MHz and Min(fy_high-fy_low,  </w:t>
            </w:r>
            <w:r>
              <w:rPr>
                <w:lang w:eastAsia="en-GB"/>
              </w:rPr>
              <w:br w:type="textWrapping"/>
            </w:r>
            <w:r>
              <w:rPr>
                <w:lang w:eastAsia="en-GB"/>
              </w:rPr>
              <w:t>maximum aggregated BW) respectively.</w:t>
            </w:r>
          </w:p>
        </w:tc>
      </w:tr>
    </w:tbl>
    <w:p>
      <w:pPr>
        <w:keepNext/>
        <w:keepLines/>
        <w:pageBreakBefore w:val="0"/>
        <w:kinsoku/>
        <w:wordWrap/>
        <w:overflowPunct w:val="0"/>
        <w:topLinePunct w:val="0"/>
        <w:autoSpaceDE w:val="0"/>
        <w:autoSpaceDN w:val="0"/>
        <w:bidi w:val="0"/>
        <w:adjustRightInd w:val="0"/>
        <w:spacing w:before="120"/>
        <w:ind w:left="1417" w:hanging="1417"/>
        <w:textAlignment w:val="baseline"/>
        <w:rPr>
          <w:lang w:eastAsia="en-GB"/>
        </w:rPr>
      </w:pPr>
      <w:r>
        <w:rPr>
          <w:lang w:eastAsia="en-GB"/>
        </w:rPr>
        <w:t xml:space="preserve"> Based on</w:t>
      </w:r>
      <w:r>
        <w:rPr>
          <w:sz w:val="24"/>
          <w:lang w:eastAsia="en-GB"/>
        </w:rPr>
        <w:t xml:space="preserve"> </w:t>
      </w:r>
      <w:r>
        <w:rPr>
          <w:lang w:eastAsia="en-GB"/>
        </w:rPr>
        <w:t xml:space="preserve">Table </w:t>
      </w:r>
      <w:r>
        <w:rPr>
          <w:rFonts w:hint="eastAsia" w:eastAsia="宋体"/>
          <w:lang w:eastAsia="zh-CN"/>
        </w:rPr>
        <w:t>5.23</w:t>
      </w:r>
      <w:r>
        <w:rPr>
          <w:lang w:eastAsia="en-GB"/>
        </w:rPr>
        <w:t>.2.2-2:</w:t>
      </w:r>
      <w:r>
        <w:rPr>
          <w:rFonts w:hint="eastAsia" w:eastAsia="宋体"/>
          <w:lang w:val="en-US" w:eastAsia="zh-CN"/>
        </w:rPr>
        <w:t xml:space="preserve"> </w:t>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val="en-US" w:eastAsia="zh-CN"/>
        </w:rPr>
      </w:pPr>
      <w:bookmarkStart w:id="1773" w:name="_Toc32631"/>
      <w:bookmarkStart w:id="1774" w:name="_Toc196229610"/>
      <w:bookmarkStart w:id="1775" w:name="_Toc130"/>
      <w:bookmarkStart w:id="1776" w:name="_Toc30450"/>
      <w:r>
        <w:rPr>
          <w:rFonts w:hint="eastAsia"/>
          <w:lang w:eastAsia="zh-CN"/>
        </w:rPr>
        <w:t>5.23</w:t>
      </w:r>
      <w:r>
        <w:rPr>
          <w:lang w:eastAsia="en-GB"/>
        </w:rPr>
        <w:t>.2.3</w:t>
      </w:r>
      <w:r>
        <w:rPr>
          <w:lang w:eastAsia="en-GB"/>
        </w:rPr>
        <w:tab/>
      </w:r>
      <w:r>
        <w:rPr>
          <w:lang w:val="en-US" w:eastAsia="zh-CN"/>
        </w:rPr>
        <w:t>REFSENS requirements</w:t>
      </w:r>
      <w:bookmarkEnd w:id="1773"/>
      <w:bookmarkEnd w:id="1774"/>
      <w:bookmarkEnd w:id="1775"/>
      <w:bookmarkEnd w:id="1776"/>
    </w:p>
    <w:p>
      <w:pPr>
        <w:keepNext/>
        <w:keepLines/>
        <w:pageBreakBefore w:val="0"/>
        <w:kinsoku/>
        <w:wordWrap/>
        <w:overflowPunct w:val="0"/>
        <w:topLinePunct w:val="0"/>
        <w:autoSpaceDE w:val="0"/>
        <w:autoSpaceDN w:val="0"/>
        <w:bidi w:val="0"/>
        <w:adjustRightInd w:val="0"/>
        <w:spacing w:before="60"/>
        <w:textAlignment w:val="baseline"/>
        <w:rPr>
          <w:rFonts w:ascii="Arial" w:hAnsi="Arial" w:cs="Arial"/>
          <w:b/>
          <w:szCs w:val="28"/>
          <w:lang w:eastAsia="zh-CN"/>
        </w:rPr>
      </w:pPr>
      <w:r>
        <w:rPr>
          <w:lang w:eastAsia="en-GB"/>
        </w:rPr>
        <w:t>There is no need for new REFSENS requirements. </w:t>
      </w:r>
    </w:p>
    <w:p>
      <w:pPr>
        <w:keepNext/>
        <w:keepLines/>
        <w:pageBreakBefore w:val="0"/>
        <w:kinsoku/>
        <w:wordWrap/>
        <w:topLinePunct w:val="0"/>
        <w:bidi w:val="0"/>
      </w:pPr>
    </w:p>
    <w:p>
      <w:pPr>
        <w:pStyle w:val="4"/>
        <w:keepNext/>
        <w:keepLines/>
        <w:pageBreakBefore w:val="0"/>
        <w:kinsoku/>
        <w:wordWrap/>
        <w:topLinePunct w:val="0"/>
        <w:bidi w:val="0"/>
        <w:rPr>
          <w:lang w:eastAsia="en-GB"/>
        </w:rPr>
      </w:pPr>
      <w:bookmarkStart w:id="1777" w:name="_Toc30286"/>
      <w:bookmarkStart w:id="1778" w:name="_Toc28625"/>
      <w:bookmarkStart w:id="1779" w:name="_Toc196229611"/>
      <w:bookmarkStart w:id="1780" w:name="_Toc4062"/>
      <w:bookmarkStart w:id="1781" w:name="_Toc7688"/>
      <w:r>
        <w:rPr>
          <w:rFonts w:hint="eastAsia"/>
          <w:lang w:eastAsia="zh-CN"/>
        </w:rPr>
        <w:t>5.24</w:t>
      </w:r>
      <w:r>
        <w:rPr>
          <w:rFonts w:hint="eastAsia"/>
          <w:lang w:eastAsia="en-GB"/>
        </w:rPr>
        <w:tab/>
      </w:r>
      <w:r>
        <w:rPr>
          <w:rFonts w:hint="eastAsia"/>
          <w:lang w:eastAsia="en-GB"/>
        </w:rPr>
        <w:t>CA_n5-n77</w:t>
      </w:r>
      <w:bookmarkEnd w:id="1777"/>
      <w:bookmarkEnd w:id="1778"/>
      <w:bookmarkEnd w:id="1779"/>
      <w:bookmarkEnd w:id="1780"/>
      <w:bookmarkEnd w:id="1781"/>
    </w:p>
    <w:p>
      <w:pPr>
        <w:pStyle w:val="5"/>
        <w:keepNext/>
        <w:keepLines/>
        <w:pageBreakBefore w:val="0"/>
        <w:kinsoku/>
        <w:wordWrap/>
        <w:topLinePunct w:val="0"/>
        <w:bidi w:val="0"/>
        <w:rPr>
          <w:lang w:val="en-US" w:eastAsia="zh-CN"/>
        </w:rPr>
      </w:pPr>
      <w:bookmarkStart w:id="1782" w:name="_Toc196229612"/>
      <w:bookmarkStart w:id="1783" w:name="_Toc21312"/>
      <w:bookmarkStart w:id="1784" w:name="_Toc8969"/>
      <w:bookmarkStart w:id="1785" w:name="_Toc595"/>
      <w:r>
        <w:rPr>
          <w:rFonts w:hint="eastAsia" w:eastAsia="宋体"/>
          <w:lang w:eastAsia="zh-CN"/>
        </w:rPr>
        <w:t>5.24</w:t>
      </w:r>
      <w:r>
        <w:rPr>
          <w:lang w:eastAsia="en-GB"/>
        </w:rPr>
        <w:t>.1</w:t>
      </w:r>
      <w:r>
        <w:rPr>
          <w:lang w:eastAsia="en-GB"/>
        </w:rPr>
        <w:tab/>
      </w:r>
      <w:r>
        <w:rPr>
          <w:lang w:val="en-US" w:eastAsia="zh-CN"/>
        </w:rPr>
        <w:t>Common for 1 band UL and 2 bands UL CA</w:t>
      </w:r>
      <w:bookmarkEnd w:id="1782"/>
      <w:bookmarkEnd w:id="1783"/>
      <w:bookmarkEnd w:id="1784"/>
      <w:bookmarkEnd w:id="1785"/>
    </w:p>
    <w:p>
      <w:pPr>
        <w:pStyle w:val="6"/>
        <w:keepNext/>
        <w:keepLines/>
        <w:pageBreakBefore w:val="0"/>
        <w:kinsoku/>
        <w:wordWrap/>
        <w:topLinePunct w:val="0"/>
        <w:bidi w:val="0"/>
        <w:rPr>
          <w:lang w:eastAsia="en-GB"/>
        </w:rPr>
      </w:pPr>
      <w:bookmarkStart w:id="1786" w:name="_Toc24655"/>
      <w:bookmarkStart w:id="1787" w:name="_Toc196229613"/>
      <w:bookmarkStart w:id="1788" w:name="_Toc16200"/>
      <w:bookmarkStart w:id="1789" w:name="_Toc6902"/>
      <w:r>
        <w:rPr>
          <w:rFonts w:hint="eastAsia"/>
          <w:lang w:eastAsia="zh-CN"/>
        </w:rPr>
        <w:t>5.24</w:t>
      </w:r>
      <w:r>
        <w:rPr>
          <w:lang w:eastAsia="en-GB"/>
        </w:rPr>
        <w:t>.1.1</w:t>
      </w:r>
      <w:r>
        <w:rPr>
          <w:lang w:eastAsia="en-GB"/>
        </w:rPr>
        <w:tab/>
      </w:r>
      <w:r>
        <w:rPr>
          <w:lang w:eastAsia="zh-CN"/>
        </w:rPr>
        <w:t>Operating bands for CA</w:t>
      </w:r>
      <w:bookmarkEnd w:id="1786"/>
      <w:bookmarkEnd w:id="1787"/>
      <w:bookmarkEnd w:id="1788"/>
      <w:bookmarkEnd w:id="1789"/>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5.24</w:t>
      </w:r>
      <w:r>
        <w:rPr>
          <w:lang w:eastAsia="en-GB"/>
        </w:rPr>
        <w:t xml:space="preserve">.1.1-1: </w:t>
      </w:r>
      <w:r>
        <w:rPr>
          <w:lang w:val="en-US" w:eastAsia="zh-CN"/>
        </w:rPr>
        <w:t>CA</w:t>
      </w:r>
      <w:r>
        <w:rPr>
          <w:lang w:eastAsia="zh-CN"/>
        </w:rPr>
        <w:t xml:space="preserve"> band combination of </w:t>
      </w:r>
      <w:r>
        <w:rPr>
          <w:lang w:val="en-US" w:eastAsia="zh-CN"/>
        </w:rPr>
        <w:t>band n5+n77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n5</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824-849</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869-894</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zh-CN"/>
        </w:rPr>
      </w:pPr>
      <w:bookmarkStart w:id="1790" w:name="_Toc196229614"/>
      <w:bookmarkStart w:id="1791" w:name="_Toc28863"/>
      <w:bookmarkStart w:id="1792" w:name="_Toc16554"/>
      <w:bookmarkStart w:id="1793" w:name="_Toc18931"/>
      <w:r>
        <w:rPr>
          <w:rFonts w:hint="eastAsia"/>
          <w:lang w:eastAsia="zh-CN"/>
        </w:rPr>
        <w:t>5.24</w:t>
      </w:r>
      <w:r>
        <w:rPr>
          <w:lang w:eastAsia="zh-CN"/>
        </w:rPr>
        <w:t>.1.2</w:t>
      </w:r>
      <w:r>
        <w:rPr>
          <w:lang w:eastAsia="zh-CN"/>
        </w:rPr>
        <w:tab/>
      </w:r>
      <w:r>
        <w:rPr>
          <w:lang w:eastAsia="zh-CN"/>
        </w:rPr>
        <w:t>Channel bandwidths per operating band for CA</w:t>
      </w:r>
      <w:bookmarkEnd w:id="1790"/>
      <w:bookmarkEnd w:id="1791"/>
      <w:bookmarkEnd w:id="1792"/>
      <w:bookmarkEnd w:id="1793"/>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5.24</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n5+n77</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r>
              <w:rPr>
                <w:rFonts w:ascii="Arial" w:hAnsi="Arial" w:eastAsia="等线"/>
                <w:sz w:val="18"/>
                <w:lang w:eastAsia="en-GB"/>
              </w:rPr>
              <w:t>CA_n5A-n77C</w:t>
            </w:r>
          </w:p>
        </w:tc>
        <w:tc>
          <w:tcPr>
            <w:tcW w:w="1981"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r>
              <w:rPr>
                <w:rFonts w:ascii="Arial" w:hAnsi="Arial" w:eastAsia="等线"/>
                <w:sz w:val="18"/>
                <w:lang w:val="en-US" w:eastAsia="zh-CN"/>
              </w:rPr>
              <w:t>CA_n77C</w:t>
            </w:r>
            <w:r>
              <w:rPr>
                <w:rFonts w:ascii="Arial" w:hAnsi="Arial" w:eastAsia="等线"/>
                <w:sz w:val="18"/>
                <w:lang w:eastAsia="en-GB"/>
              </w:rPr>
              <w:t xml:space="preserve"> </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vertAlign w:val="superscript"/>
                <w:lang w:val="en-US" w:eastAsia="zh-CN"/>
              </w:rPr>
            </w:pPr>
            <w:r>
              <w:rPr>
                <w:rFonts w:ascii="Arial" w:hAnsi="Arial" w:eastAsia="等线"/>
                <w:sz w:val="18"/>
                <w:lang w:eastAsia="en-GB"/>
              </w:rPr>
              <w:t>CA_n5A-n77A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vertAlign w:val="superscript"/>
                <w:lang w:val="en-US" w:eastAsia="zh-CN"/>
              </w:rPr>
            </w:pPr>
            <w:r>
              <w:rPr>
                <w:rFonts w:ascii="Arial" w:hAnsi="Arial" w:eastAsia="等线"/>
                <w:sz w:val="18"/>
                <w:lang w:eastAsia="en-GB"/>
              </w:rPr>
              <w:t>CA_n5A-n77C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See n5 channel bandwidths in Table 5.3.5-1</w:t>
            </w:r>
          </w:p>
        </w:tc>
        <w:tc>
          <w:tcPr>
            <w:tcW w:w="1360"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CA_n77C</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eastAsia="en-GB"/>
              </w:rPr>
              <w:t>CA_n5B-n77C</w:t>
            </w:r>
          </w:p>
        </w:tc>
        <w:tc>
          <w:tcPr>
            <w:tcW w:w="1981"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zh-CN"/>
              </w:rPr>
            </w:pPr>
            <w:r>
              <w:rPr>
                <w:rFonts w:ascii="Arial" w:hAnsi="Arial" w:eastAsia="等线"/>
                <w:sz w:val="18"/>
                <w:lang w:val="en-US" w:eastAsia="zh-CN"/>
              </w:rPr>
              <w:t>CA_n5B</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zh-CN"/>
              </w:rPr>
            </w:pPr>
            <w:r>
              <w:rPr>
                <w:rFonts w:ascii="Arial" w:hAnsi="Arial" w:eastAsia="等线"/>
                <w:sz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en-GB"/>
              </w:rPr>
            </w:pPr>
            <w:r>
              <w:rPr>
                <w:rFonts w:ascii="Arial" w:hAnsi="Arial" w:eastAsia="等线"/>
                <w:sz w:val="18"/>
                <w:lang w:val="en-US" w:eastAsia="en-GB"/>
              </w:rPr>
              <w:t>CA_n5A-n77A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eastAsia="en-GB"/>
              </w:rPr>
              <w:t>CA_n5A-n77C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CA_n5B</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CA_n77C</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val="en-US" w:eastAsia="zh-CN"/>
        </w:rPr>
      </w:pPr>
      <w:bookmarkStart w:id="1794" w:name="_Toc16263"/>
      <w:bookmarkStart w:id="1795" w:name="_Toc16857"/>
      <w:bookmarkStart w:id="1796" w:name="_Toc196229615"/>
      <w:bookmarkStart w:id="1797" w:name="_Toc13821"/>
      <w:r>
        <w:rPr>
          <w:rFonts w:hint="eastAsia"/>
          <w:lang w:eastAsia="zh-CN"/>
        </w:rPr>
        <w:t>5.24</w:t>
      </w:r>
      <w:r>
        <w:rPr>
          <w:lang w:eastAsia="zh-CN"/>
        </w:rPr>
        <w:t>.1.3</w:t>
      </w:r>
      <w:r>
        <w:rPr>
          <w:lang w:eastAsia="zh-CN"/>
        </w:rPr>
        <w:tab/>
      </w:r>
      <w:r>
        <w:rPr>
          <w:lang w:eastAsia="zh-CN"/>
        </w:rPr>
        <w:t>UE co-existence studies</w:t>
      </w:r>
      <w:r>
        <w:rPr>
          <w:rFonts w:hint="eastAsia"/>
          <w:lang w:val="en-US" w:eastAsia="zh-CN"/>
        </w:rPr>
        <w:t xml:space="preserve"> for 1 band UL</w:t>
      </w:r>
      <w:bookmarkEnd w:id="1794"/>
      <w:bookmarkEnd w:id="1795"/>
      <w:bookmarkEnd w:id="1796"/>
      <w:bookmarkEnd w:id="1797"/>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 xml:space="preserve">Table </w:t>
      </w:r>
      <w:r>
        <w:rPr>
          <w:rFonts w:hint="eastAsia"/>
          <w:lang w:val="en-US" w:eastAsia="zh-CN"/>
        </w:rPr>
        <w:t>5.24</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CA_n5-n77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5.24</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n5</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2472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4120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1698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2547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4245</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i/>
                <w:iCs/>
                <w:lang w:val="zh-CN" w:eastAsia="zh-CN"/>
              </w:rPr>
              <w:t>There is an issue found at UL4/DL1, UL5/DL1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n5</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1738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2607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3476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3576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4345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i/>
                <w:iCs/>
                <w:lang w:val="zh-CN" w:eastAsia="zh-CN"/>
              </w:rPr>
              <w:t>There is an issue found at UL1/DL4</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ULx/DLy cell is marked “D” for direct hit.</w:t>
            </w:r>
            <w:r>
              <w:rPr>
                <w:lang w:val="zh-CN" w:eastAsia="zh-CN"/>
              </w:rPr>
              <w:br w:type="textWrapping"/>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5.24</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CA_n5-n77.</w:t>
      </w:r>
    </w:p>
    <w:p>
      <w:pPr>
        <w:pStyle w:val="114"/>
        <w:keepNext/>
        <w:keepLines/>
        <w:pageBreakBefore w:val="0"/>
        <w:kinsoku/>
        <w:wordWrap/>
        <w:topLinePunct w:val="0"/>
        <w:bidi w:val="0"/>
        <w:rPr>
          <w:rFonts w:eastAsia="宋体" w:cs="Arial"/>
          <w:i/>
          <w:iCs/>
          <w:kern w:val="2"/>
          <w:lang w:val="en-US" w:eastAsia="zh-CN"/>
        </w:rPr>
      </w:pPr>
      <w:r>
        <w:rPr>
          <w:rFonts w:hint="eastAsia"/>
          <w:lang w:val="en-US" w:eastAsia="zh-CN"/>
        </w:rPr>
        <w:t>Table 5.24.1.3-2: Cross-band isolation analysis</w:t>
      </w:r>
    </w:p>
    <w:tbl>
      <w:tblPr>
        <w:tblStyle w:val="89"/>
        <w:tblW w:w="4998" w:type="pct"/>
        <w:tblInd w:w="0" w:type="dxa"/>
        <w:tblLayout w:type="autofit"/>
        <w:tblCellMar>
          <w:top w:w="0" w:type="dxa"/>
          <w:left w:w="108" w:type="dxa"/>
          <w:bottom w:w="0" w:type="dxa"/>
          <w:right w:w="108" w:type="dxa"/>
        </w:tblCellMar>
      </w:tblPr>
      <w:tblGrid>
        <w:gridCol w:w="1365"/>
        <w:gridCol w:w="1908"/>
        <w:gridCol w:w="2335"/>
        <w:gridCol w:w="1908"/>
        <w:gridCol w:w="2337"/>
      </w:tblGrid>
      <w:tr>
        <w:tblPrEx>
          <w:tblCellMar>
            <w:top w:w="0" w:type="dxa"/>
            <w:left w:w="108" w:type="dxa"/>
            <w:bottom w:w="0" w:type="dxa"/>
            <w:right w:w="108" w:type="dxa"/>
          </w:tblCellMar>
        </w:tblPrEx>
        <w:trPr>
          <w:trHeight w:val="240" w:hRule="atLeast"/>
        </w:trPr>
        <w:tc>
          <w:tcPr>
            <w:tcW w:w="69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Bands</w:t>
            </w:r>
          </w:p>
        </w:tc>
        <w:tc>
          <w:tcPr>
            <w:tcW w:w="2153"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w:t>
            </w:r>
          </w:p>
        </w:tc>
        <w:tc>
          <w:tcPr>
            <w:tcW w:w="2153"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fUL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69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CBW (MHz)</w:t>
            </w:r>
            <w:r>
              <w:rPr>
                <w:rFonts w:ascii="Arial" w:hAnsi="Arial" w:cs="Arial"/>
                <w:b/>
                <w:bCs/>
                <w:sz w:val="18"/>
                <w:szCs w:val="18"/>
                <w:vertAlign w:val="superscript"/>
                <w:lang w:val="zh-CN" w:eastAsia="zh-CN"/>
              </w:rPr>
              <w:t>2</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r>
      <w:tr>
        <w:tblPrEx>
          <w:tblCellMar>
            <w:top w:w="0" w:type="dxa"/>
            <w:left w:w="108" w:type="dxa"/>
            <w:bottom w:w="0" w:type="dxa"/>
            <w:right w:w="108" w:type="dxa"/>
          </w:tblCellMar>
        </w:tblPrEx>
        <w:trPr>
          <w:trHeight w:val="240" w:hRule="atLeast"/>
        </w:trPr>
        <w:tc>
          <w:tcPr>
            <w:tcW w:w="69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799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874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fxULhigh+2*maxULCBWx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fyULlow-2*maxULCBWy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fyULhigh+2*maxULCBWy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774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fxULhigh+3*maxULCBWx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fyULlow-3*maxULCBWy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fyULhigh+3*maxULCBWy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749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924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fxULhigh+4*maxULCBWx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fyULlow-4*maxULCBWy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fyULhigh+4*maxULCBWy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724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949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range</w:t>
            </w:r>
            <w:r>
              <w:rPr>
                <w:rFonts w:ascii="Arial" w:hAnsi="Arial" w:cs="Arial"/>
                <w:b/>
                <w:bCs/>
                <w:sz w:val="18"/>
                <w:szCs w:val="18"/>
                <w:vertAlign w:val="superscript"/>
                <w:lang w:val="zh-CN" w:eastAsia="zh-CN"/>
              </w:rPr>
              <w:t>1</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fxULhigh+5*maxULCBWx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fyULlow-5*maxULCBWy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fyULhigh+5*maxULCBWy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699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2800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4700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2153"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c>
          <w:tcPr>
            <w:tcW w:w="2153"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lang w:val="zh-CN" w:eastAsia="zh-CN"/>
              </w:rPr>
              <w:t>NOTE 1:  Even if there is no overlap up to ACLR5, MSD beyond the ACLR5 range should be evaluated further if:</w:t>
            </w:r>
            <w:r>
              <w:rPr>
                <w:lang w:val="zh-CN" w:eastAsia="zh-CN"/>
              </w:rPr>
              <w:br w:type="textWrapping"/>
            </w:r>
            <w:r>
              <w:rPr>
                <w:lang w:val="zh-CN" w:eastAsia="zh-CN"/>
              </w:rPr>
              <w:t>- The UL aggressor band and DL aggressor band are part of the same or adjacent band group as described in table A.1</w:t>
            </w:r>
            <w:r>
              <w:rPr>
                <w:lang w:val="zh-CN" w:eastAsia="zh-CN"/>
              </w:rPr>
              <w:br w:type="textWrapping"/>
            </w:r>
            <w:r>
              <w:rPr>
                <w:lang w:val="zh-CN" w:eastAsia="zh-CN"/>
              </w:rPr>
              <w:t>- If the DL band is above the UL band, it’s lower frequency edge must be below the UL lowest 2nd harmonic frequency</w:t>
            </w:r>
            <w:r>
              <w:rPr>
                <w:lang w:val="zh-CN" w:eastAsia="zh-CN"/>
              </w:rPr>
              <w:br w:type="textWrapping"/>
            </w:r>
            <w:r>
              <w:rPr>
                <w:lang w:val="zh-CN" w:eastAsia="zh-CN"/>
              </w:rP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val="zh-CN" w:eastAsia="zh-CN"/>
              </w:rPr>
            </w:pPr>
            <w:r>
              <w:rPr>
                <w:lang w:val="zh-CN" w:eastAsia="zh-CN"/>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5.24</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w:t>
      </w:r>
      <w:r>
        <w:rPr>
          <w:lang w:val="en-US" w:eastAsia="zh-CN"/>
        </w:rPr>
        <w:t>n77C</w:t>
      </w:r>
      <w:r>
        <w:rPr>
          <w:rFonts w:hint="eastAsia"/>
          <w:lang w:val="en-US" w:eastAsia="zh-CN"/>
        </w:rPr>
        <w:t xml:space="preserve"> UL band with 2CC intra-band UL CA may</w:t>
      </w:r>
      <w:r>
        <w:rPr>
          <w:lang w:eastAsia="zh-CN"/>
        </w:rPr>
        <w:t xml:space="preserve"> occur for </w:t>
      </w:r>
      <w:r>
        <w:rPr>
          <w:lang w:val="en-US" w:eastAsia="zh-CN"/>
        </w:rPr>
        <w:t>n77C</w:t>
      </w:r>
    </w:p>
    <w:p>
      <w:pPr>
        <w:pStyle w:val="114"/>
        <w:keepNext/>
        <w:keepLines/>
        <w:pageBreakBefore w:val="0"/>
        <w:kinsoku/>
        <w:wordWrap/>
        <w:topLinePunct w:val="0"/>
        <w:bidi w:val="0"/>
        <w:rPr>
          <w:lang w:val="en-US" w:eastAsia="en-GB"/>
        </w:rPr>
      </w:pPr>
      <w:r>
        <w:rPr>
          <w:lang w:val="en-US" w:eastAsia="zh-CN"/>
        </w:rPr>
        <w:t xml:space="preserve">Table </w:t>
      </w:r>
      <w:r>
        <w:rPr>
          <w:rFonts w:hint="eastAsia"/>
          <w:lang w:val="en-US" w:eastAsia="zh-CN"/>
        </w:rPr>
        <w:t>5.24.1.3-3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4999" w:type="pct"/>
        <w:tblInd w:w="0" w:type="dxa"/>
        <w:tblLayout w:type="autofit"/>
        <w:tblCellMar>
          <w:top w:w="0" w:type="dxa"/>
          <w:left w:w="108" w:type="dxa"/>
          <w:bottom w:w="0" w:type="dxa"/>
          <w:right w:w="108" w:type="dxa"/>
        </w:tblCellMar>
      </w:tblPr>
      <w:tblGrid>
        <w:gridCol w:w="1033"/>
        <w:gridCol w:w="1900"/>
        <w:gridCol w:w="2009"/>
        <w:gridCol w:w="683"/>
        <w:gridCol w:w="2061"/>
        <w:gridCol w:w="2171"/>
      </w:tblGrid>
      <w:tr>
        <w:tblPrEx>
          <w:tblCellMar>
            <w:top w:w="0" w:type="dxa"/>
            <w:left w:w="108" w:type="dxa"/>
            <w:bottom w:w="0" w:type="dxa"/>
            <w:right w:w="108" w:type="dxa"/>
          </w:tblCellMar>
        </w:tblPrEx>
        <w:trPr>
          <w:trHeight w:val="240" w:hRule="atLeast"/>
        </w:trPr>
        <w:tc>
          <w:tcPr>
            <w:tcW w:w="45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All in MHz</w:t>
            </w:r>
          </w:p>
        </w:tc>
        <w:tc>
          <w:tcPr>
            <w:tcW w:w="939"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993"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BB IMD range</w:t>
            </w:r>
            <w:r>
              <w:rPr>
                <w:rFonts w:ascii="Arial" w:hAnsi="Arial" w:cs="Arial"/>
                <w:b/>
                <w:bCs/>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 fUL</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447"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 fDL</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447"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118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1</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Maximum </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IMD2</w:t>
            </w:r>
            <w:r>
              <w:rPr>
                <w:rFonts w:ascii="Arial" w:hAnsi="Arial" w:cs="Arial"/>
                <w:b/>
                <w:bCs/>
                <w:sz w:val="18"/>
                <w:szCs w:val="18"/>
                <w:lang w:val="zh-CN" w:eastAsia="zh-CN"/>
              </w:rPr>
              <w:br w:type="textWrapping"/>
            </w:r>
            <w:r>
              <w:rPr>
                <w:rFonts w:ascii="Arial" w:hAnsi="Arial" w:cs="Arial"/>
                <w:b/>
                <w:bCs/>
                <w:sz w:val="18"/>
                <w:szCs w:val="18"/>
                <w:lang w:val="zh-CN" w:eastAsia="zh-CN"/>
              </w:rPr>
              <w:t>(1-1)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r>
      <w:tr>
        <w:tblPrEx>
          <w:tblCellMar>
            <w:top w:w="0" w:type="dxa"/>
            <w:left w:w="108" w:type="dxa"/>
            <w:bottom w:w="0" w:type="dxa"/>
            <w:right w:w="108" w:type="dxa"/>
          </w:tblCellMar>
        </w:tblPrEx>
        <w:trPr>
          <w:trHeight w:val="240" w:hRule="atLeast"/>
        </w:trPr>
        <w:tc>
          <w:tcPr>
            <w:tcW w:w="2386"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UL IMD range</w:t>
            </w:r>
            <w:r>
              <w:rPr>
                <w:rFonts w:ascii="Arial" w:hAnsi="Arial" w:cs="Arial"/>
                <w:b/>
                <w:bCs/>
                <w:sz w:val="18"/>
                <w:szCs w:val="18"/>
                <w:vertAlign w:val="superscript"/>
                <w:lang w:val="zh-CN" w:eastAsia="zh-CN"/>
              </w:rPr>
              <w:t>2</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(2-2)</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2*Max2CCBW</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w:t>
            </w:r>
            <w:r>
              <w:rPr>
                <w:rFonts w:ascii="Arial" w:hAnsi="Arial" w:cs="Arial"/>
                <w:b/>
                <w:bCs/>
                <w:sz w:val="18"/>
                <w:szCs w:val="18"/>
                <w:lang w:val="zh-CN" w:eastAsia="zh-CN"/>
              </w:rPr>
              <w:br w:type="textWrapping"/>
            </w:r>
            <w:r>
              <w:rPr>
                <w:rFonts w:ascii="Arial" w:hAnsi="Arial" w:cs="Arial"/>
                <w:b/>
                <w:bCs/>
                <w:sz w:val="18"/>
                <w:szCs w:val="18"/>
                <w:lang w:val="zh-CN" w:eastAsia="zh-CN"/>
              </w:rPr>
              <w:t>(2-1)</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(3-3)</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(3-2)</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fULlow-2*Max2CCBW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fULhigh+2*Max2CCBW</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H2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c>
          <w:tcPr>
            <w:tcW w:w="447"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IMD7</w:t>
            </w:r>
            <w:r>
              <w:rPr>
                <w:rFonts w:ascii="Arial" w:hAnsi="Arial" w:cs="Arial"/>
                <w:b/>
                <w:bCs/>
                <w:sz w:val="18"/>
                <w:szCs w:val="18"/>
                <w:lang w:val="zh-CN" w:eastAsia="zh-CN"/>
              </w:rPr>
              <w:br w:type="textWrapping"/>
            </w:r>
            <w:r>
              <w:rPr>
                <w:rFonts w:ascii="Arial" w:hAnsi="Arial" w:cs="Arial"/>
                <w:b/>
                <w:bCs/>
                <w:sz w:val="18"/>
                <w:szCs w:val="18"/>
                <w:lang w:val="zh-CN" w:eastAsia="zh-CN"/>
              </w:rPr>
              <w:t>(4-3)</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fULlow-3*Max2CCBW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fULhigh+3*Max2CCBW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(3-1)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4800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6400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IMD9</w:t>
            </w:r>
            <w:r>
              <w:rPr>
                <w:rFonts w:ascii="Arial" w:hAnsi="Arial" w:cs="Arial"/>
                <w:b/>
                <w:bCs/>
                <w:sz w:val="18"/>
                <w:szCs w:val="18"/>
                <w:lang w:val="zh-CN" w:eastAsia="zh-CN"/>
              </w:rPr>
              <w:br w:type="textWrapping"/>
            </w:r>
            <w:r>
              <w:rPr>
                <w:rFonts w:ascii="Arial" w:hAnsi="Arial" w:cs="Arial"/>
                <w:b/>
                <w:bCs/>
                <w:sz w:val="18"/>
                <w:szCs w:val="18"/>
                <w:lang w:val="zh-CN" w:eastAsia="zh-CN"/>
              </w:rPr>
              <w:t>(5-4)</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fULlow-4*Max2CCBW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fULhigh+4*Max2CCBW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(4-2)</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2*fULlow-2*Max2CCBW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5000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IMD11</w:t>
            </w:r>
            <w:r>
              <w:rPr>
                <w:rFonts w:ascii="Arial" w:hAnsi="Arial" w:cs="Arial"/>
                <w:b/>
                <w:bCs/>
                <w:sz w:val="18"/>
                <w:szCs w:val="18"/>
                <w:lang w:val="zh-CN" w:eastAsia="zh-CN"/>
              </w:rPr>
              <w:br w:type="textWrapping"/>
            </w:r>
            <w:r>
              <w:rPr>
                <w:rFonts w:ascii="Arial" w:hAnsi="Arial" w:cs="Arial"/>
                <w:b/>
                <w:bCs/>
                <w:sz w:val="18"/>
                <w:szCs w:val="18"/>
                <w:lang w:val="zh-CN" w:eastAsia="zh-CN"/>
              </w:rPr>
              <w:t>(6-5)</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fULlow-5*Max2CCBW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fULhigh+5*Max2CCBW</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H3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2300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5200</w:t>
            </w:r>
          </w:p>
        </w:tc>
        <w:tc>
          <w:tcPr>
            <w:tcW w:w="447"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IMD13</w:t>
            </w:r>
            <w:r>
              <w:rPr>
                <w:rFonts w:ascii="Arial" w:hAnsi="Arial" w:cs="Arial"/>
                <w:b/>
                <w:bCs/>
                <w:sz w:val="18"/>
                <w:szCs w:val="18"/>
                <w:lang w:val="zh-CN" w:eastAsia="zh-CN"/>
              </w:rPr>
              <w:br w:type="textWrapping"/>
            </w:r>
            <w:r>
              <w:rPr>
                <w:rFonts w:ascii="Arial" w:hAnsi="Arial" w:cs="Arial"/>
                <w:b/>
                <w:bCs/>
                <w:sz w:val="18"/>
                <w:szCs w:val="18"/>
                <w:lang w:val="zh-CN" w:eastAsia="zh-CN"/>
              </w:rPr>
              <w:t>(7-6)</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fULlow-6*Max2CCBW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fULhigh+6*Max2CCBW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(4-1)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3*fULlow-Max2CCBW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5400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12800</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4546" w:type="pct"/>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w:t>
            </w:r>
            <w:r>
              <w:rPr>
                <w:rFonts w:hint="eastAsia"/>
                <w:lang w:val="en-US" w:eastAsia="zh-CN"/>
              </w:rPr>
              <w:t xml:space="preserve"> </w:t>
            </w:r>
            <w:r>
              <w:rPr>
                <w:lang w:val="zh-CN" w:eastAsia="zh-CN"/>
              </w:rPr>
              <w:t>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For contiguous/non-contiguous intra-band ULCA within a TDD band, IMD order up to 9/7 should be considered and MPR assumed</w:t>
            </w:r>
            <w:r>
              <w:rPr>
                <w:lang w:val="zh-CN" w:eastAsia="zh-CN"/>
              </w:rPr>
              <w:br w:type="textWrapping"/>
            </w: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szCs w:val="18"/>
                <w:lang w:val="zh-CN" w:eastAsia="zh-CN"/>
              </w:rPr>
            </w:pPr>
            <w:r>
              <w:rPr>
                <w:lang w:val="zh-CN" w:eastAsia="zh-CN"/>
              </w:rPr>
              <w:t>NOTE 4:  The harmonic 2 and 3 IMD ranges should only be considered if the DL band is above the UL band</w:t>
            </w:r>
          </w:p>
        </w:tc>
      </w:tr>
    </w:tbl>
    <w:p>
      <w:pPr>
        <w:pStyle w:val="6"/>
        <w:keepNext/>
        <w:keepLines/>
        <w:pageBreakBefore w:val="0"/>
        <w:kinsoku/>
        <w:wordWrap/>
        <w:topLinePunct w:val="0"/>
        <w:bidi w:val="0"/>
        <w:rPr>
          <w:lang w:eastAsia="en-GB"/>
        </w:rPr>
      </w:pPr>
      <w:bookmarkStart w:id="1798" w:name="_Toc22330"/>
      <w:bookmarkStart w:id="1799" w:name="_Toc196229616"/>
      <w:bookmarkStart w:id="1800" w:name="_Toc7699"/>
      <w:bookmarkStart w:id="1801" w:name="_Toc7118"/>
      <w:r>
        <w:rPr>
          <w:rFonts w:hint="eastAsia"/>
          <w:lang w:eastAsia="zh-CN"/>
        </w:rPr>
        <w:t>5.24</w:t>
      </w:r>
      <w:r>
        <w:rPr>
          <w:lang w:eastAsia="en-GB"/>
        </w:rPr>
        <w:t>.1.</w:t>
      </w:r>
      <w:r>
        <w:rPr>
          <w:rFonts w:hint="eastAsia"/>
          <w:lang w:val="en-US" w:eastAsia="zh-CN"/>
        </w:rPr>
        <w:t>4</w:t>
      </w:r>
      <w:r>
        <w:rPr>
          <w:lang w:eastAsia="en-GB"/>
        </w:rPr>
        <w:tab/>
      </w:r>
      <w:r>
        <w:rPr>
          <w:lang w:val="en-US" w:eastAsia="zh-CN"/>
        </w:rPr>
        <w:t>∆TIB,c and ∆RIB,c values</w:t>
      </w:r>
      <w:bookmarkEnd w:id="1798"/>
      <w:bookmarkEnd w:id="1799"/>
      <w:bookmarkEnd w:id="1800"/>
      <w:bookmarkEnd w:id="1801"/>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lang w:eastAsia="en-GB"/>
        </w:rPr>
        <w:t>For CA_n5-n77, the ∆TIB,c and ∆RIB,c values have already been specified.</w:t>
      </w:r>
    </w:p>
    <w:p>
      <w:pPr>
        <w:pStyle w:val="6"/>
        <w:keepNext/>
        <w:keepLines/>
        <w:pageBreakBefore w:val="0"/>
        <w:kinsoku/>
        <w:wordWrap/>
        <w:topLinePunct w:val="0"/>
        <w:bidi w:val="0"/>
        <w:rPr>
          <w:lang w:val="en-US" w:eastAsia="zh-CN"/>
        </w:rPr>
      </w:pPr>
      <w:bookmarkStart w:id="1802" w:name="_Toc4472"/>
      <w:bookmarkStart w:id="1803" w:name="_Toc196229617"/>
      <w:bookmarkStart w:id="1804" w:name="_Toc49"/>
      <w:bookmarkStart w:id="1805" w:name="_Toc28094"/>
      <w:r>
        <w:rPr>
          <w:rFonts w:hint="eastAsia"/>
          <w:lang w:eastAsia="zh-CN"/>
        </w:rPr>
        <w:t>5.24</w:t>
      </w:r>
      <w:r>
        <w:rPr>
          <w:lang w:eastAsia="en-GB"/>
        </w:rPr>
        <w:t>.1.5</w:t>
      </w:r>
      <w:r>
        <w:rPr>
          <w:lang w:eastAsia="en-GB"/>
        </w:rPr>
        <w:tab/>
      </w:r>
      <w:r>
        <w:rPr>
          <w:lang w:val="en-US" w:eastAsia="zh-CN"/>
        </w:rPr>
        <w:t>REFSENS requirements</w:t>
      </w:r>
      <w:bookmarkEnd w:id="1802"/>
      <w:bookmarkEnd w:id="1803"/>
      <w:bookmarkEnd w:id="1804"/>
      <w:bookmarkEnd w:id="1805"/>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REFSENS requirements. </w:t>
      </w:r>
    </w:p>
    <w:p>
      <w:pPr>
        <w:pStyle w:val="6"/>
        <w:keepNext/>
        <w:keepLines/>
        <w:pageBreakBefore w:val="0"/>
        <w:kinsoku/>
        <w:wordWrap/>
        <w:topLinePunct w:val="0"/>
        <w:bidi w:val="0"/>
        <w:rPr>
          <w:lang w:eastAsia="en-GB"/>
        </w:rPr>
      </w:pPr>
      <w:bookmarkStart w:id="1806" w:name="_Toc1347"/>
      <w:bookmarkStart w:id="1807" w:name="_Toc25610"/>
      <w:bookmarkStart w:id="1808" w:name="_Toc10801"/>
      <w:r>
        <w:rPr>
          <w:rFonts w:hint="eastAsia"/>
          <w:lang w:eastAsia="zh-CN"/>
        </w:rPr>
        <w:t>5.24</w:t>
      </w:r>
      <w:r>
        <w:rPr>
          <w:lang w:eastAsia="en-GB"/>
        </w:rPr>
        <w:t>.1.6</w:t>
      </w:r>
      <w:r>
        <w:rPr>
          <w:lang w:eastAsia="en-GB"/>
        </w:rPr>
        <w:tab/>
      </w:r>
      <w:r>
        <w:rPr>
          <w:lang w:val="en-US" w:eastAsia="zh-CN"/>
        </w:rPr>
        <w:t>OOB blocking exception requirements</w:t>
      </w:r>
      <w:bookmarkEnd w:id="1806"/>
      <w:bookmarkEnd w:id="1807"/>
      <w:bookmarkEnd w:id="1808"/>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OOB blocking exception. </w:t>
      </w:r>
    </w:p>
    <w:p>
      <w:pPr>
        <w:pStyle w:val="5"/>
        <w:keepNext/>
        <w:keepLines/>
        <w:pageBreakBefore w:val="0"/>
        <w:kinsoku/>
        <w:wordWrap/>
        <w:topLinePunct w:val="0"/>
        <w:bidi w:val="0"/>
        <w:rPr>
          <w:lang w:val="en-US" w:eastAsia="zh-CN"/>
        </w:rPr>
      </w:pPr>
      <w:bookmarkStart w:id="1809" w:name="_Toc22306"/>
      <w:bookmarkStart w:id="1810" w:name="_Toc196229618"/>
      <w:bookmarkStart w:id="1811" w:name="_Toc17851"/>
      <w:bookmarkStart w:id="1812" w:name="_Toc26816"/>
      <w:r>
        <w:rPr>
          <w:rFonts w:hint="eastAsia"/>
          <w:lang w:val="en-US" w:eastAsia="zh-CN"/>
        </w:rPr>
        <w:t>5.24</w:t>
      </w:r>
      <w:r>
        <w:rPr>
          <w:lang w:val="en-US" w:eastAsia="zh-CN"/>
        </w:rPr>
        <w:t>.2</w:t>
      </w:r>
      <w:r>
        <w:rPr>
          <w:lang w:val="en-US" w:eastAsia="zh-CN"/>
        </w:rPr>
        <w:tab/>
      </w:r>
      <w:r>
        <w:rPr>
          <w:lang w:val="en-US" w:eastAsia="zh-CN"/>
        </w:rPr>
        <w:t>Specific for 2 bands UL CA</w:t>
      </w:r>
      <w:bookmarkEnd w:id="1809"/>
      <w:bookmarkEnd w:id="1810"/>
      <w:bookmarkEnd w:id="1811"/>
      <w:bookmarkEnd w:id="1812"/>
    </w:p>
    <w:p>
      <w:pPr>
        <w:pStyle w:val="6"/>
        <w:keepNext/>
        <w:keepLines/>
        <w:pageBreakBefore w:val="0"/>
        <w:kinsoku/>
        <w:wordWrap/>
        <w:topLinePunct w:val="0"/>
        <w:bidi w:val="0"/>
        <w:rPr>
          <w:lang w:eastAsia="en-GB"/>
        </w:rPr>
      </w:pPr>
      <w:bookmarkStart w:id="1813" w:name="_Toc196229619"/>
      <w:bookmarkStart w:id="1814" w:name="_Toc12645"/>
      <w:bookmarkStart w:id="1815" w:name="_Toc24444"/>
      <w:bookmarkStart w:id="1816" w:name="_Toc29007"/>
      <w:r>
        <w:rPr>
          <w:rFonts w:hint="eastAsia" w:eastAsia="宋体"/>
          <w:lang w:eastAsia="zh-CN"/>
        </w:rPr>
        <w:t>5</w:t>
      </w:r>
      <w:r>
        <w:rPr>
          <w:rFonts w:hint="eastAsia"/>
          <w:lang w:eastAsia="zh-CN"/>
        </w:rPr>
        <w:t>.24</w:t>
      </w:r>
      <w:r>
        <w:rPr>
          <w:lang w:eastAsia="en-GB"/>
        </w:rPr>
        <w:t>.2.1</w:t>
      </w:r>
      <w:r>
        <w:rPr>
          <w:lang w:eastAsia="en-GB"/>
        </w:rPr>
        <w:tab/>
      </w:r>
      <w:r>
        <w:rPr>
          <w:lang w:eastAsia="zh-CN"/>
        </w:rPr>
        <w:t xml:space="preserve">Maximum output power for </w:t>
      </w:r>
      <w:r>
        <w:rPr>
          <w:lang w:val="en-US" w:eastAsia="zh-CN"/>
        </w:rPr>
        <w:t>inter-band CA</w:t>
      </w:r>
      <w:bookmarkEnd w:id="1813"/>
      <w:bookmarkEnd w:id="1814"/>
      <w:bookmarkEnd w:id="1815"/>
      <w:bookmarkEnd w:id="1816"/>
    </w:p>
    <w:p>
      <w:pPr>
        <w:pStyle w:val="114"/>
        <w:keepNext/>
        <w:keepLines/>
        <w:pageBreakBefore w:val="0"/>
        <w:kinsoku/>
        <w:wordWrap/>
        <w:topLinePunct w:val="0"/>
        <w:bidi w:val="0"/>
        <w:rPr>
          <w:lang w:val="en-US" w:eastAsia="zh-CN"/>
        </w:rPr>
      </w:pPr>
      <w:r>
        <w:rPr>
          <w:rFonts w:hint="eastAsia"/>
          <w:lang w:val="en-US" w:eastAsia="zh-CN"/>
        </w:rPr>
        <w:t>T</w:t>
      </w:r>
      <w:r>
        <w:rPr>
          <w:lang w:val="en-US" w:eastAsia="en-GB"/>
        </w:rPr>
        <w:t xml:space="preserve">able </w:t>
      </w:r>
      <w:r>
        <w:rPr>
          <w:rFonts w:hint="eastAsia"/>
          <w:lang w:val="en-US" w:eastAsia="zh-CN"/>
        </w:rPr>
        <w:t>5.24</w:t>
      </w:r>
      <w:r>
        <w:rPr>
          <w:lang w:val="en-US" w:eastAsia="zh-CN"/>
        </w:rPr>
        <w:t>.2</w:t>
      </w:r>
      <w:r>
        <w:rPr>
          <w:lang w:val="en-US" w:eastAsia="en-GB"/>
        </w:rPr>
        <w:t>.</w:t>
      </w:r>
      <w:r>
        <w:rPr>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5</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817" w:name="_Toc25132"/>
      <w:bookmarkStart w:id="1818" w:name="_Toc27689"/>
      <w:bookmarkStart w:id="1819" w:name="_Toc196229620"/>
      <w:bookmarkStart w:id="1820" w:name="_Toc27426"/>
      <w:r>
        <w:rPr>
          <w:rFonts w:hint="eastAsia"/>
          <w:lang w:eastAsia="zh-CN"/>
        </w:rPr>
        <w:t>5.24</w:t>
      </w:r>
      <w:r>
        <w:rPr>
          <w:lang w:eastAsia="en-GB"/>
        </w:rPr>
        <w:t>.2.2</w:t>
      </w:r>
      <w:r>
        <w:rPr>
          <w:lang w:eastAsia="en-GB"/>
        </w:rPr>
        <w:tab/>
      </w:r>
      <w:r>
        <w:rPr>
          <w:lang w:eastAsia="zh-CN"/>
        </w:rPr>
        <w:t>UE co-existence studies</w:t>
      </w:r>
      <w:r>
        <w:rPr>
          <w:rFonts w:hint="eastAsia"/>
          <w:lang w:val="en-US" w:eastAsia="zh-CN"/>
        </w:rPr>
        <w:t xml:space="preserve"> for 2 bands UL</w:t>
      </w:r>
      <w:bookmarkEnd w:id="1817"/>
      <w:bookmarkEnd w:id="1818"/>
      <w:bookmarkEnd w:id="1819"/>
      <w:bookmarkEnd w:id="1820"/>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5.24</w:t>
      </w:r>
      <w:r>
        <w:rPr>
          <w:rFonts w:eastAsia="宋体"/>
          <w:lang w:val="en-US" w:eastAsia="zh-CN"/>
        </w:rPr>
        <w:t>.2.2</w:t>
      </w:r>
      <w:r>
        <w:rPr>
          <w:lang w:eastAsia="en-GB"/>
        </w:rPr>
        <w:t>-1 lists B</w:t>
      </w:r>
      <w:r>
        <w:rPr>
          <w:lang w:eastAsia="ja-JP"/>
        </w:rPr>
        <w:t xml:space="preserve">and </w:t>
      </w:r>
      <w:r>
        <w:rPr>
          <w:rFonts w:eastAsia="宋体"/>
          <w:lang w:val="en-US" w:eastAsia="zh-CN"/>
        </w:rPr>
        <w:t>n5</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rFonts w:cs="Arial"/>
          <w:lang w:val="en-US" w:eastAsia="en-GB"/>
        </w:rPr>
      </w:pPr>
      <w:r>
        <w:rPr>
          <w:lang w:val="en-US" w:eastAsia="en-GB"/>
        </w:rPr>
        <w:t xml:space="preserve">Table </w:t>
      </w:r>
      <w:r>
        <w:rPr>
          <w:rFonts w:hint="eastAsia"/>
          <w:lang w:val="en-US" w:eastAsia="zh-CN"/>
        </w:rPr>
        <w:t>5.24</w:t>
      </w:r>
      <w:r>
        <w:rPr>
          <w:lang w:val="en-US" w:eastAsia="zh-CN"/>
        </w:rPr>
        <w:t>.2</w:t>
      </w:r>
      <w:r>
        <w:rPr>
          <w:lang w:val="en-US" w:eastAsia="en-GB"/>
        </w:rPr>
        <w:t>.</w:t>
      </w:r>
      <w:r>
        <w:rPr>
          <w:lang w:val="en-US" w:eastAsia="zh-CN"/>
        </w:rPr>
        <w:t>2</w:t>
      </w:r>
      <w:r>
        <w:rPr>
          <w:lang w:val="en-US" w:eastAsia="en-GB"/>
        </w:rPr>
        <w:t xml:space="preserve">-1: Band </w:t>
      </w:r>
      <w:r>
        <w:rPr>
          <w:lang w:val="en-US" w:eastAsia="zh-CN"/>
        </w:rPr>
        <w:t>n5</w:t>
      </w:r>
      <w:r>
        <w:rPr>
          <w:lang w:val="en-US" w:eastAsia="en-GB"/>
        </w:rPr>
        <w:t xml:space="preserve"> and Band </w:t>
      </w:r>
      <w:r>
        <w:rPr>
          <w:lang w:val="en-US" w:eastAsia="zh-CN"/>
        </w:rPr>
        <w:t>n77</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2451 - 3376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4124 - 5049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1602 - 2552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5751 - 7576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4948 - 5898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7424 - 9249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753 - 1728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9051 - 11776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4902 - 6752</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5772 - 6747</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10724 - 13449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8248 - 10098</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12351 - 15976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96 - 904</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-3*f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8202 - 10952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4053 - 5928</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14024 - 17649</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6596 - 7596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11548 - 14298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9072 - 10947</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val="zh-CN" w:eastAsia="zh-CN"/>
              </w:rPr>
            </w:pPr>
            <w:r>
              <w:rPr>
                <w:lang w:val="zh-CN" w:eastAsia="zh-CN"/>
              </w:rPr>
              <w:t>NOTE : For each IMD item, when two bound values before taking absolute have different signs, the relevant IMD rangeshall be set such that  (1) the lower bound is 0 and (2) the upper bound is the bigger value of the two after taking</w:t>
            </w:r>
            <w:r>
              <w:rPr>
                <w:rFonts w:hint="eastAsia"/>
                <w:lang w:val="en-US" w:eastAsia="zh-CN"/>
              </w:rPr>
              <w:t xml:space="preserve"> </w:t>
            </w:r>
            <w:r>
              <w:rPr>
                <w:lang w:val="zh-CN" w:eastAsia="zh-CN"/>
              </w:rPr>
              <w:t>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5.24</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n5</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n5</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5.24</w:t>
      </w:r>
      <w:r>
        <w:rPr>
          <w:lang w:val="en-US" w:eastAsia="zh-CN"/>
        </w:rPr>
        <w:t>.2</w:t>
      </w:r>
      <w:r>
        <w:rPr>
          <w:lang w:val="en-US" w:eastAsia="en-GB"/>
        </w:rPr>
        <w:t>.</w:t>
      </w:r>
      <w:r>
        <w:rPr>
          <w:lang w:val="en-US" w:eastAsia="zh-CN"/>
        </w:rPr>
        <w:t>2</w:t>
      </w:r>
      <w:r>
        <w:rPr>
          <w:lang w:val="en-US" w:eastAsia="en-GB"/>
        </w:rPr>
        <w:t>-</w:t>
      </w:r>
      <w:r>
        <w:rPr>
          <w:rFonts w:hint="eastAsia"/>
          <w:lang w:val="en-US" w:eastAsia="zh-CN"/>
        </w:rPr>
        <w:t>2</w:t>
      </w:r>
      <w:r>
        <w:rPr>
          <w:lang w:val="en-US" w:eastAsia="en-GB"/>
        </w:rPr>
        <w:t xml:space="preserve">: Band </w:t>
      </w:r>
      <w:r>
        <w:rPr>
          <w:lang w:val="en-US" w:eastAsia="zh-CN"/>
        </w:rPr>
        <w:t>n5</w:t>
      </w:r>
      <w:r>
        <w:rPr>
          <w:lang w:val="en-US" w:eastAsia="en-GB"/>
        </w:rPr>
        <w:t xml:space="preserve"> and Band </w:t>
      </w:r>
      <w:r>
        <w:rPr>
          <w:lang w:val="en-US" w:eastAsia="zh-CN"/>
        </w:rPr>
        <w:t>n77</w:t>
      </w:r>
      <w:r>
        <w:rPr>
          <w:rFonts w:hint="eastAsia"/>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 / CA</w:t>
            </w:r>
            <w:r>
              <w:rPr>
                <w:rFonts w:ascii="Arial" w:hAnsi="Arial" w:cs="Arial"/>
                <w:b/>
                <w:bCs/>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824-849</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869-894</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624-824</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849-1049</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rFonts w:hint="eastAsia"/>
                <w:lang w:val="en-US" w:eastAsia="zh-CN"/>
              </w:rPr>
              <w:t xml:space="preserve"> </w:t>
            </w:r>
            <w:r>
              <w:rPr>
                <w:lang w:val="zh-CN" w:eastAsia="zh-CN"/>
              </w:rPr>
              <w:t>can be ignored.</w:t>
            </w:r>
          </w:p>
          <w:p>
            <w:pPr>
              <w:pStyle w:val="120"/>
              <w:keepNext/>
              <w:keepLines/>
              <w:pageBreakBefore w:val="0"/>
              <w:kinsoku/>
              <w:wordWrap/>
              <w:topLinePunct w:val="0"/>
              <w:bidi w:val="0"/>
              <w:rPr>
                <w:rFonts w:cs="Arial"/>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ind w:left="1417" w:hanging="1417"/>
        <w:textAlignment w:val="baseline"/>
        <w:rPr>
          <w:lang w:eastAsia="en-GB"/>
        </w:rPr>
      </w:pPr>
      <w:r>
        <w:rPr>
          <w:lang w:eastAsia="en-GB"/>
        </w:rPr>
        <w:t>Based on</w:t>
      </w:r>
      <w:r>
        <w:rPr>
          <w:sz w:val="24"/>
          <w:lang w:eastAsia="en-GB"/>
        </w:rPr>
        <w:t xml:space="preserve"> </w:t>
      </w:r>
      <w:r>
        <w:rPr>
          <w:lang w:eastAsia="en-GB"/>
        </w:rPr>
        <w:t xml:space="preserve">Table </w:t>
      </w:r>
      <w:r>
        <w:rPr>
          <w:rFonts w:hint="eastAsia" w:eastAsia="宋体"/>
          <w:lang w:eastAsia="zh-CN"/>
        </w:rPr>
        <w:t>5.24</w:t>
      </w:r>
      <w:r>
        <w:rPr>
          <w:lang w:eastAsia="en-GB"/>
        </w:rPr>
        <w:t>.2.2-2:</w:t>
      </w:r>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ab/>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pStyle w:val="6"/>
        <w:keepNext/>
        <w:keepLines/>
        <w:pageBreakBefore w:val="0"/>
        <w:kinsoku/>
        <w:wordWrap/>
        <w:topLinePunct w:val="0"/>
        <w:bidi w:val="0"/>
        <w:rPr>
          <w:lang w:val="en-US" w:eastAsia="zh-CN"/>
        </w:rPr>
      </w:pPr>
      <w:bookmarkStart w:id="1821" w:name="_Toc29347"/>
      <w:bookmarkStart w:id="1822" w:name="_Toc1523"/>
      <w:bookmarkStart w:id="1823" w:name="_Toc196229621"/>
      <w:bookmarkStart w:id="1824" w:name="_Toc25237"/>
      <w:r>
        <w:rPr>
          <w:rFonts w:hint="eastAsia"/>
          <w:lang w:eastAsia="zh-CN"/>
        </w:rPr>
        <w:t>5.24</w:t>
      </w:r>
      <w:r>
        <w:rPr>
          <w:lang w:eastAsia="en-GB"/>
        </w:rPr>
        <w:t>.2.3</w:t>
      </w:r>
      <w:r>
        <w:rPr>
          <w:lang w:eastAsia="en-GB"/>
        </w:rPr>
        <w:tab/>
      </w:r>
      <w:r>
        <w:rPr>
          <w:lang w:val="en-US" w:eastAsia="zh-CN"/>
        </w:rPr>
        <w:t>REFSENS requirements</w:t>
      </w:r>
      <w:bookmarkEnd w:id="1821"/>
      <w:bookmarkEnd w:id="1822"/>
      <w:bookmarkEnd w:id="1823"/>
      <w:bookmarkEnd w:id="1824"/>
    </w:p>
    <w:p>
      <w:pPr>
        <w:keepNext/>
        <w:keepLines/>
        <w:pageBreakBefore w:val="0"/>
        <w:kinsoku/>
        <w:wordWrap/>
        <w:overflowPunct w:val="0"/>
        <w:topLinePunct w:val="0"/>
        <w:autoSpaceDE w:val="0"/>
        <w:autoSpaceDN w:val="0"/>
        <w:bidi w:val="0"/>
        <w:adjustRightInd w:val="0"/>
        <w:spacing w:before="60"/>
        <w:textAlignment w:val="baseline"/>
        <w:rPr>
          <w:rFonts w:ascii="Arial" w:hAnsi="Arial"/>
          <w:b/>
          <w:lang w:eastAsia="en-GB"/>
        </w:rPr>
      </w:pPr>
      <w:r>
        <w:rPr>
          <w:lang w:eastAsia="en-GB"/>
        </w:rPr>
        <w:t>There is no need for new REFSENS requirements. </w:t>
      </w:r>
    </w:p>
    <w:p>
      <w:pPr>
        <w:pStyle w:val="4"/>
        <w:keepNext/>
        <w:keepLines/>
        <w:pageBreakBefore w:val="0"/>
        <w:kinsoku/>
        <w:wordWrap/>
        <w:topLinePunct w:val="0"/>
        <w:bidi w:val="0"/>
        <w:rPr>
          <w:lang w:eastAsia="en-GB"/>
        </w:rPr>
      </w:pPr>
      <w:bookmarkStart w:id="1825" w:name="_Toc1033"/>
      <w:bookmarkStart w:id="1826" w:name="_Toc16531"/>
      <w:bookmarkStart w:id="1827" w:name="_Toc24978"/>
      <w:bookmarkStart w:id="1828" w:name="_Toc196229622"/>
      <w:bookmarkStart w:id="1829" w:name="_Toc19368"/>
      <w:r>
        <w:rPr>
          <w:rFonts w:hint="eastAsia"/>
          <w:lang w:eastAsia="zh-CN"/>
        </w:rPr>
        <w:t>5.25</w:t>
      </w:r>
      <w:r>
        <w:rPr>
          <w:rFonts w:hint="eastAsia"/>
          <w:lang w:eastAsia="en-GB"/>
        </w:rPr>
        <w:tab/>
      </w:r>
      <w:r>
        <w:rPr>
          <w:rFonts w:hint="eastAsia"/>
          <w:lang w:eastAsia="en-GB"/>
        </w:rPr>
        <w:t>CA_n66-n77</w:t>
      </w:r>
      <w:bookmarkEnd w:id="1825"/>
      <w:bookmarkEnd w:id="1826"/>
      <w:bookmarkEnd w:id="1827"/>
      <w:bookmarkEnd w:id="1828"/>
      <w:bookmarkEnd w:id="1829"/>
    </w:p>
    <w:p>
      <w:pPr>
        <w:pStyle w:val="5"/>
        <w:keepNext/>
        <w:keepLines/>
        <w:pageBreakBefore w:val="0"/>
        <w:kinsoku/>
        <w:wordWrap/>
        <w:topLinePunct w:val="0"/>
        <w:bidi w:val="0"/>
        <w:rPr>
          <w:lang w:val="en-US" w:eastAsia="zh-CN"/>
        </w:rPr>
      </w:pPr>
      <w:bookmarkStart w:id="1830" w:name="_Toc24983"/>
      <w:bookmarkStart w:id="1831" w:name="_Toc196229623"/>
      <w:bookmarkStart w:id="1832" w:name="_Toc18097"/>
      <w:bookmarkStart w:id="1833" w:name="_Toc24251"/>
      <w:r>
        <w:rPr>
          <w:rFonts w:hint="eastAsia" w:eastAsia="宋体"/>
          <w:lang w:eastAsia="zh-CN"/>
        </w:rPr>
        <w:t>5.25</w:t>
      </w:r>
      <w:r>
        <w:rPr>
          <w:lang w:eastAsia="en-GB"/>
        </w:rPr>
        <w:t>.1</w:t>
      </w:r>
      <w:r>
        <w:rPr>
          <w:lang w:eastAsia="en-GB"/>
        </w:rPr>
        <w:tab/>
      </w:r>
      <w:r>
        <w:rPr>
          <w:lang w:val="en-US" w:eastAsia="zh-CN"/>
        </w:rPr>
        <w:t>Common for 1 band UL and 2 bands UL CA</w:t>
      </w:r>
      <w:bookmarkEnd w:id="1830"/>
      <w:bookmarkEnd w:id="1831"/>
      <w:bookmarkEnd w:id="1832"/>
      <w:bookmarkEnd w:id="1833"/>
    </w:p>
    <w:p>
      <w:pPr>
        <w:pStyle w:val="6"/>
        <w:keepNext/>
        <w:keepLines/>
        <w:pageBreakBefore w:val="0"/>
        <w:kinsoku/>
        <w:wordWrap/>
        <w:topLinePunct w:val="0"/>
        <w:bidi w:val="0"/>
        <w:rPr>
          <w:lang w:eastAsia="en-GB"/>
        </w:rPr>
      </w:pPr>
      <w:bookmarkStart w:id="1834" w:name="_Toc4418"/>
      <w:bookmarkStart w:id="1835" w:name="_Toc196229624"/>
      <w:bookmarkStart w:id="1836" w:name="_Toc7274"/>
      <w:bookmarkStart w:id="1837" w:name="_Toc24100"/>
      <w:r>
        <w:rPr>
          <w:rFonts w:hint="eastAsia"/>
          <w:lang w:eastAsia="zh-CN"/>
        </w:rPr>
        <w:t>5.25</w:t>
      </w:r>
      <w:r>
        <w:rPr>
          <w:lang w:eastAsia="en-GB"/>
        </w:rPr>
        <w:t>.1.1</w:t>
      </w:r>
      <w:r>
        <w:rPr>
          <w:lang w:eastAsia="en-GB"/>
        </w:rPr>
        <w:tab/>
      </w:r>
      <w:r>
        <w:rPr>
          <w:lang w:eastAsia="zh-CN"/>
        </w:rPr>
        <w:t>Operating bands for CA</w:t>
      </w:r>
      <w:bookmarkEnd w:id="1834"/>
      <w:bookmarkEnd w:id="1835"/>
      <w:bookmarkEnd w:id="1836"/>
      <w:bookmarkEnd w:id="1837"/>
    </w:p>
    <w:p>
      <w:pPr>
        <w:pStyle w:val="114"/>
        <w:keepNext/>
        <w:keepLines/>
        <w:pageBreakBefore w:val="0"/>
        <w:kinsoku/>
        <w:wordWrap/>
        <w:topLinePunct w:val="0"/>
        <w:bidi w:val="0"/>
        <w:rPr>
          <w:rFonts w:cs="Arial"/>
          <w:lang w:eastAsia="en-GB"/>
        </w:rPr>
      </w:pPr>
      <w:r>
        <w:rPr>
          <w:lang w:eastAsia="en-GB"/>
        </w:rPr>
        <w:t xml:space="preserve">Table </w:t>
      </w:r>
      <w:r>
        <w:rPr>
          <w:rFonts w:hint="eastAsia"/>
          <w:lang w:eastAsia="zh-CN"/>
        </w:rPr>
        <w:t>5.25</w:t>
      </w:r>
      <w:r>
        <w:rPr>
          <w:lang w:eastAsia="en-GB"/>
        </w:rPr>
        <w:t xml:space="preserve">.1.1-1: </w:t>
      </w:r>
      <w:r>
        <w:rPr>
          <w:lang w:val="en-US" w:eastAsia="zh-CN"/>
        </w:rPr>
        <w:t>CA</w:t>
      </w:r>
      <w:r>
        <w:rPr>
          <w:lang w:eastAsia="zh-CN"/>
        </w:rPr>
        <w:t xml:space="preserve"> band combination of </w:t>
      </w:r>
      <w:r>
        <w:rPr>
          <w:lang w:val="en-US" w:eastAsia="zh-CN"/>
        </w:rPr>
        <w:t>band n66+n77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n66</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1710-1780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2110-2200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zh-CN"/>
        </w:rPr>
      </w:pPr>
      <w:bookmarkStart w:id="1838" w:name="_Toc1245"/>
      <w:bookmarkStart w:id="1839" w:name="_Toc28814"/>
      <w:bookmarkStart w:id="1840" w:name="_Toc196229625"/>
      <w:bookmarkStart w:id="1841" w:name="_Toc7857"/>
      <w:r>
        <w:rPr>
          <w:rFonts w:hint="eastAsia"/>
          <w:lang w:eastAsia="zh-CN"/>
        </w:rPr>
        <w:t>5.25</w:t>
      </w:r>
      <w:r>
        <w:rPr>
          <w:lang w:eastAsia="zh-CN"/>
        </w:rPr>
        <w:t>.1.2</w:t>
      </w:r>
      <w:r>
        <w:rPr>
          <w:lang w:eastAsia="zh-CN"/>
        </w:rPr>
        <w:tab/>
      </w:r>
      <w:r>
        <w:rPr>
          <w:lang w:eastAsia="zh-CN"/>
        </w:rPr>
        <w:t>Channel bandwidths per operating band for CA</w:t>
      </w:r>
      <w:bookmarkEnd w:id="1838"/>
      <w:bookmarkEnd w:id="1839"/>
      <w:bookmarkEnd w:id="1840"/>
      <w:bookmarkEnd w:id="1841"/>
    </w:p>
    <w:p>
      <w:pPr>
        <w:pStyle w:val="114"/>
        <w:keepNext/>
        <w:keepLines/>
        <w:pageBreakBefore w:val="0"/>
        <w:kinsoku/>
        <w:wordWrap/>
        <w:topLinePunct w:val="0"/>
        <w:bidi w:val="0"/>
        <w:rPr>
          <w:rFonts w:cs="Arial"/>
          <w:lang w:val="en-US" w:eastAsia="zh-CN"/>
        </w:rPr>
      </w:pPr>
      <w:r>
        <w:rPr>
          <w:rFonts w:cs="Arial"/>
          <w:lang w:eastAsia="en-GB"/>
        </w:rPr>
        <w:t xml:space="preserve">Table </w:t>
      </w:r>
      <w:r>
        <w:rPr>
          <w:rFonts w:hint="eastAsia" w:cs="Arial"/>
          <w:lang w:val="en-US" w:eastAsia="zh-CN"/>
        </w:rPr>
        <w:t>5.25</w:t>
      </w:r>
      <w:r>
        <w:rPr>
          <w:rFonts w:cs="Arial"/>
          <w:lang w:val="en-US" w:eastAsia="zh-CN"/>
        </w:rPr>
        <w:t>.1</w:t>
      </w:r>
      <w:r>
        <w:rPr>
          <w:rFonts w:cs="Arial"/>
          <w:lang w:eastAsia="zh-CN"/>
        </w:rPr>
        <w:t>.2</w:t>
      </w:r>
      <w:r>
        <w:rPr>
          <w:rFonts w:cs="Arial"/>
          <w:lang w:eastAsia="en-GB"/>
        </w:rPr>
        <w:t xml:space="preserve">-1: </w:t>
      </w:r>
      <w:r>
        <w:rPr>
          <w:lang w:eastAsia="en-GB"/>
        </w:rPr>
        <w:t xml:space="preserve">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n66+n77</w:t>
      </w:r>
    </w:p>
    <w:tbl>
      <w:tblPr>
        <w:tblStyle w:val="89"/>
        <w:tblW w:w="9565" w:type="dxa"/>
        <w:tblInd w:w="2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704"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eastAsia="en-GB"/>
              </w:rPr>
              <w:t>CA_n66A-n77C</w:t>
            </w:r>
          </w:p>
        </w:tc>
        <w:tc>
          <w:tcPr>
            <w:tcW w:w="198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vertAlign w:val="superscript"/>
                <w:lang w:val="en-US" w:eastAsia="zh-CN"/>
              </w:rPr>
            </w:pPr>
            <w:r>
              <w:rPr>
                <w:rFonts w:eastAsia="等线" w:cs="Arial"/>
                <w:lang w:val="en-US" w:eastAsia="zh-CN"/>
              </w:rPr>
              <w:t>CA_n77C</w:t>
            </w:r>
          </w:p>
          <w:p>
            <w:pPr>
              <w:pStyle w:val="106"/>
              <w:keepNext/>
              <w:keepLines/>
              <w:pageBreakBefore w:val="0"/>
              <w:kinsoku/>
              <w:wordWrap/>
              <w:topLinePunct w:val="0"/>
              <w:bidi w:val="0"/>
              <w:rPr>
                <w:rFonts w:eastAsia="等线"/>
                <w:lang w:eastAsia="en-GB"/>
              </w:rPr>
            </w:pPr>
            <w:r>
              <w:rPr>
                <w:rFonts w:eastAsia="等线"/>
                <w:lang w:eastAsia="en-GB"/>
              </w:rPr>
              <w:t>CA_n66A-n77A</w:t>
            </w:r>
          </w:p>
          <w:p>
            <w:pPr>
              <w:pStyle w:val="106"/>
              <w:keepNext/>
              <w:keepLines/>
              <w:pageBreakBefore w:val="0"/>
              <w:kinsoku/>
              <w:wordWrap/>
              <w:topLinePunct w:val="0"/>
              <w:bidi w:val="0"/>
              <w:rPr>
                <w:rFonts w:eastAsia="等线"/>
                <w:lang w:eastAsia="zh-CN"/>
              </w:rPr>
            </w:pPr>
            <w:r>
              <w:rPr>
                <w:rFonts w:eastAsia="等线"/>
                <w:lang w:eastAsia="en-GB"/>
              </w:rPr>
              <w:t>CA_n66A-n77C</w:t>
            </w: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lang w:eastAsia="ja-JP"/>
              </w:rPr>
              <w:t>n66</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eastAsia="等线" w:cs="Arial"/>
                <w:lang w:eastAsia="en-GB"/>
              </w:rPr>
              <w:t>n66 channel bandwidths in Table 5.3.5-1</w:t>
            </w:r>
          </w:p>
        </w:tc>
        <w:tc>
          <w:tcPr>
            <w:tcW w:w="136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CA_n77C</w:t>
            </w:r>
            <w:r>
              <w:rPr>
                <w:rFonts w:eastAsia="等线"/>
                <w:lang w:eastAsia="en-GB"/>
              </w:rPr>
              <w:t>_</w:t>
            </w:r>
            <w:r>
              <w:rPr>
                <w:rFonts w:cs="Arial"/>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cs="Arial"/>
                <w:lang w:eastAsia="en-GB"/>
              </w:rPr>
              <w:t>CA_n66(2A)-n77C</w:t>
            </w:r>
          </w:p>
        </w:tc>
        <w:tc>
          <w:tcPr>
            <w:tcW w:w="198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vertAlign w:val="superscript"/>
                <w:lang w:val="en-US" w:eastAsia="zh-CN"/>
              </w:rPr>
            </w:pPr>
            <w:r>
              <w:rPr>
                <w:lang w:val="en-US" w:eastAsia="zh-CN"/>
              </w:rPr>
              <w:t>CA_n77C</w:t>
            </w:r>
          </w:p>
          <w:p>
            <w:pPr>
              <w:pStyle w:val="106"/>
              <w:keepNext/>
              <w:keepLines/>
              <w:pageBreakBefore w:val="0"/>
              <w:kinsoku/>
              <w:wordWrap/>
              <w:topLinePunct w:val="0"/>
              <w:bidi w:val="0"/>
              <w:rPr>
                <w:rFonts w:eastAsia="等线" w:cs="Arial"/>
                <w:lang w:val="en-US" w:eastAsia="en-GB"/>
              </w:rPr>
            </w:pPr>
            <w:r>
              <w:rPr>
                <w:rFonts w:eastAsia="等线" w:cs="Arial"/>
                <w:lang w:val="en-US" w:eastAsia="en-GB"/>
              </w:rPr>
              <w:t>CA_n66A-n77A</w:t>
            </w:r>
          </w:p>
          <w:p>
            <w:pPr>
              <w:pStyle w:val="106"/>
              <w:keepNext/>
              <w:keepLines/>
              <w:pageBreakBefore w:val="0"/>
              <w:kinsoku/>
              <w:wordWrap/>
              <w:topLinePunct w:val="0"/>
              <w:bidi w:val="0"/>
              <w:rPr>
                <w:rFonts w:eastAsia="等线"/>
                <w:lang w:eastAsia="zh-CN"/>
              </w:rPr>
            </w:pPr>
            <w:r>
              <w:rPr>
                <w:rFonts w:eastAsia="等线"/>
                <w:lang w:eastAsia="en-GB"/>
              </w:rPr>
              <w:t>CA_n66A-n77C</w:t>
            </w: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n66</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CA_n66(2A)</w:t>
            </w:r>
            <w:r>
              <w:rPr>
                <w:rFonts w:eastAsia="等线"/>
                <w:lang w:eastAsia="en-GB"/>
              </w:rPr>
              <w:t>_</w:t>
            </w:r>
            <w:r>
              <w:rPr>
                <w:rFonts w:cs="Arial"/>
                <w:lang w:val="en-US" w:eastAsia="zh-CN" w:bidi="ar"/>
              </w:rPr>
              <w:t>BCS 4 and 5</w:t>
            </w:r>
          </w:p>
        </w:tc>
        <w:tc>
          <w:tcPr>
            <w:tcW w:w="136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CA_n77C</w:t>
            </w:r>
            <w:r>
              <w:rPr>
                <w:rFonts w:eastAsia="等线"/>
                <w:lang w:eastAsia="en-GB"/>
              </w:rPr>
              <w:t>_</w:t>
            </w:r>
            <w:r>
              <w:rPr>
                <w:rFonts w:cs="Arial"/>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val="en-US"/>
        </w:rPr>
      </w:pPr>
      <w:bookmarkStart w:id="1842" w:name="_Toc196229626"/>
      <w:bookmarkStart w:id="1843" w:name="_Toc21623"/>
      <w:bookmarkStart w:id="1844" w:name="_Toc1694"/>
      <w:bookmarkStart w:id="1845" w:name="_Toc9888"/>
      <w:r>
        <w:rPr>
          <w:rFonts w:hint="eastAsia"/>
          <w:lang w:eastAsia="zh-CN"/>
        </w:rPr>
        <w:t>5</w:t>
      </w:r>
      <w:r>
        <w:rPr>
          <w:rFonts w:hint="eastAsia"/>
        </w:rPr>
        <w:t>.25</w:t>
      </w:r>
      <w:r>
        <w:t>.1.3</w:t>
      </w:r>
      <w:r>
        <w:tab/>
      </w:r>
      <w:r>
        <w:t>UE co-existence studies</w:t>
      </w:r>
      <w:r>
        <w:rPr>
          <w:rFonts w:hint="eastAsia"/>
          <w:lang w:val="en-US"/>
        </w:rPr>
        <w:t xml:space="preserve"> for 1 band UL</w:t>
      </w:r>
      <w:bookmarkEnd w:id="1842"/>
      <w:bookmarkEnd w:id="1843"/>
      <w:bookmarkEnd w:id="1844"/>
      <w:bookmarkEnd w:id="1845"/>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 xml:space="preserve">Table </w:t>
      </w:r>
      <w:r>
        <w:rPr>
          <w:rFonts w:hint="eastAsia"/>
          <w:lang w:val="en-US" w:eastAsia="zh-CN"/>
        </w:rPr>
        <w:t>5.25</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CA_n66-n77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5.25</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n66</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5130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6840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8550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3560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5340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7120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8900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found at UL2/DL1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n66</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6330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10550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found at UL2/DL3</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w:t>
            </w:r>
            <w:r>
              <w:rPr>
                <w:lang w:val="zh-CN" w:eastAsia="zh-CN"/>
              </w:rPr>
              <w:br w:type="textWrapping"/>
            </w:r>
            <w:r>
              <w:rPr>
                <w:lang w:val="zh-CN" w:eastAsia="zh-CN"/>
              </w:rPr>
              <w:t>ULx/DLy cell is marked “D” for direct hit</w:t>
            </w:r>
            <w:r>
              <w:rPr>
                <w:rFonts w:hint="eastAsia"/>
                <w:lang w:val="en-US" w:eastAsia="zh-CN"/>
              </w:rPr>
              <w:t>n</w:t>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zh-CN"/>
        </w:rPr>
      </w:pP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5.25</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CA_n66-n77.</w:t>
      </w:r>
    </w:p>
    <w:p>
      <w:pPr>
        <w:pStyle w:val="114"/>
        <w:keepNext/>
        <w:keepLines/>
        <w:pageBreakBefore w:val="0"/>
        <w:kinsoku/>
        <w:wordWrap/>
        <w:topLinePunct w:val="0"/>
        <w:bidi w:val="0"/>
        <w:rPr>
          <w:rFonts w:eastAsia="宋体"/>
          <w:i/>
          <w:iCs/>
          <w:lang w:val="en-US" w:eastAsia="zh-CN"/>
        </w:rPr>
      </w:pPr>
      <w:r>
        <w:rPr>
          <w:rFonts w:hint="eastAsia" w:eastAsia="宋体"/>
          <w:lang w:val="en-US" w:eastAsia="zh-CN"/>
        </w:rPr>
        <w:t>Table 5.25.1.3-2: Cross-band isolation analysis</w:t>
      </w:r>
    </w:p>
    <w:tbl>
      <w:tblPr>
        <w:tblStyle w:val="89"/>
        <w:tblW w:w="4998" w:type="pct"/>
        <w:tblInd w:w="0" w:type="dxa"/>
        <w:tblLayout w:type="autofit"/>
        <w:tblCellMar>
          <w:top w:w="0" w:type="dxa"/>
          <w:left w:w="108" w:type="dxa"/>
          <w:bottom w:w="0" w:type="dxa"/>
          <w:right w:w="108" w:type="dxa"/>
        </w:tblCellMar>
      </w:tblPr>
      <w:tblGrid>
        <w:gridCol w:w="1596"/>
        <w:gridCol w:w="1823"/>
        <w:gridCol w:w="2335"/>
        <w:gridCol w:w="1523"/>
        <w:gridCol w:w="2576"/>
      </w:tblGrid>
      <w:tr>
        <w:tblPrEx>
          <w:tblCellMar>
            <w:top w:w="0" w:type="dxa"/>
            <w:left w:w="108" w:type="dxa"/>
            <w:bottom w:w="0" w:type="dxa"/>
            <w:right w:w="108" w:type="dxa"/>
          </w:tblCellMar>
        </w:tblPrEx>
        <w:trPr>
          <w:trHeight w:val="240" w:hRule="atLeast"/>
        </w:trPr>
        <w:tc>
          <w:tcPr>
            <w:tcW w:w="810"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Bands</w:t>
            </w:r>
          </w:p>
        </w:tc>
        <w:tc>
          <w:tcPr>
            <w:tcW w:w="211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w:t>
            </w:r>
          </w:p>
        </w:tc>
        <w:tc>
          <w:tcPr>
            <w:tcW w:w="208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fUL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2200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810"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CBW (MHz)</w:t>
            </w:r>
            <w:r>
              <w:rPr>
                <w:rFonts w:ascii="Arial" w:hAnsi="Arial" w:cs="Arial"/>
                <w:b/>
                <w:bCs/>
                <w:sz w:val="18"/>
                <w:szCs w:val="18"/>
                <w:vertAlign w:val="superscript"/>
                <w:lang w:val="zh-CN" w:eastAsia="zh-CN"/>
              </w:rPr>
              <w:t>2</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r>
      <w:tr>
        <w:tblPrEx>
          <w:tblCellMar>
            <w:top w:w="0" w:type="dxa"/>
            <w:left w:w="108" w:type="dxa"/>
            <w:bottom w:w="0" w:type="dxa"/>
            <w:right w:w="108" w:type="dxa"/>
          </w:tblCellMar>
        </w:tblPrEx>
        <w:trPr>
          <w:trHeight w:val="240" w:hRule="atLeast"/>
        </w:trPr>
        <w:tc>
          <w:tcPr>
            <w:tcW w:w="810"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1665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1825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fxULhigh+2*maxULCBWx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fyULlow-2*maxULCBWy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fyULhigh+2*maxULCBWy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1620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1870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fxULhigh+3*maxULCBWx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fyULlow-3*maxULCBWy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fyULhigh+3*maxULCBWy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1575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1915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fxULhigh+4*maxULCBWx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fyULlow-4*maxULCBWy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fyULhigh+4*maxULCBWy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1960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range</w:t>
            </w:r>
            <w:r>
              <w:rPr>
                <w:rFonts w:ascii="Arial" w:hAnsi="Arial" w:cs="Arial"/>
                <w:b/>
                <w:bCs/>
                <w:sz w:val="18"/>
                <w:szCs w:val="18"/>
                <w:vertAlign w:val="superscript"/>
                <w:lang w:val="zh-CN" w:eastAsia="zh-CN"/>
              </w:rPr>
              <w:t>1</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fxULhigh+5*maxULCBWx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fyULlow-5*maxULCBWy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fyULhigh+5*maxULCBWy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1485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2800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4700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2110"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c>
          <w:tcPr>
            <w:tcW w:w="2080"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lang w:val="zh-CN" w:eastAsia="zh-CN"/>
              </w:rPr>
              <w:t>NOTE 1:  Even if there is no overlap up to ACLR5, MSD beyond the ACLR5 range should be evaluated further if:</w:t>
            </w:r>
            <w:r>
              <w:rPr>
                <w:lang w:val="zh-CN" w:eastAsia="zh-CN"/>
              </w:rPr>
              <w:br w:type="textWrapping"/>
            </w:r>
            <w:r>
              <w:rPr>
                <w:lang w:val="zh-CN" w:eastAsia="zh-CN"/>
              </w:rPr>
              <w:t>- The UL aggressor band and DL aggressor band are part of the same or adjacent band group as described in table A.1</w:t>
            </w:r>
            <w:r>
              <w:rPr>
                <w:lang w:val="zh-CN" w:eastAsia="zh-CN"/>
              </w:rPr>
              <w:br w:type="textWrapping"/>
            </w:r>
            <w:r>
              <w:rPr>
                <w:lang w:val="zh-CN" w:eastAsia="zh-CN"/>
              </w:rPr>
              <w:t>- If the DL band is above the UL band, it’s lower frequency edge must be below the UL lowest 2nd harmonic frequency</w:t>
            </w:r>
            <w:r>
              <w:rPr>
                <w:lang w:val="zh-CN" w:eastAsia="zh-CN"/>
              </w:rPr>
              <w:br w:type="textWrapping"/>
            </w:r>
            <w:r>
              <w:rPr>
                <w:lang w:val="zh-CN" w:eastAsia="zh-CN"/>
              </w:rP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val="zh-CN" w:eastAsia="zh-CN"/>
              </w:rPr>
            </w:pPr>
            <w:r>
              <w:rPr>
                <w:lang w:val="zh-CN" w:eastAsia="zh-CN"/>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5.25</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n77C.</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5.25.1.3-3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4998" w:type="pct"/>
        <w:tblInd w:w="0" w:type="dxa"/>
        <w:tblLayout w:type="autofit"/>
        <w:tblCellMar>
          <w:top w:w="0" w:type="dxa"/>
          <w:left w:w="108" w:type="dxa"/>
          <w:bottom w:w="0" w:type="dxa"/>
          <w:right w:w="108" w:type="dxa"/>
        </w:tblCellMar>
      </w:tblPr>
      <w:tblGrid>
        <w:gridCol w:w="1033"/>
        <w:gridCol w:w="1900"/>
        <w:gridCol w:w="2009"/>
        <w:gridCol w:w="683"/>
        <w:gridCol w:w="2061"/>
        <w:gridCol w:w="2171"/>
      </w:tblGrid>
      <w:tr>
        <w:tblPrEx>
          <w:tblCellMar>
            <w:top w:w="0" w:type="dxa"/>
            <w:left w:w="108" w:type="dxa"/>
            <w:bottom w:w="0" w:type="dxa"/>
            <w:right w:w="108" w:type="dxa"/>
          </w:tblCellMar>
        </w:tblPrEx>
        <w:trPr>
          <w:trHeight w:val="240" w:hRule="atLeast"/>
        </w:trPr>
        <w:tc>
          <w:tcPr>
            <w:tcW w:w="68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All in MHz</w:t>
            </w:r>
          </w:p>
        </w:tc>
        <w:tc>
          <w:tcPr>
            <w:tcW w:w="904"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855"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BB IMD range</w:t>
            </w:r>
            <w:r>
              <w:rPr>
                <w:rFonts w:ascii="Arial" w:hAnsi="Arial" w:cs="Arial"/>
                <w:b/>
                <w:bCs/>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 fUL</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461"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 fDL</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2110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2200</w:t>
            </w:r>
          </w:p>
        </w:tc>
        <w:tc>
          <w:tcPr>
            <w:tcW w:w="461"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1456"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1</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Maximum </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IMD2</w:t>
            </w:r>
            <w:r>
              <w:rPr>
                <w:rFonts w:ascii="Arial" w:hAnsi="Arial" w:cs="Arial"/>
                <w:b/>
                <w:bCs/>
                <w:sz w:val="18"/>
                <w:szCs w:val="18"/>
                <w:lang w:val="zh-CN" w:eastAsia="zh-CN"/>
              </w:rPr>
              <w:br w:type="textWrapping"/>
            </w:r>
            <w:r>
              <w:rPr>
                <w:rFonts w:ascii="Arial" w:hAnsi="Arial" w:cs="Arial"/>
                <w:b/>
                <w:bCs/>
                <w:sz w:val="18"/>
                <w:szCs w:val="18"/>
                <w:lang w:val="zh-CN" w:eastAsia="zh-CN"/>
              </w:rPr>
              <w:t>(1-1)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r>
      <w:tr>
        <w:tblPrEx>
          <w:tblCellMar>
            <w:top w:w="0" w:type="dxa"/>
            <w:left w:w="108" w:type="dxa"/>
            <w:bottom w:w="0" w:type="dxa"/>
            <w:right w:w="108" w:type="dxa"/>
          </w:tblCellMar>
        </w:tblPrEx>
        <w:trPr>
          <w:trHeight w:val="240" w:hRule="atLeast"/>
        </w:trPr>
        <w:tc>
          <w:tcPr>
            <w:tcW w:w="2449"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UL IMD range</w:t>
            </w:r>
            <w:r>
              <w:rPr>
                <w:rFonts w:ascii="Arial" w:hAnsi="Arial" w:cs="Arial"/>
                <w:b/>
                <w:bCs/>
                <w:sz w:val="18"/>
                <w:szCs w:val="18"/>
                <w:vertAlign w:val="superscript"/>
                <w:lang w:val="zh-CN" w:eastAsia="zh-CN"/>
              </w:rPr>
              <w:t>2</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(2-2)</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2*Max2CCBW</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40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w:t>
            </w:r>
            <w:r>
              <w:rPr>
                <w:rFonts w:ascii="Arial" w:hAnsi="Arial" w:cs="Arial"/>
                <w:b/>
                <w:bCs/>
                <w:sz w:val="18"/>
                <w:szCs w:val="18"/>
                <w:lang w:val="zh-CN" w:eastAsia="zh-CN"/>
              </w:rPr>
              <w:br w:type="textWrapping"/>
            </w:r>
            <w:r>
              <w:rPr>
                <w:rFonts w:ascii="Arial" w:hAnsi="Arial" w:cs="Arial"/>
                <w:b/>
                <w:bCs/>
                <w:sz w:val="18"/>
                <w:szCs w:val="18"/>
                <w:lang w:val="zh-CN" w:eastAsia="zh-CN"/>
              </w:rPr>
              <w:t>(2-1)</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(3-3)</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60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(3-2)</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fULlow-2*Max2CCBW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fULhigh+2*Max2CCBW</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H2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c>
          <w:tcPr>
            <w:tcW w:w="461"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IMD7</w:t>
            </w:r>
            <w:r>
              <w:rPr>
                <w:rFonts w:ascii="Arial" w:hAnsi="Arial" w:cs="Arial"/>
                <w:b/>
                <w:bCs/>
                <w:sz w:val="18"/>
                <w:szCs w:val="18"/>
                <w:lang w:val="zh-CN" w:eastAsia="zh-CN"/>
              </w:rPr>
              <w:br w:type="textWrapping"/>
            </w:r>
            <w:r>
              <w:rPr>
                <w:rFonts w:ascii="Arial" w:hAnsi="Arial" w:cs="Arial"/>
                <w:b/>
                <w:bCs/>
                <w:sz w:val="18"/>
                <w:szCs w:val="18"/>
                <w:lang w:val="zh-CN" w:eastAsia="zh-CN"/>
              </w:rPr>
              <w:t>(4-3)</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fULlow-3*Max2CCBW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fULhigh+3*Max2CCBW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(3-1)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4800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6400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IMD9</w:t>
            </w:r>
            <w:r>
              <w:rPr>
                <w:rFonts w:ascii="Arial" w:hAnsi="Arial" w:cs="Arial"/>
                <w:b/>
                <w:bCs/>
                <w:sz w:val="18"/>
                <w:szCs w:val="18"/>
                <w:lang w:val="zh-CN" w:eastAsia="zh-CN"/>
              </w:rPr>
              <w:br w:type="textWrapping"/>
            </w:r>
            <w:r>
              <w:rPr>
                <w:rFonts w:ascii="Arial" w:hAnsi="Arial" w:cs="Arial"/>
                <w:b/>
                <w:bCs/>
                <w:sz w:val="18"/>
                <w:szCs w:val="18"/>
                <w:lang w:val="zh-CN" w:eastAsia="zh-CN"/>
              </w:rPr>
              <w:t>(5-4)</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fULlow-4*Max2CCBW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fULhigh+4*Max2CCBW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(4-2)</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2*fULlow-2*Max2CCBW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5000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IMD11</w:t>
            </w:r>
            <w:r>
              <w:rPr>
                <w:rFonts w:ascii="Arial" w:hAnsi="Arial" w:cs="Arial"/>
                <w:b/>
                <w:bCs/>
                <w:sz w:val="18"/>
                <w:szCs w:val="18"/>
                <w:lang w:val="zh-CN" w:eastAsia="zh-CN"/>
              </w:rPr>
              <w:br w:type="textWrapping"/>
            </w:r>
            <w:r>
              <w:rPr>
                <w:rFonts w:ascii="Arial" w:hAnsi="Arial" w:cs="Arial"/>
                <w:b/>
                <w:bCs/>
                <w:sz w:val="18"/>
                <w:szCs w:val="18"/>
                <w:lang w:val="zh-CN" w:eastAsia="zh-CN"/>
              </w:rPr>
              <w:t>(6-5)</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fULlow-5*Max2CCBW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fULhigh+5*Max2CCBW</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H3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2300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5200</w:t>
            </w:r>
          </w:p>
        </w:tc>
        <w:tc>
          <w:tcPr>
            <w:tcW w:w="461"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IMD13</w:t>
            </w:r>
            <w:r>
              <w:rPr>
                <w:rFonts w:ascii="Arial" w:hAnsi="Arial" w:cs="Arial"/>
                <w:b/>
                <w:bCs/>
                <w:sz w:val="18"/>
                <w:szCs w:val="18"/>
                <w:lang w:val="zh-CN" w:eastAsia="zh-CN"/>
              </w:rPr>
              <w:br w:type="textWrapping"/>
            </w:r>
            <w:r>
              <w:rPr>
                <w:rFonts w:ascii="Arial" w:hAnsi="Arial" w:cs="Arial"/>
                <w:b/>
                <w:bCs/>
                <w:sz w:val="18"/>
                <w:szCs w:val="18"/>
                <w:lang w:val="zh-CN" w:eastAsia="zh-CN"/>
              </w:rPr>
              <w:t>(7-6)</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fULlow-6*Max2CCBW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fULhigh+6*Max2CCBW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(4-1)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3*fULlow-Max2CCBW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5400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12800</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4310" w:type="pct"/>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IMD13 into n66</w:t>
            </w:r>
            <w:r>
              <w:rPr>
                <w:rFonts w:ascii="Arial" w:hAnsi="Arial" w:cs="Arial"/>
                <w:lang w:val="en-US" w:eastAsia="zh-CN"/>
              </w:rPr>
              <w:t>, but Note 2 below applies</w:t>
            </w:r>
          </w:p>
        </w:tc>
      </w:tr>
      <w:tr>
        <w:tblPrEx>
          <w:tblCellMar>
            <w:top w:w="0" w:type="dxa"/>
            <w:left w:w="108" w:type="dxa"/>
            <w:bottom w:w="0" w:type="dxa"/>
            <w:right w:w="108" w:type="dxa"/>
          </w:tblCellMar>
        </w:tblPrEx>
        <w:trPr>
          <w:trHeight w:val="240"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r>
              <w:rPr>
                <w:lang w:val="zh-CN" w:eastAsia="zh-CN"/>
              </w:rPr>
              <w:br w:type="textWrapping"/>
            </w:r>
            <w:r>
              <w:rPr>
                <w:lang w:val="zh-CN" w:eastAsia="zh-CN"/>
              </w:rPr>
              <w:t>-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For contiguous/non-contiguous intra-band ULCA within a TDD band, IMD order up to 9/7 should be considered and MPR assumed</w:t>
            </w:r>
            <w:r>
              <w:rPr>
                <w:lang w:val="zh-CN" w:eastAsia="zh-CN"/>
              </w:rPr>
              <w:br w:type="textWrapping"/>
            </w: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en-GB"/>
        </w:rPr>
      </w:pPr>
      <w:bookmarkStart w:id="1846" w:name="_Toc32067"/>
      <w:bookmarkStart w:id="1847" w:name="_Toc196229627"/>
      <w:bookmarkStart w:id="1848" w:name="_Toc10306"/>
      <w:bookmarkStart w:id="1849" w:name="_Toc24642"/>
      <w:r>
        <w:rPr>
          <w:rFonts w:hint="eastAsia"/>
          <w:lang w:eastAsia="zh-CN"/>
        </w:rPr>
        <w:t>5.25</w:t>
      </w:r>
      <w:r>
        <w:rPr>
          <w:lang w:eastAsia="en-GB"/>
        </w:rPr>
        <w:t>.1.</w:t>
      </w:r>
      <w:r>
        <w:rPr>
          <w:rFonts w:hint="eastAsia"/>
          <w:lang w:val="en-US" w:eastAsia="zh-CN"/>
        </w:rPr>
        <w:t>4</w:t>
      </w:r>
      <w:r>
        <w:rPr>
          <w:lang w:eastAsia="en-GB"/>
        </w:rPr>
        <w:tab/>
      </w:r>
      <w:r>
        <w:rPr>
          <w:lang w:val="en-US" w:eastAsia="zh-CN"/>
        </w:rPr>
        <w:t>∆TIB,c and ∆RIB,c values</w:t>
      </w:r>
      <w:bookmarkEnd w:id="1846"/>
      <w:bookmarkEnd w:id="1847"/>
      <w:bookmarkEnd w:id="1848"/>
      <w:bookmarkEnd w:id="1849"/>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lang w:eastAsia="en-GB"/>
        </w:rPr>
        <w:t>For CA_n66-n77, the ∆TIB,c and ∆RIB,c values have already been specified.</w:t>
      </w:r>
    </w:p>
    <w:p>
      <w:pPr>
        <w:pStyle w:val="6"/>
        <w:keepNext/>
        <w:keepLines/>
        <w:pageBreakBefore w:val="0"/>
        <w:kinsoku/>
        <w:wordWrap/>
        <w:topLinePunct w:val="0"/>
        <w:bidi w:val="0"/>
        <w:rPr>
          <w:lang w:val="en-US" w:eastAsia="zh-CN"/>
        </w:rPr>
      </w:pPr>
      <w:bookmarkStart w:id="1850" w:name="_Toc15910"/>
      <w:bookmarkStart w:id="1851" w:name="_Toc14203"/>
      <w:bookmarkStart w:id="1852" w:name="_Toc196229628"/>
      <w:bookmarkStart w:id="1853" w:name="_Toc29824"/>
      <w:r>
        <w:rPr>
          <w:rFonts w:hint="eastAsia"/>
          <w:lang w:eastAsia="zh-CN"/>
        </w:rPr>
        <w:t>5.25</w:t>
      </w:r>
      <w:r>
        <w:rPr>
          <w:lang w:eastAsia="en-GB"/>
        </w:rPr>
        <w:t>.1.5</w:t>
      </w:r>
      <w:r>
        <w:rPr>
          <w:lang w:eastAsia="en-GB"/>
        </w:rPr>
        <w:tab/>
      </w:r>
      <w:r>
        <w:rPr>
          <w:lang w:val="en-US" w:eastAsia="zh-CN"/>
        </w:rPr>
        <w:t>REFSENS requirements</w:t>
      </w:r>
      <w:bookmarkEnd w:id="1850"/>
      <w:bookmarkEnd w:id="1851"/>
      <w:bookmarkEnd w:id="1852"/>
      <w:bookmarkEnd w:id="1853"/>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IMD13 falling inside n66. However, Note 2 applies, meaning no MSD is needed specified.</w:t>
      </w:r>
    </w:p>
    <w:p>
      <w:pPr>
        <w:pStyle w:val="6"/>
        <w:keepNext/>
        <w:keepLines/>
        <w:pageBreakBefore w:val="0"/>
        <w:kinsoku/>
        <w:wordWrap/>
        <w:topLinePunct w:val="0"/>
        <w:bidi w:val="0"/>
        <w:rPr>
          <w:lang w:eastAsia="en-GB"/>
        </w:rPr>
      </w:pPr>
      <w:bookmarkStart w:id="1854" w:name="_Toc5232"/>
      <w:bookmarkStart w:id="1855" w:name="_Toc196229629"/>
      <w:bookmarkStart w:id="1856" w:name="_Toc5204"/>
      <w:bookmarkStart w:id="1857" w:name="_Toc5127"/>
      <w:r>
        <w:rPr>
          <w:rFonts w:hint="eastAsia"/>
          <w:lang w:eastAsia="zh-CN"/>
        </w:rPr>
        <w:t>5.25</w:t>
      </w:r>
      <w:r>
        <w:rPr>
          <w:rFonts w:hint="eastAsia"/>
          <w:lang w:eastAsia="en-GB"/>
        </w:rPr>
        <w:t>.1.6</w:t>
      </w:r>
      <w:r>
        <w:rPr>
          <w:rFonts w:hint="eastAsia"/>
          <w:lang w:eastAsia="en-GB"/>
        </w:rPr>
        <w:tab/>
      </w:r>
      <w:r>
        <w:rPr>
          <w:rFonts w:hint="eastAsia"/>
          <w:lang w:val="en-US" w:eastAsia="zh-CN"/>
        </w:rPr>
        <w:t>OOB blocking exception requirements</w:t>
      </w:r>
      <w:bookmarkEnd w:id="1854"/>
      <w:bookmarkEnd w:id="1855"/>
      <w:bookmarkEnd w:id="1856"/>
      <w:bookmarkEnd w:id="1857"/>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OOB blocking exception. </w:t>
      </w:r>
    </w:p>
    <w:p>
      <w:pPr>
        <w:pStyle w:val="5"/>
        <w:keepNext/>
        <w:keepLines/>
        <w:pageBreakBefore w:val="0"/>
        <w:kinsoku/>
        <w:wordWrap/>
        <w:topLinePunct w:val="0"/>
        <w:bidi w:val="0"/>
        <w:rPr>
          <w:lang w:val="en-US" w:eastAsia="zh-CN"/>
        </w:rPr>
      </w:pPr>
      <w:bookmarkStart w:id="1858" w:name="_Toc7785"/>
      <w:bookmarkStart w:id="1859" w:name="_Toc32169"/>
      <w:bookmarkStart w:id="1860" w:name="_Toc196229630"/>
      <w:bookmarkStart w:id="1861" w:name="_Toc408"/>
      <w:r>
        <w:rPr>
          <w:rFonts w:hint="eastAsia"/>
          <w:lang w:val="en-US" w:eastAsia="zh-CN"/>
        </w:rPr>
        <w:t>5.25</w:t>
      </w:r>
      <w:r>
        <w:rPr>
          <w:lang w:val="en-US" w:eastAsia="zh-CN"/>
        </w:rPr>
        <w:t>.2</w:t>
      </w:r>
      <w:r>
        <w:rPr>
          <w:lang w:val="en-US" w:eastAsia="zh-CN"/>
        </w:rPr>
        <w:tab/>
      </w:r>
      <w:r>
        <w:rPr>
          <w:lang w:val="en-US" w:eastAsia="zh-CN"/>
        </w:rPr>
        <w:t>Specific for 2 bands UL CA</w:t>
      </w:r>
      <w:bookmarkEnd w:id="1858"/>
      <w:bookmarkEnd w:id="1859"/>
      <w:bookmarkEnd w:id="1860"/>
      <w:bookmarkEnd w:id="1861"/>
    </w:p>
    <w:p>
      <w:pPr>
        <w:pStyle w:val="6"/>
        <w:keepNext/>
        <w:keepLines/>
        <w:pageBreakBefore w:val="0"/>
        <w:kinsoku/>
        <w:wordWrap/>
        <w:topLinePunct w:val="0"/>
        <w:bidi w:val="0"/>
        <w:rPr>
          <w:lang w:eastAsia="en-GB"/>
        </w:rPr>
      </w:pPr>
      <w:bookmarkStart w:id="1862" w:name="_Toc196229631"/>
      <w:bookmarkStart w:id="1863" w:name="_Toc4835"/>
      <w:bookmarkStart w:id="1864" w:name="_Toc2171"/>
      <w:bookmarkStart w:id="1865" w:name="_Toc29092"/>
      <w:r>
        <w:rPr>
          <w:rFonts w:hint="eastAsia"/>
          <w:lang w:eastAsia="zh-CN"/>
        </w:rPr>
        <w:t>5.25</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bookmarkEnd w:id="1862"/>
      <w:bookmarkEnd w:id="1863"/>
      <w:bookmarkEnd w:id="1864"/>
      <w:bookmarkEnd w:id="1865"/>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eastAsia="en-GB"/>
        </w:rPr>
        <w:t xml:space="preserve">able </w:t>
      </w:r>
      <w:r>
        <w:rPr>
          <w:rFonts w:hint="eastAsia"/>
          <w:lang w:val="en-US" w:eastAsia="zh-CN"/>
        </w:rPr>
        <w:t>5.25</w:t>
      </w:r>
      <w:r>
        <w:rPr>
          <w:rFonts w:eastAsia="宋体"/>
          <w:lang w:val="en-US" w:eastAsia="zh-CN"/>
        </w:rPr>
        <w:t>.2</w:t>
      </w:r>
      <w:r>
        <w:rPr>
          <w:lang w:val="en-US" w:eastAsia="en-GB"/>
        </w:rPr>
        <w:t>.</w:t>
      </w:r>
      <w:r>
        <w:rPr>
          <w:rFonts w:eastAsia="宋体"/>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66A</w:t>
            </w:r>
            <w:r>
              <w:rPr>
                <w:rFonts w:ascii="Arial" w:hAnsi="Arial"/>
                <w:sz w:val="18"/>
                <w:szCs w:val="18"/>
                <w:lang w:val="sv-SE" w:eastAsia="ja-JP"/>
              </w:rPr>
              <w:t>-</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866" w:name="_Toc196229632"/>
      <w:bookmarkStart w:id="1867" w:name="_Toc13379"/>
      <w:bookmarkStart w:id="1868" w:name="_Toc24433"/>
      <w:bookmarkStart w:id="1869" w:name="_Toc24498"/>
      <w:r>
        <w:rPr>
          <w:rFonts w:hint="eastAsia"/>
          <w:lang w:eastAsia="zh-CN"/>
        </w:rPr>
        <w:t>5.25</w:t>
      </w:r>
      <w:r>
        <w:rPr>
          <w:rFonts w:hint="eastAsia"/>
          <w:lang w:eastAsia="en-GB"/>
        </w:rPr>
        <w:t>.2.2</w:t>
      </w:r>
      <w:r>
        <w:rPr>
          <w:rFonts w:hint="eastAsia"/>
          <w:lang w:eastAsia="en-GB"/>
        </w:rPr>
        <w:tab/>
      </w:r>
      <w:r>
        <w:rPr>
          <w:rFonts w:hint="eastAsia"/>
          <w:lang w:eastAsia="zh-CN"/>
        </w:rPr>
        <w:t>UE co-existence studies</w:t>
      </w:r>
      <w:r>
        <w:rPr>
          <w:rFonts w:hint="eastAsia"/>
          <w:lang w:val="en-US" w:eastAsia="zh-CN"/>
        </w:rPr>
        <w:t xml:space="preserve"> for 2 bands UL</w:t>
      </w:r>
      <w:bookmarkEnd w:id="1866"/>
      <w:bookmarkEnd w:id="1867"/>
      <w:bookmarkEnd w:id="1868"/>
      <w:bookmarkEnd w:id="1869"/>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5.25</w:t>
      </w:r>
      <w:r>
        <w:rPr>
          <w:rFonts w:eastAsia="宋体"/>
          <w:lang w:val="en-US" w:eastAsia="zh-CN"/>
        </w:rPr>
        <w:t>.2.2</w:t>
      </w:r>
      <w:r>
        <w:rPr>
          <w:lang w:eastAsia="en-GB"/>
        </w:rPr>
        <w:t>-1 lists B</w:t>
      </w:r>
      <w:r>
        <w:rPr>
          <w:lang w:eastAsia="ja-JP"/>
        </w:rPr>
        <w:t xml:space="preserve">and </w:t>
      </w:r>
      <w:r>
        <w:rPr>
          <w:rFonts w:eastAsia="宋体"/>
          <w:lang w:val="en-US" w:eastAsia="zh-CN"/>
        </w:rPr>
        <w:t>n66</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5.25</w:t>
      </w:r>
      <w:r>
        <w:rPr>
          <w:rFonts w:eastAsia="宋体"/>
          <w:lang w:val="en-US" w:eastAsia="zh-CN"/>
        </w:rPr>
        <w:t>.2</w:t>
      </w:r>
      <w:r>
        <w:rPr>
          <w:lang w:val="en-US" w:eastAsia="en-GB"/>
        </w:rPr>
        <w:t>.</w:t>
      </w:r>
      <w:r>
        <w:rPr>
          <w:rFonts w:eastAsia="宋体"/>
          <w:lang w:val="en-US" w:eastAsia="zh-CN"/>
        </w:rPr>
        <w:t>2</w:t>
      </w:r>
      <w:r>
        <w:rPr>
          <w:lang w:val="en-US" w:eastAsia="en-GB"/>
        </w:rPr>
        <w:t xml:space="preserve">-1: Band </w:t>
      </w:r>
      <w:r>
        <w:rPr>
          <w:rFonts w:eastAsia="宋体"/>
          <w:lang w:val="en-US" w:eastAsia="zh-CN"/>
        </w:rPr>
        <w:t>n66</w:t>
      </w:r>
      <w:r>
        <w:rPr>
          <w:lang w:val="en-US" w:eastAsia="en-GB"/>
        </w:rPr>
        <w:t xml:space="preserve"> and Band </w:t>
      </w:r>
      <w:r>
        <w:rPr>
          <w:rFonts w:eastAsia="宋体"/>
          <w:lang w:val="en-US" w:eastAsia="zh-CN"/>
        </w:rPr>
        <w:t>n77</w:t>
      </w:r>
      <w:r>
        <w:rPr>
          <w:lang w:val="en-US" w:eastAsia="en-GB"/>
        </w:rPr>
        <w:t xml:space="preserve"> </w:t>
      </w:r>
      <w:r>
        <w:rPr>
          <w:rFonts w:hint="eastAsia" w:eastAsia="宋体"/>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1520 - 2490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5010 - 5980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260 - 780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4820 - 6690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6720 - 7760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8310 - 10180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930 - 2040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8120 - 10890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3040 - 4980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8430 - 9540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11610 - 14380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10020 - 11960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11420 - 15090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2640 - 3820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-3*f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6340 - 9180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1260 - 3270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14910 - 18580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10140 - 11320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13320 - 16160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11730 - 13740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val="zh-CN" w:eastAsia="zh-CN"/>
              </w:rPr>
            </w:pPr>
            <w:r>
              <w:rPr>
                <w:lang w:val="zh-CN" w:eastAsia="zh-CN"/>
              </w:rPr>
              <w:t>NOTE : For each IMD item, when two bound values before taking absolute have different signs, the relevant IMD range</w:t>
            </w:r>
            <w:r>
              <w:rPr>
                <w:rFonts w:hint="eastAsia"/>
                <w:lang w:val="en-US" w:eastAsia="zh-CN"/>
              </w:rPr>
              <w:t xml:space="preserve"> </w:t>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5.25</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n66</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n66</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5.25</w:t>
      </w:r>
      <w:r>
        <w:rPr>
          <w:rFonts w:eastAsia="宋体"/>
          <w:lang w:val="en-US" w:eastAsia="zh-CN"/>
        </w:rPr>
        <w:t>.2</w:t>
      </w:r>
      <w:r>
        <w:rPr>
          <w:lang w:val="en-US" w:eastAsia="en-GB"/>
        </w:rPr>
        <w:t>.</w:t>
      </w:r>
      <w:r>
        <w:rPr>
          <w:rFonts w:eastAsia="宋体"/>
          <w:lang w:val="en-US" w:eastAsia="zh-CN"/>
        </w:rPr>
        <w:t>2</w:t>
      </w:r>
      <w:r>
        <w:rPr>
          <w:lang w:val="en-US" w:eastAsia="en-GB"/>
        </w:rPr>
        <w:t>-</w:t>
      </w:r>
      <w:r>
        <w:rPr>
          <w:rFonts w:hint="eastAsia" w:eastAsia="宋体"/>
          <w:lang w:val="en-US" w:eastAsia="zh-CN"/>
        </w:rPr>
        <w:t>2</w:t>
      </w:r>
      <w:r>
        <w:rPr>
          <w:lang w:val="en-US" w:eastAsia="en-GB"/>
        </w:rPr>
        <w:t xml:space="preserve">: Band </w:t>
      </w:r>
      <w:r>
        <w:rPr>
          <w:rFonts w:eastAsia="宋体"/>
          <w:lang w:val="en-US" w:eastAsia="zh-CN"/>
        </w:rPr>
        <w:t>n66</w:t>
      </w:r>
      <w:r>
        <w:rPr>
          <w:lang w:val="en-US" w:eastAsia="en-GB"/>
        </w:rPr>
        <w:t xml:space="preserve"> and Band </w:t>
      </w:r>
      <w:r>
        <w:rPr>
          <w:rFonts w:eastAsia="宋体"/>
          <w:lang w:val="en-US" w:eastAsia="zh-CN"/>
        </w:rPr>
        <w:t>n77</w:t>
      </w:r>
      <w:r>
        <w:rPr>
          <w:rFonts w:hint="eastAsia" w:eastAsia="宋体"/>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 / CA</w:t>
            </w:r>
            <w:r>
              <w:rPr>
                <w:rFonts w:ascii="Arial" w:hAnsi="Arial" w:cs="Arial"/>
                <w:b/>
                <w:bCs/>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1710-1780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2110-2200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1510-1710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1780-1980</w:t>
            </w:r>
          </w:p>
        </w:tc>
      </w:tr>
      <w:tr>
        <w:tblPrEx>
          <w:tblCellMar>
            <w:top w:w="0" w:type="dxa"/>
            <w:left w:w="108" w:type="dxa"/>
            <w:bottom w:w="0" w:type="dxa"/>
            <w:right w:w="108" w:type="dxa"/>
          </w:tblCellMar>
        </w:tblPrEx>
        <w:trPr>
          <w:trHeight w:val="291"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lang w:val="zh-CN" w:eastAsia="zh-CN"/>
              </w:rPr>
              <w:br w:type="textWrapping"/>
            </w:r>
            <w:r>
              <w:rPr>
                <w:lang w:val="zh-CN" w:eastAsia="zh-CN"/>
              </w:rPr>
              <w:t>can be ignored.</w:t>
            </w:r>
          </w:p>
          <w:p>
            <w:pPr>
              <w:pStyle w:val="120"/>
              <w:keepNext/>
              <w:keepLines/>
              <w:pageBreakBefore w:val="0"/>
              <w:kinsoku/>
              <w:wordWrap/>
              <w:topLinePunct w:val="0"/>
              <w:bidi w:val="0"/>
              <w:rPr>
                <w:rFonts w:cs="Arial"/>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topLinePunct w:val="0"/>
        <w:bidi w:val="0"/>
        <w:rPr>
          <w:lang w:eastAsia="en-GB"/>
        </w:rPr>
      </w:pPr>
    </w:p>
    <w:p>
      <w:pPr>
        <w:keepNext/>
        <w:keepLines/>
        <w:pageBreakBefore w:val="0"/>
        <w:kinsoku/>
        <w:wordWrap/>
        <w:topLinePunct w:val="0"/>
        <w:bidi w:val="0"/>
        <w:rPr>
          <w:lang w:eastAsia="en-GB"/>
        </w:rPr>
      </w:pPr>
      <w:r>
        <w:rPr>
          <w:lang w:eastAsia="en-GB"/>
        </w:rPr>
        <w:t>Based on</w:t>
      </w:r>
      <w:r>
        <w:rPr>
          <w:sz w:val="24"/>
          <w:lang w:eastAsia="en-GB"/>
        </w:rPr>
        <w:t xml:space="preserve"> </w:t>
      </w:r>
      <w:r>
        <w:rPr>
          <w:lang w:eastAsia="en-GB"/>
        </w:rPr>
        <w:t xml:space="preserve">Table </w:t>
      </w:r>
      <w:r>
        <w:rPr>
          <w:rFonts w:hint="eastAsia" w:eastAsia="宋体"/>
          <w:lang w:eastAsia="zh-CN"/>
        </w:rPr>
        <w:t>5.25</w:t>
      </w:r>
      <w:r>
        <w:rPr>
          <w:lang w:eastAsia="en-GB"/>
        </w:rPr>
        <w:t>.2.2-2:</w:t>
      </w:r>
    </w:p>
    <w:p>
      <w:pPr>
        <w:pStyle w:val="112"/>
        <w:keepNext/>
        <w:keepLines/>
        <w:pageBreakBefore w:val="0"/>
        <w:kinsoku/>
        <w:wordWrap/>
        <w:topLinePunct w:val="0"/>
        <w:bidi w:val="0"/>
        <w:rPr>
          <w:lang w:eastAsia="en-GB"/>
        </w:rPr>
      </w:pPr>
      <w:r>
        <w:rPr>
          <w:lang w:eastAsia="en-GB"/>
        </w:rPr>
        <w:t>-</w:t>
      </w:r>
      <w:r>
        <w:rPr>
          <w:lang w:eastAsia="en-GB"/>
        </w:rPr>
        <w:tab/>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pStyle w:val="6"/>
        <w:keepNext/>
        <w:keepLines/>
        <w:pageBreakBefore w:val="0"/>
        <w:kinsoku/>
        <w:wordWrap/>
        <w:topLinePunct w:val="0"/>
        <w:bidi w:val="0"/>
        <w:rPr>
          <w:lang w:val="en-US" w:eastAsia="zh-CN"/>
        </w:rPr>
      </w:pPr>
      <w:bookmarkStart w:id="1870" w:name="_Toc196229633"/>
      <w:bookmarkStart w:id="1871" w:name="_Toc802"/>
      <w:bookmarkStart w:id="1872" w:name="_Toc6211"/>
      <w:bookmarkStart w:id="1873" w:name="_Toc24996"/>
      <w:r>
        <w:rPr>
          <w:rFonts w:hint="eastAsia"/>
          <w:lang w:eastAsia="zh-CN"/>
        </w:rPr>
        <w:t>5.25</w:t>
      </w:r>
      <w:r>
        <w:rPr>
          <w:rFonts w:hint="eastAsia"/>
          <w:lang w:eastAsia="en-GB"/>
        </w:rPr>
        <w:t>.2.3</w:t>
      </w:r>
      <w:r>
        <w:rPr>
          <w:rFonts w:hint="eastAsia"/>
          <w:lang w:eastAsia="en-GB"/>
        </w:rPr>
        <w:tab/>
      </w:r>
      <w:r>
        <w:rPr>
          <w:rFonts w:hint="eastAsia"/>
          <w:lang w:val="en-US" w:eastAsia="zh-CN"/>
        </w:rPr>
        <w:t>REFSENS requirements</w:t>
      </w:r>
      <w:bookmarkEnd w:id="1870"/>
      <w:bookmarkEnd w:id="1871"/>
      <w:bookmarkEnd w:id="1872"/>
      <w:bookmarkEnd w:id="1873"/>
    </w:p>
    <w:p>
      <w:pPr>
        <w:keepNext/>
        <w:keepLines/>
        <w:pageBreakBefore w:val="0"/>
        <w:kinsoku/>
        <w:wordWrap/>
        <w:topLinePunct w:val="0"/>
        <w:bidi w:val="0"/>
      </w:pPr>
      <w:r>
        <w:rPr>
          <w:lang w:eastAsia="en-GB"/>
        </w:rPr>
        <w:t>There is no need for new REFSENS requirements. </w:t>
      </w:r>
    </w:p>
    <w:p>
      <w:pPr>
        <w:pStyle w:val="4"/>
        <w:keepNext/>
        <w:keepLines/>
        <w:pageBreakBefore w:val="0"/>
        <w:kinsoku/>
        <w:wordWrap/>
        <w:topLinePunct w:val="0"/>
        <w:bidi w:val="0"/>
      </w:pPr>
      <w:bookmarkStart w:id="1874" w:name="_Toc5577"/>
      <w:bookmarkStart w:id="1875" w:name="_Toc32012"/>
      <w:bookmarkStart w:id="1876" w:name="_Toc9071"/>
      <w:r>
        <w:rPr>
          <w:rFonts w:hint="eastAsia"/>
          <w:lang w:eastAsia="zh-CN"/>
        </w:rPr>
        <w:t>5.26</w:t>
      </w:r>
      <w:r>
        <w:tab/>
      </w:r>
      <w:r>
        <w:t>CA_n18-n77</w:t>
      </w:r>
      <w:bookmarkEnd w:id="1874"/>
      <w:bookmarkEnd w:id="1875"/>
      <w:bookmarkEnd w:id="1876"/>
    </w:p>
    <w:p>
      <w:pPr>
        <w:pStyle w:val="5"/>
        <w:keepNext/>
        <w:keepLines/>
        <w:pageBreakBefore w:val="0"/>
        <w:kinsoku/>
        <w:wordWrap/>
        <w:topLinePunct w:val="0"/>
        <w:bidi w:val="0"/>
        <w:rPr>
          <w:rFonts w:cs="Arial"/>
          <w:sz w:val="24"/>
          <w:szCs w:val="28"/>
          <w:lang w:val="en-US" w:eastAsia="zh-CN"/>
        </w:rPr>
      </w:pPr>
      <w:bookmarkStart w:id="1877" w:name="_Toc8418"/>
      <w:bookmarkStart w:id="1878" w:name="_Toc23660"/>
      <w:bookmarkStart w:id="1879" w:name="_Toc17241"/>
      <w:r>
        <w:rPr>
          <w:rFonts w:hint="eastAsia"/>
          <w:sz w:val="24"/>
          <w:lang w:eastAsia="zh-CN"/>
        </w:rPr>
        <w:t>5.26</w:t>
      </w:r>
      <w:r>
        <w:rPr>
          <w:sz w:val="24"/>
        </w:rPr>
        <w:t>.1</w:t>
      </w:r>
      <w:r>
        <w:rPr>
          <w:sz w:val="24"/>
        </w:rPr>
        <w:tab/>
      </w:r>
      <w:r>
        <w:rPr>
          <w:rFonts w:cs="Arial"/>
          <w:sz w:val="24"/>
          <w:szCs w:val="28"/>
          <w:lang w:val="en-US" w:eastAsia="zh-CN"/>
        </w:rPr>
        <w:t>Common for 1 band UL and 2 bands UL CA</w:t>
      </w:r>
      <w:bookmarkEnd w:id="1877"/>
      <w:bookmarkEnd w:id="1878"/>
      <w:bookmarkEnd w:id="1879"/>
    </w:p>
    <w:p>
      <w:pPr>
        <w:pStyle w:val="6"/>
        <w:keepNext/>
        <w:keepLines/>
        <w:pageBreakBefore w:val="0"/>
        <w:kinsoku/>
        <w:wordWrap/>
        <w:topLinePunct w:val="0"/>
        <w:bidi w:val="0"/>
      </w:pPr>
      <w:bookmarkStart w:id="1880" w:name="_Toc17831"/>
      <w:bookmarkStart w:id="1881" w:name="_Toc32506"/>
      <w:bookmarkStart w:id="1882" w:name="_Toc16166"/>
      <w:r>
        <w:rPr>
          <w:rFonts w:hint="eastAsia"/>
          <w:lang w:eastAsia="zh-CN"/>
        </w:rPr>
        <w:t>5.26</w:t>
      </w:r>
      <w:r>
        <w:t>.1.1</w:t>
      </w:r>
      <w:r>
        <w:tab/>
      </w:r>
      <w:r>
        <w:rPr>
          <w:rFonts w:cs="Arial"/>
          <w:lang w:eastAsia="zh-CN"/>
        </w:rPr>
        <w:t>Operating bands for CA</w:t>
      </w:r>
      <w:bookmarkEnd w:id="1880"/>
      <w:bookmarkEnd w:id="1881"/>
      <w:bookmarkEnd w:id="1882"/>
    </w:p>
    <w:p>
      <w:pPr>
        <w:pStyle w:val="114"/>
        <w:keepNext/>
        <w:keepLines/>
        <w:pageBreakBefore w:val="0"/>
        <w:kinsoku/>
        <w:wordWrap/>
        <w:topLinePunct w:val="0"/>
        <w:bidi w:val="0"/>
        <w:rPr>
          <w:lang w:eastAsia="zh-CN"/>
        </w:rPr>
      </w:pPr>
      <w:r>
        <w:rPr>
          <w:rFonts w:hint="eastAsia"/>
          <w:lang w:val="en-US" w:eastAsia="zh-CN"/>
        </w:rPr>
        <w:t>T</w:t>
      </w:r>
      <w:r>
        <w:t xml:space="preserve">able </w:t>
      </w:r>
      <w:r>
        <w:rPr>
          <w:rFonts w:hint="eastAsia"/>
          <w:lang w:val="en-US" w:eastAsia="zh-CN"/>
        </w:rPr>
        <w:t>5.26</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n18</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815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830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875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TDD</w:t>
            </w:r>
          </w:p>
        </w:tc>
      </w:tr>
    </w:tbl>
    <w:p>
      <w:pPr>
        <w:pStyle w:val="6"/>
        <w:keepNext/>
        <w:keepLines/>
        <w:pageBreakBefore w:val="0"/>
        <w:kinsoku/>
        <w:wordWrap/>
        <w:topLinePunct w:val="0"/>
        <w:bidi w:val="0"/>
        <w:spacing w:before="360"/>
        <w:ind w:left="0" w:firstLine="0"/>
        <w:rPr>
          <w:szCs w:val="24"/>
        </w:rPr>
      </w:pPr>
      <w:bookmarkStart w:id="1883" w:name="_Toc26557"/>
      <w:bookmarkStart w:id="1884" w:name="_Toc1881"/>
      <w:bookmarkStart w:id="1885" w:name="_Toc22220"/>
      <w:r>
        <w:rPr>
          <w:rFonts w:hint="eastAsia"/>
          <w:szCs w:val="24"/>
          <w:lang w:eastAsia="zh-CN"/>
        </w:rPr>
        <w:t>5.26</w:t>
      </w:r>
      <w:r>
        <w:rPr>
          <w:szCs w:val="24"/>
        </w:rPr>
        <w:t>.1.2</w:t>
      </w:r>
      <w:r>
        <w:rPr>
          <w:szCs w:val="24"/>
        </w:rPr>
        <w:tab/>
      </w:r>
      <w:r>
        <w:rPr>
          <w:szCs w:val="24"/>
          <w:lang w:eastAsia="zh-CN"/>
        </w:rPr>
        <w:t>Channel bandwidths per operating band for CA</w:t>
      </w:r>
      <w:bookmarkEnd w:id="1883"/>
      <w:bookmarkEnd w:id="1884"/>
      <w:bookmarkEnd w:id="1885"/>
    </w:p>
    <w:p>
      <w:pPr>
        <w:pStyle w:val="114"/>
        <w:keepNext/>
        <w:keepLines/>
        <w:pageBreakBefore w:val="0"/>
        <w:kinsoku/>
        <w:wordWrap/>
        <w:topLinePunct w:val="0"/>
        <w:bidi w:val="0"/>
        <w:rPr>
          <w:lang w:val="en-US" w:eastAsia="zh-CN"/>
        </w:rPr>
      </w:pPr>
      <w:r>
        <w:t xml:space="preserve">Table </w:t>
      </w:r>
      <w:r>
        <w:rPr>
          <w:rFonts w:hint="eastAsia"/>
          <w:lang w:val="en-US" w:eastAsia="zh-CN"/>
        </w:rPr>
        <w:t>5.</w:t>
      </w:r>
      <w:r>
        <w:rPr>
          <w:rFonts w:hint="eastAsia" w:eastAsia="游明朝"/>
          <w:lang w:val="en-US" w:eastAsia="ja-JP"/>
        </w:rPr>
        <w:t>26</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9"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szCs w:val="18"/>
                <w:lang w:val="en-US" w:eastAsia="zh-CN"/>
              </w:rPr>
              <w:t>CA_n18A-n77(2A)</w:t>
            </w:r>
          </w:p>
        </w:tc>
        <w:tc>
          <w:tcPr>
            <w:tcW w:w="1028" w:type="pct"/>
            <w:tcBorders>
              <w:top w:val="single" w:color="auto" w:sz="4" w:space="0"/>
              <w:left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szCs w:val="18"/>
                <w:lang w:val="en-US" w:eastAsia="zh-CN"/>
              </w:rPr>
              <w:t>CA_n77(2A)</w:t>
            </w: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ascii="Arial" w:hAnsi="Arial" w:cs="Arial"/>
                <w:kern w:val="2"/>
                <w:sz w:val="18"/>
                <w:szCs w:val="18"/>
                <w:lang w:val="en-US" w:eastAsia="zh-CN"/>
              </w:rPr>
              <w:t>n18</w:t>
            </w:r>
          </w:p>
        </w:tc>
        <w:tc>
          <w:tcPr>
            <w:tcW w:w="1999"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00" w:beforeAutospacing="1" w:after="0"/>
              <w:jc w:val="center"/>
              <w:rPr>
                <w:rFonts w:ascii="Arial" w:hAnsi="Arial" w:eastAsia="游明朝" w:cs="Arial"/>
                <w:kern w:val="2"/>
                <w:sz w:val="18"/>
                <w:szCs w:val="18"/>
                <w:lang w:val="en-US" w:eastAsia="ja-JP"/>
              </w:rPr>
            </w:pPr>
            <w:r>
              <w:rPr>
                <w:rFonts w:ascii="Arial" w:hAnsi="Arial" w:cs="Arial"/>
                <w:kern w:val="2"/>
                <w:sz w:val="18"/>
                <w:szCs w:val="18"/>
                <w:lang w:val="en-US" w:eastAsia="zh-CN"/>
              </w:rPr>
              <w:t>5, 10, 15</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zh-CN"/>
              </w:rPr>
            </w:pPr>
            <w:r>
              <w:rPr>
                <w:rFonts w:hint="eastAsia" w:ascii="Arial" w:hAnsi="Arial" w:cs="Arial"/>
                <w:sz w:val="18"/>
                <w:szCs w:val="18"/>
                <w:lang w:eastAsia="zh-CN"/>
              </w:rPr>
              <w:t>0</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left w:val="nil"/>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00" w:beforeAutospacing="1" w:after="0"/>
              <w:jc w:val="center"/>
              <w:rPr>
                <w:rFonts w:ascii="Arial" w:hAnsi="Arial" w:eastAsia="游明朝" w:cs="Arial"/>
                <w:kern w:val="2"/>
                <w:sz w:val="18"/>
                <w:szCs w:val="18"/>
                <w:lang w:val="en-US" w:eastAsia="ja-JP"/>
              </w:rPr>
            </w:pPr>
            <w:r>
              <w:rPr>
                <w:rFonts w:ascii="Arial" w:hAnsi="Arial" w:cs="Arial"/>
                <w:kern w:val="2"/>
                <w:sz w:val="18"/>
                <w:szCs w:val="18"/>
                <w:lang w:val="en-US" w:eastAsia="zh-CN"/>
              </w:rPr>
              <w:t>CA_n77(2A)_BCS</w:t>
            </w:r>
            <w:r>
              <w:rPr>
                <w:rFonts w:hint="eastAsia" w:ascii="Arial" w:hAnsi="Arial" w:eastAsia="游明朝" w:cs="Arial"/>
                <w:kern w:val="2"/>
                <w:sz w:val="18"/>
                <w:szCs w:val="18"/>
                <w:lang w:val="en-US" w:eastAsia="ja-JP"/>
              </w:rPr>
              <w:t>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pageBreakBefore w:val="0"/>
        <w:kinsoku/>
        <w:wordWrap/>
        <w:topLinePunct w:val="0"/>
        <w:bidi w:val="0"/>
        <w:ind w:left="1417" w:hanging="1417"/>
        <w:rPr>
          <w:szCs w:val="16"/>
          <w:lang w:val="en-US" w:eastAsia="zh-CN"/>
        </w:rPr>
      </w:pPr>
    </w:p>
    <w:p>
      <w:pPr>
        <w:pStyle w:val="6"/>
        <w:keepNext/>
        <w:keepLines/>
        <w:pageBreakBefore w:val="0"/>
        <w:kinsoku/>
        <w:wordWrap/>
        <w:topLinePunct w:val="0"/>
        <w:bidi w:val="0"/>
        <w:rPr>
          <w:szCs w:val="24"/>
          <w:lang w:val="en-US"/>
        </w:rPr>
      </w:pPr>
      <w:bookmarkStart w:id="1886" w:name="_Toc26780"/>
      <w:bookmarkStart w:id="1887" w:name="_Toc18429"/>
      <w:bookmarkStart w:id="1888" w:name="_Toc21924"/>
      <w:r>
        <w:rPr>
          <w:rFonts w:hint="eastAsia"/>
          <w:szCs w:val="24"/>
          <w:lang w:eastAsia="zh-CN"/>
        </w:rPr>
        <w:t>5.26</w:t>
      </w:r>
      <w:r>
        <w:rPr>
          <w:szCs w:val="24"/>
        </w:rPr>
        <w:t>.1.3</w:t>
      </w:r>
      <w:r>
        <w:rPr>
          <w:szCs w:val="24"/>
        </w:rPr>
        <w:tab/>
      </w:r>
      <w:r>
        <w:rPr>
          <w:rFonts w:cs="Arial"/>
          <w:szCs w:val="24"/>
          <w:lang w:eastAsia="zh-CN"/>
        </w:rPr>
        <w:t>UE co-existence studies</w:t>
      </w:r>
      <w:r>
        <w:rPr>
          <w:rFonts w:hint="eastAsia" w:cs="Arial"/>
          <w:szCs w:val="24"/>
          <w:lang w:val="en-US" w:eastAsia="zh-CN"/>
        </w:rPr>
        <w:t xml:space="preserve"> for 1 band UL</w:t>
      </w:r>
      <w:bookmarkEnd w:id="1886"/>
      <w:bookmarkEnd w:id="1887"/>
      <w:bookmarkEnd w:id="1888"/>
    </w:p>
    <w:p>
      <w:pPr>
        <w:keepNext/>
        <w:keepLines/>
        <w:pageBreakBefore w:val="0"/>
        <w:kinsoku/>
        <w:wordWrap/>
        <w:topLinePunct w:val="0"/>
        <w:bidi w:val="0"/>
        <w:spacing w:before="120" w:after="120"/>
        <w:rPr>
          <w:lang w:val="en-US" w:eastAsia="zh-CN"/>
        </w:rPr>
      </w:pPr>
      <w:r>
        <w:rPr>
          <w:lang w:val="en-US" w:eastAsia="zh-CN"/>
        </w:rPr>
        <w:t>Unaffected parts are omitted.</w:t>
      </w:r>
    </w:p>
    <w:p>
      <w:pPr>
        <w:keepNext/>
        <w:keepLines/>
        <w:pageBreakBefore w:val="0"/>
        <w:kinsoku/>
        <w:wordWrap/>
        <w:topLinePunct w:val="0"/>
        <w:bidi w:val="0"/>
      </w:pPr>
      <w:r>
        <w:rPr>
          <w:lang w:eastAsia="zh-CN"/>
        </w:rPr>
        <w:t xml:space="preserve">Table </w:t>
      </w:r>
      <w:r>
        <w:rPr>
          <w:rFonts w:hint="eastAsia"/>
          <w:lang w:val="en-US" w:eastAsia="zh-CN"/>
        </w:rPr>
        <w:t>5.26</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CA_ </w:t>
      </w:r>
      <w:r>
        <w:rPr>
          <w:lang w:val="en-US" w:eastAsia="zh-CN"/>
        </w:rPr>
        <w:t>nX</w:t>
      </w:r>
      <w:r>
        <w:rPr>
          <w:lang w:eastAsia="zh-CN"/>
        </w:rPr>
        <w:t>-</w:t>
      </w:r>
      <w:r>
        <w:rPr>
          <w:lang w:val="en-US" w:eastAsia="zh-CN"/>
        </w:rPr>
        <w:t>nY</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5.26</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n18</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15</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630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445</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3260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075</w:t>
            </w:r>
          </w:p>
        </w:tc>
        <w:tc>
          <w:tcPr>
            <w:tcW w:w="1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30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660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490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320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150</w:t>
            </w:r>
          </w:p>
        </w:tc>
        <w:tc>
          <w:tcPr>
            <w:tcW w:w="1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73"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200</w:t>
            </w: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6</w:t>
            </w:r>
            <w:r>
              <w:rPr>
                <w:rFonts w:ascii="Arial" w:hAnsi="Arial" w:eastAsia="Yu Mincho" w:cs="Arial"/>
                <w:sz w:val="18"/>
                <w:szCs w:val="18"/>
                <w:lang w:val="en-US" w:eastAsia="ja-JP"/>
              </w:rPr>
              <w:t>600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400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9</w:t>
            </w:r>
            <w:r>
              <w:rPr>
                <w:rFonts w:ascii="Arial" w:hAnsi="Arial" w:eastAsia="Yu Mincho" w:cs="Arial"/>
                <w:sz w:val="18"/>
                <w:szCs w:val="18"/>
                <w:lang w:val="en-US" w:eastAsia="ja-JP"/>
              </w:rPr>
              <w:t>900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2600</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132</w:t>
            </w:r>
            <w:r>
              <w:rPr>
                <w:rFonts w:hint="eastAsia" w:ascii="Arial" w:hAnsi="Arial" w:eastAsia="Yu Mincho" w:cs="Arial"/>
                <w:sz w:val="18"/>
                <w:szCs w:val="18"/>
                <w:lang w:val="en-US" w:eastAsia="ja-JP"/>
              </w:rPr>
              <w:t>0</w:t>
            </w:r>
            <w:r>
              <w:rPr>
                <w:rFonts w:ascii="Arial" w:hAnsi="Arial" w:eastAsia="Yu Mincho" w:cs="Arial"/>
                <w:sz w:val="18"/>
                <w:szCs w:val="18"/>
                <w:lang w:val="en-US" w:eastAsia="ja-JP"/>
              </w:rPr>
              <w:t>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6500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1000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center"/>
          </w:tcPr>
          <w:p>
            <w:pPr>
              <w:keepNext/>
              <w:keepLines/>
              <w:pageBreakBefore w:val="0"/>
              <w:kinsoku/>
              <w:wordWrap/>
              <w:topLinePunct w:val="0"/>
              <w:bidi w:val="0"/>
              <w:rPr>
                <w:rFonts w:ascii="Arial" w:hAnsi="Arial" w:cs="Arial"/>
                <w:sz w:val="18"/>
                <w:szCs w:val="18"/>
                <w:lang w:val="en-US"/>
              </w:rPr>
            </w:pPr>
            <w:r>
              <w:rPr>
                <w:rFonts w:ascii="Arial" w:hAnsi="Arial" w:cs="Arial"/>
                <w:sz w:val="18"/>
                <w:szCs w:val="18"/>
                <w:lang w:val="en-US"/>
              </w:rPr>
              <w:t>The two direct hits from the band n18 to the band n77: the 4</w:t>
            </w:r>
            <w:r>
              <w:rPr>
                <w:rFonts w:ascii="Arial" w:hAnsi="Arial" w:cs="Arial"/>
                <w:sz w:val="18"/>
                <w:szCs w:val="18"/>
                <w:vertAlign w:val="superscript"/>
                <w:lang w:val="en-US"/>
              </w:rPr>
              <w:t>th</w:t>
            </w:r>
            <w:r>
              <w:rPr>
                <w:rFonts w:ascii="Arial" w:hAnsi="Arial" w:cs="Arial"/>
                <w:sz w:val="18"/>
                <w:szCs w:val="18"/>
                <w:lang w:val="en-US"/>
              </w:rPr>
              <w:t xml:space="preserve"> and the 5</w:t>
            </w:r>
            <w:r>
              <w:rPr>
                <w:rFonts w:ascii="Arial" w:hAnsi="Arial" w:cs="Arial"/>
                <w:sz w:val="18"/>
                <w:szCs w:val="18"/>
                <w:vertAlign w:val="superscript"/>
                <w:lang w:val="en-US"/>
              </w:rPr>
              <w:t>th</w:t>
            </w:r>
            <w:r>
              <w:rPr>
                <w:rFonts w:ascii="Arial" w:hAnsi="Arial" w:cs="Arial"/>
                <w:sz w:val="18"/>
                <w:szCs w:val="18"/>
                <w:lang w:val="en-US"/>
              </w:rPr>
              <w:t xml:space="preserve"> harmonic to the band n77, </w:t>
            </w:r>
            <w:r>
              <w:rPr>
                <w:rFonts w:ascii="Arial" w:hAnsi="Arial" w:eastAsia="Yu Mincho" w:cs="Arial"/>
                <w:lang w:val="en-US" w:eastAsia="ja-JP"/>
              </w:rPr>
              <w:t xml:space="preserve">have been specified in Rel-17 and hence can be omitted. </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Yu Mincho" w:hAnsi="Yu Mincho" w:eastAsia="Yu Mincho" w:cs="Arial"/>
                <w:b/>
                <w:bCs/>
                <w:sz w:val="18"/>
                <w:szCs w:val="18"/>
                <w:lang w:val="en-US" w:eastAsia="ja-JP"/>
              </w:rPr>
              <w:t>n77</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6</w:t>
            </w:r>
            <w:r>
              <w:rPr>
                <w:rFonts w:ascii="Arial" w:hAnsi="Arial" w:eastAsia="Yu Mincho" w:cs="Arial"/>
                <w:sz w:val="18"/>
                <w:szCs w:val="18"/>
                <w:lang w:val="en-US" w:eastAsia="ja-JP"/>
              </w:rPr>
              <w:t>600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9</w:t>
            </w:r>
            <w:r>
              <w:rPr>
                <w:rFonts w:ascii="Arial" w:hAnsi="Arial" w:eastAsia="Yu Mincho" w:cs="Arial"/>
                <w:sz w:val="18"/>
                <w:szCs w:val="18"/>
                <w:lang w:val="en-US" w:eastAsia="ja-JP"/>
              </w:rPr>
              <w:t>900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3200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6500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n18</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200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400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2600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6800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1000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60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75</w:t>
            </w: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720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750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2580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2625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3440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500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300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375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eastAsia="Yu Mincho" w:cs="Arial"/>
                <w:sz w:val="18"/>
                <w:szCs w:val="18"/>
                <w:lang w:val="en-US" w:eastAsia="ja-JP"/>
              </w:rPr>
            </w:pPr>
            <w:r>
              <w:rPr>
                <w:rFonts w:ascii="Arial" w:hAnsi="Arial" w:cs="Arial"/>
                <w:sz w:val="18"/>
                <w:szCs w:val="18"/>
                <w:lang w:val="en-US"/>
              </w:rPr>
              <w:t>There is a harmonic mixing direct hit case, i.e., UL4/DL1.</w:t>
            </w:r>
          </w:p>
          <w:p>
            <w:pPr>
              <w:keepNext/>
              <w:keepLines/>
              <w:pageBreakBefore w:val="0"/>
              <w:kinsoku/>
              <w:wordWrap/>
              <w:topLinePunct w:val="0"/>
              <w:bidi w:val="0"/>
              <w:spacing w:after="0"/>
              <w:rPr>
                <w:rFonts w:ascii="Arial" w:hAnsi="Arial" w:eastAsia="Yu Mincho" w:cs="Arial"/>
                <w:sz w:val="18"/>
                <w:szCs w:val="18"/>
                <w:lang w:val="en-US" w:eastAsia="ja-JP"/>
              </w:rPr>
            </w:pP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w:t>
            </w:r>
            <w:r>
              <w:rPr>
                <w:rFonts w:hint="eastAsia"/>
                <w:lang w:val="en-US" w:eastAsia="zh-CN"/>
              </w:rPr>
              <w:t>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rPr>
                <w:b/>
                <w:bCs/>
              </w:rPr>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eastAsia="游明朝"/>
          <w:lang w:eastAsia="ja-JP"/>
        </w:rPr>
        <w:t>26</w:t>
      </w:r>
      <w:r>
        <w:rPr>
          <w:lang w:eastAsia="zh-CN"/>
        </w:rPr>
        <w:t>.1.3</w:t>
      </w:r>
      <w:r>
        <w:rPr>
          <w:rFonts w:hint="eastAsia"/>
          <w:lang w:val="en-US" w:eastAsia="zh-CN"/>
        </w:rPr>
        <w:t>-</w:t>
      </w:r>
      <w:r>
        <w:rPr>
          <w:rFonts w:hint="eastAsia" w:eastAsia="游明朝"/>
          <w:lang w:val="en-US" w:eastAsia="ja-JP"/>
        </w:rPr>
        <w:t>2</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n18</w:t>
      </w:r>
      <w:r>
        <w:rPr>
          <w:lang w:eastAsia="zh-CN"/>
        </w:rPr>
        <w:t>-</w:t>
      </w:r>
      <w:r>
        <w:rPr>
          <w:lang w:val="en-US" w:eastAsia="zh-CN"/>
        </w:rPr>
        <w:t>n77</w:t>
      </w:r>
    </w:p>
    <w:p>
      <w:pPr>
        <w:keepNext/>
        <w:keepLines/>
        <w:pageBreakBefore w:val="0"/>
        <w:kinsoku/>
        <w:wordWrap/>
        <w:topLinePunct w:val="0"/>
        <w:bidi w:val="0"/>
        <w:spacing w:before="120" w:after="120"/>
        <w:jc w:val="center"/>
        <w:rPr>
          <w:rFonts w:ascii="Arial" w:hAnsi="Arial" w:cs="Arial"/>
          <w:b/>
          <w:lang w:val="en-US"/>
        </w:rPr>
      </w:pPr>
      <w:r>
        <w:rPr>
          <w:rFonts w:ascii="Arial" w:hAnsi="Arial" w:cs="Arial"/>
          <w:b/>
          <w:lang w:val="en-US" w:eastAsia="zh-CN"/>
        </w:rPr>
        <w:t xml:space="preserve">Table </w:t>
      </w:r>
      <w:r>
        <w:rPr>
          <w:rFonts w:hint="eastAsia" w:ascii="Arial" w:hAnsi="Arial" w:cs="Arial"/>
          <w:b/>
          <w:lang w:val="en-US" w:eastAsia="zh-CN"/>
        </w:rPr>
        <w:t>5.</w:t>
      </w:r>
      <w:r>
        <w:rPr>
          <w:rFonts w:hint="eastAsia" w:ascii="Arial" w:hAnsi="Arial" w:eastAsia="游明朝" w:cs="Arial"/>
          <w:b/>
          <w:lang w:val="en-US" w:eastAsia="ja-JP"/>
        </w:rPr>
        <w:t>26</w:t>
      </w:r>
      <w:r>
        <w:rPr>
          <w:rFonts w:hint="eastAsia" w:ascii="Arial" w:hAnsi="Arial" w:cs="Arial"/>
          <w:b/>
          <w:lang w:val="en-US" w:eastAsia="zh-CN"/>
        </w:rPr>
        <w:t>.1.3-</w:t>
      </w:r>
      <w:r>
        <w:rPr>
          <w:rFonts w:hint="eastAsia" w:ascii="Arial" w:hAnsi="Arial" w:eastAsia="游明朝" w:cs="Arial"/>
          <w:b/>
          <w:lang w:val="en-US" w:eastAsia="ja-JP"/>
        </w:rPr>
        <w:t>2</w:t>
      </w:r>
      <w:r>
        <w:rPr>
          <w:rFonts w:ascii="Arial" w:hAnsi="Arial" w:cs="Arial"/>
          <w:b/>
          <w:lang w:val="en-US" w:eastAsia="zh-CN"/>
        </w:rPr>
        <w:t>:</w:t>
      </w:r>
      <w:r>
        <w:rPr>
          <w:rFonts w:hint="eastAsia" w:ascii="Arial" w:hAnsi="Arial" w:cs="Arial"/>
          <w:b/>
          <w:lang w:val="en-US" w:eastAsia="zh-CN"/>
        </w:rPr>
        <w:t xml:space="preserve"> </w:t>
      </w:r>
      <w:r>
        <w:rPr>
          <w:rFonts w:ascii="Arial" w:hAnsi="Arial" w:cs="Arial"/>
          <w:b/>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All in MHz</w:t>
            </w:r>
          </w:p>
        </w:tc>
        <w:tc>
          <w:tcPr>
            <w:tcW w:w="2306" w:type="dxa"/>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f</w:t>
            </w:r>
            <w:r>
              <w:rPr>
                <w:rStyle w:val="169"/>
                <w:vertAlign w:val="subscript"/>
                <w:lang w:val="en-US"/>
              </w:rPr>
              <w:t>low</w:t>
            </w:r>
          </w:p>
        </w:tc>
        <w:tc>
          <w:tcPr>
            <w:tcW w:w="2305" w:type="dxa"/>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f</w:t>
            </w:r>
            <w:r>
              <w:rPr>
                <w:rStyle w:val="169"/>
                <w:vertAlign w:val="subscript"/>
                <w:lang w:val="en-US"/>
              </w:rPr>
              <w:t>high</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BB IMD range</w:t>
            </w:r>
            <w:r>
              <w:rPr>
                <w:rStyle w:val="169"/>
                <w:vertAlign w:val="superscript"/>
                <w:lang w:val="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eastAsia="zh-CN"/>
              </w:rPr>
              <w:t>n77</w:t>
            </w:r>
            <w:r>
              <w:rPr>
                <w:rFonts w:hint="eastAsia"/>
                <w:lang w:val="en-US" w:eastAsia="zh-CN"/>
              </w:rPr>
              <w:t xml:space="preserve"> </w:t>
            </w:r>
            <w:r>
              <w:rPr>
                <w:lang w:val="en-US"/>
              </w:rPr>
              <w:t>fUL</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3</w:t>
            </w:r>
            <w:r>
              <w:rPr>
                <w:lang w:val="en-US" w:eastAsia="zh-CN"/>
              </w:rPr>
              <w:t>300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4</w:t>
            </w:r>
            <w:r>
              <w:rPr>
                <w:lang w:val="en-US" w:eastAsia="zh-CN"/>
              </w:rPr>
              <w:t>200</w:t>
            </w:r>
          </w:p>
        </w:tc>
        <w:tc>
          <w:tcPr>
            <w:tcW w:w="746" w:type="dxa"/>
            <w:vMerge w:val="restart"/>
            <w:tcBorders>
              <w:top w:val="nil"/>
              <w:left w:val="nil"/>
              <w:right w:val="single" w:color="auto" w:sz="4" w:space="0"/>
            </w:tcBorders>
            <w:noWrap/>
            <w:vAlign w:val="center"/>
          </w:tcPr>
          <w:p>
            <w:pPr>
              <w:pStyle w:val="105"/>
              <w:keepNext/>
              <w:keepLines/>
              <w:pageBreakBefore w:val="0"/>
              <w:kinsoku/>
              <w:wordWrap/>
              <w:topLinePunct w:val="0"/>
              <w:bidi w:val="0"/>
              <w:rPr>
                <w:lang w:val="en-US"/>
              </w:rPr>
            </w:pPr>
            <w:r>
              <w:rPr>
                <w:lang w:val="en-US"/>
              </w:rPr>
              <w:t>Order</w:t>
            </w:r>
          </w:p>
        </w:tc>
        <w:tc>
          <w:tcPr>
            <w:tcW w:w="2229" w:type="dxa"/>
            <w:vMerge w:val="restart"/>
            <w:tcBorders>
              <w:top w:val="nil"/>
              <w:left w:val="nil"/>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vMerge w:val="restart"/>
            <w:tcBorders>
              <w:top w:val="nil"/>
              <w:left w:val="nil"/>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eastAsia="zh-CN"/>
              </w:rPr>
              <w:t>n18</w:t>
            </w:r>
            <w:r>
              <w:rPr>
                <w:rFonts w:hint="eastAsia"/>
                <w:lang w:val="en-US" w:eastAsia="zh-CN"/>
              </w:rPr>
              <w:t xml:space="preserve"> </w:t>
            </w:r>
            <w:r>
              <w:rPr>
                <w:lang w:val="en-US"/>
              </w:rPr>
              <w:t>f</w:t>
            </w:r>
            <w:r>
              <w:rPr>
                <w:rFonts w:hint="eastAsia"/>
                <w:lang w:val="en-US" w:eastAsia="zh-CN"/>
              </w:rPr>
              <w:t>D</w:t>
            </w:r>
            <w:r>
              <w:rPr>
                <w:lang w:val="en-US"/>
              </w:rPr>
              <w:t>L</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eastAsia="游明朝"/>
                <w:lang w:val="en-US" w:eastAsia="ja-JP"/>
              </w:rPr>
              <w:t>860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eastAsia="游明朝"/>
                <w:lang w:val="en-US" w:eastAsia="ja-JP"/>
              </w:rPr>
              <w:t>875</w:t>
            </w:r>
          </w:p>
        </w:tc>
        <w:tc>
          <w:tcPr>
            <w:tcW w:w="746"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229"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297"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2CCBW</w:t>
            </w:r>
            <w:r>
              <w:rPr>
                <w:vertAlign w:val="superscript"/>
                <w:lang w:val="en-US"/>
              </w:rPr>
              <w:t>1</w:t>
            </w:r>
          </w:p>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 xml:space="preserve">Minimum </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rFonts w:hint="eastAsia"/>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IMD2</w:t>
            </w:r>
            <w:r>
              <w:rPr>
                <w:lang w:val="en-US"/>
              </w:rPr>
              <w:br w:type="textWrapping"/>
            </w:r>
            <w:r>
              <w:rPr>
                <w:lang w:val="en-US"/>
              </w:rPr>
              <w:t>(1-1)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1</w:t>
            </w:r>
            <w:r>
              <w:rPr>
                <w:lang w:val="en-US" w:eastAsia="zh-CN"/>
              </w:rPr>
              <w:t>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600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lang w:val="en-US" w:eastAsia="zh-CN"/>
              </w:rPr>
              <w:t>1</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6</w:t>
            </w:r>
            <w:r>
              <w:rPr>
                <w:lang w:val="en-US" w:eastAsia="zh-CN"/>
              </w:rPr>
              <w:t>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UL IMD range</w:t>
            </w:r>
            <w:r>
              <w:rPr>
                <w:vertAlign w:val="superscript"/>
                <w:lang w:val="en-US"/>
              </w:rPr>
              <w:t>2</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(2-2)</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30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305"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2</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1</w:t>
            </w:r>
            <w:r>
              <w:rPr>
                <w:rFonts w:hint="eastAsia" w:eastAsia="游明朝"/>
                <w:lang w:val="en-US" w:eastAsia="ja-JP"/>
              </w:rPr>
              <w:t>2</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IMD3</w:t>
            </w:r>
            <w:r>
              <w:rPr>
                <w:lang w:val="en-US"/>
              </w:rPr>
              <w:br w:type="textWrapping"/>
            </w:r>
            <w:r>
              <w:rPr>
                <w:lang w:val="en-US"/>
              </w:rPr>
              <w:t>(2-1)</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w:t>
            </w:r>
            <w:r>
              <w:rPr>
                <w:lang w:val="en-US"/>
              </w:rPr>
              <w:t>h+Max2CCBW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(3-3)</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27</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48</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3</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eastAsia="游明朝"/>
                <w:lang w:val="en-US" w:eastAsia="ja-JP"/>
              </w:rPr>
              <w:t>18</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(3-2)</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-2*Max2CCLBW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+2*Max2CCBW</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H2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21</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54</w:t>
            </w:r>
            <w:r>
              <w:rPr>
                <w:lang w:val="en-US" w:eastAsia="zh-CN"/>
              </w:rPr>
              <w:t>00</w:t>
            </w:r>
          </w:p>
        </w:tc>
        <w:tc>
          <w:tcPr>
            <w:tcW w:w="74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IMD7</w:t>
            </w:r>
            <w:r>
              <w:rPr>
                <w:lang w:val="en-US"/>
              </w:rPr>
              <w:br w:type="textWrapping"/>
            </w:r>
            <w:r>
              <w:rPr>
                <w:lang w:val="en-US"/>
              </w:rPr>
              <w:t>(4-3)</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-3*Max2CCBW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+3*Max2CCBW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(3-1)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ULlow</w:t>
            </w:r>
            <w:r>
              <w:rPr>
                <w:lang w:val="en-US"/>
              </w:rPr>
              <w:t>-Max2CCBW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ULhigh</w:t>
            </w: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150</w:t>
            </w:r>
            <w:r>
              <w:rPr>
                <w:lang w:val="en-US" w:eastAsia="zh-CN"/>
              </w:rPr>
              <w:t>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6</w:t>
            </w:r>
            <w:r>
              <w:rPr>
                <w:rFonts w:hint="eastAsia" w:eastAsia="游明朝"/>
                <w:lang w:val="en-US" w:eastAsia="ja-JP"/>
              </w:rPr>
              <w:t>0</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60</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9</w:t>
            </w:r>
            <w:r>
              <w:rPr>
                <w:rFonts w:hint="eastAsia" w:eastAsia="游明朝"/>
                <w:lang w:val="en-US" w:eastAsia="ja-JP"/>
              </w:rPr>
              <w:t>0</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IMD9</w:t>
            </w:r>
            <w:r>
              <w:rPr>
                <w:lang w:val="en-US"/>
              </w:rPr>
              <w:br w:type="textWrapping"/>
            </w:r>
            <w:r>
              <w:rPr>
                <w:lang w:val="en-US"/>
              </w:rPr>
              <w:t>(5-4)</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-4*Max2CCBW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+4*Max2CCBW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(4-2)</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ULlow</w:t>
            </w:r>
            <w:r>
              <w:rPr>
                <w:lang w:val="en-US"/>
              </w:rPr>
              <w:t>-2*Max2CCBW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ULhigh</w:t>
            </w:r>
            <w:r>
              <w:rPr>
                <w:lang w:val="en-US"/>
              </w:rPr>
              <w:t>+2*Max2CCBW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9</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66</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54</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96</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IMD11</w:t>
            </w:r>
            <w:r>
              <w:rPr>
                <w:lang w:val="en-US"/>
              </w:rPr>
              <w:br w:type="textWrapping"/>
            </w:r>
            <w:r>
              <w:rPr>
                <w:lang w:val="en-US"/>
              </w:rPr>
              <w:t>(6-5)</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-5*Max2CCBW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+5*Max2CCBW</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H3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3</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7</w:t>
            </w:r>
            <w:r>
              <w:rPr>
                <w:rFonts w:hint="eastAsia" w:eastAsia="游明朝"/>
                <w:lang w:val="en-US" w:eastAsia="ja-JP"/>
              </w:rPr>
              <w:t>2</w:t>
            </w:r>
            <w:r>
              <w:rPr>
                <w:lang w:val="en-US" w:eastAsia="zh-CN"/>
              </w:rPr>
              <w:t>00</w:t>
            </w:r>
          </w:p>
        </w:tc>
        <w:tc>
          <w:tcPr>
            <w:tcW w:w="74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IMD13</w:t>
            </w:r>
            <w:r>
              <w:rPr>
                <w:lang w:val="en-US"/>
              </w:rPr>
              <w:br w:type="textWrapping"/>
            </w:r>
            <w:r>
              <w:rPr>
                <w:lang w:val="en-US"/>
              </w:rPr>
              <w:t>(7-6)</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-6*Max2CCBW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+6*Max2CCBW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(4-1)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3*f</w:t>
            </w:r>
            <w:r>
              <w:rPr>
                <w:vertAlign w:val="subscript"/>
                <w:lang w:val="en-US"/>
              </w:rPr>
              <w:t>ULlow</w:t>
            </w:r>
            <w:r>
              <w:rPr>
                <w:lang w:val="en-US"/>
              </w:rPr>
              <w:t>-Max2CCBW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3*f</w:t>
            </w:r>
            <w:r>
              <w:rPr>
                <w:vertAlign w:val="subscript"/>
                <w:lang w:val="en-US"/>
              </w:rPr>
              <w:t>ULhigh</w:t>
            </w: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w:t>
            </w:r>
            <w:r>
              <w:rPr>
                <w:rFonts w:hint="eastAsia" w:eastAsia="游明朝"/>
                <w:lang w:val="en-US" w:eastAsia="ja-JP"/>
              </w:rPr>
              <w:t>3</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78</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9</w:t>
            </w:r>
            <w:r>
              <w:rPr>
                <w:rFonts w:hint="eastAsia" w:eastAsia="游明朝"/>
                <w:lang w:val="en-US" w:eastAsia="ja-JP"/>
              </w:rPr>
              <w:t>3</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1</w:t>
            </w:r>
            <w:r>
              <w:rPr>
                <w:lang w:val="en-US" w:eastAsia="zh-CN"/>
              </w:rPr>
              <w:t>3</w:t>
            </w:r>
            <w:r>
              <w:rPr>
                <w:rFonts w:hint="eastAsia" w:eastAsia="游明朝"/>
                <w:lang w:val="en-US" w:eastAsia="ja-JP"/>
              </w:rPr>
              <w:t>2</w:t>
            </w:r>
            <w:r>
              <w:rPr>
                <w:lang w:val="en-US" w:eastAsia="zh-CN"/>
              </w:rPr>
              <w:t>00</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noWrap/>
            <w:vAlign w:val="bottom"/>
          </w:tcPr>
          <w:p>
            <w:pPr>
              <w:keepNext/>
              <w:keepLines/>
              <w:pageBreakBefore w:val="0"/>
              <w:kinsoku/>
              <w:wordWrap/>
              <w:topLinePunct w:val="0"/>
              <w:bidi w:val="0"/>
              <w:spacing w:after="0"/>
              <w:rPr>
                <w:rFonts w:ascii="Arial" w:hAnsi="Arial" w:eastAsia="游明朝" w:cs="Arial"/>
                <w:sz w:val="18"/>
                <w:szCs w:val="18"/>
                <w:lang w:eastAsia="ja-JP"/>
              </w:rPr>
            </w:pPr>
            <w:r>
              <w:rPr>
                <w:rFonts w:ascii="Arial" w:hAnsi="Arial" w:cs="Arial"/>
                <w:sz w:val="18"/>
                <w:szCs w:val="18"/>
                <w:lang w:val="en-US" w:eastAsia="zh-CN"/>
              </w:rPr>
              <w:t>IMD</w:t>
            </w:r>
            <w:r>
              <w:rPr>
                <w:rFonts w:hint="eastAsia" w:ascii="Arial" w:hAnsi="Arial" w:eastAsia="游明朝" w:cs="Arial"/>
                <w:sz w:val="18"/>
                <w:szCs w:val="18"/>
                <w:lang w:val="en-US" w:eastAsia="ja-JP"/>
              </w:rPr>
              <w:t xml:space="preserve">4 and </w:t>
            </w:r>
            <w:r>
              <w:rPr>
                <w:rFonts w:ascii="Arial" w:hAnsi="Arial" w:cs="Arial"/>
                <w:sz w:val="18"/>
                <w:szCs w:val="18"/>
                <w:lang w:val="en-US" w:eastAsia="zh-CN"/>
              </w:rPr>
              <w:t>IMD</w:t>
            </w:r>
            <w:r>
              <w:rPr>
                <w:rFonts w:hint="eastAsia" w:ascii="Arial" w:hAnsi="Arial" w:eastAsia="游明朝" w:cs="Arial"/>
                <w:sz w:val="18"/>
                <w:szCs w:val="18"/>
                <w:lang w:val="en-US" w:eastAsia="ja-JP"/>
              </w:rPr>
              <w:t>11</w:t>
            </w:r>
            <w:r>
              <w:rPr>
                <w:rFonts w:ascii="Arial" w:hAnsi="Arial" w:cs="Arial"/>
                <w:sz w:val="18"/>
                <w:szCs w:val="18"/>
                <w:lang w:val="en-US" w:eastAsia="zh-CN"/>
              </w:rPr>
              <w:t xml:space="preserve"> </w:t>
            </w:r>
            <w:r>
              <w:rPr>
                <w:rFonts w:ascii="Arial" w:hAnsi="Arial" w:eastAsia="Times New Roman" w:cs="Arial"/>
                <w:sz w:val="18"/>
                <w:szCs w:val="18"/>
                <w:lang w:val="en-US"/>
              </w:rPr>
              <w:t xml:space="preserve">due to one UL band with </w:t>
            </w:r>
            <w:r>
              <w:rPr>
                <w:rFonts w:ascii="Arial" w:hAnsi="Arial" w:eastAsia="游明朝" w:cs="Arial"/>
                <w:sz w:val="18"/>
                <w:szCs w:val="18"/>
                <w:lang w:eastAsia="ja-JP"/>
              </w:rPr>
              <w:t>600MHz separation BW</w:t>
            </w:r>
            <w:r>
              <w:rPr>
                <w:rFonts w:hint="eastAsia" w:ascii="Arial" w:hAnsi="Arial" w:eastAsia="游明朝" w:cs="Arial"/>
                <w:sz w:val="18"/>
                <w:szCs w:val="18"/>
                <w:lang w:eastAsia="ja-JP"/>
              </w:rPr>
              <w:t xml:space="preserve"> exist for this band configuration.</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w:t>
            </w:r>
            <w:r>
              <w:rPr>
                <w:vertAlign w:val="subscript"/>
                <w:lang w:val="en-US"/>
              </w:rPr>
              <w:t>ULhigh</w:t>
            </w:r>
            <w:r>
              <w:rPr>
                <w:lang w:val="en-US"/>
              </w:rPr>
              <w:t>-f</w:t>
            </w:r>
            <w:r>
              <w:rPr>
                <w:vertAlign w:val="subscript"/>
                <w:lang w:val="en-US"/>
              </w:rPr>
              <w:t>ULlow</w:t>
            </w:r>
            <w:r>
              <w:rPr>
                <w:lang w:val="en-US"/>
              </w:rPr>
              <w:t>)</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游明朝"/>
                <w:lang w:val="en-US" w:eastAsia="ja-JP"/>
              </w:rPr>
            </w:pPr>
            <w:r>
              <w:t xml:space="preserve">NOTE </w:t>
            </w:r>
            <w:r>
              <w:rPr>
                <w:rFonts w:hint="eastAsia"/>
                <w:lang w:val="en-US" w:eastAsia="zh-CN"/>
              </w:rPr>
              <w:t>4</w:t>
            </w:r>
            <w:r>
              <w:t>:</w:t>
            </w:r>
            <w:r>
              <w:tab/>
            </w:r>
            <w:r>
              <w:rPr>
                <w:lang w:val="en-US"/>
              </w:rPr>
              <w:t>The harmonic 2 and 3 IMD ranges should only be considered if the DL band is above the UL band</w:t>
            </w:r>
          </w:p>
        </w:tc>
      </w:tr>
    </w:tbl>
    <w:p>
      <w:pPr>
        <w:keepNext/>
        <w:keepLines/>
        <w:pageBreakBefore w:val="0"/>
        <w:kinsoku/>
        <w:wordWrap/>
        <w:topLinePunct w:val="0"/>
        <w:bidi w:val="0"/>
        <w:spacing w:after="0"/>
        <w:rPr>
          <w:rFonts w:ascii="Arial" w:hAnsi="Arial"/>
          <w:sz w:val="24"/>
          <w:szCs w:val="24"/>
          <w:lang w:val="sv-SE"/>
        </w:rPr>
      </w:pPr>
    </w:p>
    <w:p>
      <w:pPr>
        <w:keepNext/>
        <w:keepLines/>
        <w:pageBreakBefore w:val="0"/>
        <w:kinsoku/>
        <w:wordWrap/>
        <w:topLinePunct w:val="0"/>
        <w:bidi w:val="0"/>
      </w:pPr>
    </w:p>
    <w:p>
      <w:pPr>
        <w:pStyle w:val="6"/>
        <w:keepNext/>
        <w:keepLines/>
        <w:pageBreakBefore w:val="0"/>
        <w:kinsoku/>
        <w:wordWrap/>
        <w:topLinePunct w:val="0"/>
        <w:bidi w:val="0"/>
        <w:spacing w:after="120"/>
        <w:ind w:left="1417" w:hanging="1417"/>
      </w:pPr>
      <w:bookmarkStart w:id="1889" w:name="_Toc29626"/>
      <w:bookmarkStart w:id="1890" w:name="_Toc28494"/>
      <w:bookmarkStart w:id="1891" w:name="_Toc4850"/>
      <w:r>
        <w:rPr>
          <w:rFonts w:hint="eastAsia"/>
          <w:lang w:eastAsia="zh-CN"/>
        </w:rPr>
        <w:t>5.26</w:t>
      </w:r>
      <w:r>
        <w:t>.1.</w:t>
      </w:r>
      <w:r>
        <w:rPr>
          <w:rFonts w:hint="eastAsia"/>
          <w:lang w:val="en-US" w:eastAsia="zh-CN"/>
        </w:rPr>
        <w:t>4</w:t>
      </w:r>
      <w:r>
        <w:tab/>
      </w:r>
      <w:r>
        <w:rPr>
          <w:lang w:val="en-US" w:eastAsia="zh-CN"/>
        </w:rPr>
        <w:t>∆TIB,c and ∆RIB,c values</w:t>
      </w:r>
      <w:bookmarkEnd w:id="1889"/>
      <w:bookmarkEnd w:id="1890"/>
      <w:bookmarkEnd w:id="1891"/>
    </w:p>
    <w:p>
      <w:pPr>
        <w:keepNext/>
        <w:keepLines/>
        <w:pageBreakBefore w:val="0"/>
        <w:kinsoku/>
        <w:wordWrap/>
        <w:topLinePunct w:val="0"/>
        <w:bidi w:val="0"/>
      </w:pP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have already been defined so this section is omitted.</w:t>
      </w:r>
    </w:p>
    <w:p>
      <w:pPr>
        <w:pStyle w:val="6"/>
        <w:keepNext/>
        <w:keepLines/>
        <w:pageBreakBefore w:val="0"/>
        <w:kinsoku/>
        <w:wordWrap/>
        <w:topLinePunct w:val="0"/>
        <w:bidi w:val="0"/>
        <w:spacing w:after="120"/>
        <w:ind w:left="1417" w:hanging="1417"/>
        <w:rPr>
          <w:rFonts w:eastAsia="Yu Mincho" w:cs="Arial"/>
          <w:szCs w:val="22"/>
          <w:lang w:val="en-US" w:eastAsia="ja-JP"/>
        </w:rPr>
      </w:pPr>
      <w:bookmarkStart w:id="1892" w:name="_Toc17206"/>
      <w:bookmarkStart w:id="1893" w:name="_Toc30389"/>
      <w:bookmarkStart w:id="1894" w:name="_Toc19447"/>
      <w:r>
        <w:rPr>
          <w:rFonts w:hint="eastAsia"/>
          <w:lang w:eastAsia="zh-CN"/>
        </w:rPr>
        <w:t>5.26</w:t>
      </w:r>
      <w:r>
        <w:t>.1.5</w:t>
      </w:r>
      <w:r>
        <w:tab/>
      </w:r>
      <w:r>
        <w:rPr>
          <w:rFonts w:cs="Arial"/>
          <w:szCs w:val="22"/>
          <w:lang w:val="en-US" w:eastAsia="zh-CN"/>
        </w:rPr>
        <w:t>REFSENS requirements</w:t>
      </w:r>
      <w:bookmarkEnd w:id="1892"/>
      <w:bookmarkEnd w:id="1893"/>
      <w:bookmarkEnd w:id="1894"/>
    </w:p>
    <w:p>
      <w:pPr>
        <w:keepNext/>
        <w:keepLines/>
        <w:pageBreakBefore w:val="0"/>
        <w:kinsoku/>
        <w:wordWrap/>
        <w:topLinePunct w:val="0"/>
        <w:bidi w:val="0"/>
        <w:rPr>
          <w:rFonts w:eastAsia="Yu Mincho"/>
          <w:lang w:val="en-US" w:eastAsia="ja-JP"/>
        </w:rPr>
      </w:pPr>
      <w:r>
        <w:rPr>
          <w:rFonts w:eastAsia="Yu Mincho"/>
          <w:lang w:val="en-US" w:eastAsia="ja-JP"/>
        </w:rPr>
        <w:t xml:space="preserve">Reference sensitivity exceptions due to the two direct harmonic hits from UL n18 to DL n77 have been specified in Rel-17 and hence are omitted. </w:t>
      </w:r>
    </w:p>
    <w:p>
      <w:pPr>
        <w:keepNext/>
        <w:keepLines/>
        <w:pageBreakBefore w:val="0"/>
        <w:kinsoku/>
        <w:wordWrap/>
        <w:topLinePunct w:val="0"/>
        <w:bidi w:val="0"/>
        <w:rPr>
          <w:rFonts w:eastAsia="Yu Mincho"/>
          <w:lang w:val="en-US" w:eastAsia="ja-JP"/>
        </w:rPr>
      </w:pPr>
      <w:r>
        <w:rPr>
          <w:rFonts w:eastAsia="Yu Mincho"/>
          <w:lang w:val="en-US" w:eastAsia="ja-JP"/>
        </w:rPr>
        <w:t>Reference sensitivity exceptions due to harmonic mixing from UL n77 for DL CA_n18-n77</w:t>
      </w:r>
      <w:r>
        <w:rPr>
          <w:rFonts w:hint="eastAsia" w:eastAsia="Yu Mincho"/>
          <w:lang w:val="en-US" w:eastAsia="ja-JP"/>
        </w:rPr>
        <w:t xml:space="preserve"> is shown in </w:t>
      </w:r>
      <w:r>
        <w:rPr>
          <w:rFonts w:eastAsia="Yu Mincho"/>
          <w:lang w:val="en-US" w:eastAsia="ja-JP"/>
        </w:rPr>
        <w:t>Ta</w:t>
      </w:r>
      <w:r>
        <w:rPr>
          <w:rFonts w:hint="eastAsia" w:eastAsia="Yu Mincho"/>
          <w:lang w:val="en-US" w:eastAsia="ja-JP"/>
        </w:rPr>
        <w:t xml:space="preserve">ble </w:t>
      </w:r>
      <w:r>
        <w:rPr>
          <w:rFonts w:hint="eastAsia"/>
          <w:lang w:val="en-US" w:eastAsia="zh-CN"/>
        </w:rPr>
        <w:t>5.26</w:t>
      </w:r>
      <w:r>
        <w:rPr>
          <w:rFonts w:hint="eastAsia" w:eastAsia="Yu Mincho"/>
          <w:lang w:val="en-US" w:eastAsia="ja-JP"/>
        </w:rPr>
        <w:t>.1.5.</w:t>
      </w:r>
    </w:p>
    <w:p>
      <w:pPr>
        <w:pStyle w:val="114"/>
        <w:keepNext/>
        <w:keepLines/>
        <w:pageBreakBefore w:val="0"/>
        <w:kinsoku/>
        <w:wordWrap/>
        <w:topLinePunct w:val="0"/>
        <w:bidi w:val="0"/>
      </w:pPr>
      <w:r>
        <w:rPr>
          <w:lang w:eastAsia="ja-JP"/>
        </w:rPr>
        <w:t xml:space="preserve">Table </w:t>
      </w:r>
      <w:r>
        <w:rPr>
          <w:rFonts w:hint="eastAsia"/>
          <w:lang w:eastAsia="zh-CN"/>
        </w:rPr>
        <w:t>5.26</w:t>
      </w:r>
      <w:r>
        <w:rPr>
          <w:lang w:eastAsia="ja-JP"/>
        </w:rPr>
        <w:t>.1.5 (for Table 7.3A.</w:t>
      </w:r>
      <w:r>
        <w:rPr>
          <w:lang w:eastAsia="zh-CN"/>
        </w:rPr>
        <w:t>4</w:t>
      </w:r>
      <w:r>
        <w:rPr>
          <w:lang w:eastAsia="ja-JP"/>
        </w:rPr>
        <w:t xml:space="preserve">-4): Reference sensitivity exceptions </w:t>
      </w:r>
      <w:r>
        <w:t>and uplink/downlink configurations</w:t>
      </w:r>
      <w:r>
        <w:rPr>
          <w:lang w:eastAsia="ja-JP"/>
        </w:rPr>
        <w:t xml:space="preserve"> due to harmonic mixing </w:t>
      </w:r>
      <w:r>
        <w:rPr>
          <w:lang w:eastAsia="zh-CN"/>
        </w:rPr>
        <w:t xml:space="preserve">from a PC3 aggressor NR UL band </w:t>
      </w:r>
      <w:r>
        <w:rPr>
          <w:lang w:eastAsia="ja-JP"/>
        </w:rPr>
        <w:t>for</w:t>
      </w:r>
      <w:r>
        <w:rPr>
          <w:lang w:eastAsia="zh-CN"/>
        </w:rPr>
        <w:t xml:space="preserve"> </w:t>
      </w:r>
      <w:r>
        <w:t>DL NR CA</w:t>
      </w:r>
      <w:r>
        <w:rPr>
          <w:lang w:eastAsia="zh-CN"/>
        </w:rPr>
        <w:t xml:space="preserve"> </w:t>
      </w:r>
      <w: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04"/>
        <w:gridCol w:w="709"/>
        <w:gridCol w:w="858"/>
        <w:gridCol w:w="843"/>
        <w:gridCol w:w="1972"/>
        <w:gridCol w:w="1047"/>
        <w:gridCol w:w="1002"/>
        <w:gridCol w:w="1082"/>
        <w:gridCol w:w="14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704" w:type="dxa"/>
            <w:vMerge w:val="restart"/>
            <w:vAlign w:val="center"/>
          </w:tcPr>
          <w:p>
            <w:pPr>
              <w:pStyle w:val="105"/>
              <w:keepNext/>
              <w:keepLines/>
              <w:pageBreakBefore w:val="0"/>
              <w:kinsoku/>
              <w:wordWrap/>
              <w:topLinePunct w:val="0"/>
              <w:bidi w:val="0"/>
            </w:pPr>
            <w:r>
              <w:t>UL band</w:t>
            </w:r>
          </w:p>
        </w:tc>
        <w:tc>
          <w:tcPr>
            <w:tcW w:w="709" w:type="dxa"/>
            <w:vMerge w:val="restart"/>
            <w:vAlign w:val="center"/>
          </w:tcPr>
          <w:p>
            <w:pPr>
              <w:pStyle w:val="105"/>
              <w:keepNext/>
              <w:keepLines/>
              <w:pageBreakBefore w:val="0"/>
              <w:kinsoku/>
              <w:wordWrap/>
              <w:topLinePunct w:val="0"/>
              <w:bidi w:val="0"/>
            </w:pPr>
            <w:r>
              <w:t>DL band</w:t>
            </w:r>
          </w:p>
        </w:tc>
        <w:tc>
          <w:tcPr>
            <w:tcW w:w="858" w:type="dxa"/>
            <w:vAlign w:val="center"/>
          </w:tcPr>
          <w:p>
            <w:pPr>
              <w:pStyle w:val="105"/>
              <w:keepNext/>
              <w:keepLines/>
              <w:pageBreakBefore w:val="0"/>
              <w:kinsoku/>
              <w:wordWrap/>
              <w:topLinePunct w:val="0"/>
              <w:bidi w:val="0"/>
            </w:pPr>
            <w:r>
              <w:t>UL BW</w:t>
            </w:r>
          </w:p>
        </w:tc>
        <w:tc>
          <w:tcPr>
            <w:tcW w:w="843" w:type="dxa"/>
            <w:vAlign w:val="center"/>
          </w:tcPr>
          <w:p>
            <w:pPr>
              <w:pStyle w:val="105"/>
              <w:keepNext/>
              <w:keepLines/>
              <w:pageBreakBefore w:val="0"/>
              <w:kinsoku/>
              <w:wordWrap/>
              <w:topLinePunct w:val="0"/>
              <w:bidi w:val="0"/>
              <w:rPr>
                <w:lang w:eastAsia="zh-CN"/>
              </w:rPr>
            </w:pPr>
            <w:r>
              <w:rPr>
                <w:lang w:eastAsia="zh-CN"/>
              </w:rPr>
              <w:t>SCS of UL band</w:t>
            </w:r>
          </w:p>
        </w:tc>
        <w:tc>
          <w:tcPr>
            <w:tcW w:w="1972" w:type="dxa"/>
            <w:vAlign w:val="center"/>
          </w:tcPr>
          <w:p>
            <w:pPr>
              <w:pStyle w:val="105"/>
              <w:keepNext/>
              <w:keepLines/>
              <w:pageBreakBefore w:val="0"/>
              <w:kinsoku/>
              <w:wordWrap/>
              <w:topLinePunct w:val="0"/>
              <w:bidi w:val="0"/>
            </w:pPr>
            <w:r>
              <w:t>UL RB Allocation</w:t>
            </w:r>
          </w:p>
        </w:tc>
        <w:tc>
          <w:tcPr>
            <w:tcW w:w="1047" w:type="dxa"/>
            <w:vAlign w:val="center"/>
          </w:tcPr>
          <w:p>
            <w:pPr>
              <w:pStyle w:val="105"/>
              <w:keepNext/>
              <w:keepLines/>
              <w:pageBreakBefore w:val="0"/>
              <w:kinsoku/>
              <w:wordWrap/>
              <w:topLinePunct w:val="0"/>
              <w:bidi w:val="0"/>
            </w:pPr>
            <w:r>
              <w:t>DL BW</w:t>
            </w:r>
          </w:p>
        </w:tc>
        <w:tc>
          <w:tcPr>
            <w:tcW w:w="1002" w:type="dxa"/>
            <w:vAlign w:val="center"/>
          </w:tcPr>
          <w:p>
            <w:pPr>
              <w:pStyle w:val="105"/>
              <w:keepNext/>
              <w:keepLines/>
              <w:pageBreakBefore w:val="0"/>
              <w:kinsoku/>
              <w:wordWrap/>
              <w:topLinePunct w:val="0"/>
              <w:bidi w:val="0"/>
            </w:pPr>
            <w:r>
              <w:t>MSD</w:t>
            </w:r>
          </w:p>
        </w:tc>
        <w:tc>
          <w:tcPr>
            <w:tcW w:w="1082"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412"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704" w:type="dxa"/>
            <w:vMerge w:val="continue"/>
            <w:vAlign w:val="center"/>
          </w:tcPr>
          <w:p>
            <w:pPr>
              <w:keepNext/>
              <w:keepLines/>
              <w:pageBreakBefore w:val="0"/>
              <w:kinsoku/>
              <w:wordWrap/>
              <w:topLinePunct w:val="0"/>
              <w:bidi w:val="0"/>
              <w:spacing w:after="0"/>
              <w:jc w:val="center"/>
              <w:rPr>
                <w:rFonts w:ascii="Arial" w:hAnsi="Arial"/>
                <w:b/>
                <w:sz w:val="18"/>
              </w:rPr>
            </w:pPr>
          </w:p>
        </w:tc>
        <w:tc>
          <w:tcPr>
            <w:tcW w:w="709" w:type="dxa"/>
            <w:vMerge w:val="continue"/>
            <w:vAlign w:val="center"/>
          </w:tcPr>
          <w:p>
            <w:pPr>
              <w:keepNext/>
              <w:keepLines/>
              <w:pageBreakBefore w:val="0"/>
              <w:kinsoku/>
              <w:wordWrap/>
              <w:topLinePunct w:val="0"/>
              <w:bidi w:val="0"/>
              <w:spacing w:after="0"/>
              <w:jc w:val="center"/>
              <w:rPr>
                <w:rFonts w:ascii="Arial" w:hAnsi="Arial"/>
                <w:b/>
                <w:sz w:val="18"/>
              </w:rPr>
            </w:pPr>
          </w:p>
        </w:tc>
        <w:tc>
          <w:tcPr>
            <w:tcW w:w="858" w:type="dxa"/>
            <w:vAlign w:val="center"/>
          </w:tcPr>
          <w:p>
            <w:pPr>
              <w:pStyle w:val="105"/>
              <w:keepNext/>
              <w:keepLines/>
              <w:pageBreakBefore w:val="0"/>
              <w:kinsoku/>
              <w:wordWrap/>
              <w:topLinePunct w:val="0"/>
              <w:bidi w:val="0"/>
            </w:pPr>
            <w:r>
              <w:t>(MHz)</w:t>
            </w:r>
          </w:p>
        </w:tc>
        <w:tc>
          <w:tcPr>
            <w:tcW w:w="843" w:type="dxa"/>
            <w:vAlign w:val="center"/>
          </w:tcPr>
          <w:p>
            <w:pPr>
              <w:pStyle w:val="105"/>
              <w:keepNext/>
              <w:keepLines/>
              <w:pageBreakBefore w:val="0"/>
              <w:kinsoku/>
              <w:wordWrap/>
              <w:topLinePunct w:val="0"/>
              <w:bidi w:val="0"/>
              <w:rPr>
                <w:lang w:eastAsia="zh-CN"/>
              </w:rPr>
            </w:pPr>
            <w:r>
              <w:rPr>
                <w:lang w:eastAsia="zh-CN"/>
              </w:rPr>
              <w:t>(kHz)</w:t>
            </w:r>
          </w:p>
        </w:tc>
        <w:tc>
          <w:tcPr>
            <w:tcW w:w="1972" w:type="dxa"/>
            <w:vAlign w:val="center"/>
          </w:tcPr>
          <w:p>
            <w:pPr>
              <w:pStyle w:val="105"/>
              <w:keepNext/>
              <w:keepLines/>
              <w:pageBreakBefore w:val="0"/>
              <w:kinsoku/>
              <w:wordWrap/>
              <w:topLinePunct w:val="0"/>
              <w:bidi w:val="0"/>
            </w:pPr>
            <w:r>
              <w:t>L</w:t>
            </w:r>
            <w:r>
              <w:rPr>
                <w:vertAlign w:val="subscript"/>
              </w:rPr>
              <w:t>CRB</w:t>
            </w:r>
          </w:p>
        </w:tc>
        <w:tc>
          <w:tcPr>
            <w:tcW w:w="1047" w:type="dxa"/>
            <w:vAlign w:val="center"/>
          </w:tcPr>
          <w:p>
            <w:pPr>
              <w:pStyle w:val="105"/>
              <w:keepNext/>
              <w:keepLines/>
              <w:pageBreakBefore w:val="0"/>
              <w:kinsoku/>
              <w:wordWrap/>
              <w:topLinePunct w:val="0"/>
              <w:bidi w:val="0"/>
            </w:pPr>
            <w:r>
              <w:t>(MHz)</w:t>
            </w:r>
          </w:p>
        </w:tc>
        <w:tc>
          <w:tcPr>
            <w:tcW w:w="1002" w:type="dxa"/>
            <w:vAlign w:val="center"/>
          </w:tcPr>
          <w:p>
            <w:pPr>
              <w:pStyle w:val="105"/>
              <w:keepNext/>
              <w:keepLines/>
              <w:pageBreakBefore w:val="0"/>
              <w:kinsoku/>
              <w:wordWrap/>
              <w:topLinePunct w:val="0"/>
              <w:bidi w:val="0"/>
            </w:pPr>
            <w:r>
              <w:t>(dB)</w:t>
            </w:r>
          </w:p>
        </w:tc>
        <w:tc>
          <w:tcPr>
            <w:tcW w:w="1082"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412"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33"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n77</w:t>
            </w:r>
          </w:p>
        </w:tc>
        <w:tc>
          <w:tcPr>
            <w:tcW w:w="7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n18</w:t>
            </w:r>
          </w:p>
        </w:tc>
        <w:tc>
          <w:tcPr>
            <w:tcW w:w="858"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10</w:t>
            </w:r>
          </w:p>
        </w:tc>
        <w:tc>
          <w:tcPr>
            <w:tcW w:w="84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15</w:t>
            </w:r>
          </w:p>
        </w:tc>
        <w:tc>
          <w:tcPr>
            <w:tcW w:w="197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25</w:t>
            </w:r>
          </w:p>
        </w:tc>
        <w:tc>
          <w:tcPr>
            <w:tcW w:w="1047"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5</w:t>
            </w:r>
          </w:p>
        </w:tc>
        <w:tc>
          <w:tcPr>
            <w:tcW w:w="100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5.4</w:t>
            </w:r>
          </w:p>
        </w:tc>
        <w:tc>
          <w:tcPr>
            <w:tcW w:w="10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NOTE 8</w:t>
            </w:r>
          </w:p>
        </w:tc>
        <w:tc>
          <w:tcPr>
            <w:tcW w:w="14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Yu Mincho"/>
                <w:bCs/>
                <w:lang w:eastAsia="ja-JP"/>
              </w:rPr>
            </w:pPr>
            <w:r>
              <w:rPr>
                <w:bCs/>
                <w:lang w:eastAsia="zh-CN"/>
              </w:rPr>
              <w:t>UL1/DL4</w:t>
            </w:r>
            <w:r>
              <w:rPr>
                <w:rFonts w:hint="eastAsia" w:eastAsia="Yu Mincho" w:cs="Arial"/>
                <w:vertAlign w:val="superscript"/>
                <w:lang w:eastAsia="ja-JP"/>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7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n77</w:t>
            </w:r>
          </w:p>
        </w:tc>
        <w:tc>
          <w:tcPr>
            <w:tcW w:w="7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n18</w:t>
            </w:r>
          </w:p>
        </w:tc>
        <w:tc>
          <w:tcPr>
            <w:tcW w:w="858"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10</w:t>
            </w:r>
          </w:p>
        </w:tc>
        <w:tc>
          <w:tcPr>
            <w:tcW w:w="84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15</w:t>
            </w:r>
          </w:p>
        </w:tc>
        <w:tc>
          <w:tcPr>
            <w:tcW w:w="197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25</w:t>
            </w:r>
          </w:p>
        </w:tc>
        <w:tc>
          <w:tcPr>
            <w:tcW w:w="1047"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15</w:t>
            </w:r>
          </w:p>
        </w:tc>
        <w:tc>
          <w:tcPr>
            <w:tcW w:w="100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2.5</w:t>
            </w:r>
          </w:p>
        </w:tc>
        <w:tc>
          <w:tcPr>
            <w:tcW w:w="10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NOTE 8</w:t>
            </w:r>
          </w:p>
        </w:tc>
        <w:tc>
          <w:tcPr>
            <w:tcW w:w="14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Yu Mincho"/>
                <w:bCs/>
                <w:lang w:eastAsia="ja-JP"/>
              </w:rPr>
            </w:pPr>
            <w:r>
              <w:rPr>
                <w:bCs/>
                <w:lang w:eastAsia="zh-CN"/>
              </w:rPr>
              <w:t>UL1/DL4</w:t>
            </w:r>
            <w:r>
              <w:rPr>
                <w:rFonts w:hint="eastAsia" w:eastAsia="Yu Mincho" w:cs="Arial"/>
                <w:vertAlign w:val="superscript"/>
                <w:lang w:eastAsia="ja-JP"/>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29" w:type="dxa"/>
            <w:gridSpan w:val="9"/>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20" w:after="120"/>
              <w:rPr>
                <w:lang w:val="en-US" w:eastAsia="zh-CN"/>
              </w:rPr>
            </w:pPr>
            <w:r>
              <w:rPr>
                <w:lang w:val="en-US" w:eastAsia="zh-CN"/>
              </w:rPr>
              <w:t>Unaffected part (NOTE 8) is omitted.</w:t>
            </w:r>
          </w:p>
          <w:p>
            <w:pPr>
              <w:pStyle w:val="120"/>
              <w:keepNext/>
              <w:keepLines/>
              <w:pageBreakBefore w:val="0"/>
              <w:kinsoku/>
              <w:wordWrap/>
              <w:topLinePunct w:val="0"/>
              <w:bidi w:val="0"/>
              <w:rPr>
                <w:rFonts w:eastAsia="Yu Mincho"/>
                <w:lang w:eastAsia="ja-JP"/>
              </w:rPr>
            </w:pPr>
            <w:r>
              <w:rPr>
                <w:rFonts w:eastAsia="Yu Mincho"/>
                <w:lang w:eastAsia="ja-JP"/>
              </w:rPr>
              <w:t xml:space="preserve"> </w:t>
            </w:r>
          </w:p>
          <w:p>
            <w:pPr>
              <w:pStyle w:val="120"/>
              <w:keepNext/>
              <w:keepLines/>
              <w:pageBreakBefore w:val="0"/>
              <w:kinsoku/>
              <w:wordWrap/>
              <w:topLinePunct w:val="0"/>
              <w:bidi w:val="0"/>
              <w:rPr>
                <w:rFonts w:eastAsiaTheme="minorEastAsia"/>
                <w:lang w:eastAsia="zh-CN"/>
              </w:rPr>
            </w:pPr>
            <w:r>
              <w:rPr>
                <w:rFonts w:eastAsiaTheme="minorEastAsia"/>
              </w:rPr>
              <w:t>NOTE</w:t>
            </w:r>
            <w:r>
              <w:rPr>
                <w:rFonts w:eastAsiaTheme="minorEastAsia"/>
                <w:lang w:eastAsia="ja-JP"/>
              </w:rPr>
              <w:t xml:space="preserve"> X</w:t>
            </w:r>
            <w:r>
              <w:rPr>
                <w:rFonts w:eastAsiaTheme="minorEastAsia"/>
              </w:rPr>
              <w:t>:</w:t>
            </w:r>
            <w:r>
              <w:rPr>
                <w:rFonts w:eastAsiaTheme="minorEastAsia"/>
                <w:lang w:eastAsia="zh-CN"/>
              </w:rPr>
              <w:tab/>
            </w:r>
            <w:r>
              <w:rPr>
                <w:rFonts w:cs="Arial"/>
                <w:szCs w:val="18"/>
              </w:rPr>
              <w:t>For a UE which supports this band combination only when the Band n77 frequency range restriction of 3400 – 4100 MHz applies, the MSD test point(s) cannot be verified for the band combination and the test point(s) can be skipped.</w:t>
            </w:r>
          </w:p>
          <w:p>
            <w:pPr>
              <w:pStyle w:val="106"/>
              <w:keepNext/>
              <w:keepLines/>
              <w:pageBreakBefore w:val="0"/>
              <w:kinsoku/>
              <w:wordWrap/>
              <w:topLinePunct w:val="0"/>
              <w:bidi w:val="0"/>
              <w:rPr>
                <w:bCs/>
                <w:lang w:eastAsia="zh-CN"/>
              </w:rPr>
            </w:pPr>
          </w:p>
        </w:tc>
      </w:tr>
    </w:tbl>
    <w:p>
      <w:pPr>
        <w:keepNext/>
        <w:keepLines/>
        <w:pageBreakBefore w:val="0"/>
        <w:kinsoku/>
        <w:wordWrap/>
        <w:topLinePunct w:val="0"/>
        <w:bidi w:val="0"/>
        <w:rPr>
          <w:lang w:val="en-US" w:eastAsia="zh-CN"/>
        </w:rPr>
      </w:pPr>
    </w:p>
    <w:p>
      <w:pPr>
        <w:keepNext/>
        <w:keepLines/>
        <w:pageBreakBefore w:val="0"/>
        <w:kinsoku/>
        <w:wordWrap/>
        <w:topLinePunct w:val="0"/>
        <w:bidi w:val="0"/>
        <w:rPr>
          <w:rFonts w:eastAsia="游明朝"/>
          <w:lang w:eastAsia="ja-JP"/>
        </w:rPr>
      </w:pPr>
      <w:r>
        <w:t>Based on co-existence studies on Table 5.</w:t>
      </w:r>
      <w:r>
        <w:rPr>
          <w:rFonts w:hint="eastAsia" w:eastAsia="游明朝"/>
          <w:lang w:eastAsia="ja-JP"/>
        </w:rPr>
        <w:t>26.</w:t>
      </w:r>
      <w:r>
        <w:t>1.3-</w:t>
      </w:r>
      <w:r>
        <w:rPr>
          <w:rFonts w:hint="eastAsia" w:eastAsia="游明朝"/>
          <w:lang w:eastAsia="ja-JP"/>
        </w:rPr>
        <w:t xml:space="preserve">2, </w:t>
      </w:r>
      <w:r>
        <w:rPr>
          <w:rFonts w:eastAsia="游明朝"/>
          <w:lang w:val="en-US" w:eastAsia="ja-JP"/>
        </w:rPr>
        <w:t>Band n18 is victim of IMD4 (2</w:t>
      </w:r>
      <w:r>
        <w:rPr>
          <w:rFonts w:hint="eastAsia" w:eastAsia="游明朝"/>
          <w:lang w:val="en-US" w:eastAsia="ja-JP"/>
        </w:rPr>
        <w:t xml:space="preserve">, </w:t>
      </w:r>
      <w:r>
        <w:rPr>
          <w:rFonts w:eastAsia="游明朝"/>
          <w:lang w:val="en-US" w:eastAsia="ja-JP"/>
        </w:rPr>
        <w:t>-2)</w:t>
      </w:r>
      <w:r>
        <w:rPr>
          <w:rFonts w:hint="eastAsia" w:eastAsia="游明朝"/>
          <w:lang w:val="en-US" w:eastAsia="ja-JP"/>
        </w:rPr>
        <w:t xml:space="preserve">, IMD6 (3, -3) </w:t>
      </w:r>
      <w:r>
        <w:rPr>
          <w:rFonts w:eastAsia="游明朝"/>
          <w:lang w:val="en-US" w:eastAsia="ja-JP"/>
        </w:rPr>
        <w:t>and IMD11 (6</w:t>
      </w:r>
      <w:r>
        <w:rPr>
          <w:rFonts w:hint="eastAsia" w:eastAsia="游明朝"/>
          <w:lang w:val="en-US" w:eastAsia="ja-JP"/>
        </w:rPr>
        <w:t xml:space="preserve">, </w:t>
      </w:r>
      <w:r>
        <w:rPr>
          <w:rFonts w:eastAsia="游明朝"/>
          <w:lang w:val="en-US" w:eastAsia="ja-JP"/>
        </w:rPr>
        <w:t xml:space="preserve">-5) due to n77(2A) one UL band with 2CC intra-band UL CA. </w:t>
      </w:r>
      <w:r>
        <w:rPr>
          <w:rFonts w:hint="eastAsia" w:eastAsia="游明朝"/>
          <w:lang w:val="en-US" w:eastAsia="ja-JP"/>
        </w:rPr>
        <w:t xml:space="preserve">Higher IMD, i.e., IMD6, </w:t>
      </w:r>
      <w:r>
        <w:rPr>
          <w:rFonts w:eastAsia="游明朝"/>
          <w:lang w:val="en-US" w:eastAsia="ja-JP"/>
        </w:rPr>
        <w:t>IMD11 can be ignored</w:t>
      </w:r>
      <w:r>
        <w:rPr>
          <w:rFonts w:hint="eastAsia" w:eastAsia="游明朝"/>
          <w:lang w:val="en-US" w:eastAsia="ja-JP"/>
        </w:rPr>
        <w:t xml:space="preserve">. The 2UL case analysis and the MSD values are shown in Table 5.26.1.5-1. </w:t>
      </w:r>
    </w:p>
    <w:p>
      <w:pPr>
        <w:keepNext/>
        <w:keepLines/>
        <w:pageBreakBefore w:val="0"/>
        <w:kinsoku/>
        <w:wordWrap/>
        <w:topLinePunct w:val="0"/>
        <w:bidi w:val="0"/>
        <w:spacing w:after="0"/>
        <w:rPr>
          <w:rFonts w:ascii="Arial" w:hAnsi="Arial" w:cs="Arial"/>
          <w:b/>
          <w:lang w:val="zh-CN"/>
        </w:rPr>
      </w:pPr>
      <w:r>
        <w:rPr>
          <w:rFonts w:cs="Arial"/>
        </w:rPr>
        <w:br w:type="page"/>
      </w:r>
    </w:p>
    <w:p>
      <w:pPr>
        <w:pStyle w:val="114"/>
        <w:keepNext/>
        <w:keepLines/>
        <w:pageBreakBefore w:val="0"/>
        <w:kinsoku/>
        <w:wordWrap/>
        <w:topLinePunct w:val="0"/>
        <w:bidi w:val="0"/>
        <w:rPr>
          <w:rFonts w:eastAsia="游明朝" w:cs="Arial"/>
          <w:lang w:eastAsia="ja-JP"/>
        </w:rPr>
      </w:pPr>
      <w:r>
        <w:rPr>
          <w:rFonts w:cs="Arial"/>
        </w:rPr>
        <w:t xml:space="preserve">Table </w:t>
      </w:r>
      <w:r>
        <w:rPr>
          <w:rFonts w:hint="eastAsia" w:cs="Arial"/>
          <w:lang w:eastAsia="zh-CN"/>
        </w:rPr>
        <w:t>5.</w:t>
      </w:r>
      <w:r>
        <w:rPr>
          <w:rFonts w:hint="eastAsia" w:eastAsia="游明朝" w:cs="Arial"/>
          <w:lang w:eastAsia="ja-JP"/>
        </w:rPr>
        <w:t>26</w:t>
      </w:r>
      <w:r>
        <w:rPr>
          <w:rFonts w:hint="eastAsia" w:cs="Arial"/>
        </w:rPr>
        <w:t>.</w:t>
      </w:r>
      <w:r>
        <w:rPr>
          <w:rFonts w:cs="Arial"/>
        </w:rPr>
        <w:t>1</w:t>
      </w:r>
      <w:r>
        <w:rPr>
          <w:rFonts w:hint="eastAsia" w:cs="Arial"/>
        </w:rPr>
        <w:t>.</w:t>
      </w:r>
      <w:r>
        <w:rPr>
          <w:rFonts w:cs="Arial"/>
        </w:rPr>
        <w:t>5</w:t>
      </w:r>
      <w:r>
        <w:rPr>
          <w:rFonts w:hint="eastAsia" w:cs="Arial"/>
        </w:rPr>
        <w:t>-1</w:t>
      </w:r>
      <w:r>
        <w:rPr>
          <w:rFonts w:hint="eastAsia" w:eastAsia="游明朝" w:cs="Arial"/>
          <w:lang w:eastAsia="ja-JP"/>
        </w:rPr>
        <w:t xml:space="preserve"> (for Table 7.3A.5-1)</w:t>
      </w:r>
      <w:r>
        <w:rPr>
          <w:rFonts w:cs="Arial"/>
        </w:rPr>
        <w:t xml:space="preserve">: </w:t>
      </w:r>
      <w:r>
        <w:rPr>
          <w:rFonts w:hint="eastAsia"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r>
        <w:rPr>
          <w:rFonts w:hint="eastAsia" w:eastAsia="游明朝" w:cs="Arial"/>
          <w:lang w:eastAsia="ja-JP"/>
        </w:rPr>
        <w:t xml:space="preserve"> for PC3 CA</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65"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3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8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57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L</w:t>
            </w:r>
            <w:r>
              <w:rPr>
                <w:vertAlign w:val="subscript"/>
              </w:rPr>
              <w:t>CRB</w:t>
            </w:r>
          </w:p>
        </w:tc>
        <w:tc>
          <w:tcPr>
            <w:tcW w:w="80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0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65"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restart"/>
            <w:tcBorders>
              <w:left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lang w:val="en-US" w:eastAsia="zh-CN"/>
              </w:rPr>
              <w:t>C</w:t>
            </w:r>
            <w:r>
              <w:rPr>
                <w:lang w:val="en-US" w:eastAsia="zh-CN"/>
              </w:rPr>
              <w:t>A_</w:t>
            </w:r>
            <w:r>
              <w:rPr>
                <w:rFonts w:hint="eastAsia"/>
                <w:lang w:val="en-US" w:eastAsia="zh-CN"/>
              </w:rPr>
              <w:t>n18</w:t>
            </w:r>
            <w:r>
              <w:rPr>
                <w:lang w:val="en-US" w:eastAsia="zh-CN"/>
              </w:rPr>
              <w:t>-</w:t>
            </w:r>
            <w:r>
              <w:rPr>
                <w:rFonts w:hint="eastAsia"/>
                <w:lang w:val="en-US" w:eastAsia="zh-CN"/>
              </w:rPr>
              <w:t>n77</w:t>
            </w:r>
          </w:p>
        </w:tc>
        <w:tc>
          <w:tcPr>
            <w:tcW w:w="93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eastAsiaTheme="minorEastAsia"/>
                <w:szCs w:val="18"/>
              </w:rPr>
              <w:t>n18</w:t>
            </w:r>
          </w:p>
        </w:tc>
        <w:tc>
          <w:tcPr>
            <w:tcW w:w="98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9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15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FDD</w:t>
            </w:r>
          </w:p>
        </w:tc>
        <w:tc>
          <w:tcPr>
            <w:tcW w:w="106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rPr>
                <w:rFonts w:hint="eastAsia" w:eastAsiaTheme="minorEastAsia"/>
                <w:lang w:eastAsia="zh-CN"/>
              </w:rPr>
              <w:t>IMD2</w:t>
            </w:r>
            <w:r>
              <w:rPr>
                <w:rFonts w:eastAsiaTheme="minorEastAsia"/>
                <w:vertAlign w:val="superscript"/>
                <w:lang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eastAsiaTheme="minorEastAsia"/>
                <w:lang w:eastAsia="zh-CN"/>
              </w:rPr>
              <w:t>n</w:t>
            </w:r>
            <w:r>
              <w:rPr>
                <w:rFonts w:hint="eastAsia" w:eastAsiaTheme="minorEastAsia"/>
                <w:lang w:eastAsia="zh-CN"/>
              </w:rPr>
              <w:t>77</w:t>
            </w:r>
            <w:r>
              <w:rPr>
                <w:rFonts w:eastAsiaTheme="minorEastAsia"/>
                <w:vertAlign w:val="superscript"/>
                <w:lang w:eastAsia="zh-CN"/>
              </w:rPr>
              <w:t>12</w:t>
            </w:r>
          </w:p>
        </w:tc>
        <w:tc>
          <w:tcPr>
            <w:tcW w:w="98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9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15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TDD</w:t>
            </w:r>
          </w:p>
        </w:tc>
        <w:tc>
          <w:tcPr>
            <w:tcW w:w="106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rPr>
                <w:rFonts w:hint="eastAsia" w:eastAsiaTheme="minorEastAsia"/>
                <w:szCs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n18</w:t>
            </w:r>
          </w:p>
        </w:tc>
        <w:tc>
          <w:tcPr>
            <w:tcW w:w="9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91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5</w:t>
            </w:r>
          </w:p>
        </w:tc>
        <w:tc>
          <w:tcPr>
            <w:tcW w:w="157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8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870</w:t>
            </w:r>
          </w:p>
        </w:tc>
        <w:tc>
          <w:tcPr>
            <w:tcW w:w="80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8.6</w:t>
            </w:r>
          </w:p>
        </w:tc>
        <w:tc>
          <w:tcPr>
            <w:tcW w:w="83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FDD</w:t>
            </w:r>
          </w:p>
        </w:tc>
        <w:tc>
          <w:tcPr>
            <w:tcW w:w="1065"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eastAsiaTheme="minorEastAsia"/>
                <w:color w:val="000000"/>
                <w:szCs w:val="18"/>
              </w:rPr>
              <w:t>IMD4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n77</w:t>
            </w:r>
            <w:r>
              <w:rPr>
                <w:rFonts w:cs="Arial" w:eastAsiaTheme="minorEastAsia"/>
                <w:color w:val="000000"/>
                <w:szCs w:val="18"/>
                <w:vertAlign w:val="superscript"/>
              </w:rPr>
              <w:t>12</w:t>
            </w:r>
          </w:p>
        </w:tc>
        <w:tc>
          <w:tcPr>
            <w:tcW w:w="9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3480</w:t>
            </w:r>
          </w:p>
        </w:tc>
        <w:tc>
          <w:tcPr>
            <w:tcW w:w="91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10</w:t>
            </w:r>
          </w:p>
        </w:tc>
        <w:tc>
          <w:tcPr>
            <w:tcW w:w="157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color w:val="000000"/>
                <w:szCs w:val="18"/>
              </w:rPr>
              <w:t>1 (RB</w:t>
            </w:r>
            <w:r>
              <w:rPr>
                <w:rFonts w:cs="Arial"/>
                <w:color w:val="000000"/>
                <w:szCs w:val="18"/>
                <w:vertAlign w:val="subscript"/>
              </w:rPr>
              <w:t>START</w:t>
            </w:r>
            <w:r>
              <w:rPr>
                <w:rFonts w:cs="Arial"/>
                <w:color w:val="000000"/>
                <w:szCs w:val="18"/>
              </w:rPr>
              <w:t>=25)</w:t>
            </w:r>
          </w:p>
        </w:tc>
        <w:tc>
          <w:tcPr>
            <w:tcW w:w="8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3480</w:t>
            </w:r>
          </w:p>
        </w:tc>
        <w:tc>
          <w:tcPr>
            <w:tcW w:w="80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83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TDD</w:t>
            </w:r>
          </w:p>
        </w:tc>
        <w:tc>
          <w:tcPr>
            <w:tcW w:w="1065"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eastAsiaTheme="minorEastAsia"/>
                <w:color w:val="000000"/>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982"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hint="eastAsia" w:eastAsia="PMingLiU" w:cs="Arial"/>
                <w:color w:val="000000"/>
                <w:szCs w:val="18"/>
                <w:lang w:eastAsia="zh-TW"/>
              </w:rPr>
              <w:t>3</w:t>
            </w:r>
            <w:r>
              <w:rPr>
                <w:rFonts w:eastAsia="PMingLiU" w:cs="Arial"/>
                <w:color w:val="000000"/>
                <w:szCs w:val="18"/>
                <w:lang w:eastAsia="zh-TW"/>
              </w:rPr>
              <w:t>915</w:t>
            </w:r>
          </w:p>
        </w:tc>
        <w:tc>
          <w:tcPr>
            <w:tcW w:w="91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10</w:t>
            </w:r>
          </w:p>
        </w:tc>
        <w:tc>
          <w:tcPr>
            <w:tcW w:w="157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cs="Arial"/>
                <w:color w:val="000000"/>
                <w:szCs w:val="18"/>
              </w:rPr>
              <w:t>1 (RB</w:t>
            </w:r>
            <w:r>
              <w:rPr>
                <w:rFonts w:cs="Arial"/>
                <w:color w:val="000000"/>
                <w:szCs w:val="18"/>
                <w:vertAlign w:val="subscript"/>
              </w:rPr>
              <w:t>START</w:t>
            </w:r>
            <w:r>
              <w:rPr>
                <w:rFonts w:cs="Arial"/>
                <w:color w:val="000000"/>
                <w:szCs w:val="18"/>
              </w:rPr>
              <w:t>=25)</w:t>
            </w:r>
          </w:p>
        </w:tc>
        <w:tc>
          <w:tcPr>
            <w:tcW w:w="809"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hint="eastAsia" w:eastAsia="PMingLiU" w:cs="Arial"/>
                <w:color w:val="000000"/>
                <w:szCs w:val="18"/>
                <w:lang w:eastAsia="zh-TW"/>
              </w:rPr>
              <w:t>3</w:t>
            </w:r>
            <w:r>
              <w:rPr>
                <w:rFonts w:eastAsia="PMingLiU" w:cs="Arial"/>
                <w:color w:val="000000"/>
                <w:szCs w:val="18"/>
                <w:lang w:eastAsia="zh-TW"/>
              </w:rPr>
              <w:t>800</w:t>
            </w:r>
          </w:p>
        </w:tc>
        <w:tc>
          <w:tcPr>
            <w:tcW w:w="80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83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1065"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tcPr>
          <w:p>
            <w:pPr>
              <w:pStyle w:val="120"/>
              <w:keepNext/>
              <w:keepLines/>
              <w:pageBreakBefore w:val="0"/>
              <w:kinsoku/>
              <w:wordWrap/>
              <w:topLinePunct w:val="0"/>
              <w:bidi w:val="0"/>
              <w:rPr>
                <w:rFonts w:eastAsia="Malgun Gothic"/>
                <w:lang w:eastAsia="ko-KR"/>
              </w:rPr>
            </w:pPr>
          </w:p>
          <w:p>
            <w:pPr>
              <w:pStyle w:val="120"/>
              <w:keepNext/>
              <w:keepLines/>
              <w:pageBreakBefore w:val="0"/>
              <w:kinsoku/>
              <w:wordWrap/>
              <w:topLinePunct w:val="0"/>
              <w:bidi w:val="0"/>
              <w:rPr>
                <w:rFonts w:eastAsia="Malgun Gothic"/>
                <w:lang w:eastAsia="ko-KR"/>
              </w:rPr>
            </w:pPr>
            <w:r>
              <w:rPr>
                <w:rFonts w:eastAsia="Malgun Gothic"/>
                <w:lang w:eastAsia="ko-KR"/>
              </w:rPr>
              <w:t xml:space="preserve">NOTE </w:t>
            </w:r>
            <w:r>
              <w:rPr>
                <w:rFonts w:hint="eastAsia" w:eastAsiaTheme="minorEastAsia"/>
                <w:lang w:eastAsia="zh-CN"/>
              </w:rPr>
              <w:t>7</w:t>
            </w:r>
            <w:r>
              <w:rPr>
                <w:rFonts w:eastAsia="Malgun Gothic"/>
                <w:lang w:eastAsia="ko-KR"/>
              </w:rPr>
              <w:t>:</w:t>
            </w:r>
            <w:r>
              <w:rPr>
                <w:rFonts w:eastAsiaTheme="minorEastAsia"/>
              </w:rPr>
              <w:t xml:space="preserve"> </w:t>
            </w:r>
            <w:r>
              <w:rPr>
                <w:rFonts w:eastAsiaTheme="minorEastAsia"/>
              </w:rPr>
              <w:tab/>
            </w:r>
            <w:r>
              <w:rPr>
                <w:rFonts w:eastAsiaTheme="minorEastAsia"/>
                <w:lang w:eastAsia="zh-CN"/>
              </w:rPr>
              <w:t>In current release the maximum separation bandwidth class is 600MHz</w:t>
            </w:r>
            <w:r>
              <w:rPr>
                <w:rFonts w:eastAsia="Malgun Gothic"/>
                <w:lang w:eastAsia="ko-KR"/>
              </w:rPr>
              <w:t>,</w:t>
            </w:r>
            <w:r>
              <w:rPr>
                <w:rFonts w:hint="eastAsia"/>
                <w:lang w:eastAsia="zh-CN"/>
              </w:rPr>
              <w:t xml:space="preserve"> t</w:t>
            </w:r>
            <w:r>
              <w:rPr>
                <w:rFonts w:eastAsia="Malgun Gothic"/>
                <w:lang w:eastAsia="ko-KR"/>
              </w:rPr>
              <w:t xml:space="preserve">herefore, no </w:t>
            </w:r>
            <w:r>
              <w:rPr>
                <w:rFonts w:hint="eastAsia"/>
                <w:lang w:eastAsia="zh-CN"/>
              </w:rPr>
              <w:t xml:space="preserve">IMD </w:t>
            </w:r>
            <w:r>
              <w:rPr>
                <w:rFonts w:eastAsia="Malgun Gothic"/>
                <w:lang w:eastAsia="ko-KR"/>
              </w:rPr>
              <w:t>MSD requirement apply for this CA configuration when two uplink</w:t>
            </w:r>
            <w:r>
              <w:rPr>
                <w:rFonts w:hint="eastAsia" w:eastAsiaTheme="minorEastAsia"/>
                <w:lang w:eastAsia="zh-CN"/>
              </w:rPr>
              <w:t xml:space="preserve"> </w:t>
            </w:r>
            <w:r>
              <w:rPr>
                <w:rFonts w:eastAsia="Malgun Gothic"/>
                <w:lang w:eastAsia="ko-KR"/>
              </w:rPr>
              <w:t>sub blocks are assigned within CA_77(2A).</w:t>
            </w:r>
          </w:p>
          <w:p>
            <w:pPr>
              <w:pStyle w:val="120"/>
              <w:keepNext/>
              <w:keepLines/>
              <w:pageBreakBefore w:val="0"/>
              <w:kinsoku/>
              <w:wordWrap/>
              <w:topLinePunct w:val="0"/>
              <w:bidi w:val="0"/>
              <w:rPr>
                <w:rFonts w:eastAsia="Malgun Gothic"/>
                <w:lang w:eastAsia="ko-KR"/>
              </w:rPr>
            </w:pPr>
            <w:r>
              <w:t xml:space="preserve">NOTE </w:t>
            </w:r>
            <w:r>
              <w:rPr>
                <w:lang w:eastAsia="zh-CN"/>
              </w:rPr>
              <w:t>12</w:t>
            </w:r>
            <w:r>
              <w:t>:</w:t>
            </w:r>
            <w:r>
              <w:tab/>
            </w:r>
            <w:r>
              <w:t>This band supports intra-band non-contiguous uplink configuration.</w:t>
            </w:r>
          </w:p>
          <w:p>
            <w:pPr>
              <w:pStyle w:val="120"/>
              <w:keepNext/>
              <w:keepLines/>
              <w:pageBreakBefore w:val="0"/>
              <w:kinsoku/>
              <w:wordWrap/>
              <w:topLinePunct w:val="0"/>
              <w:bidi w:val="0"/>
            </w:pPr>
          </w:p>
        </w:tc>
      </w:tr>
    </w:tbl>
    <w:p>
      <w:pPr>
        <w:keepNext/>
        <w:keepLines/>
        <w:pageBreakBefore w:val="0"/>
        <w:kinsoku/>
        <w:wordWrap/>
        <w:topLinePunct w:val="0"/>
        <w:bidi w:val="0"/>
        <w:rPr>
          <w:lang w:val="en-US" w:eastAsia="zh-CN"/>
        </w:rPr>
      </w:pPr>
    </w:p>
    <w:p>
      <w:pPr>
        <w:pStyle w:val="6"/>
        <w:keepNext/>
        <w:keepLines/>
        <w:pageBreakBefore w:val="0"/>
        <w:kinsoku/>
        <w:wordWrap/>
        <w:topLinePunct w:val="0"/>
        <w:bidi w:val="0"/>
      </w:pPr>
      <w:bookmarkStart w:id="1895" w:name="_Toc11677"/>
      <w:bookmarkStart w:id="1896" w:name="_Toc17329"/>
      <w:bookmarkStart w:id="1897" w:name="_Toc12996"/>
      <w:r>
        <w:rPr>
          <w:rFonts w:hint="eastAsia"/>
          <w:lang w:eastAsia="zh-CN"/>
        </w:rPr>
        <w:t>5.26</w:t>
      </w:r>
      <w:r>
        <w:t>.1.6</w:t>
      </w:r>
      <w:r>
        <w:tab/>
      </w:r>
      <w:r>
        <w:rPr>
          <w:lang w:val="en-US" w:eastAsia="zh-CN"/>
        </w:rPr>
        <w:t>OOB blocking exception requirements</w:t>
      </w:r>
      <w:bookmarkEnd w:id="1895"/>
      <w:bookmarkEnd w:id="1896"/>
      <w:bookmarkEnd w:id="1897"/>
    </w:p>
    <w:p>
      <w:pPr>
        <w:keepNext/>
        <w:keepLines/>
        <w:pageBreakBefore w:val="0"/>
        <w:kinsoku/>
        <w:wordWrap/>
        <w:topLinePunct w:val="0"/>
        <w:bidi w:val="0"/>
      </w:pPr>
      <w:r>
        <w:t>OOB exception for this CA combination has already been defined in Rel-17, so this section is omitted.</w:t>
      </w:r>
    </w:p>
    <w:p>
      <w:pPr>
        <w:pStyle w:val="4"/>
        <w:keepNext/>
        <w:keepLines/>
        <w:pageBreakBefore w:val="0"/>
        <w:widowControl/>
        <w:numPr>
          <w:ilvl w:val="0"/>
          <w:numId w:val="0"/>
        </w:numPr>
        <w:pBdr>
          <w:top w:val="none" w:color="auto" w:sz="0" w:space="3"/>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898" w:name="_Toc4614"/>
      <w:bookmarkStart w:id="1899" w:name="_Toc23226"/>
      <w:r>
        <w:rPr>
          <w:rFonts w:hint="eastAsia" w:eastAsia="宋体"/>
          <w:color w:val="auto"/>
          <w:lang w:eastAsia="zh-CN"/>
        </w:rPr>
        <w:t>5.27</w:t>
      </w:r>
      <w:r>
        <w:rPr>
          <w:rFonts w:hint="eastAsia"/>
          <w:color w:val="auto"/>
          <w:lang w:val="en-US" w:eastAsia="zh-CN"/>
        </w:rPr>
        <w:tab/>
      </w:r>
      <w:r>
        <w:rPr>
          <w:color w:val="auto"/>
        </w:rPr>
        <w:t>CA_n40-n50</w:t>
      </w:r>
      <w:bookmarkEnd w:id="1898"/>
      <w:bookmarkEnd w:id="1899"/>
    </w:p>
    <w:p>
      <w:pPr>
        <w:pStyle w:val="5"/>
        <w:keepNext/>
        <w:keepLines/>
        <w:pageBreakBefore w:val="0"/>
        <w:widowControl/>
        <w:pBdr>
          <w:top w:val="none" w:color="auto" w:sz="0" w:space="3"/>
          <w:left w:val="none" w:color="auto" w:sz="0" w:space="0"/>
          <w:bottom w:val="none" w:color="auto" w:sz="0" w:space="0"/>
          <w:right w:val="none" w:color="auto" w:sz="0" w:space="0"/>
          <w:between w:val="none" w:color="auto" w:sz="0" w:space="0"/>
        </w:pBdr>
        <w:tabs>
          <w:tab w:val="left" w:pos="680"/>
        </w:tabs>
        <w:kinsoku/>
        <w:wordWrap/>
        <w:overflowPunct/>
        <w:topLinePunct w:val="0"/>
        <w:autoSpaceDE/>
        <w:autoSpaceDN/>
        <w:bidi w:val="0"/>
        <w:adjustRightInd/>
        <w:snapToGrid/>
        <w:spacing w:before="120" w:beforeAutospacing="0" w:after="120" w:afterLines="0"/>
        <w:textAlignment w:val="auto"/>
        <w:rPr>
          <w:rFonts w:cs="Arial"/>
          <w:color w:val="auto"/>
          <w:szCs w:val="28"/>
        </w:rPr>
      </w:pPr>
      <w:bookmarkStart w:id="1900" w:name="_Toc12122"/>
      <w:bookmarkStart w:id="1901" w:name="_Toc22514"/>
      <w:r>
        <w:rPr>
          <w:rFonts w:hint="eastAsia"/>
          <w:color w:val="auto"/>
          <w:lang w:eastAsia="zh-CN"/>
        </w:rPr>
        <w:t>5.27</w:t>
      </w:r>
      <w:r>
        <w:rPr>
          <w:color w:val="auto"/>
        </w:rPr>
        <w:t>.1</w:t>
      </w:r>
      <w:r>
        <w:rPr>
          <w:color w:val="auto"/>
        </w:rPr>
        <w:tab/>
      </w:r>
      <w:r>
        <w:rPr>
          <w:rFonts w:cs="Arial"/>
          <w:color w:val="auto"/>
          <w:szCs w:val="28"/>
        </w:rPr>
        <w:t>Common for 1 band UL and 2 bands UL CA</w:t>
      </w:r>
      <w:bookmarkEnd w:id="1900"/>
      <w:bookmarkEnd w:id="1901"/>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902" w:name="_Toc1510"/>
      <w:bookmarkStart w:id="1903" w:name="_Toc8814"/>
      <w:r>
        <w:rPr>
          <w:rFonts w:hint="eastAsia"/>
          <w:color w:val="auto"/>
          <w:lang w:eastAsia="zh-CN"/>
        </w:rPr>
        <w:t>5.27</w:t>
      </w:r>
      <w:r>
        <w:rPr>
          <w:color w:val="auto"/>
        </w:rPr>
        <w:t>.1.1</w:t>
      </w:r>
      <w:r>
        <w:rPr>
          <w:color w:val="auto"/>
        </w:rPr>
        <w:tab/>
      </w:r>
      <w:r>
        <w:rPr>
          <w:rFonts w:cs="Arial"/>
          <w:color w:val="auto"/>
        </w:rPr>
        <w:t>Operating bands for CA</w:t>
      </w:r>
      <w:bookmarkEnd w:id="1902"/>
      <w:bookmarkEnd w:id="1903"/>
    </w:p>
    <w:p>
      <w:pPr>
        <w:pStyle w:val="114"/>
        <w:keepNext/>
        <w:keepLines/>
        <w:pageBreakBefore w:val="0"/>
        <w:widowControl/>
        <w:kinsoku/>
        <w:wordWrap/>
        <w:topLinePunct w:val="0"/>
        <w:bidi w:val="0"/>
        <w:snapToGrid/>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5.27</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n40+n50</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color w:val="auto"/>
                <w:sz w:val="18"/>
                <w:szCs w:val="18"/>
              </w:rPr>
            </w:pPr>
            <w:r>
              <w:rPr>
                <w:rFonts w:ascii="Arial" w:hAnsi="Arial" w:cs="Arial"/>
                <w:color w:val="auto"/>
                <w:sz w:val="18"/>
                <w:szCs w:val="18"/>
              </w:rPr>
              <w:t>n40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2300 MHz – 2400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2300 MHz – 2400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sv-SE" w:eastAsia="zh-CN"/>
              </w:rPr>
            </w:pPr>
            <w:r>
              <w:rPr>
                <w:rFonts w:ascii="Arial" w:hAnsi="Arial" w:cs="Arial"/>
                <w:color w:val="auto"/>
                <w:sz w:val="18"/>
                <w:szCs w:val="18"/>
              </w:rPr>
              <w:t>n50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1432 MHz – 1517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1432 MHz – 1517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noWrap w:val="0"/>
            <w:vAlign w:val="center"/>
          </w:tcPr>
          <w:p>
            <w:pPr>
              <w:pStyle w:val="120"/>
              <w:keepNext/>
              <w:keepLines/>
              <w:pageBreakBefore w:val="0"/>
              <w:widowControl/>
              <w:kinsoku/>
              <w:wordWrap/>
              <w:topLinePunct w:val="0"/>
              <w:bidi w:val="0"/>
              <w:snapToGrid/>
              <w:rPr>
                <w:color w:val="auto"/>
                <w:lang w:val="en-US" w:eastAsia="zh-CN"/>
              </w:rPr>
            </w:pPr>
            <w:r>
              <w:rPr>
                <w:rFonts w:hint="eastAsia"/>
                <w:color w:val="auto"/>
                <w:lang w:val="en-US" w:eastAsia="zh-CN"/>
              </w:rPr>
              <w:t xml:space="preserve">NOTE X: </w:t>
            </w:r>
          </w:p>
          <w:p>
            <w:pPr>
              <w:pStyle w:val="106"/>
              <w:keepNext/>
              <w:keepLines/>
              <w:pageBreakBefore w:val="0"/>
              <w:widowControl/>
              <w:kinsoku/>
              <w:wordWrap/>
              <w:topLinePunct w:val="0"/>
              <w:bidi w:val="0"/>
              <w:snapToGrid/>
              <w:jc w:val="left"/>
              <w:rPr>
                <w:i/>
                <w:iCs/>
                <w:color w:val="auto"/>
                <w:lang w:val="en-US" w:eastAsia="zh-CN"/>
              </w:rPr>
            </w:pPr>
            <w:r>
              <w:rPr>
                <w:rFonts w:hint="eastAsia"/>
                <w:i/>
                <w:iCs/>
                <w:color w:val="auto"/>
                <w:lang w:val="en-US" w:eastAsia="zh-CN"/>
              </w:rPr>
              <w:t>Editor's note: Whether or not supporting simultaneous Rx/Tx capability should be identified for TDD-TDD or FDD-TDD band combination</w:t>
            </w:r>
          </w:p>
          <w:p>
            <w:pPr>
              <w:pStyle w:val="106"/>
              <w:keepNext/>
              <w:keepLines/>
              <w:pageBreakBefore w:val="0"/>
              <w:widowControl/>
              <w:kinsoku/>
              <w:wordWrap/>
              <w:topLinePunct w:val="0"/>
              <w:bidi w:val="0"/>
              <w:snapToGrid/>
              <w:jc w:val="left"/>
              <w:rPr>
                <w:i/>
                <w:iCs/>
                <w:color w:val="auto"/>
                <w:lang w:val="en-US" w:eastAsia="zh-CN"/>
              </w:rPr>
            </w:pPr>
            <w:r>
              <w:rPr>
                <w:i/>
                <w:iCs/>
                <w:color w:val="auto"/>
                <w:lang w:val="en-US" w:eastAsia="zh-CN"/>
              </w:rPr>
              <w:t xml:space="preserve">Copy from R4-2507910, RAN4 has concluded simultaneous Rx/Tx requirements for different types of inter-band CA and SUL configurations: </w:t>
            </w:r>
          </w:p>
          <w:p>
            <w:pPr>
              <w:pStyle w:val="106"/>
              <w:keepNext/>
              <w:keepLines/>
              <w:pageBreakBefore w:val="0"/>
              <w:widowControl/>
              <w:kinsoku/>
              <w:wordWrap/>
              <w:topLinePunct w:val="0"/>
              <w:bidi w:val="0"/>
              <w:snapToGrid/>
              <w:jc w:val="left"/>
              <w:rPr>
                <w:color w:val="auto"/>
                <w:lang w:eastAsia="en-GB"/>
              </w:rPr>
            </w:pPr>
            <w:r>
              <w:rPr>
                <w:i/>
                <w:iCs/>
                <w:color w:val="auto"/>
                <w:lang w:val="en-US" w:eastAsia="zh-CN"/>
              </w:rPr>
              <w:t>TDD + TDD -&gt; Conditional mandatory support for simultaneous RxTx with signaling</w:t>
            </w:r>
          </w:p>
        </w:tc>
      </w:tr>
    </w:tbl>
    <w:p>
      <w:pPr>
        <w:keepNext/>
        <w:keepLines/>
        <w:pageBreakBefore w:val="0"/>
        <w:widowControl/>
        <w:kinsoku/>
        <w:wordWrap/>
        <w:topLinePunct w:val="0"/>
        <w:bidi w:val="0"/>
        <w:snapToGrid/>
        <w:spacing w:before="120" w:after="120"/>
        <w:rPr>
          <w:rFonts w:eastAsia="宋体"/>
          <w:color w:val="auto"/>
          <w:sz w:val="18"/>
          <w:szCs w:val="18"/>
          <w:lang w:val="en-US" w:eastAsia="zh-CN"/>
        </w:rPr>
      </w:pPr>
      <w:r>
        <w:rPr>
          <w:color w:val="auto"/>
          <w:sz w:val="18"/>
          <w:szCs w:val="18"/>
          <w:lang w:eastAsia="ko-KR"/>
        </w:rPr>
        <w:t xml:space="preserve">If the band combination is TDD/TDD, is SimRx/Tx supported (YES/NO/N-A)? </w:t>
      </w:r>
      <w:r>
        <w:rPr>
          <w:rFonts w:eastAsia="宋体"/>
          <w:color w:val="auto"/>
          <w:sz w:val="18"/>
          <w:szCs w:val="18"/>
          <w:lang w:val="en-US" w:eastAsia="zh-CN"/>
        </w:rPr>
        <w:t>==&gt; YES.</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904" w:name="_Toc3101"/>
      <w:bookmarkStart w:id="1905" w:name="_Toc22594"/>
      <w:r>
        <w:rPr>
          <w:rFonts w:hint="eastAsia"/>
          <w:color w:val="auto"/>
          <w:lang w:eastAsia="zh-CN"/>
        </w:rPr>
        <w:t>5.27</w:t>
      </w:r>
      <w:r>
        <w:rPr>
          <w:color w:val="auto"/>
        </w:rPr>
        <w:t>.1.2</w:t>
      </w:r>
      <w:r>
        <w:rPr>
          <w:color w:val="auto"/>
        </w:rPr>
        <w:tab/>
      </w:r>
      <w:r>
        <w:rPr>
          <w:color w:val="auto"/>
        </w:rPr>
        <w:t>Channel bandwidths per operating band for CA</w:t>
      </w:r>
      <w:bookmarkEnd w:id="1904"/>
      <w:bookmarkEnd w:id="1905"/>
    </w:p>
    <w:p>
      <w:pPr>
        <w:pStyle w:val="114"/>
        <w:keepNext/>
        <w:keepLines/>
        <w:pageBreakBefore w:val="0"/>
        <w:widowControl/>
        <w:kinsoku/>
        <w:wordWrap/>
        <w:topLinePunct w:val="0"/>
        <w:bidi w:val="0"/>
        <w:snapToGrid/>
        <w:rPr>
          <w:color w:val="auto"/>
          <w:lang w:val="en-US" w:eastAsia="zh-CN"/>
        </w:rPr>
      </w:pPr>
      <w:r>
        <w:rPr>
          <w:color w:val="auto"/>
        </w:rPr>
        <w:t xml:space="preserve">Table </w:t>
      </w:r>
      <w:r>
        <w:rPr>
          <w:rFonts w:hint="eastAsia"/>
          <w:color w:val="auto"/>
          <w:lang w:val="en-US" w:eastAsia="zh-CN"/>
        </w:rPr>
        <w:t>5.27</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n40+n50</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szCs w:val="18"/>
                <w:lang w:val="en-US" w:eastAsia="zh-CN"/>
              </w:rPr>
            </w:pPr>
            <w:r>
              <w:rPr>
                <w:color w:val="auto"/>
                <w:szCs w:val="18"/>
                <w:lang w:val="en-US" w:eastAsia="zh-CN"/>
              </w:rPr>
              <w:t>CA_n40A-n50A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szCs w:val="18"/>
                <w:highlight w:val="cyan"/>
              </w:rPr>
            </w:pPr>
            <w:r>
              <w:rPr>
                <w:color w:val="auto"/>
                <w:szCs w:val="18"/>
                <w:lang w:val="en-US" w:eastAsia="zh-CN"/>
              </w:rPr>
              <w:t>CA_n40A-n50A</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40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40</w:t>
            </w:r>
            <w:r>
              <w:rPr>
                <w:rFonts w:hint="eastAsia" w:ascii="Arial" w:hAnsi="Arial" w:cs="Arial"/>
                <w:color w:val="auto"/>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rFonts w:cs="Arial"/>
                <w:color w:val="auto"/>
                <w:szCs w:val="18"/>
              </w:rPr>
            </w:pPr>
            <w:r>
              <w:rPr>
                <w:color w:val="auto"/>
              </w:rPr>
              <w:t xml:space="preserve">4 </w:t>
            </w:r>
            <w:r>
              <w:rPr>
                <w:rFonts w:hint="eastAsia"/>
                <w:color w:val="auto"/>
              </w:rPr>
              <w:t>and</w:t>
            </w:r>
            <w:r>
              <w:rPr>
                <w:color w:val="auto"/>
              </w:rP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textAlignment w:val="baseline"/>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r>
              <w:rPr>
                <w:rFonts w:hint="eastAsia" w:ascii="Arial" w:hAnsi="Arial" w:cs="Arial"/>
                <w:color w:val="auto"/>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textAlignment w:val="baseline"/>
              <w:rPr>
                <w:rFonts w:ascii="Arial" w:hAnsi="Arial" w:cs="Arial"/>
                <w:color w:val="auto"/>
                <w:sz w:val="18"/>
                <w:szCs w:val="18"/>
              </w:rPr>
            </w:pPr>
          </w:p>
        </w:tc>
      </w:tr>
    </w:tbl>
    <w:p>
      <w:pPr>
        <w:pStyle w:val="113"/>
        <w:keepNext/>
        <w:keepLines/>
        <w:pageBreakBefore w:val="0"/>
        <w:widowControl/>
        <w:kinsoku/>
        <w:wordWrap/>
        <w:topLinePunct w:val="0"/>
        <w:bidi w:val="0"/>
        <w:snapToGrid/>
        <w:spacing w:before="120" w:after="120"/>
        <w:ind w:left="0" w:firstLine="0"/>
        <w:rPr>
          <w:rFonts w:eastAsia="宋体"/>
          <w:i/>
          <w:color w:val="auto"/>
          <w:lang w:val="en-US" w:eastAsia="zh-CN"/>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rPr>
          <w:color w:val="auto"/>
          <w:szCs w:val="24"/>
        </w:rPr>
      </w:pPr>
      <w:bookmarkStart w:id="1906" w:name="_Toc23445"/>
      <w:bookmarkStart w:id="1907" w:name="_Toc13023"/>
      <w:r>
        <w:rPr>
          <w:rFonts w:hint="eastAsia"/>
          <w:color w:val="auto"/>
          <w:szCs w:val="24"/>
          <w:lang w:eastAsia="zh-CN"/>
        </w:rPr>
        <w:t>5.27</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906"/>
      <w:bookmarkEnd w:id="1907"/>
    </w:p>
    <w:p>
      <w:pPr>
        <w:keepNext/>
        <w:keepLines/>
        <w:pageBreakBefore w:val="0"/>
        <w:widowControl/>
        <w:kinsoku/>
        <w:wordWrap/>
        <w:topLinePunct w:val="0"/>
        <w:bidi w:val="0"/>
        <w:snapToGrid/>
        <w:rPr>
          <w:color w:val="auto"/>
        </w:rPr>
      </w:pPr>
      <w:r>
        <w:rPr>
          <w:color w:val="auto"/>
          <w:lang w:eastAsia="zh-CN"/>
        </w:rPr>
        <w:t xml:space="preserve">Table </w:t>
      </w:r>
      <w:r>
        <w:rPr>
          <w:rFonts w:hint="eastAsia"/>
          <w:color w:val="auto"/>
          <w:lang w:val="en-US" w:eastAsia="zh-CN"/>
        </w:rPr>
        <w:t>5.27</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CA_ </w:t>
      </w:r>
      <w:r>
        <w:rPr>
          <w:color w:val="auto"/>
          <w:lang w:val="en-US" w:eastAsia="zh-CN"/>
        </w:rPr>
        <w:t>n40</w:t>
      </w:r>
      <w:r>
        <w:rPr>
          <w:color w:val="auto"/>
          <w:lang w:eastAsia="zh-CN"/>
        </w:rPr>
        <w:t>-</w:t>
      </w:r>
      <w:r>
        <w:rPr>
          <w:color w:val="auto"/>
          <w:lang w:val="en-US" w:eastAsia="zh-CN"/>
        </w:rPr>
        <w:t>n50</w:t>
      </w:r>
      <w:r>
        <w:rPr>
          <w:color w:val="auto"/>
          <w:lang w:eastAsia="zh-CN"/>
        </w:rPr>
        <w:t>.</w:t>
      </w:r>
    </w:p>
    <w:p>
      <w:pPr>
        <w:pStyle w:val="114"/>
        <w:keepNext/>
        <w:keepLines/>
        <w:pageBreakBefore w:val="0"/>
        <w:widowControl/>
        <w:kinsoku/>
        <w:wordWrap/>
        <w:topLinePunct w:val="0"/>
        <w:bidi w:val="0"/>
        <w:snapToGrid/>
        <w:rPr>
          <w:rFonts w:eastAsia="等线"/>
          <w:color w:val="auto"/>
          <w:lang w:val="en-US" w:eastAsia="zh-CN"/>
        </w:rPr>
      </w:pPr>
      <w:r>
        <w:rPr>
          <w:rFonts w:hint="eastAsia"/>
          <w:color w:val="auto"/>
          <w:lang w:val="en-US" w:eastAsia="zh-CN"/>
        </w:rPr>
        <w:t>T</w:t>
      </w:r>
      <w:r>
        <w:rPr>
          <w:color w:val="auto"/>
          <w:lang w:val="en-US" w:eastAsia="zh-CN"/>
        </w:rPr>
        <w:t xml:space="preserve">able </w:t>
      </w:r>
      <w:r>
        <w:rPr>
          <w:rFonts w:hint="eastAsia"/>
          <w:color w:val="auto"/>
          <w:lang w:val="en-US" w:eastAsia="zh-CN"/>
        </w:rPr>
        <w:t>5.27</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n40</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2300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4600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6900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9200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11500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2400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4800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7200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9600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12000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7160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n40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7585</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2300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2400</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4600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6900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7200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9200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9600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11500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12000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bl>
    <w:p>
      <w:pPr>
        <w:keepNext/>
        <w:keepLines/>
        <w:pageBreakBefore w:val="0"/>
        <w:widowControl/>
        <w:kinsoku/>
        <w:wordWrap/>
        <w:topLinePunct w:val="0"/>
        <w:bidi w:val="0"/>
        <w:snapToGrid/>
        <w:spacing w:before="120" w:after="120"/>
        <w:rPr>
          <w:color w:val="auto"/>
          <w:lang w:eastAsia="zh-CN"/>
        </w:rPr>
      </w:pPr>
    </w:p>
    <w:p>
      <w:pPr>
        <w:keepNext/>
        <w:keepLines/>
        <w:pageBreakBefore w:val="0"/>
        <w:widowControl/>
        <w:kinsoku/>
        <w:wordWrap/>
        <w:topLinePunct w:val="0"/>
        <w:bidi w:val="0"/>
        <w:snapToGrid/>
        <w:rPr>
          <w:color w:val="auto"/>
          <w:lang w:eastAsia="zh-CN"/>
        </w:rPr>
      </w:pPr>
      <w:r>
        <w:rPr>
          <w:color w:val="auto"/>
          <w:lang w:eastAsia="zh-CN"/>
        </w:rPr>
        <w:t xml:space="preserve">Based on Table </w:t>
      </w:r>
      <w:r>
        <w:rPr>
          <w:rFonts w:hint="eastAsia"/>
          <w:color w:val="auto"/>
          <w:lang w:eastAsia="zh-CN"/>
        </w:rPr>
        <w:t>5.27</w:t>
      </w:r>
      <w:r>
        <w:rPr>
          <w:color w:val="auto"/>
          <w:lang w:eastAsia="zh-CN"/>
        </w:rPr>
        <w:t>.1.3-1:</w:t>
      </w:r>
    </w:p>
    <w:p>
      <w:pPr>
        <w:pStyle w:val="112"/>
        <w:keepNext/>
        <w:keepLines/>
        <w:pageBreakBefore w:val="0"/>
        <w:widowControl/>
        <w:kinsoku/>
        <w:wordWrap/>
        <w:topLinePunct w:val="0"/>
        <w:bidi w:val="0"/>
        <w:snapToGrid/>
        <w:rPr>
          <w:color w:val="auto"/>
          <w:lang w:eastAsia="zh-CN"/>
        </w:rPr>
      </w:pPr>
      <w:r>
        <w:rPr>
          <w:color w:val="auto"/>
          <w:lang w:eastAsia="zh-CN"/>
        </w:rPr>
        <w:t>-</w:t>
      </w:r>
      <w:r>
        <w:rPr>
          <w:color w:val="auto"/>
          <w:lang w:eastAsia="zh-CN"/>
        </w:rPr>
        <w:tab/>
      </w:r>
      <w:r>
        <w:rPr>
          <w:color w:val="auto"/>
          <w:lang w:eastAsia="zh-CN"/>
        </w:rPr>
        <w:t>There is no harmonic or harmonic mixing collision detected for this band combination.</w:t>
      </w:r>
    </w:p>
    <w:p>
      <w:pPr>
        <w:keepNext/>
        <w:keepLines/>
        <w:pageBreakBefore w:val="0"/>
        <w:widowControl/>
        <w:kinsoku/>
        <w:wordWrap/>
        <w:topLinePunct w:val="0"/>
        <w:bidi w:val="0"/>
        <w:snapToGrid/>
        <w:spacing w:before="120" w:after="120"/>
        <w:rPr>
          <w:color w:val="auto"/>
        </w:rPr>
      </w:pPr>
      <w:r>
        <w:rPr>
          <w:color w:val="auto"/>
          <w:lang w:eastAsia="zh-CN"/>
        </w:rPr>
        <w:t xml:space="preserve">Table </w:t>
      </w:r>
      <w:r>
        <w:rPr>
          <w:rFonts w:hint="eastAsia"/>
          <w:color w:val="auto"/>
          <w:lang w:val="en-US" w:eastAsia="zh-CN"/>
        </w:rPr>
        <w:t>5.27</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n40A</w:t>
      </w:r>
      <w:r>
        <w:rPr>
          <w:color w:val="auto"/>
          <w:lang w:eastAsia="zh-CN"/>
        </w:rPr>
        <w:t>-</w:t>
      </w:r>
      <w:r>
        <w:rPr>
          <w:color w:val="auto"/>
          <w:lang w:val="en-US" w:eastAsia="zh-CN"/>
        </w:rPr>
        <w:t>n50A</w:t>
      </w:r>
      <w:r>
        <w:rPr>
          <w:color w:val="auto"/>
          <w:lang w:eastAsia="zh-CN"/>
        </w:rPr>
        <w:t>.</w:t>
      </w:r>
    </w:p>
    <w:p>
      <w:pPr>
        <w:pStyle w:val="114"/>
        <w:keepNext/>
        <w:keepLines/>
        <w:pageBreakBefore w:val="0"/>
        <w:widowControl/>
        <w:kinsoku/>
        <w:wordWrap/>
        <w:topLinePunct w:val="0"/>
        <w:bidi w:val="0"/>
        <w:snapToGrid/>
        <w:rPr>
          <w:i/>
          <w:iCs/>
          <w:color w:val="auto"/>
          <w:lang w:val="en-US" w:eastAsia="zh-CN"/>
        </w:rPr>
      </w:pPr>
      <w:r>
        <w:rPr>
          <w:rFonts w:hint="eastAsia"/>
          <w:color w:val="auto"/>
          <w:lang w:val="en-US" w:eastAsia="zh-CN"/>
        </w:rPr>
        <w:t>Table 5.27.1.3-2: Cross-band isolation analysis</w:t>
      </w:r>
    </w:p>
    <w:tbl>
      <w:tblPr>
        <w:tblStyle w:val="89"/>
        <w:tblW w:w="5850" w:type="pct"/>
        <w:tblInd w:w="-411" w:type="dxa"/>
        <w:tblLayout w:type="fixed"/>
        <w:tblCellMar>
          <w:top w:w="0" w:type="dxa"/>
          <w:left w:w="108" w:type="dxa"/>
          <w:bottom w:w="0" w:type="dxa"/>
          <w:right w:w="108" w:type="dxa"/>
        </w:tblCellMar>
      </w:tblPr>
      <w:tblGrid>
        <w:gridCol w:w="1619"/>
        <w:gridCol w:w="2381"/>
        <w:gridCol w:w="2454"/>
        <w:gridCol w:w="2164"/>
        <w:gridCol w:w="2914"/>
      </w:tblGrid>
      <w:tr>
        <w:tblPrEx>
          <w:tblCellMar>
            <w:top w:w="0" w:type="dxa"/>
            <w:left w:w="108" w:type="dxa"/>
            <w:bottom w:w="0" w:type="dxa"/>
            <w:right w:w="108" w:type="dxa"/>
          </w:tblCellMar>
        </w:tblPrEx>
        <w:trPr>
          <w:trHeight w:val="56" w:hRule="atLeast"/>
        </w:trPr>
        <w:tc>
          <w:tcPr>
            <w:tcW w:w="701"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2096"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n40</w:t>
            </w:r>
          </w:p>
        </w:tc>
        <w:tc>
          <w:tcPr>
            <w:tcW w:w="220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n50</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2300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2400</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1432</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0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2300</w:t>
            </w:r>
          </w:p>
        </w:tc>
        <w:tc>
          <w:tcPr>
            <w:tcW w:w="10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2400</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1432</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01"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Minimum CBW</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Maximum CBW</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Minimum CBW</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Maximum CBW</w:t>
            </w:r>
          </w:p>
        </w:tc>
      </w:tr>
      <w:tr>
        <w:tblPrEx>
          <w:tblCellMar>
            <w:top w:w="0" w:type="dxa"/>
            <w:left w:w="108" w:type="dxa"/>
            <w:bottom w:w="0" w:type="dxa"/>
            <w:right w:w="108" w:type="dxa"/>
          </w:tblCellMar>
        </w:tblPrEx>
        <w:trPr>
          <w:trHeight w:val="56" w:hRule="atLeast"/>
        </w:trPr>
        <w:tc>
          <w:tcPr>
            <w:tcW w:w="701"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5</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100</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fxULlow-maxULCBWx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fxULhigh+maxULCBWx</w:t>
            </w:r>
          </w:p>
        </w:tc>
        <w:tc>
          <w:tcPr>
            <w:tcW w:w="93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fyULlow-maxULCBWy</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fyULhigh+maxULCBWy</w:t>
            </w:r>
          </w:p>
        </w:tc>
      </w:tr>
      <w:tr>
        <w:tblPrEx>
          <w:tblCellMar>
            <w:top w:w="0" w:type="dxa"/>
            <w:left w:w="108" w:type="dxa"/>
            <w:bottom w:w="0" w:type="dxa"/>
            <w:right w:w="108" w:type="dxa"/>
          </w:tblCellMar>
        </w:tblPrEx>
        <w:trPr>
          <w:trHeight w:val="165"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2200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2500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1372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1577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fyULlow-2*maxULCBWy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fyULhigh+2*maxULCBWy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2100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2600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1312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1637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fyULlow-3*maxULCBWy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fyULhigh+3*maxULCBWy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2000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2700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1252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1697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fyULlow-4*maxULCBWy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fyULhigh+4*maxULCBWy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1900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1192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1757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fyULlow-5*maxULCBWy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fyULhigh+5*maxULCBWy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1800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2900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1132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1817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2096"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r>
              <w:rPr>
                <w:rFonts w:ascii="Arial" w:hAnsi="Arial" w:cs="Arial"/>
                <w:color w:val="auto"/>
                <w:sz w:val="18"/>
                <w:szCs w:val="18"/>
                <w:lang w:val="en-US"/>
              </w:rPr>
              <w:t>There is no overlap of the band n40 ACLR range with the band n50 DL up to order 5. The sufficient rejection of the transmitter noise floor should be at band n50 so no cross-band MSD is needed.</w:t>
            </w:r>
          </w:p>
        </w:tc>
        <w:tc>
          <w:tcPr>
            <w:tcW w:w="220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rPr>
            </w:pPr>
            <w:r>
              <w:rPr>
                <w:rFonts w:ascii="Arial" w:hAnsi="Arial" w:cs="Arial"/>
                <w:color w:val="auto"/>
                <w:sz w:val="18"/>
                <w:szCs w:val="18"/>
                <w:lang w:val="en-US"/>
              </w:rPr>
              <w:t>There is no overlap of the band n50 ACLR range with the band n40 DL up to order 5. The sufficient rejection of the transmitter noise floor should be at band n40 so no cross-band MSD is needed.</w:t>
            </w:r>
          </w:p>
        </w:tc>
      </w:tr>
    </w:tbl>
    <w:p>
      <w:pPr>
        <w:keepNext/>
        <w:keepLines/>
        <w:pageBreakBefore w:val="0"/>
        <w:widowControl/>
        <w:kinsoku/>
        <w:wordWrap/>
        <w:topLinePunct w:val="0"/>
        <w:bidi w:val="0"/>
        <w:snapToGrid/>
        <w:rPr>
          <w:color w:val="auto"/>
        </w:rPr>
      </w:pPr>
      <w:r>
        <w:rPr>
          <w:color w:val="auto"/>
        </w:rPr>
        <w:t xml:space="preserve">Based on Table </w:t>
      </w:r>
      <w:r>
        <w:rPr>
          <w:rFonts w:hint="eastAsia" w:eastAsia="宋体"/>
          <w:color w:val="auto"/>
          <w:lang w:eastAsia="zh-CN"/>
        </w:rPr>
        <w:t>5.27</w:t>
      </w:r>
      <w:r>
        <w:rPr>
          <w:color w:val="auto"/>
        </w:rPr>
        <w:t xml:space="preserve">.1.3-2: </w:t>
      </w:r>
    </w:p>
    <w:p>
      <w:pPr>
        <w:keepNext/>
        <w:keepLines/>
        <w:pageBreakBefore w:val="0"/>
        <w:widowControl/>
        <w:kinsoku/>
        <w:wordWrap/>
        <w:topLinePunct w:val="0"/>
        <w:bidi w:val="0"/>
        <w:snapToGrid/>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ind w:left="1417" w:hanging="1417"/>
        <w:rPr>
          <w:color w:val="auto"/>
        </w:rPr>
      </w:pPr>
      <w:bookmarkStart w:id="1908" w:name="_Toc1994"/>
      <w:bookmarkStart w:id="1909" w:name="_Toc17605"/>
      <w:r>
        <w:rPr>
          <w:rFonts w:hint="eastAsia"/>
          <w:color w:val="auto"/>
          <w:lang w:eastAsia="zh-CN"/>
        </w:rPr>
        <w:t>5.27</w:t>
      </w:r>
      <w:r>
        <w:rPr>
          <w:color w:val="auto"/>
        </w:rPr>
        <w:t>.1.</w:t>
      </w:r>
      <w:r>
        <w:rPr>
          <w:rFonts w:hint="eastAsia"/>
          <w:color w:val="auto"/>
        </w:rPr>
        <w:t>4</w:t>
      </w:r>
      <w:r>
        <w:rPr>
          <w:color w:val="auto"/>
        </w:rPr>
        <w:tab/>
      </w:r>
      <w:r>
        <w:rPr>
          <w:color w:val="auto"/>
        </w:rPr>
        <w:t>∆TIB,c and ∆RIB,c values</w:t>
      </w:r>
      <w:bookmarkEnd w:id="1908"/>
      <w:bookmarkEnd w:id="1909"/>
    </w:p>
    <w:p>
      <w:pPr>
        <w:keepNext/>
        <w:keepLines/>
        <w:pageBreakBefore w:val="0"/>
        <w:widowControl/>
        <w:kinsoku/>
        <w:wordWrap/>
        <w:topLinePunct w:val="0"/>
        <w:bidi w:val="0"/>
        <w:snapToGrid/>
        <w:rPr>
          <w:color w:val="auto"/>
        </w:rPr>
      </w:pPr>
      <w:r>
        <w:rPr>
          <w:color w:val="auto"/>
        </w:rPr>
        <w:t xml:space="preserve">For </w:t>
      </w:r>
      <w:r>
        <w:rPr>
          <w:color w:val="auto"/>
          <w:lang w:val="en-US" w:eastAsia="zh-CN"/>
        </w:rPr>
        <w:t>CA</w:t>
      </w:r>
      <w:r>
        <w:rPr>
          <w:color w:val="auto"/>
          <w:lang w:eastAsia="zh-CN"/>
        </w:rPr>
        <w:t>_</w:t>
      </w:r>
      <w:r>
        <w:rPr>
          <w:color w:val="auto"/>
          <w:lang w:val="en-US" w:eastAsia="zh-CN"/>
        </w:rPr>
        <w:t>n40</w:t>
      </w:r>
      <w:r>
        <w:rPr>
          <w:color w:val="auto"/>
          <w:lang w:eastAsia="ja-JP"/>
        </w:rPr>
        <w:t>-n</w:t>
      </w:r>
      <w:r>
        <w:rPr>
          <w:color w:val="auto"/>
          <w:lang w:val="en-US" w:eastAsia="zh-CN"/>
        </w:rPr>
        <w:t>50</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w:t>
      </w:r>
      <w:r>
        <w:rPr>
          <w:rFonts w:hint="eastAsia"/>
          <w:color w:val="auto"/>
        </w:rPr>
        <w:t>of</w:t>
      </w:r>
      <w:r>
        <w:rPr>
          <w:color w:val="auto"/>
        </w:rPr>
        <w:t xml:space="preserve"> CA_n41-n50 </w:t>
      </w:r>
      <w:r>
        <w:rPr>
          <w:rFonts w:hint="eastAsia"/>
          <w:color w:val="auto"/>
        </w:rPr>
        <w:t>can</w:t>
      </w:r>
      <w:r>
        <w:rPr>
          <w:color w:val="auto"/>
        </w:rPr>
        <w:t xml:space="preserve"> </w:t>
      </w:r>
      <w:r>
        <w:rPr>
          <w:rFonts w:hint="eastAsia"/>
          <w:color w:val="auto"/>
        </w:rPr>
        <w:t>be</w:t>
      </w:r>
      <w:r>
        <w:rPr>
          <w:color w:val="auto"/>
        </w:rPr>
        <w:t xml:space="preserve"> </w:t>
      </w:r>
      <w:r>
        <w:rPr>
          <w:rFonts w:hint="eastAsia"/>
          <w:color w:val="auto"/>
        </w:rPr>
        <w:t>reused</w:t>
      </w:r>
      <w:r>
        <w:rPr>
          <w:color w:val="auto"/>
        </w:rPr>
        <w:t>, and values are given in the tables below.</w:t>
      </w:r>
    </w:p>
    <w:p>
      <w:pPr>
        <w:pStyle w:val="114"/>
        <w:keepNext/>
        <w:keepLines/>
        <w:pageBreakBefore w:val="0"/>
        <w:widowControl/>
        <w:kinsoku/>
        <w:wordWrap/>
        <w:topLinePunct w:val="0"/>
        <w:bidi w:val="0"/>
        <w:snapToGrid/>
        <w:rPr>
          <w:color w:val="auto"/>
        </w:rPr>
      </w:pPr>
      <w:r>
        <w:rPr>
          <w:color w:val="auto"/>
        </w:rPr>
        <w:t xml:space="preserve">Table </w:t>
      </w:r>
      <w:r>
        <w:rPr>
          <w:rFonts w:hint="eastAsia"/>
          <w:color w:val="auto"/>
          <w:lang w:val="en-US" w:eastAsia="zh-CN"/>
        </w:rPr>
        <w:t>5.27</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napToGrid/>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napToGrid/>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napToGrid/>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napToGrid/>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napToGrid/>
              <w:spacing w:line="260" w:lineRule="auto"/>
              <w:rPr>
                <w:color w:val="auto"/>
                <w:lang w:val="en-US" w:eastAsia="zh-CN"/>
              </w:rPr>
            </w:pPr>
            <w:r>
              <w:rPr>
                <w:color w:val="auto"/>
                <w:lang w:val="en-US"/>
              </w:rPr>
              <w:t>CA_n40-n50</w:t>
            </w:r>
          </w:p>
        </w:tc>
        <w:tc>
          <w:tcPr>
            <w:tcW w:w="2952" w:type="dxa"/>
            <w:noWrap w:val="0"/>
            <w:vAlign w:val="center"/>
          </w:tcPr>
          <w:p>
            <w:pPr>
              <w:pStyle w:val="106"/>
              <w:keepNext/>
              <w:keepLines/>
              <w:pageBreakBefore w:val="0"/>
              <w:widowControl/>
              <w:kinsoku/>
              <w:wordWrap/>
              <w:topLinePunct w:val="0"/>
              <w:bidi w:val="0"/>
              <w:snapToGrid/>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.3</w:t>
            </w:r>
          </w:p>
        </w:tc>
        <w:tc>
          <w:tcPr>
            <w:tcW w:w="2952" w:type="dxa"/>
            <w:noWrap w:val="0"/>
            <w:vAlign w:val="center"/>
          </w:tcPr>
          <w:p>
            <w:pPr>
              <w:pStyle w:val="106"/>
              <w:keepNext/>
              <w:keepLines/>
              <w:pageBreakBefore w:val="0"/>
              <w:widowControl/>
              <w:kinsoku/>
              <w:wordWrap/>
              <w:topLinePunct w:val="0"/>
              <w:bidi w:val="0"/>
              <w:snapToGrid/>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napToGrid/>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napToGrid/>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napToGrid/>
        <w:spacing w:before="120" w:after="120"/>
        <w:rPr>
          <w:color w:val="auto"/>
          <w:lang w:eastAsia="zh-CN"/>
        </w:rPr>
      </w:pPr>
      <w:r>
        <w:rPr>
          <w:color w:val="auto"/>
        </w:rPr>
        <w:t xml:space="preserve">Table </w:t>
      </w:r>
      <w:r>
        <w:rPr>
          <w:rFonts w:hint="eastAsia"/>
          <w:color w:val="auto"/>
          <w:lang w:val="en-US" w:eastAsia="zh-CN"/>
        </w:rPr>
        <w:t>5.27</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snapToGrid/>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snapToGrid/>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snapToGrid/>
              <w:rPr>
                <w:color w:val="auto"/>
              </w:rPr>
            </w:pPr>
          </w:p>
        </w:tc>
        <w:tc>
          <w:tcPr>
            <w:tcW w:w="5656" w:type="dxa"/>
            <w:gridSpan w:val="2"/>
            <w:noWrap w:val="0"/>
            <w:vAlign w:val="top"/>
          </w:tcPr>
          <w:p>
            <w:pPr>
              <w:pStyle w:val="105"/>
              <w:keepNext/>
              <w:keepLines/>
              <w:pageBreakBefore w:val="0"/>
              <w:widowControl/>
              <w:kinsoku/>
              <w:wordWrap/>
              <w:topLinePunct w:val="0"/>
              <w:bidi w:val="0"/>
              <w:snapToGrid/>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snapToGrid/>
              <w:rPr>
                <w:color w:val="auto"/>
              </w:rPr>
            </w:pPr>
            <w:r>
              <w:rPr>
                <w:color w:val="auto"/>
                <w:lang w:val="en-US"/>
              </w:rPr>
              <w:t>CA_n40-n50</w:t>
            </w:r>
          </w:p>
        </w:tc>
        <w:tc>
          <w:tcPr>
            <w:tcW w:w="2704" w:type="dxa"/>
            <w:noWrap w:val="0"/>
            <w:vAlign w:val="top"/>
          </w:tcPr>
          <w:p>
            <w:pPr>
              <w:pStyle w:val="106"/>
              <w:keepNext/>
              <w:keepLines/>
              <w:pageBreakBefore w:val="0"/>
              <w:widowControl/>
              <w:kinsoku/>
              <w:wordWrap/>
              <w:topLinePunct w:val="0"/>
              <w:bidi w:val="0"/>
              <w:snapToGrid/>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snapToGrid/>
              <w:rPr>
                <w:rFonts w:hint="eastAsia" w:eastAsia="等线"/>
                <w:color w:val="auto"/>
                <w:lang w:eastAsia="zh-CN"/>
              </w:rPr>
            </w:pPr>
            <w:r>
              <w:rPr>
                <w:rFonts w:hint="eastAsia" w:eastAsia="等线"/>
                <w:color w:val="auto"/>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snapToGrid/>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snapToGrid/>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ind w:left="1417" w:hanging="1417"/>
        <w:rPr>
          <w:rFonts w:cs="Arial"/>
          <w:color w:val="auto"/>
          <w:szCs w:val="22"/>
        </w:rPr>
      </w:pPr>
      <w:bookmarkStart w:id="1910" w:name="_Toc12417"/>
      <w:bookmarkStart w:id="1911" w:name="_Toc21794"/>
      <w:r>
        <w:rPr>
          <w:rFonts w:hint="eastAsia"/>
          <w:color w:val="auto"/>
          <w:lang w:eastAsia="zh-CN"/>
        </w:rPr>
        <w:t>5.27</w:t>
      </w:r>
      <w:r>
        <w:rPr>
          <w:color w:val="auto"/>
        </w:rPr>
        <w:t>.1.5</w:t>
      </w:r>
      <w:r>
        <w:rPr>
          <w:color w:val="auto"/>
        </w:rPr>
        <w:tab/>
      </w:r>
      <w:r>
        <w:rPr>
          <w:rFonts w:cs="Arial"/>
          <w:color w:val="auto"/>
          <w:szCs w:val="22"/>
        </w:rPr>
        <w:t>REFSENS requirements</w:t>
      </w:r>
      <w:bookmarkEnd w:id="1910"/>
      <w:bookmarkEnd w:id="1911"/>
    </w:p>
    <w:p>
      <w:pPr>
        <w:keepNext/>
        <w:keepLines/>
        <w:pageBreakBefore w:val="0"/>
        <w:widowControl/>
        <w:kinsoku/>
        <w:wordWrap/>
        <w:topLinePunct w:val="0"/>
        <w:bidi w:val="0"/>
        <w:snapToGrid/>
        <w:rPr>
          <w:i/>
          <w:iCs/>
          <w:color w:val="auto"/>
          <w:lang w:val="en-US"/>
        </w:rPr>
      </w:pPr>
      <w:r>
        <w:rPr>
          <w:color w:val="auto"/>
        </w:rPr>
        <w:t>There is no need for new REFSENS requirements.</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912" w:name="_Toc30405"/>
      <w:bookmarkStart w:id="1913" w:name="_Toc2514"/>
      <w:r>
        <w:rPr>
          <w:rFonts w:hint="eastAsia"/>
          <w:color w:val="auto"/>
          <w:lang w:eastAsia="zh-CN"/>
        </w:rPr>
        <w:t>5.27</w:t>
      </w:r>
      <w:r>
        <w:rPr>
          <w:color w:val="auto"/>
        </w:rPr>
        <w:t>.1.6</w:t>
      </w:r>
      <w:r>
        <w:rPr>
          <w:color w:val="auto"/>
        </w:rPr>
        <w:tab/>
      </w:r>
      <w:r>
        <w:rPr>
          <w:color w:val="auto"/>
        </w:rPr>
        <w:t>OOB blocking exception requirements</w:t>
      </w:r>
      <w:bookmarkEnd w:id="1912"/>
      <w:bookmarkEnd w:id="1913"/>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r>
        <w:rPr>
          <w:color w:val="auto"/>
        </w:rPr>
        <w:t>There is no need for OOB blocking exception.</w:t>
      </w:r>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snapToGrid/>
        <w:rPr>
          <w:rFonts w:cs="Arial"/>
          <w:color w:val="auto"/>
          <w:szCs w:val="28"/>
        </w:rPr>
      </w:pPr>
      <w:bookmarkStart w:id="1914" w:name="_Toc18796"/>
      <w:bookmarkStart w:id="1915" w:name="_Toc21145"/>
      <w:r>
        <w:rPr>
          <w:rFonts w:hint="eastAsia"/>
          <w:color w:val="auto"/>
          <w:lang w:eastAsia="zh-CN"/>
        </w:rPr>
        <w:t>5.27</w:t>
      </w:r>
      <w:r>
        <w:rPr>
          <w:color w:val="auto"/>
        </w:rPr>
        <w:t>.2</w:t>
      </w:r>
      <w:r>
        <w:rPr>
          <w:color w:val="auto"/>
        </w:rPr>
        <w:tab/>
      </w:r>
      <w:r>
        <w:rPr>
          <w:rFonts w:cs="Arial"/>
          <w:color w:val="auto"/>
          <w:szCs w:val="28"/>
        </w:rPr>
        <w:t>Specific for 2 bands UL CA</w:t>
      </w:r>
      <w:bookmarkEnd w:id="1914"/>
      <w:bookmarkEnd w:id="1915"/>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916" w:name="_Toc27921"/>
      <w:bookmarkStart w:id="1917" w:name="_Toc15152"/>
      <w:r>
        <w:rPr>
          <w:rFonts w:hint="eastAsia"/>
          <w:color w:val="auto"/>
          <w:lang w:eastAsia="zh-CN"/>
        </w:rPr>
        <w:t>5.27</w:t>
      </w:r>
      <w:r>
        <w:rPr>
          <w:color w:val="auto"/>
        </w:rPr>
        <w:t>.2.1</w:t>
      </w:r>
      <w:r>
        <w:rPr>
          <w:color w:val="auto"/>
        </w:rPr>
        <w:tab/>
      </w:r>
      <w:r>
        <w:rPr>
          <w:rFonts w:hint="eastAsia"/>
          <w:color w:val="auto"/>
        </w:rPr>
        <w:t xml:space="preserve">Maximum </w:t>
      </w:r>
      <w:r>
        <w:rPr>
          <w:rFonts w:cs="Arial"/>
          <w:color w:val="auto"/>
        </w:rPr>
        <w:t>output power for inter-band CA</w:t>
      </w:r>
      <w:bookmarkEnd w:id="1916"/>
      <w:bookmarkEnd w:id="1917"/>
    </w:p>
    <w:p>
      <w:pPr>
        <w:pStyle w:val="114"/>
        <w:keepNext/>
        <w:keepLines/>
        <w:pageBreakBefore w:val="0"/>
        <w:widowControl/>
        <w:kinsoku/>
        <w:wordWrap/>
        <w:topLinePunct w:val="0"/>
        <w:bidi w:val="0"/>
        <w:snapToGrid/>
        <w:rPr>
          <w:color w:val="auto"/>
          <w:lang w:val="en-US" w:eastAsia="zh-CN"/>
        </w:rPr>
      </w:pPr>
      <w:r>
        <w:rPr>
          <w:rFonts w:hint="eastAsia" w:eastAsia="宋体"/>
          <w:color w:val="auto"/>
          <w:lang w:val="en-US" w:eastAsia="zh-CN"/>
        </w:rPr>
        <w:t>T</w:t>
      </w:r>
      <w:r>
        <w:rPr>
          <w:color w:val="auto"/>
          <w:lang w:val="en-US"/>
        </w:rPr>
        <w:t xml:space="preserve">able </w:t>
      </w:r>
      <w:r>
        <w:rPr>
          <w:rFonts w:hint="eastAsia" w:eastAsia="宋体"/>
          <w:color w:val="auto"/>
          <w:lang w:val="en-US" w:eastAsia="zh-CN"/>
        </w:rPr>
        <w:t>5.27</w:t>
      </w:r>
      <w:r>
        <w:rPr>
          <w:rFonts w:eastAsia="宋体"/>
          <w:color w:val="auto"/>
          <w:lang w:val="en-US" w:eastAsia="zh-CN"/>
        </w:rPr>
        <w:t>.2</w:t>
      </w:r>
      <w:r>
        <w:rPr>
          <w:color w:val="auto"/>
          <w:lang w:val="en-US"/>
        </w:rPr>
        <w:t>.</w:t>
      </w:r>
      <w:r>
        <w:rPr>
          <w:rFonts w:eastAsia="宋体"/>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noWrap w:val="0"/>
            <w:vAlign w:val="top"/>
          </w:tcPr>
          <w:p>
            <w:pPr>
              <w:pStyle w:val="105"/>
              <w:keepNext/>
              <w:keepLines/>
              <w:pageBreakBefore w:val="0"/>
              <w:widowControl/>
              <w:kinsoku/>
              <w:wordWrap/>
              <w:topLinePunct w:val="0"/>
              <w:bidi w:val="0"/>
              <w:snapToGrid/>
              <w:rPr>
                <w:color w:val="auto"/>
              </w:rPr>
            </w:pPr>
            <w:r>
              <w:rPr>
                <w:color w:val="auto"/>
              </w:rPr>
              <w:t>Uplink CA Configuration</w:t>
            </w:r>
          </w:p>
        </w:tc>
        <w:tc>
          <w:tcPr>
            <w:tcW w:w="2622" w:type="dxa"/>
            <w:noWrap w:val="0"/>
            <w:vAlign w:val="top"/>
          </w:tcPr>
          <w:p>
            <w:pPr>
              <w:pStyle w:val="105"/>
              <w:keepNext/>
              <w:keepLines/>
              <w:pageBreakBefore w:val="0"/>
              <w:widowControl/>
              <w:kinsoku/>
              <w:wordWrap/>
              <w:topLinePunct w:val="0"/>
              <w:bidi w:val="0"/>
              <w:snapToGrid/>
              <w:rPr>
                <w:color w:val="auto"/>
              </w:rPr>
            </w:pPr>
            <w:r>
              <w:rPr>
                <w:rFonts w:hint="eastAsia" w:eastAsia="宋体"/>
                <w:color w:val="auto"/>
                <w:lang w:val="en-US" w:eastAsia="zh-CN"/>
              </w:rPr>
              <w:t xml:space="preserve">Power </w:t>
            </w:r>
            <w:r>
              <w:rPr>
                <w:color w:val="auto"/>
              </w:rPr>
              <w:t>Class 3 (dBm)</w:t>
            </w:r>
          </w:p>
        </w:tc>
        <w:tc>
          <w:tcPr>
            <w:tcW w:w="2930" w:type="dxa"/>
            <w:noWrap w:val="0"/>
            <w:vAlign w:val="top"/>
          </w:tcPr>
          <w:p>
            <w:pPr>
              <w:pStyle w:val="105"/>
              <w:keepNext/>
              <w:keepLines/>
              <w:pageBreakBefore w:val="0"/>
              <w:widowControl/>
              <w:kinsoku/>
              <w:wordWrap/>
              <w:topLinePunct w:val="0"/>
              <w:bidi w:val="0"/>
              <w:snapToGrid/>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6"/>
              <w:keepNext/>
              <w:keepLines/>
              <w:pageBreakBefore w:val="0"/>
              <w:widowControl/>
              <w:kinsoku/>
              <w:wordWrap/>
              <w:topLinePunct w:val="0"/>
              <w:bidi w:val="0"/>
              <w:snapToGrid/>
              <w:rPr>
                <w:color w:val="auto"/>
                <w:lang w:val="en-US" w:eastAsia="zh-CN"/>
              </w:rPr>
            </w:pPr>
            <w:r>
              <w:rPr>
                <w:rFonts w:hint="eastAsia"/>
                <w:color w:val="auto"/>
                <w:szCs w:val="18"/>
                <w:lang w:eastAsia="zh-CN"/>
              </w:rPr>
              <w:t>CA</w:t>
            </w:r>
            <w:r>
              <w:rPr>
                <w:color w:val="auto"/>
                <w:szCs w:val="18"/>
              </w:rPr>
              <w:t>_</w:t>
            </w:r>
            <w:r>
              <w:rPr>
                <w:rFonts w:hint="eastAsia"/>
                <w:color w:val="auto"/>
                <w:szCs w:val="18"/>
                <w:lang w:val="en-US" w:eastAsia="zh-CN"/>
              </w:rPr>
              <w:t>n</w:t>
            </w:r>
            <w:r>
              <w:rPr>
                <w:color w:val="auto"/>
                <w:szCs w:val="18"/>
                <w:lang w:val="en-US" w:eastAsia="zh-CN"/>
              </w:rPr>
              <w:t>40</w:t>
            </w:r>
            <w:r>
              <w:rPr>
                <w:color w:val="auto"/>
                <w:szCs w:val="18"/>
                <w:lang w:val="sv-SE" w:eastAsia="ja-JP"/>
              </w:rPr>
              <w:t>A-</w:t>
            </w:r>
            <w:r>
              <w:rPr>
                <w:rFonts w:hint="eastAsia"/>
                <w:color w:val="auto"/>
                <w:szCs w:val="18"/>
                <w:lang w:val="en-US" w:eastAsia="zh-CN"/>
              </w:rPr>
              <w:t>n</w:t>
            </w:r>
            <w:r>
              <w:rPr>
                <w:color w:val="auto"/>
                <w:szCs w:val="18"/>
                <w:lang w:val="en-US" w:eastAsia="zh-CN"/>
              </w:rPr>
              <w:t>50</w:t>
            </w:r>
            <w:r>
              <w:rPr>
                <w:color w:val="auto"/>
                <w:szCs w:val="18"/>
                <w:lang w:val="sv-SE" w:eastAsia="ja-JP"/>
              </w:rPr>
              <w:t>A</w:t>
            </w:r>
          </w:p>
        </w:tc>
        <w:tc>
          <w:tcPr>
            <w:tcW w:w="2622" w:type="dxa"/>
            <w:noWrap w:val="0"/>
            <w:vAlign w:val="top"/>
          </w:tcPr>
          <w:p>
            <w:pPr>
              <w:pStyle w:val="106"/>
              <w:keepNext/>
              <w:keepLines/>
              <w:pageBreakBefore w:val="0"/>
              <w:widowControl/>
              <w:kinsoku/>
              <w:wordWrap/>
              <w:topLinePunct w:val="0"/>
              <w:bidi w:val="0"/>
              <w:snapToGrid/>
              <w:rPr>
                <w:color w:val="auto"/>
                <w:lang w:val="en-US" w:eastAsia="zh-CN"/>
              </w:rPr>
            </w:pPr>
            <w:r>
              <w:rPr>
                <w:color w:val="auto"/>
                <w:lang w:val="en-US" w:eastAsia="zh-CN"/>
              </w:rPr>
              <w:t>23</w:t>
            </w:r>
          </w:p>
        </w:tc>
        <w:tc>
          <w:tcPr>
            <w:tcW w:w="2930" w:type="dxa"/>
            <w:noWrap w:val="0"/>
            <w:vAlign w:val="top"/>
          </w:tcPr>
          <w:p>
            <w:pPr>
              <w:pStyle w:val="106"/>
              <w:keepNext/>
              <w:keepLines/>
              <w:pageBreakBefore w:val="0"/>
              <w:widowControl/>
              <w:kinsoku/>
              <w:wordWrap/>
              <w:topLinePunct w:val="0"/>
              <w:bidi w:val="0"/>
              <w:snapToGrid/>
              <w:rPr>
                <w:color w:val="auto"/>
              </w:rPr>
            </w:pPr>
            <w:r>
              <w:rPr>
                <w:color w:val="auto"/>
              </w:rPr>
              <w:t>+</w:t>
            </w:r>
            <w:r>
              <w:rPr>
                <w:color w:val="auto"/>
                <w:lang w:val="en-US" w:eastAsia="zh-CN"/>
              </w:rPr>
              <w:t>2</w:t>
            </w:r>
            <w:r>
              <w:rPr>
                <w:color w:val="auto"/>
              </w:rPr>
              <w:t>/-</w:t>
            </w:r>
            <w:r>
              <w:rPr>
                <w:color w:val="auto"/>
                <w:lang w:val="en-US" w:eastAsia="zh-CN"/>
              </w:rPr>
              <w:t>3</w:t>
            </w:r>
          </w:p>
        </w:tc>
      </w:tr>
    </w:tbl>
    <w:p>
      <w:pPr>
        <w:keepNext/>
        <w:keepLines/>
        <w:pageBreakBefore w:val="0"/>
        <w:widowControl/>
        <w:kinsoku/>
        <w:wordWrap/>
        <w:topLinePunct w:val="0"/>
        <w:bidi w:val="0"/>
        <w:snapToGrid/>
        <w:spacing w:after="0"/>
        <w:rPr>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cs="Arial"/>
          <w:color w:val="auto"/>
        </w:rPr>
      </w:pPr>
      <w:bookmarkStart w:id="1918" w:name="_Toc19333"/>
      <w:bookmarkStart w:id="1919" w:name="_Toc4698"/>
      <w:r>
        <w:rPr>
          <w:rFonts w:hint="eastAsia"/>
          <w:color w:val="auto"/>
          <w:lang w:eastAsia="zh-CN"/>
        </w:rPr>
        <w:t>5.27</w:t>
      </w:r>
      <w:r>
        <w:rPr>
          <w:color w:val="auto"/>
        </w:rPr>
        <w:t>.2.2</w:t>
      </w:r>
      <w:r>
        <w:rPr>
          <w:color w:val="auto"/>
        </w:rPr>
        <w:tab/>
      </w:r>
      <w:r>
        <w:rPr>
          <w:rFonts w:cs="Arial"/>
          <w:color w:val="auto"/>
        </w:rPr>
        <w:t>UE co-existence studies</w:t>
      </w:r>
      <w:r>
        <w:rPr>
          <w:rFonts w:hint="eastAsia" w:cs="Arial"/>
          <w:color w:val="auto"/>
        </w:rPr>
        <w:t xml:space="preserve"> for 2 bands UL</w:t>
      </w:r>
      <w:bookmarkEnd w:id="1918"/>
      <w:bookmarkEnd w:id="1919"/>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eastAsia="等线"/>
          <w:color w:val="auto"/>
          <w:lang w:val="en-US" w:eastAsia="zh-CN"/>
        </w:rPr>
      </w:pPr>
      <w:r>
        <w:rPr>
          <w:rFonts w:eastAsia="等线"/>
          <w:color w:val="auto"/>
          <w:lang w:val="en-US" w:eastAsia="zh-CN"/>
        </w:rPr>
        <w:t>Since this is a TDD/TDD combination, co-existence studies for 2 band UL analysis is not relevant. When the two UL are active there is no active DL.</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spacing w:after="0"/>
        <w:rPr>
          <w:color w:val="auto"/>
        </w:rPr>
      </w:pPr>
      <w:r>
        <w:rPr>
          <w:color w:val="auto"/>
        </w:rPr>
        <w:t>For CA_n40-n50, although PHS frequency range 1884.5-1915.7MHz is as pretected band of band n40, due to this combination will not be deployed in the PHS region, there is no need to add PHS frequency range as protected band for CA_n40-n50. Thus no protected bands are needed.</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hint="eastAsia" w:eastAsia="等线"/>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cs="Arial"/>
          <w:color w:val="auto"/>
        </w:rPr>
      </w:pPr>
      <w:bookmarkStart w:id="1920" w:name="_Toc16237"/>
      <w:bookmarkStart w:id="1921" w:name="_Toc3323"/>
      <w:r>
        <w:rPr>
          <w:rFonts w:hint="eastAsia"/>
          <w:color w:val="auto"/>
          <w:lang w:eastAsia="zh-CN"/>
        </w:rPr>
        <w:t>5.27</w:t>
      </w:r>
      <w:r>
        <w:rPr>
          <w:color w:val="auto"/>
        </w:rPr>
        <w:t>.2.3</w:t>
      </w:r>
      <w:r>
        <w:rPr>
          <w:color w:val="auto"/>
        </w:rPr>
        <w:tab/>
      </w:r>
      <w:r>
        <w:rPr>
          <w:rFonts w:cs="Arial"/>
          <w:color w:val="auto"/>
          <w:szCs w:val="22"/>
        </w:rPr>
        <w:t>REFSENS requirements</w:t>
      </w:r>
      <w:bookmarkEnd w:id="1920"/>
      <w:bookmarkEnd w:id="1921"/>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b/>
          <w:bCs/>
          <w:color w:val="auto"/>
          <w:sz w:val="36"/>
          <w:lang w:val="en-US"/>
        </w:rPr>
      </w:pPr>
      <w:r>
        <w:rPr>
          <w:rFonts w:hint="eastAsia" w:eastAsia="宋体"/>
          <w:color w:val="auto"/>
          <w:lang w:val="en-US" w:eastAsia="zh-CN"/>
        </w:rPr>
        <w:t xml:space="preserve">There are no IMD co-existence </w:t>
      </w:r>
      <w:r>
        <w:rPr>
          <w:rFonts w:eastAsia="宋体"/>
          <w:color w:val="auto"/>
          <w:lang w:val="en-US" w:eastAsia="zh-CN"/>
        </w:rPr>
        <w:t>issue</w:t>
      </w:r>
      <w:r>
        <w:rPr>
          <w:rFonts w:hint="eastAsia" w:eastAsia="宋体"/>
          <w:color w:val="auto"/>
          <w:lang w:val="en-US" w:eastAsia="zh-CN"/>
        </w:rPr>
        <w:t>, so no need to defined additional REFSEN requirements</w:t>
      </w:r>
      <w:r>
        <w:rPr>
          <w:rFonts w:eastAsia="宋体"/>
          <w:color w:val="auto"/>
          <w:lang w:val="en-US" w:eastAsia="zh-CN"/>
        </w:rPr>
        <w:t xml:space="preserve"> </w:t>
      </w:r>
      <w:r>
        <w:rPr>
          <w:rFonts w:hint="eastAsia" w:eastAsia="宋体"/>
          <w:color w:val="auto"/>
          <w:lang w:val="en-US" w:eastAsia="zh-CN"/>
        </w:rPr>
        <w:t>(MSD).</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napToGrid/>
        <w:spacing w:after="240"/>
        <w:rPr>
          <w:color w:val="auto"/>
        </w:rPr>
      </w:pPr>
      <w:bookmarkStart w:id="1922" w:name="_Toc13209"/>
      <w:bookmarkStart w:id="1923" w:name="_Toc17386"/>
      <w:r>
        <w:rPr>
          <w:rFonts w:hint="eastAsia" w:eastAsia="宋体"/>
          <w:color w:val="auto"/>
          <w:lang w:eastAsia="zh-CN"/>
        </w:rPr>
        <w:t>5.28</w:t>
      </w:r>
      <w:r>
        <w:rPr>
          <w:rFonts w:hint="eastAsia"/>
          <w:color w:val="auto"/>
          <w:lang w:val="en-US" w:eastAsia="zh-CN"/>
        </w:rPr>
        <w:tab/>
      </w:r>
      <w:r>
        <w:rPr>
          <w:color w:val="auto"/>
        </w:rPr>
        <w:t>CA_n50-n77</w:t>
      </w:r>
      <w:bookmarkEnd w:id="1922"/>
      <w:bookmarkEnd w:id="1923"/>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snapToGrid/>
        <w:rPr>
          <w:rFonts w:cs="Arial"/>
          <w:color w:val="auto"/>
          <w:szCs w:val="28"/>
        </w:rPr>
      </w:pPr>
      <w:bookmarkStart w:id="1924" w:name="_Toc11863"/>
      <w:bookmarkStart w:id="1925" w:name="_Toc29982"/>
      <w:r>
        <w:rPr>
          <w:rFonts w:hint="eastAsia"/>
          <w:color w:val="auto"/>
          <w:lang w:eastAsia="zh-CN"/>
        </w:rPr>
        <w:t>5.28</w:t>
      </w:r>
      <w:r>
        <w:rPr>
          <w:color w:val="auto"/>
        </w:rPr>
        <w:t>.1</w:t>
      </w:r>
      <w:r>
        <w:rPr>
          <w:color w:val="auto"/>
        </w:rPr>
        <w:tab/>
      </w:r>
      <w:r>
        <w:rPr>
          <w:rFonts w:cs="Arial"/>
          <w:color w:val="auto"/>
          <w:szCs w:val="28"/>
        </w:rPr>
        <w:t>Common for 1 band UL and 2 bands UL CA</w:t>
      </w:r>
      <w:bookmarkEnd w:id="1924"/>
      <w:bookmarkEnd w:id="1925"/>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926" w:name="_Toc9099"/>
      <w:bookmarkStart w:id="1927" w:name="_Toc16432"/>
      <w:r>
        <w:rPr>
          <w:rFonts w:hint="eastAsia"/>
          <w:color w:val="auto"/>
          <w:lang w:eastAsia="zh-CN"/>
        </w:rPr>
        <w:t>5.28</w:t>
      </w:r>
      <w:r>
        <w:rPr>
          <w:color w:val="auto"/>
        </w:rPr>
        <w:t>.1.1</w:t>
      </w:r>
      <w:r>
        <w:rPr>
          <w:color w:val="auto"/>
        </w:rPr>
        <w:tab/>
      </w:r>
      <w:r>
        <w:rPr>
          <w:rFonts w:cs="Arial"/>
          <w:color w:val="auto"/>
        </w:rPr>
        <w:t>Operating bands for CA</w:t>
      </w:r>
      <w:bookmarkEnd w:id="1926"/>
      <w:bookmarkEnd w:id="1927"/>
    </w:p>
    <w:p>
      <w:pPr>
        <w:pStyle w:val="114"/>
        <w:keepNext/>
        <w:keepLines/>
        <w:pageBreakBefore w:val="0"/>
        <w:widowControl/>
        <w:kinsoku/>
        <w:wordWrap/>
        <w:topLinePunct w:val="0"/>
        <w:bidi w:val="0"/>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5.28</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n50+n77</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n50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n77</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3300 MHz – 4200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3300 MHz – 4200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noWrap w:val="0"/>
            <w:vAlign w:val="center"/>
          </w:tcPr>
          <w:p>
            <w:pPr>
              <w:pStyle w:val="120"/>
              <w:keepNext/>
              <w:keepLines/>
              <w:pageBreakBefore w:val="0"/>
              <w:widowControl/>
              <w:kinsoku/>
              <w:wordWrap/>
              <w:topLinePunct w:val="0"/>
              <w:bidi w:val="0"/>
              <w:rPr>
                <w:color w:val="auto"/>
                <w:lang w:val="en-US" w:eastAsia="zh-CN"/>
              </w:rPr>
            </w:pPr>
            <w:r>
              <w:rPr>
                <w:rFonts w:hint="eastAsia"/>
                <w:color w:val="auto"/>
                <w:lang w:val="en-US" w:eastAsia="zh-CN"/>
              </w:rPr>
              <w:t xml:space="preserve">NOTE X: </w:t>
            </w:r>
          </w:p>
          <w:p>
            <w:pPr>
              <w:pStyle w:val="106"/>
              <w:keepNext/>
              <w:keepLines/>
              <w:pageBreakBefore w:val="0"/>
              <w:widowControl/>
              <w:kinsoku/>
              <w:wordWrap/>
              <w:topLinePunct w:val="0"/>
              <w:bidi w:val="0"/>
              <w:jc w:val="left"/>
              <w:rPr>
                <w:i/>
                <w:iCs/>
                <w:color w:val="auto"/>
                <w:lang w:val="en-US" w:eastAsia="zh-CN"/>
              </w:rPr>
            </w:pPr>
            <w:r>
              <w:rPr>
                <w:rFonts w:hint="eastAsia"/>
                <w:i/>
                <w:iCs/>
                <w:color w:val="auto"/>
                <w:lang w:val="en-US" w:eastAsia="zh-CN"/>
              </w:rPr>
              <w:t>Editor's note: Whether or not supporting simultaneous Rx/Tx capability should be identified for TDD-TDD or FDD-TDD band combination</w:t>
            </w:r>
          </w:p>
          <w:p>
            <w:pPr>
              <w:pStyle w:val="106"/>
              <w:keepNext/>
              <w:keepLines/>
              <w:pageBreakBefore w:val="0"/>
              <w:widowControl/>
              <w:kinsoku/>
              <w:wordWrap/>
              <w:topLinePunct w:val="0"/>
              <w:bidi w:val="0"/>
              <w:jc w:val="left"/>
              <w:rPr>
                <w:i/>
                <w:iCs/>
                <w:color w:val="auto"/>
                <w:lang w:val="en-US" w:eastAsia="zh-CN"/>
              </w:rPr>
            </w:pPr>
            <w:r>
              <w:rPr>
                <w:i/>
                <w:iCs/>
                <w:color w:val="auto"/>
                <w:lang w:val="en-US" w:eastAsia="zh-CN"/>
              </w:rPr>
              <w:t xml:space="preserve">Copy from R4-2507910: RAN4 has concluded simultaneous Rx/Tx requirements for different types of inter-band CA and SUL configurations: </w:t>
            </w:r>
          </w:p>
          <w:p>
            <w:pPr>
              <w:pStyle w:val="106"/>
              <w:keepNext/>
              <w:keepLines/>
              <w:pageBreakBefore w:val="0"/>
              <w:widowControl/>
              <w:kinsoku/>
              <w:wordWrap/>
              <w:topLinePunct w:val="0"/>
              <w:bidi w:val="0"/>
              <w:jc w:val="left"/>
              <w:rPr>
                <w:color w:val="auto"/>
                <w:lang w:eastAsia="en-GB"/>
              </w:rPr>
            </w:pPr>
            <w:r>
              <w:rPr>
                <w:i/>
                <w:iCs/>
                <w:color w:val="auto"/>
                <w:lang w:val="en-US" w:eastAsia="zh-CN"/>
              </w:rPr>
              <w:t>TDD + TDD -&gt; Conditional mandatory support for simultaneous RxTx with signaling</w:t>
            </w:r>
          </w:p>
        </w:tc>
      </w:tr>
    </w:tbl>
    <w:p>
      <w:pPr>
        <w:keepNext/>
        <w:keepLines/>
        <w:pageBreakBefore w:val="0"/>
        <w:widowControl/>
        <w:kinsoku/>
        <w:wordWrap/>
        <w:topLinePunct w:val="0"/>
        <w:bidi w:val="0"/>
        <w:spacing w:before="120" w:after="120"/>
        <w:rPr>
          <w:rFonts w:hint="eastAsia" w:eastAsia="宋体"/>
          <w:color w:val="auto"/>
          <w:sz w:val="18"/>
          <w:szCs w:val="18"/>
          <w:lang w:val="en-US" w:eastAsia="zh-CN"/>
        </w:rPr>
      </w:pPr>
      <w:r>
        <w:rPr>
          <w:color w:val="auto"/>
          <w:sz w:val="18"/>
          <w:szCs w:val="18"/>
          <w:lang w:eastAsia="ko-KR"/>
        </w:rPr>
        <w:t xml:space="preserve">If the band combination is TDD/TDD, is SimRx/Tx supported (YES/NO/N-A)? </w:t>
      </w:r>
      <w:r>
        <w:rPr>
          <w:rFonts w:eastAsia="宋体"/>
          <w:color w:val="auto"/>
          <w:sz w:val="18"/>
          <w:szCs w:val="18"/>
          <w:lang w:val="en-US" w:eastAsia="zh-CN"/>
        </w:rPr>
        <w:t>==&gt; YES.</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color w:val="auto"/>
        </w:rPr>
      </w:pPr>
      <w:bookmarkStart w:id="1928" w:name="_Toc4631"/>
      <w:bookmarkStart w:id="1929" w:name="_Toc24796"/>
      <w:r>
        <w:rPr>
          <w:rFonts w:hint="eastAsia"/>
          <w:color w:val="auto"/>
          <w:lang w:eastAsia="zh-CN"/>
        </w:rPr>
        <w:t>5.28</w:t>
      </w:r>
      <w:r>
        <w:rPr>
          <w:color w:val="auto"/>
        </w:rPr>
        <w:t>.1.2</w:t>
      </w:r>
      <w:r>
        <w:rPr>
          <w:color w:val="auto"/>
        </w:rPr>
        <w:tab/>
      </w:r>
      <w:r>
        <w:rPr>
          <w:color w:val="auto"/>
        </w:rPr>
        <w:t>Channel bandwidths per operating band for CA</w:t>
      </w:r>
      <w:bookmarkEnd w:id="1928"/>
      <w:bookmarkEnd w:id="1929"/>
    </w:p>
    <w:p>
      <w:pPr>
        <w:pStyle w:val="114"/>
        <w:keepNext/>
        <w:keepLines/>
        <w:pageBreakBefore w:val="0"/>
        <w:widowControl/>
        <w:kinsoku/>
        <w:wordWrap/>
        <w:topLinePunct w:val="0"/>
        <w:bidi w:val="0"/>
        <w:rPr>
          <w:color w:val="auto"/>
          <w:lang w:val="en-US" w:eastAsia="zh-CN"/>
        </w:rPr>
      </w:pPr>
      <w:r>
        <w:rPr>
          <w:color w:val="auto"/>
        </w:rPr>
        <w:t xml:space="preserve">Table </w:t>
      </w:r>
      <w:r>
        <w:rPr>
          <w:rFonts w:hint="eastAsia"/>
          <w:color w:val="auto"/>
          <w:lang w:val="en-US" w:eastAsia="zh-CN"/>
        </w:rPr>
        <w:t>5.28</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n50+n77</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color w:val="auto"/>
                <w:szCs w:val="18"/>
                <w:lang w:val="en-US" w:eastAsia="zh-CN"/>
              </w:rPr>
            </w:pPr>
            <w:r>
              <w:rPr>
                <w:color w:val="auto"/>
                <w:szCs w:val="18"/>
                <w:lang w:val="en-US" w:eastAsia="zh-CN"/>
              </w:rPr>
              <w:t>CA_n50A-n77A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color w:val="auto"/>
                <w:szCs w:val="18"/>
                <w:highlight w:val="cyan"/>
              </w:rPr>
            </w:pPr>
            <w:r>
              <w:rPr>
                <w:color w:val="auto"/>
                <w:szCs w:val="18"/>
                <w:lang w:val="en-US" w:eastAsia="zh-CN"/>
              </w:rPr>
              <w:t>CA_n50A-n77A</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r>
              <w:rPr>
                <w:rFonts w:hint="eastAsia" w:ascii="Arial" w:hAnsi="Arial" w:cs="Arial"/>
                <w:color w:val="auto"/>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rFonts w:cs="Arial"/>
                <w:color w:val="auto"/>
                <w:szCs w:val="18"/>
              </w:rPr>
            </w:pPr>
            <w:r>
              <w:rPr>
                <w:color w:val="auto"/>
              </w:rPr>
              <w:t xml:space="preserve">4 </w:t>
            </w:r>
            <w:r>
              <w:rPr>
                <w:rFonts w:hint="eastAsia"/>
                <w:color w:val="auto"/>
              </w:rPr>
              <w:t>and</w:t>
            </w:r>
            <w:r>
              <w:rPr>
                <w:color w:val="auto"/>
              </w:rP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textAlignment w:val="baseline"/>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77</w:t>
            </w:r>
            <w:r>
              <w:rPr>
                <w:rFonts w:hint="eastAsia" w:ascii="Arial" w:hAnsi="Arial" w:cs="Arial"/>
                <w:color w:val="auto"/>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textAlignment w:val="baseline"/>
              <w:rPr>
                <w:rFonts w:ascii="Arial" w:hAnsi="Arial" w:cs="Arial"/>
                <w:color w:val="auto"/>
                <w:sz w:val="18"/>
                <w:szCs w:val="18"/>
              </w:rPr>
            </w:pPr>
          </w:p>
        </w:tc>
      </w:tr>
    </w:tbl>
    <w:p>
      <w:pPr>
        <w:pStyle w:val="113"/>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pacing w:before="120" w:after="120"/>
        <w:ind w:left="0" w:firstLine="0"/>
        <w:rPr>
          <w:rFonts w:eastAsia="宋体"/>
          <w:i/>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0" w:firstLine="0"/>
        <w:rPr>
          <w:color w:val="auto"/>
          <w:szCs w:val="24"/>
        </w:rPr>
      </w:pPr>
      <w:bookmarkStart w:id="1930" w:name="_Toc8361"/>
      <w:bookmarkStart w:id="1931" w:name="_Toc24413"/>
      <w:r>
        <w:rPr>
          <w:rFonts w:hint="eastAsia"/>
          <w:color w:val="auto"/>
          <w:szCs w:val="24"/>
          <w:lang w:eastAsia="zh-CN"/>
        </w:rPr>
        <w:t>5.28</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930"/>
      <w:bookmarkEnd w:id="1931"/>
    </w:p>
    <w:p>
      <w:pPr>
        <w:keepNext/>
        <w:keepLines/>
        <w:pageBreakBefore w:val="0"/>
        <w:widowControl/>
        <w:kinsoku/>
        <w:wordWrap/>
        <w:topLinePunct w:val="0"/>
        <w:bidi w:val="0"/>
        <w:rPr>
          <w:color w:val="auto"/>
        </w:rPr>
      </w:pPr>
      <w:r>
        <w:rPr>
          <w:color w:val="auto"/>
          <w:lang w:eastAsia="zh-CN"/>
        </w:rPr>
        <w:t xml:space="preserve">Table </w:t>
      </w:r>
      <w:r>
        <w:rPr>
          <w:rFonts w:hint="eastAsia"/>
          <w:color w:val="auto"/>
          <w:lang w:val="en-US" w:eastAsia="zh-CN"/>
        </w:rPr>
        <w:t>5.28</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CA_ </w:t>
      </w:r>
      <w:r>
        <w:rPr>
          <w:color w:val="auto"/>
          <w:lang w:val="en-US" w:eastAsia="zh-CN"/>
        </w:rPr>
        <w:t>n50</w:t>
      </w:r>
      <w:r>
        <w:rPr>
          <w:color w:val="auto"/>
          <w:lang w:eastAsia="zh-CN"/>
        </w:rPr>
        <w:t>-</w:t>
      </w:r>
      <w:r>
        <w:rPr>
          <w:color w:val="auto"/>
          <w:lang w:val="en-US" w:eastAsia="zh-CN"/>
        </w:rPr>
        <w:t>n77</w:t>
      </w:r>
      <w:r>
        <w:rPr>
          <w:color w:val="auto"/>
          <w:lang w:eastAsia="zh-CN"/>
        </w:rPr>
        <w:t>.</w:t>
      </w:r>
    </w:p>
    <w:p>
      <w:pPr>
        <w:pStyle w:val="114"/>
        <w:keepNext/>
        <w:keepLines/>
        <w:pageBreakBefore w:val="0"/>
        <w:widowControl/>
        <w:kinsoku/>
        <w:wordWrap/>
        <w:topLinePunct w:val="0"/>
        <w:bidi w:val="0"/>
        <w:rPr>
          <w:rFonts w:hint="eastAsia" w:eastAsia="等线"/>
          <w:color w:val="auto"/>
        </w:rPr>
      </w:pPr>
      <w:r>
        <w:rPr>
          <w:rFonts w:hint="eastAsia"/>
          <w:color w:val="auto"/>
          <w:lang w:val="en-US" w:eastAsia="zh-CN"/>
        </w:rPr>
        <w:t>T</w:t>
      </w:r>
      <w:r>
        <w:rPr>
          <w:color w:val="auto"/>
          <w:lang w:val="en-US" w:eastAsia="zh-CN"/>
        </w:rPr>
        <w:t xml:space="preserve">able </w:t>
      </w:r>
      <w:r>
        <w:rPr>
          <w:rFonts w:hint="eastAsia"/>
          <w:color w:val="auto"/>
          <w:lang w:val="en-US" w:eastAsia="zh-CN"/>
        </w:rPr>
        <w:t>5.28</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7160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7585</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3300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4200</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6600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8400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9900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12600</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13200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16800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16500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21000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n77</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3300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6600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9900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13200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16500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8400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12600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16800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21000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4551</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bl>
    <w:p>
      <w:pPr>
        <w:keepNext/>
        <w:keepLines/>
        <w:pageBreakBefore w:val="0"/>
        <w:widowControl/>
        <w:kinsoku/>
        <w:wordWrap/>
        <w:topLinePunct w:val="0"/>
        <w:bidi w:val="0"/>
        <w:spacing w:before="120" w:after="120"/>
        <w:rPr>
          <w:color w:val="auto"/>
          <w:lang w:eastAsia="zh-CN"/>
        </w:rPr>
      </w:pPr>
    </w:p>
    <w:p>
      <w:pPr>
        <w:keepNext/>
        <w:keepLines/>
        <w:pageBreakBefore w:val="0"/>
        <w:widowControl/>
        <w:kinsoku/>
        <w:wordWrap/>
        <w:topLinePunct w:val="0"/>
        <w:bidi w:val="0"/>
        <w:rPr>
          <w:color w:val="auto"/>
          <w:lang w:eastAsia="zh-CN"/>
        </w:rPr>
      </w:pPr>
      <w:r>
        <w:rPr>
          <w:color w:val="auto"/>
          <w:lang w:eastAsia="zh-CN"/>
        </w:rPr>
        <w:t xml:space="preserve">Based on Table </w:t>
      </w:r>
      <w:r>
        <w:rPr>
          <w:rFonts w:hint="eastAsia"/>
          <w:color w:val="auto"/>
          <w:lang w:eastAsia="zh-CN"/>
        </w:rPr>
        <w:t>5.28</w:t>
      </w:r>
      <w:r>
        <w:rPr>
          <w:color w:val="auto"/>
          <w:lang w:eastAsia="zh-CN"/>
        </w:rPr>
        <w:t>.1.3-1:</w:t>
      </w:r>
    </w:p>
    <w:p>
      <w:pPr>
        <w:pStyle w:val="112"/>
        <w:keepNext/>
        <w:keepLines/>
        <w:pageBreakBefore w:val="0"/>
        <w:widowControl/>
        <w:kinsoku/>
        <w:wordWrap/>
        <w:topLinePunct w:val="0"/>
        <w:bidi w:val="0"/>
        <w:rPr>
          <w:color w:val="auto"/>
          <w:lang w:eastAsia="zh-CN"/>
        </w:rPr>
      </w:pPr>
      <w:r>
        <w:rPr>
          <w:color w:val="auto"/>
          <w:lang w:eastAsia="zh-CN"/>
        </w:rPr>
        <w:t>-</w:t>
      </w:r>
      <w:r>
        <w:rPr>
          <w:color w:val="auto"/>
          <w:lang w:eastAsia="zh-CN"/>
        </w:rPr>
        <w:tab/>
      </w:r>
      <w:r>
        <w:rPr>
          <w:color w:val="auto"/>
          <w:lang w:eastAsia="zh-CN"/>
        </w:rPr>
        <w:t>There is no harmonic or harmonic mixing collision detected for this band combination.</w:t>
      </w:r>
    </w:p>
    <w:p>
      <w:pPr>
        <w:keepNext/>
        <w:keepLines/>
        <w:pageBreakBefore w:val="0"/>
        <w:widowControl/>
        <w:kinsoku/>
        <w:wordWrap/>
        <w:topLinePunct w:val="0"/>
        <w:bidi w:val="0"/>
        <w:spacing w:before="120" w:after="120"/>
        <w:rPr>
          <w:color w:val="auto"/>
        </w:rPr>
      </w:pPr>
      <w:r>
        <w:rPr>
          <w:color w:val="auto"/>
          <w:lang w:eastAsia="zh-CN"/>
        </w:rPr>
        <w:t xml:space="preserve">Table </w:t>
      </w:r>
      <w:r>
        <w:rPr>
          <w:rFonts w:hint="eastAsia"/>
          <w:color w:val="auto"/>
          <w:lang w:val="en-US" w:eastAsia="zh-CN"/>
        </w:rPr>
        <w:t>5.28</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n50A</w:t>
      </w:r>
      <w:r>
        <w:rPr>
          <w:color w:val="auto"/>
          <w:lang w:eastAsia="zh-CN"/>
        </w:rPr>
        <w:t>-</w:t>
      </w:r>
      <w:r>
        <w:rPr>
          <w:color w:val="auto"/>
          <w:lang w:val="en-US" w:eastAsia="zh-CN"/>
        </w:rPr>
        <w:t>n77A</w:t>
      </w:r>
      <w:r>
        <w:rPr>
          <w:color w:val="auto"/>
          <w:lang w:eastAsia="zh-CN"/>
        </w:rPr>
        <w:t>.</w:t>
      </w:r>
    </w:p>
    <w:p>
      <w:pPr>
        <w:pStyle w:val="114"/>
        <w:keepNext/>
        <w:keepLines/>
        <w:pageBreakBefore w:val="0"/>
        <w:widowControl/>
        <w:kinsoku/>
        <w:wordWrap/>
        <w:topLinePunct w:val="0"/>
        <w:bidi w:val="0"/>
        <w:rPr>
          <w:i/>
          <w:iCs/>
          <w:color w:val="auto"/>
          <w:lang w:val="en-US" w:eastAsia="zh-CN"/>
        </w:rPr>
      </w:pPr>
      <w:r>
        <w:rPr>
          <w:rFonts w:hint="eastAsia"/>
          <w:color w:val="auto"/>
          <w:lang w:val="en-US" w:eastAsia="zh-CN"/>
        </w:rPr>
        <w:t>Table 5.28.1.3-2: Cross-band isolation analysis</w:t>
      </w:r>
    </w:p>
    <w:tbl>
      <w:tblPr>
        <w:tblStyle w:val="89"/>
        <w:tblW w:w="5557" w:type="pct"/>
        <w:tblInd w:w="-411" w:type="dxa"/>
        <w:tblLayout w:type="fixed"/>
        <w:tblCellMar>
          <w:top w:w="0" w:type="dxa"/>
          <w:left w:w="108" w:type="dxa"/>
          <w:bottom w:w="0" w:type="dxa"/>
          <w:right w:w="108" w:type="dxa"/>
        </w:tblCellMar>
      </w:tblPr>
      <w:tblGrid>
        <w:gridCol w:w="1619"/>
        <w:gridCol w:w="2382"/>
        <w:gridCol w:w="2286"/>
        <w:gridCol w:w="2333"/>
        <w:gridCol w:w="2335"/>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n50</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fhigh</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3300</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104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3300</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4200</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Minimum CBW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5</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60</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10</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fxULlow-maxULCBWx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fxULhigh+maxULCBWx</w:t>
            </w:r>
          </w:p>
        </w:tc>
        <w:tc>
          <w:tcPr>
            <w:tcW w:w="1065"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fyULlow-maxULCBWy</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fyULhigh+maxULCBWy</w:t>
            </w:r>
          </w:p>
        </w:tc>
      </w:tr>
      <w:tr>
        <w:tblPrEx>
          <w:tblCellMar>
            <w:top w:w="0" w:type="dxa"/>
            <w:left w:w="108" w:type="dxa"/>
            <w:bottom w:w="0" w:type="dxa"/>
            <w:right w:w="108" w:type="dxa"/>
          </w:tblCellMar>
        </w:tblPrEx>
        <w:trPr>
          <w:trHeight w:val="165"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1372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1577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4300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1312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1637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4400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1252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1697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4500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1192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1757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4600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1132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1817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4700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overlap of the band n50 ACLR range with the band n77 DL up to order 5. The sufficient rejection of the transmitter noise floor should be at band n77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rPr>
            </w:pPr>
            <w:r>
              <w:rPr>
                <w:rFonts w:ascii="Arial" w:hAnsi="Arial" w:cs="Arial"/>
                <w:color w:val="auto"/>
                <w:sz w:val="18"/>
                <w:szCs w:val="18"/>
                <w:lang w:val="en-US"/>
              </w:rPr>
              <w:t>There is no overlap of the band n77 ACLR range with the band n50 DL up to order 5. The sufficient rejection of the transmitter noise floor should be at band n50 so no cross-band MSD is needed.</w:t>
            </w:r>
          </w:p>
        </w:tc>
      </w:tr>
    </w:tbl>
    <w:p>
      <w:pPr>
        <w:keepNext/>
        <w:keepLines/>
        <w:pageBreakBefore w:val="0"/>
        <w:widowControl/>
        <w:kinsoku/>
        <w:wordWrap/>
        <w:topLinePunct w:val="0"/>
        <w:bidi w:val="0"/>
        <w:rPr>
          <w:color w:val="auto"/>
        </w:rPr>
      </w:pPr>
      <w:r>
        <w:rPr>
          <w:color w:val="auto"/>
        </w:rPr>
        <w:t xml:space="preserve">Based on Table </w:t>
      </w:r>
      <w:r>
        <w:rPr>
          <w:rFonts w:hint="eastAsia" w:eastAsia="宋体"/>
          <w:color w:val="auto"/>
          <w:lang w:eastAsia="zh-CN"/>
        </w:rPr>
        <w:t>5.28</w:t>
      </w:r>
      <w:r>
        <w:rPr>
          <w:color w:val="auto"/>
        </w:rPr>
        <w:t xml:space="preserve">.1.3-2: </w:t>
      </w:r>
    </w:p>
    <w:p>
      <w:pPr>
        <w:keepNext/>
        <w:keepLines/>
        <w:pageBreakBefore w:val="0"/>
        <w:widowControl/>
        <w:kinsoku/>
        <w:wordWrap/>
        <w:topLinePunct w:val="0"/>
        <w:bidi w:val="0"/>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ind w:left="1417" w:hanging="1417"/>
        <w:rPr>
          <w:color w:val="auto"/>
        </w:rPr>
      </w:pPr>
      <w:bookmarkStart w:id="1932" w:name="_Toc22599"/>
      <w:bookmarkStart w:id="1933" w:name="_Toc20411"/>
      <w:r>
        <w:rPr>
          <w:rFonts w:hint="eastAsia"/>
          <w:color w:val="auto"/>
          <w:lang w:eastAsia="zh-CN"/>
        </w:rPr>
        <w:t>5.28</w:t>
      </w:r>
      <w:r>
        <w:rPr>
          <w:color w:val="auto"/>
        </w:rPr>
        <w:t>.1.</w:t>
      </w:r>
      <w:r>
        <w:rPr>
          <w:rFonts w:hint="eastAsia"/>
          <w:color w:val="auto"/>
        </w:rPr>
        <w:t>4</w:t>
      </w:r>
      <w:r>
        <w:rPr>
          <w:color w:val="auto"/>
        </w:rPr>
        <w:tab/>
      </w:r>
      <w:r>
        <w:rPr>
          <w:color w:val="auto"/>
        </w:rPr>
        <w:t>∆TIB,c and ∆RIB,c values</w:t>
      </w:r>
      <w:bookmarkEnd w:id="1932"/>
      <w:bookmarkEnd w:id="1933"/>
    </w:p>
    <w:p>
      <w:pPr>
        <w:keepNext/>
        <w:keepLines/>
        <w:pageBreakBefore w:val="0"/>
        <w:widowControl/>
        <w:kinsoku/>
        <w:wordWrap/>
        <w:topLinePunct w:val="0"/>
        <w:bidi w:val="0"/>
        <w:rPr>
          <w:color w:val="auto"/>
        </w:rPr>
      </w:pPr>
      <w:r>
        <w:rPr>
          <w:color w:val="auto"/>
        </w:rPr>
        <w:t xml:space="preserve">For </w:t>
      </w:r>
      <w:r>
        <w:rPr>
          <w:color w:val="auto"/>
          <w:lang w:val="en-US" w:eastAsia="zh-CN"/>
        </w:rPr>
        <w:t>CA</w:t>
      </w:r>
      <w:r>
        <w:rPr>
          <w:color w:val="auto"/>
          <w:lang w:eastAsia="zh-CN"/>
        </w:rPr>
        <w:t>_</w:t>
      </w:r>
      <w:r>
        <w:rPr>
          <w:color w:val="auto"/>
          <w:lang w:val="en-US" w:eastAsia="zh-CN"/>
        </w:rPr>
        <w:t>n50</w:t>
      </w:r>
      <w:r>
        <w:rPr>
          <w:color w:val="auto"/>
          <w:lang w:eastAsia="ja-JP"/>
        </w:rPr>
        <w:t>-n</w:t>
      </w:r>
      <w:r>
        <w:rPr>
          <w:color w:val="auto"/>
          <w:lang w:val="en-US" w:eastAsia="zh-CN"/>
        </w:rPr>
        <w:t>77</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w:t>
      </w:r>
      <w:r>
        <w:rPr>
          <w:rFonts w:hint="eastAsia"/>
          <w:color w:val="auto"/>
        </w:rPr>
        <w:t>of</w:t>
      </w:r>
      <w:r>
        <w:rPr>
          <w:color w:val="auto"/>
        </w:rPr>
        <w:t xml:space="preserve"> CA_n74-n77 </w:t>
      </w:r>
      <w:r>
        <w:rPr>
          <w:rFonts w:hint="eastAsia"/>
          <w:color w:val="auto"/>
        </w:rPr>
        <w:t>can</w:t>
      </w:r>
      <w:r>
        <w:rPr>
          <w:color w:val="auto"/>
        </w:rPr>
        <w:t xml:space="preserve"> </w:t>
      </w:r>
      <w:r>
        <w:rPr>
          <w:rFonts w:hint="eastAsia"/>
          <w:color w:val="auto"/>
        </w:rPr>
        <w:t>be</w:t>
      </w:r>
      <w:r>
        <w:rPr>
          <w:color w:val="auto"/>
        </w:rPr>
        <w:t xml:space="preserve"> </w:t>
      </w:r>
      <w:r>
        <w:rPr>
          <w:rFonts w:hint="eastAsia"/>
          <w:color w:val="auto"/>
        </w:rPr>
        <w:t>reused</w:t>
      </w:r>
      <w:r>
        <w:rPr>
          <w:color w:val="auto"/>
        </w:rPr>
        <w:t>, and values are given in the tables below.</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5.28</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color w:val="auto"/>
                <w:lang w:val="en-US" w:eastAsia="zh-CN"/>
              </w:rPr>
            </w:pPr>
            <w:r>
              <w:rPr>
                <w:color w:val="auto"/>
                <w:lang w:val="en-US"/>
              </w:rPr>
              <w:t>CA_n50-n77</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.4</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pacing w:before="120" w:after="120"/>
        <w:rPr>
          <w:color w:val="auto"/>
          <w:lang w:eastAsia="zh-CN"/>
        </w:rPr>
      </w:pPr>
      <w:r>
        <w:rPr>
          <w:color w:val="auto"/>
        </w:rPr>
        <w:t xml:space="preserve">Table </w:t>
      </w:r>
      <w:r>
        <w:rPr>
          <w:rFonts w:hint="eastAsia"/>
          <w:color w:val="auto"/>
          <w:lang w:val="en-US" w:eastAsia="zh-CN"/>
        </w:rPr>
        <w:t>5.28</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color w:val="auto"/>
              </w:rPr>
            </w:pPr>
          </w:p>
        </w:tc>
        <w:tc>
          <w:tcPr>
            <w:tcW w:w="5656" w:type="dxa"/>
            <w:gridSpan w:val="2"/>
            <w:noWrap w:val="0"/>
            <w:vAlign w:val="top"/>
          </w:tcPr>
          <w:p>
            <w:pPr>
              <w:pStyle w:val="105"/>
              <w:keepNext/>
              <w:keepLines/>
              <w:pageBreakBefore w:val="0"/>
              <w:widowControl/>
              <w:kinsoku/>
              <w:wordWrap/>
              <w:topLinePunct w:val="0"/>
              <w:bidi w:val="0"/>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rPr>
                <w:color w:val="auto"/>
              </w:rPr>
            </w:pPr>
            <w:r>
              <w:rPr>
                <w:color w:val="auto"/>
                <w:lang w:val="en-US"/>
              </w:rPr>
              <w:t>CA_n50-n77</w:t>
            </w:r>
          </w:p>
        </w:tc>
        <w:tc>
          <w:tcPr>
            <w:tcW w:w="2704"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eastAsia="等线"/>
                <w:color w:val="auto"/>
                <w:lang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rFonts w:cs="Arial"/>
          <w:color w:val="auto"/>
          <w:szCs w:val="22"/>
        </w:rPr>
      </w:pPr>
      <w:bookmarkStart w:id="1934" w:name="_Toc29087"/>
      <w:bookmarkStart w:id="1935" w:name="_Toc21163"/>
      <w:r>
        <w:rPr>
          <w:rFonts w:hint="eastAsia"/>
          <w:color w:val="auto"/>
          <w:lang w:eastAsia="zh-CN"/>
        </w:rPr>
        <w:t>5.28</w:t>
      </w:r>
      <w:r>
        <w:rPr>
          <w:color w:val="auto"/>
        </w:rPr>
        <w:t>.1.5</w:t>
      </w:r>
      <w:r>
        <w:rPr>
          <w:color w:val="auto"/>
        </w:rPr>
        <w:tab/>
      </w:r>
      <w:r>
        <w:rPr>
          <w:rFonts w:cs="Arial"/>
          <w:color w:val="auto"/>
          <w:szCs w:val="22"/>
        </w:rPr>
        <w:t>REFSENS requirements</w:t>
      </w:r>
      <w:bookmarkEnd w:id="1934"/>
      <w:bookmarkEnd w:id="193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
          <w:iCs/>
          <w:color w:val="auto"/>
          <w:lang w:val="en-US"/>
        </w:rPr>
      </w:pPr>
      <w:r>
        <w:rPr>
          <w:color w:val="auto"/>
        </w:rPr>
        <w:t>There is no need for new REFSENS requirements.</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36" w:name="_Toc26225"/>
      <w:bookmarkStart w:id="1937" w:name="_Toc18772"/>
      <w:r>
        <w:rPr>
          <w:rFonts w:hint="eastAsia"/>
          <w:color w:val="auto"/>
          <w:lang w:eastAsia="zh-CN"/>
        </w:rPr>
        <w:t>5.28</w:t>
      </w:r>
      <w:r>
        <w:rPr>
          <w:color w:val="auto"/>
        </w:rPr>
        <w:t>.1.6</w:t>
      </w:r>
      <w:r>
        <w:rPr>
          <w:color w:val="auto"/>
        </w:rPr>
        <w:tab/>
      </w:r>
      <w:r>
        <w:rPr>
          <w:color w:val="auto"/>
        </w:rPr>
        <w:t>OOB blocking exception requirements</w:t>
      </w:r>
      <w:bookmarkEnd w:id="1936"/>
      <w:bookmarkEnd w:id="1937"/>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OOB blocking exception.</w:t>
      </w:r>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rFonts w:cs="Arial"/>
          <w:color w:val="auto"/>
          <w:szCs w:val="28"/>
        </w:rPr>
      </w:pPr>
      <w:bookmarkStart w:id="1938" w:name="_Toc281"/>
      <w:bookmarkStart w:id="1939" w:name="_Toc26042"/>
      <w:r>
        <w:rPr>
          <w:rFonts w:hint="eastAsia"/>
          <w:color w:val="auto"/>
          <w:lang w:eastAsia="zh-CN"/>
        </w:rPr>
        <w:t>5.28</w:t>
      </w:r>
      <w:r>
        <w:rPr>
          <w:color w:val="auto"/>
        </w:rPr>
        <w:t>.2</w:t>
      </w:r>
      <w:r>
        <w:rPr>
          <w:color w:val="auto"/>
        </w:rPr>
        <w:tab/>
      </w:r>
      <w:r>
        <w:rPr>
          <w:rFonts w:cs="Arial"/>
          <w:color w:val="auto"/>
          <w:szCs w:val="28"/>
        </w:rPr>
        <w:t>Specific for 2 bands UL CA</w:t>
      </w:r>
      <w:bookmarkEnd w:id="1938"/>
      <w:bookmarkEnd w:id="1939"/>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jc w:val="left"/>
        <w:rPr>
          <w:rFonts w:ascii="Times New Roman" w:hAnsi="Times New Roman"/>
          <w:b w:val="0"/>
          <w:color w:val="auto"/>
        </w:rPr>
      </w:pPr>
      <w:r>
        <w:rPr>
          <w:rFonts w:ascii="Times New Roman" w:hAnsi="Times New Roman"/>
          <w:b w:val="0"/>
          <w:color w:val="auto"/>
        </w:rPr>
        <w:t>There is no need for OOB blocking exception. </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40" w:name="_Toc21175"/>
      <w:bookmarkStart w:id="1941" w:name="_Toc8775"/>
      <w:r>
        <w:rPr>
          <w:rFonts w:hint="eastAsia"/>
          <w:color w:val="auto"/>
          <w:lang w:eastAsia="zh-CN"/>
        </w:rPr>
        <w:t>5.28</w:t>
      </w:r>
      <w:r>
        <w:rPr>
          <w:color w:val="auto"/>
        </w:rPr>
        <w:t>.2.1</w:t>
      </w:r>
      <w:r>
        <w:rPr>
          <w:color w:val="auto"/>
        </w:rPr>
        <w:tab/>
      </w:r>
      <w:r>
        <w:rPr>
          <w:rFonts w:hint="eastAsia"/>
          <w:color w:val="auto"/>
        </w:rPr>
        <w:t xml:space="preserve">Maximum </w:t>
      </w:r>
      <w:r>
        <w:rPr>
          <w:rFonts w:cs="Arial"/>
          <w:color w:val="auto"/>
        </w:rPr>
        <w:t>output power for inter-band CA</w:t>
      </w:r>
      <w:bookmarkEnd w:id="1940"/>
      <w:bookmarkEnd w:id="1941"/>
    </w:p>
    <w:p>
      <w:pPr>
        <w:pStyle w:val="114"/>
        <w:keepNext/>
        <w:keepLines/>
        <w:pageBreakBefore w:val="0"/>
        <w:widowControl/>
        <w:kinsoku/>
        <w:wordWrap/>
        <w:topLinePunct w:val="0"/>
        <w:bidi w:val="0"/>
        <w:rPr>
          <w:color w:val="auto"/>
          <w:lang w:val="en-US" w:eastAsia="zh-CN"/>
        </w:rPr>
      </w:pPr>
      <w:r>
        <w:rPr>
          <w:rFonts w:hint="eastAsia" w:eastAsia="宋体"/>
          <w:color w:val="auto"/>
          <w:lang w:val="en-US" w:eastAsia="zh-CN"/>
        </w:rPr>
        <w:t>T</w:t>
      </w:r>
      <w:r>
        <w:rPr>
          <w:color w:val="auto"/>
          <w:lang w:val="en-US"/>
        </w:rPr>
        <w:t xml:space="preserve">able </w:t>
      </w:r>
      <w:r>
        <w:rPr>
          <w:rFonts w:hint="eastAsia" w:eastAsia="宋体"/>
          <w:color w:val="auto"/>
          <w:lang w:val="en-US" w:eastAsia="zh-CN"/>
        </w:rPr>
        <w:t>5.28</w:t>
      </w:r>
      <w:r>
        <w:rPr>
          <w:rFonts w:eastAsia="宋体"/>
          <w:color w:val="auto"/>
          <w:lang w:val="en-US" w:eastAsia="zh-CN"/>
        </w:rPr>
        <w:t>.2</w:t>
      </w:r>
      <w:r>
        <w:rPr>
          <w:color w:val="auto"/>
          <w:lang w:val="en-US"/>
        </w:rPr>
        <w:t>.</w:t>
      </w:r>
      <w:r>
        <w:rPr>
          <w:rFonts w:eastAsia="宋体"/>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5"/>
              <w:keepNext/>
              <w:keepLines/>
              <w:pageBreakBefore w:val="0"/>
              <w:widowControl/>
              <w:kinsoku/>
              <w:wordWrap/>
              <w:topLinePunct w:val="0"/>
              <w:bidi w:val="0"/>
              <w:rPr>
                <w:color w:val="auto"/>
              </w:rPr>
            </w:pPr>
            <w:r>
              <w:rPr>
                <w:color w:val="auto"/>
              </w:rPr>
              <w:t>Uplink CA Configuration</w:t>
            </w:r>
          </w:p>
        </w:tc>
        <w:tc>
          <w:tcPr>
            <w:tcW w:w="2622" w:type="dxa"/>
            <w:noWrap w:val="0"/>
            <w:vAlign w:val="top"/>
          </w:tcPr>
          <w:p>
            <w:pPr>
              <w:pStyle w:val="105"/>
              <w:keepNext/>
              <w:keepLines/>
              <w:pageBreakBefore w:val="0"/>
              <w:widowControl/>
              <w:kinsoku/>
              <w:wordWrap/>
              <w:topLinePunct w:val="0"/>
              <w:bidi w:val="0"/>
              <w:rPr>
                <w:color w:val="auto"/>
              </w:rPr>
            </w:pPr>
            <w:r>
              <w:rPr>
                <w:rFonts w:hint="eastAsia" w:eastAsia="宋体"/>
                <w:color w:val="auto"/>
                <w:lang w:val="en-US" w:eastAsia="zh-CN"/>
              </w:rPr>
              <w:t xml:space="preserve">Power </w:t>
            </w:r>
            <w:r>
              <w:rPr>
                <w:color w:val="auto"/>
              </w:rPr>
              <w:t>Class 3 (dBm)</w:t>
            </w:r>
          </w:p>
        </w:tc>
        <w:tc>
          <w:tcPr>
            <w:tcW w:w="2930" w:type="dxa"/>
            <w:noWrap w:val="0"/>
            <w:vAlign w:val="top"/>
          </w:tcPr>
          <w:p>
            <w:pPr>
              <w:pStyle w:val="105"/>
              <w:keepNext/>
              <w:keepLines/>
              <w:pageBreakBefore w:val="0"/>
              <w:widowControl/>
              <w:kinsoku/>
              <w:wordWrap/>
              <w:topLinePunct w:val="0"/>
              <w:bidi w:val="0"/>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6"/>
              <w:keepNext/>
              <w:keepLines/>
              <w:pageBreakBefore w:val="0"/>
              <w:widowControl/>
              <w:kinsoku/>
              <w:wordWrap/>
              <w:topLinePunct w:val="0"/>
              <w:bidi w:val="0"/>
              <w:rPr>
                <w:color w:val="auto"/>
                <w:lang w:val="en-US" w:eastAsia="zh-CN"/>
              </w:rPr>
            </w:pPr>
            <w:r>
              <w:rPr>
                <w:rFonts w:hint="eastAsia"/>
                <w:color w:val="auto"/>
                <w:szCs w:val="18"/>
                <w:lang w:eastAsia="zh-CN"/>
              </w:rPr>
              <w:t>CA</w:t>
            </w:r>
            <w:r>
              <w:rPr>
                <w:color w:val="auto"/>
                <w:szCs w:val="18"/>
              </w:rPr>
              <w:t>_</w:t>
            </w:r>
            <w:r>
              <w:rPr>
                <w:rFonts w:hint="eastAsia"/>
                <w:color w:val="auto"/>
                <w:szCs w:val="18"/>
                <w:lang w:val="en-US" w:eastAsia="zh-CN"/>
              </w:rPr>
              <w:t>n</w:t>
            </w:r>
            <w:r>
              <w:rPr>
                <w:color w:val="auto"/>
                <w:szCs w:val="18"/>
                <w:lang w:val="en-US" w:eastAsia="zh-CN"/>
              </w:rPr>
              <w:t>50</w:t>
            </w:r>
            <w:r>
              <w:rPr>
                <w:color w:val="auto"/>
                <w:szCs w:val="18"/>
                <w:lang w:val="sv-SE" w:eastAsia="ja-JP"/>
              </w:rPr>
              <w:t>A-</w:t>
            </w:r>
            <w:r>
              <w:rPr>
                <w:rFonts w:hint="eastAsia"/>
                <w:color w:val="auto"/>
                <w:szCs w:val="18"/>
                <w:lang w:val="en-US" w:eastAsia="zh-CN"/>
              </w:rPr>
              <w:t>n</w:t>
            </w:r>
            <w:r>
              <w:rPr>
                <w:color w:val="auto"/>
                <w:szCs w:val="18"/>
                <w:lang w:val="en-US" w:eastAsia="zh-CN"/>
              </w:rPr>
              <w:t>77</w:t>
            </w:r>
            <w:r>
              <w:rPr>
                <w:color w:val="auto"/>
                <w:szCs w:val="18"/>
                <w:lang w:val="sv-SE" w:eastAsia="ja-JP"/>
              </w:rPr>
              <w:t>A</w:t>
            </w:r>
          </w:p>
        </w:tc>
        <w:tc>
          <w:tcPr>
            <w:tcW w:w="2622" w:type="dxa"/>
            <w:noWrap w:val="0"/>
            <w:vAlign w:val="top"/>
          </w:tcPr>
          <w:p>
            <w:pPr>
              <w:pStyle w:val="106"/>
              <w:keepNext/>
              <w:keepLines/>
              <w:pageBreakBefore w:val="0"/>
              <w:widowControl/>
              <w:kinsoku/>
              <w:wordWrap/>
              <w:topLinePunct w:val="0"/>
              <w:bidi w:val="0"/>
              <w:rPr>
                <w:color w:val="auto"/>
                <w:lang w:val="en-US" w:eastAsia="zh-CN"/>
              </w:rPr>
            </w:pPr>
            <w:r>
              <w:rPr>
                <w:color w:val="auto"/>
                <w:lang w:val="en-US" w:eastAsia="zh-CN"/>
              </w:rPr>
              <w:t>23</w:t>
            </w:r>
          </w:p>
        </w:tc>
        <w:tc>
          <w:tcPr>
            <w:tcW w:w="2930" w:type="dxa"/>
            <w:noWrap w:val="0"/>
            <w:vAlign w:val="top"/>
          </w:tcPr>
          <w:p>
            <w:pPr>
              <w:pStyle w:val="106"/>
              <w:keepNext/>
              <w:keepLines/>
              <w:pageBreakBefore w:val="0"/>
              <w:widowControl/>
              <w:kinsoku/>
              <w:wordWrap/>
              <w:topLinePunct w:val="0"/>
              <w:bidi w:val="0"/>
              <w:rPr>
                <w:color w:val="auto"/>
              </w:rPr>
            </w:pPr>
            <w:r>
              <w:rPr>
                <w:color w:val="auto"/>
              </w:rPr>
              <w:t>+</w:t>
            </w:r>
            <w:r>
              <w:rPr>
                <w:color w:val="auto"/>
                <w:lang w:val="en-US" w:eastAsia="zh-CN"/>
              </w:rPr>
              <w:t>2</w:t>
            </w:r>
            <w:r>
              <w:rPr>
                <w:color w:val="auto"/>
              </w:rPr>
              <w:t>/-</w:t>
            </w:r>
            <w:r>
              <w:rPr>
                <w:color w:val="auto"/>
                <w:lang w:val="en-US" w:eastAsia="zh-CN"/>
              </w:rPr>
              <w:t>3</w:t>
            </w:r>
          </w:p>
        </w:tc>
      </w:tr>
    </w:tbl>
    <w:p>
      <w:pPr>
        <w:keepNext/>
        <w:keepLines/>
        <w:pageBreakBefore w:val="0"/>
        <w:widowControl/>
        <w:kinsoku/>
        <w:wordWrap/>
        <w:topLinePunct w:val="0"/>
        <w:bidi w:val="0"/>
        <w:spacing w:after="0"/>
        <w:rPr>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942" w:name="_Toc4686"/>
      <w:bookmarkStart w:id="1943" w:name="_Toc31569"/>
      <w:r>
        <w:rPr>
          <w:rFonts w:hint="eastAsia"/>
          <w:color w:val="auto"/>
          <w:lang w:eastAsia="zh-CN"/>
        </w:rPr>
        <w:t>5.28</w:t>
      </w:r>
      <w:r>
        <w:rPr>
          <w:color w:val="auto"/>
        </w:rPr>
        <w:t>.2.2</w:t>
      </w:r>
      <w:r>
        <w:rPr>
          <w:color w:val="auto"/>
        </w:rPr>
        <w:tab/>
      </w:r>
      <w:r>
        <w:rPr>
          <w:rFonts w:cs="Arial"/>
          <w:color w:val="auto"/>
        </w:rPr>
        <w:t>UE co-existence studies</w:t>
      </w:r>
      <w:r>
        <w:rPr>
          <w:rFonts w:hint="eastAsia" w:cs="Arial"/>
          <w:color w:val="auto"/>
        </w:rPr>
        <w:t xml:space="preserve"> for 2 bands UL</w:t>
      </w:r>
      <w:bookmarkEnd w:id="1942"/>
      <w:bookmarkEnd w:id="1943"/>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color w:val="auto"/>
          <w:lang w:val="en-US" w:eastAsia="zh-CN"/>
        </w:rPr>
      </w:pPr>
      <w:r>
        <w:rPr>
          <w:rFonts w:eastAsia="等线"/>
          <w:color w:val="auto"/>
          <w:lang w:val="en-US" w:eastAsia="zh-CN"/>
        </w:rPr>
        <w:t>Since this is a TDD/TDD combination, co-existence studies for 2 band UL analysis is not relevant. When the two UL are active there is no active DL.</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color w:val="auto"/>
          <w:lang w:val="en-US" w:eastAsia="zh-CN"/>
        </w:rPr>
      </w:pPr>
      <w:r>
        <w:rPr>
          <w:rFonts w:eastAsia="等线"/>
          <w:color w:val="auto"/>
          <w:lang w:val="en-US" w:eastAsia="zh-CN"/>
        </w:rPr>
        <w:t>For CA_n50-n77, although PHS frequency range 1884.5-1915.7MHz is as pretected band of band n77, due to this combination will not be deployed in the PHS region, there is no need to add PHS frequency range as protected band for CA_n50-n77. Thus no protected bands are needed.</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944" w:name="_Toc10914"/>
      <w:bookmarkStart w:id="1945" w:name="_Toc14421"/>
      <w:r>
        <w:rPr>
          <w:rFonts w:hint="eastAsia"/>
          <w:color w:val="auto"/>
          <w:lang w:eastAsia="zh-CN"/>
        </w:rPr>
        <w:t>5.28</w:t>
      </w:r>
      <w:r>
        <w:rPr>
          <w:color w:val="auto"/>
        </w:rPr>
        <w:t>.2.3</w:t>
      </w:r>
      <w:r>
        <w:rPr>
          <w:color w:val="auto"/>
        </w:rPr>
        <w:tab/>
      </w:r>
      <w:r>
        <w:rPr>
          <w:rFonts w:cs="Arial"/>
          <w:color w:val="auto"/>
          <w:szCs w:val="22"/>
        </w:rPr>
        <w:t>REFSENS requirements</w:t>
      </w:r>
      <w:bookmarkEnd w:id="1944"/>
      <w:bookmarkEnd w:id="194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color w:val="auto"/>
          <w:lang w:val="en-US" w:eastAsia="zh-CN"/>
        </w:rPr>
      </w:pPr>
      <w:r>
        <w:rPr>
          <w:rFonts w:hint="eastAsia" w:eastAsia="等线"/>
          <w:color w:val="auto"/>
          <w:lang w:val="en-US" w:eastAsia="zh-CN"/>
        </w:rPr>
        <w:t xml:space="preserve">There are no IMD co-existence </w:t>
      </w:r>
      <w:r>
        <w:rPr>
          <w:rFonts w:eastAsia="等线"/>
          <w:color w:val="auto"/>
          <w:lang w:val="en-US" w:eastAsia="zh-CN"/>
        </w:rPr>
        <w:t>issue</w:t>
      </w:r>
      <w:r>
        <w:rPr>
          <w:rFonts w:hint="eastAsia" w:eastAsia="等线"/>
          <w:color w:val="auto"/>
          <w:lang w:val="en-US" w:eastAsia="zh-CN"/>
        </w:rPr>
        <w:t>, so no need to defined additional REFSEN requirements</w:t>
      </w:r>
      <w:r>
        <w:rPr>
          <w:rFonts w:eastAsia="等线"/>
          <w:color w:val="auto"/>
          <w:lang w:val="en-US" w:eastAsia="zh-CN"/>
        </w:rPr>
        <w:t xml:space="preserve"> </w:t>
      </w:r>
      <w:r>
        <w:rPr>
          <w:rFonts w:hint="eastAsia" w:eastAsia="等线"/>
          <w:color w:val="auto"/>
          <w:lang w:val="en-US" w:eastAsia="zh-CN"/>
        </w:rPr>
        <w:t>(MSD).</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946" w:name="_Toc16141"/>
      <w:bookmarkStart w:id="1947" w:name="_Toc3155"/>
      <w:r>
        <w:rPr>
          <w:rFonts w:hint="eastAsia" w:eastAsia="宋体"/>
          <w:color w:val="auto"/>
          <w:lang w:eastAsia="zh-CN"/>
        </w:rPr>
        <w:t>5.29</w:t>
      </w:r>
      <w:r>
        <w:rPr>
          <w:rFonts w:hint="eastAsia"/>
          <w:color w:val="auto"/>
          <w:lang w:val="en-US" w:eastAsia="zh-CN"/>
        </w:rPr>
        <w:tab/>
      </w:r>
      <w:r>
        <w:rPr>
          <w:color w:val="auto"/>
        </w:rPr>
        <w:t>CA_n8-n50</w:t>
      </w:r>
      <w:bookmarkEnd w:id="1946"/>
      <w:bookmarkEnd w:id="1947"/>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overflowPunct/>
        <w:topLinePunct w:val="0"/>
        <w:autoSpaceDE/>
        <w:autoSpaceDN/>
        <w:bidi w:val="0"/>
        <w:adjustRightInd/>
        <w:snapToGrid/>
        <w:spacing w:before="120" w:beforeAutospacing="0" w:after="120" w:afterLines="0"/>
        <w:textAlignment w:val="auto"/>
        <w:rPr>
          <w:rFonts w:cs="Arial"/>
          <w:color w:val="auto"/>
          <w:szCs w:val="28"/>
        </w:rPr>
      </w:pPr>
      <w:bookmarkStart w:id="1948" w:name="_Toc395"/>
      <w:bookmarkStart w:id="1949" w:name="_Toc1260"/>
      <w:r>
        <w:rPr>
          <w:rFonts w:hint="eastAsia"/>
          <w:color w:val="auto"/>
          <w:lang w:eastAsia="zh-CN"/>
        </w:rPr>
        <w:t>5.29</w:t>
      </w:r>
      <w:r>
        <w:rPr>
          <w:color w:val="auto"/>
        </w:rPr>
        <w:t>.1</w:t>
      </w:r>
      <w:r>
        <w:rPr>
          <w:color w:val="auto"/>
        </w:rPr>
        <w:tab/>
      </w:r>
      <w:r>
        <w:rPr>
          <w:rFonts w:cs="Arial"/>
          <w:color w:val="auto"/>
          <w:szCs w:val="28"/>
        </w:rPr>
        <w:t>Common for 1 band UL and 2 bands UL CA</w:t>
      </w:r>
      <w:bookmarkEnd w:id="1948"/>
      <w:bookmarkEnd w:id="1949"/>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950" w:name="_Toc13056"/>
      <w:bookmarkStart w:id="1951" w:name="_Toc15446"/>
      <w:r>
        <w:rPr>
          <w:rFonts w:hint="eastAsia"/>
          <w:color w:val="auto"/>
          <w:lang w:eastAsia="zh-CN"/>
        </w:rPr>
        <w:t>5.29</w:t>
      </w:r>
      <w:r>
        <w:rPr>
          <w:color w:val="auto"/>
        </w:rPr>
        <w:t>.1.1</w:t>
      </w:r>
      <w:r>
        <w:rPr>
          <w:color w:val="auto"/>
        </w:rPr>
        <w:tab/>
      </w:r>
      <w:r>
        <w:rPr>
          <w:rFonts w:cs="Arial"/>
          <w:color w:val="auto"/>
        </w:rPr>
        <w:t>Operating bands for CA</w:t>
      </w:r>
      <w:bookmarkEnd w:id="1950"/>
      <w:bookmarkEnd w:id="1951"/>
    </w:p>
    <w:p>
      <w:pPr>
        <w:pStyle w:val="114"/>
        <w:keepNext/>
        <w:keepLines/>
        <w:pageBreakBefore w:val="0"/>
        <w:widowControl/>
        <w:kinsoku/>
        <w:wordWrap/>
        <w:topLinePunct w:val="0"/>
        <w:bidi w:val="0"/>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5.29</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n8+n50</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n8</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880 MHz – 915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925 MHz – 960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n50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TDD</w:t>
            </w:r>
          </w:p>
        </w:tc>
      </w:tr>
    </w:tbl>
    <w:p>
      <w:pPr>
        <w:keepNext/>
        <w:keepLines/>
        <w:pageBreakBefore w:val="0"/>
        <w:widowControl/>
        <w:kinsoku/>
        <w:wordWrap/>
        <w:topLinePunct w:val="0"/>
        <w:bidi w:val="0"/>
        <w:spacing w:before="120" w:after="120"/>
        <w:rPr>
          <w:rFonts w:ascii="Arial" w:hAnsi="Arial" w:cs="Arial"/>
          <w:color w:val="auto"/>
          <w:sz w:val="18"/>
          <w:szCs w:val="18"/>
          <w:lang w:eastAsia="ko-KR"/>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52" w:name="_Toc2882"/>
      <w:bookmarkStart w:id="1953" w:name="_Toc30117"/>
      <w:r>
        <w:rPr>
          <w:rFonts w:hint="eastAsia"/>
          <w:color w:val="auto"/>
          <w:lang w:eastAsia="zh-CN"/>
        </w:rPr>
        <w:t>5.29</w:t>
      </w:r>
      <w:r>
        <w:rPr>
          <w:color w:val="auto"/>
        </w:rPr>
        <w:t>.1.2</w:t>
      </w:r>
      <w:r>
        <w:rPr>
          <w:color w:val="auto"/>
        </w:rPr>
        <w:tab/>
      </w:r>
      <w:r>
        <w:rPr>
          <w:color w:val="auto"/>
        </w:rPr>
        <w:t>Channel bandwidths per operating band for CA</w:t>
      </w:r>
      <w:bookmarkEnd w:id="1952"/>
      <w:bookmarkEnd w:id="1953"/>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lang w:val="en-US" w:eastAsia="zh-CN"/>
        </w:rPr>
      </w:pPr>
      <w:r>
        <w:rPr>
          <w:color w:val="auto"/>
        </w:rPr>
        <w:t xml:space="preserve">Table </w:t>
      </w:r>
      <w:r>
        <w:rPr>
          <w:rFonts w:hint="eastAsia"/>
          <w:color w:val="auto"/>
          <w:lang w:val="en-US" w:eastAsia="zh-CN"/>
        </w:rPr>
        <w:t>5.29</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n8+n50</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r>
              <w:rPr>
                <w:color w:val="auto"/>
                <w:szCs w:val="18"/>
                <w:lang w:val="en-US" w:eastAsia="zh-CN"/>
              </w:rPr>
              <w:t>CA_n8A-n50A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highlight w:val="cyan"/>
              </w:rPr>
            </w:pPr>
            <w:r>
              <w:rPr>
                <w:color w:val="auto"/>
                <w:szCs w:val="18"/>
                <w:lang w:val="en-US" w:eastAsia="zh-CN"/>
              </w:rPr>
              <w:t>CA_n8A-n50A</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8</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8</w:t>
            </w:r>
            <w:r>
              <w:rPr>
                <w:rFonts w:hint="eastAsia" w:ascii="Arial" w:hAnsi="Arial" w:cs="Arial"/>
                <w:color w:val="auto"/>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rFonts w:cs="Arial"/>
                <w:color w:val="auto"/>
                <w:szCs w:val="18"/>
              </w:rPr>
            </w:pPr>
            <w:r>
              <w:rPr>
                <w:color w:val="auto"/>
              </w:rPr>
              <w:t xml:space="preserve">4 </w:t>
            </w:r>
            <w:r>
              <w:rPr>
                <w:rFonts w:hint="eastAsia"/>
                <w:color w:val="auto"/>
              </w:rPr>
              <w:t>and</w:t>
            </w:r>
            <w:r>
              <w:rPr>
                <w:color w:val="auto"/>
              </w:rP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r>
              <w:rPr>
                <w:rFonts w:hint="eastAsia" w:ascii="Arial" w:hAnsi="Arial" w:cs="Arial"/>
                <w:color w:val="auto"/>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rPr>
            </w:pPr>
          </w:p>
        </w:tc>
      </w:tr>
    </w:tbl>
    <w:p>
      <w:pPr>
        <w:pStyle w:val="113"/>
        <w:keepNext/>
        <w:keepLines/>
        <w:pageBreakBefore w:val="0"/>
        <w:widowControl/>
        <w:kinsoku/>
        <w:wordWrap/>
        <w:topLinePunct w:val="0"/>
        <w:bidi w:val="0"/>
        <w:spacing w:before="120" w:after="120"/>
        <w:ind w:left="0" w:firstLine="0"/>
        <w:rPr>
          <w:rFonts w:eastAsia="宋体"/>
          <w:i/>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szCs w:val="24"/>
        </w:rPr>
      </w:pPr>
      <w:bookmarkStart w:id="1954" w:name="_Toc30276"/>
      <w:bookmarkStart w:id="1955" w:name="_Toc8583"/>
      <w:r>
        <w:rPr>
          <w:rFonts w:hint="eastAsia"/>
          <w:color w:val="auto"/>
          <w:szCs w:val="24"/>
          <w:lang w:eastAsia="zh-CN"/>
        </w:rPr>
        <w:t>5.29</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954"/>
      <w:bookmarkEnd w:id="195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lang w:eastAsia="zh-CN"/>
        </w:rPr>
        <w:t xml:space="preserve">Table </w:t>
      </w:r>
      <w:r>
        <w:rPr>
          <w:rFonts w:hint="eastAsia"/>
          <w:color w:val="auto"/>
          <w:lang w:val="en-US" w:eastAsia="zh-CN"/>
        </w:rPr>
        <w:t>5.29</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w:t>
      </w:r>
      <w:r>
        <w:rPr>
          <w:color w:val="auto"/>
          <w:szCs w:val="18"/>
          <w:lang w:val="en-US" w:eastAsia="zh-CN"/>
        </w:rPr>
        <w:t>CA_n8-n50</w:t>
      </w:r>
      <w:r>
        <w:rPr>
          <w:color w:val="auto"/>
          <w:lang w:eastAsia="zh-CN"/>
        </w:rPr>
        <w:t>.</w:t>
      </w:r>
    </w:p>
    <w:p>
      <w:pPr>
        <w:pStyle w:val="114"/>
        <w:keepNext/>
        <w:keepLines/>
        <w:pageBreakBefore w:val="0"/>
        <w:widowControl/>
        <w:kinsoku/>
        <w:wordWrap/>
        <w:topLinePunct w:val="0"/>
        <w:bidi w:val="0"/>
        <w:rPr>
          <w:rFonts w:eastAsia="等线"/>
          <w:color w:val="auto"/>
          <w:lang w:val="en-US" w:eastAsia="zh-CN"/>
        </w:rPr>
      </w:pPr>
      <w:r>
        <w:rPr>
          <w:rFonts w:hint="eastAsia"/>
          <w:color w:val="auto"/>
          <w:lang w:val="en-US" w:eastAsia="zh-CN"/>
        </w:rPr>
        <w:t>T</w:t>
      </w:r>
      <w:r>
        <w:rPr>
          <w:color w:val="auto"/>
          <w:lang w:val="en-US" w:eastAsia="zh-CN"/>
        </w:rPr>
        <w:t xml:space="preserve">able </w:t>
      </w:r>
      <w:r>
        <w:rPr>
          <w:rFonts w:hint="eastAsia"/>
          <w:color w:val="auto"/>
          <w:lang w:val="en-US" w:eastAsia="zh-CN"/>
        </w:rPr>
        <w:t>5.29</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n8</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880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1760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2640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3520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4400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915</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1830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2745</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3660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4575</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7160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n8</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7585</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925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960</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1850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1920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2775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2880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FFFF00"/>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ascii="Arial" w:hAnsi="Arial" w:eastAsia="等线" w:cs="Arial"/>
                <w:color w:val="auto"/>
                <w:sz w:val="18"/>
                <w:szCs w:val="18"/>
                <w:lang w:val="en-US" w:eastAsia="zh-CN"/>
              </w:rPr>
              <w:t>D</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3700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3840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4625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textAlignment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bidi="ar"/>
              </w:rPr>
              <w:t>Direct hit n50</w:t>
            </w:r>
            <w:r>
              <w:rPr>
                <w:rFonts w:hint="eastAsia" w:ascii="Arial" w:hAnsi="Arial" w:eastAsia="宋体" w:cs="Arial"/>
                <w:color w:val="auto"/>
                <w:sz w:val="18"/>
                <w:szCs w:val="18"/>
                <w:lang w:val="en-US" w:eastAsia="zh-CN" w:bidi="ar"/>
              </w:rPr>
              <w:t xml:space="preserve"> </w:t>
            </w:r>
            <w:r>
              <w:rPr>
                <w:rFonts w:ascii="Arial" w:hAnsi="Arial" w:eastAsia="宋体" w:cs="Arial"/>
                <w:color w:val="auto"/>
                <w:sz w:val="18"/>
                <w:szCs w:val="18"/>
                <w:lang w:val="en-US" w:eastAsia="zh-CN" w:bidi="ar"/>
              </w:rPr>
              <w:t>UL2 / n8 DL3.</w:t>
            </w:r>
          </w:p>
        </w:tc>
      </w:tr>
    </w:tbl>
    <w:p>
      <w:pPr>
        <w:keepNext/>
        <w:keepLines/>
        <w:pageBreakBefore w:val="0"/>
        <w:widowControl/>
        <w:kinsoku/>
        <w:wordWrap/>
        <w:topLinePunct w:val="0"/>
        <w:bidi w:val="0"/>
        <w:spacing w:before="120" w:after="120"/>
        <w:rPr>
          <w:color w:val="auto"/>
          <w:lang w:eastAsia="zh-CN"/>
        </w:rPr>
      </w:pPr>
    </w:p>
    <w:p>
      <w:pPr>
        <w:keepNext/>
        <w:keepLines/>
        <w:pageBreakBefore w:val="0"/>
        <w:widowControl/>
        <w:kinsoku/>
        <w:wordWrap/>
        <w:topLinePunct w:val="0"/>
        <w:bidi w:val="0"/>
        <w:rPr>
          <w:color w:val="auto"/>
          <w:lang w:eastAsia="zh-CN"/>
        </w:rPr>
      </w:pPr>
      <w:r>
        <w:rPr>
          <w:color w:val="auto"/>
          <w:lang w:eastAsia="zh-CN"/>
        </w:rPr>
        <w:t xml:space="preserve">Based on Table </w:t>
      </w:r>
      <w:r>
        <w:rPr>
          <w:rFonts w:hint="eastAsia"/>
          <w:color w:val="auto"/>
          <w:lang w:eastAsia="zh-CN"/>
        </w:rPr>
        <w:t>5.29</w:t>
      </w:r>
      <w:r>
        <w:rPr>
          <w:color w:val="auto"/>
          <w:lang w:eastAsia="zh-CN"/>
        </w:rPr>
        <w:t>.1.3-1:</w:t>
      </w:r>
    </w:p>
    <w:p>
      <w:pPr>
        <w:pStyle w:val="112"/>
        <w:keepNext/>
        <w:keepLines/>
        <w:pageBreakBefore w:val="0"/>
        <w:widowControl/>
        <w:kinsoku/>
        <w:wordWrap/>
        <w:topLinePunct w:val="0"/>
        <w:bidi w:val="0"/>
        <w:rPr>
          <w:color w:val="auto"/>
          <w:lang w:eastAsia="zh-CN"/>
        </w:rPr>
      </w:pPr>
      <w:r>
        <w:rPr>
          <w:color w:val="auto"/>
          <w:lang w:eastAsia="zh-CN"/>
        </w:rPr>
        <w:t>-</w:t>
      </w:r>
      <w:r>
        <w:rPr>
          <w:color w:val="auto"/>
          <w:lang w:eastAsia="zh-CN"/>
        </w:rPr>
        <w:tab/>
      </w:r>
      <w:r>
        <w:rPr>
          <w:color w:val="auto"/>
          <w:lang w:eastAsia="zh-CN"/>
        </w:rPr>
        <w:t>There is direct hit n50</w:t>
      </w:r>
      <w:r>
        <w:rPr>
          <w:rFonts w:hint="eastAsia"/>
          <w:color w:val="auto"/>
          <w:lang w:eastAsia="zh-CN"/>
        </w:rPr>
        <w:t xml:space="preserve"> </w:t>
      </w:r>
      <w:r>
        <w:rPr>
          <w:color w:val="auto"/>
          <w:lang w:eastAsia="zh-CN"/>
        </w:rPr>
        <w:t>UL2 / n8 DL3</w:t>
      </w:r>
    </w:p>
    <w:p>
      <w:pPr>
        <w:keepNext/>
        <w:keepLines/>
        <w:pageBreakBefore w:val="0"/>
        <w:widowControl/>
        <w:kinsoku/>
        <w:wordWrap/>
        <w:topLinePunct w:val="0"/>
        <w:bidi w:val="0"/>
        <w:spacing w:before="120" w:after="120"/>
        <w:rPr>
          <w:color w:val="auto"/>
        </w:rPr>
      </w:pPr>
      <w:r>
        <w:rPr>
          <w:color w:val="auto"/>
          <w:lang w:eastAsia="zh-CN"/>
        </w:rPr>
        <w:t xml:space="preserve">Table </w:t>
      </w:r>
      <w:r>
        <w:rPr>
          <w:rFonts w:hint="eastAsia"/>
          <w:color w:val="auto"/>
          <w:lang w:val="en-US" w:eastAsia="zh-CN"/>
        </w:rPr>
        <w:t>5.29</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n8A</w:t>
      </w:r>
      <w:r>
        <w:rPr>
          <w:color w:val="auto"/>
          <w:lang w:eastAsia="zh-CN"/>
        </w:rPr>
        <w:t>-</w:t>
      </w:r>
      <w:r>
        <w:rPr>
          <w:color w:val="auto"/>
          <w:lang w:val="en-US" w:eastAsia="zh-CN"/>
        </w:rPr>
        <w:t>n50A</w:t>
      </w:r>
      <w:r>
        <w:rPr>
          <w:color w:val="auto"/>
          <w:lang w:eastAsia="zh-CN"/>
        </w:rPr>
        <w:t>.</w:t>
      </w:r>
    </w:p>
    <w:p>
      <w:pPr>
        <w:pStyle w:val="114"/>
        <w:keepNext/>
        <w:keepLines/>
        <w:pageBreakBefore w:val="0"/>
        <w:widowControl/>
        <w:kinsoku/>
        <w:wordWrap/>
        <w:topLinePunct w:val="0"/>
        <w:bidi w:val="0"/>
        <w:rPr>
          <w:i/>
          <w:iCs/>
          <w:color w:val="auto"/>
          <w:lang w:val="en-US" w:eastAsia="zh-CN"/>
        </w:rPr>
      </w:pPr>
      <w:r>
        <w:rPr>
          <w:rFonts w:hint="eastAsia"/>
          <w:color w:val="auto"/>
          <w:lang w:val="en-US" w:eastAsia="zh-CN"/>
        </w:rPr>
        <w:t>Table 5.29.1.3-2: Cross-band isolation analysis</w:t>
      </w:r>
    </w:p>
    <w:tbl>
      <w:tblPr>
        <w:tblStyle w:val="89"/>
        <w:tblW w:w="5557" w:type="pct"/>
        <w:tblInd w:w="-411" w:type="dxa"/>
        <w:tblLayout w:type="fixed"/>
        <w:tblCellMar>
          <w:top w:w="0" w:type="dxa"/>
          <w:left w:w="108" w:type="dxa"/>
          <w:bottom w:w="0" w:type="dxa"/>
          <w:right w:w="108" w:type="dxa"/>
        </w:tblCellMar>
      </w:tblPr>
      <w:tblGrid>
        <w:gridCol w:w="1619"/>
        <w:gridCol w:w="2382"/>
        <w:gridCol w:w="2286"/>
        <w:gridCol w:w="2333"/>
        <w:gridCol w:w="2335"/>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n8</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n50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880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915</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1432</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925</w:t>
            </w:r>
          </w:p>
        </w:tc>
        <w:tc>
          <w:tcPr>
            <w:tcW w:w="104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960</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1432</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Minimum CBW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Maximum CBW</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Minimum CBW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5</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20</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fxULhigh+maxULCBWx</w:t>
            </w:r>
          </w:p>
        </w:tc>
        <w:tc>
          <w:tcPr>
            <w:tcW w:w="1065"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fyULlow-maxULCBWy</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fyULhigh+maxULCBWy</w:t>
            </w:r>
          </w:p>
        </w:tc>
      </w:tr>
      <w:tr>
        <w:tblPrEx>
          <w:tblCellMar>
            <w:top w:w="0" w:type="dxa"/>
            <w:left w:w="108" w:type="dxa"/>
            <w:bottom w:w="0" w:type="dxa"/>
            <w:right w:w="108" w:type="dxa"/>
          </w:tblCellMar>
        </w:tblPrEx>
        <w:trPr>
          <w:trHeight w:val="165"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860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935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1372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840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955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1312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1637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820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975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1252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1697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800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995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1192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1757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780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1015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1132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1817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r>
              <w:rPr>
                <w:rFonts w:ascii="Arial" w:hAnsi="Arial" w:cs="Arial"/>
                <w:color w:val="auto"/>
                <w:sz w:val="18"/>
                <w:szCs w:val="18"/>
                <w:lang w:val="en-US"/>
              </w:rPr>
              <w:t>There is no overlap of the band n8 ACLR range with the band n50 DL up to order 5. The sufficient rejection of the transmitter noise floor should be at band n50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rPr>
            </w:pPr>
            <w:r>
              <w:rPr>
                <w:rFonts w:ascii="Arial" w:hAnsi="Arial" w:cs="Arial"/>
                <w:color w:val="auto"/>
                <w:sz w:val="18"/>
                <w:szCs w:val="18"/>
                <w:lang w:val="en-US"/>
              </w:rPr>
              <w:t>There is no overlap of the band n50 ACLR range with the band n8 DL up to order 5. The sufficient rejection of the transmitter noise floor should be at band n8 so no cross-band MSD is needed.</w:t>
            </w:r>
          </w:p>
        </w:tc>
      </w:tr>
    </w:tbl>
    <w:p>
      <w:pPr>
        <w:keepNext/>
        <w:keepLines/>
        <w:pageBreakBefore w:val="0"/>
        <w:widowControl/>
        <w:kinsoku/>
        <w:wordWrap/>
        <w:topLinePunct w:val="0"/>
        <w:bidi w:val="0"/>
        <w:rPr>
          <w:color w:val="auto"/>
        </w:rPr>
      </w:pPr>
      <w:r>
        <w:rPr>
          <w:color w:val="auto"/>
        </w:rPr>
        <w:t xml:space="preserve">Based on Table </w:t>
      </w:r>
      <w:r>
        <w:rPr>
          <w:rFonts w:hint="eastAsia" w:eastAsia="宋体"/>
          <w:color w:val="auto"/>
          <w:lang w:eastAsia="zh-CN"/>
        </w:rPr>
        <w:t>5.29</w:t>
      </w:r>
      <w:r>
        <w:rPr>
          <w:color w:val="auto"/>
        </w:rPr>
        <w:t xml:space="preserve">.1.3-2: </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color w:val="auto"/>
        </w:rPr>
      </w:pPr>
      <w:bookmarkStart w:id="1956" w:name="_Toc27862"/>
      <w:bookmarkStart w:id="1957" w:name="_Toc29473"/>
      <w:r>
        <w:rPr>
          <w:rFonts w:hint="eastAsia"/>
          <w:color w:val="auto"/>
          <w:lang w:eastAsia="zh-CN"/>
        </w:rPr>
        <w:t>5.29</w:t>
      </w:r>
      <w:r>
        <w:rPr>
          <w:color w:val="auto"/>
        </w:rPr>
        <w:t>.1.</w:t>
      </w:r>
      <w:r>
        <w:rPr>
          <w:rFonts w:hint="eastAsia"/>
          <w:color w:val="auto"/>
        </w:rPr>
        <w:t>4</w:t>
      </w:r>
      <w:r>
        <w:rPr>
          <w:color w:val="auto"/>
        </w:rPr>
        <w:tab/>
      </w:r>
      <w:r>
        <w:rPr>
          <w:color w:val="auto"/>
        </w:rPr>
        <w:t>∆TIB,c and ∆RIB,c values</w:t>
      </w:r>
      <w:bookmarkEnd w:id="1956"/>
      <w:bookmarkEnd w:id="1957"/>
    </w:p>
    <w:p>
      <w:pPr>
        <w:keepNext/>
        <w:keepLines/>
        <w:pageBreakBefore w:val="0"/>
        <w:widowControl/>
        <w:kinsoku/>
        <w:wordWrap/>
        <w:topLinePunct w:val="0"/>
        <w:bidi w:val="0"/>
        <w:rPr>
          <w:color w:val="auto"/>
        </w:rPr>
      </w:pPr>
      <w:r>
        <w:rPr>
          <w:color w:val="auto"/>
        </w:rPr>
        <w:t xml:space="preserve">For </w:t>
      </w:r>
      <w:r>
        <w:rPr>
          <w:color w:val="auto"/>
          <w:lang w:val="en-US" w:eastAsia="zh-CN"/>
        </w:rPr>
        <w:t>CA</w:t>
      </w:r>
      <w:r>
        <w:rPr>
          <w:color w:val="auto"/>
          <w:lang w:eastAsia="zh-CN"/>
        </w:rPr>
        <w:t>_</w:t>
      </w:r>
      <w:r>
        <w:rPr>
          <w:color w:val="auto"/>
          <w:lang w:val="en-US" w:eastAsia="zh-CN"/>
        </w:rPr>
        <w:t>n8</w:t>
      </w:r>
      <w:r>
        <w:rPr>
          <w:color w:val="auto"/>
          <w:lang w:eastAsia="ja-JP"/>
        </w:rPr>
        <w:t>-n</w:t>
      </w:r>
      <w:r>
        <w:rPr>
          <w:color w:val="auto"/>
          <w:lang w:val="en-US" w:eastAsia="zh-CN"/>
        </w:rPr>
        <w:t>50</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values are given in the tables below.</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5.29</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vMerge w:val="restart"/>
            <w:noWrap w:val="0"/>
            <w:vAlign w:val="top"/>
          </w:tcPr>
          <w:p>
            <w:pPr>
              <w:pStyle w:val="105"/>
              <w:keepNext/>
              <w:keepLines/>
              <w:pageBreakBefore w:val="0"/>
              <w:widowControl/>
              <w:kinsoku/>
              <w:wordWrap/>
              <w:topLinePunct w:val="0"/>
              <w:bidi w:val="0"/>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color w:val="auto"/>
                <w:lang w:val="en-US" w:eastAsia="zh-CN"/>
              </w:rPr>
            </w:pPr>
            <w:r>
              <w:rPr>
                <w:color w:val="auto"/>
                <w:lang w:val="en-US" w:eastAsia="zh-CN"/>
              </w:rPr>
              <w:t>CA</w:t>
            </w:r>
            <w:r>
              <w:rPr>
                <w:color w:val="auto"/>
                <w:lang w:eastAsia="zh-CN"/>
              </w:rPr>
              <w:t>_</w:t>
            </w:r>
            <w:r>
              <w:rPr>
                <w:color w:val="auto"/>
                <w:lang w:val="en-US" w:eastAsia="zh-CN"/>
              </w:rPr>
              <w:t>n8</w:t>
            </w:r>
            <w:r>
              <w:rPr>
                <w:color w:val="auto"/>
                <w:lang w:eastAsia="ja-JP"/>
              </w:rPr>
              <w:t>-n</w:t>
            </w:r>
            <w:r>
              <w:rPr>
                <w:color w:val="auto"/>
                <w:lang w:val="en-US" w:eastAsia="zh-CN"/>
              </w:rPr>
              <w:t>50</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eastAsia="等线"/>
                <w:color w:val="auto"/>
                <w:lang w:val="en-US" w:eastAsia="zh-CN"/>
              </w:rPr>
              <w:t>0.3</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eastAsia="等线"/>
                <w:color w:val="auto"/>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pacing w:before="120" w:after="120"/>
        <w:rPr>
          <w:color w:val="auto"/>
          <w:lang w:eastAsia="zh-CN"/>
        </w:rPr>
      </w:pPr>
      <w:r>
        <w:rPr>
          <w:color w:val="auto"/>
        </w:rPr>
        <w:t xml:space="preserve">Table </w:t>
      </w:r>
      <w:r>
        <w:rPr>
          <w:rFonts w:hint="eastAsia"/>
          <w:color w:val="auto"/>
          <w:lang w:val="en-US" w:eastAsia="zh-CN"/>
        </w:rPr>
        <w:t>5.29</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color w:val="auto"/>
              </w:rPr>
            </w:pPr>
          </w:p>
        </w:tc>
        <w:tc>
          <w:tcPr>
            <w:tcW w:w="5656" w:type="dxa"/>
            <w:gridSpan w:val="2"/>
            <w:noWrap w:val="0"/>
            <w:vAlign w:val="top"/>
          </w:tcPr>
          <w:p>
            <w:pPr>
              <w:pStyle w:val="105"/>
              <w:keepNext/>
              <w:keepLines/>
              <w:pageBreakBefore w:val="0"/>
              <w:widowControl/>
              <w:kinsoku/>
              <w:wordWrap/>
              <w:topLinePunct w:val="0"/>
              <w:bidi w:val="0"/>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rPr>
                <w:color w:val="auto"/>
              </w:rPr>
            </w:pPr>
            <w:r>
              <w:rPr>
                <w:color w:val="auto"/>
                <w:lang w:val="en-US" w:eastAsia="zh-CN"/>
              </w:rPr>
              <w:t>CA</w:t>
            </w:r>
            <w:r>
              <w:rPr>
                <w:color w:val="auto"/>
                <w:lang w:eastAsia="zh-CN"/>
              </w:rPr>
              <w:t>_</w:t>
            </w:r>
            <w:r>
              <w:rPr>
                <w:color w:val="auto"/>
                <w:lang w:val="en-US" w:eastAsia="zh-CN"/>
              </w:rPr>
              <w:t>n8</w:t>
            </w:r>
            <w:r>
              <w:rPr>
                <w:color w:val="auto"/>
                <w:lang w:eastAsia="ja-JP"/>
              </w:rPr>
              <w:t>-n</w:t>
            </w:r>
            <w:r>
              <w:rPr>
                <w:color w:val="auto"/>
                <w:lang w:val="en-US" w:eastAsia="zh-CN"/>
              </w:rPr>
              <w:t>50</w:t>
            </w:r>
          </w:p>
        </w:tc>
        <w:tc>
          <w:tcPr>
            <w:tcW w:w="2704"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eastAsia="等线"/>
                <w:color w:val="auto"/>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ind w:left="1417" w:hanging="1417"/>
        <w:rPr>
          <w:rFonts w:cs="Arial"/>
          <w:color w:val="auto"/>
          <w:szCs w:val="22"/>
        </w:rPr>
      </w:pPr>
      <w:bookmarkStart w:id="1958" w:name="_Toc27017"/>
      <w:bookmarkStart w:id="1959" w:name="_Toc19480"/>
      <w:r>
        <w:rPr>
          <w:rFonts w:hint="eastAsia"/>
          <w:color w:val="auto"/>
          <w:lang w:eastAsia="zh-CN"/>
        </w:rPr>
        <w:t>5.29</w:t>
      </w:r>
      <w:r>
        <w:rPr>
          <w:color w:val="auto"/>
        </w:rPr>
        <w:t>.1.5</w:t>
      </w:r>
      <w:r>
        <w:rPr>
          <w:color w:val="auto"/>
        </w:rPr>
        <w:tab/>
      </w:r>
      <w:r>
        <w:rPr>
          <w:rFonts w:cs="Arial"/>
          <w:color w:val="auto"/>
          <w:szCs w:val="22"/>
        </w:rPr>
        <w:t>REFSENS requirements</w:t>
      </w:r>
      <w:bookmarkEnd w:id="1958"/>
      <w:bookmarkEnd w:id="1959"/>
    </w:p>
    <w:p>
      <w:pPr>
        <w:keepNext/>
        <w:keepLines/>
        <w:pageBreakBefore w:val="0"/>
        <w:widowControl/>
        <w:kinsoku/>
        <w:wordWrap/>
        <w:topLinePunct w:val="0"/>
        <w:bidi w:val="0"/>
        <w:rPr>
          <w:rFonts w:eastAsia="宋体"/>
          <w:i/>
          <w:iCs/>
          <w:color w:val="auto"/>
          <w:lang w:val="en-US" w:eastAsia="zh-CN"/>
        </w:rPr>
      </w:pPr>
      <w:r>
        <w:rPr>
          <w:rFonts w:hint="eastAsia" w:eastAsia="宋体"/>
          <w:color w:val="auto"/>
          <w:lang w:val="en-US" w:eastAsia="zh-CN"/>
        </w:rPr>
        <w:t>The MSD for H</w:t>
      </w:r>
      <w:r>
        <w:rPr>
          <w:rFonts w:eastAsia="宋体"/>
          <w:color w:val="auto"/>
          <w:lang w:val="en-US" w:eastAsia="zh-CN"/>
        </w:rPr>
        <w:t>2</w:t>
      </w:r>
      <w:r>
        <w:rPr>
          <w:rFonts w:hint="eastAsia" w:eastAsia="宋体"/>
          <w:color w:val="auto"/>
          <w:lang w:val="en-US" w:eastAsia="zh-CN"/>
        </w:rPr>
        <w:t xml:space="preserve"> caused by n</w:t>
      </w:r>
      <w:r>
        <w:rPr>
          <w:rFonts w:eastAsia="宋体"/>
          <w:color w:val="auto"/>
          <w:lang w:val="en-US" w:eastAsia="zh-CN"/>
        </w:rPr>
        <w:t>50</w:t>
      </w:r>
      <w:r>
        <w:rPr>
          <w:rFonts w:hint="eastAsia" w:eastAsia="宋体"/>
          <w:color w:val="auto"/>
          <w:lang w:val="en-US" w:eastAsia="zh-CN"/>
        </w:rPr>
        <w:t xml:space="preserve"> UL falls into n</w:t>
      </w:r>
      <w:r>
        <w:rPr>
          <w:rFonts w:eastAsia="宋体"/>
          <w:color w:val="auto"/>
          <w:lang w:val="en-US" w:eastAsia="zh-CN"/>
        </w:rPr>
        <w:t>8</w:t>
      </w:r>
      <w:r>
        <w:rPr>
          <w:rFonts w:hint="eastAsia" w:eastAsia="宋体"/>
          <w:color w:val="auto"/>
          <w:lang w:val="en-US" w:eastAsia="zh-CN"/>
        </w:rPr>
        <w:t xml:space="preserve"> DL are proposed in the table 5.29.1.5-1:</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5.29.1.5</w:t>
      </w:r>
      <w:r>
        <w:rPr>
          <w:color w:val="auto"/>
        </w:rPr>
        <w:t xml:space="preserve">-1: Reference sensitivity exceptions and uplink/downlink configurations due to UL harmonic mixing </w:t>
      </w:r>
      <w:r>
        <w:rPr>
          <w:color w:val="auto"/>
          <w:lang w:val="en-US" w:eastAsia="zh-CN"/>
        </w:rPr>
        <w:t xml:space="preserve">from a PC3 aggressor NR UL band </w:t>
      </w:r>
      <w:r>
        <w:rPr>
          <w:color w:val="auto"/>
        </w:rPr>
        <w:t>for NR DL CA</w:t>
      </w:r>
      <w:r>
        <w:rPr>
          <w:color w:val="auto"/>
          <w:lang w:val="en-US" w:eastAsia="zh-CN"/>
        </w:rPr>
        <w:t xml:space="preserve"> </w:t>
      </w:r>
      <w:r>
        <w:rPr>
          <w:color w:val="auto"/>
        </w:rPr>
        <w:t>FR1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noWrap w:val="0"/>
            <w:vAlign w:val="center"/>
          </w:tcPr>
          <w:p>
            <w:pPr>
              <w:pStyle w:val="105"/>
              <w:keepNext/>
              <w:keepLines/>
              <w:pageBreakBefore w:val="0"/>
              <w:widowControl/>
              <w:kinsoku/>
              <w:wordWrap/>
              <w:topLinePunct w:val="0"/>
              <w:bidi w:val="0"/>
              <w:rPr>
                <w:color w:val="auto"/>
              </w:rPr>
            </w:pPr>
            <w:r>
              <w:rPr>
                <w:color w:val="auto"/>
              </w:rPr>
              <w:t>UL band</w:t>
            </w:r>
          </w:p>
        </w:tc>
        <w:tc>
          <w:tcPr>
            <w:tcW w:w="766" w:type="dxa"/>
            <w:vMerge w:val="restart"/>
            <w:noWrap w:val="0"/>
            <w:vAlign w:val="center"/>
          </w:tcPr>
          <w:p>
            <w:pPr>
              <w:pStyle w:val="105"/>
              <w:keepNext/>
              <w:keepLines/>
              <w:pageBreakBefore w:val="0"/>
              <w:widowControl/>
              <w:kinsoku/>
              <w:wordWrap/>
              <w:topLinePunct w:val="0"/>
              <w:bidi w:val="0"/>
              <w:rPr>
                <w:color w:val="auto"/>
              </w:rPr>
            </w:pPr>
            <w:r>
              <w:rPr>
                <w:color w:val="auto"/>
              </w:rPr>
              <w:t>DL band</w:t>
            </w:r>
          </w:p>
        </w:tc>
        <w:tc>
          <w:tcPr>
            <w:tcW w:w="1104" w:type="dxa"/>
            <w:noWrap w:val="0"/>
            <w:vAlign w:val="center"/>
          </w:tcPr>
          <w:p>
            <w:pPr>
              <w:pStyle w:val="105"/>
              <w:keepNext/>
              <w:keepLines/>
              <w:pageBreakBefore w:val="0"/>
              <w:widowControl/>
              <w:kinsoku/>
              <w:wordWrap/>
              <w:topLinePunct w:val="0"/>
              <w:bidi w:val="0"/>
              <w:rPr>
                <w:color w:val="auto"/>
              </w:rPr>
            </w:pPr>
            <w:r>
              <w:rPr>
                <w:color w:val="auto"/>
              </w:rPr>
              <w:t>UL BW</w:t>
            </w:r>
          </w:p>
        </w:tc>
        <w:tc>
          <w:tcPr>
            <w:tcW w:w="1134" w:type="dxa"/>
            <w:noWrap w:val="0"/>
            <w:vAlign w:val="center"/>
          </w:tcPr>
          <w:p>
            <w:pPr>
              <w:pStyle w:val="105"/>
              <w:keepNext/>
              <w:keepLines/>
              <w:pageBreakBefore w:val="0"/>
              <w:widowControl/>
              <w:kinsoku/>
              <w:wordWrap/>
              <w:topLinePunct w:val="0"/>
              <w:bidi w:val="0"/>
              <w:rPr>
                <w:color w:val="auto"/>
                <w:lang w:eastAsia="zh-CN"/>
              </w:rPr>
            </w:pPr>
            <w:r>
              <w:rPr>
                <w:color w:val="auto"/>
                <w:lang w:eastAsia="zh-CN"/>
              </w:rPr>
              <w:t>SCS of UL band</w:t>
            </w:r>
          </w:p>
        </w:tc>
        <w:tc>
          <w:tcPr>
            <w:tcW w:w="2068" w:type="dxa"/>
            <w:noWrap w:val="0"/>
            <w:vAlign w:val="center"/>
          </w:tcPr>
          <w:p>
            <w:pPr>
              <w:pStyle w:val="105"/>
              <w:keepNext/>
              <w:keepLines/>
              <w:pageBreakBefore w:val="0"/>
              <w:widowControl/>
              <w:kinsoku/>
              <w:wordWrap/>
              <w:topLinePunct w:val="0"/>
              <w:bidi w:val="0"/>
              <w:rPr>
                <w:color w:val="auto"/>
              </w:rPr>
            </w:pPr>
            <w:r>
              <w:rPr>
                <w:color w:val="auto"/>
              </w:rPr>
              <w:t>UL RB Allocation</w:t>
            </w:r>
          </w:p>
        </w:tc>
        <w:tc>
          <w:tcPr>
            <w:tcW w:w="1128" w:type="dxa"/>
            <w:noWrap w:val="0"/>
            <w:vAlign w:val="center"/>
          </w:tcPr>
          <w:p>
            <w:pPr>
              <w:pStyle w:val="105"/>
              <w:keepNext/>
              <w:keepLines/>
              <w:pageBreakBefore w:val="0"/>
              <w:widowControl/>
              <w:kinsoku/>
              <w:wordWrap/>
              <w:topLinePunct w:val="0"/>
              <w:bidi w:val="0"/>
              <w:rPr>
                <w:color w:val="auto"/>
              </w:rPr>
            </w:pPr>
            <w:r>
              <w:rPr>
                <w:color w:val="auto"/>
              </w:rPr>
              <w:t>DL BW</w:t>
            </w:r>
          </w:p>
        </w:tc>
        <w:tc>
          <w:tcPr>
            <w:tcW w:w="788" w:type="dxa"/>
            <w:noWrap w:val="0"/>
            <w:vAlign w:val="center"/>
          </w:tcPr>
          <w:p>
            <w:pPr>
              <w:pStyle w:val="105"/>
              <w:keepNext/>
              <w:keepLines/>
              <w:pageBreakBefore w:val="0"/>
              <w:widowControl/>
              <w:kinsoku/>
              <w:wordWrap/>
              <w:topLinePunct w:val="0"/>
              <w:bidi w:val="0"/>
              <w:rPr>
                <w:color w:val="auto"/>
              </w:rPr>
            </w:pPr>
            <w:r>
              <w:rPr>
                <w:color w:val="auto"/>
              </w:rPr>
              <w:t>MSD</w:t>
            </w:r>
          </w:p>
        </w:tc>
        <w:tc>
          <w:tcPr>
            <w:tcW w:w="1026" w:type="dxa"/>
            <w:vMerge w:val="restart"/>
            <w:noWrap w:val="0"/>
            <w:vAlign w:val="center"/>
          </w:tcPr>
          <w:p>
            <w:pPr>
              <w:pStyle w:val="105"/>
              <w:keepNext/>
              <w:keepLines/>
              <w:pageBreakBefore w:val="0"/>
              <w:widowControl/>
              <w:kinsoku/>
              <w:wordWrap/>
              <w:topLinePunct w:val="0"/>
              <w:bidi w:val="0"/>
              <w:rPr>
                <w:color w:val="auto"/>
                <w:lang w:eastAsia="zh-CN"/>
              </w:rPr>
            </w:pPr>
            <w:r>
              <w:rPr>
                <w:color w:val="auto"/>
                <w:lang w:eastAsia="zh-CN"/>
              </w:rPr>
              <w:t>UL/DL fc condition</w:t>
            </w:r>
          </w:p>
        </w:tc>
        <w:tc>
          <w:tcPr>
            <w:tcW w:w="1027" w:type="dxa"/>
            <w:vMerge w:val="restart"/>
            <w:noWrap w:val="0"/>
            <w:vAlign w:val="center"/>
          </w:tcPr>
          <w:p>
            <w:pPr>
              <w:pStyle w:val="105"/>
              <w:keepNext/>
              <w:keepLines/>
              <w:pageBreakBefore w:val="0"/>
              <w:widowControl/>
              <w:kinsoku/>
              <w:wordWrap/>
              <w:topLinePunct w:val="0"/>
              <w:bidi w:val="0"/>
              <w:rPr>
                <w:color w:val="auto"/>
                <w:lang w:eastAsia="zh-CN"/>
              </w:rPr>
            </w:pPr>
            <w:r>
              <w:rPr>
                <w:color w:val="auto"/>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noWrap w:val="0"/>
            <w:vAlign w:val="center"/>
          </w:tcPr>
          <w:p>
            <w:pPr>
              <w:pStyle w:val="105"/>
              <w:keepNext/>
              <w:keepLines/>
              <w:pageBreakBefore w:val="0"/>
              <w:widowControl/>
              <w:kinsoku/>
              <w:wordWrap/>
              <w:topLinePunct w:val="0"/>
              <w:bidi w:val="0"/>
              <w:rPr>
                <w:rFonts w:cs="Arial"/>
                <w:bCs/>
                <w:color w:val="auto"/>
                <w:szCs w:val="18"/>
              </w:rPr>
            </w:pPr>
          </w:p>
        </w:tc>
        <w:tc>
          <w:tcPr>
            <w:tcW w:w="766" w:type="dxa"/>
            <w:vMerge w:val="continue"/>
            <w:noWrap w:val="0"/>
            <w:vAlign w:val="center"/>
          </w:tcPr>
          <w:p>
            <w:pPr>
              <w:pStyle w:val="105"/>
              <w:keepNext/>
              <w:keepLines/>
              <w:pageBreakBefore w:val="0"/>
              <w:widowControl/>
              <w:kinsoku/>
              <w:wordWrap/>
              <w:topLinePunct w:val="0"/>
              <w:bidi w:val="0"/>
              <w:rPr>
                <w:rFonts w:cs="Arial"/>
                <w:bCs/>
                <w:color w:val="auto"/>
                <w:szCs w:val="18"/>
              </w:rPr>
            </w:pPr>
          </w:p>
        </w:tc>
        <w:tc>
          <w:tcPr>
            <w:tcW w:w="1104" w:type="dxa"/>
            <w:noWrap w:val="0"/>
            <w:vAlign w:val="center"/>
          </w:tcPr>
          <w:p>
            <w:pPr>
              <w:pStyle w:val="105"/>
              <w:keepNext/>
              <w:keepLines/>
              <w:pageBreakBefore w:val="0"/>
              <w:widowControl/>
              <w:kinsoku/>
              <w:wordWrap/>
              <w:topLinePunct w:val="0"/>
              <w:bidi w:val="0"/>
              <w:rPr>
                <w:color w:val="auto"/>
              </w:rPr>
            </w:pPr>
            <w:r>
              <w:rPr>
                <w:color w:val="auto"/>
              </w:rPr>
              <w:t>(MHz)</w:t>
            </w:r>
          </w:p>
        </w:tc>
        <w:tc>
          <w:tcPr>
            <w:tcW w:w="1134" w:type="dxa"/>
            <w:noWrap w:val="0"/>
            <w:vAlign w:val="center"/>
          </w:tcPr>
          <w:p>
            <w:pPr>
              <w:pStyle w:val="105"/>
              <w:keepNext/>
              <w:keepLines/>
              <w:pageBreakBefore w:val="0"/>
              <w:widowControl/>
              <w:kinsoku/>
              <w:wordWrap/>
              <w:topLinePunct w:val="0"/>
              <w:bidi w:val="0"/>
              <w:rPr>
                <w:color w:val="auto"/>
                <w:lang w:eastAsia="zh-CN"/>
              </w:rPr>
            </w:pPr>
            <w:r>
              <w:rPr>
                <w:color w:val="auto"/>
                <w:lang w:eastAsia="zh-CN"/>
              </w:rPr>
              <w:t>(kHz)</w:t>
            </w:r>
          </w:p>
        </w:tc>
        <w:tc>
          <w:tcPr>
            <w:tcW w:w="2068" w:type="dxa"/>
            <w:noWrap w:val="0"/>
            <w:vAlign w:val="center"/>
          </w:tcPr>
          <w:p>
            <w:pPr>
              <w:pStyle w:val="105"/>
              <w:keepNext/>
              <w:keepLines/>
              <w:pageBreakBefore w:val="0"/>
              <w:widowControl/>
              <w:kinsoku/>
              <w:wordWrap/>
              <w:topLinePunct w:val="0"/>
              <w:bidi w:val="0"/>
              <w:rPr>
                <w:color w:val="auto"/>
              </w:rPr>
            </w:pPr>
            <w:r>
              <w:rPr>
                <w:color w:val="auto"/>
              </w:rPr>
              <w:t>L</w:t>
            </w:r>
            <w:r>
              <w:rPr>
                <w:color w:val="auto"/>
                <w:vertAlign w:val="subscript"/>
              </w:rPr>
              <w:t>CRB</w:t>
            </w:r>
          </w:p>
        </w:tc>
        <w:tc>
          <w:tcPr>
            <w:tcW w:w="1128" w:type="dxa"/>
            <w:noWrap w:val="0"/>
            <w:vAlign w:val="center"/>
          </w:tcPr>
          <w:p>
            <w:pPr>
              <w:pStyle w:val="105"/>
              <w:keepNext/>
              <w:keepLines/>
              <w:pageBreakBefore w:val="0"/>
              <w:widowControl/>
              <w:kinsoku/>
              <w:wordWrap/>
              <w:topLinePunct w:val="0"/>
              <w:bidi w:val="0"/>
              <w:rPr>
                <w:color w:val="auto"/>
              </w:rPr>
            </w:pPr>
            <w:r>
              <w:rPr>
                <w:color w:val="auto"/>
              </w:rPr>
              <w:t>(MHz)</w:t>
            </w:r>
          </w:p>
        </w:tc>
        <w:tc>
          <w:tcPr>
            <w:tcW w:w="788" w:type="dxa"/>
            <w:noWrap w:val="0"/>
            <w:vAlign w:val="center"/>
          </w:tcPr>
          <w:p>
            <w:pPr>
              <w:pStyle w:val="105"/>
              <w:keepNext/>
              <w:keepLines/>
              <w:pageBreakBefore w:val="0"/>
              <w:widowControl/>
              <w:kinsoku/>
              <w:wordWrap/>
              <w:topLinePunct w:val="0"/>
              <w:bidi w:val="0"/>
              <w:rPr>
                <w:color w:val="auto"/>
              </w:rPr>
            </w:pPr>
            <w:r>
              <w:rPr>
                <w:color w:val="auto"/>
              </w:rPr>
              <w:t>(dB)</w:t>
            </w:r>
          </w:p>
        </w:tc>
        <w:tc>
          <w:tcPr>
            <w:tcW w:w="1026" w:type="dxa"/>
            <w:vMerge w:val="continue"/>
            <w:noWrap w:val="0"/>
            <w:vAlign w:val="center"/>
          </w:tcPr>
          <w:p>
            <w:pPr>
              <w:keepNext/>
              <w:keepLines/>
              <w:pageBreakBefore w:val="0"/>
              <w:widowControl/>
              <w:kinsoku/>
              <w:wordWrap/>
              <w:topLinePunct w:val="0"/>
              <w:bidi w:val="0"/>
              <w:spacing w:after="0"/>
              <w:rPr>
                <w:rFonts w:ascii="Arial" w:hAnsi="Arial" w:cs="Arial"/>
                <w:b/>
                <w:bCs/>
                <w:color w:val="auto"/>
                <w:sz w:val="18"/>
                <w:szCs w:val="18"/>
                <w:lang w:eastAsia="zh-CN"/>
              </w:rPr>
            </w:pPr>
          </w:p>
        </w:tc>
        <w:tc>
          <w:tcPr>
            <w:tcW w:w="1027" w:type="dxa"/>
            <w:vMerge w:val="continue"/>
            <w:noWrap w:val="0"/>
            <w:vAlign w:val="center"/>
          </w:tcPr>
          <w:p>
            <w:pPr>
              <w:keepNext/>
              <w:keepLines/>
              <w:pageBreakBefore w:val="0"/>
              <w:widowControl/>
              <w:kinsoku/>
              <w:wordWrap/>
              <w:topLinePunct w:val="0"/>
              <w:bidi w:val="0"/>
              <w:spacing w:after="0"/>
              <w:rPr>
                <w:rFonts w:ascii="Arial" w:hAnsi="Arial" w:cs="Arial"/>
                <w:b/>
                <w:bCs/>
                <w:color w:val="auto"/>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noWrap w:val="0"/>
            <w:vAlign w:val="center"/>
          </w:tcPr>
          <w:p>
            <w:pPr>
              <w:pStyle w:val="106"/>
              <w:keepNext/>
              <w:keepLines/>
              <w:pageBreakBefore w:val="0"/>
              <w:widowControl/>
              <w:kinsoku/>
              <w:wordWrap/>
              <w:topLinePunct w:val="0"/>
              <w:bidi w:val="0"/>
              <w:rPr>
                <w:color w:val="auto"/>
                <w:lang w:eastAsia="zh-CN"/>
              </w:rPr>
            </w:pPr>
            <w:r>
              <w:rPr>
                <w:rFonts w:hint="eastAsia"/>
                <w:color w:val="auto"/>
                <w:lang w:eastAsia="zh-CN"/>
              </w:rPr>
              <w:t>n</w:t>
            </w:r>
            <w:r>
              <w:rPr>
                <w:color w:val="auto"/>
                <w:lang w:val="en-US" w:eastAsia="zh-CN"/>
              </w:rPr>
              <w:t>50</w:t>
            </w:r>
          </w:p>
        </w:tc>
        <w:tc>
          <w:tcPr>
            <w:tcW w:w="766" w:type="dxa"/>
            <w:noWrap w:val="0"/>
            <w:vAlign w:val="center"/>
          </w:tcPr>
          <w:p>
            <w:pPr>
              <w:pStyle w:val="106"/>
              <w:keepNext/>
              <w:keepLines/>
              <w:pageBreakBefore w:val="0"/>
              <w:widowControl/>
              <w:kinsoku/>
              <w:wordWrap/>
              <w:topLinePunct w:val="0"/>
              <w:bidi w:val="0"/>
              <w:rPr>
                <w:color w:val="auto"/>
                <w:lang w:val="en-US" w:eastAsia="zh-CN"/>
              </w:rPr>
            </w:pPr>
            <w:r>
              <w:rPr>
                <w:rFonts w:hint="eastAsia"/>
                <w:color w:val="auto"/>
                <w:lang w:eastAsia="zh-CN"/>
              </w:rPr>
              <w:t>n</w:t>
            </w:r>
            <w:r>
              <w:rPr>
                <w:color w:val="auto"/>
                <w:lang w:val="en-US" w:eastAsia="zh-CN"/>
              </w:rPr>
              <w:t>8</w:t>
            </w:r>
          </w:p>
        </w:tc>
        <w:tc>
          <w:tcPr>
            <w:tcW w:w="1104" w:type="dxa"/>
            <w:noWrap/>
            <w:vAlign w:val="center"/>
          </w:tcPr>
          <w:p>
            <w:pPr>
              <w:pStyle w:val="106"/>
              <w:keepNext/>
              <w:keepLines/>
              <w:pageBreakBefore w:val="0"/>
              <w:widowControl/>
              <w:kinsoku/>
              <w:wordWrap/>
              <w:topLinePunct w:val="0"/>
              <w:bidi w:val="0"/>
              <w:rPr>
                <w:bCs/>
                <w:color w:val="auto"/>
                <w:lang w:eastAsia="zh-CN"/>
              </w:rPr>
            </w:pPr>
            <w:r>
              <w:rPr>
                <w:bCs/>
                <w:color w:val="auto"/>
                <w:lang w:eastAsia="zh-CN"/>
              </w:rPr>
              <w:t>5</w:t>
            </w:r>
          </w:p>
        </w:tc>
        <w:tc>
          <w:tcPr>
            <w:tcW w:w="1134" w:type="dxa"/>
            <w:noWrap w:val="0"/>
            <w:vAlign w:val="center"/>
          </w:tcPr>
          <w:p>
            <w:pPr>
              <w:pStyle w:val="106"/>
              <w:keepNext/>
              <w:keepLines/>
              <w:pageBreakBefore w:val="0"/>
              <w:widowControl/>
              <w:kinsoku/>
              <w:wordWrap/>
              <w:topLinePunct w:val="0"/>
              <w:bidi w:val="0"/>
              <w:rPr>
                <w:bCs/>
                <w:color w:val="auto"/>
                <w:lang w:eastAsia="zh-CN"/>
              </w:rPr>
            </w:pPr>
            <w:r>
              <w:rPr>
                <w:bCs/>
                <w:color w:val="auto"/>
                <w:lang w:eastAsia="zh-CN"/>
              </w:rPr>
              <w:t>15</w:t>
            </w:r>
          </w:p>
        </w:tc>
        <w:tc>
          <w:tcPr>
            <w:tcW w:w="2068" w:type="dxa"/>
            <w:noWrap/>
            <w:vAlign w:val="center"/>
          </w:tcPr>
          <w:p>
            <w:pPr>
              <w:pStyle w:val="106"/>
              <w:keepNext/>
              <w:keepLines/>
              <w:pageBreakBefore w:val="0"/>
              <w:widowControl/>
              <w:kinsoku/>
              <w:wordWrap/>
              <w:topLinePunct w:val="0"/>
              <w:bidi w:val="0"/>
              <w:rPr>
                <w:bCs/>
                <w:color w:val="auto"/>
                <w:lang w:eastAsia="zh-CN"/>
              </w:rPr>
            </w:pPr>
            <w:r>
              <w:rPr>
                <w:bCs/>
                <w:color w:val="auto"/>
                <w:lang w:val="en-US" w:eastAsia="zh-CN"/>
              </w:rPr>
              <w:t>12</w:t>
            </w:r>
          </w:p>
        </w:tc>
        <w:tc>
          <w:tcPr>
            <w:tcW w:w="1128" w:type="dxa"/>
            <w:noWrap/>
            <w:vAlign w:val="center"/>
          </w:tcPr>
          <w:p>
            <w:pPr>
              <w:pStyle w:val="106"/>
              <w:keepNext/>
              <w:keepLines/>
              <w:pageBreakBefore w:val="0"/>
              <w:widowControl/>
              <w:kinsoku/>
              <w:wordWrap/>
              <w:topLinePunct w:val="0"/>
              <w:bidi w:val="0"/>
              <w:rPr>
                <w:color w:val="auto"/>
                <w:lang w:eastAsia="zh-CN"/>
              </w:rPr>
            </w:pPr>
            <w:r>
              <w:rPr>
                <w:color w:val="auto"/>
                <w:lang w:val="en-US" w:eastAsia="zh-CN"/>
              </w:rPr>
              <w:t>5</w:t>
            </w:r>
          </w:p>
        </w:tc>
        <w:tc>
          <w:tcPr>
            <w:tcW w:w="788" w:type="dxa"/>
            <w:noWrap/>
            <w:vAlign w:val="center"/>
          </w:tcPr>
          <w:p>
            <w:pPr>
              <w:pStyle w:val="106"/>
              <w:keepNext/>
              <w:keepLines/>
              <w:pageBreakBefore w:val="0"/>
              <w:widowControl/>
              <w:kinsoku/>
              <w:wordWrap/>
              <w:topLinePunct w:val="0"/>
              <w:bidi w:val="0"/>
              <w:rPr>
                <w:bCs/>
                <w:color w:val="auto"/>
                <w:lang w:val="en-US" w:eastAsia="zh-CN"/>
              </w:rPr>
            </w:pPr>
            <w:r>
              <w:rPr>
                <w:bCs/>
                <w:color w:val="auto"/>
                <w:lang w:val="en-US" w:eastAsia="zh-CN"/>
              </w:rPr>
              <w:t>10</w:t>
            </w:r>
          </w:p>
        </w:tc>
        <w:tc>
          <w:tcPr>
            <w:tcW w:w="1026" w:type="dxa"/>
            <w:noWrap w:val="0"/>
            <w:vAlign w:val="center"/>
          </w:tcPr>
          <w:p>
            <w:pPr>
              <w:pStyle w:val="106"/>
              <w:keepNext/>
              <w:keepLines/>
              <w:pageBreakBefore w:val="0"/>
              <w:widowControl/>
              <w:kinsoku/>
              <w:wordWrap/>
              <w:topLinePunct w:val="0"/>
              <w:bidi w:val="0"/>
              <w:rPr>
                <w:bCs/>
                <w:color w:val="auto"/>
                <w:lang w:eastAsia="zh-CN"/>
              </w:rPr>
            </w:pPr>
            <w:r>
              <w:rPr>
                <w:bCs/>
                <w:color w:val="auto"/>
                <w:lang w:eastAsia="zh-CN"/>
              </w:rPr>
              <w:t>NOTE 2</w:t>
            </w:r>
          </w:p>
        </w:tc>
        <w:tc>
          <w:tcPr>
            <w:tcW w:w="1027" w:type="dxa"/>
            <w:noWrap w:val="0"/>
            <w:vAlign w:val="center"/>
          </w:tcPr>
          <w:p>
            <w:pPr>
              <w:pStyle w:val="106"/>
              <w:keepNext/>
              <w:keepLines/>
              <w:pageBreakBefore w:val="0"/>
              <w:widowControl/>
              <w:kinsoku/>
              <w:wordWrap/>
              <w:topLinePunct w:val="0"/>
              <w:bidi w:val="0"/>
              <w:rPr>
                <w:bCs/>
                <w:color w:val="auto"/>
                <w:lang w:eastAsia="zh-CN"/>
              </w:rPr>
            </w:pPr>
            <w:r>
              <w:rPr>
                <w:bCs/>
                <w:color w:val="auto"/>
                <w:lang w:eastAsia="zh-CN"/>
              </w:rPr>
              <w:t>UL2/DL3</w:t>
            </w:r>
          </w:p>
          <w:p>
            <w:pPr>
              <w:pStyle w:val="106"/>
              <w:keepNext/>
              <w:keepLines/>
              <w:pageBreakBefore w:val="0"/>
              <w:widowControl/>
              <w:kinsoku/>
              <w:wordWrap/>
              <w:topLinePunct w:val="0"/>
              <w:bidi w:val="0"/>
              <w:rPr>
                <w:bCs/>
                <w:color w:val="auto"/>
                <w:lang w:eastAsia="zh-CN"/>
              </w:rPr>
            </w:pPr>
            <w:r>
              <w:rPr>
                <w:bCs/>
                <w:color w:val="auto"/>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943" w:type="dxa"/>
            <w:gridSpan w:val="9"/>
            <w:noWrap w:val="0"/>
            <w:vAlign w:val="center"/>
          </w:tcPr>
          <w:p>
            <w:pPr>
              <w:pStyle w:val="120"/>
              <w:keepNext/>
              <w:keepLines/>
              <w:pageBreakBefore w:val="0"/>
              <w:widowControl/>
              <w:kinsoku/>
              <w:wordWrap/>
              <w:topLinePunct w:val="0"/>
              <w:bidi w:val="0"/>
              <w:rPr>
                <w:snapToGrid w:val="0"/>
                <w:color w:val="auto"/>
                <w:lang w:eastAsia="ja-JP"/>
              </w:rPr>
            </w:pPr>
            <w:r>
              <w:rPr>
                <w:color w:val="auto"/>
                <w:lang w:eastAsia="ja-JP"/>
              </w:rPr>
              <w:t xml:space="preserve">NOTE </w:t>
            </w:r>
            <w:r>
              <w:rPr>
                <w:rFonts w:hint="eastAsia"/>
                <w:color w:val="auto"/>
                <w:lang w:eastAsia="ja-JP"/>
              </w:rPr>
              <w:t>2</w:t>
            </w:r>
            <w:r>
              <w:rPr>
                <w:color w:val="auto"/>
                <w:lang w:eastAsia="ja-JP"/>
              </w:rPr>
              <w:t>:</w:t>
            </w:r>
            <w:r>
              <w:rPr>
                <w:color w:val="auto"/>
                <w:lang w:eastAsia="ja-JP"/>
              </w:rPr>
              <w:tab/>
            </w:r>
            <w:r>
              <w:rPr>
                <w:color w:val="auto"/>
                <w:lang w:eastAsia="ja-JP"/>
              </w:rPr>
              <w:t>The requirements should be verified for DL NR-ARFCN of the Victim (low</w:t>
            </w:r>
            <w:r>
              <w:rPr>
                <w:rFonts w:hint="eastAsia"/>
                <w:color w:val="auto"/>
                <w:lang w:eastAsia="ja-JP"/>
              </w:rPr>
              <w:t>er</w:t>
            </w:r>
            <w:r>
              <w:rPr>
                <w:color w:val="auto"/>
                <w:lang w:eastAsia="ja-JP"/>
              </w:rPr>
              <w:t xml:space="preserve">) band (superscript LB) such that </w:t>
            </w:r>
            <w:r>
              <w:rPr>
                <w:snapToGrid w:val="0"/>
                <w:color w:val="auto"/>
              </w:rPr>
              <w:fldChar w:fldCharType="begin"/>
            </w:r>
            <w:r>
              <w:rPr>
                <w:snapToGrid w:val="0"/>
                <w:color w:val="auto"/>
              </w:rPr>
              <w:instrText xml:space="preserve"> QUOTE </w:instrText>
            </w:r>
            <w:r>
              <w:rPr>
                <w:color w:val="auto"/>
                <w:position w:val="-8"/>
              </w:rPr>
              <w:pict>
                <v:shape id="_x0000_i1035" o:spt="75" type="#_x0000_t75" style="height:16.5pt;width:8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3FE7&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A83FE7&quot; wsp:rsidP=&quot;00A83FE7&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lt;/m:t&gt;&lt;/m:r&gt;&lt;/m:sub&gt;&lt;m:sup&gt;&lt;m:r&gt;&lt;w:rPr&gt;&lt;w:rFonts w:ascii=&quot;Cambria Math&quot; w:h-ansi=&quot;Cambria Math&quot;/&gt;&lt;wx:font wx:val=&quot;Cambria Math&quot;/&gt;&lt;w:i/&gt;&lt;/w:rPr&gt;&lt;m:t&gt;LB&lt;/m:t&gt;&lt;/m:r&gt;&lt;/m:sup&gt;&lt;/m:sSubSup&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sz w:val=&quot;24&quot;/&gt;&lt;w:sz-cs w:val=&quot;24&quot;/&gt;&lt;/w:rPr&gt;&lt;/m:ctrlPr&gt;&lt;/m:d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r&gt;&lt;w:rPr&gt;&lt;w:rFonts w:ascii=&quot;Cambria Math&quot; w:h-ansi=&quot;Cambria Math&quot;/&gt;&lt;wx:font wx:val=&quot;Cambria Math&quot;/&gt;&lt;w:i/&gt;&lt;/w:rPr&gt;&lt;m:t&gt;/0.15&lt;/m:t&gt;&lt;/m:r&gt;&lt;/m:e&gt;&lt;/m:d&gt;&lt;m:r&gt;&lt;w:rPr&gt;&lt;w:rFonts w:ascii=&quot;Cambria Math&quot; w:h-ansi=&quot;Cambria Math&quot;/&gt;&lt;wx:font wx:val=&quot;Cambria Math&quot;/&gt;&lt;w:i/&gt;&lt;/w:rPr&gt;&lt;m:t&gt;0.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3" chromakey="#FFFFFF" o:title=""/>
                  <o:lock v:ext="edit" aspectratio="t"/>
                  <w10:wrap type="none"/>
                  <w10:anchorlock/>
                </v:shape>
              </w:pict>
            </w:r>
            <w:r>
              <w:rPr>
                <w:snapToGrid w:val="0"/>
                <w:color w:val="auto"/>
              </w:rPr>
              <w:instrText xml:space="preserve"> </w:instrText>
            </w:r>
            <w:r>
              <w:rPr>
                <w:snapToGrid w:val="0"/>
                <w:color w:val="auto"/>
              </w:rPr>
              <w:fldChar w:fldCharType="separate"/>
            </w:r>
            <w:r>
              <w:rPr>
                <w:color w:val="auto"/>
                <w:position w:val="-8"/>
              </w:rPr>
              <w:pict>
                <v:shape id="_x0000_i1036" o:spt="75" type="#_x0000_t75" style="height:16.5pt;width:8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3FE7&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A83FE7&quot; wsp:rsidP=&quot;00A83FE7&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lt;/m:t&gt;&lt;/m:r&gt;&lt;/m:sub&gt;&lt;m:sup&gt;&lt;m:r&gt;&lt;w:rPr&gt;&lt;w:rFonts w:ascii=&quot;Cambria Math&quot; w:h-ansi=&quot;Cambria Math&quot;/&gt;&lt;wx:font wx:val=&quot;Cambria Math&quot;/&gt;&lt;w:i/&gt;&lt;/w:rPr&gt;&lt;m:t&gt;LB&lt;/m:t&gt;&lt;/m:r&gt;&lt;/m:sup&gt;&lt;/m:sSubSup&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sz w:val=&quot;24&quot;/&gt;&lt;w:sz-cs w:val=&quot;24&quot;/&gt;&lt;/w:rPr&gt;&lt;/m:ctrlPr&gt;&lt;/m:d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r&gt;&lt;w:rPr&gt;&lt;w:rFonts w:ascii=&quot;Cambria Math&quot; w:h-ansi=&quot;Cambria Math&quot;/&gt;&lt;wx:font wx:val=&quot;Cambria Math&quot;/&gt;&lt;w:i/&gt;&lt;/w:rPr&gt;&lt;m:t&gt;/0.15&lt;/m:t&gt;&lt;/m:r&gt;&lt;/m:e&gt;&lt;/m:d&gt;&lt;m:r&gt;&lt;w:rPr&gt;&lt;w:rFonts w:ascii=&quot;Cambria Math&quot; w:h-ansi=&quot;Cambria Math&quot;/&gt;&lt;wx:font wx:val=&quot;Cambria Math&quot;/&gt;&lt;w:i/&gt;&lt;/w:rPr&gt;&lt;m:t&gt;0.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3" chromakey="#FFFFFF" o:title=""/>
                  <o:lock v:ext="edit" aspectratio="t"/>
                  <w10:wrap type="none"/>
                  <w10:anchorlock/>
                </v:shape>
              </w:pict>
            </w:r>
            <w:r>
              <w:rPr>
                <w:snapToGrid w:val="0"/>
                <w:color w:val="auto"/>
              </w:rPr>
              <w:fldChar w:fldCharType="end"/>
            </w:r>
            <w:r>
              <w:rPr>
                <w:snapToGrid w:val="0"/>
                <w:color w:val="auto"/>
              </w:rPr>
              <w:t xml:space="preserve"> </w:t>
            </w:r>
            <w:r>
              <w:rPr>
                <w:color w:val="auto"/>
              </w:rPr>
              <w:t>and</w:t>
            </w:r>
            <w:r>
              <w:rPr>
                <w:rFonts w:hint="eastAsia" w:eastAsia="宋体"/>
                <w:color w:val="auto"/>
                <w:lang w:eastAsia="zh-CN"/>
              </w:rPr>
              <w:t xml:space="preserve"> </w:t>
            </w:r>
            <w:r>
              <w:rPr>
                <w:rFonts w:eastAsia="宋体"/>
                <w:color w:val="auto"/>
                <w:lang w:eastAsia="zh-CN"/>
              </w:rPr>
              <w:fldChar w:fldCharType="begin"/>
            </w:r>
            <w:r>
              <w:rPr>
                <w:rFonts w:eastAsia="宋体"/>
                <w:color w:val="auto"/>
                <w:lang w:eastAsia="zh-CN"/>
              </w:rPr>
              <w:instrText xml:space="preserve"> QUOTE </w:instrText>
            </w:r>
            <w:r>
              <w:rPr>
                <w:rFonts w:hint="eastAsia" w:eastAsia="宋体"/>
                <w:color w:val="auto"/>
                <w:position w:val="-11"/>
              </w:rPr>
              <w:pict>
                <v:shape id="_x0000_i1037" o:spt="75" type="#_x0000_t75" style="height:17.25pt;width:248.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2BFB&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F62BFB&quot; wsp:rsidP=&quot;00F62BFB&quot;&gt;&lt;m:oMathPara&gt;&lt;m:oMath&gt;&lt;m:sSubSup&gt;&lt;m:sSubSupPr&gt;&lt;m:ctrlPr&gt;&lt;w:rPr&gt;&lt;w:rFonts w:ascii=&quot;Cambria Math&quot; w:h-ansi=&quot;Cambria Math&quot;/&gt;&lt;wx:font wx:val=&quot;Cambria Math&quot;/&gt;&lt;w:i/&gt;&lt;w:sz w:val=&quot;24&quot;/&gt;&lt;w:sz-cs w:val=&quot;24&quot;/&gt;&lt;/w:rPr&gt;&lt;/m:ctrlPr&gt;&lt;/m:sSubSup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low&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rPr&gt;&lt;m:t&gt;f&lt;/m:t&gt;&lt;/m:r&gt;&lt;/m:e&gt;&lt;m:sub&gt;&lt;m:r&gt;&lt;w:rPr&gt;&lt;w:rFonts w:ascii=&quot;Cambria Math&quot; w:fareast=&quot;宋体&quot; w:h-ansi=&quot;Cambria Math&quot;/&gt;&lt;wx:font wx:val=&quot;Cambria Math&quot;/&gt;&lt;w:i/&gt;&lt;w:lang w:fareast=&quot;ZH-CN&quot;/&gt;&lt;/w:rPr&gt;&lt;m:t&gt;U&lt;/m:t&gt;&lt;/m:r&gt;&lt;m:r&gt;&lt;w:rPr&gt;&lt;w:rFonts w:ascii=&quot;Cambria Math&quot; w:h-ansi=&quot;Cambria Math&quot;/&gt;&lt;wx:font wx:val=&quot;Cambria Math&quot;/&gt;&lt;w:i/&gt;&lt;/w:rPr&gt;&lt;m:t&gt;L&lt;/m:t&gt;&lt;/m:r&gt;&lt;/m:sub&gt;&lt;m:sup&gt;&lt;m:r&gt;&lt;w:rPr&gt;&lt;w:rFonts w:ascii=&quot;Cambria Math&quot; w:fareast=&quot;宋体&quot; w:h-ansi=&quot;Cambria Math&quot;/&gt;&lt;wx:font wx:val=&quot;Cambria Math&quot;/&gt;&lt;w:i/&gt;&lt;w:lang w:fareast=&quot;ZH-CN&quot;/&gt;&lt;/w:rPr&gt;&lt;m:t&gt;H&lt;/m:t&gt;&lt;/m:r&gt;&lt;m:r&gt;&lt;w:rPr&gt;&lt;w:rFonts w:ascii=&quot;Cambria Math&quot; w:h-ansi=&quot;Cambria Math&quot;/&gt;&lt;wx:font wx:val=&quot;Cambria Math&quot;/&gt;&lt;w:i/&gt;&lt;/w:rPr&gt;&lt;m:t&gt;B&lt;/m:t&gt;&lt;/m:r&gt;&lt;/m:sup&gt;&lt;/m:sSubSup&gt;&lt;m:r&gt;&lt;w:rPr&gt;&lt;w:rFonts w:ascii=&quot;Cambria Math&quot; w:h-ansi=&quot;Cambria Math&quot;/&gt;&lt;wx:font wx:val=&quot;Cambria Math&quot;/&gt;&lt;w:i/&gt;&lt;w:sz w:val=&quot;24&quot;/&gt;&lt;w:sz-cs w:val=&quot;24&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high&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4" chromakey="#FFFFFF" o:title=""/>
                  <o:lock v:ext="edit" aspectratio="t"/>
                  <w10:wrap type="none"/>
                  <w10:anchorlock/>
                </v:shape>
              </w:pict>
            </w:r>
            <w:r>
              <w:rPr>
                <w:rFonts w:eastAsia="宋体"/>
                <w:color w:val="auto"/>
                <w:lang w:eastAsia="zh-CN"/>
              </w:rPr>
              <w:instrText xml:space="preserve"> </w:instrText>
            </w:r>
            <w:r>
              <w:rPr>
                <w:rFonts w:eastAsia="宋体"/>
                <w:color w:val="auto"/>
                <w:lang w:eastAsia="zh-CN"/>
              </w:rPr>
              <w:fldChar w:fldCharType="separate"/>
            </w:r>
            <w:r>
              <w:rPr>
                <w:rFonts w:hint="eastAsia" w:eastAsia="宋体"/>
                <w:color w:val="auto"/>
                <w:position w:val="-11"/>
              </w:rPr>
              <w:pict>
                <v:shape id="_x0000_i1038" o:spt="75" type="#_x0000_t75" style="height:17.25pt;width:248.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2BFB&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F62BFB&quot; wsp:rsidP=&quot;00F62BFB&quot;&gt;&lt;m:oMathPara&gt;&lt;m:oMath&gt;&lt;m:sSubSup&gt;&lt;m:sSubSupPr&gt;&lt;m:ctrlPr&gt;&lt;w:rPr&gt;&lt;w:rFonts w:ascii=&quot;Cambria Math&quot; w:h-ansi=&quot;Cambria Math&quot;/&gt;&lt;wx:font wx:val=&quot;Cambria Math&quot;/&gt;&lt;w:i/&gt;&lt;w:sz w:val=&quot;24&quot;/&gt;&lt;w:sz-cs w:val=&quot;24&quot;/&gt;&lt;/w:rPr&gt;&lt;/m:ctrlPr&gt;&lt;/m:sSubSup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low&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rPr&gt;&lt;m:t&gt;f&lt;/m:t&gt;&lt;/m:r&gt;&lt;/m:e&gt;&lt;m:sub&gt;&lt;m:r&gt;&lt;w:rPr&gt;&lt;w:rFonts w:ascii=&quot;Cambria Math&quot; w:fareast=&quot;宋体&quot; w:h-ansi=&quot;Cambria Math&quot;/&gt;&lt;wx:font wx:val=&quot;Cambria Math&quot;/&gt;&lt;w:i/&gt;&lt;w:lang w:fareast=&quot;ZH-CN&quot;/&gt;&lt;/w:rPr&gt;&lt;m:t&gt;U&lt;/m:t&gt;&lt;/m:r&gt;&lt;m:r&gt;&lt;w:rPr&gt;&lt;w:rFonts w:ascii=&quot;Cambria Math&quot; w:h-ansi=&quot;Cambria Math&quot;/&gt;&lt;wx:font wx:val=&quot;Cambria Math&quot;/&gt;&lt;w:i/&gt;&lt;/w:rPr&gt;&lt;m:t&gt;L&lt;/m:t&gt;&lt;/m:r&gt;&lt;/m:sub&gt;&lt;m:sup&gt;&lt;m:r&gt;&lt;w:rPr&gt;&lt;w:rFonts w:ascii=&quot;Cambria Math&quot; w:fareast=&quot;宋体&quot; w:h-ansi=&quot;Cambria Math&quot;/&gt;&lt;wx:font wx:val=&quot;Cambria Math&quot;/&gt;&lt;w:i/&gt;&lt;w:lang w:fareast=&quot;ZH-CN&quot;/&gt;&lt;/w:rPr&gt;&lt;m:t&gt;H&lt;/m:t&gt;&lt;/m:r&gt;&lt;m:r&gt;&lt;w:rPr&gt;&lt;w:rFonts w:ascii=&quot;Cambria Math&quot; w:h-ansi=&quot;Cambria Math&quot;/&gt;&lt;wx:font wx:val=&quot;Cambria Math&quot;/&gt;&lt;w:i/&gt;&lt;/w:rPr&gt;&lt;m:t&gt;B&lt;/m:t&gt;&lt;/m:r&gt;&lt;/m:sup&gt;&lt;/m:sSubSup&gt;&lt;m:r&gt;&lt;w:rPr&gt;&lt;w:rFonts w:ascii=&quot;Cambria Math&quot; w:h-ansi=&quot;Cambria Math&quot;/&gt;&lt;wx:font wx:val=&quot;Cambria Math&quot;/&gt;&lt;w:i/&gt;&lt;w:sz w:val=&quot;24&quot;/&gt;&lt;w:sz-cs w:val=&quot;24&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high&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4" chromakey="#FFFFFF" o:title=""/>
                  <o:lock v:ext="edit" aspectratio="t"/>
                  <w10:wrap type="none"/>
                  <w10:anchorlock/>
                </v:shape>
              </w:pict>
            </w:r>
            <w:r>
              <w:rPr>
                <w:rFonts w:eastAsia="宋体"/>
                <w:color w:val="auto"/>
                <w:lang w:eastAsia="zh-CN"/>
              </w:rPr>
              <w:fldChar w:fldCharType="end"/>
            </w:r>
            <w:r>
              <w:rPr>
                <w:rFonts w:hint="eastAsia" w:eastAsia="宋体"/>
                <w:color w:val="auto"/>
                <w:lang w:eastAsia="zh-CN"/>
              </w:rPr>
              <w:t xml:space="preserve"> </w:t>
            </w:r>
            <w:r>
              <w:rPr>
                <w:snapToGrid w:val="0"/>
                <w:color w:val="auto"/>
              </w:rPr>
              <w:t xml:space="preserve">with </w:t>
            </w:r>
            <w:r>
              <w:rPr>
                <w:snapToGrid w:val="0"/>
                <w:color w:val="auto"/>
              </w:rPr>
              <w:fldChar w:fldCharType="begin"/>
            </w:r>
            <w:r>
              <w:rPr>
                <w:snapToGrid w:val="0"/>
                <w:color w:val="auto"/>
              </w:rPr>
              <w:instrText xml:space="preserve"> QUOTE </w:instrText>
            </w:r>
            <w:r>
              <w:rPr>
                <w:color w:val="auto"/>
                <w:position w:val="-8"/>
              </w:rPr>
              <w:pict>
                <v:shape id="_x0000_i1039" o:spt="75" type="#_x0000_t75" style="height:15pt;width:14.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3B7&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BB73B7&quot; wsp:rsidP=&quot;00BB73B7&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5" chromakey="#FFFFFF" o:title=""/>
                  <o:lock v:ext="edit" aspectratio="t"/>
                  <w10:wrap type="none"/>
                  <w10:anchorlock/>
                </v:shape>
              </w:pict>
            </w:r>
            <w:r>
              <w:rPr>
                <w:snapToGrid w:val="0"/>
                <w:color w:val="auto"/>
              </w:rPr>
              <w:instrText xml:space="preserve"> </w:instrText>
            </w:r>
            <w:r>
              <w:rPr>
                <w:snapToGrid w:val="0"/>
                <w:color w:val="auto"/>
              </w:rPr>
              <w:fldChar w:fldCharType="separate"/>
            </w:r>
            <w:r>
              <w:rPr>
                <w:color w:val="auto"/>
                <w:position w:val="-8"/>
              </w:rPr>
              <w:pict>
                <v:shape id="_x0000_i1040" o:spt="75" type="#_x0000_t75" style="height:15pt;width:14.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3B7&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BB73B7&quot; wsp:rsidP=&quot;00BB73B7&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5" chromakey="#FFFFFF" o:title=""/>
                  <o:lock v:ext="edit" aspectratio="t"/>
                  <w10:wrap type="none"/>
                  <w10:anchorlock/>
                </v:shape>
              </w:pict>
            </w:r>
            <w:r>
              <w:rPr>
                <w:snapToGrid w:val="0"/>
                <w:color w:val="auto"/>
              </w:rPr>
              <w:fldChar w:fldCharType="end"/>
            </w:r>
            <w:r>
              <w:rPr>
                <w:snapToGrid w:val="0"/>
                <w:color w:val="auto"/>
              </w:rPr>
              <w:t xml:space="preserve"> the UL carrier frequency </w:t>
            </w:r>
            <w:r>
              <w:rPr>
                <w:rFonts w:hint="eastAsia" w:eastAsia="宋体"/>
                <w:snapToGrid w:val="0"/>
                <w:color w:val="auto"/>
                <w:lang w:eastAsia="zh-CN"/>
              </w:rPr>
              <w:t>and</w:t>
            </w:r>
            <w:r>
              <w:rPr>
                <w:snapToGrid w:val="0"/>
                <w:color w:val="auto"/>
                <w:lang w:eastAsia="ja-JP"/>
              </w:rPr>
              <w:t xml:space="preserve"> </w:t>
            </w:r>
            <w:r>
              <w:rPr>
                <w:snapToGrid w:val="0"/>
                <w:color w:val="auto"/>
                <w:lang w:eastAsia="ja-JP"/>
              </w:rPr>
              <w:fldChar w:fldCharType="begin"/>
            </w:r>
            <w:r>
              <w:rPr>
                <w:snapToGrid w:val="0"/>
                <w:color w:val="auto"/>
                <w:lang w:eastAsia="ja-JP"/>
              </w:rPr>
              <w:instrText xml:space="preserve"> QUOTE </w:instrText>
            </w:r>
            <w:r>
              <w:rPr>
                <w:color w:val="auto"/>
                <w:position w:val="-6"/>
              </w:rPr>
              <w:pict>
                <v:shape id="_x0000_i1041" o:spt="75" type="#_x0000_t75" style="height:14.25pt;width:4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73A&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3E373A&quot; wsp:rsidP=&quot;003E373A&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6" chromakey="#FFFFFF" o:title=""/>
                  <o:lock v:ext="edit" aspectratio="t"/>
                  <w10:wrap type="none"/>
                  <w10:anchorlock/>
                </v:shape>
              </w:pict>
            </w:r>
            <w:r>
              <w:rPr>
                <w:snapToGrid w:val="0"/>
                <w:color w:val="auto"/>
                <w:lang w:eastAsia="ja-JP"/>
              </w:rPr>
              <w:instrText xml:space="preserve"> </w:instrText>
            </w:r>
            <w:r>
              <w:rPr>
                <w:snapToGrid w:val="0"/>
                <w:color w:val="auto"/>
                <w:lang w:eastAsia="ja-JP"/>
              </w:rPr>
              <w:fldChar w:fldCharType="separate"/>
            </w:r>
            <w:r>
              <w:rPr>
                <w:color w:val="auto"/>
                <w:position w:val="-6"/>
              </w:rPr>
              <w:pict>
                <v:shape id="_x0000_i1042" o:spt="75" type="#_x0000_t75" style="height:14.25pt;width:4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73A&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3E373A&quot; wsp:rsidP=&quot;003E373A&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6" chromakey="#FFFFFF" o:title=""/>
                  <o:lock v:ext="edit" aspectratio="t"/>
                  <w10:wrap type="none"/>
                  <w10:anchorlock/>
                </v:shape>
              </w:pict>
            </w:r>
            <w:r>
              <w:rPr>
                <w:snapToGrid w:val="0"/>
                <w:color w:val="auto"/>
                <w:lang w:eastAsia="ja-JP"/>
              </w:rPr>
              <w:fldChar w:fldCharType="end"/>
            </w:r>
            <w:r>
              <w:rPr>
                <w:snapToGrid w:val="0"/>
                <w:color w:val="auto"/>
                <w:lang w:eastAsia="ja-JP"/>
              </w:rPr>
              <w:t xml:space="preserve"> the channel bandwidth configured</w:t>
            </w:r>
            <w:r>
              <w:rPr>
                <w:rFonts w:hint="eastAsia" w:eastAsia="宋体"/>
                <w:snapToGrid w:val="0"/>
                <w:color w:val="auto"/>
                <w:lang w:eastAsia="zh-CN"/>
              </w:rPr>
              <w:t xml:space="preserve"> </w:t>
            </w:r>
            <w:r>
              <w:rPr>
                <w:snapToGrid w:val="0"/>
                <w:color w:val="auto"/>
              </w:rPr>
              <w:t>in the higher band, both in MHz.</w:t>
            </w:r>
          </w:p>
          <w:p>
            <w:pPr>
              <w:pStyle w:val="120"/>
              <w:keepNext/>
              <w:keepLines/>
              <w:pageBreakBefore w:val="0"/>
              <w:widowControl/>
              <w:kinsoku/>
              <w:wordWrap/>
              <w:topLinePunct w:val="0"/>
              <w:bidi w:val="0"/>
              <w:rPr>
                <w:rFonts w:hint="eastAsia" w:eastAsia="等线"/>
                <w:bCs/>
                <w:color w:val="auto"/>
                <w:lang w:eastAsia="zh-CN"/>
              </w:rPr>
            </w:pPr>
          </w:p>
        </w:tc>
      </w:tr>
    </w:tbl>
    <w:p>
      <w:pPr>
        <w:keepNext/>
        <w:keepLines/>
        <w:pageBreakBefore w:val="0"/>
        <w:widowControl/>
        <w:kinsoku/>
        <w:wordWrap/>
        <w:topLinePunct w:val="0"/>
        <w:bidi w:val="0"/>
        <w:rPr>
          <w:rFonts w:eastAsia="宋体"/>
          <w:i/>
          <w:iCs/>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60" w:name="_Toc31914"/>
      <w:bookmarkStart w:id="1961" w:name="_Toc4011"/>
      <w:r>
        <w:rPr>
          <w:rFonts w:hint="eastAsia"/>
          <w:color w:val="auto"/>
          <w:lang w:eastAsia="zh-CN"/>
        </w:rPr>
        <w:t>5.29</w:t>
      </w:r>
      <w:r>
        <w:rPr>
          <w:color w:val="auto"/>
        </w:rPr>
        <w:t>.1.6</w:t>
      </w:r>
      <w:r>
        <w:rPr>
          <w:color w:val="auto"/>
        </w:rPr>
        <w:tab/>
      </w:r>
      <w:r>
        <w:rPr>
          <w:color w:val="auto"/>
        </w:rPr>
        <w:t>OOB blocking exception requirements</w:t>
      </w:r>
      <w:bookmarkEnd w:id="1960"/>
      <w:bookmarkEnd w:id="1961"/>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hint="eastAsia" w:eastAsia="等线"/>
          <w:color w:val="auto"/>
          <w:lang w:val="en-US" w:eastAsia="zh-CN"/>
        </w:rPr>
      </w:pPr>
      <w:r>
        <w:rPr>
          <w:color w:val="auto"/>
        </w:rPr>
        <w:t>There is no need for OOB blocking exception.</w:t>
      </w:r>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rFonts w:cs="Arial"/>
          <w:color w:val="auto"/>
          <w:szCs w:val="28"/>
        </w:rPr>
      </w:pPr>
      <w:bookmarkStart w:id="1962" w:name="_Toc26700"/>
      <w:bookmarkStart w:id="1963" w:name="_Toc3454"/>
      <w:r>
        <w:rPr>
          <w:rFonts w:hint="eastAsia"/>
          <w:color w:val="auto"/>
          <w:lang w:eastAsia="zh-CN"/>
        </w:rPr>
        <w:t>5.29</w:t>
      </w:r>
      <w:r>
        <w:rPr>
          <w:color w:val="auto"/>
        </w:rPr>
        <w:t>.2</w:t>
      </w:r>
      <w:r>
        <w:rPr>
          <w:color w:val="auto"/>
        </w:rPr>
        <w:tab/>
      </w:r>
      <w:r>
        <w:rPr>
          <w:rFonts w:cs="Arial"/>
          <w:color w:val="auto"/>
          <w:szCs w:val="28"/>
        </w:rPr>
        <w:t>Specific for 2 bands UL CA</w:t>
      </w:r>
      <w:bookmarkEnd w:id="1962"/>
      <w:bookmarkEnd w:id="1963"/>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jc w:val="left"/>
        <w:rPr>
          <w:rFonts w:ascii="Times New Roman" w:hAnsi="Times New Roman"/>
          <w:b w:val="0"/>
          <w:color w:val="auto"/>
        </w:rPr>
      </w:pPr>
      <w:r>
        <w:rPr>
          <w:rFonts w:ascii="Times New Roman" w:hAnsi="Times New Roman"/>
          <w:b w:val="0"/>
          <w:color w:val="auto"/>
        </w:rPr>
        <w:t>There is no need for OOB blocking exception. </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64" w:name="_Toc27130"/>
      <w:bookmarkStart w:id="1965" w:name="_Toc32593"/>
      <w:r>
        <w:rPr>
          <w:rFonts w:hint="eastAsia"/>
          <w:color w:val="auto"/>
          <w:lang w:eastAsia="zh-CN"/>
        </w:rPr>
        <w:t>5.29</w:t>
      </w:r>
      <w:r>
        <w:rPr>
          <w:color w:val="auto"/>
        </w:rPr>
        <w:t>.2.1</w:t>
      </w:r>
      <w:r>
        <w:rPr>
          <w:color w:val="auto"/>
        </w:rPr>
        <w:tab/>
      </w:r>
      <w:r>
        <w:rPr>
          <w:rFonts w:hint="eastAsia"/>
          <w:color w:val="auto"/>
        </w:rPr>
        <w:t xml:space="preserve">Maximum </w:t>
      </w:r>
      <w:r>
        <w:rPr>
          <w:rFonts w:cs="Arial"/>
          <w:color w:val="auto"/>
        </w:rPr>
        <w:t>output power for inter-band CA</w:t>
      </w:r>
      <w:bookmarkEnd w:id="1964"/>
      <w:bookmarkEnd w:id="1965"/>
    </w:p>
    <w:p>
      <w:pPr>
        <w:pStyle w:val="114"/>
        <w:keepNext/>
        <w:keepLines/>
        <w:pageBreakBefore w:val="0"/>
        <w:widowControl/>
        <w:kinsoku/>
        <w:wordWrap/>
        <w:topLinePunct w:val="0"/>
        <w:bidi w:val="0"/>
        <w:rPr>
          <w:color w:val="auto"/>
          <w:lang w:val="en-US" w:eastAsia="zh-CN"/>
        </w:rPr>
      </w:pPr>
      <w:r>
        <w:rPr>
          <w:rFonts w:hint="eastAsia" w:eastAsia="宋体"/>
          <w:color w:val="auto"/>
          <w:lang w:val="en-US" w:eastAsia="zh-CN"/>
        </w:rPr>
        <w:t>T</w:t>
      </w:r>
      <w:r>
        <w:rPr>
          <w:color w:val="auto"/>
          <w:lang w:val="en-US"/>
        </w:rPr>
        <w:t xml:space="preserve">able </w:t>
      </w:r>
      <w:r>
        <w:rPr>
          <w:rFonts w:hint="eastAsia" w:eastAsia="宋体"/>
          <w:color w:val="auto"/>
          <w:lang w:val="en-US" w:eastAsia="zh-CN"/>
        </w:rPr>
        <w:t>5.29</w:t>
      </w:r>
      <w:r>
        <w:rPr>
          <w:rFonts w:eastAsia="宋体"/>
          <w:color w:val="auto"/>
          <w:lang w:val="en-US" w:eastAsia="zh-CN"/>
        </w:rPr>
        <w:t>.2</w:t>
      </w:r>
      <w:r>
        <w:rPr>
          <w:color w:val="auto"/>
          <w:lang w:val="en-US"/>
        </w:rPr>
        <w:t>.</w:t>
      </w:r>
      <w:r>
        <w:rPr>
          <w:rFonts w:eastAsia="宋体"/>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noWrap w:val="0"/>
            <w:vAlign w:val="top"/>
          </w:tcPr>
          <w:p>
            <w:pPr>
              <w:pStyle w:val="105"/>
              <w:keepNext/>
              <w:keepLines/>
              <w:pageBreakBefore w:val="0"/>
              <w:widowControl/>
              <w:kinsoku/>
              <w:wordWrap/>
              <w:topLinePunct w:val="0"/>
              <w:bidi w:val="0"/>
              <w:rPr>
                <w:color w:val="auto"/>
              </w:rPr>
            </w:pPr>
            <w:r>
              <w:rPr>
                <w:color w:val="auto"/>
              </w:rPr>
              <w:t>Uplink CA Configuration</w:t>
            </w:r>
          </w:p>
        </w:tc>
        <w:tc>
          <w:tcPr>
            <w:tcW w:w="2622" w:type="dxa"/>
            <w:noWrap w:val="0"/>
            <w:vAlign w:val="top"/>
          </w:tcPr>
          <w:p>
            <w:pPr>
              <w:pStyle w:val="105"/>
              <w:keepNext/>
              <w:keepLines/>
              <w:pageBreakBefore w:val="0"/>
              <w:widowControl/>
              <w:kinsoku/>
              <w:wordWrap/>
              <w:topLinePunct w:val="0"/>
              <w:bidi w:val="0"/>
              <w:rPr>
                <w:color w:val="auto"/>
              </w:rPr>
            </w:pPr>
            <w:r>
              <w:rPr>
                <w:rFonts w:hint="eastAsia" w:eastAsia="宋体"/>
                <w:color w:val="auto"/>
                <w:lang w:val="en-US" w:eastAsia="zh-CN"/>
              </w:rPr>
              <w:t xml:space="preserve">Power </w:t>
            </w:r>
            <w:r>
              <w:rPr>
                <w:color w:val="auto"/>
              </w:rPr>
              <w:t>Class 3 (dBm)</w:t>
            </w:r>
          </w:p>
        </w:tc>
        <w:tc>
          <w:tcPr>
            <w:tcW w:w="2930" w:type="dxa"/>
            <w:noWrap w:val="0"/>
            <w:vAlign w:val="top"/>
          </w:tcPr>
          <w:p>
            <w:pPr>
              <w:pStyle w:val="105"/>
              <w:keepNext/>
              <w:keepLines/>
              <w:pageBreakBefore w:val="0"/>
              <w:widowControl/>
              <w:kinsoku/>
              <w:wordWrap/>
              <w:topLinePunct w:val="0"/>
              <w:bidi w:val="0"/>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6"/>
              <w:keepNext/>
              <w:keepLines/>
              <w:pageBreakBefore w:val="0"/>
              <w:widowControl/>
              <w:kinsoku/>
              <w:wordWrap/>
              <w:topLinePunct w:val="0"/>
              <w:bidi w:val="0"/>
              <w:rPr>
                <w:color w:val="auto"/>
                <w:lang w:val="en-US" w:eastAsia="zh-CN"/>
              </w:rPr>
            </w:pPr>
            <w:r>
              <w:rPr>
                <w:rFonts w:hint="eastAsia"/>
                <w:color w:val="auto"/>
                <w:szCs w:val="18"/>
                <w:lang w:eastAsia="zh-CN"/>
              </w:rPr>
              <w:t>CA</w:t>
            </w:r>
            <w:r>
              <w:rPr>
                <w:color w:val="auto"/>
                <w:szCs w:val="18"/>
              </w:rPr>
              <w:t>_</w:t>
            </w:r>
            <w:r>
              <w:rPr>
                <w:rFonts w:hint="eastAsia"/>
                <w:color w:val="auto"/>
                <w:szCs w:val="18"/>
                <w:lang w:val="en-US" w:eastAsia="zh-CN"/>
              </w:rPr>
              <w:t>n</w:t>
            </w:r>
            <w:r>
              <w:rPr>
                <w:color w:val="auto"/>
                <w:szCs w:val="18"/>
                <w:lang w:val="en-US" w:eastAsia="zh-CN"/>
              </w:rPr>
              <w:t>8</w:t>
            </w:r>
            <w:r>
              <w:rPr>
                <w:color w:val="auto"/>
                <w:szCs w:val="18"/>
                <w:lang w:val="sv-SE" w:eastAsia="ja-JP"/>
              </w:rPr>
              <w:t>A-</w:t>
            </w:r>
            <w:r>
              <w:rPr>
                <w:rFonts w:hint="eastAsia"/>
                <w:color w:val="auto"/>
                <w:szCs w:val="18"/>
                <w:lang w:val="en-US" w:eastAsia="zh-CN"/>
              </w:rPr>
              <w:t>n</w:t>
            </w:r>
            <w:r>
              <w:rPr>
                <w:color w:val="auto"/>
                <w:szCs w:val="18"/>
                <w:lang w:val="en-US" w:eastAsia="zh-CN"/>
              </w:rPr>
              <w:t>50</w:t>
            </w:r>
            <w:r>
              <w:rPr>
                <w:color w:val="auto"/>
                <w:szCs w:val="18"/>
                <w:lang w:val="sv-SE" w:eastAsia="ja-JP"/>
              </w:rPr>
              <w:t>A</w:t>
            </w:r>
          </w:p>
        </w:tc>
        <w:tc>
          <w:tcPr>
            <w:tcW w:w="2622" w:type="dxa"/>
            <w:noWrap w:val="0"/>
            <w:vAlign w:val="top"/>
          </w:tcPr>
          <w:p>
            <w:pPr>
              <w:pStyle w:val="106"/>
              <w:keepNext/>
              <w:keepLines/>
              <w:pageBreakBefore w:val="0"/>
              <w:widowControl/>
              <w:kinsoku/>
              <w:wordWrap/>
              <w:topLinePunct w:val="0"/>
              <w:bidi w:val="0"/>
              <w:rPr>
                <w:color w:val="auto"/>
                <w:lang w:val="en-US" w:eastAsia="zh-CN"/>
              </w:rPr>
            </w:pPr>
            <w:r>
              <w:rPr>
                <w:color w:val="auto"/>
                <w:lang w:val="en-US" w:eastAsia="zh-CN"/>
              </w:rPr>
              <w:t>23</w:t>
            </w:r>
          </w:p>
        </w:tc>
        <w:tc>
          <w:tcPr>
            <w:tcW w:w="2930" w:type="dxa"/>
            <w:noWrap w:val="0"/>
            <w:vAlign w:val="top"/>
          </w:tcPr>
          <w:p>
            <w:pPr>
              <w:pStyle w:val="106"/>
              <w:keepNext/>
              <w:keepLines/>
              <w:pageBreakBefore w:val="0"/>
              <w:widowControl/>
              <w:kinsoku/>
              <w:wordWrap/>
              <w:topLinePunct w:val="0"/>
              <w:bidi w:val="0"/>
              <w:rPr>
                <w:color w:val="auto"/>
              </w:rPr>
            </w:pPr>
            <w:r>
              <w:rPr>
                <w:color w:val="auto"/>
              </w:rPr>
              <w:t>+</w:t>
            </w:r>
            <w:r>
              <w:rPr>
                <w:color w:val="auto"/>
                <w:lang w:val="en-US" w:eastAsia="zh-CN"/>
              </w:rPr>
              <w:t>2</w:t>
            </w:r>
            <w:r>
              <w:rPr>
                <w:color w:val="auto"/>
              </w:rPr>
              <w:t>/-</w:t>
            </w:r>
            <w:r>
              <w:rPr>
                <w:color w:val="auto"/>
                <w:lang w:val="en-US" w:eastAsia="zh-CN"/>
              </w:rPr>
              <w:t>3</w:t>
            </w:r>
          </w:p>
        </w:tc>
      </w:tr>
    </w:tbl>
    <w:p>
      <w:pPr>
        <w:keepNext/>
        <w:keepLines/>
        <w:pageBreakBefore w:val="0"/>
        <w:widowControl/>
        <w:kinsoku/>
        <w:wordWrap/>
        <w:topLinePunct w:val="0"/>
        <w:bidi w:val="0"/>
        <w:spacing w:after="0"/>
        <w:rPr>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966" w:name="_Toc26991"/>
      <w:bookmarkStart w:id="1967" w:name="_Toc22823"/>
      <w:r>
        <w:rPr>
          <w:rFonts w:hint="eastAsia"/>
          <w:color w:val="auto"/>
          <w:lang w:eastAsia="zh-CN"/>
        </w:rPr>
        <w:t>5.29</w:t>
      </w:r>
      <w:r>
        <w:rPr>
          <w:color w:val="auto"/>
        </w:rPr>
        <w:t>.2.2</w:t>
      </w:r>
      <w:r>
        <w:rPr>
          <w:color w:val="auto"/>
        </w:rPr>
        <w:tab/>
      </w:r>
      <w:r>
        <w:rPr>
          <w:rFonts w:cs="Arial"/>
          <w:color w:val="auto"/>
        </w:rPr>
        <w:t>UE co-existence studies</w:t>
      </w:r>
      <w:r>
        <w:rPr>
          <w:rFonts w:hint="eastAsia" w:cs="Arial"/>
          <w:color w:val="auto"/>
        </w:rPr>
        <w:t xml:space="preserve"> for 2 bands UL</w:t>
      </w:r>
      <w:bookmarkEnd w:id="1966"/>
      <w:bookmarkEnd w:id="1967"/>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 xml:space="preserve">Table </w:t>
      </w:r>
      <w:r>
        <w:rPr>
          <w:rFonts w:hint="eastAsia" w:eastAsia="宋体"/>
          <w:color w:val="auto"/>
          <w:lang w:val="en-US" w:eastAsia="zh-CN"/>
        </w:rPr>
        <w:t>5.29</w:t>
      </w:r>
      <w:r>
        <w:rPr>
          <w:rFonts w:eastAsia="宋体"/>
          <w:color w:val="auto"/>
          <w:lang w:val="en-US" w:eastAsia="zh-CN"/>
        </w:rPr>
        <w:t>.2.2</w:t>
      </w:r>
      <w:r>
        <w:rPr>
          <w:color w:val="auto"/>
        </w:rPr>
        <w:t>-1 lists B</w:t>
      </w:r>
      <w:r>
        <w:rPr>
          <w:color w:val="auto"/>
          <w:lang w:eastAsia="ja-JP"/>
        </w:rPr>
        <w:t xml:space="preserve">and </w:t>
      </w:r>
      <w:r>
        <w:rPr>
          <w:rFonts w:eastAsia="宋体"/>
          <w:color w:val="auto"/>
          <w:lang w:val="en-US" w:eastAsia="zh-CN"/>
        </w:rPr>
        <w:t>n</w:t>
      </w:r>
      <w:r>
        <w:rPr>
          <w:color w:val="auto"/>
          <w:lang w:eastAsia="ja-JP"/>
        </w:rPr>
        <w:t xml:space="preserve">8 </w:t>
      </w:r>
      <w:r>
        <w:rPr>
          <w:color w:val="auto"/>
        </w:rPr>
        <w:t>+ B</w:t>
      </w:r>
      <w:r>
        <w:rPr>
          <w:color w:val="auto"/>
          <w:lang w:eastAsia="ja-JP"/>
        </w:rPr>
        <w:t xml:space="preserve">and </w:t>
      </w:r>
      <w:r>
        <w:rPr>
          <w:rFonts w:eastAsia="宋体"/>
          <w:color w:val="auto"/>
          <w:lang w:val="en-US" w:eastAsia="zh-CN"/>
        </w:rPr>
        <w:t>n</w:t>
      </w:r>
      <w:r>
        <w:rPr>
          <w:color w:val="auto"/>
          <w:lang w:eastAsia="ja-JP"/>
        </w:rPr>
        <w:t>50</w:t>
      </w:r>
      <w:r>
        <w:rPr>
          <w:color w:val="auto"/>
        </w:rPr>
        <w:t xml:space="preserve"> 2</w:t>
      </w:r>
      <w:r>
        <w:rPr>
          <w:rFonts w:hint="eastAsia" w:eastAsia="宋体"/>
          <w:color w:val="auto"/>
          <w:lang w:val="en-US" w:eastAsia="zh-CN"/>
        </w:rPr>
        <w:t xml:space="preserve"> bands </w:t>
      </w:r>
      <w:r>
        <w:rPr>
          <w:color w:val="auto"/>
        </w:rPr>
        <w:t xml:space="preserve">UL </w:t>
      </w:r>
      <w:r>
        <w:rPr>
          <w:color w:val="auto"/>
          <w:lang w:val="en-US" w:eastAsia="zh-CN"/>
        </w:rPr>
        <w:t>CA</w:t>
      </w:r>
      <w:r>
        <w:rPr>
          <w:rFonts w:hint="eastAsia"/>
          <w:color w:val="auto"/>
          <w:lang w:val="en-US" w:eastAsia="zh-CN"/>
        </w:rPr>
        <w:t>(2CC)</w:t>
      </w:r>
      <w:r>
        <w:rPr>
          <w:color w:val="auto"/>
        </w:rPr>
        <w:t xml:space="preserve"> </w:t>
      </w:r>
      <w:r>
        <w:rPr>
          <w:color w:val="auto"/>
          <w:lang w:eastAsia="ja-JP"/>
        </w:rPr>
        <w:t>2</w:t>
      </w:r>
      <w:r>
        <w:rPr>
          <w:color w:val="auto"/>
          <w:vertAlign w:val="superscript"/>
          <w:lang w:eastAsia="ja-JP"/>
        </w:rPr>
        <w:t>nd</w:t>
      </w:r>
      <w:r>
        <w:rPr>
          <w:color w:val="auto"/>
          <w:lang w:eastAsia="ja-JP"/>
        </w:rPr>
        <w:t xml:space="preserve">, </w:t>
      </w:r>
      <w:r>
        <w:rPr>
          <w:color w:val="auto"/>
        </w:rPr>
        <w:t>3</w:t>
      </w:r>
      <w:r>
        <w:rPr>
          <w:color w:val="auto"/>
          <w:vertAlign w:val="superscript"/>
        </w:rPr>
        <w:t>rd</w:t>
      </w:r>
      <w:r>
        <w:rPr>
          <w:color w:val="auto"/>
          <w:lang w:eastAsia="ja-JP"/>
        </w:rPr>
        <w:t>, 4</w:t>
      </w:r>
      <w:r>
        <w:rPr>
          <w:color w:val="auto"/>
          <w:vertAlign w:val="superscript"/>
          <w:lang w:eastAsia="ja-JP"/>
        </w:rPr>
        <w:t>th</w:t>
      </w:r>
      <w:r>
        <w:rPr>
          <w:color w:val="auto"/>
          <w:lang w:eastAsia="ja-JP"/>
        </w:rPr>
        <w:t xml:space="preserve"> and 5</w:t>
      </w:r>
      <w:r>
        <w:rPr>
          <w:color w:val="auto"/>
          <w:vertAlign w:val="superscript"/>
          <w:lang w:eastAsia="ja-JP"/>
        </w:rPr>
        <w:t>th</w:t>
      </w:r>
      <w:r>
        <w:rPr>
          <w:color w:val="auto"/>
          <w:lang w:eastAsia="ja-JP"/>
        </w:rPr>
        <w:t xml:space="preserve"> </w:t>
      </w:r>
      <w:r>
        <w:rPr>
          <w:color w:val="auto"/>
        </w:rPr>
        <w:t>order IMD for the UE-to-UE coexistence analysis.</w:t>
      </w:r>
    </w:p>
    <w:p>
      <w:pPr>
        <w:pStyle w:val="114"/>
        <w:keepNext/>
        <w:keepLines/>
        <w:pageBreakBefore w:val="0"/>
        <w:widowControl/>
        <w:kinsoku/>
        <w:wordWrap/>
        <w:topLinePunct w:val="0"/>
        <w:bidi w:val="0"/>
        <w:rPr>
          <w:color w:val="auto"/>
          <w:lang w:val="en-US"/>
        </w:rPr>
      </w:pPr>
      <w:r>
        <w:rPr>
          <w:color w:val="auto"/>
          <w:lang w:val="en-US"/>
        </w:rPr>
        <w:t xml:space="preserve">Table </w:t>
      </w:r>
      <w:r>
        <w:rPr>
          <w:rFonts w:hint="eastAsia" w:eastAsia="宋体"/>
          <w:color w:val="auto"/>
          <w:lang w:val="en-US" w:eastAsia="zh-CN"/>
        </w:rPr>
        <w:t>5.29</w:t>
      </w:r>
      <w:r>
        <w:rPr>
          <w:rFonts w:eastAsia="宋体"/>
          <w:color w:val="auto"/>
          <w:lang w:val="en-US" w:eastAsia="zh-CN"/>
        </w:rPr>
        <w:t>.2</w:t>
      </w:r>
      <w:r>
        <w:rPr>
          <w:color w:val="auto"/>
          <w:lang w:val="en-US"/>
        </w:rPr>
        <w:t>.</w:t>
      </w:r>
      <w:r>
        <w:rPr>
          <w:rFonts w:eastAsia="宋体"/>
          <w:color w:val="auto"/>
          <w:lang w:val="en-US" w:eastAsia="zh-CN"/>
        </w:rPr>
        <w:t>2</w:t>
      </w:r>
      <w:r>
        <w:rPr>
          <w:color w:val="auto"/>
          <w:lang w:val="en-US"/>
        </w:rPr>
        <w:t xml:space="preserve">-1: Band </w:t>
      </w:r>
      <w:r>
        <w:rPr>
          <w:rFonts w:eastAsia="宋体"/>
          <w:color w:val="auto"/>
          <w:lang w:val="en-US" w:eastAsia="zh-CN"/>
        </w:rPr>
        <w:t>n</w:t>
      </w:r>
      <w:r>
        <w:rPr>
          <w:color w:val="auto"/>
          <w:lang w:val="en-US" w:eastAsia="ja-JP"/>
        </w:rPr>
        <w:t>8</w:t>
      </w:r>
      <w:r>
        <w:rPr>
          <w:color w:val="auto"/>
          <w:lang w:val="en-US"/>
        </w:rPr>
        <w:t xml:space="preserve"> and Band </w:t>
      </w:r>
      <w:r>
        <w:rPr>
          <w:rFonts w:eastAsia="宋体"/>
          <w:color w:val="auto"/>
          <w:lang w:val="en-US" w:eastAsia="zh-CN"/>
        </w:rPr>
        <w:t>n</w:t>
      </w:r>
      <w:r>
        <w:rPr>
          <w:color w:val="auto"/>
          <w:lang w:val="en-US" w:eastAsia="ja-JP"/>
        </w:rPr>
        <w:t>50</w:t>
      </w:r>
      <w:r>
        <w:rPr>
          <w:color w:val="auto"/>
          <w:lang w:val="en-US"/>
        </w:rPr>
        <w:t xml:space="preserve"> </w:t>
      </w:r>
      <w:r>
        <w:rPr>
          <w:rFonts w:hint="eastAsia" w:eastAsia="宋体"/>
          <w:color w:val="auto"/>
          <w:lang w:val="en-US" w:eastAsia="zh-CN"/>
        </w:rPr>
        <w:t xml:space="preserve">for 2CC </w:t>
      </w:r>
      <w:r>
        <w:rPr>
          <w:color w:val="auto"/>
          <w:lang w:val="en-US" w:eastAsia="zh-CN"/>
        </w:rPr>
        <w:t>U</w:t>
      </w:r>
      <w:r>
        <w:rPr>
          <w:color w:val="auto"/>
          <w:lang w:val="en-US"/>
        </w:rPr>
        <w:t>L IMD products</w:t>
      </w:r>
    </w:p>
    <w:tbl>
      <w:tblPr>
        <w:tblStyle w:val="89"/>
        <w:tblW w:w="0" w:type="auto"/>
        <w:tblInd w:w="-7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44"/>
        <w:gridCol w:w="1705"/>
        <w:gridCol w:w="1490"/>
        <w:gridCol w:w="1490"/>
        <w:gridCol w:w="14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lang w:val="en-US"/>
              </w:rPr>
            </w:pPr>
            <w:r>
              <w:rPr>
                <w:rFonts w:eastAsia="Batang"/>
                <w:b/>
                <w:bCs/>
                <w:color w:val="auto"/>
              </w:rPr>
              <w:t>UE UL carriers</w:t>
            </w:r>
          </w:p>
        </w:tc>
        <w:tc>
          <w:tcPr>
            <w:tcW w:w="1705"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x_low</w:t>
            </w:r>
          </w:p>
        </w:tc>
        <w:tc>
          <w:tcPr>
            <w:tcW w:w="1490"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x_high</w:t>
            </w:r>
          </w:p>
        </w:tc>
        <w:tc>
          <w:tcPr>
            <w:tcW w:w="1490"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y_low</w:t>
            </w:r>
          </w:p>
        </w:tc>
        <w:tc>
          <w:tcPr>
            <w:tcW w:w="1468"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y_high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eastAsia="en-GB"/>
              </w:rPr>
            </w:pPr>
            <w:r>
              <w:rPr>
                <w:color w:val="auto"/>
                <w:lang w:eastAsia="en-GB"/>
              </w:rPr>
              <w:t>2nd order IMD products</w:t>
            </w:r>
          </w:p>
        </w:tc>
        <w:tc>
          <w:tcPr>
            <w:tcW w:w="1705"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w:t>
            </w:r>
            <w:r>
              <w:rPr>
                <w:color w:val="auto"/>
                <w:lang w:eastAsia="zh-CN"/>
              </w:rPr>
              <w:t>f</w:t>
            </w:r>
            <w:r>
              <w:rPr>
                <w:color w:val="auto"/>
                <w:vertAlign w:val="subscript"/>
                <w:lang w:eastAsia="zh-CN"/>
              </w:rPr>
              <w:t>y</w:t>
            </w:r>
            <w:r>
              <w:rPr>
                <w:color w:val="auto"/>
                <w:vertAlign w:val="subscript"/>
                <w:lang w:val="en-US"/>
              </w:rPr>
              <w:t>_low</w:t>
            </w:r>
            <w:r>
              <w:rPr>
                <w:color w:val="auto"/>
                <w:lang w:val="en-US"/>
              </w:rPr>
              <w:t xml:space="preserve"> – f</w:t>
            </w:r>
            <w:r>
              <w:rPr>
                <w:color w:val="auto"/>
                <w:vertAlign w:val="subscript"/>
                <w:lang w:val="en-US"/>
              </w:rPr>
              <w:t>x_high</w:t>
            </w:r>
            <w:r>
              <w:rPr>
                <w:color w:val="auto"/>
                <w:lang w:val="en-US"/>
              </w:rPr>
              <w:t>|</w:t>
            </w:r>
          </w:p>
        </w:tc>
        <w:tc>
          <w:tcPr>
            <w:tcW w:w="1490"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f</w:t>
            </w:r>
            <w:r>
              <w:rPr>
                <w:color w:val="auto"/>
                <w:vertAlign w:val="subscript"/>
                <w:lang w:val="en-US"/>
              </w:rPr>
              <w:t>x_low</w:t>
            </w:r>
            <w:r>
              <w:rPr>
                <w:color w:val="auto"/>
                <w:lang w:val="en-US"/>
              </w:rPr>
              <w:t>|</w:t>
            </w:r>
          </w:p>
        </w:tc>
        <w:tc>
          <w:tcPr>
            <w:tcW w:w="1490"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y_low</w:t>
            </w:r>
            <w:r>
              <w:rPr>
                <w:color w:val="auto"/>
                <w:lang w:val="en-US"/>
              </w:rPr>
              <w:t xml:space="preserve"> + f</w:t>
            </w:r>
            <w:r>
              <w:rPr>
                <w:color w:val="auto"/>
                <w:vertAlign w:val="subscript"/>
                <w:lang w:val="en-US"/>
              </w:rPr>
              <w:t>x_low</w:t>
            </w:r>
            <w:r>
              <w:rPr>
                <w:color w:val="auto"/>
                <w:lang w:val="en-US"/>
              </w:rPr>
              <w:t>|</w:t>
            </w:r>
          </w:p>
        </w:tc>
        <w:tc>
          <w:tcPr>
            <w:tcW w:w="1468"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517</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637</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2312</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2432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3</w:t>
            </w:r>
            <w:r>
              <w:rPr>
                <w:color w:val="auto"/>
                <w:vertAlign w:val="superscript"/>
                <w:lang w:val="en-US"/>
              </w:rPr>
              <w:t>rd</w:t>
            </w:r>
            <w:r>
              <w:rPr>
                <w:color w:val="auto"/>
                <w:lang w:val="en-US"/>
              </w:rPr>
              <w:t xml:space="preserve"> 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 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243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398</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1949</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2154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3</w:t>
            </w:r>
            <w:r>
              <w:rPr>
                <w:color w:val="auto"/>
                <w:vertAlign w:val="superscript"/>
                <w:lang w:val="en-US"/>
              </w:rPr>
              <w:t>rd</w:t>
            </w:r>
            <w:r>
              <w:rPr>
                <w:color w:val="auto"/>
                <w:lang w:val="en-US"/>
              </w:rPr>
              <w:t xml:space="preserve"> 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 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3192</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3347</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3744</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4</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x_low</w:t>
            </w:r>
            <w:r>
              <w:rPr>
                <w:color w:val="auto"/>
                <w:lang w:val="en-US"/>
              </w:rPr>
              <w:t xml:space="preserve"> –1*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x_high</w:t>
            </w:r>
            <w:r>
              <w:rPr>
                <w:color w:val="auto"/>
                <w:lang w:val="en-US"/>
              </w:rPr>
              <w:t xml:space="preserve"> – 1*f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y_low</w:t>
            </w:r>
            <w:r>
              <w:rPr>
                <w:color w:val="auto"/>
                <w:lang w:val="en-US"/>
              </w:rPr>
              <w:t xml:space="preserve"> – 1*f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y_high</w:t>
            </w:r>
            <w:r>
              <w:rPr>
                <w:color w:val="auto"/>
                <w:lang w:val="en-US"/>
              </w:rPr>
              <w:t xml:space="preserve"> – 1*f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IMD</w:t>
            </w:r>
            <w:r>
              <w:rPr>
                <w:color w:val="auto"/>
                <w:lang w:val="en-US"/>
              </w:rPr>
              <w:t xml:space="preserve">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1123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1313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3381</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3671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4</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–2*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–2* f</w:t>
            </w:r>
            <w:r>
              <w:rPr>
                <w:color w:val="auto"/>
                <w:vertAlign w:val="subscript"/>
                <w:lang w:val="en-US"/>
              </w:rPr>
              <w:t>y_low</w:t>
            </w:r>
            <w:r>
              <w:rPr>
                <w:color w:val="auto"/>
                <w:lang w:val="en-US"/>
              </w:rPr>
              <w:t>|</w:t>
            </w:r>
          </w:p>
        </w:tc>
        <w:tc>
          <w:tcPr>
            <w:tcW w:w="2958" w:type="dxa"/>
            <w:gridSpan w:val="2"/>
            <w:vMerge w:val="restart"/>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1274</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1034</w:t>
            </w:r>
          </w:p>
        </w:tc>
        <w:tc>
          <w:tcPr>
            <w:tcW w:w="2958" w:type="dxa"/>
            <w:gridSpan w:val="2"/>
            <w:vMerge w:val="continue"/>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keepNext/>
              <w:keepLines/>
              <w:pageBreakBefore w:val="0"/>
              <w:widowControl/>
              <w:kinsoku/>
              <w:wordWrap/>
              <w:topLinePunct w:val="0"/>
              <w:bidi w:val="0"/>
              <w:spacing w:after="0"/>
              <w:rPr>
                <w:rFonts w:ascii="Arial" w:hAnsi="Arial" w:cs="Arial"/>
                <w:color w:val="auto"/>
                <w:sz w:val="18"/>
                <w:lang w:val="en-US"/>
              </w:rPr>
            </w:pPr>
            <w:r>
              <w:rPr>
                <w:rFonts w:ascii="Arial" w:hAnsi="Arial" w:cs="Arial"/>
                <w:color w:val="auto"/>
                <w:sz w:val="18"/>
                <w:lang w:eastAsia="zh-CN"/>
              </w:rPr>
              <w:t>Two-tone</w:t>
            </w:r>
            <w:r>
              <w:rPr>
                <w:rFonts w:ascii="Arial" w:hAnsi="Arial" w:cs="Arial"/>
                <w:color w:val="auto"/>
                <w:sz w:val="18"/>
                <w:lang w:val="en-US"/>
              </w:rPr>
              <w:t xml:space="preserve"> </w:t>
            </w:r>
            <w:r>
              <w:rPr>
                <w:rFonts w:ascii="Arial" w:hAnsi="Arial" w:cs="Arial"/>
                <w:color w:val="auto"/>
                <w:sz w:val="18"/>
                <w:lang w:val="en-US" w:eastAsia="ja-JP"/>
              </w:rPr>
              <w:t>4</w:t>
            </w:r>
            <w:r>
              <w:rPr>
                <w:rFonts w:ascii="Arial" w:hAnsi="Arial" w:cs="Arial"/>
                <w:color w:val="auto"/>
                <w:sz w:val="18"/>
                <w:vertAlign w:val="superscript"/>
                <w:lang w:val="en-US" w:eastAsia="ja-JP"/>
              </w:rPr>
              <w:t>th</w:t>
            </w:r>
            <w:r>
              <w:rPr>
                <w:rFonts w:ascii="Arial" w:hAnsi="Arial" w:cs="Arial"/>
                <w:color w:val="auto"/>
                <w:sz w:val="18"/>
                <w:lang w:val="en-US" w:eastAsia="ja-JP"/>
              </w:rPr>
              <w:t xml:space="preserve"> </w:t>
            </w:r>
            <w:r>
              <w:rPr>
                <w:rFonts w:ascii="Arial" w:hAnsi="Arial" w:cs="Arial"/>
                <w:color w:val="auto"/>
                <w:sz w:val="18"/>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x_low</w:t>
            </w:r>
            <w:r>
              <w:rPr>
                <w:color w:val="auto"/>
                <w:lang w:val="en-US"/>
              </w:rPr>
              <w:t xml:space="preserve"> +1*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x_high</w:t>
            </w:r>
            <w:r>
              <w:rPr>
                <w:color w:val="auto"/>
                <w:lang w:val="en-US"/>
              </w:rPr>
              <w:t xml:space="preserve"> + 1*f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y_low</w:t>
            </w:r>
            <w:r>
              <w:rPr>
                <w:color w:val="auto"/>
                <w:lang w:val="en-US"/>
              </w:rPr>
              <w:t xml:space="preserve"> + 1*f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y_high</w:t>
            </w:r>
            <w:r>
              <w:rPr>
                <w:color w:val="auto"/>
                <w:lang w:val="en-US"/>
              </w:rPr>
              <w:t xml:space="preserve"> + 1*f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4072</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4262</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5176</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5466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Two</w:t>
            </w:r>
            <w:r>
              <w:rPr>
                <w:color w:val="auto"/>
                <w:lang w:eastAsia="zh-CN"/>
              </w:rPr>
              <w:t>-tone</w:t>
            </w:r>
            <w:r>
              <w:rPr>
                <w:color w:val="auto"/>
                <w:lang w:val="en-US"/>
              </w:rPr>
              <w:t xml:space="preserve"> </w:t>
            </w:r>
            <w:r>
              <w:rPr>
                <w:color w:val="auto"/>
                <w:lang w:val="en-US" w:eastAsia="ja-JP"/>
              </w:rPr>
              <w:t>4</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+2*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+2* f</w:t>
            </w:r>
            <w:r>
              <w:rPr>
                <w:color w:val="auto"/>
                <w:vertAlign w:val="subscript"/>
                <w:lang w:val="en-US"/>
              </w:rPr>
              <w:t>y_high</w:t>
            </w:r>
            <w:r>
              <w:rPr>
                <w:color w:val="auto"/>
                <w:lang w:val="en-US"/>
              </w:rPr>
              <w:t>|</w:t>
            </w:r>
          </w:p>
        </w:tc>
        <w:tc>
          <w:tcPr>
            <w:tcW w:w="2958" w:type="dxa"/>
            <w:gridSpan w:val="2"/>
            <w:vMerge w:val="restart"/>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4624</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4864</w:t>
            </w:r>
          </w:p>
        </w:tc>
        <w:tc>
          <w:tcPr>
            <w:tcW w:w="2958" w:type="dxa"/>
            <w:gridSpan w:val="2"/>
            <w:vMerge w:val="continue"/>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x_low</w:t>
            </w:r>
            <w:r>
              <w:rPr>
                <w:color w:val="auto"/>
                <w:lang w:val="en-US"/>
              </w:rPr>
              <w:t xml:space="preserve"> – 4*f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x_high</w:t>
            </w:r>
            <w:r>
              <w:rPr>
                <w:color w:val="auto"/>
                <w:lang w:val="en-US"/>
              </w:rPr>
              <w:t xml:space="preserve"> – 4*f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y_low</w:t>
            </w:r>
            <w:r>
              <w:rPr>
                <w:color w:val="auto"/>
                <w:lang w:val="en-US"/>
              </w:rPr>
              <w:t xml:space="preserve"> – 4*f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4*f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 xml:space="preserve">IMD </w:t>
            </w:r>
            <w:r>
              <w:rPr>
                <w:color w:val="auto"/>
                <w:lang w:eastAsia="zh-CN"/>
              </w:rPr>
              <w:t>frequency</w:t>
            </w:r>
            <w:r>
              <w:rPr>
                <w:color w:val="auto"/>
                <w:lang w:val="en-US"/>
              </w:rPr>
              <w:t xml:space="preserve">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5188</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4813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2228</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- 3*f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- 3*f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- 3*f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-3*f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keepNext/>
              <w:keepLines/>
              <w:pageBreakBefore w:val="0"/>
              <w:widowControl/>
              <w:kinsoku/>
              <w:wordWrap/>
              <w:topLinePunct w:val="0"/>
              <w:bidi w:val="0"/>
              <w:spacing w:after="0"/>
              <w:rPr>
                <w:rFonts w:ascii="Arial" w:hAnsi="Arial" w:cs="Arial"/>
                <w:color w:val="auto"/>
                <w:sz w:val="18"/>
                <w:lang w:val="en-US"/>
              </w:rPr>
            </w:pPr>
            <w:r>
              <w:rPr>
                <w:rFonts w:ascii="Arial" w:hAnsi="Arial" w:cs="Arial"/>
                <w:color w:val="auto"/>
                <w:sz w:val="18"/>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2791</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2466</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119</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x_low</w:t>
            </w:r>
            <w:r>
              <w:rPr>
                <w:color w:val="auto"/>
                <w:lang w:val="en-US"/>
              </w:rPr>
              <w:t xml:space="preserve"> + 4*f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x_high</w:t>
            </w:r>
            <w:r>
              <w:rPr>
                <w:color w:val="auto"/>
                <w:lang w:val="en-US"/>
              </w:rPr>
              <w:t xml:space="preserve"> + 4*f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y_low</w:t>
            </w:r>
            <w:r>
              <w:rPr>
                <w:color w:val="auto"/>
                <w:lang w:val="en-US"/>
              </w:rPr>
              <w:t xml:space="preserve"> + 4*f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+ 4*f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IMD</w:t>
            </w:r>
            <w:r>
              <w:rPr>
                <w:color w:val="auto"/>
                <w:lang w:val="en-US"/>
              </w:rPr>
              <w:t xml:space="preserve">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6608</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6983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4952</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+ 3*f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+ 3*f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+ 3*f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+ 3*f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 xml:space="preserve">IMD </w:t>
            </w:r>
            <w:r>
              <w:rPr>
                <w:color w:val="auto"/>
                <w:lang w:eastAsia="zh-CN"/>
              </w:rPr>
              <w:t>frequency</w:t>
            </w:r>
            <w:r>
              <w:rPr>
                <w:color w:val="auto"/>
                <w:lang w:val="en-US"/>
              </w:rPr>
              <w:t xml:space="preserve">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6056</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6381</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5504</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5779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rPr>
        <w:tc>
          <w:tcPr>
            <w:tcW w:w="9297" w:type="dxa"/>
            <w:gridSpan w:val="5"/>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color w:val="auto"/>
              </w:rPr>
            </w:pPr>
            <w:r>
              <w:rPr>
                <w:color w:val="auto"/>
              </w:rPr>
              <w:t>NOTE :</w:t>
            </w:r>
            <w:r>
              <w:rPr>
                <w:color w:val="auto"/>
              </w:rPr>
              <w:tab/>
            </w:r>
            <w:r>
              <w:rPr>
                <w:color w:val="auto"/>
              </w:rPr>
              <w:t>For each IMD item,</w:t>
            </w:r>
            <w:r>
              <w:rPr>
                <w:color w:val="auto"/>
                <w:lang w:val="en-US" w:eastAsia="zh-CN"/>
              </w:rPr>
              <w:t xml:space="preserve"> </w:t>
            </w:r>
            <w:r>
              <w:rPr>
                <w:color w:val="auto"/>
              </w:rPr>
              <w:t xml:space="preserve">when two bound values before taking absolute have different signs, the relevant IMD </w:t>
            </w:r>
            <w:r>
              <w:rPr>
                <w:color w:val="auto"/>
                <w:lang w:eastAsia="zh-CN"/>
              </w:rPr>
              <w:t>range</w:t>
            </w:r>
            <w:r>
              <w:rPr>
                <w:color w:val="auto"/>
              </w:rPr>
              <w:t xml:space="preserve"> shall be set such that  (1) the lower bound is 0 and (2) the upper bound is the bigger </w:t>
            </w:r>
            <w:r>
              <w:rPr>
                <w:color w:val="auto"/>
                <w:lang w:val="en-US"/>
              </w:rPr>
              <w:t>value</w:t>
            </w:r>
            <w:r>
              <w:rPr>
                <w:color w:val="auto"/>
              </w:rPr>
              <w:t xml:space="preserve"> of the two after taking absolute. The lowest even order and lowest odd order IMD MSDs shall be considered.</w:t>
            </w:r>
          </w:p>
        </w:tc>
      </w:tr>
    </w:tbl>
    <w:p>
      <w:pPr>
        <w:keepNext/>
        <w:keepLines/>
        <w:pageBreakBefore w:val="0"/>
        <w:widowControl/>
        <w:kinsoku/>
        <w:wordWrap/>
        <w:overflowPunct/>
        <w:topLinePunct w:val="0"/>
        <w:autoSpaceDE/>
        <w:autoSpaceDN/>
        <w:bidi w:val="0"/>
        <w:adjustRightInd/>
        <w:spacing w:after="0"/>
        <w:textAlignment w:val="auto"/>
        <w:rPr>
          <w:rFonts w:eastAsia="Batang"/>
          <w:color w:val="auto"/>
        </w:rPr>
      </w:pPr>
    </w:p>
    <w:p>
      <w:pPr>
        <w:keepNext/>
        <w:keepLines/>
        <w:pageBreakBefore w:val="0"/>
        <w:widowControl/>
        <w:kinsoku/>
        <w:wordWrap/>
        <w:topLinePunct w:val="0"/>
        <w:bidi w:val="0"/>
        <w:spacing w:before="120" w:after="120"/>
        <w:rPr>
          <w:color w:val="auto"/>
          <w:lang w:eastAsia="ko-KR"/>
        </w:rPr>
      </w:pPr>
      <w:r>
        <w:rPr>
          <w:color w:val="auto"/>
          <w:lang w:eastAsia="ko-KR"/>
        </w:rPr>
        <w:t xml:space="preserve">Based on Table </w:t>
      </w:r>
      <w:r>
        <w:rPr>
          <w:rFonts w:hint="eastAsia" w:eastAsia="宋体"/>
          <w:color w:val="auto"/>
          <w:lang w:val="en-US" w:eastAsia="zh-CN"/>
        </w:rPr>
        <w:t>5.29</w:t>
      </w:r>
      <w:r>
        <w:rPr>
          <w:rFonts w:eastAsia="宋体"/>
          <w:color w:val="auto"/>
          <w:lang w:val="en-US" w:eastAsia="zh-CN"/>
        </w:rPr>
        <w:t>.2</w:t>
      </w:r>
      <w:r>
        <w:rPr>
          <w:color w:val="auto"/>
          <w:lang w:eastAsia="ko-KR"/>
        </w:rPr>
        <w:t>.</w:t>
      </w:r>
      <w:r>
        <w:rPr>
          <w:rFonts w:eastAsia="宋体"/>
          <w:color w:val="auto"/>
          <w:lang w:val="en-US" w:eastAsia="zh-CN"/>
        </w:rPr>
        <w:t>2</w:t>
      </w:r>
      <w:r>
        <w:rPr>
          <w:color w:val="auto"/>
          <w:lang w:eastAsia="ko-KR"/>
        </w:rPr>
        <w:t>-1</w:t>
      </w:r>
      <w:r>
        <w:rPr>
          <w:rFonts w:eastAsia="宋体"/>
          <w:color w:val="auto"/>
          <w:lang w:val="en-US" w:eastAsia="zh-CN"/>
        </w:rPr>
        <w:t>, n</w:t>
      </w:r>
      <w:r>
        <w:rPr>
          <w:rFonts w:hint="eastAsia" w:eastAsia="宋体"/>
          <w:color w:val="auto"/>
          <w:lang w:val="en-US" w:eastAsia="zh-CN"/>
        </w:rPr>
        <w:t xml:space="preserve">o </w:t>
      </w:r>
      <w:r>
        <w:rPr>
          <w:color w:val="auto"/>
          <w:lang w:eastAsia="ko-KR"/>
        </w:rPr>
        <w:t>IMD fall into Rx frequencies of bands n8 or band n50.</w:t>
      </w:r>
      <w:r>
        <w:rPr>
          <w:rFonts w:hint="eastAsia" w:eastAsia="宋体"/>
          <w:color w:val="auto"/>
          <w:lang w:val="en-US" w:eastAsia="zh-CN"/>
        </w:rPr>
        <w:t xml:space="preserve"> </w:t>
      </w:r>
    </w:p>
    <w:p>
      <w:pPr>
        <w:keepNext/>
        <w:keepLines/>
        <w:pageBreakBefore w:val="0"/>
        <w:widowControl/>
        <w:kinsoku/>
        <w:wordWrap/>
        <w:topLinePunct w:val="0"/>
        <w:bidi w:val="0"/>
        <w:spacing w:after="0"/>
        <w:rPr>
          <w:color w:val="auto"/>
        </w:rPr>
      </w:pPr>
      <w:r>
        <w:rPr>
          <w:color w:val="auto"/>
        </w:rPr>
        <w:t>For CA_n8-n50, although PHS frequency range 1884.5-1915.7MHz is as pretected band of band n8, due to this combination will not be deployed in the PHS region, there is no need to add PHS frequency range as protected band for CA_n8-n50. Thus no protected bands are needed.</w:t>
      </w:r>
    </w:p>
    <w:p>
      <w:pPr>
        <w:keepNext/>
        <w:keepLines/>
        <w:pageBreakBefore w:val="0"/>
        <w:widowControl/>
        <w:kinsoku/>
        <w:wordWrap/>
        <w:topLinePunct w:val="0"/>
        <w:bidi w:val="0"/>
        <w:spacing w:after="0"/>
        <w:rPr>
          <w:color w:val="auto"/>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968" w:name="_Toc242"/>
      <w:bookmarkStart w:id="1969" w:name="_Toc10788"/>
      <w:r>
        <w:rPr>
          <w:rFonts w:hint="eastAsia"/>
          <w:color w:val="auto"/>
          <w:lang w:eastAsia="zh-CN"/>
        </w:rPr>
        <w:t>5.29</w:t>
      </w:r>
      <w:r>
        <w:rPr>
          <w:color w:val="auto"/>
        </w:rPr>
        <w:t>.2.3</w:t>
      </w:r>
      <w:r>
        <w:rPr>
          <w:color w:val="auto"/>
        </w:rPr>
        <w:tab/>
      </w:r>
      <w:r>
        <w:rPr>
          <w:rFonts w:cs="Arial"/>
          <w:color w:val="auto"/>
          <w:szCs w:val="22"/>
        </w:rPr>
        <w:t>REFSENS requirements</w:t>
      </w:r>
      <w:bookmarkEnd w:id="1968"/>
      <w:bookmarkEnd w:id="1969"/>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new REFSENS requirements.</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pacing w:after="240"/>
        <w:rPr>
          <w:color w:val="auto"/>
        </w:rPr>
      </w:pPr>
      <w:bookmarkStart w:id="1970" w:name="_Toc20916"/>
      <w:bookmarkStart w:id="1971" w:name="_Toc5727"/>
      <w:r>
        <w:rPr>
          <w:rFonts w:hint="eastAsia" w:eastAsia="宋体"/>
          <w:color w:val="auto"/>
          <w:lang w:eastAsia="zh-CN"/>
        </w:rPr>
        <w:t>5.30</w:t>
      </w:r>
      <w:r>
        <w:rPr>
          <w:rFonts w:hint="eastAsia"/>
          <w:color w:val="auto"/>
          <w:lang w:val="en-US" w:eastAsia="zh-CN"/>
        </w:rPr>
        <w:tab/>
      </w:r>
      <w:r>
        <w:rPr>
          <w:color w:val="auto"/>
        </w:rPr>
        <w:t>CA_n41-n75</w:t>
      </w:r>
      <w:bookmarkEnd w:id="1970"/>
      <w:bookmarkEnd w:id="1971"/>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rFonts w:cs="Arial"/>
          <w:color w:val="auto"/>
          <w:szCs w:val="28"/>
        </w:rPr>
      </w:pPr>
      <w:bookmarkStart w:id="1972" w:name="_Toc20157"/>
      <w:bookmarkStart w:id="1973" w:name="_Toc1028"/>
      <w:r>
        <w:rPr>
          <w:rFonts w:hint="eastAsia"/>
          <w:color w:val="auto"/>
          <w:lang w:eastAsia="zh-CN"/>
        </w:rPr>
        <w:t>5.30</w:t>
      </w:r>
      <w:r>
        <w:rPr>
          <w:color w:val="auto"/>
        </w:rPr>
        <w:t>.1</w:t>
      </w:r>
      <w:r>
        <w:rPr>
          <w:color w:val="auto"/>
        </w:rPr>
        <w:tab/>
      </w:r>
      <w:r>
        <w:rPr>
          <w:rFonts w:cs="Arial"/>
          <w:color w:val="auto"/>
          <w:szCs w:val="28"/>
        </w:rPr>
        <w:t>Common for 1 band UL and 2 bands UL CA</w:t>
      </w:r>
      <w:bookmarkEnd w:id="1972"/>
      <w:bookmarkEnd w:id="1973"/>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74" w:name="_Toc10793"/>
      <w:bookmarkStart w:id="1975" w:name="_Toc29763"/>
      <w:r>
        <w:rPr>
          <w:rFonts w:hint="eastAsia"/>
          <w:color w:val="auto"/>
          <w:lang w:eastAsia="zh-CN"/>
        </w:rPr>
        <w:t>5.30</w:t>
      </w:r>
      <w:r>
        <w:rPr>
          <w:color w:val="auto"/>
        </w:rPr>
        <w:t>.1.1</w:t>
      </w:r>
      <w:r>
        <w:rPr>
          <w:color w:val="auto"/>
        </w:rPr>
        <w:tab/>
      </w:r>
      <w:r>
        <w:rPr>
          <w:rFonts w:cs="Arial"/>
          <w:color w:val="auto"/>
        </w:rPr>
        <w:t>Operating bands for CA</w:t>
      </w:r>
      <w:bookmarkEnd w:id="1974"/>
      <w:bookmarkEnd w:id="1975"/>
    </w:p>
    <w:p>
      <w:pPr>
        <w:pStyle w:val="114"/>
        <w:keepNext/>
        <w:keepLines/>
        <w:pageBreakBefore w:val="0"/>
        <w:widowControl/>
        <w:kinsoku/>
        <w:wordWrap/>
        <w:topLinePunct w:val="0"/>
        <w:bidi w:val="0"/>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5.30</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n41+n75</w:t>
      </w:r>
    </w:p>
    <w:tbl>
      <w:tblPr>
        <w:tblStyle w:val="89"/>
        <w:tblW w:w="81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694"/>
        <w:gridCol w:w="3433"/>
        <w:gridCol w:w="3025"/>
        <w:gridCol w:w="1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0" w:hRule="atLeast"/>
          <w:jc w:val="center"/>
        </w:trPr>
        <w:tc>
          <w:tcPr>
            <w:tcW w:w="694"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433"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025"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12"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64" w:hRule="atLeast"/>
          <w:jc w:val="center"/>
        </w:trPr>
        <w:tc>
          <w:tcPr>
            <w:tcW w:w="694"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025"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12"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0" w:hRule="atLeast"/>
          <w:jc w:val="center"/>
        </w:trPr>
        <w:tc>
          <w:tcPr>
            <w:tcW w:w="694"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02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12"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50" w:hRule="atLeast"/>
          <w:jc w:val="center"/>
        </w:trPr>
        <w:tc>
          <w:tcPr>
            <w:tcW w:w="694"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n41</w:t>
            </w:r>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2496 MHz – 2690 MHz</w:t>
            </w:r>
          </w:p>
        </w:tc>
        <w:tc>
          <w:tcPr>
            <w:tcW w:w="302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2496 MHz – 2690 MHz</w:t>
            </w:r>
          </w:p>
        </w:tc>
        <w:tc>
          <w:tcPr>
            <w:tcW w:w="1012"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hint="eastAsia" w:ascii="Arial" w:hAnsi="Arial" w:cs="Arial"/>
                <w:color w:val="auto"/>
                <w:sz w:val="18"/>
                <w:szCs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73" w:hRule="atLeast"/>
          <w:jc w:val="center"/>
        </w:trPr>
        <w:tc>
          <w:tcPr>
            <w:tcW w:w="694"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n75</w:t>
            </w:r>
          </w:p>
        </w:tc>
        <w:tc>
          <w:tcPr>
            <w:tcW w:w="343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rFonts w:cs="Arial"/>
                <w:color w:val="auto"/>
                <w:szCs w:val="18"/>
              </w:rPr>
            </w:pPr>
            <w:r>
              <w:rPr>
                <w:rFonts w:cs="Arial"/>
                <w:color w:val="auto"/>
                <w:szCs w:val="18"/>
              </w:rPr>
              <w:t>N/A</w:t>
            </w:r>
          </w:p>
        </w:tc>
        <w:tc>
          <w:tcPr>
            <w:tcW w:w="3025"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rFonts w:cs="Arial"/>
                <w:color w:val="auto"/>
                <w:szCs w:val="18"/>
              </w:rPr>
            </w:pPr>
            <w:r>
              <w:rPr>
                <w:rFonts w:cs="Arial"/>
                <w:color w:val="auto"/>
                <w:szCs w:val="18"/>
              </w:rPr>
              <w:t>1432 MHz – 1517 MHz</w:t>
            </w:r>
          </w:p>
        </w:tc>
        <w:tc>
          <w:tcPr>
            <w:tcW w:w="1012"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rFonts w:cs="Arial"/>
                <w:color w:val="auto"/>
                <w:szCs w:val="18"/>
              </w:rPr>
            </w:pPr>
            <w:r>
              <w:rPr>
                <w:rFonts w:cs="Arial"/>
                <w:color w:val="auto"/>
                <w:szCs w:val="18"/>
              </w:rPr>
              <w:t>SDL</w:t>
            </w:r>
          </w:p>
        </w:tc>
      </w:tr>
    </w:tbl>
    <w:p>
      <w:pPr>
        <w:keepNext/>
        <w:keepLines/>
        <w:pageBreakBefore w:val="0"/>
        <w:widowControl/>
        <w:kinsoku/>
        <w:wordWrap/>
        <w:topLinePunct w:val="0"/>
        <w:bidi w:val="0"/>
        <w:spacing w:before="120" w:after="120"/>
        <w:rPr>
          <w:rFonts w:hint="eastAsia" w:ascii="Arial" w:hAnsi="Arial" w:eastAsia="Malgun Gothic" w:cs="Arial"/>
          <w:color w:val="auto"/>
          <w:sz w:val="18"/>
          <w:szCs w:val="18"/>
          <w:lang w:eastAsia="ko-KR"/>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color w:val="auto"/>
        </w:rPr>
      </w:pPr>
      <w:bookmarkStart w:id="1976" w:name="_Toc32509"/>
      <w:bookmarkStart w:id="1977" w:name="_Toc18288"/>
      <w:r>
        <w:rPr>
          <w:rFonts w:hint="eastAsia"/>
          <w:color w:val="auto"/>
          <w:lang w:eastAsia="zh-CN"/>
        </w:rPr>
        <w:t>5.30</w:t>
      </w:r>
      <w:r>
        <w:rPr>
          <w:color w:val="auto"/>
        </w:rPr>
        <w:t>.1.2</w:t>
      </w:r>
      <w:r>
        <w:rPr>
          <w:color w:val="auto"/>
        </w:rPr>
        <w:tab/>
      </w:r>
      <w:r>
        <w:rPr>
          <w:color w:val="auto"/>
        </w:rPr>
        <w:t>Channel bandwidths per operating band for CA</w:t>
      </w:r>
      <w:bookmarkEnd w:id="1976"/>
      <w:bookmarkEnd w:id="1977"/>
    </w:p>
    <w:p>
      <w:pPr>
        <w:pStyle w:val="114"/>
        <w:keepNext/>
        <w:keepLines/>
        <w:pageBreakBefore w:val="0"/>
        <w:widowControl/>
        <w:kinsoku/>
        <w:wordWrap/>
        <w:topLinePunct w:val="0"/>
        <w:bidi w:val="0"/>
        <w:rPr>
          <w:color w:val="auto"/>
          <w:lang w:val="en-US" w:eastAsia="zh-CN"/>
        </w:rPr>
      </w:pPr>
      <w:r>
        <w:rPr>
          <w:color w:val="auto"/>
        </w:rPr>
        <w:t xml:space="preserve">Table </w:t>
      </w:r>
      <w:r>
        <w:rPr>
          <w:rFonts w:hint="eastAsia"/>
          <w:color w:val="auto"/>
          <w:lang w:val="en-US" w:eastAsia="zh-CN"/>
        </w:rPr>
        <w:t>5.30</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n41+n75</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r>
              <w:rPr>
                <w:color w:val="auto"/>
                <w:szCs w:val="18"/>
                <w:lang w:val="en-US" w:eastAsia="zh-CN"/>
              </w:rPr>
              <w:t>CA_n41A-n75A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highlight w:val="cyan"/>
              </w:rPr>
            </w:pPr>
            <w:r>
              <w:rPr>
                <w:color w:val="auto"/>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41</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ascii="Arial" w:hAnsi="Arial" w:cs="Arial"/>
                <w:color w:val="auto"/>
                <w:sz w:val="18"/>
                <w:szCs w:val="18"/>
              </w:rPr>
              <w:t>10, 15, 20, 40, 50, 60, 80, 90, 100</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rFonts w:cs="Arial"/>
                <w:color w:val="auto"/>
                <w:szCs w:val="18"/>
              </w:rPr>
            </w:pPr>
            <w:r>
              <w:rPr>
                <w:color w:val="auto"/>
              </w:rPr>
              <w:t>0</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75</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ascii="Arial" w:hAnsi="Arial" w:cs="Arial"/>
                <w:color w:val="auto"/>
                <w:sz w:val="18"/>
                <w:szCs w:val="18"/>
              </w:rPr>
              <w:t>5,10, 15, 20, 25,30,40,50</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rPr>
            </w:pPr>
          </w:p>
        </w:tc>
      </w:tr>
    </w:tbl>
    <w:p>
      <w:pPr>
        <w:pStyle w:val="113"/>
        <w:keepNext/>
        <w:keepLines/>
        <w:pageBreakBefore w:val="0"/>
        <w:widowControl/>
        <w:kinsoku/>
        <w:wordWrap/>
        <w:topLinePunct w:val="0"/>
        <w:bidi w:val="0"/>
        <w:spacing w:before="120" w:after="120"/>
        <w:ind w:left="0" w:firstLine="0"/>
        <w:rPr>
          <w:rFonts w:eastAsia="宋体"/>
          <w:i/>
          <w:color w:val="auto"/>
          <w:lang w:val="en-US" w:eastAsia="zh-CN"/>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color w:val="auto"/>
          <w:szCs w:val="24"/>
        </w:rPr>
      </w:pPr>
      <w:bookmarkStart w:id="1978" w:name="_Toc28456"/>
      <w:bookmarkStart w:id="1979" w:name="_Toc13280"/>
      <w:r>
        <w:rPr>
          <w:rFonts w:hint="eastAsia"/>
          <w:color w:val="auto"/>
          <w:szCs w:val="24"/>
          <w:lang w:eastAsia="zh-CN"/>
        </w:rPr>
        <w:t>5.30</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978"/>
      <w:bookmarkEnd w:id="1979"/>
    </w:p>
    <w:p>
      <w:pPr>
        <w:keepNext/>
        <w:keepLines/>
        <w:pageBreakBefore w:val="0"/>
        <w:widowControl/>
        <w:kinsoku/>
        <w:wordWrap/>
        <w:topLinePunct w:val="0"/>
        <w:bidi w:val="0"/>
        <w:rPr>
          <w:color w:val="auto"/>
        </w:rPr>
      </w:pPr>
      <w:r>
        <w:rPr>
          <w:color w:val="auto"/>
          <w:lang w:eastAsia="zh-CN"/>
        </w:rPr>
        <w:t xml:space="preserve">Table </w:t>
      </w:r>
      <w:r>
        <w:rPr>
          <w:rFonts w:hint="eastAsia"/>
          <w:color w:val="auto"/>
          <w:lang w:val="en-US" w:eastAsia="zh-CN"/>
        </w:rPr>
        <w:t>5.30</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w:t>
      </w:r>
      <w:r>
        <w:rPr>
          <w:color w:val="auto"/>
          <w:szCs w:val="18"/>
          <w:lang w:val="en-US" w:eastAsia="zh-CN"/>
        </w:rPr>
        <w:t>CA_n41-n75</w:t>
      </w:r>
      <w:r>
        <w:rPr>
          <w:color w:val="auto"/>
          <w:lang w:eastAsia="zh-CN"/>
        </w:rPr>
        <w:t>.</w:t>
      </w:r>
    </w:p>
    <w:p>
      <w:pPr>
        <w:pStyle w:val="114"/>
        <w:keepNext/>
        <w:keepLines/>
        <w:pageBreakBefore w:val="0"/>
        <w:widowControl/>
        <w:kinsoku/>
        <w:wordWrap/>
        <w:topLinePunct w:val="0"/>
        <w:bidi w:val="0"/>
        <w:rPr>
          <w:color w:val="auto"/>
          <w:lang w:val="en-US" w:eastAsia="zh-CN"/>
        </w:rPr>
      </w:pPr>
      <w:r>
        <w:rPr>
          <w:rFonts w:hint="eastAsia"/>
          <w:color w:val="auto"/>
          <w:lang w:val="en-US" w:eastAsia="zh-CN"/>
        </w:rPr>
        <w:t>T</w:t>
      </w:r>
      <w:r>
        <w:rPr>
          <w:color w:val="auto"/>
          <w:lang w:val="en-US" w:eastAsia="zh-CN"/>
        </w:rPr>
        <w:t xml:space="preserve">able </w:t>
      </w:r>
      <w:r>
        <w:rPr>
          <w:rFonts w:hint="eastAsia"/>
          <w:color w:val="auto"/>
          <w:lang w:val="en-US" w:eastAsia="zh-CN"/>
        </w:rPr>
        <w:t>5.30</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p>
      <w:pPr>
        <w:keepNext/>
        <w:keepLines/>
        <w:pageBreakBefore w:val="0"/>
        <w:widowControl/>
        <w:kinsoku/>
        <w:wordWrap/>
        <w:overflowPunct/>
        <w:topLinePunct w:val="0"/>
        <w:autoSpaceDE/>
        <w:autoSpaceDN/>
        <w:bidi w:val="0"/>
        <w:adjustRightInd/>
        <w:spacing w:after="0"/>
        <w:textAlignment w:val="auto"/>
        <w:rPr>
          <w:rFonts w:eastAsia="等线"/>
          <w:color w:val="auto"/>
          <w:lang w:val="en-US" w:eastAsia="zh-CN"/>
        </w:rPr>
      </w:pPr>
    </w:p>
    <w:p>
      <w:pPr>
        <w:keepNext/>
        <w:keepLines/>
        <w:pageBreakBefore w:val="0"/>
        <w:widowControl/>
        <w:kinsoku/>
        <w:wordWrap/>
        <w:overflowPunct/>
        <w:topLinePunct w:val="0"/>
        <w:autoSpaceDE/>
        <w:autoSpaceDN/>
        <w:bidi w:val="0"/>
        <w:adjustRightInd/>
        <w:spacing w:after="0"/>
        <w:textAlignment w:val="auto"/>
        <w:rPr>
          <w:rFonts w:eastAsia="等线"/>
          <w:color w:val="auto"/>
          <w:lang w:val="en-US" w:eastAsia="zh-CN"/>
        </w:rPr>
      </w:pPr>
    </w:p>
    <w:p>
      <w:pPr>
        <w:keepNext/>
        <w:keepLines/>
        <w:pageBreakBefore w:val="0"/>
        <w:widowControl/>
        <w:kinsoku/>
        <w:wordWrap/>
        <w:overflowPunct/>
        <w:topLinePunct w:val="0"/>
        <w:autoSpaceDE/>
        <w:autoSpaceDN/>
        <w:bidi w:val="0"/>
        <w:adjustRightInd/>
        <w:spacing w:after="0"/>
        <w:textAlignment w:val="auto"/>
        <w:rPr>
          <w:rFonts w:hint="eastAsia" w:eastAsia="等线"/>
          <w:color w:val="auto"/>
        </w:rPr>
      </w:pP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n41</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2496</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4992</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7488</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9984</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12480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n75</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2690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5380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8070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10760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13450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bl>
    <w:p>
      <w:pPr>
        <w:keepNext/>
        <w:keepLines/>
        <w:pageBreakBefore w:val="0"/>
        <w:widowControl/>
        <w:kinsoku/>
        <w:wordWrap/>
        <w:topLinePunct w:val="0"/>
        <w:bidi w:val="0"/>
        <w:spacing w:before="120" w:after="120"/>
        <w:rPr>
          <w:color w:val="auto"/>
          <w:lang w:eastAsia="zh-CN"/>
        </w:rPr>
      </w:pPr>
    </w:p>
    <w:p>
      <w:pPr>
        <w:keepNext/>
        <w:keepLines/>
        <w:pageBreakBefore w:val="0"/>
        <w:widowControl/>
        <w:kinsoku/>
        <w:wordWrap/>
        <w:topLinePunct w:val="0"/>
        <w:bidi w:val="0"/>
        <w:rPr>
          <w:color w:val="auto"/>
          <w:lang w:val="en-US" w:eastAsia="zh-CN"/>
        </w:rPr>
      </w:pPr>
      <w:r>
        <w:rPr>
          <w:color w:val="auto"/>
          <w:lang w:eastAsia="zh-CN"/>
        </w:rPr>
        <w:t xml:space="preserve">Based on Table </w:t>
      </w:r>
      <w:r>
        <w:rPr>
          <w:rFonts w:hint="eastAsia"/>
          <w:color w:val="auto"/>
          <w:lang w:eastAsia="zh-CN"/>
        </w:rPr>
        <w:t>5.30</w:t>
      </w:r>
      <w:r>
        <w:rPr>
          <w:color w:val="auto"/>
          <w:lang w:eastAsia="zh-CN"/>
        </w:rPr>
        <w:t>.1.3-1, there is no collision detected with both harmonic and harmonic mixing.</w:t>
      </w:r>
    </w:p>
    <w:p>
      <w:pPr>
        <w:keepNext/>
        <w:keepLines/>
        <w:pageBreakBefore w:val="0"/>
        <w:widowControl/>
        <w:kinsoku/>
        <w:wordWrap/>
        <w:topLinePunct w:val="0"/>
        <w:bidi w:val="0"/>
        <w:spacing w:before="120" w:after="120"/>
        <w:rPr>
          <w:color w:val="auto"/>
        </w:rPr>
      </w:pPr>
      <w:r>
        <w:rPr>
          <w:color w:val="auto"/>
          <w:lang w:eastAsia="zh-CN"/>
        </w:rPr>
        <w:t xml:space="preserve">Table </w:t>
      </w:r>
      <w:r>
        <w:rPr>
          <w:rFonts w:hint="eastAsia"/>
          <w:color w:val="auto"/>
          <w:lang w:val="en-US" w:eastAsia="zh-CN"/>
        </w:rPr>
        <w:t>5.30</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n41A</w:t>
      </w:r>
      <w:r>
        <w:rPr>
          <w:color w:val="auto"/>
          <w:lang w:eastAsia="zh-CN"/>
        </w:rPr>
        <w:t>-</w:t>
      </w:r>
      <w:r>
        <w:rPr>
          <w:color w:val="auto"/>
          <w:lang w:val="en-US" w:eastAsia="zh-CN"/>
        </w:rPr>
        <w:t>n75A</w:t>
      </w:r>
      <w:r>
        <w:rPr>
          <w:color w:val="auto"/>
          <w:lang w:eastAsia="zh-CN"/>
        </w:rPr>
        <w:t>.</w:t>
      </w:r>
    </w:p>
    <w:p>
      <w:pPr>
        <w:pStyle w:val="114"/>
        <w:keepNext/>
        <w:keepLines/>
        <w:pageBreakBefore w:val="0"/>
        <w:widowControl/>
        <w:kinsoku/>
        <w:wordWrap/>
        <w:topLinePunct w:val="0"/>
        <w:bidi w:val="0"/>
        <w:rPr>
          <w:i/>
          <w:iCs/>
          <w:color w:val="auto"/>
          <w:lang w:val="en-US" w:eastAsia="zh-CN"/>
        </w:rPr>
      </w:pPr>
      <w:r>
        <w:rPr>
          <w:rFonts w:hint="eastAsia"/>
          <w:color w:val="auto"/>
          <w:lang w:val="en-US" w:eastAsia="zh-CN"/>
        </w:rPr>
        <w:t>Table 5.30.1.3-2: Cross-band isolation analysis</w:t>
      </w:r>
    </w:p>
    <w:tbl>
      <w:tblPr>
        <w:tblStyle w:val="89"/>
        <w:tblW w:w="3760" w:type="pct"/>
        <w:jc w:val="center"/>
        <w:tblLayout w:type="fixed"/>
        <w:tblCellMar>
          <w:top w:w="0" w:type="dxa"/>
          <w:left w:w="108" w:type="dxa"/>
          <w:bottom w:w="0" w:type="dxa"/>
          <w:right w:w="108" w:type="dxa"/>
        </w:tblCellMar>
      </w:tblPr>
      <w:tblGrid>
        <w:gridCol w:w="1619"/>
        <w:gridCol w:w="2949"/>
        <w:gridCol w:w="2844"/>
      </w:tblGrid>
      <w:tr>
        <w:tblPrEx>
          <w:tblCellMar>
            <w:top w:w="0" w:type="dxa"/>
            <w:left w:w="108" w:type="dxa"/>
            <w:bottom w:w="0" w:type="dxa"/>
            <w:right w:w="108" w:type="dxa"/>
          </w:tblCellMar>
        </w:tblPrEx>
        <w:trPr>
          <w:trHeight w:val="56" w:hRule="atLeast"/>
          <w:jc w:val="center"/>
        </w:trPr>
        <w:tc>
          <w:tcPr>
            <w:tcW w:w="1092"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3907"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n41</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2496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2690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98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2496</w:t>
            </w:r>
          </w:p>
        </w:tc>
        <w:tc>
          <w:tcPr>
            <w:tcW w:w="191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2690</w:t>
            </w:r>
          </w:p>
        </w:tc>
      </w:tr>
      <w:tr>
        <w:tblPrEx>
          <w:tblCellMar>
            <w:top w:w="0" w:type="dxa"/>
            <w:left w:w="108" w:type="dxa"/>
            <w:bottom w:w="0" w:type="dxa"/>
            <w:right w:w="108" w:type="dxa"/>
          </w:tblCellMar>
        </w:tblPrEx>
        <w:trPr>
          <w:trHeight w:val="56" w:hRule="atLeast"/>
          <w:jc w:val="center"/>
        </w:trPr>
        <w:tc>
          <w:tcPr>
            <w:tcW w:w="1092"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hint="eastAsia" w:ascii="Arial" w:hAnsi="Arial" w:cs="Arial"/>
                <w:color w:val="auto"/>
                <w:sz w:val="18"/>
                <w:szCs w:val="18"/>
              </w:rPr>
              <w:t>Minimum CBW</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hint="eastAsia" w:ascii="Arial" w:hAnsi="Arial" w:cs="Arial"/>
                <w:color w:val="auto"/>
                <w:sz w:val="18"/>
                <w:szCs w:val="18"/>
              </w:rPr>
              <w:t>Maximum CBW</w:t>
            </w:r>
          </w:p>
        </w:tc>
      </w:tr>
      <w:tr>
        <w:tblPrEx>
          <w:tblCellMar>
            <w:top w:w="0" w:type="dxa"/>
            <w:left w:w="108" w:type="dxa"/>
            <w:bottom w:w="0" w:type="dxa"/>
            <w:right w:w="108" w:type="dxa"/>
          </w:tblCellMar>
        </w:tblPrEx>
        <w:trPr>
          <w:trHeight w:val="56" w:hRule="atLeast"/>
          <w:jc w:val="center"/>
        </w:trPr>
        <w:tc>
          <w:tcPr>
            <w:tcW w:w="1092"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10</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100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fxULhigh+maxULCBWx</w:t>
            </w:r>
          </w:p>
        </w:tc>
      </w:tr>
      <w:tr>
        <w:tblPrEx>
          <w:tblCellMar>
            <w:top w:w="0" w:type="dxa"/>
            <w:left w:w="108" w:type="dxa"/>
            <w:bottom w:w="0" w:type="dxa"/>
            <w:right w:w="108" w:type="dxa"/>
          </w:tblCellMar>
        </w:tblPrEx>
        <w:trPr>
          <w:trHeight w:val="165"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2396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2790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2296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2890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2196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2990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2096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3090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1996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3190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3907"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overlap of the band n8 ACLR range with the band n50 DL up to order 5. The sufficient rejection of the transmitter noise floor should be at band n50 so no cross-band MSD is needed.</w:t>
            </w:r>
          </w:p>
        </w:tc>
      </w:tr>
    </w:tbl>
    <w:p>
      <w:pPr>
        <w:keepNext/>
        <w:keepLines/>
        <w:pageBreakBefore w:val="0"/>
        <w:widowControl/>
        <w:kinsoku/>
        <w:wordWrap/>
        <w:topLinePunct w:val="0"/>
        <w:bidi w:val="0"/>
        <w:rPr>
          <w:color w:val="auto"/>
        </w:rPr>
      </w:pPr>
      <w:r>
        <w:rPr>
          <w:color w:val="auto"/>
        </w:rPr>
        <w:t xml:space="preserve">Based on Table </w:t>
      </w:r>
      <w:r>
        <w:rPr>
          <w:rFonts w:hint="eastAsia" w:eastAsia="宋体"/>
          <w:color w:val="auto"/>
          <w:lang w:eastAsia="zh-CN"/>
        </w:rPr>
        <w:t>5.30</w:t>
      </w:r>
      <w:r>
        <w:rPr>
          <w:color w:val="auto"/>
        </w:rPr>
        <w:t xml:space="preserve">.1.3-2: </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color w:val="auto"/>
        </w:rPr>
      </w:pPr>
      <w:bookmarkStart w:id="1980" w:name="_Toc9953"/>
      <w:bookmarkStart w:id="1981" w:name="_Toc1950"/>
      <w:r>
        <w:rPr>
          <w:rFonts w:hint="eastAsia"/>
          <w:color w:val="auto"/>
          <w:lang w:eastAsia="zh-CN"/>
        </w:rPr>
        <w:t>5.30</w:t>
      </w:r>
      <w:r>
        <w:rPr>
          <w:color w:val="auto"/>
        </w:rPr>
        <w:t>.1.</w:t>
      </w:r>
      <w:r>
        <w:rPr>
          <w:rFonts w:hint="eastAsia"/>
          <w:color w:val="auto"/>
        </w:rPr>
        <w:t>4</w:t>
      </w:r>
      <w:r>
        <w:rPr>
          <w:color w:val="auto"/>
        </w:rPr>
        <w:tab/>
      </w:r>
      <w:r>
        <w:rPr>
          <w:color w:val="auto"/>
        </w:rPr>
        <w:t>∆TIB,c and ∆RIB,c values</w:t>
      </w:r>
      <w:bookmarkEnd w:id="1980"/>
      <w:bookmarkEnd w:id="1981"/>
    </w:p>
    <w:p>
      <w:pPr>
        <w:keepNext/>
        <w:keepLines/>
        <w:pageBreakBefore w:val="0"/>
        <w:widowControl/>
        <w:kinsoku/>
        <w:wordWrap/>
        <w:topLinePunct w:val="0"/>
        <w:bidi w:val="0"/>
        <w:rPr>
          <w:color w:val="auto"/>
        </w:rPr>
      </w:pPr>
      <w:r>
        <w:rPr>
          <w:color w:val="auto"/>
        </w:rPr>
        <w:t xml:space="preserve">For </w:t>
      </w:r>
      <w:r>
        <w:rPr>
          <w:color w:val="auto"/>
          <w:lang w:val="en-US" w:eastAsia="zh-CN"/>
        </w:rPr>
        <w:t>CA</w:t>
      </w:r>
      <w:r>
        <w:rPr>
          <w:color w:val="auto"/>
          <w:lang w:eastAsia="zh-CN"/>
        </w:rPr>
        <w:t>_</w:t>
      </w:r>
      <w:r>
        <w:rPr>
          <w:color w:val="auto"/>
          <w:lang w:val="en-US" w:eastAsia="zh-CN"/>
        </w:rPr>
        <w:t>n41</w:t>
      </w:r>
      <w:r>
        <w:rPr>
          <w:color w:val="auto"/>
          <w:lang w:eastAsia="ja-JP"/>
        </w:rPr>
        <w:t>-n</w:t>
      </w:r>
      <w:r>
        <w:rPr>
          <w:color w:val="auto"/>
          <w:lang w:val="en-US" w:eastAsia="zh-CN"/>
        </w:rPr>
        <w:t>75</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w:t>
      </w:r>
      <w:r>
        <w:rPr>
          <w:rFonts w:hint="eastAsia"/>
          <w:color w:val="auto"/>
        </w:rPr>
        <w:t>of</w:t>
      </w:r>
      <w:r>
        <w:rPr>
          <w:color w:val="auto"/>
        </w:rPr>
        <w:t xml:space="preserve"> CA_n7-n75 </w:t>
      </w:r>
      <w:r>
        <w:rPr>
          <w:rFonts w:hint="eastAsia"/>
          <w:color w:val="auto"/>
        </w:rPr>
        <w:t>can</w:t>
      </w:r>
      <w:r>
        <w:rPr>
          <w:color w:val="auto"/>
        </w:rPr>
        <w:t xml:space="preserve"> </w:t>
      </w:r>
      <w:r>
        <w:rPr>
          <w:rFonts w:hint="eastAsia"/>
          <w:color w:val="auto"/>
        </w:rPr>
        <w:t>be</w:t>
      </w:r>
      <w:r>
        <w:rPr>
          <w:color w:val="auto"/>
        </w:rPr>
        <w:t xml:space="preserve"> </w:t>
      </w:r>
      <w:r>
        <w:rPr>
          <w:rFonts w:hint="eastAsia"/>
          <w:color w:val="auto"/>
        </w:rPr>
        <w:t>reused</w:t>
      </w:r>
      <w:r>
        <w:rPr>
          <w:color w:val="auto"/>
        </w:rPr>
        <w:t>, and values are given in the tables below.</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5.30</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color w:val="auto"/>
                <w:lang w:val="en-US" w:eastAsia="zh-CN"/>
              </w:rPr>
            </w:pPr>
            <w:r>
              <w:rPr>
                <w:color w:val="auto"/>
                <w:lang w:val="en-US" w:eastAsia="zh-CN"/>
              </w:rPr>
              <w:t>CA</w:t>
            </w:r>
            <w:r>
              <w:rPr>
                <w:color w:val="auto"/>
                <w:lang w:eastAsia="zh-CN"/>
              </w:rPr>
              <w:t>_</w:t>
            </w:r>
            <w:r>
              <w:rPr>
                <w:color w:val="auto"/>
                <w:lang w:val="en-US" w:eastAsia="zh-CN"/>
              </w:rPr>
              <w:t>n41</w:t>
            </w:r>
            <w:r>
              <w:rPr>
                <w:color w:val="auto"/>
                <w:lang w:eastAsia="ja-JP"/>
              </w:rPr>
              <w:t>-n</w:t>
            </w:r>
            <w:r>
              <w:rPr>
                <w:color w:val="auto"/>
                <w:lang w:val="en-US" w:eastAsia="zh-CN"/>
              </w:rPr>
              <w:t>75</w:t>
            </w:r>
          </w:p>
        </w:tc>
        <w:tc>
          <w:tcPr>
            <w:tcW w:w="2952" w:type="dxa"/>
            <w:noWrap w:val="0"/>
            <w:vAlign w:val="center"/>
          </w:tcPr>
          <w:p>
            <w:pPr>
              <w:pStyle w:val="106"/>
              <w:keepNext/>
              <w:keepLines/>
              <w:pageBreakBefore w:val="0"/>
              <w:widowControl/>
              <w:kinsoku/>
              <w:wordWrap/>
              <w:topLinePunct w:val="0"/>
              <w:bidi w:val="0"/>
              <w:rPr>
                <w:rFonts w:eastAsia="等线" w:cs="Arial"/>
                <w:color w:val="auto"/>
                <w:lang w:eastAsia="zh-CN"/>
              </w:rPr>
            </w:pPr>
            <w:r>
              <w:rPr>
                <w:rFonts w:hint="eastAsia" w:eastAsia="等线" w:cs="Arial"/>
                <w:color w:val="auto"/>
                <w:lang w:eastAsia="zh-CN"/>
              </w:rPr>
              <w:t>0.7</w:t>
            </w:r>
          </w:p>
        </w:tc>
        <w:tc>
          <w:tcPr>
            <w:tcW w:w="2952" w:type="dxa"/>
            <w:noWrap w:val="0"/>
            <w:vAlign w:val="top"/>
          </w:tcPr>
          <w:p>
            <w:pPr>
              <w:pStyle w:val="106"/>
              <w:keepNext/>
              <w:keepLines/>
              <w:pageBreakBefore w:val="0"/>
              <w:widowControl/>
              <w:kinsoku/>
              <w:wordWrap/>
              <w:topLinePunct w:val="0"/>
              <w:bidi w:val="0"/>
              <w:rPr>
                <w:color w:val="auto"/>
                <w:lang w:eastAsia="zh-CN"/>
              </w:rPr>
            </w:pPr>
            <w:r>
              <w:rPr>
                <w:rFonts w:hint="eastAsia" w:cs="Arial"/>
                <w:color w:val="auto"/>
                <w:szCs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pacing w:before="120" w:after="120"/>
        <w:rPr>
          <w:color w:val="auto"/>
          <w:lang w:eastAsia="zh-CN"/>
        </w:rPr>
      </w:pPr>
      <w:r>
        <w:rPr>
          <w:color w:val="auto"/>
        </w:rPr>
        <w:t xml:space="preserve">Table </w:t>
      </w:r>
      <w:r>
        <w:rPr>
          <w:rFonts w:hint="eastAsia"/>
          <w:color w:val="auto"/>
          <w:lang w:val="en-US" w:eastAsia="zh-CN"/>
        </w:rPr>
        <w:t>5.30</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color w:val="auto"/>
              </w:rPr>
            </w:pPr>
          </w:p>
        </w:tc>
        <w:tc>
          <w:tcPr>
            <w:tcW w:w="5656" w:type="dxa"/>
            <w:gridSpan w:val="2"/>
            <w:noWrap w:val="0"/>
            <w:vAlign w:val="top"/>
          </w:tcPr>
          <w:p>
            <w:pPr>
              <w:pStyle w:val="105"/>
              <w:keepNext/>
              <w:keepLines/>
              <w:pageBreakBefore w:val="0"/>
              <w:widowControl/>
              <w:kinsoku/>
              <w:wordWrap/>
              <w:topLinePunct w:val="0"/>
              <w:bidi w:val="0"/>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rPr>
                <w:color w:val="auto"/>
              </w:rPr>
            </w:pPr>
            <w:r>
              <w:rPr>
                <w:color w:val="auto"/>
                <w:lang w:val="en-US" w:eastAsia="zh-CN"/>
              </w:rPr>
              <w:t>CA</w:t>
            </w:r>
            <w:r>
              <w:rPr>
                <w:color w:val="auto"/>
                <w:lang w:eastAsia="zh-CN"/>
              </w:rPr>
              <w:t>_</w:t>
            </w:r>
            <w:r>
              <w:rPr>
                <w:color w:val="auto"/>
                <w:lang w:val="en-US" w:eastAsia="zh-CN"/>
              </w:rPr>
              <w:t>n41</w:t>
            </w:r>
            <w:r>
              <w:rPr>
                <w:color w:val="auto"/>
                <w:lang w:eastAsia="ja-JP"/>
              </w:rPr>
              <w:t>-n</w:t>
            </w:r>
            <w:r>
              <w:rPr>
                <w:color w:val="auto"/>
                <w:lang w:val="en-US" w:eastAsia="zh-CN"/>
              </w:rPr>
              <w:t>75</w:t>
            </w:r>
          </w:p>
        </w:tc>
        <w:tc>
          <w:tcPr>
            <w:tcW w:w="2704"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eastAsia="等线"/>
                <w:color w:val="auto"/>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rFonts w:cs="Arial"/>
          <w:color w:val="auto"/>
          <w:szCs w:val="22"/>
        </w:rPr>
      </w:pPr>
      <w:bookmarkStart w:id="1982" w:name="_Toc10873"/>
      <w:bookmarkStart w:id="1983" w:name="_Toc8297"/>
      <w:r>
        <w:rPr>
          <w:rFonts w:hint="eastAsia"/>
          <w:color w:val="auto"/>
          <w:lang w:eastAsia="zh-CN"/>
        </w:rPr>
        <w:t>5.30</w:t>
      </w:r>
      <w:r>
        <w:rPr>
          <w:color w:val="auto"/>
        </w:rPr>
        <w:t>.1.5</w:t>
      </w:r>
      <w:r>
        <w:rPr>
          <w:color w:val="auto"/>
        </w:rPr>
        <w:tab/>
      </w:r>
      <w:r>
        <w:rPr>
          <w:rFonts w:cs="Arial"/>
          <w:color w:val="auto"/>
          <w:szCs w:val="22"/>
        </w:rPr>
        <w:t>REFSENS requirements</w:t>
      </w:r>
      <w:bookmarkEnd w:id="1982"/>
      <w:bookmarkEnd w:id="1983"/>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new REFSENS requirements.</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84" w:name="_Toc5404"/>
      <w:bookmarkStart w:id="1985" w:name="_Toc15462"/>
      <w:r>
        <w:rPr>
          <w:rFonts w:hint="eastAsia"/>
          <w:color w:val="auto"/>
          <w:lang w:eastAsia="zh-CN"/>
        </w:rPr>
        <w:t>5.30</w:t>
      </w:r>
      <w:r>
        <w:rPr>
          <w:color w:val="auto"/>
        </w:rPr>
        <w:t>.1.6</w:t>
      </w:r>
      <w:r>
        <w:rPr>
          <w:color w:val="auto"/>
        </w:rPr>
        <w:tab/>
      </w:r>
      <w:r>
        <w:rPr>
          <w:color w:val="auto"/>
        </w:rPr>
        <w:t>OOB blocking exception requirements</w:t>
      </w:r>
      <w:bookmarkEnd w:id="1984"/>
      <w:bookmarkEnd w:id="198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OOB blocking exception.</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420"/>
        </w:tabs>
        <w:kinsoku/>
        <w:wordWrap/>
        <w:topLinePunct w:val="0"/>
        <w:bidi w:val="0"/>
        <w:ind w:left="0" w:firstLine="0"/>
        <w:rPr>
          <w:rFonts w:hint="eastAsia" w:eastAsia="MS Mincho"/>
          <w:color w:val="auto"/>
          <w:lang w:val="en-US" w:eastAsia="zh-CN"/>
        </w:rPr>
      </w:pPr>
      <w:bookmarkStart w:id="1986" w:name="_Toc21474"/>
      <w:bookmarkStart w:id="1987" w:name="_Toc3589"/>
      <w:r>
        <w:rPr>
          <w:rFonts w:hint="eastAsia" w:eastAsia="MS Mincho"/>
          <w:color w:val="auto"/>
          <w:lang w:val="en-US" w:eastAsia="zh-CN"/>
        </w:rPr>
        <w:t xml:space="preserve">5.31 </w:t>
      </w:r>
      <w:bookmarkStart w:id="1988" w:name="_Toc170054722"/>
      <w:bookmarkStart w:id="1989" w:name="_Toc19099"/>
      <w:bookmarkStart w:id="1990" w:name="_Toc169987228"/>
      <w:bookmarkStart w:id="1991" w:name="_Toc4173"/>
      <w:bookmarkStart w:id="1992" w:name="_Toc30273"/>
      <w:bookmarkStart w:id="1993" w:name="_Toc24026"/>
      <w:r>
        <w:rPr>
          <w:rFonts w:hint="eastAsia" w:eastAsia="MS Mincho"/>
          <w:color w:val="auto"/>
          <w:lang w:val="en-US" w:eastAsia="zh-CN"/>
        </w:rPr>
        <w:t>CA_n28-n41</w:t>
      </w:r>
      <w:bookmarkEnd w:id="1986"/>
      <w:bookmarkEnd w:id="1987"/>
    </w:p>
    <w:p>
      <w:pPr>
        <w:pStyle w:val="5"/>
        <w:keepNext/>
        <w:keepLines/>
        <w:pageBreakBefore w:val="0"/>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jc w:val="both"/>
        <w:outlineLvl w:val="2"/>
        <w:rPr>
          <w:color w:val="auto"/>
          <w:lang w:val="en-US" w:eastAsia="zh-CN"/>
        </w:rPr>
      </w:pPr>
      <w:bookmarkStart w:id="1994" w:name="_Toc16050"/>
      <w:bookmarkStart w:id="1995" w:name="_Toc24153"/>
      <w:r>
        <w:rPr>
          <w:rFonts w:hint="eastAsia"/>
          <w:color w:val="auto"/>
          <w:lang w:val="en-US" w:eastAsia="zh-CN"/>
        </w:rPr>
        <w:t>5.31</w:t>
      </w:r>
      <w:r>
        <w:rPr>
          <w:color w:val="auto"/>
          <w:lang w:val="en-US" w:eastAsia="zh-CN"/>
        </w:rPr>
        <w:t>.1</w:t>
      </w:r>
      <w:r>
        <w:rPr>
          <w:color w:val="auto"/>
          <w:lang w:val="en-US" w:eastAsia="zh-CN"/>
        </w:rPr>
        <w:tab/>
      </w:r>
      <w:r>
        <w:rPr>
          <w:color w:val="auto"/>
          <w:lang w:val="en-US" w:eastAsia="zh-CN"/>
        </w:rPr>
        <w:t>Common for 1 band UL and 2 bands UL CA</w:t>
      </w:r>
      <w:bookmarkEnd w:id="1994"/>
      <w:bookmarkEnd w:id="1995"/>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jc w:val="both"/>
        <w:rPr>
          <w:color w:val="auto"/>
          <w:lang w:eastAsia="zh-CN"/>
        </w:rPr>
      </w:pPr>
      <w:bookmarkStart w:id="1996" w:name="_Toc24394"/>
      <w:bookmarkStart w:id="1997" w:name="_Toc15351"/>
      <w:r>
        <w:rPr>
          <w:rFonts w:hint="eastAsia"/>
          <w:color w:val="auto"/>
          <w:lang w:eastAsia="zh-CN"/>
        </w:rPr>
        <w:t>5.31</w:t>
      </w:r>
      <w:r>
        <w:rPr>
          <w:color w:val="auto"/>
          <w:lang w:eastAsia="zh-CN"/>
        </w:rPr>
        <w:t>.1.1</w:t>
      </w:r>
      <w:r>
        <w:rPr>
          <w:rFonts w:hint="eastAsia"/>
          <w:color w:val="auto"/>
          <w:lang w:val="en-US" w:eastAsia="zh-CN"/>
        </w:rPr>
        <w:tab/>
      </w:r>
      <w:r>
        <w:rPr>
          <w:color w:val="auto"/>
          <w:lang w:eastAsia="zh-CN"/>
        </w:rPr>
        <w:t>Operating bands for CA</w:t>
      </w:r>
      <w:bookmarkEnd w:id="1996"/>
      <w:bookmarkEnd w:id="1997"/>
    </w:p>
    <w:p>
      <w:pPr>
        <w:pStyle w:val="114"/>
        <w:keepNext/>
        <w:keepLines/>
        <w:pageBreakBefore w:val="0"/>
        <w:widowControl/>
        <w:kinsoku/>
        <w:wordWrap/>
        <w:topLinePunct w:val="0"/>
        <w:bidi w:val="0"/>
        <w:rPr>
          <w:rFonts w:eastAsia="宋体"/>
          <w:color w:val="auto"/>
          <w:lang w:val="en-US" w:eastAsia="zh-CN"/>
        </w:rPr>
      </w:pPr>
      <w:r>
        <w:rPr>
          <w:color w:val="auto"/>
        </w:rPr>
        <w:t xml:space="preserve">Table </w:t>
      </w:r>
      <w:r>
        <w:rPr>
          <w:rFonts w:hint="eastAsia"/>
          <w:color w:val="auto"/>
          <w:lang w:eastAsia="zh-CN"/>
        </w:rPr>
        <w:t>5.31</w:t>
      </w:r>
      <w:r>
        <w:rPr>
          <w:color w:val="auto"/>
          <w:lang w:eastAsia="zh-CN"/>
        </w:rPr>
        <w:t>.1.1</w:t>
      </w:r>
      <w:r>
        <w:rPr>
          <w:color w:val="auto"/>
        </w:rPr>
        <w:t>-1: CA band combination CA_</w:t>
      </w:r>
      <w:r>
        <w:rPr>
          <w:rFonts w:eastAsia="宋体"/>
          <w:color w:val="auto"/>
          <w:lang w:eastAsia="zh-CN"/>
        </w:rPr>
        <w:t>n</w:t>
      </w:r>
      <w:r>
        <w:rPr>
          <w:rFonts w:hint="eastAsia" w:eastAsia="宋体"/>
          <w:color w:val="auto"/>
          <w:lang w:eastAsia="zh-CN"/>
        </w:rPr>
        <w:t>28</w:t>
      </w:r>
      <w:r>
        <w:rPr>
          <w:color w:val="auto"/>
        </w:rPr>
        <w:t>-n</w:t>
      </w:r>
      <w:r>
        <w:rPr>
          <w:rFonts w:hint="eastAsia" w:eastAsia="宋体"/>
          <w:color w:val="auto"/>
          <w:lang w:val="en-US" w:eastAsia="zh-CN"/>
        </w:rPr>
        <w:t>41</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eastAsia="ja-JP"/>
              </w:rPr>
              <w:t>NR</w:t>
            </w:r>
            <w:r>
              <w:rPr>
                <w:rFonts w:ascii="Arial" w:hAnsi="Arial" w:cs="Arial"/>
                <w:b/>
                <w:color w:val="auto"/>
                <w:sz w:val="18"/>
                <w:lang w:val="zh-CN"/>
              </w:rPr>
              <w:t xml:space="preserve"> </w:t>
            </w:r>
            <w:r>
              <w:rPr>
                <w:rFonts w:ascii="Arial" w:hAnsi="Arial" w:cs="Arial"/>
                <w:b/>
                <w:color w:val="auto"/>
                <w:sz w:val="18"/>
                <w:lang w:val="zh-CN" w:eastAsia="ja-JP"/>
              </w:rPr>
              <w:t>CA</w:t>
            </w:r>
            <w:r>
              <w:rPr>
                <w:rFonts w:ascii="Arial" w:hAnsi="Arial" w:cs="Arial"/>
                <w:b/>
                <w:color w:val="auto"/>
                <w:sz w:val="18"/>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eastAsia="ja-JP"/>
              </w:rPr>
              <w:t>NR</w:t>
            </w:r>
            <w:r>
              <w:rPr>
                <w:rFonts w:ascii="Arial" w:hAnsi="Arial" w:cs="Arial"/>
                <w:b/>
                <w:color w:val="auto"/>
                <w:sz w:val="18"/>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Duplex</w:t>
            </w:r>
          </w:p>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en-US"/>
              </w:rPr>
            </w:pPr>
            <w:r>
              <w:rPr>
                <w:rFonts w:ascii="Arial" w:hAnsi="Arial" w:cs="Arial"/>
                <w:b/>
                <w:color w:val="auto"/>
                <w:sz w:val="18"/>
                <w:lang w:val="en-US"/>
              </w:rPr>
              <w:t>F</w:t>
            </w:r>
            <w:r>
              <w:rPr>
                <w:rFonts w:ascii="Arial" w:hAnsi="Arial" w:cs="Arial"/>
                <w:b/>
                <w:color w:val="auto"/>
                <w:sz w:val="18"/>
                <w:vertAlign w:val="subscript"/>
                <w:lang w:val="en-US"/>
              </w:rPr>
              <w:t>UL_low</w:t>
            </w:r>
            <w:r>
              <w:rPr>
                <w:rFonts w:ascii="Arial" w:hAnsi="Arial" w:cs="Arial"/>
                <w:b/>
                <w:color w:val="auto"/>
                <w:sz w:val="18"/>
                <w:lang w:val="en-US"/>
              </w:rPr>
              <w:t xml:space="preserve"> – F</w:t>
            </w:r>
            <w:r>
              <w:rPr>
                <w:rFonts w:ascii="Arial" w:hAnsi="Arial" w:cs="Arial"/>
                <w:b/>
                <w:color w:val="auto"/>
                <w:sz w:val="18"/>
                <w:vertAlign w:val="subscript"/>
                <w:lang w:val="en-US"/>
              </w:rPr>
              <w:t>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en-US"/>
              </w:rPr>
            </w:pPr>
            <w:r>
              <w:rPr>
                <w:rFonts w:ascii="Arial" w:hAnsi="Arial" w:cs="Arial"/>
                <w:b/>
                <w:color w:val="auto"/>
                <w:sz w:val="18"/>
                <w:lang w:val="en-US"/>
              </w:rPr>
              <w:t>F</w:t>
            </w:r>
            <w:r>
              <w:rPr>
                <w:rFonts w:ascii="Arial" w:hAnsi="Arial" w:cs="Arial"/>
                <w:b/>
                <w:color w:val="auto"/>
                <w:sz w:val="18"/>
                <w:vertAlign w:val="subscript"/>
                <w:lang w:val="en-US"/>
              </w:rPr>
              <w:t>DL_low</w:t>
            </w:r>
            <w:r>
              <w:rPr>
                <w:rFonts w:ascii="Arial" w:hAnsi="Arial" w:cs="Arial"/>
                <w:b/>
                <w:color w:val="auto"/>
                <w:sz w:val="18"/>
                <w:lang w:val="en-US"/>
              </w:rPr>
              <w:t xml:space="preserve"> – F</w:t>
            </w:r>
            <w:r>
              <w:rPr>
                <w:rFonts w:ascii="Arial" w:hAnsi="Arial" w:cs="Arial"/>
                <w:b/>
                <w:color w:val="auto"/>
                <w:sz w:val="18"/>
                <w:vertAlign w:val="subscript"/>
                <w:lang w:val="en-US"/>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ascii="Arial" w:hAnsi="Arial" w:eastAsia="宋体" w:cs="Arial"/>
                <w:bCs/>
                <w:color w:val="auto"/>
                <w:sz w:val="18"/>
                <w:szCs w:val="18"/>
                <w:lang w:val="en-US" w:eastAsia="zh-CN"/>
              </w:rPr>
              <w:t>CA_n</w:t>
            </w:r>
            <w:r>
              <w:rPr>
                <w:rFonts w:hint="eastAsia" w:ascii="Arial" w:hAnsi="Arial" w:eastAsia="宋体" w:cs="Arial"/>
                <w:bCs/>
                <w:color w:val="auto"/>
                <w:sz w:val="18"/>
                <w:szCs w:val="18"/>
                <w:lang w:val="en-US" w:eastAsia="zh-CN"/>
              </w:rPr>
              <w:t>28</w:t>
            </w:r>
            <w:r>
              <w:rPr>
                <w:rFonts w:ascii="Arial" w:hAnsi="Arial" w:eastAsia="宋体" w:cs="Arial"/>
                <w:bCs/>
                <w:color w:val="auto"/>
                <w:sz w:val="18"/>
                <w:szCs w:val="18"/>
                <w:lang w:val="en-US" w:eastAsia="zh-CN"/>
              </w:rPr>
              <w:t>-n</w:t>
            </w:r>
            <w:r>
              <w:rPr>
                <w:rFonts w:hint="eastAsia" w:ascii="Arial" w:hAnsi="Arial" w:eastAsia="宋体" w:cs="Arial"/>
                <w:bCs/>
                <w:color w:val="auto"/>
                <w:sz w:val="18"/>
                <w:szCs w:val="18"/>
                <w:lang w:val="en-US" w:eastAsia="zh-CN"/>
              </w:rPr>
              <w:t>41</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Arial"/>
                <w:color w:val="auto"/>
                <w:sz w:val="18"/>
                <w:lang w:val="en-US" w:eastAsia="zh-CN"/>
              </w:rPr>
            </w:pPr>
            <w:r>
              <w:rPr>
                <w:rFonts w:ascii="Arial" w:hAnsi="Arial" w:eastAsia="宋体" w:cs="Arial"/>
                <w:color w:val="auto"/>
                <w:sz w:val="18"/>
                <w:lang w:val="sv-SE" w:eastAsia="zh-CN"/>
              </w:rPr>
              <w:t>n</w:t>
            </w:r>
            <w:r>
              <w:rPr>
                <w:rFonts w:hint="eastAsia" w:ascii="Arial" w:hAnsi="Arial" w:eastAsia="宋体" w:cs="Arial"/>
                <w:color w:val="auto"/>
                <w:sz w:val="18"/>
                <w:lang w:val="sv-SE" w:eastAsia="zh-CN"/>
              </w:rPr>
              <w:t>28</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703</w:t>
            </w:r>
            <w:r>
              <w:rPr>
                <w:rFonts w:ascii="Arial" w:hAnsi="Arial" w:eastAsia="宋体" w:cs="Arial"/>
                <w:color w:val="auto"/>
                <w:sz w:val="18"/>
                <w:lang w:val="en-US" w:eastAsia="zh-CN"/>
              </w:rPr>
              <w:t xml:space="preserve"> </w:t>
            </w:r>
            <w:r>
              <w:rPr>
                <w:rFonts w:ascii="Arial" w:hAnsi="Arial" w:cs="Arial"/>
                <w:color w:val="auto"/>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zh-CN" w:eastAsia="ja-JP"/>
              </w:rPr>
            </w:pPr>
            <w:r>
              <w:rPr>
                <w:rFonts w:ascii="Arial" w:hAnsi="Arial" w:cs="Arial"/>
                <w:color w:val="auto"/>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748</w:t>
            </w:r>
            <w:r>
              <w:rPr>
                <w:rFonts w:ascii="Arial" w:hAnsi="Arial" w:eastAsia="宋体" w:cs="Arial"/>
                <w:color w:val="auto"/>
                <w:sz w:val="18"/>
                <w:lang w:val="en-US" w:eastAsia="zh-CN"/>
              </w:rPr>
              <w:t xml:space="preserve"> </w:t>
            </w:r>
            <w:r>
              <w:rPr>
                <w:rFonts w:ascii="Arial" w:hAnsi="Arial" w:cs="Arial"/>
                <w:color w:val="auto"/>
                <w:sz w:val="18"/>
                <w:lang w:val="sv-SE" w:eastAsia="ko-KR"/>
              </w:rPr>
              <w:t>MH</w:t>
            </w:r>
            <w:r>
              <w:rPr>
                <w:rFonts w:ascii="Arial" w:hAnsi="Arial" w:cs="Arial"/>
                <w:color w:val="auto"/>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758</w:t>
            </w:r>
            <w:r>
              <w:rPr>
                <w:rFonts w:ascii="Arial" w:hAnsi="Arial" w:eastAsia="宋体" w:cs="Arial"/>
                <w:color w:val="auto"/>
                <w:sz w:val="18"/>
                <w:lang w:val="en-US" w:eastAsia="zh-CN"/>
              </w:rPr>
              <w:t xml:space="preserve"> </w:t>
            </w:r>
            <w:r>
              <w:rPr>
                <w:rFonts w:ascii="Arial" w:hAnsi="Arial" w:cs="Arial"/>
                <w:color w:val="auto"/>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zh-CN" w:eastAsia="ja-JP"/>
              </w:rPr>
            </w:pPr>
            <w:r>
              <w:rPr>
                <w:rFonts w:ascii="Arial" w:hAnsi="Arial" w:cs="Arial"/>
                <w:color w:val="auto"/>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803</w:t>
            </w:r>
            <w:r>
              <w:rPr>
                <w:rFonts w:ascii="Arial" w:hAnsi="Arial" w:eastAsia="宋体" w:cs="Arial"/>
                <w:color w:val="auto"/>
                <w:sz w:val="18"/>
                <w:lang w:val="en-US" w:eastAsia="zh-CN"/>
              </w:rPr>
              <w:t xml:space="preserve"> </w:t>
            </w:r>
            <w:r>
              <w:rPr>
                <w:rFonts w:ascii="Arial" w:hAnsi="Arial" w:cs="Arial"/>
                <w:color w:val="auto"/>
                <w:sz w:val="18"/>
                <w:lang w:val="sv-SE" w:eastAsia="ko-KR"/>
              </w:rPr>
              <w:t>MH</w:t>
            </w:r>
            <w:r>
              <w:rPr>
                <w:rFonts w:ascii="Arial" w:hAnsi="Arial" w:cs="Arial"/>
                <w:color w:val="auto"/>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zh-CN" w:eastAsia="ja-JP"/>
              </w:rPr>
            </w:pPr>
            <w:r>
              <w:rPr>
                <w:rFonts w:hint="eastAsia" w:ascii="Arial" w:hAnsi="Arial" w:eastAsia="宋体" w:cs="Arial"/>
                <w:color w:val="auto"/>
                <w:sz w:val="18"/>
                <w:lang w:val="en-US" w:eastAsia="zh-CN"/>
              </w:rPr>
              <w:t>F</w:t>
            </w:r>
            <w:r>
              <w:rPr>
                <w:rFonts w:ascii="Arial" w:hAnsi="Arial" w:cs="Arial"/>
                <w:color w:val="auto"/>
                <w:sz w:val="18"/>
                <w:lang w:val="zh-CN" w:eastAsia="ja-JP"/>
              </w:rPr>
              <w: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color w:val="auto"/>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Arial"/>
                <w:color w:val="auto"/>
                <w:sz w:val="18"/>
                <w:lang w:val="en-US" w:eastAsia="zh-CN"/>
              </w:rPr>
            </w:pPr>
            <w:r>
              <w:rPr>
                <w:rFonts w:ascii="Arial" w:hAnsi="Arial" w:cs="Arial"/>
                <w:color w:val="auto"/>
                <w:sz w:val="18"/>
                <w:lang w:val="sv-SE" w:eastAsia="ko-KR"/>
              </w:rPr>
              <w:t>n</w:t>
            </w:r>
            <w:r>
              <w:rPr>
                <w:rFonts w:hint="eastAsia" w:ascii="Arial" w:hAnsi="Arial" w:eastAsia="宋体" w:cs="Arial"/>
                <w:color w:val="auto"/>
                <w:sz w:val="18"/>
                <w:lang w:val="en-US" w:eastAsia="zh-CN"/>
              </w:rPr>
              <w:t>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eastAsia="Malgun Gothic" w:cs="Arial"/>
                <w:color w:val="auto"/>
                <w:sz w:val="18"/>
                <w:lang w:val="en-US" w:eastAsia="ko-KR"/>
              </w:rPr>
            </w:pPr>
            <w:r>
              <w:rPr>
                <w:rFonts w:ascii="Arial" w:hAnsi="Arial" w:eastAsia="宋体" w:cs="Arial"/>
                <w:color w:val="auto"/>
                <w:sz w:val="18"/>
                <w:lang w:val="en-US" w:eastAsia="zh-CN"/>
              </w:rPr>
              <w:t xml:space="preserve">2496 </w:t>
            </w:r>
            <w:r>
              <w:rPr>
                <w:rFonts w:ascii="Arial" w:hAnsi="Arial" w:cs="Arial"/>
                <w:color w:val="auto"/>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cs="Arial"/>
                <w:color w:val="auto"/>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eastAsia="宋体" w:cs="Arial"/>
                <w:color w:val="auto"/>
                <w:sz w:val="18"/>
                <w:lang w:val="en-US" w:eastAsia="zh-CN"/>
              </w:rPr>
              <w:t xml:space="preserve">2690 </w:t>
            </w:r>
            <w:r>
              <w:rPr>
                <w:rFonts w:ascii="Arial" w:hAnsi="Arial" w:cs="Arial"/>
                <w:color w:val="auto"/>
                <w:sz w:val="18"/>
                <w:lang w:val="sv-SE" w:eastAsia="ko-KR"/>
              </w:rPr>
              <w:t>MH</w:t>
            </w:r>
            <w:r>
              <w:rPr>
                <w:rFonts w:ascii="Arial" w:hAnsi="Arial" w:cs="Arial"/>
                <w:color w:val="auto"/>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eastAsia="宋体" w:cs="Arial"/>
                <w:color w:val="auto"/>
                <w:sz w:val="18"/>
                <w:lang w:val="en-US" w:eastAsia="zh-CN"/>
              </w:rPr>
              <w:t xml:space="preserve">2496 </w:t>
            </w:r>
            <w:r>
              <w:rPr>
                <w:rFonts w:ascii="Arial" w:hAnsi="Arial" w:cs="Arial"/>
                <w:color w:val="auto"/>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cs="Arial"/>
                <w:color w:val="auto"/>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eastAsia="宋体" w:cs="Arial"/>
                <w:color w:val="auto"/>
                <w:sz w:val="18"/>
                <w:lang w:val="en-US" w:eastAsia="zh-CN"/>
              </w:rPr>
              <w:t xml:space="preserve">2690 </w:t>
            </w:r>
            <w:r>
              <w:rPr>
                <w:rFonts w:ascii="Arial" w:hAnsi="Arial" w:cs="Arial"/>
                <w:color w:val="auto"/>
                <w:sz w:val="18"/>
                <w:lang w:val="sv-SE" w:eastAsia="ko-KR"/>
              </w:rPr>
              <w:t>MH</w:t>
            </w:r>
            <w:r>
              <w:rPr>
                <w:rFonts w:ascii="Arial" w:hAnsi="Arial" w:cs="Arial"/>
                <w:color w:val="auto"/>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cs="Arial"/>
                <w:color w:val="auto"/>
                <w:sz w:val="18"/>
                <w:lang w:val="en-US" w:eastAsia="ko-KR"/>
              </w:rPr>
              <w:t>TDD</w:t>
            </w:r>
          </w:p>
        </w:tc>
      </w:tr>
    </w:tbl>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Malgun Gothic"/>
          <w:color w:val="auto"/>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1998" w:name="_Toc5916"/>
      <w:bookmarkStart w:id="1999" w:name="_Toc7358"/>
      <w:r>
        <w:rPr>
          <w:rFonts w:hint="eastAsia"/>
          <w:color w:val="auto"/>
          <w:lang w:eastAsia="zh-CN"/>
        </w:rPr>
        <w:t>5.31</w:t>
      </w:r>
      <w:r>
        <w:rPr>
          <w:color w:val="auto"/>
          <w:lang w:eastAsia="zh-CN"/>
        </w:rPr>
        <w:t>.1.2</w:t>
      </w:r>
      <w:r>
        <w:rPr>
          <w:color w:val="auto"/>
          <w:lang w:eastAsia="zh-CN"/>
        </w:rPr>
        <w:tab/>
      </w:r>
      <w:r>
        <w:rPr>
          <w:color w:val="auto"/>
          <w:lang w:eastAsia="zh-CN"/>
        </w:rPr>
        <w:t>Channel bandwidths per operating band for CA</w:t>
      </w:r>
      <w:bookmarkEnd w:id="1998"/>
      <w:bookmarkEnd w:id="1999"/>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eastAsia="zh-CN"/>
        </w:rPr>
        <w:t>5.31</w:t>
      </w:r>
      <w:r>
        <w:rPr>
          <w:color w:val="auto"/>
          <w:lang w:eastAsia="zh-CN"/>
        </w:rPr>
        <w:t>.1</w:t>
      </w:r>
      <w:r>
        <w:rPr>
          <w:color w:val="auto"/>
        </w:rPr>
        <w:t>.</w:t>
      </w:r>
      <w:r>
        <w:rPr>
          <w:color w:val="auto"/>
          <w:lang w:eastAsia="zh-CN"/>
        </w:rPr>
        <w:t>2</w:t>
      </w:r>
      <w:r>
        <w:rPr>
          <w:color w:val="auto"/>
        </w:rPr>
        <w:t>-1: Supported bandwidths per CA band combination CA_</w:t>
      </w:r>
      <w:r>
        <w:rPr>
          <w:rFonts w:eastAsia="宋体"/>
          <w:color w:val="auto"/>
          <w:lang w:eastAsia="zh-CN"/>
        </w:rPr>
        <w:t>n</w:t>
      </w:r>
      <w:r>
        <w:rPr>
          <w:rFonts w:hint="eastAsia" w:eastAsia="宋体"/>
          <w:color w:val="auto"/>
          <w:lang w:eastAsia="zh-CN"/>
        </w:rPr>
        <w:t>28</w:t>
      </w:r>
      <w:r>
        <w:rPr>
          <w:color w:val="auto"/>
        </w:rPr>
        <w:t>-n</w:t>
      </w:r>
      <w:r>
        <w:rPr>
          <w:rFonts w:hint="eastAsia" w:eastAsia="宋体"/>
          <w:color w:val="auto"/>
          <w:lang w:val="en-US" w:eastAsia="zh-CN"/>
        </w:rPr>
        <w:t>41</w:t>
      </w:r>
    </w:p>
    <w:tbl>
      <w:tblPr>
        <w:tblStyle w:val="89"/>
        <w:tblW w:w="98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NR CA configuration</w:t>
            </w:r>
          </w:p>
        </w:tc>
        <w:tc>
          <w:tcPr>
            <w:tcW w:w="169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Uplink CA configuration</w:t>
            </w:r>
            <w:r>
              <w:rPr>
                <w:color w:val="auto"/>
                <w:lang w:eastAsia="zh-CN"/>
              </w:rPr>
              <w:t xml:space="preserve"> </w:t>
            </w:r>
            <w:r>
              <w:rPr>
                <w:color w:val="auto"/>
              </w:rPr>
              <w:t>or single uplink carrier</w:t>
            </w:r>
            <w:r>
              <w:rPr>
                <w:color w:val="auto"/>
                <w:vertAlign w:val="superscript"/>
                <w:lang w:eastAsia="zh-CN"/>
              </w:rPr>
              <w:t>10</w:t>
            </w:r>
          </w:p>
        </w:tc>
        <w:tc>
          <w:tcPr>
            <w:tcW w:w="730" w:type="dxa"/>
            <w:tcBorders>
              <w:left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bidi="ar"/>
              </w:rPr>
            </w:pPr>
            <w:r>
              <w:rPr>
                <w:color w:val="auto"/>
                <w:lang w:eastAsia="zh-CN"/>
              </w:rPr>
              <w:t>Channel bandwidth (MHz) (NOTE 3)</w:t>
            </w:r>
          </w:p>
        </w:tc>
        <w:tc>
          <w:tcPr>
            <w:tcW w:w="1360" w:type="dxa"/>
            <w:tcBorders>
              <w:left w:val="single" w:color="auto" w:sz="4" w:space="0"/>
              <w:bottom w:val="nil"/>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宋体"/>
                <w:color w:val="auto"/>
                <w:szCs w:val="18"/>
                <w:lang w:val="en-US" w:eastAsia="zh-CN"/>
              </w:rPr>
            </w:pPr>
            <w:r>
              <w:rPr>
                <w:rFonts w:eastAsia="宋体"/>
                <w:bCs/>
                <w:color w:val="auto"/>
                <w:szCs w:val="18"/>
                <w:lang w:val="en-US" w:eastAsia="zh-CN"/>
              </w:rPr>
              <w:t>CA_n</w:t>
            </w:r>
            <w:r>
              <w:rPr>
                <w:rFonts w:hint="eastAsia" w:eastAsia="宋体"/>
                <w:bCs/>
                <w:color w:val="auto"/>
                <w:szCs w:val="18"/>
                <w:lang w:val="en-US" w:eastAsia="zh-CN"/>
              </w:rPr>
              <w:t>28A</w:t>
            </w:r>
            <w:r>
              <w:rPr>
                <w:rFonts w:eastAsia="宋体"/>
                <w:bCs/>
                <w:color w:val="auto"/>
                <w:szCs w:val="18"/>
                <w:lang w:val="en-US" w:eastAsia="zh-CN"/>
              </w:rPr>
              <w:t>-n</w:t>
            </w:r>
            <w:r>
              <w:rPr>
                <w:rFonts w:hint="eastAsia" w:eastAsia="宋体"/>
                <w:bCs/>
                <w:color w:val="auto"/>
                <w:szCs w:val="18"/>
                <w:lang w:val="en-US" w:eastAsia="zh-CN"/>
              </w:rPr>
              <w:t>41(2</w:t>
            </w:r>
            <w:r>
              <w:rPr>
                <w:rFonts w:eastAsia="宋体"/>
                <w:bCs/>
                <w:color w:val="auto"/>
                <w:szCs w:val="18"/>
                <w:lang w:val="en-US" w:eastAsia="zh-CN"/>
              </w:rPr>
              <w:t>A</w:t>
            </w:r>
            <w:r>
              <w:rPr>
                <w:rFonts w:hint="eastAsia" w:eastAsia="宋体"/>
                <w:bCs/>
                <w:color w:val="auto"/>
                <w:szCs w:val="18"/>
                <w:lang w:val="en-US" w:eastAsia="zh-CN"/>
              </w:rPr>
              <w:t>)</w:t>
            </w:r>
          </w:p>
        </w:tc>
        <w:tc>
          <w:tcPr>
            <w:tcW w:w="1690"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CA_n41(2A)</w:t>
            </w:r>
          </w:p>
          <w:p>
            <w:pPr>
              <w:pStyle w:val="106"/>
              <w:keepNext/>
              <w:keepLines/>
              <w:pageBreakBefore w:val="0"/>
              <w:widowControl/>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CA_28A-n41A</w:t>
            </w:r>
          </w:p>
        </w:tc>
        <w:tc>
          <w:tcPr>
            <w:tcW w:w="730" w:type="dxa"/>
            <w:tcBorders>
              <w:left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Theme="minorEastAsia"/>
                <w:color w:val="auto"/>
                <w:szCs w:val="18"/>
                <w:lang w:val="en-US" w:eastAsia="zh-CN"/>
              </w:rPr>
            </w:pPr>
            <w:r>
              <w:rPr>
                <w:color w:val="auto"/>
                <w:szCs w:val="18"/>
                <w:lang w:val="en-US" w:eastAsia="zh-CN"/>
              </w:rPr>
              <w:t>n</w:t>
            </w:r>
            <w:r>
              <w:rPr>
                <w:rFonts w:hint="eastAsia" w:eastAsiaTheme="minorEastAsia"/>
                <w:color w:val="auto"/>
                <w:szCs w:val="18"/>
                <w:lang w:val="en-US" w:eastAsia="zh-CN"/>
              </w:rPr>
              <w:t>28</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widowControl/>
              <w:kinsoku/>
              <w:wordWrap/>
              <w:overflowPunct w:val="0"/>
              <w:topLinePunct w:val="0"/>
              <w:autoSpaceDE w:val="0"/>
              <w:autoSpaceDN w:val="0"/>
              <w:bidi w:val="0"/>
              <w:adjustRightInd w:val="0"/>
              <w:rPr>
                <w:color w:val="auto"/>
                <w:szCs w:val="18"/>
                <w:lang w:val="en-US" w:eastAsia="zh-CN"/>
              </w:rPr>
            </w:pPr>
            <w:r>
              <w:rPr>
                <w:rFonts w:eastAsia="宋体"/>
                <w:color w:val="auto"/>
                <w:szCs w:val="18"/>
                <w:lang w:val="en-US" w:eastAsia="zh-CN" w:bidi="ar"/>
              </w:rPr>
              <w:t>See n</w:t>
            </w:r>
            <w:r>
              <w:rPr>
                <w:rFonts w:hint="eastAsia" w:eastAsia="宋体"/>
                <w:color w:val="auto"/>
                <w:szCs w:val="18"/>
                <w:lang w:val="en-US" w:eastAsia="zh-CN" w:bidi="ar"/>
              </w:rPr>
              <w:t>28</w:t>
            </w:r>
            <w:r>
              <w:rPr>
                <w:rFonts w:eastAsia="宋体"/>
                <w:color w:val="auto"/>
                <w:szCs w:val="18"/>
                <w:lang w:val="en-US" w:eastAsia="zh-CN" w:bidi="ar"/>
              </w:rPr>
              <w:t xml:space="preserve"> channel bandwidths in Table 5.3.5-1</w:t>
            </w:r>
          </w:p>
        </w:tc>
        <w:tc>
          <w:tcPr>
            <w:tcW w:w="1360"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cs="Arial"/>
                <w:color w:val="auto"/>
                <w:szCs w:val="18"/>
                <w:lang w:val="en-US" w:eastAsia="zh-CN"/>
              </w:rPr>
            </w:pPr>
          </w:p>
        </w:tc>
        <w:tc>
          <w:tcPr>
            <w:tcW w:w="1690" w:type="dxa"/>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val="0"/>
              <w:topLinePunct w:val="0"/>
              <w:autoSpaceDE w:val="0"/>
              <w:autoSpaceDN w:val="0"/>
              <w:bidi w:val="0"/>
              <w:adjustRightInd w:val="0"/>
              <w:spacing w:after="0"/>
              <w:jc w:val="left"/>
              <w:rPr>
                <w:rFonts w:ascii="Arial" w:hAnsi="Arial" w:cs="Arial" w:eastAsiaTheme="minorEastAsia"/>
                <w:color w:val="auto"/>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Theme="minorEastAsia"/>
                <w:color w:val="auto"/>
                <w:szCs w:val="18"/>
                <w:lang w:val="en-US" w:eastAsia="zh-CN"/>
              </w:rPr>
            </w:pPr>
            <w:r>
              <w:rPr>
                <w:color w:val="auto"/>
                <w:szCs w:val="18"/>
                <w:lang w:val="en-US" w:eastAsia="zh-CN"/>
              </w:rPr>
              <w:t>n</w:t>
            </w:r>
            <w:r>
              <w:rPr>
                <w:rFonts w:hint="eastAsia" w:eastAsiaTheme="minorEastAsia"/>
                <w:color w:val="auto"/>
                <w:szCs w:val="18"/>
                <w:lang w:val="en-US" w:eastAsia="zh-CN"/>
              </w:rPr>
              <w:t>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widowControl/>
              <w:kinsoku/>
              <w:wordWrap/>
              <w:overflowPunct w:val="0"/>
              <w:topLinePunct w:val="0"/>
              <w:autoSpaceDE w:val="0"/>
              <w:autoSpaceDN w:val="0"/>
              <w:bidi w:val="0"/>
              <w:adjustRightInd w:val="0"/>
              <w:rPr>
                <w:rFonts w:eastAsia="宋体"/>
                <w:color w:val="auto"/>
                <w:szCs w:val="18"/>
                <w:lang w:val="en-US" w:eastAsia="zh-CN" w:bidi="ar"/>
              </w:rPr>
            </w:pPr>
            <w:r>
              <w:rPr>
                <w:rFonts w:eastAsia="宋体"/>
                <w:color w:val="auto"/>
                <w:szCs w:val="18"/>
                <w:lang w:val="en-US" w:eastAsia="zh-CN"/>
              </w:rPr>
              <w:t>CA_n41</w:t>
            </w:r>
            <w:r>
              <w:rPr>
                <w:rFonts w:hint="eastAsia" w:eastAsia="宋体"/>
                <w:color w:val="auto"/>
                <w:szCs w:val="18"/>
                <w:lang w:val="en-US" w:eastAsia="zh-CN"/>
              </w:rPr>
              <w:t>(2A)</w:t>
            </w:r>
            <w:r>
              <w:rPr>
                <w:rFonts w:eastAsia="宋体"/>
                <w:color w:val="auto"/>
                <w:szCs w:val="18"/>
                <w:lang w:val="en-US" w:eastAsia="zh-CN"/>
              </w:rPr>
              <w:t>_BCS4 and 5</w:t>
            </w:r>
          </w:p>
        </w:tc>
        <w:tc>
          <w:tcPr>
            <w:tcW w:w="1360" w:type="dxa"/>
            <w:tcBorders>
              <w:top w:val="nil"/>
              <w:left w:val="single" w:color="auto" w:sz="4" w:space="0"/>
              <w:bottom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color w:val="auto"/>
                <w:szCs w:val="18"/>
                <w:lang w:val="en-US" w:eastAsia="zh-CN"/>
              </w:rPr>
            </w:pPr>
          </w:p>
        </w:tc>
      </w:tr>
    </w:tbl>
    <w:p>
      <w:pPr>
        <w:keepNext/>
        <w:keepLines/>
        <w:pageBreakBefore w:val="0"/>
        <w:widowControl/>
        <w:kinsoku/>
        <w:wordWrap/>
        <w:topLinePunct w:val="0"/>
        <w:bidi w:val="0"/>
        <w:rPr>
          <w:rFonts w:eastAsia="Malgun Gothic"/>
          <w:color w:val="auto"/>
          <w:lang w:eastAsia="ko-KR"/>
        </w:rPr>
      </w:pPr>
    </w:p>
    <w:p>
      <w:pPr>
        <w:pStyle w:val="6"/>
        <w:keepNext/>
        <w:keepLines/>
        <w:pageBreakBefore w:val="0"/>
        <w:widowControl/>
        <w:numPr>
          <w:ilvl w:val="0"/>
          <w:numId w:val="0"/>
        </w:numPr>
        <w:pBdr>
          <w:top w:val="none" w:color="auto" w:sz="0" w:space="3"/>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2000" w:name="_Toc11464"/>
      <w:bookmarkStart w:id="2001" w:name="_Toc7480"/>
      <w:r>
        <w:rPr>
          <w:rFonts w:hint="eastAsia"/>
          <w:color w:val="auto"/>
          <w:lang w:eastAsia="zh-CN"/>
        </w:rPr>
        <w:t>5.31</w:t>
      </w:r>
      <w:r>
        <w:rPr>
          <w:color w:val="auto"/>
          <w:lang w:eastAsia="zh-CN"/>
        </w:rPr>
        <w:t>.1.3</w:t>
      </w:r>
      <w:r>
        <w:rPr>
          <w:color w:val="auto"/>
          <w:lang w:eastAsia="zh-CN"/>
        </w:rPr>
        <w:tab/>
      </w:r>
      <w:r>
        <w:rPr>
          <w:color w:val="auto"/>
          <w:lang w:eastAsia="zh-CN"/>
        </w:rPr>
        <w:t>UE Co-existence studies</w:t>
      </w:r>
      <w:bookmarkEnd w:id="2000"/>
      <w:bookmarkEnd w:id="2001"/>
    </w:p>
    <w:p>
      <w:pPr>
        <w:keepNext/>
        <w:keepLines/>
        <w:pageBreakBefore w:val="0"/>
        <w:widowControl/>
        <w:kinsoku/>
        <w:wordWrap/>
        <w:topLinePunct w:val="0"/>
        <w:bidi w:val="0"/>
        <w:rPr>
          <w:rFonts w:eastAsiaTheme="minorEastAsia"/>
          <w:color w:val="auto"/>
          <w:lang w:val="en-US" w:eastAsia="zh-CN"/>
        </w:rPr>
      </w:pPr>
      <w:r>
        <w:rPr>
          <w:rFonts w:eastAsiaTheme="minorEastAsia"/>
          <w:color w:val="auto"/>
          <w:lang w:val="en-US" w:eastAsia="zh-CN"/>
        </w:rPr>
        <w:t>The co-existence studies for UL CA_n41</w:t>
      </w:r>
      <w:r>
        <w:rPr>
          <w:rFonts w:hint="eastAsia" w:eastAsiaTheme="minorEastAsia"/>
          <w:color w:val="auto"/>
          <w:lang w:val="en-US" w:eastAsia="zh-CN"/>
        </w:rPr>
        <w:t>(2A)</w:t>
      </w:r>
      <w:r>
        <w:rPr>
          <w:rFonts w:eastAsiaTheme="minorEastAsia"/>
          <w:color w:val="auto"/>
          <w:lang w:val="en-US" w:eastAsia="zh-CN"/>
        </w:rPr>
        <w:t xml:space="preserve"> are studied as in the table 5.81.1.3.1-1:</w:t>
      </w:r>
    </w:p>
    <w:p>
      <w:pPr>
        <w:pStyle w:val="114"/>
        <w:keepNext/>
        <w:keepLines/>
        <w:pageBreakBefore w:val="0"/>
        <w:widowControl/>
        <w:kinsoku/>
        <w:wordWrap/>
        <w:topLinePunct w:val="0"/>
        <w:bidi w:val="0"/>
        <w:rPr>
          <w:rFonts w:eastAsia="等线"/>
          <w:color w:val="auto"/>
          <w:lang w:val="en-US" w:eastAsia="zh-CN"/>
        </w:rPr>
      </w:pPr>
      <w:r>
        <w:rPr>
          <w:rFonts w:eastAsia="等线"/>
          <w:color w:val="auto"/>
        </w:rPr>
        <w:t xml:space="preserve">Table </w:t>
      </w:r>
      <w:r>
        <w:rPr>
          <w:rFonts w:hint="eastAsia" w:eastAsia="等线"/>
          <w:color w:val="auto"/>
          <w:lang w:eastAsia="zh-CN"/>
        </w:rPr>
        <w:t>5.31</w:t>
      </w:r>
      <w:r>
        <w:rPr>
          <w:rFonts w:eastAsia="等线"/>
          <w:color w:val="auto"/>
          <w:lang w:eastAsia="zh-CN"/>
        </w:rPr>
        <w:t>.1.3.1</w:t>
      </w:r>
      <w:r>
        <w:rPr>
          <w:rFonts w:eastAsia="等线"/>
          <w:color w:val="auto"/>
        </w:rPr>
        <w:t>-1: Intra-band ULCA IMD overlap with the other DL band analysis</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3"/>
        <w:gridCol w:w="2218"/>
        <w:gridCol w:w="1105"/>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bookmarkStart w:id="2002" w:name="_Hlk204184560"/>
            <w:r>
              <w:rPr>
                <w:rFonts w:ascii="Arial" w:hAnsi="Arial" w:eastAsia="宋体" w:cs="Arial"/>
                <w:b/>
                <w:bCs/>
                <w:color w:val="auto"/>
                <w:sz w:val="18"/>
                <w:szCs w:val="18"/>
                <w:lang w:val="en-US" w:eastAsia="zh-CN" w:bidi="ar"/>
              </w:rPr>
              <w:t>All in MHz</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c>
          <w:tcPr>
            <w:tcW w:w="2514" w:type="pct"/>
            <w:gridSpan w:val="3"/>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BB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n41 fUL</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2496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2690</w:t>
            </w:r>
          </w:p>
        </w:tc>
        <w:tc>
          <w:tcPr>
            <w:tcW w:w="480" w:type="pct"/>
            <w:vMerge w:val="restar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vMerge w:val="restar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1085" w:type="pct"/>
            <w:vMerge w:val="restar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n</w:t>
            </w:r>
            <w:r>
              <w:rPr>
                <w:rFonts w:hint="eastAsia" w:ascii="Arial" w:hAnsi="Arial" w:eastAsia="宋体" w:cs="Arial"/>
                <w:b/>
                <w:bCs/>
                <w:color w:val="auto"/>
                <w:sz w:val="18"/>
                <w:szCs w:val="18"/>
                <w:lang w:val="en-US" w:eastAsia="zh-CN" w:bidi="ar"/>
              </w:rPr>
              <w:t>28</w:t>
            </w:r>
            <w:r>
              <w:rPr>
                <w:rFonts w:ascii="Arial" w:hAnsi="Arial" w:eastAsia="宋体" w:cs="Arial"/>
                <w:b/>
                <w:bCs/>
                <w:color w:val="auto"/>
                <w:sz w:val="18"/>
                <w:szCs w:val="18"/>
                <w:lang w:val="en-US" w:eastAsia="zh-CN" w:bidi="ar"/>
              </w:rPr>
              <w:t xml:space="preserve"> fDL</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758</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803</w:t>
            </w:r>
          </w:p>
        </w:tc>
        <w:tc>
          <w:tcPr>
            <w:tcW w:w="480" w:type="pct"/>
            <w:vMerge w:val="continue"/>
            <w:noWrap/>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vMerge w:val="continue"/>
            <w:noWrap/>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1085" w:type="pct"/>
            <w:vMerge w:val="continue"/>
            <w:noWrap/>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2CCBW</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Minimum</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Maximum</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IMD2 (1-1)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Min2CCBW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10</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lang w:eastAsia="zh-CN"/>
              </w:rPr>
            </w:pPr>
            <w:r>
              <w:rPr>
                <w:rFonts w:ascii="Arial" w:hAnsi="Arial" w:eastAsia="等线" w:cs="Arial"/>
                <w:color w:val="auto"/>
                <w:sz w:val="18"/>
                <w:szCs w:val="18"/>
              </w:rPr>
              <w:t>19</w:t>
            </w:r>
            <w:r>
              <w:rPr>
                <w:rFonts w:hint="eastAsia" w:ascii="Arial" w:hAnsi="Arial" w:eastAsia="等线" w:cs="Arial"/>
                <w:color w:val="auto"/>
                <w:sz w:val="18"/>
                <w:szCs w:val="18"/>
                <w:lang w:eastAsia="zh-CN"/>
              </w:rPr>
              <w:t>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10</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6" w:type="pct"/>
            <w:gridSpan w:val="3"/>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Close to UL IMD range</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IMD4 (2-2)</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宋体" w:cs="Arial"/>
                <w:color w:val="auto"/>
                <w:sz w:val="18"/>
                <w:szCs w:val="18"/>
                <w:lang w:val="en-US" w:eastAsia="zh-CN" w:bidi="ar"/>
              </w:rPr>
              <w:t>2*Min2CCBW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宋体" w:cs="Arial"/>
                <w:color w:val="auto"/>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20</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IMD3 (2-1)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IMD6 (3-3)</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3*Min2CCBW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2306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2880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30</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IMD5 (3-2)</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fULlow-2*Max2CCLBW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fULhigh+2*Max2CCBW</w:t>
            </w:r>
          </w:p>
        </w:tc>
        <w:tc>
          <w:tcPr>
            <w:tcW w:w="2514" w:type="pct"/>
            <w:gridSpan w:val="3"/>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Close to H2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2116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3070</w:t>
            </w:r>
          </w:p>
        </w:tc>
        <w:tc>
          <w:tcPr>
            <w:tcW w:w="480"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IMD7 (4-3)</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fULlow-3*Max2CCBW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fULhigh+3*Max2CCBW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IMD4 (3-1)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2*fULlow-Max2CCBW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1926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3260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4802</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5570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IMD9 (5-4)</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fULlow-4*Max2CCBW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fULhigh+4*Max2CCBW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IMD6(4-2)</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2*fULlow-2*Max2CCBW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1736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3450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4612</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5760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IMD11 (6-5)</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fULlow-5*Max2CCBW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fULhigh+5*Max2CCBW</w:t>
            </w:r>
          </w:p>
        </w:tc>
        <w:tc>
          <w:tcPr>
            <w:tcW w:w="2514" w:type="pct"/>
            <w:gridSpan w:val="3"/>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Close to H3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1546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3640</w:t>
            </w:r>
          </w:p>
        </w:tc>
        <w:tc>
          <w:tcPr>
            <w:tcW w:w="480"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IMD13 (7-6)</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fULlow-6*Max2CCBW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fULhigh+6*Max2CCBW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IMD5 (4-1)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3*fULlow-Max2CCBW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1356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3830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7298</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8260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Analysis</w:t>
            </w:r>
          </w:p>
        </w:tc>
        <w:tc>
          <w:tcPr>
            <w:tcW w:w="4427" w:type="pct"/>
            <w:gridSpan w:val="5"/>
            <w:noWrap/>
            <w:vAlign w:val="center"/>
          </w:tcPr>
          <w:p>
            <w:pPr>
              <w:keepNext/>
              <w:keepLines/>
              <w:pageBreakBefore w:val="0"/>
              <w:widowControl/>
              <w:kinsoku/>
              <w:wordWrap/>
              <w:topLinePunct w:val="0"/>
              <w:bidi w:val="0"/>
              <w:spacing w:after="0"/>
              <w:rPr>
                <w:rFonts w:ascii="Arial" w:hAnsi="Arial" w:eastAsia="宋体" w:cs="Arial"/>
                <w:color w:val="auto"/>
                <w:sz w:val="18"/>
                <w:szCs w:val="18"/>
              </w:rPr>
            </w:pPr>
            <w:r>
              <w:rPr>
                <w:rFonts w:hint="eastAsia" w:eastAsia="等线"/>
                <w:bCs/>
                <w:color w:val="auto"/>
                <w:kern w:val="2"/>
                <w:sz w:val="21"/>
                <w:szCs w:val="22"/>
                <w:lang w:eastAsia="zh-CN"/>
              </w:rPr>
              <w:t>T</w:t>
            </w:r>
            <w:r>
              <w:rPr>
                <w:rFonts w:eastAsia="等线"/>
                <w:bCs/>
                <w:color w:val="auto"/>
                <w:kern w:val="2"/>
                <w:sz w:val="21"/>
                <w:szCs w:val="22"/>
                <w:lang w:val="en-US" w:eastAsia="zh-CN"/>
              </w:rPr>
              <w:t>here are no co-existence issues caused by CA_n41</w:t>
            </w:r>
            <w:r>
              <w:rPr>
                <w:rFonts w:hint="eastAsia" w:eastAsia="等线"/>
                <w:bCs/>
                <w:color w:val="auto"/>
                <w:kern w:val="2"/>
                <w:sz w:val="21"/>
                <w:szCs w:val="22"/>
                <w:lang w:val="en-US" w:eastAsia="zh-CN"/>
              </w:rPr>
              <w:t>(2A)</w:t>
            </w:r>
            <w:r>
              <w:rPr>
                <w:rFonts w:eastAsia="等线"/>
                <w:bCs/>
                <w:color w:val="auto"/>
                <w:kern w:val="2"/>
                <w:sz w:val="21"/>
                <w:szCs w:val="22"/>
                <w:lang w:val="en-US" w:eastAsia="zh-CN"/>
              </w:rPr>
              <w:t xml:space="preserve"> impact band n28 DL.</w:t>
            </w:r>
          </w:p>
        </w:tc>
      </w:tr>
      <w:bookmarkEnd w:id="2002"/>
    </w:tbl>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bCs/>
          <w:color w:val="auto"/>
          <w:kern w:val="2"/>
          <w:sz w:val="21"/>
          <w:szCs w:val="22"/>
          <w:lang w:val="en-US" w:eastAsia="zh-CN"/>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2003" w:name="_Toc22157"/>
      <w:bookmarkStart w:id="2004" w:name="_Toc17483"/>
      <w:r>
        <w:rPr>
          <w:rFonts w:hint="eastAsia"/>
          <w:color w:val="auto"/>
          <w:lang w:eastAsia="zh-CN"/>
        </w:rPr>
        <w:t>5.31</w:t>
      </w:r>
      <w:r>
        <w:rPr>
          <w:color w:val="auto"/>
          <w:lang w:eastAsia="zh-CN"/>
        </w:rPr>
        <w:t>.1.4</w:t>
      </w:r>
      <w:r>
        <w:rPr>
          <w:color w:val="auto"/>
          <w:lang w:eastAsia="zh-CN"/>
        </w:rPr>
        <w:tab/>
      </w:r>
      <w:r>
        <w:rPr>
          <w:color w:val="auto"/>
          <w:lang w:eastAsia="zh-CN"/>
        </w:rPr>
        <w:t>∆TIB and ∆RIB values</w:t>
      </w:r>
      <w:bookmarkEnd w:id="2003"/>
      <w:bookmarkEnd w:id="2004"/>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
          <w:color w:val="auto"/>
          <w:szCs w:val="32"/>
        </w:rPr>
      </w:pPr>
      <w:r>
        <w:rPr>
          <w:rFonts w:eastAsia="宋体"/>
          <w:color w:val="auto"/>
          <w:lang w:val="en-US" w:eastAsia="zh-CN"/>
        </w:rPr>
        <w:t xml:space="preserve">The </w:t>
      </w:r>
      <w:r>
        <w:rPr>
          <w:color w:val="auto"/>
        </w:rPr>
        <w:sym w:font="Symbol" w:char="F044"/>
      </w:r>
      <w:r>
        <w:rPr>
          <w:color w:val="auto"/>
        </w:rPr>
        <w:t>T</w:t>
      </w:r>
      <w:r>
        <w:rPr>
          <w:color w:val="auto"/>
          <w:vertAlign w:val="subscript"/>
        </w:rPr>
        <w:t>IB,c</w:t>
      </w:r>
      <w:r>
        <w:rPr>
          <w:color w:val="auto"/>
        </w:rPr>
        <w:t xml:space="preserve"> and </w:t>
      </w:r>
      <w:r>
        <w:rPr>
          <w:color w:val="auto"/>
        </w:rPr>
        <w:sym w:font="Symbol" w:char="F044"/>
      </w:r>
      <w:r>
        <w:rPr>
          <w:color w:val="auto"/>
        </w:rPr>
        <w:t>R</w:t>
      </w:r>
      <w:r>
        <w:rPr>
          <w:color w:val="auto"/>
          <w:vertAlign w:val="subscript"/>
        </w:rPr>
        <w:t>IB</w:t>
      </w:r>
      <w:r>
        <w:rPr>
          <w:color w:val="auto"/>
        </w:rPr>
        <w:t xml:space="preserve"> </w:t>
      </w:r>
      <w:r>
        <w:rPr>
          <w:rFonts w:eastAsia="宋体"/>
          <w:color w:val="auto"/>
          <w:lang w:val="en-US" w:eastAsia="zh-CN"/>
        </w:rPr>
        <w:t>of CA_n</w:t>
      </w:r>
      <w:r>
        <w:rPr>
          <w:rFonts w:hint="eastAsia" w:eastAsia="宋体"/>
          <w:color w:val="auto"/>
          <w:lang w:val="en-US" w:eastAsia="zh-CN"/>
        </w:rPr>
        <w:t>28</w:t>
      </w:r>
      <w:r>
        <w:rPr>
          <w:rFonts w:eastAsia="宋体"/>
          <w:color w:val="auto"/>
          <w:lang w:val="en-US" w:eastAsia="zh-CN"/>
        </w:rPr>
        <w:t>-n</w:t>
      </w:r>
      <w:r>
        <w:rPr>
          <w:rFonts w:hint="eastAsia" w:eastAsia="宋体"/>
          <w:color w:val="auto"/>
          <w:lang w:val="en-US" w:eastAsia="zh-CN"/>
        </w:rPr>
        <w:t>41</w:t>
      </w:r>
      <w:r>
        <w:rPr>
          <w:rFonts w:eastAsia="宋体"/>
          <w:color w:val="auto"/>
          <w:lang w:val="en-US" w:eastAsia="zh-CN"/>
        </w:rPr>
        <w:t xml:space="preserve"> are already defined in the spec TS38.101-1. </w:t>
      </w: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2005" w:name="_Toc29270"/>
      <w:bookmarkStart w:id="2006" w:name="_Toc25278"/>
      <w:r>
        <w:rPr>
          <w:rFonts w:hint="eastAsia"/>
          <w:color w:val="auto"/>
          <w:lang w:eastAsia="zh-CN"/>
        </w:rPr>
        <w:t>5.31</w:t>
      </w:r>
      <w:r>
        <w:rPr>
          <w:color w:val="auto"/>
          <w:lang w:eastAsia="zh-CN"/>
        </w:rPr>
        <w:t>.1.5</w:t>
      </w:r>
      <w:r>
        <w:rPr>
          <w:color w:val="auto"/>
          <w:lang w:eastAsia="zh-CN"/>
        </w:rPr>
        <w:tab/>
      </w:r>
      <w:r>
        <w:rPr>
          <w:color w:val="auto"/>
          <w:lang w:eastAsia="zh-CN"/>
        </w:rPr>
        <w:t>REFSENs requirements</w:t>
      </w:r>
      <w:bookmarkEnd w:id="2005"/>
      <w:bookmarkEnd w:id="2006"/>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lang w:val="en-US" w:eastAsia="zh-CN"/>
        </w:rPr>
      </w:pPr>
      <w:r>
        <w:rPr>
          <w:color w:val="auto"/>
          <w:lang w:val="en-US" w:eastAsia="zh-CN"/>
        </w:rPr>
        <w:t>According to the co-existence study, no additional MSD requirements should be defined.</w:t>
      </w: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eastAsia="zh-CN"/>
        </w:rPr>
      </w:pPr>
      <w:bookmarkStart w:id="2007" w:name="_Toc1886"/>
      <w:bookmarkStart w:id="2008" w:name="_Toc25811"/>
      <w:r>
        <w:rPr>
          <w:rFonts w:hint="eastAsia"/>
          <w:color w:val="auto"/>
          <w:lang w:eastAsia="zh-CN"/>
        </w:rPr>
        <w:t>5.31</w:t>
      </w:r>
      <w:r>
        <w:rPr>
          <w:color w:val="auto"/>
          <w:lang w:eastAsia="zh-CN"/>
        </w:rPr>
        <w:t>.1.6</w:t>
      </w:r>
      <w:r>
        <w:rPr>
          <w:color w:val="auto"/>
          <w:lang w:eastAsia="zh-CN"/>
        </w:rPr>
        <w:tab/>
      </w:r>
      <w:r>
        <w:rPr>
          <w:color w:val="auto"/>
          <w:lang w:eastAsia="zh-CN"/>
        </w:rPr>
        <w:t>OOB blocking exception requirements</w:t>
      </w:r>
      <w:bookmarkEnd w:id="2007"/>
      <w:bookmarkEnd w:id="2008"/>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lang w:val="en-US" w:eastAsia="zh-CN"/>
        </w:rPr>
      </w:pPr>
      <w:r>
        <w:rPr>
          <w:color w:val="auto"/>
          <w:lang w:val="en-US" w:eastAsia="zh-CN"/>
        </w:rPr>
        <w:t xml:space="preserve">No additional OOB blocking exception issue. </w:t>
      </w:r>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val="en-US" w:eastAsia="zh-CN"/>
        </w:rPr>
      </w:pPr>
      <w:bookmarkStart w:id="2009" w:name="_Toc13321"/>
      <w:bookmarkStart w:id="2010" w:name="_Toc15609"/>
      <w:r>
        <w:rPr>
          <w:rFonts w:hint="eastAsia"/>
          <w:color w:val="auto"/>
          <w:lang w:val="en-US" w:eastAsia="zh-CN"/>
        </w:rPr>
        <w:t>5.31</w:t>
      </w:r>
      <w:r>
        <w:rPr>
          <w:color w:val="auto"/>
          <w:lang w:val="en-US" w:eastAsia="zh-CN"/>
        </w:rPr>
        <w:t>.2</w:t>
      </w:r>
      <w:r>
        <w:rPr>
          <w:color w:val="auto"/>
          <w:lang w:val="en-US" w:eastAsia="zh-CN"/>
        </w:rPr>
        <w:tab/>
      </w:r>
      <w:r>
        <w:rPr>
          <w:color w:val="auto"/>
          <w:lang w:val="en-US" w:eastAsia="zh-CN"/>
        </w:rPr>
        <w:t>Specific for 2 bands UL CA</w:t>
      </w:r>
      <w:bookmarkEnd w:id="2009"/>
      <w:bookmarkEnd w:id="2010"/>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val="en-US" w:eastAsia="zh-CN"/>
        </w:rPr>
      </w:pPr>
      <w:bookmarkStart w:id="2011" w:name="_Toc15346"/>
      <w:bookmarkStart w:id="2012" w:name="_Toc30021"/>
      <w:r>
        <w:rPr>
          <w:rFonts w:hint="eastAsia"/>
          <w:color w:val="auto"/>
          <w:lang w:val="en-US" w:eastAsia="zh-CN"/>
        </w:rPr>
        <w:t>5.31</w:t>
      </w:r>
      <w:r>
        <w:rPr>
          <w:color w:val="auto"/>
          <w:lang w:val="en-US" w:eastAsia="zh-CN"/>
        </w:rPr>
        <w:t>.2</w:t>
      </w:r>
      <w:r>
        <w:rPr>
          <w:color w:val="auto"/>
          <w:lang w:eastAsia="zh-CN"/>
        </w:rPr>
        <w:t>.</w:t>
      </w:r>
      <w:r>
        <w:rPr>
          <w:color w:val="auto"/>
          <w:lang w:val="en-US" w:eastAsia="zh-CN"/>
        </w:rPr>
        <w:t>1</w:t>
      </w:r>
      <w:r>
        <w:rPr>
          <w:color w:val="auto"/>
          <w:lang w:eastAsia="zh-CN"/>
        </w:rPr>
        <w:tab/>
      </w:r>
      <w:r>
        <w:rPr>
          <w:color w:val="auto"/>
          <w:lang w:eastAsia="zh-CN"/>
        </w:rPr>
        <w:t xml:space="preserve">Maximum output power for </w:t>
      </w:r>
      <w:r>
        <w:rPr>
          <w:color w:val="auto"/>
          <w:lang w:val="en-US" w:eastAsia="zh-CN"/>
        </w:rPr>
        <w:t>inter-band CA</w:t>
      </w:r>
      <w:bookmarkEnd w:id="2011"/>
      <w:bookmarkEnd w:id="2012"/>
    </w:p>
    <w:p>
      <w:pPr>
        <w:pStyle w:val="114"/>
        <w:keepNext/>
        <w:keepLines/>
        <w:pageBreakBefore w:val="0"/>
        <w:widowControl/>
        <w:kinsoku/>
        <w:wordWrap/>
        <w:topLinePunct w:val="0"/>
        <w:bidi w:val="0"/>
        <w:rPr>
          <w:color w:val="auto"/>
          <w:lang w:val="en-US" w:eastAsia="zh-CN"/>
        </w:rPr>
      </w:pPr>
      <w:r>
        <w:rPr>
          <w:color w:val="auto"/>
          <w:lang w:val="en-US"/>
        </w:rPr>
        <w:t xml:space="preserve">Table </w:t>
      </w:r>
      <w:r>
        <w:rPr>
          <w:rFonts w:hint="eastAsia"/>
          <w:color w:val="auto"/>
          <w:lang w:val="en-US" w:eastAsia="zh-CN"/>
        </w:rPr>
        <w:t>5.31</w:t>
      </w:r>
      <w:r>
        <w:rPr>
          <w:color w:val="auto"/>
          <w:lang w:val="en-US" w:eastAsia="zh-CN"/>
        </w:rPr>
        <w:t>.2</w:t>
      </w:r>
      <w:r>
        <w:rPr>
          <w:color w:val="auto"/>
          <w:lang w:val="en-US"/>
        </w:rPr>
        <w:t>.</w:t>
      </w:r>
      <w:r>
        <w:rPr>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widowControl/>
              <w:kinsoku/>
              <w:wordWrap/>
              <w:topLinePunct w:val="0"/>
              <w:bidi w:val="0"/>
              <w:rPr>
                <w:color w:val="auto"/>
              </w:rPr>
            </w:pPr>
            <w:r>
              <w:rPr>
                <w:color w:val="auto"/>
              </w:rPr>
              <w:t>Uplink CA Configuration</w:t>
            </w:r>
          </w:p>
        </w:tc>
        <w:tc>
          <w:tcPr>
            <w:tcW w:w="2622" w:type="dxa"/>
          </w:tcPr>
          <w:p>
            <w:pPr>
              <w:pStyle w:val="105"/>
              <w:keepNext/>
              <w:keepLines/>
              <w:pageBreakBefore w:val="0"/>
              <w:widowControl/>
              <w:kinsoku/>
              <w:wordWrap/>
              <w:topLinePunct w:val="0"/>
              <w:bidi w:val="0"/>
              <w:rPr>
                <w:color w:val="auto"/>
              </w:rPr>
            </w:pPr>
            <w:r>
              <w:rPr>
                <w:color w:val="auto"/>
              </w:rPr>
              <w:t>Class 3 (dBm)</w:t>
            </w:r>
          </w:p>
        </w:tc>
        <w:tc>
          <w:tcPr>
            <w:tcW w:w="2930" w:type="dxa"/>
          </w:tcPr>
          <w:p>
            <w:pPr>
              <w:pStyle w:val="105"/>
              <w:keepNext/>
              <w:keepLines/>
              <w:pageBreakBefore w:val="0"/>
              <w:widowControl/>
              <w:kinsoku/>
              <w:wordWrap/>
              <w:topLinePunct w:val="0"/>
              <w:bidi w:val="0"/>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widowControl/>
              <w:kinsoku/>
              <w:wordWrap/>
              <w:topLinePunct w:val="0"/>
              <w:bidi w:val="0"/>
              <w:rPr>
                <w:color w:val="auto"/>
                <w:lang w:val="en-US" w:eastAsia="zh-CN"/>
              </w:rPr>
            </w:pPr>
            <w:r>
              <w:rPr>
                <w:rFonts w:eastAsia="宋体"/>
                <w:bCs/>
                <w:color w:val="auto"/>
                <w:szCs w:val="18"/>
                <w:lang w:val="en-US" w:eastAsia="zh-CN"/>
              </w:rPr>
              <w:t>CA_n</w:t>
            </w:r>
            <w:r>
              <w:rPr>
                <w:rFonts w:hint="eastAsia" w:eastAsia="宋体"/>
                <w:bCs/>
                <w:color w:val="auto"/>
                <w:szCs w:val="18"/>
                <w:lang w:val="en-US" w:eastAsia="zh-CN"/>
              </w:rPr>
              <w:t>28A</w:t>
            </w:r>
            <w:r>
              <w:rPr>
                <w:rFonts w:eastAsia="宋体"/>
                <w:bCs/>
                <w:color w:val="auto"/>
                <w:szCs w:val="18"/>
                <w:lang w:val="en-US" w:eastAsia="zh-CN"/>
              </w:rPr>
              <w:t>-n</w:t>
            </w:r>
            <w:r>
              <w:rPr>
                <w:rFonts w:hint="eastAsia" w:eastAsia="宋体"/>
                <w:bCs/>
                <w:color w:val="auto"/>
                <w:szCs w:val="18"/>
                <w:lang w:val="en-US" w:eastAsia="zh-CN"/>
              </w:rPr>
              <w:t>41</w:t>
            </w:r>
            <w:r>
              <w:rPr>
                <w:rFonts w:eastAsia="宋体"/>
                <w:bCs/>
                <w:color w:val="auto"/>
                <w:szCs w:val="18"/>
                <w:lang w:val="en-US" w:eastAsia="zh-CN"/>
              </w:rPr>
              <w:t>A</w:t>
            </w:r>
          </w:p>
        </w:tc>
        <w:tc>
          <w:tcPr>
            <w:tcW w:w="2622" w:type="dxa"/>
          </w:tcPr>
          <w:p>
            <w:pPr>
              <w:pStyle w:val="106"/>
              <w:keepNext/>
              <w:keepLines/>
              <w:pageBreakBefore w:val="0"/>
              <w:widowControl/>
              <w:kinsoku/>
              <w:wordWrap/>
              <w:topLinePunct w:val="0"/>
              <w:bidi w:val="0"/>
              <w:rPr>
                <w:color w:val="auto"/>
                <w:lang w:val="en-US" w:eastAsia="zh-CN"/>
              </w:rPr>
            </w:pPr>
            <w:r>
              <w:rPr>
                <w:color w:val="auto"/>
                <w:lang w:val="en-US" w:eastAsia="zh-CN"/>
              </w:rPr>
              <w:t>23</w:t>
            </w:r>
          </w:p>
        </w:tc>
        <w:tc>
          <w:tcPr>
            <w:tcW w:w="2930" w:type="dxa"/>
          </w:tcPr>
          <w:p>
            <w:pPr>
              <w:pStyle w:val="106"/>
              <w:keepNext/>
              <w:keepLines/>
              <w:pageBreakBefore w:val="0"/>
              <w:widowControl/>
              <w:kinsoku/>
              <w:wordWrap/>
              <w:topLinePunct w:val="0"/>
              <w:bidi w:val="0"/>
              <w:rPr>
                <w:color w:val="auto"/>
              </w:rPr>
            </w:pPr>
            <w:r>
              <w:rPr>
                <w:color w:val="auto"/>
              </w:rPr>
              <w:t>+2/-3</w:t>
            </w:r>
          </w:p>
        </w:tc>
      </w:tr>
    </w:tbl>
    <w:p>
      <w:pPr>
        <w:keepNext/>
        <w:keepLines/>
        <w:pageBreakBefore w:val="0"/>
        <w:widowControl/>
        <w:kinsoku/>
        <w:wordWrap/>
        <w:topLinePunct w:val="0"/>
        <w:bidi w:val="0"/>
        <w:rPr>
          <w:color w:val="auto"/>
          <w:lang w:eastAsia="ko-KR"/>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eastAsia="zh-CN"/>
        </w:rPr>
      </w:pPr>
      <w:bookmarkStart w:id="2013" w:name="_Toc18156"/>
      <w:bookmarkStart w:id="2014" w:name="_Toc13912"/>
      <w:r>
        <w:rPr>
          <w:rFonts w:hint="eastAsia"/>
          <w:color w:val="auto"/>
          <w:lang w:val="en-US" w:eastAsia="zh-CN"/>
        </w:rPr>
        <w:t>5.31</w:t>
      </w:r>
      <w:r>
        <w:rPr>
          <w:color w:val="auto"/>
          <w:lang w:val="en-US" w:eastAsia="zh-CN"/>
        </w:rPr>
        <w:t>.2</w:t>
      </w:r>
      <w:r>
        <w:rPr>
          <w:color w:val="auto"/>
          <w:lang w:eastAsia="zh-CN"/>
        </w:rPr>
        <w:t>.</w:t>
      </w:r>
      <w:r>
        <w:rPr>
          <w:color w:val="auto"/>
          <w:lang w:val="en-US" w:eastAsia="zh-CN"/>
        </w:rPr>
        <w:t>2</w:t>
      </w:r>
      <w:r>
        <w:rPr>
          <w:rFonts w:hint="eastAsia"/>
          <w:color w:val="auto"/>
          <w:lang w:val="en-US" w:eastAsia="zh-CN"/>
        </w:rPr>
        <w:tab/>
      </w:r>
      <w:r>
        <w:rPr>
          <w:color w:val="auto"/>
          <w:lang w:eastAsia="zh-CN"/>
        </w:rPr>
        <w:t>UE co-existence studies</w:t>
      </w:r>
      <w:bookmarkEnd w:id="2013"/>
      <w:bookmarkEnd w:id="2014"/>
    </w:p>
    <w:p>
      <w:pPr>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ind w:left="0" w:firstLine="0"/>
        <w:rPr>
          <w:rFonts w:eastAsia="宋体"/>
          <w:color w:val="auto"/>
          <w:lang w:val="en-US" w:eastAsia="zh-CN"/>
        </w:rPr>
      </w:pPr>
      <w:r>
        <w:rPr>
          <w:rFonts w:eastAsia="宋体"/>
          <w:color w:val="auto"/>
          <w:lang w:val="en-US" w:eastAsia="zh-CN"/>
        </w:rPr>
        <w:t>In this section, we only focus on the triple beat IMDs caused by UL CA_n28A-n41</w:t>
      </w:r>
      <w:r>
        <w:rPr>
          <w:rFonts w:hint="eastAsia" w:eastAsia="宋体"/>
          <w:color w:val="auto"/>
          <w:lang w:val="en-US" w:eastAsia="zh-CN"/>
        </w:rPr>
        <w:t>A</w:t>
      </w:r>
      <w:r>
        <w:rPr>
          <w:rFonts w:eastAsia="宋体"/>
          <w:color w:val="auto"/>
          <w:lang w:val="en-US" w:eastAsia="zh-CN"/>
        </w:rPr>
        <w:t>. For double beat IMDs caused by CA_n28A-n41A, it was already covered in the co-existence studies of the fallback configurations of DL CA_n28A-n41A with UL CA_n28A-n41A.</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For two-band inter-band CA or DC combinations, the precondition is that:</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w:t>
      </w:r>
      <w:r>
        <w:rPr>
          <w:rFonts w:eastAsia="宋体"/>
          <w:i w:val="0"/>
          <w:iCs/>
          <w:color w:val="auto"/>
          <w:lang w:val="en-US" w:eastAsia="zh-CN"/>
        </w:rPr>
        <w:tab/>
      </w:r>
      <w:r>
        <w:rPr>
          <w:rFonts w:eastAsia="宋体"/>
          <w:i w:val="0"/>
          <w:iCs/>
          <w:color w:val="auto"/>
          <w:lang w:val="en-US" w:eastAsia="zh-CN"/>
        </w:rPr>
        <w:t xml:space="preserve">Only FDD-FDD and TDD-FDD combination need to be considered with 3 uplink (UL) component carriers (CC) in two clusters within FR1. </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w:t>
      </w:r>
      <w:r>
        <w:rPr>
          <w:rFonts w:eastAsia="宋体"/>
          <w:i w:val="0"/>
          <w:iCs/>
          <w:color w:val="auto"/>
          <w:lang w:val="en-US" w:eastAsia="zh-CN"/>
        </w:rPr>
        <w:tab/>
      </w:r>
      <w:r>
        <w:rPr>
          <w:rFonts w:eastAsia="宋体"/>
          <w:i w:val="0"/>
          <w:iCs/>
          <w:color w:val="auto"/>
          <w:lang w:val="en-US" w:eastAsia="zh-CN"/>
        </w:rPr>
        <w:t>The 2 UL bands are part of the same band group or belong to adjacent band groups as defined in Table 1.</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In the other words, only same band group or adjacent band group TB IMDs issues shall be considered.</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宋体"/>
          <w:i w:val="0"/>
          <w:iCs/>
          <w:color w:val="auto"/>
          <w:lang w:val="en-US" w:eastAsia="zh-CN"/>
        </w:rPr>
      </w:pPr>
      <w:r>
        <w:rPr>
          <w:rFonts w:eastAsia="宋体"/>
          <w:i w:val="0"/>
          <w:iCs/>
          <w:color w:val="auto"/>
          <w:lang w:val="en-US" w:eastAsia="zh-CN"/>
        </w:rPr>
        <w:t>For band n28 and n41, band n28 belongs to FR1-1(LB) group while band n41 belongs to FR1-3(HB), which means there is no need to define the additional TB IMDs requirements.</w:t>
      </w: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val="en-US" w:eastAsia="zh-CN"/>
        </w:rPr>
      </w:pPr>
      <w:bookmarkStart w:id="2015" w:name="_Toc6281"/>
      <w:bookmarkStart w:id="2016" w:name="_Toc28840"/>
      <w:r>
        <w:rPr>
          <w:rFonts w:hint="eastAsia"/>
          <w:color w:val="auto"/>
          <w:lang w:val="en-US" w:eastAsia="zh-CN"/>
        </w:rPr>
        <w:t>5.31.2</w:t>
      </w:r>
      <w:r>
        <w:rPr>
          <w:rFonts w:hint="eastAsia"/>
          <w:color w:val="auto"/>
          <w:lang w:eastAsia="zh-CN"/>
        </w:rPr>
        <w:t>.</w:t>
      </w:r>
      <w:r>
        <w:rPr>
          <w:rFonts w:hint="eastAsia"/>
          <w:color w:val="auto"/>
          <w:lang w:val="en-US" w:eastAsia="zh-CN"/>
        </w:rPr>
        <w:t>3</w:t>
      </w:r>
      <w:r>
        <w:rPr>
          <w:rFonts w:hint="eastAsia"/>
          <w:color w:val="auto"/>
          <w:lang w:val="en-US" w:eastAsia="zh-CN"/>
        </w:rPr>
        <w:tab/>
      </w:r>
      <w:r>
        <w:rPr>
          <w:rFonts w:hint="eastAsia"/>
          <w:color w:val="auto"/>
          <w:lang w:val="en-US" w:eastAsia="zh-CN"/>
        </w:rPr>
        <w:t>REFSENS requirements</w:t>
      </w:r>
      <w:bookmarkEnd w:id="2015"/>
      <w:bookmarkEnd w:id="2016"/>
    </w:p>
    <w:p>
      <w:pPr>
        <w:keepNext/>
        <w:keepLines/>
        <w:pageBreakBefore w:val="0"/>
        <w:widowControl/>
        <w:kinsoku/>
        <w:wordWrap/>
        <w:topLinePunct w:val="0"/>
        <w:bidi w:val="0"/>
        <w:spacing w:after="120"/>
        <w:rPr>
          <w:rFonts w:eastAsia="宋体"/>
          <w:color w:val="auto"/>
          <w:kern w:val="2"/>
          <w:lang w:val="en-US" w:eastAsia="zh-CN"/>
        </w:rPr>
      </w:pPr>
      <w:r>
        <w:rPr>
          <w:color w:val="auto"/>
        </w:rPr>
        <w:t>Based on the co-existence</w:t>
      </w:r>
      <w:r>
        <w:rPr>
          <w:rFonts w:eastAsia="宋体"/>
          <w:color w:val="auto"/>
          <w:lang w:val="en-US" w:eastAsia="zh-CN"/>
        </w:rPr>
        <w:t>, there is no need to define the additional REFSEN exception requirements.</w:t>
      </w:r>
    </w:p>
    <w:bookmarkEnd w:id="1988"/>
    <w:bookmarkEnd w:id="1989"/>
    <w:bookmarkEnd w:id="1990"/>
    <w:bookmarkEnd w:id="1991"/>
    <w:bookmarkEnd w:id="1992"/>
    <w:bookmarkEnd w:id="1993"/>
    <w:p>
      <w:pPr>
        <w:keepNext/>
        <w:keepLines/>
        <w:pageBreakBefore w:val="0"/>
        <w:widowControl/>
        <w:pBdr>
          <w:top w:val="none" w:color="auto" w:sz="0" w:space="0"/>
        </w:pBdr>
        <w:kinsoku/>
        <w:wordWrap/>
        <w:topLinePunct w:val="0"/>
        <w:bidi w:val="0"/>
        <w:spacing w:before="180" w:after="180"/>
        <w:ind w:left="1134" w:hanging="1134"/>
        <w:outlineLvl w:val="1"/>
        <w:rPr>
          <w:rFonts w:ascii="Arial" w:hAnsi="Arial" w:eastAsia="宋体" w:cs="Times New Roman"/>
          <w:color w:val="auto"/>
          <w:sz w:val="32"/>
          <w:lang w:val="sv-SE" w:eastAsia="en-US" w:bidi="ar-SA"/>
        </w:rPr>
      </w:pPr>
      <w:r>
        <w:rPr>
          <w:rFonts w:hint="eastAsia" w:ascii="Arial" w:hAnsi="Arial" w:eastAsia="宋体" w:cs="Times New Roman"/>
          <w:color w:val="auto"/>
          <w:sz w:val="32"/>
          <w:lang w:val="sv-SE" w:eastAsia="zh-CN" w:bidi="ar-SA"/>
        </w:rPr>
        <w:t>5.32</w:t>
      </w:r>
      <w:r>
        <w:rPr>
          <w:rFonts w:ascii="Arial" w:hAnsi="Arial" w:eastAsia="宋体" w:cs="Times New Roman"/>
          <w:color w:val="auto"/>
          <w:sz w:val="32"/>
          <w:lang w:val="sv-SE" w:eastAsia="en-US" w:bidi="ar-SA"/>
        </w:rPr>
        <w:tab/>
      </w:r>
      <w:r>
        <w:rPr>
          <w:rFonts w:ascii="Arial" w:hAnsi="Arial" w:eastAsia="宋体" w:cs="Times New Roman"/>
          <w:color w:val="auto"/>
          <w:sz w:val="32"/>
          <w:lang w:val="sv-SE" w:eastAsia="en-US" w:bidi="ar-SA"/>
        </w:rPr>
        <w:t>CA_n74-n77</w:t>
      </w:r>
    </w:p>
    <w:p>
      <w:pPr>
        <w:keepNext/>
        <w:keepLines/>
        <w:pageBreakBefore w:val="0"/>
        <w:widowControl/>
        <w:pBdr>
          <w:top w:val="none" w:color="auto" w:sz="0" w:space="0"/>
        </w:pBdr>
        <w:kinsoku/>
        <w:wordWrap/>
        <w:topLinePunct w:val="0"/>
        <w:bidi w:val="0"/>
        <w:spacing w:before="120" w:after="180"/>
        <w:ind w:left="1134" w:hanging="1134"/>
        <w:outlineLvl w:val="2"/>
        <w:rPr>
          <w:rFonts w:ascii="Arial" w:hAnsi="Arial" w:eastAsia="宋体" w:cs="Arial"/>
          <w:color w:val="auto"/>
          <w:sz w:val="28"/>
          <w:szCs w:val="28"/>
          <w:lang w:val="en-US" w:eastAsia="zh-CN" w:bidi="ar-SA"/>
        </w:rPr>
      </w:pPr>
      <w:r>
        <w:rPr>
          <w:rFonts w:hint="eastAsia" w:ascii="Arial" w:hAnsi="Arial" w:eastAsia="宋体" w:cs="Times New Roman"/>
          <w:color w:val="auto"/>
          <w:sz w:val="28"/>
          <w:lang w:val="sv-SE" w:eastAsia="zh-CN" w:bidi="ar-SA"/>
        </w:rPr>
        <w:t>5.32</w:t>
      </w:r>
      <w:r>
        <w:rPr>
          <w:rFonts w:ascii="Arial" w:hAnsi="Arial" w:eastAsia="宋体" w:cs="Times New Roman"/>
          <w:color w:val="auto"/>
          <w:sz w:val="28"/>
          <w:lang w:val="sv-SE" w:eastAsia="en-US" w:bidi="ar-SA"/>
        </w:rPr>
        <w:t>.1</w:t>
      </w:r>
      <w:r>
        <w:rPr>
          <w:rFonts w:ascii="Arial" w:hAnsi="Arial" w:eastAsia="宋体" w:cs="Times New Roman"/>
          <w:color w:val="auto"/>
          <w:sz w:val="28"/>
          <w:lang w:val="sv-SE" w:eastAsia="en-US" w:bidi="ar-SA"/>
        </w:rPr>
        <w:tab/>
      </w:r>
      <w:r>
        <w:rPr>
          <w:rFonts w:ascii="Arial" w:hAnsi="Arial" w:eastAsia="宋体" w:cs="Arial"/>
          <w:color w:val="auto"/>
          <w:sz w:val="28"/>
          <w:szCs w:val="28"/>
          <w:lang w:val="en-US" w:eastAsia="zh-CN" w:bidi="ar-SA"/>
        </w:rPr>
        <w:t>Common for 1 band UL and 2 bands UL CA</w:t>
      </w:r>
    </w:p>
    <w:p>
      <w:pPr>
        <w:keepNext/>
        <w:keepLines/>
        <w:pageBreakBefore w:val="0"/>
        <w:widowControl/>
        <w:pBdr>
          <w:top w:val="none" w:color="auto" w:sz="0" w:space="0"/>
        </w:pBdr>
        <w:kinsoku/>
        <w:wordWrap/>
        <w:topLinePunct w:val="0"/>
        <w:bidi w:val="0"/>
        <w:spacing w:before="120" w:after="180"/>
        <w:ind w:left="1418" w:hanging="1418"/>
        <w:outlineLvl w:val="3"/>
        <w:rPr>
          <w:rFonts w:ascii="Arial" w:hAnsi="Arial" w:eastAsia="宋体" w:cs="Times New Roman"/>
          <w:color w:val="auto"/>
          <w:sz w:val="24"/>
          <w:lang w:val="sv-SE" w:eastAsia="en-US"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.1.1</w:t>
      </w:r>
      <w:r>
        <w:rPr>
          <w:rFonts w:ascii="Arial" w:hAnsi="Arial" w:eastAsia="宋体" w:cs="Times New Roman"/>
          <w:color w:val="auto"/>
          <w:sz w:val="24"/>
          <w:lang w:val="sv-SE" w:eastAsia="en-US" w:bidi="ar-SA"/>
        </w:rPr>
        <w:tab/>
      </w:r>
      <w:r>
        <w:rPr>
          <w:rFonts w:ascii="Arial" w:hAnsi="Arial" w:eastAsia="宋体" w:cs="Arial"/>
          <w:color w:val="auto"/>
          <w:sz w:val="24"/>
          <w:lang w:val="sv-SE" w:eastAsia="zh-CN" w:bidi="ar-SA"/>
        </w:rPr>
        <w:t>Operating bands for CA</w:t>
      </w:r>
    </w:p>
    <w:p>
      <w:pPr>
        <w:keepNext/>
        <w:keepLines/>
        <w:pageBreakBefore w:val="0"/>
        <w:widowControl/>
        <w:kinsoku/>
        <w:wordWrap/>
        <w:topLinePunct w:val="0"/>
        <w:bidi w:val="0"/>
        <w:spacing w:before="60" w:after="180"/>
        <w:jc w:val="center"/>
        <w:rPr>
          <w:rFonts w:ascii="Arial" w:hAnsi="Arial" w:eastAsia="宋体" w:cs="Times New Roman"/>
          <w:b/>
          <w:color w:val="auto"/>
          <w:lang w:val="zh-CN" w:eastAsia="zh-CN" w:bidi="ar-SA"/>
        </w:rPr>
      </w:pPr>
      <w:r>
        <w:rPr>
          <w:rFonts w:hint="eastAsia" w:ascii="Arial" w:hAnsi="Arial" w:eastAsia="宋体" w:cs="Times New Roman"/>
          <w:b/>
          <w:color w:val="auto"/>
          <w:lang w:val="en-US" w:eastAsia="zh-CN" w:bidi="ar-SA"/>
        </w:rPr>
        <w:t>T</w:t>
      </w:r>
      <w:r>
        <w:rPr>
          <w:rFonts w:ascii="Arial" w:hAnsi="Arial" w:eastAsia="宋体" w:cs="Times New Roman"/>
          <w:b/>
          <w:color w:val="auto"/>
          <w:lang w:val="zh-CN" w:eastAsia="en-US" w:bidi="ar-SA"/>
        </w:rPr>
        <w:t xml:space="preserve">able </w:t>
      </w:r>
      <w:r>
        <w:rPr>
          <w:rFonts w:hint="eastAsia" w:ascii="Arial" w:hAnsi="Arial" w:eastAsia="宋体" w:cs="Times New Roman"/>
          <w:b/>
          <w:color w:val="auto"/>
          <w:lang w:val="en-US" w:eastAsia="zh-CN" w:bidi="ar-SA"/>
        </w:rPr>
        <w:t>5.32</w:t>
      </w:r>
      <w:r>
        <w:rPr>
          <w:rFonts w:ascii="Arial" w:hAnsi="Arial" w:eastAsia="宋体" w:cs="Times New Roman"/>
          <w:b/>
          <w:color w:val="auto"/>
          <w:lang w:val="zh-CN" w:eastAsia="zh-CN" w:bidi="ar-SA"/>
        </w:rPr>
        <w:t>.</w:t>
      </w:r>
      <w:r>
        <w:rPr>
          <w:rFonts w:ascii="Arial" w:hAnsi="Arial" w:eastAsia="宋体" w:cs="Times New Roman"/>
          <w:b/>
          <w:color w:val="auto"/>
          <w:lang w:val="en-US" w:eastAsia="zh-CN" w:bidi="ar-SA"/>
        </w:rPr>
        <w:t>1</w:t>
      </w:r>
      <w:r>
        <w:rPr>
          <w:rFonts w:ascii="Arial" w:hAnsi="Arial" w:eastAsia="宋体" w:cs="Times New Roman"/>
          <w:b/>
          <w:color w:val="auto"/>
          <w:lang w:val="zh-CN" w:eastAsia="zh-CN" w:bidi="ar-SA"/>
        </w:rPr>
        <w:t>.1</w:t>
      </w:r>
      <w:r>
        <w:rPr>
          <w:rFonts w:ascii="Arial" w:hAnsi="Arial" w:eastAsia="宋体" w:cs="Times New Roman"/>
          <w:b/>
          <w:color w:val="auto"/>
          <w:lang w:val="zh-CN" w:eastAsia="en-US" w:bidi="ar-SA"/>
        </w:rPr>
        <w:t xml:space="preserve">-1:  </w:t>
      </w:r>
      <w:r>
        <w:rPr>
          <w:rFonts w:ascii="Arial" w:hAnsi="Arial" w:eastAsia="宋体" w:cs="Times New Roman"/>
          <w:b/>
          <w:color w:val="auto"/>
          <w:lang w:val="en-US" w:eastAsia="zh-CN" w:bidi="ar-SA"/>
        </w:rPr>
        <w:t>CA</w:t>
      </w:r>
      <w:r>
        <w:rPr>
          <w:rFonts w:ascii="Arial" w:hAnsi="Arial" w:eastAsia="宋体" w:cs="Times New Roman"/>
          <w:b/>
          <w:color w:val="auto"/>
          <w:lang w:val="zh-CN" w:eastAsia="zh-CN" w:bidi="ar-SA"/>
        </w:rPr>
        <w:t xml:space="preserve"> band combination of </w:t>
      </w:r>
      <w:r>
        <w:rPr>
          <w:rFonts w:ascii="Arial" w:hAnsi="Arial" w:eastAsia="宋体" w:cs="Times New Roman"/>
          <w:b/>
          <w:color w:val="auto"/>
          <w:lang w:val="en-US" w:eastAsia="zh-CN" w:bidi="ar-SA"/>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color w:val="auto"/>
                <w:sz w:val="18"/>
                <w:lang w:val="zh-CN" w:eastAsia="zh-CN"/>
              </w:rPr>
            </w:pPr>
            <w:r>
              <w:rPr>
                <w:rFonts w:ascii="Arial" w:hAnsi="Arial" w:eastAsia="宋体" w:cs="Arial"/>
                <w:b/>
                <w:color w:val="auto"/>
                <w:sz w:val="18"/>
                <w:lang w:val="zh-CN" w:eastAsia="ja-JP"/>
              </w:rPr>
              <w:t>NR</w:t>
            </w:r>
            <w:r>
              <w:rPr>
                <w:rFonts w:ascii="Arial" w:hAnsi="Arial" w:eastAsia="宋体"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n74</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1427 MHz</w:t>
            </w:r>
            <w:r>
              <w:rPr>
                <w:rFonts w:ascii="Arial" w:hAnsi="Arial" w:eastAsia="宋体" w:cs="Arial"/>
                <w:color w:val="auto"/>
                <w:sz w:val="18"/>
                <w:szCs w:val="18"/>
                <w:lang w:eastAsia="ko-KR"/>
              </w:rPr>
              <w:t xml:space="preserve"> </w:t>
            </w:r>
            <w:r>
              <w:rPr>
                <w:rFonts w:ascii="Arial" w:hAnsi="Arial" w:eastAsia="宋体" w:cs="Arial"/>
                <w:color w:val="auto"/>
                <w:sz w:val="18"/>
                <w:szCs w:val="18"/>
              </w:rPr>
              <w:t>–</w:t>
            </w:r>
            <w:r>
              <w:rPr>
                <w:rFonts w:ascii="Arial" w:hAnsi="Arial" w:eastAsia="宋体" w:cs="Arial"/>
                <w:color w:val="auto"/>
                <w:sz w:val="18"/>
                <w:szCs w:val="18"/>
                <w:lang w:eastAsia="ko-KR"/>
              </w:rPr>
              <w:t xml:space="preserve"> </w:t>
            </w:r>
            <w:r>
              <w:rPr>
                <w:rFonts w:ascii="Arial" w:hAnsi="Arial" w:eastAsia="宋体" w:cs="Arial"/>
                <w:color w:val="auto"/>
                <w:sz w:val="18"/>
                <w:szCs w:val="18"/>
              </w:rPr>
              <w:t>1470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1475 MHz</w:t>
            </w:r>
            <w:r>
              <w:rPr>
                <w:rFonts w:ascii="Arial" w:hAnsi="Arial" w:eastAsia="宋体" w:cs="Arial"/>
                <w:color w:val="auto"/>
                <w:sz w:val="18"/>
                <w:szCs w:val="18"/>
                <w:lang w:eastAsia="ko-KR"/>
              </w:rPr>
              <w:t xml:space="preserve"> </w:t>
            </w:r>
            <w:r>
              <w:rPr>
                <w:rFonts w:ascii="Arial" w:hAnsi="Arial" w:eastAsia="宋体" w:cs="Arial"/>
                <w:color w:val="auto"/>
                <w:sz w:val="18"/>
                <w:szCs w:val="18"/>
              </w:rPr>
              <w:t>–</w:t>
            </w:r>
            <w:r>
              <w:rPr>
                <w:rFonts w:ascii="Arial" w:hAnsi="Arial" w:eastAsia="宋体" w:cs="Arial"/>
                <w:color w:val="auto"/>
                <w:sz w:val="18"/>
                <w:szCs w:val="18"/>
                <w:lang w:eastAsia="ko-KR"/>
              </w:rPr>
              <w:t xml:space="preserve"> </w:t>
            </w:r>
            <w:r>
              <w:rPr>
                <w:rFonts w:ascii="Arial" w:hAnsi="Arial" w:eastAsia="宋体" w:cs="Arial"/>
                <w:color w:val="auto"/>
                <w:sz w:val="18"/>
                <w:szCs w:val="18"/>
              </w:rPr>
              <w:t>1518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sv-SE" w:eastAsia="zh-CN"/>
              </w:rPr>
            </w:pPr>
            <w:r>
              <w:rPr>
                <w:rFonts w:ascii="Arial" w:hAnsi="Arial" w:eastAsia="宋体" w:cs="Arial"/>
                <w:color w:val="auto"/>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sv-SE" w:eastAsia="ko-KR"/>
              </w:rPr>
            </w:pPr>
            <w:r>
              <w:rPr>
                <w:rFonts w:ascii="Arial" w:hAnsi="Arial" w:eastAsia="宋体" w:cs="Arial"/>
                <w:color w:val="auto"/>
                <w:sz w:val="18"/>
                <w:szCs w:val="18"/>
                <w:lang w:val="sv-SE"/>
              </w:rPr>
              <w:t>3300 MHz</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sv-SE" w:eastAsia="ko-KR"/>
              </w:rPr>
            </w:pPr>
            <w:r>
              <w:rPr>
                <w:rFonts w:ascii="Arial" w:hAnsi="Arial" w:eastAsia="宋体" w:cs="Arial"/>
                <w:color w:val="auto"/>
                <w:sz w:val="18"/>
                <w:szCs w:val="18"/>
                <w:lang w:val="sv-SE"/>
              </w:rPr>
              <w:t>3300 MHz</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eastAsia="ko-KR"/>
              </w:rPr>
            </w:pPr>
            <w:r>
              <w:rPr>
                <w:rFonts w:ascii="Arial" w:hAnsi="Arial" w:eastAsia="宋体" w:cs="Arial"/>
                <w:color w:val="auto"/>
                <w:sz w:val="18"/>
                <w:szCs w:val="18"/>
              </w:rPr>
              <w:t>TDD</w:t>
            </w:r>
          </w:p>
        </w:tc>
      </w:tr>
    </w:tbl>
    <w:p>
      <w:pPr>
        <w:keepNext/>
        <w:keepLines/>
        <w:pageBreakBefore w:val="0"/>
        <w:widowControl/>
        <w:pBdr>
          <w:top w:val="none" w:color="auto" w:sz="0" w:space="0"/>
        </w:pBdr>
        <w:kinsoku/>
        <w:wordWrap/>
        <w:topLinePunct w:val="0"/>
        <w:bidi w:val="0"/>
        <w:spacing w:before="120" w:after="180"/>
        <w:ind w:left="0" w:firstLine="0"/>
        <w:outlineLvl w:val="3"/>
        <w:rPr>
          <w:rFonts w:ascii="Arial" w:hAnsi="Arial" w:eastAsia="宋体" w:cs="Times New Roman"/>
          <w:color w:val="auto"/>
          <w:sz w:val="24"/>
          <w:szCs w:val="24"/>
          <w:lang w:val="sv-SE" w:eastAsia="en-US" w:bidi="ar-SA"/>
        </w:rPr>
      </w:pPr>
      <w:r>
        <w:rPr>
          <w:rFonts w:hint="eastAsia" w:ascii="Arial" w:hAnsi="Arial" w:eastAsia="宋体" w:cs="Times New Roman"/>
          <w:color w:val="auto"/>
          <w:sz w:val="24"/>
          <w:szCs w:val="24"/>
          <w:lang w:val="sv-SE" w:eastAsia="zh-CN" w:bidi="ar-SA"/>
        </w:rPr>
        <w:t>5.32</w:t>
      </w:r>
      <w:r>
        <w:rPr>
          <w:rFonts w:ascii="Arial" w:hAnsi="Arial" w:eastAsia="宋体" w:cs="Times New Roman"/>
          <w:color w:val="auto"/>
          <w:sz w:val="24"/>
          <w:szCs w:val="24"/>
          <w:lang w:val="sv-SE" w:eastAsia="en-US" w:bidi="ar-SA"/>
        </w:rPr>
        <w:t>.1.2</w:t>
      </w:r>
      <w:r>
        <w:rPr>
          <w:rFonts w:ascii="Arial" w:hAnsi="Arial" w:eastAsia="宋体" w:cs="Times New Roman"/>
          <w:color w:val="auto"/>
          <w:sz w:val="24"/>
          <w:szCs w:val="24"/>
          <w:lang w:val="sv-SE" w:eastAsia="en-US" w:bidi="ar-SA"/>
        </w:rPr>
        <w:tab/>
      </w:r>
      <w:r>
        <w:rPr>
          <w:rFonts w:ascii="Arial" w:hAnsi="Arial" w:eastAsia="宋体" w:cs="Times New Roman"/>
          <w:color w:val="auto"/>
          <w:sz w:val="24"/>
          <w:szCs w:val="24"/>
          <w:lang w:val="sv-SE" w:eastAsia="zh-CN" w:bidi="ar-SA"/>
        </w:rPr>
        <w:t>Channel bandwidths per operating band for CA</w:t>
      </w:r>
    </w:p>
    <w:p>
      <w:pPr>
        <w:keepNext/>
        <w:keepLines/>
        <w:pageBreakBefore w:val="0"/>
        <w:widowControl/>
        <w:kinsoku/>
        <w:wordWrap/>
        <w:topLinePunct w:val="0"/>
        <w:bidi w:val="0"/>
        <w:spacing w:before="60" w:after="180"/>
        <w:jc w:val="center"/>
        <w:rPr>
          <w:rFonts w:ascii="Arial" w:hAnsi="Arial" w:eastAsia="宋体" w:cs="Times New Roman"/>
          <w:b/>
          <w:color w:val="auto"/>
          <w:lang w:val="en-US" w:eastAsia="zh-CN" w:bidi="ar-SA"/>
        </w:rPr>
      </w:pPr>
      <w:r>
        <w:rPr>
          <w:rFonts w:ascii="Arial" w:hAnsi="Arial" w:eastAsia="宋体" w:cs="Times New Roman"/>
          <w:b/>
          <w:color w:val="auto"/>
          <w:lang w:val="zh-CN" w:eastAsia="en-US" w:bidi="ar-SA"/>
        </w:rPr>
        <w:t xml:space="preserve">Table </w:t>
      </w:r>
      <w:r>
        <w:rPr>
          <w:rFonts w:hint="eastAsia" w:ascii="Arial" w:hAnsi="Arial" w:eastAsia="宋体" w:cs="Times New Roman"/>
          <w:b/>
          <w:color w:val="auto"/>
          <w:lang w:val="en-US" w:eastAsia="zh-CN" w:bidi="ar-SA"/>
        </w:rPr>
        <w:t>5.32</w:t>
      </w:r>
      <w:r>
        <w:rPr>
          <w:rFonts w:ascii="Arial" w:hAnsi="Arial" w:eastAsia="宋体" w:cs="Times New Roman"/>
          <w:b/>
          <w:color w:val="auto"/>
          <w:lang w:val="en-US" w:eastAsia="zh-CN" w:bidi="ar-SA"/>
        </w:rPr>
        <w:t>.1</w:t>
      </w:r>
      <w:r>
        <w:rPr>
          <w:rFonts w:ascii="Arial" w:hAnsi="Arial" w:eastAsia="宋体" w:cs="Times New Roman"/>
          <w:b/>
          <w:color w:val="auto"/>
          <w:lang w:val="zh-CN" w:eastAsia="zh-CN" w:bidi="ar-SA"/>
        </w:rPr>
        <w:t>.2</w:t>
      </w:r>
      <w:r>
        <w:rPr>
          <w:rFonts w:ascii="Arial" w:hAnsi="Arial" w:eastAsia="宋体" w:cs="Times New Roman"/>
          <w:b/>
          <w:color w:val="auto"/>
          <w:lang w:val="zh-CN" w:eastAsia="en-US" w:bidi="ar-SA"/>
        </w:rPr>
        <w:t xml:space="preserve">-1: Supported </w:t>
      </w:r>
      <w:r>
        <w:rPr>
          <w:rFonts w:ascii="Arial" w:hAnsi="Arial" w:eastAsia="宋体" w:cs="Times New Roman"/>
          <w:b/>
          <w:color w:val="auto"/>
          <w:lang w:val="zh-CN" w:eastAsia="ja-JP" w:bidi="ar-SA"/>
        </w:rPr>
        <w:t>b</w:t>
      </w:r>
      <w:r>
        <w:rPr>
          <w:rFonts w:ascii="Arial" w:hAnsi="Arial" w:eastAsia="宋体" w:cs="Times New Roman"/>
          <w:b/>
          <w:color w:val="auto"/>
          <w:lang w:val="zh-CN" w:eastAsia="en-US" w:bidi="ar-SA"/>
        </w:rPr>
        <w:t xml:space="preserve">andwidths per </w:t>
      </w:r>
      <w:r>
        <w:rPr>
          <w:rFonts w:ascii="Arial" w:hAnsi="Arial" w:eastAsia="宋体" w:cs="Times New Roman"/>
          <w:b/>
          <w:color w:val="auto"/>
          <w:lang w:val="en-US" w:eastAsia="zh-CN" w:bidi="ar-SA"/>
        </w:rPr>
        <w:t>CA</w:t>
      </w:r>
      <w:r>
        <w:rPr>
          <w:rFonts w:ascii="Arial" w:hAnsi="Arial" w:eastAsia="宋体" w:cs="Times New Roman"/>
          <w:b/>
          <w:color w:val="auto"/>
          <w:lang w:val="zh-CN" w:eastAsia="zh-CN" w:bidi="ar-SA"/>
        </w:rPr>
        <w:t xml:space="preserve"> band combination of </w:t>
      </w:r>
      <w:r>
        <w:rPr>
          <w:rFonts w:ascii="Arial" w:hAnsi="Arial" w:eastAsia="宋体" w:cs="Times New Roman"/>
          <w:b/>
          <w:color w:val="auto"/>
          <w:lang w:val="en-US" w:eastAsia="zh-CN" w:bidi="ar-SA"/>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eastAsia="宋体" w:cs="Times New Roman"/>
                <w:color w:val="auto"/>
                <w:sz w:val="18"/>
                <w:szCs w:val="18"/>
                <w:lang w:val="en-US" w:eastAsia="zh-CN" w:bidi="ar-SA"/>
              </w:rPr>
            </w:pPr>
            <w:r>
              <w:rPr>
                <w:rFonts w:ascii="Arial" w:hAnsi="Arial" w:eastAsia="宋体" w:cs="Times New Roman"/>
                <w:color w:val="auto"/>
                <w:sz w:val="18"/>
                <w:szCs w:val="18"/>
                <w:lang w:val="en-US" w:eastAsia="zh-CN" w:bidi="ar-SA"/>
              </w:rPr>
              <w:t>CA_n74A-n77(2A)</w:t>
            </w:r>
          </w:p>
        </w:tc>
        <w:tc>
          <w:tcPr>
            <w:tcW w:w="1028" w:type="pct"/>
            <w:tcBorders>
              <w:top w:val="single" w:color="auto" w:sz="4" w:space="0"/>
              <w:left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eastAsia="宋体" w:cs="Times New Roman"/>
                <w:color w:val="auto"/>
                <w:sz w:val="18"/>
                <w:szCs w:val="18"/>
                <w:highlight w:val="cyan"/>
                <w:lang w:val="zh-CN" w:eastAsia="en-US" w:bidi="ar-SA"/>
              </w:rPr>
            </w:pPr>
            <w:r>
              <w:rPr>
                <w:rFonts w:ascii="Arial" w:hAnsi="Arial" w:eastAsia="宋体" w:cs="Times New Roman"/>
                <w:color w:val="auto"/>
                <w:sz w:val="18"/>
                <w:szCs w:val="18"/>
                <w:lang w:val="en-US" w:eastAsia="zh-CN" w:bidi="ar-SA"/>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kern w:val="2"/>
                <w:sz w:val="18"/>
                <w:szCs w:val="18"/>
                <w:lang w:val="en-US" w:eastAsia="zh-CN"/>
              </w:rPr>
            </w:pPr>
            <w:r>
              <w:rPr>
                <w:rFonts w:ascii="Arial" w:hAnsi="Arial" w:eastAsia="宋体" w:cs="Arial"/>
                <w:color w:val="auto"/>
                <w:kern w:val="2"/>
                <w:sz w:val="18"/>
                <w:szCs w:val="18"/>
                <w:lang w:val="en-US" w:eastAsia="zh-CN"/>
              </w:rPr>
              <w:t>n74</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before="100" w:beforeAutospacing="1" w:after="0"/>
              <w:jc w:val="center"/>
              <w:textAlignment w:val="auto"/>
              <w:rPr>
                <w:rFonts w:ascii="Arial" w:hAnsi="Arial" w:eastAsia="宋体" w:cs="Arial"/>
                <w:color w:val="auto"/>
                <w:kern w:val="2"/>
                <w:sz w:val="18"/>
                <w:szCs w:val="18"/>
                <w:lang w:val="en-US" w:eastAsia="zh-CN"/>
              </w:rPr>
            </w:pPr>
            <w:r>
              <w:rPr>
                <w:rFonts w:ascii="Arial" w:hAnsi="Arial" w:eastAsia="宋体" w:cs="Arial"/>
                <w:color w:val="auto"/>
                <w:kern w:val="2"/>
                <w:sz w:val="18"/>
                <w:szCs w:val="18"/>
                <w:lang w:val="en-US" w:eastAsia="zh-CN"/>
              </w:rPr>
              <w:t>5, 10, 15, 20</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eastAsia="zh-CN"/>
              </w:rPr>
            </w:pPr>
            <w:r>
              <w:rPr>
                <w:rFonts w:hint="eastAsia" w:ascii="Arial" w:hAnsi="Arial" w:eastAsia="宋体" w:cs="Arial"/>
                <w:color w:val="auto"/>
                <w:sz w:val="18"/>
                <w:szCs w:val="18"/>
                <w:lang w:eastAsia="zh-CN"/>
              </w:rPr>
              <w:t>0</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eastAsia="宋体" w:cs="Times New Roman"/>
                <w:color w:val="auto"/>
                <w:sz w:val="18"/>
                <w:szCs w:val="18"/>
                <w:lang w:val="en-US" w:eastAsia="zh-CN" w:bidi="ar-SA"/>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kern w:val="2"/>
                <w:sz w:val="18"/>
                <w:szCs w:val="18"/>
                <w:lang w:val="en-US" w:eastAsia="zh-CN"/>
              </w:rPr>
            </w:pPr>
            <w:r>
              <w:rPr>
                <w:rFonts w:hint="eastAsia" w:ascii="Arial" w:hAnsi="Arial" w:eastAsia="宋体" w:cs="Arial"/>
                <w:color w:val="auto"/>
                <w:kern w:val="2"/>
                <w:sz w:val="18"/>
                <w:szCs w:val="18"/>
                <w:lang w:val="en-US" w:eastAsia="zh-CN"/>
              </w:rPr>
              <w:t>n</w:t>
            </w:r>
            <w:r>
              <w:rPr>
                <w:rFonts w:ascii="Arial" w:hAnsi="Arial" w:eastAsia="宋体" w:cs="Arial"/>
                <w:color w:val="auto"/>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before="100" w:beforeAutospacing="1" w:after="0"/>
              <w:jc w:val="center"/>
              <w:textAlignment w:val="auto"/>
              <w:rPr>
                <w:rFonts w:ascii="Arial" w:hAnsi="Arial" w:eastAsia="宋体" w:cs="Arial"/>
                <w:color w:val="auto"/>
                <w:kern w:val="2"/>
                <w:sz w:val="18"/>
                <w:szCs w:val="18"/>
                <w:lang w:val="en-US" w:eastAsia="zh-CN"/>
              </w:rPr>
            </w:pPr>
            <w:r>
              <w:rPr>
                <w:rFonts w:ascii="Arial" w:hAnsi="Arial" w:eastAsia="宋体" w:cs="Arial"/>
                <w:color w:val="auto"/>
                <w:kern w:val="2"/>
                <w:sz w:val="18"/>
                <w:szCs w:val="18"/>
                <w:lang w:val="en-US" w:eastAsia="zh-CN"/>
              </w:rPr>
              <w:t>CA_n77(2A)_BCS1</w:t>
            </w:r>
          </w:p>
        </w:tc>
        <w:tc>
          <w:tcPr>
            <w:tcW w:w="668" w:type="pct"/>
            <w:tcBorders>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rPr>
            </w:pPr>
          </w:p>
        </w:tc>
      </w:tr>
    </w:tbl>
    <w:p>
      <w:pPr>
        <w:keepNext/>
        <w:keepLines/>
        <w:pageBreakBefore w:val="0"/>
        <w:widowControl/>
        <w:pBdr>
          <w:top w:val="none" w:color="auto" w:sz="0" w:space="0"/>
        </w:pBdr>
        <w:kinsoku/>
        <w:wordWrap/>
        <w:topLinePunct w:val="0"/>
        <w:bidi w:val="0"/>
        <w:spacing w:before="120" w:after="180"/>
        <w:ind w:left="1418" w:hanging="1418"/>
        <w:outlineLvl w:val="3"/>
        <w:rPr>
          <w:rFonts w:ascii="Arial" w:hAnsi="Arial" w:eastAsia="宋体" w:cs="Times New Roman"/>
          <w:color w:val="auto"/>
          <w:sz w:val="24"/>
          <w:szCs w:val="24"/>
          <w:lang w:val="en-US" w:eastAsia="en-US" w:bidi="ar-SA"/>
        </w:rPr>
      </w:pPr>
      <w:r>
        <w:rPr>
          <w:rFonts w:hint="eastAsia" w:ascii="Arial" w:hAnsi="Arial" w:eastAsia="宋体" w:cs="Times New Roman"/>
          <w:color w:val="auto"/>
          <w:sz w:val="24"/>
          <w:szCs w:val="24"/>
          <w:lang w:val="sv-SE" w:eastAsia="zh-CN" w:bidi="ar-SA"/>
        </w:rPr>
        <w:t>5.32</w:t>
      </w:r>
      <w:r>
        <w:rPr>
          <w:rFonts w:ascii="Arial" w:hAnsi="Arial" w:eastAsia="宋体" w:cs="Times New Roman"/>
          <w:color w:val="auto"/>
          <w:sz w:val="24"/>
          <w:szCs w:val="24"/>
          <w:lang w:val="sv-SE" w:eastAsia="en-US" w:bidi="ar-SA"/>
        </w:rPr>
        <w:t>.1.3</w:t>
      </w:r>
      <w:r>
        <w:rPr>
          <w:rFonts w:ascii="Arial" w:hAnsi="Arial" w:eastAsia="宋体" w:cs="Times New Roman"/>
          <w:color w:val="auto"/>
          <w:sz w:val="24"/>
          <w:szCs w:val="24"/>
          <w:lang w:val="sv-SE" w:eastAsia="en-US" w:bidi="ar-SA"/>
        </w:rPr>
        <w:tab/>
      </w:r>
      <w:r>
        <w:rPr>
          <w:rFonts w:ascii="Arial" w:hAnsi="Arial" w:eastAsia="宋体" w:cs="Arial"/>
          <w:color w:val="auto"/>
          <w:sz w:val="24"/>
          <w:szCs w:val="24"/>
          <w:lang w:val="sv-SE" w:eastAsia="zh-CN" w:bidi="ar-SA"/>
        </w:rPr>
        <w:t>UE co-existence studies</w:t>
      </w:r>
      <w:r>
        <w:rPr>
          <w:rFonts w:hint="eastAsia" w:ascii="Arial" w:hAnsi="Arial" w:eastAsia="宋体" w:cs="Arial"/>
          <w:color w:val="auto"/>
          <w:sz w:val="24"/>
          <w:szCs w:val="24"/>
          <w:lang w:val="en-US" w:eastAsia="zh-CN" w:bidi="ar-SA"/>
        </w:rPr>
        <w:t xml:space="preserve"> for 1 band UL</w:t>
      </w:r>
    </w:p>
    <w:p>
      <w:pPr>
        <w:keepNext/>
        <w:keepLines/>
        <w:pageBreakBefore w:val="0"/>
        <w:widowControl/>
        <w:kinsoku/>
        <w:wordWrap/>
        <w:overflowPunct/>
        <w:topLinePunct w:val="0"/>
        <w:autoSpaceDE/>
        <w:autoSpaceDN/>
        <w:bidi w:val="0"/>
        <w:adjustRightInd/>
        <w:spacing w:before="120" w:after="120"/>
        <w:textAlignment w:val="auto"/>
        <w:rPr>
          <w:rFonts w:eastAsia="宋体"/>
          <w:color w:val="auto"/>
          <w:lang w:val="en-US" w:eastAsia="zh-CN"/>
        </w:rPr>
      </w:pPr>
      <w:r>
        <w:rPr>
          <w:rFonts w:eastAsia="宋体"/>
          <w:color w:val="auto"/>
          <w:lang w:eastAsia="zh-CN"/>
        </w:rPr>
        <w:t xml:space="preserve">Table </w:t>
      </w:r>
      <w:r>
        <w:rPr>
          <w:rFonts w:hint="eastAsia" w:eastAsia="宋体"/>
          <w:color w:val="auto"/>
          <w:lang w:eastAsia="zh-CN"/>
        </w:rPr>
        <w:t>5.32</w:t>
      </w:r>
      <w:r>
        <w:rPr>
          <w:rFonts w:eastAsia="宋体"/>
          <w:color w:val="auto"/>
          <w:lang w:eastAsia="zh-CN"/>
        </w:rPr>
        <w:t>.1.3</w:t>
      </w:r>
      <w:r>
        <w:rPr>
          <w:rFonts w:hint="eastAsia" w:eastAsia="宋体"/>
          <w:color w:val="auto"/>
          <w:lang w:val="en-US" w:eastAsia="zh-CN"/>
        </w:rPr>
        <w:t>-</w:t>
      </w:r>
      <w:r>
        <w:rPr>
          <w:rFonts w:eastAsia="宋体"/>
          <w:color w:val="auto"/>
          <w:lang w:val="en-US" w:eastAsia="zh-CN"/>
        </w:rPr>
        <w:t>1</w:t>
      </w:r>
      <w:r>
        <w:rPr>
          <w:rFonts w:eastAsia="宋体"/>
          <w:color w:val="auto"/>
          <w:lang w:eastAsia="zh-CN"/>
        </w:rPr>
        <w:t xml:space="preserve"> summarizes frequency ranges</w:t>
      </w:r>
      <w:r>
        <w:rPr>
          <w:rFonts w:hint="eastAsia" w:eastAsia="宋体"/>
          <w:color w:val="auto"/>
          <w:lang w:val="en-US" w:eastAsia="zh-CN"/>
        </w:rPr>
        <w:t xml:space="preserve"> where IMD products caused by one UL band with 2CC intra-band UL CA may</w:t>
      </w:r>
      <w:r>
        <w:rPr>
          <w:rFonts w:eastAsia="宋体"/>
          <w:color w:val="auto"/>
          <w:lang w:eastAsia="zh-CN"/>
        </w:rPr>
        <w:t xml:space="preserve"> occur for CA_ </w:t>
      </w:r>
      <w:r>
        <w:rPr>
          <w:rFonts w:eastAsia="宋体"/>
          <w:color w:val="auto"/>
          <w:lang w:val="en-US" w:eastAsia="zh-CN"/>
        </w:rPr>
        <w:t>n74</w:t>
      </w:r>
      <w:r>
        <w:rPr>
          <w:rFonts w:eastAsia="宋体"/>
          <w:color w:val="auto"/>
          <w:lang w:eastAsia="zh-CN"/>
        </w:rPr>
        <w:t>-</w:t>
      </w:r>
      <w:r>
        <w:rPr>
          <w:rFonts w:eastAsia="宋体"/>
          <w:color w:val="auto"/>
          <w:lang w:val="en-US" w:eastAsia="zh-CN"/>
        </w:rPr>
        <w:t>n77</w:t>
      </w:r>
    </w:p>
    <w:p>
      <w:pPr>
        <w:keepNext/>
        <w:keepLines/>
        <w:pageBreakBefore w:val="0"/>
        <w:widowControl/>
        <w:kinsoku/>
        <w:wordWrap/>
        <w:overflowPunct/>
        <w:topLinePunct w:val="0"/>
        <w:autoSpaceDE/>
        <w:autoSpaceDN/>
        <w:bidi w:val="0"/>
        <w:adjustRightInd/>
        <w:spacing w:before="120" w:after="120"/>
        <w:jc w:val="center"/>
        <w:textAlignment w:val="auto"/>
        <w:rPr>
          <w:rFonts w:ascii="Arial" w:hAnsi="Arial" w:eastAsia="宋体" w:cs="Arial"/>
          <w:b/>
          <w:color w:val="auto"/>
          <w:lang w:val="en-US"/>
        </w:rPr>
      </w:pPr>
      <w:r>
        <w:rPr>
          <w:rFonts w:ascii="Arial" w:hAnsi="Arial" w:eastAsia="宋体" w:cs="Arial"/>
          <w:b/>
          <w:color w:val="auto"/>
          <w:lang w:val="en-US" w:eastAsia="zh-CN"/>
        </w:rPr>
        <w:t xml:space="preserve">Table </w:t>
      </w:r>
      <w:r>
        <w:rPr>
          <w:rFonts w:hint="eastAsia" w:ascii="Arial" w:hAnsi="Arial" w:eastAsia="宋体" w:cs="Arial"/>
          <w:b/>
          <w:color w:val="auto"/>
          <w:lang w:val="en-US" w:eastAsia="zh-CN"/>
        </w:rPr>
        <w:t>5.32.1.3-</w:t>
      </w:r>
      <w:r>
        <w:rPr>
          <w:rFonts w:ascii="Arial" w:hAnsi="Arial" w:eastAsia="宋体" w:cs="Arial"/>
          <w:b/>
          <w:color w:val="auto"/>
          <w:lang w:val="en-US" w:eastAsia="zh-CN"/>
        </w:rPr>
        <w:t>1:</w:t>
      </w:r>
      <w:r>
        <w:rPr>
          <w:rFonts w:hint="eastAsia" w:ascii="Arial" w:hAnsi="Arial" w:eastAsia="宋体" w:cs="Arial"/>
          <w:b/>
          <w:color w:val="auto"/>
          <w:lang w:val="en-US" w:eastAsia="zh-CN"/>
        </w:rPr>
        <w:t xml:space="preserve"> </w:t>
      </w:r>
      <w:r>
        <w:rPr>
          <w:rFonts w:ascii="Arial" w:hAnsi="Arial" w:eastAsia="宋体" w:cs="Arial"/>
          <w:b/>
          <w:color w:val="auto"/>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BB IMD range</w:t>
            </w:r>
            <w:r>
              <w:rPr>
                <w:rFonts w:ascii="Times New Roman" w:hAnsi="Times New Roman" w:eastAsia="宋体" w:cs="Times New Roman"/>
                <w:b/>
                <w:color w:val="auto"/>
                <w:sz w:val="18"/>
                <w:vertAlign w:val="superscript"/>
                <w:lang w:val="en-US" w:eastAsia="ja-JP" w:bidi="ar-SA"/>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zh-CN" w:bidi="ar-SA"/>
              </w:rPr>
              <w:t>n77</w:t>
            </w:r>
            <w:r>
              <w:rPr>
                <w:rFonts w:hint="eastAsia" w:ascii="Arial" w:hAnsi="Arial" w:eastAsia="宋体" w:cs="Times New Roman"/>
                <w:b/>
                <w:color w:val="auto"/>
                <w:sz w:val="18"/>
                <w:lang w:val="en-US" w:eastAsia="zh-CN" w:bidi="ar-SA"/>
              </w:rPr>
              <w:t xml:space="preserve"> </w:t>
            </w:r>
            <w:r>
              <w:rPr>
                <w:rFonts w:ascii="Arial" w:hAnsi="Arial" w:eastAsia="宋体" w:cs="Times New Roman"/>
                <w:b/>
                <w:color w:val="auto"/>
                <w:sz w:val="18"/>
                <w:lang w:val="en-US" w:eastAsia="en-US" w:bidi="ar-SA"/>
              </w:rPr>
              <w:t>fUL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4</w:t>
            </w:r>
            <w:r>
              <w:rPr>
                <w:rFonts w:ascii="Arial" w:hAnsi="Arial" w:eastAsia="宋体" w:cs="Times New Roman"/>
                <w:color w:val="auto"/>
                <w:sz w:val="18"/>
                <w:lang w:val="en-US" w:eastAsia="zh-CN" w:bidi="ar-SA"/>
              </w:rPr>
              <w:t>200</w:t>
            </w:r>
          </w:p>
        </w:tc>
        <w:tc>
          <w:tcPr>
            <w:tcW w:w="746"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229"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297"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zh-CN" w:bidi="ar-SA"/>
              </w:rPr>
              <w:t>n74</w:t>
            </w:r>
            <w:r>
              <w:rPr>
                <w:rFonts w:hint="eastAsia" w:ascii="Arial" w:hAnsi="Arial" w:eastAsia="宋体" w:cs="Times New Roman"/>
                <w:b/>
                <w:color w:val="auto"/>
                <w:sz w:val="18"/>
                <w:lang w:val="en-US" w:eastAsia="zh-CN" w:bidi="ar-SA"/>
              </w:rPr>
              <w:t xml:space="preserve"> </w:t>
            </w:r>
            <w:r>
              <w:rPr>
                <w:rFonts w:ascii="Arial" w:hAnsi="Arial" w:eastAsia="宋体" w:cs="Times New Roman"/>
                <w:b/>
                <w:color w:val="auto"/>
                <w:sz w:val="18"/>
                <w:lang w:val="en-US" w:eastAsia="en-US" w:bidi="ar-SA"/>
              </w:rPr>
              <w:t>f</w:t>
            </w:r>
            <w:r>
              <w:rPr>
                <w:rFonts w:hint="eastAsia" w:ascii="Arial" w:hAnsi="Arial" w:eastAsia="宋体" w:cs="Times New Roman"/>
                <w:b/>
                <w:color w:val="auto"/>
                <w:sz w:val="18"/>
                <w:lang w:val="en-US" w:eastAsia="zh-CN" w:bidi="ar-SA"/>
              </w:rPr>
              <w:t>D</w:t>
            </w:r>
            <w:r>
              <w:rPr>
                <w:rFonts w:ascii="Arial" w:hAnsi="Arial" w:eastAsia="宋体" w:cs="Times New Roman"/>
                <w:b/>
                <w:color w:val="auto"/>
                <w:sz w:val="18"/>
                <w:lang w:val="en-US" w:eastAsia="en-US" w:bidi="ar-SA"/>
              </w:rPr>
              <w:t>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475</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518</w:t>
            </w:r>
          </w:p>
        </w:tc>
        <w:tc>
          <w:tcPr>
            <w:tcW w:w="746"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97"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2CCBW</w:t>
            </w:r>
            <w:r>
              <w:rPr>
                <w:rFonts w:ascii="Arial" w:hAnsi="Arial" w:eastAsia="宋体" w:cs="Times New Roman"/>
                <w:b/>
                <w:color w:val="auto"/>
                <w:sz w:val="18"/>
                <w:vertAlign w:val="superscript"/>
                <w:lang w:val="en-US" w:eastAsia="en-US" w:bidi="ar-SA"/>
              </w:rPr>
              <w:t>1</w:t>
            </w:r>
          </w:p>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IMD2</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(1-1)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600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Close to UL IMD range</w:t>
            </w:r>
            <w:r>
              <w:rPr>
                <w:rFonts w:ascii="Arial" w:hAnsi="Arial" w:eastAsia="宋体" w:cs="Times New Roman"/>
                <w:b/>
                <w:color w:val="auto"/>
                <w:sz w:val="18"/>
                <w:vertAlign w:val="superscript"/>
                <w:lang w:val="en-US" w:eastAsia="en-US" w:bidi="ar-SA"/>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IMD4</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(2-2)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2</w:t>
            </w:r>
            <w:r>
              <w:rPr>
                <w:rFonts w:ascii="Arial" w:hAnsi="Arial" w:eastAsia="宋体" w:cs="Times New Roman"/>
                <w:color w:val="auto"/>
                <w:sz w:val="18"/>
                <w:lang w:val="en-US" w:eastAsia="zh-CN" w:bidi="ar-SA"/>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1200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IMD3</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(2-1)</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IMD6</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(3-3)</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2</w:t>
            </w:r>
            <w:r>
              <w:rPr>
                <w:rFonts w:ascii="Arial" w:hAnsi="Arial" w:eastAsia="宋体" w:cs="Times New Roman"/>
                <w:color w:val="auto"/>
                <w:sz w:val="18"/>
                <w:lang w:val="en-US" w:eastAsia="zh-CN" w:bidi="ar-SA"/>
              </w:rPr>
              <w:t>700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4</w:t>
            </w:r>
            <w:r>
              <w:rPr>
                <w:rFonts w:ascii="Arial" w:hAnsi="Arial" w:eastAsia="宋体" w:cs="Times New Roman"/>
                <w:color w:val="auto"/>
                <w:sz w:val="18"/>
                <w:lang w:val="en-US" w:eastAsia="zh-CN" w:bidi="ar-SA"/>
              </w:rPr>
              <w:t>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1800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IMD5</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(3-2)</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Close to H2 IMD range</w:t>
            </w:r>
            <w:r>
              <w:rPr>
                <w:rFonts w:ascii="Arial" w:hAnsi="Arial" w:eastAsia="宋体" w:cs="Times New Roman"/>
                <w:b/>
                <w:color w:val="auto"/>
                <w:sz w:val="18"/>
                <w:vertAlign w:val="superscript"/>
                <w:lang w:val="en-US" w:eastAsia="en-US" w:bidi="ar-SA"/>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2</w:t>
            </w:r>
            <w:r>
              <w:rPr>
                <w:rFonts w:ascii="Arial" w:hAnsi="Arial" w:eastAsia="宋体" w:cs="Times New Roman"/>
                <w:color w:val="auto"/>
                <w:sz w:val="18"/>
                <w:lang w:val="en-US" w:eastAsia="zh-CN" w:bidi="ar-SA"/>
              </w:rPr>
              <w:t>100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5</w:t>
            </w:r>
            <w:r>
              <w:rPr>
                <w:rFonts w:ascii="Arial" w:hAnsi="Arial" w:eastAsia="宋体" w:cs="Times New Roman"/>
                <w:color w:val="auto"/>
                <w:sz w:val="18"/>
                <w:lang w:val="en-US" w:eastAsia="zh-CN" w:bidi="ar-SA"/>
              </w:rPr>
              <w:t>400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IMD7</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(4-3)</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fULlow-3*Max2CCBW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IMD4</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(3-1)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500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6</w:t>
            </w:r>
            <w:r>
              <w:rPr>
                <w:rFonts w:ascii="Arial" w:hAnsi="Arial" w:eastAsia="宋体" w:cs="Times New Roman"/>
                <w:color w:val="auto"/>
                <w:sz w:val="18"/>
                <w:lang w:val="en-US" w:eastAsia="zh-CN" w:bidi="ar-SA"/>
              </w:rPr>
              <w:t>000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6000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9000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IMD9</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(5-4)</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fULlow-4*Max2CCBW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IMD6</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(4-2)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9</w:t>
            </w:r>
            <w:r>
              <w:rPr>
                <w:rFonts w:ascii="Arial" w:hAnsi="Arial" w:eastAsia="宋体" w:cs="Times New Roman"/>
                <w:color w:val="auto"/>
                <w:sz w:val="18"/>
                <w:lang w:val="en-US" w:eastAsia="zh-CN" w:bidi="ar-SA"/>
              </w:rPr>
              <w:t>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6</w:t>
            </w:r>
            <w:r>
              <w:rPr>
                <w:rFonts w:ascii="Arial" w:hAnsi="Arial" w:eastAsia="宋体" w:cs="Times New Roman"/>
                <w:color w:val="auto"/>
                <w:sz w:val="18"/>
                <w:lang w:val="en-US" w:eastAsia="zh-CN" w:bidi="ar-SA"/>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5400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9600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IMD11</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(6-5)</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fULlow-5*Max2CCBW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Close to H3 IMD range</w:t>
            </w:r>
            <w:r>
              <w:rPr>
                <w:rFonts w:ascii="Arial" w:hAnsi="Arial" w:eastAsia="宋体" w:cs="Times New Roman"/>
                <w:b/>
                <w:color w:val="auto"/>
                <w:sz w:val="18"/>
                <w:vertAlign w:val="superscript"/>
                <w:lang w:val="en-US" w:eastAsia="en-US" w:bidi="ar-SA"/>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7</w:t>
            </w:r>
            <w:r>
              <w:rPr>
                <w:rFonts w:ascii="Arial" w:hAnsi="Arial" w:eastAsia="宋体" w:cs="Times New Roman"/>
                <w:color w:val="auto"/>
                <w:sz w:val="18"/>
                <w:lang w:val="en-US" w:eastAsia="zh-CN" w:bidi="ar-SA"/>
              </w:rPr>
              <w:t>200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IMD13</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(7-6)</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fULlow-6*Max2CCBW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IMD5</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(4-1)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w:t>
            </w:r>
            <w:r>
              <w:rPr>
                <w:rFonts w:ascii="Arial" w:hAnsi="Arial" w:eastAsia="宋体" w:cs="Times New Roman"/>
                <w:color w:val="auto"/>
                <w:sz w:val="18"/>
                <w:lang w:val="en-US" w:eastAsia="zh-CN" w:bidi="ar-SA"/>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7</w:t>
            </w:r>
            <w:r>
              <w:rPr>
                <w:rFonts w:ascii="Arial" w:hAnsi="Arial" w:eastAsia="宋体" w:cs="Times New Roman"/>
                <w:color w:val="auto"/>
                <w:sz w:val="18"/>
                <w:lang w:val="en-US" w:eastAsia="zh-CN" w:bidi="ar-SA"/>
              </w:rPr>
              <w:t>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9300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3200</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en-US"/>
              </w:rPr>
            </w:pPr>
            <w:r>
              <w:rPr>
                <w:rFonts w:ascii="Arial" w:hAnsi="Arial" w:eastAsia="宋体" w:cs="Arial"/>
                <w:b/>
                <w:bCs/>
                <w:color w:val="auto"/>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 xml:space="preserve">The analysis shows there is IMD6, IMD7 </w:t>
            </w:r>
            <w:r>
              <w:rPr>
                <w:rFonts w:ascii="Arial" w:hAnsi="Arial" w:eastAsia="Times New Roman" w:cs="Arial"/>
                <w:color w:val="auto"/>
                <w:sz w:val="18"/>
                <w:szCs w:val="18"/>
                <w:lang w:val="en-US"/>
              </w:rPr>
              <w:t>due to one UL band with 2CC intra-band UL CA.</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 xml:space="preserve">NOTE </w:t>
            </w: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2CCBW is the instantaneous transmit bandwidth of the two intra-band UL CCs:</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The minimum 2CCBW for contiguous / non-contiguous intra-band ULCA is 0 / minimum UL channel bandwidth</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w:t>
            </w:r>
            <w:r>
              <w:rPr>
                <w:rFonts w:ascii="Arial" w:hAnsi="Arial" w:eastAsia="宋体" w:cs="Times New Roman"/>
                <w:color w:val="auto"/>
                <w:sz w:val="18"/>
                <w:lang w:val="en-US" w:eastAsia="en-US" w:bidi="ar-SA"/>
              </w:rPr>
              <w:t xml:space="preserve"> The maximum 2CCBW for contiguous / non-contiguous ULCA is Min(maximum aggregated bandwidth / maximum separation bandwidth(600MHz),fULhigh-fULlow)</w:t>
            </w:r>
          </w:p>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NOTE 2:</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The close to UL IMD range is the most critical when the victim DL band in proximity to the UL band:</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 For contiguous/non-contiguous intra-band ULCA within a TDD band, IMD order up to 9/7 should be considered and MPR assumed</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 For intra-band ULCA within a FDD band, IMD order up to 13 should be considered for bands in the same band group and MPR is not assumed. If justified by poor filtering performance, higher order IMD may need to be specified.</w:t>
            </w:r>
          </w:p>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 xml:space="preserve">NOTE </w:t>
            </w: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The BB IMD range should only be considered if the DL band is below the UL band and for non-contiguous ULCA within a TDD band &gt;3GHz (assuming CA with 450MHz bands is not considered)</w:t>
            </w:r>
            <w:r>
              <w:rPr>
                <w:rFonts w:ascii="Arial" w:hAnsi="Arial" w:eastAsia="宋体" w:cs="Times New Roman"/>
                <w:color w:val="auto"/>
                <w:sz w:val="18"/>
                <w:lang w:val="en-US" w:eastAsia="en-US" w:bidi="ar-SA"/>
              </w:rPr>
              <w:br w:type="textWrapping"/>
            </w: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IMD2 is not considered assuming CA with 450MHz bands is not considered</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IMD4 is considered for FDD or SimRx/Tx TDD bands &lt;1GHz</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w:t>
            </w: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IMD6 is considered for FDD or SimRx/Tx TDD bands &lt;1.68GHz</w:t>
            </w:r>
          </w:p>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 xml:space="preserve">NOTE </w:t>
            </w:r>
            <w:r>
              <w:rPr>
                <w:rFonts w:hint="eastAsia" w:ascii="Arial" w:hAnsi="Arial" w:eastAsia="宋体" w:cs="Times New Roman"/>
                <w:color w:val="auto"/>
                <w:sz w:val="18"/>
                <w:lang w:val="en-US" w:eastAsia="zh-CN" w:bidi="ar-SA"/>
              </w:rPr>
              <w:t>4</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The harmonic 2 and 3 IMD ranges should only be considered if the DL band is above the UL band</w:t>
            </w:r>
          </w:p>
        </w:tc>
      </w:tr>
    </w:tbl>
    <w:p>
      <w:pPr>
        <w:keepNext/>
        <w:keepLines/>
        <w:pageBreakBefore w:val="0"/>
        <w:widowControl/>
        <w:pBdr>
          <w:top w:val="none" w:color="auto" w:sz="0" w:space="0"/>
        </w:pBdr>
        <w:kinsoku/>
        <w:wordWrap/>
        <w:topLinePunct w:val="0"/>
        <w:bidi w:val="0"/>
        <w:spacing w:before="120" w:after="120"/>
        <w:ind w:left="1417" w:hanging="1417"/>
        <w:outlineLvl w:val="3"/>
        <w:rPr>
          <w:rFonts w:ascii="Arial" w:hAnsi="Arial" w:eastAsia="宋体" w:cs="Times New Roman"/>
          <w:color w:val="auto"/>
          <w:sz w:val="24"/>
          <w:lang w:val="sv-SE" w:eastAsia="en-US"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w:t>
      </w:r>
      <w:r>
        <w:rPr>
          <w:rFonts w:hint="eastAsia" w:ascii="Arial" w:hAnsi="Arial" w:eastAsia="宋体" w:cs="Times New Roman"/>
          <w:color w:val="auto"/>
          <w:sz w:val="24"/>
          <w:lang w:val="en-US" w:eastAsia="zh-CN" w:bidi="ar-SA"/>
        </w:rPr>
        <w:t>4</w:t>
      </w:r>
      <w:r>
        <w:rPr>
          <w:rFonts w:ascii="Arial" w:hAnsi="Arial" w:eastAsia="宋体" w:cs="Times New Roman"/>
          <w:color w:val="auto"/>
          <w:sz w:val="24"/>
          <w:lang w:val="sv-SE" w:eastAsia="en-US" w:bidi="ar-SA"/>
        </w:rPr>
        <w:tab/>
      </w:r>
      <w:r>
        <w:rPr>
          <w:rFonts w:ascii="Arial" w:hAnsi="Arial" w:eastAsia="宋体" w:cs="Times New Roman"/>
          <w:color w:val="auto"/>
          <w:sz w:val="24"/>
          <w:lang w:val="en-US" w:eastAsia="zh-CN" w:bidi="ar-SA"/>
        </w:rPr>
        <w:t>∆TIB,c and ∆RIB,c values</w:t>
      </w:r>
    </w:p>
    <w:p>
      <w:pPr>
        <w:keepNext/>
        <w:keepLines/>
        <w:pageBreakBefore w:val="0"/>
        <w:widowControl/>
        <w:kinsoku/>
        <w:wordWrap/>
        <w:overflowPunct/>
        <w:topLinePunct w:val="0"/>
        <w:autoSpaceDE/>
        <w:autoSpaceDN/>
        <w:bidi w:val="0"/>
        <w:adjustRightInd/>
        <w:textAlignment w:val="auto"/>
        <w:rPr>
          <w:rFonts w:eastAsia="宋体"/>
          <w:color w:val="auto"/>
        </w:rPr>
      </w:pPr>
      <w:r>
        <w:rPr>
          <w:rFonts w:eastAsia="宋体"/>
          <w:color w:val="auto"/>
        </w:rPr>
        <w:sym w:font="Symbol" w:char="F044"/>
      </w:r>
      <w:r>
        <w:rPr>
          <w:rFonts w:eastAsia="宋体"/>
          <w:color w:val="auto"/>
        </w:rPr>
        <w:t>T</w:t>
      </w:r>
      <w:r>
        <w:rPr>
          <w:rFonts w:eastAsia="宋体"/>
          <w:color w:val="auto"/>
          <w:vertAlign w:val="subscript"/>
        </w:rPr>
        <w:t>IB,c</w:t>
      </w:r>
      <w:r>
        <w:rPr>
          <w:rFonts w:eastAsia="宋体"/>
          <w:color w:val="auto"/>
        </w:rPr>
        <w:t xml:space="preserve"> and</w:t>
      </w:r>
      <w:r>
        <w:rPr>
          <w:rFonts w:eastAsia="宋体"/>
          <w:color w:val="auto"/>
          <w:lang w:eastAsia="zh-CN"/>
        </w:rPr>
        <w:t xml:space="preserve"> </w:t>
      </w:r>
      <w:r>
        <w:rPr>
          <w:rFonts w:eastAsia="宋体"/>
          <w:color w:val="auto"/>
        </w:rPr>
        <w:sym w:font="Symbol" w:char="F044"/>
      </w:r>
      <w:r>
        <w:rPr>
          <w:rFonts w:eastAsia="宋体"/>
          <w:color w:val="auto"/>
        </w:rPr>
        <w:t>R</w:t>
      </w:r>
      <w:r>
        <w:rPr>
          <w:rFonts w:eastAsia="宋体"/>
          <w:color w:val="auto"/>
          <w:vertAlign w:val="subscript"/>
        </w:rPr>
        <w:t>IB</w:t>
      </w:r>
      <w:r>
        <w:rPr>
          <w:rFonts w:eastAsia="宋体"/>
          <w:color w:val="auto"/>
          <w:vertAlign w:val="subscript"/>
          <w:lang w:eastAsia="zh-CN"/>
        </w:rPr>
        <w:t>,c</w:t>
      </w:r>
      <w:r>
        <w:rPr>
          <w:rFonts w:eastAsia="宋体"/>
          <w:color w:val="auto"/>
        </w:rPr>
        <w:t xml:space="preserve"> values have already been defined so this section is omitted.</w:t>
      </w:r>
    </w:p>
    <w:p>
      <w:pPr>
        <w:keepNext/>
        <w:keepLines/>
        <w:pageBreakBefore w:val="0"/>
        <w:widowControl/>
        <w:pBdr>
          <w:top w:val="none" w:color="auto" w:sz="0" w:space="0"/>
        </w:pBdr>
        <w:kinsoku/>
        <w:wordWrap/>
        <w:topLinePunct w:val="0"/>
        <w:bidi w:val="0"/>
        <w:spacing w:before="120" w:after="120"/>
        <w:ind w:left="1417" w:hanging="1417"/>
        <w:outlineLvl w:val="3"/>
        <w:rPr>
          <w:rFonts w:ascii="Arial" w:hAnsi="Arial" w:eastAsia="宋体" w:cs="Arial"/>
          <w:color w:val="auto"/>
          <w:sz w:val="24"/>
          <w:szCs w:val="22"/>
          <w:lang w:val="en-US" w:eastAsia="zh-CN"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.1.5</w:t>
      </w:r>
      <w:r>
        <w:rPr>
          <w:rFonts w:ascii="Arial" w:hAnsi="Arial" w:eastAsia="宋体" w:cs="Times New Roman"/>
          <w:color w:val="auto"/>
          <w:sz w:val="24"/>
          <w:lang w:val="sv-SE" w:eastAsia="en-US" w:bidi="ar-SA"/>
        </w:rPr>
        <w:tab/>
      </w:r>
      <w:r>
        <w:rPr>
          <w:rFonts w:ascii="Arial" w:hAnsi="Arial" w:eastAsia="宋体" w:cs="Arial"/>
          <w:color w:val="auto"/>
          <w:sz w:val="24"/>
          <w:szCs w:val="22"/>
          <w:lang w:val="en-US" w:eastAsia="zh-CN" w:bidi="ar-SA"/>
        </w:rPr>
        <w:t>REFSENS requirements</w:t>
      </w:r>
    </w:p>
    <w:p>
      <w:pPr>
        <w:keepNext/>
        <w:keepLines/>
        <w:pageBreakBefore w:val="0"/>
        <w:widowControl/>
        <w:kinsoku/>
        <w:wordWrap/>
        <w:overflowPunct/>
        <w:topLinePunct w:val="0"/>
        <w:autoSpaceDE/>
        <w:autoSpaceDN/>
        <w:bidi w:val="0"/>
        <w:adjustRightInd/>
        <w:textAlignment w:val="auto"/>
        <w:rPr>
          <w:rFonts w:eastAsia="宋体"/>
          <w:color w:val="auto"/>
        </w:rPr>
      </w:pPr>
      <w:r>
        <w:rPr>
          <w:rFonts w:eastAsia="宋体"/>
          <w:color w:val="auto"/>
        </w:rPr>
        <w:t xml:space="preserve">Based on co-existence studies on Table </w:t>
      </w:r>
      <w:r>
        <w:rPr>
          <w:rFonts w:hint="eastAsia" w:eastAsia="宋体"/>
          <w:color w:val="auto"/>
          <w:lang w:eastAsia="zh-CN"/>
        </w:rPr>
        <w:t>5.32</w:t>
      </w:r>
      <w:r>
        <w:rPr>
          <w:rFonts w:eastAsia="宋体"/>
          <w:color w:val="auto"/>
        </w:rPr>
        <w:t>1.3-1, IMD6/7 of ULCA_n77(2A) falls into the n74DL, and the MSD requirements are defined as following.</w:t>
      </w:r>
    </w:p>
    <w:p>
      <w:pPr>
        <w:keepNext/>
        <w:keepLines/>
        <w:pageBreakBefore w:val="0"/>
        <w:widowControl/>
        <w:kinsoku/>
        <w:wordWrap/>
        <w:topLinePunct w:val="0"/>
        <w:bidi w:val="0"/>
        <w:spacing w:before="60" w:after="180"/>
        <w:jc w:val="center"/>
        <w:rPr>
          <w:rFonts w:ascii="Arial" w:hAnsi="Arial" w:eastAsia="宋体" w:cs="Arial"/>
          <w:b/>
          <w:color w:val="auto"/>
          <w:lang w:val="zh-CN" w:eastAsia="en-US" w:bidi="ar-SA"/>
        </w:rPr>
      </w:pPr>
      <w:r>
        <w:rPr>
          <w:rFonts w:ascii="Arial" w:hAnsi="Arial" w:eastAsia="宋体" w:cs="Arial"/>
          <w:b/>
          <w:color w:val="auto"/>
          <w:lang w:val="zh-CN" w:eastAsia="en-US" w:bidi="ar-SA"/>
        </w:rPr>
        <w:t xml:space="preserve">Table </w:t>
      </w:r>
      <w:r>
        <w:rPr>
          <w:rFonts w:hint="eastAsia" w:ascii="Arial" w:hAnsi="Arial" w:eastAsia="宋体" w:cs="Arial"/>
          <w:b/>
          <w:color w:val="auto"/>
          <w:lang w:val="zh-CN" w:eastAsia="zh-CN" w:bidi="ar-SA"/>
        </w:rPr>
        <w:t>5.32</w:t>
      </w:r>
      <w:r>
        <w:rPr>
          <w:rFonts w:hint="eastAsia" w:ascii="Arial" w:hAnsi="Arial" w:eastAsia="宋体" w:cs="Arial"/>
          <w:b/>
          <w:color w:val="auto"/>
          <w:lang w:val="zh-CN" w:eastAsia="en-US" w:bidi="ar-SA"/>
        </w:rPr>
        <w:t>.</w:t>
      </w:r>
      <w:r>
        <w:rPr>
          <w:rFonts w:ascii="Arial" w:hAnsi="Arial" w:eastAsia="宋体" w:cs="Arial"/>
          <w:b/>
          <w:color w:val="auto"/>
          <w:lang w:val="zh-CN" w:eastAsia="en-US" w:bidi="ar-SA"/>
        </w:rPr>
        <w:t>1</w:t>
      </w:r>
      <w:r>
        <w:rPr>
          <w:rFonts w:hint="eastAsia" w:ascii="Arial" w:hAnsi="Arial" w:eastAsia="宋体" w:cs="Arial"/>
          <w:b/>
          <w:color w:val="auto"/>
          <w:lang w:val="zh-CN" w:eastAsia="en-US" w:bidi="ar-SA"/>
        </w:rPr>
        <w:t>.</w:t>
      </w:r>
      <w:r>
        <w:rPr>
          <w:rFonts w:ascii="Arial" w:hAnsi="Arial" w:eastAsia="宋体" w:cs="Arial"/>
          <w:b/>
          <w:color w:val="auto"/>
          <w:lang w:val="zh-CN" w:eastAsia="en-US" w:bidi="ar-SA"/>
        </w:rPr>
        <w:t>5</w:t>
      </w:r>
      <w:r>
        <w:rPr>
          <w:rFonts w:hint="eastAsia" w:ascii="Arial" w:hAnsi="Arial" w:eastAsia="宋体" w:cs="Arial"/>
          <w:b/>
          <w:color w:val="auto"/>
          <w:lang w:val="zh-CN" w:eastAsia="en-US" w:bidi="ar-SA"/>
        </w:rPr>
        <w:t>-1</w:t>
      </w:r>
      <w:r>
        <w:rPr>
          <w:rFonts w:ascii="Arial" w:hAnsi="Arial" w:eastAsia="宋体" w:cs="Arial"/>
          <w:b/>
          <w:color w:val="auto"/>
          <w:lang w:val="zh-CN" w:eastAsia="en-US" w:bidi="ar-SA"/>
        </w:rPr>
        <w:t xml:space="preserve">: </w:t>
      </w:r>
      <w:r>
        <w:rPr>
          <w:rFonts w:hint="eastAsia" w:ascii="Arial" w:hAnsi="Arial" w:eastAsia="宋体" w:cs="Arial"/>
          <w:b/>
          <w:color w:val="auto"/>
          <w:lang w:val="en-US" w:eastAsia="zh-CN" w:bidi="ar-SA"/>
        </w:rPr>
        <w:t>2</w:t>
      </w:r>
      <w:r>
        <w:rPr>
          <w:rFonts w:ascii="Arial" w:hAnsi="Arial" w:eastAsia="宋体" w:cs="Arial"/>
          <w:b/>
          <w:color w:val="auto"/>
          <w:lang w:val="zh-CN" w:eastAsia="en-US" w:bidi="ar-SA"/>
        </w:rPr>
        <w:t>DL/2UL inter-band Reference sensitivity QPSK P</w:t>
      </w:r>
      <w:r>
        <w:rPr>
          <w:rFonts w:ascii="Arial" w:hAnsi="Arial" w:eastAsia="宋体" w:cs="Arial"/>
          <w:b/>
          <w:color w:val="auto"/>
          <w:vertAlign w:val="subscript"/>
          <w:lang w:val="zh-CN" w:eastAsia="en-US" w:bidi="ar-SA"/>
        </w:rPr>
        <w:t>REFSENS</w:t>
      </w:r>
      <w:r>
        <w:rPr>
          <w:rFonts w:ascii="Arial" w:hAnsi="Arial" w:eastAsia="宋体" w:cs="Arial"/>
          <w:b/>
          <w:color w:val="auto"/>
          <w:lang w:val="zh-CN" w:eastAsia="en-US" w:bidi="ar-SA"/>
        </w:rPr>
        <w:t xml:space="preserve"> and uplink/downlink configurations</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zh-CN" w:eastAsia="en-US" w:bidi="ar-SA"/>
              </w:rPr>
              <w:t>Band / Channel bandwidth / N</w:t>
            </w:r>
            <w:r>
              <w:rPr>
                <w:rFonts w:ascii="Arial" w:hAnsi="Arial" w:eastAsia="宋体" w:cs="Times New Roman"/>
                <w:b/>
                <w:color w:val="auto"/>
                <w:sz w:val="18"/>
                <w:vertAlign w:val="subscript"/>
                <w:lang w:val="zh-CN" w:eastAsia="en-US" w:bidi="ar-SA"/>
              </w:rPr>
              <w:t>RB</w:t>
            </w:r>
            <w:r>
              <w:rPr>
                <w:rFonts w:ascii="Arial" w:hAnsi="Arial" w:eastAsia="宋体" w:cs="Times New Roman"/>
                <w:b/>
                <w:color w:val="auto"/>
                <w:sz w:val="18"/>
                <w:lang w:val="zh-CN" w:eastAsia="en-US" w:bidi="ar-SA"/>
              </w:rPr>
              <w:t xml:space="preserve"> / Duplex mode</w:t>
            </w:r>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ja-JP" w:bidi="ar-SA"/>
              </w:rPr>
              <w:t>NR</w:t>
            </w:r>
            <w:r>
              <w:rPr>
                <w:rFonts w:ascii="Arial" w:hAnsi="Arial" w:eastAsia="宋体" w:cs="Times New Roman"/>
                <w:b/>
                <w:color w:val="auto"/>
                <w:sz w:val="18"/>
                <w:lang w:val="zh-CN" w:eastAsia="en-US" w:bidi="ar-SA"/>
              </w:rPr>
              <w:t xml:space="preserve"> </w:t>
            </w:r>
            <w:r>
              <w:rPr>
                <w:rFonts w:ascii="Arial" w:hAnsi="Arial" w:eastAsia="宋体" w:cs="Times New Roman"/>
                <w:b/>
                <w:color w:val="auto"/>
                <w:sz w:val="18"/>
                <w:lang w:val="en-US" w:eastAsia="zh-CN" w:bidi="ar-SA"/>
              </w:rPr>
              <w:t>CA band combination</w:t>
            </w:r>
          </w:p>
        </w:tc>
        <w:tc>
          <w:tcPr>
            <w:tcW w:w="930"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ja-JP" w:bidi="ar-SA"/>
              </w:rPr>
              <w:t>NR</w:t>
            </w:r>
            <w:r>
              <w:rPr>
                <w:rFonts w:ascii="Arial" w:hAnsi="Arial" w:eastAsia="宋体" w:cs="Times New Roman"/>
                <w:b/>
                <w:color w:val="auto"/>
                <w:sz w:val="18"/>
                <w:lang w:val="zh-CN" w:eastAsia="en-US" w:bidi="ar-SA"/>
              </w:rPr>
              <w:t xml:space="preserve"> band</w:t>
            </w:r>
          </w:p>
        </w:tc>
        <w:tc>
          <w:tcPr>
            <w:tcW w:w="982"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UL F</w:t>
            </w:r>
            <w:r>
              <w:rPr>
                <w:rFonts w:ascii="Arial" w:hAnsi="Arial" w:eastAsia="宋体" w:cs="Times New Roman"/>
                <w:b/>
                <w:color w:val="auto"/>
                <w:sz w:val="18"/>
                <w:vertAlign w:val="subscript"/>
                <w:lang w:val="zh-CN" w:eastAsia="en-US" w:bidi="ar-SA"/>
              </w:rPr>
              <w:t>c</w:t>
            </w:r>
            <w:r>
              <w:rPr>
                <w:rFonts w:ascii="Arial" w:hAnsi="Arial" w:eastAsia="宋体" w:cs="Times New Roman"/>
                <w:b/>
                <w:color w:val="auto"/>
                <w:sz w:val="18"/>
                <w:lang w:val="zh-CN" w:eastAsia="en-US" w:bidi="ar-SA"/>
              </w:rPr>
              <w:t xml:space="preserve">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(MHz)</w:t>
            </w:r>
          </w:p>
        </w:tc>
        <w:tc>
          <w:tcPr>
            <w:tcW w:w="9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 xml:space="preserve">UL/DL BW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(MHz)</w:t>
            </w:r>
          </w:p>
        </w:tc>
        <w:tc>
          <w:tcPr>
            <w:tcW w:w="1570"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 xml:space="preserve">UL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L</w:t>
            </w:r>
            <w:r>
              <w:rPr>
                <w:rFonts w:ascii="Arial" w:hAnsi="Arial" w:eastAsia="宋体" w:cs="Times New Roman"/>
                <w:b/>
                <w:color w:val="auto"/>
                <w:sz w:val="18"/>
                <w:vertAlign w:val="subscript"/>
                <w:lang w:val="zh-CN" w:eastAsia="en-US" w:bidi="ar-SA"/>
              </w:rPr>
              <w:t>CRB</w:t>
            </w:r>
          </w:p>
        </w:tc>
        <w:tc>
          <w:tcPr>
            <w:tcW w:w="809"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DL F</w:t>
            </w:r>
            <w:r>
              <w:rPr>
                <w:rFonts w:ascii="Arial" w:hAnsi="Arial" w:eastAsia="宋体" w:cs="Times New Roman"/>
                <w:b/>
                <w:color w:val="auto"/>
                <w:sz w:val="18"/>
                <w:vertAlign w:val="subscript"/>
                <w:lang w:val="zh-CN" w:eastAsia="en-US" w:bidi="ar-SA"/>
              </w:rPr>
              <w:t>c</w:t>
            </w:r>
            <w:r>
              <w:rPr>
                <w:rFonts w:ascii="Arial" w:hAnsi="Arial" w:eastAsia="宋体" w:cs="Times New Roman"/>
                <w:b/>
                <w:color w:val="auto"/>
                <w:sz w:val="18"/>
                <w:lang w:val="zh-CN" w:eastAsia="en-US" w:bidi="ar-SA"/>
              </w:rPr>
              <w:t xml:space="preserve"> (MHz)</w:t>
            </w:r>
          </w:p>
        </w:tc>
        <w:tc>
          <w:tcPr>
            <w:tcW w:w="80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 xml:space="preserve">MSD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(dB)</w:t>
            </w:r>
          </w:p>
        </w:tc>
        <w:tc>
          <w:tcPr>
            <w:tcW w:w="83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Duplex mode</w:t>
            </w: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restart"/>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C</w:t>
            </w:r>
            <w:r>
              <w:rPr>
                <w:rFonts w:ascii="Arial" w:hAnsi="Arial" w:eastAsia="宋体" w:cs="Times New Roman"/>
                <w:color w:val="auto"/>
                <w:sz w:val="18"/>
                <w:lang w:val="en-US" w:eastAsia="zh-CN" w:bidi="ar-SA"/>
              </w:rPr>
              <w:t>A_</w:t>
            </w:r>
            <w:r>
              <w:rPr>
                <w:rFonts w:hint="eastAsia" w:ascii="Arial" w:hAnsi="Arial" w:eastAsia="宋体" w:cs="Times New Roman"/>
                <w:color w:val="auto"/>
                <w:sz w:val="18"/>
                <w:lang w:val="en-US" w:eastAsia="zh-CN" w:bidi="ar-SA"/>
              </w:rPr>
              <w:t>n</w:t>
            </w:r>
            <w:r>
              <w:rPr>
                <w:rFonts w:ascii="Arial" w:hAnsi="Arial" w:eastAsia="宋体" w:cs="Times New Roman"/>
                <w:color w:val="auto"/>
                <w:sz w:val="18"/>
                <w:lang w:val="en-US" w:eastAsia="zh-CN" w:bidi="ar-SA"/>
              </w:rPr>
              <w:t>74-</w:t>
            </w:r>
            <w:r>
              <w:rPr>
                <w:rFonts w:hint="eastAsia" w:ascii="Arial" w:hAnsi="Arial" w:eastAsia="宋体" w:cs="Times New Roman"/>
                <w:color w:val="auto"/>
                <w:sz w:val="18"/>
                <w:lang w:val="en-US" w:eastAsia="zh-CN" w:bidi="ar-SA"/>
              </w:rPr>
              <w:t>n77</w:t>
            </w:r>
          </w:p>
        </w:tc>
        <w:tc>
          <w:tcPr>
            <w:tcW w:w="93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n74</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1500</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4.6</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FDD</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zh-CN" w:bidi="ar-SA"/>
              </w:rPr>
              <w:t>IMD6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n77</w:t>
            </w:r>
            <w:r>
              <w:rPr>
                <w:rFonts w:ascii="Arial" w:hAnsi="Arial" w:eastAsia="宋体" w:cs="Times New Roman"/>
                <w:color w:val="auto"/>
                <w:sz w:val="18"/>
                <w:vertAlign w:val="superscript"/>
                <w:lang w:val="zh-CN" w:eastAsia="zh-CN" w:bidi="ar-SA"/>
              </w:rPr>
              <w:t>12</w:t>
            </w:r>
          </w:p>
        </w:tc>
        <w:tc>
          <w:tcPr>
            <w:tcW w:w="982"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505</w:t>
            </w:r>
          </w:p>
        </w:tc>
        <w:tc>
          <w:tcPr>
            <w:tcW w:w="91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505</w:t>
            </w:r>
          </w:p>
        </w:tc>
        <w:tc>
          <w:tcPr>
            <w:tcW w:w="803"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N/A</w:t>
            </w:r>
          </w:p>
        </w:tc>
        <w:tc>
          <w:tcPr>
            <w:tcW w:w="83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TDD</w:t>
            </w:r>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ja-JP" w:bidi="ar-SA"/>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82"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4005</w:t>
            </w:r>
          </w:p>
        </w:tc>
        <w:tc>
          <w:tcPr>
            <w:tcW w:w="91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4005</w:t>
            </w:r>
          </w:p>
        </w:tc>
        <w:tc>
          <w:tcPr>
            <w:tcW w:w="803"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83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n74</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1505</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1.7</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FDD</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zh-CN" w:bidi="ar-SA"/>
              </w:rPr>
              <w:t>IMD7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n77</w:t>
            </w:r>
            <w:r>
              <w:rPr>
                <w:rFonts w:ascii="Arial" w:hAnsi="Arial" w:eastAsia="宋体" w:cs="Times New Roman"/>
                <w:color w:val="auto"/>
                <w:sz w:val="18"/>
                <w:vertAlign w:val="superscript"/>
                <w:lang w:val="zh-CN" w:eastAsia="zh-CN" w:bidi="ar-SA"/>
              </w:rPr>
              <w:t>12</w:t>
            </w:r>
          </w:p>
        </w:tc>
        <w:tc>
          <w:tcPr>
            <w:tcW w:w="982"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305</w:t>
            </w:r>
          </w:p>
        </w:tc>
        <w:tc>
          <w:tcPr>
            <w:tcW w:w="91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305</w:t>
            </w:r>
          </w:p>
        </w:tc>
        <w:tc>
          <w:tcPr>
            <w:tcW w:w="803"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N/A</w:t>
            </w:r>
          </w:p>
        </w:tc>
        <w:tc>
          <w:tcPr>
            <w:tcW w:w="83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TDD</w:t>
            </w:r>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ja-JP" w:bidi="ar-SA"/>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82"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905</w:t>
            </w:r>
          </w:p>
        </w:tc>
        <w:tc>
          <w:tcPr>
            <w:tcW w:w="91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905</w:t>
            </w:r>
          </w:p>
        </w:tc>
        <w:tc>
          <w:tcPr>
            <w:tcW w:w="803"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83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ind w:left="851" w:hanging="851"/>
              <w:rPr>
                <w:rFonts w:ascii="Arial" w:hAnsi="Arial" w:eastAsia="Malgun Gothic" w:cs="Times New Roman"/>
                <w:color w:val="auto"/>
                <w:sz w:val="18"/>
                <w:lang w:val="zh-CN" w:eastAsia="ko-KR" w:bidi="ar-SA"/>
              </w:rPr>
            </w:pPr>
            <w:r>
              <w:rPr>
                <w:rFonts w:ascii="Arial" w:hAnsi="Arial" w:eastAsia="宋体" w:cs="Times New Roman"/>
                <w:color w:val="auto"/>
                <w:sz w:val="18"/>
                <w:lang w:val="zh-CN" w:eastAsia="en-US" w:bidi="ar-SA"/>
              </w:rPr>
              <w:t xml:space="preserve">NOTE </w:t>
            </w:r>
            <w:r>
              <w:rPr>
                <w:rFonts w:ascii="Arial" w:hAnsi="Arial" w:eastAsia="宋体" w:cs="Times New Roman"/>
                <w:color w:val="auto"/>
                <w:sz w:val="18"/>
                <w:lang w:val="zh-CN" w:eastAsia="zh-CN" w:bidi="ar-SA"/>
              </w:rPr>
              <w:t>12</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zh-CN" w:eastAsia="en-US" w:bidi="ar-SA"/>
              </w:rPr>
              <w:t>This band supports intra-band non-contiguous uplink configuration.</w:t>
            </w:r>
          </w:p>
          <w:p>
            <w:pPr>
              <w:keepNext/>
              <w:keepLines/>
              <w:pageBreakBefore w:val="0"/>
              <w:widowControl/>
              <w:kinsoku/>
              <w:wordWrap/>
              <w:topLinePunct w:val="0"/>
              <w:bidi w:val="0"/>
              <w:spacing w:after="0"/>
              <w:ind w:left="851" w:hanging="851"/>
              <w:rPr>
                <w:rFonts w:ascii="Arial" w:hAnsi="Arial" w:eastAsia="宋体" w:cs="Times New Roman"/>
                <w:color w:val="auto"/>
                <w:sz w:val="18"/>
                <w:lang w:val="zh-CN" w:eastAsia="en-US" w:bidi="ar-SA"/>
              </w:rPr>
            </w:pPr>
          </w:p>
        </w:tc>
      </w:tr>
    </w:tbl>
    <w:p>
      <w:pPr>
        <w:keepNext/>
        <w:keepLines/>
        <w:pageBreakBefore w:val="0"/>
        <w:widowControl/>
        <w:kinsoku/>
        <w:wordWrap/>
        <w:topLinePunct w:val="0"/>
        <w:bidi w:val="0"/>
        <w:spacing w:before="60" w:after="180"/>
        <w:jc w:val="center"/>
        <w:rPr>
          <w:rFonts w:ascii="Arial" w:hAnsi="Arial" w:eastAsia="宋体" w:cs="Arial"/>
          <w:b/>
          <w:color w:val="auto"/>
          <w:lang w:val="en-GB" w:eastAsia="en-US" w:bidi="ar-SA"/>
        </w:rPr>
      </w:pPr>
    </w:p>
    <w:p>
      <w:pPr>
        <w:keepNext/>
        <w:keepLines/>
        <w:pageBreakBefore w:val="0"/>
        <w:widowControl/>
        <w:pBdr>
          <w:top w:val="none" w:color="auto" w:sz="0" w:space="0"/>
        </w:pBdr>
        <w:kinsoku/>
        <w:wordWrap/>
        <w:topLinePunct w:val="0"/>
        <w:bidi w:val="0"/>
        <w:spacing w:before="120" w:after="180"/>
        <w:ind w:left="1418" w:hanging="1418"/>
        <w:outlineLvl w:val="3"/>
        <w:rPr>
          <w:rFonts w:ascii="Arial" w:hAnsi="Arial" w:eastAsia="宋体" w:cs="Times New Roman"/>
          <w:color w:val="auto"/>
          <w:sz w:val="24"/>
          <w:lang w:val="sv-SE" w:eastAsia="en-US"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.1.6</w:t>
      </w:r>
      <w:r>
        <w:rPr>
          <w:rFonts w:ascii="Arial" w:hAnsi="Arial" w:eastAsia="宋体" w:cs="Times New Roman"/>
          <w:color w:val="auto"/>
          <w:sz w:val="24"/>
          <w:lang w:val="sv-SE" w:eastAsia="en-US" w:bidi="ar-SA"/>
        </w:rPr>
        <w:tab/>
      </w:r>
      <w:r>
        <w:rPr>
          <w:rFonts w:ascii="Arial" w:hAnsi="Arial" w:eastAsia="宋体" w:cs="Times New Roman"/>
          <w:color w:val="auto"/>
          <w:sz w:val="24"/>
          <w:lang w:val="en-US" w:eastAsia="zh-CN" w:bidi="ar-SA"/>
        </w:rPr>
        <w:t>OOB blocking exception requirements</w:t>
      </w:r>
    </w:p>
    <w:p>
      <w:pPr>
        <w:keepNext/>
        <w:keepLines/>
        <w:pageBreakBefore w:val="0"/>
        <w:widowControl/>
        <w:kinsoku/>
        <w:wordWrap/>
        <w:overflowPunct/>
        <w:topLinePunct w:val="0"/>
        <w:autoSpaceDE/>
        <w:autoSpaceDN/>
        <w:bidi w:val="0"/>
        <w:adjustRightInd/>
        <w:textAlignment w:val="auto"/>
        <w:rPr>
          <w:rFonts w:eastAsia="宋体"/>
          <w:color w:val="auto"/>
        </w:rPr>
      </w:pPr>
      <w:r>
        <w:rPr>
          <w:rFonts w:hint="eastAsia" w:eastAsia="宋体"/>
          <w:color w:val="auto"/>
        </w:rPr>
        <w:t>T</w:t>
      </w:r>
      <w:r>
        <w:rPr>
          <w:rFonts w:eastAsia="宋体"/>
          <w:color w:val="auto"/>
        </w:rPr>
        <w:t>here is no OOB exception for this CA combination.</w:t>
      </w:r>
    </w:p>
    <w:p>
      <w:pPr>
        <w:keepNext/>
        <w:keepLines/>
        <w:pageBreakBefore w:val="0"/>
        <w:widowControl/>
        <w:pBdr>
          <w:top w:val="none" w:color="auto" w:sz="0" w:space="0"/>
        </w:pBdr>
        <w:kinsoku/>
        <w:wordWrap/>
        <w:overflowPunct/>
        <w:topLinePunct w:val="0"/>
        <w:autoSpaceDE/>
        <w:autoSpaceDN/>
        <w:bidi w:val="0"/>
        <w:adjustRightInd/>
        <w:snapToGrid/>
        <w:spacing w:before="180" w:after="180"/>
        <w:ind w:left="1134" w:hanging="1134"/>
        <w:textAlignment w:val="auto"/>
        <w:outlineLvl w:val="1"/>
        <w:rPr>
          <w:rFonts w:ascii="Arial" w:hAnsi="Arial" w:eastAsia="Times New Roman" w:cs="Times New Roman"/>
          <w:color w:val="auto"/>
          <w:sz w:val="32"/>
          <w:lang w:val="en-GB" w:eastAsia="en-US" w:bidi="ar-SA"/>
        </w:rPr>
      </w:pPr>
      <w:r>
        <w:rPr>
          <w:rFonts w:hint="eastAsia" w:ascii="Arial" w:hAnsi="Arial" w:eastAsia="Times New Roman" w:cs="Times New Roman"/>
          <w:color w:val="auto"/>
          <w:sz w:val="32"/>
          <w:lang w:val="en-GB" w:eastAsia="zh-CN" w:bidi="ar-SA"/>
        </w:rPr>
        <w:t>5.33</w:t>
      </w:r>
      <w:r>
        <w:rPr>
          <w:rFonts w:ascii="Arial" w:hAnsi="Arial" w:eastAsia="Times New Roman" w:cs="Times New Roman"/>
          <w:color w:val="auto"/>
          <w:sz w:val="32"/>
          <w:lang w:val="en-GB" w:eastAsia="en-US" w:bidi="ar-SA"/>
        </w:rPr>
        <w:tab/>
      </w:r>
      <w:r>
        <w:rPr>
          <w:rFonts w:ascii="Arial" w:hAnsi="Arial" w:eastAsia="Times New Roman" w:cs="Times New Roman"/>
          <w:color w:val="auto"/>
          <w:sz w:val="32"/>
          <w:lang w:val="en-GB" w:eastAsia="en-US" w:bidi="ar-SA"/>
        </w:rPr>
        <w:t>CA_</w:t>
      </w:r>
      <w:r>
        <w:rPr>
          <w:rFonts w:hint="eastAsia" w:ascii="Arial" w:hAnsi="Arial" w:eastAsia="宋体" w:cs="Times New Roman"/>
          <w:color w:val="auto"/>
          <w:sz w:val="32"/>
          <w:lang w:val="en-GB" w:eastAsia="zh-CN" w:bidi="ar-SA"/>
        </w:rPr>
        <w:t>n34</w:t>
      </w:r>
      <w:r>
        <w:rPr>
          <w:rFonts w:ascii="Arial" w:hAnsi="Arial" w:eastAsia="Times New Roman" w:cs="Times New Roman"/>
          <w:color w:val="auto"/>
          <w:sz w:val="32"/>
          <w:lang w:val="en-GB" w:eastAsia="en-US" w:bidi="ar-SA"/>
        </w:rPr>
        <w:t>-n</w:t>
      </w:r>
      <w:r>
        <w:rPr>
          <w:rFonts w:hint="eastAsia" w:ascii="Arial" w:hAnsi="Arial" w:eastAsia="Times New Roman" w:cs="Times New Roman"/>
          <w:color w:val="auto"/>
          <w:sz w:val="32"/>
          <w:lang w:val="en-US" w:eastAsia="zh-CN" w:bidi="ar-SA"/>
        </w:rPr>
        <w:t>104</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134" w:hanging="1134"/>
        <w:textAlignment w:val="auto"/>
        <w:outlineLvl w:val="2"/>
        <w:rPr>
          <w:rFonts w:ascii="Arial" w:hAnsi="Arial" w:eastAsia="Times New Roman" w:cs="Times New Roman"/>
          <w:color w:val="auto"/>
          <w:sz w:val="28"/>
          <w:lang w:val="en-US" w:eastAsia="zh-CN" w:bidi="ar-SA"/>
        </w:rPr>
      </w:pPr>
      <w:r>
        <w:rPr>
          <w:rFonts w:hint="eastAsia" w:ascii="Arial" w:hAnsi="Arial" w:eastAsia="宋体" w:cs="Times New Roman"/>
          <w:color w:val="auto"/>
          <w:sz w:val="28"/>
          <w:lang w:val="en-GB" w:eastAsia="zh-CN" w:bidi="ar-SA"/>
        </w:rPr>
        <w:t>5.33</w:t>
      </w:r>
      <w:r>
        <w:rPr>
          <w:rFonts w:ascii="Arial" w:hAnsi="Arial" w:eastAsia="Times New Roman" w:cs="Times New Roman"/>
          <w:color w:val="auto"/>
          <w:sz w:val="28"/>
          <w:lang w:val="en-GB" w:eastAsia="en-US" w:bidi="ar-SA"/>
        </w:rPr>
        <w:t>.1</w:t>
      </w:r>
      <w:r>
        <w:rPr>
          <w:rFonts w:ascii="Arial" w:hAnsi="Arial" w:eastAsia="Times New Roman" w:cs="Times New Roman"/>
          <w:color w:val="auto"/>
          <w:sz w:val="28"/>
          <w:lang w:val="en-GB" w:eastAsia="en-US" w:bidi="ar-SA"/>
        </w:rPr>
        <w:tab/>
      </w:r>
      <w:r>
        <w:rPr>
          <w:rFonts w:ascii="Arial" w:hAnsi="Arial" w:eastAsia="Times New Roman" w:cs="Times New Roman"/>
          <w:color w:val="auto"/>
          <w:sz w:val="28"/>
          <w:lang w:val="en-US" w:eastAsia="zh-CN" w:bidi="ar-SA"/>
        </w:rPr>
        <w:t>Common for 1 band UL and 2 bands UL CA</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ascii="Arial" w:hAnsi="Arial" w:eastAsia="Times New Roman" w:cs="Times New Roman"/>
          <w:color w:val="auto"/>
          <w:sz w:val="24"/>
          <w:lang w:val="en-GB" w:eastAsia="en-US" w:bidi="ar-SA"/>
        </w:rPr>
      </w:pPr>
      <w:r>
        <w:rPr>
          <w:rFonts w:hint="eastAsia" w:ascii="Arial" w:hAnsi="Arial" w:eastAsia="Times New Roman" w:cs="Times New Roman"/>
          <w:color w:val="auto"/>
          <w:sz w:val="24"/>
          <w:lang w:val="en-GB" w:eastAsia="zh-CN" w:bidi="ar-SA"/>
        </w:rPr>
        <w:t>5.33</w:t>
      </w:r>
      <w:r>
        <w:rPr>
          <w:rFonts w:ascii="Arial" w:hAnsi="Arial" w:eastAsia="Times New Roman" w:cs="Times New Roman"/>
          <w:color w:val="auto"/>
          <w:sz w:val="24"/>
          <w:lang w:val="en-GB" w:eastAsia="en-US" w:bidi="ar-SA"/>
        </w:rPr>
        <w:t>.1.1</w:t>
      </w:r>
      <w:r>
        <w:rPr>
          <w:rFonts w:ascii="Arial" w:hAnsi="Arial" w:eastAsia="Times New Roman" w:cs="Times New Roman"/>
          <w:color w:val="auto"/>
          <w:sz w:val="24"/>
          <w:lang w:val="en-GB" w:eastAsia="en-US" w:bidi="ar-SA"/>
        </w:rPr>
        <w:tab/>
      </w:r>
      <w:r>
        <w:rPr>
          <w:rFonts w:ascii="Arial" w:hAnsi="Arial" w:eastAsia="Times New Roman" w:cs="Times New Roman"/>
          <w:color w:val="auto"/>
          <w:sz w:val="24"/>
          <w:lang w:val="en-GB" w:eastAsia="zh-CN" w:bidi="ar-SA"/>
        </w:rPr>
        <w:t>Operating bands for CA</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hint="eastAsia" w:ascii="Arial" w:hAnsi="Arial" w:eastAsia="宋体" w:cs="Times New Roman"/>
          <w:b/>
          <w:color w:val="auto"/>
          <w:sz w:val="22"/>
          <w:lang w:val="en-US" w:eastAsia="zh-CN" w:bidi="ar-SA"/>
        </w:rPr>
        <w:t>T</w:t>
      </w:r>
      <w:r>
        <w:rPr>
          <w:rFonts w:ascii="Arial" w:hAnsi="Arial" w:eastAsia="Times New Roman" w:cs="Times New Roman"/>
          <w:b/>
          <w:color w:val="auto"/>
          <w:sz w:val="22"/>
          <w:lang w:val="en-GB" w:eastAsia="en-US" w:bidi="ar-SA"/>
        </w:rPr>
        <w:t xml:space="preserve">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GB" w:eastAsia="zh-CN" w:bidi="ar-SA"/>
        </w:rPr>
        <w:t>.</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zh-CN" w:bidi="ar-SA"/>
        </w:rPr>
        <w:t>.1</w:t>
      </w:r>
      <w:r>
        <w:rPr>
          <w:rFonts w:ascii="Arial" w:hAnsi="Arial" w:eastAsia="Times New Roman" w:cs="Times New Roman"/>
          <w:b/>
          <w:color w:val="auto"/>
          <w:sz w:val="22"/>
          <w:lang w:val="en-GB" w:eastAsia="en-US" w:bidi="ar-SA"/>
        </w:rPr>
        <w:t xml:space="preserve">-1:  </w:t>
      </w:r>
      <w:r>
        <w:rPr>
          <w:rFonts w:ascii="Arial" w:hAnsi="Arial" w:eastAsia="Times New Roman" w:cs="Times New Roman"/>
          <w:b/>
          <w:color w:val="auto"/>
          <w:sz w:val="22"/>
          <w:lang w:val="en-US" w:eastAsia="zh-CN" w:bidi="ar-SA"/>
        </w:rPr>
        <w:t>CA</w:t>
      </w:r>
      <w:r>
        <w:rPr>
          <w:rFonts w:ascii="Arial" w:hAnsi="Arial" w:eastAsia="Times New Roman" w:cs="Times New Roman"/>
          <w:b/>
          <w:color w:val="auto"/>
          <w:sz w:val="22"/>
          <w:lang w:val="en-GB" w:eastAsia="zh-CN" w:bidi="ar-SA"/>
        </w:rPr>
        <w:t xml:space="preserve"> band combination of </w:t>
      </w:r>
      <w:r>
        <w:rPr>
          <w:rFonts w:ascii="Arial" w:hAnsi="Arial" w:eastAsia="Times New Roman" w:cs="Times New Roman"/>
          <w:b/>
          <w:color w:val="auto"/>
          <w:sz w:val="22"/>
          <w:lang w:val="en-US" w:eastAsia="zh-CN" w:bidi="ar-SA"/>
        </w:rPr>
        <w:t xml:space="preserve">band </w:t>
      </w:r>
      <w:r>
        <w:rPr>
          <w:rFonts w:hint="eastAsia" w:ascii="Arial" w:hAnsi="Arial" w:eastAsia="Times New Roman" w:cs="Times New Roman"/>
          <w:b/>
          <w:color w:val="auto"/>
          <w:sz w:val="22"/>
          <w:lang w:val="en-US" w:eastAsia="zh-CN" w:bidi="ar-SA"/>
        </w:rPr>
        <w:t>n34</w:t>
      </w:r>
      <w:r>
        <w:rPr>
          <w:rFonts w:ascii="Arial" w:hAnsi="Arial" w:eastAsia="Times New Roman" w:cs="Times New Roman"/>
          <w:b/>
          <w:color w:val="auto"/>
          <w:sz w:val="22"/>
          <w:lang w:val="en-US" w:eastAsia="zh-CN" w:bidi="ar-SA"/>
        </w:rPr>
        <w:t>+n</w:t>
      </w:r>
      <w:r>
        <w:rPr>
          <w:rFonts w:hint="eastAsia" w:ascii="Arial" w:hAnsi="Arial" w:eastAsia="Times New Roman" w:cs="Times New Roman"/>
          <w:b/>
          <w:color w:val="auto"/>
          <w:sz w:val="22"/>
          <w:lang w:val="en-US" w:eastAsia="zh-CN" w:bidi="ar-SA"/>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n34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 xml:space="preserve">2010 </w:t>
            </w:r>
            <w:r>
              <w:rPr>
                <w:rFonts w:ascii="Arial" w:hAnsi="Arial" w:eastAsia="宋体" w:cs="Arial"/>
                <w:color w:val="auto"/>
                <w:sz w:val="18"/>
                <w:szCs w:val="18"/>
                <w:lang w:val="en-US" w:eastAsia="zh-CN" w:bidi="ar"/>
              </w:rPr>
              <w:t>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2025</w:t>
            </w:r>
            <w:r>
              <w:rPr>
                <w:rFonts w:ascii="Arial" w:hAnsi="Arial" w:eastAsia="宋体" w:cs="Arial"/>
                <w:color w:val="auto"/>
                <w:sz w:val="18"/>
                <w:szCs w:val="18"/>
                <w:lang w:val="en-US" w:eastAsia="zh-CN" w:bidi="ar"/>
              </w:rPr>
              <w:t xml:space="preserve">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 xml:space="preserve">2010 </w:t>
            </w:r>
            <w:r>
              <w:rPr>
                <w:rFonts w:ascii="Arial" w:hAnsi="Arial" w:eastAsia="宋体" w:cs="Arial"/>
                <w:color w:val="auto"/>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 xml:space="preserve">2025 </w:t>
            </w:r>
            <w:r>
              <w:rPr>
                <w:rFonts w:ascii="Arial" w:hAnsi="Arial" w:eastAsia="宋体" w:cs="Arial"/>
                <w:color w:val="auto"/>
                <w:sz w:val="18"/>
                <w:szCs w:val="18"/>
                <w:lang w:val="en-US" w:eastAsia="zh-CN" w:bidi="ar"/>
              </w:rPr>
              <w:t>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TDD</w:t>
            </w: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ascii="Arial" w:hAnsi="Arial" w:eastAsia="Times New Roman" w:cs="Times New Roman"/>
          <w:color w:val="auto"/>
          <w:sz w:val="24"/>
          <w:lang w:val="en-GB" w:eastAsia="en-US" w:bidi="ar-SA"/>
        </w:rPr>
      </w:pPr>
      <w:r>
        <w:rPr>
          <w:rFonts w:hint="eastAsia" w:ascii="Arial" w:hAnsi="Arial" w:eastAsia="Times New Roman" w:cs="Times New Roman"/>
          <w:color w:val="auto"/>
          <w:sz w:val="24"/>
          <w:lang w:val="en-GB" w:eastAsia="zh-CN" w:bidi="ar-SA"/>
        </w:rPr>
        <w:t>5.33</w:t>
      </w:r>
      <w:r>
        <w:rPr>
          <w:rFonts w:ascii="Arial" w:hAnsi="Arial" w:eastAsia="Times New Roman" w:cs="Times New Roman"/>
          <w:color w:val="auto"/>
          <w:sz w:val="24"/>
          <w:lang w:val="en-GB" w:eastAsia="en-US" w:bidi="ar-SA"/>
        </w:rPr>
        <w:t>.1.2</w:t>
      </w:r>
      <w:r>
        <w:rPr>
          <w:rFonts w:ascii="Arial" w:hAnsi="Arial" w:eastAsia="Times New Roman" w:cs="Times New Roman"/>
          <w:color w:val="auto"/>
          <w:sz w:val="24"/>
          <w:lang w:val="en-GB" w:eastAsia="en-US" w:bidi="ar-SA"/>
        </w:rPr>
        <w:tab/>
      </w:r>
      <w:r>
        <w:rPr>
          <w:rFonts w:ascii="Arial" w:hAnsi="Arial" w:eastAsia="Times New Roman" w:cs="Times New Roman"/>
          <w:color w:val="auto"/>
          <w:sz w:val="24"/>
          <w:lang w:val="en-GB" w:eastAsia="zh-CN" w:bidi="ar-SA"/>
        </w:rPr>
        <w:t>Channel bandwidths per operating band for CA</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ascii="Arial" w:hAnsi="Arial" w:eastAsia="Times New Roman" w:cs="Times New Roman"/>
          <w:b/>
          <w:color w:val="auto"/>
          <w:sz w:val="22"/>
          <w:lang w:val="en-GB" w:eastAsia="en-US" w:bidi="ar-SA"/>
        </w:rPr>
        <w:t xml:space="preserve">Table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zh-CN" w:bidi="ar-SA"/>
        </w:rPr>
        <w:t>.2</w:t>
      </w:r>
      <w:r>
        <w:rPr>
          <w:rFonts w:ascii="Arial" w:hAnsi="Arial" w:eastAsia="Times New Roman" w:cs="Times New Roman"/>
          <w:b/>
          <w:color w:val="auto"/>
          <w:sz w:val="22"/>
          <w:lang w:val="en-GB" w:eastAsia="en-US" w:bidi="ar-SA"/>
        </w:rPr>
        <w:t xml:space="preserve">-1: Supported </w:t>
      </w:r>
      <w:r>
        <w:rPr>
          <w:rFonts w:ascii="Arial" w:hAnsi="Arial" w:eastAsia="Times New Roman" w:cs="Times New Roman"/>
          <w:b/>
          <w:color w:val="auto"/>
          <w:sz w:val="22"/>
          <w:lang w:val="en-GB" w:eastAsia="ja-JP" w:bidi="ar-SA"/>
        </w:rPr>
        <w:t>b</w:t>
      </w:r>
      <w:r>
        <w:rPr>
          <w:rFonts w:ascii="Arial" w:hAnsi="Arial" w:eastAsia="Times New Roman" w:cs="Times New Roman"/>
          <w:b/>
          <w:color w:val="auto"/>
          <w:sz w:val="22"/>
          <w:lang w:val="en-GB" w:eastAsia="en-US" w:bidi="ar-SA"/>
        </w:rPr>
        <w:t xml:space="preserve">andwidths per </w:t>
      </w:r>
      <w:r>
        <w:rPr>
          <w:rFonts w:ascii="Arial" w:hAnsi="Arial" w:eastAsia="Times New Roman" w:cs="Times New Roman"/>
          <w:b/>
          <w:color w:val="auto"/>
          <w:sz w:val="22"/>
          <w:lang w:val="en-US" w:eastAsia="zh-CN" w:bidi="ar-SA"/>
        </w:rPr>
        <w:t>CA</w:t>
      </w:r>
      <w:r>
        <w:rPr>
          <w:rFonts w:ascii="Arial" w:hAnsi="Arial" w:eastAsia="Times New Roman" w:cs="Times New Roman"/>
          <w:b/>
          <w:color w:val="auto"/>
          <w:sz w:val="22"/>
          <w:lang w:val="en-GB" w:eastAsia="zh-CN" w:bidi="ar-SA"/>
        </w:rPr>
        <w:t xml:space="preserve"> band combination of </w:t>
      </w:r>
      <w:r>
        <w:rPr>
          <w:rFonts w:ascii="Arial" w:hAnsi="Arial" w:eastAsia="Times New Roman" w:cs="Times New Roman"/>
          <w:b/>
          <w:color w:val="auto"/>
          <w:sz w:val="22"/>
          <w:lang w:val="en-US" w:eastAsia="zh-CN" w:bidi="ar-SA"/>
        </w:rPr>
        <w:t xml:space="preserve">band </w:t>
      </w:r>
      <w:r>
        <w:rPr>
          <w:rFonts w:hint="eastAsia" w:ascii="Arial" w:hAnsi="Arial" w:eastAsia="Times New Roman" w:cs="Times New Roman"/>
          <w:b/>
          <w:color w:val="auto"/>
          <w:sz w:val="22"/>
          <w:lang w:val="en-US" w:eastAsia="zh-CN" w:bidi="ar-SA"/>
        </w:rPr>
        <w:t>n34</w:t>
      </w:r>
      <w:r>
        <w:rPr>
          <w:rFonts w:ascii="Arial" w:hAnsi="Arial" w:eastAsia="Times New Roman" w:cs="Times New Roman"/>
          <w:b/>
          <w:color w:val="auto"/>
          <w:sz w:val="22"/>
          <w:lang w:val="en-US" w:eastAsia="zh-CN" w:bidi="ar-SA"/>
        </w:rPr>
        <w:t>+n</w:t>
      </w:r>
      <w:r>
        <w:rPr>
          <w:rFonts w:hint="eastAsia" w:ascii="Arial" w:hAnsi="Arial" w:eastAsia="Times New Roman" w:cs="Times New Roman"/>
          <w:b/>
          <w:color w:val="auto"/>
          <w:sz w:val="22"/>
          <w:lang w:val="en-US" w:eastAsia="zh-CN" w:bidi="ar-SA"/>
        </w:rPr>
        <w:t>104</w:t>
      </w:r>
    </w:p>
    <w:tbl>
      <w:tblPr>
        <w:tblStyle w:val="89"/>
        <w:tblW w:w="5283" w:type="pct"/>
        <w:tblInd w:w="0" w:type="dxa"/>
        <w:tblLayout w:type="fixed"/>
        <w:tblCellMar>
          <w:top w:w="0" w:type="dxa"/>
          <w:left w:w="108" w:type="dxa"/>
          <w:bottom w:w="0" w:type="dxa"/>
          <w:right w:w="108" w:type="dxa"/>
        </w:tblCellMar>
      </w:tblPr>
      <w:tblGrid>
        <w:gridCol w:w="1824"/>
        <w:gridCol w:w="1903"/>
        <w:gridCol w:w="769"/>
        <w:gridCol w:w="4300"/>
        <w:gridCol w:w="1619"/>
      </w:tblGrid>
      <w:tr>
        <w:tblPrEx>
          <w:tblCellMar>
            <w:top w:w="0" w:type="dxa"/>
            <w:left w:w="108" w:type="dxa"/>
            <w:bottom w:w="0" w:type="dxa"/>
            <w:right w:w="108" w:type="dxa"/>
          </w:tblCellMar>
        </w:tblPrEx>
        <w:trPr>
          <w:trHeight w:val="60" w:hRule="atLeast"/>
        </w:trPr>
        <w:tc>
          <w:tcPr>
            <w:tcW w:w="87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NR CA configuration</w:t>
            </w:r>
          </w:p>
        </w:tc>
        <w:tc>
          <w:tcPr>
            <w:tcW w:w="91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Uplink CA configuration or single uplink carrier</w:t>
            </w:r>
          </w:p>
        </w:tc>
        <w:tc>
          <w:tcPr>
            <w:tcW w:w="36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NR Band</w:t>
            </w:r>
          </w:p>
        </w:tc>
        <w:tc>
          <w:tcPr>
            <w:tcW w:w="2064"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Channel bandwidth (MHz)</w:t>
            </w:r>
          </w:p>
        </w:tc>
        <w:tc>
          <w:tcPr>
            <w:tcW w:w="777"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875"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r>
              <w:rPr>
                <w:rFonts w:hint="eastAsia" w:ascii="Arial" w:hAnsi="Arial" w:eastAsia="Times New Roman" w:cs="Times New Roman"/>
                <w:color w:val="auto"/>
                <w:sz w:val="18"/>
                <w:szCs w:val="18"/>
                <w:lang w:val="en-US" w:eastAsia="zh-CN" w:bidi="ar-SA"/>
              </w:rPr>
              <w:t>CA_n34A-n104A</w:t>
            </w:r>
          </w:p>
        </w:tc>
        <w:tc>
          <w:tcPr>
            <w:tcW w:w="913"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highlight w:val="cyan"/>
                <w:lang w:val="en-GB" w:eastAsia="en-US" w:bidi="ar-SA"/>
              </w:rPr>
            </w:pPr>
            <w:r>
              <w:rPr>
                <w:rFonts w:hint="eastAsia" w:ascii="Arial" w:hAnsi="Arial" w:eastAsia="Times New Roman" w:cs="Times New Roman"/>
                <w:color w:val="auto"/>
                <w:sz w:val="18"/>
                <w:szCs w:val="18"/>
                <w:lang w:val="en-US" w:eastAsia="zh-CN" w:bidi="ar-SA"/>
              </w:rPr>
              <w:t>CA_n34A-n104A</w:t>
            </w: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5, 10, 15</w:t>
            </w:r>
          </w:p>
        </w:tc>
        <w:tc>
          <w:tcPr>
            <w:tcW w:w="777"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sz w:val="18"/>
                <w:szCs w:val="18"/>
              </w:rPr>
            </w:pPr>
            <w:r>
              <w:rPr>
                <w:rFonts w:hint="eastAsia" w:ascii="Arial" w:hAnsi="Arial" w:eastAsia="Times New Roman" w:cs="Arial"/>
                <w:color w:val="auto"/>
                <w:kern w:val="2"/>
                <w:sz w:val="18"/>
                <w:szCs w:val="18"/>
                <w:lang w:val="en-US" w:eastAsia="zh-CN"/>
              </w:rPr>
              <w:t>0</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20, 30, 40, 50, 60, 70, 80, 90, 100</w:t>
            </w:r>
          </w:p>
        </w:tc>
        <w:tc>
          <w:tcPr>
            <w:tcW w:w="777" w:type="pct"/>
            <w:tcBorders>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n34 channel bandwidths in Table 5.3.5-1</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4 and 5</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n104 channel bandwidths in Table 5.3.5-1</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trPr>
        <w:tc>
          <w:tcPr>
            <w:tcW w:w="875"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r>
              <w:rPr>
                <w:rFonts w:hint="eastAsia" w:ascii="Arial" w:hAnsi="Arial" w:eastAsia="Times New Roman" w:cs="Times New Roman"/>
                <w:color w:val="auto"/>
                <w:sz w:val="18"/>
                <w:szCs w:val="18"/>
                <w:lang w:val="en-US" w:eastAsia="zh-CN" w:bidi="ar-SA"/>
              </w:rPr>
              <w:t>CA_n34A-n104C</w:t>
            </w:r>
          </w:p>
        </w:tc>
        <w:tc>
          <w:tcPr>
            <w:tcW w:w="913"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MS Mincho" w:cs="Arial"/>
                <w:color w:val="auto"/>
                <w:kern w:val="2"/>
                <w:sz w:val="18"/>
                <w:szCs w:val="18"/>
                <w:lang w:val="en-US" w:eastAsia="zh-CN"/>
              </w:rPr>
            </w:pPr>
            <w:r>
              <w:rPr>
                <w:rFonts w:hint="eastAsia" w:ascii="Arial" w:hAnsi="Arial" w:eastAsia="MS Mincho" w:cs="Arial"/>
                <w:color w:val="auto"/>
                <w:kern w:val="2"/>
                <w:sz w:val="18"/>
                <w:szCs w:val="18"/>
                <w:lang w:val="en-US" w:eastAsia="zh-CN"/>
              </w:rPr>
              <w:t>CA_n104C</w:t>
            </w:r>
          </w:p>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MS Mincho" w:cs="Arial"/>
                <w:color w:val="auto"/>
                <w:kern w:val="2"/>
                <w:sz w:val="18"/>
                <w:szCs w:val="18"/>
                <w:lang w:val="en-US" w:eastAsia="zh-CN"/>
              </w:rPr>
            </w:pPr>
            <w:r>
              <w:rPr>
                <w:rFonts w:hint="eastAsia" w:ascii="Arial" w:hAnsi="Arial" w:eastAsia="MS Mincho" w:cs="Arial"/>
                <w:color w:val="auto"/>
                <w:kern w:val="2"/>
                <w:sz w:val="18"/>
                <w:szCs w:val="18"/>
                <w:lang w:val="en-US" w:eastAsia="zh-CN"/>
              </w:rPr>
              <w:t>CA_n34A-n104A</w:t>
            </w:r>
          </w:p>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MS Mincho" w:cs="Arial"/>
                <w:color w:val="auto"/>
                <w:kern w:val="2"/>
                <w:sz w:val="18"/>
                <w:szCs w:val="18"/>
                <w:lang w:val="en-US" w:eastAsia="zh-CN"/>
              </w:rPr>
            </w:pPr>
            <w:r>
              <w:rPr>
                <w:rFonts w:hint="eastAsia" w:ascii="Arial" w:hAnsi="Arial" w:eastAsia="MS Mincho" w:cs="Arial"/>
                <w:color w:val="auto"/>
                <w:kern w:val="2"/>
                <w:sz w:val="18"/>
                <w:szCs w:val="18"/>
                <w:lang w:val="en-US" w:eastAsia="zh-CN"/>
              </w:rPr>
              <w:t>CA_n34A-n104C</w:t>
            </w: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5, 10, 15</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0</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CA_n104C_BCS0</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n34 channel bandwidths in Table 5.3.5-1</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sz w:val="18"/>
                <w:szCs w:val="18"/>
              </w:rPr>
            </w:pPr>
            <w:r>
              <w:rPr>
                <w:rFonts w:hint="eastAsia" w:ascii="Arial" w:hAnsi="Arial" w:eastAsia="宋体" w:cs="Arial"/>
                <w:color w:val="auto"/>
                <w:sz w:val="18"/>
                <w:szCs w:val="18"/>
                <w:lang w:val="en-US" w:eastAsia="zh-CN"/>
              </w:rPr>
              <w:t>4 and 5</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CA_n104C_BCS 4 and 5</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US" w:eastAsia="zh-CN" w:bidi="ar-SA"/>
        </w:rPr>
      </w:pPr>
      <w:r>
        <w:rPr>
          <w:rFonts w:hint="eastAsia" w:ascii="Arial" w:hAnsi="Arial" w:eastAsia="Times New Roman" w:cs="Times New Roman"/>
          <w:color w:val="auto"/>
          <w:sz w:val="24"/>
          <w:lang w:val="en-GB" w:eastAsia="zh-CN" w:bidi="ar-SA"/>
        </w:rPr>
        <w:t>5.33.1.3</w:t>
      </w:r>
      <w:r>
        <w:rPr>
          <w:rFonts w:hint="eastAsia" w:ascii="Arial" w:hAnsi="Arial" w:eastAsia="Times New Roman" w:cs="Times New Roman"/>
          <w:color w:val="auto"/>
          <w:sz w:val="24"/>
          <w:lang w:val="en-US" w:eastAsia="zh-CN" w:bidi="ar-SA"/>
        </w:rPr>
        <w:tab/>
      </w:r>
      <w:r>
        <w:rPr>
          <w:rFonts w:hint="eastAsia" w:ascii="Arial" w:hAnsi="Arial" w:eastAsia="Times New Roman" w:cs="Times New Roman"/>
          <w:color w:val="auto"/>
          <w:sz w:val="24"/>
          <w:lang w:val="en-GB" w:eastAsia="zh-CN" w:bidi="ar-SA"/>
        </w:rPr>
        <w:t>UE co-existence studies</w:t>
      </w:r>
      <w:r>
        <w:rPr>
          <w:rFonts w:hint="eastAsia" w:ascii="Arial" w:hAnsi="Arial" w:eastAsia="Times New Roman" w:cs="Times New Roman"/>
          <w:color w:val="auto"/>
          <w:sz w:val="24"/>
          <w:lang w:val="en-US" w:eastAsia="zh-CN" w:bidi="ar-SA"/>
        </w:rPr>
        <w:t xml:space="preserve"> for 1 band UL</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Times New Roman" w:cs="Times New Roman"/>
          <w:color w:val="auto"/>
          <w:sz w:val="20"/>
        </w:rPr>
      </w:pPr>
      <w:r>
        <w:rPr>
          <w:rFonts w:ascii="Times New Roman" w:hAnsi="Times New Roman" w:eastAsia="Times New Roman" w:cs="Times New Roman"/>
          <w:color w:val="auto"/>
          <w:sz w:val="20"/>
          <w:lang w:eastAsia="zh-CN"/>
        </w:rPr>
        <w:t xml:space="preserve">Table </w:t>
      </w:r>
      <w:r>
        <w:rPr>
          <w:rFonts w:hint="eastAsia" w:ascii="Times New Roman" w:hAnsi="Times New Roman" w:eastAsia="Times New Roman" w:cs="Times New Roman"/>
          <w:color w:val="auto"/>
          <w:sz w:val="20"/>
          <w:lang w:val="en-US" w:eastAsia="zh-CN"/>
        </w:rPr>
        <w:t>5.33</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1.3</w:t>
      </w:r>
      <w:r>
        <w:rPr>
          <w:rFonts w:ascii="Times New Roman" w:hAnsi="Times New Roman" w:eastAsia="Times New Roman" w:cs="Times New Roman"/>
          <w:color w:val="auto"/>
          <w:sz w:val="20"/>
          <w:lang w:eastAsia="zh-CN"/>
        </w:rPr>
        <w:t>-1</w:t>
      </w:r>
      <w:r>
        <w:rPr>
          <w:rFonts w:hint="eastAsia" w:ascii="Times New Roman" w:hAnsi="Times New Roman" w:eastAsia="Times New Roman" w:cs="Times New Roman"/>
          <w:color w:val="auto"/>
          <w:sz w:val="20"/>
          <w:lang w:val="en-US" w:eastAsia="zh-CN"/>
        </w:rPr>
        <w:t xml:space="preserve"> </w:t>
      </w:r>
      <w:r>
        <w:rPr>
          <w:rFonts w:ascii="Times New Roman" w:hAnsi="Times New Roman" w:eastAsia="Times New Roman" w:cs="Times New Roman"/>
          <w:color w:val="auto"/>
          <w:sz w:val="20"/>
          <w:lang w:eastAsia="zh-CN"/>
        </w:rPr>
        <w:t>summarizes frequency ranges where harmonics and/or harmonics mixing occur for CA_</w:t>
      </w:r>
      <w:r>
        <w:rPr>
          <w:rFonts w:hint="eastAsia" w:ascii="Times New Roman" w:hAnsi="Times New Roman" w:eastAsia="Times New Roman" w:cs="Times New Roman"/>
          <w:color w:val="auto"/>
          <w:sz w:val="20"/>
          <w:lang w:val="en-US" w:eastAsia="zh-CN"/>
        </w:rPr>
        <w:t>n34</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n</w:t>
      </w:r>
      <w:r>
        <w:rPr>
          <w:rFonts w:hint="eastAsia" w:ascii="Times New Roman" w:hAnsi="Times New Roman" w:eastAsia="Times New Roman" w:cs="Times New Roman"/>
          <w:color w:val="auto"/>
          <w:sz w:val="20"/>
          <w:lang w:val="en-US" w:eastAsia="zh-CN"/>
        </w:rPr>
        <w:t>104</w:t>
      </w:r>
      <w:r>
        <w:rPr>
          <w:rFonts w:ascii="Times New Roman" w:hAnsi="Times New Roman" w:eastAsia="Times New Roman" w:cs="Times New Roman"/>
          <w:color w:val="auto"/>
          <w:sz w:val="20"/>
          <w:lang w:eastAsia="zh-CN"/>
        </w:rPr>
        <w:t>.</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hint="eastAsia" w:ascii="Arial" w:hAnsi="Arial" w:eastAsia="Times New Roman" w:cs="Times New Roman"/>
          <w:b/>
          <w:color w:val="auto"/>
          <w:sz w:val="22"/>
          <w:lang w:val="en-US" w:eastAsia="zh-CN" w:bidi="ar-SA"/>
        </w:rPr>
        <w:t>T</w:t>
      </w:r>
      <w:r>
        <w:rPr>
          <w:rFonts w:ascii="Arial" w:hAnsi="Arial" w:eastAsia="Times New Roman" w:cs="Times New Roman"/>
          <w:b/>
          <w:color w:val="auto"/>
          <w:sz w:val="22"/>
          <w:lang w:val="en-US" w:eastAsia="zh-CN" w:bidi="ar-SA"/>
        </w:rPr>
        <w:t xml:space="preserve">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US" w:eastAsia="zh-CN" w:bidi="ar-SA"/>
        </w:rPr>
        <w:t>.1</w:t>
      </w:r>
      <w:r>
        <w:rPr>
          <w:rFonts w:hint="eastAsia" w:ascii="Arial" w:hAnsi="Arial" w:eastAsia="Times New Roman" w:cs="Times New Roman"/>
          <w:b/>
          <w:color w:val="auto"/>
          <w:sz w:val="22"/>
          <w:lang w:val="en-US" w:eastAsia="zh-CN" w:bidi="ar-SA"/>
        </w:rPr>
        <w:t xml:space="preserve">.3-1 </w:t>
      </w:r>
      <w:r>
        <w:rPr>
          <w:rFonts w:ascii="Arial" w:hAnsi="Arial" w:eastAsia="Times New Roman" w:cs="Times New Roman"/>
          <w:b/>
          <w:color w:val="auto"/>
          <w:sz w:val="22"/>
          <w:lang w:val="en-US" w:eastAsia="zh-CN" w:bidi="ar-SA"/>
        </w:rPr>
        <w:t>UL/DL harmonics</w:t>
      </w:r>
      <w:r>
        <w:rPr>
          <w:rFonts w:hint="eastAsia" w:ascii="Arial" w:hAnsi="Arial" w:eastAsia="Times New Roman" w:cs="Times New Roman"/>
          <w:b/>
          <w:color w:val="auto"/>
          <w:sz w:val="22"/>
          <w:lang w:val="en-US" w:eastAsia="zh-CN" w:bidi="ar-SA"/>
        </w:rPr>
        <w:t>/harmonic mixing analysis</w:t>
      </w:r>
    </w:p>
    <w:tbl>
      <w:tblPr>
        <w:tblStyle w:val="89"/>
        <w:tblW w:w="10020" w:type="dxa"/>
        <w:tblInd w:w="96" w:type="dxa"/>
        <w:shd w:val="clear" w:color="auto" w:fill="auto"/>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shd w:val="clear" w:color="auto" w:fill="auto"/>
          <w:tblCellMar>
            <w:top w:w="0" w:type="dxa"/>
            <w:left w:w="108" w:type="dxa"/>
            <w:bottom w:w="0" w:type="dxa"/>
            <w:right w:w="108" w:type="dxa"/>
          </w:tblCellMar>
        </w:tblPrEx>
        <w:trPr>
          <w:trHeight w:val="303" w:hRule="atLeast"/>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UL1</w:t>
            </w:r>
            <w:r>
              <w:rPr>
                <w:rFonts w:hint="default" w:ascii="Arial" w:hAnsi="Arial" w:eastAsia="宋体" w:cs="Arial"/>
                <w:b/>
                <w:bCs/>
                <w:i w:val="0"/>
                <w:iCs w:val="0"/>
                <w:color w:val="auto"/>
                <w:kern w:val="2"/>
                <w:sz w:val="18"/>
                <w:szCs w:val="18"/>
                <w:u w:val="none"/>
                <w:vertAlign w:val="superscript"/>
                <w:lang w:val="en-US" w:eastAsia="zh-CN" w:bidi="ar-SA"/>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UL3</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textAlignment w:val="auto"/>
              <w:rPr>
                <w:rFonts w:hint="eastAsia" w:ascii="宋体" w:hAnsi="宋体" w:eastAsia="宋体" w:cs="宋体"/>
                <w:i w:val="0"/>
                <w:iCs w:val="0"/>
                <w:color w:val="auto"/>
                <w:sz w:val="22"/>
                <w:szCs w:val="22"/>
                <w:u w:val="none"/>
              </w:rPr>
            </w:pPr>
          </w:p>
        </w:tc>
      </w:tr>
      <w:tr>
        <w:tblPrEx>
          <w:shd w:val="clear" w:color="auto" w:fill="auto"/>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8040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10050</w:t>
            </w:r>
          </w:p>
        </w:tc>
        <w:tc>
          <w:tcPr>
            <w:tcW w:w="1380" w:type="dxa"/>
            <w:tcBorders>
              <w:top w:val="nil"/>
              <w:left w:val="nil"/>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MSD type</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8100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textAlignment w:val="auto"/>
              <w:rPr>
                <w:rFonts w:hint="eastAsia" w:ascii="宋体" w:hAnsi="宋体" w:eastAsia="宋体" w:cs="宋体"/>
                <w:i w:val="0"/>
                <w:iCs w:val="0"/>
                <w:color w:val="auto"/>
                <w:sz w:val="22"/>
                <w:szCs w:val="22"/>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 harmonic</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DL2</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 mixing</w:t>
            </w:r>
          </w:p>
        </w:tc>
      </w:tr>
      <w:tr>
        <w:tblPrEx>
          <w:shd w:val="clear" w:color="auto" w:fill="auto"/>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DL3</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DL5</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There are no Harmonic/Harmonic mixing issue of n34 ULx / n104 DLy</w:t>
            </w:r>
          </w:p>
        </w:tc>
      </w:tr>
      <w:tr>
        <w:tblPrEx>
          <w:shd w:val="clear" w:color="auto" w:fill="auto"/>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UL1</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UL3</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MSD type</w:t>
            </w:r>
          </w:p>
        </w:tc>
      </w:tr>
      <w:tr>
        <w:tblPrEx>
          <w:shd w:val="clear" w:color="auto" w:fill="auto"/>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 harmonic</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DL2</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 mixing</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DL3</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8040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8100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DL5</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There are no Harmonic/Harmonic mixing issue of n104 ULx / n34 DLy</w:t>
            </w:r>
          </w:p>
        </w:tc>
      </w:tr>
      <w:tr>
        <w:tblPrEx>
          <w:tblCellMar>
            <w:top w:w="0" w:type="dxa"/>
            <w:left w:w="108" w:type="dxa"/>
            <w:bottom w:w="0" w:type="dxa"/>
            <w:right w:w="108" w:type="dxa"/>
          </w:tblCellMar>
        </w:tblPrEx>
        <w:trPr>
          <w:trHeight w:val="1795" w:hRule="atLeast"/>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Note 1: ULx means UL xth harmonic frequency, and DLy means DL yth harmonic frequency range</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2: When a collision is detected with an overlap &gt;0Hz between the ULx with DLy frequency ranges, the ULx/DLy cell is marked “D” for direct hit.</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 xml:space="preserve">      When the gap between ULx and DLy frequency range is from 0Hz to x*MinULCBW, the ULx/DLy cell is marked “N” for Near miss.</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3: UL3/DL2 harmonic mixing direct hit case for PC3/5 only apply for DL&gt;3GHz</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4: For harmonic mixing, near-miss cases only apply for UL1 and odd DLy orders.</w:t>
            </w:r>
          </w:p>
        </w:tc>
      </w:tr>
    </w:tbl>
    <w:p>
      <w:pPr>
        <w:keepNext/>
        <w:keepLines/>
        <w:pageBreakBefore w:val="0"/>
        <w:widowControl/>
        <w:kinsoku/>
        <w:wordWrap/>
        <w:overflowPunct/>
        <w:topLinePunct w:val="0"/>
        <w:autoSpaceDE/>
        <w:autoSpaceDN/>
        <w:bidi w:val="0"/>
        <w:adjustRightInd/>
        <w:snapToGrid/>
        <w:spacing w:before="120" w:after="120"/>
        <w:textAlignment w:val="auto"/>
        <w:rPr>
          <w:rFonts w:ascii="Times New Roman" w:hAnsi="Times New Roman" w:eastAsia="Times New Roman" w:cs="Times New Roman"/>
          <w:color w:val="auto"/>
          <w:sz w:val="20"/>
          <w:lang w:eastAsia="zh-CN"/>
        </w:rPr>
      </w:pPr>
    </w:p>
    <w:p>
      <w:pPr>
        <w:keepNext/>
        <w:keepLines/>
        <w:pageBreakBefore w:val="0"/>
        <w:widowControl/>
        <w:kinsoku/>
        <w:wordWrap/>
        <w:overflowPunct/>
        <w:topLinePunct w:val="0"/>
        <w:autoSpaceDE/>
        <w:autoSpaceDN/>
        <w:bidi w:val="0"/>
        <w:adjustRightInd/>
        <w:snapToGrid/>
        <w:spacing w:before="120" w:after="120"/>
        <w:textAlignment w:val="auto"/>
        <w:rPr>
          <w:rFonts w:ascii="Times New Roman" w:hAnsi="Times New Roman" w:eastAsia="Times New Roman" w:cs="Times New Roman"/>
          <w:color w:val="auto"/>
          <w:sz w:val="20"/>
        </w:rPr>
      </w:pPr>
      <w:r>
        <w:rPr>
          <w:rFonts w:ascii="Times New Roman" w:hAnsi="Times New Roman" w:eastAsia="Times New Roman" w:cs="Times New Roman"/>
          <w:color w:val="auto"/>
          <w:sz w:val="20"/>
          <w:lang w:eastAsia="zh-CN"/>
        </w:rPr>
        <w:t xml:space="preserve">Table </w:t>
      </w:r>
      <w:r>
        <w:rPr>
          <w:rFonts w:hint="eastAsia" w:ascii="Times New Roman" w:hAnsi="Times New Roman" w:eastAsia="Times New Roman" w:cs="Times New Roman"/>
          <w:color w:val="auto"/>
          <w:sz w:val="20"/>
          <w:lang w:val="en-US" w:eastAsia="zh-CN"/>
        </w:rPr>
        <w:t>5.33</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1.3</w:t>
      </w:r>
      <w:r>
        <w:rPr>
          <w:rFonts w:ascii="Times New Roman" w:hAnsi="Times New Roman" w:eastAsia="Times New Roman" w:cs="Times New Roman"/>
          <w:color w:val="auto"/>
          <w:sz w:val="20"/>
          <w:lang w:eastAsia="zh-CN"/>
        </w:rPr>
        <w:t>-</w:t>
      </w:r>
      <w:r>
        <w:rPr>
          <w:rFonts w:hint="eastAsia" w:ascii="Times New Roman" w:hAnsi="Times New Roman" w:eastAsia="Times New Roman" w:cs="Times New Roman"/>
          <w:color w:val="auto"/>
          <w:sz w:val="20"/>
          <w:lang w:val="en-US" w:eastAsia="zh-CN"/>
        </w:rPr>
        <w:t xml:space="preserve">2 </w:t>
      </w:r>
      <w:r>
        <w:rPr>
          <w:rFonts w:ascii="Times New Roman" w:hAnsi="Times New Roman" w:eastAsia="Times New Roman" w:cs="Times New Roman"/>
          <w:color w:val="auto"/>
          <w:sz w:val="20"/>
          <w:lang w:eastAsia="zh-CN"/>
        </w:rPr>
        <w:t xml:space="preserve">summarizes frequency ranges where </w:t>
      </w:r>
      <w:r>
        <w:rPr>
          <w:rFonts w:hint="eastAsia" w:ascii="Times New Roman" w:hAnsi="Times New Roman" w:eastAsia="Times New Roman" w:cs="Times New Roman"/>
          <w:color w:val="auto"/>
          <w:sz w:val="20"/>
          <w:lang w:val="en-US" w:eastAsia="zh-CN"/>
        </w:rPr>
        <w:t>cross band isolation may</w:t>
      </w:r>
      <w:r>
        <w:rPr>
          <w:rFonts w:ascii="Times New Roman" w:hAnsi="Times New Roman" w:eastAsia="Times New Roman" w:cs="Times New Roman"/>
          <w:color w:val="auto"/>
          <w:sz w:val="20"/>
          <w:lang w:eastAsia="zh-CN"/>
        </w:rPr>
        <w:t xml:space="preserve"> occur for CA_</w:t>
      </w:r>
      <w:r>
        <w:rPr>
          <w:rFonts w:hint="eastAsia" w:ascii="Times New Roman" w:hAnsi="Times New Roman" w:eastAsia="Times New Roman" w:cs="Times New Roman"/>
          <w:color w:val="auto"/>
          <w:sz w:val="20"/>
          <w:lang w:val="en-US" w:eastAsia="zh-CN"/>
        </w:rPr>
        <w:t>n34</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n</w:t>
      </w:r>
      <w:r>
        <w:rPr>
          <w:rFonts w:hint="eastAsia" w:ascii="Times New Roman" w:hAnsi="Times New Roman" w:eastAsia="Times New Roman" w:cs="Times New Roman"/>
          <w:color w:val="auto"/>
          <w:sz w:val="20"/>
          <w:lang w:val="en-US" w:eastAsia="zh-CN"/>
        </w:rPr>
        <w:t>104</w:t>
      </w:r>
      <w:r>
        <w:rPr>
          <w:rFonts w:ascii="Times New Roman" w:hAnsi="Times New Roman" w:eastAsia="Times New Roman" w:cs="Times New Roman"/>
          <w:color w:val="auto"/>
          <w:sz w:val="20"/>
          <w:lang w:eastAsia="zh-CN"/>
        </w:rPr>
        <w:t>.</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hint="eastAsia" w:ascii="Arial" w:hAnsi="Arial" w:eastAsia="Times New Roman" w:cs="Times New Roman"/>
          <w:b/>
          <w:color w:val="auto"/>
          <w:sz w:val="22"/>
          <w:lang w:val="en-US" w:eastAsia="zh-CN" w:bidi="ar-SA"/>
        </w:rPr>
      </w:pPr>
      <w:r>
        <w:rPr>
          <w:rFonts w:hint="eastAsia" w:ascii="Arial" w:hAnsi="Arial" w:eastAsia="Times New Roman" w:cs="Times New Roman"/>
          <w:b/>
          <w:color w:val="auto"/>
          <w:sz w:val="22"/>
          <w:lang w:val="en-US" w:eastAsia="zh-CN" w:bidi="ar-SA"/>
        </w:rPr>
        <w:t>Table 5.33.1.3-2: Cross-band isolation analysis</w:t>
      </w:r>
    </w:p>
    <w:tbl>
      <w:tblPr>
        <w:tblStyle w:val="89"/>
        <w:tblW w:w="4999" w:type="pct"/>
        <w:tblInd w:w="0" w:type="dxa"/>
        <w:shd w:val="clear" w:color="auto" w:fill="auto"/>
        <w:tblLayout w:type="autofit"/>
        <w:tblCellMar>
          <w:top w:w="0" w:type="dxa"/>
          <w:left w:w="108" w:type="dxa"/>
          <w:bottom w:w="0" w:type="dxa"/>
          <w:right w:w="108" w:type="dxa"/>
        </w:tblCellMar>
      </w:tblPr>
      <w:tblGrid>
        <w:gridCol w:w="1325"/>
        <w:gridCol w:w="1973"/>
        <w:gridCol w:w="2282"/>
        <w:gridCol w:w="1993"/>
        <w:gridCol w:w="2282"/>
      </w:tblGrid>
      <w:tr>
        <w:tblPrEx>
          <w:shd w:val="clear" w:color="auto" w:fill="auto"/>
          <w:tblCellMar>
            <w:top w:w="0" w:type="dxa"/>
            <w:left w:w="108" w:type="dxa"/>
            <w:bottom w:w="0" w:type="dxa"/>
            <w:right w:w="108" w:type="dxa"/>
          </w:tblCellMar>
        </w:tblPrEx>
        <w:trPr>
          <w:trHeight w:val="303" w:hRule="atLeast"/>
        </w:trPr>
        <w:tc>
          <w:tcPr>
            <w:tcW w:w="704" w:type="pct"/>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Bands</w:t>
            </w:r>
          </w:p>
        </w:tc>
        <w:tc>
          <w:tcPr>
            <w:tcW w:w="2162" w:type="pct"/>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w:t>
            </w:r>
          </w:p>
        </w:tc>
        <w:tc>
          <w:tcPr>
            <w:tcW w:w="2133" w:type="pct"/>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Frequency limit</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fUL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fDL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r>
      <w:tr>
        <w:tblPrEx>
          <w:shd w:val="clear" w:color="auto" w:fill="auto"/>
          <w:tblCellMar>
            <w:top w:w="0" w:type="dxa"/>
            <w:left w:w="108" w:type="dxa"/>
            <w:bottom w:w="0" w:type="dxa"/>
            <w:right w:w="108" w:type="dxa"/>
          </w:tblCellMar>
        </w:tblPrEx>
        <w:trPr>
          <w:trHeight w:val="303" w:hRule="atLeast"/>
        </w:trPr>
        <w:tc>
          <w:tcPr>
            <w:tcW w:w="704" w:type="pct"/>
            <w:vMerge w:val="restart"/>
            <w:tcBorders>
              <w:top w:val="nil"/>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 CBW (MHz)</w:t>
            </w:r>
            <w:r>
              <w:rPr>
                <w:rFonts w:hint="default" w:ascii="Arial" w:hAnsi="Arial" w:eastAsia="宋体" w:cs="Arial"/>
                <w:b/>
                <w:bCs/>
                <w:i w:val="0"/>
                <w:iCs w:val="0"/>
                <w:color w:val="auto"/>
                <w:kern w:val="2"/>
                <w:sz w:val="18"/>
                <w:szCs w:val="18"/>
                <w:u w:val="none"/>
                <w:vertAlign w:val="superscript"/>
                <w:lang w:val="en-US" w:eastAsia="zh-CN" w:bidi="ar-SA"/>
              </w:rPr>
              <w:t>2</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Minimum CBW</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Maximum CBW</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Minimum CBW</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Maximum CBW</w:t>
            </w:r>
          </w:p>
        </w:tc>
      </w:tr>
      <w:tr>
        <w:tblPrEx>
          <w:shd w:val="clear" w:color="auto" w:fill="auto"/>
          <w:tblCellMar>
            <w:top w:w="0" w:type="dxa"/>
            <w:left w:w="108" w:type="dxa"/>
            <w:bottom w:w="0" w:type="dxa"/>
            <w:right w:w="108" w:type="dxa"/>
          </w:tblCellMar>
        </w:tblPrEx>
        <w:trPr>
          <w:trHeight w:val="327" w:hRule="atLeast"/>
        </w:trPr>
        <w:tc>
          <w:tcPr>
            <w:tcW w:w="704" w:type="pct"/>
            <w:vMerge w:val="continue"/>
            <w:tcBorders>
              <w:top w:val="nil"/>
              <w:left w:val="single" w:color="000000" w:sz="8" w:space="0"/>
              <w:bottom w:val="nil"/>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w:t>
            </w:r>
          </w:p>
        </w:tc>
        <w:tc>
          <w:tcPr>
            <w:tcW w:w="1089" w:type="pct"/>
            <w:tcBorders>
              <w:top w:val="nil"/>
              <w:left w:val="nil"/>
              <w:bottom w:val="single" w:color="000000" w:sz="8" w:space="0"/>
              <w:right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w:t>
            </w:r>
          </w:p>
        </w:tc>
      </w:tr>
      <w:tr>
        <w:tblPrEx>
          <w:shd w:val="clear" w:color="auto" w:fill="auto"/>
          <w:tblCellMar>
            <w:top w:w="0" w:type="dxa"/>
            <w:left w:w="108" w:type="dxa"/>
            <w:bottom w:w="0" w:type="dxa"/>
            <w:right w:w="108" w:type="dxa"/>
          </w:tblCellMar>
        </w:tblPrEx>
        <w:trPr>
          <w:trHeight w:val="303" w:hRule="atLeast"/>
        </w:trPr>
        <w:tc>
          <w:tcPr>
            <w:tcW w:w="704"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ACLR1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ACLR1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6325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7225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ACLR2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fxULlow-2*maxULCBWx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fxULhigh+2*maxULCBWx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fyULlow-2*maxULCBWy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fyULhigh+2*maxULCBWy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ACLR2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1810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2225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6225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7325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ACLR3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fxULlow-3*maxULCBWx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fxULhigh+3*maxULCBWx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fyULlow-3*maxULCBWy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fyULhigh+3*maxULCBWy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ACLR3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1710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2325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6125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7425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ACLR4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fxULlow-4*maxULCBWx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fxULhigh+4*maxULCBWx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fyULlow-4*maxULCBWy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fyULhigh+4*maxULCBWy</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ACLR4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1610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2425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7525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ACLR5 range</w:t>
            </w:r>
            <w:r>
              <w:rPr>
                <w:rFonts w:hint="default" w:ascii="Arial" w:hAnsi="Arial" w:eastAsia="宋体" w:cs="Arial"/>
                <w:b/>
                <w:bCs/>
                <w:i w:val="0"/>
                <w:iCs w:val="0"/>
                <w:color w:val="auto"/>
                <w:kern w:val="2"/>
                <w:sz w:val="18"/>
                <w:szCs w:val="18"/>
                <w:u w:val="none"/>
                <w:vertAlign w:val="superscript"/>
                <w:lang w:val="en-US" w:eastAsia="zh-CN" w:bidi="ar-SA"/>
              </w:rPr>
              <w:t>1</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fxULlow-5*maxULCBWx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fxULhigh+5*maxULCBWx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fyULlow-5*maxULCBWy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fyULhigh+5*maxULCBWy</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ACLR5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1510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2525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5925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7625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2162" w:type="pct"/>
            <w:gridSpan w:val="2"/>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hint="default" w:ascii="Arial" w:hAnsi="Arial" w:eastAsia="宋体" w:cs="Arial"/>
                <w:color w:val="auto"/>
                <w:sz w:val="18"/>
                <w:szCs w:val="18"/>
                <w:lang w:val="en-US" w:eastAsia="zh-CN" w:bidi="ar-SA"/>
              </w:rPr>
            </w:pPr>
            <w:r>
              <w:rPr>
                <w:rFonts w:hint="eastAsia" w:ascii="Arial" w:hAnsi="Arial" w:eastAsia="宋体" w:cs="Arial"/>
                <w:color w:val="auto"/>
                <w:sz w:val="18"/>
                <w:szCs w:val="18"/>
                <w:lang w:val="en-US" w:eastAsia="zh-CN"/>
              </w:rPr>
              <w:t xml:space="preserve">There are no cross-band isolation problem for n34 UL to n104 DL up to ACLR 5 according to the calculation.  Moreover, n34 and n104 are not </w:t>
            </w:r>
            <w:r>
              <w:rPr>
                <w:rFonts w:ascii="Arial" w:hAnsi="Arial" w:eastAsia="宋体" w:cs="Arial"/>
                <w:color w:val="auto"/>
                <w:sz w:val="18"/>
                <w:szCs w:val="18"/>
                <w:lang w:val="en-US" w:eastAsia="zh-CN" w:bidi="ar"/>
              </w:rPr>
              <w:t xml:space="preserve"> the same or adjacent band group as described in table A.1</w:t>
            </w:r>
            <w:r>
              <w:rPr>
                <w:rFonts w:hint="eastAsia" w:ascii="Arial" w:hAnsi="Arial" w:eastAsia="宋体" w:cs="Arial"/>
                <w:color w:val="auto"/>
                <w:sz w:val="18"/>
                <w:szCs w:val="18"/>
                <w:lang w:val="en-US" w:eastAsia="zh-CN" w:bidi="ar"/>
              </w:rPr>
              <w:t>, so there is no need to check &gt;ACLR5 MSD.</w:t>
            </w:r>
          </w:p>
        </w:tc>
        <w:tc>
          <w:tcPr>
            <w:tcW w:w="2133" w:type="pct"/>
            <w:gridSpan w:val="2"/>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hint="default" w:ascii="Arial" w:hAnsi="Arial" w:eastAsia="宋体" w:cs="Arial"/>
                <w:color w:val="auto"/>
                <w:sz w:val="18"/>
                <w:szCs w:val="18"/>
                <w:lang w:val="en-GB" w:eastAsia="en-US" w:bidi="ar-SA"/>
              </w:rPr>
            </w:pPr>
            <w:r>
              <w:rPr>
                <w:rFonts w:hint="eastAsia" w:ascii="Arial" w:hAnsi="Arial" w:eastAsia="宋体" w:cs="Arial"/>
                <w:color w:val="auto"/>
                <w:sz w:val="18"/>
                <w:szCs w:val="18"/>
                <w:lang w:val="en-US" w:eastAsia="zh-CN"/>
              </w:rPr>
              <w:t xml:space="preserve">There are no cross-band isolation problem for n104 UL to n34 DL up to ACLR 5 according to the calculation.  Moreover, n34 and n104 are not </w:t>
            </w:r>
            <w:r>
              <w:rPr>
                <w:rFonts w:ascii="Arial" w:hAnsi="Arial" w:eastAsia="宋体" w:cs="Arial"/>
                <w:color w:val="auto"/>
                <w:sz w:val="18"/>
                <w:szCs w:val="18"/>
                <w:lang w:val="en-US" w:eastAsia="zh-CN" w:bidi="ar"/>
              </w:rPr>
              <w:t xml:space="preserve"> the same or adjacent band group as described in table A.1</w:t>
            </w:r>
            <w:r>
              <w:rPr>
                <w:rFonts w:hint="eastAsia" w:ascii="Arial" w:hAnsi="Arial" w:eastAsia="宋体" w:cs="Arial"/>
                <w:color w:val="auto"/>
                <w:sz w:val="18"/>
                <w:szCs w:val="18"/>
                <w:lang w:val="en-US" w:eastAsia="zh-CN" w:bidi="ar"/>
              </w:rPr>
              <w:t>, so there is no need to check &gt;ACLR5 MSD.</w:t>
            </w:r>
          </w:p>
        </w:tc>
      </w:tr>
      <w:tr>
        <w:tblPrEx>
          <w:shd w:val="clear" w:color="auto" w:fill="auto"/>
          <w:tblCellMar>
            <w:top w:w="0" w:type="dxa"/>
            <w:left w:w="108" w:type="dxa"/>
            <w:bottom w:w="0" w:type="dxa"/>
            <w:right w:w="108" w:type="dxa"/>
          </w:tblCellMar>
        </w:tblPrEx>
        <w:trPr>
          <w:trHeight w:val="303" w:hRule="atLeast"/>
        </w:trPr>
        <w:tc>
          <w:tcPr>
            <w:tcW w:w="5000" w:type="pct"/>
            <w:gridSpan w:val="5"/>
            <w:vMerge w:val="restart"/>
            <w:tcBorders>
              <w:top w:val="nil"/>
              <w:left w:val="single" w:color="000000" w:sz="8" w:space="0"/>
              <w:bottom w:val="single" w:color="000000" w:sz="8" w:space="0"/>
              <w:right w:val="single" w:color="000000" w:sz="8" w:space="0"/>
            </w:tcBorders>
            <w:shd w:val="clear" w:color="auto" w:fill="auto"/>
            <w:vAlign w:val="top"/>
          </w:tcPr>
          <w:p>
            <w:pPr>
              <w:keepNext/>
              <w:keepLines/>
              <w:pageBreakBefore w:val="0"/>
              <w:widowControl/>
              <w:suppressLineNumbers w:val="0"/>
              <w:kinsoku/>
              <w:wordWrap/>
              <w:overflowPunct/>
              <w:topLinePunct w:val="0"/>
              <w:autoSpaceDE/>
              <w:autoSpaceDN/>
              <w:bidi w:val="0"/>
              <w:adjustRightInd/>
              <w:snapToGrid/>
              <w:spacing w:after="0"/>
              <w:jc w:val="left"/>
              <w:textAlignment w:val="top"/>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Note 1: Even if there is no overlap up to ACLR5, MSD beyond the ACLR5 range should be evaluated further if:</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-The UL aggressor band and DL aggressor band are part of the same or adjacent band group as described in table A.1.</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-If the DL band is above the UL band, it’s lower frequency edge must be below the UL lowest 2nd harmonic frequency</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-As an indicative threshold, if &gt;45dB UL rejection at the DL band frequency can be guaranteed, assuming a -130dBm/Hz TX noise floor level, the transmitter noise floor related MSD should be negligible</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2: The maximum UL channel bandwidth of the BCS (noted maxULCBW) is used to calculate the band ACLR ranges</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while the minimum DL channel bandwidth of the BCS (noted minDLCBW) is used for the DL band victim channel bandwidth.</w:t>
            </w:r>
          </w:p>
        </w:tc>
      </w:tr>
      <w:tr>
        <w:tblPrEx>
          <w:shd w:val="clear" w:color="auto" w:fill="auto"/>
          <w:tblCellMar>
            <w:top w:w="0" w:type="dxa"/>
            <w:left w:w="108" w:type="dxa"/>
            <w:bottom w:w="0" w:type="dxa"/>
            <w:right w:w="108" w:type="dxa"/>
          </w:tblCellMar>
        </w:tblPrEx>
        <w:trPr>
          <w:trHeight w:val="1107" w:hRule="atLeast"/>
        </w:trPr>
        <w:tc>
          <w:tcPr>
            <w:tcW w:w="5000" w:type="pct"/>
            <w:gridSpan w:val="5"/>
            <w:vMerge w:val="continue"/>
            <w:tcBorders>
              <w:top w:val="nil"/>
              <w:left w:val="single" w:color="000000" w:sz="8" w:space="0"/>
              <w:bottom w:val="single" w:color="000000" w:sz="8" w:space="0"/>
              <w:right w:val="single" w:color="000000" w:sz="8" w:space="0"/>
            </w:tcBorders>
            <w:shd w:val="clear" w:color="auto" w:fill="auto"/>
            <w:vAlign w:val="top"/>
          </w:tcPr>
          <w:p>
            <w:pPr>
              <w:keepNext/>
              <w:keepLines/>
              <w:pageBreakBefore w:val="0"/>
              <w:widowControl/>
              <w:kinsoku/>
              <w:wordWrap/>
              <w:overflowPunct/>
              <w:topLinePunct w:val="0"/>
              <w:autoSpaceDE/>
              <w:autoSpaceDN/>
              <w:bidi w:val="0"/>
              <w:adjustRightInd/>
              <w:snapToGrid/>
              <w:spacing w:after="0"/>
              <w:jc w:val="left"/>
              <w:textAlignment w:val="auto"/>
              <w:rPr>
                <w:rFonts w:hint="default" w:ascii="Arial" w:hAnsi="Arial" w:eastAsia="宋体" w:cs="Arial"/>
                <w:i w:val="0"/>
                <w:iCs w:val="0"/>
                <w:color w:val="auto"/>
                <w:sz w:val="18"/>
                <w:szCs w:val="18"/>
                <w:u w:val="none"/>
              </w:rPr>
            </w:pPr>
          </w:p>
        </w:tc>
      </w:tr>
    </w:tbl>
    <w:p>
      <w:pPr>
        <w:keepNext/>
        <w:keepLines/>
        <w:pageBreakBefore w:val="0"/>
        <w:widowControl/>
        <w:numPr>
          <w:ilvl w:val="3"/>
          <w:numId w:val="0"/>
        </w:numPr>
        <w:kinsoku/>
        <w:wordWrap/>
        <w:overflowPunct/>
        <w:topLinePunct w:val="0"/>
        <w:autoSpaceDE/>
        <w:autoSpaceDN/>
        <w:bidi w:val="0"/>
        <w:adjustRightInd/>
        <w:snapToGrid/>
        <w:spacing w:after="120"/>
        <w:textAlignment w:val="auto"/>
        <w:rPr>
          <w:rFonts w:ascii="Times New Roman" w:hAnsi="Times New Roman" w:eastAsia="宋体" w:cs="Times New Roman"/>
          <w:color w:val="auto"/>
          <w:sz w:val="20"/>
          <w:lang w:eastAsia="zh-CN"/>
        </w:rPr>
      </w:pPr>
    </w:p>
    <w:p>
      <w:pPr>
        <w:keepNext/>
        <w:keepLines/>
        <w:pageBreakBefore w:val="0"/>
        <w:widowControl/>
        <w:kinsoku/>
        <w:wordWrap/>
        <w:overflowPunct/>
        <w:topLinePunct w:val="0"/>
        <w:autoSpaceDE/>
        <w:autoSpaceDN/>
        <w:bidi w:val="0"/>
        <w:adjustRightInd/>
        <w:snapToGrid/>
        <w:spacing w:before="120" w:after="120"/>
        <w:textAlignment w:val="auto"/>
        <w:rPr>
          <w:rFonts w:ascii="Times New Roman" w:hAnsi="Times New Roman" w:eastAsia="Times New Roman" w:cs="Times New Roman"/>
          <w:color w:val="auto"/>
          <w:sz w:val="20"/>
          <w:lang w:val="en-US" w:eastAsia="zh-CN"/>
        </w:rPr>
      </w:pPr>
      <w:r>
        <w:rPr>
          <w:rFonts w:ascii="Times New Roman" w:hAnsi="Times New Roman" w:eastAsia="Times New Roman" w:cs="Times New Roman"/>
          <w:color w:val="auto"/>
          <w:sz w:val="20"/>
          <w:lang w:eastAsia="zh-CN"/>
        </w:rPr>
        <w:t xml:space="preserve">Table </w:t>
      </w:r>
      <w:r>
        <w:rPr>
          <w:rFonts w:hint="eastAsia" w:ascii="Times New Roman" w:hAnsi="Times New Roman" w:eastAsia="Times New Roman" w:cs="Times New Roman"/>
          <w:color w:val="auto"/>
          <w:sz w:val="20"/>
          <w:lang w:eastAsia="zh-CN"/>
        </w:rPr>
        <w:t>5.33</w:t>
      </w:r>
      <w:r>
        <w:rPr>
          <w:rFonts w:ascii="Times New Roman" w:hAnsi="Times New Roman" w:eastAsia="Times New Roman" w:cs="Times New Roman"/>
          <w:color w:val="auto"/>
          <w:sz w:val="20"/>
          <w:lang w:eastAsia="zh-CN"/>
        </w:rPr>
        <w:t>.1.3</w:t>
      </w:r>
      <w:r>
        <w:rPr>
          <w:rFonts w:hint="eastAsia" w:ascii="Times New Roman" w:hAnsi="Times New Roman" w:eastAsia="Times New Roman" w:cs="Times New Roman"/>
          <w:color w:val="auto"/>
          <w:sz w:val="20"/>
          <w:lang w:val="en-US" w:eastAsia="zh-CN"/>
        </w:rPr>
        <w:t>-3</w:t>
      </w:r>
      <w:r>
        <w:rPr>
          <w:rFonts w:ascii="Times New Roman" w:hAnsi="Times New Roman" w:eastAsia="Times New Roman" w:cs="Times New Roman"/>
          <w:color w:val="auto"/>
          <w:sz w:val="20"/>
          <w:lang w:eastAsia="zh-CN"/>
        </w:rPr>
        <w:t xml:space="preserve"> summarizes frequency ranges</w:t>
      </w:r>
      <w:r>
        <w:rPr>
          <w:rFonts w:hint="eastAsia" w:ascii="Times New Roman" w:hAnsi="Times New Roman" w:eastAsia="Times New Roman" w:cs="Times New Roman"/>
          <w:color w:val="auto"/>
          <w:sz w:val="20"/>
          <w:lang w:val="en-US" w:eastAsia="zh-CN"/>
        </w:rPr>
        <w:t xml:space="preserve"> where IMD products caused by one UL band with 2CC intra-band UL CA_n104C may</w:t>
      </w:r>
      <w:r>
        <w:rPr>
          <w:rFonts w:ascii="Times New Roman" w:hAnsi="Times New Roman" w:eastAsia="Times New Roman" w:cs="Times New Roman"/>
          <w:color w:val="auto"/>
          <w:sz w:val="20"/>
          <w:lang w:eastAsia="zh-CN"/>
        </w:rPr>
        <w:t xml:space="preserve"> occur for CA_ </w:t>
      </w:r>
      <w:r>
        <w:rPr>
          <w:rFonts w:hint="eastAsia" w:ascii="Times New Roman" w:hAnsi="Times New Roman" w:eastAsia="Times New Roman" w:cs="Times New Roman"/>
          <w:color w:val="auto"/>
          <w:sz w:val="20"/>
          <w:lang w:val="en-US" w:eastAsia="zh-CN"/>
        </w:rPr>
        <w:t>n34</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n</w:t>
      </w:r>
      <w:r>
        <w:rPr>
          <w:rFonts w:hint="eastAsia" w:ascii="Times New Roman" w:hAnsi="Times New Roman" w:eastAsia="Times New Roman" w:cs="Times New Roman"/>
          <w:color w:val="auto"/>
          <w:sz w:val="20"/>
          <w:lang w:val="en-US" w:eastAsia="zh-CN"/>
        </w:rPr>
        <w:t>104</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en-US" w:bidi="ar-SA"/>
        </w:rPr>
      </w:pPr>
      <w:r>
        <w:rPr>
          <w:rFonts w:ascii="Arial" w:hAnsi="Arial" w:eastAsia="Times New Roman" w:cs="Times New Roman"/>
          <w:b/>
          <w:color w:val="auto"/>
          <w:sz w:val="22"/>
          <w:lang w:val="en-US" w:eastAsia="zh-CN" w:bidi="ar-SA"/>
        </w:rPr>
        <w:t xml:space="preserve">Table </w:t>
      </w:r>
      <w:r>
        <w:rPr>
          <w:rFonts w:hint="eastAsia" w:ascii="Arial" w:hAnsi="Arial" w:eastAsia="Times New Roman" w:cs="Times New Roman"/>
          <w:b/>
          <w:color w:val="auto"/>
          <w:sz w:val="22"/>
          <w:lang w:val="en-US" w:eastAsia="zh-CN" w:bidi="ar-SA"/>
        </w:rPr>
        <w:t>5.33.1.3-3</w:t>
      </w:r>
      <w:r>
        <w:rPr>
          <w:rFonts w:ascii="Arial" w:hAnsi="Arial" w:eastAsia="Times New Roman" w:cs="Times New Roman"/>
          <w:b/>
          <w:color w:val="auto"/>
          <w:sz w:val="22"/>
          <w:lang w:val="en-US" w:eastAsia="zh-CN" w:bidi="ar-SA"/>
        </w:rPr>
        <w:t>:</w:t>
      </w:r>
      <w:r>
        <w:rPr>
          <w:rFonts w:hint="eastAsia" w:ascii="Arial" w:hAnsi="Arial" w:eastAsia="Times New Roman" w:cs="Times New Roman"/>
          <w:b/>
          <w:color w:val="auto"/>
          <w:sz w:val="22"/>
          <w:lang w:val="en-US" w:eastAsia="zh-CN" w:bidi="ar-SA"/>
        </w:rPr>
        <w:t xml:space="preserve"> </w:t>
      </w:r>
      <w:r>
        <w:rPr>
          <w:rFonts w:ascii="Arial" w:hAnsi="Arial" w:eastAsia="Times New Roman" w:cs="Times New Roman"/>
          <w:b/>
          <w:color w:val="auto"/>
          <w:sz w:val="22"/>
          <w:lang w:val="en-US" w:eastAsia="en-US" w:bidi="ar-SA"/>
        </w:rPr>
        <w:t>Intra-band ULCA IMD overlap with the other DL band analysis.</w:t>
      </w:r>
    </w:p>
    <w:tbl>
      <w:tblPr>
        <w:tblStyle w:val="89"/>
        <w:tblW w:w="5289" w:type="pct"/>
        <w:tblInd w:w="-26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1032"/>
        <w:gridCol w:w="2189"/>
        <w:gridCol w:w="2096"/>
        <w:gridCol w:w="778"/>
        <w:gridCol w:w="2233"/>
        <w:gridCol w:w="210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All in MHz</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2450"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BB IMD range</w:t>
            </w:r>
            <w:r>
              <w:rPr>
                <w:rFonts w:hint="default" w:ascii="Arial" w:hAnsi="Arial" w:eastAsia="宋体" w:cs="Arial"/>
                <w:b/>
                <w:bCs/>
                <w:i w:val="0"/>
                <w:iCs w:val="0"/>
                <w:color w:val="auto"/>
                <w:kern w:val="2"/>
                <w:sz w:val="18"/>
                <w:szCs w:val="18"/>
                <w:u w:val="none"/>
                <w:vertAlign w:val="superscript"/>
                <w:lang w:val="en-US" w:eastAsia="zh-CN" w:bidi="ar-SA"/>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 fUL</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c>
          <w:tcPr>
            <w:tcW w:w="373"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70"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6"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 fDL</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2010</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2025</w:t>
            </w:r>
          </w:p>
        </w:tc>
        <w:tc>
          <w:tcPr>
            <w:tcW w:w="373"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06"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2CCBW</w:t>
            </w:r>
            <w:r>
              <w:rPr>
                <w:rFonts w:hint="default" w:ascii="Arial" w:hAnsi="Arial" w:eastAsia="宋体" w:cs="Arial"/>
                <w:b/>
                <w:bCs/>
                <w:i w:val="0"/>
                <w:iCs w:val="0"/>
                <w:color w:val="auto"/>
                <w:kern w:val="2"/>
                <w:sz w:val="18"/>
                <w:szCs w:val="18"/>
                <w:u w:val="none"/>
                <w:vertAlign w:val="superscript"/>
                <w:lang w:val="en-US" w:eastAsia="zh-CN" w:bidi="ar-SA"/>
              </w:rPr>
              <w:t>1</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Minimum</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Maximum</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IMD2 (1-1)</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200</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2549"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Close to UL IMD range</w:t>
            </w:r>
            <w:r>
              <w:rPr>
                <w:rFonts w:hint="default" w:ascii="Arial" w:hAnsi="Arial" w:eastAsia="宋体" w:cs="Arial"/>
                <w:b/>
                <w:bCs/>
                <w:i w:val="0"/>
                <w:iCs w:val="0"/>
                <w:color w:val="auto"/>
                <w:kern w:val="2"/>
                <w:sz w:val="18"/>
                <w:szCs w:val="18"/>
                <w:u w:val="none"/>
                <w:vertAlign w:val="superscript"/>
                <w:lang w:val="en-US" w:eastAsia="zh-CN" w:bidi="ar-SA"/>
              </w:rPr>
              <w:t>2</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IMD4 (2-2)</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2*Min2CCBW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IMD3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(2-1)</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IMD6 (3-3)</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3*Min2CCBW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6225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7325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IMD5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(3-2)</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fULlow-2*Max2CCLBW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fULhigh+2*Max2CCBW</w:t>
            </w:r>
          </w:p>
        </w:tc>
        <w:tc>
          <w:tcPr>
            <w:tcW w:w="2450"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Close to H2 IMD range</w:t>
            </w:r>
            <w:r>
              <w:rPr>
                <w:rFonts w:hint="default" w:ascii="Arial" w:hAnsi="Arial" w:eastAsia="宋体" w:cs="Arial"/>
                <w:b/>
                <w:bCs/>
                <w:i w:val="0"/>
                <w:iCs w:val="0"/>
                <w:color w:val="auto"/>
                <w:kern w:val="2"/>
                <w:sz w:val="18"/>
                <w:szCs w:val="18"/>
                <w:u w:val="none"/>
                <w:vertAlign w:val="superscript"/>
                <w:lang w:val="en-US" w:eastAsia="zh-CN" w:bidi="ar-SA"/>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7525</w:t>
            </w:r>
          </w:p>
        </w:tc>
        <w:tc>
          <w:tcPr>
            <w:tcW w:w="373"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IMD7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(4-3)</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fULlow-3*Max2CCBW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fULhigh+3*Max2CCBW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IMD4 (3-1)</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2*fULlow-Max2CCBW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5825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7725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12650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IMD9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(5-4)</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fULlow-4*Max2CCBW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fULhigh+4*Max2CCBW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IMD6(4-2)</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2*fULlow-2*Max2CCBW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5625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7925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12450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IMD11</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 xml:space="preserve"> (6-5)</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fULlow-5*Max2CCBW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fULhigh+5*Max2CCBW</w:t>
            </w:r>
          </w:p>
        </w:tc>
        <w:tc>
          <w:tcPr>
            <w:tcW w:w="2450" w:type="pct"/>
            <w:gridSpan w:val="3"/>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Close to H3 IMD range</w:t>
            </w:r>
            <w:r>
              <w:rPr>
                <w:rFonts w:hint="default" w:ascii="Arial" w:hAnsi="Arial" w:eastAsia="宋体" w:cs="Arial"/>
                <w:b/>
                <w:bCs/>
                <w:i w:val="0"/>
                <w:iCs w:val="0"/>
                <w:color w:val="auto"/>
                <w:kern w:val="2"/>
                <w:sz w:val="18"/>
                <w:szCs w:val="18"/>
                <w:u w:val="none"/>
                <w:vertAlign w:val="superscript"/>
                <w:lang w:val="en-US" w:eastAsia="zh-CN" w:bidi="ar-SA"/>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5425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8125</w:t>
            </w:r>
          </w:p>
        </w:tc>
        <w:tc>
          <w:tcPr>
            <w:tcW w:w="373"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IMD13</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 xml:space="preserve"> (7-6)</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fULlow-6*Max2CCBW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fULhigh+6*Max2CCBW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IMD5 (4-1)</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3*fULlow-Max2CCBW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5225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8325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19075</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4505" w:type="pct"/>
            <w:gridSpan w:val="5"/>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both"/>
              <w:textAlignment w:val="auto"/>
              <w:rPr>
                <w:rFonts w:hint="default" w:ascii="Arial" w:hAnsi="Arial" w:eastAsia="宋体" w:cs="Arial"/>
                <w:i w:val="0"/>
                <w:iCs w:val="0"/>
                <w:color w:val="auto"/>
                <w:sz w:val="18"/>
                <w:szCs w:val="18"/>
                <w:u w:val="none"/>
              </w:rPr>
            </w:pPr>
            <w:r>
              <w:rPr>
                <w:rFonts w:hint="eastAsia" w:ascii="Arial" w:hAnsi="Arial" w:eastAsia="宋体" w:cs="Arial"/>
                <w:color w:val="auto"/>
                <w:sz w:val="18"/>
                <w:szCs w:val="18"/>
                <w:lang w:val="en-US" w:eastAsia="zh-CN"/>
              </w:rPr>
              <w:t>There are no IMD problem for n34 UL caused by CA_n104C according to the calculation.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en-US" w:bidi="ar-SA"/>
              </w:rPr>
              <w:t xml:space="preserve">NOTE </w:t>
            </w:r>
            <w:r>
              <w:rPr>
                <w:rFonts w:hint="eastAsia" w:ascii="Arial" w:hAnsi="Arial" w:eastAsia="宋体" w:cs="Times New Roman"/>
                <w:color w:val="auto"/>
                <w:sz w:val="18"/>
                <w:lang w:val="en-US" w:eastAsia="zh-CN" w:bidi="ar-SA"/>
              </w:rPr>
              <w:t>1</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lang w:val="en-US" w:eastAsia="en-US" w:bidi="ar-SA"/>
              </w:rPr>
              <w:t>2CCBW is the instantaneous transmit bandwidth of the two intra-band UL CCs:</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The minimum 2CCBW for contiguous / non-contiguous intra-band ULCA is 0 / minimum UL channel bandwidth</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hint="eastAsia" w:ascii="Arial" w:hAnsi="Arial" w:eastAsia="宋体" w:cs="Times New Roman"/>
                <w:color w:val="auto"/>
                <w:sz w:val="18"/>
                <w:lang w:val="en-US" w:eastAsia="zh-CN" w:bidi="ar-SA"/>
              </w:rPr>
              <w:t>-</w:t>
            </w:r>
            <w:r>
              <w:rPr>
                <w:rFonts w:ascii="Arial" w:hAnsi="Arial" w:eastAsia="Times New Roman" w:cs="Times New Roman"/>
                <w:color w:val="auto"/>
                <w:sz w:val="18"/>
                <w:lang w:val="en-US" w:eastAsia="en-US" w:bidi="ar-SA"/>
              </w:rPr>
              <w:t xml:space="preserve"> The maximum 2CCBW for contiguous / non-contiguous ULCA is Min(maximum aggregated bandwidth / maximum separation bandwidth(600MHz),fULhigh-fULlow)</w:t>
            </w:r>
          </w:p>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en-US" w:bidi="ar-SA"/>
              </w:rPr>
              <w:t>NOTE 2:</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lang w:val="en-US" w:eastAsia="en-US" w:bidi="ar-SA"/>
              </w:rPr>
              <w:t>The close to UL IMD range is the most critical when the victim DL band in proximity to the UL band:</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US" w:eastAsia="en-US" w:bidi="ar-SA"/>
              </w:rPr>
              <w:t>- For contiguous/non-contiguous intra-band ULCA within a TDD band, IMD order up to 9/7 should be considered and MPR assumed</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US" w:eastAsia="en-US" w:bidi="ar-SA"/>
              </w:rPr>
              <w:t>- For intra-band ULCA within a FDD band, IMD order up to 13 should be considered for bands in the same band group and MPR is not assumed. If justified by poor filtering performance, higher order IMD may need to be specified.</w:t>
            </w:r>
          </w:p>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en-US" w:bidi="ar-SA"/>
              </w:rPr>
              <w:t xml:space="preserve">NOTE </w:t>
            </w:r>
            <w:r>
              <w:rPr>
                <w:rFonts w:hint="eastAsia" w:ascii="Arial" w:hAnsi="Arial" w:eastAsia="宋体" w:cs="Times New Roman"/>
                <w:color w:val="auto"/>
                <w:sz w:val="18"/>
                <w:lang w:val="en-US" w:eastAsia="zh-CN" w:bidi="ar-SA"/>
              </w:rPr>
              <w:t>3</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lang w:val="en-US" w:eastAsia="en-US" w:bidi="ar-SA"/>
              </w:rPr>
              <w:t>The BB IMD range should only be considered if the DL band is below the UL band and for non-contiguous ULCA within a TDD band &gt;3GHz (assuming CA with 450MHz bands is not considered)</w:t>
            </w:r>
            <w:r>
              <w:rPr>
                <w:rFonts w:ascii="Arial" w:hAnsi="Arial" w:eastAsia="Times New Roman" w:cs="Times New Roman"/>
                <w:color w:val="auto"/>
                <w:sz w:val="18"/>
                <w:lang w:val="en-US" w:eastAsia="en-US" w:bidi="ar-SA"/>
              </w:rPr>
              <w:br w:type="textWrapping"/>
            </w: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IMD2 is not considered assuming CA with 450MHz bands is not considered</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IMD4 is considered for FDD or SimRx/Tx TDD bands &lt;1GHz</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US" w:eastAsia="en-US" w:bidi="ar-SA"/>
              </w:rPr>
              <w:t>-</w:t>
            </w: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IMD6 is considered for FDD or SimRx/Tx TDD bands &lt;1.68GHz</w:t>
            </w:r>
          </w:p>
          <w:p>
            <w:pPr>
              <w:keepNext/>
              <w:keepLines/>
              <w:pageBreakBefore w:val="0"/>
              <w:widowControl/>
              <w:kinsoku/>
              <w:wordWrap/>
              <w:overflowPunct/>
              <w:topLinePunct w:val="0"/>
              <w:autoSpaceDE/>
              <w:autoSpaceDN/>
              <w:bidi w:val="0"/>
              <w:adjustRightInd/>
              <w:snapToGrid/>
              <w:spacing w:after="0"/>
              <w:jc w:val="both"/>
              <w:textAlignment w:val="auto"/>
              <w:rPr>
                <w:rFonts w:hint="eastAsia" w:ascii="Arial" w:hAnsi="Arial" w:eastAsia="宋体" w:cs="Arial"/>
                <w:color w:val="auto"/>
                <w:sz w:val="18"/>
                <w:szCs w:val="18"/>
                <w:lang w:val="en-US" w:eastAsia="zh-CN"/>
              </w:rPr>
            </w:pPr>
            <w:r>
              <w:rPr>
                <w:rFonts w:ascii="Arial" w:hAnsi="Arial" w:eastAsia="Times New Roman" w:cs="Arial"/>
                <w:color w:val="auto"/>
                <w:sz w:val="18"/>
                <w:szCs w:val="18"/>
              </w:rPr>
              <w:t xml:space="preserve">NOTE </w:t>
            </w:r>
            <w:r>
              <w:rPr>
                <w:rFonts w:ascii="Arial" w:hAnsi="Arial" w:eastAsia="宋体" w:cs="Arial"/>
                <w:color w:val="auto"/>
                <w:sz w:val="18"/>
                <w:szCs w:val="18"/>
                <w:lang w:val="en-US" w:eastAsia="zh-CN"/>
              </w:rPr>
              <w:t>4</w:t>
            </w:r>
            <w:r>
              <w:rPr>
                <w:rFonts w:ascii="Arial" w:hAnsi="Arial" w:eastAsia="Times New Roman" w:cs="Arial"/>
                <w:color w:val="auto"/>
                <w:sz w:val="18"/>
                <w:szCs w:val="18"/>
              </w:rPr>
              <w:t>:</w:t>
            </w:r>
            <w:r>
              <w:rPr>
                <w:rFonts w:ascii="Arial" w:hAnsi="Arial" w:eastAsia="Times New Roman" w:cs="Arial"/>
                <w:color w:val="auto"/>
                <w:sz w:val="18"/>
                <w:szCs w:val="18"/>
              </w:rPr>
              <w:tab/>
            </w:r>
            <w:r>
              <w:rPr>
                <w:rFonts w:ascii="Arial" w:hAnsi="Arial" w:eastAsia="Times New Roman" w:cs="Arial"/>
                <w:color w:val="auto"/>
                <w:sz w:val="18"/>
                <w:szCs w:val="18"/>
                <w:lang w:val="en-US"/>
              </w:rPr>
              <w:t>The harmonic 2 and 3 IMD ranges should only be considered if the DL band is above the UL band</w:t>
            </w:r>
          </w:p>
        </w:tc>
      </w:tr>
    </w:tbl>
    <w:p>
      <w:pPr>
        <w:keepNext/>
        <w:keepLines/>
        <w:pageBreakBefore w:val="0"/>
        <w:widowControl/>
        <w:numPr>
          <w:ilvl w:val="3"/>
          <w:numId w:val="0"/>
        </w:numPr>
        <w:kinsoku/>
        <w:wordWrap/>
        <w:overflowPunct/>
        <w:topLinePunct w:val="0"/>
        <w:autoSpaceDE/>
        <w:autoSpaceDN/>
        <w:bidi w:val="0"/>
        <w:adjustRightInd/>
        <w:snapToGrid/>
        <w:spacing w:after="120"/>
        <w:textAlignment w:val="auto"/>
        <w:rPr>
          <w:rFonts w:ascii="Times New Roman" w:hAnsi="Times New Roman" w:eastAsia="宋体" w:cs="Times New Roman"/>
          <w:color w:val="auto"/>
          <w:sz w:val="20"/>
          <w:lang w:eastAsia="zh-CN"/>
        </w:rPr>
      </w:pP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5.33.1.</w:t>
      </w:r>
      <w:r>
        <w:rPr>
          <w:rFonts w:hint="eastAsia" w:ascii="Arial" w:hAnsi="Arial" w:eastAsia="Times New Roman" w:cs="Times New Roman"/>
          <w:color w:val="auto"/>
          <w:sz w:val="24"/>
          <w:lang w:val="en-US" w:eastAsia="zh-CN" w:bidi="ar-SA"/>
        </w:rPr>
        <w:t>4</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US" w:eastAsia="zh-CN" w:bidi="ar-SA"/>
        </w:rPr>
        <w:t>∆TIB,c and ∆RIB,c values</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Times New Roman" w:cs="Times New Roman"/>
          <w:color w:val="auto"/>
          <w:sz w:val="20"/>
          <w:szCs w:val="20"/>
        </w:rPr>
      </w:pPr>
      <w:r>
        <w:rPr>
          <w:rFonts w:ascii="Times New Roman" w:hAnsi="Times New Roman" w:eastAsia="Times New Roman" w:cs="Times New Roman"/>
          <w:color w:val="auto"/>
          <w:sz w:val="20"/>
          <w:szCs w:val="20"/>
        </w:rPr>
        <w:t xml:space="preserve">For </w:t>
      </w:r>
      <w:r>
        <w:rPr>
          <w:rFonts w:hint="eastAsia" w:ascii="Times New Roman" w:hAnsi="Times New Roman" w:eastAsia="Times New Roman" w:cs="Times New Roman"/>
          <w:color w:val="auto"/>
          <w:sz w:val="20"/>
          <w:szCs w:val="20"/>
          <w:lang w:val="en-US" w:eastAsia="zh-CN"/>
        </w:rPr>
        <w:t>CA_n34-n104</w:t>
      </w:r>
      <w:r>
        <w:rPr>
          <w:rFonts w:ascii="Times New Roman" w:hAnsi="Times New Roman" w:eastAsia="Times New Roman" w:cs="Times New Roman"/>
          <w:color w:val="auto"/>
          <w:sz w:val="20"/>
          <w:szCs w:val="20"/>
        </w:rPr>
        <w:t>,</w:t>
      </w:r>
      <w:r>
        <w:rPr>
          <w:rFonts w:hint="eastAsia" w:ascii="Times New Roman" w:hAnsi="Times New Roman" w:eastAsia="宋体" w:cs="Times New Roman"/>
          <w:color w:val="auto"/>
          <w:sz w:val="20"/>
          <w:szCs w:val="20"/>
          <w:lang w:val="en-US" w:eastAsia="zh-CN"/>
        </w:rPr>
        <w:t xml:space="preserve"> n34 belongs to H-bands, and n104 belongs to VH-band, it is proposed to define </w:t>
      </w:r>
      <w:r>
        <w:rPr>
          <w:rFonts w:ascii="Times New Roman" w:hAnsi="Times New Roman" w:eastAsia="Times New Roman" w:cs="Times New Roman"/>
          <w:color w:val="auto"/>
          <w:sz w:val="20"/>
          <w:szCs w:val="20"/>
        </w:rPr>
        <w:sym w:font="Symbol" w:char="F044"/>
      </w:r>
      <w:r>
        <w:rPr>
          <w:rFonts w:ascii="Times New Roman" w:hAnsi="Times New Roman" w:eastAsia="Times New Roman" w:cs="Times New Roman"/>
          <w:color w:val="auto"/>
          <w:sz w:val="20"/>
          <w:szCs w:val="20"/>
        </w:rPr>
        <w:t>T</w:t>
      </w:r>
      <w:r>
        <w:rPr>
          <w:rFonts w:ascii="Times New Roman" w:hAnsi="Times New Roman" w:eastAsia="Times New Roman" w:cs="Times New Roman"/>
          <w:color w:val="auto"/>
          <w:sz w:val="20"/>
          <w:szCs w:val="20"/>
          <w:vertAlign w:val="subscript"/>
        </w:rPr>
        <w:t>IB,c</w:t>
      </w:r>
      <w:r>
        <w:rPr>
          <w:rFonts w:ascii="Times New Roman" w:hAnsi="Times New Roman" w:eastAsia="Times New Roman" w:cs="Times New Roman"/>
          <w:color w:val="auto"/>
          <w:sz w:val="20"/>
          <w:szCs w:val="20"/>
        </w:rPr>
        <w:t xml:space="preserve"> and</w:t>
      </w:r>
      <w:r>
        <w:rPr>
          <w:rFonts w:ascii="Times New Roman" w:hAnsi="Times New Roman" w:eastAsia="Times New Roman" w:cs="Times New Roman"/>
          <w:color w:val="auto"/>
          <w:sz w:val="20"/>
          <w:szCs w:val="20"/>
          <w:lang w:eastAsia="zh-CN"/>
        </w:rPr>
        <w:t xml:space="preserve"> </w:t>
      </w:r>
      <w:r>
        <w:rPr>
          <w:rFonts w:ascii="Times New Roman" w:hAnsi="Times New Roman" w:eastAsia="Times New Roman" w:cs="Times New Roman"/>
          <w:color w:val="auto"/>
          <w:sz w:val="20"/>
          <w:szCs w:val="20"/>
        </w:rPr>
        <w:sym w:font="Symbol" w:char="F044"/>
      </w:r>
      <w:r>
        <w:rPr>
          <w:rFonts w:ascii="Times New Roman" w:hAnsi="Times New Roman" w:eastAsia="Times New Roman" w:cs="Times New Roman"/>
          <w:color w:val="auto"/>
          <w:sz w:val="20"/>
          <w:szCs w:val="20"/>
        </w:rPr>
        <w:t>R</w:t>
      </w:r>
      <w:r>
        <w:rPr>
          <w:rFonts w:ascii="Times New Roman" w:hAnsi="Times New Roman" w:eastAsia="Times New Roman" w:cs="Times New Roman"/>
          <w:color w:val="auto"/>
          <w:sz w:val="20"/>
          <w:szCs w:val="20"/>
          <w:vertAlign w:val="subscript"/>
        </w:rPr>
        <w:t>IB</w:t>
      </w:r>
      <w:r>
        <w:rPr>
          <w:rFonts w:ascii="Times New Roman" w:hAnsi="Times New Roman" w:eastAsia="Times New Roman" w:cs="Times New Roman"/>
          <w:color w:val="auto"/>
          <w:sz w:val="20"/>
          <w:szCs w:val="20"/>
          <w:vertAlign w:val="subscript"/>
          <w:lang w:eastAsia="zh-CN"/>
        </w:rPr>
        <w:t>,c</w:t>
      </w:r>
      <w:r>
        <w:rPr>
          <w:rFonts w:ascii="Times New Roman" w:hAnsi="Times New Roman" w:eastAsia="Times New Roman" w:cs="Times New Roman"/>
          <w:color w:val="auto"/>
          <w:sz w:val="20"/>
          <w:szCs w:val="20"/>
        </w:rPr>
        <w:t xml:space="preserve"> </w:t>
      </w:r>
      <w:r>
        <w:rPr>
          <w:rFonts w:hint="eastAsia" w:ascii="Times New Roman" w:hAnsi="Times New Roman" w:eastAsia="宋体" w:cs="Times New Roman"/>
          <w:color w:val="auto"/>
          <w:sz w:val="20"/>
          <w:szCs w:val="20"/>
          <w:lang w:val="en-US" w:eastAsia="zh-CN"/>
        </w:rPr>
        <w:t>requirements according to guideline, which</w:t>
      </w:r>
      <w:r>
        <w:rPr>
          <w:rFonts w:ascii="Times New Roman" w:hAnsi="Times New Roman" w:eastAsia="Times New Roman" w:cs="Times New Roman"/>
          <w:color w:val="auto"/>
          <w:sz w:val="20"/>
          <w:szCs w:val="20"/>
        </w:rPr>
        <w:t xml:space="preserve"> are given in the tables below.</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GB" w:eastAsia="en-US" w:bidi="ar-SA"/>
        </w:rPr>
      </w:pPr>
      <w:r>
        <w:rPr>
          <w:rFonts w:ascii="Arial" w:hAnsi="Arial" w:eastAsia="Times New Roman" w:cs="Times New Roman"/>
          <w:b/>
          <w:color w:val="auto"/>
          <w:sz w:val="22"/>
          <w:lang w:val="en-GB" w:eastAsia="en-US" w:bidi="ar-SA"/>
        </w:rPr>
        <w:t xml:space="preserve">Table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GB" w:eastAsia="en-US" w:bidi="ar-SA"/>
        </w:rPr>
        <w:t>.</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en-US" w:bidi="ar-SA"/>
        </w:rPr>
        <w:t>4</w:t>
      </w:r>
      <w:r>
        <w:rPr>
          <w:rFonts w:ascii="Arial" w:hAnsi="Arial" w:eastAsia="Times New Roman" w:cs="Times New Roman"/>
          <w:b/>
          <w:color w:val="auto"/>
          <w:sz w:val="22"/>
          <w:lang w:val="en-GB" w:eastAsia="zh-CN" w:bidi="ar-SA"/>
        </w:rPr>
        <w:t>-</w:t>
      </w:r>
      <w:r>
        <w:rPr>
          <w:rFonts w:ascii="Arial" w:hAnsi="Arial" w:eastAsia="Times New Roman" w:cs="Times New Roman"/>
          <w:b/>
          <w:color w:val="auto"/>
          <w:sz w:val="22"/>
          <w:lang w:val="en-GB" w:eastAsia="en-US" w:bidi="ar-SA"/>
        </w:rPr>
        <w:t>1: ΔT</w:t>
      </w:r>
      <w:r>
        <w:rPr>
          <w:rFonts w:ascii="Arial" w:hAnsi="Arial" w:eastAsia="Times New Roman" w:cs="Times New Roman"/>
          <w:b/>
          <w:color w:val="auto"/>
          <w:sz w:val="22"/>
          <w:vertAlign w:val="subscript"/>
          <w:lang w:val="en-GB" w:eastAsia="en-US" w:bidi="ar-SA"/>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 xml:space="preserve">Inter-band </w:t>
            </w:r>
            <w:r>
              <w:rPr>
                <w:rFonts w:hint="eastAsia" w:ascii="Arial" w:hAnsi="Arial" w:eastAsia="Times New Roman" w:cs="Times New Roman"/>
                <w:b/>
                <w:color w:val="auto"/>
                <w:sz w:val="18"/>
                <w:lang w:val="en-GB" w:eastAsia="zh-CN" w:bidi="ar-SA"/>
              </w:rPr>
              <w:t>CA</w:t>
            </w:r>
            <w:r>
              <w:rPr>
                <w:rFonts w:ascii="Arial" w:hAnsi="Arial" w:eastAsia="Times New Roman" w:cs="Times New Roman"/>
                <w:b/>
                <w:color w:val="auto"/>
                <w:sz w:val="18"/>
                <w:lang w:val="en-GB" w:eastAsia="en-US" w:bidi="ar-SA"/>
              </w:rPr>
              <w:t xml:space="preserve"> combination</w:t>
            </w:r>
          </w:p>
        </w:tc>
        <w:tc>
          <w:tcPr>
            <w:tcW w:w="5904" w:type="dxa"/>
            <w:gridSpan w:val="2"/>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ΔT</w:t>
            </w:r>
            <w:r>
              <w:rPr>
                <w:rFonts w:ascii="Arial" w:hAnsi="Arial" w:eastAsia="Times New Roman" w:cs="Times New Roman"/>
                <w:b/>
                <w:color w:val="auto"/>
                <w:sz w:val="18"/>
                <w:vertAlign w:val="subscript"/>
                <w:lang w:val="en-GB" w:eastAsia="en-US" w:bidi="ar-SA"/>
              </w:rPr>
              <w:t>IB,c</w:t>
            </w:r>
            <w:r>
              <w:rPr>
                <w:rFonts w:ascii="Arial" w:hAnsi="Arial" w:eastAsia="Times New Roman" w:cs="Times New Roman"/>
                <w:b/>
                <w:color w:val="auto"/>
                <w:sz w:val="18"/>
                <w:lang w:val="en-GB" w:eastAsia="en-US" w:bidi="ar-SA"/>
              </w:rPr>
              <w:t xml:space="preserve"> for NR bands (dB)</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p>
        </w:tc>
        <w:tc>
          <w:tcPr>
            <w:tcW w:w="5904" w:type="dxa"/>
            <w:gridSpan w:val="2"/>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r>
              <w:rPr>
                <w:rFonts w:hint="eastAsia" w:ascii="Arial" w:hAnsi="Arial" w:eastAsia="Times New Roman" w:cs="Times New Roman"/>
                <w:b/>
                <w:color w:val="auto"/>
                <w:sz w:val="18"/>
                <w:lang w:val="en-GB" w:eastAsia="en-US" w:bidi="ar-SA"/>
              </w:rPr>
              <w:t>C</w:t>
            </w:r>
            <w:r>
              <w:rPr>
                <w:rFonts w:ascii="Arial" w:hAnsi="Arial" w:eastAsia="Times New Roman" w:cs="Times New Roman"/>
                <w:b/>
                <w:color w:val="auto"/>
                <w:sz w:val="18"/>
                <w:lang w:val="en-GB" w:eastAsia="en-US" w:bidi="ar-SA"/>
              </w:rPr>
              <w:t>omponent band in order of bands in configuration</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CA_n34-n104</w:t>
            </w:r>
          </w:p>
        </w:tc>
        <w:tc>
          <w:tcPr>
            <w:tcW w:w="2952" w:type="dxa"/>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color w:val="auto"/>
                <w:sz w:val="18"/>
                <w:lang w:val="en-US" w:eastAsia="zh-CN" w:bidi="ar-SA"/>
              </w:rPr>
            </w:pPr>
            <w:r>
              <w:rPr>
                <w:rFonts w:hint="eastAsia" w:ascii="Arial" w:hAnsi="Arial" w:eastAsia="Times New Roman" w:cs="Times New Roman"/>
                <w:color w:val="auto"/>
                <w:sz w:val="18"/>
                <w:lang w:val="en-US" w:eastAsia="zh-CN" w:bidi="ar-SA"/>
              </w:rPr>
              <w:t>0.5</w:t>
            </w:r>
          </w:p>
        </w:tc>
        <w:tc>
          <w:tcPr>
            <w:tcW w:w="2952" w:type="dxa"/>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color w:val="auto"/>
                <w:sz w:val="18"/>
                <w:lang w:val="en-US" w:eastAsia="zh-CN" w:bidi="ar-SA"/>
              </w:rPr>
            </w:pPr>
            <w:r>
              <w:rPr>
                <w:rFonts w:hint="eastAsia" w:ascii="Arial" w:hAnsi="Arial" w:eastAsia="Times New Roman" w:cs="Times New Roman"/>
                <w:color w:val="auto"/>
                <w:sz w:val="18"/>
                <w:lang w:val="en-US" w:eastAsia="zh-CN" w:bidi="ar-SA"/>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szCs w:val="21"/>
                <w:lang w:eastAsia="ja-JP"/>
              </w:rPr>
            </w:pPr>
            <w:r>
              <w:rPr>
                <w:rFonts w:ascii="Arial" w:hAnsi="Arial" w:eastAsia="Times New Roman" w:cs="Times New Roman"/>
                <w:color w:val="auto"/>
                <w:sz w:val="18"/>
                <w:lang w:eastAsia="ja-JP"/>
              </w:rPr>
              <w:t xml:space="preserve">NOTE </w:t>
            </w:r>
            <w:r>
              <w:rPr>
                <w:rFonts w:ascii="Arial" w:hAnsi="Arial" w:eastAsia="Times New Roman" w:cs="Times New Roman"/>
                <w:color w:val="auto"/>
                <w:sz w:val="18"/>
                <w:vertAlign w:val="superscript"/>
                <w:lang w:eastAsia="ja-JP"/>
              </w:rPr>
              <w:t>*</w:t>
            </w:r>
            <w:r>
              <w:rPr>
                <w:rFonts w:ascii="Arial" w:hAnsi="Arial" w:eastAsia="Times New Roman" w:cs="Times New Roman"/>
                <w:color w:val="auto"/>
                <w:sz w:val="18"/>
                <w:szCs w:val="21"/>
                <w:lang w:eastAsia="ja-JP"/>
              </w:rPr>
              <w:t>:</w:t>
            </w:r>
            <w:r>
              <w:rPr>
                <w:rFonts w:ascii="Arial" w:hAnsi="Arial" w:eastAsia="Times New Roman" w:cs="Times New Roman"/>
                <w:color w:val="auto"/>
                <w:sz w:val="18"/>
                <w:szCs w:val="21"/>
                <w:lang w:eastAsia="ja-JP"/>
              </w:rPr>
              <w:tab/>
            </w:r>
            <w:r>
              <w:rPr>
                <w:rFonts w:ascii="Arial" w:hAnsi="Arial" w:eastAsia="Times New Roman" w:cs="Times New Roman"/>
                <w:color w:val="auto"/>
                <w:sz w:val="18"/>
                <w:szCs w:val="21"/>
                <w:lang w:eastAsia="ja-JP"/>
              </w:rPr>
              <w:t>“-” denotes ΔT</w:t>
            </w:r>
            <w:r>
              <w:rPr>
                <w:rFonts w:ascii="Arial" w:hAnsi="Arial" w:eastAsia="Times New Roman" w:cs="Times New Roman"/>
                <w:color w:val="auto"/>
                <w:sz w:val="18"/>
                <w:szCs w:val="21"/>
                <w:vertAlign w:val="subscript"/>
                <w:lang w:eastAsia="ja-JP"/>
              </w:rPr>
              <w:t>IB,c</w:t>
            </w:r>
            <w:r>
              <w:rPr>
                <w:rFonts w:ascii="Arial" w:hAnsi="Arial" w:eastAsia="Times New Roman" w:cs="Times New Roman"/>
                <w:color w:val="auto"/>
                <w:sz w:val="18"/>
                <w:szCs w:val="21"/>
                <w:lang w:eastAsia="ja-JP"/>
              </w:rPr>
              <w:t xml:space="preserve"> = 0.</w:t>
            </w:r>
          </w:p>
          <w:p>
            <w:pPr>
              <w:keepNext/>
              <w:keepLines/>
              <w:pageBreakBefore w:val="0"/>
              <w:widowControl/>
              <w:kinsoku/>
              <w:wordWrap/>
              <w:overflowPunct/>
              <w:topLinePunct w:val="0"/>
              <w:autoSpaceDE/>
              <w:autoSpaceDN/>
              <w:bidi w:val="0"/>
              <w:adjustRightInd/>
              <w:snapToGrid/>
              <w:spacing w:after="0" w:line="260" w:lineRule="auto"/>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ja-JP" w:bidi="ar-SA"/>
              </w:rPr>
              <w:t xml:space="preserve">NOTE </w:t>
            </w:r>
            <w:r>
              <w:rPr>
                <w:rFonts w:ascii="Arial" w:hAnsi="Arial" w:eastAsia="Times New Roman" w:cs="Times New Roman"/>
                <w:color w:val="auto"/>
                <w:sz w:val="18"/>
                <w:vertAlign w:val="superscript"/>
                <w:lang w:val="en-GB" w:eastAsia="ja-JP" w:bidi="ar-SA"/>
              </w:rPr>
              <w:t>**</w:t>
            </w:r>
            <w:r>
              <w:rPr>
                <w:rFonts w:ascii="Arial" w:hAnsi="Arial" w:eastAsia="Times New Roman" w:cs="Times New Roman"/>
                <w:color w:val="auto"/>
                <w:sz w:val="18"/>
                <w:szCs w:val="18"/>
                <w:lang w:val="en-GB" w:eastAsia="ja-JP" w:bidi="ar-SA"/>
              </w:rPr>
              <w:t>:</w:t>
            </w:r>
            <w:r>
              <w:rPr>
                <w:rFonts w:ascii="Arial" w:hAnsi="Arial" w:eastAsia="Times New Roman" w:cs="Times New Roman"/>
                <w:color w:val="auto"/>
                <w:sz w:val="18"/>
                <w:szCs w:val="18"/>
                <w:lang w:val="en-GB" w:eastAsia="ja-JP" w:bidi="ar-SA"/>
              </w:rPr>
              <w:tab/>
            </w:r>
            <w:r>
              <w:rPr>
                <w:rFonts w:ascii="Arial" w:hAnsi="Arial" w:eastAsia="Times New Roman" w:cs="Times New Roman"/>
                <w:color w:val="auto"/>
                <w:sz w:val="18"/>
                <w:szCs w:val="18"/>
                <w:lang w:val="en-GB" w:eastAsia="ja-JP" w:bidi="ar-SA"/>
              </w:rPr>
              <w:t xml:space="preserve">The component band order in the configuration should be listed by the order of NR bands, such as for </w:t>
            </w:r>
            <w:r>
              <w:rPr>
                <w:rFonts w:ascii="Arial" w:hAnsi="Arial" w:eastAsia="Times New Roman" w:cs="Times New Roman"/>
                <w:color w:val="auto"/>
                <w:sz w:val="18"/>
                <w:lang w:val="en-GB" w:eastAsia="ja-JP" w:bidi="ar-SA"/>
              </w:rPr>
              <w:t>CA</w:t>
            </w:r>
            <w:r>
              <w:rPr>
                <w:rFonts w:ascii="Arial" w:hAnsi="Arial" w:eastAsia="Times New Roman" w:cs="Times New Roman"/>
                <w:color w:val="auto"/>
                <w:sz w:val="18"/>
                <w:lang w:val="sv-SE" w:eastAsia="ja-JP" w:bidi="ar-SA"/>
              </w:rPr>
              <w:t>_</w:t>
            </w:r>
            <w:r>
              <w:rPr>
                <w:rFonts w:ascii="Arial" w:hAnsi="Arial" w:eastAsia="Times New Roman" w:cs="Times New Roman"/>
                <w:color w:val="auto"/>
                <w:sz w:val="18"/>
                <w:lang w:val="en-GB" w:eastAsia="ja-JP" w:bidi="ar-SA"/>
              </w:rPr>
              <w:t>n1-</w:t>
            </w:r>
            <w:r>
              <w:rPr>
                <w:rFonts w:hint="eastAsia" w:ascii="Arial" w:hAnsi="Arial" w:eastAsia="宋体" w:cs="Times New Roman"/>
                <w:color w:val="auto"/>
                <w:sz w:val="18"/>
                <w:lang w:val="en-GB" w:eastAsia="zh-CN" w:bidi="ar-SA"/>
              </w:rPr>
              <w:t>n34</w:t>
            </w:r>
            <w:r>
              <w:rPr>
                <w:rFonts w:ascii="Arial" w:hAnsi="Arial" w:eastAsia="Times New Roman" w:cs="Times New Roman"/>
                <w:color w:val="auto"/>
                <w:sz w:val="18"/>
                <w:szCs w:val="18"/>
                <w:lang w:val="en-GB" w:eastAsia="ja-JP" w:bidi="ar-SA"/>
              </w:rPr>
              <w:t xml:space="preserve"> the band order from left to right is </w:t>
            </w:r>
            <w:r>
              <w:rPr>
                <w:rFonts w:ascii="Arial" w:hAnsi="Arial" w:eastAsia="Times New Roman" w:cs="Times New Roman"/>
                <w:color w:val="auto"/>
                <w:sz w:val="18"/>
                <w:lang w:val="en-GB" w:eastAsia="ja-JP" w:bidi="ar-SA"/>
              </w:rPr>
              <w:t>n1</w:t>
            </w:r>
            <w:r>
              <w:rPr>
                <w:rFonts w:ascii="Arial" w:hAnsi="Arial" w:eastAsia="Times New Roman" w:cs="Times New Roman"/>
                <w:color w:val="auto"/>
                <w:sz w:val="18"/>
                <w:szCs w:val="18"/>
                <w:lang w:val="en-GB" w:eastAsia="ja-JP" w:bidi="ar-SA"/>
              </w:rPr>
              <w:t xml:space="preserve"> and </w:t>
            </w:r>
            <w:r>
              <w:rPr>
                <w:rFonts w:hint="eastAsia" w:ascii="Arial" w:hAnsi="Arial" w:eastAsia="宋体" w:cs="Times New Roman"/>
                <w:color w:val="auto"/>
                <w:sz w:val="18"/>
                <w:szCs w:val="18"/>
                <w:lang w:val="en-GB" w:eastAsia="zh-CN" w:bidi="ar-SA"/>
              </w:rPr>
              <w:t>n34</w:t>
            </w:r>
            <w:r>
              <w:rPr>
                <w:rFonts w:ascii="Arial" w:hAnsi="Arial" w:eastAsia="Times New Roman" w:cs="Times New Roman"/>
                <w:color w:val="auto"/>
                <w:sz w:val="18"/>
                <w:szCs w:val="18"/>
                <w:lang w:val="en-GB" w:eastAsia="ja-JP" w:bidi="ar-SA"/>
              </w:rPr>
              <w:t>.</w:t>
            </w:r>
          </w:p>
        </w:tc>
      </w:tr>
    </w:tbl>
    <w:p>
      <w:pPr>
        <w:keepNext/>
        <w:keepLines/>
        <w:pageBreakBefore w:val="0"/>
        <w:widowControl/>
        <w:kinsoku/>
        <w:wordWrap/>
        <w:overflowPunct w:val="0"/>
        <w:topLinePunct w:val="0"/>
        <w:autoSpaceDE w:val="0"/>
        <w:autoSpaceDN w:val="0"/>
        <w:bidi w:val="0"/>
        <w:adjustRightInd w:val="0"/>
        <w:snapToGrid/>
        <w:spacing w:before="120" w:after="120"/>
        <w:jc w:val="center"/>
        <w:textAlignment w:val="baseline"/>
        <w:rPr>
          <w:rFonts w:ascii="Arial" w:hAnsi="Arial" w:eastAsia="Times New Roman" w:cs="Times New Roman"/>
          <w:b/>
          <w:color w:val="auto"/>
          <w:sz w:val="22"/>
          <w:lang w:val="en-GB" w:eastAsia="zh-CN" w:bidi="ar-SA"/>
        </w:rPr>
      </w:pPr>
      <w:r>
        <w:rPr>
          <w:rFonts w:ascii="Arial" w:hAnsi="Arial" w:eastAsia="Times New Roman" w:cs="Times New Roman"/>
          <w:b/>
          <w:color w:val="auto"/>
          <w:sz w:val="22"/>
          <w:lang w:val="en-GB" w:eastAsia="en-US" w:bidi="ar-SA"/>
        </w:rPr>
        <w:t xml:space="preserve">Table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en-US" w:bidi="ar-SA"/>
        </w:rPr>
        <w:t>4-2: ΔR</w:t>
      </w:r>
      <w:r>
        <w:rPr>
          <w:rFonts w:ascii="Arial" w:hAnsi="Arial" w:eastAsia="Times New Roman" w:cs="Times New Roman"/>
          <w:b/>
          <w:color w:val="auto"/>
          <w:sz w:val="22"/>
          <w:vertAlign w:val="subscript"/>
          <w:lang w:val="en-GB" w:eastAsia="en-US" w:bidi="ar-SA"/>
        </w:rPr>
        <w:t>IB</w:t>
      </w:r>
      <w:r>
        <w:rPr>
          <w:rFonts w:ascii="Arial" w:hAnsi="Arial" w:eastAsia="Times New Roman" w:cs="Times New Roman"/>
          <w:b/>
          <w:color w:val="auto"/>
          <w:sz w:val="22"/>
          <w:vertAlign w:val="subscript"/>
          <w:lang w:val="en-GB" w:eastAsia="zh-CN" w:bidi="ar-SA"/>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Inter-band CA combination</w:t>
            </w:r>
          </w:p>
        </w:tc>
        <w:tc>
          <w:tcPr>
            <w:tcW w:w="5656" w:type="dxa"/>
            <w:gridSpan w:val="2"/>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ΔR</w:t>
            </w:r>
            <w:r>
              <w:rPr>
                <w:rFonts w:ascii="Arial" w:hAnsi="Arial" w:eastAsia="Times New Roman" w:cs="Times New Roman"/>
                <w:b/>
                <w:color w:val="auto"/>
                <w:sz w:val="18"/>
                <w:vertAlign w:val="subscript"/>
                <w:lang w:val="en-GB" w:eastAsia="en-US" w:bidi="ar-SA"/>
              </w:rPr>
              <w:t>IB,c</w:t>
            </w:r>
            <w:r>
              <w:rPr>
                <w:rFonts w:ascii="Arial" w:hAnsi="Arial" w:eastAsia="Times New Roman" w:cs="Times New Roman"/>
                <w:b/>
                <w:color w:val="auto"/>
                <w:sz w:val="18"/>
                <w:lang w:val="en-GB" w:eastAsia="en-US" w:bidi="ar-SA"/>
              </w:rPr>
              <w:t xml:space="preserve"> for NR band</w:t>
            </w:r>
            <w:r>
              <w:rPr>
                <w:rFonts w:hint="eastAsia" w:ascii="Arial" w:hAnsi="Arial" w:eastAsia="Times New Roman" w:cs="Times New Roman"/>
                <w:b/>
                <w:color w:val="auto"/>
                <w:sz w:val="18"/>
                <w:lang w:val="en-GB" w:eastAsia="zh-CN" w:bidi="ar-SA"/>
              </w:rPr>
              <w:t>s</w:t>
            </w:r>
            <w:r>
              <w:rPr>
                <w:rFonts w:ascii="Arial" w:hAnsi="Arial" w:eastAsia="Times New Roman" w:cs="Times New Roman"/>
                <w:b/>
                <w:color w:val="auto"/>
                <w:sz w:val="18"/>
                <w:lang w:val="en-GB" w:eastAsia="en-US" w:bidi="ar-SA"/>
              </w:rPr>
              <w:t xml:space="preserve"> (dB)</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p>
        </w:tc>
        <w:tc>
          <w:tcPr>
            <w:tcW w:w="5656" w:type="dxa"/>
            <w:gridSpan w:val="2"/>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hint="eastAsia" w:ascii="Arial" w:hAnsi="Arial" w:eastAsia="Times New Roman" w:cs="Times New Roman"/>
                <w:b/>
                <w:color w:val="auto"/>
                <w:sz w:val="18"/>
                <w:lang w:val="en-GB" w:eastAsia="en-US" w:bidi="ar-SA"/>
              </w:rPr>
              <w:t>C</w:t>
            </w:r>
            <w:r>
              <w:rPr>
                <w:rFonts w:ascii="Arial" w:hAnsi="Arial" w:eastAsia="Times New Roman" w:cs="Times New Roman"/>
                <w:b/>
                <w:color w:val="auto"/>
                <w:sz w:val="18"/>
                <w:lang w:val="en-GB" w:eastAsia="en-US" w:bidi="ar-SA"/>
              </w:rPr>
              <w:t>omponent band in order of bands in configuration</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GB" w:eastAsia="en-US" w:bidi="ar-SA"/>
              </w:rPr>
            </w:pPr>
            <w:r>
              <w:rPr>
                <w:rFonts w:hint="eastAsia" w:ascii="Arial" w:hAnsi="Arial" w:eastAsia="Times New Roman" w:cs="Times New Roman"/>
                <w:color w:val="auto"/>
                <w:sz w:val="18"/>
                <w:lang w:val="en-US" w:eastAsia="zh-CN" w:bidi="ar-SA"/>
              </w:rPr>
              <w:t>CA_n34-n104</w:t>
            </w:r>
          </w:p>
        </w:tc>
        <w:tc>
          <w:tcPr>
            <w:tcW w:w="2704" w:type="dxa"/>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0.2</w:t>
            </w:r>
          </w:p>
        </w:tc>
        <w:tc>
          <w:tcPr>
            <w:tcW w:w="2952"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GB" w:eastAsia="zh-CN" w:bidi="ar-SA"/>
              </w:rPr>
            </w:pPr>
            <w:r>
              <w:rPr>
                <w:rFonts w:ascii="Arial" w:hAnsi="Arial" w:eastAsia="Times New Roman" w:cs="Times New Roman"/>
                <w:color w:val="auto"/>
                <w:sz w:val="18"/>
                <w:lang w:val="en-GB" w:eastAsia="en-US" w:bidi="ar-SA"/>
              </w:rPr>
              <w:t xml:space="preserve">NOTE </w:t>
            </w:r>
            <w:r>
              <w:rPr>
                <w:rFonts w:ascii="Arial" w:hAnsi="Arial" w:eastAsia="Times New Roman" w:cs="Times New Roman"/>
                <w:color w:val="auto"/>
                <w:sz w:val="18"/>
                <w:vertAlign w:val="superscript"/>
                <w:lang w:val="en-GB" w:eastAsia="zh-CN" w:bidi="ar-SA"/>
              </w:rPr>
              <w:t>*</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szCs w:val="21"/>
                <w:lang w:val="en-GB" w:eastAsia="zh-CN" w:bidi="ar-SA"/>
              </w:rPr>
              <w:t xml:space="preserve"> “-” denotes ΔR</w:t>
            </w:r>
            <w:r>
              <w:rPr>
                <w:rFonts w:ascii="Arial" w:hAnsi="Arial" w:eastAsia="Times New Roman" w:cs="Times New Roman"/>
                <w:color w:val="auto"/>
                <w:sz w:val="18"/>
                <w:szCs w:val="21"/>
                <w:vertAlign w:val="subscript"/>
                <w:lang w:val="en-GB" w:eastAsia="zh-CN" w:bidi="ar-SA"/>
              </w:rPr>
              <w:t>IB,c</w:t>
            </w:r>
            <w:r>
              <w:rPr>
                <w:rFonts w:ascii="Arial" w:hAnsi="Arial" w:eastAsia="Times New Roman" w:cs="Times New Roman"/>
                <w:color w:val="auto"/>
                <w:sz w:val="18"/>
                <w:szCs w:val="21"/>
                <w:lang w:val="en-GB" w:eastAsia="zh-CN" w:bidi="ar-SA"/>
              </w:rPr>
              <w:t xml:space="preserve"> = 0.</w:t>
            </w:r>
          </w:p>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zh-CN" w:bidi="ar-SA"/>
              </w:rPr>
            </w:pPr>
            <w:r>
              <w:rPr>
                <w:rFonts w:ascii="Arial" w:hAnsi="Arial" w:eastAsia="Times New Roman" w:cs="Times New Roman"/>
                <w:color w:val="auto"/>
                <w:sz w:val="18"/>
                <w:lang w:val="en-GB" w:eastAsia="en-US" w:bidi="ar-SA"/>
              </w:rPr>
              <w:t xml:space="preserve">NOTE </w:t>
            </w:r>
            <w:r>
              <w:rPr>
                <w:rFonts w:ascii="Arial" w:hAnsi="Arial" w:eastAsia="Times New Roman" w:cs="Times New Roman"/>
                <w:color w:val="auto"/>
                <w:sz w:val="18"/>
                <w:vertAlign w:val="superscript"/>
                <w:lang w:val="en-GB" w:eastAsia="zh-CN" w:bidi="ar-SA"/>
              </w:rPr>
              <w:t>**</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szCs w:val="18"/>
                <w:lang w:val="en-GB" w:eastAsia="zh-CN" w:bidi="ar-SA"/>
              </w:rPr>
              <w:t>The component band order in the configuration should be listed by the order of NR bands, such as for CA</w:t>
            </w:r>
            <w:r>
              <w:rPr>
                <w:rFonts w:ascii="Arial" w:hAnsi="Arial" w:eastAsia="Times New Roman" w:cs="Times New Roman"/>
                <w:color w:val="auto"/>
                <w:sz w:val="18"/>
                <w:szCs w:val="18"/>
                <w:lang w:val="sv-SE" w:eastAsia="zh-CN" w:bidi="ar-SA"/>
              </w:rPr>
              <w:t>_n1-n77</w:t>
            </w:r>
            <w:r>
              <w:rPr>
                <w:rFonts w:ascii="Arial" w:hAnsi="Arial" w:eastAsia="Times New Roman" w:cs="Times New Roman"/>
                <w:color w:val="auto"/>
                <w:sz w:val="18"/>
                <w:szCs w:val="18"/>
                <w:lang w:val="en-GB" w:eastAsia="zh-CN" w:bidi="ar-SA"/>
              </w:rPr>
              <w:t xml:space="preserve"> the band order from left to right is n1 and n77.</w:t>
            </w: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US" w:eastAsia="zh-CN" w:bidi="ar-SA"/>
        </w:rPr>
      </w:pPr>
      <w:r>
        <w:rPr>
          <w:rFonts w:hint="eastAsia" w:ascii="Arial" w:hAnsi="Arial" w:eastAsia="Times New Roman" w:cs="Times New Roman"/>
          <w:color w:val="auto"/>
          <w:sz w:val="24"/>
          <w:lang w:val="en-GB" w:eastAsia="zh-CN" w:bidi="ar-SA"/>
        </w:rPr>
        <w:t>5.33.1.5</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US" w:eastAsia="zh-CN" w:bidi="ar-SA"/>
        </w:rPr>
        <w:t>REFSENS requirements</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宋体" w:cs="Times New Roman"/>
          <w:i/>
          <w:iCs/>
          <w:color w:val="auto"/>
          <w:sz w:val="20"/>
          <w:lang w:val="en-US" w:eastAsia="zh-CN"/>
        </w:rPr>
      </w:pPr>
      <w:r>
        <w:rPr>
          <w:rFonts w:hint="eastAsia" w:ascii="Times New Roman" w:hAnsi="Times New Roman" w:eastAsia="Times New Roman" w:cs="Times New Roman"/>
          <w:color w:val="auto"/>
          <w:sz w:val="20"/>
          <w:lang w:val="en-US" w:eastAsia="zh-CN"/>
        </w:rPr>
        <w:t>According to the co-existence study, there is no 1UL MSD issue caused by n34A or n104A/C . Therefore, there is no need to define MSD requirements.</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5.33.1.6</w:t>
      </w:r>
      <w:r>
        <w:rPr>
          <w:rFonts w:hint="eastAsia" w:ascii="Arial" w:hAnsi="Arial" w:eastAsia="Times New Roman" w:cs="Times New Roman"/>
          <w:color w:val="auto"/>
          <w:sz w:val="24"/>
          <w:lang w:val="en-US" w:eastAsia="zh-CN" w:bidi="ar-SA"/>
        </w:rPr>
        <w:tab/>
      </w:r>
      <w:r>
        <w:rPr>
          <w:rFonts w:hint="eastAsia" w:ascii="Arial" w:hAnsi="Arial" w:eastAsia="Times New Roman" w:cs="Times New Roman"/>
          <w:color w:val="auto"/>
          <w:sz w:val="24"/>
          <w:lang w:val="en-US" w:eastAsia="zh-CN" w:bidi="ar-SA"/>
        </w:rPr>
        <w:t>OOB blocking exception requirements</w:t>
      </w:r>
    </w:p>
    <w:p>
      <w:pPr>
        <w:keepNext/>
        <w:keepLines/>
        <w:pageBreakBefore w:val="0"/>
        <w:widowControl/>
        <w:kinsoku/>
        <w:wordWrap/>
        <w:overflowPunct w:val="0"/>
        <w:topLinePunct w:val="0"/>
        <w:autoSpaceDE w:val="0"/>
        <w:autoSpaceDN w:val="0"/>
        <w:bidi w:val="0"/>
        <w:adjustRightInd w:val="0"/>
        <w:snapToGrid/>
        <w:spacing w:before="60" w:after="180"/>
        <w:jc w:val="both"/>
        <w:textAlignment w:val="baseline"/>
        <w:rPr>
          <w:rFonts w:ascii="Times New Roman" w:hAnsi="Times New Roman" w:eastAsia="宋体" w:cs="Times New Roman"/>
          <w:b w:val="0"/>
          <w:color w:val="auto"/>
          <w:sz w:val="20"/>
          <w:szCs w:val="20"/>
          <w:lang w:val="en-US" w:eastAsia="zh-CN" w:bidi="ar-SA"/>
        </w:rPr>
      </w:pPr>
      <w:r>
        <w:rPr>
          <w:rFonts w:hint="eastAsia" w:ascii="Times New Roman" w:hAnsi="Times New Roman" w:eastAsia="宋体" w:cs="Times New Roman"/>
          <w:b w:val="0"/>
          <w:color w:val="auto"/>
          <w:sz w:val="20"/>
          <w:szCs w:val="20"/>
          <w:lang w:val="en-US" w:eastAsia="zh-CN" w:bidi="ar-SA"/>
        </w:rPr>
        <w:t>No OOB blocking issues for CA_n34-n104.</w:t>
      </w:r>
    </w:p>
    <w:p>
      <w:pPr>
        <w:keepNext/>
        <w:keepLines/>
        <w:pageBreakBefore w:val="0"/>
        <w:widowControl/>
        <w:numPr>
          <w:ilvl w:val="2"/>
          <w:numId w:val="0"/>
        </w:numPr>
        <w:pBdr>
          <w:top w:val="none" w:color="auto" w:sz="0" w:space="0"/>
        </w:pBdr>
        <w:kinsoku/>
        <w:wordWrap/>
        <w:overflowPunct/>
        <w:topLinePunct w:val="0"/>
        <w:autoSpaceDE/>
        <w:autoSpaceDN/>
        <w:bidi w:val="0"/>
        <w:adjustRightInd/>
        <w:snapToGrid/>
        <w:spacing w:before="120" w:after="180"/>
        <w:ind w:left="1134" w:hanging="1134"/>
        <w:textAlignment w:val="auto"/>
        <w:outlineLvl w:val="2"/>
        <w:rPr>
          <w:rFonts w:ascii="Arial" w:hAnsi="Arial" w:eastAsia="Times New Roman" w:cs="Arial"/>
          <w:color w:val="auto"/>
          <w:sz w:val="28"/>
          <w:szCs w:val="28"/>
          <w:lang w:val="en-GB" w:eastAsia="zh-CN" w:bidi="ar-SA"/>
        </w:rPr>
      </w:pPr>
      <w:r>
        <w:rPr>
          <w:rFonts w:hint="eastAsia" w:ascii="Arial" w:hAnsi="Arial" w:eastAsia="宋体" w:cs="Times New Roman"/>
          <w:color w:val="auto"/>
          <w:sz w:val="28"/>
          <w:lang w:val="en-GB" w:eastAsia="zh-CN" w:bidi="ar-SA"/>
        </w:rPr>
        <w:t>5.33</w:t>
      </w:r>
      <w:r>
        <w:rPr>
          <w:rFonts w:ascii="Arial" w:hAnsi="Arial" w:eastAsia="Times New Roman" w:cs="Times New Roman"/>
          <w:color w:val="auto"/>
          <w:sz w:val="28"/>
          <w:lang w:val="en-GB" w:eastAsia="en-US" w:bidi="ar-SA"/>
        </w:rPr>
        <w:t>.2</w:t>
      </w:r>
      <w:r>
        <w:rPr>
          <w:rFonts w:ascii="Arial" w:hAnsi="Arial" w:eastAsia="Times New Roman" w:cs="Times New Roman"/>
          <w:color w:val="auto"/>
          <w:sz w:val="28"/>
          <w:lang w:val="en-GB" w:eastAsia="en-US" w:bidi="ar-SA"/>
        </w:rPr>
        <w:tab/>
      </w:r>
      <w:r>
        <w:rPr>
          <w:rFonts w:ascii="Arial" w:hAnsi="Arial" w:eastAsia="Times New Roman" w:cs="Arial"/>
          <w:color w:val="auto"/>
          <w:sz w:val="28"/>
          <w:szCs w:val="28"/>
          <w:lang w:val="en-GB" w:eastAsia="zh-CN" w:bidi="ar-SA"/>
        </w:rPr>
        <w:t>Specific for 2 bands UL CA</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5.33.2.1</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GB" w:eastAsia="zh-CN" w:bidi="ar-SA"/>
        </w:rPr>
        <w:t xml:space="preserve">Maximum output power for </w:t>
      </w:r>
      <w:r>
        <w:rPr>
          <w:rFonts w:hint="eastAsia" w:ascii="Arial" w:hAnsi="Arial" w:eastAsia="Times New Roman" w:cs="Times New Roman"/>
          <w:color w:val="auto"/>
          <w:sz w:val="24"/>
          <w:lang w:val="en-US" w:eastAsia="zh-CN" w:bidi="ar-SA"/>
        </w:rPr>
        <w:t>inter-band CA</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hint="eastAsia" w:ascii="Arial" w:hAnsi="Arial" w:eastAsia="宋体" w:cs="Times New Roman"/>
          <w:b/>
          <w:color w:val="auto"/>
          <w:sz w:val="22"/>
          <w:lang w:val="en-US" w:eastAsia="zh-CN" w:bidi="ar-SA"/>
        </w:rPr>
        <w:t>T</w:t>
      </w:r>
      <w:r>
        <w:rPr>
          <w:rFonts w:ascii="Arial" w:hAnsi="Arial" w:eastAsia="Times New Roman" w:cs="Times New Roman"/>
          <w:b/>
          <w:color w:val="auto"/>
          <w:sz w:val="22"/>
          <w:lang w:val="en-US" w:eastAsia="en-US" w:bidi="ar-SA"/>
        </w:rPr>
        <w:t xml:space="preserve">able </w:t>
      </w:r>
      <w:r>
        <w:rPr>
          <w:rFonts w:hint="eastAsia" w:ascii="Arial" w:hAnsi="Arial" w:eastAsia="宋体" w:cs="Times New Roman"/>
          <w:b/>
          <w:color w:val="auto"/>
          <w:sz w:val="22"/>
          <w:lang w:val="en-US" w:eastAsia="zh-CN" w:bidi="ar-SA"/>
        </w:rPr>
        <w:t>5.33</w:t>
      </w:r>
      <w:r>
        <w:rPr>
          <w:rFonts w:ascii="Arial" w:hAnsi="Arial" w:eastAsia="宋体" w:cs="Times New Roman"/>
          <w:b/>
          <w:color w:val="auto"/>
          <w:sz w:val="22"/>
          <w:lang w:val="en-US" w:eastAsia="zh-CN" w:bidi="ar-SA"/>
        </w:rPr>
        <w:t>.2</w:t>
      </w:r>
      <w:r>
        <w:rPr>
          <w:rFonts w:ascii="Arial" w:hAnsi="Arial" w:eastAsia="Times New Roman" w:cs="Times New Roman"/>
          <w:b/>
          <w:color w:val="auto"/>
          <w:sz w:val="22"/>
          <w:lang w:val="en-US" w:eastAsia="en-US" w:bidi="ar-SA"/>
        </w:rPr>
        <w:t>.</w:t>
      </w:r>
      <w:r>
        <w:rPr>
          <w:rFonts w:ascii="Arial" w:hAnsi="Arial" w:eastAsia="宋体" w:cs="Times New Roman"/>
          <w:b/>
          <w:color w:val="auto"/>
          <w:sz w:val="22"/>
          <w:lang w:val="en-US" w:eastAsia="zh-CN" w:bidi="ar-SA"/>
        </w:rPr>
        <w:t>1</w:t>
      </w:r>
      <w:r>
        <w:rPr>
          <w:rFonts w:ascii="Arial" w:hAnsi="Arial" w:eastAsia="Times New Roman" w:cs="Times New Roman"/>
          <w:b/>
          <w:color w:val="auto"/>
          <w:sz w:val="22"/>
          <w:lang w:val="en-US" w:eastAsia="en-US" w:bidi="ar-SA"/>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Uplink CA Configuration</w:t>
            </w:r>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hint="eastAsia" w:ascii="Arial" w:hAnsi="Arial" w:eastAsia="宋体" w:cs="Times New Roman"/>
                <w:b/>
                <w:color w:val="auto"/>
                <w:sz w:val="18"/>
                <w:lang w:val="en-US" w:eastAsia="zh-CN" w:bidi="ar-SA"/>
              </w:rPr>
              <w:t xml:space="preserve">Power </w:t>
            </w:r>
            <w:r>
              <w:rPr>
                <w:rFonts w:ascii="Arial" w:hAnsi="Arial" w:eastAsia="Times New Roman" w:cs="Times New Roman"/>
                <w:b/>
                <w:color w:val="auto"/>
                <w:sz w:val="18"/>
                <w:lang w:val="en-GB" w:eastAsia="en-US" w:bidi="ar-SA"/>
              </w:rPr>
              <w:t>Class 3 (dBm)</w:t>
            </w:r>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Tolerance (dB)</w:t>
            </w:r>
            <w:r>
              <w:rPr>
                <w:rFonts w:ascii="Arial" w:hAnsi="Arial" w:eastAsia="Times New Roman" w:cs="Times New Roman"/>
                <w:b/>
                <w:color w:val="auto"/>
                <w:sz w:val="18"/>
                <w:lang w:val="en-GB" w:eastAsia="en-US" w:bidi="ar-SA"/>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US" w:eastAsia="zh-CN" w:bidi="ar-SA"/>
              </w:rPr>
            </w:pPr>
            <w:r>
              <w:rPr>
                <w:rFonts w:hint="eastAsia" w:ascii="Arial" w:hAnsi="Arial" w:eastAsia="Times New Roman" w:cs="Times New Roman"/>
                <w:color w:val="auto"/>
                <w:sz w:val="18"/>
                <w:szCs w:val="18"/>
                <w:lang w:val="en-GB" w:eastAsia="zh-CN" w:bidi="ar-SA"/>
              </w:rPr>
              <w:t>CA</w:t>
            </w:r>
            <w:r>
              <w:rPr>
                <w:rFonts w:ascii="Arial" w:hAnsi="Arial" w:eastAsia="Times New Roman" w:cs="Times New Roman"/>
                <w:color w:val="auto"/>
                <w:sz w:val="18"/>
                <w:szCs w:val="18"/>
                <w:lang w:val="en-GB" w:eastAsia="en-US" w:bidi="ar-SA"/>
              </w:rPr>
              <w:t>_</w:t>
            </w:r>
            <w:r>
              <w:rPr>
                <w:rFonts w:hint="eastAsia" w:ascii="Arial" w:hAnsi="Arial" w:eastAsia="Times New Roman" w:cs="Times New Roman"/>
                <w:color w:val="auto"/>
                <w:sz w:val="18"/>
                <w:szCs w:val="18"/>
                <w:lang w:val="en-US" w:eastAsia="zh-CN" w:bidi="ar-SA"/>
              </w:rPr>
              <w:t>n34</w:t>
            </w:r>
            <w:r>
              <w:rPr>
                <w:rFonts w:ascii="Arial" w:hAnsi="Arial" w:eastAsia="Times New Roman" w:cs="Times New Roman"/>
                <w:color w:val="auto"/>
                <w:sz w:val="18"/>
                <w:szCs w:val="18"/>
                <w:lang w:val="sv-SE" w:eastAsia="ja-JP" w:bidi="ar-SA"/>
              </w:rPr>
              <w:t>A-</w:t>
            </w:r>
            <w:r>
              <w:rPr>
                <w:rFonts w:hint="eastAsia" w:ascii="Arial" w:hAnsi="Arial" w:eastAsia="Times New Roman" w:cs="Times New Roman"/>
                <w:color w:val="auto"/>
                <w:sz w:val="18"/>
                <w:szCs w:val="18"/>
                <w:lang w:val="en-US" w:eastAsia="zh-CN" w:bidi="ar-SA"/>
              </w:rPr>
              <w:t>n104</w:t>
            </w:r>
            <w:r>
              <w:rPr>
                <w:rFonts w:ascii="Arial" w:hAnsi="Arial" w:eastAsia="Times New Roman" w:cs="Times New Roman"/>
                <w:color w:val="auto"/>
                <w:sz w:val="18"/>
                <w:szCs w:val="18"/>
                <w:lang w:val="sv-SE" w:eastAsia="ja-JP" w:bidi="ar-SA"/>
              </w:rPr>
              <w:t>A</w:t>
            </w:r>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US" w:eastAsia="zh-CN" w:bidi="ar-SA"/>
              </w:rPr>
            </w:pPr>
            <w:r>
              <w:rPr>
                <w:rFonts w:ascii="Arial" w:hAnsi="Arial" w:eastAsia="Times New Roman" w:cs="Times New Roman"/>
                <w:color w:val="auto"/>
                <w:sz w:val="18"/>
                <w:lang w:val="en-US" w:eastAsia="zh-CN" w:bidi="ar-SA"/>
              </w:rPr>
              <w:t>23</w:t>
            </w:r>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GB" w:eastAsia="en-US" w:bidi="ar-SA"/>
              </w:rPr>
            </w:pP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2</w:t>
            </w: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Times New Roman" w:cs="Times New Roman"/>
                <w:color w:val="auto"/>
                <w:sz w:val="18"/>
                <w:szCs w:val="18"/>
                <w:lang w:val="en-US" w:eastAsia="zh-CN" w:bidi="ar-SA"/>
              </w:rPr>
            </w:pPr>
            <w:r>
              <w:rPr>
                <w:rFonts w:hint="eastAsia" w:ascii="Arial" w:hAnsi="Arial" w:eastAsia="Times New Roman" w:cs="Times New Roman"/>
                <w:color w:val="auto"/>
                <w:sz w:val="18"/>
                <w:szCs w:val="18"/>
                <w:lang w:val="en-GB" w:eastAsia="zh-CN" w:bidi="ar-SA"/>
              </w:rPr>
              <w:t>CA</w:t>
            </w:r>
            <w:r>
              <w:rPr>
                <w:rFonts w:ascii="Arial" w:hAnsi="Arial" w:eastAsia="Times New Roman" w:cs="Times New Roman"/>
                <w:color w:val="auto"/>
                <w:sz w:val="18"/>
                <w:szCs w:val="18"/>
                <w:lang w:val="en-GB" w:eastAsia="en-US" w:bidi="ar-SA"/>
              </w:rPr>
              <w:t>_</w:t>
            </w:r>
            <w:r>
              <w:rPr>
                <w:rFonts w:hint="eastAsia" w:ascii="Arial" w:hAnsi="Arial" w:eastAsia="Times New Roman" w:cs="Times New Roman"/>
                <w:color w:val="auto"/>
                <w:sz w:val="18"/>
                <w:szCs w:val="18"/>
                <w:lang w:val="en-US" w:eastAsia="zh-CN" w:bidi="ar-SA"/>
              </w:rPr>
              <w:t>n34</w:t>
            </w:r>
            <w:r>
              <w:rPr>
                <w:rFonts w:ascii="Arial" w:hAnsi="Arial" w:eastAsia="Times New Roman" w:cs="Times New Roman"/>
                <w:color w:val="auto"/>
                <w:sz w:val="18"/>
                <w:szCs w:val="18"/>
                <w:lang w:val="sv-SE" w:eastAsia="ja-JP" w:bidi="ar-SA"/>
              </w:rPr>
              <w:t>A-</w:t>
            </w:r>
            <w:r>
              <w:rPr>
                <w:rFonts w:hint="eastAsia" w:ascii="Arial" w:hAnsi="Arial" w:eastAsia="Times New Roman" w:cs="Times New Roman"/>
                <w:color w:val="auto"/>
                <w:sz w:val="18"/>
                <w:szCs w:val="18"/>
                <w:lang w:val="en-US" w:eastAsia="zh-CN" w:bidi="ar-SA"/>
              </w:rPr>
              <w:t>n104C</w:t>
            </w:r>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Times New Roman" w:cs="Times New Roman"/>
                <w:color w:val="auto"/>
                <w:sz w:val="18"/>
                <w:lang w:val="en-US" w:eastAsia="zh-CN" w:bidi="ar-SA"/>
              </w:rPr>
            </w:pPr>
            <w:r>
              <w:rPr>
                <w:rFonts w:hint="eastAsia" w:ascii="Arial" w:hAnsi="Arial" w:eastAsia="Times New Roman" w:cs="Times New Roman"/>
                <w:color w:val="auto"/>
                <w:sz w:val="18"/>
                <w:lang w:val="en-US" w:eastAsia="zh-CN" w:bidi="ar-SA"/>
              </w:rPr>
              <w:t>23</w:t>
            </w:r>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GB" w:eastAsia="en-US" w:bidi="ar-SA"/>
              </w:rPr>
            </w:pP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2</w:t>
            </w: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3</w:t>
            </w: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US" w:eastAsia="zh-CN" w:bidi="ar-SA"/>
        </w:rPr>
      </w:pPr>
      <w:r>
        <w:rPr>
          <w:rFonts w:hint="eastAsia" w:ascii="Arial" w:hAnsi="Arial" w:eastAsia="Times New Roman" w:cs="Times New Roman"/>
          <w:color w:val="auto"/>
          <w:sz w:val="24"/>
          <w:lang w:val="en-GB" w:eastAsia="zh-CN" w:bidi="ar-SA"/>
        </w:rPr>
        <w:t>5.33.2.2</w:t>
      </w:r>
      <w:r>
        <w:rPr>
          <w:rFonts w:hint="eastAsia" w:ascii="Arial" w:hAnsi="Arial" w:eastAsia="Times New Roman" w:cs="Times New Roman"/>
          <w:color w:val="auto"/>
          <w:sz w:val="24"/>
          <w:lang w:val="en-US" w:eastAsia="zh-CN" w:bidi="ar-SA"/>
        </w:rPr>
        <w:tab/>
      </w:r>
      <w:r>
        <w:rPr>
          <w:rFonts w:hint="eastAsia" w:ascii="Arial" w:hAnsi="Arial" w:eastAsia="Times New Roman" w:cs="Times New Roman"/>
          <w:color w:val="auto"/>
          <w:sz w:val="24"/>
          <w:lang w:val="en-GB" w:eastAsia="zh-CN" w:bidi="ar-SA"/>
        </w:rPr>
        <w:t>UE co-existence studies</w:t>
      </w:r>
      <w:r>
        <w:rPr>
          <w:rFonts w:hint="eastAsia" w:ascii="Arial" w:hAnsi="Arial" w:eastAsia="Times New Roman" w:cs="Times New Roman"/>
          <w:color w:val="auto"/>
          <w:sz w:val="24"/>
          <w:lang w:val="en-US" w:eastAsia="zh-CN" w:bidi="ar-SA"/>
        </w:rPr>
        <w:t xml:space="preserve"> for 2 bands UL</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MS Mincho" w:cs="Times New Roman"/>
          <w:color w:val="auto"/>
          <w:sz w:val="20"/>
          <w:szCs w:val="20"/>
        </w:rPr>
      </w:pPr>
      <w:r>
        <w:rPr>
          <w:rFonts w:hint="eastAsia" w:ascii="Times New Roman" w:hAnsi="Times New Roman" w:eastAsia="宋体" w:cs="Times New Roman"/>
          <w:color w:val="auto"/>
          <w:sz w:val="20"/>
          <w:szCs w:val="20"/>
          <w:lang w:val="en-US" w:eastAsia="zh-CN"/>
        </w:rPr>
        <w:t>Since both n34 and n104 are TDD band, so there is no need to check the 2UL IMD</w:t>
      </w:r>
      <w:r>
        <w:rPr>
          <w:rFonts w:ascii="Times New Roman" w:hAnsi="Times New Roman" w:eastAsia="MS Mincho" w:cs="Times New Roman"/>
          <w:color w:val="auto"/>
          <w:sz w:val="20"/>
          <w:szCs w:val="20"/>
        </w:rPr>
        <w:t xml:space="preserve"> for the UE-to-UE coexistence analysis.</w:t>
      </w:r>
    </w:p>
    <w:p>
      <w:pPr>
        <w:keepNext/>
        <w:keepLines/>
        <w:pageBreakBefore w:val="0"/>
        <w:widowControl/>
        <w:kinsoku/>
        <w:wordWrap/>
        <w:overflowPunct/>
        <w:topLinePunct w:val="0"/>
        <w:autoSpaceDE/>
        <w:autoSpaceDN/>
        <w:bidi w:val="0"/>
        <w:adjustRightInd/>
        <w:snapToGrid/>
        <w:spacing w:before="120" w:after="120"/>
        <w:textAlignment w:val="auto"/>
        <w:rPr>
          <w:rFonts w:hint="eastAsia" w:ascii="Times New Roman" w:hAnsi="Times New Roman" w:eastAsia="宋体" w:cs="Times New Roman"/>
          <w:color w:val="auto"/>
          <w:sz w:val="20"/>
          <w:lang w:val="en-US" w:eastAsia="zh-CN"/>
        </w:rPr>
      </w:pPr>
      <w:r>
        <w:rPr>
          <w:rFonts w:hint="eastAsia" w:ascii="Times New Roman" w:hAnsi="Times New Roman" w:eastAsia="宋体" w:cs="Times New Roman"/>
          <w:color w:val="auto"/>
          <w:sz w:val="20"/>
          <w:szCs w:val="20"/>
          <w:lang w:val="en-US" w:eastAsia="zh-CN"/>
        </w:rPr>
        <w:t>For CA_n34-n104, although PHS frequency range 1884.5-1915.7MHz is as protected band of band n34, due to this combination will not be deployed in the PHS region, there is no need to add PHS frequency range as protected band for CA_n34-n104. Thus no protected bands are needed.</w:t>
      </w:r>
    </w:p>
    <w:p>
      <w:pPr>
        <w:keepNext/>
        <w:keepLines/>
        <w:pageBreakBefore w:val="0"/>
        <w:widowControl/>
        <w:kinsoku/>
        <w:wordWrap/>
        <w:overflowPunct/>
        <w:topLinePunct w:val="0"/>
        <w:autoSpaceDE/>
        <w:autoSpaceDN/>
        <w:bidi w:val="0"/>
        <w:adjustRightInd/>
        <w:snapToGrid/>
        <w:spacing w:after="0"/>
        <w:textAlignment w:val="auto"/>
        <w:rPr>
          <w:rFonts w:ascii="Times New Roman" w:hAnsi="Times New Roman" w:eastAsia="Times New Roman" w:cs="Times New Roman"/>
          <w:color w:val="auto"/>
          <w:sz w:val="20"/>
        </w:rPr>
      </w:pP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5.33.2.3</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US" w:eastAsia="zh-CN" w:bidi="ar-SA"/>
        </w:rPr>
        <w:t>REFSENS requirements</w:t>
      </w:r>
    </w:p>
    <w:p>
      <w:pPr>
        <w:keepNext/>
        <w:keepLines/>
        <w:pageBreakBefore w:val="0"/>
        <w:widowControl/>
        <w:kinsoku/>
        <w:wordWrap/>
        <w:overflowPunct/>
        <w:topLinePunct w:val="0"/>
        <w:autoSpaceDE/>
        <w:autoSpaceDN/>
        <w:bidi w:val="0"/>
        <w:adjustRightInd/>
        <w:snapToGrid/>
        <w:spacing w:after="120"/>
        <w:textAlignment w:val="auto"/>
        <w:outlineLvl w:val="9"/>
        <w:rPr>
          <w:rFonts w:hint="eastAsia" w:ascii="Times New Roman" w:hAnsi="Times New Roman" w:eastAsia="Times New Roman" w:cs="Times New Roman"/>
          <w:color w:val="auto"/>
          <w:sz w:val="20"/>
          <w:lang w:val="en-US" w:eastAsia="zh-CN"/>
        </w:rPr>
      </w:pPr>
      <w:r>
        <w:rPr>
          <w:rFonts w:hint="eastAsia" w:ascii="Times New Roman" w:hAnsi="Times New Roman" w:eastAsia="Times New Roman" w:cs="Times New Roman"/>
          <w:color w:val="auto"/>
          <w:sz w:val="20"/>
          <w:lang w:val="en-US" w:eastAsia="zh-CN"/>
        </w:rPr>
        <w:t>Based on the co-existence studies there is no need to define IMD MSD values.</w:t>
      </w:r>
    </w:p>
    <w:p>
      <w:pPr>
        <w:keepNext/>
        <w:keepLines/>
        <w:pageBreakBefore w:val="0"/>
        <w:kinsoku/>
        <w:wordWrap/>
        <w:topLinePunct w:val="0"/>
        <w:bidi w:val="0"/>
        <w:rPr>
          <w:lang w:eastAsia="en-GB"/>
        </w:rPr>
      </w:pPr>
    </w:p>
    <w:p>
      <w:pPr>
        <w:pStyle w:val="4"/>
      </w:pPr>
      <w:bookmarkStart w:id="2017" w:name="_Toc22225"/>
      <w:r>
        <w:rPr>
          <w:rFonts w:hint="eastAsia" w:eastAsia="宋体"/>
          <w:lang w:eastAsia="zh-CN"/>
        </w:rPr>
        <w:t>5.34</w:t>
      </w:r>
      <w:r>
        <w:tab/>
      </w:r>
      <w:r>
        <w:t>CA_n75-n78</w:t>
      </w:r>
      <w:bookmarkEnd w:id="2017"/>
    </w:p>
    <w:p>
      <w:pPr>
        <w:pStyle w:val="5"/>
        <w:rPr>
          <w:rFonts w:cs="Arial"/>
          <w:szCs w:val="28"/>
          <w:lang w:val="en-US" w:eastAsia="zh-CN"/>
        </w:rPr>
      </w:pPr>
      <w:bookmarkStart w:id="2018" w:name="_Toc31740"/>
      <w:r>
        <w:rPr>
          <w:rFonts w:hint="eastAsia" w:eastAsia="宋体"/>
          <w:lang w:eastAsia="zh-CN"/>
        </w:rPr>
        <w:t>5.34</w:t>
      </w:r>
      <w:r>
        <w:t>.1</w:t>
      </w:r>
      <w:r>
        <w:tab/>
      </w:r>
      <w:r>
        <w:rPr>
          <w:rFonts w:cs="Arial"/>
          <w:szCs w:val="28"/>
          <w:lang w:val="en-US" w:eastAsia="zh-CN"/>
        </w:rPr>
        <w:t>Common for 1 band UL and 2 bands UL CA</w:t>
      </w:r>
      <w:bookmarkEnd w:id="2018"/>
    </w:p>
    <w:p>
      <w:pPr>
        <w:pStyle w:val="6"/>
      </w:pPr>
      <w:bookmarkStart w:id="2019" w:name="_Toc187"/>
      <w:r>
        <w:rPr>
          <w:rFonts w:hint="eastAsia" w:eastAsia="宋体"/>
          <w:lang w:eastAsia="zh-CN"/>
        </w:rPr>
        <w:t>5.34</w:t>
      </w:r>
      <w:r>
        <w:t>.1.1</w:t>
      </w:r>
      <w:r>
        <w:tab/>
      </w:r>
      <w:r>
        <w:rPr>
          <w:rFonts w:cs="Arial"/>
          <w:lang w:eastAsia="zh-CN"/>
        </w:rPr>
        <w:t>Operating bands for CA</w:t>
      </w:r>
      <w:bookmarkEnd w:id="2019"/>
    </w:p>
    <w:p>
      <w:pPr>
        <w:pStyle w:val="114"/>
        <w:spacing w:before="0" w:after="120"/>
        <w:rPr>
          <w:rFonts w:cs="Arial"/>
        </w:rPr>
      </w:pPr>
      <w:r>
        <w:rPr>
          <w:rFonts w:cs="Arial"/>
        </w:rPr>
        <w:t xml:space="preserve">Table </w:t>
      </w:r>
      <w:r>
        <w:rPr>
          <w:rFonts w:hint="eastAsia" w:eastAsia="宋体" w:cs="Arial"/>
          <w:lang w:eastAsia="zh-CN"/>
        </w:rPr>
        <w:t>5.34</w:t>
      </w:r>
      <w:r>
        <w:rPr>
          <w:rFonts w:cs="Arial"/>
        </w:rPr>
        <w:t xml:space="preserve">.1.1-1: </w:t>
      </w:r>
      <w:r>
        <w:rPr>
          <w:lang w:val="en-US" w:eastAsia="zh-CN"/>
        </w:rPr>
        <w:t>CA</w:t>
      </w:r>
      <w:r>
        <w:rPr>
          <w:lang w:eastAsia="zh-CN"/>
        </w:rPr>
        <w:t xml:space="preserve"> band combination of </w:t>
      </w:r>
      <w:r>
        <w:rPr>
          <w:lang w:val="en-US" w:eastAsia="zh-CN"/>
        </w:rPr>
        <w:t>band n75+n78</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spacing w:after="0"/>
              <w:jc w:val="center"/>
              <w:rPr>
                <w:rFonts w:ascii="Arial" w:hAnsi="Arial" w:cs="Arial"/>
                <w:b/>
                <w:bCs/>
                <w:sz w:val="18"/>
                <w:szCs w:val="18"/>
              </w:rPr>
            </w:pPr>
            <w:r>
              <w:rPr>
                <w:rFonts w:ascii="Arial" w:hAnsi="Arial" w:cs="Arial"/>
                <w:b/>
                <w:bCs/>
                <w:sz w:val="18"/>
                <w:szCs w:val="18"/>
              </w:rPr>
              <w:t>NR Band</w:t>
            </w:r>
          </w:p>
        </w:tc>
        <w:tc>
          <w:tcPr>
            <w:tcW w:w="2440" w:type="dxa"/>
          </w:tcPr>
          <w:p>
            <w:pPr>
              <w:spacing w:after="0"/>
              <w:jc w:val="center"/>
              <w:rPr>
                <w:rFonts w:ascii="Arial" w:hAnsi="Arial" w:cs="Arial"/>
                <w:b/>
                <w:bCs/>
                <w:sz w:val="18"/>
                <w:szCs w:val="18"/>
              </w:rPr>
            </w:pPr>
            <w:r>
              <w:rPr>
                <w:rFonts w:ascii="Arial" w:hAnsi="Arial" w:cs="Arial"/>
                <w:b/>
                <w:bCs/>
                <w:sz w:val="18"/>
                <w:szCs w:val="18"/>
              </w:rPr>
              <w:t>Uplink (UL) band</w:t>
            </w:r>
          </w:p>
        </w:tc>
        <w:tc>
          <w:tcPr>
            <w:tcW w:w="2440" w:type="dxa"/>
          </w:tcPr>
          <w:p>
            <w:pPr>
              <w:spacing w:after="0"/>
              <w:jc w:val="center"/>
              <w:rPr>
                <w:rFonts w:ascii="Arial" w:hAnsi="Arial" w:cs="Arial"/>
                <w:b/>
                <w:bCs/>
                <w:sz w:val="18"/>
                <w:szCs w:val="18"/>
              </w:rPr>
            </w:pPr>
            <w:r>
              <w:rPr>
                <w:rFonts w:ascii="Arial" w:hAnsi="Arial" w:cs="Arial"/>
                <w:b/>
                <w:bCs/>
                <w:sz w:val="18"/>
                <w:szCs w:val="18"/>
              </w:rPr>
              <w:t>Downlink (DL) band</w:t>
            </w:r>
          </w:p>
        </w:tc>
        <w:tc>
          <w:tcPr>
            <w:tcW w:w="1180" w:type="dxa"/>
            <w:vMerge w:val="restart"/>
          </w:tcPr>
          <w:p>
            <w:pPr>
              <w:spacing w:after="0"/>
              <w:jc w:val="center"/>
              <w:rPr>
                <w:rFonts w:ascii="Arial" w:hAnsi="Arial" w:cs="Arial"/>
                <w:b/>
                <w:bCs/>
                <w:sz w:val="18"/>
                <w:szCs w:val="18"/>
              </w:rPr>
            </w:pPr>
            <w:r>
              <w:rPr>
                <w:rFonts w:ascii="Arial" w:hAnsi="Arial" w:cs="Arial"/>
                <w:b/>
                <w:bCs/>
                <w:sz w:val="18"/>
                <w:szCs w:val="18"/>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spacing w:after="0"/>
              <w:jc w:val="center"/>
              <w:rPr>
                <w:rFonts w:ascii="Arial" w:hAnsi="Arial" w:cs="Arial"/>
                <w:b/>
                <w:bCs/>
                <w:sz w:val="18"/>
                <w:szCs w:val="18"/>
              </w:rPr>
            </w:pPr>
          </w:p>
        </w:tc>
        <w:tc>
          <w:tcPr>
            <w:tcW w:w="2440" w:type="dxa"/>
          </w:tcPr>
          <w:p>
            <w:pPr>
              <w:spacing w:after="0"/>
              <w:jc w:val="center"/>
              <w:rPr>
                <w:rFonts w:ascii="Arial" w:hAnsi="Arial" w:cs="Arial"/>
                <w:b/>
                <w:bCs/>
                <w:sz w:val="18"/>
                <w:szCs w:val="18"/>
              </w:rPr>
            </w:pPr>
            <w:r>
              <w:rPr>
                <w:rFonts w:ascii="Arial" w:hAnsi="Arial" w:cs="Arial"/>
                <w:b/>
                <w:bCs/>
                <w:sz w:val="18"/>
                <w:szCs w:val="18"/>
              </w:rPr>
              <w:t>BS receive / UE transmit</w:t>
            </w:r>
          </w:p>
        </w:tc>
        <w:tc>
          <w:tcPr>
            <w:tcW w:w="2440" w:type="dxa"/>
          </w:tcPr>
          <w:p>
            <w:pPr>
              <w:spacing w:after="0"/>
              <w:jc w:val="center"/>
              <w:rPr>
                <w:rFonts w:ascii="Arial" w:hAnsi="Arial" w:cs="Arial"/>
                <w:b/>
                <w:bCs/>
                <w:sz w:val="18"/>
                <w:szCs w:val="18"/>
              </w:rPr>
            </w:pPr>
            <w:r>
              <w:rPr>
                <w:rFonts w:ascii="Arial" w:hAnsi="Arial" w:cs="Arial"/>
                <w:b/>
                <w:bCs/>
                <w:sz w:val="18"/>
                <w:szCs w:val="18"/>
              </w:rPr>
              <w:t>BS transmit / UE receive</w:t>
            </w:r>
          </w:p>
        </w:tc>
        <w:tc>
          <w:tcPr>
            <w:tcW w:w="1180" w:type="dxa"/>
            <w:vMerge w:val="continue"/>
          </w:tcPr>
          <w:p>
            <w:pPr>
              <w:spacing w:after="0"/>
              <w:jc w:val="center"/>
              <w:rPr>
                <w:rFonts w:ascii="Arial" w:hAnsi="Arial"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spacing w:after="0"/>
              <w:jc w:val="center"/>
              <w:rPr>
                <w:rFonts w:ascii="Arial" w:hAnsi="Arial" w:cs="Arial"/>
                <w:b/>
                <w:bCs/>
                <w:sz w:val="18"/>
                <w:szCs w:val="18"/>
              </w:rPr>
            </w:pPr>
          </w:p>
        </w:tc>
        <w:tc>
          <w:tcPr>
            <w:tcW w:w="2440" w:type="dxa"/>
          </w:tcPr>
          <w:p>
            <w:pPr>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40" w:type="dxa"/>
          </w:tcPr>
          <w:p>
            <w:pPr>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180" w:type="dxa"/>
            <w:vMerge w:val="continue"/>
          </w:tcPr>
          <w:p>
            <w:pPr>
              <w:spacing w:after="0"/>
              <w:jc w:val="center"/>
              <w:rPr>
                <w:rFonts w:ascii="Arial" w:hAnsi="Arial"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spacing w:after="0"/>
              <w:jc w:val="center"/>
              <w:rPr>
                <w:rFonts w:ascii="Arial" w:hAnsi="Arial" w:cs="Arial"/>
                <w:sz w:val="18"/>
                <w:szCs w:val="18"/>
              </w:rPr>
            </w:pPr>
            <w:r>
              <w:rPr>
                <w:rFonts w:ascii="Arial" w:hAnsi="Arial" w:cs="Arial"/>
                <w:sz w:val="18"/>
                <w:szCs w:val="18"/>
              </w:rPr>
              <w:t>n75</w:t>
            </w:r>
          </w:p>
        </w:tc>
        <w:tc>
          <w:tcPr>
            <w:tcW w:w="2440" w:type="dxa"/>
          </w:tcPr>
          <w:p>
            <w:pPr>
              <w:spacing w:after="0"/>
              <w:jc w:val="center"/>
              <w:rPr>
                <w:rFonts w:ascii="Arial" w:hAnsi="Arial" w:cs="Arial"/>
                <w:sz w:val="18"/>
                <w:szCs w:val="18"/>
              </w:rPr>
            </w:pPr>
            <w:r>
              <w:rPr>
                <w:rFonts w:ascii="Arial" w:hAnsi="Arial" w:cs="Arial"/>
                <w:sz w:val="18"/>
                <w:szCs w:val="18"/>
              </w:rPr>
              <w:t>-</w:t>
            </w:r>
          </w:p>
        </w:tc>
        <w:tc>
          <w:tcPr>
            <w:tcW w:w="2440" w:type="dxa"/>
          </w:tcPr>
          <w:p>
            <w:pPr>
              <w:spacing w:after="0"/>
              <w:jc w:val="center"/>
              <w:rPr>
                <w:rFonts w:ascii="Arial" w:hAnsi="Arial" w:cs="Arial"/>
                <w:sz w:val="18"/>
                <w:szCs w:val="18"/>
              </w:rPr>
            </w:pPr>
            <w:r>
              <w:rPr>
                <w:rFonts w:ascii="Arial" w:hAnsi="Arial" w:cs="Arial"/>
                <w:sz w:val="18"/>
                <w:szCs w:val="18"/>
              </w:rPr>
              <w:t>1432-1517</w:t>
            </w:r>
          </w:p>
        </w:tc>
        <w:tc>
          <w:tcPr>
            <w:tcW w:w="1180" w:type="dxa"/>
          </w:tcPr>
          <w:p>
            <w:pPr>
              <w:spacing w:after="0"/>
              <w:jc w:val="center"/>
              <w:rPr>
                <w:rFonts w:ascii="Arial" w:hAnsi="Arial" w:cs="Arial"/>
                <w:sz w:val="18"/>
                <w:szCs w:val="18"/>
              </w:rPr>
            </w:pPr>
            <w:r>
              <w:rPr>
                <w:rFonts w:ascii="Arial" w:hAnsi="Arial" w:cs="Arial"/>
                <w:sz w:val="18"/>
                <w:szCs w:val="18"/>
              </w:rPr>
              <w:t>SDL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spacing w:after="0"/>
              <w:jc w:val="center"/>
              <w:rPr>
                <w:rFonts w:ascii="Arial" w:hAnsi="Arial" w:cs="Arial"/>
                <w:sz w:val="18"/>
                <w:szCs w:val="18"/>
              </w:rPr>
            </w:pPr>
            <w:r>
              <w:rPr>
                <w:rFonts w:ascii="Arial" w:hAnsi="Arial" w:cs="Arial"/>
                <w:sz w:val="18"/>
                <w:szCs w:val="18"/>
              </w:rPr>
              <w:t>n78</w:t>
            </w:r>
          </w:p>
        </w:tc>
        <w:tc>
          <w:tcPr>
            <w:tcW w:w="2440" w:type="dxa"/>
          </w:tcPr>
          <w:p>
            <w:pPr>
              <w:spacing w:after="0"/>
              <w:jc w:val="center"/>
              <w:rPr>
                <w:rFonts w:ascii="Arial" w:hAnsi="Arial" w:cs="Arial"/>
                <w:sz w:val="18"/>
                <w:szCs w:val="18"/>
              </w:rPr>
            </w:pPr>
            <w:r>
              <w:rPr>
                <w:rFonts w:ascii="Arial" w:hAnsi="Arial" w:cs="Arial"/>
                <w:sz w:val="18"/>
                <w:szCs w:val="18"/>
              </w:rPr>
              <w:t>3300-3800</w:t>
            </w:r>
          </w:p>
        </w:tc>
        <w:tc>
          <w:tcPr>
            <w:tcW w:w="2440" w:type="dxa"/>
          </w:tcPr>
          <w:p>
            <w:pPr>
              <w:spacing w:after="0"/>
              <w:jc w:val="center"/>
              <w:rPr>
                <w:rFonts w:ascii="Arial" w:hAnsi="Arial" w:cs="Arial"/>
                <w:sz w:val="18"/>
                <w:szCs w:val="18"/>
              </w:rPr>
            </w:pPr>
            <w:r>
              <w:rPr>
                <w:rFonts w:ascii="Arial" w:hAnsi="Arial" w:cs="Arial"/>
                <w:sz w:val="18"/>
                <w:szCs w:val="18"/>
              </w:rPr>
              <w:t>3300-3800</w:t>
            </w:r>
          </w:p>
        </w:tc>
        <w:tc>
          <w:tcPr>
            <w:tcW w:w="1180" w:type="dxa"/>
          </w:tcPr>
          <w:p>
            <w:pPr>
              <w:spacing w:after="0"/>
              <w:jc w:val="center"/>
              <w:rPr>
                <w:rFonts w:ascii="Arial" w:hAnsi="Arial" w:cs="Arial"/>
                <w:sz w:val="18"/>
                <w:szCs w:val="18"/>
              </w:rPr>
            </w:pPr>
            <w:r>
              <w:rPr>
                <w:rFonts w:ascii="Arial" w:hAnsi="Arial" w:cs="Arial"/>
                <w:sz w:val="18"/>
                <w:szCs w:val="18"/>
              </w:rPr>
              <w:t>TDD</w:t>
            </w:r>
          </w:p>
        </w:tc>
      </w:tr>
    </w:tbl>
    <w:p>
      <w:pPr>
        <w:spacing w:after="0"/>
        <w:jc w:val="center"/>
        <w:rPr>
          <w:rFonts w:ascii="Arial" w:hAnsi="Arial" w:cs="Arial"/>
          <w:sz w:val="18"/>
          <w:szCs w:val="18"/>
        </w:rPr>
      </w:pPr>
    </w:p>
    <w:p>
      <w:pPr>
        <w:pStyle w:val="6"/>
        <w:rPr>
          <w:rFonts w:cs="Arial"/>
          <w:lang w:eastAsia="zh-CN"/>
        </w:rPr>
      </w:pPr>
      <w:bookmarkStart w:id="2020" w:name="_Toc25641"/>
      <w:r>
        <w:rPr>
          <w:rFonts w:hint="eastAsia" w:cs="Arial"/>
          <w:lang w:eastAsia="zh-CN"/>
        </w:rPr>
        <w:t>5.34</w:t>
      </w:r>
      <w:r>
        <w:rPr>
          <w:rFonts w:cs="Arial"/>
          <w:lang w:eastAsia="zh-CN"/>
        </w:rPr>
        <w:t>.1.2</w:t>
      </w:r>
      <w:r>
        <w:rPr>
          <w:rFonts w:cs="Arial"/>
          <w:lang w:eastAsia="zh-CN"/>
        </w:rPr>
        <w:tab/>
      </w:r>
      <w:r>
        <w:rPr>
          <w:rFonts w:cs="Arial"/>
          <w:lang w:eastAsia="zh-CN"/>
        </w:rPr>
        <w:t>Channel bandwidths per operating band for CA</w:t>
      </w:r>
      <w:bookmarkEnd w:id="2020"/>
    </w:p>
    <w:p>
      <w:pPr>
        <w:pStyle w:val="114"/>
        <w:rPr>
          <w:rFonts w:cs="Arial"/>
          <w:lang w:val="en-US" w:eastAsia="zh-CN"/>
        </w:rPr>
      </w:pPr>
      <w:r>
        <w:rPr>
          <w:rFonts w:cs="Arial"/>
        </w:rPr>
        <w:t xml:space="preserve">Table </w:t>
      </w:r>
      <w:r>
        <w:rPr>
          <w:rFonts w:hint="eastAsia" w:cs="Arial"/>
          <w:lang w:val="en-US" w:eastAsia="zh-CN"/>
        </w:rPr>
        <w:t>5.34</w:t>
      </w:r>
      <w:r>
        <w:rPr>
          <w:rFonts w:cs="Arial"/>
          <w:lang w:val="en-US" w:eastAsia="zh-CN"/>
        </w:rPr>
        <w:t>.1</w:t>
      </w:r>
      <w:r>
        <w:rPr>
          <w:rFonts w:cs="Arial"/>
          <w:lang w:eastAsia="zh-CN"/>
        </w:rPr>
        <w:t>.2</w:t>
      </w:r>
      <w:r>
        <w:rPr>
          <w:rFonts w:cs="Arial"/>
        </w:rPr>
        <w:t xml:space="preserve">-1: </w:t>
      </w:r>
      <w:r>
        <w:t xml:space="preserve">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n75+n78</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vAlign w:val="center"/>
          </w:tcPr>
          <w:p>
            <w:pPr>
              <w:pStyle w:val="105"/>
              <w:rPr>
                <w:szCs w:val="18"/>
                <w:lang w:eastAsia="zh-CN"/>
              </w:rPr>
            </w:pPr>
            <w:r>
              <w:t>NR CA configuration</w:t>
            </w:r>
          </w:p>
        </w:tc>
        <w:tc>
          <w:tcPr>
            <w:tcW w:w="1981" w:type="dxa"/>
            <w:tcBorders>
              <w:left w:val="single" w:color="auto" w:sz="4" w:space="0"/>
              <w:bottom w:val="single" w:color="auto" w:sz="4" w:space="0"/>
              <w:right w:val="single" w:color="auto" w:sz="4" w:space="0"/>
            </w:tcBorders>
            <w:vAlign w:val="center"/>
          </w:tcPr>
          <w:p>
            <w:pPr>
              <w:pStyle w:val="105"/>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vAlign w:val="center"/>
          </w:tcPr>
          <w:p>
            <w:pPr>
              <w:pStyle w:val="105"/>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tcPr>
          <w:p>
            <w:pPr>
              <w:pStyle w:val="106"/>
              <w:rPr>
                <w:rFonts w:eastAsia="宋体" w:cs="Arial"/>
                <w:szCs w:val="18"/>
                <w:lang w:val="en-US" w:eastAsia="zh-CN"/>
              </w:rPr>
            </w:pPr>
            <w:r>
              <w:rPr>
                <w:rFonts w:eastAsia="宋体" w:cs="Arial"/>
                <w:szCs w:val="18"/>
                <w:lang w:val="en-US" w:eastAsia="zh-CN"/>
              </w:rPr>
              <w:t>CA_n75A-n78(2A)</w:t>
            </w:r>
          </w:p>
        </w:tc>
        <w:tc>
          <w:tcPr>
            <w:tcW w:w="1981" w:type="dxa"/>
            <w:tcBorders>
              <w:top w:val="single" w:color="auto" w:sz="4" w:space="0"/>
              <w:left w:val="single" w:color="auto" w:sz="4" w:space="0"/>
              <w:bottom w:val="nil"/>
              <w:right w:val="single" w:color="auto" w:sz="4" w:space="0"/>
            </w:tcBorders>
            <w:vAlign w:val="center"/>
          </w:tcPr>
          <w:p>
            <w:pPr>
              <w:pStyle w:val="106"/>
              <w:rPr>
                <w:rFonts w:eastAsia="宋体" w:cs="Arial"/>
                <w:szCs w:val="18"/>
                <w:lang w:val="en-US" w:eastAsia="zh-CN"/>
              </w:rPr>
            </w:pPr>
            <w:r>
              <w:rPr>
                <w:rFonts w:eastAsia="宋体" w:cs="Arial"/>
                <w:szCs w:val="18"/>
                <w:lang w:val="en-US" w:eastAsia="zh-CN"/>
              </w:rPr>
              <w:t>CA_n78(2A)</w:t>
            </w:r>
          </w:p>
        </w:tc>
        <w:tc>
          <w:tcPr>
            <w:tcW w:w="709" w:type="dxa"/>
            <w:tcBorders>
              <w:left w:val="single" w:color="auto" w:sz="4" w:space="0"/>
              <w:right w:val="single" w:color="auto" w:sz="4" w:space="0"/>
            </w:tcBorders>
            <w:vAlign w:val="center"/>
          </w:tcPr>
          <w:p>
            <w:pPr>
              <w:pStyle w:val="106"/>
              <w:rPr>
                <w:rFonts w:cs="Arial"/>
                <w:szCs w:val="18"/>
                <w:lang w:val="en-US" w:eastAsia="zh-CN"/>
              </w:rPr>
            </w:pPr>
            <w:r>
              <w:rPr>
                <w:rFonts w:cs="Arial"/>
                <w:szCs w:val="18"/>
                <w:lang w:val="en-US" w:eastAsia="zh-CN"/>
              </w:rPr>
              <w:t>n75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5,10,15,20,25,30,40,50</w:t>
            </w:r>
          </w:p>
        </w:tc>
        <w:tc>
          <w:tcPr>
            <w:tcW w:w="1360" w:type="dxa"/>
            <w:tcBorders>
              <w:left w:val="single" w:color="auto" w:sz="4" w:space="0"/>
              <w:bottom w:val="nil"/>
              <w:right w:val="single" w:color="auto" w:sz="4" w:space="0"/>
            </w:tcBorders>
            <w:vAlign w:val="center"/>
          </w:tcPr>
          <w:p>
            <w:pPr>
              <w:pStyle w:val="106"/>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tcPr>
          <w:p>
            <w:pPr>
              <w:pStyle w:val="106"/>
              <w:rPr>
                <w:rFonts w:cs="Arial"/>
                <w:szCs w:val="18"/>
                <w:lang w:val="en-US" w:eastAsia="zh-CN"/>
              </w:rPr>
            </w:pPr>
          </w:p>
        </w:tc>
        <w:tc>
          <w:tcPr>
            <w:tcW w:w="1981" w:type="dxa"/>
            <w:tcBorders>
              <w:top w:val="nil"/>
              <w:left w:val="single" w:color="auto" w:sz="4" w:space="0"/>
              <w:bottom w:val="single" w:color="auto" w:sz="4" w:space="0"/>
              <w:right w:val="single" w:color="auto" w:sz="4" w:space="0"/>
            </w:tcBorders>
            <w:vAlign w:val="center"/>
          </w:tcPr>
          <w:p>
            <w:pPr>
              <w:pStyle w:val="106"/>
              <w:rPr>
                <w:rFonts w:cs="Arial"/>
                <w:szCs w:val="18"/>
                <w:lang w:val="en-US" w:eastAsia="zh-CN"/>
              </w:rPr>
            </w:pPr>
          </w:p>
        </w:tc>
        <w:tc>
          <w:tcPr>
            <w:tcW w:w="709" w:type="dxa"/>
            <w:tcBorders>
              <w:left w:val="single" w:color="auto" w:sz="4" w:space="0"/>
              <w:right w:val="single" w:color="auto" w:sz="4" w:space="0"/>
            </w:tcBorders>
            <w:vAlign w:val="center"/>
          </w:tcPr>
          <w:p>
            <w:pPr>
              <w:pStyle w:val="106"/>
              <w:rPr>
                <w:rFonts w:cs="Arial"/>
                <w:szCs w:val="18"/>
                <w:lang w:val="en-US" w:eastAsia="zh-CN"/>
              </w:rPr>
            </w:pPr>
            <w:r>
              <w:rPr>
                <w:rFonts w:cs="Arial"/>
                <w:szCs w:val="18"/>
                <w:lang w:val="en-US" w:eastAsia="zh-CN"/>
              </w:rPr>
              <w:t>n78</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CA_n78(2A) BCS 4 and 5</w:t>
            </w:r>
          </w:p>
        </w:tc>
        <w:tc>
          <w:tcPr>
            <w:tcW w:w="1360" w:type="dxa"/>
            <w:tcBorders>
              <w:top w:val="nil"/>
              <w:left w:val="single" w:color="auto" w:sz="4" w:space="0"/>
              <w:bottom w:val="single" w:color="auto" w:sz="4" w:space="0"/>
              <w:right w:val="single" w:color="auto" w:sz="4" w:space="0"/>
            </w:tcBorders>
            <w:vAlign w:val="center"/>
          </w:tcPr>
          <w:p>
            <w:pPr>
              <w:pStyle w:val="106"/>
              <w:rPr>
                <w:rFonts w:cs="Arial"/>
                <w:szCs w:val="18"/>
                <w:lang w:val="en-US" w:eastAsia="zh-CN"/>
              </w:rPr>
            </w:pPr>
          </w:p>
        </w:tc>
      </w:tr>
    </w:tbl>
    <w:p>
      <w:pPr>
        <w:pStyle w:val="6"/>
        <w:rPr>
          <w:rFonts w:cs="Arial"/>
          <w:szCs w:val="22"/>
          <w:lang w:val="en-US" w:eastAsia="zh-CN"/>
        </w:rPr>
      </w:pPr>
      <w:bookmarkStart w:id="2021" w:name="_Toc14727"/>
      <w:r>
        <w:rPr>
          <w:rFonts w:hint="eastAsia" w:cs="Arial"/>
          <w:lang w:eastAsia="zh-CN"/>
        </w:rPr>
        <w:t>5.34</w:t>
      </w:r>
      <w:r>
        <w:rPr>
          <w:rFonts w:cs="Arial"/>
          <w:lang w:eastAsia="zh-CN"/>
        </w:rPr>
        <w:t>.1.3</w:t>
      </w:r>
      <w:r>
        <w:rPr>
          <w:rFonts w:cs="Arial"/>
          <w:lang w:eastAsia="zh-CN"/>
        </w:rPr>
        <w:tab/>
      </w:r>
      <w:r>
        <w:rPr>
          <w:rFonts w:cs="Arial"/>
          <w:szCs w:val="24"/>
          <w:lang w:eastAsia="zh-CN"/>
        </w:rPr>
        <w:t>UE co-existence studies</w:t>
      </w:r>
      <w:r>
        <w:rPr>
          <w:rFonts w:hint="eastAsia" w:cs="Arial"/>
          <w:szCs w:val="24"/>
          <w:lang w:val="en-US" w:eastAsia="zh-CN"/>
        </w:rPr>
        <w:t xml:space="preserve"> for 1 band UL</w:t>
      </w:r>
      <w:bookmarkEnd w:id="2021"/>
    </w:p>
    <w:p>
      <w:pPr>
        <w:keepNext/>
        <w:keepLines/>
        <w:spacing w:before="120" w:after="120"/>
        <w:rPr>
          <w:lang w:val="en-US" w:eastAsia="zh-CN"/>
        </w:rPr>
      </w:pPr>
      <w:r>
        <w:rPr>
          <w:lang w:eastAsia="zh-CN"/>
        </w:rPr>
        <w:t xml:space="preserve">Table </w:t>
      </w:r>
      <w:r>
        <w:rPr>
          <w:rFonts w:hint="eastAsia"/>
          <w:lang w:eastAsia="zh-CN"/>
        </w:rPr>
        <w:t>5.34</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keepNext/>
        <w:keepLines/>
        <w:spacing w:after="120"/>
        <w:jc w:val="center"/>
        <w:rPr>
          <w:lang w:val="en-US" w:eastAsia="zh-CN"/>
        </w:rPr>
      </w:pPr>
      <w:r>
        <w:rPr>
          <w:rFonts w:ascii="Arial" w:hAnsi="Arial" w:cs="Arial"/>
          <w:b/>
          <w:lang w:val="en-US" w:eastAsia="zh-CN"/>
        </w:rPr>
        <w:t xml:space="preserve">Table </w:t>
      </w:r>
      <w:r>
        <w:rPr>
          <w:rFonts w:hint="eastAsia" w:ascii="Arial" w:hAnsi="Arial" w:cs="Arial"/>
          <w:b/>
          <w:lang w:val="en-US" w:eastAsia="zh-CN"/>
        </w:rPr>
        <w:t>5.34.1.3-3</w:t>
      </w:r>
      <w:r>
        <w:rPr>
          <w:rFonts w:ascii="Arial" w:hAnsi="Arial" w:cs="Arial"/>
          <w:b/>
          <w:lang w:val="en-US" w:eastAsia="zh-CN"/>
        </w:rPr>
        <w:t>:</w:t>
      </w:r>
      <w:r>
        <w:rPr>
          <w:rFonts w:hint="eastAsia" w:ascii="Arial" w:hAnsi="Arial" w:cs="Arial"/>
          <w:b/>
          <w:lang w:val="en-US" w:eastAsia="zh-CN"/>
        </w:rPr>
        <w:t xml:space="preserve"> </w:t>
      </w:r>
      <w:r>
        <w:rPr>
          <w:rFonts w:ascii="Arial" w:hAnsi="Arial" w:cs="Arial"/>
          <w:b/>
          <w:lang w:val="en-US"/>
        </w:rPr>
        <w:t>Intra-band ULCA IMD overlap with the other DL band analysis.</w:t>
      </w:r>
    </w:p>
    <w:p>
      <w:pPr>
        <w:spacing w:after="0"/>
        <w:jc w:val="center"/>
        <w:rPr>
          <w:rFonts w:asciiTheme="minorHAnsi" w:hAnsiTheme="minorHAnsi" w:eastAsiaTheme="minorHAnsi" w:cstheme="minorBidi"/>
          <w:sz w:val="22"/>
          <w:szCs w:val="22"/>
          <w:lang w:eastAsia="en-US"/>
        </w:rPr>
      </w:pPr>
      <w:r>
        <w:fldChar w:fldCharType="begin"/>
      </w:r>
      <w:r>
        <w:instrText xml:space="preserve"> LINK Excel.SheetMacroEnabled.12 "https://nokia.sharepoint.com/sites/gxp/3GPP%20SCG%20%20Nokia%20Internal/TSG%20RAN%20Plenary%20and%20WGs/RAN4%20SCG/Spectrum/Band%20Combinations/Analysis%20for%20carriers_exporter%203.xlsm" "38.719-02-01!R2C22:R22C27" \a \f 4 \h </w:instrText>
      </w:r>
      <w:r>
        <w:fldChar w:fldCharType="separate"/>
      </w:r>
    </w:p>
    <w:tbl>
      <w:tblPr>
        <w:tblStyle w:val="89"/>
        <w:tblW w:w="10360"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n78 fUL</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3300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3800</w:t>
            </w:r>
          </w:p>
        </w:tc>
        <w:tc>
          <w:tcPr>
            <w:tcW w:w="715" w:type="dxa"/>
            <w:vMerge w:val="restart"/>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n75 fDL</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1432</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1517</w:t>
            </w:r>
          </w:p>
        </w:tc>
        <w:tc>
          <w:tcPr>
            <w:tcW w:w="715" w:type="dxa"/>
            <w:vMerge w:val="continue"/>
            <w:tcBorders>
              <w:top w:val="nil"/>
              <w:left w:val="single" w:color="auto" w:sz="4" w:space="0"/>
              <w:bottom w:val="single" w:color="auto"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500</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500</w:t>
            </w:r>
          </w:p>
        </w:tc>
      </w:tr>
      <w:tr>
        <w:tblPrEx>
          <w:tblCellMar>
            <w:top w:w="0" w:type="dxa"/>
            <w:left w:w="108" w:type="dxa"/>
            <w:bottom w:w="0" w:type="dxa"/>
            <w:right w:w="108" w:type="dxa"/>
          </w:tblCellMar>
        </w:tblPrEx>
        <w:trPr>
          <w:trHeight w:val="240" w:hRule="atLeast"/>
        </w:trPr>
        <w:tc>
          <w:tcPr>
            <w:tcW w:w="5160" w:type="dxa"/>
            <w:gridSpan w:val="3"/>
            <w:tcBorders>
              <w:top w:val="single" w:color="auto" w:sz="4" w:space="0"/>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1000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2800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4300</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1500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2300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4800</w:t>
            </w:r>
          </w:p>
        </w:tc>
        <w:tc>
          <w:tcPr>
            <w:tcW w:w="715"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1800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5300</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6100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8100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1300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5800</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5600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8600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800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6300</w:t>
            </w:r>
          </w:p>
        </w:tc>
        <w:tc>
          <w:tcPr>
            <w:tcW w:w="715"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6800</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9400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11900</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240" w:type="dxa"/>
            <w:gridSpan w:val="5"/>
            <w:tcBorders>
              <w:top w:val="single" w:color="auto" w:sz="4" w:space="0"/>
              <w:left w:val="nil"/>
              <w:bottom w:val="single" w:color="auto" w:sz="4" w:space="0"/>
              <w:right w:val="single" w:color="auto" w:sz="4" w:space="0"/>
            </w:tcBorders>
            <w:vAlign w:val="center"/>
          </w:tcPr>
          <w:p>
            <w:pPr>
              <w:overflowPunct/>
              <w:autoSpaceDE/>
              <w:autoSpaceDN/>
              <w:adjustRightInd/>
              <w:spacing w:after="0"/>
              <w:textAlignment w:val="auto"/>
              <w:rPr>
                <w:i/>
                <w:iCs/>
                <w:color w:val="FF0000"/>
                <w:lang w:val="zh-CN" w:eastAsia="zh-CN"/>
              </w:rPr>
            </w:pPr>
            <w:r>
              <w:rPr>
                <w:i/>
                <w:iCs/>
                <w:color w:val="FF0000"/>
                <w:lang w:val="zh-CN" w:eastAsia="zh-CN"/>
              </w:rPr>
              <w:t>There is an issue of IMD9 and IMD6 into n75</w:t>
            </w:r>
          </w:p>
        </w:tc>
      </w:tr>
      <w:tr>
        <w:tblPrEx>
          <w:tblCellMar>
            <w:top w:w="0" w:type="dxa"/>
            <w:left w:w="108" w:type="dxa"/>
            <w:bottom w:w="0" w:type="dxa"/>
            <w:right w:w="108" w:type="dxa"/>
          </w:tblCellMar>
        </w:tblPrEx>
        <w:trPr>
          <w:trHeight w:val="240" w:hRule="atLeast"/>
        </w:trPr>
        <w:tc>
          <w:tcPr>
            <w:tcW w:w="10360" w:type="dxa"/>
            <w:gridSpan w:val="6"/>
            <w:tcBorders>
              <w:top w:val="single" w:color="auto" w:sz="4" w:space="0"/>
              <w:left w:val="single" w:color="auto" w:sz="4" w:space="0"/>
              <w:bottom w:val="single" w:color="auto" w:sz="4" w:space="0"/>
              <w:right w:val="single" w:color="auto" w:sz="4" w:space="0"/>
            </w:tcBorders>
          </w:tcPr>
          <w:p>
            <w:pPr>
              <w:overflowPunct/>
              <w:autoSpaceDE/>
              <w:autoSpaceDN/>
              <w:adjustRightInd/>
              <w:spacing w:after="0"/>
              <w:textAlignment w:val="auto"/>
              <w:rPr>
                <w:rFonts w:ascii="Arial" w:hAnsi="Arial" w:cs="Arial"/>
                <w:color w:val="000000"/>
                <w:sz w:val="18"/>
                <w:szCs w:val="18"/>
                <w:lang w:val="zh-CN" w:eastAsia="zh-CN"/>
              </w:rPr>
            </w:pPr>
            <w:r>
              <w:rPr>
                <w:rFonts w:ascii="Arial" w:hAnsi="Arial" w:cs="Arial"/>
                <w:color w:val="000000"/>
                <w:sz w:val="18"/>
                <w:szCs w:val="18"/>
                <w:lang w:val="zh-CN" w:eastAsia="zh-CN"/>
              </w:rPr>
              <w:t>NOTE 1:  2CCBW is the instantaneous transmit bandwidth of the two intra-band UL CCs:</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The minimum 2CCBW for contiguous / non-contiguous intra-band ULCA is 0 / minimum UL channel bandwidth</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The maximum 2CCBW for contiguous / non-contiguous ULCA is Min(maximum aggregated bandwidth / maximum </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separation bandwidth(600MHz),fULhigh-fULlow)</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NOTE 2: The close to UL IMD range is the most critical when the victim DL band in proximity to the UL band:</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For contiguous/non-contiguous intra-band ULCA within a TDD band, IMD order up to 9/7 should be considered and MPR assumed</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For intra-band ULCA within a FDD band, IMD order up to 13 should be considered for bands in the same band group and MPR is not assumed. If justified by poor filtering performance, higher order IMD may need to be specified.</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NOTE 3:  The BB IMD range should only be considered if the DL band is below the UL band and for non-contiguous ULCA within a TDD band &gt;3GHz (assuming CA with 450MHz bands is not considered)</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IMD2 is not considered assuming CA with 450MHz bands is not considered</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IMD4 is considered for FDD or SimRx/Tx TDD bands &lt;1GHz</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IMD6 is considered for FDD or SimRx/Tx TDD bands &lt;1.68GHz</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NOTE 4:  The harmonic 2 and 3 IMD ranges should only be considered if the DL band is above the UL band</w:t>
            </w:r>
          </w:p>
        </w:tc>
      </w:tr>
    </w:tbl>
    <w:p>
      <w:pPr>
        <w:spacing w:after="0"/>
        <w:jc w:val="center"/>
        <w:rPr>
          <w:rFonts w:ascii="Arial" w:hAnsi="Arial" w:cs="Arial"/>
          <w:sz w:val="18"/>
          <w:szCs w:val="18"/>
        </w:rPr>
      </w:pPr>
      <w:r>
        <w:rPr>
          <w:rFonts w:ascii="Arial" w:hAnsi="Arial" w:cs="Arial"/>
          <w:sz w:val="18"/>
          <w:szCs w:val="18"/>
        </w:rPr>
        <w:fldChar w:fldCharType="end"/>
      </w:r>
    </w:p>
    <w:p>
      <w:pPr>
        <w:pStyle w:val="6"/>
        <w:spacing w:after="120"/>
        <w:ind w:left="1417" w:hanging="1417"/>
      </w:pPr>
      <w:bookmarkStart w:id="2022" w:name="_Toc31846"/>
      <w:r>
        <w:rPr>
          <w:rFonts w:hint="eastAsia" w:eastAsia="宋体"/>
          <w:lang w:eastAsia="zh-CN"/>
        </w:rPr>
        <w:t>5.34</w:t>
      </w:r>
      <w:r>
        <w:t>.1.</w:t>
      </w:r>
      <w:r>
        <w:rPr>
          <w:rFonts w:hint="eastAsia"/>
          <w:lang w:val="en-US" w:eastAsia="zh-CN"/>
        </w:rPr>
        <w:t>4</w:t>
      </w:r>
      <w:r>
        <w:tab/>
      </w:r>
      <w:r>
        <w:rPr>
          <w:lang w:val="en-US" w:eastAsia="zh-CN"/>
        </w:rPr>
        <w:t>∆TIB,c and ∆RIB,c values</w:t>
      </w:r>
      <w:bookmarkEnd w:id="2022"/>
    </w:p>
    <w:p>
      <w:pPr>
        <w:keepNext/>
        <w:keepLines/>
      </w:pPr>
      <w:r>
        <w:t xml:space="preserve">For </w:t>
      </w:r>
      <w:r>
        <w:rPr>
          <w:lang w:val="en-US" w:eastAsia="zh-CN"/>
        </w:rPr>
        <w:t>CA</w:t>
      </w:r>
      <w:r>
        <w:rPr>
          <w:lang w:eastAsia="zh-CN"/>
        </w:rPr>
        <w:t>_</w:t>
      </w:r>
      <w:r>
        <w:rPr>
          <w:lang w:val="en-US" w:eastAsia="zh-CN"/>
        </w:rPr>
        <w:t>n75</w:t>
      </w:r>
      <w:r>
        <w:rPr>
          <w:lang w:eastAsia="ja-JP"/>
        </w:rPr>
        <w:t>-n78</w:t>
      </w:r>
      <w:r>
        <w:t>, requirements are already covered.</w:t>
      </w:r>
    </w:p>
    <w:p>
      <w:pPr>
        <w:keepNext/>
        <w:keepLines/>
        <w:rPr>
          <w:rFonts w:ascii="Arial" w:hAnsi="Arial" w:cs="Arial"/>
          <w:sz w:val="18"/>
          <w:szCs w:val="18"/>
        </w:rPr>
      </w:pPr>
    </w:p>
    <w:p>
      <w:pPr>
        <w:pStyle w:val="6"/>
        <w:spacing w:after="120"/>
        <w:ind w:left="1417" w:hanging="1417"/>
        <w:rPr>
          <w:rFonts w:cs="Arial"/>
          <w:szCs w:val="22"/>
          <w:lang w:val="en-US" w:eastAsia="zh-CN"/>
        </w:rPr>
      </w:pPr>
      <w:bookmarkStart w:id="2023" w:name="_Toc25871"/>
      <w:r>
        <w:rPr>
          <w:rFonts w:hint="eastAsia" w:eastAsia="宋体"/>
          <w:lang w:eastAsia="zh-CN"/>
        </w:rPr>
        <w:t>5.34</w:t>
      </w:r>
      <w:r>
        <w:t>.1.5</w:t>
      </w:r>
      <w:r>
        <w:tab/>
      </w:r>
      <w:r>
        <w:rPr>
          <w:rFonts w:cs="Arial"/>
          <w:szCs w:val="22"/>
          <w:lang w:val="en-US" w:eastAsia="zh-CN"/>
        </w:rPr>
        <w:t>REFSENS requirements</w:t>
      </w:r>
      <w:bookmarkEnd w:id="2023"/>
    </w:p>
    <w:p>
      <w:pPr>
        <w:pStyle w:val="114"/>
        <w:jc w:val="left"/>
        <w:rPr>
          <w:rFonts w:ascii="Times New Roman" w:hAnsi="Times New Roman"/>
          <w:b w:val="0"/>
        </w:rPr>
      </w:pPr>
      <w:r>
        <w:rPr>
          <w:rFonts w:ascii="Times New Roman" w:hAnsi="Times New Roman"/>
          <w:b w:val="0"/>
        </w:rPr>
        <w:t>The CA combination has IMD9 / IMD6 and the MSD requirements. For IMD6 the value is evaluated and is found negligible, hence not defined. Therefore, only IMD9 is defined as below.</w:t>
      </w:r>
    </w:p>
    <w:p>
      <w:pPr>
        <w:pStyle w:val="114"/>
      </w:pPr>
      <w:r>
        <w:rPr>
          <w:rFonts w:eastAsia="宋体" w:cs="Arial"/>
          <w:bCs/>
          <w:lang w:val="en-US"/>
        </w:rPr>
        <w:t xml:space="preserve">Table </w:t>
      </w:r>
      <w:r>
        <w:rPr>
          <w:rFonts w:hint="eastAsia" w:eastAsia="宋体" w:cs="Arial"/>
          <w:bCs/>
          <w:lang w:val="en-US" w:eastAsia="zh-CN"/>
        </w:rPr>
        <w:t>5.34</w:t>
      </w:r>
      <w:r>
        <w:rPr>
          <w:rFonts w:eastAsia="宋体" w:cs="Arial"/>
          <w:bCs/>
          <w:lang w:val="en-US" w:eastAsia="zh-CN"/>
        </w:rPr>
        <w:t>.1.5-3</w:t>
      </w:r>
      <w:r>
        <w:rPr>
          <w:rFonts w:eastAsia="宋体" w:cs="Arial"/>
          <w:bCs/>
          <w:lang w:val="en-US"/>
        </w:rPr>
        <w:t>:</w:t>
      </w:r>
      <w:r>
        <w:rPr>
          <w:rFonts w:eastAsia="宋体"/>
          <w:lang w:val="zh-CN" w:eastAsia="ja-JP"/>
        </w:rPr>
        <w:t xml:space="preserve"> </w:t>
      </w:r>
      <w:r>
        <w:rPr>
          <w:lang w:eastAsia="zh-CN"/>
        </w:rPr>
        <w:t>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1012"/>
        <w:gridCol w:w="1379"/>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rPr>
                <w:rFonts w:eastAsiaTheme="minorEastAsia"/>
                <w:lang w:val="en-US" w:eastAsia="en-US"/>
              </w:rPr>
            </w:pPr>
            <w:r>
              <w:rPr>
                <w:rFonts w:eastAsiaTheme="minorEastAsia"/>
                <w:lang w:eastAsia="en-US"/>
              </w:rPr>
              <w:t>Band / Channel bandwidth / N</w:t>
            </w:r>
            <w:r>
              <w:rPr>
                <w:rFonts w:eastAsiaTheme="minorEastAsia"/>
                <w:vertAlign w:val="subscript"/>
                <w:lang w:eastAsia="en-US"/>
              </w:rPr>
              <w:t>RB</w:t>
            </w:r>
            <w:r>
              <w:rPr>
                <w:rFonts w:eastAsiaTheme="minorEastAsia"/>
                <w:lang w:eastAsia="en-US"/>
              </w:rPr>
              <w:t xml:space="preserve"> / Duplex mode</w:t>
            </w:r>
          </w:p>
        </w:tc>
        <w:tc>
          <w:tcPr>
            <w:tcW w:w="1057" w:type="dxa"/>
            <w:tcBorders>
              <w:top w:val="single" w:color="auto" w:sz="4" w:space="0"/>
              <w:left w:val="single" w:color="auto" w:sz="4" w:space="0"/>
              <w:bottom w:val="nil"/>
              <w:right w:val="single" w:color="auto" w:sz="4" w:space="0"/>
            </w:tcBorders>
          </w:tcPr>
          <w:p>
            <w:pPr>
              <w:pStyle w:val="105"/>
              <w:rPr>
                <w:rFonts w:eastAsiaTheme="minorEastAsia"/>
                <w:lang w:eastAsia="en-US"/>
              </w:rPr>
            </w:pPr>
            <w:r>
              <w:rPr>
                <w:rFonts w:eastAsiaTheme="minorEastAsia"/>
                <w:lang w:eastAsia="en-US"/>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ja-JP"/>
              </w:rPr>
              <w:t>NR</w:t>
            </w:r>
            <w:r>
              <w:rPr>
                <w:rFonts w:eastAsiaTheme="minorEastAsia"/>
                <w:lang w:eastAsia="en-US"/>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ja-JP"/>
              </w:rPr>
              <w:t>NR</w:t>
            </w:r>
            <w:r>
              <w:rPr>
                <w:rFonts w:eastAsiaTheme="minorEastAsia"/>
                <w:lang w:eastAsia="en-US"/>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en-US"/>
              </w:rPr>
              <w:t>UL F</w:t>
            </w:r>
            <w:r>
              <w:rPr>
                <w:rFonts w:eastAsiaTheme="minorEastAsia"/>
                <w:vertAlign w:val="subscript"/>
                <w:lang w:eastAsia="en-US"/>
              </w:rPr>
              <w:t>c</w:t>
            </w:r>
            <w:r>
              <w:rPr>
                <w:rFonts w:eastAsiaTheme="minorEastAsia"/>
                <w:lang w:eastAsia="en-US"/>
              </w:rPr>
              <w:t xml:space="preserve"> </w:t>
            </w:r>
            <w:r>
              <w:rPr>
                <w:rFonts w:eastAsiaTheme="minorEastAsia"/>
                <w:lang w:eastAsia="en-US"/>
              </w:rPr>
              <w:br w:type="textWrapping"/>
            </w:r>
            <w:r>
              <w:rPr>
                <w:rFonts w:eastAsiaTheme="minorEastAsia"/>
                <w:lang w:eastAsia="en-US"/>
              </w:rPr>
              <w:t>(MHz)</w:t>
            </w:r>
          </w:p>
        </w:tc>
        <w:tc>
          <w:tcPr>
            <w:tcW w:w="1012"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en-US"/>
              </w:rPr>
              <w:t xml:space="preserve">UL/DL BW </w:t>
            </w:r>
            <w:r>
              <w:rPr>
                <w:rFonts w:eastAsiaTheme="minorEastAsia"/>
                <w:lang w:eastAsia="en-US"/>
              </w:rPr>
              <w:br w:type="textWrapping"/>
            </w:r>
            <w:r>
              <w:rPr>
                <w:rFonts w:eastAsiaTheme="minorEastAsia"/>
                <w:lang w:eastAsia="en-US"/>
              </w:rPr>
              <w:t>(MHz)</w:t>
            </w:r>
          </w:p>
        </w:tc>
        <w:tc>
          <w:tcPr>
            <w:tcW w:w="1379"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t xml:space="preserve">UL </w:t>
            </w:r>
            <w:r>
              <w:br w:type="textWrapping"/>
            </w:r>
            <w:r>
              <w:rPr>
                <w:rFonts w:eastAsiaTheme="minorEastAsia"/>
                <w:lang w:eastAsia="en-US"/>
              </w:rPr>
              <w:t>L</w:t>
            </w:r>
            <w:r>
              <w:rPr>
                <w:rFonts w:eastAsiaTheme="minorEastAsia"/>
                <w:vertAlign w:val="subscript"/>
                <w:lang w:eastAsia="en-US"/>
              </w:rPr>
              <w:t>CRB</w:t>
            </w:r>
          </w:p>
        </w:tc>
        <w:tc>
          <w:tcPr>
            <w:tcW w:w="881"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en-US"/>
              </w:rPr>
              <w:t>DL F</w:t>
            </w:r>
            <w:r>
              <w:rPr>
                <w:rFonts w:eastAsiaTheme="minorEastAsia"/>
                <w:vertAlign w:val="subscript"/>
                <w:lang w:eastAsia="en-US"/>
              </w:rPr>
              <w:t>c</w:t>
            </w:r>
            <w:r>
              <w:rPr>
                <w:rFonts w:eastAsiaTheme="minorEastAsia"/>
                <w:lang w:eastAsia="en-US"/>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en-US"/>
              </w:rPr>
              <w:t xml:space="preserve">MSD </w:t>
            </w:r>
            <w:r>
              <w:rPr>
                <w:rFonts w:eastAsiaTheme="minorEastAsia"/>
                <w:lang w:eastAsia="en-US"/>
              </w:rPr>
              <w:br w:type="textWrapping"/>
            </w:r>
            <w:r>
              <w:rPr>
                <w:rFonts w:eastAsiaTheme="minorEastAsia"/>
                <w:lang w:eastAsia="en-US"/>
              </w:rPr>
              <w:t>(dB)</w:t>
            </w:r>
          </w:p>
        </w:tc>
        <w:tc>
          <w:tcPr>
            <w:tcW w:w="828"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en-US"/>
              </w:rPr>
              <w:t>Duplex mode</w:t>
            </w:r>
          </w:p>
        </w:tc>
        <w:tc>
          <w:tcPr>
            <w:tcW w:w="1057" w:type="dxa"/>
            <w:tcBorders>
              <w:top w:val="nil"/>
              <w:left w:val="single" w:color="auto" w:sz="4" w:space="0"/>
              <w:bottom w:val="single" w:color="auto" w:sz="4" w:space="0"/>
              <w:right w:val="single" w:color="auto" w:sz="4" w:space="0"/>
            </w:tcBorders>
          </w:tcPr>
          <w:p>
            <w:pPr>
              <w:pStyle w:val="105"/>
              <w:rPr>
                <w:rFonts w:eastAsiaTheme="minorEastAsia"/>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tcPr>
          <w:p>
            <w:pPr>
              <w:pStyle w:val="106"/>
              <w:rPr>
                <w:rFonts w:eastAsiaTheme="minorEastAsia"/>
                <w:lang w:val="en-US" w:eastAsia="zh-CN"/>
              </w:rPr>
            </w:pPr>
            <w:r>
              <w:rPr>
                <w:rFonts w:eastAsiaTheme="minorEastAsia"/>
                <w:lang w:val="en-US" w:eastAsia="zh-CN"/>
              </w:rPr>
              <w:t>CA_n75-n78</w:t>
            </w:r>
          </w:p>
        </w:tc>
        <w:tc>
          <w:tcPr>
            <w:tcW w:w="923"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n75</w:t>
            </w:r>
          </w:p>
        </w:tc>
        <w:tc>
          <w:tcPr>
            <w:tcW w:w="975"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N/A</w:t>
            </w:r>
          </w:p>
        </w:tc>
        <w:tc>
          <w:tcPr>
            <w:tcW w:w="1012"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5</w:t>
            </w:r>
          </w:p>
        </w:tc>
        <w:tc>
          <w:tcPr>
            <w:tcW w:w="1379"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t>N/A</w:t>
            </w:r>
          </w:p>
        </w:tc>
        <w:tc>
          <w:tcPr>
            <w:tcW w:w="881"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1505</w:t>
            </w:r>
          </w:p>
        </w:tc>
        <w:tc>
          <w:tcPr>
            <w:tcW w:w="797"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t>2.7</w:t>
            </w:r>
          </w:p>
        </w:tc>
        <w:tc>
          <w:tcPr>
            <w:tcW w:w="828"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lang w:eastAsia="zh-CN"/>
              </w:rPr>
              <w:t>SDL</w:t>
            </w:r>
          </w:p>
        </w:tc>
        <w:tc>
          <w:tcPr>
            <w:tcW w:w="1057" w:type="dxa"/>
            <w:tcBorders>
              <w:top w:val="single" w:color="auto" w:sz="4" w:space="0"/>
              <w:left w:val="single" w:color="auto" w:sz="4" w:space="0"/>
              <w:bottom w:val="single" w:color="auto" w:sz="4" w:space="0"/>
              <w:right w:val="single" w:color="auto" w:sz="4" w:space="0"/>
            </w:tcBorders>
          </w:tcPr>
          <w:p>
            <w:pPr>
              <w:pStyle w:val="106"/>
              <w:rPr>
                <w:rFonts w:eastAsiaTheme="minorEastAsia"/>
                <w:lang w:eastAsia="en-US"/>
              </w:rPr>
            </w:pPr>
            <w:r>
              <w:rPr>
                <w:rFonts w:eastAsiaTheme="minorEastAsia"/>
                <w:lang w:eastAsia="en-US"/>
              </w:rPr>
              <w:t>IMD9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tcPr>
          <w:p>
            <w:pPr>
              <w:pStyle w:val="106"/>
              <w:rPr>
                <w:rFonts w:eastAsiaTheme="minorEastAsia"/>
                <w:lang w:val="en-US" w:eastAsia="zh-CN"/>
              </w:rPr>
            </w:pPr>
          </w:p>
        </w:tc>
        <w:tc>
          <w:tcPr>
            <w:tcW w:w="923" w:type="dxa"/>
            <w:tcBorders>
              <w:top w:val="single" w:color="auto" w:sz="4" w:space="0"/>
              <w:left w:val="single" w:color="auto" w:sz="4" w:space="0"/>
              <w:bottom w:val="nil"/>
              <w:right w:val="single" w:color="auto" w:sz="4" w:space="0"/>
            </w:tcBorders>
          </w:tcPr>
          <w:p>
            <w:pPr>
              <w:pStyle w:val="106"/>
              <w:rPr>
                <w:rFonts w:eastAsiaTheme="minorEastAsia"/>
                <w:lang w:val="en-US" w:eastAsia="zh-CN"/>
              </w:rPr>
            </w:pPr>
            <w:r>
              <w:rPr>
                <w:rFonts w:eastAsiaTheme="minorEastAsia"/>
                <w:lang w:val="en-US" w:eastAsia="zh-CN"/>
              </w:rPr>
              <w:t>n78</w:t>
            </w:r>
            <w:r>
              <w:rPr>
                <w:rFonts w:eastAsiaTheme="minorEastAsia"/>
                <w:vertAlign w:val="superscript"/>
                <w:lang w:val="en-US" w:eastAsia="zh-CN"/>
              </w:rPr>
              <w:t>12</w:t>
            </w:r>
          </w:p>
        </w:tc>
        <w:tc>
          <w:tcPr>
            <w:tcW w:w="975"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3305</w:t>
            </w:r>
          </w:p>
        </w:tc>
        <w:tc>
          <w:tcPr>
            <w:tcW w:w="1012"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10</w:t>
            </w:r>
          </w:p>
        </w:tc>
        <w:tc>
          <w:tcPr>
            <w:tcW w:w="1379"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t>1 (</w:t>
            </w:r>
            <w:r>
              <w:rPr>
                <w:lang w:eastAsia="ja-JP"/>
              </w:rPr>
              <w:t>RB</w:t>
            </w:r>
            <w:r>
              <w:rPr>
                <w:vertAlign w:val="subscript"/>
                <w:lang w:eastAsia="ja-JP"/>
              </w:rPr>
              <w:t>START</w:t>
            </w:r>
            <w:r>
              <w:t>=25)</w:t>
            </w:r>
          </w:p>
        </w:tc>
        <w:tc>
          <w:tcPr>
            <w:tcW w:w="881"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3305</w:t>
            </w:r>
          </w:p>
        </w:tc>
        <w:tc>
          <w:tcPr>
            <w:tcW w:w="797" w:type="dxa"/>
            <w:tcBorders>
              <w:top w:val="single" w:color="auto" w:sz="4" w:space="0"/>
              <w:left w:val="single" w:color="auto" w:sz="4" w:space="0"/>
              <w:bottom w:val="nil"/>
              <w:right w:val="single" w:color="auto" w:sz="4" w:space="0"/>
            </w:tcBorders>
          </w:tcPr>
          <w:p>
            <w:pPr>
              <w:pStyle w:val="106"/>
              <w:rPr>
                <w:rFonts w:eastAsiaTheme="minorEastAsia"/>
                <w:lang w:val="en-US" w:eastAsia="zh-CN"/>
              </w:rPr>
            </w:pPr>
            <w:r>
              <w:rPr>
                <w:rFonts w:eastAsiaTheme="minorEastAsia"/>
                <w:lang w:val="en-US" w:eastAsia="zh-CN"/>
              </w:rPr>
              <w:t>N/A</w:t>
            </w:r>
          </w:p>
        </w:tc>
        <w:tc>
          <w:tcPr>
            <w:tcW w:w="828" w:type="dxa"/>
            <w:tcBorders>
              <w:top w:val="single" w:color="auto" w:sz="4" w:space="0"/>
              <w:left w:val="single" w:color="auto" w:sz="4" w:space="0"/>
              <w:bottom w:val="nil"/>
              <w:right w:val="single" w:color="auto" w:sz="4" w:space="0"/>
            </w:tcBorders>
          </w:tcPr>
          <w:p>
            <w:pPr>
              <w:pStyle w:val="106"/>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bottom w:val="nil"/>
              <w:right w:val="single" w:color="auto" w:sz="4" w:space="0"/>
            </w:tcBorders>
          </w:tcPr>
          <w:p>
            <w:pPr>
              <w:pStyle w:val="106"/>
              <w:rPr>
                <w:rFonts w:eastAsiaTheme="minorEastAsia"/>
                <w:lang w:eastAsia="en-US"/>
              </w:rPr>
            </w:pPr>
            <w:r>
              <w:rPr>
                <w:rFonts w:eastAsiaTheme="minorEastAsia"/>
                <w:lang w:eastAsia="en-US"/>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tcPr>
          <w:p>
            <w:pPr>
              <w:pStyle w:val="106"/>
              <w:rPr>
                <w:rFonts w:eastAsiaTheme="minorEastAsia"/>
                <w:lang w:val="en-US" w:eastAsia="zh-CN"/>
              </w:rPr>
            </w:pPr>
          </w:p>
        </w:tc>
        <w:tc>
          <w:tcPr>
            <w:tcW w:w="923" w:type="dxa"/>
            <w:tcBorders>
              <w:top w:val="nil"/>
              <w:left w:val="single" w:color="auto" w:sz="4" w:space="0"/>
              <w:bottom w:val="single" w:color="auto" w:sz="4" w:space="0"/>
              <w:right w:val="single" w:color="auto" w:sz="4" w:space="0"/>
            </w:tcBorders>
          </w:tcPr>
          <w:p>
            <w:pPr>
              <w:pStyle w:val="106"/>
              <w:rPr>
                <w:rFonts w:eastAsiaTheme="minorEastAsia"/>
                <w:lang w:val="en-US" w:eastAsia="zh-CN"/>
              </w:rPr>
            </w:pPr>
          </w:p>
        </w:tc>
        <w:tc>
          <w:tcPr>
            <w:tcW w:w="975"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3795</w:t>
            </w:r>
          </w:p>
        </w:tc>
        <w:tc>
          <w:tcPr>
            <w:tcW w:w="1012"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10</w:t>
            </w:r>
          </w:p>
        </w:tc>
        <w:tc>
          <w:tcPr>
            <w:tcW w:w="1379"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t>1 (</w:t>
            </w:r>
            <w:r>
              <w:rPr>
                <w:lang w:eastAsia="ja-JP"/>
              </w:rPr>
              <w:t>RB</w:t>
            </w:r>
            <w:r>
              <w:rPr>
                <w:vertAlign w:val="subscript"/>
                <w:lang w:eastAsia="ja-JP"/>
              </w:rPr>
              <w:t>START</w:t>
            </w:r>
            <w:r>
              <w:t>=25)</w:t>
            </w:r>
          </w:p>
        </w:tc>
        <w:tc>
          <w:tcPr>
            <w:tcW w:w="881"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3795</w:t>
            </w:r>
          </w:p>
        </w:tc>
        <w:tc>
          <w:tcPr>
            <w:tcW w:w="797" w:type="dxa"/>
            <w:tcBorders>
              <w:top w:val="nil"/>
              <w:left w:val="single" w:color="auto" w:sz="4" w:space="0"/>
              <w:bottom w:val="single" w:color="auto" w:sz="4" w:space="0"/>
              <w:right w:val="single" w:color="auto" w:sz="4" w:space="0"/>
            </w:tcBorders>
          </w:tcPr>
          <w:p>
            <w:pPr>
              <w:pStyle w:val="106"/>
              <w:rPr>
                <w:rFonts w:eastAsiaTheme="minorEastAsia"/>
                <w:lang w:val="en-US" w:eastAsia="zh-CN"/>
              </w:rPr>
            </w:pPr>
          </w:p>
        </w:tc>
        <w:tc>
          <w:tcPr>
            <w:tcW w:w="828" w:type="dxa"/>
            <w:tcBorders>
              <w:top w:val="nil"/>
              <w:left w:val="single" w:color="auto" w:sz="4" w:space="0"/>
              <w:bottom w:val="single" w:color="auto" w:sz="4" w:space="0"/>
              <w:right w:val="single" w:color="auto" w:sz="4" w:space="0"/>
            </w:tcBorders>
          </w:tcPr>
          <w:p>
            <w:pPr>
              <w:pStyle w:val="106"/>
              <w:rPr>
                <w:rFonts w:eastAsiaTheme="minorEastAsia"/>
                <w:lang w:val="en-US" w:eastAsia="zh-CN"/>
              </w:rPr>
            </w:pPr>
          </w:p>
        </w:tc>
        <w:tc>
          <w:tcPr>
            <w:tcW w:w="1057" w:type="dxa"/>
            <w:tcBorders>
              <w:top w:val="nil"/>
              <w:left w:val="single" w:color="auto" w:sz="4" w:space="0"/>
              <w:bottom w:val="single" w:color="auto" w:sz="4" w:space="0"/>
              <w:right w:val="single" w:color="auto" w:sz="4" w:space="0"/>
            </w:tcBorders>
          </w:tcPr>
          <w:p>
            <w:pPr>
              <w:pStyle w:val="106"/>
              <w:rPr>
                <w:rFonts w:eastAsiaTheme="minorEastAsia"/>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859" w:type="dxa"/>
            <w:gridSpan w:val="9"/>
            <w:tcBorders>
              <w:top w:val="nil"/>
              <w:left w:val="single" w:color="auto" w:sz="4" w:space="0"/>
              <w:bottom w:val="single" w:color="auto" w:sz="4" w:space="0"/>
              <w:right w:val="single" w:color="auto" w:sz="4" w:space="0"/>
            </w:tcBorders>
          </w:tcPr>
          <w:p>
            <w:pPr>
              <w:pStyle w:val="120"/>
              <w:rPr>
                <w:lang w:eastAsia="ko-KR"/>
              </w:rPr>
            </w:pPr>
            <w:r>
              <w:t xml:space="preserve">NOTE </w:t>
            </w:r>
            <w:r>
              <w:rPr>
                <w:lang w:eastAsia="zh-CN"/>
              </w:rPr>
              <w:t>12</w:t>
            </w:r>
            <w:r>
              <w:t>:</w:t>
            </w:r>
            <w:r>
              <w:tab/>
            </w:r>
            <w:r>
              <w:t>This band supports intra-band non-contiguous uplink configuration.</w:t>
            </w:r>
          </w:p>
        </w:tc>
      </w:tr>
    </w:tbl>
    <w:p>
      <w:pPr>
        <w:pStyle w:val="114"/>
      </w:pPr>
    </w:p>
    <w:p>
      <w:pPr>
        <w:pStyle w:val="6"/>
        <w:rPr>
          <w:lang w:val="en-US" w:eastAsia="zh-CN"/>
        </w:rPr>
      </w:pPr>
      <w:bookmarkStart w:id="2024" w:name="_Toc26804"/>
      <w:r>
        <w:rPr>
          <w:rFonts w:hint="eastAsia" w:eastAsia="宋体"/>
          <w:lang w:eastAsia="zh-CN"/>
        </w:rPr>
        <w:t>5.34</w:t>
      </w:r>
      <w:r>
        <w:t>.1.6</w:t>
      </w:r>
      <w:r>
        <w:tab/>
      </w:r>
      <w:r>
        <w:rPr>
          <w:lang w:val="en-US" w:eastAsia="zh-CN"/>
        </w:rPr>
        <w:t>OOB blocking exception requirements</w:t>
      </w:r>
      <w:bookmarkEnd w:id="2024"/>
    </w:p>
    <w:p>
      <w:pPr>
        <w:keepNext/>
        <w:keepLines/>
        <w:rPr>
          <w:rFonts w:eastAsia="等线"/>
          <w:lang w:eastAsia="zh-CN"/>
        </w:rPr>
      </w:pPr>
      <w:r>
        <w:rPr>
          <w:rFonts w:eastAsia="等线"/>
          <w:lang w:eastAsia="zh-CN"/>
        </w:rPr>
        <w:t>There is no OOB exception for this CA combination.</w:t>
      </w:r>
    </w:p>
    <w:p>
      <w:pPr>
        <w:pStyle w:val="114"/>
      </w:pPr>
      <w:r>
        <w:t xml:space="preserve">Table </w:t>
      </w:r>
      <w:r>
        <w:rPr>
          <w:rFonts w:hint="eastAsia"/>
          <w:lang w:val="en-US" w:eastAsia="zh-CN"/>
        </w:rPr>
        <w:t>5.34</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rPr>
                <w:lang w:eastAsia="zh-CN"/>
              </w:rPr>
            </w:pPr>
            <w: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pPr>
          </w:p>
        </w:tc>
      </w:tr>
    </w:tbl>
    <w:p>
      <w:pPr>
        <w:keepNext/>
        <w:keepLines/>
        <w:pageBreakBefore w:val="0"/>
        <w:kinsoku/>
        <w:wordWrap/>
        <w:topLinePunct w:val="0"/>
        <w:bidi w:val="0"/>
        <w:rPr>
          <w:lang w:eastAsia="en-GB"/>
        </w:rPr>
      </w:pPr>
    </w:p>
    <w:p>
      <w:pPr>
        <w:pStyle w:val="3"/>
        <w:keepNext/>
        <w:keepLines/>
        <w:pageBreakBefore w:val="0"/>
        <w:kinsoku/>
        <w:wordWrap/>
        <w:topLinePunct w:val="0"/>
        <w:bidi w:val="0"/>
        <w:rPr>
          <w:rFonts w:cs="Arial"/>
        </w:rPr>
      </w:pPr>
      <w:bookmarkStart w:id="2025" w:name="_Toc4837"/>
      <w:bookmarkStart w:id="2026" w:name="_Toc20853"/>
      <w:bookmarkStart w:id="2027" w:name="_Toc9973"/>
      <w:bookmarkStart w:id="2028" w:name="_Toc1975"/>
      <w:bookmarkStart w:id="2029" w:name="_Toc109047250"/>
      <w:bookmarkStart w:id="2030" w:name="_Toc8121"/>
      <w:bookmarkStart w:id="2031" w:name="_Toc21932"/>
      <w:bookmarkStart w:id="2032" w:name="_Toc15989"/>
      <w:bookmarkStart w:id="2033" w:name="_Toc4305"/>
      <w:bookmarkStart w:id="2034" w:name="_Toc7523"/>
      <w:bookmarkStart w:id="2035" w:name="_Toc4148"/>
      <w:bookmarkStart w:id="2036" w:name="_Toc15082"/>
      <w:bookmarkStart w:id="2037" w:name="_Toc31746"/>
      <w:bookmarkStart w:id="2038" w:name="_Toc28954"/>
      <w:bookmarkStart w:id="2039" w:name="_Toc12069"/>
      <w:bookmarkStart w:id="2040" w:name="_Toc196229634"/>
      <w:bookmarkStart w:id="2041" w:name="_Toc28823"/>
      <w:r>
        <w:rPr>
          <w:rFonts w:hint="eastAsia" w:eastAsia="宋体"/>
          <w:lang w:val="en-US" w:eastAsia="zh-CN"/>
        </w:rPr>
        <w:t>6</w:t>
      </w:r>
      <w:r>
        <w:tab/>
      </w:r>
      <w:r>
        <w:rPr>
          <w:rFonts w:cs="Arial"/>
          <w:lang w:eastAsia="zh-CN"/>
        </w:rPr>
        <w:t>Dual Connectivity</w:t>
      </w:r>
      <w:r>
        <w:rPr>
          <w:rFonts w:cs="Arial"/>
        </w:rPr>
        <w:t>: Specific Band Combination Part</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pPr>
        <w:pStyle w:val="4"/>
        <w:keepNext/>
        <w:keepLines/>
        <w:pageBreakBefore w:val="0"/>
        <w:kinsoku/>
        <w:wordWrap/>
        <w:topLinePunct w:val="0"/>
        <w:bidi w:val="0"/>
      </w:pPr>
      <w:bookmarkStart w:id="2042" w:name="_Toc8874"/>
      <w:bookmarkStart w:id="2043" w:name="_Toc23918"/>
      <w:bookmarkStart w:id="2044" w:name="_Toc109047251"/>
      <w:bookmarkStart w:id="2045" w:name="_Toc30939"/>
      <w:bookmarkStart w:id="2046" w:name="_Toc17463"/>
      <w:bookmarkStart w:id="2047" w:name="_Toc10156"/>
      <w:bookmarkStart w:id="2048" w:name="_Toc19142"/>
      <w:bookmarkStart w:id="2049" w:name="_Toc1865"/>
      <w:bookmarkStart w:id="2050" w:name="_Toc3494"/>
      <w:bookmarkStart w:id="2051" w:name="_Toc28214"/>
      <w:bookmarkStart w:id="2052" w:name="_Toc3664"/>
      <w:bookmarkStart w:id="2053" w:name="_Toc5786"/>
      <w:bookmarkStart w:id="2054" w:name="_Toc12801"/>
      <w:bookmarkStart w:id="2055" w:name="_Toc196229635"/>
      <w:bookmarkStart w:id="2056" w:name="_Toc13533"/>
      <w:bookmarkStart w:id="2057" w:name="_Toc16826"/>
      <w:bookmarkStart w:id="2058" w:name="_Toc32103"/>
      <w:r>
        <w:rPr>
          <w:rFonts w:hint="eastAsia" w:eastAsia="宋体"/>
          <w:lang w:val="en-US" w:eastAsia="zh-CN"/>
        </w:rPr>
        <w:t>6</w:t>
      </w:r>
      <w:r>
        <w:t>.</w:t>
      </w:r>
      <w:r>
        <w:rPr>
          <w:rFonts w:hint="eastAsia"/>
          <w:lang w:eastAsia="zh-CN"/>
        </w:rPr>
        <w:t>x</w:t>
      </w:r>
      <w:r>
        <w:tab/>
      </w:r>
      <w:r>
        <w:t>DC_nX-nY</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pPr>
        <w:pStyle w:val="113"/>
        <w:keepNext/>
        <w:keepLines/>
        <w:pageBreakBefore w:val="0"/>
        <w:kinsoku/>
        <w:wordWrap/>
        <w:overflowPunct w:val="0"/>
        <w:topLinePunct w:val="0"/>
        <w:autoSpaceDE w:val="0"/>
        <w:autoSpaceDN w:val="0"/>
        <w:bidi w:val="0"/>
        <w:adjustRightInd w:val="0"/>
        <w:ind w:left="284" w:firstLine="0"/>
        <w:textAlignment w:val="baseline"/>
        <w:rPr>
          <w:color w:val="auto"/>
          <w:lang w:eastAsia="en-GB"/>
        </w:rPr>
      </w:pPr>
      <w:r>
        <w:rPr>
          <w:color w:val="auto"/>
          <w:lang w:eastAsia="en-GB"/>
        </w:rPr>
        <w:t>E</w:t>
      </w:r>
      <w:r>
        <w:rPr>
          <w:rFonts w:hint="eastAsia" w:eastAsia="宋体"/>
          <w:color w:val="auto"/>
          <w:lang w:val="en-US" w:eastAsia="zh-CN"/>
        </w:rPr>
        <w:t>d</w:t>
      </w:r>
      <w:r>
        <w:rPr>
          <w:color w:val="auto"/>
          <w:lang w:eastAsia="en-GB"/>
        </w:rPr>
        <w:t xml:space="preserve">itor's note: </w:t>
      </w:r>
      <w:r>
        <w:rPr>
          <w:rFonts w:hint="eastAsia"/>
          <w:color w:val="auto"/>
          <w:lang w:eastAsia="en-GB"/>
        </w:rPr>
        <w:t xml:space="preserve">The texts for NR DC can only be added </w:t>
      </w:r>
      <w:r>
        <w:rPr>
          <w:color w:val="auto"/>
          <w:lang w:eastAsia="en-GB"/>
        </w:rPr>
        <w:t>together</w:t>
      </w:r>
      <w:r>
        <w:rPr>
          <w:rFonts w:hint="eastAsia"/>
          <w:color w:val="auto"/>
          <w:lang w:eastAsia="en-GB"/>
        </w:rPr>
        <w:t xml:space="preserve"> with the texts for the corresponding inter-band 2 bands UL </w:t>
      </w:r>
      <w:r>
        <w:rPr>
          <w:color w:val="auto"/>
          <w:lang w:eastAsia="en-GB"/>
        </w:rPr>
        <w:t xml:space="preserve">NR </w:t>
      </w:r>
      <w:r>
        <w:rPr>
          <w:rFonts w:hint="eastAsia"/>
          <w:color w:val="auto"/>
          <w:lang w:eastAsia="en-GB"/>
        </w:rPr>
        <w:t>CA above, which means TP to TR to includ</w:t>
      </w:r>
      <w:r>
        <w:rPr>
          <w:color w:val="auto"/>
          <w:lang w:eastAsia="en-GB"/>
        </w:rPr>
        <w:t>e</w:t>
      </w:r>
      <w:r>
        <w:rPr>
          <w:rFonts w:hint="eastAsia"/>
          <w:color w:val="auto"/>
          <w:lang w:eastAsia="en-GB"/>
        </w:rPr>
        <w:t xml:space="preserve"> </w:t>
      </w:r>
      <w:r>
        <w:rPr>
          <w:color w:val="auto"/>
          <w:lang w:eastAsia="en-GB"/>
        </w:rPr>
        <w:t>pure</w:t>
      </w:r>
      <w:r>
        <w:rPr>
          <w:rFonts w:hint="eastAsia" w:eastAsia="宋体"/>
          <w:color w:val="auto"/>
          <w:lang w:val="en-US" w:eastAsia="zh-CN"/>
        </w:rPr>
        <w:t xml:space="preserve"> </w:t>
      </w:r>
      <w:r>
        <w:rPr>
          <w:rFonts w:hint="eastAsia"/>
          <w:color w:val="auto"/>
          <w:lang w:eastAsia="en-GB"/>
        </w:rPr>
        <w:t>NR DC configuration is not allowed.</w:t>
      </w:r>
      <w:r>
        <w:rPr>
          <w:color w:val="auto"/>
          <w:lang w:eastAsia="en-GB"/>
        </w:rPr>
        <w:t xml:space="preserve"> </w:t>
      </w:r>
    </w:p>
    <w:p>
      <w:pPr>
        <w:pStyle w:val="5"/>
        <w:keepNext/>
        <w:keepLines/>
        <w:pageBreakBefore w:val="0"/>
        <w:kinsoku/>
        <w:wordWrap/>
        <w:topLinePunct w:val="0"/>
        <w:bidi w:val="0"/>
        <w:rPr>
          <w:rFonts w:cs="Arial"/>
          <w:lang w:val="en-US" w:eastAsia="zh-CN"/>
        </w:rPr>
      </w:pPr>
      <w:bookmarkStart w:id="2059" w:name="_Toc7145"/>
      <w:bookmarkStart w:id="2060" w:name="_Toc5482"/>
      <w:bookmarkStart w:id="2061" w:name="_Toc15345"/>
      <w:bookmarkStart w:id="2062" w:name="_Toc196229636"/>
      <w:bookmarkStart w:id="2063" w:name="_Toc23697"/>
      <w:bookmarkStart w:id="2064" w:name="_Toc32115"/>
      <w:bookmarkStart w:id="2065" w:name="_Toc109047252"/>
      <w:bookmarkStart w:id="2066" w:name="_Toc23118"/>
      <w:bookmarkStart w:id="2067" w:name="_Toc21205"/>
      <w:bookmarkStart w:id="2068" w:name="_Toc6828"/>
      <w:bookmarkStart w:id="2069" w:name="_Toc4797"/>
      <w:r>
        <w:rPr>
          <w:rFonts w:hint="eastAsia" w:eastAsia="宋体"/>
          <w:lang w:val="en-US" w:eastAsia="zh-CN"/>
        </w:rPr>
        <w:t>6</w:t>
      </w:r>
      <w:r>
        <w:t>.x.1</w:t>
      </w:r>
      <w:r>
        <w:tab/>
      </w:r>
      <w:r>
        <w:rPr>
          <w:rFonts w:cs="Arial"/>
          <w:lang w:eastAsia="zh-CN"/>
        </w:rPr>
        <w:t>Configurations for DC_</w:t>
      </w:r>
      <w:r>
        <w:rPr>
          <w:rFonts w:cs="Arial"/>
          <w:lang w:val="en-US" w:eastAsia="zh-CN"/>
        </w:rPr>
        <w:t>n</w:t>
      </w:r>
      <w:r>
        <w:rPr>
          <w:rFonts w:hint="eastAsia" w:cs="Arial"/>
          <w:lang w:val="en-US" w:eastAsia="zh-CN"/>
        </w:rPr>
        <w:t>X</w:t>
      </w:r>
      <w:r>
        <w:rPr>
          <w:rFonts w:cs="Arial"/>
          <w:lang w:val="en-US" w:eastAsia="zh-CN"/>
        </w:rPr>
        <w:t>-n</w:t>
      </w:r>
      <w:r>
        <w:rPr>
          <w:rFonts w:hint="eastAsia" w:cs="Arial"/>
          <w:lang w:val="en-US" w:eastAsia="zh-CN"/>
        </w:rPr>
        <w:t>Y</w:t>
      </w:r>
      <w:bookmarkEnd w:id="2059"/>
      <w:bookmarkEnd w:id="2060"/>
      <w:bookmarkEnd w:id="2061"/>
      <w:bookmarkEnd w:id="2062"/>
      <w:bookmarkEnd w:id="2063"/>
      <w:bookmarkEnd w:id="2064"/>
      <w:bookmarkEnd w:id="2065"/>
      <w:bookmarkEnd w:id="2066"/>
      <w:bookmarkEnd w:id="2067"/>
      <w:bookmarkEnd w:id="2068"/>
      <w:bookmarkEnd w:id="2069"/>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6.x</w:t>
      </w:r>
      <w:r>
        <w:rPr>
          <w:rFonts w:cs="Arial"/>
          <w:lang w:val="en-US" w:eastAsia="zh-CN"/>
        </w:rPr>
        <w:t>.1</w:t>
      </w:r>
      <w:r>
        <w:rPr>
          <w:rFonts w:cs="Arial"/>
        </w:rPr>
        <w:t xml:space="preserve">-1: Inter-band </w:t>
      </w:r>
      <w:r>
        <w:rPr>
          <w:rFonts w:cs="Arial"/>
          <w:lang w:val="en-US" w:eastAsia="zh-CN"/>
        </w:rPr>
        <w:t xml:space="preserve">NR DC </w:t>
      </w:r>
      <w:r>
        <w:rPr>
          <w:rFonts w:cs="Arial"/>
        </w:rPr>
        <w:t>configurations</w:t>
      </w:r>
    </w:p>
    <w:tbl>
      <w:tblPr>
        <w:tblStyle w:val="89"/>
        <w:tblW w:w="57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853"/>
        <w:gridCol w:w="2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blHeader/>
          <w:jc w:val="center"/>
        </w:trPr>
        <w:tc>
          <w:tcPr>
            <w:tcW w:w="2853" w:type="dxa"/>
            <w:vAlign w:val="center"/>
          </w:tcPr>
          <w:p>
            <w:pPr>
              <w:pStyle w:val="105"/>
              <w:keepNext/>
              <w:keepLines/>
              <w:pageBreakBefore w:val="0"/>
              <w:kinsoku/>
              <w:wordWrap/>
              <w:topLinePunct w:val="0"/>
              <w:bidi w:val="0"/>
              <w:rPr>
                <w:rFonts w:cs="Arial"/>
                <w:lang w:val="en-US" w:eastAsia="fi-FI"/>
              </w:rPr>
            </w:pPr>
            <w:r>
              <w:rPr>
                <w:rFonts w:cs="Arial"/>
                <w:lang w:val="en-US" w:eastAsia="zh-CN"/>
              </w:rPr>
              <w:t>NR DC</w:t>
            </w:r>
          </w:p>
          <w:p>
            <w:pPr>
              <w:pStyle w:val="105"/>
              <w:keepNext/>
              <w:keepLines/>
              <w:pageBreakBefore w:val="0"/>
              <w:kinsoku/>
              <w:wordWrap/>
              <w:topLinePunct w:val="0"/>
              <w:bidi w:val="0"/>
              <w:rPr>
                <w:rFonts w:cs="Arial"/>
                <w:lang w:val="en-US" w:eastAsia="fi-FI"/>
              </w:rPr>
            </w:pPr>
            <w:r>
              <w:rPr>
                <w:rFonts w:cs="Arial"/>
                <w:lang w:val="en-US" w:eastAsia="fi-FI"/>
              </w:rPr>
              <w:t>configuration</w:t>
            </w:r>
          </w:p>
        </w:tc>
        <w:tc>
          <w:tcPr>
            <w:tcW w:w="2892" w:type="dxa"/>
            <w:vAlign w:val="center"/>
          </w:tcPr>
          <w:p>
            <w:pPr>
              <w:pStyle w:val="105"/>
              <w:keepNext/>
              <w:keepLines/>
              <w:pageBreakBefore w:val="0"/>
              <w:kinsoku/>
              <w:wordWrap/>
              <w:topLinePunct w:val="0"/>
              <w:bidi w:val="0"/>
              <w:rPr>
                <w:rFonts w:cs="Arial"/>
                <w:lang w:val="en-US" w:eastAsia="fi-FI"/>
              </w:rPr>
            </w:pPr>
            <w:r>
              <w:rPr>
                <w:rFonts w:cs="Arial"/>
                <w:lang w:val="en-US" w:eastAsia="fi-FI"/>
              </w:rPr>
              <w:t xml:space="preserve">Uplink </w:t>
            </w:r>
            <w:r>
              <w:rPr>
                <w:rFonts w:cs="Arial"/>
                <w:lang w:val="en-US" w:eastAsia="zh-CN"/>
              </w:rPr>
              <w:t>NR DC</w:t>
            </w:r>
          </w:p>
          <w:p>
            <w:pPr>
              <w:pStyle w:val="105"/>
              <w:keepNext/>
              <w:keepLines/>
              <w:pageBreakBefore w:val="0"/>
              <w:kinsoku/>
              <w:wordWrap/>
              <w:topLinePunct w:val="0"/>
              <w:bidi w:val="0"/>
              <w:rPr>
                <w:rFonts w:cs="Arial"/>
                <w:lang w:eastAsia="fi-FI"/>
              </w:rPr>
            </w:pPr>
            <w:r>
              <w:rPr>
                <w:rFonts w:cs="Arial"/>
                <w:lang w:val="en-US" w:eastAsia="fi-FI"/>
              </w:rPr>
              <w:t>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7" w:hRule="atLeast"/>
          <w:jc w:val="center"/>
        </w:trPr>
        <w:tc>
          <w:tcPr>
            <w:tcW w:w="2853" w:type="dxa"/>
            <w:vAlign w:val="center"/>
          </w:tcPr>
          <w:p>
            <w:pPr>
              <w:pStyle w:val="106"/>
              <w:keepNext/>
              <w:keepLines/>
              <w:pageBreakBefore w:val="0"/>
              <w:kinsoku/>
              <w:wordWrap/>
              <w:topLinePunct w:val="0"/>
              <w:bidi w:val="0"/>
              <w:rPr>
                <w:rFonts w:cs="Arial"/>
                <w:lang w:val="fi-FI" w:eastAsia="fi-FI"/>
              </w:rPr>
            </w:pPr>
            <w:r>
              <w:rPr>
                <w:rFonts w:cs="Arial"/>
                <w:lang w:eastAsia="zh-CN"/>
              </w:rPr>
              <w:t>DC</w:t>
            </w:r>
            <w:r>
              <w:rPr>
                <w:rFonts w:cs="Arial"/>
              </w:rPr>
              <w:t>_n</w:t>
            </w:r>
            <w:r>
              <w:rPr>
                <w:rFonts w:cs="Arial"/>
                <w:lang w:val="en-US" w:eastAsia="zh-CN"/>
              </w:rPr>
              <w:t>X</w:t>
            </w:r>
            <w:r>
              <w:rPr>
                <w:rFonts w:cs="Arial"/>
              </w:rPr>
              <w:t>A-n</w:t>
            </w:r>
            <w:r>
              <w:rPr>
                <w:rFonts w:cs="Arial"/>
                <w:lang w:val="en-US" w:eastAsia="zh-CN"/>
              </w:rPr>
              <w:t>Y</w:t>
            </w:r>
            <w:r>
              <w:rPr>
                <w:rFonts w:cs="Arial"/>
              </w:rPr>
              <w:t>A</w:t>
            </w:r>
          </w:p>
        </w:tc>
        <w:tc>
          <w:tcPr>
            <w:tcW w:w="2892" w:type="dxa"/>
            <w:vAlign w:val="center"/>
          </w:tcPr>
          <w:p>
            <w:pPr>
              <w:pStyle w:val="106"/>
              <w:keepNext/>
              <w:keepLines/>
              <w:pageBreakBefore w:val="0"/>
              <w:kinsoku/>
              <w:wordWrap/>
              <w:topLinePunct w:val="0"/>
              <w:bidi w:val="0"/>
              <w:rPr>
                <w:rFonts w:cs="Arial"/>
                <w:lang w:eastAsia="zh-CN"/>
              </w:rPr>
            </w:pPr>
            <w:r>
              <w:rPr>
                <w:rFonts w:cs="Arial"/>
                <w:lang w:eastAsia="zh-CN"/>
              </w:rPr>
              <w:t>DC</w:t>
            </w:r>
            <w:r>
              <w:rPr>
                <w:rFonts w:cs="Arial"/>
              </w:rPr>
              <w:t>_n</w:t>
            </w:r>
            <w:r>
              <w:rPr>
                <w:rFonts w:cs="Arial"/>
                <w:lang w:val="en-US" w:eastAsia="zh-CN"/>
              </w:rPr>
              <w:t>X</w:t>
            </w:r>
            <w:r>
              <w:rPr>
                <w:rFonts w:cs="Arial"/>
              </w:rPr>
              <w:t>A-n</w:t>
            </w:r>
            <w:r>
              <w:rPr>
                <w:rFonts w:cs="Arial"/>
                <w:lang w:val="en-US" w:eastAsia="zh-CN"/>
              </w:rPr>
              <w:t>Y</w:t>
            </w:r>
            <w:r>
              <w:rPr>
                <w:rFonts w:cs="Arial"/>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7" w:hRule="atLeast"/>
          <w:jc w:val="center"/>
        </w:trPr>
        <w:tc>
          <w:tcPr>
            <w:tcW w:w="2853" w:type="dxa"/>
            <w:vAlign w:val="center"/>
          </w:tcPr>
          <w:p>
            <w:pPr>
              <w:pStyle w:val="106"/>
              <w:keepNext/>
              <w:keepLines/>
              <w:pageBreakBefore w:val="0"/>
              <w:kinsoku/>
              <w:wordWrap/>
              <w:topLinePunct w:val="0"/>
              <w:bidi w:val="0"/>
              <w:rPr>
                <w:rFonts w:cs="Arial"/>
                <w:lang w:eastAsia="zh-CN"/>
              </w:rPr>
            </w:pPr>
            <w:r>
              <w:rPr>
                <w:rFonts w:hint="eastAsia"/>
                <w:szCs w:val="18"/>
                <w:lang w:val="en-US" w:eastAsia="zh-CN"/>
              </w:rPr>
              <w:t>DC_nX(A/B/C(2A)-nY(A/B/C(2A)</w:t>
            </w:r>
          </w:p>
        </w:tc>
        <w:tc>
          <w:tcPr>
            <w:tcW w:w="2892" w:type="dxa"/>
            <w:vAlign w:val="center"/>
          </w:tcPr>
          <w:p>
            <w:pPr>
              <w:pStyle w:val="106"/>
              <w:keepNext/>
              <w:keepLines/>
              <w:pageBreakBefore w:val="0"/>
              <w:kinsoku/>
              <w:wordWrap/>
              <w:topLinePunct w:val="0"/>
              <w:bidi w:val="0"/>
              <w:rPr>
                <w:rFonts w:cs="Arial"/>
                <w:lang w:eastAsia="zh-CN"/>
              </w:rPr>
            </w:pPr>
            <w:r>
              <w:rPr>
                <w:rFonts w:hint="eastAsia" w:cs="Arial"/>
                <w:kern w:val="2"/>
                <w:szCs w:val="18"/>
                <w:lang w:val="en-US" w:eastAsia="zh-CN"/>
              </w:rPr>
              <w:t>DC_nXA/B/C-nYA</w:t>
            </w:r>
          </w:p>
        </w:tc>
      </w:tr>
    </w:tbl>
    <w:p>
      <w:pPr>
        <w:pStyle w:val="5"/>
        <w:keepNext/>
        <w:keepLines/>
        <w:pageBreakBefore w:val="0"/>
        <w:kinsoku/>
        <w:wordWrap/>
        <w:topLinePunct w:val="0"/>
        <w:bidi w:val="0"/>
        <w:rPr>
          <w:rFonts w:cs="Arial"/>
          <w:sz w:val="32"/>
          <w:lang w:val="en-US" w:eastAsia="zh-CN"/>
        </w:rPr>
      </w:pPr>
      <w:bookmarkStart w:id="2070" w:name="_Toc20814"/>
      <w:bookmarkStart w:id="2071" w:name="_Toc16313"/>
      <w:bookmarkStart w:id="2072" w:name="_Toc7341"/>
      <w:bookmarkStart w:id="2073" w:name="_Toc196229637"/>
      <w:bookmarkStart w:id="2074" w:name="_Toc9438"/>
      <w:bookmarkStart w:id="2075" w:name="_Toc18675"/>
      <w:bookmarkStart w:id="2076" w:name="_Toc10564"/>
      <w:bookmarkStart w:id="2077" w:name="_Toc109047253"/>
      <w:bookmarkStart w:id="2078" w:name="_Toc5177"/>
      <w:bookmarkStart w:id="2079" w:name="_Toc30588"/>
      <w:bookmarkStart w:id="2080" w:name="_Toc25560"/>
      <w:r>
        <w:rPr>
          <w:rFonts w:hint="eastAsia" w:cs="Arial"/>
          <w:sz w:val="32"/>
          <w:lang w:val="en-US" w:eastAsia="zh-CN"/>
        </w:rPr>
        <w:t>6</w:t>
      </w:r>
      <w:r>
        <w:rPr>
          <w:rFonts w:cs="Arial"/>
          <w:sz w:val="32"/>
          <w:lang w:eastAsia="zh-CN"/>
        </w:rPr>
        <w:t>.x.2</w:t>
      </w:r>
      <w:r>
        <w:rPr>
          <w:rFonts w:cs="Arial"/>
          <w:sz w:val="32"/>
          <w:lang w:eastAsia="zh-CN"/>
        </w:rPr>
        <w:tab/>
      </w:r>
      <w:r>
        <w:rPr>
          <w:rFonts w:cs="Arial"/>
          <w:sz w:val="32"/>
          <w:lang w:val="en-US" w:eastAsia="zh-CN"/>
        </w:rPr>
        <w:t>M</w:t>
      </w:r>
      <w:r>
        <w:rPr>
          <w:rFonts w:cs="Arial"/>
          <w:sz w:val="32"/>
          <w:lang w:eastAsia="zh-CN"/>
        </w:rPr>
        <w:t>aximum output power for NR-DC</w:t>
      </w:r>
      <w:bookmarkEnd w:id="2070"/>
      <w:bookmarkEnd w:id="2071"/>
      <w:bookmarkEnd w:id="2072"/>
      <w:bookmarkEnd w:id="2073"/>
      <w:bookmarkEnd w:id="2074"/>
      <w:bookmarkEnd w:id="2075"/>
      <w:bookmarkEnd w:id="2076"/>
      <w:bookmarkEnd w:id="2077"/>
      <w:bookmarkEnd w:id="2078"/>
      <w:bookmarkEnd w:id="2079"/>
      <w:bookmarkEnd w:id="2080"/>
    </w:p>
    <w:p>
      <w:pPr>
        <w:pStyle w:val="114"/>
        <w:keepNext/>
        <w:keepLines/>
        <w:pageBreakBefore w:val="0"/>
        <w:kinsoku/>
        <w:wordWrap/>
        <w:topLinePunct w:val="0"/>
        <w:bidi w:val="0"/>
        <w:rPr>
          <w:rFonts w:eastAsia="宋体"/>
          <w:lang w:val="en-US" w:eastAsia="zh-CN"/>
        </w:rPr>
      </w:pPr>
      <w:r>
        <w:rPr>
          <w:lang w:val="en-US"/>
        </w:rPr>
        <w:t xml:space="preserve">Table </w:t>
      </w:r>
      <w:r>
        <w:rPr>
          <w:rFonts w:hint="eastAsia" w:eastAsia="宋体"/>
          <w:lang w:val="en-US" w:eastAsia="zh-CN"/>
        </w:rPr>
        <w:t>6.x</w:t>
      </w:r>
      <w:r>
        <w:rPr>
          <w:rFonts w:eastAsia="宋体"/>
          <w:lang w:val="en-US" w:eastAsia="zh-CN"/>
        </w:rPr>
        <w:t>.2-1</w:t>
      </w:r>
      <w:r>
        <w:rPr>
          <w:lang w:val="en-US"/>
        </w:rPr>
        <w:t xml:space="preserve">: UE Power Class for uplink inter-band </w:t>
      </w:r>
      <w:r>
        <w:rPr>
          <w:rFonts w:hint="eastAsia" w:eastAsia="宋体"/>
          <w:lang w:val="en-US" w:eastAsia="zh-CN"/>
        </w:rPr>
        <w:t>DC</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rPr>
              <w:t>Class</w:t>
            </w:r>
            <w:r>
              <w:rPr>
                <w:rFonts w:hint="eastAsia" w:eastAsia="宋体" w:cs="Arial"/>
                <w:lang w:val="en-US" w:eastAsia="zh-CN"/>
              </w:rPr>
              <w:t xml:space="preserve"> 3</w:t>
            </w:r>
            <w:r>
              <w:rPr>
                <w:rFonts w:cs="Arial"/>
              </w:rPr>
              <w:t xml:space="preserve">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lang w:val="en-US" w:eastAsia="zh-CN"/>
              </w:rPr>
              <w:t>DC_nXA-nYA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lang w:val="en-US" w:eastAsia="zh-CN"/>
              </w:rPr>
            </w:pPr>
            <w:r>
              <w:rPr>
                <w:rFonts w:cs="Arial"/>
              </w:rPr>
              <w:t>+</w:t>
            </w:r>
            <w:r>
              <w:rPr>
                <w:rFonts w:cs="Arial"/>
                <w:lang w:val="en-US" w:eastAsia="zh-CN"/>
              </w:rPr>
              <w:t>x</w:t>
            </w:r>
            <w:r>
              <w:rPr>
                <w:rFonts w:cs="Arial"/>
              </w:rPr>
              <w:t>/-</w:t>
            </w:r>
            <w:r>
              <w:rPr>
                <w:rFonts w:cs="Arial"/>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lang w:val="en-US" w:eastAsia="zh-CN"/>
              </w:rPr>
              <w:t>DC_</w:t>
            </w:r>
            <w:r>
              <w:rPr>
                <w:rFonts w:hint="eastAsia" w:cs="Arial"/>
                <w:kern w:val="2"/>
                <w:szCs w:val="18"/>
                <w:lang w:val="en-US" w:eastAsia="zh-CN"/>
              </w:rPr>
              <w:t>nXA/B/C-nYA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lang w:val="en-US" w:eastAsia="zh-CN"/>
              </w:rPr>
            </w:pPr>
            <w:r>
              <w:rPr>
                <w:rFonts w:cs="Arial"/>
              </w:rPr>
              <w:t>+</w:t>
            </w:r>
            <w:r>
              <w:rPr>
                <w:rFonts w:cs="Arial"/>
                <w:lang w:val="en-US" w:eastAsia="zh-CN"/>
              </w:rPr>
              <w:t>x</w:t>
            </w:r>
            <w:r>
              <w:rPr>
                <w:rFonts w:cs="Arial"/>
              </w:rPr>
              <w:t>/-</w:t>
            </w:r>
            <w:r>
              <w:rPr>
                <w:rFonts w:cs="Arial"/>
                <w:lang w:val="en-US" w:eastAsia="zh-CN"/>
              </w:rPr>
              <w:t>y</w:t>
            </w:r>
          </w:p>
        </w:tc>
      </w:tr>
    </w:tbl>
    <w:p>
      <w:pPr>
        <w:pStyle w:val="11"/>
        <w:keepNext/>
        <w:keepLines/>
        <w:pageBreakBefore w:val="0"/>
        <w:kinsoku/>
        <w:wordWrap/>
        <w:topLinePunct w:val="0"/>
        <w:bidi w:val="0"/>
        <w:rPr>
          <w:rFonts w:eastAsia="宋体"/>
          <w:lang w:val="en-US" w:eastAsia="zh-CN"/>
        </w:rPr>
        <w:sectPr>
          <w:headerReference r:id="rId10" w:type="default"/>
          <w:footerReference r:id="rId11" w:type="default"/>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sectPr>
      </w:pPr>
      <w:bookmarkStart w:id="2081" w:name="tsgNames"/>
      <w:bookmarkEnd w:id="2081"/>
      <w:bookmarkStart w:id="2082" w:name="startOfAnnexes"/>
      <w:bookmarkEnd w:id="2082"/>
      <w:bookmarkStart w:id="2083" w:name="_Toc10278"/>
    </w:p>
    <w:p>
      <w:pPr>
        <w:pStyle w:val="11"/>
        <w:keepNext/>
        <w:keepLines/>
        <w:pageBreakBefore w:val="0"/>
        <w:kinsoku/>
        <w:wordWrap/>
        <w:topLinePunct w:val="0"/>
        <w:bidi w:val="0"/>
      </w:pPr>
      <w:bookmarkStart w:id="2084" w:name="_Toc15109"/>
      <w:bookmarkStart w:id="2085" w:name="_Toc196229638"/>
      <w:bookmarkStart w:id="2086" w:name="_Toc8875"/>
      <w:bookmarkStart w:id="2087" w:name="_Toc3404"/>
      <w:bookmarkStart w:id="2088" w:name="_Toc29024"/>
      <w:bookmarkStart w:id="2089" w:name="_Toc10015"/>
      <w:bookmarkStart w:id="2090" w:name="_Toc4921"/>
      <w:bookmarkStart w:id="2091" w:name="_Toc23631"/>
      <w:bookmarkStart w:id="2092" w:name="_Toc25162"/>
      <w:bookmarkStart w:id="2093" w:name="_Toc12256"/>
      <w:r>
        <w:rPr>
          <w:rFonts w:hint="eastAsia" w:eastAsia="宋体"/>
          <w:lang w:val="en-US" w:eastAsia="zh-CN"/>
        </w:rPr>
        <w:t>Annex A:</w:t>
      </w:r>
      <w:r>
        <w:rPr>
          <w:rStyle w:val="170"/>
        </w:rPr>
        <w:br w:type="textWrapping"/>
      </w:r>
      <w:r>
        <w:rPr>
          <w:rFonts w:hint="eastAsia" w:eastAsia="宋体"/>
          <w:lang w:val="en-US" w:eastAsia="zh-CN"/>
        </w:rPr>
        <w:t>Band group definition</w:t>
      </w:r>
      <w:bookmarkEnd w:id="2083"/>
      <w:bookmarkEnd w:id="2084"/>
      <w:bookmarkEnd w:id="2085"/>
      <w:bookmarkEnd w:id="2086"/>
      <w:bookmarkEnd w:id="2087"/>
      <w:bookmarkEnd w:id="2088"/>
      <w:bookmarkEnd w:id="2089"/>
      <w:bookmarkEnd w:id="2090"/>
      <w:bookmarkEnd w:id="2091"/>
      <w:bookmarkEnd w:id="2092"/>
      <w:bookmarkEnd w:id="2093"/>
    </w:p>
    <w:p>
      <w:pPr>
        <w:keepNext/>
        <w:keepLines/>
        <w:pageBreakBefore w:val="0"/>
        <w:kinsoku/>
        <w:wordWrap/>
        <w:topLinePunct w:val="0"/>
        <w:bidi w:val="0"/>
        <w:rPr>
          <w:i/>
          <w:iCs/>
        </w:rPr>
      </w:pPr>
      <w:r>
        <w:t>For the following MSD issues detection, a criterion applies in terms of band group as defined in Table A</w:t>
      </w:r>
      <w:r>
        <w:rPr>
          <w:rFonts w:eastAsia="宋体"/>
          <w:lang w:eastAsia="zh-CN"/>
        </w:rPr>
        <w:t>.1</w:t>
      </w:r>
      <w:r>
        <w:t>:</w:t>
      </w:r>
    </w:p>
    <w:p>
      <w:pPr>
        <w:pStyle w:val="112"/>
        <w:keepNext/>
        <w:keepLines/>
        <w:pageBreakBefore w:val="0"/>
        <w:kinsoku/>
        <w:wordWrap/>
        <w:topLinePunct w:val="0"/>
        <w:bidi w:val="0"/>
        <w:rPr>
          <w:i/>
          <w:iCs/>
        </w:rPr>
      </w:pPr>
      <w:r>
        <w:rPr>
          <w:rFonts w:eastAsia="宋体"/>
          <w:lang w:val="en-US" w:eastAsia="zh-CN"/>
        </w:rPr>
        <w:t>-</w:t>
      </w:r>
      <w:r>
        <w:rPr>
          <w:rFonts w:eastAsia="宋体"/>
          <w:lang w:val="en-US" w:eastAsia="zh-CN"/>
        </w:rPr>
        <w:tab/>
      </w:r>
      <w:r>
        <w:t>For 2DL 1UL/1CC cross-band isolation, and for the Tx noise floor MSD to be considered, the two bands should be part of the same or adjacent band group.</w:t>
      </w:r>
    </w:p>
    <w:p>
      <w:pPr>
        <w:pStyle w:val="112"/>
        <w:keepNext/>
        <w:keepLines/>
        <w:pageBreakBefore w:val="0"/>
        <w:kinsoku/>
        <w:wordWrap/>
        <w:topLinePunct w:val="0"/>
        <w:bidi w:val="0"/>
        <w:rPr>
          <w:i/>
          <w:iCs/>
        </w:rPr>
      </w:pPr>
      <w:r>
        <w:rPr>
          <w:rFonts w:eastAsia="宋体"/>
          <w:lang w:val="en-US" w:eastAsia="zh-CN"/>
        </w:rPr>
        <w:t>-</w:t>
      </w:r>
      <w:r>
        <w:rPr>
          <w:rFonts w:eastAsia="宋体"/>
          <w:lang w:val="en-US" w:eastAsia="zh-CN"/>
        </w:rPr>
        <w:tab/>
      </w:r>
      <w:r>
        <w:t>For 2DL 2UL/3CC triple beat MSD to be considered, the two bands should be part of the same or adjacent band group.</w:t>
      </w:r>
    </w:p>
    <w:p>
      <w:pPr>
        <w:pStyle w:val="114"/>
        <w:keepNext/>
        <w:keepLines/>
        <w:pageBreakBefore w:val="0"/>
        <w:kinsoku/>
        <w:wordWrap/>
        <w:topLinePunct w:val="0"/>
        <w:bidi w:val="0"/>
        <w:rPr>
          <w:lang w:val="en-US"/>
        </w:rPr>
      </w:pPr>
      <w:r>
        <w:rPr>
          <w:lang w:val="en-US"/>
        </w:rPr>
        <w:t>Table A</w:t>
      </w:r>
      <w:r>
        <w:rPr>
          <w:rFonts w:hint="eastAsia" w:eastAsia="宋体"/>
          <w:lang w:val="en-US" w:eastAsia="zh-CN"/>
        </w:rPr>
        <w:t>.1</w:t>
      </w:r>
      <w:r>
        <w:rPr>
          <w:lang w:val="en-US"/>
        </w:rPr>
        <w:t>: Band group definition for same or adjacent band-group criterion</w:t>
      </w:r>
    </w:p>
    <w:tbl>
      <w:tblPr>
        <w:tblStyle w:val="89"/>
        <w:tblW w:w="0" w:type="auto"/>
        <w:jc w:val="center"/>
        <w:tblLayout w:type="fixed"/>
        <w:tblCellMar>
          <w:top w:w="0" w:type="dxa"/>
          <w:left w:w="0" w:type="dxa"/>
          <w:bottom w:w="0" w:type="dxa"/>
          <w:right w:w="0" w:type="dxa"/>
        </w:tblCellMar>
      </w:tblPr>
      <w:tblGrid>
        <w:gridCol w:w="1939"/>
        <w:gridCol w:w="1469"/>
        <w:gridCol w:w="1469"/>
        <w:gridCol w:w="1572"/>
        <w:gridCol w:w="1366"/>
        <w:gridCol w:w="1472"/>
      </w:tblGrid>
      <w:tr>
        <w:tblPrEx>
          <w:tblCellMar>
            <w:top w:w="0" w:type="dxa"/>
            <w:left w:w="0" w:type="dxa"/>
            <w:bottom w:w="0" w:type="dxa"/>
            <w:right w:w="0" w:type="dxa"/>
          </w:tblCellMar>
        </w:tblPrEx>
        <w:trPr>
          <w:trHeight w:val="37" w:hRule="atLeast"/>
          <w:jc w:val="center"/>
        </w:trPr>
        <w:tc>
          <w:tcPr>
            <w:tcW w:w="9287" w:type="dxa"/>
            <w:gridSpan w:val="6"/>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bookmarkStart w:id="2094" w:name="OLE_LINK70"/>
            <w:r>
              <w:rPr>
                <w:sz w:val="20"/>
              </w:rPr>
              <w:t>FR1 band group range</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Name</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b/>
                <w:bCs/>
                <w:sz w:val="20"/>
              </w:rPr>
            </w:pPr>
            <w:r>
              <w:rPr>
                <w:b/>
                <w:bCs/>
                <w:sz w:val="20"/>
              </w:rPr>
              <w:t>FR1-a</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b/>
                <w:bCs/>
                <w:sz w:val="20"/>
              </w:rPr>
            </w:pPr>
            <w:r>
              <w:rPr>
                <w:b/>
                <w:bCs/>
                <w:sz w:val="20"/>
              </w:rPr>
              <w:t>FR1-b</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b/>
                <w:bCs/>
                <w:sz w:val="20"/>
              </w:rPr>
            </w:pPr>
            <w:r>
              <w:rPr>
                <w:b/>
                <w:bCs/>
                <w:sz w:val="20"/>
              </w:rPr>
              <w:t>FR1-c</w:t>
            </w:r>
          </w:p>
        </w:tc>
        <w:tc>
          <w:tcPr>
            <w:tcW w:w="136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b/>
                <w:bCs/>
                <w:sz w:val="20"/>
              </w:rPr>
            </w:pPr>
            <w:r>
              <w:rPr>
                <w:b/>
                <w:bCs/>
                <w:sz w:val="20"/>
              </w:rPr>
              <w:t>FR1-d</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b/>
                <w:bCs/>
                <w:sz w:val="20"/>
              </w:rPr>
            </w:pPr>
            <w:r>
              <w:rPr>
                <w:b/>
                <w:bCs/>
                <w:sz w:val="20"/>
              </w:rPr>
              <w:t>FR1-e</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Range (MHz)</w:t>
            </w:r>
          </w:p>
        </w:tc>
        <w:tc>
          <w:tcPr>
            <w:tcW w:w="1469"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600-1000</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1400-2200</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2300-2700</w:t>
            </w:r>
          </w:p>
        </w:tc>
        <w:tc>
          <w:tcPr>
            <w:tcW w:w="136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sz w:val="20"/>
              </w:rPr>
            </w:pPr>
            <w:r>
              <w:rPr>
                <w:sz w:val="20"/>
              </w:rPr>
              <w:t>3300-5000</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5150-7125</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Duplex mode</w:t>
            </w:r>
          </w:p>
        </w:tc>
        <w:tc>
          <w:tcPr>
            <w:tcW w:w="1469"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Mostly FDD</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Mostly FDD</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FDD and TDD</w:t>
            </w:r>
          </w:p>
        </w:tc>
        <w:tc>
          <w:tcPr>
            <w:tcW w:w="13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 w:val="20"/>
              </w:rPr>
            </w:pPr>
            <w:r>
              <w:rPr>
                <w:sz w:val="20"/>
              </w:rPr>
              <w:t>TDD only</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TDD only</w:t>
            </w:r>
          </w:p>
        </w:tc>
      </w:tr>
      <w:bookmarkEnd w:id="2094"/>
    </w:tbl>
    <w:p>
      <w:pPr>
        <w:pStyle w:val="11"/>
        <w:keepNext/>
        <w:keepLines/>
        <w:pageBreakBefore w:val="0"/>
        <w:kinsoku/>
        <w:wordWrap/>
        <w:topLinePunct w:val="0"/>
        <w:bidi w:val="0"/>
      </w:pPr>
      <w:bookmarkStart w:id="2095" w:name="_Toc19257"/>
      <w:bookmarkStart w:id="2096" w:name="_Toc29775"/>
      <w:bookmarkStart w:id="2097" w:name="_Toc3552"/>
      <w:bookmarkStart w:id="2098" w:name="_Toc9580"/>
      <w:bookmarkStart w:id="2099" w:name="_Toc12638"/>
      <w:bookmarkStart w:id="2100" w:name="_Toc196229639"/>
      <w:bookmarkStart w:id="2101" w:name="_Toc5096"/>
      <w:bookmarkStart w:id="2102" w:name="_Toc20262"/>
      <w:bookmarkStart w:id="2103" w:name="_Toc17186"/>
      <w:bookmarkStart w:id="2104" w:name="_Toc8721"/>
      <w:bookmarkStart w:id="2105" w:name="_Toc30125"/>
      <w:r>
        <w:rPr>
          <w:rFonts w:hint="eastAsia" w:eastAsia="宋体"/>
          <w:lang w:val="en-US" w:eastAsia="zh-CN"/>
        </w:rPr>
        <w:t>Annex B:</w:t>
      </w:r>
      <w:r>
        <w:rPr>
          <w:rStyle w:val="170"/>
        </w:rPr>
        <w:br w:type="textWrapping"/>
      </w:r>
      <w:r>
        <w:rPr>
          <w:rFonts w:hint="eastAsia"/>
          <w:lang w:val="en-US" w:eastAsia="zh-CN"/>
        </w:rPr>
        <w:t>Valid UL configurations</w:t>
      </w:r>
      <w:bookmarkEnd w:id="2095"/>
      <w:bookmarkEnd w:id="2096"/>
      <w:bookmarkEnd w:id="2097"/>
      <w:bookmarkEnd w:id="2098"/>
      <w:bookmarkEnd w:id="2099"/>
      <w:bookmarkEnd w:id="2100"/>
      <w:bookmarkEnd w:id="2101"/>
      <w:bookmarkEnd w:id="2102"/>
      <w:bookmarkEnd w:id="2103"/>
      <w:bookmarkEnd w:id="2104"/>
      <w:bookmarkEnd w:id="2105"/>
    </w:p>
    <w:p>
      <w:pPr>
        <w:keepNext/>
        <w:keepLines/>
        <w:pageBreakBefore w:val="0"/>
        <w:kinsoku/>
        <w:wordWrap/>
        <w:topLinePunct w:val="0"/>
        <w:bidi w:val="0"/>
        <w:rPr>
          <w:lang w:val="en-US" w:eastAsia="en-GB"/>
        </w:rPr>
      </w:pPr>
      <w:r>
        <w:rPr>
          <w:lang w:val="en-US" w:eastAsia="en-GB"/>
        </w:rPr>
        <w:t>For CA_nX-nY two band DL inter band combinations, the following UL configurations are applicable:</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One band UL with one CC: nXA, nYA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One band UL with two CC: CA_nXB, CA_nXC, CA_nX(2A), CA_nYB, CA_nYC, CA_nY(2A)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two band UL with one CC per band: CA_nXA-nYA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two band UL with two CC in one band: CA_nXB-nYA, CA_nXC-nYA, CA_nXA-nYB, CA_nXA-nYC</w:t>
      </w:r>
    </w:p>
    <w:p>
      <w:pPr>
        <w:keepNext/>
        <w:keepLines/>
        <w:pageBreakBefore w:val="0"/>
        <w:kinsoku/>
        <w:wordWrap/>
        <w:topLinePunct w:val="0"/>
        <w:bidi w:val="0"/>
        <w:rPr>
          <w:lang w:val="en-US" w:eastAsia="en-GB"/>
        </w:rPr>
      </w:pPr>
      <w:r>
        <w:rPr>
          <w:lang w:val="en-US" w:eastAsia="en-GB"/>
        </w:rPr>
        <w:t>The following three UL cluster cases are not supported: CA_nX(2A)-nYA, CA_nXA-nY(2A)</w:t>
      </w:r>
    </w:p>
    <w:p>
      <w:pPr>
        <w:keepNext/>
        <w:keepLines/>
        <w:pageBreakBefore w:val="0"/>
        <w:kinsoku/>
        <w:wordWrap/>
        <w:topLinePunct w:val="0"/>
        <w:bidi w:val="0"/>
        <w:rPr>
          <w:lang w:val="en-US" w:eastAsia="en-GB"/>
        </w:rPr>
      </w:pPr>
      <w:r>
        <w:rPr>
          <w:lang w:val="en-US" w:eastAsia="en-GB"/>
        </w:rPr>
        <w:t>Combinations with four UL CCs are not supported.</w:t>
      </w:r>
    </w:p>
    <w:p>
      <w:pPr>
        <w:pStyle w:val="11"/>
        <w:keepNext/>
        <w:keepLines/>
        <w:pageBreakBefore w:val="0"/>
        <w:kinsoku/>
        <w:wordWrap/>
        <w:topLinePunct w:val="0"/>
        <w:bidi w:val="0"/>
        <w:rPr>
          <w:rStyle w:val="170"/>
        </w:rPr>
      </w:pPr>
      <w:bookmarkStart w:id="2106" w:name="_Toc37256760"/>
      <w:bookmarkStart w:id="2107" w:name="_Toc45892904"/>
      <w:bookmarkStart w:id="2108" w:name="_Toc6900"/>
      <w:bookmarkStart w:id="2109" w:name="_Toc68785182"/>
      <w:bookmarkStart w:id="2110" w:name="_Toc61378510"/>
      <w:bookmarkStart w:id="2111" w:name="_Toc14433"/>
      <w:bookmarkStart w:id="2112" w:name="_Toc29063"/>
      <w:bookmarkStart w:id="2113" w:name="_Toc45892494"/>
      <w:bookmarkStart w:id="2114" w:name="_Toc6659"/>
      <w:bookmarkStart w:id="2115" w:name="_Toc77242059"/>
      <w:bookmarkStart w:id="2116" w:name="_Toc83909959"/>
      <w:bookmarkStart w:id="2117" w:name="_Toc26455"/>
      <w:bookmarkStart w:id="2118" w:name="_Toc68733866"/>
      <w:bookmarkStart w:id="2119" w:name="_Toc36649101"/>
      <w:bookmarkStart w:id="2120" w:name="_Toc13841"/>
      <w:bookmarkStart w:id="2121" w:name="_Toc196229640"/>
      <w:bookmarkStart w:id="2122" w:name="_Toc37257101"/>
      <w:bookmarkStart w:id="2123" w:name="_Toc36651826"/>
      <w:bookmarkStart w:id="2124" w:name="_Toc52353319"/>
      <w:bookmarkStart w:id="2125" w:name="_Toc45892084"/>
      <w:bookmarkStart w:id="2126" w:name="_Toc77241554"/>
      <w:bookmarkStart w:id="2127" w:name="_Toc61378985"/>
      <w:bookmarkStart w:id="2128" w:name="_Toc29807387"/>
      <w:bookmarkStart w:id="2129" w:name="_Toc76737142"/>
      <w:bookmarkStart w:id="2130" w:name="_Toc13744"/>
      <w:bookmarkStart w:id="2131" w:name="_Toc91071926"/>
      <w:bookmarkStart w:id="2132" w:name="_Toc53175142"/>
      <w:bookmarkStart w:id="2133" w:name="_Toc18610"/>
      <w:bookmarkStart w:id="2134" w:name="_Toc83743438"/>
      <w:bookmarkStart w:id="2135" w:name="_Toc67954199"/>
      <w:bookmarkStart w:id="2136" w:name="_Toc45890860"/>
      <w:bookmarkStart w:id="2137" w:name="_Toc21157"/>
      <w:bookmarkStart w:id="2138" w:name="_Toc21351805"/>
      <w:bookmarkStart w:id="2139" w:name="_Toc11977"/>
      <w:r>
        <w:rPr>
          <w:rStyle w:val="170"/>
        </w:rPr>
        <w:t>Annex C:</w:t>
      </w:r>
      <w:r>
        <w:rPr>
          <w:rStyle w:val="170"/>
        </w:rPr>
        <w:tab/>
      </w:r>
      <w:r>
        <w:rPr>
          <w:rStyle w:val="170"/>
        </w:rPr>
        <w:t>Void</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pPr>
        <w:keepNext/>
        <w:keepLines/>
        <w:pageBreakBefore w:val="0"/>
        <w:kinsoku/>
        <w:wordWrap/>
        <w:topLinePunct w:val="0"/>
        <w:bidi w:val="0"/>
        <w:rPr>
          <w:lang w:val="en-US" w:eastAsia="en-GB"/>
        </w:rPr>
      </w:pPr>
    </w:p>
    <w:p>
      <w:pPr>
        <w:pStyle w:val="11"/>
        <w:keepNext/>
        <w:keepLines/>
        <w:pageBreakBefore w:val="0"/>
        <w:kinsoku/>
        <w:wordWrap/>
        <w:topLinePunct w:val="0"/>
        <w:bidi w:val="0"/>
        <w:rPr>
          <w:rStyle w:val="170"/>
        </w:rPr>
      </w:pPr>
      <w:bookmarkStart w:id="2140" w:name="_Toc26765"/>
      <w:bookmarkStart w:id="2141" w:name="_Toc196229641"/>
      <w:bookmarkStart w:id="2142" w:name="_Toc19428"/>
      <w:bookmarkStart w:id="2143" w:name="_Toc12702"/>
      <w:bookmarkStart w:id="2144" w:name="_Toc29527"/>
      <w:bookmarkStart w:id="2145" w:name="_Toc9556"/>
      <w:bookmarkStart w:id="2146" w:name="_Toc5238"/>
      <w:bookmarkStart w:id="2147" w:name="_Toc11032"/>
      <w:bookmarkStart w:id="2148" w:name="_Toc5512"/>
      <w:bookmarkStart w:id="2149" w:name="_Toc25095"/>
      <w:bookmarkStart w:id="2150" w:name="_Toc2909"/>
      <w:r>
        <w:rPr>
          <w:rStyle w:val="170"/>
        </w:rPr>
        <w:t xml:space="preserve">Annex </w:t>
      </w:r>
      <w:r>
        <w:rPr>
          <w:rStyle w:val="170"/>
          <w:rFonts w:hint="eastAsia" w:eastAsia="宋体"/>
          <w:lang w:val="en-US" w:eastAsia="zh-CN"/>
        </w:rPr>
        <w:t>D</w:t>
      </w:r>
      <w:r>
        <w:rPr>
          <w:rStyle w:val="170"/>
        </w:rPr>
        <w:t>:</w:t>
      </w:r>
      <w:r>
        <w:rPr>
          <w:rStyle w:val="170"/>
        </w:rPr>
        <w:tab/>
      </w:r>
      <w:r>
        <w:rPr>
          <w:rStyle w:val="170"/>
        </w:rPr>
        <w:t>Void</w:t>
      </w:r>
      <w:bookmarkEnd w:id="2140"/>
      <w:bookmarkEnd w:id="2141"/>
      <w:bookmarkEnd w:id="2142"/>
      <w:bookmarkEnd w:id="2143"/>
      <w:bookmarkEnd w:id="2144"/>
      <w:bookmarkEnd w:id="2145"/>
      <w:bookmarkEnd w:id="2146"/>
      <w:bookmarkEnd w:id="2147"/>
      <w:bookmarkEnd w:id="2148"/>
      <w:bookmarkEnd w:id="2149"/>
      <w:bookmarkEnd w:id="2150"/>
    </w:p>
    <w:p>
      <w:pPr>
        <w:keepNext/>
        <w:keepLines/>
        <w:pageBreakBefore w:val="0"/>
        <w:kinsoku/>
        <w:wordWrap/>
        <w:topLinePunct w:val="0"/>
        <w:bidi w:val="0"/>
        <w:rPr>
          <w:lang w:val="en-US" w:eastAsia="en-GB"/>
        </w:rPr>
      </w:pPr>
    </w:p>
    <w:p>
      <w:pPr>
        <w:pStyle w:val="11"/>
        <w:keepNext/>
        <w:keepLines/>
        <w:pageBreakBefore w:val="0"/>
        <w:kinsoku/>
        <w:wordWrap/>
        <w:topLinePunct w:val="0"/>
        <w:bidi w:val="0"/>
        <w:rPr>
          <w:rStyle w:val="170"/>
        </w:rPr>
      </w:pPr>
      <w:bookmarkStart w:id="2151" w:name="_Toc196229642"/>
      <w:bookmarkStart w:id="2152" w:name="_Toc76737151"/>
      <w:bookmarkStart w:id="2153" w:name="_Toc36649111"/>
      <w:bookmarkStart w:id="2154" w:name="_Toc45892093"/>
      <w:bookmarkStart w:id="2155" w:name="_Toc68733875"/>
      <w:bookmarkStart w:id="2156" w:name="_Toc91071935"/>
      <w:bookmarkStart w:id="2157" w:name="_Toc45892503"/>
      <w:bookmarkStart w:id="2158" w:name="_Toc68785191"/>
      <w:bookmarkStart w:id="2159" w:name="_Toc67954208"/>
      <w:bookmarkStart w:id="2160" w:name="_Toc21351815"/>
      <w:bookmarkStart w:id="2161" w:name="_Toc77242068"/>
      <w:bookmarkStart w:id="2162" w:name="_Toc45890869"/>
      <w:bookmarkStart w:id="2163" w:name="_Toc83743447"/>
      <w:bookmarkStart w:id="2164" w:name="_Toc37257111"/>
      <w:bookmarkStart w:id="2165" w:name="_Toc24931"/>
      <w:bookmarkStart w:id="2166" w:name="_Toc29807397"/>
      <w:bookmarkStart w:id="2167" w:name="_Toc6713"/>
      <w:bookmarkStart w:id="2168" w:name="_Toc45892913"/>
      <w:bookmarkStart w:id="2169" w:name="_Toc6256"/>
      <w:bookmarkStart w:id="2170" w:name="_Toc8030"/>
      <w:bookmarkStart w:id="2171" w:name="_Toc36651836"/>
      <w:bookmarkStart w:id="2172" w:name="_Toc31786"/>
      <w:bookmarkStart w:id="2173" w:name="_Toc77241563"/>
      <w:bookmarkStart w:id="2174" w:name="_Toc3084"/>
      <w:bookmarkStart w:id="2175" w:name="_Toc26412"/>
      <w:bookmarkStart w:id="2176" w:name="_Toc37256770"/>
      <w:bookmarkStart w:id="2177" w:name="_Toc61378519"/>
      <w:bookmarkStart w:id="2178" w:name="_Toc83909968"/>
      <w:bookmarkStart w:id="2179" w:name="_Toc53175151"/>
      <w:bookmarkStart w:id="2180" w:name="_Toc61378994"/>
      <w:bookmarkStart w:id="2181" w:name="_Toc52353328"/>
      <w:bookmarkStart w:id="2182" w:name="_Toc16837"/>
      <w:bookmarkStart w:id="2183" w:name="_Toc30802"/>
      <w:bookmarkStart w:id="2184" w:name="_Toc10141"/>
      <w:r>
        <w:rPr>
          <w:rStyle w:val="170"/>
        </w:rPr>
        <w:t xml:space="preserve">Annex </w:t>
      </w:r>
      <w:r>
        <w:rPr>
          <w:rStyle w:val="170"/>
          <w:rFonts w:hint="eastAsia" w:eastAsia="宋体"/>
          <w:lang w:val="en-US" w:eastAsia="zh-CN"/>
        </w:rPr>
        <w:t>E</w:t>
      </w:r>
      <w:r>
        <w:rPr>
          <w:rStyle w:val="170"/>
        </w:rPr>
        <w:t xml:space="preserve"> (informative):</w:t>
      </w:r>
      <w:r>
        <w:rPr>
          <w:rStyle w:val="170"/>
        </w:rPr>
        <w:br w:type="textWrapping"/>
      </w:r>
      <w:r>
        <w:rPr>
          <w:rStyle w:val="170"/>
        </w:rPr>
        <w:t>Change history</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tbl>
      <w:tblPr>
        <w:tblStyle w:val="89"/>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16"/>
        <w:gridCol w:w="1126"/>
        <w:gridCol w:w="544"/>
        <w:gridCol w:w="444"/>
        <w:gridCol w:w="452"/>
        <w:gridCol w:w="4549"/>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31"/>
              <w:keepNext/>
              <w:keepLines/>
              <w:pageBreakBefore w:val="0"/>
              <w:kinsoku/>
              <w:wordWrap/>
              <w:topLinePunct w:val="0"/>
              <w:bidi w:val="0"/>
              <w:jc w:val="center"/>
              <w:rPr>
                <w:color w:val="auto"/>
                <w:sz w:val="16"/>
              </w:rPr>
            </w:pPr>
            <w:r>
              <w:rPr>
                <w:rFonts w:ascii="Arial" w:hAnsi="Arial"/>
                <w:b/>
                <w:i w:val="0"/>
                <w:color w:val="auto"/>
                <w:sz w:val="16"/>
                <w:szCs w:val="16"/>
              </w:rPr>
              <w:br w:type="page"/>
            </w:r>
            <w:bookmarkStart w:id="2185" w:name="historyclause"/>
            <w:bookmarkEnd w:id="2185"/>
            <w:r>
              <w:rPr>
                <w:rFonts w:ascii="Arial" w:hAnsi="Arial"/>
                <w:b/>
                <w:i w:val="0"/>
                <w:color w:val="auto"/>
                <w:sz w:val="16"/>
                <w:szCs w:val="16"/>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5"/>
              <w:keepNext/>
              <w:keepLines/>
              <w:pageBreakBefore w:val="0"/>
              <w:kinsoku/>
              <w:wordWrap/>
              <w:topLinePunct w:val="0"/>
              <w:bidi w:val="0"/>
              <w:rPr>
                <w:sz w:val="16"/>
                <w:szCs w:val="16"/>
              </w:rPr>
            </w:pPr>
            <w:r>
              <w:rPr>
                <w:sz w:val="16"/>
                <w:szCs w:val="16"/>
              </w:rPr>
              <w:t>Date</w:t>
            </w:r>
          </w:p>
        </w:tc>
        <w:tc>
          <w:tcPr>
            <w:tcW w:w="1016" w:type="dxa"/>
            <w:shd w:val="pct10" w:color="auto" w:fill="FFFFFF"/>
          </w:tcPr>
          <w:p>
            <w:pPr>
              <w:pStyle w:val="105"/>
              <w:keepNext/>
              <w:keepLines/>
              <w:pageBreakBefore w:val="0"/>
              <w:kinsoku/>
              <w:wordWrap/>
              <w:topLinePunct w:val="0"/>
              <w:bidi w:val="0"/>
              <w:rPr>
                <w:sz w:val="16"/>
                <w:szCs w:val="16"/>
              </w:rPr>
            </w:pPr>
            <w:r>
              <w:rPr>
                <w:sz w:val="16"/>
                <w:szCs w:val="16"/>
              </w:rPr>
              <w:t>Meeting</w:t>
            </w:r>
          </w:p>
        </w:tc>
        <w:tc>
          <w:tcPr>
            <w:tcW w:w="1126" w:type="dxa"/>
            <w:shd w:val="pct10" w:color="auto" w:fill="FFFFFF"/>
          </w:tcPr>
          <w:p>
            <w:pPr>
              <w:pStyle w:val="105"/>
              <w:keepNext/>
              <w:keepLines/>
              <w:pageBreakBefore w:val="0"/>
              <w:kinsoku/>
              <w:wordWrap/>
              <w:topLinePunct w:val="0"/>
              <w:bidi w:val="0"/>
              <w:rPr>
                <w:sz w:val="16"/>
                <w:szCs w:val="16"/>
              </w:rPr>
            </w:pPr>
            <w:r>
              <w:rPr>
                <w:sz w:val="16"/>
                <w:szCs w:val="16"/>
              </w:rPr>
              <w:t>TDoc</w:t>
            </w:r>
          </w:p>
        </w:tc>
        <w:tc>
          <w:tcPr>
            <w:tcW w:w="544" w:type="dxa"/>
            <w:shd w:val="pct10" w:color="auto" w:fill="FFFFFF"/>
          </w:tcPr>
          <w:p>
            <w:pPr>
              <w:pStyle w:val="105"/>
              <w:keepNext/>
              <w:keepLines/>
              <w:pageBreakBefore w:val="0"/>
              <w:kinsoku/>
              <w:wordWrap/>
              <w:topLinePunct w:val="0"/>
              <w:bidi w:val="0"/>
              <w:rPr>
                <w:sz w:val="16"/>
                <w:szCs w:val="16"/>
              </w:rPr>
            </w:pPr>
            <w:r>
              <w:rPr>
                <w:sz w:val="16"/>
                <w:szCs w:val="16"/>
              </w:rPr>
              <w:t>CR</w:t>
            </w:r>
          </w:p>
        </w:tc>
        <w:tc>
          <w:tcPr>
            <w:tcW w:w="444" w:type="dxa"/>
            <w:shd w:val="pct10" w:color="auto" w:fill="FFFFFF"/>
          </w:tcPr>
          <w:p>
            <w:pPr>
              <w:pStyle w:val="105"/>
              <w:keepNext/>
              <w:keepLines/>
              <w:pageBreakBefore w:val="0"/>
              <w:kinsoku/>
              <w:wordWrap/>
              <w:topLinePunct w:val="0"/>
              <w:bidi w:val="0"/>
              <w:rPr>
                <w:sz w:val="16"/>
                <w:szCs w:val="16"/>
              </w:rPr>
            </w:pPr>
            <w:r>
              <w:rPr>
                <w:sz w:val="16"/>
                <w:szCs w:val="16"/>
              </w:rPr>
              <w:t>Rev</w:t>
            </w:r>
          </w:p>
        </w:tc>
        <w:tc>
          <w:tcPr>
            <w:tcW w:w="452" w:type="dxa"/>
            <w:shd w:val="pct10" w:color="auto" w:fill="FFFFFF"/>
          </w:tcPr>
          <w:p>
            <w:pPr>
              <w:pStyle w:val="105"/>
              <w:keepNext/>
              <w:keepLines/>
              <w:pageBreakBefore w:val="0"/>
              <w:kinsoku/>
              <w:wordWrap/>
              <w:topLinePunct w:val="0"/>
              <w:bidi w:val="0"/>
              <w:rPr>
                <w:sz w:val="16"/>
                <w:szCs w:val="16"/>
              </w:rPr>
            </w:pPr>
            <w:r>
              <w:rPr>
                <w:sz w:val="16"/>
                <w:szCs w:val="16"/>
              </w:rPr>
              <w:t>Cat</w:t>
            </w:r>
          </w:p>
        </w:tc>
        <w:tc>
          <w:tcPr>
            <w:tcW w:w="4549" w:type="dxa"/>
            <w:shd w:val="pct10" w:color="auto" w:fill="FFFFFF"/>
          </w:tcPr>
          <w:p>
            <w:pPr>
              <w:pStyle w:val="105"/>
              <w:keepNext/>
              <w:keepLines/>
              <w:pageBreakBefore w:val="0"/>
              <w:kinsoku/>
              <w:wordWrap/>
              <w:topLinePunct w:val="0"/>
              <w:bidi w:val="0"/>
              <w:rPr>
                <w:sz w:val="16"/>
                <w:szCs w:val="16"/>
              </w:rPr>
            </w:pPr>
            <w:r>
              <w:rPr>
                <w:sz w:val="16"/>
                <w:szCs w:val="16"/>
              </w:rPr>
              <w:t>Subject/Comment</w:t>
            </w:r>
          </w:p>
        </w:tc>
        <w:tc>
          <w:tcPr>
            <w:tcW w:w="708" w:type="dxa"/>
            <w:shd w:val="pct10" w:color="auto" w:fill="FFFFFF"/>
          </w:tcPr>
          <w:p>
            <w:pPr>
              <w:pStyle w:val="105"/>
              <w:keepNext/>
              <w:keepLines/>
              <w:pageBreakBefore w:val="0"/>
              <w:kinsoku/>
              <w:wordWrap/>
              <w:topLinePunct w:val="0"/>
              <w:bidi w:val="0"/>
              <w:rPr>
                <w:sz w:val="16"/>
                <w:szCs w:val="16"/>
              </w:rPr>
            </w:pPr>
            <w:r>
              <w:rPr>
                <w:sz w:val="16"/>
                <w:szCs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sz w:val="16"/>
                <w:szCs w:val="16"/>
              </w:rPr>
            </w:pPr>
            <w:r>
              <w:rPr>
                <w:rFonts w:hint="eastAsia" w:eastAsia="宋体"/>
                <w:sz w:val="16"/>
                <w:szCs w:val="16"/>
                <w:lang w:val="en-US" w:eastAsia="zh-CN"/>
              </w:rPr>
              <w:t>2024-08</w:t>
            </w:r>
          </w:p>
        </w:tc>
        <w:tc>
          <w:tcPr>
            <w:tcW w:w="1016"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RAN4 #112</w:t>
            </w:r>
          </w:p>
        </w:tc>
        <w:tc>
          <w:tcPr>
            <w:tcW w:w="1126"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R4-2411938</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sz w:val="16"/>
                <w:szCs w:val="16"/>
              </w:rPr>
            </w:pPr>
            <w:r>
              <w:rPr>
                <w:rFonts w:hint="eastAsia" w:eastAsia="宋体"/>
                <w:sz w:val="16"/>
                <w:szCs w:val="16"/>
                <w:lang w:val="en-US" w:eastAsia="zh-CN"/>
              </w:rPr>
              <w:t>TR skeleton</w:t>
            </w:r>
          </w:p>
        </w:tc>
        <w:tc>
          <w:tcPr>
            <w:tcW w:w="708"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2024-08</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#112</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R4-2411939</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 xml:space="preserve">Some updates in the tables 5.x.1.3-1/2/3 and Table 5.x.2.2-1/2 for the skeletion. </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#112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R4-2414326</w:t>
            </w:r>
            <w:r>
              <w:rPr>
                <w:rFonts w:eastAsia="宋体"/>
                <w:sz w:val="16"/>
                <w:szCs w:val="16"/>
                <w:lang w:val="en-US" w:eastAsia="zh-CN"/>
              </w:rPr>
              <w:tab/>
            </w:r>
            <w:r>
              <w:rPr>
                <w:rFonts w:eastAsia="宋体"/>
                <w:sz w:val="16"/>
                <w:szCs w:val="16"/>
                <w:lang w:val="en-US" w:eastAsia="zh-CN"/>
              </w:rPr>
              <w:t xml:space="preserve">TP for TR 38.719-02-01: PC3 NR BCS4/5 inter-band CA </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R4-2414328</w:t>
            </w:r>
            <w:r>
              <w:rPr>
                <w:rFonts w:eastAsia="宋体"/>
                <w:sz w:val="16"/>
                <w:szCs w:val="16"/>
                <w:lang w:val="en-US" w:eastAsia="zh-CN"/>
              </w:rPr>
              <w:tab/>
            </w:r>
            <w:r>
              <w:rPr>
                <w:rFonts w:eastAsia="宋体"/>
                <w:sz w:val="16"/>
                <w:szCs w:val="16"/>
                <w:lang w:val="en-US" w:eastAsia="zh-CN"/>
              </w:rPr>
              <w:t>TP for TR38.719-02-01_CA_n3A-n104A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R4-2414329</w:t>
            </w:r>
            <w:r>
              <w:rPr>
                <w:rFonts w:eastAsia="宋体"/>
                <w:sz w:val="16"/>
                <w:szCs w:val="16"/>
                <w:lang w:val="en-US" w:eastAsia="zh-CN"/>
              </w:rPr>
              <w:tab/>
            </w:r>
            <w:r>
              <w:rPr>
                <w:rFonts w:eastAsia="宋体"/>
                <w:sz w:val="16"/>
                <w:szCs w:val="16"/>
                <w:lang w:val="en-US" w:eastAsia="zh-CN"/>
              </w:rPr>
              <w:t>TP for TR38.719-02-01_CA_n8A-n104A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R4-2414330</w:t>
            </w:r>
            <w:r>
              <w:rPr>
                <w:rFonts w:eastAsia="宋体"/>
                <w:sz w:val="16"/>
                <w:szCs w:val="16"/>
                <w:lang w:val="en-US" w:eastAsia="zh-CN"/>
              </w:rPr>
              <w:tab/>
            </w:r>
            <w:r>
              <w:rPr>
                <w:rFonts w:eastAsia="宋体"/>
                <w:sz w:val="16"/>
                <w:szCs w:val="16"/>
                <w:lang w:val="en-US" w:eastAsia="zh-CN"/>
              </w:rPr>
              <w:t>TP to TR 38.719-02-01 adding CA_n78(2A) UL to CA_n26A-n78(2A) and CA_n26(2A)-n78(2A) DL</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R4-2414336</w:t>
            </w:r>
            <w:r>
              <w:rPr>
                <w:rFonts w:eastAsia="宋体"/>
                <w:sz w:val="16"/>
                <w:szCs w:val="16"/>
                <w:lang w:val="en-US" w:eastAsia="zh-CN"/>
              </w:rPr>
              <w:tab/>
            </w:r>
            <w:r>
              <w:rPr>
                <w:rFonts w:eastAsia="宋体"/>
                <w:sz w:val="16"/>
                <w:szCs w:val="16"/>
                <w:lang w:val="en-US" w:eastAsia="zh-CN"/>
              </w:rPr>
              <w:t>TP to TR 38.719-02-01 Addition of CA_n1A-n71A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R4-2414337</w:t>
            </w:r>
            <w:r>
              <w:rPr>
                <w:rFonts w:eastAsia="宋体"/>
                <w:sz w:val="16"/>
                <w:szCs w:val="16"/>
                <w:lang w:val="en-US" w:eastAsia="zh-CN"/>
              </w:rPr>
              <w:tab/>
            </w:r>
            <w:r>
              <w:rPr>
                <w:rFonts w:eastAsia="宋体"/>
                <w:sz w:val="16"/>
                <w:szCs w:val="16"/>
                <w:lang w:val="en-US" w:eastAsia="zh-CN"/>
              </w:rPr>
              <w:t>TP to TR 38.719-02-01 Addition of CA_n3A-n71A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R4-2414338</w:t>
            </w:r>
            <w:r>
              <w:rPr>
                <w:rFonts w:eastAsia="宋体"/>
                <w:sz w:val="16"/>
                <w:szCs w:val="16"/>
                <w:lang w:val="en-US" w:eastAsia="zh-CN"/>
              </w:rPr>
              <w:tab/>
            </w:r>
            <w:r>
              <w:rPr>
                <w:rFonts w:eastAsia="宋体"/>
                <w:sz w:val="16"/>
                <w:szCs w:val="16"/>
                <w:lang w:val="en-US" w:eastAsia="zh-CN"/>
              </w:rPr>
              <w:t>TP to TR 38.719-02-01 Addition of CA_n20A_n77A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2024-10</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#112bis</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R4-2415921</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#112bis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R4-2414989</w:t>
            </w:r>
            <w:r>
              <w:rPr>
                <w:rFonts w:eastAsia="宋体"/>
                <w:sz w:val="16"/>
                <w:szCs w:val="16"/>
                <w:lang w:val="en-US" w:eastAsia="zh-CN"/>
              </w:rPr>
              <w:tab/>
            </w:r>
            <w:r>
              <w:rPr>
                <w:rFonts w:eastAsia="宋体"/>
                <w:sz w:val="16"/>
                <w:szCs w:val="16"/>
                <w:lang w:val="en-US" w:eastAsia="zh-CN"/>
              </w:rPr>
              <w:t>TP for TR 38.719-02-01 CA_n7-n29</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R4-2417124</w:t>
            </w:r>
            <w:r>
              <w:rPr>
                <w:rFonts w:eastAsia="宋体"/>
                <w:sz w:val="16"/>
                <w:szCs w:val="16"/>
                <w:lang w:val="en-US" w:eastAsia="zh-CN"/>
              </w:rPr>
              <w:tab/>
            </w:r>
            <w:r>
              <w:rPr>
                <w:rFonts w:eastAsia="宋体"/>
                <w:sz w:val="16"/>
                <w:szCs w:val="16"/>
                <w:lang w:val="en-US" w:eastAsia="zh-CN"/>
              </w:rPr>
              <w:t>TP for TR 38.719-02-01 CA_n29-n77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R4-2417127</w:t>
            </w:r>
            <w:r>
              <w:rPr>
                <w:rFonts w:eastAsia="宋体"/>
                <w:sz w:val="16"/>
                <w:szCs w:val="16"/>
                <w:lang w:val="en-US" w:eastAsia="zh-CN"/>
              </w:rPr>
              <w:tab/>
            </w:r>
            <w:r>
              <w:rPr>
                <w:rFonts w:eastAsia="宋体"/>
                <w:sz w:val="16"/>
                <w:szCs w:val="16"/>
                <w:lang w:val="en-US" w:eastAsia="zh-CN"/>
              </w:rPr>
              <w:t>TP to TR 38.719-02-01 CA_n20-n41</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R4-2417128</w:t>
            </w:r>
            <w:r>
              <w:rPr>
                <w:rFonts w:eastAsia="宋体"/>
                <w:sz w:val="16"/>
                <w:szCs w:val="16"/>
                <w:lang w:val="en-US" w:eastAsia="zh-CN"/>
              </w:rPr>
              <w:tab/>
            </w:r>
            <w:r>
              <w:rPr>
                <w:rFonts w:eastAsia="宋体"/>
                <w:sz w:val="16"/>
                <w:szCs w:val="16"/>
                <w:lang w:val="en-US" w:eastAsia="zh-CN"/>
              </w:rPr>
              <w:t>TP to TR 38.719-02-01 CA_n20-n71</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R4-2415417</w:t>
            </w:r>
            <w:r>
              <w:rPr>
                <w:rFonts w:eastAsia="宋体"/>
                <w:sz w:val="16"/>
                <w:szCs w:val="16"/>
                <w:lang w:val="en-US" w:eastAsia="zh-CN"/>
              </w:rPr>
              <w:tab/>
            </w:r>
            <w:r>
              <w:rPr>
                <w:rFonts w:eastAsia="宋体"/>
                <w:sz w:val="16"/>
                <w:szCs w:val="16"/>
                <w:lang w:val="en-US" w:eastAsia="zh-CN"/>
              </w:rPr>
              <w:t>TP to TR 38.719-02-01 CA_n41-n78 w ULCA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R4-2417130</w:t>
            </w:r>
            <w:r>
              <w:rPr>
                <w:rFonts w:eastAsia="宋体"/>
                <w:sz w:val="16"/>
                <w:szCs w:val="16"/>
                <w:lang w:val="en-US" w:eastAsia="zh-CN"/>
              </w:rPr>
              <w:tab/>
            </w:r>
            <w:r>
              <w:rPr>
                <w:rFonts w:eastAsia="宋体"/>
                <w:sz w:val="16"/>
                <w:szCs w:val="16"/>
                <w:lang w:val="en-US" w:eastAsia="zh-CN"/>
              </w:rPr>
              <w:t>TP to TR 38.719-02-01 CA_n71-n78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R4-2417131</w:t>
            </w:r>
            <w:r>
              <w:rPr>
                <w:rFonts w:eastAsia="宋体"/>
                <w:sz w:val="16"/>
                <w:szCs w:val="16"/>
                <w:lang w:val="en-US" w:eastAsia="zh-CN"/>
              </w:rPr>
              <w:tab/>
            </w:r>
            <w:r>
              <w:rPr>
                <w:rFonts w:eastAsia="宋体"/>
                <w:sz w:val="16"/>
                <w:szCs w:val="16"/>
                <w:lang w:val="en-US" w:eastAsia="zh-CN"/>
              </w:rPr>
              <w:t>TP for TR38.719-02-01_CA_n41A-n104A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2024-11</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#113</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R4-2418712</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#113 meeting:</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R4-2418710</w:t>
            </w:r>
            <w:r>
              <w:rPr>
                <w:rFonts w:hint="eastAsia" w:eastAsia="宋体"/>
                <w:sz w:val="16"/>
                <w:szCs w:val="16"/>
                <w:lang w:val="en-US" w:eastAsia="zh-CN"/>
              </w:rPr>
              <w:tab/>
            </w:r>
            <w:r>
              <w:rPr>
                <w:rFonts w:hint="eastAsia" w:eastAsia="宋体"/>
                <w:sz w:val="16"/>
                <w:szCs w:val="16"/>
                <w:lang w:val="en-US" w:eastAsia="zh-CN"/>
              </w:rPr>
              <w:t>TP for TR38.719-02-01_CA_n3A-n104C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R4-2420415</w:t>
            </w:r>
            <w:r>
              <w:rPr>
                <w:rFonts w:hint="eastAsia" w:eastAsia="宋体"/>
                <w:sz w:val="16"/>
                <w:szCs w:val="16"/>
                <w:lang w:val="en-US" w:eastAsia="zh-CN"/>
              </w:rPr>
              <w:tab/>
            </w:r>
            <w:r>
              <w:rPr>
                <w:rFonts w:hint="eastAsia" w:eastAsia="宋体"/>
                <w:sz w:val="16"/>
                <w:szCs w:val="16"/>
                <w:lang w:val="en-US" w:eastAsia="zh-CN"/>
              </w:rPr>
              <w:t>draft TP to TR 38.719-02-01 include CA_n1A-n8A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2025-02</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#114</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R4-2500967</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#114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R4-2500953</w:t>
            </w:r>
            <w:r>
              <w:rPr>
                <w:rFonts w:eastAsia="宋体"/>
                <w:sz w:val="16"/>
                <w:szCs w:val="16"/>
                <w:lang w:val="en-US" w:eastAsia="zh-CN"/>
              </w:rPr>
              <w:tab/>
            </w:r>
            <w:r>
              <w:rPr>
                <w:rFonts w:eastAsia="宋体"/>
                <w:sz w:val="16"/>
                <w:szCs w:val="16"/>
                <w:lang w:val="en-US" w:eastAsia="zh-CN"/>
              </w:rPr>
              <w:t>TP for TR38.719-02-01_CA_n8A-n104C</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R4-2500954</w:t>
            </w:r>
            <w:r>
              <w:rPr>
                <w:rFonts w:eastAsia="宋体"/>
                <w:sz w:val="16"/>
                <w:szCs w:val="16"/>
                <w:lang w:val="en-US" w:eastAsia="zh-CN"/>
              </w:rPr>
              <w:tab/>
            </w:r>
            <w:r>
              <w:rPr>
                <w:rFonts w:eastAsia="宋体"/>
                <w:sz w:val="16"/>
                <w:szCs w:val="16"/>
                <w:lang w:val="en-US" w:eastAsia="zh-CN"/>
              </w:rPr>
              <w:t>TP for TR38.719-02-01_Intra-band UL CA for CA_n41-n104</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2025-04</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#114bis</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R4-2503981</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#114bis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R4-2505163</w:t>
            </w:r>
            <w:r>
              <w:rPr>
                <w:rFonts w:eastAsia="宋体"/>
                <w:sz w:val="16"/>
                <w:szCs w:val="16"/>
                <w:lang w:val="en-US" w:eastAsia="zh-CN"/>
              </w:rPr>
              <w:tab/>
            </w:r>
            <w:r>
              <w:rPr>
                <w:rFonts w:eastAsia="宋体"/>
                <w:sz w:val="16"/>
                <w:szCs w:val="16"/>
                <w:lang w:val="en-US" w:eastAsia="zh-CN"/>
              </w:rPr>
              <w:t>TP for TR 38.719-02-01 on introduction of CA_n40A-n71A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R4-2503975</w:t>
            </w:r>
            <w:r>
              <w:rPr>
                <w:rFonts w:eastAsia="宋体"/>
                <w:sz w:val="16"/>
                <w:szCs w:val="16"/>
                <w:lang w:val="en-US" w:eastAsia="zh-CN"/>
              </w:rPr>
              <w:tab/>
            </w:r>
            <w:r>
              <w:rPr>
                <w:rFonts w:eastAsia="宋体"/>
                <w:sz w:val="16"/>
                <w:szCs w:val="16"/>
                <w:lang w:val="en-US" w:eastAsia="zh-CN"/>
              </w:rPr>
              <w:t>TP for TR38.719-02-01_CA_n40A-n41C</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R4-2503976</w:t>
            </w:r>
            <w:r>
              <w:rPr>
                <w:rFonts w:eastAsia="宋体"/>
                <w:sz w:val="16"/>
                <w:szCs w:val="16"/>
                <w:lang w:val="en-US" w:eastAsia="zh-CN"/>
              </w:rPr>
              <w:tab/>
            </w:r>
            <w:r>
              <w:rPr>
                <w:rFonts w:eastAsia="宋体"/>
                <w:sz w:val="16"/>
                <w:szCs w:val="16"/>
                <w:lang w:val="en-US" w:eastAsia="zh-CN"/>
              </w:rPr>
              <w:t>TP for TR38.719-02-01_CA_n41C-n79A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R4-2504133</w:t>
            </w:r>
            <w:r>
              <w:rPr>
                <w:rFonts w:eastAsia="宋体"/>
                <w:sz w:val="16"/>
                <w:szCs w:val="16"/>
                <w:lang w:val="en-US" w:eastAsia="zh-CN"/>
              </w:rPr>
              <w:tab/>
            </w:r>
            <w:r>
              <w:rPr>
                <w:rFonts w:eastAsia="宋体"/>
                <w:sz w:val="16"/>
                <w:szCs w:val="16"/>
                <w:lang w:val="en-US" w:eastAsia="zh-CN"/>
              </w:rPr>
              <w:t>TP to TR 38.719-02-01 CA_n2-n5</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R4-2505167</w:t>
            </w:r>
            <w:r>
              <w:rPr>
                <w:rFonts w:eastAsia="宋体"/>
                <w:sz w:val="16"/>
                <w:szCs w:val="16"/>
                <w:lang w:val="en-US" w:eastAsia="zh-CN"/>
              </w:rPr>
              <w:tab/>
            </w:r>
            <w:r>
              <w:rPr>
                <w:rFonts w:eastAsia="宋体"/>
                <w:sz w:val="16"/>
                <w:szCs w:val="16"/>
                <w:lang w:val="en-US" w:eastAsia="zh-CN"/>
              </w:rPr>
              <w:t>TP to TR 38.719-02-01 CA_n2-n48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R4-2505168</w:t>
            </w:r>
            <w:r>
              <w:rPr>
                <w:rFonts w:eastAsia="宋体"/>
                <w:sz w:val="16"/>
                <w:szCs w:val="16"/>
                <w:lang w:val="en-US" w:eastAsia="zh-CN"/>
              </w:rPr>
              <w:tab/>
            </w:r>
            <w:r>
              <w:rPr>
                <w:rFonts w:eastAsia="宋体"/>
                <w:sz w:val="16"/>
                <w:szCs w:val="16"/>
                <w:lang w:val="en-US" w:eastAsia="zh-CN"/>
              </w:rPr>
              <w:t>TP to TR 38.719-02-01 CA_n2-n77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R4-2505169</w:t>
            </w:r>
            <w:r>
              <w:rPr>
                <w:rFonts w:eastAsia="宋体"/>
                <w:sz w:val="16"/>
                <w:szCs w:val="16"/>
                <w:lang w:val="en-US" w:eastAsia="zh-CN"/>
              </w:rPr>
              <w:tab/>
            </w:r>
            <w:r>
              <w:rPr>
                <w:rFonts w:eastAsia="宋体"/>
                <w:sz w:val="16"/>
                <w:szCs w:val="16"/>
                <w:lang w:val="en-US" w:eastAsia="zh-CN"/>
              </w:rPr>
              <w:t>TP to TR 38.719-02-01 CA_n5-n48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R4-2505170</w:t>
            </w:r>
            <w:r>
              <w:rPr>
                <w:rFonts w:eastAsia="宋体"/>
                <w:sz w:val="16"/>
                <w:szCs w:val="16"/>
                <w:lang w:val="en-US" w:eastAsia="zh-CN"/>
              </w:rPr>
              <w:tab/>
            </w:r>
            <w:r>
              <w:rPr>
                <w:rFonts w:eastAsia="宋体"/>
                <w:sz w:val="16"/>
                <w:szCs w:val="16"/>
                <w:lang w:val="en-US" w:eastAsia="zh-CN"/>
              </w:rPr>
              <w:t>TP to TR 38.719-02-01 CA_n5-n77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R4-2505171</w:t>
            </w:r>
            <w:r>
              <w:rPr>
                <w:rFonts w:eastAsia="宋体"/>
                <w:sz w:val="16"/>
                <w:szCs w:val="16"/>
                <w:lang w:val="en-US" w:eastAsia="zh-CN"/>
              </w:rPr>
              <w:tab/>
            </w:r>
            <w:r>
              <w:rPr>
                <w:rFonts w:eastAsia="宋体"/>
                <w:sz w:val="16"/>
                <w:szCs w:val="16"/>
                <w:lang w:val="en-US" w:eastAsia="zh-CN"/>
              </w:rPr>
              <w:t>TP to TR 38.719-02-01 CA_n48-n66</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R4-2505172</w:t>
            </w:r>
            <w:r>
              <w:rPr>
                <w:rFonts w:eastAsia="宋体"/>
                <w:sz w:val="16"/>
                <w:szCs w:val="16"/>
                <w:lang w:val="en-US" w:eastAsia="zh-CN"/>
              </w:rPr>
              <w:tab/>
            </w:r>
            <w:r>
              <w:rPr>
                <w:rFonts w:eastAsia="宋体"/>
                <w:sz w:val="16"/>
                <w:szCs w:val="16"/>
                <w:lang w:val="en-US" w:eastAsia="zh-CN"/>
              </w:rPr>
              <w:t>TP to TR 38.719-02-01 CA_n66-n77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R4-2504492</w:t>
            </w:r>
            <w:r>
              <w:rPr>
                <w:rFonts w:eastAsia="宋体"/>
                <w:sz w:val="16"/>
                <w:szCs w:val="16"/>
                <w:lang w:val="en-US" w:eastAsia="zh-CN"/>
              </w:rPr>
              <w:tab/>
            </w:r>
            <w:r>
              <w:rPr>
                <w:rFonts w:eastAsia="宋体"/>
                <w:sz w:val="16"/>
                <w:szCs w:val="16"/>
                <w:lang w:val="en-US" w:eastAsia="zh-CN"/>
              </w:rPr>
              <w:t>TP for TR 38.719-02-01 to correct CA_n20-n77</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2025-05</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#115</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R4-2506397</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 xml:space="preserve">Correct the formatting and header issues in Tables as well as the text </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0.5.1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2025-05</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#115</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R4-2506398</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#115 meeting:</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R4-2507985</w:t>
            </w:r>
            <w:r>
              <w:rPr>
                <w:rFonts w:hint="eastAsia" w:eastAsia="宋体"/>
                <w:sz w:val="16"/>
                <w:szCs w:val="16"/>
                <w:lang w:val="en-US" w:eastAsia="zh-CN"/>
              </w:rPr>
              <w:tab/>
            </w:r>
            <w:r>
              <w:rPr>
                <w:rFonts w:hint="eastAsia" w:eastAsia="宋体"/>
                <w:sz w:val="16"/>
                <w:szCs w:val="16"/>
                <w:lang w:val="en-US" w:eastAsia="zh-CN"/>
              </w:rPr>
              <w:t>DraftCR to 38.719-02-01 to correct analysis for CA_n66-n77</w:t>
            </w:r>
            <w:r>
              <w:rPr>
                <w:rFonts w:hint="eastAsia" w:eastAsia="宋体"/>
                <w:sz w:val="16"/>
                <w:szCs w:val="16"/>
                <w:lang w:val="en-US" w:eastAsia="zh-CN"/>
              </w:rPr>
              <w:tab/>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R4-2507973</w:t>
            </w:r>
            <w:r>
              <w:rPr>
                <w:rFonts w:hint="eastAsia" w:eastAsia="宋体"/>
                <w:sz w:val="16"/>
                <w:szCs w:val="16"/>
                <w:lang w:val="en-US" w:eastAsia="zh-CN"/>
              </w:rPr>
              <w:tab/>
            </w:r>
            <w:r>
              <w:rPr>
                <w:rFonts w:hint="eastAsia" w:eastAsia="宋体"/>
                <w:sz w:val="16"/>
                <w:szCs w:val="16"/>
                <w:lang w:val="en-US" w:eastAsia="zh-CN"/>
              </w:rPr>
              <w:t>TP to TR 38.719-02-01 for adding impact of harmonic mixing to CA_n18-n77 with UL n77</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R4-2506393</w:t>
            </w:r>
            <w:r>
              <w:rPr>
                <w:rFonts w:hint="eastAsia" w:eastAsia="宋体"/>
                <w:sz w:val="16"/>
                <w:szCs w:val="16"/>
                <w:lang w:val="en-US" w:eastAsia="zh-CN"/>
              </w:rPr>
              <w:tab/>
            </w:r>
            <w:r>
              <w:rPr>
                <w:rFonts w:hint="eastAsia" w:eastAsia="宋体"/>
                <w:sz w:val="16"/>
                <w:szCs w:val="16"/>
                <w:lang w:val="en-US" w:eastAsia="zh-CN"/>
              </w:rPr>
              <w:t>TP for TR38.719-02-01_UL CA_n3A-n104C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R4-2506394</w:t>
            </w:r>
            <w:r>
              <w:rPr>
                <w:rFonts w:hint="eastAsia" w:eastAsia="宋体"/>
                <w:sz w:val="16"/>
                <w:szCs w:val="16"/>
                <w:lang w:val="en-US" w:eastAsia="zh-CN"/>
              </w:rPr>
              <w:tab/>
            </w:r>
            <w:r>
              <w:rPr>
                <w:rFonts w:hint="eastAsia" w:eastAsia="宋体"/>
                <w:sz w:val="16"/>
                <w:szCs w:val="16"/>
                <w:lang w:val="en-US" w:eastAsia="zh-CN"/>
              </w:rPr>
              <w:t>TP for TR38.719-02-01_UL CA_n8A-n104C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R4-2506395</w:t>
            </w:r>
            <w:r>
              <w:rPr>
                <w:rFonts w:hint="eastAsia" w:eastAsia="宋体"/>
                <w:sz w:val="16"/>
                <w:szCs w:val="16"/>
                <w:lang w:val="en-US" w:eastAsia="zh-CN"/>
              </w:rPr>
              <w:tab/>
            </w:r>
            <w:r>
              <w:rPr>
                <w:rFonts w:hint="eastAsia" w:eastAsia="宋体"/>
                <w:sz w:val="16"/>
                <w:szCs w:val="16"/>
                <w:lang w:val="en-US" w:eastAsia="zh-CN"/>
              </w:rPr>
              <w:t>TP for TR38.719-02-01_Correct the harmonic MSD test points for CA_n3-n104 and n20-n41</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2025-08</w:t>
            </w:r>
          </w:p>
        </w:tc>
        <w:tc>
          <w:tcPr>
            <w:tcW w:w="1016"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RAN4 #116</w:t>
            </w:r>
          </w:p>
        </w:tc>
        <w:tc>
          <w:tcPr>
            <w:tcW w:w="1126" w:type="dxa"/>
            <w:shd w:val="solid" w:color="FFFFFF" w:fill="auto"/>
          </w:tcPr>
          <w:p>
            <w:pPr>
              <w:pStyle w:val="106"/>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R4-2510059</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#116 meeting:</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R4-2512837      Draft TP to TR 38.719-02-01 include CA_n40-n50</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R4-2512838      Draft TP to TR 38.719-02-01 include  CA_n50-n77</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R4-2512839      Draft TP to TR 38.719-02-01 include CA_n8-n50</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R4-2512840      Draft TP to TR 38.719-02-01 include CA_n41-n75</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R4-2512842      TP to TR 38.719-02-01 for adding CA_n18A-n77(2A) with UL CA_n77(2A)</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R4-2512844      TP for TR 38.719-02-01 to introduce CA_n28A-n41(2A)</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R4-2512845      TP for TR 38.719-02-01 to introduce CA_n41(2A)-79A</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R4-2510047</w:t>
            </w:r>
            <w:r>
              <w:rPr>
                <w:rFonts w:hint="eastAsia" w:eastAsia="宋体"/>
                <w:sz w:val="16"/>
                <w:szCs w:val="16"/>
                <w:lang w:val="en-US" w:eastAsia="zh-CN"/>
              </w:rPr>
              <w:tab/>
            </w:r>
            <w:r>
              <w:rPr>
                <w:rFonts w:hint="eastAsia" w:eastAsia="宋体"/>
                <w:sz w:val="16"/>
                <w:szCs w:val="16"/>
                <w:lang w:val="en-US" w:eastAsia="zh-CN"/>
              </w:rPr>
              <w:t>TP to TR 38.719-02-01 for CA_n74A-n77(2A) with UL_n77(2A) PC3</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R4-2510943</w:t>
            </w:r>
            <w:r>
              <w:rPr>
                <w:rFonts w:hint="eastAsia" w:eastAsia="宋体"/>
                <w:sz w:val="16"/>
                <w:szCs w:val="16"/>
                <w:lang w:val="en-US" w:eastAsia="zh-CN"/>
              </w:rPr>
              <w:tab/>
            </w:r>
            <w:r>
              <w:rPr>
                <w:rFonts w:hint="eastAsia" w:eastAsia="宋体"/>
                <w:sz w:val="16"/>
                <w:szCs w:val="16"/>
                <w:lang w:val="en-US" w:eastAsia="zh-CN"/>
              </w:rPr>
              <w:t>TP for TR38.719-02-01_CA_n34A-n104</w:t>
            </w:r>
          </w:p>
        </w:tc>
        <w:tc>
          <w:tcPr>
            <w:tcW w:w="708"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0.7.0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2025-10</w:t>
            </w:r>
          </w:p>
        </w:tc>
        <w:tc>
          <w:tcPr>
            <w:tcW w:w="1016"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RAN4 #116bis</w:t>
            </w:r>
          </w:p>
        </w:tc>
        <w:tc>
          <w:tcPr>
            <w:tcW w:w="1126" w:type="dxa"/>
            <w:shd w:val="solid" w:color="FFFFFF" w:fill="auto"/>
          </w:tcPr>
          <w:p>
            <w:pPr>
              <w:pStyle w:val="106"/>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R4-2514012</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#116 meeting:</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R4-2514564</w:t>
            </w:r>
            <w:r>
              <w:rPr>
                <w:rFonts w:hint="eastAsia" w:eastAsia="宋体"/>
                <w:sz w:val="16"/>
                <w:szCs w:val="16"/>
                <w:lang w:val="en-US" w:eastAsia="zh-CN"/>
              </w:rPr>
              <w:tab/>
            </w:r>
            <w:r>
              <w:rPr>
                <w:rFonts w:hint="eastAsia" w:eastAsia="宋体"/>
                <w:sz w:val="16"/>
                <w:szCs w:val="16"/>
                <w:lang w:val="en-US" w:eastAsia="zh-CN"/>
              </w:rPr>
              <w:t>TP to TR 38.719-02-01 CA_n75-n78</w:t>
            </w:r>
          </w:p>
        </w:tc>
        <w:tc>
          <w:tcPr>
            <w:tcW w:w="708"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0.8.0</w:t>
            </w:r>
          </w:p>
        </w:tc>
      </w:tr>
    </w:tbl>
    <w:p>
      <w:pPr>
        <w:keepNext/>
        <w:keepLines/>
        <w:pageBreakBefore w:val="0"/>
        <w:kinsoku/>
        <w:wordWrap/>
        <w:topLinePunct w:val="0"/>
        <w:bidi w:val="0"/>
      </w:pPr>
    </w:p>
    <w:sectPr>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0002A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altName w:val="Yu Gothic UI"/>
    <w:panose1 w:val="02020609040205080304"/>
    <w:charset w:val="80"/>
    <w:family w:val="modern"/>
    <w:pitch w:val="default"/>
    <w:sig w:usb0="00000000" w:usb1="00000000" w:usb2="08000012" w:usb3="00000000" w:csb0="0002009F" w:csb1="00000000"/>
  </w:font>
  <w:font w:name="Malgun Gothic">
    <w:panose1 w:val="020B0503020000020004"/>
    <w:charset w:val="81"/>
    <w:family w:val="swiss"/>
    <w:pitch w:val="default"/>
    <w:sig w:usb0="9000002F" w:usb1="29D77CFB" w:usb2="00000012" w:usb3="00000000" w:csb0="00080001" w:csb1="00000000"/>
  </w:font>
  <w:font w:name="Yu Mincho">
    <w:altName w:val="Yu Gothic"/>
    <w:panose1 w:val="00000000000000000000"/>
    <w:charset w:val="80"/>
    <w:family w:val="roman"/>
    <w:pitch w:val="default"/>
    <w:sig w:usb0="00000000" w:usb1="00000000" w:usb2="00000012" w:usb3="00000000" w:csb0="0002009F" w:csb1="00000000"/>
  </w:font>
  <w:font w:name="Algerian">
    <w:altName w:val="Gabriola"/>
    <w:panose1 w:val="04020705040A02060702"/>
    <w:charset w:val="00"/>
    <w:family w:val="decorative"/>
    <w:pitch w:val="default"/>
    <w:sig w:usb0="00000000" w:usb1="00000000" w:usb2="00000000" w:usb3="00000000" w:csb0="20000001" w:csb1="00000000"/>
  </w:font>
  <w:font w:name="Cambria Math">
    <w:panose1 w:val="02040503050406030204"/>
    <w:charset w:val="00"/>
    <w:family w:val="roman"/>
    <w:pitch w:val="default"/>
    <w:sig w:usb0="E00006FF" w:usb1="420024FF" w:usb2="02000000" w:usb3="00000000" w:csb0="2000019F" w:csb1="00000000"/>
  </w:font>
  <w:font w:name="Aptos Narrow">
    <w:altName w:val="Segoe Print"/>
    <w:panose1 w:val="00000000000000000000"/>
    <w:charset w:val="00"/>
    <w:family w:val="swiss"/>
    <w:pitch w:val="default"/>
    <w:sig w:usb0="00000000" w:usb1="00000000" w:usb2="00000000" w:usb3="00000000" w:csb0="0000019F" w:csb1="00000000"/>
  </w:font>
  <w:font w:name="??">
    <w:altName w:val="Yu Gothic"/>
    <w:panose1 w:val="00000000000000000000"/>
    <w:charset w:val="80"/>
    <w:family w:val="roman"/>
    <w:pitch w:val="default"/>
    <w:sig w:usb0="00000000" w:usb1="00000000" w:usb2="00000010" w:usb3="00000000" w:csb0="00020000" w:csb1="00000000"/>
  </w:font>
  <w:font w:name="游明朝">
    <w:altName w:val="Yu Gothic UI Semilight"/>
    <w:panose1 w:val="02020400000000000000"/>
    <w:charset w:val="80"/>
    <w:family w:val="roman"/>
    <w:pitch w:val="default"/>
    <w:sig w:usb0="00000000" w:usb1="00000000" w:usb2="00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Batang">
    <w:altName w:val="Malgun Gothic"/>
    <w:panose1 w:val="02030600000101010101"/>
    <w:charset w:val="81"/>
    <w:family w:val="roman"/>
    <w:pitch w:val="default"/>
    <w:sig w:usb0="00000000" w:usb1="00000000" w:usb2="00000030" w:usb3="00000000" w:csb0="0008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Gabriola">
    <w:panose1 w:val="04040605051002020D02"/>
    <w:charset w:val="00"/>
    <w:family w:val="auto"/>
    <w:pitch w:val="default"/>
    <w:sig w:usb0="E00002EF" w:usb1="5000204B" w:usb2="00000000" w:usb3="00000000" w:csb0="2000009F" w:csb1="00000000"/>
  </w:font>
  <w:font w:name="Segoe Print">
    <w:panose1 w:val="02000600000000000000"/>
    <w:charset w:val="00"/>
    <w:family w:val="auto"/>
    <w:pitch w:val="default"/>
    <w:sig w:usb0="0000028F" w:usb1="00000000" w:usb2="00000000" w:usb3="00000000" w:csb0="2000009F" w:csb1="47010000"/>
  </w:font>
  <w:font w:name="Yu Gothic">
    <w:panose1 w:val="020B0400000000000000"/>
    <w:charset w:val="80"/>
    <w:family w:val="auto"/>
    <w:pitch w:val="default"/>
    <w:sig w:usb0="E00002FF" w:usb1="2AC7FDFF" w:usb2="00000016" w:usb3="00000000" w:csb0="2002009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Yu Gothic UI Semilight">
    <w:panose1 w:val="020B04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 w:name="Calibri">
    <w:panose1 w:val="020F0502020204030204"/>
    <w:charset w:val="86"/>
    <w:family w:val="swiss"/>
    <w:pitch w:val="default"/>
    <w:sig w:usb0="E0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38.719-02-01V0.8.0 (2025-10)</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1136"/>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346"/>
    <w:rsid w:val="000270B9"/>
    <w:rsid w:val="00033397"/>
    <w:rsid w:val="00040095"/>
    <w:rsid w:val="00051834"/>
    <w:rsid w:val="00054A22"/>
    <w:rsid w:val="00062023"/>
    <w:rsid w:val="000655A6"/>
    <w:rsid w:val="00070528"/>
    <w:rsid w:val="0007773A"/>
    <w:rsid w:val="00080512"/>
    <w:rsid w:val="000C47C3"/>
    <w:rsid w:val="000D58AB"/>
    <w:rsid w:val="000E5D8B"/>
    <w:rsid w:val="00133525"/>
    <w:rsid w:val="00173E3B"/>
    <w:rsid w:val="001743CA"/>
    <w:rsid w:val="00174E78"/>
    <w:rsid w:val="00181F69"/>
    <w:rsid w:val="001A4C42"/>
    <w:rsid w:val="001A7420"/>
    <w:rsid w:val="001A7FE2"/>
    <w:rsid w:val="001B223C"/>
    <w:rsid w:val="001B6637"/>
    <w:rsid w:val="001C21C3"/>
    <w:rsid w:val="001D02C2"/>
    <w:rsid w:val="001D4CF3"/>
    <w:rsid w:val="001F0363"/>
    <w:rsid w:val="001F0C1D"/>
    <w:rsid w:val="001F1132"/>
    <w:rsid w:val="001F168B"/>
    <w:rsid w:val="002347A2"/>
    <w:rsid w:val="002675F0"/>
    <w:rsid w:val="002760EE"/>
    <w:rsid w:val="002B6339"/>
    <w:rsid w:val="002C6F48"/>
    <w:rsid w:val="002E00EE"/>
    <w:rsid w:val="002E21DB"/>
    <w:rsid w:val="002E66AC"/>
    <w:rsid w:val="00315B85"/>
    <w:rsid w:val="003172DC"/>
    <w:rsid w:val="0035462D"/>
    <w:rsid w:val="00356555"/>
    <w:rsid w:val="00372D25"/>
    <w:rsid w:val="003765B8"/>
    <w:rsid w:val="003C26AA"/>
    <w:rsid w:val="003C3971"/>
    <w:rsid w:val="00423334"/>
    <w:rsid w:val="004345EC"/>
    <w:rsid w:val="00465515"/>
    <w:rsid w:val="00483469"/>
    <w:rsid w:val="0049751D"/>
    <w:rsid w:val="004C30AC"/>
    <w:rsid w:val="004D3578"/>
    <w:rsid w:val="004E213A"/>
    <w:rsid w:val="004F0988"/>
    <w:rsid w:val="004F3340"/>
    <w:rsid w:val="004F7F8E"/>
    <w:rsid w:val="0050421C"/>
    <w:rsid w:val="0053388B"/>
    <w:rsid w:val="00535773"/>
    <w:rsid w:val="00543E6C"/>
    <w:rsid w:val="00565087"/>
    <w:rsid w:val="00597B11"/>
    <w:rsid w:val="005D2E01"/>
    <w:rsid w:val="005D2F5D"/>
    <w:rsid w:val="005D7526"/>
    <w:rsid w:val="005E4BB2"/>
    <w:rsid w:val="005F788A"/>
    <w:rsid w:val="00602AEA"/>
    <w:rsid w:val="00614FDF"/>
    <w:rsid w:val="0063543D"/>
    <w:rsid w:val="00647114"/>
    <w:rsid w:val="00670CF4"/>
    <w:rsid w:val="006912E9"/>
    <w:rsid w:val="006A323F"/>
    <w:rsid w:val="006B30D0"/>
    <w:rsid w:val="006C3D95"/>
    <w:rsid w:val="006E5C86"/>
    <w:rsid w:val="007000D6"/>
    <w:rsid w:val="00701116"/>
    <w:rsid w:val="0071174C"/>
    <w:rsid w:val="00713C44"/>
    <w:rsid w:val="00734A5B"/>
    <w:rsid w:val="0074026F"/>
    <w:rsid w:val="007429F6"/>
    <w:rsid w:val="00744E76"/>
    <w:rsid w:val="00765EA3"/>
    <w:rsid w:val="00774DA4"/>
    <w:rsid w:val="00780B77"/>
    <w:rsid w:val="00781F0F"/>
    <w:rsid w:val="007B600E"/>
    <w:rsid w:val="007E0B1A"/>
    <w:rsid w:val="007F0F4A"/>
    <w:rsid w:val="008028A4"/>
    <w:rsid w:val="00830747"/>
    <w:rsid w:val="00830904"/>
    <w:rsid w:val="00846033"/>
    <w:rsid w:val="008768CA"/>
    <w:rsid w:val="008C384C"/>
    <w:rsid w:val="008C7B64"/>
    <w:rsid w:val="008E2D68"/>
    <w:rsid w:val="008E6756"/>
    <w:rsid w:val="008F7B9F"/>
    <w:rsid w:val="0090271F"/>
    <w:rsid w:val="00902E23"/>
    <w:rsid w:val="009114D7"/>
    <w:rsid w:val="0091348E"/>
    <w:rsid w:val="00917CCB"/>
    <w:rsid w:val="00933FB0"/>
    <w:rsid w:val="00942EC2"/>
    <w:rsid w:val="00965803"/>
    <w:rsid w:val="00975DAE"/>
    <w:rsid w:val="00977F4D"/>
    <w:rsid w:val="009A2F4D"/>
    <w:rsid w:val="009B0241"/>
    <w:rsid w:val="009B7963"/>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04ED2"/>
    <w:rsid w:val="00B06572"/>
    <w:rsid w:val="00B15449"/>
    <w:rsid w:val="00B91C40"/>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85827"/>
    <w:rsid w:val="00C91962"/>
    <w:rsid w:val="00C93F40"/>
    <w:rsid w:val="00CA3D0C"/>
    <w:rsid w:val="00CE42F9"/>
    <w:rsid w:val="00D062F6"/>
    <w:rsid w:val="00D57972"/>
    <w:rsid w:val="00D675A9"/>
    <w:rsid w:val="00D738D6"/>
    <w:rsid w:val="00D755EB"/>
    <w:rsid w:val="00D76048"/>
    <w:rsid w:val="00D82E6F"/>
    <w:rsid w:val="00D87E00"/>
    <w:rsid w:val="00D9134D"/>
    <w:rsid w:val="00DA7A03"/>
    <w:rsid w:val="00DB1818"/>
    <w:rsid w:val="00DB705F"/>
    <w:rsid w:val="00DC309B"/>
    <w:rsid w:val="00DC47B6"/>
    <w:rsid w:val="00DC4DA2"/>
    <w:rsid w:val="00DD44B6"/>
    <w:rsid w:val="00DD4C17"/>
    <w:rsid w:val="00DD74A5"/>
    <w:rsid w:val="00DF2B1F"/>
    <w:rsid w:val="00DF62CD"/>
    <w:rsid w:val="00E16509"/>
    <w:rsid w:val="00E27700"/>
    <w:rsid w:val="00E3771E"/>
    <w:rsid w:val="00E44582"/>
    <w:rsid w:val="00E77645"/>
    <w:rsid w:val="00EA15B0"/>
    <w:rsid w:val="00EA4E32"/>
    <w:rsid w:val="00EA5EA7"/>
    <w:rsid w:val="00EA66BD"/>
    <w:rsid w:val="00EC4A25"/>
    <w:rsid w:val="00EE6431"/>
    <w:rsid w:val="00EF5F9C"/>
    <w:rsid w:val="00EF608C"/>
    <w:rsid w:val="00F025A2"/>
    <w:rsid w:val="00F04712"/>
    <w:rsid w:val="00F13360"/>
    <w:rsid w:val="00F22EC7"/>
    <w:rsid w:val="00F325C8"/>
    <w:rsid w:val="00F34834"/>
    <w:rsid w:val="00F35DBD"/>
    <w:rsid w:val="00F653B8"/>
    <w:rsid w:val="00F9008D"/>
    <w:rsid w:val="00FA1266"/>
    <w:rsid w:val="00FB2DE0"/>
    <w:rsid w:val="00FB47CB"/>
    <w:rsid w:val="00FC1192"/>
    <w:rsid w:val="01314F01"/>
    <w:rsid w:val="01612605"/>
    <w:rsid w:val="016D1EEA"/>
    <w:rsid w:val="01AA7149"/>
    <w:rsid w:val="01B709DD"/>
    <w:rsid w:val="01BB2C67"/>
    <w:rsid w:val="03602F97"/>
    <w:rsid w:val="042155D4"/>
    <w:rsid w:val="045028A0"/>
    <w:rsid w:val="046C669F"/>
    <w:rsid w:val="048B7990"/>
    <w:rsid w:val="049A781C"/>
    <w:rsid w:val="04A7196A"/>
    <w:rsid w:val="04BD0CD5"/>
    <w:rsid w:val="050104C5"/>
    <w:rsid w:val="051A57EC"/>
    <w:rsid w:val="05502988"/>
    <w:rsid w:val="05594913"/>
    <w:rsid w:val="05762682"/>
    <w:rsid w:val="05765F06"/>
    <w:rsid w:val="05D07899"/>
    <w:rsid w:val="06626E08"/>
    <w:rsid w:val="06906652"/>
    <w:rsid w:val="0726771F"/>
    <w:rsid w:val="072F4F4B"/>
    <w:rsid w:val="075E5DA6"/>
    <w:rsid w:val="07A27794"/>
    <w:rsid w:val="08B7185B"/>
    <w:rsid w:val="08C91775"/>
    <w:rsid w:val="08CE1480"/>
    <w:rsid w:val="08D339F0"/>
    <w:rsid w:val="09616470"/>
    <w:rsid w:val="098E4DDC"/>
    <w:rsid w:val="09CD37D2"/>
    <w:rsid w:val="0A1D4625"/>
    <w:rsid w:val="0A7A49BE"/>
    <w:rsid w:val="0A8A06EA"/>
    <w:rsid w:val="0AAD0691"/>
    <w:rsid w:val="0AE443EE"/>
    <w:rsid w:val="0AF162EB"/>
    <w:rsid w:val="0B3F7726"/>
    <w:rsid w:val="0B526C20"/>
    <w:rsid w:val="0B5807E8"/>
    <w:rsid w:val="0BAB2B32"/>
    <w:rsid w:val="0C2C324A"/>
    <w:rsid w:val="0C372408"/>
    <w:rsid w:val="0C770F81"/>
    <w:rsid w:val="0C9D33BF"/>
    <w:rsid w:val="0CAA04D6"/>
    <w:rsid w:val="0CAF051D"/>
    <w:rsid w:val="0D4D7CE0"/>
    <w:rsid w:val="0D5079C9"/>
    <w:rsid w:val="0D524167"/>
    <w:rsid w:val="0DA146C3"/>
    <w:rsid w:val="0DAC0678"/>
    <w:rsid w:val="0DE025A6"/>
    <w:rsid w:val="0E003006"/>
    <w:rsid w:val="0E2F2611"/>
    <w:rsid w:val="0E924A40"/>
    <w:rsid w:val="0EC475D5"/>
    <w:rsid w:val="0EEA6919"/>
    <w:rsid w:val="0F262DE9"/>
    <w:rsid w:val="0F927920"/>
    <w:rsid w:val="0FCB6357"/>
    <w:rsid w:val="0FD34206"/>
    <w:rsid w:val="0FE2319C"/>
    <w:rsid w:val="106018D4"/>
    <w:rsid w:val="107341F9"/>
    <w:rsid w:val="10860F81"/>
    <w:rsid w:val="10EC7A09"/>
    <w:rsid w:val="1106587D"/>
    <w:rsid w:val="110B7786"/>
    <w:rsid w:val="110C3FC9"/>
    <w:rsid w:val="11342C8E"/>
    <w:rsid w:val="114A472F"/>
    <w:rsid w:val="12265954"/>
    <w:rsid w:val="122D01D0"/>
    <w:rsid w:val="12413F80"/>
    <w:rsid w:val="126D60C9"/>
    <w:rsid w:val="127F1866"/>
    <w:rsid w:val="12B46304"/>
    <w:rsid w:val="13172CDE"/>
    <w:rsid w:val="13581549"/>
    <w:rsid w:val="137B37B1"/>
    <w:rsid w:val="13A72EEF"/>
    <w:rsid w:val="13CE23FE"/>
    <w:rsid w:val="14100CF8"/>
    <w:rsid w:val="14A54A6E"/>
    <w:rsid w:val="15054238"/>
    <w:rsid w:val="151412DC"/>
    <w:rsid w:val="156F1F39"/>
    <w:rsid w:val="15B6012F"/>
    <w:rsid w:val="15F42192"/>
    <w:rsid w:val="1626072C"/>
    <w:rsid w:val="16483E1A"/>
    <w:rsid w:val="165B2E3B"/>
    <w:rsid w:val="16917C74"/>
    <w:rsid w:val="16A21031"/>
    <w:rsid w:val="16E80942"/>
    <w:rsid w:val="16EB23F2"/>
    <w:rsid w:val="170535D2"/>
    <w:rsid w:val="17B42173"/>
    <w:rsid w:val="17DF0A39"/>
    <w:rsid w:val="17EA0FC8"/>
    <w:rsid w:val="181F3A21"/>
    <w:rsid w:val="184144C1"/>
    <w:rsid w:val="184F4570"/>
    <w:rsid w:val="186936F3"/>
    <w:rsid w:val="1869511A"/>
    <w:rsid w:val="188F508D"/>
    <w:rsid w:val="19220236"/>
    <w:rsid w:val="19445D81"/>
    <w:rsid w:val="1958313F"/>
    <w:rsid w:val="19F13E9B"/>
    <w:rsid w:val="1A524C3A"/>
    <w:rsid w:val="1A761976"/>
    <w:rsid w:val="1AA027BB"/>
    <w:rsid w:val="1AB765E6"/>
    <w:rsid w:val="1AC31A76"/>
    <w:rsid w:val="1B217891"/>
    <w:rsid w:val="1B2E0B21"/>
    <w:rsid w:val="1B415BC7"/>
    <w:rsid w:val="1B4951D2"/>
    <w:rsid w:val="1B504B5D"/>
    <w:rsid w:val="1B581F69"/>
    <w:rsid w:val="1B657081"/>
    <w:rsid w:val="1B886580"/>
    <w:rsid w:val="1B917B2A"/>
    <w:rsid w:val="1BC55A7D"/>
    <w:rsid w:val="1BDB6CBF"/>
    <w:rsid w:val="1C530F07"/>
    <w:rsid w:val="1C7E47A3"/>
    <w:rsid w:val="1C8B1061"/>
    <w:rsid w:val="1C9706F7"/>
    <w:rsid w:val="1CA47DEB"/>
    <w:rsid w:val="1D0432AA"/>
    <w:rsid w:val="1D887F78"/>
    <w:rsid w:val="1D916391"/>
    <w:rsid w:val="1DD842AE"/>
    <w:rsid w:val="1DE17414"/>
    <w:rsid w:val="1DED3227"/>
    <w:rsid w:val="1E4E6744"/>
    <w:rsid w:val="1E501C47"/>
    <w:rsid w:val="1EDD2B2F"/>
    <w:rsid w:val="1EFF2FFD"/>
    <w:rsid w:val="1F316246"/>
    <w:rsid w:val="1FB07AC3"/>
    <w:rsid w:val="1FCE373D"/>
    <w:rsid w:val="20104D96"/>
    <w:rsid w:val="20232D1B"/>
    <w:rsid w:val="20866ED0"/>
    <w:rsid w:val="210A5AEE"/>
    <w:rsid w:val="210E0F2B"/>
    <w:rsid w:val="213A0410"/>
    <w:rsid w:val="21430D20"/>
    <w:rsid w:val="214A3CC8"/>
    <w:rsid w:val="21AF16D4"/>
    <w:rsid w:val="21DC37D4"/>
    <w:rsid w:val="21E604A4"/>
    <w:rsid w:val="220D1A6D"/>
    <w:rsid w:val="22342FBD"/>
    <w:rsid w:val="2262184E"/>
    <w:rsid w:val="22925F36"/>
    <w:rsid w:val="229628CB"/>
    <w:rsid w:val="22B61C24"/>
    <w:rsid w:val="22DC261C"/>
    <w:rsid w:val="234B131B"/>
    <w:rsid w:val="235333B2"/>
    <w:rsid w:val="23B428FE"/>
    <w:rsid w:val="23BC26AD"/>
    <w:rsid w:val="23CD2307"/>
    <w:rsid w:val="23D83E1C"/>
    <w:rsid w:val="23F76998"/>
    <w:rsid w:val="24271D5D"/>
    <w:rsid w:val="24315EF0"/>
    <w:rsid w:val="24341072"/>
    <w:rsid w:val="2458446D"/>
    <w:rsid w:val="246F652F"/>
    <w:rsid w:val="24B23EBF"/>
    <w:rsid w:val="251251DD"/>
    <w:rsid w:val="252F1CAC"/>
    <w:rsid w:val="25472F43"/>
    <w:rsid w:val="25533A48"/>
    <w:rsid w:val="256F06EA"/>
    <w:rsid w:val="25A30350"/>
    <w:rsid w:val="25B76FF0"/>
    <w:rsid w:val="25E35A5B"/>
    <w:rsid w:val="264F4FDA"/>
    <w:rsid w:val="266235BB"/>
    <w:rsid w:val="267C5CFF"/>
    <w:rsid w:val="26AA7CF2"/>
    <w:rsid w:val="26CF203B"/>
    <w:rsid w:val="26DC1351"/>
    <w:rsid w:val="27003495"/>
    <w:rsid w:val="273E340D"/>
    <w:rsid w:val="2746390C"/>
    <w:rsid w:val="27C26C1D"/>
    <w:rsid w:val="27EB370D"/>
    <w:rsid w:val="28503431"/>
    <w:rsid w:val="288129C2"/>
    <w:rsid w:val="289F6A33"/>
    <w:rsid w:val="28A718C1"/>
    <w:rsid w:val="290A0F1C"/>
    <w:rsid w:val="291021EA"/>
    <w:rsid w:val="29290B96"/>
    <w:rsid w:val="2935022C"/>
    <w:rsid w:val="295419DA"/>
    <w:rsid w:val="298B7936"/>
    <w:rsid w:val="29CA071F"/>
    <w:rsid w:val="29F959EB"/>
    <w:rsid w:val="2A0362FB"/>
    <w:rsid w:val="2A1F4553"/>
    <w:rsid w:val="2A2A3FBC"/>
    <w:rsid w:val="2A6E122D"/>
    <w:rsid w:val="2A7740BB"/>
    <w:rsid w:val="2A9226E6"/>
    <w:rsid w:val="2AB84B24"/>
    <w:rsid w:val="2B075F1F"/>
    <w:rsid w:val="2B8E1652"/>
    <w:rsid w:val="2B991C14"/>
    <w:rsid w:val="2C8A4146"/>
    <w:rsid w:val="2CA64350"/>
    <w:rsid w:val="2CAA2D56"/>
    <w:rsid w:val="2CCD3F5D"/>
    <w:rsid w:val="2CD46621"/>
    <w:rsid w:val="2D0830EF"/>
    <w:rsid w:val="2D764AE5"/>
    <w:rsid w:val="2E0065CE"/>
    <w:rsid w:val="2E03680A"/>
    <w:rsid w:val="2E34285D"/>
    <w:rsid w:val="2E3903BB"/>
    <w:rsid w:val="2E9118F2"/>
    <w:rsid w:val="2E9F3EB4"/>
    <w:rsid w:val="2ED410E1"/>
    <w:rsid w:val="2EED2E72"/>
    <w:rsid w:val="2EF26282"/>
    <w:rsid w:val="2F4A6B22"/>
    <w:rsid w:val="2F5F6AC7"/>
    <w:rsid w:val="3025488D"/>
    <w:rsid w:val="31300F41"/>
    <w:rsid w:val="313B1E55"/>
    <w:rsid w:val="315D2D09"/>
    <w:rsid w:val="31B3151A"/>
    <w:rsid w:val="31F11D76"/>
    <w:rsid w:val="32747406"/>
    <w:rsid w:val="32D02BEB"/>
    <w:rsid w:val="331362FA"/>
    <w:rsid w:val="340919EE"/>
    <w:rsid w:val="349415D2"/>
    <w:rsid w:val="34A20388"/>
    <w:rsid w:val="34A301BF"/>
    <w:rsid w:val="34BB1FF4"/>
    <w:rsid w:val="35476E77"/>
    <w:rsid w:val="357A6D10"/>
    <w:rsid w:val="35840EDB"/>
    <w:rsid w:val="35B44D6B"/>
    <w:rsid w:val="35F10BC5"/>
    <w:rsid w:val="36374201"/>
    <w:rsid w:val="36637DA1"/>
    <w:rsid w:val="366C6D72"/>
    <w:rsid w:val="36763CE6"/>
    <w:rsid w:val="36E13A87"/>
    <w:rsid w:val="36E2469A"/>
    <w:rsid w:val="36F52036"/>
    <w:rsid w:val="372D5A13"/>
    <w:rsid w:val="37495807"/>
    <w:rsid w:val="375458D3"/>
    <w:rsid w:val="377F4883"/>
    <w:rsid w:val="37826121"/>
    <w:rsid w:val="37E31CBE"/>
    <w:rsid w:val="37FE7E9E"/>
    <w:rsid w:val="383813C8"/>
    <w:rsid w:val="386817BB"/>
    <w:rsid w:val="387415AD"/>
    <w:rsid w:val="38B36EDA"/>
    <w:rsid w:val="394A250A"/>
    <w:rsid w:val="395125A7"/>
    <w:rsid w:val="39985E8D"/>
    <w:rsid w:val="399A358E"/>
    <w:rsid w:val="39B822CE"/>
    <w:rsid w:val="39E11A28"/>
    <w:rsid w:val="39E97BF2"/>
    <w:rsid w:val="3A52627F"/>
    <w:rsid w:val="3A595F4B"/>
    <w:rsid w:val="3AFB444F"/>
    <w:rsid w:val="3B096234"/>
    <w:rsid w:val="3B5570E7"/>
    <w:rsid w:val="3B8F2744"/>
    <w:rsid w:val="3BF07775"/>
    <w:rsid w:val="3C2A4B41"/>
    <w:rsid w:val="3CC71547"/>
    <w:rsid w:val="3D0748B7"/>
    <w:rsid w:val="3D1F608D"/>
    <w:rsid w:val="3D2A703F"/>
    <w:rsid w:val="3D6200C1"/>
    <w:rsid w:val="3D6E7757"/>
    <w:rsid w:val="3D912D0A"/>
    <w:rsid w:val="3D955418"/>
    <w:rsid w:val="3E04153C"/>
    <w:rsid w:val="3E0A2E58"/>
    <w:rsid w:val="3E175815"/>
    <w:rsid w:val="3E737005"/>
    <w:rsid w:val="3E775A0B"/>
    <w:rsid w:val="3E98013E"/>
    <w:rsid w:val="3EAD2662"/>
    <w:rsid w:val="3F0365C7"/>
    <w:rsid w:val="3F8C1CD0"/>
    <w:rsid w:val="3FB93A98"/>
    <w:rsid w:val="401D732F"/>
    <w:rsid w:val="40954700"/>
    <w:rsid w:val="40E47D03"/>
    <w:rsid w:val="41100FC2"/>
    <w:rsid w:val="41291F86"/>
    <w:rsid w:val="413D6695"/>
    <w:rsid w:val="415006B7"/>
    <w:rsid w:val="417E2C39"/>
    <w:rsid w:val="41EC0535"/>
    <w:rsid w:val="4258626D"/>
    <w:rsid w:val="425A02DC"/>
    <w:rsid w:val="426258BF"/>
    <w:rsid w:val="42982C9D"/>
    <w:rsid w:val="42BC698B"/>
    <w:rsid w:val="42C50218"/>
    <w:rsid w:val="43251536"/>
    <w:rsid w:val="438213E1"/>
    <w:rsid w:val="43E53CC0"/>
    <w:rsid w:val="43FC08AC"/>
    <w:rsid w:val="441049B7"/>
    <w:rsid w:val="44166896"/>
    <w:rsid w:val="44472269"/>
    <w:rsid w:val="446B516E"/>
    <w:rsid w:val="44782D86"/>
    <w:rsid w:val="44AE35BC"/>
    <w:rsid w:val="44F078A8"/>
    <w:rsid w:val="451A172D"/>
    <w:rsid w:val="456A6AE6"/>
    <w:rsid w:val="45820887"/>
    <w:rsid w:val="458F4FF2"/>
    <w:rsid w:val="45B63B66"/>
    <w:rsid w:val="45CA500D"/>
    <w:rsid w:val="46090434"/>
    <w:rsid w:val="4666290D"/>
    <w:rsid w:val="46767799"/>
    <w:rsid w:val="46794B93"/>
    <w:rsid w:val="46845A12"/>
    <w:rsid w:val="46872E42"/>
    <w:rsid w:val="468A3DC6"/>
    <w:rsid w:val="469169EC"/>
    <w:rsid w:val="469D0869"/>
    <w:rsid w:val="46B92717"/>
    <w:rsid w:val="4700508A"/>
    <w:rsid w:val="47612B67"/>
    <w:rsid w:val="477B5F15"/>
    <w:rsid w:val="47B270AC"/>
    <w:rsid w:val="47C77051"/>
    <w:rsid w:val="47CB7BB4"/>
    <w:rsid w:val="47DB7C8C"/>
    <w:rsid w:val="47FB4028"/>
    <w:rsid w:val="47FC265B"/>
    <w:rsid w:val="480745B8"/>
    <w:rsid w:val="48175F8B"/>
    <w:rsid w:val="48293873"/>
    <w:rsid w:val="486D0B9D"/>
    <w:rsid w:val="48901983"/>
    <w:rsid w:val="48A95C78"/>
    <w:rsid w:val="48B27967"/>
    <w:rsid w:val="48C50C7E"/>
    <w:rsid w:val="48D5291A"/>
    <w:rsid w:val="4908232A"/>
    <w:rsid w:val="493F7B37"/>
    <w:rsid w:val="494055B9"/>
    <w:rsid w:val="495A7056"/>
    <w:rsid w:val="496038EF"/>
    <w:rsid w:val="49853B2F"/>
    <w:rsid w:val="499C7ED1"/>
    <w:rsid w:val="49A17BDC"/>
    <w:rsid w:val="49D26CFE"/>
    <w:rsid w:val="49F61BB2"/>
    <w:rsid w:val="4A082399"/>
    <w:rsid w:val="4A121195"/>
    <w:rsid w:val="4A6D602B"/>
    <w:rsid w:val="4A9D32F7"/>
    <w:rsid w:val="4AED437B"/>
    <w:rsid w:val="4AF87908"/>
    <w:rsid w:val="4B175D7C"/>
    <w:rsid w:val="4B7778F3"/>
    <w:rsid w:val="4B7A3D36"/>
    <w:rsid w:val="4CAC0AD9"/>
    <w:rsid w:val="4CC578C0"/>
    <w:rsid w:val="4CE22604"/>
    <w:rsid w:val="4D3A468D"/>
    <w:rsid w:val="4D7F68B2"/>
    <w:rsid w:val="4DD51840"/>
    <w:rsid w:val="4DF655F8"/>
    <w:rsid w:val="4DFA077B"/>
    <w:rsid w:val="4E2236B2"/>
    <w:rsid w:val="4E431E74"/>
    <w:rsid w:val="4EB15509"/>
    <w:rsid w:val="4F3678D3"/>
    <w:rsid w:val="4F5222FC"/>
    <w:rsid w:val="4FDF5118"/>
    <w:rsid w:val="4FE44E23"/>
    <w:rsid w:val="4FEB6B02"/>
    <w:rsid w:val="50AC6DEA"/>
    <w:rsid w:val="50E83EC0"/>
    <w:rsid w:val="50F413DD"/>
    <w:rsid w:val="511C421F"/>
    <w:rsid w:val="511D4F82"/>
    <w:rsid w:val="51383FC9"/>
    <w:rsid w:val="51501AF7"/>
    <w:rsid w:val="51EB103B"/>
    <w:rsid w:val="525A3ACB"/>
    <w:rsid w:val="52642504"/>
    <w:rsid w:val="528C3333"/>
    <w:rsid w:val="52930E48"/>
    <w:rsid w:val="531F2FEB"/>
    <w:rsid w:val="535940CA"/>
    <w:rsid w:val="540D2C74"/>
    <w:rsid w:val="54BE2A98"/>
    <w:rsid w:val="54FA7B44"/>
    <w:rsid w:val="55317DF6"/>
    <w:rsid w:val="55426335"/>
    <w:rsid w:val="5562510A"/>
    <w:rsid w:val="55AD491E"/>
    <w:rsid w:val="55DB780D"/>
    <w:rsid w:val="55E16072"/>
    <w:rsid w:val="561C29D4"/>
    <w:rsid w:val="56842916"/>
    <w:rsid w:val="568F0E59"/>
    <w:rsid w:val="56D27CC5"/>
    <w:rsid w:val="56EA1A20"/>
    <w:rsid w:val="571760EF"/>
    <w:rsid w:val="57347C1D"/>
    <w:rsid w:val="5769734F"/>
    <w:rsid w:val="579D2DD8"/>
    <w:rsid w:val="57E06B2A"/>
    <w:rsid w:val="57E263F4"/>
    <w:rsid w:val="581346E7"/>
    <w:rsid w:val="5815278F"/>
    <w:rsid w:val="581B4698"/>
    <w:rsid w:val="586F4122"/>
    <w:rsid w:val="58B8109E"/>
    <w:rsid w:val="58DE5A5B"/>
    <w:rsid w:val="58E467E4"/>
    <w:rsid w:val="58E91760"/>
    <w:rsid w:val="593D3DBD"/>
    <w:rsid w:val="59545699"/>
    <w:rsid w:val="5967213C"/>
    <w:rsid w:val="598541D6"/>
    <w:rsid w:val="598D4786"/>
    <w:rsid w:val="59B469B8"/>
    <w:rsid w:val="5A0F0959"/>
    <w:rsid w:val="5A554343"/>
    <w:rsid w:val="5A7E1904"/>
    <w:rsid w:val="5AA83DCD"/>
    <w:rsid w:val="5AAB6FEB"/>
    <w:rsid w:val="5AAC7E5C"/>
    <w:rsid w:val="5ADB4989"/>
    <w:rsid w:val="5AE31628"/>
    <w:rsid w:val="5AE825BC"/>
    <w:rsid w:val="5B7B1BA7"/>
    <w:rsid w:val="5BBB7CD0"/>
    <w:rsid w:val="5BE80ED6"/>
    <w:rsid w:val="5BEF40E4"/>
    <w:rsid w:val="5C682DDC"/>
    <w:rsid w:val="5CB35126"/>
    <w:rsid w:val="5CB376A5"/>
    <w:rsid w:val="5CCB4D4C"/>
    <w:rsid w:val="5CD60B5E"/>
    <w:rsid w:val="5CE73533"/>
    <w:rsid w:val="5CEF6590"/>
    <w:rsid w:val="5D227715"/>
    <w:rsid w:val="5D254161"/>
    <w:rsid w:val="5D273DE0"/>
    <w:rsid w:val="5D540693"/>
    <w:rsid w:val="5D7D29CB"/>
    <w:rsid w:val="5D8366F8"/>
    <w:rsid w:val="5D953B1E"/>
    <w:rsid w:val="5DA659B4"/>
    <w:rsid w:val="5E3B5EA7"/>
    <w:rsid w:val="5E435D5B"/>
    <w:rsid w:val="5E6160E7"/>
    <w:rsid w:val="5E803118"/>
    <w:rsid w:val="5F447CCB"/>
    <w:rsid w:val="5F737229"/>
    <w:rsid w:val="60121E89"/>
    <w:rsid w:val="60366F66"/>
    <w:rsid w:val="604A33D1"/>
    <w:rsid w:val="60B82A30"/>
    <w:rsid w:val="60D300EA"/>
    <w:rsid w:val="60E3042B"/>
    <w:rsid w:val="61204966"/>
    <w:rsid w:val="61B21CD6"/>
    <w:rsid w:val="62340FAB"/>
    <w:rsid w:val="62400DDA"/>
    <w:rsid w:val="627A5E9C"/>
    <w:rsid w:val="629C76D5"/>
    <w:rsid w:val="633013C5"/>
    <w:rsid w:val="64006F9C"/>
    <w:rsid w:val="64357EF4"/>
    <w:rsid w:val="64DB5214"/>
    <w:rsid w:val="64DF440C"/>
    <w:rsid w:val="650F715A"/>
    <w:rsid w:val="657213FC"/>
    <w:rsid w:val="65A3544F"/>
    <w:rsid w:val="65BD2897"/>
    <w:rsid w:val="660718F0"/>
    <w:rsid w:val="666D4B17"/>
    <w:rsid w:val="66A03D4A"/>
    <w:rsid w:val="66D53242"/>
    <w:rsid w:val="67600C28"/>
    <w:rsid w:val="676D1AB7"/>
    <w:rsid w:val="67A32996"/>
    <w:rsid w:val="67B850C4"/>
    <w:rsid w:val="67B93D66"/>
    <w:rsid w:val="67ED1D74"/>
    <w:rsid w:val="6832131A"/>
    <w:rsid w:val="68523A33"/>
    <w:rsid w:val="68763017"/>
    <w:rsid w:val="687B6DF6"/>
    <w:rsid w:val="68BE0B64"/>
    <w:rsid w:val="68CA50AF"/>
    <w:rsid w:val="690525DD"/>
    <w:rsid w:val="69D22C2B"/>
    <w:rsid w:val="6A015CF8"/>
    <w:rsid w:val="6A3C4858"/>
    <w:rsid w:val="6B570EC0"/>
    <w:rsid w:val="6B693FC6"/>
    <w:rsid w:val="6B6A52CA"/>
    <w:rsid w:val="6B7F67E4"/>
    <w:rsid w:val="6B807383"/>
    <w:rsid w:val="6B8538F6"/>
    <w:rsid w:val="6B873576"/>
    <w:rsid w:val="6BEA5819"/>
    <w:rsid w:val="6C2F033A"/>
    <w:rsid w:val="6C442A2F"/>
    <w:rsid w:val="6CC30D7F"/>
    <w:rsid w:val="6CF03552"/>
    <w:rsid w:val="6D154D66"/>
    <w:rsid w:val="6D725612"/>
    <w:rsid w:val="6D8661A9"/>
    <w:rsid w:val="6D9F19E7"/>
    <w:rsid w:val="6DDB2EA4"/>
    <w:rsid w:val="6DE365A2"/>
    <w:rsid w:val="6E2E3854"/>
    <w:rsid w:val="6E4F0506"/>
    <w:rsid w:val="6E663ACB"/>
    <w:rsid w:val="6EF24176"/>
    <w:rsid w:val="6F841F80"/>
    <w:rsid w:val="6F8B154D"/>
    <w:rsid w:val="703F2826"/>
    <w:rsid w:val="70473EC4"/>
    <w:rsid w:val="704915C5"/>
    <w:rsid w:val="705F156B"/>
    <w:rsid w:val="70A94E62"/>
    <w:rsid w:val="71034277"/>
    <w:rsid w:val="71136A90"/>
    <w:rsid w:val="7171012E"/>
    <w:rsid w:val="718225C7"/>
    <w:rsid w:val="719637E6"/>
    <w:rsid w:val="71CB0828"/>
    <w:rsid w:val="71EA67C2"/>
    <w:rsid w:val="729A0E95"/>
    <w:rsid w:val="72CE0E9D"/>
    <w:rsid w:val="72E4478C"/>
    <w:rsid w:val="72F54EFF"/>
    <w:rsid w:val="733F2D28"/>
    <w:rsid w:val="734168B5"/>
    <w:rsid w:val="73426189"/>
    <w:rsid w:val="73432932"/>
    <w:rsid w:val="734F3E3C"/>
    <w:rsid w:val="736F5C2F"/>
    <w:rsid w:val="7372081D"/>
    <w:rsid w:val="737308E6"/>
    <w:rsid w:val="738E13A2"/>
    <w:rsid w:val="73EB3CBA"/>
    <w:rsid w:val="73FC5F76"/>
    <w:rsid w:val="74031361"/>
    <w:rsid w:val="74077C61"/>
    <w:rsid w:val="741B228B"/>
    <w:rsid w:val="74335733"/>
    <w:rsid w:val="744B2DDA"/>
    <w:rsid w:val="745D77C2"/>
    <w:rsid w:val="746229FF"/>
    <w:rsid w:val="75213D37"/>
    <w:rsid w:val="75951AF7"/>
    <w:rsid w:val="75BC0475"/>
    <w:rsid w:val="75C02056"/>
    <w:rsid w:val="75EE2E5D"/>
    <w:rsid w:val="762C54EE"/>
    <w:rsid w:val="76300258"/>
    <w:rsid w:val="771C29C5"/>
    <w:rsid w:val="774175B4"/>
    <w:rsid w:val="77933B3B"/>
    <w:rsid w:val="77C96214"/>
    <w:rsid w:val="77D445A5"/>
    <w:rsid w:val="78212811"/>
    <w:rsid w:val="7847671C"/>
    <w:rsid w:val="786C6182"/>
    <w:rsid w:val="78977816"/>
    <w:rsid w:val="790A4622"/>
    <w:rsid w:val="793F3897"/>
    <w:rsid w:val="795502A8"/>
    <w:rsid w:val="79615030"/>
    <w:rsid w:val="79E41D48"/>
    <w:rsid w:val="79F93A46"/>
    <w:rsid w:val="7A195E96"/>
    <w:rsid w:val="7A625ED8"/>
    <w:rsid w:val="7A6B7D50"/>
    <w:rsid w:val="7ADF0D25"/>
    <w:rsid w:val="7B1623D5"/>
    <w:rsid w:val="7B234C91"/>
    <w:rsid w:val="7B4E6DDA"/>
    <w:rsid w:val="7B9A0B28"/>
    <w:rsid w:val="7BA845BC"/>
    <w:rsid w:val="7BAE00F8"/>
    <w:rsid w:val="7BC36D99"/>
    <w:rsid w:val="7BCF78A0"/>
    <w:rsid w:val="7C3612D6"/>
    <w:rsid w:val="7C4E477F"/>
    <w:rsid w:val="7CE0713F"/>
    <w:rsid w:val="7D1E37D2"/>
    <w:rsid w:val="7D377BC1"/>
    <w:rsid w:val="7D4B7464"/>
    <w:rsid w:val="7DB508DA"/>
    <w:rsid w:val="7DDA520A"/>
    <w:rsid w:val="7DE03890"/>
    <w:rsid w:val="7DF22173"/>
    <w:rsid w:val="7E2D2E88"/>
    <w:rsid w:val="7E706B85"/>
    <w:rsid w:val="7E9F29C9"/>
    <w:rsid w:val="7EB130A3"/>
    <w:rsid w:val="7F0315B3"/>
    <w:rsid w:val="7FBE2E21"/>
    <w:rsid w:val="7FD914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76"/>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60"/>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9"/>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8"/>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5"/>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4"/>
    <w:qFormat/>
    <w:uiPriority w:val="0"/>
  </w:style>
  <w:style w:type="paragraph" w:styleId="38">
    <w:name w:val="Body Text 3"/>
    <w:basedOn w:val="1"/>
    <w:link w:val="138"/>
    <w:qFormat/>
    <w:uiPriority w:val="0"/>
    <w:pPr>
      <w:spacing w:after="120"/>
    </w:pPr>
    <w:rPr>
      <w:sz w:val="16"/>
      <w:szCs w:val="16"/>
    </w:rPr>
  </w:style>
  <w:style w:type="paragraph" w:styleId="39">
    <w:name w:val="Closing"/>
    <w:basedOn w:val="1"/>
    <w:link w:val="144"/>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6"/>
    <w:qFormat/>
    <w:uiPriority w:val="0"/>
    <w:pPr>
      <w:spacing w:after="120"/>
    </w:pPr>
  </w:style>
  <w:style w:type="paragraph" w:styleId="42">
    <w:name w:val="Body Text Indent"/>
    <w:basedOn w:val="1"/>
    <w:link w:val="140"/>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2"/>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61"/>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7"/>
    <w:qFormat/>
    <w:uiPriority w:val="0"/>
  </w:style>
  <w:style w:type="paragraph" w:styleId="56">
    <w:name w:val="Body Text Indent 2"/>
    <w:basedOn w:val="1"/>
    <w:link w:val="142"/>
    <w:qFormat/>
    <w:uiPriority w:val="0"/>
    <w:pPr>
      <w:spacing w:after="120" w:line="480" w:lineRule="auto"/>
      <w:ind w:left="283"/>
    </w:pPr>
  </w:style>
  <w:style w:type="paragraph" w:styleId="57">
    <w:name w:val="endnote text"/>
    <w:basedOn w:val="1"/>
    <w:link w:val="150"/>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4"/>
    <w:semiHidden/>
    <w:unhideWhenUsed/>
    <w:qFormat/>
    <w:uiPriority w:val="0"/>
    <w:pPr>
      <w:spacing w:after="0"/>
    </w:pPr>
    <w:rPr>
      <w:rFonts w:ascii="Segoe UI" w:hAnsi="Segoe UI" w:cs="Segoe UI"/>
      <w:sz w:val="18"/>
      <w:szCs w:val="18"/>
    </w:rPr>
  </w:style>
  <w:style w:type="paragraph" w:styleId="60">
    <w:name w:val="footer"/>
    <w:basedOn w:val="1"/>
    <w:qFormat/>
    <w:uiPriority w:val="0"/>
    <w:pPr>
      <w:jc w:val="center"/>
    </w:pPr>
    <w:rPr>
      <w:i/>
    </w:rPr>
  </w:style>
  <w:style w:type="paragraph" w:styleId="61">
    <w:name w:val="envelope return"/>
    <w:basedOn w:val="1"/>
    <w:qFormat/>
    <w:uiPriority w:val="0"/>
    <w:pPr>
      <w:spacing w:after="0"/>
    </w:pPr>
    <w:rPr>
      <w:rFonts w:asciiTheme="majorHAnsi" w:hAnsiTheme="majorHAnsi" w:eastAsiaTheme="majorEastAsia" w:cstheme="majorBid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3">
    <w:name w:val="Signature"/>
    <w:basedOn w:val="1"/>
    <w:link w:val="165"/>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6"/>
    <w:qFormat/>
    <w:uiPriority w:val="0"/>
    <w:rPr>
      <w:b/>
      <w:bCs/>
    </w:rPr>
  </w:style>
  <w:style w:type="paragraph" w:styleId="87">
    <w:name w:val="Body Text First Indent"/>
    <w:basedOn w:val="41"/>
    <w:link w:val="139"/>
    <w:qFormat/>
    <w:uiPriority w:val="0"/>
    <w:pPr>
      <w:spacing w:after="180"/>
      <w:ind w:firstLine="360"/>
    </w:pPr>
  </w:style>
  <w:style w:type="paragraph" w:styleId="88">
    <w:name w:val="Body Text First Indent 2"/>
    <w:basedOn w:val="42"/>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semiHidden/>
    <w:qFormat/>
    <w:uiPriority w:val="0"/>
  </w:style>
  <w:style w:type="character" w:styleId="93">
    <w:name w:val="FollowedHyperlink"/>
    <w:qFormat/>
    <w:uiPriority w:val="0"/>
    <w:rPr>
      <w:color w:val="954F72"/>
      <w:u w:val="single"/>
    </w:rPr>
  </w:style>
  <w:style w:type="character" w:styleId="94">
    <w:name w:val="Hyperlink"/>
    <w:qFormat/>
    <w:uiPriority w:val="0"/>
    <w:rPr>
      <w:color w:val="0563C1"/>
      <w:u w:val="single"/>
    </w:rPr>
  </w:style>
  <w:style w:type="character" w:styleId="95">
    <w:name w:val="annotation reference"/>
    <w:basedOn w:val="91"/>
    <w:qFormat/>
    <w:uiPriority w:val="0"/>
    <w:rPr>
      <w:sz w:val="21"/>
      <w:szCs w:val="21"/>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3">
    <w:name w:val="TAR"/>
    <w:basedOn w:val="104"/>
    <w:qFormat/>
    <w:uiPriority w:val="0"/>
    <w:pPr>
      <w:jc w:val="right"/>
    </w:pPr>
  </w:style>
  <w:style w:type="paragraph" w:customStyle="1" w:styleId="104">
    <w:name w:val="TAL"/>
    <w:basedOn w:val="1"/>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69"/>
    <w:link w:val="179"/>
    <w:qFormat/>
    <w:uiPriority w:val="0"/>
    <w:pPr>
      <w:ind w:left="568" w:hanging="284"/>
    </w:pPr>
  </w:style>
  <w:style w:type="paragraph" w:customStyle="1" w:styleId="113">
    <w:name w:val="Editor's Note"/>
    <w:basedOn w:val="101"/>
    <w:qFormat/>
    <w:uiPriority w:val="0"/>
    <w:pPr>
      <w:ind w:left="1418" w:hanging="1134"/>
    </w:pPr>
    <w:rPr>
      <w:color w:val="FF0000"/>
    </w:rPr>
  </w:style>
  <w:style w:type="paragraph" w:customStyle="1" w:styleId="114">
    <w:name w:val="TH"/>
    <w:basedOn w:val="115"/>
    <w:next w:val="115"/>
    <w:link w:val="133"/>
    <w:qFormat/>
    <w:uiPriority w:val="0"/>
  </w:style>
  <w:style w:type="paragraph" w:customStyle="1" w:styleId="115">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4"/>
    <w:link w:val="180"/>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4"/>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
    <w:qFormat/>
    <w:uiPriority w:val="0"/>
    <w:pPr>
      <w:ind w:left="851" w:hanging="284"/>
    </w:pPr>
  </w:style>
  <w:style w:type="paragraph" w:customStyle="1" w:styleId="125">
    <w:name w:val="B3"/>
    <w:basedOn w:val="1"/>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4"/>
    <w:qFormat/>
    <w:uiPriority w:val="0"/>
  </w:style>
  <w:style w:type="paragraph" w:customStyle="1" w:styleId="131">
    <w:name w:val="Guidance"/>
    <w:basedOn w:val="1"/>
    <w:qFormat/>
    <w:uiPriority w:val="0"/>
    <w:rPr>
      <w:i/>
      <w:color w:val="0000FF"/>
    </w:rPr>
  </w:style>
  <w:style w:type="character" w:customStyle="1" w:styleId="132">
    <w:name w:val="未处理的提及1"/>
    <w:semiHidden/>
    <w:unhideWhenUsed/>
    <w:qFormat/>
    <w:uiPriority w:val="99"/>
    <w:rPr>
      <w:color w:val="605E5C"/>
      <w:shd w:val="clear" w:color="auto" w:fill="E1DFDD"/>
    </w:rPr>
  </w:style>
  <w:style w:type="character" w:customStyle="1" w:styleId="133">
    <w:name w:val="TH Char"/>
    <w:link w:val="114"/>
    <w:qFormat/>
    <w:uiPriority w:val="0"/>
    <w:rPr>
      <w:rFonts w:ascii="Arial" w:hAnsi="Arial"/>
      <w:b/>
      <w:lang w:eastAsia="en-US"/>
    </w:rPr>
  </w:style>
  <w:style w:type="character" w:customStyle="1" w:styleId="134">
    <w:name w:val="Balloon Text Char"/>
    <w:basedOn w:val="91"/>
    <w:link w:val="59"/>
    <w:semiHidden/>
    <w:qFormat/>
    <w:uiPriority w:val="0"/>
    <w:rPr>
      <w:rFonts w:ascii="Segoe UI" w:hAnsi="Segoe UI" w:cs="Segoe UI"/>
      <w:sz w:val="18"/>
      <w:szCs w:val="18"/>
      <w:lang w:eastAsia="en-US"/>
    </w:rPr>
  </w:style>
  <w:style w:type="paragraph" w:customStyle="1" w:styleId="135">
    <w:name w:val="书目1"/>
    <w:basedOn w:val="1"/>
    <w:next w:val="1"/>
    <w:semiHidden/>
    <w:unhideWhenUsed/>
    <w:qFormat/>
    <w:uiPriority w:val="37"/>
  </w:style>
  <w:style w:type="character" w:customStyle="1" w:styleId="136">
    <w:name w:val="Body Text Char"/>
    <w:basedOn w:val="91"/>
    <w:link w:val="41"/>
    <w:qFormat/>
    <w:uiPriority w:val="0"/>
    <w:rPr>
      <w:lang w:eastAsia="en-US"/>
    </w:rPr>
  </w:style>
  <w:style w:type="character" w:customStyle="1" w:styleId="137">
    <w:name w:val="Body Text 2 Char"/>
    <w:basedOn w:val="91"/>
    <w:link w:val="77"/>
    <w:qFormat/>
    <w:uiPriority w:val="0"/>
    <w:rPr>
      <w:lang w:eastAsia="en-US"/>
    </w:rPr>
  </w:style>
  <w:style w:type="character" w:customStyle="1" w:styleId="138">
    <w:name w:val="Body Text 3 Char"/>
    <w:basedOn w:val="91"/>
    <w:link w:val="38"/>
    <w:qFormat/>
    <w:uiPriority w:val="0"/>
    <w:rPr>
      <w:sz w:val="16"/>
      <w:szCs w:val="16"/>
      <w:lang w:eastAsia="en-US"/>
    </w:rPr>
  </w:style>
  <w:style w:type="character" w:customStyle="1" w:styleId="139">
    <w:name w:val="Body Text First Indent Char"/>
    <w:basedOn w:val="136"/>
    <w:link w:val="87"/>
    <w:qFormat/>
    <w:uiPriority w:val="0"/>
    <w:rPr>
      <w:lang w:eastAsia="en-US"/>
    </w:rPr>
  </w:style>
  <w:style w:type="character" w:customStyle="1" w:styleId="140">
    <w:name w:val="Body Text Indent Char"/>
    <w:basedOn w:val="91"/>
    <w:link w:val="42"/>
    <w:qFormat/>
    <w:uiPriority w:val="0"/>
    <w:rPr>
      <w:lang w:eastAsia="en-US"/>
    </w:rPr>
  </w:style>
  <w:style w:type="character" w:customStyle="1" w:styleId="141">
    <w:name w:val="Body Text First Indent 2 Char"/>
    <w:basedOn w:val="140"/>
    <w:link w:val="88"/>
    <w:qFormat/>
    <w:uiPriority w:val="0"/>
    <w:rPr>
      <w:lang w:eastAsia="en-US"/>
    </w:rPr>
  </w:style>
  <w:style w:type="character" w:customStyle="1" w:styleId="142">
    <w:name w:val="Body Text Indent 2 Char"/>
    <w:basedOn w:val="91"/>
    <w:link w:val="56"/>
    <w:qFormat/>
    <w:uiPriority w:val="0"/>
    <w:rPr>
      <w:lang w:eastAsia="en-US"/>
    </w:rPr>
  </w:style>
  <w:style w:type="character" w:customStyle="1" w:styleId="143">
    <w:name w:val="Body Text Indent 3 Char"/>
    <w:basedOn w:val="91"/>
    <w:link w:val="72"/>
    <w:qFormat/>
    <w:uiPriority w:val="0"/>
    <w:rPr>
      <w:sz w:val="16"/>
      <w:szCs w:val="16"/>
      <w:lang w:eastAsia="en-US"/>
    </w:rPr>
  </w:style>
  <w:style w:type="character" w:customStyle="1" w:styleId="144">
    <w:name w:val="Closing Char"/>
    <w:basedOn w:val="91"/>
    <w:link w:val="39"/>
    <w:qFormat/>
    <w:uiPriority w:val="0"/>
    <w:rPr>
      <w:lang w:eastAsia="en-US"/>
    </w:rPr>
  </w:style>
  <w:style w:type="character" w:customStyle="1" w:styleId="145">
    <w:name w:val="Comment Text Char"/>
    <w:basedOn w:val="91"/>
    <w:link w:val="35"/>
    <w:qFormat/>
    <w:uiPriority w:val="0"/>
    <w:rPr>
      <w:lang w:eastAsia="en-US"/>
    </w:rPr>
  </w:style>
  <w:style w:type="character" w:customStyle="1" w:styleId="146">
    <w:name w:val="Comment Subject Char"/>
    <w:basedOn w:val="145"/>
    <w:link w:val="86"/>
    <w:qFormat/>
    <w:uiPriority w:val="0"/>
    <w:rPr>
      <w:b/>
      <w:bCs/>
      <w:lang w:eastAsia="en-US"/>
    </w:rPr>
  </w:style>
  <w:style w:type="character" w:customStyle="1" w:styleId="147">
    <w:name w:val="Date Char"/>
    <w:basedOn w:val="91"/>
    <w:link w:val="55"/>
    <w:qFormat/>
    <w:uiPriority w:val="0"/>
    <w:rPr>
      <w:lang w:eastAsia="en-US"/>
    </w:rPr>
  </w:style>
  <w:style w:type="character" w:customStyle="1" w:styleId="148">
    <w:name w:val="Document Map Char"/>
    <w:basedOn w:val="91"/>
    <w:link w:val="33"/>
    <w:qFormat/>
    <w:uiPriority w:val="0"/>
    <w:rPr>
      <w:rFonts w:ascii="Segoe UI" w:hAnsi="Segoe UI" w:cs="Segoe UI"/>
      <w:sz w:val="16"/>
      <w:szCs w:val="16"/>
      <w:lang w:eastAsia="en-US"/>
    </w:rPr>
  </w:style>
  <w:style w:type="character" w:customStyle="1" w:styleId="149">
    <w:name w:val="E-mail Signature Char"/>
    <w:basedOn w:val="91"/>
    <w:link w:val="26"/>
    <w:qFormat/>
    <w:uiPriority w:val="0"/>
    <w:rPr>
      <w:lang w:eastAsia="en-US"/>
    </w:rPr>
  </w:style>
  <w:style w:type="character" w:customStyle="1" w:styleId="150">
    <w:name w:val="Endnote Text Char"/>
    <w:basedOn w:val="91"/>
    <w:link w:val="57"/>
    <w:qFormat/>
    <w:uiPriority w:val="0"/>
    <w:rPr>
      <w:lang w:eastAsia="en-US"/>
    </w:rPr>
  </w:style>
  <w:style w:type="character" w:customStyle="1" w:styleId="151">
    <w:name w:val="Footnote Text Char"/>
    <w:basedOn w:val="91"/>
    <w:link w:val="70"/>
    <w:qFormat/>
    <w:uiPriority w:val="0"/>
    <w:rPr>
      <w:lang w:eastAsia="en-US"/>
    </w:rPr>
  </w:style>
  <w:style w:type="character" w:customStyle="1" w:styleId="152">
    <w:name w:val="HTML Address Char"/>
    <w:basedOn w:val="91"/>
    <w:link w:val="48"/>
    <w:qFormat/>
    <w:uiPriority w:val="0"/>
    <w:rPr>
      <w:i/>
      <w:iCs/>
      <w:lang w:eastAsia="en-US"/>
    </w:rPr>
  </w:style>
  <w:style w:type="character" w:customStyle="1" w:styleId="153">
    <w:name w:val="HTML Preformatted Char"/>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Intense Quote Char"/>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Macro Text Char"/>
    <w:basedOn w:val="91"/>
    <w:link w:val="2"/>
    <w:qFormat/>
    <w:uiPriority w:val="0"/>
    <w:rPr>
      <w:rFonts w:ascii="Consolas" w:hAnsi="Consolas"/>
      <w:lang w:eastAsia="en-US"/>
    </w:rPr>
  </w:style>
  <w:style w:type="character" w:customStyle="1" w:styleId="158">
    <w:name w:val="Message Header Ch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Note Heading Char"/>
    <w:basedOn w:val="91"/>
    <w:link w:val="23"/>
    <w:qFormat/>
    <w:uiPriority w:val="0"/>
    <w:rPr>
      <w:lang w:eastAsia="en-US"/>
    </w:rPr>
  </w:style>
  <w:style w:type="character" w:customStyle="1" w:styleId="161">
    <w:name w:val="Plain Text Char"/>
    <w:basedOn w:val="91"/>
    <w:link w:val="50"/>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Quote Char"/>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Salutation Char"/>
    <w:basedOn w:val="91"/>
    <w:link w:val="37"/>
    <w:qFormat/>
    <w:uiPriority w:val="0"/>
    <w:rPr>
      <w:lang w:eastAsia="en-US"/>
    </w:rPr>
  </w:style>
  <w:style w:type="character" w:customStyle="1" w:styleId="165">
    <w:name w:val="Signature Char"/>
    <w:basedOn w:val="91"/>
    <w:link w:val="63"/>
    <w:qFormat/>
    <w:uiPriority w:val="0"/>
    <w:rPr>
      <w:lang w:eastAsia="en-US"/>
    </w:rPr>
  </w:style>
  <w:style w:type="character" w:customStyle="1" w:styleId="166">
    <w:name w:val="Subtitle Char"/>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Title Ch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bt Char3"/>
    <w:qFormat/>
    <w:uiPriority w:val="0"/>
    <w:rPr>
      <w:lang w:val="en-GB" w:eastAsia="ja-JP" w:bidi="ar-SA"/>
    </w:rPr>
  </w:style>
  <w:style w:type="character" w:customStyle="1" w:styleId="170">
    <w:name w:val="Heading 1 Char"/>
    <w:qFormat/>
    <w:uiPriority w:val="0"/>
    <w:rPr>
      <w:rFonts w:ascii="Arial" w:hAnsi="Arial"/>
      <w:sz w:val="36"/>
      <w:lang w:val="en-GB" w:eastAsia="en-US" w:bidi="ar-SA"/>
    </w:rPr>
  </w:style>
  <w:style w:type="paragraph" w:customStyle="1" w:styleId="171">
    <w:name w:val="WPSOffice手动目录 1"/>
    <w:qFormat/>
    <w:uiPriority w:val="0"/>
    <w:rPr>
      <w:rFonts w:ascii="Times New Roman" w:hAnsi="Times New Roman" w:eastAsia="Times New Roman" w:cs="Times New Roman"/>
      <w:lang w:val="en-US" w:eastAsia="zh-CN" w:bidi="ar-SA"/>
    </w:rPr>
  </w:style>
  <w:style w:type="paragraph" w:customStyle="1" w:styleId="172">
    <w:name w:val="WPSOffice手动目录 2"/>
    <w:qFormat/>
    <w:uiPriority w:val="0"/>
    <w:pPr>
      <w:ind w:left="200" w:leftChars="200"/>
    </w:pPr>
    <w:rPr>
      <w:rFonts w:ascii="Times New Roman" w:hAnsi="Times New Roman" w:eastAsia="Times New Roman" w:cs="Times New Roman"/>
      <w:lang w:val="en-US" w:eastAsia="zh-CN" w:bidi="ar-SA"/>
    </w:rPr>
  </w:style>
  <w:style w:type="paragraph" w:customStyle="1" w:styleId="173">
    <w:name w:val="WPSOffice手动目录 3"/>
    <w:qFormat/>
    <w:uiPriority w:val="0"/>
    <w:pPr>
      <w:ind w:left="400" w:leftChars="400"/>
    </w:pPr>
    <w:rPr>
      <w:rFonts w:ascii="Times New Roman" w:hAnsi="Times New Roman" w:eastAsia="Times New Roman" w:cs="Times New Roman"/>
      <w:lang w:val="en-US" w:eastAsia="zh-CN" w:bidi="ar-SA"/>
    </w:rPr>
  </w:style>
  <w:style w:type="character" w:customStyle="1" w:styleId="174">
    <w:name w:val="font71"/>
    <w:basedOn w:val="91"/>
    <w:qFormat/>
    <w:uiPriority w:val="0"/>
    <w:rPr>
      <w:rFonts w:hint="default" w:ascii="Arial" w:hAnsi="Arial" w:cs="Arial"/>
      <w:color w:val="000000"/>
      <w:sz w:val="18"/>
      <w:szCs w:val="18"/>
      <w:u w:val="none"/>
      <w:vertAlign w:val="superscript"/>
    </w:rPr>
  </w:style>
  <w:style w:type="character" w:customStyle="1" w:styleId="175">
    <w:name w:val="font81"/>
    <w:basedOn w:val="91"/>
    <w:qFormat/>
    <w:uiPriority w:val="0"/>
    <w:rPr>
      <w:rFonts w:hint="default" w:ascii="Arial" w:hAnsi="Arial" w:cs="Arial"/>
      <w:color w:val="000000"/>
      <w:sz w:val="18"/>
      <w:szCs w:val="18"/>
      <w:u w:val="none"/>
      <w:vertAlign w:val="subscript"/>
    </w:rPr>
  </w:style>
  <w:style w:type="character" w:customStyle="1" w:styleId="176">
    <w:name w:val="Heading 4 Char"/>
    <w:basedOn w:val="91"/>
    <w:link w:val="6"/>
    <w:qFormat/>
    <w:uiPriority w:val="0"/>
    <w:rPr>
      <w:sz w:val="24"/>
    </w:rPr>
  </w:style>
  <w:style w:type="paragraph" w:customStyle="1" w:styleId="177">
    <w:name w:val="??? 2"/>
    <w:basedOn w:val="178"/>
    <w:next w:val="178"/>
    <w:qFormat/>
    <w:uiPriority w:val="0"/>
    <w:pPr>
      <w:keepNext/>
    </w:pPr>
    <w:rPr>
      <w:rFonts w:ascii="Arial" w:hAnsi="Arial"/>
      <w:b/>
      <w:sz w:val="24"/>
    </w:rPr>
  </w:style>
  <w:style w:type="paragraph" w:customStyle="1" w:styleId="178">
    <w:name w:val="??"/>
    <w:qFormat/>
    <w:uiPriority w:val="0"/>
    <w:pPr>
      <w:widowControl w:val="0"/>
    </w:pPr>
    <w:rPr>
      <w:rFonts w:ascii="Times New Roman" w:hAnsi="Times New Roman" w:eastAsia="Times New Roman" w:cs="Times New Roman"/>
      <w:lang w:val="en-US" w:eastAsia="en-US" w:bidi="ar-SA"/>
    </w:rPr>
  </w:style>
  <w:style w:type="character" w:customStyle="1" w:styleId="179">
    <w:name w:val="B1 Char"/>
    <w:link w:val="112"/>
    <w:qFormat/>
    <w:uiPriority w:val="0"/>
  </w:style>
  <w:style w:type="character" w:customStyle="1" w:styleId="180">
    <w:name w:val="TAN Char"/>
    <w:link w:val="120"/>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0" Type="http://schemas.openxmlformats.org/officeDocument/2006/relationships/fontTable" Target="fontTable.xml"/><Relationship Id="rId4" Type="http://schemas.openxmlformats.org/officeDocument/2006/relationships/header" Target="header1.xml"/><Relationship Id="rId39" Type="http://schemas.microsoft.com/office/2006/relationships/keyMapCustomizations" Target="customizations.xml"/><Relationship Id="rId38" Type="http://schemas.openxmlformats.org/officeDocument/2006/relationships/customXml" Target="../customXml/item1.xml"/><Relationship Id="rId37" Type="http://schemas.openxmlformats.org/officeDocument/2006/relationships/numbering" Target="numbering.xml"/><Relationship Id="rId36" Type="http://schemas.openxmlformats.org/officeDocument/2006/relationships/image" Target="media/image14.png"/><Relationship Id="rId35" Type="http://schemas.openxmlformats.org/officeDocument/2006/relationships/image" Target="media/image13.png"/><Relationship Id="rId34" Type="http://schemas.openxmlformats.org/officeDocument/2006/relationships/image" Target="media/image12.png"/><Relationship Id="rId33" Type="http://schemas.openxmlformats.org/officeDocument/2006/relationships/image" Target="media/image11.png"/><Relationship Id="rId32" Type="http://schemas.openxmlformats.org/officeDocument/2006/relationships/oleObject" Target="embeddings/oleObject10.bin"/><Relationship Id="rId31" Type="http://schemas.openxmlformats.org/officeDocument/2006/relationships/image" Target="media/image10.wmf"/><Relationship Id="rId30" Type="http://schemas.openxmlformats.org/officeDocument/2006/relationships/oleObject" Target="embeddings/oleObject9.bin"/><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oleObject" Target="embeddings/oleObject7.bin"/><Relationship Id="rId27" Type="http://schemas.openxmlformats.org/officeDocument/2006/relationships/image" Target="media/image9.wmf"/><Relationship Id="rId26" Type="http://schemas.openxmlformats.org/officeDocument/2006/relationships/image" Target="media/image8.wmf"/><Relationship Id="rId25" Type="http://schemas.openxmlformats.org/officeDocument/2006/relationships/oleObject" Target="embeddings/oleObject6.bin"/><Relationship Id="rId24" Type="http://schemas.openxmlformats.org/officeDocument/2006/relationships/image" Target="media/image7.wmf"/><Relationship Id="rId23" Type="http://schemas.openxmlformats.org/officeDocument/2006/relationships/oleObject" Target="embeddings/oleObject5.bin"/><Relationship Id="rId22" Type="http://schemas.openxmlformats.org/officeDocument/2006/relationships/image" Target="media/image6.wmf"/><Relationship Id="rId21" Type="http://schemas.openxmlformats.org/officeDocument/2006/relationships/image" Target="media/image5.wmf"/><Relationship Id="rId20" Type="http://schemas.openxmlformats.org/officeDocument/2006/relationships/image" Target="media/image4.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3.wmf"/><Relationship Id="rId17" Type="http://schemas.openxmlformats.org/officeDocument/2006/relationships/oleObject" Target="embeddings/oleObject3.bin"/><Relationship Id="rId16" Type="http://schemas.openxmlformats.org/officeDocument/2006/relationships/image" Target="media/image2.emf"/><Relationship Id="rId15" Type="http://schemas.openxmlformats.org/officeDocument/2006/relationships/oleObject" Target="embeddings/oleObject2.bin"/><Relationship Id="rId14" Type="http://schemas.openxmlformats.org/officeDocument/2006/relationships/image" Target="media/image1.emf"/><Relationship Id="rId13" Type="http://schemas.openxmlformats.org/officeDocument/2006/relationships/oleObject" Target="embeddings/oleObject1.bin"/><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116</Pages>
  <Words>37501</Words>
  <Characters>213761</Characters>
  <Lines>1781</Lines>
  <Paragraphs>501</Paragraphs>
  <TotalTime>6</TotalTime>
  <ScaleCrop>false</ScaleCrop>
  <LinksUpToDate>false</LinksUpToDate>
  <CharactersWithSpaces>250761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2022-04-01T11:01:00Z</dcterms:created>
  <dc:creator>MCC Support</dc:creator>
  <cp:keywords>&lt;keyword[, keyword, ]&gt;</cp:keywords>
  <cp:lastModifiedBy>ZTE_Wubin</cp:lastModifiedBy>
  <cp:lastPrinted>2019-02-25T14:05:00Z</cp:lastPrinted>
  <dcterms:modified xsi:type="dcterms:W3CDTF">2025-10-20T10:18:41Z</dcterms:modified>
  <dc:subject>&lt;Title 1; Title 2&gt; (Release 14 | 13 |12)</dc:subject>
  <dc:title>3GPP TS ab.cde</dc:title>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2DA5F2CAD8FB4842953301F88B44BB3C</vt:lpwstr>
  </property>
</Properties>
</file>