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8937AF" w14:textId="30CE9C55" w:rsidR="00FC39FD" w:rsidRDefault="00D2518B">
      <w:pPr>
        <w:tabs>
          <w:tab w:val="center" w:pos="4536"/>
          <w:tab w:val="right" w:pos="7938"/>
          <w:tab w:val="right" w:pos="9639"/>
        </w:tabs>
        <w:ind w:right="2"/>
        <w:rPr>
          <w:rFonts w:ascii="Arial" w:eastAsiaTheme="minorEastAsia" w:hAnsi="Arial" w:cs="Arial"/>
          <w:b/>
          <w:bCs/>
          <w:sz w:val="28"/>
          <w:szCs w:val="28"/>
          <w:lang w:eastAsia="zh-CN"/>
        </w:rPr>
      </w:pPr>
      <w:bookmarkStart w:id="0" w:name="_GoBack"/>
      <w:bookmarkEnd w:id="0"/>
      <w:r>
        <w:rPr>
          <w:rFonts w:ascii="Arial" w:hAnsi="Arial" w:cs="Arial"/>
          <w:b/>
          <w:bCs/>
          <w:sz w:val="28"/>
          <w:szCs w:val="28"/>
        </w:rPr>
        <w:t>3GPP TSG RAN WG1 #</w:t>
      </w:r>
      <w:proofErr w:type="gramStart"/>
      <w:r>
        <w:rPr>
          <w:rFonts w:ascii="Arial" w:hAnsi="Arial" w:cs="Arial"/>
          <w:b/>
          <w:bCs/>
          <w:sz w:val="28"/>
          <w:szCs w:val="28"/>
        </w:rPr>
        <w:t>1</w:t>
      </w:r>
      <w:r>
        <w:rPr>
          <w:rFonts w:ascii="Arial" w:hAnsi="Arial" w:cs="Arial" w:hint="eastAsia"/>
          <w:b/>
          <w:bCs/>
          <w:sz w:val="28"/>
          <w:szCs w:val="28"/>
        </w:rPr>
        <w:t>1</w:t>
      </w:r>
      <w:r>
        <w:rPr>
          <w:rFonts w:ascii="Arial" w:eastAsiaTheme="minorEastAsia" w:hAnsi="Arial" w:cs="Arial" w:hint="eastAsia"/>
          <w:b/>
          <w:bCs/>
          <w:sz w:val="28"/>
          <w:szCs w:val="28"/>
          <w:lang w:eastAsia="zh-CN"/>
        </w:rPr>
        <w:t>3</w:t>
      </w:r>
      <w:r>
        <w:rPr>
          <w:rFonts w:asciiTheme="minorEastAsia" w:eastAsiaTheme="minorEastAsia" w:hAnsiTheme="minorEastAsia" w:cs="Arial" w:hint="eastAsia"/>
          <w:b/>
          <w:bCs/>
          <w:sz w:val="28"/>
          <w:szCs w:val="28"/>
          <w:lang w:eastAsia="zh-CN"/>
        </w:rPr>
        <w:t xml:space="preserve">       </w:t>
      </w:r>
      <w:r>
        <w:rPr>
          <w:rFonts w:ascii="Arial" w:eastAsiaTheme="minorEastAsia" w:hAnsi="Arial" w:cs="Arial" w:hint="eastAsia"/>
          <w:b/>
          <w:bCs/>
          <w:sz w:val="28"/>
          <w:szCs w:val="28"/>
          <w:lang w:eastAsia="zh-CN"/>
        </w:rPr>
        <w:t xml:space="preserve">                                            </w:t>
      </w:r>
      <w:r w:rsidR="00596019">
        <w:rPr>
          <w:rFonts w:ascii="Arial" w:eastAsiaTheme="minorEastAsia" w:hAnsi="Arial" w:cs="Arial" w:hint="eastAsia"/>
          <w:b/>
          <w:bCs/>
          <w:sz w:val="28"/>
          <w:szCs w:val="28"/>
          <w:lang w:eastAsia="zh-CN"/>
        </w:rPr>
        <w:t xml:space="preserve">  </w:t>
      </w:r>
      <w:r>
        <w:rPr>
          <w:rFonts w:ascii="Arial" w:hAnsi="Arial" w:cs="Arial"/>
          <w:b/>
          <w:bCs/>
          <w:sz w:val="28"/>
          <w:szCs w:val="28"/>
        </w:rPr>
        <w:t>R1-</w:t>
      </w:r>
      <w:r w:rsidR="00B36ED1">
        <w:rPr>
          <w:rFonts w:ascii="Arial" w:hAnsi="Arial" w:cs="Arial"/>
          <w:b/>
          <w:bCs/>
          <w:sz w:val="28"/>
          <w:szCs w:val="28"/>
        </w:rPr>
        <w:t>2</w:t>
      </w:r>
      <w:r w:rsidR="00B36ED1">
        <w:rPr>
          <w:rFonts w:ascii="Arial" w:eastAsiaTheme="minorEastAsia" w:hAnsi="Arial" w:cs="Arial" w:hint="eastAsia"/>
          <w:b/>
          <w:bCs/>
          <w:sz w:val="28"/>
          <w:szCs w:val="28"/>
          <w:lang w:eastAsia="zh-CN"/>
        </w:rPr>
        <w:t>3</w:t>
      </w:r>
      <w:r w:rsidR="00B36ED1">
        <w:rPr>
          <w:rFonts w:ascii="Arial" w:eastAsiaTheme="minorEastAsia" w:hAnsi="Arial" w:cs="Arial"/>
          <w:b/>
          <w:bCs/>
          <w:sz w:val="28"/>
          <w:szCs w:val="28"/>
          <w:lang w:eastAsia="zh-CN"/>
        </w:rPr>
        <w:t>0</w:t>
      </w:r>
      <w:r w:rsidR="00B36ED1">
        <w:rPr>
          <w:rFonts w:ascii="Arial" w:eastAsiaTheme="minorEastAsia" w:hAnsi="Arial" w:cs="Arial" w:hint="eastAsia"/>
          <w:b/>
          <w:bCs/>
          <w:sz w:val="28"/>
          <w:szCs w:val="28"/>
          <w:lang w:eastAsia="zh-CN"/>
        </w:rPr>
        <w:t>4733</w:t>
      </w:r>
      <w:proofErr w:type="gramEnd"/>
    </w:p>
    <w:p w14:paraId="692A14EE" w14:textId="04770001" w:rsidR="00FC39FD" w:rsidRDefault="00D2518B">
      <w:pPr>
        <w:ind w:left="1990" w:hanging="1990"/>
        <w:jc w:val="both"/>
        <w:rPr>
          <w:rFonts w:ascii="Arial" w:eastAsia="MS Mincho" w:hAnsi="Arial" w:cs="Arial"/>
          <w:b/>
          <w:bCs/>
          <w:sz w:val="28"/>
          <w:szCs w:val="28"/>
          <w:lang w:eastAsia="ja-JP"/>
        </w:rPr>
      </w:pPr>
      <w:r>
        <w:rPr>
          <w:rFonts w:ascii="Arial" w:eastAsia="MS Mincho" w:hAnsi="Arial" w:cs="Arial"/>
          <w:b/>
          <w:bCs/>
          <w:sz w:val="28"/>
          <w:szCs w:val="28"/>
          <w:lang w:eastAsia="ja-JP"/>
        </w:rPr>
        <w:t>Incheon, Korea, May 22</w:t>
      </w:r>
      <w:r>
        <w:rPr>
          <w:rFonts w:ascii="Arial" w:eastAsia="MS Mincho" w:hAnsi="Arial" w:cs="Arial"/>
          <w:b/>
          <w:bCs/>
          <w:sz w:val="28"/>
          <w:szCs w:val="28"/>
          <w:vertAlign w:val="superscript"/>
          <w:lang w:eastAsia="ja-JP"/>
        </w:rPr>
        <w:t>nd</w:t>
      </w:r>
      <w:r>
        <w:rPr>
          <w:rFonts w:ascii="Arial" w:eastAsia="MS Mincho" w:hAnsi="Arial" w:cs="Arial"/>
          <w:b/>
          <w:bCs/>
          <w:sz w:val="28"/>
          <w:szCs w:val="28"/>
          <w:lang w:eastAsia="ja-JP"/>
        </w:rPr>
        <w:t xml:space="preserve"> – May 26</w:t>
      </w:r>
      <w:r>
        <w:rPr>
          <w:rFonts w:ascii="Arial" w:eastAsia="MS Mincho" w:hAnsi="Arial" w:cs="Arial"/>
          <w:b/>
          <w:bCs/>
          <w:sz w:val="28"/>
          <w:szCs w:val="28"/>
          <w:vertAlign w:val="superscript"/>
          <w:lang w:eastAsia="ja-JP"/>
        </w:rPr>
        <w:t>th</w:t>
      </w:r>
      <w:r>
        <w:rPr>
          <w:rFonts w:ascii="Arial" w:eastAsia="MS Mincho" w:hAnsi="Arial" w:cs="Arial"/>
          <w:b/>
          <w:bCs/>
          <w:sz w:val="28"/>
          <w:szCs w:val="28"/>
          <w:lang w:eastAsia="ja-JP"/>
        </w:rPr>
        <w:t>, 2023</w:t>
      </w:r>
    </w:p>
    <w:p w14:paraId="0E71DEEF" w14:textId="77777777" w:rsidR="00FC39FD" w:rsidRDefault="00FC39FD">
      <w:pPr>
        <w:ind w:left="1988" w:hanging="1988"/>
        <w:jc w:val="both"/>
        <w:rPr>
          <w:rFonts w:ascii="Arial" w:hAnsi="Arial" w:cs="Arial"/>
          <w:b/>
        </w:rPr>
      </w:pPr>
    </w:p>
    <w:p w14:paraId="41821C97" w14:textId="77777777" w:rsidR="00FC39FD" w:rsidRDefault="00D2518B">
      <w:pPr>
        <w:pStyle w:val="ad"/>
        <w:tabs>
          <w:tab w:val="clear" w:pos="4536"/>
        </w:tabs>
        <w:ind w:left="1800" w:hanging="1800"/>
        <w:rPr>
          <w:rFonts w:eastAsia="宋体" w:cs="Arial"/>
          <w:lang w:eastAsia="zh-CN"/>
        </w:rPr>
      </w:pPr>
      <w:r>
        <w:rPr>
          <w:rFonts w:cs="Arial"/>
        </w:rPr>
        <w:t>Source:</w:t>
      </w:r>
      <w:r>
        <w:rPr>
          <w:rFonts w:cs="Arial"/>
        </w:rPr>
        <w:tab/>
        <w:t>CATT, GOHIGH</w:t>
      </w:r>
    </w:p>
    <w:p w14:paraId="378F9550" w14:textId="77777777" w:rsidR="00FC39FD" w:rsidRDefault="00D2518B">
      <w:pPr>
        <w:pStyle w:val="ad"/>
        <w:tabs>
          <w:tab w:val="clear" w:pos="4536"/>
        </w:tabs>
        <w:ind w:left="1800" w:hanging="1800"/>
        <w:rPr>
          <w:rFonts w:eastAsia="宋体" w:cs="Arial"/>
          <w:lang w:eastAsia="zh-CN"/>
        </w:rPr>
      </w:pPr>
      <w:r>
        <w:rPr>
          <w:rFonts w:cs="Arial"/>
        </w:rPr>
        <w:t>Title:</w:t>
      </w:r>
      <w:r>
        <w:rPr>
          <w:rFonts w:cs="Arial"/>
        </w:rPr>
        <w:tab/>
      </w:r>
      <w:r>
        <w:rPr>
          <w:rFonts w:eastAsiaTheme="minorEastAsia" w:cs="Arial"/>
          <w:lang w:eastAsia="zh-CN"/>
        </w:rPr>
        <w:t>Discussion on co-channel coexistence for LTE sidelink and NR sidelink</w:t>
      </w:r>
    </w:p>
    <w:p w14:paraId="1A5FEA58" w14:textId="77777777" w:rsidR="00FC39FD" w:rsidRDefault="00D2518B">
      <w:pPr>
        <w:pStyle w:val="ad"/>
        <w:tabs>
          <w:tab w:val="clear" w:pos="4536"/>
        </w:tabs>
        <w:ind w:left="1800" w:hanging="1800"/>
        <w:rPr>
          <w:rFonts w:eastAsia="宋体" w:cs="Arial"/>
          <w:lang w:eastAsia="zh-CN"/>
        </w:rPr>
      </w:pPr>
      <w:r>
        <w:rPr>
          <w:rFonts w:cs="Arial"/>
        </w:rPr>
        <w:t>Agenda Item:</w:t>
      </w:r>
      <w:r>
        <w:rPr>
          <w:rFonts w:cs="Arial"/>
        </w:rPr>
        <w:tab/>
      </w:r>
      <w:r>
        <w:rPr>
          <w:rFonts w:eastAsia="宋体" w:cs="Arial"/>
          <w:lang w:eastAsia="zh-CN"/>
        </w:rPr>
        <w:t>9.4.2</w:t>
      </w:r>
    </w:p>
    <w:p w14:paraId="6CADE1FF" w14:textId="77777777" w:rsidR="00FC39FD" w:rsidRDefault="00D2518B">
      <w:pPr>
        <w:pStyle w:val="ad"/>
        <w:tabs>
          <w:tab w:val="clear" w:pos="4536"/>
        </w:tabs>
        <w:ind w:left="1800" w:hanging="1800"/>
        <w:rPr>
          <w:rFonts w:cs="Arial"/>
        </w:rPr>
      </w:pPr>
      <w:r>
        <w:rPr>
          <w:rFonts w:cs="Arial"/>
        </w:rPr>
        <w:t>Document for:</w:t>
      </w:r>
      <w:r>
        <w:rPr>
          <w:rFonts w:cs="Arial"/>
        </w:rPr>
        <w:tab/>
        <w:t>Discussion and Decision</w:t>
      </w:r>
    </w:p>
    <w:p w14:paraId="65C3DE08" w14:textId="77777777" w:rsidR="00FC39FD" w:rsidRDefault="00FC39FD">
      <w:pPr>
        <w:pBdr>
          <w:bottom w:val="single" w:sz="4" w:space="1" w:color="auto"/>
        </w:pBdr>
        <w:tabs>
          <w:tab w:val="left" w:pos="2552"/>
        </w:tabs>
        <w:ind w:left="-2"/>
        <w:rPr>
          <w:rFonts w:eastAsia="宋体"/>
          <w:lang w:eastAsia="zh-CN"/>
        </w:rPr>
      </w:pPr>
    </w:p>
    <w:p w14:paraId="2629D66A" w14:textId="77777777" w:rsidR="00FC39FD" w:rsidRDefault="00D2518B">
      <w:pPr>
        <w:pStyle w:val="1"/>
        <w:ind w:left="431" w:hanging="431"/>
        <w:rPr>
          <w:sz w:val="20"/>
        </w:rPr>
      </w:pPr>
      <w:r>
        <w:rPr>
          <w:sz w:val="20"/>
        </w:rPr>
        <w:t>Introduction</w:t>
      </w:r>
    </w:p>
    <w:p w14:paraId="2E135D80" w14:textId="35994677" w:rsidR="00FC39FD" w:rsidRDefault="00D2518B">
      <w:pPr>
        <w:spacing w:after="120"/>
        <w:jc w:val="both"/>
        <w:rPr>
          <w:rFonts w:eastAsiaTheme="minorEastAsia"/>
          <w:lang w:eastAsia="zh-CN"/>
        </w:rPr>
      </w:pPr>
      <w:r>
        <w:t xml:space="preserve">At </w:t>
      </w:r>
      <w:r>
        <w:rPr>
          <w:rFonts w:hint="eastAsia"/>
          <w:lang w:eastAsia="zh-CN"/>
        </w:rPr>
        <w:t>RAN1#11</w:t>
      </w:r>
      <w:r>
        <w:rPr>
          <w:rFonts w:eastAsiaTheme="minorEastAsia" w:hint="eastAsia"/>
          <w:lang w:eastAsia="zh-CN"/>
        </w:rPr>
        <w:t>2bis-e</w:t>
      </w:r>
      <w:r>
        <w:rPr>
          <w:rFonts w:hint="eastAsia"/>
          <w:lang w:eastAsia="zh-CN"/>
        </w:rPr>
        <w:t xml:space="preserve"> meeting</w:t>
      </w:r>
      <w:r>
        <w:t xml:space="preserve">, </w:t>
      </w:r>
      <w:r>
        <w:rPr>
          <w:rFonts w:eastAsiaTheme="minorEastAsia" w:hint="eastAsia"/>
          <w:lang w:eastAsia="zh-CN"/>
        </w:rPr>
        <w:t xml:space="preserve">several </w:t>
      </w:r>
      <w:r>
        <w:rPr>
          <w:lang w:eastAsia="zh-CN"/>
        </w:rPr>
        <w:t>agreement</w:t>
      </w:r>
      <w:r>
        <w:rPr>
          <w:rFonts w:eastAsiaTheme="minorEastAsia" w:hint="eastAsia"/>
          <w:lang w:eastAsia="zh-CN"/>
        </w:rPr>
        <w:t>s</w:t>
      </w:r>
      <w:r>
        <w:rPr>
          <w:lang w:eastAsia="zh-CN"/>
        </w:rPr>
        <w:t xml:space="preserve"> were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co-channel coexistence for LTE sidelink and NR sidelink</w:t>
      </w:r>
      <w:r>
        <w:rPr>
          <w:rFonts w:eastAsiaTheme="minorEastAsia" w:hint="eastAsia"/>
          <w:lang w:eastAsia="zh-CN"/>
        </w:rPr>
        <w:t xml:space="preserve"> as 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_Ref108528885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t>[5]</w:t>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FC39FD" w14:paraId="6DB5FCA9" w14:textId="77777777">
        <w:tc>
          <w:tcPr>
            <w:tcW w:w="9781" w:type="dxa"/>
          </w:tcPr>
          <w:p w14:paraId="37F6CBCC" w14:textId="77777777" w:rsidR="00FC39FD" w:rsidRDefault="00D2518B">
            <w:pPr>
              <w:rPr>
                <w:rFonts w:eastAsia="Batang"/>
                <w:iCs/>
                <w:lang w:val="en-GB"/>
              </w:rPr>
            </w:pPr>
            <w:r>
              <w:rPr>
                <w:rFonts w:eastAsia="Batang"/>
                <w:b/>
                <w:bCs/>
                <w:iCs/>
                <w:highlight w:val="green"/>
                <w:lang w:val="en-GB"/>
              </w:rPr>
              <w:t>Agreement</w:t>
            </w:r>
          </w:p>
          <w:p w14:paraId="11F511DA" w14:textId="77777777" w:rsidR="00FC39FD" w:rsidRDefault="00D2518B">
            <w:pPr>
              <w:rPr>
                <w:rFonts w:eastAsia="Batang"/>
                <w:iCs/>
                <w:lang w:val="en-GB"/>
              </w:rPr>
            </w:pPr>
            <w:r>
              <w:rPr>
                <w:rFonts w:eastAsia="Batang"/>
                <w:iCs/>
                <w:lang w:val="en-GB"/>
              </w:rPr>
              <w:t>In NR SL resource (re)selection procedure, for dynamic resource pool sharing, the list of initial SL RSRP thresholds is separately (pre)configured (i.e., Alt 3 in the agreement of RAN1#112 meeting) for t</w:t>
            </w:r>
            <w:r>
              <w:rPr>
                <w:rFonts w:eastAsia="Batang"/>
                <w:bCs/>
                <w:iCs/>
                <w:lang w:val="en-GB"/>
              </w:rPr>
              <w:t>he PHY layer of NR SL module to exclude NR SL candidate resources overlapping with LTE SL reserved resources by other LTE SL UE.</w:t>
            </w:r>
          </w:p>
          <w:p w14:paraId="01BA8947" w14:textId="77777777" w:rsidR="00FC39FD" w:rsidRDefault="00D2518B">
            <w:pPr>
              <w:numPr>
                <w:ilvl w:val="0"/>
                <w:numId w:val="9"/>
              </w:numPr>
              <w:rPr>
                <w:rFonts w:eastAsia="Batang"/>
                <w:iCs/>
                <w:lang w:val="en-GB"/>
              </w:rPr>
            </w:pPr>
            <w:r>
              <w:rPr>
                <w:rFonts w:eastAsia="Batang"/>
              </w:rPr>
              <w:t>FFS: whether a different initial SL RSRP threshold list may be (pre)configured for selecting single slot</w:t>
            </w:r>
            <w:r>
              <w:rPr>
                <w:rFonts w:eastAsia="Batang"/>
                <w:iCs/>
                <w:lang w:val="en-GB"/>
              </w:rPr>
              <w:t xml:space="preserve"> resources in NR SL slots with NR PSFCH.</w:t>
            </w:r>
          </w:p>
          <w:p w14:paraId="6C311B4B" w14:textId="77777777" w:rsidR="00FC39FD" w:rsidRDefault="00FC39FD">
            <w:pPr>
              <w:rPr>
                <w:rFonts w:eastAsia="Batang"/>
                <w:iCs/>
                <w:lang w:val="en-GB"/>
              </w:rPr>
            </w:pPr>
          </w:p>
          <w:p w14:paraId="32F0F66C" w14:textId="77777777" w:rsidR="00FC39FD" w:rsidRDefault="00D2518B">
            <w:pPr>
              <w:rPr>
                <w:rFonts w:eastAsia="Batang"/>
                <w:iCs/>
                <w:lang w:val="en-GB"/>
              </w:rPr>
            </w:pPr>
            <w:r>
              <w:rPr>
                <w:rFonts w:eastAsia="Batang"/>
                <w:b/>
                <w:bCs/>
                <w:iCs/>
                <w:highlight w:val="green"/>
                <w:lang w:val="en-GB"/>
              </w:rPr>
              <w:t>Agreement</w:t>
            </w:r>
          </w:p>
          <w:p w14:paraId="612A6679" w14:textId="77777777" w:rsidR="00FC39FD" w:rsidRDefault="00D2518B">
            <w:pPr>
              <w:rPr>
                <w:rFonts w:eastAsia="Batang"/>
                <w:bCs/>
                <w:iCs/>
                <w:lang w:val="en-GB"/>
              </w:rPr>
            </w:pPr>
            <w:r>
              <w:rPr>
                <w:rFonts w:eastAsia="Batang"/>
                <w:bCs/>
                <w:iCs/>
                <w:lang w:val="en-GB"/>
              </w:rPr>
              <w:t>In NR SL resource (re)selection procedure, for determining the LTE SL periodic reserved resources by other LTE SL UE, the formula of Q in Section 8.1.4 in TS 38.214 is used.</w:t>
            </w:r>
          </w:p>
          <w:p w14:paraId="32AA169C" w14:textId="77777777" w:rsidR="00FC39FD" w:rsidRDefault="00D2518B">
            <w:pPr>
              <w:numPr>
                <w:ilvl w:val="0"/>
                <w:numId w:val="9"/>
              </w:numPr>
              <w:rPr>
                <w:rFonts w:eastAsia="Batang"/>
                <w:bCs/>
                <w:iCs/>
                <w:lang w:val="en-GB"/>
              </w:rPr>
            </w:pPr>
            <w:r>
              <w:rPr>
                <w:rFonts w:eastAsia="Batang"/>
                <w:bCs/>
                <w:iCs/>
                <w:lang w:val="en-GB"/>
              </w:rPr>
              <w:t>FFS: whether the formula of Q in Section 14.1.1.6 in TS 36.213 is used additionally to derive the largest value between the two formulas</w:t>
            </w:r>
          </w:p>
          <w:p w14:paraId="423232AB" w14:textId="77777777" w:rsidR="00FC39FD" w:rsidRDefault="00D2518B">
            <w:pPr>
              <w:rPr>
                <w:rFonts w:eastAsia="Batang"/>
                <w:iCs/>
                <w:lang w:val="en-AU"/>
              </w:rPr>
            </w:pPr>
            <w:r>
              <w:rPr>
                <w:rFonts w:eastAsia="Batang"/>
                <w:iCs/>
                <w:lang w:val="en-AU"/>
              </w:rPr>
              <w:t xml:space="preserve">Note: The reservation period and the location of the LTE SL </w:t>
            </w:r>
            <w:r>
              <w:rPr>
                <w:rFonts w:eastAsia="Batang"/>
                <w:bCs/>
                <w:iCs/>
                <w:lang w:val="en-GB"/>
              </w:rPr>
              <w:t xml:space="preserve">periodic </w:t>
            </w:r>
            <w:r>
              <w:rPr>
                <w:rFonts w:eastAsia="Batang"/>
                <w:iCs/>
                <w:lang w:val="en-AU"/>
              </w:rPr>
              <w:t xml:space="preserve">reserved resources are determined based on the set of LTE SL logical </w:t>
            </w:r>
            <w:proofErr w:type="spellStart"/>
            <w:r>
              <w:rPr>
                <w:rFonts w:eastAsia="Batang"/>
                <w:iCs/>
                <w:lang w:val="en-AU"/>
              </w:rPr>
              <w:t>subframe</w:t>
            </w:r>
            <w:proofErr w:type="spellEnd"/>
            <w:r>
              <w:rPr>
                <w:rFonts w:eastAsia="Batang"/>
                <w:iCs/>
                <w:lang w:val="en-AU"/>
              </w:rPr>
              <w:t xml:space="preserve"> that may belong to LTE SL resource pool as specified in TS 36.213.</w:t>
            </w:r>
          </w:p>
          <w:p w14:paraId="1ACE955A" w14:textId="77777777" w:rsidR="00FC39FD" w:rsidRDefault="00FC39FD">
            <w:pPr>
              <w:rPr>
                <w:rFonts w:eastAsia="Batang"/>
                <w:iCs/>
                <w:lang w:val="en-AU"/>
              </w:rPr>
            </w:pPr>
          </w:p>
          <w:p w14:paraId="02445F43" w14:textId="77777777" w:rsidR="00FC39FD" w:rsidRDefault="00D2518B">
            <w:pPr>
              <w:rPr>
                <w:rFonts w:eastAsia="Batang"/>
                <w:lang w:val="en-GB"/>
              </w:rPr>
            </w:pPr>
            <w:r>
              <w:rPr>
                <w:rFonts w:eastAsia="Batang"/>
                <w:b/>
                <w:bCs/>
                <w:highlight w:val="green"/>
                <w:lang w:val="en-GB"/>
              </w:rPr>
              <w:t>Agreement</w:t>
            </w:r>
          </w:p>
          <w:p w14:paraId="14073E59" w14:textId="77777777" w:rsidR="00FC39FD" w:rsidRDefault="00D2518B">
            <w:pPr>
              <w:rPr>
                <w:rFonts w:eastAsia="Batang"/>
              </w:rPr>
            </w:pPr>
            <w:r>
              <w:rPr>
                <w:rFonts w:eastAsia="Batang"/>
              </w:rPr>
              <w:t>In NR SL resource (re)selection procedure, t</w:t>
            </w:r>
            <w:r>
              <w:rPr>
                <w:rFonts w:eastAsia="Batang"/>
                <w:bCs/>
              </w:rPr>
              <w:t xml:space="preserve">he PHY layer of NR SL module excludes NR SL candidate resources overlapping with LTE SL resources associated with non-monitored </w:t>
            </w:r>
            <w:proofErr w:type="spellStart"/>
            <w:r>
              <w:rPr>
                <w:rFonts w:eastAsia="Batang"/>
                <w:bCs/>
              </w:rPr>
              <w:t>subframe</w:t>
            </w:r>
            <w:proofErr w:type="spellEnd"/>
            <w:r>
              <w:rPr>
                <w:rFonts w:eastAsia="Batang"/>
                <w:bCs/>
              </w:rPr>
              <w:t xml:space="preserve"> (in which UE has not monitored due to its transmission) in LTE SL module </w:t>
            </w:r>
          </w:p>
          <w:p w14:paraId="74EF87DD" w14:textId="77777777" w:rsidR="00FC39FD" w:rsidRDefault="00D2518B">
            <w:pPr>
              <w:numPr>
                <w:ilvl w:val="0"/>
                <w:numId w:val="9"/>
              </w:numPr>
              <w:rPr>
                <w:rFonts w:eastAsia="Batang"/>
                <w:bCs/>
              </w:rPr>
            </w:pPr>
            <w:r>
              <w:rPr>
                <w:rFonts w:eastAsia="Batang"/>
                <w:bCs/>
              </w:rPr>
              <w:t xml:space="preserve">For determining the LTE SL resources associated with non-monitored </w:t>
            </w:r>
            <w:proofErr w:type="spellStart"/>
            <w:r>
              <w:rPr>
                <w:rFonts w:eastAsia="Batang"/>
                <w:bCs/>
              </w:rPr>
              <w:t>subframe</w:t>
            </w:r>
            <w:proofErr w:type="spellEnd"/>
            <w:r>
              <w:rPr>
                <w:rFonts w:eastAsia="Batang"/>
                <w:bCs/>
              </w:rPr>
              <w:t xml:space="preserve"> of LTE SL module, </w:t>
            </w:r>
          </w:p>
          <w:p w14:paraId="243C2E96" w14:textId="77777777" w:rsidR="00FC39FD" w:rsidRDefault="00D2518B">
            <w:pPr>
              <w:numPr>
                <w:ilvl w:val="1"/>
                <w:numId w:val="9"/>
              </w:numPr>
              <w:rPr>
                <w:rFonts w:eastAsia="Batang"/>
                <w:bCs/>
              </w:rPr>
            </w:pPr>
            <w:r>
              <w:rPr>
                <w:rFonts w:eastAsia="Batang"/>
                <w:bCs/>
              </w:rPr>
              <w:t xml:space="preserve">All the LTE SL resources in the non-monitored </w:t>
            </w:r>
            <w:proofErr w:type="spellStart"/>
            <w:r>
              <w:rPr>
                <w:rFonts w:eastAsia="Batang"/>
                <w:bCs/>
              </w:rPr>
              <w:t>subframes</w:t>
            </w:r>
            <w:proofErr w:type="spellEnd"/>
            <w:r>
              <w:rPr>
                <w:rFonts w:eastAsia="Batang"/>
                <w:bCs/>
              </w:rPr>
              <w:t xml:space="preserve"> are assumed to be repeatedly reserved Q times for each LTE SL resource reservation period (pre)configured in a LTE SL resource pool</w:t>
            </w:r>
          </w:p>
          <w:p w14:paraId="33D3E95D" w14:textId="77777777" w:rsidR="00FC39FD" w:rsidRDefault="00D2518B">
            <w:pPr>
              <w:numPr>
                <w:ilvl w:val="2"/>
                <w:numId w:val="9"/>
              </w:numPr>
              <w:rPr>
                <w:rFonts w:eastAsia="Batang"/>
                <w:bCs/>
              </w:rPr>
            </w:pPr>
            <w:r>
              <w:rPr>
                <w:rFonts w:eastAsia="Batang"/>
                <w:bCs/>
              </w:rPr>
              <w:t>The same formula of Q for determining the LTE SL periodic reserved resources by other SL UE is used</w:t>
            </w:r>
          </w:p>
          <w:p w14:paraId="63AC6974" w14:textId="77777777" w:rsidR="00FC39FD" w:rsidRDefault="00D2518B">
            <w:pPr>
              <w:numPr>
                <w:ilvl w:val="2"/>
                <w:numId w:val="9"/>
              </w:numPr>
              <w:rPr>
                <w:rFonts w:eastAsia="Batang"/>
                <w:bCs/>
              </w:rPr>
            </w:pPr>
            <w:r>
              <w:rPr>
                <w:rFonts w:eastAsia="Batang"/>
                <w:bCs/>
              </w:rPr>
              <w:t xml:space="preserve">Note: The reservation period and the location of the LTE SL resources repeated Q times in the above procedure are determined based on the set of LTE SL logical </w:t>
            </w:r>
            <w:proofErr w:type="spellStart"/>
            <w:r>
              <w:rPr>
                <w:rFonts w:eastAsia="Batang"/>
                <w:bCs/>
              </w:rPr>
              <w:t>subframe</w:t>
            </w:r>
            <w:proofErr w:type="spellEnd"/>
            <w:r>
              <w:rPr>
                <w:rFonts w:eastAsia="Batang"/>
                <w:bCs/>
              </w:rPr>
              <w:t xml:space="preserve"> that may belong to LTE SL resource pool as specified in TS 36.213</w:t>
            </w:r>
          </w:p>
          <w:p w14:paraId="68566AB8" w14:textId="77777777" w:rsidR="00FC39FD" w:rsidRDefault="00D2518B">
            <w:pPr>
              <w:numPr>
                <w:ilvl w:val="0"/>
                <w:numId w:val="9"/>
              </w:numPr>
              <w:rPr>
                <w:rFonts w:eastAsia="Batang"/>
                <w:bCs/>
              </w:rPr>
            </w:pPr>
            <w:r>
              <w:rPr>
                <w:rFonts w:eastAsia="Batang"/>
                <w:bCs/>
              </w:rPr>
              <w:t xml:space="preserve">The PHY layer of NR </w:t>
            </w:r>
            <w:r>
              <w:rPr>
                <w:rFonts w:eastAsia="Batang"/>
                <w:bCs/>
                <w:lang w:eastAsia="ko-KR"/>
              </w:rPr>
              <w:t xml:space="preserve">SL </w:t>
            </w:r>
            <w:r>
              <w:rPr>
                <w:rFonts w:eastAsia="Batang"/>
                <w:bCs/>
              </w:rPr>
              <w:t>module applies the above procedure in Step 5 in Section 8.1.4 of TS 38.214</w:t>
            </w:r>
          </w:p>
          <w:p w14:paraId="5648FE0B" w14:textId="77777777" w:rsidR="00FC39FD" w:rsidRDefault="00D2518B">
            <w:pPr>
              <w:numPr>
                <w:ilvl w:val="1"/>
                <w:numId w:val="9"/>
              </w:numPr>
              <w:rPr>
                <w:rFonts w:eastAsia="Batang"/>
                <w:bCs/>
              </w:rPr>
            </w:pPr>
            <w:r>
              <w:rPr>
                <w:rFonts w:eastAsia="Batang"/>
                <w:bCs/>
              </w:rPr>
              <w:t xml:space="preserve">FFS: whether the set SA is initialized to the set of all the candidate single-slot resources excluding NR SL candidate resources overlapping with LTE SL resources associated with non-monitored </w:t>
            </w:r>
            <w:proofErr w:type="spellStart"/>
            <w:r>
              <w:rPr>
                <w:rFonts w:eastAsia="Batang"/>
                <w:bCs/>
              </w:rPr>
              <w:t>subframes</w:t>
            </w:r>
            <w:proofErr w:type="spellEnd"/>
            <w:r>
              <w:rPr>
                <w:rFonts w:eastAsia="Batang"/>
                <w:bCs/>
              </w:rPr>
              <w:t xml:space="preserve"> when the amount of candidate single-slot resources is not sufficient as specified in Step 5a in Section 8.1.4 of TS 38.214</w:t>
            </w:r>
          </w:p>
          <w:p w14:paraId="4946C6BC" w14:textId="77777777" w:rsidR="00FC39FD" w:rsidRDefault="00D2518B">
            <w:pPr>
              <w:numPr>
                <w:ilvl w:val="1"/>
                <w:numId w:val="9"/>
              </w:numPr>
              <w:rPr>
                <w:rFonts w:eastAsia="Batang"/>
                <w:bCs/>
              </w:rPr>
            </w:pPr>
            <w:r>
              <w:rPr>
                <w:rFonts w:eastAsia="Batang"/>
                <w:bCs/>
              </w:rPr>
              <w:t xml:space="preserve">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w:t>
            </w:r>
            <w:proofErr w:type="spellStart"/>
            <w:r>
              <w:rPr>
                <w:rFonts w:eastAsia="Batang"/>
                <w:bCs/>
              </w:rPr>
              <w:t>subframes</w:t>
            </w:r>
            <w:proofErr w:type="spellEnd"/>
            <w:r>
              <w:rPr>
                <w:rFonts w:eastAsia="Batang"/>
                <w:bCs/>
              </w:rPr>
              <w:t xml:space="preserve"> of LTE SL module according to Step 5 in Section 8.1.4 of TS 38.214</w:t>
            </w:r>
          </w:p>
          <w:p w14:paraId="3B42F2DD" w14:textId="77777777" w:rsidR="00FC39FD" w:rsidRDefault="00D2518B">
            <w:pPr>
              <w:numPr>
                <w:ilvl w:val="1"/>
                <w:numId w:val="9"/>
              </w:numPr>
              <w:rPr>
                <w:rFonts w:eastAsia="Batang"/>
                <w:bCs/>
              </w:rPr>
            </w:pPr>
            <w:r>
              <w:rPr>
                <w:rFonts w:eastAsia="Batang"/>
                <w:bC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126BD697" w14:textId="77777777" w:rsidR="00FC39FD" w:rsidRDefault="00D2518B">
            <w:pPr>
              <w:numPr>
                <w:ilvl w:val="0"/>
                <w:numId w:val="9"/>
              </w:numPr>
              <w:rPr>
                <w:rFonts w:eastAsia="Batang"/>
                <w:bCs/>
              </w:rPr>
            </w:pPr>
            <w:r>
              <w:rPr>
                <w:rFonts w:eastAsia="Batang"/>
                <w:bCs/>
              </w:rPr>
              <w:t xml:space="preserve">Note: It is assumed that the information relevant to LTE SL resources associated with non-monitored </w:t>
            </w:r>
            <w:proofErr w:type="spellStart"/>
            <w:r>
              <w:rPr>
                <w:rFonts w:eastAsia="Batang"/>
                <w:bCs/>
              </w:rPr>
              <w:t>subframe</w:t>
            </w:r>
            <w:proofErr w:type="spellEnd"/>
            <w:r>
              <w:rPr>
                <w:rFonts w:eastAsia="Batang"/>
                <w:bCs/>
              </w:rPr>
              <w:t xml:space="preserve"> of LTE SL module used in the above procedure is shared from LTE SL module to NR SL module</w:t>
            </w:r>
          </w:p>
          <w:p w14:paraId="4E140B36" w14:textId="77777777" w:rsidR="00FC39FD" w:rsidRDefault="00FC39FD">
            <w:pPr>
              <w:rPr>
                <w:rFonts w:eastAsia="Batang"/>
                <w:iCs/>
                <w:lang w:val="en-GB"/>
              </w:rPr>
            </w:pPr>
          </w:p>
          <w:p w14:paraId="71FF04D5" w14:textId="77777777" w:rsidR="00FC39FD" w:rsidRDefault="00D2518B">
            <w:pPr>
              <w:rPr>
                <w:rFonts w:eastAsia="Batang"/>
                <w:lang w:val="en-GB"/>
              </w:rPr>
            </w:pPr>
            <w:bookmarkStart w:id="1" w:name="OLE_LINK7"/>
            <w:r>
              <w:rPr>
                <w:rFonts w:eastAsia="Batang"/>
                <w:b/>
                <w:bCs/>
                <w:highlight w:val="green"/>
                <w:lang w:val="en-GB"/>
              </w:rPr>
              <w:t>Agreement</w:t>
            </w:r>
          </w:p>
          <w:p w14:paraId="5F6966FF" w14:textId="77777777" w:rsidR="00FC39FD" w:rsidRDefault="00D2518B">
            <w:pPr>
              <w:rPr>
                <w:rFonts w:eastAsia="Batang"/>
                <w:bCs/>
                <w:color w:val="000000"/>
              </w:rPr>
            </w:pPr>
            <w:r>
              <w:rPr>
                <w:rFonts w:eastAsia="Batang"/>
                <w:bCs/>
                <w:color w:val="000000"/>
              </w:rPr>
              <w:t xml:space="preserve">In NR SL resource (re)selection </w:t>
            </w:r>
            <w:r>
              <w:rPr>
                <w:rFonts w:eastAsia="Batang"/>
                <w:bCs/>
              </w:rPr>
              <w:t xml:space="preserve">procedure for dynamic resource pool sharing, the </w:t>
            </w:r>
            <w:r>
              <w:rPr>
                <w:rFonts w:eastAsia="Batang"/>
                <w:bCs/>
                <w:color w:val="000000"/>
              </w:rPr>
              <w:t xml:space="preserve">PHY layer of NR SL module excludes NR SL candidate resources in a NR SL slot overlapping with LTE SL resources selected to be used for LTE SL module’s own LTE SL transmission </w:t>
            </w:r>
          </w:p>
          <w:p w14:paraId="69A13C25" w14:textId="77777777" w:rsidR="00FC39FD" w:rsidRDefault="00D2518B">
            <w:pPr>
              <w:numPr>
                <w:ilvl w:val="0"/>
                <w:numId w:val="9"/>
              </w:numPr>
              <w:rPr>
                <w:rFonts w:eastAsia="Batang"/>
                <w:bCs/>
                <w:color w:val="000000"/>
              </w:rPr>
            </w:pPr>
            <w:r>
              <w:rPr>
                <w:rFonts w:eastAsia="Batang"/>
                <w:bCs/>
                <w:color w:val="000000"/>
              </w:rPr>
              <w:t xml:space="preserve">For the LTE SL periodic resources selected to be used for LTE SL module’s own LTE SL transmission, </w:t>
            </w:r>
          </w:p>
          <w:p w14:paraId="698D4CC7" w14:textId="77777777" w:rsidR="00FC39FD" w:rsidRDefault="00D2518B">
            <w:pPr>
              <w:numPr>
                <w:ilvl w:val="1"/>
                <w:numId w:val="9"/>
              </w:numPr>
              <w:rPr>
                <w:rFonts w:eastAsia="Batang"/>
                <w:bCs/>
                <w:color w:val="000000"/>
              </w:rPr>
            </w:pPr>
            <w:r>
              <w:rPr>
                <w:rFonts w:eastAsia="Batang"/>
                <w:bCs/>
                <w:color w:val="000000"/>
              </w:rPr>
              <w:lastRenderedPageBreak/>
              <w:t>For determining the above LTE SL selected resources, the LTE SL resources selected to be used for LTE SL module’s own LTE SL transmission are repeated according to the LTE SL resource reservation period and LTE SL resource reselection count</w:t>
            </w:r>
          </w:p>
          <w:p w14:paraId="6CC7595D" w14:textId="77777777" w:rsidR="00FC39FD" w:rsidRDefault="00D2518B">
            <w:pPr>
              <w:numPr>
                <w:ilvl w:val="0"/>
                <w:numId w:val="9"/>
              </w:numPr>
              <w:rPr>
                <w:rFonts w:eastAsia="Batang"/>
                <w:bCs/>
                <w:color w:val="000000"/>
              </w:rPr>
            </w:pPr>
            <w:r>
              <w:rPr>
                <w:rFonts w:eastAsia="Batang"/>
                <w:bCs/>
                <w:color w:val="000000"/>
              </w:rPr>
              <w:t xml:space="preserve">The PHY layer of NR </w:t>
            </w:r>
            <w:r>
              <w:rPr>
                <w:rFonts w:eastAsia="Batang"/>
                <w:bCs/>
                <w:color w:val="000000"/>
                <w:lang w:eastAsia="ko-KR"/>
              </w:rPr>
              <w:t>SL</w:t>
            </w:r>
            <w:r>
              <w:rPr>
                <w:rFonts w:eastAsia="Batang"/>
                <w:bCs/>
                <w:color w:val="000000"/>
              </w:rPr>
              <w:t xml:space="preserve"> module applies the above procedure in Step 5 in Section 8.1.4 of TS 38.214</w:t>
            </w:r>
          </w:p>
          <w:p w14:paraId="36BC3448" w14:textId="77777777" w:rsidR="00FC39FD" w:rsidRDefault="00D2518B">
            <w:pPr>
              <w:numPr>
                <w:ilvl w:val="1"/>
                <w:numId w:val="9"/>
              </w:numPr>
              <w:rPr>
                <w:rFonts w:eastAsia="Batang"/>
                <w:bCs/>
                <w:color w:val="000000"/>
              </w:rPr>
            </w:pPr>
            <w:r>
              <w:rPr>
                <w:rFonts w:eastAsia="Batang"/>
                <w:bCs/>
                <w:color w:val="000000"/>
              </w:rPr>
              <w:t xml:space="preserve">Note: For periodic resource reservation of NR SL transmission, the PHY layer of NR SL module </w:t>
            </w:r>
            <w:r>
              <w:rPr>
                <w:rFonts w:eastAsia="Batang"/>
                <w:bCs/>
              </w:rPr>
              <w:t>further excludes all NR SL candidate resources in a NR SL slot where NR SL periodic resources</w:t>
            </w:r>
            <w:r>
              <w:rPr>
                <w:rFonts w:eastAsia="Batang"/>
                <w:bCs/>
                <w:color w:val="000000"/>
              </w:rPr>
              <w:t xml:space="preserve"> are in the NR SL slot overlapping with LTE SL resources selected to be used for LTE SL module’s own LTE SL transmission according to Step 5 in Section 8.1.4 of TS 38.214</w:t>
            </w:r>
          </w:p>
          <w:p w14:paraId="6D2E6C6B" w14:textId="77777777" w:rsidR="00FC39FD" w:rsidRDefault="00D2518B">
            <w:pPr>
              <w:numPr>
                <w:ilvl w:val="1"/>
                <w:numId w:val="9"/>
              </w:numPr>
              <w:rPr>
                <w:rFonts w:eastAsia="Batang"/>
                <w:bCs/>
                <w:color w:val="000000"/>
              </w:rPr>
            </w:pPr>
            <w:r>
              <w:rPr>
                <w:rFonts w:eastAsia="Batang"/>
                <w:bCs/>
                <w:color w:val="000000"/>
              </w:rPr>
              <w:t xml:space="preserve">Note: When the PHY layer of NR </w:t>
            </w:r>
            <w:r>
              <w:rPr>
                <w:rFonts w:eastAsia="Batang"/>
                <w:bCs/>
                <w:color w:val="000000"/>
                <w:lang w:eastAsia="ko-KR"/>
              </w:rPr>
              <w:t>SL</w:t>
            </w:r>
            <w:r>
              <w:rPr>
                <w:rFonts w:eastAsia="Batang"/>
                <w:bCs/>
                <w:color w:val="000000"/>
              </w:rPr>
              <w:t xml:space="preserve"> module cancels the above procedure according to Step 5a in Section 8.1.4 of TS 38.214, UE selects either LTE SL transmission or NR SL transmission according to Rel-16 NR SL in-device coexistence rule</w:t>
            </w:r>
          </w:p>
          <w:p w14:paraId="290242E7" w14:textId="77777777" w:rsidR="00FC39FD" w:rsidRDefault="00D2518B">
            <w:pPr>
              <w:numPr>
                <w:ilvl w:val="0"/>
                <w:numId w:val="9"/>
              </w:numPr>
              <w:rPr>
                <w:rFonts w:eastAsia="Batang"/>
                <w:bCs/>
                <w:color w:val="000000"/>
              </w:rPr>
            </w:pPr>
            <w:r>
              <w:rPr>
                <w:rFonts w:eastAsia="Batang"/>
                <w:bCs/>
                <w:color w:val="000000"/>
                <w:lang w:eastAsia="ko-KR"/>
              </w:rPr>
              <w:t>Alt 1: The above procedure is applied at least when the priority of LTE SL transmission is higher than the priority of NR SL transmission</w:t>
            </w:r>
          </w:p>
          <w:p w14:paraId="56CD5F79" w14:textId="77777777" w:rsidR="00FC39FD" w:rsidRDefault="00D2518B">
            <w:pPr>
              <w:numPr>
                <w:ilvl w:val="1"/>
                <w:numId w:val="9"/>
              </w:numPr>
              <w:rPr>
                <w:rFonts w:eastAsia="Batang"/>
                <w:bCs/>
                <w:color w:val="000000"/>
              </w:rPr>
            </w:pPr>
            <w:r>
              <w:rPr>
                <w:rFonts w:eastAsia="Batang"/>
                <w:bCs/>
                <w:color w:val="000000"/>
                <w:lang w:eastAsia="ko-KR"/>
              </w:rPr>
              <w:t>It is up to UE implementation whether or not to apply the above procedure when the priority of LTE SL transmission is not higher than the priority of NR SL transmission</w:t>
            </w:r>
          </w:p>
          <w:p w14:paraId="1FD490B5" w14:textId="77777777" w:rsidR="00FC39FD" w:rsidRDefault="00D2518B">
            <w:pPr>
              <w:numPr>
                <w:ilvl w:val="0"/>
                <w:numId w:val="9"/>
              </w:numPr>
              <w:rPr>
                <w:rFonts w:eastAsia="Batang"/>
                <w:bCs/>
                <w:color w:val="000000"/>
              </w:rPr>
            </w:pPr>
            <w:r>
              <w:rPr>
                <w:rFonts w:eastAsia="Batang"/>
                <w:bCs/>
                <w:color w:val="000000"/>
              </w:rPr>
              <w:t>Note: It is assumed that the information relevant to LTE SL resources selected to be used for LTE SL module’s own LTE SL transmission used in the above procedure is shared from LTE SL module to NR SL module</w:t>
            </w:r>
          </w:p>
          <w:bookmarkEnd w:id="1"/>
          <w:p w14:paraId="38C02AE0" w14:textId="77777777" w:rsidR="00FC39FD" w:rsidRDefault="00FC39FD">
            <w:pPr>
              <w:rPr>
                <w:rFonts w:eastAsia="Batang"/>
                <w:iCs/>
                <w:lang w:val="en-GB"/>
              </w:rPr>
            </w:pPr>
          </w:p>
          <w:p w14:paraId="3F3992EA" w14:textId="77777777" w:rsidR="00FC39FD" w:rsidRDefault="00D2518B">
            <w:pPr>
              <w:rPr>
                <w:rFonts w:eastAsia="Batang"/>
                <w:lang w:val="en-GB"/>
              </w:rPr>
            </w:pPr>
            <w:r>
              <w:rPr>
                <w:rFonts w:eastAsia="Batang"/>
                <w:b/>
                <w:bCs/>
                <w:highlight w:val="green"/>
                <w:lang w:val="en-GB"/>
              </w:rPr>
              <w:t>Agreement</w:t>
            </w:r>
          </w:p>
          <w:p w14:paraId="1EC5F60C" w14:textId="77777777" w:rsidR="00FC39FD" w:rsidRDefault="00D2518B">
            <w:pPr>
              <w:rPr>
                <w:rFonts w:eastAsia="Batang"/>
                <w:bCs/>
                <w:lang w:val="en-GB"/>
              </w:rPr>
            </w:pPr>
            <w:r>
              <w:rPr>
                <w:rFonts w:eastAsia="Batang"/>
                <w:bCs/>
                <w:lang w:val="en-GB"/>
              </w:rPr>
              <w:t xml:space="preserve">For NR </w:t>
            </w:r>
            <w:r>
              <w:rPr>
                <w:rFonts w:eastAsia="Batang"/>
                <w:bCs/>
                <w:lang w:val="en-GB" w:eastAsia="ko-KR"/>
              </w:rPr>
              <w:t>SL</w:t>
            </w:r>
            <w:r>
              <w:rPr>
                <w:rFonts w:eastAsia="Batang"/>
                <w:bCs/>
                <w:lang w:val="en-GB"/>
              </w:rPr>
              <w:t xml:space="preserve"> transmissions of 30kHz SCS with dynamic resource pool sharing, the power level of the NR PSCCH/PSSCH transmission in the first of NR SL slots overlapping with an LTE SL </w:t>
            </w:r>
            <w:proofErr w:type="spellStart"/>
            <w:r>
              <w:rPr>
                <w:rFonts w:eastAsia="Batang"/>
                <w:bCs/>
                <w:lang w:val="en-GB"/>
              </w:rPr>
              <w:t>subframe</w:t>
            </w:r>
            <w:proofErr w:type="spellEnd"/>
            <w:r>
              <w:rPr>
                <w:rFonts w:eastAsia="Batang"/>
                <w:bCs/>
                <w:lang w:val="en-GB"/>
              </w:rPr>
              <w:t xml:space="preserve"> is always larger than or equal to the power level(s) of the NR PSCCH/PSSCH transmission in the subsequent NR SL slot overlapping with the LTE SL </w:t>
            </w:r>
            <w:proofErr w:type="spellStart"/>
            <w:r>
              <w:rPr>
                <w:rFonts w:eastAsia="Batang"/>
                <w:bCs/>
                <w:lang w:val="en-GB"/>
              </w:rPr>
              <w:t>subframe</w:t>
            </w:r>
            <w:proofErr w:type="spellEnd"/>
            <w:r>
              <w:rPr>
                <w:rFonts w:eastAsia="Batang"/>
                <w:bCs/>
                <w:lang w:val="en-GB" w:eastAsia="ko-KR"/>
              </w:rPr>
              <w:t>.</w:t>
            </w:r>
          </w:p>
          <w:p w14:paraId="2B7CF870" w14:textId="77777777" w:rsidR="00FC39FD" w:rsidRDefault="00D2518B">
            <w:pPr>
              <w:numPr>
                <w:ilvl w:val="0"/>
                <w:numId w:val="9"/>
              </w:numPr>
              <w:rPr>
                <w:rFonts w:eastAsia="Batang"/>
                <w:bCs/>
                <w:color w:val="000000"/>
              </w:rPr>
            </w:pPr>
            <w:r>
              <w:rPr>
                <w:rFonts w:eastAsia="Batang"/>
                <w:bCs/>
                <w:color w:val="000000"/>
              </w:rPr>
              <w:t>Note: How to ensure the above condition is up to UE implementation</w:t>
            </w:r>
          </w:p>
          <w:p w14:paraId="74539E80" w14:textId="77777777" w:rsidR="00FC39FD" w:rsidRDefault="00D2518B">
            <w:pPr>
              <w:numPr>
                <w:ilvl w:val="0"/>
                <w:numId w:val="9"/>
              </w:numPr>
              <w:rPr>
                <w:rFonts w:eastAsia="Batang"/>
                <w:bCs/>
                <w:color w:val="000000"/>
              </w:rPr>
            </w:pPr>
            <w:r>
              <w:rPr>
                <w:rFonts w:eastAsia="Batang"/>
                <w:bCs/>
                <w:color w:val="000000"/>
              </w:rPr>
              <w:t>FFS on whether same or different frequency allocation may be used in the second overlapping slot</w:t>
            </w:r>
          </w:p>
          <w:p w14:paraId="179E22AD" w14:textId="77777777" w:rsidR="00FC39FD" w:rsidRDefault="00FC39FD">
            <w:pPr>
              <w:jc w:val="both"/>
              <w:rPr>
                <w:rFonts w:eastAsia="Batang"/>
                <w:lang w:val="en-GB"/>
              </w:rPr>
            </w:pPr>
          </w:p>
          <w:p w14:paraId="28A4F9BA" w14:textId="77777777" w:rsidR="00FC39FD" w:rsidRDefault="00D2518B">
            <w:pPr>
              <w:rPr>
                <w:lang w:eastAsia="zh-CN"/>
              </w:rPr>
            </w:pPr>
            <w:r>
              <w:rPr>
                <w:b/>
                <w:bCs/>
                <w:highlight w:val="green"/>
              </w:rPr>
              <w:t>Agreement</w:t>
            </w:r>
          </w:p>
          <w:p w14:paraId="5C0D14DB" w14:textId="77777777" w:rsidR="00FC39FD" w:rsidRDefault="00D2518B">
            <w:pPr>
              <w:rPr>
                <w:lang w:eastAsia="zh-CN"/>
              </w:rPr>
            </w:pPr>
            <w:r>
              <w:rPr>
                <w:lang w:eastAsia="ko-KR"/>
              </w:rPr>
              <w:t xml:space="preserve">When the same TB is transmitted on the NR SL slots overlapping with the LTE SL </w:t>
            </w:r>
            <w:proofErr w:type="spellStart"/>
            <w:r>
              <w:rPr>
                <w:lang w:eastAsia="ko-KR"/>
              </w:rPr>
              <w:t>subframe</w:t>
            </w:r>
            <w:proofErr w:type="spellEnd"/>
            <w:r>
              <w:rPr>
                <w:lang w:eastAsia="ko-KR"/>
              </w:rPr>
              <w:t xml:space="preserve">, it is up to UE implementation how to avoid transmitting NR PSCCH/PSSCH only in the subsequent NR SL slot overlapping with an LTE SL </w:t>
            </w:r>
            <w:proofErr w:type="spellStart"/>
            <w:r>
              <w:rPr>
                <w:lang w:eastAsia="ko-KR"/>
              </w:rPr>
              <w:t>subframe</w:t>
            </w:r>
            <w:proofErr w:type="spellEnd"/>
            <w:r>
              <w:rPr>
                <w:lang w:eastAsia="ko-KR"/>
              </w:rPr>
              <w:t xml:space="preserve"> according to RAN#99’s agreement for </w:t>
            </w:r>
            <w:r>
              <w:rPr>
                <w:lang w:eastAsia="zh-CN"/>
              </w:rPr>
              <w:t xml:space="preserve">NR </w:t>
            </w:r>
            <w:r>
              <w:rPr>
                <w:lang w:eastAsia="ko-KR"/>
              </w:rPr>
              <w:t>PSCCH/PSSCH</w:t>
            </w:r>
            <w:r>
              <w:rPr>
                <w:lang w:eastAsia="zh-CN"/>
              </w:rPr>
              <w:t xml:space="preserve"> transmissions of 30kHz SCS with dynamic resource pool sharing</w:t>
            </w:r>
          </w:p>
          <w:p w14:paraId="7CE60FEA" w14:textId="77777777" w:rsidR="00FC39FD" w:rsidRDefault="00D2518B">
            <w:pPr>
              <w:pStyle w:val="afa"/>
              <w:numPr>
                <w:ilvl w:val="0"/>
                <w:numId w:val="10"/>
              </w:numPr>
              <w:autoSpaceDE w:val="0"/>
              <w:autoSpaceDN w:val="0"/>
              <w:ind w:firstLineChars="0"/>
              <w:rPr>
                <w:rFonts w:ascii="Times New Roman" w:hAnsi="Times New Roman" w:cs="Times New Roman"/>
                <w:sz w:val="20"/>
                <w:szCs w:val="20"/>
              </w:rPr>
            </w:pPr>
            <w:r>
              <w:rPr>
                <w:rFonts w:ascii="Times New Roman" w:hAnsi="Times New Roman" w:cs="Times New Roman"/>
                <w:sz w:val="20"/>
                <w:szCs w:val="20"/>
                <w:lang w:eastAsia="ko-KR"/>
              </w:rPr>
              <w:t xml:space="preserve">FFS: whether/how to differently handle the case when different TBs are transmitted on the NR SL slots overlapping with the LTE SL </w:t>
            </w:r>
            <w:proofErr w:type="spellStart"/>
            <w:r>
              <w:rPr>
                <w:rFonts w:ascii="Times New Roman" w:hAnsi="Times New Roman" w:cs="Times New Roman"/>
                <w:sz w:val="20"/>
                <w:szCs w:val="20"/>
                <w:lang w:eastAsia="ko-KR"/>
              </w:rPr>
              <w:t>subframe</w:t>
            </w:r>
            <w:proofErr w:type="spellEnd"/>
            <w:r>
              <w:rPr>
                <w:rFonts w:ascii="Times New Roman" w:hAnsi="Times New Roman" w:cs="Times New Roman"/>
                <w:sz w:val="20"/>
                <w:szCs w:val="20"/>
                <w:lang w:eastAsia="ko-KR"/>
              </w:rPr>
              <w:t xml:space="preserve"> and the NR SL transmission in the first overlapping NR SL slot is dropped or reselected.</w:t>
            </w:r>
          </w:p>
          <w:p w14:paraId="20FD759A" w14:textId="77777777" w:rsidR="00FC39FD" w:rsidRDefault="00FC39FD">
            <w:pPr>
              <w:jc w:val="both"/>
              <w:rPr>
                <w:rFonts w:eastAsia="Batang"/>
                <w:lang w:val="en-GB"/>
              </w:rPr>
            </w:pPr>
          </w:p>
          <w:p w14:paraId="36955682" w14:textId="77777777" w:rsidR="00FC39FD" w:rsidRDefault="00D2518B">
            <w:pPr>
              <w:jc w:val="both"/>
              <w:rPr>
                <w:rFonts w:eastAsia="Batang"/>
                <w:highlight w:val="green"/>
                <w:lang w:val="en-GB"/>
              </w:rPr>
            </w:pPr>
            <w:r>
              <w:rPr>
                <w:rFonts w:eastAsia="Batang"/>
                <w:b/>
                <w:bCs/>
                <w:highlight w:val="green"/>
                <w:lang w:val="en-GB"/>
              </w:rPr>
              <w:t>Agreement</w:t>
            </w:r>
          </w:p>
          <w:p w14:paraId="1A249098" w14:textId="77777777" w:rsidR="00FC39FD" w:rsidRDefault="00D2518B">
            <w:pPr>
              <w:jc w:val="both"/>
              <w:rPr>
                <w:rFonts w:eastAsia="Batang"/>
                <w:lang w:val="en-GB"/>
              </w:rPr>
            </w:pPr>
            <w:r>
              <w:rPr>
                <w:rFonts w:eastAsia="Batang"/>
                <w:lang w:val="en-GB"/>
              </w:rPr>
              <w:t xml:space="preserve">In NR SL resource (re)selection procedure, the PHY layer of NR SL module excludes NR SL candidate resources where the corresponding PSFCH transmission occasions overlap with LTE SL reserved resources by other LTE SL UE in time domain, </w:t>
            </w:r>
          </w:p>
          <w:p w14:paraId="07CBE91E" w14:textId="77777777" w:rsidR="00FC39FD" w:rsidRDefault="00D2518B">
            <w:pPr>
              <w:numPr>
                <w:ilvl w:val="0"/>
                <w:numId w:val="11"/>
              </w:numPr>
              <w:jc w:val="both"/>
              <w:rPr>
                <w:rFonts w:eastAsia="Batang"/>
                <w:lang w:val="en-GB"/>
              </w:rPr>
            </w:pPr>
            <w:r>
              <w:rPr>
                <w:rFonts w:eastAsia="Batang"/>
                <w:lang w:val="en-GB"/>
              </w:rPr>
              <w:t>Down-selection one of followings:</w:t>
            </w:r>
          </w:p>
          <w:p w14:paraId="34BAEBD5" w14:textId="77777777" w:rsidR="00FC39FD" w:rsidRDefault="00D2518B">
            <w:pPr>
              <w:numPr>
                <w:ilvl w:val="1"/>
                <w:numId w:val="11"/>
              </w:numPr>
              <w:jc w:val="both"/>
              <w:rPr>
                <w:rFonts w:eastAsia="Batang"/>
                <w:lang w:val="en-GB"/>
              </w:rPr>
            </w:pPr>
            <w:r>
              <w:rPr>
                <w:rFonts w:eastAsia="Batang"/>
                <w:lang w:val="en-GB"/>
              </w:rPr>
              <w:t xml:space="preserve">Option 1: </w:t>
            </w:r>
          </w:p>
          <w:p w14:paraId="01F60C3F" w14:textId="77777777" w:rsidR="00FC39FD" w:rsidRDefault="00D2518B">
            <w:pPr>
              <w:numPr>
                <w:ilvl w:val="2"/>
                <w:numId w:val="12"/>
              </w:numPr>
              <w:jc w:val="both"/>
              <w:rPr>
                <w:rFonts w:eastAsia="Batang"/>
                <w:lang w:val="en-GB"/>
              </w:rPr>
            </w:pPr>
            <w:r>
              <w:rPr>
                <w:rFonts w:eastAsia="Batang"/>
                <w:lang w:val="en-GB"/>
              </w:rPr>
              <w:t>When the SL RSRP value associated with the LTE SL reserved resources is higher than a SL RSRP threshold, where the SL RSRP threshold is derived based on LTE SL priority of other LTE SL UE and NR SL priority for NR SL transmission</w:t>
            </w:r>
          </w:p>
          <w:p w14:paraId="57407366" w14:textId="77777777" w:rsidR="00FC39FD" w:rsidRDefault="00D2518B">
            <w:pPr>
              <w:numPr>
                <w:ilvl w:val="3"/>
                <w:numId w:val="11"/>
              </w:numPr>
              <w:jc w:val="both"/>
              <w:rPr>
                <w:rFonts w:eastAsia="Batang"/>
                <w:lang w:val="en-GB"/>
              </w:rPr>
            </w:pPr>
            <w:r>
              <w:rPr>
                <w:rFonts w:eastAsia="Batang"/>
                <w:lang w:val="en-GB"/>
              </w:rPr>
              <w:t>The list of the above initial SL RSRP thresholds is separately (pre)configured</w:t>
            </w:r>
          </w:p>
          <w:p w14:paraId="5E97F7D5" w14:textId="77777777" w:rsidR="00FC39FD" w:rsidRDefault="00D2518B">
            <w:pPr>
              <w:numPr>
                <w:ilvl w:val="0"/>
                <w:numId w:val="13"/>
              </w:numPr>
              <w:jc w:val="both"/>
              <w:rPr>
                <w:rFonts w:eastAsia="Batang"/>
                <w:lang w:val="en-GB"/>
              </w:rPr>
            </w:pPr>
            <w:r>
              <w:rPr>
                <w:rFonts w:eastAsia="Batang"/>
                <w:lang w:val="en-GB"/>
              </w:rPr>
              <w:t xml:space="preserve">FFS: whether this initial SL RSRP threshold list can be (pre)configured per subset of PSFCH resources </w:t>
            </w:r>
          </w:p>
          <w:p w14:paraId="070B86D1" w14:textId="77777777" w:rsidR="00FC39FD" w:rsidRDefault="00D2518B">
            <w:pPr>
              <w:numPr>
                <w:ilvl w:val="2"/>
                <w:numId w:val="12"/>
              </w:numPr>
              <w:jc w:val="both"/>
              <w:rPr>
                <w:rFonts w:eastAsia="Batang"/>
                <w:lang w:val="en-GB"/>
              </w:rPr>
            </w:pPr>
            <w:r>
              <w:rPr>
                <w:rFonts w:eastAsia="Batang"/>
                <w:lang w:val="en-GB"/>
              </w:rPr>
              <w:t xml:space="preserve">For determining the LTE SL periodic reserved resources by other LTE SL UE, </w:t>
            </w:r>
          </w:p>
          <w:p w14:paraId="603FAAA2" w14:textId="77777777" w:rsidR="00FC39FD" w:rsidRDefault="00D2518B">
            <w:pPr>
              <w:numPr>
                <w:ilvl w:val="3"/>
                <w:numId w:val="11"/>
              </w:numPr>
              <w:jc w:val="both"/>
              <w:rPr>
                <w:rFonts w:eastAsia="Batang"/>
                <w:lang w:val="en-GB"/>
              </w:rPr>
            </w:pPr>
            <w:r>
              <w:rPr>
                <w:rFonts w:eastAsia="Batang"/>
                <w:lang w:val="en-GB"/>
              </w:rPr>
              <w:t>Reuse the same mechanism as in NR SL resource (re)selection procedure excluding NR SL candidate resources overlapping with LTE SL reserved resources by other LTE SL UE</w:t>
            </w:r>
          </w:p>
          <w:p w14:paraId="0581F73A" w14:textId="77777777" w:rsidR="00FC39FD" w:rsidRDefault="00D2518B">
            <w:pPr>
              <w:numPr>
                <w:ilvl w:val="2"/>
                <w:numId w:val="12"/>
              </w:numPr>
              <w:jc w:val="both"/>
              <w:rPr>
                <w:rFonts w:eastAsia="Batang"/>
                <w:lang w:val="en-GB"/>
              </w:rPr>
            </w:pPr>
            <w:r>
              <w:rPr>
                <w:rFonts w:eastAsia="Batang"/>
                <w:lang w:val="en-GB"/>
              </w:rPr>
              <w:t>The PHY layer of NR SL module applies the above procedure in Step 6 in Section 8.1.4 of TS 38.214</w:t>
            </w:r>
          </w:p>
          <w:p w14:paraId="65F60E89" w14:textId="77777777" w:rsidR="00FC39FD" w:rsidRDefault="00D2518B">
            <w:pPr>
              <w:numPr>
                <w:ilvl w:val="3"/>
                <w:numId w:val="11"/>
              </w:numPr>
              <w:jc w:val="both"/>
              <w:rPr>
                <w:rFonts w:eastAsia="Batang"/>
                <w:lang w:val="en-GB"/>
              </w:rPr>
            </w:pPr>
            <w:r>
              <w:rPr>
                <w:rFonts w:eastAsia="Batang"/>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2B988CE4" w14:textId="77777777" w:rsidR="00FC39FD" w:rsidRDefault="00D2518B">
            <w:pPr>
              <w:numPr>
                <w:ilvl w:val="2"/>
                <w:numId w:val="12"/>
              </w:numPr>
              <w:jc w:val="both"/>
              <w:rPr>
                <w:rFonts w:eastAsia="Batang"/>
                <w:lang w:val="en-GB"/>
              </w:rPr>
            </w:pPr>
            <w:r>
              <w:rPr>
                <w:rFonts w:eastAsia="Batang"/>
                <w:lang w:val="en-GB"/>
              </w:rPr>
              <w:t>Note: It is assumed that the information relevant to LTE SL reserved resources by other LTE SL UE used in the above procedure is shared from LTE SL module to NR SL module</w:t>
            </w:r>
          </w:p>
          <w:p w14:paraId="1661C89E" w14:textId="77777777" w:rsidR="00FC39FD" w:rsidRDefault="00D2518B">
            <w:pPr>
              <w:numPr>
                <w:ilvl w:val="1"/>
                <w:numId w:val="11"/>
              </w:numPr>
              <w:jc w:val="both"/>
              <w:rPr>
                <w:rFonts w:eastAsia="Batang"/>
                <w:lang w:val="en-GB"/>
              </w:rPr>
            </w:pPr>
            <w:r>
              <w:rPr>
                <w:rFonts w:eastAsia="Batang"/>
                <w:lang w:val="en-GB"/>
              </w:rPr>
              <w:t xml:space="preserve">Option 2: </w:t>
            </w:r>
          </w:p>
          <w:p w14:paraId="405A1B4F" w14:textId="77777777" w:rsidR="00FC39FD" w:rsidRDefault="00D2518B">
            <w:pPr>
              <w:numPr>
                <w:ilvl w:val="2"/>
                <w:numId w:val="12"/>
              </w:numPr>
              <w:jc w:val="both"/>
              <w:rPr>
                <w:rFonts w:eastAsia="Batang"/>
                <w:lang w:val="en-GB"/>
              </w:rPr>
            </w:pPr>
            <w:r>
              <w:rPr>
                <w:rFonts w:eastAsia="Batang"/>
                <w:lang w:val="en-GB"/>
              </w:rPr>
              <w:lastRenderedPageBreak/>
              <w:t xml:space="preserve">For determining the LTE SL periodic reserved resources by other LTE SL UE, </w:t>
            </w:r>
          </w:p>
          <w:p w14:paraId="5BD66B3B" w14:textId="77777777" w:rsidR="00FC39FD" w:rsidRDefault="00D2518B">
            <w:pPr>
              <w:numPr>
                <w:ilvl w:val="3"/>
                <w:numId w:val="11"/>
              </w:numPr>
              <w:jc w:val="both"/>
              <w:rPr>
                <w:rFonts w:eastAsia="Batang"/>
                <w:lang w:val="en-GB"/>
              </w:rPr>
            </w:pPr>
            <w:r>
              <w:rPr>
                <w:rFonts w:eastAsia="Batang"/>
                <w:lang w:val="en-GB"/>
              </w:rPr>
              <w:t>Reuse the same mechanism as in NR SL resource (re)selection procedure excluding NR SL candidate resources overlapping with LTE SL reserved resources by other LTE SL UE</w:t>
            </w:r>
          </w:p>
          <w:p w14:paraId="4BDCA5DA" w14:textId="77777777" w:rsidR="00FC39FD" w:rsidRDefault="00D2518B">
            <w:pPr>
              <w:numPr>
                <w:ilvl w:val="2"/>
                <w:numId w:val="12"/>
              </w:numPr>
              <w:jc w:val="both"/>
              <w:rPr>
                <w:rFonts w:eastAsia="Batang"/>
                <w:lang w:val="en-GB"/>
              </w:rPr>
            </w:pPr>
            <w:r>
              <w:rPr>
                <w:rFonts w:eastAsia="Batang"/>
                <w:lang w:val="en-GB"/>
              </w:rPr>
              <w:t>The PHY layer of NR module applies the above procedure in Step 5 in Section 8.1.4 of TS 38.214</w:t>
            </w:r>
          </w:p>
          <w:p w14:paraId="6AD379DA" w14:textId="77777777" w:rsidR="00FC39FD" w:rsidRDefault="00D2518B">
            <w:pPr>
              <w:numPr>
                <w:ilvl w:val="3"/>
                <w:numId w:val="11"/>
              </w:numPr>
              <w:jc w:val="both"/>
              <w:rPr>
                <w:rFonts w:eastAsia="Batang"/>
                <w:lang w:val="en-GB"/>
              </w:rPr>
            </w:pPr>
            <w:r>
              <w:rPr>
                <w:rFonts w:eastAsia="Batang"/>
                <w:lang w:val="en-GB"/>
              </w:rPr>
              <w:t>FFS: whether to apply the above procedure based on the priority of the LTE SL reserved resources and/or the priority of the NR SL transmission</w:t>
            </w:r>
          </w:p>
          <w:p w14:paraId="4DF6A258" w14:textId="77777777" w:rsidR="00FC39FD" w:rsidRDefault="00D2518B">
            <w:pPr>
              <w:numPr>
                <w:ilvl w:val="3"/>
                <w:numId w:val="11"/>
              </w:numPr>
              <w:jc w:val="both"/>
              <w:rPr>
                <w:rFonts w:eastAsia="Batang"/>
                <w:lang w:val="en-GB"/>
              </w:rPr>
            </w:pPr>
            <w:r>
              <w:rPr>
                <w:rFonts w:eastAsia="Batang"/>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09BEF771" w14:textId="77777777" w:rsidR="00FC39FD" w:rsidRDefault="00D2518B">
            <w:pPr>
              <w:numPr>
                <w:ilvl w:val="2"/>
                <w:numId w:val="12"/>
              </w:numPr>
              <w:jc w:val="both"/>
              <w:rPr>
                <w:rFonts w:eastAsia="Batang"/>
                <w:lang w:val="en-GB"/>
              </w:rPr>
            </w:pPr>
            <w:r>
              <w:rPr>
                <w:rFonts w:eastAsia="Batang"/>
                <w:lang w:val="en-GB"/>
              </w:rPr>
              <w:t>Note: It is assumed that the information relevant to LTE SL reserved resources by other LTE SL UE used in the above procedure is shared from LTE SL module to NR SL module</w:t>
            </w:r>
          </w:p>
          <w:p w14:paraId="7E276BFC" w14:textId="77777777" w:rsidR="00FC39FD" w:rsidRDefault="00FC39FD">
            <w:pPr>
              <w:jc w:val="both"/>
              <w:rPr>
                <w:rFonts w:eastAsia="Batang"/>
                <w:lang w:val="en-GB"/>
              </w:rPr>
            </w:pPr>
          </w:p>
          <w:p w14:paraId="49669CC1" w14:textId="77777777" w:rsidR="00FC39FD" w:rsidRDefault="00FC39FD">
            <w:pPr>
              <w:jc w:val="both"/>
              <w:rPr>
                <w:rFonts w:eastAsia="Batang"/>
                <w:lang w:val="en-GB"/>
              </w:rPr>
            </w:pPr>
          </w:p>
          <w:p w14:paraId="00987BD9" w14:textId="77777777" w:rsidR="00FC39FD" w:rsidRDefault="00D2518B">
            <w:pPr>
              <w:jc w:val="both"/>
              <w:rPr>
                <w:rFonts w:eastAsia="Batang"/>
                <w:lang w:val="en-GB"/>
              </w:rPr>
            </w:pPr>
            <w:bookmarkStart w:id="2" w:name="OLE_LINK6"/>
            <w:r>
              <w:rPr>
                <w:rFonts w:eastAsia="Batang"/>
                <w:b/>
                <w:bCs/>
                <w:highlight w:val="green"/>
                <w:lang w:val="en-GB"/>
              </w:rPr>
              <w:t>Agreement</w:t>
            </w:r>
          </w:p>
          <w:p w14:paraId="74D3DE3D" w14:textId="77777777" w:rsidR="00FC39FD" w:rsidRDefault="00D2518B">
            <w:pPr>
              <w:jc w:val="both"/>
              <w:rPr>
                <w:rFonts w:eastAsia="Batang"/>
                <w:lang w:val="en-GB"/>
              </w:rPr>
            </w:pPr>
            <w:r>
              <w:rPr>
                <w:rFonts w:eastAsia="Batang"/>
                <w:lang w:val="en-GB"/>
              </w:rPr>
              <w:t xml:space="preserve">The NR SL module uses the information from the starting LTE SL </w:t>
            </w:r>
            <w:proofErr w:type="spellStart"/>
            <w:r>
              <w:rPr>
                <w:rFonts w:eastAsia="Batang"/>
                <w:lang w:val="en-GB"/>
              </w:rPr>
              <w:t>subframe</w:t>
            </w:r>
            <w:proofErr w:type="spellEnd"/>
            <w:r>
              <w:rPr>
                <w:rFonts w:eastAsia="Batang"/>
                <w:lang w:val="en-GB"/>
              </w:rPr>
              <w:t xml:space="preserve"> to the ending LTE SL </w:t>
            </w:r>
            <w:proofErr w:type="spellStart"/>
            <w:r>
              <w:rPr>
                <w:rFonts w:eastAsia="Batang"/>
                <w:lang w:val="en-GB"/>
              </w:rPr>
              <w:t>subframe</w:t>
            </w:r>
            <w:proofErr w:type="spellEnd"/>
            <w:r>
              <w:rPr>
                <w:rFonts w:eastAsia="Batang"/>
                <w:lang w:val="en-GB"/>
              </w:rPr>
              <w:t xml:space="preserve"> in the shared information from the LTE SL module.</w:t>
            </w:r>
          </w:p>
          <w:p w14:paraId="7F01C304" w14:textId="77777777" w:rsidR="00FC39FD" w:rsidRDefault="00D2518B">
            <w:pPr>
              <w:numPr>
                <w:ilvl w:val="0"/>
                <w:numId w:val="14"/>
              </w:numPr>
              <w:jc w:val="both"/>
              <w:rPr>
                <w:rFonts w:eastAsia="Batang"/>
                <w:lang w:val="en-GB"/>
              </w:rPr>
            </w:pPr>
            <w:r>
              <w:rPr>
                <w:rFonts w:eastAsia="Batang"/>
                <w:lang w:val="en-GB"/>
              </w:rPr>
              <w:t xml:space="preserve">The starting LTE SL </w:t>
            </w:r>
            <w:proofErr w:type="spellStart"/>
            <w:r>
              <w:rPr>
                <w:rFonts w:eastAsia="Batang"/>
                <w:lang w:val="en-GB"/>
              </w:rPr>
              <w:t>subframe</w:t>
            </w:r>
            <w:proofErr w:type="spellEnd"/>
            <w:r>
              <w:rPr>
                <w:rFonts w:eastAsia="Batang"/>
                <w:lang w:val="en-GB"/>
              </w:rPr>
              <w:t xml:space="preserve"> is no later than the time (n-</w:t>
            </w:r>
            <w:proofErr w:type="spellStart"/>
            <w:r>
              <w:rPr>
                <w:rFonts w:eastAsia="Batang"/>
                <w:lang w:val="en-GB"/>
              </w:rPr>
              <w:t>T_start</w:t>
            </w:r>
            <w:proofErr w:type="spellEnd"/>
            <w:r>
              <w:rPr>
                <w:rFonts w:eastAsia="Batang"/>
                <w:lang w:val="en-GB"/>
              </w:rPr>
              <w:t>)</w:t>
            </w:r>
          </w:p>
          <w:p w14:paraId="01A37BC0" w14:textId="77777777" w:rsidR="00FC39FD" w:rsidRDefault="00D2518B">
            <w:pPr>
              <w:numPr>
                <w:ilvl w:val="1"/>
                <w:numId w:val="14"/>
              </w:numPr>
              <w:jc w:val="both"/>
              <w:rPr>
                <w:rFonts w:eastAsia="Batang"/>
                <w:lang w:val="en-GB"/>
              </w:rPr>
            </w:pPr>
            <w:r>
              <w:rPr>
                <w:rFonts w:eastAsia="Batang"/>
                <w:lang w:val="en-GB"/>
              </w:rPr>
              <w:t>n is the time where NR module triggers its NR SL resource (re)selection procedure as defined in clause 8.1.4 of TS 38.214</w:t>
            </w:r>
          </w:p>
          <w:p w14:paraId="77CF1BA2" w14:textId="77777777" w:rsidR="00FC39FD" w:rsidRDefault="00D2518B">
            <w:pPr>
              <w:numPr>
                <w:ilvl w:val="1"/>
                <w:numId w:val="14"/>
              </w:numPr>
              <w:jc w:val="both"/>
              <w:rPr>
                <w:rFonts w:eastAsia="Batang"/>
                <w:lang w:val="en-GB"/>
              </w:rPr>
            </w:pPr>
            <w:r>
              <w:rPr>
                <w:rFonts w:eastAsia="Batang"/>
                <w:lang w:val="en-GB"/>
              </w:rPr>
              <w:t xml:space="preserve">Down-selection one of followings for </w:t>
            </w:r>
            <w:proofErr w:type="spellStart"/>
            <w:r>
              <w:rPr>
                <w:rFonts w:eastAsia="Batang"/>
                <w:lang w:val="en-GB"/>
              </w:rPr>
              <w:t>T_start</w:t>
            </w:r>
            <w:proofErr w:type="spellEnd"/>
            <w:r>
              <w:rPr>
                <w:rFonts w:eastAsia="Batang"/>
                <w:lang w:val="en-GB"/>
              </w:rPr>
              <w:t>:</w:t>
            </w:r>
          </w:p>
          <w:p w14:paraId="5F642078" w14:textId="77777777" w:rsidR="00FC39FD" w:rsidRDefault="00D2518B">
            <w:pPr>
              <w:numPr>
                <w:ilvl w:val="2"/>
                <w:numId w:val="15"/>
              </w:numPr>
              <w:jc w:val="both"/>
              <w:rPr>
                <w:rFonts w:eastAsia="Batang"/>
                <w:lang w:val="en-GB"/>
              </w:rPr>
            </w:pPr>
            <w:r>
              <w:rPr>
                <w:rFonts w:eastAsia="Batang"/>
                <w:lang w:val="en-GB"/>
              </w:rPr>
              <w:t xml:space="preserve">Option 1-1: </w:t>
            </w:r>
            <w:proofErr w:type="spellStart"/>
            <w:r>
              <w:rPr>
                <w:rFonts w:eastAsia="Batang"/>
                <w:lang w:val="en-GB"/>
              </w:rPr>
              <w:t>T_start</w:t>
            </w:r>
            <w:proofErr w:type="spellEnd"/>
            <w:r>
              <w:rPr>
                <w:rFonts w:eastAsia="Batang"/>
                <w:lang w:val="en-GB"/>
              </w:rPr>
              <w:t xml:space="preserve"> is T_0 as defined in clause 8.1.4 of TS 38.214</w:t>
            </w:r>
          </w:p>
          <w:p w14:paraId="1F3E8253" w14:textId="77777777" w:rsidR="00FC39FD" w:rsidRDefault="00D2518B">
            <w:pPr>
              <w:numPr>
                <w:ilvl w:val="2"/>
                <w:numId w:val="15"/>
              </w:numPr>
              <w:jc w:val="both"/>
              <w:rPr>
                <w:rFonts w:eastAsia="Batang"/>
                <w:lang w:val="en-GB"/>
              </w:rPr>
            </w:pPr>
            <w:r>
              <w:rPr>
                <w:rFonts w:eastAsia="Batang"/>
                <w:lang w:val="en-GB"/>
              </w:rPr>
              <w:t xml:space="preserve">Option 1-2: </w:t>
            </w:r>
            <w:proofErr w:type="spellStart"/>
            <w:r>
              <w:rPr>
                <w:rFonts w:eastAsia="Batang"/>
                <w:lang w:val="en-GB"/>
              </w:rPr>
              <w:t>T_start</w:t>
            </w:r>
            <w:proofErr w:type="spellEnd"/>
            <w:r>
              <w:rPr>
                <w:rFonts w:eastAsia="Batang"/>
                <w:lang w:val="en-GB"/>
              </w:rPr>
              <w:t xml:space="preserve"> is 1100ms</w:t>
            </w:r>
          </w:p>
          <w:p w14:paraId="3C1A5EC1" w14:textId="77777777" w:rsidR="00FC39FD" w:rsidRDefault="00D2518B">
            <w:pPr>
              <w:numPr>
                <w:ilvl w:val="2"/>
                <w:numId w:val="15"/>
              </w:numPr>
              <w:jc w:val="both"/>
              <w:rPr>
                <w:rFonts w:eastAsia="Batang"/>
                <w:lang w:val="en-GB"/>
              </w:rPr>
            </w:pPr>
            <w:r>
              <w:rPr>
                <w:rFonts w:eastAsia="Batang"/>
                <w:lang w:val="en-GB"/>
              </w:rPr>
              <w:t xml:space="preserve">Option 1-3: </w:t>
            </w:r>
            <w:proofErr w:type="spellStart"/>
            <w:r>
              <w:rPr>
                <w:rFonts w:eastAsia="Batang"/>
                <w:lang w:val="en-GB"/>
              </w:rPr>
              <w:t>T_start</w:t>
            </w:r>
            <w:proofErr w:type="spellEnd"/>
            <w:r>
              <w:rPr>
                <w:rFonts w:eastAsia="Batang"/>
                <w:lang w:val="en-GB"/>
              </w:rPr>
              <w:t xml:space="preserve"> is up to UE implementation</w:t>
            </w:r>
          </w:p>
          <w:p w14:paraId="5AB1D938" w14:textId="77777777" w:rsidR="00FC39FD" w:rsidRDefault="00D2518B">
            <w:pPr>
              <w:numPr>
                <w:ilvl w:val="0"/>
                <w:numId w:val="14"/>
              </w:numPr>
              <w:jc w:val="both"/>
              <w:rPr>
                <w:rFonts w:eastAsia="Batang"/>
                <w:lang w:val="en-GB"/>
              </w:rPr>
            </w:pPr>
            <w:r>
              <w:rPr>
                <w:rFonts w:eastAsia="Batang"/>
                <w:lang w:val="en-GB"/>
              </w:rPr>
              <w:t xml:space="preserve">The ending LTE SL </w:t>
            </w:r>
            <w:proofErr w:type="spellStart"/>
            <w:r>
              <w:rPr>
                <w:rFonts w:eastAsia="Batang"/>
                <w:lang w:val="en-GB"/>
              </w:rPr>
              <w:t>subframe</w:t>
            </w:r>
            <w:proofErr w:type="spellEnd"/>
            <w:r>
              <w:rPr>
                <w:rFonts w:eastAsia="Batang"/>
                <w:lang w:val="en-GB"/>
              </w:rPr>
              <w:t xml:space="preserve"> is no earlier than the time (n-T_valid2)</w:t>
            </w:r>
          </w:p>
          <w:p w14:paraId="73E721A4" w14:textId="77777777" w:rsidR="00FC39FD" w:rsidRDefault="00D2518B">
            <w:pPr>
              <w:numPr>
                <w:ilvl w:val="1"/>
                <w:numId w:val="14"/>
              </w:numPr>
              <w:jc w:val="both"/>
              <w:rPr>
                <w:rFonts w:eastAsia="Batang"/>
                <w:lang w:val="en-GB"/>
              </w:rPr>
            </w:pPr>
            <w:r>
              <w:rPr>
                <w:rFonts w:eastAsia="Batang"/>
                <w:lang w:val="en-GB"/>
              </w:rPr>
              <w:t>Down-selection one of followings for T_valid2:</w:t>
            </w:r>
          </w:p>
          <w:p w14:paraId="05028ACA" w14:textId="77777777" w:rsidR="00FC39FD" w:rsidRDefault="00D2518B">
            <w:pPr>
              <w:numPr>
                <w:ilvl w:val="2"/>
                <w:numId w:val="15"/>
              </w:numPr>
              <w:jc w:val="both"/>
              <w:rPr>
                <w:rFonts w:eastAsia="Batang"/>
                <w:lang w:val="en-GB"/>
              </w:rPr>
            </w:pPr>
            <w:r>
              <w:rPr>
                <w:rFonts w:eastAsia="Batang"/>
                <w:lang w:val="en-GB"/>
              </w:rPr>
              <w:t>Option 2-1: T_valid2 is T</w:t>
            </w:r>
          </w:p>
          <w:p w14:paraId="4D9324C0" w14:textId="77777777" w:rsidR="00FC39FD" w:rsidRDefault="00D2518B">
            <w:pPr>
              <w:numPr>
                <w:ilvl w:val="2"/>
                <w:numId w:val="15"/>
              </w:numPr>
              <w:jc w:val="both"/>
              <w:rPr>
                <w:rFonts w:eastAsia="Batang"/>
                <w:lang w:val="en-GB"/>
              </w:rPr>
            </w:pPr>
            <w:r>
              <w:rPr>
                <w:rFonts w:eastAsia="Batang"/>
                <w:lang w:val="en-GB"/>
              </w:rPr>
              <w:t>Option 2-2: T_valid2 &lt;= T+4ms</w:t>
            </w:r>
          </w:p>
          <w:p w14:paraId="20F5AA86" w14:textId="77777777" w:rsidR="00FC39FD" w:rsidRDefault="00D2518B">
            <w:pPr>
              <w:numPr>
                <w:ilvl w:val="2"/>
                <w:numId w:val="15"/>
              </w:numPr>
              <w:jc w:val="both"/>
              <w:rPr>
                <w:rFonts w:eastAsia="Batang"/>
                <w:lang w:val="en-GB"/>
              </w:rPr>
            </w:pPr>
            <w:r>
              <w:rPr>
                <w:rFonts w:eastAsia="Batang"/>
                <w:lang w:val="en-GB"/>
              </w:rPr>
              <w:t>Option 2-3: T_valid2 is up to UE implementation</w:t>
            </w:r>
          </w:p>
          <w:bookmarkEnd w:id="2"/>
          <w:p w14:paraId="0B9BA92E" w14:textId="77777777" w:rsidR="00FC39FD" w:rsidRDefault="00FC39FD">
            <w:pPr>
              <w:jc w:val="both"/>
              <w:rPr>
                <w:rFonts w:eastAsia="Batang"/>
                <w:lang w:val="en-GB"/>
              </w:rPr>
            </w:pPr>
          </w:p>
        </w:tc>
      </w:tr>
    </w:tbl>
    <w:p w14:paraId="79AACD03" w14:textId="77777777" w:rsidR="00FC39FD" w:rsidRDefault="00FC39FD">
      <w:pPr>
        <w:pStyle w:val="a1"/>
        <w:rPr>
          <w:rFonts w:eastAsia="宋体"/>
          <w:lang w:eastAsia="zh-CN"/>
        </w:rPr>
      </w:pPr>
    </w:p>
    <w:p w14:paraId="2887E267" w14:textId="6FC4ACF9" w:rsidR="00FC39FD" w:rsidRDefault="00D2518B">
      <w:pPr>
        <w:pStyle w:val="a1"/>
        <w:rPr>
          <w:rFonts w:eastAsia="宋体"/>
          <w:lang w:eastAsia="zh-CN"/>
        </w:rPr>
      </w:pPr>
      <w:r>
        <w:rPr>
          <w:rFonts w:eastAsia="宋体" w:hint="eastAsia"/>
          <w:lang w:eastAsia="zh-CN"/>
        </w:rPr>
        <w:t xml:space="preserve">At </w:t>
      </w:r>
      <w:r>
        <w:t>RAN#9</w:t>
      </w:r>
      <w:r>
        <w:rPr>
          <w:rFonts w:eastAsia="宋体" w:hint="eastAsia"/>
          <w:lang w:eastAsia="zh-CN"/>
        </w:rPr>
        <w:t>9</w:t>
      </w:r>
      <w:r>
        <w:t xml:space="preserve"> </w:t>
      </w:r>
      <w:r>
        <w:fldChar w:fldCharType="begin"/>
      </w:r>
      <w:r>
        <w:instrText xml:space="preserve"> REF _Ref131535456 \r \h  \* MERGEFORMAT </w:instrText>
      </w:r>
      <w:r>
        <w:fldChar w:fldCharType="separate"/>
      </w:r>
      <w:r>
        <w:t>[4]</w:t>
      </w:r>
      <w:r>
        <w:fldChar w:fldCharType="end"/>
      </w:r>
      <w:r>
        <w:rPr>
          <w:rFonts w:eastAsia="宋体" w:hint="eastAsia"/>
          <w:lang w:eastAsia="zh-CN"/>
        </w:rPr>
        <w:t xml:space="preserve"> </w:t>
      </w:r>
      <w:r>
        <w:rPr>
          <w:rFonts w:hint="eastAsia"/>
          <w:lang w:eastAsia="zh-CN"/>
        </w:rPr>
        <w:t>meeting</w:t>
      </w:r>
      <w:r>
        <w:t>,</w:t>
      </w:r>
      <w:r>
        <w:rPr>
          <w:rFonts w:eastAsia="宋体" w:hint="eastAsia"/>
          <w:lang w:eastAsia="zh-CN"/>
        </w:rPr>
        <w:t xml:space="preserve"> the </w:t>
      </w:r>
      <w:r>
        <w:t>objective for NR sidelink evolution</w:t>
      </w:r>
      <w:r>
        <w:rPr>
          <w:rFonts w:eastAsia="宋体" w:hint="eastAsia"/>
          <w:lang w:eastAsia="zh-CN"/>
        </w:rPr>
        <w:t xml:space="preserve"> for </w:t>
      </w:r>
      <w:r>
        <w:rPr>
          <w:rFonts w:eastAsia="宋体"/>
          <w:lang w:eastAsia="zh-CN"/>
        </w:rPr>
        <w:t xml:space="preserve">co-channel coexistence </w:t>
      </w:r>
      <w:bookmarkStart w:id="3" w:name="OLE_LINK51"/>
      <w:r>
        <w:rPr>
          <w:rFonts w:eastAsia="宋体"/>
          <w:lang w:eastAsia="zh-CN"/>
        </w:rPr>
        <w:t>for LTE sidelink and NR sidelink</w:t>
      </w:r>
      <w:r>
        <w:t xml:space="preserve"> </w:t>
      </w:r>
      <w:bookmarkEnd w:id="3"/>
      <w:r>
        <w:t xml:space="preserve">has been </w:t>
      </w:r>
      <w:r>
        <w:rPr>
          <w:rFonts w:eastAsiaTheme="minorEastAsia" w:hint="eastAsia"/>
          <w:lang w:eastAsia="zh-CN"/>
        </w:rPr>
        <w:t>updated</w:t>
      </w:r>
      <w:r>
        <w:rPr>
          <w:rFonts w:eastAsia="宋体" w:hint="eastAsia"/>
          <w:lang w:eastAsia="zh-CN"/>
        </w:rPr>
        <w:t xml:space="preserve"> as follows</w:t>
      </w:r>
      <w:r>
        <w:rPr>
          <w:rFonts w:eastAsia="宋体" w:hint="eastAsia"/>
          <w:lang w:eastAsia="zh-CN"/>
        </w:rPr>
        <w:t>：</w:t>
      </w:r>
    </w:p>
    <w:tbl>
      <w:tblPr>
        <w:tblStyle w:val="af3"/>
        <w:tblW w:w="0" w:type="auto"/>
        <w:tblInd w:w="250" w:type="dxa"/>
        <w:tblLook w:val="04A0" w:firstRow="1" w:lastRow="0" w:firstColumn="1" w:lastColumn="0" w:noHBand="0" w:noVBand="1"/>
      </w:tblPr>
      <w:tblGrid>
        <w:gridCol w:w="9639"/>
      </w:tblGrid>
      <w:tr w:rsidR="00FC39FD" w14:paraId="6085CE99" w14:textId="77777777">
        <w:trPr>
          <w:trHeight w:val="33"/>
        </w:trPr>
        <w:tc>
          <w:tcPr>
            <w:tcW w:w="9639" w:type="dxa"/>
          </w:tcPr>
          <w:p w14:paraId="00055C11" w14:textId="77777777" w:rsidR="00FC39FD" w:rsidRDefault="00D2518B">
            <w:pPr>
              <w:numPr>
                <w:ilvl w:val="0"/>
                <w:numId w:val="16"/>
              </w:numPr>
              <w:overflowPunct w:val="0"/>
              <w:autoSpaceDE w:val="0"/>
              <w:autoSpaceDN w:val="0"/>
              <w:adjustRightInd w:val="0"/>
              <w:spacing w:before="120"/>
              <w:textAlignment w:val="baseline"/>
              <w:rPr>
                <w:rFonts w:eastAsia="宋体"/>
                <w:iCs/>
                <w:lang w:eastAsia="zh-CN"/>
              </w:rPr>
            </w:pPr>
            <w:r>
              <w:rPr>
                <w:rFonts w:eastAsia="宋体"/>
                <w:lang w:eastAsia="zh-CN"/>
              </w:rPr>
              <w:t>Study and specify, if necessary, mechanism(s) for co-channel coexistence for LTE sidelink and NR sidelink including performance, necessity, feasibility, and potential specification impact if any [RAN1, RAN2, RAN4]</w:t>
            </w:r>
          </w:p>
          <w:p w14:paraId="68A9B910" w14:textId="77777777" w:rsidR="00FC39FD" w:rsidRDefault="00D2518B">
            <w:pPr>
              <w:numPr>
                <w:ilvl w:val="0"/>
                <w:numId w:val="17"/>
              </w:numPr>
              <w:overflowPunct w:val="0"/>
              <w:autoSpaceDE w:val="0"/>
              <w:autoSpaceDN w:val="0"/>
              <w:adjustRightInd w:val="0"/>
              <w:spacing w:before="60" w:after="60"/>
              <w:ind w:left="993" w:hanging="284"/>
              <w:textAlignment w:val="baseline"/>
              <w:rPr>
                <w:rFonts w:eastAsia="宋体"/>
                <w:iCs/>
                <w:lang w:eastAsia="zh-CN"/>
              </w:rPr>
            </w:pPr>
            <w:r>
              <w:rPr>
                <w:rFonts w:eastAsia="宋体"/>
                <w:lang w:eastAsia="zh-CN"/>
              </w:rPr>
              <w:t>Reuse the in-device coexistence framework defined in Rel-16 as much as possible</w:t>
            </w:r>
          </w:p>
          <w:p w14:paraId="522D8031" w14:textId="77777777" w:rsidR="00FC39FD" w:rsidRDefault="00D2518B">
            <w:pPr>
              <w:numPr>
                <w:ilvl w:val="0"/>
                <w:numId w:val="17"/>
              </w:numPr>
              <w:overflowPunct w:val="0"/>
              <w:autoSpaceDE w:val="0"/>
              <w:autoSpaceDN w:val="0"/>
              <w:adjustRightInd w:val="0"/>
              <w:spacing w:before="60" w:after="60"/>
              <w:ind w:left="993" w:hanging="284"/>
              <w:textAlignment w:val="baseline"/>
              <w:rPr>
                <w:rFonts w:eastAsia="宋体"/>
                <w:iCs/>
                <w:lang w:eastAsia="zh-CN"/>
              </w:rPr>
            </w:pPr>
            <w:r>
              <w:rPr>
                <w:rFonts w:eastAsia="宋体"/>
                <w:iCs/>
                <w:lang w:eastAsia="zh-CN"/>
              </w:rPr>
              <w:t>Note, RAN1 continues the work on dynamic resource pool sharing based on existing agreements and WID with high priority for Type A devices and operating combination A</w:t>
            </w:r>
          </w:p>
          <w:p w14:paraId="369BB649" w14:textId="77777777" w:rsidR="00FC39FD" w:rsidRDefault="00D2518B">
            <w:pPr>
              <w:numPr>
                <w:ilvl w:val="0"/>
                <w:numId w:val="17"/>
              </w:numPr>
              <w:overflowPunct w:val="0"/>
              <w:autoSpaceDE w:val="0"/>
              <w:autoSpaceDN w:val="0"/>
              <w:adjustRightInd w:val="0"/>
              <w:spacing w:before="60" w:after="60"/>
              <w:ind w:left="993" w:hanging="284"/>
              <w:textAlignment w:val="baseline"/>
              <w:rPr>
                <w:rFonts w:eastAsia="宋体"/>
                <w:iCs/>
                <w:lang w:eastAsia="zh-CN"/>
              </w:rPr>
            </w:pPr>
            <w:r>
              <w:rPr>
                <w:rFonts w:eastAsia="宋体"/>
                <w:iCs/>
                <w:lang w:eastAsia="zh-CN"/>
              </w:rPr>
              <w:t>RAN1 is tasked to support only 15 and 30 kHz SCSs for dynamic resource pool sharing. Existing RAN1 agreements for dynamic resource pool sharing apply to support of 30 kHz.</w:t>
            </w:r>
          </w:p>
          <w:p w14:paraId="0EACEA3C" w14:textId="77777777" w:rsidR="00FC39FD" w:rsidRDefault="00D2518B">
            <w:pPr>
              <w:numPr>
                <w:ilvl w:val="1"/>
                <w:numId w:val="18"/>
              </w:numPr>
              <w:spacing w:before="60" w:after="60"/>
              <w:rPr>
                <w:iCs/>
                <w:lang w:eastAsia="zh-CN"/>
              </w:rPr>
            </w:pPr>
            <w:r>
              <w:rPr>
                <w:iCs/>
              </w:rPr>
              <w:t xml:space="preserve">For NR PSCCH/PSSCH transmissions in 30kHz SCS, NR SL UE selects in MAC layer at least the first of NR SL slots overlapping with </w:t>
            </w:r>
            <w:r>
              <w:rPr>
                <w:rFonts w:eastAsia="宋体" w:hint="eastAsia"/>
                <w:iCs/>
                <w:lang w:eastAsia="zh-CN"/>
              </w:rPr>
              <w:t>a LTE</w:t>
            </w:r>
            <w:r>
              <w:rPr>
                <w:iCs/>
              </w:rPr>
              <w:t xml:space="preserve"> SL </w:t>
            </w:r>
            <w:proofErr w:type="spellStart"/>
            <w:r>
              <w:rPr>
                <w:iCs/>
              </w:rPr>
              <w:t>subframe</w:t>
            </w:r>
            <w:proofErr w:type="spellEnd"/>
            <w:r>
              <w:rPr>
                <w:iCs/>
              </w:rPr>
              <w:t>, and can select the subsequent overlapping NR SL slot in MAC layer</w:t>
            </w:r>
          </w:p>
          <w:p w14:paraId="1AA2BFDD" w14:textId="77777777" w:rsidR="00FC39FD" w:rsidRDefault="00D2518B">
            <w:pPr>
              <w:numPr>
                <w:ilvl w:val="2"/>
                <w:numId w:val="18"/>
              </w:numPr>
              <w:spacing w:before="60" w:after="60"/>
              <w:rPr>
                <w:iCs/>
              </w:rPr>
            </w:pPr>
            <w:r>
              <w:rPr>
                <w:iCs/>
              </w:rPr>
              <w:t>No change to the R16/17 resource allocation procedure in PHY due to this restriction</w:t>
            </w:r>
          </w:p>
          <w:p w14:paraId="70A7405F" w14:textId="77777777" w:rsidR="00FC39FD" w:rsidRDefault="00D2518B">
            <w:pPr>
              <w:numPr>
                <w:ilvl w:val="2"/>
                <w:numId w:val="18"/>
              </w:numPr>
              <w:spacing w:before="60" w:after="60"/>
              <w:rPr>
                <w:iCs/>
              </w:rPr>
            </w:pPr>
            <w:r>
              <w:rPr>
                <w:iCs/>
              </w:rPr>
              <w:t>The existing SL slot structure from Rel-16 is unchanged</w:t>
            </w:r>
          </w:p>
          <w:p w14:paraId="5B5D7A77" w14:textId="77777777" w:rsidR="00FC39FD" w:rsidRDefault="00D2518B">
            <w:pPr>
              <w:numPr>
                <w:ilvl w:val="2"/>
                <w:numId w:val="18"/>
              </w:numPr>
              <w:spacing w:before="60" w:after="60"/>
              <w:rPr>
                <w:iCs/>
              </w:rPr>
            </w:pPr>
            <w:r>
              <w:rPr>
                <w:iCs/>
              </w:rPr>
              <w:t xml:space="preserve">The starting symbol of the first of the overlapping NR SL slots is assumed to be aligned with the first symbol of the LTE SL </w:t>
            </w:r>
            <w:proofErr w:type="spellStart"/>
            <w:r>
              <w:rPr>
                <w:iCs/>
              </w:rPr>
              <w:t>subframe</w:t>
            </w:r>
            <w:proofErr w:type="spellEnd"/>
          </w:p>
          <w:p w14:paraId="2C300E1C" w14:textId="77777777" w:rsidR="00FC39FD" w:rsidRDefault="00D2518B">
            <w:pPr>
              <w:numPr>
                <w:ilvl w:val="1"/>
                <w:numId w:val="18"/>
              </w:numPr>
              <w:spacing w:before="60" w:after="60"/>
              <w:rPr>
                <w:iCs/>
              </w:rPr>
            </w:pPr>
            <w:r>
              <w:rPr>
                <w:iCs/>
              </w:rPr>
              <w:t>For NR SL with 15/30kHz SCSs, NR SL UE avoids selecting resources for PSCCH/PSSCH transmissions where the corresponding PSFCH transmission occasions overlap with LTE SL reservations in time domain</w:t>
            </w:r>
          </w:p>
          <w:p w14:paraId="4A9A0AB5" w14:textId="77777777" w:rsidR="00FC39FD" w:rsidRDefault="00D2518B">
            <w:pPr>
              <w:numPr>
                <w:ilvl w:val="2"/>
                <w:numId w:val="18"/>
              </w:numPr>
              <w:spacing w:before="60" w:after="60"/>
              <w:rPr>
                <w:iCs/>
              </w:rPr>
            </w:pPr>
            <w:r>
              <w:rPr>
                <w:iCs/>
              </w:rPr>
              <w:t>Note</w:t>
            </w:r>
            <w:proofErr w:type="gramStart"/>
            <w:r>
              <w:rPr>
                <w:iCs/>
              </w:rPr>
              <w:t>,</w:t>
            </w:r>
            <w:proofErr w:type="gramEnd"/>
            <w:r>
              <w:rPr>
                <w:iCs/>
              </w:rPr>
              <w:t xml:space="preserve"> this is </w:t>
            </w:r>
            <w:proofErr w:type="spellStart"/>
            <w:r>
              <w:rPr>
                <w:iCs/>
              </w:rPr>
              <w:t>inline</w:t>
            </w:r>
            <w:proofErr w:type="spellEnd"/>
            <w:r>
              <w:rPr>
                <w:iCs/>
              </w:rPr>
              <w:t xml:space="preserve"> with Option 1-2 in the working assumption made in RAN1#112. No other options from the working assumption need to be considered.</w:t>
            </w:r>
          </w:p>
          <w:p w14:paraId="1299A6FC" w14:textId="77777777" w:rsidR="00FC39FD" w:rsidRDefault="00D2518B">
            <w:pPr>
              <w:numPr>
                <w:ilvl w:val="1"/>
                <w:numId w:val="18"/>
              </w:numPr>
              <w:spacing w:before="60" w:after="60"/>
            </w:pPr>
            <w:r>
              <w:rPr>
                <w:iCs/>
              </w:rPr>
              <w:t>Mode 2 operation only</w:t>
            </w:r>
          </w:p>
          <w:p w14:paraId="2BA7D43C" w14:textId="77777777" w:rsidR="00FC39FD" w:rsidRDefault="00FC39FD">
            <w:pPr>
              <w:numPr>
                <w:ilvl w:val="255"/>
                <w:numId w:val="0"/>
              </w:numPr>
              <w:overflowPunct w:val="0"/>
              <w:autoSpaceDE w:val="0"/>
              <w:autoSpaceDN w:val="0"/>
              <w:adjustRightInd w:val="0"/>
              <w:spacing w:before="60" w:after="60"/>
              <w:ind w:left="709"/>
              <w:textAlignment w:val="baseline"/>
              <w:rPr>
                <w:rFonts w:eastAsia="宋体"/>
                <w:iCs/>
                <w:lang w:eastAsia="zh-CN"/>
              </w:rPr>
            </w:pPr>
          </w:p>
        </w:tc>
      </w:tr>
    </w:tbl>
    <w:p w14:paraId="0853A465" w14:textId="77777777" w:rsidR="00FC39FD" w:rsidRDefault="00FC39FD">
      <w:pPr>
        <w:pStyle w:val="a1"/>
        <w:rPr>
          <w:rFonts w:eastAsiaTheme="minorEastAsia"/>
          <w:lang w:eastAsia="zh-CN"/>
        </w:rPr>
      </w:pPr>
    </w:p>
    <w:p w14:paraId="0BD65DE2" w14:textId="556A7171" w:rsidR="00FC39FD" w:rsidRDefault="00D2518B">
      <w:pPr>
        <w:pStyle w:val="a1"/>
        <w:rPr>
          <w:rFonts w:eastAsia="PMingLiU"/>
          <w:lang w:eastAsia="zh-TW"/>
        </w:rPr>
      </w:pPr>
      <w:r>
        <w:rPr>
          <w:rFonts w:eastAsia="PMingLiU"/>
          <w:lang w:eastAsia="zh-TW"/>
        </w:rPr>
        <w:lastRenderedPageBreak/>
        <w:t xml:space="preserve">In this contribution, we continue </w:t>
      </w:r>
      <w:r>
        <w:rPr>
          <w:rFonts w:eastAsia="PMingLiU" w:hint="eastAsia"/>
          <w:lang w:eastAsia="zh-TW"/>
        </w:rPr>
        <w:t xml:space="preserve">to </w:t>
      </w:r>
      <w:r>
        <w:rPr>
          <w:rFonts w:eastAsia="PMingLiU"/>
          <w:lang w:eastAsia="zh-TW"/>
        </w:rPr>
        <w:t xml:space="preserve">discuss remaining open issues for co-channel coexistence for LTE sidelink and NR sidelink and propose related solutions. </w:t>
      </w:r>
      <w:bookmarkStart w:id="4" w:name="OLE_LINK22"/>
      <w:r>
        <w:rPr>
          <w:rFonts w:eastAsia="PMingLiU"/>
          <w:lang w:eastAsia="zh-TW"/>
        </w:rPr>
        <w:t xml:space="preserve">Section </w:t>
      </w:r>
      <w:r>
        <w:rPr>
          <w:rFonts w:eastAsiaTheme="minorEastAsia" w:hint="eastAsia"/>
          <w:lang w:eastAsia="zh-CN"/>
        </w:rPr>
        <w:t>2</w:t>
      </w:r>
      <w:r>
        <w:rPr>
          <w:rFonts w:eastAsia="PMingLiU"/>
          <w:lang w:eastAsia="zh-TW"/>
        </w:rPr>
        <w:t xml:space="preserve"> discusses the types of devices which should be support</w:t>
      </w:r>
      <w:r>
        <w:rPr>
          <w:rFonts w:eastAsia="PMingLiU" w:hint="eastAsia"/>
          <w:lang w:eastAsia="zh-TW"/>
        </w:rPr>
        <w:t>ed</w:t>
      </w:r>
      <w:r>
        <w:rPr>
          <w:rFonts w:eastAsia="PMingLiU"/>
          <w:lang w:eastAsia="zh-TW"/>
        </w:rPr>
        <w:t xml:space="preserve"> for co-channel coexistence</w:t>
      </w:r>
      <w:r>
        <w:rPr>
          <w:rFonts w:eastAsia="PMingLiU" w:hint="eastAsia"/>
          <w:lang w:eastAsia="zh-TW"/>
        </w:rPr>
        <w:t>.</w:t>
      </w:r>
      <w:r>
        <w:rPr>
          <w:rFonts w:eastAsia="PMingLiU"/>
          <w:lang w:eastAsia="zh-TW"/>
        </w:rPr>
        <w:t xml:space="preserve"> </w:t>
      </w:r>
      <w:bookmarkEnd w:id="4"/>
      <w:r>
        <w:rPr>
          <w:rFonts w:eastAsia="PMingLiU"/>
          <w:lang w:eastAsia="zh-TW"/>
        </w:rPr>
        <w:t xml:space="preserve">Section </w:t>
      </w:r>
      <w:r>
        <w:rPr>
          <w:rFonts w:eastAsiaTheme="minorEastAsia" w:hint="eastAsia"/>
          <w:lang w:eastAsia="zh-CN"/>
        </w:rPr>
        <w:t>3</w:t>
      </w:r>
      <w:r>
        <w:rPr>
          <w:rFonts w:eastAsia="PMingLiU"/>
          <w:lang w:eastAsia="zh-TW"/>
        </w:rPr>
        <w:t xml:space="preserve"> discusses the semi-static resource </w:t>
      </w:r>
      <w:r>
        <w:rPr>
          <w:rFonts w:eastAsia="PMingLiU" w:hint="eastAsia"/>
          <w:lang w:eastAsia="zh-TW"/>
        </w:rPr>
        <w:t xml:space="preserve">pool </w:t>
      </w:r>
      <w:r>
        <w:rPr>
          <w:rFonts w:eastAsia="PMingLiU"/>
          <w:lang w:eastAsia="zh-TW"/>
        </w:rPr>
        <w:t>partition for LTE sidelink and NR sidelink</w:t>
      </w:r>
      <w:r>
        <w:rPr>
          <w:rFonts w:eastAsia="PMingLiU" w:hint="eastAsia"/>
          <w:lang w:eastAsia="zh-TW"/>
        </w:rPr>
        <w:t xml:space="preserve"> and</w:t>
      </w:r>
      <w:r>
        <w:rPr>
          <w:rFonts w:eastAsia="PMingLiU"/>
          <w:lang w:eastAsia="zh-TW"/>
        </w:rPr>
        <w:t xml:space="preserve"> Section </w:t>
      </w:r>
      <w:r>
        <w:rPr>
          <w:rFonts w:eastAsiaTheme="minorEastAsia" w:hint="eastAsia"/>
          <w:lang w:eastAsia="zh-CN"/>
        </w:rPr>
        <w:t>4</w:t>
      </w:r>
      <w:r>
        <w:rPr>
          <w:rFonts w:eastAsia="PMingLiU"/>
          <w:lang w:eastAsia="zh-TW"/>
        </w:rPr>
        <w:t xml:space="preserve"> discusses the dynamic resource </w:t>
      </w:r>
      <w:r>
        <w:rPr>
          <w:rFonts w:eastAsia="PMingLiU" w:hint="eastAsia"/>
          <w:lang w:eastAsia="zh-TW"/>
        </w:rPr>
        <w:t xml:space="preserve">pool </w:t>
      </w:r>
      <w:r>
        <w:rPr>
          <w:rFonts w:eastAsia="PMingLiU"/>
          <w:lang w:eastAsia="zh-TW"/>
        </w:rPr>
        <w:t xml:space="preserve">sharing for LTE sidelink and NR sidelink. Section </w:t>
      </w:r>
      <w:r>
        <w:rPr>
          <w:rFonts w:eastAsia="宋体" w:hint="eastAsia"/>
          <w:lang w:eastAsia="zh-CN"/>
        </w:rPr>
        <w:t xml:space="preserve">5 </w:t>
      </w:r>
      <w:r>
        <w:rPr>
          <w:rFonts w:eastAsia="PMingLiU"/>
          <w:lang w:eastAsia="zh-TW"/>
        </w:rPr>
        <w:t xml:space="preserve">summarizes the proposals </w:t>
      </w:r>
      <w:r>
        <w:rPr>
          <w:rFonts w:eastAsia="PMingLiU" w:hint="eastAsia"/>
          <w:lang w:eastAsia="zh-TW"/>
        </w:rPr>
        <w:t xml:space="preserve">and observations </w:t>
      </w:r>
      <w:r>
        <w:rPr>
          <w:rFonts w:eastAsia="PMingLiU"/>
          <w:lang w:eastAsia="zh-TW"/>
        </w:rPr>
        <w:t>with conclusions.</w:t>
      </w:r>
    </w:p>
    <w:p w14:paraId="0BED2F78" w14:textId="77777777" w:rsidR="00FC39FD" w:rsidRDefault="00D2518B">
      <w:pPr>
        <w:pStyle w:val="1"/>
        <w:ind w:left="431" w:hanging="431"/>
      </w:pPr>
      <w:bookmarkStart w:id="5" w:name="_Ref36559568"/>
      <w:r>
        <w:t xml:space="preserve">Types of </w:t>
      </w:r>
      <w:r>
        <w:rPr>
          <w:rFonts w:hint="eastAsia"/>
        </w:rPr>
        <w:t>d</w:t>
      </w:r>
      <w:r>
        <w:t>evices</w:t>
      </w:r>
    </w:p>
    <w:p w14:paraId="4F1ECAD4" w14:textId="3672D685" w:rsidR="00FC39FD" w:rsidRDefault="00D2518B">
      <w:pPr>
        <w:jc w:val="both"/>
        <w:rPr>
          <w:rFonts w:eastAsiaTheme="minorEastAsia"/>
          <w:lang w:val="en-GB" w:eastAsia="zh-CN"/>
        </w:rPr>
      </w:pPr>
      <w:r>
        <w:rPr>
          <w:lang w:val="en-GB" w:eastAsia="zh-CN"/>
        </w:rPr>
        <w:t xml:space="preserve">The following </w:t>
      </w:r>
      <w:r>
        <w:rPr>
          <w:rFonts w:eastAsiaTheme="minorEastAsia" w:hint="eastAsia"/>
          <w:lang w:val="en-GB" w:eastAsia="zh-CN"/>
        </w:rPr>
        <w:t>w</w:t>
      </w:r>
      <w:r>
        <w:rPr>
          <w:lang w:val="en-GB" w:eastAsia="zh-CN"/>
        </w:rPr>
        <w:t>orking assumption was achieved in RAN1#1</w:t>
      </w:r>
      <w:r>
        <w:rPr>
          <w:rFonts w:hint="eastAsia"/>
          <w:lang w:val="en-GB" w:eastAsia="zh-CN"/>
        </w:rPr>
        <w:t>1</w:t>
      </w:r>
      <w:r>
        <w:rPr>
          <w:lang w:val="en-GB" w:eastAsia="zh-CN"/>
        </w:rPr>
        <w:t>0 related to</w:t>
      </w:r>
      <w:r>
        <w:rPr>
          <w:lang w:eastAsia="ko-KR"/>
        </w:rPr>
        <w:t xml:space="preserve"> device type A</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7</w:t>
      </w:r>
      <w:r>
        <w:rPr>
          <w:rFonts w:eastAsiaTheme="minorEastAsia"/>
          <w:lang w:val="en-GB" w:eastAsia="zh-CN"/>
        </w:rPr>
        <w:t>]</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C39FD" w14:paraId="43CE3DEB" w14:textId="77777777">
        <w:tc>
          <w:tcPr>
            <w:tcW w:w="9781" w:type="dxa"/>
          </w:tcPr>
          <w:p w14:paraId="6B5804E6" w14:textId="77777777" w:rsidR="00FC39FD" w:rsidRDefault="00D2518B">
            <w:pPr>
              <w:pStyle w:val="3GPPNormalText"/>
              <w:rPr>
                <w:sz w:val="20"/>
                <w:szCs w:val="20"/>
              </w:rPr>
            </w:pPr>
            <w:r>
              <w:rPr>
                <w:sz w:val="20"/>
                <w:szCs w:val="20"/>
                <w:highlight w:val="darkYellow"/>
              </w:rPr>
              <w:t>Working assumption</w:t>
            </w:r>
          </w:p>
          <w:p w14:paraId="2AC0DC40" w14:textId="77777777" w:rsidR="00FC39FD" w:rsidRDefault="00D2518B">
            <w:pPr>
              <w:rPr>
                <w:rFonts w:eastAsiaTheme="minorEastAsia"/>
                <w:lang w:eastAsia="zh-CN"/>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14:paraId="5A2A42D3" w14:textId="77777777" w:rsidR="00FC39FD" w:rsidRDefault="00FC39FD">
      <w:pPr>
        <w:jc w:val="both"/>
        <w:rPr>
          <w:rFonts w:eastAsiaTheme="minorEastAsia"/>
          <w:lang w:val="en-GB" w:eastAsia="zh-CN"/>
        </w:rPr>
      </w:pPr>
    </w:p>
    <w:p w14:paraId="22528C6B" w14:textId="77777777" w:rsidR="00FC39FD" w:rsidRDefault="00D2518B">
      <w:pPr>
        <w:jc w:val="both"/>
        <w:rPr>
          <w:rFonts w:eastAsiaTheme="minorEastAsia"/>
          <w:lang w:eastAsia="zh-CN"/>
        </w:rPr>
      </w:pPr>
      <w:r>
        <w:rPr>
          <w:rFonts w:eastAsiaTheme="minorEastAsia" w:hint="eastAsia"/>
          <w:lang w:val="en-GB" w:eastAsia="zh-CN"/>
        </w:rPr>
        <w:t xml:space="preserve">Device type A should be the most important target device type for </w:t>
      </w:r>
      <w:r>
        <w:rPr>
          <w:rFonts w:eastAsiaTheme="minorEastAsia" w:hint="eastAsia"/>
          <w:lang w:eastAsia="zh-CN"/>
        </w:rPr>
        <w:t>c</w:t>
      </w:r>
      <w:r>
        <w:rPr>
          <w:rFonts w:eastAsia="MS Mincho"/>
        </w:rPr>
        <w:t>o-channel coexistence between LTE SL and NR SL</w:t>
      </w:r>
      <w:r>
        <w:rPr>
          <w:rFonts w:eastAsiaTheme="minorEastAsia" w:hint="eastAsia"/>
          <w:lang w:eastAsia="zh-CN"/>
        </w:rPr>
        <w:t xml:space="preserve"> in Rel-18. According to the discussion in previous meetings, d</w:t>
      </w:r>
      <w:r>
        <w:rPr>
          <w:rFonts w:eastAsia="MS Mincho"/>
        </w:rPr>
        <w:t xml:space="preserve">evice type A </w:t>
      </w:r>
      <w:r>
        <w:rPr>
          <w:rFonts w:eastAsiaTheme="minorEastAsia" w:hint="eastAsia"/>
          <w:lang w:eastAsia="zh-CN"/>
        </w:rPr>
        <w:t xml:space="preserve">should </w:t>
      </w:r>
      <w:r>
        <w:rPr>
          <w:rFonts w:eastAsia="MS Mincho"/>
        </w:rPr>
        <w:t xml:space="preserve">contain both LTE SL and NR SL modules. </w:t>
      </w:r>
      <w:r>
        <w:rPr>
          <w:rFonts w:eastAsiaTheme="minorEastAsia" w:hint="eastAsia"/>
          <w:lang w:eastAsia="zh-CN"/>
        </w:rPr>
        <w:t xml:space="preserve">However, </w:t>
      </w:r>
      <w:r>
        <w:rPr>
          <w:rFonts w:eastAsiaTheme="minorEastAsia"/>
          <w:lang w:eastAsia="zh-CN"/>
        </w:rPr>
        <w:t xml:space="preserve">the presence of both the LTE SL and NR SL modules </w:t>
      </w:r>
      <w:r>
        <w:rPr>
          <w:rFonts w:eastAsiaTheme="minorEastAsia" w:hint="eastAsia"/>
          <w:lang w:eastAsia="zh-CN"/>
        </w:rPr>
        <w:t xml:space="preserve">alone cannot exactly </w:t>
      </w:r>
      <w:r>
        <w:rPr>
          <w:rFonts w:eastAsiaTheme="minorEastAsia"/>
          <w:lang w:eastAsia="zh-CN"/>
        </w:rPr>
        <w:t>define the device type</w:t>
      </w:r>
      <w:r>
        <w:rPr>
          <w:rFonts w:eastAsiaTheme="minorEastAsia" w:hint="eastAsia"/>
          <w:lang w:eastAsia="zh-CN"/>
        </w:rPr>
        <w:t xml:space="preserve"> A. </w:t>
      </w:r>
      <w:r>
        <w:rPr>
          <w:rFonts w:eastAsiaTheme="minorEastAsia"/>
          <w:lang w:eastAsia="zh-CN"/>
        </w:rPr>
        <w:t>The relationship and interaction between the LTE SL and NR SL modules should also be defined</w:t>
      </w:r>
      <w:r>
        <w:rPr>
          <w:rFonts w:eastAsiaTheme="minorEastAsia" w:hint="eastAsia"/>
          <w:lang w:eastAsia="zh-CN"/>
        </w:rPr>
        <w:t xml:space="preserve">. Therefore, The definition of device type A </w:t>
      </w:r>
      <w:r>
        <w:rPr>
          <w:rFonts w:eastAsiaTheme="minorEastAsia"/>
          <w:lang w:eastAsia="zh-CN"/>
        </w:rPr>
        <w:t xml:space="preserve">should </w:t>
      </w:r>
      <w:r>
        <w:rPr>
          <w:rFonts w:eastAsiaTheme="minorEastAsia" w:hint="eastAsia"/>
          <w:lang w:eastAsia="zh-CN"/>
        </w:rPr>
        <w:t>include</w:t>
      </w:r>
      <w:r>
        <w:rPr>
          <w:rFonts w:eastAsiaTheme="minorEastAsia"/>
          <w:lang w:eastAsia="zh-CN"/>
        </w:rPr>
        <w:t xml:space="preserve"> the capability of the LTE SL module to share </w:t>
      </w:r>
      <w:r>
        <w:rPr>
          <w:rFonts w:eastAsiaTheme="minorEastAsia" w:hint="eastAsia"/>
          <w:lang w:eastAsia="zh-CN"/>
        </w:rPr>
        <w:t xml:space="preserve">the </w:t>
      </w:r>
      <w:r>
        <w:rPr>
          <w:rFonts w:eastAsiaTheme="minorEastAsia"/>
          <w:lang w:eastAsia="zh-CN"/>
        </w:rPr>
        <w:t>sensing</w:t>
      </w:r>
      <w:r>
        <w:rPr>
          <w:rFonts w:eastAsiaTheme="minorEastAsia" w:hint="eastAsia"/>
          <w:lang w:eastAsia="zh-CN"/>
        </w:rPr>
        <w:t xml:space="preserve"> and resource </w:t>
      </w:r>
      <w:r>
        <w:rPr>
          <w:rFonts w:eastAsiaTheme="minorEastAsia"/>
          <w:lang w:eastAsia="zh-CN"/>
        </w:rPr>
        <w:t xml:space="preserve">reservation information </w:t>
      </w:r>
      <w:r>
        <w:rPr>
          <w:rFonts w:eastAsiaTheme="minorEastAsia" w:hint="eastAsia"/>
          <w:lang w:eastAsia="zh-CN"/>
        </w:rPr>
        <w:t>to</w:t>
      </w:r>
      <w:r>
        <w:rPr>
          <w:rFonts w:eastAsiaTheme="minorEastAsia"/>
          <w:lang w:eastAsia="zh-CN"/>
        </w:rPr>
        <w:t xml:space="preserve"> the NR SL module within the device, and the capability of the NR SL module to include this sensing </w:t>
      </w:r>
      <w:r>
        <w:rPr>
          <w:rFonts w:eastAsiaTheme="minorEastAsia" w:hint="eastAsia"/>
          <w:lang w:eastAsia="zh-CN"/>
        </w:rPr>
        <w:t xml:space="preserve">and resource </w:t>
      </w:r>
      <w:r>
        <w:rPr>
          <w:rFonts w:eastAsiaTheme="minorEastAsia"/>
          <w:lang w:eastAsia="zh-CN"/>
        </w:rPr>
        <w:t xml:space="preserve">reservation information in its resource selection procedure. </w:t>
      </w:r>
      <w:r>
        <w:rPr>
          <w:rFonts w:eastAsiaTheme="minorEastAsia" w:hint="eastAsia"/>
          <w:lang w:eastAsia="zh-CN"/>
        </w:rPr>
        <w:t>Then, in addition to</w:t>
      </w:r>
      <w:r>
        <w:t xml:space="preserve"> </w:t>
      </w:r>
      <w:r>
        <w:rPr>
          <w:rFonts w:eastAsiaTheme="minorEastAsia" w:hint="eastAsia"/>
          <w:lang w:eastAsia="zh-CN"/>
        </w:rPr>
        <w:t>d</w:t>
      </w:r>
      <w:r>
        <w:rPr>
          <w:rFonts w:eastAsiaTheme="minorEastAsia"/>
          <w:lang w:eastAsia="zh-CN"/>
        </w:rPr>
        <w:t>evice type A should</w:t>
      </w:r>
      <w:r>
        <w:rPr>
          <w:rFonts w:eastAsiaTheme="minorEastAsia" w:hint="eastAsia"/>
          <w:lang w:eastAsia="zh-CN"/>
        </w:rPr>
        <w:t xml:space="preserve"> </w:t>
      </w:r>
      <w:r>
        <w:rPr>
          <w:rFonts w:eastAsiaTheme="minorEastAsia"/>
          <w:lang w:eastAsia="zh-CN"/>
        </w:rPr>
        <w:t>contain both LTE SL and NR SL modules</w:t>
      </w:r>
      <w:r>
        <w:rPr>
          <w:rFonts w:eastAsiaTheme="minorEastAsia" w:hint="eastAsia"/>
          <w:lang w:eastAsia="zh-CN"/>
        </w:rPr>
        <w:t>, f</w:t>
      </w:r>
      <w:r>
        <w:rPr>
          <w:lang w:eastAsia="ko-KR"/>
        </w:rPr>
        <w:t>or device type A, the NR SL module may use the sensing and resource reservation information shared by the LTE SL module.</w:t>
      </w:r>
      <w:r>
        <w:rPr>
          <w:rFonts w:eastAsiaTheme="minorEastAsia" w:hint="eastAsia"/>
          <w:lang w:eastAsia="zh-CN"/>
        </w:rPr>
        <w:t xml:space="preserve"> </w:t>
      </w:r>
    </w:p>
    <w:p w14:paraId="53E1B0B3" w14:textId="77777777" w:rsidR="00FC39FD" w:rsidRDefault="00FC39FD">
      <w:pPr>
        <w:jc w:val="both"/>
        <w:rPr>
          <w:rFonts w:eastAsiaTheme="minorEastAsia"/>
          <w:lang w:val="en-GB" w:eastAsia="zh-CN"/>
        </w:rPr>
      </w:pPr>
    </w:p>
    <w:p w14:paraId="144495FA" w14:textId="269EC1CD" w:rsidR="00FC39FD" w:rsidRDefault="00D2518B">
      <w:pPr>
        <w:jc w:val="both"/>
        <w:rPr>
          <w:rFonts w:eastAsiaTheme="minorEastAsia"/>
          <w:b/>
          <w:lang w:val="en-GB" w:eastAsia="zh-CN"/>
        </w:rPr>
      </w:pPr>
      <w:r>
        <w:rPr>
          <w:rFonts w:eastAsiaTheme="minorEastAsia" w:hint="eastAsia"/>
          <w:b/>
          <w:lang w:val="en-GB" w:eastAsia="zh-CN"/>
        </w:rPr>
        <w:t xml:space="preserve">Proposal </w:t>
      </w:r>
      <w:r w:rsidR="00415719">
        <w:rPr>
          <w:rFonts w:eastAsiaTheme="minorEastAsia" w:hint="eastAsia"/>
          <w:b/>
          <w:lang w:val="en-GB" w:eastAsia="zh-CN"/>
        </w:rPr>
        <w:t>1</w:t>
      </w:r>
      <w:r>
        <w:rPr>
          <w:rFonts w:eastAsiaTheme="minorEastAsia" w:hint="eastAsia"/>
          <w:b/>
          <w:lang w:val="en-GB" w:eastAsia="zh-CN"/>
        </w:rPr>
        <w:t>: Confirm the working assumption in RAN1#110 as follows:</w:t>
      </w:r>
    </w:p>
    <w:p w14:paraId="263A4E38" w14:textId="77777777" w:rsidR="00FC39FD" w:rsidRDefault="00D2518B">
      <w:pPr>
        <w:pStyle w:val="afa"/>
        <w:numPr>
          <w:ilvl w:val="0"/>
          <w:numId w:val="20"/>
        </w:numPr>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module may use the sensing and resource reservation information shared by the LTE SL module.</w:t>
      </w:r>
    </w:p>
    <w:p w14:paraId="25D78F3D" w14:textId="77777777" w:rsidR="00FC39FD" w:rsidRDefault="00FC39FD">
      <w:pPr>
        <w:jc w:val="both"/>
        <w:rPr>
          <w:rFonts w:eastAsiaTheme="minorEastAsia"/>
          <w:lang w:val="en-GB" w:eastAsia="zh-CN"/>
        </w:rPr>
      </w:pPr>
    </w:p>
    <w:bookmarkEnd w:id="5"/>
    <w:p w14:paraId="65FC688C" w14:textId="77777777" w:rsidR="00FC39FD" w:rsidRDefault="00D2518B">
      <w:pPr>
        <w:pStyle w:val="1"/>
        <w:ind w:left="431" w:hanging="431"/>
      </w:pP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p>
    <w:p w14:paraId="1F43AB3D" w14:textId="77777777" w:rsidR="00FC39FD" w:rsidRDefault="00D2518B">
      <w:pPr>
        <w:pStyle w:val="a1"/>
        <w:rPr>
          <w:rFonts w:eastAsiaTheme="minorEastAsia" w:cs="Arial"/>
          <w:lang w:eastAsia="zh-CN"/>
        </w:rPr>
      </w:pPr>
      <w:r>
        <w:rPr>
          <w:rFonts w:eastAsia="宋体" w:hint="eastAsia"/>
          <w:lang w:eastAsia="zh-CN"/>
        </w:rPr>
        <w:t xml:space="preserve">In this section, remaining issues on </w:t>
      </w:r>
      <w:r>
        <w:rPr>
          <w:rFonts w:eastAsiaTheme="minorEastAsia" w:cs="Arial"/>
        </w:rPr>
        <w:t xml:space="preserve">semi-static </w:t>
      </w:r>
      <w:r>
        <w:rPr>
          <w:rFonts w:eastAsiaTheme="minorEastAsia" w:cs="Arial" w:hint="eastAsia"/>
        </w:rPr>
        <w:t>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are discussed, including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and synchronization issue.</w:t>
      </w:r>
    </w:p>
    <w:p w14:paraId="020CF79D" w14:textId="77777777" w:rsidR="00FC39FD" w:rsidRDefault="00FC39FD">
      <w:pPr>
        <w:pStyle w:val="a1"/>
        <w:rPr>
          <w:rFonts w:eastAsiaTheme="minorEastAsia"/>
          <w:lang w:eastAsia="zh-CN"/>
        </w:rPr>
      </w:pPr>
    </w:p>
    <w:p w14:paraId="4683FB35" w14:textId="77777777" w:rsidR="00FC39FD" w:rsidRDefault="00D2518B">
      <w:pPr>
        <w:pStyle w:val="2"/>
        <w:ind w:left="578" w:hanging="578"/>
        <w:rPr>
          <w:rFonts w:eastAsia="宋体"/>
        </w:rPr>
      </w:pP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p>
    <w:p w14:paraId="5048EA6F" w14:textId="0151807C" w:rsidR="00FC39FD" w:rsidRDefault="00D2518B">
      <w:pPr>
        <w:spacing w:afterLines="50" w:after="120"/>
        <w:jc w:val="both"/>
        <w:rPr>
          <w:lang w:val="en-GB" w:eastAsia="zh-CN"/>
        </w:rPr>
      </w:pPr>
      <w:r>
        <w:rPr>
          <w:lang w:val="en-GB" w:eastAsia="zh-CN"/>
        </w:rPr>
        <w:t xml:space="preserve">The following feature lead proposal was discussed but failed to </w:t>
      </w:r>
      <w:r>
        <w:rPr>
          <w:rFonts w:eastAsiaTheme="minorEastAsia" w:hint="eastAsia"/>
          <w:lang w:val="en-GB" w:eastAsia="zh-CN"/>
        </w:rPr>
        <w:t xml:space="preserve">reach </w:t>
      </w:r>
      <w:r>
        <w:rPr>
          <w:rFonts w:eastAsiaTheme="minorEastAsia" w:hint="eastAsia"/>
          <w:lang w:eastAsia="zh-CN"/>
        </w:rPr>
        <w:t xml:space="preserve">a </w:t>
      </w:r>
      <w:r>
        <w:rPr>
          <w:rFonts w:eastAsiaTheme="minorEastAsia" w:hint="eastAsia"/>
          <w:lang w:val="en-GB" w:eastAsia="zh-CN"/>
        </w:rPr>
        <w:t>consensus</w:t>
      </w:r>
      <w:r>
        <w:rPr>
          <w:lang w:val="en-GB" w:eastAsia="zh-CN"/>
        </w:rPr>
        <w:t xml:space="preserve"> in RAN1#1</w:t>
      </w:r>
      <w:r>
        <w:rPr>
          <w:rFonts w:hint="eastAsia"/>
          <w:lang w:val="en-GB" w:eastAsia="zh-CN"/>
        </w:rPr>
        <w:t>1</w:t>
      </w:r>
      <w:r>
        <w:rPr>
          <w:lang w:val="en-GB" w:eastAsia="zh-CN"/>
        </w:rPr>
        <w:t>0 related to</w:t>
      </w:r>
      <w:r>
        <w:rPr>
          <w:rFonts w:eastAsia="宋体" w:hint="eastAsia"/>
        </w:rPr>
        <w:t xml:space="preserve">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hint="eastAsia"/>
        </w:rPr>
        <w:t>between</w:t>
      </w:r>
      <w:r>
        <w:rPr>
          <w:rFonts w:cs="Arial"/>
        </w:rPr>
        <w:t xml:space="preserve"> LTE sidelink</w:t>
      </w:r>
      <w:r>
        <w:rPr>
          <w:rFonts w:cs="Arial" w:hint="eastAsia"/>
        </w:rPr>
        <w:t xml:space="preserve"> and NR sidelink</w:t>
      </w:r>
      <w:r>
        <w:rPr>
          <w:rFonts w:eastAsiaTheme="minorEastAsia" w:cs="Arial"/>
          <w:lang w:eastAsia="zh-CN"/>
        </w:rPr>
        <w:t xml:space="preserve"> </w:t>
      </w:r>
      <w:r>
        <w:rPr>
          <w:rFonts w:eastAsiaTheme="minorEastAsia" w:cs="Arial"/>
          <w:lang w:eastAsia="zh-CN"/>
        </w:rPr>
        <w:fldChar w:fldCharType="begin"/>
      </w:r>
      <w:r>
        <w:rPr>
          <w:rFonts w:eastAsiaTheme="minorEastAsia" w:cs="Arial"/>
          <w:lang w:eastAsia="zh-CN"/>
        </w:rPr>
        <w:instrText xml:space="preserve"> </w:instrText>
      </w:r>
      <w:r>
        <w:rPr>
          <w:rFonts w:eastAsiaTheme="minorEastAsia" w:cs="Arial" w:hint="eastAsia"/>
          <w:lang w:eastAsia="zh-CN"/>
        </w:rPr>
        <w:instrText>REF _Ref114061686 \r \h</w:instrText>
      </w:r>
      <w:r>
        <w:rPr>
          <w:rFonts w:eastAsiaTheme="minorEastAsia" w:cs="Arial"/>
          <w:lang w:eastAsia="zh-CN"/>
        </w:rPr>
        <w:instrText xml:space="preserve">  \* MERGEFORMAT </w:instrText>
      </w:r>
      <w:r>
        <w:rPr>
          <w:rFonts w:eastAsiaTheme="minorEastAsia" w:cs="Arial"/>
          <w:lang w:eastAsia="zh-CN"/>
        </w:rPr>
      </w:r>
      <w:r>
        <w:rPr>
          <w:rFonts w:eastAsiaTheme="minorEastAsia" w:cs="Arial"/>
          <w:lang w:eastAsia="zh-CN"/>
        </w:rPr>
        <w:fldChar w:fldCharType="separate"/>
      </w:r>
      <w:r>
        <w:rPr>
          <w:rFonts w:eastAsiaTheme="minorEastAsia" w:cs="Arial"/>
          <w:lang w:eastAsia="zh-CN"/>
        </w:rPr>
        <w:t>[2]</w:t>
      </w:r>
      <w:r>
        <w:rPr>
          <w:rFonts w:eastAsiaTheme="minorEastAsia" w:cs="Arial"/>
          <w:lang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C39FD" w14:paraId="35E13259" w14:textId="77777777">
        <w:tc>
          <w:tcPr>
            <w:tcW w:w="9781" w:type="dxa"/>
          </w:tcPr>
          <w:p w14:paraId="18568E6D" w14:textId="77777777" w:rsidR="00FC39FD" w:rsidRDefault="00D2518B">
            <w:pPr>
              <w:pStyle w:val="3GPPNormalText"/>
              <w:spacing w:before="120" w:after="0"/>
              <w:rPr>
                <w:sz w:val="20"/>
                <w:szCs w:val="20"/>
              </w:rPr>
            </w:pPr>
            <w:r>
              <w:rPr>
                <w:sz w:val="20"/>
                <w:szCs w:val="20"/>
                <w:highlight w:val="yellow"/>
              </w:rPr>
              <w:t>Proposal 2-2 (II):</w:t>
            </w:r>
          </w:p>
          <w:p w14:paraId="4BA2A6DE" w14:textId="77777777" w:rsidR="00FC39FD" w:rsidRDefault="00D2518B">
            <w:pPr>
              <w:pStyle w:val="afa"/>
              <w:numPr>
                <w:ilvl w:val="0"/>
                <w:numId w:val="22"/>
              </w:numPr>
              <w:spacing w:line="259" w:lineRule="auto"/>
              <w:ind w:left="360" w:firstLineChars="0"/>
              <w:jc w:val="both"/>
              <w:rPr>
                <w:rFonts w:ascii="Times New Roman" w:eastAsia="MS Mincho" w:hAnsi="Times New Roman"/>
                <w:sz w:val="20"/>
                <w:szCs w:val="20"/>
              </w:rPr>
            </w:pPr>
            <w:r>
              <w:rPr>
                <w:rFonts w:ascii="Times New Roman" w:eastAsia="MS Mincho" w:hAnsi="Times New Roman"/>
                <w:sz w:val="20"/>
                <w:szCs w:val="20"/>
              </w:rPr>
              <w:t xml:space="preserve">For co-channel coexistence in Rel-18, </w:t>
            </w:r>
            <w:r>
              <w:rPr>
                <w:rFonts w:ascii="Times New Roman" w:eastAsia="MS Mincho" w:hAnsi="Times New Roman"/>
                <w:color w:val="FF0000"/>
                <w:sz w:val="20"/>
                <w:szCs w:val="20"/>
              </w:rPr>
              <w:t xml:space="preserve">RAN1 assumes that the </w:t>
            </w:r>
            <w:r>
              <w:rPr>
                <w:rFonts w:ascii="Times New Roman" w:eastAsia="MS Mincho" w:hAnsi="Times New Roman"/>
                <w:sz w:val="20"/>
                <w:szCs w:val="20"/>
              </w:rPr>
              <w:t xml:space="preserve">FDM-based semi-static resource pool partitioning can be used based on Rel-16/17 specifications, </w:t>
            </w:r>
            <w:r>
              <w:rPr>
                <w:rFonts w:ascii="Times New Roman" w:eastAsia="MS Mincho" w:hAnsi="Times New Roman"/>
                <w:color w:val="0070C0"/>
                <w:sz w:val="20"/>
                <w:szCs w:val="20"/>
              </w:rPr>
              <w:t xml:space="preserve">and can be studied </w:t>
            </w:r>
            <w:r>
              <w:rPr>
                <w:rFonts w:ascii="Times New Roman" w:eastAsia="MS Mincho" w:hAnsi="Times New Roman"/>
                <w:sz w:val="20"/>
                <w:szCs w:val="20"/>
              </w:rPr>
              <w:t>with the following constraints:</w:t>
            </w:r>
          </w:p>
          <w:p w14:paraId="39E86020" w14:textId="77777777" w:rsidR="00FC39FD" w:rsidRDefault="00D2518B">
            <w:pPr>
              <w:pStyle w:val="afa"/>
              <w:numPr>
                <w:ilvl w:val="1"/>
                <w:numId w:val="22"/>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NR SL resource pool is configured with only 15 kHz SCS.</w:t>
            </w:r>
          </w:p>
          <w:p w14:paraId="22BC7E6C" w14:textId="77777777" w:rsidR="00FC39FD" w:rsidRDefault="00D2518B">
            <w:pPr>
              <w:pStyle w:val="afa"/>
              <w:numPr>
                <w:ilvl w:val="2"/>
                <w:numId w:val="22"/>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 caused by the differing SCSs between the NR SL and LTE SL resource pools.</w:t>
            </w:r>
          </w:p>
          <w:p w14:paraId="344AC40F" w14:textId="77777777" w:rsidR="00FC39FD" w:rsidRDefault="00D2518B">
            <w:pPr>
              <w:pStyle w:val="afa"/>
              <w:numPr>
                <w:ilvl w:val="1"/>
                <w:numId w:val="22"/>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trike/>
                <w:color w:val="0070C0"/>
                <w:sz w:val="20"/>
                <w:szCs w:val="20"/>
                <w:lang w:val="en-GB"/>
              </w:rPr>
              <w:t>Transmission/reception</w:t>
            </w:r>
            <w:r>
              <w:rPr>
                <w:rFonts w:ascii="Times New Roman" w:eastAsia="MS Mincho" w:hAnsi="Times New Roman"/>
                <w:color w:val="0070C0"/>
                <w:sz w:val="20"/>
                <w:szCs w:val="20"/>
                <w:lang w:val="en-GB"/>
              </w:rPr>
              <w:t xml:space="preserve"> Configuration </w:t>
            </w:r>
            <w:r>
              <w:rPr>
                <w:rFonts w:ascii="Times New Roman" w:eastAsia="MS Mincho" w:hAnsi="Times New Roman"/>
                <w:sz w:val="20"/>
                <w:szCs w:val="20"/>
                <w:lang w:val="en-GB"/>
              </w:rPr>
              <w:t xml:space="preserve">of PSFCH in resources overlapping with LTE SL </w:t>
            </w:r>
            <w:proofErr w:type="spellStart"/>
            <w:r>
              <w:rPr>
                <w:rFonts w:ascii="Times New Roman" w:eastAsia="MS Mincho" w:hAnsi="Times New Roman"/>
                <w:sz w:val="20"/>
                <w:szCs w:val="20"/>
                <w:lang w:val="en-GB"/>
              </w:rPr>
              <w:t>subframes</w:t>
            </w:r>
            <w:proofErr w:type="spellEnd"/>
            <w:r>
              <w:rPr>
                <w:rFonts w:ascii="Times New Roman" w:eastAsia="MS Mincho" w:hAnsi="Times New Roman"/>
                <w:sz w:val="20"/>
                <w:szCs w:val="20"/>
                <w:lang w:val="en-GB"/>
              </w:rPr>
              <w:t xml:space="preserve"> is not permitted.</w:t>
            </w:r>
          </w:p>
          <w:p w14:paraId="33505096" w14:textId="77777777" w:rsidR="00FC39FD" w:rsidRDefault="00D2518B">
            <w:pPr>
              <w:pStyle w:val="afa"/>
              <w:numPr>
                <w:ilvl w:val="2"/>
                <w:numId w:val="22"/>
              </w:numPr>
              <w:spacing w:line="259" w:lineRule="auto"/>
              <w:ind w:left="1080" w:firstLineChars="0"/>
              <w:jc w:val="both"/>
              <w:rPr>
                <w:rFonts w:ascii="Times New Roman" w:eastAsia="MS Mincho" w:hAnsi="Times New Roman"/>
                <w:strike/>
                <w:color w:val="FF0000"/>
                <w:sz w:val="20"/>
                <w:szCs w:val="20"/>
                <w:lang w:val="en-GB"/>
              </w:rPr>
            </w:pPr>
            <w:r>
              <w:rPr>
                <w:rFonts w:ascii="Times New Roman" w:eastAsia="MS Mincho" w:hAnsi="Times New Roman"/>
                <w:strike/>
                <w:color w:val="FF0000"/>
                <w:sz w:val="20"/>
                <w:szCs w:val="20"/>
                <w:lang w:val="en-GB"/>
              </w:rPr>
              <w:t>FFS other solutions to overcome the AGC issues caused due to PSFCH being configured in NR SL resource pools.</w:t>
            </w:r>
          </w:p>
          <w:p w14:paraId="2B305BDE" w14:textId="77777777" w:rsidR="00FC39FD" w:rsidRDefault="00D2518B">
            <w:pPr>
              <w:pStyle w:val="afa"/>
              <w:numPr>
                <w:ilvl w:val="1"/>
                <w:numId w:val="22"/>
              </w:numPr>
              <w:spacing w:line="259" w:lineRule="auto"/>
              <w:ind w:left="720" w:firstLineChars="0"/>
              <w:jc w:val="both"/>
              <w:rPr>
                <w:rFonts w:ascii="Times New Roman" w:eastAsia="MS Mincho" w:hAnsi="Times New Roman"/>
                <w:sz w:val="20"/>
                <w:szCs w:val="20"/>
                <w:lang w:val="en-GB"/>
              </w:rPr>
            </w:pPr>
            <w:r>
              <w:rPr>
                <w:rFonts w:ascii="Times New Roman" w:eastAsia="MS Mincho" w:hAnsi="Times New Roman"/>
                <w:sz w:val="20"/>
                <w:szCs w:val="20"/>
                <w:lang w:val="en-GB"/>
              </w:rPr>
              <w:t xml:space="preserve">FFS </w:t>
            </w:r>
            <w:r>
              <w:rPr>
                <w:rFonts w:ascii="Times New Roman" w:eastAsia="MS Mincho" w:hAnsi="Times New Roman"/>
                <w:strike/>
                <w:color w:val="FF0000"/>
                <w:sz w:val="20"/>
                <w:szCs w:val="20"/>
                <w:lang w:val="en-GB"/>
              </w:rPr>
              <w:t>other constraints</w:t>
            </w:r>
            <w:r>
              <w:rPr>
                <w:rFonts w:ascii="Times New Roman" w:eastAsia="MS Mincho" w:hAnsi="Times New Roman"/>
                <w:sz w:val="20"/>
                <w:szCs w:val="20"/>
                <w:lang w:val="en-GB"/>
              </w:rPr>
              <w:t xml:space="preserve"> </w:t>
            </w:r>
            <w:r>
              <w:rPr>
                <w:rFonts w:ascii="Times New Roman" w:eastAsia="MS Mincho" w:hAnsi="Times New Roman"/>
                <w:color w:val="0070C0"/>
                <w:sz w:val="20"/>
                <w:szCs w:val="20"/>
                <w:lang w:val="en-GB"/>
              </w:rPr>
              <w:t>whether a</w:t>
            </w:r>
            <w:r>
              <w:rPr>
                <w:rFonts w:ascii="Times New Roman" w:eastAsia="MS Mincho" w:hAnsi="Times New Roman"/>
                <w:sz w:val="20"/>
                <w:szCs w:val="20"/>
                <w:lang w:val="en-GB"/>
              </w:rPr>
              <w:t xml:space="preserve"> </w:t>
            </w:r>
            <w:r>
              <w:rPr>
                <w:rFonts w:ascii="Times New Roman" w:eastAsia="MS Mincho" w:hAnsi="Times New Roman"/>
                <w:color w:val="FF0000"/>
                <w:sz w:val="20"/>
                <w:szCs w:val="20"/>
                <w:lang w:val="en-GB"/>
              </w:rPr>
              <w:t xml:space="preserve">guard band </w:t>
            </w:r>
            <w:r>
              <w:rPr>
                <w:rFonts w:ascii="Times New Roman" w:eastAsia="MS Mincho" w:hAnsi="Times New Roman"/>
                <w:color w:val="0070C0"/>
                <w:sz w:val="20"/>
                <w:szCs w:val="20"/>
                <w:lang w:val="en-GB"/>
              </w:rPr>
              <w:t>is required</w:t>
            </w:r>
            <w:r>
              <w:rPr>
                <w:rFonts w:ascii="Times New Roman" w:eastAsia="MS Mincho" w:hAnsi="Times New Roman"/>
                <w:strike/>
                <w:color w:val="FF0000"/>
                <w:sz w:val="20"/>
                <w:szCs w:val="20"/>
                <w:lang w:val="en-GB"/>
              </w:rPr>
              <w:t xml:space="preserve"> requirement</w:t>
            </w:r>
            <w:r>
              <w:rPr>
                <w:rFonts w:ascii="Times New Roman" w:eastAsia="MS Mincho" w:hAnsi="Times New Roman"/>
                <w:sz w:val="20"/>
                <w:szCs w:val="20"/>
                <w:lang w:val="en-GB"/>
              </w:rPr>
              <w:t>.</w:t>
            </w:r>
          </w:p>
          <w:p w14:paraId="79411129" w14:textId="77777777" w:rsidR="00FC39FD" w:rsidRDefault="00D2518B">
            <w:pPr>
              <w:pStyle w:val="afa"/>
              <w:numPr>
                <w:ilvl w:val="1"/>
                <w:numId w:val="22"/>
              </w:numPr>
              <w:spacing w:line="259" w:lineRule="auto"/>
              <w:ind w:left="720" w:firstLineChars="0"/>
              <w:jc w:val="both"/>
              <w:rPr>
                <w:rFonts w:ascii="Times New Roman" w:eastAsia="MS Mincho" w:hAnsi="Times New Roman"/>
                <w:color w:val="FF0000"/>
                <w:sz w:val="20"/>
                <w:szCs w:val="20"/>
                <w:lang w:val="en-GB"/>
              </w:rPr>
            </w:pPr>
            <w:r>
              <w:rPr>
                <w:rFonts w:ascii="Times New Roman" w:eastAsia="MS Mincho" w:hAnsi="Times New Roman"/>
                <w:color w:val="FF0000"/>
                <w:sz w:val="20"/>
                <w:szCs w:val="20"/>
                <w:lang w:val="en-GB"/>
              </w:rPr>
              <w:t xml:space="preserve">Note: The LTE and NR resource pools do not overlap </w:t>
            </w:r>
            <w:r>
              <w:rPr>
                <w:rFonts w:ascii="Times New Roman" w:eastAsia="MS Mincho" w:hAnsi="Times New Roman"/>
                <w:color w:val="0070C0"/>
                <w:sz w:val="20"/>
                <w:szCs w:val="20"/>
                <w:lang w:val="en-GB"/>
              </w:rPr>
              <w:t>in frequency with</w:t>
            </w:r>
            <w:r>
              <w:rPr>
                <w:rFonts w:ascii="Times New Roman" w:eastAsia="MS Mincho" w:hAnsi="Times New Roman"/>
                <w:color w:val="FF0000"/>
                <w:sz w:val="20"/>
                <w:szCs w:val="20"/>
                <w:lang w:val="en-GB"/>
              </w:rPr>
              <w:t xml:space="preserve"> each other in the FDM-based semi-static resource pool partitioning.</w:t>
            </w:r>
          </w:p>
          <w:p w14:paraId="503C56F7" w14:textId="77777777" w:rsidR="00FC39FD" w:rsidRDefault="00FC39FD">
            <w:pPr>
              <w:jc w:val="both"/>
              <w:rPr>
                <w:rFonts w:eastAsiaTheme="minorEastAsia"/>
                <w:highlight w:val="yellow"/>
                <w:lang w:val="en-GB" w:eastAsia="zh-CN"/>
              </w:rPr>
            </w:pPr>
          </w:p>
        </w:tc>
      </w:tr>
    </w:tbl>
    <w:p w14:paraId="1B555A66" w14:textId="77777777" w:rsidR="00FC39FD" w:rsidRDefault="00FC39FD">
      <w:pPr>
        <w:jc w:val="both"/>
        <w:rPr>
          <w:rFonts w:eastAsiaTheme="minorEastAsia"/>
          <w:lang w:eastAsia="zh-CN"/>
        </w:rPr>
      </w:pPr>
    </w:p>
    <w:p w14:paraId="3479BB45" w14:textId="77777777" w:rsidR="00FC39FD" w:rsidRDefault="00D2518B">
      <w:pPr>
        <w:spacing w:after="120"/>
        <w:jc w:val="both"/>
        <w:rPr>
          <w:rFonts w:eastAsiaTheme="minorEastAsia" w:cs="Arial"/>
          <w:lang w:eastAsia="zh-CN"/>
        </w:rPr>
      </w:pPr>
      <w:r>
        <w:rPr>
          <w:rFonts w:eastAsia="宋体" w:hint="eastAsia"/>
          <w:lang w:val="en-GB" w:eastAsia="zh-CN"/>
        </w:rPr>
        <w:t xml:space="preserve">For FDM based </w:t>
      </w:r>
      <w:r>
        <w:rPr>
          <w:rFonts w:eastAsiaTheme="minorEastAsia" w:cs="Arial"/>
        </w:rPr>
        <w:t>semi-static</w:t>
      </w:r>
      <w:r>
        <w:rPr>
          <w:rFonts w:eastAsiaTheme="minorEastAsia" w:cs="Arial" w:hint="eastAsia"/>
        </w:rPr>
        <w:t xml:space="preserve"> resource pool partition</w:t>
      </w:r>
      <w:r>
        <w:rPr>
          <w:rFonts w:eastAsiaTheme="minorEastAsia" w:cs="Arial" w:hint="eastAsia"/>
          <w:lang w:eastAsia="zh-CN"/>
        </w:rPr>
        <w:t xml:space="preserve">, </w:t>
      </w:r>
      <w:r>
        <w:rPr>
          <w:rFonts w:eastAsiaTheme="minorEastAsia" w:hint="eastAsia"/>
          <w:lang w:eastAsia="zh-CN"/>
        </w:rPr>
        <w:t>t</w:t>
      </w:r>
      <w:r>
        <w:t xml:space="preserve">wo separate resource pools that do not overlap in </w:t>
      </w:r>
      <w:r>
        <w:rPr>
          <w:rFonts w:eastAsiaTheme="minorEastAsia" w:hint="eastAsia"/>
          <w:lang w:eastAsia="zh-CN"/>
        </w:rPr>
        <w:t>frequency</w:t>
      </w:r>
      <w:r>
        <w:t xml:space="preserve"> domain</w:t>
      </w:r>
      <w:r>
        <w:rPr>
          <w:rFonts w:eastAsiaTheme="minorEastAsia" w:hint="eastAsia"/>
          <w:lang w:eastAsia="zh-CN"/>
        </w:rPr>
        <w:t xml:space="preserve"> are (pre)-configured for </w:t>
      </w:r>
      <w:r>
        <w:rPr>
          <w:rFonts w:cs="Arial"/>
        </w:rPr>
        <w:t>LTE sidelink</w:t>
      </w:r>
      <w:r>
        <w:rPr>
          <w:rFonts w:cs="Arial" w:hint="eastAsia"/>
        </w:rPr>
        <w:t xml:space="preserve"> and NR sidelink</w:t>
      </w:r>
      <w:r>
        <w:rPr>
          <w:rFonts w:eastAsiaTheme="minorEastAsia" w:cs="Arial" w:hint="eastAsia"/>
          <w:lang w:eastAsia="zh-CN"/>
        </w:rPr>
        <w:t xml:space="preserve">. </w:t>
      </w:r>
    </w:p>
    <w:p w14:paraId="3D121318" w14:textId="77777777" w:rsidR="00FC39FD" w:rsidRDefault="00D2518B">
      <w:pPr>
        <w:spacing w:after="120"/>
        <w:jc w:val="both"/>
        <w:rPr>
          <w:rFonts w:eastAsia="宋体"/>
          <w:lang w:val="en-GB" w:eastAsia="zh-CN"/>
        </w:rPr>
      </w:pPr>
      <w:r>
        <w:rPr>
          <w:rFonts w:eastAsia="宋体" w:hint="eastAsia"/>
          <w:lang w:eastAsia="zh-CN"/>
        </w:rPr>
        <w:lastRenderedPageBreak/>
        <w:t>There is AGC issue for LTE SL receiving UE i</w:t>
      </w:r>
      <w:r>
        <w:rPr>
          <w:rFonts w:eastAsia="宋体"/>
          <w:lang w:eastAsia="zh-CN"/>
        </w:rPr>
        <w:t>f the sub-carrier spacing of LTE sidelink is different from</w:t>
      </w:r>
      <w:r>
        <w:rPr>
          <w:rFonts w:eastAsia="宋体" w:hint="eastAsia"/>
          <w:lang w:eastAsia="zh-CN"/>
        </w:rPr>
        <w:t xml:space="preserve"> </w:t>
      </w:r>
      <w:r>
        <w:rPr>
          <w:rFonts w:eastAsia="宋体"/>
          <w:lang w:eastAsia="zh-CN"/>
        </w:rPr>
        <w:t>that</w:t>
      </w:r>
      <w:r>
        <w:rPr>
          <w:rFonts w:eastAsia="宋体" w:hint="eastAsia"/>
          <w:lang w:eastAsia="zh-CN"/>
        </w:rPr>
        <w:t xml:space="preserve"> </w:t>
      </w:r>
      <w:r>
        <w:rPr>
          <w:rFonts w:eastAsia="宋体"/>
          <w:lang w:eastAsia="zh-CN"/>
        </w:rPr>
        <w:t>of</w:t>
      </w:r>
      <w:r>
        <w:rPr>
          <w:rFonts w:eastAsia="宋体" w:hint="eastAsia"/>
          <w:lang w:eastAsia="zh-CN"/>
        </w:rPr>
        <w:t xml:space="preserve"> </w:t>
      </w:r>
      <w:r>
        <w:rPr>
          <w:rFonts w:eastAsia="宋体"/>
          <w:lang w:eastAsia="zh-CN"/>
        </w:rPr>
        <w:t>NR sidelink, i.e. 15kHz and 30kHz, respectively.</w:t>
      </w:r>
      <w:r>
        <w:rPr>
          <w:rFonts w:eastAsiaTheme="minorEastAsia" w:hint="eastAsia"/>
          <w:b/>
          <w:lang w:eastAsia="zh-CN"/>
        </w:rPr>
        <w:t xml:space="preserve"> </w:t>
      </w:r>
      <w:r>
        <w:rPr>
          <w:rFonts w:eastAsia="宋体"/>
          <w:lang w:eastAsia="zh-CN"/>
        </w:rPr>
        <w:t xml:space="preserve">Even if the carrier spacing of LTE SL and NR SL is same, there is also </w:t>
      </w:r>
      <w:r>
        <w:rPr>
          <w:rFonts w:eastAsiaTheme="minorEastAsia" w:cs="Arial"/>
          <w:lang w:eastAsia="zh-CN"/>
        </w:rPr>
        <w:t>AGC</w:t>
      </w:r>
      <w:r>
        <w:rPr>
          <w:rFonts w:eastAsia="宋体"/>
          <w:lang w:eastAsia="zh-CN"/>
        </w:rPr>
        <w:t xml:space="preserve"> issue because </w:t>
      </w:r>
      <w:r>
        <w:rPr>
          <w:rFonts w:eastAsia="宋体" w:hint="eastAsia"/>
          <w:lang w:val="en-GB" w:eastAsia="zh-CN"/>
        </w:rPr>
        <w:t>NR sidelink supports PSFCH transmission feature which LTE sidelink does not support</w:t>
      </w:r>
      <w:r>
        <w:rPr>
          <w:rFonts w:eastAsia="宋体"/>
          <w:lang w:val="en-GB" w:eastAsia="zh-CN"/>
        </w:rPr>
        <w:t>.</w:t>
      </w:r>
    </w:p>
    <w:p w14:paraId="79734F11" w14:textId="77777777" w:rsidR="00FC39FD" w:rsidRDefault="00D2518B">
      <w:pPr>
        <w:spacing w:after="120"/>
        <w:jc w:val="both"/>
        <w:rPr>
          <w:rFonts w:eastAsia="宋体"/>
          <w:lang w:eastAsia="zh-CN"/>
        </w:rPr>
      </w:pPr>
      <w:bookmarkStart w:id="6" w:name="OLE_LINK1"/>
      <w:r>
        <w:rPr>
          <w:rFonts w:eastAsia="宋体"/>
          <w:lang w:eastAsia="zh-CN"/>
        </w:rPr>
        <w:t xml:space="preserve">According to the </w:t>
      </w:r>
      <w:r>
        <w:rPr>
          <w:rFonts w:eastAsia="MS Mincho"/>
        </w:rPr>
        <w:t>proposal</w:t>
      </w:r>
      <w:r>
        <w:t xml:space="preserve"> 2-2 (II) </w:t>
      </w:r>
      <w:r>
        <w:rPr>
          <w:rFonts w:eastAsiaTheme="minorEastAsia"/>
          <w:lang w:eastAsia="zh-CN"/>
        </w:rPr>
        <w:t>raised</w:t>
      </w:r>
      <w:r>
        <w:rPr>
          <w:rFonts w:eastAsiaTheme="minorEastAsia" w:hint="eastAsia"/>
          <w:lang w:eastAsia="zh-CN"/>
        </w:rPr>
        <w:t xml:space="preserve"> </w:t>
      </w:r>
      <w:r>
        <w:t>in RAN1#110</w:t>
      </w:r>
      <w:r>
        <w:rPr>
          <w:rFonts w:eastAsia="宋体" w:hint="eastAsia"/>
        </w:rPr>
        <w:t>,</w:t>
      </w:r>
      <w:r>
        <w:rPr>
          <w:rFonts w:eastAsia="宋体" w:hint="eastAsia"/>
          <w:lang w:eastAsia="zh-CN"/>
        </w:rPr>
        <w:t xml:space="preserve"> there is a solution that </w:t>
      </w:r>
      <w:r>
        <w:rPr>
          <w:rFonts w:eastAsia="MS Mincho"/>
          <w:lang w:val="en-GB"/>
        </w:rPr>
        <w:t xml:space="preserve">configuration of PSFCH in resources overlapping with LTE SL </w:t>
      </w:r>
      <w:proofErr w:type="spellStart"/>
      <w:r>
        <w:rPr>
          <w:rFonts w:eastAsia="MS Mincho"/>
          <w:lang w:val="en-GB"/>
        </w:rPr>
        <w:t>subframes</w:t>
      </w:r>
      <w:proofErr w:type="spellEnd"/>
      <w:r>
        <w:rPr>
          <w:rFonts w:eastAsia="MS Mincho"/>
          <w:lang w:val="en-GB"/>
        </w:rPr>
        <w:t xml:space="preserve"> is not permitted</w:t>
      </w:r>
      <w:r>
        <w:rPr>
          <w:rFonts w:eastAsia="宋体" w:hint="eastAsia"/>
          <w:lang w:eastAsia="zh-CN"/>
        </w:rPr>
        <w:t>.</w:t>
      </w:r>
      <w:r>
        <w:rPr>
          <w:rFonts w:eastAsia="宋体"/>
          <w:lang w:eastAsia="zh-CN"/>
        </w:rPr>
        <w:t xml:space="preserve"> This</w:t>
      </w:r>
      <w:r>
        <w:rPr>
          <w:rFonts w:eastAsia="宋体" w:hint="eastAsia"/>
          <w:lang w:eastAsia="zh-CN"/>
        </w:rPr>
        <w:t xml:space="preserve"> solution </w:t>
      </w:r>
      <w:r>
        <w:rPr>
          <w:rFonts w:eastAsia="宋体"/>
          <w:lang w:eastAsia="zh-CN"/>
        </w:rPr>
        <w:t>implie</w:t>
      </w:r>
      <w:r>
        <w:rPr>
          <w:rFonts w:eastAsia="宋体" w:hint="eastAsia"/>
          <w:lang w:eastAsia="zh-CN"/>
        </w:rPr>
        <w:t xml:space="preserve">s that </w:t>
      </w:r>
      <w:r>
        <w:rPr>
          <w:rFonts w:eastAsia="宋体"/>
          <w:lang w:eastAsia="zh-CN"/>
        </w:rPr>
        <w:t xml:space="preserve">regardless of whether the </w:t>
      </w:r>
      <w:r>
        <w:rPr>
          <w:rFonts w:eastAsia="宋体" w:hint="eastAsia"/>
          <w:lang w:eastAsia="zh-CN"/>
        </w:rPr>
        <w:t>PSFCH resource of NR SL is configured every 1, 2, or 4 slots</w:t>
      </w:r>
      <w:r>
        <w:rPr>
          <w:rFonts w:eastAsia="宋体"/>
          <w:lang w:eastAsia="zh-CN"/>
        </w:rPr>
        <w:t xml:space="preserve">, </w:t>
      </w:r>
      <w:r>
        <w:rPr>
          <w:rFonts w:eastAsia="宋体" w:hint="eastAsia"/>
          <w:lang w:eastAsia="zh-CN"/>
        </w:rPr>
        <w:t xml:space="preserve">a </w:t>
      </w:r>
      <w:r>
        <w:rPr>
          <w:rFonts w:eastAsia="宋体"/>
          <w:lang w:eastAsia="zh-CN"/>
        </w:rPr>
        <w:t>large number</w:t>
      </w:r>
      <w:r>
        <w:rPr>
          <w:rFonts w:eastAsia="宋体" w:hint="eastAsia"/>
          <w:lang w:eastAsia="zh-CN"/>
        </w:rPr>
        <w:t xml:space="preserve"> of </w:t>
      </w:r>
      <w:r>
        <w:rPr>
          <w:rFonts w:eastAsia="宋体"/>
        </w:rPr>
        <w:t>slot</w:t>
      </w:r>
      <w:r>
        <w:rPr>
          <w:rFonts w:eastAsia="宋体" w:hint="eastAsia"/>
          <w:lang w:eastAsia="zh-CN"/>
        </w:rPr>
        <w:t xml:space="preserve">s will be </w:t>
      </w:r>
      <w:r>
        <w:rPr>
          <w:rFonts w:eastAsia="宋体"/>
        </w:rPr>
        <w:t>excluded from the LTE resource pool, which</w:t>
      </w:r>
      <w:r>
        <w:t xml:space="preserve"> will result in undesirable </w:t>
      </w:r>
      <w:bookmarkStart w:id="7" w:name="OLE_LINK32"/>
      <w:r>
        <w:t>spectral inefficiencies</w:t>
      </w:r>
      <w:bookmarkEnd w:id="7"/>
      <w:r>
        <w:rPr>
          <w:rFonts w:eastAsia="宋体" w:cs="Arial" w:hint="eastAsia"/>
          <w:color w:val="000000" w:themeColor="text1"/>
          <w:lang w:eastAsia="zh-CN"/>
        </w:rPr>
        <w:t>.</w:t>
      </w:r>
    </w:p>
    <w:p w14:paraId="57AD26BA" w14:textId="77777777" w:rsidR="00FC39FD" w:rsidRDefault="00D2518B">
      <w:pPr>
        <w:spacing w:after="120"/>
        <w:jc w:val="both"/>
        <w:rPr>
          <w:rFonts w:eastAsia="宋体"/>
          <w:lang w:val="en-GB" w:eastAsia="zh-CN"/>
        </w:rPr>
      </w:pPr>
      <w:r>
        <w:rPr>
          <w:rFonts w:eastAsia="宋体" w:hint="eastAsia"/>
          <w:lang w:eastAsia="zh-CN"/>
        </w:rPr>
        <w:t xml:space="preserve">In the same way, </w:t>
      </w:r>
      <w:r>
        <w:rPr>
          <w:rFonts w:eastAsia="宋体"/>
          <w:lang w:eastAsia="zh-CN"/>
        </w:rPr>
        <w:t>a</w:t>
      </w:r>
      <w:r>
        <w:rPr>
          <w:rFonts w:eastAsia="宋体" w:hint="eastAsia"/>
          <w:lang w:eastAsia="zh-CN"/>
        </w:rPr>
        <w:t xml:space="preserve"> guard band will also lead to spectral inefficiencies </w:t>
      </w:r>
      <w:r>
        <w:rPr>
          <w:rFonts w:eastAsia="宋体"/>
          <w:lang w:eastAsia="zh-CN"/>
        </w:rPr>
        <w:t>in case of</w:t>
      </w:r>
      <w:r>
        <w:rPr>
          <w:rFonts w:eastAsia="宋体" w:hint="eastAsia"/>
          <w:lang w:eastAsia="zh-CN"/>
        </w:rPr>
        <w:t xml:space="preserve"> the available spectrum is already limited.</w:t>
      </w:r>
    </w:p>
    <w:p w14:paraId="28B3889C" w14:textId="77777777" w:rsidR="00FC39FD" w:rsidRDefault="00D2518B">
      <w:pPr>
        <w:spacing w:after="120"/>
        <w:jc w:val="both"/>
        <w:rPr>
          <w:rFonts w:eastAsia="宋体"/>
          <w:lang w:val="en-GB" w:eastAsia="zh-CN"/>
        </w:rPr>
      </w:pPr>
      <w:r>
        <w:rPr>
          <w:rFonts w:eastAsia="宋体" w:hint="eastAsia"/>
          <w:lang w:val="en-GB" w:eastAsia="zh-CN"/>
        </w:rPr>
        <w:t>In our point of view,</w:t>
      </w:r>
      <w:r>
        <w:rPr>
          <w:rFonts w:eastAsia="宋体"/>
          <w:lang w:val="en-GB" w:eastAsia="zh-CN"/>
        </w:rPr>
        <w:t xml:space="preserve"> </w:t>
      </w:r>
      <w:bookmarkStart w:id="8" w:name="OLE_LINK23"/>
      <w:r>
        <w:rPr>
          <w:rFonts w:eastAsia="宋体"/>
          <w:lang w:val="en-GB" w:eastAsia="zh-CN"/>
        </w:rPr>
        <w:t>HARQ based retransmissions can</w:t>
      </w:r>
      <w:r>
        <w:rPr>
          <w:rFonts w:eastAsia="宋体" w:hint="eastAsia"/>
          <w:lang w:val="en-GB" w:eastAsia="zh-CN"/>
        </w:rPr>
        <w:t>not</w:t>
      </w:r>
      <w:r>
        <w:rPr>
          <w:rFonts w:eastAsia="宋体"/>
          <w:lang w:val="en-GB" w:eastAsia="zh-CN"/>
        </w:rPr>
        <w:t xml:space="preserve"> be </w:t>
      </w:r>
      <w:r>
        <w:rPr>
          <w:rFonts w:eastAsia="宋体" w:hint="eastAsia"/>
          <w:lang w:val="en-GB" w:eastAsia="zh-CN"/>
        </w:rPr>
        <w:t>support</w:t>
      </w:r>
      <w:r>
        <w:rPr>
          <w:rFonts w:eastAsia="宋体"/>
          <w:lang w:val="en-GB" w:eastAsia="zh-CN"/>
        </w:rPr>
        <w:t xml:space="preserve">ed </w:t>
      </w:r>
      <w:r>
        <w:rPr>
          <w:rFonts w:eastAsia="宋体" w:hint="eastAsia"/>
          <w:lang w:val="en-GB" w:eastAsia="zh-CN"/>
        </w:rPr>
        <w:t>for</w:t>
      </w:r>
      <w:r>
        <w:rPr>
          <w:rFonts w:eastAsia="宋体"/>
          <w:lang w:val="en-GB" w:eastAsia="zh-CN"/>
        </w:rPr>
        <w:t xml:space="preserve"> NR SL</w:t>
      </w:r>
      <w:r>
        <w:rPr>
          <w:rFonts w:eastAsiaTheme="minorEastAsia" w:cs="Arial"/>
          <w:lang w:val="en-GB"/>
        </w:rPr>
        <w:t xml:space="preserve"> </w:t>
      </w:r>
      <w:r>
        <w:rPr>
          <w:rFonts w:eastAsia="宋体"/>
          <w:lang w:val="en-GB" w:eastAsia="zh-CN"/>
        </w:rPr>
        <w:t xml:space="preserve">if we take the </w:t>
      </w:r>
      <w:r>
        <w:rPr>
          <w:rFonts w:eastAsia="宋体" w:hint="eastAsia"/>
        </w:rPr>
        <w:t xml:space="preserve">FDM based </w:t>
      </w:r>
      <w:r>
        <w:rPr>
          <w:rFonts w:eastAsiaTheme="minorEastAsia" w:cs="Arial"/>
        </w:rPr>
        <w:t>semi-static</w:t>
      </w:r>
      <w:r>
        <w:rPr>
          <w:rFonts w:eastAsiaTheme="minorEastAsia" w:cs="Arial" w:hint="eastAsia"/>
        </w:rPr>
        <w:t xml:space="preserve"> resource pool partition</w:t>
      </w:r>
      <w:r>
        <w:rPr>
          <w:rFonts w:eastAsiaTheme="minorEastAsia" w:cs="Arial"/>
        </w:rPr>
        <w:t xml:space="preserve"> solution</w:t>
      </w:r>
      <w:r>
        <w:rPr>
          <w:rFonts w:eastAsia="宋体"/>
          <w:lang w:eastAsia="zh-CN"/>
        </w:rPr>
        <w:t xml:space="preserve">, </w:t>
      </w:r>
      <w:bookmarkEnd w:id="6"/>
      <w:r>
        <w:rPr>
          <w:rFonts w:eastAsia="宋体"/>
          <w:lang w:val="en-GB" w:eastAsia="zh-CN"/>
        </w:rPr>
        <w:t>so this solution is not adopted</w:t>
      </w:r>
      <w:r>
        <w:rPr>
          <w:rFonts w:eastAsia="宋体" w:hint="eastAsia"/>
          <w:lang w:val="en-GB" w:eastAsia="zh-CN"/>
        </w:rPr>
        <w:t>.</w:t>
      </w:r>
    </w:p>
    <w:bookmarkEnd w:id="8"/>
    <w:p w14:paraId="0A8C96C0" w14:textId="77777777" w:rsidR="00FC39FD" w:rsidRDefault="00FC39FD">
      <w:pPr>
        <w:spacing w:after="120"/>
        <w:jc w:val="both"/>
        <w:rPr>
          <w:rFonts w:eastAsiaTheme="minorEastAsia"/>
          <w:color w:val="000000"/>
          <w:lang w:val="en-GB" w:eastAsia="zh-CN"/>
        </w:rPr>
      </w:pPr>
    </w:p>
    <w:p w14:paraId="4E800191" w14:textId="74B62485" w:rsidR="00FC39FD" w:rsidRDefault="00D2518B">
      <w:pPr>
        <w:spacing w:after="120"/>
        <w:jc w:val="both"/>
        <w:rPr>
          <w:rFonts w:eastAsiaTheme="minorEastAsia"/>
          <w:b/>
          <w:lang w:val="en-GB" w:eastAsia="zh-CN"/>
        </w:rPr>
      </w:pPr>
      <w:r>
        <w:rPr>
          <w:rFonts w:hint="eastAsia"/>
          <w:b/>
          <w:lang w:val="en-GB" w:eastAsia="zh-CN"/>
        </w:rPr>
        <w:t xml:space="preserve">Proposal </w:t>
      </w:r>
      <w:r w:rsidR="00415719">
        <w:rPr>
          <w:rFonts w:eastAsiaTheme="minorEastAsia" w:hint="eastAsia"/>
          <w:b/>
          <w:lang w:val="en-GB" w:eastAsia="zh-CN"/>
        </w:rPr>
        <w:t>2</w:t>
      </w:r>
      <w:r>
        <w:rPr>
          <w:rFonts w:hint="eastAsia"/>
          <w:b/>
          <w:lang w:val="en-GB" w:eastAsia="zh-CN"/>
        </w:rPr>
        <w:t>:</w:t>
      </w:r>
      <w:r>
        <w:rPr>
          <w:b/>
          <w:lang w:val="en-GB" w:eastAsia="zh-CN"/>
        </w:rPr>
        <w:t xml:space="preserve"> FDM based semi-static resource pool partition solution is not adopted for co-channel coexistence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14:paraId="1FC8EBE6" w14:textId="77777777" w:rsidR="00FC39FD" w:rsidRDefault="00FC39FD">
      <w:pPr>
        <w:spacing w:after="120"/>
        <w:jc w:val="both"/>
        <w:rPr>
          <w:rFonts w:eastAsiaTheme="minorEastAsia"/>
          <w:b/>
          <w:lang w:val="en-GB" w:eastAsia="zh-CN"/>
        </w:rPr>
      </w:pPr>
    </w:p>
    <w:p w14:paraId="7A0E9052" w14:textId="77777777" w:rsidR="00FC39FD" w:rsidRDefault="00D2518B">
      <w:pPr>
        <w:pStyle w:val="2"/>
        <w:ind w:left="578" w:hanging="578"/>
        <w:rPr>
          <w:rFonts w:eastAsia="宋体"/>
        </w:rPr>
      </w:pPr>
      <w:r>
        <w:rPr>
          <w:rFonts w:eastAsiaTheme="minorEastAsia" w:cs="Arial" w:hint="eastAsia"/>
        </w:rPr>
        <w:t>S</w:t>
      </w:r>
      <w:r>
        <w:rPr>
          <w:rFonts w:eastAsiaTheme="minorEastAsia" w:cs="Arial"/>
        </w:rPr>
        <w:t>ynchronization issue</w:t>
      </w:r>
    </w:p>
    <w:p w14:paraId="1BC39BB8" w14:textId="4DA31A40" w:rsidR="00FC39FD" w:rsidRDefault="00D2518B">
      <w:pPr>
        <w:jc w:val="both"/>
        <w:rPr>
          <w:rFonts w:eastAsiaTheme="minorEastAsia"/>
          <w:lang w:val="en-GB" w:eastAsia="zh-CN"/>
        </w:rPr>
      </w:pPr>
      <w:r>
        <w:rPr>
          <w:lang w:val="en-GB" w:eastAsia="zh-CN"/>
        </w:rPr>
        <w:t xml:space="preserve">The following </w:t>
      </w:r>
      <w:r>
        <w:rPr>
          <w:rFonts w:eastAsiaTheme="minorEastAsia" w:hint="eastAsia"/>
          <w:lang w:val="en-GB" w:eastAsia="zh-CN"/>
        </w:rPr>
        <w:t>conclusion</w:t>
      </w:r>
      <w:r>
        <w:rPr>
          <w:lang w:val="en-GB" w:eastAsia="zh-CN"/>
        </w:rPr>
        <w:t xml:space="preserve"> was achieved in RAN1#1</w:t>
      </w:r>
      <w:r>
        <w:rPr>
          <w:rFonts w:eastAsiaTheme="minorEastAsia" w:hint="eastAsia"/>
          <w:lang w:val="en-GB" w:eastAsia="zh-CN"/>
        </w:rPr>
        <w:t>1</w:t>
      </w:r>
      <w:r>
        <w:rPr>
          <w:lang w:val="en-GB" w:eastAsia="zh-CN"/>
        </w:rPr>
        <w:t>0 related to</w:t>
      </w:r>
      <w:r>
        <w:t xml:space="preserve"> </w:t>
      </w:r>
      <w:r>
        <w:rPr>
          <w:rFonts w:eastAsia="宋体" w:hint="eastAsia"/>
        </w:rPr>
        <w:t>TDM</w:t>
      </w:r>
      <w:r>
        <w:rPr>
          <w:rFonts w:eastAsiaTheme="minorEastAsia" w:cs="Arial" w:hint="eastAsia"/>
        </w:rPr>
        <w:t xml:space="preserve"> based </w:t>
      </w:r>
      <w:r>
        <w:rPr>
          <w:rFonts w:eastAsiaTheme="minorEastAsia" w:cs="Arial"/>
        </w:rPr>
        <w:t>semi-static</w:t>
      </w:r>
      <w:r>
        <w:rPr>
          <w:rFonts w:eastAsiaTheme="minorEastAsia" w:cs="Arial" w:hint="eastAsia"/>
        </w:rPr>
        <w:t xml:space="preserve"> resource pool partition</w:t>
      </w:r>
      <w:r>
        <w:rPr>
          <w:rFonts w:hint="eastAsia"/>
        </w:rPr>
        <w:t xml:space="preserve"> between</w:t>
      </w:r>
      <w:r>
        <w:rPr>
          <w:rFonts w:cs="Arial"/>
        </w:rPr>
        <w:t xml:space="preserve"> LTE sidelink</w:t>
      </w:r>
      <w:r>
        <w:rPr>
          <w:rFonts w:cs="Arial" w:hint="eastAsia"/>
        </w:rPr>
        <w:t xml:space="preserve"> and NR sidelink</w:t>
      </w:r>
      <w:r>
        <w:rPr>
          <w:rFonts w:eastAsiaTheme="minorEastAsia" w:cs="Arial" w:hint="eastAsia"/>
          <w:lang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_Ref108528885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[7]</w:t>
      </w:r>
      <w:r>
        <w:rPr>
          <w:rFonts w:eastAsiaTheme="minorEastAsia"/>
          <w:lang w:val="en-GB" w:eastAsia="zh-CN"/>
        </w:rPr>
        <w:fldChar w:fldCharType="end"/>
      </w:r>
      <w:r>
        <w:rPr>
          <w:lang w:val="en-GB" w:eastAsia="zh-CN"/>
        </w:rPr>
        <w:t>:</w:t>
      </w:r>
    </w:p>
    <w:tbl>
      <w:tblPr>
        <w:tblStyle w:val="af3"/>
        <w:tblW w:w="0" w:type="auto"/>
        <w:tblInd w:w="108" w:type="dxa"/>
        <w:tblLook w:val="04A0" w:firstRow="1" w:lastRow="0" w:firstColumn="1" w:lastColumn="0" w:noHBand="0" w:noVBand="1"/>
      </w:tblPr>
      <w:tblGrid>
        <w:gridCol w:w="9781"/>
      </w:tblGrid>
      <w:tr w:rsidR="00FC39FD" w14:paraId="57AB3B6A" w14:textId="77777777">
        <w:tc>
          <w:tcPr>
            <w:tcW w:w="9781" w:type="dxa"/>
          </w:tcPr>
          <w:p w14:paraId="3A39941F" w14:textId="77777777" w:rsidR="00FC39FD" w:rsidRDefault="00D2518B">
            <w:pPr>
              <w:pStyle w:val="3GPPNormalText"/>
              <w:rPr>
                <w:b/>
                <w:sz w:val="20"/>
                <w:szCs w:val="20"/>
                <w:u w:val="single"/>
              </w:rPr>
            </w:pPr>
            <w:r>
              <w:rPr>
                <w:b/>
                <w:sz w:val="20"/>
                <w:szCs w:val="20"/>
                <w:u w:val="single"/>
              </w:rPr>
              <w:t>Conclusion</w:t>
            </w:r>
          </w:p>
          <w:p w14:paraId="4DF43E88" w14:textId="77777777" w:rsidR="00FC39FD" w:rsidRDefault="00D2518B">
            <w:pPr>
              <w:pStyle w:val="afa"/>
              <w:spacing w:line="259" w:lineRule="auto"/>
              <w:ind w:firstLine="400"/>
              <w:jc w:val="both"/>
              <w:rPr>
                <w:rFonts w:ascii="Times New Roman" w:eastAsia="MS Mincho" w:hAnsi="Times New Roman"/>
                <w:sz w:val="20"/>
                <w:szCs w:val="20"/>
              </w:rPr>
            </w:pPr>
            <w:r>
              <w:rPr>
                <w:rFonts w:ascii="Times New Roman" w:eastAsia="MS Mincho" w:hAnsi="Times New Roman"/>
                <w:sz w:val="20"/>
                <w:szCs w:val="20"/>
              </w:rPr>
              <w:t>For co-channel coexistence in Rel-18, RAN1 concludes that the TDM-based semi-static resource pool partitioning based on Rel-16/17 specifications is one possible solution to ensure co-channel coexistence between LTE-V UEs and NR-V UEs.</w:t>
            </w:r>
          </w:p>
          <w:p w14:paraId="2E0FB602" w14:textId="77777777" w:rsidR="00FC39FD" w:rsidRDefault="00D2518B">
            <w:pPr>
              <w:pStyle w:val="afa"/>
              <w:numPr>
                <w:ilvl w:val="1"/>
                <w:numId w:val="22"/>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Note: The LTE and NR resource pools do not overlap in time with each other in the TDM-based semi-static resource pool partitioning.</w:t>
            </w:r>
          </w:p>
          <w:p w14:paraId="2BC632F6" w14:textId="77777777" w:rsidR="00FC39FD" w:rsidRDefault="00D2518B">
            <w:pPr>
              <w:pStyle w:val="afa"/>
              <w:numPr>
                <w:ilvl w:val="1"/>
                <w:numId w:val="22"/>
              </w:numPr>
              <w:spacing w:line="259" w:lineRule="auto"/>
              <w:ind w:left="720" w:firstLineChars="0"/>
              <w:jc w:val="both"/>
              <w:rPr>
                <w:rFonts w:ascii="Times New Roman" w:eastAsia="MS Mincho" w:hAnsi="Times New Roman"/>
                <w:sz w:val="20"/>
                <w:szCs w:val="20"/>
              </w:rPr>
            </w:pPr>
            <w:r>
              <w:rPr>
                <w:rFonts w:ascii="Times New Roman" w:eastAsia="MS Mincho" w:hAnsi="Times New Roman"/>
                <w:sz w:val="20"/>
                <w:szCs w:val="20"/>
              </w:rPr>
              <w:t xml:space="preserve">Note 2: Rel-16 in-device coexistence framework can ensure alignment between the slot boundary of the NR SL time slot and the </w:t>
            </w:r>
            <w:proofErr w:type="spellStart"/>
            <w:r>
              <w:rPr>
                <w:rFonts w:ascii="Times New Roman" w:eastAsia="MS Mincho" w:hAnsi="Times New Roman"/>
                <w:sz w:val="20"/>
                <w:szCs w:val="20"/>
              </w:rPr>
              <w:t>subframe</w:t>
            </w:r>
            <w:proofErr w:type="spellEnd"/>
            <w:r>
              <w:rPr>
                <w:rFonts w:ascii="Times New Roman" w:eastAsia="MS Mincho" w:hAnsi="Times New Roman"/>
                <w:sz w:val="20"/>
                <w:szCs w:val="20"/>
              </w:rPr>
              <w:t xml:space="preserve"> boundary of the LTE SL </w:t>
            </w:r>
            <w:proofErr w:type="spellStart"/>
            <w:r>
              <w:rPr>
                <w:rFonts w:ascii="Times New Roman" w:eastAsia="MS Mincho" w:hAnsi="Times New Roman"/>
                <w:sz w:val="20"/>
                <w:szCs w:val="20"/>
              </w:rPr>
              <w:t>subframe</w:t>
            </w:r>
            <w:proofErr w:type="spellEnd"/>
          </w:p>
          <w:p w14:paraId="6D9DBEBD" w14:textId="77777777" w:rsidR="00FC39FD" w:rsidRDefault="00D2518B">
            <w:pPr>
              <w:pStyle w:val="afa"/>
              <w:numPr>
                <w:ilvl w:val="1"/>
                <w:numId w:val="22"/>
              </w:numPr>
              <w:spacing w:line="259" w:lineRule="auto"/>
              <w:ind w:left="720" w:firstLineChars="0"/>
              <w:jc w:val="both"/>
              <w:rPr>
                <w:rFonts w:eastAsiaTheme="minorEastAsia"/>
                <w:sz w:val="20"/>
                <w:szCs w:val="20"/>
              </w:rPr>
            </w:pPr>
            <w:r>
              <w:rPr>
                <w:rFonts w:ascii="Times New Roman" w:eastAsia="MS Mincho" w:hAnsi="Times New Roman"/>
                <w:color w:val="FF0000"/>
                <w:sz w:val="20"/>
                <w:szCs w:val="20"/>
              </w:rPr>
              <w:t>FFS: potential enhancements for synchronization can be further investigated</w:t>
            </w:r>
          </w:p>
        </w:tc>
      </w:tr>
    </w:tbl>
    <w:p w14:paraId="5F133AEE" w14:textId="77777777" w:rsidR="00FC39FD" w:rsidRDefault="00FC39FD">
      <w:pPr>
        <w:pStyle w:val="a1"/>
        <w:rPr>
          <w:rFonts w:eastAsia="宋体"/>
          <w:lang w:eastAsia="zh-CN"/>
        </w:rPr>
      </w:pPr>
    </w:p>
    <w:p w14:paraId="7FC8AC1A" w14:textId="77777777" w:rsidR="00FC39FD" w:rsidRDefault="00D2518B">
      <w:pPr>
        <w:pStyle w:val="a1"/>
        <w:rPr>
          <w:rFonts w:eastAsiaTheme="minorEastAsia"/>
          <w:lang w:eastAsia="zh-CN"/>
        </w:rPr>
      </w:pPr>
      <w:r>
        <w:rPr>
          <w:rFonts w:eastAsia="宋体" w:hint="eastAsia"/>
          <w:lang w:eastAsia="zh-CN"/>
        </w:rPr>
        <w:t xml:space="preserve">In the above conclusion, </w:t>
      </w:r>
      <w:r>
        <w:t xml:space="preserve">TDM-based semi-static resource pool partitioning </w:t>
      </w:r>
      <w:r>
        <w:rPr>
          <w:rFonts w:eastAsiaTheme="minorEastAsia" w:hint="eastAsia"/>
          <w:lang w:eastAsia="zh-CN"/>
        </w:rPr>
        <w:t xml:space="preserve">was agreed as </w:t>
      </w:r>
      <w:r>
        <w:t>one possible solution to ensure co-channel coexistence between LTE-V UEs and NR-V UEs.</w:t>
      </w:r>
      <w:r>
        <w:rPr>
          <w:rFonts w:eastAsiaTheme="minorEastAsia" w:hint="eastAsia"/>
          <w:lang w:eastAsia="zh-CN"/>
        </w:rPr>
        <w:t xml:space="preserve"> </w:t>
      </w:r>
      <w:r>
        <w:rPr>
          <w:rFonts w:eastAsiaTheme="minorEastAsia"/>
          <w:lang w:eastAsia="zh-CN"/>
        </w:rPr>
        <w:t>And t</w:t>
      </w:r>
      <w:r>
        <w:rPr>
          <w:rFonts w:eastAsia="宋体"/>
          <w:lang w:eastAsia="zh-CN"/>
        </w:rPr>
        <w:t xml:space="preserve">here is one FFS on whether </w:t>
      </w:r>
      <w:r>
        <w:t xml:space="preserve">potential enhancements for synchronization </w:t>
      </w:r>
      <w:r>
        <w:rPr>
          <w:rFonts w:eastAsiaTheme="minorEastAsia"/>
          <w:lang w:eastAsia="zh-CN"/>
        </w:rPr>
        <w:t>should</w:t>
      </w:r>
      <w:r>
        <w:t xml:space="preserve"> be further investigated</w:t>
      </w:r>
      <w:r>
        <w:rPr>
          <w:rFonts w:eastAsiaTheme="minorEastAsia"/>
          <w:lang w:eastAsia="zh-CN"/>
        </w:rPr>
        <w:t>.</w:t>
      </w:r>
    </w:p>
    <w:p w14:paraId="507F5403" w14:textId="0532E9A6" w:rsidR="00FC39FD" w:rsidRDefault="00D2518B">
      <w:pPr>
        <w:pStyle w:val="a1"/>
        <w:rPr>
          <w:rFonts w:eastAsia="宋体"/>
          <w:lang w:eastAsia="zh-CN"/>
        </w:rPr>
      </w:pPr>
      <w:r>
        <w:rPr>
          <w:rFonts w:eastAsia="宋体"/>
          <w:lang w:eastAsia="zh-CN"/>
        </w:rPr>
        <w:t xml:space="preserve">The following section in TS 38.213 </w:t>
      </w:r>
      <w:r>
        <w:fldChar w:fldCharType="begin"/>
      </w:r>
      <w:r>
        <w:instrText xml:space="preserve"> REF _Ref114428595 \r \h  \* MERGEFORMAT </w:instrText>
      </w:r>
      <w: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Pr>
          <w:rFonts w:eastAsia="宋体"/>
          <w:lang w:eastAsia="zh-CN"/>
        </w:rPr>
        <w:t xml:space="preserve">described the operation for </w:t>
      </w:r>
      <w:r>
        <w:t>in-device coexistence</w:t>
      </w:r>
      <w:r>
        <w:rPr>
          <w:rFonts w:eastAsia="宋体"/>
          <w:lang w:eastAsia="zh-CN"/>
        </w:rPr>
        <w:t>:</w:t>
      </w:r>
    </w:p>
    <w:tbl>
      <w:tblPr>
        <w:tblStyle w:val="af3"/>
        <w:tblW w:w="0" w:type="auto"/>
        <w:tblInd w:w="108" w:type="dxa"/>
        <w:tblLook w:val="04A0" w:firstRow="1" w:lastRow="0" w:firstColumn="1" w:lastColumn="0" w:noHBand="0" w:noVBand="1"/>
      </w:tblPr>
      <w:tblGrid>
        <w:gridCol w:w="9781"/>
      </w:tblGrid>
      <w:tr w:rsidR="00FC39FD" w14:paraId="527E1853" w14:textId="77777777">
        <w:tc>
          <w:tcPr>
            <w:tcW w:w="9781" w:type="dxa"/>
          </w:tcPr>
          <w:p w14:paraId="3FC6C697" w14:textId="77777777" w:rsidR="00FC39FD" w:rsidRDefault="00D2518B">
            <w:pPr>
              <w:pStyle w:val="2"/>
              <w:numPr>
                <w:ilvl w:val="0"/>
                <w:numId w:val="0"/>
              </w:numPr>
              <w:jc w:val="both"/>
              <w:rPr>
                <w:rFonts w:eastAsia="等线"/>
              </w:rPr>
            </w:pPr>
            <w:r>
              <w:rPr>
                <w:rFonts w:eastAsia="等线"/>
              </w:rPr>
              <w:t>16.7</w:t>
            </w:r>
            <w:r>
              <w:rPr>
                <w:rFonts w:eastAsia="等线"/>
              </w:rPr>
              <w:tab/>
            </w:r>
            <w:r>
              <w:t>Operation for in-device coexistence</w:t>
            </w:r>
          </w:p>
          <w:p w14:paraId="47BD5DFB" w14:textId="77777777" w:rsidR="00FC39FD" w:rsidRDefault="00D2518B">
            <w:pPr>
              <w:jc w:val="both"/>
            </w:pPr>
            <w:r>
              <w:t xml:space="preserve">If a UE would transmit or receive a first channel/signal using E-UTRA radio access and a second channel/signal using NR radio access, when </w:t>
            </w:r>
          </w:p>
          <w:p w14:paraId="46CB38D4" w14:textId="77777777" w:rsidR="00FC39FD" w:rsidRDefault="00D2518B">
            <w:pPr>
              <w:pStyle w:val="B1"/>
              <w:jc w:val="both"/>
            </w:pPr>
            <w:r>
              <w:t>-</w:t>
            </w:r>
            <w:r>
              <w:tab/>
              <w:t>the first channel/signal and the second channel/signal are time-division multiplexed, and</w:t>
            </w:r>
          </w:p>
          <w:p w14:paraId="7D500443" w14:textId="77777777" w:rsidR="00FC39FD" w:rsidRDefault="00D2518B">
            <w:pPr>
              <w:pStyle w:val="B1"/>
              <w:jc w:val="both"/>
            </w:pPr>
            <w:r>
              <w:t>-</w:t>
            </w:r>
            <w:r>
              <w:tab/>
              <w:t xml:space="preserve">the </w:t>
            </w:r>
            <w:r>
              <w:rPr>
                <w:lang w:val="en-US"/>
              </w:rPr>
              <w:t xml:space="preserve">UE knows the </w:t>
            </w:r>
            <w:r>
              <w:t>frame indexes of the first channel/signal and the frame indexes of the second channel/signal,</w:t>
            </w:r>
          </w:p>
          <w:p w14:paraId="01C08A16" w14:textId="77777777" w:rsidR="00FC39FD" w:rsidRDefault="00D2518B">
            <w:pPr>
              <w:jc w:val="both"/>
              <w:rPr>
                <w:rFonts w:eastAsia="宋体"/>
                <w:b/>
                <w:lang w:eastAsia="zh-CN"/>
              </w:rPr>
            </w:pPr>
            <w:r>
              <w:t xml:space="preserve">the UE transmits or receives each channel/signal so that the </w:t>
            </w:r>
            <w:proofErr w:type="spellStart"/>
            <w:r>
              <w:t>subframe</w:t>
            </w:r>
            <w:proofErr w:type="spellEnd"/>
            <w:r>
              <w:t xml:space="preserve"> boundary of the second channel/signal is aligned with the </w:t>
            </w:r>
            <w:proofErr w:type="spellStart"/>
            <w:r>
              <w:t>subframe</w:t>
            </w:r>
            <w:proofErr w:type="spellEnd"/>
            <w:r>
              <w:t xml:space="preserve"> boundary of the first channel/signal where the </w:t>
            </w:r>
            <w:proofErr w:type="spellStart"/>
            <w:r>
              <w:t>subframe</w:t>
            </w:r>
            <w:proofErr w:type="spellEnd"/>
            <w:r>
              <w:t xml:space="preserve"> boundary alignment is achieved by UE implementation means.</w:t>
            </w:r>
          </w:p>
        </w:tc>
      </w:tr>
    </w:tbl>
    <w:p w14:paraId="4A781A0C" w14:textId="77777777" w:rsidR="00FC39FD" w:rsidRDefault="00FC39FD">
      <w:pPr>
        <w:pStyle w:val="a1"/>
        <w:rPr>
          <w:rFonts w:eastAsia="宋体"/>
          <w:b/>
          <w:lang w:eastAsia="zh-CN"/>
        </w:rPr>
      </w:pPr>
    </w:p>
    <w:p w14:paraId="7C8C0C6E" w14:textId="77777777" w:rsidR="00FC39FD" w:rsidRDefault="00D2518B">
      <w:pPr>
        <w:pStyle w:val="a1"/>
        <w:rPr>
          <w:rFonts w:eastAsiaTheme="minorEastAsia"/>
          <w:lang w:eastAsia="zh-CN"/>
        </w:rPr>
      </w:pPr>
      <w:r>
        <w:rPr>
          <w:rFonts w:eastAsiaTheme="minorEastAsia"/>
          <w:lang w:eastAsia="zh-CN"/>
        </w:rPr>
        <w:t>According</w:t>
      </w:r>
      <w:r>
        <w:rPr>
          <w:rFonts w:eastAsiaTheme="minorEastAsia" w:hint="eastAsia"/>
          <w:lang w:eastAsia="zh-CN"/>
        </w:rPr>
        <w:t xml:space="preserve"> to the above conclusion</w:t>
      </w:r>
      <w:r>
        <w:rPr>
          <w:lang w:val="en-GB" w:eastAsia="zh-CN"/>
        </w:rPr>
        <w:t xml:space="preserve"> achieved in RAN1#1</w:t>
      </w:r>
      <w:r>
        <w:rPr>
          <w:rFonts w:eastAsiaTheme="minorEastAsia" w:hint="eastAsia"/>
          <w:lang w:val="en-GB" w:eastAsia="zh-CN"/>
        </w:rPr>
        <w:t>1</w:t>
      </w:r>
      <w:r>
        <w:rPr>
          <w:lang w:val="en-GB" w:eastAsia="zh-CN"/>
        </w:rPr>
        <w:t>0</w:t>
      </w:r>
      <w:r>
        <w:rPr>
          <w:rFonts w:eastAsiaTheme="minorEastAsia" w:hint="eastAsia"/>
          <w:lang w:eastAsia="zh-CN"/>
        </w:rPr>
        <w:t xml:space="preserve">, RAN1 noted that </w:t>
      </w:r>
      <w:r>
        <w:rPr>
          <w:rFonts w:eastAsiaTheme="minorEastAsia"/>
          <w:lang w:eastAsia="zh-CN"/>
        </w:rPr>
        <w:t xml:space="preserve">Rel-16 in-device coexistence framework can ensure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hint="eastAsia"/>
          <w:lang w:eastAsia="zh-CN"/>
        </w:rPr>
        <w:t xml:space="preserve">. </w:t>
      </w:r>
    </w:p>
    <w:p w14:paraId="23C5E281" w14:textId="77777777" w:rsidR="00FC39FD" w:rsidRDefault="00D2518B">
      <w:pPr>
        <w:pStyle w:val="a1"/>
        <w:rPr>
          <w:rFonts w:eastAsiaTheme="minorEastAsia"/>
          <w:lang w:eastAsia="zh-CN"/>
        </w:rPr>
      </w:pPr>
      <w:r>
        <w:rPr>
          <w:rFonts w:eastAsiaTheme="minorEastAsia" w:hint="eastAsia"/>
          <w:lang w:eastAsia="zh-CN"/>
        </w:rPr>
        <w:t xml:space="preserve">Moreover, according to section 16.7 in TS 38.213 above, </w:t>
      </w:r>
      <w:r>
        <w:rPr>
          <w:rFonts w:eastAsiaTheme="minorEastAsia"/>
          <w:lang w:eastAsia="zh-CN"/>
        </w:rPr>
        <w:t xml:space="preserve">the UE transmits or receives each channel/signal so that the </w:t>
      </w:r>
      <w:proofErr w:type="spellStart"/>
      <w:r>
        <w:rPr>
          <w:rFonts w:eastAsiaTheme="minorEastAsia"/>
          <w:lang w:eastAsia="zh-CN"/>
        </w:rPr>
        <w:t>subframe</w:t>
      </w:r>
      <w:proofErr w:type="spellEnd"/>
      <w:r>
        <w:rPr>
          <w:rFonts w:eastAsiaTheme="minorEastAsia"/>
          <w:lang w:eastAsia="zh-CN"/>
        </w:rPr>
        <w:t xml:space="preserve"> boundary of the </w:t>
      </w:r>
      <w:r>
        <w:rPr>
          <w:rFonts w:eastAsiaTheme="minorEastAsia" w:hint="eastAsia"/>
          <w:lang w:eastAsia="zh-CN"/>
        </w:rPr>
        <w:t xml:space="preserve">NR </w:t>
      </w:r>
      <w:r>
        <w:rPr>
          <w:rFonts w:eastAsiaTheme="minorEastAsia"/>
          <w:lang w:eastAsia="zh-CN"/>
        </w:rPr>
        <w:t xml:space="preserve">channel/signal is aligned with the </w:t>
      </w:r>
      <w:proofErr w:type="spellStart"/>
      <w:r>
        <w:rPr>
          <w:rFonts w:eastAsiaTheme="minorEastAsia"/>
          <w:lang w:eastAsia="zh-CN"/>
        </w:rPr>
        <w:t>subframe</w:t>
      </w:r>
      <w:proofErr w:type="spellEnd"/>
      <w:r>
        <w:rPr>
          <w:rFonts w:eastAsiaTheme="minorEastAsia"/>
          <w:lang w:eastAsia="zh-CN"/>
        </w:rPr>
        <w:t xml:space="preserve"> boundary of the </w:t>
      </w:r>
      <w:r>
        <w:rPr>
          <w:rFonts w:eastAsiaTheme="minorEastAsia" w:hint="eastAsia"/>
          <w:lang w:eastAsia="zh-CN"/>
        </w:rPr>
        <w:t>LTE</w:t>
      </w:r>
      <w:r>
        <w:rPr>
          <w:rFonts w:eastAsiaTheme="minorEastAsia"/>
          <w:lang w:eastAsia="zh-CN"/>
        </w:rPr>
        <w:t xml:space="preserve"> channel/signal where the </w:t>
      </w:r>
      <w:proofErr w:type="spellStart"/>
      <w:r>
        <w:rPr>
          <w:rFonts w:eastAsiaTheme="minorEastAsia"/>
          <w:lang w:eastAsia="zh-CN"/>
        </w:rPr>
        <w:t>subframe</w:t>
      </w:r>
      <w:proofErr w:type="spellEnd"/>
      <w:r>
        <w:rPr>
          <w:rFonts w:eastAsiaTheme="minorEastAsia"/>
          <w:lang w:eastAsia="zh-CN"/>
        </w:rPr>
        <w:t xml:space="preserve"> boundary alignment is achieved by UE implementation means.</w:t>
      </w:r>
      <w:r>
        <w:rPr>
          <w:rFonts w:eastAsiaTheme="minorEastAsia" w:hint="eastAsia"/>
          <w:lang w:eastAsia="zh-CN"/>
        </w:rPr>
        <w:t xml:space="preserve"> </w:t>
      </w:r>
    </w:p>
    <w:p w14:paraId="798F4328" w14:textId="0D3A3FC1" w:rsidR="00FC39FD" w:rsidRDefault="00D2518B">
      <w:pPr>
        <w:pStyle w:val="a1"/>
        <w:rPr>
          <w:rFonts w:eastAsiaTheme="minorEastAsia"/>
          <w:lang w:eastAsia="zh-CN"/>
        </w:rPr>
      </w:pPr>
      <w:r>
        <w:rPr>
          <w:rFonts w:eastAsiaTheme="minorEastAsia" w:hint="eastAsia"/>
          <w:lang w:eastAsia="zh-CN"/>
        </w:rPr>
        <w:t xml:space="preserve">Therefore, it can be observed that the synchronization issue can be solved </w:t>
      </w:r>
      <w:r>
        <w:rPr>
          <w:rFonts w:eastAsiaTheme="minorEastAsia"/>
          <w:lang w:eastAsia="zh-CN"/>
        </w:rPr>
        <w:t>with</w:t>
      </w:r>
      <w:r>
        <w:rPr>
          <w:rFonts w:eastAsiaTheme="minorEastAsia" w:hint="eastAsia"/>
          <w:lang w:eastAsia="zh-CN"/>
        </w:rPr>
        <w:t xml:space="preserve"> </w:t>
      </w:r>
      <w:r>
        <w:rPr>
          <w:rFonts w:eastAsiaTheme="minorEastAsia"/>
          <w:lang w:eastAsia="zh-CN"/>
        </w:rPr>
        <w:t>Rel-16 in-device coexistence framework</w:t>
      </w:r>
      <w:r>
        <w:rPr>
          <w:rFonts w:eastAsiaTheme="minorEastAsia" w:hint="eastAsia"/>
          <w:lang w:eastAsia="zh-CN"/>
        </w:rPr>
        <w:t xml:space="preserve">. At RAN1#110, some companies proposed that </w:t>
      </w:r>
      <w:r>
        <w:rPr>
          <w:rFonts w:eastAsiaTheme="minorEastAsia"/>
          <w:lang w:eastAsia="zh-CN"/>
        </w:rPr>
        <w:t xml:space="preserve">both the NR SL module and the LTE SL module </w:t>
      </w:r>
      <w:r>
        <w:rPr>
          <w:rFonts w:eastAsiaTheme="minorEastAsia" w:hint="eastAsia"/>
          <w:lang w:eastAsia="zh-CN"/>
        </w:rPr>
        <w:t xml:space="preserve">should </w:t>
      </w:r>
      <w:r>
        <w:rPr>
          <w:rFonts w:eastAsiaTheme="minorEastAsia"/>
          <w:lang w:eastAsia="zh-CN"/>
        </w:rPr>
        <w:t>select the same synchronization source</w:t>
      </w:r>
      <w:r>
        <w:rPr>
          <w:rFonts w:eastAsiaTheme="minorEastAsia" w:hint="eastAsia"/>
          <w:lang w:eastAsia="zh-CN"/>
        </w:rPr>
        <w:t xml:space="preserve">, or </w:t>
      </w:r>
      <w:r>
        <w:rPr>
          <w:rFonts w:eastAsiaTheme="minorEastAsia"/>
          <w:lang w:eastAsia="zh-CN"/>
        </w:rPr>
        <w:t>suggested that the NR SL module can use the LTE SL synchronization procedure and sync source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_Ref114063378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We think </w:t>
      </w:r>
      <w:r>
        <w:rPr>
          <w:rFonts w:eastAsiaTheme="minorEastAsia"/>
          <w:lang w:eastAsia="zh-CN"/>
        </w:rPr>
        <w:t xml:space="preserve">there is no need to further study the potential enhancements for synchronization since the existing Rel-16 in-device coexistence framework can ensure alignment between the slot boundary of the NR SL time slot and the </w:t>
      </w:r>
      <w:proofErr w:type="spellStart"/>
      <w:r>
        <w:rPr>
          <w:rFonts w:eastAsiaTheme="minorEastAsia"/>
          <w:lang w:eastAsia="zh-CN"/>
        </w:rPr>
        <w:t>subframe</w:t>
      </w:r>
      <w:proofErr w:type="spellEnd"/>
      <w:r>
        <w:rPr>
          <w:rFonts w:eastAsiaTheme="minorEastAsia"/>
          <w:lang w:eastAsia="zh-CN"/>
        </w:rPr>
        <w:t xml:space="preserve"> boundary of the LTE SL </w:t>
      </w:r>
      <w:proofErr w:type="spellStart"/>
      <w:r>
        <w:rPr>
          <w:rFonts w:eastAsiaTheme="minorEastAsia"/>
          <w:lang w:eastAsia="zh-CN"/>
        </w:rPr>
        <w:t>subframe</w:t>
      </w:r>
      <w:proofErr w:type="spellEnd"/>
      <w:r>
        <w:rPr>
          <w:rFonts w:eastAsiaTheme="minorEastAsia"/>
          <w:lang w:eastAsia="zh-CN"/>
        </w:rPr>
        <w:t>, and how to achieve the alignment is up to UE implementation.</w:t>
      </w:r>
    </w:p>
    <w:p w14:paraId="0F13181D" w14:textId="5A699DCB" w:rsidR="00FC39FD" w:rsidRDefault="00FC39FD">
      <w:pPr>
        <w:pStyle w:val="a1"/>
        <w:rPr>
          <w:rFonts w:eastAsia="宋体"/>
          <w:b/>
          <w:lang w:eastAsia="zh-CN"/>
        </w:rPr>
      </w:pPr>
    </w:p>
    <w:p w14:paraId="6A90D47E" w14:textId="5057E19E" w:rsidR="00FC39FD" w:rsidRDefault="00D2518B">
      <w:pPr>
        <w:pStyle w:val="a1"/>
        <w:rPr>
          <w:rFonts w:eastAsiaTheme="minorEastAsia"/>
          <w:b/>
          <w:lang w:eastAsia="zh-CN"/>
        </w:rPr>
      </w:pPr>
      <w:r>
        <w:rPr>
          <w:rFonts w:eastAsia="宋体" w:hint="eastAsia"/>
          <w:b/>
          <w:lang w:eastAsia="zh-CN"/>
        </w:rPr>
        <w:t xml:space="preserve">Proposal </w:t>
      </w:r>
      <w:r w:rsidR="00415719">
        <w:rPr>
          <w:rFonts w:eastAsia="宋体" w:hint="eastAsia"/>
          <w:b/>
          <w:lang w:eastAsia="zh-CN"/>
        </w:rPr>
        <w:t>3</w:t>
      </w:r>
      <w:r>
        <w:rPr>
          <w:rFonts w:eastAsia="宋体" w:hint="eastAsia"/>
          <w:b/>
          <w:lang w:eastAsia="zh-CN"/>
        </w:rPr>
        <w:t xml:space="preserve">: There is no need to further study the </w:t>
      </w:r>
      <w:r>
        <w:rPr>
          <w:b/>
        </w:rPr>
        <w:t>potential enhancements for synchronization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 xml:space="preserve">Rel-16 in-device coexistence framework can ensure alignment between the slot boundary of the NR SL time slot and the </w:t>
      </w:r>
      <w:proofErr w:type="spellStart"/>
      <w:r>
        <w:rPr>
          <w:b/>
        </w:rPr>
        <w:t>subframe</w:t>
      </w:r>
      <w:proofErr w:type="spellEnd"/>
      <w:r>
        <w:rPr>
          <w:b/>
        </w:rPr>
        <w:t xml:space="preserve"> boundary of the LTE SL </w:t>
      </w:r>
      <w:proofErr w:type="spellStart"/>
      <w:r>
        <w:rPr>
          <w:b/>
        </w:rPr>
        <w:t>subframe</w:t>
      </w:r>
      <w:proofErr w:type="spellEnd"/>
      <w:r>
        <w:rPr>
          <w:rFonts w:eastAsiaTheme="minorEastAsia" w:hint="eastAsia"/>
          <w:b/>
          <w:lang w:eastAsia="zh-CN"/>
        </w:rPr>
        <w:t>.</w:t>
      </w:r>
    </w:p>
    <w:p w14:paraId="5134DC4F" w14:textId="77777777" w:rsidR="00FC39FD" w:rsidRDefault="00FC39FD">
      <w:pPr>
        <w:spacing w:after="120"/>
        <w:jc w:val="both"/>
        <w:rPr>
          <w:rFonts w:eastAsiaTheme="minorEastAsia"/>
          <w:b/>
          <w:lang w:val="en-GB" w:eastAsia="zh-CN"/>
        </w:rPr>
      </w:pPr>
    </w:p>
    <w:p w14:paraId="73F4AA2C" w14:textId="77777777" w:rsidR="00FC39FD" w:rsidRDefault="00D2518B">
      <w:pPr>
        <w:pStyle w:val="1"/>
        <w:ind w:left="431" w:hanging="431"/>
      </w:pPr>
      <w:bookmarkStart w:id="9" w:name="OLE_LINK3"/>
      <w:r>
        <w:t>Dynamic</w:t>
      </w:r>
      <w:bookmarkEnd w:id="9"/>
      <w:r>
        <w:t xml:space="preserve"> </w:t>
      </w:r>
      <w:r>
        <w:rPr>
          <w:rFonts w:hint="eastAsia"/>
        </w:rPr>
        <w:t>resource pool sharing between</w:t>
      </w:r>
      <w:r>
        <w:t xml:space="preserve"> LTE sidelink and NR sidelink</w:t>
      </w:r>
    </w:p>
    <w:p w14:paraId="5B7A9F53" w14:textId="77777777" w:rsidR="00FC39FD" w:rsidRDefault="00D2518B">
      <w:pPr>
        <w:spacing w:afterLines="50" w:after="120"/>
        <w:jc w:val="both"/>
        <w:rPr>
          <w:rFonts w:eastAsia="宋体"/>
          <w:lang w:eastAsia="zh-CN"/>
        </w:rPr>
      </w:pPr>
      <w:r>
        <w:rPr>
          <w:rFonts w:eastAsia="宋体"/>
          <w:lang w:eastAsia="zh-CN"/>
        </w:rPr>
        <w:t>In this section, the following issues on dynamic resource pool sharing between LTE sidelink and NR sidelink are discussed:</w:t>
      </w:r>
    </w:p>
    <w:p w14:paraId="0A3F1F34"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bookmarkStart w:id="10" w:name="OLE_LINK4"/>
      <w:r>
        <w:rPr>
          <w:rFonts w:ascii="Times New Roman" w:hAnsi="Times New Roman" w:hint="eastAsia"/>
          <w:bCs/>
          <w:sz w:val="20"/>
          <w:szCs w:val="20"/>
          <w:lang w:val="fr-FR"/>
        </w:rPr>
        <w:t>H</w:t>
      </w:r>
      <w:r>
        <w:rPr>
          <w:rFonts w:ascii="Times New Roman" w:hAnsi="Times New Roman"/>
          <w:bCs/>
          <w:sz w:val="20"/>
          <w:szCs w:val="20"/>
          <w:lang w:val="fr-FR" w:eastAsia="ko-KR"/>
        </w:rPr>
        <w:t xml:space="preserve">igher SCS configuration for NR sidelink is used </w:t>
      </w:r>
      <w:bookmarkStart w:id="11" w:name="OLE_LINK2"/>
      <w:r>
        <w:rPr>
          <w:rFonts w:ascii="Times New Roman" w:hAnsi="Times New Roman"/>
          <w:bCs/>
          <w:sz w:val="20"/>
          <w:szCs w:val="20"/>
          <w:lang w:val="fr-FR" w:eastAsia="ko-KR"/>
        </w:rPr>
        <w:t>in dynamic resource pool</w:t>
      </w:r>
      <w:bookmarkEnd w:id="10"/>
      <w:bookmarkEnd w:id="11"/>
    </w:p>
    <w:p w14:paraId="329CBE85" w14:textId="77777777" w:rsidR="00FC39FD" w:rsidRDefault="00D2518B">
      <w:pPr>
        <w:pStyle w:val="afa"/>
        <w:numPr>
          <w:ilvl w:val="0"/>
          <w:numId w:val="19"/>
        </w:numPr>
        <w:autoSpaceDE w:val="0"/>
        <w:autoSpaceDN w:val="0"/>
        <w:adjustRightInd w:val="0"/>
        <w:snapToGrid w:val="0"/>
        <w:spacing w:afterLines="50" w:after="120"/>
        <w:ind w:left="420" w:firstLineChars="0" w:firstLine="0"/>
        <w:jc w:val="both"/>
        <w:rPr>
          <w:rFonts w:ascii="Times New Roman" w:hAnsi="Times New Roman"/>
          <w:bCs/>
          <w:sz w:val="20"/>
          <w:szCs w:val="20"/>
          <w:lang w:val="fr-FR" w:eastAsia="ko-KR"/>
        </w:rPr>
      </w:pPr>
      <w:r>
        <w:rPr>
          <w:rFonts w:ascii="Times New Roman" w:hAnsi="Times New Roman"/>
          <w:bCs/>
          <w:sz w:val="20"/>
          <w:szCs w:val="20"/>
          <w:lang w:val="fr-FR" w:eastAsia="ko-KR"/>
        </w:rPr>
        <w:t>Resource selection enhancement</w:t>
      </w:r>
      <w:r>
        <w:rPr>
          <w:rFonts w:ascii="Times New Roman" w:hAnsi="Times New Roman" w:hint="eastAsia"/>
          <w:bCs/>
          <w:sz w:val="20"/>
          <w:szCs w:val="20"/>
          <w:lang w:val="fr-FR"/>
        </w:rPr>
        <w:t>s</w:t>
      </w:r>
      <w:r>
        <w:rPr>
          <w:rFonts w:ascii="Times New Roman" w:hAnsi="Times New Roman"/>
          <w:bCs/>
          <w:sz w:val="20"/>
          <w:szCs w:val="20"/>
          <w:lang w:val="fr-FR" w:eastAsia="ko-KR"/>
        </w:rPr>
        <w:t xml:space="preserve"> </w:t>
      </w:r>
    </w:p>
    <w:p w14:paraId="4245C9BC" w14:textId="77777777" w:rsidR="00FC39FD" w:rsidRDefault="00D2518B">
      <w:pPr>
        <w:pStyle w:val="afa"/>
        <w:numPr>
          <w:ilvl w:val="1"/>
          <w:numId w:val="23"/>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The t</w:t>
      </w:r>
      <w:r>
        <w:rPr>
          <w:rFonts w:ascii="Times New Roman" w:hAnsi="Times New Roman"/>
          <w:bCs/>
          <w:sz w:val="20"/>
          <w:szCs w:val="20"/>
          <w:lang w:val="fr-FR" w:eastAsia="ko-KR"/>
        </w:rPr>
        <w:t xml:space="preserve">imeline of </w:t>
      </w:r>
      <w:r>
        <w:rPr>
          <w:rFonts w:ascii="Times New Roman" w:hAnsi="Times New Roman" w:hint="eastAsia"/>
          <w:bCs/>
          <w:sz w:val="20"/>
          <w:szCs w:val="20"/>
          <w:lang w:val="fr-FR" w:eastAsia="ko-KR"/>
        </w:rPr>
        <w:t>the</w:t>
      </w:r>
      <w:r>
        <w:rPr>
          <w:rFonts w:ascii="Times New Roman" w:hAnsi="Times New Roman"/>
          <w:bCs/>
          <w:sz w:val="20"/>
          <w:szCs w:val="20"/>
          <w:lang w:val="fr-FR" w:eastAsia="ko-KR"/>
        </w:rPr>
        <w:t xml:space="preserve"> </w:t>
      </w:r>
      <w:r>
        <w:rPr>
          <w:rFonts w:ascii="Times New Roman" w:hAnsi="Times New Roman" w:hint="eastAsia"/>
          <w:bCs/>
          <w:sz w:val="20"/>
          <w:szCs w:val="20"/>
          <w:lang w:val="fr-FR" w:eastAsia="ko-KR"/>
        </w:rPr>
        <w:t>i</w:t>
      </w:r>
      <w:r>
        <w:rPr>
          <w:rFonts w:ascii="Times New Roman" w:hAnsi="Times New Roman"/>
          <w:bCs/>
          <w:sz w:val="20"/>
          <w:szCs w:val="20"/>
          <w:lang w:val="fr-FR" w:eastAsia="ko-KR"/>
        </w:rPr>
        <w:t>nformation</w:t>
      </w:r>
      <w:r>
        <w:rPr>
          <w:rFonts w:ascii="Times New Roman" w:hAnsi="Times New Roman" w:hint="eastAsia"/>
          <w:bCs/>
          <w:sz w:val="20"/>
          <w:szCs w:val="20"/>
          <w:lang w:val="fr-FR" w:eastAsia="ko-KR"/>
        </w:rPr>
        <w:t xml:space="preserve"> </w:t>
      </w:r>
      <w:r>
        <w:rPr>
          <w:rFonts w:ascii="Times New Roman" w:hAnsi="Times New Roman"/>
          <w:bCs/>
          <w:sz w:val="20"/>
          <w:szCs w:val="20"/>
          <w:lang w:val="fr-FR" w:eastAsia="ko-KR"/>
        </w:rPr>
        <w:t xml:space="preserve">shared by LTE sidelink module </w:t>
      </w:r>
    </w:p>
    <w:p w14:paraId="0A590DD6" w14:textId="77777777" w:rsidR="00FC39FD" w:rsidRDefault="00D2518B">
      <w:pPr>
        <w:pStyle w:val="afa"/>
        <w:numPr>
          <w:ilvl w:val="1"/>
          <w:numId w:val="23"/>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NR SL PSFCH handling in dynamic resource pool</w:t>
      </w:r>
    </w:p>
    <w:p w14:paraId="15748ABC" w14:textId="77777777" w:rsidR="00FC39FD" w:rsidRDefault="00D2518B">
      <w:pPr>
        <w:pStyle w:val="afa"/>
        <w:numPr>
          <w:ilvl w:val="1"/>
          <w:numId w:val="23"/>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rPr>
        <w:t>H</w:t>
      </w:r>
      <w:r>
        <w:rPr>
          <w:rFonts w:ascii="Times New Roman" w:hAnsi="Times New Roman"/>
          <w:bCs/>
          <w:sz w:val="20"/>
          <w:szCs w:val="20"/>
          <w:lang w:val="fr-FR" w:eastAsia="ko-KR"/>
        </w:rPr>
        <w:t xml:space="preserve">ow NR sidelink module used the information </w:t>
      </w:r>
      <w:bookmarkStart w:id="12" w:name="OLE_LINK34"/>
      <w:r>
        <w:rPr>
          <w:rFonts w:ascii="Times New Roman" w:hAnsi="Times New Roman"/>
          <w:bCs/>
          <w:sz w:val="20"/>
          <w:szCs w:val="20"/>
          <w:lang w:val="fr-FR" w:eastAsia="ko-KR"/>
        </w:rPr>
        <w:t>shared by LTE sidelink module</w:t>
      </w:r>
      <w:bookmarkEnd w:id="12"/>
    </w:p>
    <w:p w14:paraId="32FB066B" w14:textId="77777777" w:rsidR="00FC39FD" w:rsidRDefault="00D2518B">
      <w:pPr>
        <w:pStyle w:val="afa"/>
        <w:numPr>
          <w:ilvl w:val="1"/>
          <w:numId w:val="23"/>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Enhancement</w:t>
      </w:r>
      <w:r>
        <w:rPr>
          <w:rFonts w:ascii="Times New Roman" w:hAnsi="Times New Roman" w:hint="eastAsia"/>
          <w:bCs/>
          <w:sz w:val="20"/>
          <w:szCs w:val="20"/>
          <w:lang w:val="fr-FR"/>
        </w:rPr>
        <w:t>s</w:t>
      </w:r>
      <w:r>
        <w:rPr>
          <w:rFonts w:ascii="Times New Roman" w:hAnsi="Times New Roman"/>
          <w:bCs/>
          <w:sz w:val="20"/>
          <w:szCs w:val="20"/>
          <w:lang w:val="fr-FR" w:eastAsia="ko-KR"/>
        </w:rPr>
        <w:t xml:space="preserve"> of Inter-UE coordination(IUC)</w:t>
      </w:r>
    </w:p>
    <w:p w14:paraId="63321295" w14:textId="77777777" w:rsidR="00FC39FD" w:rsidRDefault="00D2518B">
      <w:pPr>
        <w:pStyle w:val="afa"/>
        <w:numPr>
          <w:ilvl w:val="0"/>
          <w:numId w:val="23"/>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(Pre-)configuration of NR SL/LTE SL resource pools</w:t>
      </w:r>
    </w:p>
    <w:p w14:paraId="12FFC48F" w14:textId="77777777" w:rsidR="00FC39FD" w:rsidRDefault="00FC39FD">
      <w:pPr>
        <w:pStyle w:val="afa"/>
        <w:numPr>
          <w:ilvl w:val="255"/>
          <w:numId w:val="0"/>
        </w:numPr>
        <w:autoSpaceDE w:val="0"/>
        <w:autoSpaceDN w:val="0"/>
        <w:adjustRightInd w:val="0"/>
        <w:snapToGrid w:val="0"/>
        <w:jc w:val="both"/>
        <w:rPr>
          <w:rFonts w:ascii="Times New Roman" w:hAnsi="Times New Roman"/>
          <w:bCs/>
          <w:sz w:val="20"/>
          <w:szCs w:val="20"/>
          <w:lang w:eastAsia="ko-KR"/>
        </w:rPr>
      </w:pPr>
    </w:p>
    <w:p w14:paraId="79246109" w14:textId="77777777" w:rsidR="00FC39FD" w:rsidRDefault="00D2518B">
      <w:pPr>
        <w:pStyle w:val="2"/>
        <w:spacing w:afterLines="50"/>
        <w:ind w:left="578" w:hanging="578"/>
        <w:jc w:val="both"/>
        <w:rPr>
          <w:lang w:val="en-GB"/>
        </w:rPr>
      </w:pPr>
      <w:r>
        <w:rPr>
          <w:rFonts w:eastAsia="宋体" w:hint="eastAsia"/>
          <w:szCs w:val="24"/>
        </w:rPr>
        <w:t>Configuration of higher SCS</w:t>
      </w:r>
      <w:r>
        <w:rPr>
          <w:rFonts w:eastAsiaTheme="minorEastAsia" w:hint="eastAsia"/>
        </w:rPr>
        <w:t xml:space="preserve"> </w:t>
      </w:r>
    </w:p>
    <w:p w14:paraId="03AB943A" w14:textId="77777777" w:rsidR="00FC39FD" w:rsidRDefault="00D2518B">
      <w:pPr>
        <w:spacing w:afterLines="50" w:after="120"/>
        <w:jc w:val="both"/>
        <w:rPr>
          <w:rFonts w:eastAsiaTheme="minorEastAsia"/>
          <w:lang w:val="en-GB" w:eastAsia="zh-CN"/>
        </w:rPr>
      </w:pPr>
      <w:r>
        <w:rPr>
          <w:lang w:val="en-GB" w:eastAsia="zh-CN"/>
        </w:rPr>
        <w:t>For</w:t>
      </w:r>
      <w:r>
        <w:rPr>
          <w:rFonts w:eastAsiaTheme="minorEastAsia" w:hint="eastAsia"/>
          <w:lang w:val="en-GB" w:eastAsia="zh-CN"/>
        </w:rPr>
        <w:t xml:space="preserve"> h</w:t>
      </w:r>
      <w:r>
        <w:rPr>
          <w:rFonts w:eastAsiaTheme="minorEastAsia"/>
          <w:lang w:val="en-GB" w:eastAsia="zh-CN"/>
        </w:rPr>
        <w:t>igher SCS configuration for NR sidelink is used in dynamic resource pool</w:t>
      </w:r>
      <w:r>
        <w:rPr>
          <w:lang w:val="en-GB" w:eastAsia="zh-CN"/>
        </w:rPr>
        <w:t>, the following agreements were achieved in RAN1#11</w:t>
      </w:r>
      <w:r>
        <w:rPr>
          <w:lang w:eastAsia="zh-CN"/>
        </w:rPr>
        <w:t>2bis-e</w:t>
      </w:r>
      <w:r>
        <w:rPr>
          <w:rFonts w:eastAsia="宋体"/>
          <w:lang w:eastAsia="zh-CN"/>
        </w:rPr>
        <w:t xml:space="preserve"> </w:t>
      </w:r>
      <w:proofErr w:type="gramStart"/>
      <w:r>
        <w:rPr>
          <w:rFonts w:eastAsia="宋体"/>
          <w:lang w:eastAsia="zh-CN"/>
        </w:rPr>
        <w:t>meeting</w:t>
      </w:r>
      <w:proofErr w:type="gramEnd"/>
      <w:r>
        <w:rPr>
          <w:rFonts w:eastAsiaTheme="minorEastAsia"/>
          <w:lang w:val="en-GB" w:eastAsia="zh-CN"/>
        </w:rPr>
        <w:fldChar w:fldCharType="begin"/>
      </w:r>
      <w:r>
        <w:rPr>
          <w:rFonts w:eastAsiaTheme="minorEastAsia"/>
          <w:lang w:val="en-GB" w:eastAsia="zh-CN"/>
        </w:rPr>
        <w:instrText xml:space="preserve"> REF _Ref118224770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lang w:val="en-GB" w:eastAsia="zh-CN"/>
        </w:rPr>
        <w:t>[5]:</w:t>
      </w:r>
    </w:p>
    <w:tbl>
      <w:tblPr>
        <w:tblStyle w:val="af3"/>
        <w:tblW w:w="0" w:type="auto"/>
        <w:tblLook w:val="04A0" w:firstRow="1" w:lastRow="0" w:firstColumn="1" w:lastColumn="0" w:noHBand="0" w:noVBand="1"/>
      </w:tblPr>
      <w:tblGrid>
        <w:gridCol w:w="10080"/>
      </w:tblGrid>
      <w:tr w:rsidR="00FC39FD" w14:paraId="20883BD5" w14:textId="77777777">
        <w:tc>
          <w:tcPr>
            <w:tcW w:w="10080" w:type="dxa"/>
          </w:tcPr>
          <w:p w14:paraId="68623595" w14:textId="77777777" w:rsidR="00FC39FD" w:rsidRDefault="00D2518B">
            <w:pPr>
              <w:rPr>
                <w:rFonts w:eastAsia="Batang"/>
                <w:lang w:val="en-GB"/>
              </w:rPr>
            </w:pPr>
            <w:r>
              <w:rPr>
                <w:rFonts w:eastAsia="Batang"/>
                <w:b/>
                <w:bCs/>
                <w:highlight w:val="green"/>
                <w:lang w:val="en-GB"/>
              </w:rPr>
              <w:t>Agreement</w:t>
            </w:r>
          </w:p>
          <w:p w14:paraId="1AAE7E08" w14:textId="77777777" w:rsidR="00FC39FD" w:rsidRDefault="00D2518B">
            <w:pPr>
              <w:rPr>
                <w:rFonts w:eastAsia="Batang"/>
                <w:bCs/>
                <w:lang w:val="en-GB"/>
              </w:rPr>
            </w:pPr>
            <w:r>
              <w:rPr>
                <w:rFonts w:eastAsia="Batang"/>
                <w:bCs/>
                <w:lang w:val="en-GB"/>
              </w:rPr>
              <w:t xml:space="preserve">For NR </w:t>
            </w:r>
            <w:r>
              <w:rPr>
                <w:rFonts w:eastAsia="Batang"/>
                <w:bCs/>
                <w:lang w:val="en-GB" w:eastAsia="ko-KR"/>
              </w:rPr>
              <w:t>SL</w:t>
            </w:r>
            <w:r>
              <w:rPr>
                <w:rFonts w:eastAsia="Batang"/>
                <w:bCs/>
                <w:lang w:val="en-GB"/>
              </w:rPr>
              <w:t xml:space="preserve"> transmissions of 30kHz SCS with dynamic resource pool sharing, the power level of the NR PSCCH/PSSCH transmission in the first of NR SL slots overlapping with an LTE SL </w:t>
            </w:r>
            <w:proofErr w:type="spellStart"/>
            <w:r>
              <w:rPr>
                <w:rFonts w:eastAsia="Batang"/>
                <w:bCs/>
                <w:lang w:val="en-GB"/>
              </w:rPr>
              <w:t>subframe</w:t>
            </w:r>
            <w:proofErr w:type="spellEnd"/>
            <w:r>
              <w:rPr>
                <w:rFonts w:eastAsia="Batang"/>
                <w:bCs/>
                <w:lang w:val="en-GB"/>
              </w:rPr>
              <w:t xml:space="preserve"> is always larger than or equal to the power level(s) of the NR PSCCH/PSSCH transmission in the subsequent NR SL slot overlapping with the LTE SL </w:t>
            </w:r>
            <w:proofErr w:type="spellStart"/>
            <w:r>
              <w:rPr>
                <w:rFonts w:eastAsia="Batang"/>
                <w:bCs/>
                <w:lang w:val="en-GB"/>
              </w:rPr>
              <w:t>subframe</w:t>
            </w:r>
            <w:proofErr w:type="spellEnd"/>
            <w:r>
              <w:rPr>
                <w:rFonts w:eastAsia="Batang"/>
                <w:bCs/>
                <w:lang w:val="en-GB" w:eastAsia="ko-KR"/>
              </w:rPr>
              <w:t>.</w:t>
            </w:r>
          </w:p>
          <w:p w14:paraId="3325B7C6" w14:textId="77777777" w:rsidR="00FC39FD" w:rsidRDefault="00D2518B">
            <w:pPr>
              <w:numPr>
                <w:ilvl w:val="0"/>
                <w:numId w:val="9"/>
              </w:numPr>
              <w:rPr>
                <w:rFonts w:eastAsia="Batang"/>
                <w:bCs/>
                <w:color w:val="000000"/>
              </w:rPr>
            </w:pPr>
            <w:r>
              <w:rPr>
                <w:rFonts w:eastAsia="Batang"/>
                <w:bCs/>
                <w:color w:val="000000"/>
              </w:rPr>
              <w:t>Note: How to ensure the above condition is up to UE implementation</w:t>
            </w:r>
          </w:p>
          <w:p w14:paraId="4907E99E" w14:textId="77777777" w:rsidR="00FC39FD" w:rsidRDefault="00D2518B">
            <w:pPr>
              <w:numPr>
                <w:ilvl w:val="0"/>
                <w:numId w:val="9"/>
              </w:numPr>
              <w:rPr>
                <w:rFonts w:eastAsia="Batang"/>
                <w:bCs/>
                <w:color w:val="000000"/>
              </w:rPr>
            </w:pPr>
            <w:r>
              <w:rPr>
                <w:rFonts w:eastAsia="Batang"/>
                <w:bCs/>
                <w:color w:val="000000"/>
              </w:rPr>
              <w:t>FFS on whether same or different frequency allocation may be used in the second overlapping slot</w:t>
            </w:r>
          </w:p>
          <w:p w14:paraId="4F9A1F33" w14:textId="77777777" w:rsidR="00FC39FD" w:rsidRDefault="00FC39FD">
            <w:pPr>
              <w:spacing w:afterLines="50" w:after="120"/>
              <w:jc w:val="both"/>
              <w:rPr>
                <w:rFonts w:eastAsia="宋体"/>
                <w:lang w:eastAsia="zh-CN"/>
              </w:rPr>
            </w:pPr>
          </w:p>
          <w:p w14:paraId="66ABC855" w14:textId="77777777" w:rsidR="00FC39FD" w:rsidRDefault="00D2518B">
            <w:pPr>
              <w:rPr>
                <w:lang w:eastAsia="zh-CN"/>
              </w:rPr>
            </w:pPr>
            <w:r>
              <w:rPr>
                <w:b/>
                <w:bCs/>
                <w:highlight w:val="green"/>
              </w:rPr>
              <w:t>Agreement</w:t>
            </w:r>
          </w:p>
          <w:p w14:paraId="673158CA" w14:textId="77777777" w:rsidR="00FC39FD" w:rsidRDefault="00D2518B">
            <w:pPr>
              <w:rPr>
                <w:lang w:eastAsia="zh-CN"/>
              </w:rPr>
            </w:pPr>
            <w:r>
              <w:rPr>
                <w:lang w:eastAsia="ko-KR"/>
              </w:rPr>
              <w:t xml:space="preserve">When the same TB is transmitted on the NR SL slots overlapping with the LTE SL </w:t>
            </w:r>
            <w:proofErr w:type="spellStart"/>
            <w:r>
              <w:rPr>
                <w:lang w:eastAsia="ko-KR"/>
              </w:rPr>
              <w:t>subframe</w:t>
            </w:r>
            <w:proofErr w:type="spellEnd"/>
            <w:r>
              <w:rPr>
                <w:lang w:eastAsia="ko-KR"/>
              </w:rPr>
              <w:t xml:space="preserve">, it is up to UE implementation how to avoid transmitting NR PSCCH/PSSCH only in the subsequent NR SL slot overlapping with an LTE SL </w:t>
            </w:r>
            <w:proofErr w:type="spellStart"/>
            <w:r>
              <w:rPr>
                <w:lang w:eastAsia="ko-KR"/>
              </w:rPr>
              <w:t>subframe</w:t>
            </w:r>
            <w:proofErr w:type="spellEnd"/>
            <w:r>
              <w:rPr>
                <w:lang w:eastAsia="ko-KR"/>
              </w:rPr>
              <w:t xml:space="preserve"> according to RAN#99’s agreement for </w:t>
            </w:r>
            <w:r>
              <w:rPr>
                <w:lang w:eastAsia="zh-CN"/>
              </w:rPr>
              <w:t xml:space="preserve">NR </w:t>
            </w:r>
            <w:r>
              <w:rPr>
                <w:lang w:eastAsia="ko-KR"/>
              </w:rPr>
              <w:t>PSCCH/PSSCH</w:t>
            </w:r>
            <w:r>
              <w:rPr>
                <w:lang w:eastAsia="zh-CN"/>
              </w:rPr>
              <w:t xml:space="preserve"> transmissions of 30kHz SCS with dynamic resource pool sharing</w:t>
            </w:r>
          </w:p>
          <w:p w14:paraId="6B283D82" w14:textId="77777777" w:rsidR="00FC39FD" w:rsidRDefault="00D2518B">
            <w:pPr>
              <w:pStyle w:val="afa"/>
              <w:numPr>
                <w:ilvl w:val="0"/>
                <w:numId w:val="10"/>
              </w:numPr>
              <w:autoSpaceDE w:val="0"/>
              <w:autoSpaceDN w:val="0"/>
              <w:ind w:firstLineChars="0"/>
              <w:rPr>
                <w:rFonts w:ascii="Times New Roman" w:hAnsi="Times New Roman"/>
                <w:sz w:val="20"/>
                <w:szCs w:val="20"/>
              </w:rPr>
            </w:pPr>
            <w:r>
              <w:rPr>
                <w:rFonts w:ascii="Times New Roman" w:hAnsi="Times New Roman"/>
                <w:sz w:val="20"/>
                <w:szCs w:val="20"/>
                <w:lang w:eastAsia="ko-KR"/>
              </w:rPr>
              <w:t xml:space="preserve">FFS: whether/how to differently handle the case when different TBs are transmitted on the NR SL slots overlapping with the LTE SL </w:t>
            </w:r>
            <w:proofErr w:type="spellStart"/>
            <w:r>
              <w:rPr>
                <w:rFonts w:ascii="Times New Roman" w:hAnsi="Times New Roman"/>
                <w:sz w:val="20"/>
                <w:szCs w:val="20"/>
                <w:lang w:eastAsia="ko-KR"/>
              </w:rPr>
              <w:t>subframe</w:t>
            </w:r>
            <w:proofErr w:type="spellEnd"/>
            <w:r>
              <w:rPr>
                <w:rFonts w:ascii="Times New Roman" w:hAnsi="Times New Roman"/>
                <w:sz w:val="20"/>
                <w:szCs w:val="20"/>
                <w:lang w:eastAsia="ko-KR"/>
              </w:rPr>
              <w:t xml:space="preserve"> and the NR SL transmission in the first overlapping NR SL slot is dropped or reselected.</w:t>
            </w:r>
          </w:p>
          <w:p w14:paraId="01CC954C" w14:textId="77777777" w:rsidR="00FC39FD" w:rsidRDefault="00FC39FD">
            <w:pPr>
              <w:spacing w:afterLines="50" w:after="120"/>
              <w:jc w:val="both"/>
              <w:rPr>
                <w:rFonts w:eastAsia="宋体"/>
                <w:lang w:eastAsia="zh-CN"/>
              </w:rPr>
            </w:pPr>
          </w:p>
        </w:tc>
      </w:tr>
    </w:tbl>
    <w:p w14:paraId="256C2F34" w14:textId="77777777" w:rsidR="00FC39FD" w:rsidRDefault="00FC39FD">
      <w:pPr>
        <w:spacing w:afterLines="50" w:after="120"/>
        <w:jc w:val="both"/>
        <w:rPr>
          <w:rFonts w:eastAsia="宋体"/>
          <w:lang w:eastAsia="zh-CN"/>
        </w:rPr>
      </w:pPr>
    </w:p>
    <w:p w14:paraId="425B99AF" w14:textId="77777777" w:rsidR="00FC39FD" w:rsidRDefault="00D2518B">
      <w:pPr>
        <w:spacing w:afterLines="50" w:after="120"/>
        <w:jc w:val="both"/>
        <w:rPr>
          <w:rFonts w:eastAsia="宋体"/>
          <w:lang w:eastAsia="zh-CN"/>
        </w:rPr>
      </w:pP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Pr>
          <w:rFonts w:eastAsia="宋体"/>
          <w:lang w:eastAsia="zh-CN"/>
        </w:rPr>
        <w:t xml:space="preserve"> the </w:t>
      </w:r>
      <w:r>
        <w:rPr>
          <w:rFonts w:eastAsia="宋体" w:hint="eastAsia"/>
          <w:lang w:eastAsia="zh-CN"/>
        </w:rPr>
        <w:t>revised</w:t>
      </w:r>
      <w:r>
        <w:rPr>
          <w:rFonts w:eastAsia="宋体"/>
          <w:lang w:eastAsia="zh-CN"/>
        </w:rPr>
        <w:t xml:space="preserve"> objective for co-channel coexistence</w:t>
      </w:r>
      <w:r>
        <w:rPr>
          <w:rFonts w:eastAsia="宋体" w:hint="eastAsia"/>
          <w:lang w:eastAsia="zh-CN"/>
        </w:rPr>
        <w:t xml:space="preserve"> for</w:t>
      </w:r>
      <w:r>
        <w:rPr>
          <w:rFonts w:eastAsia="宋体"/>
          <w:lang w:eastAsia="zh-CN"/>
        </w:rPr>
        <w:t xml:space="preserve"> NR sidelink evolution in RAN#99</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_Ref131535456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w:t>
      </w:r>
      <w:r>
        <w:rPr>
          <w:rFonts w:eastAsia="宋体" w:hint="eastAsia"/>
          <w:lang w:eastAsia="zh-CN"/>
        </w:rPr>
        <w:t>only</w:t>
      </w:r>
      <w:r>
        <w:rPr>
          <w:rFonts w:eastAsia="宋体"/>
          <w:lang w:eastAsia="zh-CN"/>
        </w:rPr>
        <w:t xml:space="preserve"> 15kHz and 30kHz SCSs were </w:t>
      </w:r>
      <w:r>
        <w:rPr>
          <w:rFonts w:eastAsia="宋体" w:hint="eastAsia"/>
          <w:lang w:eastAsia="zh-CN"/>
        </w:rPr>
        <w:t>supported</w:t>
      </w:r>
      <w:r>
        <w:rPr>
          <w:rFonts w:eastAsia="宋体"/>
          <w:lang w:eastAsia="zh-CN"/>
        </w:rPr>
        <w:t xml:space="preserve"> for dynamic resource pool sharing, and NR SL UE selects in MAC layer at least the first of NR SL slots overlapping with a LTE SL </w:t>
      </w:r>
      <w:proofErr w:type="spellStart"/>
      <w:r>
        <w:rPr>
          <w:rFonts w:eastAsia="宋体"/>
          <w:lang w:eastAsia="zh-CN"/>
        </w:rPr>
        <w:t>subframe</w:t>
      </w:r>
      <w:proofErr w:type="spellEnd"/>
      <w:r>
        <w:rPr>
          <w:rFonts w:eastAsia="宋体"/>
          <w:lang w:eastAsia="zh-CN"/>
        </w:rPr>
        <w:t>, and can select the subsequent overlapping NR SL slot in MAC layer.</w:t>
      </w:r>
    </w:p>
    <w:p w14:paraId="4F23A677" w14:textId="77777777" w:rsidR="00FC39FD" w:rsidRDefault="00D2518B">
      <w:pPr>
        <w:spacing w:afterLines="50" w:after="120"/>
        <w:jc w:val="both"/>
        <w:rPr>
          <w:rFonts w:eastAsia="宋体"/>
          <w:lang w:eastAsia="zh-CN"/>
        </w:rPr>
      </w:pPr>
      <w:r>
        <w:rPr>
          <w:rFonts w:eastAsia="宋体"/>
          <w:lang w:eastAsia="zh-CN"/>
        </w:rPr>
        <w:t xml:space="preserve">Firstly, it should be clarified whether the two contiguous NR SL slots overlapping with the LTE SL </w:t>
      </w:r>
      <w:proofErr w:type="spellStart"/>
      <w:r>
        <w:rPr>
          <w:rFonts w:eastAsia="宋体"/>
          <w:lang w:eastAsia="zh-CN"/>
        </w:rPr>
        <w:t>subframe</w:t>
      </w:r>
      <w:proofErr w:type="spellEnd"/>
      <w:r>
        <w:rPr>
          <w:rFonts w:eastAsia="宋体"/>
          <w:lang w:eastAsia="zh-CN"/>
        </w:rPr>
        <w:t xml:space="preserve"> can be used for NR SL transmissions when HARQ feedback is enabled. </w:t>
      </w:r>
      <w:r>
        <w:rPr>
          <w:rFonts w:eastAsia="宋体"/>
          <w:iCs/>
          <w:lang w:eastAsia="zh-CN"/>
        </w:rPr>
        <w:t xml:space="preserve">If it is allowed, it is unclear on how to feedback the ACK/NACK by the Rx UE in this situation, since the current spec requires a minimum time gap between any two selected resources. </w:t>
      </w:r>
    </w:p>
    <w:p w14:paraId="25B5FF8B" w14:textId="77777777" w:rsidR="00FC39FD" w:rsidRDefault="00D2518B">
      <w:pPr>
        <w:spacing w:afterLines="50" w:after="120"/>
        <w:jc w:val="both"/>
        <w:rPr>
          <w:rFonts w:eastAsia="Batang"/>
          <w:bCs/>
          <w:color w:val="000000"/>
        </w:rPr>
      </w:pPr>
      <w:r>
        <w:rPr>
          <w:rFonts w:eastAsia="宋体"/>
          <w:lang w:eastAsia="zh-CN"/>
        </w:rPr>
        <w:t>Secondly, regarding to the FFS of the above first agreement, it would be better that</w:t>
      </w:r>
      <w:r>
        <w:rPr>
          <w:rFonts w:eastAsia="Batang"/>
          <w:bCs/>
          <w:color w:val="000000"/>
        </w:rPr>
        <w:t xml:space="preserve"> NR SL UE should use the same frequency allocation</w:t>
      </w:r>
      <w:r>
        <w:rPr>
          <w:rFonts w:eastAsia="Batang"/>
          <w:bCs/>
          <w:lang w:val="en-GB"/>
        </w:rPr>
        <w:t xml:space="preserve"> in the second overlapping slot. The reason is that the different frequency allocation between the first and second slot in the overlapping </w:t>
      </w:r>
      <w:proofErr w:type="spellStart"/>
      <w:r>
        <w:rPr>
          <w:rFonts w:eastAsia="Batang"/>
          <w:bCs/>
          <w:lang w:val="en-GB"/>
        </w:rPr>
        <w:t>subframe</w:t>
      </w:r>
      <w:proofErr w:type="spellEnd"/>
      <w:r>
        <w:rPr>
          <w:rFonts w:eastAsia="Batang"/>
          <w:bCs/>
          <w:lang w:val="en-GB"/>
        </w:rPr>
        <w:t xml:space="preserve"> will lead to </w:t>
      </w:r>
      <w:r>
        <w:rPr>
          <w:rFonts w:eastAsia="Batang"/>
          <w:bCs/>
          <w:color w:val="000000"/>
        </w:rPr>
        <w:t xml:space="preserve">different IBE impacts on the LTE SL receiving power, which will lead to potential AGC issue. </w:t>
      </w:r>
    </w:p>
    <w:p w14:paraId="521948F1" w14:textId="77777777" w:rsidR="00FC39FD" w:rsidRDefault="00D2518B">
      <w:pPr>
        <w:spacing w:afterLines="50" w:after="120"/>
        <w:jc w:val="both"/>
        <w:rPr>
          <w:rFonts w:eastAsiaTheme="minorEastAsia"/>
        </w:rPr>
      </w:pPr>
      <w:r>
        <w:rPr>
          <w:rFonts w:eastAsiaTheme="minorEastAsia" w:hint="eastAsia"/>
          <w:bCs/>
          <w:color w:val="000000"/>
          <w:lang w:eastAsia="zh-CN"/>
        </w:rPr>
        <w:t>T</w:t>
      </w:r>
      <w:r>
        <w:rPr>
          <w:rFonts w:eastAsiaTheme="minorEastAsia"/>
          <w:bCs/>
          <w:color w:val="000000"/>
          <w:lang w:eastAsia="zh-CN"/>
        </w:rPr>
        <w:t xml:space="preserve">hirdly,  </w:t>
      </w:r>
      <w:r>
        <w:rPr>
          <w:rFonts w:eastAsia="宋体" w:hint="eastAsia"/>
          <w:lang w:eastAsia="zh-CN"/>
        </w:rPr>
        <w:t>r</w:t>
      </w:r>
      <w:r>
        <w:rPr>
          <w:rFonts w:eastAsia="宋体"/>
          <w:lang w:eastAsia="zh-CN"/>
        </w:rPr>
        <w:t xml:space="preserve">egarding to the FFS of the above second agreement, we think it is sufficient to left it up to UE implementation how to avoid transmitting NR PSCCH/PSSCH only in the subsequent NR SL slot overlapping with an LTE SL </w:t>
      </w:r>
      <w:proofErr w:type="spellStart"/>
      <w:r>
        <w:rPr>
          <w:rFonts w:eastAsia="宋体"/>
          <w:lang w:eastAsia="zh-CN"/>
        </w:rPr>
        <w:t>subframe</w:t>
      </w:r>
      <w:proofErr w:type="spellEnd"/>
      <w:r>
        <w:rPr>
          <w:rFonts w:eastAsia="宋体"/>
          <w:lang w:eastAsia="zh-CN"/>
        </w:rPr>
        <w:t xml:space="preserve"> according to RAN#99’s agreement[4] for NR PSCCH/PSSCH transmissions of 30kHz SCS with dynamic resource pool sharing </w:t>
      </w:r>
      <w:r>
        <w:rPr>
          <w:lang w:eastAsia="ko-KR"/>
        </w:rPr>
        <w:t xml:space="preserve">when different TBs are transmitted on the NR SL slots overlapping with the LTE SL </w:t>
      </w:r>
      <w:proofErr w:type="spellStart"/>
      <w:r>
        <w:rPr>
          <w:lang w:eastAsia="ko-KR"/>
        </w:rPr>
        <w:t>subframe</w:t>
      </w:r>
      <w:proofErr w:type="spellEnd"/>
      <w:r>
        <w:rPr>
          <w:lang w:eastAsia="ko-KR"/>
        </w:rPr>
        <w:t xml:space="preserve"> and the NR SL </w:t>
      </w:r>
      <w:r>
        <w:rPr>
          <w:lang w:eastAsia="ko-KR"/>
        </w:rPr>
        <w:lastRenderedPageBreak/>
        <w:t xml:space="preserve">transmission in the first overlapping NR SL slot is dropped or reselected. Because if the TB transmitted on the second NR SL slot is not dropped or reselected due to it has a higher priority, that means NR SL transmission only in second overlapping slot is allowed and it is opposite to the agreement in plenary. </w:t>
      </w:r>
    </w:p>
    <w:p w14:paraId="2F103066" w14:textId="77777777" w:rsidR="00FC39FD" w:rsidRDefault="00FC39FD">
      <w:pPr>
        <w:spacing w:afterLines="50" w:after="120"/>
        <w:jc w:val="both"/>
        <w:rPr>
          <w:rFonts w:eastAsiaTheme="minorEastAsia"/>
          <w:b/>
          <w:lang w:eastAsia="zh-CN"/>
        </w:rPr>
      </w:pPr>
      <w:bookmarkStart w:id="13" w:name="OLE_LINK80"/>
      <w:bookmarkStart w:id="14" w:name="OLE_LINK81"/>
    </w:p>
    <w:bookmarkEnd w:id="13"/>
    <w:bookmarkEnd w:id="14"/>
    <w:p w14:paraId="1B1D93A5" w14:textId="3A61B43C" w:rsidR="00FC39FD" w:rsidRDefault="00D2518B">
      <w:pPr>
        <w:tabs>
          <w:tab w:val="left" w:pos="420"/>
        </w:tabs>
        <w:spacing w:afterLines="50" w:after="120"/>
        <w:jc w:val="both"/>
        <w:rPr>
          <w:rFonts w:eastAsiaTheme="minorEastAsia"/>
          <w:b/>
          <w:lang w:eastAsia="zh-CN"/>
        </w:rPr>
      </w:pPr>
      <w:r>
        <w:rPr>
          <w:rFonts w:eastAsiaTheme="minorEastAsia"/>
          <w:b/>
          <w:lang w:val="en-GB" w:eastAsia="zh-CN"/>
        </w:rPr>
        <w:t>Proposal</w:t>
      </w:r>
      <w:r>
        <w:rPr>
          <w:rFonts w:eastAsiaTheme="minorEastAsia"/>
          <w:b/>
          <w:lang w:eastAsia="zh-CN"/>
        </w:rPr>
        <w:t xml:space="preserve"> </w:t>
      </w:r>
      <w:r w:rsidR="00415719">
        <w:rPr>
          <w:rFonts w:eastAsiaTheme="minorEastAsia" w:hint="eastAsia"/>
          <w:b/>
          <w:lang w:eastAsia="zh-CN"/>
        </w:rPr>
        <w:t>4</w:t>
      </w:r>
      <w:r>
        <w:rPr>
          <w:rFonts w:eastAsiaTheme="minorEastAsia"/>
          <w:b/>
          <w:lang w:eastAsia="zh-CN"/>
        </w:rPr>
        <w:t>:</w:t>
      </w:r>
      <w:r>
        <w:t xml:space="preserve"> </w:t>
      </w:r>
      <w:r>
        <w:rPr>
          <w:rFonts w:eastAsiaTheme="minorEastAsia"/>
          <w:b/>
          <w:lang w:eastAsia="zh-CN"/>
        </w:rPr>
        <w:t xml:space="preserve">It should be clarified whether the two contiguous NR SL slots overlapping with the LTE SL </w:t>
      </w:r>
      <w:proofErr w:type="spellStart"/>
      <w:r>
        <w:rPr>
          <w:rFonts w:eastAsiaTheme="minorEastAsia"/>
          <w:b/>
          <w:lang w:eastAsia="zh-CN"/>
        </w:rPr>
        <w:t>subframe</w:t>
      </w:r>
      <w:proofErr w:type="spellEnd"/>
      <w:r>
        <w:rPr>
          <w:rFonts w:eastAsiaTheme="minorEastAsia"/>
          <w:b/>
          <w:lang w:eastAsia="zh-CN"/>
        </w:rPr>
        <w:t xml:space="preserve"> can be used for NR SL transmissions when NR SL HARQ feedback is enabled. And how to determine the PSFCH resource(s) if it is allowed. </w:t>
      </w:r>
    </w:p>
    <w:p w14:paraId="58B5EB92" w14:textId="74E08AA7" w:rsidR="00FC39FD" w:rsidRDefault="00D2518B">
      <w:pPr>
        <w:tabs>
          <w:tab w:val="left" w:pos="420"/>
        </w:tabs>
        <w:spacing w:afterLines="50" w:after="120"/>
        <w:jc w:val="both"/>
        <w:rPr>
          <w:rFonts w:eastAsiaTheme="minorEastAsia"/>
          <w:b/>
          <w:lang w:val="en-GB" w:eastAsia="zh-CN"/>
        </w:rPr>
      </w:pPr>
      <w:r>
        <w:rPr>
          <w:rFonts w:eastAsiaTheme="minorEastAsia"/>
          <w:b/>
          <w:lang w:val="en-GB" w:eastAsia="zh-CN"/>
        </w:rPr>
        <w:t>Proposal</w:t>
      </w:r>
      <w:r>
        <w:rPr>
          <w:rFonts w:eastAsiaTheme="minorEastAsia"/>
          <w:b/>
          <w:lang w:eastAsia="zh-CN"/>
        </w:rPr>
        <w:t xml:space="preserve"> </w:t>
      </w:r>
      <w:r w:rsidR="00415719">
        <w:rPr>
          <w:rFonts w:eastAsiaTheme="minorEastAsia" w:hint="eastAsia"/>
          <w:b/>
          <w:lang w:eastAsia="zh-CN"/>
        </w:rPr>
        <w:t>5</w:t>
      </w:r>
      <w:r>
        <w:rPr>
          <w:rFonts w:eastAsiaTheme="minorEastAsia"/>
          <w:b/>
          <w:lang w:eastAsia="zh-CN"/>
        </w:rPr>
        <w:t xml:space="preserve">: It is preferred that </w:t>
      </w:r>
      <w:r>
        <w:rPr>
          <w:rFonts w:eastAsia="Batang"/>
          <w:b/>
          <w:color w:val="000000"/>
        </w:rPr>
        <w:t xml:space="preserve">NR SL UE should use the same frequency allocation in the second overlapping slot as that in first slot. </w:t>
      </w:r>
    </w:p>
    <w:p w14:paraId="561B1695" w14:textId="190E92DB" w:rsidR="00FC39FD" w:rsidRDefault="00D2518B">
      <w:pPr>
        <w:tabs>
          <w:tab w:val="left" w:pos="420"/>
        </w:tabs>
        <w:spacing w:afterLines="50" w:after="120"/>
        <w:jc w:val="both"/>
        <w:rPr>
          <w:rFonts w:eastAsiaTheme="minorEastAsia"/>
          <w:b/>
          <w:lang w:val="en-GB" w:eastAsia="zh-CN"/>
        </w:rPr>
      </w:pPr>
      <w:r>
        <w:rPr>
          <w:rFonts w:eastAsiaTheme="minorEastAsia"/>
          <w:b/>
          <w:lang w:val="en-GB" w:eastAsia="zh-CN"/>
        </w:rPr>
        <w:t>Proposal</w:t>
      </w:r>
      <w:r>
        <w:rPr>
          <w:rFonts w:eastAsiaTheme="minorEastAsia"/>
          <w:b/>
          <w:lang w:eastAsia="zh-CN"/>
        </w:rPr>
        <w:t xml:space="preserve"> </w:t>
      </w:r>
      <w:r w:rsidR="00415719">
        <w:rPr>
          <w:rFonts w:eastAsiaTheme="minorEastAsia" w:hint="eastAsia"/>
          <w:b/>
          <w:lang w:eastAsia="zh-CN"/>
        </w:rPr>
        <w:t>6</w:t>
      </w:r>
      <w:r>
        <w:rPr>
          <w:rFonts w:eastAsiaTheme="minorEastAsia"/>
          <w:b/>
          <w:lang w:eastAsia="zh-CN"/>
        </w:rPr>
        <w:t>:</w:t>
      </w:r>
      <w:r>
        <w:t xml:space="preserve"> </w:t>
      </w:r>
      <w:r>
        <w:rPr>
          <w:rFonts w:eastAsiaTheme="minorEastAsia"/>
          <w:b/>
          <w:lang w:val="en-GB" w:eastAsia="zh-CN"/>
        </w:rPr>
        <w:t xml:space="preserve">It is up to UE implementation how to avoid transmitting NR PSCCH/PSSCH only in the subsequent NR SL slot overlapping with an LTE SL </w:t>
      </w:r>
      <w:proofErr w:type="spellStart"/>
      <w:r>
        <w:rPr>
          <w:rFonts w:eastAsiaTheme="minorEastAsia"/>
          <w:b/>
          <w:lang w:val="en-GB" w:eastAsia="zh-CN"/>
        </w:rPr>
        <w:t>subframe</w:t>
      </w:r>
      <w:proofErr w:type="spellEnd"/>
      <w:r>
        <w:rPr>
          <w:rFonts w:eastAsiaTheme="minorEastAsia"/>
          <w:b/>
          <w:lang w:val="en-GB" w:eastAsia="zh-CN"/>
        </w:rPr>
        <w:t xml:space="preserve"> according to RAN#99’s agreement for NR PSCCH/PSSCH transmissions of 30kHz SCS with dynamic resource pool sharing when different TBs are transmitted on the NR SL slots overlapping with the LTE SL </w:t>
      </w:r>
      <w:proofErr w:type="spellStart"/>
      <w:r>
        <w:rPr>
          <w:rFonts w:eastAsiaTheme="minorEastAsia"/>
          <w:b/>
          <w:lang w:val="en-GB" w:eastAsia="zh-CN"/>
        </w:rPr>
        <w:t>subframe</w:t>
      </w:r>
      <w:proofErr w:type="spellEnd"/>
      <w:r>
        <w:rPr>
          <w:rFonts w:eastAsiaTheme="minorEastAsia"/>
          <w:b/>
          <w:lang w:val="en-GB" w:eastAsia="zh-CN"/>
        </w:rPr>
        <w:t xml:space="preserve"> and the NR SL transmission in the first overlapping NR SL slot is dropped or reselected.</w:t>
      </w:r>
    </w:p>
    <w:p w14:paraId="683E2419" w14:textId="77777777" w:rsidR="00FC39FD" w:rsidRDefault="00FC39FD">
      <w:pPr>
        <w:tabs>
          <w:tab w:val="left" w:pos="420"/>
        </w:tabs>
        <w:spacing w:afterLines="50" w:after="120"/>
        <w:jc w:val="both"/>
        <w:rPr>
          <w:rFonts w:eastAsiaTheme="minorEastAsia"/>
          <w:b/>
          <w:lang w:val="en-GB" w:eastAsia="zh-CN"/>
        </w:rPr>
      </w:pPr>
    </w:p>
    <w:p w14:paraId="32FBC859" w14:textId="77777777" w:rsidR="00FC39FD" w:rsidRDefault="00D2518B">
      <w:pPr>
        <w:pStyle w:val="2"/>
        <w:spacing w:afterLines="50"/>
        <w:rPr>
          <w:lang w:val="en-GB"/>
        </w:rPr>
      </w:pPr>
      <w:r>
        <w:rPr>
          <w:lang w:val="en-GB"/>
        </w:rPr>
        <w:t>Resource selection enhancement</w:t>
      </w:r>
      <w:r>
        <w:rPr>
          <w:rFonts w:eastAsiaTheme="minorEastAsia" w:hint="eastAsia"/>
          <w:lang w:val="en-GB"/>
        </w:rPr>
        <w:t>s</w:t>
      </w:r>
    </w:p>
    <w:p w14:paraId="0041BC14" w14:textId="77777777" w:rsidR="00FC39FD" w:rsidRDefault="00D2518B">
      <w:pPr>
        <w:pStyle w:val="3"/>
        <w:spacing w:afterLines="50" w:after="120"/>
        <w:ind w:left="0" w:firstLine="0"/>
        <w:rPr>
          <w:rFonts w:eastAsiaTheme="minorEastAsia"/>
          <w:b/>
          <w:sz w:val="24"/>
          <w:lang w:val="en-GB"/>
        </w:rPr>
      </w:pPr>
      <w:r>
        <w:rPr>
          <w:rFonts w:eastAsiaTheme="minorEastAsia"/>
          <w:b/>
          <w:sz w:val="24"/>
        </w:rPr>
        <w:t xml:space="preserve">Timeline of information shared by the LTE SL module </w:t>
      </w:r>
    </w:p>
    <w:p w14:paraId="74D8F227" w14:textId="77777777" w:rsidR="00FC39FD" w:rsidRDefault="00D2518B">
      <w:pPr>
        <w:spacing w:afterLines="50" w:after="120"/>
        <w:jc w:val="both"/>
        <w:rPr>
          <w:rFonts w:eastAsiaTheme="minorEastAsia"/>
          <w:lang w:val="en-GB" w:eastAsia="zh-CN"/>
        </w:rPr>
      </w:pPr>
      <w:r>
        <w:rPr>
          <w:lang w:val="en-GB" w:eastAsia="zh-CN"/>
        </w:rPr>
        <w:t xml:space="preserve">For </w:t>
      </w:r>
      <w:r>
        <w:rPr>
          <w:rFonts w:eastAsiaTheme="minorEastAsia"/>
          <w:lang w:val="en-GB" w:eastAsia="zh-CN"/>
        </w:rPr>
        <w:t>the</w:t>
      </w:r>
      <w:r>
        <w:rPr>
          <w:rFonts w:eastAsiaTheme="minorEastAsia"/>
          <w:lang w:eastAsia="zh-CN"/>
        </w:rPr>
        <w:t xml:space="preserve"> t</w:t>
      </w:r>
      <w:r>
        <w:t xml:space="preserve">imeline of </w:t>
      </w:r>
      <w:r>
        <w:rPr>
          <w:rFonts w:eastAsia="宋体"/>
          <w:lang w:eastAsia="zh-CN"/>
        </w:rPr>
        <w:t>the</w:t>
      </w:r>
      <w:r>
        <w:t xml:space="preserve"> </w:t>
      </w:r>
      <w:r>
        <w:rPr>
          <w:rFonts w:eastAsia="宋体"/>
          <w:lang w:eastAsia="zh-CN"/>
        </w:rPr>
        <w:t>i</w:t>
      </w:r>
      <w:r>
        <w:t xml:space="preserve">nformation </w:t>
      </w:r>
      <w:r>
        <w:rPr>
          <w:rFonts w:eastAsia="宋体"/>
          <w:lang w:eastAsia="zh-CN"/>
        </w:rPr>
        <w:t>s</w:t>
      </w:r>
      <w:r>
        <w:t xml:space="preserve">hared by LTE SL </w:t>
      </w:r>
      <w:r>
        <w:rPr>
          <w:rFonts w:eastAsia="宋体"/>
          <w:lang w:eastAsia="zh-CN"/>
        </w:rPr>
        <w:t>m</w:t>
      </w:r>
      <w:r>
        <w:t>odule</w:t>
      </w:r>
      <w:r>
        <w:rPr>
          <w:lang w:val="en-GB" w:eastAsia="zh-CN"/>
        </w:rPr>
        <w:t xml:space="preserve"> in the dynamic resource pool, the following agreement was achieved in RAN1#11</w:t>
      </w:r>
      <w:r>
        <w:rPr>
          <w:rFonts w:hint="eastAsia"/>
          <w:lang w:eastAsia="zh-CN"/>
        </w:rPr>
        <w:t>1</w:t>
      </w:r>
      <w:r>
        <w:rPr>
          <w:rFonts w:eastAsia="宋体"/>
          <w:lang w:eastAsia="zh-CN"/>
        </w:rPr>
        <w:t xml:space="preserve"> </w:t>
      </w:r>
      <w:proofErr w:type="gramStart"/>
      <w:r>
        <w:rPr>
          <w:rFonts w:eastAsia="宋体"/>
          <w:lang w:eastAsia="zh-CN"/>
        </w:rPr>
        <w:t>meeting</w:t>
      </w:r>
      <w:proofErr w:type="gramEnd"/>
      <w:r>
        <w:rPr>
          <w:rFonts w:eastAsiaTheme="minorEastAsia"/>
          <w:lang w:val="en-GB" w:eastAsia="zh-CN"/>
        </w:rPr>
        <w:fldChar w:fldCharType="begin"/>
      </w:r>
      <w:r>
        <w:rPr>
          <w:rFonts w:eastAsiaTheme="minorEastAsia"/>
          <w:lang w:val="en-GB" w:eastAsia="zh-CN"/>
        </w:rPr>
        <w:instrText xml:space="preserve"> REF _Ref118224770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lang w:eastAsia="zh-CN"/>
        </w:rPr>
        <w:t>6</w:t>
      </w:r>
      <w:r>
        <w:rPr>
          <w:rFonts w:eastAsiaTheme="minorEastAsia"/>
          <w:lang w:val="en-GB" w:eastAsia="zh-CN"/>
        </w:rPr>
        <w:t>]</w:t>
      </w:r>
      <w:r>
        <w:rPr>
          <w:rFonts w:eastAsiaTheme="minorEastAsia"/>
          <w:lang w:val="en-GB" w:eastAsia="zh-CN"/>
        </w:rPr>
        <w:fldChar w:fldCharType="end"/>
      </w:r>
      <w:r>
        <w:rPr>
          <w:lang w:val="en-GB" w:eastAsia="zh-CN"/>
        </w:rPr>
        <w:t xml:space="preserve"> and in RAN1#11</w:t>
      </w:r>
      <w:r>
        <w:rPr>
          <w:lang w:eastAsia="zh-CN"/>
        </w:rPr>
        <w:t>2bis-e</w:t>
      </w:r>
      <w:r>
        <w:rPr>
          <w:rFonts w:eastAsia="宋体"/>
          <w:lang w:eastAsia="zh-CN"/>
        </w:rPr>
        <w:t xml:space="preserve"> meeting </w:t>
      </w:r>
      <w:r>
        <w:rPr>
          <w:rFonts w:eastAsia="宋体"/>
          <w:lang w:eastAsia="zh-CN"/>
        </w:rPr>
        <w:fldChar w:fldCharType="begin"/>
      </w:r>
      <w:r>
        <w:rPr>
          <w:rFonts w:eastAsia="宋体"/>
          <w:lang w:eastAsia="zh-CN"/>
        </w:rPr>
        <w:instrText xml:space="preserve"> REF _Ref131535619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Theme="minorEastAsia"/>
          <w:lang w:val="en-GB" w:eastAsia="zh-CN"/>
        </w:rPr>
        <w:t>:</w:t>
      </w:r>
    </w:p>
    <w:tbl>
      <w:tblPr>
        <w:tblStyle w:val="af3"/>
        <w:tblW w:w="0" w:type="auto"/>
        <w:tblInd w:w="108" w:type="dxa"/>
        <w:tblLook w:val="04A0" w:firstRow="1" w:lastRow="0" w:firstColumn="1" w:lastColumn="0" w:noHBand="0" w:noVBand="1"/>
      </w:tblPr>
      <w:tblGrid>
        <w:gridCol w:w="9781"/>
      </w:tblGrid>
      <w:tr w:rsidR="00FC39FD" w14:paraId="63DA765F" w14:textId="77777777">
        <w:tc>
          <w:tcPr>
            <w:tcW w:w="9781" w:type="dxa"/>
          </w:tcPr>
          <w:p w14:paraId="41CEA66C" w14:textId="77777777" w:rsidR="00FC39FD" w:rsidRDefault="00D2518B">
            <w:pPr>
              <w:rPr>
                <w:iCs/>
              </w:rPr>
            </w:pPr>
            <w:r>
              <w:rPr>
                <w:iCs/>
                <w:highlight w:val="green"/>
              </w:rPr>
              <w:t>Agreement</w:t>
            </w:r>
          </w:p>
          <w:p w14:paraId="2FD366CF" w14:textId="77777777" w:rsidR="00FC39FD" w:rsidRDefault="00D2518B">
            <w:pPr>
              <w:rPr>
                <w:rFonts w:eastAsia="MS Mincho"/>
              </w:rPr>
            </w:pPr>
            <w:r>
              <w:rPr>
                <w:rFonts w:eastAsia="MS Mincho"/>
              </w:rPr>
              <w:t xml:space="preserve">Based on the agreement in RAN1#110bis-e, the value of </w:t>
            </w:r>
            <w:proofErr w:type="spellStart"/>
            <w:r>
              <w:rPr>
                <w:rFonts w:eastAsia="MS Mincho"/>
              </w:rPr>
              <w:t>T</w:t>
            </w:r>
            <w:r>
              <w:rPr>
                <w:rFonts w:eastAsia="MS Mincho"/>
                <w:vertAlign w:val="subscript"/>
              </w:rPr>
              <w:t>max</w:t>
            </w:r>
            <w:proofErr w:type="spellEnd"/>
            <w:r>
              <w:rPr>
                <w:rFonts w:eastAsia="MS Mincho"/>
              </w:rPr>
              <w:t xml:space="preserve"> = 4 </w:t>
            </w:r>
            <w:proofErr w:type="spellStart"/>
            <w:r>
              <w:rPr>
                <w:rFonts w:eastAsia="MS Mincho"/>
              </w:rPr>
              <w:t>ms.</w:t>
            </w:r>
            <w:proofErr w:type="spellEnd"/>
          </w:p>
          <w:p w14:paraId="5C1BEA6A" w14:textId="77777777" w:rsidR="00FC39FD" w:rsidRDefault="00FC39FD">
            <w:pPr>
              <w:rPr>
                <w:rFonts w:eastAsia="MS Mincho"/>
              </w:rPr>
            </w:pPr>
          </w:p>
          <w:p w14:paraId="35FCCED5" w14:textId="77777777" w:rsidR="00FC39FD" w:rsidRDefault="00D2518B">
            <w:pPr>
              <w:jc w:val="both"/>
              <w:rPr>
                <w:rFonts w:eastAsia="Batang"/>
                <w:lang w:val="en-GB"/>
              </w:rPr>
            </w:pPr>
            <w:r>
              <w:rPr>
                <w:rFonts w:eastAsia="Batang"/>
                <w:b/>
                <w:bCs/>
                <w:highlight w:val="green"/>
                <w:lang w:val="en-GB"/>
              </w:rPr>
              <w:t>Agreement</w:t>
            </w:r>
          </w:p>
          <w:p w14:paraId="3E97918D" w14:textId="77777777" w:rsidR="00FC39FD" w:rsidRDefault="00D2518B">
            <w:pPr>
              <w:jc w:val="both"/>
              <w:rPr>
                <w:rFonts w:eastAsia="Batang"/>
                <w:lang w:val="en-GB"/>
              </w:rPr>
            </w:pPr>
            <w:r>
              <w:rPr>
                <w:rFonts w:eastAsia="Batang"/>
                <w:lang w:val="en-GB"/>
              </w:rPr>
              <w:t xml:space="preserve">The NR SL module uses the information from the starting LTE SL </w:t>
            </w:r>
            <w:proofErr w:type="spellStart"/>
            <w:r>
              <w:rPr>
                <w:rFonts w:eastAsia="Batang"/>
                <w:lang w:val="en-GB"/>
              </w:rPr>
              <w:t>subframe</w:t>
            </w:r>
            <w:proofErr w:type="spellEnd"/>
            <w:r>
              <w:rPr>
                <w:rFonts w:eastAsia="Batang"/>
                <w:lang w:val="en-GB"/>
              </w:rPr>
              <w:t xml:space="preserve"> to the ending LTE SL </w:t>
            </w:r>
            <w:proofErr w:type="spellStart"/>
            <w:r>
              <w:rPr>
                <w:rFonts w:eastAsia="Batang"/>
                <w:lang w:val="en-GB"/>
              </w:rPr>
              <w:t>subframe</w:t>
            </w:r>
            <w:proofErr w:type="spellEnd"/>
            <w:r>
              <w:rPr>
                <w:rFonts w:eastAsia="Batang"/>
                <w:lang w:val="en-GB"/>
              </w:rPr>
              <w:t xml:space="preserve"> in the shared information from the LTE SL module.</w:t>
            </w:r>
          </w:p>
          <w:p w14:paraId="57B7B5B3" w14:textId="77777777" w:rsidR="00FC39FD" w:rsidRDefault="00D2518B">
            <w:pPr>
              <w:numPr>
                <w:ilvl w:val="0"/>
                <w:numId w:val="14"/>
              </w:numPr>
              <w:jc w:val="both"/>
              <w:rPr>
                <w:rFonts w:eastAsia="Batang"/>
                <w:lang w:val="en-GB"/>
              </w:rPr>
            </w:pPr>
            <w:bookmarkStart w:id="15" w:name="_Hlk134624470"/>
            <w:r>
              <w:rPr>
                <w:rFonts w:eastAsia="Batang"/>
                <w:lang w:val="en-GB"/>
              </w:rPr>
              <w:t xml:space="preserve">The starting LTE SL </w:t>
            </w:r>
            <w:proofErr w:type="spellStart"/>
            <w:r>
              <w:rPr>
                <w:rFonts w:eastAsia="Batang"/>
                <w:lang w:val="en-GB"/>
              </w:rPr>
              <w:t>subframe</w:t>
            </w:r>
            <w:proofErr w:type="spellEnd"/>
            <w:r>
              <w:rPr>
                <w:rFonts w:eastAsia="Batang"/>
                <w:lang w:val="en-GB"/>
              </w:rPr>
              <w:t xml:space="preserve"> is no later than the time (n-</w:t>
            </w:r>
            <w:proofErr w:type="spellStart"/>
            <w:r>
              <w:rPr>
                <w:rFonts w:eastAsia="Batang"/>
                <w:lang w:val="en-GB"/>
              </w:rPr>
              <w:t>T_start</w:t>
            </w:r>
            <w:proofErr w:type="spellEnd"/>
            <w:r>
              <w:rPr>
                <w:rFonts w:eastAsia="Batang"/>
                <w:lang w:val="en-GB"/>
              </w:rPr>
              <w:t>)</w:t>
            </w:r>
          </w:p>
          <w:bookmarkEnd w:id="15"/>
          <w:p w14:paraId="3DC267F3" w14:textId="77777777" w:rsidR="00FC39FD" w:rsidRDefault="00D2518B">
            <w:pPr>
              <w:numPr>
                <w:ilvl w:val="1"/>
                <w:numId w:val="14"/>
              </w:numPr>
              <w:jc w:val="both"/>
              <w:rPr>
                <w:rFonts w:eastAsia="Batang"/>
                <w:lang w:val="en-GB"/>
              </w:rPr>
            </w:pPr>
            <w:r>
              <w:rPr>
                <w:rFonts w:eastAsia="Batang"/>
                <w:lang w:val="en-GB"/>
              </w:rPr>
              <w:t>n is the time where NR module triggers its NR SL resource (re)selection procedure as defined in clause 8.1.4 of TS 38.214</w:t>
            </w:r>
          </w:p>
          <w:p w14:paraId="661A9989" w14:textId="77777777" w:rsidR="00FC39FD" w:rsidRDefault="00D2518B">
            <w:pPr>
              <w:numPr>
                <w:ilvl w:val="1"/>
                <w:numId w:val="14"/>
              </w:numPr>
              <w:jc w:val="both"/>
              <w:rPr>
                <w:rFonts w:eastAsia="Batang"/>
                <w:lang w:val="en-GB"/>
              </w:rPr>
            </w:pPr>
            <w:r>
              <w:rPr>
                <w:rFonts w:eastAsia="Batang"/>
                <w:lang w:val="en-GB"/>
              </w:rPr>
              <w:t xml:space="preserve">Down-selection one of followings for </w:t>
            </w:r>
            <w:proofErr w:type="spellStart"/>
            <w:r>
              <w:rPr>
                <w:rFonts w:eastAsia="Batang"/>
                <w:lang w:val="en-GB"/>
              </w:rPr>
              <w:t>T_start</w:t>
            </w:r>
            <w:proofErr w:type="spellEnd"/>
            <w:r>
              <w:rPr>
                <w:rFonts w:eastAsia="Batang"/>
                <w:lang w:val="en-GB"/>
              </w:rPr>
              <w:t>:</w:t>
            </w:r>
          </w:p>
          <w:p w14:paraId="258108D1" w14:textId="77777777" w:rsidR="00FC39FD" w:rsidRDefault="00D2518B">
            <w:pPr>
              <w:numPr>
                <w:ilvl w:val="2"/>
                <w:numId w:val="15"/>
              </w:numPr>
              <w:jc w:val="both"/>
              <w:rPr>
                <w:rFonts w:eastAsia="Batang"/>
                <w:lang w:val="en-GB"/>
              </w:rPr>
            </w:pPr>
            <w:r>
              <w:rPr>
                <w:rFonts w:eastAsia="Batang"/>
                <w:lang w:val="en-GB"/>
              </w:rPr>
              <w:t xml:space="preserve">Option 1-1: </w:t>
            </w:r>
            <w:proofErr w:type="spellStart"/>
            <w:r>
              <w:rPr>
                <w:rFonts w:eastAsia="Batang"/>
                <w:lang w:val="en-GB"/>
              </w:rPr>
              <w:t>T_start</w:t>
            </w:r>
            <w:proofErr w:type="spellEnd"/>
            <w:r>
              <w:rPr>
                <w:rFonts w:eastAsia="Batang"/>
                <w:lang w:val="en-GB"/>
              </w:rPr>
              <w:t xml:space="preserve"> is T_0 as defined in clause 8.1.4 of TS 38.214</w:t>
            </w:r>
          </w:p>
          <w:p w14:paraId="623C10EA" w14:textId="77777777" w:rsidR="00FC39FD" w:rsidRDefault="00D2518B">
            <w:pPr>
              <w:numPr>
                <w:ilvl w:val="2"/>
                <w:numId w:val="15"/>
              </w:numPr>
              <w:jc w:val="both"/>
              <w:rPr>
                <w:rFonts w:eastAsia="Batang"/>
                <w:lang w:val="en-GB"/>
              </w:rPr>
            </w:pPr>
            <w:r>
              <w:rPr>
                <w:rFonts w:eastAsia="Batang"/>
                <w:lang w:val="en-GB"/>
              </w:rPr>
              <w:t xml:space="preserve">Option 1-2: </w:t>
            </w:r>
            <w:proofErr w:type="spellStart"/>
            <w:r>
              <w:rPr>
                <w:rFonts w:eastAsia="Batang"/>
                <w:lang w:val="en-GB"/>
              </w:rPr>
              <w:t>T_start</w:t>
            </w:r>
            <w:proofErr w:type="spellEnd"/>
            <w:r>
              <w:rPr>
                <w:rFonts w:eastAsia="Batang"/>
                <w:lang w:val="en-GB"/>
              </w:rPr>
              <w:t xml:space="preserve"> is 1100ms</w:t>
            </w:r>
          </w:p>
          <w:p w14:paraId="3561DCCA" w14:textId="77777777" w:rsidR="00FC39FD" w:rsidRDefault="00D2518B">
            <w:pPr>
              <w:numPr>
                <w:ilvl w:val="2"/>
                <w:numId w:val="15"/>
              </w:numPr>
              <w:jc w:val="both"/>
              <w:rPr>
                <w:rFonts w:eastAsia="Batang"/>
                <w:lang w:val="en-GB"/>
              </w:rPr>
            </w:pPr>
            <w:r>
              <w:rPr>
                <w:rFonts w:eastAsia="Batang"/>
                <w:lang w:val="en-GB"/>
              </w:rPr>
              <w:t xml:space="preserve">Option 1-3: </w:t>
            </w:r>
            <w:proofErr w:type="spellStart"/>
            <w:r>
              <w:rPr>
                <w:rFonts w:eastAsia="Batang"/>
                <w:lang w:val="en-GB"/>
              </w:rPr>
              <w:t>T_start</w:t>
            </w:r>
            <w:proofErr w:type="spellEnd"/>
            <w:r>
              <w:rPr>
                <w:rFonts w:eastAsia="Batang"/>
                <w:lang w:val="en-GB"/>
              </w:rPr>
              <w:t xml:space="preserve"> is up to UE implementation</w:t>
            </w:r>
          </w:p>
          <w:p w14:paraId="06600DEC" w14:textId="77777777" w:rsidR="00FC39FD" w:rsidRDefault="00D2518B">
            <w:pPr>
              <w:numPr>
                <w:ilvl w:val="0"/>
                <w:numId w:val="14"/>
              </w:numPr>
              <w:jc w:val="both"/>
              <w:rPr>
                <w:rFonts w:eastAsia="Batang"/>
                <w:lang w:val="en-GB"/>
              </w:rPr>
            </w:pPr>
            <w:r>
              <w:rPr>
                <w:rFonts w:eastAsia="Batang"/>
                <w:lang w:val="en-GB"/>
              </w:rPr>
              <w:t xml:space="preserve">The ending LTE SL </w:t>
            </w:r>
            <w:proofErr w:type="spellStart"/>
            <w:r>
              <w:rPr>
                <w:rFonts w:eastAsia="Batang"/>
                <w:lang w:val="en-GB"/>
              </w:rPr>
              <w:t>subframe</w:t>
            </w:r>
            <w:proofErr w:type="spellEnd"/>
            <w:r>
              <w:rPr>
                <w:rFonts w:eastAsia="Batang"/>
                <w:lang w:val="en-GB"/>
              </w:rPr>
              <w:t xml:space="preserve"> is no earlier than the time (n-T_valid2)</w:t>
            </w:r>
          </w:p>
          <w:p w14:paraId="2E02D6B9" w14:textId="77777777" w:rsidR="00FC39FD" w:rsidRDefault="00D2518B">
            <w:pPr>
              <w:numPr>
                <w:ilvl w:val="1"/>
                <w:numId w:val="14"/>
              </w:numPr>
              <w:jc w:val="both"/>
              <w:rPr>
                <w:rFonts w:eastAsia="Batang"/>
                <w:lang w:val="en-GB"/>
              </w:rPr>
            </w:pPr>
            <w:r>
              <w:rPr>
                <w:rFonts w:eastAsia="Batang"/>
                <w:lang w:val="en-GB"/>
              </w:rPr>
              <w:t>Down-selection one of followings for T_valid2:</w:t>
            </w:r>
          </w:p>
          <w:p w14:paraId="3DF455B1" w14:textId="77777777" w:rsidR="00FC39FD" w:rsidRDefault="00D2518B">
            <w:pPr>
              <w:numPr>
                <w:ilvl w:val="2"/>
                <w:numId w:val="15"/>
              </w:numPr>
              <w:jc w:val="both"/>
              <w:rPr>
                <w:rFonts w:eastAsia="Batang"/>
                <w:lang w:val="en-GB"/>
              </w:rPr>
            </w:pPr>
            <w:r>
              <w:rPr>
                <w:rFonts w:eastAsia="Batang"/>
                <w:lang w:val="en-GB"/>
              </w:rPr>
              <w:t>Option 2-1: T_valid2 is T</w:t>
            </w:r>
          </w:p>
          <w:p w14:paraId="61884303" w14:textId="77777777" w:rsidR="00FC39FD" w:rsidRDefault="00D2518B">
            <w:pPr>
              <w:numPr>
                <w:ilvl w:val="2"/>
                <w:numId w:val="15"/>
              </w:numPr>
              <w:jc w:val="both"/>
              <w:rPr>
                <w:rFonts w:eastAsia="Batang"/>
                <w:lang w:val="en-GB"/>
              </w:rPr>
            </w:pPr>
            <w:r>
              <w:rPr>
                <w:rFonts w:eastAsia="Batang"/>
                <w:lang w:val="en-GB"/>
              </w:rPr>
              <w:t>Option 2-2: T_valid2 &lt;= T+4ms</w:t>
            </w:r>
          </w:p>
          <w:p w14:paraId="437FB084" w14:textId="77777777" w:rsidR="00FC39FD" w:rsidRDefault="00D2518B">
            <w:pPr>
              <w:numPr>
                <w:ilvl w:val="2"/>
                <w:numId w:val="15"/>
              </w:numPr>
              <w:jc w:val="both"/>
              <w:rPr>
                <w:rFonts w:eastAsia="Batang"/>
                <w:lang w:val="en-GB"/>
              </w:rPr>
            </w:pPr>
            <w:r>
              <w:rPr>
                <w:rFonts w:eastAsia="Batang"/>
                <w:lang w:val="en-GB"/>
              </w:rPr>
              <w:t>Option 2-3: T_valid2 is up to UE implementation</w:t>
            </w:r>
          </w:p>
          <w:p w14:paraId="14A39D69" w14:textId="77777777" w:rsidR="00FC39FD" w:rsidRDefault="00FC39FD">
            <w:pPr>
              <w:autoSpaceDE w:val="0"/>
              <w:autoSpaceDN w:val="0"/>
              <w:jc w:val="both"/>
              <w:rPr>
                <w:rFonts w:eastAsia="宋体"/>
                <w:lang w:val="en-GB"/>
              </w:rPr>
            </w:pPr>
          </w:p>
        </w:tc>
      </w:tr>
    </w:tbl>
    <w:p w14:paraId="4EFC0150" w14:textId="77777777" w:rsidR="00FC39FD" w:rsidRDefault="00FC39FD">
      <w:pPr>
        <w:spacing w:after="120"/>
        <w:jc w:val="both"/>
        <w:rPr>
          <w:rFonts w:eastAsiaTheme="minorEastAsia"/>
          <w:lang w:eastAsia="zh-CN"/>
        </w:rPr>
      </w:pPr>
    </w:p>
    <w:p w14:paraId="34CB3BFF" w14:textId="7C4E89B0" w:rsidR="00FC39FD" w:rsidRDefault="00D2518B">
      <w:pPr>
        <w:spacing w:afterLines="50" w:after="120"/>
        <w:jc w:val="both"/>
        <w:rPr>
          <w:rFonts w:eastAsia="Batang"/>
          <w:lang w:val="en-GB"/>
        </w:rPr>
      </w:pPr>
      <w:r>
        <w:rPr>
          <w:rFonts w:eastAsiaTheme="minorEastAsia" w:hint="eastAsia"/>
          <w:lang w:eastAsia="zh-CN"/>
        </w:rPr>
        <w:t>F</w:t>
      </w:r>
      <w:r>
        <w:rPr>
          <w:rFonts w:eastAsiaTheme="minorEastAsia"/>
          <w:lang w:eastAsia="zh-CN"/>
        </w:rPr>
        <w:t xml:space="preserve">or the </w:t>
      </w:r>
      <w:r>
        <w:rPr>
          <w:rFonts w:eastAsia="Batang"/>
          <w:lang w:val="en-GB"/>
        </w:rPr>
        <w:t xml:space="preserve">starting LTE SL </w:t>
      </w:r>
      <w:proofErr w:type="spellStart"/>
      <w:r>
        <w:rPr>
          <w:rFonts w:eastAsia="Batang"/>
          <w:lang w:val="en-GB"/>
        </w:rPr>
        <w:t>subframe</w:t>
      </w:r>
      <w:proofErr w:type="spellEnd"/>
      <w:r>
        <w:rPr>
          <w:rFonts w:eastAsia="Batang"/>
          <w:lang w:val="en-GB"/>
        </w:rPr>
        <w:t xml:space="preserve">, we support option 1-3, the main reason is that it should ensure that the candidate single-slot resources which is overlapping with LTE SL reserved resource with any LTE SL configured reservation period </w:t>
      </w:r>
      <w:r>
        <w:rPr>
          <w:bCs/>
          <w:lang w:val="fr-FR" w:eastAsia="ko-KR"/>
        </w:rPr>
        <w:t>in shared resource pool</w:t>
      </w:r>
      <w:r>
        <w:rPr>
          <w:rFonts w:eastAsia="Batang"/>
          <w:lang w:val="en-GB"/>
        </w:rPr>
        <w:t xml:space="preserve"> should be excluded, so </w:t>
      </w:r>
      <w:proofErr w:type="spellStart"/>
      <w:r>
        <w:rPr>
          <w:rFonts w:eastAsia="Batang"/>
          <w:lang w:val="en-GB"/>
        </w:rPr>
        <w:t>T_start</w:t>
      </w:r>
      <w:proofErr w:type="spellEnd"/>
      <w:r>
        <w:rPr>
          <w:rFonts w:eastAsia="Batang"/>
          <w:lang w:val="en-GB"/>
        </w:rPr>
        <w:t xml:space="preserve"> should not be less than the maximum LTE SL configured reservation period </w:t>
      </w:r>
      <w:r>
        <w:rPr>
          <w:bCs/>
          <w:lang w:val="fr-FR" w:eastAsia="ko-KR"/>
        </w:rPr>
        <w:t xml:space="preserve">in shared resource pool. Regarding to option 1-1, </w:t>
      </w:r>
      <w:proofErr w:type="spellStart"/>
      <w:r>
        <w:rPr>
          <w:rFonts w:eastAsia="Batang"/>
          <w:lang w:val="en-GB"/>
        </w:rPr>
        <w:t>T_start</w:t>
      </w:r>
      <w:proofErr w:type="spellEnd"/>
      <w:r>
        <w:rPr>
          <w:rFonts w:eastAsia="Batang"/>
          <w:lang w:val="en-GB"/>
        </w:rPr>
        <w:t xml:space="preserve"> could be 100ms by resource pool configuration, which is too short for LTE SL reservation resource exclusion. For option 1-2, </w:t>
      </w:r>
      <w:proofErr w:type="spellStart"/>
      <w:r>
        <w:rPr>
          <w:rFonts w:eastAsia="Batang"/>
          <w:lang w:val="en-GB"/>
        </w:rPr>
        <w:t>T_start</w:t>
      </w:r>
      <w:proofErr w:type="spellEnd"/>
      <w:r>
        <w:rPr>
          <w:rFonts w:eastAsia="Batang"/>
          <w:lang w:val="en-GB"/>
        </w:rPr>
        <w:t xml:space="preserve"> is fixed as 1100ms, it can provide sufficient information on LTE reserved resource. However, it would be too large and provide too much redundant LTE SL reservation information which is not used by NR SL module at all, especially for the cases that the configured maximum LTE SL reserved period is </w:t>
      </w:r>
      <w:r>
        <w:rPr>
          <w:bCs/>
          <w:lang w:val="fr-FR" w:eastAsia="ko-KR"/>
        </w:rPr>
        <w:t xml:space="preserve">much less than 1100ms, </w:t>
      </w:r>
      <w:r w:rsidR="00006B40">
        <w:rPr>
          <w:bCs/>
          <w:lang w:val="fr-FR" w:eastAsia="ko-KR"/>
        </w:rPr>
        <w:t>e.g.,</w:t>
      </w:r>
      <w:r>
        <w:rPr>
          <w:bCs/>
          <w:lang w:val="fr-FR" w:eastAsia="ko-KR"/>
        </w:rPr>
        <w:t xml:space="preserve"> 500ms. The LTE SL resource reservation inforamtion in [n-1100, n-501] is not used. Therefore, we think the T_start could be up to UE implementation. </w:t>
      </w:r>
    </w:p>
    <w:p w14:paraId="10BF8471" w14:textId="77777777" w:rsidR="00FC39FD" w:rsidRDefault="00D2518B">
      <w:pPr>
        <w:spacing w:afterLines="50" w:after="120"/>
        <w:jc w:val="both"/>
        <w:rPr>
          <w:lang w:eastAsia="zh-CN"/>
        </w:rPr>
      </w:pPr>
      <w:r>
        <w:rPr>
          <w:rFonts w:eastAsiaTheme="minorEastAsia" w:hint="eastAsia"/>
          <w:lang w:eastAsia="zh-CN"/>
        </w:rPr>
        <w:t>F</w:t>
      </w:r>
      <w:r>
        <w:rPr>
          <w:rFonts w:eastAsiaTheme="minorEastAsia"/>
          <w:lang w:eastAsia="zh-CN"/>
        </w:rPr>
        <w:t xml:space="preserve">or the </w:t>
      </w:r>
      <w:r>
        <w:rPr>
          <w:rFonts w:eastAsia="Batang"/>
        </w:rPr>
        <w:t xml:space="preserve">ending </w:t>
      </w:r>
      <w:r>
        <w:rPr>
          <w:rFonts w:eastAsia="Batang"/>
          <w:lang w:val="en-GB"/>
        </w:rPr>
        <w:t xml:space="preserve">LTE SL </w:t>
      </w:r>
      <w:proofErr w:type="spellStart"/>
      <w:r>
        <w:rPr>
          <w:rFonts w:eastAsia="Batang"/>
          <w:lang w:val="en-GB"/>
        </w:rPr>
        <w:t>subframe</w:t>
      </w:r>
      <w:proofErr w:type="spellEnd"/>
      <w:r>
        <w:rPr>
          <w:rFonts w:eastAsia="Batang"/>
          <w:lang w:val="en-GB"/>
        </w:rPr>
        <w:t>, we support option 2-3 because there should be enough time for LTE SL module processing procedure and the shared information exchange between the two modules, and processing speed depends on UE capability. Thus, we suggest T_valid2 is up to UE implementation.</w:t>
      </w:r>
    </w:p>
    <w:p w14:paraId="1E488D17" w14:textId="77777777" w:rsidR="00FC39FD" w:rsidRDefault="00FC39FD">
      <w:pPr>
        <w:spacing w:after="120"/>
        <w:jc w:val="both"/>
        <w:rPr>
          <w:rFonts w:eastAsiaTheme="minorEastAsia"/>
          <w:lang w:eastAsia="zh-CN"/>
        </w:rPr>
      </w:pPr>
    </w:p>
    <w:p w14:paraId="60595B02" w14:textId="1A816792" w:rsidR="00FC39FD" w:rsidRDefault="00D2518B">
      <w:pPr>
        <w:spacing w:after="120"/>
        <w:jc w:val="both"/>
        <w:rPr>
          <w:rFonts w:eastAsia="Batang"/>
          <w:b/>
          <w:bCs/>
          <w:lang w:val="en-GB"/>
        </w:rPr>
      </w:pPr>
      <w:r>
        <w:rPr>
          <w:rFonts w:eastAsiaTheme="minorEastAsia"/>
          <w:b/>
          <w:bCs/>
          <w:lang w:val="en-GB" w:eastAsia="zh-CN"/>
        </w:rPr>
        <w:t xml:space="preserve">Proposal </w:t>
      </w:r>
      <w:r w:rsidR="00415719">
        <w:rPr>
          <w:rFonts w:eastAsiaTheme="minorEastAsia" w:hint="eastAsia"/>
          <w:b/>
          <w:bCs/>
          <w:lang w:val="en-GB" w:eastAsia="zh-CN"/>
        </w:rPr>
        <w:t>7</w:t>
      </w:r>
      <w:r>
        <w:rPr>
          <w:rFonts w:eastAsiaTheme="minorEastAsia"/>
          <w:b/>
          <w:bCs/>
          <w:lang w:val="en-GB" w:eastAsia="zh-CN"/>
        </w:rPr>
        <w:t xml:space="preserve">: </w:t>
      </w:r>
      <w:r>
        <w:rPr>
          <w:rFonts w:eastAsiaTheme="minorEastAsia"/>
          <w:b/>
          <w:bCs/>
          <w:lang w:eastAsia="zh-CN"/>
        </w:rPr>
        <w:t xml:space="preserve">The starting LTE SL </w:t>
      </w:r>
      <w:proofErr w:type="spellStart"/>
      <w:r>
        <w:rPr>
          <w:rFonts w:eastAsiaTheme="minorEastAsia"/>
          <w:b/>
          <w:bCs/>
          <w:lang w:eastAsia="zh-CN"/>
        </w:rPr>
        <w:t>subframe</w:t>
      </w:r>
      <w:proofErr w:type="spellEnd"/>
      <w:r>
        <w:rPr>
          <w:rFonts w:eastAsiaTheme="minorEastAsia"/>
          <w:b/>
          <w:bCs/>
          <w:lang w:eastAsia="zh-CN"/>
        </w:rPr>
        <w:t xml:space="preserve"> is no later than the time (n-</w:t>
      </w:r>
      <w:proofErr w:type="spellStart"/>
      <w:r>
        <w:rPr>
          <w:rFonts w:eastAsiaTheme="minorEastAsia"/>
          <w:b/>
          <w:bCs/>
          <w:lang w:eastAsia="zh-CN"/>
        </w:rPr>
        <w:t>T_start</w:t>
      </w:r>
      <w:proofErr w:type="spellEnd"/>
      <w:r>
        <w:rPr>
          <w:rFonts w:eastAsiaTheme="minorEastAsia"/>
          <w:b/>
          <w:bCs/>
          <w:lang w:eastAsia="zh-CN"/>
        </w:rPr>
        <w:t xml:space="preserve">), and </w:t>
      </w:r>
      <w:proofErr w:type="spellStart"/>
      <w:r>
        <w:rPr>
          <w:rFonts w:eastAsia="Batang"/>
          <w:b/>
          <w:bCs/>
          <w:lang w:val="en-GB"/>
        </w:rPr>
        <w:t>T_start</w:t>
      </w:r>
      <w:proofErr w:type="spellEnd"/>
      <w:r>
        <w:rPr>
          <w:rFonts w:eastAsia="Batang"/>
          <w:b/>
          <w:bCs/>
          <w:lang w:val="en-GB"/>
        </w:rPr>
        <w:t xml:space="preserve"> is up to UE implementation. The ending LTE SL </w:t>
      </w:r>
      <w:proofErr w:type="spellStart"/>
      <w:r>
        <w:rPr>
          <w:rFonts w:eastAsia="Batang"/>
          <w:b/>
          <w:bCs/>
          <w:lang w:val="en-GB"/>
        </w:rPr>
        <w:t>subframe</w:t>
      </w:r>
      <w:proofErr w:type="spellEnd"/>
      <w:r>
        <w:rPr>
          <w:rFonts w:eastAsia="Batang"/>
          <w:b/>
          <w:bCs/>
          <w:lang w:val="en-GB"/>
        </w:rPr>
        <w:t xml:space="preserve"> is no earlier than the time (n-T_valid2), and T_valid2 is larger than T and T_valid2 is up to UE implementation.</w:t>
      </w:r>
    </w:p>
    <w:p w14:paraId="5F0549A5" w14:textId="77777777" w:rsidR="00FC39FD" w:rsidRDefault="00FC39FD">
      <w:pPr>
        <w:spacing w:after="120"/>
        <w:jc w:val="both"/>
        <w:rPr>
          <w:rFonts w:eastAsia="Batang"/>
          <w:b/>
          <w:bCs/>
          <w:lang w:val="en-GB"/>
        </w:rPr>
      </w:pPr>
    </w:p>
    <w:p w14:paraId="68E72AB0" w14:textId="77777777" w:rsidR="00FC39FD" w:rsidRDefault="00D2518B">
      <w:pPr>
        <w:pStyle w:val="3"/>
        <w:rPr>
          <w:rFonts w:eastAsiaTheme="minorEastAsia"/>
          <w:b/>
          <w:sz w:val="20"/>
          <w:szCs w:val="20"/>
        </w:rPr>
      </w:pPr>
      <w:r>
        <w:rPr>
          <w:rFonts w:eastAsiaTheme="minorEastAsia"/>
          <w:b/>
          <w:sz w:val="24"/>
        </w:rPr>
        <w:t>NR SL PSFCH handling</w:t>
      </w:r>
    </w:p>
    <w:p w14:paraId="075D836C" w14:textId="336F7390" w:rsidR="00FC39FD" w:rsidRDefault="00D2518B">
      <w:pPr>
        <w:spacing w:after="120"/>
        <w:jc w:val="both"/>
        <w:rPr>
          <w:rFonts w:eastAsiaTheme="minorEastAsia"/>
          <w:lang w:val="en-GB" w:eastAsia="zh-CN"/>
        </w:rPr>
      </w:pPr>
      <w:r>
        <w:rPr>
          <w:rFonts w:eastAsiaTheme="minorEastAsia"/>
          <w:lang w:eastAsia="zh-CN"/>
        </w:rPr>
        <w:t xml:space="preserve">For </w:t>
      </w:r>
      <w:r>
        <w:rPr>
          <w:rFonts w:eastAsiaTheme="minorEastAsia"/>
          <w:lang w:val="en-GB" w:eastAsia="zh-CN"/>
        </w:rPr>
        <w:t>NR SL PSFCH handling</w:t>
      </w:r>
      <w:r>
        <w:rPr>
          <w:rFonts w:eastAsiaTheme="minorEastAsia" w:hint="eastAsia"/>
          <w:lang w:eastAsia="zh-CN"/>
        </w:rPr>
        <w:t xml:space="preserve"> </w:t>
      </w:r>
      <w:r>
        <w:rPr>
          <w:lang w:val="en-GB" w:eastAsia="zh-CN"/>
        </w:rPr>
        <w:t xml:space="preserve">in the dynamic resource pool, the </w:t>
      </w:r>
      <w:r>
        <w:rPr>
          <w:rFonts w:hint="eastAsia"/>
          <w:lang w:val="en-GB" w:eastAsia="zh-CN"/>
        </w:rPr>
        <w:t>following agreement w</w:t>
      </w:r>
      <w:r>
        <w:rPr>
          <w:rFonts w:hint="eastAsia"/>
          <w:lang w:eastAsia="zh-CN"/>
        </w:rPr>
        <w:t>as</w:t>
      </w:r>
      <w:r>
        <w:rPr>
          <w:rFonts w:hint="eastAsia"/>
          <w:lang w:val="en-GB" w:eastAsia="zh-CN"/>
        </w:rPr>
        <w:t xml:space="preserve"> achieved in RAN1#11</w:t>
      </w:r>
      <w:r>
        <w:rPr>
          <w:lang w:val="en-GB" w:eastAsia="zh-CN"/>
        </w:rPr>
        <w:t>2bis-e</w:t>
      </w:r>
      <w:r>
        <w:rPr>
          <w:rFonts w:eastAsia="宋体"/>
          <w:lang w:eastAsia="zh-CN"/>
        </w:rPr>
        <w:t xml:space="preserve"> meeting</w:t>
      </w:r>
      <w:r>
        <w:rPr>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_Ref118224770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eastAsia="zh-CN"/>
        </w:rPr>
        <w:t xml:space="preserve"> </w:t>
      </w:r>
      <w:r>
        <w:rPr>
          <w:lang w:val="en-GB" w:eastAsia="zh-CN"/>
        </w:rPr>
        <w:t>and the following</w:t>
      </w:r>
      <w:r>
        <w:rPr>
          <w:rFonts w:hint="eastAsia"/>
          <w:lang w:eastAsia="zh-CN"/>
        </w:rPr>
        <w:t xml:space="preserve"> latest FL</w:t>
      </w:r>
      <w:r>
        <w:rPr>
          <w:lang w:eastAsia="zh-CN"/>
        </w:rPr>
        <w:t>’</w:t>
      </w:r>
      <w:r>
        <w:rPr>
          <w:rFonts w:hint="eastAsia"/>
          <w:lang w:eastAsia="zh-CN"/>
        </w:rPr>
        <w:t xml:space="preserve">s </w:t>
      </w:r>
      <w:r>
        <w:rPr>
          <w:lang w:val="en-GB" w:eastAsia="zh-CN"/>
        </w:rPr>
        <w:t xml:space="preserve">proposal </w:t>
      </w:r>
      <w:r>
        <w:rPr>
          <w:rFonts w:hint="eastAsia"/>
          <w:lang w:eastAsia="zh-CN"/>
        </w:rPr>
        <w:t>was discussed</w:t>
      </w:r>
      <w:r>
        <w:rPr>
          <w:lang w:val="en-GB" w:eastAsia="zh-CN"/>
        </w:rPr>
        <w:t xml:space="preserve"> </w:t>
      </w:r>
      <w:r>
        <w:rPr>
          <w:rFonts w:hint="eastAsia"/>
          <w:lang w:val="en-GB" w:eastAsia="zh-CN"/>
        </w:rPr>
        <w:t>in RAN1#11</w:t>
      </w:r>
      <w:r>
        <w:rPr>
          <w:lang w:eastAsia="zh-CN"/>
        </w:rPr>
        <w:t>2bis-e</w:t>
      </w:r>
      <w:r>
        <w:rPr>
          <w:rFonts w:eastAsia="宋体"/>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_Ref131535705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Theme="minorEastAsia"/>
          <w:lang w:val="en-GB" w:eastAsia="zh-CN"/>
        </w:rPr>
        <w:t>:</w:t>
      </w:r>
    </w:p>
    <w:tbl>
      <w:tblPr>
        <w:tblStyle w:val="af3"/>
        <w:tblW w:w="0" w:type="auto"/>
        <w:tblLook w:val="04A0" w:firstRow="1" w:lastRow="0" w:firstColumn="1" w:lastColumn="0" w:noHBand="0" w:noVBand="1"/>
      </w:tblPr>
      <w:tblGrid>
        <w:gridCol w:w="10080"/>
      </w:tblGrid>
      <w:tr w:rsidR="00FC39FD" w14:paraId="4C074B42" w14:textId="77777777">
        <w:tc>
          <w:tcPr>
            <w:tcW w:w="10080" w:type="dxa"/>
          </w:tcPr>
          <w:p w14:paraId="298785C6" w14:textId="77777777" w:rsidR="00FC39FD" w:rsidRDefault="00D2518B">
            <w:pPr>
              <w:spacing w:after="120"/>
              <w:jc w:val="both"/>
              <w:rPr>
                <w:rFonts w:eastAsia="Batang"/>
                <w:lang w:val="en-GB"/>
              </w:rPr>
            </w:pPr>
            <w:r>
              <w:rPr>
                <w:rFonts w:eastAsia="Batang"/>
                <w:b/>
                <w:bCs/>
                <w:highlight w:val="green"/>
                <w:lang w:val="en-GB"/>
              </w:rPr>
              <w:t>Agreement</w:t>
            </w:r>
          </w:p>
          <w:p w14:paraId="4F23D7F8" w14:textId="77777777" w:rsidR="00FC39FD" w:rsidRDefault="00D2518B">
            <w:pPr>
              <w:spacing w:after="120"/>
              <w:jc w:val="both"/>
              <w:rPr>
                <w:rFonts w:eastAsia="Batang"/>
                <w:lang w:val="en-GB"/>
              </w:rPr>
            </w:pPr>
            <w:r>
              <w:rPr>
                <w:rFonts w:eastAsia="Batang"/>
                <w:lang w:val="en-GB"/>
              </w:rPr>
              <w:t xml:space="preserve">In NR SL resource (re)selection procedure, the PHY layer of NR SL module excludes </w:t>
            </w:r>
            <w:bookmarkStart w:id="16" w:name="OLE_LINK9"/>
            <w:r>
              <w:rPr>
                <w:rFonts w:eastAsia="Batang"/>
                <w:lang w:val="en-GB"/>
              </w:rPr>
              <w:t xml:space="preserve">NR SL candidate resources where the corresponding </w:t>
            </w:r>
            <w:bookmarkStart w:id="17" w:name="_Hlk134643045"/>
            <w:r>
              <w:rPr>
                <w:rFonts w:eastAsia="Batang"/>
                <w:lang w:val="en-GB"/>
              </w:rPr>
              <w:t>PSFCH transmission occasions overlap with LTE SL reserved resources by other LTE SL UE</w:t>
            </w:r>
            <w:bookmarkEnd w:id="17"/>
            <w:r>
              <w:rPr>
                <w:rFonts w:eastAsia="Batang"/>
                <w:lang w:val="en-GB"/>
              </w:rPr>
              <w:t xml:space="preserve"> in time domain</w:t>
            </w:r>
            <w:bookmarkEnd w:id="16"/>
            <w:r>
              <w:rPr>
                <w:rFonts w:eastAsia="Batang"/>
                <w:lang w:val="en-GB"/>
              </w:rPr>
              <w:t xml:space="preserve">, </w:t>
            </w:r>
          </w:p>
          <w:p w14:paraId="2D21132C" w14:textId="77777777" w:rsidR="00FC39FD" w:rsidRDefault="00D2518B">
            <w:pPr>
              <w:numPr>
                <w:ilvl w:val="0"/>
                <w:numId w:val="24"/>
              </w:numPr>
              <w:spacing w:after="120"/>
              <w:jc w:val="both"/>
              <w:rPr>
                <w:rFonts w:eastAsia="Batang"/>
                <w:lang w:val="en-GB"/>
              </w:rPr>
            </w:pPr>
            <w:r>
              <w:rPr>
                <w:rFonts w:eastAsia="Batang"/>
                <w:lang w:val="en-GB"/>
              </w:rPr>
              <w:t>Down-selection one of followings:</w:t>
            </w:r>
          </w:p>
          <w:p w14:paraId="68E93CCC" w14:textId="77777777" w:rsidR="00FC39FD" w:rsidRDefault="00D2518B">
            <w:pPr>
              <w:numPr>
                <w:ilvl w:val="1"/>
                <w:numId w:val="24"/>
              </w:numPr>
              <w:spacing w:after="120"/>
              <w:jc w:val="both"/>
              <w:rPr>
                <w:rFonts w:eastAsia="Batang"/>
                <w:lang w:val="en-GB"/>
              </w:rPr>
            </w:pPr>
            <w:r>
              <w:rPr>
                <w:rFonts w:eastAsia="Batang"/>
                <w:lang w:val="en-GB"/>
              </w:rPr>
              <w:t xml:space="preserve">Option 1: </w:t>
            </w:r>
          </w:p>
          <w:p w14:paraId="56CE58B1" w14:textId="77777777" w:rsidR="00FC39FD" w:rsidRDefault="00D2518B">
            <w:pPr>
              <w:numPr>
                <w:ilvl w:val="2"/>
                <w:numId w:val="25"/>
              </w:numPr>
              <w:spacing w:after="120"/>
              <w:jc w:val="both"/>
              <w:rPr>
                <w:rFonts w:eastAsia="Batang"/>
                <w:lang w:val="en-GB"/>
              </w:rPr>
            </w:pPr>
            <w:r>
              <w:rPr>
                <w:rFonts w:eastAsia="Batang"/>
                <w:lang w:val="en-GB"/>
              </w:rPr>
              <w:t>When the SL RSRP value associated with the LTE SL reserved resources is higher than a SL RSRP threshold, where the SL RSRP threshold is derived based on LTE SL priority of other LTE SL UE and NR SL priority for NR SL transmission</w:t>
            </w:r>
          </w:p>
          <w:p w14:paraId="452D5E6F" w14:textId="77777777" w:rsidR="00FC39FD" w:rsidRDefault="00D2518B">
            <w:pPr>
              <w:numPr>
                <w:ilvl w:val="3"/>
                <w:numId w:val="24"/>
              </w:numPr>
              <w:spacing w:after="120"/>
              <w:jc w:val="both"/>
              <w:rPr>
                <w:rFonts w:eastAsia="Batang"/>
                <w:lang w:val="en-GB"/>
              </w:rPr>
            </w:pPr>
            <w:r>
              <w:rPr>
                <w:rFonts w:eastAsia="Batang"/>
                <w:lang w:val="en-GB"/>
              </w:rPr>
              <w:t>The list of the above initial SL RSRP thresholds is separately (pre)configured</w:t>
            </w:r>
          </w:p>
          <w:p w14:paraId="788CA3E2" w14:textId="77777777" w:rsidR="00FC39FD" w:rsidRDefault="00D2518B">
            <w:pPr>
              <w:numPr>
                <w:ilvl w:val="0"/>
                <w:numId w:val="26"/>
              </w:numPr>
              <w:spacing w:after="120"/>
              <w:jc w:val="both"/>
              <w:rPr>
                <w:rFonts w:eastAsia="Batang"/>
                <w:lang w:val="en-GB"/>
              </w:rPr>
            </w:pPr>
            <w:r>
              <w:rPr>
                <w:rFonts w:eastAsia="Batang"/>
                <w:lang w:val="en-GB"/>
              </w:rPr>
              <w:t xml:space="preserve">FFS: whether this initial SL RSRP threshold list can be (pre)configured per subset of PSFCH resources </w:t>
            </w:r>
          </w:p>
          <w:p w14:paraId="467813F5" w14:textId="77777777" w:rsidR="00FC39FD" w:rsidRDefault="00D2518B">
            <w:pPr>
              <w:numPr>
                <w:ilvl w:val="2"/>
                <w:numId w:val="25"/>
              </w:numPr>
              <w:spacing w:after="120"/>
              <w:jc w:val="both"/>
              <w:rPr>
                <w:rFonts w:eastAsia="Batang"/>
                <w:lang w:val="en-GB"/>
              </w:rPr>
            </w:pPr>
            <w:r>
              <w:rPr>
                <w:rFonts w:eastAsia="Batang"/>
                <w:lang w:val="en-GB"/>
              </w:rPr>
              <w:t xml:space="preserve">For determining the LTE SL periodic reserved resources by other LTE SL UE, </w:t>
            </w:r>
          </w:p>
          <w:p w14:paraId="07A2656A" w14:textId="77777777" w:rsidR="00FC39FD" w:rsidRDefault="00D2518B">
            <w:pPr>
              <w:numPr>
                <w:ilvl w:val="3"/>
                <w:numId w:val="24"/>
              </w:numPr>
              <w:spacing w:after="120"/>
              <w:jc w:val="both"/>
              <w:rPr>
                <w:rFonts w:eastAsia="Batang"/>
                <w:lang w:val="en-GB"/>
              </w:rPr>
            </w:pPr>
            <w:r>
              <w:rPr>
                <w:rFonts w:eastAsia="Batang"/>
                <w:lang w:val="en-GB"/>
              </w:rPr>
              <w:t>Reuse the same mechanism as in NR SL resource (re)selection procedure excluding NR SL candidate resources overlapping with LTE SL reserved resources by other LTE SL UE</w:t>
            </w:r>
          </w:p>
          <w:p w14:paraId="7C194AF4" w14:textId="77777777" w:rsidR="00FC39FD" w:rsidRDefault="00D2518B">
            <w:pPr>
              <w:numPr>
                <w:ilvl w:val="2"/>
                <w:numId w:val="25"/>
              </w:numPr>
              <w:spacing w:after="120"/>
              <w:jc w:val="both"/>
              <w:rPr>
                <w:rFonts w:eastAsia="Batang"/>
                <w:lang w:val="en-GB"/>
              </w:rPr>
            </w:pPr>
            <w:r>
              <w:rPr>
                <w:rFonts w:eastAsia="Batang"/>
                <w:lang w:val="en-GB"/>
              </w:rPr>
              <w:t>The PHY layer of NR SL module applies the above procedure in Step 6 in Section 8.1.4 of TS 38.214</w:t>
            </w:r>
          </w:p>
          <w:p w14:paraId="715D5C5D" w14:textId="77777777" w:rsidR="00FC39FD" w:rsidRDefault="00D2518B">
            <w:pPr>
              <w:numPr>
                <w:ilvl w:val="3"/>
                <w:numId w:val="24"/>
              </w:numPr>
              <w:spacing w:after="120"/>
              <w:jc w:val="both"/>
              <w:rPr>
                <w:rFonts w:eastAsia="Batang"/>
                <w:lang w:val="en-GB"/>
              </w:rPr>
            </w:pPr>
            <w:r>
              <w:rPr>
                <w:rFonts w:eastAsia="Batang"/>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and the SL RSRP value associated with the LTE SL reserved resources is higher than a SL RSRP threshold according to condition c in Step 6 in Section 8.1.4 of TS 38.214</w:t>
            </w:r>
          </w:p>
          <w:p w14:paraId="25AD4104" w14:textId="77777777" w:rsidR="00FC39FD" w:rsidRDefault="00D2518B">
            <w:pPr>
              <w:numPr>
                <w:ilvl w:val="2"/>
                <w:numId w:val="25"/>
              </w:numPr>
              <w:spacing w:after="120"/>
              <w:jc w:val="both"/>
              <w:rPr>
                <w:rFonts w:eastAsia="Batang"/>
                <w:lang w:val="en-GB"/>
              </w:rPr>
            </w:pPr>
            <w:r>
              <w:rPr>
                <w:rFonts w:eastAsia="Batang"/>
                <w:lang w:val="en-GB"/>
              </w:rPr>
              <w:t>Note: It is assumed that the information relevant to LTE SL reserved resources by other LTE SL UE used in the above procedure is shared from LTE SL module to NR SL module</w:t>
            </w:r>
          </w:p>
          <w:p w14:paraId="02A3F938" w14:textId="77777777" w:rsidR="00FC39FD" w:rsidRDefault="00D2518B">
            <w:pPr>
              <w:numPr>
                <w:ilvl w:val="1"/>
                <w:numId w:val="24"/>
              </w:numPr>
              <w:spacing w:after="120"/>
              <w:jc w:val="both"/>
              <w:rPr>
                <w:rFonts w:eastAsia="Batang"/>
                <w:lang w:val="en-GB"/>
              </w:rPr>
            </w:pPr>
            <w:r>
              <w:rPr>
                <w:rFonts w:eastAsia="Batang"/>
                <w:lang w:val="en-GB"/>
              </w:rPr>
              <w:t xml:space="preserve">Option 2: </w:t>
            </w:r>
          </w:p>
          <w:p w14:paraId="679C86C0" w14:textId="77777777" w:rsidR="00FC39FD" w:rsidRDefault="00D2518B">
            <w:pPr>
              <w:numPr>
                <w:ilvl w:val="2"/>
                <w:numId w:val="25"/>
              </w:numPr>
              <w:spacing w:after="120"/>
              <w:jc w:val="both"/>
              <w:rPr>
                <w:rFonts w:eastAsia="Batang"/>
                <w:lang w:val="en-GB"/>
              </w:rPr>
            </w:pPr>
            <w:r>
              <w:rPr>
                <w:rFonts w:eastAsia="Batang"/>
                <w:lang w:val="en-GB"/>
              </w:rPr>
              <w:t xml:space="preserve">For determining the LTE SL periodic reserved resources by other LTE SL UE, </w:t>
            </w:r>
          </w:p>
          <w:p w14:paraId="7AEA506F" w14:textId="77777777" w:rsidR="00FC39FD" w:rsidRDefault="00D2518B">
            <w:pPr>
              <w:numPr>
                <w:ilvl w:val="3"/>
                <w:numId w:val="24"/>
              </w:numPr>
              <w:spacing w:after="120"/>
              <w:jc w:val="both"/>
              <w:rPr>
                <w:rFonts w:eastAsia="Batang"/>
                <w:lang w:val="en-GB"/>
              </w:rPr>
            </w:pPr>
            <w:r>
              <w:rPr>
                <w:rFonts w:eastAsia="Batang"/>
                <w:lang w:val="en-GB"/>
              </w:rPr>
              <w:t>Reuse the same mechanism as in NR SL resource (re)selection procedure excluding NR SL candidate resources overlapping with LTE SL reserved resources by other LTE SL UE</w:t>
            </w:r>
          </w:p>
          <w:p w14:paraId="0A1CBD9F" w14:textId="77777777" w:rsidR="00FC39FD" w:rsidRDefault="00D2518B">
            <w:pPr>
              <w:numPr>
                <w:ilvl w:val="2"/>
                <w:numId w:val="25"/>
              </w:numPr>
              <w:spacing w:after="120"/>
              <w:jc w:val="both"/>
              <w:rPr>
                <w:rFonts w:eastAsia="Batang"/>
                <w:lang w:val="en-GB"/>
              </w:rPr>
            </w:pPr>
            <w:r>
              <w:rPr>
                <w:rFonts w:eastAsia="Batang"/>
                <w:lang w:val="en-GB"/>
              </w:rPr>
              <w:t>The PHY layer of NR module applies the above procedure in Step 5 in Section 8.1.4 of TS 38.214</w:t>
            </w:r>
          </w:p>
          <w:p w14:paraId="0BA323A7" w14:textId="77777777" w:rsidR="00FC39FD" w:rsidRDefault="00D2518B">
            <w:pPr>
              <w:numPr>
                <w:ilvl w:val="3"/>
                <w:numId w:val="24"/>
              </w:numPr>
              <w:spacing w:after="120"/>
              <w:jc w:val="both"/>
              <w:rPr>
                <w:rFonts w:eastAsia="Batang"/>
                <w:lang w:val="en-GB"/>
              </w:rPr>
            </w:pPr>
            <w:r>
              <w:rPr>
                <w:rFonts w:eastAsia="Batang"/>
                <w:lang w:val="en-GB"/>
              </w:rPr>
              <w:t>FFS: whether to apply the above procedure based on the priority of the LTE SL reserved resources and/or the priority of the NR SL transmission</w:t>
            </w:r>
          </w:p>
          <w:p w14:paraId="0C9B7B90" w14:textId="77777777" w:rsidR="00FC39FD" w:rsidRDefault="00D2518B">
            <w:pPr>
              <w:numPr>
                <w:ilvl w:val="3"/>
                <w:numId w:val="24"/>
              </w:numPr>
              <w:spacing w:after="120"/>
              <w:jc w:val="both"/>
              <w:rPr>
                <w:rFonts w:eastAsia="Batang"/>
                <w:lang w:val="en-GB"/>
              </w:rPr>
            </w:pPr>
            <w:r>
              <w:rPr>
                <w:rFonts w:eastAsia="Batang"/>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3DFF823" w14:textId="77777777" w:rsidR="00FC39FD" w:rsidRDefault="00D2518B">
            <w:pPr>
              <w:numPr>
                <w:ilvl w:val="2"/>
                <w:numId w:val="25"/>
              </w:numPr>
              <w:spacing w:after="120"/>
              <w:jc w:val="both"/>
              <w:rPr>
                <w:rFonts w:eastAsia="Batang"/>
                <w:lang w:val="en-GB"/>
              </w:rPr>
            </w:pPr>
            <w:r>
              <w:rPr>
                <w:rFonts w:eastAsia="Batang"/>
                <w:lang w:val="en-GB"/>
              </w:rPr>
              <w:t>Note: It is assumed that the information relevant to LTE SL reserved resources by other LTE SL UE used in the above procedure is shared from LTE SL module to NR SL module</w:t>
            </w:r>
          </w:p>
          <w:p w14:paraId="023F32BB" w14:textId="77777777" w:rsidR="00FC39FD" w:rsidRDefault="00FC39FD">
            <w:pPr>
              <w:spacing w:after="120"/>
              <w:jc w:val="both"/>
              <w:rPr>
                <w:rFonts w:eastAsia="Batang"/>
                <w:lang w:val="en-GB"/>
              </w:rPr>
            </w:pPr>
          </w:p>
          <w:p w14:paraId="4D89E582" w14:textId="77777777" w:rsidR="00FC39FD" w:rsidRDefault="00D2518B">
            <w:pPr>
              <w:spacing w:after="120"/>
              <w:jc w:val="both"/>
              <w:rPr>
                <w:rFonts w:eastAsia="Batang"/>
                <w:lang w:val="en-GB"/>
              </w:rPr>
            </w:pPr>
            <w:r>
              <w:rPr>
                <w:rFonts w:eastAsia="Batang"/>
                <w:b/>
                <w:bCs/>
                <w:highlight w:val="yellow"/>
                <w:lang w:val="en-GB"/>
              </w:rPr>
              <w:t>Proposed conclusion 3-2 (III):</w:t>
            </w:r>
          </w:p>
          <w:p w14:paraId="3E368133" w14:textId="77777777" w:rsidR="00FC39FD" w:rsidRDefault="00D2518B">
            <w:pPr>
              <w:numPr>
                <w:ilvl w:val="0"/>
                <w:numId w:val="27"/>
              </w:numPr>
              <w:spacing w:after="120"/>
              <w:jc w:val="both"/>
              <w:rPr>
                <w:rFonts w:eastAsia="Batang"/>
                <w:lang w:val="en-GB"/>
              </w:rPr>
            </w:pPr>
            <w:r>
              <w:rPr>
                <w:rFonts w:eastAsia="Batang"/>
                <w:lang w:val="en-GB"/>
              </w:rPr>
              <w:t xml:space="preserve">RAN1 does not pursue specific enhancement of handling overlapping between PSFCH occasions and LTE SL resources selected to be used for LTE SL module’s own LTE SL transmission in time domain and overlapping between PSFCH occasions and LTE SL resources associated with non-monitored </w:t>
            </w:r>
            <w:proofErr w:type="spellStart"/>
            <w:r>
              <w:rPr>
                <w:rFonts w:eastAsia="Batang"/>
                <w:lang w:val="en-GB"/>
              </w:rPr>
              <w:t>subframe</w:t>
            </w:r>
            <w:proofErr w:type="spellEnd"/>
            <w:r>
              <w:rPr>
                <w:rFonts w:eastAsia="Batang"/>
                <w:lang w:val="en-GB"/>
              </w:rPr>
              <w:t xml:space="preserve"> of LTE SL module </w:t>
            </w:r>
            <w:r>
              <w:rPr>
                <w:rFonts w:eastAsia="Batang"/>
                <w:lang w:val="en-GB"/>
              </w:rPr>
              <w:lastRenderedPageBreak/>
              <w:t>in NR SL resource (re)selection procedure for dynamic resource pool sharing in Rel-18.</w:t>
            </w:r>
          </w:p>
        </w:tc>
      </w:tr>
    </w:tbl>
    <w:p w14:paraId="4EDEF2A0" w14:textId="77777777" w:rsidR="00FC39FD" w:rsidRDefault="00FC39FD">
      <w:pPr>
        <w:spacing w:after="120"/>
        <w:jc w:val="both"/>
        <w:rPr>
          <w:rFonts w:eastAsia="Batang"/>
          <w:lang w:val="en-GB"/>
        </w:rPr>
      </w:pPr>
    </w:p>
    <w:p w14:paraId="5A0EC12F" w14:textId="77777777" w:rsidR="00FC39FD" w:rsidRDefault="00D2518B">
      <w:pPr>
        <w:spacing w:after="120"/>
        <w:jc w:val="both"/>
        <w:rPr>
          <w:rFonts w:eastAsia="Batang"/>
          <w:lang w:val="en-GB"/>
        </w:rPr>
      </w:pPr>
      <w:bookmarkStart w:id="18" w:name="OLE_LINK10"/>
      <w:r>
        <w:rPr>
          <w:rFonts w:eastAsiaTheme="minorEastAsia"/>
          <w:lang w:val="en-GB" w:eastAsia="zh-CN"/>
        </w:rPr>
        <w:t xml:space="preserve">For the above agreement, we prefer </w:t>
      </w:r>
      <w:bookmarkStart w:id="19" w:name="_Hlk134646312"/>
      <w:r>
        <w:rPr>
          <w:rFonts w:eastAsiaTheme="minorEastAsia"/>
          <w:lang w:val="en-GB" w:eastAsia="zh-CN"/>
        </w:rPr>
        <w:t>option 2 with modification</w:t>
      </w:r>
      <w:bookmarkEnd w:id="19"/>
      <w:r>
        <w:rPr>
          <w:rFonts w:eastAsiaTheme="minorEastAsia"/>
          <w:lang w:val="en-GB" w:eastAsia="zh-CN"/>
        </w:rPr>
        <w:t>. For option1, the inten</w:t>
      </w:r>
      <w:r>
        <w:rPr>
          <w:rFonts w:eastAsiaTheme="minorEastAsia" w:hint="eastAsia"/>
          <w:lang w:val="en-GB" w:eastAsia="zh-CN"/>
        </w:rPr>
        <w:t>t</w:t>
      </w:r>
      <w:r>
        <w:rPr>
          <w:rFonts w:eastAsiaTheme="minorEastAsia"/>
          <w:lang w:val="en-GB" w:eastAsia="zh-CN"/>
        </w:rPr>
        <w:t xml:space="preserve">ion of excluding </w:t>
      </w:r>
      <w:r>
        <w:rPr>
          <w:rFonts w:eastAsia="Batang"/>
          <w:lang w:val="en-GB"/>
        </w:rPr>
        <w:t xml:space="preserve">NR SL candidate resources where the corresponding PSFCH transmission occasions overlap with LTE SL reserved resources is to avoid AGC issue for LTE SL RX UE. However, the exclusion procedure in </w:t>
      </w:r>
      <w:r>
        <w:rPr>
          <w:rFonts w:eastAsiaTheme="minorEastAsia"/>
          <w:lang w:val="en-GB" w:eastAsia="zh-CN"/>
        </w:rPr>
        <w:t xml:space="preserve">option 1 is just according to the </w:t>
      </w:r>
      <w:r>
        <w:rPr>
          <w:rFonts w:eastAsia="Batang"/>
          <w:lang w:val="en-GB"/>
        </w:rPr>
        <w:t>SL RSRP value of LTE SL TX UE, and</w:t>
      </w:r>
      <w:r>
        <w:rPr>
          <w:rFonts w:eastAsiaTheme="minorEastAsia"/>
          <w:lang w:val="en-GB" w:eastAsia="zh-CN"/>
        </w:rPr>
        <w:t xml:space="preserve"> the</w:t>
      </w:r>
      <w:r>
        <w:rPr>
          <w:rFonts w:eastAsia="Batang"/>
          <w:lang w:val="en-GB"/>
        </w:rPr>
        <w:t xml:space="preserve"> </w:t>
      </w:r>
      <w:r>
        <w:rPr>
          <w:rFonts w:eastAsiaTheme="minorEastAsia"/>
          <w:lang w:val="en-GB" w:eastAsia="zh-CN"/>
        </w:rPr>
        <w:t>location</w:t>
      </w:r>
      <w:r>
        <w:rPr>
          <w:rFonts w:eastAsia="Batang"/>
          <w:lang w:val="en-GB"/>
        </w:rPr>
        <w:t xml:space="preserve"> </w:t>
      </w:r>
      <w:r>
        <w:rPr>
          <w:rFonts w:eastAsiaTheme="minorEastAsia"/>
          <w:lang w:val="en-GB" w:eastAsia="zh-CN"/>
        </w:rPr>
        <w:t xml:space="preserve">of </w:t>
      </w:r>
      <w:r>
        <w:rPr>
          <w:rFonts w:eastAsia="Batang"/>
          <w:lang w:val="en-GB"/>
        </w:rPr>
        <w:t xml:space="preserve">LTE SL RX UE </w:t>
      </w:r>
      <w:r>
        <w:rPr>
          <w:rFonts w:eastAsiaTheme="minorEastAsia"/>
          <w:lang w:val="en-GB" w:eastAsia="zh-CN"/>
        </w:rPr>
        <w:t>and</w:t>
      </w:r>
      <w:r>
        <w:rPr>
          <w:rFonts w:eastAsia="Batang"/>
          <w:lang w:val="en-GB"/>
        </w:rPr>
        <w:t xml:space="preserve"> </w:t>
      </w:r>
      <w:r>
        <w:rPr>
          <w:rFonts w:eastAsiaTheme="minorEastAsia"/>
          <w:lang w:val="en-GB" w:eastAsia="zh-CN"/>
        </w:rPr>
        <w:t>the</w:t>
      </w:r>
      <w:r>
        <w:rPr>
          <w:rFonts w:eastAsia="Batang"/>
          <w:lang w:val="en-GB"/>
        </w:rPr>
        <w:t xml:space="preserve"> </w:t>
      </w:r>
      <w:r>
        <w:rPr>
          <w:rFonts w:eastAsiaTheme="minorEastAsia"/>
          <w:lang w:val="en-GB" w:eastAsia="zh-CN"/>
        </w:rPr>
        <w:t>location</w:t>
      </w:r>
      <w:r>
        <w:rPr>
          <w:rFonts w:eastAsia="Batang"/>
          <w:lang w:val="en-GB"/>
        </w:rPr>
        <w:t xml:space="preserve"> </w:t>
      </w:r>
      <w:r>
        <w:rPr>
          <w:rFonts w:eastAsiaTheme="minorEastAsia"/>
          <w:lang w:val="en-GB" w:eastAsia="zh-CN"/>
        </w:rPr>
        <w:t xml:space="preserve">of </w:t>
      </w:r>
      <w:r>
        <w:rPr>
          <w:rFonts w:eastAsia="Batang"/>
          <w:lang w:val="en-GB"/>
        </w:rPr>
        <w:t>NR SL RX UE which need transmit HARQ feedback is not known, they could be potentially located nearby each other. In this situation, there is still the AGC issues for a LTE SL receiving UE. Therefore, it is not clear whether option 1 is beneficial or not.</w:t>
      </w:r>
    </w:p>
    <w:p w14:paraId="031618D8" w14:textId="20B5F016" w:rsidR="00FC39FD" w:rsidRDefault="00D2518B">
      <w:pPr>
        <w:spacing w:after="120"/>
        <w:jc w:val="both"/>
        <w:rPr>
          <w:rFonts w:eastAsiaTheme="minorEastAsia"/>
          <w:lang w:val="en-GB" w:eastAsia="zh-CN"/>
        </w:rPr>
      </w:pPr>
      <w:r>
        <w:rPr>
          <w:rFonts w:eastAsiaTheme="minorEastAsia"/>
          <w:lang w:val="en-GB" w:eastAsia="zh-CN"/>
        </w:rPr>
        <w:t>For option2, without the SL-RSRP restriction, the detected reserved LTE SL resources can be used for resource exclusion for NR SL resource selection. It would be more reliable that option 1 to avoid AGC issue. But additionally it would exclude more resources than that in option 1. There would be a risk to meet the M% threshold for remaining candidate resources. If the M% threshold cannot meet after the resource exclusion by the reserved LTE SL resources without SL-RSRP threshold restriction. The excluded resources by NR SL due to PSFCH overlapping with reserved LTE SL resources will be put back to S</w:t>
      </w:r>
      <w:r>
        <w:rPr>
          <w:rFonts w:eastAsiaTheme="minorEastAsia"/>
          <w:vertAlign w:val="subscript"/>
          <w:lang w:val="en-GB" w:eastAsia="zh-CN"/>
        </w:rPr>
        <w:t>A</w:t>
      </w:r>
      <w:r>
        <w:rPr>
          <w:rFonts w:eastAsiaTheme="minorEastAsia"/>
          <w:lang w:val="en-GB" w:eastAsia="zh-CN"/>
        </w:rPr>
        <w:t xml:space="preserve">, in this situation, it can be up to UE implementation to perform a NR SL transmission with HARQ feedback disable. </w:t>
      </w:r>
      <w:bookmarkEnd w:id="18"/>
    </w:p>
    <w:p w14:paraId="01C3D81C" w14:textId="29551261" w:rsidR="00FC39FD" w:rsidRDefault="00D2518B">
      <w:pPr>
        <w:spacing w:after="120"/>
        <w:jc w:val="both"/>
        <w:rPr>
          <w:rFonts w:eastAsia="宋体"/>
          <w:lang w:eastAsia="zh-CN"/>
        </w:rPr>
      </w:pPr>
      <w:r>
        <w:rPr>
          <w:rFonts w:eastAsiaTheme="minorEastAsia"/>
          <w:lang w:val="en-GB" w:eastAsia="zh-CN"/>
        </w:rPr>
        <w:t>For the FL’s proposed conclusion 3-2</w:t>
      </w:r>
      <w:r>
        <w:rPr>
          <w:rFonts w:eastAsiaTheme="minorEastAsia" w:hint="eastAsia"/>
          <w:lang w:eastAsia="zh-CN"/>
        </w:rPr>
        <w:t xml:space="preserve">, </w:t>
      </w:r>
      <w:r>
        <w:rPr>
          <w:rFonts w:eastAsia="Batang"/>
          <w:lang w:val="en-GB"/>
        </w:rPr>
        <w:t>NR SL candidate resources where the corresponding PSFCH transmission occasions overlap with</w:t>
      </w:r>
      <w:r>
        <w:rPr>
          <w:rFonts w:eastAsia="宋体" w:hint="eastAsia"/>
          <w:lang w:eastAsia="zh-CN"/>
        </w:rPr>
        <w:t xml:space="preserve"> </w:t>
      </w:r>
      <w:r>
        <w:rPr>
          <w:rFonts w:eastAsia="宋体"/>
          <w:lang w:eastAsia="zh-CN"/>
        </w:rPr>
        <w:t xml:space="preserve">the resource for </w:t>
      </w:r>
      <w:r>
        <w:rPr>
          <w:rFonts w:eastAsia="Batang"/>
          <w:lang w:val="en-GB"/>
        </w:rPr>
        <w:t>LTE SL module’s own transmission</w:t>
      </w:r>
      <w:r>
        <w:rPr>
          <w:rFonts w:eastAsia="宋体" w:hint="eastAsia"/>
          <w:lang w:eastAsia="zh-CN"/>
        </w:rPr>
        <w:t xml:space="preserve"> should be excluded</w:t>
      </w:r>
      <w:r>
        <w:rPr>
          <w:rFonts w:eastAsia="宋体"/>
          <w:lang w:eastAsia="zh-CN"/>
        </w:rPr>
        <w:t xml:space="preserve"> when HARQ feedback is enabled</w:t>
      </w:r>
      <w:r>
        <w:rPr>
          <w:rFonts w:eastAsia="宋体" w:hint="eastAsia"/>
          <w:lang w:eastAsia="zh-CN"/>
        </w:rPr>
        <w:t xml:space="preserve">. The reason is that </w:t>
      </w:r>
      <w:r>
        <w:rPr>
          <w:rFonts w:eastAsia="宋体"/>
          <w:lang w:eastAsia="zh-CN"/>
        </w:rPr>
        <w:t>NR SL UE possibly</w:t>
      </w:r>
      <w:r>
        <w:rPr>
          <w:rFonts w:eastAsia="宋体" w:hint="eastAsia"/>
          <w:lang w:eastAsia="zh-CN"/>
        </w:rPr>
        <w:t xml:space="preserve"> can</w:t>
      </w:r>
      <w:r>
        <w:rPr>
          <w:rFonts w:eastAsia="宋体"/>
          <w:lang w:eastAsia="zh-CN"/>
        </w:rPr>
        <w:t>not receive PSFCH feedback</w:t>
      </w:r>
      <w:r>
        <w:rPr>
          <w:rFonts w:eastAsia="宋体" w:hint="eastAsia"/>
          <w:lang w:eastAsia="zh-CN"/>
        </w:rPr>
        <w:t xml:space="preserve"> if this exclusion procedure is not performed. </w:t>
      </w:r>
    </w:p>
    <w:p w14:paraId="51466225" w14:textId="2AAD4DE5" w:rsidR="00FC39FD" w:rsidRDefault="00D2518B">
      <w:pPr>
        <w:spacing w:after="120"/>
        <w:jc w:val="both"/>
        <w:rPr>
          <w:rFonts w:eastAsiaTheme="minorEastAsia"/>
          <w:lang w:val="en-GB" w:eastAsia="zh-CN"/>
        </w:rPr>
      </w:pPr>
      <w:r>
        <w:rPr>
          <w:rFonts w:eastAsiaTheme="minorEastAsia"/>
          <w:lang w:val="en-GB" w:eastAsia="zh-CN"/>
        </w:rPr>
        <w:t>For the FL’s proposed conclusion 3-2</w:t>
      </w:r>
      <w:r>
        <w:rPr>
          <w:rFonts w:eastAsiaTheme="minorEastAsia" w:hint="eastAsia"/>
          <w:lang w:eastAsia="zh-CN"/>
        </w:rPr>
        <w:t xml:space="preserve">, </w:t>
      </w:r>
      <w:r>
        <w:rPr>
          <w:rFonts w:eastAsia="宋体" w:hint="eastAsia"/>
          <w:lang w:eastAsia="zh-CN"/>
        </w:rPr>
        <w:t xml:space="preserve">the exclusion procedure which is used to handle the overlapping between </w:t>
      </w:r>
      <w:r>
        <w:rPr>
          <w:rFonts w:eastAsia="Batang"/>
          <w:lang w:val="en-GB"/>
        </w:rPr>
        <w:t xml:space="preserve">PSFCH transmission occasions </w:t>
      </w:r>
      <w:r>
        <w:rPr>
          <w:rFonts w:eastAsia="宋体" w:hint="eastAsia"/>
          <w:lang w:eastAsia="zh-CN"/>
        </w:rPr>
        <w:t xml:space="preserve">and </w:t>
      </w:r>
      <w:r>
        <w:rPr>
          <w:rFonts w:eastAsia="Batang"/>
          <w:lang w:val="en-GB"/>
        </w:rPr>
        <w:t>LTE SL resources</w:t>
      </w:r>
      <w:r>
        <w:rPr>
          <w:rFonts w:eastAsia="宋体" w:hint="eastAsia"/>
          <w:lang w:eastAsia="zh-CN"/>
        </w:rPr>
        <w:t xml:space="preserve"> </w:t>
      </w:r>
      <w:r>
        <w:rPr>
          <w:rFonts w:eastAsia="Batang"/>
          <w:lang w:val="en-GB"/>
        </w:rPr>
        <w:t xml:space="preserve">associated with non-monitored </w:t>
      </w:r>
      <w:proofErr w:type="spellStart"/>
      <w:r>
        <w:rPr>
          <w:rFonts w:eastAsia="Batang"/>
          <w:lang w:val="en-GB"/>
        </w:rPr>
        <w:t>subframe</w:t>
      </w:r>
      <w:proofErr w:type="spellEnd"/>
      <w:r>
        <w:rPr>
          <w:rFonts w:eastAsia="Batang"/>
          <w:lang w:val="en-GB"/>
        </w:rPr>
        <w:t xml:space="preserve"> of LTE SL module</w:t>
      </w:r>
      <w:r>
        <w:rPr>
          <w:rFonts w:eastAsia="宋体" w:hint="eastAsia"/>
          <w:lang w:eastAsia="zh-CN"/>
        </w:rPr>
        <w:t xml:space="preserve"> is not needed, the reason is that </w:t>
      </w:r>
      <w:r>
        <w:rPr>
          <w:rFonts w:eastAsiaTheme="minorEastAsia"/>
          <w:lang w:val="en-GB" w:eastAsia="zh-CN"/>
        </w:rPr>
        <w:t xml:space="preserve">most resources will be excluded due to there </w:t>
      </w:r>
      <w:r>
        <w:rPr>
          <w:rFonts w:eastAsiaTheme="minorEastAsia"/>
          <w:lang w:eastAsia="zh-CN"/>
        </w:rPr>
        <w:t>are</w:t>
      </w:r>
      <w:r>
        <w:rPr>
          <w:rFonts w:eastAsiaTheme="minorEastAsia"/>
          <w:lang w:val="en-GB" w:eastAsia="zh-CN"/>
        </w:rPr>
        <w:t xml:space="preserve"> always </w:t>
      </w:r>
      <w:r>
        <w:rPr>
          <w:rFonts w:eastAsia="Batang"/>
          <w:lang w:val="en-GB"/>
        </w:rPr>
        <w:t xml:space="preserve">overlapping between PSFCH occasions and LTE SL resources associated with non-monitored </w:t>
      </w:r>
      <w:proofErr w:type="spellStart"/>
      <w:r>
        <w:rPr>
          <w:rFonts w:eastAsia="Batang"/>
          <w:lang w:val="en-GB"/>
        </w:rPr>
        <w:t>subframe</w:t>
      </w:r>
      <w:proofErr w:type="spellEnd"/>
      <w:r>
        <w:rPr>
          <w:rFonts w:eastAsia="宋体" w:hint="eastAsia"/>
          <w:lang w:eastAsia="zh-CN"/>
        </w:rPr>
        <w:t>s</w:t>
      </w:r>
      <w:r>
        <w:rPr>
          <w:rFonts w:eastAsia="Batang"/>
          <w:lang w:val="en-GB"/>
        </w:rPr>
        <w:t xml:space="preserve"> of LTE SL module, it will lead to </w:t>
      </w:r>
      <w:r>
        <w:rPr>
          <w:rFonts w:eastAsiaTheme="minorEastAsia"/>
          <w:lang w:val="en-GB" w:eastAsia="zh-CN"/>
        </w:rPr>
        <w:t>RSRP threshold will be set up more times or result in infinite loop in resource selection procedure</w:t>
      </w:r>
      <w:r>
        <w:rPr>
          <w:rFonts w:eastAsiaTheme="minorEastAsia" w:hint="eastAsia"/>
          <w:lang w:eastAsia="zh-CN"/>
        </w:rPr>
        <w:t xml:space="preserve"> if the </w:t>
      </w:r>
      <w:r>
        <w:rPr>
          <w:rFonts w:eastAsia="宋体" w:hint="eastAsia"/>
          <w:lang w:eastAsia="zh-CN"/>
        </w:rPr>
        <w:t>exclusion procedure is performing</w:t>
      </w:r>
      <w:r>
        <w:rPr>
          <w:rFonts w:eastAsiaTheme="minorEastAsia"/>
          <w:lang w:val="en-GB" w:eastAsia="zh-CN"/>
        </w:rPr>
        <w:t xml:space="preserve">. </w:t>
      </w:r>
    </w:p>
    <w:p w14:paraId="14300A38" w14:textId="77777777" w:rsidR="00FC39FD" w:rsidRDefault="00FC39FD">
      <w:pPr>
        <w:spacing w:after="120"/>
        <w:jc w:val="both"/>
        <w:rPr>
          <w:rFonts w:eastAsiaTheme="minorEastAsia"/>
          <w:lang w:val="en-GB" w:eastAsia="zh-CN"/>
        </w:rPr>
      </w:pPr>
    </w:p>
    <w:p w14:paraId="1204BDF2" w14:textId="4CA041DB" w:rsidR="00FC39FD" w:rsidRDefault="00D2518B">
      <w:pPr>
        <w:spacing w:after="120"/>
        <w:jc w:val="both"/>
        <w:rPr>
          <w:rFonts w:eastAsiaTheme="minorEastAsia"/>
          <w:b/>
          <w:bCs/>
          <w:lang w:eastAsia="zh-CN"/>
        </w:rPr>
      </w:pPr>
      <w:r>
        <w:rPr>
          <w:rFonts w:eastAsiaTheme="minorEastAsia" w:hint="eastAsia"/>
          <w:b/>
          <w:bCs/>
          <w:lang w:val="en-GB" w:eastAsia="zh-CN"/>
        </w:rPr>
        <w:t>P</w:t>
      </w:r>
      <w:r>
        <w:rPr>
          <w:rFonts w:eastAsiaTheme="minorEastAsia"/>
          <w:b/>
          <w:bCs/>
          <w:lang w:val="en-GB" w:eastAsia="zh-CN"/>
        </w:rPr>
        <w:t xml:space="preserve">roposal </w:t>
      </w:r>
      <w:r w:rsidR="00415719">
        <w:rPr>
          <w:rFonts w:eastAsiaTheme="minorEastAsia" w:hint="eastAsia"/>
          <w:b/>
          <w:bCs/>
          <w:lang w:val="en-GB" w:eastAsia="zh-CN"/>
        </w:rPr>
        <w:t>8</w:t>
      </w:r>
      <w:r>
        <w:rPr>
          <w:rFonts w:eastAsiaTheme="minorEastAsia"/>
          <w:b/>
          <w:bCs/>
          <w:lang w:val="en-GB" w:eastAsia="zh-CN"/>
        </w:rPr>
        <w:t xml:space="preserve">: Option 2 with modification </w:t>
      </w:r>
      <w:r>
        <w:rPr>
          <w:rFonts w:eastAsiaTheme="minorEastAsia" w:hint="eastAsia"/>
          <w:b/>
          <w:bCs/>
          <w:lang w:eastAsia="zh-CN"/>
        </w:rPr>
        <w:t xml:space="preserve">as follows </w:t>
      </w:r>
      <w:r>
        <w:rPr>
          <w:rFonts w:eastAsiaTheme="minorEastAsia"/>
          <w:b/>
          <w:bCs/>
          <w:lang w:val="en-GB" w:eastAsia="zh-CN"/>
        </w:rPr>
        <w:t>is preferred</w:t>
      </w:r>
      <w:r>
        <w:rPr>
          <w:rFonts w:eastAsiaTheme="minorEastAsia" w:hint="eastAsia"/>
          <w:b/>
          <w:bCs/>
          <w:lang w:eastAsia="zh-CN"/>
        </w:rPr>
        <w:t xml:space="preserve">: </w:t>
      </w:r>
    </w:p>
    <w:p w14:paraId="5AF797D9" w14:textId="77777777" w:rsidR="00FC39FD" w:rsidRDefault="00D2518B">
      <w:pPr>
        <w:pStyle w:val="afa"/>
        <w:numPr>
          <w:ilvl w:val="0"/>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For determining the LTE SL periodic reserved resources by other LTE SL UE, </w:t>
      </w:r>
    </w:p>
    <w:p w14:paraId="67893CBE" w14:textId="77777777" w:rsidR="00FC39FD" w:rsidRDefault="00D2518B">
      <w:pPr>
        <w:pStyle w:val="afa"/>
        <w:numPr>
          <w:ilvl w:val="1"/>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Reuse the same mechanism as in NR SL resource (re)selection procedure excluding NR SL candidate resources overlapping with LTE SL reserved resources by other LTE SL UE</w:t>
      </w:r>
    </w:p>
    <w:p w14:paraId="16EC27DB" w14:textId="77777777" w:rsidR="00FC39FD" w:rsidRDefault="00D2518B">
      <w:pPr>
        <w:pStyle w:val="afa"/>
        <w:numPr>
          <w:ilvl w:val="0"/>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The PHY layer of NR module applies</w:t>
      </w:r>
      <w:bookmarkStart w:id="20" w:name="OLE_LINK11"/>
      <w:r>
        <w:rPr>
          <w:rFonts w:ascii="Times New Roman" w:eastAsiaTheme="minorEastAsia" w:hAnsi="Times New Roman" w:cs="Times New Roman"/>
          <w:b/>
          <w:bCs/>
          <w:sz w:val="20"/>
          <w:szCs w:val="20"/>
        </w:rPr>
        <w:t xml:space="preserve"> the above procedure</w:t>
      </w:r>
      <w:bookmarkEnd w:id="20"/>
      <w:r>
        <w:rPr>
          <w:rFonts w:ascii="Times New Roman" w:eastAsiaTheme="minorEastAsia" w:hAnsi="Times New Roman" w:cs="Times New Roman"/>
          <w:b/>
          <w:bCs/>
          <w:sz w:val="20"/>
          <w:szCs w:val="20"/>
        </w:rPr>
        <w:t xml:space="preserve"> in Step 5 in Section 8.1.4 of TS 38.214</w:t>
      </w:r>
    </w:p>
    <w:p w14:paraId="7CC1C66F" w14:textId="77777777" w:rsidR="00FC39FD" w:rsidRPr="00006B40" w:rsidRDefault="00D2518B">
      <w:pPr>
        <w:pStyle w:val="afa"/>
        <w:numPr>
          <w:ilvl w:val="1"/>
          <w:numId w:val="28"/>
        </w:numPr>
        <w:spacing w:after="120"/>
        <w:ind w:firstLineChars="0"/>
        <w:jc w:val="both"/>
        <w:rPr>
          <w:rFonts w:ascii="Times New Roman" w:hAnsi="Times New Roman" w:cs="Times New Roman"/>
          <w:b/>
          <w:bCs/>
          <w:color w:val="FF0000"/>
          <w:sz w:val="20"/>
          <w:szCs w:val="20"/>
        </w:rPr>
      </w:pPr>
      <w:r w:rsidRPr="00006B40">
        <w:rPr>
          <w:rFonts w:ascii="Times New Roman" w:eastAsia="Batang" w:hAnsi="Times New Roman" w:cs="Times New Roman"/>
          <w:b/>
          <w:bCs/>
          <w:strike/>
          <w:color w:val="FF0000"/>
          <w:sz w:val="20"/>
          <w:szCs w:val="20"/>
          <w:highlight w:val="yellow"/>
          <w:lang w:val="en-GB"/>
        </w:rPr>
        <w:t>FFS: whether to apply the above procedure based on the priority of the LTE SL reserved resources and/or the priority of the NR SL transmission</w:t>
      </w:r>
    </w:p>
    <w:p w14:paraId="30E69446" w14:textId="77777777" w:rsidR="00FC39FD" w:rsidRDefault="00D2518B">
      <w:pPr>
        <w:pStyle w:val="afa"/>
        <w:numPr>
          <w:ilvl w:val="1"/>
          <w:numId w:val="28"/>
        </w:numPr>
        <w:spacing w:after="120"/>
        <w:ind w:firstLineChars="0"/>
        <w:jc w:val="both"/>
        <w:rPr>
          <w:rFonts w:ascii="Times New Roman" w:hAnsi="Times New Roman" w:cs="Times New Roman"/>
          <w:b/>
          <w:bCs/>
          <w:sz w:val="20"/>
          <w:szCs w:val="20"/>
        </w:rPr>
      </w:pPr>
      <w:r>
        <w:rPr>
          <w:rFonts w:ascii="Times New Roman" w:eastAsia="Batang" w:hAnsi="Times New Roman" w:cs="Times New Roman"/>
          <w:b/>
          <w:bCs/>
          <w:sz w:val="20"/>
          <w:szCs w:val="20"/>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8D31653" w14:textId="7F1A49EF" w:rsidR="00FC39FD" w:rsidRPr="00006B40" w:rsidRDefault="00D2518B">
      <w:pPr>
        <w:pStyle w:val="afa"/>
        <w:numPr>
          <w:ilvl w:val="1"/>
          <w:numId w:val="28"/>
        </w:numPr>
        <w:spacing w:after="120"/>
        <w:ind w:firstLineChars="0"/>
        <w:jc w:val="both"/>
        <w:rPr>
          <w:rFonts w:ascii="Times New Roman" w:eastAsia="Batang" w:hAnsi="Times New Roman" w:cs="Times New Roman"/>
          <w:b/>
          <w:bCs/>
          <w:color w:val="FF0000"/>
          <w:sz w:val="20"/>
          <w:szCs w:val="20"/>
          <w:highlight w:val="green"/>
          <w:u w:val="single"/>
          <w:lang w:val="en-GB"/>
        </w:rPr>
      </w:pPr>
      <w:r w:rsidRPr="00006B40">
        <w:rPr>
          <w:rFonts w:ascii="Times New Roman" w:eastAsia="Batang" w:hAnsi="Times New Roman" w:cs="Times New Roman"/>
          <w:b/>
          <w:bCs/>
          <w:color w:val="FF0000"/>
          <w:sz w:val="20"/>
          <w:szCs w:val="20"/>
          <w:highlight w:val="green"/>
          <w:u w:val="single"/>
          <w:lang w:val="en-GB"/>
        </w:rPr>
        <w:t>Note:  If remaining candidate resources cannot meet the M% threshold after the above procedure. The excluded resources by NR SL due to PSFCH overlapping with reserved LTE SL resources will be put back to S</w:t>
      </w:r>
      <w:r w:rsidRPr="00006B40">
        <w:rPr>
          <w:rFonts w:ascii="Times New Roman" w:eastAsia="Batang" w:hAnsi="Times New Roman" w:cs="Times New Roman"/>
          <w:b/>
          <w:bCs/>
          <w:color w:val="FF0000"/>
          <w:sz w:val="20"/>
          <w:szCs w:val="20"/>
          <w:highlight w:val="green"/>
          <w:u w:val="single"/>
          <w:vertAlign w:val="subscript"/>
          <w:lang w:val="en-GB"/>
        </w:rPr>
        <w:t>A</w:t>
      </w:r>
      <w:r w:rsidRPr="00006B40">
        <w:rPr>
          <w:rFonts w:ascii="Times New Roman" w:eastAsia="Batang" w:hAnsi="Times New Roman" w:cs="Times New Roman"/>
          <w:b/>
          <w:bCs/>
          <w:color w:val="FF0000"/>
          <w:sz w:val="20"/>
          <w:szCs w:val="20"/>
          <w:highlight w:val="green"/>
          <w:u w:val="single"/>
          <w:lang w:val="en-GB"/>
        </w:rPr>
        <w:t>, in this situation, it can be up to UE implementation to perform a NR SL transmission with HARQ feedback disable</w:t>
      </w:r>
    </w:p>
    <w:p w14:paraId="750C4045" w14:textId="77777777" w:rsidR="00FC39FD" w:rsidRDefault="00D2518B">
      <w:pPr>
        <w:pStyle w:val="afa"/>
        <w:numPr>
          <w:ilvl w:val="0"/>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Note: It is assumed that the information relevant to LTE SL reserved resources by other LTE SL UE used in the above procedure is shared from LTE SL module to NR SL module</w:t>
      </w:r>
    </w:p>
    <w:p w14:paraId="720A9A43" w14:textId="77777777" w:rsidR="00FC39FD" w:rsidRDefault="00FC39FD">
      <w:pPr>
        <w:spacing w:after="120"/>
        <w:jc w:val="both"/>
        <w:rPr>
          <w:rFonts w:eastAsia="Batang"/>
          <w:b/>
          <w:bCs/>
          <w:lang w:eastAsia="zh-CN"/>
        </w:rPr>
      </w:pPr>
    </w:p>
    <w:p w14:paraId="1BCCFEA5" w14:textId="397B1306" w:rsidR="00FC39FD" w:rsidRDefault="00D2518B">
      <w:pPr>
        <w:spacing w:after="120"/>
        <w:jc w:val="both"/>
        <w:rPr>
          <w:rFonts w:eastAsia="宋体"/>
          <w:b/>
          <w:bCs/>
          <w:lang w:eastAsia="zh-CN"/>
        </w:rPr>
      </w:pPr>
      <w:r>
        <w:rPr>
          <w:rFonts w:eastAsiaTheme="minorEastAsia" w:hint="eastAsia"/>
          <w:b/>
          <w:bCs/>
          <w:lang w:val="en-GB" w:eastAsia="zh-CN"/>
        </w:rPr>
        <w:t>P</w:t>
      </w:r>
      <w:r>
        <w:rPr>
          <w:rFonts w:eastAsiaTheme="minorEastAsia"/>
          <w:b/>
          <w:bCs/>
          <w:lang w:val="en-GB" w:eastAsia="zh-CN"/>
        </w:rPr>
        <w:t xml:space="preserve">roposal </w:t>
      </w:r>
      <w:r w:rsidR="00415719">
        <w:rPr>
          <w:rFonts w:eastAsiaTheme="minorEastAsia" w:hint="eastAsia"/>
          <w:b/>
          <w:bCs/>
          <w:lang w:val="en-GB" w:eastAsia="zh-CN"/>
        </w:rPr>
        <w:t>9</w:t>
      </w:r>
      <w:r>
        <w:rPr>
          <w:rFonts w:eastAsiaTheme="minorEastAsia"/>
          <w:b/>
          <w:bCs/>
          <w:lang w:val="en-GB" w:eastAsia="zh-CN"/>
        </w:rPr>
        <w:t xml:space="preserve">: </w:t>
      </w:r>
      <w:r>
        <w:rPr>
          <w:rFonts w:eastAsia="Batang"/>
          <w:b/>
          <w:bCs/>
          <w:lang w:val="en-GB"/>
        </w:rPr>
        <w:t>NR SL candidate resources where the corresponding PSFCH transmission</w:t>
      </w:r>
      <w:r>
        <w:rPr>
          <w:rFonts w:eastAsia="宋体" w:hint="eastAsia"/>
          <w:b/>
          <w:bCs/>
          <w:lang w:eastAsia="zh-CN"/>
        </w:rPr>
        <w:t xml:space="preserve"> </w:t>
      </w:r>
      <w:r>
        <w:rPr>
          <w:rFonts w:eastAsia="Batang"/>
          <w:b/>
          <w:bCs/>
          <w:lang w:val="en-GB"/>
        </w:rPr>
        <w:t xml:space="preserve">occasions </w:t>
      </w:r>
      <w:r>
        <w:rPr>
          <w:rFonts w:eastAsiaTheme="minorEastAsia"/>
          <w:b/>
          <w:bCs/>
          <w:lang w:val="en-GB" w:eastAsia="zh-CN"/>
        </w:rPr>
        <w:t xml:space="preserve">overlap </w:t>
      </w:r>
      <w:r>
        <w:rPr>
          <w:rFonts w:eastAsiaTheme="minorEastAsia" w:hint="eastAsia"/>
          <w:b/>
          <w:bCs/>
          <w:lang w:val="en-GB" w:eastAsia="zh-CN"/>
        </w:rPr>
        <w:t>with</w:t>
      </w:r>
      <w:r>
        <w:rPr>
          <w:rFonts w:eastAsia="Batang"/>
          <w:b/>
          <w:bCs/>
          <w:lang w:val="en-GB"/>
        </w:rPr>
        <w:t xml:space="preserve"> </w:t>
      </w:r>
      <w:r w:rsidRPr="00006B40">
        <w:rPr>
          <w:rFonts w:eastAsiaTheme="minorEastAsia"/>
          <w:b/>
          <w:bCs/>
          <w:lang w:val="en-GB" w:eastAsia="zh-CN"/>
        </w:rPr>
        <w:t>the</w:t>
      </w:r>
      <w:r>
        <w:rPr>
          <w:rFonts w:eastAsia="Batang"/>
          <w:b/>
          <w:bCs/>
          <w:lang w:val="en-GB"/>
        </w:rPr>
        <w:t xml:space="preserve"> resources for LTE SL module’s own transmission in time domain </w:t>
      </w:r>
      <w:r>
        <w:rPr>
          <w:rFonts w:eastAsia="宋体" w:hint="eastAsia"/>
          <w:b/>
          <w:bCs/>
          <w:lang w:eastAsia="zh-CN"/>
        </w:rPr>
        <w:t>should be excluded</w:t>
      </w:r>
      <w:r>
        <w:rPr>
          <w:rFonts w:eastAsia="宋体"/>
          <w:b/>
          <w:bCs/>
          <w:lang w:eastAsia="zh-CN"/>
        </w:rPr>
        <w:t xml:space="preserve"> when HARQ feedback is enabled</w:t>
      </w:r>
      <w:r>
        <w:rPr>
          <w:rFonts w:eastAsia="宋体" w:hint="eastAsia"/>
          <w:b/>
          <w:bCs/>
          <w:lang w:eastAsia="zh-CN"/>
        </w:rPr>
        <w:t xml:space="preserve">. </w:t>
      </w:r>
    </w:p>
    <w:p w14:paraId="2251AEA0" w14:textId="6B41737A" w:rsidR="00FC39FD" w:rsidRDefault="00D2518B">
      <w:pPr>
        <w:spacing w:after="120"/>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sidR="00415719">
        <w:rPr>
          <w:rFonts w:eastAsiaTheme="minorEastAsia" w:hint="eastAsia"/>
          <w:b/>
          <w:bCs/>
          <w:lang w:val="en-GB" w:eastAsia="zh-CN"/>
        </w:rPr>
        <w:t>10</w:t>
      </w:r>
      <w:r>
        <w:rPr>
          <w:rFonts w:eastAsiaTheme="minorEastAsia"/>
          <w:b/>
          <w:bCs/>
          <w:lang w:val="en-GB" w:eastAsia="zh-CN"/>
        </w:rPr>
        <w:t xml:space="preserve">: </w:t>
      </w:r>
      <w:r>
        <w:rPr>
          <w:rFonts w:eastAsia="Batang"/>
          <w:b/>
          <w:bCs/>
          <w:lang w:val="en-GB"/>
        </w:rPr>
        <w:t xml:space="preserve">RAN1 does not pursue specific enhancement of handling overlapping between PSFCH occasions and LTE SL resources associated with non-monitored </w:t>
      </w:r>
      <w:proofErr w:type="spellStart"/>
      <w:r>
        <w:rPr>
          <w:rFonts w:eastAsia="Batang"/>
          <w:b/>
          <w:bCs/>
          <w:lang w:val="en-GB"/>
        </w:rPr>
        <w:t>subframe</w:t>
      </w:r>
      <w:proofErr w:type="spellEnd"/>
      <w:r>
        <w:rPr>
          <w:rFonts w:eastAsia="宋体" w:hint="eastAsia"/>
          <w:b/>
          <w:bCs/>
          <w:lang w:eastAsia="zh-CN"/>
        </w:rPr>
        <w:t>s</w:t>
      </w:r>
      <w:r>
        <w:rPr>
          <w:rFonts w:eastAsia="Batang"/>
          <w:b/>
          <w:bCs/>
          <w:lang w:val="en-GB"/>
        </w:rPr>
        <w:t xml:space="preserve"> of LTE SL module in NR SL resource (re)selection procedure for dynamic resource pool sharing in Rel-18.</w:t>
      </w:r>
    </w:p>
    <w:p w14:paraId="32A4E9D2" w14:textId="77777777" w:rsidR="00FC39FD" w:rsidRDefault="00FC39FD">
      <w:pPr>
        <w:spacing w:after="120"/>
        <w:jc w:val="both"/>
        <w:rPr>
          <w:rFonts w:eastAsiaTheme="minorEastAsia"/>
          <w:lang w:val="en-GB" w:eastAsia="zh-CN"/>
        </w:rPr>
      </w:pPr>
    </w:p>
    <w:p w14:paraId="7BAAF1E1" w14:textId="77777777" w:rsidR="00FC39FD" w:rsidRDefault="00D2518B">
      <w:pPr>
        <w:pStyle w:val="3"/>
        <w:rPr>
          <w:b/>
          <w:sz w:val="24"/>
          <w:lang w:val="en-GB"/>
        </w:rPr>
      </w:pPr>
      <w:r>
        <w:rPr>
          <w:rFonts w:eastAsiaTheme="minorEastAsia"/>
          <w:b/>
          <w:sz w:val="24"/>
        </w:rPr>
        <w:lastRenderedPageBreak/>
        <w:t xml:space="preserve">Use of </w:t>
      </w:r>
      <w:r>
        <w:rPr>
          <w:b/>
          <w:sz w:val="24"/>
        </w:rPr>
        <w:t>information shared by the LTE SL module</w:t>
      </w:r>
      <w:r>
        <w:rPr>
          <w:rFonts w:eastAsiaTheme="minorEastAsia"/>
          <w:b/>
          <w:sz w:val="24"/>
        </w:rPr>
        <w:t xml:space="preserve"> </w:t>
      </w:r>
    </w:p>
    <w:p w14:paraId="680E47B6" w14:textId="77777777" w:rsidR="00FC39FD" w:rsidRDefault="00D2518B">
      <w:pPr>
        <w:spacing w:after="120"/>
        <w:jc w:val="both"/>
        <w:rPr>
          <w:rFonts w:eastAsiaTheme="minorEastAsia"/>
          <w:lang w:val="en-GB" w:eastAsia="zh-CN"/>
        </w:rPr>
      </w:pPr>
      <w:r>
        <w:rPr>
          <w:rFonts w:eastAsiaTheme="minorEastAsia"/>
          <w:lang w:eastAsia="zh-CN"/>
        </w:rPr>
        <w:t xml:space="preserve">For </w:t>
      </w:r>
      <w:r>
        <w:rPr>
          <w:rFonts w:eastAsiaTheme="minorEastAsia"/>
          <w:lang w:val="en-GB" w:eastAsia="zh-CN"/>
        </w:rPr>
        <w:t xml:space="preserve">the use of </w:t>
      </w:r>
      <w:r>
        <w:t>sharing information</w:t>
      </w:r>
      <w:r>
        <w:rPr>
          <w:rFonts w:eastAsiaTheme="minorEastAsia"/>
          <w:lang w:val="en-GB" w:eastAsia="zh-CN"/>
        </w:rPr>
        <w:t xml:space="preserve"> shared by the LTE SL module</w:t>
      </w:r>
      <w:r>
        <w:rPr>
          <w:rFonts w:eastAsiaTheme="minorEastAsia" w:hint="eastAsia"/>
          <w:lang w:eastAsia="zh-CN"/>
        </w:rPr>
        <w:t xml:space="preserve"> </w:t>
      </w:r>
      <w:r>
        <w:rPr>
          <w:lang w:val="en-GB" w:eastAsia="zh-CN"/>
        </w:rPr>
        <w:t xml:space="preserve">in the dynamic resource pool, the </w:t>
      </w:r>
      <w:r>
        <w:rPr>
          <w:rFonts w:hint="eastAsia"/>
          <w:lang w:val="en-GB" w:eastAsia="zh-CN"/>
        </w:rPr>
        <w:t>following agreement</w:t>
      </w:r>
      <w:r>
        <w:rPr>
          <w:rFonts w:eastAsiaTheme="minorEastAsia"/>
          <w:lang w:val="en-GB" w:eastAsia="zh-CN"/>
        </w:rPr>
        <w:t>s</w:t>
      </w:r>
      <w:r>
        <w:rPr>
          <w:rFonts w:hint="eastAsia"/>
          <w:lang w:val="en-GB" w:eastAsia="zh-CN"/>
        </w:rPr>
        <w:t xml:space="preserve"> w</w:t>
      </w:r>
      <w:r>
        <w:rPr>
          <w:lang w:eastAsia="zh-CN"/>
        </w:rPr>
        <w:t>ere</w:t>
      </w:r>
      <w:r>
        <w:rPr>
          <w:rFonts w:hint="eastAsia"/>
          <w:lang w:val="en-GB" w:eastAsia="zh-CN"/>
        </w:rPr>
        <w:t xml:space="preserve"> achieved in RAN1#11</w:t>
      </w:r>
      <w:r>
        <w:rPr>
          <w:lang w:val="en-GB" w:eastAsia="zh-CN"/>
        </w:rPr>
        <w:t xml:space="preserve">2 </w:t>
      </w:r>
      <w:proofErr w:type="spellStart"/>
      <w:r>
        <w:rPr>
          <w:lang w:val="en-GB" w:eastAsia="zh-CN"/>
        </w:rPr>
        <w:t>bis</w:t>
      </w:r>
      <w:proofErr w:type="spellEnd"/>
      <w:r>
        <w:rPr>
          <w:lang w:val="en-GB" w:eastAsia="zh-CN"/>
        </w:rPr>
        <w:t>-e</w:t>
      </w:r>
      <w:r>
        <w:rPr>
          <w:rFonts w:eastAsia="宋体"/>
          <w:lang w:eastAsia="zh-CN"/>
        </w:rPr>
        <w:t xml:space="preserve"> meeting</w:t>
      </w:r>
      <w:r>
        <w:rPr>
          <w:rFonts w:eastAsiaTheme="minorEastAsia"/>
          <w:lang w:val="en-GB" w:eastAsia="zh-CN"/>
        </w:rPr>
        <w:fldChar w:fldCharType="begin"/>
      </w:r>
      <w:r>
        <w:rPr>
          <w:rFonts w:eastAsiaTheme="minorEastAsia"/>
          <w:lang w:val="en-GB" w:eastAsia="zh-CN"/>
        </w:rPr>
        <w:instrText xml:space="preserve"> REF _Ref118224770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w:t>
      </w:r>
      <w:r>
        <w:rPr>
          <w:rFonts w:eastAsiaTheme="minorEastAsia" w:hint="eastAsia"/>
          <w:lang w:eastAsia="zh-CN"/>
        </w:rPr>
        <w:t>1</w:t>
      </w:r>
      <w:r>
        <w:rPr>
          <w:rFonts w:eastAsiaTheme="minorEastAsia"/>
          <w:lang w:val="en-GB" w:eastAsia="zh-CN"/>
        </w:rPr>
        <w:t>]</w:t>
      </w:r>
      <w:r>
        <w:rPr>
          <w:rFonts w:eastAsiaTheme="minorEastAsia"/>
          <w:lang w:val="en-GB" w:eastAsia="zh-CN"/>
        </w:rPr>
        <w:fldChar w:fldCharType="end"/>
      </w:r>
      <w:r>
        <w:rPr>
          <w:rFonts w:eastAsiaTheme="minorEastAsia"/>
          <w:lang w:val="en-GB" w:eastAsia="zh-CN"/>
        </w:rPr>
        <w:t>[5]</w:t>
      </w:r>
      <w:r>
        <w:rPr>
          <w:rFonts w:eastAsiaTheme="minorEastAsia" w:hint="eastAsia"/>
          <w:lang w:eastAsia="zh-CN"/>
        </w:rPr>
        <w:t xml:space="preserve"> </w:t>
      </w:r>
      <w:r>
        <w:rPr>
          <w:lang w:val="en-GB" w:eastAsia="zh-CN"/>
        </w:rPr>
        <w:t xml:space="preserve">and </w:t>
      </w:r>
      <w:bookmarkStart w:id="21" w:name="_Hlk134456242"/>
      <w:r>
        <w:rPr>
          <w:lang w:val="en-GB" w:eastAsia="zh-CN"/>
        </w:rPr>
        <w:t>the following</w:t>
      </w:r>
      <w:r>
        <w:rPr>
          <w:rFonts w:hint="eastAsia"/>
          <w:lang w:eastAsia="zh-CN"/>
        </w:rPr>
        <w:t xml:space="preserve"> latest  FL</w:t>
      </w:r>
      <w:r>
        <w:rPr>
          <w:lang w:eastAsia="zh-CN"/>
        </w:rPr>
        <w:t>’</w:t>
      </w:r>
      <w:r>
        <w:rPr>
          <w:rFonts w:hint="eastAsia"/>
          <w:lang w:eastAsia="zh-CN"/>
        </w:rPr>
        <w:t xml:space="preserve">s </w:t>
      </w:r>
      <w:r>
        <w:rPr>
          <w:lang w:val="en-GB" w:eastAsia="zh-CN"/>
        </w:rPr>
        <w:t xml:space="preserve">proposal </w:t>
      </w:r>
      <w:r>
        <w:rPr>
          <w:rFonts w:hint="eastAsia"/>
          <w:lang w:eastAsia="zh-CN"/>
        </w:rPr>
        <w:t>was discussed</w:t>
      </w:r>
      <w:r>
        <w:rPr>
          <w:rFonts w:eastAsia="宋体"/>
          <w:lang w:eastAsia="zh-CN"/>
        </w:rPr>
        <w:t xml:space="preserve"> </w:t>
      </w:r>
      <w:r>
        <w:rPr>
          <w:rFonts w:hint="eastAsia"/>
          <w:lang w:val="en-GB" w:eastAsia="zh-CN"/>
        </w:rPr>
        <w:t>in RAN1#11</w:t>
      </w:r>
      <w:r>
        <w:rPr>
          <w:lang w:val="en-GB" w:eastAsia="zh-CN"/>
        </w:rPr>
        <w:t>2bis-e</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[5]</w:t>
      </w:r>
      <w:r>
        <w:rPr>
          <w:rFonts w:eastAsiaTheme="minorEastAsia"/>
          <w:lang w:val="en-GB" w:eastAsia="zh-CN"/>
        </w:rPr>
        <w:fldChar w:fldCharType="end"/>
      </w:r>
      <w:bookmarkEnd w:id="21"/>
      <w:r>
        <w:rPr>
          <w:rFonts w:eastAsiaTheme="minorEastAsia"/>
          <w:lang w:val="en-GB" w:eastAsia="zh-CN"/>
        </w:rPr>
        <w:t>:</w:t>
      </w:r>
    </w:p>
    <w:tbl>
      <w:tblPr>
        <w:tblStyle w:val="af3"/>
        <w:tblW w:w="0" w:type="auto"/>
        <w:tblInd w:w="108" w:type="dxa"/>
        <w:tblLook w:val="04A0" w:firstRow="1" w:lastRow="0" w:firstColumn="1" w:lastColumn="0" w:noHBand="0" w:noVBand="1"/>
      </w:tblPr>
      <w:tblGrid>
        <w:gridCol w:w="9781"/>
      </w:tblGrid>
      <w:tr w:rsidR="00FC39FD" w14:paraId="6394C0A5" w14:textId="77777777">
        <w:tc>
          <w:tcPr>
            <w:tcW w:w="9781" w:type="dxa"/>
          </w:tcPr>
          <w:p w14:paraId="06E1FE71" w14:textId="77777777" w:rsidR="00FC39FD" w:rsidRDefault="00D2518B">
            <w:pPr>
              <w:rPr>
                <w:iCs/>
                <w:lang w:eastAsia="zh-CN"/>
              </w:rPr>
            </w:pPr>
            <w:r>
              <w:rPr>
                <w:b/>
                <w:bCs/>
                <w:iCs/>
                <w:highlight w:val="green"/>
              </w:rPr>
              <w:t>Agreement</w:t>
            </w:r>
          </w:p>
          <w:p w14:paraId="26EAE90E" w14:textId="77777777" w:rsidR="00FC39FD" w:rsidRDefault="00D2518B">
            <w:pPr>
              <w:rPr>
                <w:iCs/>
              </w:rPr>
            </w:pPr>
            <w:r>
              <w:rPr>
                <w:iCs/>
              </w:rPr>
              <w:t>In NR SL resource (re)selection procedure, for dynamic resource pool sharing, the list of initial SL RSRP thresholds is separately (pre)configured (i.e., Alt 3 in the agreement of RAN1#112 meeting) for t</w:t>
            </w:r>
            <w:r>
              <w:rPr>
                <w:bCs/>
                <w:iCs/>
              </w:rPr>
              <w:t>he PHY layer of NR SL module to exclude NR SL candidate resources overlapping with LTE SL reserved resources by other LTE SL UE.</w:t>
            </w:r>
          </w:p>
          <w:p w14:paraId="1CFB73D0" w14:textId="77777777" w:rsidR="00FC39FD" w:rsidRDefault="00D2518B">
            <w:pPr>
              <w:numPr>
                <w:ilvl w:val="0"/>
                <w:numId w:val="29"/>
              </w:numPr>
              <w:rPr>
                <w:iCs/>
              </w:rPr>
            </w:pPr>
            <w:r>
              <w:t>FFS: whether a different initial SL RSRP threshold list may be (pre)configured for selecting single slot</w:t>
            </w:r>
            <w:r>
              <w:rPr>
                <w:iCs/>
              </w:rPr>
              <w:t xml:space="preserve"> resources in NR SL slots with NR PSFCH.</w:t>
            </w:r>
          </w:p>
          <w:p w14:paraId="7596AF1A" w14:textId="77777777" w:rsidR="00FC39FD" w:rsidRDefault="00D2518B">
            <w:pPr>
              <w:rPr>
                <w:iCs/>
              </w:rPr>
            </w:pPr>
            <w:r>
              <w:rPr>
                <w:iCs/>
              </w:rPr>
              <w:t xml:space="preserve"> </w:t>
            </w:r>
          </w:p>
          <w:p w14:paraId="30C86FA8" w14:textId="77777777" w:rsidR="00FC39FD" w:rsidRDefault="00D2518B">
            <w:pPr>
              <w:rPr>
                <w:iCs/>
              </w:rPr>
            </w:pPr>
            <w:r>
              <w:rPr>
                <w:b/>
                <w:bCs/>
                <w:iCs/>
                <w:highlight w:val="green"/>
              </w:rPr>
              <w:t>Agreement</w:t>
            </w:r>
          </w:p>
          <w:p w14:paraId="14705993" w14:textId="77777777" w:rsidR="00FC39FD" w:rsidRDefault="00D2518B">
            <w:pPr>
              <w:rPr>
                <w:bCs/>
                <w:iCs/>
              </w:rPr>
            </w:pPr>
            <w:r>
              <w:rPr>
                <w:bCs/>
                <w:iCs/>
              </w:rPr>
              <w:t>In NR SL resource (re)selection procedure, for determining the LTE SL periodic reserved resources by other LTE SL UE, the formula of Q in Section 8.1.4 in TS 38.214 is used.</w:t>
            </w:r>
          </w:p>
          <w:p w14:paraId="35291234" w14:textId="77777777" w:rsidR="00FC39FD" w:rsidRDefault="00D2518B">
            <w:pPr>
              <w:numPr>
                <w:ilvl w:val="0"/>
                <w:numId w:val="29"/>
              </w:numPr>
              <w:rPr>
                <w:bCs/>
                <w:iCs/>
              </w:rPr>
            </w:pPr>
            <w:r>
              <w:rPr>
                <w:bCs/>
                <w:iCs/>
              </w:rPr>
              <w:t>FFS: whether the formula of Q in Section 14.1.1.6 in TS 36.213 is used additionally to derive the largest value between the two formulas</w:t>
            </w:r>
          </w:p>
          <w:p w14:paraId="03AC1868" w14:textId="77777777" w:rsidR="00FC39FD" w:rsidRDefault="00D2518B">
            <w:pPr>
              <w:rPr>
                <w:iCs/>
              </w:rPr>
            </w:pPr>
            <w:r>
              <w:rPr>
                <w:iCs/>
              </w:rPr>
              <w:t xml:space="preserve">Note: The reservation period and the location of the LTE SL </w:t>
            </w:r>
            <w:r>
              <w:rPr>
                <w:bCs/>
                <w:iCs/>
              </w:rPr>
              <w:t xml:space="preserve">periodic </w:t>
            </w:r>
            <w:r>
              <w:rPr>
                <w:iCs/>
              </w:rPr>
              <w:t xml:space="preserve">reserved resources are determined based on the set of LTE SL logical </w:t>
            </w:r>
            <w:proofErr w:type="spellStart"/>
            <w:r>
              <w:rPr>
                <w:iCs/>
              </w:rPr>
              <w:t>subframe</w:t>
            </w:r>
            <w:proofErr w:type="spellEnd"/>
            <w:r>
              <w:rPr>
                <w:iCs/>
              </w:rPr>
              <w:t xml:space="preserve"> that may belong to LTE SL resource pool as specified in TS 36.213.</w:t>
            </w:r>
          </w:p>
          <w:p w14:paraId="7C30F424" w14:textId="77777777" w:rsidR="00FC39FD" w:rsidRDefault="00FC39FD">
            <w:pPr>
              <w:pStyle w:val="ListParagraph1"/>
              <w:spacing w:before="0" w:beforeAutospacing="0" w:after="0" w:line="240" w:lineRule="auto"/>
              <w:ind w:leftChars="0" w:left="0"/>
              <w:jc w:val="both"/>
              <w:rPr>
                <w:sz w:val="20"/>
                <w:szCs w:val="20"/>
              </w:rPr>
            </w:pPr>
          </w:p>
          <w:p w14:paraId="7D130947" w14:textId="77777777" w:rsidR="00FC39FD" w:rsidRDefault="00D2518B">
            <w:pPr>
              <w:rPr>
                <w:rFonts w:eastAsia="Batang"/>
                <w:lang w:val="en-GB"/>
              </w:rPr>
            </w:pPr>
            <w:r>
              <w:rPr>
                <w:rFonts w:eastAsia="Batang"/>
                <w:b/>
                <w:bCs/>
                <w:highlight w:val="green"/>
                <w:lang w:val="en-GB"/>
              </w:rPr>
              <w:t>Agreement</w:t>
            </w:r>
          </w:p>
          <w:p w14:paraId="5E57E0E7" w14:textId="77777777" w:rsidR="00FC39FD" w:rsidRDefault="00D2518B">
            <w:pPr>
              <w:rPr>
                <w:rFonts w:eastAsia="Batang"/>
                <w:bCs/>
                <w:color w:val="000000"/>
              </w:rPr>
            </w:pPr>
            <w:r>
              <w:rPr>
                <w:rFonts w:eastAsia="Batang"/>
                <w:bCs/>
                <w:color w:val="000000"/>
              </w:rPr>
              <w:t xml:space="preserve">In NR SL resource (re)selection </w:t>
            </w:r>
            <w:r>
              <w:rPr>
                <w:rFonts w:eastAsia="Batang"/>
                <w:bCs/>
              </w:rPr>
              <w:t xml:space="preserve">procedure for dynamic resource pool sharing, the </w:t>
            </w:r>
            <w:r>
              <w:rPr>
                <w:rFonts w:eastAsia="Batang"/>
                <w:bCs/>
                <w:color w:val="000000"/>
              </w:rPr>
              <w:t xml:space="preserve">PHY layer of NR SL module excludes NR SL candidate resources in a NR SL slot overlapping with LTE SL resources selected to be used for LTE SL module’s own LTE SL transmission </w:t>
            </w:r>
          </w:p>
          <w:p w14:paraId="6C5BDE59" w14:textId="77777777" w:rsidR="00FC39FD" w:rsidRDefault="00D2518B">
            <w:pPr>
              <w:numPr>
                <w:ilvl w:val="0"/>
                <w:numId w:val="9"/>
              </w:numPr>
              <w:rPr>
                <w:rFonts w:eastAsia="Batang"/>
                <w:bCs/>
                <w:color w:val="000000"/>
              </w:rPr>
            </w:pPr>
            <w:r>
              <w:rPr>
                <w:rFonts w:eastAsia="Batang"/>
                <w:bCs/>
                <w:color w:val="000000"/>
              </w:rPr>
              <w:t xml:space="preserve">For the LTE SL periodic resources selected to be used for LTE SL module’s own LTE SL transmission, </w:t>
            </w:r>
          </w:p>
          <w:p w14:paraId="1B6DF3C5" w14:textId="77777777" w:rsidR="00FC39FD" w:rsidRDefault="00D2518B">
            <w:pPr>
              <w:numPr>
                <w:ilvl w:val="1"/>
                <w:numId w:val="9"/>
              </w:numPr>
              <w:rPr>
                <w:rFonts w:eastAsia="Batang"/>
                <w:bCs/>
                <w:color w:val="000000"/>
              </w:rPr>
            </w:pPr>
            <w:r>
              <w:rPr>
                <w:rFonts w:eastAsia="Batang"/>
                <w:bCs/>
                <w:color w:val="000000"/>
              </w:rPr>
              <w:t>For determining the above LTE SL selected resources, the LTE SL resources selected to be used for LTE SL module’s own LTE SL transmission are repeated according to the LTE SL resource reservation period and LTE SL resource reselection count</w:t>
            </w:r>
          </w:p>
          <w:p w14:paraId="642D94B8" w14:textId="77777777" w:rsidR="00FC39FD" w:rsidRDefault="00D2518B">
            <w:pPr>
              <w:numPr>
                <w:ilvl w:val="0"/>
                <w:numId w:val="9"/>
              </w:numPr>
              <w:rPr>
                <w:rFonts w:eastAsia="Batang"/>
                <w:bCs/>
                <w:color w:val="000000"/>
              </w:rPr>
            </w:pPr>
            <w:r>
              <w:rPr>
                <w:rFonts w:eastAsia="Batang"/>
                <w:bCs/>
                <w:color w:val="000000"/>
              </w:rPr>
              <w:t xml:space="preserve">The PHY layer of NR </w:t>
            </w:r>
            <w:r>
              <w:rPr>
                <w:rFonts w:eastAsia="Batang"/>
                <w:bCs/>
                <w:color w:val="000000"/>
                <w:lang w:eastAsia="ko-KR"/>
              </w:rPr>
              <w:t>SL</w:t>
            </w:r>
            <w:r>
              <w:rPr>
                <w:rFonts w:eastAsia="Batang"/>
                <w:bCs/>
                <w:color w:val="000000"/>
              </w:rPr>
              <w:t xml:space="preserve"> module applies the above procedure in Step 5 in Section 8.1.4 of TS 38.214</w:t>
            </w:r>
          </w:p>
          <w:p w14:paraId="43AF53F9" w14:textId="77777777" w:rsidR="00FC39FD" w:rsidRDefault="00D2518B">
            <w:pPr>
              <w:numPr>
                <w:ilvl w:val="1"/>
                <w:numId w:val="9"/>
              </w:numPr>
              <w:rPr>
                <w:rFonts w:eastAsia="Batang"/>
                <w:bCs/>
                <w:color w:val="000000"/>
              </w:rPr>
            </w:pPr>
            <w:r>
              <w:rPr>
                <w:rFonts w:eastAsia="Batang"/>
                <w:bCs/>
                <w:color w:val="000000"/>
              </w:rPr>
              <w:t xml:space="preserve">Note: For periodic resource reservation of NR SL transmission, the PHY layer of NR SL module </w:t>
            </w:r>
            <w:r>
              <w:rPr>
                <w:rFonts w:eastAsia="Batang"/>
                <w:bCs/>
              </w:rPr>
              <w:t>further excludes all NR SL candidate resources in a NR SL slot where NR SL periodic resources</w:t>
            </w:r>
            <w:r>
              <w:rPr>
                <w:rFonts w:eastAsia="Batang"/>
                <w:bCs/>
                <w:color w:val="000000"/>
              </w:rPr>
              <w:t xml:space="preserve"> are in the NR SL slot overlapping with LTE SL resources selected to be used for LTE SL module’s own LTE SL transmission according to Step 5 in Section 8.1.4 of TS 38.214</w:t>
            </w:r>
          </w:p>
          <w:p w14:paraId="38355E56" w14:textId="77777777" w:rsidR="00FC39FD" w:rsidRDefault="00D2518B">
            <w:pPr>
              <w:numPr>
                <w:ilvl w:val="1"/>
                <w:numId w:val="9"/>
              </w:numPr>
              <w:rPr>
                <w:rFonts w:eastAsia="Batang"/>
                <w:bCs/>
                <w:color w:val="000000"/>
              </w:rPr>
            </w:pPr>
            <w:r>
              <w:rPr>
                <w:rFonts w:eastAsia="Batang"/>
                <w:bCs/>
                <w:color w:val="000000"/>
              </w:rPr>
              <w:t xml:space="preserve">Note: When the PHY layer of NR </w:t>
            </w:r>
            <w:r>
              <w:rPr>
                <w:rFonts w:eastAsia="Batang"/>
                <w:bCs/>
                <w:color w:val="000000"/>
                <w:lang w:eastAsia="ko-KR"/>
              </w:rPr>
              <w:t>SL</w:t>
            </w:r>
            <w:r>
              <w:rPr>
                <w:rFonts w:eastAsia="Batang"/>
                <w:bCs/>
                <w:color w:val="000000"/>
              </w:rPr>
              <w:t xml:space="preserve"> module cancels the above procedure according to Step 5a in Section 8.1.4 of TS 38.214, UE selects either LTE SL transmission or NR SL transmission according to Rel-16 NR SL in-device coexistence rule</w:t>
            </w:r>
          </w:p>
          <w:p w14:paraId="7270CBC7" w14:textId="77777777" w:rsidR="00FC39FD" w:rsidRDefault="00D2518B">
            <w:pPr>
              <w:numPr>
                <w:ilvl w:val="0"/>
                <w:numId w:val="9"/>
              </w:numPr>
              <w:rPr>
                <w:rFonts w:eastAsia="Batang"/>
                <w:bCs/>
                <w:color w:val="000000"/>
              </w:rPr>
            </w:pPr>
            <w:r>
              <w:rPr>
                <w:rFonts w:eastAsia="Batang"/>
                <w:bCs/>
                <w:color w:val="000000"/>
                <w:lang w:eastAsia="ko-KR"/>
              </w:rPr>
              <w:t>Alt 1: The above procedure is applied at least when the priority of LTE SL transmission is higher than the priority of NR SL transmission</w:t>
            </w:r>
          </w:p>
          <w:p w14:paraId="6C467685" w14:textId="77777777" w:rsidR="00FC39FD" w:rsidRDefault="00D2518B">
            <w:pPr>
              <w:numPr>
                <w:ilvl w:val="1"/>
                <w:numId w:val="9"/>
              </w:numPr>
              <w:rPr>
                <w:rFonts w:eastAsia="Batang"/>
                <w:bCs/>
                <w:color w:val="000000"/>
              </w:rPr>
            </w:pPr>
            <w:r>
              <w:rPr>
                <w:rFonts w:eastAsia="Batang"/>
                <w:bCs/>
                <w:color w:val="000000"/>
                <w:lang w:eastAsia="ko-KR"/>
              </w:rPr>
              <w:t>It is up to UE implementation whether or not to apply the above procedure when the priority of LTE SL transmission is not higher than the priority of NR SL transmission</w:t>
            </w:r>
          </w:p>
          <w:p w14:paraId="663DB570" w14:textId="77777777" w:rsidR="00FC39FD" w:rsidRDefault="00D2518B">
            <w:pPr>
              <w:numPr>
                <w:ilvl w:val="0"/>
                <w:numId w:val="9"/>
              </w:numPr>
              <w:rPr>
                <w:rFonts w:eastAsia="Batang"/>
                <w:bCs/>
                <w:color w:val="000000"/>
              </w:rPr>
            </w:pPr>
            <w:r>
              <w:rPr>
                <w:rFonts w:eastAsia="Batang"/>
                <w:bCs/>
                <w:color w:val="000000"/>
              </w:rPr>
              <w:t>Note: It is assumed that the information relevant to LTE SL resources selected to be used for LTE SL module’s own LTE SL transmission used in the above procedure is shared from LTE SL module to NR SL module</w:t>
            </w:r>
          </w:p>
          <w:p w14:paraId="686683E5" w14:textId="77777777" w:rsidR="00FC39FD" w:rsidRDefault="00FC39FD">
            <w:pPr>
              <w:rPr>
                <w:b/>
                <w:bCs/>
                <w:highlight w:val="green"/>
              </w:rPr>
            </w:pPr>
          </w:p>
          <w:p w14:paraId="3FDECBD9" w14:textId="77777777" w:rsidR="00FC39FD" w:rsidRDefault="00D2518B">
            <w:pPr>
              <w:rPr>
                <w:lang w:eastAsia="zh-CN"/>
              </w:rPr>
            </w:pPr>
            <w:r>
              <w:rPr>
                <w:b/>
                <w:bCs/>
                <w:highlight w:val="green"/>
              </w:rPr>
              <w:t>Agreement</w:t>
            </w:r>
          </w:p>
          <w:p w14:paraId="613F0DA2" w14:textId="77777777" w:rsidR="00FC39FD" w:rsidRDefault="00D2518B">
            <w:pPr>
              <w:jc w:val="both"/>
            </w:pPr>
            <w:r>
              <w:t>In NR SL resource (re)selection procedure, t</w:t>
            </w:r>
            <w:r>
              <w:rPr>
                <w:bCs/>
              </w:rPr>
              <w:t xml:space="preserve">he PHY layer of NR SL module excludes NR SL candidate resources overlapping with LTE SL resources associated with non-monitored </w:t>
            </w:r>
            <w:proofErr w:type="spellStart"/>
            <w:r>
              <w:rPr>
                <w:bCs/>
              </w:rPr>
              <w:t>subframe</w:t>
            </w:r>
            <w:proofErr w:type="spellEnd"/>
            <w:r>
              <w:rPr>
                <w:bCs/>
              </w:rPr>
              <w:t xml:space="preserve"> (in which UE has not monitored due to its transmission) in LTE SL module </w:t>
            </w:r>
          </w:p>
          <w:p w14:paraId="4AFAFCD5" w14:textId="77777777" w:rsidR="00FC39FD" w:rsidRDefault="00D2518B">
            <w:pPr>
              <w:numPr>
                <w:ilvl w:val="0"/>
                <w:numId w:val="30"/>
              </w:numPr>
              <w:rPr>
                <w:bCs/>
              </w:rPr>
            </w:pPr>
            <w:r>
              <w:rPr>
                <w:bCs/>
              </w:rPr>
              <w:t xml:space="preserve">For determining the LTE SL resources associated with non-monitored </w:t>
            </w:r>
            <w:proofErr w:type="spellStart"/>
            <w:r>
              <w:rPr>
                <w:bCs/>
              </w:rPr>
              <w:t>subframe</w:t>
            </w:r>
            <w:proofErr w:type="spellEnd"/>
            <w:r>
              <w:rPr>
                <w:bCs/>
              </w:rPr>
              <w:t xml:space="preserve"> of LTE SL module, </w:t>
            </w:r>
          </w:p>
          <w:p w14:paraId="19C25052" w14:textId="77777777" w:rsidR="00FC39FD" w:rsidRDefault="00D2518B">
            <w:pPr>
              <w:numPr>
                <w:ilvl w:val="1"/>
                <w:numId w:val="30"/>
              </w:numPr>
              <w:rPr>
                <w:bCs/>
              </w:rPr>
            </w:pPr>
            <w:r>
              <w:rPr>
                <w:bCs/>
              </w:rPr>
              <w:t xml:space="preserve">All the LTE SL resources in the non-monitored </w:t>
            </w:r>
            <w:proofErr w:type="spellStart"/>
            <w:r>
              <w:rPr>
                <w:bCs/>
              </w:rPr>
              <w:t>subframes</w:t>
            </w:r>
            <w:proofErr w:type="spellEnd"/>
            <w:r>
              <w:rPr>
                <w:bCs/>
              </w:rPr>
              <w:t xml:space="preserve"> are assumed to be repeatedly reserved Q times for each LTE SL resource reservation period (pre)configured in a LTE SL resource pool</w:t>
            </w:r>
          </w:p>
          <w:p w14:paraId="4E902491" w14:textId="77777777" w:rsidR="00FC39FD" w:rsidRDefault="00D2518B">
            <w:pPr>
              <w:numPr>
                <w:ilvl w:val="2"/>
                <w:numId w:val="30"/>
              </w:numPr>
              <w:rPr>
                <w:bCs/>
              </w:rPr>
            </w:pPr>
            <w:r>
              <w:rPr>
                <w:bCs/>
              </w:rPr>
              <w:t>The same formula of Q for determining the LTE SL periodic reserved resources by other SL UE is used</w:t>
            </w:r>
          </w:p>
          <w:p w14:paraId="0AD7B328" w14:textId="77777777" w:rsidR="00FC39FD" w:rsidRDefault="00D2518B">
            <w:pPr>
              <w:numPr>
                <w:ilvl w:val="2"/>
                <w:numId w:val="30"/>
              </w:numPr>
              <w:rPr>
                <w:bCs/>
              </w:rPr>
            </w:pPr>
            <w:r>
              <w:rPr>
                <w:bCs/>
              </w:rPr>
              <w:t xml:space="preserve">Note: The reservation period and the location of the LTE SL resources repeated Q times in the above procedure are determined based on the set of LTE SL logical </w:t>
            </w:r>
            <w:proofErr w:type="spellStart"/>
            <w:r>
              <w:rPr>
                <w:bCs/>
              </w:rPr>
              <w:t>subframe</w:t>
            </w:r>
            <w:proofErr w:type="spellEnd"/>
            <w:r>
              <w:rPr>
                <w:bCs/>
              </w:rPr>
              <w:t xml:space="preserve"> that may belong to LTE SL resource pool as specified in TS 36.213</w:t>
            </w:r>
          </w:p>
          <w:p w14:paraId="1000CF44" w14:textId="77777777" w:rsidR="00FC39FD" w:rsidRDefault="00D2518B">
            <w:pPr>
              <w:numPr>
                <w:ilvl w:val="0"/>
                <w:numId w:val="30"/>
              </w:numPr>
              <w:rPr>
                <w:bCs/>
              </w:rPr>
            </w:pPr>
            <w:r>
              <w:rPr>
                <w:bCs/>
              </w:rPr>
              <w:t>The PHY layer of NR SL module applies the above procedure in Step 5 in Section 8.1.4 of TS 38.214</w:t>
            </w:r>
          </w:p>
          <w:p w14:paraId="0A1C0CFE" w14:textId="77777777" w:rsidR="00FC39FD" w:rsidRDefault="00D2518B">
            <w:pPr>
              <w:numPr>
                <w:ilvl w:val="1"/>
                <w:numId w:val="30"/>
              </w:numPr>
              <w:rPr>
                <w:bCs/>
              </w:rPr>
            </w:pPr>
            <w:r>
              <w:rPr>
                <w:bCs/>
              </w:rPr>
              <w:t xml:space="preserve">FFS: whether the set SA is initialized to the set of all the candidate single-slot resources excluding NR SL candidate resources overlapping with LTE SL resources associated with non-monitored </w:t>
            </w:r>
            <w:proofErr w:type="spellStart"/>
            <w:r>
              <w:rPr>
                <w:bCs/>
              </w:rPr>
              <w:t>subframes</w:t>
            </w:r>
            <w:proofErr w:type="spellEnd"/>
            <w:r>
              <w:rPr>
                <w:bCs/>
              </w:rPr>
              <w:t xml:space="preserve"> when the amount of candidate single-slot resources is not sufficient as specified in Step 5a in Section 8.1.4 of TS 38.214</w:t>
            </w:r>
          </w:p>
          <w:p w14:paraId="712B22F8" w14:textId="77777777" w:rsidR="00FC39FD" w:rsidRDefault="00D2518B">
            <w:pPr>
              <w:numPr>
                <w:ilvl w:val="1"/>
                <w:numId w:val="30"/>
              </w:numPr>
              <w:rPr>
                <w:bCs/>
              </w:rPr>
            </w:pPr>
            <w:r>
              <w:rPr>
                <w:bCs/>
              </w:rPr>
              <w:t xml:space="preserve">Note: For periodic resource reservation of NR SL transmission, the PHY layer of NR SL module further excludes all NR SL candidate resources in NR SL slots that overlap with LTE SL resource </w:t>
            </w:r>
            <w:r>
              <w:rPr>
                <w:bCs/>
              </w:rPr>
              <w:lastRenderedPageBreak/>
              <w:t xml:space="preserve">pool where NR SL periodic resources are overlapping with LTE SL resources associated with non-monitored </w:t>
            </w:r>
            <w:proofErr w:type="spellStart"/>
            <w:r>
              <w:rPr>
                <w:bCs/>
              </w:rPr>
              <w:t>subframes</w:t>
            </w:r>
            <w:proofErr w:type="spellEnd"/>
            <w:r>
              <w:rPr>
                <w:bCs/>
              </w:rPr>
              <w:t xml:space="preserve"> of LTE SL module according to Step 5 in Section 8.1.4 of TS 38.214</w:t>
            </w:r>
          </w:p>
          <w:p w14:paraId="1EE974DD" w14:textId="77777777" w:rsidR="00FC39FD" w:rsidRDefault="00D2518B">
            <w:pPr>
              <w:numPr>
                <w:ilvl w:val="1"/>
                <w:numId w:val="30"/>
              </w:numPr>
              <w:rPr>
                <w:bCs/>
              </w:rPr>
            </w:pPr>
            <w:r>
              <w:rPr>
                <w:bCs/>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D3503FE" w14:textId="77777777" w:rsidR="00FC39FD" w:rsidRDefault="00D2518B">
            <w:pPr>
              <w:numPr>
                <w:ilvl w:val="0"/>
                <w:numId w:val="30"/>
              </w:numPr>
              <w:rPr>
                <w:bCs/>
              </w:rPr>
            </w:pPr>
            <w:r>
              <w:rPr>
                <w:bCs/>
              </w:rPr>
              <w:t xml:space="preserve">Note: It is assumed that the information relevant to LTE SL resources associated with non-monitored </w:t>
            </w:r>
            <w:proofErr w:type="spellStart"/>
            <w:r>
              <w:rPr>
                <w:bCs/>
              </w:rPr>
              <w:t>subframe</w:t>
            </w:r>
            <w:proofErr w:type="spellEnd"/>
            <w:r>
              <w:rPr>
                <w:bCs/>
              </w:rPr>
              <w:t xml:space="preserve"> of LTE SL module used in the above procedure is shared from LTE SL module to NR SL module</w:t>
            </w:r>
          </w:p>
          <w:p w14:paraId="75E732F0" w14:textId="77777777" w:rsidR="00FC39FD" w:rsidRDefault="00D2518B">
            <w:pPr>
              <w:rPr>
                <w:rFonts w:ascii="Times" w:hAnsi="Times" w:cs="Times"/>
                <w:iCs/>
              </w:rPr>
            </w:pPr>
            <w:r>
              <w:rPr>
                <w:iCs/>
              </w:rPr>
              <w:t xml:space="preserve"> </w:t>
            </w:r>
          </w:p>
          <w:p w14:paraId="419A1135" w14:textId="77777777" w:rsidR="00FC39FD" w:rsidRDefault="00D2518B">
            <w:r>
              <w:rPr>
                <w:highlight w:val="yellow"/>
              </w:rPr>
              <w:t>Proposed conclusion 2-1-2 (III):</w:t>
            </w:r>
          </w:p>
          <w:p w14:paraId="4E92E702" w14:textId="77777777" w:rsidR="00FC39FD" w:rsidRDefault="00D2518B">
            <w:pPr>
              <w:pStyle w:val="afa"/>
              <w:numPr>
                <w:ilvl w:val="0"/>
                <w:numId w:val="31"/>
              </w:numPr>
              <w:ind w:firstLineChars="0"/>
              <w:rPr>
                <w:rFonts w:ascii="Times New Roman" w:hAnsi="Times New Roman" w:cs="Times New Roman"/>
                <w:sz w:val="20"/>
                <w:szCs w:val="20"/>
              </w:rPr>
            </w:pPr>
            <w:r>
              <w:rPr>
                <w:rFonts w:ascii="Times New Roman" w:hAnsi="Times New Roman" w:cs="Times New Roman"/>
                <w:sz w:val="20"/>
                <w:szCs w:val="20"/>
              </w:rPr>
              <w:t>RAN1 does not pursue specific enhancement not to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74B51FE0" w14:textId="77777777" w:rsidR="00FC39FD" w:rsidRDefault="00FC39FD"/>
        </w:tc>
      </w:tr>
    </w:tbl>
    <w:p w14:paraId="5CAF65E9" w14:textId="77777777" w:rsidR="00FC39FD" w:rsidRDefault="00FC39FD">
      <w:pPr>
        <w:spacing w:afterLines="50" w:after="120"/>
        <w:jc w:val="both"/>
        <w:rPr>
          <w:rFonts w:eastAsia="宋体"/>
          <w:lang w:eastAsia="zh-CN"/>
        </w:rPr>
      </w:pPr>
    </w:p>
    <w:p w14:paraId="4FE59208" w14:textId="77777777" w:rsidR="00FC39FD" w:rsidRDefault="00D2518B">
      <w:pPr>
        <w:spacing w:afterLines="50" w:after="120"/>
        <w:jc w:val="both"/>
        <w:rPr>
          <w:rFonts w:eastAsia="宋体"/>
          <w:b/>
          <w:u w:val="single"/>
          <w:lang w:eastAsia="zh-CN"/>
        </w:rPr>
      </w:pPr>
      <w:bookmarkStart w:id="22" w:name="OLE_LINK18"/>
      <w:bookmarkStart w:id="23" w:name="OLE_LINK19"/>
      <w:r>
        <w:rPr>
          <w:rFonts w:eastAsia="宋体"/>
          <w:b/>
          <w:u w:val="single"/>
          <w:lang w:eastAsia="zh-CN"/>
        </w:rPr>
        <w:t>Issue1: Information shared from the LTE SL module to the NR SL module within a device</w:t>
      </w:r>
    </w:p>
    <w:p w14:paraId="35201672" w14:textId="77777777" w:rsidR="00FC39FD" w:rsidRDefault="00D2518B">
      <w:pPr>
        <w:spacing w:afterLines="50" w:after="120"/>
        <w:jc w:val="both"/>
        <w:rPr>
          <w:rFonts w:eastAsia="宋体"/>
          <w:b/>
          <w:u w:val="single"/>
          <w:lang w:eastAsia="zh-CN"/>
        </w:rPr>
      </w:pPr>
      <w:r>
        <w:rPr>
          <w:rFonts w:eastAsia="宋体"/>
          <w:lang w:eastAsia="zh-CN"/>
        </w:rPr>
        <w:t>For device type A,</w:t>
      </w:r>
      <w:bookmarkEnd w:id="22"/>
      <w:bookmarkEnd w:id="23"/>
      <w:r>
        <w:rPr>
          <w:rFonts w:eastAsia="宋体"/>
          <w:lang w:eastAsia="zh-CN"/>
        </w:rPr>
        <w:t xml:space="preserve"> the NR SL module can obtain some information from the LTE SL module. The </w:t>
      </w:r>
      <w:proofErr w:type="spellStart"/>
      <w:r>
        <w:rPr>
          <w:rFonts w:eastAsia="宋体"/>
          <w:lang w:eastAsia="zh-CN"/>
        </w:rPr>
        <w:t>subframes</w:t>
      </w:r>
      <w:proofErr w:type="spellEnd"/>
      <w:r>
        <w:rPr>
          <w:rFonts w:eastAsia="宋体"/>
          <w:lang w:eastAsia="zh-CN"/>
        </w:rPr>
        <w:t xml:space="preserve"> using to transmit LTE SL SLSS/PSBCH contain non-monitored slots of NR SL module once there is </w:t>
      </w:r>
      <w:r>
        <w:rPr>
          <w:rFonts w:eastAsia="宋体"/>
        </w:rPr>
        <w:t>overlapping in time domain between LTE SLSS/PSBCH and NR SL resource pool</w:t>
      </w:r>
      <w:r>
        <w:rPr>
          <w:rFonts w:eastAsia="宋体"/>
          <w:lang w:eastAsia="zh-CN"/>
        </w:rPr>
        <w:t xml:space="preserve">, but these </w:t>
      </w:r>
      <w:proofErr w:type="spellStart"/>
      <w:r>
        <w:rPr>
          <w:rFonts w:eastAsia="宋体"/>
          <w:lang w:eastAsia="zh-CN"/>
        </w:rPr>
        <w:t>subframes</w:t>
      </w:r>
      <w:proofErr w:type="spellEnd"/>
      <w:r>
        <w:rPr>
          <w:rFonts w:eastAsia="宋体"/>
          <w:lang w:eastAsia="zh-CN"/>
        </w:rPr>
        <w:t xml:space="preserve"> are not non-monitored </w:t>
      </w:r>
      <w:proofErr w:type="spellStart"/>
      <w:r>
        <w:rPr>
          <w:rFonts w:eastAsia="宋体"/>
          <w:lang w:eastAsia="zh-CN"/>
        </w:rPr>
        <w:t>subframe</w:t>
      </w:r>
      <w:proofErr w:type="spellEnd"/>
      <w:r>
        <w:rPr>
          <w:rFonts w:eastAsia="宋体"/>
          <w:lang w:eastAsia="zh-CN"/>
        </w:rPr>
        <w:t xml:space="preserve"> of LTE SL module, which means NR SL module may be not aware of actual non-monitored </w:t>
      </w:r>
      <w:proofErr w:type="spellStart"/>
      <w:r>
        <w:rPr>
          <w:rFonts w:eastAsia="宋体"/>
          <w:lang w:eastAsia="zh-CN"/>
        </w:rPr>
        <w:t>subframe</w:t>
      </w:r>
      <w:proofErr w:type="spellEnd"/>
      <w:r>
        <w:rPr>
          <w:rFonts w:eastAsia="宋体"/>
          <w:lang w:eastAsia="zh-CN"/>
        </w:rPr>
        <w:t xml:space="preserve"> of LTE SL just according to non-monitored slots of itself, so non-monitored </w:t>
      </w:r>
      <w:proofErr w:type="spellStart"/>
      <w:r>
        <w:rPr>
          <w:rFonts w:eastAsia="宋体"/>
          <w:lang w:eastAsia="zh-CN"/>
        </w:rPr>
        <w:t>subframe</w:t>
      </w:r>
      <w:proofErr w:type="spellEnd"/>
      <w:r>
        <w:rPr>
          <w:rFonts w:eastAsia="宋体"/>
          <w:lang w:eastAsia="zh-CN"/>
        </w:rPr>
        <w:t xml:space="preserve"> of LTE SL should be shared by LTE SL module to </w:t>
      </w:r>
      <w:r>
        <w:rPr>
          <w:rFonts w:eastAsia="宋体" w:hint="eastAsia"/>
          <w:lang w:eastAsia="zh-CN"/>
        </w:rPr>
        <w:t>NR SL module.</w:t>
      </w:r>
      <w:r>
        <w:t xml:space="preserve"> </w:t>
      </w:r>
      <w:r>
        <w:rPr>
          <w:rFonts w:eastAsia="宋体"/>
          <w:lang w:eastAsia="zh-CN"/>
        </w:rPr>
        <w:t xml:space="preserve">Additionally, </w:t>
      </w:r>
      <w:bookmarkStart w:id="24" w:name="_Hlk134450639"/>
      <w:r>
        <w:rPr>
          <w:rFonts w:eastAsia="宋体" w:hint="eastAsia"/>
          <w:lang w:eastAsia="zh-CN"/>
        </w:rPr>
        <w:t>the</w:t>
      </w:r>
      <w:r>
        <w:rPr>
          <w:rFonts w:eastAsia="宋体"/>
          <w:lang w:eastAsia="zh-CN"/>
        </w:rPr>
        <w:t xml:space="preserve"> </w:t>
      </w:r>
      <w:r>
        <w:rPr>
          <w:rFonts w:eastAsia="宋体" w:hint="eastAsia"/>
          <w:lang w:eastAsia="zh-CN"/>
        </w:rPr>
        <w:t>count of resource reservation</w:t>
      </w:r>
      <w:bookmarkEnd w:id="24"/>
      <w:r>
        <w:rPr>
          <w:rFonts w:eastAsia="宋体" w:hint="eastAsia"/>
          <w:lang w:eastAsia="zh-CN"/>
        </w:rPr>
        <w:t xml:space="preserve"> of LTE SL module </w:t>
      </w:r>
      <w:r>
        <w:rPr>
          <w:rFonts w:eastAsia="宋体"/>
          <w:lang w:eastAsia="zh-CN"/>
        </w:rPr>
        <w:t>also need</w:t>
      </w:r>
      <w:r>
        <w:rPr>
          <w:rFonts w:eastAsia="宋体" w:hint="eastAsia"/>
          <w:lang w:eastAsia="zh-CN"/>
        </w:rPr>
        <w:t>s</w:t>
      </w:r>
      <w:r>
        <w:rPr>
          <w:rFonts w:eastAsia="宋体"/>
          <w:lang w:eastAsia="zh-CN"/>
        </w:rPr>
        <w:t xml:space="preserve"> to be shared by LTE SL module to </w:t>
      </w:r>
      <w:r>
        <w:rPr>
          <w:rFonts w:eastAsia="宋体" w:hint="eastAsia"/>
          <w:lang w:eastAsia="zh-CN"/>
        </w:rPr>
        <w:t xml:space="preserve">NR SL module </w:t>
      </w:r>
      <w:r>
        <w:rPr>
          <w:rFonts w:eastAsia="宋体"/>
          <w:lang w:eastAsia="zh-CN"/>
        </w:rPr>
        <w:t xml:space="preserve">then </w:t>
      </w:r>
      <w:r>
        <w:rPr>
          <w:rFonts w:eastAsia="宋体" w:hint="eastAsia"/>
          <w:lang w:eastAsia="zh-CN"/>
        </w:rPr>
        <w:t xml:space="preserve">NR SL module can </w:t>
      </w:r>
      <w:r>
        <w:rPr>
          <w:rFonts w:eastAsia="宋体"/>
          <w:lang w:eastAsia="zh-CN"/>
        </w:rPr>
        <w:t>accurately</w:t>
      </w:r>
      <w:r>
        <w:rPr>
          <w:rFonts w:eastAsia="宋体" w:hint="eastAsia"/>
          <w:lang w:eastAsia="zh-CN"/>
        </w:rPr>
        <w:t xml:space="preserve"> avoid TX/TX collision between LTE SL module and NR SL module according to the transmission time, period and count of resource reservation.</w:t>
      </w:r>
      <w:r>
        <w:rPr>
          <w:rFonts w:eastAsia="宋体"/>
          <w:lang w:eastAsia="zh-CN"/>
        </w:rPr>
        <w:t xml:space="preserve"> </w:t>
      </w:r>
      <w:bookmarkStart w:id="25" w:name="_Hlk134450491"/>
      <w:r>
        <w:rPr>
          <w:rFonts w:eastAsia="宋体"/>
          <w:lang w:eastAsia="zh-CN"/>
        </w:rPr>
        <w:t>The information shared by LTE SL module to the NR SL module contains at least the following parameters:</w:t>
      </w:r>
    </w:p>
    <w:p w14:paraId="2B09EF94"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bookmarkStart w:id="26" w:name="_Hlk134608477"/>
      <w:r>
        <w:rPr>
          <w:rFonts w:ascii="Times New Roman" w:hAnsi="Times New Roman"/>
          <w:bCs/>
          <w:sz w:val="20"/>
          <w:szCs w:val="20"/>
          <w:lang w:val="fr-FR"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3738C447"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Resource reservation information of LTE SL module, including time and frequency location of resources used for own LTE SL transmissions, priority and resource reservation periods for own LTE SL transmissions, the count of resource reservation</w:t>
      </w:r>
    </w:p>
    <w:p w14:paraId="17CEA486"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Half-duplex subframes which are not monitored by the LTE SL module</w:t>
      </w:r>
      <w:bookmarkEnd w:id="25"/>
      <w:bookmarkEnd w:id="26"/>
    </w:p>
    <w:p w14:paraId="6D8A5C27" w14:textId="77777777" w:rsidR="00FC39FD" w:rsidRDefault="00D2518B">
      <w:pPr>
        <w:spacing w:afterLines="50" w:after="120"/>
        <w:jc w:val="both"/>
        <w:rPr>
          <w:rFonts w:eastAsia="宋体"/>
          <w:lang w:eastAsia="zh-CN"/>
        </w:rPr>
      </w:pPr>
      <w:r>
        <w:rPr>
          <w:rFonts w:eastAsia="宋体"/>
          <w:lang w:eastAsia="zh-CN"/>
        </w:rPr>
        <w:t>I</w:t>
      </w:r>
      <w:r>
        <w:rPr>
          <w:rFonts w:eastAsia="宋体" w:hint="eastAsia"/>
          <w:lang w:eastAsia="zh-CN"/>
        </w:rPr>
        <w:t>n addition,</w:t>
      </w:r>
      <w:r>
        <w:rPr>
          <w:rFonts w:eastAsia="宋体"/>
          <w:lang w:eastAsia="zh-CN"/>
        </w:rPr>
        <w:t xml:space="preserve"> the NR SL module is aware of the LTE SL resource pool configurations as per Rel-16 in-device coexistence which at least contains the following information:</w:t>
      </w:r>
    </w:p>
    <w:p w14:paraId="6FFE3C33"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LTE logical subframe related information</w:t>
      </w:r>
    </w:p>
    <w:p w14:paraId="0758706F"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S</w:t>
      </w:r>
      <w:r>
        <w:rPr>
          <w:rFonts w:ascii="Times New Roman" w:hAnsi="Times New Roman"/>
          <w:bCs/>
          <w:sz w:val="20"/>
          <w:szCs w:val="20"/>
          <w:lang w:val="fr-FR" w:eastAsia="ko-KR"/>
        </w:rPr>
        <w:t xml:space="preserve">ub-channel configuration of shared LTE SL resource pool (including the number of sub-channel and the number of PRB per sub-channel) </w:t>
      </w:r>
    </w:p>
    <w:p w14:paraId="66DE0832"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hint="eastAsia"/>
          <w:bCs/>
          <w:sz w:val="20"/>
          <w:szCs w:val="20"/>
          <w:lang w:val="fr-FR" w:eastAsia="ko-KR"/>
        </w:rPr>
        <w:t>A</w:t>
      </w:r>
      <w:r>
        <w:rPr>
          <w:rFonts w:ascii="Times New Roman" w:hAnsi="Times New Roman"/>
          <w:bCs/>
          <w:sz w:val="20"/>
          <w:szCs w:val="20"/>
          <w:lang w:val="fr-FR" w:eastAsia="ko-KR"/>
        </w:rPr>
        <w:t xml:space="preserve">vailable resource reservation periods in shared LTE SL resource pool </w:t>
      </w:r>
    </w:p>
    <w:p w14:paraId="6EED5701" w14:textId="77777777" w:rsidR="00FC39FD" w:rsidRDefault="00D2518B">
      <w:pPr>
        <w:pStyle w:val="afa"/>
        <w:numPr>
          <w:ilvl w:val="0"/>
          <w:numId w:val="19"/>
        </w:numPr>
        <w:spacing w:afterLines="50" w:after="120"/>
        <w:ind w:firstLineChars="0"/>
        <w:rPr>
          <w:rFonts w:ascii="Times New Roman" w:hAnsi="Times New Roman"/>
          <w:bCs/>
          <w:sz w:val="20"/>
          <w:szCs w:val="20"/>
          <w:lang w:val="fr-FR" w:eastAsia="ko-KR"/>
        </w:rPr>
      </w:pPr>
      <w:r>
        <w:rPr>
          <w:rFonts w:ascii="Times New Roman" w:hAnsi="Times New Roman" w:hint="eastAsia"/>
          <w:bCs/>
          <w:sz w:val="20"/>
          <w:szCs w:val="20"/>
          <w:lang w:val="fr-FR" w:eastAsia="ko-KR"/>
        </w:rPr>
        <w:t>Pstep</w:t>
      </w:r>
    </w:p>
    <w:p w14:paraId="222FB056" w14:textId="77777777" w:rsidR="00FC39FD" w:rsidRDefault="00FC39FD">
      <w:pPr>
        <w:spacing w:afterLines="50" w:after="120"/>
        <w:jc w:val="both"/>
        <w:rPr>
          <w:rFonts w:eastAsia="宋体"/>
          <w:lang w:val="fr-FR" w:eastAsia="zh-CN"/>
        </w:rPr>
      </w:pPr>
    </w:p>
    <w:p w14:paraId="1A8C872C" w14:textId="447D7B76" w:rsidR="00FC39FD" w:rsidRDefault="00D2518B">
      <w:pPr>
        <w:spacing w:afterLines="50" w:after="120"/>
        <w:jc w:val="both"/>
        <w:rPr>
          <w:rFonts w:eastAsia="宋体"/>
          <w:b/>
          <w:bCs/>
          <w:lang w:eastAsia="zh-CN"/>
        </w:rPr>
      </w:pPr>
      <w:r>
        <w:rPr>
          <w:rFonts w:eastAsia="宋体" w:hint="eastAsia"/>
          <w:b/>
          <w:bCs/>
          <w:lang w:eastAsia="zh-CN"/>
        </w:rPr>
        <w:t>P</w:t>
      </w:r>
      <w:r>
        <w:rPr>
          <w:rFonts w:eastAsia="宋体"/>
          <w:b/>
          <w:bCs/>
          <w:lang w:eastAsia="zh-CN"/>
        </w:rPr>
        <w:t xml:space="preserve">roposal </w:t>
      </w:r>
      <w:r w:rsidR="00415719">
        <w:rPr>
          <w:rFonts w:eastAsia="宋体" w:hint="eastAsia"/>
          <w:b/>
          <w:bCs/>
          <w:lang w:eastAsia="zh-CN"/>
        </w:rPr>
        <w:t>11</w:t>
      </w:r>
      <w:r>
        <w:rPr>
          <w:rFonts w:eastAsia="宋体"/>
          <w:b/>
          <w:bCs/>
          <w:lang w:eastAsia="zh-CN"/>
        </w:rPr>
        <w:t>: The information shared by LTE SL module to the NR SL module contains at least the following parameters:</w:t>
      </w:r>
    </w:p>
    <w:p w14:paraId="1C2A51BE"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
          <w:sz w:val="20"/>
          <w:szCs w:val="20"/>
          <w:lang w:val="fr-FR" w:eastAsia="ko-KR"/>
        </w:rPr>
      </w:pPr>
      <w:r>
        <w:rPr>
          <w:rFonts w:ascii="Times New Roman" w:hAnsi="Times New Roman"/>
          <w:b/>
          <w:sz w:val="20"/>
          <w:szCs w:val="20"/>
          <w:lang w:val="fr-FR"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1E8EA6B0"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
          <w:sz w:val="20"/>
          <w:szCs w:val="20"/>
          <w:lang w:val="fr-FR" w:eastAsia="ko-KR"/>
        </w:rPr>
      </w:pPr>
      <w:r>
        <w:rPr>
          <w:rFonts w:ascii="Times New Roman" w:hAnsi="Times New Roman"/>
          <w:b/>
          <w:sz w:val="20"/>
          <w:szCs w:val="20"/>
          <w:lang w:val="fr-FR" w:eastAsia="ko-KR"/>
        </w:rPr>
        <w:t>Resource reservation information of LTE SL module, including time and frequency location of resources used for own LTE SL transmissions, priority and resource reservation periods for own LTE SL transmissions, the count of resource reservation</w:t>
      </w:r>
    </w:p>
    <w:p w14:paraId="619D7E69"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
          <w:sz w:val="20"/>
          <w:szCs w:val="20"/>
          <w:lang w:val="fr-FR" w:eastAsia="ko-KR"/>
        </w:rPr>
      </w:pPr>
      <w:r>
        <w:rPr>
          <w:rFonts w:ascii="Times New Roman" w:hAnsi="Times New Roman"/>
          <w:b/>
          <w:sz w:val="20"/>
          <w:szCs w:val="20"/>
          <w:lang w:val="fr-FR" w:eastAsia="ko-KR"/>
        </w:rPr>
        <w:t>Half-duplex subframes which are not monitored by the LTE SL module</w:t>
      </w:r>
    </w:p>
    <w:p w14:paraId="72075F21" w14:textId="77777777" w:rsidR="00FC39FD" w:rsidRDefault="00FC39FD">
      <w:pPr>
        <w:spacing w:afterLines="50" w:after="120"/>
        <w:jc w:val="both"/>
        <w:rPr>
          <w:rFonts w:eastAsia="宋体"/>
          <w:lang w:eastAsia="zh-CN"/>
        </w:rPr>
      </w:pPr>
    </w:p>
    <w:p w14:paraId="1FD95ECA" w14:textId="77777777" w:rsidR="00FC39FD" w:rsidRDefault="00D2518B">
      <w:pPr>
        <w:spacing w:afterLines="50" w:after="120"/>
        <w:jc w:val="both"/>
        <w:rPr>
          <w:rFonts w:eastAsia="宋体"/>
          <w:b/>
          <w:u w:val="single"/>
          <w:lang w:eastAsia="zh-CN"/>
        </w:rPr>
      </w:pPr>
      <w:r>
        <w:rPr>
          <w:rFonts w:eastAsiaTheme="minorEastAsia"/>
          <w:b/>
          <w:u w:val="single"/>
          <w:lang w:eastAsia="zh-CN"/>
        </w:rPr>
        <w:t xml:space="preserve">Issue 2: </w:t>
      </w:r>
      <w:r>
        <w:rPr>
          <w:rFonts w:eastAsia="MS Mincho"/>
          <w:b/>
          <w:u w:val="single"/>
          <w:lang w:val="en-GB" w:eastAsia="zh-CN"/>
        </w:rPr>
        <w:t xml:space="preserve">how to determine candidate resource set for </w:t>
      </w:r>
      <w:bookmarkStart w:id="27" w:name="OLE_LINK62"/>
      <w:r>
        <w:rPr>
          <w:rFonts w:eastAsia="MS Mincho"/>
          <w:b/>
          <w:u w:val="single"/>
          <w:lang w:val="en-GB" w:eastAsia="zh-CN"/>
        </w:rPr>
        <w:t xml:space="preserve">NR SL considering the </w:t>
      </w:r>
      <w:bookmarkStart w:id="28" w:name="OLE_LINK33"/>
      <w:r>
        <w:rPr>
          <w:rFonts w:eastAsia="MS Mincho"/>
          <w:b/>
          <w:u w:val="single"/>
          <w:lang w:val="en-GB" w:eastAsia="zh-CN"/>
        </w:rPr>
        <w:t>LTE SL reserved resources by other LTE SL UE</w:t>
      </w:r>
      <w:bookmarkEnd w:id="27"/>
      <w:bookmarkEnd w:id="28"/>
    </w:p>
    <w:p w14:paraId="71163123" w14:textId="77777777" w:rsidR="00FC39FD" w:rsidRDefault="00D2518B">
      <w:pPr>
        <w:spacing w:afterLines="50" w:after="120"/>
        <w:jc w:val="both"/>
        <w:rPr>
          <w:rFonts w:eastAsiaTheme="minorEastAsia"/>
          <w:lang w:val="en-GB" w:eastAsia="zh-CN"/>
        </w:rPr>
      </w:pPr>
      <w:r>
        <w:rPr>
          <w:rFonts w:eastAsiaTheme="minorEastAsia"/>
          <w:lang w:val="en-GB" w:eastAsia="zh-CN"/>
        </w:rPr>
        <w:t xml:space="preserve">There are three remaining issues according to achieve agreements in </w:t>
      </w:r>
      <w:r>
        <w:rPr>
          <w:rFonts w:hint="eastAsia"/>
          <w:lang w:val="en-GB" w:eastAsia="zh-CN"/>
        </w:rPr>
        <w:t>RAN1#11</w:t>
      </w:r>
      <w:r>
        <w:rPr>
          <w:lang w:val="en-GB" w:eastAsia="zh-CN"/>
        </w:rPr>
        <w:t>2bis-e</w:t>
      </w:r>
      <w:r>
        <w:rPr>
          <w:rFonts w:eastAsia="宋体"/>
          <w:lang w:eastAsia="zh-CN"/>
        </w:rPr>
        <w:t xml:space="preserve"> meeting </w:t>
      </w:r>
      <w:r>
        <w:rPr>
          <w:rFonts w:eastAsiaTheme="minorEastAsia"/>
          <w:lang w:val="en-GB" w:eastAsia="zh-CN"/>
        </w:rPr>
        <w:fldChar w:fldCharType="begin"/>
      </w:r>
      <w:r>
        <w:rPr>
          <w:rFonts w:eastAsiaTheme="minorEastAsia"/>
          <w:lang w:val="en-GB" w:eastAsia="zh-CN"/>
        </w:rPr>
        <w:instrText xml:space="preserve"> REF _Ref131535619 \r \h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w:t>
      </w:r>
    </w:p>
    <w:p w14:paraId="7B681009"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lastRenderedPageBreak/>
        <w:t>Whether a different initial SL RSRP threshold list may be (pre)configured for selecting single slot resources in NR SL slots with NR PSFCH</w:t>
      </w:r>
    </w:p>
    <w:p w14:paraId="623C2114"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Whether the formula of Q in Section 14.1.1.6 in TS 36.213 is used additionally to derive the largest value between the two formulas</w:t>
      </w:r>
    </w:p>
    <w:p w14:paraId="37CDE730"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Whether boost up the initial RSRP threshold separately (pre)configured for dynamic resource pool sharing in NR SL resource (re)selection procedure when the amount of candidate single-slot resources is not sufficient as specified in Step 7 in Section 8.1.4 of TS 38.214 in Rel-18</w:t>
      </w:r>
    </w:p>
    <w:p w14:paraId="712AFDFE" w14:textId="77777777" w:rsidR="00FC39FD" w:rsidRDefault="00D2518B">
      <w:pPr>
        <w:spacing w:afterLines="50" w:after="120"/>
        <w:jc w:val="both"/>
        <w:rPr>
          <w:rFonts w:eastAsiaTheme="minorEastAsia"/>
          <w:lang w:val="en-GB"/>
        </w:rPr>
      </w:pPr>
      <w:r>
        <w:rPr>
          <w:rFonts w:eastAsiaTheme="minorEastAsia"/>
          <w:lang w:val="en-GB"/>
        </w:rPr>
        <w:t xml:space="preserve">For the above first remaining issue, we think the additional RSRP threshold list for NR SL slots with NR PSFCH is unnecessary. Firstly, there is already Option1-2 for NR SL UE to avoid PSFCH transmissions overlapping with LTE SL resources reserved for LTE SL transmissions in the time domain. Secondly, the intention of this optimization is for NR SL UE to select resources in slots with PSFCH transmission occasion, which will lead to highly interference between NR SL transmissions. </w:t>
      </w:r>
    </w:p>
    <w:p w14:paraId="195EE626" w14:textId="77777777" w:rsidR="00FC39FD" w:rsidRDefault="00D2518B">
      <w:pPr>
        <w:spacing w:afterLines="50" w:after="120"/>
        <w:jc w:val="both"/>
        <w:rPr>
          <w:rFonts w:eastAsiaTheme="minorEastAsia"/>
          <w:lang w:val="en-GB"/>
        </w:rPr>
      </w:pPr>
      <w:r>
        <w:rPr>
          <w:rFonts w:eastAsiaTheme="minorEastAsia"/>
          <w:lang w:val="en-GB"/>
        </w:rPr>
        <w:t xml:space="preserve">For the above second remaining issue, we think the formula of Q in Section 8.1.4 in TS 38.214 is enough. Firstly, the formula of LTE Q value means that the value of </w:t>
      </w:r>
      <w:proofErr w:type="spellStart"/>
      <w:r>
        <w:rPr>
          <w:rFonts w:eastAsiaTheme="minorEastAsia"/>
          <w:lang w:val="en-GB"/>
        </w:rPr>
        <w:t>T_scal</w:t>
      </w:r>
      <w:proofErr w:type="spellEnd"/>
      <w:r>
        <w:rPr>
          <w:rFonts w:eastAsiaTheme="minorEastAsia"/>
          <w:lang w:val="en-GB"/>
        </w:rPr>
        <w:t xml:space="preserve"> is 100ms and finally it was not approved by the WG in Rel-16, because </w:t>
      </w:r>
      <w:r>
        <w:rPr>
          <w:rFonts w:eastAsiaTheme="minorEastAsia" w:hint="eastAsia"/>
          <w:lang w:val="en-GB" w:eastAsia="zh-CN"/>
        </w:rPr>
        <w:t>RAN1</w:t>
      </w:r>
      <w:r>
        <w:rPr>
          <w:rFonts w:eastAsiaTheme="minorEastAsia"/>
          <w:lang w:val="en-GB"/>
        </w:rPr>
        <w:t xml:space="preserve"> </w:t>
      </w:r>
      <w:r>
        <w:rPr>
          <w:rFonts w:eastAsiaTheme="minorEastAsia" w:hint="eastAsia"/>
          <w:lang w:val="en-GB" w:eastAsia="zh-CN"/>
        </w:rPr>
        <w:t>group</w:t>
      </w:r>
      <w:r>
        <w:rPr>
          <w:rFonts w:eastAsiaTheme="minorEastAsia"/>
          <w:lang w:val="en-GB" w:eastAsia="zh-CN"/>
        </w:rPr>
        <w:t xml:space="preserve"> </w:t>
      </w:r>
      <w:r>
        <w:rPr>
          <w:rFonts w:eastAsiaTheme="minorEastAsia" w:hint="eastAsia"/>
          <w:lang w:val="en-GB" w:eastAsia="zh-CN"/>
        </w:rPr>
        <w:t>agrees</w:t>
      </w:r>
      <w:r>
        <w:rPr>
          <w:rFonts w:eastAsiaTheme="minorEastAsia"/>
          <w:lang w:val="en-GB" w:eastAsia="zh-CN"/>
        </w:rPr>
        <w:t xml:space="preserve"> </w:t>
      </w:r>
      <w:r>
        <w:rPr>
          <w:rFonts w:eastAsiaTheme="minorEastAsia" w:hint="eastAsia"/>
          <w:lang w:val="en-GB" w:eastAsia="zh-CN"/>
        </w:rPr>
        <w:t>that</w:t>
      </w:r>
      <w:r>
        <w:rPr>
          <w:rFonts w:eastAsiaTheme="minorEastAsia"/>
          <w:lang w:val="en-GB"/>
        </w:rPr>
        <w:t xml:space="preserve"> it is enough to ensure that all of resources within the resource selection window will have a chance to be excluded when </w:t>
      </w:r>
      <w:proofErr w:type="spellStart"/>
      <w:r>
        <w:rPr>
          <w:rFonts w:eastAsiaTheme="minorEastAsia"/>
          <w:lang w:val="en-GB"/>
        </w:rPr>
        <w:t>Tscal</w:t>
      </w:r>
      <w:proofErr w:type="spellEnd"/>
      <w:r>
        <w:rPr>
          <w:rFonts w:eastAsiaTheme="minorEastAsia"/>
          <w:lang w:val="en-GB"/>
        </w:rPr>
        <w:t xml:space="preserve"> equal to T2. Secondly, the LTE Q value will be larger than NR Q value only in limited case, for example, LTE SL period is 20ms and NR SL resource selection window size T2 is smaller than or equal to 80ms, or LTE SL period is 50ms and NR SL resource selection window size T2 is smaller than or equal to 50ms. But the typical LTE SL period is 100ms and it’s not very likely the LTE Q value is larger than NR Q value. Thirdly, NR SL UE cannot completely avoid selecting resources reserved by LTE SL even though the formula of LTE Q value is used because we just assumed the LTE SL resource is reserved in future 100ms but it may be actually reserved more than 100ms in future.</w:t>
      </w:r>
    </w:p>
    <w:p w14:paraId="68AFF06E" w14:textId="77777777" w:rsidR="00FC39FD" w:rsidRDefault="00D2518B">
      <w:pPr>
        <w:spacing w:afterLines="50" w:after="120"/>
        <w:jc w:val="both"/>
        <w:rPr>
          <w:rFonts w:eastAsiaTheme="minorEastAsia"/>
          <w:lang w:val="en-GB"/>
        </w:rPr>
      </w:pPr>
      <w:r>
        <w:rPr>
          <w:rFonts w:eastAsiaTheme="minorEastAsia" w:hint="eastAsia"/>
          <w:lang w:val="en-GB" w:eastAsia="zh-CN"/>
        </w:rPr>
        <w:t>F</w:t>
      </w:r>
      <w:r>
        <w:rPr>
          <w:rFonts w:eastAsiaTheme="minorEastAsia"/>
          <w:lang w:val="en-GB" w:eastAsia="zh-CN"/>
        </w:rPr>
        <w:t xml:space="preserve">or the above third </w:t>
      </w:r>
      <w:r>
        <w:rPr>
          <w:rFonts w:eastAsiaTheme="minorEastAsia"/>
          <w:lang w:val="en-GB"/>
        </w:rPr>
        <w:t>remaining issue, we think boosting up the initial RSRP threshold separately (pre)configured for dynamic resource pool sharing in NR SL resource (re)selection procedure is essential. Firstly, if the number of candidate single slot resources is not sufficient X*</w:t>
      </w:r>
      <w:proofErr w:type="spellStart"/>
      <w:r>
        <w:rPr>
          <w:rFonts w:eastAsiaTheme="minorEastAsia"/>
          <w:lang w:val="en-GB"/>
        </w:rPr>
        <w:t>Mtotal</w:t>
      </w:r>
      <w:proofErr w:type="spellEnd"/>
      <w:r>
        <w:rPr>
          <w:rFonts w:eastAsiaTheme="minorEastAsia"/>
          <w:lang w:val="en-GB"/>
        </w:rPr>
        <w:t xml:space="preserve"> as specified in Step 7 in Section 8.1.4 of TS 38.214 after exclusion operation according LTE SL periodic reserved resources by other LTE SL UE and no boosting up the initial RSRP threshold, the number of candidate single-slot resources may always be not sufficient X*</w:t>
      </w:r>
      <w:proofErr w:type="spellStart"/>
      <w:r>
        <w:rPr>
          <w:rFonts w:eastAsiaTheme="minorEastAsia"/>
          <w:lang w:val="en-GB"/>
        </w:rPr>
        <w:t>Mtotal</w:t>
      </w:r>
      <w:proofErr w:type="spellEnd"/>
      <w:r>
        <w:rPr>
          <w:rFonts w:eastAsiaTheme="minorEastAsia"/>
          <w:lang w:val="en-GB"/>
        </w:rPr>
        <w:t xml:space="preserve"> and this may result in infinite loop in resource selection procedure. Secondly, the configuration of initial RSRP threshold already ensures the </w:t>
      </w:r>
      <w:proofErr w:type="spellStart"/>
      <w:r>
        <w:rPr>
          <w:rFonts w:eastAsiaTheme="minorEastAsia"/>
          <w:lang w:val="en-GB"/>
        </w:rPr>
        <w:t>priorization</w:t>
      </w:r>
      <w:proofErr w:type="spellEnd"/>
      <w:r>
        <w:rPr>
          <w:rFonts w:eastAsiaTheme="minorEastAsia"/>
          <w:lang w:val="en-GB"/>
        </w:rPr>
        <w:t xml:space="preserve"> of LTE SL transmission.</w:t>
      </w:r>
    </w:p>
    <w:p w14:paraId="40A7A7BE" w14:textId="77777777" w:rsidR="00FC39FD" w:rsidRDefault="00FC39FD">
      <w:pPr>
        <w:spacing w:afterLines="50" w:after="120"/>
        <w:jc w:val="both"/>
        <w:rPr>
          <w:rFonts w:eastAsiaTheme="minorEastAsia"/>
          <w:lang w:val="en-GB"/>
        </w:rPr>
      </w:pPr>
    </w:p>
    <w:p w14:paraId="7ADB008E" w14:textId="6546FFE6" w:rsidR="00FC39FD" w:rsidRDefault="00D2518B">
      <w:pPr>
        <w:spacing w:afterLines="50" w:after="120"/>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sidR="00415719">
        <w:rPr>
          <w:rFonts w:eastAsiaTheme="minorEastAsia" w:hint="eastAsia"/>
          <w:b/>
          <w:bCs/>
          <w:lang w:val="en-GB" w:eastAsia="zh-CN"/>
        </w:rPr>
        <w:t>12</w:t>
      </w:r>
      <w:r>
        <w:rPr>
          <w:rFonts w:eastAsiaTheme="minorEastAsia"/>
          <w:b/>
          <w:bCs/>
          <w:lang w:val="en-GB" w:eastAsia="zh-CN"/>
        </w:rPr>
        <w:t>: The additional RSRP threshold list for NR SL slots with NR PSFCH is unnecessary.</w:t>
      </w:r>
    </w:p>
    <w:p w14:paraId="3EB1544D" w14:textId="575C84BC" w:rsidR="00FC39FD" w:rsidRDefault="00D2518B">
      <w:pPr>
        <w:spacing w:afterLines="50" w:after="120"/>
        <w:jc w:val="both"/>
        <w:rPr>
          <w:rFonts w:eastAsiaTheme="minorEastAsia"/>
          <w:b/>
          <w:bCs/>
          <w:lang w:val="en-GB" w:eastAsia="zh-CN"/>
        </w:rPr>
      </w:pPr>
      <w:r>
        <w:rPr>
          <w:rFonts w:eastAsiaTheme="minorEastAsia"/>
          <w:b/>
          <w:bCs/>
          <w:lang w:val="en-GB" w:eastAsia="zh-CN"/>
        </w:rPr>
        <w:t xml:space="preserve">Proposal </w:t>
      </w:r>
      <w:r w:rsidR="00415719">
        <w:rPr>
          <w:rFonts w:eastAsiaTheme="minorEastAsia" w:hint="eastAsia"/>
          <w:b/>
          <w:bCs/>
          <w:lang w:val="en-GB" w:eastAsia="zh-CN"/>
        </w:rPr>
        <w:t>13</w:t>
      </w:r>
      <w:r>
        <w:rPr>
          <w:rFonts w:eastAsiaTheme="minorEastAsia"/>
          <w:b/>
          <w:bCs/>
          <w:lang w:val="en-GB" w:eastAsia="zh-CN"/>
        </w:rPr>
        <w:t xml:space="preserve">: The formula of Q in Section 8.1.4 in TS 38.214 is enough. </w:t>
      </w:r>
    </w:p>
    <w:p w14:paraId="33FBEC9C" w14:textId="5231B58F" w:rsidR="00FC39FD" w:rsidRDefault="00D2518B">
      <w:pPr>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sidR="00415719">
        <w:rPr>
          <w:rFonts w:eastAsiaTheme="minorEastAsia" w:hint="eastAsia"/>
          <w:b/>
          <w:bCs/>
          <w:lang w:val="en-GB" w:eastAsia="zh-CN"/>
        </w:rPr>
        <w:t>14</w:t>
      </w:r>
      <w:r>
        <w:rPr>
          <w:rFonts w:eastAsiaTheme="minorEastAsia"/>
          <w:b/>
          <w:bCs/>
          <w:lang w:val="en-GB" w:eastAsia="zh-CN"/>
        </w:rPr>
        <w:t xml:space="preserve">: </w:t>
      </w:r>
      <w:r>
        <w:rPr>
          <w:rFonts w:eastAsiaTheme="minorEastAsia" w:hint="eastAsia"/>
          <w:b/>
          <w:bCs/>
          <w:lang w:val="en-GB" w:eastAsia="zh-CN"/>
        </w:rPr>
        <w:t>I</w:t>
      </w:r>
      <w:r>
        <w:rPr>
          <w:rFonts w:eastAsiaTheme="minorEastAsia"/>
          <w:b/>
          <w:bCs/>
          <w:lang w:val="en-GB" w:eastAsia="zh-CN"/>
        </w:rPr>
        <w:t>t is essential to allow for boosting up the initial RSRP threshold for dynamic resource pool sharing in NR SL resource (re)selection procedure.</w:t>
      </w:r>
    </w:p>
    <w:p w14:paraId="62B0DFF5" w14:textId="77777777" w:rsidR="00FC39FD" w:rsidRDefault="00FC39FD">
      <w:pPr>
        <w:spacing w:afterLines="50" w:after="120"/>
        <w:jc w:val="both"/>
        <w:rPr>
          <w:rFonts w:eastAsia="MS Mincho"/>
          <w:lang w:val="en-GB" w:eastAsia="zh-CN"/>
        </w:rPr>
      </w:pPr>
    </w:p>
    <w:p w14:paraId="368C9831" w14:textId="15598E97" w:rsidR="00FC39FD" w:rsidRDefault="00D2518B">
      <w:pPr>
        <w:numPr>
          <w:ilvl w:val="255"/>
          <w:numId w:val="0"/>
        </w:numPr>
        <w:spacing w:afterLines="50" w:after="120"/>
        <w:jc w:val="both"/>
        <w:rPr>
          <w:rFonts w:eastAsia="Malgun Gothic"/>
          <w:u w:val="single"/>
          <w:lang w:eastAsia="ko-KR"/>
        </w:rPr>
      </w:pPr>
      <w:r>
        <w:rPr>
          <w:rFonts w:eastAsiaTheme="minorEastAsia"/>
          <w:b/>
          <w:u w:val="single"/>
          <w:lang w:val="en-GB" w:eastAsia="zh-CN"/>
        </w:rPr>
        <w:t xml:space="preserve">Issue 3: </w:t>
      </w:r>
      <w:r>
        <w:rPr>
          <w:rFonts w:eastAsia="MS Mincho"/>
          <w:b/>
          <w:u w:val="single"/>
          <w:lang w:val="en-GB" w:eastAsia="zh-CN"/>
        </w:rPr>
        <w:t xml:space="preserve">how to determine candidate resource set for NR SL considering the LTE SL resources selected to be used for LTE SL module’s own transmission </w:t>
      </w:r>
      <w:r>
        <w:rPr>
          <w:rFonts w:eastAsiaTheme="minorEastAsia"/>
          <w:b/>
          <w:u w:val="single"/>
          <w:lang w:val="en-GB" w:eastAsia="zh-CN"/>
        </w:rPr>
        <w:t>and</w:t>
      </w:r>
      <w:r>
        <w:rPr>
          <w:rFonts w:eastAsia="MS Mincho"/>
          <w:b/>
          <w:u w:val="single"/>
          <w:lang w:val="en-GB" w:eastAsia="zh-CN"/>
        </w:rPr>
        <w:t xml:space="preserve"> </w:t>
      </w:r>
      <w:r>
        <w:rPr>
          <w:rFonts w:eastAsia="MS Mincho"/>
          <w:b/>
          <w:u w:val="single"/>
        </w:rPr>
        <w:t xml:space="preserve">considering the LTE SL resources associated with non-monitored </w:t>
      </w:r>
      <w:proofErr w:type="spellStart"/>
      <w:r>
        <w:rPr>
          <w:rFonts w:eastAsia="MS Mincho"/>
          <w:b/>
          <w:u w:val="single"/>
        </w:rPr>
        <w:t>subframe</w:t>
      </w:r>
      <w:proofErr w:type="spellEnd"/>
      <w:r>
        <w:rPr>
          <w:rFonts w:eastAsia="MS Mincho"/>
          <w:b/>
          <w:u w:val="single"/>
        </w:rPr>
        <w:t xml:space="preserve"> of LTE SL module</w:t>
      </w:r>
      <w:bookmarkStart w:id="29" w:name="OLE_LINK63"/>
    </w:p>
    <w:bookmarkEnd w:id="29"/>
    <w:p w14:paraId="4AB74FA4" w14:textId="77777777" w:rsidR="00FC39FD" w:rsidRDefault="00D2518B">
      <w:pPr>
        <w:numPr>
          <w:ilvl w:val="255"/>
          <w:numId w:val="0"/>
        </w:numPr>
        <w:spacing w:afterLines="50" w:after="120"/>
        <w:jc w:val="both"/>
        <w:rPr>
          <w:rFonts w:eastAsiaTheme="minorEastAsia"/>
          <w:lang w:eastAsia="zh-CN"/>
        </w:rPr>
      </w:pPr>
      <w:r>
        <w:rPr>
          <w:rFonts w:eastAsiaTheme="minorEastAsia"/>
          <w:lang w:eastAsia="zh-CN"/>
        </w:rPr>
        <w:t>Firstly, some companies think the set S</w:t>
      </w:r>
      <w:r>
        <w:rPr>
          <w:rFonts w:eastAsiaTheme="minorEastAsia"/>
          <w:vertAlign w:val="subscript"/>
          <w:lang w:eastAsia="zh-CN"/>
        </w:rPr>
        <w:t>A</w:t>
      </w:r>
      <w:r>
        <w:rPr>
          <w:rFonts w:eastAsiaTheme="minorEastAsia"/>
          <w:lang w:eastAsia="zh-CN"/>
        </w:rPr>
        <w:t xml:space="preserve"> should be initialized to the set of all the candidate single-slot resources excluding NR SL candidate resources overlapping with LTE SL resources associated with non-monitored </w:t>
      </w:r>
      <w:proofErr w:type="spellStart"/>
      <w:r>
        <w:rPr>
          <w:rFonts w:eastAsiaTheme="minorEastAsia"/>
          <w:lang w:eastAsia="zh-CN"/>
        </w:rPr>
        <w:t>subframes</w:t>
      </w:r>
      <w:proofErr w:type="spellEnd"/>
      <w:r>
        <w:rPr>
          <w:rFonts w:eastAsiaTheme="minorEastAsia"/>
          <w:lang w:eastAsia="zh-CN"/>
        </w:rPr>
        <w:t xml:space="preserve"> when the amount of candidate single-slot resources is not sufficient as specified in Step 5a in Section 8.1.4 of TS 38.214, the intention of the proposal is always to exclude NR SL candidate resources overlapping with LTE SL resources associated with non-monitored </w:t>
      </w:r>
      <w:proofErr w:type="spellStart"/>
      <w:r>
        <w:rPr>
          <w:rFonts w:eastAsiaTheme="minorEastAsia"/>
          <w:lang w:eastAsia="zh-CN"/>
        </w:rPr>
        <w:t>subframe</w:t>
      </w:r>
      <w:proofErr w:type="spellEnd"/>
      <w:r>
        <w:rPr>
          <w:rFonts w:eastAsiaTheme="minorEastAsia"/>
          <w:lang w:eastAsia="zh-CN"/>
        </w:rPr>
        <w:t>. However, it would potentially lead to infinite loop cases. Therefore, this resource exclusion behavior is not allowed.</w:t>
      </w:r>
    </w:p>
    <w:p w14:paraId="75771720" w14:textId="2B5CF9B8" w:rsidR="00FC39FD" w:rsidRDefault="00D2518B">
      <w:pPr>
        <w:numPr>
          <w:ilvl w:val="255"/>
          <w:numId w:val="0"/>
        </w:numPr>
        <w:spacing w:afterLines="50" w:after="120"/>
        <w:jc w:val="both"/>
        <w:rPr>
          <w:rFonts w:eastAsia="MS Mincho"/>
          <w:lang w:eastAsia="zh-CN"/>
        </w:rPr>
      </w:pPr>
      <w:r>
        <w:rPr>
          <w:rFonts w:eastAsia="MS Mincho"/>
          <w:lang w:eastAsia="zh-CN"/>
        </w:rPr>
        <w:t>Additionally, w</w:t>
      </w:r>
      <w:r>
        <w:rPr>
          <w:rFonts w:eastAsia="MS Mincho" w:hint="eastAsia"/>
          <w:lang w:eastAsia="zh-CN"/>
        </w:rPr>
        <w:t>e</w:t>
      </w:r>
      <w:r>
        <w:rPr>
          <w:rFonts w:eastAsia="MS Mincho"/>
          <w:lang w:eastAsia="zh-CN"/>
        </w:rPr>
        <w:t xml:space="preserve"> </w:t>
      </w:r>
      <w:r>
        <w:rPr>
          <w:rFonts w:eastAsia="MS Mincho" w:hint="eastAsia"/>
          <w:lang w:eastAsia="zh-CN"/>
        </w:rPr>
        <w:t>think</w:t>
      </w:r>
      <w:r>
        <w:rPr>
          <w:rFonts w:eastAsia="MS Mincho"/>
          <w:lang w:eastAsia="zh-CN"/>
        </w:rPr>
        <w:t xml:space="preserve"> there should be a check </w:t>
      </w:r>
      <w:r>
        <w:rPr>
          <w:rFonts w:eastAsiaTheme="minorEastAsia"/>
          <w:lang w:eastAsia="zh-CN"/>
        </w:rPr>
        <w:t>in step by step manner on</w:t>
      </w:r>
      <w:r>
        <w:rPr>
          <w:rFonts w:eastAsiaTheme="minorEastAsia"/>
          <w:b/>
          <w:bCs/>
          <w:lang w:eastAsia="zh-CN"/>
        </w:rPr>
        <w:t xml:space="preserve"> </w:t>
      </w:r>
      <w:r>
        <w:rPr>
          <w:rFonts w:eastAsia="MS Mincho"/>
          <w:lang w:eastAsia="zh-CN"/>
        </w:rPr>
        <w:t xml:space="preserve">whether the candidate resources are less than </w:t>
      </w:r>
      <m:oMath>
        <m:r>
          <w:rPr>
            <w:rFonts w:ascii="Cambria Math" w:eastAsia="MS Mincho" w:hAnsi="Cambria Math"/>
            <w:lang w:eastAsia="zh-CN"/>
          </w:rPr>
          <m:t>X</m:t>
        </m:r>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M</m:t>
            </m:r>
          </m:e>
          <m:sub>
            <m:r>
              <m:rPr>
                <m:nor/>
              </m:rPr>
              <w:rPr>
                <w:rFonts w:eastAsia="MS Mincho"/>
                <w:lang w:eastAsia="zh-CN"/>
              </w:rPr>
              <m:t>total</m:t>
            </m:r>
          </m:sub>
        </m:sSub>
      </m:oMath>
      <w:r>
        <w:rPr>
          <w:rFonts w:eastAsia="MS Mincho"/>
          <w:lang w:eastAsia="zh-CN"/>
        </w:rPr>
        <w:t xml:space="preserve">  after resource exclusion according to NR SL non-monitored slots, or LTE SL non-monitored </w:t>
      </w:r>
      <w:proofErr w:type="spellStart"/>
      <w:r>
        <w:rPr>
          <w:rFonts w:eastAsia="MS Mincho"/>
          <w:lang w:eastAsia="zh-CN"/>
        </w:rPr>
        <w:t>subframes</w:t>
      </w:r>
      <w:proofErr w:type="spellEnd"/>
      <w:r>
        <w:rPr>
          <w:rFonts w:eastAsia="MS Mincho"/>
          <w:lang w:eastAsia="zh-CN"/>
        </w:rPr>
        <w:t>, or LTE SL module’s own transmission. The details are provided as follows:</w:t>
      </w:r>
    </w:p>
    <w:p w14:paraId="540C75E6"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eastAsia="ko-KR"/>
        </w:rPr>
        <w:t xml:space="preserve">  Step 5): Performing NR SL legacy resource exclusion behavior firstly, i.e. </w:t>
      </w:r>
      <w:r>
        <w:rPr>
          <w:rFonts w:ascii="Times New Roman" w:eastAsia="MS Mincho" w:hAnsi="Times New Roman"/>
          <w:bCs/>
          <w:sz w:val="20"/>
          <w:szCs w:val="20"/>
          <w:lang w:val="fr-FR" w:eastAsia="ko-KR"/>
        </w:rPr>
        <w:t xml:space="preserve">exclusion procedure according to NR SL non-monitored slots, and </w:t>
      </w:r>
      <w:r>
        <w:rPr>
          <w:rFonts w:ascii="Times New Roman" w:hAnsi="Times New Roman"/>
          <w:bCs/>
          <w:sz w:val="20"/>
          <w:szCs w:val="20"/>
          <w:lang w:val="fr-FR" w:eastAsia="ko-KR"/>
        </w:rPr>
        <w:t xml:space="preserve">check whether M% is met or not. If not, </w:t>
      </w:r>
      <w:r>
        <w:rPr>
          <w:rFonts w:ascii="Times New Roman" w:eastAsia="MS Mincho" w:hAnsi="Times New Roman"/>
          <w:bCs/>
          <w:sz w:val="20"/>
          <w:szCs w:val="20"/>
          <w:lang w:val="fr-FR" w:eastAsia="ko-KR"/>
        </w:rPr>
        <w:t xml:space="preserve">then </w:t>
      </w:r>
      <w:r>
        <w:rPr>
          <w:rFonts w:ascii="Times New Roman" w:hAnsi="Times New Roman"/>
          <w:bCs/>
          <w:sz w:val="20"/>
          <w:szCs w:val="20"/>
          <w:lang w:val="fr-FR" w:eastAsia="ko-KR"/>
        </w:rPr>
        <w:t>the set S</w:t>
      </w:r>
      <w:r>
        <w:rPr>
          <w:rFonts w:ascii="Times New Roman" w:hAnsi="Times New Roman"/>
          <w:bCs/>
          <w:sz w:val="20"/>
          <w:szCs w:val="20"/>
          <w:vertAlign w:val="subscript"/>
          <w:lang w:val="fr-FR" w:eastAsia="ko-KR"/>
        </w:rPr>
        <w:t>A</w:t>
      </w:r>
      <w:r>
        <w:rPr>
          <w:rFonts w:ascii="Times New Roman" w:hAnsi="Times New Roman"/>
          <w:bCs/>
          <w:sz w:val="20"/>
          <w:szCs w:val="20"/>
          <w:lang w:val="fr-FR" w:eastAsia="ko-KR"/>
        </w:rPr>
        <w:t xml:space="preserve"> is set to the set in step 4. </w:t>
      </w:r>
    </w:p>
    <w:p w14:paraId="7D13E413"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 xml:space="preserve">  Step 5-1): And then performing </w:t>
      </w:r>
      <w:r>
        <w:rPr>
          <w:rFonts w:ascii="Times New Roman" w:eastAsia="MS Mincho" w:hAnsi="Times New Roman"/>
          <w:bCs/>
          <w:sz w:val="20"/>
          <w:szCs w:val="20"/>
          <w:lang w:val="fr-FR" w:eastAsia="ko-KR"/>
        </w:rPr>
        <w:t xml:space="preserve">exclusion </w:t>
      </w:r>
      <w:r>
        <w:rPr>
          <w:rFonts w:ascii="Times New Roman" w:hAnsi="Times New Roman"/>
          <w:bCs/>
          <w:sz w:val="20"/>
          <w:szCs w:val="20"/>
          <w:lang w:val="fr-FR" w:eastAsia="ko-KR"/>
        </w:rPr>
        <w:t xml:space="preserve">procedure </w:t>
      </w:r>
      <w:r>
        <w:rPr>
          <w:rFonts w:ascii="Times New Roman" w:eastAsia="MS Mincho" w:hAnsi="Times New Roman"/>
          <w:bCs/>
          <w:sz w:val="20"/>
          <w:szCs w:val="20"/>
          <w:lang w:val="fr-FR" w:eastAsia="ko-KR"/>
        </w:rPr>
        <w:t>according to LTE SL non-monitored subframes</w:t>
      </w:r>
      <w:r>
        <w:rPr>
          <w:rFonts w:ascii="Times New Roman" w:hAnsi="Times New Roman" w:cs="Segoe UI"/>
          <w:bCs/>
          <w:color w:val="2A2B2E"/>
          <w:sz w:val="20"/>
          <w:szCs w:val="20"/>
          <w:shd w:val="clear" w:color="auto" w:fill="FFFFFF"/>
          <w:lang w:val="fr-FR" w:eastAsia="ko-KR"/>
        </w:rPr>
        <w:t>,</w:t>
      </w:r>
      <w:r>
        <w:rPr>
          <w:rFonts w:ascii="Times New Roman" w:hAnsi="Times New Roman"/>
          <w:bCs/>
          <w:color w:val="2A2B2E"/>
          <w:sz w:val="20"/>
          <w:szCs w:val="20"/>
          <w:shd w:val="clear" w:color="auto" w:fill="FFFFFF"/>
          <w:lang w:val="fr-FR" w:eastAsia="ko-KR"/>
        </w:rPr>
        <w:t xml:space="preserve"> </w:t>
      </w:r>
      <w:r>
        <w:rPr>
          <w:rFonts w:ascii="Times New Roman" w:hAnsi="Times New Roman"/>
          <w:bCs/>
          <w:sz w:val="20"/>
          <w:szCs w:val="20"/>
          <w:lang w:val="fr-FR" w:eastAsia="ko-KR"/>
        </w:rPr>
        <w:t xml:space="preserve">and check </w:t>
      </w:r>
      <w:r>
        <w:rPr>
          <w:rFonts w:ascii="Times New Roman" w:hAnsi="Times New Roman"/>
          <w:b/>
          <w:bCs/>
          <w:sz w:val="20"/>
          <w:szCs w:val="20"/>
          <w:lang w:val="fr-FR" w:eastAsia="ko-KR"/>
        </w:rPr>
        <w:t xml:space="preserve"> </w:t>
      </w:r>
      <w:r>
        <w:rPr>
          <w:rFonts w:ascii="Times New Roman" w:hAnsi="Times New Roman" w:hint="eastAsia"/>
          <w:sz w:val="20"/>
          <w:szCs w:val="20"/>
        </w:rPr>
        <w:t>whether</w:t>
      </w:r>
      <w:r>
        <w:rPr>
          <w:rFonts w:ascii="Times New Roman" w:hAnsi="Times New Roman"/>
          <w:bCs/>
          <w:sz w:val="20"/>
          <w:szCs w:val="20"/>
          <w:lang w:val="fr-FR" w:eastAsia="ko-KR"/>
        </w:rPr>
        <w:t xml:space="preserve"> M% is met or not. If not, then the set S</w:t>
      </w:r>
      <w:r>
        <w:rPr>
          <w:rFonts w:ascii="Times New Roman" w:hAnsi="Times New Roman"/>
          <w:bCs/>
          <w:sz w:val="20"/>
          <w:szCs w:val="20"/>
          <w:vertAlign w:val="subscript"/>
          <w:lang w:val="fr-FR" w:eastAsia="ko-KR"/>
        </w:rPr>
        <w:t>A</w:t>
      </w:r>
      <w:r>
        <w:rPr>
          <w:rFonts w:ascii="Times New Roman" w:hAnsi="Times New Roman"/>
          <w:bCs/>
          <w:sz w:val="20"/>
          <w:szCs w:val="20"/>
          <w:lang w:val="fr-FR" w:eastAsia="ko-KR"/>
        </w:rPr>
        <w:t xml:space="preserve"> is set to the set in step 5.</w:t>
      </w:r>
    </w:p>
    <w:p w14:paraId="7F219FD7" w14:textId="60FC57FE"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Cs/>
          <w:sz w:val="20"/>
          <w:szCs w:val="20"/>
          <w:lang w:val="fr-FR" w:eastAsia="ko-KR"/>
        </w:rPr>
      </w:pPr>
      <w:r>
        <w:rPr>
          <w:rFonts w:ascii="Times New Roman" w:hAnsi="Times New Roman"/>
          <w:bCs/>
          <w:sz w:val="20"/>
          <w:szCs w:val="20"/>
          <w:lang w:val="fr-FR" w:eastAsia="ko-KR"/>
        </w:rPr>
        <w:t xml:space="preserve">Step 5-2) : and then performing </w:t>
      </w:r>
      <w:r>
        <w:rPr>
          <w:rFonts w:ascii="Times New Roman" w:eastAsia="MS Mincho" w:hAnsi="Times New Roman"/>
          <w:bCs/>
          <w:sz w:val="20"/>
          <w:szCs w:val="20"/>
          <w:lang w:val="fr-FR" w:eastAsia="ko-KR"/>
        </w:rPr>
        <w:t>exclusion procedure according to LTE SL module’s own transmission</w:t>
      </w:r>
      <w:r>
        <w:rPr>
          <w:rFonts w:ascii="Times New Roman" w:hAnsi="Times New Roman"/>
          <w:bCs/>
          <w:sz w:val="20"/>
          <w:szCs w:val="20"/>
          <w:lang w:val="fr-FR" w:eastAsia="ko-KR"/>
        </w:rPr>
        <w:t xml:space="preserve">, and check </w:t>
      </w:r>
      <w:r>
        <w:rPr>
          <w:rFonts w:ascii="Times New Roman" w:hAnsi="Times New Roman"/>
          <w:b/>
          <w:bCs/>
          <w:sz w:val="20"/>
          <w:szCs w:val="20"/>
          <w:lang w:val="fr-FR" w:eastAsia="ko-KR"/>
        </w:rPr>
        <w:t xml:space="preserve"> </w:t>
      </w:r>
      <w:r>
        <w:rPr>
          <w:rFonts w:ascii="Times New Roman" w:hAnsi="Times New Roman" w:hint="eastAsia"/>
          <w:sz w:val="20"/>
          <w:szCs w:val="20"/>
        </w:rPr>
        <w:t>whether</w:t>
      </w:r>
      <w:r>
        <w:rPr>
          <w:rFonts w:ascii="Times New Roman" w:hAnsi="Times New Roman"/>
          <w:sz w:val="20"/>
          <w:szCs w:val="20"/>
          <w:lang w:val="fr-FR" w:eastAsia="ko-KR"/>
        </w:rPr>
        <w:t xml:space="preserve"> </w:t>
      </w:r>
      <w:r>
        <w:rPr>
          <w:rFonts w:ascii="Times New Roman" w:hAnsi="Times New Roman"/>
          <w:bCs/>
          <w:sz w:val="20"/>
          <w:szCs w:val="20"/>
          <w:lang w:val="fr-FR" w:eastAsia="ko-KR"/>
        </w:rPr>
        <w:t>M% is met or not. If not, then the set S</w:t>
      </w:r>
      <w:r>
        <w:rPr>
          <w:rFonts w:ascii="Times New Roman" w:hAnsi="Times New Roman"/>
          <w:bCs/>
          <w:sz w:val="20"/>
          <w:szCs w:val="20"/>
          <w:vertAlign w:val="subscript"/>
          <w:lang w:val="fr-FR" w:eastAsia="ko-KR"/>
        </w:rPr>
        <w:t>A</w:t>
      </w:r>
      <w:r>
        <w:rPr>
          <w:rFonts w:ascii="Times New Roman" w:hAnsi="Times New Roman"/>
          <w:bCs/>
          <w:sz w:val="20"/>
          <w:szCs w:val="20"/>
          <w:lang w:val="fr-FR" w:eastAsia="ko-KR"/>
        </w:rPr>
        <w:t xml:space="preserve"> is set to the set in step 5-1).</w:t>
      </w:r>
      <w:r>
        <w:rPr>
          <w:rFonts w:ascii="Times New Roman" w:hAnsi="Times New Roman" w:cs="Segoe UI"/>
          <w:bCs/>
          <w:color w:val="2A2B2E"/>
          <w:sz w:val="20"/>
          <w:szCs w:val="20"/>
          <w:shd w:val="clear" w:color="auto" w:fill="FFFFFF"/>
          <w:lang w:val="fr-FR" w:eastAsia="ko-KR"/>
        </w:rPr>
        <w:t xml:space="preserve"> </w:t>
      </w:r>
      <w:r>
        <w:rPr>
          <w:rFonts w:ascii="Times New Roman" w:eastAsia="MS Mincho" w:hAnsi="Times New Roman"/>
          <w:bCs/>
          <w:sz w:val="20"/>
          <w:szCs w:val="20"/>
          <w:lang w:val="fr-FR" w:eastAsia="ko-KR"/>
        </w:rPr>
        <w:t xml:space="preserve"> </w:t>
      </w:r>
    </w:p>
    <w:p w14:paraId="47FDED85" w14:textId="38B326C4" w:rsidR="00FC39FD" w:rsidRDefault="00D2518B">
      <w:pPr>
        <w:numPr>
          <w:ilvl w:val="255"/>
          <w:numId w:val="0"/>
        </w:numPr>
        <w:spacing w:afterLines="50" w:after="120"/>
        <w:jc w:val="both"/>
        <w:rPr>
          <w:rFonts w:eastAsia="MS Mincho"/>
          <w:lang w:eastAsia="zh-CN"/>
        </w:rPr>
      </w:pPr>
      <w:r>
        <w:rPr>
          <w:rFonts w:eastAsia="MS Mincho"/>
          <w:lang w:eastAsia="zh-CN"/>
        </w:rPr>
        <w:t xml:space="preserve">The above step by step resource exclusion procedure can ensure excluding candidate resources overlapping with LTE SL reserved resource associating with NR SL non-monitored slots and LTE SL non-monitored </w:t>
      </w:r>
      <w:proofErr w:type="spellStart"/>
      <w:r>
        <w:rPr>
          <w:rFonts w:eastAsia="MS Mincho"/>
          <w:lang w:eastAsia="zh-CN"/>
        </w:rPr>
        <w:t>subframes</w:t>
      </w:r>
      <w:proofErr w:type="spellEnd"/>
      <w:r>
        <w:rPr>
          <w:rFonts w:eastAsia="MS Mincho"/>
          <w:lang w:eastAsia="zh-CN"/>
        </w:rPr>
        <w:t xml:space="preserve"> and LTE SL module’s own transmission as much as possible. In the above resource exclusion procedure, the candidate resources </w:t>
      </w:r>
      <w:r>
        <w:rPr>
          <w:rFonts w:eastAsia="MS Mincho"/>
          <w:lang w:eastAsia="zh-CN"/>
        </w:rPr>
        <w:lastRenderedPageBreak/>
        <w:t xml:space="preserve">overlapping with LTE SL reserved resource associating with NR SL non-monitored slots (step 5) and LTE SL non-monitored </w:t>
      </w:r>
      <w:proofErr w:type="spellStart"/>
      <w:r>
        <w:rPr>
          <w:rFonts w:eastAsia="MS Mincho"/>
          <w:lang w:eastAsia="zh-CN"/>
        </w:rPr>
        <w:t>subframes</w:t>
      </w:r>
      <w:proofErr w:type="spellEnd"/>
      <w:r>
        <w:rPr>
          <w:rFonts w:eastAsia="MS Mincho"/>
          <w:lang w:eastAsia="zh-CN"/>
        </w:rPr>
        <w:t xml:space="preserve"> (step 5-1)) should be excluded with higher priority than that of LTE SL module’s own transmission (step 5-2)). The reason is that even when the remaining candidate resources cannot meet the </w:t>
      </w:r>
      <w:r>
        <w:rPr>
          <w:rFonts w:eastAsia="MS Mincho" w:hint="eastAsia"/>
          <w:lang w:eastAsia="zh-CN"/>
        </w:rPr>
        <w:t>M</w:t>
      </w:r>
      <w:r>
        <w:rPr>
          <w:rFonts w:eastAsia="MS Mincho"/>
          <w:lang w:eastAsia="zh-CN"/>
        </w:rPr>
        <w:t xml:space="preserve">% restriction after step 5-2) resource exclusion procedure, the in-device coexistence rule in legacy can be reused to avoid the collision of its own transmissions between NR SL and LTE SL. However, if remaining candidate resources cannot meet the </w:t>
      </w:r>
      <w:r>
        <w:rPr>
          <w:rFonts w:eastAsia="MS Mincho" w:hint="eastAsia"/>
          <w:lang w:eastAsia="zh-CN"/>
        </w:rPr>
        <w:t>M</w:t>
      </w:r>
      <w:r>
        <w:rPr>
          <w:rFonts w:eastAsia="MS Mincho"/>
          <w:lang w:eastAsia="zh-CN"/>
        </w:rPr>
        <w:t>% restriction after step 5) or step 5-1) resource exclusion procedure, the excluded resources in step 5) or step 5-1) will be put back to set S</w:t>
      </w:r>
      <w:r>
        <w:rPr>
          <w:rFonts w:eastAsia="MS Mincho"/>
          <w:vertAlign w:val="subscript"/>
          <w:lang w:eastAsia="zh-CN"/>
        </w:rPr>
        <w:t>A</w:t>
      </w:r>
      <w:r>
        <w:rPr>
          <w:rFonts w:eastAsia="MS Mincho"/>
          <w:lang w:eastAsia="zh-CN"/>
        </w:rPr>
        <w:t xml:space="preserve">, which will lead to potential resource collision. Therefore, it is preferred to performing step 5) or step 5-1) before step 5-2).    </w:t>
      </w:r>
    </w:p>
    <w:p w14:paraId="05E550EE" w14:textId="77777777" w:rsidR="00FC39FD" w:rsidRDefault="00FC39FD">
      <w:pPr>
        <w:spacing w:afterLines="50" w:after="120"/>
        <w:jc w:val="both"/>
        <w:rPr>
          <w:rFonts w:eastAsia="宋体"/>
          <w:b/>
          <w:bCs/>
          <w:lang w:eastAsia="zh-CN"/>
        </w:rPr>
      </w:pPr>
    </w:p>
    <w:p w14:paraId="495E811E" w14:textId="76171572" w:rsidR="00FC39FD" w:rsidRDefault="00D2518B">
      <w:pPr>
        <w:spacing w:afterLines="50" w:after="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415719">
        <w:rPr>
          <w:rFonts w:eastAsiaTheme="minorEastAsia" w:hint="eastAsia"/>
          <w:b/>
          <w:bCs/>
          <w:lang w:eastAsia="zh-CN"/>
        </w:rPr>
        <w:t>15</w:t>
      </w:r>
      <w:r>
        <w:rPr>
          <w:rFonts w:eastAsiaTheme="minorEastAsia"/>
          <w:b/>
          <w:bCs/>
          <w:lang w:eastAsia="zh-CN"/>
        </w:rPr>
        <w:t xml:space="preserve">: </w:t>
      </w:r>
      <w:bookmarkStart w:id="30" w:name="_Hlk134637950"/>
      <w:r>
        <w:rPr>
          <w:rFonts w:eastAsiaTheme="minorEastAsia"/>
          <w:b/>
          <w:bCs/>
          <w:lang w:eastAsia="zh-CN"/>
        </w:rPr>
        <w:t xml:space="preserve">Regarding to the resource exclusion according to NR SL non-monitored slots, or LTE SL non-monitored </w:t>
      </w:r>
      <w:proofErr w:type="spellStart"/>
      <w:r>
        <w:rPr>
          <w:rFonts w:eastAsiaTheme="minorEastAsia"/>
          <w:b/>
          <w:bCs/>
          <w:lang w:eastAsia="zh-CN"/>
        </w:rPr>
        <w:t>subframes</w:t>
      </w:r>
      <w:proofErr w:type="spellEnd"/>
      <w:r>
        <w:rPr>
          <w:rFonts w:eastAsiaTheme="minorEastAsia"/>
          <w:b/>
          <w:bCs/>
          <w:lang w:eastAsia="zh-CN"/>
        </w:rPr>
        <w:t>, the step by step resource exclusion procedure should be performed, the details are provided as follows:</w:t>
      </w:r>
    </w:p>
    <w:p w14:paraId="498C40C0" w14:textId="33525911"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
          <w:bCs/>
          <w:sz w:val="20"/>
          <w:szCs w:val="20"/>
          <w:lang w:val="fr-FR" w:eastAsia="ko-KR"/>
        </w:rPr>
      </w:pPr>
      <w:r>
        <w:rPr>
          <w:rFonts w:ascii="Times New Roman" w:hAnsi="Times New Roman"/>
          <w:b/>
          <w:bCs/>
          <w:sz w:val="20"/>
          <w:szCs w:val="20"/>
          <w:lang w:eastAsia="ko-KR"/>
        </w:rPr>
        <w:t xml:space="preserve">Step 5): Performing NR SL legacy resource exclusion behavior firstly, i.e. </w:t>
      </w:r>
      <w:r>
        <w:rPr>
          <w:rFonts w:ascii="Times New Roman" w:hAnsi="Times New Roman"/>
          <w:b/>
          <w:bCs/>
          <w:sz w:val="20"/>
          <w:szCs w:val="20"/>
          <w:lang w:val="fr-FR" w:eastAsia="ko-KR"/>
        </w:rPr>
        <w:t>exclusion procedure according to NR SL non-monitored slots, and check whether M% is met or not. If not, then the set S</w:t>
      </w:r>
      <w:r>
        <w:rPr>
          <w:rFonts w:ascii="Times New Roman" w:hAnsi="Times New Roman"/>
          <w:b/>
          <w:bCs/>
          <w:sz w:val="20"/>
          <w:szCs w:val="20"/>
          <w:vertAlign w:val="subscript"/>
          <w:lang w:val="fr-FR" w:eastAsia="ko-KR"/>
        </w:rPr>
        <w:t>A</w:t>
      </w:r>
      <w:r>
        <w:rPr>
          <w:rFonts w:ascii="Times New Roman" w:hAnsi="Times New Roman"/>
          <w:b/>
          <w:bCs/>
          <w:sz w:val="20"/>
          <w:szCs w:val="20"/>
          <w:lang w:val="fr-FR" w:eastAsia="ko-KR"/>
        </w:rPr>
        <w:t xml:space="preserve"> is set to the set in step 4. </w:t>
      </w:r>
    </w:p>
    <w:p w14:paraId="249CF253" w14:textId="35ED0839"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
          <w:bCs/>
          <w:sz w:val="20"/>
          <w:szCs w:val="20"/>
          <w:lang w:val="fr-FR" w:eastAsia="ko-KR"/>
        </w:rPr>
      </w:pPr>
      <w:r>
        <w:rPr>
          <w:rFonts w:ascii="Times New Roman" w:hAnsi="Times New Roman"/>
          <w:b/>
          <w:bCs/>
          <w:sz w:val="20"/>
          <w:szCs w:val="20"/>
          <w:lang w:val="fr-FR" w:eastAsia="ko-KR"/>
        </w:rPr>
        <w:t xml:space="preserve">Step 5-1): And then performing exclusion procedure according to LTE SL non-monitored subframes, and check  </w:t>
      </w:r>
      <w:r>
        <w:rPr>
          <w:rFonts w:ascii="Times New Roman" w:hAnsi="Times New Roman" w:hint="eastAsia"/>
          <w:b/>
          <w:bCs/>
          <w:sz w:val="20"/>
          <w:szCs w:val="20"/>
        </w:rPr>
        <w:t>whether</w:t>
      </w:r>
      <w:r>
        <w:rPr>
          <w:rFonts w:ascii="Times New Roman" w:hAnsi="Times New Roman"/>
          <w:b/>
          <w:bCs/>
          <w:sz w:val="20"/>
          <w:szCs w:val="20"/>
          <w:lang w:val="fr-FR" w:eastAsia="ko-KR"/>
        </w:rPr>
        <w:t xml:space="preserve"> M% is met or not. If not, then the set S</w:t>
      </w:r>
      <w:r>
        <w:rPr>
          <w:rFonts w:ascii="Times New Roman" w:hAnsi="Times New Roman"/>
          <w:b/>
          <w:bCs/>
          <w:sz w:val="20"/>
          <w:szCs w:val="20"/>
          <w:vertAlign w:val="subscript"/>
          <w:lang w:val="fr-FR" w:eastAsia="ko-KR"/>
        </w:rPr>
        <w:t>A</w:t>
      </w:r>
      <w:r>
        <w:rPr>
          <w:rFonts w:ascii="Times New Roman" w:hAnsi="Times New Roman"/>
          <w:b/>
          <w:bCs/>
          <w:sz w:val="20"/>
          <w:szCs w:val="20"/>
          <w:lang w:val="fr-FR" w:eastAsia="ko-KR"/>
        </w:rPr>
        <w:t xml:space="preserve"> is set to the set in step 5.</w:t>
      </w:r>
    </w:p>
    <w:p w14:paraId="34091532" w14:textId="77777777" w:rsidR="00FC39FD" w:rsidRDefault="00D2518B">
      <w:pPr>
        <w:pStyle w:val="afa"/>
        <w:numPr>
          <w:ilvl w:val="0"/>
          <w:numId w:val="19"/>
        </w:numPr>
        <w:autoSpaceDE w:val="0"/>
        <w:autoSpaceDN w:val="0"/>
        <w:adjustRightInd w:val="0"/>
        <w:snapToGrid w:val="0"/>
        <w:spacing w:afterLines="50" w:after="120"/>
        <w:ind w:firstLineChars="0"/>
        <w:jc w:val="both"/>
        <w:rPr>
          <w:rFonts w:ascii="Times New Roman" w:hAnsi="Times New Roman"/>
          <w:b/>
          <w:bCs/>
          <w:sz w:val="20"/>
          <w:szCs w:val="20"/>
          <w:lang w:val="fr-FR" w:eastAsia="ko-KR"/>
        </w:rPr>
      </w:pPr>
      <w:r>
        <w:rPr>
          <w:rFonts w:ascii="Times New Roman" w:hAnsi="Times New Roman"/>
          <w:b/>
          <w:bCs/>
          <w:sz w:val="20"/>
          <w:szCs w:val="20"/>
          <w:lang w:val="fr-FR" w:eastAsia="ko-KR"/>
        </w:rPr>
        <w:t xml:space="preserve">Step 5-2) : </w:t>
      </w:r>
      <w:r>
        <w:rPr>
          <w:rFonts w:ascii="Times New Roman" w:hAnsi="Times New Roman" w:hint="eastAsia"/>
          <w:b/>
          <w:bCs/>
          <w:sz w:val="20"/>
          <w:szCs w:val="20"/>
        </w:rPr>
        <w:t>A</w:t>
      </w:r>
      <w:r>
        <w:rPr>
          <w:rFonts w:ascii="Times New Roman" w:hAnsi="Times New Roman"/>
          <w:b/>
          <w:bCs/>
          <w:sz w:val="20"/>
          <w:szCs w:val="20"/>
          <w:lang w:val="fr-FR" w:eastAsia="ko-KR"/>
        </w:rPr>
        <w:t xml:space="preserve">nd then performing exclusion procedure according to LTE SL module’s own LTE SL transmission, and check </w:t>
      </w:r>
      <w:r>
        <w:rPr>
          <w:rFonts w:ascii="Times New Roman" w:hAnsi="Times New Roman" w:hint="eastAsia"/>
          <w:b/>
          <w:bCs/>
          <w:sz w:val="20"/>
          <w:szCs w:val="20"/>
        </w:rPr>
        <w:t>whether</w:t>
      </w:r>
      <w:r>
        <w:rPr>
          <w:rFonts w:ascii="Times New Roman" w:hAnsi="Times New Roman"/>
          <w:b/>
          <w:bCs/>
          <w:sz w:val="20"/>
          <w:szCs w:val="20"/>
          <w:lang w:val="fr-FR" w:eastAsia="ko-KR"/>
        </w:rPr>
        <w:t xml:space="preserve"> M% is met or not. If not, then the set S</w:t>
      </w:r>
      <w:r>
        <w:rPr>
          <w:rFonts w:ascii="Times New Roman" w:hAnsi="Times New Roman"/>
          <w:b/>
          <w:bCs/>
          <w:sz w:val="20"/>
          <w:szCs w:val="20"/>
          <w:vertAlign w:val="subscript"/>
          <w:lang w:val="fr-FR" w:eastAsia="ko-KR"/>
        </w:rPr>
        <w:t>A</w:t>
      </w:r>
      <w:r>
        <w:rPr>
          <w:rFonts w:ascii="Times New Roman" w:hAnsi="Times New Roman"/>
          <w:b/>
          <w:bCs/>
          <w:sz w:val="20"/>
          <w:szCs w:val="20"/>
          <w:lang w:val="fr-FR" w:eastAsia="ko-KR"/>
        </w:rPr>
        <w:t xml:space="preserve"> is set to the set in step 5-1).  </w:t>
      </w:r>
    </w:p>
    <w:bookmarkEnd w:id="30"/>
    <w:p w14:paraId="31E6E43E" w14:textId="3F96A3E5" w:rsidR="00FC39FD" w:rsidRDefault="00FC39FD">
      <w:pPr>
        <w:spacing w:beforeLines="50" w:before="120" w:after="120"/>
        <w:jc w:val="both"/>
        <w:rPr>
          <w:rFonts w:eastAsiaTheme="minorEastAsia"/>
          <w:iCs/>
          <w:lang w:eastAsia="zh-CN"/>
        </w:rPr>
      </w:pPr>
    </w:p>
    <w:p w14:paraId="01CEEC3A" w14:textId="77777777" w:rsidR="00FC39FD" w:rsidRDefault="00D2518B">
      <w:pPr>
        <w:pStyle w:val="3"/>
        <w:rPr>
          <w:b/>
          <w:sz w:val="24"/>
          <w:lang w:val="en-GB"/>
        </w:rPr>
      </w:pPr>
      <w:r>
        <w:rPr>
          <w:rFonts w:eastAsiaTheme="minorEastAsia" w:hint="eastAsia"/>
          <w:b/>
          <w:sz w:val="24"/>
        </w:rPr>
        <w:t>Enhancements</w:t>
      </w:r>
      <w:r>
        <w:rPr>
          <w:rFonts w:eastAsiaTheme="minorEastAsia"/>
          <w:b/>
          <w:sz w:val="24"/>
        </w:rPr>
        <w:t xml:space="preserve"> of Inter-UE coordination</w:t>
      </w:r>
      <w:r>
        <w:rPr>
          <w:rFonts w:eastAsiaTheme="minorEastAsia" w:hint="eastAsia"/>
          <w:b/>
          <w:sz w:val="24"/>
        </w:rPr>
        <w:t xml:space="preserve"> (IUC)</w:t>
      </w:r>
      <w:r>
        <w:rPr>
          <w:rFonts w:eastAsiaTheme="minorEastAsia"/>
          <w:b/>
          <w:sz w:val="24"/>
        </w:rPr>
        <w:t xml:space="preserve"> </w:t>
      </w:r>
    </w:p>
    <w:p w14:paraId="7A492E68" w14:textId="127F78B5" w:rsidR="00FC39FD" w:rsidRDefault="00D2518B">
      <w:pPr>
        <w:spacing w:beforeLines="50" w:before="120" w:after="120"/>
        <w:jc w:val="both"/>
        <w:rPr>
          <w:rFonts w:eastAsia="宋体"/>
          <w:bCs/>
          <w:lang w:eastAsia="zh-CN"/>
        </w:rPr>
      </w:pPr>
      <w:bookmarkStart w:id="31" w:name="OLE_LINK46"/>
      <w:r>
        <w:rPr>
          <w:rFonts w:eastAsia="宋体" w:hint="eastAsia"/>
          <w:bCs/>
          <w:lang w:eastAsia="zh-CN"/>
        </w:rPr>
        <w:t>Inter-UE coordination schemes are supported to overcome hidden node, half duplex, exposed node problems between NR SL UEs and improve reliability of NR SL transmissions in Rel-</w:t>
      </w:r>
      <w:r>
        <w:rPr>
          <w:rFonts w:eastAsia="宋体"/>
          <w:bCs/>
          <w:lang w:eastAsia="zh-CN"/>
        </w:rPr>
        <w:t>17 NR</w:t>
      </w:r>
      <w:r>
        <w:rPr>
          <w:rFonts w:eastAsia="宋体" w:hint="eastAsia"/>
          <w:bCs/>
          <w:lang w:eastAsia="zh-CN"/>
        </w:rPr>
        <w:t xml:space="preserve"> SL. In the scenario of dynamic resource pool </w:t>
      </w:r>
      <w:r>
        <w:rPr>
          <w:rFonts w:eastAsia="宋体"/>
          <w:bCs/>
          <w:lang w:eastAsia="zh-CN"/>
        </w:rPr>
        <w:t>sharing for</w:t>
      </w:r>
      <w:r>
        <w:rPr>
          <w:rFonts w:eastAsia="宋体" w:hint="eastAsia"/>
          <w:bCs/>
          <w:lang w:eastAsia="zh-CN"/>
        </w:rPr>
        <w:t xml:space="preserve"> co-channel coexistence between LTE SL and NR SL in Rel-18</w:t>
      </w:r>
      <w:r>
        <w:rPr>
          <w:rFonts w:eastAsia="宋体"/>
          <w:bCs/>
          <w:lang w:eastAsia="zh-CN"/>
        </w:rPr>
        <w:t>, there</w:t>
      </w:r>
      <w:r>
        <w:rPr>
          <w:rFonts w:eastAsia="宋体" w:hint="eastAsia"/>
          <w:bCs/>
          <w:lang w:eastAsia="zh-CN"/>
        </w:rPr>
        <w:t xml:space="preserve"> are also hidden node, half duplex, exposed node problems between NR SL UE and LTE SL UE, and Inter-UE coordination schemes (both scheme 1 and scheme 2) could be enhanced to overcome these problems to increase reliability of NR SL </w:t>
      </w:r>
      <w:r>
        <w:rPr>
          <w:rFonts w:eastAsia="宋体"/>
          <w:bCs/>
          <w:lang w:eastAsia="zh-CN"/>
        </w:rPr>
        <w:t>transmissions and</w:t>
      </w:r>
      <w:r>
        <w:rPr>
          <w:rFonts w:eastAsia="宋体" w:hint="eastAsia"/>
          <w:bCs/>
          <w:lang w:eastAsia="zh-CN"/>
        </w:rPr>
        <w:t xml:space="preserve"> LTE SL transmissions. For example, in scheme 1, NR SL module </w:t>
      </w:r>
      <w:r>
        <w:rPr>
          <w:rFonts w:eastAsia="宋体"/>
          <w:bCs/>
          <w:lang w:eastAsia="zh-CN"/>
        </w:rPr>
        <w:t xml:space="preserve">of </w:t>
      </w:r>
      <w:r>
        <w:rPr>
          <w:rFonts w:eastAsia="宋体" w:hint="eastAsia"/>
          <w:bCs/>
          <w:lang w:eastAsia="zh-CN"/>
        </w:rPr>
        <w:t>a type A device can determine preferred/</w:t>
      </w:r>
      <w:r>
        <w:rPr>
          <w:rFonts w:eastAsia="宋体"/>
          <w:bCs/>
          <w:lang w:eastAsia="zh-CN"/>
        </w:rPr>
        <w:t>n</w:t>
      </w:r>
      <w:r>
        <w:rPr>
          <w:rFonts w:eastAsia="宋体" w:hint="eastAsia"/>
          <w:bCs/>
          <w:lang w:eastAsia="zh-CN"/>
        </w:rPr>
        <w:t xml:space="preserve">on-preferred </w:t>
      </w:r>
      <w:r>
        <w:rPr>
          <w:rFonts w:eastAsia="宋体"/>
          <w:bCs/>
          <w:lang w:eastAsia="zh-CN"/>
        </w:rPr>
        <w:t xml:space="preserve">resources set </w:t>
      </w:r>
      <w:r>
        <w:rPr>
          <w:rFonts w:eastAsia="宋体" w:hint="eastAsia"/>
          <w:bCs/>
          <w:lang w:eastAsia="zh-CN"/>
        </w:rPr>
        <w:t xml:space="preserve">according to sensing information of LTE SL module and/or NR SL module itself; in scheme 2, NR SL module </w:t>
      </w:r>
      <w:r>
        <w:rPr>
          <w:rFonts w:eastAsia="宋体"/>
          <w:bCs/>
          <w:lang w:eastAsia="zh-CN"/>
        </w:rPr>
        <w:t xml:space="preserve">of </w:t>
      </w:r>
      <w:r>
        <w:rPr>
          <w:rFonts w:eastAsia="宋体" w:hint="eastAsia"/>
          <w:bCs/>
          <w:lang w:eastAsia="zh-CN"/>
        </w:rPr>
        <w:t xml:space="preserve">a type A device can transmit </w:t>
      </w:r>
      <w:r>
        <w:rPr>
          <w:bCs/>
        </w:rPr>
        <w:t>conflict</w:t>
      </w:r>
      <w:r>
        <w:rPr>
          <w:rFonts w:eastAsia="宋体" w:hint="eastAsia"/>
          <w:bCs/>
          <w:lang w:eastAsia="zh-CN"/>
        </w:rPr>
        <w:t xml:space="preserve"> information if there is a detection of expected/potential resource conflict(s) between LTE SL and NR SL.</w:t>
      </w:r>
    </w:p>
    <w:bookmarkEnd w:id="31"/>
    <w:p w14:paraId="6486349B" w14:textId="77777777" w:rsidR="00FC39FD" w:rsidRDefault="00D2518B">
      <w:pPr>
        <w:spacing w:beforeLines="50" w:before="120" w:after="120"/>
        <w:jc w:val="both"/>
        <w:rPr>
          <w:rFonts w:eastAsia="宋体"/>
          <w:bCs/>
          <w:lang w:eastAsia="zh-CN"/>
        </w:rPr>
      </w:pPr>
      <w:r>
        <w:rPr>
          <w:rFonts w:eastAsia="宋体" w:hint="eastAsia"/>
          <w:bCs/>
          <w:lang w:eastAsia="zh-CN"/>
        </w:rPr>
        <w:t xml:space="preserve">On the other hand, if type B device which </w:t>
      </w:r>
      <w:r>
        <w:rPr>
          <w:rFonts w:eastAsia="宋体"/>
          <w:bCs/>
          <w:lang w:eastAsia="zh-CN"/>
        </w:rPr>
        <w:t>cannot</w:t>
      </w:r>
      <w:r>
        <w:rPr>
          <w:rFonts w:eastAsia="宋体" w:hint="eastAsia"/>
          <w:bCs/>
          <w:lang w:eastAsia="zh-CN"/>
        </w:rPr>
        <w:t xml:space="preserve"> obtain LTE SL resource reservation information from itself is supported in dynamic resource pool </w:t>
      </w:r>
      <w:r>
        <w:rPr>
          <w:rFonts w:eastAsia="宋体"/>
          <w:bCs/>
          <w:lang w:eastAsia="zh-CN"/>
        </w:rPr>
        <w:t>sharing</w:t>
      </w:r>
      <w:r>
        <w:rPr>
          <w:rFonts w:eastAsia="宋体" w:hint="eastAsia"/>
          <w:bCs/>
          <w:lang w:eastAsia="zh-CN"/>
        </w:rPr>
        <w:t xml:space="preserve">, </w:t>
      </w:r>
      <w:hyperlink r:id="rId9" w:history="1">
        <w:r>
          <w:rPr>
            <w:rFonts w:eastAsia="宋体" w:hint="eastAsia"/>
            <w:bCs/>
            <w:lang w:eastAsia="zh-CN"/>
          </w:rPr>
          <w:t>enhanced</w:t>
        </w:r>
      </w:hyperlink>
      <w:r>
        <w:rPr>
          <w:rFonts w:eastAsia="宋体" w:hint="eastAsia"/>
          <w:bCs/>
          <w:lang w:eastAsia="zh-CN"/>
        </w:rPr>
        <w:t xml:space="preserve"> inter-UE coordination scheme 1 is an approach that provides LTE SL resource reservation to type B device to avoid expected/potential resource conflict with other LTE SL UE. </w:t>
      </w:r>
    </w:p>
    <w:p w14:paraId="0B9D1393" w14:textId="77777777" w:rsidR="00FC39FD" w:rsidRDefault="00D2518B">
      <w:pPr>
        <w:spacing w:beforeLines="50" w:before="120" w:after="120"/>
        <w:jc w:val="both"/>
        <w:rPr>
          <w:rFonts w:eastAsia="宋体"/>
          <w:bCs/>
          <w:lang w:eastAsia="zh-CN"/>
        </w:rPr>
      </w:pPr>
      <w:r>
        <w:rPr>
          <w:rFonts w:eastAsia="宋体" w:hint="eastAsia"/>
          <w:bCs/>
          <w:lang w:eastAsia="zh-CN"/>
        </w:rPr>
        <w:t>There are some aspects to be enhanced in inter-UE coordination schemes in Rel-18:</w:t>
      </w:r>
    </w:p>
    <w:p w14:paraId="2404AC25" w14:textId="77777777" w:rsidR="00FC39FD" w:rsidRDefault="00D2518B">
      <w:pPr>
        <w:pStyle w:val="afa"/>
        <w:numPr>
          <w:ilvl w:val="0"/>
          <w:numId w:val="32"/>
        </w:numPr>
        <w:autoSpaceDE w:val="0"/>
        <w:autoSpaceDN w:val="0"/>
        <w:adjustRightInd w:val="0"/>
        <w:snapToGrid w:val="0"/>
        <w:ind w:firstLineChars="0"/>
        <w:jc w:val="both"/>
        <w:rPr>
          <w:rFonts w:ascii="Times New Roman" w:hAnsi="Times New Roman"/>
          <w:b/>
          <w:bCs/>
          <w:sz w:val="20"/>
          <w:szCs w:val="20"/>
          <w:lang w:val="fr-FR" w:eastAsia="ko-KR"/>
        </w:rPr>
      </w:pPr>
      <w:r>
        <w:rPr>
          <w:rFonts w:ascii="Times New Roman" w:hAnsi="Times New Roman" w:hint="eastAsia"/>
          <w:b/>
          <w:bCs/>
          <w:sz w:val="20"/>
          <w:szCs w:val="20"/>
          <w:lang w:val="fr-FR"/>
        </w:rPr>
        <w:t>For</w:t>
      </w:r>
      <w:r>
        <w:rPr>
          <w:rFonts w:ascii="Times New Roman" w:hAnsi="Times New Roman"/>
          <w:b/>
          <w:bCs/>
          <w:sz w:val="20"/>
          <w:szCs w:val="20"/>
          <w:lang w:val="fr-FR" w:eastAsia="ko-KR"/>
        </w:rPr>
        <w:t xml:space="preserve"> </w:t>
      </w:r>
      <w:r>
        <w:rPr>
          <w:rFonts w:ascii="Times New Roman" w:hAnsi="Times New Roman" w:hint="eastAsia"/>
          <w:b/>
          <w:bCs/>
          <w:sz w:val="20"/>
          <w:szCs w:val="20"/>
          <w:lang w:val="fr-FR"/>
        </w:rPr>
        <w:t xml:space="preserve">IUC </w:t>
      </w:r>
      <w:r>
        <w:rPr>
          <w:rFonts w:ascii="Times New Roman" w:hAnsi="Times New Roman"/>
          <w:b/>
          <w:bCs/>
          <w:sz w:val="20"/>
          <w:szCs w:val="20"/>
          <w:lang w:val="fr-FR" w:eastAsia="ko-KR"/>
        </w:rPr>
        <w:t>scheme 1:</w:t>
      </w:r>
    </w:p>
    <w:p w14:paraId="624CD4B1" w14:textId="77777777" w:rsidR="00FC39FD" w:rsidRDefault="00D2518B">
      <w:pPr>
        <w:numPr>
          <w:ilvl w:val="0"/>
          <w:numId w:val="33"/>
        </w:numPr>
        <w:tabs>
          <w:tab w:val="left" w:pos="840"/>
        </w:tabs>
        <w:spacing w:beforeLines="50" w:before="120" w:after="120"/>
        <w:jc w:val="both"/>
        <w:rPr>
          <w:rFonts w:eastAsia="宋体"/>
          <w:bCs/>
          <w:lang w:eastAsia="zh-CN"/>
        </w:rPr>
      </w:pPr>
      <w:r>
        <w:rPr>
          <w:rFonts w:eastAsia="宋体"/>
          <w:bCs/>
          <w:lang w:eastAsia="zh-CN"/>
        </w:rPr>
        <w:t>I</w:t>
      </w:r>
      <w:r>
        <w:rPr>
          <w:bCs/>
        </w:rPr>
        <w:t>f</w:t>
      </w:r>
      <w:r>
        <w:rPr>
          <w:rFonts w:eastAsia="宋体" w:hint="eastAsia"/>
          <w:bCs/>
          <w:lang w:eastAsia="zh-CN"/>
        </w:rPr>
        <w:t xml:space="preserve"> UE B receives a </w:t>
      </w:r>
      <w:r>
        <w:rPr>
          <w:bCs/>
        </w:rPr>
        <w:t>preferred resource set</w:t>
      </w:r>
      <w:r>
        <w:rPr>
          <w:rFonts w:eastAsia="宋体" w:hint="eastAsia"/>
          <w:bCs/>
          <w:lang w:eastAsia="zh-CN"/>
        </w:rPr>
        <w:t xml:space="preserve"> which is determined according to LTE SL module shared information and NR SL module sensing information of UE A, and </w:t>
      </w:r>
      <w:r>
        <w:rPr>
          <w:bCs/>
        </w:rPr>
        <w:t>there are no resources within the intersection</w:t>
      </w:r>
      <w:r>
        <w:rPr>
          <w:rFonts w:eastAsia="宋体" w:hint="eastAsia"/>
          <w:bCs/>
          <w:lang w:eastAsia="zh-CN"/>
        </w:rPr>
        <w:t xml:space="preserve"> </w:t>
      </w:r>
      <w:r>
        <w:rPr>
          <w:bCs/>
        </w:rPr>
        <w:t xml:space="preserve">of the received </w:t>
      </w:r>
      <w:bookmarkStart w:id="32" w:name="OLE_LINK45"/>
      <w:r>
        <w:rPr>
          <w:bCs/>
        </w:rPr>
        <w:t>preferred resource set</w:t>
      </w:r>
      <w:bookmarkEnd w:id="32"/>
      <w:r>
        <w:rPr>
          <w:bCs/>
        </w:rPr>
        <w:t xml:space="preserve"> and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Pr>
          <w:rFonts w:eastAsia="宋体" w:hint="eastAsia"/>
          <w:bCs/>
          <w:lang w:eastAsia="zh-CN"/>
        </w:rPr>
        <w:t xml:space="preserve">, UE B </w:t>
      </w:r>
      <w:r>
        <w:rPr>
          <w:bCs/>
        </w:rPr>
        <w:t>select</w:t>
      </w:r>
      <w:r>
        <w:rPr>
          <w:rFonts w:eastAsia="宋体" w:hint="eastAsia"/>
          <w:bCs/>
          <w:lang w:eastAsia="zh-CN"/>
        </w:rPr>
        <w:t xml:space="preserve">s </w:t>
      </w:r>
      <w:r>
        <w:rPr>
          <w:bCs/>
        </w:rPr>
        <w:t>the time and frequency resources for sidelink transmission</w:t>
      </w:r>
      <w:r>
        <w:rPr>
          <w:rFonts w:eastAsia="宋体" w:hint="eastAsia"/>
          <w:bCs/>
          <w:lang w:eastAsia="zh-CN"/>
        </w:rPr>
        <w:t>(s)</w:t>
      </w:r>
      <w:r>
        <w:rPr>
          <w:bCs/>
        </w:rPr>
        <w:t xml:space="preserve"> from </w:t>
      </w:r>
      <m:oMath>
        <m:sSub>
          <m:sSubPr>
            <m:ctrlPr>
              <w:rPr>
                <w:rFonts w:ascii="Cambria Math" w:hAnsi="Cambria Math"/>
                <w:bCs/>
                <w:i/>
                <w:lang w:eastAsia="en-GB"/>
              </w:rPr>
            </m:ctrlPr>
          </m:sSubPr>
          <m:e>
            <m:r>
              <w:rPr>
                <w:rFonts w:ascii="Cambria Math" w:hAnsi="Cambria Math"/>
                <w:lang w:eastAsia="en-GB"/>
              </w:rPr>
              <m:t>S</m:t>
            </m:r>
          </m:e>
          <m:sub>
            <m:r>
              <w:rPr>
                <w:rFonts w:ascii="Cambria Math" w:hAnsi="Cambria Math"/>
                <w:lang w:eastAsia="en-GB"/>
              </w:rPr>
              <m:t>A</m:t>
            </m:r>
          </m:sub>
        </m:sSub>
      </m:oMath>
      <w:r>
        <w:rPr>
          <w:rFonts w:eastAsia="宋体" w:hint="eastAsia"/>
          <w:bCs/>
          <w:lang w:eastAsia="zh-CN"/>
        </w:rPr>
        <w:t xml:space="preserve"> in Rel-17 scheme 1 and there may still be collision between LTE SL and NR SL. </w:t>
      </w:r>
    </w:p>
    <w:p w14:paraId="35B5E166" w14:textId="77777777" w:rsidR="00FC39FD" w:rsidRDefault="00D2518B">
      <w:pPr>
        <w:numPr>
          <w:ilvl w:val="0"/>
          <w:numId w:val="33"/>
        </w:numPr>
        <w:tabs>
          <w:tab w:val="left" w:pos="840"/>
        </w:tabs>
        <w:spacing w:beforeLines="50" w:before="120" w:after="120"/>
        <w:jc w:val="both"/>
        <w:rPr>
          <w:rFonts w:eastAsia="宋体"/>
          <w:bCs/>
          <w:lang w:eastAsia="zh-CN"/>
        </w:rPr>
      </w:pPr>
      <w:r>
        <w:rPr>
          <w:bCs/>
        </w:rPr>
        <w:t xml:space="preserve">If </w:t>
      </w:r>
      <w:r>
        <w:rPr>
          <w:rFonts w:eastAsia="宋体" w:hint="eastAsia"/>
          <w:bCs/>
          <w:lang w:eastAsia="zh-CN"/>
        </w:rPr>
        <w:t>UE B receives a non-</w:t>
      </w:r>
      <w:r>
        <w:rPr>
          <w:bCs/>
        </w:rPr>
        <w:t>preferred resource set</w:t>
      </w:r>
      <w:r>
        <w:rPr>
          <w:rFonts w:eastAsia="宋体" w:hint="eastAsia"/>
          <w:bCs/>
          <w:lang w:eastAsia="zh-CN"/>
        </w:rPr>
        <w:t xml:space="preserve"> which is determined according to LTE SL module shared information and NR SL module sensing information of UE A, and </w:t>
      </w:r>
      <w:r>
        <w:rPr>
          <w:bCs/>
        </w:rPr>
        <w:t xml:space="preserve">it is not possible to meet the requirement that </w:t>
      </w:r>
      <w:r>
        <w:rPr>
          <w:rFonts w:eastAsia="Malgun Gothic" w:hint="eastAsia"/>
          <w:bCs/>
          <w:lang w:eastAsia="ko-KR"/>
        </w:rPr>
        <w:t xml:space="preserve">the number of candidate single-slot resources remaining in the set </w:t>
      </w:r>
      <m:oMath>
        <m:sSub>
          <m:sSubPr>
            <m:ctrlPr>
              <w:rPr>
                <w:rFonts w:ascii="Cambria Math" w:hAnsi="Cambria Math"/>
                <w:bCs/>
                <w:i/>
                <w:lang w:eastAsia="en-GB"/>
              </w:rPr>
            </m:ctrlPr>
          </m:sSubPr>
          <m:e>
            <w:bookmarkStart w:id="33" w:name="OLE_LINK40"/>
            <m:r>
              <w:rPr>
                <w:rFonts w:ascii="Cambria Math" w:hAnsi="Cambria Math"/>
                <w:lang w:eastAsia="en-GB"/>
              </w:rPr>
              <m:t>S</m:t>
            </m:r>
            <w:bookmarkEnd w:id="33"/>
          </m:e>
          <m:sub>
            <m:r>
              <w:rPr>
                <w:rFonts w:ascii="Cambria Math" w:hAnsi="Cambria Math"/>
                <w:lang w:eastAsia="en-GB"/>
              </w:rPr>
              <m:t>A</m:t>
            </m:r>
          </m:sub>
        </m:sSub>
      </m:oMath>
      <w:r>
        <w:rPr>
          <w:rFonts w:eastAsia="Malgun Gothic" w:hint="eastAsia"/>
          <w:bCs/>
          <w:lang w:eastAsia="ko-KR"/>
        </w:rPr>
        <w:t xml:space="preserve"> </w:t>
      </w:r>
      <w:r>
        <w:rPr>
          <w:rFonts w:eastAsia="Malgun Gothic"/>
          <w:bCs/>
          <w:lang w:eastAsia="ko-KR"/>
        </w:rPr>
        <w:t>be</w:t>
      </w:r>
      <w:r>
        <w:rPr>
          <w:rFonts w:eastAsia="Malgun Gothic" w:hint="eastAsia"/>
          <w:bCs/>
          <w:lang w:eastAsia="ko-KR"/>
        </w:rPr>
        <w:t xml:space="preserve"> </w:t>
      </w:r>
      <w:r>
        <w:rPr>
          <w:rFonts w:eastAsia="Malgun Gothic"/>
          <w:bCs/>
          <w:lang w:eastAsia="ko-KR"/>
        </w:rPr>
        <w:t>at least</w:t>
      </w:r>
      <w:r>
        <w:rPr>
          <w:rFonts w:eastAsia="Malgun Gothic" w:hint="eastAsia"/>
          <w:bCs/>
          <w:lang w:eastAsia="ko-KR"/>
        </w:rPr>
        <w:t xml:space="preserve"> </w:t>
      </w:r>
      <m:oMath>
        <m:r>
          <w:rPr>
            <w:rFonts w:ascii="Cambria Math" w:hAnsi="Cambria Math"/>
            <w:lang w:eastAsia="en-GB"/>
          </w:rPr>
          <m:t>X⋅</m:t>
        </m:r>
        <m:sSub>
          <m:sSubPr>
            <m:ctrlPr>
              <w:rPr>
                <w:rFonts w:ascii="Cambria Math" w:hAnsi="Cambria Math"/>
                <w:bCs/>
                <w:i/>
                <w:lang w:eastAsia="en-GB"/>
              </w:rPr>
            </m:ctrlPr>
          </m:sSubPr>
          <m:e>
            <m:r>
              <w:rPr>
                <w:rFonts w:ascii="Cambria Math" w:hAnsi="Cambria Math"/>
                <w:lang w:eastAsia="en-GB"/>
              </w:rPr>
              <m:t>M</m:t>
            </m:r>
          </m:e>
          <m:sub>
            <m:r>
              <m:rPr>
                <m:nor/>
              </m:rPr>
              <w:rPr>
                <w:rFonts w:ascii="Cambria Math" w:hAnsi="Cambria Math"/>
                <w:bCs/>
                <w:lang w:eastAsia="en-GB"/>
              </w:rPr>
              <m:t>total</m:t>
            </m:r>
            <m:ctrlPr>
              <w:rPr>
                <w:rFonts w:ascii="Cambria Math" w:hAnsi="Cambria Math"/>
                <w:bCs/>
                <w:lang w:eastAsia="en-GB"/>
              </w:rPr>
            </m:ctrlPr>
          </m:sub>
        </m:sSub>
      </m:oMath>
      <w:r>
        <w:rPr>
          <w:rFonts w:eastAsia="Malgun Gothic"/>
          <w:bCs/>
          <w:lang w:eastAsia="en-GB"/>
        </w:rPr>
        <w:t xml:space="preserve"> </w:t>
      </w:r>
      <w:r>
        <w:rPr>
          <w:bCs/>
        </w:rPr>
        <w:t>after excluding resource(s) overlapping with the received non-preferred resource set</w:t>
      </w:r>
      <w:r>
        <w:rPr>
          <w:rFonts w:eastAsia="Malgun Gothic" w:hint="eastAsia"/>
          <w:bCs/>
          <w:lang w:eastAsia="ko-KR"/>
        </w:rPr>
        <w:t>,</w:t>
      </w:r>
      <w:r>
        <w:rPr>
          <w:rFonts w:eastAsia="Malgun Gothic"/>
          <w:bCs/>
          <w:lang w:eastAsia="ko-KR"/>
        </w:rPr>
        <w:t xml:space="preserve"> </w:t>
      </w:r>
      <w:r>
        <w:rPr>
          <w:bCs/>
        </w:rPr>
        <w:t xml:space="preserve">it is up to UE </w:t>
      </w:r>
      <w:r>
        <w:rPr>
          <w:rFonts w:eastAsia="宋体" w:hint="eastAsia"/>
          <w:bCs/>
          <w:lang w:eastAsia="zh-CN"/>
        </w:rPr>
        <w:t xml:space="preserve">B </w:t>
      </w:r>
      <w:r>
        <w:rPr>
          <w:bCs/>
        </w:rPr>
        <w:t>implementation whether or not</w:t>
      </w:r>
      <w:r>
        <w:rPr>
          <w:bCs/>
          <w:color w:val="FF0000"/>
        </w:rPr>
        <w:t xml:space="preserve"> </w:t>
      </w:r>
      <w:r>
        <w:rPr>
          <w:bCs/>
        </w:rPr>
        <w:t>to take into account the received non-preferred resource set to meet such requirement</w:t>
      </w:r>
      <w:r>
        <w:rPr>
          <w:rFonts w:eastAsia="宋体" w:hint="eastAsia"/>
          <w:bCs/>
          <w:lang w:eastAsia="zh-CN"/>
        </w:rPr>
        <w:t xml:space="preserve"> </w:t>
      </w:r>
      <w:bookmarkStart w:id="34" w:name="OLE_LINK53"/>
      <w:r>
        <w:rPr>
          <w:rFonts w:eastAsia="宋体" w:hint="eastAsia"/>
          <w:bCs/>
          <w:lang w:eastAsia="zh-CN"/>
        </w:rPr>
        <w:t>in Rel-17 scheme 1</w:t>
      </w:r>
      <w:bookmarkEnd w:id="34"/>
      <w:r>
        <w:rPr>
          <w:rFonts w:eastAsia="宋体" w:hint="eastAsia"/>
          <w:bCs/>
          <w:lang w:eastAsia="zh-CN"/>
        </w:rPr>
        <w:t xml:space="preserve">, and there may still be collision between LTE SL and NR SL. </w:t>
      </w:r>
    </w:p>
    <w:p w14:paraId="52CEAD32" w14:textId="77777777" w:rsidR="00FC39FD" w:rsidRDefault="00D2518B">
      <w:pPr>
        <w:numPr>
          <w:ilvl w:val="0"/>
          <w:numId w:val="33"/>
        </w:numPr>
        <w:spacing w:beforeLines="50" w:before="120" w:after="120"/>
        <w:jc w:val="both"/>
        <w:rPr>
          <w:rFonts w:eastAsia="宋体"/>
          <w:bCs/>
          <w:lang w:eastAsia="zh-CN"/>
        </w:rPr>
      </w:pPr>
      <w:r>
        <w:rPr>
          <w:rFonts w:eastAsia="宋体"/>
          <w:bCs/>
          <w:lang w:eastAsia="zh-CN"/>
        </w:rPr>
        <w:t>I</w:t>
      </w:r>
      <w:r>
        <w:rPr>
          <w:bCs/>
        </w:rPr>
        <w:t xml:space="preserve">f </w:t>
      </w:r>
      <w:bookmarkStart w:id="35" w:name="OLE_LINK52"/>
      <w:r>
        <w:rPr>
          <w:rFonts w:eastAsia="宋体" w:hint="eastAsia"/>
          <w:bCs/>
          <w:lang w:eastAsia="zh-CN"/>
        </w:rPr>
        <w:t>UE B</w:t>
      </w:r>
      <w:bookmarkEnd w:id="35"/>
      <w:r>
        <w:rPr>
          <w:rFonts w:eastAsia="宋体" w:hint="eastAsia"/>
          <w:bCs/>
          <w:lang w:eastAsia="zh-CN"/>
        </w:rPr>
        <w:t xml:space="preserve"> which is a type B device receives </w:t>
      </w:r>
      <w:r>
        <w:rPr>
          <w:bCs/>
        </w:rPr>
        <w:t>preferred</w:t>
      </w:r>
      <w:r>
        <w:rPr>
          <w:rFonts w:eastAsia="宋体" w:hint="eastAsia"/>
          <w:bCs/>
          <w:lang w:eastAsia="zh-CN"/>
        </w:rPr>
        <w:t>/non-</w:t>
      </w:r>
      <w:r>
        <w:rPr>
          <w:bCs/>
        </w:rPr>
        <w:t>preferred resource set</w:t>
      </w:r>
      <w:r>
        <w:rPr>
          <w:rFonts w:eastAsia="宋体" w:hint="eastAsia"/>
          <w:bCs/>
          <w:lang w:eastAsia="zh-CN"/>
        </w:rPr>
        <w:t xml:space="preserve"> from UE A,  UE B should be able to </w:t>
      </w:r>
      <w:bookmarkStart w:id="36" w:name="OLE_LINK54"/>
      <w:r>
        <w:rPr>
          <w:rFonts w:eastAsia="宋体" w:hint="eastAsia"/>
          <w:bCs/>
          <w:lang w:eastAsia="zh-CN"/>
        </w:rPr>
        <w:fldChar w:fldCharType="begin"/>
      </w:r>
      <w:r>
        <w:rPr>
          <w:rFonts w:eastAsia="宋体" w:hint="eastAsia"/>
          <w:bCs/>
          <w:lang w:eastAsia="zh-CN"/>
        </w:rPr>
        <w:instrText xml:space="preserve"> HYPERLINK "javascript:;" </w:instrText>
      </w:r>
      <w:r>
        <w:rPr>
          <w:rFonts w:eastAsia="宋体" w:hint="eastAsia"/>
          <w:bCs/>
          <w:lang w:eastAsia="zh-CN"/>
        </w:rPr>
        <w:fldChar w:fldCharType="separate"/>
      </w:r>
      <w:r>
        <w:rPr>
          <w:rFonts w:eastAsia="宋体" w:hint="eastAsia"/>
          <w:bCs/>
          <w:lang w:eastAsia="zh-CN"/>
        </w:rPr>
        <w:t>identify</w:t>
      </w:r>
      <w:r>
        <w:rPr>
          <w:rFonts w:eastAsia="宋体" w:hint="eastAsia"/>
          <w:bCs/>
          <w:lang w:eastAsia="zh-CN"/>
        </w:rPr>
        <w:fldChar w:fldCharType="end"/>
      </w:r>
      <w:bookmarkEnd w:id="36"/>
      <w:r>
        <w:rPr>
          <w:rFonts w:eastAsia="宋体" w:hint="eastAsia"/>
          <w:bCs/>
          <w:lang w:eastAsia="zh-CN"/>
        </w:rPr>
        <w:t xml:space="preserve"> the second UE is a type A device or type B device.</w:t>
      </w:r>
    </w:p>
    <w:p w14:paraId="5DD74AC7" w14:textId="77777777" w:rsidR="00FC39FD" w:rsidRDefault="00D2518B">
      <w:pPr>
        <w:pStyle w:val="afa"/>
        <w:numPr>
          <w:ilvl w:val="0"/>
          <w:numId w:val="34"/>
        </w:numPr>
        <w:autoSpaceDE w:val="0"/>
        <w:autoSpaceDN w:val="0"/>
        <w:adjustRightInd w:val="0"/>
        <w:snapToGrid w:val="0"/>
        <w:ind w:firstLineChars="0"/>
        <w:rPr>
          <w:rFonts w:ascii="Times New Roman" w:hAnsi="Times New Roman"/>
          <w:b/>
          <w:bCs/>
          <w:sz w:val="20"/>
          <w:szCs w:val="20"/>
          <w:lang w:val="fr-FR" w:eastAsia="ko-KR"/>
        </w:rPr>
      </w:pPr>
      <w:r>
        <w:rPr>
          <w:rFonts w:ascii="Times New Roman" w:hAnsi="Times New Roman" w:hint="eastAsia"/>
          <w:b/>
          <w:bCs/>
          <w:sz w:val="20"/>
          <w:szCs w:val="20"/>
          <w:lang w:val="fr-FR"/>
        </w:rPr>
        <w:t>For</w:t>
      </w:r>
      <w:r>
        <w:rPr>
          <w:rFonts w:ascii="Times New Roman" w:hAnsi="Times New Roman"/>
          <w:b/>
          <w:bCs/>
          <w:sz w:val="20"/>
          <w:szCs w:val="20"/>
          <w:lang w:val="fr-FR" w:eastAsia="ko-KR"/>
        </w:rPr>
        <w:t xml:space="preserve"> </w:t>
      </w:r>
      <w:r>
        <w:rPr>
          <w:rFonts w:ascii="Times New Roman" w:hAnsi="Times New Roman" w:hint="eastAsia"/>
          <w:b/>
          <w:bCs/>
          <w:sz w:val="20"/>
          <w:szCs w:val="20"/>
          <w:lang w:val="fr-FR"/>
        </w:rPr>
        <w:t xml:space="preserve">IUC </w:t>
      </w:r>
      <w:r>
        <w:rPr>
          <w:rFonts w:ascii="Times New Roman" w:hAnsi="Times New Roman"/>
          <w:b/>
          <w:bCs/>
          <w:sz w:val="20"/>
          <w:szCs w:val="20"/>
          <w:lang w:val="fr-FR" w:eastAsia="ko-KR"/>
        </w:rPr>
        <w:t>scheme 2:</w:t>
      </w:r>
    </w:p>
    <w:p w14:paraId="275C988D" w14:textId="77777777" w:rsidR="00FC39FD" w:rsidRDefault="00D2518B">
      <w:pPr>
        <w:numPr>
          <w:ilvl w:val="0"/>
          <w:numId w:val="33"/>
        </w:numPr>
        <w:tabs>
          <w:tab w:val="left" w:pos="840"/>
        </w:tabs>
        <w:spacing w:beforeLines="50" w:before="120" w:after="120"/>
        <w:jc w:val="both"/>
        <w:rPr>
          <w:rFonts w:eastAsia="宋体"/>
          <w:bCs/>
          <w:lang w:eastAsia="zh-CN"/>
        </w:rPr>
      </w:pPr>
      <w:bookmarkStart w:id="37" w:name="OLE_LINK47"/>
      <w:r>
        <w:rPr>
          <w:rFonts w:eastAsia="宋体"/>
          <w:bCs/>
          <w:lang w:eastAsia="zh-CN"/>
        </w:rPr>
        <w:t>If</w:t>
      </w:r>
      <w:r>
        <w:rPr>
          <w:rFonts w:eastAsia="宋体" w:hint="eastAsia"/>
          <w:bCs/>
          <w:lang w:eastAsia="zh-CN"/>
        </w:rPr>
        <w:t xml:space="preserve"> UE B receives </w:t>
      </w:r>
      <w:bookmarkStart w:id="38" w:name="OLE_LINK55"/>
      <w:bookmarkStart w:id="39" w:name="OLE_LINK48"/>
      <w:r>
        <w:rPr>
          <w:rFonts w:eastAsia="宋体"/>
          <w:bCs/>
          <w:lang w:eastAsia="zh-CN"/>
        </w:rPr>
        <w:t>the conflict</w:t>
      </w:r>
      <w:bookmarkEnd w:id="38"/>
      <w:r>
        <w:rPr>
          <w:rFonts w:eastAsia="宋体" w:hint="eastAsia"/>
          <w:bCs/>
          <w:lang w:eastAsia="zh-CN"/>
        </w:rPr>
        <w:t xml:space="preserve"> information</w:t>
      </w:r>
      <w:bookmarkEnd w:id="39"/>
      <w:r>
        <w:rPr>
          <w:rFonts w:eastAsia="宋体" w:hint="eastAsia"/>
          <w:bCs/>
          <w:lang w:eastAsia="zh-CN"/>
        </w:rPr>
        <w:t xml:space="preserve"> from UE A</w:t>
      </w:r>
      <w:r>
        <w:rPr>
          <w:rFonts w:eastAsia="宋体"/>
          <w:bCs/>
          <w:lang w:eastAsia="zh-CN"/>
        </w:rPr>
        <w:t>, UE</w:t>
      </w:r>
      <w:r>
        <w:rPr>
          <w:rFonts w:eastAsia="宋体" w:hint="eastAsia"/>
          <w:bCs/>
          <w:lang w:eastAsia="zh-CN"/>
        </w:rPr>
        <w:t xml:space="preserve"> B should be able to </w:t>
      </w:r>
      <w:hyperlink r:id="rId10" w:history="1">
        <w:r>
          <w:rPr>
            <w:rFonts w:eastAsia="宋体" w:hint="eastAsia"/>
            <w:bCs/>
            <w:lang w:eastAsia="zh-CN"/>
          </w:rPr>
          <w:t>identify</w:t>
        </w:r>
      </w:hyperlink>
      <w:r>
        <w:rPr>
          <w:rFonts w:eastAsia="宋体" w:hint="eastAsia"/>
          <w:bCs/>
          <w:lang w:eastAsia="zh-CN"/>
        </w:rPr>
        <w:t xml:space="preserve"> whether </w:t>
      </w:r>
      <w:r>
        <w:rPr>
          <w:rFonts w:eastAsia="宋体"/>
          <w:bCs/>
          <w:lang w:eastAsia="zh-CN"/>
        </w:rPr>
        <w:t>the conflict</w:t>
      </w:r>
      <w:r>
        <w:rPr>
          <w:rFonts w:eastAsia="宋体" w:hint="eastAsia"/>
          <w:bCs/>
          <w:lang w:eastAsia="zh-CN"/>
        </w:rPr>
        <w:t xml:space="preserve"> information indicates there is </w:t>
      </w:r>
      <w:bookmarkStart w:id="40" w:name="OLE_LINK44"/>
      <w:r>
        <w:rPr>
          <w:rFonts w:eastAsia="宋体" w:hint="eastAsia"/>
          <w:bCs/>
          <w:lang w:eastAsia="zh-CN"/>
        </w:rPr>
        <w:t>collision</w:t>
      </w:r>
      <w:bookmarkEnd w:id="40"/>
      <w:r>
        <w:rPr>
          <w:rFonts w:eastAsia="宋体" w:hint="eastAsia"/>
          <w:bCs/>
          <w:lang w:eastAsia="zh-CN"/>
        </w:rPr>
        <w:t xml:space="preserve"> </w:t>
      </w:r>
      <w:bookmarkStart w:id="41" w:name="OLE_LINK41"/>
      <w:r>
        <w:rPr>
          <w:rFonts w:eastAsia="宋体" w:hint="eastAsia"/>
          <w:bCs/>
          <w:lang w:eastAsia="zh-CN"/>
        </w:rPr>
        <w:t>between LTE SL and NR SL</w:t>
      </w:r>
      <w:bookmarkEnd w:id="41"/>
      <w:r>
        <w:rPr>
          <w:rFonts w:eastAsia="宋体" w:hint="eastAsia"/>
          <w:bCs/>
          <w:lang w:eastAsia="zh-CN"/>
        </w:rPr>
        <w:t xml:space="preserve"> or collision between NR SLs.</w:t>
      </w:r>
    </w:p>
    <w:bookmarkEnd w:id="37"/>
    <w:p w14:paraId="26550E0D" w14:textId="77777777" w:rsidR="00FC39FD" w:rsidRDefault="00D2518B">
      <w:pPr>
        <w:numPr>
          <w:ilvl w:val="0"/>
          <w:numId w:val="33"/>
        </w:numPr>
        <w:tabs>
          <w:tab w:val="left" w:pos="840"/>
        </w:tabs>
        <w:spacing w:beforeLines="50" w:before="120" w:after="120"/>
        <w:jc w:val="both"/>
        <w:rPr>
          <w:rFonts w:eastAsia="宋体"/>
          <w:bCs/>
          <w:lang w:eastAsia="zh-CN"/>
        </w:rPr>
      </w:pPr>
      <w:r>
        <w:rPr>
          <w:rFonts w:eastAsia="宋体"/>
          <w:bCs/>
          <w:lang w:eastAsia="zh-CN"/>
        </w:rPr>
        <w:t>If</w:t>
      </w:r>
      <w:r>
        <w:rPr>
          <w:rFonts w:eastAsia="宋体" w:hint="eastAsia"/>
          <w:bCs/>
          <w:lang w:eastAsia="zh-CN"/>
        </w:rPr>
        <w:t xml:space="preserve"> UE B receives </w:t>
      </w:r>
      <w:r>
        <w:rPr>
          <w:rFonts w:eastAsia="宋体"/>
          <w:bCs/>
          <w:lang w:eastAsia="zh-CN"/>
        </w:rPr>
        <w:t>the conflict</w:t>
      </w:r>
      <w:r>
        <w:rPr>
          <w:rFonts w:eastAsia="宋体" w:hint="eastAsia"/>
          <w:bCs/>
          <w:lang w:eastAsia="zh-CN"/>
        </w:rPr>
        <w:t xml:space="preserve"> information which indicates a collision between LTE SL and NR </w:t>
      </w:r>
      <w:r>
        <w:rPr>
          <w:rFonts w:eastAsia="宋体"/>
          <w:bCs/>
          <w:lang w:eastAsia="zh-CN"/>
        </w:rPr>
        <w:t>SL, and</w:t>
      </w:r>
      <w:r>
        <w:rPr>
          <w:rFonts w:eastAsia="宋体" w:hint="eastAsia"/>
          <w:bCs/>
          <w:lang w:eastAsia="zh-CN"/>
        </w:rPr>
        <w:t xml:space="preserve"> higher SCS configuration for NR SL resource pool, the resources which </w:t>
      </w:r>
      <w:bookmarkStart w:id="42" w:name="OLE_LINK56"/>
      <w:r>
        <w:rPr>
          <w:rFonts w:eastAsia="宋体" w:hint="eastAsia"/>
          <w:bCs/>
          <w:lang w:eastAsia="zh-CN"/>
        </w:rPr>
        <w:t>should be reported</w:t>
      </w:r>
      <w:bookmarkEnd w:id="42"/>
      <w:r>
        <w:rPr>
          <w:rFonts w:eastAsia="宋体" w:hint="eastAsia"/>
          <w:bCs/>
          <w:lang w:eastAsia="zh-CN"/>
        </w:rPr>
        <w:t xml:space="preserve"> to higher layers </w:t>
      </w:r>
      <w:r>
        <w:rPr>
          <w:rFonts w:eastAsia="宋体" w:hint="eastAsia"/>
          <w:bCs/>
          <w:lang w:eastAsia="zh-CN"/>
        </w:rPr>
        <w:lastRenderedPageBreak/>
        <w:t xml:space="preserve">by </w:t>
      </w:r>
      <w:r>
        <w:rPr>
          <w:rFonts w:eastAsia="宋体"/>
          <w:bCs/>
          <w:lang w:eastAsia="zh-CN"/>
        </w:rPr>
        <w:t>physical layer</w:t>
      </w:r>
      <w:r>
        <w:rPr>
          <w:rFonts w:eastAsia="宋体" w:hint="eastAsia"/>
          <w:bCs/>
          <w:lang w:eastAsia="zh-CN"/>
        </w:rPr>
        <w:t xml:space="preserve"> should be determined. For example, all resources in a </w:t>
      </w:r>
      <w:proofErr w:type="spellStart"/>
      <w:r>
        <w:rPr>
          <w:rFonts w:eastAsia="宋体" w:hint="eastAsia"/>
          <w:bCs/>
          <w:lang w:eastAsia="zh-CN"/>
        </w:rPr>
        <w:t>subframe</w:t>
      </w:r>
      <w:proofErr w:type="spellEnd"/>
      <w:r>
        <w:rPr>
          <w:rFonts w:eastAsia="宋体" w:hint="eastAsia"/>
          <w:bCs/>
          <w:lang w:eastAsia="zh-CN"/>
        </w:rPr>
        <w:t xml:space="preserve"> should be reported, the </w:t>
      </w:r>
      <w:proofErr w:type="spellStart"/>
      <w:r>
        <w:rPr>
          <w:rFonts w:eastAsia="宋体" w:hint="eastAsia"/>
          <w:bCs/>
          <w:lang w:eastAsia="zh-CN"/>
        </w:rPr>
        <w:t>subframe</w:t>
      </w:r>
      <w:proofErr w:type="spellEnd"/>
      <w:r>
        <w:rPr>
          <w:rFonts w:eastAsia="宋体" w:hint="eastAsia"/>
          <w:bCs/>
          <w:lang w:eastAsia="zh-CN"/>
        </w:rPr>
        <w:t xml:space="preserve"> </w:t>
      </w:r>
      <w:r>
        <w:rPr>
          <w:rFonts w:eastAsia="宋体"/>
          <w:bCs/>
          <w:lang w:eastAsia="zh-CN"/>
        </w:rPr>
        <w:t xml:space="preserve">refers to the one </w:t>
      </w:r>
      <w:r>
        <w:rPr>
          <w:rFonts w:eastAsia="宋体" w:hint="eastAsia"/>
          <w:bCs/>
          <w:lang w:eastAsia="zh-CN"/>
        </w:rPr>
        <w:t xml:space="preserve">contains the slot where resource </w:t>
      </w:r>
      <w:r>
        <w:rPr>
          <w:rFonts w:eastAsia="宋体"/>
          <w:bCs/>
          <w:lang w:eastAsia="zh-CN"/>
        </w:rPr>
        <w:t>conflict</w:t>
      </w:r>
      <w:r>
        <w:rPr>
          <w:rFonts w:eastAsia="宋体" w:hint="eastAsia"/>
          <w:bCs/>
          <w:lang w:eastAsia="zh-CN"/>
        </w:rPr>
        <w:t xml:space="preserve"> will occur.</w:t>
      </w:r>
    </w:p>
    <w:p w14:paraId="2808BE60" w14:textId="77777777" w:rsidR="00FC39FD" w:rsidRDefault="00FC39FD">
      <w:pPr>
        <w:numPr>
          <w:ilvl w:val="255"/>
          <w:numId w:val="0"/>
        </w:numPr>
        <w:spacing w:beforeLines="50" w:before="120" w:after="120"/>
        <w:jc w:val="both"/>
        <w:rPr>
          <w:rFonts w:eastAsia="宋体"/>
          <w:b/>
          <w:bCs/>
          <w:lang w:eastAsia="zh-CN"/>
        </w:rPr>
      </w:pPr>
    </w:p>
    <w:p w14:paraId="727C1E72" w14:textId="4CF82FCC" w:rsidR="00FC39FD" w:rsidRDefault="00D2518B">
      <w:pPr>
        <w:spacing w:beforeLines="50" w:before="120" w:after="120"/>
        <w:jc w:val="both"/>
        <w:rPr>
          <w:rFonts w:eastAsia="宋体"/>
          <w:b/>
          <w:lang w:eastAsia="zh-CN"/>
        </w:rPr>
      </w:pPr>
      <w:r>
        <w:rPr>
          <w:rFonts w:hint="eastAsia"/>
          <w:b/>
          <w:lang w:val="en-GB" w:eastAsia="zh-CN"/>
        </w:rPr>
        <w:t xml:space="preserve">Proposal </w:t>
      </w:r>
      <w:r w:rsidR="00415719">
        <w:rPr>
          <w:rFonts w:eastAsiaTheme="minorEastAsia" w:hint="eastAsia"/>
          <w:b/>
          <w:lang w:val="en-GB" w:eastAsia="zh-CN"/>
        </w:rPr>
        <w:t>16</w:t>
      </w:r>
      <w:r>
        <w:rPr>
          <w:rFonts w:hint="eastAsia"/>
          <w:b/>
          <w:lang w:val="en-GB" w:eastAsia="zh-CN"/>
        </w:rPr>
        <w:t>:</w:t>
      </w:r>
      <w:r>
        <w:rPr>
          <w:rFonts w:hint="eastAsia"/>
          <w:b/>
          <w:lang w:eastAsia="zh-CN"/>
        </w:rPr>
        <w:t xml:space="preserve"> Both IUC scheme 1 and scheme 2 should be enhanced to support to </w:t>
      </w:r>
      <w:r>
        <w:rPr>
          <w:b/>
          <w:lang w:eastAsia="zh-CN"/>
        </w:rPr>
        <w:t>alleviate</w:t>
      </w:r>
      <w:r>
        <w:rPr>
          <w:rFonts w:eastAsia="宋体"/>
          <w:b/>
          <w:lang w:eastAsia="zh-CN"/>
        </w:rPr>
        <w:t xml:space="preserve"> expected</w:t>
      </w:r>
      <w:r>
        <w:rPr>
          <w:rFonts w:eastAsia="宋体" w:hint="eastAsia"/>
          <w:b/>
          <w:lang w:eastAsia="zh-CN"/>
        </w:rPr>
        <w:t>/potential resource conflict(s) between LTE SL and NR SL</w:t>
      </w:r>
      <w:r>
        <w:rPr>
          <w:rFonts w:eastAsia="宋体" w:hint="eastAsia"/>
          <w:b/>
          <w:bCs/>
          <w:lang w:eastAsia="zh-CN"/>
        </w:rPr>
        <w:t xml:space="preserve"> </w:t>
      </w:r>
      <w:r>
        <w:rPr>
          <w:rFonts w:eastAsia="宋体" w:hint="eastAsia"/>
          <w:b/>
          <w:lang w:eastAsia="zh-CN"/>
        </w:rPr>
        <w:t>in dynamic resource pool sharing.</w:t>
      </w:r>
    </w:p>
    <w:p w14:paraId="4F7E2B56" w14:textId="77777777" w:rsidR="00006B40" w:rsidRDefault="00006B40">
      <w:pPr>
        <w:spacing w:beforeLines="50" w:before="120" w:after="120"/>
        <w:jc w:val="both"/>
        <w:rPr>
          <w:rFonts w:eastAsia="宋体"/>
          <w:b/>
          <w:lang w:eastAsia="zh-CN"/>
        </w:rPr>
      </w:pPr>
    </w:p>
    <w:p w14:paraId="1EA8F6C0" w14:textId="77777777" w:rsidR="00FC39FD" w:rsidRDefault="00D2518B">
      <w:pPr>
        <w:pStyle w:val="2"/>
        <w:rPr>
          <w:rFonts w:eastAsia="宋体"/>
          <w:szCs w:val="24"/>
        </w:rPr>
      </w:pPr>
      <w:r>
        <w:rPr>
          <w:rFonts w:eastAsia="宋体"/>
          <w:szCs w:val="24"/>
        </w:rPr>
        <w:t>(Pre-</w:t>
      </w:r>
      <w:r>
        <w:rPr>
          <w:rFonts w:eastAsia="宋体" w:hint="eastAsia"/>
          <w:szCs w:val="24"/>
        </w:rPr>
        <w:t>)</w:t>
      </w:r>
      <w:r>
        <w:rPr>
          <w:rFonts w:eastAsia="宋体"/>
          <w:szCs w:val="24"/>
        </w:rPr>
        <w:t>configuration of NR SL/LTE SL resource pools</w:t>
      </w:r>
      <w:r>
        <w:rPr>
          <w:rFonts w:eastAsiaTheme="minorEastAsia" w:hint="eastAsia"/>
          <w:szCs w:val="24"/>
        </w:rPr>
        <w:t xml:space="preserve"> </w:t>
      </w:r>
    </w:p>
    <w:p w14:paraId="530ED6A0" w14:textId="77777777" w:rsidR="00FC39FD" w:rsidRDefault="00D2518B">
      <w:pPr>
        <w:spacing w:afterLines="50" w:after="120"/>
        <w:jc w:val="both"/>
        <w:rPr>
          <w:rFonts w:eastAsiaTheme="minorEastAsia"/>
          <w:lang w:val="en-GB" w:eastAsia="zh-CN"/>
        </w:rPr>
      </w:pPr>
      <w:r>
        <w:rPr>
          <w:lang w:val="en-GB" w:eastAsia="zh-CN"/>
        </w:rPr>
        <w:t xml:space="preserve">The following latest FL’s proposal was discussed in RAN1#112bis-e meeting [5]: </w:t>
      </w:r>
    </w:p>
    <w:tbl>
      <w:tblPr>
        <w:tblStyle w:val="af3"/>
        <w:tblW w:w="0" w:type="auto"/>
        <w:tblLook w:val="04A0" w:firstRow="1" w:lastRow="0" w:firstColumn="1" w:lastColumn="0" w:noHBand="0" w:noVBand="1"/>
      </w:tblPr>
      <w:tblGrid>
        <w:gridCol w:w="10080"/>
      </w:tblGrid>
      <w:tr w:rsidR="00FC39FD" w14:paraId="27467FF8" w14:textId="77777777">
        <w:tc>
          <w:tcPr>
            <w:tcW w:w="10080" w:type="dxa"/>
          </w:tcPr>
          <w:p w14:paraId="7B4C9EC6" w14:textId="77777777" w:rsidR="00FC39FD" w:rsidRDefault="00D2518B">
            <w:pPr>
              <w:tabs>
                <w:tab w:val="left" w:pos="420"/>
              </w:tabs>
              <w:autoSpaceDE w:val="0"/>
              <w:autoSpaceDN w:val="0"/>
              <w:rPr>
                <w:rFonts w:eastAsia="宋体"/>
                <w:b/>
                <w:bCs/>
              </w:rPr>
            </w:pPr>
            <w:r>
              <w:rPr>
                <w:rFonts w:eastAsia="宋体"/>
                <w:b/>
                <w:bCs/>
                <w:highlight w:val="yellow"/>
              </w:rPr>
              <w:t>Updated proposal 5-1 (III):</w:t>
            </w:r>
          </w:p>
          <w:p w14:paraId="45740C4A" w14:textId="77777777" w:rsidR="00FC39FD" w:rsidRDefault="00D2518B">
            <w:pPr>
              <w:numPr>
                <w:ilvl w:val="0"/>
                <w:numId w:val="35"/>
              </w:numPr>
              <w:tabs>
                <w:tab w:val="left" w:pos="420"/>
              </w:tabs>
              <w:autoSpaceDE w:val="0"/>
              <w:autoSpaceDN w:val="0"/>
              <w:rPr>
                <w:rFonts w:eastAsia="宋体"/>
              </w:rPr>
            </w:pPr>
            <w:r>
              <w:rPr>
                <w:rFonts w:eastAsia="宋体"/>
              </w:rPr>
              <w:t>For NR SL with dynamic resource pool sharing, UE does not expect to be (pre)configured such that overlapping in time domain between LTE SLSS/PSBCH and NR</w:t>
            </w:r>
            <w:r>
              <w:rPr>
                <w:rFonts w:eastAsia="宋体"/>
                <w:strike/>
              </w:rPr>
              <w:t xml:space="preserve"> PSCCH/PSSCH/PSFCH in NR</w:t>
            </w:r>
            <w:r>
              <w:rPr>
                <w:rFonts w:eastAsia="宋体"/>
              </w:rPr>
              <w:t xml:space="preserve"> SL resource pool and overlapping in time domain between NR S-SSB and LTE</w:t>
            </w:r>
            <w:r>
              <w:rPr>
                <w:rFonts w:eastAsia="宋体"/>
                <w:strike/>
              </w:rPr>
              <w:t xml:space="preserve"> PSCCH/PSSCH in LTE </w:t>
            </w:r>
            <w:r>
              <w:rPr>
                <w:rFonts w:eastAsia="宋体"/>
              </w:rPr>
              <w:t>SL resource pool are present</w:t>
            </w:r>
          </w:p>
          <w:p w14:paraId="10083E30" w14:textId="77777777" w:rsidR="00FC39FD" w:rsidRDefault="00FC39FD">
            <w:pPr>
              <w:tabs>
                <w:tab w:val="left" w:pos="420"/>
              </w:tabs>
              <w:autoSpaceDE w:val="0"/>
              <w:autoSpaceDN w:val="0"/>
              <w:rPr>
                <w:rFonts w:eastAsia="宋体"/>
              </w:rPr>
            </w:pPr>
          </w:p>
        </w:tc>
      </w:tr>
    </w:tbl>
    <w:p w14:paraId="56A82057" w14:textId="77777777" w:rsidR="00FC39FD" w:rsidRDefault="00FC39FD">
      <w:pPr>
        <w:spacing w:afterLines="50" w:after="120"/>
        <w:jc w:val="both"/>
        <w:rPr>
          <w:rFonts w:eastAsia="宋体"/>
          <w:lang w:eastAsia="zh-CN"/>
        </w:rPr>
      </w:pPr>
    </w:p>
    <w:p w14:paraId="0AED7BE1" w14:textId="77777777" w:rsidR="00FC39FD" w:rsidRDefault="00D2518B">
      <w:pPr>
        <w:spacing w:afterLines="50" w:after="120"/>
        <w:jc w:val="both"/>
        <w:rPr>
          <w:rFonts w:eastAsia="宋体"/>
          <w:lang w:eastAsia="zh-CN"/>
        </w:rPr>
      </w:pPr>
      <w:r>
        <w:rPr>
          <w:rFonts w:eastAsia="宋体"/>
          <w:lang w:eastAsia="zh-CN"/>
        </w:rPr>
        <w:t>I</w:t>
      </w:r>
      <w:r>
        <w:rPr>
          <w:rFonts w:eastAsia="宋体" w:hint="eastAsia"/>
          <w:lang w:eastAsia="zh-CN"/>
        </w:rPr>
        <w:t>t</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not</w:t>
      </w:r>
      <w:r>
        <w:rPr>
          <w:rFonts w:eastAsia="宋体"/>
          <w:lang w:eastAsia="zh-CN"/>
        </w:rPr>
        <w:t xml:space="preserve"> need</w:t>
      </w:r>
      <w:r>
        <w:rPr>
          <w:rFonts w:eastAsia="宋体" w:hint="eastAsia"/>
          <w:lang w:eastAsia="zh-CN"/>
        </w:rPr>
        <w:t>ed</w:t>
      </w:r>
      <w:r>
        <w:rPr>
          <w:rFonts w:eastAsia="宋体"/>
          <w:lang w:eastAsia="zh-CN"/>
        </w:rPr>
        <w:t xml:space="preserve"> to specify the configuration of </w:t>
      </w:r>
      <w:r>
        <w:rPr>
          <w:rFonts w:eastAsia="宋体"/>
        </w:rPr>
        <w:t xml:space="preserve">LTE SLSS/PSBCH and NR S-SSB </w:t>
      </w:r>
      <w:r>
        <w:rPr>
          <w:rFonts w:eastAsia="宋体" w:hint="eastAsia"/>
          <w:lang w:eastAsia="zh-CN"/>
        </w:rPr>
        <w:t>because</w:t>
      </w:r>
      <w:r>
        <w:rPr>
          <w:rFonts w:eastAsia="宋体"/>
          <w:lang w:eastAsia="zh-CN"/>
        </w:rPr>
        <w:t xml:space="preserve"> there is no problem even if it happens, MAC layer selection or IDC rules can be used if it happens.  </w:t>
      </w:r>
    </w:p>
    <w:p w14:paraId="53B62B26" w14:textId="77777777" w:rsidR="00FC39FD" w:rsidRDefault="00FC39FD">
      <w:pPr>
        <w:spacing w:afterLines="50" w:after="120"/>
        <w:jc w:val="both"/>
        <w:rPr>
          <w:rFonts w:eastAsia="宋体"/>
          <w:lang w:eastAsia="zh-CN"/>
        </w:rPr>
      </w:pPr>
    </w:p>
    <w:p w14:paraId="0EA2246E" w14:textId="7E5AC96C" w:rsidR="00FC39FD" w:rsidRDefault="00D2518B">
      <w:pPr>
        <w:spacing w:beforeLines="50" w:before="120" w:after="120"/>
        <w:jc w:val="both"/>
        <w:rPr>
          <w:rFonts w:eastAsia="宋体"/>
          <w:b/>
        </w:rPr>
      </w:pPr>
      <w:r>
        <w:rPr>
          <w:rFonts w:eastAsia="宋体"/>
          <w:b/>
          <w:lang w:eastAsia="zh-CN"/>
        </w:rPr>
        <w:t xml:space="preserve">Proposal </w:t>
      </w:r>
      <w:r w:rsidR="00415719">
        <w:rPr>
          <w:rFonts w:eastAsia="宋体" w:hint="eastAsia"/>
          <w:b/>
          <w:lang w:eastAsia="zh-CN"/>
        </w:rPr>
        <w:t>17</w:t>
      </w:r>
      <w:r>
        <w:rPr>
          <w:rFonts w:eastAsia="宋体"/>
          <w:b/>
          <w:lang w:eastAsia="zh-CN"/>
        </w:rPr>
        <w:t xml:space="preserve">: RAN1 </w:t>
      </w:r>
      <w:r>
        <w:rPr>
          <w:rFonts w:eastAsia="宋体" w:hint="eastAsia"/>
          <w:b/>
          <w:lang w:eastAsia="zh-CN"/>
        </w:rPr>
        <w:t>do not</w:t>
      </w:r>
      <w:r>
        <w:rPr>
          <w:rFonts w:eastAsia="宋体"/>
          <w:b/>
          <w:lang w:eastAsia="zh-CN"/>
        </w:rPr>
        <w:t xml:space="preserve"> need to specify the configuration of </w:t>
      </w:r>
      <w:r>
        <w:rPr>
          <w:rFonts w:eastAsia="宋体"/>
          <w:b/>
        </w:rPr>
        <w:t>LTE SLSS/PSBCH and NR S-SSB.</w:t>
      </w:r>
    </w:p>
    <w:p w14:paraId="55EA8480" w14:textId="77777777" w:rsidR="00FC39FD" w:rsidRDefault="00D2518B">
      <w:pPr>
        <w:pStyle w:val="1"/>
        <w:ind w:left="431" w:hanging="431"/>
      </w:pPr>
      <w:bookmarkStart w:id="43" w:name="_Ref36559580"/>
      <w:r>
        <w:rPr>
          <w:rFonts w:hint="eastAsia"/>
        </w:rPr>
        <w:t>Conclusion</w:t>
      </w:r>
      <w:bookmarkEnd w:id="43"/>
    </w:p>
    <w:p w14:paraId="20E9F825" w14:textId="66EE2FA0" w:rsidR="00FC39FD" w:rsidRDefault="00D2518B">
      <w:pPr>
        <w:spacing w:afterLines="50" w:after="120"/>
        <w:jc w:val="both"/>
        <w:rPr>
          <w:rFonts w:eastAsia="宋体"/>
          <w:lang w:eastAsia="zh-CN"/>
        </w:rPr>
      </w:pPr>
      <w:r>
        <w:t>In this contribution</w:t>
      </w:r>
      <w:r>
        <w:rPr>
          <w:rFonts w:eastAsia="宋体"/>
          <w:lang w:eastAsia="zh-CN"/>
        </w:rPr>
        <w:t>, issues and enhancements of co-channel coexistence for LTE sidelink and NR sidelink are discussed. Our</w:t>
      </w:r>
      <w:r>
        <w:rPr>
          <w:rFonts w:eastAsia="宋体" w:hint="eastAsia"/>
          <w:lang w:eastAsia="zh-CN"/>
        </w:rPr>
        <w:t xml:space="preserve"> </w:t>
      </w:r>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14:paraId="7E10AF03" w14:textId="77777777" w:rsidR="00E54BCA" w:rsidRDefault="00E54BCA" w:rsidP="00E54BCA">
      <w:pPr>
        <w:jc w:val="both"/>
        <w:rPr>
          <w:rFonts w:eastAsiaTheme="minorEastAsia"/>
          <w:b/>
          <w:lang w:val="en-GB" w:eastAsia="zh-CN"/>
        </w:rPr>
      </w:pPr>
      <w:r>
        <w:rPr>
          <w:rFonts w:eastAsiaTheme="minorEastAsia" w:hint="eastAsia"/>
          <w:b/>
          <w:lang w:val="en-GB" w:eastAsia="zh-CN"/>
        </w:rPr>
        <w:t>Proposal 1: Confirm the working assumption in RAN1#110 as follows:</w:t>
      </w:r>
    </w:p>
    <w:p w14:paraId="6116F44F" w14:textId="77777777" w:rsidR="00E54BCA" w:rsidRDefault="00E54BCA" w:rsidP="00E54BCA">
      <w:pPr>
        <w:pStyle w:val="afa"/>
        <w:numPr>
          <w:ilvl w:val="0"/>
          <w:numId w:val="20"/>
        </w:numPr>
        <w:snapToGrid w:val="0"/>
        <w:ind w:firstLineChars="0"/>
        <w:jc w:val="both"/>
        <w:rPr>
          <w:rFonts w:ascii="Times New Roman" w:eastAsiaTheme="minorEastAsia" w:hAnsi="Times New Roman"/>
          <w:b/>
          <w:bCs/>
          <w:sz w:val="20"/>
          <w:szCs w:val="20"/>
        </w:rPr>
      </w:pPr>
      <w:r>
        <w:rPr>
          <w:rFonts w:ascii="Times New Roman" w:eastAsiaTheme="minorEastAsia" w:hAnsi="Times New Roman"/>
          <w:b/>
          <w:bCs/>
          <w:sz w:val="20"/>
          <w:szCs w:val="20"/>
        </w:rPr>
        <w:t>Co-channel coexistence between LTE SL and NR SL is supported for device type A. Device type A contains both LTE SL and NR SL modules. For device type A, the NR SL module may use the sensing and resource reservation information shared by the LTE SL module.</w:t>
      </w:r>
    </w:p>
    <w:p w14:paraId="48A75C08" w14:textId="77777777" w:rsidR="00E54BCA" w:rsidRDefault="00E54BCA" w:rsidP="00E54BCA">
      <w:pPr>
        <w:jc w:val="both"/>
        <w:rPr>
          <w:rFonts w:eastAsiaTheme="minorEastAsia"/>
          <w:lang w:val="en-GB" w:eastAsia="zh-CN"/>
        </w:rPr>
      </w:pPr>
    </w:p>
    <w:p w14:paraId="43172C4B" w14:textId="77777777" w:rsidR="00E54BCA" w:rsidRDefault="00E54BCA" w:rsidP="00E54BCA">
      <w:pPr>
        <w:spacing w:after="120"/>
        <w:jc w:val="both"/>
        <w:rPr>
          <w:rFonts w:eastAsiaTheme="minorEastAsia"/>
          <w:b/>
          <w:lang w:val="en-GB" w:eastAsia="zh-CN"/>
        </w:rPr>
      </w:pPr>
      <w:r>
        <w:rPr>
          <w:rFonts w:hint="eastAsia"/>
          <w:b/>
          <w:lang w:val="en-GB" w:eastAsia="zh-CN"/>
        </w:rPr>
        <w:t xml:space="preserve">Proposal </w:t>
      </w:r>
      <w:r>
        <w:rPr>
          <w:rFonts w:eastAsiaTheme="minorEastAsia" w:hint="eastAsia"/>
          <w:b/>
          <w:lang w:val="en-GB" w:eastAsia="zh-CN"/>
        </w:rPr>
        <w:t>2</w:t>
      </w:r>
      <w:r>
        <w:rPr>
          <w:rFonts w:hint="eastAsia"/>
          <w:b/>
          <w:lang w:val="en-GB" w:eastAsia="zh-CN"/>
        </w:rPr>
        <w:t>:</w:t>
      </w:r>
      <w:r>
        <w:rPr>
          <w:b/>
          <w:lang w:val="en-GB" w:eastAsia="zh-CN"/>
        </w:rPr>
        <w:t xml:space="preserve"> FDM based semi-static resource pool partition solution is not adopted for co-channel coexistence mechanism</w:t>
      </w:r>
      <w:r>
        <w:rPr>
          <w:rFonts w:hint="eastAsia"/>
          <w:b/>
          <w:lang w:val="en-GB" w:eastAsia="zh-CN"/>
        </w:rPr>
        <w:t xml:space="preserve"> between </w:t>
      </w:r>
      <w:r>
        <w:rPr>
          <w:b/>
          <w:lang w:val="en-GB" w:eastAsia="zh-CN"/>
        </w:rPr>
        <w:t>LTE sidelink</w:t>
      </w:r>
      <w:r>
        <w:rPr>
          <w:rFonts w:hint="eastAsia"/>
          <w:b/>
          <w:lang w:val="en-GB" w:eastAsia="zh-CN"/>
        </w:rPr>
        <w:t xml:space="preserve"> and NR sidelink</w:t>
      </w:r>
      <w:r>
        <w:rPr>
          <w:b/>
          <w:lang w:val="en-GB" w:eastAsia="zh-CN"/>
        </w:rPr>
        <w:t xml:space="preserve"> in Rel-18.</w:t>
      </w:r>
    </w:p>
    <w:p w14:paraId="2107FA43" w14:textId="77777777" w:rsidR="00E54BCA" w:rsidRDefault="00E54BCA" w:rsidP="00E54BCA">
      <w:pPr>
        <w:pStyle w:val="a1"/>
        <w:rPr>
          <w:rFonts w:eastAsiaTheme="minorEastAsia"/>
          <w:b/>
          <w:lang w:eastAsia="zh-CN"/>
        </w:rPr>
      </w:pPr>
      <w:r>
        <w:rPr>
          <w:rFonts w:eastAsia="宋体" w:hint="eastAsia"/>
          <w:b/>
          <w:lang w:eastAsia="zh-CN"/>
        </w:rPr>
        <w:t xml:space="preserve">Proposal 3: There is no need to further study the </w:t>
      </w:r>
      <w:r>
        <w:rPr>
          <w:b/>
        </w:rPr>
        <w:t>potential enhancements for synchronization</w:t>
      </w:r>
      <w:r>
        <w:rPr>
          <w:rFonts w:eastAsiaTheme="minorEastAsia" w:hint="eastAsia"/>
          <w:b/>
          <w:lang w:eastAsia="zh-CN"/>
        </w:rPr>
        <w:t xml:space="preserve"> </w:t>
      </w:r>
      <w:r>
        <w:rPr>
          <w:rFonts w:eastAsiaTheme="minorEastAsia"/>
          <w:b/>
          <w:lang w:eastAsia="zh-CN"/>
        </w:rPr>
        <w:t>or consider it as low priority</w:t>
      </w:r>
      <w:r>
        <w:rPr>
          <w:rFonts w:eastAsiaTheme="minorEastAsia" w:hint="eastAsia"/>
          <w:b/>
          <w:lang w:eastAsia="zh-CN"/>
        </w:rPr>
        <w:t xml:space="preserve"> </w:t>
      </w:r>
      <w:r>
        <w:rPr>
          <w:rFonts w:eastAsiaTheme="minorEastAsia" w:cs="Arial" w:hint="eastAsia"/>
          <w:b/>
          <w:lang w:eastAsia="zh-CN"/>
        </w:rPr>
        <w:t xml:space="preserve">since the </w:t>
      </w:r>
      <w:r>
        <w:rPr>
          <w:rFonts w:eastAsiaTheme="minorEastAsia" w:cs="Arial"/>
          <w:b/>
          <w:lang w:eastAsia="zh-CN"/>
        </w:rPr>
        <w:t>existing</w:t>
      </w:r>
      <w:r>
        <w:rPr>
          <w:rFonts w:eastAsiaTheme="minorEastAsia" w:cs="Arial" w:hint="eastAsia"/>
          <w:b/>
          <w:lang w:eastAsia="zh-CN"/>
        </w:rPr>
        <w:t xml:space="preserve"> </w:t>
      </w:r>
      <w:r>
        <w:rPr>
          <w:b/>
        </w:rPr>
        <w:t xml:space="preserve">Rel-16 in-device coexistence framework can ensure alignment between the slot boundary of the NR SL time slot and the </w:t>
      </w:r>
      <w:proofErr w:type="spellStart"/>
      <w:r>
        <w:rPr>
          <w:b/>
        </w:rPr>
        <w:t>subframe</w:t>
      </w:r>
      <w:proofErr w:type="spellEnd"/>
      <w:r>
        <w:rPr>
          <w:b/>
        </w:rPr>
        <w:t xml:space="preserve"> boundary of the LTE SL </w:t>
      </w:r>
      <w:proofErr w:type="spellStart"/>
      <w:r>
        <w:rPr>
          <w:b/>
        </w:rPr>
        <w:t>subframe</w:t>
      </w:r>
      <w:proofErr w:type="spellEnd"/>
      <w:r>
        <w:rPr>
          <w:rFonts w:eastAsiaTheme="minorEastAsia" w:hint="eastAsia"/>
          <w:b/>
          <w:lang w:eastAsia="zh-CN"/>
        </w:rPr>
        <w:t>.</w:t>
      </w:r>
    </w:p>
    <w:p w14:paraId="702B7332" w14:textId="77777777" w:rsidR="00E54BCA" w:rsidRDefault="00E54BCA" w:rsidP="00E54BCA">
      <w:pPr>
        <w:tabs>
          <w:tab w:val="left" w:pos="420"/>
        </w:tabs>
        <w:spacing w:afterLines="50" w:after="120"/>
        <w:jc w:val="both"/>
        <w:rPr>
          <w:rFonts w:eastAsiaTheme="minorEastAsia"/>
          <w:b/>
          <w:lang w:eastAsia="zh-CN"/>
        </w:rPr>
      </w:pPr>
      <w:r>
        <w:rPr>
          <w:rFonts w:eastAsiaTheme="minorEastAsia"/>
          <w:b/>
          <w:lang w:val="en-GB" w:eastAsia="zh-CN"/>
        </w:rPr>
        <w:t>Proposal</w:t>
      </w:r>
      <w:r>
        <w:rPr>
          <w:rFonts w:eastAsiaTheme="minorEastAsia"/>
          <w:b/>
          <w:lang w:eastAsia="zh-CN"/>
        </w:rPr>
        <w:t xml:space="preserve"> </w:t>
      </w:r>
      <w:r>
        <w:rPr>
          <w:rFonts w:eastAsiaTheme="minorEastAsia" w:hint="eastAsia"/>
          <w:b/>
          <w:lang w:eastAsia="zh-CN"/>
        </w:rPr>
        <w:t>4</w:t>
      </w:r>
      <w:r>
        <w:rPr>
          <w:rFonts w:eastAsiaTheme="minorEastAsia"/>
          <w:b/>
          <w:lang w:eastAsia="zh-CN"/>
        </w:rPr>
        <w:t>:</w:t>
      </w:r>
      <w:r>
        <w:t xml:space="preserve"> </w:t>
      </w:r>
      <w:r>
        <w:rPr>
          <w:rFonts w:eastAsiaTheme="minorEastAsia"/>
          <w:b/>
          <w:lang w:eastAsia="zh-CN"/>
        </w:rPr>
        <w:t xml:space="preserve">It should be clarified whether the two contiguous NR SL slots overlapping with the LTE SL </w:t>
      </w:r>
      <w:proofErr w:type="spellStart"/>
      <w:r>
        <w:rPr>
          <w:rFonts w:eastAsiaTheme="minorEastAsia"/>
          <w:b/>
          <w:lang w:eastAsia="zh-CN"/>
        </w:rPr>
        <w:t>subframe</w:t>
      </w:r>
      <w:proofErr w:type="spellEnd"/>
      <w:r>
        <w:rPr>
          <w:rFonts w:eastAsiaTheme="minorEastAsia"/>
          <w:b/>
          <w:lang w:eastAsia="zh-CN"/>
        </w:rPr>
        <w:t xml:space="preserve"> can be used for NR SL transmissions when NR SL HARQ feedback is enabled. </w:t>
      </w:r>
      <w:proofErr w:type="gramStart"/>
      <w:r>
        <w:rPr>
          <w:rFonts w:eastAsiaTheme="minorEastAsia"/>
          <w:b/>
          <w:lang w:eastAsia="zh-CN"/>
        </w:rPr>
        <w:t>And how to determine the PSFCH resource(s) if it is allowed.</w:t>
      </w:r>
      <w:proofErr w:type="gramEnd"/>
      <w:r>
        <w:rPr>
          <w:rFonts w:eastAsiaTheme="minorEastAsia"/>
          <w:b/>
          <w:lang w:eastAsia="zh-CN"/>
        </w:rPr>
        <w:t xml:space="preserve"> </w:t>
      </w:r>
    </w:p>
    <w:p w14:paraId="4DEF42F8" w14:textId="77777777" w:rsidR="00E54BCA" w:rsidRDefault="00E54BCA" w:rsidP="00E54BCA">
      <w:pPr>
        <w:tabs>
          <w:tab w:val="left" w:pos="420"/>
        </w:tabs>
        <w:spacing w:afterLines="50" w:after="120"/>
        <w:jc w:val="both"/>
        <w:rPr>
          <w:rFonts w:eastAsiaTheme="minorEastAsia"/>
          <w:b/>
          <w:lang w:val="en-GB" w:eastAsia="zh-CN"/>
        </w:rPr>
      </w:pPr>
      <w:r>
        <w:rPr>
          <w:rFonts w:eastAsiaTheme="minorEastAsia"/>
          <w:b/>
          <w:lang w:val="en-GB" w:eastAsia="zh-CN"/>
        </w:rPr>
        <w:t>Proposal</w:t>
      </w:r>
      <w:r>
        <w:rPr>
          <w:rFonts w:eastAsiaTheme="minorEastAsia"/>
          <w:b/>
          <w:lang w:eastAsia="zh-CN"/>
        </w:rPr>
        <w:t xml:space="preserve"> </w:t>
      </w:r>
      <w:r>
        <w:rPr>
          <w:rFonts w:eastAsiaTheme="minorEastAsia" w:hint="eastAsia"/>
          <w:b/>
          <w:lang w:eastAsia="zh-CN"/>
        </w:rPr>
        <w:t>5</w:t>
      </w:r>
      <w:r>
        <w:rPr>
          <w:rFonts w:eastAsiaTheme="minorEastAsia"/>
          <w:b/>
          <w:lang w:eastAsia="zh-CN"/>
        </w:rPr>
        <w:t xml:space="preserve">: It is preferred that </w:t>
      </w:r>
      <w:r>
        <w:rPr>
          <w:rFonts w:eastAsia="Batang"/>
          <w:b/>
          <w:color w:val="000000"/>
        </w:rPr>
        <w:t xml:space="preserve">NR SL UE should use the same frequency allocation in the second overlapping slot as that in first slot. </w:t>
      </w:r>
    </w:p>
    <w:p w14:paraId="6EE8FD08" w14:textId="77777777" w:rsidR="00E54BCA" w:rsidRDefault="00E54BCA" w:rsidP="00E54BCA">
      <w:pPr>
        <w:tabs>
          <w:tab w:val="left" w:pos="420"/>
        </w:tabs>
        <w:spacing w:afterLines="50" w:after="120"/>
        <w:jc w:val="both"/>
        <w:rPr>
          <w:rFonts w:eastAsiaTheme="minorEastAsia"/>
          <w:b/>
          <w:lang w:val="en-GB" w:eastAsia="zh-CN"/>
        </w:rPr>
      </w:pPr>
      <w:r>
        <w:rPr>
          <w:rFonts w:eastAsiaTheme="minorEastAsia"/>
          <w:b/>
          <w:lang w:val="en-GB" w:eastAsia="zh-CN"/>
        </w:rPr>
        <w:t>Proposal</w:t>
      </w:r>
      <w:r>
        <w:rPr>
          <w:rFonts w:eastAsiaTheme="minorEastAsia"/>
          <w:b/>
          <w:lang w:eastAsia="zh-CN"/>
        </w:rPr>
        <w:t xml:space="preserve"> </w:t>
      </w:r>
      <w:r>
        <w:rPr>
          <w:rFonts w:eastAsiaTheme="minorEastAsia" w:hint="eastAsia"/>
          <w:b/>
          <w:lang w:eastAsia="zh-CN"/>
        </w:rPr>
        <w:t>6</w:t>
      </w:r>
      <w:r>
        <w:rPr>
          <w:rFonts w:eastAsiaTheme="minorEastAsia"/>
          <w:b/>
          <w:lang w:eastAsia="zh-CN"/>
        </w:rPr>
        <w:t>:</w:t>
      </w:r>
      <w:r>
        <w:t xml:space="preserve"> </w:t>
      </w:r>
      <w:r>
        <w:rPr>
          <w:rFonts w:eastAsiaTheme="minorEastAsia"/>
          <w:b/>
          <w:lang w:val="en-GB" w:eastAsia="zh-CN"/>
        </w:rPr>
        <w:t xml:space="preserve">It is up to UE implementation how to avoid transmitting NR PSCCH/PSSCH only in the subsequent NR SL slot overlapping with an LTE SL </w:t>
      </w:r>
      <w:proofErr w:type="spellStart"/>
      <w:r>
        <w:rPr>
          <w:rFonts w:eastAsiaTheme="minorEastAsia"/>
          <w:b/>
          <w:lang w:val="en-GB" w:eastAsia="zh-CN"/>
        </w:rPr>
        <w:t>subframe</w:t>
      </w:r>
      <w:proofErr w:type="spellEnd"/>
      <w:r>
        <w:rPr>
          <w:rFonts w:eastAsiaTheme="minorEastAsia"/>
          <w:b/>
          <w:lang w:val="en-GB" w:eastAsia="zh-CN"/>
        </w:rPr>
        <w:t xml:space="preserve"> according to RAN#99’s agreement for NR PSCCH/PSSCH transmissions of 30kHz SCS with dynamic resource pool sharing when different TBs are transmitted on the NR SL slots overlapping with the LTE SL </w:t>
      </w:r>
      <w:proofErr w:type="spellStart"/>
      <w:r>
        <w:rPr>
          <w:rFonts w:eastAsiaTheme="minorEastAsia"/>
          <w:b/>
          <w:lang w:val="en-GB" w:eastAsia="zh-CN"/>
        </w:rPr>
        <w:t>subframe</w:t>
      </w:r>
      <w:proofErr w:type="spellEnd"/>
      <w:r>
        <w:rPr>
          <w:rFonts w:eastAsiaTheme="minorEastAsia"/>
          <w:b/>
          <w:lang w:val="en-GB" w:eastAsia="zh-CN"/>
        </w:rPr>
        <w:t xml:space="preserve"> and the NR SL transmission in the first overlapping NR SL slot is dropped or reselected.</w:t>
      </w:r>
    </w:p>
    <w:p w14:paraId="634169D6" w14:textId="77777777" w:rsidR="00E54BCA" w:rsidRDefault="00E54BCA" w:rsidP="00E54BCA">
      <w:pPr>
        <w:spacing w:after="120"/>
        <w:jc w:val="both"/>
        <w:rPr>
          <w:rFonts w:eastAsia="Batang"/>
          <w:b/>
          <w:bCs/>
          <w:lang w:val="en-GB"/>
        </w:rPr>
      </w:pPr>
      <w:r>
        <w:rPr>
          <w:rFonts w:eastAsiaTheme="minorEastAsia"/>
          <w:b/>
          <w:bCs/>
          <w:lang w:val="en-GB" w:eastAsia="zh-CN"/>
        </w:rPr>
        <w:t xml:space="preserve">Proposal </w:t>
      </w:r>
      <w:r>
        <w:rPr>
          <w:rFonts w:eastAsiaTheme="minorEastAsia" w:hint="eastAsia"/>
          <w:b/>
          <w:bCs/>
          <w:lang w:val="en-GB" w:eastAsia="zh-CN"/>
        </w:rPr>
        <w:t>7</w:t>
      </w:r>
      <w:r>
        <w:rPr>
          <w:rFonts w:eastAsiaTheme="minorEastAsia"/>
          <w:b/>
          <w:bCs/>
          <w:lang w:val="en-GB" w:eastAsia="zh-CN"/>
        </w:rPr>
        <w:t xml:space="preserve">: </w:t>
      </w:r>
      <w:r>
        <w:rPr>
          <w:rFonts w:eastAsiaTheme="minorEastAsia"/>
          <w:b/>
          <w:bCs/>
          <w:lang w:eastAsia="zh-CN"/>
        </w:rPr>
        <w:t xml:space="preserve">The starting LTE SL </w:t>
      </w:r>
      <w:proofErr w:type="spellStart"/>
      <w:r>
        <w:rPr>
          <w:rFonts w:eastAsiaTheme="minorEastAsia"/>
          <w:b/>
          <w:bCs/>
          <w:lang w:eastAsia="zh-CN"/>
        </w:rPr>
        <w:t>subframe</w:t>
      </w:r>
      <w:proofErr w:type="spellEnd"/>
      <w:r>
        <w:rPr>
          <w:rFonts w:eastAsiaTheme="minorEastAsia"/>
          <w:b/>
          <w:bCs/>
          <w:lang w:eastAsia="zh-CN"/>
        </w:rPr>
        <w:t xml:space="preserve"> is no later than the time (n-</w:t>
      </w:r>
      <w:proofErr w:type="spellStart"/>
      <w:r>
        <w:rPr>
          <w:rFonts w:eastAsiaTheme="minorEastAsia"/>
          <w:b/>
          <w:bCs/>
          <w:lang w:eastAsia="zh-CN"/>
        </w:rPr>
        <w:t>T_start</w:t>
      </w:r>
      <w:proofErr w:type="spellEnd"/>
      <w:r>
        <w:rPr>
          <w:rFonts w:eastAsiaTheme="minorEastAsia"/>
          <w:b/>
          <w:bCs/>
          <w:lang w:eastAsia="zh-CN"/>
        </w:rPr>
        <w:t xml:space="preserve">), and </w:t>
      </w:r>
      <w:proofErr w:type="spellStart"/>
      <w:r>
        <w:rPr>
          <w:rFonts w:eastAsia="Batang"/>
          <w:b/>
          <w:bCs/>
          <w:lang w:val="en-GB"/>
        </w:rPr>
        <w:t>T_start</w:t>
      </w:r>
      <w:proofErr w:type="spellEnd"/>
      <w:r>
        <w:rPr>
          <w:rFonts w:eastAsia="Batang"/>
          <w:b/>
          <w:bCs/>
          <w:lang w:val="en-GB"/>
        </w:rPr>
        <w:t xml:space="preserve"> is up to UE implementation. The ending LTE SL </w:t>
      </w:r>
      <w:proofErr w:type="spellStart"/>
      <w:r>
        <w:rPr>
          <w:rFonts w:eastAsia="Batang"/>
          <w:b/>
          <w:bCs/>
          <w:lang w:val="en-GB"/>
        </w:rPr>
        <w:t>subframe</w:t>
      </w:r>
      <w:proofErr w:type="spellEnd"/>
      <w:r>
        <w:rPr>
          <w:rFonts w:eastAsia="Batang"/>
          <w:b/>
          <w:bCs/>
          <w:lang w:val="en-GB"/>
        </w:rPr>
        <w:t xml:space="preserve"> is no earlier than the time (n-T_valid2), and T_valid2 is larger than T and T_valid2 is up to UE implementation.</w:t>
      </w:r>
    </w:p>
    <w:p w14:paraId="4F02B78D" w14:textId="77777777" w:rsidR="00E54BCA" w:rsidRDefault="00E54BCA" w:rsidP="00E54BCA">
      <w:pPr>
        <w:spacing w:after="120"/>
        <w:jc w:val="both"/>
        <w:rPr>
          <w:rFonts w:eastAsiaTheme="minorEastAsia"/>
          <w:b/>
          <w:bCs/>
          <w:lang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8</w:t>
      </w:r>
      <w:r>
        <w:rPr>
          <w:rFonts w:eastAsiaTheme="minorEastAsia"/>
          <w:b/>
          <w:bCs/>
          <w:lang w:val="en-GB" w:eastAsia="zh-CN"/>
        </w:rPr>
        <w:t xml:space="preserve">: Option 2 with modification </w:t>
      </w:r>
      <w:r>
        <w:rPr>
          <w:rFonts w:eastAsiaTheme="minorEastAsia" w:hint="eastAsia"/>
          <w:b/>
          <w:bCs/>
          <w:lang w:eastAsia="zh-CN"/>
        </w:rPr>
        <w:t xml:space="preserve">as follows </w:t>
      </w:r>
      <w:r>
        <w:rPr>
          <w:rFonts w:eastAsiaTheme="minorEastAsia"/>
          <w:b/>
          <w:bCs/>
          <w:lang w:val="en-GB" w:eastAsia="zh-CN"/>
        </w:rPr>
        <w:t>is preferred</w:t>
      </w:r>
      <w:r>
        <w:rPr>
          <w:rFonts w:eastAsiaTheme="minorEastAsia" w:hint="eastAsia"/>
          <w:b/>
          <w:bCs/>
          <w:lang w:eastAsia="zh-CN"/>
        </w:rPr>
        <w:t xml:space="preserve">: </w:t>
      </w:r>
    </w:p>
    <w:p w14:paraId="36488CFE" w14:textId="77777777" w:rsidR="00E54BCA" w:rsidRDefault="00E54BCA" w:rsidP="00E54BCA">
      <w:pPr>
        <w:pStyle w:val="afa"/>
        <w:numPr>
          <w:ilvl w:val="0"/>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For determining the LTE SL periodic reserved resources by other LTE SL UE, </w:t>
      </w:r>
    </w:p>
    <w:p w14:paraId="1855ADEA" w14:textId="77777777" w:rsidR="00E54BCA" w:rsidRDefault="00E54BCA" w:rsidP="00E54BCA">
      <w:pPr>
        <w:pStyle w:val="afa"/>
        <w:numPr>
          <w:ilvl w:val="1"/>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Reuse the same mechanism as in NR SL resource (re)selection procedure excluding NR SL candidate resources overlapping with LTE SL reserved resources by other LTE SL UE</w:t>
      </w:r>
    </w:p>
    <w:p w14:paraId="29FDA1FB" w14:textId="77777777" w:rsidR="00E54BCA" w:rsidRDefault="00E54BCA" w:rsidP="00E54BCA">
      <w:pPr>
        <w:pStyle w:val="afa"/>
        <w:numPr>
          <w:ilvl w:val="0"/>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The PHY layer of NR module applies the above procedure in Step 5 in Section 8.1.4 of TS 38.214</w:t>
      </w:r>
    </w:p>
    <w:p w14:paraId="023BE7F7" w14:textId="77777777" w:rsidR="00E54BCA" w:rsidRPr="00006B40" w:rsidRDefault="00E54BCA" w:rsidP="00E54BCA">
      <w:pPr>
        <w:pStyle w:val="afa"/>
        <w:numPr>
          <w:ilvl w:val="1"/>
          <w:numId w:val="28"/>
        </w:numPr>
        <w:spacing w:after="120"/>
        <w:ind w:firstLineChars="0"/>
        <w:jc w:val="both"/>
        <w:rPr>
          <w:rFonts w:ascii="Times New Roman" w:hAnsi="Times New Roman" w:cs="Times New Roman"/>
          <w:b/>
          <w:bCs/>
          <w:color w:val="FF0000"/>
          <w:sz w:val="20"/>
          <w:szCs w:val="20"/>
        </w:rPr>
      </w:pPr>
      <w:r w:rsidRPr="00006B40">
        <w:rPr>
          <w:rFonts w:ascii="Times New Roman" w:eastAsia="Batang" w:hAnsi="Times New Roman" w:cs="Times New Roman"/>
          <w:b/>
          <w:bCs/>
          <w:strike/>
          <w:color w:val="FF0000"/>
          <w:sz w:val="20"/>
          <w:szCs w:val="20"/>
          <w:highlight w:val="yellow"/>
          <w:lang w:val="en-GB"/>
        </w:rPr>
        <w:lastRenderedPageBreak/>
        <w:t>FFS: whether to apply the above procedure based on the priority of the LTE SL reserved resources and/or the priority of the NR SL transmission</w:t>
      </w:r>
    </w:p>
    <w:p w14:paraId="4F3E90AC" w14:textId="77777777" w:rsidR="00E54BCA" w:rsidRDefault="00E54BCA" w:rsidP="00E54BCA">
      <w:pPr>
        <w:pStyle w:val="afa"/>
        <w:numPr>
          <w:ilvl w:val="1"/>
          <w:numId w:val="28"/>
        </w:numPr>
        <w:spacing w:after="120"/>
        <w:ind w:firstLineChars="0"/>
        <w:jc w:val="both"/>
        <w:rPr>
          <w:rFonts w:ascii="Times New Roman" w:hAnsi="Times New Roman" w:cs="Times New Roman"/>
          <w:b/>
          <w:bCs/>
          <w:sz w:val="20"/>
          <w:szCs w:val="20"/>
        </w:rPr>
      </w:pPr>
      <w:r>
        <w:rPr>
          <w:rFonts w:ascii="Times New Roman" w:eastAsia="Batang" w:hAnsi="Times New Roman" w:cs="Times New Roman"/>
          <w:b/>
          <w:bCs/>
          <w:sz w:val="20"/>
          <w:szCs w:val="20"/>
          <w:lang w:val="en-GB"/>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E40FB31" w14:textId="77777777" w:rsidR="00E54BCA" w:rsidRPr="00006B40" w:rsidRDefault="00E54BCA" w:rsidP="00E54BCA">
      <w:pPr>
        <w:pStyle w:val="afa"/>
        <w:numPr>
          <w:ilvl w:val="1"/>
          <w:numId w:val="28"/>
        </w:numPr>
        <w:spacing w:after="120"/>
        <w:ind w:firstLineChars="0"/>
        <w:jc w:val="both"/>
        <w:rPr>
          <w:rFonts w:ascii="Times New Roman" w:eastAsia="Batang" w:hAnsi="Times New Roman" w:cs="Times New Roman"/>
          <w:b/>
          <w:bCs/>
          <w:color w:val="FF0000"/>
          <w:sz w:val="20"/>
          <w:szCs w:val="20"/>
          <w:highlight w:val="green"/>
          <w:u w:val="single"/>
          <w:lang w:val="en-GB"/>
        </w:rPr>
      </w:pPr>
      <w:r w:rsidRPr="00006B40">
        <w:rPr>
          <w:rFonts w:ascii="Times New Roman" w:eastAsia="Batang" w:hAnsi="Times New Roman" w:cs="Times New Roman"/>
          <w:b/>
          <w:bCs/>
          <w:color w:val="FF0000"/>
          <w:sz w:val="20"/>
          <w:szCs w:val="20"/>
          <w:highlight w:val="green"/>
          <w:u w:val="single"/>
          <w:lang w:val="en-GB"/>
        </w:rPr>
        <w:t>Note:  If remaining candidate resources cannot meet the M% threshold after the above procedure. The excluded resources by NR SL due to PSFCH overlapping with reserved LTE SL resources will be put back to S</w:t>
      </w:r>
      <w:r w:rsidRPr="00006B40">
        <w:rPr>
          <w:rFonts w:ascii="Times New Roman" w:eastAsia="Batang" w:hAnsi="Times New Roman" w:cs="Times New Roman"/>
          <w:b/>
          <w:bCs/>
          <w:color w:val="FF0000"/>
          <w:sz w:val="20"/>
          <w:szCs w:val="20"/>
          <w:highlight w:val="green"/>
          <w:u w:val="single"/>
          <w:vertAlign w:val="subscript"/>
          <w:lang w:val="en-GB"/>
        </w:rPr>
        <w:t>A</w:t>
      </w:r>
      <w:r w:rsidRPr="00006B40">
        <w:rPr>
          <w:rFonts w:ascii="Times New Roman" w:eastAsia="Batang" w:hAnsi="Times New Roman" w:cs="Times New Roman"/>
          <w:b/>
          <w:bCs/>
          <w:color w:val="FF0000"/>
          <w:sz w:val="20"/>
          <w:szCs w:val="20"/>
          <w:highlight w:val="green"/>
          <w:u w:val="single"/>
          <w:lang w:val="en-GB"/>
        </w:rPr>
        <w:t>, in this situation, it can be up to UE implementation to perform a NR SL transmission with HARQ feedback disable</w:t>
      </w:r>
    </w:p>
    <w:p w14:paraId="0DF15614" w14:textId="77777777" w:rsidR="00E54BCA" w:rsidRDefault="00E54BCA" w:rsidP="00E54BCA">
      <w:pPr>
        <w:pStyle w:val="afa"/>
        <w:numPr>
          <w:ilvl w:val="0"/>
          <w:numId w:val="28"/>
        </w:numPr>
        <w:spacing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Note: It is assumed that the information relevant to LTE SL reserved resources by other LTE SL UE used in the above procedure is shared from LTE SL module to NR SL module</w:t>
      </w:r>
    </w:p>
    <w:p w14:paraId="0E462F0F" w14:textId="77777777" w:rsidR="00E54BCA" w:rsidRDefault="00E54BCA" w:rsidP="00E54BCA">
      <w:pPr>
        <w:spacing w:after="120"/>
        <w:jc w:val="both"/>
        <w:rPr>
          <w:rFonts w:eastAsia="宋体"/>
          <w:b/>
          <w:bCs/>
          <w:lang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9</w:t>
      </w:r>
      <w:r>
        <w:rPr>
          <w:rFonts w:eastAsiaTheme="minorEastAsia"/>
          <w:b/>
          <w:bCs/>
          <w:lang w:val="en-GB" w:eastAsia="zh-CN"/>
        </w:rPr>
        <w:t xml:space="preserve">: </w:t>
      </w:r>
      <w:r>
        <w:rPr>
          <w:rFonts w:eastAsia="Batang"/>
          <w:b/>
          <w:bCs/>
          <w:lang w:val="en-GB"/>
        </w:rPr>
        <w:t>NR SL candidate resources where the corresponding PSFCH transmission</w:t>
      </w:r>
      <w:r>
        <w:rPr>
          <w:rFonts w:eastAsia="宋体" w:hint="eastAsia"/>
          <w:b/>
          <w:bCs/>
          <w:lang w:eastAsia="zh-CN"/>
        </w:rPr>
        <w:t xml:space="preserve"> </w:t>
      </w:r>
      <w:r>
        <w:rPr>
          <w:rFonts w:eastAsia="Batang"/>
          <w:b/>
          <w:bCs/>
          <w:lang w:val="en-GB"/>
        </w:rPr>
        <w:t xml:space="preserve">occasions </w:t>
      </w:r>
      <w:r>
        <w:rPr>
          <w:rFonts w:eastAsiaTheme="minorEastAsia"/>
          <w:b/>
          <w:bCs/>
          <w:lang w:val="en-GB" w:eastAsia="zh-CN"/>
        </w:rPr>
        <w:t xml:space="preserve">overlap </w:t>
      </w:r>
      <w:r>
        <w:rPr>
          <w:rFonts w:eastAsiaTheme="minorEastAsia" w:hint="eastAsia"/>
          <w:b/>
          <w:bCs/>
          <w:lang w:val="en-GB" w:eastAsia="zh-CN"/>
        </w:rPr>
        <w:t>with</w:t>
      </w:r>
      <w:r>
        <w:rPr>
          <w:rFonts w:eastAsia="Batang"/>
          <w:b/>
          <w:bCs/>
          <w:lang w:val="en-GB"/>
        </w:rPr>
        <w:t xml:space="preserve"> </w:t>
      </w:r>
      <w:r w:rsidRPr="00006B40">
        <w:rPr>
          <w:rFonts w:eastAsiaTheme="minorEastAsia"/>
          <w:b/>
          <w:bCs/>
          <w:lang w:val="en-GB" w:eastAsia="zh-CN"/>
        </w:rPr>
        <w:t>the</w:t>
      </w:r>
      <w:r>
        <w:rPr>
          <w:rFonts w:eastAsia="Batang"/>
          <w:b/>
          <w:bCs/>
          <w:lang w:val="en-GB"/>
        </w:rPr>
        <w:t xml:space="preserve"> resources for LTE SL module’s own transmission in time domain </w:t>
      </w:r>
      <w:r>
        <w:rPr>
          <w:rFonts w:eastAsia="宋体" w:hint="eastAsia"/>
          <w:b/>
          <w:bCs/>
          <w:lang w:eastAsia="zh-CN"/>
        </w:rPr>
        <w:t>should be excluded</w:t>
      </w:r>
      <w:r>
        <w:rPr>
          <w:rFonts w:eastAsia="宋体"/>
          <w:b/>
          <w:bCs/>
          <w:lang w:eastAsia="zh-CN"/>
        </w:rPr>
        <w:t xml:space="preserve"> when HARQ feedback is enabled</w:t>
      </w:r>
      <w:r>
        <w:rPr>
          <w:rFonts w:eastAsia="宋体" w:hint="eastAsia"/>
          <w:b/>
          <w:bCs/>
          <w:lang w:eastAsia="zh-CN"/>
        </w:rPr>
        <w:t xml:space="preserve">. </w:t>
      </w:r>
    </w:p>
    <w:p w14:paraId="35881237" w14:textId="77777777" w:rsidR="00E54BCA" w:rsidRDefault="00E54BCA" w:rsidP="00E54BCA">
      <w:pPr>
        <w:spacing w:after="120"/>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10</w:t>
      </w:r>
      <w:r>
        <w:rPr>
          <w:rFonts w:eastAsiaTheme="minorEastAsia"/>
          <w:b/>
          <w:bCs/>
          <w:lang w:val="en-GB" w:eastAsia="zh-CN"/>
        </w:rPr>
        <w:t xml:space="preserve">: </w:t>
      </w:r>
      <w:r>
        <w:rPr>
          <w:rFonts w:eastAsia="Batang"/>
          <w:b/>
          <w:bCs/>
          <w:lang w:val="en-GB"/>
        </w:rPr>
        <w:t xml:space="preserve">RAN1 does not pursue specific enhancement of handling overlapping between PSFCH occasions and LTE SL resources associated with non-monitored </w:t>
      </w:r>
      <w:proofErr w:type="spellStart"/>
      <w:r>
        <w:rPr>
          <w:rFonts w:eastAsia="Batang"/>
          <w:b/>
          <w:bCs/>
          <w:lang w:val="en-GB"/>
        </w:rPr>
        <w:t>subframe</w:t>
      </w:r>
      <w:proofErr w:type="spellEnd"/>
      <w:r>
        <w:rPr>
          <w:rFonts w:eastAsia="宋体" w:hint="eastAsia"/>
          <w:b/>
          <w:bCs/>
          <w:lang w:eastAsia="zh-CN"/>
        </w:rPr>
        <w:t>s</w:t>
      </w:r>
      <w:r>
        <w:rPr>
          <w:rFonts w:eastAsia="Batang"/>
          <w:b/>
          <w:bCs/>
          <w:lang w:val="en-GB"/>
        </w:rPr>
        <w:t xml:space="preserve"> of LTE SL module in NR SL resource (re)selection procedure for dynamic resource pool sharing in Rel-18.</w:t>
      </w:r>
    </w:p>
    <w:p w14:paraId="05CBEF5F" w14:textId="77777777" w:rsidR="00E54BCA" w:rsidRDefault="00E54BCA" w:rsidP="00E54BCA">
      <w:pPr>
        <w:spacing w:afterLines="50" w:after="120"/>
        <w:jc w:val="both"/>
        <w:rPr>
          <w:rFonts w:eastAsia="宋体"/>
          <w:b/>
          <w:bCs/>
          <w:lang w:eastAsia="zh-CN"/>
        </w:rPr>
      </w:pPr>
      <w:r>
        <w:rPr>
          <w:rFonts w:eastAsia="宋体" w:hint="eastAsia"/>
          <w:b/>
          <w:bCs/>
          <w:lang w:eastAsia="zh-CN"/>
        </w:rPr>
        <w:t>P</w:t>
      </w:r>
      <w:r>
        <w:rPr>
          <w:rFonts w:eastAsia="宋体"/>
          <w:b/>
          <w:bCs/>
          <w:lang w:eastAsia="zh-CN"/>
        </w:rPr>
        <w:t xml:space="preserve">roposal </w:t>
      </w:r>
      <w:r>
        <w:rPr>
          <w:rFonts w:eastAsia="宋体" w:hint="eastAsia"/>
          <w:b/>
          <w:bCs/>
          <w:lang w:eastAsia="zh-CN"/>
        </w:rPr>
        <w:t>11</w:t>
      </w:r>
      <w:r>
        <w:rPr>
          <w:rFonts w:eastAsia="宋体"/>
          <w:b/>
          <w:bCs/>
          <w:lang w:eastAsia="zh-CN"/>
        </w:rPr>
        <w:t>: The information shared by LTE SL module to the NR SL module contains at least the following parameters:</w:t>
      </w:r>
    </w:p>
    <w:p w14:paraId="7BAAB50C" w14:textId="77777777" w:rsidR="00E54BCA" w:rsidRDefault="00E54BCA" w:rsidP="00E54BCA">
      <w:pPr>
        <w:pStyle w:val="afa"/>
        <w:numPr>
          <w:ilvl w:val="0"/>
          <w:numId w:val="19"/>
        </w:numPr>
        <w:autoSpaceDE w:val="0"/>
        <w:autoSpaceDN w:val="0"/>
        <w:adjustRightInd w:val="0"/>
        <w:snapToGrid w:val="0"/>
        <w:spacing w:afterLines="50" w:after="120"/>
        <w:ind w:firstLineChars="0"/>
        <w:jc w:val="both"/>
        <w:rPr>
          <w:rFonts w:ascii="Times New Roman" w:hAnsi="Times New Roman"/>
          <w:b/>
          <w:sz w:val="20"/>
          <w:szCs w:val="20"/>
          <w:lang w:val="fr-FR" w:eastAsia="ko-KR"/>
        </w:rPr>
      </w:pPr>
      <w:r>
        <w:rPr>
          <w:rFonts w:ascii="Times New Roman" w:hAnsi="Times New Roman"/>
          <w:b/>
          <w:sz w:val="20"/>
          <w:szCs w:val="20"/>
          <w:lang w:val="fr-FR" w:eastAsia="ko-KR"/>
        </w:rPr>
        <w:t>Sensing information of LTE SL module, including time and frequency locations of reserved resources by other LTE UEs, determined based on decoded SCIs, SL RSRP measurement results, priority and resource reservation periods based on decoded SCI</w:t>
      </w:r>
    </w:p>
    <w:p w14:paraId="5EF08DA3" w14:textId="77777777" w:rsidR="00E54BCA" w:rsidRDefault="00E54BCA" w:rsidP="00E54BCA">
      <w:pPr>
        <w:pStyle w:val="afa"/>
        <w:numPr>
          <w:ilvl w:val="0"/>
          <w:numId w:val="19"/>
        </w:numPr>
        <w:autoSpaceDE w:val="0"/>
        <w:autoSpaceDN w:val="0"/>
        <w:adjustRightInd w:val="0"/>
        <w:snapToGrid w:val="0"/>
        <w:spacing w:afterLines="50" w:after="120"/>
        <w:ind w:firstLineChars="0"/>
        <w:jc w:val="both"/>
        <w:rPr>
          <w:rFonts w:ascii="Times New Roman" w:hAnsi="Times New Roman"/>
          <w:b/>
          <w:sz w:val="20"/>
          <w:szCs w:val="20"/>
          <w:lang w:val="fr-FR" w:eastAsia="ko-KR"/>
        </w:rPr>
      </w:pPr>
      <w:r>
        <w:rPr>
          <w:rFonts w:ascii="Times New Roman" w:hAnsi="Times New Roman"/>
          <w:b/>
          <w:sz w:val="20"/>
          <w:szCs w:val="20"/>
          <w:lang w:val="fr-FR" w:eastAsia="ko-KR"/>
        </w:rPr>
        <w:t>Resource reservation information of LTE SL module, including time and frequency location of resources used for own LTE SL transmissions, priority and resource reservation periods for own LTE SL transmissions, the count of resource reservation</w:t>
      </w:r>
    </w:p>
    <w:p w14:paraId="4D767EDB" w14:textId="77777777" w:rsidR="00E54BCA" w:rsidRDefault="00E54BCA" w:rsidP="00E54BCA">
      <w:pPr>
        <w:pStyle w:val="afa"/>
        <w:numPr>
          <w:ilvl w:val="0"/>
          <w:numId w:val="19"/>
        </w:numPr>
        <w:autoSpaceDE w:val="0"/>
        <w:autoSpaceDN w:val="0"/>
        <w:adjustRightInd w:val="0"/>
        <w:snapToGrid w:val="0"/>
        <w:spacing w:afterLines="50" w:after="120"/>
        <w:ind w:firstLineChars="0"/>
        <w:jc w:val="both"/>
        <w:rPr>
          <w:rFonts w:ascii="Times New Roman" w:hAnsi="Times New Roman"/>
          <w:b/>
          <w:sz w:val="20"/>
          <w:szCs w:val="20"/>
          <w:lang w:val="fr-FR" w:eastAsia="ko-KR"/>
        </w:rPr>
      </w:pPr>
      <w:r>
        <w:rPr>
          <w:rFonts w:ascii="Times New Roman" w:hAnsi="Times New Roman"/>
          <w:b/>
          <w:sz w:val="20"/>
          <w:szCs w:val="20"/>
          <w:lang w:val="fr-FR" w:eastAsia="ko-KR"/>
        </w:rPr>
        <w:t>Half-duplex subframes which are not monitored by the LTE SL module</w:t>
      </w:r>
    </w:p>
    <w:p w14:paraId="2B3A9B8A" w14:textId="77777777" w:rsidR="00E54BCA" w:rsidRDefault="00E54BCA" w:rsidP="00E54BCA">
      <w:pPr>
        <w:spacing w:afterLines="50" w:after="120"/>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12</w:t>
      </w:r>
      <w:r>
        <w:rPr>
          <w:rFonts w:eastAsiaTheme="minorEastAsia"/>
          <w:b/>
          <w:bCs/>
          <w:lang w:val="en-GB" w:eastAsia="zh-CN"/>
        </w:rPr>
        <w:t>: The additional RSRP threshold list for NR SL slots with NR PSFCH is unnecessary.</w:t>
      </w:r>
    </w:p>
    <w:p w14:paraId="026DC717" w14:textId="77777777" w:rsidR="00E54BCA" w:rsidRDefault="00E54BCA" w:rsidP="00E54BCA">
      <w:pPr>
        <w:spacing w:afterLines="50" w:after="120"/>
        <w:jc w:val="both"/>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13</w:t>
      </w:r>
      <w:r>
        <w:rPr>
          <w:rFonts w:eastAsiaTheme="minorEastAsia"/>
          <w:b/>
          <w:bCs/>
          <w:lang w:val="en-GB" w:eastAsia="zh-CN"/>
        </w:rPr>
        <w:t xml:space="preserve">: The formula of Q in Section 8.1.4 in TS 38.214 is enough. </w:t>
      </w:r>
    </w:p>
    <w:p w14:paraId="487B7B8C" w14:textId="77777777" w:rsidR="00E54BCA" w:rsidRDefault="00E54BCA" w:rsidP="00E54BCA">
      <w:pPr>
        <w:jc w:val="both"/>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14</w:t>
      </w:r>
      <w:r>
        <w:rPr>
          <w:rFonts w:eastAsiaTheme="minorEastAsia"/>
          <w:b/>
          <w:bCs/>
          <w:lang w:val="en-GB" w:eastAsia="zh-CN"/>
        </w:rPr>
        <w:t xml:space="preserve">: </w:t>
      </w:r>
      <w:r>
        <w:rPr>
          <w:rFonts w:eastAsiaTheme="minorEastAsia" w:hint="eastAsia"/>
          <w:b/>
          <w:bCs/>
          <w:lang w:val="en-GB" w:eastAsia="zh-CN"/>
        </w:rPr>
        <w:t>I</w:t>
      </w:r>
      <w:r>
        <w:rPr>
          <w:rFonts w:eastAsiaTheme="minorEastAsia"/>
          <w:b/>
          <w:bCs/>
          <w:lang w:val="en-GB" w:eastAsia="zh-CN"/>
        </w:rPr>
        <w:t>t is essential to allow for boosting up the initial RSRP threshold for dynamic resource pool sharing in NR SL resource (re)selection procedure.</w:t>
      </w:r>
    </w:p>
    <w:p w14:paraId="19B0B96B" w14:textId="77777777" w:rsidR="00E54BCA" w:rsidRDefault="00E54BCA" w:rsidP="00E54BCA">
      <w:pPr>
        <w:spacing w:afterLines="50" w:after="120"/>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eastAsia="zh-CN"/>
        </w:rPr>
        <w:t>15</w:t>
      </w:r>
      <w:r>
        <w:rPr>
          <w:rFonts w:eastAsiaTheme="minorEastAsia"/>
          <w:b/>
          <w:bCs/>
          <w:lang w:eastAsia="zh-CN"/>
        </w:rPr>
        <w:t xml:space="preserve">: Regarding to the resource exclusion according to NR SL non-monitored slots, or LTE SL non-monitored </w:t>
      </w:r>
      <w:proofErr w:type="spellStart"/>
      <w:r>
        <w:rPr>
          <w:rFonts w:eastAsiaTheme="minorEastAsia"/>
          <w:b/>
          <w:bCs/>
          <w:lang w:eastAsia="zh-CN"/>
        </w:rPr>
        <w:t>subframes</w:t>
      </w:r>
      <w:proofErr w:type="spellEnd"/>
      <w:r>
        <w:rPr>
          <w:rFonts w:eastAsiaTheme="minorEastAsia"/>
          <w:b/>
          <w:bCs/>
          <w:lang w:eastAsia="zh-CN"/>
        </w:rPr>
        <w:t>, the step by step resource exclusion procedure should be performed, the details are provided as follows:</w:t>
      </w:r>
    </w:p>
    <w:p w14:paraId="2BC5FE29" w14:textId="5E901A67" w:rsidR="00E54BCA" w:rsidRDefault="00E54BCA" w:rsidP="00E54BCA">
      <w:pPr>
        <w:pStyle w:val="afa"/>
        <w:numPr>
          <w:ilvl w:val="0"/>
          <w:numId w:val="19"/>
        </w:numPr>
        <w:autoSpaceDE w:val="0"/>
        <w:autoSpaceDN w:val="0"/>
        <w:adjustRightInd w:val="0"/>
        <w:snapToGrid w:val="0"/>
        <w:spacing w:afterLines="50" w:after="120"/>
        <w:ind w:firstLineChars="0"/>
        <w:jc w:val="both"/>
        <w:rPr>
          <w:rFonts w:ascii="Times New Roman" w:hAnsi="Times New Roman"/>
          <w:b/>
          <w:bCs/>
          <w:sz w:val="20"/>
          <w:szCs w:val="20"/>
          <w:lang w:val="fr-FR" w:eastAsia="ko-KR"/>
        </w:rPr>
      </w:pPr>
      <w:r>
        <w:rPr>
          <w:rFonts w:ascii="Times New Roman" w:hAnsi="Times New Roman"/>
          <w:b/>
          <w:bCs/>
          <w:sz w:val="20"/>
          <w:szCs w:val="20"/>
          <w:lang w:eastAsia="ko-KR"/>
        </w:rPr>
        <w:t xml:space="preserve">Step 5): Performing NR SL legacy resource exclusion behavior firstly, i.e. </w:t>
      </w:r>
      <w:r>
        <w:rPr>
          <w:rFonts w:ascii="Times New Roman" w:hAnsi="Times New Roman"/>
          <w:b/>
          <w:bCs/>
          <w:sz w:val="20"/>
          <w:szCs w:val="20"/>
          <w:lang w:val="fr-FR" w:eastAsia="ko-KR"/>
        </w:rPr>
        <w:t>exclusion procedure according to NR SL non-monitored slots, and check whether M% is met or not. If not, then the set S</w:t>
      </w:r>
      <w:r>
        <w:rPr>
          <w:rFonts w:ascii="Times New Roman" w:hAnsi="Times New Roman"/>
          <w:b/>
          <w:bCs/>
          <w:sz w:val="20"/>
          <w:szCs w:val="20"/>
          <w:vertAlign w:val="subscript"/>
          <w:lang w:val="fr-FR" w:eastAsia="ko-KR"/>
        </w:rPr>
        <w:t>A</w:t>
      </w:r>
      <w:r>
        <w:rPr>
          <w:rFonts w:ascii="Times New Roman" w:hAnsi="Times New Roman"/>
          <w:b/>
          <w:bCs/>
          <w:sz w:val="20"/>
          <w:szCs w:val="20"/>
          <w:lang w:val="fr-FR" w:eastAsia="ko-KR"/>
        </w:rPr>
        <w:t xml:space="preserve"> is set to the set in step 4. </w:t>
      </w:r>
    </w:p>
    <w:p w14:paraId="65B43EE3" w14:textId="3728380B" w:rsidR="00E54BCA" w:rsidRDefault="00E54BCA" w:rsidP="00E54BCA">
      <w:pPr>
        <w:pStyle w:val="afa"/>
        <w:numPr>
          <w:ilvl w:val="0"/>
          <w:numId w:val="19"/>
        </w:numPr>
        <w:autoSpaceDE w:val="0"/>
        <w:autoSpaceDN w:val="0"/>
        <w:adjustRightInd w:val="0"/>
        <w:snapToGrid w:val="0"/>
        <w:spacing w:afterLines="50" w:after="120"/>
        <w:ind w:firstLineChars="0"/>
        <w:jc w:val="both"/>
        <w:rPr>
          <w:rFonts w:ascii="Times New Roman" w:hAnsi="Times New Roman"/>
          <w:b/>
          <w:bCs/>
          <w:sz w:val="20"/>
          <w:szCs w:val="20"/>
          <w:lang w:val="fr-FR" w:eastAsia="ko-KR"/>
        </w:rPr>
      </w:pPr>
      <w:r>
        <w:rPr>
          <w:rFonts w:ascii="Times New Roman" w:hAnsi="Times New Roman"/>
          <w:b/>
          <w:bCs/>
          <w:sz w:val="20"/>
          <w:szCs w:val="20"/>
          <w:lang w:val="fr-FR" w:eastAsia="ko-KR"/>
        </w:rPr>
        <w:t xml:space="preserve">Step 5-1): And then performing exclusion procedure according to LTE SL non-monitored subframes, and check  </w:t>
      </w:r>
      <w:r>
        <w:rPr>
          <w:rFonts w:ascii="Times New Roman" w:hAnsi="Times New Roman" w:hint="eastAsia"/>
          <w:b/>
          <w:bCs/>
          <w:sz w:val="20"/>
          <w:szCs w:val="20"/>
        </w:rPr>
        <w:t>whether</w:t>
      </w:r>
      <w:r>
        <w:rPr>
          <w:rFonts w:ascii="Times New Roman" w:hAnsi="Times New Roman"/>
          <w:b/>
          <w:bCs/>
          <w:sz w:val="20"/>
          <w:szCs w:val="20"/>
          <w:lang w:val="fr-FR" w:eastAsia="ko-KR"/>
        </w:rPr>
        <w:t xml:space="preserve"> M% is met or not. If not, then the set S</w:t>
      </w:r>
      <w:r>
        <w:rPr>
          <w:rFonts w:ascii="Times New Roman" w:hAnsi="Times New Roman"/>
          <w:b/>
          <w:bCs/>
          <w:sz w:val="20"/>
          <w:szCs w:val="20"/>
          <w:vertAlign w:val="subscript"/>
          <w:lang w:val="fr-FR" w:eastAsia="ko-KR"/>
        </w:rPr>
        <w:t>A</w:t>
      </w:r>
      <w:r>
        <w:rPr>
          <w:rFonts w:ascii="Times New Roman" w:hAnsi="Times New Roman"/>
          <w:b/>
          <w:bCs/>
          <w:sz w:val="20"/>
          <w:szCs w:val="20"/>
          <w:lang w:val="fr-FR" w:eastAsia="ko-KR"/>
        </w:rPr>
        <w:t xml:space="preserve"> is set to the set in step 5.</w:t>
      </w:r>
    </w:p>
    <w:p w14:paraId="4EDD7C0E" w14:textId="77777777" w:rsidR="00E54BCA" w:rsidRDefault="00E54BCA" w:rsidP="00E54BCA">
      <w:pPr>
        <w:pStyle w:val="afa"/>
        <w:numPr>
          <w:ilvl w:val="0"/>
          <w:numId w:val="19"/>
        </w:numPr>
        <w:autoSpaceDE w:val="0"/>
        <w:autoSpaceDN w:val="0"/>
        <w:adjustRightInd w:val="0"/>
        <w:snapToGrid w:val="0"/>
        <w:spacing w:afterLines="50" w:after="120"/>
        <w:ind w:firstLineChars="0"/>
        <w:jc w:val="both"/>
        <w:rPr>
          <w:rFonts w:ascii="Times New Roman" w:hAnsi="Times New Roman"/>
          <w:b/>
          <w:bCs/>
          <w:sz w:val="20"/>
          <w:szCs w:val="20"/>
          <w:lang w:val="fr-FR" w:eastAsia="ko-KR"/>
        </w:rPr>
      </w:pPr>
      <w:r>
        <w:rPr>
          <w:rFonts w:ascii="Times New Roman" w:hAnsi="Times New Roman"/>
          <w:b/>
          <w:bCs/>
          <w:sz w:val="20"/>
          <w:szCs w:val="20"/>
          <w:lang w:val="fr-FR" w:eastAsia="ko-KR"/>
        </w:rPr>
        <w:t xml:space="preserve">Step 5-2) : </w:t>
      </w:r>
      <w:r>
        <w:rPr>
          <w:rFonts w:ascii="Times New Roman" w:hAnsi="Times New Roman" w:hint="eastAsia"/>
          <w:b/>
          <w:bCs/>
          <w:sz w:val="20"/>
          <w:szCs w:val="20"/>
        </w:rPr>
        <w:t>A</w:t>
      </w:r>
      <w:r>
        <w:rPr>
          <w:rFonts w:ascii="Times New Roman" w:hAnsi="Times New Roman"/>
          <w:b/>
          <w:bCs/>
          <w:sz w:val="20"/>
          <w:szCs w:val="20"/>
          <w:lang w:val="fr-FR" w:eastAsia="ko-KR"/>
        </w:rPr>
        <w:t xml:space="preserve">nd then performing exclusion procedure according to LTE SL module’s own LTE SL transmission, and check </w:t>
      </w:r>
      <w:r>
        <w:rPr>
          <w:rFonts w:ascii="Times New Roman" w:hAnsi="Times New Roman" w:hint="eastAsia"/>
          <w:b/>
          <w:bCs/>
          <w:sz w:val="20"/>
          <w:szCs w:val="20"/>
        </w:rPr>
        <w:t>whether</w:t>
      </w:r>
      <w:r>
        <w:rPr>
          <w:rFonts w:ascii="Times New Roman" w:hAnsi="Times New Roman"/>
          <w:b/>
          <w:bCs/>
          <w:sz w:val="20"/>
          <w:szCs w:val="20"/>
          <w:lang w:val="fr-FR" w:eastAsia="ko-KR"/>
        </w:rPr>
        <w:t xml:space="preserve"> M% is met or not. If not, then the set S</w:t>
      </w:r>
      <w:r>
        <w:rPr>
          <w:rFonts w:ascii="Times New Roman" w:hAnsi="Times New Roman"/>
          <w:b/>
          <w:bCs/>
          <w:sz w:val="20"/>
          <w:szCs w:val="20"/>
          <w:vertAlign w:val="subscript"/>
          <w:lang w:val="fr-FR" w:eastAsia="ko-KR"/>
        </w:rPr>
        <w:t>A</w:t>
      </w:r>
      <w:r>
        <w:rPr>
          <w:rFonts w:ascii="Times New Roman" w:hAnsi="Times New Roman"/>
          <w:b/>
          <w:bCs/>
          <w:sz w:val="20"/>
          <w:szCs w:val="20"/>
          <w:lang w:val="fr-FR" w:eastAsia="ko-KR"/>
        </w:rPr>
        <w:t xml:space="preserve"> is set to the set in step 5-1).  </w:t>
      </w:r>
    </w:p>
    <w:p w14:paraId="40A67167" w14:textId="77777777" w:rsidR="00E54BCA" w:rsidRDefault="00E54BCA" w:rsidP="00E54BCA">
      <w:pPr>
        <w:spacing w:beforeLines="50" w:before="120" w:after="120"/>
        <w:jc w:val="both"/>
        <w:rPr>
          <w:rFonts w:eastAsia="宋体"/>
          <w:b/>
          <w:lang w:eastAsia="zh-CN"/>
        </w:rPr>
      </w:pPr>
      <w:r>
        <w:rPr>
          <w:rFonts w:hint="eastAsia"/>
          <w:b/>
          <w:lang w:val="en-GB" w:eastAsia="zh-CN"/>
        </w:rPr>
        <w:t xml:space="preserve">Proposal </w:t>
      </w:r>
      <w:r>
        <w:rPr>
          <w:rFonts w:eastAsiaTheme="minorEastAsia" w:hint="eastAsia"/>
          <w:b/>
          <w:lang w:val="en-GB" w:eastAsia="zh-CN"/>
        </w:rPr>
        <w:t>16</w:t>
      </w:r>
      <w:r>
        <w:rPr>
          <w:rFonts w:hint="eastAsia"/>
          <w:b/>
          <w:lang w:val="en-GB" w:eastAsia="zh-CN"/>
        </w:rPr>
        <w:t>:</w:t>
      </w:r>
      <w:r>
        <w:rPr>
          <w:rFonts w:hint="eastAsia"/>
          <w:b/>
          <w:lang w:eastAsia="zh-CN"/>
        </w:rPr>
        <w:t xml:space="preserve"> Both IUC scheme 1 and scheme 2 should be enhanced to support to </w:t>
      </w:r>
      <w:r>
        <w:rPr>
          <w:b/>
          <w:lang w:eastAsia="zh-CN"/>
        </w:rPr>
        <w:t>alleviate</w:t>
      </w:r>
      <w:r>
        <w:rPr>
          <w:rFonts w:eastAsia="宋体"/>
          <w:b/>
          <w:lang w:eastAsia="zh-CN"/>
        </w:rPr>
        <w:t xml:space="preserve"> expected</w:t>
      </w:r>
      <w:r>
        <w:rPr>
          <w:rFonts w:eastAsia="宋体" w:hint="eastAsia"/>
          <w:b/>
          <w:lang w:eastAsia="zh-CN"/>
        </w:rPr>
        <w:t>/potential resource conflict(s) between LTE SL and NR SL</w:t>
      </w:r>
      <w:r>
        <w:rPr>
          <w:rFonts w:eastAsia="宋体" w:hint="eastAsia"/>
          <w:b/>
          <w:bCs/>
          <w:lang w:eastAsia="zh-CN"/>
        </w:rPr>
        <w:t xml:space="preserve"> </w:t>
      </w:r>
      <w:r>
        <w:rPr>
          <w:rFonts w:eastAsia="宋体" w:hint="eastAsia"/>
          <w:b/>
          <w:lang w:eastAsia="zh-CN"/>
        </w:rPr>
        <w:t>in dynamic resource pool sharing.</w:t>
      </w:r>
    </w:p>
    <w:p w14:paraId="179FF28F" w14:textId="77777777" w:rsidR="00E54BCA" w:rsidRDefault="00E54BCA" w:rsidP="00E54BCA">
      <w:pPr>
        <w:spacing w:beforeLines="50" w:before="120" w:after="120"/>
        <w:jc w:val="both"/>
        <w:rPr>
          <w:rFonts w:eastAsia="宋体"/>
          <w:b/>
        </w:rPr>
      </w:pPr>
      <w:r>
        <w:rPr>
          <w:rFonts w:eastAsia="宋体"/>
          <w:b/>
          <w:lang w:eastAsia="zh-CN"/>
        </w:rPr>
        <w:t xml:space="preserve">Proposal </w:t>
      </w:r>
      <w:r>
        <w:rPr>
          <w:rFonts w:eastAsia="宋体" w:hint="eastAsia"/>
          <w:b/>
          <w:lang w:eastAsia="zh-CN"/>
        </w:rPr>
        <w:t>17</w:t>
      </w:r>
      <w:r>
        <w:rPr>
          <w:rFonts w:eastAsia="宋体"/>
          <w:b/>
          <w:lang w:eastAsia="zh-CN"/>
        </w:rPr>
        <w:t xml:space="preserve">: RAN1 </w:t>
      </w:r>
      <w:r>
        <w:rPr>
          <w:rFonts w:eastAsia="宋体" w:hint="eastAsia"/>
          <w:b/>
          <w:lang w:eastAsia="zh-CN"/>
        </w:rPr>
        <w:t>do not</w:t>
      </w:r>
      <w:r>
        <w:rPr>
          <w:rFonts w:eastAsia="宋体"/>
          <w:b/>
          <w:lang w:eastAsia="zh-CN"/>
        </w:rPr>
        <w:t xml:space="preserve"> need to specify the configuration of </w:t>
      </w:r>
      <w:r>
        <w:rPr>
          <w:rFonts w:eastAsia="宋体"/>
          <w:b/>
        </w:rPr>
        <w:t>LTE SLSS/PSBCH and NR S-SSB.</w:t>
      </w:r>
    </w:p>
    <w:p w14:paraId="4AE16E85" w14:textId="77777777" w:rsidR="00FC39FD" w:rsidRPr="00E54BCA" w:rsidRDefault="00FC39FD">
      <w:pPr>
        <w:spacing w:beforeLines="50" w:before="120" w:afterLines="50" w:after="120"/>
        <w:jc w:val="both"/>
        <w:rPr>
          <w:rFonts w:eastAsia="宋体"/>
          <w:lang w:eastAsia="zh-CN"/>
        </w:rPr>
      </w:pPr>
    </w:p>
    <w:p w14:paraId="4559BE4E" w14:textId="77777777" w:rsidR="00FC39FD" w:rsidRDefault="00D2518B">
      <w:pPr>
        <w:pStyle w:val="1"/>
        <w:ind w:left="431" w:hanging="431"/>
      </w:pPr>
      <w:r>
        <w:t>References</w:t>
      </w:r>
    </w:p>
    <w:p w14:paraId="1EE695F2" w14:textId="77777777" w:rsidR="00FC39FD" w:rsidRDefault="00D2518B">
      <w:pPr>
        <w:pStyle w:val="a1"/>
        <w:numPr>
          <w:ilvl w:val="1"/>
          <w:numId w:val="36"/>
        </w:numPr>
        <w:tabs>
          <w:tab w:val="clear" w:pos="1545"/>
        </w:tabs>
        <w:spacing w:line="240" w:lineRule="atLeast"/>
        <w:ind w:left="540" w:hangingChars="270" w:hanging="540"/>
        <w:rPr>
          <w:rFonts w:eastAsia="宋体"/>
          <w:lang w:eastAsia="zh-CN"/>
        </w:rPr>
      </w:pPr>
      <w:bookmarkStart w:id="44" w:name="_Ref108528885"/>
      <w:bookmarkStart w:id="45" w:name="_Ref67497235"/>
      <w:r>
        <w:t>RAN1 Chairman’s Notes, 3GPP TSG RAN WG1 Meeting #1</w:t>
      </w:r>
      <w:r>
        <w:rPr>
          <w:rFonts w:hint="eastAsia"/>
        </w:rPr>
        <w:t>1</w:t>
      </w:r>
      <w:r>
        <w:rPr>
          <w:rFonts w:eastAsiaTheme="minorEastAsia" w:hint="eastAsia"/>
          <w:lang w:eastAsia="zh-CN"/>
        </w:rPr>
        <w:t>2</w:t>
      </w:r>
      <w:bookmarkStart w:id="46" w:name="OLE_LINK5"/>
      <w:r>
        <w:rPr>
          <w:rFonts w:eastAsiaTheme="minorEastAsia" w:hint="eastAsia"/>
          <w:lang w:eastAsia="zh-CN"/>
        </w:rPr>
        <w:t>bis-e</w:t>
      </w:r>
      <w:bookmarkEnd w:id="46"/>
      <w:r>
        <w:t>.</w:t>
      </w:r>
      <w:bookmarkEnd w:id="44"/>
    </w:p>
    <w:p w14:paraId="0F133611" w14:textId="77777777" w:rsidR="00FC39FD" w:rsidRDefault="00D2518B">
      <w:pPr>
        <w:pStyle w:val="a1"/>
        <w:numPr>
          <w:ilvl w:val="1"/>
          <w:numId w:val="36"/>
        </w:numPr>
        <w:tabs>
          <w:tab w:val="clear" w:pos="1545"/>
        </w:tabs>
        <w:spacing w:line="240" w:lineRule="atLeast"/>
        <w:ind w:left="540" w:hangingChars="270" w:hanging="540"/>
        <w:rPr>
          <w:rFonts w:eastAsia="宋体"/>
          <w:lang w:eastAsia="zh-CN"/>
        </w:rPr>
      </w:pPr>
      <w:bookmarkStart w:id="47" w:name="_Ref114063378"/>
      <w:bookmarkStart w:id="48" w:name="_Ref61267987"/>
      <w:bookmarkStart w:id="49" w:name="_Ref60582750"/>
      <w:bookmarkStart w:id="50" w:name="_Ref114061686"/>
      <w:bookmarkEnd w:id="45"/>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 xml:space="preserve">208096, </w:t>
      </w:r>
      <w:r>
        <w:rPr>
          <w:rFonts w:eastAsia="宋体"/>
          <w:lang w:eastAsia="zh-CN"/>
        </w:rPr>
        <w:t xml:space="preserve">“FL Summary </w:t>
      </w:r>
      <w:proofErr w:type="spellStart"/>
      <w:r>
        <w:rPr>
          <w:rFonts w:eastAsia="宋体"/>
          <w:lang w:eastAsia="zh-CN"/>
        </w:rPr>
        <w:t>EoM</w:t>
      </w:r>
      <w:proofErr w:type="spellEnd"/>
      <w:r>
        <w:rPr>
          <w:rFonts w:eastAsia="宋体"/>
          <w:lang w:eastAsia="zh-CN"/>
        </w:rPr>
        <w:t xml:space="preserve"> of AI 9.4.2 - Co-Channel Coexistence for LTE and NR Sidelink”</w:t>
      </w:r>
      <w:r>
        <w:rPr>
          <w:rFonts w:eastAsia="宋体" w:hint="eastAsia"/>
          <w:lang w:eastAsia="zh-CN"/>
        </w:rPr>
        <w:t xml:space="preserve">, </w:t>
      </w:r>
      <w:r>
        <w:t xml:space="preserve">3GPP TSG </w:t>
      </w:r>
      <w:r>
        <w:rPr>
          <w:rFonts w:eastAsia="宋体"/>
          <w:lang w:eastAsia="zh-CN"/>
        </w:rPr>
        <w:t>RAN WG1 Meeting #110.</w:t>
      </w:r>
      <w:bookmarkEnd w:id="47"/>
    </w:p>
    <w:p w14:paraId="6F0DD2C9" w14:textId="77777777" w:rsidR="00FC39FD" w:rsidRDefault="00D2518B">
      <w:pPr>
        <w:pStyle w:val="a1"/>
        <w:widowControl w:val="0"/>
        <w:numPr>
          <w:ilvl w:val="1"/>
          <w:numId w:val="36"/>
        </w:numPr>
        <w:tabs>
          <w:tab w:val="clear" w:pos="1545"/>
        </w:tabs>
        <w:autoSpaceDN w:val="0"/>
        <w:spacing w:after="60" w:line="240" w:lineRule="atLeast"/>
        <w:ind w:left="540" w:hangingChars="270" w:hanging="540"/>
      </w:pPr>
      <w:bookmarkStart w:id="51" w:name="_Ref114428595"/>
      <w:r>
        <w:rPr>
          <w:rFonts w:eastAsia="宋体"/>
          <w:lang w:eastAsia="zh-CN"/>
        </w:rPr>
        <w:t>3GPP TS 38.21</w:t>
      </w:r>
      <w:r>
        <w:rPr>
          <w:rFonts w:eastAsia="宋体" w:hint="eastAsia"/>
          <w:lang w:eastAsia="zh-CN"/>
        </w:rPr>
        <w:t>3</w:t>
      </w:r>
      <w:r>
        <w:rPr>
          <w:rFonts w:eastAsia="宋体"/>
          <w:lang w:eastAsia="zh-CN"/>
        </w:rPr>
        <w:t xml:space="preserve">, “NR; </w:t>
      </w:r>
      <w:r>
        <w:t>Physical layer procedures for control</w:t>
      </w:r>
      <w:r>
        <w:rPr>
          <w:rFonts w:eastAsia="宋体"/>
          <w:lang w:eastAsia="zh-CN"/>
        </w:rPr>
        <w:t xml:space="preserve"> (Release 17)”, v17.</w:t>
      </w:r>
      <w:r>
        <w:rPr>
          <w:rFonts w:eastAsia="宋体" w:hint="eastAsia"/>
          <w:lang w:eastAsia="zh-CN"/>
        </w:rPr>
        <w:t>5</w:t>
      </w:r>
      <w:r>
        <w:rPr>
          <w:rFonts w:eastAsia="宋体"/>
          <w:lang w:eastAsia="zh-CN"/>
        </w:rPr>
        <w:t>.0, 202</w:t>
      </w:r>
      <w:r>
        <w:rPr>
          <w:rFonts w:eastAsia="宋体" w:hint="eastAsia"/>
          <w:lang w:eastAsia="zh-CN"/>
        </w:rPr>
        <w:t>3</w:t>
      </w:r>
      <w:r>
        <w:rPr>
          <w:rFonts w:eastAsia="宋体"/>
          <w:lang w:eastAsia="zh-CN"/>
        </w:rPr>
        <w:t>-0</w:t>
      </w:r>
      <w:r>
        <w:rPr>
          <w:rFonts w:eastAsia="宋体" w:hint="eastAsia"/>
          <w:lang w:eastAsia="zh-CN"/>
        </w:rPr>
        <w:t>3</w:t>
      </w:r>
      <w:r>
        <w:rPr>
          <w:rFonts w:eastAsia="宋体"/>
          <w:lang w:eastAsia="zh-CN"/>
        </w:rPr>
        <w:t>.</w:t>
      </w:r>
    </w:p>
    <w:p w14:paraId="005C5419" w14:textId="77777777" w:rsidR="00FC39FD" w:rsidRDefault="00D2518B">
      <w:pPr>
        <w:pStyle w:val="a1"/>
        <w:widowControl w:val="0"/>
        <w:numPr>
          <w:ilvl w:val="1"/>
          <w:numId w:val="36"/>
        </w:numPr>
        <w:tabs>
          <w:tab w:val="clear" w:pos="1545"/>
        </w:tabs>
        <w:autoSpaceDN w:val="0"/>
        <w:spacing w:after="60" w:line="240" w:lineRule="atLeast"/>
        <w:ind w:left="540" w:hangingChars="270" w:hanging="540"/>
        <w:rPr>
          <w:rFonts w:eastAsia="宋体"/>
          <w:lang w:eastAsia="zh-CN"/>
        </w:rPr>
      </w:pPr>
      <w:bookmarkStart w:id="52" w:name="_Ref131535456"/>
      <w:bookmarkStart w:id="53" w:name="_Ref118729773"/>
      <w:bookmarkStart w:id="54" w:name="_Ref118224632"/>
      <w:r>
        <w:rPr>
          <w:rFonts w:eastAsia="宋体"/>
          <w:lang w:eastAsia="zh-CN"/>
        </w:rPr>
        <w:lastRenderedPageBreak/>
        <w:t>RP-230077</w:t>
      </w:r>
      <w:r>
        <w:rPr>
          <w:rFonts w:eastAsia="宋体" w:hint="eastAsia"/>
          <w:lang w:eastAsia="zh-CN"/>
        </w:rPr>
        <w:t xml:space="preserve">, </w:t>
      </w:r>
      <w:r>
        <w:rPr>
          <w:rFonts w:eastAsia="宋体"/>
          <w:lang w:eastAsia="zh-CN"/>
        </w:rPr>
        <w:t>“WID revision: NR sidelink evolution”</w:t>
      </w:r>
      <w:r>
        <w:rPr>
          <w:rFonts w:eastAsia="宋体" w:hint="eastAsia"/>
          <w:lang w:eastAsia="zh-CN"/>
        </w:rPr>
        <w:t>, RAN#9</w:t>
      </w:r>
      <w:r>
        <w:rPr>
          <w:rFonts w:eastAsia="宋体"/>
          <w:lang w:eastAsia="zh-CN"/>
        </w:rPr>
        <w:t>9</w:t>
      </w:r>
      <w:r>
        <w:rPr>
          <w:rFonts w:eastAsia="宋体" w:hint="eastAsia"/>
          <w:lang w:eastAsia="zh-CN"/>
        </w:rPr>
        <w:t xml:space="preserve"> meeting.</w:t>
      </w:r>
      <w:bookmarkEnd w:id="52"/>
    </w:p>
    <w:p w14:paraId="7112E5EC" w14:textId="77777777" w:rsidR="00FC39FD" w:rsidRDefault="00D2518B">
      <w:pPr>
        <w:pStyle w:val="a1"/>
        <w:numPr>
          <w:ilvl w:val="1"/>
          <w:numId w:val="36"/>
        </w:numPr>
        <w:tabs>
          <w:tab w:val="clear" w:pos="1545"/>
        </w:tabs>
        <w:spacing w:line="240" w:lineRule="atLeast"/>
        <w:ind w:left="540" w:hangingChars="270" w:hanging="540"/>
        <w:rPr>
          <w:rFonts w:eastAsia="宋体"/>
          <w:lang w:eastAsia="zh-CN"/>
        </w:rPr>
      </w:pPr>
      <w:bookmarkStart w:id="55" w:name="_Ref131535619"/>
      <w:r>
        <w:rPr>
          <w:rFonts w:eastAsia="宋体"/>
          <w:lang w:eastAsia="zh-CN"/>
        </w:rPr>
        <w:t>R</w:t>
      </w:r>
      <w:r>
        <w:rPr>
          <w:rFonts w:eastAsia="宋体" w:hint="eastAsia"/>
          <w:lang w:eastAsia="zh-CN"/>
        </w:rPr>
        <w:t>1-</w:t>
      </w:r>
      <w:r>
        <w:rPr>
          <w:rFonts w:eastAsia="宋体"/>
          <w:lang w:eastAsia="zh-CN"/>
        </w:rPr>
        <w:t>2</w:t>
      </w:r>
      <w:r>
        <w:rPr>
          <w:rFonts w:eastAsia="宋体" w:hint="eastAsia"/>
          <w:lang w:eastAsia="zh-CN"/>
        </w:rPr>
        <w:t>30</w:t>
      </w:r>
      <w:r>
        <w:rPr>
          <w:rFonts w:eastAsia="宋体"/>
          <w:lang w:eastAsia="zh-CN"/>
        </w:rPr>
        <w:t>4178</w:t>
      </w:r>
      <w:r>
        <w:rPr>
          <w:rFonts w:eastAsia="宋体" w:hint="eastAsia"/>
          <w:lang w:eastAsia="zh-CN"/>
        </w:rPr>
        <w:t xml:space="preserve">, </w:t>
      </w:r>
      <w:r>
        <w:rPr>
          <w:rFonts w:eastAsia="宋体"/>
          <w:lang w:eastAsia="zh-CN"/>
        </w:rPr>
        <w:t xml:space="preserve">“FL Summary </w:t>
      </w:r>
      <w:proofErr w:type="spellStart"/>
      <w:r>
        <w:rPr>
          <w:rFonts w:eastAsia="宋体"/>
          <w:lang w:eastAsia="zh-CN"/>
        </w:rPr>
        <w:t>EoM</w:t>
      </w:r>
      <w:proofErr w:type="spellEnd"/>
      <w:r>
        <w:rPr>
          <w:rFonts w:eastAsia="宋体"/>
          <w:lang w:eastAsia="zh-CN"/>
        </w:rPr>
        <w:t xml:space="preserve"> of AI 9.4.2 - Co-Channel Coexistence for LTE and NR Sidelink”</w:t>
      </w:r>
      <w:r>
        <w:rPr>
          <w:rFonts w:eastAsia="宋体" w:hint="eastAsia"/>
          <w:lang w:eastAsia="zh-CN"/>
        </w:rPr>
        <w:t xml:space="preserve">, </w:t>
      </w:r>
      <w:r>
        <w:t xml:space="preserve">3GPP TSG </w:t>
      </w:r>
      <w:r>
        <w:rPr>
          <w:rFonts w:eastAsia="宋体"/>
          <w:lang w:eastAsia="zh-CN"/>
        </w:rPr>
        <w:t>RAN WG1 Meeting #11</w:t>
      </w:r>
      <w:r>
        <w:rPr>
          <w:rFonts w:eastAsia="宋体" w:hint="eastAsia"/>
          <w:lang w:eastAsia="zh-CN"/>
        </w:rPr>
        <w:t>2</w:t>
      </w:r>
      <w:r>
        <w:rPr>
          <w:rFonts w:eastAsiaTheme="minorEastAsia" w:hint="eastAsia"/>
          <w:lang w:eastAsia="zh-CN"/>
        </w:rPr>
        <w:t xml:space="preserve"> bis-e</w:t>
      </w:r>
      <w:r>
        <w:rPr>
          <w:rFonts w:eastAsia="宋体"/>
          <w:lang w:eastAsia="zh-CN"/>
        </w:rPr>
        <w:t>.</w:t>
      </w:r>
      <w:bookmarkEnd w:id="55"/>
    </w:p>
    <w:p w14:paraId="7D0B7A54" w14:textId="77777777" w:rsidR="00FC39FD" w:rsidRDefault="00D2518B">
      <w:pPr>
        <w:pStyle w:val="a1"/>
        <w:numPr>
          <w:ilvl w:val="1"/>
          <w:numId w:val="36"/>
        </w:numPr>
        <w:tabs>
          <w:tab w:val="clear" w:pos="1545"/>
        </w:tabs>
        <w:spacing w:line="240" w:lineRule="atLeast"/>
        <w:ind w:left="540" w:hangingChars="270" w:hanging="540"/>
        <w:rPr>
          <w:rFonts w:eastAsia="宋体"/>
          <w:lang w:eastAsia="zh-CN"/>
        </w:rPr>
      </w:pPr>
      <w:bookmarkStart w:id="56" w:name="_Ref131535705"/>
      <w:r>
        <w:t>RAN1 Chairman’s Notes, 3GPP TSG RAN WG1 Meeting #1</w:t>
      </w:r>
      <w:r>
        <w:rPr>
          <w:rFonts w:hint="eastAsia"/>
        </w:rPr>
        <w:t>1</w:t>
      </w:r>
      <w:r>
        <w:rPr>
          <w:rFonts w:eastAsia="宋体" w:hint="eastAsia"/>
          <w:lang w:eastAsia="zh-CN"/>
        </w:rPr>
        <w:t>1</w:t>
      </w:r>
      <w:r>
        <w:t>.</w:t>
      </w:r>
      <w:bookmarkEnd w:id="56"/>
    </w:p>
    <w:p w14:paraId="3C60F0D0" w14:textId="77777777" w:rsidR="00FC39FD" w:rsidRDefault="00D2518B">
      <w:pPr>
        <w:pStyle w:val="a1"/>
        <w:numPr>
          <w:ilvl w:val="1"/>
          <w:numId w:val="36"/>
        </w:numPr>
        <w:tabs>
          <w:tab w:val="clear" w:pos="1545"/>
        </w:tabs>
        <w:spacing w:line="240" w:lineRule="atLeast"/>
        <w:ind w:left="540" w:hangingChars="270" w:hanging="540"/>
        <w:rPr>
          <w:rFonts w:eastAsia="宋体"/>
          <w:lang w:eastAsia="zh-CN"/>
        </w:rPr>
      </w:pPr>
      <w:r>
        <w:t>RAN1 Chairman’s Notes, 3GPP TSG RAN WG1 Meeting #1</w:t>
      </w:r>
      <w:r>
        <w:rPr>
          <w:rFonts w:hint="eastAsia"/>
        </w:rPr>
        <w:t>1</w:t>
      </w:r>
      <w:r>
        <w:rPr>
          <w:rFonts w:eastAsia="宋体" w:hint="eastAsia"/>
          <w:lang w:eastAsia="zh-CN"/>
        </w:rPr>
        <w:t>0</w:t>
      </w:r>
      <w:r>
        <w:t>.</w:t>
      </w:r>
    </w:p>
    <w:p w14:paraId="6E031E9F" w14:textId="77777777" w:rsidR="00FC39FD" w:rsidRDefault="00FC39FD">
      <w:pPr>
        <w:pStyle w:val="a1"/>
        <w:widowControl w:val="0"/>
        <w:numPr>
          <w:ilvl w:val="255"/>
          <w:numId w:val="0"/>
        </w:numPr>
        <w:autoSpaceDN w:val="0"/>
        <w:spacing w:after="60" w:line="240" w:lineRule="atLeast"/>
        <w:ind w:leftChars="-270" w:left="-540"/>
        <w:rPr>
          <w:rFonts w:eastAsia="宋体"/>
          <w:lang w:eastAsia="zh-CN"/>
        </w:rPr>
      </w:pPr>
    </w:p>
    <w:bookmarkEnd w:id="48"/>
    <w:bookmarkEnd w:id="49"/>
    <w:bookmarkEnd w:id="50"/>
    <w:bookmarkEnd w:id="51"/>
    <w:bookmarkEnd w:id="53"/>
    <w:bookmarkEnd w:id="54"/>
    <w:p w14:paraId="08BAA969" w14:textId="77777777" w:rsidR="00FC39FD" w:rsidRDefault="00FC39FD">
      <w:pPr>
        <w:pStyle w:val="a1"/>
        <w:tabs>
          <w:tab w:val="left" w:pos="0"/>
          <w:tab w:val="left" w:pos="540"/>
        </w:tabs>
        <w:spacing w:line="240" w:lineRule="atLeast"/>
        <w:rPr>
          <w:rFonts w:eastAsia="宋体"/>
          <w:lang w:eastAsia="zh-CN"/>
        </w:rPr>
      </w:pPr>
    </w:p>
    <w:sectPr w:rsidR="00FC39FD">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02FF0" w15:done="0"/>
  <w15:commentEx w15:paraId="4379052B" w15:done="0"/>
  <w15:commentEx w15:paraId="7B7B5582" w15:done="0"/>
  <w15:commentEx w15:paraId="4AFE6C84" w15:done="0"/>
  <w15:commentEx w15:paraId="24104B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02FF0" w16cid:durableId="280899C8"/>
  <w16cid:commentId w16cid:paraId="4379052B" w16cid:durableId="280899C9"/>
  <w16cid:commentId w16cid:paraId="7B7B5582" w16cid:durableId="280899CA"/>
  <w16cid:commentId w16cid:paraId="4AFE6C84" w16cid:durableId="280899CB"/>
  <w16cid:commentId w16cid:paraId="24104B81" w16cid:durableId="280899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83555" w14:textId="77777777" w:rsidR="00C72C37" w:rsidRDefault="00C72C37" w:rsidP="003E3371">
      <w:r>
        <w:separator/>
      </w:r>
    </w:p>
  </w:endnote>
  <w:endnote w:type="continuationSeparator" w:id="0">
    <w:p w14:paraId="3C375307" w14:textId="77777777" w:rsidR="00C72C37" w:rsidRDefault="00C72C37" w:rsidP="003E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Vivaldi">
    <w:panose1 w:val="03020602050506090804"/>
    <w:charset w:val="00"/>
    <w:family w:val="script"/>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AEF3F4" w14:textId="77777777" w:rsidR="00C72C37" w:rsidRDefault="00C72C37" w:rsidP="003E3371">
      <w:r>
        <w:separator/>
      </w:r>
    </w:p>
  </w:footnote>
  <w:footnote w:type="continuationSeparator" w:id="0">
    <w:p w14:paraId="6A694A2E" w14:textId="77777777" w:rsidR="00C72C37" w:rsidRDefault="00C72C37" w:rsidP="003E3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2">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C35B06"/>
    <w:multiLevelType w:val="multilevel"/>
    <w:tmpl w:val="00C35B06"/>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206BBA"/>
    <w:multiLevelType w:val="multilevel"/>
    <w:tmpl w:val="0C206BBA"/>
    <w:lvl w:ilvl="0">
      <w:start w:val="1"/>
      <w:numFmt w:val="bullet"/>
      <w:lvlText w:val=""/>
      <w:lvlJc w:val="left"/>
      <w:pPr>
        <w:ind w:left="1140" w:hanging="420"/>
      </w:pPr>
      <w:rPr>
        <w:rFonts w:ascii="Wingdings" w:hAnsi="Wingdings"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nsid w:val="0D6A46AC"/>
    <w:multiLevelType w:val="multilevel"/>
    <w:tmpl w:val="0D6A46AC"/>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Calibri" w:hint="default"/>
      </w:rPr>
    </w:lvl>
    <w:lvl w:ilvl="3">
      <w:numFmt w:val="bullet"/>
      <w:lvlText w:val="»"/>
      <w:lvlJc w:val="left"/>
      <w:pPr>
        <w:ind w:left="2040" w:hanging="440"/>
      </w:pPr>
      <w:rPr>
        <w:rFonts w:ascii="Calibri" w:hAnsi="Calibri" w:cs="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12C12A07"/>
    <w:multiLevelType w:val="multilevel"/>
    <w:tmpl w:val="12C12A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010BAE"/>
    <w:multiLevelType w:val="multilevel"/>
    <w:tmpl w:val="15010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53420C3"/>
    <w:multiLevelType w:val="multilevel"/>
    <w:tmpl w:val="15342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9206AC4"/>
    <w:multiLevelType w:val="singleLevel"/>
    <w:tmpl w:val="19206AC4"/>
    <w:lvl w:ilvl="0">
      <w:start w:val="1"/>
      <w:numFmt w:val="bullet"/>
      <w:lvlText w:val=""/>
      <w:lvlJc w:val="left"/>
      <w:pPr>
        <w:tabs>
          <w:tab w:val="left" w:pos="420"/>
        </w:tabs>
        <w:ind w:left="840" w:hanging="420"/>
      </w:pPr>
      <w:rPr>
        <w:rFonts w:ascii="Wingdings" w:hAnsi="Wingdings" w:hint="default"/>
        <w:sz w:val="11"/>
        <w:szCs w:val="11"/>
      </w:rPr>
    </w:lvl>
  </w:abstractNum>
  <w:abstractNum w:abstractNumId="14">
    <w:nsid w:val="1C616F8A"/>
    <w:multiLevelType w:val="multilevel"/>
    <w:tmpl w:val="1C616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CA10380"/>
    <w:multiLevelType w:val="multilevel"/>
    <w:tmpl w:val="1CA10380"/>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E9F7B65"/>
    <w:multiLevelType w:val="multilevel"/>
    <w:tmpl w:val="1E9F7B6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277D1B83"/>
    <w:multiLevelType w:val="multilevel"/>
    <w:tmpl w:val="277D1B83"/>
    <w:lvl w:ilvl="0">
      <w:start w:val="1"/>
      <w:numFmt w:val="bullet"/>
      <w:lvlText w:val="-"/>
      <w:lvlJc w:val="left"/>
      <w:pPr>
        <w:ind w:left="3800" w:hanging="440"/>
      </w:pPr>
      <w:rPr>
        <w:rFonts w:ascii="Times" w:eastAsia="Malgun Gothic"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19">
    <w:nsid w:val="2D683130"/>
    <w:multiLevelType w:val="multilevel"/>
    <w:tmpl w:val="2D683130"/>
    <w:lvl w:ilvl="0">
      <w:start w:val="1"/>
      <w:numFmt w:val="bullet"/>
      <w:lvlText w:val="-"/>
      <w:lvlJc w:val="left"/>
      <w:pPr>
        <w:ind w:left="3800" w:hanging="440"/>
      </w:pPr>
      <w:rPr>
        <w:rFonts w:ascii="Times" w:eastAsia="Malgun Gothic"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20">
    <w:nsid w:val="2DBC3F2F"/>
    <w:multiLevelType w:val="multilevel"/>
    <w:tmpl w:val="2DBC3F2F"/>
    <w:lvl w:ilvl="0">
      <w:start w:val="1"/>
      <w:numFmt w:val="bullet"/>
      <w:lvlText w:val="-"/>
      <w:lvlJc w:val="left"/>
      <w:pPr>
        <w:ind w:left="1140" w:hanging="420"/>
      </w:pPr>
      <w:rPr>
        <w:rFonts w:ascii="Verdana" w:hAnsi="Verdana" w:hint="default"/>
      </w:rPr>
    </w:lvl>
    <w:lvl w:ilvl="1">
      <w:start w:val="1"/>
      <w:numFmt w:val="bullet"/>
      <w:lvlText w:val="&gt;"/>
      <w:lvlJc w:val="left"/>
      <w:pPr>
        <w:ind w:left="1560" w:hanging="420"/>
      </w:pPr>
      <w:rPr>
        <w:rFonts w:ascii="Vivaldi" w:hAnsi="Vivaldi"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nsid w:val="3EB863B8"/>
    <w:multiLevelType w:val="multilevel"/>
    <w:tmpl w:val="3EB86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1855495"/>
    <w:multiLevelType w:val="multilevel"/>
    <w:tmpl w:val="41855495"/>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Calibri" w:hint="default"/>
      </w:rPr>
    </w:lvl>
    <w:lvl w:ilvl="3">
      <w:numFmt w:val="bullet"/>
      <w:lvlText w:val="»"/>
      <w:lvlJc w:val="left"/>
      <w:pPr>
        <w:ind w:left="2040" w:hanging="440"/>
      </w:pPr>
      <w:rPr>
        <w:rFonts w:ascii="Calibri" w:hAnsi="Calibri" w:cs="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43695192"/>
    <w:multiLevelType w:val="multilevel"/>
    <w:tmpl w:val="43695192"/>
    <w:lvl w:ilvl="0">
      <w:start w:val="4"/>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5">
    <w:nsid w:val="4B356225"/>
    <w:multiLevelType w:val="multilevel"/>
    <w:tmpl w:val="4B356225"/>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F000A9E"/>
    <w:multiLevelType w:val="multilevel"/>
    <w:tmpl w:val="4F000A9E"/>
    <w:lvl w:ilvl="0">
      <w:start w:val="1"/>
      <w:numFmt w:val="bullet"/>
      <w:lvlText w:val="•"/>
      <w:lvlJc w:val="left"/>
      <w:pPr>
        <w:ind w:left="840" w:hanging="420"/>
      </w:pPr>
      <w:rPr>
        <w:rFonts w:ascii="Arial" w:hAnsi="Arial" w:cs="Times New Roman" w:hint="default"/>
        <w:b w:val="0"/>
        <w:bCs w:val="0"/>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5F522580"/>
    <w:multiLevelType w:val="multilevel"/>
    <w:tmpl w:val="5F52258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32">
    <w:nsid w:val="72062814"/>
    <w:multiLevelType w:val="multilevel"/>
    <w:tmpl w:val="7206281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901629B"/>
    <w:multiLevelType w:val="multilevel"/>
    <w:tmpl w:val="7901629B"/>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6D5F3C"/>
    <w:multiLevelType w:val="multilevel"/>
    <w:tmpl w:val="7B6D5F3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3"/>
  </w:num>
  <w:num w:numId="4">
    <w:abstractNumId w:val="4"/>
  </w:num>
  <w:num w:numId="5">
    <w:abstractNumId w:val="1"/>
  </w:num>
  <w:num w:numId="6">
    <w:abstractNumId w:val="5"/>
  </w:num>
  <w:num w:numId="7">
    <w:abstractNumId w:val="2"/>
  </w:num>
  <w:num w:numId="8">
    <w:abstractNumId w:val="24"/>
  </w:num>
  <w:num w:numId="9">
    <w:abstractNumId w:val="33"/>
  </w:num>
  <w:num w:numId="10">
    <w:abstractNumId w:val="13"/>
  </w:num>
  <w:num w:numId="11">
    <w:abstractNumId w:val="16"/>
  </w:num>
  <w:num w:numId="12">
    <w:abstractNumId w:val="21"/>
  </w:num>
  <w:num w:numId="13">
    <w:abstractNumId w:val="18"/>
  </w:num>
  <w:num w:numId="14">
    <w:abstractNumId w:val="25"/>
  </w:num>
  <w:num w:numId="15">
    <w:abstractNumId w:val="10"/>
  </w:num>
  <w:num w:numId="16">
    <w:abstractNumId w:val="23"/>
  </w:num>
  <w:num w:numId="17">
    <w:abstractNumId w:val="34"/>
  </w:num>
  <w:num w:numId="18">
    <w:abstractNumId w:val="35"/>
  </w:num>
  <w:num w:numId="19">
    <w:abstractNumId w:val="29"/>
  </w:num>
  <w:num w:numId="20">
    <w:abstractNumId w:val="26"/>
  </w:num>
  <w:num w:numId="21">
    <w:abstractNumId w:val="7"/>
  </w:num>
  <w:num w:numId="22">
    <w:abstractNumId w:val="28"/>
  </w:num>
  <w:num w:numId="23">
    <w:abstractNumId w:val="27"/>
  </w:num>
  <w:num w:numId="24">
    <w:abstractNumId w:val="30"/>
  </w:num>
  <w:num w:numId="25">
    <w:abstractNumId w:val="12"/>
  </w:num>
  <w:num w:numId="26">
    <w:abstractNumId w:val="19"/>
  </w:num>
  <w:num w:numId="27">
    <w:abstractNumId w:val="22"/>
  </w:num>
  <w:num w:numId="28">
    <w:abstractNumId w:val="20"/>
  </w:num>
  <w:num w:numId="29">
    <w:abstractNumId w:val="14"/>
  </w:num>
  <w:num w:numId="30">
    <w:abstractNumId w:val="11"/>
  </w:num>
  <w:num w:numId="31">
    <w:abstractNumId w:val="15"/>
  </w:num>
  <w:num w:numId="32">
    <w:abstractNumId w:val="6"/>
  </w:num>
  <w:num w:numId="33">
    <w:abstractNumId w:val="8"/>
  </w:num>
  <w:num w:numId="34">
    <w:abstractNumId w:val="32"/>
  </w:num>
  <w:num w:numId="35">
    <w:abstractNumId w:val="9"/>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XT">
    <w15:presenceInfo w15:providerId="None" w15:userId="RXT"/>
  </w15:person>
  <w15:person w15:author="刘艳强">
    <w15:presenceInfo w15:providerId="AD" w15:userId="S-1-5-21-2446163912-2154169995-2143457899-3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OTBjODE2YTkzYTNlYWU2ZGVhMjYxM2Q5ZTM5NzcifQ=="/>
  </w:docVars>
  <w:rsids>
    <w:rsidRoot w:val="00172A27"/>
    <w:rsid w:val="00000AE0"/>
    <w:rsid w:val="000015AE"/>
    <w:rsid w:val="00003B13"/>
    <w:rsid w:val="00005FBC"/>
    <w:rsid w:val="0000645D"/>
    <w:rsid w:val="0000676F"/>
    <w:rsid w:val="00006B40"/>
    <w:rsid w:val="00010550"/>
    <w:rsid w:val="0001127D"/>
    <w:rsid w:val="000113FB"/>
    <w:rsid w:val="0001340D"/>
    <w:rsid w:val="00020461"/>
    <w:rsid w:val="000207E5"/>
    <w:rsid w:val="00021B66"/>
    <w:rsid w:val="0002333C"/>
    <w:rsid w:val="0002456C"/>
    <w:rsid w:val="00024946"/>
    <w:rsid w:val="000259B8"/>
    <w:rsid w:val="00031338"/>
    <w:rsid w:val="00032142"/>
    <w:rsid w:val="0003347F"/>
    <w:rsid w:val="00034D6C"/>
    <w:rsid w:val="0004027F"/>
    <w:rsid w:val="00040B3D"/>
    <w:rsid w:val="00041424"/>
    <w:rsid w:val="00043EC2"/>
    <w:rsid w:val="00044F12"/>
    <w:rsid w:val="00047D06"/>
    <w:rsid w:val="0005114C"/>
    <w:rsid w:val="00051744"/>
    <w:rsid w:val="000521CC"/>
    <w:rsid w:val="000523C1"/>
    <w:rsid w:val="00055355"/>
    <w:rsid w:val="000559CF"/>
    <w:rsid w:val="00056B6B"/>
    <w:rsid w:val="00060386"/>
    <w:rsid w:val="00060448"/>
    <w:rsid w:val="0006107E"/>
    <w:rsid w:val="00061DCA"/>
    <w:rsid w:val="0006236C"/>
    <w:rsid w:val="0006439C"/>
    <w:rsid w:val="0006444B"/>
    <w:rsid w:val="000649AD"/>
    <w:rsid w:val="00064C07"/>
    <w:rsid w:val="000656FD"/>
    <w:rsid w:val="00066E4B"/>
    <w:rsid w:val="00067277"/>
    <w:rsid w:val="000717DD"/>
    <w:rsid w:val="000718F0"/>
    <w:rsid w:val="000723E2"/>
    <w:rsid w:val="00072983"/>
    <w:rsid w:val="00074917"/>
    <w:rsid w:val="000755BF"/>
    <w:rsid w:val="0007578C"/>
    <w:rsid w:val="00075BD5"/>
    <w:rsid w:val="000767EC"/>
    <w:rsid w:val="00076E16"/>
    <w:rsid w:val="00080821"/>
    <w:rsid w:val="00083EFF"/>
    <w:rsid w:val="00084346"/>
    <w:rsid w:val="00085123"/>
    <w:rsid w:val="00087391"/>
    <w:rsid w:val="00087EC6"/>
    <w:rsid w:val="00091161"/>
    <w:rsid w:val="00093211"/>
    <w:rsid w:val="00097B04"/>
    <w:rsid w:val="000A217E"/>
    <w:rsid w:val="000A23A0"/>
    <w:rsid w:val="000A3E76"/>
    <w:rsid w:val="000A4CAE"/>
    <w:rsid w:val="000A56F8"/>
    <w:rsid w:val="000A57D4"/>
    <w:rsid w:val="000A58CF"/>
    <w:rsid w:val="000A5AB9"/>
    <w:rsid w:val="000A5C44"/>
    <w:rsid w:val="000A7C3B"/>
    <w:rsid w:val="000B123D"/>
    <w:rsid w:val="000B2028"/>
    <w:rsid w:val="000B2928"/>
    <w:rsid w:val="000B2C85"/>
    <w:rsid w:val="000B3573"/>
    <w:rsid w:val="000B54A9"/>
    <w:rsid w:val="000B5C52"/>
    <w:rsid w:val="000B68A1"/>
    <w:rsid w:val="000C0D05"/>
    <w:rsid w:val="000C23CB"/>
    <w:rsid w:val="000C3FE7"/>
    <w:rsid w:val="000C42E6"/>
    <w:rsid w:val="000C528D"/>
    <w:rsid w:val="000C663B"/>
    <w:rsid w:val="000C76F3"/>
    <w:rsid w:val="000D4D0F"/>
    <w:rsid w:val="000D6301"/>
    <w:rsid w:val="000D66AF"/>
    <w:rsid w:val="000D7C85"/>
    <w:rsid w:val="000E04BC"/>
    <w:rsid w:val="000E3120"/>
    <w:rsid w:val="000E3140"/>
    <w:rsid w:val="000E3A35"/>
    <w:rsid w:val="000E77AD"/>
    <w:rsid w:val="000E7ABB"/>
    <w:rsid w:val="000F149C"/>
    <w:rsid w:val="000F1873"/>
    <w:rsid w:val="000F188A"/>
    <w:rsid w:val="000F6568"/>
    <w:rsid w:val="000F660B"/>
    <w:rsid w:val="000F697E"/>
    <w:rsid w:val="000F6B7A"/>
    <w:rsid w:val="000F6FE2"/>
    <w:rsid w:val="000F7782"/>
    <w:rsid w:val="00102102"/>
    <w:rsid w:val="001022D8"/>
    <w:rsid w:val="001049D7"/>
    <w:rsid w:val="001062C3"/>
    <w:rsid w:val="00106511"/>
    <w:rsid w:val="001072E1"/>
    <w:rsid w:val="00110837"/>
    <w:rsid w:val="0011142E"/>
    <w:rsid w:val="00113316"/>
    <w:rsid w:val="00114386"/>
    <w:rsid w:val="00114881"/>
    <w:rsid w:val="00116098"/>
    <w:rsid w:val="00116512"/>
    <w:rsid w:val="00116DCE"/>
    <w:rsid w:val="001174A6"/>
    <w:rsid w:val="001175AD"/>
    <w:rsid w:val="00117930"/>
    <w:rsid w:val="00121E2B"/>
    <w:rsid w:val="00122386"/>
    <w:rsid w:val="00122E85"/>
    <w:rsid w:val="0012347A"/>
    <w:rsid w:val="0012381C"/>
    <w:rsid w:val="00124DA8"/>
    <w:rsid w:val="00125E1E"/>
    <w:rsid w:val="00126932"/>
    <w:rsid w:val="00126A95"/>
    <w:rsid w:val="00126C42"/>
    <w:rsid w:val="0012723E"/>
    <w:rsid w:val="00127500"/>
    <w:rsid w:val="00130290"/>
    <w:rsid w:val="0013042B"/>
    <w:rsid w:val="001318D3"/>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201"/>
    <w:rsid w:val="00150E9C"/>
    <w:rsid w:val="001516CB"/>
    <w:rsid w:val="00151C23"/>
    <w:rsid w:val="00153CC3"/>
    <w:rsid w:val="00153FC8"/>
    <w:rsid w:val="0015451C"/>
    <w:rsid w:val="001549D9"/>
    <w:rsid w:val="0015695A"/>
    <w:rsid w:val="0016072E"/>
    <w:rsid w:val="00163288"/>
    <w:rsid w:val="00164FA8"/>
    <w:rsid w:val="00171097"/>
    <w:rsid w:val="00172A27"/>
    <w:rsid w:val="00173503"/>
    <w:rsid w:val="00173AB7"/>
    <w:rsid w:val="0017532B"/>
    <w:rsid w:val="00176599"/>
    <w:rsid w:val="00176F2F"/>
    <w:rsid w:val="00180187"/>
    <w:rsid w:val="00180704"/>
    <w:rsid w:val="0018126A"/>
    <w:rsid w:val="001818DD"/>
    <w:rsid w:val="001819D1"/>
    <w:rsid w:val="001866A6"/>
    <w:rsid w:val="00187219"/>
    <w:rsid w:val="00187EAB"/>
    <w:rsid w:val="0019407D"/>
    <w:rsid w:val="00194857"/>
    <w:rsid w:val="001961CA"/>
    <w:rsid w:val="00197C8A"/>
    <w:rsid w:val="001A4889"/>
    <w:rsid w:val="001A4C73"/>
    <w:rsid w:val="001A67A2"/>
    <w:rsid w:val="001A6A14"/>
    <w:rsid w:val="001A73FC"/>
    <w:rsid w:val="001B0532"/>
    <w:rsid w:val="001B0DCE"/>
    <w:rsid w:val="001B266F"/>
    <w:rsid w:val="001B33E1"/>
    <w:rsid w:val="001B4E4D"/>
    <w:rsid w:val="001B5822"/>
    <w:rsid w:val="001B5AA7"/>
    <w:rsid w:val="001C557E"/>
    <w:rsid w:val="001C5A9C"/>
    <w:rsid w:val="001C6AE8"/>
    <w:rsid w:val="001D12A5"/>
    <w:rsid w:val="001D4387"/>
    <w:rsid w:val="001D5201"/>
    <w:rsid w:val="001E15A8"/>
    <w:rsid w:val="001E1961"/>
    <w:rsid w:val="001E1F6F"/>
    <w:rsid w:val="001E362D"/>
    <w:rsid w:val="001E3821"/>
    <w:rsid w:val="001E4496"/>
    <w:rsid w:val="001E4F42"/>
    <w:rsid w:val="001E57F7"/>
    <w:rsid w:val="001E77F8"/>
    <w:rsid w:val="001F0712"/>
    <w:rsid w:val="001F11F8"/>
    <w:rsid w:val="001F28C9"/>
    <w:rsid w:val="001F4D2C"/>
    <w:rsid w:val="002011DB"/>
    <w:rsid w:val="00202D69"/>
    <w:rsid w:val="00207729"/>
    <w:rsid w:val="00212820"/>
    <w:rsid w:val="00212B18"/>
    <w:rsid w:val="002134A4"/>
    <w:rsid w:val="00214B3D"/>
    <w:rsid w:val="0021515A"/>
    <w:rsid w:val="002155FF"/>
    <w:rsid w:val="0021680F"/>
    <w:rsid w:val="00220447"/>
    <w:rsid w:val="00220604"/>
    <w:rsid w:val="00220F66"/>
    <w:rsid w:val="00221E56"/>
    <w:rsid w:val="00222CB9"/>
    <w:rsid w:val="0022376C"/>
    <w:rsid w:val="00224061"/>
    <w:rsid w:val="00224B55"/>
    <w:rsid w:val="0022737A"/>
    <w:rsid w:val="00227968"/>
    <w:rsid w:val="00227B27"/>
    <w:rsid w:val="00230675"/>
    <w:rsid w:val="00231177"/>
    <w:rsid w:val="00231BA0"/>
    <w:rsid w:val="00231F9B"/>
    <w:rsid w:val="00233475"/>
    <w:rsid w:val="00233C79"/>
    <w:rsid w:val="00240229"/>
    <w:rsid w:val="00244794"/>
    <w:rsid w:val="00244D9E"/>
    <w:rsid w:val="00244FCA"/>
    <w:rsid w:val="0024559F"/>
    <w:rsid w:val="00246A63"/>
    <w:rsid w:val="002506E2"/>
    <w:rsid w:val="00252435"/>
    <w:rsid w:val="00252C10"/>
    <w:rsid w:val="00253279"/>
    <w:rsid w:val="002545B1"/>
    <w:rsid w:val="00254BCB"/>
    <w:rsid w:val="002559DD"/>
    <w:rsid w:val="00255E18"/>
    <w:rsid w:val="00255E67"/>
    <w:rsid w:val="00256C7A"/>
    <w:rsid w:val="002603F1"/>
    <w:rsid w:val="0026073A"/>
    <w:rsid w:val="00262CF1"/>
    <w:rsid w:val="0026364E"/>
    <w:rsid w:val="00263728"/>
    <w:rsid w:val="002638EC"/>
    <w:rsid w:val="002646F3"/>
    <w:rsid w:val="00264BF8"/>
    <w:rsid w:val="002654F9"/>
    <w:rsid w:val="002657D4"/>
    <w:rsid w:val="00266025"/>
    <w:rsid w:val="00272AAB"/>
    <w:rsid w:val="00273809"/>
    <w:rsid w:val="002743F5"/>
    <w:rsid w:val="0027468D"/>
    <w:rsid w:val="00274F2E"/>
    <w:rsid w:val="0027559F"/>
    <w:rsid w:val="00276AAF"/>
    <w:rsid w:val="00276C3B"/>
    <w:rsid w:val="0028092C"/>
    <w:rsid w:val="00281002"/>
    <w:rsid w:val="00281D09"/>
    <w:rsid w:val="002826C0"/>
    <w:rsid w:val="00283D16"/>
    <w:rsid w:val="00284176"/>
    <w:rsid w:val="002844D1"/>
    <w:rsid w:val="00285C31"/>
    <w:rsid w:val="00285E62"/>
    <w:rsid w:val="00286894"/>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75A0"/>
    <w:rsid w:val="002B12D0"/>
    <w:rsid w:val="002B3582"/>
    <w:rsid w:val="002B4160"/>
    <w:rsid w:val="002B5995"/>
    <w:rsid w:val="002B634D"/>
    <w:rsid w:val="002C184F"/>
    <w:rsid w:val="002C19DA"/>
    <w:rsid w:val="002C3D62"/>
    <w:rsid w:val="002C4524"/>
    <w:rsid w:val="002C6E10"/>
    <w:rsid w:val="002C7377"/>
    <w:rsid w:val="002D1387"/>
    <w:rsid w:val="002D3DD8"/>
    <w:rsid w:val="002D5686"/>
    <w:rsid w:val="002D58FD"/>
    <w:rsid w:val="002D620C"/>
    <w:rsid w:val="002E0C94"/>
    <w:rsid w:val="002E2464"/>
    <w:rsid w:val="002E4CC4"/>
    <w:rsid w:val="002E6AA8"/>
    <w:rsid w:val="002E75BF"/>
    <w:rsid w:val="002E78C4"/>
    <w:rsid w:val="002E7E27"/>
    <w:rsid w:val="002F74E2"/>
    <w:rsid w:val="00300DEA"/>
    <w:rsid w:val="003036FA"/>
    <w:rsid w:val="00304B4C"/>
    <w:rsid w:val="003051FB"/>
    <w:rsid w:val="0030599B"/>
    <w:rsid w:val="00306F31"/>
    <w:rsid w:val="00307326"/>
    <w:rsid w:val="00307741"/>
    <w:rsid w:val="00307A06"/>
    <w:rsid w:val="0031064D"/>
    <w:rsid w:val="0031466E"/>
    <w:rsid w:val="00314EF3"/>
    <w:rsid w:val="003157C4"/>
    <w:rsid w:val="003163F9"/>
    <w:rsid w:val="00316E87"/>
    <w:rsid w:val="00323B33"/>
    <w:rsid w:val="00324163"/>
    <w:rsid w:val="003246FC"/>
    <w:rsid w:val="00324806"/>
    <w:rsid w:val="003273E6"/>
    <w:rsid w:val="00327DB9"/>
    <w:rsid w:val="00331822"/>
    <w:rsid w:val="0033183A"/>
    <w:rsid w:val="0033340E"/>
    <w:rsid w:val="0033491A"/>
    <w:rsid w:val="003351CB"/>
    <w:rsid w:val="003358BC"/>
    <w:rsid w:val="00336ABC"/>
    <w:rsid w:val="003401AB"/>
    <w:rsid w:val="003423A8"/>
    <w:rsid w:val="0034244A"/>
    <w:rsid w:val="0034262D"/>
    <w:rsid w:val="00343DC7"/>
    <w:rsid w:val="003446B5"/>
    <w:rsid w:val="003472B3"/>
    <w:rsid w:val="00347392"/>
    <w:rsid w:val="003502DB"/>
    <w:rsid w:val="00351D2C"/>
    <w:rsid w:val="00351F9D"/>
    <w:rsid w:val="003527BF"/>
    <w:rsid w:val="00353B54"/>
    <w:rsid w:val="00353F7C"/>
    <w:rsid w:val="00354616"/>
    <w:rsid w:val="00354BF7"/>
    <w:rsid w:val="00354D10"/>
    <w:rsid w:val="00355BBC"/>
    <w:rsid w:val="00356A33"/>
    <w:rsid w:val="0035790C"/>
    <w:rsid w:val="003633EA"/>
    <w:rsid w:val="003641A0"/>
    <w:rsid w:val="00365899"/>
    <w:rsid w:val="003672FD"/>
    <w:rsid w:val="00370176"/>
    <w:rsid w:val="003706CA"/>
    <w:rsid w:val="0037168C"/>
    <w:rsid w:val="0037326B"/>
    <w:rsid w:val="003732D6"/>
    <w:rsid w:val="003744B8"/>
    <w:rsid w:val="00375DF8"/>
    <w:rsid w:val="0037608B"/>
    <w:rsid w:val="003763AD"/>
    <w:rsid w:val="00376F56"/>
    <w:rsid w:val="00381295"/>
    <w:rsid w:val="003812AA"/>
    <w:rsid w:val="0038278C"/>
    <w:rsid w:val="00383E68"/>
    <w:rsid w:val="00384AE1"/>
    <w:rsid w:val="00386A20"/>
    <w:rsid w:val="00386E79"/>
    <w:rsid w:val="003875A9"/>
    <w:rsid w:val="00387A54"/>
    <w:rsid w:val="00387BE2"/>
    <w:rsid w:val="00390B2B"/>
    <w:rsid w:val="00391714"/>
    <w:rsid w:val="00391F78"/>
    <w:rsid w:val="0039392C"/>
    <w:rsid w:val="003968EB"/>
    <w:rsid w:val="003971EB"/>
    <w:rsid w:val="003979A6"/>
    <w:rsid w:val="00397B19"/>
    <w:rsid w:val="003A0977"/>
    <w:rsid w:val="003A0D76"/>
    <w:rsid w:val="003A109C"/>
    <w:rsid w:val="003A2228"/>
    <w:rsid w:val="003A49EE"/>
    <w:rsid w:val="003A4C83"/>
    <w:rsid w:val="003A5432"/>
    <w:rsid w:val="003A68ED"/>
    <w:rsid w:val="003A6A13"/>
    <w:rsid w:val="003A7532"/>
    <w:rsid w:val="003A7699"/>
    <w:rsid w:val="003B0359"/>
    <w:rsid w:val="003B0663"/>
    <w:rsid w:val="003B260D"/>
    <w:rsid w:val="003B3309"/>
    <w:rsid w:val="003B3316"/>
    <w:rsid w:val="003B3707"/>
    <w:rsid w:val="003B4136"/>
    <w:rsid w:val="003B4A99"/>
    <w:rsid w:val="003B4F15"/>
    <w:rsid w:val="003B539F"/>
    <w:rsid w:val="003B6B8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371"/>
    <w:rsid w:val="003E3F11"/>
    <w:rsid w:val="003E4BDB"/>
    <w:rsid w:val="003E5552"/>
    <w:rsid w:val="003E619C"/>
    <w:rsid w:val="003E76E0"/>
    <w:rsid w:val="003E7BC0"/>
    <w:rsid w:val="003F0EE5"/>
    <w:rsid w:val="003F269B"/>
    <w:rsid w:val="003F49F3"/>
    <w:rsid w:val="003F4A93"/>
    <w:rsid w:val="003F72D0"/>
    <w:rsid w:val="004000F2"/>
    <w:rsid w:val="004008A2"/>
    <w:rsid w:val="004008CD"/>
    <w:rsid w:val="00401738"/>
    <w:rsid w:val="00401D8D"/>
    <w:rsid w:val="00402916"/>
    <w:rsid w:val="00402E06"/>
    <w:rsid w:val="00404443"/>
    <w:rsid w:val="0040481B"/>
    <w:rsid w:val="00404C94"/>
    <w:rsid w:val="004055F7"/>
    <w:rsid w:val="00405F30"/>
    <w:rsid w:val="00406732"/>
    <w:rsid w:val="00407401"/>
    <w:rsid w:val="00407E7E"/>
    <w:rsid w:val="00411B1D"/>
    <w:rsid w:val="00411DC0"/>
    <w:rsid w:val="004133D7"/>
    <w:rsid w:val="00413D72"/>
    <w:rsid w:val="00414078"/>
    <w:rsid w:val="00415719"/>
    <w:rsid w:val="00415C11"/>
    <w:rsid w:val="00416319"/>
    <w:rsid w:val="004163C7"/>
    <w:rsid w:val="00416768"/>
    <w:rsid w:val="00416CA5"/>
    <w:rsid w:val="00420FA7"/>
    <w:rsid w:val="00421A8C"/>
    <w:rsid w:val="00421B69"/>
    <w:rsid w:val="00422E8E"/>
    <w:rsid w:val="004246AF"/>
    <w:rsid w:val="00425F96"/>
    <w:rsid w:val="00426CFC"/>
    <w:rsid w:val="00427BDB"/>
    <w:rsid w:val="004303D9"/>
    <w:rsid w:val="00430695"/>
    <w:rsid w:val="00430A11"/>
    <w:rsid w:val="00430CEE"/>
    <w:rsid w:val="00431953"/>
    <w:rsid w:val="004335D7"/>
    <w:rsid w:val="0043419A"/>
    <w:rsid w:val="0043430A"/>
    <w:rsid w:val="004369A3"/>
    <w:rsid w:val="00441E37"/>
    <w:rsid w:val="00442008"/>
    <w:rsid w:val="00442298"/>
    <w:rsid w:val="00444641"/>
    <w:rsid w:val="004447BF"/>
    <w:rsid w:val="00445BDE"/>
    <w:rsid w:val="00445E67"/>
    <w:rsid w:val="004462DB"/>
    <w:rsid w:val="00447378"/>
    <w:rsid w:val="00450E9D"/>
    <w:rsid w:val="00451FE3"/>
    <w:rsid w:val="00454874"/>
    <w:rsid w:val="00455D39"/>
    <w:rsid w:val="004573B5"/>
    <w:rsid w:val="00462038"/>
    <w:rsid w:val="00463921"/>
    <w:rsid w:val="00463A65"/>
    <w:rsid w:val="00463F7C"/>
    <w:rsid w:val="00464F8F"/>
    <w:rsid w:val="00465621"/>
    <w:rsid w:val="004728B0"/>
    <w:rsid w:val="004741F8"/>
    <w:rsid w:val="0047424E"/>
    <w:rsid w:val="0047558D"/>
    <w:rsid w:val="004779EC"/>
    <w:rsid w:val="0048011D"/>
    <w:rsid w:val="00483311"/>
    <w:rsid w:val="00483F8E"/>
    <w:rsid w:val="004867EC"/>
    <w:rsid w:val="0048704E"/>
    <w:rsid w:val="0048727B"/>
    <w:rsid w:val="00492AD3"/>
    <w:rsid w:val="004930ED"/>
    <w:rsid w:val="00493492"/>
    <w:rsid w:val="00494066"/>
    <w:rsid w:val="00494F6E"/>
    <w:rsid w:val="00495367"/>
    <w:rsid w:val="0049601E"/>
    <w:rsid w:val="004968A6"/>
    <w:rsid w:val="004A0809"/>
    <w:rsid w:val="004A1B50"/>
    <w:rsid w:val="004A1D66"/>
    <w:rsid w:val="004A5892"/>
    <w:rsid w:val="004A793F"/>
    <w:rsid w:val="004B14E1"/>
    <w:rsid w:val="004B1DD9"/>
    <w:rsid w:val="004B211C"/>
    <w:rsid w:val="004B2879"/>
    <w:rsid w:val="004B28C1"/>
    <w:rsid w:val="004B2F0C"/>
    <w:rsid w:val="004B4562"/>
    <w:rsid w:val="004B75A7"/>
    <w:rsid w:val="004C0BE1"/>
    <w:rsid w:val="004C2562"/>
    <w:rsid w:val="004C701B"/>
    <w:rsid w:val="004D0921"/>
    <w:rsid w:val="004D44DE"/>
    <w:rsid w:val="004D48A9"/>
    <w:rsid w:val="004D5B2C"/>
    <w:rsid w:val="004D5CE9"/>
    <w:rsid w:val="004D60F8"/>
    <w:rsid w:val="004E0282"/>
    <w:rsid w:val="004E1663"/>
    <w:rsid w:val="004E1813"/>
    <w:rsid w:val="004E1A66"/>
    <w:rsid w:val="004E2006"/>
    <w:rsid w:val="004E2277"/>
    <w:rsid w:val="004E3AC3"/>
    <w:rsid w:val="004E4EAF"/>
    <w:rsid w:val="004E60B6"/>
    <w:rsid w:val="004E64CD"/>
    <w:rsid w:val="004E6A64"/>
    <w:rsid w:val="004E7A46"/>
    <w:rsid w:val="004F0FDD"/>
    <w:rsid w:val="004F22C6"/>
    <w:rsid w:val="004F3BFA"/>
    <w:rsid w:val="004F60EC"/>
    <w:rsid w:val="004F67B7"/>
    <w:rsid w:val="004F71E8"/>
    <w:rsid w:val="004F793D"/>
    <w:rsid w:val="004F7A46"/>
    <w:rsid w:val="005003F7"/>
    <w:rsid w:val="005051E9"/>
    <w:rsid w:val="00507954"/>
    <w:rsid w:val="005129A9"/>
    <w:rsid w:val="005139C1"/>
    <w:rsid w:val="00514318"/>
    <w:rsid w:val="00514FA5"/>
    <w:rsid w:val="005162A3"/>
    <w:rsid w:val="00517616"/>
    <w:rsid w:val="005221F6"/>
    <w:rsid w:val="005226ED"/>
    <w:rsid w:val="0052286D"/>
    <w:rsid w:val="00523353"/>
    <w:rsid w:val="00525467"/>
    <w:rsid w:val="00525719"/>
    <w:rsid w:val="0052606D"/>
    <w:rsid w:val="00527ABA"/>
    <w:rsid w:val="0053008C"/>
    <w:rsid w:val="00530579"/>
    <w:rsid w:val="00532631"/>
    <w:rsid w:val="00535A8F"/>
    <w:rsid w:val="0053615E"/>
    <w:rsid w:val="0053731D"/>
    <w:rsid w:val="00537426"/>
    <w:rsid w:val="00541005"/>
    <w:rsid w:val="00541B6F"/>
    <w:rsid w:val="00542C86"/>
    <w:rsid w:val="00543255"/>
    <w:rsid w:val="0054374F"/>
    <w:rsid w:val="00544825"/>
    <w:rsid w:val="00547B15"/>
    <w:rsid w:val="005507E5"/>
    <w:rsid w:val="0055146E"/>
    <w:rsid w:val="00554629"/>
    <w:rsid w:val="00555EB9"/>
    <w:rsid w:val="00557D65"/>
    <w:rsid w:val="00560ADE"/>
    <w:rsid w:val="005623FF"/>
    <w:rsid w:val="00565AD1"/>
    <w:rsid w:val="005662BC"/>
    <w:rsid w:val="00566DC4"/>
    <w:rsid w:val="005672E2"/>
    <w:rsid w:val="00570688"/>
    <w:rsid w:val="00570B3B"/>
    <w:rsid w:val="00573126"/>
    <w:rsid w:val="00574F0C"/>
    <w:rsid w:val="00574F47"/>
    <w:rsid w:val="00577783"/>
    <w:rsid w:val="0058096B"/>
    <w:rsid w:val="005817C2"/>
    <w:rsid w:val="00584F93"/>
    <w:rsid w:val="005850CC"/>
    <w:rsid w:val="005857D5"/>
    <w:rsid w:val="0058699E"/>
    <w:rsid w:val="00590407"/>
    <w:rsid w:val="005926F1"/>
    <w:rsid w:val="00592A2F"/>
    <w:rsid w:val="00593EFA"/>
    <w:rsid w:val="00595B88"/>
    <w:rsid w:val="00596019"/>
    <w:rsid w:val="005A138A"/>
    <w:rsid w:val="005A2C2A"/>
    <w:rsid w:val="005A3248"/>
    <w:rsid w:val="005A54DF"/>
    <w:rsid w:val="005A5562"/>
    <w:rsid w:val="005A5855"/>
    <w:rsid w:val="005A586A"/>
    <w:rsid w:val="005A59F7"/>
    <w:rsid w:val="005B1357"/>
    <w:rsid w:val="005B25FC"/>
    <w:rsid w:val="005B4018"/>
    <w:rsid w:val="005B4EB6"/>
    <w:rsid w:val="005B6F07"/>
    <w:rsid w:val="005C1F79"/>
    <w:rsid w:val="005C223A"/>
    <w:rsid w:val="005C3CB8"/>
    <w:rsid w:val="005C46AC"/>
    <w:rsid w:val="005C6B5E"/>
    <w:rsid w:val="005C74BF"/>
    <w:rsid w:val="005C7AED"/>
    <w:rsid w:val="005D3EDA"/>
    <w:rsid w:val="005D44DB"/>
    <w:rsid w:val="005D63DC"/>
    <w:rsid w:val="005D6956"/>
    <w:rsid w:val="005E490D"/>
    <w:rsid w:val="005E64DB"/>
    <w:rsid w:val="005E7136"/>
    <w:rsid w:val="005F2475"/>
    <w:rsid w:val="005F4380"/>
    <w:rsid w:val="005F4CD5"/>
    <w:rsid w:val="005F59B6"/>
    <w:rsid w:val="005F7255"/>
    <w:rsid w:val="005F7E8E"/>
    <w:rsid w:val="005F7F42"/>
    <w:rsid w:val="00600946"/>
    <w:rsid w:val="00601409"/>
    <w:rsid w:val="00603DFC"/>
    <w:rsid w:val="00610B8B"/>
    <w:rsid w:val="00612F70"/>
    <w:rsid w:val="00614877"/>
    <w:rsid w:val="00614E34"/>
    <w:rsid w:val="00615437"/>
    <w:rsid w:val="0061621A"/>
    <w:rsid w:val="006164D4"/>
    <w:rsid w:val="006217E9"/>
    <w:rsid w:val="00623228"/>
    <w:rsid w:val="00625786"/>
    <w:rsid w:val="00626DE6"/>
    <w:rsid w:val="00626F28"/>
    <w:rsid w:val="00627F75"/>
    <w:rsid w:val="006311BE"/>
    <w:rsid w:val="00632078"/>
    <w:rsid w:val="00633C06"/>
    <w:rsid w:val="00634F13"/>
    <w:rsid w:val="006354F2"/>
    <w:rsid w:val="006422DE"/>
    <w:rsid w:val="006438EA"/>
    <w:rsid w:val="0064455C"/>
    <w:rsid w:val="006450E7"/>
    <w:rsid w:val="00645BD0"/>
    <w:rsid w:val="00646701"/>
    <w:rsid w:val="006467C5"/>
    <w:rsid w:val="00647335"/>
    <w:rsid w:val="00647DCC"/>
    <w:rsid w:val="00650474"/>
    <w:rsid w:val="00650864"/>
    <w:rsid w:val="00655D99"/>
    <w:rsid w:val="00656A87"/>
    <w:rsid w:val="00656BE3"/>
    <w:rsid w:val="00657271"/>
    <w:rsid w:val="006611B6"/>
    <w:rsid w:val="00661A92"/>
    <w:rsid w:val="00663541"/>
    <w:rsid w:val="0066377B"/>
    <w:rsid w:val="00663B54"/>
    <w:rsid w:val="0066425B"/>
    <w:rsid w:val="00665241"/>
    <w:rsid w:val="00671996"/>
    <w:rsid w:val="00674109"/>
    <w:rsid w:val="00675950"/>
    <w:rsid w:val="00675A69"/>
    <w:rsid w:val="00677C8A"/>
    <w:rsid w:val="006819E4"/>
    <w:rsid w:val="0068200E"/>
    <w:rsid w:val="0068542A"/>
    <w:rsid w:val="00691727"/>
    <w:rsid w:val="0069298F"/>
    <w:rsid w:val="00694236"/>
    <w:rsid w:val="00694C5F"/>
    <w:rsid w:val="00695282"/>
    <w:rsid w:val="00696C57"/>
    <w:rsid w:val="00696F03"/>
    <w:rsid w:val="00697591"/>
    <w:rsid w:val="00697D4A"/>
    <w:rsid w:val="00697F25"/>
    <w:rsid w:val="006A0EF5"/>
    <w:rsid w:val="006A1165"/>
    <w:rsid w:val="006A3C5F"/>
    <w:rsid w:val="006A5EDE"/>
    <w:rsid w:val="006A6312"/>
    <w:rsid w:val="006A63C3"/>
    <w:rsid w:val="006A67D8"/>
    <w:rsid w:val="006A6D3C"/>
    <w:rsid w:val="006B0016"/>
    <w:rsid w:val="006B103D"/>
    <w:rsid w:val="006B2682"/>
    <w:rsid w:val="006B2EE2"/>
    <w:rsid w:val="006B3302"/>
    <w:rsid w:val="006B6D50"/>
    <w:rsid w:val="006B7977"/>
    <w:rsid w:val="006C05B9"/>
    <w:rsid w:val="006C143D"/>
    <w:rsid w:val="006C2351"/>
    <w:rsid w:val="006C27EA"/>
    <w:rsid w:val="006C5968"/>
    <w:rsid w:val="006C602A"/>
    <w:rsid w:val="006C69DD"/>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30E1"/>
    <w:rsid w:val="006E46FA"/>
    <w:rsid w:val="006E5198"/>
    <w:rsid w:val="006E5BAB"/>
    <w:rsid w:val="006E5E6E"/>
    <w:rsid w:val="006E5F29"/>
    <w:rsid w:val="006F0933"/>
    <w:rsid w:val="006F26FD"/>
    <w:rsid w:val="006F3446"/>
    <w:rsid w:val="006F3C59"/>
    <w:rsid w:val="006F3CC2"/>
    <w:rsid w:val="006F498A"/>
    <w:rsid w:val="006F49D2"/>
    <w:rsid w:val="006F5762"/>
    <w:rsid w:val="007009AD"/>
    <w:rsid w:val="00701845"/>
    <w:rsid w:val="00701D32"/>
    <w:rsid w:val="00702226"/>
    <w:rsid w:val="00706546"/>
    <w:rsid w:val="00707916"/>
    <w:rsid w:val="00711CFA"/>
    <w:rsid w:val="00712A7D"/>
    <w:rsid w:val="00713819"/>
    <w:rsid w:val="007138E2"/>
    <w:rsid w:val="00714AF5"/>
    <w:rsid w:val="00717FF9"/>
    <w:rsid w:val="0072191D"/>
    <w:rsid w:val="00723101"/>
    <w:rsid w:val="007239BC"/>
    <w:rsid w:val="00725852"/>
    <w:rsid w:val="00725CF6"/>
    <w:rsid w:val="00725FDD"/>
    <w:rsid w:val="0072619C"/>
    <w:rsid w:val="00727B63"/>
    <w:rsid w:val="00730361"/>
    <w:rsid w:val="0073209D"/>
    <w:rsid w:val="0073240D"/>
    <w:rsid w:val="007329DE"/>
    <w:rsid w:val="00733269"/>
    <w:rsid w:val="007340B1"/>
    <w:rsid w:val="00734F75"/>
    <w:rsid w:val="0073573E"/>
    <w:rsid w:val="00735AAB"/>
    <w:rsid w:val="0073772E"/>
    <w:rsid w:val="00740316"/>
    <w:rsid w:val="007403C6"/>
    <w:rsid w:val="00740657"/>
    <w:rsid w:val="0074084D"/>
    <w:rsid w:val="00740A26"/>
    <w:rsid w:val="00740AEC"/>
    <w:rsid w:val="00740D0F"/>
    <w:rsid w:val="0074202D"/>
    <w:rsid w:val="00742A5C"/>
    <w:rsid w:val="0074328D"/>
    <w:rsid w:val="007439EF"/>
    <w:rsid w:val="007447F0"/>
    <w:rsid w:val="00745293"/>
    <w:rsid w:val="00750F2D"/>
    <w:rsid w:val="00753ECD"/>
    <w:rsid w:val="00754425"/>
    <w:rsid w:val="007559D0"/>
    <w:rsid w:val="00755B3F"/>
    <w:rsid w:val="0075639B"/>
    <w:rsid w:val="00756806"/>
    <w:rsid w:val="0076131D"/>
    <w:rsid w:val="00761593"/>
    <w:rsid w:val="00761DEA"/>
    <w:rsid w:val="00764570"/>
    <w:rsid w:val="00765439"/>
    <w:rsid w:val="00767CED"/>
    <w:rsid w:val="007701C6"/>
    <w:rsid w:val="00770514"/>
    <w:rsid w:val="007707B6"/>
    <w:rsid w:val="00770F30"/>
    <w:rsid w:val="00771C5B"/>
    <w:rsid w:val="0077201E"/>
    <w:rsid w:val="00773386"/>
    <w:rsid w:val="00773D98"/>
    <w:rsid w:val="00773DBC"/>
    <w:rsid w:val="00780340"/>
    <w:rsid w:val="007818EE"/>
    <w:rsid w:val="0078322B"/>
    <w:rsid w:val="007834A0"/>
    <w:rsid w:val="00783D51"/>
    <w:rsid w:val="00785B6F"/>
    <w:rsid w:val="007861C5"/>
    <w:rsid w:val="0079163C"/>
    <w:rsid w:val="00793291"/>
    <w:rsid w:val="007932C6"/>
    <w:rsid w:val="00793E5C"/>
    <w:rsid w:val="007941EF"/>
    <w:rsid w:val="00794BBE"/>
    <w:rsid w:val="007953B4"/>
    <w:rsid w:val="007A20B7"/>
    <w:rsid w:val="007A2C33"/>
    <w:rsid w:val="007A433A"/>
    <w:rsid w:val="007B04F0"/>
    <w:rsid w:val="007B0D0A"/>
    <w:rsid w:val="007B29FA"/>
    <w:rsid w:val="007B2E04"/>
    <w:rsid w:val="007B3D23"/>
    <w:rsid w:val="007B3E22"/>
    <w:rsid w:val="007B7078"/>
    <w:rsid w:val="007B7227"/>
    <w:rsid w:val="007C2840"/>
    <w:rsid w:val="007C4609"/>
    <w:rsid w:val="007C4C5D"/>
    <w:rsid w:val="007C7071"/>
    <w:rsid w:val="007C7E38"/>
    <w:rsid w:val="007D1252"/>
    <w:rsid w:val="007D49DD"/>
    <w:rsid w:val="007D69DC"/>
    <w:rsid w:val="007D6CB9"/>
    <w:rsid w:val="007D7E98"/>
    <w:rsid w:val="007E21C3"/>
    <w:rsid w:val="007E3E88"/>
    <w:rsid w:val="007E4398"/>
    <w:rsid w:val="007E4D00"/>
    <w:rsid w:val="007E4FAA"/>
    <w:rsid w:val="007E602D"/>
    <w:rsid w:val="007F0530"/>
    <w:rsid w:val="007F0B84"/>
    <w:rsid w:val="007F1939"/>
    <w:rsid w:val="007F1960"/>
    <w:rsid w:val="007F2894"/>
    <w:rsid w:val="007F2DF9"/>
    <w:rsid w:val="007F3583"/>
    <w:rsid w:val="007F52AB"/>
    <w:rsid w:val="007F5885"/>
    <w:rsid w:val="007F6D02"/>
    <w:rsid w:val="007F7BF4"/>
    <w:rsid w:val="00803487"/>
    <w:rsid w:val="00804A20"/>
    <w:rsid w:val="00804A56"/>
    <w:rsid w:val="00804ABC"/>
    <w:rsid w:val="00804EBF"/>
    <w:rsid w:val="00805ECA"/>
    <w:rsid w:val="00807022"/>
    <w:rsid w:val="008077A8"/>
    <w:rsid w:val="0081008D"/>
    <w:rsid w:val="00811B33"/>
    <w:rsid w:val="00812878"/>
    <w:rsid w:val="0081298F"/>
    <w:rsid w:val="00812C80"/>
    <w:rsid w:val="00812E4C"/>
    <w:rsid w:val="008141D8"/>
    <w:rsid w:val="008146E3"/>
    <w:rsid w:val="00815914"/>
    <w:rsid w:val="008167DE"/>
    <w:rsid w:val="00816B93"/>
    <w:rsid w:val="008171D7"/>
    <w:rsid w:val="00822683"/>
    <w:rsid w:val="00824039"/>
    <w:rsid w:val="0082405B"/>
    <w:rsid w:val="00825C44"/>
    <w:rsid w:val="008303E6"/>
    <w:rsid w:val="0083080B"/>
    <w:rsid w:val="008310D2"/>
    <w:rsid w:val="00832D5B"/>
    <w:rsid w:val="0083341A"/>
    <w:rsid w:val="0083380A"/>
    <w:rsid w:val="00834AA8"/>
    <w:rsid w:val="00836DCA"/>
    <w:rsid w:val="008371E5"/>
    <w:rsid w:val="00837902"/>
    <w:rsid w:val="008403B2"/>
    <w:rsid w:val="008412C7"/>
    <w:rsid w:val="008445FB"/>
    <w:rsid w:val="008452EE"/>
    <w:rsid w:val="00845444"/>
    <w:rsid w:val="00846083"/>
    <w:rsid w:val="00846856"/>
    <w:rsid w:val="00850063"/>
    <w:rsid w:val="008500D3"/>
    <w:rsid w:val="00850B1C"/>
    <w:rsid w:val="00853B38"/>
    <w:rsid w:val="00854252"/>
    <w:rsid w:val="008554C0"/>
    <w:rsid w:val="008563A2"/>
    <w:rsid w:val="00856972"/>
    <w:rsid w:val="0086003C"/>
    <w:rsid w:val="008602B5"/>
    <w:rsid w:val="00861EA9"/>
    <w:rsid w:val="008629DA"/>
    <w:rsid w:val="008668D5"/>
    <w:rsid w:val="00866A4A"/>
    <w:rsid w:val="00866D0B"/>
    <w:rsid w:val="008674FE"/>
    <w:rsid w:val="0087031C"/>
    <w:rsid w:val="0087178A"/>
    <w:rsid w:val="00873D9C"/>
    <w:rsid w:val="0087642B"/>
    <w:rsid w:val="00876A18"/>
    <w:rsid w:val="008809B0"/>
    <w:rsid w:val="00882809"/>
    <w:rsid w:val="00885C81"/>
    <w:rsid w:val="00885FA2"/>
    <w:rsid w:val="00887E73"/>
    <w:rsid w:val="008902B8"/>
    <w:rsid w:val="008911B9"/>
    <w:rsid w:val="0089154B"/>
    <w:rsid w:val="00891765"/>
    <w:rsid w:val="008917A3"/>
    <w:rsid w:val="00892233"/>
    <w:rsid w:val="0089229D"/>
    <w:rsid w:val="00892794"/>
    <w:rsid w:val="00892FA0"/>
    <w:rsid w:val="00894E4D"/>
    <w:rsid w:val="00894EE4"/>
    <w:rsid w:val="00895688"/>
    <w:rsid w:val="008979DD"/>
    <w:rsid w:val="008A0890"/>
    <w:rsid w:val="008A0ADC"/>
    <w:rsid w:val="008A3962"/>
    <w:rsid w:val="008A3AC7"/>
    <w:rsid w:val="008A3DD5"/>
    <w:rsid w:val="008A6BE6"/>
    <w:rsid w:val="008A6F70"/>
    <w:rsid w:val="008A7A7D"/>
    <w:rsid w:val="008B11DD"/>
    <w:rsid w:val="008B5FAB"/>
    <w:rsid w:val="008B63ED"/>
    <w:rsid w:val="008B68D6"/>
    <w:rsid w:val="008C01A6"/>
    <w:rsid w:val="008C093F"/>
    <w:rsid w:val="008C1477"/>
    <w:rsid w:val="008C1FED"/>
    <w:rsid w:val="008C2675"/>
    <w:rsid w:val="008C2783"/>
    <w:rsid w:val="008C4924"/>
    <w:rsid w:val="008C49FB"/>
    <w:rsid w:val="008C52CE"/>
    <w:rsid w:val="008C6654"/>
    <w:rsid w:val="008C6968"/>
    <w:rsid w:val="008C6DBE"/>
    <w:rsid w:val="008D2A4B"/>
    <w:rsid w:val="008D2AFE"/>
    <w:rsid w:val="008D33B6"/>
    <w:rsid w:val="008D4F29"/>
    <w:rsid w:val="008D5148"/>
    <w:rsid w:val="008D59AE"/>
    <w:rsid w:val="008D5F84"/>
    <w:rsid w:val="008E18BF"/>
    <w:rsid w:val="008E1B45"/>
    <w:rsid w:val="008E314F"/>
    <w:rsid w:val="008E4D8C"/>
    <w:rsid w:val="008E7B8B"/>
    <w:rsid w:val="008F011F"/>
    <w:rsid w:val="008F02EA"/>
    <w:rsid w:val="008F0677"/>
    <w:rsid w:val="008F0D60"/>
    <w:rsid w:val="008F1359"/>
    <w:rsid w:val="008F17A0"/>
    <w:rsid w:val="008F6B74"/>
    <w:rsid w:val="00901359"/>
    <w:rsid w:val="0090357F"/>
    <w:rsid w:val="00903817"/>
    <w:rsid w:val="00903EC0"/>
    <w:rsid w:val="0090544E"/>
    <w:rsid w:val="00905AA1"/>
    <w:rsid w:val="009066DD"/>
    <w:rsid w:val="009069B4"/>
    <w:rsid w:val="009074B1"/>
    <w:rsid w:val="00913421"/>
    <w:rsid w:val="00915237"/>
    <w:rsid w:val="009170AE"/>
    <w:rsid w:val="00917886"/>
    <w:rsid w:val="00917909"/>
    <w:rsid w:val="00917DC5"/>
    <w:rsid w:val="009203FB"/>
    <w:rsid w:val="00920516"/>
    <w:rsid w:val="00920A3E"/>
    <w:rsid w:val="009210C0"/>
    <w:rsid w:val="009228D0"/>
    <w:rsid w:val="0092367A"/>
    <w:rsid w:val="00924D80"/>
    <w:rsid w:val="0092672A"/>
    <w:rsid w:val="00927F0C"/>
    <w:rsid w:val="00931716"/>
    <w:rsid w:val="00933128"/>
    <w:rsid w:val="009333F7"/>
    <w:rsid w:val="0093350D"/>
    <w:rsid w:val="009349E0"/>
    <w:rsid w:val="00935339"/>
    <w:rsid w:val="0093546A"/>
    <w:rsid w:val="00936704"/>
    <w:rsid w:val="009369F9"/>
    <w:rsid w:val="00936BC9"/>
    <w:rsid w:val="009370BC"/>
    <w:rsid w:val="009372A1"/>
    <w:rsid w:val="00937360"/>
    <w:rsid w:val="0093783A"/>
    <w:rsid w:val="00940144"/>
    <w:rsid w:val="009408B1"/>
    <w:rsid w:val="00941595"/>
    <w:rsid w:val="0094481E"/>
    <w:rsid w:val="00946365"/>
    <w:rsid w:val="00946678"/>
    <w:rsid w:val="00947042"/>
    <w:rsid w:val="00947D08"/>
    <w:rsid w:val="00947FF4"/>
    <w:rsid w:val="00950288"/>
    <w:rsid w:val="009509F1"/>
    <w:rsid w:val="0095329F"/>
    <w:rsid w:val="00954612"/>
    <w:rsid w:val="00954C82"/>
    <w:rsid w:val="009569A2"/>
    <w:rsid w:val="00956FE8"/>
    <w:rsid w:val="0095772D"/>
    <w:rsid w:val="009604E5"/>
    <w:rsid w:val="00960AAB"/>
    <w:rsid w:val="009618C2"/>
    <w:rsid w:val="00962995"/>
    <w:rsid w:val="00962A92"/>
    <w:rsid w:val="00963ACC"/>
    <w:rsid w:val="00963AD6"/>
    <w:rsid w:val="00966349"/>
    <w:rsid w:val="00971387"/>
    <w:rsid w:val="0097347F"/>
    <w:rsid w:val="00973AD4"/>
    <w:rsid w:val="009745FD"/>
    <w:rsid w:val="009755AA"/>
    <w:rsid w:val="00975897"/>
    <w:rsid w:val="009801A1"/>
    <w:rsid w:val="00980416"/>
    <w:rsid w:val="0098365E"/>
    <w:rsid w:val="009856AA"/>
    <w:rsid w:val="00986DE5"/>
    <w:rsid w:val="00987118"/>
    <w:rsid w:val="00990748"/>
    <w:rsid w:val="00990AF8"/>
    <w:rsid w:val="00991756"/>
    <w:rsid w:val="00991DFA"/>
    <w:rsid w:val="009937E6"/>
    <w:rsid w:val="00994E0C"/>
    <w:rsid w:val="009974BB"/>
    <w:rsid w:val="0099760A"/>
    <w:rsid w:val="009977D5"/>
    <w:rsid w:val="009A0148"/>
    <w:rsid w:val="009A039E"/>
    <w:rsid w:val="009A0ED4"/>
    <w:rsid w:val="009A136D"/>
    <w:rsid w:val="009A22DC"/>
    <w:rsid w:val="009A41F8"/>
    <w:rsid w:val="009A4C7A"/>
    <w:rsid w:val="009A530E"/>
    <w:rsid w:val="009A5ED8"/>
    <w:rsid w:val="009A6B1C"/>
    <w:rsid w:val="009A6ED1"/>
    <w:rsid w:val="009A706F"/>
    <w:rsid w:val="009A7E08"/>
    <w:rsid w:val="009B0369"/>
    <w:rsid w:val="009B19C8"/>
    <w:rsid w:val="009B2043"/>
    <w:rsid w:val="009B42B4"/>
    <w:rsid w:val="009B5154"/>
    <w:rsid w:val="009B53F9"/>
    <w:rsid w:val="009B687A"/>
    <w:rsid w:val="009C022B"/>
    <w:rsid w:val="009C0EE1"/>
    <w:rsid w:val="009C1FEB"/>
    <w:rsid w:val="009C26CA"/>
    <w:rsid w:val="009C297B"/>
    <w:rsid w:val="009C40B5"/>
    <w:rsid w:val="009C4982"/>
    <w:rsid w:val="009C5DBD"/>
    <w:rsid w:val="009C65D4"/>
    <w:rsid w:val="009D0B61"/>
    <w:rsid w:val="009D0C00"/>
    <w:rsid w:val="009D37C6"/>
    <w:rsid w:val="009D52AE"/>
    <w:rsid w:val="009D5B6C"/>
    <w:rsid w:val="009D64ED"/>
    <w:rsid w:val="009D7BBB"/>
    <w:rsid w:val="009E00CC"/>
    <w:rsid w:val="009E08AB"/>
    <w:rsid w:val="009E1785"/>
    <w:rsid w:val="009E1BCF"/>
    <w:rsid w:val="009E21C5"/>
    <w:rsid w:val="009E4738"/>
    <w:rsid w:val="009E601D"/>
    <w:rsid w:val="009E6BDD"/>
    <w:rsid w:val="009E7AA1"/>
    <w:rsid w:val="009E7D13"/>
    <w:rsid w:val="009F2541"/>
    <w:rsid w:val="009F2570"/>
    <w:rsid w:val="009F568E"/>
    <w:rsid w:val="009F7651"/>
    <w:rsid w:val="009F76C2"/>
    <w:rsid w:val="00A01587"/>
    <w:rsid w:val="00A01BE1"/>
    <w:rsid w:val="00A03589"/>
    <w:rsid w:val="00A049C5"/>
    <w:rsid w:val="00A04BAF"/>
    <w:rsid w:val="00A05D27"/>
    <w:rsid w:val="00A0758C"/>
    <w:rsid w:val="00A11D54"/>
    <w:rsid w:val="00A11F12"/>
    <w:rsid w:val="00A1392D"/>
    <w:rsid w:val="00A14CAF"/>
    <w:rsid w:val="00A153B3"/>
    <w:rsid w:val="00A15DFA"/>
    <w:rsid w:val="00A16A91"/>
    <w:rsid w:val="00A20E9E"/>
    <w:rsid w:val="00A21083"/>
    <w:rsid w:val="00A21199"/>
    <w:rsid w:val="00A220FE"/>
    <w:rsid w:val="00A23520"/>
    <w:rsid w:val="00A24D8D"/>
    <w:rsid w:val="00A252A9"/>
    <w:rsid w:val="00A2563A"/>
    <w:rsid w:val="00A25683"/>
    <w:rsid w:val="00A26660"/>
    <w:rsid w:val="00A30016"/>
    <w:rsid w:val="00A300C0"/>
    <w:rsid w:val="00A30211"/>
    <w:rsid w:val="00A32785"/>
    <w:rsid w:val="00A33F07"/>
    <w:rsid w:val="00A34E38"/>
    <w:rsid w:val="00A42600"/>
    <w:rsid w:val="00A43E5C"/>
    <w:rsid w:val="00A452B4"/>
    <w:rsid w:val="00A4597F"/>
    <w:rsid w:val="00A4713C"/>
    <w:rsid w:val="00A477BF"/>
    <w:rsid w:val="00A47D1F"/>
    <w:rsid w:val="00A47DA1"/>
    <w:rsid w:val="00A514AD"/>
    <w:rsid w:val="00A53713"/>
    <w:rsid w:val="00A53C6A"/>
    <w:rsid w:val="00A55142"/>
    <w:rsid w:val="00A5591B"/>
    <w:rsid w:val="00A55C54"/>
    <w:rsid w:val="00A56ACF"/>
    <w:rsid w:val="00A56E29"/>
    <w:rsid w:val="00A572A8"/>
    <w:rsid w:val="00A57480"/>
    <w:rsid w:val="00A577D0"/>
    <w:rsid w:val="00A57DBB"/>
    <w:rsid w:val="00A62B5B"/>
    <w:rsid w:val="00A63D29"/>
    <w:rsid w:val="00A6501E"/>
    <w:rsid w:val="00A705E8"/>
    <w:rsid w:val="00A76DE9"/>
    <w:rsid w:val="00A775F2"/>
    <w:rsid w:val="00A800B1"/>
    <w:rsid w:val="00A81591"/>
    <w:rsid w:val="00A81AA9"/>
    <w:rsid w:val="00A82903"/>
    <w:rsid w:val="00A84DF1"/>
    <w:rsid w:val="00A85250"/>
    <w:rsid w:val="00A85797"/>
    <w:rsid w:val="00A86CF3"/>
    <w:rsid w:val="00A87DF6"/>
    <w:rsid w:val="00A901B3"/>
    <w:rsid w:val="00A91FB5"/>
    <w:rsid w:val="00A93236"/>
    <w:rsid w:val="00A96B0F"/>
    <w:rsid w:val="00AA1819"/>
    <w:rsid w:val="00AA1DE4"/>
    <w:rsid w:val="00AA24EB"/>
    <w:rsid w:val="00AA2B93"/>
    <w:rsid w:val="00AA3653"/>
    <w:rsid w:val="00AA4CE8"/>
    <w:rsid w:val="00AA5668"/>
    <w:rsid w:val="00AA5C62"/>
    <w:rsid w:val="00AA7E92"/>
    <w:rsid w:val="00AA7F14"/>
    <w:rsid w:val="00AB2618"/>
    <w:rsid w:val="00AB2678"/>
    <w:rsid w:val="00AB31F9"/>
    <w:rsid w:val="00AB3413"/>
    <w:rsid w:val="00AB4F51"/>
    <w:rsid w:val="00AB79FA"/>
    <w:rsid w:val="00AC0798"/>
    <w:rsid w:val="00AC07C0"/>
    <w:rsid w:val="00AC0ACB"/>
    <w:rsid w:val="00AC290E"/>
    <w:rsid w:val="00AC447B"/>
    <w:rsid w:val="00AC5694"/>
    <w:rsid w:val="00AC70EF"/>
    <w:rsid w:val="00AC722D"/>
    <w:rsid w:val="00AC76CC"/>
    <w:rsid w:val="00AD072B"/>
    <w:rsid w:val="00AD14E6"/>
    <w:rsid w:val="00AD181C"/>
    <w:rsid w:val="00AD3155"/>
    <w:rsid w:val="00AD3B73"/>
    <w:rsid w:val="00AD5A4D"/>
    <w:rsid w:val="00AD65CF"/>
    <w:rsid w:val="00AD732F"/>
    <w:rsid w:val="00AE0749"/>
    <w:rsid w:val="00AE3FAB"/>
    <w:rsid w:val="00AE5000"/>
    <w:rsid w:val="00AE58CB"/>
    <w:rsid w:val="00AF0B22"/>
    <w:rsid w:val="00AF1BE9"/>
    <w:rsid w:val="00AF304B"/>
    <w:rsid w:val="00AF37F3"/>
    <w:rsid w:val="00AF42CC"/>
    <w:rsid w:val="00AF5BAD"/>
    <w:rsid w:val="00AF6B75"/>
    <w:rsid w:val="00AF6D8D"/>
    <w:rsid w:val="00AF72CD"/>
    <w:rsid w:val="00AF7FA8"/>
    <w:rsid w:val="00B01C6F"/>
    <w:rsid w:val="00B023C3"/>
    <w:rsid w:val="00B02430"/>
    <w:rsid w:val="00B025FB"/>
    <w:rsid w:val="00B0321C"/>
    <w:rsid w:val="00B0322C"/>
    <w:rsid w:val="00B03C7F"/>
    <w:rsid w:val="00B056F1"/>
    <w:rsid w:val="00B07FE5"/>
    <w:rsid w:val="00B11266"/>
    <w:rsid w:val="00B12107"/>
    <w:rsid w:val="00B1242D"/>
    <w:rsid w:val="00B12E44"/>
    <w:rsid w:val="00B13647"/>
    <w:rsid w:val="00B146BF"/>
    <w:rsid w:val="00B15915"/>
    <w:rsid w:val="00B21A2E"/>
    <w:rsid w:val="00B22115"/>
    <w:rsid w:val="00B22358"/>
    <w:rsid w:val="00B23B07"/>
    <w:rsid w:val="00B23B26"/>
    <w:rsid w:val="00B27979"/>
    <w:rsid w:val="00B301E0"/>
    <w:rsid w:val="00B3136D"/>
    <w:rsid w:val="00B3383B"/>
    <w:rsid w:val="00B351AB"/>
    <w:rsid w:val="00B36A3C"/>
    <w:rsid w:val="00B36ED1"/>
    <w:rsid w:val="00B37997"/>
    <w:rsid w:val="00B40CE0"/>
    <w:rsid w:val="00B4366D"/>
    <w:rsid w:val="00B44206"/>
    <w:rsid w:val="00B4763B"/>
    <w:rsid w:val="00B50854"/>
    <w:rsid w:val="00B50915"/>
    <w:rsid w:val="00B51DFD"/>
    <w:rsid w:val="00B51EF6"/>
    <w:rsid w:val="00B53859"/>
    <w:rsid w:val="00B54A76"/>
    <w:rsid w:val="00B56CC5"/>
    <w:rsid w:val="00B576CB"/>
    <w:rsid w:val="00B57FB4"/>
    <w:rsid w:val="00B604F3"/>
    <w:rsid w:val="00B614D7"/>
    <w:rsid w:val="00B617E9"/>
    <w:rsid w:val="00B624C5"/>
    <w:rsid w:val="00B626E2"/>
    <w:rsid w:val="00B64A5B"/>
    <w:rsid w:val="00B66D51"/>
    <w:rsid w:val="00B708B7"/>
    <w:rsid w:val="00B7152C"/>
    <w:rsid w:val="00B717E6"/>
    <w:rsid w:val="00B71EEF"/>
    <w:rsid w:val="00B73387"/>
    <w:rsid w:val="00B733AF"/>
    <w:rsid w:val="00B73918"/>
    <w:rsid w:val="00B754F0"/>
    <w:rsid w:val="00B76216"/>
    <w:rsid w:val="00B76864"/>
    <w:rsid w:val="00B770BD"/>
    <w:rsid w:val="00B77E96"/>
    <w:rsid w:val="00B80455"/>
    <w:rsid w:val="00B808E5"/>
    <w:rsid w:val="00B80C40"/>
    <w:rsid w:val="00B81F3C"/>
    <w:rsid w:val="00B8253A"/>
    <w:rsid w:val="00B83B4D"/>
    <w:rsid w:val="00B86750"/>
    <w:rsid w:val="00B91314"/>
    <w:rsid w:val="00B91FFE"/>
    <w:rsid w:val="00B941CB"/>
    <w:rsid w:val="00B94D99"/>
    <w:rsid w:val="00B9522D"/>
    <w:rsid w:val="00B96F28"/>
    <w:rsid w:val="00BA0945"/>
    <w:rsid w:val="00BA1046"/>
    <w:rsid w:val="00BA1588"/>
    <w:rsid w:val="00BA2D4E"/>
    <w:rsid w:val="00BA37B0"/>
    <w:rsid w:val="00BA4119"/>
    <w:rsid w:val="00BA4649"/>
    <w:rsid w:val="00BA4910"/>
    <w:rsid w:val="00BA4ABB"/>
    <w:rsid w:val="00BA4EAF"/>
    <w:rsid w:val="00BA578D"/>
    <w:rsid w:val="00BA5A2E"/>
    <w:rsid w:val="00BA64B2"/>
    <w:rsid w:val="00BA6DC8"/>
    <w:rsid w:val="00BB111B"/>
    <w:rsid w:val="00BB1203"/>
    <w:rsid w:val="00BB19B2"/>
    <w:rsid w:val="00BB247A"/>
    <w:rsid w:val="00BB4993"/>
    <w:rsid w:val="00BB4CBF"/>
    <w:rsid w:val="00BB5078"/>
    <w:rsid w:val="00BC1571"/>
    <w:rsid w:val="00BC19F9"/>
    <w:rsid w:val="00BC2B97"/>
    <w:rsid w:val="00BC35F4"/>
    <w:rsid w:val="00BC4FDF"/>
    <w:rsid w:val="00BC560C"/>
    <w:rsid w:val="00BC5611"/>
    <w:rsid w:val="00BD57F3"/>
    <w:rsid w:val="00BD5CF6"/>
    <w:rsid w:val="00BD67EE"/>
    <w:rsid w:val="00BD6BF3"/>
    <w:rsid w:val="00BD74D9"/>
    <w:rsid w:val="00BD7E8B"/>
    <w:rsid w:val="00BE098A"/>
    <w:rsid w:val="00BE179E"/>
    <w:rsid w:val="00BE1844"/>
    <w:rsid w:val="00BE2D82"/>
    <w:rsid w:val="00BE4ACD"/>
    <w:rsid w:val="00BE5DA8"/>
    <w:rsid w:val="00BF0EBB"/>
    <w:rsid w:val="00BF1AE7"/>
    <w:rsid w:val="00BF1D98"/>
    <w:rsid w:val="00BF259E"/>
    <w:rsid w:val="00BF3971"/>
    <w:rsid w:val="00BF3A74"/>
    <w:rsid w:val="00BF4374"/>
    <w:rsid w:val="00BF7179"/>
    <w:rsid w:val="00C00E4F"/>
    <w:rsid w:val="00C00F6E"/>
    <w:rsid w:val="00C02405"/>
    <w:rsid w:val="00C0382B"/>
    <w:rsid w:val="00C03DF9"/>
    <w:rsid w:val="00C04581"/>
    <w:rsid w:val="00C06643"/>
    <w:rsid w:val="00C1043B"/>
    <w:rsid w:val="00C1167D"/>
    <w:rsid w:val="00C13F94"/>
    <w:rsid w:val="00C151B5"/>
    <w:rsid w:val="00C15993"/>
    <w:rsid w:val="00C16F2B"/>
    <w:rsid w:val="00C213D7"/>
    <w:rsid w:val="00C225D3"/>
    <w:rsid w:val="00C2427A"/>
    <w:rsid w:val="00C24A9B"/>
    <w:rsid w:val="00C35C6F"/>
    <w:rsid w:val="00C3725A"/>
    <w:rsid w:val="00C374D9"/>
    <w:rsid w:val="00C37715"/>
    <w:rsid w:val="00C37CC2"/>
    <w:rsid w:val="00C404E9"/>
    <w:rsid w:val="00C405C9"/>
    <w:rsid w:val="00C409A5"/>
    <w:rsid w:val="00C41B3F"/>
    <w:rsid w:val="00C43AA7"/>
    <w:rsid w:val="00C4443A"/>
    <w:rsid w:val="00C45004"/>
    <w:rsid w:val="00C45C93"/>
    <w:rsid w:val="00C52577"/>
    <w:rsid w:val="00C5271A"/>
    <w:rsid w:val="00C52A30"/>
    <w:rsid w:val="00C5359C"/>
    <w:rsid w:val="00C538DC"/>
    <w:rsid w:val="00C53DDA"/>
    <w:rsid w:val="00C5619A"/>
    <w:rsid w:val="00C61803"/>
    <w:rsid w:val="00C61EAB"/>
    <w:rsid w:val="00C638B7"/>
    <w:rsid w:val="00C6508E"/>
    <w:rsid w:val="00C656CC"/>
    <w:rsid w:val="00C665BE"/>
    <w:rsid w:val="00C707F8"/>
    <w:rsid w:val="00C7118E"/>
    <w:rsid w:val="00C71F60"/>
    <w:rsid w:val="00C725BA"/>
    <w:rsid w:val="00C72C37"/>
    <w:rsid w:val="00C73AAF"/>
    <w:rsid w:val="00C74A43"/>
    <w:rsid w:val="00C74C06"/>
    <w:rsid w:val="00C76200"/>
    <w:rsid w:val="00C776DA"/>
    <w:rsid w:val="00C82465"/>
    <w:rsid w:val="00C843CA"/>
    <w:rsid w:val="00C86B16"/>
    <w:rsid w:val="00C90B4E"/>
    <w:rsid w:val="00C91A82"/>
    <w:rsid w:val="00C92A32"/>
    <w:rsid w:val="00C93C02"/>
    <w:rsid w:val="00C94177"/>
    <w:rsid w:val="00CA0576"/>
    <w:rsid w:val="00CA0FD3"/>
    <w:rsid w:val="00CA2964"/>
    <w:rsid w:val="00CA6737"/>
    <w:rsid w:val="00CB1181"/>
    <w:rsid w:val="00CB1C32"/>
    <w:rsid w:val="00CB1EA5"/>
    <w:rsid w:val="00CB3AA4"/>
    <w:rsid w:val="00CB415B"/>
    <w:rsid w:val="00CB552A"/>
    <w:rsid w:val="00CB5590"/>
    <w:rsid w:val="00CB6AE7"/>
    <w:rsid w:val="00CB6E3C"/>
    <w:rsid w:val="00CB6FA6"/>
    <w:rsid w:val="00CB7BD8"/>
    <w:rsid w:val="00CB7DB8"/>
    <w:rsid w:val="00CC0473"/>
    <w:rsid w:val="00CC05A7"/>
    <w:rsid w:val="00CC1011"/>
    <w:rsid w:val="00CC1D85"/>
    <w:rsid w:val="00CC1F81"/>
    <w:rsid w:val="00CC405B"/>
    <w:rsid w:val="00CC4E89"/>
    <w:rsid w:val="00CC5CEC"/>
    <w:rsid w:val="00CC6D52"/>
    <w:rsid w:val="00CC7DFF"/>
    <w:rsid w:val="00CD0D5C"/>
    <w:rsid w:val="00CD1627"/>
    <w:rsid w:val="00CD169C"/>
    <w:rsid w:val="00CD1F0C"/>
    <w:rsid w:val="00CD37B3"/>
    <w:rsid w:val="00CD3A81"/>
    <w:rsid w:val="00CD4967"/>
    <w:rsid w:val="00CD625B"/>
    <w:rsid w:val="00CD6BCB"/>
    <w:rsid w:val="00CE0817"/>
    <w:rsid w:val="00CE0BA6"/>
    <w:rsid w:val="00CE2905"/>
    <w:rsid w:val="00CE66A6"/>
    <w:rsid w:val="00CE6CE3"/>
    <w:rsid w:val="00CF1FD9"/>
    <w:rsid w:val="00CF4C75"/>
    <w:rsid w:val="00CF6ED9"/>
    <w:rsid w:val="00CF70B2"/>
    <w:rsid w:val="00CF7E99"/>
    <w:rsid w:val="00D009E6"/>
    <w:rsid w:val="00D01FA7"/>
    <w:rsid w:val="00D0280B"/>
    <w:rsid w:val="00D02D04"/>
    <w:rsid w:val="00D04927"/>
    <w:rsid w:val="00D067A7"/>
    <w:rsid w:val="00D06D2B"/>
    <w:rsid w:val="00D07E61"/>
    <w:rsid w:val="00D10DBE"/>
    <w:rsid w:val="00D10EC2"/>
    <w:rsid w:val="00D116B1"/>
    <w:rsid w:val="00D12668"/>
    <w:rsid w:val="00D12DCA"/>
    <w:rsid w:val="00D12F23"/>
    <w:rsid w:val="00D13203"/>
    <w:rsid w:val="00D14918"/>
    <w:rsid w:val="00D14A6F"/>
    <w:rsid w:val="00D15072"/>
    <w:rsid w:val="00D15909"/>
    <w:rsid w:val="00D15C4F"/>
    <w:rsid w:val="00D17545"/>
    <w:rsid w:val="00D17D75"/>
    <w:rsid w:val="00D20C49"/>
    <w:rsid w:val="00D21B33"/>
    <w:rsid w:val="00D220ED"/>
    <w:rsid w:val="00D22EF8"/>
    <w:rsid w:val="00D2329F"/>
    <w:rsid w:val="00D2518B"/>
    <w:rsid w:val="00D25B3E"/>
    <w:rsid w:val="00D25D71"/>
    <w:rsid w:val="00D25DA0"/>
    <w:rsid w:val="00D25E17"/>
    <w:rsid w:val="00D26482"/>
    <w:rsid w:val="00D26940"/>
    <w:rsid w:val="00D27042"/>
    <w:rsid w:val="00D27BEA"/>
    <w:rsid w:val="00D31777"/>
    <w:rsid w:val="00D352E7"/>
    <w:rsid w:val="00D40E03"/>
    <w:rsid w:val="00D45542"/>
    <w:rsid w:val="00D45FD4"/>
    <w:rsid w:val="00D47206"/>
    <w:rsid w:val="00D539A0"/>
    <w:rsid w:val="00D53DDF"/>
    <w:rsid w:val="00D6223B"/>
    <w:rsid w:val="00D62A24"/>
    <w:rsid w:val="00D64F18"/>
    <w:rsid w:val="00D65212"/>
    <w:rsid w:val="00D65685"/>
    <w:rsid w:val="00D66574"/>
    <w:rsid w:val="00D67E22"/>
    <w:rsid w:val="00D70BAC"/>
    <w:rsid w:val="00D71AAD"/>
    <w:rsid w:val="00D74F4F"/>
    <w:rsid w:val="00D7597F"/>
    <w:rsid w:val="00D7656E"/>
    <w:rsid w:val="00D76AFE"/>
    <w:rsid w:val="00D76FAB"/>
    <w:rsid w:val="00D7726A"/>
    <w:rsid w:val="00D774B5"/>
    <w:rsid w:val="00D800AB"/>
    <w:rsid w:val="00D837A3"/>
    <w:rsid w:val="00D851F2"/>
    <w:rsid w:val="00D85F71"/>
    <w:rsid w:val="00D874AA"/>
    <w:rsid w:val="00D90D0C"/>
    <w:rsid w:val="00D92592"/>
    <w:rsid w:val="00D94B31"/>
    <w:rsid w:val="00D96B52"/>
    <w:rsid w:val="00D97326"/>
    <w:rsid w:val="00D97F32"/>
    <w:rsid w:val="00DA215D"/>
    <w:rsid w:val="00DA2927"/>
    <w:rsid w:val="00DA2A45"/>
    <w:rsid w:val="00DA2E3C"/>
    <w:rsid w:val="00DA73AB"/>
    <w:rsid w:val="00DB1954"/>
    <w:rsid w:val="00DB217F"/>
    <w:rsid w:val="00DB26BB"/>
    <w:rsid w:val="00DB548D"/>
    <w:rsid w:val="00DC05BA"/>
    <w:rsid w:val="00DC2376"/>
    <w:rsid w:val="00DC68BC"/>
    <w:rsid w:val="00DC76B8"/>
    <w:rsid w:val="00DD4FC2"/>
    <w:rsid w:val="00DD724E"/>
    <w:rsid w:val="00DD79CC"/>
    <w:rsid w:val="00DD7B5F"/>
    <w:rsid w:val="00DE1CF1"/>
    <w:rsid w:val="00DE3ACD"/>
    <w:rsid w:val="00DE3E15"/>
    <w:rsid w:val="00DE5124"/>
    <w:rsid w:val="00DE603B"/>
    <w:rsid w:val="00DE64A0"/>
    <w:rsid w:val="00DE75D6"/>
    <w:rsid w:val="00DF043E"/>
    <w:rsid w:val="00DF04DA"/>
    <w:rsid w:val="00DF1A78"/>
    <w:rsid w:val="00DF2D51"/>
    <w:rsid w:val="00DF337E"/>
    <w:rsid w:val="00DF3542"/>
    <w:rsid w:val="00DF3655"/>
    <w:rsid w:val="00DF3A55"/>
    <w:rsid w:val="00DF54AA"/>
    <w:rsid w:val="00DF59AD"/>
    <w:rsid w:val="00DF6532"/>
    <w:rsid w:val="00DF736E"/>
    <w:rsid w:val="00DF777D"/>
    <w:rsid w:val="00E014A1"/>
    <w:rsid w:val="00E026F7"/>
    <w:rsid w:val="00E03378"/>
    <w:rsid w:val="00E03A2F"/>
    <w:rsid w:val="00E06D06"/>
    <w:rsid w:val="00E10D77"/>
    <w:rsid w:val="00E144CD"/>
    <w:rsid w:val="00E14AE7"/>
    <w:rsid w:val="00E151A1"/>
    <w:rsid w:val="00E16BCD"/>
    <w:rsid w:val="00E16EEC"/>
    <w:rsid w:val="00E17048"/>
    <w:rsid w:val="00E2080D"/>
    <w:rsid w:val="00E2219A"/>
    <w:rsid w:val="00E23470"/>
    <w:rsid w:val="00E244AB"/>
    <w:rsid w:val="00E27687"/>
    <w:rsid w:val="00E27A9E"/>
    <w:rsid w:val="00E27B6A"/>
    <w:rsid w:val="00E27DC2"/>
    <w:rsid w:val="00E31782"/>
    <w:rsid w:val="00E32180"/>
    <w:rsid w:val="00E3310C"/>
    <w:rsid w:val="00E3365A"/>
    <w:rsid w:val="00E34A52"/>
    <w:rsid w:val="00E34C2F"/>
    <w:rsid w:val="00E3597E"/>
    <w:rsid w:val="00E40DA1"/>
    <w:rsid w:val="00E41607"/>
    <w:rsid w:val="00E42D0E"/>
    <w:rsid w:val="00E43E4E"/>
    <w:rsid w:val="00E43F7C"/>
    <w:rsid w:val="00E44902"/>
    <w:rsid w:val="00E44ADE"/>
    <w:rsid w:val="00E44B26"/>
    <w:rsid w:val="00E47651"/>
    <w:rsid w:val="00E5252E"/>
    <w:rsid w:val="00E52F21"/>
    <w:rsid w:val="00E54BCA"/>
    <w:rsid w:val="00E5588D"/>
    <w:rsid w:val="00E57416"/>
    <w:rsid w:val="00E5761A"/>
    <w:rsid w:val="00E57C4D"/>
    <w:rsid w:val="00E57F4B"/>
    <w:rsid w:val="00E60539"/>
    <w:rsid w:val="00E61B6D"/>
    <w:rsid w:val="00E6594F"/>
    <w:rsid w:val="00E669D0"/>
    <w:rsid w:val="00E67D26"/>
    <w:rsid w:val="00E67E71"/>
    <w:rsid w:val="00E706AA"/>
    <w:rsid w:val="00E72FBE"/>
    <w:rsid w:val="00E73276"/>
    <w:rsid w:val="00E73C40"/>
    <w:rsid w:val="00E73F43"/>
    <w:rsid w:val="00E747FB"/>
    <w:rsid w:val="00E765BF"/>
    <w:rsid w:val="00E80754"/>
    <w:rsid w:val="00E81851"/>
    <w:rsid w:val="00E81AD2"/>
    <w:rsid w:val="00E835D2"/>
    <w:rsid w:val="00E85022"/>
    <w:rsid w:val="00E85113"/>
    <w:rsid w:val="00E8655E"/>
    <w:rsid w:val="00E90779"/>
    <w:rsid w:val="00E90883"/>
    <w:rsid w:val="00E91320"/>
    <w:rsid w:val="00E9142F"/>
    <w:rsid w:val="00E94339"/>
    <w:rsid w:val="00E95FEA"/>
    <w:rsid w:val="00E96BFA"/>
    <w:rsid w:val="00E96E69"/>
    <w:rsid w:val="00E978D7"/>
    <w:rsid w:val="00E97BD2"/>
    <w:rsid w:val="00EA03E5"/>
    <w:rsid w:val="00EA1D53"/>
    <w:rsid w:val="00EA21A6"/>
    <w:rsid w:val="00EA5A87"/>
    <w:rsid w:val="00EA5CA7"/>
    <w:rsid w:val="00EA61FF"/>
    <w:rsid w:val="00EA636E"/>
    <w:rsid w:val="00EB0D86"/>
    <w:rsid w:val="00EB5323"/>
    <w:rsid w:val="00EB55E6"/>
    <w:rsid w:val="00EB5C89"/>
    <w:rsid w:val="00EB64F7"/>
    <w:rsid w:val="00EB6D5C"/>
    <w:rsid w:val="00EB753C"/>
    <w:rsid w:val="00EB7A90"/>
    <w:rsid w:val="00EC00CF"/>
    <w:rsid w:val="00EC0CF8"/>
    <w:rsid w:val="00EC1464"/>
    <w:rsid w:val="00EC2CC3"/>
    <w:rsid w:val="00EC4F7B"/>
    <w:rsid w:val="00EC57D0"/>
    <w:rsid w:val="00EC641B"/>
    <w:rsid w:val="00EC6A9C"/>
    <w:rsid w:val="00ED08A4"/>
    <w:rsid w:val="00ED17DF"/>
    <w:rsid w:val="00ED307F"/>
    <w:rsid w:val="00ED4421"/>
    <w:rsid w:val="00ED4708"/>
    <w:rsid w:val="00ED6625"/>
    <w:rsid w:val="00ED76D4"/>
    <w:rsid w:val="00EE0333"/>
    <w:rsid w:val="00EE2914"/>
    <w:rsid w:val="00EE30FD"/>
    <w:rsid w:val="00EE3C70"/>
    <w:rsid w:val="00EF0B74"/>
    <w:rsid w:val="00EF188B"/>
    <w:rsid w:val="00EF36F2"/>
    <w:rsid w:val="00EF4B50"/>
    <w:rsid w:val="00EF5E47"/>
    <w:rsid w:val="00EF7EBF"/>
    <w:rsid w:val="00F006FE"/>
    <w:rsid w:val="00F0287F"/>
    <w:rsid w:val="00F03A7C"/>
    <w:rsid w:val="00F047EE"/>
    <w:rsid w:val="00F04B23"/>
    <w:rsid w:val="00F15125"/>
    <w:rsid w:val="00F217EA"/>
    <w:rsid w:val="00F2240D"/>
    <w:rsid w:val="00F22D64"/>
    <w:rsid w:val="00F2447D"/>
    <w:rsid w:val="00F254F3"/>
    <w:rsid w:val="00F26C63"/>
    <w:rsid w:val="00F27638"/>
    <w:rsid w:val="00F276F2"/>
    <w:rsid w:val="00F27C4A"/>
    <w:rsid w:val="00F27D00"/>
    <w:rsid w:val="00F3438E"/>
    <w:rsid w:val="00F36064"/>
    <w:rsid w:val="00F37101"/>
    <w:rsid w:val="00F43424"/>
    <w:rsid w:val="00F449F1"/>
    <w:rsid w:val="00F44AC0"/>
    <w:rsid w:val="00F45943"/>
    <w:rsid w:val="00F459E9"/>
    <w:rsid w:val="00F47862"/>
    <w:rsid w:val="00F47871"/>
    <w:rsid w:val="00F5014D"/>
    <w:rsid w:val="00F50D35"/>
    <w:rsid w:val="00F51082"/>
    <w:rsid w:val="00F523FC"/>
    <w:rsid w:val="00F5338E"/>
    <w:rsid w:val="00F54498"/>
    <w:rsid w:val="00F555D1"/>
    <w:rsid w:val="00F55A23"/>
    <w:rsid w:val="00F56C1A"/>
    <w:rsid w:val="00F571E9"/>
    <w:rsid w:val="00F57271"/>
    <w:rsid w:val="00F64743"/>
    <w:rsid w:val="00F6502B"/>
    <w:rsid w:val="00F658BD"/>
    <w:rsid w:val="00F6694C"/>
    <w:rsid w:val="00F670A7"/>
    <w:rsid w:val="00F6743F"/>
    <w:rsid w:val="00F67CA2"/>
    <w:rsid w:val="00F67F46"/>
    <w:rsid w:val="00F709B7"/>
    <w:rsid w:val="00F73510"/>
    <w:rsid w:val="00F7385C"/>
    <w:rsid w:val="00F74821"/>
    <w:rsid w:val="00F758E3"/>
    <w:rsid w:val="00F76E0A"/>
    <w:rsid w:val="00F779B8"/>
    <w:rsid w:val="00F808D9"/>
    <w:rsid w:val="00F81824"/>
    <w:rsid w:val="00F81A95"/>
    <w:rsid w:val="00F8383D"/>
    <w:rsid w:val="00F84A58"/>
    <w:rsid w:val="00F872F7"/>
    <w:rsid w:val="00F872FB"/>
    <w:rsid w:val="00F90B91"/>
    <w:rsid w:val="00F914D4"/>
    <w:rsid w:val="00F94A1E"/>
    <w:rsid w:val="00F94F19"/>
    <w:rsid w:val="00F9514A"/>
    <w:rsid w:val="00F95194"/>
    <w:rsid w:val="00F96FCE"/>
    <w:rsid w:val="00F97A38"/>
    <w:rsid w:val="00FA0249"/>
    <w:rsid w:val="00FA2490"/>
    <w:rsid w:val="00FA280F"/>
    <w:rsid w:val="00FA2888"/>
    <w:rsid w:val="00FA39FC"/>
    <w:rsid w:val="00FA3E74"/>
    <w:rsid w:val="00FA4B37"/>
    <w:rsid w:val="00FA5BF9"/>
    <w:rsid w:val="00FA63D0"/>
    <w:rsid w:val="00FB081E"/>
    <w:rsid w:val="00FB11CE"/>
    <w:rsid w:val="00FB1EDF"/>
    <w:rsid w:val="00FB3286"/>
    <w:rsid w:val="00FB409A"/>
    <w:rsid w:val="00FB5BCA"/>
    <w:rsid w:val="00FB5D8C"/>
    <w:rsid w:val="00FB7077"/>
    <w:rsid w:val="00FC0483"/>
    <w:rsid w:val="00FC1224"/>
    <w:rsid w:val="00FC1643"/>
    <w:rsid w:val="00FC39FD"/>
    <w:rsid w:val="00FC54B3"/>
    <w:rsid w:val="00FC65D2"/>
    <w:rsid w:val="00FD0477"/>
    <w:rsid w:val="00FD0BAF"/>
    <w:rsid w:val="00FD184F"/>
    <w:rsid w:val="00FD26CC"/>
    <w:rsid w:val="00FD2AD6"/>
    <w:rsid w:val="00FD364B"/>
    <w:rsid w:val="00FD5B42"/>
    <w:rsid w:val="00FD5F35"/>
    <w:rsid w:val="00FD666A"/>
    <w:rsid w:val="00FD721E"/>
    <w:rsid w:val="00FE1415"/>
    <w:rsid w:val="00FE1A87"/>
    <w:rsid w:val="00FE24C0"/>
    <w:rsid w:val="00FE3CC6"/>
    <w:rsid w:val="00FE42E9"/>
    <w:rsid w:val="00FE490A"/>
    <w:rsid w:val="00FE4E30"/>
    <w:rsid w:val="00FE60BE"/>
    <w:rsid w:val="00FE66A4"/>
    <w:rsid w:val="00FF0E03"/>
    <w:rsid w:val="00FF17BD"/>
    <w:rsid w:val="00FF19B9"/>
    <w:rsid w:val="00FF19EF"/>
    <w:rsid w:val="00FF71F7"/>
    <w:rsid w:val="032F0323"/>
    <w:rsid w:val="04275653"/>
    <w:rsid w:val="0461182B"/>
    <w:rsid w:val="04D806FC"/>
    <w:rsid w:val="04DD07A2"/>
    <w:rsid w:val="056F7F78"/>
    <w:rsid w:val="05781604"/>
    <w:rsid w:val="05E80E12"/>
    <w:rsid w:val="067909B6"/>
    <w:rsid w:val="068368A8"/>
    <w:rsid w:val="07161930"/>
    <w:rsid w:val="073275AA"/>
    <w:rsid w:val="08233B6E"/>
    <w:rsid w:val="08493DEA"/>
    <w:rsid w:val="09B15027"/>
    <w:rsid w:val="0A0106F5"/>
    <w:rsid w:val="0A3341C7"/>
    <w:rsid w:val="0A6C0BA3"/>
    <w:rsid w:val="0AC6542B"/>
    <w:rsid w:val="0D2E7C64"/>
    <w:rsid w:val="0E417312"/>
    <w:rsid w:val="0E4A7B87"/>
    <w:rsid w:val="10AD4248"/>
    <w:rsid w:val="10D4446D"/>
    <w:rsid w:val="10F10B4F"/>
    <w:rsid w:val="11D43F21"/>
    <w:rsid w:val="12723F3D"/>
    <w:rsid w:val="130059ED"/>
    <w:rsid w:val="136A0337"/>
    <w:rsid w:val="142E1C3D"/>
    <w:rsid w:val="144D4C62"/>
    <w:rsid w:val="179A0411"/>
    <w:rsid w:val="17A56B63"/>
    <w:rsid w:val="17B723E1"/>
    <w:rsid w:val="18A9166B"/>
    <w:rsid w:val="19495508"/>
    <w:rsid w:val="199C6AA9"/>
    <w:rsid w:val="1BA17641"/>
    <w:rsid w:val="1C8256C5"/>
    <w:rsid w:val="1D0C0E90"/>
    <w:rsid w:val="1D7F3AA1"/>
    <w:rsid w:val="1D8A6839"/>
    <w:rsid w:val="1DBD336A"/>
    <w:rsid w:val="1E5F4A1F"/>
    <w:rsid w:val="1F420355"/>
    <w:rsid w:val="240D4C93"/>
    <w:rsid w:val="25226E2D"/>
    <w:rsid w:val="25ED1E01"/>
    <w:rsid w:val="25FF38E2"/>
    <w:rsid w:val="262D48F3"/>
    <w:rsid w:val="266D2F42"/>
    <w:rsid w:val="28852773"/>
    <w:rsid w:val="294F7AFC"/>
    <w:rsid w:val="2C4B584C"/>
    <w:rsid w:val="2CBB1B4C"/>
    <w:rsid w:val="2E2460D8"/>
    <w:rsid w:val="2EDD15E3"/>
    <w:rsid w:val="300C37CC"/>
    <w:rsid w:val="301E198A"/>
    <w:rsid w:val="30A0098A"/>
    <w:rsid w:val="3169680A"/>
    <w:rsid w:val="31EC50C0"/>
    <w:rsid w:val="32313D63"/>
    <w:rsid w:val="32F329C2"/>
    <w:rsid w:val="33244988"/>
    <w:rsid w:val="336B25B7"/>
    <w:rsid w:val="33EA2A53"/>
    <w:rsid w:val="34B45B69"/>
    <w:rsid w:val="34DB19BE"/>
    <w:rsid w:val="3566572C"/>
    <w:rsid w:val="35D5579D"/>
    <w:rsid w:val="35F60710"/>
    <w:rsid w:val="37150891"/>
    <w:rsid w:val="3734370D"/>
    <w:rsid w:val="3817190C"/>
    <w:rsid w:val="38CF183A"/>
    <w:rsid w:val="38D5276B"/>
    <w:rsid w:val="3B0A0908"/>
    <w:rsid w:val="3B2530C2"/>
    <w:rsid w:val="3B911029"/>
    <w:rsid w:val="3B933A68"/>
    <w:rsid w:val="3D435B07"/>
    <w:rsid w:val="3DD51A0A"/>
    <w:rsid w:val="3E174099"/>
    <w:rsid w:val="3E210442"/>
    <w:rsid w:val="3E9F50C4"/>
    <w:rsid w:val="3F3E3276"/>
    <w:rsid w:val="3F757CB3"/>
    <w:rsid w:val="419672AA"/>
    <w:rsid w:val="41A30FB7"/>
    <w:rsid w:val="426F3A82"/>
    <w:rsid w:val="42FC1463"/>
    <w:rsid w:val="4379487C"/>
    <w:rsid w:val="44504C3C"/>
    <w:rsid w:val="44C71617"/>
    <w:rsid w:val="48C93BB0"/>
    <w:rsid w:val="48F97C0E"/>
    <w:rsid w:val="49DA1752"/>
    <w:rsid w:val="4A167490"/>
    <w:rsid w:val="4A582880"/>
    <w:rsid w:val="4BBC79FC"/>
    <w:rsid w:val="4BE249C5"/>
    <w:rsid w:val="4F1F09CE"/>
    <w:rsid w:val="4FE670E6"/>
    <w:rsid w:val="4FED287A"/>
    <w:rsid w:val="4FF27E90"/>
    <w:rsid w:val="50631DD2"/>
    <w:rsid w:val="51FF2E0E"/>
    <w:rsid w:val="5294521D"/>
    <w:rsid w:val="53C8379B"/>
    <w:rsid w:val="53F87A3F"/>
    <w:rsid w:val="55E21C7A"/>
    <w:rsid w:val="56130B60"/>
    <w:rsid w:val="56735739"/>
    <w:rsid w:val="57AA2DFF"/>
    <w:rsid w:val="57CA16F3"/>
    <w:rsid w:val="57CC0042"/>
    <w:rsid w:val="57E34E85"/>
    <w:rsid w:val="599975CF"/>
    <w:rsid w:val="59A33FA9"/>
    <w:rsid w:val="59D00383"/>
    <w:rsid w:val="5AB301F3"/>
    <w:rsid w:val="5B7812E7"/>
    <w:rsid w:val="5DC8029B"/>
    <w:rsid w:val="5F2F1CBC"/>
    <w:rsid w:val="5F6366B5"/>
    <w:rsid w:val="60D64C64"/>
    <w:rsid w:val="61411FE2"/>
    <w:rsid w:val="61B83929"/>
    <w:rsid w:val="635A7DCF"/>
    <w:rsid w:val="63B82D47"/>
    <w:rsid w:val="643E3351"/>
    <w:rsid w:val="64A77044"/>
    <w:rsid w:val="65193C6C"/>
    <w:rsid w:val="654448F7"/>
    <w:rsid w:val="68A815DC"/>
    <w:rsid w:val="691035DC"/>
    <w:rsid w:val="69451323"/>
    <w:rsid w:val="69A55B1C"/>
    <w:rsid w:val="6AC1096C"/>
    <w:rsid w:val="6B2111D2"/>
    <w:rsid w:val="6B6F018F"/>
    <w:rsid w:val="6BF74EEE"/>
    <w:rsid w:val="6D217ADC"/>
    <w:rsid w:val="6EC46A44"/>
    <w:rsid w:val="6F9B4D50"/>
    <w:rsid w:val="702B4057"/>
    <w:rsid w:val="703E39BC"/>
    <w:rsid w:val="71010301"/>
    <w:rsid w:val="71033333"/>
    <w:rsid w:val="727F142E"/>
    <w:rsid w:val="729130E1"/>
    <w:rsid w:val="72F971C4"/>
    <w:rsid w:val="74A14E9C"/>
    <w:rsid w:val="74F813CC"/>
    <w:rsid w:val="75F25C45"/>
    <w:rsid w:val="777C2DF8"/>
    <w:rsid w:val="78C81C51"/>
    <w:rsid w:val="78D211F0"/>
    <w:rsid w:val="78F87DC4"/>
    <w:rsid w:val="7906679F"/>
    <w:rsid w:val="79BB2205"/>
    <w:rsid w:val="7ACE4ED2"/>
    <w:rsid w:val="7BCE0944"/>
    <w:rsid w:val="7BF10452"/>
    <w:rsid w:val="7C4411C4"/>
    <w:rsid w:val="7D4A280A"/>
    <w:rsid w:val="7D925AE6"/>
    <w:rsid w:val="7EEC2133"/>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02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54BCA"/>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styleId="afd">
    <w:name w:val="Revision"/>
    <w:hidden/>
    <w:uiPriority w:val="99"/>
    <w:semiHidden/>
    <w:rsid w:val="00006B40"/>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54BCA"/>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50">
    <w:name w:val="修订5"/>
    <w:hidden/>
    <w:uiPriority w:val="99"/>
    <w:unhideWhenUsed/>
    <w:qFormat/>
    <w:rPr>
      <w:rFonts w:eastAsia="Times New Roman"/>
      <w:lang w:eastAsia="en-US"/>
    </w:rPr>
  </w:style>
  <w:style w:type="paragraph" w:customStyle="1" w:styleId="60">
    <w:name w:val="修订6"/>
    <w:hidden/>
    <w:uiPriority w:val="99"/>
    <w:unhideWhenUsed/>
    <w:qFormat/>
    <w:rPr>
      <w:rFonts w:eastAsia="Times New Roman"/>
      <w:lang w:eastAsia="en-US"/>
    </w:rPr>
  </w:style>
  <w:style w:type="paragraph" w:customStyle="1" w:styleId="70">
    <w:name w:val="修订7"/>
    <w:hidden/>
    <w:uiPriority w:val="99"/>
    <w:semiHidden/>
    <w:qFormat/>
    <w:rPr>
      <w:rFonts w:eastAsia="Times New Roman"/>
      <w:lang w:eastAsia="en-US"/>
    </w:rPr>
  </w:style>
  <w:style w:type="paragraph" w:customStyle="1" w:styleId="ListParagraph1">
    <w:name w:val="List Paragraph1"/>
    <w:basedOn w:val="a0"/>
    <w:qFormat/>
    <w:pPr>
      <w:spacing w:before="100" w:beforeAutospacing="1" w:after="160" w:line="256" w:lineRule="auto"/>
      <w:ind w:leftChars="400" w:left="840"/>
    </w:pPr>
    <w:rPr>
      <w:rFonts w:ascii="Times" w:eastAsia="Batang" w:hAnsi="Times"/>
      <w:sz w:val="24"/>
      <w:szCs w:val="24"/>
      <w:lang w:eastAsia="zh-CN"/>
    </w:rPr>
  </w:style>
  <w:style w:type="character" w:customStyle="1" w:styleId="15">
    <w:name w:val="15"/>
    <w:basedOn w:val="a2"/>
    <w:qFormat/>
    <w:rPr>
      <w:rFonts w:ascii="Times New Roman" w:hAnsi="Times New Roman" w:cs="Times New Roman" w:hint="default"/>
      <w:b/>
      <w:bCs/>
    </w:rPr>
  </w:style>
  <w:style w:type="paragraph" w:customStyle="1" w:styleId="80">
    <w:name w:val="修订8"/>
    <w:hidden/>
    <w:uiPriority w:val="99"/>
    <w:semiHidden/>
    <w:qFormat/>
    <w:rPr>
      <w:rFonts w:eastAsia="Times New Roman"/>
      <w:lang w:eastAsia="en-US"/>
    </w:rPr>
  </w:style>
  <w:style w:type="paragraph" w:customStyle="1" w:styleId="90">
    <w:name w:val="修订9"/>
    <w:hidden/>
    <w:uiPriority w:val="99"/>
    <w:unhideWhenUsed/>
    <w:qFormat/>
    <w:rPr>
      <w:rFonts w:eastAsia="Times New Roman"/>
      <w:lang w:eastAsia="en-US"/>
    </w:rPr>
  </w:style>
  <w:style w:type="paragraph" w:customStyle="1" w:styleId="100">
    <w:name w:val="修订10"/>
    <w:hidden/>
    <w:uiPriority w:val="99"/>
    <w:semiHidden/>
    <w:qFormat/>
    <w:rPr>
      <w:rFonts w:eastAsia="Times New Roman"/>
      <w:lang w:eastAsia="en-US"/>
    </w:rPr>
  </w:style>
  <w:style w:type="paragraph" w:customStyle="1" w:styleId="12">
    <w:name w:val="正文1"/>
    <w:qFormat/>
    <w:pPr>
      <w:jc w:val="both"/>
    </w:pPr>
    <w:rPr>
      <w:rFonts w:ascii="等线" w:hAnsi="等线" w:cs="宋体"/>
      <w:kern w:val="2"/>
      <w:sz w:val="21"/>
      <w:szCs w:val="21"/>
    </w:rPr>
  </w:style>
  <w:style w:type="paragraph" w:customStyle="1" w:styleId="13">
    <w:name w:val="列表段落1"/>
    <w:basedOn w:val="a0"/>
    <w:qFormat/>
    <w:pPr>
      <w:spacing w:before="100" w:beforeAutospacing="1" w:after="160" w:line="256" w:lineRule="auto"/>
      <w:ind w:leftChars="400" w:left="840"/>
      <w:jc w:val="both"/>
    </w:pPr>
    <w:rPr>
      <w:rFonts w:ascii="Times" w:eastAsia="Batang" w:hAnsi="Times"/>
      <w:sz w:val="24"/>
      <w:szCs w:val="24"/>
      <w:lang w:eastAsia="zh-CN"/>
    </w:rPr>
  </w:style>
  <w:style w:type="paragraph" w:customStyle="1" w:styleId="110">
    <w:name w:val="修订11"/>
    <w:hidden/>
    <w:uiPriority w:val="99"/>
    <w:semiHidden/>
    <w:qFormat/>
    <w:rPr>
      <w:rFonts w:eastAsia="Times New Roman"/>
      <w:lang w:eastAsia="en-US"/>
    </w:rPr>
  </w:style>
  <w:style w:type="paragraph" w:styleId="afd">
    <w:name w:val="Revision"/>
    <w:hidden/>
    <w:uiPriority w:val="99"/>
    <w:semiHidden/>
    <w:rsid w:val="00006B4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hyperlink" Target="javascript:;"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ADC83-F4D7-4CDE-8DB8-35C29B2E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9252</Words>
  <Characters>52738</Characters>
  <Application>Microsoft Office Word</Application>
  <DocSecurity>0</DocSecurity>
  <Lines>439</Lines>
  <Paragraphs>123</Paragraphs>
  <ScaleCrop>false</ScaleCrop>
  <Company>CATT</Company>
  <LinksUpToDate>false</LinksUpToDate>
  <CharactersWithSpaces>61867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22</cp:revision>
  <dcterms:created xsi:type="dcterms:W3CDTF">2023-05-12T02:11:00Z</dcterms:created>
  <dcterms:modified xsi:type="dcterms:W3CDTF">2023-05-15T07:57:00Z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D4BD3C4DCA6B4BCBA09F770E510E6323</vt:lpwstr>
  </property>
  <property fmtid="{D5CDD505-2E9C-101B-9397-08002B2CF9AE}" pid="3" name="KSOProductBuildVer">
    <vt:lpwstr>2052-11.1.0.14309</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