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3ADF6" w14:textId="77C5F3B5" w:rsidR="00D64FBE" w:rsidRPr="00D74B92" w:rsidRDefault="00D64FBE" w:rsidP="00D64FBE">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1F42186" wp14:editId="1DB6E9B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EC3449"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113</w:t>
      </w:r>
      <w:r w:rsidRPr="00D74B92">
        <w:rPr>
          <w:rFonts w:ascii="Arial" w:hAnsi="Arial" w:cs="Arial"/>
          <w:b/>
          <w:kern w:val="2"/>
          <w:lang w:eastAsia="zh-CN"/>
        </w:rPr>
        <w:tab/>
      </w:r>
      <w:r w:rsidR="006B5E0F" w:rsidRPr="006B5E0F">
        <w:rPr>
          <w:rFonts w:ascii="Arial" w:hAnsi="Arial" w:cs="Arial"/>
          <w:b/>
          <w:kern w:val="2"/>
          <w:lang w:eastAsia="zh-CN"/>
        </w:rPr>
        <w:t>R1-2304350</w:t>
      </w:r>
    </w:p>
    <w:p w14:paraId="259D2A58" w14:textId="1EF5ACD5" w:rsidR="005F4C36" w:rsidRDefault="00D64FBE" w:rsidP="00D64FBE">
      <w:pPr>
        <w:spacing w:after="60"/>
        <w:ind w:left="1555" w:hanging="1555"/>
        <w:jc w:val="left"/>
        <w:rPr>
          <w:rFonts w:ascii="Arial" w:hAnsi="Arial" w:cs="Arial"/>
          <w:b/>
          <w:kern w:val="2"/>
          <w:lang w:eastAsia="zh-CN"/>
        </w:rPr>
      </w:pPr>
      <w:r>
        <w:rPr>
          <w:rFonts w:ascii="Arial" w:hAnsi="Arial" w:cs="Arial"/>
          <w:b/>
          <w:kern w:val="2"/>
          <w:lang w:eastAsia="zh-CN"/>
        </w:rPr>
        <w:t>Incheon</w:t>
      </w:r>
      <w:r w:rsidRPr="00CE6363">
        <w:rPr>
          <w:rFonts w:ascii="Arial" w:hAnsi="Arial" w:cs="Arial"/>
          <w:b/>
          <w:kern w:val="2"/>
          <w:lang w:eastAsia="zh-CN"/>
        </w:rPr>
        <w:t xml:space="preserve">, </w:t>
      </w:r>
      <w:r>
        <w:rPr>
          <w:rFonts w:ascii="Arial" w:hAnsi="Arial" w:cs="Arial"/>
          <w:b/>
          <w:kern w:val="2"/>
          <w:lang w:eastAsia="zh-CN"/>
        </w:rPr>
        <w:t>Korea, May</w:t>
      </w:r>
      <w:r w:rsidRPr="00F47B5C">
        <w:rPr>
          <w:rFonts w:ascii="Arial" w:hAnsi="Arial" w:cs="Arial"/>
          <w:b/>
          <w:kern w:val="2"/>
          <w:lang w:eastAsia="zh-CN"/>
        </w:rPr>
        <w:t xml:space="preserve"> </w:t>
      </w:r>
      <w:r>
        <w:rPr>
          <w:rFonts w:ascii="Arial" w:hAnsi="Arial" w:cs="Arial"/>
          <w:b/>
          <w:kern w:val="2"/>
          <w:lang w:eastAsia="zh-CN"/>
        </w:rPr>
        <w:t>22nd</w:t>
      </w:r>
      <w:r w:rsidRPr="00F47B5C">
        <w:rPr>
          <w:rFonts w:ascii="Arial" w:hAnsi="Arial" w:cs="Arial"/>
          <w:b/>
          <w:kern w:val="2"/>
          <w:lang w:eastAsia="zh-CN"/>
        </w:rPr>
        <w:t xml:space="preserve"> –</w:t>
      </w:r>
      <w:r>
        <w:rPr>
          <w:rFonts w:ascii="Arial" w:hAnsi="Arial" w:cs="Arial"/>
          <w:b/>
          <w:kern w:val="2"/>
          <w:lang w:eastAsia="zh-CN"/>
        </w:rPr>
        <w:t xml:space="preserve"> 26th</w:t>
      </w:r>
      <w:r w:rsidRPr="00F47B5C">
        <w:rPr>
          <w:rFonts w:ascii="Arial" w:hAnsi="Arial" w:cs="Arial"/>
          <w:b/>
          <w:kern w:val="2"/>
          <w:lang w:eastAsia="zh-CN"/>
        </w:rPr>
        <w:t>, 202</w:t>
      </w:r>
      <w:r>
        <w:rPr>
          <w:rFonts w:ascii="Arial" w:hAnsi="Arial" w:cs="Arial"/>
          <w:b/>
          <w:kern w:val="2"/>
          <w:lang w:eastAsia="zh-CN"/>
        </w:rPr>
        <w:t>3</w:t>
      </w:r>
    </w:p>
    <w:p w14:paraId="7826937B" w14:textId="3C877E5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621AAA">
        <w:rPr>
          <w:rFonts w:ascii="Arial" w:hAnsi="Arial" w:cs="Arial"/>
          <w:b/>
          <w:lang w:eastAsia="zh-CN"/>
        </w:rPr>
        <w:t>3</w:t>
      </w:r>
      <w:r w:rsidR="00125EC5">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74D0AAEB"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621AAA" w:rsidRPr="00621AAA">
        <w:rPr>
          <w:rFonts w:ascii="Arial" w:hAnsi="Arial" w:cs="Arial"/>
          <w:b/>
          <w:lang w:eastAsia="zh-CN"/>
        </w:rPr>
        <w:t>On increasing the number of orthogonal DM-RS ports for MU-MIMO</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1F9C936A" w:rsidR="00BF5FC0" w:rsidRDefault="00BF5FC0" w:rsidP="00BF5FC0">
      <w:pPr>
        <w:rPr>
          <w:lang w:eastAsia="zh-CN"/>
        </w:rPr>
      </w:pPr>
      <w:bookmarkStart w:id="2" w:name="_Ref129681832"/>
      <w:r>
        <w:rPr>
          <w:lang w:eastAsia="zh-CN"/>
        </w:rPr>
        <w:t>In RAN</w:t>
      </w:r>
      <w:r w:rsidR="00D50347">
        <w:rPr>
          <w:lang w:eastAsia="zh-CN"/>
        </w:rPr>
        <w:t>1</w:t>
      </w:r>
      <w:r>
        <w:rPr>
          <w:lang w:eastAsia="zh-CN"/>
        </w:rPr>
        <w:t>#</w:t>
      </w:r>
      <w:r w:rsidR="00D50347">
        <w:rPr>
          <w:lang w:eastAsia="zh-CN"/>
        </w:rPr>
        <w:t>1</w:t>
      </w:r>
      <w:r w:rsidR="00791A06">
        <w:rPr>
          <w:lang w:eastAsia="zh-CN"/>
        </w:rPr>
        <w:t>1</w:t>
      </w:r>
      <w:r w:rsidR="00BB6A4B">
        <w:rPr>
          <w:lang w:eastAsia="zh-CN"/>
        </w:rPr>
        <w:t>2</w:t>
      </w:r>
      <w:r w:rsidR="008F369B">
        <w:rPr>
          <w:lang w:eastAsia="zh-CN"/>
        </w:rPr>
        <w:t>-bis-e</w:t>
      </w:r>
      <w:r w:rsidR="001844D0">
        <w:rPr>
          <w:lang w:eastAsia="zh-CN"/>
        </w:rPr>
        <w:t xml:space="preserve"> </w:t>
      </w:r>
      <w:r>
        <w:rPr>
          <w:lang w:eastAsia="zh-CN"/>
        </w:rPr>
        <w:t xml:space="preserve">meeting, </w:t>
      </w:r>
      <w:r w:rsidR="00F8572E">
        <w:rPr>
          <w:lang w:eastAsia="zh-CN"/>
        </w:rPr>
        <w:t>t</w:t>
      </w:r>
      <w:r>
        <w:rPr>
          <w:lang w:eastAsia="zh-CN"/>
        </w:rPr>
        <w:t xml:space="preserve">he Rel. 18 </w:t>
      </w:r>
      <w:r w:rsidR="003969AB" w:rsidRPr="00C47A89">
        <w:t>NR_MIMO_evo_DL_UL</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376A98">
        <w:rPr>
          <w:lang w:eastAsia="zh-CN"/>
        </w:rPr>
        <w:t>[1]</w:t>
      </w:r>
      <w:r>
        <w:rPr>
          <w:lang w:eastAsia="zh-CN"/>
        </w:rPr>
        <w:fldChar w:fldCharType="end"/>
      </w:r>
      <w:r>
        <w:rPr>
          <w:lang w:eastAsia="zh-CN"/>
        </w:rPr>
        <w:t xml:space="preserve"> was </w:t>
      </w:r>
      <w:r w:rsidR="00D50347">
        <w:rPr>
          <w:lang w:eastAsia="zh-CN"/>
        </w:rPr>
        <w:t>discussed</w:t>
      </w:r>
      <w:r>
        <w:rPr>
          <w:lang w:eastAsia="zh-CN"/>
        </w:rPr>
        <w:t xml:space="preserve">. </w:t>
      </w:r>
      <w:r w:rsidR="00D50347">
        <w:rPr>
          <w:lang w:eastAsia="zh-CN"/>
        </w:rPr>
        <w:t xml:space="preserve">The following was agreed </w:t>
      </w:r>
      <w:r w:rsidR="00D50347">
        <w:rPr>
          <w:lang w:eastAsia="zh-CN"/>
        </w:rPr>
        <w:fldChar w:fldCharType="begin"/>
      </w:r>
      <w:r w:rsidR="00D50347">
        <w:rPr>
          <w:lang w:eastAsia="zh-CN"/>
        </w:rPr>
        <w:instrText xml:space="preserve"> REF _Ref17737264 \r \h </w:instrText>
      </w:r>
      <w:r w:rsidR="00D50347">
        <w:rPr>
          <w:lang w:eastAsia="zh-CN"/>
        </w:rPr>
      </w:r>
      <w:r w:rsidR="00D50347">
        <w:rPr>
          <w:lang w:eastAsia="zh-CN"/>
        </w:rPr>
        <w:fldChar w:fldCharType="separate"/>
      </w:r>
      <w:r w:rsidR="00376A98">
        <w:rPr>
          <w:lang w:eastAsia="zh-CN"/>
        </w:rPr>
        <w:t>[2]</w:t>
      </w:r>
      <w:r w:rsidR="00D50347">
        <w:rPr>
          <w:lang w:eastAsia="zh-CN"/>
        </w:rPr>
        <w:fldChar w:fldCharType="end"/>
      </w:r>
      <w:r w:rsidR="00D50347">
        <w:rPr>
          <w:lang w:eastAsia="zh-CN"/>
        </w:rPr>
        <w:t xml:space="preserve"> on the topic of </w:t>
      </w:r>
      <w:r w:rsidR="00AB1B88" w:rsidRPr="00AB1B88">
        <w:rPr>
          <w:lang w:eastAsia="zh-CN"/>
        </w:rPr>
        <w:t>increasing the number of orthogonal DMRS ports for MU-MIMO</w:t>
      </w:r>
      <w:r>
        <w:rPr>
          <w:lang w:eastAsia="zh-CN"/>
        </w:rPr>
        <w:t>:</w:t>
      </w:r>
    </w:p>
    <w:tbl>
      <w:tblPr>
        <w:tblStyle w:val="TableGrid"/>
        <w:tblW w:w="0" w:type="auto"/>
        <w:tblLook w:val="04A0" w:firstRow="1" w:lastRow="0" w:firstColumn="1" w:lastColumn="0" w:noHBand="0" w:noVBand="1"/>
      </w:tblPr>
      <w:tblGrid>
        <w:gridCol w:w="9307"/>
      </w:tblGrid>
      <w:tr w:rsidR="00BF5FC0" w14:paraId="338C7546" w14:textId="77777777" w:rsidTr="00840B37">
        <w:trPr>
          <w:trHeight w:val="260"/>
        </w:trPr>
        <w:tc>
          <w:tcPr>
            <w:tcW w:w="9307" w:type="dxa"/>
          </w:tcPr>
          <w:p w14:paraId="089A631B" w14:textId="77777777" w:rsidR="009F0F38" w:rsidRPr="009F0F38" w:rsidRDefault="009F0F38" w:rsidP="009F0F38">
            <w:pPr>
              <w:autoSpaceDE/>
              <w:autoSpaceDN/>
              <w:adjustRightInd/>
              <w:snapToGrid/>
              <w:spacing w:after="0"/>
              <w:jc w:val="left"/>
              <w:rPr>
                <w:rFonts w:ascii="Times" w:eastAsia="MS PGothic" w:hAnsi="Times" w:cs="Times"/>
                <w:b/>
                <w:bCs/>
                <w:sz w:val="20"/>
                <w:szCs w:val="20"/>
                <w:highlight w:val="green"/>
                <w:lang w:eastAsia="zh-CN"/>
              </w:rPr>
            </w:pPr>
            <w:r w:rsidRPr="009F0F38">
              <w:rPr>
                <w:rFonts w:ascii="Times" w:eastAsia="Batang" w:hAnsi="Times" w:cs="Times"/>
                <w:b/>
                <w:bCs/>
                <w:sz w:val="20"/>
                <w:szCs w:val="20"/>
                <w:highlight w:val="green"/>
                <w:lang w:val="en-GB" w:eastAsia="zh-CN"/>
              </w:rPr>
              <w:t>Agreement</w:t>
            </w:r>
          </w:p>
          <w:p w14:paraId="25D8A9D9" w14:textId="77777777" w:rsidR="009F0F38" w:rsidRPr="009F0F38" w:rsidRDefault="009F0F38" w:rsidP="009F0F38">
            <w:pPr>
              <w:autoSpaceDE/>
              <w:autoSpaceDN/>
              <w:adjustRightInd/>
              <w:snapToGrid/>
              <w:spacing w:after="0"/>
              <w:rPr>
                <w:rFonts w:ascii="Times" w:eastAsia="Batang" w:hAnsi="Times" w:cs="Times"/>
                <w:bCs/>
                <w:sz w:val="20"/>
                <w:szCs w:val="20"/>
                <w:lang w:val="en-GB" w:eastAsia="zh-CN"/>
              </w:rPr>
            </w:pPr>
            <w:r w:rsidRPr="009F0F38">
              <w:rPr>
                <w:rFonts w:ascii="Times" w:eastAsia="Batang" w:hAnsi="Times" w:cs="Times"/>
                <w:bCs/>
                <w:sz w:val="20"/>
                <w:szCs w:val="20"/>
                <w:lang w:val="en-GB" w:eastAsia="zh-CN"/>
              </w:rPr>
              <w:t>For RAN1#111 agreement of the antenna ports indication in Rel.18 eType1</w:t>
            </w:r>
            <w:r w:rsidRPr="009F0F38">
              <w:rPr>
                <w:rFonts w:ascii="Times" w:eastAsia="Batang" w:hAnsi="Times" w:cs="Times"/>
                <w:sz w:val="20"/>
                <w:szCs w:val="20"/>
                <w:lang w:val="en-GB" w:eastAsia="zh-TW"/>
              </w:rPr>
              <w:t xml:space="preserve"> </w:t>
            </w:r>
            <w:r w:rsidRPr="009F0F38">
              <w:rPr>
                <w:rFonts w:ascii="Times" w:eastAsia="Batang" w:hAnsi="Times" w:cs="Times"/>
                <w:bCs/>
                <w:sz w:val="20"/>
                <w:szCs w:val="20"/>
                <w:lang w:val="en-GB" w:eastAsia="zh-CN"/>
              </w:rPr>
              <w:t xml:space="preserve">DMRS ports with </w:t>
            </w:r>
            <w:r w:rsidRPr="009F0F38">
              <w:rPr>
                <w:rFonts w:ascii="Times" w:eastAsia="Batang" w:hAnsi="Times" w:cs="Times"/>
                <w:bCs/>
                <w:i/>
                <w:iCs/>
                <w:sz w:val="20"/>
                <w:szCs w:val="20"/>
                <w:lang w:val="en-GB" w:eastAsia="zh-CN"/>
              </w:rPr>
              <w:t>maxLength</w:t>
            </w:r>
            <w:r w:rsidRPr="009F0F38">
              <w:rPr>
                <w:rFonts w:ascii="Times" w:eastAsia="Batang" w:hAnsi="Times" w:cs="Times"/>
                <w:bCs/>
                <w:sz w:val="20"/>
                <w:szCs w:val="20"/>
                <w:lang w:val="en-GB" w:eastAsia="zh-CN"/>
              </w:rPr>
              <w:t xml:space="preserve"> = 1 for PDSCH, for S-DCI based M-TRP,</w:t>
            </w:r>
          </w:p>
          <w:p w14:paraId="03F8B5AA" w14:textId="77777777" w:rsidR="009F0F38" w:rsidRPr="009F0F38" w:rsidRDefault="009F0F38" w:rsidP="009F0F38">
            <w:pPr>
              <w:numPr>
                <w:ilvl w:val="0"/>
                <w:numId w:val="11"/>
              </w:numPr>
              <w:autoSpaceDE/>
              <w:autoSpaceDN/>
              <w:adjustRightInd/>
              <w:snapToGrid/>
              <w:spacing w:after="0"/>
              <w:jc w:val="left"/>
              <w:rPr>
                <w:rFonts w:ascii="Times" w:eastAsia="Batang" w:hAnsi="Times" w:cs="Times"/>
                <w:bCs/>
                <w:sz w:val="20"/>
                <w:szCs w:val="20"/>
                <w:lang w:val="en-GB" w:eastAsia="zh-CN"/>
              </w:rPr>
            </w:pPr>
            <w:r w:rsidRPr="009F0F38">
              <w:rPr>
                <w:rFonts w:ascii="Times" w:eastAsia="Batang" w:hAnsi="Times" w:cs="Times"/>
                <w:bCs/>
                <w:sz w:val="20"/>
                <w:szCs w:val="20"/>
                <w:lang w:val="en-GB" w:eastAsia="zh-TW"/>
              </w:rPr>
              <w:t xml:space="preserve">Support all rows of DMRS port combinations and Number of DMRS CDM group(s) without data for Rel.18 eType1 DMRS ports with </w:t>
            </w:r>
            <w:r w:rsidRPr="009F0F38">
              <w:rPr>
                <w:rFonts w:ascii="Times" w:eastAsia="Batang" w:hAnsi="Times" w:cs="Times"/>
                <w:bCs/>
                <w:i/>
                <w:iCs/>
                <w:sz w:val="20"/>
                <w:szCs w:val="20"/>
                <w:lang w:val="en-GB" w:eastAsia="zh-TW"/>
              </w:rPr>
              <w:t>maxLength</w:t>
            </w:r>
            <w:r w:rsidRPr="009F0F38">
              <w:rPr>
                <w:rFonts w:ascii="Times" w:eastAsia="Batang" w:hAnsi="Times" w:cs="Times"/>
                <w:bCs/>
                <w:sz w:val="20"/>
                <w:szCs w:val="20"/>
                <w:lang w:val="en-GB" w:eastAsia="zh-TW"/>
              </w:rPr>
              <w:t xml:space="preserve"> = 1 for PDSCH for S-TRP, in addition to row 30 for 1CW in RAN1#112 agreement.</w:t>
            </w:r>
          </w:p>
          <w:p w14:paraId="775DE756" w14:textId="77777777" w:rsidR="009F0F38" w:rsidRPr="009F0F38" w:rsidRDefault="009F0F38" w:rsidP="009F0F38">
            <w:pPr>
              <w:numPr>
                <w:ilvl w:val="1"/>
                <w:numId w:val="11"/>
              </w:numPr>
              <w:autoSpaceDE/>
              <w:autoSpaceDN/>
              <w:adjustRightInd/>
              <w:snapToGrid/>
              <w:spacing w:after="0"/>
              <w:jc w:val="left"/>
              <w:rPr>
                <w:rFonts w:ascii="Times" w:eastAsia="Batang" w:hAnsi="Times" w:cs="Times"/>
                <w:bCs/>
                <w:sz w:val="20"/>
                <w:szCs w:val="20"/>
                <w:lang w:val="en-GB" w:eastAsia="zh-CN"/>
              </w:rPr>
            </w:pPr>
            <w:r w:rsidRPr="009F0F38">
              <w:rPr>
                <w:rFonts w:ascii="Times" w:eastAsia="Batang" w:hAnsi="Times" w:cs="Times"/>
                <w:bCs/>
                <w:sz w:val="20"/>
                <w:szCs w:val="20"/>
                <w:lang w:val="en-GB" w:eastAsia="zh-TW"/>
              </w:rPr>
              <w:t>If MU-MIMO restriction (i.e. UE does not expect to be multiplexed with other DMRS ports in the same CDM group) is introduced to certain row(s) for S-TRP, the MU-restriction is applied to the same row(s) for S-DCI based M-TRP.</w:t>
            </w:r>
          </w:p>
          <w:p w14:paraId="6880D15D" w14:textId="77777777" w:rsidR="009F0F38" w:rsidRPr="009F0F38" w:rsidRDefault="009F0F38" w:rsidP="009F0F38">
            <w:pPr>
              <w:autoSpaceDE/>
              <w:autoSpaceDN/>
              <w:adjustRightInd/>
              <w:snapToGrid/>
              <w:spacing w:after="0"/>
              <w:jc w:val="left"/>
              <w:rPr>
                <w:rFonts w:ascii="Times" w:eastAsia="Batang" w:hAnsi="Times" w:cs="Times"/>
                <w:sz w:val="20"/>
                <w:szCs w:val="20"/>
                <w:lang w:val="en-GB" w:eastAsia="ja-JP"/>
              </w:rPr>
            </w:pPr>
          </w:p>
          <w:p w14:paraId="30ECD831" w14:textId="77777777" w:rsidR="009F0F38" w:rsidRPr="009F0F38" w:rsidRDefault="009F0F38" w:rsidP="009F0F38">
            <w:pPr>
              <w:autoSpaceDE/>
              <w:autoSpaceDN/>
              <w:adjustRightInd/>
              <w:snapToGrid/>
              <w:spacing w:after="0"/>
              <w:jc w:val="left"/>
              <w:rPr>
                <w:rFonts w:ascii="Times" w:eastAsia="MS PGothic" w:hAnsi="Times" w:cs="Times"/>
                <w:b/>
                <w:bCs/>
                <w:sz w:val="20"/>
                <w:szCs w:val="20"/>
                <w:highlight w:val="green"/>
                <w:lang w:eastAsia="zh-CN"/>
              </w:rPr>
            </w:pPr>
            <w:r w:rsidRPr="009F0F38">
              <w:rPr>
                <w:rFonts w:ascii="Times" w:eastAsia="Batang" w:hAnsi="Times" w:cs="Times"/>
                <w:b/>
                <w:bCs/>
                <w:sz w:val="20"/>
                <w:szCs w:val="20"/>
                <w:highlight w:val="green"/>
                <w:lang w:val="en-GB" w:eastAsia="zh-CN"/>
              </w:rPr>
              <w:t>Agreement</w:t>
            </w:r>
          </w:p>
          <w:p w14:paraId="092EAFDD" w14:textId="77777777" w:rsidR="009F0F38" w:rsidRPr="009F0F38" w:rsidRDefault="009F0F38" w:rsidP="009F0F38">
            <w:pPr>
              <w:autoSpaceDE/>
              <w:autoSpaceDN/>
              <w:adjustRightInd/>
              <w:snapToGrid/>
              <w:spacing w:after="0"/>
              <w:rPr>
                <w:rFonts w:ascii="Times" w:eastAsia="Batang" w:hAnsi="Times" w:cs="Times"/>
                <w:bCs/>
                <w:sz w:val="20"/>
                <w:szCs w:val="20"/>
                <w:lang w:val="en-GB" w:eastAsia="zh-CN"/>
              </w:rPr>
            </w:pPr>
            <w:r w:rsidRPr="009F0F38">
              <w:rPr>
                <w:rFonts w:ascii="Times" w:eastAsia="Batang" w:hAnsi="Times" w:cs="Times"/>
                <w:bCs/>
                <w:sz w:val="20"/>
                <w:szCs w:val="20"/>
                <w:lang w:val="en-GB" w:eastAsia="zh-CN"/>
              </w:rPr>
              <w:t>For the antenna ports indication in Rel.18 eType1</w:t>
            </w:r>
            <w:r w:rsidRPr="009F0F38">
              <w:rPr>
                <w:rFonts w:ascii="Times" w:eastAsia="Batang" w:hAnsi="Times" w:cs="Times"/>
                <w:sz w:val="20"/>
                <w:szCs w:val="20"/>
                <w:lang w:val="en-GB" w:eastAsia="zh-TW"/>
              </w:rPr>
              <w:t xml:space="preserve"> </w:t>
            </w:r>
            <w:r w:rsidRPr="009F0F38">
              <w:rPr>
                <w:rFonts w:ascii="Times" w:eastAsia="Batang" w:hAnsi="Times" w:cs="Times"/>
                <w:bCs/>
                <w:sz w:val="20"/>
                <w:szCs w:val="20"/>
                <w:lang w:val="en-GB" w:eastAsia="zh-CN"/>
              </w:rPr>
              <w:t xml:space="preserve">DMRS ports with </w:t>
            </w:r>
            <w:r w:rsidRPr="009F0F38">
              <w:rPr>
                <w:rFonts w:ascii="Times" w:eastAsia="Batang" w:hAnsi="Times" w:cs="Times"/>
                <w:bCs/>
                <w:i/>
                <w:iCs/>
                <w:sz w:val="20"/>
                <w:szCs w:val="20"/>
                <w:lang w:val="en-GB" w:eastAsia="zh-CN"/>
              </w:rPr>
              <w:t>maxLength</w:t>
            </w:r>
            <w:r w:rsidRPr="009F0F38">
              <w:rPr>
                <w:rFonts w:ascii="Times" w:eastAsia="Batang" w:hAnsi="Times" w:cs="Times"/>
                <w:bCs/>
                <w:sz w:val="20"/>
                <w:szCs w:val="20"/>
                <w:lang w:val="en-GB" w:eastAsia="zh-CN"/>
              </w:rPr>
              <w:t xml:space="preserve"> = 2 for PDSCH, for S-DCI based M-TRP case, support all the following rows of DMRS port combinations and Number of DMRS CDM group(s) without data.</w:t>
            </w:r>
          </w:p>
          <w:p w14:paraId="5F1D5F84" w14:textId="77777777" w:rsidR="009F0F38" w:rsidRPr="009F0F38" w:rsidRDefault="009F0F38" w:rsidP="009F0F38">
            <w:pPr>
              <w:numPr>
                <w:ilvl w:val="0"/>
                <w:numId w:val="11"/>
              </w:numPr>
              <w:autoSpaceDE/>
              <w:autoSpaceDN/>
              <w:adjustRightInd/>
              <w:snapToGrid/>
              <w:spacing w:after="0"/>
              <w:jc w:val="left"/>
              <w:rPr>
                <w:rFonts w:ascii="Times" w:eastAsia="Batang" w:hAnsi="Times" w:cs="Times"/>
                <w:bCs/>
                <w:sz w:val="20"/>
                <w:szCs w:val="20"/>
                <w:lang w:val="en-GB" w:eastAsia="zh-CN"/>
              </w:rPr>
            </w:pPr>
            <w:r w:rsidRPr="009F0F38">
              <w:rPr>
                <w:rFonts w:ascii="Times" w:eastAsia="Batang" w:hAnsi="Times" w:cs="Times"/>
                <w:bCs/>
                <w:sz w:val="20"/>
                <w:szCs w:val="20"/>
                <w:lang w:val="en-GB" w:eastAsia="zh-CN"/>
              </w:rPr>
              <w:t xml:space="preserve">All rows for Rel.18 eType1 DMRS ports with </w:t>
            </w:r>
            <w:r w:rsidRPr="009F0F38">
              <w:rPr>
                <w:rFonts w:ascii="Times" w:eastAsia="Batang" w:hAnsi="Times" w:cs="Times"/>
                <w:bCs/>
                <w:i/>
                <w:iCs/>
                <w:sz w:val="20"/>
                <w:szCs w:val="20"/>
                <w:lang w:val="en-GB" w:eastAsia="zh-CN"/>
              </w:rPr>
              <w:t>maxLength</w:t>
            </w:r>
            <w:r w:rsidRPr="009F0F38">
              <w:rPr>
                <w:rFonts w:ascii="Times" w:eastAsia="Batang" w:hAnsi="Times" w:cs="Times"/>
                <w:bCs/>
                <w:sz w:val="20"/>
                <w:szCs w:val="20"/>
                <w:lang w:val="en-GB" w:eastAsia="zh-CN"/>
              </w:rPr>
              <w:t xml:space="preserve"> = 2 for PDSCH for S-TRP.</w:t>
            </w:r>
          </w:p>
          <w:p w14:paraId="04E62792" w14:textId="77777777" w:rsidR="009F0F38" w:rsidRPr="009F0F38" w:rsidRDefault="009F0F38" w:rsidP="009F0F38">
            <w:pPr>
              <w:numPr>
                <w:ilvl w:val="1"/>
                <w:numId w:val="11"/>
              </w:numPr>
              <w:autoSpaceDE/>
              <w:autoSpaceDN/>
              <w:adjustRightInd/>
              <w:snapToGrid/>
              <w:spacing w:after="0"/>
              <w:jc w:val="left"/>
              <w:rPr>
                <w:rFonts w:ascii="Times" w:eastAsia="Batang" w:hAnsi="Times" w:cs="Times"/>
                <w:bCs/>
                <w:sz w:val="20"/>
                <w:szCs w:val="20"/>
                <w:lang w:val="en-GB" w:eastAsia="zh-CN"/>
              </w:rPr>
            </w:pPr>
            <w:r w:rsidRPr="009F0F38">
              <w:rPr>
                <w:rFonts w:ascii="Times" w:eastAsia="Batang" w:hAnsi="Times" w:cs="Times"/>
                <w:bCs/>
                <w:sz w:val="20"/>
                <w:szCs w:val="20"/>
                <w:lang w:val="en-GB" w:eastAsia="zh-TW"/>
              </w:rPr>
              <w:t>If MU-MIMO restriction (i.e. UE does not expect to be multiplexed with other DMRS ports in the same CDM group) is introduced to certain row(s) for S-TRP, the MU-restriction is applied to the same row(s) for S-DCI based M-TRP.</w:t>
            </w:r>
          </w:p>
          <w:p w14:paraId="0C88ACA3" w14:textId="77777777" w:rsidR="009F0F38" w:rsidRPr="009F0F38" w:rsidRDefault="009F0F38" w:rsidP="009F0F38">
            <w:pPr>
              <w:numPr>
                <w:ilvl w:val="0"/>
                <w:numId w:val="11"/>
              </w:numPr>
              <w:autoSpaceDE/>
              <w:autoSpaceDN/>
              <w:adjustRightInd/>
              <w:snapToGrid/>
              <w:spacing w:after="0"/>
              <w:jc w:val="left"/>
              <w:rPr>
                <w:rFonts w:ascii="Times" w:eastAsia="Batang" w:hAnsi="Times" w:cs="Times"/>
                <w:bCs/>
                <w:sz w:val="20"/>
                <w:szCs w:val="20"/>
                <w:lang w:val="en-GB" w:eastAsia="zh-CN"/>
              </w:rPr>
            </w:pPr>
            <w:r w:rsidRPr="009F0F38">
              <w:rPr>
                <w:rFonts w:ascii="Times" w:eastAsia="Batang" w:hAnsi="Times" w:cs="Times"/>
                <w:bCs/>
                <w:sz w:val="20"/>
                <w:szCs w:val="20"/>
                <w:lang w:val="en-GB" w:eastAsia="zh-CN"/>
              </w:rPr>
              <w:t>For one CW, add new row 68 in Table 7.3.1.2.2-2A-X.</w:t>
            </w:r>
          </w:p>
          <w:p w14:paraId="72539D36" w14:textId="77777777" w:rsidR="009F0F38" w:rsidRPr="009F0F38" w:rsidRDefault="009F0F38" w:rsidP="009F0F38">
            <w:pPr>
              <w:numPr>
                <w:ilvl w:val="1"/>
                <w:numId w:val="11"/>
              </w:numPr>
              <w:autoSpaceDE/>
              <w:autoSpaceDN/>
              <w:adjustRightInd/>
              <w:snapToGrid/>
              <w:spacing w:after="0"/>
              <w:jc w:val="left"/>
              <w:rPr>
                <w:rFonts w:ascii="Times" w:eastAsia="Batang" w:hAnsi="Times" w:cs="Times"/>
                <w:bCs/>
                <w:sz w:val="20"/>
                <w:szCs w:val="20"/>
                <w:lang w:val="en-GB" w:eastAsia="zh-CN"/>
              </w:rPr>
            </w:pPr>
            <w:r w:rsidRPr="009F0F38">
              <w:rPr>
                <w:rFonts w:ascii="Times" w:eastAsia="Batang" w:hAnsi="Times" w:cs="Times"/>
                <w:bCs/>
                <w:sz w:val="20"/>
                <w:szCs w:val="20"/>
                <w:lang w:val="en-GB" w:eastAsia="zh-CN"/>
              </w:rPr>
              <w:t>For row 68, introduce MU-MIMO restriction (i.e. UE does not expect to be multiplexed with other DMRS ports in the same CDM group).</w:t>
            </w:r>
          </w:p>
          <w:p w14:paraId="0CC32312" w14:textId="77777777" w:rsidR="009F0F38" w:rsidRPr="009F0F38" w:rsidRDefault="009F0F38" w:rsidP="009F0F38">
            <w:pPr>
              <w:autoSpaceDE/>
              <w:autoSpaceDN/>
              <w:adjustRightInd/>
              <w:snapToGrid/>
              <w:spacing w:after="0"/>
              <w:jc w:val="left"/>
              <w:rPr>
                <w:rFonts w:ascii="Times" w:eastAsia="Batang" w:hAnsi="Times" w:cs="Times"/>
                <w:b/>
                <w:bCs/>
                <w:sz w:val="20"/>
                <w:szCs w:val="20"/>
                <w:u w:val="single"/>
                <w:lang w:val="en-GB" w:eastAsia="zh-TW"/>
              </w:rPr>
            </w:pPr>
          </w:p>
          <w:p w14:paraId="35252628" w14:textId="77777777" w:rsidR="009F0F38" w:rsidRPr="009F0F38" w:rsidRDefault="009F0F38" w:rsidP="009F0F38">
            <w:pPr>
              <w:keepNext/>
              <w:overflowPunct w:val="0"/>
              <w:adjustRightInd/>
              <w:snapToGrid/>
              <w:spacing w:after="0"/>
              <w:ind w:leftChars="400" w:left="880"/>
              <w:jc w:val="center"/>
              <w:textAlignment w:val="baseline"/>
              <w:rPr>
                <w:rFonts w:ascii="Times" w:eastAsia="Batang" w:hAnsi="Times" w:cs="Times"/>
                <w:bCs/>
                <w:sz w:val="20"/>
                <w:szCs w:val="20"/>
                <w:lang w:val="en-GB" w:eastAsia="zh-CN"/>
              </w:rPr>
            </w:pPr>
            <w:r w:rsidRPr="009F0F38">
              <w:rPr>
                <w:rFonts w:ascii="Times" w:eastAsia="Batang" w:hAnsi="Times" w:cs="Times"/>
                <w:bCs/>
                <w:sz w:val="20"/>
                <w:szCs w:val="20"/>
                <w:lang w:val="en-GB" w:eastAsia="en-GB"/>
              </w:rPr>
              <w:t xml:space="preserve">Table </w:t>
            </w:r>
            <w:r w:rsidRPr="009F0F38">
              <w:rPr>
                <w:rFonts w:ascii="Times" w:eastAsia="Batang" w:hAnsi="Times" w:cs="Times"/>
                <w:bCs/>
                <w:sz w:val="20"/>
                <w:szCs w:val="20"/>
                <w:lang w:val="en-GB" w:eastAsia="zh-CN"/>
              </w:rPr>
              <w:t>7.3.1.2.2</w:t>
            </w:r>
            <w:r w:rsidRPr="009F0F38">
              <w:rPr>
                <w:rFonts w:ascii="Times" w:eastAsia="Batang" w:hAnsi="Times" w:cs="Times"/>
                <w:bCs/>
                <w:sz w:val="20"/>
                <w:szCs w:val="20"/>
                <w:lang w:val="en-GB" w:eastAsia="en-GB"/>
              </w:rPr>
              <w:t>-</w:t>
            </w:r>
            <w:r w:rsidRPr="009F0F38">
              <w:rPr>
                <w:rFonts w:ascii="Times" w:eastAsia="Batang" w:hAnsi="Times" w:cs="Times"/>
                <w:bCs/>
                <w:sz w:val="20"/>
                <w:szCs w:val="20"/>
                <w:lang w:val="en-GB" w:eastAsia="zh-CN"/>
              </w:rPr>
              <w:t>2A</w:t>
            </w:r>
            <w:r w:rsidRPr="009F0F38">
              <w:rPr>
                <w:rFonts w:ascii="Times" w:eastAsia="Batang" w:hAnsi="Times" w:cs="Times"/>
                <w:bCs/>
                <w:sz w:val="20"/>
                <w:szCs w:val="20"/>
                <w:lang w:val="en-GB" w:eastAsia="zh-TW"/>
              </w:rPr>
              <w:t>-X</w:t>
            </w:r>
            <w:r w:rsidRPr="009F0F38">
              <w:rPr>
                <w:rFonts w:ascii="Times" w:eastAsia="Batang" w:hAnsi="Times" w:cs="Times"/>
                <w:bCs/>
                <w:sz w:val="20"/>
                <w:szCs w:val="20"/>
                <w:lang w:val="en-GB" w:eastAsia="zh-CN"/>
              </w:rPr>
              <w:t xml:space="preserve">: Antenna port(s) (1000 + DMRS port), </w:t>
            </w:r>
            <w:r w:rsidRPr="009F0F38">
              <w:rPr>
                <w:rFonts w:ascii="Times" w:eastAsia="Batang" w:hAnsi="Times" w:cs="Times"/>
                <w:bCs/>
                <w:i/>
                <w:iCs/>
                <w:sz w:val="20"/>
                <w:szCs w:val="20"/>
                <w:lang w:val="en-GB" w:eastAsia="zh-CN"/>
              </w:rPr>
              <w:t>dmrs-Type</w:t>
            </w:r>
            <w:r w:rsidRPr="009F0F38">
              <w:rPr>
                <w:rFonts w:ascii="Times" w:eastAsia="Batang" w:hAnsi="Times" w:cs="Times"/>
                <w:bCs/>
                <w:sz w:val="20"/>
                <w:szCs w:val="20"/>
                <w:lang w:val="en-GB" w:eastAsia="zh-CN"/>
              </w:rPr>
              <w:t xml:space="preserve">=eType1, </w:t>
            </w:r>
            <w:r w:rsidRPr="009F0F38">
              <w:rPr>
                <w:rFonts w:ascii="Times" w:eastAsia="Batang" w:hAnsi="Times" w:cs="Times"/>
                <w:bCs/>
                <w:i/>
                <w:iCs/>
                <w:sz w:val="20"/>
                <w:szCs w:val="20"/>
                <w:lang w:val="en-GB" w:eastAsia="zh-CN"/>
              </w:rPr>
              <w:t>maxLength</w:t>
            </w:r>
            <w:r w:rsidRPr="009F0F38">
              <w:rPr>
                <w:rFonts w:ascii="Times" w:eastAsia="Batang" w:hAnsi="Times" w:cs="Times"/>
                <w:bCs/>
                <w:sz w:val="20"/>
                <w:szCs w:val="20"/>
                <w:lang w:val="en-GB" w:eastAsia="zh-CN"/>
              </w:rPr>
              <w:t>=2</w:t>
            </w:r>
          </w:p>
          <w:tbl>
            <w:tblPr>
              <w:tblW w:w="3949" w:type="dxa"/>
              <w:jc w:val="center"/>
              <w:tblCellMar>
                <w:left w:w="0" w:type="dxa"/>
                <w:right w:w="0" w:type="dxa"/>
              </w:tblCellMar>
              <w:tblLook w:val="04A0" w:firstRow="1" w:lastRow="0" w:firstColumn="1" w:lastColumn="0" w:noHBand="0" w:noVBand="1"/>
            </w:tblPr>
            <w:tblGrid>
              <w:gridCol w:w="694"/>
              <w:gridCol w:w="1253"/>
              <w:gridCol w:w="853"/>
              <w:gridCol w:w="1149"/>
            </w:tblGrid>
            <w:tr w:rsidR="009F0F38" w:rsidRPr="009F0F38" w14:paraId="1D771DDB" w14:textId="77777777" w:rsidTr="00DF3676">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D35A458" w14:textId="77777777" w:rsidR="009F0F38" w:rsidRPr="009F0F38" w:rsidRDefault="009F0F38" w:rsidP="009F0F38">
                  <w:pPr>
                    <w:keepLines/>
                    <w:autoSpaceDE/>
                    <w:autoSpaceDN/>
                    <w:adjustRightInd/>
                    <w:snapToGrid/>
                    <w:spacing w:after="0"/>
                    <w:jc w:val="center"/>
                    <w:rPr>
                      <w:rFonts w:ascii="Times" w:hAnsi="Times" w:cs="Times"/>
                      <w:bCs/>
                      <w:sz w:val="20"/>
                      <w:szCs w:val="20"/>
                      <w:lang w:val="en-GB" w:eastAsia="zh-CN"/>
                    </w:rPr>
                  </w:pPr>
                  <w:r w:rsidRPr="009F0F38">
                    <w:rPr>
                      <w:rFonts w:ascii="Times" w:hAnsi="Times" w:cs="Times"/>
                      <w:bCs/>
                      <w:color w:val="000000"/>
                      <w:sz w:val="20"/>
                      <w:szCs w:val="20"/>
                      <w:lang w:val="en-GB" w:eastAsia="zh-CN"/>
                    </w:rPr>
                    <w:t>One Codeword:</w:t>
                  </w:r>
                </w:p>
                <w:p w14:paraId="3DEEBFAD" w14:textId="77777777" w:rsidR="009F0F38" w:rsidRPr="009F0F38" w:rsidRDefault="009F0F38" w:rsidP="009F0F38">
                  <w:pPr>
                    <w:autoSpaceDE/>
                    <w:adjustRightInd/>
                    <w:spacing w:after="0"/>
                    <w:jc w:val="center"/>
                    <w:textAlignment w:val="baseline"/>
                    <w:rPr>
                      <w:rFonts w:ascii="Times" w:eastAsia="Batang" w:hAnsi="Times" w:cs="Times"/>
                      <w:bCs/>
                      <w:sz w:val="20"/>
                      <w:szCs w:val="20"/>
                      <w:lang w:val="en-GB" w:eastAsia="ko-KR"/>
                    </w:rPr>
                  </w:pPr>
                  <w:r w:rsidRPr="009F0F38">
                    <w:rPr>
                      <w:rFonts w:ascii="Times" w:eastAsia="Batang" w:hAnsi="Times" w:cs="Times"/>
                      <w:bCs/>
                      <w:color w:val="000000"/>
                      <w:sz w:val="20"/>
                      <w:szCs w:val="20"/>
                      <w:lang w:val="en-GB"/>
                    </w:rPr>
                    <w:t>Codeword 0 enabled,</w:t>
                  </w:r>
                </w:p>
                <w:p w14:paraId="0B3C257F" w14:textId="77777777" w:rsidR="009F0F38" w:rsidRPr="009F0F38" w:rsidRDefault="009F0F38" w:rsidP="009F0F38">
                  <w:pPr>
                    <w:keepLines/>
                    <w:autoSpaceDE/>
                    <w:autoSpaceDN/>
                    <w:adjustRightInd/>
                    <w:snapToGrid/>
                    <w:spacing w:after="0"/>
                    <w:jc w:val="center"/>
                    <w:rPr>
                      <w:rFonts w:ascii="Times" w:hAnsi="Times" w:cs="Times"/>
                      <w:bCs/>
                      <w:sz w:val="20"/>
                      <w:szCs w:val="20"/>
                      <w:lang w:val="en-GB" w:eastAsia="zh-CN"/>
                    </w:rPr>
                  </w:pPr>
                  <w:r w:rsidRPr="009F0F38">
                    <w:rPr>
                      <w:rFonts w:ascii="Times" w:hAnsi="Times" w:cs="Times"/>
                      <w:bCs/>
                      <w:color w:val="000000"/>
                      <w:sz w:val="20"/>
                      <w:szCs w:val="20"/>
                      <w:lang w:val="en-GB" w:eastAsia="zh-CN"/>
                    </w:rPr>
                    <w:t>Codeword 1 disabled</w:t>
                  </w:r>
                </w:p>
              </w:tc>
            </w:tr>
            <w:tr w:rsidR="009F0F38" w:rsidRPr="009F0F38" w14:paraId="227AF1A8" w14:textId="77777777" w:rsidTr="00DF3676">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DC10E2E" w14:textId="77777777" w:rsidR="009F0F38" w:rsidRPr="009F0F38" w:rsidRDefault="009F0F38" w:rsidP="009F0F38">
                  <w:pPr>
                    <w:keepLines/>
                    <w:autoSpaceDE/>
                    <w:autoSpaceDN/>
                    <w:adjustRightInd/>
                    <w:snapToGrid/>
                    <w:spacing w:after="0"/>
                    <w:jc w:val="center"/>
                    <w:rPr>
                      <w:rFonts w:ascii="Times" w:hAnsi="Times" w:cs="Times"/>
                      <w:sz w:val="20"/>
                      <w:szCs w:val="20"/>
                      <w:lang w:eastAsia="zh-CN"/>
                    </w:rPr>
                  </w:pPr>
                  <w:r w:rsidRPr="009F0F38">
                    <w:rPr>
                      <w:rFonts w:ascii="Times" w:hAnsi="Times" w:cs="Times"/>
                      <w:bCs/>
                      <w:color w:val="000000"/>
                      <w:sz w:val="20"/>
                      <w:szCs w:val="20"/>
                      <w:lang w:val="en-GB" w:eastAsia="x-none"/>
                    </w:rPr>
                    <w:t>Value</w:t>
                  </w:r>
                </w:p>
              </w:tc>
              <w:tc>
                <w:tcPr>
                  <w:tcW w:w="130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24A00AE"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CN"/>
                    </w:rPr>
                  </w:pPr>
                  <w:r w:rsidRPr="009F0F38">
                    <w:rPr>
                      <w:rFonts w:ascii="Times" w:hAnsi="Times" w:cs="Times"/>
                      <w:bCs/>
                      <w:color w:val="000000"/>
                      <w:sz w:val="20"/>
                      <w:szCs w:val="20"/>
                      <w:lang w:val="en-GB" w:eastAsia="x-none"/>
                    </w:rPr>
                    <w:t xml:space="preserve">Number of </w:t>
                  </w:r>
                  <w:r w:rsidRPr="009F0F38">
                    <w:rPr>
                      <w:rFonts w:ascii="Times" w:hAnsi="Times" w:cs="Times"/>
                      <w:bCs/>
                      <w:color w:val="000000"/>
                      <w:sz w:val="20"/>
                      <w:szCs w:val="20"/>
                      <w:lang w:val="en-GB" w:eastAsia="zh-CN"/>
                    </w:rPr>
                    <w:t xml:space="preserve">DMRS </w:t>
                  </w:r>
                  <w:r w:rsidRPr="009F0F38">
                    <w:rPr>
                      <w:rFonts w:ascii="Times" w:hAnsi="Times" w:cs="Times"/>
                      <w:bCs/>
                      <w:color w:val="000000"/>
                      <w:sz w:val="20"/>
                      <w:szCs w:val="20"/>
                      <w:lang w:val="en-GB" w:eastAsia="x-none"/>
                    </w:rPr>
                    <w:t xml:space="preserve">CDM group(s) </w:t>
                  </w:r>
                  <w:r w:rsidRPr="009F0F38">
                    <w:rPr>
                      <w:rFonts w:ascii="Times" w:hAnsi="Times" w:cs="Times"/>
                      <w:bCs/>
                      <w:color w:val="000000"/>
                      <w:sz w:val="20"/>
                      <w:szCs w:val="20"/>
                      <w:lang w:val="en-GB" w:eastAsia="zh-CN"/>
                    </w:rPr>
                    <w:t>without data</w:t>
                  </w:r>
                </w:p>
              </w:tc>
              <w:tc>
                <w:tcPr>
                  <w:tcW w:w="86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C090AB9"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CN"/>
                    </w:rPr>
                  </w:pPr>
                  <w:r w:rsidRPr="009F0F38">
                    <w:rPr>
                      <w:rFonts w:ascii="Times" w:hAnsi="Times" w:cs="Times"/>
                      <w:bCs/>
                      <w:color w:val="000000"/>
                      <w:sz w:val="20"/>
                      <w:szCs w:val="20"/>
                      <w:lang w:val="en-GB" w:eastAsia="x-none"/>
                    </w:rPr>
                    <w:t>DMRS port(s)</w:t>
                  </w:r>
                </w:p>
              </w:tc>
              <w:tc>
                <w:tcPr>
                  <w:tcW w:w="11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1ED2A42"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CN"/>
                    </w:rPr>
                  </w:pPr>
                  <w:r w:rsidRPr="009F0F38">
                    <w:rPr>
                      <w:rFonts w:ascii="Times" w:hAnsi="Times" w:cs="Times"/>
                      <w:bCs/>
                      <w:color w:val="000000"/>
                      <w:sz w:val="20"/>
                      <w:szCs w:val="20"/>
                      <w:lang w:val="en-GB" w:eastAsia="zh-CN"/>
                    </w:rPr>
                    <w:t>Number of f</w:t>
                  </w:r>
                  <w:r w:rsidRPr="009F0F38">
                    <w:rPr>
                      <w:rFonts w:ascii="Times" w:hAnsi="Times" w:cs="Times"/>
                      <w:bCs/>
                      <w:color w:val="000000"/>
                      <w:sz w:val="20"/>
                      <w:szCs w:val="20"/>
                      <w:lang w:val="en-GB" w:eastAsia="x-none"/>
                    </w:rPr>
                    <w:t>ront-load symbol</w:t>
                  </w:r>
                  <w:r w:rsidRPr="009F0F38">
                    <w:rPr>
                      <w:rFonts w:ascii="Times" w:hAnsi="Times" w:cs="Times"/>
                      <w:bCs/>
                      <w:color w:val="000000"/>
                      <w:sz w:val="20"/>
                      <w:szCs w:val="20"/>
                      <w:lang w:val="en-GB" w:eastAsia="zh-CN"/>
                    </w:rPr>
                    <w:t>s</w:t>
                  </w:r>
                </w:p>
              </w:tc>
            </w:tr>
            <w:tr w:rsidR="009F0F38" w:rsidRPr="009F0F38" w14:paraId="1AA6E02E" w14:textId="77777777" w:rsidTr="00DF367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957F0A"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TW"/>
                    </w:rPr>
                  </w:pPr>
                  <w:r w:rsidRPr="009F0F38">
                    <w:rPr>
                      <w:rFonts w:ascii="Times" w:hAnsi="Times" w:cs="Times"/>
                      <w:sz w:val="20"/>
                      <w:szCs w:val="20"/>
                      <w:lang w:val="en-GB" w:eastAsia="x-none"/>
                    </w:rPr>
                    <w:t>…</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3787A3"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x-none"/>
                    </w:rPr>
                  </w:pPr>
                  <w:r w:rsidRPr="009F0F38">
                    <w:rPr>
                      <w:rFonts w:ascii="Times" w:hAnsi="Times" w:cs="Times"/>
                      <w:sz w:val="20"/>
                      <w:szCs w:val="20"/>
                      <w:lang w:val="en-GB" w:eastAsia="x-none"/>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B4C5C"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x-none"/>
                    </w:rPr>
                  </w:pPr>
                  <w:r w:rsidRPr="009F0F38">
                    <w:rPr>
                      <w:rFonts w:ascii="Times" w:hAnsi="Times" w:cs="Times"/>
                      <w:sz w:val="20"/>
                      <w:szCs w:val="20"/>
                      <w:lang w:val="en-GB" w:eastAsia="x-none"/>
                    </w:rPr>
                    <w:t>…</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D3E96"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x-none"/>
                    </w:rPr>
                  </w:pPr>
                  <w:r w:rsidRPr="009F0F38">
                    <w:rPr>
                      <w:rFonts w:ascii="Times" w:hAnsi="Times" w:cs="Times"/>
                      <w:sz w:val="20"/>
                      <w:szCs w:val="20"/>
                      <w:lang w:val="en-GB" w:eastAsia="x-none"/>
                    </w:rPr>
                    <w:t>…</w:t>
                  </w:r>
                </w:p>
              </w:tc>
            </w:tr>
            <w:tr w:rsidR="009F0F38" w:rsidRPr="009F0F38" w14:paraId="1C18E467" w14:textId="77777777" w:rsidTr="00DF367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F2F677"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CN"/>
                    </w:rPr>
                  </w:pPr>
                  <w:r w:rsidRPr="009F0F38">
                    <w:rPr>
                      <w:rFonts w:ascii="Times" w:hAnsi="Times" w:cs="Times"/>
                      <w:sz w:val="20"/>
                      <w:szCs w:val="20"/>
                      <w:lang w:val="en-GB" w:eastAsia="x-none"/>
                    </w:rPr>
                    <w:t>68</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5FE16"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CN"/>
                    </w:rPr>
                  </w:pPr>
                  <w:r w:rsidRPr="009F0F38">
                    <w:rPr>
                      <w:rFonts w:ascii="Times" w:hAnsi="Times" w:cs="Times"/>
                      <w:sz w:val="20"/>
                      <w:szCs w:val="20"/>
                      <w:lang w:val="en-GB" w:eastAsia="x-none"/>
                    </w:rPr>
                    <w:t>2</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515714" w14:textId="77777777" w:rsidR="009F0F38" w:rsidRPr="009F0F38" w:rsidRDefault="009F0F38" w:rsidP="009F0F38">
                  <w:pPr>
                    <w:keepLines/>
                    <w:autoSpaceDE/>
                    <w:autoSpaceDN/>
                    <w:adjustRightInd/>
                    <w:snapToGrid/>
                    <w:spacing w:after="0"/>
                    <w:jc w:val="center"/>
                    <w:rPr>
                      <w:rFonts w:ascii="Times" w:hAnsi="Times" w:cs="Times"/>
                      <w:sz w:val="20"/>
                      <w:szCs w:val="20"/>
                      <w:lang w:val="en-GB"/>
                    </w:rPr>
                  </w:pPr>
                  <w:r w:rsidRPr="009F0F38">
                    <w:rPr>
                      <w:rFonts w:ascii="Times" w:hAnsi="Times" w:cs="Times"/>
                      <w:sz w:val="20"/>
                      <w:szCs w:val="20"/>
                      <w:lang w:val="en-GB" w:eastAsia="x-none"/>
                    </w:rPr>
                    <w:t>0,2,3</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65FDF"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CN"/>
                    </w:rPr>
                  </w:pPr>
                  <w:r w:rsidRPr="009F0F38">
                    <w:rPr>
                      <w:rFonts w:ascii="Times" w:hAnsi="Times" w:cs="Times"/>
                      <w:sz w:val="20"/>
                      <w:szCs w:val="20"/>
                      <w:lang w:val="en-GB" w:eastAsia="x-none"/>
                    </w:rPr>
                    <w:t>1</w:t>
                  </w:r>
                </w:p>
              </w:tc>
            </w:tr>
          </w:tbl>
          <w:p w14:paraId="01FEF699" w14:textId="77777777" w:rsidR="009F0F38" w:rsidRPr="009F0F38" w:rsidRDefault="009F0F38" w:rsidP="009F0F38">
            <w:pPr>
              <w:autoSpaceDE/>
              <w:autoSpaceDN/>
              <w:adjustRightInd/>
              <w:snapToGrid/>
              <w:spacing w:after="0"/>
              <w:jc w:val="left"/>
              <w:rPr>
                <w:rFonts w:ascii="Times" w:eastAsia="MS PGothic" w:hAnsi="Times" w:cs="Times"/>
                <w:sz w:val="20"/>
                <w:szCs w:val="20"/>
                <w:lang w:val="en-GB" w:eastAsia="ja-JP"/>
              </w:rPr>
            </w:pPr>
          </w:p>
          <w:p w14:paraId="2D470162" w14:textId="77777777" w:rsidR="009F0F38" w:rsidRPr="009F0F38" w:rsidRDefault="009F0F38" w:rsidP="009F0F38">
            <w:pPr>
              <w:autoSpaceDE/>
              <w:autoSpaceDN/>
              <w:adjustRightInd/>
              <w:snapToGrid/>
              <w:spacing w:after="0"/>
              <w:jc w:val="left"/>
              <w:rPr>
                <w:rFonts w:ascii="Times" w:eastAsia="MS PGothic" w:hAnsi="Times" w:cs="Times"/>
                <w:b/>
                <w:bCs/>
                <w:sz w:val="20"/>
                <w:szCs w:val="20"/>
                <w:highlight w:val="green"/>
                <w:lang w:eastAsia="zh-CN"/>
              </w:rPr>
            </w:pPr>
            <w:r w:rsidRPr="009F0F38">
              <w:rPr>
                <w:rFonts w:ascii="Times" w:eastAsia="Batang" w:hAnsi="Times" w:cs="Times"/>
                <w:b/>
                <w:bCs/>
                <w:sz w:val="20"/>
                <w:szCs w:val="20"/>
                <w:highlight w:val="green"/>
                <w:lang w:val="en-GB" w:eastAsia="zh-CN"/>
              </w:rPr>
              <w:t>Agreement</w:t>
            </w:r>
          </w:p>
          <w:p w14:paraId="180CD01E" w14:textId="77777777" w:rsidR="009F0F38" w:rsidRPr="009F0F38" w:rsidRDefault="009F0F38" w:rsidP="009F0F38">
            <w:pPr>
              <w:autoSpaceDE/>
              <w:autoSpaceDN/>
              <w:adjustRightInd/>
              <w:snapToGrid/>
              <w:spacing w:after="0"/>
              <w:rPr>
                <w:rFonts w:ascii="Times" w:eastAsia="Batang" w:hAnsi="Times" w:cs="Times"/>
                <w:bCs/>
                <w:sz w:val="20"/>
                <w:szCs w:val="20"/>
                <w:lang w:val="en-GB" w:eastAsia="zh-CN"/>
              </w:rPr>
            </w:pPr>
            <w:r w:rsidRPr="009F0F38">
              <w:rPr>
                <w:rFonts w:ascii="Times" w:eastAsia="Batang" w:hAnsi="Times" w:cs="Times"/>
                <w:bCs/>
                <w:sz w:val="20"/>
                <w:szCs w:val="20"/>
                <w:lang w:val="en-GB" w:eastAsia="zh-CN"/>
              </w:rPr>
              <w:t>For the antenna ports indication in Rel.18 eType2</w:t>
            </w:r>
            <w:r w:rsidRPr="009F0F38">
              <w:rPr>
                <w:rFonts w:ascii="Times" w:eastAsia="Batang" w:hAnsi="Times" w:cs="Times"/>
                <w:sz w:val="20"/>
                <w:szCs w:val="20"/>
                <w:lang w:val="en-GB" w:eastAsia="zh-TW"/>
              </w:rPr>
              <w:t xml:space="preserve"> </w:t>
            </w:r>
            <w:r w:rsidRPr="009F0F38">
              <w:rPr>
                <w:rFonts w:ascii="Times" w:eastAsia="Batang" w:hAnsi="Times" w:cs="Times"/>
                <w:bCs/>
                <w:sz w:val="20"/>
                <w:szCs w:val="20"/>
                <w:lang w:val="en-GB" w:eastAsia="zh-CN"/>
              </w:rPr>
              <w:t xml:space="preserve">DMRS ports with </w:t>
            </w:r>
            <w:r w:rsidRPr="009F0F38">
              <w:rPr>
                <w:rFonts w:ascii="Times" w:eastAsia="Batang" w:hAnsi="Times" w:cs="Times"/>
                <w:bCs/>
                <w:i/>
                <w:iCs/>
                <w:sz w:val="20"/>
                <w:szCs w:val="20"/>
                <w:lang w:val="en-GB" w:eastAsia="zh-CN"/>
              </w:rPr>
              <w:t>maxLength</w:t>
            </w:r>
            <w:r w:rsidRPr="009F0F38">
              <w:rPr>
                <w:rFonts w:ascii="Times" w:eastAsia="Batang" w:hAnsi="Times" w:cs="Times"/>
                <w:bCs/>
                <w:sz w:val="20"/>
                <w:szCs w:val="20"/>
                <w:lang w:val="en-GB" w:eastAsia="zh-CN"/>
              </w:rPr>
              <w:t xml:space="preserve"> = 1 for PDSCH, for S-DCI based M-TRP case, support all the following rows of DMRS port combinations and Number of DMRS CDM group(s) without data.</w:t>
            </w:r>
          </w:p>
          <w:p w14:paraId="3E98CC44" w14:textId="77777777" w:rsidR="009F0F38" w:rsidRPr="009F0F38" w:rsidRDefault="009F0F38" w:rsidP="009F0F38">
            <w:pPr>
              <w:numPr>
                <w:ilvl w:val="0"/>
                <w:numId w:val="11"/>
              </w:numPr>
              <w:autoSpaceDE/>
              <w:autoSpaceDN/>
              <w:adjustRightInd/>
              <w:snapToGrid/>
              <w:spacing w:after="0"/>
              <w:jc w:val="left"/>
              <w:rPr>
                <w:rFonts w:ascii="Times" w:eastAsia="Batang" w:hAnsi="Times" w:cs="Times"/>
                <w:bCs/>
                <w:sz w:val="20"/>
                <w:szCs w:val="20"/>
                <w:lang w:val="en-GB" w:eastAsia="zh-CN"/>
              </w:rPr>
            </w:pPr>
            <w:r w:rsidRPr="009F0F38">
              <w:rPr>
                <w:rFonts w:ascii="Times" w:eastAsia="Batang" w:hAnsi="Times" w:cs="Times"/>
                <w:bCs/>
                <w:sz w:val="20"/>
                <w:szCs w:val="20"/>
                <w:lang w:val="en-GB" w:eastAsia="zh-CN"/>
              </w:rPr>
              <w:t xml:space="preserve">All rows for Rel.18 eType2 DMRS ports with </w:t>
            </w:r>
            <w:r w:rsidRPr="009F0F38">
              <w:rPr>
                <w:rFonts w:ascii="Times" w:eastAsia="Batang" w:hAnsi="Times" w:cs="Times"/>
                <w:bCs/>
                <w:i/>
                <w:iCs/>
                <w:sz w:val="20"/>
                <w:szCs w:val="20"/>
                <w:lang w:val="en-GB" w:eastAsia="zh-CN"/>
              </w:rPr>
              <w:t>maxLength</w:t>
            </w:r>
            <w:r w:rsidRPr="009F0F38">
              <w:rPr>
                <w:rFonts w:ascii="Times" w:eastAsia="Batang" w:hAnsi="Times" w:cs="Times"/>
                <w:bCs/>
                <w:sz w:val="20"/>
                <w:szCs w:val="20"/>
                <w:lang w:val="en-GB" w:eastAsia="zh-CN"/>
              </w:rPr>
              <w:t xml:space="preserve"> = 1 for PDSCH for S-TRP.</w:t>
            </w:r>
          </w:p>
          <w:p w14:paraId="06E11D7B" w14:textId="77777777" w:rsidR="009F0F38" w:rsidRPr="009F0F38" w:rsidRDefault="009F0F38" w:rsidP="009F0F38">
            <w:pPr>
              <w:numPr>
                <w:ilvl w:val="1"/>
                <w:numId w:val="11"/>
              </w:numPr>
              <w:autoSpaceDE/>
              <w:autoSpaceDN/>
              <w:adjustRightInd/>
              <w:snapToGrid/>
              <w:spacing w:after="0"/>
              <w:jc w:val="left"/>
              <w:rPr>
                <w:rFonts w:ascii="Times" w:eastAsia="Batang" w:hAnsi="Times" w:cs="Times"/>
                <w:bCs/>
                <w:sz w:val="20"/>
                <w:szCs w:val="20"/>
                <w:lang w:val="en-GB" w:eastAsia="zh-CN"/>
              </w:rPr>
            </w:pPr>
            <w:r w:rsidRPr="009F0F38">
              <w:rPr>
                <w:rFonts w:ascii="Times" w:eastAsia="Batang" w:hAnsi="Times" w:cs="Times"/>
                <w:bCs/>
                <w:sz w:val="20"/>
                <w:szCs w:val="20"/>
                <w:lang w:val="en-GB" w:eastAsia="zh-TW"/>
              </w:rPr>
              <w:t>If MU-MIMO restriction (i.e. UE does not expect to be multiplexed with other DMRS ports in the same CDM group) is introduced to certain row(s) for S-TRP, the MU-restriction is applied to the same row(s) for S-DCI based M-TRP.</w:t>
            </w:r>
          </w:p>
          <w:p w14:paraId="0534A3D2" w14:textId="77777777" w:rsidR="009F0F38" w:rsidRPr="009F0F38" w:rsidRDefault="009F0F38" w:rsidP="009F0F38">
            <w:pPr>
              <w:numPr>
                <w:ilvl w:val="0"/>
                <w:numId w:val="11"/>
              </w:numPr>
              <w:autoSpaceDE/>
              <w:autoSpaceDN/>
              <w:adjustRightInd/>
              <w:snapToGrid/>
              <w:spacing w:after="0"/>
              <w:jc w:val="left"/>
              <w:rPr>
                <w:rFonts w:ascii="Times" w:eastAsia="Batang" w:hAnsi="Times" w:cs="Times"/>
                <w:bCs/>
                <w:sz w:val="20"/>
                <w:szCs w:val="20"/>
                <w:lang w:val="en-GB" w:eastAsia="zh-CN"/>
              </w:rPr>
            </w:pPr>
            <w:r w:rsidRPr="009F0F38">
              <w:rPr>
                <w:rFonts w:ascii="Times" w:eastAsia="Batang" w:hAnsi="Times" w:cs="Times"/>
                <w:bCs/>
                <w:sz w:val="20"/>
                <w:szCs w:val="20"/>
                <w:lang w:val="en-GB" w:eastAsia="zh-CN"/>
              </w:rPr>
              <w:t>For one CW, add new row 60 in Table 7.3.1.2.2-3A-X.</w:t>
            </w:r>
          </w:p>
          <w:p w14:paraId="4F7D623D" w14:textId="77777777" w:rsidR="009F0F38" w:rsidRPr="009F0F38" w:rsidRDefault="009F0F38" w:rsidP="009F0F38">
            <w:pPr>
              <w:numPr>
                <w:ilvl w:val="1"/>
                <w:numId w:val="11"/>
              </w:numPr>
              <w:autoSpaceDE/>
              <w:autoSpaceDN/>
              <w:adjustRightInd/>
              <w:snapToGrid/>
              <w:spacing w:after="0"/>
              <w:jc w:val="left"/>
              <w:rPr>
                <w:rFonts w:ascii="Times" w:eastAsia="Batang" w:hAnsi="Times" w:cs="Times"/>
                <w:bCs/>
                <w:sz w:val="20"/>
                <w:szCs w:val="20"/>
                <w:lang w:val="en-GB" w:eastAsia="zh-CN"/>
              </w:rPr>
            </w:pPr>
            <w:r w:rsidRPr="009F0F38">
              <w:rPr>
                <w:rFonts w:ascii="Times" w:eastAsia="Batang" w:hAnsi="Times" w:cs="Times"/>
                <w:bCs/>
                <w:sz w:val="20"/>
                <w:szCs w:val="20"/>
                <w:lang w:val="en-GB" w:eastAsia="zh-CN"/>
              </w:rPr>
              <w:t>For row 60, introduce MU-MIMO restriction (i.e. UE does not expect to be multiplexed with other DMRS ports in the same CDM group).</w:t>
            </w:r>
          </w:p>
          <w:p w14:paraId="182EABC8" w14:textId="77777777" w:rsidR="009F0F38" w:rsidRPr="009F0F38" w:rsidRDefault="009F0F38" w:rsidP="009F0F38">
            <w:pPr>
              <w:autoSpaceDE/>
              <w:autoSpaceDN/>
              <w:adjustRightInd/>
              <w:snapToGrid/>
              <w:spacing w:after="0"/>
              <w:jc w:val="left"/>
              <w:rPr>
                <w:rFonts w:ascii="Times" w:eastAsia="Batang" w:hAnsi="Times" w:cs="Times"/>
                <w:sz w:val="20"/>
                <w:szCs w:val="20"/>
                <w:lang w:val="en-GB" w:eastAsia="zh-TW"/>
              </w:rPr>
            </w:pPr>
          </w:p>
          <w:p w14:paraId="5180E787" w14:textId="77777777" w:rsidR="009F0F38" w:rsidRPr="009F0F38" w:rsidRDefault="009F0F38" w:rsidP="009F0F38">
            <w:pPr>
              <w:keepNext/>
              <w:overflowPunct w:val="0"/>
              <w:adjustRightInd/>
              <w:snapToGrid/>
              <w:spacing w:after="0"/>
              <w:ind w:leftChars="400" w:left="880"/>
              <w:jc w:val="center"/>
              <w:textAlignment w:val="baseline"/>
              <w:rPr>
                <w:rFonts w:ascii="Times" w:eastAsia="Batang" w:hAnsi="Times" w:cs="Times"/>
                <w:bCs/>
                <w:sz w:val="20"/>
                <w:szCs w:val="20"/>
                <w:lang w:val="en-GB" w:eastAsia="zh-CN"/>
              </w:rPr>
            </w:pPr>
            <w:r w:rsidRPr="009F0F38">
              <w:rPr>
                <w:rFonts w:ascii="Times" w:eastAsia="Batang" w:hAnsi="Times" w:cs="Times"/>
                <w:bCs/>
                <w:sz w:val="20"/>
                <w:szCs w:val="20"/>
                <w:lang w:val="en-GB" w:eastAsia="en-GB"/>
              </w:rPr>
              <w:t xml:space="preserve">Table </w:t>
            </w:r>
            <w:r w:rsidRPr="009F0F38">
              <w:rPr>
                <w:rFonts w:ascii="Times" w:eastAsia="Batang" w:hAnsi="Times" w:cs="Times"/>
                <w:bCs/>
                <w:sz w:val="20"/>
                <w:szCs w:val="20"/>
                <w:lang w:val="en-GB" w:eastAsia="zh-CN"/>
              </w:rPr>
              <w:t>7.3.1.2.2</w:t>
            </w:r>
            <w:r w:rsidRPr="009F0F38">
              <w:rPr>
                <w:rFonts w:ascii="Times" w:eastAsia="Batang" w:hAnsi="Times" w:cs="Times"/>
                <w:bCs/>
                <w:sz w:val="20"/>
                <w:szCs w:val="20"/>
                <w:lang w:val="en-GB" w:eastAsia="en-GB"/>
              </w:rPr>
              <w:t>-</w:t>
            </w:r>
            <w:r w:rsidRPr="009F0F38">
              <w:rPr>
                <w:rFonts w:ascii="Times" w:eastAsia="Batang" w:hAnsi="Times" w:cs="Times"/>
                <w:bCs/>
                <w:sz w:val="20"/>
                <w:szCs w:val="20"/>
                <w:lang w:val="en-GB" w:eastAsia="zh-CN"/>
              </w:rPr>
              <w:t>3A</w:t>
            </w:r>
            <w:r w:rsidRPr="009F0F38">
              <w:rPr>
                <w:rFonts w:ascii="Times" w:eastAsia="Batang" w:hAnsi="Times" w:cs="Times"/>
                <w:bCs/>
                <w:sz w:val="20"/>
                <w:szCs w:val="20"/>
                <w:lang w:val="en-GB" w:eastAsia="zh-TW"/>
              </w:rPr>
              <w:t>-X</w:t>
            </w:r>
            <w:r w:rsidRPr="009F0F38">
              <w:rPr>
                <w:rFonts w:ascii="Times" w:eastAsia="Batang" w:hAnsi="Times" w:cs="Times"/>
                <w:bCs/>
                <w:sz w:val="20"/>
                <w:szCs w:val="20"/>
                <w:lang w:val="en-GB" w:eastAsia="zh-CN"/>
              </w:rPr>
              <w:t xml:space="preserve">: Antenna port(s) (1000 + DMRS port), </w:t>
            </w:r>
            <w:r w:rsidRPr="009F0F38">
              <w:rPr>
                <w:rFonts w:ascii="Times" w:eastAsia="Batang" w:hAnsi="Times" w:cs="Times"/>
                <w:bCs/>
                <w:i/>
                <w:iCs/>
                <w:sz w:val="20"/>
                <w:szCs w:val="20"/>
                <w:lang w:val="en-GB" w:eastAsia="zh-CN"/>
              </w:rPr>
              <w:t>dmrs-Type</w:t>
            </w:r>
            <w:r w:rsidRPr="009F0F38">
              <w:rPr>
                <w:rFonts w:ascii="Times" w:eastAsia="Batang" w:hAnsi="Times" w:cs="Times"/>
                <w:bCs/>
                <w:sz w:val="20"/>
                <w:szCs w:val="20"/>
                <w:lang w:val="en-GB" w:eastAsia="zh-CN"/>
              </w:rPr>
              <w:t xml:space="preserve">=eType2, </w:t>
            </w:r>
            <w:r w:rsidRPr="009F0F38">
              <w:rPr>
                <w:rFonts w:ascii="Times" w:eastAsia="Batang" w:hAnsi="Times" w:cs="Times"/>
                <w:bCs/>
                <w:i/>
                <w:iCs/>
                <w:sz w:val="20"/>
                <w:szCs w:val="20"/>
                <w:lang w:val="en-GB" w:eastAsia="zh-CN"/>
              </w:rPr>
              <w:t>maxLength</w:t>
            </w:r>
            <w:r w:rsidRPr="009F0F38">
              <w:rPr>
                <w:rFonts w:ascii="Times" w:eastAsia="Batang" w:hAnsi="Times" w:cs="Times"/>
                <w:bCs/>
                <w:sz w:val="20"/>
                <w:szCs w:val="20"/>
                <w:lang w:val="en-GB" w:eastAsia="zh-CN"/>
              </w:rPr>
              <w:t>=1</w:t>
            </w:r>
          </w:p>
          <w:tbl>
            <w:tblPr>
              <w:tblW w:w="3949" w:type="dxa"/>
              <w:jc w:val="center"/>
              <w:tblCellMar>
                <w:left w:w="0" w:type="dxa"/>
                <w:right w:w="0" w:type="dxa"/>
              </w:tblCellMar>
              <w:tblLook w:val="04A0" w:firstRow="1" w:lastRow="0" w:firstColumn="1" w:lastColumn="0" w:noHBand="0" w:noVBand="1"/>
            </w:tblPr>
            <w:tblGrid>
              <w:gridCol w:w="694"/>
              <w:gridCol w:w="1192"/>
              <w:gridCol w:w="2063"/>
            </w:tblGrid>
            <w:tr w:rsidR="009F0F38" w:rsidRPr="009F0F38" w14:paraId="7193AC4D" w14:textId="77777777" w:rsidTr="00DF3676">
              <w:trPr>
                <w:trHeight w:val="214"/>
                <w:jc w:val="center"/>
              </w:trPr>
              <w:tc>
                <w:tcPr>
                  <w:tcW w:w="3949"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93F1802" w14:textId="77777777" w:rsidR="009F0F38" w:rsidRPr="009F0F38" w:rsidRDefault="009F0F38" w:rsidP="009F0F38">
                  <w:pPr>
                    <w:keepLines/>
                    <w:autoSpaceDE/>
                    <w:autoSpaceDN/>
                    <w:adjustRightInd/>
                    <w:snapToGrid/>
                    <w:spacing w:after="0"/>
                    <w:jc w:val="center"/>
                    <w:rPr>
                      <w:rFonts w:ascii="Times" w:hAnsi="Times" w:cs="Times"/>
                      <w:bCs/>
                      <w:sz w:val="20"/>
                      <w:szCs w:val="20"/>
                      <w:lang w:eastAsia="zh-CN"/>
                    </w:rPr>
                  </w:pPr>
                  <w:r w:rsidRPr="009F0F38">
                    <w:rPr>
                      <w:rFonts w:ascii="Times" w:hAnsi="Times" w:cs="Times"/>
                      <w:bCs/>
                      <w:color w:val="000000"/>
                      <w:sz w:val="20"/>
                      <w:szCs w:val="20"/>
                      <w:lang w:val="en-GB" w:eastAsia="zh-CN"/>
                    </w:rPr>
                    <w:t>One Codeword:</w:t>
                  </w:r>
                </w:p>
                <w:p w14:paraId="6488E921" w14:textId="77777777" w:rsidR="009F0F38" w:rsidRPr="009F0F38" w:rsidRDefault="009F0F38" w:rsidP="009F0F38">
                  <w:pPr>
                    <w:autoSpaceDE/>
                    <w:adjustRightInd/>
                    <w:spacing w:after="0"/>
                    <w:jc w:val="center"/>
                    <w:textAlignment w:val="baseline"/>
                    <w:rPr>
                      <w:rFonts w:ascii="Times" w:eastAsia="Batang" w:hAnsi="Times" w:cs="Times"/>
                      <w:bCs/>
                      <w:sz w:val="20"/>
                      <w:szCs w:val="20"/>
                      <w:lang w:val="en-GB" w:eastAsia="ko-KR"/>
                    </w:rPr>
                  </w:pPr>
                  <w:r w:rsidRPr="009F0F38">
                    <w:rPr>
                      <w:rFonts w:ascii="Times" w:eastAsia="Batang" w:hAnsi="Times" w:cs="Times"/>
                      <w:bCs/>
                      <w:color w:val="000000"/>
                      <w:sz w:val="20"/>
                      <w:szCs w:val="20"/>
                      <w:lang w:val="en-GB"/>
                    </w:rPr>
                    <w:t>Codeword 0 enabled,</w:t>
                  </w:r>
                </w:p>
                <w:p w14:paraId="7364801C" w14:textId="77777777" w:rsidR="009F0F38" w:rsidRPr="009F0F38" w:rsidRDefault="009F0F38" w:rsidP="009F0F38">
                  <w:pPr>
                    <w:keepLines/>
                    <w:autoSpaceDE/>
                    <w:autoSpaceDN/>
                    <w:adjustRightInd/>
                    <w:snapToGrid/>
                    <w:spacing w:after="0"/>
                    <w:jc w:val="center"/>
                    <w:rPr>
                      <w:rFonts w:ascii="Times" w:hAnsi="Times" w:cs="Times"/>
                      <w:bCs/>
                      <w:sz w:val="20"/>
                      <w:szCs w:val="20"/>
                      <w:lang w:val="en-GB" w:eastAsia="zh-CN"/>
                    </w:rPr>
                  </w:pPr>
                  <w:r w:rsidRPr="009F0F38">
                    <w:rPr>
                      <w:rFonts w:ascii="Times" w:hAnsi="Times" w:cs="Times"/>
                      <w:bCs/>
                      <w:color w:val="000000"/>
                      <w:sz w:val="20"/>
                      <w:szCs w:val="20"/>
                      <w:lang w:val="en-GB" w:eastAsia="zh-CN"/>
                    </w:rPr>
                    <w:t>Codeword 1 disabled</w:t>
                  </w:r>
                </w:p>
              </w:tc>
            </w:tr>
            <w:tr w:rsidR="009F0F38" w:rsidRPr="009F0F38" w14:paraId="1EA8747C" w14:textId="77777777" w:rsidTr="00DF3676">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946092C" w14:textId="77777777" w:rsidR="009F0F38" w:rsidRPr="009F0F38" w:rsidRDefault="009F0F38" w:rsidP="009F0F38">
                  <w:pPr>
                    <w:keepLines/>
                    <w:autoSpaceDE/>
                    <w:autoSpaceDN/>
                    <w:adjustRightInd/>
                    <w:snapToGrid/>
                    <w:spacing w:after="0"/>
                    <w:jc w:val="center"/>
                    <w:rPr>
                      <w:rFonts w:ascii="Times" w:hAnsi="Times" w:cs="Times"/>
                      <w:sz w:val="20"/>
                      <w:szCs w:val="20"/>
                      <w:lang w:eastAsia="zh-CN"/>
                    </w:rPr>
                  </w:pPr>
                  <w:r w:rsidRPr="009F0F38">
                    <w:rPr>
                      <w:rFonts w:ascii="Times" w:hAnsi="Times" w:cs="Times"/>
                      <w:bCs/>
                      <w:color w:val="000000"/>
                      <w:sz w:val="20"/>
                      <w:szCs w:val="20"/>
                      <w:lang w:val="en-GB" w:eastAsia="x-none"/>
                    </w:rPr>
                    <w:t>Value</w:t>
                  </w:r>
                </w:p>
              </w:tc>
              <w:tc>
                <w:tcPr>
                  <w:tcW w:w="120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DAB8EC"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CN"/>
                    </w:rPr>
                  </w:pPr>
                  <w:r w:rsidRPr="009F0F38">
                    <w:rPr>
                      <w:rFonts w:ascii="Times" w:hAnsi="Times" w:cs="Times"/>
                      <w:bCs/>
                      <w:color w:val="000000"/>
                      <w:sz w:val="20"/>
                      <w:szCs w:val="20"/>
                      <w:lang w:val="en-GB" w:eastAsia="x-none"/>
                    </w:rPr>
                    <w:t xml:space="preserve">Number of </w:t>
                  </w:r>
                  <w:r w:rsidRPr="009F0F38">
                    <w:rPr>
                      <w:rFonts w:ascii="Times" w:hAnsi="Times" w:cs="Times"/>
                      <w:bCs/>
                      <w:color w:val="000000"/>
                      <w:sz w:val="20"/>
                      <w:szCs w:val="20"/>
                      <w:lang w:val="en-GB" w:eastAsia="zh-CN"/>
                    </w:rPr>
                    <w:t xml:space="preserve">DMRS </w:t>
                  </w:r>
                  <w:r w:rsidRPr="009F0F38">
                    <w:rPr>
                      <w:rFonts w:ascii="Times" w:hAnsi="Times" w:cs="Times"/>
                      <w:bCs/>
                      <w:color w:val="000000"/>
                      <w:sz w:val="20"/>
                      <w:szCs w:val="20"/>
                      <w:lang w:val="en-GB" w:eastAsia="x-none"/>
                    </w:rPr>
                    <w:t xml:space="preserve">CDM group(s) </w:t>
                  </w:r>
                  <w:r w:rsidRPr="009F0F38">
                    <w:rPr>
                      <w:rFonts w:ascii="Times" w:hAnsi="Times" w:cs="Times"/>
                      <w:bCs/>
                      <w:color w:val="000000"/>
                      <w:sz w:val="20"/>
                      <w:szCs w:val="20"/>
                      <w:lang w:val="en-GB" w:eastAsia="zh-CN"/>
                    </w:rPr>
                    <w:t>without data</w:t>
                  </w:r>
                </w:p>
              </w:tc>
              <w:tc>
                <w:tcPr>
                  <w:tcW w:w="213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7F50AB4"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CN"/>
                    </w:rPr>
                  </w:pPr>
                  <w:r w:rsidRPr="009F0F38">
                    <w:rPr>
                      <w:rFonts w:ascii="Times" w:hAnsi="Times" w:cs="Times"/>
                      <w:bCs/>
                      <w:color w:val="000000"/>
                      <w:sz w:val="20"/>
                      <w:szCs w:val="20"/>
                      <w:lang w:val="en-GB" w:eastAsia="x-none"/>
                    </w:rPr>
                    <w:t>DMRS port(s)</w:t>
                  </w:r>
                </w:p>
              </w:tc>
            </w:tr>
            <w:tr w:rsidR="009F0F38" w:rsidRPr="009F0F38" w14:paraId="799E572C" w14:textId="77777777" w:rsidTr="00DF367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896B66"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TW"/>
                    </w:rPr>
                  </w:pPr>
                  <w:r w:rsidRPr="009F0F38">
                    <w:rPr>
                      <w:rFonts w:ascii="Times" w:hAnsi="Times" w:cs="Times"/>
                      <w:sz w:val="20"/>
                      <w:szCs w:val="20"/>
                      <w:lang w:val="en-GB" w:eastAsia="x-none"/>
                    </w:rPr>
                    <w:t>…</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A044B"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x-none"/>
                    </w:rPr>
                  </w:pPr>
                  <w:r w:rsidRPr="009F0F38">
                    <w:rPr>
                      <w:rFonts w:ascii="Times" w:hAnsi="Times" w:cs="Times"/>
                      <w:sz w:val="20"/>
                      <w:szCs w:val="20"/>
                      <w:lang w:val="en-GB" w:eastAsia="x-none"/>
                    </w:rPr>
                    <w:t>…</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37BB9"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x-none"/>
                    </w:rPr>
                  </w:pPr>
                  <w:r w:rsidRPr="009F0F38">
                    <w:rPr>
                      <w:rFonts w:ascii="Times" w:hAnsi="Times" w:cs="Times"/>
                      <w:sz w:val="20"/>
                      <w:szCs w:val="20"/>
                      <w:lang w:val="en-GB" w:eastAsia="x-none"/>
                    </w:rPr>
                    <w:t>…</w:t>
                  </w:r>
                </w:p>
              </w:tc>
            </w:tr>
            <w:tr w:rsidR="009F0F38" w:rsidRPr="009F0F38" w14:paraId="4BC84C8D" w14:textId="77777777" w:rsidTr="00DF367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833390"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CN"/>
                    </w:rPr>
                  </w:pPr>
                  <w:r w:rsidRPr="009F0F38">
                    <w:rPr>
                      <w:rFonts w:ascii="Times" w:hAnsi="Times" w:cs="Times"/>
                      <w:sz w:val="20"/>
                      <w:szCs w:val="20"/>
                      <w:lang w:val="en-GB" w:eastAsia="x-none"/>
                    </w:rPr>
                    <w:t>60</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DE977"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CN"/>
                    </w:rPr>
                  </w:pPr>
                  <w:r w:rsidRPr="009F0F38">
                    <w:rPr>
                      <w:rFonts w:ascii="Times" w:hAnsi="Times" w:cs="Times"/>
                      <w:sz w:val="20"/>
                      <w:szCs w:val="20"/>
                      <w:lang w:val="en-GB" w:eastAsia="x-none"/>
                    </w:rPr>
                    <w:t>2</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23F03"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CN"/>
                    </w:rPr>
                  </w:pPr>
                  <w:r w:rsidRPr="009F0F38">
                    <w:rPr>
                      <w:rFonts w:ascii="Times" w:hAnsi="Times" w:cs="Times"/>
                      <w:sz w:val="20"/>
                      <w:szCs w:val="20"/>
                      <w:lang w:val="en-GB" w:eastAsia="x-none"/>
                    </w:rPr>
                    <w:t>0,2,3</w:t>
                  </w:r>
                </w:p>
              </w:tc>
            </w:tr>
          </w:tbl>
          <w:p w14:paraId="5E2D9DCE" w14:textId="77777777" w:rsidR="009F0F38" w:rsidRPr="009F0F38" w:rsidRDefault="009F0F38" w:rsidP="009F0F38">
            <w:pPr>
              <w:autoSpaceDE/>
              <w:autoSpaceDN/>
              <w:adjustRightInd/>
              <w:snapToGrid/>
              <w:spacing w:after="0"/>
              <w:jc w:val="left"/>
              <w:rPr>
                <w:rFonts w:ascii="Times" w:eastAsia="MS PGothic" w:hAnsi="Times" w:cs="Times"/>
                <w:sz w:val="20"/>
                <w:szCs w:val="20"/>
                <w:lang w:val="en-GB" w:eastAsia="ja-JP"/>
              </w:rPr>
            </w:pPr>
          </w:p>
          <w:p w14:paraId="170BC6D9" w14:textId="77777777" w:rsidR="009F0F38" w:rsidRPr="009F0F38" w:rsidRDefault="009F0F38" w:rsidP="009F0F38">
            <w:pPr>
              <w:autoSpaceDE/>
              <w:autoSpaceDN/>
              <w:adjustRightInd/>
              <w:snapToGrid/>
              <w:spacing w:after="0"/>
              <w:jc w:val="left"/>
              <w:rPr>
                <w:rFonts w:ascii="Times" w:eastAsia="MS PGothic" w:hAnsi="Times" w:cs="Times"/>
                <w:b/>
                <w:bCs/>
                <w:sz w:val="20"/>
                <w:szCs w:val="20"/>
                <w:highlight w:val="green"/>
                <w:lang w:eastAsia="zh-CN"/>
              </w:rPr>
            </w:pPr>
            <w:r w:rsidRPr="009F0F38">
              <w:rPr>
                <w:rFonts w:ascii="Times" w:eastAsia="Batang" w:hAnsi="Times" w:cs="Times"/>
                <w:b/>
                <w:bCs/>
                <w:sz w:val="20"/>
                <w:szCs w:val="20"/>
                <w:highlight w:val="green"/>
                <w:lang w:val="en-GB" w:eastAsia="zh-CN"/>
              </w:rPr>
              <w:t>Agreement</w:t>
            </w:r>
          </w:p>
          <w:p w14:paraId="39D83299" w14:textId="77777777" w:rsidR="009F0F38" w:rsidRPr="009F0F38" w:rsidRDefault="009F0F38" w:rsidP="009F0F38">
            <w:pPr>
              <w:autoSpaceDE/>
              <w:autoSpaceDN/>
              <w:adjustRightInd/>
              <w:snapToGrid/>
              <w:spacing w:after="0"/>
              <w:rPr>
                <w:rFonts w:ascii="Times" w:eastAsia="Batang" w:hAnsi="Times" w:cs="Times"/>
                <w:bCs/>
                <w:sz w:val="20"/>
                <w:szCs w:val="20"/>
                <w:lang w:val="en-GB" w:eastAsia="zh-CN"/>
              </w:rPr>
            </w:pPr>
            <w:r w:rsidRPr="009F0F38">
              <w:rPr>
                <w:rFonts w:ascii="Times" w:eastAsia="Batang" w:hAnsi="Times" w:cs="Times"/>
                <w:bCs/>
                <w:sz w:val="20"/>
                <w:szCs w:val="20"/>
                <w:lang w:val="en-GB" w:eastAsia="zh-CN"/>
              </w:rPr>
              <w:t>For the antenna ports indication in Rel.18 eType2</w:t>
            </w:r>
            <w:r w:rsidRPr="009F0F38">
              <w:rPr>
                <w:rFonts w:ascii="Times" w:eastAsia="Batang" w:hAnsi="Times" w:cs="Times"/>
                <w:sz w:val="20"/>
                <w:szCs w:val="20"/>
                <w:lang w:val="en-GB" w:eastAsia="zh-TW"/>
              </w:rPr>
              <w:t xml:space="preserve"> </w:t>
            </w:r>
            <w:r w:rsidRPr="009F0F38">
              <w:rPr>
                <w:rFonts w:ascii="Times" w:eastAsia="Batang" w:hAnsi="Times" w:cs="Times"/>
                <w:bCs/>
                <w:sz w:val="20"/>
                <w:szCs w:val="20"/>
                <w:lang w:val="en-GB" w:eastAsia="zh-CN"/>
              </w:rPr>
              <w:t xml:space="preserve">DMRS ports with </w:t>
            </w:r>
            <w:r w:rsidRPr="009F0F38">
              <w:rPr>
                <w:rFonts w:ascii="Times" w:eastAsia="Batang" w:hAnsi="Times" w:cs="Times"/>
                <w:bCs/>
                <w:i/>
                <w:iCs/>
                <w:sz w:val="20"/>
                <w:szCs w:val="20"/>
                <w:lang w:val="en-GB" w:eastAsia="zh-CN"/>
              </w:rPr>
              <w:t>maxLength</w:t>
            </w:r>
            <w:r w:rsidRPr="009F0F38">
              <w:rPr>
                <w:rFonts w:ascii="Times" w:eastAsia="Batang" w:hAnsi="Times" w:cs="Times"/>
                <w:bCs/>
                <w:sz w:val="20"/>
                <w:szCs w:val="20"/>
                <w:lang w:val="en-GB" w:eastAsia="zh-CN"/>
              </w:rPr>
              <w:t xml:space="preserve"> = 2 for PDSCH, for S-DCI based M-TRP case, support all the following rows of DMRS port combinations and Number of DMRS CDM group(s) without data.</w:t>
            </w:r>
          </w:p>
          <w:p w14:paraId="3619E12A" w14:textId="77777777" w:rsidR="009F0F38" w:rsidRPr="009F0F38" w:rsidRDefault="009F0F38" w:rsidP="009F0F38">
            <w:pPr>
              <w:numPr>
                <w:ilvl w:val="0"/>
                <w:numId w:val="11"/>
              </w:numPr>
              <w:autoSpaceDE/>
              <w:autoSpaceDN/>
              <w:adjustRightInd/>
              <w:snapToGrid/>
              <w:spacing w:after="0"/>
              <w:jc w:val="left"/>
              <w:rPr>
                <w:rFonts w:ascii="Times" w:eastAsia="Batang" w:hAnsi="Times" w:cs="Times"/>
                <w:bCs/>
                <w:sz w:val="20"/>
                <w:szCs w:val="20"/>
                <w:lang w:val="en-GB" w:eastAsia="zh-CN"/>
              </w:rPr>
            </w:pPr>
            <w:r w:rsidRPr="009F0F38">
              <w:rPr>
                <w:rFonts w:ascii="Times" w:eastAsia="Batang" w:hAnsi="Times" w:cs="Times"/>
                <w:bCs/>
                <w:sz w:val="20"/>
                <w:szCs w:val="20"/>
                <w:lang w:val="en-GB" w:eastAsia="zh-CN"/>
              </w:rPr>
              <w:t xml:space="preserve">All rows for Rel.18 eType2 DMRS ports with </w:t>
            </w:r>
            <w:r w:rsidRPr="009F0F38">
              <w:rPr>
                <w:rFonts w:ascii="Times" w:eastAsia="Batang" w:hAnsi="Times" w:cs="Times"/>
                <w:bCs/>
                <w:i/>
                <w:iCs/>
                <w:sz w:val="20"/>
                <w:szCs w:val="20"/>
                <w:lang w:val="en-GB" w:eastAsia="zh-CN"/>
              </w:rPr>
              <w:t>maxLength</w:t>
            </w:r>
            <w:r w:rsidRPr="009F0F38">
              <w:rPr>
                <w:rFonts w:ascii="Times" w:eastAsia="Batang" w:hAnsi="Times" w:cs="Times"/>
                <w:bCs/>
                <w:sz w:val="20"/>
                <w:szCs w:val="20"/>
                <w:lang w:val="en-GB" w:eastAsia="zh-CN"/>
              </w:rPr>
              <w:t xml:space="preserve"> = 2 for PDSCH for S-TRP.</w:t>
            </w:r>
          </w:p>
          <w:p w14:paraId="19DFC9F9" w14:textId="77777777" w:rsidR="009F0F38" w:rsidRPr="009F0F38" w:rsidRDefault="009F0F38" w:rsidP="009F0F38">
            <w:pPr>
              <w:numPr>
                <w:ilvl w:val="1"/>
                <w:numId w:val="11"/>
              </w:numPr>
              <w:autoSpaceDE/>
              <w:autoSpaceDN/>
              <w:adjustRightInd/>
              <w:snapToGrid/>
              <w:spacing w:after="0"/>
              <w:jc w:val="left"/>
              <w:rPr>
                <w:rFonts w:ascii="Times" w:eastAsia="Batang" w:hAnsi="Times" w:cs="Times"/>
                <w:bCs/>
                <w:sz w:val="20"/>
                <w:szCs w:val="20"/>
                <w:lang w:val="en-GB" w:eastAsia="zh-CN"/>
              </w:rPr>
            </w:pPr>
            <w:r w:rsidRPr="009F0F38">
              <w:rPr>
                <w:rFonts w:ascii="Times" w:eastAsia="Batang" w:hAnsi="Times" w:cs="Times"/>
                <w:bCs/>
                <w:sz w:val="20"/>
                <w:szCs w:val="20"/>
                <w:lang w:val="en-GB" w:eastAsia="zh-TW"/>
              </w:rPr>
              <w:t>If MU-MIMO restriction (i.e. UE does not expect to be multiplexed with other DMRS ports in the same CDM group) is introduced to certain row(s) for S-TRP, the MU-restriction is also applied to the same row(s) for S-DCI based M-TRP.</w:t>
            </w:r>
          </w:p>
          <w:p w14:paraId="39541466" w14:textId="77777777" w:rsidR="009F0F38" w:rsidRPr="009F0F38" w:rsidRDefault="009F0F38" w:rsidP="009F0F38">
            <w:pPr>
              <w:numPr>
                <w:ilvl w:val="0"/>
                <w:numId w:val="11"/>
              </w:numPr>
              <w:autoSpaceDE/>
              <w:autoSpaceDN/>
              <w:adjustRightInd/>
              <w:snapToGrid/>
              <w:spacing w:after="0"/>
              <w:jc w:val="left"/>
              <w:rPr>
                <w:rFonts w:ascii="Times" w:eastAsia="Batang" w:hAnsi="Times" w:cs="Times"/>
                <w:bCs/>
                <w:sz w:val="20"/>
                <w:szCs w:val="20"/>
                <w:lang w:val="en-GB" w:eastAsia="zh-CN"/>
              </w:rPr>
            </w:pPr>
            <w:r w:rsidRPr="009F0F38">
              <w:rPr>
                <w:rFonts w:ascii="Times" w:eastAsia="Batang" w:hAnsi="Times" w:cs="Times"/>
                <w:bCs/>
                <w:sz w:val="20"/>
                <w:szCs w:val="20"/>
                <w:lang w:val="en-GB" w:eastAsia="zh-CN"/>
              </w:rPr>
              <w:t>For one CW, add new row 128 in Table 7.3.1.2.2-4A-X.</w:t>
            </w:r>
          </w:p>
          <w:p w14:paraId="699F56B5" w14:textId="77777777" w:rsidR="009F0F38" w:rsidRPr="009F0F38" w:rsidRDefault="009F0F38" w:rsidP="009F0F38">
            <w:pPr>
              <w:numPr>
                <w:ilvl w:val="1"/>
                <w:numId w:val="11"/>
              </w:numPr>
              <w:autoSpaceDE/>
              <w:autoSpaceDN/>
              <w:adjustRightInd/>
              <w:snapToGrid/>
              <w:spacing w:after="0"/>
              <w:jc w:val="left"/>
              <w:rPr>
                <w:rFonts w:ascii="Times" w:eastAsia="Batang" w:hAnsi="Times" w:cs="Times"/>
                <w:bCs/>
                <w:sz w:val="20"/>
                <w:szCs w:val="20"/>
                <w:lang w:val="en-GB" w:eastAsia="zh-CN"/>
              </w:rPr>
            </w:pPr>
            <w:r w:rsidRPr="009F0F38">
              <w:rPr>
                <w:rFonts w:ascii="Times" w:eastAsia="Batang" w:hAnsi="Times" w:cs="Times"/>
                <w:bCs/>
                <w:sz w:val="20"/>
                <w:szCs w:val="20"/>
                <w:lang w:val="en-GB" w:eastAsia="zh-CN"/>
              </w:rPr>
              <w:t>For row 128, introduce MU-MIMO restriction (i.e. UE does not expect to be multiplexed with other DMRS ports in the same CDM group).</w:t>
            </w:r>
          </w:p>
          <w:p w14:paraId="20CE4CCD" w14:textId="77777777" w:rsidR="009F0F38" w:rsidRPr="009F0F38" w:rsidRDefault="009F0F38" w:rsidP="009F0F38">
            <w:pPr>
              <w:autoSpaceDE/>
              <w:autoSpaceDN/>
              <w:adjustRightInd/>
              <w:snapToGrid/>
              <w:spacing w:after="0"/>
              <w:jc w:val="left"/>
              <w:rPr>
                <w:rFonts w:ascii="Times" w:eastAsia="Batang" w:hAnsi="Times" w:cs="Times"/>
                <w:sz w:val="20"/>
                <w:szCs w:val="20"/>
                <w:lang w:val="en-GB" w:eastAsia="zh-TW"/>
              </w:rPr>
            </w:pPr>
          </w:p>
          <w:p w14:paraId="25650F4B" w14:textId="77777777" w:rsidR="009F0F38" w:rsidRPr="009F0F38" w:rsidRDefault="009F0F38" w:rsidP="009F0F38">
            <w:pPr>
              <w:keepNext/>
              <w:overflowPunct w:val="0"/>
              <w:adjustRightInd/>
              <w:snapToGrid/>
              <w:spacing w:after="0"/>
              <w:ind w:leftChars="400" w:left="880"/>
              <w:jc w:val="center"/>
              <w:textAlignment w:val="baseline"/>
              <w:rPr>
                <w:rFonts w:ascii="Times" w:eastAsia="Batang" w:hAnsi="Times" w:cs="Times"/>
                <w:bCs/>
                <w:sz w:val="20"/>
                <w:szCs w:val="20"/>
                <w:lang w:val="en-GB" w:eastAsia="zh-CN"/>
              </w:rPr>
            </w:pPr>
            <w:r w:rsidRPr="009F0F38">
              <w:rPr>
                <w:rFonts w:ascii="Times" w:eastAsia="Batang" w:hAnsi="Times" w:cs="Times"/>
                <w:bCs/>
                <w:sz w:val="20"/>
                <w:szCs w:val="20"/>
                <w:lang w:val="en-GB" w:eastAsia="en-GB"/>
              </w:rPr>
              <w:t xml:space="preserve">Table </w:t>
            </w:r>
            <w:r w:rsidRPr="009F0F38">
              <w:rPr>
                <w:rFonts w:ascii="Times" w:eastAsia="Batang" w:hAnsi="Times" w:cs="Times"/>
                <w:bCs/>
                <w:sz w:val="20"/>
                <w:szCs w:val="20"/>
                <w:lang w:val="en-GB" w:eastAsia="zh-CN"/>
              </w:rPr>
              <w:t>7.3.1.2.2</w:t>
            </w:r>
            <w:r w:rsidRPr="009F0F38">
              <w:rPr>
                <w:rFonts w:ascii="Times" w:eastAsia="Batang" w:hAnsi="Times" w:cs="Times"/>
                <w:bCs/>
                <w:sz w:val="20"/>
                <w:szCs w:val="20"/>
                <w:lang w:val="en-GB" w:eastAsia="en-GB"/>
              </w:rPr>
              <w:t>-</w:t>
            </w:r>
            <w:r w:rsidRPr="009F0F38">
              <w:rPr>
                <w:rFonts w:ascii="Times" w:eastAsia="Batang" w:hAnsi="Times" w:cs="Times"/>
                <w:bCs/>
                <w:sz w:val="20"/>
                <w:szCs w:val="20"/>
                <w:lang w:val="en-GB" w:eastAsia="zh-CN"/>
              </w:rPr>
              <w:t>4A</w:t>
            </w:r>
            <w:r w:rsidRPr="009F0F38">
              <w:rPr>
                <w:rFonts w:ascii="Times" w:eastAsia="Batang" w:hAnsi="Times" w:cs="Times"/>
                <w:bCs/>
                <w:sz w:val="20"/>
                <w:szCs w:val="20"/>
                <w:lang w:val="en-GB" w:eastAsia="zh-TW"/>
              </w:rPr>
              <w:t>-X</w:t>
            </w:r>
            <w:r w:rsidRPr="009F0F38">
              <w:rPr>
                <w:rFonts w:ascii="Times" w:eastAsia="Batang" w:hAnsi="Times" w:cs="Times"/>
                <w:bCs/>
                <w:sz w:val="20"/>
                <w:szCs w:val="20"/>
                <w:lang w:val="en-GB" w:eastAsia="zh-CN"/>
              </w:rPr>
              <w:t xml:space="preserve">: Antenna port(s) (1000 + DMRS port), </w:t>
            </w:r>
            <w:r w:rsidRPr="009F0F38">
              <w:rPr>
                <w:rFonts w:ascii="Times" w:eastAsia="Batang" w:hAnsi="Times" w:cs="Times"/>
                <w:bCs/>
                <w:i/>
                <w:iCs/>
                <w:sz w:val="20"/>
                <w:szCs w:val="20"/>
                <w:lang w:val="en-GB" w:eastAsia="zh-CN"/>
              </w:rPr>
              <w:t>dmrs-Type</w:t>
            </w:r>
            <w:r w:rsidRPr="009F0F38">
              <w:rPr>
                <w:rFonts w:ascii="Times" w:eastAsia="Batang" w:hAnsi="Times" w:cs="Times"/>
                <w:bCs/>
                <w:sz w:val="20"/>
                <w:szCs w:val="20"/>
                <w:lang w:val="en-GB" w:eastAsia="zh-CN"/>
              </w:rPr>
              <w:t xml:space="preserve">=eType2, </w:t>
            </w:r>
            <w:r w:rsidRPr="009F0F38">
              <w:rPr>
                <w:rFonts w:ascii="Times" w:eastAsia="Batang" w:hAnsi="Times" w:cs="Times"/>
                <w:bCs/>
                <w:i/>
                <w:iCs/>
                <w:sz w:val="20"/>
                <w:szCs w:val="20"/>
                <w:lang w:val="en-GB" w:eastAsia="zh-CN"/>
              </w:rPr>
              <w:t>maxLength</w:t>
            </w:r>
            <w:r w:rsidRPr="009F0F38">
              <w:rPr>
                <w:rFonts w:ascii="Times" w:eastAsia="Batang" w:hAnsi="Times" w:cs="Times"/>
                <w:bCs/>
                <w:sz w:val="20"/>
                <w:szCs w:val="20"/>
                <w:lang w:val="en-GB" w:eastAsia="zh-CN"/>
              </w:rPr>
              <w:t>=2</w:t>
            </w:r>
          </w:p>
          <w:tbl>
            <w:tblPr>
              <w:tblW w:w="3949" w:type="dxa"/>
              <w:jc w:val="center"/>
              <w:tblCellMar>
                <w:left w:w="0" w:type="dxa"/>
                <w:right w:w="0" w:type="dxa"/>
              </w:tblCellMar>
              <w:tblLook w:val="04A0" w:firstRow="1" w:lastRow="0" w:firstColumn="1" w:lastColumn="0" w:noHBand="0" w:noVBand="1"/>
            </w:tblPr>
            <w:tblGrid>
              <w:gridCol w:w="694"/>
              <w:gridCol w:w="1254"/>
              <w:gridCol w:w="852"/>
              <w:gridCol w:w="1149"/>
            </w:tblGrid>
            <w:tr w:rsidR="009F0F38" w:rsidRPr="009F0F38" w14:paraId="17750340" w14:textId="77777777" w:rsidTr="00DF3676">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087A47" w14:textId="77777777" w:rsidR="009F0F38" w:rsidRPr="009F0F38" w:rsidRDefault="009F0F38" w:rsidP="009F0F38">
                  <w:pPr>
                    <w:keepLines/>
                    <w:autoSpaceDE/>
                    <w:autoSpaceDN/>
                    <w:adjustRightInd/>
                    <w:snapToGrid/>
                    <w:spacing w:after="0"/>
                    <w:jc w:val="center"/>
                    <w:rPr>
                      <w:rFonts w:ascii="Times" w:hAnsi="Times" w:cs="Times"/>
                      <w:bCs/>
                      <w:sz w:val="20"/>
                      <w:szCs w:val="20"/>
                      <w:lang w:eastAsia="zh-CN"/>
                    </w:rPr>
                  </w:pPr>
                  <w:r w:rsidRPr="009F0F38">
                    <w:rPr>
                      <w:rFonts w:ascii="Times" w:hAnsi="Times" w:cs="Times"/>
                      <w:bCs/>
                      <w:color w:val="000000"/>
                      <w:sz w:val="20"/>
                      <w:szCs w:val="20"/>
                      <w:lang w:val="en-GB" w:eastAsia="zh-CN"/>
                    </w:rPr>
                    <w:t>One Codeword:</w:t>
                  </w:r>
                </w:p>
                <w:p w14:paraId="2D47BAF4" w14:textId="77777777" w:rsidR="009F0F38" w:rsidRPr="009F0F38" w:rsidRDefault="009F0F38" w:rsidP="009F0F38">
                  <w:pPr>
                    <w:autoSpaceDE/>
                    <w:adjustRightInd/>
                    <w:spacing w:after="0"/>
                    <w:jc w:val="center"/>
                    <w:textAlignment w:val="baseline"/>
                    <w:rPr>
                      <w:rFonts w:ascii="Times" w:eastAsia="Batang" w:hAnsi="Times" w:cs="Times"/>
                      <w:bCs/>
                      <w:sz w:val="20"/>
                      <w:szCs w:val="20"/>
                      <w:lang w:val="en-GB" w:eastAsia="ko-KR"/>
                    </w:rPr>
                  </w:pPr>
                  <w:r w:rsidRPr="009F0F38">
                    <w:rPr>
                      <w:rFonts w:ascii="Times" w:eastAsia="Batang" w:hAnsi="Times" w:cs="Times"/>
                      <w:bCs/>
                      <w:color w:val="000000"/>
                      <w:sz w:val="20"/>
                      <w:szCs w:val="20"/>
                      <w:lang w:val="en-GB"/>
                    </w:rPr>
                    <w:t>Codeword 0 enabled,</w:t>
                  </w:r>
                </w:p>
                <w:p w14:paraId="33DBEF38" w14:textId="77777777" w:rsidR="009F0F38" w:rsidRPr="009F0F38" w:rsidRDefault="009F0F38" w:rsidP="009F0F38">
                  <w:pPr>
                    <w:keepLines/>
                    <w:autoSpaceDE/>
                    <w:autoSpaceDN/>
                    <w:adjustRightInd/>
                    <w:snapToGrid/>
                    <w:spacing w:after="0"/>
                    <w:jc w:val="center"/>
                    <w:rPr>
                      <w:rFonts w:ascii="Times" w:hAnsi="Times" w:cs="Times"/>
                      <w:bCs/>
                      <w:sz w:val="20"/>
                      <w:szCs w:val="20"/>
                      <w:lang w:val="en-GB" w:eastAsia="zh-CN"/>
                    </w:rPr>
                  </w:pPr>
                  <w:r w:rsidRPr="009F0F38">
                    <w:rPr>
                      <w:rFonts w:ascii="Times" w:hAnsi="Times" w:cs="Times"/>
                      <w:bCs/>
                      <w:color w:val="000000"/>
                      <w:sz w:val="20"/>
                      <w:szCs w:val="20"/>
                      <w:lang w:val="en-GB" w:eastAsia="zh-CN"/>
                    </w:rPr>
                    <w:t>Codeword 1 disabled</w:t>
                  </w:r>
                </w:p>
              </w:tc>
            </w:tr>
            <w:tr w:rsidR="009F0F38" w:rsidRPr="009F0F38" w14:paraId="7E472ECE" w14:textId="77777777" w:rsidTr="00DF3676">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F0A61CC" w14:textId="77777777" w:rsidR="009F0F38" w:rsidRPr="009F0F38" w:rsidRDefault="009F0F38" w:rsidP="009F0F38">
                  <w:pPr>
                    <w:keepLines/>
                    <w:autoSpaceDE/>
                    <w:autoSpaceDN/>
                    <w:adjustRightInd/>
                    <w:snapToGrid/>
                    <w:spacing w:after="0"/>
                    <w:jc w:val="center"/>
                    <w:rPr>
                      <w:rFonts w:ascii="Times" w:hAnsi="Times" w:cs="Times"/>
                      <w:sz w:val="20"/>
                      <w:szCs w:val="20"/>
                      <w:lang w:eastAsia="zh-CN"/>
                    </w:rPr>
                  </w:pPr>
                  <w:r w:rsidRPr="009F0F38">
                    <w:rPr>
                      <w:rFonts w:ascii="Times" w:hAnsi="Times" w:cs="Times"/>
                      <w:bCs/>
                      <w:color w:val="000000"/>
                      <w:sz w:val="20"/>
                      <w:szCs w:val="20"/>
                      <w:lang w:val="en-GB" w:eastAsia="x-none"/>
                    </w:rPr>
                    <w:t>Value</w:t>
                  </w:r>
                </w:p>
              </w:tc>
              <w:tc>
                <w:tcPr>
                  <w:tcW w:w="129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56CE1D"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CN"/>
                    </w:rPr>
                  </w:pPr>
                  <w:r w:rsidRPr="009F0F38">
                    <w:rPr>
                      <w:rFonts w:ascii="Times" w:hAnsi="Times" w:cs="Times"/>
                      <w:bCs/>
                      <w:color w:val="000000"/>
                      <w:sz w:val="20"/>
                      <w:szCs w:val="20"/>
                      <w:lang w:val="en-GB" w:eastAsia="x-none"/>
                    </w:rPr>
                    <w:t xml:space="preserve">Number of </w:t>
                  </w:r>
                  <w:r w:rsidRPr="009F0F38">
                    <w:rPr>
                      <w:rFonts w:ascii="Times" w:hAnsi="Times" w:cs="Times"/>
                      <w:bCs/>
                      <w:color w:val="000000"/>
                      <w:sz w:val="20"/>
                      <w:szCs w:val="20"/>
                      <w:lang w:val="en-GB" w:eastAsia="zh-CN"/>
                    </w:rPr>
                    <w:t xml:space="preserve">DMRS </w:t>
                  </w:r>
                  <w:r w:rsidRPr="009F0F38">
                    <w:rPr>
                      <w:rFonts w:ascii="Times" w:hAnsi="Times" w:cs="Times"/>
                      <w:bCs/>
                      <w:color w:val="000000"/>
                      <w:sz w:val="20"/>
                      <w:szCs w:val="20"/>
                      <w:lang w:val="en-GB" w:eastAsia="x-none"/>
                    </w:rPr>
                    <w:t xml:space="preserve">CDM group(s) </w:t>
                  </w:r>
                  <w:r w:rsidRPr="009F0F38">
                    <w:rPr>
                      <w:rFonts w:ascii="Times" w:hAnsi="Times" w:cs="Times"/>
                      <w:bCs/>
                      <w:color w:val="000000"/>
                      <w:sz w:val="20"/>
                      <w:szCs w:val="20"/>
                      <w:lang w:val="en-GB" w:eastAsia="zh-CN"/>
                    </w:rPr>
                    <w:t>without data</w:t>
                  </w:r>
                </w:p>
              </w:tc>
              <w:tc>
                <w:tcPr>
                  <w:tcW w:w="86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92E03E1"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CN"/>
                    </w:rPr>
                  </w:pPr>
                  <w:r w:rsidRPr="009F0F38">
                    <w:rPr>
                      <w:rFonts w:ascii="Times" w:hAnsi="Times" w:cs="Times"/>
                      <w:bCs/>
                      <w:color w:val="000000"/>
                      <w:sz w:val="20"/>
                      <w:szCs w:val="20"/>
                      <w:lang w:val="en-GB" w:eastAsia="x-none"/>
                    </w:rPr>
                    <w:t>DMRS port(s)</w:t>
                  </w:r>
                </w:p>
              </w:tc>
              <w:tc>
                <w:tcPr>
                  <w:tcW w:w="118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57A44F"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CN"/>
                    </w:rPr>
                  </w:pPr>
                  <w:r w:rsidRPr="009F0F38">
                    <w:rPr>
                      <w:rFonts w:ascii="Times" w:hAnsi="Times" w:cs="Times"/>
                      <w:bCs/>
                      <w:color w:val="000000"/>
                      <w:sz w:val="20"/>
                      <w:szCs w:val="20"/>
                      <w:lang w:val="en-GB" w:eastAsia="zh-CN"/>
                    </w:rPr>
                    <w:t>Number of f</w:t>
                  </w:r>
                  <w:r w:rsidRPr="009F0F38">
                    <w:rPr>
                      <w:rFonts w:ascii="Times" w:hAnsi="Times" w:cs="Times"/>
                      <w:bCs/>
                      <w:color w:val="000000"/>
                      <w:sz w:val="20"/>
                      <w:szCs w:val="20"/>
                      <w:lang w:val="en-GB" w:eastAsia="x-none"/>
                    </w:rPr>
                    <w:t>ront-load symbol</w:t>
                  </w:r>
                  <w:r w:rsidRPr="009F0F38">
                    <w:rPr>
                      <w:rFonts w:ascii="Times" w:hAnsi="Times" w:cs="Times"/>
                      <w:bCs/>
                      <w:color w:val="000000"/>
                      <w:sz w:val="20"/>
                      <w:szCs w:val="20"/>
                      <w:lang w:val="en-GB" w:eastAsia="zh-CN"/>
                    </w:rPr>
                    <w:t>s</w:t>
                  </w:r>
                </w:p>
              </w:tc>
            </w:tr>
            <w:tr w:rsidR="009F0F38" w:rsidRPr="009F0F38" w14:paraId="37A00CE6" w14:textId="77777777" w:rsidTr="00DF367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B9950"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TW"/>
                    </w:rPr>
                  </w:pPr>
                  <w:r w:rsidRPr="009F0F38">
                    <w:rPr>
                      <w:rFonts w:ascii="Times" w:hAnsi="Times" w:cs="Times"/>
                      <w:sz w:val="20"/>
                      <w:szCs w:val="20"/>
                      <w:lang w:val="en-GB" w:eastAsia="x-none"/>
                    </w:rPr>
                    <w:t>…</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54AF0"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x-none"/>
                    </w:rPr>
                  </w:pPr>
                  <w:r w:rsidRPr="009F0F38">
                    <w:rPr>
                      <w:rFonts w:ascii="Times" w:hAnsi="Times" w:cs="Times"/>
                      <w:sz w:val="20"/>
                      <w:szCs w:val="20"/>
                      <w:lang w:val="en-GB" w:eastAsia="x-none"/>
                    </w:rPr>
                    <w:t>…</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8877F"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x-none"/>
                    </w:rPr>
                  </w:pPr>
                  <w:r w:rsidRPr="009F0F38">
                    <w:rPr>
                      <w:rFonts w:ascii="Times" w:hAnsi="Times" w:cs="Times"/>
                      <w:sz w:val="20"/>
                      <w:szCs w:val="20"/>
                      <w:lang w:val="en-GB" w:eastAsia="x-none"/>
                    </w:rPr>
                    <w:t>…</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2D05B"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x-none"/>
                    </w:rPr>
                  </w:pPr>
                  <w:r w:rsidRPr="009F0F38">
                    <w:rPr>
                      <w:rFonts w:ascii="Times" w:hAnsi="Times" w:cs="Times"/>
                      <w:sz w:val="20"/>
                      <w:szCs w:val="20"/>
                      <w:lang w:val="en-GB" w:eastAsia="x-none"/>
                    </w:rPr>
                    <w:t>…</w:t>
                  </w:r>
                </w:p>
              </w:tc>
            </w:tr>
            <w:tr w:rsidR="009F0F38" w:rsidRPr="009F0F38" w14:paraId="1054CDF0" w14:textId="77777777" w:rsidTr="00DF367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1BA53B"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CN"/>
                    </w:rPr>
                  </w:pPr>
                  <w:r w:rsidRPr="009F0F38">
                    <w:rPr>
                      <w:rFonts w:ascii="Times" w:hAnsi="Times" w:cs="Times"/>
                      <w:sz w:val="20"/>
                      <w:szCs w:val="20"/>
                      <w:lang w:val="en-GB" w:eastAsia="x-none"/>
                    </w:rPr>
                    <w:t>128</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E7B76"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CN"/>
                    </w:rPr>
                  </w:pPr>
                  <w:r w:rsidRPr="009F0F38">
                    <w:rPr>
                      <w:rFonts w:ascii="Times" w:hAnsi="Times" w:cs="Times"/>
                      <w:sz w:val="20"/>
                      <w:szCs w:val="20"/>
                      <w:lang w:val="en-GB" w:eastAsia="x-none"/>
                    </w:rPr>
                    <w:t>2</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F32C17" w14:textId="77777777" w:rsidR="009F0F38" w:rsidRPr="009F0F38" w:rsidRDefault="009F0F38" w:rsidP="009F0F38">
                  <w:pPr>
                    <w:keepLines/>
                    <w:autoSpaceDE/>
                    <w:autoSpaceDN/>
                    <w:adjustRightInd/>
                    <w:snapToGrid/>
                    <w:spacing w:after="0"/>
                    <w:jc w:val="center"/>
                    <w:rPr>
                      <w:rFonts w:ascii="Times" w:hAnsi="Times" w:cs="Times"/>
                      <w:sz w:val="20"/>
                      <w:szCs w:val="20"/>
                      <w:lang w:val="en-GB"/>
                    </w:rPr>
                  </w:pPr>
                  <w:r w:rsidRPr="009F0F38">
                    <w:rPr>
                      <w:rFonts w:ascii="Times" w:hAnsi="Times" w:cs="Times"/>
                      <w:sz w:val="20"/>
                      <w:szCs w:val="20"/>
                      <w:lang w:val="en-GB" w:eastAsia="x-none"/>
                    </w:rPr>
                    <w:t>0,2,3</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EF6079" w14:textId="77777777" w:rsidR="009F0F38" w:rsidRPr="009F0F38" w:rsidRDefault="009F0F38" w:rsidP="009F0F38">
                  <w:pPr>
                    <w:keepLines/>
                    <w:autoSpaceDE/>
                    <w:autoSpaceDN/>
                    <w:adjustRightInd/>
                    <w:snapToGrid/>
                    <w:spacing w:after="0"/>
                    <w:jc w:val="center"/>
                    <w:rPr>
                      <w:rFonts w:ascii="Times" w:hAnsi="Times" w:cs="Times"/>
                      <w:sz w:val="20"/>
                      <w:szCs w:val="20"/>
                      <w:lang w:val="en-GB" w:eastAsia="zh-CN"/>
                    </w:rPr>
                  </w:pPr>
                  <w:r w:rsidRPr="009F0F38">
                    <w:rPr>
                      <w:rFonts w:ascii="Times" w:hAnsi="Times" w:cs="Times"/>
                      <w:sz w:val="20"/>
                      <w:szCs w:val="20"/>
                      <w:lang w:val="en-GB" w:eastAsia="x-none"/>
                    </w:rPr>
                    <w:t>1</w:t>
                  </w:r>
                </w:p>
              </w:tc>
            </w:tr>
          </w:tbl>
          <w:p w14:paraId="206D2AB5" w14:textId="77777777" w:rsidR="009F0F38" w:rsidRPr="009F0F38" w:rsidRDefault="009F0F38" w:rsidP="009F0F38">
            <w:pPr>
              <w:autoSpaceDE/>
              <w:autoSpaceDN/>
              <w:adjustRightInd/>
              <w:snapToGrid/>
              <w:spacing w:after="0"/>
              <w:jc w:val="left"/>
              <w:rPr>
                <w:rFonts w:ascii="Times" w:eastAsia="MS PGothic" w:hAnsi="Times" w:cs="Times"/>
                <w:sz w:val="20"/>
                <w:szCs w:val="20"/>
                <w:lang w:val="en-GB" w:eastAsia="ja-JP"/>
              </w:rPr>
            </w:pPr>
          </w:p>
          <w:p w14:paraId="170C3647" w14:textId="77777777" w:rsidR="009F0F38" w:rsidRPr="009F0F38" w:rsidRDefault="009F0F38" w:rsidP="009F0F38">
            <w:pPr>
              <w:autoSpaceDE/>
              <w:autoSpaceDN/>
              <w:adjustRightInd/>
              <w:snapToGrid/>
              <w:spacing w:after="0"/>
              <w:jc w:val="left"/>
              <w:rPr>
                <w:rFonts w:ascii="Times" w:eastAsia="Batang" w:hAnsi="Times" w:cs="Times"/>
                <w:sz w:val="20"/>
                <w:szCs w:val="20"/>
                <w:lang w:val="en-GB" w:eastAsia="ja-JP"/>
              </w:rPr>
            </w:pPr>
          </w:p>
          <w:p w14:paraId="57F4A627" w14:textId="77777777" w:rsidR="009F0F38" w:rsidRPr="009F0F38" w:rsidRDefault="009F0F38" w:rsidP="009F0F38">
            <w:pPr>
              <w:autoSpaceDE/>
              <w:autoSpaceDN/>
              <w:adjustRightInd/>
              <w:snapToGrid/>
              <w:spacing w:after="0"/>
              <w:jc w:val="left"/>
              <w:rPr>
                <w:rFonts w:ascii="Times" w:eastAsia="Batang" w:hAnsi="Times" w:cs="Times"/>
                <w:b/>
                <w:bCs/>
                <w:sz w:val="20"/>
                <w:szCs w:val="20"/>
                <w:highlight w:val="green"/>
                <w:lang w:val="en-GB" w:eastAsia="zh-CN"/>
              </w:rPr>
            </w:pPr>
            <w:r w:rsidRPr="009F0F38">
              <w:rPr>
                <w:rFonts w:ascii="Times" w:eastAsia="Batang" w:hAnsi="Times" w:cs="Times"/>
                <w:b/>
                <w:bCs/>
                <w:sz w:val="20"/>
                <w:szCs w:val="20"/>
                <w:highlight w:val="green"/>
                <w:lang w:val="en-GB" w:eastAsia="zh-CN"/>
              </w:rPr>
              <w:t>Agreement</w:t>
            </w:r>
          </w:p>
          <w:p w14:paraId="5F971343" w14:textId="77777777" w:rsidR="009F0F38" w:rsidRPr="009F0F38" w:rsidRDefault="009F0F38" w:rsidP="009F0F38">
            <w:pPr>
              <w:autoSpaceDE/>
              <w:autoSpaceDN/>
              <w:adjustRightInd/>
              <w:snapToGrid/>
              <w:spacing w:after="0"/>
              <w:rPr>
                <w:rFonts w:ascii="Times" w:hAnsi="Times" w:cs="Times"/>
                <w:bCs/>
                <w:sz w:val="20"/>
                <w:szCs w:val="20"/>
                <w:lang w:val="en-GB" w:eastAsia="zh-CN"/>
              </w:rPr>
            </w:pPr>
            <w:r w:rsidRPr="009F0F38">
              <w:rPr>
                <w:rFonts w:ascii="Times" w:hAnsi="Times" w:cs="Times"/>
                <w:bCs/>
                <w:sz w:val="20"/>
                <w:szCs w:val="20"/>
                <w:lang w:val="en-GB" w:eastAsia="zh-CN"/>
              </w:rPr>
              <w:t>For RAN1#111 agreement of the antenna ports indication in Rel.18 eType1</w:t>
            </w:r>
            <w:r w:rsidRPr="009F0F38">
              <w:rPr>
                <w:rFonts w:ascii="Times" w:eastAsia="Batang" w:hAnsi="Times" w:cs="Times"/>
                <w:sz w:val="20"/>
                <w:szCs w:val="20"/>
                <w:lang w:val="en-GB" w:eastAsia="x-none"/>
              </w:rPr>
              <w:t xml:space="preserve"> </w:t>
            </w:r>
            <w:r w:rsidRPr="009F0F38">
              <w:rPr>
                <w:rFonts w:ascii="Times" w:hAnsi="Times" w:cs="Times"/>
                <w:bCs/>
                <w:sz w:val="20"/>
                <w:szCs w:val="20"/>
                <w:lang w:val="en-GB" w:eastAsia="zh-CN"/>
              </w:rPr>
              <w:t xml:space="preserve">DMRS ports with </w:t>
            </w:r>
            <w:r w:rsidRPr="009F0F38">
              <w:rPr>
                <w:rFonts w:ascii="Times" w:hAnsi="Times" w:cs="Times"/>
                <w:bCs/>
                <w:i/>
                <w:iCs/>
                <w:sz w:val="20"/>
                <w:szCs w:val="20"/>
                <w:lang w:val="en-GB" w:eastAsia="zh-CN"/>
              </w:rPr>
              <w:t>maxLength</w:t>
            </w:r>
            <w:r w:rsidRPr="009F0F38">
              <w:rPr>
                <w:rFonts w:ascii="Times" w:hAnsi="Times" w:cs="Times"/>
                <w:bCs/>
                <w:sz w:val="20"/>
                <w:szCs w:val="20"/>
                <w:lang w:val="en-GB" w:eastAsia="zh-CN"/>
              </w:rPr>
              <w:t xml:space="preserve"> = 1 for PDSCH, at least for S-TRP case,</w:t>
            </w:r>
          </w:p>
          <w:p w14:paraId="41CADD29" w14:textId="77777777" w:rsidR="009F0F38" w:rsidRPr="009F0F38" w:rsidRDefault="009F0F38" w:rsidP="009F0F38">
            <w:pPr>
              <w:numPr>
                <w:ilvl w:val="1"/>
                <w:numId w:val="21"/>
              </w:numPr>
              <w:autoSpaceDE/>
              <w:autoSpaceDN/>
              <w:adjustRightInd/>
              <w:snapToGrid/>
              <w:spacing w:after="0"/>
              <w:jc w:val="left"/>
              <w:rPr>
                <w:rFonts w:ascii="Times" w:hAnsi="Times" w:cs="Times"/>
                <w:bCs/>
                <w:sz w:val="20"/>
                <w:szCs w:val="20"/>
                <w:lang w:val="en-GB" w:eastAsia="zh-CN"/>
              </w:rPr>
            </w:pPr>
            <w:r w:rsidRPr="009F0F38">
              <w:rPr>
                <w:rFonts w:ascii="Times" w:eastAsia="Malgun Gothic" w:hAnsi="Times" w:cs="Times"/>
                <w:bCs/>
                <w:sz w:val="20"/>
                <w:szCs w:val="20"/>
                <w:lang w:val="en-GB" w:eastAsia="x-none"/>
              </w:rPr>
              <w:t>For 2 CWs,</w:t>
            </w:r>
          </w:p>
          <w:p w14:paraId="1E935659" w14:textId="77777777" w:rsidR="009F0F38" w:rsidRPr="009F0F38" w:rsidRDefault="009F0F38" w:rsidP="009F0F38">
            <w:pPr>
              <w:numPr>
                <w:ilvl w:val="3"/>
                <w:numId w:val="21"/>
              </w:numPr>
              <w:autoSpaceDE/>
              <w:autoSpaceDN/>
              <w:adjustRightInd/>
              <w:snapToGrid/>
              <w:spacing w:after="0"/>
              <w:jc w:val="left"/>
              <w:rPr>
                <w:rFonts w:ascii="Times" w:hAnsi="Times" w:cs="Times"/>
                <w:bCs/>
                <w:sz w:val="20"/>
                <w:szCs w:val="20"/>
                <w:lang w:val="en-GB" w:eastAsia="zh-CN"/>
              </w:rPr>
            </w:pPr>
            <w:r w:rsidRPr="009F0F38">
              <w:rPr>
                <w:rFonts w:ascii="Times" w:eastAsia="Malgun Gothic" w:hAnsi="Times" w:cs="Times"/>
                <w:bCs/>
                <w:sz w:val="20"/>
                <w:szCs w:val="20"/>
                <w:lang w:val="en-GB" w:eastAsia="x-none"/>
              </w:rPr>
              <w:t xml:space="preserve">Alt.1: Confirm the working assumption in RAN1#112 with modification (in </w:t>
            </w:r>
            <w:r w:rsidRPr="009F0F38">
              <w:rPr>
                <w:rFonts w:ascii="Times" w:eastAsia="Malgun Gothic" w:hAnsi="Times" w:cs="Times"/>
                <w:bCs/>
                <w:color w:val="FF0000"/>
                <w:sz w:val="20"/>
                <w:szCs w:val="20"/>
                <w:lang w:val="en-GB" w:eastAsia="x-none"/>
              </w:rPr>
              <w:t>red</w:t>
            </w:r>
            <w:r w:rsidRPr="009F0F38">
              <w:rPr>
                <w:rFonts w:ascii="Times" w:eastAsia="Malgun Gothic" w:hAnsi="Times" w:cs="Times"/>
                <w:bCs/>
                <w:sz w:val="20"/>
                <w:szCs w:val="20"/>
                <w:lang w:val="en-GB" w:eastAsia="x-none"/>
              </w:rPr>
              <w:t>).</w:t>
            </w:r>
          </w:p>
          <w:p w14:paraId="15644FC1" w14:textId="77777777" w:rsidR="009F0F38" w:rsidRPr="009F0F38" w:rsidRDefault="009F0F38" w:rsidP="009F0F38">
            <w:pPr>
              <w:numPr>
                <w:ilvl w:val="4"/>
                <w:numId w:val="21"/>
              </w:numPr>
              <w:autoSpaceDE/>
              <w:autoSpaceDN/>
              <w:adjustRightInd/>
              <w:snapToGrid/>
              <w:spacing w:after="0"/>
              <w:jc w:val="left"/>
              <w:rPr>
                <w:rFonts w:ascii="Times" w:hAnsi="Times" w:cs="Times"/>
                <w:bCs/>
                <w:sz w:val="20"/>
                <w:szCs w:val="20"/>
                <w:lang w:val="en-GB" w:eastAsia="zh-CN"/>
              </w:rPr>
            </w:pPr>
            <w:r w:rsidRPr="009F0F38">
              <w:rPr>
                <w:rFonts w:ascii="Times" w:eastAsia="Malgun Gothic" w:hAnsi="Times" w:cs="Times"/>
                <w:bCs/>
                <w:sz w:val="20"/>
                <w:szCs w:val="20"/>
                <w:lang w:val="en-GB" w:eastAsia="x-none"/>
              </w:rPr>
              <w:t>Alt.3-1:</w:t>
            </w:r>
            <w:r w:rsidRPr="009F0F38">
              <w:rPr>
                <w:rFonts w:ascii="Times" w:eastAsia="Malgun Gothic" w:hAnsi="Times" w:cs="Times"/>
                <w:bCs/>
                <w:color w:val="FF0000"/>
                <w:sz w:val="20"/>
                <w:szCs w:val="20"/>
                <w:lang w:val="en-GB" w:eastAsia="x-none"/>
              </w:rPr>
              <w:t xml:space="preserve"> </w:t>
            </w:r>
            <w:r w:rsidRPr="009F0F38">
              <w:rPr>
                <w:rFonts w:ascii="Times" w:eastAsia="Malgun Gothic" w:hAnsi="Times" w:cs="Times"/>
                <w:bCs/>
                <w:sz w:val="20"/>
                <w:szCs w:val="20"/>
                <w:lang w:val="en-GB" w:eastAsia="x-none"/>
              </w:rPr>
              <w:t>Support at least row 0-3 for 2 CWs in Table 4-0.</w:t>
            </w:r>
          </w:p>
          <w:p w14:paraId="4454542A" w14:textId="77777777" w:rsidR="009F0F38" w:rsidRPr="009F0F38" w:rsidRDefault="009F0F38" w:rsidP="009F0F38">
            <w:pPr>
              <w:autoSpaceDE/>
              <w:autoSpaceDN/>
              <w:adjustRightInd/>
              <w:snapToGrid/>
              <w:spacing w:after="0"/>
              <w:jc w:val="center"/>
              <w:rPr>
                <w:rFonts w:ascii="Times" w:hAnsi="Times" w:cs="Times"/>
                <w:bCs/>
                <w:sz w:val="20"/>
                <w:szCs w:val="20"/>
                <w:lang w:val="en-GB" w:eastAsia="zh-CN"/>
              </w:rPr>
            </w:pPr>
            <w:r w:rsidRPr="009F0F38">
              <w:rPr>
                <w:rFonts w:ascii="Times" w:hAnsi="Times" w:cs="Times"/>
                <w:bCs/>
                <w:sz w:val="20"/>
                <w:szCs w:val="20"/>
                <w:lang w:val="en-GB"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9F0F38" w:rsidRPr="009F0F38" w14:paraId="27FDE778" w14:textId="77777777" w:rsidTr="00DF3676">
              <w:trPr>
                <w:trHeight w:val="214"/>
                <w:jc w:val="center"/>
              </w:trPr>
              <w:tc>
                <w:tcPr>
                  <w:tcW w:w="6328" w:type="dxa"/>
                  <w:gridSpan w:val="3"/>
                  <w:tcBorders>
                    <w:bottom w:val="single" w:sz="4" w:space="0" w:color="auto"/>
                  </w:tcBorders>
                  <w:shd w:val="clear" w:color="auto" w:fill="D9D9D9"/>
                  <w:vAlign w:val="center"/>
                </w:tcPr>
                <w:p w14:paraId="722D99CF" w14:textId="77777777" w:rsidR="009F0F38" w:rsidRPr="009F0F38" w:rsidRDefault="009F0F38" w:rsidP="009F0F38">
                  <w:pPr>
                    <w:keepLines/>
                    <w:autoSpaceDE/>
                    <w:autoSpaceDN/>
                    <w:adjustRightInd/>
                    <w:snapToGrid/>
                    <w:spacing w:before="40" w:after="0"/>
                    <w:jc w:val="center"/>
                    <w:rPr>
                      <w:rFonts w:ascii="Times" w:hAnsi="Times" w:cs="Times"/>
                      <w:b/>
                      <w:bCs/>
                      <w:sz w:val="20"/>
                      <w:szCs w:val="20"/>
                      <w:lang w:val="en-GB" w:eastAsia="zh-CN"/>
                    </w:rPr>
                  </w:pPr>
                  <w:r w:rsidRPr="009F0F38">
                    <w:rPr>
                      <w:rFonts w:ascii="Times" w:hAnsi="Times" w:cs="Times"/>
                      <w:b/>
                      <w:bCs/>
                      <w:sz w:val="20"/>
                      <w:szCs w:val="20"/>
                      <w:lang w:val="en-GB" w:eastAsia="zh-CN"/>
                    </w:rPr>
                    <w:t>Two Codewords:</w:t>
                  </w:r>
                </w:p>
                <w:p w14:paraId="5A729023" w14:textId="77777777" w:rsidR="009F0F38" w:rsidRPr="009F0F38" w:rsidRDefault="009F0F38" w:rsidP="009F0F38">
                  <w:pPr>
                    <w:autoSpaceDE/>
                    <w:autoSpaceDN/>
                    <w:adjustRightInd/>
                    <w:spacing w:after="0"/>
                    <w:jc w:val="center"/>
                    <w:rPr>
                      <w:rFonts w:ascii="Times" w:eastAsia="KaiTi_GB2312" w:hAnsi="Times" w:cs="Times"/>
                      <w:b/>
                      <w:bCs/>
                      <w:kern w:val="28"/>
                      <w:sz w:val="20"/>
                      <w:szCs w:val="24"/>
                      <w:lang w:val="en-GB" w:eastAsia="zh-CN"/>
                    </w:rPr>
                  </w:pPr>
                  <w:r w:rsidRPr="009F0F38">
                    <w:rPr>
                      <w:rFonts w:ascii="Times" w:eastAsia="KaiTi_GB2312" w:hAnsi="Times" w:cs="Times"/>
                      <w:b/>
                      <w:bCs/>
                      <w:kern w:val="28"/>
                      <w:sz w:val="20"/>
                      <w:szCs w:val="24"/>
                      <w:lang w:val="en-GB" w:eastAsia="zh-CN"/>
                    </w:rPr>
                    <w:t>Codeword 0 enabled,</w:t>
                  </w:r>
                </w:p>
                <w:p w14:paraId="781064F4" w14:textId="77777777" w:rsidR="009F0F38" w:rsidRPr="009F0F38" w:rsidRDefault="009F0F38" w:rsidP="009F0F38">
                  <w:pPr>
                    <w:keepLines/>
                    <w:autoSpaceDE/>
                    <w:autoSpaceDN/>
                    <w:adjustRightInd/>
                    <w:snapToGrid/>
                    <w:spacing w:before="40" w:after="0"/>
                    <w:jc w:val="center"/>
                    <w:rPr>
                      <w:rFonts w:ascii="Times" w:hAnsi="Times" w:cs="Times"/>
                      <w:b/>
                      <w:bCs/>
                      <w:sz w:val="20"/>
                      <w:szCs w:val="20"/>
                      <w:lang w:val="en-GB" w:eastAsia="zh-CN"/>
                    </w:rPr>
                  </w:pPr>
                  <w:r w:rsidRPr="009F0F38">
                    <w:rPr>
                      <w:rFonts w:ascii="Times" w:eastAsia="KaiTi_GB2312" w:hAnsi="Times" w:cs="Times"/>
                      <w:b/>
                      <w:bCs/>
                      <w:kern w:val="28"/>
                      <w:sz w:val="20"/>
                      <w:szCs w:val="20"/>
                      <w:lang w:val="en-GB" w:eastAsia="zh-CN"/>
                    </w:rPr>
                    <w:t>Codeword 1 enabled</w:t>
                  </w:r>
                </w:p>
              </w:tc>
            </w:tr>
            <w:tr w:rsidR="009F0F38" w:rsidRPr="009F0F38" w14:paraId="23451D5D" w14:textId="77777777" w:rsidTr="00DF3676">
              <w:trPr>
                <w:trHeight w:val="214"/>
                <w:jc w:val="center"/>
              </w:trPr>
              <w:tc>
                <w:tcPr>
                  <w:tcW w:w="1334" w:type="dxa"/>
                  <w:shd w:val="clear" w:color="auto" w:fill="D9D9D9"/>
                  <w:vAlign w:val="center"/>
                </w:tcPr>
                <w:p w14:paraId="52A59FC3"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zh-CN"/>
                    </w:rPr>
                  </w:pPr>
                  <w:r w:rsidRPr="009F0F38">
                    <w:rPr>
                      <w:rFonts w:ascii="Times" w:hAnsi="Times" w:cs="Times"/>
                      <w:b/>
                      <w:bCs/>
                      <w:sz w:val="20"/>
                      <w:szCs w:val="20"/>
                      <w:lang w:val="en-GB" w:eastAsia="x-none"/>
                    </w:rPr>
                    <w:t>Value</w:t>
                  </w:r>
                </w:p>
              </w:tc>
              <w:tc>
                <w:tcPr>
                  <w:tcW w:w="2076" w:type="dxa"/>
                  <w:shd w:val="clear" w:color="auto" w:fill="D9D9D9"/>
                  <w:vAlign w:val="center"/>
                </w:tcPr>
                <w:p w14:paraId="36EEEC62"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b/>
                      <w:bCs/>
                      <w:sz w:val="20"/>
                      <w:szCs w:val="20"/>
                      <w:lang w:val="en-GB" w:eastAsia="x-none"/>
                    </w:rPr>
                    <w:t xml:space="preserve">Number of </w:t>
                  </w:r>
                  <w:r w:rsidRPr="009F0F38">
                    <w:rPr>
                      <w:rFonts w:ascii="Times" w:hAnsi="Times" w:cs="Times"/>
                      <w:b/>
                      <w:bCs/>
                      <w:sz w:val="20"/>
                      <w:szCs w:val="20"/>
                      <w:lang w:val="en-GB" w:eastAsia="zh-CN"/>
                    </w:rPr>
                    <w:t xml:space="preserve">DMRS </w:t>
                  </w:r>
                  <w:r w:rsidRPr="009F0F38">
                    <w:rPr>
                      <w:rFonts w:ascii="Times" w:hAnsi="Times" w:cs="Times"/>
                      <w:b/>
                      <w:bCs/>
                      <w:sz w:val="20"/>
                      <w:szCs w:val="20"/>
                      <w:lang w:val="en-GB" w:eastAsia="x-none"/>
                    </w:rPr>
                    <w:t xml:space="preserve">CDM group(s) </w:t>
                  </w:r>
                  <w:r w:rsidRPr="009F0F38">
                    <w:rPr>
                      <w:rFonts w:ascii="Times" w:hAnsi="Times" w:cs="Times"/>
                      <w:b/>
                      <w:bCs/>
                      <w:sz w:val="20"/>
                      <w:szCs w:val="20"/>
                      <w:lang w:val="en-GB" w:eastAsia="zh-CN"/>
                    </w:rPr>
                    <w:t>without data</w:t>
                  </w:r>
                </w:p>
              </w:tc>
              <w:tc>
                <w:tcPr>
                  <w:tcW w:w="2918" w:type="dxa"/>
                  <w:shd w:val="clear" w:color="auto" w:fill="D9D9D9"/>
                  <w:vAlign w:val="center"/>
                </w:tcPr>
                <w:p w14:paraId="06EF3EB3"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b/>
                      <w:bCs/>
                      <w:sz w:val="20"/>
                      <w:szCs w:val="20"/>
                      <w:lang w:val="en-GB" w:eastAsia="x-none"/>
                    </w:rPr>
                    <w:t>DMRS port(s)</w:t>
                  </w:r>
                </w:p>
              </w:tc>
            </w:tr>
            <w:tr w:rsidR="009F0F38" w:rsidRPr="009F0F38" w14:paraId="6FB8B509" w14:textId="77777777" w:rsidTr="00DF3676">
              <w:trPr>
                <w:trHeight w:val="214"/>
                <w:jc w:val="center"/>
              </w:trPr>
              <w:tc>
                <w:tcPr>
                  <w:tcW w:w="1334" w:type="dxa"/>
                  <w:shd w:val="clear" w:color="auto" w:fill="auto"/>
                  <w:vAlign w:val="center"/>
                </w:tcPr>
                <w:p w14:paraId="2D844570"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zh-CN"/>
                    </w:rPr>
                  </w:pPr>
                  <w:r w:rsidRPr="009F0F38">
                    <w:rPr>
                      <w:rFonts w:ascii="Times" w:hAnsi="Times" w:cs="Times"/>
                      <w:sz w:val="20"/>
                      <w:szCs w:val="20"/>
                      <w:lang w:val="en-GB" w:eastAsia="zh-CN"/>
                    </w:rPr>
                    <w:t>0</w:t>
                  </w:r>
                </w:p>
              </w:tc>
              <w:tc>
                <w:tcPr>
                  <w:tcW w:w="2076" w:type="dxa"/>
                  <w:shd w:val="clear" w:color="auto" w:fill="auto"/>
                  <w:vAlign w:val="center"/>
                </w:tcPr>
                <w:p w14:paraId="4668AC8F"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sz w:val="20"/>
                      <w:szCs w:val="20"/>
                      <w:lang w:val="en-GB" w:eastAsia="x-none"/>
                    </w:rPr>
                    <w:t>2</w:t>
                  </w:r>
                </w:p>
              </w:tc>
              <w:tc>
                <w:tcPr>
                  <w:tcW w:w="2918" w:type="dxa"/>
                  <w:shd w:val="clear" w:color="auto" w:fill="auto"/>
                  <w:vAlign w:val="center"/>
                </w:tcPr>
                <w:p w14:paraId="38B0BFBE"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sz w:val="20"/>
                      <w:szCs w:val="20"/>
                      <w:lang w:val="en-GB" w:eastAsia="x-none"/>
                    </w:rPr>
                    <w:t>0,1,2,3,8</w:t>
                  </w:r>
                </w:p>
              </w:tc>
            </w:tr>
            <w:tr w:rsidR="009F0F38" w:rsidRPr="009F0F38" w14:paraId="2EC9DBF5" w14:textId="77777777" w:rsidTr="00DF3676">
              <w:trPr>
                <w:trHeight w:val="214"/>
                <w:jc w:val="center"/>
              </w:trPr>
              <w:tc>
                <w:tcPr>
                  <w:tcW w:w="1334" w:type="dxa"/>
                  <w:shd w:val="clear" w:color="auto" w:fill="auto"/>
                  <w:vAlign w:val="center"/>
                </w:tcPr>
                <w:p w14:paraId="1C061262"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zh-CN"/>
                    </w:rPr>
                  </w:pPr>
                  <w:r w:rsidRPr="009F0F38">
                    <w:rPr>
                      <w:rFonts w:ascii="Times" w:hAnsi="Times" w:cs="Times"/>
                      <w:sz w:val="20"/>
                      <w:szCs w:val="20"/>
                      <w:lang w:val="en-GB" w:eastAsia="zh-CN"/>
                    </w:rPr>
                    <w:t>1</w:t>
                  </w:r>
                </w:p>
              </w:tc>
              <w:tc>
                <w:tcPr>
                  <w:tcW w:w="2076" w:type="dxa"/>
                  <w:shd w:val="clear" w:color="auto" w:fill="auto"/>
                  <w:vAlign w:val="center"/>
                </w:tcPr>
                <w:p w14:paraId="2FFBF3AC"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zh-CN"/>
                    </w:rPr>
                  </w:pPr>
                  <w:r w:rsidRPr="009F0F38">
                    <w:rPr>
                      <w:rFonts w:ascii="Times" w:hAnsi="Times" w:cs="Times"/>
                      <w:sz w:val="20"/>
                      <w:szCs w:val="20"/>
                      <w:lang w:val="en-GB" w:eastAsia="zh-CN"/>
                    </w:rPr>
                    <w:t>2</w:t>
                  </w:r>
                </w:p>
              </w:tc>
              <w:tc>
                <w:tcPr>
                  <w:tcW w:w="2918" w:type="dxa"/>
                  <w:shd w:val="clear" w:color="auto" w:fill="auto"/>
                  <w:vAlign w:val="center"/>
                </w:tcPr>
                <w:p w14:paraId="6FBFDE8E"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zh-CN"/>
                    </w:rPr>
                  </w:pPr>
                  <w:r w:rsidRPr="009F0F38">
                    <w:rPr>
                      <w:rFonts w:ascii="Times" w:hAnsi="Times" w:cs="Times"/>
                      <w:sz w:val="20"/>
                      <w:szCs w:val="20"/>
                      <w:lang w:val="en-GB" w:eastAsia="zh-CN"/>
                    </w:rPr>
                    <w:t>0,1,2,3,8,10</w:t>
                  </w:r>
                </w:p>
              </w:tc>
            </w:tr>
            <w:tr w:rsidR="009F0F38" w:rsidRPr="009F0F38" w14:paraId="79DFCD11" w14:textId="77777777" w:rsidTr="00DF3676">
              <w:trPr>
                <w:trHeight w:val="214"/>
                <w:jc w:val="center"/>
              </w:trPr>
              <w:tc>
                <w:tcPr>
                  <w:tcW w:w="1334" w:type="dxa"/>
                  <w:shd w:val="clear" w:color="auto" w:fill="auto"/>
                  <w:vAlign w:val="center"/>
                </w:tcPr>
                <w:p w14:paraId="11080EEA"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zh-CN"/>
                    </w:rPr>
                  </w:pPr>
                  <w:r w:rsidRPr="009F0F38">
                    <w:rPr>
                      <w:rFonts w:ascii="Times" w:hAnsi="Times" w:cs="Times"/>
                      <w:sz w:val="20"/>
                      <w:szCs w:val="20"/>
                      <w:lang w:val="en-GB" w:eastAsia="zh-CN"/>
                    </w:rPr>
                    <w:t>2</w:t>
                  </w:r>
                </w:p>
              </w:tc>
              <w:tc>
                <w:tcPr>
                  <w:tcW w:w="2076" w:type="dxa"/>
                  <w:shd w:val="clear" w:color="auto" w:fill="auto"/>
                  <w:vAlign w:val="center"/>
                </w:tcPr>
                <w:p w14:paraId="7D30D05D"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sz w:val="20"/>
                      <w:szCs w:val="20"/>
                      <w:lang w:val="en-GB" w:eastAsia="x-none"/>
                    </w:rPr>
                    <w:t>2</w:t>
                  </w:r>
                </w:p>
              </w:tc>
              <w:tc>
                <w:tcPr>
                  <w:tcW w:w="2918" w:type="dxa"/>
                  <w:shd w:val="clear" w:color="auto" w:fill="auto"/>
                  <w:vAlign w:val="center"/>
                </w:tcPr>
                <w:p w14:paraId="54B68A2D"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sz w:val="20"/>
                      <w:szCs w:val="20"/>
                      <w:lang w:val="en-GB" w:eastAsia="x-none"/>
                    </w:rPr>
                    <w:t>0,1,2,3,8,9,10</w:t>
                  </w:r>
                </w:p>
              </w:tc>
            </w:tr>
            <w:tr w:rsidR="009F0F38" w:rsidRPr="009F0F38" w14:paraId="64C574A7" w14:textId="77777777" w:rsidTr="00DF3676">
              <w:trPr>
                <w:trHeight w:val="214"/>
                <w:jc w:val="center"/>
              </w:trPr>
              <w:tc>
                <w:tcPr>
                  <w:tcW w:w="1334" w:type="dxa"/>
                  <w:shd w:val="clear" w:color="auto" w:fill="auto"/>
                  <w:vAlign w:val="center"/>
                </w:tcPr>
                <w:p w14:paraId="19CAF486"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sz w:val="20"/>
                      <w:szCs w:val="20"/>
                      <w:lang w:val="en-GB" w:eastAsia="x-none"/>
                    </w:rPr>
                    <w:t>3</w:t>
                  </w:r>
                </w:p>
              </w:tc>
              <w:tc>
                <w:tcPr>
                  <w:tcW w:w="2076" w:type="dxa"/>
                  <w:shd w:val="clear" w:color="auto" w:fill="auto"/>
                  <w:vAlign w:val="center"/>
                </w:tcPr>
                <w:p w14:paraId="1A136929"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sz w:val="20"/>
                      <w:szCs w:val="20"/>
                      <w:lang w:val="en-GB" w:eastAsia="x-none"/>
                    </w:rPr>
                    <w:t>2</w:t>
                  </w:r>
                </w:p>
              </w:tc>
              <w:tc>
                <w:tcPr>
                  <w:tcW w:w="2918" w:type="dxa"/>
                  <w:shd w:val="clear" w:color="auto" w:fill="auto"/>
                  <w:vAlign w:val="center"/>
                </w:tcPr>
                <w:p w14:paraId="75B61160"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sz w:val="20"/>
                      <w:szCs w:val="20"/>
                      <w:lang w:val="en-GB" w:eastAsia="x-none"/>
                    </w:rPr>
                    <w:t>0,1,2,3,8,9,10,11</w:t>
                  </w:r>
                </w:p>
              </w:tc>
            </w:tr>
            <w:tr w:rsidR="009F0F38" w:rsidRPr="009F0F38" w14:paraId="586F622D" w14:textId="77777777" w:rsidTr="00DF3676">
              <w:trPr>
                <w:trHeight w:val="214"/>
                <w:jc w:val="center"/>
              </w:trPr>
              <w:tc>
                <w:tcPr>
                  <w:tcW w:w="1334" w:type="dxa"/>
                  <w:shd w:val="clear" w:color="auto" w:fill="auto"/>
                  <w:vAlign w:val="center"/>
                </w:tcPr>
                <w:p w14:paraId="06191059"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color w:val="FF0000"/>
                      <w:sz w:val="20"/>
                      <w:szCs w:val="20"/>
                      <w:lang w:val="en-GB" w:eastAsia="x-none"/>
                    </w:rPr>
                    <w:t>[4]</w:t>
                  </w:r>
                </w:p>
              </w:tc>
              <w:tc>
                <w:tcPr>
                  <w:tcW w:w="2076" w:type="dxa"/>
                  <w:shd w:val="clear" w:color="auto" w:fill="auto"/>
                  <w:vAlign w:val="center"/>
                </w:tcPr>
                <w:p w14:paraId="0A94EC78"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color w:val="FF0000"/>
                      <w:sz w:val="20"/>
                      <w:szCs w:val="20"/>
                      <w:lang w:val="en-GB" w:eastAsia="x-none"/>
                    </w:rPr>
                    <w:t>[2]</w:t>
                  </w:r>
                </w:p>
              </w:tc>
              <w:tc>
                <w:tcPr>
                  <w:tcW w:w="2918" w:type="dxa"/>
                  <w:shd w:val="clear" w:color="auto" w:fill="auto"/>
                  <w:vAlign w:val="center"/>
                </w:tcPr>
                <w:p w14:paraId="0E406BAC"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color w:val="FF0000"/>
                      <w:sz w:val="20"/>
                      <w:szCs w:val="20"/>
                      <w:lang w:val="en-GB" w:eastAsia="x-none"/>
                    </w:rPr>
                    <w:t>[0,1,2,3,10]</w:t>
                  </w:r>
                </w:p>
              </w:tc>
            </w:tr>
            <w:tr w:rsidR="009F0F38" w:rsidRPr="009F0F38" w14:paraId="790E63EB" w14:textId="77777777" w:rsidTr="00DF3676">
              <w:trPr>
                <w:trHeight w:val="214"/>
                <w:jc w:val="center"/>
              </w:trPr>
              <w:tc>
                <w:tcPr>
                  <w:tcW w:w="1334" w:type="dxa"/>
                  <w:shd w:val="clear" w:color="auto" w:fill="auto"/>
                  <w:vAlign w:val="center"/>
                </w:tcPr>
                <w:p w14:paraId="44163722"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color w:val="FF0000"/>
                      <w:sz w:val="20"/>
                      <w:szCs w:val="20"/>
                      <w:lang w:val="en-GB" w:eastAsia="x-none"/>
                    </w:rPr>
                    <w:lastRenderedPageBreak/>
                    <w:t>[5]</w:t>
                  </w:r>
                </w:p>
              </w:tc>
              <w:tc>
                <w:tcPr>
                  <w:tcW w:w="2076" w:type="dxa"/>
                  <w:shd w:val="clear" w:color="auto" w:fill="auto"/>
                  <w:vAlign w:val="center"/>
                </w:tcPr>
                <w:p w14:paraId="234DE493"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color w:val="FF0000"/>
                      <w:sz w:val="20"/>
                      <w:szCs w:val="20"/>
                      <w:lang w:val="en-GB" w:eastAsia="x-none"/>
                    </w:rPr>
                    <w:t>[2]</w:t>
                  </w:r>
                </w:p>
              </w:tc>
              <w:tc>
                <w:tcPr>
                  <w:tcW w:w="2918" w:type="dxa"/>
                  <w:shd w:val="clear" w:color="auto" w:fill="auto"/>
                  <w:vAlign w:val="center"/>
                </w:tcPr>
                <w:p w14:paraId="7E46B157"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color w:val="FF0000"/>
                      <w:sz w:val="20"/>
                      <w:szCs w:val="20"/>
                      <w:lang w:val="en-GB" w:eastAsia="x-none"/>
                    </w:rPr>
                    <w:t>[0,1,8,2,3,10]</w:t>
                  </w:r>
                </w:p>
              </w:tc>
            </w:tr>
            <w:tr w:rsidR="009F0F38" w:rsidRPr="009F0F38" w14:paraId="6028BA90" w14:textId="77777777" w:rsidTr="00DF3676">
              <w:trPr>
                <w:trHeight w:val="214"/>
                <w:jc w:val="center"/>
              </w:trPr>
              <w:tc>
                <w:tcPr>
                  <w:tcW w:w="1334" w:type="dxa"/>
                  <w:shd w:val="clear" w:color="auto" w:fill="auto"/>
                  <w:vAlign w:val="center"/>
                </w:tcPr>
                <w:p w14:paraId="381C1E64"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color w:val="FF0000"/>
                      <w:sz w:val="20"/>
                      <w:szCs w:val="20"/>
                      <w:lang w:val="en-GB" w:eastAsia="x-none"/>
                    </w:rPr>
                    <w:t>[6]</w:t>
                  </w:r>
                </w:p>
              </w:tc>
              <w:tc>
                <w:tcPr>
                  <w:tcW w:w="2076" w:type="dxa"/>
                  <w:shd w:val="clear" w:color="auto" w:fill="auto"/>
                  <w:vAlign w:val="center"/>
                </w:tcPr>
                <w:p w14:paraId="29C6AB16"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color w:val="FF0000"/>
                      <w:sz w:val="20"/>
                      <w:szCs w:val="20"/>
                      <w:lang w:val="en-GB" w:eastAsia="x-none"/>
                    </w:rPr>
                    <w:t>[2]</w:t>
                  </w:r>
                </w:p>
              </w:tc>
              <w:tc>
                <w:tcPr>
                  <w:tcW w:w="2918" w:type="dxa"/>
                  <w:shd w:val="clear" w:color="auto" w:fill="auto"/>
                  <w:vAlign w:val="center"/>
                </w:tcPr>
                <w:p w14:paraId="459E2CC7"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color w:val="FF0000"/>
                      <w:sz w:val="20"/>
                      <w:szCs w:val="20"/>
                      <w:lang w:val="en-GB" w:eastAsia="x-none"/>
                    </w:rPr>
                    <w:t>[0,1,8,2,3,10,11]</w:t>
                  </w:r>
                </w:p>
              </w:tc>
            </w:tr>
            <w:tr w:rsidR="009F0F38" w:rsidRPr="009F0F38" w14:paraId="20FA3561" w14:textId="77777777" w:rsidTr="00DF3676">
              <w:trPr>
                <w:trHeight w:val="214"/>
                <w:jc w:val="center"/>
              </w:trPr>
              <w:tc>
                <w:tcPr>
                  <w:tcW w:w="1334" w:type="dxa"/>
                  <w:shd w:val="clear" w:color="auto" w:fill="auto"/>
                  <w:vAlign w:val="center"/>
                </w:tcPr>
                <w:p w14:paraId="158A1236"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color w:val="FF0000"/>
                      <w:sz w:val="20"/>
                      <w:szCs w:val="20"/>
                      <w:lang w:val="en-GB" w:eastAsia="x-none"/>
                    </w:rPr>
                    <w:t>[7]</w:t>
                  </w:r>
                </w:p>
              </w:tc>
              <w:tc>
                <w:tcPr>
                  <w:tcW w:w="2076" w:type="dxa"/>
                  <w:shd w:val="clear" w:color="auto" w:fill="auto"/>
                  <w:vAlign w:val="center"/>
                </w:tcPr>
                <w:p w14:paraId="6CE96AAB"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color w:val="FF0000"/>
                      <w:sz w:val="20"/>
                      <w:szCs w:val="20"/>
                      <w:lang w:val="en-GB" w:eastAsia="x-none"/>
                    </w:rPr>
                    <w:t>[2]</w:t>
                  </w:r>
                </w:p>
              </w:tc>
              <w:tc>
                <w:tcPr>
                  <w:tcW w:w="2918" w:type="dxa"/>
                  <w:shd w:val="clear" w:color="auto" w:fill="auto"/>
                  <w:vAlign w:val="center"/>
                </w:tcPr>
                <w:p w14:paraId="51AE2625"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color w:val="FF0000"/>
                      <w:sz w:val="20"/>
                      <w:szCs w:val="20"/>
                      <w:lang w:val="en-GB" w:eastAsia="x-none"/>
                    </w:rPr>
                    <w:t>[0,1,8,9,2,3,10,11]</w:t>
                  </w:r>
                </w:p>
              </w:tc>
            </w:tr>
            <w:tr w:rsidR="009F0F38" w:rsidRPr="009F0F38" w14:paraId="3DD1B2D0" w14:textId="77777777" w:rsidTr="00DF3676">
              <w:trPr>
                <w:trHeight w:val="214"/>
                <w:jc w:val="center"/>
              </w:trPr>
              <w:tc>
                <w:tcPr>
                  <w:tcW w:w="1334" w:type="dxa"/>
                  <w:shd w:val="clear" w:color="auto" w:fill="auto"/>
                  <w:vAlign w:val="center"/>
                </w:tcPr>
                <w:p w14:paraId="39DE9F35" w14:textId="77777777" w:rsidR="009F0F38" w:rsidRPr="009F0F38" w:rsidRDefault="009F0F38" w:rsidP="009F0F38">
                  <w:pPr>
                    <w:keepLines/>
                    <w:autoSpaceDE/>
                    <w:autoSpaceDN/>
                    <w:adjustRightInd/>
                    <w:snapToGrid/>
                    <w:spacing w:before="40" w:after="0"/>
                    <w:jc w:val="center"/>
                    <w:rPr>
                      <w:rFonts w:ascii="Times" w:hAnsi="Times" w:cs="Times"/>
                      <w:color w:val="FF0000"/>
                      <w:sz w:val="20"/>
                      <w:szCs w:val="20"/>
                      <w:lang w:val="en-GB" w:eastAsia="x-none"/>
                    </w:rPr>
                  </w:pPr>
                  <w:r w:rsidRPr="009F0F38">
                    <w:rPr>
                      <w:rFonts w:ascii="Times" w:hAnsi="Times" w:cs="Times"/>
                      <w:color w:val="FF0000"/>
                      <w:sz w:val="20"/>
                      <w:szCs w:val="20"/>
                      <w:lang w:val="en-GB" w:eastAsia="ja-JP"/>
                    </w:rPr>
                    <w:t>[8]</w:t>
                  </w:r>
                </w:p>
              </w:tc>
              <w:tc>
                <w:tcPr>
                  <w:tcW w:w="2076" w:type="dxa"/>
                  <w:shd w:val="clear" w:color="auto" w:fill="auto"/>
                  <w:vAlign w:val="center"/>
                </w:tcPr>
                <w:p w14:paraId="2C8E8D58" w14:textId="77777777" w:rsidR="009F0F38" w:rsidRPr="009F0F38" w:rsidRDefault="009F0F38" w:rsidP="009F0F38">
                  <w:pPr>
                    <w:keepLines/>
                    <w:autoSpaceDE/>
                    <w:autoSpaceDN/>
                    <w:adjustRightInd/>
                    <w:snapToGrid/>
                    <w:spacing w:before="40" w:after="0"/>
                    <w:jc w:val="center"/>
                    <w:rPr>
                      <w:rFonts w:ascii="Times" w:hAnsi="Times" w:cs="Times"/>
                      <w:color w:val="FF0000"/>
                      <w:sz w:val="20"/>
                      <w:szCs w:val="20"/>
                      <w:lang w:val="en-GB" w:eastAsia="x-none"/>
                    </w:rPr>
                  </w:pPr>
                  <w:r w:rsidRPr="009F0F38">
                    <w:rPr>
                      <w:rFonts w:ascii="Times" w:hAnsi="Times" w:cs="Times"/>
                      <w:color w:val="FF0000"/>
                      <w:sz w:val="20"/>
                      <w:szCs w:val="20"/>
                      <w:lang w:val="en-GB" w:eastAsia="ja-JP"/>
                    </w:rPr>
                    <w:t>[2]</w:t>
                  </w:r>
                </w:p>
              </w:tc>
              <w:tc>
                <w:tcPr>
                  <w:tcW w:w="2918" w:type="dxa"/>
                  <w:shd w:val="clear" w:color="auto" w:fill="auto"/>
                  <w:vAlign w:val="center"/>
                </w:tcPr>
                <w:p w14:paraId="73D141AE" w14:textId="77777777" w:rsidR="009F0F38" w:rsidRPr="009F0F38" w:rsidRDefault="009F0F38" w:rsidP="009F0F38">
                  <w:pPr>
                    <w:keepLines/>
                    <w:autoSpaceDE/>
                    <w:autoSpaceDN/>
                    <w:adjustRightInd/>
                    <w:snapToGrid/>
                    <w:spacing w:before="40" w:after="0"/>
                    <w:jc w:val="center"/>
                    <w:rPr>
                      <w:rFonts w:ascii="Times" w:hAnsi="Times" w:cs="Times"/>
                      <w:color w:val="FF0000"/>
                      <w:sz w:val="20"/>
                      <w:szCs w:val="20"/>
                      <w:lang w:val="en-GB" w:eastAsia="x-none"/>
                    </w:rPr>
                  </w:pPr>
                  <w:r w:rsidRPr="009F0F38">
                    <w:rPr>
                      <w:rFonts w:ascii="Times" w:hAnsi="Times" w:cs="Times"/>
                      <w:color w:val="FF0000"/>
                      <w:sz w:val="20"/>
                      <w:szCs w:val="20"/>
                      <w:lang w:val="en-GB" w:eastAsia="x-none"/>
                    </w:rPr>
                    <w:t>[0,2,3,8,9]</w:t>
                  </w:r>
                </w:p>
              </w:tc>
            </w:tr>
            <w:tr w:rsidR="009F0F38" w:rsidRPr="009F0F38" w14:paraId="00273740" w14:textId="77777777" w:rsidTr="00DF3676">
              <w:trPr>
                <w:trHeight w:val="214"/>
                <w:jc w:val="center"/>
              </w:trPr>
              <w:tc>
                <w:tcPr>
                  <w:tcW w:w="1334" w:type="dxa"/>
                  <w:shd w:val="clear" w:color="auto" w:fill="auto"/>
                  <w:vAlign w:val="center"/>
                </w:tcPr>
                <w:p w14:paraId="30C5A01E" w14:textId="77777777" w:rsidR="009F0F38" w:rsidRPr="009F0F38" w:rsidRDefault="009F0F38" w:rsidP="009F0F38">
                  <w:pPr>
                    <w:keepLines/>
                    <w:autoSpaceDE/>
                    <w:autoSpaceDN/>
                    <w:adjustRightInd/>
                    <w:snapToGrid/>
                    <w:spacing w:before="40" w:after="0"/>
                    <w:jc w:val="center"/>
                    <w:rPr>
                      <w:rFonts w:ascii="Times" w:hAnsi="Times" w:cs="Times"/>
                      <w:color w:val="FF0000"/>
                      <w:sz w:val="20"/>
                      <w:szCs w:val="20"/>
                      <w:lang w:val="en-GB" w:eastAsia="x-none"/>
                    </w:rPr>
                  </w:pPr>
                  <w:r w:rsidRPr="009F0F38">
                    <w:rPr>
                      <w:rFonts w:ascii="Times" w:hAnsi="Times" w:cs="Times"/>
                      <w:color w:val="FF0000"/>
                      <w:sz w:val="20"/>
                      <w:szCs w:val="20"/>
                      <w:lang w:val="en-GB" w:eastAsia="ja-JP"/>
                    </w:rPr>
                    <w:t>[9]</w:t>
                  </w:r>
                </w:p>
              </w:tc>
              <w:tc>
                <w:tcPr>
                  <w:tcW w:w="2076" w:type="dxa"/>
                  <w:shd w:val="clear" w:color="auto" w:fill="auto"/>
                  <w:vAlign w:val="center"/>
                </w:tcPr>
                <w:p w14:paraId="289C6E79" w14:textId="77777777" w:rsidR="009F0F38" w:rsidRPr="009F0F38" w:rsidRDefault="009F0F38" w:rsidP="009F0F38">
                  <w:pPr>
                    <w:keepLines/>
                    <w:autoSpaceDE/>
                    <w:autoSpaceDN/>
                    <w:adjustRightInd/>
                    <w:snapToGrid/>
                    <w:spacing w:before="40" w:after="0"/>
                    <w:jc w:val="center"/>
                    <w:rPr>
                      <w:rFonts w:ascii="Times" w:hAnsi="Times" w:cs="Times"/>
                      <w:color w:val="FF0000"/>
                      <w:sz w:val="20"/>
                      <w:szCs w:val="20"/>
                      <w:lang w:val="en-GB" w:eastAsia="x-none"/>
                    </w:rPr>
                  </w:pPr>
                  <w:r w:rsidRPr="009F0F38">
                    <w:rPr>
                      <w:rFonts w:ascii="Times" w:hAnsi="Times" w:cs="Times"/>
                      <w:color w:val="FF0000"/>
                      <w:sz w:val="20"/>
                      <w:szCs w:val="20"/>
                      <w:lang w:val="en-GB" w:eastAsia="ja-JP"/>
                    </w:rPr>
                    <w:t>[2]</w:t>
                  </w:r>
                </w:p>
              </w:tc>
              <w:tc>
                <w:tcPr>
                  <w:tcW w:w="2918" w:type="dxa"/>
                  <w:shd w:val="clear" w:color="auto" w:fill="auto"/>
                  <w:vAlign w:val="center"/>
                </w:tcPr>
                <w:p w14:paraId="1446EE0D" w14:textId="77777777" w:rsidR="009F0F38" w:rsidRPr="009F0F38" w:rsidRDefault="009F0F38" w:rsidP="009F0F38">
                  <w:pPr>
                    <w:keepLines/>
                    <w:autoSpaceDE/>
                    <w:autoSpaceDN/>
                    <w:adjustRightInd/>
                    <w:snapToGrid/>
                    <w:spacing w:before="40" w:after="0"/>
                    <w:jc w:val="center"/>
                    <w:rPr>
                      <w:rFonts w:ascii="Times" w:hAnsi="Times" w:cs="Times"/>
                      <w:color w:val="FF0000"/>
                      <w:sz w:val="20"/>
                      <w:szCs w:val="20"/>
                      <w:lang w:val="en-GB" w:eastAsia="x-none"/>
                    </w:rPr>
                  </w:pPr>
                  <w:r w:rsidRPr="009F0F38">
                    <w:rPr>
                      <w:rFonts w:ascii="Times" w:hAnsi="Times" w:cs="Times"/>
                      <w:color w:val="FF0000"/>
                      <w:sz w:val="20"/>
                      <w:szCs w:val="20"/>
                      <w:lang w:val="en-GB" w:eastAsia="x-none"/>
                    </w:rPr>
                    <w:t>[0,1,2,3,8,9]</w:t>
                  </w:r>
                </w:p>
              </w:tc>
            </w:tr>
          </w:tbl>
          <w:p w14:paraId="7B7F5382" w14:textId="77777777" w:rsidR="009F0F38" w:rsidRPr="009F0F38" w:rsidRDefault="009F0F38" w:rsidP="009F0F38">
            <w:pPr>
              <w:autoSpaceDE/>
              <w:autoSpaceDN/>
              <w:adjustRightInd/>
              <w:snapToGrid/>
              <w:spacing w:after="0"/>
              <w:rPr>
                <w:bCs/>
                <w:sz w:val="20"/>
                <w:szCs w:val="24"/>
                <w:lang w:val="en-GB" w:eastAsia="zh-CN"/>
              </w:rPr>
            </w:pPr>
            <w:r w:rsidRPr="009F0F38">
              <w:rPr>
                <w:bCs/>
                <w:sz w:val="20"/>
                <w:szCs w:val="24"/>
                <w:lang w:val="en-GB" w:eastAsia="zh-CN"/>
              </w:rPr>
              <w:t>FFS: Additional rows (rows 4~9) if there is technical justification.</w:t>
            </w:r>
          </w:p>
          <w:p w14:paraId="5EB3AA72" w14:textId="77777777" w:rsidR="009F0F38" w:rsidRPr="009F0F38" w:rsidRDefault="009F0F38" w:rsidP="009F0F38">
            <w:pPr>
              <w:autoSpaceDE/>
              <w:autoSpaceDN/>
              <w:adjustRightInd/>
              <w:snapToGrid/>
              <w:spacing w:after="0"/>
              <w:jc w:val="left"/>
              <w:rPr>
                <w:rFonts w:ascii="Times" w:eastAsia="Batang" w:hAnsi="Times"/>
                <w:iCs/>
                <w:sz w:val="20"/>
                <w:szCs w:val="24"/>
                <w:lang w:val="en-GB"/>
              </w:rPr>
            </w:pPr>
          </w:p>
          <w:p w14:paraId="2D9EC82F" w14:textId="77777777" w:rsidR="009F0F38" w:rsidRPr="009F0F38" w:rsidRDefault="009F0F38" w:rsidP="009F0F38">
            <w:pPr>
              <w:autoSpaceDE/>
              <w:autoSpaceDN/>
              <w:adjustRightInd/>
              <w:snapToGrid/>
              <w:spacing w:after="0"/>
              <w:jc w:val="left"/>
              <w:rPr>
                <w:rFonts w:ascii="Times" w:eastAsia="Batang" w:hAnsi="Times" w:cs="Times"/>
                <w:b/>
                <w:bCs/>
                <w:sz w:val="20"/>
                <w:szCs w:val="20"/>
                <w:highlight w:val="green"/>
                <w:lang w:val="en-GB" w:eastAsia="zh-CN"/>
              </w:rPr>
            </w:pPr>
            <w:r w:rsidRPr="009F0F38">
              <w:rPr>
                <w:rFonts w:ascii="Times" w:eastAsia="Batang" w:hAnsi="Times" w:cs="Times"/>
                <w:b/>
                <w:bCs/>
                <w:sz w:val="20"/>
                <w:szCs w:val="20"/>
                <w:highlight w:val="green"/>
                <w:lang w:val="en-GB" w:eastAsia="zh-CN"/>
              </w:rPr>
              <w:t>Agreement</w:t>
            </w:r>
          </w:p>
          <w:p w14:paraId="3F7274B6" w14:textId="77777777" w:rsidR="009F0F38" w:rsidRPr="009F0F38" w:rsidRDefault="009F0F38" w:rsidP="009F0F38">
            <w:pPr>
              <w:autoSpaceDE/>
              <w:autoSpaceDN/>
              <w:adjustRightInd/>
              <w:snapToGrid/>
              <w:spacing w:after="0"/>
              <w:rPr>
                <w:rFonts w:ascii="Times" w:hAnsi="Times" w:cs="Times"/>
                <w:bCs/>
                <w:sz w:val="20"/>
                <w:szCs w:val="20"/>
                <w:lang w:val="en-GB" w:eastAsia="zh-CN"/>
              </w:rPr>
            </w:pPr>
            <w:r w:rsidRPr="009F0F38">
              <w:rPr>
                <w:rFonts w:ascii="Times" w:hAnsi="Times" w:cs="Times"/>
                <w:bCs/>
                <w:sz w:val="20"/>
                <w:szCs w:val="20"/>
                <w:lang w:val="en-GB" w:eastAsia="zh-CN"/>
              </w:rPr>
              <w:t>For RAN1#111 agreement of the antenna ports indication in Rel.18 eType1</w:t>
            </w:r>
            <w:r w:rsidRPr="009F0F38">
              <w:rPr>
                <w:rFonts w:ascii="Times" w:eastAsia="Batang" w:hAnsi="Times" w:cs="Times"/>
                <w:sz w:val="20"/>
                <w:szCs w:val="20"/>
                <w:lang w:val="en-GB" w:eastAsia="x-none"/>
              </w:rPr>
              <w:t xml:space="preserve"> </w:t>
            </w:r>
            <w:r w:rsidRPr="009F0F38">
              <w:rPr>
                <w:rFonts w:ascii="Times" w:hAnsi="Times" w:cs="Times"/>
                <w:bCs/>
                <w:sz w:val="20"/>
                <w:szCs w:val="20"/>
                <w:lang w:val="en-GB" w:eastAsia="zh-CN"/>
              </w:rPr>
              <w:t xml:space="preserve">DMRS ports with </w:t>
            </w:r>
            <w:r w:rsidRPr="009F0F38">
              <w:rPr>
                <w:rFonts w:ascii="Times" w:hAnsi="Times" w:cs="Times"/>
                <w:bCs/>
                <w:i/>
                <w:iCs/>
                <w:sz w:val="20"/>
                <w:szCs w:val="20"/>
                <w:lang w:val="en-GB" w:eastAsia="zh-CN"/>
              </w:rPr>
              <w:t>maxLength</w:t>
            </w:r>
            <w:r w:rsidRPr="009F0F38">
              <w:rPr>
                <w:rFonts w:ascii="Times" w:hAnsi="Times" w:cs="Times"/>
                <w:bCs/>
                <w:sz w:val="20"/>
                <w:szCs w:val="20"/>
                <w:lang w:val="en-GB" w:eastAsia="zh-CN"/>
              </w:rPr>
              <w:t xml:space="preserve"> = 1 for PDSCH, at least for S-TRP case,</w:t>
            </w:r>
          </w:p>
          <w:p w14:paraId="24F44874" w14:textId="77777777" w:rsidR="009F0F38" w:rsidRPr="009F0F38" w:rsidRDefault="009F0F38" w:rsidP="009F0F38">
            <w:pPr>
              <w:numPr>
                <w:ilvl w:val="1"/>
                <w:numId w:val="21"/>
              </w:numPr>
              <w:autoSpaceDE/>
              <w:autoSpaceDN/>
              <w:adjustRightInd/>
              <w:snapToGrid/>
              <w:spacing w:after="0"/>
              <w:jc w:val="left"/>
              <w:rPr>
                <w:rFonts w:ascii="Times" w:hAnsi="Times" w:cs="Times"/>
                <w:bCs/>
                <w:sz w:val="20"/>
                <w:szCs w:val="20"/>
                <w:lang w:val="en-GB" w:eastAsia="zh-CN"/>
              </w:rPr>
            </w:pPr>
            <w:r w:rsidRPr="009F0F38">
              <w:rPr>
                <w:rFonts w:ascii="Times" w:eastAsia="Malgun Gothic" w:hAnsi="Times" w:cs="Times"/>
                <w:bCs/>
                <w:sz w:val="20"/>
                <w:szCs w:val="20"/>
                <w:lang w:val="en-GB" w:eastAsia="x-none"/>
              </w:rPr>
              <w:t>For 1 CW,</w:t>
            </w:r>
          </w:p>
          <w:p w14:paraId="4A8C57EA" w14:textId="77777777" w:rsidR="009F0F38" w:rsidRPr="009F0F38" w:rsidRDefault="009F0F38" w:rsidP="009F0F38">
            <w:pPr>
              <w:numPr>
                <w:ilvl w:val="2"/>
                <w:numId w:val="21"/>
              </w:numPr>
              <w:autoSpaceDE/>
              <w:autoSpaceDN/>
              <w:adjustRightInd/>
              <w:snapToGrid/>
              <w:spacing w:after="0"/>
              <w:jc w:val="left"/>
              <w:rPr>
                <w:rFonts w:ascii="Times" w:hAnsi="Times" w:cs="Times"/>
                <w:bCs/>
                <w:sz w:val="20"/>
                <w:szCs w:val="20"/>
                <w:lang w:val="en-GB" w:eastAsia="zh-CN"/>
              </w:rPr>
            </w:pPr>
            <w:r w:rsidRPr="009F0F38">
              <w:rPr>
                <w:rFonts w:ascii="Times" w:hAnsi="Times" w:cs="Times"/>
                <w:bCs/>
                <w:sz w:val="20"/>
                <w:szCs w:val="20"/>
                <w:lang w:val="en-GB" w:eastAsia="zh-CN"/>
              </w:rPr>
              <w:t>Do not support row 21-22</w:t>
            </w:r>
          </w:p>
          <w:p w14:paraId="05159AAE" w14:textId="77777777" w:rsidR="009F0F38" w:rsidRPr="009F0F38" w:rsidRDefault="009F0F38" w:rsidP="009F0F38">
            <w:pPr>
              <w:numPr>
                <w:ilvl w:val="2"/>
                <w:numId w:val="21"/>
              </w:numPr>
              <w:autoSpaceDE/>
              <w:autoSpaceDN/>
              <w:adjustRightInd/>
              <w:snapToGrid/>
              <w:spacing w:after="0"/>
              <w:jc w:val="left"/>
              <w:rPr>
                <w:rFonts w:ascii="Times" w:hAnsi="Times" w:cs="Times"/>
                <w:bCs/>
                <w:sz w:val="20"/>
                <w:szCs w:val="20"/>
                <w:lang w:val="en-GB" w:eastAsia="zh-CN"/>
              </w:rPr>
            </w:pPr>
            <w:r w:rsidRPr="009F0F38">
              <w:rPr>
                <w:rFonts w:ascii="Times" w:hAnsi="Times" w:cs="Times"/>
                <w:bCs/>
                <w:sz w:val="20"/>
                <w:szCs w:val="20"/>
                <w:lang w:val="en-GB" w:eastAsia="zh-CN"/>
              </w:rPr>
              <w:t>FFS: Whether to support row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9F0F38" w:rsidRPr="009F0F38" w14:paraId="220AC471" w14:textId="77777777" w:rsidTr="00DF3676">
              <w:trPr>
                <w:trHeight w:val="214"/>
                <w:jc w:val="center"/>
              </w:trPr>
              <w:tc>
                <w:tcPr>
                  <w:tcW w:w="6328" w:type="dxa"/>
                  <w:gridSpan w:val="3"/>
                  <w:tcBorders>
                    <w:bottom w:val="single" w:sz="4" w:space="0" w:color="auto"/>
                  </w:tcBorders>
                  <w:shd w:val="clear" w:color="auto" w:fill="D9D9D9"/>
                  <w:vAlign w:val="center"/>
                </w:tcPr>
                <w:p w14:paraId="28DBC38E" w14:textId="77777777" w:rsidR="009F0F38" w:rsidRPr="009F0F38" w:rsidRDefault="009F0F38" w:rsidP="009F0F38">
                  <w:pPr>
                    <w:keepLines/>
                    <w:autoSpaceDE/>
                    <w:autoSpaceDN/>
                    <w:adjustRightInd/>
                    <w:snapToGrid/>
                    <w:spacing w:before="40" w:after="0"/>
                    <w:jc w:val="center"/>
                    <w:rPr>
                      <w:rFonts w:ascii="Times" w:hAnsi="Times" w:cs="Times"/>
                      <w:b/>
                      <w:bCs/>
                      <w:sz w:val="20"/>
                      <w:szCs w:val="20"/>
                      <w:lang w:val="en-GB" w:eastAsia="zh-CN"/>
                    </w:rPr>
                  </w:pPr>
                  <w:r w:rsidRPr="009F0F38">
                    <w:rPr>
                      <w:rFonts w:ascii="Times" w:hAnsi="Times" w:cs="Times"/>
                      <w:b/>
                      <w:bCs/>
                      <w:sz w:val="20"/>
                      <w:szCs w:val="20"/>
                      <w:lang w:val="en-GB" w:eastAsia="zh-CN"/>
                    </w:rPr>
                    <w:t>One Codeword:</w:t>
                  </w:r>
                </w:p>
                <w:p w14:paraId="11E9D6DC" w14:textId="77777777" w:rsidR="009F0F38" w:rsidRPr="009F0F38" w:rsidRDefault="009F0F38" w:rsidP="009F0F38">
                  <w:pPr>
                    <w:keepLines/>
                    <w:autoSpaceDE/>
                    <w:autoSpaceDN/>
                    <w:adjustRightInd/>
                    <w:snapToGrid/>
                    <w:spacing w:before="40" w:after="0"/>
                    <w:jc w:val="center"/>
                    <w:rPr>
                      <w:rFonts w:ascii="Times" w:hAnsi="Times" w:cs="Times"/>
                      <w:b/>
                      <w:bCs/>
                      <w:sz w:val="20"/>
                      <w:szCs w:val="20"/>
                      <w:lang w:val="en-GB" w:eastAsia="zh-CN"/>
                    </w:rPr>
                  </w:pPr>
                  <w:r w:rsidRPr="009F0F38">
                    <w:rPr>
                      <w:rFonts w:ascii="Times" w:hAnsi="Times" w:cs="Times"/>
                      <w:b/>
                      <w:bCs/>
                      <w:sz w:val="20"/>
                      <w:szCs w:val="20"/>
                      <w:lang w:val="en-GB" w:eastAsia="zh-CN"/>
                    </w:rPr>
                    <w:t>Codeword 0 enabled,</w:t>
                  </w:r>
                </w:p>
                <w:p w14:paraId="52E47935" w14:textId="77777777" w:rsidR="009F0F38" w:rsidRPr="009F0F38" w:rsidRDefault="009F0F38" w:rsidP="009F0F38">
                  <w:pPr>
                    <w:keepLines/>
                    <w:autoSpaceDE/>
                    <w:autoSpaceDN/>
                    <w:adjustRightInd/>
                    <w:snapToGrid/>
                    <w:spacing w:before="40" w:after="0"/>
                    <w:jc w:val="center"/>
                    <w:rPr>
                      <w:rFonts w:ascii="Times" w:hAnsi="Times" w:cs="Times"/>
                      <w:b/>
                      <w:bCs/>
                      <w:sz w:val="20"/>
                      <w:szCs w:val="20"/>
                      <w:lang w:val="en-GB" w:eastAsia="zh-CN"/>
                    </w:rPr>
                  </w:pPr>
                  <w:r w:rsidRPr="009F0F38">
                    <w:rPr>
                      <w:rFonts w:ascii="Times" w:hAnsi="Times" w:cs="Times"/>
                      <w:b/>
                      <w:bCs/>
                      <w:sz w:val="20"/>
                      <w:szCs w:val="20"/>
                      <w:lang w:val="en-GB" w:eastAsia="zh-CN"/>
                    </w:rPr>
                    <w:t>Codeword 1 disabled</w:t>
                  </w:r>
                </w:p>
              </w:tc>
            </w:tr>
            <w:tr w:rsidR="009F0F38" w:rsidRPr="009F0F38" w14:paraId="0DD595B2" w14:textId="77777777" w:rsidTr="00DF3676">
              <w:trPr>
                <w:trHeight w:val="214"/>
                <w:jc w:val="center"/>
              </w:trPr>
              <w:tc>
                <w:tcPr>
                  <w:tcW w:w="1334" w:type="dxa"/>
                  <w:shd w:val="clear" w:color="auto" w:fill="D9D9D9"/>
                  <w:vAlign w:val="center"/>
                </w:tcPr>
                <w:p w14:paraId="121EE2E5"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zh-CN"/>
                    </w:rPr>
                  </w:pPr>
                  <w:r w:rsidRPr="009F0F38">
                    <w:rPr>
                      <w:rFonts w:ascii="Times" w:hAnsi="Times" w:cs="Times"/>
                      <w:b/>
                      <w:bCs/>
                      <w:sz w:val="20"/>
                      <w:szCs w:val="20"/>
                      <w:lang w:val="en-GB" w:eastAsia="x-none"/>
                    </w:rPr>
                    <w:t>Value</w:t>
                  </w:r>
                </w:p>
              </w:tc>
              <w:tc>
                <w:tcPr>
                  <w:tcW w:w="2076" w:type="dxa"/>
                  <w:shd w:val="clear" w:color="auto" w:fill="D9D9D9"/>
                  <w:vAlign w:val="center"/>
                </w:tcPr>
                <w:p w14:paraId="45F31560"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b/>
                      <w:bCs/>
                      <w:sz w:val="20"/>
                      <w:szCs w:val="20"/>
                      <w:lang w:val="en-GB" w:eastAsia="x-none"/>
                    </w:rPr>
                    <w:t xml:space="preserve">Number of </w:t>
                  </w:r>
                  <w:r w:rsidRPr="009F0F38">
                    <w:rPr>
                      <w:rFonts w:ascii="Times" w:hAnsi="Times" w:cs="Times"/>
                      <w:b/>
                      <w:bCs/>
                      <w:sz w:val="20"/>
                      <w:szCs w:val="20"/>
                      <w:lang w:val="en-GB" w:eastAsia="zh-CN"/>
                    </w:rPr>
                    <w:t xml:space="preserve">DMRS </w:t>
                  </w:r>
                  <w:r w:rsidRPr="009F0F38">
                    <w:rPr>
                      <w:rFonts w:ascii="Times" w:hAnsi="Times" w:cs="Times"/>
                      <w:b/>
                      <w:bCs/>
                      <w:sz w:val="20"/>
                      <w:szCs w:val="20"/>
                      <w:lang w:val="en-GB" w:eastAsia="x-none"/>
                    </w:rPr>
                    <w:t xml:space="preserve">CDM group(s) </w:t>
                  </w:r>
                  <w:r w:rsidRPr="009F0F38">
                    <w:rPr>
                      <w:rFonts w:ascii="Times" w:hAnsi="Times" w:cs="Times"/>
                      <w:b/>
                      <w:bCs/>
                      <w:sz w:val="20"/>
                      <w:szCs w:val="20"/>
                      <w:lang w:val="en-GB" w:eastAsia="zh-CN"/>
                    </w:rPr>
                    <w:t>without data</w:t>
                  </w:r>
                </w:p>
              </w:tc>
              <w:tc>
                <w:tcPr>
                  <w:tcW w:w="2918" w:type="dxa"/>
                  <w:shd w:val="clear" w:color="auto" w:fill="D9D9D9"/>
                  <w:vAlign w:val="center"/>
                </w:tcPr>
                <w:p w14:paraId="1987E7D5" w14:textId="77777777" w:rsidR="009F0F38" w:rsidRPr="009F0F38" w:rsidRDefault="009F0F38" w:rsidP="009F0F38">
                  <w:pPr>
                    <w:keepLines/>
                    <w:autoSpaceDE/>
                    <w:autoSpaceDN/>
                    <w:adjustRightInd/>
                    <w:snapToGrid/>
                    <w:spacing w:before="40" w:after="0"/>
                    <w:jc w:val="center"/>
                    <w:rPr>
                      <w:rFonts w:ascii="Times" w:hAnsi="Times" w:cs="Times"/>
                      <w:sz w:val="20"/>
                      <w:szCs w:val="20"/>
                      <w:lang w:val="en-GB" w:eastAsia="x-none"/>
                    </w:rPr>
                  </w:pPr>
                  <w:r w:rsidRPr="009F0F38">
                    <w:rPr>
                      <w:rFonts w:ascii="Times" w:hAnsi="Times" w:cs="Times"/>
                      <w:b/>
                      <w:bCs/>
                      <w:sz w:val="20"/>
                      <w:szCs w:val="20"/>
                      <w:lang w:val="en-GB" w:eastAsia="x-none"/>
                    </w:rPr>
                    <w:t>DMRS port(s)</w:t>
                  </w:r>
                </w:p>
              </w:tc>
            </w:tr>
            <w:tr w:rsidR="009F0F38" w:rsidRPr="009F0F38" w14:paraId="1E45E3CB" w14:textId="77777777" w:rsidTr="00DF3676">
              <w:trPr>
                <w:trHeight w:val="214"/>
                <w:jc w:val="center"/>
              </w:trPr>
              <w:tc>
                <w:tcPr>
                  <w:tcW w:w="1334" w:type="dxa"/>
                  <w:shd w:val="clear" w:color="auto" w:fill="auto"/>
                  <w:vAlign w:val="center"/>
                </w:tcPr>
                <w:p w14:paraId="55DC93CC" w14:textId="77777777" w:rsidR="009F0F38" w:rsidRPr="009F0F38" w:rsidRDefault="009F0F38" w:rsidP="009F0F38">
                  <w:pPr>
                    <w:keepLines/>
                    <w:autoSpaceDE/>
                    <w:autoSpaceDN/>
                    <w:adjustRightInd/>
                    <w:snapToGrid/>
                    <w:spacing w:before="40" w:after="0"/>
                    <w:jc w:val="center"/>
                    <w:rPr>
                      <w:rFonts w:ascii="Times" w:hAnsi="Times" w:cs="Times"/>
                      <w:strike/>
                      <w:sz w:val="20"/>
                      <w:szCs w:val="20"/>
                      <w:lang w:val="en-GB" w:eastAsia="zh-CN"/>
                    </w:rPr>
                  </w:pPr>
                  <w:r w:rsidRPr="009F0F38">
                    <w:rPr>
                      <w:rFonts w:ascii="Times" w:hAnsi="Times" w:cs="Times"/>
                      <w:strike/>
                      <w:color w:val="0000FF"/>
                      <w:sz w:val="20"/>
                      <w:szCs w:val="20"/>
                      <w:lang w:val="en-GB" w:eastAsia="zh-CN"/>
                    </w:rPr>
                    <w:t>21</w:t>
                  </w:r>
                </w:p>
              </w:tc>
              <w:tc>
                <w:tcPr>
                  <w:tcW w:w="2076" w:type="dxa"/>
                  <w:shd w:val="clear" w:color="auto" w:fill="auto"/>
                  <w:vAlign w:val="center"/>
                </w:tcPr>
                <w:p w14:paraId="0A1ED38D" w14:textId="77777777" w:rsidR="009F0F38" w:rsidRPr="009F0F38" w:rsidRDefault="009F0F38" w:rsidP="009F0F38">
                  <w:pPr>
                    <w:keepLines/>
                    <w:autoSpaceDE/>
                    <w:autoSpaceDN/>
                    <w:adjustRightInd/>
                    <w:snapToGrid/>
                    <w:spacing w:before="40" w:after="0"/>
                    <w:jc w:val="center"/>
                    <w:rPr>
                      <w:rFonts w:ascii="Times" w:hAnsi="Times" w:cs="Times"/>
                      <w:strike/>
                      <w:sz w:val="20"/>
                      <w:szCs w:val="20"/>
                      <w:lang w:val="en-GB" w:eastAsia="x-none"/>
                    </w:rPr>
                  </w:pPr>
                  <w:r w:rsidRPr="009F0F38">
                    <w:rPr>
                      <w:rFonts w:ascii="Times" w:hAnsi="Times" w:cs="Times"/>
                      <w:strike/>
                      <w:color w:val="0000FF"/>
                      <w:sz w:val="20"/>
                      <w:szCs w:val="20"/>
                      <w:lang w:val="en-GB" w:eastAsia="x-none"/>
                    </w:rPr>
                    <w:t>[2]</w:t>
                  </w:r>
                </w:p>
              </w:tc>
              <w:tc>
                <w:tcPr>
                  <w:tcW w:w="2918" w:type="dxa"/>
                  <w:shd w:val="clear" w:color="auto" w:fill="auto"/>
                  <w:vAlign w:val="center"/>
                </w:tcPr>
                <w:p w14:paraId="5BA684EA" w14:textId="77777777" w:rsidR="009F0F38" w:rsidRPr="009F0F38" w:rsidRDefault="009F0F38" w:rsidP="009F0F38">
                  <w:pPr>
                    <w:keepLines/>
                    <w:autoSpaceDE/>
                    <w:autoSpaceDN/>
                    <w:adjustRightInd/>
                    <w:snapToGrid/>
                    <w:spacing w:before="40" w:after="0"/>
                    <w:jc w:val="center"/>
                    <w:rPr>
                      <w:rFonts w:ascii="Times" w:hAnsi="Times" w:cs="Times"/>
                      <w:strike/>
                      <w:sz w:val="20"/>
                      <w:szCs w:val="20"/>
                      <w:lang w:val="en-GB" w:eastAsia="x-none"/>
                    </w:rPr>
                  </w:pPr>
                  <w:r w:rsidRPr="009F0F38">
                    <w:rPr>
                      <w:rFonts w:ascii="Times" w:hAnsi="Times" w:cs="Times"/>
                      <w:strike/>
                      <w:color w:val="0000FF"/>
                      <w:sz w:val="20"/>
                      <w:szCs w:val="20"/>
                      <w:lang w:val="en-GB" w:eastAsia="x-none"/>
                    </w:rPr>
                    <w:t>[8-10]</w:t>
                  </w:r>
                </w:p>
              </w:tc>
            </w:tr>
            <w:tr w:rsidR="009F0F38" w:rsidRPr="009F0F38" w14:paraId="4922F315" w14:textId="77777777" w:rsidTr="00DF3676">
              <w:trPr>
                <w:trHeight w:val="214"/>
                <w:jc w:val="center"/>
              </w:trPr>
              <w:tc>
                <w:tcPr>
                  <w:tcW w:w="1334" w:type="dxa"/>
                  <w:shd w:val="clear" w:color="auto" w:fill="auto"/>
                  <w:vAlign w:val="center"/>
                </w:tcPr>
                <w:p w14:paraId="7A40B3F7" w14:textId="77777777" w:rsidR="009F0F38" w:rsidRPr="009F0F38" w:rsidRDefault="009F0F38" w:rsidP="009F0F38">
                  <w:pPr>
                    <w:keepLines/>
                    <w:autoSpaceDE/>
                    <w:autoSpaceDN/>
                    <w:adjustRightInd/>
                    <w:snapToGrid/>
                    <w:spacing w:before="40" w:after="0"/>
                    <w:jc w:val="center"/>
                    <w:rPr>
                      <w:rFonts w:ascii="Times" w:hAnsi="Times" w:cs="Times"/>
                      <w:strike/>
                      <w:sz w:val="20"/>
                      <w:szCs w:val="20"/>
                      <w:lang w:val="en-GB" w:eastAsia="zh-CN"/>
                    </w:rPr>
                  </w:pPr>
                  <w:r w:rsidRPr="009F0F38">
                    <w:rPr>
                      <w:rFonts w:ascii="Times" w:hAnsi="Times" w:cs="Times"/>
                      <w:strike/>
                      <w:color w:val="0000FF"/>
                      <w:sz w:val="20"/>
                      <w:szCs w:val="20"/>
                      <w:lang w:val="en-GB" w:eastAsia="zh-CN"/>
                    </w:rPr>
                    <w:t>22</w:t>
                  </w:r>
                </w:p>
              </w:tc>
              <w:tc>
                <w:tcPr>
                  <w:tcW w:w="2076" w:type="dxa"/>
                  <w:shd w:val="clear" w:color="auto" w:fill="auto"/>
                  <w:vAlign w:val="center"/>
                </w:tcPr>
                <w:p w14:paraId="1F45070A" w14:textId="77777777" w:rsidR="009F0F38" w:rsidRPr="009F0F38" w:rsidRDefault="009F0F38" w:rsidP="009F0F38">
                  <w:pPr>
                    <w:keepLines/>
                    <w:autoSpaceDE/>
                    <w:autoSpaceDN/>
                    <w:adjustRightInd/>
                    <w:snapToGrid/>
                    <w:spacing w:before="40" w:after="0"/>
                    <w:jc w:val="center"/>
                    <w:rPr>
                      <w:rFonts w:ascii="Times" w:hAnsi="Times" w:cs="Times"/>
                      <w:strike/>
                      <w:sz w:val="20"/>
                      <w:szCs w:val="20"/>
                      <w:lang w:val="en-GB" w:eastAsia="zh-CN"/>
                    </w:rPr>
                  </w:pPr>
                  <w:r w:rsidRPr="009F0F38">
                    <w:rPr>
                      <w:rFonts w:ascii="Times" w:hAnsi="Times" w:cs="Times"/>
                      <w:strike/>
                      <w:color w:val="0000FF"/>
                      <w:sz w:val="20"/>
                      <w:szCs w:val="20"/>
                      <w:lang w:val="en-GB" w:eastAsia="x-none"/>
                    </w:rPr>
                    <w:t>[2]</w:t>
                  </w:r>
                </w:p>
              </w:tc>
              <w:tc>
                <w:tcPr>
                  <w:tcW w:w="2918" w:type="dxa"/>
                  <w:shd w:val="clear" w:color="auto" w:fill="auto"/>
                  <w:vAlign w:val="center"/>
                </w:tcPr>
                <w:p w14:paraId="362BCB4C" w14:textId="77777777" w:rsidR="009F0F38" w:rsidRPr="009F0F38" w:rsidRDefault="009F0F38" w:rsidP="009F0F38">
                  <w:pPr>
                    <w:keepLines/>
                    <w:autoSpaceDE/>
                    <w:autoSpaceDN/>
                    <w:adjustRightInd/>
                    <w:snapToGrid/>
                    <w:spacing w:before="40" w:after="0"/>
                    <w:jc w:val="center"/>
                    <w:rPr>
                      <w:rFonts w:ascii="Times" w:hAnsi="Times" w:cs="Times"/>
                      <w:strike/>
                      <w:sz w:val="20"/>
                      <w:szCs w:val="20"/>
                      <w:lang w:val="en-GB" w:eastAsia="zh-CN"/>
                    </w:rPr>
                  </w:pPr>
                  <w:r w:rsidRPr="009F0F38">
                    <w:rPr>
                      <w:rFonts w:ascii="Times" w:hAnsi="Times" w:cs="Times"/>
                      <w:strike/>
                      <w:color w:val="0000FF"/>
                      <w:sz w:val="20"/>
                      <w:szCs w:val="20"/>
                      <w:lang w:val="en-GB" w:eastAsia="x-none"/>
                    </w:rPr>
                    <w:t>[8-11]</w:t>
                  </w:r>
                </w:p>
              </w:tc>
            </w:tr>
          </w:tbl>
          <w:p w14:paraId="5CD4499D" w14:textId="77777777" w:rsidR="009F0F38" w:rsidRPr="009F0F38" w:rsidRDefault="009F0F38" w:rsidP="009F0F38">
            <w:pPr>
              <w:autoSpaceDE/>
              <w:autoSpaceDN/>
              <w:adjustRightInd/>
              <w:snapToGrid/>
              <w:spacing w:after="0"/>
              <w:jc w:val="left"/>
              <w:rPr>
                <w:rFonts w:ascii="Times" w:hAnsi="Times" w:cs="Times"/>
                <w:b/>
                <w:bCs/>
                <w:sz w:val="20"/>
                <w:szCs w:val="20"/>
                <w:lang w:val="en-GB" w:eastAsia="zh-CN"/>
              </w:rPr>
            </w:pPr>
          </w:p>
          <w:p w14:paraId="1F4FD8C9" w14:textId="77777777" w:rsidR="009F0F38" w:rsidRPr="009F0F38" w:rsidRDefault="009F0F38" w:rsidP="009F0F38">
            <w:pPr>
              <w:autoSpaceDE/>
              <w:autoSpaceDN/>
              <w:adjustRightInd/>
              <w:snapToGrid/>
              <w:spacing w:after="0"/>
              <w:jc w:val="left"/>
              <w:rPr>
                <w:rFonts w:ascii="Times" w:eastAsia="Batang" w:hAnsi="Times" w:cs="Times"/>
                <w:b/>
                <w:bCs/>
                <w:sz w:val="20"/>
                <w:szCs w:val="20"/>
                <w:highlight w:val="green"/>
                <w:lang w:val="en-GB" w:eastAsia="zh-CN"/>
              </w:rPr>
            </w:pPr>
          </w:p>
          <w:p w14:paraId="553C5582" w14:textId="77777777" w:rsidR="009F0F38" w:rsidRPr="009F0F38" w:rsidRDefault="009F0F38" w:rsidP="009F0F38">
            <w:pPr>
              <w:autoSpaceDE/>
              <w:autoSpaceDN/>
              <w:adjustRightInd/>
              <w:snapToGrid/>
              <w:spacing w:after="0"/>
              <w:jc w:val="left"/>
              <w:rPr>
                <w:rFonts w:ascii="Times" w:eastAsia="Malgun Gothic" w:hAnsi="Times" w:cs="Times"/>
                <w:b/>
                <w:bCs/>
                <w:sz w:val="20"/>
                <w:szCs w:val="20"/>
                <w:highlight w:val="green"/>
                <w:lang w:eastAsia="zh-CN"/>
              </w:rPr>
            </w:pPr>
            <w:r w:rsidRPr="009F0F38">
              <w:rPr>
                <w:rFonts w:ascii="Times" w:eastAsia="Batang" w:hAnsi="Times" w:cs="Times"/>
                <w:b/>
                <w:bCs/>
                <w:sz w:val="20"/>
                <w:szCs w:val="24"/>
                <w:highlight w:val="green"/>
                <w:lang w:val="en-GB" w:eastAsia="zh-CN"/>
              </w:rPr>
              <w:t>Agreement</w:t>
            </w:r>
          </w:p>
          <w:p w14:paraId="06A948CD" w14:textId="77777777" w:rsidR="009F0F38" w:rsidRPr="009F0F38" w:rsidRDefault="009F0F38" w:rsidP="009F0F38">
            <w:pPr>
              <w:autoSpaceDE/>
              <w:autoSpaceDN/>
              <w:adjustRightInd/>
              <w:snapToGrid/>
              <w:spacing w:after="0"/>
              <w:rPr>
                <w:rFonts w:ascii="Times" w:hAnsi="Times" w:cs="Times"/>
                <w:bCs/>
                <w:sz w:val="20"/>
                <w:szCs w:val="20"/>
                <w:lang w:val="en-GB" w:eastAsia="zh-CN"/>
              </w:rPr>
            </w:pPr>
            <w:r w:rsidRPr="009F0F38">
              <w:rPr>
                <w:rFonts w:ascii="Times" w:hAnsi="Times" w:cs="Times"/>
                <w:bCs/>
                <w:sz w:val="20"/>
                <w:szCs w:val="20"/>
                <w:lang w:val="en-GB" w:eastAsia="zh-CN"/>
              </w:rPr>
              <w:t>For the antenna ports indication in Rel.18 eType1</w:t>
            </w:r>
            <w:r w:rsidRPr="009F0F38">
              <w:rPr>
                <w:rFonts w:ascii="Times" w:eastAsia="Batang" w:hAnsi="Times" w:cs="Times"/>
                <w:sz w:val="20"/>
                <w:szCs w:val="20"/>
                <w:lang w:val="en-GB" w:eastAsia="x-none"/>
              </w:rPr>
              <w:t xml:space="preserve"> </w:t>
            </w:r>
            <w:r w:rsidRPr="009F0F38">
              <w:rPr>
                <w:rFonts w:ascii="Times" w:hAnsi="Times" w:cs="Times"/>
                <w:bCs/>
                <w:sz w:val="20"/>
                <w:szCs w:val="20"/>
                <w:lang w:val="en-GB" w:eastAsia="zh-CN"/>
              </w:rPr>
              <w:t xml:space="preserve">DMRS ports with </w:t>
            </w:r>
            <w:r w:rsidRPr="009F0F38">
              <w:rPr>
                <w:rFonts w:ascii="Times" w:hAnsi="Times" w:cs="Times"/>
                <w:bCs/>
                <w:i/>
                <w:iCs/>
                <w:sz w:val="20"/>
                <w:szCs w:val="20"/>
                <w:lang w:val="en-GB" w:eastAsia="zh-CN"/>
              </w:rPr>
              <w:t>maxLength</w:t>
            </w:r>
            <w:r w:rsidRPr="009F0F38">
              <w:rPr>
                <w:rFonts w:ascii="Times" w:hAnsi="Times" w:cs="Times"/>
                <w:bCs/>
                <w:sz w:val="20"/>
                <w:szCs w:val="20"/>
                <w:lang w:val="en-GB" w:eastAsia="zh-CN"/>
              </w:rPr>
              <w:t xml:space="preserve"> = 2 for PDSCH, at least for S-TRP case, support all rows of DMRS port combinations and Number of DMRS CDM group(s) without data in Table 7.3.1.2.2-2-X.</w:t>
            </w:r>
          </w:p>
          <w:p w14:paraId="275A9B85" w14:textId="77777777" w:rsidR="009F0F38" w:rsidRPr="009F0F38" w:rsidRDefault="009F0F38" w:rsidP="009F0F38">
            <w:pPr>
              <w:numPr>
                <w:ilvl w:val="0"/>
                <w:numId w:val="11"/>
              </w:numPr>
              <w:tabs>
                <w:tab w:val="left" w:pos="851"/>
              </w:tabs>
              <w:autoSpaceDE/>
              <w:autoSpaceDN/>
              <w:adjustRightInd/>
              <w:snapToGrid/>
              <w:spacing w:after="0"/>
              <w:ind w:left="851" w:hanging="425"/>
              <w:jc w:val="left"/>
              <w:rPr>
                <w:rFonts w:ascii="Times" w:hAnsi="Times" w:cs="Times"/>
                <w:bCs/>
                <w:sz w:val="20"/>
                <w:szCs w:val="20"/>
                <w:lang w:val="en-GB" w:eastAsia="zh-CN"/>
              </w:rPr>
            </w:pPr>
            <w:r w:rsidRPr="009F0F38">
              <w:rPr>
                <w:rFonts w:ascii="Times" w:eastAsia="Malgun Gothic" w:hAnsi="Times" w:cs="Times"/>
                <w:bCs/>
                <w:sz w:val="20"/>
                <w:szCs w:val="20"/>
                <w:lang w:val="en-GB" w:eastAsia="x-none"/>
              </w:rPr>
              <w:t>FFS: For row 9-11,</w:t>
            </w:r>
            <w:r w:rsidRPr="009F0F38">
              <w:rPr>
                <w:rFonts w:ascii="Times" w:eastAsia="Batang" w:hAnsi="Times" w:cs="Times"/>
                <w:sz w:val="20"/>
                <w:szCs w:val="24"/>
                <w:lang w:val="en-GB" w:eastAsia="x-none"/>
              </w:rPr>
              <w:t xml:space="preserve"> </w:t>
            </w:r>
            <w:r w:rsidRPr="009F0F38">
              <w:rPr>
                <w:rFonts w:ascii="Times" w:eastAsia="Malgun Gothic" w:hAnsi="Times" w:cs="Times"/>
                <w:bCs/>
                <w:sz w:val="20"/>
                <w:szCs w:val="20"/>
                <w:lang w:val="en-GB" w:eastAsia="x-none"/>
              </w:rPr>
              <w:t>24-30, 55-60, and 81-83 (if agreed) in one CW, introduce MU-MIMO restriction (i.e. UE does not expect to be multiplexed with other DMRS ports in the same CDM group) or UE capability.</w:t>
            </w:r>
          </w:p>
          <w:p w14:paraId="5A0CF5E3" w14:textId="77777777" w:rsidR="009F0F38" w:rsidRPr="00701B47" w:rsidRDefault="009F0F38" w:rsidP="009F0F38">
            <w:pPr>
              <w:numPr>
                <w:ilvl w:val="0"/>
                <w:numId w:val="11"/>
              </w:numPr>
              <w:tabs>
                <w:tab w:val="left" w:pos="851"/>
              </w:tabs>
              <w:autoSpaceDE/>
              <w:autoSpaceDN/>
              <w:adjustRightInd/>
              <w:snapToGrid/>
              <w:spacing w:after="0"/>
              <w:ind w:left="851" w:hanging="425"/>
              <w:jc w:val="left"/>
              <w:rPr>
                <w:rFonts w:ascii="Times" w:hAnsi="Times" w:cs="Times"/>
                <w:bCs/>
                <w:sz w:val="20"/>
                <w:szCs w:val="20"/>
                <w:lang w:val="en-GB" w:eastAsia="zh-CN"/>
              </w:rPr>
            </w:pPr>
            <w:r w:rsidRPr="009F0F38">
              <w:rPr>
                <w:rFonts w:ascii="Times" w:eastAsia="Malgun Gothic" w:hAnsi="Times" w:cs="Times"/>
                <w:bCs/>
                <w:sz w:val="20"/>
                <w:szCs w:val="20"/>
                <w:lang w:val="en-GB" w:eastAsia="x-none"/>
              </w:rPr>
              <w:t xml:space="preserve">FFS: The total number of rows for eType1 DMRS ports with </w:t>
            </w:r>
            <w:r w:rsidRPr="009F0F38">
              <w:rPr>
                <w:rFonts w:ascii="Times" w:eastAsia="Malgun Gothic" w:hAnsi="Times" w:cs="Times"/>
                <w:bCs/>
                <w:i/>
                <w:iCs/>
                <w:sz w:val="20"/>
                <w:szCs w:val="20"/>
                <w:lang w:val="en-GB" w:eastAsia="x-none"/>
              </w:rPr>
              <w:t>maxLength</w:t>
            </w:r>
            <w:r w:rsidRPr="009F0F38">
              <w:rPr>
                <w:rFonts w:ascii="Times" w:eastAsia="Malgun Gothic" w:hAnsi="Times" w:cs="Times"/>
                <w:bCs/>
                <w:sz w:val="20"/>
                <w:szCs w:val="20"/>
                <w:lang w:val="en-GB" w:eastAsia="x-none"/>
              </w:rPr>
              <w:t xml:space="preserve"> =2 for PDSCH at least for S-TRP case does not exceed 64. </w:t>
            </w:r>
          </w:p>
          <w:p w14:paraId="192EE058" w14:textId="77777777" w:rsidR="00701B47" w:rsidRDefault="00701B47" w:rsidP="00701B47">
            <w:pPr>
              <w:shd w:val="clear" w:color="auto" w:fill="FFFFFF"/>
              <w:autoSpaceDE/>
              <w:autoSpaceDN/>
              <w:adjustRightInd/>
              <w:snapToGrid/>
              <w:spacing w:after="0"/>
              <w:jc w:val="left"/>
              <w:rPr>
                <w:rFonts w:ascii="Times" w:hAnsi="Times" w:cs="Times"/>
                <w:bCs/>
                <w:color w:val="000000"/>
                <w:sz w:val="20"/>
                <w:szCs w:val="20"/>
              </w:rPr>
            </w:pPr>
            <w:r>
              <w:rPr>
                <w:rFonts w:ascii="Times" w:hAnsi="Times" w:cs="Times"/>
                <w:bCs/>
                <w:color w:val="000000"/>
                <w:sz w:val="20"/>
                <w:szCs w:val="20"/>
              </w:rPr>
              <w:t>……</w:t>
            </w:r>
          </w:p>
          <w:p w14:paraId="7CA346BF" w14:textId="36614864" w:rsidR="00701B47" w:rsidRPr="009F0F38" w:rsidRDefault="00701B47" w:rsidP="00701B47">
            <w:pPr>
              <w:tabs>
                <w:tab w:val="left" w:pos="851"/>
              </w:tabs>
              <w:autoSpaceDE/>
              <w:autoSpaceDN/>
              <w:adjustRightInd/>
              <w:snapToGrid/>
              <w:spacing w:after="0"/>
              <w:jc w:val="left"/>
              <w:rPr>
                <w:rFonts w:ascii="Times" w:hAnsi="Times" w:cs="Times"/>
                <w:bCs/>
                <w:sz w:val="20"/>
                <w:szCs w:val="20"/>
                <w:lang w:val="en-GB" w:eastAsia="zh-CN"/>
              </w:rPr>
            </w:pPr>
            <w:r>
              <w:rPr>
                <w:rFonts w:ascii="Times" w:hAnsi="Times" w:cs="Times"/>
                <w:bCs/>
                <w:color w:val="000000"/>
                <w:sz w:val="20"/>
                <w:szCs w:val="20"/>
              </w:rPr>
              <w:t>(Table omitted)</w:t>
            </w:r>
          </w:p>
          <w:p w14:paraId="41908C4F" w14:textId="77777777" w:rsidR="009F0F38" w:rsidRPr="009F0F38" w:rsidRDefault="009F0F38" w:rsidP="009F0F38">
            <w:pPr>
              <w:autoSpaceDE/>
              <w:autoSpaceDN/>
              <w:adjustRightInd/>
              <w:snapToGrid/>
              <w:spacing w:after="0"/>
              <w:jc w:val="left"/>
              <w:rPr>
                <w:rFonts w:ascii="Calibri" w:eastAsia="Batang" w:hAnsi="Calibri" w:cs="Calibri"/>
                <w:lang w:val="en-GB" w:eastAsia="ja-JP"/>
              </w:rPr>
            </w:pPr>
          </w:p>
          <w:p w14:paraId="616399F3" w14:textId="77777777" w:rsidR="009F0F38" w:rsidRPr="009F0F38" w:rsidRDefault="009F0F38" w:rsidP="009F0F38">
            <w:pPr>
              <w:autoSpaceDE/>
              <w:autoSpaceDN/>
              <w:adjustRightInd/>
              <w:snapToGrid/>
              <w:spacing w:after="0"/>
              <w:jc w:val="left"/>
              <w:rPr>
                <w:rFonts w:ascii="Times" w:eastAsia="Malgun Gothic" w:hAnsi="Times" w:cs="Times"/>
                <w:b/>
                <w:bCs/>
                <w:sz w:val="20"/>
                <w:szCs w:val="20"/>
                <w:highlight w:val="green"/>
                <w:lang w:eastAsia="zh-CN"/>
              </w:rPr>
            </w:pPr>
            <w:r w:rsidRPr="009F0F38">
              <w:rPr>
                <w:rFonts w:ascii="Times" w:eastAsia="Batang" w:hAnsi="Times" w:cs="Times"/>
                <w:b/>
                <w:bCs/>
                <w:sz w:val="20"/>
                <w:szCs w:val="24"/>
                <w:highlight w:val="green"/>
                <w:lang w:val="en-GB" w:eastAsia="zh-CN"/>
              </w:rPr>
              <w:t>Agreement</w:t>
            </w:r>
          </w:p>
          <w:p w14:paraId="4515E4A8" w14:textId="77777777" w:rsidR="009F0F38" w:rsidRPr="009F0F38" w:rsidRDefault="009F0F38" w:rsidP="009F0F38">
            <w:pPr>
              <w:autoSpaceDE/>
              <w:autoSpaceDN/>
              <w:adjustRightInd/>
              <w:snapToGrid/>
              <w:spacing w:after="0"/>
              <w:rPr>
                <w:rFonts w:ascii="Times" w:hAnsi="Times" w:cs="Times"/>
                <w:bCs/>
                <w:sz w:val="20"/>
                <w:szCs w:val="20"/>
                <w:lang w:val="en-GB" w:eastAsia="zh-CN"/>
              </w:rPr>
            </w:pPr>
            <w:r w:rsidRPr="009F0F38">
              <w:rPr>
                <w:rFonts w:ascii="Times" w:hAnsi="Times" w:cs="Times"/>
                <w:bCs/>
                <w:sz w:val="20"/>
                <w:szCs w:val="20"/>
                <w:lang w:val="en-GB" w:eastAsia="zh-CN"/>
              </w:rPr>
              <w:t>For the antenna ports indication in Rel.18 eType2</w:t>
            </w:r>
            <w:r w:rsidRPr="009F0F38">
              <w:rPr>
                <w:rFonts w:ascii="Times" w:eastAsia="Batang" w:hAnsi="Times" w:cs="Times"/>
                <w:sz w:val="20"/>
                <w:szCs w:val="20"/>
                <w:lang w:val="en-GB" w:eastAsia="x-none"/>
              </w:rPr>
              <w:t xml:space="preserve"> </w:t>
            </w:r>
            <w:r w:rsidRPr="009F0F38">
              <w:rPr>
                <w:rFonts w:ascii="Times" w:hAnsi="Times" w:cs="Times"/>
                <w:bCs/>
                <w:sz w:val="20"/>
                <w:szCs w:val="20"/>
                <w:lang w:val="en-GB" w:eastAsia="zh-CN"/>
              </w:rPr>
              <w:t xml:space="preserve">DMRS ports with </w:t>
            </w:r>
            <w:r w:rsidRPr="009F0F38">
              <w:rPr>
                <w:rFonts w:ascii="Times" w:hAnsi="Times" w:cs="Times"/>
                <w:bCs/>
                <w:i/>
                <w:iCs/>
                <w:sz w:val="20"/>
                <w:szCs w:val="20"/>
                <w:lang w:val="en-GB" w:eastAsia="zh-CN"/>
              </w:rPr>
              <w:t>maxLength</w:t>
            </w:r>
            <w:r w:rsidRPr="009F0F38">
              <w:rPr>
                <w:rFonts w:ascii="Times" w:hAnsi="Times" w:cs="Times"/>
                <w:bCs/>
                <w:sz w:val="20"/>
                <w:szCs w:val="20"/>
                <w:lang w:val="en-GB" w:eastAsia="zh-CN"/>
              </w:rPr>
              <w:t xml:space="preserve"> = 1 for PDSCH, at least for S-TRP case, support all rows of DMRS port combinations and Number of DMRS CDM group(s) without data in Table 7.3.1.2.2-3-X.</w:t>
            </w:r>
          </w:p>
          <w:p w14:paraId="73F1D1A7" w14:textId="77777777" w:rsidR="009F0F38" w:rsidRPr="00701B47" w:rsidRDefault="009F0F38" w:rsidP="009F0F38">
            <w:pPr>
              <w:numPr>
                <w:ilvl w:val="0"/>
                <w:numId w:val="11"/>
              </w:numPr>
              <w:tabs>
                <w:tab w:val="left" w:pos="851"/>
              </w:tabs>
              <w:autoSpaceDE/>
              <w:autoSpaceDN/>
              <w:adjustRightInd/>
              <w:snapToGrid/>
              <w:spacing w:after="0"/>
              <w:ind w:left="851" w:hanging="425"/>
              <w:jc w:val="left"/>
              <w:rPr>
                <w:rFonts w:ascii="Times" w:hAnsi="Times" w:cs="Times"/>
                <w:bCs/>
                <w:sz w:val="20"/>
                <w:szCs w:val="20"/>
                <w:lang w:val="en-GB" w:eastAsia="zh-CN"/>
              </w:rPr>
            </w:pPr>
            <w:r w:rsidRPr="009F0F38">
              <w:rPr>
                <w:rFonts w:ascii="Times" w:eastAsia="Malgun Gothic" w:hAnsi="Times" w:cs="Times"/>
                <w:bCs/>
                <w:sz w:val="20"/>
                <w:szCs w:val="20"/>
                <w:lang w:val="en-GB" w:eastAsia="x-none"/>
              </w:rPr>
              <w:t>FFS: For row</w:t>
            </w:r>
            <w:r w:rsidRPr="009F0F38">
              <w:rPr>
                <w:rFonts w:ascii="Times" w:eastAsia="Malgun Gothic" w:hAnsi="Times" w:cs="Times"/>
                <w:bCs/>
                <w:sz w:val="20"/>
                <w:szCs w:val="20"/>
                <w:lang w:val="en-GB" w:eastAsia="ja-JP"/>
              </w:rPr>
              <w:t>s</w:t>
            </w:r>
            <w:r w:rsidRPr="009F0F38">
              <w:rPr>
                <w:rFonts w:ascii="Times" w:eastAsia="Malgun Gothic" w:hAnsi="Times" w:cs="Times"/>
                <w:bCs/>
                <w:sz w:val="20"/>
                <w:szCs w:val="20"/>
                <w:lang w:val="en-GB" w:eastAsia="x-none"/>
              </w:rPr>
              <w:t xml:space="preserve"> 9, 10, 20-23, 33, 34, 44-46, 60-62 (if agreed) in one CW, introduce MU-MIMO restriction (i.e. UE does not expect to be multiplexed with other DMRS ports in the same CDM group) or UE capability.</w:t>
            </w:r>
          </w:p>
          <w:p w14:paraId="642E3D4F" w14:textId="77777777" w:rsidR="00701B47" w:rsidRDefault="00701B47" w:rsidP="00701B47">
            <w:pPr>
              <w:shd w:val="clear" w:color="auto" w:fill="FFFFFF"/>
              <w:autoSpaceDE/>
              <w:autoSpaceDN/>
              <w:adjustRightInd/>
              <w:snapToGrid/>
              <w:spacing w:after="0"/>
              <w:jc w:val="left"/>
              <w:rPr>
                <w:rFonts w:ascii="Times" w:hAnsi="Times" w:cs="Times"/>
                <w:bCs/>
                <w:color w:val="000000"/>
                <w:sz w:val="20"/>
                <w:szCs w:val="20"/>
              </w:rPr>
            </w:pPr>
            <w:r>
              <w:rPr>
                <w:rFonts w:ascii="Times" w:hAnsi="Times" w:cs="Times"/>
                <w:bCs/>
                <w:color w:val="000000"/>
                <w:sz w:val="20"/>
                <w:szCs w:val="20"/>
              </w:rPr>
              <w:t>……</w:t>
            </w:r>
          </w:p>
          <w:p w14:paraId="5CF2E1EE" w14:textId="77777777" w:rsidR="00701B47" w:rsidRDefault="00701B47" w:rsidP="00701B47">
            <w:pPr>
              <w:tabs>
                <w:tab w:val="left" w:pos="851"/>
              </w:tabs>
              <w:autoSpaceDE/>
              <w:autoSpaceDN/>
              <w:adjustRightInd/>
              <w:snapToGrid/>
              <w:spacing w:after="0"/>
              <w:jc w:val="left"/>
              <w:rPr>
                <w:rFonts w:ascii="Times" w:hAnsi="Times" w:cs="Times"/>
                <w:bCs/>
                <w:color w:val="000000"/>
                <w:sz w:val="20"/>
                <w:szCs w:val="20"/>
              </w:rPr>
            </w:pPr>
            <w:r>
              <w:rPr>
                <w:rFonts w:ascii="Times" w:hAnsi="Times" w:cs="Times"/>
                <w:bCs/>
                <w:color w:val="000000"/>
                <w:sz w:val="20"/>
                <w:szCs w:val="20"/>
              </w:rPr>
              <w:t>(Table omitted)</w:t>
            </w:r>
          </w:p>
          <w:p w14:paraId="59E08FFA" w14:textId="77777777" w:rsidR="00701B47" w:rsidRPr="009F0F38" w:rsidRDefault="00701B47" w:rsidP="00701B47">
            <w:pPr>
              <w:tabs>
                <w:tab w:val="left" w:pos="851"/>
              </w:tabs>
              <w:autoSpaceDE/>
              <w:autoSpaceDN/>
              <w:adjustRightInd/>
              <w:snapToGrid/>
              <w:spacing w:after="0"/>
              <w:jc w:val="left"/>
              <w:rPr>
                <w:rFonts w:ascii="Times" w:hAnsi="Times" w:cs="Times"/>
                <w:bCs/>
                <w:sz w:val="20"/>
                <w:szCs w:val="20"/>
                <w:lang w:val="en-GB" w:eastAsia="zh-CN"/>
              </w:rPr>
            </w:pPr>
          </w:p>
          <w:p w14:paraId="348CC726" w14:textId="77777777" w:rsidR="009F0F38" w:rsidRPr="009F0F38" w:rsidRDefault="009F0F38" w:rsidP="009F0F38">
            <w:pPr>
              <w:autoSpaceDE/>
              <w:autoSpaceDN/>
              <w:adjustRightInd/>
              <w:snapToGrid/>
              <w:spacing w:after="0"/>
              <w:jc w:val="left"/>
              <w:rPr>
                <w:rFonts w:ascii="Times" w:eastAsia="Malgun Gothic" w:hAnsi="Times" w:cs="Times"/>
                <w:b/>
                <w:bCs/>
                <w:sz w:val="20"/>
                <w:szCs w:val="20"/>
                <w:highlight w:val="green"/>
                <w:lang w:eastAsia="zh-CN"/>
              </w:rPr>
            </w:pPr>
            <w:r w:rsidRPr="009F0F38">
              <w:rPr>
                <w:rFonts w:ascii="Times" w:eastAsia="Batang" w:hAnsi="Times" w:cs="Times"/>
                <w:b/>
                <w:bCs/>
                <w:sz w:val="20"/>
                <w:szCs w:val="24"/>
                <w:highlight w:val="green"/>
                <w:lang w:val="en-GB" w:eastAsia="zh-CN"/>
              </w:rPr>
              <w:t>Agreement</w:t>
            </w:r>
          </w:p>
          <w:p w14:paraId="17C0D90B" w14:textId="77777777" w:rsidR="009F0F38" w:rsidRPr="009F0F38" w:rsidRDefault="009F0F38" w:rsidP="009F0F38">
            <w:pPr>
              <w:autoSpaceDE/>
              <w:autoSpaceDN/>
              <w:adjustRightInd/>
              <w:snapToGrid/>
              <w:spacing w:after="0"/>
              <w:rPr>
                <w:rFonts w:ascii="Times" w:hAnsi="Times" w:cs="Times"/>
                <w:bCs/>
                <w:sz w:val="20"/>
                <w:szCs w:val="20"/>
                <w:lang w:val="en-GB" w:eastAsia="zh-CN"/>
              </w:rPr>
            </w:pPr>
            <w:r w:rsidRPr="009F0F38">
              <w:rPr>
                <w:rFonts w:ascii="Times" w:hAnsi="Times" w:cs="Times"/>
                <w:bCs/>
                <w:sz w:val="20"/>
                <w:szCs w:val="20"/>
                <w:lang w:val="en-GB" w:eastAsia="zh-CN"/>
              </w:rPr>
              <w:t>For the antenna ports indication in Rel.18 eType2</w:t>
            </w:r>
            <w:r w:rsidRPr="009F0F38">
              <w:rPr>
                <w:rFonts w:ascii="Times" w:eastAsia="Batang" w:hAnsi="Times" w:cs="Times"/>
                <w:sz w:val="20"/>
                <w:szCs w:val="20"/>
                <w:lang w:val="en-GB" w:eastAsia="x-none"/>
              </w:rPr>
              <w:t xml:space="preserve"> </w:t>
            </w:r>
            <w:r w:rsidRPr="009F0F38">
              <w:rPr>
                <w:rFonts w:ascii="Times" w:hAnsi="Times" w:cs="Times"/>
                <w:bCs/>
                <w:sz w:val="20"/>
                <w:szCs w:val="20"/>
                <w:lang w:val="en-GB" w:eastAsia="zh-CN"/>
              </w:rPr>
              <w:t xml:space="preserve">DMRS ports with </w:t>
            </w:r>
            <w:r w:rsidRPr="009F0F38">
              <w:rPr>
                <w:rFonts w:ascii="Times" w:hAnsi="Times" w:cs="Times"/>
                <w:bCs/>
                <w:i/>
                <w:iCs/>
                <w:sz w:val="20"/>
                <w:szCs w:val="20"/>
                <w:lang w:val="en-GB" w:eastAsia="zh-CN"/>
              </w:rPr>
              <w:t>maxLength</w:t>
            </w:r>
            <w:r w:rsidRPr="009F0F38">
              <w:rPr>
                <w:rFonts w:ascii="Times" w:hAnsi="Times" w:cs="Times"/>
                <w:bCs/>
                <w:sz w:val="20"/>
                <w:szCs w:val="20"/>
                <w:lang w:val="en-GB" w:eastAsia="zh-CN"/>
              </w:rPr>
              <w:t xml:space="preserve"> = 2 for PDSCH, at least for S-TRP case, support all rows of DMRS port combinations and Number of DMRS CDM group(s) without data in Table 7.3.1.2.2-4-X.</w:t>
            </w:r>
          </w:p>
          <w:p w14:paraId="5C534579" w14:textId="77777777" w:rsidR="009F0F38" w:rsidRPr="00701B47" w:rsidRDefault="009F0F38" w:rsidP="009F0F38">
            <w:pPr>
              <w:numPr>
                <w:ilvl w:val="0"/>
                <w:numId w:val="11"/>
              </w:numPr>
              <w:tabs>
                <w:tab w:val="left" w:pos="851"/>
              </w:tabs>
              <w:autoSpaceDE/>
              <w:autoSpaceDN/>
              <w:adjustRightInd/>
              <w:snapToGrid/>
              <w:spacing w:after="0"/>
              <w:ind w:left="851" w:hanging="425"/>
              <w:jc w:val="left"/>
              <w:rPr>
                <w:rFonts w:ascii="Times" w:hAnsi="Times" w:cs="Times"/>
                <w:bCs/>
                <w:sz w:val="20"/>
                <w:szCs w:val="20"/>
                <w:lang w:val="en-GB" w:eastAsia="zh-CN"/>
              </w:rPr>
            </w:pPr>
            <w:r w:rsidRPr="009F0F38">
              <w:rPr>
                <w:rFonts w:ascii="Times" w:eastAsia="Malgun Gothic" w:hAnsi="Times" w:cs="Times"/>
                <w:bCs/>
                <w:sz w:val="20"/>
                <w:szCs w:val="20"/>
                <w:lang w:val="en-GB" w:eastAsia="x-none"/>
              </w:rPr>
              <w:t>FFS: For rows 9, 10, 20-23, 42-47, 67, 68, 78-80, 100-105, and 153-158 (if agreed) in one CW, introduce MU-MIMO restriction (i.e. UE does not expect to be multiplexed with other DMRS ports in the same CDM group) or UE capability.</w:t>
            </w:r>
          </w:p>
          <w:p w14:paraId="42C0612D" w14:textId="77777777" w:rsidR="00701B47" w:rsidRDefault="00701B47" w:rsidP="00701B47">
            <w:pPr>
              <w:shd w:val="clear" w:color="auto" w:fill="FFFFFF"/>
              <w:autoSpaceDE/>
              <w:autoSpaceDN/>
              <w:adjustRightInd/>
              <w:snapToGrid/>
              <w:spacing w:after="0"/>
              <w:jc w:val="left"/>
              <w:rPr>
                <w:rFonts w:ascii="Times" w:hAnsi="Times" w:cs="Times"/>
                <w:bCs/>
                <w:color w:val="000000"/>
                <w:sz w:val="20"/>
                <w:szCs w:val="20"/>
              </w:rPr>
            </w:pPr>
            <w:r>
              <w:rPr>
                <w:rFonts w:ascii="Times" w:hAnsi="Times" w:cs="Times"/>
                <w:bCs/>
                <w:color w:val="000000"/>
                <w:sz w:val="20"/>
                <w:szCs w:val="20"/>
              </w:rPr>
              <w:t>……</w:t>
            </w:r>
          </w:p>
          <w:p w14:paraId="695CC839" w14:textId="77777777" w:rsidR="00701B47" w:rsidRPr="009F0F38" w:rsidRDefault="00701B47" w:rsidP="00701B47">
            <w:pPr>
              <w:tabs>
                <w:tab w:val="left" w:pos="851"/>
              </w:tabs>
              <w:autoSpaceDE/>
              <w:autoSpaceDN/>
              <w:adjustRightInd/>
              <w:snapToGrid/>
              <w:spacing w:after="0"/>
              <w:jc w:val="left"/>
              <w:rPr>
                <w:rFonts w:ascii="Times" w:hAnsi="Times" w:cs="Times"/>
                <w:bCs/>
                <w:sz w:val="20"/>
                <w:szCs w:val="20"/>
                <w:lang w:val="en-GB" w:eastAsia="zh-CN"/>
              </w:rPr>
            </w:pPr>
            <w:r>
              <w:rPr>
                <w:rFonts w:ascii="Times" w:hAnsi="Times" w:cs="Times"/>
                <w:bCs/>
                <w:color w:val="000000"/>
                <w:sz w:val="20"/>
                <w:szCs w:val="20"/>
              </w:rPr>
              <w:t>(Table omitted)</w:t>
            </w:r>
          </w:p>
          <w:p w14:paraId="5DF0E5CF" w14:textId="77777777" w:rsidR="009F0F38" w:rsidRPr="009F0F38" w:rsidRDefault="009F0F38" w:rsidP="009F0F38">
            <w:pPr>
              <w:autoSpaceDE/>
              <w:autoSpaceDN/>
              <w:adjustRightInd/>
              <w:snapToGrid/>
              <w:spacing w:after="0"/>
              <w:jc w:val="left"/>
              <w:rPr>
                <w:rFonts w:ascii="Times" w:eastAsia="Batang" w:hAnsi="Times" w:cs="Times"/>
                <w:iCs/>
                <w:sz w:val="20"/>
                <w:szCs w:val="24"/>
                <w:lang w:val="en-GB"/>
              </w:rPr>
            </w:pPr>
          </w:p>
          <w:p w14:paraId="7DAD11D5" w14:textId="77777777" w:rsidR="009F0F38" w:rsidRPr="009F0F38" w:rsidRDefault="009F0F38" w:rsidP="009F0F38">
            <w:pPr>
              <w:autoSpaceDE/>
              <w:autoSpaceDN/>
              <w:adjustRightInd/>
              <w:snapToGrid/>
              <w:spacing w:after="0"/>
              <w:jc w:val="left"/>
              <w:rPr>
                <w:rFonts w:ascii="Times" w:eastAsia="Malgun Gothic" w:hAnsi="Times" w:cs="Times"/>
                <w:b/>
                <w:bCs/>
                <w:sz w:val="20"/>
                <w:lang w:eastAsia="zh-CN"/>
              </w:rPr>
            </w:pPr>
            <w:r w:rsidRPr="009F0F38">
              <w:rPr>
                <w:rFonts w:ascii="Times" w:eastAsia="Batang" w:hAnsi="Times" w:cs="Times"/>
                <w:b/>
                <w:bCs/>
                <w:sz w:val="20"/>
                <w:szCs w:val="24"/>
                <w:lang w:val="en-GB" w:eastAsia="zh-CN"/>
              </w:rPr>
              <w:t>Conclusion</w:t>
            </w:r>
          </w:p>
          <w:p w14:paraId="73921E33" w14:textId="77777777" w:rsidR="009F0F38" w:rsidRPr="009F0F38" w:rsidRDefault="009F0F38" w:rsidP="009F0F38">
            <w:pPr>
              <w:autoSpaceDE/>
              <w:autoSpaceDN/>
              <w:adjustRightInd/>
              <w:snapToGrid/>
              <w:spacing w:after="0"/>
              <w:rPr>
                <w:rFonts w:ascii="Times" w:eastAsia="Batang" w:hAnsi="Times" w:cs="Times"/>
                <w:bCs/>
                <w:sz w:val="20"/>
                <w:szCs w:val="24"/>
                <w:lang w:val="en-GB" w:eastAsia="zh-CN"/>
              </w:rPr>
            </w:pPr>
            <w:r w:rsidRPr="009F0F38">
              <w:rPr>
                <w:rFonts w:ascii="Times" w:eastAsia="Batang" w:hAnsi="Times" w:cs="Times"/>
                <w:bCs/>
                <w:sz w:val="20"/>
                <w:szCs w:val="24"/>
                <w:lang w:val="en-GB" w:eastAsia="zh-CN"/>
              </w:rPr>
              <w:t xml:space="preserve">No consensus to support </w:t>
            </w:r>
            <w:bookmarkStart w:id="3" w:name="_Hlk134095711"/>
            <w:r w:rsidRPr="009F0F38">
              <w:rPr>
                <w:rFonts w:ascii="Times" w:eastAsia="Batang" w:hAnsi="Times" w:cs="Times"/>
                <w:bCs/>
                <w:sz w:val="20"/>
                <w:szCs w:val="24"/>
                <w:lang w:val="en-GB" w:eastAsia="zh-CN"/>
              </w:rPr>
              <w:t>MAC CE based switching</w:t>
            </w:r>
            <w:bookmarkEnd w:id="3"/>
            <w:r w:rsidRPr="009F0F38">
              <w:rPr>
                <w:rFonts w:ascii="Times" w:eastAsia="Batang" w:hAnsi="Times" w:cs="Times"/>
                <w:bCs/>
                <w:sz w:val="20"/>
                <w:szCs w:val="24"/>
                <w:lang w:val="en-GB" w:eastAsia="zh-CN"/>
              </w:rPr>
              <w:t xml:space="preserve"> between Rel.15 DMRS ports and Rel.18 DMRS ports for PDSCH</w:t>
            </w:r>
          </w:p>
          <w:p w14:paraId="479D7440" w14:textId="77777777" w:rsidR="009F0F38" w:rsidRPr="009F0F38" w:rsidRDefault="009F0F38" w:rsidP="009F0F38">
            <w:pPr>
              <w:autoSpaceDE/>
              <w:autoSpaceDN/>
              <w:adjustRightInd/>
              <w:snapToGrid/>
              <w:spacing w:after="0"/>
              <w:jc w:val="left"/>
              <w:rPr>
                <w:rFonts w:ascii="Times" w:eastAsia="Batang" w:hAnsi="Times" w:cs="Times"/>
                <w:iCs/>
                <w:sz w:val="20"/>
                <w:szCs w:val="24"/>
                <w:lang w:val="en-GB"/>
              </w:rPr>
            </w:pPr>
          </w:p>
          <w:p w14:paraId="7E81A07A" w14:textId="77777777" w:rsidR="009F0F38" w:rsidRPr="009F0F38" w:rsidRDefault="009F0F38" w:rsidP="009F0F38">
            <w:pPr>
              <w:autoSpaceDE/>
              <w:autoSpaceDN/>
              <w:adjustRightInd/>
              <w:snapToGrid/>
              <w:spacing w:after="0"/>
              <w:jc w:val="left"/>
              <w:rPr>
                <w:rFonts w:ascii="Times" w:eastAsia="Batang" w:hAnsi="Times" w:cs="Times"/>
                <w:b/>
                <w:bCs/>
                <w:sz w:val="20"/>
                <w:szCs w:val="20"/>
                <w:highlight w:val="green"/>
                <w:lang w:val="en-GB" w:eastAsia="ja-JP"/>
              </w:rPr>
            </w:pPr>
            <w:r w:rsidRPr="009F0F38">
              <w:rPr>
                <w:rFonts w:ascii="Times" w:eastAsia="Batang" w:hAnsi="Times" w:cs="Times"/>
                <w:b/>
                <w:bCs/>
                <w:sz w:val="20"/>
                <w:szCs w:val="20"/>
                <w:highlight w:val="green"/>
                <w:lang w:val="en-GB" w:eastAsia="ja-JP"/>
              </w:rPr>
              <w:t>Agreement</w:t>
            </w:r>
          </w:p>
          <w:p w14:paraId="4DF6515F" w14:textId="77777777" w:rsidR="009F0F38" w:rsidRPr="009F0F38" w:rsidRDefault="009F0F38" w:rsidP="009F0F38">
            <w:pPr>
              <w:autoSpaceDE/>
              <w:autoSpaceDN/>
              <w:adjustRightInd/>
              <w:snapToGrid/>
              <w:spacing w:after="0"/>
              <w:rPr>
                <w:rFonts w:ascii="Times" w:eastAsia="Batang" w:hAnsi="Times" w:cs="Times"/>
                <w:bCs/>
                <w:sz w:val="21"/>
                <w:szCs w:val="21"/>
                <w:lang w:val="en-GB" w:eastAsia="zh-CN"/>
              </w:rPr>
            </w:pPr>
            <w:r w:rsidRPr="009F0F38">
              <w:rPr>
                <w:rFonts w:ascii="Times" w:eastAsia="Batang" w:hAnsi="Times" w:cs="Times"/>
                <w:bCs/>
                <w:sz w:val="20"/>
                <w:szCs w:val="24"/>
                <w:lang w:val="en-GB" w:eastAsia="zh-CN"/>
              </w:rPr>
              <w:t>For Rel.18 eType1/eType2</w:t>
            </w:r>
            <w:r w:rsidRPr="009F0F38">
              <w:rPr>
                <w:rFonts w:ascii="Times" w:eastAsia="Batang" w:hAnsi="Times" w:cs="Times"/>
                <w:sz w:val="20"/>
                <w:szCs w:val="24"/>
                <w:lang w:val="en-GB" w:eastAsia="x-none"/>
              </w:rPr>
              <w:t xml:space="preserve"> </w:t>
            </w:r>
            <w:r w:rsidRPr="009F0F38">
              <w:rPr>
                <w:rFonts w:ascii="Times" w:eastAsia="Batang" w:hAnsi="Times" w:cs="Times"/>
                <w:bCs/>
                <w:sz w:val="20"/>
                <w:szCs w:val="24"/>
                <w:lang w:val="en-GB" w:eastAsia="zh-CN"/>
              </w:rPr>
              <w:t xml:space="preserve">DMRS ports with </w:t>
            </w:r>
            <w:r w:rsidRPr="009F0F38">
              <w:rPr>
                <w:rFonts w:ascii="Times" w:eastAsia="Batang" w:hAnsi="Times" w:cs="Times"/>
                <w:bCs/>
                <w:i/>
                <w:iCs/>
                <w:sz w:val="20"/>
                <w:szCs w:val="24"/>
                <w:lang w:val="en-GB" w:eastAsia="zh-CN"/>
              </w:rPr>
              <w:t>maxLength</w:t>
            </w:r>
            <w:r w:rsidRPr="009F0F38">
              <w:rPr>
                <w:rFonts w:ascii="Times" w:eastAsia="Batang" w:hAnsi="Times" w:cs="Times"/>
                <w:bCs/>
                <w:sz w:val="20"/>
                <w:szCs w:val="24"/>
                <w:lang w:val="en-GB" w:eastAsia="zh-CN"/>
              </w:rPr>
              <w:t>=1/2 for PDSCH/PUSCH, if Rel.18 eType1/eType2</w:t>
            </w:r>
            <w:r w:rsidRPr="009F0F38">
              <w:rPr>
                <w:rFonts w:ascii="Times" w:eastAsia="Batang" w:hAnsi="Times" w:cs="Times"/>
                <w:sz w:val="20"/>
                <w:szCs w:val="24"/>
                <w:lang w:val="en-GB" w:eastAsia="x-none"/>
              </w:rPr>
              <w:t xml:space="preserve"> </w:t>
            </w:r>
            <w:r w:rsidRPr="009F0F38">
              <w:rPr>
                <w:rFonts w:ascii="Times" w:eastAsia="Batang" w:hAnsi="Times" w:cs="Times"/>
                <w:bCs/>
                <w:sz w:val="20"/>
                <w:szCs w:val="24"/>
                <w:lang w:val="en-GB" w:eastAsia="zh-CN"/>
              </w:rPr>
              <w:t>DMRS ports is configured by RRC, the DCI size of antenna ports field in DCI format 1_1/1_2/0_1/0_2 is increased by at least 1-bit from Rel.17.</w:t>
            </w:r>
          </w:p>
          <w:p w14:paraId="7D9C7676" w14:textId="77777777" w:rsidR="009F0F38" w:rsidRPr="009F0F38" w:rsidRDefault="009F0F38" w:rsidP="009F0F38">
            <w:pPr>
              <w:numPr>
                <w:ilvl w:val="0"/>
                <w:numId w:val="11"/>
              </w:numPr>
              <w:autoSpaceDE/>
              <w:autoSpaceDN/>
              <w:adjustRightInd/>
              <w:snapToGrid/>
              <w:spacing w:after="0"/>
              <w:jc w:val="left"/>
              <w:rPr>
                <w:rFonts w:ascii="Times" w:eastAsia="Batang" w:hAnsi="Times" w:cs="Times"/>
                <w:bCs/>
                <w:sz w:val="20"/>
                <w:szCs w:val="24"/>
                <w:lang w:val="en-GB" w:eastAsia="zh-CN"/>
              </w:rPr>
            </w:pPr>
            <w:r w:rsidRPr="009F0F38">
              <w:rPr>
                <w:rFonts w:ascii="Times" w:eastAsia="Batang" w:hAnsi="Times" w:cs="Times"/>
                <w:bCs/>
                <w:sz w:val="20"/>
                <w:szCs w:val="24"/>
                <w:lang w:val="en-GB" w:eastAsia="x-none"/>
              </w:rPr>
              <w:t>Note: it does not preclude future possibility to support more than 1-bit, if RAN1 agree the necessity.</w:t>
            </w:r>
          </w:p>
          <w:p w14:paraId="616C2DF1" w14:textId="77777777" w:rsidR="009F0F38" w:rsidRPr="009F0F38" w:rsidRDefault="009F0F38" w:rsidP="009F0F38">
            <w:pPr>
              <w:autoSpaceDE/>
              <w:autoSpaceDN/>
              <w:adjustRightInd/>
              <w:snapToGrid/>
              <w:spacing w:after="0"/>
              <w:jc w:val="left"/>
              <w:rPr>
                <w:rFonts w:ascii="Times" w:hAnsi="Times" w:cs="Times"/>
                <w:sz w:val="20"/>
                <w:szCs w:val="20"/>
                <w:lang w:val="en-GB" w:eastAsia="ja-JP"/>
              </w:rPr>
            </w:pPr>
          </w:p>
          <w:p w14:paraId="0E2B56E9" w14:textId="77777777" w:rsidR="009F0F38" w:rsidRPr="009F0F38" w:rsidRDefault="009F0F38" w:rsidP="009F0F38">
            <w:pPr>
              <w:wordWrap w:val="0"/>
              <w:autoSpaceDE/>
              <w:autoSpaceDN/>
              <w:adjustRightInd/>
              <w:snapToGrid/>
              <w:spacing w:after="0"/>
              <w:jc w:val="left"/>
              <w:rPr>
                <w:rFonts w:ascii="Times" w:eastAsia="Malgun Gothic" w:hAnsi="Times" w:cs="Times"/>
                <w:b/>
                <w:bCs/>
                <w:sz w:val="20"/>
                <w:szCs w:val="20"/>
                <w:lang w:eastAsia="ko-KR"/>
              </w:rPr>
            </w:pPr>
            <w:r w:rsidRPr="009F0F38">
              <w:rPr>
                <w:rFonts w:ascii="Times" w:eastAsia="Batang" w:hAnsi="Times" w:cs="Times"/>
                <w:b/>
                <w:bCs/>
                <w:sz w:val="20"/>
                <w:szCs w:val="20"/>
                <w:lang w:val="en-GB" w:eastAsia="ko-KR"/>
              </w:rPr>
              <w:t>Conclusion</w:t>
            </w:r>
          </w:p>
          <w:p w14:paraId="2FB1F2C0" w14:textId="77777777" w:rsidR="009F0F38" w:rsidRPr="009F0F38" w:rsidRDefault="009F0F38" w:rsidP="009F0F38">
            <w:pPr>
              <w:shd w:val="clear" w:color="auto" w:fill="FFFFFF"/>
              <w:autoSpaceDE/>
              <w:autoSpaceDN/>
              <w:adjustRightInd/>
              <w:snapToGrid/>
              <w:spacing w:after="0"/>
              <w:ind w:left="420" w:hanging="420"/>
              <w:rPr>
                <w:rFonts w:ascii="Times" w:eastAsia="Gulim" w:hAnsi="Times" w:cs="Times"/>
                <w:sz w:val="20"/>
                <w:szCs w:val="20"/>
                <w:lang w:val="en-GB" w:eastAsia="ja-JP"/>
              </w:rPr>
            </w:pPr>
            <w:r w:rsidRPr="009F0F38">
              <w:rPr>
                <w:rFonts w:ascii="Times" w:eastAsia="Batang" w:hAnsi="Times" w:cs="Times"/>
                <w:bCs/>
                <w:sz w:val="20"/>
                <w:szCs w:val="20"/>
                <w:bdr w:val="none" w:sz="0" w:space="0" w:color="auto" w:frame="1"/>
                <w:lang w:val="en-GB" w:eastAsia="ja-JP"/>
              </w:rPr>
              <w:t>For MU-MIMO within a CDM group between Rel.15 DMRS ports and Rel.18 DMRS ports,</w:t>
            </w:r>
          </w:p>
          <w:p w14:paraId="58BA7BE0" w14:textId="77777777" w:rsidR="009F0F38" w:rsidRPr="009F0F38" w:rsidRDefault="009F0F38" w:rsidP="009F0F38">
            <w:pPr>
              <w:numPr>
                <w:ilvl w:val="0"/>
                <w:numId w:val="11"/>
              </w:numPr>
              <w:shd w:val="clear" w:color="auto" w:fill="FFFFFF"/>
              <w:autoSpaceDE/>
              <w:autoSpaceDN/>
              <w:adjustRightInd/>
              <w:snapToGrid/>
              <w:spacing w:after="0"/>
              <w:jc w:val="left"/>
              <w:rPr>
                <w:rFonts w:ascii="Times" w:eastAsia="Gulim" w:hAnsi="Times" w:cs="Times"/>
                <w:sz w:val="20"/>
                <w:szCs w:val="20"/>
                <w:lang w:val="en-GB" w:eastAsia="ja-JP"/>
              </w:rPr>
            </w:pPr>
            <w:r w:rsidRPr="009F0F38">
              <w:rPr>
                <w:rFonts w:ascii="Times" w:eastAsia="Batang" w:hAnsi="Times" w:cs="Times"/>
                <w:bCs/>
                <w:sz w:val="20"/>
                <w:szCs w:val="20"/>
                <w:bdr w:val="none" w:sz="0" w:space="0" w:color="auto" w:frame="1"/>
                <w:lang w:val="en-GB" w:eastAsia="ja-JP"/>
              </w:rPr>
              <w:t>For PUSCH, there is no restriction.</w:t>
            </w:r>
          </w:p>
          <w:p w14:paraId="1B8E0CC4" w14:textId="277A1A7C" w:rsidR="007A7AE1" w:rsidRPr="00701B47" w:rsidRDefault="009F0F38" w:rsidP="00701B47">
            <w:pPr>
              <w:shd w:val="clear" w:color="auto" w:fill="FFFFFF"/>
              <w:autoSpaceDE/>
              <w:autoSpaceDN/>
              <w:adjustRightInd/>
              <w:snapToGrid/>
              <w:spacing w:after="0"/>
              <w:jc w:val="left"/>
              <w:rPr>
                <w:rFonts w:ascii="Times" w:eastAsia="Malgun Gothic" w:hAnsi="Times" w:cs="Times"/>
                <w:sz w:val="20"/>
                <w:szCs w:val="20"/>
                <w:lang w:val="en-GB" w:eastAsia="ja-JP"/>
              </w:rPr>
            </w:pPr>
            <w:r w:rsidRPr="009F0F38">
              <w:rPr>
                <w:rFonts w:ascii="Times" w:eastAsia="Batang" w:hAnsi="Times" w:cs="Times"/>
                <w:sz w:val="20"/>
                <w:szCs w:val="20"/>
                <w:bdr w:val="none" w:sz="0" w:space="0" w:color="auto" w:frame="1"/>
                <w:lang w:val="en-GB" w:eastAsia="ja-JP"/>
              </w:rPr>
              <w:t> </w:t>
            </w:r>
          </w:p>
        </w:tc>
      </w:tr>
    </w:tbl>
    <w:p w14:paraId="5AD25BD9" w14:textId="74ABFFDB" w:rsidR="0064769F" w:rsidRDefault="004013AD" w:rsidP="00BF5FC0">
      <w:pPr>
        <w:spacing w:before="120"/>
      </w:pPr>
      <w:r>
        <w:lastRenderedPageBreak/>
        <w:t xml:space="preserve">Note that the above just lists a portion of the agreements from </w:t>
      </w:r>
      <w:r>
        <w:rPr>
          <w:lang w:eastAsia="zh-CN"/>
        </w:rPr>
        <w:t>RAN1#112-bis-e meeting.</w:t>
      </w:r>
      <w:r w:rsidRPr="0064769F">
        <w:t xml:space="preserve"> </w:t>
      </w:r>
      <w:r w:rsidR="00BF5FC0" w:rsidRPr="0064769F">
        <w:t xml:space="preserve">In this </w:t>
      </w:r>
      <w:r w:rsidR="00BF5FC0">
        <w:t xml:space="preserve">contribution, we present our views on </w:t>
      </w:r>
      <w:r w:rsidR="00840B37" w:rsidRPr="00AB1B88">
        <w:rPr>
          <w:lang w:eastAsia="zh-CN"/>
        </w:rPr>
        <w:t>increasing the number of orthogonal DMRS ports for MU-MIMO</w:t>
      </w:r>
      <w:r w:rsidR="00D013B6">
        <w:t>,</w:t>
      </w:r>
      <w:r w:rsidR="00A84BC4">
        <w:t xml:space="preserve"> </w:t>
      </w:r>
      <w:r w:rsidR="00BF5FC0">
        <w:t>and proposals for moving forward.</w:t>
      </w:r>
    </w:p>
    <w:p w14:paraId="74FC5CDB" w14:textId="77777777" w:rsidR="004174D0" w:rsidRDefault="004174D0" w:rsidP="004174D0">
      <w:pPr>
        <w:rPr>
          <w:b/>
          <w:bCs/>
          <w:i/>
          <w:iCs/>
          <w:lang w:eastAsia="x-none"/>
        </w:rPr>
      </w:pPr>
    </w:p>
    <w:p w14:paraId="0E3086E1" w14:textId="64E587F9" w:rsidR="00D272A6" w:rsidRDefault="00D272A6" w:rsidP="00D272A6">
      <w:pPr>
        <w:pStyle w:val="Heading1"/>
      </w:pPr>
      <w:bookmarkStart w:id="4" w:name="_Ref52454871"/>
      <w:r w:rsidRPr="00D272A6">
        <w:t xml:space="preserve">MU-MIMO between Rel.15 DMRS </w:t>
      </w:r>
      <w:r>
        <w:t>P</w:t>
      </w:r>
      <w:r w:rsidRPr="00D272A6">
        <w:t>orts and Rel.18 DMRS ports</w:t>
      </w:r>
    </w:p>
    <w:p w14:paraId="76B3158A" w14:textId="35BC63C3" w:rsidR="00D272A6" w:rsidRDefault="00D272A6" w:rsidP="00D272A6">
      <w:r>
        <w:t xml:space="preserve">In RAN1 </w:t>
      </w:r>
      <w:r w:rsidR="007B0C86">
        <w:t>#</w:t>
      </w:r>
      <w:r>
        <w:t xml:space="preserve">110 meeting, the </w:t>
      </w:r>
      <w:r>
        <w:rPr>
          <w:lang w:eastAsia="zh-CN"/>
        </w:rPr>
        <w:t xml:space="preserve">following was agreed regarding </w:t>
      </w:r>
      <w:r w:rsidRPr="00D272A6">
        <w:rPr>
          <w:lang w:eastAsia="zh-CN"/>
        </w:rPr>
        <w:t>MU-MIMO between Rel.15 DMRS ports and Rel.18 DMRS ports</w:t>
      </w:r>
      <w:r>
        <w:rPr>
          <w:lang w:eastAsia="zh-CN"/>
        </w:rPr>
        <w:t>.</w:t>
      </w:r>
    </w:p>
    <w:tbl>
      <w:tblPr>
        <w:tblStyle w:val="TableGrid"/>
        <w:tblW w:w="0" w:type="auto"/>
        <w:tblLook w:val="04A0" w:firstRow="1" w:lastRow="0" w:firstColumn="1" w:lastColumn="0" w:noHBand="0" w:noVBand="1"/>
      </w:tblPr>
      <w:tblGrid>
        <w:gridCol w:w="9307"/>
      </w:tblGrid>
      <w:tr w:rsidR="00D272A6" w14:paraId="2624D629" w14:textId="77777777" w:rsidTr="0071016C">
        <w:trPr>
          <w:trHeight w:val="260"/>
        </w:trPr>
        <w:tc>
          <w:tcPr>
            <w:tcW w:w="9307" w:type="dxa"/>
          </w:tcPr>
          <w:p w14:paraId="682F63CA" w14:textId="77777777" w:rsidR="006938AF" w:rsidRPr="00840B37" w:rsidRDefault="006938AF" w:rsidP="006938AF">
            <w:pPr>
              <w:autoSpaceDE/>
              <w:autoSpaceDN/>
              <w:adjustRightInd/>
              <w:snapToGrid/>
              <w:spacing w:after="0"/>
              <w:rPr>
                <w:rFonts w:ascii="Times" w:eastAsia="Malgun Gothic" w:hAnsi="Times" w:cs="Times"/>
                <w:b/>
                <w:bCs/>
                <w:sz w:val="20"/>
                <w:szCs w:val="20"/>
                <w:highlight w:val="green"/>
                <w:lang w:val="en-GB" w:eastAsia="ja-JP"/>
              </w:rPr>
            </w:pPr>
            <w:r w:rsidRPr="00840B37">
              <w:rPr>
                <w:rFonts w:ascii="Times" w:eastAsia="Malgun Gothic" w:hAnsi="Times" w:cs="Times"/>
                <w:b/>
                <w:bCs/>
                <w:sz w:val="20"/>
                <w:szCs w:val="20"/>
                <w:highlight w:val="green"/>
                <w:lang w:val="en-GB" w:eastAsia="ja-JP"/>
              </w:rPr>
              <w:t>Agreement</w:t>
            </w:r>
          </w:p>
          <w:p w14:paraId="7D142B6D" w14:textId="77777777" w:rsidR="006938AF" w:rsidRPr="00840B37" w:rsidRDefault="006938AF" w:rsidP="006938AF">
            <w:p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Support MU-MIMO between Rel.15 DMRS ports and Rel.18 DMRS ports.</w:t>
            </w:r>
          </w:p>
          <w:p w14:paraId="09D2ECC9" w14:textId="77777777" w:rsidR="006938AF" w:rsidRPr="00840B37" w:rsidRDefault="006938AF" w:rsidP="006938AF">
            <w:pPr>
              <w:numPr>
                <w:ilvl w:val="0"/>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For MU-MIMO by different CDM groups, no MU-MIMO scheduling restriction of PUSCH/PDSCH (i.e. MU-MIMO between Rel.15 UE and Rel.18 UE is allowed).</w:t>
            </w:r>
          </w:p>
          <w:p w14:paraId="7BD29BFB" w14:textId="77777777" w:rsidR="006938AF" w:rsidRPr="00840B37" w:rsidRDefault="006938AF" w:rsidP="006938AF">
            <w:pPr>
              <w:numPr>
                <w:ilvl w:val="0"/>
                <w:numId w:val="8"/>
              </w:numPr>
              <w:autoSpaceDE/>
              <w:autoSpaceDN/>
              <w:adjustRightInd/>
              <w:snapToGrid/>
              <w:spacing w:after="0"/>
              <w:rPr>
                <w:rFonts w:ascii="Times" w:eastAsia="Malgun Gothic" w:hAnsi="Times" w:cs="Times"/>
                <w:sz w:val="20"/>
                <w:szCs w:val="20"/>
                <w:lang w:val="en-GB" w:eastAsia="ja-JP"/>
              </w:rPr>
            </w:pPr>
            <w:bookmarkStart w:id="5" w:name="_Hlk114133132"/>
            <w:r w:rsidRPr="00840B37">
              <w:rPr>
                <w:rFonts w:ascii="Times" w:eastAsia="Malgun Gothic" w:hAnsi="Times" w:cs="Times"/>
                <w:sz w:val="20"/>
                <w:szCs w:val="20"/>
                <w:lang w:val="en-GB" w:eastAsia="ja-JP"/>
              </w:rPr>
              <w:t>For MU-MIMO within a CDM group, study whether and how to support MU-MIMO between Rel.15 DMRS ports and Rel.18 DMRS ports for PDSCH.</w:t>
            </w:r>
            <w:bookmarkEnd w:id="5"/>
          </w:p>
          <w:p w14:paraId="59B6D887" w14:textId="77777777" w:rsidR="006938AF" w:rsidRPr="00840B37" w:rsidRDefault="006938AF" w:rsidP="006938AF">
            <w:pPr>
              <w:numPr>
                <w:ilvl w:val="1"/>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Note: the study includes MU-MIMO between Rel.15 UE and Rel.18 UE, and between Rel.18 UEs.</w:t>
            </w:r>
          </w:p>
          <w:p w14:paraId="705FCC13" w14:textId="69E6584E" w:rsidR="00D272A6" w:rsidRPr="006938AF" w:rsidRDefault="006938AF" w:rsidP="006938AF">
            <w:pPr>
              <w:numPr>
                <w:ilvl w:val="0"/>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Note: PUSCH above is CP-OFDM waveform.</w:t>
            </w:r>
          </w:p>
        </w:tc>
      </w:tr>
    </w:tbl>
    <w:p w14:paraId="6E38B40A" w14:textId="77777777" w:rsidR="00D272A6" w:rsidRDefault="00D272A6" w:rsidP="00D272A6"/>
    <w:p w14:paraId="4C8F8623" w14:textId="66EE34D1" w:rsidR="00FD6AB9" w:rsidRDefault="000402D7" w:rsidP="00FD6AB9">
      <w:r>
        <w:t xml:space="preserve">As indicated in the agreement, </w:t>
      </w:r>
      <w:bookmarkStart w:id="6" w:name="_Hlk114133236"/>
      <w:r>
        <w:t>f</w:t>
      </w:r>
      <w:r w:rsidRPr="000402D7">
        <w:t xml:space="preserve">or MU-MIMO within a CDM group, </w:t>
      </w:r>
      <w:r>
        <w:t xml:space="preserve">it needs to be decided </w:t>
      </w:r>
      <w:r w:rsidRPr="000402D7">
        <w:t>whether to support MU-MIMO between Rel.15 DMRS ports and Rel.18 DMRS ports for PDSCH.</w:t>
      </w:r>
      <w:bookmarkEnd w:id="6"/>
      <w:r>
        <w:t xml:space="preserve"> </w:t>
      </w:r>
      <w:r w:rsidR="00FD6AB9">
        <w:t xml:space="preserve"> </w:t>
      </w:r>
      <w:r w:rsidR="00563015">
        <w:t xml:space="preserve">In RAN1 </w:t>
      </w:r>
      <w:r w:rsidR="00FD6AB9">
        <w:t xml:space="preserve">#112 and </w:t>
      </w:r>
      <w:r w:rsidR="00AA61E5">
        <w:t>#112-bis-e</w:t>
      </w:r>
      <w:r w:rsidR="00FF7C52">
        <w:t xml:space="preserve"> </w:t>
      </w:r>
      <w:r w:rsidR="00563015">
        <w:t>meeting</w:t>
      </w:r>
      <w:r w:rsidR="00FD6AB9">
        <w:t>s</w:t>
      </w:r>
      <w:r w:rsidR="00563015">
        <w:t xml:space="preserve">, </w:t>
      </w:r>
      <w:r w:rsidR="00FD6AB9">
        <w:t>the following FL proposal was discussed.</w:t>
      </w:r>
    </w:p>
    <w:tbl>
      <w:tblPr>
        <w:tblStyle w:val="TableGrid"/>
        <w:tblW w:w="0" w:type="auto"/>
        <w:tblLook w:val="04A0" w:firstRow="1" w:lastRow="0" w:firstColumn="1" w:lastColumn="0" w:noHBand="0" w:noVBand="1"/>
      </w:tblPr>
      <w:tblGrid>
        <w:gridCol w:w="9307"/>
      </w:tblGrid>
      <w:tr w:rsidR="00FD6AB9" w14:paraId="3008C85A" w14:textId="77777777" w:rsidTr="004075AC">
        <w:trPr>
          <w:trHeight w:val="260"/>
        </w:trPr>
        <w:tc>
          <w:tcPr>
            <w:tcW w:w="9307" w:type="dxa"/>
          </w:tcPr>
          <w:p w14:paraId="3919C8A7" w14:textId="708F7C68" w:rsidR="00FD6AB9" w:rsidRPr="003B192E" w:rsidRDefault="00FD6AB9" w:rsidP="004075AC">
            <w:pPr>
              <w:autoSpaceDE/>
              <w:autoSpaceDN/>
              <w:adjustRightInd/>
              <w:snapToGrid/>
              <w:spacing w:after="0"/>
              <w:rPr>
                <w:rFonts w:ascii="Times" w:eastAsia="Yu Mincho" w:hAnsi="Times" w:cs="Times"/>
                <w:kern w:val="2"/>
                <w:sz w:val="20"/>
                <w:szCs w:val="20"/>
                <w:lang w:eastAsia="zh-CN"/>
              </w:rPr>
            </w:pPr>
            <w:r w:rsidRPr="003B192E">
              <w:rPr>
                <w:rFonts w:ascii="Times" w:eastAsia="Yu Mincho" w:hAnsi="Times" w:cs="Times"/>
                <w:kern w:val="2"/>
                <w:sz w:val="20"/>
                <w:szCs w:val="20"/>
                <w:highlight w:val="yellow"/>
                <w:lang w:eastAsia="zh-CN"/>
              </w:rPr>
              <w:t>FL Proposal 2.5</w:t>
            </w:r>
            <w:r w:rsidRPr="00FD6AB9">
              <w:rPr>
                <w:rFonts w:ascii="Times" w:eastAsia="Yu Mincho" w:hAnsi="Times" w:cs="Times"/>
                <w:kern w:val="2"/>
                <w:sz w:val="20"/>
                <w:szCs w:val="20"/>
                <w:highlight w:val="yellow"/>
                <w:lang w:eastAsia="zh-CN"/>
              </w:rPr>
              <w:t>B</w:t>
            </w:r>
          </w:p>
          <w:p w14:paraId="2D3383A3" w14:textId="77777777" w:rsidR="00FD6AB9" w:rsidRPr="003B192E" w:rsidRDefault="00FD6AB9" w:rsidP="004075AC">
            <w:pPr>
              <w:numPr>
                <w:ilvl w:val="0"/>
                <w:numId w:val="21"/>
              </w:numPr>
              <w:autoSpaceDE/>
              <w:autoSpaceDN/>
              <w:adjustRightInd/>
              <w:snapToGrid/>
              <w:spacing w:after="0"/>
              <w:rPr>
                <w:rFonts w:ascii="Times" w:hAnsi="Times" w:cs="Times"/>
                <w:kern w:val="2"/>
                <w:sz w:val="20"/>
                <w:szCs w:val="20"/>
                <w:lang w:eastAsia="zh-CN"/>
              </w:rPr>
            </w:pPr>
            <w:r w:rsidRPr="003B192E">
              <w:rPr>
                <w:rFonts w:ascii="Times" w:hAnsi="Times" w:cs="Times"/>
                <w:kern w:val="2"/>
                <w:sz w:val="20"/>
                <w:szCs w:val="20"/>
                <w:lang w:eastAsia="zh-CN"/>
              </w:rPr>
              <w:t>For MU-MIMO within a CDM group between Rel.15 DMRS ports and Rel.18 DMRS ports,</w:t>
            </w:r>
          </w:p>
          <w:p w14:paraId="2C4DDD4E" w14:textId="77777777" w:rsidR="00FD6AB9" w:rsidRPr="003B192E" w:rsidRDefault="00FD6AB9" w:rsidP="004075AC">
            <w:pPr>
              <w:numPr>
                <w:ilvl w:val="1"/>
                <w:numId w:val="21"/>
              </w:numPr>
              <w:autoSpaceDE/>
              <w:autoSpaceDN/>
              <w:adjustRightInd/>
              <w:snapToGrid/>
              <w:spacing w:after="0"/>
              <w:rPr>
                <w:rFonts w:ascii="Times" w:hAnsi="Times" w:cs="Times"/>
                <w:kern w:val="2"/>
                <w:sz w:val="20"/>
                <w:szCs w:val="20"/>
                <w:lang w:eastAsia="zh-CN"/>
              </w:rPr>
            </w:pPr>
            <w:r w:rsidRPr="003B192E">
              <w:rPr>
                <w:rFonts w:ascii="Times" w:eastAsia="Yu Mincho" w:hAnsi="Times" w:cs="Times"/>
                <w:kern w:val="2"/>
                <w:sz w:val="20"/>
                <w:szCs w:val="20"/>
                <w:lang w:eastAsia="ja-JP"/>
              </w:rPr>
              <w:t>1) For PUSCH, there is no restriction.</w:t>
            </w:r>
          </w:p>
          <w:p w14:paraId="422FD20D" w14:textId="77777777" w:rsidR="00FD6AB9" w:rsidRPr="00FD6AB9" w:rsidRDefault="00FD6AB9" w:rsidP="004075AC">
            <w:pPr>
              <w:numPr>
                <w:ilvl w:val="1"/>
                <w:numId w:val="21"/>
              </w:numPr>
              <w:autoSpaceDE/>
              <w:autoSpaceDN/>
              <w:adjustRightInd/>
              <w:snapToGrid/>
              <w:spacing w:after="0"/>
              <w:rPr>
                <w:rFonts w:ascii="Times" w:hAnsi="Times" w:cs="Times"/>
                <w:kern w:val="2"/>
                <w:sz w:val="20"/>
                <w:szCs w:val="20"/>
                <w:lang w:eastAsia="zh-CN"/>
              </w:rPr>
            </w:pPr>
            <w:r w:rsidRPr="003B192E">
              <w:rPr>
                <w:rFonts w:ascii="Times" w:eastAsia="Yu Mincho" w:hAnsi="Times" w:cs="Times"/>
                <w:kern w:val="2"/>
                <w:sz w:val="20"/>
                <w:szCs w:val="20"/>
                <w:lang w:eastAsia="ja-JP"/>
              </w:rPr>
              <w:t xml:space="preserve">2) For PDSCH, there is no </w:t>
            </w:r>
            <w:r w:rsidRPr="00FD6AB9">
              <w:rPr>
                <w:rFonts w:ascii="Times" w:eastAsia="Yu Mincho" w:hAnsi="Times" w:cs="Times"/>
                <w:kern w:val="2"/>
                <w:sz w:val="20"/>
                <w:szCs w:val="20"/>
                <w:lang w:eastAsia="ja-JP"/>
              </w:rPr>
              <w:t>additional restriction between Rel.18 UE1 indicated with Rel-18 Legacy ports (eType1: ports 1000-1007, eType2: ports 1000-1011) and Rel.15/18 UE2 indicated with Rel.15 DMRS ports in a CDM group from Rel.17 spec.</w:t>
            </w:r>
          </w:p>
          <w:p w14:paraId="3F9A18F6" w14:textId="77777777" w:rsidR="00FD6AB9" w:rsidRPr="00FD6AB9" w:rsidRDefault="00FD6AB9" w:rsidP="004075AC">
            <w:pPr>
              <w:numPr>
                <w:ilvl w:val="2"/>
                <w:numId w:val="21"/>
              </w:numPr>
              <w:autoSpaceDE/>
              <w:autoSpaceDN/>
              <w:adjustRightInd/>
              <w:snapToGrid/>
              <w:spacing w:after="0"/>
              <w:rPr>
                <w:rFonts w:ascii="Times" w:hAnsi="Times" w:cs="Times"/>
                <w:kern w:val="2"/>
                <w:sz w:val="20"/>
                <w:szCs w:val="20"/>
                <w:lang w:eastAsia="zh-CN"/>
              </w:rPr>
            </w:pPr>
            <w:r w:rsidRPr="00FD6AB9">
              <w:rPr>
                <w:rFonts w:ascii="Times" w:eastAsia="Yu Mincho" w:hAnsi="Times" w:cs="Times"/>
                <w:kern w:val="2"/>
                <w:sz w:val="20"/>
                <w:szCs w:val="20"/>
                <w:lang w:eastAsia="ja-JP"/>
              </w:rPr>
              <w:t>Note: MU-MIMO restriction in Rel.17 is applied.</w:t>
            </w:r>
          </w:p>
          <w:p w14:paraId="15BC5FD9" w14:textId="77777777" w:rsidR="00FD6AB9" w:rsidRPr="00FD6AB9" w:rsidRDefault="00FD6AB9" w:rsidP="004075AC">
            <w:pPr>
              <w:numPr>
                <w:ilvl w:val="1"/>
                <w:numId w:val="21"/>
              </w:numPr>
              <w:autoSpaceDE/>
              <w:autoSpaceDN/>
              <w:adjustRightInd/>
              <w:snapToGrid/>
              <w:spacing w:after="0"/>
              <w:rPr>
                <w:rFonts w:ascii="Times" w:hAnsi="Times" w:cs="Times"/>
                <w:kern w:val="2"/>
                <w:sz w:val="20"/>
                <w:szCs w:val="20"/>
                <w:lang w:eastAsia="zh-CN"/>
              </w:rPr>
            </w:pPr>
            <w:r w:rsidRPr="00FD6AB9">
              <w:rPr>
                <w:rFonts w:ascii="Times" w:eastAsia="Yu Mincho" w:hAnsi="Times" w:cs="Times"/>
                <w:kern w:val="2"/>
                <w:sz w:val="20"/>
                <w:szCs w:val="20"/>
                <w:lang w:eastAsia="ja-JP"/>
              </w:rPr>
              <w:t>3) For PDSCH, between Rel.18 UE1 indicated with Rel-18 New ports (eType1: ports 1008-1015, eType2: ports 1012-1023) and Rel.15 UE2 indicated with Rel.15 DMRS ports in a CDM group,</w:t>
            </w:r>
          </w:p>
          <w:p w14:paraId="76B5D06F" w14:textId="77777777" w:rsidR="00FD6AB9" w:rsidRPr="00FD6AB9" w:rsidRDefault="00FD6AB9" w:rsidP="004075AC">
            <w:pPr>
              <w:numPr>
                <w:ilvl w:val="2"/>
                <w:numId w:val="21"/>
              </w:numPr>
              <w:autoSpaceDE/>
              <w:autoSpaceDN/>
              <w:adjustRightInd/>
              <w:snapToGrid/>
              <w:spacing w:after="0"/>
              <w:rPr>
                <w:rFonts w:ascii="Times" w:hAnsi="Times" w:cs="Times"/>
                <w:kern w:val="2"/>
                <w:sz w:val="20"/>
                <w:szCs w:val="20"/>
                <w:lang w:eastAsia="zh-CN"/>
              </w:rPr>
            </w:pPr>
            <w:r w:rsidRPr="00FD6AB9">
              <w:rPr>
                <w:rFonts w:ascii="Times" w:eastAsia="Yu Mincho" w:hAnsi="Times" w:cs="Times"/>
                <w:kern w:val="2"/>
                <w:sz w:val="20"/>
                <w:szCs w:val="20"/>
                <w:lang w:eastAsia="ja-JP"/>
              </w:rPr>
              <w:t>UE does not expect such MU-MIMO in a CDM group.</w:t>
            </w:r>
          </w:p>
          <w:p w14:paraId="380A32E7" w14:textId="77777777" w:rsidR="00FD6AB9" w:rsidRPr="00FD6AB9" w:rsidRDefault="00FD6AB9" w:rsidP="004075AC">
            <w:pPr>
              <w:numPr>
                <w:ilvl w:val="1"/>
                <w:numId w:val="21"/>
              </w:numPr>
              <w:autoSpaceDE/>
              <w:autoSpaceDN/>
              <w:adjustRightInd/>
              <w:snapToGrid/>
              <w:spacing w:after="0"/>
              <w:rPr>
                <w:rFonts w:ascii="Times" w:hAnsi="Times" w:cs="Times"/>
                <w:kern w:val="2"/>
                <w:sz w:val="20"/>
                <w:szCs w:val="20"/>
                <w:lang w:eastAsia="zh-CN"/>
              </w:rPr>
            </w:pPr>
            <w:r w:rsidRPr="00FD6AB9">
              <w:rPr>
                <w:rFonts w:ascii="Times" w:eastAsia="Yu Mincho" w:hAnsi="Times" w:cs="Times"/>
                <w:kern w:val="2"/>
                <w:sz w:val="20"/>
                <w:szCs w:val="20"/>
                <w:lang w:eastAsia="ja-JP"/>
              </w:rPr>
              <w:t>4) For PDSCH, between Rel.18 UE1 indicated with Rel-18 New ports (eType1: ports 1008-1015, eType2: ports 1012-1023) and Rel.18 UE2 indicated with Rel.15 DMRS ports in a CDM group, down select from the following.</w:t>
            </w:r>
          </w:p>
          <w:p w14:paraId="7A4F9611" w14:textId="77777777" w:rsidR="00FD6AB9" w:rsidRPr="003B192E" w:rsidRDefault="00FD6AB9" w:rsidP="004075AC">
            <w:pPr>
              <w:numPr>
                <w:ilvl w:val="2"/>
                <w:numId w:val="21"/>
              </w:numPr>
              <w:autoSpaceDE/>
              <w:autoSpaceDN/>
              <w:adjustRightInd/>
              <w:snapToGrid/>
              <w:spacing w:after="0"/>
              <w:rPr>
                <w:rFonts w:ascii="Times" w:hAnsi="Times" w:cs="Times"/>
                <w:kern w:val="2"/>
                <w:sz w:val="20"/>
                <w:szCs w:val="20"/>
                <w:lang w:eastAsia="zh-CN"/>
              </w:rPr>
            </w:pPr>
            <w:r w:rsidRPr="003B192E">
              <w:rPr>
                <w:rFonts w:ascii="Times" w:eastAsia="Yu Mincho" w:hAnsi="Times" w:cs="Times"/>
                <w:kern w:val="2"/>
                <w:sz w:val="20"/>
                <w:szCs w:val="20"/>
                <w:lang w:eastAsia="ja-JP"/>
              </w:rPr>
              <w:t>Alt.1: UE does not expect such MU-MIMO in a CDM group.</w:t>
            </w:r>
          </w:p>
          <w:p w14:paraId="5A3CF552" w14:textId="77777777" w:rsidR="00FD6AB9" w:rsidRPr="003B192E" w:rsidRDefault="00FD6AB9" w:rsidP="004075AC">
            <w:pPr>
              <w:numPr>
                <w:ilvl w:val="2"/>
                <w:numId w:val="21"/>
              </w:numPr>
              <w:autoSpaceDE/>
              <w:autoSpaceDN/>
              <w:adjustRightInd/>
              <w:snapToGrid/>
              <w:spacing w:after="0"/>
              <w:rPr>
                <w:rFonts w:ascii="Times" w:hAnsi="Times" w:cs="Times"/>
                <w:kern w:val="2"/>
                <w:sz w:val="20"/>
                <w:szCs w:val="20"/>
                <w:lang w:eastAsia="zh-CN"/>
              </w:rPr>
            </w:pPr>
            <w:r w:rsidRPr="003B192E">
              <w:rPr>
                <w:rFonts w:ascii="Times" w:eastAsia="Yu Mincho" w:hAnsi="Times" w:cs="Times"/>
                <w:kern w:val="2"/>
                <w:sz w:val="20"/>
                <w:szCs w:val="20"/>
                <w:lang w:eastAsia="ja-JP"/>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6F9C4166" w14:textId="77777777" w:rsidR="00FD6AB9" w:rsidRPr="003B192E" w:rsidRDefault="00FD6AB9" w:rsidP="004075AC">
            <w:pPr>
              <w:numPr>
                <w:ilvl w:val="3"/>
                <w:numId w:val="21"/>
              </w:numPr>
              <w:autoSpaceDE/>
              <w:autoSpaceDN/>
              <w:adjustRightInd/>
              <w:snapToGrid/>
              <w:spacing w:after="0"/>
              <w:rPr>
                <w:rFonts w:ascii="Times" w:hAnsi="Times" w:cs="Times"/>
                <w:kern w:val="2"/>
                <w:sz w:val="20"/>
                <w:szCs w:val="20"/>
                <w:lang w:eastAsia="zh-CN"/>
              </w:rPr>
            </w:pPr>
            <w:r w:rsidRPr="003B192E">
              <w:rPr>
                <w:rFonts w:ascii="Times" w:eastAsia="Yu Mincho" w:hAnsi="Times" w:cs="Times"/>
                <w:kern w:val="2"/>
                <w:sz w:val="20"/>
                <w:szCs w:val="20"/>
                <w:lang w:eastAsia="ja-JP"/>
              </w:rPr>
              <w:t>Dedicated UE capability is introduced.</w:t>
            </w:r>
          </w:p>
          <w:p w14:paraId="5885D47F" w14:textId="77777777" w:rsidR="00FD6AB9" w:rsidRPr="003B192E" w:rsidRDefault="00FD6AB9" w:rsidP="004075AC">
            <w:pPr>
              <w:numPr>
                <w:ilvl w:val="3"/>
                <w:numId w:val="21"/>
              </w:numPr>
              <w:autoSpaceDE/>
              <w:autoSpaceDN/>
              <w:adjustRightInd/>
              <w:snapToGrid/>
              <w:spacing w:after="0"/>
              <w:rPr>
                <w:rFonts w:ascii="Times" w:hAnsi="Times" w:cs="Times"/>
                <w:kern w:val="2"/>
                <w:sz w:val="20"/>
                <w:szCs w:val="20"/>
                <w:lang w:eastAsia="zh-CN"/>
              </w:rPr>
            </w:pPr>
            <w:r w:rsidRPr="003B192E">
              <w:rPr>
                <w:rFonts w:ascii="Times" w:eastAsia="Yu Mincho" w:hAnsi="Times" w:cs="Times"/>
                <w:kern w:val="2"/>
                <w:sz w:val="20"/>
                <w:szCs w:val="20"/>
                <w:lang w:eastAsia="ja-JP"/>
              </w:rPr>
              <w:t>The signaling is at least by RRC (FFS: whether to support DCI based signaling).</w:t>
            </w:r>
          </w:p>
          <w:p w14:paraId="21360273" w14:textId="1AC8541A" w:rsidR="00FD6AB9" w:rsidRPr="004D55BB" w:rsidRDefault="00FD6AB9" w:rsidP="004D55BB">
            <w:pPr>
              <w:numPr>
                <w:ilvl w:val="2"/>
                <w:numId w:val="21"/>
              </w:numPr>
              <w:autoSpaceDE/>
              <w:autoSpaceDN/>
              <w:adjustRightInd/>
              <w:snapToGrid/>
              <w:spacing w:after="0"/>
              <w:rPr>
                <w:kern w:val="2"/>
                <w:sz w:val="20"/>
                <w:szCs w:val="20"/>
                <w:lang w:eastAsia="zh-CN"/>
              </w:rPr>
            </w:pPr>
            <w:bookmarkStart w:id="7" w:name="_Hlk134096300"/>
            <w:r w:rsidRPr="00FD6AB9">
              <w:rPr>
                <w:kern w:val="2"/>
                <w:sz w:val="20"/>
                <w:szCs w:val="20"/>
                <w:lang w:eastAsia="zh-CN"/>
              </w:rPr>
              <w:t xml:space="preserve">Alt.3: Introduce restriction that the UE indicated with Rel.15 DMRS ports is not expected to be co-scheduled with a UE indicated with Rel.18 DMRS ports if </w:t>
            </w:r>
            <w:bookmarkStart w:id="8" w:name="_Hlk134096235"/>
            <w:r w:rsidRPr="00FD6AB9">
              <w:rPr>
                <w:kern w:val="2"/>
                <w:sz w:val="20"/>
                <w:szCs w:val="20"/>
                <w:lang w:eastAsia="zh-CN"/>
              </w:rPr>
              <w:t>the orthogonality of length-2 FD-OCC between the co-scheduled DMRS ports cannot be satisfied</w:t>
            </w:r>
            <w:bookmarkEnd w:id="8"/>
            <w:r w:rsidRPr="00FD6AB9">
              <w:rPr>
                <w:kern w:val="2"/>
                <w:sz w:val="20"/>
                <w:szCs w:val="20"/>
                <w:lang w:eastAsia="zh-CN"/>
              </w:rPr>
              <w:t>.</w:t>
            </w:r>
            <w:bookmarkEnd w:id="7"/>
          </w:p>
        </w:tc>
      </w:tr>
    </w:tbl>
    <w:p w14:paraId="5BFADE9D" w14:textId="77777777" w:rsidR="00FD6AB9" w:rsidRDefault="00FD6AB9" w:rsidP="00FD6AB9"/>
    <w:p w14:paraId="215D8CB5" w14:textId="423B1689" w:rsidR="00FD6AB9" w:rsidRDefault="00FD6AB9" w:rsidP="000066DC"/>
    <w:p w14:paraId="5A02FDA3" w14:textId="102C2ACF" w:rsidR="000066DC" w:rsidRDefault="00FD6AB9" w:rsidP="000066DC">
      <w:r>
        <w:t xml:space="preserve">However, in RAN1 #112-bis-e meeting, </w:t>
      </w:r>
      <w:r w:rsidR="000066DC">
        <w:t xml:space="preserve">only the following conclusion </w:t>
      </w:r>
      <w:r w:rsidR="00B2326D">
        <w:t xml:space="preserve">for PUSCH </w:t>
      </w:r>
      <w:r w:rsidR="000066DC">
        <w:t>was agreed</w:t>
      </w:r>
      <w:r w:rsidR="00563015">
        <w:t xml:space="preserve">.  </w:t>
      </w:r>
    </w:p>
    <w:tbl>
      <w:tblPr>
        <w:tblStyle w:val="TableGrid"/>
        <w:tblW w:w="0" w:type="auto"/>
        <w:tblLook w:val="04A0" w:firstRow="1" w:lastRow="0" w:firstColumn="1" w:lastColumn="0" w:noHBand="0" w:noVBand="1"/>
      </w:tblPr>
      <w:tblGrid>
        <w:gridCol w:w="9307"/>
      </w:tblGrid>
      <w:tr w:rsidR="000066DC" w14:paraId="1079F8DE" w14:textId="77777777" w:rsidTr="004075AC">
        <w:trPr>
          <w:trHeight w:val="260"/>
        </w:trPr>
        <w:tc>
          <w:tcPr>
            <w:tcW w:w="9307" w:type="dxa"/>
          </w:tcPr>
          <w:p w14:paraId="79C26CDC" w14:textId="77777777" w:rsidR="000066DC" w:rsidRPr="009F0F38" w:rsidRDefault="000066DC" w:rsidP="000066DC">
            <w:pPr>
              <w:wordWrap w:val="0"/>
              <w:autoSpaceDE/>
              <w:autoSpaceDN/>
              <w:adjustRightInd/>
              <w:snapToGrid/>
              <w:spacing w:after="0"/>
              <w:jc w:val="left"/>
              <w:rPr>
                <w:rFonts w:ascii="Times" w:eastAsia="Malgun Gothic" w:hAnsi="Times" w:cs="Times"/>
                <w:b/>
                <w:bCs/>
                <w:sz w:val="20"/>
                <w:szCs w:val="20"/>
                <w:lang w:eastAsia="ko-KR"/>
              </w:rPr>
            </w:pPr>
            <w:r w:rsidRPr="009F0F38">
              <w:rPr>
                <w:rFonts w:ascii="Times" w:eastAsia="Batang" w:hAnsi="Times" w:cs="Times"/>
                <w:b/>
                <w:bCs/>
                <w:sz w:val="20"/>
                <w:szCs w:val="20"/>
                <w:lang w:val="en-GB" w:eastAsia="ko-KR"/>
              </w:rPr>
              <w:t>Conclusion</w:t>
            </w:r>
          </w:p>
          <w:p w14:paraId="32D72E6E" w14:textId="77777777" w:rsidR="000066DC" w:rsidRPr="009F0F38" w:rsidRDefault="000066DC" w:rsidP="000066DC">
            <w:pPr>
              <w:shd w:val="clear" w:color="auto" w:fill="FFFFFF"/>
              <w:autoSpaceDE/>
              <w:autoSpaceDN/>
              <w:adjustRightInd/>
              <w:snapToGrid/>
              <w:spacing w:after="0"/>
              <w:ind w:left="420" w:hanging="420"/>
              <w:rPr>
                <w:rFonts w:ascii="Times" w:eastAsia="Gulim" w:hAnsi="Times" w:cs="Times"/>
                <w:sz w:val="20"/>
                <w:szCs w:val="20"/>
                <w:lang w:val="en-GB" w:eastAsia="ja-JP"/>
              </w:rPr>
            </w:pPr>
            <w:r w:rsidRPr="009F0F38">
              <w:rPr>
                <w:rFonts w:ascii="Times" w:eastAsia="Batang" w:hAnsi="Times" w:cs="Times"/>
                <w:bCs/>
                <w:sz w:val="20"/>
                <w:szCs w:val="20"/>
                <w:bdr w:val="none" w:sz="0" w:space="0" w:color="auto" w:frame="1"/>
                <w:lang w:val="en-GB" w:eastAsia="ja-JP"/>
              </w:rPr>
              <w:t>For MU-MIMO within a CDM group between Rel.15 DMRS ports and Rel.18 DMRS ports,</w:t>
            </w:r>
          </w:p>
          <w:p w14:paraId="3FD2AE6A" w14:textId="511ABE07" w:rsidR="000066DC" w:rsidRPr="000066DC" w:rsidRDefault="000066DC" w:rsidP="000066DC">
            <w:pPr>
              <w:numPr>
                <w:ilvl w:val="0"/>
                <w:numId w:val="11"/>
              </w:numPr>
              <w:shd w:val="clear" w:color="auto" w:fill="FFFFFF"/>
              <w:autoSpaceDE/>
              <w:autoSpaceDN/>
              <w:adjustRightInd/>
              <w:snapToGrid/>
              <w:spacing w:after="0"/>
              <w:jc w:val="left"/>
              <w:rPr>
                <w:rFonts w:ascii="Times" w:eastAsia="Gulim" w:hAnsi="Times" w:cs="Times"/>
                <w:sz w:val="20"/>
                <w:szCs w:val="20"/>
                <w:lang w:val="en-GB" w:eastAsia="ja-JP"/>
              </w:rPr>
            </w:pPr>
            <w:r w:rsidRPr="009F0F38">
              <w:rPr>
                <w:rFonts w:ascii="Times" w:eastAsia="Batang" w:hAnsi="Times" w:cs="Times"/>
                <w:bCs/>
                <w:sz w:val="20"/>
                <w:szCs w:val="20"/>
                <w:bdr w:val="none" w:sz="0" w:space="0" w:color="auto" w:frame="1"/>
                <w:lang w:val="en-GB" w:eastAsia="ja-JP"/>
              </w:rPr>
              <w:t>For PUSCH, there is no restriction.</w:t>
            </w:r>
          </w:p>
        </w:tc>
      </w:tr>
    </w:tbl>
    <w:p w14:paraId="4E140871" w14:textId="77777777" w:rsidR="000066DC" w:rsidRPr="000066DC" w:rsidRDefault="000066DC" w:rsidP="00D272A6"/>
    <w:p w14:paraId="5CAB1DBD" w14:textId="3238A783" w:rsidR="003B192E" w:rsidRPr="003B192E" w:rsidRDefault="00FD6AB9" w:rsidP="00D272A6">
      <w:r>
        <w:t xml:space="preserve">As indicated in the above conclusion and FL proposal, the cases for PDSCH, e.g., 2), 3), and 4) in the proposal still need to be decided. </w:t>
      </w:r>
      <w:r w:rsidR="003B192E">
        <w:t xml:space="preserve">In the proposal above, 2), and 3) are straightforward.  In 4), the two UEs involved are </w:t>
      </w:r>
      <w:r w:rsidR="003B192E" w:rsidRPr="003B192E">
        <w:t xml:space="preserve">Rel.18 UE1 indicated with Rel-18 </w:t>
      </w:r>
      <w:r w:rsidR="00745F24">
        <w:t>n</w:t>
      </w:r>
      <w:r w:rsidR="003B192E" w:rsidRPr="003B192E">
        <w:t>ew ports</w:t>
      </w:r>
      <w:r w:rsidR="003B192E">
        <w:t xml:space="preserve"> and </w:t>
      </w:r>
      <w:r w:rsidR="003B192E" w:rsidRPr="003B192E">
        <w:t>Rel.18 UE2 indicated with Rel</w:t>
      </w:r>
      <w:r w:rsidR="00745F24">
        <w:t>-</w:t>
      </w:r>
      <w:r w:rsidR="003B192E" w:rsidRPr="003B192E">
        <w:t>15 DMRS ports</w:t>
      </w:r>
      <w:r w:rsidR="003B192E">
        <w:t xml:space="preserve">.  </w:t>
      </w:r>
      <w:r w:rsidR="00745F24">
        <w:t xml:space="preserve">To avoid collision between UE1’s Rel-18 new ports, which use FD-OCC length 4, and UE2’s Rel-15 DMRS ports, which use FD-OCC length 2, it is preferred that pairing of UE1 and UE2 </w:t>
      </w:r>
      <w:r w:rsidR="00745F24" w:rsidRPr="00745F24">
        <w:t xml:space="preserve">in </w:t>
      </w:r>
      <w:r w:rsidR="00745F24">
        <w:t>the same</w:t>
      </w:r>
      <w:r w:rsidR="00745F24" w:rsidRPr="00745F24">
        <w:t xml:space="preserve"> CDM group</w:t>
      </w:r>
      <w:r w:rsidR="00745F24">
        <w:t xml:space="preserve"> for MU-MIMO is not supported</w:t>
      </w:r>
      <w:r w:rsidR="00A010BC">
        <w:t xml:space="preserve">, which leads to </w:t>
      </w:r>
      <w:r w:rsidR="00A010BC" w:rsidRPr="00A010BC">
        <w:t>Alt.1: UE does not expect such MU-MIMO in a CDM group</w:t>
      </w:r>
      <w:r w:rsidR="00745F24">
        <w:t>.  On the other hand, s</w:t>
      </w:r>
      <w:r w:rsidR="00AB03BE">
        <w:t>ince it was concluded in RAN1 #112 meeting that d</w:t>
      </w:r>
      <w:r w:rsidR="00AB03BE" w:rsidRPr="00AB03BE">
        <w:t>ynamic switching between R</w:t>
      </w:r>
      <w:r w:rsidR="00F57F5C">
        <w:t>el-</w:t>
      </w:r>
      <w:r w:rsidR="00AB03BE" w:rsidRPr="00AB03BE">
        <w:t>15 DMRS port and R</w:t>
      </w:r>
      <w:r w:rsidR="00F57F5C">
        <w:t>el-</w:t>
      </w:r>
      <w:r w:rsidR="00AB03BE" w:rsidRPr="00AB03BE">
        <w:t>18 DMRS port by a scheduling DCI is not supported in Rel-18</w:t>
      </w:r>
      <w:r w:rsidR="00AB03BE">
        <w:t xml:space="preserve">, </w:t>
      </w:r>
      <w:r w:rsidR="009271A5">
        <w:t xml:space="preserve">and then in RAN1 #112-bis-e meeting that </w:t>
      </w:r>
      <w:r w:rsidR="009271A5" w:rsidRPr="009271A5">
        <w:t xml:space="preserve">MAC CE based switching </w:t>
      </w:r>
      <w:r w:rsidR="009271A5">
        <w:t xml:space="preserve">is also not supported, </w:t>
      </w:r>
      <w:r w:rsidR="00AB03BE">
        <w:t>switching between R</w:t>
      </w:r>
      <w:r w:rsidR="00F57F5C">
        <w:t>el-</w:t>
      </w:r>
      <w:r w:rsidR="00AB03BE">
        <w:t>15 DMRS port and R</w:t>
      </w:r>
      <w:r w:rsidR="00F57F5C">
        <w:t>el-</w:t>
      </w:r>
      <w:r w:rsidR="00AB03BE">
        <w:t>18 DMRS port has to rely on RRC signaling.  With RRC signaling, it is expected that once a UE is configured with R</w:t>
      </w:r>
      <w:r w:rsidR="00F57F5C">
        <w:t>el-</w:t>
      </w:r>
      <w:r w:rsidR="00AB03BE">
        <w:t>15 DMRS port (e.g., with FD-OCC length 2) or R</w:t>
      </w:r>
      <w:r w:rsidR="00F57F5C">
        <w:t>el-</w:t>
      </w:r>
      <w:r w:rsidR="00AB03BE">
        <w:t xml:space="preserve">18 DMRS port (e.g., with FD-OCC length 4), it will use the configured </w:t>
      </w:r>
      <w:r w:rsidR="00F57F5C">
        <w:t>Rel-15</w:t>
      </w:r>
      <w:r w:rsidR="008D68E1">
        <w:t xml:space="preserve"> </w:t>
      </w:r>
      <w:r w:rsidR="00AB03BE">
        <w:t xml:space="preserve">or </w:t>
      </w:r>
      <w:r w:rsidR="00F57F5C">
        <w:t>Rel-18</w:t>
      </w:r>
      <w:r w:rsidR="00AB03BE">
        <w:t xml:space="preserve"> DMRS port for a long time (e.g., in the order of hundreds of milliseconds).  </w:t>
      </w:r>
      <w:r w:rsidR="004F2CF2">
        <w:t xml:space="preserve">In this case, UE1 and UE2 will stick with </w:t>
      </w:r>
      <w:r w:rsidR="004F2CF2" w:rsidRPr="003B192E">
        <w:t xml:space="preserve">Rel-18 </w:t>
      </w:r>
      <w:r w:rsidR="004F2CF2">
        <w:t>n</w:t>
      </w:r>
      <w:r w:rsidR="004F2CF2" w:rsidRPr="003B192E">
        <w:t>ew ports</w:t>
      </w:r>
      <w:r w:rsidR="004F2CF2">
        <w:t xml:space="preserve"> and </w:t>
      </w:r>
      <w:r w:rsidR="004F2CF2" w:rsidRPr="003B192E">
        <w:t>Rel</w:t>
      </w:r>
      <w:r w:rsidR="004F2CF2">
        <w:t>-</w:t>
      </w:r>
      <w:r w:rsidR="004F2CF2" w:rsidRPr="003B192E">
        <w:t>15 DMRS ports</w:t>
      </w:r>
      <w:r w:rsidR="004F2CF2">
        <w:t xml:space="preserve">, respectively, for a long </w:t>
      </w:r>
      <w:r w:rsidR="004C35B4">
        <w:t>duration</w:t>
      </w:r>
      <w:r w:rsidR="004F2CF2">
        <w:t xml:space="preserve">.  It may be beneficial to gNB’s scheduling flexibility if UE1 with Rel-18 new ports and UE2 with Rel-15 DMRS ports </w:t>
      </w:r>
      <w:r w:rsidR="0009771D">
        <w:t>are allowed to</w:t>
      </w:r>
      <w:r w:rsidR="004F2CF2">
        <w:t xml:space="preserve"> be paired in the same CDM group for MU-MIMO during such a long period of time.  Considering the fact that some of the length 4 FD-OCC and some of the length 2 FD-OCC can still be orthogonal, e.g., length 4 FD-OCC [+1 -1 +1 -1] and [+1 -1 -1 +1] are orthogonal to the length 2 FD-OCC [+1 +1], it is up to the gNB to schedule/allocate the appropriate FD-OCC</w:t>
      </w:r>
      <w:r w:rsidR="000B34AF">
        <w:t xml:space="preserve"> to UE1 and UE2</w:t>
      </w:r>
      <w:r w:rsidR="003B0142">
        <w:t xml:space="preserve"> provided that </w:t>
      </w:r>
      <w:r w:rsidR="003B0142" w:rsidRPr="003B0142">
        <w:t>the orthogonality of length-2 FD-OCC between the co-scheduled DMRS ports can be satisfied</w:t>
      </w:r>
      <w:r w:rsidR="000B34AF">
        <w:t xml:space="preserve">.  Therefore, we can also support </w:t>
      </w:r>
      <w:r w:rsidR="000B34AF" w:rsidRPr="000B34AF">
        <w:t xml:space="preserve">Alt.3: </w:t>
      </w:r>
      <w:r w:rsidR="003B0142" w:rsidRPr="003B0142">
        <w:t>Introduce restriction that the UE indicated with Rel.15 DMRS ports is not expected to be co-scheduled with a UE indicated with Rel.18 DMRS ports if the orthogonality of length-2 FD-OCC between the co-scheduled DMRS ports cannot be satisfied</w:t>
      </w:r>
      <w:r w:rsidR="000B34AF" w:rsidRPr="000B34AF">
        <w:t>.</w:t>
      </w:r>
    </w:p>
    <w:p w14:paraId="48138D51" w14:textId="77777777" w:rsidR="00D272A6" w:rsidRDefault="00D272A6" w:rsidP="00D272A6">
      <w:r>
        <w:t>Based on the above analysis, we propose the following:</w:t>
      </w:r>
    </w:p>
    <w:p w14:paraId="12FC0CFE" w14:textId="7483BFCF" w:rsidR="00B235B6" w:rsidRDefault="00D272A6" w:rsidP="00DD46E8">
      <w:pPr>
        <w:rPr>
          <w:b/>
          <w:bCs/>
          <w:i/>
          <w:iCs/>
          <w:lang w:eastAsia="x-none"/>
        </w:rPr>
      </w:pPr>
      <w:r>
        <w:rPr>
          <w:b/>
          <w:bCs/>
          <w:i/>
          <w:iCs/>
          <w:lang w:eastAsia="x-none"/>
        </w:rPr>
        <w:t xml:space="preserve">Proposal </w:t>
      </w:r>
      <w:r w:rsidR="00DD46E8">
        <w:rPr>
          <w:b/>
          <w:bCs/>
          <w:i/>
          <w:iCs/>
          <w:lang w:eastAsia="x-none"/>
        </w:rPr>
        <w:t>1</w:t>
      </w:r>
      <w:r>
        <w:rPr>
          <w:b/>
          <w:bCs/>
          <w:i/>
          <w:iCs/>
          <w:lang w:eastAsia="x-none"/>
        </w:rPr>
        <w:t xml:space="preserve">: </w:t>
      </w:r>
      <w:r w:rsidR="00B235B6" w:rsidRPr="00B235B6">
        <w:rPr>
          <w:b/>
          <w:bCs/>
          <w:i/>
          <w:iCs/>
          <w:lang w:eastAsia="x-none"/>
        </w:rPr>
        <w:t>For MU-MIMO within a CDM group between Rel.15 DMRS ports and Rel.18 DMRS ports,</w:t>
      </w:r>
    </w:p>
    <w:p w14:paraId="39662DE7" w14:textId="77777777" w:rsidR="00B235B6" w:rsidRPr="00BB2821" w:rsidRDefault="00B235B6" w:rsidP="00B235B6">
      <w:pPr>
        <w:numPr>
          <w:ilvl w:val="1"/>
          <w:numId w:val="21"/>
        </w:numPr>
        <w:autoSpaceDE/>
        <w:autoSpaceDN/>
        <w:adjustRightInd/>
        <w:snapToGrid/>
        <w:spacing w:after="0"/>
        <w:rPr>
          <w:rFonts w:ascii="Times" w:hAnsi="Times" w:cs="Times"/>
          <w:color w:val="000000" w:themeColor="text1"/>
          <w:kern w:val="2"/>
          <w:sz w:val="20"/>
          <w:szCs w:val="20"/>
          <w:lang w:eastAsia="zh-CN"/>
        </w:rPr>
      </w:pPr>
      <w:r w:rsidRPr="00BB2821">
        <w:rPr>
          <w:rFonts w:ascii="Times" w:eastAsia="Yu Mincho" w:hAnsi="Times" w:cs="Times"/>
          <w:color w:val="000000" w:themeColor="text1"/>
          <w:kern w:val="2"/>
          <w:sz w:val="20"/>
          <w:szCs w:val="20"/>
          <w:lang w:eastAsia="ja-JP"/>
        </w:rPr>
        <w:t>2) For PDSCH, there is no additional restriction between Rel.18 UE1 indicated with Rel-18 Legacy ports (eType1: ports 1000-1007, eType2: ports 1000-1011) and Rel.15/18 UE2 indicated with Rel.15 DMRS ports in a CDM group from Rel.17 spec.</w:t>
      </w:r>
    </w:p>
    <w:p w14:paraId="1FFBB69C" w14:textId="77777777" w:rsidR="00B235B6" w:rsidRPr="00BB2821" w:rsidRDefault="00B235B6" w:rsidP="00B235B6">
      <w:pPr>
        <w:numPr>
          <w:ilvl w:val="2"/>
          <w:numId w:val="21"/>
        </w:numPr>
        <w:autoSpaceDE/>
        <w:autoSpaceDN/>
        <w:adjustRightInd/>
        <w:snapToGrid/>
        <w:spacing w:after="0"/>
        <w:rPr>
          <w:rFonts w:ascii="Times" w:hAnsi="Times" w:cs="Times"/>
          <w:color w:val="000000" w:themeColor="text1"/>
          <w:kern w:val="2"/>
          <w:sz w:val="20"/>
          <w:szCs w:val="20"/>
          <w:lang w:eastAsia="zh-CN"/>
        </w:rPr>
      </w:pPr>
      <w:r w:rsidRPr="00BB2821">
        <w:rPr>
          <w:rFonts w:ascii="Times" w:eastAsia="Yu Mincho" w:hAnsi="Times" w:cs="Times"/>
          <w:color w:val="000000" w:themeColor="text1"/>
          <w:kern w:val="2"/>
          <w:sz w:val="20"/>
          <w:szCs w:val="20"/>
          <w:lang w:eastAsia="ja-JP"/>
        </w:rPr>
        <w:t>Note: MU-MIMO restriction in Rel.17 is applied.</w:t>
      </w:r>
    </w:p>
    <w:p w14:paraId="16994149" w14:textId="77777777" w:rsidR="00B235B6" w:rsidRPr="00BB2821" w:rsidRDefault="00B235B6" w:rsidP="00B235B6">
      <w:pPr>
        <w:numPr>
          <w:ilvl w:val="1"/>
          <w:numId w:val="21"/>
        </w:numPr>
        <w:autoSpaceDE/>
        <w:autoSpaceDN/>
        <w:adjustRightInd/>
        <w:snapToGrid/>
        <w:spacing w:after="0"/>
        <w:rPr>
          <w:rFonts w:ascii="Times" w:hAnsi="Times" w:cs="Times"/>
          <w:color w:val="000000" w:themeColor="text1"/>
          <w:kern w:val="2"/>
          <w:sz w:val="20"/>
          <w:szCs w:val="20"/>
          <w:lang w:eastAsia="zh-CN"/>
        </w:rPr>
      </w:pPr>
      <w:r w:rsidRPr="00BB2821">
        <w:rPr>
          <w:rFonts w:ascii="Times" w:eastAsia="Yu Mincho" w:hAnsi="Times" w:cs="Times"/>
          <w:color w:val="000000" w:themeColor="text1"/>
          <w:kern w:val="2"/>
          <w:sz w:val="20"/>
          <w:szCs w:val="20"/>
          <w:lang w:eastAsia="ja-JP"/>
        </w:rPr>
        <w:t>3) For PDSCH, between Rel.18 UE1 indicated with Rel-18 New ports (eType1: ports 1008-1015, eType2: ports 1012-1023) and Rel.15 UE2 indicated with Rel.15 DMRS ports in a CDM group,</w:t>
      </w:r>
    </w:p>
    <w:p w14:paraId="106A535B" w14:textId="5E5976FD" w:rsidR="00B235B6" w:rsidRPr="00BB2821" w:rsidRDefault="00B235B6" w:rsidP="00B235B6">
      <w:pPr>
        <w:numPr>
          <w:ilvl w:val="2"/>
          <w:numId w:val="21"/>
        </w:numPr>
        <w:autoSpaceDE/>
        <w:autoSpaceDN/>
        <w:adjustRightInd/>
        <w:snapToGrid/>
        <w:spacing w:after="0"/>
        <w:rPr>
          <w:rFonts w:ascii="Times" w:hAnsi="Times" w:cs="Times"/>
          <w:color w:val="000000" w:themeColor="text1"/>
          <w:kern w:val="2"/>
          <w:sz w:val="20"/>
          <w:szCs w:val="20"/>
          <w:lang w:eastAsia="zh-CN"/>
        </w:rPr>
      </w:pPr>
      <w:r w:rsidRPr="00BB2821">
        <w:rPr>
          <w:rFonts w:ascii="Times" w:eastAsia="Yu Mincho" w:hAnsi="Times" w:cs="Times"/>
          <w:color w:val="000000" w:themeColor="text1"/>
          <w:kern w:val="2"/>
          <w:sz w:val="20"/>
          <w:szCs w:val="20"/>
          <w:lang w:eastAsia="ja-JP"/>
        </w:rPr>
        <w:t>UE does not expect such MU-MIMO in a CDM group.</w:t>
      </w:r>
    </w:p>
    <w:p w14:paraId="3243B944" w14:textId="3C2F9113" w:rsidR="00B235B6" w:rsidRPr="00BB2821" w:rsidRDefault="00B235B6" w:rsidP="00B235B6">
      <w:pPr>
        <w:numPr>
          <w:ilvl w:val="1"/>
          <w:numId w:val="21"/>
        </w:numPr>
        <w:autoSpaceDE/>
        <w:autoSpaceDN/>
        <w:adjustRightInd/>
        <w:snapToGrid/>
        <w:spacing w:after="0"/>
        <w:rPr>
          <w:rFonts w:ascii="Times" w:hAnsi="Times" w:cs="Times"/>
          <w:color w:val="000000" w:themeColor="text1"/>
          <w:kern w:val="2"/>
          <w:sz w:val="20"/>
          <w:szCs w:val="20"/>
          <w:lang w:eastAsia="zh-CN"/>
        </w:rPr>
      </w:pPr>
      <w:r w:rsidRPr="00BB2821">
        <w:rPr>
          <w:rFonts w:ascii="Times" w:eastAsia="Yu Mincho" w:hAnsi="Times" w:cs="Times"/>
          <w:color w:val="000000" w:themeColor="text1"/>
          <w:kern w:val="2"/>
          <w:sz w:val="20"/>
          <w:szCs w:val="20"/>
          <w:lang w:eastAsia="ja-JP"/>
        </w:rPr>
        <w:t>4) For PDSCH, between Rel.18 UE1 indicated with Rel-18 New ports (eType1: ports 1008-1015, eType2: ports 1012-1023) and Rel.18 UE2 indicated with Rel.15 DMRS ports in a CDM group, support</w:t>
      </w:r>
    </w:p>
    <w:p w14:paraId="2936B17C" w14:textId="2F039EBD" w:rsidR="00B235B6" w:rsidRPr="00BB2821" w:rsidRDefault="00B235B6" w:rsidP="00B235B6">
      <w:pPr>
        <w:numPr>
          <w:ilvl w:val="2"/>
          <w:numId w:val="21"/>
        </w:numPr>
        <w:autoSpaceDE/>
        <w:autoSpaceDN/>
        <w:adjustRightInd/>
        <w:snapToGrid/>
        <w:spacing w:after="0"/>
        <w:rPr>
          <w:rFonts w:ascii="Times" w:hAnsi="Times" w:cs="Times"/>
          <w:color w:val="000000" w:themeColor="text1"/>
          <w:kern w:val="2"/>
          <w:sz w:val="20"/>
          <w:szCs w:val="20"/>
          <w:lang w:eastAsia="zh-CN"/>
        </w:rPr>
      </w:pPr>
      <w:r w:rsidRPr="00BB2821">
        <w:rPr>
          <w:rFonts w:ascii="Times" w:eastAsia="Yu Mincho" w:hAnsi="Times" w:cs="Times"/>
          <w:color w:val="000000" w:themeColor="text1"/>
          <w:kern w:val="2"/>
          <w:sz w:val="20"/>
          <w:szCs w:val="20"/>
          <w:lang w:eastAsia="ja-JP"/>
        </w:rPr>
        <w:t xml:space="preserve">Alt.3: </w:t>
      </w:r>
      <w:r w:rsidR="003B0142" w:rsidRPr="003B0142">
        <w:rPr>
          <w:rFonts w:ascii="Times" w:eastAsia="Yu Mincho" w:hAnsi="Times" w:cs="Times"/>
          <w:color w:val="000000" w:themeColor="text1"/>
          <w:kern w:val="2"/>
          <w:sz w:val="20"/>
          <w:szCs w:val="20"/>
          <w:lang w:eastAsia="ja-JP"/>
        </w:rPr>
        <w:t>Introduce restriction that the UE indicated with Rel.15 DMRS ports is not expected to be co-scheduled with a UE indicated with Rel.18 DMRS ports if the orthogonality of length-2 FD-OCC between the co-scheduled DMRS ports cannot be satisfied.</w:t>
      </w:r>
    </w:p>
    <w:p w14:paraId="2610429B" w14:textId="77777777" w:rsidR="005518DA" w:rsidRPr="000E2D1B" w:rsidRDefault="005518DA" w:rsidP="005518DA">
      <w:pPr>
        <w:rPr>
          <w:b/>
          <w:bCs/>
          <w:i/>
          <w:iCs/>
          <w:lang w:eastAsia="x-none"/>
        </w:rPr>
      </w:pPr>
    </w:p>
    <w:p w14:paraId="58D7FD4A" w14:textId="3B01FA5A" w:rsidR="005518DA" w:rsidRDefault="005518DA" w:rsidP="005518DA">
      <w:pPr>
        <w:pStyle w:val="Heading1"/>
      </w:pPr>
      <w:r>
        <w:t>Discussion o</w:t>
      </w:r>
      <w:r w:rsidR="00DA0606">
        <w:t>n</w:t>
      </w:r>
      <w:r>
        <w:t xml:space="preserve"> RRC Parameters </w:t>
      </w:r>
    </w:p>
    <w:p w14:paraId="711CD692" w14:textId="533FB506" w:rsidR="005518DA" w:rsidRDefault="005518DA" w:rsidP="005518DA">
      <w:r>
        <w:t xml:space="preserve">In this section, we discuss required RRC parameters to support </w:t>
      </w:r>
      <w:bookmarkStart w:id="9" w:name="_Hlk134184790"/>
      <w:bookmarkStart w:id="10" w:name="_Hlk134181447"/>
      <w:r w:rsidR="00693EEA" w:rsidRPr="00AB1B88">
        <w:rPr>
          <w:lang w:eastAsia="zh-CN"/>
        </w:rPr>
        <w:t>increasing the number of orthogonal DMRS ports for MU-MIMO</w:t>
      </w:r>
      <w:r>
        <w:rPr>
          <w:lang w:eastAsia="zh-CN"/>
        </w:rPr>
        <w:t xml:space="preserve"> </w:t>
      </w:r>
      <w:bookmarkEnd w:id="9"/>
      <w:r>
        <w:rPr>
          <w:lang w:eastAsia="zh-CN"/>
        </w:rPr>
        <w:t>in Rel-18</w:t>
      </w:r>
      <w:bookmarkEnd w:id="10"/>
      <w:r>
        <w:t>.</w:t>
      </w:r>
    </w:p>
    <w:p w14:paraId="7A60A54F" w14:textId="77777777" w:rsidR="005518DA" w:rsidRDefault="005518DA" w:rsidP="005518DA">
      <w:r>
        <w:t xml:space="preserve">Based on the previous agreements, at least the </w:t>
      </w:r>
      <w:bookmarkStart w:id="11" w:name="_Hlk134181480"/>
      <w:r>
        <w:t xml:space="preserve">following RRC parameters </w:t>
      </w:r>
      <w:bookmarkEnd w:id="11"/>
      <w:r>
        <w:t>are needed:</w:t>
      </w:r>
    </w:p>
    <w:p w14:paraId="68B2B4B8" w14:textId="49840023" w:rsidR="005518DA" w:rsidRPr="00E82927" w:rsidRDefault="009111F1" w:rsidP="005518DA">
      <w:pPr>
        <w:pStyle w:val="ListParagraph"/>
        <w:numPr>
          <w:ilvl w:val="0"/>
          <w:numId w:val="22"/>
        </w:numPr>
      </w:pPr>
      <w:r>
        <w:rPr>
          <w:rFonts w:ascii="Times New Roman" w:eastAsia="SimSun" w:hAnsi="Times New Roman"/>
          <w:lang w:val="en-US"/>
        </w:rPr>
        <w:t xml:space="preserve">RRC </w:t>
      </w:r>
      <w:r w:rsidR="00244BC9">
        <w:rPr>
          <w:rFonts w:ascii="Times New Roman" w:eastAsia="SimSun" w:hAnsi="Times New Roman"/>
          <w:lang w:val="en-US"/>
        </w:rPr>
        <w:t xml:space="preserve">configuration to switch between </w:t>
      </w:r>
      <w:r w:rsidRPr="009111F1">
        <w:rPr>
          <w:rFonts w:ascii="Times New Roman" w:eastAsia="SimSun" w:hAnsi="Times New Roman"/>
          <w:lang w:val="en-US"/>
        </w:rPr>
        <w:t xml:space="preserve">R15 DMRS port </w:t>
      </w:r>
      <w:r w:rsidR="00244BC9">
        <w:rPr>
          <w:rFonts w:ascii="Times New Roman" w:eastAsia="SimSun" w:hAnsi="Times New Roman"/>
          <w:lang w:val="en-US"/>
        </w:rPr>
        <w:t>(</w:t>
      </w:r>
      <w:r w:rsidR="00244BC9" w:rsidRPr="00244BC9">
        <w:rPr>
          <w:rFonts w:ascii="Times New Roman" w:eastAsia="SimSun" w:hAnsi="Times New Roman"/>
          <w:lang w:val="en-US"/>
        </w:rPr>
        <w:t xml:space="preserve">FD-OCC length </w:t>
      </w:r>
      <w:r w:rsidR="00244BC9">
        <w:rPr>
          <w:rFonts w:ascii="Times New Roman" w:eastAsia="SimSun" w:hAnsi="Times New Roman"/>
          <w:lang w:val="en-US"/>
        </w:rPr>
        <w:t xml:space="preserve">2) </w:t>
      </w:r>
      <w:r w:rsidRPr="009111F1">
        <w:rPr>
          <w:rFonts w:ascii="Times New Roman" w:eastAsia="SimSun" w:hAnsi="Times New Roman"/>
          <w:lang w:val="en-US"/>
        </w:rPr>
        <w:t xml:space="preserve">and R18 </w:t>
      </w:r>
      <w:r w:rsidR="00532FFC" w:rsidRPr="00532FFC">
        <w:rPr>
          <w:rFonts w:ascii="Times New Roman" w:eastAsia="SimSun" w:hAnsi="Times New Roman"/>
          <w:lang w:val="en-US"/>
        </w:rPr>
        <w:t xml:space="preserve">eType1/eType2 </w:t>
      </w:r>
      <w:r w:rsidRPr="009111F1">
        <w:rPr>
          <w:rFonts w:ascii="Times New Roman" w:eastAsia="SimSun" w:hAnsi="Times New Roman"/>
          <w:lang w:val="en-US"/>
        </w:rPr>
        <w:t>DMRS port</w:t>
      </w:r>
      <w:r w:rsidR="00244BC9">
        <w:rPr>
          <w:rFonts w:ascii="Times New Roman" w:eastAsia="SimSun" w:hAnsi="Times New Roman"/>
          <w:lang w:val="en-US"/>
        </w:rPr>
        <w:t xml:space="preserve"> (</w:t>
      </w:r>
      <w:r w:rsidR="00244BC9" w:rsidRPr="00244BC9">
        <w:rPr>
          <w:rFonts w:ascii="Times New Roman" w:eastAsia="SimSun" w:hAnsi="Times New Roman"/>
          <w:lang w:val="en-US"/>
        </w:rPr>
        <w:t xml:space="preserve">FD-OCC length </w:t>
      </w:r>
      <w:r w:rsidR="00244BC9">
        <w:rPr>
          <w:rFonts w:ascii="Times New Roman" w:eastAsia="SimSun" w:hAnsi="Times New Roman"/>
          <w:lang w:val="en-US"/>
        </w:rPr>
        <w:t>4)</w:t>
      </w:r>
    </w:p>
    <w:p w14:paraId="07CDB7BF" w14:textId="77777777" w:rsidR="00B217D7" w:rsidRPr="00B217D7" w:rsidRDefault="00B217D7" w:rsidP="00B217D7">
      <w:pPr>
        <w:rPr>
          <w:lang w:val="en-GB"/>
        </w:rPr>
      </w:pPr>
      <w:r w:rsidRPr="00B217D7">
        <w:rPr>
          <w:lang w:val="en-GB"/>
        </w:rPr>
        <w:lastRenderedPageBreak/>
        <w:t>Based on the above analysis, we propose the following:</w:t>
      </w:r>
    </w:p>
    <w:p w14:paraId="4C1CF9AC" w14:textId="7B47445B" w:rsidR="00DF3621" w:rsidRDefault="00B217D7" w:rsidP="00B217D7">
      <w:pPr>
        <w:rPr>
          <w:b/>
          <w:bCs/>
          <w:i/>
          <w:iCs/>
          <w:lang w:val="en-GB" w:eastAsia="x-none"/>
        </w:rPr>
      </w:pPr>
      <w:r w:rsidRPr="00B217D7">
        <w:rPr>
          <w:b/>
          <w:bCs/>
          <w:i/>
          <w:iCs/>
          <w:lang w:val="en-GB" w:eastAsia="x-none"/>
        </w:rPr>
        <w:t xml:space="preserve">Proposal </w:t>
      </w:r>
      <w:r>
        <w:rPr>
          <w:b/>
          <w:bCs/>
          <w:i/>
          <w:iCs/>
          <w:lang w:val="en-GB" w:eastAsia="x-none"/>
        </w:rPr>
        <w:t>2</w:t>
      </w:r>
      <w:r w:rsidRPr="00B217D7">
        <w:rPr>
          <w:b/>
          <w:bCs/>
          <w:i/>
          <w:iCs/>
          <w:lang w:val="en-GB" w:eastAsia="x-none"/>
        </w:rPr>
        <w:t>: On increasing the number of orthogonal DMRS ports for MU-MIMO, support at least the following RRC parameters:</w:t>
      </w:r>
    </w:p>
    <w:p w14:paraId="6FC69413" w14:textId="77777777" w:rsidR="00B217D7" w:rsidRPr="00E82927" w:rsidRDefault="00B217D7" w:rsidP="00B217D7">
      <w:pPr>
        <w:pStyle w:val="ListParagraph"/>
        <w:numPr>
          <w:ilvl w:val="0"/>
          <w:numId w:val="22"/>
        </w:numPr>
      </w:pPr>
      <w:r>
        <w:rPr>
          <w:rFonts w:ascii="Times New Roman" w:eastAsia="SimSun" w:hAnsi="Times New Roman"/>
          <w:lang w:val="en-US"/>
        </w:rPr>
        <w:t xml:space="preserve">RRC configuration to switch between </w:t>
      </w:r>
      <w:r w:rsidRPr="009111F1">
        <w:rPr>
          <w:rFonts w:ascii="Times New Roman" w:eastAsia="SimSun" w:hAnsi="Times New Roman"/>
          <w:lang w:val="en-US"/>
        </w:rPr>
        <w:t xml:space="preserve">R15 DMRS port </w:t>
      </w:r>
      <w:r>
        <w:rPr>
          <w:rFonts w:ascii="Times New Roman" w:eastAsia="SimSun" w:hAnsi="Times New Roman"/>
          <w:lang w:val="en-US"/>
        </w:rPr>
        <w:t>(</w:t>
      </w:r>
      <w:r w:rsidRPr="00244BC9">
        <w:rPr>
          <w:rFonts w:ascii="Times New Roman" w:eastAsia="SimSun" w:hAnsi="Times New Roman"/>
          <w:lang w:val="en-US"/>
        </w:rPr>
        <w:t xml:space="preserve">FD-OCC length </w:t>
      </w:r>
      <w:r>
        <w:rPr>
          <w:rFonts w:ascii="Times New Roman" w:eastAsia="SimSun" w:hAnsi="Times New Roman"/>
          <w:lang w:val="en-US"/>
        </w:rPr>
        <w:t xml:space="preserve">2) </w:t>
      </w:r>
      <w:r w:rsidRPr="009111F1">
        <w:rPr>
          <w:rFonts w:ascii="Times New Roman" w:eastAsia="SimSun" w:hAnsi="Times New Roman"/>
          <w:lang w:val="en-US"/>
        </w:rPr>
        <w:t xml:space="preserve">and R18 </w:t>
      </w:r>
      <w:r w:rsidRPr="00532FFC">
        <w:rPr>
          <w:rFonts w:ascii="Times New Roman" w:eastAsia="SimSun" w:hAnsi="Times New Roman"/>
          <w:lang w:val="en-US"/>
        </w:rPr>
        <w:t xml:space="preserve">eType1/eType2 </w:t>
      </w:r>
      <w:r w:rsidRPr="009111F1">
        <w:rPr>
          <w:rFonts w:ascii="Times New Roman" w:eastAsia="SimSun" w:hAnsi="Times New Roman"/>
          <w:lang w:val="en-US"/>
        </w:rPr>
        <w:t>DMRS port</w:t>
      </w:r>
      <w:r>
        <w:rPr>
          <w:rFonts w:ascii="Times New Roman" w:eastAsia="SimSun" w:hAnsi="Times New Roman"/>
          <w:lang w:val="en-US"/>
        </w:rPr>
        <w:t xml:space="preserve"> (</w:t>
      </w:r>
      <w:r w:rsidRPr="00244BC9">
        <w:rPr>
          <w:rFonts w:ascii="Times New Roman" w:eastAsia="SimSun" w:hAnsi="Times New Roman"/>
          <w:lang w:val="en-US"/>
        </w:rPr>
        <w:t xml:space="preserve">FD-OCC length </w:t>
      </w:r>
      <w:r>
        <w:rPr>
          <w:rFonts w:ascii="Times New Roman" w:eastAsia="SimSun" w:hAnsi="Times New Roman"/>
          <w:lang w:val="en-US"/>
        </w:rPr>
        <w:t>4)</w:t>
      </w:r>
    </w:p>
    <w:p w14:paraId="0C0A57EC" w14:textId="77777777" w:rsidR="00B217D7" w:rsidRPr="005518DA" w:rsidRDefault="00B217D7" w:rsidP="00B217D7">
      <w:pPr>
        <w:rPr>
          <w:b/>
          <w:bCs/>
          <w:i/>
          <w:iCs/>
          <w:lang w:val="en-GB" w:eastAsia="x-none"/>
        </w:rPr>
      </w:pPr>
    </w:p>
    <w:bookmarkEnd w:id="4"/>
    <w:p w14:paraId="18B94AA5" w14:textId="0E4EAC96" w:rsidR="00157FC3" w:rsidRPr="00493C77" w:rsidRDefault="00747F48" w:rsidP="00493C77">
      <w:pPr>
        <w:pStyle w:val="Heading1"/>
      </w:pPr>
      <w:r w:rsidRPr="00493C77">
        <w:t>Conclusion</w:t>
      </w:r>
      <w:r w:rsidR="006B1FD5" w:rsidRPr="00493C77">
        <w:t>s</w:t>
      </w:r>
    </w:p>
    <w:p w14:paraId="317C4076" w14:textId="3A1392A3" w:rsidR="0021120F" w:rsidRDefault="00B94B12" w:rsidP="00E200FB">
      <w:pPr>
        <w:rPr>
          <w:lang w:eastAsia="zh-CN"/>
        </w:rPr>
      </w:pPr>
      <w:r w:rsidRPr="0064769F">
        <w:t xml:space="preserve">In this </w:t>
      </w:r>
      <w:r>
        <w:t xml:space="preserve">contribution, we present our views on </w:t>
      </w:r>
      <w:r w:rsidR="00CF0BCE" w:rsidRPr="00CF0BCE">
        <w:rPr>
          <w:lang w:eastAsia="zh-CN"/>
        </w:rPr>
        <w:t>increasing the number of orthogonal DMRS ports for MU-MIMO</w:t>
      </w:r>
      <w:r>
        <w:t xml:space="preserve">. </w:t>
      </w:r>
      <w:r w:rsidR="002D7E51">
        <w:t xml:space="preserve"> Based on the discussions in the previous sections we propose the following:</w:t>
      </w:r>
      <w:r w:rsidR="001466E4">
        <w:rPr>
          <w:lang w:eastAsia="zh-CN"/>
        </w:rPr>
        <w:t xml:space="preserve"> </w:t>
      </w:r>
    </w:p>
    <w:p w14:paraId="2CB66A70" w14:textId="77777777" w:rsidR="003B255E" w:rsidRDefault="003B255E" w:rsidP="003B255E">
      <w:pPr>
        <w:rPr>
          <w:b/>
          <w:bCs/>
          <w:i/>
          <w:iCs/>
          <w:lang w:eastAsia="x-none"/>
        </w:rPr>
      </w:pPr>
      <w:r>
        <w:rPr>
          <w:b/>
          <w:bCs/>
          <w:i/>
          <w:iCs/>
          <w:lang w:eastAsia="x-none"/>
        </w:rPr>
        <w:t xml:space="preserve">Proposal 1: </w:t>
      </w:r>
      <w:r w:rsidRPr="00B235B6">
        <w:rPr>
          <w:b/>
          <w:bCs/>
          <w:i/>
          <w:iCs/>
          <w:lang w:eastAsia="x-none"/>
        </w:rPr>
        <w:t>For MU-MIMO within a CDM group between Rel.15 DMRS ports and Rel.18 DMRS ports,</w:t>
      </w:r>
    </w:p>
    <w:p w14:paraId="6D1E1038" w14:textId="77777777" w:rsidR="003B255E" w:rsidRPr="00BB2821" w:rsidRDefault="003B255E" w:rsidP="003B255E">
      <w:pPr>
        <w:numPr>
          <w:ilvl w:val="1"/>
          <w:numId w:val="21"/>
        </w:numPr>
        <w:autoSpaceDE/>
        <w:autoSpaceDN/>
        <w:adjustRightInd/>
        <w:snapToGrid/>
        <w:spacing w:after="0"/>
        <w:rPr>
          <w:rFonts w:ascii="Times" w:hAnsi="Times" w:cs="Times"/>
          <w:color w:val="000000" w:themeColor="text1"/>
          <w:kern w:val="2"/>
          <w:sz w:val="20"/>
          <w:szCs w:val="20"/>
          <w:lang w:eastAsia="zh-CN"/>
        </w:rPr>
      </w:pPr>
      <w:r w:rsidRPr="00BB2821">
        <w:rPr>
          <w:rFonts w:ascii="Times" w:eastAsia="Yu Mincho" w:hAnsi="Times" w:cs="Times"/>
          <w:color w:val="000000" w:themeColor="text1"/>
          <w:kern w:val="2"/>
          <w:sz w:val="20"/>
          <w:szCs w:val="20"/>
          <w:lang w:eastAsia="ja-JP"/>
        </w:rPr>
        <w:t>2) For PDSCH, there is no additional restriction between Rel.18 UE1 indicated with Rel-18 Legacy ports (eType1: ports 1000-1007, eType2: ports 1000-1011) and Rel.15/18 UE2 indicated with Rel.15 DMRS ports in a CDM group from Rel.17 spec.</w:t>
      </w:r>
    </w:p>
    <w:p w14:paraId="356123C3" w14:textId="77777777" w:rsidR="003B255E" w:rsidRPr="00BB2821" w:rsidRDefault="003B255E" w:rsidP="003B255E">
      <w:pPr>
        <w:numPr>
          <w:ilvl w:val="2"/>
          <w:numId w:val="21"/>
        </w:numPr>
        <w:autoSpaceDE/>
        <w:autoSpaceDN/>
        <w:adjustRightInd/>
        <w:snapToGrid/>
        <w:spacing w:after="0"/>
        <w:rPr>
          <w:rFonts w:ascii="Times" w:hAnsi="Times" w:cs="Times"/>
          <w:color w:val="000000" w:themeColor="text1"/>
          <w:kern w:val="2"/>
          <w:sz w:val="20"/>
          <w:szCs w:val="20"/>
          <w:lang w:eastAsia="zh-CN"/>
        </w:rPr>
      </w:pPr>
      <w:r w:rsidRPr="00BB2821">
        <w:rPr>
          <w:rFonts w:ascii="Times" w:eastAsia="Yu Mincho" w:hAnsi="Times" w:cs="Times"/>
          <w:color w:val="000000" w:themeColor="text1"/>
          <w:kern w:val="2"/>
          <w:sz w:val="20"/>
          <w:szCs w:val="20"/>
          <w:lang w:eastAsia="ja-JP"/>
        </w:rPr>
        <w:t>Note: MU-MIMO restriction in Rel.17 is applied.</w:t>
      </w:r>
    </w:p>
    <w:p w14:paraId="6AA5CD93" w14:textId="77777777" w:rsidR="003B255E" w:rsidRPr="00BB2821" w:rsidRDefault="003B255E" w:rsidP="003B255E">
      <w:pPr>
        <w:numPr>
          <w:ilvl w:val="1"/>
          <w:numId w:val="21"/>
        </w:numPr>
        <w:autoSpaceDE/>
        <w:autoSpaceDN/>
        <w:adjustRightInd/>
        <w:snapToGrid/>
        <w:spacing w:after="0"/>
        <w:rPr>
          <w:rFonts w:ascii="Times" w:hAnsi="Times" w:cs="Times"/>
          <w:color w:val="000000" w:themeColor="text1"/>
          <w:kern w:val="2"/>
          <w:sz w:val="20"/>
          <w:szCs w:val="20"/>
          <w:lang w:eastAsia="zh-CN"/>
        </w:rPr>
      </w:pPr>
      <w:r w:rsidRPr="00BB2821">
        <w:rPr>
          <w:rFonts w:ascii="Times" w:eastAsia="Yu Mincho" w:hAnsi="Times" w:cs="Times"/>
          <w:color w:val="000000" w:themeColor="text1"/>
          <w:kern w:val="2"/>
          <w:sz w:val="20"/>
          <w:szCs w:val="20"/>
          <w:lang w:eastAsia="ja-JP"/>
        </w:rPr>
        <w:t>3) For PDSCH, between Rel.18 UE1 indicated with Rel-18 New ports (eType1: ports 1008-1015, eType2: ports 1012-1023) and Rel.15 UE2 indicated with Rel.15 DMRS ports in a CDM group,</w:t>
      </w:r>
    </w:p>
    <w:p w14:paraId="75CC6328" w14:textId="77777777" w:rsidR="003B255E" w:rsidRPr="00BB2821" w:rsidRDefault="003B255E" w:rsidP="003B255E">
      <w:pPr>
        <w:numPr>
          <w:ilvl w:val="2"/>
          <w:numId w:val="21"/>
        </w:numPr>
        <w:autoSpaceDE/>
        <w:autoSpaceDN/>
        <w:adjustRightInd/>
        <w:snapToGrid/>
        <w:spacing w:after="0"/>
        <w:rPr>
          <w:rFonts w:ascii="Times" w:hAnsi="Times" w:cs="Times"/>
          <w:color w:val="000000" w:themeColor="text1"/>
          <w:kern w:val="2"/>
          <w:sz w:val="20"/>
          <w:szCs w:val="20"/>
          <w:lang w:eastAsia="zh-CN"/>
        </w:rPr>
      </w:pPr>
      <w:r w:rsidRPr="00BB2821">
        <w:rPr>
          <w:rFonts w:ascii="Times" w:eastAsia="Yu Mincho" w:hAnsi="Times" w:cs="Times"/>
          <w:color w:val="000000" w:themeColor="text1"/>
          <w:kern w:val="2"/>
          <w:sz w:val="20"/>
          <w:szCs w:val="20"/>
          <w:lang w:eastAsia="ja-JP"/>
        </w:rPr>
        <w:t>UE does not expect such MU-MIMO in a CDM group.</w:t>
      </w:r>
    </w:p>
    <w:p w14:paraId="3D04DECE" w14:textId="77777777" w:rsidR="003B255E" w:rsidRPr="00BB2821" w:rsidRDefault="003B255E" w:rsidP="003B255E">
      <w:pPr>
        <w:numPr>
          <w:ilvl w:val="1"/>
          <w:numId w:val="21"/>
        </w:numPr>
        <w:autoSpaceDE/>
        <w:autoSpaceDN/>
        <w:adjustRightInd/>
        <w:snapToGrid/>
        <w:spacing w:after="0"/>
        <w:rPr>
          <w:rFonts w:ascii="Times" w:hAnsi="Times" w:cs="Times"/>
          <w:color w:val="000000" w:themeColor="text1"/>
          <w:kern w:val="2"/>
          <w:sz w:val="20"/>
          <w:szCs w:val="20"/>
          <w:lang w:eastAsia="zh-CN"/>
        </w:rPr>
      </w:pPr>
      <w:r w:rsidRPr="00BB2821">
        <w:rPr>
          <w:rFonts w:ascii="Times" w:eastAsia="Yu Mincho" w:hAnsi="Times" w:cs="Times"/>
          <w:color w:val="000000" w:themeColor="text1"/>
          <w:kern w:val="2"/>
          <w:sz w:val="20"/>
          <w:szCs w:val="20"/>
          <w:lang w:eastAsia="ja-JP"/>
        </w:rPr>
        <w:t>4) For PDSCH, between Rel.18 UE1 indicated with Rel-18 New ports (eType1: ports 1008-1015, eType2: ports 1012-1023) and Rel.18 UE2 indicated with Rel.15 DMRS ports in a CDM group, support</w:t>
      </w:r>
    </w:p>
    <w:p w14:paraId="7EE4669D" w14:textId="77777777" w:rsidR="003B255E" w:rsidRPr="00BB2821" w:rsidRDefault="003B255E" w:rsidP="003B255E">
      <w:pPr>
        <w:numPr>
          <w:ilvl w:val="2"/>
          <w:numId w:val="21"/>
        </w:numPr>
        <w:autoSpaceDE/>
        <w:autoSpaceDN/>
        <w:adjustRightInd/>
        <w:snapToGrid/>
        <w:spacing w:after="0"/>
        <w:rPr>
          <w:rFonts w:ascii="Times" w:hAnsi="Times" w:cs="Times"/>
          <w:color w:val="000000" w:themeColor="text1"/>
          <w:kern w:val="2"/>
          <w:sz w:val="20"/>
          <w:szCs w:val="20"/>
          <w:lang w:eastAsia="zh-CN"/>
        </w:rPr>
      </w:pPr>
      <w:r w:rsidRPr="00BB2821">
        <w:rPr>
          <w:rFonts w:ascii="Times" w:eastAsia="Yu Mincho" w:hAnsi="Times" w:cs="Times"/>
          <w:color w:val="000000" w:themeColor="text1"/>
          <w:kern w:val="2"/>
          <w:sz w:val="20"/>
          <w:szCs w:val="20"/>
          <w:lang w:eastAsia="ja-JP"/>
        </w:rPr>
        <w:t xml:space="preserve">Alt.3: </w:t>
      </w:r>
      <w:r w:rsidRPr="003B0142">
        <w:rPr>
          <w:rFonts w:ascii="Times" w:eastAsia="Yu Mincho" w:hAnsi="Times" w:cs="Times"/>
          <w:color w:val="000000" w:themeColor="text1"/>
          <w:kern w:val="2"/>
          <w:sz w:val="20"/>
          <w:szCs w:val="20"/>
          <w:lang w:eastAsia="ja-JP"/>
        </w:rPr>
        <w:t>Introduce restriction that the UE indicated with Rel.15 DMRS ports is not expected to be co-scheduled with a UE indicated with Rel.18 DMRS ports if the orthogonality of length-2 FD-OCC between the co-scheduled DMRS ports cannot be satisfied.</w:t>
      </w:r>
    </w:p>
    <w:p w14:paraId="287760CC" w14:textId="77777777" w:rsidR="004D2A83" w:rsidRDefault="004D2A83" w:rsidP="00E200FB">
      <w:pPr>
        <w:rPr>
          <w:lang w:val="en-GB"/>
        </w:rPr>
      </w:pPr>
    </w:p>
    <w:p w14:paraId="074E7946" w14:textId="77777777" w:rsidR="00BA0AEC" w:rsidRDefault="00BA0AEC" w:rsidP="00BA0AEC">
      <w:pPr>
        <w:rPr>
          <w:b/>
          <w:bCs/>
          <w:i/>
          <w:iCs/>
          <w:lang w:val="en-GB" w:eastAsia="x-none"/>
        </w:rPr>
      </w:pPr>
      <w:r w:rsidRPr="00B217D7">
        <w:rPr>
          <w:b/>
          <w:bCs/>
          <w:i/>
          <w:iCs/>
          <w:lang w:val="en-GB" w:eastAsia="x-none"/>
        </w:rPr>
        <w:t xml:space="preserve">Proposal </w:t>
      </w:r>
      <w:r>
        <w:rPr>
          <w:b/>
          <w:bCs/>
          <w:i/>
          <w:iCs/>
          <w:lang w:val="en-GB" w:eastAsia="x-none"/>
        </w:rPr>
        <w:t>2</w:t>
      </w:r>
      <w:r w:rsidRPr="00B217D7">
        <w:rPr>
          <w:b/>
          <w:bCs/>
          <w:i/>
          <w:iCs/>
          <w:lang w:val="en-GB" w:eastAsia="x-none"/>
        </w:rPr>
        <w:t>: On increasing the number of orthogonal DMRS ports for MU-MIMO, support at least the following RRC parameters:</w:t>
      </w:r>
    </w:p>
    <w:p w14:paraId="688F3663" w14:textId="77777777" w:rsidR="00BA0AEC" w:rsidRPr="00E82927" w:rsidRDefault="00BA0AEC" w:rsidP="00BA0AEC">
      <w:pPr>
        <w:pStyle w:val="ListParagraph"/>
        <w:numPr>
          <w:ilvl w:val="0"/>
          <w:numId w:val="22"/>
        </w:numPr>
      </w:pPr>
      <w:r>
        <w:rPr>
          <w:rFonts w:ascii="Times New Roman" w:eastAsia="SimSun" w:hAnsi="Times New Roman"/>
          <w:lang w:val="en-US"/>
        </w:rPr>
        <w:t xml:space="preserve">RRC configuration to switch between </w:t>
      </w:r>
      <w:r w:rsidRPr="009111F1">
        <w:rPr>
          <w:rFonts w:ascii="Times New Roman" w:eastAsia="SimSun" w:hAnsi="Times New Roman"/>
          <w:lang w:val="en-US"/>
        </w:rPr>
        <w:t xml:space="preserve">R15 DMRS port </w:t>
      </w:r>
      <w:r>
        <w:rPr>
          <w:rFonts w:ascii="Times New Roman" w:eastAsia="SimSun" w:hAnsi="Times New Roman"/>
          <w:lang w:val="en-US"/>
        </w:rPr>
        <w:t>(</w:t>
      </w:r>
      <w:r w:rsidRPr="00244BC9">
        <w:rPr>
          <w:rFonts w:ascii="Times New Roman" w:eastAsia="SimSun" w:hAnsi="Times New Roman"/>
          <w:lang w:val="en-US"/>
        </w:rPr>
        <w:t xml:space="preserve">FD-OCC length </w:t>
      </w:r>
      <w:r>
        <w:rPr>
          <w:rFonts w:ascii="Times New Roman" w:eastAsia="SimSun" w:hAnsi="Times New Roman"/>
          <w:lang w:val="en-US"/>
        </w:rPr>
        <w:t xml:space="preserve">2) </w:t>
      </w:r>
      <w:r w:rsidRPr="009111F1">
        <w:rPr>
          <w:rFonts w:ascii="Times New Roman" w:eastAsia="SimSun" w:hAnsi="Times New Roman"/>
          <w:lang w:val="en-US"/>
        </w:rPr>
        <w:t xml:space="preserve">and R18 </w:t>
      </w:r>
      <w:r w:rsidRPr="00532FFC">
        <w:rPr>
          <w:rFonts w:ascii="Times New Roman" w:eastAsia="SimSun" w:hAnsi="Times New Roman"/>
          <w:lang w:val="en-US"/>
        </w:rPr>
        <w:t xml:space="preserve">eType1/eType2 </w:t>
      </w:r>
      <w:r w:rsidRPr="009111F1">
        <w:rPr>
          <w:rFonts w:ascii="Times New Roman" w:eastAsia="SimSun" w:hAnsi="Times New Roman"/>
          <w:lang w:val="en-US"/>
        </w:rPr>
        <w:t>DMRS port</w:t>
      </w:r>
      <w:r>
        <w:rPr>
          <w:rFonts w:ascii="Times New Roman" w:eastAsia="SimSun" w:hAnsi="Times New Roman"/>
          <w:lang w:val="en-US"/>
        </w:rPr>
        <w:t xml:space="preserve"> (</w:t>
      </w:r>
      <w:r w:rsidRPr="00244BC9">
        <w:rPr>
          <w:rFonts w:ascii="Times New Roman" w:eastAsia="SimSun" w:hAnsi="Times New Roman"/>
          <w:lang w:val="en-US"/>
        </w:rPr>
        <w:t xml:space="preserve">FD-OCC length </w:t>
      </w:r>
      <w:r>
        <w:rPr>
          <w:rFonts w:ascii="Times New Roman" w:eastAsia="SimSun" w:hAnsi="Times New Roman"/>
          <w:lang w:val="en-US"/>
        </w:rPr>
        <w:t>4)</w:t>
      </w:r>
    </w:p>
    <w:p w14:paraId="179D1409" w14:textId="77777777" w:rsidR="00BA0AEC" w:rsidRPr="00BA0AEC" w:rsidRDefault="00BA0AEC" w:rsidP="00E200FB">
      <w:pPr>
        <w:rPr>
          <w:lang w:val="en-GB"/>
        </w:rPr>
      </w:pPr>
    </w:p>
    <w:p w14:paraId="410E44E3" w14:textId="77777777" w:rsidR="001D780E" w:rsidRPr="00D74B92" w:rsidRDefault="001D780E" w:rsidP="007F5EC6">
      <w:pPr>
        <w:pStyle w:val="Heading1"/>
        <w:numPr>
          <w:ilvl w:val="0"/>
          <w:numId w:val="0"/>
        </w:numPr>
        <w:ind w:left="432" w:hanging="432"/>
      </w:pPr>
      <w:bookmarkStart w:id="12" w:name="_Ref124589665"/>
      <w:bookmarkStart w:id="13" w:name="_Ref71620620"/>
      <w:bookmarkStart w:id="14" w:name="_Ref124671424"/>
      <w:r w:rsidRPr="00D74B92">
        <w:t>References</w:t>
      </w:r>
    </w:p>
    <w:p w14:paraId="5E4A69DA" w14:textId="5EBC6489" w:rsidR="003E034F" w:rsidRDefault="00E200FB" w:rsidP="00C703B5">
      <w:pPr>
        <w:pStyle w:val="References"/>
        <w:rPr>
          <w:sz w:val="22"/>
          <w:szCs w:val="22"/>
        </w:rPr>
      </w:pPr>
      <w:bookmarkStart w:id="15" w:name="_Ref45631853"/>
      <w:bookmarkStart w:id="16" w:name="_Ref6583376"/>
      <w:bookmarkStart w:id="17" w:name="_Ref167612875"/>
      <w:bookmarkStart w:id="18" w:name="_Ref167612671"/>
      <w:bookmarkEnd w:id="12"/>
      <w:bookmarkEnd w:id="13"/>
      <w:bookmarkEnd w:id="14"/>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15"/>
    </w:p>
    <w:p w14:paraId="009C1F75" w14:textId="52C195F1" w:rsidR="00961A83" w:rsidRPr="004C2D7D" w:rsidRDefault="00961A83" w:rsidP="00C703B5">
      <w:pPr>
        <w:pStyle w:val="References"/>
        <w:rPr>
          <w:sz w:val="22"/>
          <w:szCs w:val="22"/>
        </w:rPr>
      </w:pPr>
      <w:bookmarkStart w:id="19" w:name="_Ref17737264"/>
      <w:bookmarkStart w:id="20" w:name="_Ref98498755"/>
      <w:r w:rsidRPr="00961A83">
        <w:rPr>
          <w:sz w:val="22"/>
          <w:szCs w:val="18"/>
          <w:lang w:eastAsia="ko-KR"/>
        </w:rPr>
        <w:t>3GPP RAN1, RAN1#1</w:t>
      </w:r>
      <w:r w:rsidR="00A2082B">
        <w:rPr>
          <w:sz w:val="22"/>
          <w:szCs w:val="18"/>
          <w:lang w:eastAsia="ko-KR"/>
        </w:rPr>
        <w:t>1</w:t>
      </w:r>
      <w:r w:rsidR="00BB6A4B">
        <w:rPr>
          <w:sz w:val="22"/>
          <w:szCs w:val="18"/>
          <w:lang w:eastAsia="ko-KR"/>
        </w:rPr>
        <w:t>2</w:t>
      </w:r>
      <w:r w:rsidR="008F369B">
        <w:rPr>
          <w:sz w:val="22"/>
          <w:szCs w:val="18"/>
          <w:lang w:eastAsia="ko-KR"/>
        </w:rPr>
        <w:t>-bis-e</w:t>
      </w:r>
      <w:r w:rsidRPr="00961A83">
        <w:rPr>
          <w:sz w:val="22"/>
          <w:szCs w:val="18"/>
          <w:lang w:eastAsia="ko-KR"/>
        </w:rPr>
        <w:t>, Chairman Notes</w:t>
      </w:r>
      <w:bookmarkEnd w:id="19"/>
      <w:r w:rsidR="00612AEB">
        <w:rPr>
          <w:sz w:val="22"/>
          <w:szCs w:val="18"/>
          <w:lang w:eastAsia="ko-KR"/>
        </w:rPr>
        <w:t>.</w:t>
      </w:r>
      <w:bookmarkEnd w:id="20"/>
    </w:p>
    <w:p w14:paraId="04520355" w14:textId="7F49A8EA" w:rsidR="005C252B" w:rsidRDefault="005C252B" w:rsidP="00C703B5">
      <w:pPr>
        <w:pStyle w:val="References"/>
        <w:rPr>
          <w:sz w:val="22"/>
          <w:szCs w:val="22"/>
        </w:rPr>
      </w:pPr>
      <w:bookmarkStart w:id="21" w:name="_Ref52465738"/>
      <w:bookmarkStart w:id="22" w:name="_Ref114148114"/>
      <w:r>
        <w:rPr>
          <w:sz w:val="22"/>
          <w:szCs w:val="22"/>
        </w:rPr>
        <w:t xml:space="preserve">TS 38.212, “NR: </w:t>
      </w:r>
      <w:r w:rsidRPr="005C252B">
        <w:rPr>
          <w:sz w:val="22"/>
          <w:szCs w:val="22"/>
        </w:rPr>
        <w:t>Multiplexing and channel coding</w:t>
      </w:r>
      <w:r>
        <w:rPr>
          <w:sz w:val="22"/>
          <w:szCs w:val="22"/>
        </w:rPr>
        <w:t>”.</w:t>
      </w:r>
      <w:bookmarkEnd w:id="2"/>
      <w:bookmarkEnd w:id="16"/>
      <w:bookmarkEnd w:id="17"/>
      <w:bookmarkEnd w:id="18"/>
      <w:bookmarkEnd w:id="21"/>
      <w:bookmarkEnd w:id="22"/>
    </w:p>
    <w:sectPr w:rsidR="005C25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BC71E" w14:textId="77777777" w:rsidR="009D710F" w:rsidRDefault="009D710F">
      <w:r>
        <w:separator/>
      </w:r>
    </w:p>
  </w:endnote>
  <w:endnote w:type="continuationSeparator" w:id="0">
    <w:p w14:paraId="79FF5E52" w14:textId="77777777" w:rsidR="009D710F" w:rsidRDefault="009D7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Ericsson Capital TT">
    <w:altName w:val="Corbel"/>
    <w:charset w:val="00"/>
    <w:family w:val="auto"/>
    <w:pitch w:val="default"/>
    <w:sig w:usb0="00000000"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ans">
    <w:altName w:val="Arial"/>
    <w:charset w:val="01"/>
    <w:family w:val="roman"/>
    <w:pitch w:val="variable"/>
  </w:font>
  <w:font w:name="Noto Sans CJK SC">
    <w:altName w:val="SimSun"/>
    <w:charset w:val="00"/>
    <w:family w:val="roman"/>
    <w:pitch w:val="default"/>
  </w:font>
  <w:font w:name="Lohit Devanagari">
    <w:altName w:val="Cambria"/>
    <w:charset w:val="00"/>
    <w:family w:val="roman"/>
    <w:pitch w:val="default"/>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charset w:val="88"/>
    <w:family w:val="auto"/>
    <w:pitch w:val="default"/>
    <w:sig w:usb0="00000000" w:usb1="0000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Subheading">
    <w:panose1 w:val="02000505000000020004"/>
    <w:charset w:val="00"/>
    <w:family w:val="auto"/>
    <w:pitch w:val="variable"/>
    <w:sig w:usb0="A00002EF" w:usb1="4000204B" w:usb2="00000000" w:usb3="00000000" w:csb0="0000019F" w:csb1="00000000"/>
  </w:font>
  <w:font w:name="KaiTi_GB2312">
    <w:altName w:val="Microsoft YaHei"/>
    <w:panose1 w:val="02010609060101010101"/>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03F2D" w14:textId="77777777" w:rsidR="009D710F" w:rsidRDefault="009D710F">
      <w:r>
        <w:separator/>
      </w:r>
    </w:p>
  </w:footnote>
  <w:footnote w:type="continuationSeparator" w:id="0">
    <w:p w14:paraId="530E18A6" w14:textId="77777777" w:rsidR="009D710F" w:rsidRDefault="009D7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D7F9FE59"/>
    <w:multiLevelType w:val="multilevel"/>
    <w:tmpl w:val="D7F9FE59"/>
    <w:lvl w:ilvl="0">
      <w:start w:val="6"/>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9CAAA7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3"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021061C5"/>
    <w:multiLevelType w:val="multilevel"/>
    <w:tmpl w:val="021061C5"/>
    <w:lvl w:ilvl="0">
      <w:start w:val="5"/>
      <w:numFmt w:val="bullet"/>
      <w:lvlText w:val="-"/>
      <w:lvlJc w:val="left"/>
      <w:pPr>
        <w:ind w:left="764" w:hanging="360"/>
      </w:pPr>
      <w:rPr>
        <w:rFonts w:ascii="Times New Roman" w:eastAsia="SimSun" w:hAnsi="Times New Roman" w:cs="Times New Roman" w:hint="default"/>
      </w:rPr>
    </w:lvl>
    <w:lvl w:ilvl="1">
      <w:start w:val="1"/>
      <w:numFmt w:val="bullet"/>
      <w:lvlText w:val="o"/>
      <w:lvlJc w:val="left"/>
      <w:pPr>
        <w:ind w:left="1484" w:hanging="360"/>
      </w:pPr>
      <w:rPr>
        <w:rFonts w:ascii="Courier New" w:hAnsi="Courier New" w:cs="Courier New" w:hint="default"/>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9"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04561397"/>
    <w:multiLevelType w:val="multilevel"/>
    <w:tmpl w:val="045613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0"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4"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1"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4"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9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6"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23413A3"/>
    <w:multiLevelType w:val="multilevel"/>
    <w:tmpl w:val="123413A3"/>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14BB074B"/>
    <w:multiLevelType w:val="multilevel"/>
    <w:tmpl w:val="04A224C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4"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5"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1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64C181F"/>
    <w:multiLevelType w:val="hybridMultilevel"/>
    <w:tmpl w:val="F7449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0"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1808FE"/>
    <w:multiLevelType w:val="hybridMultilevel"/>
    <w:tmpl w:val="349A4B0A"/>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3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8FD4CD6"/>
    <w:multiLevelType w:val="multilevel"/>
    <w:tmpl w:val="9D1EF9D2"/>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7"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38"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0"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0"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2"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3"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5"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6"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7" w15:restartNumberingAfterBreak="0">
    <w:nsid w:val="20910595"/>
    <w:multiLevelType w:val="multilevel"/>
    <w:tmpl w:val="20910595"/>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3"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4"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7"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3937791"/>
    <w:multiLevelType w:val="multilevel"/>
    <w:tmpl w:val="88BC3AE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1"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3" w15:restartNumberingAfterBreak="0">
    <w:nsid w:val="2470EC97"/>
    <w:multiLevelType w:val="multilevel"/>
    <w:tmpl w:val="2470E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4" w15:restartNumberingAfterBreak="0">
    <w:nsid w:val="248A0103"/>
    <w:multiLevelType w:val="multilevel"/>
    <w:tmpl w:val="95E619E2"/>
    <w:lvl w:ilvl="0">
      <w:start w:val="1"/>
      <w:numFmt w:val="bullet"/>
      <w:lvlText w:val=""/>
      <w:lvlJc w:val="left"/>
      <w:pPr>
        <w:ind w:left="720" w:hanging="360"/>
      </w:pPr>
      <w:rPr>
        <w:rFonts w:ascii="Symbol" w:hAnsi="Symbol" w:hint="default"/>
        <w:strike w:val="0"/>
        <w:dstrike w:val="0"/>
        <w:u w:val="none"/>
        <w:effect w:val="none"/>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24BA323E"/>
    <w:multiLevelType w:val="multilevel"/>
    <w:tmpl w:val="24BA323E"/>
    <w:lvl w:ilvl="0">
      <w:start w:val="1"/>
      <w:numFmt w:val="bullet"/>
      <w:lvlText w:val="-"/>
      <w:lvlJc w:val="left"/>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6"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7"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1"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4"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2E291D71"/>
    <w:multiLevelType w:val="multilevel"/>
    <w:tmpl w:val="4D68FC78"/>
    <w:lvl w:ilvl="0">
      <w:start w:val="1"/>
      <w:numFmt w:val="decimal"/>
      <w:pStyle w:val="11nolineH1h1appheading1l1MemoHeading1h1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5"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0" w15:restartNumberingAfterBreak="0">
    <w:nsid w:val="30863B0E"/>
    <w:multiLevelType w:val="hybridMultilevel"/>
    <w:tmpl w:val="ABCAE7CE"/>
    <w:lvl w:ilvl="0" w:tplc="B574B8F8">
      <w:numFmt w:val="bullet"/>
      <w:lvlText w:val="-"/>
      <w:lvlJc w:val="left"/>
      <w:pPr>
        <w:ind w:left="420" w:hanging="420"/>
      </w:pPr>
      <w:rPr>
        <w:rFonts w:ascii="Times New Roman" w:eastAsia="Malgun Gothic"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4"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5"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5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9"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0"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2"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71135B2"/>
    <w:multiLevelType w:val="hybridMultilevel"/>
    <w:tmpl w:val="A85A1616"/>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74"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5"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7382B8D"/>
    <w:multiLevelType w:val="hybridMultilevel"/>
    <w:tmpl w:val="037ACBA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3" w15:restartNumberingAfterBreak="0">
    <w:nsid w:val="388C0711"/>
    <w:multiLevelType w:val="multilevel"/>
    <w:tmpl w:val="AEE05F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2"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B3D45DC"/>
    <w:multiLevelType w:val="multilevel"/>
    <w:tmpl w:val="96223A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3"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4"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8"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9"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32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5"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346"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64D3048"/>
    <w:multiLevelType w:val="hybridMultilevel"/>
    <w:tmpl w:val="D4DA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3" w15:restartNumberingAfterBreak="0">
    <w:nsid w:val="464D3319"/>
    <w:multiLevelType w:val="multilevel"/>
    <w:tmpl w:val="464D3319"/>
    <w:lvl w:ilvl="0">
      <w:start w:val="1"/>
      <w:numFmt w:val="decimal"/>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0"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7D9175B"/>
    <w:multiLevelType w:val="hybridMultilevel"/>
    <w:tmpl w:val="4ACCE2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5"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997630E"/>
    <w:multiLevelType w:val="hybridMultilevel"/>
    <w:tmpl w:val="9CE2F004"/>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72"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3"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A22446A"/>
    <w:multiLevelType w:val="hybridMultilevel"/>
    <w:tmpl w:val="234A52D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7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6"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AE169C5"/>
    <w:multiLevelType w:val="multilevel"/>
    <w:tmpl w:val="4AE169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8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4"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8" w15:restartNumberingAfterBreak="0">
    <w:nsid w:val="5101505E"/>
    <w:multiLevelType w:val="hybridMultilevel"/>
    <w:tmpl w:val="6C28A41A"/>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1F449F8"/>
    <w:multiLevelType w:val="hybridMultilevel"/>
    <w:tmpl w:val="87786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9" w15:restartNumberingAfterBreak="0">
    <w:nsid w:val="531041D5"/>
    <w:multiLevelType w:val="multilevel"/>
    <w:tmpl w:val="760C24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0"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6983B8D"/>
    <w:multiLevelType w:val="hybridMultilevel"/>
    <w:tmpl w:val="471A356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3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5"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7"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8"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45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6"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3" w15:restartNumberingAfterBreak="0">
    <w:nsid w:val="5DC46E8B"/>
    <w:multiLevelType w:val="hybridMultilevel"/>
    <w:tmpl w:val="2140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1"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72" w15:restartNumberingAfterBreak="0">
    <w:nsid w:val="5F76EE3B"/>
    <w:multiLevelType w:val="singleLevel"/>
    <w:tmpl w:val="5F76EE3B"/>
    <w:lvl w:ilvl="0">
      <w:start w:val="1"/>
      <w:numFmt w:val="decimal"/>
      <w:suff w:val="space"/>
      <w:lvlText w:val="%1."/>
      <w:lvlJc w:val="left"/>
    </w:lvl>
  </w:abstractNum>
  <w:abstractNum w:abstractNumId="473"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5" w15:restartNumberingAfterBreak="0">
    <w:nsid w:val="611A69AE"/>
    <w:multiLevelType w:val="multilevel"/>
    <w:tmpl w:val="065EB1C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61DB6C75"/>
    <w:multiLevelType w:val="hybridMultilevel"/>
    <w:tmpl w:val="369A0010"/>
    <w:lvl w:ilvl="0" w:tplc="04090001">
      <w:start w:val="1"/>
      <w:numFmt w:val="bullet"/>
      <w:lvlText w:val=""/>
      <w:lvlJc w:val="left"/>
      <w:pPr>
        <w:ind w:left="360" w:hanging="360"/>
      </w:pPr>
      <w:rPr>
        <w:rFonts w:ascii="Symbol" w:hAnsi="Symbol" w:hint="default"/>
        <w: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6398784F"/>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97"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4AE27F1"/>
    <w:multiLevelType w:val="singleLevel"/>
    <w:tmpl w:val="64AE27F1"/>
    <w:lvl w:ilvl="0">
      <w:start w:val="1"/>
      <w:numFmt w:val="bullet"/>
      <w:lvlText w:val=""/>
      <w:lvlJc w:val="left"/>
      <w:pPr>
        <w:tabs>
          <w:tab w:val="left" w:pos="992"/>
        </w:tabs>
        <w:ind w:left="992" w:hanging="425"/>
      </w:pPr>
      <w:rPr>
        <w:rFonts w:ascii="Symbol" w:eastAsia="Times New Roman" w:hAnsi="Symbol" w:hint="default"/>
      </w:rPr>
    </w:lvl>
  </w:abstractNum>
  <w:abstractNum w:abstractNumId="50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9"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1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0" w15:restartNumberingAfterBreak="0">
    <w:nsid w:val="6825279A"/>
    <w:multiLevelType w:val="hybridMultilevel"/>
    <w:tmpl w:val="75D4B2D0"/>
    <w:lvl w:ilvl="0" w:tplc="0409000F">
      <w:start w:val="1"/>
      <w:numFmt w:val="decimal"/>
      <w:lvlText w:val="%1."/>
      <w:lvlJc w:val="left"/>
      <w:pPr>
        <w:ind w:left="840" w:hanging="420"/>
      </w:pPr>
      <w:rPr>
        <w:rFonts w:hint="default"/>
      </w:rPr>
    </w:lvl>
    <w:lvl w:ilvl="1" w:tplc="04090003">
      <w:start w:val="1"/>
      <w:numFmt w:val="bullet"/>
      <w:lvlText w:val="o"/>
      <w:lvlJc w:val="left"/>
      <w:pPr>
        <w:ind w:left="1200" w:hanging="36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2" w15:restartNumberingAfterBreak="0">
    <w:nsid w:val="6866694E"/>
    <w:multiLevelType w:val="hybridMultilevel"/>
    <w:tmpl w:val="E08AADB2"/>
    <w:lvl w:ilvl="0" w:tplc="04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Symbol" w:hAnsi="Symbol"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52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0"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7" w15:restartNumberingAfterBreak="0">
    <w:nsid w:val="6A911DE4"/>
    <w:multiLevelType w:val="hybridMultilevel"/>
    <w:tmpl w:val="E2E62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544"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4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7"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9"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5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70733F6C"/>
    <w:multiLevelType w:val="multilevel"/>
    <w:tmpl w:val="CAE8D858"/>
    <w:styleLink w:val="WWOutlineListStyle"/>
    <w:lvl w:ilvl="0">
      <w:start w:val="1"/>
      <w:numFmt w:val="decimal"/>
      <w:pStyle w:val="ListBulletLast"/>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5"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5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1"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3222395"/>
    <w:multiLevelType w:val="hybridMultilevel"/>
    <w:tmpl w:val="98463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6"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7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80" w15:restartNumberingAfterBreak="0">
    <w:nsid w:val="752F4A90"/>
    <w:multiLevelType w:val="hybridMultilevel"/>
    <w:tmpl w:val="03FA091A"/>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58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7"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5"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7"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9"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1"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0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5"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7"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8"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9"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2"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5"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61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2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25"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9976354">
    <w:abstractNumId w:val="291"/>
  </w:num>
  <w:num w:numId="2" w16cid:durableId="1008826288">
    <w:abstractNumId w:val="258"/>
  </w:num>
  <w:num w:numId="3" w16cid:durableId="1711685062">
    <w:abstractNumId w:val="470"/>
  </w:num>
  <w:num w:numId="4" w16cid:durableId="883520787">
    <w:abstractNumId w:val="554"/>
  </w:num>
  <w:num w:numId="5" w16cid:durableId="369309400">
    <w:abstractNumId w:val="484"/>
  </w:num>
  <w:num w:numId="6" w16cid:durableId="1074400583">
    <w:abstractNumId w:val="128"/>
  </w:num>
  <w:num w:numId="7" w16cid:durableId="24909788">
    <w:abstractNumId w:val="436"/>
  </w:num>
  <w:num w:numId="8" w16cid:durableId="1314019537">
    <w:abstractNumId w:val="416"/>
  </w:num>
  <w:num w:numId="9" w16cid:durableId="138615625">
    <w:abstractNumId w:val="553"/>
  </w:num>
  <w:num w:numId="10" w16cid:durableId="1048651873">
    <w:abstractNumId w:val="413"/>
  </w:num>
  <w:num w:numId="11" w16cid:durableId="571041714">
    <w:abstractNumId w:val="356"/>
  </w:num>
  <w:num w:numId="12" w16cid:durableId="1947611254">
    <w:abstractNumId w:val="180"/>
  </w:num>
  <w:num w:numId="13" w16cid:durableId="1249920520">
    <w:abstractNumId w:val="407"/>
  </w:num>
  <w:num w:numId="14" w16cid:durableId="1558005331">
    <w:abstractNumId w:val="170"/>
  </w:num>
  <w:num w:numId="15" w16cid:durableId="670522402">
    <w:abstractNumId w:val="334"/>
  </w:num>
  <w:num w:numId="16" w16cid:durableId="1506434092">
    <w:abstractNumId w:val="41"/>
  </w:num>
  <w:num w:numId="17" w16cid:durableId="52975180">
    <w:abstractNumId w:val="480"/>
  </w:num>
  <w:num w:numId="18" w16cid:durableId="1474524448">
    <w:abstractNumId w:val="569"/>
  </w:num>
  <w:num w:numId="19" w16cid:durableId="639847662">
    <w:abstractNumId w:val="473"/>
  </w:num>
  <w:num w:numId="20" w16cid:durableId="644428071">
    <w:abstractNumId w:val="373"/>
  </w:num>
  <w:num w:numId="21" w16cid:durableId="1324621023">
    <w:abstractNumId w:val="619"/>
  </w:num>
  <w:num w:numId="22" w16cid:durableId="994146536">
    <w:abstractNumId w:val="568"/>
  </w:num>
  <w:num w:numId="23" w16cid:durableId="234166205">
    <w:abstractNumId w:val="230"/>
  </w:num>
  <w:num w:numId="24" w16cid:durableId="1659572955">
    <w:abstractNumId w:val="437"/>
  </w:num>
  <w:num w:numId="25" w16cid:durableId="2106420358">
    <w:abstractNumId w:val="579"/>
  </w:num>
  <w:num w:numId="26" w16cid:durableId="344332802">
    <w:abstractNumId w:val="38"/>
  </w:num>
  <w:num w:numId="27" w16cid:durableId="2035107523">
    <w:abstractNumId w:val="524"/>
  </w:num>
  <w:num w:numId="28" w16cid:durableId="1600944408">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6299054">
    <w:abstractNumId w:val="321"/>
  </w:num>
  <w:num w:numId="30" w16cid:durableId="1019815133">
    <w:abstractNumId w:val="632"/>
  </w:num>
  <w:num w:numId="31" w16cid:durableId="2113892475">
    <w:abstractNumId w:val="136"/>
  </w:num>
  <w:num w:numId="32" w16cid:durableId="1672633641">
    <w:abstractNumId w:val="9"/>
  </w:num>
  <w:num w:numId="33" w16cid:durableId="698161590">
    <w:abstractNumId w:val="431"/>
  </w:num>
  <w:num w:numId="34" w16cid:durableId="254018597">
    <w:abstractNumId w:val="476"/>
  </w:num>
  <w:num w:numId="35" w16cid:durableId="884759337">
    <w:abstractNumId w:val="169"/>
  </w:num>
  <w:num w:numId="36" w16cid:durableId="2032414690">
    <w:abstractNumId w:val="468"/>
  </w:num>
  <w:num w:numId="37" w16cid:durableId="456802578">
    <w:abstractNumId w:val="148"/>
  </w:num>
  <w:num w:numId="38" w16cid:durableId="2135441975">
    <w:abstractNumId w:val="15"/>
  </w:num>
  <w:num w:numId="39" w16cid:durableId="150221231">
    <w:abstractNumId w:val="196"/>
  </w:num>
  <w:num w:numId="40" w16cid:durableId="1287538512">
    <w:abstractNumId w:val="536"/>
  </w:num>
  <w:num w:numId="41" w16cid:durableId="339739391">
    <w:abstractNumId w:val="302"/>
  </w:num>
  <w:num w:numId="42" w16cid:durableId="676537607">
    <w:abstractNumId w:val="52"/>
  </w:num>
  <w:num w:numId="43" w16cid:durableId="598758156">
    <w:abstractNumId w:val="520"/>
  </w:num>
  <w:num w:numId="44" w16cid:durableId="1157963269">
    <w:abstractNumId w:val="394"/>
  </w:num>
  <w:num w:numId="45" w16cid:durableId="1613974441">
    <w:abstractNumId w:val="445"/>
  </w:num>
  <w:num w:numId="46" w16cid:durableId="1435662324">
    <w:abstractNumId w:val="111"/>
  </w:num>
  <w:num w:numId="47" w16cid:durableId="447554625">
    <w:abstractNumId w:val="217"/>
  </w:num>
  <w:num w:numId="48" w16cid:durableId="2007854851">
    <w:abstractNumId w:val="249"/>
  </w:num>
  <w:num w:numId="49" w16cid:durableId="558442424">
    <w:abstractNumId w:val="424"/>
  </w:num>
  <w:num w:numId="50" w16cid:durableId="2065792671">
    <w:abstractNumId w:val="573"/>
  </w:num>
  <w:num w:numId="51" w16cid:durableId="1767188845">
    <w:abstractNumId w:val="191"/>
  </w:num>
  <w:num w:numId="52" w16cid:durableId="1825734547">
    <w:abstractNumId w:val="54"/>
  </w:num>
  <w:num w:numId="53" w16cid:durableId="281308206">
    <w:abstractNumId w:val="504"/>
  </w:num>
  <w:num w:numId="54" w16cid:durableId="2062483725">
    <w:abstractNumId w:val="143"/>
  </w:num>
  <w:num w:numId="55" w16cid:durableId="74594376">
    <w:abstractNumId w:val="549"/>
  </w:num>
  <w:num w:numId="56" w16cid:durableId="1657565699">
    <w:abstractNumId w:val="314"/>
  </w:num>
  <w:num w:numId="57" w16cid:durableId="1036009711">
    <w:abstractNumId w:val="73"/>
  </w:num>
  <w:num w:numId="58" w16cid:durableId="1473667621">
    <w:abstractNumId w:val="64"/>
  </w:num>
  <w:num w:numId="59" w16cid:durableId="309406926">
    <w:abstractNumId w:val="533"/>
    <w:lvlOverride w:ilvl="0">
      <w:startOverride w:val="1"/>
    </w:lvlOverride>
    <w:lvlOverride w:ilvl="1"/>
    <w:lvlOverride w:ilvl="2"/>
    <w:lvlOverride w:ilvl="3"/>
    <w:lvlOverride w:ilvl="4"/>
    <w:lvlOverride w:ilvl="5"/>
    <w:lvlOverride w:ilvl="6"/>
    <w:lvlOverride w:ilvl="7"/>
    <w:lvlOverride w:ilvl="8"/>
  </w:num>
  <w:num w:numId="60" w16cid:durableId="547454137">
    <w:abstractNumId w:val="543"/>
  </w:num>
  <w:num w:numId="61" w16cid:durableId="627466366">
    <w:abstractNumId w:val="566"/>
  </w:num>
  <w:num w:numId="62" w16cid:durableId="203761464">
    <w:abstractNumId w:val="328"/>
  </w:num>
  <w:num w:numId="63" w16cid:durableId="1115520841">
    <w:abstractNumId w:val="223"/>
  </w:num>
  <w:num w:numId="64" w16cid:durableId="1870143685">
    <w:abstractNumId w:val="563"/>
  </w:num>
  <w:num w:numId="65" w16cid:durableId="1291010173">
    <w:abstractNumId w:val="609"/>
  </w:num>
  <w:num w:numId="66" w16cid:durableId="855389757">
    <w:abstractNumId w:val="545"/>
  </w:num>
  <w:num w:numId="67" w16cid:durableId="1944527855">
    <w:abstractNumId w:val="503"/>
  </w:num>
  <w:num w:numId="68" w16cid:durableId="1027829132">
    <w:abstractNumId w:val="32"/>
  </w:num>
  <w:num w:numId="69" w16cid:durableId="1824812179">
    <w:abstractNumId w:val="175"/>
  </w:num>
  <w:num w:numId="70" w16cid:durableId="263074511">
    <w:abstractNumId w:val="140"/>
  </w:num>
  <w:num w:numId="71" w16cid:durableId="1941137402">
    <w:abstractNumId w:val="241"/>
  </w:num>
  <w:num w:numId="72" w16cid:durableId="695035031">
    <w:abstractNumId w:val="134"/>
  </w:num>
  <w:num w:numId="73" w16cid:durableId="1063528251">
    <w:abstractNumId w:val="40"/>
  </w:num>
  <w:num w:numId="74" w16cid:durableId="1232039374">
    <w:abstractNumId w:val="178"/>
  </w:num>
  <w:num w:numId="75" w16cid:durableId="951060864">
    <w:abstractNumId w:val="280"/>
  </w:num>
  <w:num w:numId="76" w16cid:durableId="858003575">
    <w:abstractNumId w:val="22"/>
  </w:num>
  <w:num w:numId="77" w16cid:durableId="1196887131">
    <w:abstractNumId w:val="150"/>
  </w:num>
  <w:num w:numId="78" w16cid:durableId="1118796473">
    <w:abstractNumId w:val="253"/>
  </w:num>
  <w:num w:numId="79" w16cid:durableId="1665353434">
    <w:abstractNumId w:val="490"/>
  </w:num>
  <w:num w:numId="80" w16cid:durableId="1815559263">
    <w:abstractNumId w:val="575"/>
  </w:num>
  <w:num w:numId="81" w16cid:durableId="1180312677">
    <w:abstractNumId w:val="236"/>
  </w:num>
  <w:num w:numId="82" w16cid:durableId="40983694">
    <w:abstractNumId w:val="358"/>
  </w:num>
  <w:num w:numId="83" w16cid:durableId="1981494295">
    <w:abstractNumId w:val="186"/>
  </w:num>
  <w:num w:numId="84" w16cid:durableId="637492987">
    <w:abstractNumId w:val="523"/>
  </w:num>
  <w:num w:numId="85" w16cid:durableId="247543525">
    <w:abstractNumId w:val="17"/>
  </w:num>
  <w:num w:numId="86" w16cid:durableId="569119779">
    <w:abstractNumId w:val="496"/>
  </w:num>
  <w:num w:numId="87" w16cid:durableId="990796348">
    <w:abstractNumId w:val="432"/>
  </w:num>
  <w:num w:numId="88" w16cid:durableId="1816222338">
    <w:abstractNumId w:val="374"/>
  </w:num>
  <w:num w:numId="89" w16cid:durableId="1700738055">
    <w:abstractNumId w:val="273"/>
  </w:num>
  <w:num w:numId="90" w16cid:durableId="802117636">
    <w:abstractNumId w:val="580"/>
  </w:num>
  <w:num w:numId="91" w16cid:durableId="1715881462">
    <w:abstractNumId w:val="91"/>
  </w:num>
  <w:num w:numId="92" w16cid:durableId="1092239721">
    <w:abstractNumId w:val="315"/>
  </w:num>
  <w:num w:numId="93" w16cid:durableId="241960680">
    <w:abstractNumId w:val="594"/>
  </w:num>
  <w:num w:numId="94" w16cid:durableId="894661487">
    <w:abstractNumId w:val="26"/>
  </w:num>
  <w:num w:numId="95" w16cid:durableId="947157643">
    <w:abstractNumId w:val="50"/>
  </w:num>
  <w:num w:numId="96" w16cid:durableId="1719432962">
    <w:abstractNumId w:val="392"/>
  </w:num>
  <w:num w:numId="97" w16cid:durableId="1333921197">
    <w:abstractNumId w:val="359"/>
  </w:num>
  <w:num w:numId="98" w16cid:durableId="1587112144">
    <w:abstractNumId w:val="612"/>
  </w:num>
  <w:num w:numId="99" w16cid:durableId="819856226">
    <w:abstractNumId w:val="506"/>
  </w:num>
  <w:num w:numId="100" w16cid:durableId="76247770">
    <w:abstractNumId w:val="197"/>
  </w:num>
  <w:num w:numId="101" w16cid:durableId="1426612023">
    <w:abstractNumId w:val="213"/>
  </w:num>
  <w:num w:numId="102" w16cid:durableId="116528644">
    <w:abstractNumId w:val="247"/>
  </w:num>
  <w:num w:numId="103" w16cid:durableId="1198735386">
    <w:abstractNumId w:val="559"/>
  </w:num>
  <w:num w:numId="104" w16cid:durableId="1943612777">
    <w:abstractNumId w:val="160"/>
  </w:num>
  <w:num w:numId="105" w16cid:durableId="1535926534">
    <w:abstractNumId w:val="501"/>
  </w:num>
  <w:num w:numId="106" w16cid:durableId="1727605725">
    <w:abstractNumId w:val="355"/>
  </w:num>
  <w:num w:numId="107" w16cid:durableId="117184867">
    <w:abstractNumId w:val="385"/>
  </w:num>
  <w:num w:numId="108" w16cid:durableId="713189645">
    <w:abstractNumId w:val="260"/>
  </w:num>
  <w:num w:numId="109" w16cid:durableId="1566067114">
    <w:abstractNumId w:val="357"/>
  </w:num>
  <w:num w:numId="110" w16cid:durableId="1431966766">
    <w:abstractNumId w:val="55"/>
  </w:num>
  <w:num w:numId="111" w16cid:durableId="1800882276">
    <w:abstractNumId w:val="63"/>
  </w:num>
  <w:num w:numId="112" w16cid:durableId="2019430051">
    <w:abstractNumId w:val="46"/>
  </w:num>
  <w:num w:numId="113" w16cid:durableId="792941186">
    <w:abstractNumId w:val="122"/>
  </w:num>
  <w:num w:numId="114" w16cid:durableId="518156064">
    <w:abstractNumId w:val="537"/>
  </w:num>
  <w:num w:numId="115" w16cid:durableId="1686594121">
    <w:abstractNumId w:val="352"/>
  </w:num>
  <w:num w:numId="116" w16cid:durableId="1541815667">
    <w:abstractNumId w:val="463"/>
  </w:num>
  <w:num w:numId="117" w16cid:durableId="539130451">
    <w:abstractNumId w:val="290"/>
  </w:num>
  <w:num w:numId="118" w16cid:durableId="224141931">
    <w:abstractNumId w:val="28"/>
  </w:num>
  <w:num w:numId="119" w16cid:durableId="251937701">
    <w:abstractNumId w:val="53"/>
  </w:num>
  <w:num w:numId="120" w16cid:durableId="1392003628">
    <w:abstractNumId w:val="340"/>
  </w:num>
  <w:num w:numId="121" w16cid:durableId="1222211702">
    <w:abstractNumId w:val="79"/>
  </w:num>
  <w:num w:numId="122" w16cid:durableId="106897955">
    <w:abstractNumId w:val="297"/>
  </w:num>
  <w:num w:numId="123" w16cid:durableId="1649700003">
    <w:abstractNumId w:val="224"/>
  </w:num>
  <w:num w:numId="124" w16cid:durableId="1715276025">
    <w:abstractNumId w:val="449"/>
  </w:num>
  <w:num w:numId="125" w16cid:durableId="1605502626">
    <w:abstractNumId w:val="489"/>
  </w:num>
  <w:num w:numId="126" w16cid:durableId="869537091">
    <w:abstractNumId w:val="240"/>
  </w:num>
  <w:num w:numId="127" w16cid:durableId="1457989347">
    <w:abstractNumId w:val="185"/>
  </w:num>
  <w:num w:numId="128" w16cid:durableId="526329708">
    <w:abstractNumId w:val="420"/>
  </w:num>
  <w:num w:numId="129" w16cid:durableId="162010499">
    <w:abstractNumId w:val="250"/>
  </w:num>
  <w:num w:numId="130" w16cid:durableId="1759523860">
    <w:abstractNumId w:val="341"/>
  </w:num>
  <w:num w:numId="131" w16cid:durableId="397478613">
    <w:abstractNumId w:val="51"/>
  </w:num>
  <w:num w:numId="132" w16cid:durableId="1013384315">
    <w:abstractNumId w:val="116"/>
  </w:num>
  <w:num w:numId="133" w16cid:durableId="543491634">
    <w:abstractNumId w:val="548"/>
  </w:num>
  <w:num w:numId="134" w16cid:durableId="1298608285">
    <w:abstractNumId w:val="27"/>
  </w:num>
  <w:num w:numId="135" w16cid:durableId="612439403">
    <w:abstractNumId w:val="100"/>
  </w:num>
  <w:num w:numId="136" w16cid:durableId="1402369733">
    <w:abstractNumId w:val="457"/>
  </w:num>
  <w:num w:numId="137" w16cid:durableId="608585875">
    <w:abstractNumId w:val="174"/>
  </w:num>
  <w:num w:numId="138" w16cid:durableId="1815104282">
    <w:abstractNumId w:val="517"/>
  </w:num>
  <w:num w:numId="139" w16cid:durableId="2059697678">
    <w:abstractNumId w:val="471"/>
  </w:num>
  <w:num w:numId="140" w16cid:durableId="606470845">
    <w:abstractNumId w:val="137"/>
  </w:num>
  <w:num w:numId="141" w16cid:durableId="1315601739">
    <w:abstractNumId w:val="456"/>
  </w:num>
  <w:num w:numId="142" w16cid:durableId="41100167">
    <w:abstractNumId w:val="301"/>
  </w:num>
  <w:num w:numId="143" w16cid:durableId="474490838">
    <w:abstractNumId w:val="272"/>
  </w:num>
  <w:num w:numId="144" w16cid:durableId="1884632495">
    <w:abstractNumId w:val="254"/>
  </w:num>
  <w:num w:numId="145" w16cid:durableId="1253853272">
    <w:abstractNumId w:val="2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55394764">
    <w:abstractNumId w:val="381"/>
  </w:num>
  <w:num w:numId="147" w16cid:durableId="1904674653">
    <w:abstractNumId w:val="576"/>
  </w:num>
  <w:num w:numId="148" w16cid:durableId="842626289">
    <w:abstractNumId w:val="274"/>
  </w:num>
  <w:num w:numId="149" w16cid:durableId="134567779">
    <w:abstractNumId w:val="498"/>
  </w:num>
  <w:num w:numId="150" w16cid:durableId="846402368">
    <w:abstractNumId w:val="220"/>
  </w:num>
  <w:num w:numId="151" w16cid:durableId="804855078">
    <w:abstractNumId w:val="364"/>
  </w:num>
  <w:num w:numId="152" w16cid:durableId="53895489">
    <w:abstractNumId w:val="311"/>
  </w:num>
  <w:num w:numId="153" w16cid:durableId="1261182459">
    <w:abstractNumId w:val="433"/>
  </w:num>
  <w:num w:numId="154" w16cid:durableId="1845239551">
    <w:abstractNumId w:val="60"/>
  </w:num>
  <w:num w:numId="155" w16cid:durableId="1473448588">
    <w:abstractNumId w:val="88"/>
  </w:num>
  <w:num w:numId="156" w16cid:durableId="1534459904">
    <w:abstractNumId w:val="603"/>
  </w:num>
  <w:num w:numId="157" w16cid:durableId="982268573">
    <w:abstractNumId w:val="567"/>
  </w:num>
  <w:num w:numId="158" w16cid:durableId="1563101829">
    <w:abstractNumId w:val="206"/>
  </w:num>
  <w:num w:numId="159" w16cid:durableId="1173180140">
    <w:abstractNumId w:val="151"/>
  </w:num>
  <w:num w:numId="160" w16cid:durableId="1763332632">
    <w:abstractNumId w:val="344"/>
  </w:num>
  <w:num w:numId="161" w16cid:durableId="494104108">
    <w:abstractNumId w:val="234"/>
  </w:num>
  <w:num w:numId="162" w16cid:durableId="1425571606">
    <w:abstractNumId w:val="561"/>
  </w:num>
  <w:num w:numId="163" w16cid:durableId="1241209019">
    <w:abstractNumId w:val="259"/>
  </w:num>
  <w:num w:numId="164" w16cid:durableId="1165246783">
    <w:abstractNumId w:val="235"/>
  </w:num>
  <w:num w:numId="165" w16cid:durableId="1465543907">
    <w:abstractNumId w:val="87"/>
  </w:num>
  <w:num w:numId="166" w16cid:durableId="93017093">
    <w:abstractNumId w:val="605"/>
  </w:num>
  <w:num w:numId="167" w16cid:durableId="9642707">
    <w:abstractNumId w:val="599"/>
  </w:num>
  <w:num w:numId="168" w16cid:durableId="721556480">
    <w:abstractNumId w:val="114"/>
  </w:num>
  <w:num w:numId="169" w16cid:durableId="187111051">
    <w:abstractNumId w:val="451"/>
  </w:num>
  <w:num w:numId="170" w16cid:durableId="127359246">
    <w:abstractNumId w:val="39"/>
  </w:num>
  <w:num w:numId="171" w16cid:durableId="811604840">
    <w:abstractNumId w:val="92"/>
  </w:num>
  <w:num w:numId="172" w16cid:durableId="403263048">
    <w:abstractNumId w:val="68"/>
  </w:num>
  <w:num w:numId="173" w16cid:durableId="1680539893">
    <w:abstractNumId w:val="182"/>
  </w:num>
  <w:num w:numId="174" w16cid:durableId="1616907667">
    <w:abstractNumId w:val="346"/>
  </w:num>
  <w:num w:numId="175" w16cid:durableId="1997832054">
    <w:abstractNumId w:val="388"/>
  </w:num>
  <w:num w:numId="176" w16cid:durableId="872157644">
    <w:abstractNumId w:val="107"/>
  </w:num>
  <w:num w:numId="177" w16cid:durableId="1893422184">
    <w:abstractNumId w:val="550"/>
  </w:num>
  <w:num w:numId="178" w16cid:durableId="1655143508">
    <w:abstractNumId w:val="183"/>
  </w:num>
  <w:num w:numId="179" w16cid:durableId="2018072738">
    <w:abstractNumId w:val="226"/>
  </w:num>
  <w:num w:numId="180" w16cid:durableId="367417782">
    <w:abstractNumId w:val="368"/>
  </w:num>
  <w:num w:numId="181" w16cid:durableId="1447000155">
    <w:abstractNumId w:val="360"/>
  </w:num>
  <w:num w:numId="182" w16cid:durableId="520440856">
    <w:abstractNumId w:val="419"/>
  </w:num>
  <w:num w:numId="183" w16cid:durableId="1872913631">
    <w:abstractNumId w:val="485"/>
  </w:num>
  <w:num w:numId="184" w16cid:durableId="416249756">
    <w:abstractNumId w:val="188"/>
  </w:num>
  <w:num w:numId="185" w16cid:durableId="1747651882">
    <w:abstractNumId w:val="601"/>
  </w:num>
  <w:num w:numId="186" w16cid:durableId="1119103072">
    <w:abstractNumId w:val="555"/>
  </w:num>
  <w:num w:numId="187" w16cid:durableId="631909929">
    <w:abstractNumId w:val="312"/>
  </w:num>
  <w:num w:numId="188" w16cid:durableId="127630984">
    <w:abstractNumId w:val="324"/>
  </w:num>
  <w:num w:numId="189" w16cid:durableId="1858540666">
    <w:abstractNumId w:val="293"/>
  </w:num>
  <w:num w:numId="190" w16cid:durableId="1390570706">
    <w:abstractNumId w:val="49"/>
  </w:num>
  <w:num w:numId="191" w16cid:durableId="69348850">
    <w:abstractNumId w:val="245"/>
  </w:num>
  <w:num w:numId="192" w16cid:durableId="1416436876">
    <w:abstractNumId w:val="497"/>
  </w:num>
  <w:num w:numId="193" w16cid:durableId="1486043201">
    <w:abstractNumId w:val="384"/>
  </w:num>
  <w:num w:numId="194" w16cid:durableId="1570770186">
    <w:abstractNumId w:val="342"/>
  </w:num>
  <w:num w:numId="195" w16cid:durableId="1515462386">
    <w:abstractNumId w:val="145"/>
  </w:num>
  <w:num w:numId="196" w16cid:durableId="1574198875">
    <w:abstractNumId w:val="283"/>
  </w:num>
  <w:num w:numId="197" w16cid:durableId="581135534">
    <w:abstractNumId w:val="208"/>
  </w:num>
  <w:num w:numId="198" w16cid:durableId="447555380">
    <w:abstractNumId w:val="72"/>
  </w:num>
  <w:num w:numId="199" w16cid:durableId="582568407">
    <w:abstractNumId w:val="474"/>
  </w:num>
  <w:num w:numId="200" w16cid:durableId="146366395">
    <w:abstractNumId w:val="30"/>
  </w:num>
  <w:num w:numId="201" w16cid:durableId="1306474303">
    <w:abstractNumId w:val="85"/>
  </w:num>
  <w:num w:numId="202" w16cid:durableId="993097176">
    <w:abstractNumId w:val="155"/>
  </w:num>
  <w:num w:numId="203" w16cid:durableId="518810491">
    <w:abstractNumId w:val="511"/>
  </w:num>
  <w:num w:numId="204" w16cid:durableId="328410196">
    <w:abstractNumId w:val="84"/>
  </w:num>
  <w:num w:numId="205" w16cid:durableId="1513758251">
    <w:abstractNumId w:val="294"/>
  </w:num>
  <w:num w:numId="206" w16cid:durableId="424303720">
    <w:abstractNumId w:val="371"/>
  </w:num>
  <w:num w:numId="207" w16cid:durableId="1019160632">
    <w:abstractNumId w:val="376"/>
  </w:num>
  <w:num w:numId="208" w16cid:durableId="662202488">
    <w:abstractNumId w:val="132"/>
  </w:num>
  <w:num w:numId="209" w16cid:durableId="465860379">
    <w:abstractNumId w:val="303"/>
  </w:num>
  <w:num w:numId="210" w16cid:durableId="476460624">
    <w:abstractNumId w:val="246"/>
  </w:num>
  <w:num w:numId="211" w16cid:durableId="1231578907">
    <w:abstractNumId w:val="295"/>
  </w:num>
  <w:num w:numId="212" w16cid:durableId="833836774">
    <w:abstractNumId w:val="345"/>
  </w:num>
  <w:num w:numId="213" w16cid:durableId="265617980">
    <w:abstractNumId w:val="515"/>
  </w:num>
  <w:num w:numId="214" w16cid:durableId="1957176226">
    <w:abstractNumId w:val="204"/>
  </w:num>
  <w:num w:numId="215" w16cid:durableId="1060713196">
    <w:abstractNumId w:val="296"/>
  </w:num>
  <w:num w:numId="216" w16cid:durableId="874346198">
    <w:abstractNumId w:val="35"/>
  </w:num>
  <w:num w:numId="217" w16cid:durableId="947928352">
    <w:abstractNumId w:val="339"/>
  </w:num>
  <w:num w:numId="218" w16cid:durableId="746465628">
    <w:abstractNumId w:val="255"/>
  </w:num>
  <w:num w:numId="219" w16cid:durableId="1964117566">
    <w:abstractNumId w:val="281"/>
  </w:num>
  <w:num w:numId="220" w16cid:durableId="595214269">
    <w:abstractNumId w:val="534"/>
  </w:num>
  <w:num w:numId="221" w16cid:durableId="1076198250">
    <w:abstractNumId w:val="3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1483080019">
    <w:abstractNumId w:val="3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972441214">
    <w:abstractNumId w:val="6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1275746243">
    <w:abstractNumId w:val="76"/>
  </w:num>
  <w:num w:numId="225" w16cid:durableId="293490270">
    <w:abstractNumId w:val="96"/>
  </w:num>
  <w:num w:numId="226" w16cid:durableId="669215331">
    <w:abstractNumId w:val="614"/>
  </w:num>
  <w:num w:numId="227" w16cid:durableId="779685016">
    <w:abstractNumId w:val="562"/>
  </w:num>
  <w:num w:numId="228" w16cid:durableId="1261596837">
    <w:abstractNumId w:val="126"/>
  </w:num>
  <w:num w:numId="229" w16cid:durableId="852915583">
    <w:abstractNumId w:val="231"/>
  </w:num>
  <w:num w:numId="230" w16cid:durableId="24943006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911843384">
    <w:abstractNumId w:val="222"/>
  </w:num>
  <w:num w:numId="232" w16cid:durableId="604116260">
    <w:abstractNumId w:val="189"/>
  </w:num>
  <w:num w:numId="233" w16cid:durableId="830752644">
    <w:abstractNumId w:val="157"/>
  </w:num>
  <w:num w:numId="234" w16cid:durableId="1257441947">
    <w:abstractNumId w:val="93"/>
  </w:num>
  <w:num w:numId="235" w16cid:durableId="434445535">
    <w:abstractNumId w:val="238"/>
  </w:num>
  <w:num w:numId="236" w16cid:durableId="1544638942">
    <w:abstractNumId w:val="195"/>
  </w:num>
  <w:num w:numId="237" w16cid:durableId="2037728556">
    <w:abstractNumId w:val="379"/>
  </w:num>
  <w:num w:numId="238" w16cid:durableId="1721319776">
    <w:abstractNumId w:val="4"/>
  </w:num>
  <w:num w:numId="239" w16cid:durableId="827092433">
    <w:abstractNumId w:val="5"/>
  </w:num>
  <w:num w:numId="240" w16cid:durableId="1098328179">
    <w:abstractNumId w:val="8"/>
  </w:num>
  <w:num w:numId="241" w16cid:durableId="220946865">
    <w:abstractNumId w:val="6"/>
  </w:num>
  <w:num w:numId="242" w16cid:durableId="75636887">
    <w:abstractNumId w:val="7"/>
  </w:num>
  <w:num w:numId="243" w16cid:durableId="13381571">
    <w:abstractNumId w:val="2"/>
  </w:num>
  <w:num w:numId="244" w16cid:durableId="107088196">
    <w:abstractNumId w:val="375"/>
  </w:num>
  <w:num w:numId="245" w16cid:durableId="481308627">
    <w:abstractNumId w:val="193"/>
  </w:num>
  <w:num w:numId="246" w16cid:durableId="1600261199">
    <w:abstractNumId w:val="1"/>
  </w:num>
  <w:num w:numId="247" w16cid:durableId="1640184207">
    <w:abstractNumId w:val="113"/>
  </w:num>
  <w:num w:numId="248" w16cid:durableId="1448237502">
    <w:abstractNumId w:val="83"/>
  </w:num>
  <w:num w:numId="249" w16cid:durableId="240146247">
    <w:abstractNumId w:val="159"/>
  </w:num>
  <w:num w:numId="250" w16cid:durableId="307437584">
    <w:abstractNumId w:val="544"/>
  </w:num>
  <w:num w:numId="251" w16cid:durableId="765619114">
    <w:abstractNumId w:val="574"/>
  </w:num>
  <w:num w:numId="252" w16cid:durableId="609706515">
    <w:abstractNumId w:val="276"/>
  </w:num>
  <w:num w:numId="253" w16cid:durableId="786654454">
    <w:abstractNumId w:val="509"/>
  </w:num>
  <w:num w:numId="254" w16cid:durableId="213396433">
    <w:abstractNumId w:val="227"/>
  </w:num>
  <w:num w:numId="255" w16cid:durableId="749697725">
    <w:abstractNumId w:val="607"/>
  </w:num>
  <w:num w:numId="256" w16cid:durableId="1766683076">
    <w:abstractNumId w:val="18"/>
  </w:num>
  <w:num w:numId="257" w16cid:durableId="783035681">
    <w:abstractNumId w:val="29"/>
  </w:num>
  <w:num w:numId="258" w16cid:durableId="367683136">
    <w:abstractNumId w:val="522"/>
  </w:num>
  <w:num w:numId="259" w16cid:durableId="1597327855">
    <w:abstractNumId w:val="597"/>
  </w:num>
  <w:num w:numId="260" w16cid:durableId="245041789">
    <w:abstractNumId w:val="244"/>
  </w:num>
  <w:num w:numId="261" w16cid:durableId="58211687">
    <w:abstractNumId w:val="156"/>
  </w:num>
  <w:num w:numId="262" w16cid:durableId="1779905892">
    <w:abstractNumId w:val="130"/>
  </w:num>
  <w:num w:numId="263" w16cid:durableId="1763529556">
    <w:abstractNumId w:val="99"/>
  </w:num>
  <w:num w:numId="264" w16cid:durableId="1924139079">
    <w:abstractNumId w:val="177"/>
  </w:num>
  <w:num w:numId="265" w16cid:durableId="1243372223">
    <w:abstractNumId w:val="221"/>
  </w:num>
  <w:num w:numId="266" w16cid:durableId="713653737">
    <w:abstractNumId w:val="104"/>
  </w:num>
  <w:num w:numId="267" w16cid:durableId="569733165">
    <w:abstractNumId w:val="138"/>
  </w:num>
  <w:num w:numId="268" w16cid:durableId="1210728734">
    <w:abstractNumId w:val="209"/>
  </w:num>
  <w:num w:numId="269" w16cid:durableId="1506938771">
    <w:abstractNumId w:val="310"/>
  </w:num>
  <w:num w:numId="270" w16cid:durableId="689719431">
    <w:abstractNumId w:val="630"/>
  </w:num>
  <w:num w:numId="271" w16cid:durableId="467355820">
    <w:abstractNumId w:val="547"/>
  </w:num>
  <w:num w:numId="272" w16cid:durableId="669525963">
    <w:abstractNumId w:val="152"/>
  </w:num>
  <w:num w:numId="273" w16cid:durableId="1188566503">
    <w:abstractNumId w:val="349"/>
  </w:num>
  <w:num w:numId="274" w16cid:durableId="1823616016">
    <w:abstractNumId w:val="300"/>
  </w:num>
  <w:num w:numId="275" w16cid:durableId="430667512">
    <w:abstractNumId w:val="210"/>
  </w:num>
  <w:num w:numId="276" w16cid:durableId="1476294455">
    <w:abstractNumId w:val="513"/>
  </w:num>
  <w:num w:numId="277" w16cid:durableId="1090781865">
    <w:abstractNumId w:val="181"/>
  </w:num>
  <w:num w:numId="278" w16cid:durableId="1138113438">
    <w:abstractNumId w:val="629"/>
  </w:num>
  <w:num w:numId="279" w16cid:durableId="1604073015">
    <w:abstractNumId w:val="435"/>
  </w:num>
  <w:num w:numId="280" w16cid:durableId="594943402">
    <w:abstractNumId w:val="596"/>
  </w:num>
  <w:num w:numId="281" w16cid:durableId="885415668">
    <w:abstractNumId w:val="36"/>
  </w:num>
  <w:num w:numId="282" w16cid:durableId="283657090">
    <w:abstractNumId w:val="243"/>
  </w:num>
  <w:num w:numId="283" w16cid:durableId="440686726">
    <w:abstractNumId w:val="16"/>
  </w:num>
  <w:num w:numId="284" w16cid:durableId="1387529995">
    <w:abstractNumId w:val="482"/>
  </w:num>
  <w:num w:numId="285" w16cid:durableId="1830291078">
    <w:abstractNumId w:val="207"/>
  </w:num>
  <w:num w:numId="286" w16cid:durableId="1954752633">
    <w:abstractNumId w:val="604"/>
  </w:num>
  <w:num w:numId="287" w16cid:durableId="1399939449">
    <w:abstractNumId w:val="625"/>
  </w:num>
  <w:num w:numId="288" w16cid:durableId="789982673">
    <w:abstractNumId w:val="198"/>
  </w:num>
  <w:num w:numId="289" w16cid:durableId="1630353861">
    <w:abstractNumId w:val="103"/>
  </w:num>
  <w:num w:numId="290" w16cid:durableId="2025864365">
    <w:abstractNumId w:val="176"/>
  </w:num>
  <w:num w:numId="291" w16cid:durableId="1862694325">
    <w:abstractNumId w:val="275"/>
  </w:num>
  <w:num w:numId="292" w16cid:durableId="1836803288">
    <w:abstractNumId w:val="229"/>
  </w:num>
  <w:num w:numId="293" w16cid:durableId="2044669881">
    <w:abstractNumId w:val="628"/>
  </w:num>
  <w:num w:numId="294" w16cid:durableId="416830127">
    <w:abstractNumId w:val="33"/>
  </w:num>
  <w:num w:numId="295" w16cid:durableId="1051921122">
    <w:abstractNumId w:val="105"/>
  </w:num>
  <w:num w:numId="296" w16cid:durableId="899096800">
    <w:abstractNumId w:val="469"/>
  </w:num>
  <w:num w:numId="297" w16cid:durableId="1577089511">
    <w:abstractNumId w:val="125"/>
  </w:num>
  <w:num w:numId="298" w16cid:durableId="1770003345">
    <w:abstractNumId w:val="57"/>
  </w:num>
  <w:num w:numId="299" w16cid:durableId="1207714503">
    <w:abstractNumId w:val="613"/>
  </w:num>
  <w:num w:numId="300" w16cid:durableId="404450898">
    <w:abstractNumId w:val="426"/>
  </w:num>
  <w:num w:numId="301" w16cid:durableId="465855536">
    <w:abstractNumId w:val="257"/>
  </w:num>
  <w:num w:numId="302" w16cid:durableId="1676683642">
    <w:abstractNumId w:val="70"/>
  </w:num>
  <w:num w:numId="303" w16cid:durableId="1874607841">
    <w:abstractNumId w:val="608"/>
  </w:num>
  <w:num w:numId="304" w16cid:durableId="300623643">
    <w:abstractNumId w:val="34"/>
  </w:num>
  <w:num w:numId="305" w16cid:durableId="2110738722">
    <w:abstractNumId w:val="139"/>
  </w:num>
  <w:num w:numId="306" w16cid:durableId="1158493378">
    <w:abstractNumId w:val="313"/>
  </w:num>
  <w:num w:numId="307" w16cid:durableId="831867723">
    <w:abstractNumId w:val="540"/>
  </w:num>
  <w:num w:numId="308" w16cid:durableId="819031748">
    <w:abstractNumId w:val="542"/>
  </w:num>
  <w:num w:numId="309" w16cid:durableId="305398831">
    <w:abstractNumId w:val="190"/>
  </w:num>
  <w:num w:numId="310" w16cid:durableId="970524625">
    <w:abstractNumId w:val="475"/>
  </w:num>
  <w:num w:numId="311" w16cid:durableId="115297925">
    <w:abstractNumId w:val="409"/>
  </w:num>
  <w:num w:numId="312" w16cid:durableId="2132361468">
    <w:abstractNumId w:val="425"/>
  </w:num>
  <w:num w:numId="313" w16cid:durableId="947784419">
    <w:abstractNumId w:val="289"/>
  </w:num>
  <w:num w:numId="314" w16cid:durableId="1457916458">
    <w:abstractNumId w:val="448"/>
  </w:num>
  <w:num w:numId="315" w16cid:durableId="573734409">
    <w:abstractNumId w:val="438"/>
  </w:num>
  <w:num w:numId="316" w16cid:durableId="1914774997">
    <w:abstractNumId w:val="80"/>
  </w:num>
  <w:num w:numId="317" w16cid:durableId="154035712">
    <w:abstractNumId w:val="299"/>
  </w:num>
  <w:num w:numId="318" w16cid:durableId="1618371451">
    <w:abstractNumId w:val="168"/>
  </w:num>
  <w:num w:numId="319" w16cid:durableId="513957862">
    <w:abstractNumId w:val="48"/>
  </w:num>
  <w:num w:numId="320" w16cid:durableId="1337423691">
    <w:abstractNumId w:val="350"/>
  </w:num>
  <w:num w:numId="321" w16cid:durableId="1271475312">
    <w:abstractNumId w:val="31"/>
  </w:num>
  <w:num w:numId="322" w16cid:durableId="59645096">
    <w:abstractNumId w:val="557"/>
  </w:num>
  <w:num w:numId="323" w16cid:durableId="289938391">
    <w:abstractNumId w:val="422"/>
  </w:num>
  <w:num w:numId="324" w16cid:durableId="888030435">
    <w:abstractNumId w:val="262"/>
  </w:num>
  <w:num w:numId="325" w16cid:durableId="2123575640">
    <w:abstractNumId w:val="173"/>
  </w:num>
  <w:num w:numId="326" w16cid:durableId="1247302755">
    <w:abstractNumId w:val="98"/>
  </w:num>
  <w:num w:numId="327" w16cid:durableId="519708406">
    <w:abstractNumId w:val="248"/>
  </w:num>
  <w:num w:numId="328" w16cid:durableId="216891232">
    <w:abstractNumId w:val="131"/>
  </w:num>
  <w:num w:numId="329" w16cid:durableId="1499923138">
    <w:abstractNumId w:val="203"/>
  </w:num>
  <w:num w:numId="330" w16cid:durableId="1791633513">
    <w:abstractNumId w:val="483"/>
  </w:num>
  <w:num w:numId="331" w16cid:durableId="18165469">
    <w:abstractNumId w:val="446"/>
  </w:num>
  <w:num w:numId="332" w16cid:durableId="254821707">
    <w:abstractNumId w:val="305"/>
  </w:num>
  <w:num w:numId="333" w16cid:durableId="507645640">
    <w:abstractNumId w:val="179"/>
  </w:num>
  <w:num w:numId="334" w16cid:durableId="862137669">
    <w:abstractNumId w:val="590"/>
  </w:num>
  <w:num w:numId="335" w16cid:durableId="1711028043">
    <w:abstractNumId w:val="123"/>
  </w:num>
  <w:num w:numId="336" w16cid:durableId="1835761657">
    <w:abstractNumId w:val="44"/>
  </w:num>
  <w:num w:numId="337" w16cid:durableId="1443842748">
    <w:abstractNumId w:val="532"/>
  </w:num>
  <w:num w:numId="338" w16cid:durableId="1206482092">
    <w:abstractNumId w:val="161"/>
  </w:num>
  <w:num w:numId="339" w16cid:durableId="1014301126">
    <w:abstractNumId w:val="367"/>
  </w:num>
  <w:num w:numId="340" w16cid:durableId="1037390397">
    <w:abstractNumId w:val="146"/>
  </w:num>
  <w:num w:numId="341" w16cid:durableId="1142190882">
    <w:abstractNumId w:val="256"/>
  </w:num>
  <w:num w:numId="342" w16cid:durableId="1004555459">
    <w:abstractNumId w:val="323"/>
  </w:num>
  <w:num w:numId="343" w16cid:durableId="525100167">
    <w:abstractNumId w:val="361"/>
  </w:num>
  <w:num w:numId="344" w16cid:durableId="1825924103">
    <w:abstractNumId w:val="214"/>
  </w:num>
  <w:num w:numId="345" w16cid:durableId="953289446">
    <w:abstractNumId w:val="110"/>
  </w:num>
  <w:num w:numId="346" w16cid:durableId="1328098200">
    <w:abstractNumId w:val="119"/>
  </w:num>
  <w:num w:numId="347" w16cid:durableId="824399052">
    <w:abstractNumId w:val="514"/>
  </w:num>
  <w:num w:numId="348" w16cid:durableId="1754811250">
    <w:abstractNumId w:val="184"/>
  </w:num>
  <w:num w:numId="349" w16cid:durableId="701171713">
    <w:abstractNumId w:val="477"/>
  </w:num>
  <w:num w:numId="350" w16cid:durableId="1037001341">
    <w:abstractNumId w:val="584"/>
  </w:num>
  <w:num w:numId="351" w16cid:durableId="740517120">
    <w:abstractNumId w:val="97"/>
  </w:num>
  <w:num w:numId="352" w16cid:durableId="2013987909">
    <w:abstractNumId w:val="423"/>
  </w:num>
  <w:num w:numId="353" w16cid:durableId="2040736803">
    <w:abstractNumId w:val="369"/>
  </w:num>
  <w:num w:numId="354" w16cid:durableId="67192397">
    <w:abstractNumId w:val="343"/>
  </w:num>
  <w:num w:numId="355" w16cid:durableId="1121336870">
    <w:abstractNumId w:val="518"/>
  </w:num>
  <w:num w:numId="356" w16cid:durableId="2116823909">
    <w:abstractNumId w:val="617"/>
  </w:num>
  <w:num w:numId="357" w16cid:durableId="235407847">
    <w:abstractNumId w:val="58"/>
  </w:num>
  <w:num w:numId="358" w16cid:durableId="156920925">
    <w:abstractNumId w:val="493"/>
  </w:num>
  <w:num w:numId="359" w16cid:durableId="1902596779">
    <w:abstractNumId w:val="268"/>
  </w:num>
  <w:num w:numId="360" w16cid:durableId="909656508">
    <w:abstractNumId w:val="492"/>
  </w:num>
  <w:num w:numId="361" w16cid:durableId="102843882">
    <w:abstractNumId w:val="552"/>
  </w:num>
  <w:num w:numId="362" w16cid:durableId="1646012034">
    <w:abstractNumId w:val="333"/>
  </w:num>
  <w:num w:numId="363" w16cid:durableId="2132817646">
    <w:abstractNumId w:val="308"/>
  </w:num>
  <w:num w:numId="364" w16cid:durableId="2030522602">
    <w:abstractNumId w:val="194"/>
  </w:num>
  <w:num w:numId="365" w16cid:durableId="1861774789">
    <w:abstractNumId w:val="58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6" w16cid:durableId="7996459">
    <w:abstractNumId w:val="66"/>
  </w:num>
  <w:num w:numId="367" w16cid:durableId="528026768">
    <w:abstractNumId w:val="6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16cid:durableId="1219198098">
    <w:abstractNumId w:val="239"/>
  </w:num>
  <w:num w:numId="369" w16cid:durableId="1101533011">
    <w:abstractNumId w:val="428"/>
  </w:num>
  <w:num w:numId="370" w16cid:durableId="513610072">
    <w:abstractNumId w:val="365"/>
  </w:num>
  <w:num w:numId="371" w16cid:durableId="19399612">
    <w:abstractNumId w:val="332"/>
  </w:num>
  <w:num w:numId="372" w16cid:durableId="1771464663">
    <w:abstractNumId w:val="142"/>
  </w:num>
  <w:num w:numId="373" w16cid:durableId="1722483689">
    <w:abstractNumId w:val="402"/>
  </w:num>
  <w:num w:numId="374" w16cid:durableId="994796016">
    <w:abstractNumId w:val="45"/>
  </w:num>
  <w:num w:numId="375" w16cid:durableId="190921480">
    <w:abstractNumId w:val="94"/>
  </w:num>
  <w:num w:numId="376" w16cid:durableId="1502549666">
    <w:abstractNumId w:val="400"/>
  </w:num>
  <w:num w:numId="377" w16cid:durableId="2060783345">
    <w:abstractNumId w:val="153"/>
  </w:num>
  <w:num w:numId="378" w16cid:durableId="1494758393">
    <w:abstractNumId w:val="595"/>
  </w:num>
  <w:num w:numId="379" w16cid:durableId="671763397">
    <w:abstractNumId w:val="205"/>
  </w:num>
  <w:num w:numId="380" w16cid:durableId="244728520">
    <w:abstractNumId w:val="304"/>
  </w:num>
  <w:num w:numId="381" w16cid:durableId="1162816165">
    <w:abstractNumId w:val="212"/>
  </w:num>
  <w:num w:numId="382" w16cid:durableId="1029645283">
    <w:abstractNumId w:val="158"/>
  </w:num>
  <w:num w:numId="383" w16cid:durableId="2011057410">
    <w:abstractNumId w:val="166"/>
  </w:num>
  <w:num w:numId="384" w16cid:durableId="313680131">
    <w:abstractNumId w:val="127"/>
  </w:num>
  <w:num w:numId="385" w16cid:durableId="33701728">
    <w:abstractNumId w:val="616"/>
  </w:num>
  <w:num w:numId="386" w16cid:durableId="2077169813">
    <w:abstractNumId w:val="538"/>
  </w:num>
  <w:num w:numId="387" w16cid:durableId="1045761125">
    <w:abstractNumId w:val="377"/>
  </w:num>
  <w:num w:numId="388" w16cid:durableId="945431887">
    <w:abstractNumId w:val="380"/>
  </w:num>
  <w:num w:numId="389" w16cid:durableId="1852210001">
    <w:abstractNumId w:val="539"/>
  </w:num>
  <w:num w:numId="390" w16cid:durableId="944463537">
    <w:abstractNumId w:val="201"/>
  </w:num>
  <w:num w:numId="391" w16cid:durableId="1864705691">
    <w:abstractNumId w:val="526"/>
  </w:num>
  <w:num w:numId="392" w16cid:durableId="911042824">
    <w:abstractNumId w:val="529"/>
  </w:num>
  <w:num w:numId="393" w16cid:durableId="940524428">
    <w:abstractNumId w:val="378"/>
  </w:num>
  <w:num w:numId="394" w16cid:durableId="316031446">
    <w:abstractNumId w:val="10"/>
  </w:num>
  <w:num w:numId="395" w16cid:durableId="1995720142">
    <w:abstractNumId w:val="592"/>
  </w:num>
  <w:num w:numId="396" w16cid:durableId="939684912">
    <w:abstractNumId w:val="366"/>
  </w:num>
  <w:num w:numId="397" w16cid:durableId="565409867">
    <w:abstractNumId w:val="565"/>
  </w:num>
  <w:num w:numId="398" w16cid:durableId="817381701">
    <w:abstractNumId w:val="43"/>
  </w:num>
  <w:num w:numId="399" w16cid:durableId="756557241">
    <w:abstractNumId w:val="460"/>
  </w:num>
  <w:num w:numId="400" w16cid:durableId="1058743659">
    <w:abstractNumId w:val="475"/>
  </w:num>
  <w:num w:numId="401" w16cid:durableId="1875575489">
    <w:abstractNumId w:val="338"/>
  </w:num>
  <w:num w:numId="402" w16cid:durableId="1558127653">
    <w:abstractNumId w:val="24"/>
  </w:num>
  <w:num w:numId="403" w16cid:durableId="1222522249">
    <w:abstractNumId w:val="581"/>
  </w:num>
  <w:num w:numId="404" w16cid:durableId="18165658">
    <w:abstractNumId w:val="67"/>
  </w:num>
  <w:num w:numId="405" w16cid:durableId="1751081842">
    <w:abstractNumId w:val="211"/>
  </w:num>
  <w:num w:numId="406" w16cid:durableId="1177379363">
    <w:abstractNumId w:val="42"/>
  </w:num>
  <w:num w:numId="407" w16cid:durableId="605385084">
    <w:abstractNumId w:val="383"/>
  </w:num>
  <w:num w:numId="408" w16cid:durableId="71854424">
    <w:abstractNumId w:val="81"/>
  </w:num>
  <w:num w:numId="409" w16cid:durableId="503976490">
    <w:abstractNumId w:val="335"/>
  </w:num>
  <w:num w:numId="410" w16cid:durableId="58869498">
    <w:abstractNumId w:val="354"/>
  </w:num>
  <w:num w:numId="411" w16cid:durableId="361174622">
    <w:abstractNumId w:val="572"/>
  </w:num>
  <w:num w:numId="412" w16cid:durableId="904755292">
    <w:abstractNumId w:val="3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588346953">
    <w:abstractNumId w:val="284"/>
  </w:num>
  <w:num w:numId="414" w16cid:durableId="403797720">
    <w:abstractNumId w:val="163"/>
  </w:num>
  <w:num w:numId="415" w16cid:durableId="63258975">
    <w:abstractNumId w:val="405"/>
  </w:num>
  <w:num w:numId="416" w16cid:durableId="274413175">
    <w:abstractNumId w:val="443"/>
  </w:num>
  <w:num w:numId="417" w16cid:durableId="539170950">
    <w:abstractNumId w:val="571"/>
  </w:num>
  <w:num w:numId="418" w16cid:durableId="2113159136">
    <w:abstractNumId w:val="401"/>
  </w:num>
  <w:num w:numId="419" w16cid:durableId="971591857">
    <w:abstractNumId w:val="564"/>
  </w:num>
  <w:num w:numId="420" w16cid:durableId="1438133377">
    <w:abstractNumId w:val="467"/>
  </w:num>
  <w:num w:numId="421" w16cid:durableId="476578723">
    <w:abstractNumId w:val="602"/>
  </w:num>
  <w:num w:numId="422" w16cid:durableId="596060721">
    <w:abstractNumId w:val="13"/>
  </w:num>
  <w:num w:numId="423" w16cid:durableId="1364675543">
    <w:abstractNumId w:val="481"/>
  </w:num>
  <w:num w:numId="424" w16cid:durableId="354305419">
    <w:abstractNumId w:val="464"/>
  </w:num>
  <w:num w:numId="425" w16cid:durableId="750733479">
    <w:abstractNumId w:val="427"/>
  </w:num>
  <w:num w:numId="426" w16cid:durableId="74784118">
    <w:abstractNumId w:val="322"/>
  </w:num>
  <w:num w:numId="427" w16cid:durableId="1829050776">
    <w:abstractNumId w:val="572"/>
  </w:num>
  <w:num w:numId="428" w16cid:durableId="297419974">
    <w:abstractNumId w:val="89"/>
  </w:num>
  <w:num w:numId="429" w16cid:durableId="767165240">
    <w:abstractNumId w:val="386"/>
  </w:num>
  <w:num w:numId="430" w16cid:durableId="608397516">
    <w:abstractNumId w:val="396"/>
  </w:num>
  <w:num w:numId="431" w16cid:durableId="723286913">
    <w:abstractNumId w:val="453"/>
  </w:num>
  <w:num w:numId="432" w16cid:durableId="1361467128">
    <w:abstractNumId w:val="461"/>
  </w:num>
  <w:num w:numId="433" w16cid:durableId="779181983">
    <w:abstractNumId w:val="162"/>
  </w:num>
  <w:num w:numId="434" w16cid:durableId="333191089">
    <w:abstractNumId w:val="78"/>
  </w:num>
  <w:num w:numId="435" w16cid:durableId="502211593">
    <w:abstractNumId w:val="570"/>
  </w:num>
  <w:num w:numId="436" w16cid:durableId="933899817">
    <w:abstractNumId w:val="267"/>
  </w:num>
  <w:num w:numId="437" w16cid:durableId="512842361">
    <w:abstractNumId w:val="101"/>
  </w:num>
  <w:num w:numId="438" w16cid:durableId="505946969">
    <w:abstractNumId w:val="69"/>
  </w:num>
  <w:num w:numId="439" w16cid:durableId="832993108">
    <w:abstractNumId w:val="393"/>
  </w:num>
  <w:num w:numId="440" w16cid:durableId="878322590">
    <w:abstractNumId w:val="65"/>
  </w:num>
  <w:num w:numId="441" w16cid:durableId="362754460">
    <w:abstractNumId w:val="317"/>
  </w:num>
  <w:num w:numId="442" w16cid:durableId="1521158581">
    <w:abstractNumId w:val="251"/>
  </w:num>
  <w:num w:numId="443" w16cid:durableId="628359747">
    <w:abstractNumId w:val="395"/>
  </w:num>
  <w:num w:numId="444" w16cid:durableId="1723938417">
    <w:abstractNumId w:val="391"/>
  </w:num>
  <w:num w:numId="445" w16cid:durableId="1309550224">
    <w:abstractNumId w:val="507"/>
  </w:num>
  <w:num w:numId="446" w16cid:durableId="157500557">
    <w:abstractNumId w:val="336"/>
  </w:num>
  <w:num w:numId="447" w16cid:durableId="280115287">
    <w:abstractNumId w:val="582"/>
  </w:num>
  <w:num w:numId="448" w16cid:durableId="351808241">
    <w:abstractNumId w:val="237"/>
  </w:num>
  <w:num w:numId="449" w16cid:durableId="229511226">
    <w:abstractNumId w:val="129"/>
  </w:num>
  <w:num w:numId="450" w16cid:durableId="959996188">
    <w:abstractNumId w:val="286"/>
  </w:num>
  <w:num w:numId="451" w16cid:durableId="2068646241">
    <w:abstractNumId w:val="458"/>
  </w:num>
  <w:num w:numId="452" w16cid:durableId="2138910207">
    <w:abstractNumId w:val="317"/>
  </w:num>
  <w:num w:numId="453" w16cid:durableId="985084105">
    <w:abstractNumId w:val="215"/>
  </w:num>
  <w:num w:numId="454" w16cid:durableId="1547377931">
    <w:abstractNumId w:val="525"/>
  </w:num>
  <w:num w:numId="455" w16cid:durableId="1591281794">
    <w:abstractNumId w:val="3"/>
    <w:lvlOverride w:ilvl="0">
      <w:startOverride w:val="1"/>
    </w:lvlOverride>
  </w:num>
  <w:num w:numId="456" w16cid:durableId="4153224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7" w16cid:durableId="1016923292">
    <w:abstractNumId w:val="3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8" w16cid:durableId="483394149">
    <w:abstractNumId w:val="20"/>
  </w:num>
  <w:num w:numId="459" w16cid:durableId="48380779">
    <w:abstractNumId w:val="264"/>
  </w:num>
  <w:num w:numId="460" w16cid:durableId="930311618">
    <w:abstractNumId w:val="500"/>
  </w:num>
  <w:num w:numId="461" w16cid:durableId="1839153373">
    <w:abstractNumId w:val="610"/>
  </w:num>
  <w:num w:numId="462" w16cid:durableId="188108392">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3" w16cid:durableId="1292713690">
    <w:abstractNumId w:val="631"/>
  </w:num>
  <w:num w:numId="464" w16cid:durableId="2052805676">
    <w:abstractNumId w:val="382"/>
  </w:num>
  <w:num w:numId="465" w16cid:durableId="1986351422">
    <w:abstractNumId w:val="600"/>
  </w:num>
  <w:num w:numId="466" w16cid:durableId="526022415">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7" w16cid:durableId="903174342">
    <w:abstractNumId w:val="228"/>
  </w:num>
  <w:num w:numId="468" w16cid:durableId="1843818983">
    <w:abstractNumId w:val="588"/>
  </w:num>
  <w:num w:numId="469" w16cid:durableId="888223637">
    <w:abstractNumId w:val="417"/>
    <w:lvlOverride w:ilvl="0">
      <w:startOverride w:val="1"/>
    </w:lvlOverride>
  </w:num>
  <w:num w:numId="470" w16cid:durableId="526482232">
    <w:abstractNumId w:val="399"/>
    <w:lvlOverride w:ilvl="0">
      <w:startOverride w:val="1"/>
    </w:lvlOverride>
    <w:lvlOverride w:ilvl="1"/>
    <w:lvlOverride w:ilvl="2"/>
    <w:lvlOverride w:ilvl="3"/>
    <w:lvlOverride w:ilvl="4"/>
    <w:lvlOverride w:ilvl="5"/>
    <w:lvlOverride w:ilvl="6"/>
    <w:lvlOverride w:ilvl="7"/>
    <w:lvlOverride w:ilvl="8"/>
  </w:num>
  <w:num w:numId="471" w16cid:durableId="2034186322">
    <w:abstractNumId w:val="282"/>
  </w:num>
  <w:num w:numId="472" w16cid:durableId="1657761470">
    <w:abstractNumId w:val="149"/>
  </w:num>
  <w:num w:numId="473" w16cid:durableId="861864751">
    <w:abstractNumId w:val="479"/>
  </w:num>
  <w:num w:numId="474" w16cid:durableId="1664508166">
    <w:abstractNumId w:val="551"/>
  </w:num>
  <w:num w:numId="475" w16cid:durableId="1715231130">
    <w:abstractNumId w:val="25"/>
  </w:num>
  <w:num w:numId="476" w16cid:durableId="814376037">
    <w:abstractNumId w:val="466"/>
  </w:num>
  <w:num w:numId="477" w16cid:durableId="1355689461">
    <w:abstractNumId w:val="502"/>
  </w:num>
  <w:num w:numId="478" w16cid:durableId="641886964">
    <w:abstractNumId w:val="444"/>
  </w:num>
  <w:num w:numId="479" w16cid:durableId="1415009465">
    <w:abstractNumId w:val="74"/>
  </w:num>
  <w:num w:numId="480" w16cid:durableId="13070162">
    <w:abstractNumId w:val="535"/>
  </w:num>
  <w:num w:numId="481" w16cid:durableId="1680884374">
    <w:abstractNumId w:val="21"/>
  </w:num>
  <w:num w:numId="482" w16cid:durableId="678586760">
    <w:abstractNumId w:val="516"/>
  </w:num>
  <w:num w:numId="483" w16cid:durableId="1726174292">
    <w:abstractNumId w:val="478"/>
  </w:num>
  <w:num w:numId="484" w16cid:durableId="1800145899">
    <w:abstractNumId w:val="225"/>
  </w:num>
  <w:num w:numId="485" w16cid:durableId="1746342665">
    <w:abstractNumId w:val="441"/>
  </w:num>
  <w:num w:numId="486" w16cid:durableId="1943419651">
    <w:abstractNumId w:val="578"/>
  </w:num>
  <w:num w:numId="487" w16cid:durableId="313722947">
    <w:abstractNumId w:val="77"/>
  </w:num>
  <w:num w:numId="488" w16cid:durableId="299724662">
    <w:abstractNumId w:val="508"/>
  </w:num>
  <w:num w:numId="489" w16cid:durableId="1571188859">
    <w:abstractNumId w:val="587"/>
  </w:num>
  <w:num w:numId="490" w16cid:durableId="2036467908">
    <w:abstractNumId w:val="530"/>
  </w:num>
  <w:num w:numId="491" w16cid:durableId="2022468971">
    <w:abstractNumId w:val="372"/>
  </w:num>
  <w:num w:numId="492" w16cid:durableId="1987511464">
    <w:abstractNumId w:val="141"/>
  </w:num>
  <w:num w:numId="493" w16cid:durableId="961956210">
    <w:abstractNumId w:val="201"/>
  </w:num>
  <w:num w:numId="494" w16cid:durableId="1548757581">
    <w:abstractNumId w:val="232"/>
  </w:num>
  <w:num w:numId="495" w16cid:durableId="61225090">
    <w:abstractNumId w:val="120"/>
  </w:num>
  <w:num w:numId="496" w16cid:durableId="621350816">
    <w:abstractNumId w:val="512"/>
  </w:num>
  <w:num w:numId="497" w16cid:durableId="787971173">
    <w:abstractNumId w:val="403"/>
  </w:num>
  <w:num w:numId="498" w16cid:durableId="313687380">
    <w:abstractNumId w:val="505"/>
  </w:num>
  <w:num w:numId="499" w16cid:durableId="1225877255">
    <w:abstractNumId w:val="200"/>
  </w:num>
  <w:num w:numId="500" w16cid:durableId="1016034393">
    <w:abstractNumId w:val="164"/>
  </w:num>
  <w:num w:numId="501" w16cid:durableId="976377135">
    <w:abstractNumId w:val="307"/>
  </w:num>
  <w:num w:numId="502" w16cid:durableId="45878843">
    <w:abstractNumId w:val="527"/>
  </w:num>
  <w:num w:numId="503" w16cid:durableId="264121256">
    <w:abstractNumId w:val="462"/>
  </w:num>
  <w:num w:numId="504" w16cid:durableId="85542309">
    <w:abstractNumId w:val="287"/>
  </w:num>
  <w:num w:numId="505" w16cid:durableId="446587478">
    <w:abstractNumId w:val="624"/>
  </w:num>
  <w:num w:numId="506" w16cid:durableId="1346707968">
    <w:abstractNumId w:val="331"/>
  </w:num>
  <w:num w:numId="507" w16cid:durableId="244609687">
    <w:abstractNumId w:val="598"/>
  </w:num>
  <w:num w:numId="508" w16cid:durableId="1339846816">
    <w:abstractNumId w:val="71"/>
  </w:num>
  <w:num w:numId="509" w16cid:durableId="1806897074">
    <w:abstractNumId w:val="265"/>
  </w:num>
  <w:num w:numId="510" w16cid:durableId="1291013671">
    <w:abstractNumId w:val="316"/>
  </w:num>
  <w:num w:numId="511" w16cid:durableId="1646664060">
    <w:abstractNumId w:val="370"/>
  </w:num>
  <w:num w:numId="512" w16cid:durableId="1663042682">
    <w:abstractNumId w:val="19"/>
  </w:num>
  <w:num w:numId="513" w16cid:durableId="1549953198">
    <w:abstractNumId w:val="171"/>
  </w:num>
  <w:num w:numId="514" w16cid:durableId="851188325">
    <w:abstractNumId w:val="187"/>
  </w:num>
  <w:num w:numId="515" w16cid:durableId="966742090">
    <w:abstractNumId w:val="585"/>
  </w:num>
  <w:num w:numId="516" w16cid:durableId="1714038317">
    <w:abstractNumId w:val="633"/>
  </w:num>
  <w:num w:numId="517" w16cid:durableId="1232234076">
    <w:abstractNumId w:val="59"/>
  </w:num>
  <w:num w:numId="518" w16cid:durableId="746610974">
    <w:abstractNumId w:val="37"/>
  </w:num>
  <w:num w:numId="519" w16cid:durableId="171801677">
    <w:abstractNumId w:val="499"/>
  </w:num>
  <w:num w:numId="520" w16cid:durableId="1755928157">
    <w:abstractNumId w:val="288"/>
  </w:num>
  <w:num w:numId="521" w16cid:durableId="1834055835">
    <w:abstractNumId w:val="202"/>
  </w:num>
  <w:num w:numId="522" w16cid:durableId="766467992">
    <w:abstractNumId w:val="133"/>
  </w:num>
  <w:num w:numId="523" w16cid:durableId="613439930">
    <w:abstractNumId w:val="389"/>
  </w:num>
  <w:num w:numId="524" w16cid:durableId="269169467">
    <w:abstractNumId w:val="0"/>
  </w:num>
  <w:num w:numId="525" w16cid:durableId="589003966">
    <w:abstractNumId w:val="219"/>
  </w:num>
  <w:num w:numId="526" w16cid:durableId="1579513531">
    <w:abstractNumId w:val="414"/>
  </w:num>
  <w:num w:numId="527" w16cid:durableId="801846727">
    <w:abstractNumId w:val="309"/>
  </w:num>
  <w:num w:numId="528" w16cid:durableId="1529177875">
    <w:abstractNumId w:val="292"/>
  </w:num>
  <w:num w:numId="529" w16cid:durableId="453866445">
    <w:abstractNumId w:val="618"/>
  </w:num>
  <w:num w:numId="530" w16cid:durableId="1419205882">
    <w:abstractNumId w:val="528"/>
  </w:num>
  <w:num w:numId="531" w16cid:durableId="936062437">
    <w:abstractNumId w:val="90"/>
  </w:num>
  <w:num w:numId="532" w16cid:durableId="1930848532">
    <w:abstractNumId w:val="147"/>
  </w:num>
  <w:num w:numId="533" w16cid:durableId="1738434193">
    <w:abstractNumId w:val="434"/>
  </w:num>
  <w:num w:numId="534" w16cid:durableId="310331980">
    <w:abstractNumId w:val="14"/>
  </w:num>
  <w:num w:numId="535" w16cid:durableId="45833719">
    <w:abstractNumId w:val="242"/>
  </w:num>
  <w:num w:numId="536" w16cid:durableId="517232485">
    <w:abstractNumId w:val="218"/>
  </w:num>
  <w:num w:numId="537" w16cid:durableId="1991713219">
    <w:abstractNumId w:val="472"/>
  </w:num>
  <w:num w:numId="538" w16cid:durableId="1964924299">
    <w:abstractNumId w:val="519"/>
  </w:num>
  <w:num w:numId="539" w16cid:durableId="1422411196">
    <w:abstractNumId w:val="491"/>
  </w:num>
  <w:num w:numId="540" w16cid:durableId="1834758854">
    <w:abstractNumId w:val="411"/>
  </w:num>
  <w:num w:numId="541" w16cid:durableId="607739700">
    <w:abstractNumId w:val="626"/>
  </w:num>
  <w:num w:numId="542" w16cid:durableId="463619741">
    <w:abstractNumId w:val="531"/>
  </w:num>
  <w:num w:numId="543" w16cid:durableId="1006593118">
    <w:abstractNumId w:val="172"/>
  </w:num>
  <w:num w:numId="544" w16cid:durableId="1113131002">
    <w:abstractNumId w:val="430"/>
  </w:num>
  <w:num w:numId="545" w16cid:durableId="1028601661">
    <w:abstractNumId w:val="319"/>
  </w:num>
  <w:num w:numId="546" w16cid:durableId="1405182987">
    <w:abstractNumId w:val="325"/>
  </w:num>
  <w:num w:numId="547" w16cid:durableId="1418331615">
    <w:abstractNumId w:val="165"/>
  </w:num>
  <w:num w:numId="548" w16cid:durableId="1611551982">
    <w:abstractNumId w:val="47"/>
  </w:num>
  <w:num w:numId="549" w16cid:durableId="1687977254">
    <w:abstractNumId w:val="327"/>
  </w:num>
  <w:num w:numId="550" w16cid:durableId="717123698">
    <w:abstractNumId w:val="356"/>
  </w:num>
  <w:num w:numId="551" w16cid:durableId="1096053801">
    <w:abstractNumId w:val="521"/>
  </w:num>
  <w:num w:numId="552" w16cid:durableId="277371636">
    <w:abstractNumId w:val="337"/>
  </w:num>
  <w:num w:numId="553" w16cid:durableId="2102796701">
    <w:abstractNumId w:val="421"/>
  </w:num>
  <w:num w:numId="554" w16cid:durableId="1052970195">
    <w:abstractNumId w:val="12"/>
  </w:num>
  <w:num w:numId="555" w16cid:durableId="991716498">
    <w:abstractNumId w:val="144"/>
  </w:num>
  <w:num w:numId="556" w16cid:durableId="2094206805">
    <w:abstractNumId w:val="306"/>
  </w:num>
  <w:num w:numId="557" w16cid:durableId="1547837847">
    <w:abstractNumId w:val="387"/>
  </w:num>
  <w:num w:numId="558" w16cid:durableId="1368337587">
    <w:abstractNumId w:val="115"/>
  </w:num>
  <w:num w:numId="559" w16cid:durableId="369307293">
    <w:abstractNumId w:val="627"/>
  </w:num>
  <w:num w:numId="560" w16cid:durableId="162164932">
    <w:abstractNumId w:val="439"/>
  </w:num>
  <w:num w:numId="561" w16cid:durableId="1672487204">
    <w:abstractNumId w:val="112"/>
  </w:num>
  <w:num w:numId="562" w16cid:durableId="712847055">
    <w:abstractNumId w:val="135"/>
  </w:num>
  <w:num w:numId="563" w16cid:durableId="1752508893">
    <w:abstractNumId w:val="233"/>
  </w:num>
  <w:num w:numId="564" w16cid:durableId="1036852472">
    <w:abstractNumId w:val="404"/>
  </w:num>
  <w:num w:numId="565" w16cid:durableId="320815825">
    <w:abstractNumId w:val="108"/>
  </w:num>
  <w:num w:numId="566" w16cid:durableId="251474225">
    <w:abstractNumId w:val="622"/>
  </w:num>
  <w:num w:numId="567" w16cid:durableId="1951282910">
    <w:abstractNumId w:val="263"/>
  </w:num>
  <w:num w:numId="568" w16cid:durableId="351880619">
    <w:abstractNumId w:val="621"/>
  </w:num>
  <w:num w:numId="569" w16cid:durableId="1687052199">
    <w:abstractNumId w:val="351"/>
  </w:num>
  <w:num w:numId="570" w16cid:durableId="1487819842">
    <w:abstractNumId w:val="406"/>
  </w:num>
  <w:num w:numId="571" w16cid:durableId="921916789">
    <w:abstractNumId w:val="606"/>
  </w:num>
  <w:num w:numId="572" w16cid:durableId="834303963">
    <w:abstractNumId w:val="546"/>
  </w:num>
  <w:num w:numId="573" w16cid:durableId="1650941465">
    <w:abstractNumId w:val="495"/>
  </w:num>
  <w:num w:numId="574" w16cid:durableId="848368211">
    <w:abstractNumId w:val="459"/>
  </w:num>
  <w:num w:numId="575" w16cid:durableId="886993578">
    <w:abstractNumId w:val="124"/>
  </w:num>
  <w:num w:numId="576" w16cid:durableId="1078331755">
    <w:abstractNumId w:val="106"/>
  </w:num>
  <w:num w:numId="577" w16cid:durableId="1972981157">
    <w:abstractNumId w:val="620"/>
  </w:num>
  <w:num w:numId="578" w16cid:durableId="12464593">
    <w:abstractNumId w:val="410"/>
  </w:num>
  <w:num w:numId="579" w16cid:durableId="1225948167">
    <w:abstractNumId w:val="593"/>
  </w:num>
  <w:num w:numId="580" w16cid:durableId="1861432751">
    <w:abstractNumId w:val="398"/>
  </w:num>
  <w:num w:numId="581" w16cid:durableId="918519292">
    <w:abstractNumId w:val="440"/>
  </w:num>
  <w:num w:numId="582" w16cid:durableId="1979341604">
    <w:abstractNumId w:val="397"/>
  </w:num>
  <w:num w:numId="583" w16cid:durableId="1134981983">
    <w:abstractNumId w:val="320"/>
  </w:num>
  <w:num w:numId="584" w16cid:durableId="1716351546">
    <w:abstractNumId w:val="285"/>
  </w:num>
  <w:num w:numId="585" w16cid:durableId="1786733711">
    <w:abstractNumId w:val="82"/>
  </w:num>
  <w:num w:numId="586" w16cid:durableId="212154020">
    <w:abstractNumId w:val="589"/>
  </w:num>
  <w:num w:numId="587" w16cid:durableId="1619485514">
    <w:abstractNumId w:val="429"/>
  </w:num>
  <w:num w:numId="588" w16cid:durableId="1481069144">
    <w:abstractNumId w:val="577"/>
  </w:num>
  <w:num w:numId="589" w16cid:durableId="955867090">
    <w:abstractNumId w:val="450"/>
  </w:num>
  <w:num w:numId="590" w16cid:durableId="1438599995">
    <w:abstractNumId w:val="447"/>
  </w:num>
  <w:num w:numId="591" w16cid:durableId="1622761908">
    <w:abstractNumId w:val="266"/>
  </w:num>
  <w:num w:numId="592" w16cid:durableId="1998149100">
    <w:abstractNumId w:val="118"/>
  </w:num>
  <w:num w:numId="593" w16cid:durableId="1974828767">
    <w:abstractNumId w:val="261"/>
  </w:num>
  <w:num w:numId="594" w16cid:durableId="49499867">
    <w:abstractNumId w:val="390"/>
  </w:num>
  <w:num w:numId="595" w16cid:durableId="1731615838">
    <w:abstractNumId w:val="494"/>
  </w:num>
  <w:num w:numId="596" w16cid:durableId="1410539756">
    <w:abstractNumId w:val="270"/>
  </w:num>
  <w:num w:numId="597" w16cid:durableId="1051230145">
    <w:abstractNumId w:val="326"/>
  </w:num>
  <w:num w:numId="598" w16cid:durableId="1739208699">
    <w:abstractNumId w:val="109"/>
  </w:num>
  <w:num w:numId="599" w16cid:durableId="1191410702">
    <w:abstractNumId w:val="298"/>
  </w:num>
  <w:num w:numId="600" w16cid:durableId="185146234">
    <w:abstractNumId w:val="192"/>
  </w:num>
  <w:num w:numId="601" w16cid:durableId="1454444334">
    <w:abstractNumId w:val="418"/>
  </w:num>
  <w:num w:numId="602" w16cid:durableId="2106532735">
    <w:abstractNumId w:val="452"/>
  </w:num>
  <w:num w:numId="603" w16cid:durableId="1905528412">
    <w:abstractNumId w:val="510"/>
  </w:num>
  <w:num w:numId="604" w16cid:durableId="106121581">
    <w:abstractNumId w:val="415"/>
  </w:num>
  <w:num w:numId="605" w16cid:durableId="607010152">
    <w:abstractNumId w:val="488"/>
  </w:num>
  <w:num w:numId="606" w16cid:durableId="281810739">
    <w:abstractNumId w:val="454"/>
  </w:num>
  <w:num w:numId="607" w16cid:durableId="742752166">
    <w:abstractNumId w:val="102"/>
  </w:num>
  <w:num w:numId="608" w16cid:durableId="1511795537">
    <w:abstractNumId w:val="268"/>
  </w:num>
  <w:num w:numId="609" w16cid:durableId="1044522711">
    <w:abstractNumId w:val="56"/>
  </w:num>
  <w:num w:numId="610" w16cid:durableId="1392076453">
    <w:abstractNumId w:val="583"/>
  </w:num>
  <w:num w:numId="611" w16cid:durableId="178662663">
    <w:abstractNumId w:val="121"/>
  </w:num>
  <w:num w:numId="612" w16cid:durableId="398210473">
    <w:abstractNumId w:val="623"/>
  </w:num>
  <w:num w:numId="613" w16cid:durableId="1244921872">
    <w:abstractNumId w:val="455"/>
  </w:num>
  <w:num w:numId="614" w16cid:durableId="349140509">
    <w:abstractNumId w:val="95"/>
  </w:num>
  <w:num w:numId="615" w16cid:durableId="2094010558">
    <w:abstractNumId w:val="442"/>
  </w:num>
  <w:num w:numId="616" w16cid:durableId="125246094">
    <w:abstractNumId w:val="11"/>
  </w:num>
  <w:num w:numId="617" w16cid:durableId="2023703111">
    <w:abstractNumId w:val="278"/>
  </w:num>
  <w:num w:numId="618" w16cid:durableId="1641306419">
    <w:abstractNumId w:val="465"/>
  </w:num>
  <w:num w:numId="619" w16cid:durableId="1159030801">
    <w:abstractNumId w:val="558"/>
  </w:num>
  <w:num w:numId="620" w16cid:durableId="472677683">
    <w:abstractNumId w:val="486"/>
  </w:num>
  <w:num w:numId="621" w16cid:durableId="1937907627">
    <w:abstractNumId w:val="252"/>
  </w:num>
  <w:num w:numId="622" w16cid:durableId="184290039">
    <w:abstractNumId w:val="541"/>
  </w:num>
  <w:num w:numId="623" w16cid:durableId="1493372305">
    <w:abstractNumId w:val="560"/>
  </w:num>
  <w:num w:numId="624" w16cid:durableId="797340108">
    <w:abstractNumId w:val="318"/>
  </w:num>
  <w:num w:numId="625" w16cid:durableId="1804931374">
    <w:abstractNumId w:val="216"/>
  </w:num>
  <w:num w:numId="626" w16cid:durableId="947858834">
    <w:abstractNumId w:val="348"/>
  </w:num>
  <w:num w:numId="627" w16cid:durableId="1721055524">
    <w:abstractNumId w:val="269"/>
  </w:num>
  <w:num w:numId="628" w16cid:durableId="1314868523">
    <w:abstractNumId w:val="279"/>
  </w:num>
  <w:num w:numId="629" w16cid:durableId="937634764">
    <w:abstractNumId w:val="86"/>
  </w:num>
  <w:num w:numId="630" w16cid:durableId="1545169726">
    <w:abstractNumId w:val="75"/>
  </w:num>
  <w:num w:numId="631" w16cid:durableId="1718243087">
    <w:abstractNumId w:val="117"/>
  </w:num>
  <w:num w:numId="632" w16cid:durableId="888569469">
    <w:abstractNumId w:val="61"/>
  </w:num>
  <w:num w:numId="633" w16cid:durableId="1732534672">
    <w:abstractNumId w:val="556"/>
  </w:num>
  <w:num w:numId="634" w16cid:durableId="637220402">
    <w:abstractNumId w:val="591"/>
  </w:num>
  <w:num w:numId="635" w16cid:durableId="1392146706">
    <w:abstractNumId w:val="62"/>
  </w:num>
  <w:num w:numId="636" w16cid:durableId="2098819030">
    <w:abstractNumId w:val="277"/>
  </w:num>
  <w:num w:numId="637" w16cid:durableId="813371900">
    <w:abstractNumId w:val="586"/>
  </w:num>
  <w:num w:numId="638" w16cid:durableId="655648702">
    <w:abstractNumId w:val="154"/>
  </w:num>
  <w:num w:numId="639" w16cid:durableId="507015053">
    <w:abstractNumId w:val="363"/>
  </w:num>
  <w:num w:numId="640" w16cid:durableId="1331060000">
    <w:abstractNumId w:val="412"/>
  </w:num>
  <w:num w:numId="641" w16cid:durableId="413745872">
    <w:abstractNumId w:val="167"/>
  </w:num>
  <w:num w:numId="642" w16cid:durableId="1393967797">
    <w:abstractNumId w:val="19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D83"/>
    <w:rsid w:val="00003EC2"/>
    <w:rsid w:val="00003EC3"/>
    <w:rsid w:val="000040A9"/>
    <w:rsid w:val="0000451C"/>
    <w:rsid w:val="0000458E"/>
    <w:rsid w:val="00004E70"/>
    <w:rsid w:val="00004E99"/>
    <w:rsid w:val="000054F2"/>
    <w:rsid w:val="0000559B"/>
    <w:rsid w:val="00005E66"/>
    <w:rsid w:val="0000631E"/>
    <w:rsid w:val="000066DC"/>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199"/>
    <w:rsid w:val="00013371"/>
    <w:rsid w:val="00013D8A"/>
    <w:rsid w:val="00014758"/>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2D7"/>
    <w:rsid w:val="000404D2"/>
    <w:rsid w:val="00040505"/>
    <w:rsid w:val="000418F5"/>
    <w:rsid w:val="00041C10"/>
    <w:rsid w:val="00041C57"/>
    <w:rsid w:val="00041D96"/>
    <w:rsid w:val="0004219A"/>
    <w:rsid w:val="000425F8"/>
    <w:rsid w:val="00042ADB"/>
    <w:rsid w:val="000434B7"/>
    <w:rsid w:val="000435E4"/>
    <w:rsid w:val="00045C7A"/>
    <w:rsid w:val="00046189"/>
    <w:rsid w:val="00046796"/>
    <w:rsid w:val="000467FD"/>
    <w:rsid w:val="0004682C"/>
    <w:rsid w:val="00046833"/>
    <w:rsid w:val="00046AAF"/>
    <w:rsid w:val="00046D1C"/>
    <w:rsid w:val="00047225"/>
    <w:rsid w:val="00047898"/>
    <w:rsid w:val="00047D21"/>
    <w:rsid w:val="00047D47"/>
    <w:rsid w:val="00047E60"/>
    <w:rsid w:val="00047ECF"/>
    <w:rsid w:val="00050439"/>
    <w:rsid w:val="00050D8A"/>
    <w:rsid w:val="0005106C"/>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29F"/>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800F6"/>
    <w:rsid w:val="00081F3E"/>
    <w:rsid w:val="000823B0"/>
    <w:rsid w:val="0008335B"/>
    <w:rsid w:val="00083379"/>
    <w:rsid w:val="00083587"/>
    <w:rsid w:val="00083838"/>
    <w:rsid w:val="00083B6A"/>
    <w:rsid w:val="00083E5A"/>
    <w:rsid w:val="00084274"/>
    <w:rsid w:val="000842D5"/>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71D"/>
    <w:rsid w:val="0009798B"/>
    <w:rsid w:val="00097C40"/>
    <w:rsid w:val="00097C99"/>
    <w:rsid w:val="000A0101"/>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223"/>
    <w:rsid w:val="000A6351"/>
    <w:rsid w:val="000A63D6"/>
    <w:rsid w:val="000A784D"/>
    <w:rsid w:val="000A7B38"/>
    <w:rsid w:val="000A7F11"/>
    <w:rsid w:val="000B015B"/>
    <w:rsid w:val="000B0343"/>
    <w:rsid w:val="000B13B8"/>
    <w:rsid w:val="000B1538"/>
    <w:rsid w:val="000B1EF6"/>
    <w:rsid w:val="000B1FE1"/>
    <w:rsid w:val="000B2985"/>
    <w:rsid w:val="000B2C88"/>
    <w:rsid w:val="000B3342"/>
    <w:rsid w:val="000B34AF"/>
    <w:rsid w:val="000B3905"/>
    <w:rsid w:val="000B3A59"/>
    <w:rsid w:val="000B3B37"/>
    <w:rsid w:val="000B3D2A"/>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9BF"/>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2D1B"/>
    <w:rsid w:val="000E414F"/>
    <w:rsid w:val="000E4761"/>
    <w:rsid w:val="000E48AF"/>
    <w:rsid w:val="000E58CF"/>
    <w:rsid w:val="000E59A0"/>
    <w:rsid w:val="000E612F"/>
    <w:rsid w:val="000E6352"/>
    <w:rsid w:val="000E64A2"/>
    <w:rsid w:val="000E6738"/>
    <w:rsid w:val="000E7403"/>
    <w:rsid w:val="000E7A84"/>
    <w:rsid w:val="000E7AF7"/>
    <w:rsid w:val="000F0A1F"/>
    <w:rsid w:val="000F12B4"/>
    <w:rsid w:val="000F15BC"/>
    <w:rsid w:val="000F180A"/>
    <w:rsid w:val="000F1C92"/>
    <w:rsid w:val="000F238F"/>
    <w:rsid w:val="000F2D25"/>
    <w:rsid w:val="000F2EEE"/>
    <w:rsid w:val="000F316B"/>
    <w:rsid w:val="000F3697"/>
    <w:rsid w:val="000F407D"/>
    <w:rsid w:val="000F4EF3"/>
    <w:rsid w:val="000F52E2"/>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7779"/>
    <w:rsid w:val="001078C2"/>
    <w:rsid w:val="00107C7A"/>
    <w:rsid w:val="00107E1C"/>
    <w:rsid w:val="00110243"/>
    <w:rsid w:val="001112C4"/>
    <w:rsid w:val="001113D1"/>
    <w:rsid w:val="00111444"/>
    <w:rsid w:val="00111723"/>
    <w:rsid w:val="00111860"/>
    <w:rsid w:val="00111E56"/>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83"/>
    <w:rsid w:val="00124875"/>
    <w:rsid w:val="00124D84"/>
    <w:rsid w:val="00124D97"/>
    <w:rsid w:val="00124EF5"/>
    <w:rsid w:val="001250DD"/>
    <w:rsid w:val="001251E8"/>
    <w:rsid w:val="001256A7"/>
    <w:rsid w:val="00125733"/>
    <w:rsid w:val="00125EC5"/>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383"/>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6C0"/>
    <w:rsid w:val="00152835"/>
    <w:rsid w:val="00152CFF"/>
    <w:rsid w:val="001559FA"/>
    <w:rsid w:val="001561EC"/>
    <w:rsid w:val="00156374"/>
    <w:rsid w:val="001572C1"/>
    <w:rsid w:val="001577D8"/>
    <w:rsid w:val="00157FC3"/>
    <w:rsid w:val="00160739"/>
    <w:rsid w:val="00160CAD"/>
    <w:rsid w:val="00161F63"/>
    <w:rsid w:val="00161FE4"/>
    <w:rsid w:val="0016271E"/>
    <w:rsid w:val="00162D7A"/>
    <w:rsid w:val="001633C3"/>
    <w:rsid w:val="00164007"/>
    <w:rsid w:val="0016411F"/>
    <w:rsid w:val="00164742"/>
    <w:rsid w:val="00164A21"/>
    <w:rsid w:val="00164C0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BE4"/>
    <w:rsid w:val="00172EFA"/>
    <w:rsid w:val="00173154"/>
    <w:rsid w:val="0017335D"/>
    <w:rsid w:val="00173608"/>
    <w:rsid w:val="00173FD2"/>
    <w:rsid w:val="001745EC"/>
    <w:rsid w:val="001747B7"/>
    <w:rsid w:val="00174B63"/>
    <w:rsid w:val="00175C30"/>
    <w:rsid w:val="001762F8"/>
    <w:rsid w:val="00177069"/>
    <w:rsid w:val="00177FC1"/>
    <w:rsid w:val="0018014F"/>
    <w:rsid w:val="00180187"/>
    <w:rsid w:val="0018070A"/>
    <w:rsid w:val="00180988"/>
    <w:rsid w:val="0018099A"/>
    <w:rsid w:val="001815A2"/>
    <w:rsid w:val="00181FC1"/>
    <w:rsid w:val="00182F0A"/>
    <w:rsid w:val="00182F13"/>
    <w:rsid w:val="00183034"/>
    <w:rsid w:val="001830F7"/>
    <w:rsid w:val="0018331E"/>
    <w:rsid w:val="0018371D"/>
    <w:rsid w:val="00183EE6"/>
    <w:rsid w:val="0018443C"/>
    <w:rsid w:val="001844D0"/>
    <w:rsid w:val="001844E5"/>
    <w:rsid w:val="00184ABD"/>
    <w:rsid w:val="00184DB0"/>
    <w:rsid w:val="00184E75"/>
    <w:rsid w:val="0018528A"/>
    <w:rsid w:val="0018588A"/>
    <w:rsid w:val="00185D4F"/>
    <w:rsid w:val="00186BE6"/>
    <w:rsid w:val="00187252"/>
    <w:rsid w:val="001914DE"/>
    <w:rsid w:val="00191A9C"/>
    <w:rsid w:val="00191C91"/>
    <w:rsid w:val="00192DD9"/>
    <w:rsid w:val="001931F7"/>
    <w:rsid w:val="00193878"/>
    <w:rsid w:val="00193A3A"/>
    <w:rsid w:val="00193D00"/>
    <w:rsid w:val="00194097"/>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99A"/>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71E"/>
    <w:rsid w:val="001B691A"/>
    <w:rsid w:val="001B6D78"/>
    <w:rsid w:val="001B72E7"/>
    <w:rsid w:val="001B7520"/>
    <w:rsid w:val="001B7D23"/>
    <w:rsid w:val="001C02D8"/>
    <w:rsid w:val="001C0444"/>
    <w:rsid w:val="001C04E3"/>
    <w:rsid w:val="001C052B"/>
    <w:rsid w:val="001C2378"/>
    <w:rsid w:val="001C3837"/>
    <w:rsid w:val="001C3EE9"/>
    <w:rsid w:val="001C3FA4"/>
    <w:rsid w:val="001C40F9"/>
    <w:rsid w:val="001C40FC"/>
    <w:rsid w:val="001C41B6"/>
    <w:rsid w:val="001C458B"/>
    <w:rsid w:val="001C46BC"/>
    <w:rsid w:val="001C50F9"/>
    <w:rsid w:val="001C536D"/>
    <w:rsid w:val="001C5D4F"/>
    <w:rsid w:val="001C64C0"/>
    <w:rsid w:val="001C69DA"/>
    <w:rsid w:val="001C6F06"/>
    <w:rsid w:val="001C75AF"/>
    <w:rsid w:val="001C7611"/>
    <w:rsid w:val="001C7760"/>
    <w:rsid w:val="001D02E9"/>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621"/>
    <w:rsid w:val="001F5777"/>
    <w:rsid w:val="001F5937"/>
    <w:rsid w:val="001F59E3"/>
    <w:rsid w:val="001F59ED"/>
    <w:rsid w:val="001F5A1B"/>
    <w:rsid w:val="001F7121"/>
    <w:rsid w:val="001F7534"/>
    <w:rsid w:val="002009BC"/>
    <w:rsid w:val="00200D2C"/>
    <w:rsid w:val="002019D8"/>
    <w:rsid w:val="00201EC7"/>
    <w:rsid w:val="00202964"/>
    <w:rsid w:val="00202D46"/>
    <w:rsid w:val="0020349A"/>
    <w:rsid w:val="002034B4"/>
    <w:rsid w:val="002036BB"/>
    <w:rsid w:val="00203D63"/>
    <w:rsid w:val="00204032"/>
    <w:rsid w:val="002048C2"/>
    <w:rsid w:val="00204A86"/>
    <w:rsid w:val="00204AFE"/>
    <w:rsid w:val="00204BAD"/>
    <w:rsid w:val="00204CCB"/>
    <w:rsid w:val="00204D60"/>
    <w:rsid w:val="00204FD9"/>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65A1"/>
    <w:rsid w:val="00217C1C"/>
    <w:rsid w:val="0022010F"/>
    <w:rsid w:val="00220894"/>
    <w:rsid w:val="002208F5"/>
    <w:rsid w:val="0022095C"/>
    <w:rsid w:val="00221772"/>
    <w:rsid w:val="002237C4"/>
    <w:rsid w:val="002243E2"/>
    <w:rsid w:val="00224952"/>
    <w:rsid w:val="00224DD2"/>
    <w:rsid w:val="00225905"/>
    <w:rsid w:val="00225A6A"/>
    <w:rsid w:val="00225AC7"/>
    <w:rsid w:val="00225ACC"/>
    <w:rsid w:val="00225DAD"/>
    <w:rsid w:val="00227237"/>
    <w:rsid w:val="00227DBD"/>
    <w:rsid w:val="00227E1E"/>
    <w:rsid w:val="00230529"/>
    <w:rsid w:val="002311BE"/>
    <w:rsid w:val="00231C25"/>
    <w:rsid w:val="00231C6F"/>
    <w:rsid w:val="0023244C"/>
    <w:rsid w:val="002329C4"/>
    <w:rsid w:val="00232A90"/>
    <w:rsid w:val="00232B3B"/>
    <w:rsid w:val="002335E1"/>
    <w:rsid w:val="00233D18"/>
    <w:rsid w:val="00234151"/>
    <w:rsid w:val="00234F28"/>
    <w:rsid w:val="00234F8C"/>
    <w:rsid w:val="0023535E"/>
    <w:rsid w:val="00235542"/>
    <w:rsid w:val="002356A8"/>
    <w:rsid w:val="00235DAD"/>
    <w:rsid w:val="002369B0"/>
    <w:rsid w:val="00236AD8"/>
    <w:rsid w:val="00236B3F"/>
    <w:rsid w:val="002401F5"/>
    <w:rsid w:val="002407C9"/>
    <w:rsid w:val="00240E54"/>
    <w:rsid w:val="002419CC"/>
    <w:rsid w:val="00241CFB"/>
    <w:rsid w:val="00241F85"/>
    <w:rsid w:val="00242380"/>
    <w:rsid w:val="002423AD"/>
    <w:rsid w:val="00242A89"/>
    <w:rsid w:val="00243C38"/>
    <w:rsid w:val="00244BC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CF2"/>
    <w:rsid w:val="00257BF4"/>
    <w:rsid w:val="00260003"/>
    <w:rsid w:val="0026035D"/>
    <w:rsid w:val="002606D6"/>
    <w:rsid w:val="00260B25"/>
    <w:rsid w:val="00261C98"/>
    <w:rsid w:val="0026248E"/>
    <w:rsid w:val="002626AE"/>
    <w:rsid w:val="00262914"/>
    <w:rsid w:val="00262AB2"/>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9B4"/>
    <w:rsid w:val="00276A35"/>
    <w:rsid w:val="00276F36"/>
    <w:rsid w:val="002773CD"/>
    <w:rsid w:val="002774DD"/>
    <w:rsid w:val="00277835"/>
    <w:rsid w:val="00280AB1"/>
    <w:rsid w:val="00281274"/>
    <w:rsid w:val="00282281"/>
    <w:rsid w:val="00282A1F"/>
    <w:rsid w:val="002831B5"/>
    <w:rsid w:val="002833FD"/>
    <w:rsid w:val="0028344F"/>
    <w:rsid w:val="00283AD1"/>
    <w:rsid w:val="002846CE"/>
    <w:rsid w:val="00284B4D"/>
    <w:rsid w:val="00284BAE"/>
    <w:rsid w:val="00285318"/>
    <w:rsid w:val="002859AF"/>
    <w:rsid w:val="00286826"/>
    <w:rsid w:val="00286AE7"/>
    <w:rsid w:val="00286D34"/>
    <w:rsid w:val="00287243"/>
    <w:rsid w:val="00287552"/>
    <w:rsid w:val="00290647"/>
    <w:rsid w:val="002908E7"/>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E29"/>
    <w:rsid w:val="002A16D9"/>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806"/>
    <w:rsid w:val="002A6ACA"/>
    <w:rsid w:val="002A6F25"/>
    <w:rsid w:val="002A6FD3"/>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38E"/>
    <w:rsid w:val="002B586F"/>
    <w:rsid w:val="002B5DCA"/>
    <w:rsid w:val="002B6BDC"/>
    <w:rsid w:val="002B719C"/>
    <w:rsid w:val="002B75B0"/>
    <w:rsid w:val="002B785C"/>
    <w:rsid w:val="002B7EAF"/>
    <w:rsid w:val="002C099C"/>
    <w:rsid w:val="002C0B74"/>
    <w:rsid w:val="002C0C2B"/>
    <w:rsid w:val="002C0C8B"/>
    <w:rsid w:val="002C0CBB"/>
    <w:rsid w:val="002C1201"/>
    <w:rsid w:val="002C1460"/>
    <w:rsid w:val="002C14C7"/>
    <w:rsid w:val="002C20F2"/>
    <w:rsid w:val="002C2A5D"/>
    <w:rsid w:val="002C30EA"/>
    <w:rsid w:val="002C317A"/>
    <w:rsid w:val="002C38B2"/>
    <w:rsid w:val="002C3DC2"/>
    <w:rsid w:val="002C3F54"/>
    <w:rsid w:val="002C3F9C"/>
    <w:rsid w:val="002C51A7"/>
    <w:rsid w:val="002C5376"/>
    <w:rsid w:val="002C580E"/>
    <w:rsid w:val="002C5AFA"/>
    <w:rsid w:val="002C7022"/>
    <w:rsid w:val="002C73E3"/>
    <w:rsid w:val="002C7DF5"/>
    <w:rsid w:val="002D0439"/>
    <w:rsid w:val="002D0779"/>
    <w:rsid w:val="002D11B7"/>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5A0"/>
    <w:rsid w:val="002D6D34"/>
    <w:rsid w:val="002D72CC"/>
    <w:rsid w:val="002D7E51"/>
    <w:rsid w:val="002E0038"/>
    <w:rsid w:val="002E0319"/>
    <w:rsid w:val="002E1093"/>
    <w:rsid w:val="002E10B7"/>
    <w:rsid w:val="002E11A7"/>
    <w:rsid w:val="002E179B"/>
    <w:rsid w:val="002E1991"/>
    <w:rsid w:val="002E1C9E"/>
    <w:rsid w:val="002E1E84"/>
    <w:rsid w:val="002E215A"/>
    <w:rsid w:val="002E257B"/>
    <w:rsid w:val="002E3C65"/>
    <w:rsid w:val="002E3F5B"/>
    <w:rsid w:val="002E4362"/>
    <w:rsid w:val="002E4B5C"/>
    <w:rsid w:val="002E5270"/>
    <w:rsid w:val="002E5B07"/>
    <w:rsid w:val="002E63D9"/>
    <w:rsid w:val="002E640E"/>
    <w:rsid w:val="002E6A18"/>
    <w:rsid w:val="002E739D"/>
    <w:rsid w:val="002E7562"/>
    <w:rsid w:val="002F0939"/>
    <w:rsid w:val="002F0C28"/>
    <w:rsid w:val="002F281C"/>
    <w:rsid w:val="002F2999"/>
    <w:rsid w:val="002F3294"/>
    <w:rsid w:val="002F3CDE"/>
    <w:rsid w:val="002F4CF5"/>
    <w:rsid w:val="002F559A"/>
    <w:rsid w:val="002F5DD6"/>
    <w:rsid w:val="002F5FEA"/>
    <w:rsid w:val="002F6129"/>
    <w:rsid w:val="002F6147"/>
    <w:rsid w:val="002F63A8"/>
    <w:rsid w:val="002F63E7"/>
    <w:rsid w:val="002F6609"/>
    <w:rsid w:val="002F7BE3"/>
    <w:rsid w:val="002F7E6A"/>
    <w:rsid w:val="00300165"/>
    <w:rsid w:val="0030032C"/>
    <w:rsid w:val="00300445"/>
    <w:rsid w:val="003008C7"/>
    <w:rsid w:val="00300978"/>
    <w:rsid w:val="00300A54"/>
    <w:rsid w:val="00300F00"/>
    <w:rsid w:val="003010CF"/>
    <w:rsid w:val="003012AC"/>
    <w:rsid w:val="003016D7"/>
    <w:rsid w:val="00303440"/>
    <w:rsid w:val="00303C3F"/>
    <w:rsid w:val="003041E6"/>
    <w:rsid w:val="00304D9B"/>
    <w:rsid w:val="00304E7F"/>
    <w:rsid w:val="0030506B"/>
    <w:rsid w:val="003059E6"/>
    <w:rsid w:val="00305FF9"/>
    <w:rsid w:val="00306608"/>
    <w:rsid w:val="00306827"/>
    <w:rsid w:val="00306C63"/>
    <w:rsid w:val="00306E6B"/>
    <w:rsid w:val="0030723C"/>
    <w:rsid w:val="003100C8"/>
    <w:rsid w:val="003101AA"/>
    <w:rsid w:val="003105EB"/>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906"/>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1FB"/>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5F5D"/>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779"/>
    <w:rsid w:val="0036487C"/>
    <w:rsid w:val="00365411"/>
    <w:rsid w:val="003655E9"/>
    <w:rsid w:val="00365FA2"/>
    <w:rsid w:val="00366355"/>
    <w:rsid w:val="003664B0"/>
    <w:rsid w:val="00366C69"/>
    <w:rsid w:val="00367441"/>
    <w:rsid w:val="0036789B"/>
    <w:rsid w:val="00367B1D"/>
    <w:rsid w:val="003707F6"/>
    <w:rsid w:val="00370E4F"/>
    <w:rsid w:val="00370F65"/>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6A98"/>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7EA"/>
    <w:rsid w:val="00390EC7"/>
    <w:rsid w:val="003915A7"/>
    <w:rsid w:val="003919F6"/>
    <w:rsid w:val="0039218D"/>
    <w:rsid w:val="00392B93"/>
    <w:rsid w:val="003940CE"/>
    <w:rsid w:val="00394739"/>
    <w:rsid w:val="00394AE1"/>
    <w:rsid w:val="00395826"/>
    <w:rsid w:val="00395843"/>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B0142"/>
    <w:rsid w:val="003B0AAB"/>
    <w:rsid w:val="003B0B5B"/>
    <w:rsid w:val="003B0CE2"/>
    <w:rsid w:val="003B0E79"/>
    <w:rsid w:val="003B192E"/>
    <w:rsid w:val="003B19A2"/>
    <w:rsid w:val="003B255E"/>
    <w:rsid w:val="003B29C8"/>
    <w:rsid w:val="003B2CB3"/>
    <w:rsid w:val="003B31B1"/>
    <w:rsid w:val="003B3575"/>
    <w:rsid w:val="003B38D1"/>
    <w:rsid w:val="003B451B"/>
    <w:rsid w:val="003B4947"/>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47FB"/>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E0282"/>
    <w:rsid w:val="003E034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DBE"/>
    <w:rsid w:val="003F536E"/>
    <w:rsid w:val="003F6CD2"/>
    <w:rsid w:val="003F788D"/>
    <w:rsid w:val="003F7936"/>
    <w:rsid w:val="004001AC"/>
    <w:rsid w:val="00400700"/>
    <w:rsid w:val="004008FE"/>
    <w:rsid w:val="0040126E"/>
    <w:rsid w:val="004013AD"/>
    <w:rsid w:val="00401C4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06C8C"/>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4D0"/>
    <w:rsid w:val="00417F6C"/>
    <w:rsid w:val="0042038F"/>
    <w:rsid w:val="00421DCF"/>
    <w:rsid w:val="00421F52"/>
    <w:rsid w:val="00422341"/>
    <w:rsid w:val="0042248D"/>
    <w:rsid w:val="004226CC"/>
    <w:rsid w:val="00423641"/>
    <w:rsid w:val="004237F1"/>
    <w:rsid w:val="00423DA5"/>
    <w:rsid w:val="00424BB4"/>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6CE"/>
    <w:rsid w:val="004379F4"/>
    <w:rsid w:val="0044067E"/>
    <w:rsid w:val="004411FD"/>
    <w:rsid w:val="004423FF"/>
    <w:rsid w:val="00442686"/>
    <w:rsid w:val="00442E51"/>
    <w:rsid w:val="004434F4"/>
    <w:rsid w:val="00443D0E"/>
    <w:rsid w:val="00444706"/>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500C"/>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4E95"/>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12"/>
    <w:rsid w:val="004752D3"/>
    <w:rsid w:val="00475371"/>
    <w:rsid w:val="0047542A"/>
    <w:rsid w:val="004754E1"/>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F92"/>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81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0E2"/>
    <w:rsid w:val="004A6134"/>
    <w:rsid w:val="004A6302"/>
    <w:rsid w:val="004A7092"/>
    <w:rsid w:val="004A7437"/>
    <w:rsid w:val="004A74BE"/>
    <w:rsid w:val="004A7C99"/>
    <w:rsid w:val="004B0A85"/>
    <w:rsid w:val="004B1C92"/>
    <w:rsid w:val="004B2A5E"/>
    <w:rsid w:val="004B44D6"/>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2D7D"/>
    <w:rsid w:val="004C31B6"/>
    <w:rsid w:val="004C35B4"/>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55BB"/>
    <w:rsid w:val="004D6292"/>
    <w:rsid w:val="004D643D"/>
    <w:rsid w:val="004D6B7C"/>
    <w:rsid w:val="004D6F4D"/>
    <w:rsid w:val="004D6F95"/>
    <w:rsid w:val="004D70CF"/>
    <w:rsid w:val="004D72FE"/>
    <w:rsid w:val="004D7358"/>
    <w:rsid w:val="004D77A8"/>
    <w:rsid w:val="004D7E91"/>
    <w:rsid w:val="004E003A"/>
    <w:rsid w:val="004E0768"/>
    <w:rsid w:val="004E07D5"/>
    <w:rsid w:val="004E0922"/>
    <w:rsid w:val="004E1913"/>
    <w:rsid w:val="004E1A31"/>
    <w:rsid w:val="004E1C6F"/>
    <w:rsid w:val="004E1F93"/>
    <w:rsid w:val="004E2413"/>
    <w:rsid w:val="004E2818"/>
    <w:rsid w:val="004E2971"/>
    <w:rsid w:val="004E298C"/>
    <w:rsid w:val="004E2DE0"/>
    <w:rsid w:val="004E4060"/>
    <w:rsid w:val="004E409A"/>
    <w:rsid w:val="004E4456"/>
    <w:rsid w:val="004E44E0"/>
    <w:rsid w:val="004E759F"/>
    <w:rsid w:val="004E7A42"/>
    <w:rsid w:val="004E7C7A"/>
    <w:rsid w:val="004E7F04"/>
    <w:rsid w:val="004F0099"/>
    <w:rsid w:val="004F0540"/>
    <w:rsid w:val="004F0961"/>
    <w:rsid w:val="004F0E25"/>
    <w:rsid w:val="004F0FB9"/>
    <w:rsid w:val="004F1C3B"/>
    <w:rsid w:val="004F1C89"/>
    <w:rsid w:val="004F1C8E"/>
    <w:rsid w:val="004F2438"/>
    <w:rsid w:val="004F2910"/>
    <w:rsid w:val="004F2931"/>
    <w:rsid w:val="004F2CF2"/>
    <w:rsid w:val="004F2F7E"/>
    <w:rsid w:val="004F3067"/>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0AF"/>
    <w:rsid w:val="00510DEA"/>
    <w:rsid w:val="005118E5"/>
    <w:rsid w:val="00511F15"/>
    <w:rsid w:val="0051318C"/>
    <w:rsid w:val="005134F3"/>
    <w:rsid w:val="005142CD"/>
    <w:rsid w:val="005143C9"/>
    <w:rsid w:val="005157A9"/>
    <w:rsid w:val="0051664E"/>
    <w:rsid w:val="005166C3"/>
    <w:rsid w:val="0051685C"/>
    <w:rsid w:val="00516951"/>
    <w:rsid w:val="005173A7"/>
    <w:rsid w:val="005174C3"/>
    <w:rsid w:val="005176D7"/>
    <w:rsid w:val="00517742"/>
    <w:rsid w:val="005177E1"/>
    <w:rsid w:val="0051782F"/>
    <w:rsid w:val="00520C0A"/>
    <w:rsid w:val="005218B6"/>
    <w:rsid w:val="005219AF"/>
    <w:rsid w:val="00521BF0"/>
    <w:rsid w:val="00521C33"/>
    <w:rsid w:val="00522089"/>
    <w:rsid w:val="0052222C"/>
    <w:rsid w:val="00522589"/>
    <w:rsid w:val="0052283C"/>
    <w:rsid w:val="00522E3C"/>
    <w:rsid w:val="0052361E"/>
    <w:rsid w:val="00524204"/>
    <w:rsid w:val="00524489"/>
    <w:rsid w:val="00524545"/>
    <w:rsid w:val="005245D9"/>
    <w:rsid w:val="005248A1"/>
    <w:rsid w:val="00524937"/>
    <w:rsid w:val="00524F7C"/>
    <w:rsid w:val="00525149"/>
    <w:rsid w:val="00525550"/>
    <w:rsid w:val="005255BF"/>
    <w:rsid w:val="005257DE"/>
    <w:rsid w:val="00525C8C"/>
    <w:rsid w:val="00526590"/>
    <w:rsid w:val="00526D60"/>
    <w:rsid w:val="00527200"/>
    <w:rsid w:val="00527802"/>
    <w:rsid w:val="00530157"/>
    <w:rsid w:val="005305A5"/>
    <w:rsid w:val="00530FEB"/>
    <w:rsid w:val="005313A8"/>
    <w:rsid w:val="00531491"/>
    <w:rsid w:val="0053187D"/>
    <w:rsid w:val="00531B0E"/>
    <w:rsid w:val="00531EBE"/>
    <w:rsid w:val="0053217E"/>
    <w:rsid w:val="00532F8B"/>
    <w:rsid w:val="00532FFC"/>
    <w:rsid w:val="00533119"/>
    <w:rsid w:val="00533737"/>
    <w:rsid w:val="00533D90"/>
    <w:rsid w:val="00534034"/>
    <w:rsid w:val="0053481E"/>
    <w:rsid w:val="00535079"/>
    <w:rsid w:val="00535B79"/>
    <w:rsid w:val="00535D7C"/>
    <w:rsid w:val="00536579"/>
    <w:rsid w:val="005367F7"/>
    <w:rsid w:val="00536C1E"/>
    <w:rsid w:val="00536C87"/>
    <w:rsid w:val="00536DCF"/>
    <w:rsid w:val="00536F48"/>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4C09"/>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18DA"/>
    <w:rsid w:val="00552768"/>
    <w:rsid w:val="00552935"/>
    <w:rsid w:val="00552A30"/>
    <w:rsid w:val="00553127"/>
    <w:rsid w:val="005537D5"/>
    <w:rsid w:val="00553A22"/>
    <w:rsid w:val="00554973"/>
    <w:rsid w:val="00554BE7"/>
    <w:rsid w:val="005556F9"/>
    <w:rsid w:val="0055573A"/>
    <w:rsid w:val="00555EB5"/>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015"/>
    <w:rsid w:val="0056363E"/>
    <w:rsid w:val="005638D4"/>
    <w:rsid w:val="00564253"/>
    <w:rsid w:val="005643CA"/>
    <w:rsid w:val="00564718"/>
    <w:rsid w:val="0056569F"/>
    <w:rsid w:val="005656ED"/>
    <w:rsid w:val="00565C9E"/>
    <w:rsid w:val="00566544"/>
    <w:rsid w:val="00566608"/>
    <w:rsid w:val="005667DA"/>
    <w:rsid w:val="00566C83"/>
    <w:rsid w:val="0056761B"/>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8C"/>
    <w:rsid w:val="00581692"/>
    <w:rsid w:val="00581A4B"/>
    <w:rsid w:val="00582AAE"/>
    <w:rsid w:val="00582C3A"/>
    <w:rsid w:val="00582E1A"/>
    <w:rsid w:val="00583147"/>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0F21"/>
    <w:rsid w:val="005A10B9"/>
    <w:rsid w:val="005A11EA"/>
    <w:rsid w:val="005A15DA"/>
    <w:rsid w:val="005A1650"/>
    <w:rsid w:val="005A1BF0"/>
    <w:rsid w:val="005A269F"/>
    <w:rsid w:val="005A305E"/>
    <w:rsid w:val="005A30BB"/>
    <w:rsid w:val="005A3384"/>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D87"/>
    <w:rsid w:val="005B519B"/>
    <w:rsid w:val="005B5292"/>
    <w:rsid w:val="005B6111"/>
    <w:rsid w:val="005B611D"/>
    <w:rsid w:val="005B6AA5"/>
    <w:rsid w:val="005B6E4D"/>
    <w:rsid w:val="005B7DD1"/>
    <w:rsid w:val="005C00A0"/>
    <w:rsid w:val="005C058A"/>
    <w:rsid w:val="005C0943"/>
    <w:rsid w:val="005C0A1E"/>
    <w:rsid w:val="005C17F6"/>
    <w:rsid w:val="005C1F42"/>
    <w:rsid w:val="005C252B"/>
    <w:rsid w:val="005C2629"/>
    <w:rsid w:val="005C2762"/>
    <w:rsid w:val="005C28FA"/>
    <w:rsid w:val="005C378E"/>
    <w:rsid w:val="005C3C23"/>
    <w:rsid w:val="005C40F4"/>
    <w:rsid w:val="005C425E"/>
    <w:rsid w:val="005C43BE"/>
    <w:rsid w:val="005C44F3"/>
    <w:rsid w:val="005C4BBD"/>
    <w:rsid w:val="005C5C63"/>
    <w:rsid w:val="005C6E4A"/>
    <w:rsid w:val="005C712D"/>
    <w:rsid w:val="005C7C75"/>
    <w:rsid w:val="005D0082"/>
    <w:rsid w:val="005D05D6"/>
    <w:rsid w:val="005D0784"/>
    <w:rsid w:val="005D09FA"/>
    <w:rsid w:val="005D0E4F"/>
    <w:rsid w:val="005D1E32"/>
    <w:rsid w:val="005D1E47"/>
    <w:rsid w:val="005D206B"/>
    <w:rsid w:val="005D22B7"/>
    <w:rsid w:val="005D2874"/>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1F4"/>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73D"/>
    <w:rsid w:val="005F4C36"/>
    <w:rsid w:val="005F4CE4"/>
    <w:rsid w:val="005F4DD6"/>
    <w:rsid w:val="005F50D8"/>
    <w:rsid w:val="005F53A1"/>
    <w:rsid w:val="005F53AE"/>
    <w:rsid w:val="005F53D8"/>
    <w:rsid w:val="005F5879"/>
    <w:rsid w:val="005F6B77"/>
    <w:rsid w:val="005F7487"/>
    <w:rsid w:val="005F7625"/>
    <w:rsid w:val="0060027F"/>
    <w:rsid w:val="006002C7"/>
    <w:rsid w:val="00600BD2"/>
    <w:rsid w:val="00600F95"/>
    <w:rsid w:val="006016E5"/>
    <w:rsid w:val="00601839"/>
    <w:rsid w:val="0060256D"/>
    <w:rsid w:val="00602759"/>
    <w:rsid w:val="0060277A"/>
    <w:rsid w:val="0060284B"/>
    <w:rsid w:val="00602B7C"/>
    <w:rsid w:val="00603312"/>
    <w:rsid w:val="006046BF"/>
    <w:rsid w:val="006048E0"/>
    <w:rsid w:val="00604DC7"/>
    <w:rsid w:val="00604E47"/>
    <w:rsid w:val="00605441"/>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3AF"/>
    <w:rsid w:val="006158CC"/>
    <w:rsid w:val="00615B33"/>
    <w:rsid w:val="00616112"/>
    <w:rsid w:val="006162B9"/>
    <w:rsid w:val="00616CD2"/>
    <w:rsid w:val="00617222"/>
    <w:rsid w:val="006173CF"/>
    <w:rsid w:val="006175A0"/>
    <w:rsid w:val="00617FDC"/>
    <w:rsid w:val="00620035"/>
    <w:rsid w:val="006201C2"/>
    <w:rsid w:val="00620246"/>
    <w:rsid w:val="006205CA"/>
    <w:rsid w:val="00621AAA"/>
    <w:rsid w:val="00621CCF"/>
    <w:rsid w:val="00621DF1"/>
    <w:rsid w:val="00621F53"/>
    <w:rsid w:val="00622E2A"/>
    <w:rsid w:val="00622FD6"/>
    <w:rsid w:val="00623089"/>
    <w:rsid w:val="0062308E"/>
    <w:rsid w:val="006234C4"/>
    <w:rsid w:val="00623A6F"/>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42CE"/>
    <w:rsid w:val="00634ACF"/>
    <w:rsid w:val="00635035"/>
    <w:rsid w:val="0063580D"/>
    <w:rsid w:val="00635CAE"/>
    <w:rsid w:val="00636A58"/>
    <w:rsid w:val="00637240"/>
    <w:rsid w:val="00637FA9"/>
    <w:rsid w:val="006403A8"/>
    <w:rsid w:val="00641620"/>
    <w:rsid w:val="00642B81"/>
    <w:rsid w:val="00643607"/>
    <w:rsid w:val="00643660"/>
    <w:rsid w:val="00643ADE"/>
    <w:rsid w:val="00643B0A"/>
    <w:rsid w:val="006447DC"/>
    <w:rsid w:val="00644C95"/>
    <w:rsid w:val="00645361"/>
    <w:rsid w:val="00645817"/>
    <w:rsid w:val="00646711"/>
    <w:rsid w:val="006474EB"/>
    <w:rsid w:val="006475AB"/>
    <w:rsid w:val="0064769F"/>
    <w:rsid w:val="00647A35"/>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0F"/>
    <w:rsid w:val="00655061"/>
    <w:rsid w:val="0065510C"/>
    <w:rsid w:val="0065565F"/>
    <w:rsid w:val="0065589D"/>
    <w:rsid w:val="00655B63"/>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41D"/>
    <w:rsid w:val="00664A63"/>
    <w:rsid w:val="00664D55"/>
    <w:rsid w:val="0066514F"/>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9DF"/>
    <w:rsid w:val="00683B5F"/>
    <w:rsid w:val="00684170"/>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8AF"/>
    <w:rsid w:val="00693E1F"/>
    <w:rsid w:val="00693ECB"/>
    <w:rsid w:val="00693EEA"/>
    <w:rsid w:val="00694482"/>
    <w:rsid w:val="00694797"/>
    <w:rsid w:val="00694A1C"/>
    <w:rsid w:val="00694B65"/>
    <w:rsid w:val="00694F2D"/>
    <w:rsid w:val="00695246"/>
    <w:rsid w:val="00695257"/>
    <w:rsid w:val="00695887"/>
    <w:rsid w:val="00695F35"/>
    <w:rsid w:val="00697097"/>
    <w:rsid w:val="00697733"/>
    <w:rsid w:val="006A1686"/>
    <w:rsid w:val="006A254E"/>
    <w:rsid w:val="006A2C30"/>
    <w:rsid w:val="006A301C"/>
    <w:rsid w:val="006A307F"/>
    <w:rsid w:val="006A3E2B"/>
    <w:rsid w:val="006A3FF2"/>
    <w:rsid w:val="006A6262"/>
    <w:rsid w:val="006A6E17"/>
    <w:rsid w:val="006A76FF"/>
    <w:rsid w:val="006A77B5"/>
    <w:rsid w:val="006B0742"/>
    <w:rsid w:val="006B0E43"/>
    <w:rsid w:val="006B120D"/>
    <w:rsid w:val="006B14C8"/>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A"/>
    <w:rsid w:val="006B5BD6"/>
    <w:rsid w:val="006B5E0F"/>
    <w:rsid w:val="006B600A"/>
    <w:rsid w:val="006B6635"/>
    <w:rsid w:val="006B7466"/>
    <w:rsid w:val="006B7A69"/>
    <w:rsid w:val="006B7D22"/>
    <w:rsid w:val="006B7D2C"/>
    <w:rsid w:val="006C0105"/>
    <w:rsid w:val="006C0E82"/>
    <w:rsid w:val="006C1019"/>
    <w:rsid w:val="006C1240"/>
    <w:rsid w:val="006C1411"/>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BAD"/>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2B2"/>
    <w:rsid w:val="006D16B0"/>
    <w:rsid w:val="006D1708"/>
    <w:rsid w:val="006D2182"/>
    <w:rsid w:val="006D2444"/>
    <w:rsid w:val="006D254B"/>
    <w:rsid w:val="006D2736"/>
    <w:rsid w:val="006D2761"/>
    <w:rsid w:val="006D2835"/>
    <w:rsid w:val="006D289B"/>
    <w:rsid w:val="006D381C"/>
    <w:rsid w:val="006D3A5D"/>
    <w:rsid w:val="006D3BE1"/>
    <w:rsid w:val="006D48FC"/>
    <w:rsid w:val="006D4EE2"/>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5D8"/>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7C"/>
    <w:rsid w:val="006F5C9E"/>
    <w:rsid w:val="006F6066"/>
    <w:rsid w:val="006F6381"/>
    <w:rsid w:val="006F6850"/>
    <w:rsid w:val="006F69EB"/>
    <w:rsid w:val="006F707E"/>
    <w:rsid w:val="007001DC"/>
    <w:rsid w:val="007003D1"/>
    <w:rsid w:val="007007BC"/>
    <w:rsid w:val="007015D6"/>
    <w:rsid w:val="00701B47"/>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2C42"/>
    <w:rsid w:val="00712F4D"/>
    <w:rsid w:val="0071312C"/>
    <w:rsid w:val="007136E0"/>
    <w:rsid w:val="00713DE4"/>
    <w:rsid w:val="00714236"/>
    <w:rsid w:val="00714C47"/>
    <w:rsid w:val="00715251"/>
    <w:rsid w:val="007157CD"/>
    <w:rsid w:val="00715B20"/>
    <w:rsid w:val="00716462"/>
    <w:rsid w:val="007164DB"/>
    <w:rsid w:val="00716575"/>
    <w:rsid w:val="007167FE"/>
    <w:rsid w:val="00717CCE"/>
    <w:rsid w:val="00717CF1"/>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1018"/>
    <w:rsid w:val="007311C4"/>
    <w:rsid w:val="007314F0"/>
    <w:rsid w:val="00731E7C"/>
    <w:rsid w:val="007328D9"/>
    <w:rsid w:val="007329EF"/>
    <w:rsid w:val="0073327A"/>
    <w:rsid w:val="00733DB2"/>
    <w:rsid w:val="00734499"/>
    <w:rsid w:val="00734539"/>
    <w:rsid w:val="00734ABA"/>
    <w:rsid w:val="00734EBE"/>
    <w:rsid w:val="00734F68"/>
    <w:rsid w:val="00735DD7"/>
    <w:rsid w:val="00735EA8"/>
    <w:rsid w:val="007362ED"/>
    <w:rsid w:val="00736DD8"/>
    <w:rsid w:val="00737832"/>
    <w:rsid w:val="00740106"/>
    <w:rsid w:val="0074076A"/>
    <w:rsid w:val="0074165B"/>
    <w:rsid w:val="00741AF4"/>
    <w:rsid w:val="00741DCC"/>
    <w:rsid w:val="0074203A"/>
    <w:rsid w:val="007427B5"/>
    <w:rsid w:val="00742865"/>
    <w:rsid w:val="0074296C"/>
    <w:rsid w:val="00742C83"/>
    <w:rsid w:val="00742E0E"/>
    <w:rsid w:val="0074360F"/>
    <w:rsid w:val="00744278"/>
    <w:rsid w:val="00744A26"/>
    <w:rsid w:val="00744A64"/>
    <w:rsid w:val="00744D47"/>
    <w:rsid w:val="00744EA0"/>
    <w:rsid w:val="007451A1"/>
    <w:rsid w:val="00745F24"/>
    <w:rsid w:val="0074638D"/>
    <w:rsid w:val="00746484"/>
    <w:rsid w:val="007464F4"/>
    <w:rsid w:val="00746A20"/>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FDA"/>
    <w:rsid w:val="007621FF"/>
    <w:rsid w:val="0076229D"/>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1CFF"/>
    <w:rsid w:val="00772F8A"/>
    <w:rsid w:val="00773641"/>
    <w:rsid w:val="007739C6"/>
    <w:rsid w:val="00773E79"/>
    <w:rsid w:val="00774889"/>
    <w:rsid w:val="00774FDC"/>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ACE"/>
    <w:rsid w:val="00790685"/>
    <w:rsid w:val="007908F8"/>
    <w:rsid w:val="0079162F"/>
    <w:rsid w:val="00791755"/>
    <w:rsid w:val="00791A06"/>
    <w:rsid w:val="0079227C"/>
    <w:rsid w:val="00792BA6"/>
    <w:rsid w:val="00793379"/>
    <w:rsid w:val="007937CD"/>
    <w:rsid w:val="00794924"/>
    <w:rsid w:val="0079506E"/>
    <w:rsid w:val="00795D7A"/>
    <w:rsid w:val="00796675"/>
    <w:rsid w:val="0079687C"/>
    <w:rsid w:val="00797546"/>
    <w:rsid w:val="007A0BC2"/>
    <w:rsid w:val="007A1E88"/>
    <w:rsid w:val="007A1F44"/>
    <w:rsid w:val="007A23FF"/>
    <w:rsid w:val="007A25D6"/>
    <w:rsid w:val="007A295B"/>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0C86"/>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2E5"/>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3E7"/>
    <w:rsid w:val="007C767B"/>
    <w:rsid w:val="007C7BB9"/>
    <w:rsid w:val="007D01D9"/>
    <w:rsid w:val="007D02F4"/>
    <w:rsid w:val="007D10A0"/>
    <w:rsid w:val="007D1C9B"/>
    <w:rsid w:val="007D229A"/>
    <w:rsid w:val="007D2ADE"/>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07EFB"/>
    <w:rsid w:val="008101FD"/>
    <w:rsid w:val="0081044B"/>
    <w:rsid w:val="00810D8D"/>
    <w:rsid w:val="00810FB1"/>
    <w:rsid w:val="00811835"/>
    <w:rsid w:val="008128B1"/>
    <w:rsid w:val="00812FAA"/>
    <w:rsid w:val="00813CA0"/>
    <w:rsid w:val="00813FD5"/>
    <w:rsid w:val="008149A2"/>
    <w:rsid w:val="00814E3E"/>
    <w:rsid w:val="00814F60"/>
    <w:rsid w:val="0081581D"/>
    <w:rsid w:val="00816E9B"/>
    <w:rsid w:val="00816FCB"/>
    <w:rsid w:val="008171E3"/>
    <w:rsid w:val="008172BE"/>
    <w:rsid w:val="00817B71"/>
    <w:rsid w:val="00820244"/>
    <w:rsid w:val="008205E8"/>
    <w:rsid w:val="00820DCE"/>
    <w:rsid w:val="0082102D"/>
    <w:rsid w:val="00821AD1"/>
    <w:rsid w:val="00822058"/>
    <w:rsid w:val="008221B3"/>
    <w:rsid w:val="008221E5"/>
    <w:rsid w:val="0082248E"/>
    <w:rsid w:val="00822944"/>
    <w:rsid w:val="0082329D"/>
    <w:rsid w:val="00823FB6"/>
    <w:rsid w:val="0082448E"/>
    <w:rsid w:val="00824B6F"/>
    <w:rsid w:val="00824FDF"/>
    <w:rsid w:val="00825125"/>
    <w:rsid w:val="0082568A"/>
    <w:rsid w:val="00825749"/>
    <w:rsid w:val="008257CC"/>
    <w:rsid w:val="00825CA9"/>
    <w:rsid w:val="00825F5C"/>
    <w:rsid w:val="00825FAA"/>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864"/>
    <w:rsid w:val="0083689A"/>
    <w:rsid w:val="008376F6"/>
    <w:rsid w:val="00837D5B"/>
    <w:rsid w:val="00840607"/>
    <w:rsid w:val="00840A16"/>
    <w:rsid w:val="00840B37"/>
    <w:rsid w:val="00841529"/>
    <w:rsid w:val="00841CD2"/>
    <w:rsid w:val="00841F26"/>
    <w:rsid w:val="008424BA"/>
    <w:rsid w:val="00842899"/>
    <w:rsid w:val="00842B77"/>
    <w:rsid w:val="00842B92"/>
    <w:rsid w:val="0084309F"/>
    <w:rsid w:val="008435CF"/>
    <w:rsid w:val="0084556E"/>
    <w:rsid w:val="0084592F"/>
    <w:rsid w:val="00845B5C"/>
    <w:rsid w:val="00845C12"/>
    <w:rsid w:val="00845DF8"/>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2E5"/>
    <w:rsid w:val="0086271A"/>
    <w:rsid w:val="0086275E"/>
    <w:rsid w:val="00863C84"/>
    <w:rsid w:val="00864384"/>
    <w:rsid w:val="00864440"/>
    <w:rsid w:val="008644E7"/>
    <w:rsid w:val="0086484A"/>
    <w:rsid w:val="00864D76"/>
    <w:rsid w:val="00864DC4"/>
    <w:rsid w:val="008650FC"/>
    <w:rsid w:val="00865EAC"/>
    <w:rsid w:val="008664B7"/>
    <w:rsid w:val="00866E61"/>
    <w:rsid w:val="00866EB3"/>
    <w:rsid w:val="0086701A"/>
    <w:rsid w:val="00867195"/>
    <w:rsid w:val="00867BD2"/>
    <w:rsid w:val="008707F7"/>
    <w:rsid w:val="008712FD"/>
    <w:rsid w:val="008716A1"/>
    <w:rsid w:val="00871761"/>
    <w:rsid w:val="00871A26"/>
    <w:rsid w:val="00871E36"/>
    <w:rsid w:val="00871FB0"/>
    <w:rsid w:val="00872AA7"/>
    <w:rsid w:val="00872D04"/>
    <w:rsid w:val="00872D3F"/>
    <w:rsid w:val="008733AA"/>
    <w:rsid w:val="008733E4"/>
    <w:rsid w:val="00873998"/>
    <w:rsid w:val="00873C29"/>
    <w:rsid w:val="00873F15"/>
    <w:rsid w:val="00874096"/>
    <w:rsid w:val="008756A4"/>
    <w:rsid w:val="00875793"/>
    <w:rsid w:val="00875F73"/>
    <w:rsid w:val="0087685F"/>
    <w:rsid w:val="00877049"/>
    <w:rsid w:val="00877B7F"/>
    <w:rsid w:val="00877F56"/>
    <w:rsid w:val="00880485"/>
    <w:rsid w:val="00880933"/>
    <w:rsid w:val="00880CC4"/>
    <w:rsid w:val="00880D53"/>
    <w:rsid w:val="00880F30"/>
    <w:rsid w:val="00881203"/>
    <w:rsid w:val="00881711"/>
    <w:rsid w:val="00881C05"/>
    <w:rsid w:val="00882238"/>
    <w:rsid w:val="00882A1E"/>
    <w:rsid w:val="00883085"/>
    <w:rsid w:val="008833E8"/>
    <w:rsid w:val="008836A0"/>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515"/>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63A3"/>
    <w:rsid w:val="008B7B08"/>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CB4"/>
    <w:rsid w:val="008C7008"/>
    <w:rsid w:val="008C7699"/>
    <w:rsid w:val="008C785E"/>
    <w:rsid w:val="008C7DD4"/>
    <w:rsid w:val="008D078D"/>
    <w:rsid w:val="008D0863"/>
    <w:rsid w:val="008D0AFB"/>
    <w:rsid w:val="008D0D7C"/>
    <w:rsid w:val="008D1511"/>
    <w:rsid w:val="008D2238"/>
    <w:rsid w:val="008D2516"/>
    <w:rsid w:val="008D27E2"/>
    <w:rsid w:val="008D32DF"/>
    <w:rsid w:val="008D35E9"/>
    <w:rsid w:val="008D3959"/>
    <w:rsid w:val="008D3966"/>
    <w:rsid w:val="008D4352"/>
    <w:rsid w:val="008D44E3"/>
    <w:rsid w:val="008D5A60"/>
    <w:rsid w:val="008D60BC"/>
    <w:rsid w:val="008D6155"/>
    <w:rsid w:val="008D63E7"/>
    <w:rsid w:val="008D64B8"/>
    <w:rsid w:val="008D68E1"/>
    <w:rsid w:val="008D6D7B"/>
    <w:rsid w:val="008D7A64"/>
    <w:rsid w:val="008D7D04"/>
    <w:rsid w:val="008D7EB7"/>
    <w:rsid w:val="008E0430"/>
    <w:rsid w:val="008E0EB8"/>
    <w:rsid w:val="008E10A6"/>
    <w:rsid w:val="008E1271"/>
    <w:rsid w:val="008E188D"/>
    <w:rsid w:val="008E1A5B"/>
    <w:rsid w:val="008E1F1E"/>
    <w:rsid w:val="008E2251"/>
    <w:rsid w:val="008E24B3"/>
    <w:rsid w:val="008E24CA"/>
    <w:rsid w:val="008E2C91"/>
    <w:rsid w:val="008E2F6E"/>
    <w:rsid w:val="008E302C"/>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157B"/>
    <w:rsid w:val="008F23D8"/>
    <w:rsid w:val="008F24B4"/>
    <w:rsid w:val="008F2BD5"/>
    <w:rsid w:val="008F2FD5"/>
    <w:rsid w:val="008F31F2"/>
    <w:rsid w:val="008F369B"/>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69A"/>
    <w:rsid w:val="00901ED9"/>
    <w:rsid w:val="00902595"/>
    <w:rsid w:val="0090313D"/>
    <w:rsid w:val="00903802"/>
    <w:rsid w:val="00903E9A"/>
    <w:rsid w:val="00904640"/>
    <w:rsid w:val="00904748"/>
    <w:rsid w:val="009047DA"/>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1F1"/>
    <w:rsid w:val="009118C3"/>
    <w:rsid w:val="00911B66"/>
    <w:rsid w:val="009122A6"/>
    <w:rsid w:val="0091291A"/>
    <w:rsid w:val="009133A6"/>
    <w:rsid w:val="0091356F"/>
    <w:rsid w:val="00913612"/>
    <w:rsid w:val="0091366A"/>
    <w:rsid w:val="00913824"/>
    <w:rsid w:val="009140E2"/>
    <w:rsid w:val="009143B0"/>
    <w:rsid w:val="009145DE"/>
    <w:rsid w:val="00914F12"/>
    <w:rsid w:val="009150FA"/>
    <w:rsid w:val="009153FB"/>
    <w:rsid w:val="00915757"/>
    <w:rsid w:val="009159B3"/>
    <w:rsid w:val="00915FC5"/>
    <w:rsid w:val="0091607D"/>
    <w:rsid w:val="00916181"/>
    <w:rsid w:val="0091620A"/>
    <w:rsid w:val="0091756C"/>
    <w:rsid w:val="009177B0"/>
    <w:rsid w:val="009204C5"/>
    <w:rsid w:val="0092180D"/>
    <w:rsid w:val="009218BD"/>
    <w:rsid w:val="009223CE"/>
    <w:rsid w:val="009227D5"/>
    <w:rsid w:val="00922F17"/>
    <w:rsid w:val="009232C9"/>
    <w:rsid w:val="00923608"/>
    <w:rsid w:val="009238E5"/>
    <w:rsid w:val="00923F12"/>
    <w:rsid w:val="00924D99"/>
    <w:rsid w:val="00924FF8"/>
    <w:rsid w:val="00925557"/>
    <w:rsid w:val="009258AE"/>
    <w:rsid w:val="00925BA8"/>
    <w:rsid w:val="00926CAA"/>
    <w:rsid w:val="00926DA7"/>
    <w:rsid w:val="009271A5"/>
    <w:rsid w:val="00927656"/>
    <w:rsid w:val="00927F41"/>
    <w:rsid w:val="00927F8B"/>
    <w:rsid w:val="0093094D"/>
    <w:rsid w:val="009312BE"/>
    <w:rsid w:val="00931779"/>
    <w:rsid w:val="009320C6"/>
    <w:rsid w:val="009328C7"/>
    <w:rsid w:val="009336EC"/>
    <w:rsid w:val="00933C76"/>
    <w:rsid w:val="00933F56"/>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729"/>
    <w:rsid w:val="00951300"/>
    <w:rsid w:val="00951ADB"/>
    <w:rsid w:val="00952330"/>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53E5"/>
    <w:rsid w:val="009657F1"/>
    <w:rsid w:val="0096625D"/>
    <w:rsid w:val="0096648B"/>
    <w:rsid w:val="009664B9"/>
    <w:rsid w:val="009664F5"/>
    <w:rsid w:val="00966D03"/>
    <w:rsid w:val="00967C63"/>
    <w:rsid w:val="009709F8"/>
    <w:rsid w:val="00970E97"/>
    <w:rsid w:val="009716C0"/>
    <w:rsid w:val="00971731"/>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4B"/>
    <w:rsid w:val="009A14EF"/>
    <w:rsid w:val="009A1729"/>
    <w:rsid w:val="009A1D48"/>
    <w:rsid w:val="009A27CF"/>
    <w:rsid w:val="009A2DF9"/>
    <w:rsid w:val="009A3A86"/>
    <w:rsid w:val="009A44F6"/>
    <w:rsid w:val="009A47CA"/>
    <w:rsid w:val="009A4869"/>
    <w:rsid w:val="009A56A3"/>
    <w:rsid w:val="009A5956"/>
    <w:rsid w:val="009A689F"/>
    <w:rsid w:val="009A6A6B"/>
    <w:rsid w:val="009A7B1C"/>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6EC8"/>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ED"/>
    <w:rsid w:val="009C39BC"/>
    <w:rsid w:val="009C3ECC"/>
    <w:rsid w:val="009C466F"/>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282F"/>
    <w:rsid w:val="009D319C"/>
    <w:rsid w:val="009D4CBF"/>
    <w:rsid w:val="009D50B5"/>
    <w:rsid w:val="009D53A2"/>
    <w:rsid w:val="009D5BAB"/>
    <w:rsid w:val="009D5FF6"/>
    <w:rsid w:val="009D6A0A"/>
    <w:rsid w:val="009D710F"/>
    <w:rsid w:val="009D7580"/>
    <w:rsid w:val="009D7E8B"/>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C89"/>
    <w:rsid w:val="009E7E46"/>
    <w:rsid w:val="009E7FC1"/>
    <w:rsid w:val="009F01E1"/>
    <w:rsid w:val="009F0303"/>
    <w:rsid w:val="009F067F"/>
    <w:rsid w:val="009F0B4D"/>
    <w:rsid w:val="009F0F38"/>
    <w:rsid w:val="009F1096"/>
    <w:rsid w:val="009F148F"/>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0BC"/>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350"/>
    <w:rsid w:val="00A145A4"/>
    <w:rsid w:val="00A14813"/>
    <w:rsid w:val="00A150B2"/>
    <w:rsid w:val="00A1566A"/>
    <w:rsid w:val="00A165BF"/>
    <w:rsid w:val="00A16E83"/>
    <w:rsid w:val="00A172E8"/>
    <w:rsid w:val="00A179FF"/>
    <w:rsid w:val="00A2082B"/>
    <w:rsid w:val="00A209A6"/>
    <w:rsid w:val="00A20F4F"/>
    <w:rsid w:val="00A21223"/>
    <w:rsid w:val="00A213C2"/>
    <w:rsid w:val="00A218B9"/>
    <w:rsid w:val="00A21A36"/>
    <w:rsid w:val="00A21A51"/>
    <w:rsid w:val="00A21DF7"/>
    <w:rsid w:val="00A22401"/>
    <w:rsid w:val="00A22436"/>
    <w:rsid w:val="00A2275C"/>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BDB"/>
    <w:rsid w:val="00A27CDF"/>
    <w:rsid w:val="00A3042A"/>
    <w:rsid w:val="00A30924"/>
    <w:rsid w:val="00A309C6"/>
    <w:rsid w:val="00A30D13"/>
    <w:rsid w:val="00A30D79"/>
    <w:rsid w:val="00A3146E"/>
    <w:rsid w:val="00A314F9"/>
    <w:rsid w:val="00A319D0"/>
    <w:rsid w:val="00A32316"/>
    <w:rsid w:val="00A32E25"/>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0434"/>
    <w:rsid w:val="00A41278"/>
    <w:rsid w:val="00A41D9F"/>
    <w:rsid w:val="00A41E35"/>
    <w:rsid w:val="00A428FB"/>
    <w:rsid w:val="00A4376F"/>
    <w:rsid w:val="00A43FD0"/>
    <w:rsid w:val="00A44919"/>
    <w:rsid w:val="00A4505D"/>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BB0"/>
    <w:rsid w:val="00A55EAB"/>
    <w:rsid w:val="00A569D4"/>
    <w:rsid w:val="00A56A44"/>
    <w:rsid w:val="00A56B6B"/>
    <w:rsid w:val="00A5704D"/>
    <w:rsid w:val="00A570C6"/>
    <w:rsid w:val="00A5723F"/>
    <w:rsid w:val="00A57413"/>
    <w:rsid w:val="00A57DBF"/>
    <w:rsid w:val="00A57DC7"/>
    <w:rsid w:val="00A57E2A"/>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4A1"/>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1E5"/>
    <w:rsid w:val="00AA6391"/>
    <w:rsid w:val="00AA6752"/>
    <w:rsid w:val="00AA68B4"/>
    <w:rsid w:val="00AA7A13"/>
    <w:rsid w:val="00AA7D6C"/>
    <w:rsid w:val="00AA7DA9"/>
    <w:rsid w:val="00AB03BE"/>
    <w:rsid w:val="00AB0543"/>
    <w:rsid w:val="00AB0AC9"/>
    <w:rsid w:val="00AB185A"/>
    <w:rsid w:val="00AB1B88"/>
    <w:rsid w:val="00AB1BA7"/>
    <w:rsid w:val="00AB1E04"/>
    <w:rsid w:val="00AB2778"/>
    <w:rsid w:val="00AB29CF"/>
    <w:rsid w:val="00AB3113"/>
    <w:rsid w:val="00AB32D8"/>
    <w:rsid w:val="00AB348A"/>
    <w:rsid w:val="00AB3E36"/>
    <w:rsid w:val="00AB3F38"/>
    <w:rsid w:val="00AB405C"/>
    <w:rsid w:val="00AB43EC"/>
    <w:rsid w:val="00AB4BF4"/>
    <w:rsid w:val="00AB577C"/>
    <w:rsid w:val="00AB5ADF"/>
    <w:rsid w:val="00AB5E57"/>
    <w:rsid w:val="00AB5EC7"/>
    <w:rsid w:val="00AB5FB8"/>
    <w:rsid w:val="00AB725F"/>
    <w:rsid w:val="00AB74A5"/>
    <w:rsid w:val="00AB7F53"/>
    <w:rsid w:val="00AC00EF"/>
    <w:rsid w:val="00AC0705"/>
    <w:rsid w:val="00AC0E34"/>
    <w:rsid w:val="00AC109B"/>
    <w:rsid w:val="00AC12DC"/>
    <w:rsid w:val="00AC1EC5"/>
    <w:rsid w:val="00AC209E"/>
    <w:rsid w:val="00AC29F1"/>
    <w:rsid w:val="00AC3DCB"/>
    <w:rsid w:val="00AC4E94"/>
    <w:rsid w:val="00AC5636"/>
    <w:rsid w:val="00AC5676"/>
    <w:rsid w:val="00AC67A8"/>
    <w:rsid w:val="00AC74DA"/>
    <w:rsid w:val="00AC76A9"/>
    <w:rsid w:val="00AC77C5"/>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B68"/>
    <w:rsid w:val="00AF1206"/>
    <w:rsid w:val="00AF25D5"/>
    <w:rsid w:val="00AF3DBB"/>
    <w:rsid w:val="00AF4B8D"/>
    <w:rsid w:val="00AF5021"/>
    <w:rsid w:val="00AF5194"/>
    <w:rsid w:val="00AF51E8"/>
    <w:rsid w:val="00AF53EF"/>
    <w:rsid w:val="00AF5583"/>
    <w:rsid w:val="00AF67A4"/>
    <w:rsid w:val="00AF6FEF"/>
    <w:rsid w:val="00AF73C3"/>
    <w:rsid w:val="00AF795C"/>
    <w:rsid w:val="00AF7992"/>
    <w:rsid w:val="00B00414"/>
    <w:rsid w:val="00B00752"/>
    <w:rsid w:val="00B00765"/>
    <w:rsid w:val="00B0193D"/>
    <w:rsid w:val="00B023BD"/>
    <w:rsid w:val="00B026C1"/>
    <w:rsid w:val="00B027E4"/>
    <w:rsid w:val="00B02B9C"/>
    <w:rsid w:val="00B02C89"/>
    <w:rsid w:val="00B02D41"/>
    <w:rsid w:val="00B0353B"/>
    <w:rsid w:val="00B040B2"/>
    <w:rsid w:val="00B04184"/>
    <w:rsid w:val="00B04D88"/>
    <w:rsid w:val="00B058BE"/>
    <w:rsid w:val="00B05B76"/>
    <w:rsid w:val="00B0704C"/>
    <w:rsid w:val="00B07150"/>
    <w:rsid w:val="00B07C0E"/>
    <w:rsid w:val="00B07ED5"/>
    <w:rsid w:val="00B10558"/>
    <w:rsid w:val="00B1078F"/>
    <w:rsid w:val="00B12868"/>
    <w:rsid w:val="00B12EF9"/>
    <w:rsid w:val="00B13C9F"/>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17D7"/>
    <w:rsid w:val="00B22743"/>
    <w:rsid w:val="00B22C0D"/>
    <w:rsid w:val="00B22FB9"/>
    <w:rsid w:val="00B2326D"/>
    <w:rsid w:val="00B2334E"/>
    <w:rsid w:val="00B235B6"/>
    <w:rsid w:val="00B23940"/>
    <w:rsid w:val="00B23AF4"/>
    <w:rsid w:val="00B23C15"/>
    <w:rsid w:val="00B243F2"/>
    <w:rsid w:val="00B25762"/>
    <w:rsid w:val="00B25981"/>
    <w:rsid w:val="00B25B40"/>
    <w:rsid w:val="00B25FDE"/>
    <w:rsid w:val="00B2687F"/>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2E28"/>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2E9A"/>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DDA"/>
    <w:rsid w:val="00B80910"/>
    <w:rsid w:val="00B80B71"/>
    <w:rsid w:val="00B80E5B"/>
    <w:rsid w:val="00B814E0"/>
    <w:rsid w:val="00B818F4"/>
    <w:rsid w:val="00B81BC9"/>
    <w:rsid w:val="00B8222F"/>
    <w:rsid w:val="00B82615"/>
    <w:rsid w:val="00B82805"/>
    <w:rsid w:val="00B829BE"/>
    <w:rsid w:val="00B82BB3"/>
    <w:rsid w:val="00B82CF3"/>
    <w:rsid w:val="00B8326E"/>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455D"/>
    <w:rsid w:val="00B94B12"/>
    <w:rsid w:val="00B94C71"/>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AEC"/>
    <w:rsid w:val="00BA0DFB"/>
    <w:rsid w:val="00BA2244"/>
    <w:rsid w:val="00BA26B7"/>
    <w:rsid w:val="00BA2FEF"/>
    <w:rsid w:val="00BA39EB"/>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821"/>
    <w:rsid w:val="00BB2FD3"/>
    <w:rsid w:val="00BB2FDF"/>
    <w:rsid w:val="00BB2FFF"/>
    <w:rsid w:val="00BB3180"/>
    <w:rsid w:val="00BB453C"/>
    <w:rsid w:val="00BB4565"/>
    <w:rsid w:val="00BB5FCB"/>
    <w:rsid w:val="00BB604B"/>
    <w:rsid w:val="00BB6A4B"/>
    <w:rsid w:val="00BB786D"/>
    <w:rsid w:val="00BC00EC"/>
    <w:rsid w:val="00BC01DD"/>
    <w:rsid w:val="00BC04E1"/>
    <w:rsid w:val="00BC08C5"/>
    <w:rsid w:val="00BC0EF8"/>
    <w:rsid w:val="00BC0F5A"/>
    <w:rsid w:val="00BC12FB"/>
    <w:rsid w:val="00BC13BA"/>
    <w:rsid w:val="00BC160A"/>
    <w:rsid w:val="00BC1C3C"/>
    <w:rsid w:val="00BC1E71"/>
    <w:rsid w:val="00BC2140"/>
    <w:rsid w:val="00BC28A5"/>
    <w:rsid w:val="00BC307F"/>
    <w:rsid w:val="00BC3159"/>
    <w:rsid w:val="00BC3257"/>
    <w:rsid w:val="00BC34C1"/>
    <w:rsid w:val="00BC39DB"/>
    <w:rsid w:val="00BC3A32"/>
    <w:rsid w:val="00BC3B07"/>
    <w:rsid w:val="00BC4343"/>
    <w:rsid w:val="00BC46EF"/>
    <w:rsid w:val="00BC4A0D"/>
    <w:rsid w:val="00BC4ADF"/>
    <w:rsid w:val="00BC54A8"/>
    <w:rsid w:val="00BC5C43"/>
    <w:rsid w:val="00BC6456"/>
    <w:rsid w:val="00BC6BC1"/>
    <w:rsid w:val="00BC6FD6"/>
    <w:rsid w:val="00BC793D"/>
    <w:rsid w:val="00BD008E"/>
    <w:rsid w:val="00BD0444"/>
    <w:rsid w:val="00BD051B"/>
    <w:rsid w:val="00BD0F02"/>
    <w:rsid w:val="00BD2F3B"/>
    <w:rsid w:val="00BD3038"/>
    <w:rsid w:val="00BD3372"/>
    <w:rsid w:val="00BD3913"/>
    <w:rsid w:val="00BD433D"/>
    <w:rsid w:val="00BD4708"/>
    <w:rsid w:val="00BD50AA"/>
    <w:rsid w:val="00BD5135"/>
    <w:rsid w:val="00BD596B"/>
    <w:rsid w:val="00BD5ABB"/>
    <w:rsid w:val="00BD5FB4"/>
    <w:rsid w:val="00BD6077"/>
    <w:rsid w:val="00BD7291"/>
    <w:rsid w:val="00BD7E7D"/>
    <w:rsid w:val="00BD7EA3"/>
    <w:rsid w:val="00BD7FE2"/>
    <w:rsid w:val="00BE0517"/>
    <w:rsid w:val="00BE0B19"/>
    <w:rsid w:val="00BE0DD8"/>
    <w:rsid w:val="00BE13F0"/>
    <w:rsid w:val="00BE1C60"/>
    <w:rsid w:val="00BE1D82"/>
    <w:rsid w:val="00BE1EE4"/>
    <w:rsid w:val="00BE1F8B"/>
    <w:rsid w:val="00BE27D1"/>
    <w:rsid w:val="00BE27E4"/>
    <w:rsid w:val="00BE2B4F"/>
    <w:rsid w:val="00BE2F39"/>
    <w:rsid w:val="00BE3233"/>
    <w:rsid w:val="00BE332D"/>
    <w:rsid w:val="00BE3808"/>
    <w:rsid w:val="00BE39E6"/>
    <w:rsid w:val="00BE3CF1"/>
    <w:rsid w:val="00BE3DC2"/>
    <w:rsid w:val="00BE4211"/>
    <w:rsid w:val="00BE4B20"/>
    <w:rsid w:val="00BE4E50"/>
    <w:rsid w:val="00BE4E59"/>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697"/>
    <w:rsid w:val="00BF19CE"/>
    <w:rsid w:val="00BF2B6F"/>
    <w:rsid w:val="00BF2E3B"/>
    <w:rsid w:val="00BF32E4"/>
    <w:rsid w:val="00BF351A"/>
    <w:rsid w:val="00BF3914"/>
    <w:rsid w:val="00BF3BEE"/>
    <w:rsid w:val="00BF3C0C"/>
    <w:rsid w:val="00BF49B1"/>
    <w:rsid w:val="00BF4C0F"/>
    <w:rsid w:val="00BF507C"/>
    <w:rsid w:val="00BF5552"/>
    <w:rsid w:val="00BF5ABE"/>
    <w:rsid w:val="00BF5CC9"/>
    <w:rsid w:val="00BF5F31"/>
    <w:rsid w:val="00BF5FC0"/>
    <w:rsid w:val="00BF6CBF"/>
    <w:rsid w:val="00BF7016"/>
    <w:rsid w:val="00BF73C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EC"/>
    <w:rsid w:val="00C06E7D"/>
    <w:rsid w:val="00C07738"/>
    <w:rsid w:val="00C07E24"/>
    <w:rsid w:val="00C07F17"/>
    <w:rsid w:val="00C102A2"/>
    <w:rsid w:val="00C1112B"/>
    <w:rsid w:val="00C112FA"/>
    <w:rsid w:val="00C11A88"/>
    <w:rsid w:val="00C11BED"/>
    <w:rsid w:val="00C12012"/>
    <w:rsid w:val="00C12874"/>
    <w:rsid w:val="00C12990"/>
    <w:rsid w:val="00C12BC1"/>
    <w:rsid w:val="00C13814"/>
    <w:rsid w:val="00C13BDA"/>
    <w:rsid w:val="00C13FFD"/>
    <w:rsid w:val="00C14632"/>
    <w:rsid w:val="00C14ABB"/>
    <w:rsid w:val="00C15FCD"/>
    <w:rsid w:val="00C167DB"/>
    <w:rsid w:val="00C16C30"/>
    <w:rsid w:val="00C20A00"/>
    <w:rsid w:val="00C21205"/>
    <w:rsid w:val="00C213BF"/>
    <w:rsid w:val="00C21673"/>
    <w:rsid w:val="00C21A40"/>
    <w:rsid w:val="00C21C7A"/>
    <w:rsid w:val="00C22673"/>
    <w:rsid w:val="00C22E7A"/>
    <w:rsid w:val="00C23130"/>
    <w:rsid w:val="00C23639"/>
    <w:rsid w:val="00C23A41"/>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011"/>
    <w:rsid w:val="00C30E58"/>
    <w:rsid w:val="00C310B5"/>
    <w:rsid w:val="00C312BD"/>
    <w:rsid w:val="00C315A4"/>
    <w:rsid w:val="00C32217"/>
    <w:rsid w:val="00C32547"/>
    <w:rsid w:val="00C32CAB"/>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85A"/>
    <w:rsid w:val="00C43F62"/>
    <w:rsid w:val="00C43FC3"/>
    <w:rsid w:val="00C452F5"/>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9ED"/>
    <w:rsid w:val="00C54D71"/>
    <w:rsid w:val="00C55833"/>
    <w:rsid w:val="00C55BE8"/>
    <w:rsid w:val="00C55C01"/>
    <w:rsid w:val="00C563F5"/>
    <w:rsid w:val="00C56C52"/>
    <w:rsid w:val="00C56DFD"/>
    <w:rsid w:val="00C570F7"/>
    <w:rsid w:val="00C574BB"/>
    <w:rsid w:val="00C579C7"/>
    <w:rsid w:val="00C57D4D"/>
    <w:rsid w:val="00C606D5"/>
    <w:rsid w:val="00C61E91"/>
    <w:rsid w:val="00C62254"/>
    <w:rsid w:val="00C62CD5"/>
    <w:rsid w:val="00C62DFC"/>
    <w:rsid w:val="00C633C1"/>
    <w:rsid w:val="00C636E6"/>
    <w:rsid w:val="00C639D6"/>
    <w:rsid w:val="00C63D51"/>
    <w:rsid w:val="00C63F8E"/>
    <w:rsid w:val="00C647FB"/>
    <w:rsid w:val="00C6494F"/>
    <w:rsid w:val="00C64D24"/>
    <w:rsid w:val="00C64EA9"/>
    <w:rsid w:val="00C654E0"/>
    <w:rsid w:val="00C65955"/>
    <w:rsid w:val="00C66696"/>
    <w:rsid w:val="00C67401"/>
    <w:rsid w:val="00C67719"/>
    <w:rsid w:val="00C67EAB"/>
    <w:rsid w:val="00C67F50"/>
    <w:rsid w:val="00C70265"/>
    <w:rsid w:val="00C703B5"/>
    <w:rsid w:val="00C70DFF"/>
    <w:rsid w:val="00C71320"/>
    <w:rsid w:val="00C71357"/>
    <w:rsid w:val="00C72990"/>
    <w:rsid w:val="00C72EF5"/>
    <w:rsid w:val="00C74CB1"/>
    <w:rsid w:val="00C74FEE"/>
    <w:rsid w:val="00C7563B"/>
    <w:rsid w:val="00C75A6B"/>
    <w:rsid w:val="00C760D3"/>
    <w:rsid w:val="00C763B6"/>
    <w:rsid w:val="00C7644F"/>
    <w:rsid w:val="00C76768"/>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914"/>
    <w:rsid w:val="00C85F01"/>
    <w:rsid w:val="00C8646D"/>
    <w:rsid w:val="00C864DD"/>
    <w:rsid w:val="00C873A8"/>
    <w:rsid w:val="00C876BC"/>
    <w:rsid w:val="00C91D64"/>
    <w:rsid w:val="00C91DE3"/>
    <w:rsid w:val="00C92491"/>
    <w:rsid w:val="00C92C7F"/>
    <w:rsid w:val="00C92CAC"/>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FC4"/>
    <w:rsid w:val="00CC50D9"/>
    <w:rsid w:val="00CC61FA"/>
    <w:rsid w:val="00CC70D9"/>
    <w:rsid w:val="00CC737C"/>
    <w:rsid w:val="00CC737E"/>
    <w:rsid w:val="00CD0638"/>
    <w:rsid w:val="00CD087D"/>
    <w:rsid w:val="00CD0F5D"/>
    <w:rsid w:val="00CD181E"/>
    <w:rsid w:val="00CD1C0B"/>
    <w:rsid w:val="00CD239A"/>
    <w:rsid w:val="00CD24DB"/>
    <w:rsid w:val="00CD35F7"/>
    <w:rsid w:val="00CD40C8"/>
    <w:rsid w:val="00CD4471"/>
    <w:rsid w:val="00CD469A"/>
    <w:rsid w:val="00CD5098"/>
    <w:rsid w:val="00CD5512"/>
    <w:rsid w:val="00CD5BCB"/>
    <w:rsid w:val="00CD6B7C"/>
    <w:rsid w:val="00CD6D32"/>
    <w:rsid w:val="00CD6E3D"/>
    <w:rsid w:val="00CD71AB"/>
    <w:rsid w:val="00CD7958"/>
    <w:rsid w:val="00CE0109"/>
    <w:rsid w:val="00CE1FC5"/>
    <w:rsid w:val="00CE33AA"/>
    <w:rsid w:val="00CE46E5"/>
    <w:rsid w:val="00CE485A"/>
    <w:rsid w:val="00CE5279"/>
    <w:rsid w:val="00CE5290"/>
    <w:rsid w:val="00CE5528"/>
    <w:rsid w:val="00CE5A78"/>
    <w:rsid w:val="00CE6363"/>
    <w:rsid w:val="00CE661A"/>
    <w:rsid w:val="00CE6872"/>
    <w:rsid w:val="00CE78AE"/>
    <w:rsid w:val="00CE7E62"/>
    <w:rsid w:val="00CF0941"/>
    <w:rsid w:val="00CF0BCE"/>
    <w:rsid w:val="00CF195E"/>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92F"/>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1DC"/>
    <w:rsid w:val="00D12293"/>
    <w:rsid w:val="00D12CF7"/>
    <w:rsid w:val="00D13A98"/>
    <w:rsid w:val="00D1415C"/>
    <w:rsid w:val="00D14236"/>
    <w:rsid w:val="00D14553"/>
    <w:rsid w:val="00D14DB1"/>
    <w:rsid w:val="00D15327"/>
    <w:rsid w:val="00D15F43"/>
    <w:rsid w:val="00D15F8C"/>
    <w:rsid w:val="00D160A0"/>
    <w:rsid w:val="00D16326"/>
    <w:rsid w:val="00D164E0"/>
    <w:rsid w:val="00D165DF"/>
    <w:rsid w:val="00D16E87"/>
    <w:rsid w:val="00D17C6A"/>
    <w:rsid w:val="00D20B8B"/>
    <w:rsid w:val="00D2162C"/>
    <w:rsid w:val="00D21A3C"/>
    <w:rsid w:val="00D233F1"/>
    <w:rsid w:val="00D24765"/>
    <w:rsid w:val="00D2483A"/>
    <w:rsid w:val="00D256F8"/>
    <w:rsid w:val="00D259EB"/>
    <w:rsid w:val="00D25AA0"/>
    <w:rsid w:val="00D25CE1"/>
    <w:rsid w:val="00D26386"/>
    <w:rsid w:val="00D26750"/>
    <w:rsid w:val="00D2685C"/>
    <w:rsid w:val="00D26A3B"/>
    <w:rsid w:val="00D272A6"/>
    <w:rsid w:val="00D27B8C"/>
    <w:rsid w:val="00D27D8A"/>
    <w:rsid w:val="00D27EF6"/>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D25"/>
    <w:rsid w:val="00D36234"/>
    <w:rsid w:val="00D36371"/>
    <w:rsid w:val="00D36472"/>
    <w:rsid w:val="00D3676F"/>
    <w:rsid w:val="00D373B7"/>
    <w:rsid w:val="00D37A53"/>
    <w:rsid w:val="00D37CED"/>
    <w:rsid w:val="00D4061E"/>
    <w:rsid w:val="00D41005"/>
    <w:rsid w:val="00D4160D"/>
    <w:rsid w:val="00D4187A"/>
    <w:rsid w:val="00D41B36"/>
    <w:rsid w:val="00D41CC4"/>
    <w:rsid w:val="00D437D8"/>
    <w:rsid w:val="00D43AA7"/>
    <w:rsid w:val="00D441F2"/>
    <w:rsid w:val="00D44994"/>
    <w:rsid w:val="00D45C8D"/>
    <w:rsid w:val="00D45DF3"/>
    <w:rsid w:val="00D45E74"/>
    <w:rsid w:val="00D46174"/>
    <w:rsid w:val="00D463DE"/>
    <w:rsid w:val="00D4700F"/>
    <w:rsid w:val="00D47DD0"/>
    <w:rsid w:val="00D50183"/>
    <w:rsid w:val="00D50347"/>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10"/>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B75"/>
    <w:rsid w:val="00D641BA"/>
    <w:rsid w:val="00D648A1"/>
    <w:rsid w:val="00D64D69"/>
    <w:rsid w:val="00D64F33"/>
    <w:rsid w:val="00D64F4F"/>
    <w:rsid w:val="00D64FBE"/>
    <w:rsid w:val="00D659B1"/>
    <w:rsid w:val="00D65C96"/>
    <w:rsid w:val="00D66D92"/>
    <w:rsid w:val="00D66E18"/>
    <w:rsid w:val="00D66E74"/>
    <w:rsid w:val="00D6734D"/>
    <w:rsid w:val="00D67733"/>
    <w:rsid w:val="00D67823"/>
    <w:rsid w:val="00D679CF"/>
    <w:rsid w:val="00D679D3"/>
    <w:rsid w:val="00D7057F"/>
    <w:rsid w:val="00D70A36"/>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127"/>
    <w:rsid w:val="00D857B8"/>
    <w:rsid w:val="00D85D1F"/>
    <w:rsid w:val="00D86340"/>
    <w:rsid w:val="00D87175"/>
    <w:rsid w:val="00D87ABF"/>
    <w:rsid w:val="00D87C75"/>
    <w:rsid w:val="00D909E8"/>
    <w:rsid w:val="00D90CD3"/>
    <w:rsid w:val="00D90E2C"/>
    <w:rsid w:val="00D90FB0"/>
    <w:rsid w:val="00D91713"/>
    <w:rsid w:val="00D919E6"/>
    <w:rsid w:val="00D91BE1"/>
    <w:rsid w:val="00D92B24"/>
    <w:rsid w:val="00D92C29"/>
    <w:rsid w:val="00D936E2"/>
    <w:rsid w:val="00D9503C"/>
    <w:rsid w:val="00D95104"/>
    <w:rsid w:val="00D95274"/>
    <w:rsid w:val="00D95281"/>
    <w:rsid w:val="00D95513"/>
    <w:rsid w:val="00D95600"/>
    <w:rsid w:val="00D95900"/>
    <w:rsid w:val="00D965CE"/>
    <w:rsid w:val="00D9683C"/>
    <w:rsid w:val="00D977A0"/>
    <w:rsid w:val="00D97884"/>
    <w:rsid w:val="00D97C79"/>
    <w:rsid w:val="00D97E99"/>
    <w:rsid w:val="00D97F43"/>
    <w:rsid w:val="00D97FE1"/>
    <w:rsid w:val="00DA0606"/>
    <w:rsid w:val="00DA0712"/>
    <w:rsid w:val="00DA0A7F"/>
    <w:rsid w:val="00DA1C31"/>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BA2"/>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85A"/>
    <w:rsid w:val="00DB3B82"/>
    <w:rsid w:val="00DB43EE"/>
    <w:rsid w:val="00DB4486"/>
    <w:rsid w:val="00DB485D"/>
    <w:rsid w:val="00DB4C6E"/>
    <w:rsid w:val="00DB4EB6"/>
    <w:rsid w:val="00DB5293"/>
    <w:rsid w:val="00DB539A"/>
    <w:rsid w:val="00DB5FCD"/>
    <w:rsid w:val="00DB6ED8"/>
    <w:rsid w:val="00DB70D1"/>
    <w:rsid w:val="00DB737B"/>
    <w:rsid w:val="00DC01D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46E8"/>
    <w:rsid w:val="00DD51B5"/>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70CB"/>
    <w:rsid w:val="00DE7C00"/>
    <w:rsid w:val="00DE7FAE"/>
    <w:rsid w:val="00DF0183"/>
    <w:rsid w:val="00DF03E9"/>
    <w:rsid w:val="00DF03ED"/>
    <w:rsid w:val="00DF0418"/>
    <w:rsid w:val="00DF0448"/>
    <w:rsid w:val="00DF04EE"/>
    <w:rsid w:val="00DF0AD4"/>
    <w:rsid w:val="00DF0BF4"/>
    <w:rsid w:val="00DF10B2"/>
    <w:rsid w:val="00DF179D"/>
    <w:rsid w:val="00DF1E9C"/>
    <w:rsid w:val="00DF1EF2"/>
    <w:rsid w:val="00DF2168"/>
    <w:rsid w:val="00DF2D2C"/>
    <w:rsid w:val="00DF344C"/>
    <w:rsid w:val="00DF3621"/>
    <w:rsid w:val="00DF431F"/>
    <w:rsid w:val="00DF4572"/>
    <w:rsid w:val="00DF4658"/>
    <w:rsid w:val="00DF4663"/>
    <w:rsid w:val="00DF4741"/>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12CA"/>
    <w:rsid w:val="00E1267D"/>
    <w:rsid w:val="00E12D44"/>
    <w:rsid w:val="00E134D4"/>
    <w:rsid w:val="00E137E2"/>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2ED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4F"/>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AFA"/>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2E38"/>
    <w:rsid w:val="00E53122"/>
    <w:rsid w:val="00E531EA"/>
    <w:rsid w:val="00E53227"/>
    <w:rsid w:val="00E5351B"/>
    <w:rsid w:val="00E536D3"/>
    <w:rsid w:val="00E536DE"/>
    <w:rsid w:val="00E53FA9"/>
    <w:rsid w:val="00E5414C"/>
    <w:rsid w:val="00E541A3"/>
    <w:rsid w:val="00E547B3"/>
    <w:rsid w:val="00E55D70"/>
    <w:rsid w:val="00E56CAB"/>
    <w:rsid w:val="00E57050"/>
    <w:rsid w:val="00E5733D"/>
    <w:rsid w:val="00E57613"/>
    <w:rsid w:val="00E57EAC"/>
    <w:rsid w:val="00E604EF"/>
    <w:rsid w:val="00E61CC0"/>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7AA"/>
    <w:rsid w:val="00E74F75"/>
    <w:rsid w:val="00E75174"/>
    <w:rsid w:val="00E75276"/>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87FB7"/>
    <w:rsid w:val="00E90279"/>
    <w:rsid w:val="00E902DC"/>
    <w:rsid w:val="00E90635"/>
    <w:rsid w:val="00E909A1"/>
    <w:rsid w:val="00E90BFF"/>
    <w:rsid w:val="00E91673"/>
    <w:rsid w:val="00E91AB7"/>
    <w:rsid w:val="00E91BE8"/>
    <w:rsid w:val="00E91F04"/>
    <w:rsid w:val="00E91F35"/>
    <w:rsid w:val="00E9259E"/>
    <w:rsid w:val="00E934DD"/>
    <w:rsid w:val="00E941BD"/>
    <w:rsid w:val="00E94EC1"/>
    <w:rsid w:val="00E95BA6"/>
    <w:rsid w:val="00E96AB6"/>
    <w:rsid w:val="00E96B4F"/>
    <w:rsid w:val="00E97648"/>
    <w:rsid w:val="00EA07E9"/>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692B"/>
    <w:rsid w:val="00EB70B0"/>
    <w:rsid w:val="00EB72BB"/>
    <w:rsid w:val="00EB7453"/>
    <w:rsid w:val="00EB74F4"/>
    <w:rsid w:val="00EB7633"/>
    <w:rsid w:val="00EB7736"/>
    <w:rsid w:val="00EB7808"/>
    <w:rsid w:val="00EC1092"/>
    <w:rsid w:val="00EC1DCD"/>
    <w:rsid w:val="00EC2BF5"/>
    <w:rsid w:val="00EC2E2D"/>
    <w:rsid w:val="00EC363A"/>
    <w:rsid w:val="00EC408D"/>
    <w:rsid w:val="00EC462B"/>
    <w:rsid w:val="00EC4723"/>
    <w:rsid w:val="00EC475E"/>
    <w:rsid w:val="00EC56E0"/>
    <w:rsid w:val="00EC5C3E"/>
    <w:rsid w:val="00EC6057"/>
    <w:rsid w:val="00EC6847"/>
    <w:rsid w:val="00EC6E9C"/>
    <w:rsid w:val="00EC6EB4"/>
    <w:rsid w:val="00EC6EDE"/>
    <w:rsid w:val="00EC6F7B"/>
    <w:rsid w:val="00EC7DB6"/>
    <w:rsid w:val="00EC7FB8"/>
    <w:rsid w:val="00ED0BFA"/>
    <w:rsid w:val="00ED1472"/>
    <w:rsid w:val="00ED162F"/>
    <w:rsid w:val="00ED1903"/>
    <w:rsid w:val="00ED23FB"/>
    <w:rsid w:val="00ED2695"/>
    <w:rsid w:val="00ED2A4E"/>
    <w:rsid w:val="00ED2AE0"/>
    <w:rsid w:val="00ED2E52"/>
    <w:rsid w:val="00ED3024"/>
    <w:rsid w:val="00ED31DB"/>
    <w:rsid w:val="00ED3414"/>
    <w:rsid w:val="00ED3C23"/>
    <w:rsid w:val="00ED4776"/>
    <w:rsid w:val="00ED49B0"/>
    <w:rsid w:val="00ED4B19"/>
    <w:rsid w:val="00ED5AAF"/>
    <w:rsid w:val="00ED5FE4"/>
    <w:rsid w:val="00ED65A0"/>
    <w:rsid w:val="00ED6FAD"/>
    <w:rsid w:val="00ED71C5"/>
    <w:rsid w:val="00ED7CE4"/>
    <w:rsid w:val="00ED7F5D"/>
    <w:rsid w:val="00EE05B6"/>
    <w:rsid w:val="00EE123E"/>
    <w:rsid w:val="00EE16FA"/>
    <w:rsid w:val="00EE18B9"/>
    <w:rsid w:val="00EE1DBF"/>
    <w:rsid w:val="00EE2B17"/>
    <w:rsid w:val="00EE2BD4"/>
    <w:rsid w:val="00EE31F9"/>
    <w:rsid w:val="00EE32CE"/>
    <w:rsid w:val="00EE3C42"/>
    <w:rsid w:val="00EE3D4F"/>
    <w:rsid w:val="00EE476C"/>
    <w:rsid w:val="00EE4B99"/>
    <w:rsid w:val="00EE534D"/>
    <w:rsid w:val="00EE5560"/>
    <w:rsid w:val="00EE577B"/>
    <w:rsid w:val="00EE596F"/>
    <w:rsid w:val="00EE5AD0"/>
    <w:rsid w:val="00EE6ABC"/>
    <w:rsid w:val="00EE6F1E"/>
    <w:rsid w:val="00EE7D82"/>
    <w:rsid w:val="00EF0348"/>
    <w:rsid w:val="00EF1BFD"/>
    <w:rsid w:val="00EF1F9C"/>
    <w:rsid w:val="00EF21E0"/>
    <w:rsid w:val="00EF25C1"/>
    <w:rsid w:val="00EF2CC8"/>
    <w:rsid w:val="00EF4366"/>
    <w:rsid w:val="00EF472B"/>
    <w:rsid w:val="00EF4A37"/>
    <w:rsid w:val="00EF4CD6"/>
    <w:rsid w:val="00EF55A0"/>
    <w:rsid w:val="00EF63D1"/>
    <w:rsid w:val="00EF6513"/>
    <w:rsid w:val="00EF6683"/>
    <w:rsid w:val="00EF6CAC"/>
    <w:rsid w:val="00EF6F00"/>
    <w:rsid w:val="00EF7002"/>
    <w:rsid w:val="00EF712D"/>
    <w:rsid w:val="00EF7322"/>
    <w:rsid w:val="00EF769B"/>
    <w:rsid w:val="00F01D65"/>
    <w:rsid w:val="00F02651"/>
    <w:rsid w:val="00F027BA"/>
    <w:rsid w:val="00F02942"/>
    <w:rsid w:val="00F02A4C"/>
    <w:rsid w:val="00F039ED"/>
    <w:rsid w:val="00F03E79"/>
    <w:rsid w:val="00F03FB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530"/>
    <w:rsid w:val="00F2267B"/>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A20"/>
    <w:rsid w:val="00F56B0F"/>
    <w:rsid w:val="00F56BAB"/>
    <w:rsid w:val="00F56DCF"/>
    <w:rsid w:val="00F56EEA"/>
    <w:rsid w:val="00F57034"/>
    <w:rsid w:val="00F578A8"/>
    <w:rsid w:val="00F57B1F"/>
    <w:rsid w:val="00F57F5C"/>
    <w:rsid w:val="00F60BE9"/>
    <w:rsid w:val="00F60DBA"/>
    <w:rsid w:val="00F612CC"/>
    <w:rsid w:val="00F61FD8"/>
    <w:rsid w:val="00F62478"/>
    <w:rsid w:val="00F6282D"/>
    <w:rsid w:val="00F62DBF"/>
    <w:rsid w:val="00F641FC"/>
    <w:rsid w:val="00F647F7"/>
    <w:rsid w:val="00F652E4"/>
    <w:rsid w:val="00F6583C"/>
    <w:rsid w:val="00F6589A"/>
    <w:rsid w:val="00F6665C"/>
    <w:rsid w:val="00F6690B"/>
    <w:rsid w:val="00F66920"/>
    <w:rsid w:val="00F67040"/>
    <w:rsid w:val="00F673EE"/>
    <w:rsid w:val="00F676DE"/>
    <w:rsid w:val="00F6783E"/>
    <w:rsid w:val="00F67AE0"/>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701"/>
    <w:rsid w:val="00F82F61"/>
    <w:rsid w:val="00F834F1"/>
    <w:rsid w:val="00F83829"/>
    <w:rsid w:val="00F84069"/>
    <w:rsid w:val="00F8429A"/>
    <w:rsid w:val="00F843D7"/>
    <w:rsid w:val="00F84728"/>
    <w:rsid w:val="00F84997"/>
    <w:rsid w:val="00F85536"/>
    <w:rsid w:val="00F8572E"/>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31C7"/>
    <w:rsid w:val="00F93559"/>
    <w:rsid w:val="00F93AD3"/>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19C"/>
    <w:rsid w:val="00FB1527"/>
    <w:rsid w:val="00FB1932"/>
    <w:rsid w:val="00FB1E67"/>
    <w:rsid w:val="00FB2537"/>
    <w:rsid w:val="00FB31BD"/>
    <w:rsid w:val="00FB338E"/>
    <w:rsid w:val="00FB33DC"/>
    <w:rsid w:val="00FB373A"/>
    <w:rsid w:val="00FB3C0C"/>
    <w:rsid w:val="00FB4338"/>
    <w:rsid w:val="00FB4366"/>
    <w:rsid w:val="00FB477E"/>
    <w:rsid w:val="00FB494F"/>
    <w:rsid w:val="00FB4C2A"/>
    <w:rsid w:val="00FB4C9C"/>
    <w:rsid w:val="00FB5148"/>
    <w:rsid w:val="00FB570B"/>
    <w:rsid w:val="00FB5ABF"/>
    <w:rsid w:val="00FB6165"/>
    <w:rsid w:val="00FB7264"/>
    <w:rsid w:val="00FB78E7"/>
    <w:rsid w:val="00FC0150"/>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7528"/>
    <w:rsid w:val="00FC7E26"/>
    <w:rsid w:val="00FD0572"/>
    <w:rsid w:val="00FD0677"/>
    <w:rsid w:val="00FD0683"/>
    <w:rsid w:val="00FD1295"/>
    <w:rsid w:val="00FD1A97"/>
    <w:rsid w:val="00FD2D7B"/>
    <w:rsid w:val="00FD3027"/>
    <w:rsid w:val="00FD34CB"/>
    <w:rsid w:val="00FD3705"/>
    <w:rsid w:val="00FD37F6"/>
    <w:rsid w:val="00FD3C91"/>
    <w:rsid w:val="00FD40CF"/>
    <w:rsid w:val="00FD4589"/>
    <w:rsid w:val="00FD4608"/>
    <w:rsid w:val="00FD473E"/>
    <w:rsid w:val="00FD5928"/>
    <w:rsid w:val="00FD66F4"/>
    <w:rsid w:val="00FD6AB9"/>
    <w:rsid w:val="00FD7DF9"/>
    <w:rsid w:val="00FD7FC9"/>
    <w:rsid w:val="00FE0564"/>
    <w:rsid w:val="00FE05FA"/>
    <w:rsid w:val="00FE0A29"/>
    <w:rsid w:val="00FE0B51"/>
    <w:rsid w:val="00FE0B78"/>
    <w:rsid w:val="00FE0ED4"/>
    <w:rsid w:val="00FE13D0"/>
    <w:rsid w:val="00FE1EAB"/>
    <w:rsid w:val="00FE1EF0"/>
    <w:rsid w:val="00FE2137"/>
    <w:rsid w:val="00FE23ED"/>
    <w:rsid w:val="00FE277C"/>
    <w:rsid w:val="00FE284B"/>
    <w:rsid w:val="00FE2B5C"/>
    <w:rsid w:val="00FE3004"/>
    <w:rsid w:val="00FE3465"/>
    <w:rsid w:val="00FE35A6"/>
    <w:rsid w:val="00FE3C0F"/>
    <w:rsid w:val="00FE3CC4"/>
    <w:rsid w:val="00FE4C2E"/>
    <w:rsid w:val="00FE4D3C"/>
    <w:rsid w:val="00FE67CF"/>
    <w:rsid w:val="00FE6D20"/>
    <w:rsid w:val="00FE6D6A"/>
    <w:rsid w:val="00FE6EE3"/>
    <w:rsid w:val="00FE6FB9"/>
    <w:rsid w:val="00FE7549"/>
    <w:rsid w:val="00FE7BCC"/>
    <w:rsid w:val="00FE7CA0"/>
    <w:rsid w:val="00FF02A8"/>
    <w:rsid w:val="00FF0832"/>
    <w:rsid w:val="00FF0A52"/>
    <w:rsid w:val="00FF126D"/>
    <w:rsid w:val="00FF1E60"/>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 w:val="00FF7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iPriority="99"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2"/>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Sub-section,Heading Two,l2,Head 2,List level 2,Sub-Heading,A"/>
    <w:basedOn w:val="Normal"/>
    <w:next w:val="Normal"/>
    <w:link w:val="Heading2Char2"/>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qFormat/>
    <w:rPr>
      <w:sz w:val="20"/>
      <w:szCs w:val="20"/>
    </w:rPr>
  </w:style>
  <w:style w:type="character" w:customStyle="1" w:styleId="BodyTextChar">
    <w:name w:val="Body Text Char"/>
    <w:aliases w:val="bt Char"/>
    <w:basedOn w:val="DefaultParagraphFont"/>
    <w:link w:val="BodyText"/>
    <w:qForma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1,cap2,cap11,Légende-figure,Légende-figure Char,Beschrifubg,Beschriftung Char,label,cap11 Char,cap11 Char Char Char,captions,Caption Equation,题注"/>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1,cap Char Char1 Char1,Caption Char Char1 Char Char1,cap Char2 Char1,条目 Char1,cap1 Char1,cap2 Char1,cap11 Char2,Légende-figure Char2,Légende-figure Char Char1,Beschrifubg Char1,Beschriftung Char Char,题注 Char"/>
    <w:basedOn w:val="DefaultParagraphFont"/>
    <w:link w:val="Caption"/>
    <w:rsid w:val="00C411AF"/>
    <w:rPr>
      <w:b/>
      <w:bCs/>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BodyText2">
    <w:name w:val="Body Text 2"/>
    <w:basedOn w:val="Normal"/>
    <w:link w:val="BodyText2Char"/>
    <w:qFormat/>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qFormat/>
    <w:rPr>
      <w:color w:val="800080"/>
      <w:u w:val="single"/>
    </w:rPr>
  </w:style>
  <w:style w:type="paragraph" w:styleId="FootnoteText">
    <w:name w:val="footnote text"/>
    <w:basedOn w:val="Normal"/>
    <w:link w:val="FootnoteTextChar"/>
    <w:qFormat/>
    <w:rPr>
      <w:sz w:val="20"/>
      <w:szCs w:val="20"/>
    </w:rPr>
  </w:style>
  <w:style w:type="character" w:styleId="FootnoteReference">
    <w:name w:val="footnote reference"/>
    <w:basedOn w:val="DefaultParagraphFont"/>
    <w:semiHidden/>
    <w:qFormat/>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uiPriority w:val="99"/>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uiPriority w:val="99"/>
    <w:qFormat/>
    <w:rsid w:val="004A3428"/>
    <w:pPr>
      <w:spacing w:before="20" w:after="20"/>
      <w:jc w:val="left"/>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B3F38"/>
    <w:rPr>
      <w:sz w:val="22"/>
      <w:szCs w:val="22"/>
    </w:rPr>
  </w:style>
  <w:style w:type="paragraph" w:styleId="Footer">
    <w:name w:val="footer"/>
    <w:basedOn w:val="Normal"/>
    <w:link w:val="FooterChar"/>
    <w:qFormat/>
    <w:rsid w:val="00AB3F38"/>
    <w:pPr>
      <w:tabs>
        <w:tab w:val="center" w:pos="4680"/>
        <w:tab w:val="right" w:pos="9360"/>
      </w:tabs>
    </w:pPr>
  </w:style>
  <w:style w:type="character" w:customStyle="1" w:styleId="FooterChar">
    <w:name w:val="Footer Char"/>
    <w:basedOn w:val="DefaultParagraphFont"/>
    <w:link w:val="Footer"/>
    <w:qFormat/>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unhideWhenUsed/>
    <w:qFormat/>
    <w:rsid w:val="000C5ADD"/>
    <w:rPr>
      <w:b/>
      <w:bCs/>
    </w:rPr>
  </w:style>
  <w:style w:type="character" w:customStyle="1" w:styleId="CommentSubjectChar">
    <w:name w:val="Comment Subject Char"/>
    <w:basedOn w:val="CommentTextChar"/>
    <w:link w:val="CommentSubject"/>
    <w:qFormat/>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qFormat/>
    <w:rsid w:val="0021120F"/>
    <w:rPr>
      <w:rFonts w:ascii="Times" w:eastAsia="Batang" w:hAnsi="Times"/>
      <w:szCs w:val="24"/>
      <w:lang w:val="en-GB"/>
    </w:rPr>
  </w:style>
  <w:style w:type="paragraph" w:customStyle="1" w:styleId="bullet3">
    <w:name w:val="bullet3"/>
    <w:basedOn w:val="Normal"/>
    <w:link w:val="bullet3Char"/>
    <w:uiPriority w:val="99"/>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21120F"/>
    <w:rPr>
      <w:rFonts w:ascii="Times" w:eastAsia="Batang" w:hAnsi="Times"/>
      <w:szCs w:val="24"/>
      <w:lang w:val="en-GB"/>
    </w:rPr>
  </w:style>
  <w:style w:type="character" w:styleId="PlaceholderText">
    <w:name w:val="Placeholder Text"/>
    <w:basedOn w:val="DefaultParagraphFont"/>
    <w:uiPriority w:val="99"/>
    <w:semiHidden/>
    <w:qFormat/>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uiPriority w:val="99"/>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qFormat/>
    <w:rsid w:val="001466E4"/>
    <w:rPr>
      <w:sz w:val="22"/>
      <w:szCs w:val="22"/>
    </w:rPr>
  </w:style>
  <w:style w:type="paragraph" w:styleId="NormalWeb">
    <w:name w:val="Normal (Web)"/>
    <w:basedOn w:val="Normal"/>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qFormat/>
    <w:rsid w:val="00790685"/>
  </w:style>
  <w:style w:type="numbering" w:customStyle="1" w:styleId="StyleBulleted">
    <w:name w:val="Style Bulleted"/>
    <w:rsid w:val="001B671E"/>
    <w:pPr>
      <w:numPr>
        <w:numId w:val="13"/>
      </w:numPr>
    </w:pPr>
  </w:style>
  <w:style w:type="character" w:customStyle="1" w:styleId="contentpasted0">
    <w:name w:val="contentpasted0"/>
    <w:qFormat/>
    <w:rsid w:val="001B671E"/>
  </w:style>
  <w:style w:type="numbering" w:customStyle="1" w:styleId="NoList1">
    <w:name w:val="No List1"/>
    <w:next w:val="NoList"/>
    <w:uiPriority w:val="99"/>
    <w:semiHidden/>
    <w:unhideWhenUsed/>
    <w:rsid w:val="009F0F38"/>
  </w:style>
  <w:style w:type="character" w:customStyle="1" w:styleId="Heading1Char2">
    <w:name w:val="Heading 1 Char2"/>
    <w:aliases w:val="NMP Heading 1 Char2,H1 Char2,h11 Char2,h12 Char2,h13 Char2,h14 Char2,h15 Char2,h16 Char2,app heading 1 Char2,l1 Char2,Memo Heading 1 Char2,Heading 1_a Char2,heading 1 Char2,h17 Char2,h111 Char2,h121 Char2,h131 Char2,h141 Char2,h151 Char2"/>
    <w:basedOn w:val="DefaultParagraphFont"/>
    <w:link w:val="Heading1"/>
    <w:uiPriority w:val="9"/>
    <w:rsid w:val="009F0F38"/>
    <w:rPr>
      <w:rFonts w:ascii="Arial" w:hAnsi="Arial"/>
      <w:b/>
      <w:bCs/>
      <w:sz w:val="28"/>
      <w:szCs w:val="28"/>
    </w:rPr>
  </w:style>
  <w:style w:type="character" w:customStyle="1" w:styleId="Heading2Char2">
    <w:name w:val="Heading 2 Char2"/>
    <w:aliases w:val="H2 Char3,h2 Char3,Head2A Char2,2 Char2,UNDERRUBRIK 1-2 Char2,DO NOT USE_h2 Char2,h21 Char2,Heading 2 Char Char1,H2 Char Char2,h2 Char Char2,标题 2 Char2,Header 2 Char2,Header2 Char2,22 Char2,heading2 Char2,2nd level Char2,H21 Char2,R2 Char"/>
    <w:basedOn w:val="DefaultParagraphFont"/>
    <w:link w:val="Heading2"/>
    <w:uiPriority w:val="9"/>
    <w:rsid w:val="009F0F38"/>
    <w:rPr>
      <w:rFonts w:ascii="Arial" w:hAnsi="Arial"/>
      <w:b/>
      <w:bCs/>
      <w:sz w:val="24"/>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9F0F38"/>
    <w:rPr>
      <w:rFonts w:ascii="Arial" w:hAnsi="Arial"/>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9F0F38"/>
    <w:rPr>
      <w:b/>
      <w:bCs/>
      <w:sz w:val="22"/>
      <w:szCs w:val="28"/>
    </w:rPr>
  </w:style>
  <w:style w:type="paragraph" w:customStyle="1" w:styleId="CRCoverPage">
    <w:name w:val="CR Cover Page"/>
    <w:uiPriority w:val="99"/>
    <w:qFormat/>
    <w:rsid w:val="009F0F38"/>
    <w:pPr>
      <w:spacing w:after="120"/>
    </w:pPr>
    <w:rPr>
      <w:rFonts w:ascii="Arial" w:eastAsia="Malgun Gothic" w:hAnsi="Arial"/>
      <w:lang w:val="en-GB"/>
    </w:rPr>
  </w:style>
  <w:style w:type="character" w:customStyle="1" w:styleId="BalloonTextChar">
    <w:name w:val="Balloon Text Char"/>
    <w:basedOn w:val="DefaultParagraphFont"/>
    <w:link w:val="BalloonText"/>
    <w:qFormat/>
    <w:rsid w:val="009F0F38"/>
    <w:rPr>
      <w:rFonts w:ascii="Tahoma" w:hAnsi="Tahoma" w:cs="Tahoma"/>
      <w:sz w:val="16"/>
      <w:szCs w:val="16"/>
    </w:rPr>
  </w:style>
  <w:style w:type="table" w:customStyle="1" w:styleId="TableGrid1">
    <w:name w:val="TableGrid1"/>
    <w:basedOn w:val="TableNormal"/>
    <w:next w:val="TableGrid"/>
    <w:uiPriority w:val="39"/>
    <w:qFormat/>
    <w:rsid w:val="009F0F38"/>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qFormat/>
    <w:rsid w:val="009F0F38"/>
    <w:rPr>
      <w:i/>
      <w:iCs/>
    </w:rPr>
  </w:style>
  <w:style w:type="table" w:styleId="TableClassic1">
    <w:name w:val="Table Classic 1"/>
    <w:basedOn w:val="TableNormal"/>
    <w:rsid w:val="009F0F38"/>
    <w:pPr>
      <w:spacing w:after="180"/>
    </w:pPr>
    <w:rPr>
      <w:rFonts w:eastAsia="Batang"/>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qFormat/>
    <w:rsid w:val="009F0F38"/>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tah0">
    <w:name w:val="tah"/>
    <w:basedOn w:val="Normal"/>
    <w:qFormat/>
    <w:rsid w:val="009F0F38"/>
    <w:pPr>
      <w:keepNext/>
      <w:overflowPunct w:val="0"/>
      <w:adjustRightInd/>
      <w:snapToGrid/>
      <w:spacing w:after="0"/>
      <w:jc w:val="center"/>
    </w:pPr>
    <w:rPr>
      <w:rFonts w:ascii="Arial" w:eastAsia="Batang" w:hAnsi="Arial" w:cs="Arial"/>
      <w:b/>
      <w:bCs/>
      <w:sz w:val="18"/>
      <w:szCs w:val="18"/>
      <w:lang w:eastAsia="ja-JP"/>
    </w:rPr>
  </w:style>
  <w:style w:type="paragraph" w:customStyle="1" w:styleId="Bullet-3">
    <w:name w:val="Bullet-3"/>
    <w:basedOn w:val="Normal"/>
    <w:link w:val="Bullet-3Char"/>
    <w:rsid w:val="009F0F38"/>
    <w:pPr>
      <w:numPr>
        <w:ilvl w:val="2"/>
        <w:numId w:val="24"/>
      </w:numPr>
      <w:autoSpaceDE/>
      <w:autoSpaceDN/>
      <w:adjustRightInd/>
      <w:snapToGrid/>
      <w:spacing w:after="0"/>
    </w:pPr>
    <w:rPr>
      <w:rFonts w:ascii="Book Antiqua" w:eastAsia="Malgun Gothic" w:hAnsi="Book Antiqua"/>
      <w:sz w:val="20"/>
      <w:szCs w:val="20"/>
      <w:lang w:val="en-GB"/>
    </w:rPr>
  </w:style>
  <w:style w:type="character" w:customStyle="1" w:styleId="Bullet-3Char">
    <w:name w:val="Bullet-3 Char"/>
    <w:link w:val="Bullet-3"/>
    <w:rsid w:val="009F0F38"/>
    <w:rPr>
      <w:rFonts w:ascii="Book Antiqua" w:eastAsia="Malgun Gothic" w:hAnsi="Book Antiqua"/>
      <w:lang w:val="en-GB"/>
    </w:rPr>
  </w:style>
  <w:style w:type="paragraph" w:customStyle="1" w:styleId="bulletlevel1">
    <w:name w:val="bullet level 1"/>
    <w:basedOn w:val="Bullet-3"/>
    <w:link w:val="bulletlevel1Char"/>
    <w:rsid w:val="009F0F38"/>
    <w:pPr>
      <w:numPr>
        <w:ilvl w:val="0"/>
      </w:numPr>
    </w:pPr>
    <w:rPr>
      <w:lang w:val="en-AU"/>
    </w:rPr>
  </w:style>
  <w:style w:type="paragraph" w:customStyle="1" w:styleId="bulletlevel2">
    <w:name w:val="bullet level 2"/>
    <w:basedOn w:val="Bullet-3"/>
    <w:link w:val="bulletlevel2Char"/>
    <w:qFormat/>
    <w:rsid w:val="009F0F38"/>
    <w:pPr>
      <w:numPr>
        <w:ilvl w:val="1"/>
      </w:numPr>
    </w:pPr>
    <w:rPr>
      <w:lang w:val="en-AU"/>
    </w:rPr>
  </w:style>
  <w:style w:type="paragraph" w:customStyle="1" w:styleId="bulletlevel4">
    <w:name w:val="bullet level 4"/>
    <w:basedOn w:val="Bullet-3"/>
    <w:link w:val="bulletlevel4Char"/>
    <w:qFormat/>
    <w:rsid w:val="009F0F38"/>
    <w:pPr>
      <w:numPr>
        <w:ilvl w:val="3"/>
      </w:numPr>
    </w:pPr>
    <w:rPr>
      <w:lang w:val="en-AU"/>
    </w:rPr>
  </w:style>
  <w:style w:type="character" w:customStyle="1" w:styleId="bulletlevel4Char">
    <w:name w:val="bullet level 4 Char"/>
    <w:link w:val="bulletlevel4"/>
    <w:rsid w:val="009F0F38"/>
    <w:rPr>
      <w:rFonts w:ascii="Book Antiqua" w:eastAsia="Malgun Gothic" w:hAnsi="Book Antiqua"/>
      <w:lang w:val="en-AU"/>
    </w:rPr>
  </w:style>
  <w:style w:type="character" w:customStyle="1" w:styleId="bulletlevel1Char">
    <w:name w:val="bullet level 1 Char"/>
    <w:link w:val="bulletlevel1"/>
    <w:rsid w:val="009F0F38"/>
    <w:rPr>
      <w:rFonts w:ascii="Book Antiqua" w:eastAsia="Malgun Gothic" w:hAnsi="Book Antiqua"/>
      <w:lang w:val="en-AU"/>
    </w:rPr>
  </w:style>
  <w:style w:type="character" w:customStyle="1" w:styleId="bulletlevel2Char">
    <w:name w:val="bullet level 2 Char"/>
    <w:link w:val="bulletlevel2"/>
    <w:rsid w:val="009F0F38"/>
    <w:rPr>
      <w:rFonts w:ascii="Book Antiqua" w:eastAsia="Malgun Gothic" w:hAnsi="Book Antiqua"/>
      <w:lang w:val="en-AU"/>
    </w:rPr>
  </w:style>
  <w:style w:type="paragraph" w:customStyle="1" w:styleId="2">
    <w:name w:val="스타일 양쪽 첫 줄:  2 글자"/>
    <w:basedOn w:val="Normal"/>
    <w:rsid w:val="009F0F38"/>
    <w:pPr>
      <w:autoSpaceDE/>
      <w:autoSpaceDN/>
      <w:adjustRightInd/>
      <w:snapToGrid/>
      <w:spacing w:after="0" w:line="288" w:lineRule="auto"/>
      <w:ind w:firstLineChars="200" w:firstLine="200"/>
    </w:pPr>
    <w:rPr>
      <w:rFonts w:eastAsia="Malgun Gothic" w:cs="Batang"/>
      <w:sz w:val="20"/>
      <w:szCs w:val="20"/>
      <w:lang w:val="en-GB"/>
    </w:rPr>
  </w:style>
  <w:style w:type="paragraph" w:customStyle="1" w:styleId="6pt6pt12">
    <w:name w:val="스타일 목록 단락 + 양쪽 앞: 6 pt 단락 뒤: 6 pt 줄 간격: 배수 1.2 줄"/>
    <w:basedOn w:val="ListParagraph"/>
    <w:rsid w:val="009F0F38"/>
  </w:style>
  <w:style w:type="paragraph" w:customStyle="1" w:styleId="a3">
    <w:name w:val="스타일 양쪽"/>
    <w:basedOn w:val="Normal"/>
    <w:rsid w:val="009F0F38"/>
    <w:pPr>
      <w:autoSpaceDE/>
      <w:autoSpaceDN/>
      <w:adjustRightInd/>
      <w:snapToGrid/>
      <w:spacing w:after="0" w:line="288" w:lineRule="auto"/>
    </w:pPr>
    <w:rPr>
      <w:rFonts w:eastAsia="Malgun Gothic" w:cs="Batang"/>
      <w:sz w:val="20"/>
      <w:szCs w:val="20"/>
      <w:lang w:val="en-GB"/>
    </w:rPr>
  </w:style>
  <w:style w:type="paragraph" w:customStyle="1" w:styleId="EQ">
    <w:name w:val="EQ"/>
    <w:basedOn w:val="Normal"/>
    <w:next w:val="Normal"/>
    <w:link w:val="EQChar"/>
    <w:qFormat/>
    <w:rsid w:val="009F0F38"/>
    <w:pPr>
      <w:keepLines/>
      <w:tabs>
        <w:tab w:val="center" w:pos="4536"/>
        <w:tab w:val="right" w:pos="9072"/>
      </w:tabs>
      <w:autoSpaceDE/>
      <w:autoSpaceDN/>
      <w:adjustRightInd/>
      <w:snapToGrid/>
      <w:spacing w:after="0"/>
      <w:jc w:val="left"/>
    </w:pPr>
    <w:rPr>
      <w:rFonts w:eastAsia="Malgun Gothic"/>
      <w:noProof/>
      <w:sz w:val="20"/>
      <w:szCs w:val="20"/>
      <w:lang w:val="en-GB"/>
    </w:rPr>
  </w:style>
  <w:style w:type="paragraph" w:customStyle="1" w:styleId="20">
    <w:name w:val="스타일 스타일 양쪽 + 첫 줄:  2 글자"/>
    <w:basedOn w:val="Normal"/>
    <w:link w:val="2Char"/>
    <w:rsid w:val="009F0F38"/>
    <w:pPr>
      <w:autoSpaceDE/>
      <w:autoSpaceDN/>
      <w:adjustRightInd/>
      <w:snapToGrid/>
      <w:spacing w:before="120" w:line="288" w:lineRule="auto"/>
      <w:ind w:firstLineChars="200" w:firstLine="200"/>
    </w:pPr>
    <w:rPr>
      <w:rFonts w:eastAsia="Malgun Gothic"/>
      <w:sz w:val="20"/>
      <w:szCs w:val="20"/>
      <w:lang w:val="en-GB"/>
    </w:rPr>
  </w:style>
  <w:style w:type="character" w:customStyle="1" w:styleId="2Char">
    <w:name w:val="스타일 스타일 양쪽 + 첫 줄:  2 글자 Char"/>
    <w:link w:val="20"/>
    <w:rsid w:val="009F0F38"/>
    <w:rPr>
      <w:rFonts w:eastAsia="Malgun Gothic"/>
      <w:lang w:val="en-GB"/>
    </w:rPr>
  </w:style>
  <w:style w:type="paragraph" w:customStyle="1" w:styleId="22">
    <w:name w:val="스타일 스타일 양쪽 첫 줄:  2 글자 + 첫 줄:  2 글자"/>
    <w:basedOn w:val="2"/>
    <w:rsid w:val="009F0F38"/>
    <w:pPr>
      <w:spacing w:line="300" w:lineRule="auto"/>
    </w:pPr>
  </w:style>
  <w:style w:type="paragraph" w:customStyle="1" w:styleId="6pt6pt120">
    <w:name w:val="스타일 목록 단락 + 양쪽 앞: 6 pt 단락 뒤: 6 pt 줄 간격: 배수 1.2 줄 왼쪽 0 글자"/>
    <w:basedOn w:val="ListParagraph"/>
    <w:rsid w:val="009F0F38"/>
  </w:style>
  <w:style w:type="paragraph" w:customStyle="1" w:styleId="222">
    <w:name w:val="스타일 스타일 스타일 양쪽 첫 줄:  2 글자 + 첫 줄:  2 글자 + 첫 줄:  2 글자"/>
    <w:basedOn w:val="22"/>
    <w:rsid w:val="009F0F38"/>
    <w:pPr>
      <w:spacing w:line="312" w:lineRule="auto"/>
    </w:pPr>
  </w:style>
  <w:style w:type="paragraph" w:customStyle="1" w:styleId="2222">
    <w:name w:val="스타일 스타일 스타일 스타일 양쪽 첫 줄:  2 글자 + 첫 줄:  2 글자 + 첫 줄:  2 글자 + 첫 줄:  2..."/>
    <w:basedOn w:val="222"/>
    <w:link w:val="2222Char"/>
    <w:qFormat/>
    <w:rsid w:val="009F0F38"/>
    <w:pPr>
      <w:spacing w:line="336" w:lineRule="auto"/>
    </w:pPr>
  </w:style>
  <w:style w:type="paragraph" w:customStyle="1" w:styleId="200">
    <w:name w:val="스타일 스타일 양쪽 첫 줄:  2 글자 + 첫 줄:  0 글자"/>
    <w:basedOn w:val="2"/>
    <w:rsid w:val="009F0F38"/>
    <w:pPr>
      <w:spacing w:line="336" w:lineRule="auto"/>
      <w:ind w:firstLineChars="0" w:firstLine="0"/>
    </w:pPr>
  </w:style>
  <w:style w:type="paragraph" w:customStyle="1" w:styleId="B1">
    <w:name w:val="B1"/>
    <w:basedOn w:val="List"/>
    <w:link w:val="B1Zchn"/>
    <w:qFormat/>
    <w:rsid w:val="009F0F38"/>
  </w:style>
  <w:style w:type="paragraph" w:customStyle="1" w:styleId="11nolineH1h1appheading1l1MemoHeading1h11">
    <w:name w:val="스타일 제목 1제목 1(no line)H1h1app heading 1l1Memo Heading 1h11..."/>
    <w:basedOn w:val="Heading1"/>
    <w:rsid w:val="009F0F38"/>
    <w:pPr>
      <w:keepLines/>
      <w:numPr>
        <w:numId w:val="23"/>
      </w:numPr>
      <w:pBdr>
        <w:top w:val="none" w:sz="0" w:space="0" w:color="auto"/>
      </w:pBdr>
      <w:tabs>
        <w:tab w:val="num" w:pos="0"/>
        <w:tab w:val="left" w:pos="426"/>
      </w:tabs>
      <w:overflowPunct w:val="0"/>
      <w:snapToGrid/>
      <w:spacing w:before="360" w:line="288" w:lineRule="auto"/>
      <w:ind w:left="799" w:hanging="799"/>
      <w:jc w:val="left"/>
      <w:textAlignment w:val="baseline"/>
    </w:pPr>
    <w:rPr>
      <w:rFonts w:eastAsia="Batang" w:cs="Batang"/>
      <w:b w:val="0"/>
      <w:bCs w:val="0"/>
      <w:sz w:val="32"/>
      <w:szCs w:val="32"/>
      <w:lang w:val="en-GB" w:eastAsia="ko-KR"/>
    </w:rPr>
  </w:style>
  <w:style w:type="character" w:customStyle="1" w:styleId="ZGSM">
    <w:name w:val="ZGSM"/>
    <w:qFormat/>
    <w:rsid w:val="009F0F38"/>
  </w:style>
  <w:style w:type="paragraph" w:customStyle="1" w:styleId="CharCharCharCharCharCharCharChar1CharCharCharCharCarCar">
    <w:name w:val="Char Char Char Char Char Char Char Char1 Char Char Char Char Car Car"/>
    <w:semiHidden/>
    <w:rsid w:val="009F0F3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ListBullet5"/>
    <w:rsid w:val="009F0F38"/>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uiPriority w:val="99"/>
    <w:qFormat/>
    <w:rsid w:val="009F0F38"/>
    <w:pPr>
      <w:autoSpaceDE/>
      <w:autoSpaceDN/>
      <w:adjustRightInd/>
      <w:snapToGrid/>
      <w:spacing w:after="0"/>
      <w:ind w:left="1723" w:hanging="283"/>
      <w:contextualSpacing/>
      <w:jc w:val="left"/>
    </w:pPr>
    <w:rPr>
      <w:rFonts w:eastAsia="Malgun Gothic"/>
      <w:sz w:val="20"/>
      <w:szCs w:val="20"/>
      <w:lang w:val="en-GB"/>
    </w:rPr>
  </w:style>
  <w:style w:type="paragraph" w:customStyle="1" w:styleId="capCaptionChar1CaptionCharCharCaptionChar1CharCap">
    <w:name w:val="스타일 캡션capCaption Char1Caption Char CharCaption Char1 CharCap..."/>
    <w:basedOn w:val="Caption"/>
    <w:rsid w:val="009F0F38"/>
    <w:pPr>
      <w:autoSpaceDE/>
      <w:autoSpaceDN/>
      <w:adjustRightInd/>
      <w:snapToGrid/>
      <w:spacing w:before="120" w:after="360"/>
    </w:pPr>
    <w:rPr>
      <w:rFonts w:eastAsia="MS Mincho" w:cs="Batang"/>
      <w:lang w:val="en-GB"/>
    </w:rPr>
  </w:style>
  <w:style w:type="paragraph" w:customStyle="1" w:styleId="reference0">
    <w:name w:val="reference"/>
    <w:basedOn w:val="Normal"/>
    <w:rsid w:val="009F0F38"/>
    <w:pPr>
      <w:widowControl w:val="0"/>
      <w:numPr>
        <w:numId w:val="25"/>
      </w:numPr>
      <w:snapToGrid/>
      <w:spacing w:after="60"/>
      <w:jc w:val="left"/>
    </w:pPr>
    <w:rPr>
      <w:rFonts w:eastAsia="Times New Roman"/>
      <w:sz w:val="20"/>
      <w:szCs w:val="20"/>
      <w:lang w:val="en-GB"/>
    </w:rPr>
  </w:style>
  <w:style w:type="paragraph" w:customStyle="1" w:styleId="Normalwithindent">
    <w:name w:val="Normal with indent"/>
    <w:basedOn w:val="Normal"/>
    <w:link w:val="NormalwithindentChar"/>
    <w:qFormat/>
    <w:rsid w:val="009F0F38"/>
    <w:pPr>
      <w:autoSpaceDE/>
      <w:autoSpaceDN/>
      <w:adjustRightInd/>
      <w:snapToGrid/>
      <w:spacing w:before="120" w:line="336" w:lineRule="auto"/>
      <w:ind w:firstLine="397"/>
    </w:pPr>
    <w:rPr>
      <w:rFonts w:eastAsia="Malgun Gothic"/>
      <w:sz w:val="20"/>
      <w:szCs w:val="20"/>
      <w:lang w:val="en-GB"/>
    </w:rPr>
  </w:style>
  <w:style w:type="character" w:customStyle="1" w:styleId="NormalwithindentChar">
    <w:name w:val="Normal with indent Char"/>
    <w:link w:val="Normalwithindent"/>
    <w:qFormat/>
    <w:rsid w:val="009F0F38"/>
    <w:rPr>
      <w:rFonts w:eastAsia="Malgun Gothic"/>
      <w:lang w:val="en-GB"/>
    </w:rPr>
  </w:style>
  <w:style w:type="paragraph" w:customStyle="1" w:styleId="CharChar1">
    <w:name w:val="Char Char1"/>
    <w:basedOn w:val="Normal"/>
    <w:rsid w:val="009F0F38"/>
    <w:pPr>
      <w:widowControl w:val="0"/>
      <w:snapToGrid/>
      <w:spacing w:afterLines="50" w:after="0"/>
    </w:pPr>
    <w:rPr>
      <w:rFonts w:eastAsia="Arial Unicode MS" w:cs="Arial"/>
      <w:kern w:val="2"/>
      <w:sz w:val="21"/>
      <w:szCs w:val="20"/>
      <w:lang w:val="en-GB" w:eastAsia="zh-CN"/>
    </w:rPr>
  </w:style>
  <w:style w:type="character" w:styleId="Strong">
    <w:name w:val="Strong"/>
    <w:uiPriority w:val="22"/>
    <w:qFormat/>
    <w:rsid w:val="009F0F38"/>
    <w:rPr>
      <w:b/>
      <w:bCs/>
    </w:rPr>
  </w:style>
  <w:style w:type="paragraph" w:customStyle="1" w:styleId="00MainText">
    <w:name w:val="00 Main Text"/>
    <w:basedOn w:val="Normal"/>
    <w:link w:val="00MainTextChar"/>
    <w:qFormat/>
    <w:rsid w:val="009F0F38"/>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0MainTextChar">
    <w:name w:val="00 Main Text Char"/>
    <w:basedOn w:val="DefaultParagraphFont"/>
    <w:link w:val="00MainText"/>
    <w:rsid w:val="009F0F38"/>
    <w:rPr>
      <w:rFonts w:eastAsia="Malgun Gothic" w:cs="Batang"/>
      <w:lang w:val="en-GB"/>
    </w:rPr>
  </w:style>
  <w:style w:type="character" w:customStyle="1" w:styleId="2222Char">
    <w:name w:val="스타일 스타일 스타일 스타일 양쪽 첫 줄:  2 글자 + 첫 줄:  2 글자 + 첫 줄:  2 글자 + 첫 줄:  2... Char"/>
    <w:basedOn w:val="DefaultParagraphFont"/>
    <w:link w:val="2222"/>
    <w:qFormat/>
    <w:rsid w:val="009F0F38"/>
    <w:rPr>
      <w:rFonts w:eastAsia="Malgun Gothic" w:cs="Batang"/>
      <w:lang w:val="en-GB"/>
    </w:rPr>
  </w:style>
  <w:style w:type="paragraph" w:customStyle="1" w:styleId="maintext">
    <w:name w:val="main text"/>
    <w:basedOn w:val="Normal"/>
    <w:link w:val="maintextChar"/>
    <w:qFormat/>
    <w:rsid w:val="009F0F38"/>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qFormat/>
    <w:rsid w:val="009F0F38"/>
    <w:rPr>
      <w:rFonts w:eastAsia="Malgun Gothic" w:cs="Batang"/>
      <w:lang w:val="en-GB" w:eastAsia="ko-KR"/>
    </w:rPr>
  </w:style>
  <w:style w:type="paragraph" w:customStyle="1" w:styleId="RAN1bullet1">
    <w:name w:val="RAN1 bullet1"/>
    <w:basedOn w:val="Normal"/>
    <w:link w:val="RAN1bullet1Char"/>
    <w:uiPriority w:val="99"/>
    <w:qFormat/>
    <w:rsid w:val="009F0F38"/>
    <w:pPr>
      <w:numPr>
        <w:numId w:val="26"/>
      </w:numPr>
      <w:tabs>
        <w:tab w:val="num" w:pos="0"/>
      </w:tabs>
      <w:autoSpaceDE/>
      <w:autoSpaceDN/>
      <w:adjustRightInd/>
      <w:snapToGrid/>
      <w:spacing w:after="0"/>
      <w:ind w:left="0"/>
      <w:jc w:val="left"/>
    </w:pPr>
    <w:rPr>
      <w:rFonts w:ascii="Times" w:eastAsia="Batang" w:hAnsi="Times"/>
      <w:sz w:val="20"/>
      <w:szCs w:val="24"/>
      <w:lang w:val="en-GB"/>
    </w:rPr>
  </w:style>
  <w:style w:type="character" w:customStyle="1" w:styleId="RAN1bullet1Char">
    <w:name w:val="RAN1 bullet1 Char"/>
    <w:link w:val="RAN1bullet1"/>
    <w:uiPriority w:val="99"/>
    <w:qFormat/>
    <w:rsid w:val="009F0F38"/>
    <w:rPr>
      <w:rFonts w:ascii="Times" w:eastAsia="Batang" w:hAnsi="Times"/>
      <w:szCs w:val="24"/>
      <w:lang w:val="en-GB"/>
    </w:rPr>
  </w:style>
  <w:style w:type="paragraph" w:customStyle="1" w:styleId="01Section1">
    <w:name w:val="01 Section1"/>
    <w:basedOn w:val="Heading1"/>
    <w:link w:val="01Section1Char"/>
    <w:qFormat/>
    <w:rsid w:val="009F0F38"/>
    <w:pPr>
      <w:keepLines/>
      <w:numPr>
        <w:numId w:val="0"/>
      </w:numPr>
      <w:pBdr>
        <w:top w:val="none" w:sz="0" w:space="0" w:color="auto"/>
      </w:pBdr>
      <w:tabs>
        <w:tab w:val="num" w:pos="0"/>
        <w:tab w:val="left" w:pos="426"/>
      </w:tabs>
      <w:overflowPunct w:val="0"/>
      <w:snapToGrid/>
      <w:spacing w:before="240" w:after="60" w:line="288" w:lineRule="auto"/>
      <w:ind w:left="799" w:hanging="799"/>
      <w:textAlignment w:val="baseline"/>
    </w:pPr>
    <w:rPr>
      <w:rFonts w:eastAsia="Batang"/>
      <w:b w:val="0"/>
      <w:bCs w:val="0"/>
      <w:sz w:val="32"/>
      <w:szCs w:val="32"/>
      <w:lang w:val="en-GB" w:eastAsia="ko-KR"/>
    </w:rPr>
  </w:style>
  <w:style w:type="character" w:customStyle="1" w:styleId="01Section1Char">
    <w:name w:val="01 Section1 Char"/>
    <w:basedOn w:val="DefaultParagraphFont"/>
    <w:link w:val="01Section1"/>
    <w:rsid w:val="009F0F38"/>
    <w:rPr>
      <w:rFonts w:ascii="Arial" w:eastAsia="Batang" w:hAnsi="Arial"/>
      <w:sz w:val="32"/>
      <w:szCs w:val="32"/>
      <w:lang w:val="en-GB" w:eastAsia="ko-KR"/>
    </w:rPr>
  </w:style>
  <w:style w:type="paragraph" w:customStyle="1" w:styleId="Style1">
    <w:name w:val="Style1"/>
    <w:basedOn w:val="Normal"/>
    <w:link w:val="Style1Char"/>
    <w:qFormat/>
    <w:rsid w:val="009F0F38"/>
    <w:pPr>
      <w:autoSpaceDE/>
      <w:autoSpaceDN/>
      <w:adjustRightInd/>
      <w:snapToGrid/>
      <w:spacing w:after="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9F0F38"/>
    <w:rPr>
      <w:rFonts w:eastAsia="Malgun Gothic" w:cs="Batang"/>
      <w:lang w:val="en-GB"/>
    </w:rPr>
  </w:style>
  <w:style w:type="paragraph" w:customStyle="1" w:styleId="0Maintext">
    <w:name w:val="0 Main text"/>
    <w:basedOn w:val="maintext"/>
    <w:link w:val="0MaintextChar"/>
    <w:qFormat/>
    <w:rsid w:val="009F0F38"/>
    <w:pPr>
      <w:spacing w:before="0" w:after="100" w:afterAutospacing="1"/>
      <w:ind w:firstLineChars="0" w:firstLine="360"/>
    </w:pPr>
  </w:style>
  <w:style w:type="character" w:customStyle="1" w:styleId="0MaintextChar">
    <w:name w:val="0 Main text Char"/>
    <w:basedOn w:val="maintextChar"/>
    <w:link w:val="0Maintext"/>
    <w:qFormat/>
    <w:rsid w:val="009F0F38"/>
    <w:rPr>
      <w:rFonts w:eastAsia="Malgun Gothic" w:cs="Batang"/>
      <w:lang w:val="en-GB" w:eastAsia="ko-KR"/>
    </w:rPr>
  </w:style>
  <w:style w:type="table" w:customStyle="1" w:styleId="GridTable4-Accent51">
    <w:name w:val="Grid Table 4 - Accent 51"/>
    <w:basedOn w:val="TableNormal"/>
    <w:uiPriority w:val="49"/>
    <w:qFormat/>
    <w:rsid w:val="009F0F38"/>
    <w:rPr>
      <w:rFonts w:eastAsia="Batang"/>
      <w:lang w:eastAsia="ko-K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ext">
    <w:name w:val="text"/>
    <w:basedOn w:val="Normal"/>
    <w:link w:val="textChar"/>
    <w:uiPriority w:val="99"/>
    <w:qFormat/>
    <w:rsid w:val="009F0F38"/>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uiPriority w:val="99"/>
    <w:qFormat/>
    <w:rsid w:val="009F0F38"/>
    <w:rPr>
      <w:rFonts w:ascii="Calibri" w:hAnsi="Calibri"/>
      <w:kern w:val="2"/>
      <w:sz w:val="24"/>
      <w:lang w:eastAsia="zh-CN"/>
    </w:rPr>
  </w:style>
  <w:style w:type="character" w:customStyle="1" w:styleId="B1Zchn">
    <w:name w:val="B1 Zchn"/>
    <w:link w:val="B1"/>
    <w:qFormat/>
    <w:rsid w:val="009F0F38"/>
    <w:rPr>
      <w:sz w:val="22"/>
      <w:szCs w:val="22"/>
    </w:rPr>
  </w:style>
  <w:style w:type="paragraph" w:customStyle="1" w:styleId="berschrift1H1">
    <w:name w:val="Überschrift 1.H1"/>
    <w:basedOn w:val="Normal"/>
    <w:next w:val="Normal"/>
    <w:uiPriority w:val="99"/>
    <w:qFormat/>
    <w:rsid w:val="009F0F38"/>
    <w:pPr>
      <w:keepNext/>
      <w:keepLines/>
      <w:numPr>
        <w:numId w:val="27"/>
      </w:numPr>
      <w:pBdr>
        <w:top w:val="single" w:sz="12" w:space="3" w:color="auto"/>
      </w:pBdr>
      <w:tabs>
        <w:tab w:val="clear" w:pos="360"/>
      </w:tabs>
      <w:overflowPunct w:val="0"/>
      <w:snapToGrid/>
      <w:spacing w:before="240" w:after="0"/>
      <w:ind w:left="720"/>
      <w:jc w:val="left"/>
      <w:textAlignment w:val="baseline"/>
      <w:outlineLvl w:val="0"/>
    </w:pPr>
    <w:rPr>
      <w:rFonts w:ascii="Arial" w:eastAsia="Times New Roman" w:hAnsi="Arial"/>
      <w:sz w:val="36"/>
      <w:szCs w:val="20"/>
      <w:lang w:val="en-GB" w:eastAsia="de-DE"/>
    </w:rPr>
  </w:style>
  <w:style w:type="paragraph" w:customStyle="1" w:styleId="B3">
    <w:name w:val="B3"/>
    <w:basedOn w:val="Normal"/>
    <w:link w:val="B3Char"/>
    <w:qFormat/>
    <w:rsid w:val="009F0F38"/>
    <w:pPr>
      <w:autoSpaceDE/>
      <w:autoSpaceDN/>
      <w:adjustRightInd/>
      <w:snapToGrid/>
      <w:spacing w:after="0"/>
      <w:ind w:left="1135" w:hanging="284"/>
      <w:jc w:val="left"/>
    </w:pPr>
    <w:rPr>
      <w:rFonts w:eastAsia="Times New Roman"/>
      <w:sz w:val="20"/>
      <w:szCs w:val="20"/>
      <w:lang w:val="en-GB"/>
    </w:rPr>
  </w:style>
  <w:style w:type="character" w:customStyle="1" w:styleId="B3Char">
    <w:name w:val="B3 Char"/>
    <w:link w:val="B3"/>
    <w:qFormat/>
    <w:rsid w:val="009F0F38"/>
    <w:rPr>
      <w:rFonts w:eastAsia="Times New Roman"/>
      <w:lang w:val="en-GB"/>
    </w:rPr>
  </w:style>
  <w:style w:type="table" w:customStyle="1" w:styleId="PlainTable31">
    <w:name w:val="Plain Table 31"/>
    <w:basedOn w:val="TableNormal"/>
    <w:uiPriority w:val="43"/>
    <w:rsid w:val="009F0F38"/>
    <w:rPr>
      <w:rFonts w:eastAsia="Batang"/>
      <w:lang w:eastAsia="ko-KR"/>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LGTdoc1">
    <w:name w:val="LGTdoc_제목1"/>
    <w:basedOn w:val="Normal"/>
    <w:qFormat/>
    <w:rsid w:val="009F0F38"/>
    <w:pPr>
      <w:autoSpaceDE/>
      <w:autoSpaceDN/>
      <w:spacing w:beforeLines="50" w:after="100" w:afterAutospacing="1"/>
    </w:pPr>
    <w:rPr>
      <w:rFonts w:eastAsia="Batang"/>
      <w:b/>
      <w:snapToGrid w:val="0"/>
      <w:sz w:val="28"/>
      <w:szCs w:val="20"/>
      <w:lang w:val="en-GB" w:eastAsia="ko-KR"/>
    </w:rPr>
  </w:style>
  <w:style w:type="paragraph" w:styleId="TableofFigures">
    <w:name w:val="table of figures"/>
    <w:basedOn w:val="Normal"/>
    <w:next w:val="Normal"/>
    <w:uiPriority w:val="99"/>
    <w:unhideWhenUsed/>
    <w:qFormat/>
    <w:rsid w:val="009F0F38"/>
    <w:pPr>
      <w:overflowPunct w:val="0"/>
      <w:snapToGrid/>
      <w:spacing w:before="180" w:after="0"/>
      <w:ind w:left="1411" w:hanging="1411"/>
      <w:jc w:val="left"/>
      <w:textAlignment w:val="baseline"/>
    </w:pPr>
    <w:rPr>
      <w:b/>
      <w:i/>
      <w:sz w:val="20"/>
      <w:szCs w:val="20"/>
    </w:rPr>
  </w:style>
  <w:style w:type="paragraph" w:styleId="DocumentMap">
    <w:name w:val="Document Map"/>
    <w:basedOn w:val="Normal"/>
    <w:link w:val="DocumentMapChar"/>
    <w:unhideWhenUsed/>
    <w:qFormat/>
    <w:rsid w:val="009F0F38"/>
    <w:pPr>
      <w:autoSpaceDE/>
      <w:autoSpaceDN/>
      <w:adjustRightInd/>
      <w:snapToGrid/>
      <w:spacing w:after="0"/>
      <w:jc w:val="left"/>
    </w:pPr>
    <w:rPr>
      <w:rFonts w:ascii="SimSun"/>
      <w:sz w:val="18"/>
      <w:szCs w:val="18"/>
      <w:lang w:val="en-GB"/>
    </w:rPr>
  </w:style>
  <w:style w:type="character" w:customStyle="1" w:styleId="DocumentMapChar">
    <w:name w:val="Document Map Char"/>
    <w:basedOn w:val="DefaultParagraphFont"/>
    <w:link w:val="DocumentMap"/>
    <w:qFormat/>
    <w:rsid w:val="009F0F38"/>
    <w:rPr>
      <w:rFonts w:ascii="SimSun"/>
      <w:sz w:val="18"/>
      <w:szCs w:val="18"/>
      <w:lang w:val="en-GB"/>
    </w:rPr>
  </w:style>
  <w:style w:type="character" w:customStyle="1" w:styleId="TALCar">
    <w:name w:val="TAL Car"/>
    <w:qFormat/>
    <w:rsid w:val="009F0F38"/>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uiPriority w:val="99"/>
    <w:qFormat/>
    <w:rsid w:val="009F0F38"/>
    <w:rPr>
      <w:rFonts w:ascii="Times New Roman" w:eastAsia="Malgun Gothic" w:hAnsi="Times New Roman" w:cs="Times New Roman"/>
      <w:b/>
      <w:bCs/>
      <w:szCs w:val="20"/>
      <w:lang w:val="en-GB"/>
    </w:rPr>
  </w:style>
  <w:style w:type="paragraph" w:customStyle="1" w:styleId="Observation0">
    <w:name w:val="Observation"/>
    <w:basedOn w:val="Normal"/>
    <w:link w:val="ObservationChar"/>
    <w:qFormat/>
    <w:rsid w:val="009F0F38"/>
    <w:pPr>
      <w:numPr>
        <w:numId w:val="28"/>
      </w:numPr>
      <w:tabs>
        <w:tab w:val="left" w:pos="1701"/>
      </w:tabs>
      <w:overflowPunct w:val="0"/>
      <w:snapToGrid/>
      <w:ind w:left="1701" w:hanging="1701"/>
    </w:pPr>
    <w:rPr>
      <w:rFonts w:eastAsia="Times New Roman"/>
      <w:b/>
      <w:bCs/>
      <w:sz w:val="20"/>
      <w:szCs w:val="20"/>
      <w:lang w:val="en-GB" w:eastAsia="zh-CN"/>
    </w:rPr>
  </w:style>
  <w:style w:type="paragraph" w:styleId="PlainText">
    <w:name w:val="Plain Text"/>
    <w:basedOn w:val="Normal"/>
    <w:link w:val="PlainTextChar"/>
    <w:uiPriority w:val="99"/>
    <w:qFormat/>
    <w:rsid w:val="009F0F38"/>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uiPriority w:val="99"/>
    <w:qFormat/>
    <w:rsid w:val="009F0F38"/>
    <w:rPr>
      <w:rFonts w:ascii="Courier New" w:eastAsia="MS Gothic" w:hAnsi="Courier New"/>
      <w:sz w:val="24"/>
      <w:lang w:val="en-GB" w:eastAsia="ja-JP"/>
    </w:rPr>
  </w:style>
  <w:style w:type="character" w:customStyle="1" w:styleId="FootnoteTextChar">
    <w:name w:val="Footnote Text Char"/>
    <w:basedOn w:val="DefaultParagraphFont"/>
    <w:link w:val="FootnoteText"/>
    <w:qFormat/>
    <w:rsid w:val="009F0F38"/>
  </w:style>
  <w:style w:type="paragraph" w:customStyle="1" w:styleId="Title1">
    <w:name w:val="Title1"/>
    <w:basedOn w:val="Normal"/>
    <w:next w:val="Normal"/>
    <w:qFormat/>
    <w:rsid w:val="009F0F38"/>
    <w:pPr>
      <w:autoSpaceDE/>
      <w:autoSpaceDN/>
      <w:adjustRightInd/>
      <w:snapToGrid/>
      <w:spacing w:after="0"/>
      <w:contextualSpacing/>
      <w:jc w:val="left"/>
    </w:pPr>
    <w:rPr>
      <w:rFonts w:ascii="Calibri Light" w:eastAsia="DengXian Light" w:hAnsi="Calibri Light"/>
      <w:spacing w:val="-10"/>
      <w:kern w:val="28"/>
      <w:sz w:val="56"/>
      <w:szCs w:val="56"/>
      <w:lang w:val="en-GB"/>
    </w:rPr>
  </w:style>
  <w:style w:type="character" w:customStyle="1" w:styleId="TitleChar">
    <w:name w:val="Title Char"/>
    <w:basedOn w:val="DefaultParagraphFont"/>
    <w:link w:val="Title"/>
    <w:uiPriority w:val="10"/>
    <w:qFormat/>
    <w:rsid w:val="009F0F38"/>
    <w:rPr>
      <w:rFonts w:ascii="Calibri Light" w:eastAsia="DengXian Light" w:hAnsi="Calibri Light" w:cs="Times New Roman"/>
      <w:spacing w:val="-10"/>
      <w:kern w:val="28"/>
      <w:sz w:val="56"/>
      <w:szCs w:val="56"/>
      <w:lang w:val="en-GB"/>
    </w:rPr>
  </w:style>
  <w:style w:type="character" w:customStyle="1" w:styleId="msoins2">
    <w:name w:val="msoins2"/>
    <w:rsid w:val="009F0F38"/>
  </w:style>
  <w:style w:type="character" w:customStyle="1" w:styleId="B2Char">
    <w:name w:val="B2 Char"/>
    <w:link w:val="B2"/>
    <w:qFormat/>
    <w:locked/>
    <w:rsid w:val="009F0F38"/>
    <w:rPr>
      <w:rFonts w:ascii="MS Mincho" w:eastAsia="MS Mincho" w:hAnsi="MS Mincho" w:cs="Calibri"/>
      <w:lang w:eastAsia="zh-CN"/>
    </w:rPr>
  </w:style>
  <w:style w:type="paragraph" w:customStyle="1" w:styleId="B2">
    <w:name w:val="B2"/>
    <w:basedOn w:val="List2"/>
    <w:link w:val="B2Char"/>
    <w:qFormat/>
    <w:rsid w:val="009F0F38"/>
    <w:pPr>
      <w:ind w:left="851" w:hanging="284"/>
      <w:contextualSpacing w:val="0"/>
    </w:pPr>
    <w:rPr>
      <w:rFonts w:ascii="MS Mincho" w:eastAsia="MS Mincho" w:hAnsi="MS Mincho" w:cs="Calibri"/>
      <w:lang w:val="en-US" w:eastAsia="zh-CN"/>
    </w:rPr>
  </w:style>
  <w:style w:type="paragraph" w:styleId="List2">
    <w:name w:val="List 2"/>
    <w:basedOn w:val="Normal"/>
    <w:link w:val="List2Char"/>
    <w:unhideWhenUsed/>
    <w:qFormat/>
    <w:rsid w:val="009F0F38"/>
    <w:pPr>
      <w:autoSpaceDE/>
      <w:autoSpaceDN/>
      <w:adjustRightInd/>
      <w:snapToGrid/>
      <w:spacing w:after="0"/>
      <w:ind w:left="720" w:hanging="360"/>
      <w:contextualSpacing/>
      <w:jc w:val="left"/>
    </w:pPr>
    <w:rPr>
      <w:rFonts w:eastAsia="Malgun Gothic"/>
      <w:sz w:val="20"/>
      <w:szCs w:val="20"/>
      <w:lang w:val="en-GB"/>
    </w:rPr>
  </w:style>
  <w:style w:type="paragraph" w:customStyle="1" w:styleId="TOCHeading1">
    <w:name w:val="TOC Heading1"/>
    <w:basedOn w:val="Heading1"/>
    <w:next w:val="Normal"/>
    <w:uiPriority w:val="39"/>
    <w:unhideWhenUsed/>
    <w:qFormat/>
    <w:rsid w:val="009F0F38"/>
    <w:pPr>
      <w:keepLines/>
      <w:numPr>
        <w:numId w:val="0"/>
      </w:numPr>
      <w:pBdr>
        <w:top w:val="none" w:sz="0" w:space="0" w:color="auto"/>
      </w:pBdr>
      <w:tabs>
        <w:tab w:val="left" w:pos="426"/>
      </w:tabs>
      <w:autoSpaceDE/>
      <w:autoSpaceDN/>
      <w:adjustRightInd/>
      <w:snapToGrid/>
      <w:spacing w:before="240" w:after="0" w:line="259" w:lineRule="auto"/>
      <w:jc w:val="left"/>
      <w:outlineLvl w:val="9"/>
    </w:pPr>
    <w:rPr>
      <w:rFonts w:ascii="Calibri Light" w:eastAsia="DengXian Light" w:hAnsi="Calibri Light"/>
      <w:b w:val="0"/>
      <w:bCs w:val="0"/>
      <w:color w:val="2F5496"/>
      <w:sz w:val="32"/>
      <w:szCs w:val="32"/>
    </w:rPr>
  </w:style>
  <w:style w:type="paragraph" w:styleId="TOC1">
    <w:name w:val="toc 1"/>
    <w:basedOn w:val="Normal"/>
    <w:next w:val="Normal"/>
    <w:autoRedefine/>
    <w:uiPriority w:val="39"/>
    <w:unhideWhenUsed/>
    <w:qFormat/>
    <w:rsid w:val="009F0F38"/>
    <w:pPr>
      <w:autoSpaceDE/>
      <w:autoSpaceDN/>
      <w:adjustRightInd/>
      <w:snapToGrid/>
      <w:spacing w:after="100"/>
      <w:jc w:val="left"/>
    </w:pPr>
    <w:rPr>
      <w:rFonts w:eastAsia="Malgun Gothic"/>
      <w:sz w:val="20"/>
      <w:szCs w:val="20"/>
      <w:lang w:val="en-GB"/>
    </w:rPr>
  </w:style>
  <w:style w:type="paragraph" w:styleId="TOC2">
    <w:name w:val="toc 2"/>
    <w:basedOn w:val="Normal"/>
    <w:next w:val="Normal"/>
    <w:autoRedefine/>
    <w:uiPriority w:val="39"/>
    <w:unhideWhenUsed/>
    <w:qFormat/>
    <w:rsid w:val="009F0F38"/>
    <w:pPr>
      <w:autoSpaceDE/>
      <w:autoSpaceDN/>
      <w:adjustRightInd/>
      <w:snapToGrid/>
      <w:spacing w:after="100"/>
      <w:ind w:left="220"/>
      <w:jc w:val="left"/>
    </w:pPr>
    <w:rPr>
      <w:rFonts w:eastAsia="Malgun Gothic"/>
      <w:sz w:val="20"/>
      <w:szCs w:val="20"/>
      <w:lang w:val="en-GB"/>
    </w:rPr>
  </w:style>
  <w:style w:type="paragraph" w:customStyle="1" w:styleId="xmsonormal">
    <w:name w:val="x_msonormal"/>
    <w:basedOn w:val="Normal"/>
    <w:qFormat/>
    <w:rsid w:val="009F0F38"/>
    <w:pPr>
      <w:autoSpaceDE/>
      <w:autoSpaceDN/>
      <w:adjustRightInd/>
      <w:snapToGrid/>
      <w:spacing w:before="100" w:beforeAutospacing="1" w:after="100" w:afterAutospacing="1"/>
      <w:jc w:val="left"/>
    </w:pPr>
    <w:rPr>
      <w:rFonts w:ascii="Calibri" w:hAnsi="Calibri" w:cs="Calibri"/>
      <w:sz w:val="20"/>
      <w:lang w:eastAsia="zh-CN"/>
    </w:rPr>
  </w:style>
  <w:style w:type="paragraph" w:customStyle="1" w:styleId="xxmsonormal">
    <w:name w:val="x_xmsonormal"/>
    <w:basedOn w:val="Normal"/>
    <w:qFormat/>
    <w:rsid w:val="009F0F38"/>
    <w:pPr>
      <w:autoSpaceDE/>
      <w:autoSpaceDN/>
      <w:adjustRightInd/>
      <w:snapToGrid/>
      <w:spacing w:after="0"/>
      <w:jc w:val="left"/>
    </w:pPr>
    <w:rPr>
      <w:rFonts w:ascii="Calibri" w:eastAsia="Malgun Gothic" w:hAnsi="Calibri" w:cs="Calibri"/>
      <w:sz w:val="20"/>
      <w:lang w:eastAsia="ko-KR"/>
    </w:rPr>
  </w:style>
  <w:style w:type="numbering" w:customStyle="1" w:styleId="StyleBulleted1">
    <w:name w:val="Style Bulleted1"/>
    <w:rsid w:val="009F0F38"/>
  </w:style>
  <w:style w:type="paragraph" w:styleId="TOC3">
    <w:name w:val="toc 3"/>
    <w:basedOn w:val="Normal"/>
    <w:next w:val="Normal"/>
    <w:autoRedefine/>
    <w:uiPriority w:val="39"/>
    <w:unhideWhenUsed/>
    <w:qFormat/>
    <w:rsid w:val="009F0F38"/>
    <w:pPr>
      <w:autoSpaceDE/>
      <w:autoSpaceDN/>
      <w:adjustRightInd/>
      <w:snapToGrid/>
      <w:spacing w:after="100"/>
      <w:ind w:left="440"/>
      <w:jc w:val="left"/>
    </w:pPr>
    <w:rPr>
      <w:rFonts w:eastAsia="Malgun Gothic"/>
      <w:sz w:val="20"/>
      <w:szCs w:val="20"/>
      <w:lang w:val="en-GB"/>
    </w:rPr>
  </w:style>
  <w:style w:type="paragraph" w:customStyle="1" w:styleId="Normal9pointspacing">
    <w:name w:val="Normal 9 point spacing"/>
    <w:basedOn w:val="BodyText"/>
    <w:link w:val="Normal9pointspacingChar"/>
    <w:qFormat/>
    <w:rsid w:val="009F0F38"/>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qFormat/>
    <w:rsid w:val="009F0F38"/>
    <w:rPr>
      <w:rFonts w:eastAsia="MS Mincho"/>
      <w:szCs w:val="24"/>
      <w:lang w:val="x-none"/>
    </w:rPr>
  </w:style>
  <w:style w:type="character" w:customStyle="1" w:styleId="normaltextrun">
    <w:name w:val="normaltextrun"/>
    <w:basedOn w:val="DefaultParagraphFont"/>
    <w:qFormat/>
    <w:rsid w:val="009F0F38"/>
  </w:style>
  <w:style w:type="character" w:customStyle="1" w:styleId="xapple-converted-space">
    <w:name w:val="x_apple-converted-space"/>
    <w:basedOn w:val="DefaultParagraphFont"/>
    <w:qFormat/>
    <w:rsid w:val="009F0F38"/>
  </w:style>
  <w:style w:type="paragraph" w:customStyle="1" w:styleId="xmsonormal0">
    <w:name w:val="xmsonormal"/>
    <w:basedOn w:val="Normal"/>
    <w:uiPriority w:val="99"/>
    <w:qFormat/>
    <w:rsid w:val="009F0F38"/>
    <w:pPr>
      <w:autoSpaceDE/>
      <w:autoSpaceDN/>
      <w:adjustRightInd/>
      <w:snapToGrid/>
      <w:spacing w:after="0"/>
      <w:jc w:val="left"/>
    </w:pPr>
    <w:rPr>
      <w:rFonts w:ascii="SimSun" w:hAnsi="SimSun" w:cs="SimSun"/>
      <w:sz w:val="24"/>
      <w:lang w:eastAsia="zh-CN"/>
    </w:rPr>
  </w:style>
  <w:style w:type="character" w:customStyle="1" w:styleId="Heading7Char">
    <w:name w:val="Heading 7 Char"/>
    <w:basedOn w:val="DefaultParagraphFont"/>
    <w:link w:val="Heading7"/>
    <w:uiPriority w:val="9"/>
    <w:qFormat/>
    <w:rsid w:val="009F0F38"/>
    <w:rPr>
      <w:sz w:val="24"/>
      <w:szCs w:val="24"/>
    </w:rPr>
  </w:style>
  <w:style w:type="character" w:customStyle="1" w:styleId="B1Char1">
    <w:name w:val="B1 Char1"/>
    <w:qFormat/>
    <w:locked/>
    <w:rsid w:val="009F0F38"/>
    <w:rPr>
      <w:lang w:val="en-GB" w:eastAsia="en-GB"/>
    </w:rPr>
  </w:style>
  <w:style w:type="paragraph" w:customStyle="1" w:styleId="b110">
    <w:name w:val="b110"/>
    <w:basedOn w:val="Normal"/>
    <w:rsid w:val="009F0F38"/>
    <w:pPr>
      <w:autoSpaceDE/>
      <w:autoSpaceDN/>
      <w:adjustRightInd/>
      <w:snapToGrid/>
      <w:spacing w:before="75" w:after="75"/>
      <w:jc w:val="left"/>
    </w:pPr>
    <w:rPr>
      <w:rFonts w:eastAsia="Times New Roman"/>
      <w:sz w:val="24"/>
      <w:szCs w:val="24"/>
      <w:lang w:eastAsia="zh-CN"/>
    </w:rPr>
  </w:style>
  <w:style w:type="paragraph" w:customStyle="1" w:styleId="3GPPAgreements">
    <w:name w:val="3GPP Agreements"/>
    <w:basedOn w:val="Normal"/>
    <w:link w:val="3GPPAgreementsChar"/>
    <w:qFormat/>
    <w:rsid w:val="009F0F38"/>
    <w:pPr>
      <w:numPr>
        <w:numId w:val="29"/>
      </w:numPr>
      <w:overflowPunct w:val="0"/>
      <w:snapToGrid/>
      <w:spacing w:before="60" w:after="60"/>
      <w:ind w:left="720"/>
      <w:textAlignment w:val="baseline"/>
    </w:pPr>
    <w:rPr>
      <w:sz w:val="20"/>
      <w:szCs w:val="20"/>
      <w:lang w:eastAsia="zh-CN"/>
    </w:rPr>
  </w:style>
  <w:style w:type="character" w:customStyle="1" w:styleId="3GPPAgreementsChar">
    <w:name w:val="3GPP Agreements Char"/>
    <w:link w:val="3GPPAgreements"/>
    <w:qFormat/>
    <w:rsid w:val="009F0F38"/>
    <w:rPr>
      <w:lang w:eastAsia="zh-CN"/>
    </w:rPr>
  </w:style>
  <w:style w:type="paragraph" w:customStyle="1" w:styleId="a00">
    <w:name w:val="a0"/>
    <w:basedOn w:val="Normal"/>
    <w:qFormat/>
    <w:rsid w:val="009F0F38"/>
    <w:pPr>
      <w:autoSpaceDE/>
      <w:autoSpaceDN/>
      <w:adjustRightInd/>
      <w:snapToGrid/>
      <w:spacing w:before="100" w:beforeAutospacing="1" w:after="100" w:afterAutospacing="1"/>
      <w:jc w:val="left"/>
    </w:pPr>
    <w:rPr>
      <w:rFonts w:ascii="Calibri" w:eastAsia="Calibri" w:hAnsi="Calibri" w:cs="Calibri"/>
      <w:sz w:val="20"/>
    </w:rPr>
  </w:style>
  <w:style w:type="numbering" w:customStyle="1" w:styleId="StyleBulletedSymbolsymbolLeft025Hanging0251">
    <w:name w:val="Style Bulleted Symbol (symbol) Left:  0.25&quot; Hanging:  0.25&quot;1"/>
    <w:basedOn w:val="NoList"/>
    <w:rsid w:val="009F0F38"/>
    <w:pPr>
      <w:numPr>
        <w:numId w:val="30"/>
      </w:numPr>
    </w:pPr>
  </w:style>
  <w:style w:type="character" w:customStyle="1" w:styleId="B10">
    <w:name w:val="B1 (文字)"/>
    <w:qFormat/>
    <w:rsid w:val="009F0F38"/>
    <w:rPr>
      <w:rFonts w:eastAsia="MS Mincho"/>
      <w:lang w:val="en-GB" w:eastAsia="en-US" w:bidi="ar-SA"/>
    </w:rPr>
  </w:style>
  <w:style w:type="paragraph" w:customStyle="1" w:styleId="xxxmsolistparagraph">
    <w:name w:val="x_xxmsolistparagraph"/>
    <w:basedOn w:val="Normal"/>
    <w:uiPriority w:val="99"/>
    <w:rsid w:val="009F0F38"/>
    <w:pPr>
      <w:autoSpaceDE/>
      <w:autoSpaceDN/>
      <w:adjustRightInd/>
      <w:snapToGrid/>
      <w:spacing w:after="0"/>
      <w:ind w:left="800"/>
    </w:pPr>
    <w:rPr>
      <w:rFonts w:ascii="Calibri" w:hAnsi="Calibri"/>
      <w:sz w:val="21"/>
      <w:szCs w:val="21"/>
      <w:lang w:eastAsia="zh-CN"/>
    </w:rPr>
  </w:style>
  <w:style w:type="paragraph" w:customStyle="1" w:styleId="xxmsolistparagraph">
    <w:name w:val="x_xmsolistparagraph"/>
    <w:basedOn w:val="Normal"/>
    <w:qFormat/>
    <w:rsid w:val="009F0F38"/>
    <w:pPr>
      <w:autoSpaceDE/>
      <w:autoSpaceDN/>
      <w:adjustRightInd/>
      <w:snapToGrid/>
      <w:spacing w:after="0"/>
      <w:ind w:left="720"/>
      <w:jc w:val="left"/>
    </w:pPr>
    <w:rPr>
      <w:rFonts w:ascii="Calibri" w:hAnsi="Calibri" w:cs="Calibri"/>
      <w:sz w:val="20"/>
      <w:lang w:eastAsia="zh-CN"/>
    </w:rPr>
  </w:style>
  <w:style w:type="paragraph" w:customStyle="1" w:styleId="paragraph">
    <w:name w:val="paragraph"/>
    <w:basedOn w:val="Normal"/>
    <w:qFormat/>
    <w:rsid w:val="009F0F38"/>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discussionpointChar">
    <w:name w:val="discussion point Char"/>
    <w:link w:val="discussionpoint"/>
    <w:qFormat/>
    <w:locked/>
    <w:rsid w:val="009F0F38"/>
    <w:rPr>
      <w:rFonts w:ascii="Batang" w:eastAsia="Batang" w:hAnsi="Batang"/>
    </w:rPr>
  </w:style>
  <w:style w:type="paragraph" w:customStyle="1" w:styleId="discussionpoint">
    <w:name w:val="discussion point"/>
    <w:basedOn w:val="Normal"/>
    <w:link w:val="discussionpointChar"/>
    <w:qFormat/>
    <w:rsid w:val="009F0F38"/>
    <w:pPr>
      <w:overflowPunct w:val="0"/>
      <w:adjustRightInd/>
      <w:spacing w:after="60" w:line="252" w:lineRule="auto"/>
    </w:pPr>
    <w:rPr>
      <w:rFonts w:ascii="Batang" w:eastAsia="Batang" w:hAnsi="Batang"/>
      <w:sz w:val="20"/>
      <w:szCs w:val="20"/>
    </w:rPr>
  </w:style>
  <w:style w:type="paragraph" w:customStyle="1" w:styleId="TOC41">
    <w:name w:val="TOC 41"/>
    <w:basedOn w:val="Normal"/>
    <w:next w:val="Normal"/>
    <w:autoRedefine/>
    <w:uiPriority w:val="39"/>
    <w:unhideWhenUsed/>
    <w:qFormat/>
    <w:rsid w:val="009F0F38"/>
    <w:pPr>
      <w:autoSpaceDE/>
      <w:autoSpaceDN/>
      <w:adjustRightInd/>
      <w:snapToGrid/>
      <w:spacing w:after="100" w:line="259" w:lineRule="auto"/>
      <w:ind w:left="660"/>
      <w:jc w:val="left"/>
    </w:pPr>
    <w:rPr>
      <w:rFonts w:ascii="Calibri" w:eastAsia="DengXian" w:hAnsi="Calibri"/>
      <w:sz w:val="20"/>
      <w:lang w:eastAsia="zh-CN"/>
    </w:rPr>
  </w:style>
  <w:style w:type="paragraph" w:customStyle="1" w:styleId="TOC51">
    <w:name w:val="TOC 51"/>
    <w:basedOn w:val="Normal"/>
    <w:next w:val="Normal"/>
    <w:autoRedefine/>
    <w:uiPriority w:val="39"/>
    <w:unhideWhenUsed/>
    <w:qFormat/>
    <w:rsid w:val="009F0F38"/>
    <w:pPr>
      <w:autoSpaceDE/>
      <w:autoSpaceDN/>
      <w:adjustRightInd/>
      <w:snapToGrid/>
      <w:spacing w:after="100" w:line="259" w:lineRule="auto"/>
      <w:ind w:left="880"/>
      <w:jc w:val="left"/>
    </w:pPr>
    <w:rPr>
      <w:rFonts w:ascii="Calibri" w:eastAsia="DengXian" w:hAnsi="Calibri"/>
      <w:sz w:val="20"/>
      <w:lang w:eastAsia="zh-CN"/>
    </w:rPr>
  </w:style>
  <w:style w:type="paragraph" w:customStyle="1" w:styleId="TOC61">
    <w:name w:val="TOC 61"/>
    <w:basedOn w:val="Normal"/>
    <w:next w:val="Normal"/>
    <w:autoRedefine/>
    <w:uiPriority w:val="39"/>
    <w:unhideWhenUsed/>
    <w:qFormat/>
    <w:rsid w:val="009F0F38"/>
    <w:pPr>
      <w:autoSpaceDE/>
      <w:autoSpaceDN/>
      <w:adjustRightInd/>
      <w:snapToGrid/>
      <w:spacing w:after="100" w:line="259" w:lineRule="auto"/>
      <w:ind w:left="1100"/>
      <w:jc w:val="left"/>
    </w:pPr>
    <w:rPr>
      <w:rFonts w:ascii="Calibri" w:eastAsia="DengXian" w:hAnsi="Calibri"/>
      <w:sz w:val="20"/>
      <w:lang w:eastAsia="zh-CN"/>
    </w:rPr>
  </w:style>
  <w:style w:type="paragraph" w:customStyle="1" w:styleId="TOC71">
    <w:name w:val="TOC 71"/>
    <w:basedOn w:val="Normal"/>
    <w:next w:val="Normal"/>
    <w:autoRedefine/>
    <w:uiPriority w:val="39"/>
    <w:unhideWhenUsed/>
    <w:qFormat/>
    <w:rsid w:val="009F0F38"/>
    <w:pPr>
      <w:autoSpaceDE/>
      <w:autoSpaceDN/>
      <w:adjustRightInd/>
      <w:snapToGrid/>
      <w:spacing w:after="100" w:line="259" w:lineRule="auto"/>
      <w:ind w:left="1320"/>
      <w:jc w:val="left"/>
    </w:pPr>
    <w:rPr>
      <w:rFonts w:ascii="Calibri" w:eastAsia="DengXian" w:hAnsi="Calibri"/>
      <w:sz w:val="20"/>
      <w:lang w:eastAsia="zh-CN"/>
    </w:rPr>
  </w:style>
  <w:style w:type="paragraph" w:customStyle="1" w:styleId="TOC81">
    <w:name w:val="TOC 81"/>
    <w:basedOn w:val="Normal"/>
    <w:next w:val="Normal"/>
    <w:autoRedefine/>
    <w:uiPriority w:val="39"/>
    <w:unhideWhenUsed/>
    <w:qFormat/>
    <w:rsid w:val="009F0F38"/>
    <w:pPr>
      <w:autoSpaceDE/>
      <w:autoSpaceDN/>
      <w:adjustRightInd/>
      <w:snapToGrid/>
      <w:spacing w:after="100" w:line="259" w:lineRule="auto"/>
      <w:ind w:left="1540"/>
      <w:jc w:val="left"/>
    </w:pPr>
    <w:rPr>
      <w:rFonts w:ascii="Calibri" w:eastAsia="DengXian" w:hAnsi="Calibri"/>
      <w:sz w:val="20"/>
      <w:lang w:eastAsia="zh-CN"/>
    </w:rPr>
  </w:style>
  <w:style w:type="paragraph" w:customStyle="1" w:styleId="TOC91">
    <w:name w:val="TOC 91"/>
    <w:basedOn w:val="Normal"/>
    <w:next w:val="Normal"/>
    <w:autoRedefine/>
    <w:uiPriority w:val="39"/>
    <w:unhideWhenUsed/>
    <w:qFormat/>
    <w:rsid w:val="009F0F38"/>
    <w:pPr>
      <w:autoSpaceDE/>
      <w:autoSpaceDN/>
      <w:adjustRightInd/>
      <w:snapToGrid/>
      <w:spacing w:after="100" w:line="259" w:lineRule="auto"/>
      <w:ind w:left="1760"/>
      <w:jc w:val="left"/>
    </w:pPr>
    <w:rPr>
      <w:rFonts w:ascii="Calibri" w:eastAsia="DengXian" w:hAnsi="Calibri"/>
      <w:sz w:val="20"/>
      <w:lang w:eastAsia="zh-CN"/>
    </w:rPr>
  </w:style>
  <w:style w:type="character" w:styleId="UnresolvedMention">
    <w:name w:val="Unresolved Mention"/>
    <w:basedOn w:val="DefaultParagraphFont"/>
    <w:uiPriority w:val="99"/>
    <w:unhideWhenUsed/>
    <w:rsid w:val="009F0F38"/>
    <w:rPr>
      <w:color w:val="605E5C"/>
      <w:shd w:val="clear" w:color="auto" w:fill="E1DFDD"/>
    </w:rPr>
  </w:style>
  <w:style w:type="character" w:customStyle="1" w:styleId="bullet10">
    <w:name w:val="bullet1 字符"/>
    <w:rsid w:val="009F0F38"/>
    <w:rPr>
      <w:rFonts w:ascii="Calibri" w:eastAsia="Malgun Gothic" w:hAnsi="Calibri"/>
      <w:sz w:val="22"/>
      <w:szCs w:val="22"/>
    </w:rPr>
  </w:style>
  <w:style w:type="paragraph" w:customStyle="1" w:styleId="3GPPText">
    <w:name w:val="3GPP Text"/>
    <w:basedOn w:val="Normal"/>
    <w:link w:val="3GPPTextChar"/>
    <w:qFormat/>
    <w:rsid w:val="009F0F38"/>
    <w:pPr>
      <w:overflowPunct w:val="0"/>
      <w:snapToGrid/>
      <w:spacing w:before="120" w:line="259" w:lineRule="auto"/>
      <w:textAlignment w:val="baseline"/>
    </w:pPr>
    <w:rPr>
      <w:rFonts w:eastAsia="DengXian"/>
      <w:sz w:val="20"/>
      <w:szCs w:val="20"/>
    </w:rPr>
  </w:style>
  <w:style w:type="character" w:customStyle="1" w:styleId="3GPPTextChar">
    <w:name w:val="3GPP Text Char"/>
    <w:link w:val="3GPPText"/>
    <w:qFormat/>
    <w:rsid w:val="009F0F38"/>
    <w:rPr>
      <w:rFonts w:eastAsia="DengXian"/>
    </w:rPr>
  </w:style>
  <w:style w:type="paragraph" w:customStyle="1" w:styleId="xa0">
    <w:name w:val="xa0"/>
    <w:basedOn w:val="Normal"/>
    <w:qFormat/>
    <w:rsid w:val="009F0F38"/>
    <w:pPr>
      <w:autoSpaceDE/>
      <w:autoSpaceDN/>
      <w:adjustRightInd/>
      <w:snapToGrid/>
      <w:spacing w:before="100" w:beforeAutospacing="1" w:after="100" w:afterAutospacing="1"/>
    </w:pPr>
    <w:rPr>
      <w:rFonts w:ascii="Calibri" w:eastAsia="Calibri" w:hAnsi="Calibri" w:cs="Calibri"/>
    </w:rPr>
  </w:style>
  <w:style w:type="paragraph" w:customStyle="1" w:styleId="xxmsonormal0">
    <w:name w:val="x_x_msonormal"/>
    <w:basedOn w:val="Normal"/>
    <w:uiPriority w:val="99"/>
    <w:rsid w:val="009F0F38"/>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DefaultParagraphFont"/>
    <w:rsid w:val="009F0F38"/>
  </w:style>
  <w:style w:type="paragraph" w:customStyle="1" w:styleId="xxmsonormal1">
    <w:name w:val="xxmsonormal"/>
    <w:basedOn w:val="Normal"/>
    <w:rsid w:val="009F0F38"/>
    <w:pPr>
      <w:autoSpaceDE/>
      <w:autoSpaceDN/>
      <w:adjustRightInd/>
      <w:snapToGrid/>
      <w:spacing w:before="100" w:beforeAutospacing="1" w:after="100" w:afterAutospacing="1"/>
      <w:jc w:val="left"/>
    </w:pPr>
    <w:rPr>
      <w:rFonts w:ascii="Calibri" w:eastAsia="Calibri" w:hAnsi="Calibri" w:cs="Calibri"/>
    </w:rPr>
  </w:style>
  <w:style w:type="paragraph" w:customStyle="1" w:styleId="xxxxmsonormal">
    <w:name w:val="xxxxmsonormal"/>
    <w:basedOn w:val="Normal"/>
    <w:uiPriority w:val="99"/>
    <w:qFormat/>
    <w:rsid w:val="009F0F38"/>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msonormal">
    <w:name w:val="xxxmsonormal"/>
    <w:basedOn w:val="Normal"/>
    <w:uiPriority w:val="99"/>
    <w:rsid w:val="009F0F38"/>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xproposal">
    <w:name w:val="xxxxproposal"/>
    <w:basedOn w:val="Normal"/>
    <w:uiPriority w:val="99"/>
    <w:rsid w:val="009F0F38"/>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xxa0">
    <w:name w:val="xxxxxa0"/>
    <w:basedOn w:val="Normal"/>
    <w:uiPriority w:val="99"/>
    <w:rsid w:val="009F0F38"/>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xxxxapple-converted-space">
    <w:name w:val="xxxxapple-converted-space"/>
    <w:rsid w:val="009F0F38"/>
  </w:style>
  <w:style w:type="paragraph" w:customStyle="1" w:styleId="b11">
    <w:name w:val="b1"/>
    <w:basedOn w:val="Normal"/>
    <w:uiPriority w:val="99"/>
    <w:qFormat/>
    <w:rsid w:val="009F0F38"/>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listparagraph0">
    <w:name w:val="listparagraph"/>
    <w:basedOn w:val="Normal"/>
    <w:uiPriority w:val="99"/>
    <w:qFormat/>
    <w:rsid w:val="009F0F38"/>
    <w:pPr>
      <w:autoSpaceDE/>
      <w:autoSpaceDN/>
      <w:adjustRightInd/>
      <w:snapToGrid/>
      <w:spacing w:before="100" w:beforeAutospacing="1" w:after="100" w:afterAutospacing="1"/>
      <w:jc w:val="left"/>
    </w:pPr>
    <w:rPr>
      <w:rFonts w:ascii="Calibri" w:eastAsia="Calibri" w:hAnsi="Calibri" w:cs="Calibri"/>
    </w:rPr>
  </w:style>
  <w:style w:type="paragraph" w:customStyle="1" w:styleId="3gppagreements0">
    <w:name w:val="3gppagreements"/>
    <w:basedOn w:val="Normal"/>
    <w:qFormat/>
    <w:rsid w:val="009F0F38"/>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15">
    <w:name w:val="15"/>
    <w:rsid w:val="009F0F38"/>
    <w:rPr>
      <w:rFonts w:ascii="Symbol" w:hAnsi="Symbol" w:hint="default"/>
      <w:b/>
      <w:bCs/>
    </w:rPr>
  </w:style>
  <w:style w:type="character" w:customStyle="1" w:styleId="xxxxxapple-converted-space">
    <w:name w:val="xxxxxapple-converted-space"/>
    <w:basedOn w:val="DefaultParagraphFont"/>
    <w:rsid w:val="009F0F38"/>
  </w:style>
  <w:style w:type="character" w:customStyle="1" w:styleId="xxapple-converted-space0">
    <w:name w:val="xxapple-converted-space"/>
    <w:basedOn w:val="DefaultParagraphFont"/>
    <w:rsid w:val="009F0F38"/>
  </w:style>
  <w:style w:type="character" w:customStyle="1" w:styleId="xxxapple-converted-space">
    <w:name w:val="xxxapple-converted-space"/>
    <w:basedOn w:val="DefaultParagraphFont"/>
    <w:rsid w:val="009F0F38"/>
  </w:style>
  <w:style w:type="character" w:customStyle="1" w:styleId="xxxxxxxxxxapple-converted-space">
    <w:name w:val="xxxxxxxxxxapple-converted-space"/>
    <w:rsid w:val="009F0F38"/>
  </w:style>
  <w:style w:type="character" w:customStyle="1" w:styleId="xxxxxxxapple-converted-space">
    <w:name w:val="xxxxxxxapple-converted-space"/>
    <w:rsid w:val="009F0F38"/>
  </w:style>
  <w:style w:type="numbering" w:customStyle="1" w:styleId="StyleBulletedSymbolsymbolLeft025Hanging0252">
    <w:name w:val="Style Bulleted Symbol (symbol) Left:  0.25&quot; Hanging:  0.25&quot;2"/>
    <w:basedOn w:val="NoList"/>
    <w:rsid w:val="009F0F38"/>
    <w:pPr>
      <w:numPr>
        <w:numId w:val="50"/>
      </w:numPr>
    </w:pPr>
  </w:style>
  <w:style w:type="character" w:customStyle="1" w:styleId="listauto1Char">
    <w:name w:val="list auto 1 Char"/>
    <w:link w:val="listauto1"/>
    <w:locked/>
    <w:rsid w:val="009F0F38"/>
    <w:rPr>
      <w:rFonts w:ascii="SimSun" w:hAnsi="SimSun"/>
      <w:b/>
      <w:bCs/>
    </w:rPr>
  </w:style>
  <w:style w:type="paragraph" w:customStyle="1" w:styleId="listauto1">
    <w:name w:val="list auto 1"/>
    <w:basedOn w:val="Normal"/>
    <w:link w:val="listauto1Char"/>
    <w:rsid w:val="009F0F38"/>
    <w:pPr>
      <w:numPr>
        <w:numId w:val="62"/>
      </w:numPr>
      <w:autoSpaceDE/>
      <w:autoSpaceDN/>
      <w:adjustRightInd/>
      <w:snapToGrid/>
      <w:spacing w:after="0" w:line="276" w:lineRule="auto"/>
      <w:contextualSpacing/>
    </w:pPr>
    <w:rPr>
      <w:rFonts w:ascii="SimSun" w:hAnsi="SimSun"/>
      <w:b/>
      <w:bCs/>
      <w:sz w:val="20"/>
      <w:szCs w:val="20"/>
    </w:rPr>
  </w:style>
  <w:style w:type="paragraph" w:customStyle="1" w:styleId="listauto2">
    <w:name w:val="list auto 2"/>
    <w:basedOn w:val="Normal"/>
    <w:uiPriority w:val="99"/>
    <w:rsid w:val="009F0F38"/>
    <w:pPr>
      <w:numPr>
        <w:ilvl w:val="1"/>
        <w:numId w:val="62"/>
      </w:numPr>
      <w:autoSpaceDE/>
      <w:autoSpaceDN/>
      <w:adjustRightInd/>
      <w:snapToGrid/>
      <w:spacing w:after="0" w:line="276" w:lineRule="auto"/>
      <w:ind w:left="990" w:hanging="540"/>
      <w:contextualSpacing/>
    </w:pPr>
    <w:rPr>
      <w:rFonts w:ascii="SimSun" w:hAnsi="SimSun"/>
      <w:b/>
      <w:bCs/>
    </w:rPr>
  </w:style>
  <w:style w:type="character" w:customStyle="1" w:styleId="TALChar">
    <w:name w:val="TAL Char"/>
    <w:link w:val="TAL"/>
    <w:qFormat/>
    <w:locked/>
    <w:rsid w:val="009F0F38"/>
    <w:rPr>
      <w:rFonts w:ascii="Arial" w:eastAsia="Times New Roman" w:hAnsi="Arial"/>
      <w:sz w:val="18"/>
      <w:lang w:val="en-GB" w:eastAsia="ja-JP"/>
    </w:rPr>
  </w:style>
  <w:style w:type="paragraph" w:customStyle="1" w:styleId="a10">
    <w:name w:val="a1"/>
    <w:basedOn w:val="Normal"/>
    <w:qFormat/>
    <w:rsid w:val="009F0F38"/>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mc-span">
    <w:name w:val="mc-span"/>
    <w:basedOn w:val="DefaultParagraphFont"/>
    <w:rsid w:val="009F0F38"/>
  </w:style>
  <w:style w:type="paragraph" w:customStyle="1" w:styleId="default">
    <w:name w:val="default"/>
    <w:basedOn w:val="Normal"/>
    <w:rsid w:val="009F0F38"/>
    <w:pPr>
      <w:autoSpaceDE/>
      <w:autoSpaceDN/>
      <w:adjustRightInd/>
      <w:snapToGrid/>
      <w:spacing w:before="100" w:beforeAutospacing="1" w:after="100" w:afterAutospacing="1"/>
      <w:jc w:val="left"/>
    </w:pPr>
    <w:rPr>
      <w:rFonts w:ascii="Calibri" w:eastAsia="DengXian" w:hAnsi="Calibri" w:cs="Calibri"/>
      <w:lang w:eastAsia="ko-KR"/>
    </w:rPr>
  </w:style>
  <w:style w:type="character" w:customStyle="1" w:styleId="Heading5Char">
    <w:name w:val="Heading 5 Char"/>
    <w:basedOn w:val="DefaultParagraphFont"/>
    <w:link w:val="Heading5"/>
    <w:uiPriority w:val="9"/>
    <w:qFormat/>
    <w:rsid w:val="009F0F38"/>
    <w:rPr>
      <w:b/>
      <w:bCs/>
      <w:i/>
      <w:iCs/>
      <w:sz w:val="22"/>
      <w:szCs w:val="26"/>
    </w:rPr>
  </w:style>
  <w:style w:type="character" w:customStyle="1" w:styleId="Heading6Char">
    <w:name w:val="Heading 6 Char"/>
    <w:basedOn w:val="DefaultParagraphFont"/>
    <w:link w:val="Heading6"/>
    <w:uiPriority w:val="9"/>
    <w:qFormat/>
    <w:rsid w:val="009F0F38"/>
    <w:rPr>
      <w:b/>
      <w:bCs/>
      <w:sz w:val="22"/>
      <w:szCs w:val="22"/>
    </w:rPr>
  </w:style>
  <w:style w:type="character" w:customStyle="1" w:styleId="Heading8Char">
    <w:name w:val="Heading 8 Char"/>
    <w:basedOn w:val="DefaultParagraphFont"/>
    <w:link w:val="Heading8"/>
    <w:uiPriority w:val="9"/>
    <w:qFormat/>
    <w:rsid w:val="009F0F38"/>
    <w:rPr>
      <w:i/>
      <w:iCs/>
      <w:sz w:val="24"/>
      <w:szCs w:val="24"/>
    </w:rPr>
  </w:style>
  <w:style w:type="character" w:customStyle="1" w:styleId="Heading9Char">
    <w:name w:val="Heading 9 Char"/>
    <w:basedOn w:val="DefaultParagraphFont"/>
    <w:link w:val="Heading9"/>
    <w:uiPriority w:val="9"/>
    <w:qFormat/>
    <w:rsid w:val="009F0F38"/>
    <w:rPr>
      <w:rFonts w:ascii="Arial" w:hAnsi="Arial" w:cs="Arial"/>
      <w:sz w:val="22"/>
      <w:szCs w:val="2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sid w:val="009F0F3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9F0F38"/>
    <w:rPr>
      <w:rFonts w:ascii="Arial" w:eastAsia="Batang" w:hAnsi="Arial"/>
      <w:b/>
      <w:bCs/>
      <w:i/>
      <w:iCs/>
      <w:sz w:val="24"/>
      <w:szCs w:val="28"/>
      <w:lang w:val="en-GB" w:eastAsia="x-none"/>
    </w:rPr>
  </w:style>
  <w:style w:type="paragraph" w:customStyle="1" w:styleId="TdocHeader2">
    <w:name w:val="Tdoc_Header_2"/>
    <w:basedOn w:val="Normal"/>
    <w:qFormat/>
    <w:rsid w:val="009F0F3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Heading1"/>
    <w:next w:val="BodyText"/>
    <w:autoRedefine/>
    <w:qFormat/>
    <w:rsid w:val="009F0F38"/>
    <w:pPr>
      <w:keepNext w:val="0"/>
      <w:widowControl w:val="0"/>
      <w:numPr>
        <w:numId w:val="0"/>
      </w:numPr>
      <w:pBdr>
        <w:top w:val="none" w:sz="0" w:space="0" w:color="auto"/>
      </w:pBdr>
      <w:tabs>
        <w:tab w:val="num" w:pos="360"/>
      </w:tabs>
      <w:autoSpaceDE/>
      <w:autoSpaceDN/>
      <w:adjustRightInd/>
      <w:snapToGrid/>
      <w:spacing w:before="240"/>
      <w:ind w:left="357" w:hanging="357"/>
    </w:pPr>
    <w:rPr>
      <w:rFonts w:eastAsia="Batang"/>
      <w:bCs w:val="0"/>
      <w:noProof/>
      <w:kern w:val="28"/>
      <w:sz w:val="24"/>
      <w:szCs w:val="20"/>
      <w:lang w:eastAsia="x-none"/>
    </w:rPr>
  </w:style>
  <w:style w:type="paragraph" w:customStyle="1" w:styleId="TdocHeader1">
    <w:name w:val="Tdoc_Header_1"/>
    <w:basedOn w:val="Header"/>
    <w:qFormat/>
    <w:rsid w:val="009F0F38"/>
  </w:style>
  <w:style w:type="paragraph" w:customStyle="1" w:styleId="TdocHeading2">
    <w:name w:val="Tdoc_Heading_2"/>
    <w:basedOn w:val="Normal"/>
    <w:qFormat/>
    <w:rsid w:val="009F0F38"/>
    <w:pPr>
      <w:autoSpaceDE/>
      <w:autoSpaceDN/>
      <w:adjustRightInd/>
      <w:snapToGrid/>
      <w:spacing w:after="0"/>
      <w:jc w:val="left"/>
    </w:pPr>
    <w:rPr>
      <w:rFonts w:ascii="Times" w:eastAsia="Batang" w:hAnsi="Times"/>
      <w:sz w:val="20"/>
      <w:szCs w:val="24"/>
      <w:lang w:val="en-GB"/>
    </w:rPr>
  </w:style>
  <w:style w:type="paragraph" w:customStyle="1" w:styleId="NO">
    <w:name w:val="NO"/>
    <w:basedOn w:val="Normal"/>
    <w:link w:val="NOChar"/>
    <w:qFormat/>
    <w:rsid w:val="009F0F38"/>
    <w:pPr>
      <w:keepLines/>
      <w:autoSpaceDE/>
      <w:autoSpaceDN/>
      <w:adjustRightInd/>
      <w:snapToGrid/>
      <w:spacing w:after="0"/>
      <w:ind w:left="1135" w:hanging="851"/>
      <w:jc w:val="left"/>
    </w:pPr>
    <w:rPr>
      <w:rFonts w:eastAsia="Batang"/>
      <w:sz w:val="24"/>
      <w:szCs w:val="20"/>
      <w:lang w:val="en-GB"/>
    </w:rPr>
  </w:style>
  <w:style w:type="paragraph" w:customStyle="1" w:styleId="h1">
    <w:name w:val="h1"/>
    <w:basedOn w:val="Normal"/>
    <w:qFormat/>
    <w:rsid w:val="009F0F38"/>
    <w:pPr>
      <w:autoSpaceDE/>
      <w:autoSpaceDN/>
      <w:adjustRightInd/>
      <w:snapToGrid/>
      <w:spacing w:after="0"/>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rsid w:val="009F0F3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Date">
    <w:name w:val="Date"/>
    <w:basedOn w:val="Normal"/>
    <w:next w:val="Normal"/>
    <w:link w:val="DateChar"/>
    <w:qFormat/>
    <w:rsid w:val="009F0F38"/>
    <w:pPr>
      <w:autoSpaceDE/>
      <w:autoSpaceDN/>
      <w:adjustRightInd/>
      <w:snapToGrid/>
      <w:spacing w:after="0"/>
      <w:jc w:val="left"/>
    </w:pPr>
    <w:rPr>
      <w:rFonts w:ascii="Times" w:eastAsia="Batang" w:hAnsi="Times"/>
      <w:sz w:val="20"/>
      <w:szCs w:val="24"/>
      <w:lang w:val="en-GB" w:eastAsia="x-none"/>
    </w:rPr>
  </w:style>
  <w:style w:type="character" w:customStyle="1" w:styleId="DateChar">
    <w:name w:val="Date Char"/>
    <w:basedOn w:val="DefaultParagraphFont"/>
    <w:link w:val="Date"/>
    <w:qFormat/>
    <w:rsid w:val="009F0F38"/>
    <w:rPr>
      <w:rFonts w:ascii="Times" w:eastAsia="Batang" w:hAnsi="Times"/>
      <w:szCs w:val="24"/>
      <w:lang w:val="en-GB" w:eastAsia="x-none"/>
    </w:rPr>
  </w:style>
  <w:style w:type="paragraph" w:customStyle="1" w:styleId="Default0">
    <w:name w:val="Default"/>
    <w:qFormat/>
    <w:rsid w:val="009F0F38"/>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sid w:val="009F0F38"/>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9F0F38"/>
    <w:rPr>
      <w:rFonts w:eastAsia="MS Mincho"/>
      <w:sz w:val="22"/>
      <w:szCs w:val="24"/>
      <w:lang w:val="x-none" w:eastAsia="x-none"/>
    </w:rPr>
  </w:style>
  <w:style w:type="paragraph" w:customStyle="1" w:styleId="Statement">
    <w:name w:val="Statement"/>
    <w:basedOn w:val="Normal"/>
    <w:qFormat/>
    <w:rsid w:val="009F0F38"/>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9F0F38"/>
    <w:rPr>
      <w:rFonts w:ascii="Arial" w:hAnsi="Arial" w:cs="Arial"/>
      <w:color w:val="auto"/>
      <w:sz w:val="20"/>
      <w:szCs w:val="20"/>
    </w:rPr>
  </w:style>
  <w:style w:type="paragraph" w:customStyle="1" w:styleId="ZchnZchn">
    <w:name w:val="Zchn Zchn"/>
    <w:qFormat/>
    <w:rsid w:val="009F0F3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9F0F38"/>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Normal"/>
    <w:link w:val="StatementBodyChar"/>
    <w:qFormat/>
    <w:rsid w:val="009F0F38"/>
    <w:pPr>
      <w:numPr>
        <w:numId w:val="226"/>
      </w:numPr>
      <w:tabs>
        <w:tab w:val="num" w:pos="720"/>
      </w:tabs>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9F0F38"/>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qFormat/>
    <w:rsid w:val="009F0F38"/>
    <w:pPr>
      <w:keepNext w:val="0"/>
      <w:widowControl w:val="0"/>
      <w:numPr>
        <w:numId w:val="0"/>
      </w:numPr>
      <w:pBdr>
        <w:top w:val="none" w:sz="0" w:space="0" w:color="auto"/>
      </w:pBdr>
      <w:tabs>
        <w:tab w:val="num" w:pos="432"/>
      </w:tabs>
      <w:autoSpaceDE/>
      <w:autoSpaceDN/>
      <w:adjustRightInd/>
      <w:snapToGrid/>
      <w:spacing w:before="240" w:after="60"/>
      <w:ind w:left="432" w:hanging="432"/>
      <w:jc w:val="left"/>
    </w:pPr>
    <w:rPr>
      <w:rFonts w:eastAsia="Batang"/>
      <w:kern w:val="32"/>
      <w:szCs w:val="32"/>
      <w:lang w:val="en-GB" w:eastAsia="x-none"/>
    </w:rPr>
  </w:style>
  <w:style w:type="character" w:customStyle="1" w:styleId="Alcatel-Lucent2">
    <w:name w:val="Alcatel-Lucent2"/>
    <w:semiHidden/>
    <w:rsid w:val="009F0F38"/>
    <w:rPr>
      <w:rFonts w:ascii="Arial" w:hAnsi="Arial" w:cs="Arial"/>
      <w:color w:val="auto"/>
      <w:sz w:val="20"/>
      <w:szCs w:val="20"/>
    </w:rPr>
  </w:style>
  <w:style w:type="paragraph" w:customStyle="1" w:styleId="Comments">
    <w:name w:val="Comments"/>
    <w:basedOn w:val="Normal"/>
    <w:link w:val="CommentsChar"/>
    <w:qFormat/>
    <w:rsid w:val="009F0F3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9F0F38"/>
    <w:rPr>
      <w:rFonts w:ascii="Arial" w:eastAsia="MS Mincho" w:hAnsi="Arial"/>
      <w:i/>
      <w:sz w:val="18"/>
      <w:szCs w:val="24"/>
      <w:lang w:val="en-GB" w:eastAsia="en-GB"/>
    </w:rPr>
  </w:style>
  <w:style w:type="character" w:customStyle="1" w:styleId="5">
    <w:name w:val="(文字) (文字)5"/>
    <w:semiHidden/>
    <w:rsid w:val="009F0F38"/>
    <w:rPr>
      <w:rFonts w:ascii="Times New Roman" w:hAnsi="Times New Roman"/>
      <w:lang w:eastAsia="en-US"/>
    </w:rPr>
  </w:style>
  <w:style w:type="paragraph" w:customStyle="1" w:styleId="TableCell0">
    <w:name w:val="TableCell"/>
    <w:basedOn w:val="Normal"/>
    <w:qFormat/>
    <w:rsid w:val="009F0F38"/>
    <w:pPr>
      <w:spacing w:before="20" w:after="20"/>
      <w:jc w:val="left"/>
    </w:pPr>
    <w:rPr>
      <w:rFonts w:eastAsia="Times New Roman"/>
      <w:sz w:val="20"/>
      <w:szCs w:val="21"/>
      <w:lang w:eastAsia="zh-CN"/>
    </w:rPr>
  </w:style>
  <w:style w:type="numbering" w:customStyle="1" w:styleId="StyleBulletedSymbolsymbolLeft025Hanging0">
    <w:name w:val="Style Bulleted Symbol (symbol) Left:  0.25&quot; Hanging:  0."/>
    <w:basedOn w:val="NoList"/>
    <w:rsid w:val="009F0F38"/>
    <w:pPr>
      <w:numPr>
        <w:numId w:val="229"/>
      </w:numPr>
    </w:pPr>
  </w:style>
  <w:style w:type="paragraph" w:customStyle="1" w:styleId="Doc-text2">
    <w:name w:val="Doc-text2"/>
    <w:basedOn w:val="Normal"/>
    <w:link w:val="Doc-text2Char"/>
    <w:qFormat/>
    <w:rsid w:val="009F0F38"/>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9F0F38"/>
    <w:rPr>
      <w:rFonts w:ascii="Arial" w:eastAsia="MS Mincho" w:hAnsi="Arial"/>
      <w:szCs w:val="24"/>
      <w:lang w:val="en-GB" w:eastAsia="en-GB"/>
    </w:rPr>
  </w:style>
  <w:style w:type="paragraph" w:customStyle="1" w:styleId="ListParagraph3">
    <w:name w:val="List Paragraph3"/>
    <w:basedOn w:val="Normal"/>
    <w:qFormat/>
    <w:rsid w:val="009F0F38"/>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Normal"/>
    <w:qFormat/>
    <w:rsid w:val="009F0F38"/>
    <w:pPr>
      <w:autoSpaceDE/>
      <w:autoSpaceDN/>
      <w:adjustRightInd/>
      <w:snapToGrid/>
      <w:spacing w:after="0"/>
      <w:ind w:left="720"/>
      <w:contextualSpacing/>
      <w:jc w:val="left"/>
    </w:pPr>
    <w:rPr>
      <w:rFonts w:eastAsia="Times New Roman"/>
      <w:sz w:val="24"/>
      <w:szCs w:val="24"/>
      <w:lang w:eastAsia="zh-CN"/>
    </w:rPr>
  </w:style>
  <w:style w:type="paragraph" w:customStyle="1" w:styleId="ListParagraph5">
    <w:name w:val="List Paragraph5"/>
    <w:basedOn w:val="Normal"/>
    <w:qFormat/>
    <w:rsid w:val="009F0F38"/>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Normal"/>
    <w:qFormat/>
    <w:rsid w:val="009F0F38"/>
    <w:pPr>
      <w:autoSpaceDE/>
      <w:autoSpaceDN/>
      <w:adjustRightInd/>
      <w:snapToGrid/>
      <w:spacing w:after="0"/>
      <w:ind w:left="720"/>
      <w:contextualSpacing/>
      <w:jc w:val="left"/>
    </w:pPr>
    <w:rPr>
      <w:rFonts w:eastAsia="Times New Roman"/>
      <w:sz w:val="24"/>
      <w:szCs w:val="24"/>
      <w:lang w:eastAsia="zh-CN"/>
    </w:rPr>
  </w:style>
  <w:style w:type="paragraph" w:styleId="Index1">
    <w:name w:val="index 1"/>
    <w:basedOn w:val="Normal"/>
    <w:qFormat/>
    <w:rsid w:val="009F0F38"/>
    <w:pPr>
      <w:keepLines/>
      <w:overflowPunct w:val="0"/>
      <w:snapToGrid/>
      <w:spacing w:after="0"/>
      <w:jc w:val="left"/>
      <w:textAlignment w:val="baseline"/>
    </w:pPr>
    <w:rPr>
      <w:rFonts w:eastAsia="Times New Roman"/>
      <w:sz w:val="20"/>
      <w:szCs w:val="20"/>
      <w:lang w:val="en-GB" w:eastAsia="en-GB"/>
    </w:rPr>
  </w:style>
  <w:style w:type="character" w:styleId="SubtleEmphasis">
    <w:name w:val="Subtle Emphasis"/>
    <w:uiPriority w:val="19"/>
    <w:qFormat/>
    <w:rsid w:val="009F0F38"/>
    <w:rPr>
      <w:i/>
      <w:iCs/>
      <w:color w:val="404040"/>
    </w:rPr>
  </w:style>
  <w:style w:type="character" w:customStyle="1" w:styleId="5Char">
    <w:name w:val="标题 5 Char"/>
    <w:aliases w:val="H5 Char1"/>
    <w:link w:val="50"/>
    <w:rsid w:val="009F0F38"/>
    <w:rPr>
      <w:rFonts w:ascii="Arial" w:hAnsi="Arial"/>
    </w:rPr>
  </w:style>
  <w:style w:type="paragraph" w:customStyle="1" w:styleId="50">
    <w:name w:val="标题 5"/>
    <w:aliases w:val="H5"/>
    <w:basedOn w:val="Normal"/>
    <w:link w:val="5Char"/>
    <w:qFormat/>
    <w:rsid w:val="009F0F38"/>
    <w:pPr>
      <w:keepNext/>
      <w:tabs>
        <w:tab w:val="num" w:pos="1008"/>
      </w:tabs>
      <w:autoSpaceDE/>
      <w:autoSpaceDN/>
      <w:adjustRightInd/>
      <w:snapToGrid/>
      <w:spacing w:before="240" w:after="60"/>
      <w:ind w:left="1008" w:hanging="1008"/>
      <w:jc w:val="left"/>
    </w:pPr>
    <w:rPr>
      <w:rFonts w:ascii="Arial" w:hAnsi="Arial"/>
      <w:sz w:val="20"/>
      <w:szCs w:val="20"/>
    </w:rPr>
  </w:style>
  <w:style w:type="paragraph" w:customStyle="1" w:styleId="8">
    <w:name w:val="标题 8"/>
    <w:aliases w:val="Table Heading"/>
    <w:basedOn w:val="Normal"/>
    <w:qFormat/>
    <w:rsid w:val="009F0F38"/>
    <w:pPr>
      <w:tabs>
        <w:tab w:val="num" w:pos="1440"/>
      </w:tabs>
      <w:autoSpaceDE/>
      <w:autoSpaceDN/>
      <w:adjustRightInd/>
      <w:snapToGrid/>
      <w:spacing w:before="240" w:after="60"/>
      <w:jc w:val="left"/>
    </w:pPr>
    <w:rPr>
      <w:rFonts w:eastAsia="MS PGothic"/>
      <w:i/>
      <w:iCs/>
      <w:sz w:val="24"/>
      <w:szCs w:val="24"/>
      <w:lang w:eastAsia="ja-JP"/>
    </w:rPr>
  </w:style>
  <w:style w:type="paragraph" w:customStyle="1" w:styleId="9">
    <w:name w:val="标题 9"/>
    <w:aliases w:val="Figure Heading,FH"/>
    <w:basedOn w:val="Normal"/>
    <w:qFormat/>
    <w:rsid w:val="009F0F38"/>
    <w:pPr>
      <w:tabs>
        <w:tab w:val="num"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6">
    <w:name w:val="标题 6"/>
    <w:basedOn w:val="Normal"/>
    <w:qFormat/>
    <w:rsid w:val="009F0F38"/>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
    <w:name w:val="标题 7"/>
    <w:basedOn w:val="Normal"/>
    <w:qFormat/>
    <w:rsid w:val="009F0F38"/>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9F0F38"/>
    <w:pPr>
      <w:numPr>
        <w:ilvl w:val="0"/>
        <w:numId w:val="0"/>
      </w:numPr>
      <w:tabs>
        <w:tab w:val="num" w:pos="720"/>
      </w:tabs>
      <w:autoSpaceDE/>
      <w:autoSpaceDN/>
      <w:adjustRightInd/>
      <w:snapToGrid/>
      <w:spacing w:before="240" w:after="60"/>
      <w:ind w:left="720" w:hanging="720"/>
      <w:jc w:val="left"/>
    </w:pPr>
    <w:rPr>
      <w:rFonts w:eastAsia="Batang"/>
      <w:sz w:val="20"/>
      <w:szCs w:val="26"/>
      <w:lang w:val="en-GB" w:eastAsia="x-none"/>
    </w:rPr>
  </w:style>
  <w:style w:type="paragraph" w:customStyle="1" w:styleId="ListParagraph7">
    <w:name w:val="List Paragraph7"/>
    <w:basedOn w:val="Normal"/>
    <w:qFormat/>
    <w:rsid w:val="009F0F38"/>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Normal"/>
    <w:qFormat/>
    <w:rsid w:val="009F0F38"/>
    <w:pPr>
      <w:autoSpaceDE/>
      <w:autoSpaceDN/>
      <w:adjustRightInd/>
      <w:snapToGrid/>
      <w:spacing w:after="0"/>
      <w:ind w:left="720"/>
      <w:contextualSpacing/>
      <w:jc w:val="left"/>
    </w:pPr>
    <w:rPr>
      <w:rFonts w:eastAsia="Times New Roman"/>
      <w:sz w:val="24"/>
      <w:szCs w:val="24"/>
      <w:lang w:eastAsia="zh-CN"/>
    </w:rPr>
  </w:style>
  <w:style w:type="paragraph" w:customStyle="1" w:styleId="Proposal0">
    <w:name w:val="Proposal"/>
    <w:basedOn w:val="Normal"/>
    <w:link w:val="ProposalChar"/>
    <w:qFormat/>
    <w:rsid w:val="009F0F38"/>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Normal"/>
    <w:qFormat/>
    <w:rsid w:val="009F0F38"/>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Normal"/>
    <w:qFormat/>
    <w:rsid w:val="009F0F38"/>
    <w:pPr>
      <w:autoSpaceDE/>
      <w:autoSpaceDN/>
      <w:adjustRightInd/>
      <w:snapToGrid/>
      <w:spacing w:after="0"/>
      <w:ind w:left="720"/>
      <w:contextualSpacing/>
      <w:jc w:val="left"/>
    </w:pPr>
    <w:rPr>
      <w:rFonts w:eastAsia="Times New Roman"/>
      <w:sz w:val="24"/>
      <w:szCs w:val="24"/>
      <w:lang w:eastAsia="zh-CN"/>
    </w:rPr>
  </w:style>
  <w:style w:type="paragraph" w:styleId="NoSpacing">
    <w:name w:val="No Spacing"/>
    <w:uiPriority w:val="1"/>
    <w:qFormat/>
    <w:rsid w:val="009F0F38"/>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9F0F38"/>
    <w:pPr>
      <w:keepNext w:val="0"/>
      <w:widowControl w:val="0"/>
      <w:numPr>
        <w:numId w:val="227"/>
      </w:numPr>
      <w:pBdr>
        <w:top w:val="none" w:sz="0" w:space="0" w:color="auto"/>
      </w:pBdr>
      <w:tabs>
        <w:tab w:val="num" w:pos="720"/>
      </w:tabs>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Normal"/>
    <w:qFormat/>
    <w:rsid w:val="009F0F38"/>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Normal"/>
    <w:qFormat/>
    <w:rsid w:val="009F0F38"/>
    <w:pPr>
      <w:keepNext/>
      <w:adjustRightInd/>
      <w:snapToGrid/>
      <w:spacing w:after="0"/>
      <w:jc w:val="center"/>
    </w:pPr>
    <w:rPr>
      <w:rFonts w:ascii="Arial" w:hAnsi="Arial" w:cs="Arial"/>
      <w:sz w:val="18"/>
      <w:szCs w:val="18"/>
      <w:lang w:eastAsia="zh-CN"/>
    </w:rPr>
  </w:style>
  <w:style w:type="paragraph" w:customStyle="1" w:styleId="th0">
    <w:name w:val="th"/>
    <w:basedOn w:val="Normal"/>
    <w:qFormat/>
    <w:rsid w:val="009F0F38"/>
    <w:pPr>
      <w:keepNext/>
      <w:adjustRightInd/>
      <w:snapToGrid/>
      <w:spacing w:before="60" w:after="180"/>
      <w:jc w:val="center"/>
    </w:pPr>
    <w:rPr>
      <w:rFonts w:ascii="Arial" w:hAnsi="Arial" w:cs="Arial"/>
      <w:b/>
      <w:bCs/>
      <w:sz w:val="20"/>
      <w:szCs w:val="20"/>
      <w:lang w:eastAsia="zh-CN"/>
    </w:rPr>
  </w:style>
  <w:style w:type="paragraph" w:customStyle="1" w:styleId="IvDbodytext">
    <w:name w:val="IvD bodytext"/>
    <w:basedOn w:val="BodyText"/>
    <w:link w:val="IvDbodytextChar"/>
    <w:qFormat/>
    <w:rsid w:val="009F0F38"/>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qFormat/>
    <w:rsid w:val="009F0F38"/>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rsid w:val="009F0F38"/>
    <w:pPr>
      <w:numPr>
        <w:ilvl w:val="0"/>
        <w:numId w:val="0"/>
      </w:numPr>
      <w:autoSpaceDE/>
      <w:autoSpaceDN/>
      <w:adjustRightInd/>
      <w:snapToGrid/>
      <w:spacing w:before="240" w:after="60"/>
      <w:ind w:left="864" w:hanging="864"/>
      <w:jc w:val="left"/>
    </w:pPr>
    <w:rPr>
      <w:rFonts w:ascii="Arial" w:eastAsia="MS Mincho" w:hAnsi="Arial"/>
      <w:bCs w:val="0"/>
      <w:i/>
      <w:iCs/>
      <w:color w:val="000000"/>
      <w:sz w:val="20"/>
      <w:szCs w:val="26"/>
      <w:lang w:val="en-GB" w:eastAsia="x-none"/>
    </w:rPr>
  </w:style>
  <w:style w:type="character" w:customStyle="1" w:styleId="13">
    <w:name w:val="表 (青) 13 (文字)"/>
    <w:link w:val="ColorfulList-Accent1"/>
    <w:uiPriority w:val="34"/>
    <w:locked/>
    <w:rsid w:val="009F0F38"/>
    <w:rPr>
      <w:rFonts w:eastAsia="MS Gothic"/>
      <w:sz w:val="24"/>
      <w:szCs w:val="24"/>
      <w:lang w:val="en-GB" w:eastAsia="en-US"/>
    </w:rPr>
  </w:style>
  <w:style w:type="table" w:styleId="ColorfulList-Accent1">
    <w:name w:val="Colorful List Accent 1"/>
    <w:basedOn w:val="TableNormal"/>
    <w:link w:val="13"/>
    <w:uiPriority w:val="34"/>
    <w:rsid w:val="009F0F38"/>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F0F38"/>
    <w:pPr>
      <w:widowControl w:val="0"/>
      <w:spacing w:afterLines="50" w:after="0" w:line="264" w:lineRule="auto"/>
    </w:pPr>
    <w:rPr>
      <w:rFonts w:eastAsia="Batang"/>
      <w:kern w:val="2"/>
      <w:szCs w:val="24"/>
      <w:lang w:val="en-GB" w:eastAsia="ko-KR"/>
    </w:rPr>
  </w:style>
  <w:style w:type="paragraph" w:customStyle="1" w:styleId="heading30">
    <w:name w:val="heading3"/>
    <w:basedOn w:val="Normal"/>
    <w:qFormat/>
    <w:rsid w:val="009F0F38"/>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rsid w:val="009F0F38"/>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9F0F38"/>
    <w:pPr>
      <w:numPr>
        <w:ilvl w:val="0"/>
        <w:numId w:val="0"/>
      </w:numPr>
      <w:autoSpaceDE/>
      <w:autoSpaceDN/>
      <w:adjustRightInd/>
      <w:snapToGrid/>
      <w:spacing w:before="240" w:after="60"/>
      <w:ind w:left="864" w:hanging="864"/>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9F0F38"/>
    <w:pPr>
      <w:numPr>
        <w:ilvl w:val="0"/>
        <w:numId w:val="0"/>
      </w:numPr>
      <w:autoSpaceDE/>
      <w:autoSpaceDN/>
      <w:adjustRightInd/>
      <w:snapToGrid/>
      <w:spacing w:before="240" w:after="60"/>
      <w:ind w:left="2880" w:hanging="360"/>
      <w:jc w:val="left"/>
    </w:pPr>
    <w:rPr>
      <w:rFonts w:ascii="Arial" w:eastAsia="Batang" w:hAnsi="Arial"/>
      <w:bCs w:val="0"/>
      <w:i/>
      <w:iCs/>
      <w:sz w:val="20"/>
      <w:szCs w:val="26"/>
      <w:lang w:val="en-GB" w:eastAsia="x-none"/>
    </w:rPr>
  </w:style>
  <w:style w:type="character" w:styleId="Mention">
    <w:name w:val="Mention"/>
    <w:uiPriority w:val="99"/>
    <w:unhideWhenUsed/>
    <w:rsid w:val="009F0F3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F0F3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F0F38"/>
    <w:rPr>
      <w:rFonts w:ascii="Arial" w:hAnsi="Arial"/>
      <w:b/>
      <w:i/>
      <w:szCs w:val="26"/>
      <w:lang w:val="en-GB" w:eastAsia="x-none"/>
    </w:rPr>
  </w:style>
  <w:style w:type="character" w:customStyle="1" w:styleId="BodyText2Char">
    <w:name w:val="Body Text 2 Char"/>
    <w:basedOn w:val="DefaultParagraphFont"/>
    <w:link w:val="BodyText2"/>
    <w:qFormat/>
    <w:rsid w:val="009F0F38"/>
    <w:rPr>
      <w:sz w:val="22"/>
    </w:rPr>
  </w:style>
  <w:style w:type="paragraph" w:customStyle="1" w:styleId="Paragraph0">
    <w:name w:val="Paragraph"/>
    <w:basedOn w:val="Normal"/>
    <w:link w:val="ParagraphChar"/>
    <w:qFormat/>
    <w:rsid w:val="009F0F38"/>
    <w:pPr>
      <w:autoSpaceDE/>
      <w:autoSpaceDN/>
      <w:adjustRightInd/>
      <w:snapToGrid/>
      <w:spacing w:before="220" w:after="0"/>
      <w:jc w:val="left"/>
    </w:pPr>
    <w:rPr>
      <w:szCs w:val="20"/>
      <w:lang w:val="en-GB"/>
    </w:rPr>
  </w:style>
  <w:style w:type="character" w:customStyle="1" w:styleId="ParagraphChar">
    <w:name w:val="Paragraph Char"/>
    <w:link w:val="Paragraph0"/>
    <w:locked/>
    <w:rsid w:val="009F0F38"/>
    <w:rPr>
      <w:sz w:val="22"/>
      <w:lang w:val="en-GB"/>
    </w:rPr>
  </w:style>
  <w:style w:type="character" w:customStyle="1" w:styleId="ColorfulList-Accent1Char">
    <w:name w:val="Colorful List - Accent 1 Char"/>
    <w:uiPriority w:val="34"/>
    <w:locked/>
    <w:rsid w:val="009F0F38"/>
    <w:rPr>
      <w:rFonts w:eastAsia="MS Gothic"/>
      <w:sz w:val="24"/>
      <w:szCs w:val="24"/>
      <w:lang w:eastAsia="en-US"/>
    </w:rPr>
  </w:style>
  <w:style w:type="table" w:styleId="GridTable4-Accent5">
    <w:name w:val="Grid Table 4 Accent 5"/>
    <w:basedOn w:val="TableNormal"/>
    <w:uiPriority w:val="49"/>
    <w:rsid w:val="009F0F38"/>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0F38"/>
    <w:rPr>
      <w:color w:val="000000"/>
    </w:rPr>
  </w:style>
  <w:style w:type="numbering" w:customStyle="1" w:styleId="StyleBulletedSymbolsymbolLeft025Hanging025">
    <w:name w:val="Style Bulleted Symbol (symbol) Left:  0.25&quot; Hanging:  0.25&quot;"/>
    <w:basedOn w:val="NoList"/>
    <w:rsid w:val="009F0F38"/>
    <w:pPr>
      <w:numPr>
        <w:numId w:val="228"/>
      </w:numPr>
    </w:pPr>
  </w:style>
  <w:style w:type="paragraph" w:customStyle="1" w:styleId="xlistparagraph">
    <w:name w:val="x_listparagraph"/>
    <w:basedOn w:val="Normal"/>
    <w:qFormat/>
    <w:rsid w:val="009F0F38"/>
    <w:pPr>
      <w:autoSpaceDE/>
      <w:autoSpaceDN/>
      <w:adjustRightInd/>
      <w:snapToGrid/>
      <w:spacing w:after="0"/>
      <w:jc w:val="left"/>
    </w:pPr>
    <w:rPr>
      <w:rFonts w:ascii="Calibri" w:eastAsia="Calibri" w:hAnsi="Calibri" w:cs="Calibri"/>
    </w:rPr>
  </w:style>
  <w:style w:type="character" w:customStyle="1" w:styleId="B1Char">
    <w:name w:val="B1 Char"/>
    <w:qFormat/>
    <w:rsid w:val="009F0F38"/>
    <w:rPr>
      <w:rFonts w:ascii="Times New Roman" w:hAnsi="Times New Roman"/>
      <w:lang w:val="en-GB"/>
    </w:rPr>
  </w:style>
  <w:style w:type="character" w:customStyle="1" w:styleId="mark5gnezsh2s">
    <w:name w:val="mark5gnezsh2s"/>
    <w:rsid w:val="009F0F38"/>
  </w:style>
  <w:style w:type="character" w:customStyle="1" w:styleId="markca674dpc9">
    <w:name w:val="markca674dpc9"/>
    <w:rsid w:val="009F0F38"/>
  </w:style>
  <w:style w:type="character" w:customStyle="1" w:styleId="a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F0F38"/>
    <w:rPr>
      <w:rFonts w:ascii="Calibri" w:hAnsi="Calibri" w:cs="Calibri"/>
    </w:rPr>
  </w:style>
  <w:style w:type="paragraph" w:customStyle="1" w:styleId="figure">
    <w:name w:val="figure"/>
    <w:basedOn w:val="Normal"/>
    <w:next w:val="Normal"/>
    <w:link w:val="figure1"/>
    <w:uiPriority w:val="99"/>
    <w:qFormat/>
    <w:rsid w:val="009F0F38"/>
    <w:pPr>
      <w:numPr>
        <w:numId w:val="230"/>
      </w:numPr>
      <w:autoSpaceDE/>
      <w:autoSpaceDN/>
      <w:adjustRightInd/>
      <w:snapToGrid/>
      <w:ind w:left="720" w:hanging="360"/>
      <w:jc w:val="center"/>
    </w:pPr>
    <w:rPr>
      <w:rFonts w:eastAsia="Times New Roman"/>
      <w:szCs w:val="24"/>
      <w:lang w:val="x-none"/>
    </w:rPr>
  </w:style>
  <w:style w:type="paragraph" w:customStyle="1" w:styleId="xx0maintext">
    <w:name w:val="x_x0maintext"/>
    <w:basedOn w:val="Normal"/>
    <w:uiPriority w:val="99"/>
    <w:qFormat/>
    <w:rsid w:val="009F0F38"/>
    <w:pPr>
      <w:autoSpaceDE/>
      <w:autoSpaceDN/>
      <w:adjustRightInd/>
      <w:snapToGrid/>
      <w:spacing w:after="0"/>
      <w:jc w:val="left"/>
    </w:pPr>
    <w:rPr>
      <w:rFonts w:ascii="SimSun" w:hAnsi="SimSun" w:cs="SimSun"/>
      <w:sz w:val="24"/>
      <w:szCs w:val="24"/>
      <w:lang w:eastAsia="zh-CN"/>
    </w:rPr>
  </w:style>
  <w:style w:type="paragraph" w:customStyle="1" w:styleId="xxxmsonormal0">
    <w:name w:val="x_xxmsonormal"/>
    <w:basedOn w:val="Normal"/>
    <w:qFormat/>
    <w:rsid w:val="009F0F38"/>
    <w:pPr>
      <w:autoSpaceDE/>
      <w:autoSpaceDN/>
      <w:adjustRightInd/>
      <w:snapToGrid/>
      <w:spacing w:after="0"/>
      <w:jc w:val="left"/>
    </w:pPr>
    <w:rPr>
      <w:rFonts w:ascii="Calibri" w:eastAsia="Malgun Gothic" w:hAnsi="Calibri" w:cs="Calibri"/>
      <w:lang w:eastAsia="ko-KR"/>
    </w:rPr>
  </w:style>
  <w:style w:type="paragraph" w:customStyle="1" w:styleId="xmsolistparagraph">
    <w:name w:val="x_msolistparagraph"/>
    <w:basedOn w:val="Normal"/>
    <w:uiPriority w:val="99"/>
    <w:qFormat/>
    <w:rsid w:val="009F0F38"/>
    <w:pPr>
      <w:autoSpaceDE/>
      <w:autoSpaceDN/>
      <w:adjustRightInd/>
      <w:snapToGrid/>
      <w:spacing w:before="100" w:beforeAutospacing="1" w:after="100" w:afterAutospacing="1"/>
      <w:jc w:val="left"/>
    </w:pPr>
    <w:rPr>
      <w:rFonts w:ascii="SimSun" w:hAnsi="SimSun"/>
      <w:sz w:val="24"/>
      <w:szCs w:val="24"/>
      <w:lang w:eastAsia="ko-KR"/>
    </w:rPr>
  </w:style>
  <w:style w:type="character" w:customStyle="1" w:styleId="xxxxmarkuzf5ivend">
    <w:name w:val="x_xxxmarkuzf5ivend"/>
    <w:rsid w:val="009F0F38"/>
  </w:style>
  <w:style w:type="paragraph" w:customStyle="1" w:styleId="Bulletedo1">
    <w:name w:val="Bulleted o 1"/>
    <w:basedOn w:val="Normal"/>
    <w:uiPriority w:val="99"/>
    <w:qFormat/>
    <w:rsid w:val="009F0F38"/>
    <w:pPr>
      <w:numPr>
        <w:numId w:val="231"/>
      </w:numPr>
      <w:tabs>
        <w:tab w:val="clear" w:pos="360"/>
        <w:tab w:val="num" w:pos="720"/>
      </w:tabs>
      <w:overflowPunct w:val="0"/>
      <w:snapToGrid/>
      <w:spacing w:after="180" w:line="259" w:lineRule="auto"/>
      <w:ind w:left="720"/>
      <w:jc w:val="left"/>
      <w:textAlignment w:val="baseline"/>
    </w:pPr>
    <w:rPr>
      <w:sz w:val="20"/>
      <w:szCs w:val="20"/>
    </w:rPr>
  </w:style>
  <w:style w:type="paragraph" w:customStyle="1" w:styleId="3GPPHeader">
    <w:name w:val="3GPP_Header"/>
    <w:basedOn w:val="BodyText"/>
    <w:uiPriority w:val="99"/>
    <w:qFormat/>
    <w:rsid w:val="009F0F38"/>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9F0F38"/>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Prop1">
    <w:name w:val="Prop1"/>
    <w:basedOn w:val="ListParagraph"/>
    <w:uiPriority w:val="99"/>
    <w:qFormat/>
    <w:rsid w:val="009F0F38"/>
    <w:pPr>
      <w:spacing w:after="0" w:line="240" w:lineRule="auto"/>
      <w:ind w:left="0"/>
      <w:contextualSpacing w:val="0"/>
    </w:pPr>
    <w:rPr>
      <w:rFonts w:ascii="Times New Roman" w:eastAsia="SimSun" w:hAnsi="Times New Roman"/>
      <w:b/>
      <w:sz w:val="20"/>
      <w:szCs w:val="21"/>
      <w:lang w:val="en-US" w:eastAsia="zh-CN"/>
    </w:rPr>
  </w:style>
  <w:style w:type="paragraph" w:customStyle="1" w:styleId="IEEEStdsRegularTableCaption">
    <w:name w:val="IEEEStds Regular Table Caption"/>
    <w:basedOn w:val="Normal"/>
    <w:next w:val="Normal"/>
    <w:qFormat/>
    <w:rsid w:val="009F0F38"/>
    <w:pPr>
      <w:keepNext/>
      <w:keepLines/>
      <w:numPr>
        <w:numId w:val="232"/>
      </w:numPr>
      <w:tabs>
        <w:tab w:val="clear" w:pos="1080"/>
        <w:tab w:val="left" w:pos="360"/>
        <w:tab w:val="left" w:pos="432"/>
        <w:tab w:val="left" w:pos="504"/>
      </w:tabs>
      <w:suppressAutoHyphens/>
      <w:autoSpaceDE/>
      <w:autoSpaceDN/>
      <w:adjustRightInd/>
      <w:snapToGrid/>
      <w:spacing w:before="120"/>
      <w:ind w:left="360" w:hanging="360"/>
      <w:jc w:val="center"/>
    </w:pPr>
    <w:rPr>
      <w:rFonts w:ascii="Arial" w:eastAsia="Times New Roman" w:hAnsi="Arial"/>
      <w:b/>
      <w:sz w:val="20"/>
      <w:szCs w:val="20"/>
      <w:lang w:eastAsia="ja-JP"/>
    </w:rPr>
  </w:style>
  <w:style w:type="character" w:customStyle="1" w:styleId="NOChar1">
    <w:name w:val="NO Char1"/>
    <w:qFormat/>
    <w:locked/>
    <w:rsid w:val="009F0F38"/>
    <w:rPr>
      <w:rFonts w:ascii="Times New Roman" w:hAnsi="Times New Roman"/>
      <w:lang w:val="en-GB"/>
    </w:rPr>
  </w:style>
  <w:style w:type="paragraph" w:customStyle="1" w:styleId="62">
    <w:name w:val="标题 62"/>
    <w:basedOn w:val="Normal"/>
    <w:qFormat/>
    <w:rsid w:val="009F0F38"/>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Normal"/>
    <w:qFormat/>
    <w:rsid w:val="009F0F38"/>
    <w:pPr>
      <w:tabs>
        <w:tab w:val="num" w:pos="1296"/>
      </w:tabs>
      <w:autoSpaceDE/>
      <w:autoSpaceDN/>
      <w:adjustRightInd/>
      <w:snapToGrid/>
      <w:spacing w:after="0"/>
      <w:jc w:val="left"/>
    </w:pPr>
    <w:rPr>
      <w:rFonts w:ascii="Times" w:eastAsia="MS PGothic" w:hAnsi="Times" w:cs="Times"/>
      <w:sz w:val="20"/>
      <w:szCs w:val="20"/>
      <w:lang w:eastAsia="ja-JP"/>
    </w:rPr>
  </w:style>
  <w:style w:type="character" w:customStyle="1" w:styleId="a5">
    <w:name w:val="未处理的提及"/>
    <w:uiPriority w:val="99"/>
    <w:semiHidden/>
    <w:unhideWhenUsed/>
    <w:rsid w:val="009F0F38"/>
    <w:rPr>
      <w:color w:val="605E5C"/>
      <w:shd w:val="clear" w:color="auto" w:fill="E1DFDD"/>
    </w:rPr>
  </w:style>
  <w:style w:type="paragraph" w:customStyle="1" w:styleId="51">
    <w:name w:val="标题 51"/>
    <w:basedOn w:val="Normal"/>
    <w:qFormat/>
    <w:rsid w:val="009F0F38"/>
    <w:pPr>
      <w:keepNext/>
      <w:tabs>
        <w:tab w:val="left" w:pos="1008"/>
      </w:tabs>
      <w:autoSpaceDE/>
      <w:autoSpaceDN/>
      <w:adjustRightInd/>
      <w:snapToGrid/>
      <w:spacing w:before="240" w:after="60"/>
      <w:ind w:left="1008" w:hanging="1008"/>
      <w:jc w:val="left"/>
    </w:pPr>
    <w:rPr>
      <w:rFonts w:ascii="Arial" w:eastAsia="Batang" w:hAnsi="Arial"/>
      <w:sz w:val="20"/>
      <w:szCs w:val="20"/>
      <w:lang w:eastAsia="ja-JP"/>
    </w:rPr>
  </w:style>
  <w:style w:type="paragraph" w:customStyle="1" w:styleId="81">
    <w:name w:val="标题 81"/>
    <w:basedOn w:val="Normal"/>
    <w:qFormat/>
    <w:rsid w:val="009F0F38"/>
    <w:pPr>
      <w:tabs>
        <w:tab w:val="left" w:pos="1440"/>
      </w:tabs>
      <w:autoSpaceDE/>
      <w:autoSpaceDN/>
      <w:adjustRightInd/>
      <w:snapToGrid/>
      <w:spacing w:before="240" w:after="60"/>
      <w:jc w:val="left"/>
    </w:pPr>
    <w:rPr>
      <w:rFonts w:eastAsia="MS PGothic"/>
      <w:i/>
      <w:iCs/>
      <w:sz w:val="24"/>
      <w:szCs w:val="24"/>
      <w:lang w:eastAsia="ja-JP"/>
    </w:rPr>
  </w:style>
  <w:style w:type="paragraph" w:customStyle="1" w:styleId="91">
    <w:name w:val="标题 91"/>
    <w:basedOn w:val="Normal"/>
    <w:qFormat/>
    <w:rsid w:val="009F0F38"/>
    <w:pPr>
      <w:tabs>
        <w:tab w:val="left"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ZG">
    <w:name w:val="ZG"/>
    <w:uiPriority w:val="99"/>
    <w:qFormat/>
    <w:rsid w:val="009F0F38"/>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TableNormal"/>
    <w:next w:val="TableGrid"/>
    <w:qFormat/>
    <w:rsid w:val="009F0F3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9F0F38"/>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msoins0">
    <w:name w:val="msoins"/>
    <w:basedOn w:val="DefaultParagraphFont"/>
    <w:rsid w:val="009F0F38"/>
  </w:style>
  <w:style w:type="paragraph" w:customStyle="1" w:styleId="bodytext0">
    <w:name w:val="bodytext"/>
    <w:basedOn w:val="Normal"/>
    <w:uiPriority w:val="99"/>
    <w:qFormat/>
    <w:rsid w:val="009F0F38"/>
    <w:pPr>
      <w:autoSpaceDE/>
      <w:autoSpaceDN/>
      <w:adjustRightInd/>
      <w:snapToGrid/>
      <w:spacing w:before="100" w:beforeAutospacing="1" w:after="100" w:afterAutospacing="1"/>
      <w:jc w:val="left"/>
    </w:pPr>
    <w:rPr>
      <w:rFonts w:ascii="Gulim" w:eastAsia="Gulim" w:hAnsi="Gulim"/>
      <w:sz w:val="24"/>
      <w:szCs w:val="24"/>
      <w:lang w:eastAsia="ko-KR"/>
    </w:rPr>
  </w:style>
  <w:style w:type="character" w:customStyle="1" w:styleId="ProposalChar">
    <w:name w:val="Proposal Char"/>
    <w:link w:val="Proposal0"/>
    <w:qFormat/>
    <w:rsid w:val="009F0F38"/>
    <w:rPr>
      <w:rFonts w:eastAsia="Times New Roman"/>
      <w:b/>
      <w:bCs/>
      <w:lang w:val="en-GB" w:eastAsia="zh-CN"/>
    </w:rPr>
  </w:style>
  <w:style w:type="character" w:customStyle="1" w:styleId="3">
    <w:name w:val="見出し 3 (文字)"/>
    <w:aliases w:val="Underrubrik2 (文字),H3 (文字),no break (文字),Memo Heading 3 (文字),見出し  3 (文字)"/>
    <w:locked/>
    <w:rsid w:val="009F0F38"/>
    <w:rPr>
      <w:rFonts w:ascii="Arial" w:hAnsi="Arial" w:cs="Arial"/>
    </w:rPr>
  </w:style>
  <w:style w:type="character" w:customStyle="1" w:styleId="a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F0F38"/>
    <w:rPr>
      <w:rFonts w:ascii="MS Gothic" w:eastAsia="MS Gothic" w:hAnsi="MS Gothic"/>
    </w:rPr>
  </w:style>
  <w:style w:type="paragraph" w:customStyle="1" w:styleId="TAN">
    <w:name w:val="TAN"/>
    <w:basedOn w:val="Normal"/>
    <w:link w:val="TANChar"/>
    <w:qFormat/>
    <w:rsid w:val="009F0F38"/>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eop">
    <w:name w:val="eop"/>
    <w:qFormat/>
    <w:rsid w:val="009F0F38"/>
  </w:style>
  <w:style w:type="paragraph" w:customStyle="1" w:styleId="proposal">
    <w:name w:val="proposal"/>
    <w:basedOn w:val="BodyText"/>
    <w:next w:val="Normal"/>
    <w:link w:val="proposalChar0"/>
    <w:qFormat/>
    <w:rsid w:val="009F0F38"/>
    <w:pPr>
      <w:numPr>
        <w:numId w:val="233"/>
      </w:numPr>
      <w:autoSpaceDE/>
      <w:autoSpaceDN/>
      <w:adjustRightInd/>
      <w:snapToGrid/>
      <w:spacing w:beforeLines="50" w:before="50" w:afterLines="50" w:after="50"/>
      <w:ind w:left="420" w:hanging="420"/>
    </w:pPr>
    <w:rPr>
      <w:b/>
      <w:lang w:eastAsia="zh-CN"/>
    </w:rPr>
  </w:style>
  <w:style w:type="paragraph" w:customStyle="1" w:styleId="mc-p">
    <w:name w:val="mc-p___"/>
    <w:basedOn w:val="Normal"/>
    <w:uiPriority w:val="99"/>
    <w:qFormat/>
    <w:rsid w:val="009F0F38"/>
    <w:pPr>
      <w:autoSpaceDE/>
      <w:autoSpaceDN/>
      <w:adjustRightInd/>
      <w:snapToGrid/>
      <w:spacing w:before="100" w:beforeAutospacing="1" w:after="100" w:afterAutospacing="1"/>
      <w:jc w:val="left"/>
    </w:pPr>
    <w:rPr>
      <w:rFonts w:ascii="Gulim" w:eastAsia="Gulim" w:cs="Calibri"/>
      <w:sz w:val="24"/>
      <w:szCs w:val="24"/>
    </w:rPr>
  </w:style>
  <w:style w:type="paragraph" w:styleId="ListNumber3">
    <w:name w:val="List Number 3"/>
    <w:basedOn w:val="Normal"/>
    <w:uiPriority w:val="99"/>
    <w:qFormat/>
    <w:rsid w:val="009F0F38"/>
    <w:pPr>
      <w:numPr>
        <w:numId w:val="234"/>
      </w:numPr>
      <w:tabs>
        <w:tab w:val="clear" w:pos="720"/>
        <w:tab w:val="left" w:pos="926"/>
      </w:tabs>
      <w:overflowPunct w:val="0"/>
      <w:snapToGrid/>
      <w:spacing w:after="180"/>
      <w:ind w:left="926" w:hanging="420"/>
      <w:jc w:val="left"/>
      <w:textAlignment w:val="baseline"/>
    </w:pPr>
    <w:rPr>
      <w:rFonts w:eastAsia="MS Mincho"/>
      <w:sz w:val="20"/>
      <w:szCs w:val="20"/>
      <w:lang w:val="en-GB" w:eastAsia="en-GB"/>
    </w:rPr>
  </w:style>
  <w:style w:type="paragraph" w:styleId="ListNumber4">
    <w:name w:val="List Number 4"/>
    <w:basedOn w:val="Normal"/>
    <w:qFormat/>
    <w:rsid w:val="009F0F38"/>
    <w:pPr>
      <w:numPr>
        <w:numId w:val="235"/>
      </w:numPr>
      <w:tabs>
        <w:tab w:val="clear" w:pos="720"/>
        <w:tab w:val="num" w:pos="432"/>
        <w:tab w:val="left" w:pos="1209"/>
      </w:tabs>
      <w:autoSpaceDE/>
      <w:autoSpaceDN/>
      <w:adjustRightInd/>
      <w:snapToGrid/>
      <w:spacing w:after="160" w:line="259" w:lineRule="auto"/>
      <w:ind w:left="1209" w:hanging="432"/>
      <w:jc w:val="left"/>
    </w:pPr>
    <w:rPr>
      <w:rFonts w:ascii="Calibri" w:eastAsia="MS Mincho" w:hAnsi="Calibri" w:cs="Arial"/>
      <w:lang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F0F38"/>
  </w:style>
  <w:style w:type="paragraph" w:customStyle="1" w:styleId="Proposal2">
    <w:name w:val="Proposal2"/>
    <w:basedOn w:val="Heading4"/>
    <w:qFormat/>
    <w:rsid w:val="009F0F38"/>
    <w:pPr>
      <w:numPr>
        <w:ilvl w:val="0"/>
        <w:numId w:val="0"/>
      </w:numPr>
      <w:tabs>
        <w:tab w:val="left" w:pos="720"/>
        <w:tab w:val="left" w:pos="864"/>
      </w:tabs>
      <w:suppressAutoHyphens/>
      <w:autoSpaceDE/>
      <w:autoSpaceDN/>
      <w:adjustRightInd/>
      <w:snapToGrid/>
      <w:spacing w:before="240" w:after="60" w:line="259" w:lineRule="auto"/>
      <w:jc w:val="left"/>
    </w:pPr>
    <w:rPr>
      <w:rFonts w:eastAsia="Times New Roman"/>
      <w:bCs w:val="0"/>
      <w:iCs/>
      <w:sz w:val="20"/>
      <w:szCs w:val="26"/>
      <w:u w:val="single"/>
      <w:lang w:val="en-GB" w:eastAsia="ja-JP"/>
    </w:rPr>
  </w:style>
  <w:style w:type="paragraph" w:customStyle="1" w:styleId="1">
    <w:name w:val="リスト段落1"/>
    <w:basedOn w:val="Normal"/>
    <w:uiPriority w:val="34"/>
    <w:qFormat/>
    <w:rsid w:val="009F0F38"/>
    <w:pPr>
      <w:autoSpaceDE/>
      <w:autoSpaceDN/>
      <w:adjustRightInd/>
      <w:snapToGrid/>
      <w:spacing w:after="160" w:line="259" w:lineRule="auto"/>
      <w:ind w:firstLineChars="200" w:firstLine="420"/>
      <w:jc w:val="left"/>
    </w:pPr>
    <w:rPr>
      <w:rFonts w:ascii="Calibri" w:hAnsi="Calibri"/>
      <w:lang w:eastAsia="ko-KR"/>
    </w:rPr>
  </w:style>
  <w:style w:type="paragraph" w:customStyle="1" w:styleId="EditorsNote">
    <w:name w:val="Editor's Note"/>
    <w:basedOn w:val="NO"/>
    <w:uiPriority w:val="99"/>
    <w:qFormat/>
    <w:rsid w:val="009F0F38"/>
    <w:pPr>
      <w:spacing w:after="180" w:line="259" w:lineRule="auto"/>
    </w:pPr>
    <w:rPr>
      <w:rFonts w:eastAsia="DengXian"/>
      <w:color w:val="FF0000"/>
      <w:sz w:val="20"/>
    </w:rPr>
  </w:style>
  <w:style w:type="table" w:customStyle="1" w:styleId="GridTable5Dark-Accent61">
    <w:name w:val="Grid Table 5 Dark - Accent 61"/>
    <w:basedOn w:val="TableNormal"/>
    <w:uiPriority w:val="50"/>
    <w:qFormat/>
    <w:rsid w:val="009F0F38"/>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9F0F38"/>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rPr>
  </w:style>
  <w:style w:type="character" w:customStyle="1" w:styleId="MacroTextChar">
    <w:name w:val="Macro Text Char"/>
    <w:basedOn w:val="DefaultParagraphFont"/>
    <w:link w:val="MacroText"/>
    <w:qFormat/>
    <w:rsid w:val="009F0F38"/>
    <w:rPr>
      <w:rFonts w:ascii="Courier New" w:eastAsia="DengXian" w:hAnsi="Courier New" w:cs="Courier New"/>
      <w:lang w:val="en-GB"/>
    </w:rPr>
  </w:style>
  <w:style w:type="paragraph" w:customStyle="1" w:styleId="H6">
    <w:name w:val="H6"/>
    <w:basedOn w:val="Heading5"/>
    <w:next w:val="Normal"/>
    <w:uiPriority w:val="99"/>
    <w:qFormat/>
    <w:rsid w:val="009F0F38"/>
    <w:pPr>
      <w:keepLines/>
      <w:numPr>
        <w:ilvl w:val="0"/>
        <w:numId w:val="0"/>
      </w:numPr>
      <w:autoSpaceDE/>
      <w:autoSpaceDN/>
      <w:adjustRightInd/>
      <w:snapToGrid/>
      <w:spacing w:after="180" w:line="259" w:lineRule="auto"/>
      <w:ind w:left="1985" w:hanging="1985"/>
      <w:jc w:val="left"/>
      <w:outlineLvl w:val="9"/>
    </w:pPr>
    <w:rPr>
      <w:rFonts w:ascii="Arial" w:eastAsia="DengXian" w:hAnsi="Arial"/>
      <w:b w:val="0"/>
      <w:bCs w:val="0"/>
      <w:i w:val="0"/>
      <w:iCs w:val="0"/>
      <w:sz w:val="20"/>
      <w:szCs w:val="20"/>
      <w:lang w:val="en-GB"/>
    </w:rPr>
  </w:style>
  <w:style w:type="paragraph" w:styleId="List3">
    <w:name w:val="List 3"/>
    <w:basedOn w:val="Normal"/>
    <w:link w:val="List3Char"/>
    <w:uiPriority w:val="99"/>
    <w:qFormat/>
    <w:rsid w:val="009F0F38"/>
    <w:pPr>
      <w:autoSpaceDE/>
      <w:autoSpaceDN/>
      <w:adjustRightInd/>
      <w:snapToGrid/>
      <w:spacing w:after="180" w:line="259" w:lineRule="auto"/>
      <w:ind w:left="849" w:hanging="283"/>
      <w:contextualSpacing/>
      <w:jc w:val="left"/>
    </w:pPr>
    <w:rPr>
      <w:rFonts w:eastAsia="DengXian"/>
      <w:sz w:val="20"/>
      <w:szCs w:val="20"/>
      <w:lang w:val="en-GB"/>
    </w:rPr>
  </w:style>
  <w:style w:type="paragraph" w:styleId="ListNumber2">
    <w:name w:val="List Number 2"/>
    <w:basedOn w:val="Normal"/>
    <w:uiPriority w:val="99"/>
    <w:qFormat/>
    <w:rsid w:val="009F0F38"/>
    <w:pPr>
      <w:numPr>
        <w:numId w:val="238"/>
      </w:numPr>
      <w:tabs>
        <w:tab w:val="clear" w:pos="643"/>
        <w:tab w:val="num" w:pos="432"/>
      </w:tabs>
      <w:autoSpaceDE/>
      <w:autoSpaceDN/>
      <w:adjustRightInd/>
      <w:snapToGrid/>
      <w:spacing w:after="180" w:line="259" w:lineRule="auto"/>
      <w:ind w:left="432" w:hanging="432"/>
      <w:contextualSpacing/>
      <w:jc w:val="left"/>
    </w:pPr>
    <w:rPr>
      <w:rFonts w:eastAsia="DengXian"/>
      <w:sz w:val="20"/>
      <w:szCs w:val="20"/>
      <w:lang w:val="en-GB"/>
    </w:rPr>
  </w:style>
  <w:style w:type="paragraph" w:styleId="TableofAuthorities">
    <w:name w:val="table of authorities"/>
    <w:basedOn w:val="Normal"/>
    <w:next w:val="Normal"/>
    <w:qFormat/>
    <w:rsid w:val="009F0F38"/>
    <w:pPr>
      <w:autoSpaceDE/>
      <w:autoSpaceDN/>
      <w:adjustRightInd/>
      <w:snapToGrid/>
      <w:spacing w:after="180" w:line="259" w:lineRule="auto"/>
      <w:ind w:left="200" w:hanging="200"/>
      <w:jc w:val="left"/>
    </w:pPr>
    <w:rPr>
      <w:rFonts w:eastAsia="DengXian"/>
      <w:sz w:val="20"/>
      <w:szCs w:val="20"/>
      <w:lang w:val="en-GB"/>
    </w:rPr>
  </w:style>
  <w:style w:type="paragraph" w:styleId="NoteHeading">
    <w:name w:val="Note Heading"/>
    <w:basedOn w:val="Normal"/>
    <w:next w:val="Normal"/>
    <w:link w:val="NoteHeadingChar"/>
    <w:qFormat/>
    <w:rsid w:val="009F0F38"/>
    <w:pPr>
      <w:autoSpaceDE/>
      <w:autoSpaceDN/>
      <w:adjustRightInd/>
      <w:snapToGrid/>
      <w:spacing w:after="180" w:line="259" w:lineRule="auto"/>
      <w:jc w:val="left"/>
    </w:pPr>
    <w:rPr>
      <w:rFonts w:eastAsia="DengXian"/>
      <w:sz w:val="20"/>
      <w:szCs w:val="20"/>
      <w:lang w:val="en-GB"/>
    </w:rPr>
  </w:style>
  <w:style w:type="character" w:customStyle="1" w:styleId="NoteHeadingChar">
    <w:name w:val="Note Heading Char"/>
    <w:basedOn w:val="DefaultParagraphFont"/>
    <w:link w:val="NoteHeading"/>
    <w:qFormat/>
    <w:rsid w:val="009F0F38"/>
    <w:rPr>
      <w:rFonts w:eastAsia="DengXian"/>
      <w:lang w:val="en-GB"/>
    </w:rPr>
  </w:style>
  <w:style w:type="paragraph" w:styleId="ListBullet4">
    <w:name w:val="List Bullet 4"/>
    <w:basedOn w:val="Normal"/>
    <w:uiPriority w:val="99"/>
    <w:qFormat/>
    <w:rsid w:val="009F0F38"/>
    <w:pPr>
      <w:numPr>
        <w:numId w:val="239"/>
      </w:numPr>
      <w:tabs>
        <w:tab w:val="clear" w:pos="1209"/>
        <w:tab w:val="num" w:pos="720"/>
      </w:tabs>
      <w:autoSpaceDE/>
      <w:autoSpaceDN/>
      <w:adjustRightInd/>
      <w:snapToGrid/>
      <w:spacing w:after="180" w:line="259" w:lineRule="auto"/>
      <w:ind w:left="720"/>
      <w:contextualSpacing/>
      <w:jc w:val="left"/>
    </w:pPr>
    <w:rPr>
      <w:rFonts w:eastAsia="DengXian"/>
      <w:sz w:val="20"/>
      <w:szCs w:val="20"/>
      <w:lang w:val="en-GB"/>
    </w:rPr>
  </w:style>
  <w:style w:type="paragraph" w:styleId="Index8">
    <w:name w:val="index 8"/>
    <w:basedOn w:val="Normal"/>
    <w:next w:val="Normal"/>
    <w:qFormat/>
    <w:rsid w:val="009F0F38"/>
    <w:pPr>
      <w:autoSpaceDE/>
      <w:autoSpaceDN/>
      <w:adjustRightInd/>
      <w:snapToGrid/>
      <w:spacing w:after="180" w:line="259" w:lineRule="auto"/>
      <w:ind w:left="1600" w:hanging="200"/>
      <w:jc w:val="left"/>
    </w:pPr>
    <w:rPr>
      <w:rFonts w:eastAsia="DengXian"/>
      <w:sz w:val="20"/>
      <w:szCs w:val="20"/>
      <w:lang w:val="en-GB"/>
    </w:rPr>
  </w:style>
  <w:style w:type="paragraph" w:styleId="E-mailSignature">
    <w:name w:val="E-mail Signature"/>
    <w:basedOn w:val="Normal"/>
    <w:link w:val="E-mailSignatureChar"/>
    <w:qFormat/>
    <w:rsid w:val="009F0F38"/>
    <w:pPr>
      <w:autoSpaceDE/>
      <w:autoSpaceDN/>
      <w:adjustRightInd/>
      <w:snapToGrid/>
      <w:spacing w:after="180" w:line="259" w:lineRule="auto"/>
      <w:jc w:val="left"/>
    </w:pPr>
    <w:rPr>
      <w:rFonts w:eastAsia="DengXian"/>
      <w:sz w:val="20"/>
      <w:szCs w:val="20"/>
      <w:lang w:val="en-GB"/>
    </w:rPr>
  </w:style>
  <w:style w:type="character" w:customStyle="1" w:styleId="E-mailSignatureChar">
    <w:name w:val="E-mail Signature Char"/>
    <w:basedOn w:val="DefaultParagraphFont"/>
    <w:link w:val="E-mailSignature"/>
    <w:qFormat/>
    <w:rsid w:val="009F0F38"/>
    <w:rPr>
      <w:rFonts w:eastAsia="DengXian"/>
      <w:lang w:val="en-GB"/>
    </w:rPr>
  </w:style>
  <w:style w:type="paragraph" w:styleId="ListNumber">
    <w:name w:val="List Number"/>
    <w:basedOn w:val="Normal"/>
    <w:uiPriority w:val="99"/>
    <w:qFormat/>
    <w:rsid w:val="009F0F38"/>
    <w:pPr>
      <w:numPr>
        <w:numId w:val="240"/>
      </w:numPr>
      <w:tabs>
        <w:tab w:val="clear" w:pos="360"/>
        <w:tab w:val="num" w:pos="1440"/>
      </w:tabs>
      <w:autoSpaceDE/>
      <w:autoSpaceDN/>
      <w:adjustRightInd/>
      <w:snapToGrid/>
      <w:spacing w:after="180" w:line="259" w:lineRule="auto"/>
      <w:ind w:left="1080"/>
      <w:contextualSpacing/>
      <w:jc w:val="left"/>
    </w:pPr>
    <w:rPr>
      <w:rFonts w:eastAsia="DengXian"/>
      <w:sz w:val="20"/>
      <w:szCs w:val="20"/>
      <w:lang w:val="en-GB"/>
    </w:rPr>
  </w:style>
  <w:style w:type="paragraph" w:styleId="NormalIndent">
    <w:name w:val="Normal Indent"/>
    <w:basedOn w:val="Normal"/>
    <w:uiPriority w:val="99"/>
    <w:qFormat/>
    <w:rsid w:val="009F0F38"/>
    <w:pPr>
      <w:autoSpaceDE/>
      <w:autoSpaceDN/>
      <w:adjustRightInd/>
      <w:snapToGrid/>
      <w:spacing w:after="180" w:line="259" w:lineRule="auto"/>
      <w:ind w:left="720"/>
      <w:jc w:val="left"/>
    </w:pPr>
    <w:rPr>
      <w:rFonts w:eastAsia="DengXian"/>
      <w:sz w:val="20"/>
      <w:szCs w:val="20"/>
      <w:lang w:val="en-GB"/>
    </w:rPr>
  </w:style>
  <w:style w:type="paragraph" w:styleId="Index5">
    <w:name w:val="index 5"/>
    <w:basedOn w:val="Normal"/>
    <w:next w:val="Normal"/>
    <w:qFormat/>
    <w:rsid w:val="009F0F38"/>
    <w:pPr>
      <w:autoSpaceDE/>
      <w:autoSpaceDN/>
      <w:adjustRightInd/>
      <w:snapToGrid/>
      <w:spacing w:after="180" w:line="259" w:lineRule="auto"/>
      <w:ind w:left="1000" w:hanging="200"/>
      <w:jc w:val="left"/>
    </w:pPr>
    <w:rPr>
      <w:rFonts w:eastAsia="DengXian"/>
      <w:sz w:val="20"/>
      <w:szCs w:val="20"/>
      <w:lang w:val="en-GB"/>
    </w:rPr>
  </w:style>
  <w:style w:type="paragraph" w:styleId="EnvelopeAddress">
    <w:name w:val="envelope address"/>
    <w:basedOn w:val="Normal"/>
    <w:qFormat/>
    <w:rsid w:val="009F0F38"/>
    <w:pPr>
      <w:framePr w:w="7920" w:h="1980" w:hRule="exact" w:hSpace="180" w:wrap="around" w:hAnchor="page" w:xAlign="center" w:yAlign="bottom"/>
      <w:autoSpaceDE/>
      <w:autoSpaceDN/>
      <w:adjustRightInd/>
      <w:snapToGrid/>
      <w:spacing w:after="180" w:line="259" w:lineRule="auto"/>
      <w:ind w:left="2880"/>
      <w:jc w:val="left"/>
    </w:pPr>
    <w:rPr>
      <w:rFonts w:ascii="Calibri Light" w:eastAsia="DengXian" w:hAnsi="Calibri Light"/>
      <w:sz w:val="24"/>
      <w:szCs w:val="24"/>
      <w:lang w:val="en-GB"/>
    </w:rPr>
  </w:style>
  <w:style w:type="paragraph" w:styleId="TOAHeading">
    <w:name w:val="toa heading"/>
    <w:basedOn w:val="Normal"/>
    <w:next w:val="Normal"/>
    <w:qFormat/>
    <w:rsid w:val="009F0F38"/>
    <w:pPr>
      <w:autoSpaceDE/>
      <w:autoSpaceDN/>
      <w:adjustRightInd/>
      <w:snapToGrid/>
      <w:spacing w:before="120" w:after="180" w:line="259" w:lineRule="auto"/>
      <w:jc w:val="left"/>
    </w:pPr>
    <w:rPr>
      <w:rFonts w:ascii="Calibri Light" w:eastAsia="DengXian" w:hAnsi="Calibri Light"/>
      <w:b/>
      <w:bCs/>
      <w:sz w:val="24"/>
      <w:szCs w:val="24"/>
      <w:lang w:val="en-GB"/>
    </w:rPr>
  </w:style>
  <w:style w:type="paragraph" w:styleId="Index6">
    <w:name w:val="index 6"/>
    <w:basedOn w:val="Normal"/>
    <w:next w:val="Normal"/>
    <w:qFormat/>
    <w:rsid w:val="009F0F38"/>
    <w:pPr>
      <w:autoSpaceDE/>
      <w:autoSpaceDN/>
      <w:adjustRightInd/>
      <w:snapToGrid/>
      <w:spacing w:after="180" w:line="259" w:lineRule="auto"/>
      <w:ind w:left="1200" w:hanging="200"/>
      <w:jc w:val="left"/>
    </w:pPr>
    <w:rPr>
      <w:rFonts w:eastAsia="DengXian"/>
      <w:sz w:val="20"/>
      <w:szCs w:val="20"/>
      <w:lang w:val="en-GB"/>
    </w:rPr>
  </w:style>
  <w:style w:type="paragraph" w:styleId="Salutation">
    <w:name w:val="Salutation"/>
    <w:basedOn w:val="Normal"/>
    <w:next w:val="Normal"/>
    <w:link w:val="SalutationChar"/>
    <w:qFormat/>
    <w:rsid w:val="009F0F38"/>
    <w:pPr>
      <w:autoSpaceDE/>
      <w:autoSpaceDN/>
      <w:adjustRightInd/>
      <w:snapToGrid/>
      <w:spacing w:after="180" w:line="259" w:lineRule="auto"/>
      <w:jc w:val="left"/>
    </w:pPr>
    <w:rPr>
      <w:rFonts w:eastAsia="DengXian"/>
      <w:sz w:val="20"/>
      <w:szCs w:val="20"/>
      <w:lang w:val="en-GB"/>
    </w:rPr>
  </w:style>
  <w:style w:type="character" w:customStyle="1" w:styleId="SalutationChar">
    <w:name w:val="Salutation Char"/>
    <w:basedOn w:val="DefaultParagraphFont"/>
    <w:link w:val="Salutation"/>
    <w:qFormat/>
    <w:rsid w:val="009F0F38"/>
    <w:rPr>
      <w:rFonts w:eastAsia="DengXian"/>
      <w:lang w:val="en-GB"/>
    </w:rPr>
  </w:style>
  <w:style w:type="paragraph" w:styleId="BodyText3">
    <w:name w:val="Body Text 3"/>
    <w:basedOn w:val="Normal"/>
    <w:link w:val="BodyText3Char"/>
    <w:uiPriority w:val="99"/>
    <w:qFormat/>
    <w:rsid w:val="009F0F38"/>
    <w:pPr>
      <w:autoSpaceDE/>
      <w:autoSpaceDN/>
      <w:adjustRightInd/>
      <w:snapToGrid/>
      <w:spacing w:line="259" w:lineRule="auto"/>
      <w:jc w:val="left"/>
    </w:pPr>
    <w:rPr>
      <w:rFonts w:eastAsia="DengXian"/>
      <w:sz w:val="16"/>
      <w:szCs w:val="16"/>
      <w:lang w:val="en-GB"/>
    </w:rPr>
  </w:style>
  <w:style w:type="character" w:customStyle="1" w:styleId="BodyText3Char">
    <w:name w:val="Body Text 3 Char"/>
    <w:basedOn w:val="DefaultParagraphFont"/>
    <w:link w:val="BodyText3"/>
    <w:uiPriority w:val="99"/>
    <w:qFormat/>
    <w:rsid w:val="009F0F38"/>
    <w:rPr>
      <w:rFonts w:eastAsia="DengXian"/>
      <w:sz w:val="16"/>
      <w:szCs w:val="16"/>
      <w:lang w:val="en-GB"/>
    </w:rPr>
  </w:style>
  <w:style w:type="paragraph" w:styleId="Closing">
    <w:name w:val="Closing"/>
    <w:basedOn w:val="Normal"/>
    <w:link w:val="ClosingChar"/>
    <w:qFormat/>
    <w:rsid w:val="009F0F38"/>
    <w:pPr>
      <w:autoSpaceDE/>
      <w:autoSpaceDN/>
      <w:adjustRightInd/>
      <w:snapToGrid/>
      <w:spacing w:after="180" w:line="259" w:lineRule="auto"/>
      <w:ind w:left="4252"/>
      <w:jc w:val="left"/>
    </w:pPr>
    <w:rPr>
      <w:rFonts w:eastAsia="DengXian"/>
      <w:sz w:val="20"/>
      <w:szCs w:val="20"/>
      <w:lang w:val="en-GB"/>
    </w:rPr>
  </w:style>
  <w:style w:type="character" w:customStyle="1" w:styleId="ClosingChar">
    <w:name w:val="Closing Char"/>
    <w:basedOn w:val="DefaultParagraphFont"/>
    <w:link w:val="Closing"/>
    <w:qFormat/>
    <w:rsid w:val="009F0F38"/>
    <w:rPr>
      <w:rFonts w:eastAsia="DengXian"/>
      <w:lang w:val="en-GB"/>
    </w:rPr>
  </w:style>
  <w:style w:type="paragraph" w:styleId="ListBullet3">
    <w:name w:val="List Bullet 3"/>
    <w:basedOn w:val="Normal"/>
    <w:uiPriority w:val="99"/>
    <w:qFormat/>
    <w:rsid w:val="009F0F38"/>
    <w:pPr>
      <w:numPr>
        <w:numId w:val="241"/>
      </w:numPr>
      <w:tabs>
        <w:tab w:val="clear" w:pos="926"/>
      </w:tabs>
      <w:autoSpaceDE/>
      <w:autoSpaceDN/>
      <w:adjustRightInd/>
      <w:snapToGrid/>
      <w:spacing w:after="180" w:line="259" w:lineRule="auto"/>
      <w:ind w:left="720"/>
      <w:contextualSpacing/>
      <w:jc w:val="left"/>
    </w:pPr>
    <w:rPr>
      <w:rFonts w:eastAsia="DengXian"/>
      <w:sz w:val="20"/>
      <w:szCs w:val="20"/>
      <w:lang w:val="en-GB"/>
    </w:rPr>
  </w:style>
  <w:style w:type="paragraph" w:styleId="BodyTextIndent">
    <w:name w:val="Body Text Indent"/>
    <w:basedOn w:val="Normal"/>
    <w:link w:val="BodyTextIndentChar"/>
    <w:uiPriority w:val="99"/>
    <w:qFormat/>
    <w:rsid w:val="009F0F38"/>
    <w:pPr>
      <w:autoSpaceDE/>
      <w:autoSpaceDN/>
      <w:adjustRightInd/>
      <w:snapToGrid/>
      <w:spacing w:line="259" w:lineRule="auto"/>
      <w:ind w:left="283"/>
      <w:jc w:val="left"/>
    </w:pPr>
    <w:rPr>
      <w:rFonts w:eastAsia="DengXian"/>
      <w:sz w:val="20"/>
      <w:szCs w:val="20"/>
      <w:lang w:val="en-GB"/>
    </w:rPr>
  </w:style>
  <w:style w:type="character" w:customStyle="1" w:styleId="BodyTextIndentChar">
    <w:name w:val="Body Text Indent Char"/>
    <w:basedOn w:val="DefaultParagraphFont"/>
    <w:link w:val="BodyTextIndent"/>
    <w:uiPriority w:val="99"/>
    <w:qFormat/>
    <w:rsid w:val="009F0F38"/>
    <w:rPr>
      <w:rFonts w:eastAsia="DengXian"/>
      <w:lang w:val="en-GB"/>
    </w:rPr>
  </w:style>
  <w:style w:type="paragraph" w:styleId="ListContinue">
    <w:name w:val="List Continue"/>
    <w:basedOn w:val="Normal"/>
    <w:qFormat/>
    <w:rsid w:val="009F0F38"/>
    <w:pPr>
      <w:autoSpaceDE/>
      <w:autoSpaceDN/>
      <w:adjustRightInd/>
      <w:snapToGrid/>
      <w:spacing w:line="259" w:lineRule="auto"/>
      <w:ind w:left="283"/>
      <w:contextualSpacing/>
      <w:jc w:val="left"/>
    </w:pPr>
    <w:rPr>
      <w:rFonts w:eastAsia="DengXian"/>
      <w:sz w:val="20"/>
      <w:szCs w:val="20"/>
      <w:lang w:val="en-GB"/>
    </w:rPr>
  </w:style>
  <w:style w:type="paragraph" w:styleId="BlockText">
    <w:name w:val="Block Text"/>
    <w:basedOn w:val="Normal"/>
    <w:qFormat/>
    <w:rsid w:val="009F0F38"/>
    <w:pPr>
      <w:autoSpaceDE/>
      <w:autoSpaceDN/>
      <w:adjustRightInd/>
      <w:snapToGrid/>
      <w:spacing w:line="259" w:lineRule="auto"/>
      <w:ind w:left="1440" w:right="1440"/>
      <w:jc w:val="left"/>
    </w:pPr>
    <w:rPr>
      <w:rFonts w:eastAsia="DengXian"/>
      <w:sz w:val="20"/>
      <w:szCs w:val="20"/>
      <w:lang w:val="en-GB"/>
    </w:rPr>
  </w:style>
  <w:style w:type="paragraph" w:styleId="ListBullet2">
    <w:name w:val="List Bullet 2"/>
    <w:basedOn w:val="Normal"/>
    <w:uiPriority w:val="99"/>
    <w:qFormat/>
    <w:rsid w:val="009F0F38"/>
    <w:pPr>
      <w:numPr>
        <w:numId w:val="242"/>
      </w:numPr>
      <w:tabs>
        <w:tab w:val="clear" w:pos="643"/>
        <w:tab w:val="left" w:pos="720"/>
      </w:tabs>
      <w:autoSpaceDE/>
      <w:autoSpaceDN/>
      <w:adjustRightInd/>
      <w:snapToGrid/>
      <w:spacing w:after="180" w:line="259" w:lineRule="auto"/>
      <w:ind w:left="360"/>
      <w:contextualSpacing/>
      <w:jc w:val="left"/>
    </w:pPr>
    <w:rPr>
      <w:rFonts w:eastAsia="DengXian"/>
      <w:sz w:val="20"/>
      <w:szCs w:val="20"/>
      <w:lang w:val="en-GB"/>
    </w:rPr>
  </w:style>
  <w:style w:type="paragraph" w:styleId="HTMLAddress">
    <w:name w:val="HTML Address"/>
    <w:basedOn w:val="Normal"/>
    <w:link w:val="HTMLAddressChar"/>
    <w:qFormat/>
    <w:rsid w:val="009F0F38"/>
    <w:pPr>
      <w:autoSpaceDE/>
      <w:autoSpaceDN/>
      <w:adjustRightInd/>
      <w:snapToGrid/>
      <w:spacing w:after="180" w:line="259" w:lineRule="auto"/>
      <w:jc w:val="left"/>
    </w:pPr>
    <w:rPr>
      <w:rFonts w:eastAsia="DengXian"/>
      <w:i/>
      <w:iCs/>
      <w:sz w:val="20"/>
      <w:szCs w:val="20"/>
      <w:lang w:val="en-GB"/>
    </w:rPr>
  </w:style>
  <w:style w:type="character" w:customStyle="1" w:styleId="HTMLAddressChar">
    <w:name w:val="HTML Address Char"/>
    <w:basedOn w:val="DefaultParagraphFont"/>
    <w:link w:val="HTMLAddress"/>
    <w:qFormat/>
    <w:rsid w:val="009F0F38"/>
    <w:rPr>
      <w:rFonts w:eastAsia="DengXian"/>
      <w:i/>
      <w:iCs/>
      <w:lang w:val="en-GB"/>
    </w:rPr>
  </w:style>
  <w:style w:type="paragraph" w:styleId="Index4">
    <w:name w:val="index 4"/>
    <w:basedOn w:val="Normal"/>
    <w:next w:val="Normal"/>
    <w:qFormat/>
    <w:rsid w:val="009F0F38"/>
    <w:pPr>
      <w:autoSpaceDE/>
      <w:autoSpaceDN/>
      <w:adjustRightInd/>
      <w:snapToGrid/>
      <w:spacing w:after="180" w:line="259" w:lineRule="auto"/>
      <w:ind w:left="800" w:hanging="200"/>
      <w:jc w:val="left"/>
    </w:pPr>
    <w:rPr>
      <w:rFonts w:eastAsia="DengXian"/>
      <w:sz w:val="20"/>
      <w:szCs w:val="20"/>
      <w:lang w:val="en-GB"/>
    </w:rPr>
  </w:style>
  <w:style w:type="paragraph" w:styleId="Index3">
    <w:name w:val="index 3"/>
    <w:basedOn w:val="Normal"/>
    <w:next w:val="Normal"/>
    <w:qFormat/>
    <w:rsid w:val="009F0F38"/>
    <w:pPr>
      <w:autoSpaceDE/>
      <w:autoSpaceDN/>
      <w:adjustRightInd/>
      <w:snapToGrid/>
      <w:spacing w:after="180" w:line="259" w:lineRule="auto"/>
      <w:ind w:left="600" w:hanging="200"/>
      <w:jc w:val="left"/>
    </w:pPr>
    <w:rPr>
      <w:rFonts w:eastAsia="DengXian"/>
      <w:sz w:val="20"/>
      <w:szCs w:val="20"/>
      <w:lang w:val="en-GB"/>
    </w:rPr>
  </w:style>
  <w:style w:type="paragraph" w:styleId="BodyTextIndent2">
    <w:name w:val="Body Text Indent 2"/>
    <w:basedOn w:val="Normal"/>
    <w:link w:val="BodyTextIndent2Char"/>
    <w:uiPriority w:val="99"/>
    <w:qFormat/>
    <w:rsid w:val="009F0F38"/>
    <w:pPr>
      <w:autoSpaceDE/>
      <w:autoSpaceDN/>
      <w:adjustRightInd/>
      <w:snapToGrid/>
      <w:spacing w:line="480" w:lineRule="auto"/>
      <w:ind w:left="283"/>
      <w:jc w:val="left"/>
    </w:pPr>
    <w:rPr>
      <w:rFonts w:eastAsia="DengXian"/>
      <w:sz w:val="20"/>
      <w:szCs w:val="20"/>
      <w:lang w:val="en-GB"/>
    </w:rPr>
  </w:style>
  <w:style w:type="character" w:customStyle="1" w:styleId="BodyTextIndent2Char">
    <w:name w:val="Body Text Indent 2 Char"/>
    <w:basedOn w:val="DefaultParagraphFont"/>
    <w:link w:val="BodyTextIndent2"/>
    <w:uiPriority w:val="99"/>
    <w:qFormat/>
    <w:rsid w:val="009F0F38"/>
    <w:rPr>
      <w:rFonts w:eastAsia="DengXian"/>
      <w:lang w:val="en-GB"/>
    </w:rPr>
  </w:style>
  <w:style w:type="paragraph" w:styleId="EndnoteText">
    <w:name w:val="endnote text"/>
    <w:basedOn w:val="Normal"/>
    <w:link w:val="EndnoteTextChar"/>
    <w:qFormat/>
    <w:rsid w:val="009F0F38"/>
    <w:pPr>
      <w:autoSpaceDE/>
      <w:autoSpaceDN/>
      <w:adjustRightInd/>
      <w:snapToGrid/>
      <w:spacing w:after="180" w:line="259" w:lineRule="auto"/>
      <w:jc w:val="left"/>
    </w:pPr>
    <w:rPr>
      <w:rFonts w:eastAsia="DengXian"/>
      <w:sz w:val="20"/>
      <w:szCs w:val="20"/>
      <w:lang w:val="en-GB"/>
    </w:rPr>
  </w:style>
  <w:style w:type="character" w:customStyle="1" w:styleId="EndnoteTextChar">
    <w:name w:val="Endnote Text Char"/>
    <w:basedOn w:val="DefaultParagraphFont"/>
    <w:link w:val="EndnoteText"/>
    <w:qFormat/>
    <w:rsid w:val="009F0F38"/>
    <w:rPr>
      <w:rFonts w:eastAsia="DengXian"/>
      <w:lang w:val="en-GB"/>
    </w:rPr>
  </w:style>
  <w:style w:type="paragraph" w:styleId="ListContinue5">
    <w:name w:val="List Continue 5"/>
    <w:basedOn w:val="Normal"/>
    <w:qFormat/>
    <w:rsid w:val="009F0F38"/>
    <w:pPr>
      <w:autoSpaceDE/>
      <w:autoSpaceDN/>
      <w:adjustRightInd/>
      <w:snapToGrid/>
      <w:spacing w:line="259" w:lineRule="auto"/>
      <w:ind w:left="1415"/>
      <w:contextualSpacing/>
      <w:jc w:val="left"/>
    </w:pPr>
    <w:rPr>
      <w:rFonts w:eastAsia="DengXian"/>
      <w:sz w:val="20"/>
      <w:szCs w:val="20"/>
      <w:lang w:val="en-GB"/>
    </w:rPr>
  </w:style>
  <w:style w:type="paragraph" w:styleId="EnvelopeReturn">
    <w:name w:val="envelope return"/>
    <w:basedOn w:val="Normal"/>
    <w:qFormat/>
    <w:rsid w:val="009F0F38"/>
    <w:pPr>
      <w:autoSpaceDE/>
      <w:autoSpaceDN/>
      <w:adjustRightInd/>
      <w:snapToGrid/>
      <w:spacing w:after="180" w:line="259" w:lineRule="auto"/>
      <w:jc w:val="left"/>
    </w:pPr>
    <w:rPr>
      <w:rFonts w:ascii="Calibri Light" w:eastAsia="DengXian" w:hAnsi="Calibri Light"/>
      <w:sz w:val="20"/>
      <w:szCs w:val="20"/>
      <w:lang w:val="en-GB"/>
    </w:rPr>
  </w:style>
  <w:style w:type="paragraph" w:styleId="Signature">
    <w:name w:val="Signature"/>
    <w:basedOn w:val="Normal"/>
    <w:link w:val="SignatureChar"/>
    <w:qFormat/>
    <w:rsid w:val="009F0F38"/>
    <w:pPr>
      <w:autoSpaceDE/>
      <w:autoSpaceDN/>
      <w:adjustRightInd/>
      <w:snapToGrid/>
      <w:spacing w:after="180" w:line="259" w:lineRule="auto"/>
      <w:ind w:left="4252"/>
      <w:jc w:val="left"/>
    </w:pPr>
    <w:rPr>
      <w:rFonts w:eastAsia="DengXian"/>
      <w:sz w:val="20"/>
      <w:szCs w:val="20"/>
      <w:lang w:val="en-GB"/>
    </w:rPr>
  </w:style>
  <w:style w:type="character" w:customStyle="1" w:styleId="SignatureChar">
    <w:name w:val="Signature Char"/>
    <w:basedOn w:val="DefaultParagraphFont"/>
    <w:link w:val="Signature"/>
    <w:qFormat/>
    <w:rsid w:val="009F0F38"/>
    <w:rPr>
      <w:rFonts w:eastAsia="DengXian"/>
      <w:lang w:val="en-GB"/>
    </w:rPr>
  </w:style>
  <w:style w:type="paragraph" w:styleId="ListContinue4">
    <w:name w:val="List Continue 4"/>
    <w:basedOn w:val="Normal"/>
    <w:qFormat/>
    <w:rsid w:val="009F0F38"/>
    <w:pPr>
      <w:autoSpaceDE/>
      <w:autoSpaceDN/>
      <w:adjustRightInd/>
      <w:snapToGrid/>
      <w:spacing w:line="259" w:lineRule="auto"/>
      <w:ind w:left="1132"/>
      <w:contextualSpacing/>
      <w:jc w:val="left"/>
    </w:pPr>
    <w:rPr>
      <w:rFonts w:eastAsia="DengXian"/>
      <w:sz w:val="20"/>
      <w:szCs w:val="20"/>
      <w:lang w:val="en-GB"/>
    </w:rPr>
  </w:style>
  <w:style w:type="paragraph" w:styleId="IndexHeading">
    <w:name w:val="index heading"/>
    <w:basedOn w:val="Normal"/>
    <w:next w:val="Index1"/>
    <w:uiPriority w:val="99"/>
    <w:qFormat/>
    <w:rsid w:val="009F0F38"/>
    <w:pPr>
      <w:autoSpaceDE/>
      <w:autoSpaceDN/>
      <w:adjustRightInd/>
      <w:snapToGrid/>
      <w:spacing w:after="180" w:line="259" w:lineRule="auto"/>
      <w:jc w:val="left"/>
    </w:pPr>
    <w:rPr>
      <w:rFonts w:ascii="Calibri Light" w:eastAsia="DengXian" w:hAnsi="Calibri Light"/>
      <w:b/>
      <w:bCs/>
      <w:sz w:val="20"/>
      <w:szCs w:val="20"/>
      <w:lang w:val="en-GB"/>
    </w:rPr>
  </w:style>
  <w:style w:type="paragraph" w:styleId="Subtitle">
    <w:name w:val="Subtitle"/>
    <w:basedOn w:val="Normal"/>
    <w:next w:val="Normal"/>
    <w:link w:val="SubtitleChar"/>
    <w:uiPriority w:val="99"/>
    <w:qFormat/>
    <w:rsid w:val="009F0F38"/>
    <w:pPr>
      <w:autoSpaceDE/>
      <w:autoSpaceDN/>
      <w:adjustRightInd/>
      <w:snapToGrid/>
      <w:spacing w:after="60" w:line="259" w:lineRule="auto"/>
      <w:jc w:val="center"/>
      <w:outlineLvl w:val="1"/>
    </w:pPr>
    <w:rPr>
      <w:rFonts w:ascii="Calibri Light" w:eastAsia="DengXian" w:hAnsi="Calibri Light"/>
      <w:sz w:val="24"/>
      <w:szCs w:val="24"/>
      <w:lang w:val="en-GB"/>
    </w:rPr>
  </w:style>
  <w:style w:type="character" w:customStyle="1" w:styleId="SubtitleChar">
    <w:name w:val="Subtitle Char"/>
    <w:basedOn w:val="DefaultParagraphFont"/>
    <w:link w:val="Subtitle"/>
    <w:uiPriority w:val="99"/>
    <w:qFormat/>
    <w:rsid w:val="009F0F38"/>
    <w:rPr>
      <w:rFonts w:ascii="Calibri Light" w:eastAsia="DengXian" w:hAnsi="Calibri Light"/>
      <w:sz w:val="24"/>
      <w:szCs w:val="24"/>
      <w:lang w:val="en-GB"/>
    </w:rPr>
  </w:style>
  <w:style w:type="paragraph" w:styleId="ListNumber5">
    <w:name w:val="List Number 5"/>
    <w:basedOn w:val="Normal"/>
    <w:qFormat/>
    <w:rsid w:val="009F0F38"/>
    <w:pPr>
      <w:numPr>
        <w:numId w:val="243"/>
      </w:numPr>
      <w:tabs>
        <w:tab w:val="clear" w:pos="1492"/>
      </w:tabs>
      <w:autoSpaceDE/>
      <w:autoSpaceDN/>
      <w:adjustRightInd/>
      <w:snapToGrid/>
      <w:spacing w:after="180" w:line="259" w:lineRule="auto"/>
      <w:ind w:left="360" w:firstLine="0"/>
      <w:contextualSpacing/>
      <w:jc w:val="left"/>
    </w:pPr>
    <w:rPr>
      <w:rFonts w:eastAsia="DengXian"/>
      <w:sz w:val="20"/>
      <w:szCs w:val="20"/>
      <w:lang w:val="en-GB"/>
    </w:rPr>
  </w:style>
  <w:style w:type="paragraph" w:styleId="List5">
    <w:name w:val="List 5"/>
    <w:basedOn w:val="Normal"/>
    <w:uiPriority w:val="99"/>
    <w:qFormat/>
    <w:rsid w:val="009F0F38"/>
    <w:pPr>
      <w:autoSpaceDE/>
      <w:autoSpaceDN/>
      <w:adjustRightInd/>
      <w:snapToGrid/>
      <w:spacing w:after="180" w:line="259" w:lineRule="auto"/>
      <w:ind w:left="1415" w:hanging="283"/>
      <w:contextualSpacing/>
      <w:jc w:val="left"/>
    </w:pPr>
    <w:rPr>
      <w:rFonts w:eastAsia="DengXian"/>
      <w:sz w:val="20"/>
      <w:szCs w:val="20"/>
      <w:lang w:val="en-GB"/>
    </w:rPr>
  </w:style>
  <w:style w:type="paragraph" w:styleId="BodyTextIndent3">
    <w:name w:val="Body Text Indent 3"/>
    <w:basedOn w:val="Normal"/>
    <w:link w:val="BodyTextIndent3Char"/>
    <w:uiPriority w:val="99"/>
    <w:qFormat/>
    <w:rsid w:val="009F0F38"/>
    <w:pPr>
      <w:autoSpaceDE/>
      <w:autoSpaceDN/>
      <w:adjustRightInd/>
      <w:snapToGrid/>
      <w:spacing w:line="259" w:lineRule="auto"/>
      <w:ind w:left="283"/>
      <w:jc w:val="left"/>
    </w:pPr>
    <w:rPr>
      <w:rFonts w:eastAsia="DengXian"/>
      <w:sz w:val="16"/>
      <w:szCs w:val="16"/>
      <w:lang w:val="en-GB"/>
    </w:rPr>
  </w:style>
  <w:style w:type="character" w:customStyle="1" w:styleId="BodyTextIndent3Char">
    <w:name w:val="Body Text Indent 3 Char"/>
    <w:basedOn w:val="DefaultParagraphFont"/>
    <w:link w:val="BodyTextIndent3"/>
    <w:uiPriority w:val="99"/>
    <w:qFormat/>
    <w:rsid w:val="009F0F38"/>
    <w:rPr>
      <w:rFonts w:eastAsia="DengXian"/>
      <w:sz w:val="16"/>
      <w:szCs w:val="16"/>
      <w:lang w:val="en-GB"/>
    </w:rPr>
  </w:style>
  <w:style w:type="paragraph" w:styleId="Index7">
    <w:name w:val="index 7"/>
    <w:basedOn w:val="Normal"/>
    <w:next w:val="Normal"/>
    <w:qFormat/>
    <w:rsid w:val="009F0F38"/>
    <w:pPr>
      <w:autoSpaceDE/>
      <w:autoSpaceDN/>
      <w:adjustRightInd/>
      <w:snapToGrid/>
      <w:spacing w:after="180" w:line="259" w:lineRule="auto"/>
      <w:ind w:left="1400" w:hanging="200"/>
      <w:jc w:val="left"/>
    </w:pPr>
    <w:rPr>
      <w:rFonts w:eastAsia="DengXian"/>
      <w:sz w:val="20"/>
      <w:szCs w:val="20"/>
      <w:lang w:val="en-GB"/>
    </w:rPr>
  </w:style>
  <w:style w:type="paragraph" w:styleId="Index9">
    <w:name w:val="index 9"/>
    <w:basedOn w:val="Normal"/>
    <w:next w:val="Normal"/>
    <w:qFormat/>
    <w:rsid w:val="009F0F38"/>
    <w:pPr>
      <w:autoSpaceDE/>
      <w:autoSpaceDN/>
      <w:adjustRightInd/>
      <w:snapToGrid/>
      <w:spacing w:after="180" w:line="259" w:lineRule="auto"/>
      <w:ind w:left="1800" w:hanging="200"/>
      <w:jc w:val="left"/>
    </w:pPr>
    <w:rPr>
      <w:rFonts w:eastAsia="DengXian"/>
      <w:sz w:val="20"/>
      <w:szCs w:val="20"/>
      <w:lang w:val="en-GB"/>
    </w:rPr>
  </w:style>
  <w:style w:type="paragraph" w:styleId="List4">
    <w:name w:val="List 4"/>
    <w:basedOn w:val="Normal"/>
    <w:uiPriority w:val="99"/>
    <w:qFormat/>
    <w:rsid w:val="009F0F38"/>
    <w:pPr>
      <w:autoSpaceDE/>
      <w:autoSpaceDN/>
      <w:adjustRightInd/>
      <w:snapToGrid/>
      <w:spacing w:after="180" w:line="259" w:lineRule="auto"/>
      <w:ind w:left="1132" w:hanging="283"/>
      <w:contextualSpacing/>
      <w:jc w:val="left"/>
    </w:pPr>
    <w:rPr>
      <w:rFonts w:eastAsia="DengXian"/>
      <w:sz w:val="20"/>
      <w:szCs w:val="20"/>
      <w:lang w:val="en-GB"/>
    </w:rPr>
  </w:style>
  <w:style w:type="paragraph" w:styleId="ListContinue2">
    <w:name w:val="List Continue 2"/>
    <w:basedOn w:val="Normal"/>
    <w:uiPriority w:val="99"/>
    <w:qFormat/>
    <w:rsid w:val="009F0F38"/>
    <w:pPr>
      <w:autoSpaceDE/>
      <w:autoSpaceDN/>
      <w:adjustRightInd/>
      <w:snapToGrid/>
      <w:spacing w:line="259" w:lineRule="auto"/>
      <w:ind w:left="566"/>
      <w:contextualSpacing/>
      <w:jc w:val="left"/>
    </w:pPr>
    <w:rPr>
      <w:rFonts w:eastAsia="DengXian"/>
      <w:sz w:val="20"/>
      <w:szCs w:val="20"/>
      <w:lang w:val="en-GB"/>
    </w:rPr>
  </w:style>
  <w:style w:type="paragraph" w:styleId="MessageHeader">
    <w:name w:val="Message Header"/>
    <w:basedOn w:val="Normal"/>
    <w:link w:val="MessageHeaderChar"/>
    <w:qFormat/>
    <w:rsid w:val="009F0F38"/>
    <w:pPr>
      <w:pBdr>
        <w:top w:val="single" w:sz="6" w:space="1" w:color="auto"/>
        <w:left w:val="single" w:sz="6" w:space="1" w:color="auto"/>
        <w:bottom w:val="single" w:sz="6" w:space="1" w:color="auto"/>
        <w:right w:val="single" w:sz="6" w:space="1" w:color="auto"/>
      </w:pBdr>
      <w:shd w:val="pct20" w:color="auto" w:fill="auto"/>
      <w:autoSpaceDE/>
      <w:autoSpaceDN/>
      <w:adjustRightInd/>
      <w:snapToGrid/>
      <w:spacing w:after="180" w:line="259" w:lineRule="auto"/>
      <w:ind w:left="1134" w:hanging="1134"/>
      <w:jc w:val="left"/>
    </w:pPr>
    <w:rPr>
      <w:rFonts w:ascii="Calibri Light" w:eastAsia="DengXian" w:hAnsi="Calibri Light"/>
      <w:sz w:val="24"/>
      <w:szCs w:val="24"/>
      <w:lang w:val="en-GB"/>
    </w:rPr>
  </w:style>
  <w:style w:type="character" w:customStyle="1" w:styleId="MessageHeaderChar">
    <w:name w:val="Message Header Char"/>
    <w:basedOn w:val="DefaultParagraphFont"/>
    <w:link w:val="MessageHeader"/>
    <w:qFormat/>
    <w:rsid w:val="009F0F38"/>
    <w:rPr>
      <w:rFonts w:ascii="Calibri Light" w:eastAsia="DengXian" w:hAnsi="Calibri Light"/>
      <w:sz w:val="24"/>
      <w:szCs w:val="24"/>
      <w:shd w:val="pct20" w:color="auto" w:fill="auto"/>
      <w:lang w:val="en-GB"/>
    </w:rPr>
  </w:style>
  <w:style w:type="paragraph" w:styleId="HTMLPreformatted">
    <w:name w:val="HTML Preformatted"/>
    <w:basedOn w:val="Normal"/>
    <w:link w:val="HTMLPreformattedChar"/>
    <w:qFormat/>
    <w:rsid w:val="009F0F38"/>
    <w:pPr>
      <w:autoSpaceDE/>
      <w:autoSpaceDN/>
      <w:adjustRightInd/>
      <w:snapToGrid/>
      <w:spacing w:after="180" w:line="259" w:lineRule="auto"/>
      <w:jc w:val="left"/>
    </w:pPr>
    <w:rPr>
      <w:rFonts w:ascii="Courier New" w:eastAsia="DengXian" w:hAnsi="Courier New" w:cs="Courier New"/>
      <w:sz w:val="20"/>
      <w:szCs w:val="20"/>
      <w:lang w:val="en-GB"/>
    </w:rPr>
  </w:style>
  <w:style w:type="character" w:customStyle="1" w:styleId="HTMLPreformattedChar">
    <w:name w:val="HTML Preformatted Char"/>
    <w:basedOn w:val="DefaultParagraphFont"/>
    <w:link w:val="HTMLPreformatted"/>
    <w:qFormat/>
    <w:rsid w:val="009F0F38"/>
    <w:rPr>
      <w:rFonts w:ascii="Courier New" w:eastAsia="DengXian" w:hAnsi="Courier New" w:cs="Courier New"/>
      <w:lang w:val="en-GB"/>
    </w:rPr>
  </w:style>
  <w:style w:type="paragraph" w:styleId="ListContinue3">
    <w:name w:val="List Continue 3"/>
    <w:basedOn w:val="Normal"/>
    <w:qFormat/>
    <w:rsid w:val="009F0F38"/>
    <w:pPr>
      <w:autoSpaceDE/>
      <w:autoSpaceDN/>
      <w:adjustRightInd/>
      <w:snapToGrid/>
      <w:spacing w:line="259" w:lineRule="auto"/>
      <w:ind w:left="849"/>
      <w:contextualSpacing/>
      <w:jc w:val="left"/>
    </w:pPr>
    <w:rPr>
      <w:rFonts w:eastAsia="DengXian"/>
      <w:sz w:val="20"/>
      <w:szCs w:val="20"/>
      <w:lang w:val="en-GB"/>
    </w:rPr>
  </w:style>
  <w:style w:type="paragraph" w:styleId="Index2">
    <w:name w:val="index 2"/>
    <w:basedOn w:val="Normal"/>
    <w:next w:val="Normal"/>
    <w:uiPriority w:val="99"/>
    <w:qFormat/>
    <w:rsid w:val="009F0F38"/>
    <w:pPr>
      <w:autoSpaceDE/>
      <w:autoSpaceDN/>
      <w:adjustRightInd/>
      <w:snapToGrid/>
      <w:spacing w:after="180" w:line="259" w:lineRule="auto"/>
      <w:ind w:left="400" w:hanging="200"/>
      <w:jc w:val="left"/>
    </w:pPr>
    <w:rPr>
      <w:rFonts w:eastAsia="DengXian"/>
      <w:sz w:val="20"/>
      <w:szCs w:val="20"/>
      <w:lang w:val="en-GB"/>
    </w:rPr>
  </w:style>
  <w:style w:type="paragraph" w:styleId="BodyTextFirstIndent">
    <w:name w:val="Body Text First Indent"/>
    <w:basedOn w:val="BodyText"/>
    <w:link w:val="BodyTextFirstIndentChar"/>
    <w:rsid w:val="009F0F38"/>
    <w:pPr>
      <w:autoSpaceDE/>
      <w:autoSpaceDN/>
      <w:adjustRightInd/>
      <w:snapToGrid/>
      <w:spacing w:line="259" w:lineRule="auto"/>
      <w:ind w:firstLine="210"/>
      <w:jc w:val="left"/>
    </w:pPr>
    <w:rPr>
      <w:rFonts w:eastAsia="DengXian"/>
      <w:lang w:val="en-GB"/>
    </w:rPr>
  </w:style>
  <w:style w:type="character" w:customStyle="1" w:styleId="BodyTextFirstIndentChar">
    <w:name w:val="Body Text First Indent Char"/>
    <w:basedOn w:val="BodyTextChar"/>
    <w:link w:val="BodyTextFirstIndent"/>
    <w:rsid w:val="009F0F38"/>
    <w:rPr>
      <w:rFonts w:eastAsia="DengXian"/>
      <w:lang w:val="en-GB"/>
    </w:rPr>
  </w:style>
  <w:style w:type="paragraph" w:styleId="BodyTextFirstIndent2">
    <w:name w:val="Body Text First Indent 2"/>
    <w:basedOn w:val="BodyTextIndent"/>
    <w:link w:val="BodyTextFirstIndent2Char"/>
    <w:uiPriority w:val="99"/>
    <w:qFormat/>
    <w:rsid w:val="009F0F38"/>
    <w:pPr>
      <w:ind w:firstLine="210"/>
    </w:pPr>
  </w:style>
  <w:style w:type="character" w:customStyle="1" w:styleId="BodyTextFirstIndent2Char">
    <w:name w:val="Body Text First Indent 2 Char"/>
    <w:basedOn w:val="BodyTextIndentChar"/>
    <w:link w:val="BodyTextFirstIndent2"/>
    <w:uiPriority w:val="99"/>
    <w:qFormat/>
    <w:rsid w:val="009F0F38"/>
    <w:rPr>
      <w:rFonts w:eastAsia="DengXian"/>
      <w:lang w:val="en-GB"/>
    </w:rPr>
  </w:style>
  <w:style w:type="paragraph" w:customStyle="1" w:styleId="ZD">
    <w:name w:val="ZD"/>
    <w:uiPriority w:val="99"/>
    <w:qFormat/>
    <w:rsid w:val="009F0F38"/>
    <w:pPr>
      <w:framePr w:wrap="notBeside" w:vAnchor="page" w:hAnchor="margin" w:y="15764"/>
      <w:widowControl w:val="0"/>
      <w:spacing w:after="160" w:line="259" w:lineRule="auto"/>
    </w:pPr>
    <w:rPr>
      <w:rFonts w:ascii="Arial" w:eastAsia="DengXian" w:hAnsi="Arial"/>
      <w:sz w:val="32"/>
      <w:lang w:val="en-GB"/>
    </w:rPr>
  </w:style>
  <w:style w:type="paragraph" w:customStyle="1" w:styleId="TT">
    <w:name w:val="TT"/>
    <w:basedOn w:val="Heading1"/>
    <w:next w:val="Normal"/>
    <w:uiPriority w:val="99"/>
    <w:qFormat/>
    <w:rsid w:val="009F0F38"/>
    <w:pPr>
      <w:keepLines/>
      <w:numPr>
        <w:numId w:val="0"/>
      </w:numPr>
      <w:pBdr>
        <w:top w:val="single" w:sz="12" w:space="3" w:color="auto"/>
      </w:pBdr>
      <w:autoSpaceDE/>
      <w:autoSpaceDN/>
      <w:adjustRightInd/>
      <w:snapToGrid/>
      <w:spacing w:before="240" w:after="180" w:line="259" w:lineRule="auto"/>
      <w:ind w:left="1134" w:hanging="1134"/>
      <w:jc w:val="left"/>
      <w:outlineLvl w:val="9"/>
    </w:pPr>
    <w:rPr>
      <w:rFonts w:eastAsia="DengXian"/>
      <w:b w:val="0"/>
      <w:bCs w:val="0"/>
      <w:sz w:val="36"/>
      <w:szCs w:val="20"/>
      <w:lang w:val="en-GB"/>
    </w:rPr>
  </w:style>
  <w:style w:type="paragraph" w:customStyle="1" w:styleId="NF">
    <w:name w:val="NF"/>
    <w:basedOn w:val="NO"/>
    <w:uiPriority w:val="99"/>
    <w:qFormat/>
    <w:rsid w:val="009F0F38"/>
    <w:pPr>
      <w:keepNext/>
      <w:spacing w:line="259" w:lineRule="auto"/>
    </w:pPr>
    <w:rPr>
      <w:rFonts w:ascii="Arial" w:eastAsia="DengXian" w:hAnsi="Arial"/>
      <w:sz w:val="18"/>
    </w:rPr>
  </w:style>
  <w:style w:type="paragraph" w:customStyle="1" w:styleId="TAR">
    <w:name w:val="TAR"/>
    <w:basedOn w:val="TAL"/>
    <w:qFormat/>
    <w:rsid w:val="009F0F38"/>
    <w:pPr>
      <w:overflowPunct/>
      <w:autoSpaceDE/>
      <w:autoSpaceDN/>
      <w:adjustRightInd/>
      <w:spacing w:line="259" w:lineRule="auto"/>
      <w:jc w:val="right"/>
      <w:textAlignment w:val="auto"/>
    </w:pPr>
    <w:rPr>
      <w:rFonts w:eastAsia="DengXian"/>
      <w:lang w:eastAsia="en-US"/>
    </w:rPr>
  </w:style>
  <w:style w:type="paragraph" w:customStyle="1" w:styleId="LD">
    <w:name w:val="LD"/>
    <w:uiPriority w:val="99"/>
    <w:qFormat/>
    <w:rsid w:val="009F0F38"/>
    <w:pPr>
      <w:keepNext/>
      <w:keepLines/>
      <w:spacing w:after="160" w:line="180" w:lineRule="exact"/>
    </w:pPr>
    <w:rPr>
      <w:rFonts w:ascii="Courier New" w:eastAsia="DengXian" w:hAnsi="Courier New"/>
      <w:lang w:val="en-GB"/>
    </w:rPr>
  </w:style>
  <w:style w:type="paragraph" w:customStyle="1" w:styleId="EX">
    <w:name w:val="EX"/>
    <w:basedOn w:val="Normal"/>
    <w:uiPriority w:val="99"/>
    <w:qFormat/>
    <w:rsid w:val="009F0F38"/>
    <w:pPr>
      <w:keepLines/>
      <w:autoSpaceDE/>
      <w:autoSpaceDN/>
      <w:adjustRightInd/>
      <w:snapToGrid/>
      <w:spacing w:after="180" w:line="259" w:lineRule="auto"/>
      <w:ind w:left="1702" w:hanging="1418"/>
      <w:jc w:val="left"/>
    </w:pPr>
    <w:rPr>
      <w:rFonts w:eastAsia="DengXian"/>
      <w:sz w:val="20"/>
      <w:szCs w:val="20"/>
      <w:lang w:val="en-GB"/>
    </w:rPr>
  </w:style>
  <w:style w:type="paragraph" w:customStyle="1" w:styleId="FP">
    <w:name w:val="FP"/>
    <w:basedOn w:val="Normal"/>
    <w:uiPriority w:val="99"/>
    <w:qFormat/>
    <w:rsid w:val="009F0F38"/>
    <w:pPr>
      <w:autoSpaceDE/>
      <w:autoSpaceDN/>
      <w:adjustRightInd/>
      <w:snapToGrid/>
      <w:spacing w:after="0" w:line="259" w:lineRule="auto"/>
      <w:jc w:val="left"/>
    </w:pPr>
    <w:rPr>
      <w:rFonts w:eastAsia="DengXian"/>
      <w:sz w:val="20"/>
      <w:szCs w:val="20"/>
      <w:lang w:val="en-GB"/>
    </w:rPr>
  </w:style>
  <w:style w:type="paragraph" w:customStyle="1" w:styleId="NW">
    <w:name w:val="NW"/>
    <w:basedOn w:val="NO"/>
    <w:uiPriority w:val="99"/>
    <w:qFormat/>
    <w:rsid w:val="009F0F38"/>
    <w:pPr>
      <w:spacing w:line="259" w:lineRule="auto"/>
    </w:pPr>
    <w:rPr>
      <w:rFonts w:eastAsia="DengXian"/>
      <w:sz w:val="20"/>
    </w:rPr>
  </w:style>
  <w:style w:type="paragraph" w:customStyle="1" w:styleId="EW">
    <w:name w:val="EW"/>
    <w:basedOn w:val="EX"/>
    <w:uiPriority w:val="99"/>
    <w:qFormat/>
    <w:rsid w:val="009F0F38"/>
    <w:pPr>
      <w:spacing w:after="0"/>
    </w:pPr>
  </w:style>
  <w:style w:type="paragraph" w:customStyle="1" w:styleId="ZA">
    <w:name w:val="ZA"/>
    <w:uiPriority w:val="99"/>
    <w:qFormat/>
    <w:rsid w:val="009F0F38"/>
    <w:pPr>
      <w:framePr w:w="10206" w:h="794" w:hRule="exact" w:wrap="notBeside" w:vAnchor="page" w:hAnchor="margin" w:y="1135"/>
      <w:widowControl w:val="0"/>
      <w:pBdr>
        <w:bottom w:val="single" w:sz="12" w:space="1" w:color="auto"/>
      </w:pBdr>
      <w:spacing w:after="160" w:line="259" w:lineRule="auto"/>
      <w:jc w:val="right"/>
    </w:pPr>
    <w:rPr>
      <w:rFonts w:ascii="Arial" w:eastAsia="DengXian" w:hAnsi="Arial"/>
      <w:sz w:val="40"/>
      <w:lang w:val="en-GB"/>
    </w:rPr>
  </w:style>
  <w:style w:type="paragraph" w:customStyle="1" w:styleId="ZB">
    <w:name w:val="ZB"/>
    <w:uiPriority w:val="99"/>
    <w:qFormat/>
    <w:rsid w:val="009F0F38"/>
    <w:pPr>
      <w:framePr w:w="10206" w:h="284" w:hRule="exact" w:wrap="notBeside" w:vAnchor="page" w:hAnchor="margin" w:y="1986"/>
      <w:widowControl w:val="0"/>
      <w:spacing w:after="160" w:line="259" w:lineRule="auto"/>
      <w:ind w:right="28"/>
      <w:jc w:val="right"/>
    </w:pPr>
    <w:rPr>
      <w:rFonts w:ascii="Arial" w:eastAsia="DengXian" w:hAnsi="Arial"/>
      <w:i/>
      <w:lang w:val="en-GB"/>
    </w:rPr>
  </w:style>
  <w:style w:type="paragraph" w:customStyle="1" w:styleId="ZT">
    <w:name w:val="ZT"/>
    <w:uiPriority w:val="99"/>
    <w:qFormat/>
    <w:rsid w:val="009F0F38"/>
    <w:pPr>
      <w:framePr w:wrap="notBeside" w:hAnchor="margin" w:yAlign="center"/>
      <w:widowControl w:val="0"/>
      <w:spacing w:after="160" w:line="240" w:lineRule="atLeast"/>
      <w:jc w:val="right"/>
    </w:pPr>
    <w:rPr>
      <w:rFonts w:ascii="Arial" w:eastAsia="DengXian" w:hAnsi="Arial"/>
      <w:b/>
      <w:sz w:val="34"/>
      <w:lang w:val="en-GB"/>
    </w:rPr>
  </w:style>
  <w:style w:type="paragraph" w:customStyle="1" w:styleId="ZU">
    <w:name w:val="ZU"/>
    <w:uiPriority w:val="99"/>
    <w:qFormat/>
    <w:rsid w:val="009F0F38"/>
    <w:pPr>
      <w:framePr w:w="10206" w:wrap="notBeside" w:vAnchor="page" w:hAnchor="margin" w:y="6238"/>
      <w:widowControl w:val="0"/>
      <w:pBdr>
        <w:top w:val="single" w:sz="12" w:space="1" w:color="auto"/>
      </w:pBdr>
      <w:spacing w:after="160" w:line="259" w:lineRule="auto"/>
      <w:jc w:val="right"/>
    </w:pPr>
    <w:rPr>
      <w:rFonts w:ascii="Arial" w:eastAsia="DengXian" w:hAnsi="Arial"/>
      <w:lang w:val="en-GB"/>
    </w:rPr>
  </w:style>
  <w:style w:type="paragraph" w:customStyle="1" w:styleId="ZH">
    <w:name w:val="ZH"/>
    <w:uiPriority w:val="99"/>
    <w:qFormat/>
    <w:rsid w:val="009F0F38"/>
    <w:pPr>
      <w:framePr w:wrap="notBeside" w:vAnchor="page" w:hAnchor="margin" w:xAlign="center" w:y="6805"/>
      <w:widowControl w:val="0"/>
      <w:spacing w:after="160" w:line="259" w:lineRule="auto"/>
    </w:pPr>
    <w:rPr>
      <w:rFonts w:ascii="Arial" w:eastAsia="DengXian" w:hAnsi="Arial"/>
      <w:lang w:val="en-GB"/>
    </w:rPr>
  </w:style>
  <w:style w:type="paragraph" w:customStyle="1" w:styleId="TF">
    <w:name w:val="TF"/>
    <w:basedOn w:val="TH"/>
    <w:link w:val="TFChar"/>
    <w:qFormat/>
    <w:rsid w:val="009F0F38"/>
    <w:pPr>
      <w:keepNext w:val="0"/>
      <w:spacing w:before="0" w:after="240" w:line="259" w:lineRule="auto"/>
    </w:pPr>
    <w:rPr>
      <w:rFonts w:eastAsia="DengXian" w:cs="Times New Roman"/>
      <w:lang w:val="en-GB"/>
    </w:rPr>
  </w:style>
  <w:style w:type="paragraph" w:customStyle="1" w:styleId="B4">
    <w:name w:val="B4"/>
    <w:basedOn w:val="Normal"/>
    <w:uiPriority w:val="99"/>
    <w:qFormat/>
    <w:rsid w:val="009F0F38"/>
    <w:pPr>
      <w:autoSpaceDE/>
      <w:autoSpaceDN/>
      <w:adjustRightInd/>
      <w:snapToGrid/>
      <w:spacing w:after="180" w:line="259" w:lineRule="auto"/>
      <w:ind w:left="1418" w:hanging="284"/>
      <w:jc w:val="left"/>
    </w:pPr>
    <w:rPr>
      <w:rFonts w:eastAsia="DengXian"/>
      <w:sz w:val="20"/>
      <w:szCs w:val="20"/>
      <w:lang w:val="en-GB"/>
    </w:rPr>
  </w:style>
  <w:style w:type="paragraph" w:customStyle="1" w:styleId="B5">
    <w:name w:val="B5"/>
    <w:basedOn w:val="Normal"/>
    <w:link w:val="B5Char"/>
    <w:uiPriority w:val="99"/>
    <w:qFormat/>
    <w:rsid w:val="009F0F38"/>
    <w:pPr>
      <w:autoSpaceDE/>
      <w:autoSpaceDN/>
      <w:adjustRightInd/>
      <w:snapToGrid/>
      <w:spacing w:after="180" w:line="259" w:lineRule="auto"/>
      <w:ind w:left="1702" w:hanging="284"/>
      <w:jc w:val="left"/>
    </w:pPr>
    <w:rPr>
      <w:rFonts w:eastAsia="DengXian"/>
      <w:sz w:val="20"/>
      <w:szCs w:val="20"/>
      <w:lang w:val="en-GB"/>
    </w:rPr>
  </w:style>
  <w:style w:type="paragraph" w:customStyle="1" w:styleId="ZTD">
    <w:name w:val="ZTD"/>
    <w:basedOn w:val="ZB"/>
    <w:uiPriority w:val="99"/>
    <w:qFormat/>
    <w:rsid w:val="009F0F38"/>
    <w:pPr>
      <w:framePr w:hRule="auto" w:wrap="notBeside" w:y="852"/>
    </w:pPr>
    <w:rPr>
      <w:i w:val="0"/>
      <w:sz w:val="40"/>
    </w:rPr>
  </w:style>
  <w:style w:type="paragraph" w:customStyle="1" w:styleId="ZV">
    <w:name w:val="ZV"/>
    <w:basedOn w:val="ZU"/>
    <w:uiPriority w:val="99"/>
    <w:qFormat/>
    <w:rsid w:val="009F0F38"/>
    <w:pPr>
      <w:framePr w:wrap="notBeside" w:y="16161"/>
    </w:pPr>
  </w:style>
  <w:style w:type="paragraph" w:customStyle="1" w:styleId="TAJ">
    <w:name w:val="TAJ"/>
    <w:basedOn w:val="TH"/>
    <w:uiPriority w:val="99"/>
    <w:qFormat/>
    <w:rsid w:val="009F0F38"/>
    <w:pPr>
      <w:spacing w:line="259" w:lineRule="auto"/>
    </w:pPr>
    <w:rPr>
      <w:rFonts w:eastAsia="DengXian" w:cs="Times New Roman"/>
      <w:lang w:val="en-GB"/>
    </w:rPr>
  </w:style>
  <w:style w:type="paragraph" w:customStyle="1" w:styleId="Guidance">
    <w:name w:val="Guidance"/>
    <w:basedOn w:val="Normal"/>
    <w:uiPriority w:val="99"/>
    <w:qFormat/>
    <w:rsid w:val="009F0F38"/>
    <w:pPr>
      <w:autoSpaceDE/>
      <w:autoSpaceDN/>
      <w:adjustRightInd/>
      <w:snapToGrid/>
      <w:spacing w:after="180" w:line="259" w:lineRule="auto"/>
      <w:jc w:val="left"/>
    </w:pPr>
    <w:rPr>
      <w:rFonts w:eastAsia="DengXian"/>
      <w:i/>
      <w:color w:val="0000FF"/>
      <w:sz w:val="20"/>
      <w:szCs w:val="20"/>
      <w:lang w:val="en-GB"/>
    </w:rPr>
  </w:style>
  <w:style w:type="character" w:customStyle="1" w:styleId="10">
    <w:name w:val="未处理的提及1"/>
    <w:uiPriority w:val="99"/>
    <w:semiHidden/>
    <w:unhideWhenUsed/>
    <w:qFormat/>
    <w:rsid w:val="009F0F38"/>
    <w:rPr>
      <w:color w:val="605E5C"/>
      <w:shd w:val="clear" w:color="auto" w:fill="E1DFDD"/>
    </w:rPr>
  </w:style>
  <w:style w:type="paragraph" w:customStyle="1" w:styleId="Bibliography1">
    <w:name w:val="Bibliography1"/>
    <w:basedOn w:val="Normal"/>
    <w:next w:val="Normal"/>
    <w:uiPriority w:val="37"/>
    <w:semiHidden/>
    <w:unhideWhenUsed/>
    <w:qFormat/>
    <w:rsid w:val="009F0F38"/>
    <w:pPr>
      <w:autoSpaceDE/>
      <w:autoSpaceDN/>
      <w:adjustRightInd/>
      <w:snapToGrid/>
      <w:spacing w:after="180" w:line="259" w:lineRule="auto"/>
      <w:jc w:val="left"/>
    </w:pPr>
    <w:rPr>
      <w:rFonts w:eastAsia="DengXian"/>
      <w:sz w:val="20"/>
      <w:szCs w:val="20"/>
      <w:lang w:val="en-GB"/>
    </w:rPr>
  </w:style>
  <w:style w:type="paragraph" w:styleId="IntenseQuote">
    <w:name w:val="Intense Quote"/>
    <w:basedOn w:val="Normal"/>
    <w:next w:val="Normal"/>
    <w:link w:val="IntenseQuoteChar"/>
    <w:uiPriority w:val="30"/>
    <w:qFormat/>
    <w:rsid w:val="009F0F38"/>
    <w:pPr>
      <w:pBdr>
        <w:top w:val="single" w:sz="4" w:space="10" w:color="4472C4"/>
        <w:bottom w:val="single" w:sz="4" w:space="10" w:color="4472C4"/>
      </w:pBdr>
      <w:autoSpaceDE/>
      <w:autoSpaceDN/>
      <w:adjustRightInd/>
      <w:snapToGrid/>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9F0F38"/>
    <w:rPr>
      <w:rFonts w:eastAsia="DengXian"/>
      <w:i/>
      <w:iCs/>
      <w:color w:val="4472C4"/>
      <w:lang w:val="en-GB"/>
    </w:rPr>
  </w:style>
  <w:style w:type="paragraph" w:styleId="Quote">
    <w:name w:val="Quote"/>
    <w:basedOn w:val="Normal"/>
    <w:next w:val="Normal"/>
    <w:link w:val="QuoteChar"/>
    <w:uiPriority w:val="29"/>
    <w:qFormat/>
    <w:rsid w:val="009F0F38"/>
    <w:pPr>
      <w:autoSpaceDE/>
      <w:autoSpaceDN/>
      <w:adjustRightInd/>
      <w:snapToGrid/>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9F0F38"/>
    <w:rPr>
      <w:rFonts w:eastAsia="DengXian"/>
      <w:i/>
      <w:iCs/>
      <w:color w:val="404040"/>
      <w:lang w:val="en-GB"/>
    </w:rPr>
  </w:style>
  <w:style w:type="paragraph" w:customStyle="1" w:styleId="Revision1">
    <w:name w:val="Revision1"/>
    <w:hidden/>
    <w:uiPriority w:val="99"/>
    <w:semiHidden/>
    <w:qFormat/>
    <w:rsid w:val="009F0F38"/>
    <w:pPr>
      <w:spacing w:after="160" w:line="259" w:lineRule="auto"/>
    </w:pPr>
    <w:rPr>
      <w:rFonts w:eastAsia="DengXian"/>
      <w:lang w:val="en-GB"/>
    </w:rPr>
  </w:style>
  <w:style w:type="table" w:customStyle="1" w:styleId="GridTable5Dark-Accent11">
    <w:name w:val="Grid Table 5 Dark - Accent 11"/>
    <w:basedOn w:val="TableNormal"/>
    <w:uiPriority w:val="50"/>
    <w:qFormat/>
    <w:rsid w:val="009F0F38"/>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
    <w:uiPriority w:val="99"/>
    <w:qFormat/>
    <w:rsid w:val="009F0F38"/>
    <w:pPr>
      <w:autoSpaceDE/>
      <w:autoSpaceDN/>
      <w:adjustRightInd/>
      <w:snapToGrid/>
      <w:spacing w:before="100" w:beforeAutospacing="1" w:after="100" w:afterAutospacing="1" w:line="259" w:lineRule="auto"/>
      <w:jc w:val="left"/>
    </w:pPr>
    <w:rPr>
      <w:rFonts w:ascii="SimSun" w:hAnsi="SimSun" w:cs="SimSun"/>
      <w:sz w:val="24"/>
      <w:szCs w:val="24"/>
      <w:lang w:eastAsia="zh-CN"/>
    </w:rPr>
  </w:style>
  <w:style w:type="paragraph" w:customStyle="1" w:styleId="font1">
    <w:name w:val="font1"/>
    <w:basedOn w:val="Normal"/>
    <w:qFormat/>
    <w:rsid w:val="009F0F38"/>
    <w:pPr>
      <w:autoSpaceDE/>
      <w:autoSpaceDN/>
      <w:adjustRightInd/>
      <w:snapToGrid/>
      <w:spacing w:before="100" w:beforeAutospacing="1" w:after="100" w:afterAutospacing="1" w:line="259" w:lineRule="auto"/>
      <w:jc w:val="left"/>
    </w:pPr>
    <w:rPr>
      <w:rFonts w:ascii="DengXian" w:eastAsia="DengXian" w:hAnsi="DengXian" w:cs="SimSun"/>
      <w:color w:val="000000"/>
      <w:lang w:eastAsia="zh-CN"/>
    </w:rPr>
  </w:style>
  <w:style w:type="paragraph" w:customStyle="1" w:styleId="font5">
    <w:name w:val="font5"/>
    <w:basedOn w:val="Normal"/>
    <w:uiPriority w:val="99"/>
    <w:qFormat/>
    <w:rsid w:val="009F0F38"/>
    <w:pPr>
      <w:autoSpaceDE/>
      <w:autoSpaceDN/>
      <w:adjustRightInd/>
      <w:snapToGrid/>
      <w:spacing w:before="100" w:beforeAutospacing="1" w:after="100" w:afterAutospacing="1" w:line="259" w:lineRule="auto"/>
      <w:jc w:val="left"/>
    </w:pPr>
    <w:rPr>
      <w:rFonts w:ascii="SimSun" w:hAnsi="SimSun" w:cs="SimSun"/>
      <w:lang w:eastAsia="zh-CN"/>
    </w:rPr>
  </w:style>
  <w:style w:type="paragraph" w:customStyle="1" w:styleId="font6">
    <w:name w:val="font6"/>
    <w:basedOn w:val="Normal"/>
    <w:qFormat/>
    <w:rsid w:val="009F0F38"/>
    <w:pPr>
      <w:autoSpaceDE/>
      <w:autoSpaceDN/>
      <w:adjustRightInd/>
      <w:snapToGrid/>
      <w:spacing w:before="100" w:beforeAutospacing="1" w:after="100" w:afterAutospacing="1" w:line="259" w:lineRule="auto"/>
      <w:jc w:val="left"/>
    </w:pPr>
    <w:rPr>
      <w:lang w:eastAsia="zh-CN"/>
    </w:rPr>
  </w:style>
  <w:style w:type="paragraph" w:customStyle="1" w:styleId="font7">
    <w:name w:val="font7"/>
    <w:basedOn w:val="Normal"/>
    <w:qFormat/>
    <w:rsid w:val="009F0F38"/>
    <w:pPr>
      <w:autoSpaceDE/>
      <w:autoSpaceDN/>
      <w:adjustRightInd/>
      <w:snapToGrid/>
      <w:spacing w:before="100" w:beforeAutospacing="1" w:after="100" w:afterAutospacing="1" w:line="259" w:lineRule="auto"/>
      <w:jc w:val="left"/>
    </w:pPr>
    <w:rPr>
      <w:rFonts w:ascii="DengXian" w:eastAsia="DengXian" w:hAnsi="DengXian" w:cs="SimSun"/>
      <w:sz w:val="18"/>
      <w:szCs w:val="18"/>
      <w:lang w:eastAsia="zh-CN"/>
    </w:rPr>
  </w:style>
  <w:style w:type="paragraph" w:customStyle="1" w:styleId="font8">
    <w:name w:val="font8"/>
    <w:basedOn w:val="Normal"/>
    <w:qFormat/>
    <w:rsid w:val="009F0F38"/>
    <w:pPr>
      <w:autoSpaceDE/>
      <w:autoSpaceDN/>
      <w:adjustRightInd/>
      <w:snapToGrid/>
      <w:spacing w:before="100" w:beforeAutospacing="1" w:after="100" w:afterAutospacing="1" w:line="259" w:lineRule="auto"/>
      <w:jc w:val="left"/>
    </w:pPr>
    <w:rPr>
      <w:rFonts w:ascii="SimSun" w:hAnsi="SimSun" w:cs="SimSun"/>
      <w:sz w:val="18"/>
      <w:szCs w:val="18"/>
      <w:lang w:eastAsia="zh-CN"/>
    </w:rPr>
  </w:style>
  <w:style w:type="paragraph" w:customStyle="1" w:styleId="font9">
    <w:name w:val="font9"/>
    <w:basedOn w:val="Normal"/>
    <w:qFormat/>
    <w:rsid w:val="009F0F38"/>
    <w:pPr>
      <w:autoSpaceDE/>
      <w:autoSpaceDN/>
      <w:adjustRightInd/>
      <w:snapToGrid/>
      <w:spacing w:before="100" w:beforeAutospacing="1" w:after="100" w:afterAutospacing="1" w:line="259" w:lineRule="auto"/>
      <w:jc w:val="left"/>
    </w:pPr>
    <w:rPr>
      <w:b/>
      <w:bCs/>
      <w:sz w:val="18"/>
      <w:szCs w:val="18"/>
      <w:lang w:eastAsia="zh-CN"/>
    </w:rPr>
  </w:style>
  <w:style w:type="paragraph" w:customStyle="1" w:styleId="font10">
    <w:name w:val="font10"/>
    <w:basedOn w:val="Normal"/>
    <w:qFormat/>
    <w:rsid w:val="009F0F38"/>
    <w:pPr>
      <w:autoSpaceDE/>
      <w:autoSpaceDN/>
      <w:adjustRightInd/>
      <w:snapToGrid/>
      <w:spacing w:before="100" w:beforeAutospacing="1" w:after="100" w:afterAutospacing="1" w:line="259" w:lineRule="auto"/>
      <w:jc w:val="left"/>
    </w:pPr>
    <w:rPr>
      <w:sz w:val="18"/>
      <w:szCs w:val="18"/>
      <w:lang w:eastAsia="zh-CN"/>
    </w:rPr>
  </w:style>
  <w:style w:type="paragraph" w:customStyle="1" w:styleId="xl66">
    <w:name w:val="xl66"/>
    <w:basedOn w:val="Normal"/>
    <w:uiPriority w:val="99"/>
    <w:qFormat/>
    <w:rsid w:val="009F0F38"/>
    <w:pPr>
      <w:autoSpaceDE/>
      <w:autoSpaceDN/>
      <w:adjustRightInd/>
      <w:snapToGrid/>
      <w:spacing w:before="100" w:beforeAutospacing="1" w:after="100" w:afterAutospacing="1" w:line="259" w:lineRule="auto"/>
      <w:jc w:val="left"/>
    </w:pPr>
    <w:rPr>
      <w:sz w:val="24"/>
      <w:szCs w:val="24"/>
      <w:lang w:eastAsia="zh-CN"/>
    </w:rPr>
  </w:style>
  <w:style w:type="paragraph" w:customStyle="1" w:styleId="xl67">
    <w:name w:val="xl67"/>
    <w:basedOn w:val="Normal"/>
    <w:uiPriority w:val="99"/>
    <w:qFormat/>
    <w:rsid w:val="009F0F38"/>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59" w:lineRule="auto"/>
      <w:jc w:val="left"/>
    </w:pPr>
    <w:rPr>
      <w:sz w:val="24"/>
      <w:szCs w:val="24"/>
      <w:lang w:eastAsia="zh-CN"/>
    </w:rPr>
  </w:style>
  <w:style w:type="paragraph" w:customStyle="1" w:styleId="xl68">
    <w:name w:val="xl68"/>
    <w:basedOn w:val="Normal"/>
    <w:uiPriority w:val="99"/>
    <w:qFormat/>
    <w:rsid w:val="009F0F38"/>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59" w:lineRule="auto"/>
      <w:jc w:val="left"/>
    </w:pPr>
    <w:rPr>
      <w:sz w:val="24"/>
      <w:szCs w:val="24"/>
      <w:lang w:eastAsia="zh-CN"/>
    </w:rPr>
  </w:style>
  <w:style w:type="paragraph" w:customStyle="1" w:styleId="xl69">
    <w:name w:val="xl69"/>
    <w:basedOn w:val="Normal"/>
    <w:uiPriority w:val="99"/>
    <w:qFormat/>
    <w:rsid w:val="009F0F38"/>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59" w:lineRule="auto"/>
      <w:jc w:val="left"/>
    </w:pPr>
    <w:rPr>
      <w:sz w:val="24"/>
      <w:szCs w:val="24"/>
      <w:lang w:eastAsia="zh-CN"/>
    </w:rPr>
  </w:style>
  <w:style w:type="paragraph" w:customStyle="1" w:styleId="xl70">
    <w:name w:val="xl70"/>
    <w:basedOn w:val="Normal"/>
    <w:uiPriority w:val="99"/>
    <w:qFormat/>
    <w:rsid w:val="009F0F38"/>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59" w:lineRule="auto"/>
      <w:jc w:val="left"/>
    </w:pPr>
    <w:rPr>
      <w:sz w:val="24"/>
      <w:szCs w:val="24"/>
      <w:lang w:eastAsia="zh-CN"/>
    </w:rPr>
  </w:style>
  <w:style w:type="paragraph" w:customStyle="1" w:styleId="xl71">
    <w:name w:val="xl71"/>
    <w:basedOn w:val="Normal"/>
    <w:uiPriority w:val="99"/>
    <w:qFormat/>
    <w:rsid w:val="009F0F38"/>
    <w:pPr>
      <w:autoSpaceDE/>
      <w:autoSpaceDN/>
      <w:adjustRightInd/>
      <w:snapToGrid/>
      <w:spacing w:before="100" w:beforeAutospacing="1" w:after="100" w:afterAutospacing="1" w:line="259" w:lineRule="auto"/>
      <w:jc w:val="left"/>
    </w:pPr>
    <w:rPr>
      <w:sz w:val="24"/>
      <w:szCs w:val="24"/>
      <w:lang w:eastAsia="zh-CN"/>
    </w:rPr>
  </w:style>
  <w:style w:type="paragraph" w:customStyle="1" w:styleId="xl72">
    <w:name w:val="xl72"/>
    <w:basedOn w:val="Normal"/>
    <w:uiPriority w:val="99"/>
    <w:qFormat/>
    <w:rsid w:val="009F0F38"/>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59" w:lineRule="auto"/>
      <w:jc w:val="left"/>
    </w:pPr>
    <w:rPr>
      <w:sz w:val="24"/>
      <w:szCs w:val="24"/>
      <w:lang w:eastAsia="zh-CN"/>
    </w:rPr>
  </w:style>
  <w:style w:type="paragraph" w:customStyle="1" w:styleId="xl73">
    <w:name w:val="xl73"/>
    <w:basedOn w:val="Normal"/>
    <w:uiPriority w:val="99"/>
    <w:qFormat/>
    <w:rsid w:val="009F0F38"/>
    <w:pPr>
      <w:autoSpaceDE/>
      <w:autoSpaceDN/>
      <w:adjustRightInd/>
      <w:snapToGrid/>
      <w:spacing w:before="100" w:beforeAutospacing="1" w:after="100" w:afterAutospacing="1" w:line="259" w:lineRule="auto"/>
      <w:jc w:val="left"/>
    </w:pPr>
    <w:rPr>
      <w:rFonts w:ascii="Calibri" w:hAnsi="Calibri" w:cs="Calibri"/>
      <w:sz w:val="24"/>
      <w:szCs w:val="24"/>
      <w:lang w:eastAsia="zh-CN"/>
    </w:rPr>
  </w:style>
  <w:style w:type="paragraph" w:customStyle="1" w:styleId="xl74">
    <w:name w:val="xl74"/>
    <w:basedOn w:val="Normal"/>
    <w:uiPriority w:val="99"/>
    <w:qFormat/>
    <w:rsid w:val="009F0F38"/>
    <w:pPr>
      <w:autoSpaceDE/>
      <w:autoSpaceDN/>
      <w:adjustRightInd/>
      <w:snapToGrid/>
      <w:spacing w:before="100" w:beforeAutospacing="1" w:after="100" w:afterAutospacing="1" w:line="259" w:lineRule="auto"/>
      <w:jc w:val="left"/>
    </w:pPr>
    <w:rPr>
      <w:sz w:val="28"/>
      <w:szCs w:val="28"/>
      <w:lang w:eastAsia="zh-CN"/>
    </w:rPr>
  </w:style>
  <w:style w:type="paragraph" w:customStyle="1" w:styleId="xl75">
    <w:name w:val="xl75"/>
    <w:basedOn w:val="Normal"/>
    <w:uiPriority w:val="99"/>
    <w:qFormat/>
    <w:rsid w:val="009F0F38"/>
    <w:pPr>
      <w:autoSpaceDE/>
      <w:autoSpaceDN/>
      <w:adjustRightInd/>
      <w:snapToGrid/>
      <w:spacing w:before="100" w:beforeAutospacing="1" w:after="100" w:afterAutospacing="1" w:line="259" w:lineRule="auto"/>
      <w:jc w:val="center"/>
    </w:pPr>
    <w:rPr>
      <w:sz w:val="24"/>
      <w:szCs w:val="24"/>
      <w:lang w:eastAsia="zh-CN"/>
    </w:rPr>
  </w:style>
  <w:style w:type="paragraph" w:customStyle="1" w:styleId="xl76">
    <w:name w:val="xl76"/>
    <w:basedOn w:val="Normal"/>
    <w:uiPriority w:val="99"/>
    <w:qFormat/>
    <w:rsid w:val="009F0F38"/>
    <w:pPr>
      <w:pBdr>
        <w:top w:val="single" w:sz="4" w:space="0" w:color="auto"/>
        <w:left w:val="single" w:sz="4" w:space="0" w:color="auto"/>
        <w:bottom w:val="single" w:sz="4" w:space="0" w:color="auto"/>
        <w:right w:val="single" w:sz="4" w:space="0" w:color="auto"/>
      </w:pBdr>
      <w:shd w:val="clear" w:color="000000" w:fill="D6DCE4"/>
      <w:autoSpaceDE/>
      <w:autoSpaceDN/>
      <w:adjustRightInd/>
      <w:snapToGrid/>
      <w:spacing w:before="100" w:beforeAutospacing="1" w:after="100" w:afterAutospacing="1" w:line="259" w:lineRule="auto"/>
      <w:jc w:val="center"/>
    </w:pPr>
    <w:rPr>
      <w:sz w:val="28"/>
      <w:szCs w:val="28"/>
      <w:lang w:eastAsia="zh-CN"/>
    </w:rPr>
  </w:style>
  <w:style w:type="paragraph" w:customStyle="1" w:styleId="xl77">
    <w:name w:val="xl77"/>
    <w:basedOn w:val="Normal"/>
    <w:uiPriority w:val="99"/>
    <w:qFormat/>
    <w:rsid w:val="009F0F38"/>
    <w:pPr>
      <w:autoSpaceDE/>
      <w:autoSpaceDN/>
      <w:adjustRightInd/>
      <w:snapToGrid/>
      <w:spacing w:before="100" w:beforeAutospacing="1" w:after="100" w:afterAutospacing="1" w:line="259" w:lineRule="auto"/>
      <w:jc w:val="center"/>
    </w:pPr>
    <w:rPr>
      <w:sz w:val="28"/>
      <w:szCs w:val="28"/>
      <w:lang w:eastAsia="zh-CN"/>
    </w:rPr>
  </w:style>
  <w:style w:type="paragraph" w:customStyle="1" w:styleId="xl78">
    <w:name w:val="xl78"/>
    <w:basedOn w:val="Normal"/>
    <w:uiPriority w:val="99"/>
    <w:qFormat/>
    <w:rsid w:val="009F0F38"/>
    <w:pPr>
      <w:pBdr>
        <w:top w:val="single" w:sz="4" w:space="0" w:color="auto"/>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pPr>
    <w:rPr>
      <w:sz w:val="24"/>
      <w:szCs w:val="24"/>
      <w:lang w:eastAsia="zh-CN"/>
    </w:rPr>
  </w:style>
  <w:style w:type="paragraph" w:customStyle="1" w:styleId="xl79">
    <w:name w:val="xl79"/>
    <w:basedOn w:val="Normal"/>
    <w:uiPriority w:val="99"/>
    <w:qFormat/>
    <w:rsid w:val="009F0F38"/>
    <w:pPr>
      <w:pBdr>
        <w:top w:val="single" w:sz="4" w:space="0" w:color="auto"/>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pPr>
    <w:rPr>
      <w:sz w:val="24"/>
      <w:szCs w:val="24"/>
      <w:lang w:eastAsia="zh-CN"/>
    </w:rPr>
  </w:style>
  <w:style w:type="paragraph" w:customStyle="1" w:styleId="xl80">
    <w:name w:val="xl80"/>
    <w:basedOn w:val="Normal"/>
    <w:uiPriority w:val="99"/>
    <w:qFormat/>
    <w:rsid w:val="009F0F38"/>
    <w:pPr>
      <w:pBdr>
        <w:top w:val="single" w:sz="4" w:space="0" w:color="auto"/>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pPr>
    <w:rPr>
      <w:sz w:val="24"/>
      <w:szCs w:val="24"/>
      <w:lang w:eastAsia="zh-CN"/>
    </w:rPr>
  </w:style>
  <w:style w:type="paragraph" w:customStyle="1" w:styleId="xl81">
    <w:name w:val="xl81"/>
    <w:basedOn w:val="Normal"/>
    <w:uiPriority w:val="99"/>
    <w:qFormat/>
    <w:rsid w:val="009F0F38"/>
    <w:pPr>
      <w:shd w:val="clear" w:color="000000" w:fill="BDD7EE"/>
      <w:autoSpaceDE/>
      <w:autoSpaceDN/>
      <w:adjustRightInd/>
      <w:snapToGrid/>
      <w:spacing w:before="100" w:beforeAutospacing="1" w:after="100" w:afterAutospacing="1" w:line="259" w:lineRule="auto"/>
      <w:jc w:val="left"/>
    </w:pPr>
    <w:rPr>
      <w:sz w:val="24"/>
      <w:szCs w:val="24"/>
      <w:lang w:eastAsia="zh-CN"/>
    </w:rPr>
  </w:style>
  <w:style w:type="paragraph" w:customStyle="1" w:styleId="xl82">
    <w:name w:val="xl82"/>
    <w:basedOn w:val="Normal"/>
    <w:uiPriority w:val="99"/>
    <w:qFormat/>
    <w:rsid w:val="009F0F38"/>
    <w:pPr>
      <w:pBdr>
        <w:top w:val="single" w:sz="4" w:space="0" w:color="auto"/>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83">
    <w:name w:val="xl83"/>
    <w:basedOn w:val="Normal"/>
    <w:uiPriority w:val="99"/>
    <w:qFormat/>
    <w:rsid w:val="009F0F38"/>
    <w:pPr>
      <w:pBdr>
        <w:top w:val="single" w:sz="4" w:space="0" w:color="auto"/>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84">
    <w:name w:val="xl84"/>
    <w:basedOn w:val="Normal"/>
    <w:uiPriority w:val="99"/>
    <w:qFormat/>
    <w:rsid w:val="009F0F38"/>
    <w:pPr>
      <w:pBdr>
        <w:top w:val="single" w:sz="4" w:space="0" w:color="auto"/>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85">
    <w:name w:val="xl85"/>
    <w:basedOn w:val="Normal"/>
    <w:uiPriority w:val="99"/>
    <w:qFormat/>
    <w:rsid w:val="009F0F38"/>
    <w:pPr>
      <w:pBdr>
        <w:top w:val="single" w:sz="4" w:space="0" w:color="auto"/>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86">
    <w:name w:val="xl86"/>
    <w:basedOn w:val="Normal"/>
    <w:uiPriority w:val="99"/>
    <w:qFormat/>
    <w:rsid w:val="009F0F38"/>
    <w:pPr>
      <w:pBdr>
        <w:top w:val="single" w:sz="4" w:space="0" w:color="auto"/>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87">
    <w:name w:val="xl87"/>
    <w:basedOn w:val="Normal"/>
    <w:uiPriority w:val="99"/>
    <w:qFormat/>
    <w:rsid w:val="009F0F38"/>
    <w:pPr>
      <w:pBdr>
        <w:top w:val="single" w:sz="4" w:space="0" w:color="auto"/>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pPr>
    <w:rPr>
      <w:sz w:val="24"/>
      <w:szCs w:val="24"/>
      <w:lang w:eastAsia="zh-CN"/>
    </w:rPr>
  </w:style>
  <w:style w:type="paragraph" w:customStyle="1" w:styleId="xl88">
    <w:name w:val="xl88"/>
    <w:basedOn w:val="Normal"/>
    <w:uiPriority w:val="99"/>
    <w:qFormat/>
    <w:rsid w:val="009F0F38"/>
    <w:pPr>
      <w:pBdr>
        <w:top w:val="single" w:sz="4" w:space="0" w:color="auto"/>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pPr>
    <w:rPr>
      <w:sz w:val="24"/>
      <w:szCs w:val="24"/>
      <w:lang w:eastAsia="zh-CN"/>
    </w:rPr>
  </w:style>
  <w:style w:type="paragraph" w:customStyle="1" w:styleId="xl89">
    <w:name w:val="xl89"/>
    <w:basedOn w:val="Normal"/>
    <w:uiPriority w:val="99"/>
    <w:qFormat/>
    <w:rsid w:val="009F0F38"/>
    <w:pPr>
      <w:pBdr>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90">
    <w:name w:val="xl90"/>
    <w:basedOn w:val="Normal"/>
    <w:uiPriority w:val="99"/>
    <w:qFormat/>
    <w:rsid w:val="009F0F38"/>
    <w:pPr>
      <w:pBdr>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91">
    <w:name w:val="xl91"/>
    <w:basedOn w:val="Normal"/>
    <w:uiPriority w:val="99"/>
    <w:qFormat/>
    <w:rsid w:val="009F0F38"/>
    <w:pPr>
      <w:pBdr>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pPr>
    <w:rPr>
      <w:sz w:val="24"/>
      <w:szCs w:val="24"/>
      <w:lang w:eastAsia="zh-CN"/>
    </w:rPr>
  </w:style>
  <w:style w:type="paragraph" w:customStyle="1" w:styleId="xl92">
    <w:name w:val="xl92"/>
    <w:basedOn w:val="Normal"/>
    <w:uiPriority w:val="99"/>
    <w:qFormat/>
    <w:rsid w:val="009F0F38"/>
    <w:pPr>
      <w:pBdr>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pPr>
    <w:rPr>
      <w:sz w:val="24"/>
      <w:szCs w:val="24"/>
      <w:lang w:eastAsia="zh-CN"/>
    </w:rPr>
  </w:style>
  <w:style w:type="paragraph" w:customStyle="1" w:styleId="xl93">
    <w:name w:val="xl93"/>
    <w:basedOn w:val="Normal"/>
    <w:uiPriority w:val="99"/>
    <w:qFormat/>
    <w:rsid w:val="009F0F38"/>
    <w:pPr>
      <w:pBdr>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94">
    <w:name w:val="xl94"/>
    <w:basedOn w:val="Normal"/>
    <w:uiPriority w:val="99"/>
    <w:qFormat/>
    <w:rsid w:val="009F0F38"/>
    <w:pPr>
      <w:pBdr>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95">
    <w:name w:val="xl95"/>
    <w:basedOn w:val="Normal"/>
    <w:uiPriority w:val="99"/>
    <w:qFormat/>
    <w:rsid w:val="009F0F38"/>
    <w:pPr>
      <w:pBdr>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pPr>
    <w:rPr>
      <w:sz w:val="24"/>
      <w:szCs w:val="24"/>
      <w:lang w:eastAsia="zh-CN"/>
    </w:rPr>
  </w:style>
  <w:style w:type="paragraph" w:customStyle="1" w:styleId="xl96">
    <w:name w:val="xl96"/>
    <w:basedOn w:val="Normal"/>
    <w:uiPriority w:val="99"/>
    <w:qFormat/>
    <w:rsid w:val="009F0F38"/>
    <w:pPr>
      <w:pBdr>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pPr>
    <w:rPr>
      <w:sz w:val="24"/>
      <w:szCs w:val="24"/>
      <w:lang w:eastAsia="zh-CN"/>
    </w:rPr>
  </w:style>
  <w:style w:type="paragraph" w:customStyle="1" w:styleId="xl97">
    <w:name w:val="xl97"/>
    <w:basedOn w:val="Normal"/>
    <w:uiPriority w:val="99"/>
    <w:qFormat/>
    <w:rsid w:val="009F0F38"/>
    <w:pPr>
      <w:pBdr>
        <w:top w:val="single" w:sz="4" w:space="0" w:color="auto"/>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textAlignment w:val="top"/>
    </w:pPr>
    <w:rPr>
      <w:sz w:val="24"/>
      <w:szCs w:val="24"/>
      <w:lang w:eastAsia="zh-CN"/>
    </w:rPr>
  </w:style>
  <w:style w:type="paragraph" w:customStyle="1" w:styleId="xl98">
    <w:name w:val="xl98"/>
    <w:basedOn w:val="Normal"/>
    <w:uiPriority w:val="99"/>
    <w:qFormat/>
    <w:rsid w:val="009F0F38"/>
    <w:pPr>
      <w:pBdr>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textAlignment w:val="top"/>
    </w:pPr>
    <w:rPr>
      <w:sz w:val="24"/>
      <w:szCs w:val="24"/>
      <w:lang w:eastAsia="zh-CN"/>
    </w:rPr>
  </w:style>
  <w:style w:type="paragraph" w:customStyle="1" w:styleId="xl99">
    <w:name w:val="xl99"/>
    <w:basedOn w:val="Normal"/>
    <w:uiPriority w:val="99"/>
    <w:qFormat/>
    <w:rsid w:val="009F0F38"/>
    <w:pPr>
      <w:pBdr>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textAlignment w:val="top"/>
    </w:pPr>
    <w:rPr>
      <w:sz w:val="24"/>
      <w:szCs w:val="24"/>
      <w:lang w:eastAsia="zh-CN"/>
    </w:rPr>
  </w:style>
  <w:style w:type="paragraph" w:customStyle="1" w:styleId="xl100">
    <w:name w:val="xl100"/>
    <w:basedOn w:val="Normal"/>
    <w:uiPriority w:val="99"/>
    <w:qFormat/>
    <w:rsid w:val="009F0F38"/>
    <w:pPr>
      <w:pBdr>
        <w:top w:val="single" w:sz="4" w:space="0" w:color="auto"/>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textAlignment w:val="top"/>
    </w:pPr>
    <w:rPr>
      <w:sz w:val="24"/>
      <w:szCs w:val="24"/>
      <w:lang w:eastAsia="zh-CN"/>
    </w:rPr>
  </w:style>
  <w:style w:type="paragraph" w:customStyle="1" w:styleId="xl101">
    <w:name w:val="xl101"/>
    <w:basedOn w:val="Normal"/>
    <w:uiPriority w:val="99"/>
    <w:qFormat/>
    <w:rsid w:val="009F0F38"/>
    <w:pPr>
      <w:pBdr>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textAlignment w:val="top"/>
    </w:pPr>
    <w:rPr>
      <w:sz w:val="24"/>
      <w:szCs w:val="24"/>
      <w:lang w:eastAsia="zh-CN"/>
    </w:rPr>
  </w:style>
  <w:style w:type="paragraph" w:customStyle="1" w:styleId="xl102">
    <w:name w:val="xl102"/>
    <w:basedOn w:val="Normal"/>
    <w:uiPriority w:val="99"/>
    <w:qFormat/>
    <w:rsid w:val="009F0F38"/>
    <w:pPr>
      <w:pBdr>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textAlignment w:val="top"/>
    </w:pPr>
    <w:rPr>
      <w:sz w:val="24"/>
      <w:szCs w:val="24"/>
      <w:lang w:eastAsia="zh-CN"/>
    </w:rPr>
  </w:style>
  <w:style w:type="paragraph" w:customStyle="1" w:styleId="xl103">
    <w:name w:val="xl103"/>
    <w:basedOn w:val="Normal"/>
    <w:uiPriority w:val="99"/>
    <w:qFormat/>
    <w:rsid w:val="009F0F38"/>
    <w:pPr>
      <w:pBdr>
        <w:top w:val="single" w:sz="4" w:space="0" w:color="auto"/>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pPr>
    <w:rPr>
      <w:rFonts w:ascii="SimSun" w:hAnsi="SimSun" w:cs="SimSun"/>
      <w:color w:val="0563C1"/>
      <w:sz w:val="24"/>
      <w:szCs w:val="24"/>
      <w:u w:val="single"/>
      <w:lang w:eastAsia="zh-CN"/>
    </w:rPr>
  </w:style>
  <w:style w:type="character" w:customStyle="1" w:styleId="UnresolvedMention1">
    <w:name w:val="Unresolved Mention1"/>
    <w:uiPriority w:val="99"/>
    <w:unhideWhenUsed/>
    <w:qFormat/>
    <w:rsid w:val="009F0F38"/>
    <w:rPr>
      <w:color w:val="605E5C"/>
      <w:shd w:val="clear" w:color="auto" w:fill="E1DFDD"/>
    </w:rPr>
  </w:style>
  <w:style w:type="paragraph" w:customStyle="1" w:styleId="font11">
    <w:name w:val="font11"/>
    <w:basedOn w:val="Normal"/>
    <w:qFormat/>
    <w:rsid w:val="009F0F38"/>
    <w:pPr>
      <w:autoSpaceDE/>
      <w:autoSpaceDN/>
      <w:adjustRightInd/>
      <w:snapToGrid/>
      <w:spacing w:before="100" w:beforeAutospacing="1" w:after="100" w:afterAutospacing="1" w:line="259" w:lineRule="auto"/>
      <w:jc w:val="left"/>
    </w:pPr>
    <w:rPr>
      <w:b/>
      <w:bCs/>
      <w:lang w:eastAsia="zh-CN"/>
    </w:rPr>
  </w:style>
  <w:style w:type="paragraph" w:customStyle="1" w:styleId="xl104">
    <w:name w:val="xl104"/>
    <w:basedOn w:val="Normal"/>
    <w:uiPriority w:val="99"/>
    <w:qFormat/>
    <w:rsid w:val="009F0F38"/>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59" w:lineRule="auto"/>
      <w:jc w:val="left"/>
    </w:pPr>
    <w:rPr>
      <w:sz w:val="24"/>
      <w:szCs w:val="24"/>
      <w:lang w:eastAsia="zh-CN"/>
    </w:rPr>
  </w:style>
  <w:style w:type="paragraph" w:customStyle="1" w:styleId="xl105">
    <w:name w:val="xl105"/>
    <w:basedOn w:val="Normal"/>
    <w:uiPriority w:val="99"/>
    <w:qFormat/>
    <w:rsid w:val="009F0F38"/>
    <w:pPr>
      <w:autoSpaceDE/>
      <w:autoSpaceDN/>
      <w:adjustRightInd/>
      <w:snapToGrid/>
      <w:spacing w:before="100" w:beforeAutospacing="1" w:after="100" w:afterAutospacing="1" w:line="259" w:lineRule="auto"/>
      <w:jc w:val="center"/>
    </w:pPr>
    <w:rPr>
      <w:sz w:val="24"/>
      <w:szCs w:val="24"/>
      <w:lang w:eastAsia="zh-CN"/>
    </w:rPr>
  </w:style>
  <w:style w:type="paragraph" w:customStyle="1" w:styleId="xl106">
    <w:name w:val="xl106"/>
    <w:basedOn w:val="Normal"/>
    <w:uiPriority w:val="99"/>
    <w:qFormat/>
    <w:rsid w:val="009F0F38"/>
    <w:pPr>
      <w:pBdr>
        <w:top w:val="single" w:sz="4" w:space="0" w:color="auto"/>
        <w:left w:val="single" w:sz="4" w:space="0" w:color="auto"/>
        <w:right w:val="single" w:sz="4" w:space="0" w:color="auto"/>
      </w:pBdr>
      <w:autoSpaceDE/>
      <w:autoSpaceDN/>
      <w:adjustRightInd/>
      <w:snapToGrid/>
      <w:spacing w:before="100" w:beforeAutospacing="1" w:after="100" w:afterAutospacing="1" w:line="259" w:lineRule="auto"/>
      <w:jc w:val="center"/>
    </w:pPr>
    <w:rPr>
      <w:sz w:val="24"/>
      <w:szCs w:val="24"/>
      <w:lang w:eastAsia="zh-CN"/>
    </w:rPr>
  </w:style>
  <w:style w:type="paragraph" w:customStyle="1" w:styleId="xl107">
    <w:name w:val="xl107"/>
    <w:basedOn w:val="Normal"/>
    <w:uiPriority w:val="99"/>
    <w:qFormat/>
    <w:rsid w:val="009F0F38"/>
    <w:pPr>
      <w:pBdr>
        <w:left w:val="single" w:sz="4" w:space="0" w:color="auto"/>
        <w:right w:val="single" w:sz="4" w:space="0" w:color="auto"/>
      </w:pBdr>
      <w:autoSpaceDE/>
      <w:autoSpaceDN/>
      <w:adjustRightInd/>
      <w:snapToGrid/>
      <w:spacing w:before="100" w:beforeAutospacing="1" w:after="100" w:afterAutospacing="1" w:line="259" w:lineRule="auto"/>
      <w:jc w:val="center"/>
    </w:pPr>
    <w:rPr>
      <w:sz w:val="24"/>
      <w:szCs w:val="24"/>
      <w:lang w:eastAsia="zh-CN"/>
    </w:rPr>
  </w:style>
  <w:style w:type="paragraph" w:customStyle="1" w:styleId="xl108">
    <w:name w:val="xl108"/>
    <w:basedOn w:val="Normal"/>
    <w:uiPriority w:val="99"/>
    <w:qFormat/>
    <w:rsid w:val="009F0F38"/>
    <w:pPr>
      <w:pBdr>
        <w:left w:val="single" w:sz="4" w:space="0" w:color="auto"/>
        <w:bottom w:val="single" w:sz="4" w:space="0" w:color="auto"/>
        <w:right w:val="single" w:sz="4" w:space="0" w:color="auto"/>
      </w:pBdr>
      <w:autoSpaceDE/>
      <w:autoSpaceDN/>
      <w:adjustRightInd/>
      <w:snapToGrid/>
      <w:spacing w:before="100" w:beforeAutospacing="1" w:after="100" w:afterAutospacing="1" w:line="259" w:lineRule="auto"/>
      <w:jc w:val="center"/>
    </w:pPr>
    <w:rPr>
      <w:sz w:val="24"/>
      <w:szCs w:val="24"/>
      <w:lang w:eastAsia="zh-CN"/>
    </w:rPr>
  </w:style>
  <w:style w:type="paragraph" w:customStyle="1" w:styleId="a7">
    <w:name w:val="表格"/>
    <w:basedOn w:val="Normal"/>
    <w:link w:val="Char"/>
    <w:qFormat/>
    <w:rsid w:val="009F0F38"/>
    <w:pPr>
      <w:autoSpaceDE/>
      <w:autoSpaceDN/>
      <w:adjustRightInd/>
      <w:snapToGrid/>
      <w:spacing w:after="0" w:line="259" w:lineRule="auto"/>
      <w:jc w:val="center"/>
    </w:pPr>
    <w:rPr>
      <w:rFonts w:eastAsia="Times New Roman"/>
      <w:sz w:val="12"/>
      <w:szCs w:val="12"/>
      <w:lang w:val="en-GB" w:eastAsia="zh-CN"/>
    </w:rPr>
  </w:style>
  <w:style w:type="character" w:customStyle="1" w:styleId="Char">
    <w:name w:val="表格 Char"/>
    <w:link w:val="a7"/>
    <w:qFormat/>
    <w:rsid w:val="009F0F38"/>
    <w:rPr>
      <w:rFonts w:eastAsia="Times New Roman"/>
      <w:sz w:val="12"/>
      <w:szCs w:val="12"/>
      <w:lang w:val="en-GB" w:eastAsia="zh-CN"/>
    </w:rPr>
  </w:style>
  <w:style w:type="character" w:customStyle="1" w:styleId="gmaildefault">
    <w:name w:val="gmaildefault"/>
    <w:basedOn w:val="DefaultParagraphFont"/>
    <w:rsid w:val="009F0F38"/>
  </w:style>
  <w:style w:type="character" w:customStyle="1" w:styleId="gmaildefault0">
    <w:name w:val="gmail_default"/>
    <w:basedOn w:val="DefaultParagraphFont"/>
    <w:rsid w:val="009F0F38"/>
  </w:style>
  <w:style w:type="character" w:customStyle="1" w:styleId="NOChar">
    <w:name w:val="NO Char"/>
    <w:link w:val="NO"/>
    <w:qFormat/>
    <w:rsid w:val="009F0F38"/>
    <w:rPr>
      <w:rFonts w:eastAsia="Batang"/>
      <w:sz w:val="24"/>
      <w:lang w:val="en-GB"/>
    </w:rPr>
  </w:style>
  <w:style w:type="paragraph" w:customStyle="1" w:styleId="textintend1">
    <w:name w:val="text intend 1"/>
    <w:basedOn w:val="Normal"/>
    <w:uiPriority w:val="99"/>
    <w:qFormat/>
    <w:rsid w:val="009F0F38"/>
    <w:pPr>
      <w:numPr>
        <w:numId w:val="244"/>
      </w:numPr>
      <w:tabs>
        <w:tab w:val="clear" w:pos="992"/>
      </w:tabs>
      <w:overflowPunct w:val="0"/>
      <w:snapToGrid/>
      <w:ind w:left="360" w:hanging="360"/>
      <w:textAlignment w:val="baseline"/>
    </w:pPr>
    <w:rPr>
      <w:rFonts w:eastAsia="MS Mincho"/>
      <w:sz w:val="24"/>
      <w:szCs w:val="20"/>
      <w:lang w:eastAsia="en-GB"/>
    </w:rPr>
  </w:style>
  <w:style w:type="character" w:customStyle="1" w:styleId="TFChar">
    <w:name w:val="TF Char"/>
    <w:link w:val="TF"/>
    <w:qFormat/>
    <w:rsid w:val="009F0F38"/>
    <w:rPr>
      <w:rFonts w:ascii="Arial" w:eastAsia="DengXian" w:hAnsi="Arial"/>
      <w:b/>
      <w:lang w:val="en-GB"/>
    </w:rPr>
  </w:style>
  <w:style w:type="paragraph" w:customStyle="1" w:styleId="4">
    <w:name w:val="列表段落4"/>
    <w:basedOn w:val="Normal"/>
    <w:rsid w:val="009F0F38"/>
    <w:pPr>
      <w:autoSpaceDE/>
      <w:autoSpaceDN/>
      <w:adjustRightInd/>
      <w:snapToGrid/>
      <w:spacing w:before="100" w:beforeAutospacing="1" w:after="100" w:afterAutospacing="1"/>
      <w:ind w:leftChars="400" w:left="840"/>
      <w:jc w:val="left"/>
    </w:pPr>
    <w:rPr>
      <w:rFonts w:ascii="Times" w:eastAsia="Batang" w:hAnsi="Times" w:cs="Times"/>
      <w:sz w:val="24"/>
      <w:szCs w:val="24"/>
      <w:lang w:eastAsia="zh-CN"/>
    </w:rPr>
  </w:style>
  <w:style w:type="paragraph" w:customStyle="1" w:styleId="xtah">
    <w:name w:val="x_tah"/>
    <w:basedOn w:val="Normal"/>
    <w:rsid w:val="009F0F38"/>
    <w:pPr>
      <w:keepNext/>
      <w:autoSpaceDE/>
      <w:autoSpaceDN/>
      <w:adjustRightInd/>
      <w:snapToGrid/>
      <w:spacing w:after="0" w:line="252" w:lineRule="auto"/>
      <w:jc w:val="center"/>
    </w:pPr>
    <w:rPr>
      <w:rFonts w:ascii="Arial" w:hAnsi="Arial" w:cs="Arial"/>
      <w:b/>
      <w:bCs/>
      <w:sz w:val="18"/>
      <w:szCs w:val="18"/>
      <w:lang w:eastAsia="zh-CN"/>
    </w:rPr>
  </w:style>
  <w:style w:type="table" w:customStyle="1" w:styleId="11">
    <w:name w:val="网格型1"/>
    <w:basedOn w:val="TableNormal"/>
    <w:qFormat/>
    <w:rsid w:val="009F0F3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F0F38"/>
    <w:pPr>
      <w:suppressLineNumbers/>
      <w:suppressAutoHyphens/>
      <w:autoSpaceDE/>
      <w:autoSpaceDN/>
      <w:adjustRightInd/>
      <w:snapToGrid/>
      <w:spacing w:after="180" w:line="259" w:lineRule="auto"/>
    </w:pPr>
    <w:rPr>
      <w:rFonts w:eastAsia="DengXian"/>
      <w:sz w:val="20"/>
      <w:szCs w:val="20"/>
      <w:lang w:val="en-GB"/>
    </w:rPr>
  </w:style>
  <w:style w:type="character" w:customStyle="1" w:styleId="1Char">
    <w:name w:val="제목 1 Char"/>
    <w:qFormat/>
    <w:rsid w:val="009F0F38"/>
    <w:rPr>
      <w:rFonts w:ascii="Arial" w:hAnsi="Arial"/>
      <w:sz w:val="36"/>
      <w:lang w:eastAsia="en-US"/>
    </w:rPr>
  </w:style>
  <w:style w:type="character" w:customStyle="1" w:styleId="2Char0">
    <w:name w:val="본문 들여쓰기 2 Char"/>
    <w:qFormat/>
    <w:rsid w:val="009F0F38"/>
    <w:rPr>
      <w:lang w:eastAsia="en-US"/>
    </w:rPr>
  </w:style>
  <w:style w:type="character" w:customStyle="1" w:styleId="Char0">
    <w:name w:val="미주 텍스트 Char"/>
    <w:qFormat/>
    <w:rsid w:val="009F0F38"/>
    <w:rPr>
      <w:lang w:eastAsia="en-US"/>
    </w:rPr>
  </w:style>
  <w:style w:type="character" w:customStyle="1" w:styleId="Char1">
    <w:name w:val="각주 텍스트 Char"/>
    <w:qFormat/>
    <w:rsid w:val="009F0F38"/>
    <w:rPr>
      <w:lang w:eastAsia="en-US"/>
    </w:rPr>
  </w:style>
  <w:style w:type="character" w:customStyle="1" w:styleId="HTMLChar">
    <w:name w:val="미리 서식이 지정된 HTML Char"/>
    <w:qFormat/>
    <w:rsid w:val="009F0F38"/>
    <w:rPr>
      <w:rFonts w:ascii="Courier New" w:hAnsi="Courier New" w:cs="Courier New"/>
      <w:lang w:eastAsia="en-US"/>
    </w:rPr>
  </w:style>
  <w:style w:type="character" w:customStyle="1" w:styleId="Char2">
    <w:name w:val="강한 인용 Char"/>
    <w:uiPriority w:val="30"/>
    <w:qFormat/>
    <w:rsid w:val="009F0F38"/>
    <w:rPr>
      <w:i/>
      <w:iCs/>
      <w:color w:val="4472C4"/>
      <w:lang w:eastAsia="en-US"/>
    </w:rPr>
  </w:style>
  <w:style w:type="character" w:customStyle="1" w:styleId="Char3">
    <w:name w:val="매크로 텍스트 Char"/>
    <w:qFormat/>
    <w:rsid w:val="009F0F38"/>
    <w:rPr>
      <w:rFonts w:ascii="Courier New" w:hAnsi="Courier New" w:cs="Courier New"/>
      <w:lang w:eastAsia="en-US"/>
    </w:rPr>
  </w:style>
  <w:style w:type="character" w:customStyle="1" w:styleId="Char4">
    <w:name w:val="메시지 머리글 Char"/>
    <w:qFormat/>
    <w:rsid w:val="009F0F38"/>
    <w:rPr>
      <w:rFonts w:ascii="Calibri Light" w:eastAsia="Times New Roman" w:hAnsi="Calibri Light" w:cs="Times New Roman"/>
      <w:sz w:val="24"/>
      <w:szCs w:val="24"/>
      <w:shd w:val="clear" w:color="auto" w:fill="CCCCCC"/>
      <w:lang w:eastAsia="en-US"/>
    </w:rPr>
  </w:style>
  <w:style w:type="character" w:customStyle="1" w:styleId="Char5">
    <w:name w:val="각주/미주 머리글 Char"/>
    <w:qFormat/>
    <w:rsid w:val="009F0F38"/>
    <w:rPr>
      <w:lang w:eastAsia="en-US"/>
    </w:rPr>
  </w:style>
  <w:style w:type="character" w:customStyle="1" w:styleId="Char6">
    <w:name w:val="글자만 Char"/>
    <w:qFormat/>
    <w:rsid w:val="009F0F38"/>
    <w:rPr>
      <w:rFonts w:ascii="Courier New" w:hAnsi="Courier New" w:cs="Courier New"/>
      <w:lang w:eastAsia="en-US"/>
    </w:rPr>
  </w:style>
  <w:style w:type="character" w:customStyle="1" w:styleId="Char7">
    <w:name w:val="인용 Char"/>
    <w:uiPriority w:val="29"/>
    <w:qFormat/>
    <w:rsid w:val="009F0F38"/>
    <w:rPr>
      <w:i/>
      <w:iCs/>
      <w:color w:val="404040"/>
      <w:lang w:eastAsia="en-US"/>
    </w:rPr>
  </w:style>
  <w:style w:type="character" w:customStyle="1" w:styleId="Char8">
    <w:name w:val="인사말 Char"/>
    <w:qFormat/>
    <w:rsid w:val="009F0F38"/>
    <w:rPr>
      <w:lang w:eastAsia="en-US"/>
    </w:rPr>
  </w:style>
  <w:style w:type="character" w:customStyle="1" w:styleId="Char9">
    <w:name w:val="서명 Char"/>
    <w:qFormat/>
    <w:rsid w:val="009F0F38"/>
    <w:rPr>
      <w:lang w:eastAsia="en-US"/>
    </w:rPr>
  </w:style>
  <w:style w:type="character" w:customStyle="1" w:styleId="Chara">
    <w:name w:val="부제 Char"/>
    <w:qFormat/>
    <w:rsid w:val="009F0F38"/>
    <w:rPr>
      <w:rFonts w:ascii="Calibri Light" w:eastAsia="Times New Roman" w:hAnsi="Calibri Light" w:cs="Times New Roman"/>
      <w:sz w:val="24"/>
      <w:szCs w:val="24"/>
      <w:lang w:eastAsia="en-US"/>
    </w:rPr>
  </w:style>
  <w:style w:type="character" w:customStyle="1" w:styleId="Charb">
    <w:name w:val="제목 Char"/>
    <w:qFormat/>
    <w:rsid w:val="009F0F38"/>
    <w:rPr>
      <w:rFonts w:ascii="Calibri Light" w:eastAsia="Times New Roman" w:hAnsi="Calibri Light" w:cs="Times New Roman"/>
      <w:b/>
      <w:bCs/>
      <w:kern w:val="2"/>
      <w:sz w:val="32"/>
      <w:szCs w:val="32"/>
      <w:lang w:eastAsia="en-US"/>
    </w:rPr>
  </w:style>
  <w:style w:type="character" w:customStyle="1" w:styleId="3Char">
    <w:name w:val="제목 3 Char"/>
    <w:qFormat/>
    <w:rsid w:val="009F0F38"/>
    <w:rPr>
      <w:rFonts w:ascii="Arial" w:hAnsi="Arial"/>
      <w:sz w:val="28"/>
      <w:lang w:eastAsia="en-US"/>
    </w:rPr>
  </w:style>
  <w:style w:type="character" w:customStyle="1" w:styleId="FootnoteCharacters">
    <w:name w:val="Footnote Characters"/>
    <w:qFormat/>
    <w:rsid w:val="009F0F38"/>
  </w:style>
  <w:style w:type="paragraph" w:customStyle="1" w:styleId="Heading">
    <w:name w:val="Heading"/>
    <w:basedOn w:val="Normal"/>
    <w:next w:val="BodyText"/>
    <w:qFormat/>
    <w:rsid w:val="009F0F38"/>
    <w:pPr>
      <w:keepNext/>
      <w:suppressAutoHyphens/>
      <w:autoSpaceDE/>
      <w:autoSpaceDN/>
      <w:adjustRightInd/>
      <w:snapToGrid/>
      <w:spacing w:before="240" w:line="259" w:lineRule="auto"/>
    </w:pPr>
    <w:rPr>
      <w:rFonts w:ascii="Liberation Sans" w:eastAsia="Noto Sans CJK SC" w:hAnsi="Liberation Sans" w:cs="Lohit Devanagari"/>
      <w:sz w:val="28"/>
      <w:szCs w:val="28"/>
      <w:lang w:val="en-GB"/>
    </w:rPr>
  </w:style>
  <w:style w:type="paragraph" w:customStyle="1" w:styleId="Index">
    <w:name w:val="Index"/>
    <w:basedOn w:val="Normal"/>
    <w:qFormat/>
    <w:rsid w:val="009F0F38"/>
    <w:pPr>
      <w:suppressLineNumbers/>
      <w:suppressAutoHyphens/>
      <w:autoSpaceDE/>
      <w:autoSpaceDN/>
      <w:adjustRightInd/>
      <w:snapToGrid/>
      <w:spacing w:after="180" w:line="259" w:lineRule="auto"/>
    </w:pPr>
    <w:rPr>
      <w:rFonts w:eastAsia="DengXian" w:cs="Lohit Devanagari"/>
      <w:sz w:val="20"/>
      <w:szCs w:val="20"/>
      <w:lang w:val="en-GB"/>
    </w:rPr>
  </w:style>
  <w:style w:type="paragraph" w:customStyle="1" w:styleId="HeaderandFooter">
    <w:name w:val="Header and Footer"/>
    <w:basedOn w:val="Normal"/>
    <w:qFormat/>
    <w:rsid w:val="009F0F38"/>
    <w:pPr>
      <w:suppressAutoHyphens/>
      <w:autoSpaceDE/>
      <w:autoSpaceDN/>
      <w:adjustRightInd/>
      <w:snapToGrid/>
      <w:spacing w:after="180" w:line="259" w:lineRule="auto"/>
    </w:pPr>
    <w:rPr>
      <w:rFonts w:eastAsia="DengXian"/>
      <w:sz w:val="20"/>
      <w:szCs w:val="20"/>
      <w:lang w:val="en-GB"/>
    </w:rPr>
  </w:style>
  <w:style w:type="table" w:customStyle="1" w:styleId="5-61">
    <w:name w:val="눈금 표 5 어둡게 - 강조색 61"/>
    <w:basedOn w:val="TableNormal"/>
    <w:uiPriority w:val="50"/>
    <w:qFormat/>
    <w:rsid w:val="009F0F38"/>
    <w:pPr>
      <w:suppressAutoHyphens/>
    </w:pPr>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F0F38"/>
    <w:pPr>
      <w:suppressAutoHyphens/>
    </w:pPr>
    <w:rPr>
      <w:rFonts w:eastAsia="DengXia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F0F38"/>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qFormat/>
    <w:rsid w:val="009F0F38"/>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F0F38"/>
    <w:rPr>
      <w:rFonts w:ascii="Times" w:eastAsia="Batang" w:hAnsi="Times"/>
      <w:szCs w:val="24"/>
      <w:lang w:val="en-GB" w:eastAsia="en-US"/>
    </w:rPr>
  </w:style>
  <w:style w:type="character" w:customStyle="1" w:styleId="BodyTextChar1">
    <w:name w:val="Body Text Char1"/>
    <w:aliases w:val="bt Char1"/>
    <w:semiHidden/>
    <w:rsid w:val="009F0F38"/>
    <w:rPr>
      <w:rFonts w:ascii="Times" w:eastAsia="Batang" w:hAnsi="Times"/>
      <w:szCs w:val="24"/>
      <w:lang w:val="en-GB" w:eastAsia="en-US"/>
    </w:rPr>
  </w:style>
  <w:style w:type="character" w:customStyle="1" w:styleId="TANChar">
    <w:name w:val="TAN Char"/>
    <w:link w:val="TAN"/>
    <w:qFormat/>
    <w:locked/>
    <w:rsid w:val="009F0F38"/>
    <w:rPr>
      <w:rFonts w:ascii="Arial" w:eastAsia="Malgun Gothic" w:hAnsi="Arial" w:cs="Arial"/>
      <w:sz w:val="18"/>
      <w:szCs w:val="18"/>
    </w:rPr>
  </w:style>
  <w:style w:type="character" w:customStyle="1" w:styleId="16">
    <w:name w:val="16"/>
    <w:qFormat/>
    <w:rsid w:val="009F0F38"/>
    <w:rPr>
      <w:rFonts w:ascii="Times New Roman" w:hAnsi="Times New Roman" w:cs="Times New Roman" w:hint="default"/>
      <w:color w:val="0000FF"/>
      <w:u w:val="single"/>
    </w:rPr>
  </w:style>
  <w:style w:type="character" w:customStyle="1" w:styleId="Mention1">
    <w:name w:val="Mention1"/>
    <w:uiPriority w:val="99"/>
    <w:unhideWhenUsed/>
    <w:rsid w:val="009F0F38"/>
    <w:rPr>
      <w:color w:val="2B579A"/>
      <w:shd w:val="clear" w:color="auto" w:fill="E6E6E6"/>
    </w:rPr>
  </w:style>
  <w:style w:type="character" w:customStyle="1" w:styleId="12">
    <w:name w:val="列表段落 字符1"/>
    <w:aliases w:val="Bullet list 字符"/>
    <w:uiPriority w:val="34"/>
    <w:qFormat/>
    <w:rsid w:val="009F0F38"/>
    <w:rPr>
      <w:sz w:val="22"/>
      <w:szCs w:val="22"/>
    </w:rPr>
  </w:style>
  <w:style w:type="table" w:customStyle="1" w:styleId="1-31">
    <w:name w:val="グリッド (表) 1 淡色 - アクセント 31"/>
    <w:basedOn w:val="TableNormal"/>
    <w:uiPriority w:val="46"/>
    <w:qFormat/>
    <w:rsid w:val="009F0F38"/>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0"/>
    <w:qFormat/>
    <w:locked/>
    <w:rsid w:val="009F0F38"/>
    <w:rPr>
      <w:rFonts w:eastAsia="Times New Roman"/>
      <w:b/>
      <w:bCs/>
      <w:lang w:val="en-GB" w:eastAsia="zh-CN"/>
    </w:rPr>
  </w:style>
  <w:style w:type="paragraph" w:customStyle="1" w:styleId="elementtoproof">
    <w:name w:val="elementtoproof"/>
    <w:basedOn w:val="Normal"/>
    <w:uiPriority w:val="99"/>
    <w:semiHidden/>
    <w:qFormat/>
    <w:rsid w:val="009F0F38"/>
    <w:pPr>
      <w:autoSpaceDE/>
      <w:autoSpaceDN/>
      <w:adjustRightInd/>
      <w:snapToGrid/>
      <w:spacing w:after="0"/>
      <w:jc w:val="left"/>
    </w:pPr>
    <w:rPr>
      <w:rFonts w:eastAsia="Malgun Gothic"/>
      <w:sz w:val="24"/>
      <w:szCs w:val="24"/>
      <w:lang w:eastAsia="ko-KR"/>
    </w:rPr>
  </w:style>
  <w:style w:type="numbering" w:customStyle="1" w:styleId="NoList11">
    <w:name w:val="No List11"/>
    <w:next w:val="NoList"/>
    <w:uiPriority w:val="99"/>
    <w:semiHidden/>
    <w:unhideWhenUsed/>
    <w:rsid w:val="009F0F38"/>
  </w:style>
  <w:style w:type="table" w:customStyle="1" w:styleId="TableGrid11">
    <w:name w:val="TableGrid11"/>
    <w:basedOn w:val="TableNormal"/>
    <w:next w:val="TableGrid"/>
    <w:uiPriority w:val="39"/>
    <w:qFormat/>
    <w:rsid w:val="009F0F38"/>
    <w:rPr>
      <w:rFonts w:eastAsia="Batang"/>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9F0F3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11">
    <w:name w:val="Style Bulleted11"/>
    <w:rsid w:val="009F0F38"/>
  </w:style>
  <w:style w:type="character" w:customStyle="1" w:styleId="52">
    <w:name w:val="(文字) (文字)5"/>
    <w:semiHidden/>
    <w:rsid w:val="009F0F38"/>
    <w:rPr>
      <w:rFonts w:ascii="Times New Roman" w:hAnsi="Times New Roman"/>
      <w:lang w:eastAsia="en-US"/>
    </w:rPr>
  </w:style>
  <w:style w:type="numbering" w:customStyle="1" w:styleId="StyleBulletedSymbolsymbolLeft025Hanging01">
    <w:name w:val="Style Bulleted Symbol (symbol) Left:  0.25&quot; Hanging:  0.1"/>
    <w:basedOn w:val="NoList"/>
    <w:rsid w:val="009F0F38"/>
  </w:style>
  <w:style w:type="table" w:customStyle="1" w:styleId="ColorfulList-Accent11">
    <w:name w:val="Colorful List - Accent 11"/>
    <w:basedOn w:val="TableNormal"/>
    <w:next w:val="ColorfulList-Accent1"/>
    <w:uiPriority w:val="34"/>
    <w:rsid w:val="009F0F38"/>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F0F3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9F0F38"/>
  </w:style>
  <w:style w:type="numbering" w:customStyle="1" w:styleId="StyleBulletedSymbolsymbolLeft025Hanging02511">
    <w:name w:val="Style Bulleted Symbol (symbol) Left:  0.25&quot; Hanging:  0.25&quot;11"/>
    <w:basedOn w:val="NoList"/>
    <w:rsid w:val="009F0F38"/>
  </w:style>
  <w:style w:type="numbering" w:customStyle="1" w:styleId="StyleBulletedSymbolsymbolLeft025Hanging02521">
    <w:name w:val="Style Bulleted Symbol (symbol) Left:  0.25&quot; Hanging:  0.25&quot;21"/>
    <w:basedOn w:val="NoList"/>
    <w:rsid w:val="009F0F38"/>
  </w:style>
  <w:style w:type="paragraph" w:customStyle="1" w:styleId="a1">
    <w:name w:val="表格题注"/>
    <w:next w:val="Normal"/>
    <w:qFormat/>
    <w:rsid w:val="009F0F38"/>
    <w:pPr>
      <w:keepLines/>
      <w:numPr>
        <w:ilvl w:val="8"/>
        <w:numId w:val="412"/>
      </w:numPr>
      <w:tabs>
        <w:tab w:val="left" w:pos="360"/>
        <w:tab w:val="num" w:pos="6480"/>
      </w:tabs>
      <w:spacing w:beforeLines="100" w:after="160" w:line="259" w:lineRule="auto"/>
      <w:ind w:left="1089" w:hanging="369"/>
      <w:jc w:val="center"/>
    </w:pPr>
    <w:rPr>
      <w:rFonts w:ascii="Arial" w:hAnsi="Arial"/>
      <w:sz w:val="18"/>
      <w:szCs w:val="18"/>
      <w:lang w:eastAsia="zh-CN"/>
    </w:rPr>
  </w:style>
  <w:style w:type="paragraph" w:customStyle="1" w:styleId="a0">
    <w:name w:val="插图题注"/>
    <w:next w:val="Normal"/>
    <w:qFormat/>
    <w:rsid w:val="009F0F38"/>
    <w:pPr>
      <w:numPr>
        <w:ilvl w:val="7"/>
        <w:numId w:val="412"/>
      </w:numPr>
      <w:tabs>
        <w:tab w:val="num" w:pos="360"/>
        <w:tab w:val="num" w:pos="5760"/>
      </w:tabs>
      <w:spacing w:afterLines="100" w:after="160" w:line="259" w:lineRule="auto"/>
      <w:ind w:left="1089" w:hanging="369"/>
      <w:jc w:val="center"/>
    </w:pPr>
    <w:rPr>
      <w:rFonts w:ascii="Arial" w:hAnsi="Arial"/>
      <w:sz w:val="18"/>
      <w:szCs w:val="18"/>
      <w:lang w:eastAsia="zh-CN"/>
    </w:rPr>
  </w:style>
  <w:style w:type="paragraph" w:customStyle="1" w:styleId="21">
    <w:name w:val="列出段落2"/>
    <w:basedOn w:val="Normal"/>
    <w:uiPriority w:val="34"/>
    <w:qFormat/>
    <w:rsid w:val="009F0F38"/>
    <w:pPr>
      <w:suppressAutoHyphens/>
      <w:autoSpaceDE/>
      <w:autoSpaceDN/>
      <w:adjustRightInd/>
      <w:snapToGrid/>
      <w:spacing w:after="50" w:line="259" w:lineRule="auto"/>
      <w:ind w:left="840"/>
    </w:pPr>
    <w:rPr>
      <w:rFonts w:ascii="Cambria" w:eastAsia="SimHei" w:hAnsi="Cambria" w:cs="SimSun"/>
      <w:sz w:val="20"/>
      <w:szCs w:val="20"/>
    </w:rPr>
  </w:style>
  <w:style w:type="paragraph" w:customStyle="1" w:styleId="14">
    <w:name w:val="목록 단락1"/>
    <w:basedOn w:val="Normal"/>
    <w:uiPriority w:val="34"/>
    <w:qFormat/>
    <w:rsid w:val="009F0F38"/>
    <w:pPr>
      <w:suppressAutoHyphens/>
      <w:autoSpaceDE/>
      <w:autoSpaceDN/>
      <w:adjustRightInd/>
      <w:snapToGrid/>
      <w:spacing w:after="50" w:line="259" w:lineRule="auto"/>
      <w:ind w:left="840"/>
    </w:pPr>
    <w:rPr>
      <w:rFonts w:ascii="Cambria" w:eastAsia="SimHei" w:hAnsi="Cambria" w:cs="SimSun"/>
      <w:sz w:val="20"/>
      <w:szCs w:val="20"/>
    </w:rPr>
  </w:style>
  <w:style w:type="paragraph" w:customStyle="1" w:styleId="Reference">
    <w:name w:val="Reference"/>
    <w:basedOn w:val="BodyText"/>
    <w:link w:val="ReferenceChar"/>
    <w:uiPriority w:val="99"/>
    <w:qFormat/>
    <w:rsid w:val="009F0F38"/>
    <w:pPr>
      <w:numPr>
        <w:numId w:val="429"/>
      </w:numPr>
      <w:tabs>
        <w:tab w:val="clear" w:pos="567"/>
        <w:tab w:val="num" w:pos="360"/>
        <w:tab w:val="left" w:pos="720"/>
      </w:tabs>
      <w:autoSpaceDE/>
      <w:autoSpaceDN/>
      <w:adjustRightInd/>
      <w:spacing w:line="259" w:lineRule="auto"/>
      <w:ind w:left="720" w:hanging="360"/>
      <w:jc w:val="left"/>
    </w:pPr>
    <w:rPr>
      <w:rFonts w:ascii="Arial" w:eastAsia="Batang" w:hAnsi="Arial" w:cs="Arial"/>
    </w:rPr>
  </w:style>
  <w:style w:type="character" w:customStyle="1" w:styleId="B5Char">
    <w:name w:val="B5 Char"/>
    <w:link w:val="B5"/>
    <w:uiPriority w:val="99"/>
    <w:locked/>
    <w:rsid w:val="009F0F38"/>
    <w:rPr>
      <w:rFonts w:eastAsia="DengXian"/>
      <w:lang w:val="en-GB"/>
    </w:rPr>
  </w:style>
  <w:style w:type="character" w:customStyle="1" w:styleId="ListChar">
    <w:name w:val="List Char"/>
    <w:link w:val="List"/>
    <w:qFormat/>
    <w:locked/>
    <w:rsid w:val="009F0F38"/>
    <w:rPr>
      <w:sz w:val="22"/>
      <w:szCs w:val="22"/>
    </w:rPr>
  </w:style>
  <w:style w:type="character" w:customStyle="1" w:styleId="List2Char">
    <w:name w:val="List 2 Char"/>
    <w:link w:val="List2"/>
    <w:qFormat/>
    <w:locked/>
    <w:rsid w:val="009F0F38"/>
    <w:rPr>
      <w:rFonts w:eastAsia="Malgun Gothic"/>
      <w:lang w:val="en-GB"/>
    </w:rPr>
  </w:style>
  <w:style w:type="character" w:customStyle="1" w:styleId="List3Char">
    <w:name w:val="List 3 Char"/>
    <w:link w:val="List3"/>
    <w:uiPriority w:val="99"/>
    <w:qFormat/>
    <w:locked/>
    <w:rsid w:val="009F0F38"/>
    <w:rPr>
      <w:rFonts w:eastAsia="DengXian"/>
      <w:lang w:val="en-GB"/>
    </w:rPr>
  </w:style>
  <w:style w:type="character" w:customStyle="1" w:styleId="TitleChar1">
    <w:name w:val="Title Char1"/>
    <w:qFormat/>
    <w:rsid w:val="009F0F38"/>
    <w:rPr>
      <w:rFonts w:ascii="Arial" w:eastAsia="MS PGothic" w:hAnsi="Arial" w:cs="Arial"/>
      <w:b/>
      <w:sz w:val="21"/>
      <w:szCs w:val="21"/>
      <w:lang w:eastAsia="zh-CN"/>
    </w:rPr>
  </w:style>
  <w:style w:type="character" w:customStyle="1" w:styleId="a8">
    <w:name w:val="本文インデント (文字)"/>
    <w:uiPriority w:val="99"/>
    <w:semiHidden/>
    <w:qFormat/>
    <w:rsid w:val="009F0F38"/>
    <w:rPr>
      <w:rFonts w:ascii="Times" w:eastAsia="PMingLiU" w:hAnsi="Times" w:cs="PMingLiU"/>
      <w:kern w:val="0"/>
      <w:sz w:val="20"/>
      <w:szCs w:val="20"/>
      <w:lang w:eastAsia="en-US"/>
    </w:rPr>
  </w:style>
  <w:style w:type="character" w:customStyle="1" w:styleId="table0">
    <w:name w:val="table 字符"/>
    <w:link w:val="table"/>
    <w:uiPriority w:val="99"/>
    <w:qFormat/>
    <w:locked/>
    <w:rsid w:val="009F0F38"/>
    <w:rPr>
      <w:rFonts w:ascii="Calibri" w:eastAsia="MS PGothic" w:hAnsi="Calibri" w:cs="Calibri"/>
      <w:szCs w:val="24"/>
      <w:lang w:eastAsia="zh-CN"/>
    </w:rPr>
  </w:style>
  <w:style w:type="paragraph" w:customStyle="1" w:styleId="table">
    <w:name w:val="table"/>
    <w:basedOn w:val="Normal"/>
    <w:next w:val="Normal"/>
    <w:link w:val="table0"/>
    <w:uiPriority w:val="99"/>
    <w:qFormat/>
    <w:rsid w:val="009F0F38"/>
    <w:pPr>
      <w:numPr>
        <w:numId w:val="456"/>
      </w:numPr>
      <w:tabs>
        <w:tab w:val="num" w:pos="360"/>
      </w:tabs>
      <w:autoSpaceDE/>
      <w:autoSpaceDN/>
      <w:adjustRightInd/>
      <w:snapToGrid/>
      <w:spacing w:line="254" w:lineRule="auto"/>
      <w:jc w:val="center"/>
    </w:pPr>
    <w:rPr>
      <w:rFonts w:ascii="Calibri" w:eastAsia="MS PGothic" w:hAnsi="Calibri" w:cs="Calibri"/>
      <w:sz w:val="20"/>
      <w:szCs w:val="24"/>
      <w:lang w:eastAsia="zh-CN"/>
    </w:rPr>
  </w:style>
  <w:style w:type="paragraph" w:customStyle="1" w:styleId="Revision2">
    <w:name w:val="Revision2"/>
    <w:uiPriority w:val="99"/>
    <w:semiHidden/>
    <w:qFormat/>
    <w:rsid w:val="009F0F38"/>
    <w:pPr>
      <w:spacing w:after="160" w:line="254" w:lineRule="auto"/>
    </w:pPr>
    <w:rPr>
      <w:lang w:val="en-GB"/>
    </w:rPr>
  </w:style>
  <w:style w:type="character" w:customStyle="1" w:styleId="figure1">
    <w:name w:val="figure 字符"/>
    <w:link w:val="figure"/>
    <w:uiPriority w:val="99"/>
    <w:qFormat/>
    <w:locked/>
    <w:rsid w:val="009F0F38"/>
    <w:rPr>
      <w:rFonts w:eastAsia="Times New Roman"/>
      <w:sz w:val="22"/>
      <w:szCs w:val="24"/>
      <w:lang w:val="x-none"/>
    </w:rPr>
  </w:style>
  <w:style w:type="character" w:customStyle="1" w:styleId="observation1">
    <w:name w:val="observation 字符"/>
    <w:link w:val="observation"/>
    <w:qFormat/>
    <w:locked/>
    <w:rsid w:val="009F0F38"/>
    <w:rPr>
      <w:rFonts w:ascii="Calibri" w:eastAsia="MS PGothic" w:hAnsi="Calibri" w:cs="Calibri"/>
      <w:b/>
      <w:szCs w:val="21"/>
      <w:lang w:eastAsia="zh-CN"/>
    </w:rPr>
  </w:style>
  <w:style w:type="paragraph" w:customStyle="1" w:styleId="observation">
    <w:name w:val="observation"/>
    <w:basedOn w:val="Normal"/>
    <w:link w:val="observation1"/>
    <w:qFormat/>
    <w:rsid w:val="009F0F38"/>
    <w:pPr>
      <w:numPr>
        <w:numId w:val="457"/>
      </w:numPr>
      <w:tabs>
        <w:tab w:val="num" w:pos="360"/>
      </w:tabs>
      <w:autoSpaceDE/>
      <w:autoSpaceDN/>
      <w:adjustRightInd/>
      <w:snapToGrid/>
      <w:spacing w:beforeLines="50" w:afterLines="50" w:after="0" w:line="254" w:lineRule="auto"/>
      <w:ind w:left="1260" w:firstLine="0"/>
    </w:pPr>
    <w:rPr>
      <w:rFonts w:ascii="Calibri" w:eastAsia="MS PGothic" w:hAnsi="Calibri" w:cs="Calibri"/>
      <w:b/>
      <w:sz w:val="20"/>
      <w:szCs w:val="21"/>
      <w:lang w:eastAsia="zh-CN"/>
    </w:rPr>
  </w:style>
  <w:style w:type="character" w:customStyle="1" w:styleId="proposalChar0">
    <w:name w:val="proposal Char"/>
    <w:link w:val="proposal"/>
    <w:qFormat/>
    <w:locked/>
    <w:rsid w:val="009F0F38"/>
    <w:rPr>
      <w:b/>
      <w:lang w:eastAsia="zh-CN"/>
    </w:rPr>
  </w:style>
  <w:style w:type="paragraph" w:customStyle="1" w:styleId="Revision3">
    <w:name w:val="Revision3"/>
    <w:uiPriority w:val="99"/>
    <w:semiHidden/>
    <w:qFormat/>
    <w:rsid w:val="009F0F38"/>
    <w:pPr>
      <w:spacing w:after="160" w:line="254" w:lineRule="auto"/>
    </w:pPr>
    <w:rPr>
      <w:lang w:val="en-GB"/>
    </w:rPr>
  </w:style>
  <w:style w:type="paragraph" w:customStyle="1" w:styleId="17">
    <w:name w:val="修订1"/>
    <w:uiPriority w:val="99"/>
    <w:semiHidden/>
    <w:qFormat/>
    <w:rsid w:val="009F0F38"/>
    <w:pPr>
      <w:spacing w:after="160" w:line="254" w:lineRule="auto"/>
    </w:pPr>
    <w:rPr>
      <w:lang w:val="en-GB"/>
    </w:rPr>
  </w:style>
  <w:style w:type="character" w:customStyle="1" w:styleId="RAN1bullet2Char">
    <w:name w:val="RAN1 bullet2 Char"/>
    <w:link w:val="RAN1bullet2"/>
    <w:uiPriority w:val="99"/>
    <w:qFormat/>
    <w:locked/>
    <w:rsid w:val="009F0F38"/>
    <w:rPr>
      <w:rFonts w:ascii="Times" w:eastAsia="Batang" w:hAnsi="Times" w:cs="Calibri"/>
      <w:szCs w:val="21"/>
      <w:lang w:eastAsia="zh-TW"/>
    </w:rPr>
  </w:style>
  <w:style w:type="paragraph" w:customStyle="1" w:styleId="RAN1bullet2">
    <w:name w:val="RAN1 bullet2"/>
    <w:basedOn w:val="Normal"/>
    <w:link w:val="RAN1bullet2Char"/>
    <w:uiPriority w:val="99"/>
    <w:qFormat/>
    <w:rsid w:val="009F0F38"/>
    <w:pPr>
      <w:numPr>
        <w:ilvl w:val="1"/>
        <w:numId w:val="458"/>
      </w:numPr>
      <w:tabs>
        <w:tab w:val="clear" w:pos="1440"/>
        <w:tab w:val="num" w:pos="360"/>
      </w:tabs>
      <w:autoSpaceDE/>
      <w:autoSpaceDN/>
      <w:adjustRightInd/>
      <w:snapToGrid/>
      <w:spacing w:after="160" w:line="254" w:lineRule="auto"/>
      <w:ind w:left="0" w:firstLine="0"/>
    </w:pPr>
    <w:rPr>
      <w:rFonts w:ascii="Times" w:eastAsia="Batang" w:hAnsi="Times" w:cs="Calibri"/>
      <w:sz w:val="20"/>
      <w:szCs w:val="21"/>
      <w:lang w:eastAsia="zh-TW"/>
    </w:rPr>
  </w:style>
  <w:style w:type="paragraph" w:customStyle="1" w:styleId="berarbeitung1">
    <w:name w:val="Überarbeitung1"/>
    <w:uiPriority w:val="99"/>
    <w:semiHidden/>
    <w:qFormat/>
    <w:rsid w:val="009F0F38"/>
    <w:pPr>
      <w:spacing w:after="160" w:line="254" w:lineRule="auto"/>
    </w:pPr>
    <w:rPr>
      <w:lang w:val="en-GB"/>
    </w:rPr>
  </w:style>
  <w:style w:type="paragraph" w:customStyle="1" w:styleId="23">
    <w:name w:val="修订2"/>
    <w:uiPriority w:val="99"/>
    <w:semiHidden/>
    <w:qFormat/>
    <w:rsid w:val="009F0F38"/>
    <w:pPr>
      <w:spacing w:after="160" w:line="254" w:lineRule="auto"/>
    </w:pPr>
    <w:rPr>
      <w:lang w:val="en-GB"/>
    </w:rPr>
  </w:style>
  <w:style w:type="paragraph" w:customStyle="1" w:styleId="30">
    <w:name w:val="修订3"/>
    <w:uiPriority w:val="99"/>
    <w:semiHidden/>
    <w:qFormat/>
    <w:rsid w:val="009F0F38"/>
    <w:pPr>
      <w:spacing w:after="160" w:line="254" w:lineRule="auto"/>
    </w:pPr>
    <w:rPr>
      <w:lang w:val="en-GB"/>
    </w:rPr>
  </w:style>
  <w:style w:type="paragraph" w:customStyle="1" w:styleId="40">
    <w:name w:val="修订4"/>
    <w:uiPriority w:val="99"/>
    <w:semiHidden/>
    <w:qFormat/>
    <w:rsid w:val="009F0F38"/>
    <w:pPr>
      <w:spacing w:after="160" w:line="254" w:lineRule="auto"/>
    </w:pPr>
    <w:rPr>
      <w:lang w:val="en-GB"/>
    </w:rPr>
  </w:style>
  <w:style w:type="paragraph" w:customStyle="1" w:styleId="TOC10">
    <w:name w:val="TOC 标题1"/>
    <w:basedOn w:val="Heading1"/>
    <w:next w:val="Normal"/>
    <w:uiPriority w:val="39"/>
    <w:semiHidden/>
    <w:qFormat/>
    <w:rsid w:val="009F0F38"/>
    <w:pPr>
      <w:keepLines/>
      <w:numPr>
        <w:numId w:val="0"/>
      </w:numPr>
      <w:pBdr>
        <w:top w:val="none" w:sz="0" w:space="0" w:color="auto"/>
      </w:pBd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paragraph" w:customStyle="1" w:styleId="Heading1unnumbered">
    <w:name w:val="Heading 1 unnumbered"/>
    <w:basedOn w:val="Heading1"/>
    <w:next w:val="BodyText"/>
    <w:uiPriority w:val="99"/>
    <w:qFormat/>
    <w:rsid w:val="009F0F38"/>
    <w:pPr>
      <w:numPr>
        <w:numId w:val="0"/>
      </w:numPr>
      <w:pBdr>
        <w:top w:val="none" w:sz="0" w:space="0" w:color="auto"/>
      </w:pBdr>
      <w:tabs>
        <w:tab w:val="left" w:pos="0"/>
      </w:tabs>
      <w:autoSpaceDE/>
      <w:autoSpaceDN/>
      <w:adjustRightInd/>
      <w:snapToGrid/>
      <w:spacing w:before="360" w:after="240"/>
      <w:ind w:left="360" w:hanging="360"/>
      <w:jc w:val="left"/>
      <w:outlineLvl w:val="9"/>
    </w:pPr>
    <w:rPr>
      <w:rFonts w:ascii="Times New Roman" w:eastAsia="MS Gothic" w:hAnsi="Times New Roman"/>
      <w:b w:val="0"/>
      <w:bCs w:val="0"/>
      <w:kern w:val="28"/>
      <w:sz w:val="32"/>
      <w:szCs w:val="20"/>
      <w:lang w:val="en-GB" w:eastAsia="ja-JP"/>
    </w:rPr>
  </w:style>
  <w:style w:type="character" w:customStyle="1" w:styleId="EQChar">
    <w:name w:val="EQ Char"/>
    <w:link w:val="EQ"/>
    <w:qFormat/>
    <w:locked/>
    <w:rsid w:val="009F0F38"/>
    <w:rPr>
      <w:rFonts w:eastAsia="Malgun Gothic"/>
      <w:noProof/>
      <w:lang w:val="en-GB"/>
    </w:rPr>
  </w:style>
  <w:style w:type="paragraph" w:customStyle="1" w:styleId="lptext">
    <w:name w:val="lˆptext"/>
    <w:basedOn w:val="Normal"/>
    <w:uiPriority w:val="99"/>
    <w:qFormat/>
    <w:rsid w:val="009F0F38"/>
    <w:pPr>
      <w:autoSpaceDE/>
      <w:autoSpaceDN/>
      <w:adjustRightInd/>
      <w:snapToGrid/>
      <w:spacing w:before="100" w:after="100" w:line="254" w:lineRule="auto"/>
      <w:ind w:left="860"/>
    </w:pPr>
    <w:rPr>
      <w:rFonts w:ascii="Times" w:eastAsia="MS PGothic" w:hAnsi="Times" w:cs="Calibri"/>
      <w:sz w:val="21"/>
      <w:szCs w:val="21"/>
      <w:lang w:eastAsia="zh-TW"/>
    </w:rPr>
  </w:style>
  <w:style w:type="paragraph" w:customStyle="1" w:styleId="a">
    <w:name w:val="佐藤２"/>
    <w:basedOn w:val="Normal"/>
    <w:uiPriority w:val="99"/>
    <w:qFormat/>
    <w:rsid w:val="009F0F38"/>
    <w:pPr>
      <w:numPr>
        <w:numId w:val="459"/>
      </w:numPr>
      <w:tabs>
        <w:tab w:val="num" w:pos="360"/>
      </w:tabs>
      <w:autoSpaceDE/>
      <w:autoSpaceDN/>
      <w:adjustRightInd/>
      <w:snapToGrid/>
      <w:spacing w:after="180" w:line="254" w:lineRule="auto"/>
      <w:ind w:left="0" w:firstLine="0"/>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9F0F38"/>
    <w:pPr>
      <w:numPr>
        <w:numId w:val="4"/>
      </w:numPr>
      <w:tabs>
        <w:tab w:val="left" w:pos="360"/>
      </w:tabs>
      <w:snapToGrid/>
      <w:spacing w:after="240" w:line="254" w:lineRule="auto"/>
      <w:ind w:left="714" w:hanging="357"/>
      <w:jc w:val="both"/>
    </w:pPr>
    <w:rPr>
      <w:rFonts w:ascii="Arial" w:eastAsia="MS PGothic" w:hAnsi="Arial" w:cs="Calibri"/>
      <w:sz w:val="21"/>
      <w:szCs w:val="21"/>
      <w:lang w:val="en-US" w:eastAsia="zh-TW"/>
    </w:rPr>
  </w:style>
  <w:style w:type="paragraph" w:customStyle="1" w:styleId="TitleText">
    <w:name w:val="Title Text"/>
    <w:basedOn w:val="Normal"/>
    <w:next w:val="Normal"/>
    <w:uiPriority w:val="99"/>
    <w:qFormat/>
    <w:rsid w:val="009F0F38"/>
    <w:pPr>
      <w:autoSpaceDE/>
      <w:autoSpaceDN/>
      <w:adjustRightInd/>
      <w:snapToGrid/>
      <w:spacing w:after="220" w:line="254" w:lineRule="auto"/>
    </w:pPr>
    <w:rPr>
      <w:rFonts w:ascii="Arial" w:eastAsia="MS PGothic" w:hAnsi="Arial" w:cs="Calibri"/>
      <w:b/>
      <w:szCs w:val="21"/>
      <w:lang w:eastAsia="zh-TW"/>
    </w:rPr>
  </w:style>
  <w:style w:type="paragraph" w:customStyle="1" w:styleId="TableText">
    <w:name w:val="Table_Text"/>
    <w:basedOn w:val="Normal"/>
    <w:uiPriority w:val="99"/>
    <w:qFormat/>
    <w:rsid w:val="009F0F38"/>
    <w:pPr>
      <w:keepNext/>
      <w:tabs>
        <w:tab w:val="left" w:pos="794"/>
        <w:tab w:val="left" w:pos="1191"/>
        <w:tab w:val="left" w:pos="1588"/>
        <w:tab w:val="left" w:pos="1985"/>
      </w:tabs>
      <w:autoSpaceDE/>
      <w:autoSpaceDN/>
      <w:adjustRightInd/>
      <w:snapToGrid/>
      <w:spacing w:before="100" w:after="100" w:line="190" w:lineRule="exact"/>
    </w:pPr>
    <w:rPr>
      <w:rFonts w:ascii="Calibri" w:eastAsia="MS PGothic" w:hAnsi="Calibri" w:cs="Calibri"/>
      <w:sz w:val="18"/>
      <w:szCs w:val="21"/>
      <w:lang w:eastAsia="zh-TW"/>
    </w:rPr>
  </w:style>
  <w:style w:type="paragraph" w:customStyle="1" w:styleId="shortcode">
    <w:name w:val="shortcode"/>
    <w:basedOn w:val="BodyText"/>
    <w:uiPriority w:val="99"/>
    <w:qFormat/>
    <w:rsid w:val="009F0F38"/>
    <w:pPr>
      <w:keepNext/>
      <w:tabs>
        <w:tab w:val="left" w:pos="1247"/>
        <w:tab w:val="left" w:pos="2552"/>
        <w:tab w:val="left" w:pos="3856"/>
        <w:tab w:val="left" w:pos="5216"/>
        <w:tab w:val="left" w:pos="6464"/>
        <w:tab w:val="left" w:pos="7768"/>
        <w:tab w:val="left" w:pos="9072"/>
        <w:tab w:val="left" w:pos="10206"/>
      </w:tabs>
      <w:overflowPunct w:val="0"/>
      <w:snapToGrid/>
      <w:spacing w:after="160" w:line="480" w:lineRule="auto"/>
    </w:pPr>
    <w:rPr>
      <w:rFonts w:ascii="Times" w:eastAsia="Mincho" w:hAnsi="Times" w:cs="Calibri"/>
      <w:sz w:val="21"/>
      <w:szCs w:val="21"/>
      <w:lang w:eastAsia="zh-CN"/>
    </w:rPr>
  </w:style>
  <w:style w:type="paragraph" w:customStyle="1" w:styleId="RecCCITT">
    <w:name w:val="Rec_CCITT_#"/>
    <w:basedOn w:val="Normal"/>
    <w:uiPriority w:val="99"/>
    <w:qFormat/>
    <w:rsid w:val="009F0F38"/>
    <w:pPr>
      <w:keepNext/>
      <w:keepLines/>
      <w:autoSpaceDE/>
      <w:autoSpaceDN/>
      <w:adjustRightInd/>
      <w:snapToGrid/>
      <w:spacing w:after="180" w:line="254" w:lineRule="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9F0F38"/>
    <w:rPr>
      <w:rFonts w:ascii="Arial" w:eastAsia="Batang" w:hAnsi="Arial" w:cs="Arial"/>
    </w:rPr>
  </w:style>
  <w:style w:type="paragraph" w:customStyle="1" w:styleId="HTMLBody">
    <w:name w:val="HTML Body"/>
    <w:uiPriority w:val="99"/>
    <w:qFormat/>
    <w:rsid w:val="009F0F38"/>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9F0F38"/>
    <w:pPr>
      <w:keepNext/>
      <w:numPr>
        <w:numId w:val="461"/>
      </w:numPr>
      <w:tabs>
        <w:tab w:val="clear" w:pos="851"/>
        <w:tab w:val="num" w:pos="360"/>
      </w:tabs>
      <w:kinsoku w:val="0"/>
      <w:overflowPunct w:val="0"/>
      <w:autoSpaceDE w:val="0"/>
      <w:autoSpaceDN w:val="0"/>
      <w:adjustRightInd w:val="0"/>
      <w:spacing w:before="60" w:after="60" w:line="254" w:lineRule="auto"/>
      <w:ind w:left="0" w:firstLine="0"/>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9F0F38"/>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9F0F38"/>
    <w:pPr>
      <w:keepNext/>
      <w:tabs>
        <w:tab w:val="left" w:pos="720"/>
      </w:tabs>
      <w:autoSpaceDE w:val="0"/>
      <w:autoSpaceDN w:val="0"/>
      <w:adjustRightInd w:val="0"/>
      <w:spacing w:after="160" w:line="254"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9F0F38"/>
    <w:pPr>
      <w:keepNext/>
      <w:tabs>
        <w:tab w:val="left" w:pos="720"/>
      </w:tabs>
      <w:autoSpaceDE w:val="0"/>
      <w:autoSpaceDN w:val="0"/>
      <w:adjustRightInd w:val="0"/>
      <w:spacing w:after="160" w:line="254" w:lineRule="auto"/>
      <w:ind w:left="720" w:hanging="360"/>
      <w:jc w:val="both"/>
    </w:pPr>
    <w:rPr>
      <w:rFonts w:eastAsia="Times New Roman"/>
      <w:kern w:val="2"/>
      <w:lang w:val="en-GB" w:eastAsia="zh-CN"/>
    </w:rPr>
  </w:style>
  <w:style w:type="paragraph" w:customStyle="1" w:styleId="810">
    <w:name w:val="表 (赤)  81"/>
    <w:basedOn w:val="Normal"/>
    <w:uiPriority w:val="34"/>
    <w:qFormat/>
    <w:rsid w:val="009F0F38"/>
    <w:pPr>
      <w:autoSpaceDE/>
      <w:autoSpaceDN/>
      <w:adjustRightInd/>
      <w:snapToGrid/>
      <w:spacing w:after="160" w:line="254" w:lineRule="auto"/>
      <w:ind w:leftChars="400" w:left="840"/>
    </w:pPr>
    <w:rPr>
      <w:rFonts w:ascii="MS PGothic" w:eastAsia="MS PGothic" w:hAnsi="MS PGothic" w:cs="MS PGothic"/>
      <w:sz w:val="21"/>
      <w:szCs w:val="24"/>
      <w:lang w:eastAsia="zh-TW"/>
    </w:rPr>
  </w:style>
  <w:style w:type="paragraph" w:customStyle="1" w:styleId="710">
    <w:name w:val="表 (赤)  71"/>
    <w:uiPriority w:val="99"/>
    <w:semiHidden/>
    <w:qFormat/>
    <w:rsid w:val="009F0F38"/>
    <w:pPr>
      <w:spacing w:after="160" w:line="254" w:lineRule="auto"/>
    </w:pPr>
    <w:rPr>
      <w:rFonts w:eastAsia="MS Gothic"/>
      <w:sz w:val="24"/>
      <w:lang w:val="en-GB" w:eastAsia="ja-JP"/>
    </w:rPr>
  </w:style>
  <w:style w:type="character" w:customStyle="1" w:styleId="Doc-titleChar">
    <w:name w:val="Doc-title Char"/>
    <w:link w:val="Doc-title"/>
    <w:qFormat/>
    <w:locked/>
    <w:rsid w:val="009F0F38"/>
    <w:rPr>
      <w:rFonts w:ascii="Arial" w:hAnsi="Arial" w:cs="Arial"/>
      <w:szCs w:val="24"/>
      <w:lang w:val="en-GB" w:eastAsia="en-GB"/>
    </w:rPr>
  </w:style>
  <w:style w:type="paragraph" w:customStyle="1" w:styleId="Doc-title">
    <w:name w:val="Doc-title"/>
    <w:basedOn w:val="Normal"/>
    <w:next w:val="Doc-text2"/>
    <w:link w:val="Doc-titleChar"/>
    <w:qFormat/>
    <w:rsid w:val="009F0F38"/>
    <w:pPr>
      <w:autoSpaceDE/>
      <w:autoSpaceDN/>
      <w:adjustRightInd/>
      <w:snapToGrid/>
      <w:spacing w:after="160" w:line="254" w:lineRule="auto"/>
      <w:ind w:left="1260" w:hanging="1260"/>
    </w:pPr>
    <w:rPr>
      <w:rFonts w:ascii="Arial" w:hAnsi="Arial" w:cs="Arial"/>
      <w:sz w:val="20"/>
      <w:szCs w:val="24"/>
      <w:lang w:val="en-GB" w:eastAsia="en-GB"/>
    </w:rPr>
  </w:style>
  <w:style w:type="paragraph" w:customStyle="1" w:styleId="INDENT1">
    <w:name w:val="INDENT1"/>
    <w:basedOn w:val="Normal"/>
    <w:uiPriority w:val="99"/>
    <w:qFormat/>
    <w:rsid w:val="009F0F38"/>
    <w:pPr>
      <w:overflowPunct w:val="0"/>
      <w:snapToGrid/>
      <w:spacing w:after="180" w:line="254" w:lineRule="auto"/>
      <w:ind w:left="851"/>
    </w:pPr>
    <w:rPr>
      <w:rFonts w:ascii="Calibri" w:eastAsia="MS PGothic" w:hAnsi="Calibri" w:cs="Calibri"/>
      <w:sz w:val="20"/>
      <w:szCs w:val="21"/>
      <w:lang w:eastAsia="en-GB"/>
    </w:rPr>
  </w:style>
  <w:style w:type="paragraph" w:customStyle="1" w:styleId="INDENT2">
    <w:name w:val="INDENT2"/>
    <w:basedOn w:val="Normal"/>
    <w:uiPriority w:val="99"/>
    <w:qFormat/>
    <w:rsid w:val="009F0F38"/>
    <w:pPr>
      <w:overflowPunct w:val="0"/>
      <w:snapToGrid/>
      <w:spacing w:after="180" w:line="254" w:lineRule="auto"/>
      <w:ind w:left="1135" w:hanging="284"/>
    </w:pPr>
    <w:rPr>
      <w:rFonts w:ascii="Calibri" w:eastAsia="MS PGothic" w:hAnsi="Calibri" w:cs="Calibri"/>
      <w:sz w:val="20"/>
      <w:szCs w:val="21"/>
      <w:lang w:eastAsia="en-GB"/>
    </w:rPr>
  </w:style>
  <w:style w:type="paragraph" w:customStyle="1" w:styleId="INDENT3">
    <w:name w:val="INDENT3"/>
    <w:basedOn w:val="Normal"/>
    <w:uiPriority w:val="99"/>
    <w:qFormat/>
    <w:rsid w:val="009F0F38"/>
    <w:pPr>
      <w:overflowPunct w:val="0"/>
      <w:snapToGrid/>
      <w:spacing w:after="180" w:line="254" w:lineRule="auto"/>
      <w:ind w:left="1701" w:hanging="567"/>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9F0F38"/>
    <w:pPr>
      <w:keepLines/>
      <w:tabs>
        <w:tab w:val="left" w:pos="794"/>
        <w:tab w:val="left" w:pos="1191"/>
        <w:tab w:val="left" w:pos="1588"/>
        <w:tab w:val="left" w:pos="1985"/>
      </w:tabs>
      <w:overflowPunct w:val="0"/>
      <w:snapToGrid/>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9F0F38"/>
    <w:pPr>
      <w:tabs>
        <w:tab w:val="left" w:pos="794"/>
        <w:tab w:val="left" w:pos="1191"/>
        <w:tab w:val="left" w:pos="1588"/>
        <w:tab w:val="left" w:pos="1985"/>
      </w:tabs>
      <w:overflowPunct w:val="0"/>
      <w:snapToGrid/>
      <w:spacing w:before="86" w:after="180" w:line="254" w:lineRule="auto"/>
      <w:ind w:left="1588" w:hanging="397"/>
    </w:pPr>
    <w:rPr>
      <w:rFonts w:ascii="Calibri" w:eastAsia="MS PGothic" w:hAnsi="Calibri" w:cs="Calibri"/>
      <w:sz w:val="20"/>
      <w:szCs w:val="21"/>
      <w:lang w:eastAsia="en-GB"/>
    </w:rPr>
  </w:style>
  <w:style w:type="paragraph" w:customStyle="1" w:styleId="CouvRecTitle">
    <w:name w:val="Couv Rec Title"/>
    <w:basedOn w:val="Normal"/>
    <w:uiPriority w:val="99"/>
    <w:qFormat/>
    <w:rsid w:val="009F0F38"/>
    <w:pPr>
      <w:keepNext/>
      <w:keepLines/>
      <w:overflowPunct w:val="0"/>
      <w:snapToGrid/>
      <w:spacing w:before="240" w:after="180" w:line="254" w:lineRule="auto"/>
      <w:ind w:left="1418"/>
    </w:pPr>
    <w:rPr>
      <w:rFonts w:ascii="Arial" w:eastAsia="MS PGothic" w:hAnsi="Arial" w:cs="Calibri"/>
      <w:b/>
      <w:sz w:val="36"/>
      <w:szCs w:val="21"/>
      <w:lang w:eastAsia="en-GB"/>
    </w:rPr>
  </w:style>
  <w:style w:type="paragraph" w:customStyle="1" w:styleId="numberedlist0">
    <w:name w:val="numbered list"/>
    <w:basedOn w:val="ListBullet"/>
    <w:uiPriority w:val="99"/>
    <w:qFormat/>
    <w:rsid w:val="009F0F3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line="254" w:lineRule="auto"/>
      <w:ind w:left="360" w:hanging="360"/>
      <w:jc w:val="both"/>
    </w:pPr>
    <w:rPr>
      <w:rFonts w:ascii="Times" w:eastAsia="MS Mincho" w:hAnsi="Times" w:cs="Calibri"/>
      <w:szCs w:val="21"/>
      <w:lang w:val="en-US" w:eastAsia="zh-TW"/>
    </w:rPr>
  </w:style>
  <w:style w:type="paragraph" w:customStyle="1" w:styleId="CRfront">
    <w:name w:val="CR_front"/>
    <w:next w:val="Normal"/>
    <w:uiPriority w:val="99"/>
    <w:qFormat/>
    <w:rsid w:val="009F0F38"/>
    <w:pPr>
      <w:spacing w:after="160" w:line="254" w:lineRule="auto"/>
    </w:pPr>
    <w:rPr>
      <w:rFonts w:ascii="Arial" w:eastAsia="MS Mincho" w:hAnsi="Arial"/>
      <w:lang w:val="en-GB"/>
    </w:rPr>
  </w:style>
  <w:style w:type="paragraph" w:customStyle="1" w:styleId="TabList">
    <w:name w:val="TabList"/>
    <w:basedOn w:val="Normal"/>
    <w:uiPriority w:val="99"/>
    <w:qFormat/>
    <w:rsid w:val="009F0F38"/>
    <w:pPr>
      <w:tabs>
        <w:tab w:val="left" w:pos="1134"/>
      </w:tabs>
      <w:overflowPunct w:val="0"/>
      <w:snapToGrid/>
      <w:spacing w:after="160" w:line="254" w:lineRule="auto"/>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9F0F38"/>
    <w:pPr>
      <w:overflowPunct w:val="0"/>
      <w:snapToGrid/>
      <w:spacing w:after="160" w:line="254" w:lineRule="auto"/>
    </w:pPr>
    <w:rPr>
      <w:rFonts w:ascii="Calibri" w:eastAsia="MS Mincho" w:hAnsi="Calibri" w:cs="Calibri"/>
      <w:i/>
      <w:sz w:val="20"/>
      <w:szCs w:val="21"/>
      <w:lang w:eastAsia="en-GB"/>
    </w:rPr>
  </w:style>
  <w:style w:type="paragraph" w:customStyle="1" w:styleId="HE">
    <w:name w:val="HE"/>
    <w:basedOn w:val="Normal"/>
    <w:uiPriority w:val="99"/>
    <w:qFormat/>
    <w:rsid w:val="009F0F38"/>
    <w:pPr>
      <w:overflowPunct w:val="0"/>
      <w:snapToGrid/>
      <w:spacing w:after="160" w:line="254" w:lineRule="auto"/>
    </w:pPr>
    <w:rPr>
      <w:rFonts w:ascii="Calibri" w:eastAsia="MS Mincho" w:hAnsi="Calibri" w:cs="Calibri"/>
      <w:b/>
      <w:sz w:val="20"/>
      <w:szCs w:val="21"/>
      <w:lang w:eastAsia="en-GB"/>
    </w:rPr>
  </w:style>
  <w:style w:type="paragraph" w:customStyle="1" w:styleId="textintend2">
    <w:name w:val="text intend 2"/>
    <w:basedOn w:val="text"/>
    <w:uiPriority w:val="99"/>
    <w:qFormat/>
    <w:rsid w:val="009F0F38"/>
    <w:pPr>
      <w:numPr>
        <w:numId w:val="463"/>
      </w:numPr>
      <w:tabs>
        <w:tab w:val="clear" w:pos="1418"/>
      </w:tabs>
      <w:ind w:left="0" w:firstLine="0"/>
    </w:pPr>
  </w:style>
  <w:style w:type="paragraph" w:customStyle="1" w:styleId="textintend3">
    <w:name w:val="text intend 3"/>
    <w:basedOn w:val="text"/>
    <w:uiPriority w:val="99"/>
    <w:qFormat/>
    <w:rsid w:val="009F0F38"/>
    <w:pPr>
      <w:numPr>
        <w:numId w:val="464"/>
      </w:numPr>
      <w:tabs>
        <w:tab w:val="clear" w:pos="1843"/>
      </w:tabs>
      <w:ind w:left="0" w:firstLine="0"/>
    </w:pPr>
  </w:style>
  <w:style w:type="paragraph" w:customStyle="1" w:styleId="normalpuce">
    <w:name w:val="normal puce"/>
    <w:basedOn w:val="Normal"/>
    <w:uiPriority w:val="99"/>
    <w:qFormat/>
    <w:rsid w:val="009F0F38"/>
    <w:pPr>
      <w:numPr>
        <w:numId w:val="465"/>
      </w:numPr>
      <w:tabs>
        <w:tab w:val="num" w:pos="360"/>
      </w:tabs>
      <w:overflowPunct w:val="0"/>
      <w:snapToGrid/>
      <w:spacing w:before="60" w:after="60" w:line="254" w:lineRule="auto"/>
      <w:ind w:left="0" w:firstLine="0"/>
    </w:pPr>
    <w:rPr>
      <w:rFonts w:ascii="Calibri" w:eastAsia="MS Mincho" w:hAnsi="Calibri" w:cs="Calibri"/>
      <w:sz w:val="20"/>
      <w:szCs w:val="21"/>
      <w:lang w:eastAsia="en-GB"/>
    </w:rPr>
  </w:style>
  <w:style w:type="paragraph" w:customStyle="1" w:styleId="Meetingcaption">
    <w:name w:val="Meeting caption"/>
    <w:basedOn w:val="Normal"/>
    <w:uiPriority w:val="99"/>
    <w:qFormat/>
    <w:rsid w:val="009F0F38"/>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line="254" w:lineRule="auto"/>
    </w:pPr>
    <w:rPr>
      <w:rFonts w:ascii="Calibri" w:eastAsia="MS PGothic" w:hAnsi="Calibri" w:cs="Calibri"/>
      <w:szCs w:val="21"/>
      <w:lang w:val="fr-FR" w:eastAsia="en-GB"/>
    </w:rPr>
  </w:style>
  <w:style w:type="paragraph" w:customStyle="1" w:styleId="para">
    <w:name w:val="para"/>
    <w:basedOn w:val="Normal"/>
    <w:uiPriority w:val="99"/>
    <w:qFormat/>
    <w:rsid w:val="009F0F38"/>
    <w:pPr>
      <w:overflowPunct w:val="0"/>
      <w:snapToGrid/>
      <w:spacing w:after="240" w:line="254" w:lineRule="auto"/>
    </w:pPr>
    <w:rPr>
      <w:rFonts w:ascii="Helvetica" w:eastAsia="MS PGothic" w:hAnsi="Helvetica" w:cs="Calibri"/>
      <w:sz w:val="20"/>
      <w:szCs w:val="21"/>
      <w:lang w:eastAsia="en-GB"/>
    </w:rPr>
  </w:style>
  <w:style w:type="paragraph" w:customStyle="1" w:styleId="Cell">
    <w:name w:val="Cell"/>
    <w:basedOn w:val="Normal"/>
    <w:uiPriority w:val="99"/>
    <w:qFormat/>
    <w:rsid w:val="009F0F38"/>
    <w:pPr>
      <w:overflowPunct w:val="0"/>
      <w:snapToGrid/>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9F0F38"/>
    <w:pPr>
      <w:overflowPunct w:val="0"/>
      <w:snapToGrid/>
      <w:spacing w:before="100" w:beforeAutospacing="1" w:after="100" w:afterAutospacing="1" w:line="254" w:lineRule="auto"/>
    </w:pPr>
    <w:rPr>
      <w:rFonts w:ascii="Calibri" w:eastAsia="MS PGothic" w:hAnsi="Calibri" w:cs="Calibri"/>
      <w:sz w:val="21"/>
      <w:szCs w:val="24"/>
      <w:lang w:eastAsia="zh-TW"/>
    </w:rPr>
  </w:style>
  <w:style w:type="paragraph" w:customStyle="1" w:styleId="CharCharCharChar">
    <w:name w:val="Char Char Char Char"/>
    <w:uiPriority w:val="99"/>
    <w:qFormat/>
    <w:rsid w:val="009F0F38"/>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9F0F38"/>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paragraph" w:customStyle="1" w:styleId="NormalAfter3pt">
    <w:name w:val="Normal + After:  3 pt"/>
    <w:basedOn w:val="Normal"/>
    <w:uiPriority w:val="99"/>
    <w:qFormat/>
    <w:rsid w:val="009F0F38"/>
    <w:pPr>
      <w:tabs>
        <w:tab w:val="left" w:pos="2560"/>
      </w:tabs>
      <w:autoSpaceDE/>
      <w:autoSpaceDN/>
      <w:adjustRightInd/>
      <w:snapToGrid/>
      <w:spacing w:after="180" w:line="254" w:lineRule="auto"/>
      <w:ind w:left="2560" w:hanging="357"/>
    </w:pPr>
    <w:rPr>
      <w:rFonts w:ascii="Calibri" w:eastAsia="MS PGothic" w:hAnsi="Calibri" w:cs="Calibri"/>
      <w:sz w:val="20"/>
      <w:szCs w:val="21"/>
      <w:lang w:val="en-AU" w:eastAsia="ko-KR"/>
    </w:rPr>
  </w:style>
  <w:style w:type="paragraph" w:customStyle="1" w:styleId="tdoc-header">
    <w:name w:val="tdoc-header"/>
    <w:uiPriority w:val="99"/>
    <w:qFormat/>
    <w:rsid w:val="009F0F38"/>
    <w:pPr>
      <w:spacing w:after="160" w:line="254" w:lineRule="auto"/>
    </w:pPr>
    <w:rPr>
      <w:rFonts w:ascii="Arial" w:eastAsia="Yu Mincho" w:hAnsi="Arial"/>
      <w:sz w:val="24"/>
      <w:lang w:val="en-GB"/>
    </w:rPr>
  </w:style>
  <w:style w:type="paragraph" w:customStyle="1" w:styleId="CharChar3CharCharCharCharCharChar">
    <w:name w:val="Char Char3 Char Char Char Char Char Char"/>
    <w:uiPriority w:val="99"/>
    <w:semiHidden/>
    <w:qFormat/>
    <w:rsid w:val="009F0F38"/>
    <w:pPr>
      <w:keepNext/>
      <w:autoSpaceDE w:val="0"/>
      <w:autoSpaceDN w:val="0"/>
      <w:adjustRightInd w:val="0"/>
      <w:spacing w:before="60" w:after="60" w:line="254" w:lineRule="auto"/>
      <w:ind w:left="567" w:hanging="283"/>
      <w:jc w:val="both"/>
    </w:pPr>
    <w:rPr>
      <w:rFonts w:ascii="Arial" w:hAnsi="Arial" w:cs="Arial"/>
      <w:color w:val="0000FF"/>
      <w:kern w:val="2"/>
      <w:lang w:eastAsia="zh-CN"/>
    </w:rPr>
  </w:style>
  <w:style w:type="paragraph" w:customStyle="1" w:styleId="CharChar1CharChar">
    <w:name w:val="Char Char1 Char Char"/>
    <w:uiPriority w:val="99"/>
    <w:qFormat/>
    <w:rsid w:val="009F0F38"/>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1">
    <w:name w:val="Char Char Char Char1"/>
    <w:uiPriority w:val="99"/>
    <w:qFormat/>
    <w:rsid w:val="009F0F38"/>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9F0F38"/>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character" w:customStyle="1" w:styleId="TableCellChar">
    <w:name w:val="Table Cell Char"/>
    <w:link w:val="TableCell1"/>
    <w:qFormat/>
    <w:locked/>
    <w:rsid w:val="009F0F38"/>
    <w:rPr>
      <w:rFonts w:ascii="Arial" w:hAnsi="Arial" w:cs="Arial"/>
      <w:sz w:val="18"/>
    </w:rPr>
  </w:style>
  <w:style w:type="paragraph" w:customStyle="1" w:styleId="TableCell1">
    <w:name w:val="Table Cell"/>
    <w:basedOn w:val="TAC"/>
    <w:link w:val="TableCellChar"/>
    <w:qFormat/>
    <w:rsid w:val="009F0F38"/>
    <w:pPr>
      <w:overflowPunct w:val="0"/>
      <w:autoSpaceDE w:val="0"/>
      <w:autoSpaceDN w:val="0"/>
      <w:adjustRightInd w:val="0"/>
      <w:spacing w:after="160" w:line="254" w:lineRule="auto"/>
    </w:pPr>
  </w:style>
  <w:style w:type="character" w:customStyle="1" w:styleId="MTDisplayEquationChar">
    <w:name w:val="MTDisplayEquation Char"/>
    <w:link w:val="MTDisplayEquation"/>
    <w:qFormat/>
    <w:locked/>
    <w:rsid w:val="009F0F38"/>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9F0F38"/>
    <w:pPr>
      <w:tabs>
        <w:tab w:val="center" w:pos="4680"/>
        <w:tab w:val="right" w:pos="9360"/>
      </w:tabs>
      <w:autoSpaceDE/>
      <w:autoSpaceDN/>
      <w:adjustRightInd/>
      <w:snapToGrid/>
      <w:spacing w:after="160" w:line="254" w:lineRule="auto"/>
    </w:pPr>
    <w:rPr>
      <w:rFonts w:ascii="Calibri" w:eastAsia="Calibri" w:hAnsi="Calibri" w:cs="Calibri"/>
      <w:sz w:val="20"/>
      <w:szCs w:val="20"/>
      <w:lang w:val="zh-CN" w:eastAsia="zh-CN"/>
    </w:rPr>
  </w:style>
  <w:style w:type="character" w:customStyle="1" w:styleId="bullet3Char">
    <w:name w:val="bullet3 Char"/>
    <w:link w:val="bullet3"/>
    <w:uiPriority w:val="99"/>
    <w:qFormat/>
    <w:locked/>
    <w:rsid w:val="009F0F38"/>
    <w:rPr>
      <w:rFonts w:ascii="Times" w:eastAsia="Batang" w:hAnsi="Times"/>
      <w:szCs w:val="24"/>
      <w:lang w:val="en-GB"/>
    </w:rPr>
  </w:style>
  <w:style w:type="paragraph" w:customStyle="1" w:styleId="SpecTextNum">
    <w:name w:val="Spec Text Num"/>
    <w:basedOn w:val="Normal"/>
    <w:uiPriority w:val="99"/>
    <w:qFormat/>
    <w:rsid w:val="009F0F38"/>
    <w:pPr>
      <w:numPr>
        <w:numId w:val="466"/>
      </w:numPr>
      <w:tabs>
        <w:tab w:val="clear" w:pos="1134"/>
        <w:tab w:val="num" w:pos="360"/>
      </w:tabs>
      <w:autoSpaceDE/>
      <w:autoSpaceDN/>
      <w:adjustRightInd/>
      <w:snapToGrid/>
      <w:spacing w:after="160" w:line="254" w:lineRule="auto"/>
    </w:pPr>
    <w:rPr>
      <w:rFonts w:ascii="Calibri" w:eastAsia="MS Mincho" w:hAnsi="Calibri" w:cs="Calibri"/>
      <w:sz w:val="21"/>
      <w:szCs w:val="24"/>
      <w:lang w:eastAsia="zh-TW"/>
    </w:rPr>
  </w:style>
  <w:style w:type="character" w:customStyle="1" w:styleId="bulletChar">
    <w:name w:val="bullet Char"/>
    <w:link w:val="bullet"/>
    <w:uiPriority w:val="99"/>
    <w:qFormat/>
    <w:locked/>
    <w:rsid w:val="009F0F38"/>
    <w:rPr>
      <w:szCs w:val="24"/>
      <w:lang w:val="zh-CN"/>
    </w:rPr>
  </w:style>
  <w:style w:type="paragraph" w:customStyle="1" w:styleId="bullet">
    <w:name w:val="bullet"/>
    <w:basedOn w:val="ListParagraph"/>
    <w:link w:val="bulletChar"/>
    <w:uiPriority w:val="99"/>
    <w:qFormat/>
    <w:rsid w:val="009F0F38"/>
    <w:pPr>
      <w:numPr>
        <w:numId w:val="467"/>
      </w:numPr>
      <w:tabs>
        <w:tab w:val="num" w:pos="360"/>
      </w:tabs>
      <w:spacing w:line="254" w:lineRule="auto"/>
      <w:ind w:left="0" w:firstLine="0"/>
      <w:jc w:val="both"/>
    </w:pPr>
    <w:rPr>
      <w:rFonts w:ascii="Times New Roman" w:eastAsia="SimSun" w:hAnsi="Times New Roman"/>
      <w:sz w:val="20"/>
      <w:szCs w:val="24"/>
      <w:lang w:val="zh-CN"/>
    </w:rPr>
  </w:style>
  <w:style w:type="character" w:customStyle="1" w:styleId="RAN1tdocChar">
    <w:name w:val="RAN1 tdoc Char"/>
    <w:link w:val="RAN1tdoc"/>
    <w:qFormat/>
    <w:locked/>
    <w:rsid w:val="009F0F38"/>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9F0F38"/>
    <w:pPr>
      <w:autoSpaceDE/>
      <w:autoSpaceDN/>
      <w:adjustRightInd/>
      <w:snapToGrid/>
      <w:spacing w:after="160" w:line="254" w:lineRule="auto"/>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sid w:val="009F0F38"/>
    <w:rPr>
      <w:rFonts w:eastAsia="Batang"/>
    </w:rPr>
  </w:style>
  <w:style w:type="paragraph" w:customStyle="1" w:styleId="RAN1bullet3">
    <w:name w:val="RAN1 bullet3"/>
    <w:basedOn w:val="RAN1bullet2"/>
    <w:link w:val="RAN1bullet3Char"/>
    <w:uiPriority w:val="99"/>
    <w:qFormat/>
    <w:rsid w:val="009F0F38"/>
    <w:pPr>
      <w:numPr>
        <w:ilvl w:val="2"/>
        <w:numId w:val="468"/>
      </w:numPr>
      <w:tabs>
        <w:tab w:val="clear" w:pos="2160"/>
        <w:tab w:val="num" w:pos="360"/>
      </w:tabs>
      <w:ind w:left="0" w:firstLine="0"/>
    </w:pPr>
    <w:rPr>
      <w:rFonts w:ascii="Times New Roman" w:hAnsi="Times New Roman" w:cs="Times New Roman"/>
      <w:szCs w:val="20"/>
      <w:lang w:eastAsia="en-US"/>
    </w:rPr>
  </w:style>
  <w:style w:type="paragraph" w:customStyle="1" w:styleId="onecomwebmail-msonormal">
    <w:name w:val="onecomwebmail-msonormal"/>
    <w:basedOn w:val="Normal"/>
    <w:uiPriority w:val="99"/>
    <w:qFormat/>
    <w:rsid w:val="009F0F38"/>
    <w:pPr>
      <w:autoSpaceDE/>
      <w:autoSpaceDN/>
      <w:adjustRightInd/>
      <w:snapToGrid/>
      <w:spacing w:before="100" w:beforeAutospacing="1" w:after="100" w:afterAutospacing="1" w:line="254" w:lineRule="auto"/>
    </w:pPr>
    <w:rPr>
      <w:rFonts w:ascii="Calibri" w:eastAsia="MS PGothic" w:hAnsi="Calibri" w:cs="Calibri"/>
      <w:sz w:val="21"/>
      <w:szCs w:val="24"/>
    </w:rPr>
  </w:style>
  <w:style w:type="character" w:customStyle="1" w:styleId="tdocChar">
    <w:name w:val="tdoc Char"/>
    <w:link w:val="tdoc"/>
    <w:qFormat/>
    <w:locked/>
    <w:rsid w:val="009F0F38"/>
    <w:rPr>
      <w:rFonts w:ascii="Batang" w:eastAsia="Batang" w:hAnsi="Batang"/>
      <w:szCs w:val="24"/>
    </w:rPr>
  </w:style>
  <w:style w:type="paragraph" w:customStyle="1" w:styleId="tdoc">
    <w:name w:val="tdoc"/>
    <w:basedOn w:val="Normal"/>
    <w:link w:val="tdocChar"/>
    <w:qFormat/>
    <w:rsid w:val="009F0F38"/>
    <w:pPr>
      <w:autoSpaceDE/>
      <w:autoSpaceDN/>
      <w:adjustRightInd/>
      <w:snapToGrid/>
      <w:spacing w:after="160" w:line="254" w:lineRule="auto"/>
      <w:ind w:left="1440" w:hanging="1440"/>
    </w:pPr>
    <w:rPr>
      <w:rFonts w:ascii="Batang" w:eastAsia="Batang" w:hAnsi="Batang"/>
      <w:sz w:val="20"/>
      <w:szCs w:val="24"/>
    </w:rPr>
  </w:style>
  <w:style w:type="paragraph" w:customStyle="1" w:styleId="CharChar1CharCharCharChar">
    <w:name w:val="Char Char1 Char Char Char Char"/>
    <w:uiPriority w:val="99"/>
    <w:semiHidden/>
    <w:qFormat/>
    <w:rsid w:val="009F0F3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9">
    <w:name w:val="表格文字居左"/>
    <w:basedOn w:val="Normal"/>
    <w:next w:val="Normal"/>
    <w:uiPriority w:val="99"/>
    <w:qFormat/>
    <w:rsid w:val="009F0F38"/>
    <w:pPr>
      <w:autoSpaceDE/>
      <w:autoSpaceDN/>
      <w:adjustRightInd/>
      <w:snapToGrid/>
      <w:spacing w:after="160" w:line="254" w:lineRule="auto"/>
    </w:pPr>
    <w:rPr>
      <w:rFonts w:ascii="Arial" w:eastAsia="MS PGothic" w:hAnsi="Arial" w:cs="SimSun"/>
      <w:sz w:val="21"/>
      <w:szCs w:val="21"/>
      <w:lang w:eastAsia="zh-CN"/>
    </w:rPr>
  </w:style>
  <w:style w:type="paragraph" w:customStyle="1" w:styleId="tableheader">
    <w:name w:val="tableheader"/>
    <w:basedOn w:val="Normal"/>
    <w:uiPriority w:val="99"/>
    <w:qFormat/>
    <w:rsid w:val="009F0F38"/>
    <w:pPr>
      <w:autoSpaceDE/>
      <w:autoSpaceDN/>
      <w:adjustRightInd/>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9F0F38"/>
    <w:pPr>
      <w:autoSpaceDE/>
      <w:autoSpaceDN/>
      <w:adjustRightInd/>
      <w:snapToGrid/>
      <w:spacing w:before="60" w:after="60" w:line="280" w:lineRule="atLeast"/>
      <w:ind w:left="2160"/>
    </w:pPr>
    <w:rPr>
      <w:rFonts w:ascii="Calibri" w:eastAsia="MS Mincho" w:hAnsi="Calibri" w:cs="Calibri"/>
      <w:sz w:val="20"/>
      <w:szCs w:val="21"/>
    </w:rPr>
  </w:style>
  <w:style w:type="paragraph" w:customStyle="1" w:styleId="ordinary-output">
    <w:name w:val="ordinary-output"/>
    <w:basedOn w:val="Normal"/>
    <w:uiPriority w:val="99"/>
    <w:qFormat/>
    <w:rsid w:val="009F0F38"/>
    <w:pPr>
      <w:autoSpaceDE/>
      <w:autoSpaceDN/>
      <w:adjustRightInd/>
      <w:snapToGrid/>
      <w:spacing w:before="100" w:beforeAutospacing="1" w:after="100" w:afterAutospacing="1" w:line="322" w:lineRule="atLeast"/>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9F0F38"/>
    <w:pPr>
      <w:keepNext/>
      <w:keepLines/>
      <w:overflowPunct w:val="0"/>
      <w:autoSpaceDE w:val="0"/>
      <w:autoSpaceDN w:val="0"/>
      <w:adjustRightInd w:val="0"/>
      <w:snapToGrid w:val="0"/>
      <w:spacing w:after="180" w:line="254" w:lineRule="auto"/>
      <w:ind w:left="0"/>
      <w:jc w:val="center"/>
    </w:pPr>
    <w:rPr>
      <w:rFonts w:ascii="Calibri" w:eastAsia="Times New Roman" w:hAnsi="Calibri" w:cs="Calibri"/>
      <w:szCs w:val="21"/>
      <w:lang w:val="en-US"/>
    </w:rPr>
  </w:style>
  <w:style w:type="paragraph" w:customStyle="1" w:styleId="HDStyleLS">
    <w:name w:val="HDStyle_LS"/>
    <w:basedOn w:val="Header"/>
    <w:uiPriority w:val="99"/>
    <w:qFormat/>
    <w:rsid w:val="009F0F38"/>
  </w:style>
  <w:style w:type="paragraph" w:customStyle="1" w:styleId="910">
    <w:name w:val="目录 91"/>
    <w:basedOn w:val="TOC8"/>
    <w:uiPriority w:val="99"/>
    <w:qFormat/>
    <w:rsid w:val="009F0F38"/>
    <w:pPr>
      <w:keepNext/>
      <w:keepLines/>
      <w:tabs>
        <w:tab w:val="right" w:leader="dot" w:pos="9639"/>
      </w:tabs>
      <w:autoSpaceDE/>
      <w:autoSpaceDN/>
      <w:adjustRightInd/>
      <w:snapToGrid/>
      <w:spacing w:before="180" w:after="0" w:line="254" w:lineRule="auto"/>
      <w:ind w:left="2693" w:right="425" w:hanging="2693"/>
      <w:jc w:val="left"/>
    </w:pPr>
    <w:rPr>
      <w:rFonts w:ascii="Calibri" w:eastAsia="Yu Mincho" w:hAnsi="Calibri" w:cs="Calibri"/>
      <w:b/>
      <w:szCs w:val="20"/>
      <w:lang w:val="en-GB"/>
    </w:rPr>
  </w:style>
  <w:style w:type="paragraph" w:customStyle="1" w:styleId="berschrift2Head2A2">
    <w:name w:val="Überschrift 2.Head2A.2"/>
    <w:basedOn w:val="Heading1"/>
    <w:next w:val="Normal"/>
    <w:uiPriority w:val="99"/>
    <w:qFormat/>
    <w:rsid w:val="009F0F38"/>
    <w:pPr>
      <w:keepLines/>
      <w:numPr>
        <w:numId w:val="0"/>
      </w:numPr>
      <w:pBdr>
        <w:top w:val="none" w:sz="0" w:space="0" w:color="auto"/>
      </w:pBdr>
      <w:tabs>
        <w:tab w:val="left" w:pos="432"/>
      </w:tabs>
      <w:autoSpaceDE/>
      <w:autoSpaceDN/>
      <w:adjustRightInd/>
      <w:snapToGrid/>
      <w:spacing w:before="180" w:after="180"/>
      <w:ind w:left="432" w:hanging="432"/>
      <w:jc w:val="left"/>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uiPriority w:val="99"/>
    <w:qFormat/>
    <w:rsid w:val="009F0F38"/>
    <w:pPr>
      <w:keepLines/>
      <w:numPr>
        <w:ilvl w:val="0"/>
        <w:numId w:val="0"/>
      </w:numPr>
      <w:tabs>
        <w:tab w:val="left" w:pos="576"/>
      </w:tabs>
      <w:autoSpaceDE/>
      <w:autoSpaceDN/>
      <w:adjustRightInd/>
      <w:snapToGrid/>
      <w:spacing w:after="180"/>
      <w:ind w:left="576" w:hanging="576"/>
      <w:jc w:val="left"/>
      <w:outlineLvl w:val="2"/>
    </w:pPr>
    <w:rPr>
      <w:rFonts w:eastAsia="MS Mincho"/>
      <w:b w:val="0"/>
      <w:bCs w:val="0"/>
      <w:sz w:val="28"/>
      <w:szCs w:val="20"/>
      <w:lang w:val="en-GB" w:eastAsia="de-DE"/>
    </w:rPr>
  </w:style>
  <w:style w:type="paragraph" w:customStyle="1" w:styleId="Bullets">
    <w:name w:val="Bullets"/>
    <w:basedOn w:val="BodyText"/>
    <w:uiPriority w:val="99"/>
    <w:qFormat/>
    <w:rsid w:val="009F0F38"/>
    <w:pPr>
      <w:autoSpaceDE/>
      <w:autoSpaceDN/>
      <w:adjustRightInd/>
      <w:snapToGrid/>
      <w:spacing w:after="160" w:line="254" w:lineRule="auto"/>
    </w:pPr>
    <w:rPr>
      <w:rFonts w:ascii="Times" w:eastAsia="MS Mincho" w:hAnsi="Times" w:cs="Calibri"/>
      <w:color w:val="0000FF"/>
      <w:sz w:val="21"/>
      <w:szCs w:val="21"/>
      <w:lang w:eastAsia="zh-CN"/>
    </w:rPr>
  </w:style>
  <w:style w:type="paragraph" w:customStyle="1" w:styleId="BalloonText1">
    <w:name w:val="Balloon Text1"/>
    <w:basedOn w:val="Normal"/>
    <w:uiPriority w:val="99"/>
    <w:semiHidden/>
    <w:qFormat/>
    <w:rsid w:val="009F0F38"/>
    <w:pPr>
      <w:overflowPunct w:val="0"/>
      <w:snapToGrid/>
      <w:spacing w:after="180" w:line="254" w:lineRule="auto"/>
    </w:pPr>
    <w:rPr>
      <w:rFonts w:ascii="Tahoma" w:eastAsia="MS Mincho" w:hAnsi="Tahoma" w:cs="Tahoma"/>
      <w:sz w:val="16"/>
      <w:szCs w:val="16"/>
      <w:lang w:eastAsia="zh-TW"/>
    </w:rPr>
  </w:style>
  <w:style w:type="paragraph" w:customStyle="1" w:styleId="Normal-Figure">
    <w:name w:val="Normal-Figure"/>
    <w:basedOn w:val="Normal"/>
    <w:uiPriority w:val="99"/>
    <w:qFormat/>
    <w:rsid w:val="009F0F38"/>
    <w:pPr>
      <w:autoSpaceDE/>
      <w:autoSpaceDN/>
      <w:adjustRightInd/>
      <w:snapToGrid/>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9F0F38"/>
    <w:pPr>
      <w:autoSpaceDE/>
      <w:autoSpaceDN/>
      <w:adjustRightInd/>
      <w:snapToGrid/>
      <w:spacing w:line="254" w:lineRule="auto"/>
      <w:ind w:left="568" w:hanging="284"/>
    </w:pPr>
    <w:rPr>
      <w:rFonts w:ascii="Arial" w:eastAsia="MS Mincho" w:hAnsi="Arial" w:cs="Calibri"/>
      <w:sz w:val="20"/>
      <w:szCs w:val="21"/>
      <w:lang w:eastAsia="zh-TW"/>
    </w:rPr>
  </w:style>
  <w:style w:type="paragraph" w:customStyle="1" w:styleId="assocaitedwith">
    <w:name w:val="assocaited with"/>
    <w:basedOn w:val="Normal"/>
    <w:uiPriority w:val="99"/>
    <w:qFormat/>
    <w:rsid w:val="009F0F38"/>
    <w:pPr>
      <w:autoSpaceDE/>
      <w:autoSpaceDN/>
      <w:adjustRightInd/>
      <w:snapToGrid/>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9F0F38"/>
    <w:rPr>
      <w:b/>
    </w:rPr>
  </w:style>
  <w:style w:type="paragraph" w:customStyle="1" w:styleId="00BodyText">
    <w:name w:val="00 BodyText"/>
    <w:basedOn w:val="Normal"/>
    <w:qFormat/>
    <w:rsid w:val="009F0F38"/>
    <w:pPr>
      <w:autoSpaceDE/>
      <w:autoSpaceDN/>
      <w:adjustRightInd/>
      <w:snapToGrid/>
      <w:spacing w:after="220" w:line="254" w:lineRule="auto"/>
    </w:pPr>
    <w:rPr>
      <w:rFonts w:ascii="Arial" w:hAnsi="Arial" w:cs="Calibri"/>
      <w:szCs w:val="24"/>
    </w:rPr>
  </w:style>
  <w:style w:type="character" w:customStyle="1" w:styleId="Charc">
    <w:name w:val="样式 正文 Char"/>
    <w:link w:val="aa"/>
    <w:qFormat/>
    <w:locked/>
    <w:rsid w:val="009F0F38"/>
    <w:rPr>
      <w:rFonts w:ascii="SimSun" w:hAnsi="SimSun" w:cs="SimSun"/>
    </w:rPr>
  </w:style>
  <w:style w:type="paragraph" w:customStyle="1" w:styleId="aa">
    <w:name w:val="样式 正文"/>
    <w:basedOn w:val="Normal"/>
    <w:link w:val="Charc"/>
    <w:qFormat/>
    <w:rsid w:val="009F0F38"/>
    <w:pPr>
      <w:autoSpaceDE/>
      <w:autoSpaceDN/>
      <w:adjustRightInd/>
      <w:snapToGrid/>
      <w:spacing w:after="160" w:line="254" w:lineRule="auto"/>
      <w:ind w:firstLineChars="200" w:firstLine="420"/>
    </w:pPr>
    <w:rPr>
      <w:rFonts w:ascii="SimSun" w:hAnsi="SimSun" w:cs="SimSun"/>
      <w:sz w:val="20"/>
      <w:szCs w:val="20"/>
    </w:rPr>
  </w:style>
  <w:style w:type="paragraph" w:customStyle="1" w:styleId="ab">
    <w:name w:val="公式"/>
    <w:basedOn w:val="Normal"/>
    <w:uiPriority w:val="99"/>
    <w:qFormat/>
    <w:rsid w:val="009F0F38"/>
    <w:pPr>
      <w:autoSpaceDE/>
      <w:autoSpaceDN/>
      <w:adjustRightInd/>
      <w:snapToGrid/>
      <w:spacing w:after="160" w:line="254" w:lineRule="auto"/>
      <w:ind w:firstLine="420"/>
      <w:jc w:val="right"/>
    </w:pPr>
    <w:rPr>
      <w:rFonts w:ascii="Calibri" w:hAnsi="Calibri" w:cs="SimSun"/>
      <w:sz w:val="21"/>
      <w:szCs w:val="21"/>
      <w:lang w:eastAsia="zh-CN"/>
    </w:rPr>
  </w:style>
  <w:style w:type="paragraph" w:customStyle="1" w:styleId="references0">
    <w:name w:val="references"/>
    <w:uiPriority w:val="99"/>
    <w:qFormat/>
    <w:rsid w:val="009F0F38"/>
    <w:pPr>
      <w:numPr>
        <w:numId w:val="469"/>
      </w:numPr>
      <w:tabs>
        <w:tab w:val="num" w:pos="360"/>
      </w:tabs>
      <w:spacing w:after="50" w:line="180" w:lineRule="exact"/>
      <w:ind w:left="0" w:firstLine="0"/>
      <w:jc w:val="both"/>
    </w:pPr>
    <w:rPr>
      <w:rFonts w:eastAsia="MS Mincho"/>
      <w:sz w:val="16"/>
      <w:szCs w:val="16"/>
    </w:rPr>
  </w:style>
  <w:style w:type="paragraph" w:customStyle="1" w:styleId="CharCharCharCharCharChar">
    <w:name w:val="Char Char Char Char Char Char"/>
    <w:uiPriority w:val="99"/>
    <w:semiHidden/>
    <w:qFormat/>
    <w:rsid w:val="009F0F3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9F0F38"/>
    <w:pPr>
      <w:numPr>
        <w:numId w:val="470"/>
      </w:numPr>
      <w:tabs>
        <w:tab w:val="clear" w:pos="432"/>
        <w:tab w:val="num" w:pos="360"/>
      </w:tabs>
      <w:autoSpaceDE/>
      <w:autoSpaceDN/>
      <w:adjustRightInd/>
      <w:snapToGrid/>
      <w:spacing w:after="160" w:line="254" w:lineRule="auto"/>
      <w:ind w:left="0" w:firstLine="0"/>
    </w:pPr>
    <w:rPr>
      <w:rFonts w:ascii="Calibri" w:eastAsia="MS Mincho" w:hAnsi="Calibri" w:cs="Calibri"/>
      <w:sz w:val="20"/>
      <w:szCs w:val="21"/>
    </w:rPr>
  </w:style>
  <w:style w:type="paragraph" w:customStyle="1" w:styleId="FigureCaption">
    <w:name w:val="Figure Caption"/>
    <w:basedOn w:val="Normal"/>
    <w:uiPriority w:val="99"/>
    <w:qFormat/>
    <w:rsid w:val="009F0F38"/>
    <w:pPr>
      <w:keepLines/>
      <w:autoSpaceDE/>
      <w:autoSpaceDN/>
      <w:adjustRightInd/>
      <w:snapToGrid/>
      <w:spacing w:before="60" w:line="300" w:lineRule="atLeast"/>
      <w:ind w:left="1008" w:hanging="1008"/>
    </w:pPr>
    <w:rPr>
      <w:rFonts w:ascii="Calibri" w:eastAsia="????" w:hAnsi="Calibri" w:cs="Calibri"/>
      <w:sz w:val="20"/>
      <w:szCs w:val="21"/>
    </w:rPr>
  </w:style>
  <w:style w:type="paragraph" w:customStyle="1" w:styleId="Equation-Numbered">
    <w:name w:val="Equation-Numbered"/>
    <w:basedOn w:val="Normal"/>
    <w:next w:val="Normal"/>
    <w:uiPriority w:val="99"/>
    <w:qFormat/>
    <w:rsid w:val="009F0F38"/>
    <w:pPr>
      <w:autoSpaceDE/>
      <w:autoSpaceDN/>
      <w:adjustRightInd/>
      <w:snapToGrid/>
      <w:spacing w:before="120" w:line="240" w:lineRule="atLeast"/>
      <w:jc w:val="right"/>
    </w:pPr>
    <w:rPr>
      <w:rFonts w:ascii="Calibri" w:eastAsia="MS PGothic" w:hAnsi="Calibri" w:cs="Calibri"/>
      <w:szCs w:val="21"/>
    </w:rPr>
  </w:style>
  <w:style w:type="paragraph" w:customStyle="1" w:styleId="multifig">
    <w:name w:val="multifig"/>
    <w:basedOn w:val="Normal"/>
    <w:uiPriority w:val="99"/>
    <w:qFormat/>
    <w:rsid w:val="009F0F38"/>
    <w:pPr>
      <w:keepNext/>
      <w:tabs>
        <w:tab w:val="center" w:pos="2160"/>
        <w:tab w:val="center" w:pos="6480"/>
      </w:tabs>
      <w:autoSpaceDE/>
      <w:autoSpaceDN/>
      <w:adjustRightInd/>
      <w:snapToGrid/>
      <w:spacing w:after="160" w:line="240" w:lineRule="atLeast"/>
    </w:pPr>
    <w:rPr>
      <w:rFonts w:ascii="Calibri" w:eastAsia="MS PGothic" w:hAnsi="Calibri" w:cs="Calibri"/>
      <w:sz w:val="21"/>
      <w:szCs w:val="21"/>
    </w:rPr>
  </w:style>
  <w:style w:type="paragraph" w:customStyle="1" w:styleId="TableCaption">
    <w:name w:val="TableCaption"/>
    <w:basedOn w:val="Normal"/>
    <w:uiPriority w:val="99"/>
    <w:qFormat/>
    <w:rsid w:val="009F0F38"/>
    <w:pPr>
      <w:keepNext/>
      <w:tabs>
        <w:tab w:val="left" w:pos="936"/>
      </w:tabs>
      <w:autoSpaceDE/>
      <w:autoSpaceDN/>
      <w:adjustRightInd/>
      <w:snapToGrid/>
      <w:spacing w:before="120" w:after="60" w:line="254" w:lineRule="auto"/>
      <w:ind w:left="936" w:hanging="936"/>
    </w:pPr>
    <w:rPr>
      <w:rFonts w:ascii="Calibri" w:eastAsia="MS PGothic" w:hAnsi="Calibri" w:cs="Calibri"/>
      <w:szCs w:val="21"/>
    </w:rPr>
  </w:style>
  <w:style w:type="paragraph" w:customStyle="1" w:styleId="EquationNumbered">
    <w:name w:val="Equation Numbered"/>
    <w:basedOn w:val="Normal"/>
    <w:uiPriority w:val="99"/>
    <w:qFormat/>
    <w:rsid w:val="009F0F38"/>
    <w:pPr>
      <w:tabs>
        <w:tab w:val="center" w:pos="4320"/>
        <w:tab w:val="right" w:pos="8640"/>
      </w:tabs>
      <w:autoSpaceDE/>
      <w:autoSpaceDN/>
      <w:adjustRightInd/>
      <w:snapToGrid/>
      <w:spacing w:before="60" w:after="60" w:line="300" w:lineRule="atLeast"/>
    </w:pPr>
    <w:rPr>
      <w:rFonts w:ascii="Calibri" w:eastAsia="MS PGothic" w:hAnsi="Calibri" w:cs="Calibri"/>
      <w:szCs w:val="21"/>
    </w:rPr>
  </w:style>
  <w:style w:type="paragraph" w:customStyle="1" w:styleId="Style10ptChar">
    <w:name w:val="Style 10 pt Char"/>
    <w:basedOn w:val="Normal"/>
    <w:uiPriority w:val="99"/>
    <w:qFormat/>
    <w:rsid w:val="009F0F38"/>
    <w:pPr>
      <w:autoSpaceDE/>
      <w:autoSpaceDN/>
      <w:adjustRightInd/>
      <w:snapToGrid/>
      <w:spacing w:before="120" w:after="160" w:line="240" w:lineRule="exact"/>
    </w:pPr>
    <w:rPr>
      <w:rFonts w:ascii="Calibri" w:eastAsia="MS Mincho" w:hAnsi="Calibri" w:cs="Calibri"/>
      <w:sz w:val="20"/>
      <w:szCs w:val="21"/>
    </w:rPr>
  </w:style>
  <w:style w:type="paragraph" w:customStyle="1" w:styleId="Style10ptBoldChar">
    <w:name w:val="Style 10 pt Bold Char"/>
    <w:basedOn w:val="Normal"/>
    <w:uiPriority w:val="99"/>
    <w:qFormat/>
    <w:rsid w:val="009F0F38"/>
    <w:pPr>
      <w:autoSpaceDE/>
      <w:autoSpaceDN/>
      <w:adjustRightInd/>
      <w:snapToGrid/>
      <w:spacing w:before="60" w:after="60" w:line="240" w:lineRule="exact"/>
    </w:pPr>
    <w:rPr>
      <w:rFonts w:ascii="Calibri" w:eastAsia="MS Mincho" w:hAnsi="Calibri" w:cs="Calibri"/>
      <w:b/>
      <w:sz w:val="20"/>
      <w:szCs w:val="21"/>
    </w:rPr>
  </w:style>
  <w:style w:type="paragraph" w:customStyle="1" w:styleId="FigureCentered">
    <w:name w:val="FigureCentered"/>
    <w:basedOn w:val="Normal"/>
    <w:next w:val="Normal"/>
    <w:uiPriority w:val="99"/>
    <w:qFormat/>
    <w:rsid w:val="009F0F38"/>
    <w:pPr>
      <w:keepNext/>
      <w:autoSpaceDE/>
      <w:autoSpaceDN/>
      <w:adjustRightInd/>
      <w:snapToGrid/>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9F0F38"/>
    <w:pPr>
      <w:numPr>
        <w:numId w:val="471"/>
      </w:numPr>
      <w:tabs>
        <w:tab w:val="num" w:pos="360"/>
      </w:tabs>
      <w:autoSpaceDE/>
      <w:autoSpaceDN/>
      <w:adjustRightInd/>
      <w:snapToGrid/>
      <w:spacing w:after="160" w:line="254" w:lineRule="auto"/>
      <w:ind w:left="0" w:firstLine="0"/>
    </w:pPr>
    <w:rPr>
      <w:rFonts w:ascii="Calibri" w:eastAsia="MS Mincho" w:hAnsi="Calibri" w:cs="Calibri"/>
      <w:sz w:val="20"/>
      <w:szCs w:val="21"/>
    </w:rPr>
  </w:style>
  <w:style w:type="paragraph" w:customStyle="1" w:styleId="PaperTableCell">
    <w:name w:val="PaperTableCell"/>
    <w:basedOn w:val="Normal"/>
    <w:uiPriority w:val="99"/>
    <w:qFormat/>
    <w:rsid w:val="009F0F38"/>
    <w:pPr>
      <w:autoSpaceDE/>
      <w:autoSpaceDN/>
      <w:adjustRightInd/>
      <w:snapToGrid/>
      <w:spacing w:after="160" w:line="254" w:lineRule="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9F0F38"/>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9F0F3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9F0F38"/>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xl65">
    <w:name w:val="xl65"/>
    <w:basedOn w:val="Normal"/>
    <w:uiPriority w:val="99"/>
    <w:qFormat/>
    <w:rsid w:val="009F0F38"/>
    <w:pPr>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09">
    <w:name w:val="xl109"/>
    <w:basedOn w:val="Normal"/>
    <w:uiPriority w:val="99"/>
    <w:qFormat/>
    <w:rsid w:val="009F0F38"/>
    <w:pPr>
      <w:pBdr>
        <w:top w:val="single" w:sz="4"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0">
    <w:name w:val="xl110"/>
    <w:basedOn w:val="Normal"/>
    <w:uiPriority w:val="99"/>
    <w:qFormat/>
    <w:rsid w:val="009F0F38"/>
    <w:pPr>
      <w:pBdr>
        <w:top w:val="single" w:sz="4"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1">
    <w:name w:val="xl111"/>
    <w:basedOn w:val="Normal"/>
    <w:uiPriority w:val="99"/>
    <w:qFormat/>
    <w:rsid w:val="009F0F38"/>
    <w:pPr>
      <w:pBdr>
        <w:top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2">
    <w:name w:val="xl112"/>
    <w:basedOn w:val="Normal"/>
    <w:uiPriority w:val="99"/>
    <w:qFormat/>
    <w:rsid w:val="009F0F38"/>
    <w:pPr>
      <w:pBdr>
        <w:top w:val="single" w:sz="8"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3">
    <w:name w:val="xl113"/>
    <w:basedOn w:val="Normal"/>
    <w:uiPriority w:val="99"/>
    <w:qFormat/>
    <w:rsid w:val="009F0F38"/>
    <w:pPr>
      <w:pBdr>
        <w:top w:val="single" w:sz="4"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4">
    <w:name w:val="xl114"/>
    <w:basedOn w:val="Normal"/>
    <w:uiPriority w:val="99"/>
    <w:qFormat/>
    <w:rsid w:val="009F0F38"/>
    <w:pPr>
      <w:pBdr>
        <w:top w:val="single" w:sz="4" w:space="0" w:color="auto"/>
        <w:left w:val="single" w:sz="4" w:space="0" w:color="auto"/>
        <w:bottom w:val="single" w:sz="8"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5">
    <w:name w:val="xl115"/>
    <w:basedOn w:val="Normal"/>
    <w:uiPriority w:val="99"/>
    <w:qFormat/>
    <w:rsid w:val="009F0F38"/>
    <w:pPr>
      <w:pBdr>
        <w:top w:val="single" w:sz="8"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6">
    <w:name w:val="xl116"/>
    <w:basedOn w:val="Normal"/>
    <w:uiPriority w:val="99"/>
    <w:qFormat/>
    <w:rsid w:val="009F0F38"/>
    <w:pPr>
      <w:pBdr>
        <w:top w:val="single" w:sz="4"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7">
    <w:name w:val="xl117"/>
    <w:basedOn w:val="Normal"/>
    <w:uiPriority w:val="99"/>
    <w:qFormat/>
    <w:rsid w:val="009F0F38"/>
    <w:pPr>
      <w:pBdr>
        <w:top w:val="single" w:sz="4" w:space="0" w:color="auto"/>
        <w:left w:val="single" w:sz="4" w:space="0" w:color="auto"/>
        <w:bottom w:val="single" w:sz="8"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Equation">
    <w:name w:val="Equation"/>
    <w:basedOn w:val="Normal"/>
    <w:next w:val="Normal"/>
    <w:uiPriority w:val="99"/>
    <w:qFormat/>
    <w:rsid w:val="009F0F38"/>
    <w:pPr>
      <w:tabs>
        <w:tab w:val="right" w:pos="10206"/>
      </w:tabs>
      <w:overflowPunct w:val="0"/>
      <w:snapToGrid/>
      <w:spacing w:after="220" w:line="254" w:lineRule="auto"/>
      <w:ind w:left="1298"/>
    </w:pPr>
    <w:rPr>
      <w:rFonts w:ascii="Arial" w:hAnsi="Arial" w:cs="Calibri"/>
      <w:szCs w:val="21"/>
      <w:lang w:eastAsia="zh-CN"/>
    </w:rPr>
  </w:style>
  <w:style w:type="paragraph" w:customStyle="1" w:styleId="11BodyText">
    <w:name w:val="11 BodyText"/>
    <w:basedOn w:val="Normal"/>
    <w:uiPriority w:val="99"/>
    <w:qFormat/>
    <w:rsid w:val="009F0F38"/>
    <w:pPr>
      <w:overflowPunct w:val="0"/>
      <w:snapToGrid/>
      <w:spacing w:after="220" w:line="254" w:lineRule="auto"/>
      <w:ind w:left="1298"/>
    </w:pPr>
    <w:rPr>
      <w:rFonts w:ascii="Arial" w:hAnsi="Arial" w:cs="Calibri"/>
      <w:szCs w:val="21"/>
    </w:rPr>
  </w:style>
  <w:style w:type="paragraph" w:customStyle="1" w:styleId="bodyCharCharChar">
    <w:name w:val="body Char Char Char"/>
    <w:basedOn w:val="Normal"/>
    <w:uiPriority w:val="99"/>
    <w:qFormat/>
    <w:rsid w:val="009F0F38"/>
    <w:pPr>
      <w:tabs>
        <w:tab w:val="left" w:pos="2160"/>
      </w:tabs>
      <w:overflowPunct w:val="0"/>
      <w:snapToGrid/>
      <w:spacing w:before="120" w:line="280" w:lineRule="atLeast"/>
    </w:pPr>
    <w:rPr>
      <w:rFonts w:ascii="New York" w:hAnsi="New York" w:cs="Calibri"/>
      <w:sz w:val="21"/>
      <w:szCs w:val="21"/>
    </w:rPr>
  </w:style>
  <w:style w:type="character" w:customStyle="1" w:styleId="bodyChar">
    <w:name w:val="body Char"/>
    <w:link w:val="body"/>
    <w:qFormat/>
    <w:locked/>
    <w:rsid w:val="009F0F38"/>
    <w:rPr>
      <w:rFonts w:ascii="New York" w:hAnsi="New York"/>
      <w:sz w:val="24"/>
    </w:rPr>
  </w:style>
  <w:style w:type="paragraph" w:customStyle="1" w:styleId="body">
    <w:name w:val="body"/>
    <w:basedOn w:val="Normal"/>
    <w:link w:val="bodyChar"/>
    <w:qFormat/>
    <w:rsid w:val="009F0F38"/>
    <w:pPr>
      <w:tabs>
        <w:tab w:val="left" w:pos="2160"/>
      </w:tabs>
      <w:overflowPunct w:val="0"/>
      <w:snapToGrid/>
      <w:spacing w:before="120" w:line="280" w:lineRule="atLeast"/>
    </w:pPr>
    <w:rPr>
      <w:rFonts w:ascii="New York" w:hAnsi="New York"/>
      <w:sz w:val="24"/>
      <w:szCs w:val="20"/>
    </w:rPr>
  </w:style>
  <w:style w:type="character" w:customStyle="1" w:styleId="ac">
    <w:name w:val="テキスト (文字)"/>
    <w:link w:val="ad"/>
    <w:qFormat/>
    <w:locked/>
    <w:rsid w:val="009F0F38"/>
    <w:rPr>
      <w:rFonts w:ascii="Century" w:hAnsi="Century"/>
    </w:rPr>
  </w:style>
  <w:style w:type="paragraph" w:customStyle="1" w:styleId="ad">
    <w:name w:val="テキスト"/>
    <w:basedOn w:val="Normal"/>
    <w:link w:val="ac"/>
    <w:qFormat/>
    <w:rsid w:val="009F0F38"/>
    <w:pPr>
      <w:autoSpaceDE/>
      <w:autoSpaceDN/>
      <w:adjustRightInd/>
      <w:snapToGrid/>
      <w:spacing w:afterLines="50" w:after="0" w:line="320" w:lineRule="exact"/>
      <w:ind w:firstLineChars="100" w:firstLine="210"/>
    </w:pPr>
    <w:rPr>
      <w:rFonts w:ascii="Century" w:hAnsi="Century"/>
      <w:sz w:val="20"/>
      <w:szCs w:val="20"/>
    </w:rPr>
  </w:style>
  <w:style w:type="paragraph" w:customStyle="1" w:styleId="gmail-msolistparagraph">
    <w:name w:val="gmail-msolistparagraph"/>
    <w:basedOn w:val="Normal"/>
    <w:uiPriority w:val="99"/>
    <w:semiHidden/>
    <w:qFormat/>
    <w:rsid w:val="009F0F38"/>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9F0F38"/>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9F0F3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9F0F3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9F0F3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character" w:customStyle="1" w:styleId="LGTdocChar">
    <w:name w:val="LGTdoc_본문 Char"/>
    <w:link w:val="LGTdoc"/>
    <w:qFormat/>
    <w:locked/>
    <w:rsid w:val="009F0F38"/>
    <w:rPr>
      <w:rFonts w:eastAsia="Batang"/>
      <w:kern w:val="2"/>
      <w:sz w:val="22"/>
      <w:szCs w:val="24"/>
      <w:lang w:val="en-GB" w:eastAsia="ko-KR"/>
    </w:rPr>
  </w:style>
  <w:style w:type="paragraph" w:customStyle="1" w:styleId="Tabletext2">
    <w:name w:val="Table_text"/>
    <w:basedOn w:val="Normal"/>
    <w:uiPriority w:val="99"/>
    <w:qFormat/>
    <w:rsid w:val="009F0F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40" w:after="40" w:line="254" w:lineRule="auto"/>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9F0F3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80" w:after="80" w:line="254" w:lineRule="auto"/>
      <w:jc w:val="center"/>
    </w:pPr>
    <w:rPr>
      <w:rFonts w:ascii="Calibri" w:eastAsia="MS PGothic" w:hAnsi="Calibri" w:cs="Calibri"/>
      <w:b/>
      <w:szCs w:val="21"/>
      <w:lang w:val="fr-FR" w:eastAsia="zh-TW"/>
    </w:rPr>
  </w:style>
  <w:style w:type="character" w:customStyle="1" w:styleId="TFZchn">
    <w:name w:val="TF Zchn"/>
    <w:qFormat/>
    <w:locked/>
    <w:rsid w:val="009F0F38"/>
    <w:rPr>
      <w:rFonts w:ascii="Arial" w:eastAsia="MS Gothic" w:hAnsi="Arial" w:cs="Arial"/>
      <w:b/>
      <w:szCs w:val="21"/>
      <w:lang w:eastAsia="zh-CN"/>
    </w:rPr>
  </w:style>
  <w:style w:type="character" w:customStyle="1" w:styleId="z-">
    <w:name w:val="z-窗体顶端 字符"/>
    <w:link w:val="z-1"/>
    <w:uiPriority w:val="99"/>
    <w:semiHidden/>
    <w:qFormat/>
    <w:locked/>
    <w:rsid w:val="009F0F3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9F0F38"/>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9F0F3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9F0F38"/>
    <w:pPr>
      <w:pBdr>
        <w:top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F0F38"/>
    <w:pPr>
      <w:spacing w:after="160" w:line="254" w:lineRule="auto"/>
    </w:pPr>
    <w:rPr>
      <w:rFonts w:ascii="Yu Mincho" w:eastAsia="Yu Mincho" w:hAnsi="Yu Mincho"/>
      <w:kern w:val="2"/>
      <w:sz w:val="21"/>
      <w:szCs w:val="22"/>
      <w:lang w:eastAsia="ja-JP"/>
    </w:rPr>
  </w:style>
  <w:style w:type="character" w:customStyle="1" w:styleId="z-TopofFormChar">
    <w:name w:val="z-Top of Form Char"/>
    <w:link w:val="z-TopofForm1"/>
    <w:uiPriority w:val="99"/>
    <w:semiHidden/>
    <w:qFormat/>
    <w:locked/>
    <w:rsid w:val="009F0F38"/>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9F0F38"/>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9F0F38"/>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9F0F38"/>
    <w:pPr>
      <w:pBdr>
        <w:top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paragraph" w:customStyle="1" w:styleId="18">
    <w:name w:val="変更箇所1"/>
    <w:uiPriority w:val="99"/>
    <w:semiHidden/>
    <w:qFormat/>
    <w:rsid w:val="009F0F3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9F0F38"/>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9F0F38"/>
    <w:rPr>
      <w:rFonts w:ascii="Arial" w:eastAsia="SimSun" w:hAnsi="Arial" w:cs="Arial" w:hint="default"/>
      <w:color w:val="0000FF"/>
      <w:kern w:val="2"/>
      <w:sz w:val="18"/>
      <w:lang w:val="en-US" w:eastAsia="zh-CN" w:bidi="ar-SA"/>
    </w:rPr>
  </w:style>
  <w:style w:type="character" w:customStyle="1" w:styleId="28">
    <w:name w:val="28"/>
    <w:semiHidden/>
    <w:rsid w:val="009F0F38"/>
    <w:rPr>
      <w:rFonts w:ascii="游ゴ シ ッ ク" w:hAnsi="游ゴ シ ッ ク" w:hint="default"/>
      <w:color w:val="auto"/>
    </w:rPr>
  </w:style>
  <w:style w:type="character" w:customStyle="1" w:styleId="300">
    <w:name w:val="30"/>
    <w:semiHidden/>
    <w:rsid w:val="009F0F38"/>
    <w:rPr>
      <w:rFonts w:ascii="Yu Mincho" w:eastAsia="Yu Mincho" w:hAnsi="Yu Mincho" w:cs="Times New Roman" w:hint="eastAsia"/>
      <w:color w:val="auto"/>
      <w:sz w:val="22"/>
      <w:szCs w:val="22"/>
    </w:rPr>
  </w:style>
  <w:style w:type="character" w:customStyle="1" w:styleId="spellingerror">
    <w:name w:val="spellingerror"/>
    <w:qFormat/>
    <w:rsid w:val="009F0F38"/>
  </w:style>
  <w:style w:type="character" w:customStyle="1" w:styleId="UnresolvedMention2">
    <w:name w:val="Unresolved Mention2"/>
    <w:uiPriority w:val="99"/>
    <w:semiHidden/>
    <w:qFormat/>
    <w:rsid w:val="009F0F38"/>
    <w:rPr>
      <w:color w:val="605E5C"/>
      <w:shd w:val="clear" w:color="auto" w:fill="E1DFDD"/>
    </w:rPr>
  </w:style>
  <w:style w:type="character" w:customStyle="1" w:styleId="19">
    <w:name w:val="リスト段落 (文字)1"/>
    <w:uiPriority w:val="34"/>
    <w:qFormat/>
    <w:rsid w:val="009F0F38"/>
    <w:rPr>
      <w:rFonts w:ascii="Times" w:eastAsia="Batang" w:hAnsi="Times" w:cs="Times" w:hint="default"/>
      <w:szCs w:val="24"/>
      <w:lang w:val="en-GB" w:eastAsia="zh-CN"/>
    </w:rPr>
  </w:style>
  <w:style w:type="character" w:customStyle="1" w:styleId="110">
    <w:name w:val="見出し 1 (文字)1"/>
    <w:uiPriority w:val="99"/>
    <w:qFormat/>
    <w:rsid w:val="009F0F38"/>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9F0F38"/>
    <w:rPr>
      <w:rFonts w:ascii="Yu Gothic Light" w:eastAsia="Yu Gothic Light" w:hAnsi="Yu Gothic Light" w:cs="Times New Roman" w:hint="eastAsia"/>
      <w:lang w:eastAsia="en-US"/>
    </w:rPr>
  </w:style>
  <w:style w:type="character" w:customStyle="1" w:styleId="31">
    <w:name w:val="見出し 3 (文字)1"/>
    <w:uiPriority w:val="9"/>
    <w:semiHidden/>
    <w:qFormat/>
    <w:rsid w:val="009F0F38"/>
    <w:rPr>
      <w:rFonts w:ascii="Yu Gothic Light" w:eastAsia="Yu Gothic Light" w:hAnsi="Yu Gothic Light" w:cs="Times New Roman" w:hint="eastAsia"/>
      <w:lang w:eastAsia="en-US"/>
    </w:rPr>
  </w:style>
  <w:style w:type="character" w:customStyle="1" w:styleId="41">
    <w:name w:val="見出し 4 (文字)1"/>
    <w:semiHidden/>
    <w:qFormat/>
    <w:rsid w:val="009F0F38"/>
    <w:rPr>
      <w:rFonts w:ascii="MS Mincho" w:eastAsia="Yu Mincho" w:hAnsi="MS Mincho" w:hint="eastAsia"/>
      <w:b/>
      <w:bCs/>
      <w:lang w:eastAsia="en-US"/>
    </w:rPr>
  </w:style>
  <w:style w:type="character" w:customStyle="1" w:styleId="510">
    <w:name w:val="見出し 5 (文字)1"/>
    <w:semiHidden/>
    <w:qFormat/>
    <w:rsid w:val="009F0F38"/>
    <w:rPr>
      <w:rFonts w:ascii="Yu Gothic Light" w:eastAsia="Yu Gothic Light" w:hAnsi="Yu Gothic Light" w:cs="Times New Roman" w:hint="eastAsia"/>
      <w:lang w:eastAsia="en-US"/>
    </w:rPr>
  </w:style>
  <w:style w:type="character" w:customStyle="1" w:styleId="811">
    <w:name w:val="見出し 8 (文字)1"/>
    <w:semiHidden/>
    <w:qFormat/>
    <w:rsid w:val="009F0F38"/>
    <w:rPr>
      <w:rFonts w:ascii="MS Mincho" w:eastAsia="Yu Mincho" w:hAnsi="MS Mincho" w:hint="eastAsia"/>
      <w:lang w:eastAsia="en-US"/>
    </w:rPr>
  </w:style>
  <w:style w:type="character" w:customStyle="1" w:styleId="911">
    <w:name w:val="見出し 9 (文字)1"/>
    <w:uiPriority w:val="9"/>
    <w:semiHidden/>
    <w:qFormat/>
    <w:rsid w:val="009F0F38"/>
    <w:rPr>
      <w:rFonts w:ascii="MS Mincho" w:eastAsia="Yu Mincho" w:hAnsi="MS Mincho" w:hint="eastAsia"/>
      <w:lang w:eastAsia="en-US"/>
    </w:rPr>
  </w:style>
  <w:style w:type="character" w:customStyle="1" w:styleId="1a">
    <w:name w:val="脚注文字列 (文字)1"/>
    <w:semiHidden/>
    <w:qFormat/>
    <w:rsid w:val="009F0F38"/>
    <w:rPr>
      <w:rFonts w:ascii="Times New Roman" w:eastAsia="MS Gothic" w:hAnsi="Times New Roman" w:cs="Times New Roman" w:hint="default"/>
      <w:sz w:val="24"/>
      <w:lang w:val="en-GB" w:eastAsia="ja-JP"/>
    </w:rPr>
  </w:style>
  <w:style w:type="character" w:customStyle="1" w:styleId="1b">
    <w:name w:val="ヘッダー (文字)1"/>
    <w:semiHidden/>
    <w:qFormat/>
    <w:rsid w:val="009F0F38"/>
    <w:rPr>
      <w:rFonts w:ascii="Times New Roman" w:eastAsia="MS Gothic" w:hAnsi="Times New Roman" w:cs="Times New Roman" w:hint="default"/>
      <w:sz w:val="24"/>
      <w:lang w:val="en-GB" w:eastAsia="ja-JP"/>
    </w:rPr>
  </w:style>
  <w:style w:type="character" w:customStyle="1" w:styleId="1c">
    <w:name w:val="図表番号 (文字)1"/>
    <w:uiPriority w:val="99"/>
    <w:qFormat/>
    <w:locked/>
    <w:rsid w:val="009F0F38"/>
    <w:rPr>
      <w:rFonts w:ascii="Times New Roman" w:eastAsia="MS Gothic" w:hAnsi="Times New Roman" w:cs="Times New Roman" w:hint="default"/>
      <w:b/>
      <w:bCs w:val="0"/>
      <w:sz w:val="24"/>
      <w:lang w:val="en-GB"/>
    </w:rPr>
  </w:style>
  <w:style w:type="character" w:customStyle="1" w:styleId="1d">
    <w:name w:val="表題 (文字)1"/>
    <w:qFormat/>
    <w:rsid w:val="009F0F38"/>
    <w:rPr>
      <w:rFonts w:ascii="Yu Gothic Light" w:eastAsia="Yu Gothic Light" w:hAnsi="Yu Gothic Light" w:cs="Times New Roman" w:hint="eastAsia"/>
      <w:sz w:val="32"/>
      <w:szCs w:val="32"/>
      <w:lang w:val="en-GB" w:eastAsia="ja-JP"/>
    </w:rPr>
  </w:style>
  <w:style w:type="character" w:customStyle="1" w:styleId="1e">
    <w:name w:val="本文 (文字)1"/>
    <w:semiHidden/>
    <w:qFormat/>
    <w:rsid w:val="009F0F38"/>
    <w:rPr>
      <w:rFonts w:ascii="Times New Roman" w:eastAsia="MS Gothic" w:hAnsi="Times New Roman" w:cs="Times New Roman" w:hint="default"/>
      <w:sz w:val="24"/>
      <w:lang w:val="en-GB" w:eastAsia="ja-JP"/>
    </w:rPr>
  </w:style>
  <w:style w:type="character" w:customStyle="1" w:styleId="B2Car">
    <w:name w:val="B2 Car"/>
    <w:qFormat/>
    <w:rsid w:val="009F0F38"/>
    <w:rPr>
      <w:lang w:val="en-GB" w:eastAsia="en-US"/>
    </w:rPr>
  </w:style>
  <w:style w:type="character" w:customStyle="1" w:styleId="GuidanceChar">
    <w:name w:val="Guidance Char"/>
    <w:qFormat/>
    <w:rsid w:val="009F0F38"/>
    <w:rPr>
      <w:i/>
      <w:iCs w:val="0"/>
      <w:color w:val="0000FF"/>
      <w:lang w:val="en-GB" w:eastAsia="ja-JP" w:bidi="ar-SA"/>
    </w:rPr>
  </w:style>
  <w:style w:type="character" w:customStyle="1" w:styleId="h4CharChar">
    <w:name w:val="h4 Char Char"/>
    <w:qFormat/>
    <w:rsid w:val="009F0F38"/>
    <w:rPr>
      <w:rFonts w:ascii="Arial" w:hAnsi="Arial" w:cs="Arial" w:hint="default"/>
      <w:sz w:val="24"/>
      <w:lang w:val="en-GB" w:eastAsia="ja-JP" w:bidi="ar-SA"/>
    </w:rPr>
  </w:style>
  <w:style w:type="character" w:customStyle="1" w:styleId="FigureCaption1">
    <w:name w:val="Figure Caption1"/>
    <w:qFormat/>
    <w:rsid w:val="009F0F38"/>
    <w:rPr>
      <w:rFonts w:ascii="Arial" w:eastAsia="????" w:hAnsi="Arial" w:cs="Arial" w:hint="default"/>
      <w:color w:val="0000FF"/>
      <w:kern w:val="2"/>
      <w:lang w:val="en-US" w:eastAsia="en-US" w:bidi="ar-SA"/>
    </w:rPr>
  </w:style>
  <w:style w:type="character" w:customStyle="1" w:styleId="CharChar5">
    <w:name w:val="Char Char5"/>
    <w:semiHidden/>
    <w:qFormat/>
    <w:rsid w:val="009F0F38"/>
    <w:rPr>
      <w:rFonts w:ascii="Times New Roman" w:hAnsi="Times New Roman" w:cs="Times New Roman" w:hint="default"/>
      <w:lang w:eastAsia="en-US"/>
    </w:rPr>
  </w:style>
  <w:style w:type="character" w:customStyle="1" w:styleId="CharChar51">
    <w:name w:val="Char Char51"/>
    <w:semiHidden/>
    <w:qFormat/>
    <w:rsid w:val="009F0F38"/>
    <w:rPr>
      <w:rFonts w:ascii="Times New Roman" w:hAnsi="Times New Roman" w:cs="Times New Roman" w:hint="default"/>
      <w:lang w:eastAsia="en-US"/>
    </w:rPr>
  </w:style>
  <w:style w:type="character" w:customStyle="1" w:styleId="colour">
    <w:name w:val="colour"/>
    <w:qFormat/>
    <w:rsid w:val="009F0F38"/>
  </w:style>
  <w:style w:type="character" w:customStyle="1" w:styleId="hps">
    <w:name w:val="hps"/>
    <w:qFormat/>
    <w:rsid w:val="009F0F38"/>
  </w:style>
  <w:style w:type="character" w:customStyle="1" w:styleId="shorttext">
    <w:name w:val="short_text"/>
    <w:qFormat/>
    <w:rsid w:val="009F0F38"/>
  </w:style>
  <w:style w:type="character" w:customStyle="1" w:styleId="keyword">
    <w:name w:val="keyword"/>
    <w:qFormat/>
    <w:rsid w:val="009F0F38"/>
  </w:style>
  <w:style w:type="character" w:customStyle="1" w:styleId="ordinary-span-edit2">
    <w:name w:val="ordinary-span-edit2"/>
    <w:qFormat/>
    <w:rsid w:val="009F0F38"/>
  </w:style>
  <w:style w:type="character" w:customStyle="1" w:styleId="size">
    <w:name w:val="size"/>
    <w:qFormat/>
    <w:rsid w:val="009F0F38"/>
  </w:style>
  <w:style w:type="character" w:customStyle="1" w:styleId="Style10ptCharChar">
    <w:name w:val="Style 10 pt Char Char"/>
    <w:qFormat/>
    <w:rsid w:val="009F0F3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9F0F3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9F0F38"/>
    <w:rPr>
      <w:rFonts w:ascii="Arial" w:eastAsia="SimSun" w:hAnsi="Arial" w:cs="Arial" w:hint="default"/>
      <w:color w:val="0000FF"/>
      <w:kern w:val="2"/>
      <w:sz w:val="22"/>
      <w:lang w:val="en-US" w:eastAsia="en-US" w:bidi="ar-SA"/>
    </w:rPr>
  </w:style>
  <w:style w:type="character" w:customStyle="1" w:styleId="moz-txt-tag">
    <w:name w:val="moz-txt-tag"/>
    <w:qFormat/>
    <w:rsid w:val="009F0F38"/>
    <w:rPr>
      <w:rFonts w:ascii="Arial" w:eastAsia="SimSun" w:hAnsi="Arial" w:cs="Arial" w:hint="default"/>
      <w:color w:val="0000FF"/>
      <w:kern w:val="2"/>
      <w:lang w:val="en-US" w:eastAsia="zh-CN" w:bidi="ar-SA"/>
    </w:rPr>
  </w:style>
  <w:style w:type="character" w:customStyle="1" w:styleId="opdicttext22">
    <w:name w:val="op_dict_text22"/>
    <w:qFormat/>
    <w:rsid w:val="009F0F38"/>
  </w:style>
  <w:style w:type="character" w:customStyle="1" w:styleId="def">
    <w:name w:val="def"/>
    <w:qFormat/>
    <w:rsid w:val="009F0F38"/>
  </w:style>
  <w:style w:type="character" w:customStyle="1" w:styleId="high-light-bg4">
    <w:name w:val="high-light-bg4"/>
    <w:qFormat/>
    <w:rsid w:val="009F0F38"/>
  </w:style>
  <w:style w:type="character" w:customStyle="1" w:styleId="TitleChar2">
    <w:name w:val="Title Char2"/>
    <w:uiPriority w:val="10"/>
    <w:qFormat/>
    <w:locked/>
    <w:rsid w:val="009F0F3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9F0F38"/>
    <w:rPr>
      <w:rFonts w:ascii="Arial" w:hAnsi="Arial" w:cs="Arial" w:hint="default"/>
      <w:vanish/>
      <w:webHidden w:val="0"/>
      <w:color w:val="FF0000"/>
      <w:sz w:val="24"/>
      <w:specVanish w:val="0"/>
    </w:rPr>
  </w:style>
  <w:style w:type="character" w:customStyle="1" w:styleId="CharChar3">
    <w:name w:val="Char Char3"/>
    <w:qFormat/>
    <w:rsid w:val="009F0F38"/>
    <w:rPr>
      <w:rFonts w:ascii="Arial" w:hAnsi="Arial" w:cs="Arial" w:hint="default"/>
      <w:sz w:val="36"/>
      <w:lang w:val="en-GB" w:eastAsia="en-US" w:bidi="ar-SA"/>
    </w:rPr>
  </w:style>
  <w:style w:type="character" w:customStyle="1" w:styleId="CharChar2">
    <w:name w:val="Char Char2"/>
    <w:qFormat/>
    <w:rsid w:val="009F0F38"/>
    <w:rPr>
      <w:rFonts w:ascii="Arial" w:hAnsi="Arial" w:cs="Arial" w:hint="default"/>
      <w:sz w:val="32"/>
      <w:lang w:val="en-GB" w:eastAsia="en-US" w:bidi="ar-SA"/>
    </w:rPr>
  </w:style>
  <w:style w:type="character" w:customStyle="1" w:styleId="CharChar">
    <w:name w:val="Char Char"/>
    <w:qFormat/>
    <w:rsid w:val="009F0F38"/>
    <w:rPr>
      <w:rFonts w:ascii="Arial" w:hAnsi="Arial" w:cs="Arial" w:hint="default"/>
      <w:sz w:val="22"/>
      <w:lang w:val="en-GB" w:eastAsia="en-US" w:bidi="ar-SA"/>
    </w:rPr>
  </w:style>
  <w:style w:type="character" w:customStyle="1" w:styleId="onecomwebmail-spelle">
    <w:name w:val="onecomwebmail-spelle"/>
    <w:qFormat/>
    <w:rsid w:val="009F0F38"/>
  </w:style>
  <w:style w:type="character" w:customStyle="1" w:styleId="onecomwebmail-font">
    <w:name w:val="onecomwebmail-font"/>
    <w:qFormat/>
    <w:rsid w:val="009F0F38"/>
  </w:style>
  <w:style w:type="character" w:customStyle="1" w:styleId="onecomwebmail-size">
    <w:name w:val="onecomwebmail-size"/>
    <w:qFormat/>
    <w:rsid w:val="009F0F38"/>
  </w:style>
  <w:style w:type="character" w:customStyle="1" w:styleId="fontstyle01">
    <w:name w:val="fontstyle01"/>
    <w:qFormat/>
    <w:rsid w:val="009F0F38"/>
    <w:rPr>
      <w:rFonts w:ascii="Times New Roman" w:hAnsi="Times New Roman" w:cs="Times New Roman" w:hint="default"/>
      <w:i/>
      <w:iCs/>
      <w:color w:val="000000"/>
      <w:sz w:val="20"/>
      <w:szCs w:val="20"/>
    </w:rPr>
  </w:style>
  <w:style w:type="character" w:customStyle="1" w:styleId="xcontentpasted0">
    <w:name w:val="x_contentpasted0"/>
    <w:qFormat/>
    <w:rsid w:val="009F0F38"/>
  </w:style>
  <w:style w:type="character" w:customStyle="1" w:styleId="ui-provider">
    <w:name w:val="ui-provider"/>
    <w:qFormat/>
    <w:rsid w:val="009F0F38"/>
  </w:style>
  <w:style w:type="table" w:styleId="TableSimple2">
    <w:name w:val="Table Simple 2"/>
    <w:basedOn w:val="TableNormal"/>
    <w:semiHidden/>
    <w:unhideWhenUsed/>
    <w:qFormat/>
    <w:rsid w:val="009F0F38"/>
    <w:pPr>
      <w:spacing w:after="180" w:line="254" w:lineRule="auto"/>
    </w:pPr>
    <w:rPr>
      <w:rFonts w:ascii="CG Times (WN)" w:eastAsia="MS Mincho" w:hAnsi="CG Times (WN)" w:cs="Times"/>
      <w:lang w:val="en-GB" w:eastAsia="zh-CN"/>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9F0F38"/>
    <w:pPr>
      <w:spacing w:after="180" w:line="254" w:lineRule="auto"/>
    </w:pPr>
    <w:rPr>
      <w:rFonts w:ascii="CG Times (WN)" w:eastAsia="MS Mincho" w:hAnsi="CG Times (WN)" w:cs="Times"/>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9F0F38"/>
    <w:pPr>
      <w:spacing w:after="180" w:line="254" w:lineRule="auto"/>
    </w:pPr>
    <w:rPr>
      <w:rFonts w:ascii="CG Times (WN)" w:eastAsia="MS Mincho" w:hAnsi="CG Times (WN)" w:cs="Times"/>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9F0F38"/>
    <w:pPr>
      <w:spacing w:after="180" w:line="254" w:lineRule="auto"/>
    </w:pPr>
    <w:rPr>
      <w:rFonts w:ascii="CG Times (WN)" w:eastAsia="MS Mincho" w:hAnsi="CG Times (WN)" w:cs="Times"/>
      <w:lang w:val="en-GB" w:eastAsia="zh-CN"/>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9F0F38"/>
    <w:pPr>
      <w:spacing w:after="180" w:line="254" w:lineRule="auto"/>
    </w:pPr>
    <w:rPr>
      <w:rFonts w:ascii="CG Times (WN)" w:eastAsia="MS Mincho" w:hAnsi="CG Times (WN)" w:cs="Times"/>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9F0F38"/>
    <w:pPr>
      <w:spacing w:after="180" w:line="254" w:lineRule="auto"/>
    </w:pPr>
    <w:rPr>
      <w:rFonts w:ascii="CG Times (WN)" w:eastAsia="MS Mincho" w:hAnsi="CG Times (WN)" w:cs="Times"/>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9F0F38"/>
    <w:pPr>
      <w:spacing w:after="180" w:line="254" w:lineRule="auto"/>
    </w:pPr>
    <w:rPr>
      <w:rFonts w:ascii="CG Times (WN)" w:eastAsia="MS Mincho" w:hAnsi="CG Times (WN)" w:cs="Times"/>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9F0F38"/>
    <w:pPr>
      <w:spacing w:after="180" w:line="254" w:lineRule="auto"/>
    </w:pPr>
    <w:rPr>
      <w:rFonts w:ascii="CG Times (WN)" w:eastAsia="MS Mincho" w:hAnsi="CG Times (WN)" w:cs="Times"/>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9F0F38"/>
    <w:pPr>
      <w:spacing w:after="180" w:line="254" w:lineRule="auto"/>
    </w:pPr>
    <w:rPr>
      <w:rFonts w:ascii="CG Times (WN)" w:eastAsia="MS Mincho" w:hAnsi="CG Times (WN)" w:cs="Times"/>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9F0F38"/>
    <w:pPr>
      <w:spacing w:after="160" w:line="254" w:lineRule="auto"/>
    </w:pPr>
    <w:rPr>
      <w:rFonts w:ascii="CG Times (WN)" w:eastAsia="MS Mincho" w:hAnsi="CG Times (WN)" w:cs="Times"/>
      <w:lang w:val="en-GB" w:eastAsia="zh-CN"/>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9F0F38"/>
    <w:pPr>
      <w:spacing w:after="160" w:line="254" w:lineRule="auto"/>
    </w:pPr>
    <w:rPr>
      <w:rFonts w:ascii="CG Times (WN)" w:eastAsia="MS Mincho" w:hAnsi="CG Times (WN)" w:cs="Times"/>
      <w:color w:val="E36C0A"/>
      <w:lang w:val="en-GB" w:eastAsia="zh-CN"/>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9F0F38"/>
    <w:pPr>
      <w:spacing w:after="160" w:line="254" w:lineRule="auto"/>
    </w:pPr>
    <w:rPr>
      <w:rFonts w:ascii="CG Times (WN)" w:hAnsi="CG Times (WN)" w:cs="Times"/>
      <w:color w:val="FFFFFF"/>
      <w:lang w:val="en-GB"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9F0F38"/>
    <w:pPr>
      <w:spacing w:after="160" w:line="254" w:lineRule="auto"/>
    </w:pPr>
    <w:rPr>
      <w:rFonts w:ascii="Calibri" w:hAnsi="Calibri"/>
      <w:sz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9F0F38"/>
    <w:pPr>
      <w:spacing w:after="160" w:line="254" w:lineRule="auto"/>
    </w:pPr>
    <w:rPr>
      <w:rFonts w:ascii="Yu Mincho" w:eastAsia="Yu Mincho" w:hAnsi="Yu Mincho"/>
      <w:lang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F0F38"/>
    <w:pPr>
      <w:spacing w:after="160" w:line="254" w:lineRule="auto"/>
    </w:pPr>
    <w:rPr>
      <w:rFonts w:ascii="Yu Mincho" w:eastAsia="Yu Mincho" w:hAnsi="Yu Mincho"/>
      <w:color w:val="2F5496"/>
      <w:lang w:eastAsia="zh-CN"/>
    </w:rPr>
    <w:tblPr>
      <w:tblInd w:w="0" w:type="nil"/>
    </w:tblPr>
    <w:tblStylePr w:type="firstRow">
      <w:rPr>
        <w:rFonts w:ascii="Sitka Subheading" w:eastAsia="Sitka Subheading" w:hAnsi="Sitka Subheading" w:cs="Times New Roman" w:hint="eastAsia"/>
        <w:i/>
        <w:iCs/>
        <w:sz w:val="26"/>
        <w:szCs w:val="26"/>
      </w:rPr>
      <w:tblPr/>
      <w:tcPr>
        <w:tcBorders>
          <w:bottom w:val="single" w:sz="4" w:space="0" w:color="4472C4"/>
        </w:tcBorders>
        <w:shd w:val="clear" w:color="auto" w:fill="FFFFFF"/>
      </w:tcPr>
    </w:tblStylePr>
    <w:tblStylePr w:type="lastRow">
      <w:rPr>
        <w:rFonts w:ascii="Sitka Subheading" w:eastAsia="Sitka Subheading" w:hAnsi="Sitka Subheading"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ubheading" w:eastAsia="Sitka Subheading" w:hAnsi="Sitka Subheading" w:cs="Times New Roman" w:hint="eastAsia"/>
        <w:i/>
        <w:iCs/>
        <w:sz w:val="26"/>
        <w:szCs w:val="26"/>
      </w:rPr>
      <w:tblPr/>
      <w:tcPr>
        <w:tcBorders>
          <w:right w:val="single" w:sz="4" w:space="0" w:color="4472C4"/>
        </w:tcBorders>
        <w:shd w:val="clear" w:color="auto" w:fill="FFFFFF"/>
      </w:tcPr>
    </w:tblStylePr>
    <w:tblStylePr w:type="lastCol">
      <w:rPr>
        <w:rFonts w:ascii="Sitka Subheading" w:eastAsia="Sitka Subheading" w:hAnsi="Sitka Subheading"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
    <w:name w:val="表 (格子)1"/>
    <w:basedOn w:val="TableNormal"/>
    <w:qFormat/>
    <w:rsid w:val="009F0F38"/>
    <w:pPr>
      <w:overflowPunct w:val="0"/>
      <w:autoSpaceDE w:val="0"/>
      <w:autoSpaceDN w:val="0"/>
      <w:adjustRightInd w:val="0"/>
      <w:spacing w:after="180" w:line="254" w:lineRule="auto"/>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9F0F38"/>
    <w:pPr>
      <w:overflowPunct w:val="0"/>
      <w:autoSpaceDE w:val="0"/>
      <w:autoSpaceDN w:val="0"/>
      <w:adjustRightInd w:val="0"/>
      <w:spacing w:after="180" w:line="254" w:lineRule="auto"/>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9F0F38"/>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9F0F38"/>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rsid w:val="009F0F38"/>
    <w:pPr>
      <w:spacing w:after="160" w:line="254" w:lineRule="auto"/>
    </w:pPr>
    <w:rPr>
      <w:rFonts w:ascii="CG Times (WN)" w:eastAsia="MS Mincho" w:hAnsi="CG Times (WN)" w:cs="Times"/>
      <w:lang w:val="en-GB" w:eastAsia="zh-CN"/>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
    <w:name w:val="表 (格子)2"/>
    <w:basedOn w:val="TableNormal"/>
    <w:uiPriority w:val="39"/>
    <w:qFormat/>
    <w:rsid w:val="009F0F38"/>
    <w:pPr>
      <w:overflowPunct w:val="0"/>
      <w:autoSpaceDE w:val="0"/>
      <w:autoSpaceDN w:val="0"/>
      <w:adjustRightInd w:val="0"/>
      <w:spacing w:after="180" w:line="254" w:lineRule="auto"/>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9F0F38"/>
  </w:style>
  <w:style w:type="table" w:customStyle="1" w:styleId="TableGrid20">
    <w:name w:val="Table Grid2"/>
    <w:basedOn w:val="TableNormal"/>
    <w:uiPriority w:val="39"/>
    <w:qFormat/>
    <w:rsid w:val="009F0F38"/>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9F0F38"/>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9F0F38"/>
    <w:pPr>
      <w:suppressAutoHyphens/>
      <w:autoSpaceDE/>
      <w:autoSpaceDN/>
      <w:adjustRightInd/>
      <w:snapToGrid/>
      <w:spacing w:after="50"/>
      <w:ind w:left="840"/>
      <w:jc w:val="left"/>
    </w:pPr>
    <w:rPr>
      <w:rFonts w:ascii="Cambria" w:eastAsia="SimHei" w:hAnsi="Cambria" w:cs="SimSun"/>
      <w:sz w:val="20"/>
      <w:szCs w:val="20"/>
    </w:rPr>
  </w:style>
  <w:style w:type="character" w:customStyle="1" w:styleId="ListParagraphChar1">
    <w:name w:val="List Paragraph Char1"/>
    <w:uiPriority w:val="34"/>
    <w:qFormat/>
    <w:locked/>
    <w:rsid w:val="009F0F38"/>
    <w:rPr>
      <w:rFonts w:ascii="Times New Roman" w:eastAsia="Yu Gothic Medium" w:hAnsi="Times New Roman"/>
      <w:szCs w:val="22"/>
      <w:lang w:val="en-US" w:eastAsia="en-US"/>
    </w:rPr>
  </w:style>
  <w:style w:type="character" w:customStyle="1" w:styleId="contentpasted2">
    <w:name w:val="contentpasted2"/>
    <w:basedOn w:val="DefaultParagraphFont"/>
    <w:qFormat/>
    <w:rsid w:val="009F0F38"/>
  </w:style>
  <w:style w:type="paragraph" w:customStyle="1" w:styleId="mc-p0">
    <w:name w:val="mc-p"/>
    <w:basedOn w:val="Normal"/>
    <w:uiPriority w:val="99"/>
    <w:rsid w:val="009F0F38"/>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25">
    <w:name w:val="列表段落 字符2"/>
    <w:uiPriority w:val="34"/>
    <w:qFormat/>
    <w:rsid w:val="009F0F38"/>
    <w:rPr>
      <w:sz w:val="22"/>
      <w:szCs w:val="22"/>
    </w:rPr>
  </w:style>
  <w:style w:type="paragraph" w:customStyle="1" w:styleId="sub-proposal">
    <w:name w:val="sub-proposal"/>
    <w:basedOn w:val="Normal"/>
    <w:qFormat/>
    <w:rsid w:val="009F0F38"/>
    <w:pPr>
      <w:numPr>
        <w:numId w:val="568"/>
      </w:numPr>
      <w:tabs>
        <w:tab w:val="clear" w:pos="420"/>
        <w:tab w:val="num" w:pos="360"/>
      </w:tabs>
      <w:autoSpaceDE/>
      <w:autoSpaceDN/>
      <w:adjustRightInd/>
      <w:snapToGrid/>
      <w:spacing w:beforeLines="30" w:afterLines="30" w:after="0" w:line="288" w:lineRule="auto"/>
      <w:ind w:left="360" w:firstLine="0"/>
      <w:jc w:val="left"/>
    </w:pPr>
    <w:rPr>
      <w:b/>
      <w:bCs/>
      <w:i/>
      <w:iCs/>
      <w:lang w:eastAsia="zh-CN"/>
    </w:rPr>
  </w:style>
  <w:style w:type="numbering" w:customStyle="1" w:styleId="NoList2">
    <w:name w:val="No List2"/>
    <w:next w:val="NoList"/>
    <w:uiPriority w:val="99"/>
    <w:semiHidden/>
    <w:unhideWhenUsed/>
    <w:rsid w:val="009F0F38"/>
  </w:style>
  <w:style w:type="table" w:customStyle="1" w:styleId="TableGrid21">
    <w:name w:val="TableGrid2"/>
    <w:basedOn w:val="TableNormal"/>
    <w:next w:val="TableGrid"/>
    <w:uiPriority w:val="39"/>
    <w:qFormat/>
    <w:rsid w:val="009F0F38"/>
    <w:rPr>
      <w:rFonts w:eastAsia="Batang"/>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9F0F38"/>
  </w:style>
  <w:style w:type="numbering" w:customStyle="1" w:styleId="StyleBulletedSymbolsymbolLeft025Hanging02">
    <w:name w:val="Style Bulleted Symbol (symbol) Left:  0.25&quot; Hanging:  0.2"/>
    <w:basedOn w:val="NoList"/>
    <w:rsid w:val="009F0F38"/>
  </w:style>
  <w:style w:type="table" w:customStyle="1" w:styleId="ColorfulList-Accent12">
    <w:name w:val="Colorful List - Accent 12"/>
    <w:basedOn w:val="TableNormal"/>
    <w:next w:val="ColorfulList-Accent1"/>
    <w:uiPriority w:val="34"/>
    <w:rsid w:val="009F0F38"/>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F0F3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9F0F38"/>
  </w:style>
  <w:style w:type="numbering" w:customStyle="1" w:styleId="StyleBulletedSymbolsymbolLeft025Hanging02512">
    <w:name w:val="Style Bulleted Symbol (symbol) Left:  0.25&quot; Hanging:  0.25&quot;12"/>
    <w:basedOn w:val="NoList"/>
    <w:rsid w:val="009F0F38"/>
  </w:style>
  <w:style w:type="numbering" w:customStyle="1" w:styleId="StyleBulletedSymbolsymbolLeft025Hanging02522">
    <w:name w:val="Style Bulleted Symbol (symbol) Left:  0.25&quot; Hanging:  0.25&quot;22"/>
    <w:basedOn w:val="NoList"/>
    <w:rsid w:val="009F0F38"/>
  </w:style>
  <w:style w:type="table" w:customStyle="1" w:styleId="TableClassic12">
    <w:name w:val="Table Classic 12"/>
    <w:basedOn w:val="TableNormal"/>
    <w:next w:val="TableClassic1"/>
    <w:semiHidden/>
    <w:unhideWhenUsed/>
    <w:qFormat/>
    <w:rsid w:val="009F0F38"/>
    <w:pPr>
      <w:spacing w:after="180" w:line="254" w:lineRule="auto"/>
    </w:pPr>
    <w:rPr>
      <w:rFonts w:ascii="CG Times (WN)" w:eastAsia="MS Mincho" w:hAnsi="CG Times (WN)" w:cs="Times"/>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GridTable5Dark-Accent112">
    <w:name w:val="Grid Table 5 Dark - Accent 112"/>
    <w:basedOn w:val="TableNormal"/>
    <w:uiPriority w:val="50"/>
    <w:qFormat/>
    <w:rsid w:val="009F0F38"/>
    <w:pPr>
      <w:spacing w:after="160" w:line="254" w:lineRule="auto"/>
    </w:pPr>
    <w:rPr>
      <w:rFonts w:ascii="Yu Mincho" w:eastAsia="Yu Mincho" w:hAnsi="Yu Mincho"/>
      <w:lang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rsid w:val="009F0F38"/>
    <w:pPr>
      <w:overflowPunct w:val="0"/>
      <w:autoSpaceDE w:val="0"/>
      <w:autoSpaceDN w:val="0"/>
      <w:adjustRightInd w:val="0"/>
      <w:spacing w:after="180" w:line="254" w:lineRule="auto"/>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9F0F38"/>
    <w:pPr>
      <w:spacing w:after="0"/>
      <w:contextualSpacing/>
    </w:pPr>
    <w:rPr>
      <w:rFonts w:ascii="Calibri Light" w:eastAsia="DengXian Light" w:hAnsi="Calibri Light"/>
      <w:spacing w:val="-10"/>
      <w:kern w:val="28"/>
      <w:sz w:val="56"/>
      <w:szCs w:val="56"/>
      <w:lang w:val="en-GB"/>
    </w:rPr>
  </w:style>
  <w:style w:type="character" w:customStyle="1" w:styleId="TitleChar3">
    <w:name w:val="Title Char3"/>
    <w:basedOn w:val="DefaultParagraphFont"/>
    <w:rsid w:val="009F0F38"/>
    <w:rPr>
      <w:rFonts w:asciiTheme="majorHAnsi" w:eastAsiaTheme="majorEastAsia" w:hAnsiTheme="majorHAnsi" w:cstheme="majorBidi"/>
      <w:spacing w:val="-10"/>
      <w:kern w:val="28"/>
      <w:sz w:val="56"/>
      <w:szCs w:val="56"/>
    </w:rPr>
  </w:style>
  <w:style w:type="paragraph" w:styleId="TOC8">
    <w:name w:val="toc 8"/>
    <w:basedOn w:val="Normal"/>
    <w:next w:val="Normal"/>
    <w:autoRedefine/>
    <w:semiHidden/>
    <w:unhideWhenUsed/>
    <w:rsid w:val="009F0F38"/>
    <w:pPr>
      <w:spacing w:after="100"/>
      <w:ind w:left="15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3535</TotalTime>
  <Pages>6</Pages>
  <Words>2365</Words>
  <Characters>13485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555</cp:revision>
  <cp:lastPrinted>2007-06-18T22:08:00Z</cp:lastPrinted>
  <dcterms:created xsi:type="dcterms:W3CDTF">2021-07-27T21:02:00Z</dcterms:created>
  <dcterms:modified xsi:type="dcterms:W3CDTF">2023-05-08T18:53:00Z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