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222F0F6" w14:textId="77EF231D" w:rsidR="008D4F29" w:rsidRPr="00740657" w:rsidRDefault="00BF397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</w:t>
      </w:r>
      <w:r w:rsidR="0099760A" w:rsidRPr="00E634C9">
        <w:rPr>
          <w:rFonts w:ascii="Arial" w:hAnsi="Arial" w:cs="Arial"/>
          <w:b/>
          <w:bCs/>
          <w:sz w:val="28"/>
        </w:rPr>
        <w:t>1</w:t>
      </w:r>
      <w:r w:rsidR="0099760A" w:rsidRPr="0099760A">
        <w:rPr>
          <w:rFonts w:ascii="Arial" w:hAnsi="Arial" w:cs="Arial" w:hint="eastAsia"/>
          <w:b/>
          <w:bCs/>
          <w:sz w:val="28"/>
        </w:rPr>
        <w:t>1</w:t>
      </w:r>
      <w:r w:rsidR="0099760A" w:rsidRPr="00E634C9">
        <w:rPr>
          <w:rFonts w:ascii="Arial" w:hAnsi="Arial" w:cs="Arial"/>
          <w:b/>
          <w:bCs/>
          <w:sz w:val="28"/>
        </w:rPr>
        <w:t>0</w:t>
      </w:r>
      <w:r w:rsidR="0099760A" w:rsidRPr="0099760A">
        <w:rPr>
          <w:rFonts w:ascii="Arial" w:hAnsi="Arial" w:cs="Arial" w:hint="eastAsia"/>
          <w:b/>
          <w:bCs/>
          <w:sz w:val="28"/>
        </w:rPr>
        <w:t>bis</w:t>
      </w:r>
      <w:r w:rsidR="0099760A" w:rsidRPr="00E634C9"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8"/>
          <w:lang w:eastAsia="zh-CN"/>
        </w:rPr>
        <w:t xml:space="preserve">         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                             </w:t>
      </w:r>
      <w:r>
        <w:rPr>
          <w:rFonts w:ascii="Arial" w:hAnsi="Arial" w:cs="Arial"/>
          <w:b/>
          <w:bCs/>
          <w:sz w:val="28"/>
        </w:rPr>
        <w:t>R1-22</w:t>
      </w:r>
      <w:r w:rsidR="00730AA1" w:rsidRPr="00730AA1">
        <w:rPr>
          <w:rFonts w:ascii="Arial" w:eastAsiaTheme="minorEastAsia" w:hAnsi="Arial" w:cs="Arial"/>
          <w:b/>
          <w:bCs/>
          <w:sz w:val="28"/>
          <w:lang w:eastAsia="zh-CN"/>
        </w:rPr>
        <w:t>08909</w:t>
      </w:r>
    </w:p>
    <w:p w14:paraId="1182B322" w14:textId="77777777" w:rsidR="008D4F29" w:rsidRPr="00740657" w:rsidRDefault="0099760A">
      <w:pPr>
        <w:ind w:left="1990" w:hanging="1990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E634C9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Pr="00E634C9">
        <w:rPr>
          <w:rFonts w:ascii="Arial" w:eastAsiaTheme="minorEastAsia" w:hAnsi="Arial" w:cs="Arial" w:hint="eastAsia"/>
          <w:b/>
          <w:bCs/>
          <w:sz w:val="28"/>
          <w:lang w:eastAsia="zh-CN"/>
        </w:rPr>
        <w:t>October</w:t>
      </w:r>
      <w:r w:rsidRPr="00E634C9"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 w:rsidR="00401D8D">
        <w:rPr>
          <w:rFonts w:ascii="Arial" w:eastAsiaTheme="minorEastAsia" w:hAnsi="Arial" w:cs="Arial" w:hint="eastAsia"/>
          <w:b/>
          <w:bCs/>
          <w:sz w:val="28"/>
          <w:lang w:eastAsia="zh-CN"/>
        </w:rPr>
        <w:t>0</w:t>
      </w:r>
      <w:r w:rsidRPr="00E634C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634C9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Pr="00E634C9">
        <w:rPr>
          <w:rFonts w:ascii="Arial" w:eastAsiaTheme="minorEastAsia" w:hAnsi="Arial" w:cs="Arial" w:hint="eastAsia"/>
          <w:b/>
          <w:bCs/>
          <w:sz w:val="28"/>
          <w:lang w:eastAsia="zh-CN"/>
        </w:rPr>
        <w:t>19</w:t>
      </w:r>
      <w:r w:rsidRPr="00E634C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634C9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740657" w:rsidRPr="00740657">
        <w:rPr>
          <w:rFonts w:ascii="Arial" w:eastAsia="MS Mincho" w:hAnsi="Arial" w:cs="Arial" w:hint="eastAsia"/>
          <w:b/>
          <w:bCs/>
          <w:sz w:val="28"/>
          <w:lang w:eastAsia="ja-JP"/>
        </w:rPr>
        <w:t>2</w:t>
      </w:r>
    </w:p>
    <w:p w14:paraId="5E1EE7CF" w14:textId="77777777" w:rsidR="008D4F29" w:rsidRDefault="008D4F29">
      <w:pPr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</w:p>
    <w:p w14:paraId="0E50E303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B64C23" w:rsidRPr="00B64C23">
        <w:rPr>
          <w:rFonts w:eastAsiaTheme="minorEastAsia" w:cs="Arial"/>
          <w:sz w:val="22"/>
          <w:szCs w:val="22"/>
          <w:lang w:eastAsia="zh-CN"/>
        </w:rPr>
        <w:t>Discussion on support of positioning in FR2-2</w:t>
      </w:r>
    </w:p>
    <w:p w14:paraId="5021AEF3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1E387E">
        <w:rPr>
          <w:rFonts w:eastAsia="宋体" w:cs="Arial" w:hint="eastAsia"/>
          <w:sz w:val="22"/>
          <w:szCs w:val="22"/>
          <w:lang w:eastAsia="zh-CN"/>
        </w:rPr>
        <w:t>5</w:t>
      </w:r>
    </w:p>
    <w:p w14:paraId="37417758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519A4679" w14:textId="77777777" w:rsidR="008D4F29" w:rsidRDefault="00BF3971">
      <w:pPr>
        <w:pStyle w:val="1"/>
        <w:ind w:left="431" w:hanging="431"/>
      </w:pPr>
      <w:r>
        <w:t>Introduction</w:t>
      </w:r>
    </w:p>
    <w:p w14:paraId="268E76B0" w14:textId="77777777" w:rsidR="00943F67" w:rsidRPr="00943F67" w:rsidRDefault="00943F67" w:rsidP="00943F67">
      <w:pPr>
        <w:pStyle w:val="a1"/>
        <w:rPr>
          <w:rFonts w:eastAsiaTheme="minorEastAsia"/>
          <w:lang w:eastAsia="zh-CN"/>
        </w:rPr>
      </w:pPr>
    </w:p>
    <w:p w14:paraId="426BF28A" w14:textId="77777777" w:rsidR="008D4F29" w:rsidRDefault="004A6B5A">
      <w:pPr>
        <w:pStyle w:val="a1"/>
        <w:rPr>
          <w:rFonts w:eastAsiaTheme="minorEastAsia"/>
          <w:lang w:eastAsia="zh-CN"/>
        </w:rPr>
      </w:pPr>
      <w:r w:rsidRPr="00DF506A">
        <w:rPr>
          <w:iCs/>
        </w:rPr>
        <w:t>In this contribution, we provide</w:t>
      </w:r>
      <w:r w:rsidRPr="00B136F8">
        <w:t xml:space="preserve"> </w:t>
      </w:r>
      <w:r>
        <w:t xml:space="preserve">our views on </w:t>
      </w:r>
      <w:r w:rsidR="00F85589">
        <w:rPr>
          <w:rFonts w:eastAsiaTheme="minorEastAsia" w:hint="eastAsia"/>
          <w:lang w:eastAsia="zh-CN"/>
        </w:rPr>
        <w:t>the issue</w:t>
      </w:r>
      <w:r w:rsidR="00F85589" w:rsidRPr="00F85589">
        <w:t xml:space="preserve"> </w:t>
      </w:r>
      <w:r w:rsidR="00F85589" w:rsidRPr="00F85589">
        <w:rPr>
          <w:rFonts w:eastAsiaTheme="minorEastAsia"/>
          <w:lang w:eastAsia="zh-CN"/>
        </w:rPr>
        <w:t>on support of positioning in FR2-2</w:t>
      </w:r>
      <w:r w:rsidR="00F85589">
        <w:rPr>
          <w:rFonts w:eastAsiaTheme="minorEastAsia" w:hint="eastAsia"/>
          <w:lang w:eastAsia="zh-CN"/>
        </w:rPr>
        <w:t xml:space="preserve"> </w:t>
      </w:r>
      <w:r w:rsidR="00161341">
        <w:rPr>
          <w:rFonts w:hint="eastAsia"/>
        </w:rPr>
        <w:t>in</w:t>
      </w:r>
      <w:r w:rsidR="00F85589">
        <w:rPr>
          <w:rFonts w:eastAsiaTheme="minorEastAsia" w:hint="eastAsia"/>
          <w:lang w:eastAsia="zh-CN"/>
        </w:rPr>
        <w:t xml:space="preserve"> RAN2 LS </w:t>
      </w:r>
      <w:r w:rsidR="00C7251C" w:rsidRPr="00C7251C">
        <w:rPr>
          <w:rFonts w:eastAsiaTheme="minorEastAsia"/>
          <w:lang w:eastAsia="zh-CN"/>
        </w:rPr>
        <w:t>R1-2208325(R2-2208810)</w:t>
      </w:r>
      <w:r w:rsidR="00C7251C">
        <w:rPr>
          <w:rFonts w:eastAsiaTheme="minorEastAsia" w:hint="eastAsia"/>
          <w:lang w:eastAsia="zh-CN"/>
        </w:rPr>
        <w:t xml:space="preserve"> </w:t>
      </w:r>
      <w:r w:rsidR="00CA19A0">
        <w:rPr>
          <w:rFonts w:eastAsiaTheme="minorEastAsia"/>
          <w:lang w:eastAsia="zh-CN"/>
        </w:rPr>
        <w:fldChar w:fldCharType="begin"/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 w:hint="eastAsia"/>
          <w:lang w:eastAsia="zh-CN"/>
        </w:rPr>
        <w:instrText>REF _Ref108528885 \r \h</w:instrText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/>
          <w:lang w:eastAsia="zh-CN"/>
        </w:rPr>
      </w:r>
      <w:r w:rsidR="00CA19A0">
        <w:rPr>
          <w:rFonts w:eastAsiaTheme="minorEastAsia"/>
          <w:lang w:eastAsia="zh-CN"/>
        </w:rPr>
        <w:fldChar w:fldCharType="separate"/>
      </w:r>
      <w:r w:rsidR="00CA19A0">
        <w:rPr>
          <w:rFonts w:eastAsiaTheme="minorEastAsia"/>
          <w:lang w:eastAsia="zh-CN"/>
        </w:rPr>
        <w:t>[1]</w:t>
      </w:r>
      <w:r w:rsidR="00CA19A0">
        <w:rPr>
          <w:rFonts w:eastAsiaTheme="minorEastAsia"/>
          <w:lang w:eastAsia="zh-CN"/>
        </w:rPr>
        <w:fldChar w:fldCharType="end"/>
      </w:r>
      <w:r>
        <w:rPr>
          <w:rFonts w:hint="eastAsia"/>
        </w:rPr>
        <w:t>.</w:t>
      </w:r>
    </w:p>
    <w:p w14:paraId="42445F3D" w14:textId="77777777" w:rsidR="008D4F29" w:rsidRDefault="00F85589">
      <w:pPr>
        <w:pStyle w:val="1"/>
        <w:ind w:left="431" w:hanging="431"/>
        <w:rPr>
          <w:rFonts w:cs="Arial"/>
        </w:rPr>
      </w:pPr>
      <w:r w:rsidRPr="00F85589">
        <w:rPr>
          <w:rFonts w:cs="Arial"/>
        </w:rPr>
        <w:t>Discussion on support of positioning in FR2-2</w:t>
      </w:r>
    </w:p>
    <w:p w14:paraId="54068F76" w14:textId="77777777" w:rsidR="00943F67" w:rsidRPr="00943F67" w:rsidRDefault="00943F67" w:rsidP="00943F67">
      <w:pPr>
        <w:pStyle w:val="a1"/>
        <w:rPr>
          <w:rFonts w:eastAsiaTheme="minorEastAsia"/>
          <w:lang w:eastAsia="zh-CN"/>
        </w:rPr>
      </w:pPr>
    </w:p>
    <w:p w14:paraId="1ABA75B7" w14:textId="77777777" w:rsidR="00C7251C" w:rsidRPr="00495EED" w:rsidRDefault="00C7251C" w:rsidP="00495EED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495EED">
        <w:rPr>
          <w:rFonts w:eastAsiaTheme="minorEastAsia" w:hint="eastAsia"/>
          <w:lang w:eastAsia="zh-CN"/>
        </w:rPr>
        <w:t>I</w:t>
      </w:r>
      <w:r w:rsidRPr="00495EED">
        <w:rPr>
          <w:rFonts w:eastAsiaTheme="minorEastAsia"/>
          <w:lang w:eastAsia="zh-CN"/>
        </w:rPr>
        <w:t xml:space="preserve">n </w:t>
      </w:r>
      <w:r w:rsidRPr="00495EED">
        <w:rPr>
          <w:rFonts w:eastAsiaTheme="minorEastAsia" w:hint="eastAsia"/>
          <w:lang w:eastAsia="zh-CN"/>
        </w:rPr>
        <w:t xml:space="preserve">the RAN2 </w:t>
      </w:r>
      <w:r w:rsidRPr="00495EED">
        <w:rPr>
          <w:rFonts w:eastAsiaTheme="minorEastAsia"/>
          <w:lang w:eastAsia="zh-CN"/>
        </w:rPr>
        <w:t>LS R1-2208325(R2-2208810)</w:t>
      </w:r>
      <w:r w:rsidRPr="00495EED">
        <w:rPr>
          <w:rFonts w:eastAsiaTheme="minorEastAsia" w:hint="eastAsia"/>
          <w:lang w:eastAsia="zh-CN"/>
        </w:rPr>
        <w:t xml:space="preserve"> </w:t>
      </w:r>
      <w:r>
        <w:fldChar w:fldCharType="begin"/>
      </w:r>
      <w:r>
        <w:instrText xml:space="preserve"> REF _Ref94456732 \r \h  \* MERGEFORMAT </w:instrText>
      </w:r>
      <w:r>
        <w:fldChar w:fldCharType="separate"/>
      </w:r>
      <w:r w:rsidRPr="00495EED">
        <w:rPr>
          <w:rFonts w:eastAsiaTheme="minorEastAsia"/>
          <w:lang w:eastAsia="zh-CN"/>
        </w:rPr>
        <w:t>[1]</w:t>
      </w:r>
      <w:r>
        <w:fldChar w:fldCharType="end"/>
      </w:r>
      <w:r w:rsidRPr="00495EED">
        <w:rPr>
          <w:rFonts w:eastAsiaTheme="minorEastAsia"/>
          <w:lang w:eastAsia="zh-CN"/>
        </w:rPr>
        <w:t>, RAN</w:t>
      </w:r>
      <w:r w:rsidRPr="00495EED">
        <w:rPr>
          <w:rFonts w:eastAsiaTheme="minorEastAsia" w:hint="eastAsia"/>
          <w:lang w:eastAsia="zh-CN"/>
        </w:rPr>
        <w:t>2</w:t>
      </w:r>
      <w:r w:rsidRPr="00495EED">
        <w:rPr>
          <w:rFonts w:eastAsiaTheme="minorEastAsia"/>
          <w:lang w:eastAsia="zh-CN"/>
        </w:rPr>
        <w:t xml:space="preserve"> inform</w:t>
      </w:r>
      <w:r w:rsidRPr="00495EED">
        <w:rPr>
          <w:rFonts w:eastAsiaTheme="minorEastAsia" w:hint="eastAsia"/>
          <w:lang w:eastAsia="zh-CN"/>
        </w:rPr>
        <w:t>s</w:t>
      </w:r>
      <w:r w:rsidRPr="00495EED">
        <w:rPr>
          <w:rFonts w:eastAsiaTheme="minorEastAsia"/>
          <w:lang w:eastAsia="zh-CN"/>
        </w:rPr>
        <w:t xml:space="preserve"> that NR operation </w:t>
      </w:r>
      <w:r w:rsidRPr="00495EED">
        <w:rPr>
          <w:rFonts w:eastAsiaTheme="minorEastAsia" w:hint="eastAsia"/>
          <w:lang w:eastAsia="zh-CN"/>
        </w:rPr>
        <w:t>is</w:t>
      </w:r>
      <w:r w:rsidRPr="00495EED">
        <w:rPr>
          <w:rFonts w:eastAsiaTheme="minorEastAsia"/>
          <w:lang w:eastAsia="zh-CN"/>
        </w:rPr>
        <w:t xml:space="preserve"> extended up to 71 GHz and new numerologies (i.e., 480 kHz SCS, 960 kHz SCS) are introduced in FR2-2 (52.6 GHz–71 GHz) for data and control channels and reference signals</w:t>
      </w:r>
      <w:r w:rsidRPr="00495EED">
        <w:rPr>
          <w:rFonts w:eastAsiaTheme="minorEastAsia" w:hint="eastAsia"/>
          <w:lang w:eastAsia="zh-CN"/>
        </w:rPr>
        <w:t xml:space="preserve"> in Rel-17</w:t>
      </w:r>
      <w:r w:rsidRPr="00495EED">
        <w:rPr>
          <w:rFonts w:eastAsiaTheme="minorEastAsia"/>
          <w:lang w:eastAsia="zh-CN"/>
        </w:rPr>
        <w:t xml:space="preserve">. Moreover, </w:t>
      </w:r>
      <w:r w:rsidR="002E00BD">
        <w:rPr>
          <w:rFonts w:eastAsiaTheme="minorEastAsia" w:hint="eastAsia"/>
          <w:lang w:eastAsia="zh-CN"/>
        </w:rPr>
        <w:t xml:space="preserve">RAN2 thinks </w:t>
      </w:r>
      <w:r w:rsidRPr="00495EED">
        <w:rPr>
          <w:rFonts w:eastAsiaTheme="minorEastAsia"/>
          <w:lang w:eastAsia="zh-CN"/>
        </w:rPr>
        <w:t>FR2-2 is assumed to be applicable to other Rel-17 features unless otherwise specified based on the below agreement from 71GHz WI in RAN2: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D81F26" w:rsidRPr="00D81F26" w14:paraId="6730E8F2" w14:textId="77777777" w:rsidTr="00D81F26">
        <w:tc>
          <w:tcPr>
            <w:tcW w:w="9781" w:type="dxa"/>
          </w:tcPr>
          <w:p w14:paraId="7E42AAC5" w14:textId="77777777" w:rsidR="00C7251C" w:rsidRPr="008F146B" w:rsidRDefault="00C7251C" w:rsidP="00C7251C">
            <w:pPr>
              <w:rPr>
                <w:rFonts w:eastAsia="Malgun Gothic"/>
                <w:lang w:eastAsia="ko-KR"/>
              </w:rPr>
            </w:pPr>
            <w:r w:rsidRPr="008F146B">
              <w:rPr>
                <w:rFonts w:eastAsia="Malgun Gothic"/>
                <w:lang w:eastAsia="ko-KR"/>
              </w:rPr>
              <w:t>From chairman’s note in RAN2#117-e meeting,</w:t>
            </w:r>
          </w:p>
          <w:p w14:paraId="5E9E37BC" w14:textId="77777777" w:rsidR="00C7251C" w:rsidRPr="008F146B" w:rsidRDefault="00C7251C" w:rsidP="00C7251C">
            <w:pPr>
              <w:tabs>
                <w:tab w:val="left" w:pos="1622"/>
              </w:tabs>
              <w:ind w:left="1622" w:hanging="363"/>
              <w:rPr>
                <w:i/>
                <w:iCs/>
                <w:szCs w:val="24"/>
                <w:u w:val="single"/>
                <w:lang w:eastAsia="en-GB"/>
              </w:rPr>
            </w:pPr>
            <w:r w:rsidRPr="008F146B">
              <w:rPr>
                <w:i/>
                <w:iCs/>
                <w:szCs w:val="24"/>
                <w:u w:val="single"/>
                <w:lang w:eastAsia="en-GB"/>
              </w:rPr>
              <w:t>Applicability of FR2-2 to other Rel-17 features</w:t>
            </w:r>
          </w:p>
          <w:p w14:paraId="76CCFDFC" w14:textId="77777777" w:rsidR="00C7251C" w:rsidRPr="008F146B" w:rsidRDefault="00C7251C" w:rsidP="00C7251C">
            <w:pPr>
              <w:tabs>
                <w:tab w:val="num" w:pos="1619"/>
              </w:tabs>
              <w:spacing w:before="60"/>
              <w:ind w:left="1619" w:hanging="360"/>
              <w:rPr>
                <w:b/>
                <w:szCs w:val="24"/>
                <w:lang w:eastAsia="en-GB"/>
              </w:rPr>
            </w:pPr>
            <w:r w:rsidRPr="008F146B">
              <w:rPr>
                <w:b/>
                <w:szCs w:val="24"/>
                <w:highlight w:val="yellow"/>
                <w:lang w:eastAsia="en-GB"/>
              </w:rPr>
              <w:t>4.3-1: From RAN2 point of view, FR2-2 are assumed to be also applicable to other Rel-17 features, unless otherwise specified</w:t>
            </w:r>
            <w:r w:rsidRPr="008F146B">
              <w:rPr>
                <w:b/>
                <w:szCs w:val="24"/>
                <w:lang w:eastAsia="en-GB"/>
              </w:rPr>
              <w:t xml:space="preserve"> (e.g. if the feature is only for FR1). No impact to the specification expected for cases where we don't specify otherwise.</w:t>
            </w:r>
          </w:p>
          <w:p w14:paraId="3138B2D2" w14:textId="77777777" w:rsidR="00D81F26" w:rsidRPr="00D81F26" w:rsidRDefault="00C7251C" w:rsidP="00C7251C">
            <w:pPr>
              <w:numPr>
                <w:ilvl w:val="1"/>
                <w:numId w:val="19"/>
              </w:numPr>
              <w:spacing w:line="220" w:lineRule="exact"/>
              <w:contextualSpacing/>
              <w:jc w:val="both"/>
            </w:pPr>
            <w:r w:rsidRPr="008F146B">
              <w:rPr>
                <w:b/>
                <w:szCs w:val="24"/>
                <w:lang w:eastAsia="en-GB"/>
              </w:rPr>
              <w:t>Companies can bring up cases (e.g. for some WIs where FR2-2 has not been discussed at all) where differentiation is needed by contributions to May meeting.</w:t>
            </w:r>
          </w:p>
        </w:tc>
      </w:tr>
    </w:tbl>
    <w:p w14:paraId="5A6570C4" w14:textId="77777777" w:rsidR="00C7251C" w:rsidRDefault="00C7251C" w:rsidP="00C7251C">
      <w:pPr>
        <w:rPr>
          <w:rFonts w:eastAsiaTheme="minorEastAsia"/>
          <w:lang w:eastAsia="zh-CN"/>
        </w:rPr>
      </w:pPr>
    </w:p>
    <w:p w14:paraId="00A3FBC7" w14:textId="77777777" w:rsidR="00C7251C" w:rsidRPr="00495EED" w:rsidRDefault="00C7251C" w:rsidP="00495EED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LS, RAN2 also mentions</w:t>
      </w:r>
      <w:r w:rsidRPr="00495EED">
        <w:rPr>
          <w:rFonts w:eastAsiaTheme="minorEastAsia"/>
          <w:lang w:eastAsia="zh-CN"/>
        </w:rPr>
        <w:t xml:space="preserve"> in POS WI, there has been no discussion on the support of positioning (especially related to RAT-dependent positioning) in FR2-2 and thus </w:t>
      </w:r>
      <w:r w:rsidR="002E00BD">
        <w:rPr>
          <w:rFonts w:eastAsiaTheme="minorEastAsia" w:hint="eastAsia"/>
          <w:lang w:eastAsia="zh-CN"/>
        </w:rPr>
        <w:t xml:space="preserve">RAN2 thinks </w:t>
      </w:r>
      <w:r w:rsidRPr="00495EED">
        <w:rPr>
          <w:rFonts w:eastAsiaTheme="minorEastAsia"/>
          <w:lang w:eastAsia="zh-CN"/>
        </w:rPr>
        <w:t>it is unclear whether SRS for positioning/DL-PRS can be used with the new 480/960 kHz SCS in FR2-2 or not.</w:t>
      </w:r>
    </w:p>
    <w:p w14:paraId="2DFEBC57" w14:textId="747F26D3" w:rsidR="00C7251C" w:rsidRPr="00495EED" w:rsidRDefault="00C7251C" w:rsidP="00495EED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Then, </w:t>
      </w:r>
      <w:r w:rsidRPr="00495EED">
        <w:rPr>
          <w:rFonts w:eastAsiaTheme="minorEastAsia"/>
          <w:lang w:eastAsia="zh-CN"/>
        </w:rPr>
        <w:t>RAN2 ask</w:t>
      </w:r>
      <w:r>
        <w:rPr>
          <w:rFonts w:eastAsiaTheme="minorEastAsia" w:hint="eastAsia"/>
          <w:lang w:eastAsia="zh-CN"/>
        </w:rPr>
        <w:t>s</w:t>
      </w:r>
      <w:r w:rsidRPr="00495EED">
        <w:rPr>
          <w:rFonts w:eastAsiaTheme="minorEastAsia"/>
          <w:lang w:eastAsia="zh-CN"/>
        </w:rPr>
        <w:t xml:space="preserve"> </w:t>
      </w:r>
      <w:r w:rsidRPr="00495EED">
        <w:rPr>
          <w:rFonts w:eastAsiaTheme="minorEastAsia" w:hint="eastAsia"/>
          <w:lang w:eastAsia="zh-CN"/>
        </w:rPr>
        <w:t xml:space="preserve">RAN1 and RAN4 </w:t>
      </w:r>
      <w:r w:rsidRPr="00495EED">
        <w:rPr>
          <w:rFonts w:eastAsiaTheme="minorEastAsia"/>
          <w:lang w:eastAsia="zh-CN"/>
        </w:rPr>
        <w:t>the following question</w:t>
      </w:r>
      <w:r w:rsidR="00AA085D">
        <w:rPr>
          <w:rFonts w:eastAsiaTheme="minorEastAsia"/>
          <w:lang w:eastAsia="zh-CN"/>
        </w:rPr>
        <w:t xml:space="preserve"> in the LS [1]</w:t>
      </w:r>
      <w:r w:rsidRPr="00495EED">
        <w:rPr>
          <w:rFonts w:eastAsiaTheme="minorEastAsia"/>
          <w:lang w:eastAsia="zh-CN"/>
        </w:rPr>
        <w:t xml:space="preserve">: </w:t>
      </w:r>
    </w:p>
    <w:p w14:paraId="208C0E2E" w14:textId="1FB02A46" w:rsidR="00C7251C" w:rsidRPr="00495EED" w:rsidRDefault="00C7251C" w:rsidP="00857352">
      <w:pPr>
        <w:spacing w:beforeLines="50" w:before="120" w:afterLines="50" w:after="120"/>
        <w:ind w:firstLine="720"/>
        <w:jc w:val="both"/>
        <w:rPr>
          <w:rFonts w:eastAsiaTheme="minorEastAsia"/>
          <w:b/>
          <w:lang w:eastAsia="zh-CN"/>
        </w:rPr>
      </w:pPr>
      <w:r w:rsidRPr="00495EED">
        <w:rPr>
          <w:rFonts w:eastAsiaTheme="minorEastAsia"/>
          <w:b/>
          <w:lang w:eastAsia="zh-CN"/>
        </w:rPr>
        <w:t>Question: Can SRS for positioning/DL-PRS with 480/960 kHz SCS be supported in FR2-2 in R17?</w:t>
      </w:r>
    </w:p>
    <w:p w14:paraId="3808BF02" w14:textId="77777777" w:rsidR="00C7251C" w:rsidRDefault="00C7251C" w:rsidP="00B64C23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14:paraId="42948C13" w14:textId="4DF4EB4A" w:rsidR="005A2114" w:rsidRPr="00495EED" w:rsidRDefault="00495EED" w:rsidP="00495EED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our point of view, f</w:t>
      </w:r>
      <w:r w:rsidRPr="00495EED">
        <w:rPr>
          <w:rFonts w:eastAsiaTheme="minorEastAsia"/>
          <w:lang w:eastAsia="zh-CN"/>
        </w:rPr>
        <w:t xml:space="preserve">irst of all, </w:t>
      </w:r>
      <w:r>
        <w:rPr>
          <w:rFonts w:eastAsiaTheme="minorEastAsia" w:hint="eastAsia"/>
          <w:lang w:eastAsia="zh-CN"/>
        </w:rPr>
        <w:t>since</w:t>
      </w:r>
      <w:r w:rsidRPr="00495EED">
        <w:rPr>
          <w:rFonts w:eastAsiaTheme="minorEastAsia"/>
          <w:lang w:eastAsia="zh-CN"/>
        </w:rPr>
        <w:t xml:space="preserve"> only SCS 15, 30, 60 and 120kHz are applicable to PRS, no PRS </w:t>
      </w:r>
      <w:r w:rsidR="004715E4">
        <w:rPr>
          <w:rFonts w:eastAsiaTheme="minorEastAsia" w:hint="eastAsia"/>
          <w:lang w:eastAsia="zh-CN"/>
        </w:rPr>
        <w:t>for</w:t>
      </w:r>
      <w:r w:rsidRPr="00495EED">
        <w:rPr>
          <w:rFonts w:eastAsiaTheme="minorEastAsia"/>
          <w:lang w:eastAsia="zh-CN"/>
        </w:rPr>
        <w:t xml:space="preserve"> 480/960 kHz SCS has been defined</w:t>
      </w:r>
      <w:r w:rsidR="004715E4">
        <w:rPr>
          <w:rFonts w:eastAsiaTheme="minorEastAsia" w:hint="eastAsia"/>
          <w:lang w:eastAsia="zh-CN"/>
        </w:rPr>
        <w:t xml:space="preserve"> in Rel-17</w:t>
      </w:r>
      <w:r w:rsidRPr="00495EED">
        <w:rPr>
          <w:rFonts w:eastAsiaTheme="minorEastAsia"/>
          <w:lang w:eastAsia="zh-CN"/>
        </w:rPr>
        <w:t>.</w:t>
      </w:r>
      <w:r w:rsidR="004715E4">
        <w:rPr>
          <w:rFonts w:eastAsiaTheme="minorEastAsia" w:hint="eastAsia"/>
          <w:lang w:eastAsia="zh-CN"/>
        </w:rPr>
        <w:t xml:space="preserve"> </w:t>
      </w:r>
      <w:r w:rsidRPr="00495EED">
        <w:rPr>
          <w:rFonts w:eastAsiaTheme="minorEastAsia"/>
          <w:lang w:eastAsia="zh-CN"/>
        </w:rPr>
        <w:t>Secondly, the positio</w:t>
      </w:r>
      <w:r w:rsidR="004715E4">
        <w:rPr>
          <w:rFonts w:eastAsiaTheme="minorEastAsia"/>
          <w:lang w:eastAsia="zh-CN"/>
        </w:rPr>
        <w:t xml:space="preserve">ning in FR2-2 has </w:t>
      </w:r>
      <w:r w:rsidR="004715E4">
        <w:rPr>
          <w:rFonts w:eastAsiaTheme="minorEastAsia" w:hint="eastAsia"/>
          <w:lang w:eastAsia="zh-CN"/>
        </w:rPr>
        <w:t>not</w:t>
      </w:r>
      <w:r w:rsidRPr="00495EED">
        <w:rPr>
          <w:rFonts w:eastAsiaTheme="minorEastAsia"/>
          <w:lang w:eastAsia="zh-CN"/>
        </w:rPr>
        <w:t xml:space="preserve"> been discussed in RAN1. </w:t>
      </w:r>
      <w:r w:rsidR="004715E4">
        <w:rPr>
          <w:rFonts w:eastAsiaTheme="minorEastAsia" w:hint="eastAsia"/>
          <w:lang w:eastAsia="zh-CN"/>
        </w:rPr>
        <w:t>Positioning on FR2-2</w:t>
      </w:r>
      <w:r w:rsidRPr="00495EED">
        <w:rPr>
          <w:rFonts w:eastAsiaTheme="minorEastAsia"/>
          <w:lang w:eastAsia="zh-CN"/>
        </w:rPr>
        <w:t xml:space="preserve"> should be a new feature, which m</w:t>
      </w:r>
      <w:r w:rsidR="004715E4">
        <w:rPr>
          <w:rFonts w:eastAsiaTheme="minorEastAsia"/>
          <w:lang w:eastAsia="zh-CN"/>
        </w:rPr>
        <w:t xml:space="preserve">ay have some additional </w:t>
      </w:r>
      <w:r w:rsidR="004715E4">
        <w:rPr>
          <w:rFonts w:eastAsiaTheme="minorEastAsia" w:hint="eastAsia"/>
          <w:lang w:eastAsia="zh-CN"/>
        </w:rPr>
        <w:t>specification</w:t>
      </w:r>
      <w:r w:rsidRPr="00495EED">
        <w:rPr>
          <w:rFonts w:eastAsiaTheme="minorEastAsia"/>
          <w:lang w:eastAsia="zh-CN"/>
        </w:rPr>
        <w:t xml:space="preserve"> impact</w:t>
      </w:r>
      <w:r w:rsidR="00E6286B">
        <w:rPr>
          <w:rFonts w:eastAsiaTheme="minorEastAsia" w:hint="eastAsia"/>
          <w:lang w:eastAsia="zh-CN"/>
        </w:rPr>
        <w:t>, including the impact on the definition of PRS resource and</w:t>
      </w:r>
      <w:r w:rsidRPr="00495EED">
        <w:rPr>
          <w:rFonts w:eastAsiaTheme="minorEastAsia"/>
          <w:lang w:eastAsia="zh-CN"/>
        </w:rPr>
        <w:t xml:space="preserve"> positioning physical layer</w:t>
      </w:r>
      <w:r w:rsidR="00E6286B">
        <w:rPr>
          <w:rFonts w:eastAsiaTheme="minorEastAsia" w:hint="eastAsia"/>
          <w:lang w:eastAsia="zh-CN"/>
        </w:rPr>
        <w:t xml:space="preserve"> procedures</w:t>
      </w:r>
      <w:r w:rsidRPr="00495EED">
        <w:rPr>
          <w:rFonts w:eastAsiaTheme="minorEastAsia"/>
          <w:lang w:eastAsia="zh-CN"/>
        </w:rPr>
        <w:t xml:space="preserve">. </w:t>
      </w:r>
      <w:r w:rsidR="00411732">
        <w:rPr>
          <w:rFonts w:eastAsiaTheme="minorEastAsia"/>
          <w:lang w:eastAsia="zh-CN"/>
        </w:rPr>
        <w:t>I</w:t>
      </w:r>
      <w:r w:rsidRPr="00495EED">
        <w:rPr>
          <w:rFonts w:eastAsiaTheme="minorEastAsia"/>
          <w:lang w:eastAsia="zh-CN"/>
        </w:rPr>
        <w:t xml:space="preserve">t should not simply </w:t>
      </w:r>
      <w:r w:rsidR="00FE5D72">
        <w:rPr>
          <w:rFonts w:eastAsiaTheme="minorEastAsia" w:hint="eastAsia"/>
          <w:lang w:eastAsia="zh-CN"/>
        </w:rPr>
        <w:t>conclude</w:t>
      </w:r>
      <w:r w:rsidR="00FE5D72">
        <w:rPr>
          <w:rFonts w:eastAsiaTheme="minorEastAsia"/>
          <w:lang w:eastAsia="zh-CN"/>
        </w:rPr>
        <w:t xml:space="preserve"> that PRS/SRS </w:t>
      </w:r>
      <w:r w:rsidR="00FE5D72" w:rsidRPr="00FE5D72">
        <w:rPr>
          <w:rFonts w:eastAsiaTheme="minorEastAsia"/>
          <w:lang w:eastAsia="zh-CN"/>
        </w:rPr>
        <w:t>with 480/960 kHz SCS</w:t>
      </w:r>
      <w:r w:rsidR="00FE5D72" w:rsidRPr="00FE5D72">
        <w:rPr>
          <w:rFonts w:eastAsiaTheme="minorEastAsia" w:hint="eastAsia"/>
          <w:lang w:eastAsia="zh-CN"/>
        </w:rPr>
        <w:t xml:space="preserve"> </w:t>
      </w:r>
      <w:r w:rsidR="00FE5D72">
        <w:rPr>
          <w:rFonts w:eastAsiaTheme="minorEastAsia" w:hint="eastAsia"/>
          <w:lang w:eastAsia="zh-CN"/>
        </w:rPr>
        <w:t>can be</w:t>
      </w:r>
      <w:r w:rsidRPr="00495EED">
        <w:rPr>
          <w:rFonts w:eastAsiaTheme="minorEastAsia"/>
          <w:lang w:eastAsia="zh-CN"/>
        </w:rPr>
        <w:t xml:space="preserve"> directly supported </w:t>
      </w:r>
      <w:r w:rsidR="00FE5D72">
        <w:rPr>
          <w:rFonts w:eastAsiaTheme="minorEastAsia" w:hint="eastAsia"/>
          <w:lang w:eastAsia="zh-CN"/>
        </w:rPr>
        <w:t>in</w:t>
      </w:r>
      <w:r w:rsidR="00FE5D72">
        <w:rPr>
          <w:rFonts w:eastAsiaTheme="minorEastAsia"/>
          <w:lang w:eastAsia="zh-CN"/>
        </w:rPr>
        <w:t xml:space="preserve"> FR2-2</w:t>
      </w:r>
      <w:r w:rsidR="00FE5D72">
        <w:rPr>
          <w:rFonts w:eastAsiaTheme="minorEastAsia" w:hint="eastAsia"/>
          <w:lang w:eastAsia="zh-CN"/>
        </w:rPr>
        <w:t xml:space="preserve"> </w:t>
      </w:r>
      <w:r w:rsidRPr="00495EED">
        <w:rPr>
          <w:rFonts w:eastAsiaTheme="minorEastAsia"/>
          <w:lang w:eastAsia="zh-CN"/>
        </w:rPr>
        <w:t>in R17</w:t>
      </w:r>
      <w:r w:rsidR="00411732">
        <w:rPr>
          <w:rFonts w:eastAsiaTheme="minorEastAsia"/>
          <w:lang w:eastAsia="zh-CN"/>
        </w:rPr>
        <w:t xml:space="preserve"> without first studying how to support it</w:t>
      </w:r>
      <w:r w:rsidRPr="00411732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411732">
        <w:rPr>
          <w:rFonts w:eastAsiaTheme="minorEastAsia"/>
          <w:lang w:eastAsia="zh-CN"/>
        </w:rPr>
        <w:t>The</w:t>
      </w:r>
      <w:r w:rsidR="00411732" w:rsidRPr="00495EED">
        <w:rPr>
          <w:rFonts w:eastAsiaTheme="minorEastAsia"/>
          <w:lang w:eastAsia="zh-CN"/>
        </w:rPr>
        <w:t xml:space="preserve"> </w:t>
      </w:r>
      <w:r w:rsidR="00411732">
        <w:rPr>
          <w:rFonts w:eastAsiaTheme="minorEastAsia" w:hint="eastAsia"/>
          <w:lang w:eastAsia="zh-CN"/>
        </w:rPr>
        <w:t xml:space="preserve">related </w:t>
      </w:r>
      <w:r w:rsidR="00411732" w:rsidRPr="00495EED">
        <w:rPr>
          <w:rFonts w:eastAsiaTheme="minorEastAsia"/>
          <w:lang w:eastAsia="zh-CN"/>
        </w:rPr>
        <w:t xml:space="preserve">research </w:t>
      </w:r>
      <w:r w:rsidR="00411732">
        <w:rPr>
          <w:rFonts w:eastAsiaTheme="minorEastAsia" w:hint="eastAsia"/>
          <w:lang w:eastAsia="zh-CN"/>
        </w:rPr>
        <w:t xml:space="preserve">on </w:t>
      </w:r>
      <w:r w:rsidR="00411732" w:rsidRPr="00F85589">
        <w:rPr>
          <w:rFonts w:cs="Arial"/>
        </w:rPr>
        <w:t>support of</w:t>
      </w:r>
      <w:r w:rsidR="00411732">
        <w:rPr>
          <w:rFonts w:eastAsiaTheme="minorEastAsia" w:hint="eastAsia"/>
          <w:lang w:eastAsia="zh-CN"/>
        </w:rPr>
        <w:t xml:space="preserve"> positioning in FR2-2 </w:t>
      </w:r>
      <w:r w:rsidR="00411732" w:rsidRPr="00495EED">
        <w:rPr>
          <w:rFonts w:eastAsiaTheme="minorEastAsia"/>
          <w:lang w:eastAsia="zh-CN"/>
        </w:rPr>
        <w:t>can be carried out in R</w:t>
      </w:r>
      <w:r w:rsidR="00411732">
        <w:rPr>
          <w:rFonts w:eastAsiaTheme="minorEastAsia" w:hint="eastAsia"/>
          <w:lang w:eastAsia="zh-CN"/>
        </w:rPr>
        <w:t>el-</w:t>
      </w:r>
      <w:r w:rsidR="00411732" w:rsidRPr="00495EED">
        <w:rPr>
          <w:rFonts w:eastAsiaTheme="minorEastAsia"/>
          <w:lang w:eastAsia="zh-CN"/>
        </w:rPr>
        <w:t xml:space="preserve">19. </w:t>
      </w:r>
      <w:r w:rsidR="003F1F70">
        <w:rPr>
          <w:rFonts w:eastAsiaTheme="minorEastAsia"/>
          <w:lang w:eastAsia="zh-CN"/>
        </w:rPr>
        <w:t xml:space="preserve">For Rel-17, </w:t>
      </w:r>
      <w:r>
        <w:rPr>
          <w:rFonts w:eastAsiaTheme="minorEastAsia" w:hint="eastAsia"/>
          <w:lang w:eastAsia="zh-CN"/>
        </w:rPr>
        <w:t xml:space="preserve">Therefore, we prefer that </w:t>
      </w:r>
      <w:r w:rsidRPr="00495EED">
        <w:rPr>
          <w:rFonts w:eastAsiaTheme="minorEastAsia"/>
          <w:lang w:eastAsia="zh-CN"/>
        </w:rPr>
        <w:t>SRS for positioning/DL-PRS with 480/960 kHz SCS cannot be supported in FR2-2 in R17</w:t>
      </w:r>
      <w:r>
        <w:rPr>
          <w:rFonts w:eastAsiaTheme="minorEastAsia" w:hint="eastAsia"/>
          <w:lang w:eastAsia="zh-CN"/>
        </w:rPr>
        <w:t>.</w:t>
      </w:r>
    </w:p>
    <w:p w14:paraId="57CE9D0D" w14:textId="62ED7AA9" w:rsidR="008D4F29" w:rsidRPr="00C83220" w:rsidRDefault="00BF3971">
      <w:pPr>
        <w:jc w:val="both"/>
        <w:rPr>
          <w:rFonts w:eastAsiaTheme="minorEastAsia"/>
          <w:b/>
          <w:lang w:eastAsia="zh-CN"/>
        </w:rPr>
      </w:pPr>
      <w:r w:rsidRPr="00A56130">
        <w:rPr>
          <w:rFonts w:eastAsiaTheme="minorEastAsia"/>
          <w:b/>
          <w:lang w:eastAsia="zh-CN"/>
        </w:rPr>
        <w:t>Proposal 1:</w:t>
      </w:r>
      <w:r w:rsidR="00961B21">
        <w:rPr>
          <w:rFonts w:eastAsiaTheme="minorEastAsia" w:hint="eastAsia"/>
          <w:b/>
          <w:lang w:eastAsia="zh-CN"/>
        </w:rPr>
        <w:t xml:space="preserve"> </w:t>
      </w:r>
      <w:r w:rsidR="003F1F70">
        <w:rPr>
          <w:rFonts w:eastAsiaTheme="minorEastAsia"/>
          <w:b/>
          <w:lang w:eastAsia="zh-CN"/>
        </w:rPr>
        <w:t xml:space="preserve">Provide the following response to RAN2: </w:t>
      </w:r>
      <w:r w:rsidR="00961B21" w:rsidRPr="00961B21">
        <w:rPr>
          <w:rFonts w:eastAsiaTheme="minorEastAsia"/>
          <w:b/>
          <w:lang w:eastAsia="zh-CN"/>
        </w:rPr>
        <w:t xml:space="preserve">SRS for positioning/DL-PRS with 480/960 kHz SCS </w:t>
      </w:r>
      <w:r w:rsidR="00961B21">
        <w:rPr>
          <w:rFonts w:eastAsiaTheme="minorEastAsia" w:hint="eastAsia"/>
          <w:b/>
          <w:lang w:eastAsia="zh-CN"/>
        </w:rPr>
        <w:t xml:space="preserve">cannot </w:t>
      </w:r>
      <w:r w:rsidR="00961B21" w:rsidRPr="00961B21">
        <w:rPr>
          <w:rFonts w:eastAsiaTheme="minorEastAsia"/>
          <w:b/>
          <w:lang w:eastAsia="zh-CN"/>
        </w:rPr>
        <w:t>be supported in FR2-2 in R17</w:t>
      </w:r>
      <w:r w:rsidR="00C83220">
        <w:rPr>
          <w:rFonts w:eastAsiaTheme="minorEastAsia" w:hint="eastAsia"/>
          <w:b/>
          <w:lang w:eastAsia="zh-CN"/>
        </w:rPr>
        <w:t>.</w:t>
      </w:r>
    </w:p>
    <w:p w14:paraId="2C6BE7FF" w14:textId="77777777" w:rsidR="008D4F29" w:rsidRDefault="008D4F29">
      <w:pPr>
        <w:pStyle w:val="a1"/>
        <w:spacing w:before="120"/>
        <w:jc w:val="center"/>
        <w:rPr>
          <w:rFonts w:eastAsiaTheme="minorEastAsia"/>
          <w:b/>
          <w:sz w:val="16"/>
          <w:lang w:eastAsia="zh-CN"/>
        </w:rPr>
      </w:pPr>
    </w:p>
    <w:p w14:paraId="42AFE72C" w14:textId="77777777" w:rsidR="008D4F29" w:rsidRDefault="00BF3971">
      <w:pPr>
        <w:pStyle w:val="1"/>
        <w:ind w:left="431" w:hanging="431"/>
      </w:pPr>
      <w:bookmarkStart w:id="0" w:name="_Ref36559580"/>
      <w:r>
        <w:rPr>
          <w:rFonts w:hint="eastAsia"/>
        </w:rPr>
        <w:t>Conclusion</w:t>
      </w:r>
      <w:bookmarkEnd w:id="0"/>
    </w:p>
    <w:p w14:paraId="71444C09" w14:textId="77777777" w:rsidR="00943F67" w:rsidRPr="00943F67" w:rsidRDefault="00943F67" w:rsidP="00943F67">
      <w:pPr>
        <w:pStyle w:val="a1"/>
        <w:rPr>
          <w:rFonts w:eastAsiaTheme="minorEastAsia"/>
          <w:lang w:eastAsia="zh-CN"/>
        </w:rPr>
      </w:pPr>
    </w:p>
    <w:p w14:paraId="6425F94B" w14:textId="77777777" w:rsidR="008D4F29" w:rsidRDefault="00BF3971" w:rsidP="00B64C23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t>In this contribution</w:t>
      </w:r>
      <w:r>
        <w:rPr>
          <w:rFonts w:eastAsia="宋体"/>
          <w:lang w:eastAsia="zh-CN"/>
        </w:rPr>
        <w:t>,</w:t>
      </w:r>
      <w:r w:rsidR="00C9469F" w:rsidRPr="00C9469F">
        <w:rPr>
          <w:iCs/>
        </w:rPr>
        <w:t xml:space="preserve"> </w:t>
      </w:r>
      <w:r w:rsidR="00C9469F" w:rsidRPr="00DF506A">
        <w:rPr>
          <w:iCs/>
        </w:rPr>
        <w:t>we provide</w:t>
      </w:r>
      <w:r w:rsidR="00C9469F" w:rsidRPr="00B136F8">
        <w:t xml:space="preserve"> </w:t>
      </w:r>
      <w:r w:rsidR="00C9469F">
        <w:t xml:space="preserve">our views on </w:t>
      </w:r>
      <w:r w:rsidR="00D53AAE">
        <w:rPr>
          <w:rFonts w:eastAsiaTheme="minorEastAsia" w:hint="eastAsia"/>
          <w:lang w:eastAsia="zh-CN"/>
        </w:rPr>
        <w:t>the issue</w:t>
      </w:r>
      <w:r w:rsidR="00D53AAE" w:rsidRPr="00F85589">
        <w:t xml:space="preserve"> </w:t>
      </w:r>
      <w:r w:rsidR="00D53AAE" w:rsidRPr="00F85589">
        <w:rPr>
          <w:rFonts w:eastAsiaTheme="minorEastAsia"/>
          <w:lang w:eastAsia="zh-CN"/>
        </w:rPr>
        <w:t>on support of positioning in FR2-2</w:t>
      </w:r>
      <w:r w:rsidR="00D53AAE">
        <w:rPr>
          <w:rFonts w:eastAsiaTheme="minorEastAsia" w:hint="eastAsia"/>
          <w:lang w:eastAsia="zh-CN"/>
        </w:rPr>
        <w:t xml:space="preserve"> </w:t>
      </w:r>
      <w:r w:rsidR="00D53AAE">
        <w:rPr>
          <w:rFonts w:hint="eastAsia"/>
        </w:rPr>
        <w:t>in</w:t>
      </w:r>
      <w:r w:rsidR="00D53AAE">
        <w:rPr>
          <w:rFonts w:eastAsiaTheme="minorEastAsia" w:hint="eastAsia"/>
          <w:lang w:eastAsia="zh-CN"/>
        </w:rPr>
        <w:t xml:space="preserve"> RAN2 LS </w:t>
      </w:r>
      <w:r w:rsidR="00D53AAE" w:rsidRPr="00C7251C">
        <w:rPr>
          <w:rFonts w:eastAsiaTheme="minorEastAsia"/>
          <w:lang w:eastAsia="zh-CN"/>
        </w:rPr>
        <w:t>R1-2208325(R2-2208810)</w:t>
      </w:r>
      <w:r>
        <w:rPr>
          <w:rFonts w:eastAsia="宋体"/>
          <w:lang w:eastAsia="zh-CN"/>
        </w:rPr>
        <w:t>. Our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proposal </w:t>
      </w:r>
      <w:r w:rsidR="00C9469F">
        <w:rPr>
          <w:rFonts w:eastAsia="宋体" w:hint="eastAsia"/>
          <w:lang w:eastAsia="zh-CN"/>
        </w:rPr>
        <w:t xml:space="preserve">is </w:t>
      </w:r>
      <w:r>
        <w:rPr>
          <w:rFonts w:eastAsia="宋体" w:hint="eastAsia"/>
          <w:lang w:eastAsia="zh-CN"/>
        </w:rPr>
        <w:t>given</w:t>
      </w:r>
      <w:r>
        <w:rPr>
          <w:rFonts w:eastAsia="宋体"/>
          <w:lang w:eastAsia="zh-CN"/>
        </w:rPr>
        <w:t xml:space="preserve"> as follows:</w:t>
      </w:r>
    </w:p>
    <w:p w14:paraId="1FD98E2F" w14:textId="48753323" w:rsidR="00C9469F" w:rsidRPr="00C83220" w:rsidRDefault="00C9469F" w:rsidP="00C9469F">
      <w:pPr>
        <w:jc w:val="both"/>
        <w:rPr>
          <w:rFonts w:eastAsiaTheme="minorEastAsia"/>
          <w:b/>
          <w:lang w:eastAsia="zh-CN"/>
        </w:rPr>
      </w:pPr>
      <w:r w:rsidRPr="00A56130">
        <w:rPr>
          <w:rFonts w:eastAsiaTheme="minorEastAsia"/>
          <w:b/>
          <w:lang w:eastAsia="zh-CN"/>
        </w:rPr>
        <w:t xml:space="preserve">Proposal 1: </w:t>
      </w:r>
      <w:r w:rsidR="00AA085D">
        <w:rPr>
          <w:rFonts w:eastAsiaTheme="minorEastAsia"/>
          <w:b/>
          <w:lang w:eastAsia="zh-CN"/>
        </w:rPr>
        <w:t xml:space="preserve">Provide the following response to RAN2: </w:t>
      </w:r>
      <w:r w:rsidR="00A81E46" w:rsidRPr="00961B21">
        <w:rPr>
          <w:rFonts w:eastAsiaTheme="minorEastAsia"/>
          <w:b/>
          <w:lang w:eastAsia="zh-CN"/>
        </w:rPr>
        <w:t xml:space="preserve">SRS for positioning/DL-PRS with 480/960 kHz SCS </w:t>
      </w:r>
      <w:r w:rsidR="00A81E46">
        <w:rPr>
          <w:rFonts w:eastAsiaTheme="minorEastAsia" w:hint="eastAsia"/>
          <w:b/>
          <w:lang w:eastAsia="zh-CN"/>
        </w:rPr>
        <w:t xml:space="preserve">cannot </w:t>
      </w:r>
      <w:r w:rsidR="00A81E46" w:rsidRPr="00961B21">
        <w:rPr>
          <w:rFonts w:eastAsiaTheme="minorEastAsia"/>
          <w:b/>
          <w:lang w:eastAsia="zh-CN"/>
        </w:rPr>
        <w:t>be supported in FR2-2 in R17</w:t>
      </w:r>
      <w:r w:rsidR="00A81E46">
        <w:rPr>
          <w:rFonts w:eastAsiaTheme="minorEastAsia" w:hint="eastAsia"/>
          <w:b/>
          <w:lang w:eastAsia="zh-CN"/>
        </w:rPr>
        <w:t>.</w:t>
      </w:r>
    </w:p>
    <w:p w14:paraId="7830760A" w14:textId="77777777" w:rsidR="008D4F29" w:rsidRPr="00C9469F" w:rsidRDefault="008D4F29">
      <w:pPr>
        <w:tabs>
          <w:tab w:val="left" w:pos="4"/>
        </w:tabs>
        <w:jc w:val="both"/>
        <w:rPr>
          <w:rFonts w:eastAsia="宋体"/>
          <w:lang w:eastAsia="zh-CN"/>
        </w:rPr>
      </w:pPr>
    </w:p>
    <w:p w14:paraId="762D5D15" w14:textId="77777777" w:rsidR="008D4F29" w:rsidRDefault="00BF3971">
      <w:pPr>
        <w:pStyle w:val="1"/>
        <w:ind w:left="431" w:hanging="431"/>
      </w:pPr>
      <w:r>
        <w:lastRenderedPageBreak/>
        <w:t>References</w:t>
      </w:r>
      <w:bookmarkStart w:id="1" w:name="_GoBack"/>
      <w:bookmarkEnd w:id="1"/>
    </w:p>
    <w:p w14:paraId="4558EDC8" w14:textId="1D2F7851" w:rsidR="008D4F29" w:rsidRDefault="003A6C78">
      <w:pPr>
        <w:pStyle w:val="a1"/>
        <w:numPr>
          <w:ilvl w:val="1"/>
          <w:numId w:val="12"/>
        </w:numPr>
        <w:tabs>
          <w:tab w:val="clear" w:pos="1545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2" w:name="_Ref94456732"/>
      <w:bookmarkStart w:id="3" w:name="_Ref108528885"/>
      <w:bookmarkStart w:id="4" w:name="_Ref67497235"/>
      <w:r w:rsidRPr="00B33746">
        <w:t>R</w:t>
      </w:r>
      <w:r w:rsidR="00857352">
        <w:rPr>
          <w:rFonts w:eastAsiaTheme="minorEastAsia" w:hint="eastAsia"/>
          <w:lang w:eastAsia="zh-CN"/>
        </w:rPr>
        <w:t>2</w:t>
      </w:r>
      <w:r w:rsidRPr="00B33746">
        <w:t>-22</w:t>
      </w:r>
      <w:r w:rsidRPr="003A6C78">
        <w:t>08810</w:t>
      </w:r>
      <w:r w:rsidRPr="00026664">
        <w:rPr>
          <w:rFonts w:hint="eastAsia"/>
        </w:rPr>
        <w:t xml:space="preserve">, </w:t>
      </w:r>
      <w:r w:rsidRPr="00026664">
        <w:t>“</w:t>
      </w:r>
      <w:r w:rsidRPr="003A6C78">
        <w:t>LS on support of positioning in FR2-2</w:t>
      </w:r>
      <w:r w:rsidRPr="00026664">
        <w:t>”</w:t>
      </w:r>
      <w:r w:rsidRPr="00026664">
        <w:rPr>
          <w:rFonts w:hint="eastAsia"/>
        </w:rPr>
        <w:t xml:space="preserve">, </w:t>
      </w:r>
      <w:r w:rsidRPr="0092000F">
        <w:t>RAN</w:t>
      </w:r>
      <w:r>
        <w:rPr>
          <w:rFonts w:eastAsiaTheme="minorEastAsia" w:hint="eastAsia"/>
          <w:lang w:eastAsia="zh-CN"/>
        </w:rPr>
        <w:t>2</w:t>
      </w:r>
      <w:r w:rsidRPr="00026664">
        <w:rPr>
          <w:rFonts w:hint="eastAsia"/>
        </w:rPr>
        <w:t xml:space="preserve">, </w:t>
      </w:r>
      <w:bookmarkEnd w:id="2"/>
      <w:r w:rsidRPr="003A6C78">
        <w:t>3GPP TSG RAN WG2 Meeting #119-e</w:t>
      </w:r>
      <w:bookmarkEnd w:id="3"/>
      <w:r w:rsidR="00F03A61">
        <w:rPr>
          <w:rFonts w:eastAsiaTheme="minorEastAsia" w:hint="eastAsia"/>
          <w:lang w:eastAsia="zh-CN"/>
        </w:rPr>
        <w:t>.</w:t>
      </w:r>
    </w:p>
    <w:bookmarkEnd w:id="4"/>
    <w:p w14:paraId="7FA6F4EF" w14:textId="77777777" w:rsidR="008D4F29" w:rsidRDefault="008D4F29">
      <w:pPr>
        <w:pStyle w:val="a1"/>
        <w:tabs>
          <w:tab w:val="left" w:pos="765"/>
        </w:tabs>
        <w:spacing w:line="240" w:lineRule="atLeast"/>
        <w:ind w:left="540"/>
      </w:pPr>
    </w:p>
    <w:sectPr w:rsidR="008D4F29" w:rsidSect="008371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5DD82" w14:textId="77777777" w:rsidR="00B6676C" w:rsidRDefault="00B6676C" w:rsidP="00E95FEA">
      <w:r>
        <w:separator/>
      </w:r>
    </w:p>
  </w:endnote>
  <w:endnote w:type="continuationSeparator" w:id="0">
    <w:p w14:paraId="65E631A1" w14:textId="77777777" w:rsidR="00B6676C" w:rsidRDefault="00B6676C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auto"/>
    <w:pitch w:val="variable"/>
    <w:sig w:usb0="E0002EFF" w:usb1="D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38DEE" w14:textId="77777777" w:rsidR="00AA085D" w:rsidRDefault="00AA085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9EBA0B" w14:textId="77777777" w:rsidR="00AA085D" w:rsidRDefault="00AA085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F2F9E" w14:textId="77777777" w:rsidR="00AA085D" w:rsidRDefault="00AA085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2BAA9" w14:textId="77777777" w:rsidR="00B6676C" w:rsidRDefault="00B6676C" w:rsidP="00E95FEA">
      <w:r>
        <w:separator/>
      </w:r>
    </w:p>
  </w:footnote>
  <w:footnote w:type="continuationSeparator" w:id="0">
    <w:p w14:paraId="4501F033" w14:textId="77777777" w:rsidR="00B6676C" w:rsidRDefault="00B6676C" w:rsidP="00E95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65D97" w14:textId="77777777" w:rsidR="00AA085D" w:rsidRDefault="00AA085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8DFAE" w14:textId="77777777" w:rsidR="00AA085D" w:rsidRDefault="00AA085D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5C6BB" w14:textId="77777777" w:rsidR="00AA085D" w:rsidRDefault="00AA085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10"/>
    <w:multiLevelType w:val="multilevel"/>
    <w:tmpl w:val="00000010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2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3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541EEA"/>
    <w:multiLevelType w:val="multilevel"/>
    <w:tmpl w:val="0C541EE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4E33F9"/>
    <w:multiLevelType w:val="multilevel"/>
    <w:tmpl w:val="404E33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3031BE4"/>
    <w:multiLevelType w:val="multilevel"/>
    <w:tmpl w:val="43031BE4"/>
    <w:lvl w:ilvl="0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F000A9E"/>
    <w:multiLevelType w:val="multilevel"/>
    <w:tmpl w:val="4F000A9E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FEB73FE"/>
    <w:multiLevelType w:val="hybridMultilevel"/>
    <w:tmpl w:val="509CCDB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607369EA"/>
    <w:multiLevelType w:val="singleLevel"/>
    <w:tmpl w:val="607369E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D1A46A6"/>
    <w:multiLevelType w:val="hybridMultilevel"/>
    <w:tmpl w:val="49103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9"/>
  </w:num>
  <w:num w:numId="9">
    <w:abstractNumId w:val="13"/>
  </w:num>
  <w:num w:numId="10">
    <w:abstractNumId w:val="15"/>
  </w:num>
  <w:num w:numId="11">
    <w:abstractNumId w:val="7"/>
  </w:num>
  <w:num w:numId="12">
    <w:abstractNumId w:val="0"/>
  </w:num>
  <w:num w:numId="13">
    <w:abstractNumId w:val="12"/>
  </w:num>
  <w:num w:numId="14">
    <w:abstractNumId w:val="8"/>
  </w:num>
  <w:num w:numId="15">
    <w:abstractNumId w:val="14"/>
  </w:num>
  <w:num w:numId="16">
    <w:abstractNumId w:val="16"/>
  </w:num>
  <w:num w:numId="17">
    <w:abstractNumId w:val="18"/>
  </w:num>
  <w:num w:numId="18">
    <w:abstractNumId w:val="1"/>
  </w:num>
  <w:num w:numId="19">
    <w:abstractNumId w:val="11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 Da">
    <w15:presenceInfo w15:providerId="Windows Live" w15:userId="3588713da9aeb4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2"/>
  </w:compat>
  <w:docVars>
    <w:docVar w:name="commondata" w:val="eyJoZGlkIjoiNzg0NGIxNWY1YTA1Y2ZjOTE0MDVlNTJlZWI2NTM2ZTcifQ=="/>
  </w:docVars>
  <w:rsids>
    <w:rsidRoot w:val="00F459E9"/>
    <w:rsid w:val="00000AE0"/>
    <w:rsid w:val="000015AE"/>
    <w:rsid w:val="00005FBC"/>
    <w:rsid w:val="0000645D"/>
    <w:rsid w:val="00010550"/>
    <w:rsid w:val="0001127D"/>
    <w:rsid w:val="00020461"/>
    <w:rsid w:val="000232B4"/>
    <w:rsid w:val="00024946"/>
    <w:rsid w:val="000259B8"/>
    <w:rsid w:val="00031338"/>
    <w:rsid w:val="00032142"/>
    <w:rsid w:val="00034D6C"/>
    <w:rsid w:val="00035A48"/>
    <w:rsid w:val="0004027F"/>
    <w:rsid w:val="00047D06"/>
    <w:rsid w:val="0005114C"/>
    <w:rsid w:val="000521CC"/>
    <w:rsid w:val="00055355"/>
    <w:rsid w:val="000559CF"/>
    <w:rsid w:val="00056B6B"/>
    <w:rsid w:val="0006107E"/>
    <w:rsid w:val="00061DCA"/>
    <w:rsid w:val="0006236C"/>
    <w:rsid w:val="0006439C"/>
    <w:rsid w:val="0006444B"/>
    <w:rsid w:val="000649AD"/>
    <w:rsid w:val="00072983"/>
    <w:rsid w:val="00074917"/>
    <w:rsid w:val="00076E16"/>
    <w:rsid w:val="00080821"/>
    <w:rsid w:val="00084346"/>
    <w:rsid w:val="00091161"/>
    <w:rsid w:val="0009737F"/>
    <w:rsid w:val="000A56F8"/>
    <w:rsid w:val="000A58CF"/>
    <w:rsid w:val="000A5AB9"/>
    <w:rsid w:val="000A5C44"/>
    <w:rsid w:val="000A7C3B"/>
    <w:rsid w:val="000B2C85"/>
    <w:rsid w:val="000B3573"/>
    <w:rsid w:val="000C3FE7"/>
    <w:rsid w:val="000C42E6"/>
    <w:rsid w:val="000C663B"/>
    <w:rsid w:val="000C76F3"/>
    <w:rsid w:val="000D4D0F"/>
    <w:rsid w:val="000D6301"/>
    <w:rsid w:val="000D7C85"/>
    <w:rsid w:val="000E04BC"/>
    <w:rsid w:val="000E3120"/>
    <w:rsid w:val="000E3A35"/>
    <w:rsid w:val="000E77AD"/>
    <w:rsid w:val="000F149C"/>
    <w:rsid w:val="000F6568"/>
    <w:rsid w:val="000F660B"/>
    <w:rsid w:val="000F697E"/>
    <w:rsid w:val="000F6B7A"/>
    <w:rsid w:val="001062C3"/>
    <w:rsid w:val="00113316"/>
    <w:rsid w:val="00114881"/>
    <w:rsid w:val="00116098"/>
    <w:rsid w:val="00116512"/>
    <w:rsid w:val="00116DCE"/>
    <w:rsid w:val="00122386"/>
    <w:rsid w:val="0012347A"/>
    <w:rsid w:val="00124DA8"/>
    <w:rsid w:val="00126932"/>
    <w:rsid w:val="0012723E"/>
    <w:rsid w:val="0013042B"/>
    <w:rsid w:val="001318F9"/>
    <w:rsid w:val="00131919"/>
    <w:rsid w:val="00133C00"/>
    <w:rsid w:val="00133D01"/>
    <w:rsid w:val="00134666"/>
    <w:rsid w:val="00134C46"/>
    <w:rsid w:val="0013545D"/>
    <w:rsid w:val="001358DA"/>
    <w:rsid w:val="00135F61"/>
    <w:rsid w:val="00137BEC"/>
    <w:rsid w:val="00140580"/>
    <w:rsid w:val="001450F1"/>
    <w:rsid w:val="001464E0"/>
    <w:rsid w:val="00147F3C"/>
    <w:rsid w:val="00150E9C"/>
    <w:rsid w:val="001516CB"/>
    <w:rsid w:val="00151C23"/>
    <w:rsid w:val="00153FC8"/>
    <w:rsid w:val="001549D9"/>
    <w:rsid w:val="0015695A"/>
    <w:rsid w:val="001578A6"/>
    <w:rsid w:val="0016072E"/>
    <w:rsid w:val="00161341"/>
    <w:rsid w:val="00163288"/>
    <w:rsid w:val="00173503"/>
    <w:rsid w:val="0017532B"/>
    <w:rsid w:val="00176599"/>
    <w:rsid w:val="00180187"/>
    <w:rsid w:val="00180704"/>
    <w:rsid w:val="0018126A"/>
    <w:rsid w:val="001866A6"/>
    <w:rsid w:val="00187219"/>
    <w:rsid w:val="001A67A2"/>
    <w:rsid w:val="001A6A14"/>
    <w:rsid w:val="001A73FC"/>
    <w:rsid w:val="001B266F"/>
    <w:rsid w:val="001B5AA7"/>
    <w:rsid w:val="001C557E"/>
    <w:rsid w:val="001C6AE8"/>
    <w:rsid w:val="001D4387"/>
    <w:rsid w:val="001D5201"/>
    <w:rsid w:val="001E15A8"/>
    <w:rsid w:val="001E1961"/>
    <w:rsid w:val="001E1F6F"/>
    <w:rsid w:val="001E362D"/>
    <w:rsid w:val="001E387E"/>
    <w:rsid w:val="001E4496"/>
    <w:rsid w:val="001E57F7"/>
    <w:rsid w:val="001F11F8"/>
    <w:rsid w:val="001F28C9"/>
    <w:rsid w:val="001F4D2C"/>
    <w:rsid w:val="002011DB"/>
    <w:rsid w:val="00212820"/>
    <w:rsid w:val="00212B18"/>
    <w:rsid w:val="002134A4"/>
    <w:rsid w:val="00214B3D"/>
    <w:rsid w:val="00220447"/>
    <w:rsid w:val="00224B55"/>
    <w:rsid w:val="00227B27"/>
    <w:rsid w:val="00230675"/>
    <w:rsid w:val="00230A48"/>
    <w:rsid w:val="00231BA0"/>
    <w:rsid w:val="00240229"/>
    <w:rsid w:val="00244794"/>
    <w:rsid w:val="00244D9E"/>
    <w:rsid w:val="0024559F"/>
    <w:rsid w:val="00246A63"/>
    <w:rsid w:val="00252435"/>
    <w:rsid w:val="00252C10"/>
    <w:rsid w:val="00255E18"/>
    <w:rsid w:val="00255E67"/>
    <w:rsid w:val="00256C7A"/>
    <w:rsid w:val="0026073A"/>
    <w:rsid w:val="0026364E"/>
    <w:rsid w:val="00263728"/>
    <w:rsid w:val="002638EC"/>
    <w:rsid w:val="002646F3"/>
    <w:rsid w:val="00264BF8"/>
    <w:rsid w:val="002654F9"/>
    <w:rsid w:val="002657D4"/>
    <w:rsid w:val="00266025"/>
    <w:rsid w:val="00272AAB"/>
    <w:rsid w:val="00273809"/>
    <w:rsid w:val="002743F5"/>
    <w:rsid w:val="00274F2E"/>
    <w:rsid w:val="00276C3B"/>
    <w:rsid w:val="00281002"/>
    <w:rsid w:val="00281D09"/>
    <w:rsid w:val="002826C0"/>
    <w:rsid w:val="00283D16"/>
    <w:rsid w:val="00284176"/>
    <w:rsid w:val="002844D1"/>
    <w:rsid w:val="00285C31"/>
    <w:rsid w:val="00285E62"/>
    <w:rsid w:val="002926A5"/>
    <w:rsid w:val="002926B9"/>
    <w:rsid w:val="00296601"/>
    <w:rsid w:val="002972D7"/>
    <w:rsid w:val="00297D01"/>
    <w:rsid w:val="002A01E9"/>
    <w:rsid w:val="002A2F9E"/>
    <w:rsid w:val="002A5554"/>
    <w:rsid w:val="002A61C9"/>
    <w:rsid w:val="002A75A0"/>
    <w:rsid w:val="002B12D0"/>
    <w:rsid w:val="002B3582"/>
    <w:rsid w:val="002B5995"/>
    <w:rsid w:val="002B634D"/>
    <w:rsid w:val="002C184F"/>
    <w:rsid w:val="002C3D62"/>
    <w:rsid w:val="002C4524"/>
    <w:rsid w:val="002C6E10"/>
    <w:rsid w:val="002C7377"/>
    <w:rsid w:val="002D21F9"/>
    <w:rsid w:val="002D5686"/>
    <w:rsid w:val="002E00BD"/>
    <w:rsid w:val="002E0C94"/>
    <w:rsid w:val="002E4CC4"/>
    <w:rsid w:val="002E75BF"/>
    <w:rsid w:val="002E78C4"/>
    <w:rsid w:val="003036FA"/>
    <w:rsid w:val="003051FB"/>
    <w:rsid w:val="0030599B"/>
    <w:rsid w:val="00306F31"/>
    <w:rsid w:val="00307326"/>
    <w:rsid w:val="00307741"/>
    <w:rsid w:val="0031064D"/>
    <w:rsid w:val="00314EF3"/>
    <w:rsid w:val="003157C4"/>
    <w:rsid w:val="003163F9"/>
    <w:rsid w:val="00316E87"/>
    <w:rsid w:val="00323B33"/>
    <w:rsid w:val="00324163"/>
    <w:rsid w:val="003273E6"/>
    <w:rsid w:val="00331822"/>
    <w:rsid w:val="0033491A"/>
    <w:rsid w:val="003351CB"/>
    <w:rsid w:val="003358BC"/>
    <w:rsid w:val="00336ABC"/>
    <w:rsid w:val="003401AB"/>
    <w:rsid w:val="0034244A"/>
    <w:rsid w:val="0034262D"/>
    <w:rsid w:val="003472B3"/>
    <w:rsid w:val="00351F9D"/>
    <w:rsid w:val="00353B54"/>
    <w:rsid w:val="00354616"/>
    <w:rsid w:val="00355BBC"/>
    <w:rsid w:val="0035790C"/>
    <w:rsid w:val="003672FD"/>
    <w:rsid w:val="00370176"/>
    <w:rsid w:val="00370550"/>
    <w:rsid w:val="0037168C"/>
    <w:rsid w:val="0037326B"/>
    <w:rsid w:val="003744B8"/>
    <w:rsid w:val="00375DF8"/>
    <w:rsid w:val="003763AD"/>
    <w:rsid w:val="00376F56"/>
    <w:rsid w:val="00381295"/>
    <w:rsid w:val="0038278C"/>
    <w:rsid w:val="00384AE1"/>
    <w:rsid w:val="00386E79"/>
    <w:rsid w:val="003875A9"/>
    <w:rsid w:val="00387BE2"/>
    <w:rsid w:val="00390B2B"/>
    <w:rsid w:val="00391714"/>
    <w:rsid w:val="00391F78"/>
    <w:rsid w:val="00397B19"/>
    <w:rsid w:val="003A2228"/>
    <w:rsid w:val="003A49EE"/>
    <w:rsid w:val="003A4C83"/>
    <w:rsid w:val="003A5432"/>
    <w:rsid w:val="003A6A13"/>
    <w:rsid w:val="003A6C78"/>
    <w:rsid w:val="003A7699"/>
    <w:rsid w:val="003B0663"/>
    <w:rsid w:val="003B260D"/>
    <w:rsid w:val="003B3707"/>
    <w:rsid w:val="003B4136"/>
    <w:rsid w:val="003B539F"/>
    <w:rsid w:val="003B70AC"/>
    <w:rsid w:val="003C00B0"/>
    <w:rsid w:val="003C0869"/>
    <w:rsid w:val="003C0D8D"/>
    <w:rsid w:val="003C1D0A"/>
    <w:rsid w:val="003C2110"/>
    <w:rsid w:val="003C30A6"/>
    <w:rsid w:val="003C7E95"/>
    <w:rsid w:val="003D1D10"/>
    <w:rsid w:val="003D2363"/>
    <w:rsid w:val="003D4D41"/>
    <w:rsid w:val="003D5821"/>
    <w:rsid w:val="003D69D8"/>
    <w:rsid w:val="003E12DD"/>
    <w:rsid w:val="003E26BF"/>
    <w:rsid w:val="003E3F11"/>
    <w:rsid w:val="003E46B3"/>
    <w:rsid w:val="003E5552"/>
    <w:rsid w:val="003E76E0"/>
    <w:rsid w:val="003E7BC0"/>
    <w:rsid w:val="003F1F70"/>
    <w:rsid w:val="003F269B"/>
    <w:rsid w:val="004000F2"/>
    <w:rsid w:val="004008CD"/>
    <w:rsid w:val="00401738"/>
    <w:rsid w:val="00401D8D"/>
    <w:rsid w:val="00402E06"/>
    <w:rsid w:val="0040481B"/>
    <w:rsid w:val="00404C94"/>
    <w:rsid w:val="004055F7"/>
    <w:rsid w:val="00405F30"/>
    <w:rsid w:val="00406732"/>
    <w:rsid w:val="00411732"/>
    <w:rsid w:val="00411B1D"/>
    <w:rsid w:val="004133D7"/>
    <w:rsid w:val="00413D72"/>
    <w:rsid w:val="004163C7"/>
    <w:rsid w:val="00416768"/>
    <w:rsid w:val="00420FA7"/>
    <w:rsid w:val="00422E8E"/>
    <w:rsid w:val="004246AF"/>
    <w:rsid w:val="00425F96"/>
    <w:rsid w:val="00426CFC"/>
    <w:rsid w:val="00427BDB"/>
    <w:rsid w:val="00430695"/>
    <w:rsid w:val="00430845"/>
    <w:rsid w:val="00430A11"/>
    <w:rsid w:val="004335D7"/>
    <w:rsid w:val="004339BC"/>
    <w:rsid w:val="004369A3"/>
    <w:rsid w:val="00442008"/>
    <w:rsid w:val="004447BF"/>
    <w:rsid w:val="00446199"/>
    <w:rsid w:val="004462DB"/>
    <w:rsid w:val="0045190C"/>
    <w:rsid w:val="00451FE3"/>
    <w:rsid w:val="00454874"/>
    <w:rsid w:val="00455D39"/>
    <w:rsid w:val="004573B5"/>
    <w:rsid w:val="00463F7C"/>
    <w:rsid w:val="00465621"/>
    <w:rsid w:val="004715E4"/>
    <w:rsid w:val="004728B0"/>
    <w:rsid w:val="00473785"/>
    <w:rsid w:val="004741F8"/>
    <w:rsid w:val="0047558D"/>
    <w:rsid w:val="0048011D"/>
    <w:rsid w:val="00483311"/>
    <w:rsid w:val="0048704E"/>
    <w:rsid w:val="0048727B"/>
    <w:rsid w:val="00492AD3"/>
    <w:rsid w:val="00493492"/>
    <w:rsid w:val="00494066"/>
    <w:rsid w:val="00495EED"/>
    <w:rsid w:val="004968A6"/>
    <w:rsid w:val="004A1B50"/>
    <w:rsid w:val="004A3A3D"/>
    <w:rsid w:val="004A5892"/>
    <w:rsid w:val="004A6B5A"/>
    <w:rsid w:val="004A793F"/>
    <w:rsid w:val="004B14E1"/>
    <w:rsid w:val="004B1DD9"/>
    <w:rsid w:val="004B211C"/>
    <w:rsid w:val="004B2879"/>
    <w:rsid w:val="004B28C1"/>
    <w:rsid w:val="004B2F0C"/>
    <w:rsid w:val="004B75A7"/>
    <w:rsid w:val="004C0BE1"/>
    <w:rsid w:val="004C2562"/>
    <w:rsid w:val="004C701B"/>
    <w:rsid w:val="004D48A9"/>
    <w:rsid w:val="004D5CE9"/>
    <w:rsid w:val="004D7259"/>
    <w:rsid w:val="004E1663"/>
    <w:rsid w:val="004E2006"/>
    <w:rsid w:val="004E4EAF"/>
    <w:rsid w:val="004E60B6"/>
    <w:rsid w:val="004E64CD"/>
    <w:rsid w:val="004E7A46"/>
    <w:rsid w:val="004F0F34"/>
    <w:rsid w:val="004F0FDD"/>
    <w:rsid w:val="004F22C6"/>
    <w:rsid w:val="004F67B7"/>
    <w:rsid w:val="004F71E8"/>
    <w:rsid w:val="004F793D"/>
    <w:rsid w:val="004F7A46"/>
    <w:rsid w:val="005003F7"/>
    <w:rsid w:val="00507954"/>
    <w:rsid w:val="00514318"/>
    <w:rsid w:val="00514FA5"/>
    <w:rsid w:val="005162A3"/>
    <w:rsid w:val="00517616"/>
    <w:rsid w:val="005226ED"/>
    <w:rsid w:val="00523353"/>
    <w:rsid w:val="00525467"/>
    <w:rsid w:val="00525719"/>
    <w:rsid w:val="0052606D"/>
    <w:rsid w:val="0053008C"/>
    <w:rsid w:val="00530579"/>
    <w:rsid w:val="00532631"/>
    <w:rsid w:val="0053615E"/>
    <w:rsid w:val="0053731D"/>
    <w:rsid w:val="00537426"/>
    <w:rsid w:val="00542C86"/>
    <w:rsid w:val="00543255"/>
    <w:rsid w:val="0054374F"/>
    <w:rsid w:val="00545B60"/>
    <w:rsid w:val="00547B15"/>
    <w:rsid w:val="0055146E"/>
    <w:rsid w:val="00554629"/>
    <w:rsid w:val="00555EB9"/>
    <w:rsid w:val="00557D65"/>
    <w:rsid w:val="00560ADE"/>
    <w:rsid w:val="005662BC"/>
    <w:rsid w:val="00570688"/>
    <w:rsid w:val="00570B3B"/>
    <w:rsid w:val="005736C5"/>
    <w:rsid w:val="00574F47"/>
    <w:rsid w:val="005817C2"/>
    <w:rsid w:val="005857D5"/>
    <w:rsid w:val="0058699E"/>
    <w:rsid w:val="00590407"/>
    <w:rsid w:val="005926F1"/>
    <w:rsid w:val="00593EFA"/>
    <w:rsid w:val="005A138A"/>
    <w:rsid w:val="005A2114"/>
    <w:rsid w:val="005A2C2A"/>
    <w:rsid w:val="005A59F7"/>
    <w:rsid w:val="005B25FC"/>
    <w:rsid w:val="005B4EB6"/>
    <w:rsid w:val="005B6F07"/>
    <w:rsid w:val="005C1F79"/>
    <w:rsid w:val="005C223A"/>
    <w:rsid w:val="005C46AC"/>
    <w:rsid w:val="005C7AED"/>
    <w:rsid w:val="005D00A3"/>
    <w:rsid w:val="005D3EDA"/>
    <w:rsid w:val="005D44DB"/>
    <w:rsid w:val="005D63DC"/>
    <w:rsid w:val="005D6956"/>
    <w:rsid w:val="005D7C9C"/>
    <w:rsid w:val="005E08BD"/>
    <w:rsid w:val="005E64DB"/>
    <w:rsid w:val="005F2475"/>
    <w:rsid w:val="005F7E8E"/>
    <w:rsid w:val="00601409"/>
    <w:rsid w:val="00603DFC"/>
    <w:rsid w:val="00610B8B"/>
    <w:rsid w:val="00612F70"/>
    <w:rsid w:val="00614877"/>
    <w:rsid w:val="0061621A"/>
    <w:rsid w:val="006217E9"/>
    <w:rsid w:val="00625786"/>
    <w:rsid w:val="00626DE6"/>
    <w:rsid w:val="00626F28"/>
    <w:rsid w:val="00627F75"/>
    <w:rsid w:val="00632078"/>
    <w:rsid w:val="00633C06"/>
    <w:rsid w:val="00634F13"/>
    <w:rsid w:val="006354F2"/>
    <w:rsid w:val="0064455C"/>
    <w:rsid w:val="006450E7"/>
    <w:rsid w:val="00645BD0"/>
    <w:rsid w:val="00647DCC"/>
    <w:rsid w:val="00650474"/>
    <w:rsid w:val="00655D99"/>
    <w:rsid w:val="00656A87"/>
    <w:rsid w:val="00656BE3"/>
    <w:rsid w:val="00657271"/>
    <w:rsid w:val="00660B83"/>
    <w:rsid w:val="00663541"/>
    <w:rsid w:val="0066377B"/>
    <w:rsid w:val="00663B54"/>
    <w:rsid w:val="0066425B"/>
    <w:rsid w:val="00671996"/>
    <w:rsid w:val="00672139"/>
    <w:rsid w:val="00675A69"/>
    <w:rsid w:val="0068542A"/>
    <w:rsid w:val="00690D3E"/>
    <w:rsid w:val="00691727"/>
    <w:rsid w:val="0069298F"/>
    <w:rsid w:val="00694C5F"/>
    <w:rsid w:val="00696F03"/>
    <w:rsid w:val="00697591"/>
    <w:rsid w:val="006A3C5F"/>
    <w:rsid w:val="006A63C3"/>
    <w:rsid w:val="006A67D8"/>
    <w:rsid w:val="006A6D3C"/>
    <w:rsid w:val="006B0016"/>
    <w:rsid w:val="006B2EE2"/>
    <w:rsid w:val="006B3302"/>
    <w:rsid w:val="006B6D50"/>
    <w:rsid w:val="006C2351"/>
    <w:rsid w:val="006C27EA"/>
    <w:rsid w:val="006D0698"/>
    <w:rsid w:val="006D104A"/>
    <w:rsid w:val="006D11FC"/>
    <w:rsid w:val="006D1A7B"/>
    <w:rsid w:val="006D28D0"/>
    <w:rsid w:val="006D38F4"/>
    <w:rsid w:val="006D423B"/>
    <w:rsid w:val="006D4815"/>
    <w:rsid w:val="006D6051"/>
    <w:rsid w:val="006D6D9A"/>
    <w:rsid w:val="006E003E"/>
    <w:rsid w:val="006E1BD3"/>
    <w:rsid w:val="006E46FA"/>
    <w:rsid w:val="006E5198"/>
    <w:rsid w:val="006E5BAB"/>
    <w:rsid w:val="006E5F29"/>
    <w:rsid w:val="006F26FD"/>
    <w:rsid w:val="006F3446"/>
    <w:rsid w:val="006F3C59"/>
    <w:rsid w:val="006F498A"/>
    <w:rsid w:val="006F5762"/>
    <w:rsid w:val="00701845"/>
    <w:rsid w:val="00701D32"/>
    <w:rsid w:val="00702226"/>
    <w:rsid w:val="00707916"/>
    <w:rsid w:val="00711CFA"/>
    <w:rsid w:val="00713819"/>
    <w:rsid w:val="00717FF9"/>
    <w:rsid w:val="0072191D"/>
    <w:rsid w:val="00723101"/>
    <w:rsid w:val="007239BC"/>
    <w:rsid w:val="00725852"/>
    <w:rsid w:val="00725CF6"/>
    <w:rsid w:val="00725FDD"/>
    <w:rsid w:val="00730AA1"/>
    <w:rsid w:val="0073209D"/>
    <w:rsid w:val="0073240D"/>
    <w:rsid w:val="007340B1"/>
    <w:rsid w:val="00734294"/>
    <w:rsid w:val="00734F75"/>
    <w:rsid w:val="00735AAB"/>
    <w:rsid w:val="0073772E"/>
    <w:rsid w:val="00740316"/>
    <w:rsid w:val="007403C6"/>
    <w:rsid w:val="00740657"/>
    <w:rsid w:val="0074084D"/>
    <w:rsid w:val="00740D0F"/>
    <w:rsid w:val="0074202D"/>
    <w:rsid w:val="007439EF"/>
    <w:rsid w:val="00750F2D"/>
    <w:rsid w:val="00753ECD"/>
    <w:rsid w:val="00754425"/>
    <w:rsid w:val="007559D0"/>
    <w:rsid w:val="00755B3F"/>
    <w:rsid w:val="0075639B"/>
    <w:rsid w:val="0076131D"/>
    <w:rsid w:val="00761593"/>
    <w:rsid w:val="00761DEA"/>
    <w:rsid w:val="00764570"/>
    <w:rsid w:val="00765439"/>
    <w:rsid w:val="00767CED"/>
    <w:rsid w:val="00770514"/>
    <w:rsid w:val="00770F30"/>
    <w:rsid w:val="00773386"/>
    <w:rsid w:val="00773D98"/>
    <w:rsid w:val="00776408"/>
    <w:rsid w:val="00777134"/>
    <w:rsid w:val="00780340"/>
    <w:rsid w:val="007818EE"/>
    <w:rsid w:val="00785B6F"/>
    <w:rsid w:val="007932C6"/>
    <w:rsid w:val="00794BBE"/>
    <w:rsid w:val="007A2C33"/>
    <w:rsid w:val="007A433A"/>
    <w:rsid w:val="007B04F0"/>
    <w:rsid w:val="007B2E04"/>
    <w:rsid w:val="007B3E22"/>
    <w:rsid w:val="007B7078"/>
    <w:rsid w:val="007B7227"/>
    <w:rsid w:val="007C6625"/>
    <w:rsid w:val="007C7071"/>
    <w:rsid w:val="007C7E38"/>
    <w:rsid w:val="007D1252"/>
    <w:rsid w:val="007D49DD"/>
    <w:rsid w:val="007D5BD7"/>
    <w:rsid w:val="007D69DC"/>
    <w:rsid w:val="007E4398"/>
    <w:rsid w:val="007F0530"/>
    <w:rsid w:val="007F0551"/>
    <w:rsid w:val="007F0B84"/>
    <w:rsid w:val="007F1939"/>
    <w:rsid w:val="007F1960"/>
    <w:rsid w:val="007F2894"/>
    <w:rsid w:val="007F2DF9"/>
    <w:rsid w:val="007F3583"/>
    <w:rsid w:val="007F52AB"/>
    <w:rsid w:val="007F5885"/>
    <w:rsid w:val="007F7BF4"/>
    <w:rsid w:val="00803487"/>
    <w:rsid w:val="00804A20"/>
    <w:rsid w:val="00804EBF"/>
    <w:rsid w:val="00805ECA"/>
    <w:rsid w:val="00807022"/>
    <w:rsid w:val="008077A8"/>
    <w:rsid w:val="0081008D"/>
    <w:rsid w:val="00811B33"/>
    <w:rsid w:val="0081298F"/>
    <w:rsid w:val="00812C80"/>
    <w:rsid w:val="00812E4C"/>
    <w:rsid w:val="008141D8"/>
    <w:rsid w:val="008146E3"/>
    <w:rsid w:val="00815914"/>
    <w:rsid w:val="00816B93"/>
    <w:rsid w:val="00824039"/>
    <w:rsid w:val="0082405B"/>
    <w:rsid w:val="00825C44"/>
    <w:rsid w:val="008303E6"/>
    <w:rsid w:val="008310D2"/>
    <w:rsid w:val="00832D5B"/>
    <w:rsid w:val="0083341A"/>
    <w:rsid w:val="0083380A"/>
    <w:rsid w:val="008371E5"/>
    <w:rsid w:val="00837902"/>
    <w:rsid w:val="008412C7"/>
    <w:rsid w:val="008452EE"/>
    <w:rsid w:val="00850B1C"/>
    <w:rsid w:val="00856972"/>
    <w:rsid w:val="00857352"/>
    <w:rsid w:val="008602B5"/>
    <w:rsid w:val="00861EA9"/>
    <w:rsid w:val="00864C66"/>
    <w:rsid w:val="008668D5"/>
    <w:rsid w:val="00866D0B"/>
    <w:rsid w:val="00870AD6"/>
    <w:rsid w:val="0087178A"/>
    <w:rsid w:val="0087642B"/>
    <w:rsid w:val="00876A18"/>
    <w:rsid w:val="00882809"/>
    <w:rsid w:val="00885FA2"/>
    <w:rsid w:val="00887E73"/>
    <w:rsid w:val="008911B9"/>
    <w:rsid w:val="0089154B"/>
    <w:rsid w:val="00891765"/>
    <w:rsid w:val="00892FA0"/>
    <w:rsid w:val="00893D6F"/>
    <w:rsid w:val="00895688"/>
    <w:rsid w:val="008A382A"/>
    <w:rsid w:val="008A3DD5"/>
    <w:rsid w:val="008A6BE6"/>
    <w:rsid w:val="008B63ED"/>
    <w:rsid w:val="008C1477"/>
    <w:rsid w:val="008C2675"/>
    <w:rsid w:val="008C2783"/>
    <w:rsid w:val="008C49FB"/>
    <w:rsid w:val="008C52CE"/>
    <w:rsid w:val="008C5F1B"/>
    <w:rsid w:val="008C6654"/>
    <w:rsid w:val="008D2A4B"/>
    <w:rsid w:val="008D33B6"/>
    <w:rsid w:val="008D4F29"/>
    <w:rsid w:val="008D5F84"/>
    <w:rsid w:val="008E314F"/>
    <w:rsid w:val="008E7B8B"/>
    <w:rsid w:val="008F011F"/>
    <w:rsid w:val="008F02EA"/>
    <w:rsid w:val="008F0677"/>
    <w:rsid w:val="00905AA1"/>
    <w:rsid w:val="00915237"/>
    <w:rsid w:val="009170AE"/>
    <w:rsid w:val="00917DC5"/>
    <w:rsid w:val="009203FB"/>
    <w:rsid w:val="00920516"/>
    <w:rsid w:val="009210C0"/>
    <w:rsid w:val="009228D0"/>
    <w:rsid w:val="0092367A"/>
    <w:rsid w:val="0092672A"/>
    <w:rsid w:val="00927F0C"/>
    <w:rsid w:val="00931716"/>
    <w:rsid w:val="00933128"/>
    <w:rsid w:val="0093350D"/>
    <w:rsid w:val="0093546A"/>
    <w:rsid w:val="00936704"/>
    <w:rsid w:val="009369F9"/>
    <w:rsid w:val="009370BC"/>
    <w:rsid w:val="0093783A"/>
    <w:rsid w:val="00940144"/>
    <w:rsid w:val="00941595"/>
    <w:rsid w:val="00943F67"/>
    <w:rsid w:val="00946365"/>
    <w:rsid w:val="00946678"/>
    <w:rsid w:val="00947042"/>
    <w:rsid w:val="00947D08"/>
    <w:rsid w:val="009509F1"/>
    <w:rsid w:val="0095329F"/>
    <w:rsid w:val="00954612"/>
    <w:rsid w:val="009569A2"/>
    <w:rsid w:val="009618C2"/>
    <w:rsid w:val="00961B21"/>
    <w:rsid w:val="00962995"/>
    <w:rsid w:val="00962A92"/>
    <w:rsid w:val="00963ACC"/>
    <w:rsid w:val="00963AD6"/>
    <w:rsid w:val="00966349"/>
    <w:rsid w:val="00971387"/>
    <w:rsid w:val="00973AD4"/>
    <w:rsid w:val="009745FD"/>
    <w:rsid w:val="009755AA"/>
    <w:rsid w:val="0098365E"/>
    <w:rsid w:val="009856AA"/>
    <w:rsid w:val="00986DE5"/>
    <w:rsid w:val="00990AF8"/>
    <w:rsid w:val="00991756"/>
    <w:rsid w:val="00991DFA"/>
    <w:rsid w:val="00994E0C"/>
    <w:rsid w:val="009974BB"/>
    <w:rsid w:val="0099760A"/>
    <w:rsid w:val="009A0ED4"/>
    <w:rsid w:val="009A136D"/>
    <w:rsid w:val="009A22DC"/>
    <w:rsid w:val="009A4C7A"/>
    <w:rsid w:val="009A5ED8"/>
    <w:rsid w:val="009B13EE"/>
    <w:rsid w:val="009B19C8"/>
    <w:rsid w:val="009B2043"/>
    <w:rsid w:val="009B5154"/>
    <w:rsid w:val="009B687A"/>
    <w:rsid w:val="009C0EE1"/>
    <w:rsid w:val="009C26CA"/>
    <w:rsid w:val="009C40B5"/>
    <w:rsid w:val="009C5DBD"/>
    <w:rsid w:val="009C65D4"/>
    <w:rsid w:val="009D52AE"/>
    <w:rsid w:val="009D5B6C"/>
    <w:rsid w:val="009D64ED"/>
    <w:rsid w:val="009E1BCF"/>
    <w:rsid w:val="009E601D"/>
    <w:rsid w:val="009E6BDD"/>
    <w:rsid w:val="009E7D13"/>
    <w:rsid w:val="009F003A"/>
    <w:rsid w:val="009F2541"/>
    <w:rsid w:val="009F568E"/>
    <w:rsid w:val="00A01BE1"/>
    <w:rsid w:val="00A049C5"/>
    <w:rsid w:val="00A04BAF"/>
    <w:rsid w:val="00A05D27"/>
    <w:rsid w:val="00A0758C"/>
    <w:rsid w:val="00A11F12"/>
    <w:rsid w:val="00A1392D"/>
    <w:rsid w:val="00A14CAF"/>
    <w:rsid w:val="00A153B3"/>
    <w:rsid w:val="00A21083"/>
    <w:rsid w:val="00A21199"/>
    <w:rsid w:val="00A220FE"/>
    <w:rsid w:val="00A252A9"/>
    <w:rsid w:val="00A25683"/>
    <w:rsid w:val="00A300C0"/>
    <w:rsid w:val="00A32785"/>
    <w:rsid w:val="00A42600"/>
    <w:rsid w:val="00A43E5C"/>
    <w:rsid w:val="00A477BF"/>
    <w:rsid w:val="00A514AD"/>
    <w:rsid w:val="00A53713"/>
    <w:rsid w:val="00A55142"/>
    <w:rsid w:val="00A5591B"/>
    <w:rsid w:val="00A56130"/>
    <w:rsid w:val="00A56ACF"/>
    <w:rsid w:val="00A577D0"/>
    <w:rsid w:val="00A60608"/>
    <w:rsid w:val="00A705E8"/>
    <w:rsid w:val="00A74FAF"/>
    <w:rsid w:val="00A76DE9"/>
    <w:rsid w:val="00A81591"/>
    <w:rsid w:val="00A81AA9"/>
    <w:rsid w:val="00A81E46"/>
    <w:rsid w:val="00A84DF1"/>
    <w:rsid w:val="00A85250"/>
    <w:rsid w:val="00A85797"/>
    <w:rsid w:val="00A87DF6"/>
    <w:rsid w:val="00A91FB5"/>
    <w:rsid w:val="00A93236"/>
    <w:rsid w:val="00A96B0F"/>
    <w:rsid w:val="00AA085D"/>
    <w:rsid w:val="00AA2B93"/>
    <w:rsid w:val="00AA3653"/>
    <w:rsid w:val="00AA5C62"/>
    <w:rsid w:val="00AB2618"/>
    <w:rsid w:val="00AB3413"/>
    <w:rsid w:val="00AC07C0"/>
    <w:rsid w:val="00AC290E"/>
    <w:rsid w:val="00AC70EF"/>
    <w:rsid w:val="00AC722D"/>
    <w:rsid w:val="00AD3155"/>
    <w:rsid w:val="00AD5A4D"/>
    <w:rsid w:val="00AE0749"/>
    <w:rsid w:val="00AE5000"/>
    <w:rsid w:val="00AE58CB"/>
    <w:rsid w:val="00AF22CB"/>
    <w:rsid w:val="00AF37F3"/>
    <w:rsid w:val="00AF5BAD"/>
    <w:rsid w:val="00AF6B75"/>
    <w:rsid w:val="00AF6D8D"/>
    <w:rsid w:val="00AF7FA8"/>
    <w:rsid w:val="00B023C3"/>
    <w:rsid w:val="00B02430"/>
    <w:rsid w:val="00B025FB"/>
    <w:rsid w:val="00B0321C"/>
    <w:rsid w:val="00B0322C"/>
    <w:rsid w:val="00B056F1"/>
    <w:rsid w:val="00B07FE5"/>
    <w:rsid w:val="00B13647"/>
    <w:rsid w:val="00B146BF"/>
    <w:rsid w:val="00B15915"/>
    <w:rsid w:val="00B21A2E"/>
    <w:rsid w:val="00B22115"/>
    <w:rsid w:val="00B22358"/>
    <w:rsid w:val="00B23B07"/>
    <w:rsid w:val="00B23B26"/>
    <w:rsid w:val="00B3136D"/>
    <w:rsid w:val="00B351AB"/>
    <w:rsid w:val="00B40CE0"/>
    <w:rsid w:val="00B4366D"/>
    <w:rsid w:val="00B44206"/>
    <w:rsid w:val="00B4763B"/>
    <w:rsid w:val="00B50854"/>
    <w:rsid w:val="00B51DFD"/>
    <w:rsid w:val="00B54A76"/>
    <w:rsid w:val="00B56CC5"/>
    <w:rsid w:val="00B576CB"/>
    <w:rsid w:val="00B604F3"/>
    <w:rsid w:val="00B626E2"/>
    <w:rsid w:val="00B64C23"/>
    <w:rsid w:val="00B6676C"/>
    <w:rsid w:val="00B66D51"/>
    <w:rsid w:val="00B708B7"/>
    <w:rsid w:val="00B733AF"/>
    <w:rsid w:val="00B73918"/>
    <w:rsid w:val="00B76216"/>
    <w:rsid w:val="00B770BD"/>
    <w:rsid w:val="00B808E5"/>
    <w:rsid w:val="00B80C40"/>
    <w:rsid w:val="00B81F3C"/>
    <w:rsid w:val="00B83B4D"/>
    <w:rsid w:val="00B91314"/>
    <w:rsid w:val="00B96F28"/>
    <w:rsid w:val="00BA2D4E"/>
    <w:rsid w:val="00BA37B0"/>
    <w:rsid w:val="00BA4119"/>
    <w:rsid w:val="00BA4649"/>
    <w:rsid w:val="00BA4910"/>
    <w:rsid w:val="00BA4ABB"/>
    <w:rsid w:val="00BA4EAF"/>
    <w:rsid w:val="00BA578D"/>
    <w:rsid w:val="00BA5A2E"/>
    <w:rsid w:val="00BA64B2"/>
    <w:rsid w:val="00BB111B"/>
    <w:rsid w:val="00BB1203"/>
    <w:rsid w:val="00BB4CBF"/>
    <w:rsid w:val="00BC1571"/>
    <w:rsid w:val="00BC19F9"/>
    <w:rsid w:val="00BC2B97"/>
    <w:rsid w:val="00BC35F4"/>
    <w:rsid w:val="00BD67EE"/>
    <w:rsid w:val="00BD6BF3"/>
    <w:rsid w:val="00BD74D9"/>
    <w:rsid w:val="00BE098A"/>
    <w:rsid w:val="00BE179E"/>
    <w:rsid w:val="00BE1844"/>
    <w:rsid w:val="00BE2D82"/>
    <w:rsid w:val="00BF1AE7"/>
    <w:rsid w:val="00BF1D98"/>
    <w:rsid w:val="00BF259E"/>
    <w:rsid w:val="00BF3971"/>
    <w:rsid w:val="00C02405"/>
    <w:rsid w:val="00C04A53"/>
    <w:rsid w:val="00C150D2"/>
    <w:rsid w:val="00C151B5"/>
    <w:rsid w:val="00C16F2B"/>
    <w:rsid w:val="00C24A9B"/>
    <w:rsid w:val="00C3725A"/>
    <w:rsid w:val="00C374D9"/>
    <w:rsid w:val="00C37715"/>
    <w:rsid w:val="00C405C9"/>
    <w:rsid w:val="00C409A5"/>
    <w:rsid w:val="00C41B3F"/>
    <w:rsid w:val="00C43AA7"/>
    <w:rsid w:val="00C538DC"/>
    <w:rsid w:val="00C53DDA"/>
    <w:rsid w:val="00C5619A"/>
    <w:rsid w:val="00C638B7"/>
    <w:rsid w:val="00C707F8"/>
    <w:rsid w:val="00C7118E"/>
    <w:rsid w:val="00C71F60"/>
    <w:rsid w:val="00C7251C"/>
    <w:rsid w:val="00C74C06"/>
    <w:rsid w:val="00C76200"/>
    <w:rsid w:val="00C776DA"/>
    <w:rsid w:val="00C82465"/>
    <w:rsid w:val="00C83220"/>
    <w:rsid w:val="00C843CA"/>
    <w:rsid w:val="00C90B4E"/>
    <w:rsid w:val="00C91A82"/>
    <w:rsid w:val="00C93C02"/>
    <w:rsid w:val="00C94397"/>
    <w:rsid w:val="00C9469F"/>
    <w:rsid w:val="00C974AA"/>
    <w:rsid w:val="00CA0576"/>
    <w:rsid w:val="00CA19A0"/>
    <w:rsid w:val="00CA6737"/>
    <w:rsid w:val="00CB1181"/>
    <w:rsid w:val="00CB1C32"/>
    <w:rsid w:val="00CB1EA5"/>
    <w:rsid w:val="00CB3AA4"/>
    <w:rsid w:val="00CB415B"/>
    <w:rsid w:val="00CB552A"/>
    <w:rsid w:val="00CB5590"/>
    <w:rsid w:val="00CB7BD8"/>
    <w:rsid w:val="00CB7DB8"/>
    <w:rsid w:val="00CC05A7"/>
    <w:rsid w:val="00CC405B"/>
    <w:rsid w:val="00CC4E89"/>
    <w:rsid w:val="00CC6D52"/>
    <w:rsid w:val="00CD169C"/>
    <w:rsid w:val="00CD37B3"/>
    <w:rsid w:val="00CD3A81"/>
    <w:rsid w:val="00CD4967"/>
    <w:rsid w:val="00CD625B"/>
    <w:rsid w:val="00CE0817"/>
    <w:rsid w:val="00CE6CE3"/>
    <w:rsid w:val="00CF4C75"/>
    <w:rsid w:val="00CF70B2"/>
    <w:rsid w:val="00CF7E99"/>
    <w:rsid w:val="00D02D04"/>
    <w:rsid w:val="00D07E61"/>
    <w:rsid w:val="00D10EC2"/>
    <w:rsid w:val="00D12F23"/>
    <w:rsid w:val="00D13203"/>
    <w:rsid w:val="00D14918"/>
    <w:rsid w:val="00D15072"/>
    <w:rsid w:val="00D15C4F"/>
    <w:rsid w:val="00D17545"/>
    <w:rsid w:val="00D17B15"/>
    <w:rsid w:val="00D17D75"/>
    <w:rsid w:val="00D20C49"/>
    <w:rsid w:val="00D22EF8"/>
    <w:rsid w:val="00D2329F"/>
    <w:rsid w:val="00D25B3E"/>
    <w:rsid w:val="00D25D71"/>
    <w:rsid w:val="00D25DA0"/>
    <w:rsid w:val="00D26482"/>
    <w:rsid w:val="00D26940"/>
    <w:rsid w:val="00D27042"/>
    <w:rsid w:val="00D352E7"/>
    <w:rsid w:val="00D45FD4"/>
    <w:rsid w:val="00D47206"/>
    <w:rsid w:val="00D53AAE"/>
    <w:rsid w:val="00D62A24"/>
    <w:rsid w:val="00D64F18"/>
    <w:rsid w:val="00D65212"/>
    <w:rsid w:val="00D65685"/>
    <w:rsid w:val="00D71AAD"/>
    <w:rsid w:val="00D74F4F"/>
    <w:rsid w:val="00D7597F"/>
    <w:rsid w:val="00D76AFE"/>
    <w:rsid w:val="00D7726A"/>
    <w:rsid w:val="00D774B5"/>
    <w:rsid w:val="00D81B17"/>
    <w:rsid w:val="00D81F26"/>
    <w:rsid w:val="00D851F2"/>
    <w:rsid w:val="00D85F71"/>
    <w:rsid w:val="00D910D3"/>
    <w:rsid w:val="00D92592"/>
    <w:rsid w:val="00D96B52"/>
    <w:rsid w:val="00D97F32"/>
    <w:rsid w:val="00DA73AB"/>
    <w:rsid w:val="00DB1954"/>
    <w:rsid w:val="00DB217F"/>
    <w:rsid w:val="00DB548D"/>
    <w:rsid w:val="00DB7559"/>
    <w:rsid w:val="00DC05BA"/>
    <w:rsid w:val="00DC76B8"/>
    <w:rsid w:val="00DD4FC2"/>
    <w:rsid w:val="00DD724E"/>
    <w:rsid w:val="00DD79CC"/>
    <w:rsid w:val="00DD7B5F"/>
    <w:rsid w:val="00DE1CF1"/>
    <w:rsid w:val="00DE3ACD"/>
    <w:rsid w:val="00DE5124"/>
    <w:rsid w:val="00DF043E"/>
    <w:rsid w:val="00DF2D51"/>
    <w:rsid w:val="00DF3542"/>
    <w:rsid w:val="00DF3655"/>
    <w:rsid w:val="00DF6532"/>
    <w:rsid w:val="00DF736E"/>
    <w:rsid w:val="00E014A1"/>
    <w:rsid w:val="00E026F7"/>
    <w:rsid w:val="00E03378"/>
    <w:rsid w:val="00E03A2F"/>
    <w:rsid w:val="00E14AE7"/>
    <w:rsid w:val="00E151A1"/>
    <w:rsid w:val="00E2219A"/>
    <w:rsid w:val="00E23470"/>
    <w:rsid w:val="00E244AB"/>
    <w:rsid w:val="00E27687"/>
    <w:rsid w:val="00E27A42"/>
    <w:rsid w:val="00E27A9E"/>
    <w:rsid w:val="00E27DC2"/>
    <w:rsid w:val="00E31782"/>
    <w:rsid w:val="00E32180"/>
    <w:rsid w:val="00E3310C"/>
    <w:rsid w:val="00E34C2F"/>
    <w:rsid w:val="00E3597E"/>
    <w:rsid w:val="00E41607"/>
    <w:rsid w:val="00E42D0E"/>
    <w:rsid w:val="00E44B26"/>
    <w:rsid w:val="00E5588D"/>
    <w:rsid w:val="00E5761A"/>
    <w:rsid w:val="00E57F4B"/>
    <w:rsid w:val="00E61B6D"/>
    <w:rsid w:val="00E6286B"/>
    <w:rsid w:val="00E669D0"/>
    <w:rsid w:val="00E72FBE"/>
    <w:rsid w:val="00E73276"/>
    <w:rsid w:val="00E747FB"/>
    <w:rsid w:val="00E81851"/>
    <w:rsid w:val="00E835D2"/>
    <w:rsid w:val="00E85113"/>
    <w:rsid w:val="00E8655E"/>
    <w:rsid w:val="00E90883"/>
    <w:rsid w:val="00E9142F"/>
    <w:rsid w:val="00E94339"/>
    <w:rsid w:val="00E95FEA"/>
    <w:rsid w:val="00E96BFA"/>
    <w:rsid w:val="00E96E69"/>
    <w:rsid w:val="00E978D7"/>
    <w:rsid w:val="00EA5A87"/>
    <w:rsid w:val="00EA61FF"/>
    <w:rsid w:val="00EA636E"/>
    <w:rsid w:val="00EB0D86"/>
    <w:rsid w:val="00EB5323"/>
    <w:rsid w:val="00EB64F7"/>
    <w:rsid w:val="00EB6D5C"/>
    <w:rsid w:val="00EC00CF"/>
    <w:rsid w:val="00EC0CF8"/>
    <w:rsid w:val="00EC1464"/>
    <w:rsid w:val="00EC4F7B"/>
    <w:rsid w:val="00EC57D0"/>
    <w:rsid w:val="00EC641B"/>
    <w:rsid w:val="00EC6A9C"/>
    <w:rsid w:val="00ED08A4"/>
    <w:rsid w:val="00ED17DF"/>
    <w:rsid w:val="00ED4708"/>
    <w:rsid w:val="00ED6625"/>
    <w:rsid w:val="00ED76D4"/>
    <w:rsid w:val="00EE0333"/>
    <w:rsid w:val="00EE2914"/>
    <w:rsid w:val="00EE30FD"/>
    <w:rsid w:val="00EF4B50"/>
    <w:rsid w:val="00EF5E47"/>
    <w:rsid w:val="00F006FE"/>
    <w:rsid w:val="00F01258"/>
    <w:rsid w:val="00F0287F"/>
    <w:rsid w:val="00F03A61"/>
    <w:rsid w:val="00F03A7C"/>
    <w:rsid w:val="00F047EE"/>
    <w:rsid w:val="00F04B23"/>
    <w:rsid w:val="00F15125"/>
    <w:rsid w:val="00F17746"/>
    <w:rsid w:val="00F217EA"/>
    <w:rsid w:val="00F2447D"/>
    <w:rsid w:val="00F27638"/>
    <w:rsid w:val="00F276F2"/>
    <w:rsid w:val="00F27D00"/>
    <w:rsid w:val="00F3438E"/>
    <w:rsid w:val="00F36064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338E"/>
    <w:rsid w:val="00F55A23"/>
    <w:rsid w:val="00F64743"/>
    <w:rsid w:val="00F6502B"/>
    <w:rsid w:val="00F658BD"/>
    <w:rsid w:val="00F6694C"/>
    <w:rsid w:val="00F6743F"/>
    <w:rsid w:val="00F67F46"/>
    <w:rsid w:val="00F7385C"/>
    <w:rsid w:val="00F758E3"/>
    <w:rsid w:val="00F76E0A"/>
    <w:rsid w:val="00F779B8"/>
    <w:rsid w:val="00F81A95"/>
    <w:rsid w:val="00F8383D"/>
    <w:rsid w:val="00F85589"/>
    <w:rsid w:val="00F872FB"/>
    <w:rsid w:val="00F90B91"/>
    <w:rsid w:val="00F914D4"/>
    <w:rsid w:val="00F94F19"/>
    <w:rsid w:val="00F96FCE"/>
    <w:rsid w:val="00F97A38"/>
    <w:rsid w:val="00FA0249"/>
    <w:rsid w:val="00FA2490"/>
    <w:rsid w:val="00FA280F"/>
    <w:rsid w:val="00FA2888"/>
    <w:rsid w:val="00FA39FC"/>
    <w:rsid w:val="00FA3E74"/>
    <w:rsid w:val="00FA4B37"/>
    <w:rsid w:val="00FB11CE"/>
    <w:rsid w:val="00FB1EDF"/>
    <w:rsid w:val="00FB3286"/>
    <w:rsid w:val="00FB5BCA"/>
    <w:rsid w:val="00FB7077"/>
    <w:rsid w:val="00FC0483"/>
    <w:rsid w:val="00FC1224"/>
    <w:rsid w:val="00FC54B3"/>
    <w:rsid w:val="00FC65D2"/>
    <w:rsid w:val="00FD184F"/>
    <w:rsid w:val="00FD26CC"/>
    <w:rsid w:val="00FD666A"/>
    <w:rsid w:val="00FD721E"/>
    <w:rsid w:val="00FE1A87"/>
    <w:rsid w:val="00FE24C0"/>
    <w:rsid w:val="00FE42E9"/>
    <w:rsid w:val="00FE490A"/>
    <w:rsid w:val="00FE4E30"/>
    <w:rsid w:val="00FE5D72"/>
    <w:rsid w:val="00FE60BE"/>
    <w:rsid w:val="00FF0E03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38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Table Web 2" w:semiHidden="0" w:unhideWhenUsed="0"/>
    <w:lsdException w:name="Table Web 3" w:semiHidden="0" w:unhideWhenUsed="0"/>
    <w:lsdException w:name="Balloon Text" w:semiHidden="0" w:uiPriority="0" w:unhideWhenUsed="0" w:qFormat="1"/>
    <w:lsdException w:name="Table Grid" w:semiHidden="0" w:unhideWhenUsed="0" w:qFormat="1"/>
    <w:lsdException w:name="Table Theme" w:semiHidden="0" w:unhideWhenUsed="0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371E5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9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34112-A1F1-412D-8C27-2FC1659ED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232</cp:revision>
  <dcterms:created xsi:type="dcterms:W3CDTF">2022-08-09T01:48:00Z</dcterms:created>
  <dcterms:modified xsi:type="dcterms:W3CDTF">2022-09-30T01:15:00Z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