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34E38" w14:textId="5667A4EF" w:rsidR="000E68E4" w:rsidRPr="00FD3847" w:rsidRDefault="00F36F71">
      <w:pPr>
        <w:pStyle w:val="3GPPHeader"/>
        <w:ind w:leftChars="0" w:left="0"/>
        <w:rPr>
          <w:rFonts w:eastAsiaTheme="minorEastAsia" w:hint="eastAsia"/>
        </w:rPr>
      </w:pPr>
      <w:bookmarkStart w:id="0" w:name="_Hlk110460279"/>
      <w:bookmarkStart w:id="1" w:name="_Hlk186805486"/>
      <w:bookmarkEnd w:id="1"/>
      <w:r w:rsidRPr="0014410A">
        <w:t>3GPP TSG-RAN WG1 Meeting #124</w:t>
      </w:r>
      <w:r w:rsidRPr="0014410A">
        <w:tab/>
        <w:t>R1-26</w:t>
      </w:r>
      <w:r w:rsidR="00730C71" w:rsidRPr="0014410A">
        <w:t>0158</w:t>
      </w:r>
      <w:r w:rsidR="00FD3847">
        <w:rPr>
          <w:rFonts w:eastAsiaTheme="minorEastAsia" w:hint="eastAsia"/>
        </w:rPr>
        <w:t>1</w:t>
      </w:r>
    </w:p>
    <w:p w14:paraId="2F334E39" w14:textId="77777777" w:rsidR="000E68E4" w:rsidRPr="0014410A" w:rsidRDefault="00F36F71">
      <w:pPr>
        <w:pStyle w:val="3GPPHeader"/>
        <w:ind w:leftChars="0" w:left="0"/>
      </w:pPr>
      <w:r w:rsidRPr="0014410A">
        <w:t>Gothenburg, SE, February 9-13, 2026</w:t>
      </w:r>
    </w:p>
    <w:p w14:paraId="2F334E3A" w14:textId="77777777" w:rsidR="000E68E4" w:rsidRPr="0014410A" w:rsidRDefault="000E68E4">
      <w:pPr>
        <w:tabs>
          <w:tab w:val="left" w:pos="1800"/>
          <w:tab w:val="right" w:pos="9072"/>
        </w:tabs>
        <w:jc w:val="both"/>
        <w:rPr>
          <w:rFonts w:ascii="Times New Roman" w:eastAsiaTheme="minorEastAsia" w:hAnsi="Times New Roman"/>
          <w:b/>
          <w:sz w:val="22"/>
          <w:szCs w:val="22"/>
          <w:lang w:eastAsia="zh-CN"/>
        </w:rPr>
      </w:pPr>
    </w:p>
    <w:p w14:paraId="2F334E3B" w14:textId="77777777" w:rsidR="000E68E4" w:rsidRPr="0014410A" w:rsidRDefault="00F36F71">
      <w:pPr>
        <w:tabs>
          <w:tab w:val="left" w:pos="1800"/>
          <w:tab w:val="right" w:pos="9072"/>
        </w:tabs>
        <w:ind w:left="1800" w:hanging="1800"/>
        <w:jc w:val="both"/>
        <w:rPr>
          <w:rFonts w:ascii="Times New Roman" w:eastAsia="MS Mincho" w:hAnsi="Times New Roman"/>
          <w:b/>
          <w:sz w:val="22"/>
          <w:szCs w:val="22"/>
        </w:rPr>
      </w:pPr>
      <w:r w:rsidRPr="0014410A">
        <w:rPr>
          <w:rFonts w:ascii="Times New Roman" w:eastAsia="MS Mincho" w:hAnsi="Times New Roman"/>
          <w:b/>
          <w:sz w:val="22"/>
          <w:szCs w:val="22"/>
        </w:rPr>
        <w:t>Source:</w:t>
      </w:r>
      <w:r w:rsidRPr="0014410A">
        <w:rPr>
          <w:rFonts w:ascii="Times New Roman" w:eastAsia="MS Mincho" w:hAnsi="Times New Roman"/>
          <w:b/>
          <w:sz w:val="22"/>
          <w:szCs w:val="22"/>
        </w:rPr>
        <w:tab/>
        <w:t>Moderator (</w:t>
      </w:r>
      <w:r w:rsidRPr="0014410A">
        <w:rPr>
          <w:rFonts w:ascii="Times New Roman" w:eastAsia="宋体" w:hAnsi="Times New Roman"/>
          <w:b/>
          <w:sz w:val="22"/>
          <w:szCs w:val="22"/>
          <w:lang w:eastAsia="zh-CN"/>
        </w:rPr>
        <w:t>vi</w:t>
      </w:r>
      <w:r w:rsidRPr="0014410A">
        <w:rPr>
          <w:rFonts w:ascii="Times New Roman" w:eastAsia="MS Mincho" w:hAnsi="Times New Roman"/>
          <w:b/>
          <w:sz w:val="22"/>
          <w:szCs w:val="22"/>
        </w:rPr>
        <w:t>vo)</w:t>
      </w:r>
    </w:p>
    <w:p w14:paraId="2F334E3C" w14:textId="595ADBC8" w:rsidR="000E68E4" w:rsidRPr="0014410A" w:rsidRDefault="00F36F71">
      <w:pPr>
        <w:tabs>
          <w:tab w:val="left" w:pos="1800"/>
          <w:tab w:val="right" w:pos="9072"/>
        </w:tabs>
        <w:ind w:left="1798" w:hangingChars="814" w:hanging="1798"/>
        <w:jc w:val="both"/>
        <w:rPr>
          <w:rFonts w:ascii="Times New Roman" w:eastAsia="宋体" w:hAnsi="Times New Roman"/>
          <w:b/>
          <w:sz w:val="22"/>
          <w:szCs w:val="22"/>
          <w:lang w:eastAsia="zh-CN"/>
        </w:rPr>
      </w:pPr>
      <w:r w:rsidRPr="0014410A">
        <w:rPr>
          <w:rFonts w:ascii="Times New Roman" w:eastAsia="MS Mincho" w:hAnsi="Times New Roman"/>
          <w:b/>
          <w:sz w:val="22"/>
          <w:szCs w:val="22"/>
        </w:rPr>
        <w:t>Title:</w:t>
      </w:r>
      <w:r w:rsidRPr="0014410A">
        <w:rPr>
          <w:rFonts w:ascii="Times New Roman" w:eastAsia="MS Mincho" w:hAnsi="Times New Roman"/>
          <w:b/>
          <w:sz w:val="22"/>
          <w:szCs w:val="22"/>
        </w:rPr>
        <w:tab/>
      </w:r>
      <w:r w:rsidRPr="0014410A">
        <w:rPr>
          <w:rFonts w:ascii="Times New Roman" w:eastAsiaTheme="minorEastAsia" w:hAnsi="Times New Roman"/>
          <w:b/>
          <w:sz w:val="22"/>
          <w:szCs w:val="22"/>
          <w:lang w:eastAsia="zh-CN"/>
        </w:rPr>
        <w:t>Summary #</w:t>
      </w:r>
      <w:r w:rsidR="00FD3847">
        <w:rPr>
          <w:rFonts w:ascii="Times New Roman" w:eastAsiaTheme="minorEastAsia" w:hAnsi="Times New Roman" w:hint="eastAsia"/>
          <w:b/>
          <w:sz w:val="22"/>
          <w:szCs w:val="22"/>
          <w:lang w:eastAsia="zh-CN"/>
        </w:rPr>
        <w:t>2</w:t>
      </w:r>
      <w:r w:rsidRPr="0014410A">
        <w:rPr>
          <w:rFonts w:ascii="Times New Roman" w:eastAsiaTheme="minorEastAsia" w:hAnsi="Times New Roman"/>
          <w:b/>
          <w:sz w:val="22"/>
          <w:szCs w:val="22"/>
          <w:lang w:eastAsia="zh-CN"/>
        </w:rPr>
        <w:t xml:space="preserve"> </w:t>
      </w:r>
      <w:r w:rsidR="00730C71" w:rsidRPr="0014410A">
        <w:rPr>
          <w:rFonts w:ascii="Times New Roman" w:eastAsiaTheme="minorEastAsia" w:hAnsi="Times New Roman"/>
          <w:b/>
          <w:sz w:val="22"/>
          <w:szCs w:val="22"/>
          <w:lang w:eastAsia="zh-CN"/>
        </w:rPr>
        <w:t>of</w:t>
      </w:r>
      <w:r w:rsidRPr="0014410A">
        <w:rPr>
          <w:rFonts w:ascii="Times New Roman" w:eastAsia="MS Mincho" w:hAnsi="Times New Roman"/>
          <w:b/>
          <w:sz w:val="22"/>
          <w:szCs w:val="22"/>
        </w:rPr>
        <w:t xml:space="preserve"> </w:t>
      </w:r>
      <w:bookmarkStart w:id="2" w:name="_Hlk221371594"/>
      <w:r w:rsidRPr="0014410A">
        <w:rPr>
          <w:rFonts w:ascii="Times New Roman" w:eastAsiaTheme="minorEastAsia" w:hAnsi="Times New Roman"/>
          <w:b/>
          <w:sz w:val="22"/>
          <w:szCs w:val="22"/>
          <w:lang w:eastAsia="zh-CN"/>
        </w:rPr>
        <w:t xml:space="preserve">maintenance on Low-power wake-up signal and receiver for NR (LP-WUS/WUR) </w:t>
      </w:r>
      <w:bookmarkEnd w:id="2"/>
      <w:r w:rsidRPr="0014410A">
        <w:rPr>
          <w:rFonts w:ascii="Times New Roman" w:eastAsia="MS Mincho" w:hAnsi="Times New Roman"/>
          <w:b/>
          <w:sz w:val="22"/>
          <w:szCs w:val="22"/>
        </w:rPr>
        <w:t xml:space="preserve">    </w:t>
      </w:r>
    </w:p>
    <w:p w14:paraId="2F334E3D" w14:textId="77777777" w:rsidR="000E68E4" w:rsidRPr="0014410A" w:rsidRDefault="00F36F71">
      <w:pPr>
        <w:tabs>
          <w:tab w:val="left" w:pos="1800"/>
          <w:tab w:val="center" w:pos="4536"/>
          <w:tab w:val="right" w:pos="9072"/>
        </w:tabs>
        <w:jc w:val="both"/>
        <w:rPr>
          <w:rFonts w:ascii="Times New Roman" w:eastAsia="宋体" w:hAnsi="Times New Roman"/>
          <w:b/>
          <w:sz w:val="22"/>
          <w:szCs w:val="22"/>
          <w:lang w:eastAsia="zh-CN"/>
        </w:rPr>
      </w:pPr>
      <w:r w:rsidRPr="0014410A">
        <w:rPr>
          <w:rFonts w:ascii="Times New Roman" w:eastAsia="MS Mincho" w:hAnsi="Times New Roman"/>
          <w:b/>
          <w:sz w:val="22"/>
          <w:szCs w:val="22"/>
        </w:rPr>
        <w:t>Agenda Item:</w:t>
      </w:r>
      <w:r w:rsidRPr="0014410A">
        <w:rPr>
          <w:rFonts w:ascii="Times New Roman" w:eastAsia="MS Mincho" w:hAnsi="Times New Roman"/>
          <w:b/>
          <w:sz w:val="22"/>
          <w:szCs w:val="22"/>
        </w:rPr>
        <w:tab/>
      </w:r>
      <w:r w:rsidRPr="0014410A">
        <w:rPr>
          <w:rFonts w:ascii="Times New Roman" w:eastAsia="宋体" w:hAnsi="Times New Roman"/>
          <w:b/>
          <w:sz w:val="22"/>
          <w:szCs w:val="22"/>
          <w:lang w:eastAsia="zh-CN"/>
        </w:rPr>
        <w:t>8.6</w:t>
      </w:r>
    </w:p>
    <w:p w14:paraId="2F334E3E" w14:textId="77777777" w:rsidR="000E68E4" w:rsidRPr="0014410A" w:rsidRDefault="00F36F71">
      <w:pPr>
        <w:tabs>
          <w:tab w:val="left" w:pos="1800"/>
          <w:tab w:val="center" w:pos="4536"/>
          <w:tab w:val="right" w:pos="9072"/>
        </w:tabs>
        <w:jc w:val="both"/>
        <w:rPr>
          <w:rFonts w:ascii="Times New Roman" w:eastAsiaTheme="minorEastAsia" w:hAnsi="Times New Roman"/>
          <w:b/>
          <w:sz w:val="22"/>
          <w:szCs w:val="22"/>
          <w:lang w:eastAsia="zh-CN"/>
        </w:rPr>
      </w:pPr>
      <w:r w:rsidRPr="0014410A">
        <w:rPr>
          <w:rFonts w:ascii="Times New Roman" w:eastAsia="MS Mincho" w:hAnsi="Times New Roman"/>
          <w:b/>
          <w:sz w:val="22"/>
          <w:szCs w:val="22"/>
        </w:rPr>
        <w:t>Document for:</w:t>
      </w:r>
      <w:r w:rsidRPr="0014410A">
        <w:rPr>
          <w:rFonts w:ascii="Times New Roman" w:eastAsia="MS Mincho" w:hAnsi="Times New Roman"/>
          <w:b/>
          <w:sz w:val="22"/>
          <w:szCs w:val="22"/>
        </w:rPr>
        <w:tab/>
        <w:t>Discussion</w:t>
      </w:r>
      <w:r w:rsidRPr="0014410A">
        <w:rPr>
          <w:rFonts w:ascii="Times New Roman" w:eastAsia="宋体" w:hAnsi="Times New Roman"/>
          <w:b/>
          <w:sz w:val="22"/>
          <w:szCs w:val="22"/>
          <w:lang w:eastAsia="zh-CN"/>
        </w:rPr>
        <w:t xml:space="preserve"> and Decision</w:t>
      </w:r>
    </w:p>
    <w:p w14:paraId="2F334E3F" w14:textId="77777777" w:rsidR="000E68E4" w:rsidRPr="0014410A"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sidRPr="0014410A">
        <w:rPr>
          <w:rFonts w:ascii="Times New Roman" w:eastAsia="宋体" w:hAnsi="Times New Roman"/>
          <w:sz w:val="36"/>
          <w:szCs w:val="20"/>
          <w:lang w:val="en-GB" w:eastAsia="en-GB"/>
        </w:rPr>
        <w:t>Introduction</w:t>
      </w:r>
    </w:p>
    <w:p w14:paraId="2F334E40" w14:textId="77777777" w:rsidR="000E68E4" w:rsidRPr="0014410A" w:rsidRDefault="00F36F71">
      <w:pPr>
        <w:spacing w:before="120" w:after="120" w:line="276" w:lineRule="auto"/>
        <w:ind w:left="200" w:right="200"/>
        <w:jc w:val="both"/>
        <w:rPr>
          <w:rFonts w:ascii="Times New Roman" w:eastAsia="宋体" w:hAnsi="Times New Roman"/>
          <w:szCs w:val="20"/>
          <w:lang w:eastAsia="ja-JP"/>
        </w:rPr>
      </w:pPr>
      <w:r w:rsidRPr="0014410A">
        <w:rPr>
          <w:rFonts w:ascii="Times New Roman" w:eastAsia="宋体" w:hAnsi="Times New Roman"/>
          <w:szCs w:val="20"/>
          <w:lang w:eastAsia="ja-JP"/>
        </w:rPr>
        <w:t>This contribution summarizes the discussions on maintenance on Low-power wake-up signal and receiver for NR (LP-WUS/WUR) in RAN1# 124.</w:t>
      </w:r>
    </w:p>
    <w:p w14:paraId="2F334E41" w14:textId="77777777" w:rsidR="000E68E4" w:rsidRPr="0014410A" w:rsidRDefault="00F36F71">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bookmarkStart w:id="3" w:name="_Hlk221741348"/>
      <w:r w:rsidRPr="0014410A">
        <w:rPr>
          <w:rFonts w:ascii="Times New Roman" w:eastAsia="宋体" w:hAnsi="Times New Roman"/>
          <w:sz w:val="36"/>
          <w:szCs w:val="20"/>
          <w:lang w:val="en-GB" w:eastAsia="en-GB"/>
        </w:rPr>
        <w:t>Proposals for Online Sessions</w:t>
      </w:r>
    </w:p>
    <w:p w14:paraId="2F334E42"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4" w:name="_Hlk214576735"/>
      <w:r w:rsidRPr="0014410A">
        <w:rPr>
          <w:rFonts w:ascii="Times New Roman" w:eastAsia="宋体" w:hAnsi="Times New Roman"/>
          <w:sz w:val="28"/>
          <w:szCs w:val="28"/>
          <w:lang w:val="en-GB" w:eastAsia="zh-CN"/>
        </w:rPr>
        <w:t>Proposals for Monday online session</w:t>
      </w:r>
    </w:p>
    <w:p w14:paraId="7E8A5658" w14:textId="605FDEF9" w:rsidR="00013D34" w:rsidRPr="0014410A" w:rsidRDefault="00013D34" w:rsidP="00013D34">
      <w:pPr>
        <w:keepNext/>
        <w:tabs>
          <w:tab w:val="left" w:pos="-5500"/>
        </w:tabs>
        <w:spacing w:before="120" w:after="60"/>
        <w:ind w:right="200"/>
        <w:outlineLvl w:val="3"/>
        <w:rPr>
          <w:rFonts w:ascii="Times New Roman" w:eastAsiaTheme="minorEastAsia" w:hAnsi="Times New Roman"/>
          <w:lang w:eastAsia="zh-CN"/>
        </w:rPr>
      </w:pPr>
      <w:bookmarkStart w:id="5" w:name="_Hlk191040162"/>
      <w:bookmarkEnd w:id="3"/>
      <w:bookmarkEnd w:id="4"/>
      <w:r w:rsidRPr="0014410A">
        <w:rPr>
          <w:rFonts w:ascii="Times New Roman" w:eastAsia="微软雅黑" w:hAnsi="Times New Roman"/>
          <w:iCs/>
          <w:szCs w:val="20"/>
          <w:lang w:val="en-GB" w:eastAsia="zh-CN"/>
        </w:rPr>
        <w:t xml:space="preserve">[FL1] Proposal </w:t>
      </w:r>
      <w:r w:rsidRPr="0014410A">
        <w:rPr>
          <w:rFonts w:ascii="Times New Roman" w:eastAsia="微软雅黑" w:hAnsi="Times New Roman"/>
          <w:iCs/>
          <w:szCs w:val="20"/>
          <w:lang w:eastAsia="zh-CN"/>
        </w:rPr>
        <w:t>3.1</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4</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 xml:space="preserve"> </w:t>
      </w:r>
      <w:r w:rsidRPr="0014410A">
        <w:rPr>
          <w:rFonts w:ascii="Times New Roman" w:eastAsiaTheme="minorEastAsia" w:hAnsi="Times New Roman"/>
          <w:lang w:val="en-GB" w:eastAsia="zh-CN"/>
        </w:rPr>
        <w:t xml:space="preserve">Adopt the following alignment TP </w:t>
      </w:r>
      <w:r w:rsidRPr="0014410A">
        <w:rPr>
          <w:rFonts w:ascii="Times New Roman" w:eastAsiaTheme="minorEastAsia" w:hAnsi="Times New Roman"/>
          <w:lang w:eastAsia="zh-CN"/>
        </w:rPr>
        <w:t xml:space="preserve">to section </w:t>
      </w:r>
      <w:r w:rsidRPr="0014410A">
        <w:rPr>
          <w:rFonts w:ascii="Times New Roman" w:eastAsia="Times New Roman" w:hAnsi="Times New Roman"/>
          <w:szCs w:val="20"/>
          <w:lang w:val="en-GB"/>
        </w:rPr>
        <w:t>7.4.5.1.1</w:t>
      </w:r>
      <w:r w:rsidRPr="0014410A">
        <w:rPr>
          <w:rFonts w:ascii="Times New Roman" w:eastAsiaTheme="minorEastAsia" w:hAnsi="Times New Roman"/>
          <w:lang w:eastAsia="zh-CN"/>
        </w:rPr>
        <w:t>, TS 38.211 in principle:</w:t>
      </w:r>
    </w:p>
    <w:p w14:paraId="1C1F590B" w14:textId="77777777" w:rsidR="00013D34" w:rsidRPr="0014410A" w:rsidRDefault="00013D34" w:rsidP="00013D34">
      <w:pPr>
        <w:jc w:val="center"/>
        <w:rPr>
          <w:rFonts w:ascii="Times New Roman" w:eastAsia="宋体" w:hAnsi="Times New Roman"/>
          <w:szCs w:val="20"/>
          <w:lang w:eastAsia="zh-CN"/>
        </w:rPr>
      </w:pPr>
      <w:r w:rsidRPr="0014410A">
        <w:rPr>
          <w:rFonts w:ascii="Times New Roman" w:hAnsi="Times New Roman"/>
          <w:noProof/>
          <w:szCs w:val="20"/>
          <w:lang w:eastAsia="zh-CN"/>
        </w:rPr>
        <mc:AlternateContent>
          <mc:Choice Requires="wps">
            <w:drawing>
              <wp:anchor distT="0" distB="0" distL="114300" distR="114300" simplePos="0" relativeHeight="251661312" behindDoc="0" locked="0" layoutInCell="1" allowOverlap="1" wp14:anchorId="4956EEBA" wp14:editId="271121ED">
                <wp:simplePos x="0" y="0"/>
                <wp:positionH relativeFrom="column">
                  <wp:posOffset>-53340</wp:posOffset>
                </wp:positionH>
                <wp:positionV relativeFrom="paragraph">
                  <wp:posOffset>12700</wp:posOffset>
                </wp:positionV>
                <wp:extent cx="5836920" cy="1699260"/>
                <wp:effectExtent l="0" t="0" r="11430" b="15240"/>
                <wp:wrapNone/>
                <wp:docPr id="1287146049" name="矩形 3"/>
                <wp:cNvGraphicFramePr/>
                <a:graphic xmlns:a="http://schemas.openxmlformats.org/drawingml/2006/main">
                  <a:graphicData uri="http://schemas.microsoft.com/office/word/2010/wordprocessingShape">
                    <wps:wsp>
                      <wps:cNvSpPr/>
                      <wps:spPr>
                        <a:xfrm>
                          <a:off x="0" y="0"/>
                          <a:ext cx="5836920" cy="169926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83F4F4" id="矩形 3" o:spid="_x0000_s1026" style="position:absolute;margin-left:-4.2pt;margin-top:1pt;width:459.6pt;height:13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" filled="f" strokecolor="black [3213]" strokeweight=".25pt"/>
            </w:pict>
          </mc:Fallback>
        </mc:AlternateContent>
      </w:r>
      <w:r w:rsidRPr="0014410A">
        <w:rPr>
          <w:rFonts w:ascii="Times New Roman" w:hAnsi="Times New Roman"/>
          <w:szCs w:val="20"/>
          <w:lang w:eastAsia="zh-CN"/>
        </w:rPr>
        <w:t>---------------------------------Start of Text Proposal on 3GPP TS 38.211 V19.0.0-----------------------</w:t>
      </w:r>
    </w:p>
    <w:p w14:paraId="79A7C433" w14:textId="77777777" w:rsidR="00013D34" w:rsidRPr="0014410A" w:rsidRDefault="00013D34" w:rsidP="00013D34">
      <w:pPr>
        <w:rPr>
          <w:rFonts w:ascii="Times New Roman" w:hAnsi="Times New Roman"/>
          <w:lang w:val="en-GB" w:eastAsia="ja-JP"/>
        </w:rPr>
      </w:pPr>
    </w:p>
    <w:p w14:paraId="341EC420" w14:textId="77777777" w:rsidR="00013D34" w:rsidRPr="0014410A" w:rsidRDefault="00013D34" w:rsidP="00013D34">
      <w:pPr>
        <w:pStyle w:val="B10"/>
        <w:jc w:val="center"/>
        <w:rPr>
          <w:lang w:val="en-US" w:eastAsia="zh-CN"/>
        </w:rPr>
      </w:pPr>
      <w:r w:rsidRPr="0014410A">
        <w:rPr>
          <w:highlight w:val="yellow"/>
          <w:lang w:eastAsia="zh-CN"/>
        </w:rPr>
        <w:t>&lt;Unchanged part is omitted&gt;</w:t>
      </w:r>
    </w:p>
    <w:p w14:paraId="1B56D32C" w14:textId="77777777" w:rsidR="00013D34" w:rsidRPr="0014410A" w:rsidRDefault="00013D34" w:rsidP="00013D34">
      <w:pPr>
        <w:rPr>
          <w:rFonts w:ascii="Times New Roman" w:eastAsia="Times New Roman" w:hAnsi="Times New Roman"/>
          <w:szCs w:val="20"/>
          <w:lang w:val="en-GB"/>
        </w:rPr>
      </w:pPr>
      <w:r w:rsidRPr="0014410A">
        <w:rPr>
          <w:rFonts w:ascii="Times New Roman" w:eastAsia="Times New Roman" w:hAnsi="Times New Roman"/>
          <w:szCs w:val="20"/>
          <w:lang w:val="en-GB"/>
        </w:rPr>
        <w:t>7.4.5.1.1</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6CF006C3" w14:textId="77777777" w:rsidR="00013D34" w:rsidRPr="0014410A" w:rsidRDefault="00013D34" w:rsidP="00013D34">
      <w:pPr>
        <w:rPr>
          <w:rFonts w:ascii="Times New Roman" w:hAnsi="Times New Roman"/>
        </w:rPr>
      </w:pPr>
      <w:r w:rsidRPr="0014410A">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sidRPr="0014410A">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sidRPr="0014410A">
        <w:rPr>
          <w:rFonts w:ascii="Times New Roman" w:hAnsi="Times New Roman"/>
        </w:rPr>
        <w:t xml:space="preserve"> given by the higher-layer parameter</w:t>
      </w:r>
      <w:r w:rsidRPr="0014410A">
        <w:rPr>
          <w:rFonts w:ascii="Times New Roman" w:hAnsi="Times New Roman"/>
          <w:color w:val="C00000"/>
        </w:rPr>
        <w:t xml:space="preserve"> </w:t>
      </w:r>
      <w:proofErr w:type="spellStart"/>
      <w:r w:rsidRPr="0014410A">
        <w:rPr>
          <w:rFonts w:ascii="Times New Roman" w:hAnsi="Times New Roman"/>
          <w:i/>
          <w:iCs/>
          <w:color w:val="C00000"/>
        </w:rPr>
        <w:t>lpss-MvalueAndSeqConfig</w:t>
      </w:r>
      <w:proofErr w:type="spellEnd"/>
      <w:r w:rsidRPr="0014410A">
        <w:rPr>
          <w:rFonts w:ascii="Times New Roman" w:eastAsia="Times New Roman" w:hAnsi="Times New Roman"/>
          <w:color w:val="C00000"/>
          <w:szCs w:val="18"/>
          <w:lang w:val="en-GB"/>
        </w:rPr>
        <w:t xml:space="preserve"> </w:t>
      </w:r>
      <w:r w:rsidRPr="0014410A">
        <w:rPr>
          <w:rFonts w:ascii="Times New Roman" w:eastAsia="Times New Roman" w:hAnsi="Times New Roman"/>
          <w:strike/>
          <w:color w:val="C00000"/>
          <w:szCs w:val="18"/>
          <w:lang w:val="en-GB"/>
        </w:rPr>
        <w:t>XXX</w:t>
      </w:r>
      <w:r w:rsidRPr="0014410A">
        <w:rPr>
          <w:rFonts w:ascii="Times New Roman" w:hAnsi="Times New Roman"/>
          <w:color w:val="C00000"/>
        </w:rPr>
        <w:t xml:space="preserve"> , the sequence length by the higher-layer parameter </w:t>
      </w:r>
      <w:proofErr w:type="spellStart"/>
      <w:r w:rsidRPr="0014410A">
        <w:rPr>
          <w:rFonts w:ascii="Times New Roman" w:hAnsi="Times New Roman"/>
          <w:i/>
          <w:iCs/>
          <w:color w:val="C00000"/>
        </w:rPr>
        <w:t>lpss-BinarySeqLen</w:t>
      </w:r>
      <w:proofErr w:type="spellEnd"/>
      <w:r w:rsidRPr="0014410A">
        <w:rPr>
          <w:rFonts w:ascii="Times New Roman" w:hAnsi="Times New Roman"/>
          <w:color w:val="C00000"/>
        </w:rPr>
        <w:t>,</w:t>
      </w:r>
      <w:r w:rsidRPr="0014410A">
        <w:rPr>
          <w:rFonts w:ascii="Times New Roman" w:hAnsi="Times New Roman"/>
        </w:rPr>
        <w:t xml:space="preserve"> 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hAnsi="Times New Roman"/>
        </w:rPr>
        <w:t>.</w:t>
      </w:r>
    </w:p>
    <w:p w14:paraId="4F40677E" w14:textId="77777777" w:rsidR="00013D34" w:rsidRPr="0014410A" w:rsidRDefault="00013D34" w:rsidP="00013D34">
      <w:pPr>
        <w:pStyle w:val="B10"/>
        <w:jc w:val="center"/>
        <w:rPr>
          <w:lang w:val="en-US" w:eastAsia="zh-CN"/>
        </w:rPr>
      </w:pPr>
      <w:r w:rsidRPr="0014410A">
        <w:rPr>
          <w:highlight w:val="yellow"/>
          <w:lang w:eastAsia="zh-CN"/>
        </w:rPr>
        <w:t>&lt;Unchanged part is omitted&gt;</w:t>
      </w:r>
    </w:p>
    <w:p w14:paraId="74CF21F7" w14:textId="77777777" w:rsidR="00013D34" w:rsidRPr="0014410A" w:rsidRDefault="00013D34" w:rsidP="00013D34">
      <w:pPr>
        <w:rPr>
          <w:rFonts w:ascii="Times New Roman" w:eastAsiaTheme="minorEastAsia" w:hAnsi="Times New Roman"/>
          <w:lang w:eastAsia="zh-CN"/>
        </w:rPr>
      </w:pPr>
      <w:r w:rsidRPr="0014410A">
        <w:rPr>
          <w:rFonts w:ascii="Times New Roman" w:hAnsi="Times New Roman"/>
          <w:szCs w:val="20"/>
          <w:lang w:eastAsia="zh-CN"/>
        </w:rPr>
        <w:t>--------------------------------------End of Text Proposal on 3GPP TS 38.211 V19.0.0 ------------------</w:t>
      </w:r>
    </w:p>
    <w:p w14:paraId="2F334E43" w14:textId="77777777" w:rsidR="000E68E4" w:rsidRPr="0014410A" w:rsidRDefault="000E68E4">
      <w:pPr>
        <w:rPr>
          <w:rFonts w:ascii="Times New Roman" w:eastAsiaTheme="minorEastAsia" w:hAnsi="Times New Roman"/>
          <w:b/>
          <w:lang w:eastAsia="zh-CN"/>
        </w:rPr>
      </w:pPr>
    </w:p>
    <w:p w14:paraId="3881E607" w14:textId="4E4A59DF" w:rsidR="00013D34" w:rsidRPr="0014410A" w:rsidRDefault="00013D34" w:rsidP="00013D34">
      <w:pPr>
        <w:keepNext/>
        <w:tabs>
          <w:tab w:val="left" w:pos="-5500"/>
        </w:tabs>
        <w:spacing w:before="120" w:after="60"/>
        <w:ind w:right="200"/>
        <w:outlineLvl w:val="3"/>
        <w:rPr>
          <w:rFonts w:ascii="Times New Roman" w:eastAsiaTheme="minorEastAsia" w:hAnsi="Times New Roman"/>
          <w:lang w:eastAsia="zh-CN"/>
        </w:rPr>
      </w:pPr>
      <w:r w:rsidRPr="0014410A">
        <w:rPr>
          <w:rFonts w:ascii="Times New Roman" w:eastAsia="微软雅黑" w:hAnsi="Times New Roman"/>
          <w:iCs/>
          <w:szCs w:val="20"/>
          <w:lang w:val="en-GB" w:eastAsia="zh-CN"/>
        </w:rPr>
        <w:t xml:space="preserve">[FL1] Proposal </w:t>
      </w:r>
      <w:r w:rsidRPr="0014410A">
        <w:rPr>
          <w:rFonts w:ascii="Times New Roman" w:eastAsia="微软雅黑" w:hAnsi="Times New Roman"/>
          <w:iCs/>
          <w:szCs w:val="20"/>
          <w:lang w:eastAsia="zh-CN"/>
        </w:rPr>
        <w:t>3.1</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1</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 xml:space="preserve"> </w:t>
      </w:r>
      <w:r w:rsidRPr="0014410A">
        <w:rPr>
          <w:rFonts w:ascii="Times New Roman" w:eastAsiaTheme="minorEastAsia" w:hAnsi="Times New Roman"/>
          <w:lang w:val="en-GB" w:eastAsia="zh-CN"/>
        </w:rPr>
        <w:t xml:space="preserve">Adopt the following alignment TP </w:t>
      </w:r>
      <w:r w:rsidRPr="0014410A">
        <w:rPr>
          <w:rFonts w:ascii="Times New Roman" w:eastAsiaTheme="minorEastAsia" w:hAnsi="Times New Roman"/>
          <w:lang w:eastAsia="zh-CN"/>
        </w:rPr>
        <w:t>to section 7.4.5.1.2, TS 38.211 in principle:</w:t>
      </w:r>
    </w:p>
    <w:tbl>
      <w:tblPr>
        <w:tblStyle w:val="afffc"/>
        <w:tblW w:w="0" w:type="auto"/>
        <w:tblLook w:val="04A0" w:firstRow="1" w:lastRow="0" w:firstColumn="1" w:lastColumn="0" w:noHBand="0" w:noVBand="1"/>
      </w:tblPr>
      <w:tblGrid>
        <w:gridCol w:w="8630"/>
      </w:tblGrid>
      <w:tr w:rsidR="00013D34" w:rsidRPr="0014410A" w14:paraId="1B7192F1" w14:textId="77777777" w:rsidTr="00E93882">
        <w:tc>
          <w:tcPr>
            <w:tcW w:w="9060" w:type="dxa"/>
          </w:tcPr>
          <w:p w14:paraId="3828F69D" w14:textId="77777777" w:rsidR="00013D34" w:rsidRPr="0014410A" w:rsidRDefault="00013D34" w:rsidP="00E93882">
            <w:pPr>
              <w:rPr>
                <w:rFonts w:ascii="Times New Roman" w:eastAsia="宋体" w:hAnsi="Times New Roman"/>
                <w:szCs w:val="20"/>
                <w:lang w:eastAsia="zh-CN"/>
              </w:rPr>
            </w:pPr>
            <w:r w:rsidRPr="0014410A">
              <w:rPr>
                <w:rFonts w:ascii="Times New Roman" w:hAnsi="Times New Roman"/>
                <w:szCs w:val="20"/>
                <w:lang w:eastAsia="zh-CN"/>
              </w:rPr>
              <w:t>---------------------------------Start of Text Proposal on 3GPP TS 38.211 V19.0.0-----------------------</w:t>
            </w:r>
          </w:p>
          <w:p w14:paraId="1689B297" w14:textId="77777777" w:rsidR="00013D34" w:rsidRPr="0014410A" w:rsidRDefault="00013D34" w:rsidP="00E93882">
            <w:pPr>
              <w:rPr>
                <w:rFonts w:ascii="Times New Roman" w:hAnsi="Times New Roman"/>
                <w:lang w:val="en-GB" w:eastAsia="ja-JP"/>
              </w:rPr>
            </w:pPr>
          </w:p>
          <w:p w14:paraId="3B94FE42" w14:textId="77777777" w:rsidR="00013D34" w:rsidRPr="0014410A" w:rsidRDefault="00013D34" w:rsidP="00E93882">
            <w:pPr>
              <w:pStyle w:val="B10"/>
              <w:jc w:val="center"/>
              <w:rPr>
                <w:lang w:val="en-US" w:eastAsia="zh-CN"/>
              </w:rPr>
            </w:pPr>
            <w:r w:rsidRPr="0014410A">
              <w:rPr>
                <w:highlight w:val="yellow"/>
                <w:lang w:eastAsia="zh-CN"/>
              </w:rPr>
              <w:t>&lt;Unchanged part is omitted&gt;</w:t>
            </w:r>
          </w:p>
          <w:p w14:paraId="5DEAF4AE" w14:textId="77777777" w:rsidR="00013D34" w:rsidRPr="0014410A" w:rsidRDefault="00013D34" w:rsidP="00E93882">
            <w:pPr>
              <w:keepNext/>
              <w:keepLines/>
              <w:spacing w:before="120" w:after="180"/>
              <w:outlineLvl w:val="4"/>
              <w:rPr>
                <w:rFonts w:ascii="Times New Roman" w:eastAsia="Times New Roman" w:hAnsi="Times New Roman"/>
                <w:szCs w:val="20"/>
                <w:lang w:val="en-GB"/>
              </w:rPr>
            </w:pPr>
            <w:r w:rsidRPr="0014410A">
              <w:rPr>
                <w:rFonts w:ascii="Times New Roman" w:eastAsia="Times New Roman" w:hAnsi="Times New Roman"/>
                <w:szCs w:val="20"/>
                <w:lang w:val="en-GB"/>
              </w:rPr>
              <w:t>7.4.5.1.2</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19B994B9" w14:textId="77777777" w:rsidR="00013D34" w:rsidRPr="0014410A" w:rsidRDefault="00013D34" w:rsidP="00E93882">
            <w:pPr>
              <w:spacing w:after="180"/>
              <w:rPr>
                <w:rFonts w:ascii="Times New Roman" w:eastAsia="Times New Roman" w:hAnsi="Times New Roman"/>
                <w:szCs w:val="18"/>
                <w:lang w:val="en-GB"/>
              </w:rPr>
            </w:pPr>
            <w:r w:rsidRPr="0014410A">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sidRPr="0014410A">
              <w:rPr>
                <w:rFonts w:ascii="Times New Roman" w:eastAsia="Times New Roman" w:hAnsi="Times New Roman"/>
                <w:szCs w:val="18"/>
                <w:lang w:val="en-GB"/>
              </w:rPr>
              <w:t xml:space="preserve"> is configured by the higher-layer parameter</w:t>
            </w:r>
            <w:r w:rsidRPr="0014410A">
              <w:rPr>
                <w:rFonts w:ascii="Times New Roman" w:eastAsia="Times New Roman" w:hAnsi="Times New Roman"/>
                <w:color w:val="C00000"/>
                <w:szCs w:val="18"/>
                <w:lang w:val="en-GB"/>
              </w:rPr>
              <w:t xml:space="preserve"> </w:t>
            </w:r>
            <w:r w:rsidRPr="0014410A">
              <w:rPr>
                <w:rFonts w:ascii="Times New Roman" w:eastAsia="Times New Roman" w:hAnsi="Times New Roman"/>
                <w:strike/>
                <w:color w:val="C00000"/>
                <w:szCs w:val="18"/>
                <w:lang w:val="en-GB"/>
              </w:rPr>
              <w:t>XXX</w:t>
            </w:r>
            <w:r w:rsidRPr="0014410A">
              <w:rPr>
                <w:rFonts w:ascii="Times New Roman" w:eastAsia="Times New Roman" w:hAnsi="Times New Roman"/>
                <w:color w:val="C00000"/>
                <w:szCs w:val="18"/>
                <w:lang w:val="en-GB"/>
              </w:rPr>
              <w:t xml:space="preserve"> </w:t>
            </w:r>
            <w:proofErr w:type="spellStart"/>
            <w:r w:rsidRPr="0014410A">
              <w:rPr>
                <w:rFonts w:ascii="Times New Roman" w:eastAsia="Times New Roman" w:hAnsi="Times New Roman"/>
                <w:i/>
                <w:iCs/>
                <w:color w:val="C00000"/>
                <w:szCs w:val="18"/>
                <w:lang w:val="en-GB"/>
              </w:rPr>
              <w:t>lpss-OverlaidSeqRoots</w:t>
            </w:r>
            <w:proofErr w:type="spellEnd"/>
            <w:r w:rsidRPr="0014410A">
              <w:rPr>
                <w:rFonts w:ascii="Times New Roman" w:eastAsia="Times New Roman" w:hAnsi="Times New Roman"/>
                <w:color w:val="C00000"/>
                <w:szCs w:val="18"/>
                <w:lang w:val="en-GB"/>
              </w:rPr>
              <w:t>,</w:t>
            </w:r>
            <w:r w:rsidRPr="0014410A">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sidRPr="0014410A">
              <w:rPr>
                <w:rFonts w:ascii="Times New Roman" w:eastAsia="Times New Roman" w:hAnsi="Times New Roman"/>
                <w:szCs w:val="18"/>
                <w:lang w:val="en-GB"/>
              </w:rPr>
              <w:t xml:space="preserve"> is defined by</w:t>
            </w:r>
          </w:p>
          <w:p w14:paraId="7F8B4B0E" w14:textId="77777777" w:rsidR="00013D34" w:rsidRPr="0014410A" w:rsidRDefault="00013D34" w:rsidP="00E93882">
            <w:pPr>
              <w:pStyle w:val="B10"/>
              <w:jc w:val="center"/>
              <w:rPr>
                <w:lang w:val="en-US" w:eastAsia="zh-CN"/>
              </w:rPr>
            </w:pPr>
            <w:r w:rsidRPr="0014410A">
              <w:rPr>
                <w:highlight w:val="yellow"/>
                <w:lang w:eastAsia="zh-CN"/>
              </w:rPr>
              <w:t>&lt;Unchanged part is omitted&gt;</w:t>
            </w:r>
          </w:p>
          <w:p w14:paraId="1DCB4DBA" w14:textId="77777777" w:rsidR="00013D34" w:rsidRPr="0014410A" w:rsidRDefault="00013D34" w:rsidP="00E93882">
            <w:pPr>
              <w:rPr>
                <w:rFonts w:ascii="Times New Roman" w:eastAsiaTheme="minorEastAsia" w:hAnsi="Times New Roman"/>
                <w:lang w:eastAsia="zh-CN"/>
              </w:rPr>
            </w:pPr>
            <w:r w:rsidRPr="0014410A">
              <w:rPr>
                <w:rFonts w:ascii="Times New Roman" w:hAnsi="Times New Roman"/>
                <w:szCs w:val="20"/>
                <w:lang w:eastAsia="zh-CN"/>
              </w:rPr>
              <w:t>--------------------------------------End of Text Proposal on 3GPP TS 38.211 V19.0.0 ------------------</w:t>
            </w:r>
          </w:p>
        </w:tc>
      </w:tr>
    </w:tbl>
    <w:p w14:paraId="1481685C" w14:textId="1D8D7DBF" w:rsidR="00013D34" w:rsidRPr="0014410A" w:rsidRDefault="00013D34" w:rsidP="00013D34">
      <w:pPr>
        <w:pStyle w:val="0Maintext"/>
        <w:ind w:firstLine="0"/>
        <w:rPr>
          <w:rFonts w:eastAsiaTheme="minorEastAsia" w:cs="Times New Roman"/>
          <w:lang w:eastAsia="zh-CN"/>
        </w:rPr>
      </w:pPr>
      <w:r w:rsidRPr="0014410A">
        <w:rPr>
          <w:rFonts w:eastAsiaTheme="minorEastAsia" w:cs="Times New Roman"/>
          <w:lang w:eastAsia="zh-CN"/>
        </w:rPr>
        <w:t xml:space="preserve">   </w:t>
      </w:r>
    </w:p>
    <w:p w14:paraId="438D4499" w14:textId="4EF4FCF3" w:rsidR="00013D34" w:rsidRPr="0014410A" w:rsidRDefault="00013D34" w:rsidP="00013D34">
      <w:pPr>
        <w:keepNext/>
        <w:tabs>
          <w:tab w:val="left" w:pos="-5500"/>
        </w:tabs>
        <w:spacing w:before="120" w:after="60"/>
        <w:ind w:right="200"/>
        <w:outlineLvl w:val="3"/>
        <w:rPr>
          <w:rFonts w:ascii="Times New Roman" w:eastAsiaTheme="minorEastAsia" w:hAnsi="Times New Roman"/>
          <w:lang w:eastAsia="zh-CN"/>
        </w:rPr>
      </w:pPr>
      <w:r w:rsidRPr="0014410A">
        <w:rPr>
          <w:rFonts w:ascii="Times New Roman" w:eastAsia="微软雅黑" w:hAnsi="Times New Roman"/>
          <w:iCs/>
          <w:szCs w:val="20"/>
          <w:lang w:val="en-GB" w:eastAsia="zh-CN"/>
        </w:rPr>
        <w:t xml:space="preserve">[FL1] Proposal </w:t>
      </w:r>
      <w:r w:rsidRPr="0014410A">
        <w:rPr>
          <w:rFonts w:ascii="Times New Roman" w:eastAsia="微软雅黑" w:hAnsi="Times New Roman"/>
          <w:iCs/>
          <w:szCs w:val="20"/>
          <w:lang w:eastAsia="zh-CN"/>
        </w:rPr>
        <w:t>3.1</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2</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 xml:space="preserve"> </w:t>
      </w:r>
      <w:r w:rsidRPr="0014410A">
        <w:rPr>
          <w:rFonts w:ascii="Times New Roman" w:eastAsiaTheme="minorEastAsia" w:hAnsi="Times New Roman"/>
          <w:lang w:val="en-GB" w:eastAsia="zh-CN"/>
        </w:rPr>
        <w:t>Adopt the</w:t>
      </w:r>
      <w:r w:rsidRPr="0014410A">
        <w:rPr>
          <w:rFonts w:ascii="Times New Roman" w:eastAsiaTheme="minorEastAsia" w:hAnsi="Times New Roman"/>
          <w:lang w:eastAsia="zh-CN"/>
        </w:rPr>
        <w:t xml:space="preserve"> the following alignment TP to section 7.4, TS 38.212 in principle:</w:t>
      </w:r>
    </w:p>
    <w:tbl>
      <w:tblPr>
        <w:tblStyle w:val="afffc"/>
        <w:tblW w:w="0" w:type="auto"/>
        <w:tblLook w:val="04A0" w:firstRow="1" w:lastRow="0" w:firstColumn="1" w:lastColumn="0" w:noHBand="0" w:noVBand="1"/>
      </w:tblPr>
      <w:tblGrid>
        <w:gridCol w:w="8630"/>
      </w:tblGrid>
      <w:tr w:rsidR="00013D34" w:rsidRPr="0014410A" w14:paraId="7EA6AA8A" w14:textId="77777777" w:rsidTr="00013D34">
        <w:tc>
          <w:tcPr>
            <w:tcW w:w="8630" w:type="dxa"/>
          </w:tcPr>
          <w:p w14:paraId="148AD6E3" w14:textId="77777777" w:rsidR="00013D34" w:rsidRPr="0014410A" w:rsidRDefault="00013D34" w:rsidP="00E93882">
            <w:pPr>
              <w:jc w:val="center"/>
              <w:rPr>
                <w:rFonts w:ascii="Times New Roman" w:hAnsi="Times New Roman"/>
                <w:szCs w:val="20"/>
                <w:lang w:eastAsia="zh-CN"/>
              </w:rPr>
            </w:pPr>
            <w:r w:rsidRPr="0014410A">
              <w:rPr>
                <w:rFonts w:ascii="Times New Roman" w:hAnsi="Times New Roman"/>
                <w:szCs w:val="20"/>
                <w:lang w:eastAsia="zh-CN"/>
              </w:rPr>
              <w:t>-------------------------------Start of Text Proposal on 3GPP TS 38.212 V19.0.0-----------------------</w:t>
            </w:r>
          </w:p>
          <w:p w14:paraId="2D628514" w14:textId="77777777" w:rsidR="00013D34" w:rsidRPr="0014410A" w:rsidRDefault="00013D34" w:rsidP="00E93882">
            <w:pPr>
              <w:jc w:val="center"/>
              <w:rPr>
                <w:rFonts w:ascii="Times New Roman" w:hAnsi="Times New Roman"/>
                <w:color w:val="FF0000"/>
                <w:szCs w:val="20"/>
                <w:lang w:eastAsia="zh-CN"/>
              </w:rPr>
            </w:pPr>
          </w:p>
          <w:p w14:paraId="3798161A" w14:textId="77777777" w:rsidR="00013D34" w:rsidRPr="0014410A" w:rsidRDefault="00013D34" w:rsidP="00E93882">
            <w:pPr>
              <w:pStyle w:val="B10"/>
              <w:jc w:val="center"/>
              <w:rPr>
                <w:lang w:eastAsia="zh-CN"/>
              </w:rPr>
            </w:pPr>
            <w:r w:rsidRPr="0014410A">
              <w:rPr>
                <w:highlight w:val="yellow"/>
                <w:lang w:eastAsia="zh-CN"/>
              </w:rPr>
              <w:t>&lt;Unchanged part is omitted&gt;</w:t>
            </w:r>
          </w:p>
          <w:p w14:paraId="6094A202" w14:textId="77777777" w:rsidR="00013D34" w:rsidRPr="0014410A" w:rsidRDefault="00013D34" w:rsidP="00E93882">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sidRPr="0014410A">
              <w:rPr>
                <w:rFonts w:ascii="Times New Roman" w:eastAsiaTheme="minorEastAsia" w:hAnsi="Times New Roman"/>
                <w:sz w:val="32"/>
                <w:szCs w:val="20"/>
                <w:lang w:val="en-GB" w:eastAsia="zh-CN"/>
              </w:rPr>
              <w:lastRenderedPageBreak/>
              <w:t>7.4</w:t>
            </w:r>
            <w:r w:rsidRPr="0014410A">
              <w:rPr>
                <w:rFonts w:ascii="Times New Roman" w:eastAsiaTheme="minorEastAsia" w:hAnsi="Times New Roman"/>
                <w:sz w:val="32"/>
                <w:szCs w:val="20"/>
                <w:lang w:val="en-GB" w:eastAsia="zh-CN"/>
              </w:rPr>
              <w:tab/>
              <w:t>Wake-up information</w:t>
            </w:r>
          </w:p>
          <w:p w14:paraId="41181A44" w14:textId="77777777" w:rsidR="00013D34" w:rsidRPr="0014410A" w:rsidRDefault="00013D34" w:rsidP="00E93882">
            <w:pPr>
              <w:overflowPunct w:val="0"/>
              <w:autoSpaceDE w:val="0"/>
              <w:autoSpaceDN w:val="0"/>
              <w:adjustRightInd w:val="0"/>
              <w:spacing w:after="120"/>
              <w:textAlignment w:val="baseline"/>
              <w:rPr>
                <w:rFonts w:ascii="Times New Roman" w:eastAsia="等线" w:hAnsi="Times New Roman"/>
                <w:szCs w:val="20"/>
                <w:lang w:val="en-GB"/>
              </w:rPr>
            </w:pPr>
            <w:r w:rsidRPr="0014410A">
              <w:rPr>
                <w:rFonts w:ascii="Times New Roman" w:eastAsia="等线" w:hAnsi="Times New Roman"/>
                <w:szCs w:val="20"/>
                <w:lang w:val="en-GB" w:eastAsia="zh-CN"/>
              </w:rPr>
              <w:t>The wake-up information is carried by a wake-up signal</w:t>
            </w:r>
            <w:r w:rsidRPr="0014410A">
              <w:rPr>
                <w:rFonts w:ascii="Times New Roman" w:eastAsia="等线" w:hAnsi="Times New Roman"/>
                <w:szCs w:val="20"/>
                <w:lang w:val="en-GB"/>
              </w:rPr>
              <w:t xml:space="preserve"> as defined in </w:t>
            </w:r>
            <w:r w:rsidRPr="0014410A">
              <w:rPr>
                <w:rFonts w:ascii="Times New Roman" w:eastAsia="宋体" w:hAnsi="Times New Roman"/>
                <w:szCs w:val="20"/>
                <w:lang w:val="en-GB"/>
              </w:rPr>
              <w:t xml:space="preserve">clause 7.4.4 of </w:t>
            </w:r>
            <w:r w:rsidRPr="0014410A">
              <w:rPr>
                <w:rFonts w:ascii="Times New Roman" w:eastAsia="宋体" w:hAnsi="Times New Roman"/>
                <w:szCs w:val="20"/>
                <w:lang w:val="en-GB" w:eastAsia="zh-CN"/>
              </w:rPr>
              <w:t>[4, TS 38.211]</w:t>
            </w:r>
            <w:r w:rsidRPr="0014410A">
              <w:rPr>
                <w:rFonts w:ascii="Times New Roman" w:eastAsia="等线" w:hAnsi="Times New Roman"/>
                <w:szCs w:val="20"/>
                <w:lang w:val="en-GB"/>
              </w:rPr>
              <w:t xml:space="preserve">. </w:t>
            </w:r>
          </w:p>
          <w:p w14:paraId="54B47FFD" w14:textId="77777777" w:rsidR="00013D34" w:rsidRPr="0014410A" w:rsidRDefault="00013D34" w:rsidP="00E93882">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sidRPr="0014410A">
              <w:rPr>
                <w:rFonts w:ascii="Times New Roman" w:eastAsiaTheme="minorEastAsia" w:hAnsi="Times New Roman"/>
                <w:szCs w:val="20"/>
                <w:lang w:val="en-GB"/>
              </w:rPr>
              <w:t>-</w:t>
            </w:r>
            <w:r w:rsidRPr="0014410A">
              <w:rPr>
                <w:rFonts w:ascii="Times New Roman" w:eastAsiaTheme="minorEastAsia" w:hAnsi="Times New Roman"/>
                <w:szCs w:val="20"/>
                <w:lang w:val="en-GB"/>
              </w:rPr>
              <w:tab/>
              <w:t xml:space="preserve">For a UE configured with </w:t>
            </w:r>
            <w:r w:rsidRPr="0014410A">
              <w:rPr>
                <w:rFonts w:ascii="Times New Roman" w:eastAsia="等线" w:hAnsi="Times New Roman"/>
                <w:szCs w:val="20"/>
                <w:lang w:val="en-GB"/>
              </w:rPr>
              <w:t xml:space="preserve">higher layer parameter </w:t>
            </w:r>
            <w:r w:rsidRPr="0014410A">
              <w:rPr>
                <w:rFonts w:ascii="Times New Roman" w:eastAsia="等线" w:hAnsi="Times New Roman"/>
                <w:i/>
                <w:strike/>
                <w:color w:val="FF0000"/>
                <w:szCs w:val="20"/>
                <w:lang w:val="en-GB"/>
              </w:rPr>
              <w:t>LP-WUS_LP-</w:t>
            </w:r>
            <w:proofErr w:type="spellStart"/>
            <w:r w:rsidRPr="0014410A">
              <w:rPr>
                <w:rFonts w:ascii="Times New Roman" w:eastAsia="等线" w:hAnsi="Times New Roman"/>
                <w:i/>
                <w:strike/>
                <w:color w:val="FF0000"/>
                <w:szCs w:val="20"/>
                <w:lang w:val="en-GB"/>
              </w:rPr>
              <w:t>SS_startRB_IDLE_INACTIVE</w:t>
            </w:r>
            <w:proofErr w:type="spellEnd"/>
            <w:r w:rsidRPr="0014410A">
              <w:rPr>
                <w:rFonts w:ascii="Times New Roman" w:eastAsia="等线" w:hAnsi="Times New Roman"/>
                <w:color w:val="FF0000"/>
                <w:szCs w:val="20"/>
                <w:lang w:val="en-GB"/>
              </w:rPr>
              <w:t xml:space="preserve">  </w:t>
            </w:r>
            <w:proofErr w:type="spellStart"/>
            <w:r w:rsidRPr="0014410A">
              <w:rPr>
                <w:rFonts w:ascii="Times New Roman" w:eastAsia="等线" w:hAnsi="Times New Roman"/>
                <w:i/>
                <w:iCs/>
                <w:color w:val="FF0000"/>
                <w:szCs w:val="20"/>
                <w:lang w:val="en-GB"/>
              </w:rPr>
              <w:t>lpwus</w:t>
            </w:r>
            <w:proofErr w:type="spellEnd"/>
            <w:r w:rsidRPr="0014410A">
              <w:rPr>
                <w:rFonts w:ascii="Times New Roman" w:eastAsia="等线" w:hAnsi="Times New Roman"/>
                <w:i/>
                <w:iCs/>
                <w:color w:val="FF0000"/>
                <w:szCs w:val="20"/>
                <w:lang w:val="en-GB"/>
              </w:rPr>
              <w:t>-LPSS-</w:t>
            </w:r>
            <w:proofErr w:type="spellStart"/>
            <w:r w:rsidRPr="0014410A">
              <w:rPr>
                <w:rFonts w:ascii="Times New Roman" w:eastAsia="等线" w:hAnsi="Times New Roman"/>
                <w:i/>
                <w:iCs/>
                <w:color w:val="FF0000"/>
                <w:szCs w:val="20"/>
                <w:lang w:val="en-GB"/>
              </w:rPr>
              <w:t>StartRB</w:t>
            </w:r>
            <w:proofErr w:type="spellEnd"/>
            <w:r w:rsidRPr="0014410A">
              <w:rPr>
                <w:rFonts w:ascii="Times New Roman" w:eastAsia="等线" w:hAnsi="Times New Roman"/>
                <w:color w:val="FF0000"/>
                <w:szCs w:val="20"/>
                <w:lang w:val="en-GB"/>
              </w:rPr>
              <w:t xml:space="preserve"> </w:t>
            </w:r>
            <w:r w:rsidRPr="0014410A">
              <w:rPr>
                <w:rFonts w:ascii="Times New Roman" w:eastAsiaTheme="minorEastAsia" w:hAnsi="Times New Roman"/>
                <w:szCs w:val="20"/>
                <w:lang w:val="en-GB"/>
              </w:rPr>
              <w:t xml:space="preserve">and </w:t>
            </w:r>
            <w:r w:rsidRPr="0014410A">
              <w:rPr>
                <w:rFonts w:ascii="Times New Roman" w:eastAsiaTheme="minorEastAsia" w:hAnsi="Times New Roman"/>
                <w:szCs w:val="20"/>
                <w:lang w:val="en-GB" w:eastAsia="zh-CN"/>
              </w:rPr>
              <w:t xml:space="preserve">operating in the RRC_IDLE or RRC_INACTIVE state, the wake-up information bit </w:t>
            </w:r>
            <w:r w:rsidRPr="0014410A">
              <w:rPr>
                <w:rFonts w:ascii="Times New Roman" w:eastAsiaTheme="minorEastAsia" w:hAnsi="Times New Roman"/>
                <w:szCs w:val="20"/>
                <w:lang w:val="en-GB"/>
              </w:rPr>
              <w:t>sequence</w:t>
            </w:r>
            <w:r w:rsidRPr="0014410A">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sidRPr="0014410A">
              <w:rPr>
                <w:rFonts w:ascii="Times New Roman" w:eastAsiaTheme="minorEastAsia" w:hAnsi="Times New Roman"/>
                <w:szCs w:val="20"/>
                <w:lang w:val="en-GB"/>
              </w:rPr>
              <w:t xml:space="preserve"> is the binary sequence of the codepoint as defined by </w:t>
            </w:r>
            <w:r w:rsidRPr="0014410A">
              <w:rPr>
                <w:rFonts w:ascii="Times New Roman" w:eastAsia="等线" w:hAnsi="Times New Roman"/>
                <w:szCs w:val="20"/>
                <w:lang w:val="en-GB"/>
              </w:rPr>
              <w:t xml:space="preserve">Clause 10.4C </w:t>
            </w:r>
            <w:r w:rsidRPr="0014410A">
              <w:rPr>
                <w:rFonts w:ascii="Times New Roman" w:eastAsiaTheme="minorEastAsia" w:hAnsi="Times New Roman"/>
                <w:szCs w:val="20"/>
                <w:lang w:val="en-GB" w:eastAsia="zh-CN"/>
              </w:rPr>
              <w:t xml:space="preserve">of [5, TS38.213],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sidRPr="0014410A">
              <w:rPr>
                <w:rFonts w:ascii="Times New Roman" w:eastAsiaTheme="minorEastAsia" w:hAnsi="Times New Roman"/>
                <w:szCs w:val="20"/>
                <w:lang w:val="en-GB" w:eastAsia="zh-CN"/>
              </w:rPr>
              <w:t xml:space="preserve"> is </w:t>
            </w:r>
            <w:r w:rsidRPr="0014410A">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sidRPr="0014410A">
              <w:rPr>
                <w:rFonts w:ascii="Times New Roman" w:eastAsiaTheme="minorEastAsia" w:hAnsi="Times New Roman"/>
                <w:szCs w:val="20"/>
                <w:lang w:val="en-GB" w:eastAsia="zh-CN"/>
              </w:rPr>
              <w:t xml:space="preserve"> is</w:t>
            </w:r>
          </w:p>
          <w:p w14:paraId="2B9EEC38" w14:textId="77777777" w:rsidR="00013D34" w:rsidRPr="0014410A" w:rsidRDefault="00013D34" w:rsidP="00E93882">
            <w:pPr>
              <w:pStyle w:val="B2"/>
              <w:rPr>
                <w:lang w:eastAsia="zh-CN"/>
              </w:rPr>
            </w:pPr>
            <w:r w:rsidRPr="0014410A">
              <w:t>-</w:t>
            </w:r>
            <w:r w:rsidRPr="0014410A">
              <w:tab/>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r>
                <w:rPr>
                  <w:rFonts w:ascii="Cambria Math" w:eastAsia="等线" w:hAnsi="Cambria Math"/>
                  <w:lang w:eastAsia="zh-CN"/>
                </w:rPr>
                <m:t xml:space="preserve"> </m:t>
              </m:r>
            </m:oMath>
            <w:r w:rsidRPr="0014410A">
              <w:rPr>
                <w:lang w:eastAsia="zh-CN"/>
              </w:rPr>
              <w:t xml:space="preserve"> 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sidRPr="0014410A">
              <w:rPr>
                <w:lang w:eastAsia="zh-CN"/>
              </w:rPr>
              <w:t xml:space="preserve">, where </w:t>
            </w:r>
            <m:oMath>
              <m:sSub>
                <m:sSubPr>
                  <m:ctrlPr>
                    <w:rPr>
                      <w:rFonts w:ascii="Cambria Math" w:eastAsia="等线" w:hAnsi="Cambria Math"/>
                    </w:rPr>
                  </m:ctrlPr>
                </m:sSubPr>
                <m:e>
                  <m:r>
                    <w:rPr>
                      <w:rFonts w:ascii="Cambria Math" w:eastAsia="等线" w:hAnsi="Cambria Math"/>
                      <w:lang w:eastAsia="zh-CN"/>
                    </w:rPr>
                    <m:t>N</m:t>
                  </m:r>
                </m:e>
                <m:sub>
                  <m:r>
                    <w:rPr>
                      <w:rFonts w:ascii="Cambria Math" w:eastAsia="等线" w:hAnsi="Cambria Math"/>
                    </w:rPr>
                    <m:t>PO</m:t>
                  </m:r>
                </m:sub>
              </m:sSub>
            </m:oMath>
            <w:r w:rsidRPr="0014410A">
              <w:rPr>
                <w:rFonts w:eastAsia="等线"/>
              </w:rPr>
              <w:t xml:space="preserve"> is </w:t>
            </w:r>
            <w:r w:rsidRPr="0014410A">
              <w:t xml:space="preserve">configured by </w:t>
            </w:r>
            <w:r w:rsidRPr="0014410A">
              <w:rPr>
                <w:rFonts w:eastAsia="等线"/>
              </w:rPr>
              <w:t>higher layer parameter</w:t>
            </w:r>
            <w:r w:rsidRPr="0014410A">
              <w:rPr>
                <w:i/>
                <w:color w:val="C00000"/>
              </w:rPr>
              <w:t xml:space="preserve"> </w:t>
            </w:r>
            <w:proofErr w:type="spellStart"/>
            <w:r w:rsidRPr="0014410A">
              <w:rPr>
                <w:i/>
                <w:color w:val="C00000"/>
              </w:rPr>
              <w:t>lpwus</w:t>
            </w:r>
            <w:proofErr w:type="spellEnd"/>
            <w:r w:rsidRPr="0014410A">
              <w:rPr>
                <w:i/>
                <w:color w:val="C00000"/>
              </w:rPr>
              <w:t>-PO-NumPerLO</w:t>
            </w:r>
            <w:r w:rsidRPr="0014410A">
              <w:rPr>
                <w:i/>
                <w:strike/>
                <w:color w:val="C00000"/>
              </w:rPr>
              <w:t>PO-to-LO association</w:t>
            </w:r>
            <w:r w:rsidRPr="0014410A">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14410A">
              <w:t xml:space="preserve"> is configured by </w:t>
            </w:r>
            <w:r w:rsidRPr="0014410A">
              <w:rPr>
                <w:rFonts w:eastAsia="等线"/>
              </w:rPr>
              <w:t xml:space="preserve">higher layer parameter </w:t>
            </w:r>
            <w:proofErr w:type="spellStart"/>
            <w:r w:rsidRPr="0014410A">
              <w:rPr>
                <w:rFonts w:eastAsia="等线"/>
                <w:i/>
                <w:color w:val="C00000"/>
              </w:rPr>
              <w:t>lp-SubgroupsNumPerPO</w:t>
            </w:r>
            <w:proofErr w:type="spellEnd"/>
            <w:r w:rsidRPr="0014410A">
              <w:rPr>
                <w:rFonts w:eastAsia="等线"/>
                <w:i/>
              </w:rPr>
              <w:t xml:space="preserve"> </w:t>
            </w:r>
            <w:proofErr w:type="spellStart"/>
            <w:r w:rsidRPr="0014410A">
              <w:rPr>
                <w:rFonts w:eastAsia="等线"/>
                <w:i/>
                <w:strike/>
                <w:color w:val="C00000"/>
              </w:rPr>
              <w:t>subgroupNumber_PO_LPWUS</w:t>
            </w:r>
            <w:proofErr w:type="spellEnd"/>
            <w:r w:rsidRPr="0014410A">
              <w:rPr>
                <w:rFonts w:eastAsia="等线"/>
              </w:rPr>
              <w:t>;</w:t>
            </w:r>
          </w:p>
          <w:p w14:paraId="0AD8FBFC" w14:textId="77777777" w:rsidR="00013D34" w:rsidRPr="0014410A" w:rsidRDefault="00013D34" w:rsidP="00E93882">
            <w:pPr>
              <w:pStyle w:val="B2"/>
              <w:rPr>
                <w:lang w:eastAsia="zh-CN"/>
              </w:rPr>
            </w:pPr>
            <w:r w:rsidRPr="0014410A">
              <w:t>-</w:t>
            </w:r>
            <w:r w:rsidRPr="0014410A">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sidRPr="0014410A">
              <w:rPr>
                <w:lang w:eastAsia="zh-CN"/>
              </w:rPr>
              <w:t xml:space="preserve"> 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sidRPr="0014410A">
              <w:rPr>
                <w:lang w:eastAsia="zh-CN"/>
              </w:rPr>
              <w:t>, where</w:t>
            </w:r>
            <w:r w:rsidRPr="0014410A">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14410A">
              <w:t xml:space="preserve"> is configured by </w:t>
            </w:r>
            <w:r w:rsidRPr="0014410A">
              <w:rPr>
                <w:rFonts w:eastAsia="等线"/>
              </w:rPr>
              <w:t xml:space="preserve">higher layer parameter </w:t>
            </w:r>
            <w:proofErr w:type="spellStart"/>
            <w:r w:rsidRPr="0014410A">
              <w:rPr>
                <w:rFonts w:eastAsia="等线"/>
                <w:i/>
                <w:color w:val="C00000"/>
              </w:rPr>
              <w:t>lp-SubgroupsNumPerPO</w:t>
            </w:r>
            <w:proofErr w:type="spellEnd"/>
            <w:r w:rsidRPr="0014410A">
              <w:rPr>
                <w:rFonts w:eastAsia="等线"/>
                <w:i/>
              </w:rPr>
              <w:t xml:space="preserve"> </w:t>
            </w:r>
            <w:proofErr w:type="spellStart"/>
            <w:r w:rsidRPr="0014410A">
              <w:rPr>
                <w:rFonts w:eastAsia="等线"/>
                <w:i/>
                <w:strike/>
                <w:color w:val="C00000"/>
              </w:rPr>
              <w:t>subgroupNumber_PO_LPWUS</w:t>
            </w:r>
            <w:proofErr w:type="spellEnd"/>
            <w:r w:rsidRPr="0014410A">
              <w:rPr>
                <w:strike/>
                <w:color w:val="C00000"/>
                <w:lang w:eastAsia="zh-CN"/>
              </w:rPr>
              <w:t>;</w:t>
            </w:r>
            <w:r w:rsidRPr="0014410A">
              <w:rPr>
                <w:lang w:eastAsia="zh-CN"/>
              </w:rPr>
              <w:t xml:space="preserve"> </w:t>
            </w:r>
          </w:p>
          <w:p w14:paraId="4147ABA4" w14:textId="77777777" w:rsidR="00013D34" w:rsidRPr="0014410A" w:rsidRDefault="00013D34" w:rsidP="00E93882">
            <w:pPr>
              <w:pStyle w:val="B10"/>
              <w:rPr>
                <w:lang w:eastAsia="zh-CN"/>
              </w:rPr>
            </w:pPr>
            <w:r w:rsidRPr="0014410A">
              <w:t>-</w:t>
            </w:r>
            <w:r w:rsidRPr="0014410A">
              <w:tab/>
              <w:t xml:space="preserve">For a UE configured with </w:t>
            </w:r>
            <w:r w:rsidRPr="0014410A">
              <w:rPr>
                <w:rFonts w:eastAsia="等线"/>
              </w:rPr>
              <w:t xml:space="preserve">higher layer parameter </w:t>
            </w:r>
            <w:proofErr w:type="spellStart"/>
            <w:r w:rsidRPr="0014410A">
              <w:rPr>
                <w:rFonts w:eastAsia="等线"/>
                <w:i/>
                <w:color w:val="C00000"/>
              </w:rPr>
              <w:t>lpwus-StartRB</w:t>
            </w:r>
            <w:proofErr w:type="spellEnd"/>
            <w:r w:rsidRPr="0014410A">
              <w:rPr>
                <w:rFonts w:eastAsia="等线"/>
                <w:i/>
              </w:rPr>
              <w:t xml:space="preserve"> </w:t>
            </w:r>
            <w:r w:rsidRPr="0014410A">
              <w:rPr>
                <w:rFonts w:eastAsia="等线"/>
                <w:i/>
                <w:strike/>
                <w:color w:val="C00000"/>
              </w:rPr>
              <w:t>LP-</w:t>
            </w:r>
            <w:proofErr w:type="spellStart"/>
            <w:r w:rsidRPr="0014410A">
              <w:rPr>
                <w:rFonts w:eastAsia="等线"/>
                <w:i/>
                <w:strike/>
                <w:color w:val="C00000"/>
              </w:rPr>
              <w:t>WUS_startRB_CONNECTED</w:t>
            </w:r>
            <w:proofErr w:type="spellEnd"/>
            <w:r w:rsidRPr="0014410A">
              <w:rPr>
                <w:strike/>
                <w:color w:val="C00000"/>
              </w:rPr>
              <w:t xml:space="preserve"> </w:t>
            </w:r>
            <w:r w:rsidRPr="0014410A">
              <w:t xml:space="preserve">and </w:t>
            </w:r>
            <w:r w:rsidRPr="0014410A">
              <w:rPr>
                <w:lang w:eastAsia="zh-CN"/>
              </w:rPr>
              <w:t xml:space="preserve">operating in the RRC_CONNECTED state, the wake-up information bit </w:t>
            </w:r>
            <w:r w:rsidRPr="0014410A">
              <w:t>sequence</w:t>
            </w:r>
            <w:r w:rsidRPr="0014410A">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14410A">
              <w:t xml:space="preserve"> is the binary sequence of the codepoint as defined by </w:t>
            </w:r>
            <w:r w:rsidRPr="0014410A">
              <w:rPr>
                <w:rFonts w:eastAsia="等线"/>
              </w:rPr>
              <w:t xml:space="preserve">Clause 10.4D </w:t>
            </w:r>
            <w:r w:rsidRPr="0014410A">
              <w:rPr>
                <w:lang w:eastAsia="zh-CN"/>
              </w:rPr>
              <w:t xml:space="preserve">of [5, TS38.213],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14410A">
              <w:rPr>
                <w:lang w:eastAsia="zh-CN"/>
              </w:rPr>
              <w:t xml:space="preserve"> is </w:t>
            </w:r>
            <w:r w:rsidRPr="0014410A">
              <w:t>the most significant bit,</w:t>
            </w:r>
            <w:r w:rsidRPr="0014410A">
              <w:rPr>
                <w:lang w:eastAsia="zh-CN"/>
              </w:rPr>
              <w:t xml:space="preserve"> </w:t>
            </w:r>
            <m:oMath>
              <m:r>
                <w:rPr>
                  <w:rFonts w:ascii="Cambria Math" w:hAnsi="Cambria Math"/>
                </w:rPr>
                <m:t xml:space="preserve">K </m:t>
              </m:r>
            </m:oMath>
            <w:r w:rsidRPr="0014410A">
              <w:rPr>
                <w:lang w:eastAsia="zh-CN"/>
              </w:rPr>
              <w:t>is</w:t>
            </w:r>
            <m:oMath>
              <m:r>
                <w:rPr>
                  <w:rFonts w:ascii="Cambria Math" w:hAnsi="Cambria Math"/>
                  <w:lang w:eastAsia="zh-CN"/>
                </w:rPr>
                <m:t xml:space="preserve"> </m:t>
              </m:r>
            </m:oMath>
            <w:r w:rsidRPr="0014410A">
              <w:rPr>
                <w:lang w:eastAsia="zh-CN"/>
              </w:rPr>
              <w:t xml:space="preserve">provided by the higher layer parameter </w:t>
            </w:r>
            <w:proofErr w:type="spellStart"/>
            <w:r w:rsidRPr="0014410A">
              <w:rPr>
                <w:rFonts w:eastAsia="等线"/>
                <w:i/>
                <w:color w:val="C00000"/>
                <w:lang w:eastAsia="zh-CN"/>
              </w:rPr>
              <w:t>lpwus-NumOfBits</w:t>
            </w:r>
            <w:proofErr w:type="spellEnd"/>
            <w:r w:rsidRPr="0014410A">
              <w:rPr>
                <w:rFonts w:eastAsia="等线"/>
                <w:i/>
                <w:lang w:eastAsia="zh-CN"/>
              </w:rPr>
              <w:t xml:space="preserve"> </w:t>
            </w:r>
            <w:proofErr w:type="spellStart"/>
            <w:r w:rsidRPr="0014410A">
              <w:rPr>
                <w:rFonts w:eastAsia="等线"/>
                <w:i/>
                <w:strike/>
                <w:color w:val="C00000"/>
                <w:lang w:eastAsia="zh-CN"/>
              </w:rPr>
              <w:t>Num</w:t>
            </w:r>
            <w:r w:rsidRPr="0014410A">
              <w:rPr>
                <w:rFonts w:eastAsia="等线"/>
                <w:i/>
                <w:strike/>
                <w:color w:val="C00000"/>
              </w:rPr>
              <w:t>_info_bits_WUS_CONNECTED</w:t>
            </w:r>
            <w:proofErr w:type="spellEnd"/>
            <w:r w:rsidRPr="0014410A">
              <w:rPr>
                <w:iCs/>
              </w:rPr>
              <w:t>.</w:t>
            </w:r>
          </w:p>
          <w:p w14:paraId="75909C26" w14:textId="77777777" w:rsidR="00013D34" w:rsidRPr="0014410A" w:rsidRDefault="00013D34" w:rsidP="00E93882">
            <w:pPr>
              <w:rPr>
                <w:rFonts w:ascii="Times New Roman" w:eastAsia="Yu Mincho" w:hAnsi="Times New Roman"/>
                <w:lang w:val="en-GB" w:eastAsia="ja-JP"/>
              </w:rPr>
            </w:pPr>
          </w:p>
          <w:p w14:paraId="47C35B62" w14:textId="77777777" w:rsidR="00013D34" w:rsidRPr="0014410A" w:rsidRDefault="00013D34" w:rsidP="00E93882">
            <w:pPr>
              <w:rPr>
                <w:rFonts w:ascii="Times New Roman" w:eastAsia="Yu Mincho" w:hAnsi="Times New Roman"/>
                <w:lang w:val="en-GB" w:eastAsia="ja-JP"/>
              </w:rPr>
            </w:pPr>
          </w:p>
          <w:p w14:paraId="2C95A8ED" w14:textId="77777777" w:rsidR="00013D34" w:rsidRPr="0014410A" w:rsidRDefault="00013D34" w:rsidP="00E93882">
            <w:pPr>
              <w:pStyle w:val="B10"/>
              <w:jc w:val="center"/>
              <w:rPr>
                <w:lang w:val="en-US" w:eastAsia="zh-CN"/>
              </w:rPr>
            </w:pPr>
            <w:r w:rsidRPr="0014410A">
              <w:rPr>
                <w:highlight w:val="yellow"/>
                <w:lang w:eastAsia="zh-CN"/>
              </w:rPr>
              <w:t>&lt;Unchanged part is omitted&gt;</w:t>
            </w:r>
          </w:p>
          <w:p w14:paraId="047E5C46" w14:textId="77777777" w:rsidR="00013D34" w:rsidRPr="0014410A" w:rsidRDefault="00013D34" w:rsidP="00E93882">
            <w:pPr>
              <w:rPr>
                <w:rFonts w:ascii="Times New Roman" w:eastAsia="Yu Mincho" w:hAnsi="Times New Roman"/>
                <w:lang w:val="en-GB" w:eastAsia="ja-JP"/>
              </w:rPr>
            </w:pPr>
            <w:r w:rsidRPr="0014410A">
              <w:rPr>
                <w:rFonts w:ascii="Times New Roman" w:hAnsi="Times New Roman"/>
                <w:szCs w:val="20"/>
                <w:lang w:eastAsia="zh-CN"/>
              </w:rPr>
              <w:t>--------------------------------------End of Text Proposal on 3GPP TS 38.21</w:t>
            </w:r>
            <w:r w:rsidRPr="0014410A">
              <w:rPr>
                <w:rFonts w:ascii="Times New Roman" w:hAnsi="Times New Roman"/>
                <w:lang w:eastAsia="zh-CN"/>
              </w:rPr>
              <w:t>2</w:t>
            </w:r>
            <w:r w:rsidRPr="0014410A">
              <w:rPr>
                <w:rFonts w:ascii="Times New Roman" w:hAnsi="Times New Roman"/>
                <w:szCs w:val="20"/>
                <w:lang w:eastAsia="zh-CN"/>
              </w:rPr>
              <w:t xml:space="preserve"> V19.0.0 ------------------</w:t>
            </w:r>
          </w:p>
        </w:tc>
      </w:tr>
    </w:tbl>
    <w:p w14:paraId="5AE96A6A" w14:textId="77777777" w:rsidR="00013D34" w:rsidRPr="0014410A" w:rsidRDefault="00013D34" w:rsidP="00013D34">
      <w:pPr>
        <w:rPr>
          <w:rFonts w:ascii="Times New Roman" w:eastAsia="Yu Mincho" w:hAnsi="Times New Roman"/>
          <w:lang w:val="en-GB" w:eastAsia="ja-JP"/>
        </w:rPr>
      </w:pPr>
    </w:p>
    <w:p w14:paraId="78E557DD" w14:textId="55811F40" w:rsidR="00013D34" w:rsidRPr="0014410A" w:rsidRDefault="00013D34" w:rsidP="00013D34">
      <w:pPr>
        <w:keepNext/>
        <w:tabs>
          <w:tab w:val="left" w:pos="-5500"/>
        </w:tabs>
        <w:spacing w:before="120" w:after="60"/>
        <w:ind w:right="200"/>
        <w:outlineLvl w:val="3"/>
        <w:rPr>
          <w:rFonts w:ascii="Times New Roman" w:eastAsiaTheme="minorEastAsia" w:hAnsi="Times New Roman"/>
          <w:lang w:eastAsia="zh-CN"/>
        </w:rPr>
      </w:pPr>
      <w:r w:rsidRPr="0014410A">
        <w:rPr>
          <w:rFonts w:ascii="Times New Roman" w:eastAsia="微软雅黑" w:hAnsi="Times New Roman"/>
          <w:iCs/>
          <w:szCs w:val="20"/>
          <w:lang w:val="en-GB" w:eastAsia="zh-CN"/>
        </w:rPr>
        <w:t xml:space="preserve">[FL1] Proposal </w:t>
      </w:r>
      <w:r w:rsidRPr="0014410A">
        <w:rPr>
          <w:rFonts w:ascii="Times New Roman" w:eastAsia="微软雅黑" w:hAnsi="Times New Roman"/>
          <w:iCs/>
          <w:szCs w:val="20"/>
          <w:lang w:eastAsia="zh-CN"/>
        </w:rPr>
        <w:t>3.1</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3</w:t>
      </w:r>
      <w:r w:rsidRPr="0014410A">
        <w:rPr>
          <w:rFonts w:ascii="Times New Roman" w:eastAsia="微软雅黑" w:hAnsi="Times New Roman"/>
          <w:iCs/>
          <w:szCs w:val="20"/>
          <w:lang w:val="en-GB" w:eastAsia="zh-CN"/>
        </w:rPr>
        <w:t>:</w:t>
      </w:r>
      <w:r w:rsidRPr="0014410A">
        <w:rPr>
          <w:rFonts w:ascii="Times New Roman" w:eastAsia="微软雅黑" w:hAnsi="Times New Roman"/>
          <w:iCs/>
          <w:szCs w:val="20"/>
          <w:lang w:eastAsia="zh-CN"/>
        </w:rPr>
        <w:t xml:space="preserve"> </w:t>
      </w:r>
      <w:r w:rsidRPr="0014410A">
        <w:rPr>
          <w:rFonts w:ascii="Times New Roman" w:eastAsiaTheme="minorEastAsia" w:hAnsi="Times New Roman"/>
          <w:lang w:val="en-GB" w:eastAsia="zh-CN"/>
        </w:rPr>
        <w:t xml:space="preserve">Adopt the following alignment TP to </w:t>
      </w:r>
      <w:r w:rsidRPr="0014410A">
        <w:rPr>
          <w:rFonts w:ascii="Times New Roman" w:eastAsiaTheme="minorEastAsia" w:hAnsi="Times New Roman"/>
          <w:lang w:eastAsia="zh-CN"/>
        </w:rPr>
        <w:t>section 7.4.2.1 and 7.4.2.2, TS 38.212 in principle:</w:t>
      </w:r>
    </w:p>
    <w:tbl>
      <w:tblPr>
        <w:tblStyle w:val="afffc"/>
        <w:tblW w:w="0" w:type="auto"/>
        <w:tblLook w:val="04A0" w:firstRow="1" w:lastRow="0" w:firstColumn="1" w:lastColumn="0" w:noHBand="0" w:noVBand="1"/>
      </w:tblPr>
      <w:tblGrid>
        <w:gridCol w:w="8630"/>
      </w:tblGrid>
      <w:tr w:rsidR="00013D34" w:rsidRPr="0014410A" w14:paraId="323FCE13" w14:textId="77777777" w:rsidTr="00E93882">
        <w:tc>
          <w:tcPr>
            <w:tcW w:w="9060" w:type="dxa"/>
          </w:tcPr>
          <w:p w14:paraId="2D621D22" w14:textId="77777777" w:rsidR="00013D34" w:rsidRPr="0014410A" w:rsidRDefault="00013D34" w:rsidP="00E93882">
            <w:pPr>
              <w:jc w:val="center"/>
              <w:rPr>
                <w:rFonts w:ascii="Times New Roman" w:hAnsi="Times New Roman"/>
                <w:szCs w:val="20"/>
                <w:lang w:eastAsia="zh-CN"/>
              </w:rPr>
            </w:pPr>
            <w:r w:rsidRPr="0014410A">
              <w:rPr>
                <w:rFonts w:ascii="Times New Roman" w:hAnsi="Times New Roman"/>
                <w:szCs w:val="20"/>
                <w:lang w:eastAsia="zh-CN"/>
              </w:rPr>
              <w:t>---------------------------------Start of Text Proposal on 3GPP TS 38.212 V19.0.0-----------------------</w:t>
            </w:r>
          </w:p>
          <w:p w14:paraId="28045C2C" w14:textId="77777777" w:rsidR="00013D34" w:rsidRPr="0014410A" w:rsidRDefault="00013D34" w:rsidP="00E93882">
            <w:pPr>
              <w:jc w:val="center"/>
              <w:rPr>
                <w:rFonts w:ascii="Times New Roman" w:hAnsi="Times New Roman"/>
                <w:color w:val="FF0000"/>
                <w:szCs w:val="20"/>
                <w:lang w:eastAsia="zh-CN"/>
              </w:rPr>
            </w:pPr>
          </w:p>
          <w:p w14:paraId="4A50CE03" w14:textId="77777777" w:rsidR="00013D34" w:rsidRPr="0014410A" w:rsidRDefault="00013D34" w:rsidP="00E93882">
            <w:pPr>
              <w:pStyle w:val="B10"/>
              <w:jc w:val="center"/>
              <w:rPr>
                <w:lang w:val="en-US" w:eastAsia="zh-CN"/>
              </w:rPr>
            </w:pPr>
            <w:r w:rsidRPr="0014410A">
              <w:rPr>
                <w:highlight w:val="yellow"/>
                <w:lang w:eastAsia="zh-CN"/>
              </w:rPr>
              <w:t>&lt;Unchanged part is omitted&gt;</w:t>
            </w:r>
          </w:p>
          <w:p w14:paraId="18FC349D" w14:textId="77777777" w:rsidR="00013D34" w:rsidRPr="0014410A" w:rsidRDefault="00013D34" w:rsidP="00E93882">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r w:rsidRPr="0014410A">
              <w:rPr>
                <w:rFonts w:ascii="Times New Roman" w:eastAsiaTheme="minorEastAsia" w:hAnsi="Times New Roman"/>
                <w:sz w:val="24"/>
                <w:szCs w:val="20"/>
                <w:lang w:val="en-GB" w:eastAsia="zh-CN"/>
              </w:rPr>
              <w:t>7.4.2.1</w:t>
            </w:r>
            <w:r w:rsidRPr="0014410A">
              <w:rPr>
                <w:rFonts w:ascii="Times New Roman" w:eastAsiaTheme="minorEastAsia" w:hAnsi="Times New Roman"/>
                <w:sz w:val="24"/>
                <w:szCs w:val="20"/>
                <w:lang w:val="en-GB" w:eastAsia="zh-CN"/>
              </w:rPr>
              <w:tab/>
              <w:t>Rate matching for OOK modulation</w:t>
            </w:r>
          </w:p>
          <w:p w14:paraId="1E7B379D" w14:textId="77777777" w:rsidR="00013D34" w:rsidRPr="0014410A" w:rsidRDefault="00013D34" w:rsidP="00E93882">
            <w:pPr>
              <w:overflowPunct w:val="0"/>
              <w:autoSpaceDE w:val="0"/>
              <w:autoSpaceDN w:val="0"/>
              <w:adjustRightInd w:val="0"/>
              <w:spacing w:after="180"/>
              <w:textAlignment w:val="baseline"/>
              <w:rPr>
                <w:rFonts w:ascii="Times New Roman" w:eastAsia="等线" w:hAnsi="Times New Roman"/>
                <w:szCs w:val="20"/>
                <w:lang w:val="en-GB" w:eastAsia="zh-CN"/>
              </w:rPr>
            </w:pPr>
            <w:r w:rsidRPr="0014410A">
              <w:rPr>
                <w:rFonts w:ascii="Times New Roman" w:eastAsia="等线" w:hAnsi="Times New Roman"/>
                <w:szCs w:val="20"/>
                <w:lang w:val="en-GB"/>
              </w:rPr>
              <w:t>The</w:t>
            </w:r>
            <w:r w:rsidRPr="0014410A">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sidRPr="0014410A">
              <w:rPr>
                <w:rFonts w:ascii="Times New Roman" w:eastAsia="宋体" w:hAnsi="Times New Roman"/>
                <w:szCs w:val="20"/>
                <w:lang w:val="en-GB"/>
              </w:rPr>
              <w:t>.</w:t>
            </w:r>
          </w:p>
          <w:p w14:paraId="78114DEF" w14:textId="77777777" w:rsidR="00013D34" w:rsidRPr="0014410A" w:rsidRDefault="00013D34" w:rsidP="00E93882">
            <w:pPr>
              <w:spacing w:after="180"/>
              <w:rPr>
                <w:rFonts w:ascii="Times New Roman" w:eastAsia="等线" w:hAnsi="Times New Roman"/>
                <w:szCs w:val="20"/>
                <w:lang w:val="en-GB" w:eastAsia="zh-CN"/>
              </w:rPr>
            </w:pPr>
            <w:r w:rsidRPr="0014410A">
              <w:rPr>
                <w:rFonts w:ascii="Times New Roman" w:eastAsia="等线" w:hAnsi="Times New Roman"/>
                <w:szCs w:val="20"/>
                <w:lang w:val="en-GB"/>
              </w:rPr>
              <w:t>Rate</w:t>
            </w:r>
            <w:r w:rsidRPr="0014410A">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sidRPr="0014410A">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sidRPr="0014410A">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sidRPr="0014410A">
              <w:rPr>
                <w:rFonts w:ascii="Times New Roman" w:eastAsia="等线" w:hAnsi="Times New Roman"/>
                <w:szCs w:val="20"/>
                <w:lang w:val="en-GB" w:eastAsia="zh-CN"/>
              </w:rPr>
              <w:t>, where</w:t>
            </w:r>
          </w:p>
          <w:p w14:paraId="4AE7CA1A" w14:textId="77777777" w:rsidR="00013D34" w:rsidRPr="0014410A" w:rsidRDefault="00013D34" w:rsidP="00E93882">
            <w:pPr>
              <w:overflowPunct w:val="0"/>
              <w:autoSpaceDE w:val="0"/>
              <w:autoSpaceDN w:val="0"/>
              <w:adjustRightInd w:val="0"/>
              <w:spacing w:after="180"/>
              <w:ind w:left="568" w:hanging="284"/>
              <w:textAlignment w:val="baseline"/>
              <w:rPr>
                <w:rFonts w:ascii="Times New Roman" w:eastAsia="宋体" w:hAnsi="Times New Roman"/>
                <w:szCs w:val="20"/>
                <w:lang w:val="en-GB"/>
              </w:rPr>
            </w:pPr>
            <w:r w:rsidRPr="0014410A">
              <w:rPr>
                <w:rFonts w:ascii="Times New Roman" w:eastAsia="宋体" w:hAnsi="Times New Roman"/>
                <w:szCs w:val="20"/>
                <w:lang w:val="en-GB"/>
              </w:rPr>
              <w:t>-</w:t>
            </w:r>
            <w:r w:rsidRPr="0014410A">
              <w:rPr>
                <w:rFonts w:ascii="Times New Roman" w:eastAsia="宋体" w:hAnsi="Times New Roman"/>
                <w:szCs w:val="20"/>
                <w:lang w:val="en-GB"/>
              </w:rPr>
              <w:tab/>
              <w:t xml:space="preserve">for a UE configured with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LP-WUS_LP-</w:t>
            </w:r>
            <w:proofErr w:type="spellStart"/>
            <w:r w:rsidRPr="0014410A">
              <w:rPr>
                <w:rFonts w:ascii="Times New Roman" w:eastAsiaTheme="minorEastAsia" w:hAnsi="Times New Roman"/>
                <w:i/>
                <w:strike/>
                <w:color w:val="FF0000"/>
                <w:szCs w:val="20"/>
                <w:lang w:val="en-GB"/>
              </w:rPr>
              <w:t>SS_startRB_IDLE_INACTIVE</w:t>
            </w:r>
            <w:proofErr w:type="spellEnd"/>
            <w:r w:rsidRPr="0014410A">
              <w:rPr>
                <w:rFonts w:ascii="Times New Roman" w:eastAsiaTheme="minorEastAsia" w:hAnsi="Times New Roman"/>
                <w:color w:val="FF0000"/>
                <w:szCs w:val="20"/>
                <w:lang w:val="en-GB"/>
              </w:rPr>
              <w:t xml:space="preserve"> </w:t>
            </w:r>
            <w:proofErr w:type="spellStart"/>
            <w:r w:rsidRPr="0014410A">
              <w:rPr>
                <w:rFonts w:ascii="Times New Roman" w:eastAsiaTheme="minorEastAsia" w:hAnsi="Times New Roman"/>
                <w:i/>
                <w:iCs/>
                <w:color w:val="FF0000"/>
                <w:szCs w:val="20"/>
                <w:lang w:val="en-GB"/>
              </w:rPr>
              <w:t>lpwus</w:t>
            </w:r>
            <w:proofErr w:type="spellEnd"/>
            <w:r w:rsidRPr="0014410A">
              <w:rPr>
                <w:rFonts w:ascii="Times New Roman" w:eastAsiaTheme="minorEastAsia" w:hAnsi="Times New Roman"/>
                <w:i/>
                <w:iCs/>
                <w:color w:val="FF0000"/>
                <w:szCs w:val="20"/>
                <w:lang w:val="en-GB"/>
              </w:rPr>
              <w:t>-LPSS-</w:t>
            </w:r>
            <w:proofErr w:type="spellStart"/>
            <w:r w:rsidRPr="0014410A">
              <w:rPr>
                <w:rFonts w:ascii="Times New Roman" w:eastAsiaTheme="minorEastAsia" w:hAnsi="Times New Roman"/>
                <w:i/>
                <w:iCs/>
                <w:color w:val="FF0000"/>
                <w:szCs w:val="20"/>
                <w:lang w:val="en-GB"/>
              </w:rPr>
              <w:t>StartRB</w:t>
            </w:r>
            <w:proofErr w:type="spellEnd"/>
            <w:r w:rsidRPr="0014410A">
              <w:rPr>
                <w:rFonts w:ascii="Times New Roman" w:eastAsia="宋体" w:hAnsi="Times New Roman"/>
                <w:szCs w:val="20"/>
                <w:lang w:val="en-GB"/>
              </w:rPr>
              <w:t xml:space="preserve"> and </w:t>
            </w:r>
            <w:r w:rsidRPr="0014410A">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t>
            </w:r>
            <w:proofErr w:type="spellStart"/>
            <w:r w:rsidRPr="0014410A">
              <w:rPr>
                <w:rFonts w:ascii="Times New Roman" w:eastAsiaTheme="minorEastAsia" w:hAnsi="Times New Roman"/>
                <w:i/>
                <w:strike/>
                <w:color w:val="FF0000"/>
                <w:szCs w:val="20"/>
                <w:lang w:val="en-GB"/>
              </w:rPr>
              <w:t>WUS_ActualMO_duration_IDLE</w:t>
            </w:r>
            <w:proofErr w:type="spellEnd"/>
            <w:r w:rsidRPr="0014410A">
              <w:rPr>
                <w:rFonts w:ascii="Times New Roman" w:eastAsiaTheme="minorEastAsia" w:hAnsi="Times New Roman"/>
                <w:i/>
                <w:strike/>
                <w:color w:val="FF0000"/>
                <w:szCs w:val="20"/>
                <w:lang w:val="en-GB"/>
              </w:rPr>
              <w:t>/INACTIVE</w:t>
            </w:r>
            <w:r w:rsidRPr="0014410A">
              <w:rPr>
                <w:rFonts w:ascii="Times New Roman" w:eastAsiaTheme="minorEastAsia" w:hAnsi="Times New Roman"/>
                <w:i/>
                <w:color w:val="FF0000"/>
                <w:szCs w:val="20"/>
                <w:lang w:val="en-GB"/>
              </w:rPr>
              <w:t xml:space="preserve"> </w:t>
            </w:r>
            <w:proofErr w:type="spellStart"/>
            <w:r w:rsidRPr="0014410A">
              <w:rPr>
                <w:rFonts w:ascii="Times New Roman" w:eastAsiaTheme="minorEastAsia" w:hAnsi="Times New Roman"/>
                <w:i/>
                <w:color w:val="FF0000"/>
                <w:szCs w:val="20"/>
                <w:lang w:val="en-GB"/>
              </w:rPr>
              <w:t>lpwus-ActualDuration</w:t>
            </w:r>
            <w:proofErr w:type="spellEnd"/>
            <w:r w:rsidRPr="0014410A">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eastAsia="zh-CN"/>
              </w:rPr>
              <w:t>LP-</w:t>
            </w:r>
            <w:proofErr w:type="spellStart"/>
            <w:r w:rsidRPr="0014410A">
              <w:rPr>
                <w:rFonts w:ascii="Times New Roman" w:eastAsiaTheme="minorEastAsia" w:hAnsi="Times New Roman"/>
                <w:i/>
                <w:strike/>
                <w:color w:val="FF0000"/>
                <w:szCs w:val="20"/>
                <w:lang w:val="en-GB" w:eastAsia="zh-CN"/>
              </w:rPr>
              <w:t>WUS_Mvalue_IDLE</w:t>
            </w:r>
            <w:proofErr w:type="spellEnd"/>
            <w:r w:rsidRPr="0014410A">
              <w:rPr>
                <w:rFonts w:ascii="Times New Roman" w:eastAsiaTheme="minorEastAsia" w:hAnsi="Times New Roman"/>
                <w:i/>
                <w:strike/>
                <w:color w:val="FF0000"/>
                <w:szCs w:val="20"/>
                <w:lang w:val="en-GB" w:eastAsia="zh-CN"/>
              </w:rPr>
              <w:t>/INACTIVE</w:t>
            </w:r>
            <w:r w:rsidRPr="0014410A">
              <w:rPr>
                <w:rFonts w:ascii="Times New Roman" w:eastAsiaTheme="minorEastAsia" w:hAnsi="Times New Roman"/>
                <w:i/>
                <w:color w:val="FF0000"/>
                <w:szCs w:val="20"/>
                <w:lang w:val="en-GB" w:eastAsia="zh-CN"/>
              </w:rPr>
              <w:t xml:space="preserve"> lpwus-MvalueAndSeqConfigFR1 </w:t>
            </w:r>
            <w:r w:rsidRPr="0014410A">
              <w:rPr>
                <w:rFonts w:ascii="Times New Roman" w:eastAsiaTheme="minorEastAsia" w:hAnsi="Times New Roman"/>
                <w:iCs/>
                <w:color w:val="FF0000"/>
                <w:szCs w:val="20"/>
                <w:lang w:val="en-GB" w:eastAsia="zh-CN"/>
              </w:rPr>
              <w:t>or</w:t>
            </w:r>
            <w:r w:rsidRPr="0014410A">
              <w:rPr>
                <w:rFonts w:ascii="Times New Roman" w:eastAsiaTheme="minorEastAsia" w:hAnsi="Times New Roman"/>
                <w:i/>
                <w:color w:val="FF0000"/>
                <w:szCs w:val="20"/>
                <w:lang w:val="en-GB" w:eastAsia="zh-CN"/>
              </w:rPr>
              <w:t xml:space="preserve"> lpwus-MvalueAndSeqConfigFR2</w:t>
            </w:r>
            <w:r w:rsidRPr="0014410A">
              <w:rPr>
                <w:rFonts w:ascii="Times New Roman" w:eastAsiaTheme="minorEastAsia" w:hAnsi="Times New Roman"/>
                <w:i/>
                <w:szCs w:val="20"/>
                <w:lang w:val="en-GB" w:eastAsia="zh-CN"/>
              </w:rPr>
              <w:t>;</w:t>
            </w:r>
            <w:r w:rsidRPr="0014410A">
              <w:rPr>
                <w:rFonts w:ascii="Times New Roman" w:eastAsia="宋体" w:hAnsi="Times New Roman"/>
                <w:szCs w:val="20"/>
                <w:lang w:val="en-GB" w:eastAsia="zh-CN"/>
              </w:rPr>
              <w:t xml:space="preserve"> </w:t>
            </w:r>
            <w:r w:rsidRPr="0014410A">
              <w:rPr>
                <w:rFonts w:ascii="Times New Roman" w:eastAsia="宋体" w:hAnsi="Times New Roman"/>
                <w:szCs w:val="20"/>
                <w:lang w:val="en-GB"/>
              </w:rPr>
              <w:t xml:space="preserve">   </w:t>
            </w:r>
          </w:p>
          <w:p w14:paraId="39412016" w14:textId="77777777" w:rsidR="00013D34" w:rsidRPr="0014410A" w:rsidRDefault="00013D34" w:rsidP="00E93882">
            <w:pPr>
              <w:overflowPunct w:val="0"/>
              <w:autoSpaceDE w:val="0"/>
              <w:autoSpaceDN w:val="0"/>
              <w:adjustRightInd w:val="0"/>
              <w:spacing w:after="180"/>
              <w:ind w:left="568" w:hanging="284"/>
              <w:textAlignment w:val="baseline"/>
              <w:rPr>
                <w:rFonts w:ascii="Times New Roman" w:eastAsia="宋体" w:hAnsi="Times New Roman"/>
                <w:szCs w:val="20"/>
                <w:lang w:val="en-GB"/>
              </w:rPr>
            </w:pPr>
            <w:r w:rsidRPr="0014410A">
              <w:rPr>
                <w:rFonts w:ascii="Times New Roman" w:eastAsia="宋体" w:hAnsi="Times New Roman"/>
                <w:szCs w:val="20"/>
                <w:lang w:val="en-GB"/>
              </w:rPr>
              <w:t>-</w:t>
            </w:r>
            <w:r w:rsidRPr="0014410A">
              <w:rPr>
                <w:rFonts w:ascii="Times New Roman" w:eastAsia="宋体" w:hAnsi="Times New Roman"/>
                <w:szCs w:val="20"/>
                <w:lang w:val="en-GB"/>
              </w:rPr>
              <w:tab/>
              <w:t xml:space="preserve">for a UE configured with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zCs w:val="20"/>
                <w:lang w:val="en-GB"/>
              </w:rPr>
              <w:t>LP-</w:t>
            </w:r>
            <w:proofErr w:type="spellStart"/>
            <w:r w:rsidRPr="0014410A">
              <w:rPr>
                <w:rFonts w:ascii="Times New Roman" w:eastAsiaTheme="minorEastAsia" w:hAnsi="Times New Roman"/>
                <w:i/>
                <w:szCs w:val="20"/>
                <w:lang w:val="en-GB"/>
              </w:rPr>
              <w:t>WUS_startRB_CONNECTED</w:t>
            </w:r>
            <w:proofErr w:type="spellEnd"/>
            <w:r w:rsidRPr="0014410A">
              <w:rPr>
                <w:rFonts w:ascii="Times New Roman" w:eastAsia="宋体" w:hAnsi="Times New Roman"/>
                <w:szCs w:val="20"/>
                <w:lang w:val="en-GB"/>
              </w:rPr>
              <w:t xml:space="preserve"> and </w:t>
            </w:r>
            <w:r w:rsidRPr="0014410A">
              <w:rPr>
                <w:rFonts w:ascii="Times New Roman" w:eastAsia="宋体" w:hAnsi="Times New Roman"/>
                <w:szCs w:val="20"/>
                <w:lang w:val="en-GB" w:eastAsia="zh-CN"/>
              </w:rPr>
              <w:t>operating in the RRC_CONNECTED state,</w:t>
            </w:r>
            <w:r w:rsidRPr="0014410A">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t>
            </w:r>
            <w:proofErr w:type="spellStart"/>
            <w:r w:rsidRPr="0014410A">
              <w:rPr>
                <w:rFonts w:ascii="Times New Roman" w:eastAsiaTheme="minorEastAsia" w:hAnsi="Times New Roman"/>
                <w:i/>
                <w:strike/>
                <w:color w:val="FF0000"/>
                <w:szCs w:val="20"/>
                <w:lang w:val="en-GB"/>
              </w:rPr>
              <w:t>WUS_ActualMO_duration_CONNECTED</w:t>
            </w:r>
            <w:proofErr w:type="spellEnd"/>
            <w:r w:rsidRPr="0014410A">
              <w:rPr>
                <w:rFonts w:ascii="Times New Roman" w:eastAsiaTheme="minorEastAsia" w:hAnsi="Times New Roman"/>
                <w:i/>
                <w:color w:val="FF0000"/>
                <w:szCs w:val="20"/>
                <w:lang w:val="en-GB"/>
              </w:rPr>
              <w:t xml:space="preserve"> </w:t>
            </w:r>
            <w:proofErr w:type="spellStart"/>
            <w:r w:rsidRPr="0014410A">
              <w:rPr>
                <w:rFonts w:ascii="Times New Roman" w:eastAsiaTheme="minorEastAsia" w:hAnsi="Times New Roman"/>
                <w:i/>
                <w:color w:val="FF0000"/>
                <w:szCs w:val="20"/>
                <w:lang w:val="en-GB"/>
              </w:rPr>
              <w:t>lpwus-ActualDuration</w:t>
            </w:r>
            <w:proofErr w:type="spellEnd"/>
            <w:r w:rsidRPr="0014410A">
              <w:rPr>
                <w:rFonts w:ascii="Times New Roman" w:eastAsiaTheme="minorEastAsia" w:hAnsi="Times New Roman"/>
                <w:i/>
                <w:color w:val="FF0000"/>
                <w:szCs w:val="20"/>
                <w:lang w:val="en-GB"/>
              </w:rPr>
              <w:t xml:space="preserve"> </w:t>
            </w:r>
            <w:r w:rsidRPr="0014410A">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eastAsia="zh-CN"/>
              </w:rPr>
              <w:t>LP-</w:t>
            </w:r>
            <w:proofErr w:type="spellStart"/>
            <w:r w:rsidRPr="0014410A">
              <w:rPr>
                <w:rFonts w:ascii="Times New Roman" w:eastAsiaTheme="minorEastAsia" w:hAnsi="Times New Roman"/>
                <w:i/>
                <w:strike/>
                <w:color w:val="FF0000"/>
                <w:szCs w:val="20"/>
                <w:lang w:val="en-GB" w:eastAsia="zh-CN"/>
              </w:rPr>
              <w:t>WUS_Mvalue_CONNECTED</w:t>
            </w:r>
            <w:proofErr w:type="spellEnd"/>
            <w:r w:rsidRPr="0014410A">
              <w:rPr>
                <w:rFonts w:ascii="Times New Roman" w:eastAsiaTheme="minorEastAsia" w:hAnsi="Times New Roman"/>
                <w:szCs w:val="20"/>
                <w:lang w:val="en-GB" w:eastAsia="zh-CN"/>
              </w:rPr>
              <w:t xml:space="preserve"> </w:t>
            </w:r>
            <w:r w:rsidRPr="0014410A">
              <w:rPr>
                <w:rFonts w:ascii="Times New Roman" w:eastAsiaTheme="minorEastAsia" w:hAnsi="Times New Roman"/>
                <w:i/>
                <w:iCs/>
                <w:color w:val="FF0000"/>
                <w:szCs w:val="20"/>
                <w:lang w:val="en-GB" w:eastAsia="zh-CN"/>
              </w:rPr>
              <w:t xml:space="preserve">lpwus-MvalueAndSeqConfigFR1 </w:t>
            </w:r>
            <w:r w:rsidRPr="0014410A">
              <w:rPr>
                <w:rFonts w:ascii="Times New Roman" w:eastAsiaTheme="minorEastAsia" w:hAnsi="Times New Roman"/>
                <w:color w:val="FF0000"/>
                <w:szCs w:val="20"/>
                <w:lang w:val="en-GB" w:eastAsia="zh-CN"/>
              </w:rPr>
              <w:t>or</w:t>
            </w:r>
            <w:r w:rsidRPr="0014410A">
              <w:rPr>
                <w:rFonts w:ascii="Times New Roman" w:eastAsiaTheme="minorEastAsia" w:hAnsi="Times New Roman"/>
                <w:i/>
                <w:iCs/>
                <w:color w:val="FF0000"/>
                <w:szCs w:val="20"/>
                <w:lang w:val="en-GB" w:eastAsia="zh-CN"/>
              </w:rPr>
              <w:t xml:space="preserve"> lpwus-MvalueAndSeqConfigFR2</w:t>
            </w:r>
            <w:r w:rsidRPr="0014410A">
              <w:rPr>
                <w:rFonts w:ascii="Times New Roman" w:eastAsiaTheme="minorEastAsia" w:hAnsi="Times New Roman"/>
                <w:szCs w:val="20"/>
                <w:lang w:val="en-GB" w:eastAsia="zh-CN"/>
              </w:rPr>
              <w:t>.</w:t>
            </w:r>
          </w:p>
          <w:p w14:paraId="1278C144" w14:textId="77777777" w:rsidR="00013D34" w:rsidRPr="0014410A" w:rsidRDefault="00013D34" w:rsidP="00E93882">
            <w:pPr>
              <w:rPr>
                <w:rFonts w:ascii="Times New Roman" w:eastAsia="宋体" w:hAnsi="Times New Roman"/>
              </w:rPr>
            </w:pPr>
            <w:r w:rsidRPr="0014410A">
              <w:rPr>
                <w:rFonts w:ascii="Times New Roman" w:eastAsia="等线" w:hAnsi="Times New Roman"/>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sidRPr="0014410A">
              <w:rPr>
                <w:rFonts w:ascii="Times New Roman" w:eastAsia="宋体" w:hAnsi="Times New Roman"/>
              </w:rPr>
              <w:t>.</w:t>
            </w:r>
          </w:p>
          <w:p w14:paraId="3D9AF5F1" w14:textId="77777777" w:rsidR="00013D34" w:rsidRPr="0014410A" w:rsidRDefault="00013D34" w:rsidP="00E93882">
            <w:pPr>
              <w:rPr>
                <w:rFonts w:ascii="Times New Roman" w:eastAsia="宋体" w:hAnsi="Times New Roman"/>
              </w:rPr>
            </w:pPr>
          </w:p>
          <w:p w14:paraId="7CD9E6C7" w14:textId="77777777" w:rsidR="00013D34" w:rsidRPr="0014410A" w:rsidRDefault="00013D34" w:rsidP="00E93882">
            <w:pPr>
              <w:rPr>
                <w:rFonts w:ascii="Times New Roman" w:eastAsia="宋体" w:hAnsi="Times New Roman"/>
                <w:lang w:eastAsia="zh-CN"/>
              </w:rPr>
            </w:pPr>
          </w:p>
          <w:p w14:paraId="4E776464" w14:textId="77777777" w:rsidR="00013D34" w:rsidRPr="0014410A" w:rsidRDefault="00013D34" w:rsidP="00E93882">
            <w:pPr>
              <w:tabs>
                <w:tab w:val="left" w:pos="1300"/>
              </w:tabs>
              <w:spacing w:line="276" w:lineRule="auto"/>
              <w:jc w:val="both"/>
              <w:rPr>
                <w:rFonts w:ascii="Times New Roman" w:eastAsiaTheme="minorEastAsia" w:hAnsi="Times New Roman"/>
                <w:sz w:val="24"/>
                <w:lang w:eastAsia="zh-CN"/>
              </w:rPr>
            </w:pPr>
            <w:r w:rsidRPr="0014410A">
              <w:rPr>
                <w:rFonts w:ascii="Times New Roman" w:eastAsiaTheme="minorEastAsia" w:hAnsi="Times New Roman"/>
                <w:sz w:val="24"/>
                <w:lang w:eastAsia="zh-CN"/>
              </w:rPr>
              <w:t>7.4.2.2</w:t>
            </w:r>
            <w:r w:rsidRPr="0014410A">
              <w:rPr>
                <w:rFonts w:ascii="Times New Roman" w:eastAsiaTheme="minorEastAsia" w:hAnsi="Times New Roman"/>
                <w:sz w:val="24"/>
                <w:lang w:eastAsia="zh-CN"/>
              </w:rPr>
              <w:tab/>
              <w:t>Rate matching for sequence modulation</w:t>
            </w:r>
          </w:p>
          <w:p w14:paraId="55533328" w14:textId="77777777" w:rsidR="00013D34" w:rsidRPr="0014410A" w:rsidRDefault="00013D34" w:rsidP="00E93882">
            <w:pPr>
              <w:rPr>
                <w:rFonts w:ascii="Times New Roman" w:eastAsia="等线" w:hAnsi="Times New Roman"/>
                <w:lang w:eastAsia="zh-CN"/>
              </w:rPr>
            </w:pPr>
            <w:r w:rsidRPr="0014410A">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14410A">
              <w:rPr>
                <w:rFonts w:ascii="Times New Roman" w:eastAsia="等线" w:hAnsi="Times New Roman"/>
                <w:lang w:eastAsia="zh-CN"/>
              </w:rPr>
              <w:t>,</w:t>
            </w:r>
            <w:r w:rsidRPr="0014410A">
              <w:rPr>
                <w:rFonts w:ascii="Times New Roman" w:eastAsia="等线" w:hAnsi="Times New Roman"/>
              </w:rPr>
              <w:t xml:space="preserve"> where </w:t>
            </w:r>
            <m:oMath>
              <m:r>
                <w:rPr>
                  <w:rFonts w:ascii="Cambria Math" w:eastAsia="等线" w:hAnsi="Cambria Math"/>
                  <w:lang w:eastAsia="zh-CN"/>
                </w:rPr>
                <m:t>K</m:t>
              </m:r>
            </m:oMath>
            <w:r w:rsidRPr="0014410A">
              <w:rPr>
                <w:rFonts w:ascii="Times New Roman" w:eastAsia="等线" w:hAnsi="Times New Roman"/>
              </w:rPr>
              <w:t xml:space="preserve"> is the number of bits </w:t>
            </w:r>
            <w:r w:rsidRPr="0014410A">
              <w:rPr>
                <w:rFonts w:ascii="Times New Roman" w:eastAsia="等线" w:hAnsi="Times New Roman"/>
                <w:lang w:eastAsia="zh-CN"/>
              </w:rPr>
              <w:t>and</w:t>
            </w:r>
            <w:r w:rsidRPr="0014410A">
              <w:rPr>
                <w:rFonts w:ascii="Times New Roman" w:eastAsia="等线" w:hAnsi="Times New Roman"/>
              </w:rPr>
              <w:t xml:space="preserve"> </w:t>
            </w:r>
            <m:oMath>
              <m:r>
                <w:rPr>
                  <w:rFonts w:ascii="Cambria Math" w:eastAsia="等线" w:hAnsi="Cambria Math"/>
                  <w:lang w:eastAsia="zh-CN"/>
                </w:rPr>
                <m:t>K≤5</m:t>
              </m:r>
            </m:oMath>
            <w:r w:rsidRPr="0014410A">
              <w:rPr>
                <w:rFonts w:ascii="Times New Roman" w:eastAsia="等线" w:hAnsi="Times New Roman"/>
                <w:lang w:eastAsia="zh-CN"/>
              </w:rPr>
              <w:t>.</w:t>
            </w:r>
          </w:p>
          <w:p w14:paraId="73DE75C5" w14:textId="77777777" w:rsidR="00013D34" w:rsidRPr="0014410A" w:rsidRDefault="00013D34" w:rsidP="00E93882">
            <w:pPr>
              <w:rPr>
                <w:rFonts w:ascii="Times New Roman" w:eastAsia="宋体" w:hAnsi="Times New Roman"/>
              </w:rPr>
            </w:pPr>
            <w:r w:rsidRPr="0014410A">
              <w:rPr>
                <w:rFonts w:ascii="Times New Roman" w:eastAsia="等线" w:hAnsi="Times New Roman"/>
                <w:lang w:eastAsia="zh-CN"/>
              </w:rPr>
              <w:t xml:space="preserve">If </w:t>
            </w:r>
            <w:r w:rsidRPr="0014410A">
              <w:rPr>
                <w:rFonts w:ascii="Times New Roman" w:eastAsia="宋体" w:hAnsi="Times New Roman"/>
              </w:rPr>
              <w:t>the number of sequences</w:t>
            </w:r>
            <w:r w:rsidRPr="0014410A">
              <w:rPr>
                <w:rFonts w:ascii="Times New Roman" w:eastAsia="等线" w:hAnsi="Times New Roman"/>
                <w:lang w:eastAsia="zh-CN"/>
              </w:rPr>
              <w:t xml:space="preserve"> configured by higher layer parameter </w:t>
            </w:r>
            <w:proofErr w:type="spellStart"/>
            <w:r w:rsidRPr="0014410A">
              <w:rPr>
                <w:rFonts w:ascii="Times New Roman" w:eastAsia="等线" w:hAnsi="Times New Roman"/>
                <w:i/>
                <w:iCs/>
                <w:color w:val="C00000"/>
                <w:lang w:eastAsia="zh-CN"/>
              </w:rPr>
              <w:t>lpwus-OverlaidSeqNum</w:t>
            </w:r>
            <w:proofErr w:type="spellEnd"/>
            <w:r w:rsidRPr="0014410A">
              <w:rPr>
                <w:rFonts w:ascii="Times New Roman" w:eastAsia="等线" w:hAnsi="Times New Roman"/>
                <w:color w:val="C00000"/>
                <w:lang w:eastAsia="zh-CN"/>
              </w:rPr>
              <w:t xml:space="preserve"> or </w:t>
            </w:r>
            <w:r w:rsidRPr="0014410A">
              <w:rPr>
                <w:rFonts w:ascii="Times New Roman" w:eastAsia="等线" w:hAnsi="Times New Roman"/>
                <w:i/>
                <w:iCs/>
                <w:color w:val="C00000"/>
                <w:lang w:eastAsia="zh-CN"/>
              </w:rPr>
              <w:t>lpwus-OverlaidSeqNum-SCS-60kHz</w:t>
            </w:r>
            <w:r w:rsidRPr="0014410A">
              <w:rPr>
                <w:rFonts w:ascii="Times New Roman" w:eastAsia="等线" w:hAnsi="Times New Roman"/>
                <w:iCs/>
                <w:color w:val="C00000"/>
                <w:lang w:eastAsia="zh-CN"/>
              </w:rPr>
              <w:t xml:space="preserve"> or</w:t>
            </w:r>
            <w:r w:rsidRPr="0014410A">
              <w:rPr>
                <w:rFonts w:ascii="Times New Roman" w:eastAsia="等线" w:hAnsi="Times New Roman"/>
                <w:i/>
                <w:iCs/>
                <w:color w:val="C00000"/>
                <w:lang w:eastAsia="zh-CN"/>
              </w:rPr>
              <w:t xml:space="preserve"> lpwus-OverlaidSeqNum-SCS-120kHz</w:t>
            </w:r>
            <w:r w:rsidRPr="0014410A">
              <w:rPr>
                <w:rFonts w:ascii="Times New Roman" w:eastAsia="等线" w:hAnsi="Times New Roman"/>
                <w:i/>
                <w:iCs/>
                <w:lang w:eastAsia="zh-CN"/>
              </w:rPr>
              <w:t xml:space="preserve"> </w:t>
            </w:r>
            <w:r w:rsidRPr="0014410A">
              <w:rPr>
                <w:rFonts w:ascii="Times New Roman" w:eastAsia="等线" w:hAnsi="Times New Roman"/>
                <w:i/>
                <w:iCs/>
                <w:strike/>
                <w:color w:val="C00000"/>
                <w:lang w:eastAsia="zh-CN"/>
              </w:rPr>
              <w:t>LP-</w:t>
            </w:r>
            <w:proofErr w:type="spellStart"/>
            <w:r w:rsidRPr="0014410A">
              <w:rPr>
                <w:rFonts w:ascii="Times New Roman" w:eastAsia="等线" w:hAnsi="Times New Roman"/>
                <w:i/>
                <w:iCs/>
                <w:strike/>
                <w:color w:val="C00000"/>
                <w:lang w:eastAsia="zh-CN"/>
              </w:rPr>
              <w:t>WUS_num_overlaidSeq_CONNECTED</w:t>
            </w:r>
            <w:proofErr w:type="spellEnd"/>
            <w:r w:rsidRPr="0014410A">
              <w:rPr>
                <w:rFonts w:ascii="Times New Roman" w:eastAsia="等线" w:hAnsi="Times New Roman"/>
                <w:strike/>
                <w:color w:val="C00000"/>
                <w:lang w:eastAsia="zh-CN"/>
              </w:rPr>
              <w:t xml:space="preserve"> or </w:t>
            </w:r>
            <w:r w:rsidRPr="0014410A">
              <w:rPr>
                <w:rFonts w:ascii="Times New Roman" w:eastAsia="等线" w:hAnsi="Times New Roman"/>
                <w:i/>
                <w:iCs/>
                <w:strike/>
                <w:color w:val="C00000"/>
                <w:lang w:eastAsia="zh-CN"/>
              </w:rPr>
              <w:t>LP-</w:t>
            </w:r>
            <w:proofErr w:type="spellStart"/>
            <w:r w:rsidRPr="0014410A">
              <w:rPr>
                <w:rFonts w:ascii="Times New Roman" w:eastAsia="等线" w:hAnsi="Times New Roman"/>
                <w:i/>
                <w:iCs/>
                <w:strike/>
                <w:color w:val="C00000"/>
                <w:lang w:eastAsia="zh-CN"/>
              </w:rPr>
              <w:t>WUS_num_overlaidSeq_IDLE</w:t>
            </w:r>
            <w:proofErr w:type="spellEnd"/>
            <w:r w:rsidRPr="0014410A">
              <w:rPr>
                <w:rFonts w:ascii="Times New Roman" w:eastAsia="等线" w:hAnsi="Times New Roman"/>
                <w:i/>
                <w:iCs/>
                <w:strike/>
                <w:color w:val="C00000"/>
                <w:lang w:eastAsia="zh-CN"/>
              </w:rPr>
              <w:t>/INACTIVE</w:t>
            </w:r>
            <w:r w:rsidRPr="0014410A">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14410A">
              <w:rPr>
                <w:rFonts w:ascii="Times New Roman" w:eastAsia="等线" w:hAnsi="Times New Roman"/>
                <w:lang w:eastAsia="zh-CN"/>
              </w:rPr>
              <w:t xml:space="preserve">, is larger than one, padding is performed and </w:t>
            </w:r>
            <w:r w:rsidRPr="0014410A">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sidRPr="0014410A">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sidRPr="0014410A">
              <w:rPr>
                <w:rFonts w:ascii="Times New Roman" w:eastAsia="宋体" w:hAnsi="Times New Roman"/>
                <w:lang w:eastAsia="zh-CN"/>
              </w:rPr>
              <w:t>,</w:t>
            </w:r>
            <w:r w:rsidRPr="0014410A">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14410A">
              <w:rPr>
                <w:rFonts w:ascii="Times New Roman" w:eastAsia="等线" w:hAnsi="Times New Roman"/>
                <w:lang w:eastAsia="zh-CN"/>
              </w:rPr>
              <w:t xml:space="preserve">. </w:t>
            </w:r>
            <w:r w:rsidRPr="0014410A">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lang w:eastAsia="zh-CN"/>
                    </w:rPr>
                    <m:t>k</m:t>
                  </m:r>
                </m:sub>
              </m:sSub>
            </m:oMath>
            <w:r w:rsidRPr="0014410A">
              <w:rPr>
                <w:rFonts w:ascii="Times New Roman" w:eastAsia="宋体" w:hAnsi="Times New Roman"/>
              </w:rPr>
              <w:t xml:space="preserve"> and</w:t>
            </w:r>
            <w:r w:rsidRPr="0014410A">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sidRPr="0014410A">
              <w:rPr>
                <w:rFonts w:ascii="Times New Roman" w:eastAsia="宋体" w:hAnsi="Times New Roman"/>
              </w:rPr>
              <w:t xml:space="preserve"> is:</w:t>
            </w:r>
          </w:p>
          <w:p w14:paraId="38590A84" w14:textId="77777777" w:rsidR="00013D34" w:rsidRPr="0014410A" w:rsidRDefault="00013D34" w:rsidP="00E93882">
            <w:pPr>
              <w:pStyle w:val="EQ"/>
              <w:rPr>
                <w:rFonts w:ascii="Times New Roman" w:hAnsi="Times New Roman"/>
              </w:rPr>
            </w:pPr>
            <w:r w:rsidRPr="0014410A">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sidRPr="0014410A">
              <w:rPr>
                <w:rFonts w:ascii="Times New Roman" w:eastAsia="宋体" w:hAnsi="Times New Roman"/>
              </w:rPr>
              <w:t xml:space="preserve"> </w:t>
            </w:r>
            <w:r w:rsidRPr="0014410A">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4AF53ED9" w14:textId="77777777" w:rsidR="00013D34" w:rsidRPr="0014410A" w:rsidRDefault="00013D34" w:rsidP="00E93882">
            <w:pPr>
              <w:pStyle w:val="EQ"/>
              <w:rPr>
                <w:rFonts w:ascii="Times New Roman" w:eastAsia="等线" w:hAnsi="Times New Roman"/>
              </w:rPr>
            </w:pPr>
            <w:r w:rsidRPr="0014410A">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14410A">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14410A">
              <w:rPr>
                <w:rFonts w:ascii="Times New Roman" w:hAnsi="Times New Roman"/>
              </w:rPr>
              <w:t>.</w:t>
            </w:r>
          </w:p>
          <w:p w14:paraId="3D78DCF4" w14:textId="77777777" w:rsidR="00013D34" w:rsidRPr="0014410A" w:rsidRDefault="00013D34" w:rsidP="00E93882">
            <w:pPr>
              <w:rPr>
                <w:rFonts w:ascii="Times New Roman" w:hAnsi="Times New Roman"/>
                <w:lang w:val="en-GB" w:eastAsia="ja-JP"/>
              </w:rPr>
            </w:pPr>
          </w:p>
          <w:p w14:paraId="60C1597A" w14:textId="77777777" w:rsidR="00013D34" w:rsidRPr="0014410A" w:rsidRDefault="00013D34" w:rsidP="00E93882">
            <w:pPr>
              <w:pStyle w:val="B10"/>
              <w:jc w:val="center"/>
              <w:rPr>
                <w:lang w:val="en-US" w:eastAsia="zh-CN"/>
              </w:rPr>
            </w:pPr>
            <w:r w:rsidRPr="0014410A">
              <w:rPr>
                <w:highlight w:val="yellow"/>
                <w:lang w:eastAsia="zh-CN"/>
              </w:rPr>
              <w:t>&lt;Unchanged part is omitted&gt;</w:t>
            </w:r>
          </w:p>
          <w:p w14:paraId="7492792E" w14:textId="77777777" w:rsidR="00013D34" w:rsidRPr="0014410A" w:rsidRDefault="00013D34" w:rsidP="00E93882">
            <w:pPr>
              <w:rPr>
                <w:rFonts w:ascii="Times New Roman" w:hAnsi="Times New Roman"/>
                <w:lang w:val="en-GB" w:eastAsia="ja-JP"/>
              </w:rPr>
            </w:pPr>
            <w:r w:rsidRPr="0014410A">
              <w:rPr>
                <w:rFonts w:ascii="Times New Roman" w:hAnsi="Times New Roman"/>
                <w:szCs w:val="20"/>
                <w:lang w:eastAsia="zh-CN"/>
              </w:rPr>
              <w:t>--------------------------------------End of Text Proposal on 3GPP TS 38.212 V19.0.0 ------------------</w:t>
            </w:r>
          </w:p>
        </w:tc>
      </w:tr>
    </w:tbl>
    <w:p w14:paraId="54D18C30" w14:textId="77777777" w:rsidR="00013D34" w:rsidRPr="0014410A" w:rsidRDefault="00013D34" w:rsidP="00013D34">
      <w:pPr>
        <w:rPr>
          <w:rFonts w:ascii="Times New Roman" w:eastAsia="Yu Mincho" w:hAnsi="Times New Roman"/>
          <w:lang w:val="en-GB" w:eastAsia="ja-JP"/>
        </w:rPr>
      </w:pPr>
    </w:p>
    <w:p w14:paraId="2557D19B" w14:textId="085100DC" w:rsidR="00013D34" w:rsidRPr="0014410A" w:rsidRDefault="00013D34" w:rsidP="00013D34">
      <w:pPr>
        <w:keepNext/>
        <w:tabs>
          <w:tab w:val="left" w:pos="-5500"/>
        </w:tabs>
        <w:spacing w:before="120" w:after="60"/>
        <w:ind w:right="200"/>
        <w:outlineLvl w:val="3"/>
        <w:rPr>
          <w:rFonts w:ascii="Times New Roman" w:eastAsia="微软雅黑" w:hAnsi="Times New Roman"/>
          <w:iCs/>
          <w:szCs w:val="20"/>
          <w:lang w:val="en-GB" w:eastAsia="zh-CN"/>
        </w:rPr>
      </w:pPr>
      <w:r w:rsidRPr="0014410A">
        <w:rPr>
          <w:rFonts w:ascii="Times New Roman" w:eastAsia="微软雅黑" w:hAnsi="Times New Roman"/>
          <w:iCs/>
          <w:szCs w:val="20"/>
          <w:lang w:val="en-GB" w:eastAsia="zh-CN"/>
        </w:rPr>
        <w:t>[FL1] Proposal 5.1-1: Adopt the following TP to section 10.4C TS 38.213 in principle:</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013D34" w:rsidRPr="0014410A" w14:paraId="6154F505" w14:textId="77777777" w:rsidTr="00E93882">
        <w:tc>
          <w:tcPr>
            <w:tcW w:w="2696" w:type="dxa"/>
            <w:tcBorders>
              <w:top w:val="single" w:sz="4" w:space="0" w:color="auto"/>
              <w:left w:val="single" w:sz="4" w:space="0" w:color="auto"/>
              <w:bottom w:val="nil"/>
              <w:right w:val="nil"/>
            </w:tcBorders>
          </w:tcPr>
          <w:p w14:paraId="3510DF5B" w14:textId="77777777" w:rsidR="00013D34" w:rsidRPr="0014410A" w:rsidRDefault="00013D34" w:rsidP="00E93882">
            <w:pPr>
              <w:widowControl w:val="0"/>
              <w:tabs>
                <w:tab w:val="right" w:pos="2184"/>
              </w:tabs>
              <w:spacing w:before="100" w:beforeAutospacing="1"/>
              <w:jc w:val="both"/>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63557ACD" w14:textId="77777777" w:rsidR="00013D34" w:rsidRPr="0014410A" w:rsidRDefault="00013D34" w:rsidP="00E93882">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szCs w:val="20"/>
                <w:lang w:eastAsia="zh-CN"/>
              </w:rPr>
              <w:t>The conclusion of No explicit gap is introduced between two consecutive LP-WUS nominal MOs is not reflected in TS 38.213.</w:t>
            </w:r>
          </w:p>
        </w:tc>
      </w:tr>
      <w:tr w:rsidR="00013D34" w:rsidRPr="0014410A" w14:paraId="5C9E0E61" w14:textId="77777777" w:rsidTr="00E93882">
        <w:tc>
          <w:tcPr>
            <w:tcW w:w="2696" w:type="dxa"/>
            <w:tcBorders>
              <w:top w:val="nil"/>
              <w:left w:val="single" w:sz="4" w:space="0" w:color="auto"/>
              <w:bottom w:val="nil"/>
              <w:right w:val="nil"/>
            </w:tcBorders>
          </w:tcPr>
          <w:p w14:paraId="1348A5E6" w14:textId="77777777" w:rsidR="00013D34" w:rsidRPr="0014410A" w:rsidRDefault="00013D34" w:rsidP="00E93882">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65111D4D" w14:textId="77777777" w:rsidR="00013D34" w:rsidRPr="0014410A" w:rsidRDefault="00013D34" w:rsidP="00E93882">
            <w:pPr>
              <w:widowControl w:val="0"/>
              <w:spacing w:before="100" w:beforeAutospacing="1"/>
              <w:jc w:val="both"/>
              <w:rPr>
                <w:rFonts w:ascii="Times New Roman" w:eastAsia="等线" w:hAnsi="Times New Roman"/>
                <w:kern w:val="2"/>
                <w:sz w:val="8"/>
                <w:szCs w:val="8"/>
                <w:lang w:eastAsia="zh-CN"/>
              </w:rPr>
            </w:pPr>
          </w:p>
        </w:tc>
      </w:tr>
      <w:tr w:rsidR="00013D34" w:rsidRPr="0014410A" w14:paraId="3B41B681" w14:textId="77777777" w:rsidTr="00E93882">
        <w:tc>
          <w:tcPr>
            <w:tcW w:w="2696" w:type="dxa"/>
            <w:tcBorders>
              <w:top w:val="nil"/>
              <w:left w:val="single" w:sz="4" w:space="0" w:color="auto"/>
              <w:bottom w:val="nil"/>
              <w:right w:val="nil"/>
            </w:tcBorders>
          </w:tcPr>
          <w:p w14:paraId="369A7F4C" w14:textId="77777777" w:rsidR="00013D34" w:rsidRPr="0014410A" w:rsidRDefault="00013D34" w:rsidP="00E93882">
            <w:pPr>
              <w:widowControl w:val="0"/>
              <w:tabs>
                <w:tab w:val="right" w:pos="2184"/>
              </w:tabs>
              <w:spacing w:before="100" w:beforeAutospacing="1"/>
              <w:jc w:val="both"/>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60125B34" w14:textId="77777777" w:rsidR="00013D34" w:rsidRPr="0014410A" w:rsidRDefault="00013D34" w:rsidP="00E93882">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kern w:val="2"/>
                <w:sz w:val="21"/>
                <w:szCs w:val="21"/>
                <w:lang w:eastAsia="zh-CN"/>
              </w:rPr>
              <w:t xml:space="preserve">For both idle/inactive and connected mode operation, clarify there is no time gap between two consecutive nominal WUS </w:t>
            </w:r>
            <w:proofErr w:type="spellStart"/>
            <w:r w:rsidRPr="0014410A">
              <w:rPr>
                <w:rFonts w:ascii="Times New Roman" w:eastAsia="等线" w:hAnsi="Times New Roman"/>
                <w:kern w:val="2"/>
                <w:sz w:val="21"/>
                <w:szCs w:val="21"/>
                <w:lang w:eastAsia="zh-CN"/>
              </w:rPr>
              <w:t>MOs.</w:t>
            </w:r>
            <w:proofErr w:type="spellEnd"/>
          </w:p>
        </w:tc>
      </w:tr>
      <w:tr w:rsidR="00013D34" w:rsidRPr="0014410A" w14:paraId="34086DC2" w14:textId="77777777" w:rsidTr="00E93882">
        <w:tc>
          <w:tcPr>
            <w:tcW w:w="2696" w:type="dxa"/>
            <w:tcBorders>
              <w:top w:val="nil"/>
              <w:left w:val="single" w:sz="4" w:space="0" w:color="auto"/>
              <w:bottom w:val="nil"/>
              <w:right w:val="nil"/>
            </w:tcBorders>
          </w:tcPr>
          <w:p w14:paraId="630339D2" w14:textId="77777777" w:rsidR="00013D34" w:rsidRPr="0014410A" w:rsidRDefault="00013D34" w:rsidP="00E93882">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0DCE07A8" w14:textId="77777777" w:rsidR="00013D34" w:rsidRPr="0014410A" w:rsidRDefault="00013D34" w:rsidP="00E93882">
            <w:pPr>
              <w:widowControl w:val="0"/>
              <w:spacing w:before="100" w:beforeAutospacing="1"/>
              <w:jc w:val="both"/>
              <w:rPr>
                <w:rFonts w:ascii="Times New Roman" w:eastAsia="等线" w:hAnsi="Times New Roman"/>
                <w:kern w:val="2"/>
                <w:sz w:val="8"/>
                <w:szCs w:val="8"/>
                <w:lang w:eastAsia="zh-CN"/>
              </w:rPr>
            </w:pPr>
          </w:p>
        </w:tc>
      </w:tr>
      <w:tr w:rsidR="00013D34" w:rsidRPr="0014410A" w14:paraId="056C4B3A" w14:textId="77777777" w:rsidTr="00E93882">
        <w:tc>
          <w:tcPr>
            <w:tcW w:w="2696" w:type="dxa"/>
            <w:tcBorders>
              <w:top w:val="nil"/>
              <w:left w:val="single" w:sz="4" w:space="0" w:color="auto"/>
              <w:bottom w:val="nil"/>
              <w:right w:val="nil"/>
            </w:tcBorders>
          </w:tcPr>
          <w:p w14:paraId="42676805" w14:textId="77777777" w:rsidR="00013D34" w:rsidRPr="0014410A" w:rsidRDefault="00013D34" w:rsidP="00E93882">
            <w:pPr>
              <w:widowControl w:val="0"/>
              <w:tabs>
                <w:tab w:val="right" w:pos="2184"/>
              </w:tabs>
              <w:spacing w:before="100" w:beforeAutospacing="1"/>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140E58AB" w14:textId="77777777" w:rsidR="00013D34" w:rsidRPr="0014410A" w:rsidRDefault="00013D34" w:rsidP="00E93882">
            <w:pPr>
              <w:overflowPunct w:val="0"/>
              <w:adjustRightInd w:val="0"/>
              <w:snapToGrid w:val="0"/>
              <w:spacing w:before="100" w:beforeAutospacing="1"/>
              <w:jc w:val="both"/>
              <w:rPr>
                <w:rFonts w:ascii="Times New Roman" w:eastAsia="等线" w:hAnsi="Times New Roman"/>
                <w:szCs w:val="20"/>
                <w:lang w:eastAsia="zh-CN"/>
              </w:rPr>
            </w:pPr>
            <w:r w:rsidRPr="0014410A">
              <w:rPr>
                <w:rFonts w:ascii="Times New Roman" w:eastAsia="等线" w:hAnsi="Times New Roman"/>
                <w:szCs w:val="20"/>
                <w:lang w:eastAsia="zh-CN"/>
              </w:rPr>
              <w:t xml:space="preserve">Ambiguity for a UE to determine the location of subsequent WUS </w:t>
            </w:r>
            <w:proofErr w:type="spellStart"/>
            <w:r w:rsidRPr="0014410A">
              <w:rPr>
                <w:rFonts w:ascii="Times New Roman" w:eastAsia="等线" w:hAnsi="Times New Roman"/>
                <w:szCs w:val="20"/>
                <w:lang w:eastAsia="zh-CN"/>
              </w:rPr>
              <w:t>MOs.</w:t>
            </w:r>
            <w:proofErr w:type="spellEnd"/>
          </w:p>
        </w:tc>
      </w:tr>
      <w:tr w:rsidR="00013D34" w:rsidRPr="0014410A" w14:paraId="5C74FA00" w14:textId="77777777" w:rsidTr="00E93882">
        <w:tc>
          <w:tcPr>
            <w:tcW w:w="8952" w:type="dxa"/>
            <w:gridSpan w:val="2"/>
            <w:tcBorders>
              <w:top w:val="nil"/>
              <w:left w:val="single" w:sz="4" w:space="0" w:color="auto"/>
              <w:bottom w:val="single" w:sz="4" w:space="0" w:color="auto"/>
              <w:right w:val="single" w:sz="4" w:space="0" w:color="auto"/>
            </w:tcBorders>
          </w:tcPr>
          <w:p w14:paraId="268E9EE7" w14:textId="77777777" w:rsidR="00013D34" w:rsidRPr="0014410A" w:rsidRDefault="00013D34" w:rsidP="00E93882">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---------------------------------Start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4872CB8D" w14:textId="77777777" w:rsidR="00013D34" w:rsidRPr="0014410A" w:rsidRDefault="00013D3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76F7AC92" w14:textId="77777777" w:rsidR="00013D34" w:rsidRPr="0014410A" w:rsidRDefault="00013D34" w:rsidP="00E93882">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10.4C</w:t>
            </w:r>
            <w:r w:rsidRPr="0014410A">
              <w:rPr>
                <w:rFonts w:ascii="Times New Roman" w:eastAsia="宋体" w:hAnsi="Times New Roman"/>
                <w:sz w:val="24"/>
                <w:lang w:eastAsia="zh-CN"/>
              </w:rPr>
              <w:tab/>
              <w:t>PDCCH monitoring activation by WUS in RRC_IDLE/RRC_INACTIVE</w:t>
            </w:r>
          </w:p>
          <w:p w14:paraId="16A460C4" w14:textId="77777777" w:rsidR="00013D34" w:rsidRPr="0014410A" w:rsidRDefault="00013D3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3B20FF44" w14:textId="77777777" w:rsidR="00013D34" w:rsidRPr="0014410A" w:rsidRDefault="00013D34" w:rsidP="00E93882">
            <w:pPr>
              <w:spacing w:after="180"/>
              <w:jc w:val="both"/>
              <w:rPr>
                <w:rFonts w:ascii="Times New Roman" w:eastAsia="等线" w:hAnsi="Times New Roman"/>
                <w:color w:val="FF0000"/>
                <w:szCs w:val="20"/>
                <w:lang w:eastAsia="zh-CN"/>
              </w:rPr>
            </w:pPr>
            <w:r w:rsidRPr="0014410A">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20"/>
                <w:lang w:eastAsia="zh-CN"/>
              </w:rPr>
              <w:t>PO-to-LO association</w:t>
            </w:r>
            <w:r w:rsidRPr="0014410A">
              <w:rPr>
                <w:rFonts w:ascii="Times New Roman" w:eastAsia="宋体" w:hAnsi="Times New Roman"/>
                <w:szCs w:val="20"/>
                <w:lang w:eastAsia="zh-CN"/>
              </w:rPr>
              <w:t>. A first frame of a WUS occasion starts a number of frames prior to the first of a number of paging frames associated with the WUS occasion [17, TS 38.304].</w:t>
            </w:r>
            <w:r w:rsidRPr="0014410A">
              <w:rPr>
                <w:rFonts w:ascii="Times New Roman" w:eastAsia="宋体" w:hAnsi="Times New Roman"/>
                <w:bCs/>
                <w:szCs w:val="20"/>
                <w:lang w:eastAsia="zh-CN"/>
              </w:rPr>
              <w:t xml:space="preserve"> </w:t>
            </w:r>
            <w:r w:rsidRPr="0014410A">
              <w:rPr>
                <w:rFonts w:ascii="Times New Roman" w:eastAsia="宋体" w:hAnsi="Times New Roman"/>
                <w:szCs w:val="20"/>
                <w:lang w:eastAsia="zh-CN"/>
              </w:rPr>
              <w:t xml:space="preserve">The first WUS monitoring occasion of a WUS occasion starts at an offset provided by </w:t>
            </w:r>
            <w:proofErr w:type="spellStart"/>
            <w:r w:rsidRPr="0014410A">
              <w:rPr>
                <w:rFonts w:ascii="Times New Roman" w:eastAsia="宋体" w:hAnsi="Times New Roman"/>
                <w:i/>
                <w:szCs w:val="20"/>
                <w:lang w:eastAsia="zh-CN"/>
              </w:rPr>
              <w:t>offset_firstMO_withinLO</w:t>
            </w:r>
            <w:proofErr w:type="spellEnd"/>
            <w:r w:rsidRPr="0014410A">
              <w:rPr>
                <w:rFonts w:ascii="Times New Roman" w:eastAsia="宋体" w:hAnsi="Times New Roman"/>
                <w:szCs w:val="20"/>
                <w:lang w:eastAsia="zh-CN"/>
              </w:rPr>
              <w:t xml:space="preserve"> relative to the start of the first frame. </w:t>
            </w:r>
            <w:r w:rsidRPr="0014410A">
              <w:rPr>
                <w:rFonts w:ascii="Times New Roman" w:eastAsia="等线" w:hAnsi="Times New Roman"/>
                <w:color w:val="FF0000"/>
                <w:szCs w:val="20"/>
                <w:lang w:eastAsia="zh-CN"/>
              </w:rPr>
              <w:t xml:space="preserve">A UE assumes WUS monitoring occasions </w:t>
            </w:r>
            <w:r w:rsidRPr="0014410A">
              <w:rPr>
                <w:rFonts w:ascii="Times New Roman" w:eastAsia="等线" w:hAnsi="Times New Roman"/>
                <w:color w:val="0000FF"/>
                <w:szCs w:val="20"/>
                <w:lang w:eastAsia="zh-CN"/>
              </w:rPr>
              <w:t>per periodicity</w:t>
            </w:r>
            <w:r w:rsidRPr="0014410A">
              <w:rPr>
                <w:rFonts w:ascii="Times New Roman" w:eastAsia="等线" w:hAnsi="Times New Roman"/>
                <w:color w:val="FF0000"/>
                <w:szCs w:val="20"/>
                <w:lang w:eastAsia="zh-CN"/>
              </w:rPr>
              <w:t xml:space="preserve"> are consecutive in time.</w:t>
            </w:r>
          </w:p>
          <w:p w14:paraId="7BEDB927" w14:textId="77777777" w:rsidR="00013D34" w:rsidRPr="0014410A" w:rsidRDefault="00013D3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69E50B1F" w14:textId="77777777" w:rsidR="00013D34" w:rsidRPr="0014410A" w:rsidRDefault="00013D34" w:rsidP="00E93882">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10.4D</w:t>
            </w:r>
            <w:r w:rsidRPr="0014410A">
              <w:rPr>
                <w:rFonts w:ascii="Times New Roman" w:eastAsia="宋体" w:hAnsi="Times New Roman"/>
                <w:sz w:val="24"/>
                <w:lang w:eastAsia="zh-CN"/>
              </w:rPr>
              <w:tab/>
              <w:t>PDCCH monitoring activation by WUS in RRC_CONNECTED</w:t>
            </w:r>
          </w:p>
          <w:p w14:paraId="12E88B24" w14:textId="77777777" w:rsidR="00013D34" w:rsidRPr="0014410A" w:rsidRDefault="00013D3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7E2EA69C" w14:textId="77777777" w:rsidR="00013D34" w:rsidRPr="0014410A" w:rsidRDefault="00013D34" w:rsidP="00E93882">
            <w:pPr>
              <w:spacing w:after="180"/>
              <w:jc w:val="both"/>
              <w:rPr>
                <w:rFonts w:ascii="Times New Roman" w:eastAsia="等线" w:hAnsi="Times New Roman"/>
                <w:szCs w:val="20"/>
                <w:lang w:eastAsia="zh-CN"/>
              </w:rPr>
            </w:pPr>
            <w:r w:rsidRPr="0014410A">
              <w:rPr>
                <w:rFonts w:ascii="Times New Roman" w:eastAsia="宋体" w:hAnsi="Times New Roman"/>
                <w:szCs w:val="20"/>
                <w:lang w:eastAsia="zh-CN"/>
              </w:rPr>
              <w:t xml:space="preserve">A UE can be provided by </w:t>
            </w:r>
            <w:r w:rsidRPr="0014410A">
              <w:rPr>
                <w:rFonts w:ascii="Times New Roman" w:eastAsia="宋体" w:hAnsi="Times New Roman"/>
                <w:i/>
                <w:szCs w:val="20"/>
                <w:lang w:eastAsia="zh-CN"/>
              </w:rPr>
              <w:t>WUS-MOCONNECTED-Option1-2</w:t>
            </w:r>
            <w:r w:rsidRPr="0014410A">
              <w:rPr>
                <w:rFonts w:ascii="Times New Roman" w:eastAsia="宋体" w:hAnsi="Times New Roman"/>
                <w:szCs w:val="20"/>
                <w:lang w:eastAsia="zh-CN"/>
              </w:rPr>
              <w:t xml:space="preserve"> a periodicity, by </w:t>
            </w:r>
            <w:proofErr w:type="spellStart"/>
            <w:r w:rsidRPr="0014410A">
              <w:rPr>
                <w:rFonts w:ascii="Times New Roman" w:eastAsia="宋体" w:hAnsi="Times New Roman"/>
                <w:i/>
                <w:szCs w:val="20"/>
                <w:lang w:eastAsia="zh-CN"/>
              </w:rPr>
              <w:t>periodicityMO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and a time offset, by </w:t>
            </w:r>
            <w:proofErr w:type="spellStart"/>
            <w:r w:rsidRPr="0014410A">
              <w:rPr>
                <w:rFonts w:ascii="Times New Roman" w:eastAsia="宋体" w:hAnsi="Times New Roman"/>
                <w:i/>
                <w:szCs w:val="20"/>
                <w:lang w:eastAsia="zh-CN"/>
              </w:rPr>
              <w:t>offsetMO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sidRPr="0014410A">
              <w:rPr>
                <w:rFonts w:ascii="Times New Roman" w:eastAsia="宋体" w:hAnsi="Times New Roman"/>
                <w:i/>
                <w:szCs w:val="20"/>
                <w:lang w:eastAsia="zh-CN"/>
              </w:rPr>
              <w:t>numMO</w:t>
            </w:r>
            <w:proofErr w:type="spellEnd"/>
            <w:r w:rsidRPr="0014410A">
              <w:rPr>
                <w:rFonts w:ascii="Times New Roman" w:eastAsia="宋体" w:hAnsi="Times New Roman"/>
                <w:i/>
                <w:szCs w:val="20"/>
                <w:lang w:eastAsia="zh-CN"/>
              </w:rPr>
              <w:t>-</w:t>
            </w:r>
            <w:proofErr w:type="spellStart"/>
            <w:r w:rsidRPr="0014410A">
              <w:rPr>
                <w:rFonts w:ascii="Times New Roman" w:eastAsia="宋体" w:hAnsi="Times New Roman"/>
                <w:i/>
                <w:szCs w:val="20"/>
                <w:lang w:eastAsia="zh-CN"/>
              </w:rPr>
              <w:t>perPeriodicity</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w:t>
            </w:r>
            <w:r w:rsidRPr="0014410A">
              <w:rPr>
                <w:rFonts w:ascii="Times New Roman" w:eastAsia="等线" w:hAnsi="Times New Roman"/>
                <w:color w:val="FF0000"/>
                <w:szCs w:val="20"/>
                <w:lang w:eastAsia="zh-CN"/>
              </w:rPr>
              <w:t xml:space="preserve">A UE assumes WUS monitoring occasions </w:t>
            </w:r>
            <w:r w:rsidRPr="0014410A">
              <w:rPr>
                <w:rFonts w:ascii="Times New Roman" w:eastAsia="等线" w:hAnsi="Times New Roman"/>
                <w:color w:val="0000FF"/>
                <w:szCs w:val="20"/>
                <w:lang w:eastAsia="zh-CN"/>
              </w:rPr>
              <w:t>per periodicity</w:t>
            </w:r>
            <w:r w:rsidRPr="0014410A">
              <w:rPr>
                <w:rFonts w:ascii="Times New Roman" w:eastAsia="等线" w:hAnsi="Times New Roman"/>
                <w:color w:val="FF0000"/>
                <w:szCs w:val="20"/>
                <w:lang w:eastAsia="zh-CN"/>
              </w:rPr>
              <w:t xml:space="preserve"> are consecutive in time.</w:t>
            </w:r>
          </w:p>
          <w:p w14:paraId="5EBABA43" w14:textId="77777777" w:rsidR="00013D34" w:rsidRPr="0014410A" w:rsidRDefault="00013D34" w:rsidP="00E93882">
            <w:pPr>
              <w:widowControl w:val="0"/>
              <w:jc w:val="center"/>
              <w:rPr>
                <w:rFonts w:ascii="Times New Roman" w:eastAsia="宋体"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3C888577" w14:textId="77777777" w:rsidR="00013D34" w:rsidRPr="0014410A" w:rsidRDefault="00013D34" w:rsidP="00E93882">
            <w:pPr>
              <w:widowControl w:val="0"/>
              <w:jc w:val="center"/>
              <w:rPr>
                <w:rFonts w:ascii="Times New Roman" w:eastAsia="等线" w:hAnsi="Times New Roman"/>
                <w:kern w:val="2"/>
                <w:sz w:val="21"/>
                <w:szCs w:val="21"/>
                <w:lang w:eastAsia="zh-CN"/>
              </w:rPr>
            </w:pPr>
            <w:r w:rsidRPr="0014410A">
              <w:rPr>
                <w:rFonts w:ascii="Times New Roman" w:hAnsi="Times New Roman"/>
                <w:szCs w:val="20"/>
                <w:lang w:eastAsia="zh-CN"/>
              </w:rPr>
              <w:t>---------------------------------</w:t>
            </w:r>
            <w:r w:rsidRPr="0014410A">
              <w:rPr>
                <w:rFonts w:ascii="Times New Roman" w:eastAsiaTheme="minorEastAsia" w:hAnsi="Times New Roman"/>
                <w:szCs w:val="20"/>
                <w:lang w:eastAsia="zh-CN"/>
              </w:rPr>
              <w:t>End</w:t>
            </w:r>
            <w:r w:rsidRPr="0014410A">
              <w:rPr>
                <w:rFonts w:ascii="Times New Roman" w:hAnsi="Times New Roman"/>
                <w:szCs w:val="20"/>
                <w:lang w:eastAsia="zh-CN"/>
              </w:rPr>
              <w:t xml:space="preserve">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tc>
      </w:tr>
    </w:tbl>
    <w:p w14:paraId="0EA7AEB1" w14:textId="77777777" w:rsidR="00013D34" w:rsidRPr="0014410A" w:rsidRDefault="00013D34" w:rsidP="00013D34">
      <w:pPr>
        <w:adjustRightInd w:val="0"/>
        <w:snapToGrid w:val="0"/>
        <w:spacing w:afterLines="50" w:after="120"/>
        <w:jc w:val="both"/>
        <w:rPr>
          <w:rFonts w:ascii="Times New Roman" w:eastAsia="宋体" w:hAnsi="Times New Roman"/>
          <w:b/>
          <w:bCs/>
          <w:szCs w:val="20"/>
          <w:lang w:eastAsia="zh-CN"/>
        </w:rPr>
      </w:pPr>
    </w:p>
    <w:p w14:paraId="788DF269" w14:textId="77777777" w:rsidR="00013D34" w:rsidRPr="0014410A" w:rsidRDefault="00013D34" w:rsidP="00013D34">
      <w:pPr>
        <w:keepNext/>
        <w:tabs>
          <w:tab w:val="left" w:pos="-5500"/>
        </w:tabs>
        <w:spacing w:before="120" w:after="60"/>
        <w:ind w:right="200"/>
        <w:outlineLvl w:val="3"/>
        <w:rPr>
          <w:rFonts w:ascii="Times New Roman" w:eastAsia="微软雅黑" w:hAnsi="Times New Roman"/>
          <w:iCs/>
          <w:szCs w:val="20"/>
          <w:lang w:val="en-GB" w:eastAsia="zh-CN"/>
        </w:rPr>
      </w:pPr>
      <w:r w:rsidRPr="0014410A">
        <w:rPr>
          <w:rFonts w:ascii="Times New Roman" w:eastAsia="微软雅黑" w:hAnsi="Times New Roman"/>
          <w:iCs/>
          <w:szCs w:val="20"/>
          <w:lang w:val="en-GB" w:eastAsia="zh-CN"/>
        </w:rPr>
        <w:t>[FL1] Proposal 5.1-2: Adopt the following TP to section 10.4D TS 38.213 in principle:</w:t>
      </w:r>
    </w:p>
    <w:tbl>
      <w:tblPr>
        <w:tblStyle w:val="afffc"/>
        <w:tblW w:w="8647" w:type="dxa"/>
        <w:tblInd w:w="-5" w:type="dxa"/>
        <w:tblLook w:val="04A0" w:firstRow="1" w:lastRow="0" w:firstColumn="1" w:lastColumn="0" w:noHBand="0" w:noVBand="1"/>
      </w:tblPr>
      <w:tblGrid>
        <w:gridCol w:w="8647"/>
      </w:tblGrid>
      <w:tr w:rsidR="00013D34" w:rsidRPr="0014410A" w14:paraId="39C7E718" w14:textId="77777777" w:rsidTr="00E93882">
        <w:tc>
          <w:tcPr>
            <w:tcW w:w="8647" w:type="dxa"/>
            <w:tcBorders>
              <w:top w:val="single" w:sz="4" w:space="0" w:color="auto"/>
              <w:left w:val="single" w:sz="4" w:space="0" w:color="auto"/>
              <w:bottom w:val="single" w:sz="4" w:space="0" w:color="auto"/>
              <w:right w:val="single" w:sz="4" w:space="0" w:color="auto"/>
            </w:tcBorders>
          </w:tcPr>
          <w:p w14:paraId="7899951C" w14:textId="77777777" w:rsidR="00013D34" w:rsidRPr="0014410A" w:rsidRDefault="00013D34" w:rsidP="00E93882">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---------------------------------Start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36FA53D3" w14:textId="77777777" w:rsidR="00013D34" w:rsidRPr="0014410A" w:rsidRDefault="00013D34" w:rsidP="00E93882">
            <w:pPr>
              <w:rPr>
                <w:rFonts w:ascii="Times New Roman" w:eastAsia="宋体" w:hAnsi="Times New Roman"/>
                <w:b/>
                <w:bCs/>
                <w:szCs w:val="20"/>
                <w:lang w:eastAsia="zh-CN"/>
              </w:rPr>
            </w:pPr>
            <w:r w:rsidRPr="0014410A">
              <w:rPr>
                <w:rFonts w:ascii="Times New Roman" w:eastAsia="宋体" w:hAnsi="Times New Roman"/>
                <w:b/>
                <w:bCs/>
                <w:szCs w:val="20"/>
                <w:lang w:eastAsia="zh-CN"/>
              </w:rPr>
              <w:lastRenderedPageBreak/>
              <w:t>10.4D</w:t>
            </w:r>
            <w:r w:rsidRPr="0014410A">
              <w:rPr>
                <w:rFonts w:ascii="Times New Roman" w:eastAsia="宋体" w:hAnsi="Times New Roman"/>
                <w:b/>
                <w:bCs/>
                <w:szCs w:val="20"/>
                <w:lang w:eastAsia="zh-CN"/>
              </w:rPr>
              <w:tab/>
              <w:t>PDCCH monitoring activation by WUS in RRC_CONNECTED</w:t>
            </w:r>
          </w:p>
          <w:p w14:paraId="3C6E9AD9" w14:textId="77777777" w:rsidR="00013D34" w:rsidRPr="0014410A" w:rsidRDefault="00013D34" w:rsidP="00E93882">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7A373E76" w14:textId="77777777" w:rsidR="00013D34" w:rsidRPr="0014410A" w:rsidRDefault="00013D34" w:rsidP="00E93882">
            <w:pPr>
              <w:rPr>
                <w:rFonts w:ascii="Times New Roman" w:eastAsia="Calibri" w:hAnsi="Times New Roman"/>
                <w:szCs w:val="20"/>
                <w:lang w:eastAsia="zh-CN"/>
              </w:rPr>
            </w:pPr>
            <w:r w:rsidRPr="0014410A">
              <w:rPr>
                <w:rFonts w:ascii="Times New Roman" w:eastAsia="Calibri" w:hAnsi="Times New Roman"/>
                <w:szCs w:val="20"/>
                <w:lang w:eastAsia="zh-CN"/>
              </w:rPr>
              <w:t xml:space="preserve">The UE reports a number of slots [18, TS 38.306] where the UE is not required to monitor WUS prior to the slot where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would start. </w:t>
            </w:r>
            <w:r w:rsidRPr="0014410A">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sidRPr="0014410A">
              <w:rPr>
                <w:rFonts w:ascii="Times New Roman" w:eastAsia="Calibri" w:hAnsi="Times New Roman"/>
                <w:szCs w:val="20"/>
                <w:highlight w:val="yellow"/>
                <w:lang w:eastAsia="zh-CN"/>
              </w:rPr>
              <w:t>drx-onDurationTimer</w:t>
            </w:r>
            <w:proofErr w:type="spellEnd"/>
            <w:r w:rsidRPr="0014410A">
              <w:rPr>
                <w:rFonts w:ascii="Times New Roman" w:eastAsia="Calibri" w:hAnsi="Times New Roman"/>
                <w:szCs w:val="20"/>
                <w:highlight w:val="yellow"/>
                <w:lang w:eastAsia="zh-CN"/>
              </w:rPr>
              <w:t xml:space="preserve"> would start</w:t>
            </w:r>
            <w:r w:rsidRPr="0014410A">
              <w:rPr>
                <w:rFonts w:ascii="Times New Roman" w:eastAsia="Calibri" w:hAnsi="Times New Roman"/>
                <w:szCs w:val="20"/>
                <w:lang w:eastAsia="zh-CN"/>
              </w:rPr>
              <w:t xml:space="preserve">. If the UE determines to monitor PDCCH based on a detected WUS, the UE starts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[11, TS 38.321].</w:t>
            </w:r>
          </w:p>
          <w:p w14:paraId="34642795" w14:textId="77777777" w:rsidR="00013D34" w:rsidRPr="0014410A" w:rsidRDefault="00013D34" w:rsidP="00E93882">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014F5C92" w14:textId="77777777" w:rsidR="00013D34" w:rsidRPr="0014410A" w:rsidRDefault="00013D34" w:rsidP="00E93882">
            <w:pPr>
              <w:rPr>
                <w:rFonts w:ascii="Times New Roman" w:eastAsia="宋体" w:hAnsi="Times New Roman"/>
                <w:szCs w:val="20"/>
                <w:lang w:eastAsia="zh-CN"/>
              </w:rPr>
            </w:pPr>
            <w:r w:rsidRPr="0014410A">
              <w:rPr>
                <w:rFonts w:ascii="Times New Roman" w:eastAsia="宋体" w:hAnsi="Times New Roman"/>
                <w:szCs w:val="20"/>
                <w:lang w:eastAsia="zh-CN"/>
              </w:rPr>
              <w:t xml:space="preserve">The UE reports a number of slots [18, TS 38.306] and expects that a time gap, from a last WUS monitoring occasion from the number of WUS monitoring occasions per periodicity to the slot where the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would start, is no smaller than the reported number of slots. </w:t>
            </w:r>
            <w:r w:rsidRPr="0014410A">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sidRPr="0014410A">
              <w:rPr>
                <w:rFonts w:ascii="Times New Roman" w:eastAsia="等线" w:hAnsi="Times New Roman"/>
                <w:bCs/>
                <w:i/>
                <w:color w:val="FF0000"/>
                <w:kern w:val="2"/>
                <w:szCs w:val="20"/>
                <w:u w:val="single"/>
                <w:lang w:eastAsia="zh-CN"/>
              </w:rPr>
              <w:t>wus-PDCCHMonitoringTimer</w:t>
            </w:r>
            <w:proofErr w:type="spellEnd"/>
            <w:r w:rsidRPr="0014410A">
              <w:rPr>
                <w:rFonts w:ascii="Times New Roman" w:eastAsia="等线" w:hAnsi="Times New Roman"/>
                <w:bCs/>
                <w:i/>
                <w:color w:val="FF0000"/>
                <w:kern w:val="2"/>
                <w:szCs w:val="20"/>
                <w:u w:val="single"/>
                <w:lang w:eastAsia="zh-CN"/>
              </w:rPr>
              <w:t xml:space="preserve"> </w:t>
            </w:r>
            <w:r w:rsidRPr="0014410A">
              <w:rPr>
                <w:rFonts w:ascii="Times New Roman" w:eastAsia="等线" w:hAnsi="Times New Roman"/>
                <w:bCs/>
                <w:iCs/>
                <w:color w:val="FF0000"/>
                <w:kern w:val="2"/>
                <w:szCs w:val="20"/>
                <w:u w:val="single"/>
                <w:lang w:eastAsia="zh-CN"/>
              </w:rPr>
              <w:t>would start.</w:t>
            </w:r>
            <w:r w:rsidRPr="0014410A">
              <w:rPr>
                <w:rFonts w:ascii="Times New Roman" w:eastAsia="宋体" w:hAnsi="Times New Roman"/>
                <w:color w:val="FF0000"/>
                <w:szCs w:val="20"/>
                <w:lang w:eastAsia="zh-CN"/>
              </w:rPr>
              <w:t xml:space="preserve"> </w:t>
            </w:r>
            <w:r w:rsidRPr="0014410A">
              <w:rPr>
                <w:rFonts w:ascii="Times New Roman" w:eastAsia="宋体" w:hAnsi="Times New Roman"/>
                <w:szCs w:val="20"/>
                <w:lang w:eastAsia="zh-CN"/>
              </w:rPr>
              <w:t xml:space="preserve">If the UE determines to monitor PDCCH based on a detected WUS, the UE starts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5C9EED8E" w14:textId="77777777" w:rsidR="00013D34" w:rsidRPr="0014410A" w:rsidRDefault="00013D34" w:rsidP="00E93882">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580C5A58" w14:textId="77777777" w:rsidR="00013D34" w:rsidRPr="0014410A" w:rsidRDefault="00013D34" w:rsidP="00E93882">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w:t>
            </w:r>
            <w:r w:rsidRPr="0014410A">
              <w:rPr>
                <w:rFonts w:ascii="Times New Roman" w:eastAsiaTheme="minorEastAsia" w:hAnsi="Times New Roman"/>
                <w:szCs w:val="20"/>
                <w:lang w:eastAsia="zh-CN"/>
              </w:rPr>
              <w:t>End</w:t>
            </w:r>
            <w:r w:rsidRPr="0014410A">
              <w:rPr>
                <w:rFonts w:ascii="Times New Roman" w:hAnsi="Times New Roman"/>
                <w:szCs w:val="20"/>
                <w:lang w:eastAsia="zh-CN"/>
              </w:rPr>
              <w:t xml:space="preserve">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6CF2CDA3" w14:textId="77777777" w:rsidR="00013D34" w:rsidRPr="0014410A" w:rsidRDefault="00013D34" w:rsidP="00E93882">
            <w:pPr>
              <w:rPr>
                <w:rFonts w:ascii="Times New Roman" w:eastAsia="宋体" w:hAnsi="Times New Roman"/>
                <w:szCs w:val="20"/>
                <w:lang w:eastAsia="zh-CN"/>
              </w:rPr>
            </w:pPr>
          </w:p>
        </w:tc>
      </w:tr>
    </w:tbl>
    <w:p w14:paraId="564A493B" w14:textId="77777777" w:rsidR="00013D34" w:rsidRPr="0014410A" w:rsidRDefault="00013D34">
      <w:pPr>
        <w:rPr>
          <w:rFonts w:ascii="Times New Roman" w:eastAsiaTheme="minorEastAsia" w:hAnsi="Times New Roman"/>
          <w:b/>
          <w:lang w:eastAsia="zh-CN"/>
        </w:rPr>
      </w:pPr>
    </w:p>
    <w:p w14:paraId="147FD58D" w14:textId="72195714" w:rsidR="00013D34" w:rsidRPr="0014410A" w:rsidRDefault="00013D34" w:rsidP="00013D34">
      <w:pPr>
        <w:keepNext/>
        <w:tabs>
          <w:tab w:val="left" w:pos="-5500"/>
        </w:tabs>
        <w:spacing w:before="120" w:after="60"/>
        <w:ind w:right="200"/>
        <w:jc w:val="both"/>
        <w:outlineLvl w:val="3"/>
        <w:rPr>
          <w:rFonts w:ascii="Times New Roman" w:eastAsia="等线" w:hAnsi="Times New Roman"/>
          <w:sz w:val="21"/>
          <w:szCs w:val="21"/>
          <w:lang w:eastAsia="zh-CN"/>
        </w:rPr>
      </w:pPr>
      <w:r w:rsidRPr="0014410A">
        <w:rPr>
          <w:rFonts w:ascii="Times New Roman" w:eastAsia="微软雅黑" w:hAnsi="Times New Roman"/>
          <w:iCs/>
          <w:sz w:val="21"/>
          <w:szCs w:val="21"/>
          <w:lang w:eastAsia="zh-CN"/>
        </w:rPr>
        <w:t xml:space="preserve">[FL1] Proposal 5.4-2: </w:t>
      </w:r>
      <w:r w:rsidRPr="0014410A">
        <w:rPr>
          <w:rFonts w:ascii="Times New Roman" w:eastAsia="等线" w:hAnsi="Times New Roman"/>
          <w:sz w:val="21"/>
          <w:szCs w:val="21"/>
          <w:lang w:eastAsia="zh-CN"/>
        </w:rPr>
        <w:t>Adopt the following TP to Clause 5.1.5, TS 38.214 in principle.</w:t>
      </w:r>
    </w:p>
    <w:p w14:paraId="6604AD83" w14:textId="77777777" w:rsidR="00013D34" w:rsidRPr="0014410A" w:rsidRDefault="00013D34">
      <w:pPr>
        <w:rPr>
          <w:rFonts w:ascii="Times New Roman" w:eastAsiaTheme="minorEastAsia" w:hAnsi="Times New Roman"/>
          <w:b/>
          <w:lang w:eastAsia="zh-CN"/>
        </w:rPr>
      </w:pPr>
    </w:p>
    <w:tbl>
      <w:tblPr>
        <w:tblStyle w:val="TableGrid310"/>
        <w:tblW w:w="0" w:type="auto"/>
        <w:tblInd w:w="135" w:type="dxa"/>
        <w:tblLook w:val="04A0" w:firstRow="1" w:lastRow="0" w:firstColumn="1" w:lastColumn="0" w:noHBand="0" w:noVBand="1"/>
      </w:tblPr>
      <w:tblGrid>
        <w:gridCol w:w="8495"/>
      </w:tblGrid>
      <w:tr w:rsidR="00013D34" w:rsidRPr="0014410A" w14:paraId="5B8F4AD6" w14:textId="77777777" w:rsidTr="00E93882">
        <w:tc>
          <w:tcPr>
            <w:tcW w:w="8707" w:type="dxa"/>
            <w:tcBorders>
              <w:top w:val="single" w:sz="4" w:space="0" w:color="auto"/>
              <w:left w:val="single" w:sz="4" w:space="0" w:color="auto"/>
              <w:bottom w:val="single" w:sz="4" w:space="0" w:color="auto"/>
              <w:right w:val="single" w:sz="4" w:space="0" w:color="auto"/>
            </w:tcBorders>
          </w:tcPr>
          <w:p w14:paraId="26BA3BCC" w14:textId="77777777" w:rsidR="00013D34" w:rsidRPr="0014410A" w:rsidRDefault="00013D34" w:rsidP="00E93882">
            <w:pPr>
              <w:overflowPunct w:val="0"/>
              <w:autoSpaceDE w:val="0"/>
              <w:autoSpaceDN w:val="0"/>
              <w:adjustRightInd w:val="0"/>
              <w:textAlignment w:val="baseline"/>
              <w:rPr>
                <w:rFonts w:ascii="Times New Roman" w:hAnsi="Times New Roman"/>
                <w:szCs w:val="20"/>
                <w:lang w:eastAsia="zh-CN"/>
              </w:rPr>
            </w:pPr>
            <w:r w:rsidRPr="0014410A">
              <w:rPr>
                <w:rFonts w:ascii="Times New Roman" w:eastAsia="宋体" w:hAnsi="Times New Roman"/>
                <w:b/>
                <w:bCs/>
                <w:szCs w:val="20"/>
                <w:lang w:eastAsia="zh-CN"/>
              </w:rPr>
              <w:t>Reason for change:</w:t>
            </w:r>
            <w:r w:rsidRPr="0014410A">
              <w:rPr>
                <w:rFonts w:ascii="Times New Roman" w:eastAsia="宋体" w:hAnsi="Times New Roman"/>
                <w:szCs w:val="20"/>
                <w:lang w:eastAsia="zh-CN"/>
              </w:rPr>
              <w:t xml:space="preserve">  </w:t>
            </w:r>
          </w:p>
          <w:p w14:paraId="5194D39B" w14:textId="77777777" w:rsidR="00013D34" w:rsidRPr="0014410A" w:rsidRDefault="00013D34" w:rsidP="00E93882">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szCs w:val="20"/>
                <w:lang w:eastAsia="zh-CN"/>
              </w:rPr>
              <w:t xml:space="preserve">The UE assumption on QCL information before applying an indicated TCI state is not yet described in specification.    </w:t>
            </w:r>
          </w:p>
          <w:p w14:paraId="5586BA9F" w14:textId="77777777" w:rsidR="00013D34" w:rsidRPr="0014410A" w:rsidRDefault="00013D34" w:rsidP="00E93882">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b/>
                <w:bCs/>
                <w:szCs w:val="20"/>
                <w:lang w:eastAsia="zh-CN"/>
              </w:rPr>
              <w:t>Summary of Change:</w:t>
            </w:r>
            <w:r w:rsidRPr="0014410A">
              <w:rPr>
                <w:rFonts w:ascii="Times New Roman" w:eastAsia="宋体" w:hAnsi="Times New Roman"/>
                <w:szCs w:val="20"/>
                <w:lang w:eastAsia="zh-CN"/>
              </w:rPr>
              <w:t xml:space="preserve">    </w:t>
            </w:r>
          </w:p>
          <w:p w14:paraId="2CB25362" w14:textId="77777777" w:rsidR="00013D34" w:rsidRPr="0014410A" w:rsidRDefault="00013D34" w:rsidP="00E93882">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szCs w:val="20"/>
                <w:lang w:eastAsia="zh-CN"/>
              </w:rPr>
              <w:t xml:space="preserve">Clarify the assumption for QCL information during WUS monitoring before applying the indicated TCI state by updating the existing clause 5.1.5 to add WUS in addition to CSI-RS and DMRS of PDSCH/PDCCH. </w:t>
            </w:r>
          </w:p>
          <w:p w14:paraId="5035A679" w14:textId="77777777" w:rsidR="00013D34" w:rsidRPr="0014410A" w:rsidRDefault="00013D34" w:rsidP="00E93882">
            <w:pPr>
              <w:overflowPunct w:val="0"/>
              <w:autoSpaceDE w:val="0"/>
              <w:autoSpaceDN w:val="0"/>
              <w:adjustRightInd w:val="0"/>
              <w:textAlignment w:val="baseline"/>
              <w:rPr>
                <w:rFonts w:ascii="Times New Roman" w:eastAsia="宋体" w:hAnsi="Times New Roman"/>
                <w:b/>
                <w:bCs/>
                <w:szCs w:val="20"/>
                <w:lang w:eastAsia="zh-CN"/>
              </w:rPr>
            </w:pPr>
            <w:r w:rsidRPr="0014410A">
              <w:rPr>
                <w:rFonts w:ascii="Times New Roman" w:eastAsia="宋体" w:hAnsi="Times New Roman"/>
                <w:b/>
                <w:bCs/>
                <w:szCs w:val="20"/>
                <w:lang w:eastAsia="zh-CN"/>
              </w:rPr>
              <w:t xml:space="preserve">Consequences if not approved: </w:t>
            </w:r>
          </w:p>
          <w:p w14:paraId="354061ED" w14:textId="77777777" w:rsidR="00013D34" w:rsidRPr="0014410A" w:rsidRDefault="00013D34" w:rsidP="00E93882">
            <w:pPr>
              <w:overflowPunct w:val="0"/>
              <w:autoSpaceDE w:val="0"/>
              <w:autoSpaceDN w:val="0"/>
              <w:adjustRightInd w:val="0"/>
              <w:textAlignment w:val="baseline"/>
              <w:rPr>
                <w:rFonts w:ascii="Times New Roman" w:eastAsiaTheme="minorEastAsia" w:hAnsi="Times New Roman"/>
                <w:szCs w:val="20"/>
                <w:lang w:eastAsia="zh-CN"/>
              </w:rPr>
            </w:pPr>
            <w:r w:rsidRPr="0014410A">
              <w:rPr>
                <w:rFonts w:ascii="Times New Roman" w:eastAsia="Yu Mincho" w:hAnsi="Times New Roman"/>
                <w:szCs w:val="20"/>
                <w:lang w:eastAsia="zh-CN"/>
              </w:rPr>
              <w:t xml:space="preserve">Unclear UE </w:t>
            </w:r>
            <w:proofErr w:type="spellStart"/>
            <w:r w:rsidRPr="0014410A">
              <w:rPr>
                <w:rFonts w:ascii="Times New Roman" w:eastAsia="Yu Mincho" w:hAnsi="Times New Roman"/>
                <w:szCs w:val="20"/>
                <w:lang w:eastAsia="zh-CN"/>
              </w:rPr>
              <w:t>behaviour</w:t>
            </w:r>
            <w:proofErr w:type="spellEnd"/>
            <w:r w:rsidRPr="0014410A">
              <w:rPr>
                <w:rFonts w:ascii="Times New Roman" w:eastAsia="Yu Mincho" w:hAnsi="Times New Roman"/>
                <w:szCs w:val="20"/>
                <w:lang w:eastAsia="zh-CN"/>
              </w:rPr>
              <w:t xml:space="preserve"> for WUS monitoring prior to applying an indicated TCI state. </w:t>
            </w:r>
          </w:p>
          <w:p w14:paraId="01F97F24" w14:textId="77777777" w:rsidR="00013D34" w:rsidRPr="0014410A" w:rsidRDefault="00013D34" w:rsidP="00E93882">
            <w:pPr>
              <w:overflowPunct w:val="0"/>
              <w:autoSpaceDE w:val="0"/>
              <w:autoSpaceDN w:val="0"/>
              <w:adjustRightInd w:val="0"/>
              <w:textAlignment w:val="baseline"/>
              <w:rPr>
                <w:rFonts w:ascii="Times New Roman" w:eastAsiaTheme="minorEastAsia" w:hAnsi="Times New Roman"/>
                <w:szCs w:val="20"/>
                <w:lang w:eastAsia="zh-CN"/>
              </w:rPr>
            </w:pPr>
          </w:p>
        </w:tc>
      </w:tr>
      <w:tr w:rsidR="00013D34" w:rsidRPr="0014410A" w14:paraId="3830EAA5" w14:textId="77777777" w:rsidTr="00E93882">
        <w:tc>
          <w:tcPr>
            <w:tcW w:w="8707" w:type="dxa"/>
            <w:tcBorders>
              <w:top w:val="single" w:sz="4" w:space="0" w:color="auto"/>
              <w:left w:val="single" w:sz="4" w:space="0" w:color="auto"/>
              <w:bottom w:val="single" w:sz="4" w:space="0" w:color="auto"/>
              <w:right w:val="single" w:sz="4" w:space="0" w:color="auto"/>
            </w:tcBorders>
          </w:tcPr>
          <w:p w14:paraId="2AD95F4D" w14:textId="0C586B7D" w:rsidR="00730C71" w:rsidRPr="0014410A" w:rsidRDefault="00730C71" w:rsidP="00730C71">
            <w:pPr>
              <w:rPr>
                <w:rFonts w:ascii="Times New Roman" w:eastAsia="宋体" w:hAnsi="Times New Roman"/>
                <w:szCs w:val="20"/>
                <w:lang w:eastAsia="zh-CN"/>
              </w:rPr>
            </w:pPr>
            <w:r w:rsidRPr="0014410A">
              <w:rPr>
                <w:rFonts w:ascii="Times New Roman" w:hAnsi="Times New Roman"/>
                <w:szCs w:val="20"/>
                <w:lang w:eastAsia="zh-CN"/>
              </w:rPr>
              <w:t>---------------------------------Start of Text Proposal on 3GPP TS 38.21</w:t>
            </w:r>
            <w:r w:rsidRPr="0014410A">
              <w:rPr>
                <w:rFonts w:ascii="Times New Roman" w:eastAsiaTheme="minorEastAsia" w:hAnsi="Times New Roman"/>
                <w:szCs w:val="20"/>
                <w:lang w:eastAsia="zh-CN"/>
              </w:rPr>
              <w:t>4</w:t>
            </w:r>
            <w:r w:rsidRPr="0014410A">
              <w:rPr>
                <w:rFonts w:ascii="Times New Roman" w:hAnsi="Times New Roman"/>
                <w:szCs w:val="20"/>
                <w:lang w:eastAsia="zh-CN"/>
              </w:rPr>
              <w:t xml:space="preserve"> V19.0.0-----------------------</w:t>
            </w:r>
          </w:p>
          <w:p w14:paraId="0DFF3F7C" w14:textId="77777777" w:rsidR="00730C71" w:rsidRPr="0014410A" w:rsidRDefault="00730C71" w:rsidP="00730C71">
            <w:pPr>
              <w:pStyle w:val="B10"/>
              <w:jc w:val="center"/>
              <w:rPr>
                <w:lang w:val="en-US" w:eastAsia="zh-CN"/>
              </w:rPr>
            </w:pPr>
            <w:r w:rsidRPr="0014410A">
              <w:rPr>
                <w:highlight w:val="yellow"/>
                <w:lang w:eastAsia="zh-CN"/>
              </w:rPr>
              <w:t>&lt;Unchanged part is omitted&gt;</w:t>
            </w:r>
          </w:p>
          <w:p w14:paraId="2336EDE1" w14:textId="51BA3E97" w:rsidR="00013D34" w:rsidRPr="0014410A" w:rsidRDefault="00013D34" w:rsidP="00E93882">
            <w:pPr>
              <w:overflowPunct w:val="0"/>
              <w:autoSpaceDE w:val="0"/>
              <w:autoSpaceDN w:val="0"/>
              <w:adjustRightInd w:val="0"/>
              <w:snapToGrid w:val="0"/>
              <w:textAlignment w:val="baseline"/>
              <w:rPr>
                <w:rFonts w:ascii="Times New Roman" w:eastAsia="宋体" w:hAnsi="Times New Roman"/>
                <w:color w:val="000000"/>
                <w:szCs w:val="20"/>
                <w:lang w:eastAsia="zh-CN"/>
              </w:rPr>
            </w:pPr>
            <w:r w:rsidRPr="0014410A">
              <w:rPr>
                <w:rFonts w:ascii="Times New Roman" w:eastAsia="宋体" w:hAnsi="Times New Roman"/>
                <w:color w:val="000000"/>
                <w:szCs w:val="20"/>
                <w:lang w:eastAsia="zh-CN"/>
              </w:rPr>
              <w:t xml:space="preserve">After a UE receives an initial higher layer configuration of </w:t>
            </w:r>
            <w:r w:rsidRPr="0014410A">
              <w:rPr>
                <w:rFonts w:ascii="Times New Roman" w:eastAsia="宋体" w:hAnsi="Times New Roman"/>
                <w:i/>
                <w:iCs/>
                <w:color w:val="000000"/>
                <w:szCs w:val="20"/>
                <w:lang w:eastAsia="zh-CN"/>
              </w:rPr>
              <w:t>dl-</w:t>
            </w:r>
            <w:proofErr w:type="spellStart"/>
            <w:r w:rsidRPr="0014410A">
              <w:rPr>
                <w:rFonts w:ascii="Times New Roman" w:eastAsia="宋体" w:hAnsi="Times New Roman"/>
                <w:i/>
                <w:iCs/>
                <w:color w:val="000000"/>
                <w:szCs w:val="20"/>
                <w:lang w:eastAsia="zh-CN"/>
              </w:rPr>
              <w:t>OrJointTCI</w:t>
            </w:r>
            <w:proofErr w:type="spellEnd"/>
            <w:r w:rsidRPr="0014410A">
              <w:rPr>
                <w:rFonts w:ascii="Times New Roman" w:eastAsia="宋体" w:hAnsi="Times New Roman"/>
                <w:i/>
                <w:iCs/>
                <w:color w:val="000000"/>
                <w:szCs w:val="20"/>
                <w:lang w:eastAsia="zh-CN"/>
              </w:rPr>
              <w:t>-</w:t>
            </w:r>
            <w:proofErr w:type="spellStart"/>
            <w:r w:rsidRPr="0014410A">
              <w:rPr>
                <w:rFonts w:ascii="Times New Roman" w:eastAsia="宋体" w:hAnsi="Times New Roman"/>
                <w:i/>
                <w:iCs/>
                <w:color w:val="000000"/>
                <w:szCs w:val="20"/>
                <w:lang w:eastAsia="zh-CN"/>
              </w:rPr>
              <w:t>StateList</w:t>
            </w:r>
            <w:proofErr w:type="spellEnd"/>
            <w:r w:rsidRPr="0014410A">
              <w:rPr>
                <w:rFonts w:ascii="Times New Roman" w:eastAsia="宋体" w:hAnsi="Times New Roman"/>
                <w:color w:val="000000"/>
                <w:szCs w:val="20"/>
                <w:lang w:eastAsia="zh-CN"/>
              </w:rPr>
              <w:t xml:space="preserve"> where more than one </w:t>
            </w:r>
            <w:r w:rsidRPr="0014410A">
              <w:rPr>
                <w:rFonts w:ascii="Times New Roman" w:eastAsia="宋体" w:hAnsi="Times New Roman"/>
                <w:i/>
                <w:iCs/>
                <w:color w:val="000000"/>
                <w:szCs w:val="20"/>
                <w:lang w:eastAsia="zh-CN"/>
              </w:rPr>
              <w:t xml:space="preserve">TCI-State </w:t>
            </w:r>
            <w:r w:rsidRPr="0014410A">
              <w:rPr>
                <w:rFonts w:ascii="Times New Roman" w:eastAsia="宋体" w:hAnsi="Times New Roman"/>
                <w:color w:val="000000"/>
                <w:szCs w:val="20"/>
                <w:lang w:eastAsia="zh-CN"/>
              </w:rPr>
              <w:t>can be used as an indicated TCI state and before application of an indicated TCI state from the configured TCI states:</w:t>
            </w:r>
          </w:p>
          <w:p w14:paraId="0D509E11" w14:textId="77777777" w:rsidR="00013D34" w:rsidRPr="0014410A"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that are not received during the RACH procedure,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xml:space="preserve">, and the CSI-RS applying the indicated TCI state are quasi co-located with the reference signal(s) in the </w:t>
            </w:r>
            <w:proofErr w:type="spellStart"/>
            <w:r w:rsidRPr="0014410A">
              <w:rPr>
                <w:rFonts w:ascii="Times New Roman" w:eastAsia="宋体" w:hAnsi="Times New Roman"/>
                <w:i/>
                <w:iCs/>
                <w:szCs w:val="20"/>
                <w:lang w:eastAsia="zh-CN"/>
              </w:rPr>
              <w:t>CandidateTCI</w:t>
            </w:r>
            <w:proofErr w:type="spellEnd"/>
            <w:r w:rsidRPr="0014410A">
              <w:rPr>
                <w:rFonts w:ascii="Times New Roman" w:eastAsia="宋体" w:hAnsi="Times New Roman"/>
                <w:i/>
                <w:iCs/>
                <w:szCs w:val="20"/>
                <w:lang w:eastAsia="zh-CN"/>
              </w:rPr>
              <w:t>-State</w:t>
            </w:r>
            <w:r w:rsidRPr="0014410A">
              <w:rPr>
                <w:rFonts w:ascii="Times New Roman" w:eastAsia="宋体" w:hAnsi="Times New Roman"/>
                <w:iCs/>
                <w:szCs w:val="20"/>
                <w:lang w:eastAsia="zh-CN"/>
              </w:rPr>
              <w:t xml:space="preserve"> </w:t>
            </w:r>
            <w:r w:rsidRPr="0014410A">
              <w:rPr>
                <w:rFonts w:ascii="Times New Roman" w:eastAsia="宋体" w:hAnsi="Times New Roman"/>
                <w:szCs w:val="20"/>
                <w:lang w:eastAsia="zh-CN"/>
              </w:rPr>
              <w:t>indicated in the LTM Cell Switch Command MAC CE [10, 38.321] if applicable, otherwise.</w:t>
            </w:r>
          </w:p>
          <w:p w14:paraId="68CCB708" w14:textId="77777777" w:rsidR="00013D34" w:rsidRPr="0014410A"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and the CSI-RS applying the indicated TCI state are quasi co-located with the SS/PBCH block the UE identified during the initial access procedure</w:t>
            </w:r>
          </w:p>
          <w:p w14:paraId="767856BD" w14:textId="77777777" w:rsidR="00730C71" w:rsidRPr="0014410A" w:rsidRDefault="00730C71" w:rsidP="00730C71">
            <w:pPr>
              <w:pStyle w:val="B10"/>
              <w:jc w:val="center"/>
              <w:rPr>
                <w:lang w:val="en-US" w:eastAsia="zh-CN"/>
              </w:rPr>
            </w:pPr>
            <w:r w:rsidRPr="0014410A">
              <w:rPr>
                <w:highlight w:val="yellow"/>
                <w:lang w:eastAsia="zh-CN"/>
              </w:rPr>
              <w:t>&lt;Unchanged part is omitted&gt;</w:t>
            </w:r>
          </w:p>
          <w:p w14:paraId="7F37DEA0" w14:textId="77777777" w:rsidR="00013D34" w:rsidRPr="0014410A" w:rsidRDefault="00013D34" w:rsidP="00E93882">
            <w:pPr>
              <w:overflowPunct w:val="0"/>
              <w:autoSpaceDE w:val="0"/>
              <w:autoSpaceDN w:val="0"/>
              <w:adjustRightInd w:val="0"/>
              <w:snapToGrid w:val="0"/>
              <w:textAlignment w:val="baseline"/>
              <w:rPr>
                <w:rFonts w:ascii="Times New Roman" w:eastAsia="宋体" w:hAnsi="Times New Roman"/>
                <w:color w:val="000000"/>
                <w:szCs w:val="20"/>
                <w:lang w:eastAsia="zh-CN"/>
              </w:rPr>
            </w:pPr>
            <w:r w:rsidRPr="0014410A">
              <w:rPr>
                <w:rFonts w:ascii="Times New Roman" w:eastAsia="宋体" w:hAnsi="Times New Roman"/>
                <w:color w:val="000000"/>
                <w:szCs w:val="20"/>
                <w:lang w:eastAsia="zh-CN"/>
              </w:rPr>
              <w:t xml:space="preserve">After a UE receives a higher layer configuration of </w:t>
            </w:r>
            <w:r w:rsidRPr="0014410A">
              <w:rPr>
                <w:rFonts w:ascii="Times New Roman" w:eastAsia="宋体" w:hAnsi="Times New Roman"/>
                <w:i/>
                <w:iCs/>
                <w:color w:val="000000"/>
                <w:szCs w:val="20"/>
                <w:lang w:eastAsia="zh-CN"/>
              </w:rPr>
              <w:t>dl-</w:t>
            </w:r>
            <w:proofErr w:type="spellStart"/>
            <w:r w:rsidRPr="0014410A">
              <w:rPr>
                <w:rFonts w:ascii="Times New Roman" w:eastAsia="宋体" w:hAnsi="Times New Roman"/>
                <w:i/>
                <w:iCs/>
                <w:color w:val="000000"/>
                <w:szCs w:val="20"/>
                <w:lang w:eastAsia="zh-CN"/>
              </w:rPr>
              <w:t>OrJointTCI</w:t>
            </w:r>
            <w:proofErr w:type="spellEnd"/>
            <w:r w:rsidRPr="0014410A">
              <w:rPr>
                <w:rFonts w:ascii="Times New Roman" w:eastAsia="宋体" w:hAnsi="Times New Roman"/>
                <w:i/>
                <w:iCs/>
                <w:color w:val="000000"/>
                <w:szCs w:val="20"/>
                <w:lang w:eastAsia="zh-CN"/>
              </w:rPr>
              <w:t>-</w:t>
            </w:r>
            <w:proofErr w:type="spellStart"/>
            <w:r w:rsidRPr="0014410A">
              <w:rPr>
                <w:rFonts w:ascii="Times New Roman" w:eastAsia="宋体" w:hAnsi="Times New Roman"/>
                <w:i/>
                <w:iCs/>
                <w:color w:val="000000"/>
                <w:szCs w:val="20"/>
                <w:lang w:eastAsia="zh-CN"/>
              </w:rPr>
              <w:t>StateList</w:t>
            </w:r>
            <w:proofErr w:type="spellEnd"/>
            <w:r w:rsidRPr="0014410A">
              <w:rPr>
                <w:rFonts w:ascii="Times New Roman" w:eastAsia="宋体" w:hAnsi="Times New Roman"/>
                <w:color w:val="000000"/>
                <w:szCs w:val="20"/>
                <w:lang w:eastAsia="zh-CN"/>
              </w:rPr>
              <w:t xml:space="preserve"> where more than one </w:t>
            </w:r>
            <w:r w:rsidRPr="0014410A">
              <w:rPr>
                <w:rFonts w:ascii="Times New Roman" w:eastAsia="宋体" w:hAnsi="Times New Roman"/>
                <w:i/>
                <w:iCs/>
                <w:color w:val="000000"/>
                <w:szCs w:val="20"/>
                <w:lang w:eastAsia="zh-CN"/>
              </w:rPr>
              <w:t xml:space="preserve">TCI-State </w:t>
            </w:r>
            <w:r w:rsidRPr="0014410A">
              <w:rPr>
                <w:rFonts w:ascii="Times New Roman" w:eastAsia="宋体" w:hAnsi="Times New Roman"/>
                <w:color w:val="000000"/>
                <w:szCs w:val="20"/>
                <w:lang w:eastAsia="zh-CN"/>
              </w:rPr>
              <w:t>can be used as an indicated TCI state</w:t>
            </w:r>
            <w:r w:rsidRPr="0014410A">
              <w:rPr>
                <w:rFonts w:ascii="Times New Roman" w:eastAsia="宋体" w:hAnsi="Times New Roman"/>
                <w:i/>
                <w:iCs/>
                <w:color w:val="000000"/>
                <w:szCs w:val="20"/>
                <w:lang w:eastAsia="zh-CN"/>
              </w:rPr>
              <w:t xml:space="preserve"> </w:t>
            </w:r>
            <w:r w:rsidRPr="0014410A">
              <w:rPr>
                <w:rFonts w:ascii="Times New Roman" w:eastAsia="宋体" w:hAnsi="Times New Roman"/>
                <w:color w:val="000000"/>
                <w:szCs w:val="20"/>
                <w:lang w:eastAsia="zh-CN"/>
              </w:rPr>
              <w:t>as part of a Reconfiguration with sync procedure as described in [12, TS 38.331]</w:t>
            </w:r>
            <w:r w:rsidRPr="0014410A">
              <w:rPr>
                <w:rFonts w:ascii="Times New Roman" w:eastAsia="宋体" w:hAnsi="Times New Roman"/>
                <w:i/>
                <w:iCs/>
                <w:color w:val="000000"/>
                <w:szCs w:val="20"/>
                <w:lang w:eastAsia="zh-CN"/>
              </w:rPr>
              <w:t xml:space="preserve"> </w:t>
            </w:r>
            <w:r w:rsidRPr="0014410A">
              <w:rPr>
                <w:rFonts w:ascii="Times New Roman" w:eastAsia="宋体" w:hAnsi="Times New Roman"/>
                <w:color w:val="000000"/>
                <w:szCs w:val="20"/>
                <w:lang w:eastAsia="zh-CN"/>
              </w:rPr>
              <w:t>and before applying an indicated TCI state from the configured TCI states:</w:t>
            </w:r>
          </w:p>
          <w:p w14:paraId="4FA9ED6C" w14:textId="77777777" w:rsidR="00013D34" w:rsidRPr="0014410A"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xml:space="preserve">, and the CSI-RS applying the indicated TCI state are quasi co-located with the SS/PBCH block or the CSI-RS </w:t>
            </w:r>
            <w:r w:rsidRPr="0014410A">
              <w:rPr>
                <w:rFonts w:ascii="Times New Roman" w:eastAsia="宋体" w:hAnsi="Times New Roman"/>
                <w:szCs w:val="20"/>
                <w:lang w:eastAsia="zh-CN"/>
              </w:rPr>
              <w:lastRenderedPageBreak/>
              <w:t>resource the UE identified during the random access procedure initiated by the Reconfiguration with sync procedure as described in [12, TS 38.331].</w:t>
            </w:r>
          </w:p>
          <w:p w14:paraId="18877DB4" w14:textId="77777777" w:rsidR="00730C71" w:rsidRPr="0014410A" w:rsidRDefault="00730C71" w:rsidP="00730C71">
            <w:pPr>
              <w:pStyle w:val="B10"/>
              <w:jc w:val="center"/>
              <w:rPr>
                <w:lang w:val="en-US" w:eastAsia="zh-CN"/>
              </w:rPr>
            </w:pPr>
            <w:r w:rsidRPr="0014410A">
              <w:rPr>
                <w:highlight w:val="yellow"/>
                <w:lang w:eastAsia="zh-CN"/>
              </w:rPr>
              <w:t>&lt;Unchanged part is omitted&gt;</w:t>
            </w:r>
          </w:p>
          <w:p w14:paraId="1D649EE8" w14:textId="7C51336E" w:rsidR="00730C71" w:rsidRPr="0014410A" w:rsidRDefault="00730C71" w:rsidP="00730C71">
            <w:pPr>
              <w:rPr>
                <w:rFonts w:ascii="Times New Roman" w:eastAsia="宋体" w:hAnsi="Times New Roman"/>
                <w:szCs w:val="20"/>
                <w:lang w:eastAsia="zh-CN"/>
              </w:rPr>
            </w:pPr>
            <w:r w:rsidRPr="0014410A">
              <w:rPr>
                <w:rFonts w:ascii="Times New Roman" w:hAnsi="Times New Roman"/>
                <w:szCs w:val="20"/>
                <w:lang w:eastAsia="zh-CN"/>
              </w:rPr>
              <w:t>---------------------------------</w:t>
            </w:r>
            <w:r w:rsidRPr="0014410A">
              <w:rPr>
                <w:rFonts w:ascii="Times New Roman" w:eastAsiaTheme="minorEastAsia" w:hAnsi="Times New Roman"/>
                <w:szCs w:val="20"/>
                <w:lang w:eastAsia="zh-CN"/>
              </w:rPr>
              <w:t>End</w:t>
            </w:r>
            <w:r w:rsidRPr="0014410A">
              <w:rPr>
                <w:rFonts w:ascii="Times New Roman" w:hAnsi="Times New Roman"/>
                <w:szCs w:val="20"/>
                <w:lang w:eastAsia="zh-CN"/>
              </w:rPr>
              <w:t xml:space="preserve"> of Text Proposal on 3GPP TS 38.21</w:t>
            </w:r>
            <w:r w:rsidRPr="0014410A">
              <w:rPr>
                <w:rFonts w:ascii="Times New Roman" w:eastAsiaTheme="minorEastAsia" w:hAnsi="Times New Roman"/>
                <w:szCs w:val="20"/>
                <w:lang w:eastAsia="zh-CN"/>
              </w:rPr>
              <w:t>4</w:t>
            </w:r>
            <w:r w:rsidRPr="0014410A">
              <w:rPr>
                <w:rFonts w:ascii="Times New Roman" w:hAnsi="Times New Roman"/>
                <w:szCs w:val="20"/>
                <w:lang w:eastAsia="zh-CN"/>
              </w:rPr>
              <w:t xml:space="preserve"> V19.0.0-----------------------</w:t>
            </w:r>
          </w:p>
        </w:tc>
      </w:tr>
    </w:tbl>
    <w:p w14:paraId="47A696E7" w14:textId="77777777" w:rsidR="00013D34" w:rsidRPr="0014410A" w:rsidRDefault="00013D34" w:rsidP="00013D34">
      <w:pPr>
        <w:rPr>
          <w:rFonts w:ascii="Times New Roman" w:hAnsi="Times New Roman"/>
          <w:sz w:val="24"/>
          <w:lang w:eastAsia="zh-CN"/>
        </w:rPr>
      </w:pPr>
      <w:r w:rsidRPr="0014410A">
        <w:rPr>
          <w:rFonts w:ascii="Times New Roman" w:hAnsi="Times New Roman"/>
          <w:sz w:val="24"/>
          <w:lang w:eastAsia="zh-CN"/>
        </w:rPr>
        <w:lastRenderedPageBreak/>
        <w:t xml:space="preserve"> </w:t>
      </w:r>
    </w:p>
    <w:p w14:paraId="071D7D0C" w14:textId="0F6BAFAC" w:rsidR="00013D34" w:rsidRPr="0014410A" w:rsidRDefault="007729DD" w:rsidP="007729DD">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14410A">
        <w:rPr>
          <w:rFonts w:ascii="Times New Roman" w:eastAsia="宋体" w:hAnsi="Times New Roman"/>
          <w:sz w:val="28"/>
          <w:szCs w:val="28"/>
          <w:lang w:val="en-GB" w:eastAsia="zh-CN"/>
        </w:rPr>
        <w:t>Proposals for Thursday online</w:t>
      </w:r>
    </w:p>
    <w:p w14:paraId="70337E70" w14:textId="7EEC9EEC" w:rsidR="007729DD" w:rsidRPr="0014410A" w:rsidRDefault="007729DD" w:rsidP="007729DD">
      <w:pPr>
        <w:keepNext/>
        <w:tabs>
          <w:tab w:val="left" w:pos="-5500"/>
        </w:tabs>
        <w:spacing w:before="120" w:after="60"/>
        <w:ind w:right="200"/>
        <w:outlineLvl w:val="3"/>
        <w:rPr>
          <w:rFonts w:ascii="Times New Roman" w:eastAsia="微软雅黑" w:hAnsi="Times New Roman"/>
          <w:b/>
          <w:bCs/>
          <w:iCs/>
          <w:szCs w:val="20"/>
          <w:lang w:val="en-GB" w:eastAsia="zh-CN"/>
        </w:rPr>
      </w:pPr>
      <w:r w:rsidRPr="0014410A">
        <w:rPr>
          <w:rFonts w:ascii="Times New Roman" w:eastAsia="微软雅黑" w:hAnsi="Times New Roman"/>
          <w:b/>
          <w:bCs/>
          <w:iCs/>
          <w:szCs w:val="20"/>
          <w:lang w:val="en-GB" w:eastAsia="zh-CN"/>
        </w:rPr>
        <w:t>[FL2] Proposal 5.1-2r</w:t>
      </w:r>
      <w:r w:rsidRPr="0014410A">
        <w:rPr>
          <w:rFonts w:ascii="Times New Roman" w:eastAsia="微软雅黑" w:hAnsi="Times New Roman"/>
          <w:b/>
          <w:bCs/>
          <w:iCs/>
          <w:szCs w:val="20"/>
          <w:lang w:val="en-GB" w:eastAsia="zh-CN"/>
        </w:rPr>
        <w:t>2</w:t>
      </w:r>
      <w:r w:rsidRPr="0014410A">
        <w:rPr>
          <w:rFonts w:ascii="Times New Roman" w:eastAsia="微软雅黑" w:hAnsi="Times New Roman"/>
          <w:b/>
          <w:bCs/>
          <w:iCs/>
          <w:szCs w:val="20"/>
          <w:lang w:val="en-GB" w:eastAsia="zh-CN"/>
        </w:rPr>
        <w:t>: Adopt the following TP to section 10.4D TS 38.213 in principle:</w:t>
      </w:r>
    </w:p>
    <w:p w14:paraId="02867A37" w14:textId="77777777" w:rsidR="007729DD" w:rsidRPr="0014410A" w:rsidRDefault="007729DD" w:rsidP="007729DD">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TP for TS 38.213 ===================================</w:t>
      </w:r>
    </w:p>
    <w:p w14:paraId="7C0B4D32" w14:textId="77777777" w:rsidR="007729DD" w:rsidRPr="0014410A" w:rsidRDefault="007729DD" w:rsidP="007729DD">
      <w:pPr>
        <w:tabs>
          <w:tab w:val="left" w:pos="1300"/>
        </w:tabs>
        <w:spacing w:line="276" w:lineRule="auto"/>
        <w:jc w:val="both"/>
        <w:rPr>
          <w:rFonts w:ascii="Times New Roman" w:eastAsia="Malgun Gothic" w:hAnsi="Times New Roman"/>
          <w:szCs w:val="20"/>
          <w:lang w:eastAsia="zh-CN"/>
        </w:rPr>
      </w:pPr>
      <w:r w:rsidRPr="0014410A">
        <w:rPr>
          <w:rFonts w:ascii="Times New Roman" w:eastAsia="Malgun Gothic" w:hAnsi="Times New Roman"/>
          <w:b/>
          <w:bCs/>
          <w:szCs w:val="20"/>
          <w:lang w:eastAsia="zh-CN"/>
        </w:rPr>
        <w:t>Reason for change</w:t>
      </w:r>
      <w:r w:rsidRPr="0014410A">
        <w:rPr>
          <w:rFonts w:ascii="Times New Roman" w:eastAsia="Malgun Gothic" w:hAnsi="Times New Roman"/>
          <w:szCs w:val="20"/>
          <w:lang w:eastAsia="zh-CN"/>
        </w:rPr>
        <w:t xml:space="preserve">: The UE behavior for WUS monitoring after receiving waking-up indication is ambiguous. </w:t>
      </w:r>
    </w:p>
    <w:p w14:paraId="589D605D" w14:textId="77777777" w:rsidR="007729DD" w:rsidRPr="0014410A" w:rsidRDefault="007729DD" w:rsidP="007729DD">
      <w:pPr>
        <w:tabs>
          <w:tab w:val="left" w:pos="1300"/>
        </w:tabs>
        <w:spacing w:line="276" w:lineRule="auto"/>
        <w:jc w:val="both"/>
        <w:rPr>
          <w:rFonts w:ascii="Times New Roman" w:eastAsia="Malgun Gothic" w:hAnsi="Times New Roman"/>
          <w:szCs w:val="20"/>
          <w:lang w:eastAsia="zh-CN"/>
        </w:rPr>
      </w:pPr>
      <w:r w:rsidRPr="0014410A">
        <w:rPr>
          <w:rFonts w:ascii="Times New Roman" w:eastAsia="Malgun Gothic" w:hAnsi="Times New Roman"/>
          <w:b/>
          <w:bCs/>
          <w:szCs w:val="20"/>
          <w:lang w:eastAsia="zh-CN"/>
        </w:rPr>
        <w:t>Summary of changes</w:t>
      </w:r>
      <w:r w:rsidRPr="0014410A">
        <w:rPr>
          <w:rFonts w:ascii="Times New Roman" w:eastAsia="Malgun Gothic" w:hAnsi="Times New Roman"/>
          <w:szCs w:val="20"/>
          <w:lang w:eastAsia="zh-CN"/>
        </w:rPr>
        <w:t>: Add the UE behavior for WUS monitoring after receiving waking-up indication.</w:t>
      </w:r>
    </w:p>
    <w:p w14:paraId="2886C19A" w14:textId="77777777" w:rsidR="007729DD" w:rsidRPr="0014410A" w:rsidRDefault="007729DD" w:rsidP="007729DD">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b/>
          <w:bCs/>
          <w:szCs w:val="20"/>
          <w:lang w:eastAsia="zh-CN"/>
        </w:rPr>
        <w:t>Consequence if not approved</w:t>
      </w:r>
      <w:r w:rsidRPr="0014410A">
        <w:rPr>
          <w:rFonts w:ascii="Times New Roman" w:eastAsia="Malgun Gothic" w:hAnsi="Times New Roman"/>
          <w:szCs w:val="20"/>
          <w:lang w:eastAsia="zh-CN"/>
        </w:rPr>
        <w:t xml:space="preserve">: The UE behavior for WUS monitoring after receiving waking-up indication is not specified and unclear. </w:t>
      </w:r>
    </w:p>
    <w:p w14:paraId="54BE0769" w14:textId="77777777" w:rsidR="007729DD" w:rsidRPr="0014410A" w:rsidRDefault="007729DD" w:rsidP="007729DD">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192F3884" w14:textId="77777777" w:rsidR="007729DD" w:rsidRPr="0014410A" w:rsidRDefault="007729DD" w:rsidP="007729DD">
      <w:pPr>
        <w:tabs>
          <w:tab w:val="left" w:pos="1300"/>
        </w:tabs>
        <w:spacing w:after="180" w:line="276" w:lineRule="auto"/>
        <w:jc w:val="both"/>
        <w:rPr>
          <w:rFonts w:ascii="Times New Roman" w:eastAsia="Malgun Gothic" w:hAnsi="Times New Roman"/>
          <w:sz w:val="24"/>
          <w:szCs w:val="20"/>
          <w:lang w:eastAsia="zh-CN"/>
        </w:rPr>
      </w:pPr>
      <w:r w:rsidRPr="0014410A">
        <w:rPr>
          <w:rFonts w:ascii="Times New Roman" w:eastAsia="Malgun Gothic" w:hAnsi="Times New Roman"/>
          <w:sz w:val="24"/>
          <w:szCs w:val="20"/>
          <w:lang w:eastAsia="zh-CN"/>
        </w:rPr>
        <w:t>10.4D</w:t>
      </w:r>
      <w:r w:rsidRPr="0014410A">
        <w:rPr>
          <w:rFonts w:ascii="Times New Roman" w:eastAsia="Malgun Gothic" w:hAnsi="Times New Roman"/>
          <w:sz w:val="24"/>
          <w:szCs w:val="20"/>
          <w:lang w:eastAsia="zh-CN"/>
        </w:rPr>
        <w:tab/>
        <w:t>PDCCH monitoring activation by WUS in RRC_CONNECTED</w:t>
      </w:r>
    </w:p>
    <w:p w14:paraId="4397CC9C" w14:textId="77777777" w:rsidR="007729DD" w:rsidRPr="0014410A" w:rsidRDefault="007729DD" w:rsidP="007729DD">
      <w:pPr>
        <w:tabs>
          <w:tab w:val="left" w:pos="1300"/>
        </w:tabs>
        <w:spacing w:after="180" w:line="276" w:lineRule="auto"/>
        <w:jc w:val="both"/>
        <w:rPr>
          <w:rFonts w:ascii="Times New Roman" w:eastAsiaTheme="minorEastAsia" w:hAnsi="Times New Roman"/>
          <w:color w:val="FF0000"/>
          <w:szCs w:val="20"/>
          <w:lang w:eastAsia="zh-CN"/>
        </w:rPr>
      </w:pPr>
      <w:r w:rsidRPr="0014410A">
        <w:rPr>
          <w:rFonts w:ascii="Times New Roman" w:eastAsia="Malgun Gothic" w:hAnsi="Times New Roman"/>
          <w:color w:val="FF0000"/>
          <w:szCs w:val="20"/>
          <w:lang w:eastAsia="zh-CN"/>
        </w:rPr>
        <w:t>======================Unchanged Text Omitted ===================================</w:t>
      </w:r>
    </w:p>
    <w:p w14:paraId="7AC93F05" w14:textId="77777777" w:rsidR="007729DD" w:rsidRPr="0014410A" w:rsidRDefault="007729DD" w:rsidP="007729DD">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10.4D</w:t>
      </w:r>
      <w:r w:rsidRPr="0014410A">
        <w:rPr>
          <w:rFonts w:ascii="Times New Roman" w:eastAsia="宋体" w:hAnsi="Times New Roman"/>
          <w:szCs w:val="20"/>
          <w:lang w:eastAsia="zh-CN"/>
        </w:rPr>
        <w:tab/>
        <w:t>PDCCH monitoring activation by WUS in RRC_CONNECTED</w:t>
      </w:r>
    </w:p>
    <w:p w14:paraId="15839C0E" w14:textId="77777777" w:rsidR="007729DD" w:rsidRPr="0014410A" w:rsidRDefault="007729DD" w:rsidP="007729DD">
      <w:pPr>
        <w:tabs>
          <w:tab w:val="left" w:pos="1300"/>
        </w:tabs>
        <w:adjustRightInd w:val="0"/>
        <w:snapToGrid w:val="0"/>
        <w:spacing w:afterLines="50" w:after="120"/>
        <w:jc w:val="both"/>
        <w:rPr>
          <w:rFonts w:ascii="Times New Roman" w:eastAsia="宋体" w:hAnsi="Times New Roman"/>
          <w:color w:val="EE0000"/>
          <w:szCs w:val="20"/>
          <w:lang w:eastAsia="zh-CN"/>
        </w:rPr>
      </w:pPr>
      <w:r w:rsidRPr="0014410A">
        <w:rPr>
          <w:rFonts w:ascii="Times New Roman" w:eastAsia="宋体" w:hAnsi="Times New Roman"/>
          <w:color w:val="EE0000"/>
          <w:szCs w:val="20"/>
          <w:lang w:eastAsia="zh-CN"/>
        </w:rPr>
        <w:t>======================== Unchanged Text Omitted ========</w:t>
      </w:r>
    </w:p>
    <w:p w14:paraId="750674AA" w14:textId="13B684B6" w:rsidR="007729DD" w:rsidRPr="0014410A" w:rsidRDefault="007729DD" w:rsidP="007729DD">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If a UE detects a codepoint in a WUS reception, from the number of codepoints, on the primary cell of the cell group, the UE starts monitoring PDCCH on all applicable serving cells of the cell group. </w:t>
      </w:r>
      <w:r w:rsidRPr="0014410A">
        <w:rPr>
          <w:rFonts w:ascii="Times New Roman" w:eastAsia="宋体" w:hAnsi="Times New Roman"/>
          <w:color w:val="FF0000"/>
          <w:szCs w:val="20"/>
          <w:lang w:eastAsia="zh-CN"/>
        </w:rPr>
        <w:t xml:space="preserve">If </w:t>
      </w:r>
      <w:proofErr w:type="spellStart"/>
      <w:r w:rsidRPr="0014410A">
        <w:rPr>
          <w:rFonts w:ascii="Times New Roman" w:eastAsia="宋体" w:hAnsi="Times New Roman"/>
          <w:i/>
          <w:iCs/>
          <w:color w:val="FF0000"/>
          <w:szCs w:val="20"/>
          <w:lang w:eastAsia="zh-CN"/>
        </w:rPr>
        <w:t>lpwus</w:t>
      </w:r>
      <w:proofErr w:type="spellEnd"/>
      <w:r w:rsidRPr="0014410A">
        <w:rPr>
          <w:rFonts w:ascii="Times New Roman" w:eastAsia="宋体" w:hAnsi="Times New Roman"/>
          <w:i/>
          <w:iCs/>
          <w:color w:val="FF0000"/>
          <w:szCs w:val="20"/>
          <w:lang w:eastAsia="zh-CN"/>
        </w:rPr>
        <w:t>-PDCCH-</w:t>
      </w:r>
      <w:proofErr w:type="spellStart"/>
      <w:r w:rsidRPr="0014410A">
        <w:rPr>
          <w:rFonts w:ascii="Times New Roman" w:eastAsia="宋体" w:hAnsi="Times New Roman"/>
          <w:i/>
          <w:iCs/>
          <w:color w:val="FF0000"/>
          <w:szCs w:val="20"/>
          <w:lang w:eastAsia="zh-CN"/>
        </w:rPr>
        <w:t>MonitoringTimer</w:t>
      </w:r>
      <w:proofErr w:type="spellEnd"/>
      <w:r w:rsidRPr="0014410A">
        <w:rPr>
          <w:rFonts w:ascii="Times New Roman" w:eastAsia="宋体" w:hAnsi="Times New Roman"/>
          <w:color w:val="FF0000"/>
          <w:szCs w:val="20"/>
          <w:lang w:eastAsia="zh-CN"/>
        </w:rPr>
        <w:t xml:space="preserve"> is provided, after detecting the codepoint, the UE does not need to monitor WUS in the remaining WUS monitoring occasions within the time duration provided by </w:t>
      </w:r>
      <w:r w:rsidRPr="0014410A">
        <w:rPr>
          <w:rFonts w:ascii="Times New Roman" w:eastAsia="宋体" w:hAnsi="Times New Roman"/>
          <w:i/>
          <w:color w:val="FF0000"/>
          <w:szCs w:val="20"/>
          <w:lang w:eastAsia="zh-CN"/>
        </w:rPr>
        <w:t xml:space="preserve">lpwus-TimeOffset1-2, </w:t>
      </w:r>
      <w:r w:rsidRPr="0014410A">
        <w:rPr>
          <w:rFonts w:ascii="Times New Roman" w:eastAsia="宋体" w:hAnsi="Times New Roman"/>
          <w:color w:val="FF0000"/>
          <w:szCs w:val="20"/>
          <w:lang w:eastAsia="zh-CN"/>
        </w:rPr>
        <w:t>with respect to the start of the first WUS monitoring occasion from the number of WUS monitoring occasions per periodicity including the WUS monitoring occasion associated with the detected codepoint.</w:t>
      </w:r>
    </w:p>
    <w:p w14:paraId="312C2031" w14:textId="77777777" w:rsidR="007729DD" w:rsidRPr="0014410A" w:rsidRDefault="007729DD" w:rsidP="007729DD">
      <w:pPr>
        <w:tabs>
          <w:tab w:val="left" w:pos="1300"/>
        </w:tabs>
        <w:spacing w:line="276" w:lineRule="auto"/>
        <w:jc w:val="both"/>
        <w:rPr>
          <w:rFonts w:ascii="Times New Roman" w:eastAsiaTheme="minorEastAsia" w:hAnsi="Times New Roman"/>
          <w:color w:val="FF0000"/>
          <w:szCs w:val="20"/>
          <w:lang w:eastAsia="zh-CN"/>
        </w:rPr>
      </w:pPr>
      <w:r w:rsidRPr="0014410A">
        <w:rPr>
          <w:rFonts w:ascii="Times New Roman" w:eastAsia="Malgun Gothic" w:hAnsi="Times New Roman"/>
          <w:color w:val="FF0000"/>
          <w:szCs w:val="20"/>
          <w:lang w:eastAsia="zh-CN"/>
        </w:rPr>
        <w:t>=========================== End of TP=======================================</w:t>
      </w:r>
    </w:p>
    <w:p w14:paraId="3C8E25C3" w14:textId="77777777" w:rsidR="007729DD" w:rsidRPr="0014410A" w:rsidRDefault="007729DD" w:rsidP="007729DD">
      <w:pPr>
        <w:tabs>
          <w:tab w:val="left" w:pos="1300"/>
        </w:tabs>
        <w:spacing w:line="276" w:lineRule="auto"/>
        <w:jc w:val="both"/>
        <w:rPr>
          <w:rFonts w:ascii="Times New Roman" w:eastAsiaTheme="minorEastAsia" w:hAnsi="Times New Roman"/>
          <w:b/>
          <w:szCs w:val="20"/>
          <w:lang w:val="en-GB" w:eastAsia="zh-CN"/>
        </w:rPr>
      </w:pPr>
    </w:p>
    <w:p w14:paraId="3CE80A8C" w14:textId="77777777" w:rsidR="007729DD" w:rsidRPr="0014410A" w:rsidRDefault="007729DD" w:rsidP="007729DD">
      <w:pPr>
        <w:keepNext/>
        <w:tabs>
          <w:tab w:val="left" w:pos="-5500"/>
        </w:tabs>
        <w:spacing w:before="120" w:after="60"/>
        <w:ind w:right="200"/>
        <w:jc w:val="both"/>
        <w:outlineLvl w:val="3"/>
        <w:rPr>
          <w:rFonts w:ascii="Times New Roman" w:eastAsiaTheme="minorEastAsia" w:hAnsi="Times New Roman"/>
          <w:b/>
          <w:lang w:eastAsia="zh-CN"/>
        </w:rPr>
      </w:pPr>
      <w:r w:rsidRPr="0014410A">
        <w:rPr>
          <w:rFonts w:ascii="Times New Roman" w:eastAsia="微软雅黑" w:hAnsi="Times New Roman"/>
          <w:b/>
          <w:bCs/>
          <w:iCs/>
          <w:szCs w:val="20"/>
          <w:lang w:eastAsia="zh-CN"/>
        </w:rPr>
        <w:t>[FL2] proposal 5.5-2r1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eastAsia="zh-CN"/>
        </w:rPr>
        <w:t>Adopt the following TP to section 10.4C, TS 38.213 as alignment CR:</w:t>
      </w:r>
    </w:p>
    <w:p w14:paraId="2CE9744D" w14:textId="77777777" w:rsidR="007729DD" w:rsidRPr="0014410A" w:rsidRDefault="007729DD" w:rsidP="007729DD">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TP for TS 38.213 ===================================</w:t>
      </w:r>
    </w:p>
    <w:p w14:paraId="131F86D7" w14:textId="77777777" w:rsidR="007729DD" w:rsidRPr="0014410A" w:rsidRDefault="007729DD" w:rsidP="007729DD">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are not aligned with TS 38.331. </w:t>
      </w:r>
    </w:p>
    <w:p w14:paraId="3B84A9EB" w14:textId="77777777" w:rsidR="007729DD" w:rsidRPr="0014410A" w:rsidRDefault="007729DD" w:rsidP="007729DD">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with TS 38.331.</w:t>
      </w:r>
    </w:p>
    <w:p w14:paraId="6B775E9B" w14:textId="77777777" w:rsidR="007729DD" w:rsidRPr="0014410A" w:rsidRDefault="007729DD" w:rsidP="007729DD">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are not aligned with TS 38.331. </w:t>
      </w:r>
    </w:p>
    <w:p w14:paraId="5D755006" w14:textId="77777777" w:rsidR="007729DD" w:rsidRPr="0014410A" w:rsidRDefault="007729DD" w:rsidP="007729DD">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788BEFC9" w14:textId="77777777" w:rsidR="007729DD" w:rsidRPr="0014410A" w:rsidRDefault="007729DD" w:rsidP="007729DD">
      <w:pPr>
        <w:spacing w:after="240"/>
        <w:jc w:val="both"/>
        <w:rPr>
          <w:rFonts w:ascii="Times New Roman" w:hAnsi="Times New Roman"/>
          <w:sz w:val="24"/>
        </w:rPr>
      </w:pPr>
      <w:r w:rsidRPr="0014410A">
        <w:rPr>
          <w:rFonts w:ascii="Times New Roman" w:hAnsi="Times New Roman"/>
          <w:sz w:val="24"/>
        </w:rPr>
        <w:t>10.4C</w:t>
      </w:r>
      <w:r w:rsidRPr="0014410A">
        <w:rPr>
          <w:rFonts w:ascii="Times New Roman" w:hAnsi="Times New Roman"/>
          <w:sz w:val="24"/>
        </w:rPr>
        <w:tab/>
        <w:t>PDCCH monitoring activation by WUS in RRC_IDLE/RRC_INACTIVE</w:t>
      </w:r>
    </w:p>
    <w:p w14:paraId="2B7AEAA8"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zh-CN"/>
        </w:rPr>
        <w:t xml:space="preserve">A UE configured with DRX mode operation and operating in the RRC_IDLE or RRC_INACTIVE state </w:t>
      </w:r>
      <w:r w:rsidRPr="0014410A">
        <w:rPr>
          <w:rFonts w:ascii="Times New Roman" w:eastAsia="Malgun Gothic" w:hAnsi="Times New Roman"/>
          <w:szCs w:val="20"/>
          <w:lang w:val="en-GB" w:eastAsia="ko-KR"/>
        </w:rPr>
        <w:t xml:space="preserve">can be provided for LPSS/WUS reception </w:t>
      </w:r>
    </w:p>
    <w:p w14:paraId="2588F398"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OOK symbols per OFDM symbol, a first RB by </w:t>
      </w:r>
      <w:proofErr w:type="spellStart"/>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StartRB</w:t>
      </w:r>
      <w:proofErr w:type="spellEnd"/>
      <w:r w:rsidRPr="0014410A">
        <w:rPr>
          <w:rFonts w:ascii="Times New Roman" w:eastAsia="Malgun Gothic" w:hAnsi="Times New Roman"/>
          <w:szCs w:val="20"/>
          <w:lang w:val="en-GB" w:eastAsia="ko-KR"/>
        </w:rPr>
        <w:t xml:space="preserve">, and an overlaid OFDM sequence per OOK symbol for LPSS reception, and an EPRE ratio relative to SS/PBCH blocks [4, TS 38.211], </w:t>
      </w:r>
    </w:p>
    <w:p w14:paraId="11F5C96A"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lastRenderedPageBreak/>
        <w:t>-</w:t>
      </w:r>
      <w:r w:rsidRPr="0014410A">
        <w:rPr>
          <w:rFonts w:ascii="Times New Roman" w:eastAsia="Malgun Gothic" w:hAnsi="Times New Roman"/>
          <w:szCs w:val="20"/>
          <w:lang w:val="en-GB" w:eastAsia="ko-KR"/>
        </w:rPr>
        <w:tab/>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OOK symbols per OFDM symbol, the first RB, and one or more overlaid OFDM sequences per OOK symbol for WUS reception, and an EPRE ratio relative to SS/PBCH blocks [4, TS 38.211], and</w:t>
      </w:r>
    </w:p>
    <w:p w14:paraId="1D3CAE05"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determines to receive LPSS/WUS based on procedures defined in [17, TS 38.304]. </w:t>
      </w:r>
    </w:p>
    <w:p w14:paraId="3BECA65F"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w:p>
    <w:p w14:paraId="00B758F7"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Malgun Gothic" w:hAnsi="Times New Roman"/>
          <w:i/>
          <w:szCs w:val="20"/>
          <w:lang w:val="en-GB" w:eastAsia="ko-KR"/>
        </w:rPr>
        <w:t>lpss-StartSymbol</w:t>
      </w:r>
      <w:proofErr w:type="spellEnd"/>
      <w:r w:rsidRPr="0014410A">
        <w:rPr>
          <w:rFonts w:ascii="Times New Roman" w:eastAsia="Malgun Gothic" w:hAnsi="Times New Roman"/>
          <w:szCs w:val="20"/>
          <w:lang w:val="en-GB" w:eastAsia="ko-KR"/>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eastAsia="Malgun Gothic" w:hAnsi="Times New Roman"/>
          <w:szCs w:val="20"/>
          <w:lang w:val="en-GB" w:eastAsia="ko-KR"/>
        </w:rPr>
        <w:t xml:space="preserve"> provided by </w:t>
      </w:r>
      <w:proofErr w:type="spellStart"/>
      <w:ins w:id="6" w:author="作者">
        <w:r w:rsidRPr="0014410A">
          <w:rPr>
            <w:rFonts w:ascii="Times New Roman" w:eastAsia="Malgun Gothic" w:hAnsi="Times New Roman"/>
            <w:i/>
            <w:szCs w:val="20"/>
            <w:lang w:val="en-GB" w:eastAsia="ko-KR"/>
          </w:rPr>
          <w:t>lpss-PeriodicityAndOffset</w:t>
        </w:r>
      </w:ins>
      <w:proofErr w:type="spellEnd"/>
      <w:del w:id="7" w:author="作者">
        <w:r w:rsidRPr="0014410A" w:rsidDel="0091719D">
          <w:rPr>
            <w:rFonts w:ascii="Times New Roman" w:eastAsia="Malgun Gothic" w:hAnsi="Times New Roman"/>
            <w:i/>
            <w:szCs w:val="20"/>
            <w:lang w:val="en-GB" w:eastAsia="ko-KR"/>
          </w:rPr>
          <w:delText>lpss-periodicityoffset</w:delText>
        </w:r>
      </w:del>
      <w:r w:rsidRPr="0014410A">
        <w:rPr>
          <w:rFonts w:ascii="Times New Roman" w:eastAsia="Malgun Gothic" w:hAnsi="Times New Roman"/>
          <w:i/>
          <w:szCs w:val="20"/>
          <w:lang w:val="en-GB" w:eastAsia="ko-KR"/>
        </w:rPr>
        <w:t>.</w:t>
      </w:r>
      <w:r w:rsidRPr="0014410A">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sidRPr="0014410A">
        <w:rPr>
          <w:rFonts w:ascii="Times New Roman" w:eastAsia="Malgun Gothic" w:hAnsi="Times New Roman"/>
          <w:szCs w:val="20"/>
          <w:lang w:val="en-GB" w:eastAsia="ko-KR"/>
        </w:rPr>
        <w:t xml:space="preserve"> consecutive slots that have all symbols indicated as downlink by </w:t>
      </w:r>
      <w:proofErr w:type="spellStart"/>
      <w:r w:rsidRPr="0014410A">
        <w:rPr>
          <w:rFonts w:ascii="Times New Roman" w:eastAsia="Malgun Gothic" w:hAnsi="Times New Roman"/>
          <w:i/>
          <w:iCs/>
          <w:szCs w:val="20"/>
          <w:lang w:val="en-GB" w:eastAsia="zh-CN"/>
        </w:rPr>
        <w:t>tdd</w:t>
      </w:r>
      <w:proofErr w:type="spellEnd"/>
      <w:r w:rsidRPr="0014410A">
        <w:rPr>
          <w:rFonts w:ascii="Times New Roman" w:eastAsia="Malgun Gothic" w:hAnsi="Times New Roman"/>
          <w:i/>
          <w:iCs/>
          <w:szCs w:val="20"/>
          <w:lang w:val="en-GB" w:eastAsia="zh-CN"/>
        </w:rPr>
        <w:t>-UL-DL-</w:t>
      </w:r>
      <w:proofErr w:type="spellStart"/>
      <w:r w:rsidRPr="0014410A">
        <w:rPr>
          <w:rFonts w:ascii="Times New Roman" w:eastAsia="Malgun Gothic" w:hAnsi="Times New Roman"/>
          <w:i/>
          <w:iCs/>
          <w:szCs w:val="20"/>
          <w:lang w:val="en-GB" w:eastAsia="zh-CN"/>
        </w:rPr>
        <w:t>ConfigurationCommon</w:t>
      </w:r>
      <w:proofErr w:type="spellEnd"/>
      <w:r w:rsidRPr="0014410A">
        <w:rPr>
          <w:rFonts w:ascii="Times New Roman" w:eastAsia="Malgun Gothic" w:hAnsi="Times New Roman"/>
          <w:iCs/>
          <w:szCs w:val="20"/>
          <w:lang w:val="en-GB" w:eastAsia="zh-CN"/>
        </w:rPr>
        <w:t>, if provided,</w:t>
      </w:r>
      <w:r w:rsidRPr="0014410A">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ja-JP"/>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sidRPr="0014410A">
        <w:rPr>
          <w:rFonts w:ascii="Times New Roman" w:eastAsia="Malgun Gothic" w:hAnsi="Times New Roman"/>
          <w:szCs w:val="20"/>
          <w:lang w:val="en-GB" w:eastAsia="ja-JP"/>
        </w:rPr>
        <w:t xml:space="preserve"> is the number of LPSS reception occasions in a slot</w:t>
      </w:r>
      <w:r w:rsidRPr="0014410A">
        <w:rPr>
          <w:rFonts w:ascii="Times New Roman" w:eastAsia="Malgun Gothic" w:hAnsi="Times New Roman"/>
          <w:szCs w:val="20"/>
          <w:lang w:val="en-GB" w:eastAsia="ko-KR"/>
        </w:rPr>
        <w:t>.</w:t>
      </w:r>
    </w:p>
    <w:p w14:paraId="14DCB607" w14:textId="77777777" w:rsidR="007729DD" w:rsidRPr="0014410A" w:rsidRDefault="007729DD" w:rsidP="007729DD">
      <w:pPr>
        <w:spacing w:after="180"/>
        <w:rPr>
          <w:rFonts w:ascii="Times New Roman" w:eastAsia="Malgun Gothic" w:hAnsi="Times New Roman"/>
          <w:szCs w:val="20"/>
          <w:lang w:val="en-GB" w:eastAsia="ja-JP"/>
        </w:rPr>
      </w:pPr>
      <w:r w:rsidRPr="0014410A">
        <w:rPr>
          <w:rFonts w:ascii="Times New Roman" w:eastAsia="Malgun Gothic" w:hAnsi="Times New Roman"/>
          <w:szCs w:val="20"/>
          <w:lang w:val="en-GB" w:eastAsia="ko-KR"/>
        </w:rPr>
        <w:t xml:space="preserve">LPSS reception occasions are indexed sequentially in time. An LPSS reception at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-th LPSS reception occasion</w:t>
      </w:r>
      <w:r w:rsidRPr="0014410A">
        <w:rPr>
          <w:rFonts w:ascii="Times New Roman" w:eastAsia="Malgun Gothic" w:hAnsi="Times New Roman"/>
          <w:kern w:val="2"/>
          <w:szCs w:val="20"/>
          <w:lang w:val="en-GB" w:eastAsia="zh-TW"/>
        </w:rPr>
        <w:t xml:space="preserve"> is </w:t>
      </w:r>
      <w:r w:rsidRPr="0014410A">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w:t>
      </w:r>
      <w:r w:rsidRPr="0014410A">
        <w:rPr>
          <w:rFonts w:ascii="Times New Roman" w:eastAsia="Malgun Gothic" w:hAnsi="Times New Roman"/>
          <w:szCs w:val="20"/>
          <w:lang w:val="en-GB" w:eastAsia="ja-JP"/>
        </w:rPr>
        <w:t>SS/PBCH block</w:t>
      </w:r>
      <w:r w:rsidRPr="0014410A">
        <w:rPr>
          <w:rFonts w:ascii="Times New Roman" w:eastAsia="Malgun Gothic" w:hAnsi="Times New Roman"/>
          <w:szCs w:val="20"/>
          <w:lang w:val="en-GB" w:eastAsia="ko-KR"/>
        </w:rPr>
        <w:t>, with respect to quasi co-location '</w:t>
      </w:r>
      <w:proofErr w:type="spellStart"/>
      <w:r w:rsidRPr="0014410A">
        <w:rPr>
          <w:rFonts w:ascii="Times New Roman" w:eastAsia="Malgun Gothic" w:hAnsi="Times New Roman"/>
          <w:szCs w:val="20"/>
          <w:lang w:val="en-GB" w:eastAsia="ko-KR"/>
        </w:rPr>
        <w:t>typeC</w:t>
      </w:r>
      <w:proofErr w:type="spellEnd"/>
      <w:r w:rsidRPr="0014410A">
        <w:rPr>
          <w:rFonts w:ascii="Times New Roman" w:eastAsia="Malgun Gothic" w:hAnsi="Times New Roman"/>
          <w:szCs w:val="20"/>
          <w:lang w:val="en-GB" w:eastAsia="ko-KR"/>
        </w:rPr>
        <w:t>' or '</w:t>
      </w:r>
      <w:proofErr w:type="spellStart"/>
      <w:r w:rsidRPr="0014410A">
        <w:rPr>
          <w:rFonts w:ascii="Times New Roman" w:eastAsia="Malgun Gothic" w:hAnsi="Times New Roman"/>
          <w:szCs w:val="20"/>
          <w:lang w:val="en-GB" w:eastAsia="ko-KR"/>
        </w:rPr>
        <w:t>typeD</w:t>
      </w:r>
      <w:proofErr w:type="spellEnd"/>
      <w:r w:rsidRPr="0014410A">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ja-JP"/>
        </w:rPr>
        <w:t xml:space="preserve"> </w:t>
      </w:r>
    </w:p>
    <w:p w14:paraId="723FEA28"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is provided </w:t>
      </w:r>
      <w:proofErr w:type="spellStart"/>
      <w:ins w:id="8" w:author="作者">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BeamSubset</w:t>
        </w:r>
      </w:ins>
      <w:proofErr w:type="spellEnd"/>
      <w:del w:id="9" w:author="作者">
        <w:r w:rsidRPr="0014410A" w:rsidDel="00364E03">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the UE receives LPSS/WUS based on the quasi co-location properties of transmitted SS/PBCH blocks indicated by </w:t>
      </w:r>
      <w:proofErr w:type="spellStart"/>
      <w:ins w:id="10"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-LPSS-</w:t>
        </w:r>
        <w:proofErr w:type="spellStart"/>
        <w:r w:rsidRPr="0014410A">
          <w:rPr>
            <w:rFonts w:ascii="Times New Roman" w:eastAsia="Malgun Gothic" w:hAnsi="Times New Roman"/>
            <w:i/>
            <w:szCs w:val="20"/>
            <w:lang w:val="en-GB" w:eastAsia="ko-KR"/>
          </w:rPr>
          <w:t>BeamSubset</w:t>
        </w:r>
      </w:ins>
      <w:proofErr w:type="spellEnd"/>
      <w:del w:id="11" w:author="作者">
        <w:r w:rsidRPr="0014410A" w:rsidDel="001563E1">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sidRPr="0014410A">
        <w:rPr>
          <w:rFonts w:ascii="Times New Roman" w:eastAsia="Malgun Gothic" w:hAnsi="Times New Roman"/>
          <w:szCs w:val="20"/>
          <w:lang w:val="en-GB" w:eastAsia="ko-KR"/>
        </w:rPr>
        <w:t xml:space="preserve"> WUS monitoring occasions that are indexed sequentially in time, </w:t>
      </w:r>
      <w:proofErr w:type="gramStart"/>
      <w:r w:rsidRPr="0014410A">
        <w:rPr>
          <w:rFonts w:ascii="Times New Roman" w:eastAsia="Malgun Gothic" w:hAnsi="Times New Roman"/>
          <w:szCs w:val="20"/>
          <w:lang w:val="en-GB" w:eastAsia="ko-KR"/>
        </w:rPr>
        <w:t>where</w:t>
      </w:r>
      <w:proofErr w:type="gramEnd"/>
    </w:p>
    <w:p w14:paraId="1906EE0B"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m:oMath>
        <m:r>
          <w:rPr>
            <w:rFonts w:ascii="Cambria Math" w:eastAsia="Malgun Gothic" w:hAnsi="Cambria Math"/>
            <w:szCs w:val="20"/>
            <w:lang w:val="en-GB" w:eastAsia="ko-KR"/>
          </w:rPr>
          <m:t>M</m:t>
        </m:r>
      </m:oMath>
      <w:r w:rsidRPr="0014410A">
        <w:rPr>
          <w:rFonts w:ascii="Times New Roman" w:eastAsia="Malgun Gothic" w:hAnsi="Times New Roman"/>
          <w:szCs w:val="20"/>
          <w:lang w:val="en-GB" w:eastAsia="ko-KR"/>
        </w:rPr>
        <w:t xml:space="preserve"> is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WUS monitoring occasions associated with each of the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transmitted SS/PBCH blocks provided by </w:t>
      </w:r>
      <w:proofErr w:type="spellStart"/>
      <w:ins w:id="12"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-MO-</w:t>
        </w:r>
        <w:proofErr w:type="spellStart"/>
        <w:r w:rsidRPr="0014410A">
          <w:rPr>
            <w:rFonts w:ascii="Times New Roman" w:eastAsia="Malgun Gothic" w:hAnsi="Times New Roman"/>
            <w:i/>
            <w:szCs w:val="20"/>
            <w:lang w:val="en-GB" w:eastAsia="ko-KR"/>
          </w:rPr>
          <w:t>NumPerLO</w:t>
        </w:r>
      </w:ins>
      <w:proofErr w:type="spellEnd"/>
      <w:del w:id="13" w:author="作者">
        <w:r w:rsidRPr="0014410A" w:rsidDel="001563E1">
          <w:rPr>
            <w:rFonts w:ascii="Times New Roman" w:eastAsia="Malgun Gothic" w:hAnsi="Times New Roman"/>
            <w:i/>
            <w:szCs w:val="20"/>
            <w:lang w:val="en-GB" w:eastAsia="ko-KR"/>
          </w:rPr>
          <w:delText>MONumperLO</w:delText>
        </w:r>
      </w:del>
      <w:r w:rsidRPr="0014410A">
        <w:rPr>
          <w:rFonts w:ascii="Times New Roman" w:eastAsia="Malgun Gothic" w:hAnsi="Times New Roman"/>
          <w:szCs w:val="20"/>
          <w:lang w:val="en-GB" w:eastAsia="ko-KR"/>
        </w:rPr>
        <w:t>, and</w:t>
      </w:r>
    </w:p>
    <w:p w14:paraId="39E6CE46"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k-1</m:t>
            </m:r>
          </m:e>
        </m:d>
        <m:r>
          <w:rPr>
            <w:rFonts w:ascii="Cambria Math" w:eastAsia="Malgun Gothic" w:hAnsi="Cambria Math"/>
            <w:szCs w:val="20"/>
            <w:lang w:val="en-AU" w:eastAsia="ko-KR"/>
          </w:rPr>
          <m:t>⋅M</m:t>
        </m:r>
        <m:r>
          <w:rPr>
            <w:rFonts w:ascii="Cambria Math" w:eastAsia="Malgun Gothic" w:hAnsi="Cambria Math"/>
            <w:szCs w:val="20"/>
            <w:lang w:val="en-GB" w:eastAsia="ko-KR"/>
          </w:rPr>
          <m:t>+m-1</m:t>
        </m:r>
      </m:oMath>
      <w:r w:rsidRPr="0014410A">
        <w:rPr>
          <w:rFonts w:ascii="Times New Roman" w:eastAsia="Malgun Gothic" w:hAnsi="Times New Roman"/>
          <w:szCs w:val="20"/>
          <w:lang w:val="en-GB" w:eastAsia="ko-KR"/>
        </w:rPr>
        <w:t xml:space="preserv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m≤M</m:t>
        </m:r>
      </m:oMath>
      <w:r w:rsidRPr="0014410A">
        <w:rPr>
          <w:rFonts w:ascii="Times New Roman" w:eastAsia="Malgun Gothic" w:hAnsi="Times New Roman"/>
          <w:szCs w:val="20"/>
          <w:lang w:val="en-GB" w:eastAsia="ja-JP"/>
        </w:rPr>
        <w:t xml:space="preserve"> and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 xml:space="preserve">, is 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SS/PBCH block </w:t>
      </w:r>
      <w:r w:rsidRPr="0014410A">
        <w:rPr>
          <w:rFonts w:ascii="Times New Roman" w:eastAsia="Malgun Gothic" w:hAnsi="Times New Roman"/>
          <w:szCs w:val="20"/>
          <w:lang w:eastAsia="ko-KR"/>
        </w:rPr>
        <w:t>with respect to quasi co-location '</w:t>
      </w:r>
      <w:proofErr w:type="spellStart"/>
      <w:r w:rsidRPr="0014410A">
        <w:rPr>
          <w:rFonts w:ascii="Times New Roman" w:eastAsia="Malgun Gothic" w:hAnsi="Times New Roman"/>
          <w:szCs w:val="20"/>
          <w:lang w:eastAsia="ko-KR"/>
        </w:rPr>
        <w:t>typeC</w:t>
      </w:r>
      <w:proofErr w:type="spellEnd"/>
      <w:r w:rsidRPr="0014410A">
        <w:rPr>
          <w:rFonts w:ascii="Times New Roman" w:eastAsia="Malgun Gothic" w:hAnsi="Times New Roman"/>
          <w:szCs w:val="20"/>
          <w:lang w:eastAsia="ko-KR"/>
        </w:rPr>
        <w:t>' or '</w:t>
      </w:r>
      <w:proofErr w:type="spellStart"/>
      <w:r w:rsidRPr="0014410A">
        <w:rPr>
          <w:rFonts w:ascii="Times New Roman" w:eastAsia="Malgun Gothic" w:hAnsi="Times New Roman"/>
          <w:szCs w:val="20"/>
          <w:lang w:eastAsia="ko-KR"/>
        </w:rPr>
        <w:t>typeD</w:t>
      </w:r>
      <w:proofErr w:type="spellEnd"/>
      <w:r w:rsidRPr="0014410A">
        <w:rPr>
          <w:rFonts w:ascii="Times New Roman" w:eastAsia="Malgun Gothic" w:hAnsi="Times New Roman"/>
          <w:szCs w:val="20"/>
          <w:lang w:eastAsia="ko-KR"/>
        </w:rPr>
        <w:t>' properties, when applicable</w:t>
      </w:r>
    </w:p>
    <w:p w14:paraId="668428B2"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can be provided, by </w:t>
      </w:r>
      <w:proofErr w:type="spellStart"/>
      <w:ins w:id="14" w:author="作者">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5" w:author="作者">
        <w:r w:rsidRPr="0014410A" w:rsidDel="001563E1">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Malgun Gothic" w:hAnsi="Times New Roman"/>
          <w:szCs w:val="20"/>
          <w:lang w:val="en-GB" w:eastAsia="ko-KR"/>
        </w:rPr>
        <w:t>20, or 40 time</w:t>
      </w:r>
      <w:proofErr w:type="gramEnd"/>
      <w:r w:rsidRPr="0014410A">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sidRPr="0014410A">
        <w:rPr>
          <w:rFonts w:ascii="Times New Roman" w:eastAsia="Malgun Gothic" w:hAnsi="Times New Roman"/>
          <w:szCs w:val="20"/>
          <w:lang w:val="en-AU" w:eastAsia="ko-KR"/>
        </w:rPr>
        <w:t>, in msec,</w:t>
      </w:r>
      <w:r w:rsidRPr="0014410A">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sidRPr="0014410A">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sidRPr="0014410A">
        <w:rPr>
          <w:rFonts w:ascii="Times New Roman" w:eastAsia="Malgun Gothic" w:hAnsi="Times New Roman"/>
          <w:szCs w:val="20"/>
          <w:lang w:val="en-GB" w:eastAsia="ko-KR"/>
        </w:rPr>
        <w:t xml:space="preserve"> mod 4 = 0. The UE can be additionally provided, by </w:t>
      </w:r>
      <w:proofErr w:type="spellStart"/>
      <w:ins w:id="16" w:author="作者">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7" w:author="作者">
        <w:r w:rsidRPr="0014410A" w:rsidDel="008A09DB">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ins w:id="18" w:author="作者">
        <w:r w:rsidRPr="0014410A">
          <w:rPr>
            <w:rFonts w:ascii="Times New Roman" w:eastAsia="Malgun Gothic" w:hAnsi="Times New Roman"/>
            <w:i/>
            <w:szCs w:val="20"/>
            <w:lang w:val="en-GB" w:eastAsia="ko-KR"/>
          </w:rPr>
          <w:t>lpwus-AvailableSlot</w:t>
        </w:r>
      </w:ins>
      <w:proofErr w:type="spellEnd"/>
      <w:del w:id="19" w:author="作者">
        <w:r w:rsidRPr="0014410A" w:rsidDel="00E31943">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ins w:id="20" w:author="作者">
        <w:r w:rsidRPr="0014410A">
          <w:rPr>
            <w:rFonts w:ascii="Times New Roman" w:eastAsia="Malgun Gothic" w:hAnsi="Times New Roman"/>
            <w:i/>
            <w:szCs w:val="20"/>
            <w:lang w:val="en-GB" w:eastAsia="ko-KR"/>
          </w:rPr>
          <w:t>lpwus-AvailableSymbol</w:t>
        </w:r>
      </w:ins>
      <w:proofErr w:type="spellEnd"/>
      <w:del w:id="21" w:author="作者">
        <w:r w:rsidRPr="0014410A" w:rsidDel="00E31943">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sidRPr="0014410A">
        <w:rPr>
          <w:rFonts w:ascii="Times New Roman" w:eastAsia="Malgun Gothic" w:hAnsi="Times New Roman"/>
          <w:szCs w:val="20"/>
          <w:lang w:eastAsia="ko-KR"/>
        </w:rPr>
        <w:t>The</w:t>
      </w:r>
      <w:r w:rsidRPr="0014410A">
        <w:rPr>
          <w:rFonts w:ascii="Times New Roman" w:eastAsia="Malgun Gothic" w:hAnsi="Times New Roman"/>
          <w:szCs w:val="20"/>
          <w:lang w:val="en-GB" w:eastAsia="ko-KR"/>
        </w:rPr>
        <w:t xml:space="preserve"> UE assumes that a symbol is not available to monitor WUS when</w:t>
      </w:r>
    </w:p>
    <w:p w14:paraId="771A29A0"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as uplink, by </w:t>
      </w:r>
      <w:proofErr w:type="spellStart"/>
      <w:r w:rsidRPr="0014410A">
        <w:rPr>
          <w:rFonts w:ascii="Times New Roman" w:eastAsia="Yu Mincho" w:hAnsi="Times New Roman"/>
          <w:i/>
          <w:iCs/>
          <w:szCs w:val="20"/>
          <w:lang w:val="en-GB" w:eastAsia="ja-JP"/>
        </w:rPr>
        <w:t>tdd</w:t>
      </w:r>
      <w:proofErr w:type="spellEnd"/>
      <w:r w:rsidRPr="0014410A">
        <w:rPr>
          <w:rFonts w:ascii="Times New Roman" w:eastAsia="Yu Mincho" w:hAnsi="Times New Roman"/>
          <w:i/>
          <w:iCs/>
          <w:szCs w:val="20"/>
          <w:lang w:val="en-GB" w:eastAsia="ja-JP"/>
        </w:rPr>
        <w:t>-UL-DL-</w:t>
      </w:r>
      <w:proofErr w:type="spellStart"/>
      <w:r w:rsidRPr="0014410A">
        <w:rPr>
          <w:rFonts w:ascii="Times New Roman" w:eastAsia="Yu Mincho" w:hAnsi="Times New Roman"/>
          <w:i/>
          <w:iCs/>
          <w:szCs w:val="20"/>
          <w:lang w:val="en-GB" w:eastAsia="ja-JP"/>
        </w:rPr>
        <w:t>configurationCommon</w:t>
      </w:r>
      <w:proofErr w:type="spellEnd"/>
      <w:r w:rsidRPr="0014410A">
        <w:rPr>
          <w:rFonts w:ascii="Times New Roman" w:eastAsia="Yu Mincho" w:hAnsi="Times New Roman"/>
          <w:szCs w:val="20"/>
          <w:lang w:val="en-GB" w:eastAsia="ja-JP"/>
        </w:rPr>
        <w:t xml:space="preserve"> </w:t>
      </w:r>
    </w:p>
    <w:p w14:paraId="41BBCDB8"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an SS/PBCH block transmission,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and the SS/PBCH block transmission would overlap in frequency with the WUS transmission</w:t>
      </w:r>
    </w:p>
    <w:p w14:paraId="5CCFE994" w14:textId="77777777" w:rsidR="007729DD" w:rsidRPr="0014410A" w:rsidRDefault="007729DD" w:rsidP="007729DD">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PDCCH transmissions, by </w:t>
      </w:r>
      <w:r w:rsidRPr="0014410A">
        <w:rPr>
          <w:rFonts w:ascii="Times New Roman" w:eastAsia="Malgun Gothic" w:hAnsi="Times New Roman"/>
          <w:i/>
          <w:szCs w:val="20"/>
          <w:lang w:val="en-GB" w:eastAsia="ko-KR"/>
        </w:rPr>
        <w:t>pdcch-ConfigSIB1</w:t>
      </w:r>
      <w:r w:rsidRPr="0014410A">
        <w:rPr>
          <w:rFonts w:ascii="Times New Roman" w:eastAsia="Malgun Gothic" w:hAnsi="Times New Roman"/>
          <w:szCs w:val="20"/>
          <w:lang w:val="en-GB" w:eastAsia="ko-KR"/>
        </w:rPr>
        <w:t>, and CORESET 0 for the PDCCH transmissions would overlap in frequency with the WUS transmission</w:t>
      </w:r>
    </w:p>
    <w:p w14:paraId="2F40B586"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lastRenderedPageBreak/>
        <w:t>A WUS monitoring occasion is over a first number of symbols, provided by</w:t>
      </w:r>
      <w:r w:rsidRPr="0014410A">
        <w:rPr>
          <w:rFonts w:ascii="Times New Roman" w:eastAsia="Malgun Gothic" w:hAnsi="Times New Roman"/>
          <w:i/>
          <w:szCs w:val="20"/>
          <w:lang w:val="en-GB" w:eastAsia="ko-KR"/>
        </w:rPr>
        <w:t xml:space="preserve"> </w:t>
      </w:r>
      <w:proofErr w:type="spellStart"/>
      <w:ins w:id="22" w:author="作者">
        <w:r w:rsidRPr="0014410A">
          <w:rPr>
            <w:rFonts w:ascii="Times New Roman" w:eastAsia="Malgun Gothic" w:hAnsi="Times New Roman"/>
            <w:i/>
            <w:szCs w:val="20"/>
            <w:lang w:val="en-GB" w:eastAsia="ko-KR"/>
          </w:rPr>
          <w:t>lpwus-NominalMoDuration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23" w:author="作者">
        <w:r w:rsidRPr="0014410A" w:rsidDel="004B2781">
          <w:rPr>
            <w:rFonts w:ascii="Times New Roman" w:eastAsia="Malgun Gothic" w:hAnsi="Times New Roman"/>
            <w:i/>
            <w:szCs w:val="20"/>
            <w:lang w:val="en-GB" w:eastAsia="ko-KR"/>
          </w:rPr>
          <w:delText>WUS_NominalMO_duration_ IDLE/INACTIVE</w:delText>
        </w:r>
      </w:del>
      <w:r w:rsidRPr="0014410A">
        <w:rPr>
          <w:rFonts w:ascii="Times New Roman" w:eastAsia="Malgun Gothic" w:hAnsi="Times New Roman"/>
          <w:szCs w:val="20"/>
          <w:lang w:val="en-GB" w:eastAsia="ko-KR"/>
        </w:rPr>
        <w:t xml:space="preserve">. If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sidRPr="0014410A">
        <w:rPr>
          <w:rFonts w:ascii="Times New Roman" w:eastAsia="Malgun Gothic" w:hAnsi="Times New Roman"/>
          <w:i/>
          <w:szCs w:val="20"/>
          <w:lang w:val="en-GB" w:eastAsia="ko-KR"/>
        </w:rPr>
        <w:t xml:space="preserve"> </w:t>
      </w:r>
      <w:proofErr w:type="spellStart"/>
      <w:ins w:id="24" w:author="作者">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25" w:author="作者">
        <w:r w:rsidRPr="0014410A" w:rsidDel="004B2781">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ins w:id="26" w:author="作者">
        <w:r w:rsidRPr="0014410A">
          <w:rPr>
            <w:rFonts w:ascii="Times New Roman" w:eastAsia="Malgun Gothic" w:hAnsi="Times New Roman"/>
            <w:i/>
            <w:szCs w:val="20"/>
            <w:lang w:val="en-GB" w:eastAsia="ko-KR"/>
          </w:rPr>
          <w:t>lpwus-ActualDuration</w:t>
        </w:r>
      </w:ins>
      <w:proofErr w:type="spellEnd"/>
      <w:del w:id="27" w:author="作者">
        <w:r w:rsidRPr="0014410A" w:rsidDel="00456E34">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symbols in the WUS monitoring occasion. If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available symbols for the UE to monitor WUS in a WUS monitoring occasion includes a symbol for LPSS reception, the UE does not monitor WUS in the WUS monitoring occasion.</w:t>
      </w:r>
    </w:p>
    <w:p w14:paraId="60809897" w14:textId="77777777" w:rsidR="007729DD" w:rsidRPr="0014410A" w:rsidRDefault="007729DD" w:rsidP="007729DD">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ins w:id="28"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-PO-</w:t>
        </w:r>
        <w:proofErr w:type="spellStart"/>
        <w:r w:rsidRPr="0014410A">
          <w:rPr>
            <w:rFonts w:ascii="Times New Roman" w:eastAsia="Malgun Gothic" w:hAnsi="Times New Roman"/>
            <w:i/>
            <w:szCs w:val="20"/>
            <w:lang w:val="en-GB" w:eastAsia="ko-KR"/>
          </w:rPr>
          <w:t>NumPerLO</w:t>
        </w:r>
      </w:ins>
      <w:proofErr w:type="spellEnd"/>
      <w:del w:id="29" w:author="作者">
        <w:r w:rsidRPr="0014410A" w:rsidDel="005B3922">
          <w:rPr>
            <w:rFonts w:ascii="Times New Roman" w:eastAsia="Malgun Gothic" w:hAnsi="Times New Roman"/>
            <w:i/>
            <w:szCs w:val="20"/>
            <w:lang w:val="en-GB" w:eastAsia="ko-KR"/>
          </w:rPr>
          <w:delText>PO-to-LO association</w:delText>
        </w:r>
      </w:del>
      <w:r w:rsidRPr="0014410A">
        <w:rPr>
          <w:rFonts w:ascii="Times New Roman" w:eastAsia="Malgun Gothic" w:hAnsi="Times New Roman"/>
          <w:szCs w:val="20"/>
          <w:lang w:val="en-GB" w:eastAsia="ko-KR"/>
        </w:rPr>
        <w:t xml:space="preserve">. A first frame of a WUS occasion starts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frames prior to the first of a number of paging frames associated with the WUS occasion [17, TS 38.304].</w:t>
      </w:r>
      <w:r w:rsidRPr="0014410A">
        <w:rPr>
          <w:rFonts w:ascii="Times New Roman" w:eastAsia="Malgun Gothic" w:hAnsi="Times New Roman"/>
          <w:bCs/>
          <w:szCs w:val="20"/>
          <w:lang w:val="en-GB" w:eastAsia="ko-KR" w:bidi="ar"/>
        </w:rPr>
        <w:t xml:space="preserve"> </w:t>
      </w:r>
      <w:r w:rsidRPr="0014410A">
        <w:rPr>
          <w:rFonts w:ascii="Times New Roman" w:eastAsia="Malgun Gothic" w:hAnsi="Times New Roman"/>
          <w:szCs w:val="20"/>
          <w:lang w:val="en-GB" w:eastAsia="ko-KR"/>
        </w:rPr>
        <w:t xml:space="preserve">The first WUS monitoring occasion of a WUS occasion starts at an offset provided by </w:t>
      </w:r>
      <w:proofErr w:type="spellStart"/>
      <w:ins w:id="30" w:author="作者">
        <w:r w:rsidRPr="0014410A">
          <w:rPr>
            <w:rFonts w:ascii="Times New Roman" w:eastAsia="Malgun Gothic" w:hAnsi="Times New Roman"/>
            <w:i/>
            <w:szCs w:val="20"/>
            <w:lang w:val="en-GB" w:eastAsia="ko-KR"/>
          </w:rPr>
          <w:t>lpwus-OffsetFirstMoWithinLo</w:t>
        </w:r>
      </w:ins>
      <w:proofErr w:type="spellEnd"/>
      <w:del w:id="31" w:author="作者">
        <w:r w:rsidRPr="0014410A" w:rsidDel="00F0212A">
          <w:rPr>
            <w:rFonts w:ascii="Times New Roman" w:eastAsia="Malgun Gothic" w:hAnsi="Times New Roman"/>
            <w:i/>
            <w:szCs w:val="20"/>
            <w:lang w:val="en-GB" w:eastAsia="ko-KR"/>
          </w:rPr>
          <w:delText>offset_firstMO_withinLO</w:delText>
        </w:r>
      </w:del>
      <w:r w:rsidRPr="0014410A">
        <w:rPr>
          <w:rFonts w:ascii="Times New Roman" w:eastAsia="Malgun Gothic" w:hAnsi="Times New Roman"/>
          <w:szCs w:val="20"/>
          <w:lang w:val="en-GB" w:eastAsia="ko-KR"/>
        </w:rPr>
        <w:t xml:space="preserve"> relative to the start of the first frame. </w:t>
      </w:r>
    </w:p>
    <w:p w14:paraId="406ABA90" w14:textId="77777777" w:rsidR="007729DD" w:rsidRPr="0014410A" w:rsidRDefault="007729DD" w:rsidP="007729DD">
      <w:pPr>
        <w:spacing w:after="180"/>
        <w:rPr>
          <w:rFonts w:ascii="Times New Roman" w:eastAsia="Malgun Gothic" w:hAnsi="Times New Roman"/>
          <w:szCs w:val="20"/>
          <w:lang w:val="en-GB" w:eastAsia="x-none"/>
        </w:rPr>
      </w:pPr>
      <w:r w:rsidRPr="0014410A">
        <w:rPr>
          <w:rFonts w:ascii="Times New Roman" w:eastAsia="Malgun Gothic" w:hAnsi="Times New Roman"/>
          <w:szCs w:val="20"/>
          <w:lang w:eastAsia="ko-KR"/>
        </w:rPr>
        <w:t xml:space="preserve">A paging occasion associated with a WUS occasion has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eastAsia="ko-KR"/>
              </w:rPr>
            </m:ctrlPr>
          </m:dPr>
          <m:e>
            <m:d>
              <m:dPr>
                <m:ctrlPr>
                  <w:rPr>
                    <w:rFonts w:ascii="Cambria Math" w:eastAsia="Malgun Gothic" w:hAnsi="Cambria Math"/>
                    <w:i/>
                    <w:szCs w:val="20"/>
                    <w:lang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sidRPr="0014410A">
        <w:rPr>
          <w:rFonts w:ascii="Times New Roman" w:eastAsia="Malgun Gothic" w:hAnsi="Times New Roman"/>
          <w:szCs w:val="20"/>
          <w:lang w:eastAsia="ko-KR"/>
        </w:rPr>
        <w:t xml:space="preserve"> are defined in [17, TS 38.304]</w:t>
      </w:r>
      <w:r w:rsidRPr="0014410A">
        <w:rPr>
          <w:rFonts w:ascii="Times New Roman" w:eastAsia="Malgun Gothic" w:hAnsi="Times New Roman"/>
          <w:szCs w:val="20"/>
          <w:lang w:eastAsia="zh-CN"/>
        </w:rPr>
        <w:t xml:space="preserve">, and </w:t>
      </w:r>
      <m:oMath>
        <m:r>
          <m:rPr>
            <m:sty m:val="p"/>
          </m:rPr>
          <w:rPr>
            <w:rFonts w:ascii="Cambria Math" w:eastAsia="Malgun Gothic" w:hAnsi="Cambria Math"/>
            <w:szCs w:val="20"/>
            <w:lang w:eastAsia="ko-KR"/>
          </w:rPr>
          <m:t>UE_ID</m:t>
        </m:r>
      </m:oMath>
      <w:r w:rsidRPr="0014410A">
        <w:rPr>
          <w:rFonts w:ascii="Times New Roman" w:eastAsia="Malgun Gothic" w:hAnsi="Times New Roman"/>
          <w:szCs w:val="20"/>
          <w:lang w:eastAsia="ko-KR"/>
        </w:rPr>
        <w:t xml:space="preserve"> </w:t>
      </w:r>
      <w:r w:rsidRPr="0014410A">
        <w:rPr>
          <w:rFonts w:ascii="Times New Roman" w:eastAsia="Malgun Gothic" w:hAnsi="Times New Roman"/>
          <w:szCs w:val="20"/>
          <w:lang w:eastAsia="zh-CN"/>
        </w:rPr>
        <w:t xml:space="preserve">is </w:t>
      </w:r>
      <w:r w:rsidRPr="0014410A">
        <w:rPr>
          <w:rFonts w:ascii="Times New Roman" w:eastAsia="Malgun Gothic" w:hAnsi="Times New Roman"/>
          <w:szCs w:val="20"/>
          <w:lang w:eastAsia="ko-KR"/>
        </w:rPr>
        <w:t>defined in</w:t>
      </w:r>
      <w:r w:rsidRPr="0014410A">
        <w:rPr>
          <w:rFonts w:ascii="Times New Roman" w:eastAsia="Malgun Gothic" w:hAnsi="Times New Roman"/>
          <w:szCs w:val="20"/>
          <w:lang w:eastAsia="zh-CN"/>
        </w:rPr>
        <w:t xml:space="preserve"> clause 7.1 of</w:t>
      </w:r>
      <w:r w:rsidRPr="0014410A">
        <w:rPr>
          <w:rFonts w:ascii="Times New Roman" w:eastAsia="Malgun Gothic" w:hAnsi="Times New Roman"/>
          <w:szCs w:val="20"/>
          <w:lang w:eastAsia="ko-KR"/>
        </w:rPr>
        <w:t xml:space="preserve"> [17, TS 38.304]. I</w:t>
      </w:r>
      <w:r w:rsidRPr="0014410A">
        <w:rPr>
          <w:rFonts w:ascii="Times New Roman" w:eastAsia="Malgun Gothic" w:hAnsi="Times New Roman"/>
          <w:szCs w:val="20"/>
          <w:lang w:val="en-GB" w:eastAsia="ko-KR"/>
        </w:rPr>
        <w:t xml:space="preserve">f a </w:t>
      </w:r>
      <w:r w:rsidRPr="0014410A">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subgroups per paging occasion</w:t>
      </w:r>
      <w:r w:rsidRPr="0014410A">
        <w:rPr>
          <w:rFonts w:ascii="Times New Roman" w:eastAsia="Malgun Gothic" w:hAnsi="Times New Roman"/>
          <w:szCs w:val="20"/>
          <w:lang w:val="en-GB" w:eastAsia="ko-KR"/>
        </w:rPr>
        <w:t xml:space="preserve">, provided by </w:t>
      </w:r>
      <w:proofErr w:type="spellStart"/>
      <w:ins w:id="32" w:author="作者">
        <w:r w:rsidRPr="0014410A">
          <w:rPr>
            <w:rFonts w:ascii="Times New Roman" w:eastAsia="Malgun Gothic" w:hAnsi="Times New Roman"/>
            <w:i/>
            <w:szCs w:val="20"/>
            <w:lang w:val="en-GB" w:eastAsia="ko-KR"/>
          </w:rPr>
          <w:t>lp-SubgroupsNumPerPO</w:t>
        </w:r>
      </w:ins>
      <w:proofErr w:type="spellEnd"/>
      <w:del w:id="33" w:author="作者">
        <w:r w:rsidRPr="0014410A" w:rsidDel="00A362BE">
          <w:rPr>
            <w:rFonts w:ascii="Times New Roman" w:eastAsia="Malgun Gothic" w:hAnsi="Times New Roman"/>
            <w:i/>
            <w:szCs w:val="20"/>
            <w:lang w:val="en-GB" w:eastAsia="ko-KR"/>
          </w:rPr>
          <w:delText>subgroupNumber-PO-WUS</w:delText>
        </w:r>
      </w:del>
      <w:r w:rsidRPr="0014410A">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&gt;1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m:t>
        </m:r>
        <m:d>
          <m:dPr>
            <m:ctrlPr>
              <w:rPr>
                <w:rFonts w:ascii="Cambria Math" w:eastAsia="楷体_GB2312" w:hAnsi="Cambria Math"/>
                <w:i/>
                <w:szCs w:val="20"/>
                <w:lang w:val="en-GB" w:eastAsia="x-none"/>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e>
        </m:d>
        <m:r>
          <w:rPr>
            <w:rFonts w:ascii="Cambria Math" w:eastAsia="楷体_GB2312"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SG</m:t>
            </m:r>
          </m:sub>
        </m:sSub>
      </m:oMath>
      <w:r w:rsidRPr="0014410A">
        <w:rPr>
          <w:rFonts w:ascii="Times New Roman" w:eastAsia="Malgun Gothic" w:hAnsi="Times New Roman"/>
          <w:szCs w:val="20"/>
          <w:lang w:val="en-GB" w:eastAsia="x-none"/>
        </w:rPr>
        <w:t xml:space="preserve">, and </w:t>
      </w:r>
      <w:r w:rsidRPr="0014410A">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sty m:val="p"/>
                  </m:rPr>
                  <w:rPr>
                    <w:rFonts w:ascii="Cambria Math" w:eastAsia="楷体_GB2312" w:hAnsi="Cambria Math"/>
                    <w:szCs w:val="20"/>
                    <w:lang w:val="en-GB" w:eastAsia="x-none"/>
                  </w:rPr>
                  <m:t>SG</m:t>
                </m:r>
                <m:ctrlPr>
                  <w:rPr>
                    <w:rFonts w:ascii="Cambria Math" w:eastAsia="楷体_GB2312" w:hAnsi="Cambria Math"/>
                    <w:szCs w:val="20"/>
                    <w:lang w:val="en-GB" w:eastAsia="x-none"/>
                  </w:rPr>
                </m:ctrlPr>
              </m:sub>
              <m:sup>
                <m:r>
                  <m:rPr>
                    <m:sty m:val="p"/>
                  </m:rPr>
                  <w:rPr>
                    <w:rFonts w:ascii="Cambria Math" w:eastAsia="楷体_GB2312" w:hAnsi="Cambria Math"/>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ctrlPr>
              <w:rPr>
                <w:rFonts w:ascii="Cambria Math" w:eastAsia="楷体_GB2312" w:hAnsi="Cambria Math"/>
                <w:i/>
                <w:szCs w:val="20"/>
                <w:lang w:val="en-GB" w:eastAsia="x-none"/>
              </w:rPr>
            </m:ctrlPr>
          </m:e>
        </m:d>
        <m:r>
          <w:rPr>
            <w:rFonts w:ascii="Cambria Math" w:eastAsia="楷体_GB2312" w:hAnsi="Cambria Math"/>
            <w:szCs w:val="20"/>
            <w:lang w:val="en-GB" w:eastAsia="x-none"/>
          </w:rPr>
          <m: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Malgun Gothic" w:hAnsi="Cambria Math"/>
            <w:szCs w:val="20"/>
            <w:lang w:eastAsia="ko-KR"/>
          </w:rPr>
          <m:t>.</m:t>
        </m:r>
      </m:oMath>
    </w:p>
    <w:p w14:paraId="5983FAC1" w14:textId="77777777" w:rsidR="007729DD" w:rsidRPr="0014410A" w:rsidRDefault="007729DD" w:rsidP="007729DD">
      <w:pPr>
        <w:spacing w:after="180"/>
        <w:rPr>
          <w:rFonts w:ascii="Times New Roman" w:eastAsia="Malgun Gothic" w:hAnsi="Times New Roman"/>
          <w:szCs w:val="20"/>
          <w:lang w:eastAsia="ko-KR"/>
        </w:rPr>
      </w:pPr>
      <w:r w:rsidRPr="0014410A">
        <w:rPr>
          <w:rFonts w:ascii="Times New Roman" w:eastAsia="Malgun Gothic" w:hAnsi="Times New Roman"/>
          <w:szCs w:val="20"/>
          <w:lang w:val="en-GB" w:eastAsia="ko-KR"/>
        </w:rPr>
        <w:t>If, in a WUS monitoring occasion, a UE determines a codepoint associated with the UE [17, TS 38.304]</w:t>
      </w:r>
      <w:r w:rsidRPr="0014410A">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3737B327" w14:textId="77777777" w:rsidR="007729DD" w:rsidRPr="0014410A" w:rsidRDefault="007729DD" w:rsidP="007729DD">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End of TP =======================================</w:t>
      </w:r>
    </w:p>
    <w:p w14:paraId="10EC4905" w14:textId="77777777" w:rsidR="00502A54" w:rsidRPr="0014410A" w:rsidRDefault="00502A54" w:rsidP="00502A54">
      <w:pPr>
        <w:keepNext/>
        <w:tabs>
          <w:tab w:val="left" w:pos="-5500"/>
        </w:tabs>
        <w:spacing w:before="120" w:after="60"/>
        <w:ind w:right="200"/>
        <w:jc w:val="both"/>
        <w:outlineLvl w:val="3"/>
        <w:rPr>
          <w:rFonts w:ascii="Times New Roman" w:eastAsiaTheme="minorEastAsia" w:hAnsi="Times New Roman"/>
          <w:b/>
          <w:lang w:eastAsia="zh-CN"/>
        </w:rPr>
      </w:pPr>
      <w:r w:rsidRPr="0014410A">
        <w:rPr>
          <w:rFonts w:ascii="Times New Roman" w:eastAsia="微软雅黑" w:hAnsi="Times New Roman"/>
          <w:b/>
          <w:bCs/>
          <w:iCs/>
          <w:szCs w:val="20"/>
          <w:lang w:eastAsia="zh-CN"/>
        </w:rPr>
        <w:t>[FL2] proposal 5.5-3</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eastAsia="zh-CN"/>
        </w:rPr>
        <w:t>Adopt the following TP to section 10.4D, TS 38.213 as alignment CR</w:t>
      </w:r>
    </w:p>
    <w:p w14:paraId="53BA01BB" w14:textId="77777777" w:rsidR="00502A54" w:rsidRPr="0014410A" w:rsidRDefault="00502A54" w:rsidP="00502A54">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==========================TP for TS 38.213 ===================================</w:t>
      </w:r>
    </w:p>
    <w:p w14:paraId="21E156A0" w14:textId="77777777" w:rsidR="00502A54" w:rsidRPr="0014410A" w:rsidRDefault="00502A54" w:rsidP="00502A54">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are not aligned with TS 38.331. </w:t>
      </w:r>
    </w:p>
    <w:p w14:paraId="5CC4FCFC" w14:textId="77777777" w:rsidR="00502A54" w:rsidRPr="0014410A" w:rsidRDefault="00502A54" w:rsidP="00502A54">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with TS 38.331.</w:t>
      </w:r>
    </w:p>
    <w:p w14:paraId="0C2A269E" w14:textId="77777777" w:rsidR="00502A54" w:rsidRPr="0014410A" w:rsidRDefault="00502A54" w:rsidP="00502A54">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are not aligned with TS 38.331. </w:t>
      </w:r>
    </w:p>
    <w:p w14:paraId="4818316C" w14:textId="77777777" w:rsidR="00502A54" w:rsidRPr="0014410A" w:rsidRDefault="00502A54" w:rsidP="00502A54">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632CD4A6" w14:textId="77777777" w:rsidR="00502A54" w:rsidRPr="0014410A" w:rsidRDefault="00502A54" w:rsidP="00502A54">
      <w:pPr>
        <w:spacing w:after="240"/>
        <w:jc w:val="both"/>
        <w:rPr>
          <w:rFonts w:ascii="Times New Roman" w:eastAsia="宋体" w:hAnsi="Times New Roman"/>
          <w:sz w:val="24"/>
        </w:rPr>
      </w:pPr>
      <w:r w:rsidRPr="0014410A">
        <w:rPr>
          <w:rFonts w:ascii="Times New Roman" w:eastAsia="宋体" w:hAnsi="Times New Roman"/>
          <w:sz w:val="24"/>
        </w:rPr>
        <w:t>10.4C</w:t>
      </w:r>
      <w:r w:rsidRPr="0014410A">
        <w:rPr>
          <w:rFonts w:ascii="Times New Roman" w:eastAsia="宋体" w:hAnsi="Times New Roman"/>
          <w:sz w:val="24"/>
        </w:rPr>
        <w:tab/>
        <w:t>PDCCH monitoring activation by WUS in RRC_IDLE/RRC_INACTIVE</w:t>
      </w:r>
    </w:p>
    <w:p w14:paraId="49E6CB08"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zh-CN"/>
        </w:rPr>
        <w:t xml:space="preserve">A UE configured with DRX mode operation and operating in the RRC_IDLE or RRC_INACTIVE state </w:t>
      </w:r>
      <w:r w:rsidRPr="0014410A">
        <w:rPr>
          <w:rFonts w:ascii="Times New Roman" w:eastAsia="Malgun Gothic" w:hAnsi="Times New Roman"/>
          <w:szCs w:val="20"/>
          <w:lang w:val="en-GB" w:eastAsia="ko-KR"/>
        </w:rPr>
        <w:t xml:space="preserve">can be provided for LPSS/WUS reception </w:t>
      </w:r>
    </w:p>
    <w:p w14:paraId="3607CCDF"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r>
      <w:proofErr w:type="gramStart"/>
      <w:r w:rsidRPr="0014410A">
        <w:rPr>
          <w:rFonts w:ascii="Times New Roman" w:eastAsia="Malgun Gothic" w:hAnsi="Times New Roman"/>
          <w:szCs w:val="20"/>
          <w:lang w:val="en-GB" w:eastAsia="zh-CN"/>
        </w:rPr>
        <w:t>a number of</w:t>
      </w:r>
      <w:proofErr w:type="gramEnd"/>
      <w:r w:rsidRPr="0014410A">
        <w:rPr>
          <w:rFonts w:ascii="Times New Roman" w:eastAsia="Malgun Gothic" w:hAnsi="Times New Roman"/>
          <w:szCs w:val="20"/>
          <w:lang w:val="en-GB" w:eastAsia="zh-CN"/>
        </w:rPr>
        <w:t xml:space="preserve"> OOK symbols per OFDM symbol, a first RB by </w:t>
      </w:r>
      <w:proofErr w:type="spellStart"/>
      <w:r w:rsidRPr="0014410A">
        <w:rPr>
          <w:rFonts w:ascii="Times New Roman" w:eastAsia="Malgun Gothic" w:hAnsi="Times New Roman"/>
          <w:i/>
          <w:iCs/>
          <w:szCs w:val="20"/>
          <w:lang w:val="en-GB" w:eastAsia="zh-CN"/>
        </w:rPr>
        <w:t>lpwus</w:t>
      </w:r>
      <w:proofErr w:type="spellEnd"/>
      <w:r w:rsidRPr="0014410A">
        <w:rPr>
          <w:rFonts w:ascii="Times New Roman" w:eastAsia="Malgun Gothic" w:hAnsi="Times New Roman"/>
          <w:i/>
          <w:iCs/>
          <w:szCs w:val="20"/>
          <w:lang w:val="en-GB" w:eastAsia="zh-CN"/>
        </w:rPr>
        <w:t>-LPSS-</w:t>
      </w:r>
      <w:proofErr w:type="spellStart"/>
      <w:r w:rsidRPr="0014410A">
        <w:rPr>
          <w:rFonts w:ascii="Times New Roman" w:eastAsia="Malgun Gothic" w:hAnsi="Times New Roman"/>
          <w:i/>
          <w:iCs/>
          <w:szCs w:val="20"/>
          <w:lang w:val="en-GB" w:eastAsia="zh-CN"/>
        </w:rPr>
        <w:t>StartRB</w:t>
      </w:r>
      <w:proofErr w:type="spellEnd"/>
      <w:r w:rsidRPr="0014410A">
        <w:rPr>
          <w:rFonts w:ascii="Times New Roman" w:eastAsia="Malgun Gothic" w:hAnsi="Times New Roman"/>
          <w:szCs w:val="20"/>
          <w:lang w:val="en-GB" w:eastAsia="zh-CN"/>
        </w:rPr>
        <w:t xml:space="preserve">, and an overlaid OFDM sequence per OOK symbol for LPSS reception, and an EPRE ratio relative to SS/PBCH blocks [4, TS 38.211], </w:t>
      </w:r>
    </w:p>
    <w:p w14:paraId="644B4E1E"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r>
      <w:proofErr w:type="gramStart"/>
      <w:r w:rsidRPr="0014410A">
        <w:rPr>
          <w:rFonts w:ascii="Times New Roman" w:eastAsia="Malgun Gothic" w:hAnsi="Times New Roman"/>
          <w:szCs w:val="20"/>
          <w:lang w:val="en-GB" w:eastAsia="zh-CN"/>
        </w:rPr>
        <w:t>a number of</w:t>
      </w:r>
      <w:proofErr w:type="gramEnd"/>
      <w:r w:rsidRPr="0014410A">
        <w:rPr>
          <w:rFonts w:ascii="Times New Roman" w:eastAsia="Malgun Gothic" w:hAnsi="Times New Roman"/>
          <w:szCs w:val="20"/>
          <w:lang w:val="en-GB" w:eastAsia="zh-CN"/>
        </w:rPr>
        <w:t xml:space="preserve"> OOK symbols per OFDM symbol, the first RB, and one or more overlaid OFDM sequences per OOK symbol for WUS reception, and an EPRE ratio relative to SS/PBCH blocks [4, TS 38.211], and</w:t>
      </w:r>
    </w:p>
    <w:p w14:paraId="3800BD33"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lastRenderedPageBreak/>
        <w:t xml:space="preserve">A UE determines to receive LPSS/WUS based on procedures defined in [17, TS 38.304]. </w:t>
      </w:r>
    </w:p>
    <w:p w14:paraId="0F672160"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w:p>
    <w:p w14:paraId="02781D2C"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Malgun Gothic" w:hAnsi="Times New Roman"/>
          <w:i/>
          <w:szCs w:val="20"/>
          <w:lang w:val="en-GB" w:eastAsia="ko-KR"/>
        </w:rPr>
        <w:t>lpss-StartSymbol</w:t>
      </w:r>
      <w:proofErr w:type="spellEnd"/>
      <w:r w:rsidRPr="0014410A">
        <w:rPr>
          <w:rFonts w:ascii="Times New Roman" w:eastAsia="Malgun Gothic" w:hAnsi="Times New Roman"/>
          <w:szCs w:val="20"/>
          <w:lang w:val="en-GB" w:eastAsia="ko-KR"/>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eastAsia="Malgun Gothic" w:hAnsi="Times New Roman"/>
          <w:szCs w:val="20"/>
          <w:lang w:val="en-GB" w:eastAsia="ko-KR"/>
        </w:rPr>
        <w:t xml:space="preserve"> provided by </w:t>
      </w:r>
      <w:proofErr w:type="spellStart"/>
      <w:ins w:id="34" w:author="作者">
        <w:r w:rsidRPr="0014410A">
          <w:rPr>
            <w:rFonts w:ascii="Times New Roman" w:eastAsia="Malgun Gothic" w:hAnsi="Times New Roman"/>
            <w:i/>
            <w:szCs w:val="20"/>
            <w:lang w:val="en-GB" w:eastAsia="ko-KR"/>
          </w:rPr>
          <w:t>lpss-PeriodicityAndOffset</w:t>
        </w:r>
      </w:ins>
      <w:proofErr w:type="spellEnd"/>
      <w:del w:id="35" w:author="作者">
        <w:r w:rsidRPr="0014410A">
          <w:rPr>
            <w:rFonts w:ascii="Times New Roman" w:eastAsia="Malgun Gothic" w:hAnsi="Times New Roman"/>
            <w:i/>
            <w:szCs w:val="20"/>
            <w:lang w:val="en-GB" w:eastAsia="ko-KR"/>
          </w:rPr>
          <w:delText>lpss-periodicityoffset</w:delText>
        </w:r>
      </w:del>
      <w:r w:rsidRPr="0014410A">
        <w:rPr>
          <w:rFonts w:ascii="Times New Roman" w:eastAsia="Malgun Gothic" w:hAnsi="Times New Roman"/>
          <w:i/>
          <w:szCs w:val="20"/>
          <w:lang w:val="en-GB" w:eastAsia="ko-KR"/>
        </w:rPr>
        <w:t>.</w:t>
      </w:r>
      <w:r w:rsidRPr="0014410A">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sidRPr="0014410A">
        <w:rPr>
          <w:rFonts w:ascii="Times New Roman" w:eastAsia="Malgun Gothic" w:hAnsi="Times New Roman"/>
          <w:szCs w:val="20"/>
          <w:lang w:val="en-GB" w:eastAsia="ko-KR"/>
        </w:rPr>
        <w:t xml:space="preserve"> consecutive slots that have all symbols indicated as downlink by </w:t>
      </w:r>
      <w:proofErr w:type="spellStart"/>
      <w:r w:rsidRPr="0014410A">
        <w:rPr>
          <w:rFonts w:ascii="Times New Roman" w:eastAsia="Malgun Gothic" w:hAnsi="Times New Roman"/>
          <w:i/>
          <w:iCs/>
          <w:szCs w:val="20"/>
          <w:lang w:val="en-GB" w:eastAsia="zh-CN"/>
        </w:rPr>
        <w:t>tdd</w:t>
      </w:r>
      <w:proofErr w:type="spellEnd"/>
      <w:r w:rsidRPr="0014410A">
        <w:rPr>
          <w:rFonts w:ascii="Times New Roman" w:eastAsia="Malgun Gothic" w:hAnsi="Times New Roman"/>
          <w:i/>
          <w:iCs/>
          <w:szCs w:val="20"/>
          <w:lang w:val="en-GB" w:eastAsia="zh-CN"/>
        </w:rPr>
        <w:t>-UL-DL-</w:t>
      </w:r>
      <w:proofErr w:type="spellStart"/>
      <w:r w:rsidRPr="0014410A">
        <w:rPr>
          <w:rFonts w:ascii="Times New Roman" w:eastAsia="Malgun Gothic" w:hAnsi="Times New Roman"/>
          <w:i/>
          <w:iCs/>
          <w:szCs w:val="20"/>
          <w:lang w:val="en-GB" w:eastAsia="zh-CN"/>
        </w:rPr>
        <w:t>ConfigurationCommon</w:t>
      </w:r>
      <w:proofErr w:type="spellEnd"/>
      <w:r w:rsidRPr="0014410A">
        <w:rPr>
          <w:rFonts w:ascii="Times New Roman" w:eastAsia="Malgun Gothic" w:hAnsi="Times New Roman"/>
          <w:iCs/>
          <w:szCs w:val="20"/>
          <w:lang w:val="en-GB" w:eastAsia="zh-CN"/>
        </w:rPr>
        <w:t>, if provided,</w:t>
      </w:r>
      <w:r w:rsidRPr="0014410A">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ja-JP"/>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sidRPr="0014410A">
        <w:rPr>
          <w:rFonts w:ascii="Times New Roman" w:eastAsia="Malgun Gothic" w:hAnsi="Times New Roman"/>
          <w:szCs w:val="20"/>
          <w:lang w:val="en-GB" w:eastAsia="ja-JP"/>
        </w:rPr>
        <w:t xml:space="preserve"> is the number of LPSS reception occasions in a slot</w:t>
      </w:r>
      <w:r w:rsidRPr="0014410A">
        <w:rPr>
          <w:rFonts w:ascii="Times New Roman" w:eastAsia="Malgun Gothic" w:hAnsi="Times New Roman"/>
          <w:szCs w:val="20"/>
          <w:lang w:val="en-GB" w:eastAsia="ko-KR"/>
        </w:rPr>
        <w:t>.</w:t>
      </w:r>
    </w:p>
    <w:p w14:paraId="5503C46D" w14:textId="77777777" w:rsidR="00502A54" w:rsidRPr="0014410A" w:rsidRDefault="00502A54" w:rsidP="00502A54">
      <w:pPr>
        <w:spacing w:after="180"/>
        <w:rPr>
          <w:rFonts w:ascii="Times New Roman" w:eastAsia="Malgun Gothic" w:hAnsi="Times New Roman"/>
          <w:szCs w:val="20"/>
          <w:lang w:val="en-GB" w:eastAsia="ja-JP"/>
        </w:rPr>
      </w:pPr>
      <w:r w:rsidRPr="0014410A">
        <w:rPr>
          <w:rFonts w:ascii="Times New Roman" w:eastAsia="Malgun Gothic" w:hAnsi="Times New Roman"/>
          <w:szCs w:val="20"/>
          <w:lang w:val="en-GB" w:eastAsia="ko-KR"/>
        </w:rPr>
        <w:t xml:space="preserve">LPSS reception occasions are indexed sequentially in time. An LPSS reception at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-th LPSS reception occasion</w:t>
      </w:r>
      <w:r w:rsidRPr="0014410A">
        <w:rPr>
          <w:rFonts w:ascii="Times New Roman" w:eastAsia="Malgun Gothic" w:hAnsi="Times New Roman"/>
          <w:kern w:val="2"/>
          <w:szCs w:val="20"/>
          <w:lang w:val="en-GB" w:eastAsia="zh-TW"/>
        </w:rPr>
        <w:t xml:space="preserve"> is </w:t>
      </w:r>
      <w:r w:rsidRPr="0014410A">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w:t>
      </w:r>
      <w:r w:rsidRPr="0014410A">
        <w:rPr>
          <w:rFonts w:ascii="Times New Roman" w:eastAsia="Malgun Gothic" w:hAnsi="Times New Roman"/>
          <w:szCs w:val="20"/>
          <w:lang w:val="en-GB" w:eastAsia="ja-JP"/>
        </w:rPr>
        <w:t>SS/PBCH block</w:t>
      </w:r>
      <w:r w:rsidRPr="0014410A">
        <w:rPr>
          <w:rFonts w:ascii="Times New Roman" w:eastAsia="Malgun Gothic" w:hAnsi="Times New Roman"/>
          <w:szCs w:val="20"/>
          <w:lang w:val="en-GB" w:eastAsia="ko-KR"/>
        </w:rPr>
        <w:t>, with respect to quasi co-location '</w:t>
      </w:r>
      <w:proofErr w:type="spellStart"/>
      <w:r w:rsidRPr="0014410A">
        <w:rPr>
          <w:rFonts w:ascii="Times New Roman" w:eastAsia="Malgun Gothic" w:hAnsi="Times New Roman"/>
          <w:szCs w:val="20"/>
          <w:lang w:val="en-GB" w:eastAsia="ko-KR"/>
        </w:rPr>
        <w:t>typeC</w:t>
      </w:r>
      <w:proofErr w:type="spellEnd"/>
      <w:r w:rsidRPr="0014410A">
        <w:rPr>
          <w:rFonts w:ascii="Times New Roman" w:eastAsia="Malgun Gothic" w:hAnsi="Times New Roman"/>
          <w:szCs w:val="20"/>
          <w:lang w:val="en-GB" w:eastAsia="ko-KR"/>
        </w:rPr>
        <w:t>' or '</w:t>
      </w:r>
      <w:proofErr w:type="spellStart"/>
      <w:r w:rsidRPr="0014410A">
        <w:rPr>
          <w:rFonts w:ascii="Times New Roman" w:eastAsia="Malgun Gothic" w:hAnsi="Times New Roman"/>
          <w:szCs w:val="20"/>
          <w:lang w:val="en-GB" w:eastAsia="ko-KR"/>
        </w:rPr>
        <w:t>typeD</w:t>
      </w:r>
      <w:proofErr w:type="spellEnd"/>
      <w:r w:rsidRPr="0014410A">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ja-JP"/>
        </w:rPr>
        <w:t xml:space="preserve"> </w:t>
      </w:r>
    </w:p>
    <w:p w14:paraId="0C936038"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is provided </w:t>
      </w:r>
      <w:proofErr w:type="spellStart"/>
      <w:ins w:id="36" w:author="作者">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BeamSubset</w:t>
        </w:r>
      </w:ins>
      <w:proofErr w:type="spellEnd"/>
      <w:del w:id="37" w:author="作者">
        <w:r w:rsidRPr="0014410A">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the UE receives LPSS/WUS based on the quasi co-location properties of transmitted SS/PBCH blocks indicated by </w:t>
      </w:r>
      <w:proofErr w:type="spellStart"/>
      <w:ins w:id="38"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-LPSS-</w:t>
        </w:r>
        <w:proofErr w:type="spellStart"/>
        <w:r w:rsidRPr="0014410A">
          <w:rPr>
            <w:rFonts w:ascii="Times New Roman" w:eastAsia="Malgun Gothic" w:hAnsi="Times New Roman"/>
            <w:i/>
            <w:szCs w:val="20"/>
            <w:lang w:val="en-GB" w:eastAsia="ko-KR"/>
          </w:rPr>
          <w:t>BeamSubset</w:t>
        </w:r>
      </w:ins>
      <w:proofErr w:type="spellEnd"/>
      <w:del w:id="39" w:author="作者">
        <w:r w:rsidRPr="0014410A">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sidRPr="0014410A">
        <w:rPr>
          <w:rFonts w:ascii="Times New Roman" w:eastAsia="Malgun Gothic" w:hAnsi="Times New Roman"/>
          <w:szCs w:val="20"/>
          <w:lang w:val="en-GB" w:eastAsia="ko-KR"/>
        </w:rPr>
        <w:t xml:space="preserve"> WUS monitoring occasions that are indexed sequentially in time, </w:t>
      </w:r>
      <w:proofErr w:type="gramStart"/>
      <w:r w:rsidRPr="0014410A">
        <w:rPr>
          <w:rFonts w:ascii="Times New Roman" w:eastAsia="Malgun Gothic" w:hAnsi="Times New Roman"/>
          <w:szCs w:val="20"/>
          <w:lang w:val="en-GB" w:eastAsia="ko-KR"/>
        </w:rPr>
        <w:t>where</w:t>
      </w:r>
      <w:proofErr w:type="gramEnd"/>
    </w:p>
    <w:p w14:paraId="0CDF0DED"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r>
      <m:oMath>
        <m:r>
          <w:rPr>
            <w:rFonts w:ascii="Cambria Math" w:eastAsia="Malgun Gothic" w:hAnsi="Cambria Math"/>
            <w:szCs w:val="20"/>
            <w:lang w:val="en-GB" w:eastAsia="zh-CN"/>
          </w:rPr>
          <m:t>K</m:t>
        </m:r>
      </m:oMath>
      <w:r w:rsidRPr="0014410A">
        <w:rPr>
          <w:rFonts w:ascii="Times New Roman" w:eastAsia="Malgun Gothic" w:hAnsi="Times New Roman"/>
          <w:szCs w:val="20"/>
          <w:lang w:val="en-GB" w:eastAsia="zh-CN"/>
        </w:rPr>
        <w:t xml:space="preserve"> is the number of transmitted SS/PBCH blocks indicated by </w:t>
      </w:r>
      <w:proofErr w:type="spellStart"/>
      <w:r w:rsidRPr="0014410A">
        <w:rPr>
          <w:rFonts w:ascii="Times New Roman" w:eastAsia="Malgun Gothic" w:hAnsi="Times New Roman"/>
          <w:i/>
          <w:szCs w:val="20"/>
          <w:lang w:val="en-GB" w:eastAsia="zh-CN"/>
        </w:rPr>
        <w:t>ssb-PositionsInBurst</w:t>
      </w:r>
      <w:proofErr w:type="spellEnd"/>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eastAsia="zh-CN"/>
        </w:rPr>
        <w:t xml:space="preserve">in </w:t>
      </w:r>
      <w:r w:rsidRPr="0014410A">
        <w:rPr>
          <w:rFonts w:ascii="Times New Roman" w:eastAsia="Malgun Gothic" w:hAnsi="Times New Roman"/>
          <w:i/>
          <w:szCs w:val="20"/>
          <w:lang w:val="en-GB" w:eastAsia="zh-CN"/>
        </w:rPr>
        <w:t>SIB1</w:t>
      </w:r>
      <w:r w:rsidRPr="0014410A">
        <w:rPr>
          <w:rFonts w:ascii="Times New Roman" w:eastAsia="Malgun Gothic" w:hAnsi="Times New Roman"/>
          <w:szCs w:val="20"/>
          <w:lang w:val="en-GB" w:eastAsia="zh-CN"/>
        </w:rPr>
        <w:t xml:space="preserve">, </w:t>
      </w:r>
      <m:oMath>
        <m:r>
          <w:rPr>
            <w:rFonts w:ascii="Cambria Math" w:eastAsia="Malgun Gothic" w:hAnsi="Cambria Math"/>
            <w:szCs w:val="20"/>
            <w:lang w:val="en-GB" w:eastAsia="zh-CN"/>
          </w:rPr>
          <m:t>M</m:t>
        </m:r>
      </m:oMath>
      <w:r w:rsidRPr="0014410A">
        <w:rPr>
          <w:rFonts w:ascii="Times New Roman" w:eastAsia="Malgun Gothic" w:hAnsi="Times New Roman"/>
          <w:szCs w:val="20"/>
          <w:lang w:val="en-GB" w:eastAsia="zh-CN"/>
        </w:rPr>
        <w:t xml:space="preserve"> is </w:t>
      </w:r>
      <w:proofErr w:type="gramStart"/>
      <w:r w:rsidRPr="0014410A">
        <w:rPr>
          <w:rFonts w:ascii="Times New Roman" w:eastAsia="Malgun Gothic" w:hAnsi="Times New Roman"/>
          <w:szCs w:val="20"/>
          <w:lang w:val="en-GB" w:eastAsia="zh-CN"/>
        </w:rPr>
        <w:t>a number of</w:t>
      </w:r>
      <w:proofErr w:type="gramEnd"/>
      <w:r w:rsidRPr="0014410A">
        <w:rPr>
          <w:rFonts w:ascii="Times New Roman" w:eastAsia="Malgun Gothic" w:hAnsi="Times New Roman"/>
          <w:szCs w:val="20"/>
          <w:lang w:val="en-GB" w:eastAsia="zh-CN"/>
        </w:rPr>
        <w:t xml:space="preserve"> WUS monitoring occasions associated with each of the </w:t>
      </w:r>
      <m:oMath>
        <m:r>
          <w:rPr>
            <w:rFonts w:ascii="Cambria Math" w:eastAsia="Malgun Gothic" w:hAnsi="Cambria Math"/>
            <w:szCs w:val="20"/>
            <w:lang w:val="en-GB" w:eastAsia="zh-CN"/>
          </w:rPr>
          <m:t>K</m:t>
        </m:r>
      </m:oMath>
      <w:r w:rsidRPr="0014410A">
        <w:rPr>
          <w:rFonts w:ascii="Times New Roman" w:eastAsia="Malgun Gothic" w:hAnsi="Times New Roman"/>
          <w:szCs w:val="20"/>
          <w:lang w:val="en-GB" w:eastAsia="zh-CN"/>
        </w:rPr>
        <w:t xml:space="preserve"> transmitted SS/PBCH blocks provided by </w:t>
      </w:r>
      <w:proofErr w:type="spellStart"/>
      <w:ins w:id="40" w:author="作者">
        <w:r w:rsidRPr="0014410A">
          <w:rPr>
            <w:rFonts w:ascii="Times New Roman" w:eastAsia="Malgun Gothic" w:hAnsi="Times New Roman"/>
            <w:i/>
            <w:szCs w:val="20"/>
            <w:lang w:val="en-GB" w:eastAsia="zh-CN"/>
          </w:rPr>
          <w:t>lpwus</w:t>
        </w:r>
        <w:proofErr w:type="spellEnd"/>
        <w:r w:rsidRPr="0014410A">
          <w:rPr>
            <w:rFonts w:ascii="Times New Roman" w:eastAsia="Malgun Gothic" w:hAnsi="Times New Roman"/>
            <w:i/>
            <w:szCs w:val="20"/>
            <w:lang w:val="en-GB" w:eastAsia="zh-CN"/>
          </w:rPr>
          <w:t>-MO-</w:t>
        </w:r>
        <w:proofErr w:type="spellStart"/>
        <w:r w:rsidRPr="0014410A">
          <w:rPr>
            <w:rFonts w:ascii="Times New Roman" w:eastAsia="Malgun Gothic" w:hAnsi="Times New Roman"/>
            <w:i/>
            <w:szCs w:val="20"/>
            <w:lang w:val="en-GB" w:eastAsia="zh-CN"/>
          </w:rPr>
          <w:t>NumPerLO</w:t>
        </w:r>
      </w:ins>
      <w:proofErr w:type="spellEnd"/>
      <w:del w:id="41" w:author="作者">
        <w:r w:rsidRPr="0014410A">
          <w:rPr>
            <w:rFonts w:ascii="Times New Roman" w:eastAsia="Malgun Gothic" w:hAnsi="Times New Roman"/>
            <w:i/>
            <w:szCs w:val="20"/>
            <w:lang w:val="en-GB" w:eastAsia="zh-CN"/>
          </w:rPr>
          <w:delText>MONumperLO</w:delText>
        </w:r>
      </w:del>
      <w:r w:rsidRPr="0014410A">
        <w:rPr>
          <w:rFonts w:ascii="Times New Roman" w:eastAsia="Malgun Gothic" w:hAnsi="Times New Roman"/>
          <w:szCs w:val="20"/>
          <w:lang w:val="en-GB" w:eastAsia="zh-CN"/>
        </w:rPr>
        <w:t>, and</w:t>
      </w:r>
    </w:p>
    <w:p w14:paraId="6425FECF"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zh-CN"/>
              </w:rPr>
              <m:t>k-1</m:t>
            </m:r>
          </m:e>
        </m:d>
        <m:r>
          <w:rPr>
            <w:rFonts w:ascii="Cambria Math" w:eastAsia="Malgun Gothic" w:hAnsi="Cambria Math"/>
            <w:szCs w:val="20"/>
            <w:lang w:val="en-AU" w:eastAsia="zh-CN"/>
          </w:rPr>
          <m:t>⋅M</m:t>
        </m:r>
        <m:r>
          <w:rPr>
            <w:rFonts w:ascii="Cambria Math" w:eastAsia="Malgun Gothic" w:hAnsi="Cambria Math"/>
            <w:szCs w:val="20"/>
            <w:lang w:val="en-GB" w:eastAsia="zh-CN"/>
          </w:rPr>
          <m:t>+m-1</m:t>
        </m:r>
      </m:oMath>
      <w:r w:rsidRPr="0014410A">
        <w:rPr>
          <w:rFonts w:ascii="Times New Roman" w:eastAsia="Malgun Gothic" w:hAnsi="Times New Roman"/>
          <w:szCs w:val="20"/>
          <w:lang w:val="en-GB" w:eastAsia="zh-CN"/>
        </w:rPr>
        <w:t xml:space="preserve">, where </w:t>
      </w:r>
      <m:oMath>
        <m:r>
          <w:rPr>
            <w:rFonts w:ascii="Cambria Math" w:eastAsia="Malgun Gothic" w:hAnsi="Cambria Math"/>
            <w:szCs w:val="20"/>
            <w:lang w:val="en-GB" w:eastAsia="zh-CN"/>
          </w:rPr>
          <m:t>1≤</m:t>
        </m:r>
        <m:r>
          <w:rPr>
            <w:rFonts w:ascii="Cambria Math" w:eastAsia="Malgun Gothic" w:hAnsi="Cambria Math"/>
            <w:szCs w:val="20"/>
            <w:lang w:val="en-GB" w:eastAsia="ja-JP"/>
          </w:rPr>
          <m:t>m≤M</m:t>
        </m:r>
      </m:oMath>
      <w:r w:rsidRPr="0014410A">
        <w:rPr>
          <w:rFonts w:ascii="Times New Roman" w:eastAsia="Malgun Gothic" w:hAnsi="Times New Roman"/>
          <w:szCs w:val="20"/>
          <w:lang w:val="en-GB" w:eastAsia="ja-JP"/>
        </w:rPr>
        <w:t xml:space="preserve"> and </w:t>
      </w:r>
      <m:oMath>
        <m:r>
          <w:rPr>
            <w:rFonts w:ascii="Cambria Math" w:eastAsia="Malgun Gothic" w:hAnsi="Cambria Math"/>
            <w:szCs w:val="20"/>
            <w:lang w:val="en-GB" w:eastAsia="zh-CN"/>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zh-CN"/>
        </w:rPr>
        <w:t xml:space="preserve">, is 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zh-CN"/>
        </w:rPr>
        <w:t xml:space="preserve">-th transmitted SS/PBCH block </w:t>
      </w:r>
      <w:r w:rsidRPr="0014410A">
        <w:rPr>
          <w:rFonts w:ascii="Times New Roman" w:eastAsia="Malgun Gothic" w:hAnsi="Times New Roman"/>
          <w:szCs w:val="20"/>
          <w:lang w:eastAsia="zh-CN"/>
        </w:rPr>
        <w:t>with respect to quasi co-location '</w:t>
      </w:r>
      <w:proofErr w:type="spellStart"/>
      <w:r w:rsidRPr="0014410A">
        <w:rPr>
          <w:rFonts w:ascii="Times New Roman" w:eastAsia="Malgun Gothic" w:hAnsi="Times New Roman"/>
          <w:szCs w:val="20"/>
          <w:lang w:eastAsia="zh-CN"/>
        </w:rPr>
        <w:t>typeC</w:t>
      </w:r>
      <w:proofErr w:type="spellEnd"/>
      <w:r w:rsidRPr="0014410A">
        <w:rPr>
          <w:rFonts w:ascii="Times New Roman" w:eastAsia="Malgun Gothic" w:hAnsi="Times New Roman"/>
          <w:szCs w:val="20"/>
          <w:lang w:eastAsia="zh-CN"/>
        </w:rPr>
        <w:t>' or '</w:t>
      </w:r>
      <w:proofErr w:type="spellStart"/>
      <w:r w:rsidRPr="0014410A">
        <w:rPr>
          <w:rFonts w:ascii="Times New Roman" w:eastAsia="Malgun Gothic" w:hAnsi="Times New Roman"/>
          <w:szCs w:val="20"/>
          <w:lang w:eastAsia="zh-CN"/>
        </w:rPr>
        <w:t>typeD</w:t>
      </w:r>
      <w:proofErr w:type="spellEnd"/>
      <w:r w:rsidRPr="0014410A">
        <w:rPr>
          <w:rFonts w:ascii="Times New Roman" w:eastAsia="Malgun Gothic" w:hAnsi="Times New Roman"/>
          <w:szCs w:val="20"/>
          <w:lang w:eastAsia="zh-CN"/>
        </w:rPr>
        <w:t>' properties, when applicable</w:t>
      </w:r>
    </w:p>
    <w:p w14:paraId="20AD3081"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can be provided, by </w:t>
      </w:r>
      <w:proofErr w:type="spellStart"/>
      <w:ins w:id="42" w:author="作者">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43" w:author="作者">
        <w:r w:rsidRPr="0014410A">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Malgun Gothic" w:hAnsi="Times New Roman"/>
          <w:szCs w:val="20"/>
          <w:lang w:val="en-GB" w:eastAsia="ko-KR"/>
        </w:rPr>
        <w:t>20, or 40 time</w:t>
      </w:r>
      <w:proofErr w:type="gramEnd"/>
      <w:r w:rsidRPr="0014410A">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sidRPr="0014410A">
        <w:rPr>
          <w:rFonts w:ascii="Times New Roman" w:eastAsia="Malgun Gothic" w:hAnsi="Times New Roman"/>
          <w:szCs w:val="20"/>
          <w:lang w:val="en-AU" w:eastAsia="ko-KR"/>
        </w:rPr>
        <w:t xml:space="preserve">, in msec, </w:t>
      </w:r>
      <w:r w:rsidRPr="0014410A">
        <w:rPr>
          <w:rFonts w:ascii="Times New Roman" w:eastAsia="Malgun Gothic" w:hAnsi="Times New Roman"/>
          <w:szCs w:val="20"/>
          <w:lang w:val="en-GB" w:eastAsia="ko-KR"/>
        </w:rPr>
        <w:t>of the set of time units has maximum value of 40 msec. The first symbol of the set of time units every 40 msec/</w:t>
      </w:r>
      <m:oMath>
        <m:r>
          <w:rPr>
            <w:rFonts w:ascii="Cambria Math" w:eastAsia="Malgun Gothic" w:hAnsi="Cambria Math"/>
            <w:szCs w:val="20"/>
            <w:lang w:val="en-AU" w:eastAsia="ko-KR"/>
          </w:rPr>
          <m:t>P</m:t>
        </m:r>
      </m:oMath>
      <w:r w:rsidRPr="0014410A">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sidRPr="0014410A">
        <w:rPr>
          <w:rFonts w:ascii="Times New Roman" w:eastAsia="Malgun Gothic" w:hAnsi="Times New Roman"/>
          <w:szCs w:val="20"/>
          <w:lang w:val="en-GB" w:eastAsia="ko-KR"/>
        </w:rPr>
        <w:t xml:space="preserve"> mod 4 = 0. The UE can be additionally provided, by </w:t>
      </w:r>
      <w:proofErr w:type="spellStart"/>
      <w:ins w:id="44" w:author="作者">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45" w:author="作者">
        <w:r w:rsidRPr="0014410A">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ins w:id="46" w:author="作者">
        <w:r w:rsidRPr="0014410A">
          <w:rPr>
            <w:rFonts w:ascii="Times New Roman" w:eastAsia="Malgun Gothic" w:hAnsi="Times New Roman"/>
            <w:i/>
            <w:szCs w:val="20"/>
            <w:lang w:val="en-GB" w:eastAsia="ko-KR"/>
          </w:rPr>
          <w:t>lpwus-AvailableSlot</w:t>
        </w:r>
      </w:ins>
      <w:proofErr w:type="spellEnd"/>
      <w:del w:id="47" w:author="作者">
        <w:r w:rsidRPr="0014410A">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ins w:id="48" w:author="作者">
        <w:r w:rsidRPr="0014410A">
          <w:rPr>
            <w:rFonts w:ascii="Times New Roman" w:eastAsia="Malgun Gothic" w:hAnsi="Times New Roman"/>
            <w:i/>
            <w:szCs w:val="20"/>
            <w:lang w:val="en-GB" w:eastAsia="ko-KR"/>
          </w:rPr>
          <w:t>lpwus-AvailableSymbol</w:t>
        </w:r>
      </w:ins>
      <w:proofErr w:type="spellEnd"/>
      <w:del w:id="49" w:author="作者">
        <w:r w:rsidRPr="0014410A">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sidRPr="0014410A">
        <w:rPr>
          <w:rFonts w:ascii="Times New Roman" w:eastAsia="Malgun Gothic" w:hAnsi="Times New Roman"/>
          <w:szCs w:val="20"/>
          <w:lang w:eastAsia="ko-KR"/>
        </w:rPr>
        <w:t>The</w:t>
      </w:r>
      <w:r w:rsidRPr="0014410A">
        <w:rPr>
          <w:rFonts w:ascii="Times New Roman" w:eastAsia="Malgun Gothic" w:hAnsi="Times New Roman"/>
          <w:szCs w:val="20"/>
          <w:lang w:val="en-GB" w:eastAsia="ko-KR"/>
        </w:rPr>
        <w:t xml:space="preserve"> UE assumes that a symbol is not available to monitor WUS when</w:t>
      </w:r>
    </w:p>
    <w:p w14:paraId="2F2A8E85"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as uplink, by </w:t>
      </w:r>
      <w:proofErr w:type="spellStart"/>
      <w:r w:rsidRPr="0014410A">
        <w:rPr>
          <w:rFonts w:ascii="Times New Roman" w:eastAsia="Yu Mincho" w:hAnsi="Times New Roman"/>
          <w:i/>
          <w:iCs/>
          <w:szCs w:val="20"/>
          <w:lang w:val="en-GB" w:eastAsia="ja-JP"/>
        </w:rPr>
        <w:t>tdd</w:t>
      </w:r>
      <w:proofErr w:type="spellEnd"/>
      <w:r w:rsidRPr="0014410A">
        <w:rPr>
          <w:rFonts w:ascii="Times New Roman" w:eastAsia="Yu Mincho" w:hAnsi="Times New Roman"/>
          <w:i/>
          <w:iCs/>
          <w:szCs w:val="20"/>
          <w:lang w:val="en-GB" w:eastAsia="ja-JP"/>
        </w:rPr>
        <w:t>-UL-DL-</w:t>
      </w:r>
      <w:proofErr w:type="spellStart"/>
      <w:r w:rsidRPr="0014410A">
        <w:rPr>
          <w:rFonts w:ascii="Times New Roman" w:eastAsia="Yu Mincho" w:hAnsi="Times New Roman"/>
          <w:i/>
          <w:iCs/>
          <w:szCs w:val="20"/>
          <w:lang w:val="en-GB" w:eastAsia="ja-JP"/>
        </w:rPr>
        <w:t>configurationCommon</w:t>
      </w:r>
      <w:proofErr w:type="spellEnd"/>
      <w:r w:rsidRPr="0014410A">
        <w:rPr>
          <w:rFonts w:ascii="Times New Roman" w:eastAsia="Yu Mincho" w:hAnsi="Times New Roman"/>
          <w:szCs w:val="20"/>
          <w:lang w:val="en-GB" w:eastAsia="ja-JP"/>
        </w:rPr>
        <w:t xml:space="preserve"> </w:t>
      </w:r>
    </w:p>
    <w:p w14:paraId="0EAA4D00"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for an SS/PBCH block transmission, by </w:t>
      </w:r>
      <w:proofErr w:type="spellStart"/>
      <w:r w:rsidRPr="0014410A">
        <w:rPr>
          <w:rFonts w:ascii="Times New Roman" w:eastAsia="Malgun Gothic" w:hAnsi="Times New Roman"/>
          <w:i/>
          <w:szCs w:val="20"/>
          <w:lang w:val="en-GB" w:eastAsia="zh-CN"/>
        </w:rPr>
        <w:t>ssb-PositionsInBurst</w:t>
      </w:r>
      <w:proofErr w:type="spellEnd"/>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eastAsia="zh-CN"/>
        </w:rPr>
        <w:t xml:space="preserve">in </w:t>
      </w:r>
      <w:r w:rsidRPr="0014410A">
        <w:rPr>
          <w:rFonts w:ascii="Times New Roman" w:eastAsia="Malgun Gothic" w:hAnsi="Times New Roman"/>
          <w:i/>
          <w:szCs w:val="20"/>
          <w:lang w:val="en-GB" w:eastAsia="zh-CN"/>
        </w:rPr>
        <w:t>SIB1</w:t>
      </w:r>
      <w:r w:rsidRPr="0014410A">
        <w:rPr>
          <w:rFonts w:ascii="Times New Roman" w:eastAsia="Malgun Gothic" w:hAnsi="Times New Roman"/>
          <w:szCs w:val="20"/>
          <w:lang w:val="en-GB" w:eastAsia="zh-CN"/>
        </w:rPr>
        <w:t>, and the SS/PBCH block transmission would overlap in frequency with the WUS transmission</w:t>
      </w:r>
    </w:p>
    <w:p w14:paraId="3658B3D2" w14:textId="77777777" w:rsidR="00502A54" w:rsidRPr="0014410A" w:rsidRDefault="00502A54" w:rsidP="00502A54">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for PDCCH transmissions, by </w:t>
      </w:r>
      <w:r w:rsidRPr="0014410A">
        <w:rPr>
          <w:rFonts w:ascii="Times New Roman" w:eastAsia="Malgun Gothic" w:hAnsi="Times New Roman"/>
          <w:i/>
          <w:szCs w:val="20"/>
          <w:lang w:val="en-GB" w:eastAsia="zh-CN"/>
        </w:rPr>
        <w:t>pdcch-ConfigSIB1</w:t>
      </w:r>
      <w:r w:rsidRPr="0014410A">
        <w:rPr>
          <w:rFonts w:ascii="Times New Roman" w:eastAsia="Malgun Gothic" w:hAnsi="Times New Roman"/>
          <w:szCs w:val="20"/>
          <w:lang w:val="en-GB" w:eastAsia="zh-CN"/>
        </w:rPr>
        <w:t>, and CORESET 0 for the PDCCH transmissions would overlap in frequency with the WUS transmission</w:t>
      </w:r>
    </w:p>
    <w:p w14:paraId="03F74952"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A WUS monitoring occasion is over a first number of symbols, provided by</w:t>
      </w:r>
      <w:r w:rsidRPr="0014410A">
        <w:rPr>
          <w:rFonts w:ascii="Times New Roman" w:eastAsia="Malgun Gothic" w:hAnsi="Times New Roman"/>
          <w:i/>
          <w:szCs w:val="20"/>
          <w:lang w:val="en-GB" w:eastAsia="ko-KR"/>
        </w:rPr>
        <w:t xml:space="preserve"> </w:t>
      </w:r>
      <w:proofErr w:type="spellStart"/>
      <w:ins w:id="50" w:author="作者">
        <w:r w:rsidRPr="0014410A">
          <w:rPr>
            <w:rFonts w:ascii="Times New Roman" w:eastAsia="Malgun Gothic" w:hAnsi="Times New Roman"/>
            <w:i/>
            <w:szCs w:val="20"/>
            <w:lang w:val="en-GB" w:eastAsia="ko-KR"/>
          </w:rPr>
          <w:t>lpwus-NominalMoDuration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51" w:author="作者">
        <w:r w:rsidRPr="0014410A">
          <w:rPr>
            <w:rFonts w:ascii="Times New Roman" w:eastAsia="Malgun Gothic" w:hAnsi="Times New Roman"/>
            <w:i/>
            <w:szCs w:val="20"/>
            <w:lang w:val="en-GB" w:eastAsia="ko-KR"/>
          </w:rPr>
          <w:delText>WUS_NominalMO_duration_ IDLE/INACTIVE</w:delText>
        </w:r>
      </w:del>
      <w:r w:rsidRPr="0014410A">
        <w:rPr>
          <w:rFonts w:ascii="Times New Roman" w:eastAsia="Malgun Gothic" w:hAnsi="Times New Roman"/>
          <w:szCs w:val="20"/>
          <w:lang w:val="en-GB" w:eastAsia="ko-KR"/>
        </w:rPr>
        <w:t xml:space="preserve">. If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sidRPr="0014410A">
        <w:rPr>
          <w:rFonts w:ascii="Times New Roman" w:eastAsia="Malgun Gothic" w:hAnsi="Times New Roman"/>
          <w:i/>
          <w:szCs w:val="20"/>
          <w:lang w:val="en-GB" w:eastAsia="ko-KR"/>
        </w:rPr>
        <w:t xml:space="preserve"> </w:t>
      </w:r>
      <w:proofErr w:type="spellStart"/>
      <w:ins w:id="52" w:author="作者">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53" w:author="作者">
        <w:r w:rsidRPr="0014410A">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the UE does </w:t>
      </w:r>
      <w:r w:rsidRPr="0014410A">
        <w:rPr>
          <w:rFonts w:ascii="Times New Roman" w:eastAsia="Malgun Gothic" w:hAnsi="Times New Roman"/>
          <w:szCs w:val="20"/>
          <w:lang w:val="en-GB" w:eastAsia="ko-KR"/>
        </w:rPr>
        <w:lastRenderedPageBreak/>
        <w:t xml:space="preserve">not monitor WUS in the WUS monitoring occasion. The UE monitors WUS in a WUS monitoring occasion over the earliest available </w:t>
      </w:r>
      <w:proofErr w:type="spellStart"/>
      <w:ins w:id="54" w:author="作者">
        <w:r w:rsidRPr="0014410A">
          <w:rPr>
            <w:rFonts w:ascii="Times New Roman" w:eastAsia="Malgun Gothic" w:hAnsi="Times New Roman"/>
            <w:i/>
            <w:szCs w:val="20"/>
            <w:lang w:val="en-GB" w:eastAsia="ko-KR"/>
          </w:rPr>
          <w:t>lpwus-ActualDuration</w:t>
        </w:r>
      </w:ins>
      <w:proofErr w:type="spellEnd"/>
      <w:del w:id="55" w:author="作者">
        <w:r w:rsidRPr="0014410A">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symbols in the WUS monitoring occasion. If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available symbols for the UE to monitor WUS in a WUS monitoring occasion includes a symbol for LPSS reception, the UE does not monitor WUS in the WUS monitoring occasion.</w:t>
      </w:r>
    </w:p>
    <w:p w14:paraId="40C493F3" w14:textId="77777777" w:rsidR="00502A54" w:rsidRPr="0014410A" w:rsidRDefault="00502A54" w:rsidP="00502A54">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ins w:id="56"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-PO-</w:t>
        </w:r>
        <w:proofErr w:type="spellStart"/>
        <w:r w:rsidRPr="0014410A">
          <w:rPr>
            <w:rFonts w:ascii="Times New Roman" w:eastAsia="Malgun Gothic" w:hAnsi="Times New Roman"/>
            <w:i/>
            <w:szCs w:val="20"/>
            <w:lang w:val="en-GB" w:eastAsia="ko-KR"/>
          </w:rPr>
          <w:t>NumPerLO</w:t>
        </w:r>
      </w:ins>
      <w:proofErr w:type="spellEnd"/>
      <w:del w:id="57" w:author="作者">
        <w:r w:rsidRPr="0014410A">
          <w:rPr>
            <w:rFonts w:ascii="Times New Roman" w:eastAsia="Malgun Gothic" w:hAnsi="Times New Roman"/>
            <w:i/>
            <w:szCs w:val="20"/>
            <w:lang w:val="en-GB" w:eastAsia="ko-KR"/>
          </w:rPr>
          <w:delText>PO-to-LO association</w:delText>
        </w:r>
      </w:del>
      <w:r w:rsidRPr="0014410A">
        <w:rPr>
          <w:rFonts w:ascii="Times New Roman" w:eastAsia="Malgun Gothic" w:hAnsi="Times New Roman"/>
          <w:szCs w:val="20"/>
          <w:lang w:val="en-GB" w:eastAsia="ko-KR"/>
        </w:rPr>
        <w:t xml:space="preserve">. A first frame of a WUS occasion starts </w:t>
      </w:r>
      <w:proofErr w:type="gramStart"/>
      <w:r w:rsidRPr="0014410A">
        <w:rPr>
          <w:rFonts w:ascii="Times New Roman" w:eastAsia="Malgun Gothic" w:hAnsi="Times New Roman"/>
          <w:szCs w:val="20"/>
          <w:lang w:val="en-GB" w:eastAsia="ko-KR"/>
        </w:rPr>
        <w:t>a number of</w:t>
      </w:r>
      <w:proofErr w:type="gramEnd"/>
      <w:r w:rsidRPr="0014410A">
        <w:rPr>
          <w:rFonts w:ascii="Times New Roman" w:eastAsia="Malgun Gothic" w:hAnsi="Times New Roman"/>
          <w:szCs w:val="20"/>
          <w:lang w:val="en-GB" w:eastAsia="ko-KR"/>
        </w:rPr>
        <w:t xml:space="preserve"> frames prior to the first of a number of paging frames associated with the WUS occasion [17, TS 38.304].</w:t>
      </w:r>
      <w:r w:rsidRPr="0014410A">
        <w:rPr>
          <w:rFonts w:ascii="Times New Roman" w:eastAsia="Malgun Gothic" w:hAnsi="Times New Roman"/>
          <w:bCs/>
          <w:szCs w:val="20"/>
          <w:lang w:val="en-GB" w:eastAsia="ko-KR" w:bidi="ar"/>
        </w:rPr>
        <w:t xml:space="preserve"> </w:t>
      </w:r>
      <w:r w:rsidRPr="0014410A">
        <w:rPr>
          <w:rFonts w:ascii="Times New Roman" w:eastAsia="Malgun Gothic" w:hAnsi="Times New Roman"/>
          <w:szCs w:val="20"/>
          <w:lang w:val="en-GB" w:eastAsia="ko-KR"/>
        </w:rPr>
        <w:t xml:space="preserve">The first WUS monitoring occasion of a WUS occasion starts at an offset provided by </w:t>
      </w:r>
      <w:proofErr w:type="spellStart"/>
      <w:ins w:id="58" w:author="作者">
        <w:r w:rsidRPr="0014410A">
          <w:rPr>
            <w:rFonts w:ascii="Times New Roman" w:eastAsia="Malgun Gothic" w:hAnsi="Times New Roman"/>
            <w:i/>
            <w:szCs w:val="20"/>
            <w:lang w:val="en-GB" w:eastAsia="ko-KR"/>
          </w:rPr>
          <w:t>lpwus-OffsetFirstMoWithinLo</w:t>
        </w:r>
      </w:ins>
      <w:proofErr w:type="spellEnd"/>
      <w:del w:id="59" w:author="作者">
        <w:r w:rsidRPr="0014410A">
          <w:rPr>
            <w:rFonts w:ascii="Times New Roman" w:eastAsia="Malgun Gothic" w:hAnsi="Times New Roman"/>
            <w:i/>
            <w:szCs w:val="20"/>
            <w:lang w:val="en-GB" w:eastAsia="ko-KR"/>
          </w:rPr>
          <w:delText>offset_firstMO_withinLO</w:delText>
        </w:r>
      </w:del>
      <w:r w:rsidRPr="0014410A">
        <w:rPr>
          <w:rFonts w:ascii="Times New Roman" w:eastAsia="Malgun Gothic" w:hAnsi="Times New Roman"/>
          <w:szCs w:val="20"/>
          <w:lang w:val="en-GB" w:eastAsia="ko-KR"/>
        </w:rPr>
        <w:t xml:space="preserve"> relative to the start of the first frame. </w:t>
      </w:r>
    </w:p>
    <w:p w14:paraId="506C9DDA" w14:textId="77777777" w:rsidR="00502A54" w:rsidRPr="0014410A" w:rsidRDefault="00502A54" w:rsidP="00502A54">
      <w:pPr>
        <w:spacing w:after="180"/>
        <w:rPr>
          <w:rFonts w:ascii="Times New Roman" w:eastAsia="Malgun Gothic" w:hAnsi="Times New Roman"/>
          <w:szCs w:val="20"/>
          <w:lang w:val="en-GB" w:eastAsia="x-none"/>
        </w:rPr>
      </w:pPr>
      <w:r w:rsidRPr="0014410A">
        <w:rPr>
          <w:rFonts w:ascii="Times New Roman" w:eastAsia="Malgun Gothic" w:hAnsi="Times New Roman"/>
          <w:szCs w:val="20"/>
          <w:lang w:eastAsia="ko-KR"/>
        </w:rPr>
        <w:t xml:space="preserve">A paging occasion associated with a WUS occasion has index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val="en-GB" w:eastAsia="ko-KR"/>
              </w:rPr>
            </m:ctrlPr>
          </m:dPr>
          <m:e>
            <m:d>
              <m:dPr>
                <m:ctrlPr>
                  <w:rPr>
                    <w:rFonts w:ascii="Cambria Math" w:eastAsia="Malgun Gothic" w:hAnsi="Cambria Math"/>
                    <w:i/>
                    <w:szCs w:val="20"/>
                    <w:lang w:val="en-GB"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val="en-GB"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sidRPr="0014410A">
        <w:rPr>
          <w:rFonts w:ascii="Times New Roman" w:eastAsia="Malgun Gothic" w:hAnsi="Times New Roman"/>
          <w:szCs w:val="20"/>
          <w:lang w:eastAsia="ko-KR"/>
        </w:rPr>
        <w:t xml:space="preserve"> are defined in [17, TS 38.304]</w:t>
      </w:r>
      <w:r w:rsidRPr="0014410A">
        <w:rPr>
          <w:rFonts w:ascii="Times New Roman" w:eastAsia="Malgun Gothic" w:hAnsi="Times New Roman"/>
          <w:szCs w:val="20"/>
          <w:lang w:eastAsia="zh-CN"/>
        </w:rPr>
        <w:t xml:space="preserve">, and </w:t>
      </w:r>
      <m:oMath>
        <m:r>
          <m:rPr>
            <m:sty m:val="p"/>
          </m:rPr>
          <w:rPr>
            <w:rFonts w:ascii="Cambria Math" w:eastAsia="Malgun Gothic" w:hAnsi="Cambria Math"/>
            <w:szCs w:val="20"/>
            <w:lang w:eastAsia="ko-KR"/>
          </w:rPr>
          <m:t>UE_ID</m:t>
        </m:r>
      </m:oMath>
      <w:r w:rsidRPr="0014410A">
        <w:rPr>
          <w:rFonts w:ascii="Times New Roman" w:eastAsia="Malgun Gothic" w:hAnsi="Times New Roman"/>
          <w:szCs w:val="20"/>
          <w:lang w:eastAsia="ko-KR"/>
        </w:rPr>
        <w:t xml:space="preserve"> </w:t>
      </w:r>
      <w:r w:rsidRPr="0014410A">
        <w:rPr>
          <w:rFonts w:ascii="Times New Roman" w:eastAsia="Malgun Gothic" w:hAnsi="Times New Roman"/>
          <w:szCs w:val="20"/>
          <w:lang w:eastAsia="zh-CN"/>
        </w:rPr>
        <w:t xml:space="preserve">is </w:t>
      </w:r>
      <w:r w:rsidRPr="0014410A">
        <w:rPr>
          <w:rFonts w:ascii="Times New Roman" w:eastAsia="Malgun Gothic" w:hAnsi="Times New Roman"/>
          <w:szCs w:val="20"/>
          <w:lang w:eastAsia="ko-KR"/>
        </w:rPr>
        <w:t>defined in</w:t>
      </w:r>
      <w:r w:rsidRPr="0014410A">
        <w:rPr>
          <w:rFonts w:ascii="Times New Roman" w:eastAsia="Malgun Gothic" w:hAnsi="Times New Roman"/>
          <w:szCs w:val="20"/>
          <w:lang w:eastAsia="zh-CN"/>
        </w:rPr>
        <w:t xml:space="preserve"> clause 7.1 of</w:t>
      </w:r>
      <w:r w:rsidRPr="0014410A">
        <w:rPr>
          <w:rFonts w:ascii="Times New Roman" w:eastAsia="Malgun Gothic" w:hAnsi="Times New Roman"/>
          <w:szCs w:val="20"/>
          <w:lang w:eastAsia="ko-KR"/>
        </w:rPr>
        <w:t xml:space="preserve"> [17, TS 38.304]. I</w:t>
      </w:r>
      <w:r w:rsidRPr="0014410A">
        <w:rPr>
          <w:rFonts w:ascii="Times New Roman" w:eastAsia="Malgun Gothic" w:hAnsi="Times New Roman"/>
          <w:szCs w:val="20"/>
          <w:lang w:val="en-GB" w:eastAsia="ko-KR"/>
        </w:rPr>
        <w:t xml:space="preserve">f a </w:t>
      </w:r>
      <w:r w:rsidRPr="0014410A">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subgroups per paging occasion</w:t>
      </w:r>
      <w:r w:rsidRPr="0014410A">
        <w:rPr>
          <w:rFonts w:ascii="Times New Roman" w:eastAsia="Malgun Gothic" w:hAnsi="Times New Roman"/>
          <w:szCs w:val="20"/>
          <w:lang w:val="en-GB" w:eastAsia="ko-KR"/>
        </w:rPr>
        <w:t xml:space="preserve">, provided by </w:t>
      </w:r>
      <w:proofErr w:type="spellStart"/>
      <w:ins w:id="60" w:author="作者">
        <w:r w:rsidRPr="0014410A">
          <w:rPr>
            <w:rFonts w:ascii="Times New Roman" w:eastAsia="Malgun Gothic" w:hAnsi="Times New Roman"/>
            <w:i/>
            <w:szCs w:val="20"/>
            <w:lang w:val="en-GB" w:eastAsia="ko-KR"/>
          </w:rPr>
          <w:t>lp-SubgroupsNumPerPO</w:t>
        </w:r>
      </w:ins>
      <w:proofErr w:type="spellEnd"/>
      <w:del w:id="61" w:author="作者">
        <w:r w:rsidRPr="0014410A">
          <w:rPr>
            <w:rFonts w:ascii="Times New Roman" w:eastAsia="Malgun Gothic" w:hAnsi="Times New Roman"/>
            <w:i/>
            <w:szCs w:val="20"/>
            <w:lang w:val="en-GB" w:eastAsia="ko-KR"/>
          </w:rPr>
          <w:delText>subgroupNumber-PO-WUS</w:delText>
        </w:r>
      </w:del>
      <w:r w:rsidRPr="0014410A">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&gt;1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m:t>
        </m:r>
        <m:d>
          <m:dPr>
            <m:ctrlPr>
              <w:rPr>
                <w:rFonts w:ascii="Cambria Math" w:eastAsia="楷体_GB2312" w:hAnsi="Cambria Math"/>
                <w:i/>
                <w:szCs w:val="20"/>
                <w:lang w:val="en-GB" w:eastAsia="x-none"/>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e>
        </m:d>
        <m:r>
          <w:rPr>
            <w:rFonts w:ascii="Cambria Math" w:eastAsia="楷体_GB2312"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SG</m:t>
            </m:r>
          </m:sub>
        </m:sSub>
      </m:oMath>
      <w:r w:rsidRPr="0014410A">
        <w:rPr>
          <w:rFonts w:ascii="Times New Roman" w:eastAsia="Malgun Gothic" w:hAnsi="Times New Roman"/>
          <w:szCs w:val="20"/>
          <w:lang w:val="en-GB" w:eastAsia="x-none"/>
        </w:rPr>
        <w:t xml:space="preserve">, and </w:t>
      </w:r>
      <w:r w:rsidRPr="0014410A">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sty m:val="p"/>
                  </m:rPr>
                  <w:rPr>
                    <w:rFonts w:ascii="Cambria Math" w:eastAsia="楷体_GB2312" w:hAnsi="Cambria Math"/>
                    <w:szCs w:val="20"/>
                    <w:lang w:val="en-GB" w:eastAsia="x-none"/>
                  </w:rPr>
                  <m:t>SG</m:t>
                </m:r>
                <m:ctrlPr>
                  <w:rPr>
                    <w:rFonts w:ascii="Cambria Math" w:eastAsia="楷体_GB2312" w:hAnsi="Cambria Math"/>
                    <w:szCs w:val="20"/>
                    <w:lang w:val="en-GB" w:eastAsia="x-none"/>
                  </w:rPr>
                </m:ctrlPr>
              </m:sub>
              <m:sup>
                <m:r>
                  <m:rPr>
                    <m:sty m:val="p"/>
                  </m:rPr>
                  <w:rPr>
                    <w:rFonts w:ascii="Cambria Math" w:eastAsia="楷体_GB2312" w:hAnsi="Cambria Math"/>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ctrlPr>
              <w:rPr>
                <w:rFonts w:ascii="Cambria Math" w:eastAsia="楷体_GB2312" w:hAnsi="Cambria Math"/>
                <w:i/>
                <w:szCs w:val="20"/>
                <w:lang w:val="en-GB" w:eastAsia="x-none"/>
              </w:rPr>
            </m:ctrlPr>
          </m:e>
        </m:d>
        <m:r>
          <w:rPr>
            <w:rFonts w:ascii="Cambria Math" w:eastAsia="楷体_GB2312" w:hAnsi="Cambria Math"/>
            <w:szCs w:val="20"/>
            <w:lang w:val="en-GB" w:eastAsia="x-none"/>
          </w:rPr>
          <m: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Malgun Gothic" w:hAnsi="Cambria Math"/>
            <w:szCs w:val="20"/>
            <w:lang w:eastAsia="ko-KR"/>
          </w:rPr>
          <m:t>.</m:t>
        </m:r>
      </m:oMath>
    </w:p>
    <w:p w14:paraId="71F0A675" w14:textId="77777777" w:rsidR="00502A54" w:rsidRPr="0014410A" w:rsidRDefault="00502A54" w:rsidP="00502A54">
      <w:pPr>
        <w:spacing w:after="180"/>
        <w:rPr>
          <w:rFonts w:ascii="Times New Roman" w:eastAsia="Malgun Gothic" w:hAnsi="Times New Roman"/>
          <w:szCs w:val="20"/>
          <w:lang w:eastAsia="ko-KR"/>
        </w:rPr>
      </w:pPr>
      <w:r w:rsidRPr="0014410A">
        <w:rPr>
          <w:rFonts w:ascii="Times New Roman" w:eastAsia="Malgun Gothic" w:hAnsi="Times New Roman"/>
          <w:szCs w:val="20"/>
          <w:lang w:val="en-GB" w:eastAsia="ko-KR"/>
        </w:rPr>
        <w:t>If, in a WUS monitoring occasion, a UE determines a codepoint associated with the UE [17, TS 38.304]</w:t>
      </w:r>
      <w:r w:rsidRPr="0014410A">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382ED6C8" w14:textId="77777777" w:rsidR="00502A54" w:rsidRPr="0014410A" w:rsidRDefault="00502A54" w:rsidP="00502A54">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End of TP =======================================</w:t>
      </w:r>
    </w:p>
    <w:bookmarkEnd w:id="5"/>
    <w:p w14:paraId="2F334E44" w14:textId="77777777" w:rsidR="000E68E4" w:rsidRPr="0014410A"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sidRPr="0014410A">
        <w:rPr>
          <w:rFonts w:ascii="Times New Roman" w:eastAsia="宋体" w:hAnsi="Times New Roman"/>
          <w:sz w:val="36"/>
          <w:szCs w:val="20"/>
          <w:lang w:val="en-GB" w:eastAsia="en-GB"/>
        </w:rPr>
        <w:t>LP-WUS</w:t>
      </w:r>
      <w:r w:rsidRPr="0014410A">
        <w:rPr>
          <w:rFonts w:ascii="Times New Roman" w:eastAsia="宋体" w:hAnsi="Times New Roman"/>
          <w:sz w:val="36"/>
          <w:szCs w:val="20"/>
          <w:lang w:val="en-GB" w:eastAsia="zh-CN"/>
        </w:rPr>
        <w:t>/LP-SS</w:t>
      </w:r>
      <w:r w:rsidRPr="0014410A">
        <w:rPr>
          <w:rFonts w:ascii="Times New Roman" w:eastAsia="宋体" w:hAnsi="Times New Roman"/>
          <w:sz w:val="36"/>
          <w:szCs w:val="20"/>
          <w:lang w:val="en-GB" w:eastAsia="en-GB"/>
        </w:rPr>
        <w:t xml:space="preserve"> design </w:t>
      </w:r>
    </w:p>
    <w:p w14:paraId="2F334E45"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62" w:name="_Hlk206779930"/>
      <w:r w:rsidRPr="0014410A">
        <w:rPr>
          <w:rFonts w:ascii="Times New Roman" w:eastAsia="宋体" w:hAnsi="Times New Roman"/>
          <w:sz w:val="32"/>
          <w:szCs w:val="20"/>
          <w:lang w:val="en-GB" w:eastAsia="zh-CN"/>
        </w:rPr>
        <w:t xml:space="preserve">Editorial correction </w:t>
      </w:r>
    </w:p>
    <w:p w14:paraId="2F334E46"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63" w:name="_Hlk206532132"/>
      <w:bookmarkEnd w:id="62"/>
      <w:r w:rsidRPr="0014410A">
        <w:rPr>
          <w:rFonts w:ascii="Times New Roman" w:eastAsiaTheme="minorEastAsia" w:hAnsi="Times New Roman"/>
          <w:sz w:val="22"/>
          <w:szCs w:val="22"/>
          <w:lang w:eastAsia="zh-CN"/>
        </w:rPr>
        <w:t>TP to Update higher-layer parameter names in section 7.4.5.1.1 in TS 38.211 with TS 38.331</w:t>
      </w:r>
    </w:p>
    <w:p w14:paraId="2F334E47" w14:textId="77777777" w:rsidR="000E68E4" w:rsidRPr="0014410A" w:rsidRDefault="00F36F71">
      <w:pPr>
        <w:pStyle w:val="B10"/>
        <w:ind w:left="0" w:firstLine="0"/>
        <w:rPr>
          <w:b/>
          <w:bCs/>
        </w:rPr>
      </w:pPr>
      <w:r w:rsidRPr="0014410A">
        <w:rPr>
          <w:b/>
          <w:bCs/>
        </w:rPr>
        <w:t>TP1: [E//</w:t>
      </w:r>
      <w:r w:rsidRPr="0014410A">
        <w:rPr>
          <w:b/>
          <w:bCs/>
          <w:color w:val="000000" w:themeColor="text1"/>
        </w:rPr>
        <w:t>/]</w:t>
      </w:r>
    </w:p>
    <w:tbl>
      <w:tblPr>
        <w:tblStyle w:val="afffc"/>
        <w:tblW w:w="0" w:type="auto"/>
        <w:tblLook w:val="04A0" w:firstRow="1" w:lastRow="0" w:firstColumn="1" w:lastColumn="0" w:noHBand="0" w:noVBand="1"/>
      </w:tblPr>
      <w:tblGrid>
        <w:gridCol w:w="8630"/>
      </w:tblGrid>
      <w:tr w:rsidR="000E68E4" w:rsidRPr="0014410A" w14:paraId="2F334E50" w14:textId="77777777">
        <w:tc>
          <w:tcPr>
            <w:tcW w:w="9629" w:type="dxa"/>
          </w:tcPr>
          <w:bookmarkEnd w:id="63"/>
          <w:p w14:paraId="2F334E48" w14:textId="77777777" w:rsidR="000E68E4" w:rsidRPr="0014410A" w:rsidRDefault="00F36F71">
            <w:pPr>
              <w:jc w:val="center"/>
              <w:rPr>
                <w:rFonts w:ascii="Times New Roman" w:eastAsia="宋体" w:hAnsi="Times New Roman"/>
                <w:szCs w:val="20"/>
                <w:lang w:eastAsia="zh-CN"/>
              </w:rPr>
            </w:pPr>
            <w:r w:rsidRPr="0014410A">
              <w:rPr>
                <w:rFonts w:ascii="Times New Roman" w:hAnsi="Times New Roman"/>
                <w:szCs w:val="20"/>
                <w:lang w:eastAsia="zh-CN"/>
              </w:rPr>
              <w:t>---------------------------------Start of Text Proposal on 3GPP TS 38.211 V19.0.0-----------------------</w:t>
            </w:r>
          </w:p>
          <w:p w14:paraId="2F334E49" w14:textId="77777777" w:rsidR="000E68E4" w:rsidRPr="0014410A" w:rsidRDefault="000E68E4">
            <w:pPr>
              <w:rPr>
                <w:rFonts w:ascii="Times New Roman" w:hAnsi="Times New Roman"/>
                <w:lang w:val="en-GB" w:eastAsia="ja-JP"/>
              </w:rPr>
            </w:pPr>
          </w:p>
          <w:p w14:paraId="2F334E4A"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4B" w14:textId="77777777" w:rsidR="000E68E4" w:rsidRPr="0014410A" w:rsidRDefault="00F36F71">
            <w:pPr>
              <w:keepNext/>
              <w:keepLines/>
              <w:spacing w:before="120" w:after="180"/>
              <w:outlineLvl w:val="4"/>
              <w:rPr>
                <w:rFonts w:ascii="Times New Roman" w:eastAsia="Times New Roman" w:hAnsi="Times New Roman"/>
                <w:szCs w:val="20"/>
                <w:lang w:val="en-GB"/>
              </w:rPr>
            </w:pPr>
            <w:bookmarkStart w:id="64" w:name="_Toc201674340"/>
            <w:r w:rsidRPr="0014410A">
              <w:rPr>
                <w:rFonts w:ascii="Times New Roman" w:eastAsia="Times New Roman" w:hAnsi="Times New Roman"/>
                <w:szCs w:val="20"/>
                <w:lang w:val="en-GB"/>
              </w:rPr>
              <w:t>7.4.5.1.1</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64"/>
          </w:p>
          <w:p w14:paraId="2F334E4C" w14:textId="77777777" w:rsidR="000E68E4" w:rsidRPr="0014410A" w:rsidRDefault="00F36F71">
            <w:pPr>
              <w:spacing w:after="180"/>
              <w:rPr>
                <w:rFonts w:ascii="Times New Roman" w:eastAsia="Times New Roman" w:hAnsi="Times New Roman"/>
                <w:szCs w:val="18"/>
                <w:lang w:val="en-GB"/>
              </w:rPr>
            </w:pPr>
            <w:r w:rsidRPr="0014410A">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sidRPr="0014410A">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sidRPr="0014410A">
              <w:rPr>
                <w:rFonts w:ascii="Times New Roman" w:eastAsia="Times New Roman" w:hAnsi="Times New Roman"/>
                <w:szCs w:val="18"/>
                <w:lang w:val="en-GB"/>
              </w:rPr>
              <w:t xml:space="preserve"> given by the higher-layer parameter </w:t>
            </w:r>
            <w:r w:rsidRPr="0014410A">
              <w:rPr>
                <w:rFonts w:ascii="Times New Roman" w:eastAsia="Times New Roman" w:hAnsi="Times New Roman"/>
                <w:strike/>
                <w:color w:val="C00000"/>
                <w:szCs w:val="18"/>
                <w:lang w:val="en-GB"/>
              </w:rPr>
              <w:t>XXX</w:t>
            </w:r>
            <w:r w:rsidRPr="0014410A">
              <w:rPr>
                <w:rFonts w:ascii="Times New Roman" w:eastAsia="Times New Roman" w:hAnsi="Times New Roman"/>
                <w:color w:val="C00000"/>
                <w:szCs w:val="18"/>
                <w:lang w:val="en-GB"/>
              </w:rPr>
              <w:t xml:space="preserve"> </w:t>
            </w:r>
            <w:proofErr w:type="spellStart"/>
            <w:r w:rsidRPr="0014410A">
              <w:rPr>
                <w:rFonts w:ascii="Times New Roman" w:eastAsia="Times New Roman" w:hAnsi="Times New Roman"/>
                <w:i/>
                <w:iCs/>
                <w:color w:val="C00000"/>
                <w:szCs w:val="18"/>
                <w:lang w:val="en-GB"/>
              </w:rPr>
              <w:t>lpss-MvalueAndSeqConfig</w:t>
            </w:r>
            <w:proofErr w:type="spellEnd"/>
            <w:r w:rsidRPr="0014410A">
              <w:rPr>
                <w:rFonts w:ascii="Times New Roman" w:eastAsia="Times New Roman" w:hAnsi="Times New Roman"/>
                <w:color w:val="C00000"/>
                <w:szCs w:val="18"/>
                <w:lang w:val="en-GB"/>
              </w:rPr>
              <w:t xml:space="preserve">, </w:t>
            </w:r>
            <w:r w:rsidRPr="0014410A">
              <w:rPr>
                <w:rFonts w:ascii="Times New Roman" w:hAnsi="Times New Roman"/>
              </w:rPr>
              <w:t xml:space="preserve">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eastAsia="Times New Roman" w:hAnsi="Times New Roman"/>
                <w:color w:val="C00000"/>
                <w:szCs w:val="18"/>
                <w:lang w:val="en-GB"/>
              </w:rPr>
              <w:t xml:space="preserve"> </w:t>
            </w:r>
          </w:p>
          <w:p w14:paraId="2F334E4D" w14:textId="77777777" w:rsidR="000E68E4" w:rsidRPr="0014410A" w:rsidRDefault="000E68E4">
            <w:pPr>
              <w:spacing w:beforeLines="50" w:before="120" w:after="240"/>
              <w:jc w:val="center"/>
              <w:rPr>
                <w:rFonts w:ascii="Times New Roman" w:hAnsi="Times New Roman"/>
                <w:szCs w:val="20"/>
                <w:lang w:eastAsia="zh-CN"/>
              </w:rPr>
            </w:pPr>
          </w:p>
          <w:p w14:paraId="2F334E4E"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4F" w14:textId="77777777" w:rsidR="000E68E4" w:rsidRPr="0014410A" w:rsidRDefault="00F36F71">
            <w:pPr>
              <w:rPr>
                <w:rFonts w:ascii="Times New Roman" w:hAnsi="Times New Roman"/>
                <w:lang w:val="en-GB" w:eastAsia="ja-JP"/>
              </w:rPr>
            </w:pPr>
            <w:r w:rsidRPr="0014410A">
              <w:rPr>
                <w:rFonts w:ascii="Times New Roman" w:hAnsi="Times New Roman"/>
                <w:szCs w:val="20"/>
                <w:lang w:eastAsia="zh-CN"/>
              </w:rPr>
              <w:t>--------------------------------------End of Text Proposal on 3GPP TS 38.211 V19.0.0 ------------------</w:t>
            </w:r>
          </w:p>
        </w:tc>
      </w:tr>
    </w:tbl>
    <w:p w14:paraId="2F334E51" w14:textId="77777777" w:rsidR="000E68E4" w:rsidRPr="0014410A" w:rsidRDefault="000E68E4">
      <w:pPr>
        <w:rPr>
          <w:rFonts w:ascii="Times New Roman" w:eastAsiaTheme="minorEastAsia" w:hAnsi="Times New Roman"/>
          <w:lang w:eastAsia="zh-CN"/>
        </w:rPr>
      </w:pPr>
    </w:p>
    <w:p w14:paraId="2F334E52" w14:textId="77777777" w:rsidR="000E68E4" w:rsidRPr="0014410A" w:rsidRDefault="00F36F71">
      <w:pPr>
        <w:pStyle w:val="B10"/>
        <w:ind w:left="0" w:firstLine="0"/>
        <w:rPr>
          <w:b/>
          <w:bCs/>
        </w:rPr>
      </w:pPr>
      <w:r w:rsidRPr="0014410A">
        <w:rPr>
          <w:b/>
          <w:bCs/>
        </w:rPr>
        <w:t>TP2: [Samsung]</w:t>
      </w:r>
    </w:p>
    <w:tbl>
      <w:tblPr>
        <w:tblStyle w:val="afffc"/>
        <w:tblW w:w="0" w:type="auto"/>
        <w:tblLook w:val="04A0" w:firstRow="1" w:lastRow="0" w:firstColumn="1" w:lastColumn="0" w:noHBand="0" w:noVBand="1"/>
      </w:tblPr>
      <w:tblGrid>
        <w:gridCol w:w="8630"/>
      </w:tblGrid>
      <w:tr w:rsidR="000E68E4" w:rsidRPr="0014410A" w14:paraId="2F334E59" w14:textId="77777777">
        <w:tc>
          <w:tcPr>
            <w:tcW w:w="9060" w:type="dxa"/>
          </w:tcPr>
          <w:p w14:paraId="2F334E53" w14:textId="77777777" w:rsidR="000E68E4" w:rsidRPr="0014410A" w:rsidRDefault="00F36F71">
            <w:pPr>
              <w:jc w:val="center"/>
              <w:rPr>
                <w:rFonts w:ascii="Times New Roman" w:eastAsia="宋体" w:hAnsi="Times New Roman"/>
                <w:szCs w:val="20"/>
                <w:lang w:eastAsia="zh-CN"/>
              </w:rPr>
            </w:pPr>
            <w:bookmarkStart w:id="65" w:name="_Hlk221563459"/>
            <w:bookmarkStart w:id="66" w:name="_Hlk221563528"/>
            <w:r w:rsidRPr="0014410A">
              <w:rPr>
                <w:rFonts w:ascii="Times New Roman" w:hAnsi="Times New Roman"/>
                <w:szCs w:val="20"/>
                <w:lang w:eastAsia="zh-CN"/>
              </w:rPr>
              <w:t>---------------------------------Start of Text Proposal on 3GPP TS 38.211 V19.0.0-----------------------</w:t>
            </w:r>
          </w:p>
          <w:p w14:paraId="2F334E54" w14:textId="77777777" w:rsidR="000E68E4" w:rsidRPr="0014410A" w:rsidRDefault="000E68E4">
            <w:pPr>
              <w:rPr>
                <w:rFonts w:ascii="Times New Roman" w:hAnsi="Times New Roman"/>
                <w:lang w:val="en-GB" w:eastAsia="ja-JP"/>
              </w:rPr>
            </w:pPr>
          </w:p>
          <w:p w14:paraId="2F334E55"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56" w14:textId="77777777" w:rsidR="000E68E4" w:rsidRPr="0014410A" w:rsidRDefault="00F36F71">
            <w:pPr>
              <w:keepNext/>
              <w:keepLines/>
              <w:spacing w:before="120" w:after="180"/>
              <w:outlineLvl w:val="4"/>
              <w:rPr>
                <w:rFonts w:ascii="Times New Roman" w:eastAsia="Times New Roman" w:hAnsi="Times New Roman"/>
                <w:szCs w:val="20"/>
                <w:lang w:val="en-GB"/>
              </w:rPr>
            </w:pPr>
            <w:r w:rsidRPr="0014410A">
              <w:rPr>
                <w:rFonts w:ascii="Times New Roman" w:eastAsia="Times New Roman" w:hAnsi="Times New Roman"/>
                <w:szCs w:val="20"/>
                <w:lang w:val="en-GB"/>
              </w:rPr>
              <w:t>7.4.5.1.1</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2F334E57" w14:textId="77777777" w:rsidR="000E68E4" w:rsidRPr="0014410A" w:rsidRDefault="00F36F71">
            <w:pPr>
              <w:rPr>
                <w:rFonts w:ascii="Times New Roman" w:hAnsi="Times New Roman"/>
              </w:rPr>
            </w:pPr>
            <w:r w:rsidRPr="0014410A">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sidRPr="0014410A">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sidRPr="0014410A">
              <w:rPr>
                <w:rFonts w:ascii="Times New Roman" w:hAnsi="Times New Roman"/>
              </w:rPr>
              <w:t xml:space="preserve"> given by the higher-layer parameter</w:t>
            </w:r>
            <w:r w:rsidRPr="0014410A">
              <w:rPr>
                <w:rFonts w:ascii="Times New Roman" w:hAnsi="Times New Roman"/>
                <w:color w:val="C00000"/>
              </w:rPr>
              <w:t xml:space="preserve"> </w:t>
            </w:r>
            <w:proofErr w:type="spellStart"/>
            <w:r w:rsidRPr="0014410A">
              <w:rPr>
                <w:rFonts w:ascii="Times New Roman" w:hAnsi="Times New Roman"/>
                <w:i/>
                <w:iCs/>
                <w:color w:val="C00000"/>
              </w:rPr>
              <w:t>lpss-MvalueAndSeqConfig</w:t>
            </w:r>
            <w:proofErr w:type="spellEnd"/>
            <w:r w:rsidRPr="0014410A">
              <w:rPr>
                <w:rFonts w:ascii="Times New Roman" w:eastAsia="Times New Roman" w:hAnsi="Times New Roman"/>
                <w:color w:val="C00000"/>
                <w:szCs w:val="18"/>
                <w:lang w:val="en-GB"/>
              </w:rPr>
              <w:t xml:space="preserve"> </w:t>
            </w:r>
            <w:r w:rsidRPr="0014410A">
              <w:rPr>
                <w:rFonts w:ascii="Times New Roman" w:eastAsia="Times New Roman" w:hAnsi="Times New Roman"/>
                <w:strike/>
                <w:color w:val="C00000"/>
                <w:szCs w:val="18"/>
                <w:lang w:val="en-GB"/>
              </w:rPr>
              <w:t>XXX</w:t>
            </w:r>
            <w:r w:rsidRPr="0014410A">
              <w:rPr>
                <w:rFonts w:ascii="Times New Roman" w:hAnsi="Times New Roman"/>
                <w:color w:val="C00000"/>
              </w:rPr>
              <w:t xml:space="preserve"> , the sequence length by the higher-layer parameter </w:t>
            </w:r>
            <w:proofErr w:type="spellStart"/>
            <w:r w:rsidRPr="0014410A">
              <w:rPr>
                <w:rFonts w:ascii="Times New Roman" w:hAnsi="Times New Roman"/>
                <w:i/>
                <w:iCs/>
                <w:color w:val="C00000"/>
              </w:rPr>
              <w:t>lpss-BinarySeqLen</w:t>
            </w:r>
            <w:proofErr w:type="spellEnd"/>
            <w:r w:rsidRPr="0014410A">
              <w:rPr>
                <w:rFonts w:ascii="Times New Roman" w:hAnsi="Times New Roman"/>
                <w:color w:val="C00000"/>
              </w:rPr>
              <w:t>,</w:t>
            </w:r>
            <w:r w:rsidRPr="0014410A">
              <w:rPr>
                <w:rFonts w:ascii="Times New Roman" w:hAnsi="Times New Roman"/>
              </w:rPr>
              <w:t xml:space="preserve"> 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hAnsi="Times New Roman"/>
              </w:rPr>
              <w:t>.</w:t>
            </w:r>
          </w:p>
          <w:bookmarkEnd w:id="65"/>
          <w:p w14:paraId="2F334E58" w14:textId="77777777" w:rsidR="000E68E4" w:rsidRPr="0014410A" w:rsidRDefault="000E68E4">
            <w:pPr>
              <w:pStyle w:val="0Maintext"/>
              <w:ind w:firstLine="0"/>
              <w:rPr>
                <w:rFonts w:eastAsiaTheme="minorEastAsia" w:cs="Times New Roman"/>
                <w:lang w:val="en-US" w:eastAsia="zh-CN"/>
              </w:rPr>
            </w:pPr>
          </w:p>
        </w:tc>
      </w:tr>
      <w:bookmarkEnd w:id="66"/>
    </w:tbl>
    <w:p w14:paraId="2F334E5A" w14:textId="77777777" w:rsidR="000E68E4" w:rsidRPr="0014410A" w:rsidRDefault="000E68E4">
      <w:pPr>
        <w:pStyle w:val="0Maintext"/>
        <w:ind w:firstLine="0"/>
        <w:rPr>
          <w:rFonts w:eastAsiaTheme="minorEastAsia" w:cs="Times New Roman"/>
          <w:lang w:eastAsia="zh-CN"/>
        </w:rPr>
      </w:pPr>
    </w:p>
    <w:p w14:paraId="2F334E5B" w14:textId="77777777" w:rsidR="000E68E4" w:rsidRPr="0014410A" w:rsidRDefault="00F36F71">
      <w:pPr>
        <w:pStyle w:val="0Maintext"/>
        <w:ind w:firstLine="0"/>
        <w:rPr>
          <w:rFonts w:eastAsiaTheme="minorEastAsia" w:cs="Times New Roman"/>
          <w:lang w:eastAsia="zh-CN"/>
        </w:rPr>
      </w:pPr>
      <w:r w:rsidRPr="0014410A">
        <w:rPr>
          <w:rFonts w:eastAsiaTheme="minorEastAsia" w:cs="Times New Roman"/>
          <w:lang w:eastAsia="zh-CN"/>
        </w:rPr>
        <w:t xml:space="preserve">Both TP1 and TP2 provides RRC parameter alignment on M value for LP-SS sequence. TP2 additionally adds sequence length RRC parameter for LP-SS sequence.    </w:t>
      </w:r>
    </w:p>
    <w:p w14:paraId="2F334E5C" w14:textId="77777777" w:rsidR="000E68E4" w:rsidRPr="0014410A"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sidRPr="0014410A">
        <w:rPr>
          <w:rFonts w:ascii="Times New Roman" w:eastAsia="微软雅黑" w:hAnsi="Times New Roman"/>
          <w:b/>
          <w:bCs/>
          <w:iCs/>
          <w:szCs w:val="20"/>
          <w:lang w:val="en-GB" w:eastAsia="zh-CN"/>
        </w:rPr>
        <w:t xml:space="preserve">[FL1] Question </w:t>
      </w:r>
      <w:r w:rsidRPr="0014410A">
        <w:rPr>
          <w:rFonts w:ascii="Times New Roman" w:eastAsia="微软雅黑" w:hAnsi="Times New Roman"/>
          <w:b/>
          <w:bCs/>
          <w:iCs/>
          <w:szCs w:val="20"/>
          <w:lang w:eastAsia="zh-CN"/>
        </w:rPr>
        <w:t>3.1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For alignment TP1 and TP2, which one do you prefer?</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E60" w14:textId="77777777">
        <w:tc>
          <w:tcPr>
            <w:tcW w:w="1355" w:type="dxa"/>
            <w:shd w:val="clear" w:color="auto" w:fill="D9D9D9" w:themeFill="background1" w:themeFillShade="D9"/>
          </w:tcPr>
          <w:p w14:paraId="2F334E5D"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E5E"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TP1 or TP2</w:t>
            </w:r>
          </w:p>
        </w:tc>
        <w:tc>
          <w:tcPr>
            <w:tcW w:w="6149" w:type="dxa"/>
            <w:shd w:val="clear" w:color="auto" w:fill="D9D9D9" w:themeFill="background1" w:themeFillShade="D9"/>
          </w:tcPr>
          <w:p w14:paraId="2F334E5F"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E64" w14:textId="77777777">
        <w:tc>
          <w:tcPr>
            <w:tcW w:w="1355" w:type="dxa"/>
          </w:tcPr>
          <w:p w14:paraId="2F334E61"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E62"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TP2</w:t>
            </w:r>
          </w:p>
        </w:tc>
        <w:tc>
          <w:tcPr>
            <w:tcW w:w="6149" w:type="dxa"/>
          </w:tcPr>
          <w:p w14:paraId="2F334E63"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68" w14:textId="77777777">
        <w:tc>
          <w:tcPr>
            <w:tcW w:w="1355" w:type="dxa"/>
          </w:tcPr>
          <w:p w14:paraId="2F334E65"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563" w:type="dxa"/>
          </w:tcPr>
          <w:p w14:paraId="2F334E66"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67"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6C" w14:textId="77777777">
        <w:tc>
          <w:tcPr>
            <w:tcW w:w="1355" w:type="dxa"/>
          </w:tcPr>
          <w:p w14:paraId="2F334E69"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563" w:type="dxa"/>
          </w:tcPr>
          <w:p w14:paraId="2F334E6A"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6B"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70" w14:textId="77777777">
        <w:tc>
          <w:tcPr>
            <w:tcW w:w="1355" w:type="dxa"/>
          </w:tcPr>
          <w:p w14:paraId="2F334E6D" w14:textId="77777777" w:rsidR="000E68E4" w:rsidRPr="0014410A" w:rsidRDefault="00F36F71">
            <w:pPr>
              <w:ind w:right="200"/>
              <w:rPr>
                <w:rFonts w:ascii="Times New Roman" w:eastAsiaTheme="minorEastAsia" w:hAnsi="Times New Roman"/>
                <w:lang w:eastAsia="zh-CN"/>
              </w:rPr>
            </w:pPr>
            <w:r w:rsidRPr="0014410A">
              <w:rPr>
                <w:rFonts w:ascii="Times New Roman" w:eastAsia="Yu Mincho" w:hAnsi="Times New Roman"/>
                <w:lang w:eastAsia="ja-JP"/>
              </w:rPr>
              <w:t>DOCOMO</w:t>
            </w:r>
          </w:p>
        </w:tc>
        <w:tc>
          <w:tcPr>
            <w:tcW w:w="1563" w:type="dxa"/>
          </w:tcPr>
          <w:p w14:paraId="2F334E6E"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Yu Mincho" w:hAnsi="Times New Roman"/>
                <w:lang w:eastAsia="ja-JP"/>
              </w:rPr>
              <w:t>TP2</w:t>
            </w:r>
          </w:p>
        </w:tc>
        <w:tc>
          <w:tcPr>
            <w:tcW w:w="6149" w:type="dxa"/>
          </w:tcPr>
          <w:p w14:paraId="2F334E6F"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74" w14:textId="77777777">
        <w:tc>
          <w:tcPr>
            <w:tcW w:w="1355" w:type="dxa"/>
          </w:tcPr>
          <w:p w14:paraId="2F334E71"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563" w:type="dxa"/>
          </w:tcPr>
          <w:p w14:paraId="2F334E72"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73"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78" w14:textId="77777777">
        <w:tc>
          <w:tcPr>
            <w:tcW w:w="1355" w:type="dxa"/>
          </w:tcPr>
          <w:p w14:paraId="2F334E75"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 xml:space="preserve">Samsung </w:t>
            </w:r>
          </w:p>
        </w:tc>
        <w:tc>
          <w:tcPr>
            <w:tcW w:w="1563" w:type="dxa"/>
          </w:tcPr>
          <w:p w14:paraId="2F334E76"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77"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7C" w14:textId="77777777">
        <w:tc>
          <w:tcPr>
            <w:tcW w:w="1355" w:type="dxa"/>
          </w:tcPr>
          <w:p w14:paraId="2F334E79"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LGE</w:t>
            </w:r>
          </w:p>
        </w:tc>
        <w:tc>
          <w:tcPr>
            <w:tcW w:w="1563" w:type="dxa"/>
          </w:tcPr>
          <w:p w14:paraId="2F334E7A"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7B"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80" w14:textId="77777777">
        <w:tc>
          <w:tcPr>
            <w:tcW w:w="1355" w:type="dxa"/>
          </w:tcPr>
          <w:p w14:paraId="2F334E7D"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 xml:space="preserve">Apple </w:t>
            </w:r>
          </w:p>
        </w:tc>
        <w:tc>
          <w:tcPr>
            <w:tcW w:w="1563" w:type="dxa"/>
          </w:tcPr>
          <w:p w14:paraId="2F334E7E"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2F334E7F" w14:textId="77777777" w:rsidR="000E68E4" w:rsidRPr="0014410A" w:rsidRDefault="000E68E4">
            <w:pPr>
              <w:ind w:right="200"/>
              <w:rPr>
                <w:rFonts w:ascii="Times New Roman" w:eastAsiaTheme="minorEastAsia" w:hAnsi="Times New Roman"/>
                <w:color w:val="000000" w:themeColor="text1"/>
                <w:lang w:eastAsia="zh-CN"/>
              </w:rPr>
            </w:pPr>
          </w:p>
        </w:tc>
      </w:tr>
      <w:tr w:rsidR="00F36F71" w:rsidRPr="0014410A" w14:paraId="0F28EC41" w14:textId="77777777">
        <w:tc>
          <w:tcPr>
            <w:tcW w:w="1355" w:type="dxa"/>
          </w:tcPr>
          <w:p w14:paraId="1E66F279" w14:textId="088EF508" w:rsidR="00F36F71"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Nokia</w:t>
            </w:r>
          </w:p>
        </w:tc>
        <w:tc>
          <w:tcPr>
            <w:tcW w:w="1563" w:type="dxa"/>
          </w:tcPr>
          <w:p w14:paraId="6E70C8DF" w14:textId="658A02B6" w:rsidR="00F36F71"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6149" w:type="dxa"/>
          </w:tcPr>
          <w:p w14:paraId="77D706B3" w14:textId="77777777" w:rsidR="00F36F71" w:rsidRPr="0014410A" w:rsidRDefault="00F36F71">
            <w:pPr>
              <w:ind w:right="200"/>
              <w:rPr>
                <w:rFonts w:ascii="Times New Roman" w:eastAsiaTheme="minorEastAsia" w:hAnsi="Times New Roman"/>
                <w:color w:val="000000" w:themeColor="text1"/>
                <w:lang w:eastAsia="zh-CN"/>
              </w:rPr>
            </w:pPr>
          </w:p>
        </w:tc>
      </w:tr>
      <w:tr w:rsidR="00A24784" w:rsidRPr="0014410A" w14:paraId="5024D5D6" w14:textId="77777777">
        <w:tc>
          <w:tcPr>
            <w:tcW w:w="1355" w:type="dxa"/>
          </w:tcPr>
          <w:p w14:paraId="7894AEE2" w14:textId="2301635F" w:rsidR="00A24784" w:rsidRPr="0014410A" w:rsidRDefault="00A24784">
            <w:pPr>
              <w:ind w:right="200"/>
              <w:rPr>
                <w:rFonts w:ascii="Times New Roman" w:eastAsiaTheme="minorEastAsia" w:hAnsi="Times New Roman"/>
                <w:lang w:eastAsia="zh-CN"/>
              </w:rPr>
            </w:pPr>
            <w:r w:rsidRPr="0014410A">
              <w:rPr>
                <w:rFonts w:ascii="Times New Roman" w:eastAsiaTheme="minorEastAsia" w:hAnsi="Times New Roman"/>
                <w:lang w:eastAsia="zh-CN"/>
              </w:rPr>
              <w:t>FL</w:t>
            </w:r>
          </w:p>
        </w:tc>
        <w:tc>
          <w:tcPr>
            <w:tcW w:w="1563" w:type="dxa"/>
          </w:tcPr>
          <w:p w14:paraId="7B060ADC" w14:textId="77777777" w:rsidR="00A24784" w:rsidRPr="0014410A" w:rsidRDefault="00A24784">
            <w:pPr>
              <w:ind w:left="200" w:right="200"/>
              <w:rPr>
                <w:rFonts w:ascii="Times New Roman" w:eastAsiaTheme="minorEastAsia" w:hAnsi="Times New Roman"/>
                <w:lang w:eastAsia="zh-CN"/>
              </w:rPr>
            </w:pPr>
          </w:p>
        </w:tc>
        <w:tc>
          <w:tcPr>
            <w:tcW w:w="6149" w:type="dxa"/>
          </w:tcPr>
          <w:p w14:paraId="31DB9661" w14:textId="097BAE4F" w:rsidR="00A24784" w:rsidRPr="0014410A" w:rsidRDefault="00A24784">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Based on the feedback so far, FL suggests we go for TP 2</w:t>
            </w:r>
          </w:p>
        </w:tc>
      </w:tr>
    </w:tbl>
    <w:p w14:paraId="2F334E81" w14:textId="77777777" w:rsidR="000E68E4" w:rsidRPr="0014410A" w:rsidRDefault="000E68E4">
      <w:pPr>
        <w:rPr>
          <w:rFonts w:ascii="Times New Roman" w:eastAsiaTheme="minorEastAsia" w:hAnsi="Times New Roman"/>
          <w:lang w:eastAsia="zh-CN"/>
        </w:rPr>
      </w:pPr>
    </w:p>
    <w:p w14:paraId="5C4AA96F" w14:textId="4C5C2913" w:rsidR="00A24784" w:rsidRPr="0014410A" w:rsidRDefault="00A24784" w:rsidP="00A24784">
      <w:pPr>
        <w:keepNext/>
        <w:tabs>
          <w:tab w:val="left" w:pos="-5500"/>
        </w:tabs>
        <w:spacing w:before="120" w:after="60"/>
        <w:ind w:right="200"/>
        <w:outlineLvl w:val="3"/>
        <w:rPr>
          <w:rFonts w:ascii="Times New Roman" w:eastAsiaTheme="minorEastAsia" w:hAnsi="Times New Roman"/>
          <w:b/>
          <w:lang w:eastAsia="zh-CN"/>
        </w:rPr>
      </w:pPr>
      <w:r w:rsidRPr="0014410A">
        <w:rPr>
          <w:rFonts w:ascii="Times New Roman" w:eastAsia="微软雅黑" w:hAnsi="Times New Roman"/>
          <w:b/>
          <w:bCs/>
          <w:iCs/>
          <w:szCs w:val="20"/>
          <w:lang w:val="en-GB" w:eastAsia="zh-CN"/>
        </w:rPr>
        <w:t xml:space="preserve">[FL1] Proposal </w:t>
      </w:r>
      <w:r w:rsidRPr="0014410A">
        <w:rPr>
          <w:rFonts w:ascii="Times New Roman" w:eastAsia="微软雅黑" w:hAnsi="Times New Roman"/>
          <w:b/>
          <w:bCs/>
          <w:iCs/>
          <w:szCs w:val="20"/>
          <w:lang w:eastAsia="zh-CN"/>
        </w:rPr>
        <w:t>3.1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4</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val="en-GB" w:eastAsia="zh-CN"/>
        </w:rPr>
        <w:t xml:space="preserve">Adopt the following TP for alignment </w:t>
      </w:r>
      <w:r w:rsidRPr="0014410A">
        <w:rPr>
          <w:rFonts w:ascii="Times New Roman" w:eastAsiaTheme="minorEastAsia" w:hAnsi="Times New Roman"/>
          <w:b/>
          <w:lang w:eastAsia="zh-CN"/>
        </w:rPr>
        <w:t xml:space="preserve">to section </w:t>
      </w:r>
      <w:r w:rsidRPr="0014410A">
        <w:rPr>
          <w:rFonts w:ascii="Times New Roman" w:eastAsia="Times New Roman" w:hAnsi="Times New Roman"/>
          <w:b/>
          <w:bCs/>
          <w:szCs w:val="20"/>
          <w:lang w:val="en-GB"/>
        </w:rPr>
        <w:t>7.4.5.1.1</w:t>
      </w:r>
      <w:r w:rsidRPr="0014410A">
        <w:rPr>
          <w:rFonts w:ascii="Times New Roman" w:eastAsiaTheme="minorEastAsia" w:hAnsi="Times New Roman"/>
          <w:b/>
          <w:lang w:eastAsia="zh-CN"/>
        </w:rPr>
        <w:t>, TS 38.211 in principle:</w:t>
      </w:r>
    </w:p>
    <w:p w14:paraId="054ADA18" w14:textId="42831D18" w:rsidR="00A24784" w:rsidRPr="0014410A" w:rsidRDefault="00A24784" w:rsidP="00A24784">
      <w:pPr>
        <w:jc w:val="center"/>
        <w:rPr>
          <w:rFonts w:ascii="Times New Roman" w:eastAsia="宋体" w:hAnsi="Times New Roman"/>
          <w:szCs w:val="20"/>
          <w:lang w:eastAsia="zh-CN"/>
        </w:rPr>
      </w:pPr>
      <w:r w:rsidRPr="0014410A">
        <w:rPr>
          <w:rFonts w:ascii="Times New Roman" w:hAnsi="Times New Roman"/>
          <w:noProof/>
          <w:szCs w:val="20"/>
          <w:lang w:eastAsia="zh-CN"/>
        </w:rPr>
        <mc:AlternateContent>
          <mc:Choice Requires="wps">
            <w:drawing>
              <wp:anchor distT="0" distB="0" distL="114300" distR="114300" simplePos="0" relativeHeight="251659264" behindDoc="0" locked="0" layoutInCell="1" allowOverlap="1" wp14:anchorId="3B0003A7" wp14:editId="42E8B797">
                <wp:simplePos x="0" y="0"/>
                <wp:positionH relativeFrom="column">
                  <wp:posOffset>-53340</wp:posOffset>
                </wp:positionH>
                <wp:positionV relativeFrom="paragraph">
                  <wp:posOffset>12700</wp:posOffset>
                </wp:positionV>
                <wp:extent cx="5836920" cy="1699260"/>
                <wp:effectExtent l="0" t="0" r="11430" b="15240"/>
                <wp:wrapNone/>
                <wp:docPr id="358248629" name="矩形 3"/>
                <wp:cNvGraphicFramePr/>
                <a:graphic xmlns:a="http://schemas.openxmlformats.org/drawingml/2006/main">
                  <a:graphicData uri="http://schemas.microsoft.com/office/word/2010/wordprocessingShape">
                    <wps:wsp>
                      <wps:cNvSpPr/>
                      <wps:spPr>
                        <a:xfrm>
                          <a:off x="0" y="0"/>
                          <a:ext cx="5836920" cy="169926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4C1C1" id="矩形 3" o:spid="_x0000_s1026" style="position:absolute;margin-left:-4.2pt;margin-top:1pt;width:459.6pt;height:13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" filled="f" strokecolor="black [3213]" strokeweight=".25pt"/>
            </w:pict>
          </mc:Fallback>
        </mc:AlternateContent>
      </w:r>
      <w:r w:rsidRPr="0014410A">
        <w:rPr>
          <w:rFonts w:ascii="Times New Roman" w:hAnsi="Times New Roman"/>
          <w:szCs w:val="20"/>
          <w:lang w:eastAsia="zh-CN"/>
        </w:rPr>
        <w:t>---------------------------------Start of Text Proposal on 3GPP TS 38.211 V19.0.0-----------------------</w:t>
      </w:r>
    </w:p>
    <w:p w14:paraId="239D876A" w14:textId="77777777" w:rsidR="00A24784" w:rsidRPr="0014410A" w:rsidRDefault="00A24784" w:rsidP="00A24784">
      <w:pPr>
        <w:rPr>
          <w:rFonts w:ascii="Times New Roman" w:hAnsi="Times New Roman"/>
          <w:lang w:val="en-GB" w:eastAsia="ja-JP"/>
        </w:rPr>
      </w:pPr>
    </w:p>
    <w:p w14:paraId="6D60A5ED" w14:textId="77777777" w:rsidR="00A24784" w:rsidRPr="0014410A" w:rsidRDefault="00A24784" w:rsidP="00A24784">
      <w:pPr>
        <w:pStyle w:val="B10"/>
        <w:jc w:val="center"/>
        <w:rPr>
          <w:lang w:val="en-US" w:eastAsia="zh-CN"/>
        </w:rPr>
      </w:pPr>
      <w:r w:rsidRPr="0014410A">
        <w:rPr>
          <w:highlight w:val="yellow"/>
          <w:lang w:eastAsia="zh-CN"/>
        </w:rPr>
        <w:t>&lt;Unchanged part is omitted&gt;</w:t>
      </w:r>
    </w:p>
    <w:p w14:paraId="2FCA6CAF" w14:textId="77777777" w:rsidR="00A24784" w:rsidRPr="0014410A" w:rsidRDefault="00A24784" w:rsidP="00A24784">
      <w:pPr>
        <w:rPr>
          <w:rFonts w:ascii="Times New Roman" w:eastAsia="Times New Roman" w:hAnsi="Times New Roman"/>
          <w:szCs w:val="20"/>
          <w:lang w:val="en-GB"/>
        </w:rPr>
      </w:pPr>
      <w:r w:rsidRPr="0014410A">
        <w:rPr>
          <w:rFonts w:ascii="Times New Roman" w:eastAsia="Times New Roman" w:hAnsi="Times New Roman"/>
          <w:szCs w:val="20"/>
          <w:lang w:val="en-GB"/>
        </w:rPr>
        <w:t>7.4.5.1.1</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03B84B85" w14:textId="77777777" w:rsidR="00A24784" w:rsidRPr="0014410A" w:rsidRDefault="00A24784" w:rsidP="00A24784">
      <w:pPr>
        <w:rPr>
          <w:rFonts w:ascii="Times New Roman" w:hAnsi="Times New Roman"/>
        </w:rPr>
      </w:pPr>
      <w:r w:rsidRPr="0014410A">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sidRPr="0014410A">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sidRPr="0014410A">
        <w:rPr>
          <w:rFonts w:ascii="Times New Roman" w:hAnsi="Times New Roman"/>
        </w:rPr>
        <w:t xml:space="preserve"> given by the higher-layer parameter</w:t>
      </w:r>
      <w:r w:rsidRPr="0014410A">
        <w:rPr>
          <w:rFonts w:ascii="Times New Roman" w:hAnsi="Times New Roman"/>
          <w:color w:val="C00000"/>
        </w:rPr>
        <w:t xml:space="preserve"> </w:t>
      </w:r>
      <w:proofErr w:type="spellStart"/>
      <w:r w:rsidRPr="0014410A">
        <w:rPr>
          <w:rFonts w:ascii="Times New Roman" w:hAnsi="Times New Roman"/>
          <w:i/>
          <w:iCs/>
          <w:color w:val="C00000"/>
        </w:rPr>
        <w:t>lpss-MvalueAndSeqConfig</w:t>
      </w:r>
      <w:proofErr w:type="spellEnd"/>
      <w:r w:rsidRPr="0014410A">
        <w:rPr>
          <w:rFonts w:ascii="Times New Roman" w:eastAsia="Times New Roman" w:hAnsi="Times New Roman"/>
          <w:color w:val="C00000"/>
          <w:szCs w:val="18"/>
          <w:lang w:val="en-GB"/>
        </w:rPr>
        <w:t xml:space="preserve"> </w:t>
      </w:r>
      <w:r w:rsidRPr="0014410A">
        <w:rPr>
          <w:rFonts w:ascii="Times New Roman" w:eastAsia="Times New Roman" w:hAnsi="Times New Roman"/>
          <w:strike/>
          <w:color w:val="C00000"/>
          <w:szCs w:val="18"/>
          <w:lang w:val="en-GB"/>
        </w:rPr>
        <w:t>XXX</w:t>
      </w:r>
      <w:r w:rsidRPr="0014410A">
        <w:rPr>
          <w:rFonts w:ascii="Times New Roman" w:hAnsi="Times New Roman"/>
          <w:color w:val="C00000"/>
        </w:rPr>
        <w:t xml:space="preserve"> , the sequence length by the higher-layer parameter </w:t>
      </w:r>
      <w:proofErr w:type="spellStart"/>
      <w:r w:rsidRPr="0014410A">
        <w:rPr>
          <w:rFonts w:ascii="Times New Roman" w:hAnsi="Times New Roman"/>
          <w:i/>
          <w:iCs/>
          <w:color w:val="C00000"/>
        </w:rPr>
        <w:t>lpss-BinarySeqLen</w:t>
      </w:r>
      <w:proofErr w:type="spellEnd"/>
      <w:r w:rsidRPr="0014410A">
        <w:rPr>
          <w:rFonts w:ascii="Times New Roman" w:hAnsi="Times New Roman"/>
          <w:color w:val="C00000"/>
        </w:rPr>
        <w:t>,</w:t>
      </w:r>
      <w:r w:rsidRPr="0014410A">
        <w:rPr>
          <w:rFonts w:ascii="Times New Roman" w:hAnsi="Times New Roman"/>
        </w:rPr>
        <w:t xml:space="preserve"> 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hAnsi="Times New Roman"/>
        </w:rPr>
        <w:t>.</w:t>
      </w:r>
    </w:p>
    <w:p w14:paraId="4165CC8D" w14:textId="77777777" w:rsidR="00A24784" w:rsidRPr="0014410A" w:rsidRDefault="00A24784" w:rsidP="00A24784">
      <w:pPr>
        <w:pStyle w:val="B10"/>
        <w:jc w:val="center"/>
        <w:rPr>
          <w:lang w:val="en-US" w:eastAsia="zh-CN"/>
        </w:rPr>
      </w:pPr>
      <w:r w:rsidRPr="0014410A">
        <w:rPr>
          <w:highlight w:val="yellow"/>
          <w:lang w:eastAsia="zh-CN"/>
        </w:rPr>
        <w:t>&lt;Unchanged part is omitted&gt;</w:t>
      </w:r>
    </w:p>
    <w:p w14:paraId="2F334E82" w14:textId="79652286" w:rsidR="000E68E4" w:rsidRPr="0014410A" w:rsidRDefault="00A24784" w:rsidP="00A24784">
      <w:pPr>
        <w:rPr>
          <w:rFonts w:ascii="Times New Roman" w:eastAsiaTheme="minorEastAsia" w:hAnsi="Times New Roman"/>
          <w:lang w:eastAsia="zh-CN"/>
        </w:rPr>
      </w:pPr>
      <w:r w:rsidRPr="0014410A">
        <w:rPr>
          <w:rFonts w:ascii="Times New Roman" w:hAnsi="Times New Roman"/>
          <w:szCs w:val="20"/>
          <w:lang w:eastAsia="zh-CN"/>
        </w:rPr>
        <w:t>--------------------------------------End of Text Proposal on 3GPP TS 38.211 V19.0.0 ------------------</w:t>
      </w:r>
    </w:p>
    <w:p w14:paraId="2F334E83"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sidRPr="0014410A">
        <w:rPr>
          <w:rFonts w:ascii="Times New Roman" w:eastAsiaTheme="minorEastAsia" w:hAnsi="Times New Roman"/>
          <w:sz w:val="22"/>
          <w:szCs w:val="22"/>
          <w:lang w:eastAsia="zh-CN"/>
        </w:rPr>
        <w:t>TP to Update higher-layer parameter names in section 7.4.5.1.2 in TS 38.211 with TS 38.331</w:t>
      </w:r>
    </w:p>
    <w:p w14:paraId="2F334E84" w14:textId="77777777" w:rsidR="000E68E4" w:rsidRPr="0014410A" w:rsidRDefault="00F36F71">
      <w:pPr>
        <w:pStyle w:val="B10"/>
        <w:ind w:left="0" w:firstLine="0"/>
        <w:rPr>
          <w:b/>
          <w:bCs/>
        </w:rPr>
      </w:pPr>
      <w:r w:rsidRPr="0014410A">
        <w:rPr>
          <w:b/>
          <w:bCs/>
        </w:rPr>
        <w:t>TP3: [E//</w:t>
      </w:r>
      <w:proofErr w:type="gramStart"/>
      <w:r w:rsidRPr="0014410A">
        <w:rPr>
          <w:b/>
          <w:bCs/>
        </w:rPr>
        <w:t>/][</w:t>
      </w:r>
      <w:proofErr w:type="gramEnd"/>
      <w:r w:rsidRPr="0014410A">
        <w:rPr>
          <w:b/>
          <w:bCs/>
        </w:rPr>
        <w:t>Samsung]</w:t>
      </w:r>
    </w:p>
    <w:p w14:paraId="2F334E85" w14:textId="77777777" w:rsidR="000E68E4" w:rsidRPr="0014410A" w:rsidRDefault="000E68E4">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0E68E4" w:rsidRPr="0014410A" w14:paraId="2F334E8D" w14:textId="77777777">
        <w:tc>
          <w:tcPr>
            <w:tcW w:w="9060" w:type="dxa"/>
          </w:tcPr>
          <w:p w14:paraId="2F334E86" w14:textId="77777777" w:rsidR="000E68E4" w:rsidRPr="0014410A" w:rsidRDefault="00F36F71">
            <w:pPr>
              <w:rPr>
                <w:rFonts w:ascii="Times New Roman" w:eastAsia="宋体" w:hAnsi="Times New Roman"/>
                <w:szCs w:val="20"/>
                <w:lang w:eastAsia="zh-CN"/>
              </w:rPr>
            </w:pPr>
            <w:bookmarkStart w:id="67" w:name="_Hlk221564895"/>
            <w:r w:rsidRPr="0014410A">
              <w:rPr>
                <w:rFonts w:ascii="Times New Roman" w:hAnsi="Times New Roman"/>
                <w:szCs w:val="20"/>
                <w:lang w:eastAsia="zh-CN"/>
              </w:rPr>
              <w:t>---------------------------------Start of Text Proposal on 3GPP TS 38.211 V19.0.0-----------------------</w:t>
            </w:r>
          </w:p>
          <w:p w14:paraId="2F334E87" w14:textId="77777777" w:rsidR="000E68E4" w:rsidRPr="0014410A" w:rsidRDefault="000E68E4">
            <w:pPr>
              <w:rPr>
                <w:rFonts w:ascii="Times New Roman" w:hAnsi="Times New Roman"/>
                <w:lang w:val="en-GB" w:eastAsia="ja-JP"/>
              </w:rPr>
            </w:pPr>
          </w:p>
          <w:p w14:paraId="2F334E88"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89" w14:textId="77777777" w:rsidR="000E68E4" w:rsidRPr="0014410A" w:rsidRDefault="00F36F71">
            <w:pPr>
              <w:keepNext/>
              <w:keepLines/>
              <w:spacing w:before="120" w:after="180"/>
              <w:outlineLvl w:val="4"/>
              <w:rPr>
                <w:rFonts w:ascii="Times New Roman" w:eastAsia="Times New Roman" w:hAnsi="Times New Roman"/>
                <w:szCs w:val="20"/>
                <w:lang w:val="en-GB"/>
              </w:rPr>
            </w:pPr>
            <w:r w:rsidRPr="0014410A">
              <w:rPr>
                <w:rFonts w:ascii="Times New Roman" w:eastAsia="Times New Roman" w:hAnsi="Times New Roman"/>
                <w:szCs w:val="20"/>
                <w:lang w:val="en-GB"/>
              </w:rPr>
              <w:lastRenderedPageBreak/>
              <w:t>7.4.5.1.2</w:t>
            </w:r>
            <w:r w:rsidRPr="0014410A">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2F334E8A" w14:textId="77777777" w:rsidR="000E68E4" w:rsidRPr="0014410A" w:rsidRDefault="00F36F71">
            <w:pPr>
              <w:spacing w:after="180"/>
              <w:rPr>
                <w:rFonts w:ascii="Times New Roman" w:eastAsia="Times New Roman" w:hAnsi="Times New Roman"/>
                <w:szCs w:val="18"/>
                <w:lang w:val="en-GB"/>
              </w:rPr>
            </w:pPr>
            <w:r w:rsidRPr="0014410A">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sidRPr="0014410A">
              <w:rPr>
                <w:rFonts w:ascii="Times New Roman" w:eastAsia="Times New Roman" w:hAnsi="Times New Roman"/>
                <w:szCs w:val="18"/>
                <w:lang w:val="en-GB"/>
              </w:rPr>
              <w:t xml:space="preserve"> is configured by the higher-layer parameter</w:t>
            </w:r>
            <w:r w:rsidRPr="0014410A">
              <w:rPr>
                <w:rFonts w:ascii="Times New Roman" w:eastAsia="Times New Roman" w:hAnsi="Times New Roman"/>
                <w:color w:val="C00000"/>
                <w:szCs w:val="18"/>
                <w:lang w:val="en-GB"/>
              </w:rPr>
              <w:t xml:space="preserve"> </w:t>
            </w:r>
            <w:r w:rsidRPr="0014410A">
              <w:rPr>
                <w:rFonts w:ascii="Times New Roman" w:eastAsia="Times New Roman" w:hAnsi="Times New Roman"/>
                <w:strike/>
                <w:color w:val="C00000"/>
                <w:szCs w:val="18"/>
                <w:lang w:val="en-GB"/>
              </w:rPr>
              <w:t>XXX</w:t>
            </w:r>
            <w:r w:rsidRPr="0014410A">
              <w:rPr>
                <w:rFonts w:ascii="Times New Roman" w:eastAsia="Times New Roman" w:hAnsi="Times New Roman"/>
                <w:color w:val="C00000"/>
                <w:szCs w:val="18"/>
                <w:lang w:val="en-GB"/>
              </w:rPr>
              <w:t xml:space="preserve"> </w:t>
            </w:r>
            <w:proofErr w:type="spellStart"/>
            <w:r w:rsidRPr="0014410A">
              <w:rPr>
                <w:rFonts w:ascii="Times New Roman" w:eastAsia="Times New Roman" w:hAnsi="Times New Roman"/>
                <w:i/>
                <w:iCs/>
                <w:color w:val="C00000"/>
                <w:szCs w:val="18"/>
                <w:lang w:val="en-GB"/>
              </w:rPr>
              <w:t>lpss-OverlaidSeqRoots</w:t>
            </w:r>
            <w:proofErr w:type="spellEnd"/>
            <w:r w:rsidRPr="0014410A">
              <w:rPr>
                <w:rFonts w:ascii="Times New Roman" w:eastAsia="Times New Roman" w:hAnsi="Times New Roman"/>
                <w:color w:val="C00000"/>
                <w:szCs w:val="18"/>
                <w:lang w:val="en-GB"/>
              </w:rPr>
              <w:t>,</w:t>
            </w:r>
            <w:r w:rsidRPr="0014410A">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sidRPr="0014410A">
              <w:rPr>
                <w:rFonts w:ascii="Times New Roman" w:eastAsia="Times New Roman" w:hAnsi="Times New Roman"/>
                <w:szCs w:val="18"/>
                <w:lang w:val="en-GB"/>
              </w:rPr>
              <w:t xml:space="preserve"> is defined by</w:t>
            </w:r>
          </w:p>
          <w:p w14:paraId="2F334E8B"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8C" w14:textId="77777777" w:rsidR="000E68E4" w:rsidRPr="0014410A" w:rsidRDefault="00F36F71">
            <w:pPr>
              <w:rPr>
                <w:rFonts w:ascii="Times New Roman" w:eastAsiaTheme="minorEastAsia" w:hAnsi="Times New Roman"/>
                <w:lang w:eastAsia="zh-CN"/>
              </w:rPr>
            </w:pPr>
            <w:r w:rsidRPr="0014410A">
              <w:rPr>
                <w:rFonts w:ascii="Times New Roman" w:hAnsi="Times New Roman"/>
                <w:szCs w:val="20"/>
                <w:lang w:eastAsia="zh-CN"/>
              </w:rPr>
              <w:t>--------------------------------------End of Text Proposal on 3GPP TS 38.211 V19.0.0 ------------------</w:t>
            </w:r>
          </w:p>
        </w:tc>
      </w:tr>
    </w:tbl>
    <w:p w14:paraId="2F334E8E" w14:textId="77777777" w:rsidR="000E68E4" w:rsidRPr="0014410A" w:rsidRDefault="000E68E4">
      <w:pPr>
        <w:rPr>
          <w:rFonts w:ascii="Times New Roman" w:eastAsiaTheme="minorEastAsia" w:hAnsi="Times New Roman"/>
          <w:lang w:eastAsia="zh-CN"/>
        </w:rPr>
      </w:pPr>
    </w:p>
    <w:p w14:paraId="2F334E8F" w14:textId="77777777" w:rsidR="000E68E4" w:rsidRPr="0014410A" w:rsidRDefault="00F36F71">
      <w:pPr>
        <w:keepNext/>
        <w:tabs>
          <w:tab w:val="left" w:pos="-5500"/>
        </w:tabs>
        <w:spacing w:before="120" w:after="60"/>
        <w:ind w:right="200"/>
        <w:outlineLvl w:val="3"/>
        <w:rPr>
          <w:rFonts w:ascii="Times New Roman" w:eastAsiaTheme="minorEastAsia" w:hAnsi="Times New Roman"/>
          <w:b/>
          <w:lang w:eastAsia="zh-CN"/>
        </w:rPr>
      </w:pPr>
      <w:bookmarkStart w:id="68" w:name="_Hlk221563383"/>
      <w:r w:rsidRPr="0014410A">
        <w:rPr>
          <w:rFonts w:ascii="Times New Roman" w:eastAsia="微软雅黑" w:hAnsi="Times New Roman"/>
          <w:b/>
          <w:bCs/>
          <w:iCs/>
          <w:szCs w:val="20"/>
          <w:lang w:val="en-GB" w:eastAsia="zh-CN"/>
        </w:rPr>
        <w:t xml:space="preserve">[FL1] Proposal </w:t>
      </w:r>
      <w:r w:rsidRPr="0014410A">
        <w:rPr>
          <w:rFonts w:ascii="Times New Roman" w:eastAsia="微软雅黑" w:hAnsi="Times New Roman"/>
          <w:b/>
          <w:bCs/>
          <w:iCs/>
          <w:szCs w:val="20"/>
          <w:lang w:eastAsia="zh-CN"/>
        </w:rPr>
        <w:t>3.1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val="en-GB" w:eastAsia="zh-CN"/>
        </w:rPr>
        <w:t xml:space="preserve">Adopt TP3 </w:t>
      </w:r>
      <w:r w:rsidRPr="0014410A">
        <w:rPr>
          <w:rFonts w:ascii="Times New Roman" w:eastAsiaTheme="minorEastAsia" w:hAnsi="Times New Roman"/>
          <w:b/>
          <w:lang w:eastAsia="zh-CN"/>
        </w:rPr>
        <w:t>to section 7.4.5.1.2, TS 38.211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E93" w14:textId="77777777">
        <w:tc>
          <w:tcPr>
            <w:tcW w:w="1355" w:type="dxa"/>
            <w:shd w:val="clear" w:color="auto" w:fill="D9D9D9" w:themeFill="background1" w:themeFillShade="D9"/>
          </w:tcPr>
          <w:bookmarkEnd w:id="67"/>
          <w:bookmarkEnd w:id="68"/>
          <w:p w14:paraId="2F334E90"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E91"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Y/N</w:t>
            </w:r>
          </w:p>
        </w:tc>
        <w:tc>
          <w:tcPr>
            <w:tcW w:w="6149" w:type="dxa"/>
            <w:shd w:val="clear" w:color="auto" w:fill="D9D9D9" w:themeFill="background1" w:themeFillShade="D9"/>
          </w:tcPr>
          <w:p w14:paraId="2F334E92"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E97" w14:textId="77777777">
        <w:tc>
          <w:tcPr>
            <w:tcW w:w="1355" w:type="dxa"/>
          </w:tcPr>
          <w:p w14:paraId="2F334E94"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E95"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4E96"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9B" w14:textId="77777777">
        <w:tc>
          <w:tcPr>
            <w:tcW w:w="1355" w:type="dxa"/>
          </w:tcPr>
          <w:p w14:paraId="2F334E98"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563" w:type="dxa"/>
          </w:tcPr>
          <w:p w14:paraId="2F334E99"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9A"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9F" w14:textId="77777777">
        <w:tc>
          <w:tcPr>
            <w:tcW w:w="1355" w:type="dxa"/>
          </w:tcPr>
          <w:p w14:paraId="2F334E9C"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563" w:type="dxa"/>
          </w:tcPr>
          <w:p w14:paraId="2F334E9D"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9E"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A3" w14:textId="77777777">
        <w:tc>
          <w:tcPr>
            <w:tcW w:w="1355" w:type="dxa"/>
          </w:tcPr>
          <w:p w14:paraId="2F334EA0" w14:textId="77777777" w:rsidR="000E68E4" w:rsidRPr="0014410A" w:rsidRDefault="00F36F71">
            <w:pPr>
              <w:ind w:right="200"/>
              <w:rPr>
                <w:rFonts w:ascii="Times New Roman" w:eastAsiaTheme="minorEastAsia" w:hAnsi="Times New Roman"/>
                <w:lang w:eastAsia="zh-CN"/>
              </w:rPr>
            </w:pPr>
            <w:r w:rsidRPr="0014410A">
              <w:rPr>
                <w:rFonts w:ascii="Times New Roman" w:eastAsia="Yu Mincho" w:hAnsi="Times New Roman"/>
                <w:lang w:eastAsia="ja-JP"/>
              </w:rPr>
              <w:t>DOCOMO</w:t>
            </w:r>
          </w:p>
        </w:tc>
        <w:tc>
          <w:tcPr>
            <w:tcW w:w="1563" w:type="dxa"/>
          </w:tcPr>
          <w:p w14:paraId="2F334EA1"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Yu Mincho" w:hAnsi="Times New Roman"/>
                <w:lang w:eastAsia="ja-JP"/>
              </w:rPr>
              <w:t>Y</w:t>
            </w:r>
          </w:p>
        </w:tc>
        <w:tc>
          <w:tcPr>
            <w:tcW w:w="6149" w:type="dxa"/>
          </w:tcPr>
          <w:p w14:paraId="2F334EA2"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A7" w14:textId="77777777">
        <w:tc>
          <w:tcPr>
            <w:tcW w:w="1355" w:type="dxa"/>
          </w:tcPr>
          <w:p w14:paraId="2F334EA4"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563" w:type="dxa"/>
          </w:tcPr>
          <w:p w14:paraId="2F334EA5"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A6"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AB" w14:textId="77777777">
        <w:tc>
          <w:tcPr>
            <w:tcW w:w="1355" w:type="dxa"/>
          </w:tcPr>
          <w:p w14:paraId="2F334EA8"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Samsung</w:t>
            </w:r>
          </w:p>
        </w:tc>
        <w:tc>
          <w:tcPr>
            <w:tcW w:w="1563" w:type="dxa"/>
          </w:tcPr>
          <w:p w14:paraId="2F334EA9"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AA"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AF" w14:textId="77777777">
        <w:tc>
          <w:tcPr>
            <w:tcW w:w="1355" w:type="dxa"/>
          </w:tcPr>
          <w:p w14:paraId="2F334EAC"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LGE</w:t>
            </w:r>
          </w:p>
        </w:tc>
        <w:tc>
          <w:tcPr>
            <w:tcW w:w="1563" w:type="dxa"/>
          </w:tcPr>
          <w:p w14:paraId="2F334EAD"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AE"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B3" w14:textId="77777777">
        <w:tc>
          <w:tcPr>
            <w:tcW w:w="1355" w:type="dxa"/>
          </w:tcPr>
          <w:p w14:paraId="2F334EB0"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Apple</w:t>
            </w:r>
          </w:p>
        </w:tc>
        <w:tc>
          <w:tcPr>
            <w:tcW w:w="1563" w:type="dxa"/>
          </w:tcPr>
          <w:p w14:paraId="2F334EB1"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B2" w14:textId="77777777" w:rsidR="000E68E4" w:rsidRPr="0014410A" w:rsidRDefault="000E68E4">
            <w:pPr>
              <w:ind w:right="200"/>
              <w:rPr>
                <w:rFonts w:ascii="Times New Roman" w:eastAsiaTheme="minorEastAsia" w:hAnsi="Times New Roman"/>
                <w:color w:val="000000" w:themeColor="text1"/>
                <w:lang w:eastAsia="zh-CN"/>
              </w:rPr>
            </w:pPr>
          </w:p>
        </w:tc>
      </w:tr>
      <w:tr w:rsidR="00F36F71" w:rsidRPr="0014410A" w14:paraId="44B6AC49" w14:textId="77777777">
        <w:tc>
          <w:tcPr>
            <w:tcW w:w="1355" w:type="dxa"/>
          </w:tcPr>
          <w:p w14:paraId="0735B930" w14:textId="4FFD2885" w:rsidR="00F36F71"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Nokia</w:t>
            </w:r>
          </w:p>
        </w:tc>
        <w:tc>
          <w:tcPr>
            <w:tcW w:w="1563" w:type="dxa"/>
          </w:tcPr>
          <w:p w14:paraId="330E1139" w14:textId="3E08600A" w:rsidR="00F36F71"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3DB786AF" w14:textId="77777777" w:rsidR="00F36F71" w:rsidRPr="0014410A" w:rsidRDefault="00F36F71">
            <w:pPr>
              <w:ind w:right="200"/>
              <w:rPr>
                <w:rFonts w:ascii="Times New Roman" w:eastAsiaTheme="minorEastAsia" w:hAnsi="Times New Roman"/>
                <w:color w:val="000000" w:themeColor="text1"/>
                <w:lang w:eastAsia="zh-CN"/>
              </w:rPr>
            </w:pPr>
          </w:p>
        </w:tc>
      </w:tr>
    </w:tbl>
    <w:p w14:paraId="2F334EB4" w14:textId="77777777" w:rsidR="000E68E4" w:rsidRPr="0014410A" w:rsidRDefault="000E68E4">
      <w:pPr>
        <w:rPr>
          <w:rFonts w:ascii="Times New Roman" w:eastAsiaTheme="minorEastAsia" w:hAnsi="Times New Roman"/>
          <w:lang w:eastAsia="zh-CN"/>
        </w:rPr>
      </w:pPr>
    </w:p>
    <w:p w14:paraId="2F334EB5" w14:textId="77777777" w:rsidR="000E68E4" w:rsidRPr="0014410A" w:rsidRDefault="000E68E4">
      <w:pPr>
        <w:pStyle w:val="0Maintext"/>
        <w:rPr>
          <w:rFonts w:eastAsiaTheme="minorEastAsia" w:cs="Times New Roman"/>
          <w:lang w:eastAsia="zh-CN"/>
        </w:rPr>
      </w:pPr>
      <w:bookmarkStart w:id="69" w:name="_Hlk206532137"/>
    </w:p>
    <w:p w14:paraId="2F334EB6"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sidRPr="0014410A">
        <w:rPr>
          <w:rFonts w:ascii="Times New Roman" w:eastAsiaTheme="minorEastAsia" w:hAnsi="Times New Roman"/>
          <w:sz w:val="22"/>
          <w:szCs w:val="22"/>
          <w:lang w:eastAsia="zh-CN"/>
        </w:rPr>
        <w:t>TP to Update higher-layer parameter names in section 7.4 in TS 38.212 with TS 38.331</w:t>
      </w:r>
    </w:p>
    <w:p w14:paraId="2F334EB7" w14:textId="77777777" w:rsidR="000E68E4" w:rsidRPr="0014410A" w:rsidRDefault="00F36F71">
      <w:pPr>
        <w:pStyle w:val="B10"/>
        <w:ind w:left="0" w:firstLine="0"/>
        <w:rPr>
          <w:b/>
          <w:bCs/>
        </w:rPr>
      </w:pPr>
      <w:r w:rsidRPr="0014410A">
        <w:rPr>
          <w:b/>
          <w:bCs/>
        </w:rPr>
        <w:t>TP4: [E///]</w:t>
      </w:r>
    </w:p>
    <w:tbl>
      <w:tblPr>
        <w:tblStyle w:val="afffc"/>
        <w:tblW w:w="0" w:type="auto"/>
        <w:tblInd w:w="-5" w:type="dxa"/>
        <w:tblLook w:val="04A0" w:firstRow="1" w:lastRow="0" w:firstColumn="1" w:lastColumn="0" w:noHBand="0" w:noVBand="1"/>
      </w:tblPr>
      <w:tblGrid>
        <w:gridCol w:w="8635"/>
      </w:tblGrid>
      <w:tr w:rsidR="000E68E4" w:rsidRPr="0014410A" w14:paraId="2F334EC0" w14:textId="77777777">
        <w:tc>
          <w:tcPr>
            <w:tcW w:w="9065" w:type="dxa"/>
          </w:tcPr>
          <w:p w14:paraId="2F334EB8" w14:textId="77777777" w:rsidR="000E68E4" w:rsidRPr="0014410A" w:rsidRDefault="00F36F71">
            <w:pPr>
              <w:jc w:val="center"/>
              <w:rPr>
                <w:rFonts w:ascii="Times New Roman" w:hAnsi="Times New Roman"/>
                <w:szCs w:val="20"/>
                <w:lang w:eastAsia="zh-CN"/>
              </w:rPr>
            </w:pPr>
            <w:r w:rsidRPr="0014410A">
              <w:rPr>
                <w:rFonts w:ascii="Times New Roman" w:hAnsi="Times New Roman"/>
                <w:szCs w:val="20"/>
                <w:lang w:eastAsia="zh-CN"/>
              </w:rPr>
              <w:t>--------------------------------Start of Text Proposal on 3GPP TS 38.212 V19.0.0-----------------------</w:t>
            </w:r>
          </w:p>
          <w:p w14:paraId="2F334EB9" w14:textId="77777777" w:rsidR="000E68E4" w:rsidRPr="0014410A" w:rsidRDefault="000E68E4">
            <w:pPr>
              <w:jc w:val="center"/>
              <w:rPr>
                <w:rFonts w:ascii="Times New Roman" w:hAnsi="Times New Roman"/>
                <w:color w:val="FF0000"/>
                <w:szCs w:val="20"/>
                <w:lang w:eastAsia="zh-CN"/>
              </w:rPr>
            </w:pPr>
          </w:p>
          <w:p w14:paraId="2F334EBA"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BB" w14:textId="77777777" w:rsidR="000E68E4" w:rsidRPr="0014410A" w:rsidRDefault="00F36F71">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70" w:name="OLE_LINK44"/>
            <w:r w:rsidRPr="0014410A">
              <w:rPr>
                <w:rFonts w:ascii="Times New Roman" w:eastAsiaTheme="minorEastAsia" w:hAnsi="Times New Roman"/>
                <w:sz w:val="32"/>
                <w:szCs w:val="20"/>
                <w:lang w:val="en-GB" w:eastAsia="zh-CN"/>
              </w:rPr>
              <w:t>7.4</w:t>
            </w:r>
            <w:r w:rsidRPr="0014410A">
              <w:rPr>
                <w:rFonts w:ascii="Times New Roman" w:eastAsiaTheme="minorEastAsia" w:hAnsi="Times New Roman"/>
                <w:sz w:val="32"/>
                <w:szCs w:val="20"/>
                <w:lang w:val="en-GB" w:eastAsia="zh-CN"/>
              </w:rPr>
              <w:tab/>
              <w:t>Wake-up information</w:t>
            </w:r>
          </w:p>
          <w:bookmarkEnd w:id="70"/>
          <w:p w14:paraId="2F334EBC" w14:textId="77777777" w:rsidR="000E68E4" w:rsidRPr="0014410A" w:rsidRDefault="00F36F71">
            <w:pPr>
              <w:overflowPunct w:val="0"/>
              <w:autoSpaceDE w:val="0"/>
              <w:autoSpaceDN w:val="0"/>
              <w:adjustRightInd w:val="0"/>
              <w:spacing w:after="120"/>
              <w:textAlignment w:val="baseline"/>
              <w:rPr>
                <w:rFonts w:ascii="Times New Roman" w:eastAsia="等线" w:hAnsi="Times New Roman"/>
                <w:szCs w:val="20"/>
                <w:lang w:val="en-GB"/>
              </w:rPr>
            </w:pPr>
            <w:r w:rsidRPr="0014410A">
              <w:rPr>
                <w:rFonts w:ascii="Times New Roman" w:eastAsia="等线" w:hAnsi="Times New Roman"/>
                <w:szCs w:val="20"/>
                <w:lang w:val="en-GB" w:eastAsia="zh-CN"/>
              </w:rPr>
              <w:t>The wake-up information is carried by a wake-up signal</w:t>
            </w:r>
            <w:r w:rsidRPr="0014410A">
              <w:rPr>
                <w:rFonts w:ascii="Times New Roman" w:eastAsia="等线" w:hAnsi="Times New Roman"/>
                <w:szCs w:val="20"/>
                <w:lang w:val="en-GB"/>
              </w:rPr>
              <w:t xml:space="preserve"> as defined in </w:t>
            </w:r>
            <w:r w:rsidRPr="0014410A">
              <w:rPr>
                <w:rFonts w:ascii="Times New Roman" w:eastAsia="宋体" w:hAnsi="Times New Roman"/>
                <w:szCs w:val="20"/>
                <w:lang w:val="en-GB"/>
              </w:rPr>
              <w:t xml:space="preserve">clause 7.4.4 of </w:t>
            </w:r>
            <w:r w:rsidRPr="0014410A">
              <w:rPr>
                <w:rFonts w:ascii="Times New Roman" w:eastAsia="宋体" w:hAnsi="Times New Roman"/>
                <w:szCs w:val="20"/>
                <w:lang w:val="en-GB" w:eastAsia="zh-CN"/>
              </w:rPr>
              <w:t>[4, TS 38.211]</w:t>
            </w:r>
            <w:r w:rsidRPr="0014410A">
              <w:rPr>
                <w:rFonts w:ascii="Times New Roman" w:eastAsia="等线" w:hAnsi="Times New Roman"/>
                <w:szCs w:val="20"/>
                <w:lang w:val="en-GB"/>
              </w:rPr>
              <w:t xml:space="preserve">. </w:t>
            </w:r>
          </w:p>
          <w:p w14:paraId="2F334EBD" w14:textId="77777777" w:rsidR="000E68E4" w:rsidRPr="0014410A" w:rsidRDefault="00F36F71">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sidRPr="0014410A">
              <w:rPr>
                <w:rFonts w:ascii="Times New Roman" w:eastAsiaTheme="minorEastAsia" w:hAnsi="Times New Roman"/>
                <w:szCs w:val="20"/>
                <w:lang w:val="en-GB"/>
              </w:rPr>
              <w:t>-</w:t>
            </w:r>
            <w:r w:rsidRPr="0014410A">
              <w:rPr>
                <w:rFonts w:ascii="Times New Roman" w:eastAsiaTheme="minorEastAsia" w:hAnsi="Times New Roman"/>
                <w:szCs w:val="20"/>
                <w:lang w:val="en-GB"/>
              </w:rPr>
              <w:tab/>
              <w:t xml:space="preserve">For a UE configured with </w:t>
            </w:r>
            <w:r w:rsidRPr="0014410A">
              <w:rPr>
                <w:rFonts w:ascii="Times New Roman" w:eastAsia="等线" w:hAnsi="Times New Roman"/>
                <w:szCs w:val="20"/>
                <w:lang w:val="en-GB"/>
              </w:rPr>
              <w:t xml:space="preserve">higher layer parameter </w:t>
            </w:r>
            <w:r w:rsidRPr="0014410A">
              <w:rPr>
                <w:rFonts w:ascii="Times New Roman" w:eastAsia="等线" w:hAnsi="Times New Roman"/>
                <w:i/>
                <w:strike/>
                <w:color w:val="FF0000"/>
                <w:szCs w:val="20"/>
                <w:lang w:val="en-GB"/>
              </w:rPr>
              <w:t>LP-WUS_LP-</w:t>
            </w:r>
            <w:proofErr w:type="spellStart"/>
            <w:r w:rsidRPr="0014410A">
              <w:rPr>
                <w:rFonts w:ascii="Times New Roman" w:eastAsia="等线" w:hAnsi="Times New Roman"/>
                <w:i/>
                <w:strike/>
                <w:color w:val="FF0000"/>
                <w:szCs w:val="20"/>
                <w:lang w:val="en-GB"/>
              </w:rPr>
              <w:t>SS_startRB_IDLE_INACTIVE</w:t>
            </w:r>
            <w:proofErr w:type="spellEnd"/>
            <w:r w:rsidRPr="0014410A">
              <w:rPr>
                <w:rFonts w:ascii="Times New Roman" w:eastAsia="等线" w:hAnsi="Times New Roman"/>
                <w:color w:val="FF0000"/>
                <w:szCs w:val="20"/>
                <w:lang w:val="en-GB"/>
              </w:rPr>
              <w:t xml:space="preserve">  </w:t>
            </w:r>
            <w:proofErr w:type="spellStart"/>
            <w:r w:rsidRPr="0014410A">
              <w:rPr>
                <w:rFonts w:ascii="Times New Roman" w:eastAsia="等线" w:hAnsi="Times New Roman"/>
                <w:i/>
                <w:iCs/>
                <w:color w:val="FF0000"/>
                <w:szCs w:val="20"/>
                <w:lang w:val="en-GB"/>
              </w:rPr>
              <w:t>lpwus</w:t>
            </w:r>
            <w:proofErr w:type="spellEnd"/>
            <w:r w:rsidRPr="0014410A">
              <w:rPr>
                <w:rFonts w:ascii="Times New Roman" w:eastAsia="等线" w:hAnsi="Times New Roman"/>
                <w:i/>
                <w:iCs/>
                <w:color w:val="FF0000"/>
                <w:szCs w:val="20"/>
                <w:lang w:val="en-GB"/>
              </w:rPr>
              <w:t>-LPSS-</w:t>
            </w:r>
            <w:proofErr w:type="spellStart"/>
            <w:r w:rsidRPr="0014410A">
              <w:rPr>
                <w:rFonts w:ascii="Times New Roman" w:eastAsia="等线" w:hAnsi="Times New Roman"/>
                <w:i/>
                <w:iCs/>
                <w:color w:val="FF0000"/>
                <w:szCs w:val="20"/>
                <w:lang w:val="en-GB"/>
              </w:rPr>
              <w:t>StartRB</w:t>
            </w:r>
            <w:proofErr w:type="spellEnd"/>
            <w:r w:rsidRPr="0014410A">
              <w:rPr>
                <w:rFonts w:ascii="Times New Roman" w:eastAsia="等线" w:hAnsi="Times New Roman"/>
                <w:color w:val="FF0000"/>
                <w:szCs w:val="20"/>
                <w:lang w:val="en-GB"/>
              </w:rPr>
              <w:t xml:space="preserve"> </w:t>
            </w:r>
            <w:r w:rsidRPr="0014410A">
              <w:rPr>
                <w:rFonts w:ascii="Times New Roman" w:eastAsiaTheme="minorEastAsia" w:hAnsi="Times New Roman"/>
                <w:szCs w:val="20"/>
                <w:lang w:val="en-GB"/>
              </w:rPr>
              <w:t xml:space="preserve">and </w:t>
            </w:r>
            <w:r w:rsidRPr="0014410A">
              <w:rPr>
                <w:rFonts w:ascii="Times New Roman" w:eastAsiaTheme="minorEastAsia" w:hAnsi="Times New Roman"/>
                <w:szCs w:val="20"/>
                <w:lang w:val="en-GB" w:eastAsia="zh-CN"/>
              </w:rPr>
              <w:t xml:space="preserve">operating in the RRC_IDLE or RRC_INACTIVE state, the wake-up information bit </w:t>
            </w:r>
            <w:r w:rsidRPr="0014410A">
              <w:rPr>
                <w:rFonts w:ascii="Times New Roman" w:eastAsiaTheme="minorEastAsia" w:hAnsi="Times New Roman"/>
                <w:szCs w:val="20"/>
                <w:lang w:val="en-GB"/>
              </w:rPr>
              <w:t>sequence</w:t>
            </w:r>
            <w:r w:rsidRPr="0014410A">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sidRPr="0014410A">
              <w:rPr>
                <w:rFonts w:ascii="Times New Roman" w:eastAsiaTheme="minorEastAsia" w:hAnsi="Times New Roman"/>
                <w:szCs w:val="20"/>
                <w:lang w:val="en-GB"/>
              </w:rPr>
              <w:t xml:space="preserve"> is the binary sequence of the codepoint as defined by </w:t>
            </w:r>
            <w:r w:rsidRPr="0014410A">
              <w:rPr>
                <w:rFonts w:ascii="Times New Roman" w:eastAsia="等线" w:hAnsi="Times New Roman"/>
                <w:szCs w:val="20"/>
                <w:lang w:val="en-GB"/>
              </w:rPr>
              <w:t xml:space="preserve">Clause 10.4C </w:t>
            </w:r>
            <w:r w:rsidRPr="0014410A">
              <w:rPr>
                <w:rFonts w:ascii="Times New Roman" w:eastAsiaTheme="minorEastAsia" w:hAnsi="Times New Roman"/>
                <w:szCs w:val="20"/>
                <w:lang w:val="en-GB" w:eastAsia="zh-CN"/>
              </w:rPr>
              <w:t xml:space="preserve">of [5, TS38.213],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sidRPr="0014410A">
              <w:rPr>
                <w:rFonts w:ascii="Times New Roman" w:eastAsiaTheme="minorEastAsia" w:hAnsi="Times New Roman"/>
                <w:szCs w:val="20"/>
                <w:lang w:val="en-GB" w:eastAsia="zh-CN"/>
              </w:rPr>
              <w:t xml:space="preserve"> is </w:t>
            </w:r>
            <w:r w:rsidRPr="0014410A">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sidRPr="0014410A">
              <w:rPr>
                <w:rFonts w:ascii="Times New Roman" w:eastAsiaTheme="minorEastAsia" w:hAnsi="Times New Roman"/>
                <w:szCs w:val="20"/>
                <w:lang w:val="en-GB" w:eastAsia="zh-CN"/>
              </w:rPr>
              <w:t xml:space="preserve"> is</w:t>
            </w:r>
          </w:p>
          <w:p w14:paraId="2F334EBE"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BF" w14:textId="77777777" w:rsidR="000E68E4" w:rsidRPr="0014410A" w:rsidRDefault="00F36F71">
            <w:pPr>
              <w:pStyle w:val="B10"/>
              <w:ind w:left="0" w:firstLine="0"/>
            </w:pPr>
            <w:r w:rsidRPr="0014410A">
              <w:rPr>
                <w:lang w:eastAsia="zh-CN"/>
              </w:rPr>
              <w:t>--------------------------------------End of Text Proposal on 3GPP TS 38.212 V19.0.0 ------------------</w:t>
            </w:r>
          </w:p>
        </w:tc>
      </w:tr>
    </w:tbl>
    <w:p w14:paraId="2F334EC1" w14:textId="77777777" w:rsidR="000E68E4" w:rsidRPr="0014410A" w:rsidRDefault="000E68E4">
      <w:pPr>
        <w:pStyle w:val="B10"/>
      </w:pPr>
    </w:p>
    <w:p w14:paraId="2F334EC2" w14:textId="77777777" w:rsidR="000E68E4" w:rsidRPr="0014410A" w:rsidRDefault="00F36F71">
      <w:pPr>
        <w:pStyle w:val="B10"/>
        <w:ind w:left="0" w:firstLine="0"/>
        <w:rPr>
          <w:b/>
          <w:bCs/>
        </w:rPr>
      </w:pPr>
      <w:r w:rsidRPr="0014410A">
        <w:rPr>
          <w:b/>
          <w:bCs/>
        </w:rPr>
        <w:t>TP5: [Samsung]</w:t>
      </w:r>
    </w:p>
    <w:tbl>
      <w:tblPr>
        <w:tblStyle w:val="afffc"/>
        <w:tblW w:w="0" w:type="auto"/>
        <w:tblLook w:val="04A0" w:firstRow="1" w:lastRow="0" w:firstColumn="1" w:lastColumn="0" w:noHBand="0" w:noVBand="1"/>
      </w:tblPr>
      <w:tblGrid>
        <w:gridCol w:w="8630"/>
      </w:tblGrid>
      <w:tr w:rsidR="000E68E4" w:rsidRPr="0014410A" w14:paraId="2F334ED0" w14:textId="77777777">
        <w:tc>
          <w:tcPr>
            <w:tcW w:w="9060" w:type="dxa"/>
          </w:tcPr>
          <w:p w14:paraId="2F334EC3" w14:textId="77777777" w:rsidR="000E68E4" w:rsidRPr="0014410A" w:rsidRDefault="00F36F71">
            <w:pPr>
              <w:jc w:val="center"/>
              <w:rPr>
                <w:rFonts w:ascii="Times New Roman" w:hAnsi="Times New Roman"/>
                <w:szCs w:val="20"/>
                <w:lang w:eastAsia="zh-CN"/>
              </w:rPr>
            </w:pPr>
            <w:bookmarkStart w:id="71" w:name="_Hlk221564957"/>
            <w:bookmarkEnd w:id="69"/>
            <w:r w:rsidRPr="0014410A">
              <w:rPr>
                <w:rFonts w:ascii="Times New Roman" w:hAnsi="Times New Roman"/>
                <w:szCs w:val="20"/>
                <w:lang w:eastAsia="zh-CN"/>
              </w:rPr>
              <w:t>-------------------------------Start of Text Proposal on 3GPP TS 38.212 V19.0.0-----------------------</w:t>
            </w:r>
          </w:p>
          <w:p w14:paraId="2F334EC4" w14:textId="77777777" w:rsidR="000E68E4" w:rsidRPr="0014410A" w:rsidRDefault="000E68E4">
            <w:pPr>
              <w:jc w:val="center"/>
              <w:rPr>
                <w:rFonts w:ascii="Times New Roman" w:hAnsi="Times New Roman"/>
                <w:color w:val="FF0000"/>
                <w:szCs w:val="20"/>
                <w:lang w:eastAsia="zh-CN"/>
              </w:rPr>
            </w:pPr>
          </w:p>
          <w:p w14:paraId="2F334EC5" w14:textId="77777777" w:rsidR="000E68E4" w:rsidRPr="0014410A" w:rsidRDefault="00F36F71">
            <w:pPr>
              <w:pStyle w:val="B10"/>
              <w:jc w:val="center"/>
              <w:rPr>
                <w:lang w:eastAsia="zh-CN"/>
              </w:rPr>
            </w:pPr>
            <w:r w:rsidRPr="0014410A">
              <w:rPr>
                <w:highlight w:val="yellow"/>
                <w:lang w:eastAsia="zh-CN"/>
              </w:rPr>
              <w:t>&lt;Unchanged part is omitted&gt;</w:t>
            </w:r>
          </w:p>
          <w:p w14:paraId="2F334EC6" w14:textId="77777777" w:rsidR="000E68E4" w:rsidRPr="0014410A" w:rsidRDefault="00F36F71">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sidRPr="0014410A">
              <w:rPr>
                <w:rFonts w:ascii="Times New Roman" w:eastAsiaTheme="minorEastAsia" w:hAnsi="Times New Roman"/>
                <w:sz w:val="32"/>
                <w:szCs w:val="20"/>
                <w:lang w:val="en-GB" w:eastAsia="zh-CN"/>
              </w:rPr>
              <w:t>7.4</w:t>
            </w:r>
            <w:r w:rsidRPr="0014410A">
              <w:rPr>
                <w:rFonts w:ascii="Times New Roman" w:eastAsiaTheme="minorEastAsia" w:hAnsi="Times New Roman"/>
                <w:sz w:val="32"/>
                <w:szCs w:val="20"/>
                <w:lang w:val="en-GB" w:eastAsia="zh-CN"/>
              </w:rPr>
              <w:tab/>
              <w:t>Wake-up information</w:t>
            </w:r>
          </w:p>
          <w:p w14:paraId="2F334EC7" w14:textId="77777777" w:rsidR="000E68E4" w:rsidRPr="0014410A" w:rsidRDefault="00F36F71">
            <w:pPr>
              <w:overflowPunct w:val="0"/>
              <w:autoSpaceDE w:val="0"/>
              <w:autoSpaceDN w:val="0"/>
              <w:adjustRightInd w:val="0"/>
              <w:spacing w:after="120"/>
              <w:textAlignment w:val="baseline"/>
              <w:rPr>
                <w:rFonts w:ascii="Times New Roman" w:eastAsia="等线" w:hAnsi="Times New Roman"/>
                <w:szCs w:val="20"/>
                <w:lang w:val="en-GB"/>
              </w:rPr>
            </w:pPr>
            <w:r w:rsidRPr="0014410A">
              <w:rPr>
                <w:rFonts w:ascii="Times New Roman" w:eastAsia="等线" w:hAnsi="Times New Roman"/>
                <w:szCs w:val="20"/>
                <w:lang w:val="en-GB" w:eastAsia="zh-CN"/>
              </w:rPr>
              <w:t>The wake-up information is carried by a wake-up signal</w:t>
            </w:r>
            <w:r w:rsidRPr="0014410A">
              <w:rPr>
                <w:rFonts w:ascii="Times New Roman" w:eastAsia="等线" w:hAnsi="Times New Roman"/>
                <w:szCs w:val="20"/>
                <w:lang w:val="en-GB"/>
              </w:rPr>
              <w:t xml:space="preserve"> as defined in </w:t>
            </w:r>
            <w:r w:rsidRPr="0014410A">
              <w:rPr>
                <w:rFonts w:ascii="Times New Roman" w:eastAsia="宋体" w:hAnsi="Times New Roman"/>
                <w:szCs w:val="20"/>
                <w:lang w:val="en-GB"/>
              </w:rPr>
              <w:t xml:space="preserve">clause 7.4.4 of </w:t>
            </w:r>
            <w:r w:rsidRPr="0014410A">
              <w:rPr>
                <w:rFonts w:ascii="Times New Roman" w:eastAsia="宋体" w:hAnsi="Times New Roman"/>
                <w:szCs w:val="20"/>
                <w:lang w:val="en-GB" w:eastAsia="zh-CN"/>
              </w:rPr>
              <w:t>[4, TS 38.211]</w:t>
            </w:r>
            <w:r w:rsidRPr="0014410A">
              <w:rPr>
                <w:rFonts w:ascii="Times New Roman" w:eastAsia="等线" w:hAnsi="Times New Roman"/>
                <w:szCs w:val="20"/>
                <w:lang w:val="en-GB"/>
              </w:rPr>
              <w:t xml:space="preserve">. </w:t>
            </w:r>
          </w:p>
          <w:p w14:paraId="2F334EC8" w14:textId="77777777" w:rsidR="000E68E4" w:rsidRPr="0014410A" w:rsidRDefault="00F36F71">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sidRPr="0014410A">
              <w:rPr>
                <w:rFonts w:ascii="Times New Roman" w:eastAsiaTheme="minorEastAsia" w:hAnsi="Times New Roman"/>
                <w:szCs w:val="20"/>
                <w:lang w:val="en-GB"/>
              </w:rPr>
              <w:lastRenderedPageBreak/>
              <w:t>-</w:t>
            </w:r>
            <w:r w:rsidRPr="0014410A">
              <w:rPr>
                <w:rFonts w:ascii="Times New Roman" w:eastAsiaTheme="minorEastAsia" w:hAnsi="Times New Roman"/>
                <w:szCs w:val="20"/>
                <w:lang w:val="en-GB"/>
              </w:rPr>
              <w:tab/>
              <w:t xml:space="preserve">For a UE configured with </w:t>
            </w:r>
            <w:r w:rsidRPr="0014410A">
              <w:rPr>
                <w:rFonts w:ascii="Times New Roman" w:eastAsia="等线" w:hAnsi="Times New Roman"/>
                <w:szCs w:val="20"/>
                <w:lang w:val="en-GB"/>
              </w:rPr>
              <w:t xml:space="preserve">higher layer parameter </w:t>
            </w:r>
            <w:r w:rsidRPr="0014410A">
              <w:rPr>
                <w:rFonts w:ascii="Times New Roman" w:eastAsia="等线" w:hAnsi="Times New Roman"/>
                <w:i/>
                <w:strike/>
                <w:color w:val="FF0000"/>
                <w:szCs w:val="20"/>
                <w:lang w:val="en-GB"/>
              </w:rPr>
              <w:t>LP-WUS_LP-</w:t>
            </w:r>
            <w:proofErr w:type="spellStart"/>
            <w:r w:rsidRPr="0014410A">
              <w:rPr>
                <w:rFonts w:ascii="Times New Roman" w:eastAsia="等线" w:hAnsi="Times New Roman"/>
                <w:i/>
                <w:strike/>
                <w:color w:val="FF0000"/>
                <w:szCs w:val="20"/>
                <w:lang w:val="en-GB"/>
              </w:rPr>
              <w:t>SS_startRB_IDLE_INACTIVE</w:t>
            </w:r>
            <w:proofErr w:type="spellEnd"/>
            <w:r w:rsidRPr="0014410A">
              <w:rPr>
                <w:rFonts w:ascii="Times New Roman" w:eastAsia="等线" w:hAnsi="Times New Roman"/>
                <w:color w:val="FF0000"/>
                <w:szCs w:val="20"/>
                <w:lang w:val="en-GB"/>
              </w:rPr>
              <w:t xml:space="preserve">  </w:t>
            </w:r>
            <w:proofErr w:type="spellStart"/>
            <w:r w:rsidRPr="0014410A">
              <w:rPr>
                <w:rFonts w:ascii="Times New Roman" w:eastAsia="等线" w:hAnsi="Times New Roman"/>
                <w:i/>
                <w:iCs/>
                <w:color w:val="FF0000"/>
                <w:szCs w:val="20"/>
                <w:lang w:val="en-GB"/>
              </w:rPr>
              <w:t>lpwus</w:t>
            </w:r>
            <w:proofErr w:type="spellEnd"/>
            <w:r w:rsidRPr="0014410A">
              <w:rPr>
                <w:rFonts w:ascii="Times New Roman" w:eastAsia="等线" w:hAnsi="Times New Roman"/>
                <w:i/>
                <w:iCs/>
                <w:color w:val="FF0000"/>
                <w:szCs w:val="20"/>
                <w:lang w:val="en-GB"/>
              </w:rPr>
              <w:t>-LPSS-</w:t>
            </w:r>
            <w:proofErr w:type="spellStart"/>
            <w:r w:rsidRPr="0014410A">
              <w:rPr>
                <w:rFonts w:ascii="Times New Roman" w:eastAsia="等线" w:hAnsi="Times New Roman"/>
                <w:i/>
                <w:iCs/>
                <w:color w:val="FF0000"/>
                <w:szCs w:val="20"/>
                <w:lang w:val="en-GB"/>
              </w:rPr>
              <w:t>StartRB</w:t>
            </w:r>
            <w:proofErr w:type="spellEnd"/>
            <w:r w:rsidRPr="0014410A">
              <w:rPr>
                <w:rFonts w:ascii="Times New Roman" w:eastAsia="等线" w:hAnsi="Times New Roman"/>
                <w:color w:val="FF0000"/>
                <w:szCs w:val="20"/>
                <w:lang w:val="en-GB"/>
              </w:rPr>
              <w:t xml:space="preserve"> </w:t>
            </w:r>
            <w:r w:rsidRPr="0014410A">
              <w:rPr>
                <w:rFonts w:ascii="Times New Roman" w:eastAsiaTheme="minorEastAsia" w:hAnsi="Times New Roman"/>
                <w:szCs w:val="20"/>
                <w:lang w:val="en-GB"/>
              </w:rPr>
              <w:t xml:space="preserve">and </w:t>
            </w:r>
            <w:r w:rsidRPr="0014410A">
              <w:rPr>
                <w:rFonts w:ascii="Times New Roman" w:eastAsiaTheme="minorEastAsia" w:hAnsi="Times New Roman"/>
                <w:szCs w:val="20"/>
                <w:lang w:val="en-GB" w:eastAsia="zh-CN"/>
              </w:rPr>
              <w:t xml:space="preserve">operating in the RRC_IDLE or RRC_INACTIVE state, the wake-up information bit </w:t>
            </w:r>
            <w:r w:rsidRPr="0014410A">
              <w:rPr>
                <w:rFonts w:ascii="Times New Roman" w:eastAsiaTheme="minorEastAsia" w:hAnsi="Times New Roman"/>
                <w:szCs w:val="20"/>
                <w:lang w:val="en-GB"/>
              </w:rPr>
              <w:t>sequence</w:t>
            </w:r>
            <w:r w:rsidRPr="0014410A">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sidRPr="0014410A">
              <w:rPr>
                <w:rFonts w:ascii="Times New Roman" w:eastAsiaTheme="minorEastAsia" w:hAnsi="Times New Roman"/>
                <w:szCs w:val="20"/>
                <w:lang w:val="en-GB"/>
              </w:rPr>
              <w:t xml:space="preserve"> is the binary sequence of the codepoint as defined by </w:t>
            </w:r>
            <w:r w:rsidRPr="0014410A">
              <w:rPr>
                <w:rFonts w:ascii="Times New Roman" w:eastAsia="等线" w:hAnsi="Times New Roman"/>
                <w:szCs w:val="20"/>
                <w:lang w:val="en-GB"/>
              </w:rPr>
              <w:t xml:space="preserve">Clause 10.4C </w:t>
            </w:r>
            <w:r w:rsidRPr="0014410A">
              <w:rPr>
                <w:rFonts w:ascii="Times New Roman" w:eastAsiaTheme="minorEastAsia" w:hAnsi="Times New Roman"/>
                <w:szCs w:val="20"/>
                <w:lang w:val="en-GB" w:eastAsia="zh-CN"/>
              </w:rPr>
              <w:t xml:space="preserve">of [5, TS38.213],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sidRPr="0014410A">
              <w:rPr>
                <w:rFonts w:ascii="Times New Roman" w:eastAsiaTheme="minorEastAsia" w:hAnsi="Times New Roman"/>
                <w:szCs w:val="20"/>
                <w:lang w:val="en-GB" w:eastAsia="zh-CN"/>
              </w:rPr>
              <w:t xml:space="preserve"> is </w:t>
            </w:r>
            <w:r w:rsidRPr="0014410A">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sidRPr="0014410A">
              <w:rPr>
                <w:rFonts w:ascii="Times New Roman" w:eastAsiaTheme="minorEastAsia" w:hAnsi="Times New Roman"/>
                <w:szCs w:val="20"/>
                <w:lang w:val="en-GB" w:eastAsia="zh-CN"/>
              </w:rPr>
              <w:t xml:space="preserve"> is</w:t>
            </w:r>
          </w:p>
          <w:p w14:paraId="2F334EC9" w14:textId="77777777" w:rsidR="000E68E4" w:rsidRPr="0014410A" w:rsidRDefault="00F36F71">
            <w:pPr>
              <w:pStyle w:val="B2"/>
              <w:rPr>
                <w:lang w:eastAsia="zh-CN"/>
              </w:rPr>
            </w:pPr>
            <w:r w:rsidRPr="0014410A">
              <w:t>-</w:t>
            </w:r>
            <w:r w:rsidRPr="0014410A">
              <w:tab/>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r>
                <w:rPr>
                  <w:rFonts w:ascii="Cambria Math" w:eastAsia="等线" w:hAnsi="Cambria Math"/>
                  <w:lang w:eastAsia="zh-CN"/>
                </w:rPr>
                <m:t xml:space="preserve"> </m:t>
              </m:r>
            </m:oMath>
            <w:r w:rsidRPr="0014410A">
              <w:rPr>
                <w:lang w:eastAsia="zh-CN"/>
              </w:rPr>
              <w:t xml:space="preserve"> 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sidRPr="0014410A">
              <w:rPr>
                <w:lang w:eastAsia="zh-CN"/>
              </w:rPr>
              <w:t xml:space="preserve">, where </w:t>
            </w:r>
            <m:oMath>
              <m:sSub>
                <m:sSubPr>
                  <m:ctrlPr>
                    <w:rPr>
                      <w:rFonts w:ascii="Cambria Math" w:eastAsia="等线" w:hAnsi="Cambria Math"/>
                    </w:rPr>
                  </m:ctrlPr>
                </m:sSubPr>
                <m:e>
                  <m:r>
                    <w:rPr>
                      <w:rFonts w:ascii="Cambria Math" w:eastAsia="等线" w:hAnsi="Cambria Math"/>
                      <w:lang w:eastAsia="zh-CN"/>
                    </w:rPr>
                    <m:t>N</m:t>
                  </m:r>
                </m:e>
                <m:sub>
                  <m:r>
                    <w:rPr>
                      <w:rFonts w:ascii="Cambria Math" w:eastAsia="等线" w:hAnsi="Cambria Math"/>
                    </w:rPr>
                    <m:t>PO</m:t>
                  </m:r>
                </m:sub>
              </m:sSub>
            </m:oMath>
            <w:r w:rsidRPr="0014410A">
              <w:rPr>
                <w:rFonts w:eastAsia="等线"/>
              </w:rPr>
              <w:t xml:space="preserve"> is </w:t>
            </w:r>
            <w:r w:rsidRPr="0014410A">
              <w:t xml:space="preserve">configured by </w:t>
            </w:r>
            <w:r w:rsidRPr="0014410A">
              <w:rPr>
                <w:rFonts w:eastAsia="等线"/>
              </w:rPr>
              <w:t>higher layer parameter</w:t>
            </w:r>
            <w:r w:rsidRPr="0014410A">
              <w:rPr>
                <w:i/>
                <w:color w:val="C00000"/>
              </w:rPr>
              <w:t xml:space="preserve"> </w:t>
            </w:r>
            <w:proofErr w:type="spellStart"/>
            <w:r w:rsidRPr="0014410A">
              <w:rPr>
                <w:i/>
                <w:color w:val="C00000"/>
              </w:rPr>
              <w:t>lpwus</w:t>
            </w:r>
            <w:proofErr w:type="spellEnd"/>
            <w:r w:rsidRPr="0014410A">
              <w:rPr>
                <w:i/>
                <w:color w:val="C00000"/>
              </w:rPr>
              <w:t>-PO-NumPerLO</w:t>
            </w:r>
            <w:r w:rsidRPr="0014410A">
              <w:rPr>
                <w:i/>
                <w:strike/>
                <w:color w:val="C00000"/>
              </w:rPr>
              <w:t>PO-to-LO association</w:t>
            </w:r>
            <w:r w:rsidRPr="0014410A">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14410A">
              <w:t xml:space="preserve"> is configured by </w:t>
            </w:r>
            <w:r w:rsidRPr="0014410A">
              <w:rPr>
                <w:rFonts w:eastAsia="等线"/>
              </w:rPr>
              <w:t xml:space="preserve">higher layer parameter </w:t>
            </w:r>
            <w:proofErr w:type="spellStart"/>
            <w:r w:rsidRPr="0014410A">
              <w:rPr>
                <w:rFonts w:eastAsia="等线"/>
                <w:i/>
                <w:color w:val="C00000"/>
              </w:rPr>
              <w:t>lp-SubgroupsNumPerPO</w:t>
            </w:r>
            <w:proofErr w:type="spellEnd"/>
            <w:r w:rsidRPr="0014410A">
              <w:rPr>
                <w:rFonts w:eastAsia="等线"/>
                <w:i/>
              </w:rPr>
              <w:t xml:space="preserve"> </w:t>
            </w:r>
            <w:proofErr w:type="spellStart"/>
            <w:r w:rsidRPr="0014410A">
              <w:rPr>
                <w:rFonts w:eastAsia="等线"/>
                <w:i/>
                <w:strike/>
                <w:color w:val="C00000"/>
              </w:rPr>
              <w:t>subgroupNumber_PO_LPWUS</w:t>
            </w:r>
            <w:proofErr w:type="spellEnd"/>
            <w:r w:rsidRPr="0014410A">
              <w:rPr>
                <w:rFonts w:eastAsia="等线"/>
              </w:rPr>
              <w:t>;</w:t>
            </w:r>
          </w:p>
          <w:p w14:paraId="2F334ECA" w14:textId="77777777" w:rsidR="000E68E4" w:rsidRPr="0014410A" w:rsidRDefault="00F36F71">
            <w:pPr>
              <w:pStyle w:val="B2"/>
              <w:rPr>
                <w:lang w:eastAsia="zh-CN"/>
              </w:rPr>
            </w:pPr>
            <w:r w:rsidRPr="0014410A">
              <w:t>-</w:t>
            </w:r>
            <w:r w:rsidRPr="0014410A">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sidRPr="0014410A">
              <w:rPr>
                <w:lang w:eastAsia="zh-CN"/>
              </w:rPr>
              <w:t xml:space="preserve"> 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sidRPr="0014410A">
              <w:rPr>
                <w:lang w:eastAsia="zh-CN"/>
              </w:rPr>
              <w:t>, where</w:t>
            </w:r>
            <w:r w:rsidRPr="0014410A">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14410A">
              <w:t xml:space="preserve"> is configured by </w:t>
            </w:r>
            <w:r w:rsidRPr="0014410A">
              <w:rPr>
                <w:rFonts w:eastAsia="等线"/>
              </w:rPr>
              <w:t xml:space="preserve">higher layer parameter </w:t>
            </w:r>
            <w:proofErr w:type="spellStart"/>
            <w:r w:rsidRPr="0014410A">
              <w:rPr>
                <w:rFonts w:eastAsia="等线"/>
                <w:i/>
                <w:color w:val="C00000"/>
              </w:rPr>
              <w:t>lp-SubgroupsNumPerPO</w:t>
            </w:r>
            <w:proofErr w:type="spellEnd"/>
            <w:r w:rsidRPr="0014410A">
              <w:rPr>
                <w:rFonts w:eastAsia="等线"/>
                <w:i/>
              </w:rPr>
              <w:t xml:space="preserve"> </w:t>
            </w:r>
            <w:proofErr w:type="spellStart"/>
            <w:r w:rsidRPr="0014410A">
              <w:rPr>
                <w:rFonts w:eastAsia="等线"/>
                <w:i/>
                <w:strike/>
                <w:color w:val="C00000"/>
              </w:rPr>
              <w:t>subgroupNumber_PO_LPWUS</w:t>
            </w:r>
            <w:proofErr w:type="spellEnd"/>
            <w:r w:rsidRPr="0014410A">
              <w:rPr>
                <w:strike/>
                <w:color w:val="C00000"/>
                <w:lang w:eastAsia="zh-CN"/>
              </w:rPr>
              <w:t>;</w:t>
            </w:r>
            <w:r w:rsidRPr="0014410A">
              <w:rPr>
                <w:lang w:eastAsia="zh-CN"/>
              </w:rPr>
              <w:t xml:space="preserve"> </w:t>
            </w:r>
          </w:p>
          <w:p w14:paraId="2F334ECB" w14:textId="77777777" w:rsidR="000E68E4" w:rsidRPr="0014410A" w:rsidRDefault="00F36F71">
            <w:pPr>
              <w:pStyle w:val="B10"/>
              <w:rPr>
                <w:lang w:eastAsia="zh-CN"/>
              </w:rPr>
            </w:pPr>
            <w:r w:rsidRPr="0014410A">
              <w:t>-</w:t>
            </w:r>
            <w:r w:rsidRPr="0014410A">
              <w:tab/>
              <w:t xml:space="preserve">For a UE configured with </w:t>
            </w:r>
            <w:r w:rsidRPr="0014410A">
              <w:rPr>
                <w:rFonts w:eastAsia="等线"/>
              </w:rPr>
              <w:t xml:space="preserve">higher layer parameter </w:t>
            </w:r>
            <w:proofErr w:type="spellStart"/>
            <w:r w:rsidRPr="0014410A">
              <w:rPr>
                <w:rFonts w:eastAsia="等线"/>
                <w:i/>
                <w:color w:val="C00000"/>
              </w:rPr>
              <w:t>lpwus-StartRB</w:t>
            </w:r>
            <w:proofErr w:type="spellEnd"/>
            <w:r w:rsidRPr="0014410A">
              <w:rPr>
                <w:rFonts w:eastAsia="等线"/>
                <w:i/>
              </w:rPr>
              <w:t xml:space="preserve"> </w:t>
            </w:r>
            <w:r w:rsidRPr="0014410A">
              <w:rPr>
                <w:rFonts w:eastAsia="等线"/>
                <w:i/>
                <w:strike/>
                <w:color w:val="C00000"/>
              </w:rPr>
              <w:t>LP-</w:t>
            </w:r>
            <w:proofErr w:type="spellStart"/>
            <w:r w:rsidRPr="0014410A">
              <w:rPr>
                <w:rFonts w:eastAsia="等线"/>
                <w:i/>
                <w:strike/>
                <w:color w:val="C00000"/>
              </w:rPr>
              <w:t>WUS_startRB_CONNECTED</w:t>
            </w:r>
            <w:proofErr w:type="spellEnd"/>
            <w:r w:rsidRPr="0014410A">
              <w:rPr>
                <w:strike/>
                <w:color w:val="C00000"/>
              </w:rPr>
              <w:t xml:space="preserve"> </w:t>
            </w:r>
            <w:r w:rsidRPr="0014410A">
              <w:t xml:space="preserve">and </w:t>
            </w:r>
            <w:r w:rsidRPr="0014410A">
              <w:rPr>
                <w:lang w:eastAsia="zh-CN"/>
              </w:rPr>
              <w:t xml:space="preserve">operating in the RRC_CONNECTED state, the wake-up information bit </w:t>
            </w:r>
            <w:r w:rsidRPr="0014410A">
              <w:t>sequence</w:t>
            </w:r>
            <w:r w:rsidRPr="0014410A">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14410A">
              <w:t xml:space="preserve"> is the binary sequence of the codepoint as defined by </w:t>
            </w:r>
            <w:r w:rsidRPr="0014410A">
              <w:rPr>
                <w:rFonts w:eastAsia="等线"/>
              </w:rPr>
              <w:t xml:space="preserve">Clause 10.4D </w:t>
            </w:r>
            <w:r w:rsidRPr="0014410A">
              <w:rPr>
                <w:lang w:eastAsia="zh-CN"/>
              </w:rPr>
              <w:t xml:space="preserve">of [5, TS38.213],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14410A">
              <w:rPr>
                <w:lang w:eastAsia="zh-CN"/>
              </w:rPr>
              <w:t xml:space="preserve"> is </w:t>
            </w:r>
            <w:r w:rsidRPr="0014410A">
              <w:t>the most significant bit,</w:t>
            </w:r>
            <w:r w:rsidRPr="0014410A">
              <w:rPr>
                <w:lang w:eastAsia="zh-CN"/>
              </w:rPr>
              <w:t xml:space="preserve"> </w:t>
            </w:r>
            <m:oMath>
              <m:r>
                <w:rPr>
                  <w:rFonts w:ascii="Cambria Math" w:hAnsi="Cambria Math"/>
                </w:rPr>
                <m:t xml:space="preserve">K </m:t>
              </m:r>
            </m:oMath>
            <w:r w:rsidRPr="0014410A">
              <w:rPr>
                <w:lang w:eastAsia="zh-CN"/>
              </w:rPr>
              <w:t>is</w:t>
            </w:r>
            <m:oMath>
              <m:r>
                <w:rPr>
                  <w:rFonts w:ascii="Cambria Math" w:hAnsi="Cambria Math"/>
                  <w:lang w:eastAsia="zh-CN"/>
                </w:rPr>
                <m:t xml:space="preserve"> </m:t>
              </m:r>
            </m:oMath>
            <w:r w:rsidRPr="0014410A">
              <w:rPr>
                <w:lang w:eastAsia="zh-CN"/>
              </w:rPr>
              <w:t xml:space="preserve">provided by the higher layer parameter </w:t>
            </w:r>
            <w:proofErr w:type="spellStart"/>
            <w:r w:rsidRPr="0014410A">
              <w:rPr>
                <w:rFonts w:eastAsia="等线"/>
                <w:i/>
                <w:color w:val="C00000"/>
                <w:lang w:eastAsia="zh-CN"/>
              </w:rPr>
              <w:t>lpwus-NumOfBits</w:t>
            </w:r>
            <w:proofErr w:type="spellEnd"/>
            <w:r w:rsidRPr="0014410A">
              <w:rPr>
                <w:rFonts w:eastAsia="等线"/>
                <w:i/>
                <w:lang w:eastAsia="zh-CN"/>
              </w:rPr>
              <w:t xml:space="preserve"> </w:t>
            </w:r>
            <w:proofErr w:type="spellStart"/>
            <w:r w:rsidRPr="0014410A">
              <w:rPr>
                <w:rFonts w:eastAsia="等线"/>
                <w:i/>
                <w:strike/>
                <w:color w:val="C00000"/>
                <w:lang w:eastAsia="zh-CN"/>
              </w:rPr>
              <w:t>Num</w:t>
            </w:r>
            <w:r w:rsidRPr="0014410A">
              <w:rPr>
                <w:rFonts w:eastAsia="等线"/>
                <w:i/>
                <w:strike/>
                <w:color w:val="C00000"/>
              </w:rPr>
              <w:t>_info_bits_WUS_CONNECTED</w:t>
            </w:r>
            <w:proofErr w:type="spellEnd"/>
            <w:r w:rsidRPr="0014410A">
              <w:rPr>
                <w:iCs/>
              </w:rPr>
              <w:t>.</w:t>
            </w:r>
          </w:p>
          <w:p w14:paraId="2F334ECC" w14:textId="77777777" w:rsidR="000E68E4" w:rsidRPr="0014410A" w:rsidRDefault="000E68E4">
            <w:pPr>
              <w:rPr>
                <w:rFonts w:ascii="Times New Roman" w:eastAsia="Yu Mincho" w:hAnsi="Times New Roman"/>
                <w:lang w:val="en-GB" w:eastAsia="ja-JP"/>
              </w:rPr>
            </w:pPr>
          </w:p>
          <w:p w14:paraId="2F334ECD" w14:textId="77777777" w:rsidR="000E68E4" w:rsidRPr="0014410A" w:rsidRDefault="000E68E4">
            <w:pPr>
              <w:rPr>
                <w:rFonts w:ascii="Times New Roman" w:eastAsia="Yu Mincho" w:hAnsi="Times New Roman"/>
                <w:lang w:val="en-GB" w:eastAsia="ja-JP"/>
              </w:rPr>
            </w:pPr>
          </w:p>
          <w:p w14:paraId="2F334ECE"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CF" w14:textId="77777777" w:rsidR="000E68E4" w:rsidRPr="0014410A" w:rsidRDefault="00F36F71">
            <w:pPr>
              <w:rPr>
                <w:rFonts w:ascii="Times New Roman" w:eastAsia="Yu Mincho" w:hAnsi="Times New Roman"/>
                <w:lang w:val="en-GB" w:eastAsia="ja-JP"/>
              </w:rPr>
            </w:pPr>
            <w:r w:rsidRPr="0014410A">
              <w:rPr>
                <w:rFonts w:ascii="Times New Roman" w:hAnsi="Times New Roman"/>
                <w:szCs w:val="20"/>
                <w:lang w:eastAsia="zh-CN"/>
              </w:rPr>
              <w:t>--------------------------------------End of Text Proposal on 3GPP TS 38.21</w:t>
            </w:r>
            <w:r w:rsidRPr="0014410A">
              <w:rPr>
                <w:rFonts w:ascii="Times New Roman" w:hAnsi="Times New Roman"/>
                <w:lang w:eastAsia="zh-CN"/>
              </w:rPr>
              <w:t>2</w:t>
            </w:r>
            <w:r w:rsidRPr="0014410A">
              <w:rPr>
                <w:rFonts w:ascii="Times New Roman" w:hAnsi="Times New Roman"/>
                <w:szCs w:val="20"/>
                <w:lang w:eastAsia="zh-CN"/>
              </w:rPr>
              <w:t xml:space="preserve"> V19.0.0 ------------------</w:t>
            </w:r>
          </w:p>
        </w:tc>
      </w:tr>
    </w:tbl>
    <w:p w14:paraId="2F334ED1" w14:textId="77777777" w:rsidR="000E68E4" w:rsidRPr="0014410A" w:rsidRDefault="000E68E4">
      <w:pPr>
        <w:rPr>
          <w:rFonts w:ascii="Times New Roman" w:eastAsia="Yu Mincho" w:hAnsi="Times New Roman"/>
          <w:lang w:val="en-GB" w:eastAsia="ja-JP"/>
        </w:rPr>
      </w:pPr>
    </w:p>
    <w:p w14:paraId="2F334ED2" w14:textId="77777777" w:rsidR="000E68E4" w:rsidRPr="0014410A" w:rsidRDefault="00F36F71">
      <w:pPr>
        <w:pStyle w:val="0Maintext"/>
        <w:ind w:firstLine="0"/>
        <w:rPr>
          <w:rFonts w:eastAsiaTheme="minorEastAsia" w:cs="Times New Roman"/>
          <w:lang w:eastAsia="zh-CN"/>
        </w:rPr>
      </w:pPr>
      <w:r w:rsidRPr="0014410A">
        <w:rPr>
          <w:rFonts w:eastAsiaTheme="minorEastAsia" w:cs="Times New Roman"/>
          <w:lang w:eastAsia="zh-CN"/>
        </w:rPr>
        <w:t xml:space="preserve">Both TP4 and TP5 provides RRC parameter alignment on Starting PRB for LP-WUS for section 7.4 in TS 38.212. In addition, TP5 provides RRC parameter alignment for other parameters in this section.   </w:t>
      </w:r>
    </w:p>
    <w:p w14:paraId="2F334ED3" w14:textId="77777777" w:rsidR="000E68E4" w:rsidRPr="0014410A" w:rsidRDefault="00F36F71">
      <w:pPr>
        <w:keepNext/>
        <w:tabs>
          <w:tab w:val="left" w:pos="-5500"/>
        </w:tabs>
        <w:spacing w:before="120" w:after="60"/>
        <w:ind w:right="200"/>
        <w:outlineLvl w:val="3"/>
        <w:rPr>
          <w:rFonts w:ascii="Times New Roman" w:eastAsiaTheme="minorEastAsia" w:hAnsi="Times New Roman"/>
          <w:b/>
          <w:lang w:eastAsia="zh-CN"/>
        </w:rPr>
      </w:pPr>
      <w:r w:rsidRPr="0014410A">
        <w:rPr>
          <w:rFonts w:ascii="Times New Roman" w:eastAsia="微软雅黑" w:hAnsi="Times New Roman"/>
          <w:b/>
          <w:bCs/>
          <w:iCs/>
          <w:szCs w:val="20"/>
          <w:lang w:val="en-GB" w:eastAsia="zh-CN"/>
        </w:rPr>
        <w:t xml:space="preserve">[FL1] Proposal </w:t>
      </w:r>
      <w:r w:rsidRPr="0014410A">
        <w:rPr>
          <w:rFonts w:ascii="Times New Roman" w:eastAsia="微软雅黑" w:hAnsi="Times New Roman"/>
          <w:b/>
          <w:bCs/>
          <w:iCs/>
          <w:szCs w:val="20"/>
          <w:lang w:eastAsia="zh-CN"/>
        </w:rPr>
        <w:t>3.1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2</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val="en-GB" w:eastAsia="zh-CN"/>
        </w:rPr>
        <w:t xml:space="preserve">Adopt TP5 </w:t>
      </w:r>
      <w:r w:rsidRPr="0014410A">
        <w:rPr>
          <w:rFonts w:ascii="Times New Roman" w:eastAsiaTheme="minorEastAsia" w:hAnsi="Times New Roman"/>
          <w:b/>
          <w:lang w:eastAsia="zh-CN"/>
        </w:rPr>
        <w:t>to section 7.4, TS 38.212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ED7" w14:textId="77777777">
        <w:tc>
          <w:tcPr>
            <w:tcW w:w="1355" w:type="dxa"/>
            <w:shd w:val="clear" w:color="auto" w:fill="D9D9D9" w:themeFill="background1" w:themeFillShade="D9"/>
          </w:tcPr>
          <w:bookmarkEnd w:id="71"/>
          <w:p w14:paraId="2F334ED4"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ED5"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Y/N</w:t>
            </w:r>
          </w:p>
        </w:tc>
        <w:tc>
          <w:tcPr>
            <w:tcW w:w="6149" w:type="dxa"/>
            <w:shd w:val="clear" w:color="auto" w:fill="D9D9D9" w:themeFill="background1" w:themeFillShade="D9"/>
          </w:tcPr>
          <w:p w14:paraId="2F334ED6"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EDB" w14:textId="77777777">
        <w:tc>
          <w:tcPr>
            <w:tcW w:w="1355" w:type="dxa"/>
          </w:tcPr>
          <w:p w14:paraId="2F334ED8"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ED9"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4EDA"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DF" w14:textId="77777777">
        <w:tc>
          <w:tcPr>
            <w:tcW w:w="1355" w:type="dxa"/>
          </w:tcPr>
          <w:p w14:paraId="2F334EDC"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563" w:type="dxa"/>
          </w:tcPr>
          <w:p w14:paraId="2F334EDD"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DE"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E3" w14:textId="77777777">
        <w:tc>
          <w:tcPr>
            <w:tcW w:w="1355" w:type="dxa"/>
          </w:tcPr>
          <w:p w14:paraId="2F334EE0"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563" w:type="dxa"/>
          </w:tcPr>
          <w:p w14:paraId="2F334EE1"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E2"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E7" w14:textId="77777777">
        <w:tc>
          <w:tcPr>
            <w:tcW w:w="1355" w:type="dxa"/>
          </w:tcPr>
          <w:p w14:paraId="2F334EE4"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DOCOMO</w:t>
            </w:r>
          </w:p>
        </w:tc>
        <w:tc>
          <w:tcPr>
            <w:tcW w:w="1563" w:type="dxa"/>
          </w:tcPr>
          <w:p w14:paraId="2F334EE5"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4EE6"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EB" w14:textId="77777777">
        <w:tc>
          <w:tcPr>
            <w:tcW w:w="1355" w:type="dxa"/>
          </w:tcPr>
          <w:p w14:paraId="2F334EE8"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563" w:type="dxa"/>
          </w:tcPr>
          <w:p w14:paraId="2F334EE9"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EA"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EF" w14:textId="77777777">
        <w:tc>
          <w:tcPr>
            <w:tcW w:w="1355" w:type="dxa"/>
          </w:tcPr>
          <w:p w14:paraId="2F334EEC" w14:textId="77777777" w:rsidR="000E68E4" w:rsidRPr="0014410A" w:rsidRDefault="00F36F71">
            <w:pPr>
              <w:ind w:right="200"/>
              <w:rPr>
                <w:rFonts w:ascii="Times New Roman" w:eastAsia="Yu Mincho" w:hAnsi="Times New Roman"/>
                <w:lang w:eastAsia="ja-JP"/>
              </w:rPr>
            </w:pPr>
            <w:r w:rsidRPr="0014410A">
              <w:rPr>
                <w:rFonts w:ascii="Times New Roman" w:eastAsiaTheme="minorEastAsia" w:hAnsi="Times New Roman"/>
                <w:lang w:eastAsia="zh-CN"/>
              </w:rPr>
              <w:t>Samsung</w:t>
            </w:r>
          </w:p>
        </w:tc>
        <w:tc>
          <w:tcPr>
            <w:tcW w:w="1563" w:type="dxa"/>
          </w:tcPr>
          <w:p w14:paraId="2F334EED" w14:textId="77777777" w:rsidR="000E68E4" w:rsidRPr="0014410A" w:rsidRDefault="00F36F71">
            <w:pPr>
              <w:ind w:left="200" w:right="200"/>
              <w:rPr>
                <w:rFonts w:ascii="Times New Roman" w:eastAsia="Yu Mincho" w:hAnsi="Times New Roman"/>
                <w:lang w:eastAsia="ja-JP"/>
              </w:rPr>
            </w:pPr>
            <w:r w:rsidRPr="0014410A">
              <w:rPr>
                <w:rFonts w:ascii="Times New Roman" w:eastAsiaTheme="minorEastAsia" w:hAnsi="Times New Roman"/>
                <w:lang w:eastAsia="zh-CN"/>
              </w:rPr>
              <w:t>Y</w:t>
            </w:r>
          </w:p>
        </w:tc>
        <w:tc>
          <w:tcPr>
            <w:tcW w:w="6149" w:type="dxa"/>
          </w:tcPr>
          <w:p w14:paraId="2F334EEE"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F3" w14:textId="77777777">
        <w:tc>
          <w:tcPr>
            <w:tcW w:w="1355" w:type="dxa"/>
          </w:tcPr>
          <w:p w14:paraId="2F334EF0"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LGE</w:t>
            </w:r>
          </w:p>
        </w:tc>
        <w:tc>
          <w:tcPr>
            <w:tcW w:w="1563" w:type="dxa"/>
          </w:tcPr>
          <w:p w14:paraId="2F334EF1"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F2"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EF7" w14:textId="77777777" w:rsidTr="00F36F71">
        <w:trPr>
          <w:trHeight w:val="70"/>
        </w:trPr>
        <w:tc>
          <w:tcPr>
            <w:tcW w:w="1355" w:type="dxa"/>
          </w:tcPr>
          <w:p w14:paraId="2F334EF4"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Apple</w:t>
            </w:r>
          </w:p>
        </w:tc>
        <w:tc>
          <w:tcPr>
            <w:tcW w:w="1563" w:type="dxa"/>
          </w:tcPr>
          <w:p w14:paraId="2F334EF5"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EF6" w14:textId="77777777" w:rsidR="000E68E4" w:rsidRPr="0014410A" w:rsidRDefault="000E68E4">
            <w:pPr>
              <w:ind w:right="200"/>
              <w:rPr>
                <w:rFonts w:ascii="Times New Roman" w:eastAsiaTheme="minorEastAsia" w:hAnsi="Times New Roman"/>
                <w:color w:val="000000" w:themeColor="text1"/>
                <w:lang w:eastAsia="zh-CN"/>
              </w:rPr>
            </w:pPr>
          </w:p>
        </w:tc>
      </w:tr>
      <w:tr w:rsidR="00F36F71" w:rsidRPr="0014410A" w14:paraId="4DD130F4" w14:textId="77777777" w:rsidTr="00F36F71">
        <w:trPr>
          <w:trHeight w:val="70"/>
        </w:trPr>
        <w:tc>
          <w:tcPr>
            <w:tcW w:w="1355" w:type="dxa"/>
          </w:tcPr>
          <w:p w14:paraId="573C4160" w14:textId="10CFC58F" w:rsidR="00F36F71"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Nokia</w:t>
            </w:r>
          </w:p>
        </w:tc>
        <w:tc>
          <w:tcPr>
            <w:tcW w:w="1563" w:type="dxa"/>
          </w:tcPr>
          <w:p w14:paraId="3DA4E5C7" w14:textId="0DDAC430" w:rsidR="00F36F71"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7A0FDE54" w14:textId="77777777" w:rsidR="00F36F71" w:rsidRPr="0014410A" w:rsidRDefault="00F36F71">
            <w:pPr>
              <w:ind w:right="200"/>
              <w:rPr>
                <w:rFonts w:ascii="Times New Roman" w:eastAsiaTheme="minorEastAsia" w:hAnsi="Times New Roman"/>
                <w:color w:val="000000" w:themeColor="text1"/>
                <w:lang w:eastAsia="zh-CN"/>
              </w:rPr>
            </w:pPr>
          </w:p>
        </w:tc>
      </w:tr>
    </w:tbl>
    <w:p w14:paraId="2F334EF8" w14:textId="77777777" w:rsidR="000E68E4" w:rsidRPr="0014410A" w:rsidRDefault="000E68E4">
      <w:pPr>
        <w:rPr>
          <w:rFonts w:ascii="Times New Roman" w:eastAsia="Yu Mincho" w:hAnsi="Times New Roman"/>
          <w:lang w:val="en-GB" w:eastAsia="ja-JP"/>
        </w:rPr>
      </w:pPr>
    </w:p>
    <w:p w14:paraId="2F334EF9" w14:textId="77777777" w:rsidR="000E68E4" w:rsidRPr="0014410A" w:rsidRDefault="000E68E4">
      <w:pPr>
        <w:rPr>
          <w:rFonts w:ascii="Times New Roman" w:eastAsia="Yu Mincho" w:hAnsi="Times New Roman"/>
          <w:lang w:val="en-GB" w:eastAsia="ja-JP"/>
        </w:rPr>
      </w:pPr>
    </w:p>
    <w:p w14:paraId="2F334EFA"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sidRPr="0014410A">
        <w:rPr>
          <w:rFonts w:ascii="Times New Roman" w:eastAsiaTheme="minorEastAsia" w:hAnsi="Times New Roman"/>
          <w:szCs w:val="20"/>
          <w:lang w:eastAsia="zh-CN"/>
        </w:rPr>
        <w:t>TP to Update higher-layer parameter names in section 7.4.2.1 and 7.4.2.2 in TS 38.212 with TS 38.331</w:t>
      </w:r>
    </w:p>
    <w:p w14:paraId="2F334EFB" w14:textId="77777777" w:rsidR="000E68E4" w:rsidRPr="0014410A" w:rsidRDefault="00F36F71">
      <w:pPr>
        <w:pStyle w:val="B10"/>
        <w:ind w:left="0" w:firstLine="0"/>
        <w:rPr>
          <w:b/>
          <w:bCs/>
        </w:rPr>
      </w:pPr>
      <w:bookmarkStart w:id="72" w:name="_Hlk221565227"/>
      <w:r w:rsidRPr="0014410A">
        <w:rPr>
          <w:b/>
          <w:bCs/>
        </w:rPr>
        <w:t>TP6: [Samsung]</w:t>
      </w:r>
    </w:p>
    <w:tbl>
      <w:tblPr>
        <w:tblStyle w:val="afffc"/>
        <w:tblW w:w="0" w:type="auto"/>
        <w:tblLook w:val="04A0" w:firstRow="1" w:lastRow="0" w:firstColumn="1" w:lastColumn="0" w:noHBand="0" w:noVBand="1"/>
      </w:tblPr>
      <w:tblGrid>
        <w:gridCol w:w="8630"/>
      </w:tblGrid>
      <w:tr w:rsidR="000E68E4" w:rsidRPr="0014410A" w14:paraId="2F334F0F" w14:textId="77777777">
        <w:tc>
          <w:tcPr>
            <w:tcW w:w="9060" w:type="dxa"/>
          </w:tcPr>
          <w:p w14:paraId="2F334EFC" w14:textId="77777777" w:rsidR="000E68E4" w:rsidRPr="0014410A" w:rsidRDefault="00F36F71">
            <w:pPr>
              <w:jc w:val="center"/>
              <w:rPr>
                <w:rFonts w:ascii="Times New Roman" w:hAnsi="Times New Roman"/>
                <w:szCs w:val="20"/>
                <w:lang w:eastAsia="zh-CN"/>
              </w:rPr>
            </w:pPr>
            <w:r w:rsidRPr="0014410A">
              <w:rPr>
                <w:rFonts w:ascii="Times New Roman" w:hAnsi="Times New Roman"/>
                <w:szCs w:val="20"/>
                <w:lang w:eastAsia="zh-CN"/>
              </w:rPr>
              <w:t>---------------------------------Start of Text Proposal on 3GPP TS 38.212 V19.0.0-----------------------</w:t>
            </w:r>
          </w:p>
          <w:p w14:paraId="2F334EFD" w14:textId="77777777" w:rsidR="000E68E4" w:rsidRPr="0014410A" w:rsidRDefault="000E68E4">
            <w:pPr>
              <w:jc w:val="center"/>
              <w:rPr>
                <w:rFonts w:ascii="Times New Roman" w:hAnsi="Times New Roman"/>
                <w:color w:val="FF0000"/>
                <w:szCs w:val="20"/>
                <w:lang w:eastAsia="zh-CN"/>
              </w:rPr>
            </w:pPr>
          </w:p>
          <w:p w14:paraId="2F334EFE"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EFF" w14:textId="77777777" w:rsidR="000E68E4" w:rsidRPr="0014410A" w:rsidRDefault="00F36F71">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73" w:name="_Toc201842563"/>
            <w:r w:rsidRPr="0014410A">
              <w:rPr>
                <w:rFonts w:ascii="Times New Roman" w:eastAsiaTheme="minorEastAsia" w:hAnsi="Times New Roman"/>
                <w:sz w:val="24"/>
                <w:szCs w:val="20"/>
                <w:lang w:val="en-GB" w:eastAsia="zh-CN"/>
              </w:rPr>
              <w:t>7.4.2.1</w:t>
            </w:r>
            <w:r w:rsidRPr="0014410A">
              <w:rPr>
                <w:rFonts w:ascii="Times New Roman" w:eastAsiaTheme="minorEastAsia" w:hAnsi="Times New Roman"/>
                <w:sz w:val="24"/>
                <w:szCs w:val="20"/>
                <w:lang w:val="en-GB" w:eastAsia="zh-CN"/>
              </w:rPr>
              <w:tab/>
              <w:t>Rate matching for OOK modulation</w:t>
            </w:r>
            <w:bookmarkEnd w:id="73"/>
          </w:p>
          <w:p w14:paraId="2F334F00" w14:textId="77777777" w:rsidR="000E68E4" w:rsidRPr="0014410A" w:rsidRDefault="00F36F71">
            <w:pPr>
              <w:overflowPunct w:val="0"/>
              <w:autoSpaceDE w:val="0"/>
              <w:autoSpaceDN w:val="0"/>
              <w:adjustRightInd w:val="0"/>
              <w:spacing w:after="180"/>
              <w:textAlignment w:val="baseline"/>
              <w:rPr>
                <w:rFonts w:ascii="Times New Roman" w:eastAsia="等线" w:hAnsi="Times New Roman"/>
                <w:szCs w:val="20"/>
                <w:lang w:val="en-GB" w:eastAsia="zh-CN"/>
              </w:rPr>
            </w:pPr>
            <w:r w:rsidRPr="0014410A">
              <w:rPr>
                <w:rFonts w:ascii="Times New Roman" w:eastAsia="等线" w:hAnsi="Times New Roman"/>
                <w:szCs w:val="20"/>
                <w:lang w:val="en-GB"/>
              </w:rPr>
              <w:t>The</w:t>
            </w:r>
            <w:r w:rsidRPr="0014410A">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sidRPr="0014410A">
              <w:rPr>
                <w:rFonts w:ascii="Times New Roman" w:eastAsia="宋体" w:hAnsi="Times New Roman"/>
                <w:szCs w:val="20"/>
                <w:lang w:val="en-GB"/>
              </w:rPr>
              <w:t>.</w:t>
            </w:r>
          </w:p>
          <w:p w14:paraId="2F334F01" w14:textId="77777777" w:rsidR="000E68E4" w:rsidRPr="0014410A" w:rsidRDefault="00F36F71">
            <w:pPr>
              <w:spacing w:after="180"/>
              <w:rPr>
                <w:rFonts w:ascii="Times New Roman" w:eastAsia="等线" w:hAnsi="Times New Roman"/>
                <w:szCs w:val="20"/>
                <w:lang w:val="en-GB" w:eastAsia="zh-CN"/>
              </w:rPr>
            </w:pPr>
            <w:r w:rsidRPr="0014410A">
              <w:rPr>
                <w:rFonts w:ascii="Times New Roman" w:eastAsia="等线" w:hAnsi="Times New Roman"/>
                <w:szCs w:val="20"/>
                <w:lang w:val="en-GB"/>
              </w:rPr>
              <w:lastRenderedPageBreak/>
              <w:t>Rate</w:t>
            </w:r>
            <w:r w:rsidRPr="0014410A">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sidRPr="0014410A">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sidRPr="0014410A">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sidRPr="0014410A">
              <w:rPr>
                <w:rFonts w:ascii="Times New Roman" w:eastAsia="等线" w:hAnsi="Times New Roman"/>
                <w:szCs w:val="20"/>
                <w:lang w:val="en-GB" w:eastAsia="zh-CN"/>
              </w:rPr>
              <w:t>, where</w:t>
            </w:r>
          </w:p>
          <w:p w14:paraId="2F334F02" w14:textId="77777777" w:rsidR="000E68E4" w:rsidRPr="0014410A" w:rsidRDefault="00F36F71">
            <w:pPr>
              <w:overflowPunct w:val="0"/>
              <w:autoSpaceDE w:val="0"/>
              <w:autoSpaceDN w:val="0"/>
              <w:adjustRightInd w:val="0"/>
              <w:spacing w:after="180"/>
              <w:ind w:left="568" w:hanging="284"/>
              <w:textAlignment w:val="baseline"/>
              <w:rPr>
                <w:rFonts w:ascii="Times New Roman" w:eastAsia="宋体" w:hAnsi="Times New Roman"/>
                <w:szCs w:val="20"/>
                <w:lang w:val="en-GB"/>
              </w:rPr>
            </w:pPr>
            <w:r w:rsidRPr="0014410A">
              <w:rPr>
                <w:rFonts w:ascii="Times New Roman" w:eastAsia="宋体" w:hAnsi="Times New Roman"/>
                <w:szCs w:val="20"/>
                <w:lang w:val="en-GB"/>
              </w:rPr>
              <w:t>-</w:t>
            </w:r>
            <w:r w:rsidRPr="0014410A">
              <w:rPr>
                <w:rFonts w:ascii="Times New Roman" w:eastAsia="宋体" w:hAnsi="Times New Roman"/>
                <w:szCs w:val="20"/>
                <w:lang w:val="en-GB"/>
              </w:rPr>
              <w:tab/>
              <w:t xml:space="preserve">for a UE configured with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LP-WUS_LP-</w:t>
            </w:r>
            <w:proofErr w:type="spellStart"/>
            <w:r w:rsidRPr="0014410A">
              <w:rPr>
                <w:rFonts w:ascii="Times New Roman" w:eastAsiaTheme="minorEastAsia" w:hAnsi="Times New Roman"/>
                <w:i/>
                <w:strike/>
                <w:color w:val="FF0000"/>
                <w:szCs w:val="20"/>
                <w:lang w:val="en-GB"/>
              </w:rPr>
              <w:t>SS_startRB_IDLE_INACTIVE</w:t>
            </w:r>
            <w:proofErr w:type="spellEnd"/>
            <w:r w:rsidRPr="0014410A">
              <w:rPr>
                <w:rFonts w:ascii="Times New Roman" w:eastAsiaTheme="minorEastAsia" w:hAnsi="Times New Roman"/>
                <w:color w:val="FF0000"/>
                <w:szCs w:val="20"/>
                <w:lang w:val="en-GB"/>
              </w:rPr>
              <w:t xml:space="preserve"> </w:t>
            </w:r>
            <w:proofErr w:type="spellStart"/>
            <w:r w:rsidRPr="0014410A">
              <w:rPr>
                <w:rFonts w:ascii="Times New Roman" w:eastAsiaTheme="minorEastAsia" w:hAnsi="Times New Roman"/>
                <w:i/>
                <w:iCs/>
                <w:color w:val="FF0000"/>
                <w:szCs w:val="20"/>
                <w:lang w:val="en-GB"/>
              </w:rPr>
              <w:t>lpwus</w:t>
            </w:r>
            <w:proofErr w:type="spellEnd"/>
            <w:r w:rsidRPr="0014410A">
              <w:rPr>
                <w:rFonts w:ascii="Times New Roman" w:eastAsiaTheme="minorEastAsia" w:hAnsi="Times New Roman"/>
                <w:i/>
                <w:iCs/>
                <w:color w:val="FF0000"/>
                <w:szCs w:val="20"/>
                <w:lang w:val="en-GB"/>
              </w:rPr>
              <w:t>-LPSS-</w:t>
            </w:r>
            <w:proofErr w:type="spellStart"/>
            <w:r w:rsidRPr="0014410A">
              <w:rPr>
                <w:rFonts w:ascii="Times New Roman" w:eastAsiaTheme="minorEastAsia" w:hAnsi="Times New Roman"/>
                <w:i/>
                <w:iCs/>
                <w:color w:val="FF0000"/>
                <w:szCs w:val="20"/>
                <w:lang w:val="en-GB"/>
              </w:rPr>
              <w:t>StartRB</w:t>
            </w:r>
            <w:proofErr w:type="spellEnd"/>
            <w:r w:rsidRPr="0014410A">
              <w:rPr>
                <w:rFonts w:ascii="Times New Roman" w:eastAsia="宋体" w:hAnsi="Times New Roman"/>
                <w:szCs w:val="20"/>
                <w:lang w:val="en-GB"/>
              </w:rPr>
              <w:t xml:space="preserve"> and </w:t>
            </w:r>
            <w:r w:rsidRPr="0014410A">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t>
            </w:r>
            <w:proofErr w:type="spellStart"/>
            <w:r w:rsidRPr="0014410A">
              <w:rPr>
                <w:rFonts w:ascii="Times New Roman" w:eastAsiaTheme="minorEastAsia" w:hAnsi="Times New Roman"/>
                <w:i/>
                <w:strike/>
                <w:color w:val="FF0000"/>
                <w:szCs w:val="20"/>
                <w:lang w:val="en-GB"/>
              </w:rPr>
              <w:t>WUS_ActualMO_duration_IDLE</w:t>
            </w:r>
            <w:proofErr w:type="spellEnd"/>
            <w:r w:rsidRPr="0014410A">
              <w:rPr>
                <w:rFonts w:ascii="Times New Roman" w:eastAsiaTheme="minorEastAsia" w:hAnsi="Times New Roman"/>
                <w:i/>
                <w:strike/>
                <w:color w:val="FF0000"/>
                <w:szCs w:val="20"/>
                <w:lang w:val="en-GB"/>
              </w:rPr>
              <w:t>/INACTIVE</w:t>
            </w:r>
            <w:r w:rsidRPr="0014410A">
              <w:rPr>
                <w:rFonts w:ascii="Times New Roman" w:eastAsiaTheme="minorEastAsia" w:hAnsi="Times New Roman"/>
                <w:i/>
                <w:color w:val="FF0000"/>
                <w:szCs w:val="20"/>
                <w:lang w:val="en-GB"/>
              </w:rPr>
              <w:t xml:space="preserve"> </w:t>
            </w:r>
            <w:proofErr w:type="spellStart"/>
            <w:r w:rsidRPr="0014410A">
              <w:rPr>
                <w:rFonts w:ascii="Times New Roman" w:eastAsiaTheme="minorEastAsia" w:hAnsi="Times New Roman"/>
                <w:i/>
                <w:color w:val="FF0000"/>
                <w:szCs w:val="20"/>
                <w:lang w:val="en-GB"/>
              </w:rPr>
              <w:t>lpwus-ActualDuration</w:t>
            </w:r>
            <w:proofErr w:type="spellEnd"/>
            <w:r w:rsidRPr="0014410A">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eastAsia="zh-CN"/>
              </w:rPr>
              <w:t>LP-</w:t>
            </w:r>
            <w:proofErr w:type="spellStart"/>
            <w:r w:rsidRPr="0014410A">
              <w:rPr>
                <w:rFonts w:ascii="Times New Roman" w:eastAsiaTheme="minorEastAsia" w:hAnsi="Times New Roman"/>
                <w:i/>
                <w:strike/>
                <w:color w:val="FF0000"/>
                <w:szCs w:val="20"/>
                <w:lang w:val="en-GB" w:eastAsia="zh-CN"/>
              </w:rPr>
              <w:t>WUS_Mvalue_IDLE</w:t>
            </w:r>
            <w:proofErr w:type="spellEnd"/>
            <w:r w:rsidRPr="0014410A">
              <w:rPr>
                <w:rFonts w:ascii="Times New Roman" w:eastAsiaTheme="minorEastAsia" w:hAnsi="Times New Roman"/>
                <w:i/>
                <w:strike/>
                <w:color w:val="FF0000"/>
                <w:szCs w:val="20"/>
                <w:lang w:val="en-GB" w:eastAsia="zh-CN"/>
              </w:rPr>
              <w:t>/INACTIVE</w:t>
            </w:r>
            <w:r w:rsidRPr="0014410A">
              <w:rPr>
                <w:rFonts w:ascii="Times New Roman" w:eastAsiaTheme="minorEastAsia" w:hAnsi="Times New Roman"/>
                <w:i/>
                <w:color w:val="FF0000"/>
                <w:szCs w:val="20"/>
                <w:lang w:val="en-GB" w:eastAsia="zh-CN"/>
              </w:rPr>
              <w:t xml:space="preserve"> lpwus-MvalueAndSeqConfigFR1 </w:t>
            </w:r>
            <w:r w:rsidRPr="0014410A">
              <w:rPr>
                <w:rFonts w:ascii="Times New Roman" w:eastAsiaTheme="minorEastAsia" w:hAnsi="Times New Roman"/>
                <w:iCs/>
                <w:color w:val="FF0000"/>
                <w:szCs w:val="20"/>
                <w:lang w:val="en-GB" w:eastAsia="zh-CN"/>
              </w:rPr>
              <w:t>or</w:t>
            </w:r>
            <w:r w:rsidRPr="0014410A">
              <w:rPr>
                <w:rFonts w:ascii="Times New Roman" w:eastAsiaTheme="minorEastAsia" w:hAnsi="Times New Roman"/>
                <w:i/>
                <w:color w:val="FF0000"/>
                <w:szCs w:val="20"/>
                <w:lang w:val="en-GB" w:eastAsia="zh-CN"/>
              </w:rPr>
              <w:t xml:space="preserve"> lpwus-MvalueAndSeqConfigFR2</w:t>
            </w:r>
            <w:r w:rsidRPr="0014410A">
              <w:rPr>
                <w:rFonts w:ascii="Times New Roman" w:eastAsiaTheme="minorEastAsia" w:hAnsi="Times New Roman"/>
                <w:i/>
                <w:szCs w:val="20"/>
                <w:lang w:val="en-GB" w:eastAsia="zh-CN"/>
              </w:rPr>
              <w:t>;</w:t>
            </w:r>
            <w:r w:rsidRPr="0014410A">
              <w:rPr>
                <w:rFonts w:ascii="Times New Roman" w:eastAsia="宋体" w:hAnsi="Times New Roman"/>
                <w:szCs w:val="20"/>
                <w:lang w:val="en-GB" w:eastAsia="zh-CN"/>
              </w:rPr>
              <w:t xml:space="preserve"> </w:t>
            </w:r>
            <w:r w:rsidRPr="0014410A">
              <w:rPr>
                <w:rFonts w:ascii="Times New Roman" w:eastAsia="宋体" w:hAnsi="Times New Roman"/>
                <w:szCs w:val="20"/>
                <w:lang w:val="en-GB"/>
              </w:rPr>
              <w:t xml:space="preserve">   </w:t>
            </w:r>
          </w:p>
          <w:p w14:paraId="2F334F03" w14:textId="77777777" w:rsidR="000E68E4" w:rsidRPr="0014410A" w:rsidRDefault="00F36F71">
            <w:pPr>
              <w:overflowPunct w:val="0"/>
              <w:autoSpaceDE w:val="0"/>
              <w:autoSpaceDN w:val="0"/>
              <w:adjustRightInd w:val="0"/>
              <w:spacing w:after="180"/>
              <w:ind w:left="568" w:hanging="284"/>
              <w:textAlignment w:val="baseline"/>
              <w:rPr>
                <w:rFonts w:ascii="Times New Roman" w:eastAsia="宋体" w:hAnsi="Times New Roman"/>
                <w:szCs w:val="20"/>
                <w:lang w:val="en-GB"/>
              </w:rPr>
            </w:pPr>
            <w:r w:rsidRPr="0014410A">
              <w:rPr>
                <w:rFonts w:ascii="Times New Roman" w:eastAsia="宋体" w:hAnsi="Times New Roman"/>
                <w:szCs w:val="20"/>
                <w:lang w:val="en-GB"/>
              </w:rPr>
              <w:t>-</w:t>
            </w:r>
            <w:r w:rsidRPr="0014410A">
              <w:rPr>
                <w:rFonts w:ascii="Times New Roman" w:eastAsia="宋体" w:hAnsi="Times New Roman"/>
                <w:szCs w:val="20"/>
                <w:lang w:val="en-GB"/>
              </w:rPr>
              <w:tab/>
              <w:t xml:space="preserve">for a UE configured with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zCs w:val="20"/>
                <w:lang w:val="en-GB"/>
              </w:rPr>
              <w:t>LP-</w:t>
            </w:r>
            <w:proofErr w:type="spellStart"/>
            <w:r w:rsidRPr="0014410A">
              <w:rPr>
                <w:rFonts w:ascii="Times New Roman" w:eastAsiaTheme="minorEastAsia" w:hAnsi="Times New Roman"/>
                <w:i/>
                <w:szCs w:val="20"/>
                <w:lang w:val="en-GB"/>
              </w:rPr>
              <w:t>WUS_startRB_CONNECTED</w:t>
            </w:r>
            <w:proofErr w:type="spellEnd"/>
            <w:r w:rsidRPr="0014410A">
              <w:rPr>
                <w:rFonts w:ascii="Times New Roman" w:eastAsia="宋体" w:hAnsi="Times New Roman"/>
                <w:szCs w:val="20"/>
                <w:lang w:val="en-GB"/>
              </w:rPr>
              <w:t xml:space="preserve"> and </w:t>
            </w:r>
            <w:r w:rsidRPr="0014410A">
              <w:rPr>
                <w:rFonts w:ascii="Times New Roman" w:eastAsia="宋体" w:hAnsi="Times New Roman"/>
                <w:szCs w:val="20"/>
                <w:lang w:val="en-GB" w:eastAsia="zh-CN"/>
              </w:rPr>
              <w:t>operating in the RRC_CONNECTED state,</w:t>
            </w:r>
            <w:r w:rsidRPr="0014410A">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rPr>
              <w:t>LP-</w:t>
            </w:r>
            <w:proofErr w:type="spellStart"/>
            <w:r w:rsidRPr="0014410A">
              <w:rPr>
                <w:rFonts w:ascii="Times New Roman" w:eastAsiaTheme="minorEastAsia" w:hAnsi="Times New Roman"/>
                <w:i/>
                <w:strike/>
                <w:color w:val="FF0000"/>
                <w:szCs w:val="20"/>
                <w:lang w:val="en-GB"/>
              </w:rPr>
              <w:t>WUS_ActualMO_duration_CONNECTED</w:t>
            </w:r>
            <w:proofErr w:type="spellEnd"/>
            <w:r w:rsidRPr="0014410A">
              <w:rPr>
                <w:rFonts w:ascii="Times New Roman" w:eastAsiaTheme="minorEastAsia" w:hAnsi="Times New Roman"/>
                <w:i/>
                <w:color w:val="FF0000"/>
                <w:szCs w:val="20"/>
                <w:lang w:val="en-GB"/>
              </w:rPr>
              <w:t xml:space="preserve"> </w:t>
            </w:r>
            <w:proofErr w:type="spellStart"/>
            <w:r w:rsidRPr="0014410A">
              <w:rPr>
                <w:rFonts w:ascii="Times New Roman" w:eastAsiaTheme="minorEastAsia" w:hAnsi="Times New Roman"/>
                <w:i/>
                <w:color w:val="FF0000"/>
                <w:szCs w:val="20"/>
                <w:lang w:val="en-GB"/>
              </w:rPr>
              <w:t>lpwus-ActualDuration</w:t>
            </w:r>
            <w:proofErr w:type="spellEnd"/>
            <w:r w:rsidRPr="0014410A">
              <w:rPr>
                <w:rFonts w:ascii="Times New Roman" w:eastAsiaTheme="minorEastAsia" w:hAnsi="Times New Roman"/>
                <w:i/>
                <w:color w:val="FF0000"/>
                <w:szCs w:val="20"/>
                <w:lang w:val="en-GB"/>
              </w:rPr>
              <w:t xml:space="preserve"> </w:t>
            </w:r>
            <w:r w:rsidRPr="0014410A">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sidRPr="0014410A">
              <w:rPr>
                <w:rFonts w:ascii="Times New Roman" w:eastAsiaTheme="minorEastAsia" w:hAnsi="Times New Roman"/>
                <w:szCs w:val="20"/>
                <w:lang w:val="en-GB" w:eastAsia="zh-CN"/>
              </w:rPr>
              <w:t xml:space="preserve"> is configured by </w:t>
            </w:r>
            <w:r w:rsidRPr="0014410A">
              <w:rPr>
                <w:rFonts w:ascii="Times New Roman" w:eastAsiaTheme="minorEastAsia" w:hAnsi="Times New Roman"/>
                <w:szCs w:val="20"/>
                <w:lang w:val="en-GB"/>
              </w:rPr>
              <w:t xml:space="preserve">higher layer parameter </w:t>
            </w:r>
            <w:r w:rsidRPr="0014410A">
              <w:rPr>
                <w:rFonts w:ascii="Times New Roman" w:eastAsiaTheme="minorEastAsia" w:hAnsi="Times New Roman"/>
                <w:i/>
                <w:strike/>
                <w:color w:val="FF0000"/>
                <w:szCs w:val="20"/>
                <w:lang w:val="en-GB" w:eastAsia="zh-CN"/>
              </w:rPr>
              <w:t>LP-</w:t>
            </w:r>
            <w:proofErr w:type="spellStart"/>
            <w:r w:rsidRPr="0014410A">
              <w:rPr>
                <w:rFonts w:ascii="Times New Roman" w:eastAsiaTheme="minorEastAsia" w:hAnsi="Times New Roman"/>
                <w:i/>
                <w:strike/>
                <w:color w:val="FF0000"/>
                <w:szCs w:val="20"/>
                <w:lang w:val="en-GB" w:eastAsia="zh-CN"/>
              </w:rPr>
              <w:t>WUS_Mvalue_CONNECTED</w:t>
            </w:r>
            <w:proofErr w:type="spellEnd"/>
            <w:r w:rsidRPr="0014410A">
              <w:rPr>
                <w:rFonts w:ascii="Times New Roman" w:eastAsiaTheme="minorEastAsia" w:hAnsi="Times New Roman"/>
                <w:szCs w:val="20"/>
                <w:lang w:val="en-GB" w:eastAsia="zh-CN"/>
              </w:rPr>
              <w:t xml:space="preserve"> </w:t>
            </w:r>
            <w:r w:rsidRPr="0014410A">
              <w:rPr>
                <w:rFonts w:ascii="Times New Roman" w:eastAsiaTheme="minorEastAsia" w:hAnsi="Times New Roman"/>
                <w:i/>
                <w:iCs/>
                <w:color w:val="FF0000"/>
                <w:szCs w:val="20"/>
                <w:lang w:val="en-GB" w:eastAsia="zh-CN"/>
              </w:rPr>
              <w:t xml:space="preserve">lpwus-MvalueAndSeqConfigFR1 </w:t>
            </w:r>
            <w:r w:rsidRPr="0014410A">
              <w:rPr>
                <w:rFonts w:ascii="Times New Roman" w:eastAsiaTheme="minorEastAsia" w:hAnsi="Times New Roman"/>
                <w:color w:val="FF0000"/>
                <w:szCs w:val="20"/>
                <w:lang w:val="en-GB" w:eastAsia="zh-CN"/>
              </w:rPr>
              <w:t>or</w:t>
            </w:r>
            <w:r w:rsidRPr="0014410A">
              <w:rPr>
                <w:rFonts w:ascii="Times New Roman" w:eastAsiaTheme="minorEastAsia" w:hAnsi="Times New Roman"/>
                <w:i/>
                <w:iCs/>
                <w:color w:val="FF0000"/>
                <w:szCs w:val="20"/>
                <w:lang w:val="en-GB" w:eastAsia="zh-CN"/>
              </w:rPr>
              <w:t xml:space="preserve"> lpwus-MvalueAndSeqConfigFR2</w:t>
            </w:r>
            <w:r w:rsidRPr="0014410A">
              <w:rPr>
                <w:rFonts w:ascii="Times New Roman" w:eastAsiaTheme="minorEastAsia" w:hAnsi="Times New Roman"/>
                <w:szCs w:val="20"/>
                <w:lang w:val="en-GB" w:eastAsia="zh-CN"/>
              </w:rPr>
              <w:t>.</w:t>
            </w:r>
          </w:p>
          <w:p w14:paraId="2F334F04" w14:textId="77777777" w:rsidR="000E68E4" w:rsidRPr="0014410A" w:rsidRDefault="00F36F71">
            <w:pPr>
              <w:rPr>
                <w:rFonts w:ascii="Times New Roman" w:eastAsia="宋体" w:hAnsi="Times New Roman"/>
              </w:rPr>
            </w:pPr>
            <w:r w:rsidRPr="0014410A">
              <w:rPr>
                <w:rFonts w:ascii="Times New Roman" w:eastAsia="等线" w:hAnsi="Times New Roman"/>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sidRPr="0014410A">
              <w:rPr>
                <w:rFonts w:ascii="Times New Roman" w:eastAsia="宋体" w:hAnsi="Times New Roman"/>
              </w:rPr>
              <w:t>.</w:t>
            </w:r>
          </w:p>
          <w:p w14:paraId="2F334F05" w14:textId="77777777" w:rsidR="000E68E4" w:rsidRPr="0014410A" w:rsidRDefault="000E68E4">
            <w:pPr>
              <w:rPr>
                <w:rFonts w:ascii="Times New Roman" w:eastAsia="宋体" w:hAnsi="Times New Roman"/>
              </w:rPr>
            </w:pPr>
          </w:p>
          <w:p w14:paraId="2F334F06" w14:textId="77777777" w:rsidR="000E68E4" w:rsidRPr="0014410A" w:rsidRDefault="000E68E4">
            <w:pPr>
              <w:rPr>
                <w:rFonts w:ascii="Times New Roman" w:eastAsia="宋体" w:hAnsi="Times New Roman"/>
                <w:lang w:eastAsia="zh-CN"/>
              </w:rPr>
            </w:pPr>
          </w:p>
          <w:p w14:paraId="2F334F07" w14:textId="77777777" w:rsidR="000E68E4" w:rsidRPr="0014410A" w:rsidRDefault="00F36F71">
            <w:pPr>
              <w:tabs>
                <w:tab w:val="left" w:pos="1300"/>
              </w:tabs>
              <w:spacing w:line="276" w:lineRule="auto"/>
              <w:jc w:val="both"/>
              <w:rPr>
                <w:rFonts w:ascii="Times New Roman" w:eastAsiaTheme="minorEastAsia" w:hAnsi="Times New Roman"/>
                <w:sz w:val="24"/>
                <w:lang w:eastAsia="zh-CN"/>
              </w:rPr>
            </w:pPr>
            <w:bookmarkStart w:id="74" w:name="_Toc201842564"/>
            <w:r w:rsidRPr="0014410A">
              <w:rPr>
                <w:rFonts w:ascii="Times New Roman" w:eastAsiaTheme="minorEastAsia" w:hAnsi="Times New Roman"/>
                <w:sz w:val="24"/>
                <w:lang w:eastAsia="zh-CN"/>
              </w:rPr>
              <w:t>7.4.2.2</w:t>
            </w:r>
            <w:r w:rsidRPr="0014410A">
              <w:rPr>
                <w:rFonts w:ascii="Times New Roman" w:eastAsiaTheme="minorEastAsia" w:hAnsi="Times New Roman"/>
                <w:sz w:val="24"/>
                <w:lang w:eastAsia="zh-CN"/>
              </w:rPr>
              <w:tab/>
              <w:t>Rate matching for sequence modulation</w:t>
            </w:r>
            <w:bookmarkEnd w:id="74"/>
          </w:p>
          <w:p w14:paraId="2F334F08" w14:textId="77777777" w:rsidR="000E68E4" w:rsidRPr="0014410A" w:rsidRDefault="00F36F71">
            <w:pPr>
              <w:rPr>
                <w:rFonts w:ascii="Times New Roman" w:eastAsia="等线" w:hAnsi="Times New Roman"/>
                <w:lang w:eastAsia="zh-CN"/>
              </w:rPr>
            </w:pPr>
            <w:r w:rsidRPr="0014410A">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14410A">
              <w:rPr>
                <w:rFonts w:ascii="Times New Roman" w:eastAsia="等线" w:hAnsi="Times New Roman"/>
                <w:lang w:eastAsia="zh-CN"/>
              </w:rPr>
              <w:t>,</w:t>
            </w:r>
            <w:r w:rsidRPr="0014410A">
              <w:rPr>
                <w:rFonts w:ascii="Times New Roman" w:eastAsia="等线" w:hAnsi="Times New Roman"/>
              </w:rPr>
              <w:t xml:space="preserve"> where </w:t>
            </w:r>
            <m:oMath>
              <m:r>
                <w:rPr>
                  <w:rFonts w:ascii="Cambria Math" w:eastAsia="等线" w:hAnsi="Cambria Math"/>
                  <w:lang w:eastAsia="zh-CN"/>
                </w:rPr>
                <m:t>K</m:t>
              </m:r>
            </m:oMath>
            <w:r w:rsidRPr="0014410A">
              <w:rPr>
                <w:rFonts w:ascii="Times New Roman" w:eastAsia="等线" w:hAnsi="Times New Roman"/>
              </w:rPr>
              <w:t xml:space="preserve"> is the number of bits </w:t>
            </w:r>
            <w:r w:rsidRPr="0014410A">
              <w:rPr>
                <w:rFonts w:ascii="Times New Roman" w:eastAsia="等线" w:hAnsi="Times New Roman"/>
                <w:lang w:eastAsia="zh-CN"/>
              </w:rPr>
              <w:t>and</w:t>
            </w:r>
            <w:r w:rsidRPr="0014410A">
              <w:rPr>
                <w:rFonts w:ascii="Times New Roman" w:eastAsia="等线" w:hAnsi="Times New Roman"/>
              </w:rPr>
              <w:t xml:space="preserve"> </w:t>
            </w:r>
            <m:oMath>
              <m:r>
                <w:rPr>
                  <w:rFonts w:ascii="Cambria Math" w:eastAsia="等线" w:hAnsi="Cambria Math"/>
                  <w:lang w:eastAsia="zh-CN"/>
                </w:rPr>
                <m:t>K≤5</m:t>
              </m:r>
            </m:oMath>
            <w:r w:rsidRPr="0014410A">
              <w:rPr>
                <w:rFonts w:ascii="Times New Roman" w:eastAsia="等线" w:hAnsi="Times New Roman"/>
                <w:lang w:eastAsia="zh-CN"/>
              </w:rPr>
              <w:t>.</w:t>
            </w:r>
          </w:p>
          <w:p w14:paraId="2F334F09" w14:textId="77777777" w:rsidR="000E68E4" w:rsidRPr="0014410A" w:rsidRDefault="00F36F71">
            <w:pPr>
              <w:rPr>
                <w:rFonts w:ascii="Times New Roman" w:eastAsia="宋体" w:hAnsi="Times New Roman"/>
              </w:rPr>
            </w:pPr>
            <w:bookmarkStart w:id="75" w:name="_Hlk196325622"/>
            <w:r w:rsidRPr="0014410A">
              <w:rPr>
                <w:rFonts w:ascii="Times New Roman" w:eastAsia="等线" w:hAnsi="Times New Roman"/>
                <w:lang w:eastAsia="zh-CN"/>
              </w:rPr>
              <w:t xml:space="preserve">If </w:t>
            </w:r>
            <w:r w:rsidRPr="0014410A">
              <w:rPr>
                <w:rFonts w:ascii="Times New Roman" w:eastAsia="宋体" w:hAnsi="Times New Roman"/>
              </w:rPr>
              <w:t>the number of sequences</w:t>
            </w:r>
            <w:r w:rsidRPr="0014410A">
              <w:rPr>
                <w:rFonts w:ascii="Times New Roman" w:eastAsia="等线" w:hAnsi="Times New Roman"/>
                <w:lang w:eastAsia="zh-CN"/>
              </w:rPr>
              <w:t xml:space="preserve"> configured by higher layer parameter </w:t>
            </w:r>
            <w:proofErr w:type="spellStart"/>
            <w:r w:rsidRPr="0014410A">
              <w:rPr>
                <w:rFonts w:ascii="Times New Roman" w:eastAsia="等线" w:hAnsi="Times New Roman"/>
                <w:i/>
                <w:iCs/>
                <w:color w:val="C00000"/>
                <w:lang w:eastAsia="zh-CN"/>
              </w:rPr>
              <w:t>lpwus-OverlaidSeqNum</w:t>
            </w:r>
            <w:proofErr w:type="spellEnd"/>
            <w:r w:rsidRPr="0014410A">
              <w:rPr>
                <w:rFonts w:ascii="Times New Roman" w:eastAsia="等线" w:hAnsi="Times New Roman"/>
                <w:color w:val="C00000"/>
                <w:lang w:eastAsia="zh-CN"/>
              </w:rPr>
              <w:t xml:space="preserve"> or </w:t>
            </w:r>
            <w:r w:rsidRPr="0014410A">
              <w:rPr>
                <w:rFonts w:ascii="Times New Roman" w:eastAsia="等线" w:hAnsi="Times New Roman"/>
                <w:i/>
                <w:iCs/>
                <w:color w:val="C00000"/>
                <w:lang w:eastAsia="zh-CN"/>
              </w:rPr>
              <w:t>lpwus-OverlaidSeqNum-SCS-60kHz</w:t>
            </w:r>
            <w:r w:rsidRPr="0014410A">
              <w:rPr>
                <w:rFonts w:ascii="Times New Roman" w:eastAsia="等线" w:hAnsi="Times New Roman"/>
                <w:iCs/>
                <w:color w:val="C00000"/>
                <w:lang w:eastAsia="zh-CN"/>
              </w:rPr>
              <w:t xml:space="preserve"> or</w:t>
            </w:r>
            <w:r w:rsidRPr="0014410A">
              <w:rPr>
                <w:rFonts w:ascii="Times New Roman" w:eastAsia="等线" w:hAnsi="Times New Roman"/>
                <w:i/>
                <w:iCs/>
                <w:color w:val="C00000"/>
                <w:lang w:eastAsia="zh-CN"/>
              </w:rPr>
              <w:t xml:space="preserve"> lpwus-OverlaidSeqNum-SCS-120kHz</w:t>
            </w:r>
            <w:r w:rsidRPr="0014410A">
              <w:rPr>
                <w:rFonts w:ascii="Times New Roman" w:eastAsia="等线" w:hAnsi="Times New Roman"/>
                <w:i/>
                <w:iCs/>
                <w:lang w:eastAsia="zh-CN"/>
              </w:rPr>
              <w:t xml:space="preserve"> </w:t>
            </w:r>
            <w:r w:rsidRPr="0014410A">
              <w:rPr>
                <w:rFonts w:ascii="Times New Roman" w:eastAsia="等线" w:hAnsi="Times New Roman"/>
                <w:i/>
                <w:iCs/>
                <w:strike/>
                <w:color w:val="C00000"/>
                <w:lang w:eastAsia="zh-CN"/>
              </w:rPr>
              <w:t>LP-</w:t>
            </w:r>
            <w:proofErr w:type="spellStart"/>
            <w:r w:rsidRPr="0014410A">
              <w:rPr>
                <w:rFonts w:ascii="Times New Roman" w:eastAsia="等线" w:hAnsi="Times New Roman"/>
                <w:i/>
                <w:iCs/>
                <w:strike/>
                <w:color w:val="C00000"/>
                <w:lang w:eastAsia="zh-CN"/>
              </w:rPr>
              <w:t>WUS_num_overlaidSeq_CONNECTED</w:t>
            </w:r>
            <w:proofErr w:type="spellEnd"/>
            <w:r w:rsidRPr="0014410A">
              <w:rPr>
                <w:rFonts w:ascii="Times New Roman" w:eastAsia="等线" w:hAnsi="Times New Roman"/>
                <w:strike/>
                <w:color w:val="C00000"/>
                <w:lang w:eastAsia="zh-CN"/>
              </w:rPr>
              <w:t xml:space="preserve"> or </w:t>
            </w:r>
            <w:r w:rsidRPr="0014410A">
              <w:rPr>
                <w:rFonts w:ascii="Times New Roman" w:eastAsia="等线" w:hAnsi="Times New Roman"/>
                <w:i/>
                <w:iCs/>
                <w:strike/>
                <w:color w:val="C00000"/>
                <w:lang w:eastAsia="zh-CN"/>
              </w:rPr>
              <w:t>LP-</w:t>
            </w:r>
            <w:proofErr w:type="spellStart"/>
            <w:r w:rsidRPr="0014410A">
              <w:rPr>
                <w:rFonts w:ascii="Times New Roman" w:eastAsia="等线" w:hAnsi="Times New Roman"/>
                <w:i/>
                <w:iCs/>
                <w:strike/>
                <w:color w:val="C00000"/>
                <w:lang w:eastAsia="zh-CN"/>
              </w:rPr>
              <w:t>WUS_num_overlaidSeq_IDLE</w:t>
            </w:r>
            <w:proofErr w:type="spellEnd"/>
            <w:r w:rsidRPr="0014410A">
              <w:rPr>
                <w:rFonts w:ascii="Times New Roman" w:eastAsia="等线" w:hAnsi="Times New Roman"/>
                <w:i/>
                <w:iCs/>
                <w:strike/>
                <w:color w:val="C00000"/>
                <w:lang w:eastAsia="zh-CN"/>
              </w:rPr>
              <w:t>/INACTIVE</w:t>
            </w:r>
            <w:r w:rsidRPr="0014410A">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14410A">
              <w:rPr>
                <w:rFonts w:ascii="Times New Roman" w:eastAsia="等线" w:hAnsi="Times New Roman"/>
                <w:lang w:eastAsia="zh-CN"/>
              </w:rPr>
              <w:t xml:space="preserve">, is larger than one, padding is performed and </w:t>
            </w:r>
            <w:r w:rsidRPr="0014410A">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sidRPr="0014410A">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sidRPr="0014410A">
              <w:rPr>
                <w:rFonts w:ascii="Times New Roman" w:eastAsia="宋体" w:hAnsi="Times New Roman"/>
                <w:lang w:eastAsia="zh-CN"/>
              </w:rPr>
              <w:t>,</w:t>
            </w:r>
            <w:r w:rsidRPr="0014410A">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14410A">
              <w:rPr>
                <w:rFonts w:ascii="Times New Roman" w:eastAsia="等线" w:hAnsi="Times New Roman"/>
                <w:lang w:eastAsia="zh-CN"/>
              </w:rPr>
              <w:t xml:space="preserve">. </w:t>
            </w:r>
            <w:r w:rsidRPr="0014410A">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lang w:eastAsia="zh-CN"/>
                    </w:rPr>
                    <m:t>k</m:t>
                  </m:r>
                </m:sub>
              </m:sSub>
            </m:oMath>
            <w:r w:rsidRPr="0014410A">
              <w:rPr>
                <w:rFonts w:ascii="Times New Roman" w:eastAsia="宋体" w:hAnsi="Times New Roman"/>
              </w:rPr>
              <w:t xml:space="preserve"> and</w:t>
            </w:r>
            <w:r w:rsidRPr="0014410A">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sidRPr="0014410A">
              <w:rPr>
                <w:rFonts w:ascii="Times New Roman" w:eastAsia="宋体" w:hAnsi="Times New Roman"/>
              </w:rPr>
              <w:t xml:space="preserve"> is:</w:t>
            </w:r>
          </w:p>
          <w:p w14:paraId="2F334F0A" w14:textId="77777777" w:rsidR="000E68E4" w:rsidRPr="0014410A" w:rsidRDefault="00F36F71">
            <w:pPr>
              <w:pStyle w:val="EQ"/>
              <w:rPr>
                <w:rFonts w:ascii="Times New Roman" w:hAnsi="Times New Roman"/>
              </w:rPr>
            </w:pPr>
            <w:r w:rsidRPr="0014410A">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sidRPr="0014410A">
              <w:rPr>
                <w:rFonts w:ascii="Times New Roman" w:eastAsia="宋体" w:hAnsi="Times New Roman"/>
              </w:rPr>
              <w:t xml:space="preserve"> </w:t>
            </w:r>
            <w:r w:rsidRPr="0014410A">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2F334F0B" w14:textId="77777777" w:rsidR="000E68E4" w:rsidRPr="0014410A" w:rsidRDefault="00F36F71">
            <w:pPr>
              <w:pStyle w:val="EQ"/>
              <w:rPr>
                <w:rFonts w:ascii="Times New Roman" w:eastAsia="等线" w:hAnsi="Times New Roman"/>
              </w:rPr>
            </w:pPr>
            <w:r w:rsidRPr="0014410A">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14410A">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14410A">
              <w:rPr>
                <w:rFonts w:ascii="Times New Roman" w:hAnsi="Times New Roman"/>
              </w:rPr>
              <w:t>.</w:t>
            </w:r>
          </w:p>
          <w:bookmarkEnd w:id="75"/>
          <w:p w14:paraId="2F334F0C" w14:textId="77777777" w:rsidR="000E68E4" w:rsidRPr="0014410A" w:rsidRDefault="000E68E4">
            <w:pPr>
              <w:rPr>
                <w:rFonts w:ascii="Times New Roman" w:hAnsi="Times New Roman"/>
                <w:lang w:val="en-GB" w:eastAsia="ja-JP"/>
              </w:rPr>
            </w:pPr>
          </w:p>
          <w:p w14:paraId="2F334F0D"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0E" w14:textId="77777777" w:rsidR="000E68E4" w:rsidRPr="0014410A" w:rsidRDefault="00F36F71">
            <w:pPr>
              <w:rPr>
                <w:rFonts w:ascii="Times New Roman" w:hAnsi="Times New Roman"/>
                <w:lang w:val="en-GB" w:eastAsia="ja-JP"/>
              </w:rPr>
            </w:pPr>
            <w:r w:rsidRPr="0014410A">
              <w:rPr>
                <w:rFonts w:ascii="Times New Roman" w:hAnsi="Times New Roman"/>
                <w:szCs w:val="20"/>
                <w:lang w:eastAsia="zh-CN"/>
              </w:rPr>
              <w:t>--------------------------------------End of Text Proposal on 3GPP TS 38.212 V19.0.0 ------------------</w:t>
            </w:r>
          </w:p>
        </w:tc>
      </w:tr>
    </w:tbl>
    <w:p w14:paraId="2F334F10" w14:textId="77777777" w:rsidR="000E68E4" w:rsidRPr="0014410A" w:rsidRDefault="000E68E4">
      <w:pPr>
        <w:rPr>
          <w:rFonts w:ascii="Times New Roman" w:eastAsia="Yu Mincho" w:hAnsi="Times New Roman"/>
          <w:lang w:val="en-GB" w:eastAsia="ja-JP"/>
        </w:rPr>
      </w:pPr>
    </w:p>
    <w:p w14:paraId="2F334F11" w14:textId="77777777" w:rsidR="000E68E4" w:rsidRPr="0014410A" w:rsidRDefault="00F36F71">
      <w:pPr>
        <w:keepNext/>
        <w:tabs>
          <w:tab w:val="left" w:pos="-5500"/>
        </w:tabs>
        <w:spacing w:before="120" w:after="60"/>
        <w:ind w:right="200"/>
        <w:outlineLvl w:val="3"/>
        <w:rPr>
          <w:rFonts w:ascii="Times New Roman" w:eastAsiaTheme="minorEastAsia" w:hAnsi="Times New Roman"/>
          <w:b/>
          <w:lang w:eastAsia="zh-CN"/>
        </w:rPr>
      </w:pPr>
      <w:r w:rsidRPr="0014410A">
        <w:rPr>
          <w:rFonts w:ascii="Times New Roman" w:eastAsia="微软雅黑" w:hAnsi="Times New Roman"/>
          <w:b/>
          <w:bCs/>
          <w:iCs/>
          <w:szCs w:val="20"/>
          <w:lang w:val="en-GB" w:eastAsia="zh-CN"/>
        </w:rPr>
        <w:t xml:space="preserve">[FL1] Proposal </w:t>
      </w:r>
      <w:r w:rsidRPr="0014410A">
        <w:rPr>
          <w:rFonts w:ascii="Times New Roman" w:eastAsia="微软雅黑" w:hAnsi="Times New Roman"/>
          <w:b/>
          <w:bCs/>
          <w:iCs/>
          <w:szCs w:val="20"/>
          <w:lang w:eastAsia="zh-CN"/>
        </w:rPr>
        <w:t>3.1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3</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val="en-GB" w:eastAsia="zh-CN"/>
        </w:rPr>
        <w:t xml:space="preserve">Adopt TP6 </w:t>
      </w:r>
      <w:r w:rsidRPr="0014410A">
        <w:rPr>
          <w:rFonts w:ascii="Times New Roman" w:eastAsiaTheme="minorEastAsia" w:hAnsi="Times New Roman"/>
          <w:b/>
          <w:lang w:eastAsia="zh-CN"/>
        </w:rPr>
        <w:t>to section 7.4.2.1 and 7.4.2.2, TS 38.212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F15" w14:textId="77777777">
        <w:tc>
          <w:tcPr>
            <w:tcW w:w="1355" w:type="dxa"/>
            <w:shd w:val="clear" w:color="auto" w:fill="D9D9D9" w:themeFill="background1" w:themeFillShade="D9"/>
          </w:tcPr>
          <w:bookmarkEnd w:id="72"/>
          <w:p w14:paraId="2F334F12"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F13"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Y/N</w:t>
            </w:r>
          </w:p>
        </w:tc>
        <w:tc>
          <w:tcPr>
            <w:tcW w:w="6149" w:type="dxa"/>
            <w:shd w:val="clear" w:color="auto" w:fill="D9D9D9" w:themeFill="background1" w:themeFillShade="D9"/>
          </w:tcPr>
          <w:p w14:paraId="2F334F14"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F19" w14:textId="77777777">
        <w:tc>
          <w:tcPr>
            <w:tcW w:w="1355" w:type="dxa"/>
          </w:tcPr>
          <w:p w14:paraId="2F334F16"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F17"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4F18"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1D" w14:textId="77777777">
        <w:tc>
          <w:tcPr>
            <w:tcW w:w="1355" w:type="dxa"/>
          </w:tcPr>
          <w:p w14:paraId="2F334F1A"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563" w:type="dxa"/>
          </w:tcPr>
          <w:p w14:paraId="2F334F1B"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1C"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21" w14:textId="77777777">
        <w:tc>
          <w:tcPr>
            <w:tcW w:w="1355" w:type="dxa"/>
          </w:tcPr>
          <w:p w14:paraId="2F334F1E"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563" w:type="dxa"/>
          </w:tcPr>
          <w:p w14:paraId="2F334F1F"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20"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25" w14:textId="77777777">
        <w:tc>
          <w:tcPr>
            <w:tcW w:w="1355" w:type="dxa"/>
          </w:tcPr>
          <w:p w14:paraId="2F334F22"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DOCOMO</w:t>
            </w:r>
          </w:p>
        </w:tc>
        <w:tc>
          <w:tcPr>
            <w:tcW w:w="1563" w:type="dxa"/>
          </w:tcPr>
          <w:p w14:paraId="2F334F23"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4F24"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29" w14:textId="77777777">
        <w:tc>
          <w:tcPr>
            <w:tcW w:w="1355" w:type="dxa"/>
          </w:tcPr>
          <w:p w14:paraId="2F334F26"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563" w:type="dxa"/>
          </w:tcPr>
          <w:p w14:paraId="2F334F27"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28"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2D" w14:textId="77777777">
        <w:tc>
          <w:tcPr>
            <w:tcW w:w="1355" w:type="dxa"/>
          </w:tcPr>
          <w:p w14:paraId="2F334F2A"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Samsung</w:t>
            </w:r>
          </w:p>
        </w:tc>
        <w:tc>
          <w:tcPr>
            <w:tcW w:w="1563" w:type="dxa"/>
          </w:tcPr>
          <w:p w14:paraId="2F334F2B"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2C"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31" w14:textId="77777777">
        <w:tc>
          <w:tcPr>
            <w:tcW w:w="1355" w:type="dxa"/>
          </w:tcPr>
          <w:p w14:paraId="2F334F2E"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LGE</w:t>
            </w:r>
          </w:p>
        </w:tc>
        <w:tc>
          <w:tcPr>
            <w:tcW w:w="1563" w:type="dxa"/>
          </w:tcPr>
          <w:p w14:paraId="2F334F2F"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30"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4F35" w14:textId="77777777">
        <w:tc>
          <w:tcPr>
            <w:tcW w:w="1355" w:type="dxa"/>
          </w:tcPr>
          <w:p w14:paraId="2F334F32"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Apple</w:t>
            </w:r>
          </w:p>
        </w:tc>
        <w:tc>
          <w:tcPr>
            <w:tcW w:w="1563" w:type="dxa"/>
          </w:tcPr>
          <w:p w14:paraId="2F334F33"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4F34" w14:textId="77777777" w:rsidR="000E68E4" w:rsidRPr="0014410A" w:rsidRDefault="000E68E4">
            <w:pPr>
              <w:ind w:right="200"/>
              <w:rPr>
                <w:rFonts w:ascii="Times New Roman" w:eastAsiaTheme="minorEastAsia" w:hAnsi="Times New Roman"/>
                <w:color w:val="000000" w:themeColor="text1"/>
                <w:lang w:eastAsia="zh-CN"/>
              </w:rPr>
            </w:pPr>
          </w:p>
        </w:tc>
      </w:tr>
      <w:tr w:rsidR="00F36F71" w:rsidRPr="0014410A" w14:paraId="38C18CE3" w14:textId="77777777">
        <w:tc>
          <w:tcPr>
            <w:tcW w:w="1355" w:type="dxa"/>
          </w:tcPr>
          <w:p w14:paraId="06F34E44" w14:textId="31F54843" w:rsidR="00F36F71"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Nokia</w:t>
            </w:r>
          </w:p>
        </w:tc>
        <w:tc>
          <w:tcPr>
            <w:tcW w:w="1563" w:type="dxa"/>
          </w:tcPr>
          <w:p w14:paraId="3F0E43D8" w14:textId="29E1F747" w:rsidR="00F36F71"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14D97B4" w14:textId="77777777" w:rsidR="00F36F71" w:rsidRPr="0014410A" w:rsidRDefault="00F36F71">
            <w:pPr>
              <w:ind w:right="200"/>
              <w:rPr>
                <w:rFonts w:ascii="Times New Roman" w:eastAsiaTheme="minorEastAsia" w:hAnsi="Times New Roman"/>
                <w:color w:val="000000" w:themeColor="text1"/>
                <w:lang w:eastAsia="zh-CN"/>
              </w:rPr>
            </w:pPr>
          </w:p>
        </w:tc>
      </w:tr>
    </w:tbl>
    <w:p w14:paraId="2F334F36" w14:textId="77777777" w:rsidR="000E68E4" w:rsidRPr="0014410A" w:rsidRDefault="000E68E4">
      <w:pPr>
        <w:rPr>
          <w:rFonts w:ascii="Times New Roman" w:eastAsia="Yu Mincho" w:hAnsi="Times New Roman"/>
          <w:lang w:val="en-GB" w:eastAsia="ja-JP"/>
        </w:rPr>
      </w:pPr>
    </w:p>
    <w:p w14:paraId="2F334F37" w14:textId="77777777" w:rsidR="000E68E4" w:rsidRPr="0014410A" w:rsidRDefault="000E68E4">
      <w:pPr>
        <w:pStyle w:val="0Maintext"/>
        <w:rPr>
          <w:rFonts w:eastAsiaTheme="minorEastAsia" w:cs="Times New Roman"/>
          <w:lang w:eastAsia="zh-CN"/>
        </w:rPr>
      </w:pPr>
    </w:p>
    <w:p w14:paraId="2F334F38"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sidRPr="0014410A">
        <w:rPr>
          <w:rFonts w:ascii="Times New Roman" w:eastAsia="宋体" w:hAnsi="Times New Roman"/>
          <w:sz w:val="32"/>
          <w:szCs w:val="20"/>
          <w:lang w:val="en-GB" w:eastAsia="zh-CN"/>
        </w:rPr>
        <w:lastRenderedPageBreak/>
        <w:t>Others</w:t>
      </w:r>
    </w:p>
    <w:p w14:paraId="2F334F39"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sidRPr="0014410A">
        <w:rPr>
          <w:rFonts w:ascii="Times New Roman" w:eastAsia="宋体" w:hAnsi="Times New Roman"/>
          <w:sz w:val="22"/>
          <w:szCs w:val="20"/>
          <w:lang w:eastAsia="zh-CN"/>
        </w:rPr>
        <w:t>TP 7: Add definition of OOK-On symbol and OOK-Off symbol for LP-WUS waveform generation in TS 38.211[ZTE]</w:t>
      </w:r>
    </w:p>
    <w:tbl>
      <w:tblPr>
        <w:tblStyle w:val="afffc"/>
        <w:tblW w:w="0" w:type="auto"/>
        <w:tblLook w:val="04A0" w:firstRow="1" w:lastRow="0" w:firstColumn="1" w:lastColumn="0" w:noHBand="0" w:noVBand="1"/>
      </w:tblPr>
      <w:tblGrid>
        <w:gridCol w:w="8630"/>
      </w:tblGrid>
      <w:tr w:rsidR="000E68E4" w:rsidRPr="0014410A" w14:paraId="2F334F91" w14:textId="77777777">
        <w:tc>
          <w:tcPr>
            <w:tcW w:w="9060" w:type="dxa"/>
          </w:tcPr>
          <w:p w14:paraId="2F334F3A" w14:textId="77777777" w:rsidR="000E68E4" w:rsidRPr="0014410A" w:rsidRDefault="00F36F71">
            <w:pPr>
              <w:pStyle w:val="B10"/>
              <w:jc w:val="center"/>
              <w:rPr>
                <w:lang w:val="en-US" w:eastAsia="zh-CN"/>
              </w:rPr>
            </w:pPr>
            <w:bookmarkStart w:id="76" w:name="_Hlk214583069"/>
            <w:r w:rsidRPr="0014410A">
              <w:rPr>
                <w:highlight w:val="yellow"/>
                <w:lang w:eastAsia="zh-CN"/>
              </w:rPr>
              <w:t>&lt;Unchanged part is omitted&gt;</w:t>
            </w:r>
          </w:p>
          <w:p w14:paraId="2F334F3B" w14:textId="77777777" w:rsidR="000E68E4" w:rsidRPr="0014410A" w:rsidRDefault="00F36F71">
            <w:pPr>
              <w:pStyle w:val="51"/>
              <w:rPr>
                <w:rFonts w:ascii="Times New Roman" w:hAnsi="Times New Roman" w:cs="Times New Roman"/>
              </w:rPr>
            </w:pPr>
            <w:bookmarkStart w:id="77" w:name="_Toc219318497"/>
            <w:r w:rsidRPr="0014410A">
              <w:rPr>
                <w:rFonts w:ascii="Times New Roman" w:hAnsi="Times New Roman" w:cs="Times New Roman"/>
              </w:rPr>
              <w:t>7.4.4.1.2</w:t>
            </w:r>
            <w:r w:rsidRPr="0014410A">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bookmarkEnd w:id="77"/>
          </w:p>
          <w:p w14:paraId="2F334F3C" w14:textId="77777777" w:rsidR="000E68E4" w:rsidRPr="0014410A" w:rsidRDefault="00F36F71">
            <w:pPr>
              <w:rPr>
                <w:rFonts w:ascii="Times New Roman" w:hAnsi="Times New Roman"/>
              </w:rPr>
            </w:pPr>
            <w:r w:rsidRPr="0014410A">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sidRPr="0014410A">
              <w:rPr>
                <w:rFonts w:ascii="Times New Roman" w:hAnsi="Times New Roman"/>
              </w:rPr>
              <w:t xml:space="preserve"> is defined by</w:t>
            </w:r>
          </w:p>
          <w:p w14:paraId="2F334F3D" w14:textId="77777777" w:rsidR="000E68E4" w:rsidRPr="0014410A" w:rsidRDefault="00000000">
            <w:pPr>
              <w:pStyle w:val="EQ"/>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F334F3E" w14:textId="77777777" w:rsidR="000E68E4" w:rsidRPr="0014410A" w:rsidRDefault="00F36F71">
            <w:pPr>
              <w:pStyle w:val="EQ"/>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2F334F3F" w14:textId="77777777" w:rsidR="000E68E4" w:rsidRPr="0014410A" w:rsidRDefault="00F36F71">
            <w:pPr>
              <w:pStyle w:val="EQ"/>
              <w:rPr>
                <w:rFonts w:ascii="Times New Roman" w:hAnsi="Times New Rom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lang w:val="en-US"/>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lang w:val="en-US"/>
                  </w:rPr>
                  <m:t>-1</m:t>
                </m:r>
              </m:oMath>
            </m:oMathPara>
          </w:p>
          <w:p w14:paraId="2F334F40" w14:textId="77777777" w:rsidR="000E68E4" w:rsidRPr="0014410A" w:rsidRDefault="00000000">
            <w:pPr>
              <w:pStyle w:val="EQ"/>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2F334F41" w14:textId="77777777" w:rsidR="000E68E4" w:rsidRPr="0014410A" w:rsidRDefault="00F36F71">
            <w:pPr>
              <w:rPr>
                <w:rFonts w:ascii="Times New Roman" w:hAnsi="Times New Roman"/>
              </w:rPr>
            </w:pPr>
            <w:proofErr w:type="gramStart"/>
            <w:r w:rsidRPr="0014410A">
              <w:rPr>
                <w:rFonts w:ascii="Times New Roman" w:hAnsi="Times New Roman"/>
              </w:rPr>
              <w:t>where</w:t>
            </w:r>
            <w:proofErr w:type="gramEnd"/>
          </w:p>
          <w:p w14:paraId="2F334F42" w14:textId="77777777" w:rsidR="000E68E4" w:rsidRPr="0014410A" w:rsidRDefault="00000000">
            <w:pPr>
              <w:pStyle w:val="EQ"/>
              <w:rPr>
                <w:rFonts w:ascii="Times New Roman" w:hAnsi="Times New Rom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2F334F43" w14:textId="77777777" w:rsidR="000E68E4" w:rsidRPr="0014410A" w:rsidRDefault="00000000">
            <w:pPr>
              <w:pStyle w:val="EQ"/>
              <w:rPr>
                <w:rFonts w:ascii="Times New Roman" w:hAnsi="Times New Rom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2F334F44" w14:textId="77777777" w:rsidR="000E68E4" w:rsidRPr="0014410A" w:rsidRDefault="00F36F71">
            <w:pPr>
              <w:pStyle w:val="EQ"/>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2F334F45" w14:textId="77777777" w:rsidR="000E68E4" w:rsidRPr="0014410A" w:rsidRDefault="00F36F71">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2F334F46" w14:textId="77777777" w:rsidR="000E68E4" w:rsidRPr="0014410A" w:rsidRDefault="00F36F71">
            <w:pPr>
              <w:rPr>
                <w:rFonts w:ascii="Times New Roman" w:hAnsi="Times New Roman"/>
              </w:rPr>
            </w:pPr>
            <w:r w:rsidRPr="0014410A">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4410A">
              <w:rPr>
                <w:rFonts w:ascii="Times New Roman" w:hAnsi="Times New Roman"/>
              </w:rPr>
              <w:t xml:space="preserve"> is given by the higher-layer parameter </w:t>
            </w:r>
            <w:r w:rsidRPr="0014410A">
              <w:rPr>
                <w:rFonts w:ascii="Times New Roman" w:hAnsi="Times New Roman"/>
                <w:i/>
                <w:iCs/>
              </w:rPr>
              <w:t>LP-</w:t>
            </w:r>
            <w:proofErr w:type="spellStart"/>
            <w:r w:rsidRPr="0014410A">
              <w:rPr>
                <w:rFonts w:ascii="Times New Roman" w:hAnsi="Times New Roman"/>
                <w:i/>
                <w:iCs/>
              </w:rPr>
              <w:t>WUS_Mvalue_IDLE</w:t>
            </w:r>
            <w:proofErr w:type="spellEnd"/>
            <w:r w:rsidRPr="0014410A">
              <w:rPr>
                <w:rFonts w:ascii="Times New Roman" w:hAnsi="Times New Roman"/>
                <w:i/>
                <w:iCs/>
              </w:rPr>
              <w:t>/INACTIVE</w:t>
            </w:r>
            <w:r w:rsidRPr="0014410A">
              <w:rPr>
                <w:rFonts w:ascii="Times New Roman" w:hAnsi="Times New Roman"/>
              </w:rPr>
              <w:t xml:space="preserve"> or </w:t>
            </w:r>
            <w:r w:rsidRPr="0014410A">
              <w:rPr>
                <w:rFonts w:ascii="Times New Roman" w:hAnsi="Times New Roman"/>
                <w:i/>
                <w:iCs/>
              </w:rPr>
              <w:t>LP-</w:t>
            </w:r>
            <w:proofErr w:type="spellStart"/>
            <w:r w:rsidRPr="0014410A">
              <w:rPr>
                <w:rFonts w:ascii="Times New Roman" w:hAnsi="Times New Roman"/>
                <w:i/>
                <w:iCs/>
              </w:rPr>
              <w:t>WUS_Mvalue_CONNECTED</w:t>
            </w:r>
            <w:proofErr w:type="spellEnd"/>
            <w:r w:rsidRPr="0014410A">
              <w:rPr>
                <w:rFonts w:ascii="Times New Roman" w:hAnsi="Times New Roman"/>
              </w:rPr>
              <w:t>.</w:t>
            </w:r>
          </w:p>
          <w:p w14:paraId="2F334F47" w14:textId="77777777" w:rsidR="000E68E4" w:rsidRPr="0014410A" w:rsidRDefault="00F36F71">
            <w:pPr>
              <w:rPr>
                <w:rFonts w:ascii="Times New Roman" w:hAnsi="Times New Roman"/>
                <w:lang w:eastAsia="zh-CN"/>
              </w:rPr>
            </w:pPr>
            <w:r w:rsidRPr="0014410A">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sidRPr="0014410A">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sidRPr="0014410A">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4410A">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4410A">
              <w:rPr>
                <w:rFonts w:ascii="Times New Roman" w:hAnsi="Times New Roman"/>
              </w:rPr>
              <w:t>, respectively, in clause 7.4.3 of [4, 38.212].</w:t>
            </w:r>
            <w:r w:rsidRPr="0014410A">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sidRPr="0014410A">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sidRPr="0014410A">
              <w:rPr>
                <w:rFonts w:ascii="Times New Roman" w:hAnsi="Times New Roman"/>
                <w:color w:val="C00000"/>
                <w:u w:val="single"/>
              </w:rPr>
              <w:t xml:space="preserve"> is carried by OOK-O</w:t>
            </w:r>
            <w:r w:rsidRPr="0014410A">
              <w:rPr>
                <w:rFonts w:ascii="Times New Roman" w:hAnsi="Times New Roman"/>
                <w:color w:val="C00000"/>
                <w:u w:val="single"/>
                <w:lang w:eastAsia="zh-CN"/>
              </w:rPr>
              <w:t>N</w:t>
            </w:r>
            <w:r w:rsidRPr="0014410A">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sidRPr="0014410A">
              <w:rPr>
                <w:rFonts w:ascii="Times New Roman" w:hAnsi="Times New Roman"/>
                <w:color w:val="C00000"/>
                <w:u w:val="single"/>
              </w:rPr>
              <w:t xml:space="preserve"> is carried by OOK-O</w:t>
            </w:r>
            <w:r w:rsidRPr="0014410A">
              <w:rPr>
                <w:rFonts w:ascii="Times New Roman" w:hAnsi="Times New Roman"/>
                <w:color w:val="C00000"/>
                <w:u w:val="single"/>
                <w:lang w:eastAsia="zh-CN"/>
              </w:rPr>
              <w:t>FF</w:t>
            </w:r>
            <w:r w:rsidRPr="0014410A">
              <w:rPr>
                <w:rFonts w:ascii="Times New Roman" w:hAnsi="Times New Roman"/>
                <w:color w:val="C00000"/>
                <w:u w:val="single"/>
              </w:rPr>
              <w:t xml:space="preserve"> symbol.</w:t>
            </w:r>
          </w:p>
          <w:p w14:paraId="2F334F48"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49" w14:textId="77777777" w:rsidR="000E68E4" w:rsidRPr="0014410A" w:rsidRDefault="00F36F71">
            <w:pPr>
              <w:pStyle w:val="41"/>
              <w:rPr>
                <w:rFonts w:ascii="Times New Roman" w:hAnsi="Times New Roman" w:cs="Times New Roman"/>
              </w:rPr>
            </w:pPr>
            <w:bookmarkStart w:id="78" w:name="_Toc219318500"/>
            <w:r w:rsidRPr="0014410A">
              <w:rPr>
                <w:rFonts w:ascii="Times New Roman" w:hAnsi="Times New Roman" w:cs="Times New Roman"/>
              </w:rPr>
              <w:t>7.4.5.1</w:t>
            </w:r>
            <w:r w:rsidRPr="0014410A">
              <w:rPr>
                <w:rFonts w:ascii="Times New Roman" w:hAnsi="Times New Roman" w:cs="Times New Roman"/>
              </w:rPr>
              <w:tab/>
              <w:t>Sequence generation</w:t>
            </w:r>
            <w:bookmarkEnd w:id="78"/>
          </w:p>
          <w:p w14:paraId="2F334F4A" w14:textId="77777777" w:rsidR="000E68E4" w:rsidRPr="0014410A" w:rsidRDefault="00F36F71">
            <w:pPr>
              <w:pStyle w:val="51"/>
              <w:rPr>
                <w:rFonts w:ascii="Times New Roman" w:hAnsi="Times New Roman" w:cs="Times New Roman"/>
              </w:rPr>
            </w:pPr>
            <w:bookmarkStart w:id="79" w:name="_Toc219318501"/>
            <w:r w:rsidRPr="0014410A">
              <w:rPr>
                <w:rFonts w:ascii="Times New Roman" w:hAnsi="Times New Roman" w:cs="Times New Roman"/>
              </w:rPr>
              <w:t>7.4.5.1.1</w:t>
            </w:r>
            <w:r w:rsidRPr="0014410A">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bookmarkEnd w:id="79"/>
          </w:p>
          <w:p w14:paraId="2F334F4B" w14:textId="77777777" w:rsidR="000E68E4" w:rsidRPr="0014410A" w:rsidRDefault="00F36F71">
            <w:pPr>
              <w:rPr>
                <w:rFonts w:ascii="Times New Roman" w:hAnsi="Times New Roman"/>
              </w:rPr>
            </w:pPr>
            <w:r w:rsidRPr="0014410A">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sidRPr="0014410A">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sidRPr="0014410A">
              <w:rPr>
                <w:rFonts w:ascii="Times New Roman" w:hAnsi="Times New Roman"/>
              </w:rPr>
              <w:t xml:space="preserve"> given by the higher-layer parameter XXX 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hAnsi="Times New Roman"/>
                <w:lang w:eastAsia="zh-CN"/>
              </w:rPr>
              <w:t xml:space="preserve">, </w:t>
            </w:r>
            <w:r w:rsidRPr="0014410A">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sidRPr="0014410A">
              <w:rPr>
                <w:rFonts w:ascii="Times New Roman" w:hAnsi="Times New Roman"/>
                <w:color w:val="C00000"/>
                <w:lang w:eastAsia="zh-CN"/>
              </w:rPr>
              <w:t xml:space="preserve"> symbols includes OOK ON symbols if </w:t>
            </w:r>
            <w:r w:rsidRPr="0014410A">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sidRPr="0014410A">
              <w:rPr>
                <w:rFonts w:ascii="Times New Roman" w:hAnsi="Times New Roman"/>
                <w:color w:val="C00000"/>
                <w:lang w:eastAsia="zh-CN"/>
              </w:rPr>
              <w:t xml:space="preserve">OOK OFF symbols if </w:t>
            </w:r>
            <w:r w:rsidRPr="0014410A">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sidRPr="0014410A">
              <w:rPr>
                <w:rFonts w:ascii="Times New Roman" w:hAnsi="Times New Roman"/>
                <w:color w:val="C00000"/>
              </w:rPr>
              <w:t>.</w:t>
            </w:r>
          </w:p>
          <w:p w14:paraId="2F334F4C" w14:textId="77777777" w:rsidR="000E68E4" w:rsidRPr="0014410A" w:rsidRDefault="000E68E4">
            <w:pPr>
              <w:rPr>
                <w:rFonts w:ascii="Times New Roman" w:hAnsi="Times New Roman"/>
              </w:rPr>
            </w:pPr>
          </w:p>
          <w:p w14:paraId="2F334F4D" w14:textId="77777777" w:rsidR="000E68E4" w:rsidRPr="0014410A" w:rsidRDefault="00F36F71">
            <w:pPr>
              <w:pStyle w:val="TH"/>
              <w:rPr>
                <w:rFonts w:ascii="Times New Roman" w:hAnsi="Times New Roman"/>
              </w:rPr>
            </w:pPr>
            <w:r w:rsidRPr="0014410A">
              <w:rPr>
                <w:rFonts w:ascii="Times New Roman" w:hAnsi="Times New Roman"/>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sidRPr="0014410A">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=1</m:t>
              </m:r>
            </m:oMath>
            <w:r w:rsidRPr="0014410A">
              <w:rPr>
                <w:rFonts w:ascii="Times New Roman" w:hAnsi="Times New Roman"/>
              </w:rPr>
              <w:t>.</w:t>
            </w:r>
          </w:p>
          <w:tbl>
            <w:tblPr>
              <w:tblStyle w:val="afffc"/>
              <w:tblW w:w="0" w:type="auto"/>
              <w:jc w:val="center"/>
              <w:tblLook w:val="04A0" w:firstRow="1" w:lastRow="0" w:firstColumn="1" w:lastColumn="0" w:noHBand="0" w:noVBand="1"/>
            </w:tblPr>
            <w:tblGrid>
              <w:gridCol w:w="1396"/>
              <w:gridCol w:w="2835"/>
              <w:gridCol w:w="2860"/>
            </w:tblGrid>
            <w:tr w:rsidR="000E68E4" w:rsidRPr="0014410A" w14:paraId="2F334F51" w14:textId="77777777">
              <w:trPr>
                <w:jc w:val="center"/>
              </w:trPr>
              <w:tc>
                <w:tcPr>
                  <w:tcW w:w="1396" w:type="dxa"/>
                </w:tcPr>
                <w:p w14:paraId="2F334F4E"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Configuration</w:t>
                  </w:r>
                </w:p>
              </w:tc>
              <w:tc>
                <w:tcPr>
                  <w:tcW w:w="2835" w:type="dxa"/>
                </w:tcPr>
                <w:p w14:paraId="2F334F4F"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6</w:t>
                  </w:r>
                </w:p>
              </w:tc>
              <w:tc>
                <w:tcPr>
                  <w:tcW w:w="2860" w:type="dxa"/>
                </w:tcPr>
                <w:p w14:paraId="2F334F50"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8</w:t>
                  </w:r>
                </w:p>
              </w:tc>
            </w:tr>
            <w:tr w:rsidR="000E68E4" w:rsidRPr="0014410A" w14:paraId="2F334F55" w14:textId="77777777">
              <w:trPr>
                <w:jc w:val="center"/>
              </w:trPr>
              <w:tc>
                <w:tcPr>
                  <w:tcW w:w="1396" w:type="dxa"/>
                </w:tcPr>
                <w:p w14:paraId="2F334F52"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0</w:t>
                  </w:r>
                </w:p>
              </w:tc>
              <w:tc>
                <w:tcPr>
                  <w:tcW w:w="2835" w:type="dxa"/>
                </w:tcPr>
                <w:p w14:paraId="2F334F53"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1 0 1 0]</w:t>
                  </w:r>
                </w:p>
              </w:tc>
              <w:tc>
                <w:tcPr>
                  <w:tcW w:w="2860" w:type="dxa"/>
                </w:tcPr>
                <w:p w14:paraId="2F334F54"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1 0 0 1 0 1]</w:t>
                  </w:r>
                </w:p>
              </w:tc>
            </w:tr>
            <w:tr w:rsidR="000E68E4" w:rsidRPr="0014410A" w14:paraId="2F334F59" w14:textId="77777777">
              <w:trPr>
                <w:jc w:val="center"/>
              </w:trPr>
              <w:tc>
                <w:tcPr>
                  <w:tcW w:w="1396" w:type="dxa"/>
                </w:tcPr>
                <w:p w14:paraId="2F334F56"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1</w:t>
                  </w:r>
                </w:p>
              </w:tc>
              <w:tc>
                <w:tcPr>
                  <w:tcW w:w="2835" w:type="dxa"/>
                </w:tcPr>
                <w:p w14:paraId="2F334F57"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0 1 0 1]</w:t>
                  </w:r>
                </w:p>
              </w:tc>
              <w:tc>
                <w:tcPr>
                  <w:tcW w:w="2860" w:type="dxa"/>
                </w:tcPr>
                <w:p w14:paraId="2F334F58"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1 0 1 0 0 1]</w:t>
                  </w:r>
                </w:p>
              </w:tc>
            </w:tr>
            <w:tr w:rsidR="000E68E4" w:rsidRPr="0014410A" w14:paraId="2F334F5D" w14:textId="77777777">
              <w:trPr>
                <w:jc w:val="center"/>
              </w:trPr>
              <w:tc>
                <w:tcPr>
                  <w:tcW w:w="1396" w:type="dxa"/>
                </w:tcPr>
                <w:p w14:paraId="2F334F5A"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2</w:t>
                  </w:r>
                </w:p>
              </w:tc>
              <w:tc>
                <w:tcPr>
                  <w:tcW w:w="2835" w:type="dxa"/>
                </w:tcPr>
                <w:p w14:paraId="2F334F5B"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0 1]</w:t>
                  </w:r>
                </w:p>
              </w:tc>
              <w:tc>
                <w:tcPr>
                  <w:tcW w:w="2860" w:type="dxa"/>
                </w:tcPr>
                <w:p w14:paraId="2F334F5C"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0 1 0 1]</w:t>
                  </w:r>
                </w:p>
              </w:tc>
            </w:tr>
            <w:tr w:rsidR="000E68E4" w:rsidRPr="0014410A" w14:paraId="2F334F61" w14:textId="77777777">
              <w:trPr>
                <w:jc w:val="center"/>
              </w:trPr>
              <w:tc>
                <w:tcPr>
                  <w:tcW w:w="1396" w:type="dxa"/>
                </w:tcPr>
                <w:p w14:paraId="2F334F5E"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3</w:t>
                  </w:r>
                </w:p>
              </w:tc>
              <w:tc>
                <w:tcPr>
                  <w:tcW w:w="2835" w:type="dxa"/>
                </w:tcPr>
                <w:p w14:paraId="2F334F5F"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1 0 0 1]</w:t>
                  </w:r>
                </w:p>
              </w:tc>
              <w:tc>
                <w:tcPr>
                  <w:tcW w:w="2860" w:type="dxa"/>
                </w:tcPr>
                <w:p w14:paraId="2F334F60"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0 1 0 1 0 1]</w:t>
                  </w:r>
                </w:p>
              </w:tc>
            </w:tr>
          </w:tbl>
          <w:p w14:paraId="2F334F62" w14:textId="77777777" w:rsidR="000E68E4" w:rsidRPr="0014410A" w:rsidRDefault="000E68E4">
            <w:pPr>
              <w:rPr>
                <w:rFonts w:ascii="Times New Roman" w:hAnsi="Times New Roman"/>
              </w:rPr>
            </w:pPr>
          </w:p>
          <w:p w14:paraId="2F334F63" w14:textId="77777777" w:rsidR="000E68E4" w:rsidRPr="0014410A" w:rsidRDefault="00F36F71">
            <w:pPr>
              <w:pStyle w:val="TH"/>
              <w:rPr>
                <w:rFonts w:ascii="Times New Roman" w:hAnsi="Times New Roman"/>
              </w:rPr>
            </w:pPr>
            <w:r w:rsidRPr="0014410A">
              <w:rPr>
                <w:rFonts w:ascii="Times New Roman" w:hAnsi="Times New Roman"/>
              </w:rPr>
              <w:lastRenderedPageBreak/>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sidRPr="0014410A">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=2</m:t>
              </m:r>
            </m:oMath>
            <w:r w:rsidRPr="0014410A">
              <w:rPr>
                <w:rFonts w:ascii="Times New Roman" w:hAnsi="Times New Roman"/>
              </w:rPr>
              <w:t>.</w:t>
            </w:r>
          </w:p>
          <w:tbl>
            <w:tblPr>
              <w:tblStyle w:val="afffc"/>
              <w:tblW w:w="0" w:type="auto"/>
              <w:jc w:val="center"/>
              <w:tblLook w:val="04A0" w:firstRow="1" w:lastRow="0" w:firstColumn="1" w:lastColumn="0" w:noHBand="0" w:noVBand="1"/>
            </w:tblPr>
            <w:tblGrid>
              <w:gridCol w:w="1413"/>
              <w:gridCol w:w="2835"/>
              <w:gridCol w:w="2857"/>
            </w:tblGrid>
            <w:tr w:rsidR="000E68E4" w:rsidRPr="0014410A" w14:paraId="2F334F67" w14:textId="77777777">
              <w:trPr>
                <w:jc w:val="center"/>
              </w:trPr>
              <w:tc>
                <w:tcPr>
                  <w:tcW w:w="1413" w:type="dxa"/>
                </w:tcPr>
                <w:p w14:paraId="2F334F64"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Configuration</w:t>
                  </w:r>
                </w:p>
              </w:tc>
              <w:tc>
                <w:tcPr>
                  <w:tcW w:w="2835" w:type="dxa"/>
                </w:tcPr>
                <w:p w14:paraId="2F334F65"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12</w:t>
                  </w:r>
                </w:p>
              </w:tc>
              <w:tc>
                <w:tcPr>
                  <w:tcW w:w="2857" w:type="dxa"/>
                </w:tcPr>
                <w:p w14:paraId="2F334F66"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16</w:t>
                  </w:r>
                </w:p>
              </w:tc>
            </w:tr>
            <w:tr w:rsidR="000E68E4" w:rsidRPr="0014410A" w14:paraId="2F334F6B" w14:textId="77777777">
              <w:trPr>
                <w:jc w:val="center"/>
              </w:trPr>
              <w:tc>
                <w:tcPr>
                  <w:tcW w:w="1413" w:type="dxa"/>
                </w:tcPr>
                <w:p w14:paraId="2F334F68"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0</w:t>
                  </w:r>
                </w:p>
              </w:tc>
              <w:tc>
                <w:tcPr>
                  <w:tcW w:w="2835" w:type="dxa"/>
                </w:tcPr>
                <w:p w14:paraId="2F334F69"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1 0 0 1 1 0 0 1]</w:t>
                  </w:r>
                </w:p>
              </w:tc>
              <w:tc>
                <w:tcPr>
                  <w:tcW w:w="2857" w:type="dxa"/>
                </w:tcPr>
                <w:p w14:paraId="2F334F6A"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0 1 0 1 1 0 0 1 1 0 0 1]</w:t>
                  </w:r>
                </w:p>
              </w:tc>
            </w:tr>
            <w:tr w:rsidR="000E68E4" w:rsidRPr="0014410A" w14:paraId="2F334F6F" w14:textId="77777777">
              <w:trPr>
                <w:jc w:val="center"/>
              </w:trPr>
              <w:tc>
                <w:tcPr>
                  <w:tcW w:w="1413" w:type="dxa"/>
                </w:tcPr>
                <w:p w14:paraId="2F334F6C"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1</w:t>
                  </w:r>
                </w:p>
              </w:tc>
              <w:tc>
                <w:tcPr>
                  <w:tcW w:w="2835" w:type="dxa"/>
                </w:tcPr>
                <w:p w14:paraId="2F334F6D"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1 0 1 0 0 1 1 0 0 1]</w:t>
                  </w:r>
                </w:p>
              </w:tc>
              <w:tc>
                <w:tcPr>
                  <w:tcW w:w="2857" w:type="dxa"/>
                </w:tcPr>
                <w:p w14:paraId="2F334F6E"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1 0 0 1 0 1 1 0 0 1 0 1]</w:t>
                  </w:r>
                </w:p>
              </w:tc>
            </w:tr>
            <w:tr w:rsidR="000E68E4" w:rsidRPr="0014410A" w14:paraId="2F334F73" w14:textId="77777777">
              <w:trPr>
                <w:jc w:val="center"/>
              </w:trPr>
              <w:tc>
                <w:tcPr>
                  <w:tcW w:w="1413" w:type="dxa"/>
                </w:tcPr>
                <w:p w14:paraId="2F334F70"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2</w:t>
                  </w:r>
                </w:p>
              </w:tc>
              <w:tc>
                <w:tcPr>
                  <w:tcW w:w="2835" w:type="dxa"/>
                </w:tcPr>
                <w:p w14:paraId="2F334F71"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1 0 0 1 1 0 1 0 0 1]</w:t>
                  </w:r>
                </w:p>
              </w:tc>
              <w:tc>
                <w:tcPr>
                  <w:tcW w:w="2857" w:type="dxa"/>
                </w:tcPr>
                <w:p w14:paraId="2F334F72"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0 1 1 0 1 0 0 1 0 1 1 0 0 1]</w:t>
                  </w:r>
                </w:p>
              </w:tc>
            </w:tr>
            <w:tr w:rsidR="000E68E4" w:rsidRPr="0014410A" w14:paraId="2F334F77" w14:textId="77777777">
              <w:trPr>
                <w:jc w:val="center"/>
              </w:trPr>
              <w:tc>
                <w:tcPr>
                  <w:tcW w:w="1413" w:type="dxa"/>
                </w:tcPr>
                <w:p w14:paraId="2F334F74"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3</w:t>
                  </w:r>
                </w:p>
              </w:tc>
              <w:tc>
                <w:tcPr>
                  <w:tcW w:w="2835" w:type="dxa"/>
                </w:tcPr>
                <w:p w14:paraId="2F334F75"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1 0 0 1 0 1 1 0 0 1]</w:t>
                  </w:r>
                </w:p>
              </w:tc>
              <w:tc>
                <w:tcPr>
                  <w:tcW w:w="2857" w:type="dxa"/>
                </w:tcPr>
                <w:p w14:paraId="2F334F76"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[1 0 1 0 0 1 1 0 0 1 1 0 0 1 0 1]</w:t>
                  </w:r>
                </w:p>
              </w:tc>
            </w:tr>
          </w:tbl>
          <w:p w14:paraId="2F334F78" w14:textId="77777777" w:rsidR="000E68E4" w:rsidRPr="0014410A" w:rsidRDefault="000E68E4">
            <w:pPr>
              <w:rPr>
                <w:rFonts w:ascii="Times New Roman" w:hAnsi="Times New Roman"/>
              </w:rPr>
            </w:pPr>
          </w:p>
          <w:p w14:paraId="2F334F79" w14:textId="77777777" w:rsidR="000E68E4" w:rsidRPr="0014410A" w:rsidRDefault="00F36F71">
            <w:pPr>
              <w:pStyle w:val="TH"/>
              <w:rPr>
                <w:rFonts w:ascii="Times New Roman" w:hAnsi="Times New Roman"/>
              </w:rPr>
            </w:pPr>
            <w:r w:rsidRPr="0014410A">
              <w:rPr>
                <w:rFonts w:ascii="Times New Roman" w:hAnsi="Times New Roman"/>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sidRPr="0014410A">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=4</m:t>
              </m:r>
            </m:oMath>
            <w:r w:rsidRPr="0014410A">
              <w:rPr>
                <w:rFonts w:ascii="Times New Roman" w:hAnsi="Times New Roman"/>
              </w:rPr>
              <w:t>.</w:t>
            </w:r>
          </w:p>
          <w:tbl>
            <w:tblPr>
              <w:tblStyle w:val="afffc"/>
              <w:tblW w:w="9209" w:type="dxa"/>
              <w:jc w:val="center"/>
              <w:tblLook w:val="04A0" w:firstRow="1" w:lastRow="0" w:firstColumn="1" w:lastColumn="0" w:noHBand="0" w:noVBand="1"/>
            </w:tblPr>
            <w:tblGrid>
              <w:gridCol w:w="1413"/>
              <w:gridCol w:w="2693"/>
              <w:gridCol w:w="5103"/>
            </w:tblGrid>
            <w:tr w:rsidR="000E68E4" w:rsidRPr="0014410A" w14:paraId="2F334F7D" w14:textId="77777777">
              <w:trPr>
                <w:jc w:val="center"/>
              </w:trPr>
              <w:tc>
                <w:tcPr>
                  <w:tcW w:w="1413" w:type="dxa"/>
                </w:tcPr>
                <w:p w14:paraId="2F334F7A"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Configuration</w:t>
                  </w:r>
                </w:p>
              </w:tc>
              <w:tc>
                <w:tcPr>
                  <w:tcW w:w="2693" w:type="dxa"/>
                </w:tcPr>
                <w:p w14:paraId="2F334F7B"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16</w:t>
                  </w:r>
                </w:p>
              </w:tc>
              <w:tc>
                <w:tcPr>
                  <w:tcW w:w="5103" w:type="dxa"/>
                </w:tcPr>
                <w:p w14:paraId="2F334F7C" w14:textId="77777777" w:rsidR="000E68E4" w:rsidRPr="0014410A" w:rsidRDefault="00F36F71">
                  <w:pPr>
                    <w:keepNext/>
                    <w:keepLines/>
                    <w:jc w:val="center"/>
                    <w:rPr>
                      <w:rFonts w:ascii="Times New Roman" w:hAnsi="Times New Roman"/>
                      <w:b/>
                      <w:sz w:val="18"/>
                      <w:lang w:val="sv-SE"/>
                    </w:rPr>
                  </w:pPr>
                  <w:r w:rsidRPr="0014410A">
                    <w:rPr>
                      <w:rFonts w:ascii="Times New Roman" w:hAnsi="Times New Roman"/>
                      <w:b/>
                      <w:sz w:val="18"/>
                      <w:lang w:val="sv-SE"/>
                    </w:rPr>
                    <w:t>Length 32</w:t>
                  </w:r>
                </w:p>
              </w:tc>
            </w:tr>
            <w:tr w:rsidR="000E68E4" w:rsidRPr="0014410A" w14:paraId="2F334F81" w14:textId="77777777">
              <w:trPr>
                <w:jc w:val="center"/>
              </w:trPr>
              <w:tc>
                <w:tcPr>
                  <w:tcW w:w="1413" w:type="dxa"/>
                </w:tcPr>
                <w:p w14:paraId="2F334F7E"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0</w:t>
                  </w:r>
                </w:p>
              </w:tc>
              <w:tc>
                <w:tcPr>
                  <w:tcW w:w="2693" w:type="dxa"/>
                </w:tcPr>
                <w:p w14:paraId="2F334F7F" w14:textId="77777777" w:rsidR="000E68E4" w:rsidRPr="0014410A" w:rsidRDefault="00F36F71">
                  <w:pPr>
                    <w:keepNext/>
                    <w:keepLines/>
                    <w:jc w:val="center"/>
                    <w:rPr>
                      <w:rFonts w:ascii="Times New Roman" w:hAnsi="Times New Roman"/>
                      <w:sz w:val="18"/>
                      <w:lang w:val="sv-SE"/>
                    </w:rPr>
                  </w:pPr>
                  <w:r w:rsidRPr="0014410A">
                    <w:rPr>
                      <w:rFonts w:ascii="Times New Roman" w:eastAsia="Malgun Gothic" w:hAnsi="Times New Roman"/>
                      <w:sz w:val="18"/>
                      <w:lang w:val="sv-SE"/>
                    </w:rPr>
                    <w:t>[0 1 1 0 1 0 0 1 1 0 1 0 1 0 1 0]</w:t>
                  </w:r>
                </w:p>
              </w:tc>
              <w:tc>
                <w:tcPr>
                  <w:tcW w:w="5103" w:type="dxa"/>
                </w:tcPr>
                <w:p w14:paraId="2F334F80"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0 1 1 0 1 0 1 0 1 0 1 0 0 1 1 0 1 0 0 1 1 0 0 1 1 0 0 1 0 1]</w:t>
                  </w:r>
                </w:p>
              </w:tc>
            </w:tr>
            <w:tr w:rsidR="000E68E4" w:rsidRPr="0014410A" w14:paraId="2F334F85" w14:textId="77777777">
              <w:trPr>
                <w:jc w:val="center"/>
              </w:trPr>
              <w:tc>
                <w:tcPr>
                  <w:tcW w:w="1413" w:type="dxa"/>
                </w:tcPr>
                <w:p w14:paraId="2F334F82"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1</w:t>
                  </w:r>
                </w:p>
              </w:tc>
              <w:tc>
                <w:tcPr>
                  <w:tcW w:w="2693" w:type="dxa"/>
                </w:tcPr>
                <w:p w14:paraId="2F334F83" w14:textId="77777777" w:rsidR="000E68E4" w:rsidRPr="0014410A" w:rsidRDefault="00F36F71">
                  <w:pPr>
                    <w:keepNext/>
                    <w:keepLines/>
                    <w:jc w:val="center"/>
                    <w:rPr>
                      <w:rFonts w:ascii="Times New Roman" w:hAnsi="Times New Roman"/>
                      <w:sz w:val="18"/>
                      <w:lang w:val="sv-SE"/>
                    </w:rPr>
                  </w:pPr>
                  <w:r w:rsidRPr="0014410A">
                    <w:rPr>
                      <w:rFonts w:ascii="Times New Roman" w:eastAsia="Malgun Gothic" w:hAnsi="Times New Roman"/>
                      <w:sz w:val="18"/>
                      <w:lang w:val="sv-SE"/>
                    </w:rPr>
                    <w:t>[0 1 1 0 1 0 1 0 1 0 0 1 1 0 1 0]</w:t>
                  </w:r>
                </w:p>
              </w:tc>
              <w:tc>
                <w:tcPr>
                  <w:tcW w:w="5103" w:type="dxa"/>
                </w:tcPr>
                <w:p w14:paraId="2F334F84"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1 0 0 1 0 1 0 1 1 0 0 1 0 1 1 0 0 1 1 0 1 0 1 0 1 0 0 1 0 1]</w:t>
                  </w:r>
                </w:p>
              </w:tc>
            </w:tr>
            <w:tr w:rsidR="000E68E4" w:rsidRPr="0014410A" w14:paraId="2F334F89" w14:textId="77777777">
              <w:trPr>
                <w:jc w:val="center"/>
              </w:trPr>
              <w:tc>
                <w:tcPr>
                  <w:tcW w:w="1413" w:type="dxa"/>
                </w:tcPr>
                <w:p w14:paraId="2F334F86"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2</w:t>
                  </w:r>
                </w:p>
              </w:tc>
              <w:tc>
                <w:tcPr>
                  <w:tcW w:w="2693" w:type="dxa"/>
                </w:tcPr>
                <w:p w14:paraId="2F334F87" w14:textId="77777777" w:rsidR="000E68E4" w:rsidRPr="0014410A" w:rsidRDefault="00F36F71">
                  <w:pPr>
                    <w:keepNext/>
                    <w:keepLines/>
                    <w:jc w:val="center"/>
                    <w:rPr>
                      <w:rFonts w:ascii="Times New Roman" w:hAnsi="Times New Roman"/>
                      <w:sz w:val="18"/>
                      <w:lang w:val="sv-SE"/>
                    </w:rPr>
                  </w:pPr>
                  <w:r w:rsidRPr="0014410A">
                    <w:rPr>
                      <w:rFonts w:ascii="Times New Roman" w:eastAsia="Malgun Gothic" w:hAnsi="Times New Roman"/>
                      <w:sz w:val="18"/>
                      <w:lang w:val="sv-SE"/>
                    </w:rPr>
                    <w:t>[1 0 1 0 0 1 1 0 1 0 1 0 1 0 0 1]</w:t>
                  </w:r>
                </w:p>
              </w:tc>
              <w:tc>
                <w:tcPr>
                  <w:tcW w:w="5103" w:type="dxa"/>
                </w:tcPr>
                <w:p w14:paraId="2F334F88"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0 1 0 1 0 1 1 0 1 0 1 0 0 1 1 0 1 0 1 0 0 1 1 0 1 0 0 1 1 0]</w:t>
                  </w:r>
                </w:p>
              </w:tc>
            </w:tr>
            <w:tr w:rsidR="000E68E4" w:rsidRPr="0014410A" w14:paraId="2F334F8D" w14:textId="77777777">
              <w:trPr>
                <w:jc w:val="center"/>
              </w:trPr>
              <w:tc>
                <w:tcPr>
                  <w:tcW w:w="1413" w:type="dxa"/>
                </w:tcPr>
                <w:p w14:paraId="2F334F8A" w14:textId="77777777" w:rsidR="000E68E4" w:rsidRPr="0014410A" w:rsidRDefault="00F36F71">
                  <w:pPr>
                    <w:keepNext/>
                    <w:keepLines/>
                    <w:jc w:val="center"/>
                    <w:rPr>
                      <w:rFonts w:ascii="Times New Roman" w:hAnsi="Times New Roman"/>
                      <w:sz w:val="18"/>
                      <w:lang w:val="sv-SE"/>
                    </w:rPr>
                  </w:pPr>
                  <w:r w:rsidRPr="0014410A">
                    <w:rPr>
                      <w:rFonts w:ascii="Times New Roman" w:hAnsi="Times New Roman"/>
                      <w:sz w:val="18"/>
                      <w:lang w:val="sv-SE"/>
                    </w:rPr>
                    <w:t>3</w:t>
                  </w:r>
                </w:p>
              </w:tc>
              <w:tc>
                <w:tcPr>
                  <w:tcW w:w="2693" w:type="dxa"/>
                </w:tcPr>
                <w:p w14:paraId="2F334F8B" w14:textId="77777777" w:rsidR="000E68E4" w:rsidRPr="0014410A" w:rsidRDefault="00F36F71">
                  <w:pPr>
                    <w:keepNext/>
                    <w:keepLines/>
                    <w:jc w:val="center"/>
                    <w:rPr>
                      <w:rFonts w:ascii="Times New Roman" w:hAnsi="Times New Roman"/>
                      <w:sz w:val="18"/>
                      <w:lang w:val="sv-SE"/>
                    </w:rPr>
                  </w:pPr>
                  <w:r w:rsidRPr="0014410A">
                    <w:rPr>
                      <w:rFonts w:ascii="Times New Roman" w:eastAsia="Malgun Gothic" w:hAnsi="Times New Roman"/>
                      <w:sz w:val="18"/>
                      <w:lang w:val="sv-SE"/>
                    </w:rPr>
                    <w:t>[1 0 1 0 1 0 0 1 1 0 1 0 0 1 1 0]</w:t>
                  </w:r>
                </w:p>
              </w:tc>
              <w:tc>
                <w:tcPr>
                  <w:tcW w:w="5103" w:type="dxa"/>
                </w:tcPr>
                <w:p w14:paraId="2F334F8C" w14:textId="77777777" w:rsidR="000E68E4" w:rsidRPr="0014410A" w:rsidRDefault="00F36F71">
                  <w:pPr>
                    <w:keepNext/>
                    <w:keepLines/>
                    <w:jc w:val="center"/>
                    <w:rPr>
                      <w:rFonts w:ascii="Times New Roman" w:eastAsia="Calibri" w:hAnsi="Times New Roman"/>
                      <w:sz w:val="18"/>
                      <w:lang w:val="sv-SE"/>
                    </w:rPr>
                  </w:pPr>
                  <w:r w:rsidRPr="0014410A">
                    <w:rPr>
                      <w:rFonts w:ascii="Times New Roman" w:eastAsia="Malgun Gothic" w:hAnsi="Times New Roman"/>
                      <w:sz w:val="18"/>
                      <w:lang w:val="sv-SE"/>
                    </w:rPr>
                    <w:t>[0 1 0 1 0 1 1 0 0 1 0 1 1 0 1 0 0 1 1 0 0 1 1 0 1 0 1 0 0 1 0 1]</w:t>
                  </w:r>
                </w:p>
              </w:tc>
            </w:tr>
          </w:tbl>
          <w:p w14:paraId="2F334F8E"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8F" w14:textId="77777777" w:rsidR="000E68E4" w:rsidRPr="0014410A" w:rsidRDefault="000E68E4">
            <w:pPr>
              <w:widowControl w:val="0"/>
              <w:spacing w:line="259" w:lineRule="auto"/>
              <w:jc w:val="center"/>
              <w:rPr>
                <w:rFonts w:ascii="Times New Roman" w:hAnsi="Times New Roman"/>
                <w:color w:val="FF0000"/>
              </w:rPr>
            </w:pPr>
          </w:p>
          <w:p w14:paraId="2F334F90" w14:textId="77777777" w:rsidR="000E68E4" w:rsidRPr="0014410A" w:rsidRDefault="000E68E4">
            <w:pPr>
              <w:spacing w:before="120"/>
              <w:rPr>
                <w:rFonts w:ascii="Times New Roman" w:hAnsi="Times New Roman"/>
                <w:lang w:eastAsia="zh-CN"/>
              </w:rPr>
            </w:pPr>
          </w:p>
        </w:tc>
      </w:tr>
    </w:tbl>
    <w:bookmarkEnd w:id="76"/>
    <w:p w14:paraId="2F334F92" w14:textId="77777777" w:rsidR="000E68E4" w:rsidRPr="0014410A" w:rsidRDefault="00F36F71">
      <w:pPr>
        <w:pStyle w:val="00BodyText"/>
        <w:spacing w:before="60"/>
        <w:rPr>
          <w:rFonts w:ascii="Times New Roman" w:hAnsi="Times New Roman"/>
          <w:lang w:eastAsia="zh-CN"/>
        </w:rPr>
      </w:pPr>
      <w:r w:rsidRPr="0014410A">
        <w:rPr>
          <w:rFonts w:ascii="Times New Roman" w:hAnsi="Times New Roman"/>
          <w:lang w:eastAsia="zh-CN"/>
        </w:rPr>
        <w:lastRenderedPageBreak/>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8630"/>
      </w:tblGrid>
      <w:tr w:rsidR="000E68E4" w:rsidRPr="0014410A" w14:paraId="2F334F96" w14:textId="77777777">
        <w:tc>
          <w:tcPr>
            <w:tcW w:w="9060" w:type="dxa"/>
          </w:tcPr>
          <w:p w14:paraId="2F334F93" w14:textId="77777777" w:rsidR="000E68E4" w:rsidRPr="0014410A" w:rsidRDefault="00F36F71">
            <w:pPr>
              <w:rPr>
                <w:rFonts w:ascii="Times New Roman" w:hAnsi="Times New Roman"/>
              </w:rPr>
            </w:pPr>
            <w:r w:rsidRPr="0014410A">
              <w:rPr>
                <w:rFonts w:ascii="Times New Roman" w:hAnsi="Times New Roman"/>
                <w:lang w:eastAsia="zh-CN"/>
              </w:rPr>
              <w:t>Line</w:t>
            </w:r>
            <w:r w:rsidRPr="0014410A">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sidRPr="0014410A">
              <w:rPr>
                <w:rFonts w:ascii="Times New Roman" w:hAnsi="Times New Roman"/>
              </w:rPr>
              <w:t>:</w:t>
            </w:r>
          </w:p>
          <w:p w14:paraId="2F334F94" w14:textId="77777777" w:rsidR="000E68E4" w:rsidRPr="0014410A" w:rsidRDefault="00F36F71">
            <w:pPr>
              <w:ind w:left="284"/>
              <w:rPr>
                <w:rFonts w:ascii="Times New Roman" w:hAnsi="Times New Roman"/>
                <w:lang w:eastAsia="zh-CN"/>
              </w:rPr>
            </w:pPr>
            <w:r w:rsidRPr="0014410A">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sidRPr="0014410A">
              <w:rPr>
                <w:rFonts w:ascii="Times New Roman" w:hAnsi="Times New Roman"/>
                <w:lang w:eastAsia="zh-CN"/>
              </w:rPr>
              <w:t>;</w:t>
            </w:r>
          </w:p>
          <w:p w14:paraId="2F334F95" w14:textId="77777777" w:rsidR="000E68E4" w:rsidRPr="0014410A" w:rsidRDefault="00F36F71">
            <w:pPr>
              <w:ind w:left="284"/>
              <w:rPr>
                <w:rFonts w:ascii="Times New Roman" w:hAnsi="Times New Roman"/>
              </w:rPr>
            </w:pPr>
            <w:r w:rsidRPr="0014410A">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sidRPr="0014410A">
              <w:rPr>
                <w:rFonts w:ascii="Times New Roman" w:hAnsi="Times New Roman"/>
              </w:rPr>
              <w:t>;</w:t>
            </w:r>
          </w:p>
        </w:tc>
      </w:tr>
    </w:tbl>
    <w:p w14:paraId="2F334F97" w14:textId="77777777" w:rsidR="000E68E4" w:rsidRPr="0014410A" w:rsidRDefault="000E68E4">
      <w:pPr>
        <w:pStyle w:val="0Maintext"/>
        <w:rPr>
          <w:rFonts w:eastAsia="微软雅黑" w:cs="Times New Roman"/>
          <w:highlight w:val="cyan"/>
          <w:lang w:eastAsia="zh-CN"/>
        </w:rPr>
      </w:pPr>
    </w:p>
    <w:p w14:paraId="2F334F98" w14:textId="77777777" w:rsidR="000E68E4" w:rsidRPr="0014410A"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sidRPr="0014410A">
        <w:rPr>
          <w:rFonts w:ascii="Times New Roman" w:eastAsia="微软雅黑" w:hAnsi="Times New Roman"/>
          <w:b/>
          <w:bCs/>
          <w:iCs/>
          <w:szCs w:val="20"/>
          <w:lang w:val="en-GB" w:eastAsia="zh-CN"/>
        </w:rPr>
        <w:t xml:space="preserve">[FL1] Question </w:t>
      </w:r>
      <w:r w:rsidRPr="0014410A">
        <w:rPr>
          <w:rFonts w:ascii="Times New Roman" w:eastAsia="微软雅黑" w:hAnsi="Times New Roman"/>
          <w:b/>
          <w:bCs/>
          <w:iCs/>
          <w:szCs w:val="20"/>
          <w:lang w:eastAsia="zh-CN"/>
        </w:rPr>
        <w:t>3.2</w:t>
      </w:r>
      <w:r w:rsidRPr="0014410A">
        <w:rPr>
          <w:rFonts w:ascii="Times New Roman" w:eastAsia="微软雅黑" w:hAnsi="Times New Roman"/>
          <w:b/>
          <w:bCs/>
          <w:iCs/>
          <w:szCs w:val="20"/>
          <w:lang w:val="en-GB" w:eastAsia="zh-CN"/>
        </w:rPr>
        <w:t>-3:</w:t>
      </w:r>
      <w:r w:rsidRPr="0014410A">
        <w:rPr>
          <w:rFonts w:ascii="Times New Roman" w:eastAsia="微软雅黑" w:hAnsi="Times New Roman"/>
          <w:b/>
          <w:bCs/>
          <w:iCs/>
          <w:szCs w:val="20"/>
          <w:lang w:eastAsia="zh-CN"/>
        </w:rPr>
        <w:t xml:space="preserve"> Do you support the proposed modification above?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F9C" w14:textId="77777777">
        <w:tc>
          <w:tcPr>
            <w:tcW w:w="1355" w:type="dxa"/>
            <w:shd w:val="clear" w:color="auto" w:fill="D9D9D9" w:themeFill="background1" w:themeFillShade="D9"/>
          </w:tcPr>
          <w:p w14:paraId="2F334F99"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F9A"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 xml:space="preserve">Support or not </w:t>
            </w:r>
          </w:p>
        </w:tc>
        <w:tc>
          <w:tcPr>
            <w:tcW w:w="6149" w:type="dxa"/>
            <w:shd w:val="clear" w:color="auto" w:fill="D9D9D9" w:themeFill="background1" w:themeFillShade="D9"/>
          </w:tcPr>
          <w:p w14:paraId="2F334F9B"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FA0" w14:textId="77777777">
        <w:tc>
          <w:tcPr>
            <w:tcW w:w="1355" w:type="dxa"/>
          </w:tcPr>
          <w:p w14:paraId="2F334F9D"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F9E"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Not essential</w:t>
            </w:r>
          </w:p>
        </w:tc>
        <w:tc>
          <w:tcPr>
            <w:tcW w:w="6149" w:type="dxa"/>
          </w:tcPr>
          <w:p w14:paraId="2F334F9F"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The TP is useful to clarify the relation b/w the binary bit g0(m) and the OOK symbols. However, this is obvious and there must be no misunderstanding.</w:t>
            </w:r>
          </w:p>
        </w:tc>
      </w:tr>
      <w:tr w:rsidR="000E68E4" w:rsidRPr="0014410A" w14:paraId="2F334FA7" w14:textId="77777777">
        <w:tc>
          <w:tcPr>
            <w:tcW w:w="1355" w:type="dxa"/>
          </w:tcPr>
          <w:p w14:paraId="2F334FA1"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 xml:space="preserve">ZTE, </w:t>
            </w:r>
            <w:proofErr w:type="spellStart"/>
            <w:r w:rsidRPr="0014410A">
              <w:rPr>
                <w:rFonts w:ascii="Times New Roman" w:eastAsia="宋体" w:hAnsi="Times New Roman"/>
                <w:lang w:eastAsia="zh-CN"/>
              </w:rPr>
              <w:t>Sanechips</w:t>
            </w:r>
            <w:proofErr w:type="spellEnd"/>
          </w:p>
        </w:tc>
        <w:tc>
          <w:tcPr>
            <w:tcW w:w="1563" w:type="dxa"/>
          </w:tcPr>
          <w:p w14:paraId="2F334FA2" w14:textId="77777777" w:rsidR="000E68E4" w:rsidRPr="0014410A" w:rsidRDefault="00F36F71">
            <w:pPr>
              <w:ind w:left="200" w:right="200"/>
              <w:rPr>
                <w:rFonts w:ascii="Times New Roman" w:eastAsia="宋体" w:hAnsi="Times New Roman"/>
                <w:lang w:eastAsia="zh-CN"/>
              </w:rPr>
            </w:pPr>
            <w:r w:rsidRPr="0014410A">
              <w:rPr>
                <w:rFonts w:ascii="Times New Roman" w:eastAsia="宋体" w:hAnsi="Times New Roman"/>
                <w:lang w:eastAsia="zh-CN"/>
              </w:rPr>
              <w:t xml:space="preserve">Support </w:t>
            </w:r>
          </w:p>
        </w:tc>
        <w:tc>
          <w:tcPr>
            <w:tcW w:w="6149" w:type="dxa"/>
          </w:tcPr>
          <w:p w14:paraId="2F334FA3" w14:textId="77777777" w:rsidR="000E68E4" w:rsidRPr="0014410A" w:rsidRDefault="00F36F71">
            <w:pPr>
              <w:numPr>
                <w:ilvl w:val="0"/>
                <w:numId w:val="26"/>
              </w:num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38.215 and 38.213 all cite OOK symbols, but nowhere to find the definition.</w:t>
            </w:r>
          </w:p>
          <w:p w14:paraId="2F334FA4" w14:textId="77777777" w:rsidR="000E68E4" w:rsidRPr="0014410A" w:rsidRDefault="00F36F71">
            <w:pPr>
              <w:numPr>
                <w:ilvl w:val="0"/>
                <w:numId w:val="26"/>
              </w:num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For LP-SS, there is no line coding, the definition is different. It is necessary to clarify what is OOK symbol for LP-SS.</w:t>
            </w:r>
          </w:p>
          <w:p w14:paraId="2F334FA5" w14:textId="77777777" w:rsidR="000E68E4" w:rsidRPr="0014410A" w:rsidRDefault="00F36F71">
            <w:pPr>
              <w:numPr>
                <w:ilvl w:val="0"/>
                <w:numId w:val="26"/>
              </w:num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 xml:space="preserve">For LP-WUS, even we could understand </w:t>
            </w:r>
            <w:r w:rsidRPr="0014410A">
              <w:rPr>
                <w:rFonts w:ascii="Times New Roman" w:hAnsi="Times New Roman"/>
                <w:lang w:eastAsia="zh-CN"/>
              </w:rPr>
              <w:t xml:space="preserve">g0(m) is 0 or 1, but no evidence </w:t>
            </w:r>
            <w:proofErr w:type="gramStart"/>
            <w:r w:rsidRPr="0014410A">
              <w:rPr>
                <w:rFonts w:ascii="Times New Roman" w:hAnsi="Times New Roman"/>
                <w:lang w:eastAsia="zh-CN"/>
              </w:rPr>
              <w:t>prove</w:t>
            </w:r>
            <w:proofErr w:type="gramEnd"/>
            <w:r w:rsidRPr="0014410A">
              <w:rPr>
                <w:rFonts w:ascii="Times New Roman" w:hAnsi="Times New Roman"/>
                <w:lang w:eastAsia="zh-CN"/>
              </w:rPr>
              <w:t xml:space="preserve"> g0(m)=1 is OOK ON symbol. Also, no evidence to prove OOK symbols is defined before line coding or not.</w:t>
            </w:r>
          </w:p>
          <w:p w14:paraId="2F334FA6" w14:textId="77777777" w:rsidR="000E68E4" w:rsidRPr="0014410A" w:rsidRDefault="00F36F71">
            <w:pPr>
              <w:ind w:right="200"/>
              <w:rPr>
                <w:rFonts w:ascii="Times New Roman" w:eastAsia="宋体" w:hAnsi="Times New Roman"/>
                <w:color w:val="000000" w:themeColor="text1"/>
                <w:lang w:eastAsia="zh-CN"/>
              </w:rPr>
            </w:pPr>
            <w:r w:rsidRPr="0014410A">
              <w:rPr>
                <w:rFonts w:ascii="Times New Roman" w:hAnsi="Times New Roman"/>
                <w:lang w:eastAsia="zh-CN"/>
              </w:rPr>
              <w:t xml:space="preserve">Therefore, definition for OOK symbols is necessary. </w:t>
            </w:r>
          </w:p>
        </w:tc>
      </w:tr>
      <w:tr w:rsidR="000E68E4" w:rsidRPr="0014410A" w14:paraId="2F334FAB" w14:textId="77777777">
        <w:tc>
          <w:tcPr>
            <w:tcW w:w="1355" w:type="dxa"/>
          </w:tcPr>
          <w:p w14:paraId="2F334FA8"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vivo</w:t>
            </w:r>
          </w:p>
        </w:tc>
        <w:tc>
          <w:tcPr>
            <w:tcW w:w="1563" w:type="dxa"/>
          </w:tcPr>
          <w:p w14:paraId="2F334FA9" w14:textId="77777777" w:rsidR="000E68E4" w:rsidRPr="0014410A" w:rsidRDefault="000E68E4">
            <w:pPr>
              <w:ind w:left="200" w:right="200"/>
              <w:rPr>
                <w:rFonts w:ascii="Times New Roman" w:eastAsia="宋体" w:hAnsi="Times New Roman"/>
                <w:lang w:eastAsia="zh-CN"/>
              </w:rPr>
            </w:pPr>
          </w:p>
        </w:tc>
        <w:tc>
          <w:tcPr>
            <w:tcW w:w="6149" w:type="dxa"/>
          </w:tcPr>
          <w:p w14:paraId="2F334FAA" w14:textId="77777777" w:rsidR="000E68E4" w:rsidRPr="0014410A" w:rsidRDefault="00F36F71">
            <w:pPr>
              <w:ind w:right="200"/>
              <w:rPr>
                <w:rFonts w:ascii="Times New Roman" w:hAnsi="Times New Roman"/>
                <w:lang w:eastAsia="zh-CN"/>
              </w:rPr>
            </w:pPr>
            <w:r w:rsidRPr="0014410A">
              <w:rPr>
                <w:rFonts w:ascii="Times New Roman" w:hAnsi="Times New Roman"/>
                <w:lang w:eastAsia="zh-CN"/>
              </w:rPr>
              <w:t xml:space="preserve">Agree with FL’s assessment </w:t>
            </w:r>
          </w:p>
        </w:tc>
      </w:tr>
      <w:tr w:rsidR="000E68E4" w:rsidRPr="0014410A" w14:paraId="2F334FAF" w14:textId="77777777">
        <w:tc>
          <w:tcPr>
            <w:tcW w:w="1355" w:type="dxa"/>
          </w:tcPr>
          <w:p w14:paraId="2F334FAC" w14:textId="77777777" w:rsidR="000E68E4" w:rsidRPr="0014410A" w:rsidRDefault="00F36F71">
            <w:pPr>
              <w:ind w:right="200"/>
              <w:rPr>
                <w:rFonts w:ascii="Times New Roman" w:eastAsia="宋体" w:hAnsi="Times New Roman"/>
                <w:lang w:eastAsia="zh-CN"/>
              </w:rPr>
            </w:pPr>
            <w:r w:rsidRPr="0014410A">
              <w:rPr>
                <w:rFonts w:ascii="Times New Roman" w:eastAsia="Yu Mincho" w:hAnsi="Times New Roman"/>
                <w:lang w:eastAsia="ja-JP"/>
              </w:rPr>
              <w:t>DOCOMO</w:t>
            </w:r>
          </w:p>
        </w:tc>
        <w:tc>
          <w:tcPr>
            <w:tcW w:w="1563" w:type="dxa"/>
          </w:tcPr>
          <w:p w14:paraId="2F334FAD" w14:textId="77777777" w:rsidR="000E68E4" w:rsidRPr="0014410A" w:rsidRDefault="000E68E4">
            <w:pPr>
              <w:ind w:left="200" w:right="200"/>
              <w:rPr>
                <w:rFonts w:ascii="Times New Roman" w:eastAsia="宋体" w:hAnsi="Times New Roman"/>
                <w:lang w:eastAsia="zh-CN"/>
              </w:rPr>
            </w:pPr>
          </w:p>
        </w:tc>
        <w:tc>
          <w:tcPr>
            <w:tcW w:w="6149" w:type="dxa"/>
          </w:tcPr>
          <w:p w14:paraId="2F334FAE" w14:textId="77777777" w:rsidR="000E68E4" w:rsidRPr="0014410A" w:rsidRDefault="00F36F71">
            <w:pPr>
              <w:ind w:right="200"/>
              <w:rPr>
                <w:rFonts w:ascii="Times New Roman" w:hAnsi="Times New Roman"/>
                <w:lang w:eastAsia="zh-CN"/>
              </w:rPr>
            </w:pPr>
            <w:r w:rsidRPr="0014410A">
              <w:rPr>
                <w:rFonts w:ascii="Times New Roman" w:eastAsia="Yu Mincho" w:hAnsi="Times New Roman"/>
                <w:color w:val="000000" w:themeColor="text1"/>
                <w:lang w:eastAsia="ja-JP"/>
              </w:rPr>
              <w:t>Share the view with Qualcomm, but OK if majority companies see the necessity and can be converged easily.</w:t>
            </w:r>
          </w:p>
        </w:tc>
      </w:tr>
      <w:tr w:rsidR="000E68E4" w:rsidRPr="0014410A" w14:paraId="2F334FC0" w14:textId="77777777">
        <w:tc>
          <w:tcPr>
            <w:tcW w:w="1355" w:type="dxa"/>
          </w:tcPr>
          <w:p w14:paraId="2F334FB0" w14:textId="77777777" w:rsidR="000E68E4" w:rsidRPr="0014410A" w:rsidRDefault="00F36F71">
            <w:pPr>
              <w:ind w:right="200"/>
              <w:rPr>
                <w:rFonts w:ascii="Times New Roman" w:eastAsia="Yu Mincho" w:hAnsi="Times New Roman"/>
                <w:lang w:eastAsia="ja-JP"/>
              </w:rPr>
            </w:pPr>
            <w:r w:rsidRPr="0014410A">
              <w:rPr>
                <w:rFonts w:ascii="Times New Roman" w:eastAsia="宋体" w:hAnsi="Times New Roman"/>
                <w:lang w:eastAsia="zh-CN"/>
              </w:rPr>
              <w:t>OPPO</w:t>
            </w:r>
          </w:p>
        </w:tc>
        <w:tc>
          <w:tcPr>
            <w:tcW w:w="1563" w:type="dxa"/>
          </w:tcPr>
          <w:p w14:paraId="2F334FB1" w14:textId="77777777" w:rsidR="000E68E4" w:rsidRPr="0014410A" w:rsidRDefault="000E68E4">
            <w:pPr>
              <w:ind w:left="200" w:right="200"/>
              <w:rPr>
                <w:rFonts w:ascii="Times New Roman" w:eastAsia="宋体" w:hAnsi="Times New Roman"/>
                <w:lang w:eastAsia="zh-CN"/>
              </w:rPr>
            </w:pPr>
          </w:p>
        </w:tc>
        <w:tc>
          <w:tcPr>
            <w:tcW w:w="6149" w:type="dxa"/>
          </w:tcPr>
          <w:p w14:paraId="2F334FB2"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There is no definition of OOK-ON symbol and OOK-OFF symbol.</w:t>
            </w:r>
          </w:p>
          <w:p w14:paraId="2F334FB3"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We are OK to clarify the definition of OOK-ON symbol and OOK-OFF symbol, i.e.,</w:t>
            </w:r>
          </w:p>
          <w:tbl>
            <w:tblPr>
              <w:tblStyle w:val="afffc"/>
              <w:tblW w:w="0" w:type="auto"/>
              <w:tblLayout w:type="fixed"/>
              <w:tblLook w:val="04A0" w:firstRow="1" w:lastRow="0" w:firstColumn="1" w:lastColumn="0" w:noHBand="0" w:noVBand="1"/>
            </w:tblPr>
            <w:tblGrid>
              <w:gridCol w:w="5923"/>
            </w:tblGrid>
            <w:tr w:rsidR="000E68E4" w:rsidRPr="0014410A" w14:paraId="2F334FBC" w14:textId="77777777">
              <w:tc>
                <w:tcPr>
                  <w:tcW w:w="5923" w:type="dxa"/>
                </w:tcPr>
                <w:p w14:paraId="2F334FB4"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B5" w14:textId="77777777" w:rsidR="000E68E4" w:rsidRPr="0014410A" w:rsidRDefault="00F36F71">
                  <w:pPr>
                    <w:rPr>
                      <w:rFonts w:ascii="Times New Roman" w:hAnsi="Times New Roman"/>
                    </w:rPr>
                  </w:pPr>
                  <w:r w:rsidRPr="0014410A">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4410A">
                    <w:rPr>
                      <w:rFonts w:ascii="Times New Roman" w:hAnsi="Times New Roman"/>
                    </w:rPr>
                    <w:t xml:space="preserve"> is given by the higher-layer parameter </w:t>
                  </w:r>
                  <w:r w:rsidRPr="0014410A">
                    <w:rPr>
                      <w:rFonts w:ascii="Times New Roman" w:hAnsi="Times New Roman"/>
                      <w:i/>
                      <w:iCs/>
                    </w:rPr>
                    <w:t>LP-</w:t>
                  </w:r>
                  <w:proofErr w:type="spellStart"/>
                  <w:r w:rsidRPr="0014410A">
                    <w:rPr>
                      <w:rFonts w:ascii="Times New Roman" w:hAnsi="Times New Roman"/>
                      <w:i/>
                      <w:iCs/>
                    </w:rPr>
                    <w:t>WUS_Mvalue_IDLE</w:t>
                  </w:r>
                  <w:proofErr w:type="spellEnd"/>
                  <w:r w:rsidRPr="0014410A">
                    <w:rPr>
                      <w:rFonts w:ascii="Times New Roman" w:hAnsi="Times New Roman"/>
                      <w:i/>
                      <w:iCs/>
                    </w:rPr>
                    <w:t>/INACTIVE</w:t>
                  </w:r>
                  <w:r w:rsidRPr="0014410A">
                    <w:rPr>
                      <w:rFonts w:ascii="Times New Roman" w:hAnsi="Times New Roman"/>
                    </w:rPr>
                    <w:t xml:space="preserve"> or </w:t>
                  </w:r>
                  <w:r w:rsidRPr="0014410A">
                    <w:rPr>
                      <w:rFonts w:ascii="Times New Roman" w:hAnsi="Times New Roman"/>
                      <w:i/>
                      <w:iCs/>
                    </w:rPr>
                    <w:t>LP-</w:t>
                  </w:r>
                  <w:proofErr w:type="spellStart"/>
                  <w:r w:rsidRPr="0014410A">
                    <w:rPr>
                      <w:rFonts w:ascii="Times New Roman" w:hAnsi="Times New Roman"/>
                      <w:i/>
                      <w:iCs/>
                    </w:rPr>
                    <w:t>WUS_Mvalue_CONNECTED</w:t>
                  </w:r>
                  <w:proofErr w:type="spellEnd"/>
                  <w:r w:rsidRPr="0014410A">
                    <w:rPr>
                      <w:rFonts w:ascii="Times New Roman" w:hAnsi="Times New Roman"/>
                    </w:rPr>
                    <w:t>.</w:t>
                  </w:r>
                </w:p>
                <w:p w14:paraId="2F334FB6" w14:textId="77777777" w:rsidR="000E68E4" w:rsidRPr="0014410A" w:rsidRDefault="00F36F71">
                  <w:pPr>
                    <w:rPr>
                      <w:rFonts w:ascii="Times New Roman" w:hAnsi="Times New Roman"/>
                      <w:lang w:eastAsia="zh-CN"/>
                    </w:rPr>
                  </w:pPr>
                  <w:r w:rsidRPr="0014410A">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sidRPr="0014410A">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sidRPr="0014410A">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4410A">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4410A">
                    <w:rPr>
                      <w:rFonts w:ascii="Times New Roman" w:hAnsi="Times New Roman"/>
                    </w:rPr>
                    <w:t xml:space="preserve">, respectively, in clause </w:t>
                  </w:r>
                  <w:r w:rsidRPr="0014410A">
                    <w:rPr>
                      <w:rFonts w:ascii="Times New Roman" w:hAnsi="Times New Roman"/>
                    </w:rPr>
                    <w:lastRenderedPageBreak/>
                    <w:t>7.4.3 of [4, 38.212].</w:t>
                  </w:r>
                  <w:r w:rsidRPr="0014410A">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sidRPr="0014410A">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sidRPr="0014410A">
                    <w:rPr>
                      <w:rFonts w:ascii="Times New Roman" w:hAnsi="Times New Roman"/>
                      <w:color w:val="C00000"/>
                      <w:u w:val="single"/>
                    </w:rPr>
                    <w:t xml:space="preserve"> </w:t>
                  </w:r>
                  <w:r w:rsidRPr="0014410A">
                    <w:rPr>
                      <w:rFonts w:ascii="Times New Roman" w:hAnsi="Times New Roman"/>
                      <w:strike/>
                      <w:color w:val="0070C0"/>
                      <w:u w:val="single"/>
                    </w:rPr>
                    <w:t>is carried by</w:t>
                  </w:r>
                  <w:r w:rsidRPr="0014410A">
                    <w:rPr>
                      <w:rFonts w:ascii="Times New Roman" w:hAnsi="Times New Roman"/>
                      <w:color w:val="C00000"/>
                      <w:u w:val="single"/>
                    </w:rPr>
                    <w:t xml:space="preserve"> </w:t>
                  </w:r>
                  <w:r w:rsidRPr="0014410A">
                    <w:rPr>
                      <w:rFonts w:ascii="Times New Roman" w:hAnsi="Times New Roman"/>
                      <w:color w:val="0070C0"/>
                      <w:u w:val="single"/>
                    </w:rPr>
                    <w:t>corresponding to</w:t>
                  </w:r>
                  <w:r w:rsidRPr="0014410A">
                    <w:rPr>
                      <w:rFonts w:ascii="Times New Roman" w:hAnsi="Times New Roman"/>
                      <w:color w:val="C00000"/>
                      <w:u w:val="single"/>
                    </w:rPr>
                    <w:t xml:space="preserve"> OOK-O</w:t>
                  </w:r>
                  <w:r w:rsidRPr="0014410A">
                    <w:rPr>
                      <w:rFonts w:ascii="Times New Roman" w:hAnsi="Times New Roman"/>
                      <w:color w:val="C00000"/>
                      <w:u w:val="single"/>
                      <w:lang w:eastAsia="zh-CN"/>
                    </w:rPr>
                    <w:t>N</w:t>
                  </w:r>
                  <w:r w:rsidRPr="0014410A">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sidRPr="0014410A">
                    <w:rPr>
                      <w:rFonts w:ascii="Times New Roman" w:hAnsi="Times New Roman"/>
                      <w:color w:val="C00000"/>
                      <w:u w:val="single"/>
                    </w:rPr>
                    <w:t xml:space="preserve"> </w:t>
                  </w:r>
                  <w:r w:rsidRPr="0014410A">
                    <w:rPr>
                      <w:rFonts w:ascii="Times New Roman" w:hAnsi="Times New Roman"/>
                      <w:strike/>
                      <w:color w:val="0070C0"/>
                      <w:u w:val="single"/>
                    </w:rPr>
                    <w:t>is carried by</w:t>
                  </w:r>
                  <w:r w:rsidRPr="0014410A">
                    <w:rPr>
                      <w:rFonts w:ascii="Times New Roman" w:hAnsi="Times New Roman"/>
                      <w:color w:val="C00000"/>
                      <w:u w:val="single"/>
                    </w:rPr>
                    <w:t xml:space="preserve"> </w:t>
                  </w:r>
                  <w:r w:rsidRPr="0014410A">
                    <w:rPr>
                      <w:rFonts w:ascii="Times New Roman" w:hAnsi="Times New Roman"/>
                      <w:color w:val="0070C0"/>
                      <w:u w:val="single"/>
                    </w:rPr>
                    <w:t>corresponding to</w:t>
                  </w:r>
                  <w:r w:rsidRPr="0014410A">
                    <w:rPr>
                      <w:rFonts w:ascii="Times New Roman" w:hAnsi="Times New Roman"/>
                      <w:color w:val="C00000"/>
                      <w:u w:val="single"/>
                    </w:rPr>
                    <w:t xml:space="preserve"> OOK-O</w:t>
                  </w:r>
                  <w:r w:rsidRPr="0014410A">
                    <w:rPr>
                      <w:rFonts w:ascii="Times New Roman" w:hAnsi="Times New Roman"/>
                      <w:color w:val="C00000"/>
                      <w:u w:val="single"/>
                      <w:lang w:eastAsia="zh-CN"/>
                    </w:rPr>
                    <w:t>FF</w:t>
                  </w:r>
                  <w:r w:rsidRPr="0014410A">
                    <w:rPr>
                      <w:rFonts w:ascii="Times New Roman" w:hAnsi="Times New Roman"/>
                      <w:color w:val="C00000"/>
                      <w:u w:val="single"/>
                    </w:rPr>
                    <w:t xml:space="preserve"> symbol.</w:t>
                  </w:r>
                </w:p>
                <w:p w14:paraId="2F334FB7"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B8" w14:textId="77777777" w:rsidR="000E68E4" w:rsidRPr="0014410A" w:rsidRDefault="00F36F71">
                  <w:pPr>
                    <w:pStyle w:val="41"/>
                    <w:rPr>
                      <w:rFonts w:ascii="Times New Roman" w:hAnsi="Times New Roman" w:cs="Times New Roman"/>
                    </w:rPr>
                  </w:pPr>
                  <w:r w:rsidRPr="0014410A">
                    <w:rPr>
                      <w:rFonts w:ascii="Times New Roman" w:hAnsi="Times New Roman" w:cs="Times New Roman"/>
                    </w:rPr>
                    <w:t>7.4.5.1</w:t>
                  </w:r>
                  <w:r w:rsidRPr="0014410A">
                    <w:rPr>
                      <w:rFonts w:ascii="Times New Roman" w:hAnsi="Times New Roman" w:cs="Times New Roman"/>
                    </w:rPr>
                    <w:tab/>
                    <w:t>Sequence generation</w:t>
                  </w:r>
                </w:p>
                <w:p w14:paraId="2F334FB9" w14:textId="77777777" w:rsidR="000E68E4" w:rsidRPr="0014410A" w:rsidRDefault="00F36F71">
                  <w:pPr>
                    <w:pStyle w:val="51"/>
                    <w:rPr>
                      <w:rFonts w:ascii="Times New Roman" w:hAnsi="Times New Roman" w:cs="Times New Roman"/>
                    </w:rPr>
                  </w:pPr>
                  <w:r w:rsidRPr="0014410A">
                    <w:rPr>
                      <w:rFonts w:ascii="Times New Roman" w:hAnsi="Times New Roman" w:cs="Times New Roman"/>
                    </w:rPr>
                    <w:t>7.4.5.1.1</w:t>
                  </w:r>
                  <w:r w:rsidRPr="0014410A">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p>
                <w:p w14:paraId="2F334FBA" w14:textId="77777777" w:rsidR="000E68E4" w:rsidRPr="0014410A" w:rsidRDefault="00F36F71">
                  <w:pPr>
                    <w:rPr>
                      <w:rFonts w:ascii="Times New Roman" w:hAnsi="Times New Roman"/>
                    </w:rPr>
                  </w:pPr>
                  <w:r w:rsidRPr="0014410A">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sidRPr="0014410A">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sidRPr="0014410A">
                    <w:rPr>
                      <w:rFonts w:ascii="Times New Roman" w:hAnsi="Times New Roman"/>
                    </w:rPr>
                    <w:t xml:space="preserve"> given by the higher-layer parameter XXX and the configuration index by the higher-layer parameter </w:t>
                  </w:r>
                  <w:proofErr w:type="spellStart"/>
                  <w:r w:rsidRPr="0014410A">
                    <w:rPr>
                      <w:rFonts w:ascii="Times New Roman" w:hAnsi="Times New Roman"/>
                      <w:i/>
                      <w:iCs/>
                    </w:rPr>
                    <w:t>lpss-BinarySeqIndex</w:t>
                  </w:r>
                  <w:proofErr w:type="spellEnd"/>
                  <w:r w:rsidRPr="0014410A">
                    <w:rPr>
                      <w:rFonts w:ascii="Times New Roman" w:hAnsi="Times New Roman"/>
                      <w:lang w:eastAsia="zh-CN"/>
                    </w:rPr>
                    <w:t xml:space="preserve">, </w:t>
                  </w:r>
                  <w:r w:rsidRPr="0014410A">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sidRPr="0014410A">
                    <w:rPr>
                      <w:rFonts w:ascii="Times New Roman" w:hAnsi="Times New Roman"/>
                      <w:color w:val="C00000"/>
                      <w:lang w:eastAsia="zh-CN"/>
                    </w:rPr>
                    <w:t xml:space="preserve"> symbols includes OOK ON symbols </w:t>
                  </w:r>
                  <w:r w:rsidRPr="0014410A">
                    <w:rPr>
                      <w:rFonts w:ascii="Times New Roman" w:hAnsi="Times New Roman"/>
                      <w:strike/>
                      <w:color w:val="0070C0"/>
                      <w:lang w:eastAsia="zh-CN"/>
                    </w:rPr>
                    <w:t>if</w:t>
                  </w:r>
                  <w:r w:rsidRPr="0014410A">
                    <w:rPr>
                      <w:rFonts w:ascii="Times New Roman" w:hAnsi="Times New Roman"/>
                      <w:color w:val="C00000"/>
                      <w:lang w:eastAsia="zh-CN"/>
                    </w:rPr>
                    <w:t xml:space="preserve"> </w:t>
                  </w:r>
                  <w:r w:rsidRPr="0014410A">
                    <w:rPr>
                      <w:rFonts w:ascii="Times New Roman" w:hAnsi="Times New Roman"/>
                      <w:color w:val="C00000"/>
                    </w:rPr>
                    <w:t xml:space="preserve"> </w:t>
                  </w:r>
                  <w:r w:rsidRPr="0014410A">
                    <w:rPr>
                      <w:rFonts w:ascii="Times New Roman" w:hAnsi="Times New Roman"/>
                      <w:color w:val="0070C0"/>
                      <w:u w:val="single"/>
                    </w:rPr>
                    <w:t xml:space="preserve">corresponding to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sidRPr="0014410A">
                    <w:rPr>
                      <w:rFonts w:ascii="Times New Roman" w:hAnsi="Times New Roman"/>
                      <w:color w:val="C00000"/>
                      <w:lang w:eastAsia="zh-CN"/>
                    </w:rPr>
                    <w:t>OOK OFF symbols</w:t>
                  </w:r>
                  <w:r w:rsidRPr="0014410A">
                    <w:rPr>
                      <w:rFonts w:ascii="Times New Roman" w:hAnsi="Times New Roman"/>
                      <w:strike/>
                      <w:color w:val="0070C0"/>
                      <w:lang w:eastAsia="zh-CN"/>
                    </w:rPr>
                    <w:t xml:space="preserve"> if</w:t>
                  </w:r>
                  <w:r w:rsidRPr="0014410A">
                    <w:rPr>
                      <w:rFonts w:ascii="Times New Roman" w:hAnsi="Times New Roman"/>
                      <w:color w:val="C00000"/>
                      <w:lang w:eastAsia="zh-CN"/>
                    </w:rPr>
                    <w:t xml:space="preserve"> </w:t>
                  </w:r>
                  <w:r w:rsidRPr="0014410A">
                    <w:rPr>
                      <w:rFonts w:ascii="Times New Roman" w:hAnsi="Times New Roman"/>
                      <w:color w:val="0070C0"/>
                      <w:u w:val="single"/>
                    </w:rPr>
                    <w:t>corresponding to</w:t>
                  </w:r>
                  <w:r w:rsidRPr="0014410A">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sidRPr="0014410A">
                    <w:rPr>
                      <w:rFonts w:ascii="Times New Roman" w:hAnsi="Times New Roman"/>
                      <w:color w:val="C00000"/>
                    </w:rPr>
                    <w:t>.</w:t>
                  </w:r>
                </w:p>
                <w:p w14:paraId="2F334FBB" w14:textId="77777777" w:rsidR="000E68E4" w:rsidRPr="0014410A" w:rsidRDefault="000E68E4">
                  <w:pPr>
                    <w:ind w:right="200"/>
                    <w:rPr>
                      <w:rFonts w:ascii="Times New Roman" w:eastAsiaTheme="minorEastAsia" w:hAnsi="Times New Roman"/>
                      <w:lang w:eastAsia="zh-CN"/>
                    </w:rPr>
                  </w:pPr>
                </w:p>
              </w:tc>
            </w:tr>
          </w:tbl>
          <w:p w14:paraId="2F334FBD" w14:textId="77777777" w:rsidR="000E68E4" w:rsidRPr="0014410A" w:rsidRDefault="000E68E4">
            <w:pPr>
              <w:ind w:right="200"/>
              <w:rPr>
                <w:rFonts w:ascii="Times New Roman" w:eastAsiaTheme="minorEastAsia" w:hAnsi="Times New Roman"/>
                <w:lang w:eastAsia="zh-CN"/>
              </w:rPr>
            </w:pPr>
          </w:p>
          <w:p w14:paraId="2F334FBE" w14:textId="77777777" w:rsidR="000E68E4" w:rsidRPr="0014410A" w:rsidRDefault="000E68E4">
            <w:pPr>
              <w:ind w:right="200"/>
              <w:rPr>
                <w:rFonts w:ascii="Times New Roman" w:eastAsiaTheme="minorEastAsia" w:hAnsi="Times New Roman"/>
                <w:lang w:eastAsia="zh-CN"/>
              </w:rPr>
            </w:pPr>
          </w:p>
          <w:p w14:paraId="2F334FBF" w14:textId="77777777" w:rsidR="000E68E4" w:rsidRPr="0014410A" w:rsidRDefault="000E68E4">
            <w:pPr>
              <w:ind w:right="200"/>
              <w:rPr>
                <w:rFonts w:ascii="Times New Roman" w:eastAsia="Yu Mincho" w:hAnsi="Times New Roman"/>
                <w:color w:val="000000" w:themeColor="text1"/>
                <w:lang w:eastAsia="ja-JP"/>
              </w:rPr>
            </w:pPr>
          </w:p>
        </w:tc>
      </w:tr>
      <w:tr w:rsidR="000E68E4" w:rsidRPr="0014410A" w14:paraId="2F334FC4" w14:textId="77777777">
        <w:tc>
          <w:tcPr>
            <w:tcW w:w="1355" w:type="dxa"/>
          </w:tcPr>
          <w:p w14:paraId="2F334FC1" w14:textId="77777777" w:rsidR="000E68E4" w:rsidRPr="0014410A" w:rsidRDefault="00F36F71">
            <w:pPr>
              <w:ind w:right="200"/>
              <w:rPr>
                <w:rFonts w:ascii="Times New Roman" w:eastAsia="Malgun Gothic" w:hAnsi="Times New Roman"/>
                <w:lang w:eastAsia="ko-KR"/>
              </w:rPr>
            </w:pPr>
            <w:r w:rsidRPr="0014410A">
              <w:rPr>
                <w:rFonts w:ascii="Times New Roman" w:hAnsi="Times New Roman"/>
              </w:rPr>
              <w:lastRenderedPageBreak/>
              <w:t> </w:t>
            </w:r>
            <w:r w:rsidRPr="0014410A">
              <w:rPr>
                <w:rFonts w:ascii="Times New Roman" w:eastAsia="Malgun Gothic" w:hAnsi="Times New Roman"/>
                <w:lang w:eastAsia="ko-KR"/>
              </w:rPr>
              <w:t>LGE</w:t>
            </w:r>
          </w:p>
        </w:tc>
        <w:tc>
          <w:tcPr>
            <w:tcW w:w="1563" w:type="dxa"/>
          </w:tcPr>
          <w:p w14:paraId="2F334FC2" w14:textId="77777777" w:rsidR="000E68E4" w:rsidRPr="0014410A" w:rsidRDefault="000E68E4">
            <w:pPr>
              <w:ind w:left="200" w:right="200"/>
              <w:rPr>
                <w:rFonts w:ascii="Times New Roman" w:eastAsia="Malgun Gothic" w:hAnsi="Times New Roman"/>
                <w:lang w:eastAsia="ko-KR"/>
              </w:rPr>
            </w:pPr>
          </w:p>
        </w:tc>
        <w:tc>
          <w:tcPr>
            <w:tcW w:w="6149" w:type="dxa"/>
          </w:tcPr>
          <w:p w14:paraId="2F334FC3" w14:textId="77777777" w:rsidR="000E68E4" w:rsidRPr="0014410A" w:rsidRDefault="00F36F71">
            <w:pPr>
              <w:ind w:right="200"/>
              <w:rPr>
                <w:rFonts w:ascii="Times New Roman" w:hAnsi="Times New Roman"/>
                <w:lang w:eastAsia="ko-KR"/>
              </w:rPr>
            </w:pPr>
            <w:r w:rsidRPr="0014410A">
              <w:rPr>
                <w:rFonts w:ascii="Times New Roman" w:hAnsi="Times New Roman"/>
                <w:lang w:eastAsia="ko-KR"/>
              </w:rPr>
              <w:t xml:space="preserve">Share the view with Qualcomm and </w:t>
            </w:r>
            <w:r w:rsidRPr="0014410A">
              <w:rPr>
                <w:rFonts w:ascii="Times New Roman" w:eastAsia="Yu Mincho" w:hAnsi="Times New Roman"/>
                <w:lang w:eastAsia="ja-JP"/>
              </w:rPr>
              <w:t>DOCOMO</w:t>
            </w:r>
          </w:p>
        </w:tc>
      </w:tr>
      <w:tr w:rsidR="000E68E4" w:rsidRPr="0014410A" w14:paraId="2F334FC8" w14:textId="77777777">
        <w:tc>
          <w:tcPr>
            <w:tcW w:w="1355" w:type="dxa"/>
          </w:tcPr>
          <w:p w14:paraId="2F334FC5"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Apple</w:t>
            </w:r>
          </w:p>
        </w:tc>
        <w:tc>
          <w:tcPr>
            <w:tcW w:w="1563" w:type="dxa"/>
          </w:tcPr>
          <w:p w14:paraId="2F334FC6" w14:textId="77777777" w:rsidR="000E68E4" w:rsidRPr="0014410A" w:rsidRDefault="00F36F71">
            <w:pPr>
              <w:ind w:left="200" w:right="200"/>
              <w:rPr>
                <w:rFonts w:ascii="Times New Roman" w:eastAsia="宋体" w:hAnsi="Times New Roman"/>
                <w:lang w:eastAsia="zh-CN"/>
              </w:rPr>
            </w:pPr>
            <w:r w:rsidRPr="0014410A">
              <w:rPr>
                <w:rFonts w:ascii="Times New Roman" w:eastAsia="宋体" w:hAnsi="Times New Roman"/>
                <w:lang w:eastAsia="zh-CN"/>
              </w:rPr>
              <w:t>Not essential</w:t>
            </w:r>
          </w:p>
        </w:tc>
        <w:tc>
          <w:tcPr>
            <w:tcW w:w="6149" w:type="dxa"/>
          </w:tcPr>
          <w:p w14:paraId="2F334FC7"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OK to discuss.</w:t>
            </w:r>
          </w:p>
        </w:tc>
      </w:tr>
      <w:tr w:rsidR="000E68E4" w:rsidRPr="0014410A" w14:paraId="2F334FCC" w14:textId="77777777">
        <w:tc>
          <w:tcPr>
            <w:tcW w:w="1355" w:type="dxa"/>
          </w:tcPr>
          <w:p w14:paraId="2F334FC9" w14:textId="326418B2" w:rsidR="000E68E4" w:rsidRPr="0014410A" w:rsidRDefault="00F36F71">
            <w:pPr>
              <w:ind w:right="200"/>
              <w:rPr>
                <w:rFonts w:ascii="Times New Roman" w:hAnsi="Times New Roman"/>
              </w:rPr>
            </w:pPr>
            <w:r w:rsidRPr="0014410A">
              <w:rPr>
                <w:rFonts w:ascii="Times New Roman" w:hAnsi="Times New Roman"/>
              </w:rPr>
              <w:t>Nokia</w:t>
            </w:r>
          </w:p>
        </w:tc>
        <w:tc>
          <w:tcPr>
            <w:tcW w:w="1563" w:type="dxa"/>
          </w:tcPr>
          <w:p w14:paraId="2F334FCA" w14:textId="77777777" w:rsidR="000E68E4" w:rsidRPr="0014410A" w:rsidRDefault="000E68E4">
            <w:pPr>
              <w:ind w:left="200" w:right="200"/>
              <w:rPr>
                <w:rFonts w:ascii="Times New Roman" w:eastAsia="Malgun Gothic" w:hAnsi="Times New Roman"/>
                <w:lang w:eastAsia="ko-KR"/>
              </w:rPr>
            </w:pPr>
          </w:p>
        </w:tc>
        <w:tc>
          <w:tcPr>
            <w:tcW w:w="6149" w:type="dxa"/>
          </w:tcPr>
          <w:p w14:paraId="2F334FCB" w14:textId="5F60CB8D" w:rsidR="000E68E4" w:rsidRPr="0014410A" w:rsidRDefault="00F36F71">
            <w:pPr>
              <w:ind w:right="200"/>
              <w:rPr>
                <w:rFonts w:ascii="Times New Roman" w:hAnsi="Times New Roman"/>
                <w:lang w:eastAsia="ko-KR"/>
              </w:rPr>
            </w:pPr>
            <w:r w:rsidRPr="0014410A">
              <w:rPr>
                <w:rFonts w:ascii="Times New Roman" w:hAnsi="Times New Roman"/>
                <w:lang w:eastAsia="ko-KR"/>
              </w:rPr>
              <w:t>Agree with FL’s assessment</w:t>
            </w:r>
          </w:p>
        </w:tc>
      </w:tr>
    </w:tbl>
    <w:p w14:paraId="2F334FCD" w14:textId="77777777" w:rsidR="000E68E4" w:rsidRPr="0014410A" w:rsidRDefault="000E68E4">
      <w:pPr>
        <w:pStyle w:val="B10"/>
        <w:rPr>
          <w:rStyle w:val="B1Char"/>
        </w:rPr>
      </w:pPr>
    </w:p>
    <w:p w14:paraId="2F334FCE" w14:textId="77777777" w:rsidR="000E68E4" w:rsidRPr="0014410A" w:rsidRDefault="000E68E4">
      <w:pPr>
        <w:pStyle w:val="B10"/>
      </w:pPr>
    </w:p>
    <w:p w14:paraId="2F334FCF"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val="fr-FR" w:eastAsia="zh-CN"/>
        </w:rPr>
      </w:pPr>
      <w:proofErr w:type="spellStart"/>
      <w:r w:rsidRPr="0014410A">
        <w:rPr>
          <w:rFonts w:ascii="Times New Roman" w:eastAsiaTheme="minorEastAsia" w:hAnsi="Times New Roman"/>
          <w:sz w:val="22"/>
          <w:szCs w:val="22"/>
          <w:lang w:val="fr-FR" w:eastAsia="zh-CN"/>
        </w:rPr>
        <w:t>Proposals</w:t>
      </w:r>
      <w:proofErr w:type="spellEnd"/>
      <w:r w:rsidRPr="0014410A">
        <w:rPr>
          <w:rFonts w:ascii="Times New Roman" w:eastAsiaTheme="minorEastAsia" w:hAnsi="Times New Roman"/>
          <w:sz w:val="22"/>
          <w:szCs w:val="22"/>
          <w:lang w:val="fr-FR" w:eastAsia="zh-CN"/>
        </w:rPr>
        <w:t xml:space="preserve"> to </w:t>
      </w:r>
      <w:proofErr w:type="spellStart"/>
      <w:r w:rsidRPr="0014410A">
        <w:rPr>
          <w:rFonts w:ascii="Times New Roman" w:eastAsiaTheme="minorEastAsia" w:hAnsi="Times New Roman"/>
          <w:sz w:val="22"/>
          <w:szCs w:val="22"/>
          <w:lang w:val="fr-FR" w:eastAsia="zh-CN"/>
        </w:rPr>
        <w:t>revert</w:t>
      </w:r>
      <w:proofErr w:type="spellEnd"/>
      <w:r w:rsidRPr="0014410A">
        <w:rPr>
          <w:rFonts w:ascii="Times New Roman" w:eastAsiaTheme="minorEastAsia" w:hAnsi="Times New Roman"/>
          <w:sz w:val="22"/>
          <w:szCs w:val="22"/>
          <w:lang w:val="fr-FR" w:eastAsia="zh-CN"/>
        </w:rPr>
        <w:t xml:space="preserve"> the agreement </w:t>
      </w:r>
    </w:p>
    <w:p w14:paraId="2F334FD0" w14:textId="77777777" w:rsidR="000E68E4" w:rsidRPr="0014410A" w:rsidRDefault="00F36F71">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80" w:name="OLE_LINK2"/>
      <w:r w:rsidRPr="0014410A">
        <w:rPr>
          <w:rFonts w:ascii="Times New Roman" w:eastAsia="微软雅黑" w:hAnsi="Times New Roman"/>
          <w:iCs/>
          <w:szCs w:val="20"/>
          <w:lang w:eastAsia="zh-CN"/>
        </w:rPr>
        <w:t xml:space="preserve">[E///] proposes 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80"/>
    <w:p w14:paraId="2F334FD1" w14:textId="77777777" w:rsidR="000E68E4" w:rsidRPr="0014410A" w:rsidRDefault="00F36F71">
      <w:pPr>
        <w:pStyle w:val="00BodyText"/>
        <w:ind w:firstLineChars="100" w:firstLine="200"/>
        <w:jc w:val="both"/>
        <w:rPr>
          <w:rFonts w:ascii="Times New Roman" w:hAnsi="Times New Roman"/>
          <w:sz w:val="20"/>
          <w:lang w:val="en-GB" w:eastAsia="zh-CN"/>
        </w:rPr>
      </w:pPr>
      <w:r w:rsidRPr="0014410A">
        <w:rPr>
          <w:rFonts w:ascii="Times New Roman" w:hAnsi="Times New Roman"/>
          <w:sz w:val="20"/>
          <w:lang w:val="en-GB" w:eastAsia="zh-CN"/>
        </w:rPr>
        <w:t>However, RAN1 already agreed the CS determination a</w:t>
      </w:r>
      <w:r w:rsidRPr="0014410A">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430"/>
      </w:tblGrid>
      <w:tr w:rsidR="000E68E4" w:rsidRPr="0014410A" w14:paraId="2F334FD8" w14:textId="77777777">
        <w:tc>
          <w:tcPr>
            <w:tcW w:w="8430" w:type="dxa"/>
          </w:tcPr>
          <w:p w14:paraId="2F334FD2" w14:textId="77777777" w:rsidR="000E68E4" w:rsidRPr="0014410A" w:rsidRDefault="00F36F71">
            <w:pPr>
              <w:rPr>
                <w:rFonts w:ascii="Times New Roman" w:hAnsi="Times New Roman"/>
                <w:b/>
                <w:bCs/>
                <w:lang w:eastAsia="zh-CN"/>
              </w:rPr>
            </w:pPr>
            <w:r w:rsidRPr="0014410A">
              <w:rPr>
                <w:rFonts w:ascii="Times New Roman" w:hAnsi="Times New Roman"/>
                <w:b/>
                <w:bCs/>
                <w:highlight w:val="green"/>
                <w:lang w:eastAsia="zh-CN"/>
              </w:rPr>
              <w:t>Agreement in RAN1#12</w:t>
            </w:r>
            <w:r w:rsidRPr="0014410A">
              <w:rPr>
                <w:rFonts w:ascii="Times New Roman" w:hAnsi="Times New Roman"/>
                <w:b/>
                <w:bCs/>
                <w:lang w:eastAsia="zh-CN"/>
              </w:rPr>
              <w:t>1</w:t>
            </w:r>
          </w:p>
          <w:p w14:paraId="2F334FD3" w14:textId="77777777" w:rsidR="000E68E4" w:rsidRPr="0014410A" w:rsidRDefault="00F36F71">
            <w:pPr>
              <w:rPr>
                <w:rFonts w:ascii="Times New Roman" w:eastAsiaTheme="minorEastAsia" w:hAnsi="Times New Roman"/>
                <w:szCs w:val="20"/>
                <w:lang w:eastAsia="zh-CN"/>
              </w:rPr>
            </w:pPr>
            <w:r w:rsidRPr="0014410A">
              <w:rPr>
                <w:rFonts w:ascii="Times New Roman" w:hAnsi="Times New Roman"/>
                <w:szCs w:val="20"/>
                <w:lang w:eastAsia="zh-CN"/>
              </w:rPr>
              <w:t xml:space="preserve">For mapping </w:t>
            </w:r>
            <w:r w:rsidRPr="0014410A">
              <w:rPr>
                <w:rFonts w:ascii="Times New Roman" w:eastAsiaTheme="minorEastAsia" w:hAnsi="Times New Roman"/>
                <w:szCs w:val="20"/>
                <w:lang w:eastAsia="zh-CN"/>
              </w:rPr>
              <w:t>between</w:t>
            </w:r>
            <w:r w:rsidRPr="0014410A">
              <w:rPr>
                <w:rFonts w:ascii="Times New Roman" w:hAnsi="Times New Roman"/>
                <w:szCs w:val="20"/>
                <w:lang w:eastAsia="zh-CN"/>
              </w:rPr>
              <w:t xml:space="preserve"> a sequence index</w:t>
            </w:r>
            <w:r w:rsidRPr="0014410A">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Pr="0014410A">
              <w:rPr>
                <w:rFonts w:ascii="Times New Roman" w:eastAsiaTheme="minorEastAsia" w:hAnsi="Times New Roman"/>
                <w:szCs w:val="20"/>
                <w:lang w:eastAsia="zh-CN"/>
              </w:rPr>
              <w:t xml:space="preserve"> and</w:t>
            </w:r>
            <w:r w:rsidRPr="0014410A">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Pr="0014410A">
              <w:rPr>
                <w:rFonts w:ascii="Times New Roman" w:eastAsia="Malgun Gothic" w:hAnsi="Times New Roman"/>
                <w:szCs w:val="20"/>
                <w:lang w:eastAsia="ko-KR"/>
              </w:rPr>
              <w:t>)</w:t>
            </w:r>
            <w:r w:rsidRPr="0014410A">
              <w:rPr>
                <w:rFonts w:ascii="Times New Roman" w:eastAsiaTheme="minorEastAsia" w:hAnsi="Times New Roman"/>
                <w:szCs w:val="20"/>
                <w:lang w:eastAsia="zh-CN"/>
              </w:rPr>
              <w:t xml:space="preserve"> &amp; </w:t>
            </w:r>
            <w:r w:rsidRPr="0014410A">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Pr="0014410A">
              <w:rPr>
                <w:rFonts w:ascii="Times New Roman" w:eastAsia="Malgun Gothic" w:hAnsi="Times New Roman"/>
                <w:szCs w:val="20"/>
                <w:lang w:eastAsia="ko-KR"/>
              </w:rPr>
              <w:t>).</w:t>
            </w:r>
          </w:p>
          <w:p w14:paraId="2F334FD4" w14:textId="77777777" w:rsidR="000E68E4" w:rsidRPr="0014410A"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2F334FD5" w14:textId="77777777" w:rsidR="000E68E4" w:rsidRPr="0014410A"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2F334FD6" w14:textId="77777777" w:rsidR="000E68E4" w:rsidRPr="0014410A" w:rsidRDefault="00F36F71">
            <w:pPr>
              <w:rPr>
                <w:rFonts w:ascii="Times New Roman" w:hAnsi="Times New Roman"/>
                <w:lang w:eastAsia="zh-CN"/>
              </w:rPr>
            </w:pPr>
            <w:r w:rsidRPr="0014410A">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sidRPr="0014410A">
              <w:rPr>
                <w:rFonts w:ascii="Times New Roman" w:hAnsi="Times New Roman"/>
                <w:lang w:eastAsia="zh-CN"/>
              </w:rPr>
              <w:t>is determined by</w:t>
            </w:r>
          </w:p>
          <w:p w14:paraId="2F334FD7" w14:textId="77777777" w:rsidR="000E68E4" w:rsidRPr="0014410A"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2F334FD9" w14:textId="77777777" w:rsidR="000E68E4" w:rsidRPr="0014410A" w:rsidRDefault="000E68E4">
      <w:pPr>
        <w:pStyle w:val="00BodyText"/>
        <w:ind w:left="200"/>
        <w:jc w:val="both"/>
        <w:rPr>
          <w:rFonts w:ascii="Times New Roman" w:hAnsi="Times New Roman"/>
          <w:sz w:val="20"/>
          <w:lang w:val="en-GB" w:eastAsia="zh-CN"/>
        </w:rPr>
      </w:pPr>
    </w:p>
    <w:bookmarkEnd w:id="0"/>
    <w:p w14:paraId="2F334FDA" w14:textId="77777777" w:rsidR="000E68E4" w:rsidRPr="0014410A" w:rsidRDefault="00F36F71">
      <w:pPr>
        <w:keepNext/>
        <w:keepLines/>
        <w:numPr>
          <w:ilvl w:val="0"/>
          <w:numId w:val="25"/>
        </w:numPr>
        <w:pBdr>
          <w:top w:val="single" w:sz="12" w:space="3" w:color="auto"/>
        </w:pBdr>
        <w:overflowPunct w:val="0"/>
        <w:autoSpaceDE w:val="0"/>
        <w:autoSpaceDN w:val="0"/>
        <w:adjustRightInd w:val="0"/>
        <w:spacing w:before="120" w:after="120"/>
        <w:ind w:right="198"/>
        <w:jc w:val="both"/>
        <w:textAlignment w:val="baseline"/>
        <w:outlineLvl w:val="0"/>
        <w:rPr>
          <w:rFonts w:ascii="Times New Roman" w:eastAsia="宋体" w:hAnsi="Times New Roman"/>
          <w:sz w:val="36"/>
          <w:szCs w:val="20"/>
          <w:lang w:val="en-GB" w:eastAsia="en-GB"/>
        </w:rPr>
      </w:pPr>
      <w:r w:rsidRPr="0014410A">
        <w:rPr>
          <w:rFonts w:ascii="Times New Roman" w:eastAsia="宋体" w:hAnsi="Times New Roman"/>
          <w:sz w:val="36"/>
          <w:szCs w:val="20"/>
          <w:lang w:val="en-GB" w:eastAsia="en-GB"/>
        </w:rPr>
        <w:lastRenderedPageBreak/>
        <w:t xml:space="preserve">LP-WUS </w:t>
      </w:r>
      <w:r w:rsidRPr="0014410A">
        <w:rPr>
          <w:rFonts w:ascii="Times New Roman" w:eastAsia="宋体" w:hAnsi="Times New Roman"/>
          <w:sz w:val="36"/>
          <w:szCs w:val="20"/>
          <w:lang w:eastAsia="zh-CN"/>
        </w:rPr>
        <w:t>operation for idle mode</w:t>
      </w:r>
    </w:p>
    <w:p w14:paraId="2F334FDB"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sidRPr="0014410A">
        <w:rPr>
          <w:rFonts w:ascii="Times New Roman" w:eastAsia="宋体" w:hAnsi="Times New Roman"/>
          <w:sz w:val="32"/>
          <w:szCs w:val="20"/>
          <w:lang w:eastAsia="zh-CN"/>
        </w:rPr>
        <w:t xml:space="preserve">LP-SS occasion determination </w:t>
      </w:r>
    </w:p>
    <w:p w14:paraId="2F334FDC"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sidRPr="0014410A">
        <w:rPr>
          <w:rFonts w:ascii="Times New Roman" w:eastAsiaTheme="minorEastAsia" w:hAnsi="Times New Roman"/>
          <w:szCs w:val="20"/>
          <w:lang w:eastAsia="zh-CN"/>
        </w:rPr>
        <w:t xml:space="preserve">TP1: Add description for DL slot to avoid mis-understood that LP-SS can exist only in TDD band [Huawei]. </w:t>
      </w:r>
    </w:p>
    <w:p w14:paraId="2F334FDD" w14:textId="77777777" w:rsidR="000E68E4" w:rsidRPr="0014410A" w:rsidRDefault="00F36F71">
      <w:pPr>
        <w:pStyle w:val="0Maintext"/>
        <w:ind w:firstLine="0"/>
        <w:rPr>
          <w:rFonts w:eastAsiaTheme="minorEastAsia" w:cs="Times New Roman"/>
          <w:lang w:eastAsia="zh-CN"/>
        </w:rPr>
      </w:pPr>
      <w:r w:rsidRPr="0014410A">
        <w:rPr>
          <w:rFonts w:eastAsia="等线" w:cs="Times New Roman"/>
          <w:lang w:bidi="ar"/>
        </w:rPr>
        <w:t xml:space="preserve">Clarify the definition of downlink slot in TS 38.213. First clarify a downlink slot is a slot with all symbols as downlink. For FDD band, UE can know that all symbols can be downlink by default. For TDD band, the information can be indicated by </w:t>
      </w:r>
      <w:proofErr w:type="spellStart"/>
      <w:r w:rsidRPr="0014410A">
        <w:rPr>
          <w:rFonts w:eastAsia="等线" w:cs="Times New Roman"/>
          <w:i/>
          <w:iCs/>
          <w:lang w:bidi="ar"/>
        </w:rPr>
        <w:t>tdd</w:t>
      </w:r>
      <w:proofErr w:type="spellEnd"/>
      <w:r w:rsidRPr="0014410A">
        <w:rPr>
          <w:rFonts w:eastAsia="等线" w:cs="Times New Roman"/>
          <w:i/>
          <w:iCs/>
          <w:lang w:bidi="ar"/>
        </w:rPr>
        <w:t>-UL-DL-</w:t>
      </w:r>
      <w:proofErr w:type="spellStart"/>
      <w:r w:rsidRPr="0014410A">
        <w:rPr>
          <w:rFonts w:eastAsia="等线" w:cs="Times New Roman"/>
          <w:i/>
          <w:iCs/>
          <w:lang w:bidi="ar"/>
        </w:rPr>
        <w:t>ConfigurationCommon</w:t>
      </w:r>
      <w:proofErr w:type="spellEnd"/>
      <w:r w:rsidRPr="0014410A">
        <w:rPr>
          <w:rFonts w:eastAsia="等线" w:cs="Times New Roman"/>
          <w:lang w:bidi="ar"/>
        </w:rPr>
        <w:t>.</w:t>
      </w:r>
    </w:p>
    <w:tbl>
      <w:tblPr>
        <w:tblStyle w:val="afffc"/>
        <w:tblW w:w="0" w:type="auto"/>
        <w:tblLook w:val="04A0" w:firstRow="1" w:lastRow="0" w:firstColumn="1" w:lastColumn="0" w:noHBand="0" w:noVBand="1"/>
      </w:tblPr>
      <w:tblGrid>
        <w:gridCol w:w="8630"/>
      </w:tblGrid>
      <w:tr w:rsidR="000E68E4" w:rsidRPr="0014410A" w14:paraId="2F334FE6" w14:textId="77777777">
        <w:tc>
          <w:tcPr>
            <w:tcW w:w="8630" w:type="dxa"/>
          </w:tcPr>
          <w:p w14:paraId="2F334FDE" w14:textId="77777777" w:rsidR="000E68E4" w:rsidRPr="0014410A" w:rsidRDefault="00F36F71">
            <w:pPr>
              <w:jc w:val="center"/>
              <w:rPr>
                <w:rFonts w:ascii="Times New Roman" w:hAnsi="Times New Roman"/>
                <w:szCs w:val="20"/>
                <w:lang w:eastAsia="zh-CN"/>
              </w:rPr>
            </w:pPr>
            <w:r w:rsidRPr="0014410A">
              <w:rPr>
                <w:rFonts w:ascii="Times New Roman" w:hAnsi="Times New Roman"/>
                <w:szCs w:val="20"/>
                <w:lang w:eastAsia="zh-CN"/>
              </w:rPr>
              <w:t>---------------------------------Start of Text Proposal on 3GPP TS 38.213 V19.0.0-----------------------</w:t>
            </w:r>
          </w:p>
          <w:p w14:paraId="2F334FDF" w14:textId="77777777" w:rsidR="000E68E4" w:rsidRPr="0014410A" w:rsidRDefault="000E68E4">
            <w:pPr>
              <w:pStyle w:val="B10"/>
              <w:jc w:val="center"/>
              <w:rPr>
                <w:highlight w:val="yellow"/>
                <w:lang w:val="en-US" w:eastAsia="zh-CN"/>
              </w:rPr>
            </w:pPr>
          </w:p>
          <w:p w14:paraId="2F334FE0"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E1" w14:textId="77777777" w:rsidR="000E68E4" w:rsidRPr="0014410A" w:rsidRDefault="00F36F71">
            <w:pPr>
              <w:overflowPunct w:val="0"/>
              <w:textAlignment w:val="baseline"/>
              <w:rPr>
                <w:rFonts w:ascii="Times New Roman" w:hAnsi="Times New Roman"/>
                <w:sz w:val="24"/>
                <w:szCs w:val="16"/>
                <w:lang w:bidi="ar"/>
              </w:rPr>
            </w:pPr>
            <w:r w:rsidRPr="0014410A">
              <w:rPr>
                <w:rFonts w:ascii="Times New Roman" w:hAnsi="Times New Roman"/>
                <w:sz w:val="24"/>
                <w:szCs w:val="16"/>
                <w:lang w:bidi="ar"/>
              </w:rPr>
              <w:t>10.4C</w:t>
            </w:r>
            <w:r w:rsidRPr="0014410A">
              <w:rPr>
                <w:rFonts w:ascii="Times New Roman" w:hAnsi="Times New Roman"/>
                <w:sz w:val="24"/>
                <w:szCs w:val="16"/>
                <w:lang w:bidi="ar"/>
              </w:rPr>
              <w:tab/>
              <w:t>PDCCH monitoring activation by WUS in RRC_IDLE/RRC_INACTIVE</w:t>
            </w:r>
          </w:p>
          <w:p w14:paraId="2F334FE2"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E3" w14:textId="77777777" w:rsidR="000E68E4" w:rsidRPr="0014410A" w:rsidRDefault="00F36F71">
            <w:pPr>
              <w:spacing w:after="180"/>
              <w:rPr>
                <w:rFonts w:ascii="Times New Roman" w:hAnsi="Times New Roman"/>
                <w:szCs w:val="20"/>
                <w:lang w:val="en-GB"/>
              </w:rPr>
            </w:pPr>
            <w:r w:rsidRPr="0014410A">
              <w:rPr>
                <w:rFonts w:ascii="Times New Roman"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hAnsi="Times New Roman"/>
                <w:i/>
                <w:szCs w:val="20"/>
                <w:lang w:val="en-GB"/>
              </w:rPr>
              <w:t>lpss-StartSymbol</w:t>
            </w:r>
            <w:proofErr w:type="spellEnd"/>
            <w:r w:rsidRPr="0014410A">
              <w:rPr>
                <w:rFonts w:ascii="Times New Roman" w:hAnsi="Times New Roman"/>
                <w:szCs w:val="20"/>
                <w:lang w:val="en-GB"/>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hAnsi="Times New Roman"/>
                <w:szCs w:val="20"/>
                <w:lang w:val="en-GB"/>
              </w:rPr>
              <w:t xml:space="preserve"> provided by </w:t>
            </w:r>
            <w:proofErr w:type="spellStart"/>
            <w:r w:rsidRPr="0014410A">
              <w:rPr>
                <w:rFonts w:ascii="Times New Roman" w:hAnsi="Times New Roman"/>
                <w:i/>
                <w:szCs w:val="20"/>
                <w:lang w:val="en-GB"/>
              </w:rPr>
              <w:t>lpss-periodicityoffset</w:t>
            </w:r>
            <w:proofErr w:type="spellEnd"/>
            <w:r w:rsidRPr="0014410A">
              <w:rPr>
                <w:rFonts w:ascii="Times New Roman" w:hAnsi="Times New Roman"/>
                <w:i/>
                <w:szCs w:val="20"/>
                <w:lang w:val="en-GB"/>
              </w:rPr>
              <w:t>.</w:t>
            </w:r>
            <w:r w:rsidRPr="0014410A">
              <w:rPr>
                <w:rFonts w:ascii="Times New Roman" w:hAnsi="Times New Roman"/>
                <w:szCs w:val="20"/>
                <w:lang w:val="en-GB"/>
              </w:rPr>
              <w:t xml:space="preserve"> Within a period of LPSS reception occasions, LPSS reception occasions are in a set of </w:t>
            </w:r>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r>
                        <w:rPr>
                          <w:rFonts w:ascii="Cambria Math" w:hAnsi="Cambria Math"/>
                          <w:szCs w:val="20"/>
                          <w:lang w:val="en-GB"/>
                        </w:rPr>
                        <m:t>K</m:t>
                      </m:r>
                    </m:num>
                    <m:den>
                      <m:r>
                        <w:rPr>
                          <w:rFonts w:ascii="Cambria Math" w:hAnsi="Cambria Math"/>
                          <w:szCs w:val="20"/>
                          <w:lang w:val="en-GB"/>
                        </w:rPr>
                        <m:t>L</m:t>
                      </m:r>
                    </m:den>
                  </m:f>
                </m:e>
              </m:d>
            </m:oMath>
            <w:r w:rsidRPr="0014410A">
              <w:rPr>
                <w:rFonts w:ascii="Times New Roman" w:hAnsi="Times New Roman"/>
                <w:szCs w:val="20"/>
                <w:lang w:val="en-GB"/>
              </w:rPr>
              <w:t xml:space="preserve"> consecutive slots that have all symbols </w:t>
            </w:r>
            <w:r w:rsidRPr="0014410A">
              <w:rPr>
                <w:rFonts w:ascii="Times New Roman" w:hAnsi="Times New Roman"/>
                <w:strike/>
                <w:color w:val="FF0000"/>
                <w:szCs w:val="20"/>
                <w:lang w:val="en-GB"/>
              </w:rPr>
              <w:t>indicated</w:t>
            </w:r>
            <w:r w:rsidRPr="0014410A">
              <w:rPr>
                <w:rFonts w:ascii="Times New Roman" w:hAnsi="Times New Roman"/>
                <w:color w:val="FF0000"/>
                <w:szCs w:val="20"/>
                <w:lang w:val="en-GB"/>
              </w:rPr>
              <w:t xml:space="preserve"> </w:t>
            </w:r>
            <w:r w:rsidRPr="0014410A">
              <w:rPr>
                <w:rFonts w:ascii="Times New Roman" w:hAnsi="Times New Roman"/>
                <w:szCs w:val="20"/>
                <w:lang w:val="en-GB"/>
              </w:rPr>
              <w:t xml:space="preserve">as downlink, </w:t>
            </w:r>
            <w:r w:rsidRPr="0014410A">
              <w:rPr>
                <w:rFonts w:ascii="Times New Roman" w:hAnsi="Times New Roman"/>
                <w:color w:val="FF0000"/>
                <w:szCs w:val="20"/>
                <w:lang w:val="en-GB"/>
              </w:rPr>
              <w:t>which can be indicated</w:t>
            </w:r>
            <w:r w:rsidRPr="0014410A">
              <w:rPr>
                <w:rFonts w:ascii="Times New Roman" w:hAnsi="Times New Roman"/>
                <w:szCs w:val="20"/>
                <w:lang w:val="en-GB"/>
              </w:rPr>
              <w:t xml:space="preserve"> by </w:t>
            </w:r>
            <w:proofErr w:type="spellStart"/>
            <w:r w:rsidRPr="0014410A">
              <w:rPr>
                <w:rFonts w:ascii="Times New Roman" w:hAnsi="Times New Roman"/>
                <w:i/>
                <w:iCs/>
                <w:szCs w:val="20"/>
                <w:lang w:val="en-GB" w:eastAsia="zh-CN"/>
              </w:rPr>
              <w:t>tdd</w:t>
            </w:r>
            <w:proofErr w:type="spellEnd"/>
            <w:r w:rsidRPr="0014410A">
              <w:rPr>
                <w:rFonts w:ascii="Times New Roman" w:hAnsi="Times New Roman"/>
                <w:i/>
                <w:iCs/>
                <w:szCs w:val="20"/>
                <w:lang w:val="en-GB" w:eastAsia="zh-CN"/>
              </w:rPr>
              <w:t>-UL-DL-</w:t>
            </w:r>
            <w:proofErr w:type="spellStart"/>
            <w:r w:rsidRPr="0014410A">
              <w:rPr>
                <w:rFonts w:ascii="Times New Roman" w:hAnsi="Times New Roman"/>
                <w:i/>
                <w:iCs/>
                <w:szCs w:val="20"/>
                <w:lang w:val="en-GB" w:eastAsia="zh-CN"/>
              </w:rPr>
              <w:t>ConfigurationCommon</w:t>
            </w:r>
            <w:proofErr w:type="spellEnd"/>
            <w:r w:rsidRPr="0014410A">
              <w:rPr>
                <w:rFonts w:ascii="Times New Roman" w:hAnsi="Times New Roman"/>
                <w:iCs/>
                <w:strike/>
                <w:color w:val="FF0000"/>
                <w:szCs w:val="20"/>
                <w:lang w:val="en-GB" w:eastAsia="zh-CN"/>
              </w:rPr>
              <w:t>,</w:t>
            </w:r>
            <w:r w:rsidRPr="0014410A">
              <w:rPr>
                <w:rFonts w:ascii="Times New Roman" w:hAnsi="Times New Roman"/>
                <w:iCs/>
                <w:szCs w:val="20"/>
                <w:lang w:val="en-GB" w:eastAsia="zh-CN"/>
              </w:rPr>
              <w:t xml:space="preserve"> if provided,</w:t>
            </w:r>
            <w:r w:rsidRPr="0014410A">
              <w:rPr>
                <w:rFonts w:ascii="Times New Roman" w:hAnsi="Times New Roman"/>
                <w:szCs w:val="20"/>
                <w:lang w:val="en-GB"/>
              </w:rPr>
              <w:t xml:space="preserve"> and start from the first slot provided by the time offset in the period, where </w:t>
            </w:r>
            <m:oMath>
              <m:r>
                <w:rPr>
                  <w:rFonts w:ascii="Cambria Math" w:hAnsi="Cambria Math"/>
                  <w:szCs w:val="20"/>
                  <w:lang w:val="en-GB"/>
                </w:rPr>
                <m:t>K</m:t>
              </m:r>
            </m:oMath>
            <w:r w:rsidRPr="0014410A">
              <w:rPr>
                <w:rFonts w:ascii="Times New Roman" w:hAnsi="Times New Roman"/>
                <w:szCs w:val="20"/>
                <w:lang w:val="en-GB" w:eastAsia="ja-JP"/>
              </w:rPr>
              <w:t xml:space="preserve"> is the number of transmitted SS/PBCH blocks indicated by </w:t>
            </w:r>
            <w:proofErr w:type="spellStart"/>
            <w:r w:rsidRPr="0014410A">
              <w:rPr>
                <w:rFonts w:ascii="Times New Roman" w:hAnsi="Times New Roman"/>
                <w:i/>
                <w:szCs w:val="20"/>
                <w:lang w:val="en-GB"/>
              </w:rPr>
              <w:t>ssb-PositionsInBurst</w:t>
            </w:r>
            <w:proofErr w:type="spellEnd"/>
            <w:r w:rsidRPr="0014410A">
              <w:rPr>
                <w:rFonts w:ascii="Times New Roman" w:hAnsi="Times New Roman"/>
                <w:szCs w:val="20"/>
                <w:lang w:val="en-GB"/>
              </w:rPr>
              <w:t xml:space="preserve"> in </w:t>
            </w:r>
            <w:r w:rsidRPr="0014410A">
              <w:rPr>
                <w:rFonts w:ascii="Times New Roman" w:hAnsi="Times New Roman"/>
                <w:i/>
                <w:szCs w:val="20"/>
                <w:lang w:val="en-GB"/>
              </w:rPr>
              <w:t>SIB1</w:t>
            </w:r>
            <w:r w:rsidRPr="0014410A">
              <w:rPr>
                <w:rFonts w:ascii="Times New Roman" w:hAnsi="Times New Roman"/>
                <w:szCs w:val="20"/>
                <w:lang w:val="en-GB"/>
              </w:rPr>
              <w:t xml:space="preserve"> and </w:t>
            </w:r>
            <m:oMath>
              <m:r>
                <w:rPr>
                  <w:rFonts w:ascii="Cambria Math" w:hAnsi="Cambria Math"/>
                  <w:szCs w:val="20"/>
                  <w:lang w:val="en-GB"/>
                </w:rPr>
                <m:t>L</m:t>
              </m:r>
            </m:oMath>
            <w:r w:rsidRPr="0014410A">
              <w:rPr>
                <w:rFonts w:ascii="Times New Roman" w:hAnsi="Times New Roman"/>
                <w:szCs w:val="20"/>
                <w:lang w:val="en-GB" w:eastAsia="ja-JP"/>
              </w:rPr>
              <w:t xml:space="preserve"> is the number of LPSS reception occasions in a slot</w:t>
            </w:r>
            <w:r w:rsidRPr="0014410A">
              <w:rPr>
                <w:rFonts w:ascii="Times New Roman" w:hAnsi="Times New Roman"/>
                <w:szCs w:val="20"/>
                <w:lang w:val="en-GB"/>
              </w:rPr>
              <w:t>.</w:t>
            </w:r>
          </w:p>
          <w:p w14:paraId="2F334FE4" w14:textId="77777777" w:rsidR="000E68E4" w:rsidRPr="0014410A" w:rsidRDefault="00F36F71">
            <w:pPr>
              <w:pStyle w:val="B10"/>
              <w:jc w:val="center"/>
              <w:rPr>
                <w:lang w:val="en-US" w:eastAsia="zh-CN"/>
              </w:rPr>
            </w:pPr>
            <w:r w:rsidRPr="0014410A">
              <w:rPr>
                <w:highlight w:val="yellow"/>
                <w:lang w:eastAsia="zh-CN"/>
              </w:rPr>
              <w:t>&lt;Unchanged part is omitted&gt;</w:t>
            </w:r>
          </w:p>
          <w:p w14:paraId="2F334FE5" w14:textId="77777777" w:rsidR="000E68E4" w:rsidRPr="0014410A" w:rsidRDefault="00F36F71">
            <w:pPr>
              <w:pStyle w:val="0Maintext"/>
              <w:ind w:firstLine="0"/>
              <w:rPr>
                <w:rFonts w:eastAsiaTheme="minorEastAsia" w:cs="Times New Roman"/>
                <w:lang w:eastAsia="zh-CN"/>
              </w:rPr>
            </w:pPr>
            <w:r w:rsidRPr="0014410A">
              <w:rPr>
                <w:rFonts w:cs="Times New Roman"/>
                <w:lang w:eastAsia="zh-CN"/>
              </w:rPr>
              <w:t>--------------------------------------End of Text Proposal on 3GPP TS 38.213 V19.0.0 ------------------</w:t>
            </w:r>
          </w:p>
        </w:tc>
      </w:tr>
    </w:tbl>
    <w:p w14:paraId="2F334FE7" w14:textId="77777777" w:rsidR="000E68E4" w:rsidRPr="0014410A" w:rsidRDefault="000E68E4">
      <w:pPr>
        <w:pStyle w:val="00BodyText"/>
        <w:ind w:left="200"/>
        <w:jc w:val="both"/>
        <w:rPr>
          <w:rFonts w:ascii="Times New Roman" w:hAnsi="Times New Roman"/>
          <w:sz w:val="20"/>
          <w:lang w:val="en-GB" w:eastAsia="zh-CN"/>
        </w:rPr>
      </w:pPr>
    </w:p>
    <w:p w14:paraId="2F334FE8" w14:textId="77777777" w:rsidR="000E68E4" w:rsidRPr="0014410A"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sidRPr="0014410A">
        <w:rPr>
          <w:rFonts w:ascii="Times New Roman" w:eastAsia="微软雅黑" w:hAnsi="Times New Roman"/>
          <w:b/>
          <w:bCs/>
          <w:iCs/>
          <w:szCs w:val="20"/>
          <w:lang w:val="en-GB" w:eastAsia="zh-CN"/>
        </w:rPr>
        <w:t xml:space="preserve">[FL1] Question </w:t>
      </w:r>
      <w:r w:rsidRPr="0014410A">
        <w:rPr>
          <w:rFonts w:ascii="Times New Roman" w:eastAsia="微软雅黑" w:hAnsi="Times New Roman"/>
          <w:b/>
          <w:bCs/>
          <w:iCs/>
          <w:szCs w:val="20"/>
          <w:lang w:eastAsia="zh-CN"/>
        </w:rPr>
        <w:t>4.1</w:t>
      </w:r>
      <w:r w:rsidRPr="0014410A">
        <w:rPr>
          <w:rFonts w:ascii="Times New Roman" w:eastAsia="微软雅黑" w:hAnsi="Times New Roman"/>
          <w:b/>
          <w:bCs/>
          <w:iCs/>
          <w:szCs w:val="20"/>
          <w:lang w:val="en-GB" w:eastAsia="zh-CN"/>
        </w:rPr>
        <w:t>-1:</w:t>
      </w:r>
      <w:r w:rsidRPr="0014410A">
        <w:rPr>
          <w:rFonts w:ascii="Times New Roman" w:eastAsia="微软雅黑" w:hAnsi="Times New Roman"/>
          <w:b/>
          <w:bCs/>
          <w:iCs/>
          <w:szCs w:val="20"/>
          <w:lang w:eastAsia="zh-CN"/>
        </w:rPr>
        <w:t xml:space="preserve"> Do you support the proposed modification above?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4FEC" w14:textId="77777777">
        <w:tc>
          <w:tcPr>
            <w:tcW w:w="1355" w:type="dxa"/>
            <w:shd w:val="clear" w:color="auto" w:fill="D9D9D9" w:themeFill="background1" w:themeFillShade="D9"/>
          </w:tcPr>
          <w:p w14:paraId="2F334FE9"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4FEA"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 xml:space="preserve">Support or not </w:t>
            </w:r>
          </w:p>
        </w:tc>
        <w:tc>
          <w:tcPr>
            <w:tcW w:w="6149" w:type="dxa"/>
            <w:shd w:val="clear" w:color="auto" w:fill="D9D9D9" w:themeFill="background1" w:themeFillShade="D9"/>
          </w:tcPr>
          <w:p w14:paraId="2F334FEB"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4FF0" w14:textId="77777777">
        <w:tc>
          <w:tcPr>
            <w:tcW w:w="1355" w:type="dxa"/>
          </w:tcPr>
          <w:p w14:paraId="2F334FED"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4FEE"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No</w:t>
            </w:r>
          </w:p>
        </w:tc>
        <w:tc>
          <w:tcPr>
            <w:tcW w:w="6149" w:type="dxa"/>
          </w:tcPr>
          <w:p w14:paraId="2F334FEF"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The clarification is not essential (it is obvious that LP-SS can be configured on FDD bands).</w:t>
            </w:r>
          </w:p>
        </w:tc>
      </w:tr>
      <w:tr w:rsidR="000E68E4" w:rsidRPr="0014410A" w14:paraId="2F334FF4" w14:textId="77777777">
        <w:tc>
          <w:tcPr>
            <w:tcW w:w="1355" w:type="dxa"/>
          </w:tcPr>
          <w:p w14:paraId="2F334FF1"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 xml:space="preserve">ZTE, </w:t>
            </w:r>
            <w:proofErr w:type="spellStart"/>
            <w:r w:rsidRPr="0014410A">
              <w:rPr>
                <w:rFonts w:ascii="Times New Roman" w:eastAsia="宋体" w:hAnsi="Times New Roman"/>
                <w:lang w:eastAsia="zh-CN"/>
              </w:rPr>
              <w:t>Sanechips</w:t>
            </w:r>
            <w:proofErr w:type="spellEnd"/>
          </w:p>
        </w:tc>
        <w:tc>
          <w:tcPr>
            <w:tcW w:w="1563" w:type="dxa"/>
          </w:tcPr>
          <w:p w14:paraId="2F334FF2" w14:textId="77777777" w:rsidR="000E68E4" w:rsidRPr="0014410A" w:rsidRDefault="000E68E4">
            <w:pPr>
              <w:ind w:left="200" w:right="200"/>
              <w:rPr>
                <w:rFonts w:ascii="Times New Roman" w:eastAsia="Yu Mincho" w:hAnsi="Times New Roman"/>
                <w:lang w:eastAsia="ja-JP"/>
              </w:rPr>
            </w:pPr>
          </w:p>
        </w:tc>
        <w:tc>
          <w:tcPr>
            <w:tcW w:w="6149" w:type="dxa"/>
          </w:tcPr>
          <w:p w14:paraId="2F334FF3" w14:textId="77777777" w:rsidR="000E68E4" w:rsidRPr="0014410A" w:rsidRDefault="00F36F71">
            <w:p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Open to this.</w:t>
            </w:r>
          </w:p>
        </w:tc>
      </w:tr>
      <w:tr w:rsidR="000E68E4" w:rsidRPr="0014410A" w14:paraId="2F334FF8" w14:textId="77777777">
        <w:tc>
          <w:tcPr>
            <w:tcW w:w="1355" w:type="dxa"/>
          </w:tcPr>
          <w:p w14:paraId="2F334FF5"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Huawei, HiSilicon</w:t>
            </w:r>
          </w:p>
        </w:tc>
        <w:tc>
          <w:tcPr>
            <w:tcW w:w="1563" w:type="dxa"/>
          </w:tcPr>
          <w:p w14:paraId="2F334FF6"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Yes</w:t>
            </w:r>
          </w:p>
        </w:tc>
        <w:tc>
          <w:tcPr>
            <w:tcW w:w="6149" w:type="dxa"/>
          </w:tcPr>
          <w:p w14:paraId="2F334FF7" w14:textId="77777777" w:rsidR="000E68E4" w:rsidRPr="0014410A" w:rsidRDefault="00F36F71">
            <w:p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 xml:space="preserve">If there is no change, the text in the spec will be understood as the downlink symbol can only be indicated by </w:t>
            </w:r>
            <w:proofErr w:type="spellStart"/>
            <w:r w:rsidRPr="0014410A">
              <w:rPr>
                <w:rFonts w:ascii="Times New Roman" w:hAnsi="Times New Roman"/>
                <w:i/>
                <w:iCs/>
                <w:szCs w:val="20"/>
                <w:lang w:val="en-GB" w:eastAsia="zh-CN"/>
              </w:rPr>
              <w:t>tdd</w:t>
            </w:r>
            <w:proofErr w:type="spellEnd"/>
            <w:r w:rsidRPr="0014410A">
              <w:rPr>
                <w:rFonts w:ascii="Times New Roman" w:hAnsi="Times New Roman"/>
                <w:i/>
                <w:iCs/>
                <w:szCs w:val="20"/>
                <w:lang w:val="en-GB" w:eastAsia="zh-CN"/>
              </w:rPr>
              <w:t>-UL-DL-</w:t>
            </w:r>
            <w:proofErr w:type="spellStart"/>
            <w:r w:rsidRPr="0014410A">
              <w:rPr>
                <w:rFonts w:ascii="Times New Roman" w:hAnsi="Times New Roman"/>
                <w:i/>
                <w:iCs/>
                <w:szCs w:val="20"/>
                <w:lang w:val="en-GB" w:eastAsia="zh-CN"/>
              </w:rPr>
              <w:t>ConfigurationCommon</w:t>
            </w:r>
            <w:proofErr w:type="spellEnd"/>
            <w:r w:rsidRPr="0014410A">
              <w:rPr>
                <w:rFonts w:ascii="Times New Roman" w:eastAsia="宋体" w:hAnsi="Times New Roman"/>
                <w:color w:val="000000" w:themeColor="text1"/>
                <w:lang w:eastAsia="zh-CN"/>
              </w:rPr>
              <w:t>, which may be further mis-understood as FDD cannot be used.</w:t>
            </w:r>
          </w:p>
        </w:tc>
      </w:tr>
      <w:tr w:rsidR="000E68E4" w:rsidRPr="0014410A" w14:paraId="2F334FFC" w14:textId="77777777">
        <w:tc>
          <w:tcPr>
            <w:tcW w:w="1355" w:type="dxa"/>
          </w:tcPr>
          <w:p w14:paraId="2F334FF9"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vivo</w:t>
            </w:r>
          </w:p>
        </w:tc>
        <w:tc>
          <w:tcPr>
            <w:tcW w:w="1563" w:type="dxa"/>
          </w:tcPr>
          <w:p w14:paraId="2F334FFA" w14:textId="77777777" w:rsidR="000E68E4" w:rsidRPr="0014410A" w:rsidRDefault="000E68E4">
            <w:pPr>
              <w:ind w:left="200" w:right="200"/>
              <w:rPr>
                <w:rFonts w:ascii="Times New Roman" w:eastAsiaTheme="minorEastAsia" w:hAnsi="Times New Roman"/>
                <w:lang w:eastAsia="zh-CN"/>
              </w:rPr>
            </w:pPr>
          </w:p>
        </w:tc>
        <w:tc>
          <w:tcPr>
            <w:tcW w:w="6149" w:type="dxa"/>
          </w:tcPr>
          <w:p w14:paraId="2F334FFB" w14:textId="77777777" w:rsidR="000E68E4" w:rsidRPr="0014410A" w:rsidRDefault="00F36F71">
            <w:pPr>
              <w:ind w:right="200"/>
              <w:rPr>
                <w:rFonts w:ascii="Times New Roman" w:eastAsia="宋体" w:hAnsi="Times New Roman"/>
                <w:color w:val="000000" w:themeColor="text1"/>
                <w:lang w:eastAsia="zh-CN"/>
              </w:rPr>
            </w:pPr>
            <w:r w:rsidRPr="0014410A">
              <w:rPr>
                <w:rFonts w:ascii="Times New Roman" w:eastAsia="宋体" w:hAnsi="Times New Roman"/>
                <w:color w:val="000000" w:themeColor="text1"/>
                <w:lang w:eastAsia="zh-CN"/>
              </w:rPr>
              <w:t xml:space="preserve">We also feel the correction is not essential </w:t>
            </w:r>
          </w:p>
        </w:tc>
      </w:tr>
      <w:tr w:rsidR="000E68E4" w:rsidRPr="0014410A" w14:paraId="2F335000" w14:textId="77777777">
        <w:tc>
          <w:tcPr>
            <w:tcW w:w="1355" w:type="dxa"/>
          </w:tcPr>
          <w:p w14:paraId="2F334FFD" w14:textId="77777777" w:rsidR="000E68E4" w:rsidRPr="0014410A" w:rsidRDefault="00F36F71">
            <w:pPr>
              <w:ind w:right="200"/>
              <w:rPr>
                <w:rFonts w:ascii="Times New Roman" w:eastAsia="宋体" w:hAnsi="Times New Roman"/>
                <w:lang w:eastAsia="zh-CN"/>
              </w:rPr>
            </w:pPr>
            <w:r w:rsidRPr="0014410A">
              <w:rPr>
                <w:rFonts w:ascii="Times New Roman" w:eastAsia="Yu Mincho" w:hAnsi="Times New Roman"/>
                <w:lang w:eastAsia="ja-JP"/>
              </w:rPr>
              <w:t>DOCOMO</w:t>
            </w:r>
          </w:p>
        </w:tc>
        <w:tc>
          <w:tcPr>
            <w:tcW w:w="1563" w:type="dxa"/>
          </w:tcPr>
          <w:p w14:paraId="2F334FFE" w14:textId="77777777" w:rsidR="000E68E4" w:rsidRPr="0014410A" w:rsidRDefault="000E68E4">
            <w:pPr>
              <w:ind w:left="200" w:right="200"/>
              <w:rPr>
                <w:rFonts w:ascii="Times New Roman" w:eastAsiaTheme="minorEastAsia" w:hAnsi="Times New Roman"/>
                <w:lang w:eastAsia="zh-CN"/>
              </w:rPr>
            </w:pPr>
          </w:p>
        </w:tc>
        <w:tc>
          <w:tcPr>
            <w:tcW w:w="6149" w:type="dxa"/>
          </w:tcPr>
          <w:p w14:paraId="2F334FFF" w14:textId="77777777" w:rsidR="000E68E4" w:rsidRPr="0014410A" w:rsidRDefault="00F36F71">
            <w:pPr>
              <w:ind w:right="200"/>
              <w:rPr>
                <w:rFonts w:ascii="Times New Roman" w:eastAsia="宋体" w:hAnsi="Times New Roman"/>
                <w:color w:val="000000" w:themeColor="text1"/>
                <w:lang w:eastAsia="zh-CN"/>
              </w:rPr>
            </w:pPr>
            <w:r w:rsidRPr="0014410A">
              <w:rPr>
                <w:rFonts w:ascii="Times New Roman" w:eastAsia="Yu Mincho" w:hAnsi="Times New Roman"/>
                <w:color w:val="000000" w:themeColor="text1"/>
                <w:lang w:eastAsia="ja-JP"/>
              </w:rPr>
              <w:t>Not essential, but OK if majority see the necessity</w:t>
            </w:r>
          </w:p>
        </w:tc>
      </w:tr>
      <w:tr w:rsidR="000E68E4" w:rsidRPr="0014410A" w14:paraId="2F335004" w14:textId="77777777">
        <w:tc>
          <w:tcPr>
            <w:tcW w:w="1355" w:type="dxa"/>
          </w:tcPr>
          <w:p w14:paraId="2F335001" w14:textId="77777777" w:rsidR="000E68E4" w:rsidRPr="0014410A" w:rsidRDefault="00F36F71">
            <w:pPr>
              <w:ind w:right="200"/>
              <w:rPr>
                <w:rFonts w:ascii="Times New Roman" w:eastAsia="Yu Mincho" w:hAnsi="Times New Roman"/>
                <w:lang w:eastAsia="ja-JP"/>
              </w:rPr>
            </w:pPr>
            <w:r w:rsidRPr="0014410A">
              <w:rPr>
                <w:rFonts w:ascii="Times New Roman" w:eastAsia="宋体" w:hAnsi="Times New Roman"/>
                <w:lang w:eastAsia="zh-CN"/>
              </w:rPr>
              <w:t>OPPO</w:t>
            </w:r>
          </w:p>
        </w:tc>
        <w:tc>
          <w:tcPr>
            <w:tcW w:w="1563" w:type="dxa"/>
          </w:tcPr>
          <w:p w14:paraId="2F335002" w14:textId="77777777" w:rsidR="000E68E4" w:rsidRPr="0014410A" w:rsidRDefault="000E68E4">
            <w:pPr>
              <w:ind w:left="200" w:right="200"/>
              <w:rPr>
                <w:rFonts w:ascii="Times New Roman" w:eastAsiaTheme="minorEastAsia" w:hAnsi="Times New Roman"/>
                <w:lang w:eastAsia="zh-CN"/>
              </w:rPr>
            </w:pPr>
          </w:p>
        </w:tc>
        <w:tc>
          <w:tcPr>
            <w:tcW w:w="6149" w:type="dxa"/>
          </w:tcPr>
          <w:p w14:paraId="2F335003"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宋体" w:hAnsi="Times New Roman"/>
                <w:color w:val="000000" w:themeColor="text1"/>
                <w:lang w:eastAsia="zh-CN"/>
              </w:rPr>
              <w:t>Open to discuss this.</w:t>
            </w:r>
          </w:p>
        </w:tc>
      </w:tr>
      <w:tr w:rsidR="000E68E4" w:rsidRPr="0014410A" w14:paraId="2F335008" w14:textId="77777777">
        <w:tc>
          <w:tcPr>
            <w:tcW w:w="1355" w:type="dxa"/>
          </w:tcPr>
          <w:p w14:paraId="2F335005" w14:textId="77777777" w:rsidR="000E68E4" w:rsidRPr="0014410A" w:rsidRDefault="00F36F71">
            <w:pPr>
              <w:ind w:right="200"/>
              <w:rPr>
                <w:rFonts w:ascii="Times New Roman" w:eastAsia="Malgun Gothic" w:hAnsi="Times New Roman"/>
                <w:lang w:eastAsia="ko-KR"/>
              </w:rPr>
            </w:pPr>
            <w:r w:rsidRPr="0014410A">
              <w:rPr>
                <w:rFonts w:ascii="Times New Roman" w:hAnsi="Times New Roman"/>
              </w:rPr>
              <w:t> </w:t>
            </w:r>
            <w:r w:rsidRPr="0014410A">
              <w:rPr>
                <w:rFonts w:ascii="Times New Roman" w:eastAsia="宋体" w:hAnsi="Times New Roman"/>
                <w:lang w:eastAsia="zh-CN"/>
              </w:rPr>
              <w:t>LGE</w:t>
            </w:r>
          </w:p>
        </w:tc>
        <w:tc>
          <w:tcPr>
            <w:tcW w:w="1563" w:type="dxa"/>
          </w:tcPr>
          <w:p w14:paraId="2F335006" w14:textId="77777777" w:rsidR="000E68E4" w:rsidRPr="0014410A" w:rsidRDefault="00F36F71">
            <w:pPr>
              <w:ind w:left="200" w:right="200"/>
              <w:rPr>
                <w:rFonts w:ascii="Times New Roman" w:eastAsia="Malgun Gothic" w:hAnsi="Times New Roman"/>
                <w:lang w:eastAsia="ko-KR"/>
              </w:rPr>
            </w:pPr>
            <w:r w:rsidRPr="0014410A">
              <w:rPr>
                <w:rFonts w:ascii="Times New Roman" w:eastAsia="Malgun Gothic" w:hAnsi="Times New Roman"/>
                <w:lang w:eastAsia="ko-KR"/>
              </w:rPr>
              <w:t>No</w:t>
            </w:r>
          </w:p>
        </w:tc>
        <w:tc>
          <w:tcPr>
            <w:tcW w:w="6149" w:type="dxa"/>
          </w:tcPr>
          <w:p w14:paraId="2F335007" w14:textId="77777777" w:rsidR="000E68E4" w:rsidRPr="0014410A" w:rsidRDefault="00F36F71">
            <w:pPr>
              <w:ind w:right="200"/>
              <w:rPr>
                <w:rFonts w:ascii="Times New Roman" w:eastAsia="Malgun Gothic" w:hAnsi="Times New Roman"/>
                <w:color w:val="000000" w:themeColor="text1"/>
                <w:lang w:eastAsia="ko-KR"/>
              </w:rPr>
            </w:pPr>
            <w:r w:rsidRPr="0014410A">
              <w:rPr>
                <w:rFonts w:ascii="Times New Roman" w:eastAsia="Malgun Gothic" w:hAnsi="Times New Roman"/>
                <w:color w:val="000000" w:themeColor="text1"/>
                <w:lang w:eastAsia="ko-KR"/>
              </w:rPr>
              <w:t xml:space="preserve">For TDD, the proposed text seems merely additional explanations. For FDD, no additional clarification is needed. </w:t>
            </w:r>
          </w:p>
        </w:tc>
      </w:tr>
      <w:tr w:rsidR="000E68E4" w:rsidRPr="0014410A" w14:paraId="2F33500C" w14:textId="77777777">
        <w:tc>
          <w:tcPr>
            <w:tcW w:w="1355" w:type="dxa"/>
          </w:tcPr>
          <w:p w14:paraId="2F335009"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Apple</w:t>
            </w:r>
          </w:p>
        </w:tc>
        <w:tc>
          <w:tcPr>
            <w:tcW w:w="1563" w:type="dxa"/>
          </w:tcPr>
          <w:p w14:paraId="2F33500A" w14:textId="77777777" w:rsidR="000E68E4" w:rsidRPr="0014410A" w:rsidRDefault="000E68E4">
            <w:pPr>
              <w:ind w:left="200" w:right="200"/>
              <w:rPr>
                <w:rFonts w:ascii="Times New Roman" w:eastAsiaTheme="minorEastAsia" w:hAnsi="Times New Roman"/>
                <w:lang w:eastAsia="zh-CN"/>
              </w:rPr>
            </w:pPr>
          </w:p>
        </w:tc>
        <w:tc>
          <w:tcPr>
            <w:tcW w:w="6149" w:type="dxa"/>
          </w:tcPr>
          <w:p w14:paraId="2F33500B"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OK to discuss.</w:t>
            </w:r>
          </w:p>
        </w:tc>
      </w:tr>
      <w:tr w:rsidR="000E68E4" w:rsidRPr="0014410A" w14:paraId="2F335010" w14:textId="77777777">
        <w:tc>
          <w:tcPr>
            <w:tcW w:w="1355" w:type="dxa"/>
          </w:tcPr>
          <w:p w14:paraId="2F33500D" w14:textId="1462FFBE" w:rsidR="000E68E4" w:rsidRPr="0014410A" w:rsidRDefault="00F36F71">
            <w:pPr>
              <w:ind w:right="200"/>
              <w:rPr>
                <w:rFonts w:ascii="Times New Roman" w:hAnsi="Times New Roman"/>
              </w:rPr>
            </w:pPr>
            <w:r w:rsidRPr="0014410A">
              <w:rPr>
                <w:rFonts w:ascii="Times New Roman" w:hAnsi="Times New Roman"/>
              </w:rPr>
              <w:t>Nokia</w:t>
            </w:r>
          </w:p>
        </w:tc>
        <w:tc>
          <w:tcPr>
            <w:tcW w:w="1563" w:type="dxa"/>
          </w:tcPr>
          <w:p w14:paraId="2F33500E" w14:textId="77777777" w:rsidR="000E68E4" w:rsidRPr="0014410A" w:rsidRDefault="000E68E4">
            <w:pPr>
              <w:ind w:left="200" w:right="200"/>
              <w:rPr>
                <w:rFonts w:ascii="Times New Roman" w:eastAsia="Malgun Gothic" w:hAnsi="Times New Roman"/>
                <w:lang w:eastAsia="ko-KR"/>
              </w:rPr>
            </w:pPr>
          </w:p>
        </w:tc>
        <w:tc>
          <w:tcPr>
            <w:tcW w:w="6149" w:type="dxa"/>
          </w:tcPr>
          <w:p w14:paraId="2F33500F" w14:textId="63CAAF68" w:rsidR="000E68E4" w:rsidRPr="0014410A" w:rsidRDefault="00F36F71">
            <w:pPr>
              <w:ind w:right="200"/>
              <w:rPr>
                <w:rFonts w:ascii="Times New Roman" w:eastAsia="Malgun Gothic" w:hAnsi="Times New Roman"/>
                <w:color w:val="000000" w:themeColor="text1"/>
                <w:lang w:eastAsia="ko-KR"/>
              </w:rPr>
            </w:pPr>
            <w:r w:rsidRPr="0014410A">
              <w:rPr>
                <w:rFonts w:ascii="Times New Roman" w:eastAsia="Malgun Gothic" w:hAnsi="Times New Roman"/>
                <w:color w:val="000000" w:themeColor="text1"/>
                <w:lang w:eastAsia="ko-KR"/>
              </w:rPr>
              <w:t>Not essential</w:t>
            </w:r>
          </w:p>
        </w:tc>
      </w:tr>
    </w:tbl>
    <w:p w14:paraId="2F335011" w14:textId="77777777" w:rsidR="000E68E4" w:rsidRPr="0014410A" w:rsidRDefault="000E68E4">
      <w:pPr>
        <w:pStyle w:val="B10"/>
      </w:pPr>
    </w:p>
    <w:p w14:paraId="2F335012" w14:textId="77777777" w:rsidR="000E68E4" w:rsidRPr="0014410A"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sidRPr="0014410A">
        <w:rPr>
          <w:rFonts w:ascii="Times New Roman" w:eastAsia="宋体" w:hAnsi="Times New Roman"/>
          <w:sz w:val="36"/>
          <w:szCs w:val="20"/>
          <w:lang w:val="en-GB" w:eastAsia="en-GB"/>
        </w:rPr>
        <w:lastRenderedPageBreak/>
        <w:t xml:space="preserve">LP-WUS </w:t>
      </w:r>
      <w:r w:rsidRPr="0014410A">
        <w:rPr>
          <w:rFonts w:ascii="Times New Roman" w:eastAsia="宋体" w:hAnsi="Times New Roman"/>
          <w:sz w:val="36"/>
          <w:szCs w:val="20"/>
          <w:lang w:eastAsia="zh-CN"/>
        </w:rPr>
        <w:t>operation for connected mode</w:t>
      </w:r>
    </w:p>
    <w:p w14:paraId="2F335013"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sidRPr="0014410A">
        <w:rPr>
          <w:rFonts w:ascii="Times New Roman" w:eastAsia="宋体" w:hAnsi="Times New Roman"/>
          <w:sz w:val="32"/>
          <w:szCs w:val="20"/>
          <w:lang w:eastAsia="zh-CN"/>
        </w:rPr>
        <w:t xml:space="preserve">No symbol gap between two consecutive WUS MOs (same as for idle/inactive mode)    </w:t>
      </w:r>
      <w:r w:rsidRPr="0014410A">
        <w:rPr>
          <w:rFonts w:ascii="Times New Roman" w:eastAsia="宋体" w:hAnsi="Times New Roman"/>
          <w:sz w:val="32"/>
          <w:szCs w:val="20"/>
          <w:lang w:val="en-GB" w:eastAsia="zh-CN"/>
        </w:rPr>
        <w:t xml:space="preserve"> </w:t>
      </w:r>
    </w:p>
    <w:p w14:paraId="2F335014" w14:textId="77777777" w:rsidR="000E68E4" w:rsidRPr="0014410A" w:rsidRDefault="00F36F71">
      <w:pPr>
        <w:pStyle w:val="00BodyText"/>
        <w:jc w:val="both"/>
        <w:rPr>
          <w:rFonts w:ascii="Times New Roman" w:eastAsiaTheme="minorEastAsia" w:hAnsi="Times New Roman"/>
          <w:sz w:val="20"/>
          <w:szCs w:val="24"/>
          <w:lang w:val="en-GB" w:eastAsia="zh-CN"/>
        </w:rPr>
      </w:pPr>
      <w:r w:rsidRPr="0014410A">
        <w:rPr>
          <w:rFonts w:ascii="Times New Roman" w:eastAsiaTheme="minorEastAsia" w:hAnsi="Times New Roman"/>
          <w:b/>
          <w:bCs/>
          <w:sz w:val="20"/>
          <w:szCs w:val="24"/>
          <w:lang w:val="en-GB" w:eastAsia="zh-CN"/>
        </w:rPr>
        <w:t>Background</w:t>
      </w:r>
      <w:r w:rsidRPr="0014410A">
        <w:rPr>
          <w:rFonts w:ascii="Times New Roman" w:eastAsiaTheme="minorEastAsia" w:hAnsi="Times New Roman"/>
          <w:sz w:val="20"/>
          <w:szCs w:val="24"/>
          <w:lang w:val="en-GB" w:eastAsia="zh-CN"/>
        </w:rPr>
        <w:t xml:space="preserve">: </w:t>
      </w:r>
    </w:p>
    <w:tbl>
      <w:tblPr>
        <w:tblStyle w:val="afffc"/>
        <w:tblW w:w="0" w:type="auto"/>
        <w:tblInd w:w="131" w:type="dxa"/>
        <w:tblLook w:val="04A0" w:firstRow="1" w:lastRow="0" w:firstColumn="1" w:lastColumn="0" w:noHBand="0" w:noVBand="1"/>
      </w:tblPr>
      <w:tblGrid>
        <w:gridCol w:w="8499"/>
      </w:tblGrid>
      <w:tr w:rsidR="000E68E4" w:rsidRPr="0014410A" w14:paraId="2F335018" w14:textId="77777777">
        <w:tc>
          <w:tcPr>
            <w:tcW w:w="9155" w:type="dxa"/>
          </w:tcPr>
          <w:p w14:paraId="2F335015" w14:textId="77777777" w:rsidR="000E68E4" w:rsidRPr="0014410A" w:rsidRDefault="00F36F71">
            <w:pPr>
              <w:adjustRightInd w:val="0"/>
              <w:snapToGrid w:val="0"/>
              <w:rPr>
                <w:rFonts w:ascii="Times New Roman" w:eastAsia="宋体" w:hAnsi="Times New Roman"/>
                <w:b/>
                <w:bCs/>
                <w:szCs w:val="20"/>
                <w:lang w:bidi="ar"/>
              </w:rPr>
            </w:pPr>
            <w:r w:rsidRPr="0014410A">
              <w:rPr>
                <w:rFonts w:ascii="Times New Roman" w:eastAsia="宋体" w:hAnsi="Times New Roman"/>
                <w:b/>
                <w:bCs/>
                <w:szCs w:val="20"/>
                <w:lang w:bidi="ar"/>
              </w:rPr>
              <w:t>Conclusion@RAN1#123 meeting</w:t>
            </w:r>
          </w:p>
          <w:p w14:paraId="2F335016" w14:textId="77777777" w:rsidR="000E68E4" w:rsidRPr="0014410A" w:rsidRDefault="00F36F71">
            <w:pPr>
              <w:pStyle w:val="aa"/>
              <w:overflowPunct w:val="0"/>
              <w:adjustRightInd w:val="0"/>
              <w:snapToGrid w:val="0"/>
              <w:spacing w:after="0"/>
              <w:rPr>
                <w:rFonts w:eastAsia="等线"/>
                <w:iCs/>
                <w:szCs w:val="20"/>
              </w:rPr>
            </w:pPr>
            <w:r w:rsidRPr="0014410A">
              <w:rPr>
                <w:rFonts w:eastAsia="等线"/>
                <w:iCs/>
                <w:szCs w:val="20"/>
              </w:rPr>
              <w:t>For Both RRC connected mode and idle/inactive mode, Regarding the minimum gap between two LP-WUS MOs,</w:t>
            </w:r>
          </w:p>
          <w:p w14:paraId="2F335017" w14:textId="77777777" w:rsidR="000E68E4" w:rsidRPr="0014410A" w:rsidRDefault="00F36F71">
            <w:pPr>
              <w:pStyle w:val="aa"/>
              <w:numPr>
                <w:ilvl w:val="0"/>
                <w:numId w:val="27"/>
              </w:numPr>
              <w:overflowPunct w:val="0"/>
              <w:adjustRightInd w:val="0"/>
              <w:snapToGrid w:val="0"/>
              <w:spacing w:after="0"/>
              <w:rPr>
                <w:rFonts w:eastAsia="等线"/>
                <w:iCs/>
                <w:szCs w:val="20"/>
              </w:rPr>
            </w:pPr>
            <w:r w:rsidRPr="0014410A">
              <w:rPr>
                <w:rFonts w:eastAsia="等线"/>
                <w:iCs/>
                <w:szCs w:val="20"/>
              </w:rPr>
              <w:t xml:space="preserve">No explicit gap is introduced between two consecutive LP-WUS nominal </w:t>
            </w:r>
            <w:proofErr w:type="spellStart"/>
            <w:r w:rsidRPr="0014410A">
              <w:rPr>
                <w:rFonts w:eastAsia="等线"/>
                <w:iCs/>
                <w:szCs w:val="20"/>
              </w:rPr>
              <w:t>MOs.</w:t>
            </w:r>
            <w:proofErr w:type="spellEnd"/>
            <w:r w:rsidRPr="0014410A">
              <w:rPr>
                <w:rFonts w:eastAsia="等线"/>
                <w:iCs/>
                <w:szCs w:val="20"/>
              </w:rPr>
              <w:t xml:space="preserve"> </w:t>
            </w:r>
          </w:p>
        </w:tc>
      </w:tr>
    </w:tbl>
    <w:p w14:paraId="2F335019" w14:textId="77777777" w:rsidR="000E68E4" w:rsidRPr="0014410A" w:rsidRDefault="000E68E4">
      <w:pPr>
        <w:rPr>
          <w:rFonts w:ascii="Times New Roman" w:hAnsi="Times New Roman"/>
          <w:lang w:val="en-GB" w:eastAsia="zh-CN"/>
        </w:rPr>
      </w:pPr>
    </w:p>
    <w:p w14:paraId="2F33501A" w14:textId="77777777" w:rsidR="000E68E4" w:rsidRPr="0014410A" w:rsidRDefault="00F36F71">
      <w:pPr>
        <w:adjustRightInd w:val="0"/>
        <w:snapToGrid w:val="0"/>
        <w:spacing w:afterLines="50" w:after="120"/>
        <w:rPr>
          <w:rFonts w:ascii="Times New Roman" w:eastAsia="宋体" w:hAnsi="Times New Roman"/>
          <w:b/>
          <w:bCs/>
          <w:szCs w:val="20"/>
          <w:lang w:eastAsia="zh-CN"/>
        </w:rPr>
      </w:pPr>
      <w:r w:rsidRPr="0014410A">
        <w:rPr>
          <w:rFonts w:ascii="Times New Roman" w:eastAsia="宋体" w:hAnsi="Times New Roman"/>
          <w:b/>
          <w:bCs/>
          <w:szCs w:val="20"/>
          <w:lang w:eastAsia="zh-CN"/>
        </w:rPr>
        <w:t xml:space="preserve">[OPPO] and [vivo] proposed following TPs for idle/inactive and connected mode to clarify that no explicit gap is introduced between two consecutive LP-WUS nominal </w:t>
      </w:r>
      <w:proofErr w:type="spellStart"/>
      <w:r w:rsidRPr="0014410A">
        <w:rPr>
          <w:rFonts w:ascii="Times New Roman" w:eastAsia="宋体" w:hAnsi="Times New Roman"/>
          <w:b/>
          <w:bCs/>
          <w:szCs w:val="20"/>
          <w:lang w:eastAsia="zh-CN"/>
        </w:rPr>
        <w:t>MOs.</w:t>
      </w:r>
      <w:proofErr w:type="spellEnd"/>
      <w:r w:rsidRPr="0014410A">
        <w:rPr>
          <w:rFonts w:ascii="Times New Roman" w:eastAsia="宋体" w:hAnsi="Times New Roman"/>
          <w:b/>
          <w:bCs/>
          <w:szCs w:val="20"/>
          <w:lang w:eastAsia="zh-CN"/>
        </w:rPr>
        <w:t xml:space="preserve"> </w:t>
      </w:r>
    </w:p>
    <w:p w14:paraId="2F33501B" w14:textId="77777777" w:rsidR="000E68E4" w:rsidRPr="0014410A" w:rsidRDefault="00F36F71">
      <w:pPr>
        <w:adjustRightInd w:val="0"/>
        <w:snapToGrid w:val="0"/>
        <w:spacing w:afterLines="50" w:after="120"/>
        <w:rPr>
          <w:rFonts w:ascii="Times New Roman" w:eastAsiaTheme="minorEastAsia" w:hAnsi="Times New Roman"/>
          <w:kern w:val="2"/>
          <w:szCs w:val="20"/>
          <w:lang w:eastAsia="zh-CN"/>
        </w:rPr>
      </w:pPr>
      <w:r w:rsidRPr="0014410A">
        <w:rPr>
          <w:rFonts w:ascii="Times New Roman" w:eastAsiaTheme="minorEastAsia" w:hAnsi="Times New Roman"/>
          <w:kern w:val="2"/>
          <w:szCs w:val="20"/>
          <w:lang w:eastAsia="zh-CN"/>
        </w:rPr>
        <w:t>TP#1 from [OPPO]</w:t>
      </w:r>
    </w:p>
    <w:tbl>
      <w:tblPr>
        <w:tblStyle w:val="260"/>
        <w:tblW w:w="8642" w:type="dxa"/>
        <w:tblLook w:val="04A0" w:firstRow="1" w:lastRow="0" w:firstColumn="1" w:lastColumn="0" w:noHBand="0" w:noVBand="1"/>
      </w:tblPr>
      <w:tblGrid>
        <w:gridCol w:w="2122"/>
        <w:gridCol w:w="6520"/>
      </w:tblGrid>
      <w:tr w:rsidR="000E68E4" w:rsidRPr="0014410A" w14:paraId="2F335020" w14:textId="77777777">
        <w:tc>
          <w:tcPr>
            <w:tcW w:w="2122" w:type="dxa"/>
            <w:tcBorders>
              <w:top w:val="single" w:sz="4" w:space="0" w:color="auto"/>
              <w:left w:val="single" w:sz="4" w:space="0" w:color="auto"/>
              <w:bottom w:val="single" w:sz="4" w:space="0" w:color="auto"/>
              <w:right w:val="single" w:sz="4" w:space="0" w:color="auto"/>
            </w:tcBorders>
          </w:tcPr>
          <w:p w14:paraId="2F33501C" w14:textId="77777777" w:rsidR="000E68E4" w:rsidRPr="0014410A" w:rsidRDefault="00F36F71">
            <w:pPr>
              <w:adjustRightInd w:val="0"/>
              <w:snapToGrid w:val="0"/>
              <w:jc w:val="both"/>
              <w:rPr>
                <w:rFonts w:ascii="Times New Roman" w:eastAsia="宋体" w:hAnsi="Times New Roman"/>
                <w:b/>
                <w:szCs w:val="20"/>
                <w:lang w:eastAsia="zh-CN"/>
              </w:rPr>
            </w:pPr>
            <w:r w:rsidRPr="0014410A">
              <w:rPr>
                <w:rFonts w:ascii="Times New Roman" w:eastAsia="宋体" w:hAnsi="Times New Roman"/>
                <w:b/>
                <w:szCs w:val="20"/>
                <w:lang w:eastAsia="zh-CN"/>
              </w:rPr>
              <w:t>Reasons for change</w:t>
            </w:r>
          </w:p>
        </w:tc>
        <w:tc>
          <w:tcPr>
            <w:tcW w:w="6520" w:type="dxa"/>
            <w:tcBorders>
              <w:top w:val="single" w:sz="4" w:space="0" w:color="auto"/>
              <w:left w:val="single" w:sz="4" w:space="0" w:color="auto"/>
              <w:bottom w:val="single" w:sz="4" w:space="0" w:color="auto"/>
              <w:right w:val="single" w:sz="4" w:space="0" w:color="auto"/>
            </w:tcBorders>
          </w:tcPr>
          <w:p w14:paraId="2F33501D" w14:textId="77777777" w:rsidR="000E68E4" w:rsidRPr="0014410A" w:rsidRDefault="00F36F71">
            <w:pPr>
              <w:adjustRightInd w:val="0"/>
              <w:snapToGrid w:val="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In current TS 38.213, </w:t>
            </w:r>
          </w:p>
          <w:p w14:paraId="2F33501E" w14:textId="77777777" w:rsidR="000E68E4" w:rsidRPr="0014410A" w:rsidRDefault="00F36F71">
            <w:pPr>
              <w:pStyle w:val="a1"/>
              <w:numPr>
                <w:ilvl w:val="0"/>
                <w:numId w:val="27"/>
              </w:numPr>
              <w:snapToGrid w:val="0"/>
              <w:spacing w:after="0"/>
              <w:contextualSpacing w:val="0"/>
              <w:rPr>
                <w:rFonts w:eastAsia="宋体"/>
              </w:rPr>
            </w:pPr>
            <w:r w:rsidRPr="0014410A">
              <w:rPr>
                <w:rFonts w:eastAsia="宋体"/>
              </w:rPr>
              <w:t>how to determine the start time location of the subsequent WUS monitoring occasions within one LO is not specified.</w:t>
            </w:r>
          </w:p>
          <w:p w14:paraId="2F33501F" w14:textId="77777777" w:rsidR="000E68E4" w:rsidRPr="0014410A" w:rsidRDefault="00F36F71">
            <w:pPr>
              <w:pStyle w:val="a1"/>
              <w:numPr>
                <w:ilvl w:val="0"/>
                <w:numId w:val="27"/>
              </w:numPr>
              <w:snapToGrid w:val="0"/>
              <w:spacing w:after="0"/>
              <w:contextualSpacing w:val="0"/>
              <w:rPr>
                <w:rFonts w:eastAsia="宋体"/>
                <w:lang w:val="en-US"/>
              </w:rPr>
            </w:pPr>
            <w:r w:rsidRPr="0014410A">
              <w:rPr>
                <w:rFonts w:eastAsia="宋体"/>
                <w:lang w:val="en-US"/>
              </w:rPr>
              <w:t xml:space="preserve">how to determine the start time location of the subsequent WUS monitoring occasions for a number of monitoring occasions provided by </w:t>
            </w:r>
            <w:proofErr w:type="spellStart"/>
            <w:r w:rsidRPr="0014410A">
              <w:rPr>
                <w:rFonts w:eastAsia="宋体"/>
                <w:i/>
                <w:lang w:val="en-US"/>
              </w:rPr>
              <w:t>numMO</w:t>
            </w:r>
            <w:proofErr w:type="spellEnd"/>
            <w:r w:rsidRPr="0014410A">
              <w:rPr>
                <w:rFonts w:eastAsia="宋体"/>
                <w:i/>
                <w:lang w:val="en-US"/>
              </w:rPr>
              <w:t xml:space="preserve">-Option 1-1 or </w:t>
            </w:r>
            <w:proofErr w:type="spellStart"/>
            <w:r w:rsidRPr="0014410A">
              <w:rPr>
                <w:rFonts w:eastAsia="宋体"/>
                <w:i/>
                <w:lang w:val="en-US"/>
              </w:rPr>
              <w:t>numMO</w:t>
            </w:r>
            <w:proofErr w:type="spellEnd"/>
            <w:r w:rsidRPr="0014410A">
              <w:rPr>
                <w:rFonts w:eastAsia="宋体"/>
                <w:i/>
                <w:lang w:val="en-US"/>
              </w:rPr>
              <w:t>-</w:t>
            </w:r>
            <w:proofErr w:type="spellStart"/>
            <w:r w:rsidRPr="0014410A">
              <w:rPr>
                <w:rFonts w:eastAsia="宋体"/>
                <w:i/>
                <w:lang w:val="en-US"/>
              </w:rPr>
              <w:t>perPeriodicity</w:t>
            </w:r>
            <w:proofErr w:type="spellEnd"/>
            <w:r w:rsidRPr="0014410A">
              <w:rPr>
                <w:rFonts w:eastAsia="宋体"/>
                <w:i/>
                <w:lang w:val="en-US"/>
              </w:rPr>
              <w:t>-Option 1-2</w:t>
            </w:r>
            <w:r w:rsidRPr="0014410A">
              <w:rPr>
                <w:rFonts w:eastAsia="宋体"/>
                <w:lang w:val="en-US"/>
              </w:rPr>
              <w:t xml:space="preserve"> is not specified.</w:t>
            </w:r>
          </w:p>
        </w:tc>
      </w:tr>
      <w:tr w:rsidR="000E68E4" w:rsidRPr="0014410A" w14:paraId="2F335023" w14:textId="77777777">
        <w:tc>
          <w:tcPr>
            <w:tcW w:w="2122" w:type="dxa"/>
            <w:tcBorders>
              <w:top w:val="single" w:sz="4" w:space="0" w:color="auto"/>
              <w:left w:val="single" w:sz="4" w:space="0" w:color="auto"/>
              <w:bottom w:val="single" w:sz="4" w:space="0" w:color="auto"/>
              <w:right w:val="single" w:sz="4" w:space="0" w:color="auto"/>
            </w:tcBorders>
          </w:tcPr>
          <w:p w14:paraId="2F335021" w14:textId="77777777" w:rsidR="000E68E4" w:rsidRPr="0014410A" w:rsidRDefault="00F36F71">
            <w:pPr>
              <w:snapToGrid w:val="0"/>
              <w:spacing w:before="100" w:beforeAutospacing="1" w:after="160" w:line="276" w:lineRule="auto"/>
              <w:jc w:val="both"/>
              <w:rPr>
                <w:rFonts w:ascii="Times New Roman" w:eastAsia="宋体" w:hAnsi="Times New Roman"/>
                <w:b/>
                <w:szCs w:val="20"/>
                <w:lang w:eastAsia="zh-CN"/>
              </w:rPr>
            </w:pPr>
            <w:r w:rsidRPr="0014410A">
              <w:rPr>
                <w:rFonts w:ascii="Times New Roman" w:eastAsia="宋体" w:hAnsi="Times New Roman"/>
                <w:b/>
                <w:szCs w:val="20"/>
                <w:lang w:eastAsia="zh-CN"/>
              </w:rPr>
              <w:t>Summary of change</w:t>
            </w:r>
          </w:p>
        </w:tc>
        <w:tc>
          <w:tcPr>
            <w:tcW w:w="6520" w:type="dxa"/>
            <w:tcBorders>
              <w:top w:val="single" w:sz="4" w:space="0" w:color="auto"/>
              <w:left w:val="single" w:sz="4" w:space="0" w:color="auto"/>
              <w:bottom w:val="single" w:sz="4" w:space="0" w:color="auto"/>
              <w:right w:val="single" w:sz="4" w:space="0" w:color="auto"/>
            </w:tcBorders>
          </w:tcPr>
          <w:p w14:paraId="2F335022" w14:textId="77777777" w:rsidR="000E68E4" w:rsidRPr="0014410A" w:rsidRDefault="00F36F71">
            <w:pPr>
              <w:snapToGrid w:val="0"/>
              <w:spacing w:before="100" w:beforeAutospacing="1" w:after="160" w:line="276" w:lineRule="auto"/>
              <w:jc w:val="both"/>
              <w:rPr>
                <w:rFonts w:ascii="Times New Roman" w:eastAsia="宋体" w:hAnsi="Times New Roman"/>
                <w:szCs w:val="20"/>
                <w:lang w:eastAsia="zh-CN"/>
              </w:rPr>
            </w:pPr>
            <w:r w:rsidRPr="0014410A">
              <w:rPr>
                <w:rFonts w:ascii="Times New Roman" w:eastAsia="宋体" w:hAnsi="Times New Roman"/>
                <w:szCs w:val="20"/>
                <w:lang w:eastAsia="zh-CN"/>
              </w:rPr>
              <w:t>Clarify that two consecutive WUS monitoring occasions are continuous in time domain, and no explicit gap is introduced between two consecutive WUS monitoring occasions.</w:t>
            </w:r>
          </w:p>
        </w:tc>
      </w:tr>
      <w:tr w:rsidR="000E68E4" w:rsidRPr="0014410A" w14:paraId="2F335026" w14:textId="77777777">
        <w:tc>
          <w:tcPr>
            <w:tcW w:w="2122" w:type="dxa"/>
            <w:tcBorders>
              <w:top w:val="single" w:sz="4" w:space="0" w:color="auto"/>
              <w:left w:val="single" w:sz="4" w:space="0" w:color="auto"/>
              <w:bottom w:val="single" w:sz="4" w:space="0" w:color="auto"/>
              <w:right w:val="single" w:sz="4" w:space="0" w:color="auto"/>
            </w:tcBorders>
          </w:tcPr>
          <w:p w14:paraId="2F335024" w14:textId="77777777" w:rsidR="000E68E4" w:rsidRPr="0014410A" w:rsidRDefault="00F36F71">
            <w:pPr>
              <w:snapToGrid w:val="0"/>
              <w:spacing w:before="100" w:beforeAutospacing="1" w:after="160" w:line="276" w:lineRule="auto"/>
              <w:jc w:val="both"/>
              <w:rPr>
                <w:rFonts w:ascii="Times New Roman" w:eastAsia="宋体" w:hAnsi="Times New Roman"/>
                <w:b/>
                <w:szCs w:val="20"/>
                <w:lang w:eastAsia="zh-CN"/>
              </w:rPr>
            </w:pPr>
            <w:r w:rsidRPr="0014410A">
              <w:rPr>
                <w:rFonts w:ascii="Times New Roman" w:eastAsia="宋体" w:hAnsi="Times New Roman"/>
                <w:b/>
                <w:szCs w:val="20"/>
                <w:lang w:eastAsia="zh-CN"/>
              </w:rPr>
              <w:t>Consequences if not approved</w:t>
            </w:r>
          </w:p>
        </w:tc>
        <w:tc>
          <w:tcPr>
            <w:tcW w:w="6520" w:type="dxa"/>
            <w:tcBorders>
              <w:top w:val="single" w:sz="4" w:space="0" w:color="auto"/>
              <w:left w:val="single" w:sz="4" w:space="0" w:color="auto"/>
              <w:bottom w:val="single" w:sz="4" w:space="0" w:color="auto"/>
              <w:right w:val="single" w:sz="4" w:space="0" w:color="auto"/>
            </w:tcBorders>
          </w:tcPr>
          <w:p w14:paraId="2F335025" w14:textId="77777777" w:rsidR="000E68E4" w:rsidRPr="0014410A" w:rsidRDefault="00F36F71">
            <w:pPr>
              <w:snapToGrid w:val="0"/>
              <w:spacing w:before="100" w:beforeAutospacing="1" w:after="160" w:line="276" w:lineRule="auto"/>
              <w:jc w:val="both"/>
              <w:rPr>
                <w:rFonts w:ascii="Times New Roman" w:eastAsia="宋体" w:hAnsi="Times New Roman"/>
                <w:szCs w:val="20"/>
                <w:lang w:eastAsia="zh-CN"/>
              </w:rPr>
            </w:pPr>
            <w:r w:rsidRPr="0014410A">
              <w:rPr>
                <w:rFonts w:ascii="Times New Roman" w:eastAsia="宋体" w:hAnsi="Times New Roman"/>
                <w:szCs w:val="20"/>
                <w:lang w:eastAsia="zh-CN"/>
              </w:rPr>
              <w:t>UE doesn’t know where is the start time location of the subsequent WUS monitoring occasions to monitor LP-WUS within one WUS occasion.</w:t>
            </w:r>
          </w:p>
        </w:tc>
      </w:tr>
      <w:tr w:rsidR="000E68E4" w:rsidRPr="0014410A" w14:paraId="2F335032" w14:textId="77777777">
        <w:tc>
          <w:tcPr>
            <w:tcW w:w="2122" w:type="dxa"/>
            <w:tcBorders>
              <w:top w:val="single" w:sz="4" w:space="0" w:color="auto"/>
              <w:left w:val="single" w:sz="4" w:space="0" w:color="auto"/>
              <w:bottom w:val="single" w:sz="4" w:space="0" w:color="auto"/>
              <w:right w:val="single" w:sz="4" w:space="0" w:color="auto"/>
            </w:tcBorders>
          </w:tcPr>
          <w:p w14:paraId="2F335027" w14:textId="77777777" w:rsidR="000E68E4" w:rsidRPr="0014410A" w:rsidRDefault="00F36F71">
            <w:pPr>
              <w:snapToGrid w:val="0"/>
              <w:spacing w:before="100" w:beforeAutospacing="1" w:after="160" w:line="276" w:lineRule="auto"/>
              <w:jc w:val="both"/>
              <w:rPr>
                <w:rFonts w:ascii="Times New Roman" w:eastAsia="宋体" w:hAnsi="Times New Roman"/>
                <w:b/>
                <w:szCs w:val="20"/>
                <w:lang w:eastAsia="zh-CN"/>
              </w:rPr>
            </w:pPr>
            <w:r w:rsidRPr="0014410A">
              <w:rPr>
                <w:rFonts w:ascii="Times New Roman" w:eastAsia="宋体" w:hAnsi="Times New Roman"/>
                <w:b/>
                <w:szCs w:val="20"/>
                <w:lang w:eastAsia="zh-CN"/>
              </w:rPr>
              <w:t>Text proposals</w:t>
            </w:r>
          </w:p>
        </w:tc>
        <w:tc>
          <w:tcPr>
            <w:tcW w:w="6520" w:type="dxa"/>
            <w:tcBorders>
              <w:top w:val="single" w:sz="4" w:space="0" w:color="auto"/>
              <w:left w:val="single" w:sz="4" w:space="0" w:color="auto"/>
              <w:bottom w:val="single" w:sz="4" w:space="0" w:color="auto"/>
              <w:right w:val="single" w:sz="4" w:space="0" w:color="auto"/>
            </w:tcBorders>
          </w:tcPr>
          <w:p w14:paraId="2F335028" w14:textId="77777777" w:rsidR="000E68E4" w:rsidRPr="0014410A" w:rsidRDefault="00F36F71">
            <w:pPr>
              <w:spacing w:before="100" w:beforeAutospacing="1" w:after="120" w:line="276" w:lineRule="auto"/>
              <w:jc w:val="both"/>
              <w:rPr>
                <w:rFonts w:ascii="Times New Roman" w:eastAsia="宋体" w:hAnsi="Times New Roman"/>
                <w:b/>
                <w:bCs/>
                <w:sz w:val="24"/>
                <w:lang w:eastAsia="zh-CN"/>
              </w:rPr>
            </w:pPr>
            <w:r w:rsidRPr="0014410A">
              <w:rPr>
                <w:rFonts w:ascii="Times New Roman" w:eastAsia="宋体" w:hAnsi="Times New Roman"/>
                <w:b/>
                <w:bCs/>
                <w:sz w:val="24"/>
                <w:lang w:eastAsia="zh-CN"/>
              </w:rPr>
              <w:t>10.4C PDCCH monitoring activation by WUS in RRC_IDLE/RRC_INACTIVE</w:t>
            </w:r>
          </w:p>
          <w:p w14:paraId="2F335029" w14:textId="77777777" w:rsidR="000E68E4" w:rsidRPr="0014410A" w:rsidRDefault="00F36F71">
            <w:pPr>
              <w:spacing w:before="100" w:beforeAutospacing="1" w:after="160" w:line="276" w:lineRule="auto"/>
              <w:jc w:val="cente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&lt;Unchanged parts omitted&gt;</w:t>
            </w:r>
          </w:p>
          <w:p w14:paraId="2F33502A" w14:textId="77777777" w:rsidR="000E68E4" w:rsidRPr="0014410A" w:rsidRDefault="00F36F71">
            <w:pPr>
              <w:spacing w:before="100" w:beforeAutospacing="1" w:after="160" w:line="276" w:lineRule="auto"/>
              <w:jc w:val="both"/>
              <w:rPr>
                <w:rFonts w:ascii="Times New Roman" w:eastAsia="宋体" w:hAnsi="Times New Roman"/>
                <w:szCs w:val="20"/>
                <w:lang w:eastAsia="zh-CN"/>
              </w:rPr>
            </w:pPr>
            <w:r w:rsidRPr="0014410A">
              <w:rPr>
                <w:rFonts w:ascii="Times New Roman" w:eastAsia="宋体" w:hAnsi="Times New Roman"/>
                <w:szCs w:val="20"/>
                <w:lang w:eastAsia="zh-CN"/>
              </w:rPr>
              <w:t>A WUS monitoring occasion is over a first number of symbols, provided by</w:t>
            </w:r>
            <w:r w:rsidRPr="0014410A">
              <w:rPr>
                <w:rFonts w:ascii="Times New Roman" w:eastAsia="宋体" w:hAnsi="Times New Roman"/>
                <w:i/>
                <w:szCs w:val="20"/>
                <w:lang w:eastAsia="zh-CN"/>
              </w:rPr>
              <w:t xml:space="preserve"> </w:t>
            </w:r>
            <w:proofErr w:type="spellStart"/>
            <w:r w:rsidRPr="0014410A">
              <w:rPr>
                <w:rFonts w:ascii="Times New Roman" w:eastAsia="宋体" w:hAnsi="Times New Roman"/>
                <w:i/>
                <w:szCs w:val="20"/>
                <w:lang w:eastAsia="zh-CN"/>
              </w:rPr>
              <w:t>WUS_NominalMO_duration</w:t>
            </w:r>
            <w:proofErr w:type="spellEnd"/>
            <w:r w:rsidRPr="0014410A">
              <w:rPr>
                <w:rFonts w:ascii="Times New Roman" w:eastAsia="宋体" w:hAnsi="Times New Roman"/>
                <w:i/>
                <w:szCs w:val="20"/>
                <w:lang w:eastAsia="zh-CN"/>
              </w:rPr>
              <w:t>_ IDLE/INACTIVE</w:t>
            </w:r>
            <w:r w:rsidRPr="0014410A">
              <w:rPr>
                <w:rFonts w:ascii="Times New Roman" w:eastAsia="宋体" w:hAnsi="Times New Roman"/>
                <w:szCs w:val="20"/>
                <w:lang w:eastAsia="zh-CN"/>
              </w:rPr>
              <w:t>. If a number of available symbols for the UE to monitor WUS in a WUS monitoring occasion is smaller than a second number of symbols, provided by</w:t>
            </w:r>
            <w:r w:rsidRPr="0014410A">
              <w:rPr>
                <w:rFonts w:ascii="Times New Roman" w:eastAsia="宋体" w:hAnsi="Times New Roman"/>
                <w:i/>
                <w:szCs w:val="20"/>
                <w:lang w:eastAsia="zh-CN"/>
              </w:rPr>
              <w:t xml:space="preserve"> </w:t>
            </w:r>
            <w:proofErr w:type="spellStart"/>
            <w:r w:rsidRPr="0014410A">
              <w:rPr>
                <w:rFonts w:ascii="Times New Roman" w:eastAsia="宋体" w:hAnsi="Times New Roman"/>
                <w:i/>
                <w:szCs w:val="20"/>
                <w:lang w:eastAsia="zh-CN"/>
              </w:rPr>
              <w:t>WUS_ActualMO_duration</w:t>
            </w:r>
            <w:proofErr w:type="spellEnd"/>
            <w:r w:rsidRPr="0014410A">
              <w:rPr>
                <w:rFonts w:ascii="Times New Roman" w:eastAsia="宋体" w:hAnsi="Times New Roman"/>
                <w:i/>
                <w:szCs w:val="20"/>
                <w:lang w:eastAsia="zh-CN"/>
              </w:rPr>
              <w:t>_ IDLE/INACTIVE</w:t>
            </w:r>
            <w:r w:rsidRPr="0014410A">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sidRPr="0014410A">
              <w:rPr>
                <w:rFonts w:ascii="Times New Roman" w:eastAsia="宋体" w:hAnsi="Times New Roman"/>
                <w:i/>
                <w:szCs w:val="20"/>
                <w:lang w:eastAsia="zh-CN"/>
              </w:rPr>
              <w:t>WUS_ActualMO_duration</w:t>
            </w:r>
            <w:proofErr w:type="spellEnd"/>
            <w:r w:rsidRPr="0014410A">
              <w:rPr>
                <w:rFonts w:ascii="Times New Roman" w:eastAsia="宋体" w:hAnsi="Times New Roman"/>
                <w:i/>
                <w:szCs w:val="20"/>
                <w:lang w:eastAsia="zh-CN"/>
              </w:rPr>
              <w:t>_ IDLE/INACTIVE</w:t>
            </w:r>
            <w:r w:rsidRPr="0014410A">
              <w:rPr>
                <w:rFonts w:ascii="Times New Roman" w:eastAsia="宋体" w:hAnsi="Times New Roman"/>
                <w:szCs w:val="20"/>
                <w:lang w:eastAsia="zh-CN"/>
              </w:rPr>
              <w:t xml:space="preserve"> symbols in the WUS monitoring occasion. If a number of available symbols for the UE to monitor WUS in a WUS monitoring occasion includes a symbol for LPSS reception, the UE does not monitor WUS in the WUS monitoring occasion.</w:t>
            </w:r>
          </w:p>
          <w:p w14:paraId="2F33502B" w14:textId="77777777" w:rsidR="000E68E4" w:rsidRPr="0014410A" w:rsidRDefault="00F36F71">
            <w:pPr>
              <w:spacing w:before="100" w:beforeAutospacing="1" w:after="160" w:line="276" w:lineRule="auto"/>
              <w:jc w:val="both"/>
              <w:rPr>
                <w:rFonts w:ascii="Times New Roman" w:eastAsia="宋体" w:hAnsi="Times New Roman"/>
                <w:color w:val="FF0000"/>
                <w:szCs w:val="20"/>
                <w:lang w:eastAsia="zh-CN"/>
              </w:rPr>
            </w:pPr>
            <w:r w:rsidRPr="0014410A">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20"/>
                <w:lang w:eastAsia="zh-CN"/>
              </w:rPr>
              <w:t>PO-to-LO association</w:t>
            </w:r>
            <w:r w:rsidRPr="0014410A">
              <w:rPr>
                <w:rFonts w:ascii="Times New Roman" w:eastAsia="宋体" w:hAnsi="Times New Roman"/>
                <w:szCs w:val="20"/>
                <w:lang w:eastAsia="zh-CN"/>
              </w:rPr>
              <w:t xml:space="preserve">. A first frame of a WUS occasion starts a number of frames </w:t>
            </w:r>
            <w:r w:rsidRPr="0014410A">
              <w:rPr>
                <w:rFonts w:ascii="Times New Roman" w:eastAsia="宋体" w:hAnsi="Times New Roman"/>
                <w:szCs w:val="20"/>
                <w:lang w:eastAsia="zh-CN"/>
              </w:rPr>
              <w:lastRenderedPageBreak/>
              <w:t>prior to the first of a number of paging frames associated with the WUS occasion [17, TS 38.304].</w:t>
            </w:r>
            <w:r w:rsidRPr="0014410A">
              <w:rPr>
                <w:rFonts w:ascii="Times New Roman" w:eastAsia="宋体" w:hAnsi="Times New Roman"/>
                <w:bCs/>
                <w:szCs w:val="20"/>
                <w:lang w:eastAsia="zh-CN"/>
              </w:rPr>
              <w:t xml:space="preserve"> </w:t>
            </w:r>
            <w:r w:rsidRPr="0014410A">
              <w:rPr>
                <w:rFonts w:ascii="Times New Roman" w:eastAsia="宋体" w:hAnsi="Times New Roman"/>
                <w:szCs w:val="20"/>
                <w:lang w:eastAsia="zh-CN"/>
              </w:rPr>
              <w:t xml:space="preserve">The first WUS monitoring occasion of a WUS occasion starts at an offset provided by </w:t>
            </w:r>
            <w:proofErr w:type="spellStart"/>
            <w:r w:rsidRPr="0014410A">
              <w:rPr>
                <w:rFonts w:ascii="Times New Roman" w:eastAsia="宋体" w:hAnsi="Times New Roman"/>
                <w:i/>
                <w:szCs w:val="20"/>
                <w:lang w:eastAsia="zh-CN"/>
              </w:rPr>
              <w:t>offset_firstMO_withinLO</w:t>
            </w:r>
            <w:proofErr w:type="spellEnd"/>
            <w:r w:rsidRPr="0014410A">
              <w:rPr>
                <w:rFonts w:ascii="Times New Roman" w:eastAsia="宋体" w:hAnsi="Times New Roman"/>
                <w:szCs w:val="20"/>
                <w:lang w:eastAsia="zh-CN"/>
              </w:rPr>
              <w:t xml:space="preserve"> relative to the start of the first frame. </w:t>
            </w:r>
            <w:r w:rsidRPr="0014410A">
              <w:rPr>
                <w:rFonts w:ascii="Times New Roman" w:eastAsia="宋体" w:hAnsi="Times New Roman"/>
                <w:color w:val="FF0000"/>
                <w:szCs w:val="20"/>
                <w:lang w:eastAsia="zh-CN"/>
              </w:rPr>
              <w:t>If the number of WUS monitoring occasions within one WUS occasion is larger than 1, the start of the subsequent WUS monitoring occasion is the first OFDM symbol after the last OFDM symbol of a previous WUS monitoring occasion.</w:t>
            </w:r>
          </w:p>
          <w:p w14:paraId="2F33502C" w14:textId="77777777" w:rsidR="000E68E4" w:rsidRPr="0014410A" w:rsidRDefault="00F36F71">
            <w:pPr>
              <w:spacing w:before="100" w:beforeAutospacing="1" w:after="120" w:line="276" w:lineRule="auto"/>
              <w:jc w:val="center"/>
              <w:rPr>
                <w:rFonts w:ascii="Times New Roman" w:eastAsiaTheme="minorEastAsia" w:hAnsi="Times New Roman"/>
                <w:color w:val="FF0000"/>
                <w:szCs w:val="20"/>
                <w:lang w:eastAsia="zh-CN"/>
              </w:rPr>
            </w:pPr>
            <w:r w:rsidRPr="0014410A">
              <w:rPr>
                <w:rFonts w:ascii="Times New Roman" w:eastAsia="MS Mincho" w:hAnsi="Times New Roman"/>
                <w:color w:val="FF0000"/>
                <w:szCs w:val="20"/>
                <w:lang w:eastAsia="zh-CN"/>
              </w:rPr>
              <w:t>&lt;Unchanged parts omitted&gt;</w:t>
            </w:r>
          </w:p>
          <w:p w14:paraId="2F33502D" w14:textId="77777777" w:rsidR="000E68E4" w:rsidRPr="0014410A" w:rsidRDefault="00F36F71">
            <w:pPr>
              <w:spacing w:before="100" w:beforeAutospacing="1" w:after="120" w:line="276" w:lineRule="auto"/>
              <w:jc w:val="both"/>
              <w:rPr>
                <w:rFonts w:ascii="Times New Roman" w:eastAsia="宋体" w:hAnsi="Times New Roman"/>
                <w:b/>
                <w:bCs/>
                <w:sz w:val="24"/>
                <w:lang w:eastAsia="zh-CN"/>
              </w:rPr>
            </w:pPr>
            <w:r w:rsidRPr="0014410A">
              <w:rPr>
                <w:rFonts w:ascii="Times New Roman" w:eastAsia="宋体" w:hAnsi="Times New Roman"/>
                <w:b/>
                <w:bCs/>
                <w:sz w:val="24"/>
                <w:lang w:eastAsia="zh-CN"/>
              </w:rPr>
              <w:t>10.4D PDCCH monitoring activation by WUS in RRC_CONNECTED</w:t>
            </w:r>
          </w:p>
          <w:p w14:paraId="2F33502E" w14:textId="77777777" w:rsidR="000E68E4" w:rsidRPr="0014410A" w:rsidRDefault="00F36F71">
            <w:pPr>
              <w:spacing w:before="100" w:beforeAutospacing="1" w:after="160" w:line="276" w:lineRule="auto"/>
              <w:jc w:val="cente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&lt;Unchanged parts omitted&gt;</w:t>
            </w:r>
          </w:p>
          <w:p w14:paraId="2F33502F" w14:textId="77777777" w:rsidR="000E68E4" w:rsidRPr="0014410A" w:rsidRDefault="00F36F71">
            <w:pPr>
              <w:spacing w:before="100" w:beforeAutospacing="1" w:after="160" w:line="276" w:lineRule="auto"/>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A UE can be provided by </w:t>
            </w:r>
            <w:r w:rsidRPr="0014410A">
              <w:rPr>
                <w:rFonts w:ascii="Times New Roman" w:eastAsia="宋体" w:hAnsi="Times New Roman"/>
                <w:i/>
                <w:szCs w:val="20"/>
                <w:lang w:eastAsia="zh-CN"/>
              </w:rPr>
              <w:t>WUS-MOCONNECTED-Option1-1</w:t>
            </w:r>
            <w:r w:rsidRPr="0014410A">
              <w:rPr>
                <w:rFonts w:ascii="Times New Roman" w:eastAsia="宋体" w:hAnsi="Times New Roman"/>
                <w:szCs w:val="20"/>
                <w:lang w:eastAsia="zh-CN"/>
              </w:rPr>
              <w:t xml:space="preserve"> a periodicity, by </w:t>
            </w:r>
            <w:proofErr w:type="spellStart"/>
            <w:r w:rsidRPr="0014410A">
              <w:rPr>
                <w:rFonts w:ascii="Times New Roman" w:eastAsia="宋体" w:hAnsi="Times New Roman"/>
                <w:i/>
                <w:szCs w:val="20"/>
                <w:lang w:eastAsia="zh-CN"/>
              </w:rPr>
              <w:t>periodicityMO</w:t>
            </w:r>
            <w:proofErr w:type="spellEnd"/>
            <w:r w:rsidRPr="0014410A">
              <w:rPr>
                <w:rFonts w:ascii="Times New Roman" w:eastAsia="宋体" w:hAnsi="Times New Roman"/>
                <w:i/>
                <w:szCs w:val="20"/>
                <w:lang w:eastAsia="zh-CN"/>
              </w:rPr>
              <w:t>-Option 1-1</w:t>
            </w:r>
            <w:r w:rsidRPr="0014410A">
              <w:rPr>
                <w:rFonts w:ascii="Times New Roman" w:eastAsia="宋体" w:hAnsi="Times New Roman"/>
                <w:szCs w:val="20"/>
                <w:lang w:eastAsia="zh-CN"/>
              </w:rPr>
              <w:t>, and a time offset, by</w:t>
            </w:r>
            <w:r w:rsidRPr="0014410A">
              <w:rPr>
                <w:rFonts w:ascii="Times New Roman" w:eastAsia="宋体" w:hAnsi="Times New Roman"/>
                <w:i/>
                <w:szCs w:val="20"/>
                <w:lang w:eastAsia="zh-CN"/>
              </w:rPr>
              <w:t xml:space="preserve"> </w:t>
            </w:r>
            <w:proofErr w:type="spellStart"/>
            <w:r w:rsidRPr="0014410A">
              <w:rPr>
                <w:rFonts w:ascii="Times New Roman" w:eastAsia="宋体" w:hAnsi="Times New Roman"/>
                <w:i/>
                <w:szCs w:val="20"/>
                <w:lang w:eastAsia="zh-CN"/>
              </w:rPr>
              <w:t>offsetMO</w:t>
            </w:r>
            <w:proofErr w:type="spellEnd"/>
            <w:r w:rsidRPr="0014410A">
              <w:rPr>
                <w:rFonts w:ascii="Times New Roman" w:eastAsia="宋体" w:hAnsi="Times New Roman"/>
                <w:i/>
                <w:szCs w:val="20"/>
                <w:lang w:eastAsia="zh-CN"/>
              </w:rPr>
              <w:t>-Option 1-1</w:t>
            </w:r>
            <w:r w:rsidRPr="0014410A">
              <w:rPr>
                <w:rFonts w:ascii="Times New Roman" w:eastAsia="宋体" w:hAnsi="Times New Roman"/>
                <w:szCs w:val="20"/>
                <w:lang w:eastAsia="zh-C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14410A">
              <w:rPr>
                <w:rFonts w:ascii="Times New Roman" w:eastAsia="宋体" w:hAnsi="Times New Roman"/>
                <w:i/>
                <w:szCs w:val="20"/>
                <w:lang w:eastAsia="zh-CN"/>
              </w:rPr>
              <w:t>drx-onDurationTimer</w:t>
            </w:r>
            <w:proofErr w:type="spellEnd"/>
            <w:r w:rsidRPr="0014410A">
              <w:rPr>
                <w:rFonts w:ascii="Times New Roman" w:eastAsia="宋体" w:hAnsi="Times New Roman"/>
                <w:szCs w:val="20"/>
                <w:lang w:eastAsia="zh-CN"/>
              </w:rPr>
              <w:t xml:space="preserve"> would start by a time provided by </w:t>
            </w:r>
            <w:r w:rsidRPr="0014410A">
              <w:rPr>
                <w:rFonts w:ascii="Times New Roman" w:eastAsia="宋体" w:hAnsi="Times New Roman"/>
                <w:i/>
                <w:szCs w:val="20"/>
                <w:lang w:eastAsia="zh-CN"/>
              </w:rPr>
              <w:t>timeOffsetCONNECTEDOption1-1</w:t>
            </w:r>
            <w:r w:rsidRPr="0014410A">
              <w:rPr>
                <w:rFonts w:ascii="Times New Roman" w:eastAsia="宋体" w:hAnsi="Times New Roman"/>
                <w:szCs w:val="20"/>
                <w:lang w:eastAsia="zh-CN"/>
              </w:rPr>
              <w:t xml:space="preserve">, and monitors WUS for a number of monitoring occasions provided by </w:t>
            </w:r>
            <w:proofErr w:type="spellStart"/>
            <w:r w:rsidRPr="0014410A">
              <w:rPr>
                <w:rFonts w:ascii="Times New Roman" w:eastAsia="宋体" w:hAnsi="Times New Roman"/>
                <w:i/>
                <w:szCs w:val="20"/>
                <w:lang w:eastAsia="zh-CN"/>
              </w:rPr>
              <w:t>numMO</w:t>
            </w:r>
            <w:proofErr w:type="spellEnd"/>
            <w:r w:rsidRPr="0014410A">
              <w:rPr>
                <w:rFonts w:ascii="Times New Roman" w:eastAsia="宋体" w:hAnsi="Times New Roman"/>
                <w:i/>
                <w:szCs w:val="20"/>
                <w:lang w:eastAsia="zh-CN"/>
              </w:rPr>
              <w:t>-Option 1-1</w:t>
            </w:r>
            <w:r w:rsidRPr="0014410A">
              <w:rPr>
                <w:rFonts w:ascii="Times New Roman" w:eastAsia="宋体" w:hAnsi="Times New Roman"/>
                <w:szCs w:val="20"/>
                <w:lang w:eastAsia="zh-CN"/>
              </w:rPr>
              <w:t xml:space="preserve">. </w:t>
            </w:r>
            <w:r w:rsidRPr="0014410A">
              <w:rPr>
                <w:rFonts w:ascii="Times New Roman" w:eastAsia="宋体" w:hAnsi="Times New Roman"/>
                <w:color w:val="FF0000"/>
                <w:szCs w:val="20"/>
                <w:lang w:eastAsia="zh-CN"/>
              </w:rPr>
              <w:t xml:space="preserve">If the number of WUS monitoring occasions provided by </w:t>
            </w:r>
            <w:proofErr w:type="spellStart"/>
            <w:r w:rsidRPr="0014410A">
              <w:rPr>
                <w:rFonts w:ascii="Times New Roman" w:eastAsia="宋体" w:hAnsi="Times New Roman"/>
                <w:i/>
                <w:iCs/>
                <w:color w:val="FF0000"/>
                <w:szCs w:val="20"/>
                <w:lang w:eastAsia="zh-CN"/>
              </w:rPr>
              <w:t>numMO</w:t>
            </w:r>
            <w:proofErr w:type="spellEnd"/>
            <w:r w:rsidRPr="0014410A">
              <w:rPr>
                <w:rFonts w:ascii="Times New Roman" w:eastAsia="宋体" w:hAnsi="Times New Roman"/>
                <w:i/>
                <w:iCs/>
                <w:color w:val="FF0000"/>
                <w:szCs w:val="20"/>
                <w:lang w:eastAsia="zh-CN"/>
              </w:rPr>
              <w:t>-Option 1-1</w:t>
            </w:r>
            <w:r w:rsidRPr="0014410A">
              <w:rPr>
                <w:rFonts w:ascii="Times New Roman" w:eastAsia="宋体" w:hAnsi="Times New Roman"/>
                <w:color w:val="FF0000"/>
                <w:szCs w:val="20"/>
                <w:lang w:eastAsia="zh-CN"/>
              </w:rPr>
              <w:t xml:space="preserve"> is larger than 1, the start of the subsequent WUS monitoring occasion is the first OFDM symbol after the last OFDM symbol of a previous WUS monitoring occasion. </w:t>
            </w:r>
            <w:r w:rsidRPr="0014410A">
              <w:rPr>
                <w:rFonts w:ascii="Times New Roman" w:eastAsia="宋体" w:hAnsi="Times New Roman"/>
                <w:szCs w:val="20"/>
                <w:lang w:eastAsia="zh-CN"/>
              </w:rPr>
              <w:t xml:space="preserve">The UE reports a number of milliseconds [18, TS 38.306] where the UE is not required to monitor WUS prior to the slot where the </w:t>
            </w:r>
            <w:proofErr w:type="spellStart"/>
            <w:r w:rsidRPr="0014410A">
              <w:rPr>
                <w:rFonts w:ascii="Times New Roman" w:eastAsia="宋体" w:hAnsi="Times New Roman"/>
                <w:i/>
                <w:szCs w:val="20"/>
                <w:lang w:eastAsia="zh-CN"/>
              </w:rPr>
              <w:t>drx-onDurationTimer</w:t>
            </w:r>
            <w:proofErr w:type="spellEnd"/>
            <w:r w:rsidRPr="0014410A">
              <w:rPr>
                <w:rFonts w:ascii="Times New Roman" w:eastAsia="宋体" w:hAnsi="Times New Roman"/>
                <w:szCs w:val="20"/>
                <w:lang w:eastAsia="zh-CN"/>
              </w:rPr>
              <w:t xml:space="preserve"> would start. The UE is not required to monitor WUS within the reported number of slots prior to the slot where the </w:t>
            </w:r>
            <w:proofErr w:type="spellStart"/>
            <w:r w:rsidRPr="0014410A">
              <w:rPr>
                <w:rFonts w:ascii="Times New Roman" w:eastAsia="宋体" w:hAnsi="Times New Roman"/>
                <w:i/>
                <w:szCs w:val="20"/>
                <w:lang w:eastAsia="zh-CN"/>
              </w:rPr>
              <w:t>drx-onDurationTimer</w:t>
            </w:r>
            <w:proofErr w:type="spellEnd"/>
            <w:r w:rsidRPr="0014410A">
              <w:rPr>
                <w:rFonts w:ascii="Times New Roman" w:eastAsia="宋体" w:hAnsi="Times New Roman"/>
                <w:szCs w:val="20"/>
                <w:lang w:eastAsia="zh-CN"/>
              </w:rPr>
              <w:t xml:space="preserve"> would start. If the UE determines to monitor PDCCH based on a detected WUS, the UE starts the </w:t>
            </w:r>
            <w:proofErr w:type="spellStart"/>
            <w:r w:rsidRPr="0014410A">
              <w:rPr>
                <w:rFonts w:ascii="Times New Roman" w:eastAsia="宋体" w:hAnsi="Times New Roman"/>
                <w:i/>
                <w:szCs w:val="20"/>
                <w:lang w:eastAsia="zh-CN"/>
              </w:rPr>
              <w:t>drx-onDurationTimer</w:t>
            </w:r>
            <w:proofErr w:type="spellEnd"/>
            <w:r w:rsidRPr="0014410A">
              <w:rPr>
                <w:rFonts w:ascii="Times New Roman" w:eastAsia="宋体" w:hAnsi="Times New Roman"/>
                <w:szCs w:val="20"/>
                <w:lang w:eastAsia="zh-CN"/>
              </w:rPr>
              <w:t xml:space="preserve"> [11, TS 38.321].</w:t>
            </w:r>
          </w:p>
          <w:p w14:paraId="2F335030" w14:textId="77777777" w:rsidR="000E68E4" w:rsidRPr="0014410A" w:rsidRDefault="00F36F71">
            <w:pPr>
              <w:spacing w:before="100" w:beforeAutospacing="1" w:after="160" w:line="276" w:lineRule="auto"/>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A UE can be provided by </w:t>
            </w:r>
            <w:r w:rsidRPr="0014410A">
              <w:rPr>
                <w:rFonts w:ascii="Times New Roman" w:eastAsia="宋体" w:hAnsi="Times New Roman"/>
                <w:i/>
                <w:szCs w:val="20"/>
                <w:lang w:eastAsia="zh-CN"/>
              </w:rPr>
              <w:t>WUS-MOCONNECTED-Option1-2</w:t>
            </w:r>
            <w:r w:rsidRPr="0014410A">
              <w:rPr>
                <w:rFonts w:ascii="Times New Roman" w:eastAsia="宋体" w:hAnsi="Times New Roman"/>
                <w:szCs w:val="20"/>
                <w:lang w:eastAsia="zh-CN"/>
              </w:rPr>
              <w:t xml:space="preserve"> a periodicity, by </w:t>
            </w:r>
            <w:proofErr w:type="spellStart"/>
            <w:r w:rsidRPr="0014410A">
              <w:rPr>
                <w:rFonts w:ascii="Times New Roman" w:eastAsia="宋体" w:hAnsi="Times New Roman"/>
                <w:i/>
                <w:szCs w:val="20"/>
                <w:lang w:eastAsia="zh-CN"/>
              </w:rPr>
              <w:t>periodicityMO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and a time offset, by </w:t>
            </w:r>
            <w:proofErr w:type="spellStart"/>
            <w:r w:rsidRPr="0014410A">
              <w:rPr>
                <w:rFonts w:ascii="Times New Roman" w:eastAsia="宋体" w:hAnsi="Times New Roman"/>
                <w:i/>
                <w:szCs w:val="20"/>
                <w:lang w:eastAsia="zh-CN"/>
              </w:rPr>
              <w:t>offsetMO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sidRPr="0014410A">
              <w:rPr>
                <w:rFonts w:ascii="Times New Roman" w:eastAsia="宋体" w:hAnsi="Times New Roman"/>
                <w:i/>
                <w:szCs w:val="20"/>
                <w:lang w:eastAsia="zh-CN"/>
              </w:rPr>
              <w:t>numMO</w:t>
            </w:r>
            <w:proofErr w:type="spellEnd"/>
            <w:r w:rsidRPr="0014410A">
              <w:rPr>
                <w:rFonts w:ascii="Times New Roman" w:eastAsia="宋体" w:hAnsi="Times New Roman"/>
                <w:i/>
                <w:szCs w:val="20"/>
                <w:lang w:eastAsia="zh-CN"/>
              </w:rPr>
              <w:t>-</w:t>
            </w:r>
            <w:proofErr w:type="spellStart"/>
            <w:r w:rsidRPr="0014410A">
              <w:rPr>
                <w:rFonts w:ascii="Times New Roman" w:eastAsia="宋体" w:hAnsi="Times New Roman"/>
                <w:i/>
                <w:szCs w:val="20"/>
                <w:lang w:eastAsia="zh-CN"/>
              </w:rPr>
              <w:t>perPeriodicity</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w:t>
            </w:r>
            <w:r w:rsidRPr="0014410A">
              <w:rPr>
                <w:rFonts w:ascii="Times New Roman" w:eastAsia="宋体" w:hAnsi="Times New Roman"/>
                <w:color w:val="FF0000"/>
                <w:szCs w:val="20"/>
                <w:lang w:eastAsia="zh-CN"/>
              </w:rPr>
              <w:t xml:space="preserve">If the number of WUS monitoring occasions provided by </w:t>
            </w:r>
            <w:proofErr w:type="spellStart"/>
            <w:r w:rsidRPr="0014410A">
              <w:rPr>
                <w:rFonts w:ascii="Times New Roman" w:eastAsia="宋体" w:hAnsi="Times New Roman"/>
                <w:i/>
                <w:color w:val="FF0000"/>
                <w:szCs w:val="20"/>
                <w:lang w:eastAsia="zh-CN"/>
              </w:rPr>
              <w:t>numMO</w:t>
            </w:r>
            <w:proofErr w:type="spellEnd"/>
            <w:r w:rsidRPr="0014410A">
              <w:rPr>
                <w:rFonts w:ascii="Times New Roman" w:eastAsia="宋体" w:hAnsi="Times New Roman"/>
                <w:i/>
                <w:color w:val="FF0000"/>
                <w:szCs w:val="20"/>
                <w:lang w:eastAsia="zh-CN"/>
              </w:rPr>
              <w:t>-</w:t>
            </w:r>
            <w:proofErr w:type="spellStart"/>
            <w:r w:rsidRPr="0014410A">
              <w:rPr>
                <w:rFonts w:ascii="Times New Roman" w:eastAsia="宋体" w:hAnsi="Times New Roman"/>
                <w:i/>
                <w:color w:val="FF0000"/>
                <w:szCs w:val="20"/>
                <w:lang w:eastAsia="zh-CN"/>
              </w:rPr>
              <w:t>perPeriodicity</w:t>
            </w:r>
            <w:proofErr w:type="spellEnd"/>
            <w:r w:rsidRPr="0014410A">
              <w:rPr>
                <w:rFonts w:ascii="Times New Roman" w:eastAsia="宋体" w:hAnsi="Times New Roman"/>
                <w:i/>
                <w:color w:val="FF0000"/>
                <w:szCs w:val="20"/>
                <w:lang w:eastAsia="zh-CN"/>
              </w:rPr>
              <w:t>-Option 1-2</w:t>
            </w:r>
            <w:r w:rsidRPr="0014410A">
              <w:rPr>
                <w:rFonts w:ascii="Times New Roman" w:eastAsia="宋体" w:hAnsi="Times New Roman"/>
                <w:color w:val="FF0000"/>
                <w:szCs w:val="20"/>
                <w:lang w:eastAsia="zh-CN"/>
              </w:rPr>
              <w:t xml:space="preserve"> is larger than 1, the start of the subsequent WUS monitoring occasion is the first OFDM symbol after the last OFDM symbol of a previous WUS monitoring occasion. </w:t>
            </w:r>
            <w:r w:rsidRPr="0014410A">
              <w:rPr>
                <w:rFonts w:ascii="Times New Roman" w:eastAsia="宋体" w:hAnsi="Times New Roman"/>
                <w:szCs w:val="20"/>
                <w:lang w:eastAsia="zh-CN"/>
              </w:rPr>
              <w:t xml:space="preserve">The UE reports a number of milliseconds [18, TS 38.306] and expects that a time gap, from a last WUS monitoring occasion from the number of WUS monitoring occasions per periodicity to the slot where the </w:t>
            </w:r>
            <w:proofErr w:type="spellStart"/>
            <w:r w:rsidRPr="0014410A">
              <w:rPr>
                <w:rFonts w:ascii="Times New Roman" w:eastAsia="宋体" w:hAnsi="Times New Roman"/>
                <w:i/>
                <w:szCs w:val="20"/>
                <w:lang w:eastAsia="zh-CN"/>
              </w:rPr>
              <w:t>wus-PDCCHMonitoringTimer</w:t>
            </w:r>
            <w:proofErr w:type="spellEnd"/>
            <w:r w:rsidRPr="0014410A">
              <w:rPr>
                <w:rFonts w:ascii="Times New Roman" w:eastAsia="宋体" w:hAnsi="Times New Roman"/>
                <w:i/>
                <w:szCs w:val="20"/>
                <w:lang w:eastAsia="zh-CN"/>
              </w:rPr>
              <w:t xml:space="preserve"> </w:t>
            </w:r>
            <w:r w:rsidRPr="0014410A">
              <w:rPr>
                <w:rFonts w:ascii="Times New Roman" w:eastAsia="宋体" w:hAnsi="Times New Roman"/>
                <w:szCs w:val="20"/>
                <w:lang w:eastAsia="zh-CN"/>
              </w:rPr>
              <w:t xml:space="preserve">would start, is no smaller than the reported number of milliseconds If the UE determines to monitor PDCCH based on a detected WUS, the UE starts </w:t>
            </w:r>
            <w:proofErr w:type="spellStart"/>
            <w:r w:rsidRPr="0014410A">
              <w:rPr>
                <w:rFonts w:ascii="Times New Roman" w:eastAsia="宋体" w:hAnsi="Times New Roman"/>
                <w:i/>
                <w:szCs w:val="20"/>
                <w:lang w:eastAsia="zh-CN"/>
              </w:rPr>
              <w:t>wus-PDCCHMonitoringTimer</w:t>
            </w:r>
            <w:proofErr w:type="spellEnd"/>
            <w:r w:rsidRPr="0014410A">
              <w:rPr>
                <w:rFonts w:ascii="Times New Roman" w:eastAsia="宋体" w:hAnsi="Times New Roman"/>
                <w:szCs w:val="20"/>
                <w:lang w:eastAsia="zh-CN"/>
              </w:rPr>
              <w:t xml:space="preserve"> [11, TS 38.321] after a time, provided by </w:t>
            </w:r>
            <w:r w:rsidRPr="0014410A">
              <w:rPr>
                <w:rFonts w:ascii="Times New Roman" w:eastAsia="宋体" w:hAnsi="Times New Roman"/>
                <w:i/>
                <w:szCs w:val="20"/>
                <w:lang w:eastAsia="zh-CN"/>
              </w:rPr>
              <w:t>timeOffsetCONNECTEDOption1-2</w:t>
            </w:r>
            <w:r w:rsidRPr="0014410A">
              <w:rPr>
                <w:rFonts w:ascii="Times New Roman" w:eastAsia="宋体" w:hAnsi="Times New Roman"/>
                <w:szCs w:val="20"/>
                <w:lang w:eastAsia="zh-CN"/>
              </w:rPr>
              <w:t xml:space="preserve">, with respect to the start of the </w:t>
            </w:r>
            <w:r w:rsidRPr="0014410A">
              <w:rPr>
                <w:rFonts w:ascii="Times New Roman" w:eastAsia="宋体" w:hAnsi="Times New Roman"/>
                <w:szCs w:val="20"/>
                <w:lang w:eastAsia="zh-CN"/>
              </w:rPr>
              <w:lastRenderedPageBreak/>
              <w:t xml:space="preserve">first WUS monitoring occasion from the number of WUS monitoring occasions per periodicity. </w:t>
            </w:r>
          </w:p>
          <w:p w14:paraId="2F335031" w14:textId="77777777" w:rsidR="000E68E4" w:rsidRPr="0014410A" w:rsidRDefault="00F36F71">
            <w:pPr>
              <w:spacing w:before="100" w:beforeAutospacing="1" w:after="160" w:line="276" w:lineRule="auto"/>
              <w:jc w:val="center"/>
              <w:rPr>
                <w:rFonts w:ascii="Times New Roman" w:eastAsia="宋体" w:hAnsi="Times New Roman"/>
                <w:sz w:val="24"/>
                <w:lang w:eastAsia="zh-CN"/>
              </w:rPr>
            </w:pPr>
            <w:r w:rsidRPr="0014410A">
              <w:rPr>
                <w:rFonts w:ascii="Times New Roman" w:eastAsia="宋体" w:hAnsi="Times New Roman"/>
                <w:color w:val="FF0000"/>
                <w:szCs w:val="20"/>
                <w:lang w:eastAsia="zh-CN"/>
              </w:rPr>
              <w:t>&lt;Unchanged parts omitted&gt;</w:t>
            </w:r>
          </w:p>
        </w:tc>
      </w:tr>
    </w:tbl>
    <w:p w14:paraId="2F335033" w14:textId="77777777" w:rsidR="000E68E4" w:rsidRPr="0014410A" w:rsidRDefault="000E68E4">
      <w:pPr>
        <w:adjustRightInd w:val="0"/>
        <w:snapToGrid w:val="0"/>
        <w:spacing w:afterLines="50" w:after="120"/>
        <w:rPr>
          <w:rFonts w:ascii="Times New Roman" w:eastAsiaTheme="minorEastAsia" w:hAnsi="Times New Roman"/>
          <w:kern w:val="2"/>
          <w:szCs w:val="20"/>
          <w:lang w:eastAsia="zh-CN"/>
        </w:rPr>
      </w:pPr>
    </w:p>
    <w:p w14:paraId="2F335034" w14:textId="77777777" w:rsidR="000E68E4" w:rsidRPr="0014410A" w:rsidRDefault="00F36F71">
      <w:pPr>
        <w:adjustRightInd w:val="0"/>
        <w:snapToGrid w:val="0"/>
        <w:spacing w:afterLines="50" w:after="120"/>
        <w:rPr>
          <w:rFonts w:ascii="Times New Roman" w:eastAsiaTheme="minorEastAsia" w:hAnsi="Times New Roman"/>
          <w:kern w:val="2"/>
          <w:szCs w:val="20"/>
          <w:lang w:eastAsia="zh-CN"/>
        </w:rPr>
      </w:pPr>
      <w:r w:rsidRPr="0014410A">
        <w:rPr>
          <w:rFonts w:ascii="Times New Roman" w:eastAsiaTheme="minorEastAsia" w:hAnsi="Times New Roman"/>
          <w:kern w:val="2"/>
          <w:szCs w:val="20"/>
          <w:lang w:eastAsia="zh-CN"/>
        </w:rPr>
        <w:t>TP#2 from [vivo]</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0E68E4" w:rsidRPr="0014410A" w14:paraId="2F335037" w14:textId="77777777">
        <w:tc>
          <w:tcPr>
            <w:tcW w:w="2696" w:type="dxa"/>
            <w:tcBorders>
              <w:top w:val="single" w:sz="4" w:space="0" w:color="auto"/>
              <w:left w:val="single" w:sz="4" w:space="0" w:color="auto"/>
              <w:bottom w:val="nil"/>
              <w:right w:val="nil"/>
            </w:tcBorders>
          </w:tcPr>
          <w:p w14:paraId="2F335035" w14:textId="77777777" w:rsidR="000E68E4" w:rsidRPr="0014410A" w:rsidRDefault="00F36F71">
            <w:pPr>
              <w:widowControl w:val="0"/>
              <w:tabs>
                <w:tab w:val="right" w:pos="2184"/>
              </w:tabs>
              <w:spacing w:before="100" w:beforeAutospacing="1"/>
              <w:jc w:val="both"/>
              <w:rPr>
                <w:rFonts w:ascii="Times New Roman" w:eastAsia="等线" w:hAnsi="Times New Roman"/>
                <w:b/>
                <w:i/>
                <w:kern w:val="2"/>
                <w:sz w:val="21"/>
                <w:szCs w:val="21"/>
                <w:lang w:eastAsia="zh-CN"/>
              </w:rPr>
            </w:pPr>
            <w:bookmarkStart w:id="81" w:name="_Hlk221564185"/>
            <w:r w:rsidRPr="0014410A">
              <w:rPr>
                <w:rFonts w:ascii="Times New Roman" w:eastAsia="等线" w:hAnsi="Times New Roman"/>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2F335036" w14:textId="77777777" w:rsidR="000E68E4" w:rsidRPr="0014410A" w:rsidRDefault="00F36F71">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szCs w:val="20"/>
                <w:lang w:eastAsia="zh-CN"/>
              </w:rPr>
              <w:t>The conclusion of No explicit gap is introduced between two consecutive LP-WUS nominal MOs is not reflected in TS 38.213.</w:t>
            </w:r>
          </w:p>
        </w:tc>
      </w:tr>
      <w:tr w:rsidR="000E68E4" w:rsidRPr="0014410A" w14:paraId="2F33503A" w14:textId="77777777">
        <w:tc>
          <w:tcPr>
            <w:tcW w:w="2696" w:type="dxa"/>
            <w:tcBorders>
              <w:top w:val="nil"/>
              <w:left w:val="single" w:sz="4" w:space="0" w:color="auto"/>
              <w:bottom w:val="nil"/>
              <w:right w:val="nil"/>
            </w:tcBorders>
          </w:tcPr>
          <w:p w14:paraId="2F335038" w14:textId="77777777" w:rsidR="000E68E4" w:rsidRPr="0014410A" w:rsidRDefault="000E68E4">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2F335039" w14:textId="77777777" w:rsidR="000E68E4" w:rsidRPr="0014410A" w:rsidRDefault="000E68E4">
            <w:pPr>
              <w:widowControl w:val="0"/>
              <w:spacing w:before="100" w:beforeAutospacing="1"/>
              <w:jc w:val="both"/>
              <w:rPr>
                <w:rFonts w:ascii="Times New Roman" w:eastAsia="等线" w:hAnsi="Times New Roman"/>
                <w:kern w:val="2"/>
                <w:sz w:val="8"/>
                <w:szCs w:val="8"/>
                <w:lang w:eastAsia="zh-CN"/>
              </w:rPr>
            </w:pPr>
          </w:p>
        </w:tc>
      </w:tr>
      <w:tr w:rsidR="000E68E4" w:rsidRPr="0014410A" w14:paraId="2F33503D" w14:textId="77777777">
        <w:tc>
          <w:tcPr>
            <w:tcW w:w="2696" w:type="dxa"/>
            <w:tcBorders>
              <w:top w:val="nil"/>
              <w:left w:val="single" w:sz="4" w:space="0" w:color="auto"/>
              <w:bottom w:val="nil"/>
              <w:right w:val="nil"/>
            </w:tcBorders>
          </w:tcPr>
          <w:p w14:paraId="2F33503B" w14:textId="77777777" w:rsidR="000E68E4" w:rsidRPr="0014410A" w:rsidRDefault="00F36F71">
            <w:pPr>
              <w:widowControl w:val="0"/>
              <w:tabs>
                <w:tab w:val="right" w:pos="2184"/>
              </w:tabs>
              <w:spacing w:before="100" w:beforeAutospacing="1"/>
              <w:jc w:val="both"/>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2F33503C" w14:textId="77777777" w:rsidR="000E68E4" w:rsidRPr="0014410A" w:rsidRDefault="00F36F71">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kern w:val="2"/>
                <w:sz w:val="21"/>
                <w:szCs w:val="21"/>
                <w:lang w:eastAsia="zh-CN"/>
              </w:rPr>
              <w:t xml:space="preserve">For both idle/inactive and connected mode operation, clarify there is no time gap between two consecutive nominal WUS </w:t>
            </w:r>
            <w:proofErr w:type="spellStart"/>
            <w:r w:rsidRPr="0014410A">
              <w:rPr>
                <w:rFonts w:ascii="Times New Roman" w:eastAsia="等线" w:hAnsi="Times New Roman"/>
                <w:kern w:val="2"/>
                <w:sz w:val="21"/>
                <w:szCs w:val="21"/>
                <w:lang w:eastAsia="zh-CN"/>
              </w:rPr>
              <w:t>MOs.</w:t>
            </w:r>
            <w:proofErr w:type="spellEnd"/>
          </w:p>
        </w:tc>
      </w:tr>
      <w:tr w:rsidR="000E68E4" w:rsidRPr="0014410A" w14:paraId="2F335040" w14:textId="77777777">
        <w:tc>
          <w:tcPr>
            <w:tcW w:w="2696" w:type="dxa"/>
            <w:tcBorders>
              <w:top w:val="nil"/>
              <w:left w:val="single" w:sz="4" w:space="0" w:color="auto"/>
              <w:bottom w:val="nil"/>
              <w:right w:val="nil"/>
            </w:tcBorders>
          </w:tcPr>
          <w:p w14:paraId="2F33503E" w14:textId="77777777" w:rsidR="000E68E4" w:rsidRPr="0014410A" w:rsidRDefault="000E68E4">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2F33503F" w14:textId="77777777" w:rsidR="000E68E4" w:rsidRPr="0014410A" w:rsidRDefault="000E68E4">
            <w:pPr>
              <w:widowControl w:val="0"/>
              <w:spacing w:before="100" w:beforeAutospacing="1"/>
              <w:jc w:val="both"/>
              <w:rPr>
                <w:rFonts w:ascii="Times New Roman" w:eastAsia="等线" w:hAnsi="Times New Roman"/>
                <w:kern w:val="2"/>
                <w:sz w:val="8"/>
                <w:szCs w:val="8"/>
                <w:lang w:eastAsia="zh-CN"/>
              </w:rPr>
            </w:pPr>
          </w:p>
        </w:tc>
      </w:tr>
      <w:tr w:rsidR="000E68E4" w:rsidRPr="0014410A" w14:paraId="2F335043" w14:textId="77777777">
        <w:tc>
          <w:tcPr>
            <w:tcW w:w="2696" w:type="dxa"/>
            <w:tcBorders>
              <w:top w:val="nil"/>
              <w:left w:val="single" w:sz="4" w:space="0" w:color="auto"/>
              <w:bottom w:val="nil"/>
              <w:right w:val="nil"/>
            </w:tcBorders>
          </w:tcPr>
          <w:p w14:paraId="2F335041" w14:textId="77777777" w:rsidR="000E68E4" w:rsidRPr="0014410A" w:rsidRDefault="00F36F71">
            <w:pPr>
              <w:widowControl w:val="0"/>
              <w:tabs>
                <w:tab w:val="right" w:pos="2184"/>
              </w:tabs>
              <w:spacing w:before="100" w:beforeAutospacing="1"/>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2F335042" w14:textId="77777777" w:rsidR="000E68E4" w:rsidRPr="0014410A" w:rsidRDefault="00F36F71">
            <w:pPr>
              <w:overflowPunct w:val="0"/>
              <w:adjustRightInd w:val="0"/>
              <w:snapToGrid w:val="0"/>
              <w:spacing w:before="100" w:beforeAutospacing="1"/>
              <w:jc w:val="both"/>
              <w:rPr>
                <w:rFonts w:ascii="Times New Roman" w:eastAsia="等线" w:hAnsi="Times New Roman"/>
                <w:szCs w:val="20"/>
                <w:lang w:eastAsia="zh-CN"/>
              </w:rPr>
            </w:pPr>
            <w:r w:rsidRPr="0014410A">
              <w:rPr>
                <w:rFonts w:ascii="Times New Roman" w:eastAsia="等线" w:hAnsi="Times New Roman"/>
                <w:szCs w:val="20"/>
                <w:lang w:eastAsia="zh-CN"/>
              </w:rPr>
              <w:t xml:space="preserve">Ambiguity for a UE to determine the location of subsequent WUS </w:t>
            </w:r>
            <w:proofErr w:type="spellStart"/>
            <w:r w:rsidRPr="0014410A">
              <w:rPr>
                <w:rFonts w:ascii="Times New Roman" w:eastAsia="等线" w:hAnsi="Times New Roman"/>
                <w:szCs w:val="20"/>
                <w:lang w:eastAsia="zh-CN"/>
              </w:rPr>
              <w:t>MOs.</w:t>
            </w:r>
            <w:proofErr w:type="spellEnd"/>
          </w:p>
        </w:tc>
      </w:tr>
      <w:tr w:rsidR="000E68E4" w:rsidRPr="0014410A" w14:paraId="2F33504E" w14:textId="77777777">
        <w:tc>
          <w:tcPr>
            <w:tcW w:w="8952" w:type="dxa"/>
            <w:gridSpan w:val="2"/>
            <w:tcBorders>
              <w:top w:val="nil"/>
              <w:left w:val="single" w:sz="4" w:space="0" w:color="auto"/>
              <w:bottom w:val="single" w:sz="4" w:space="0" w:color="auto"/>
              <w:right w:val="single" w:sz="4" w:space="0" w:color="auto"/>
            </w:tcBorders>
          </w:tcPr>
          <w:p w14:paraId="2F335044" w14:textId="77777777" w:rsidR="000E68E4" w:rsidRPr="0014410A" w:rsidRDefault="000E68E4">
            <w:pPr>
              <w:overflowPunct w:val="0"/>
              <w:adjustRightInd w:val="0"/>
              <w:snapToGrid w:val="0"/>
              <w:spacing w:before="100" w:beforeAutospacing="1"/>
              <w:jc w:val="both"/>
              <w:rPr>
                <w:rFonts w:ascii="Times New Roman" w:eastAsia="MS Mincho" w:hAnsi="Times New Roman"/>
                <w:szCs w:val="20"/>
                <w:lang w:eastAsia="zh-CN"/>
              </w:rPr>
            </w:pPr>
          </w:p>
          <w:p w14:paraId="2F335045" w14:textId="77777777" w:rsidR="000E68E4" w:rsidRPr="0014410A" w:rsidRDefault="00F36F71">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2F335046" w14:textId="77777777" w:rsidR="000E68E4" w:rsidRPr="0014410A" w:rsidRDefault="00F36F71">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10.4C</w:t>
            </w:r>
            <w:r w:rsidRPr="0014410A">
              <w:rPr>
                <w:rFonts w:ascii="Times New Roman" w:eastAsia="宋体" w:hAnsi="Times New Roman"/>
                <w:sz w:val="24"/>
                <w:lang w:eastAsia="zh-CN"/>
              </w:rPr>
              <w:tab/>
              <w:t>PDCCH monitoring activation by WUS in RRC_IDLE/RRC_INACTIVE</w:t>
            </w:r>
          </w:p>
          <w:p w14:paraId="2F335047" w14:textId="77777777" w:rsidR="000E68E4" w:rsidRPr="0014410A" w:rsidRDefault="00F36F71">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2F335048" w14:textId="77777777" w:rsidR="000E68E4" w:rsidRPr="0014410A" w:rsidRDefault="00F36F71">
            <w:pPr>
              <w:spacing w:after="180"/>
              <w:jc w:val="both"/>
              <w:rPr>
                <w:rFonts w:ascii="Times New Roman" w:eastAsia="等线" w:hAnsi="Times New Roman"/>
                <w:color w:val="FF0000"/>
                <w:szCs w:val="20"/>
                <w:lang w:eastAsia="zh-CN"/>
              </w:rPr>
            </w:pPr>
            <w:r w:rsidRPr="0014410A">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20"/>
                <w:lang w:eastAsia="zh-CN"/>
              </w:rPr>
              <w:t>PO-to-LO association</w:t>
            </w:r>
            <w:r w:rsidRPr="0014410A">
              <w:rPr>
                <w:rFonts w:ascii="Times New Roman" w:eastAsia="宋体" w:hAnsi="Times New Roman"/>
                <w:szCs w:val="20"/>
                <w:lang w:eastAsia="zh-CN"/>
              </w:rPr>
              <w:t>. A first frame of a WUS occasion starts a number of frames prior to the first of a number of paging frames associated with the WUS occasion [17, TS 38.304].</w:t>
            </w:r>
            <w:r w:rsidRPr="0014410A">
              <w:rPr>
                <w:rFonts w:ascii="Times New Roman" w:eastAsia="宋体" w:hAnsi="Times New Roman"/>
                <w:bCs/>
                <w:szCs w:val="20"/>
                <w:lang w:eastAsia="zh-CN"/>
              </w:rPr>
              <w:t xml:space="preserve"> </w:t>
            </w:r>
            <w:r w:rsidRPr="0014410A">
              <w:rPr>
                <w:rFonts w:ascii="Times New Roman" w:eastAsia="宋体" w:hAnsi="Times New Roman"/>
                <w:szCs w:val="20"/>
                <w:lang w:eastAsia="zh-CN"/>
              </w:rPr>
              <w:t xml:space="preserve">The first WUS monitoring occasion of a WUS occasion starts at an offset provided by </w:t>
            </w:r>
            <w:proofErr w:type="spellStart"/>
            <w:r w:rsidRPr="0014410A">
              <w:rPr>
                <w:rFonts w:ascii="Times New Roman" w:eastAsia="宋体" w:hAnsi="Times New Roman"/>
                <w:i/>
                <w:szCs w:val="20"/>
                <w:lang w:eastAsia="zh-CN"/>
              </w:rPr>
              <w:t>offset_firstMO_withinLO</w:t>
            </w:r>
            <w:proofErr w:type="spellEnd"/>
            <w:r w:rsidRPr="0014410A">
              <w:rPr>
                <w:rFonts w:ascii="Times New Roman" w:eastAsia="宋体" w:hAnsi="Times New Roman"/>
                <w:szCs w:val="20"/>
                <w:lang w:eastAsia="zh-CN"/>
              </w:rPr>
              <w:t xml:space="preserve"> relative to the start of the first frame. </w:t>
            </w:r>
            <w:r w:rsidRPr="0014410A">
              <w:rPr>
                <w:rFonts w:ascii="Times New Roman" w:eastAsia="等线" w:hAnsi="Times New Roman"/>
                <w:color w:val="FF0000"/>
                <w:szCs w:val="20"/>
                <w:lang w:eastAsia="zh-CN"/>
              </w:rPr>
              <w:t>A UE assumes WUS monitoring occasions are consecutive in time.</w:t>
            </w:r>
          </w:p>
          <w:p w14:paraId="2F335049" w14:textId="77777777" w:rsidR="000E68E4" w:rsidRPr="0014410A" w:rsidRDefault="00F36F71">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2F33504A" w14:textId="77777777" w:rsidR="000E68E4" w:rsidRPr="0014410A" w:rsidRDefault="00F36F71">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10.4D</w:t>
            </w:r>
            <w:r w:rsidRPr="0014410A">
              <w:rPr>
                <w:rFonts w:ascii="Times New Roman" w:eastAsia="宋体" w:hAnsi="Times New Roman"/>
                <w:sz w:val="24"/>
                <w:lang w:eastAsia="zh-CN"/>
              </w:rPr>
              <w:tab/>
              <w:t>PDCCH monitoring activation by WUS in RRC_CONNECTED</w:t>
            </w:r>
          </w:p>
          <w:p w14:paraId="2F33504B" w14:textId="77777777" w:rsidR="000E68E4" w:rsidRPr="0014410A" w:rsidRDefault="00F36F71">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2F33504C" w14:textId="77777777" w:rsidR="000E68E4" w:rsidRPr="0014410A" w:rsidRDefault="00F36F71">
            <w:pPr>
              <w:spacing w:after="180"/>
              <w:jc w:val="both"/>
              <w:rPr>
                <w:rFonts w:ascii="Times New Roman" w:eastAsia="等线" w:hAnsi="Times New Roman"/>
                <w:szCs w:val="20"/>
                <w:lang w:eastAsia="zh-CN"/>
              </w:rPr>
            </w:pPr>
            <w:r w:rsidRPr="0014410A">
              <w:rPr>
                <w:rFonts w:ascii="Times New Roman" w:eastAsia="宋体" w:hAnsi="Times New Roman"/>
                <w:szCs w:val="20"/>
                <w:lang w:eastAsia="zh-CN"/>
              </w:rPr>
              <w:t xml:space="preserve">A UE can be provided by </w:t>
            </w:r>
            <w:r w:rsidRPr="0014410A">
              <w:rPr>
                <w:rFonts w:ascii="Times New Roman" w:eastAsia="宋体" w:hAnsi="Times New Roman"/>
                <w:i/>
                <w:szCs w:val="20"/>
                <w:lang w:eastAsia="zh-CN"/>
              </w:rPr>
              <w:t>WUS-MOCONNECTED-Option1-2</w:t>
            </w:r>
            <w:r w:rsidRPr="0014410A">
              <w:rPr>
                <w:rFonts w:ascii="Times New Roman" w:eastAsia="宋体" w:hAnsi="Times New Roman"/>
                <w:szCs w:val="20"/>
                <w:lang w:eastAsia="zh-CN"/>
              </w:rPr>
              <w:t xml:space="preserve"> a periodicity, by </w:t>
            </w:r>
            <w:proofErr w:type="spellStart"/>
            <w:r w:rsidRPr="0014410A">
              <w:rPr>
                <w:rFonts w:ascii="Times New Roman" w:eastAsia="宋体" w:hAnsi="Times New Roman"/>
                <w:i/>
                <w:szCs w:val="20"/>
                <w:lang w:eastAsia="zh-CN"/>
              </w:rPr>
              <w:t>periodicityMO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and a time offset, by </w:t>
            </w:r>
            <w:proofErr w:type="spellStart"/>
            <w:r w:rsidRPr="0014410A">
              <w:rPr>
                <w:rFonts w:ascii="Times New Roman" w:eastAsia="宋体" w:hAnsi="Times New Roman"/>
                <w:i/>
                <w:szCs w:val="20"/>
                <w:lang w:eastAsia="zh-CN"/>
              </w:rPr>
              <w:t>offsetMO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sidRPr="0014410A">
              <w:rPr>
                <w:rFonts w:ascii="Times New Roman" w:eastAsia="宋体" w:hAnsi="Times New Roman"/>
                <w:i/>
                <w:szCs w:val="20"/>
                <w:lang w:eastAsia="zh-CN"/>
              </w:rPr>
              <w:t>numMO</w:t>
            </w:r>
            <w:proofErr w:type="spellEnd"/>
            <w:r w:rsidRPr="0014410A">
              <w:rPr>
                <w:rFonts w:ascii="Times New Roman" w:eastAsia="宋体" w:hAnsi="Times New Roman"/>
                <w:i/>
                <w:szCs w:val="20"/>
                <w:lang w:eastAsia="zh-CN"/>
              </w:rPr>
              <w:t>-</w:t>
            </w:r>
            <w:proofErr w:type="spellStart"/>
            <w:r w:rsidRPr="0014410A">
              <w:rPr>
                <w:rFonts w:ascii="Times New Roman" w:eastAsia="宋体" w:hAnsi="Times New Roman"/>
                <w:i/>
                <w:szCs w:val="20"/>
                <w:lang w:eastAsia="zh-CN"/>
              </w:rPr>
              <w:t>perPeriodicity</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w:t>
            </w:r>
            <w:r w:rsidRPr="0014410A">
              <w:rPr>
                <w:rFonts w:ascii="Times New Roman" w:eastAsia="等线" w:hAnsi="Times New Roman"/>
                <w:color w:val="FF0000"/>
                <w:szCs w:val="20"/>
                <w:lang w:eastAsia="zh-CN"/>
              </w:rPr>
              <w:t>A UE assumes WUS monitoring occasions are consecutive in time.</w:t>
            </w:r>
          </w:p>
          <w:p w14:paraId="2F33504D" w14:textId="77777777" w:rsidR="000E68E4" w:rsidRPr="0014410A" w:rsidRDefault="00F36F71">
            <w:pPr>
              <w:widowControl w:val="0"/>
              <w:jc w:val="center"/>
              <w:rPr>
                <w:rFonts w:ascii="Times New Roman" w:eastAsia="等线" w:hAnsi="Times New Roman"/>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tc>
      </w:tr>
      <w:bookmarkEnd w:id="81"/>
    </w:tbl>
    <w:p w14:paraId="2F33504F" w14:textId="77777777" w:rsidR="000E68E4" w:rsidRPr="0014410A" w:rsidRDefault="000E68E4">
      <w:pPr>
        <w:adjustRightInd w:val="0"/>
        <w:snapToGrid w:val="0"/>
        <w:spacing w:afterLines="50" w:after="120"/>
        <w:jc w:val="both"/>
        <w:rPr>
          <w:rFonts w:ascii="Times New Roman" w:eastAsia="宋体" w:hAnsi="Times New Roman"/>
          <w:b/>
          <w:bCs/>
          <w:szCs w:val="20"/>
          <w:lang w:eastAsia="zh-CN"/>
        </w:rPr>
      </w:pPr>
    </w:p>
    <w:p w14:paraId="2F335050" w14:textId="77777777" w:rsidR="000E68E4" w:rsidRPr="0014410A" w:rsidRDefault="00F36F71">
      <w:pPr>
        <w:keepNext/>
        <w:tabs>
          <w:tab w:val="left" w:pos="-5500"/>
        </w:tabs>
        <w:spacing w:before="120" w:after="60"/>
        <w:ind w:right="200"/>
        <w:jc w:val="both"/>
        <w:outlineLvl w:val="3"/>
        <w:rPr>
          <w:rFonts w:ascii="Times New Roman" w:eastAsia="微软雅黑" w:hAnsi="Times New Roman"/>
          <w:b/>
          <w:bCs/>
          <w:iCs/>
          <w:szCs w:val="20"/>
          <w:lang w:val="en-GB" w:eastAsia="zh-CN"/>
        </w:rPr>
      </w:pPr>
      <w:bookmarkStart w:id="82" w:name="_Hlk221564003"/>
      <w:r w:rsidRPr="0014410A">
        <w:rPr>
          <w:rFonts w:ascii="Times New Roman" w:eastAsia="微软雅黑" w:hAnsi="Times New Roman"/>
          <w:b/>
          <w:bCs/>
          <w:iCs/>
          <w:szCs w:val="20"/>
          <w:lang w:val="en-GB" w:eastAsia="zh-CN"/>
        </w:rPr>
        <w:t xml:space="preserve">[FL1] Question 5.1-1: For TP#1 and TP#2 above, which one do you support? </w:t>
      </w:r>
      <w:bookmarkEnd w:id="82"/>
      <w:r w:rsidRPr="0014410A">
        <w:rPr>
          <w:rFonts w:ascii="Times New Roman" w:eastAsia="微软雅黑" w:hAnsi="Times New Roman"/>
          <w:b/>
          <w:bCs/>
          <w:iCs/>
          <w:szCs w:val="20"/>
          <w:lang w:val="en-GB" w:eastAsia="zh-CN"/>
        </w:rPr>
        <w:t xml:space="preserve"> </w:t>
      </w:r>
    </w:p>
    <w:tbl>
      <w:tblPr>
        <w:tblStyle w:val="TableGrid19"/>
        <w:tblW w:w="9067" w:type="dxa"/>
        <w:tblLayout w:type="fixed"/>
        <w:tblLook w:val="04A0" w:firstRow="1" w:lastRow="0" w:firstColumn="1" w:lastColumn="0" w:noHBand="0" w:noVBand="1"/>
      </w:tblPr>
      <w:tblGrid>
        <w:gridCol w:w="1413"/>
        <w:gridCol w:w="1701"/>
        <w:gridCol w:w="5953"/>
      </w:tblGrid>
      <w:tr w:rsidR="000E68E4" w:rsidRPr="0014410A" w14:paraId="2F335054" w14:textId="77777777">
        <w:tc>
          <w:tcPr>
            <w:tcW w:w="1413" w:type="dxa"/>
            <w:shd w:val="clear" w:color="auto" w:fill="D9D9D9" w:themeFill="background1" w:themeFillShade="D9"/>
          </w:tcPr>
          <w:p w14:paraId="2F335051" w14:textId="77777777" w:rsidR="000E68E4" w:rsidRPr="0014410A" w:rsidRDefault="00F36F71">
            <w:pPr>
              <w:ind w:left="200" w:right="200"/>
              <w:rPr>
                <w:rFonts w:ascii="Times New Roman" w:hAnsi="Times New Roman"/>
              </w:rPr>
            </w:pPr>
            <w:r w:rsidRPr="0014410A">
              <w:rPr>
                <w:rFonts w:ascii="Times New Roman" w:hAnsi="Times New Roman"/>
              </w:rPr>
              <w:t>Company</w:t>
            </w:r>
          </w:p>
        </w:tc>
        <w:tc>
          <w:tcPr>
            <w:tcW w:w="1701" w:type="dxa"/>
            <w:shd w:val="clear" w:color="auto" w:fill="D9D9D9" w:themeFill="background1" w:themeFillShade="D9"/>
          </w:tcPr>
          <w:p w14:paraId="2F335052" w14:textId="77777777" w:rsidR="000E68E4" w:rsidRPr="0014410A" w:rsidRDefault="00F36F71">
            <w:pPr>
              <w:adjustRightInd w:val="0"/>
              <w:snapToGrid w:val="0"/>
              <w:rPr>
                <w:rFonts w:ascii="Times New Roman" w:eastAsiaTheme="minorEastAsia" w:hAnsi="Times New Roman"/>
                <w:lang w:eastAsia="zh-CN"/>
              </w:rPr>
            </w:pPr>
            <w:r w:rsidRPr="0014410A">
              <w:rPr>
                <w:rFonts w:ascii="Times New Roman" w:eastAsiaTheme="minorEastAsia" w:hAnsi="Times New Roman"/>
                <w:lang w:eastAsia="zh-CN"/>
              </w:rPr>
              <w:t>Support TP#1 or TP#2</w:t>
            </w:r>
          </w:p>
        </w:tc>
        <w:tc>
          <w:tcPr>
            <w:tcW w:w="5953" w:type="dxa"/>
            <w:shd w:val="clear" w:color="auto" w:fill="D9D9D9" w:themeFill="background1" w:themeFillShade="D9"/>
          </w:tcPr>
          <w:p w14:paraId="2F335053" w14:textId="77777777" w:rsidR="000E68E4" w:rsidRPr="0014410A" w:rsidRDefault="00F36F71">
            <w:pPr>
              <w:ind w:left="200" w:right="200"/>
              <w:rPr>
                <w:rFonts w:ascii="Times New Roman" w:hAnsi="Times New Roman"/>
              </w:rPr>
            </w:pPr>
            <w:r w:rsidRPr="0014410A">
              <w:rPr>
                <w:rFonts w:ascii="Times New Roman" w:hAnsi="Times New Roman"/>
              </w:rPr>
              <w:t>Comments</w:t>
            </w:r>
          </w:p>
        </w:tc>
      </w:tr>
      <w:tr w:rsidR="000E68E4" w:rsidRPr="0014410A" w14:paraId="2F335058" w14:textId="77777777">
        <w:tc>
          <w:tcPr>
            <w:tcW w:w="1413" w:type="dxa"/>
          </w:tcPr>
          <w:p w14:paraId="2F335055"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701" w:type="dxa"/>
          </w:tcPr>
          <w:p w14:paraId="2F335056" w14:textId="77777777" w:rsidR="000E68E4" w:rsidRPr="0014410A" w:rsidRDefault="000E68E4">
            <w:pPr>
              <w:ind w:left="200" w:right="200"/>
              <w:rPr>
                <w:rFonts w:ascii="Times New Roman" w:eastAsiaTheme="minorEastAsia" w:hAnsi="Times New Roman"/>
                <w:lang w:eastAsia="zh-CN"/>
              </w:rPr>
            </w:pPr>
          </w:p>
        </w:tc>
        <w:tc>
          <w:tcPr>
            <w:tcW w:w="5953" w:type="dxa"/>
          </w:tcPr>
          <w:p w14:paraId="2F335057"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Either is OK. The clarification is good to have.</w:t>
            </w:r>
          </w:p>
        </w:tc>
      </w:tr>
      <w:tr w:rsidR="000E68E4" w:rsidRPr="0014410A" w14:paraId="2F33505E" w14:textId="77777777">
        <w:tc>
          <w:tcPr>
            <w:tcW w:w="1413" w:type="dxa"/>
          </w:tcPr>
          <w:p w14:paraId="2F335059"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 xml:space="preserve">ZTE, </w:t>
            </w:r>
            <w:proofErr w:type="spellStart"/>
            <w:r w:rsidRPr="0014410A">
              <w:rPr>
                <w:rFonts w:ascii="Times New Roman" w:eastAsia="宋体" w:hAnsi="Times New Roman"/>
                <w:lang w:eastAsia="zh-CN"/>
              </w:rPr>
              <w:t>Sanechips</w:t>
            </w:r>
            <w:proofErr w:type="spellEnd"/>
          </w:p>
        </w:tc>
        <w:tc>
          <w:tcPr>
            <w:tcW w:w="1701" w:type="dxa"/>
          </w:tcPr>
          <w:p w14:paraId="2F33505A" w14:textId="77777777" w:rsidR="000E68E4" w:rsidRPr="0014410A" w:rsidRDefault="000E68E4">
            <w:pPr>
              <w:ind w:left="200" w:right="200"/>
              <w:rPr>
                <w:rFonts w:ascii="Times New Roman" w:eastAsia="Yu Mincho" w:hAnsi="Times New Roman"/>
                <w:lang w:eastAsia="ja-JP"/>
              </w:rPr>
            </w:pPr>
          </w:p>
        </w:tc>
        <w:tc>
          <w:tcPr>
            <w:tcW w:w="5953" w:type="dxa"/>
          </w:tcPr>
          <w:p w14:paraId="2F33505B"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OK to have the clarification, TP2 looks more simpler, but it causes some confusion. Some updates </w:t>
            </w:r>
            <w:proofErr w:type="gramStart"/>
            <w:r w:rsidRPr="0014410A">
              <w:rPr>
                <w:rFonts w:ascii="Times New Roman" w:eastAsiaTheme="minorEastAsia" w:hAnsi="Times New Roman"/>
                <w:color w:val="000000" w:themeColor="text1"/>
                <w:lang w:eastAsia="zh-CN"/>
              </w:rPr>
              <w:t>is</w:t>
            </w:r>
            <w:proofErr w:type="gramEnd"/>
            <w:r w:rsidRPr="0014410A">
              <w:rPr>
                <w:rFonts w:ascii="Times New Roman" w:eastAsiaTheme="minorEastAsia" w:hAnsi="Times New Roman"/>
                <w:color w:val="000000" w:themeColor="text1"/>
                <w:lang w:eastAsia="zh-CN"/>
              </w:rPr>
              <w:t xml:space="preserve"> needed, e.g.,</w:t>
            </w:r>
          </w:p>
          <w:p w14:paraId="2F33505C"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等线" w:hAnsi="Times New Roman"/>
                <w:color w:val="FF0000"/>
                <w:szCs w:val="20"/>
                <w:lang w:eastAsia="zh-CN"/>
              </w:rPr>
              <w:t xml:space="preserve">‘A UE assumes WUS monitoring occasions </w:t>
            </w:r>
            <w:bookmarkStart w:id="83" w:name="OLE_LINK4"/>
            <w:r w:rsidRPr="0014410A">
              <w:rPr>
                <w:rFonts w:ascii="Times New Roman" w:eastAsia="等线" w:hAnsi="Times New Roman"/>
                <w:color w:val="0000FF"/>
                <w:szCs w:val="20"/>
                <w:lang w:eastAsia="zh-CN"/>
              </w:rPr>
              <w:t>per periodicity</w:t>
            </w:r>
            <w:bookmarkEnd w:id="83"/>
            <w:r w:rsidRPr="0014410A">
              <w:rPr>
                <w:rFonts w:ascii="Times New Roman" w:eastAsia="等线" w:hAnsi="Times New Roman"/>
                <w:color w:val="FF0000"/>
                <w:szCs w:val="20"/>
                <w:lang w:eastAsia="zh-CN"/>
              </w:rPr>
              <w:t xml:space="preserve"> are consecutive in time.’</w:t>
            </w:r>
          </w:p>
          <w:p w14:paraId="2F33505D"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063" w14:textId="77777777">
        <w:tc>
          <w:tcPr>
            <w:tcW w:w="1413" w:type="dxa"/>
          </w:tcPr>
          <w:p w14:paraId="2F33505F"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701" w:type="dxa"/>
          </w:tcPr>
          <w:p w14:paraId="2F335060" w14:textId="77777777" w:rsidR="000E68E4" w:rsidRPr="0014410A" w:rsidRDefault="000E68E4">
            <w:pPr>
              <w:ind w:left="200" w:right="200"/>
              <w:rPr>
                <w:rFonts w:ascii="Times New Roman" w:eastAsiaTheme="minorEastAsia" w:hAnsi="Times New Roman"/>
                <w:lang w:eastAsia="zh-CN"/>
              </w:rPr>
            </w:pPr>
          </w:p>
        </w:tc>
        <w:tc>
          <w:tcPr>
            <w:tcW w:w="5953" w:type="dxa"/>
          </w:tcPr>
          <w:p w14:paraId="2F335061" w14:textId="77777777" w:rsidR="000E68E4" w:rsidRPr="0014410A" w:rsidRDefault="00F36F71">
            <w:pPr>
              <w:ind w:right="200"/>
              <w:rPr>
                <w:rFonts w:ascii="Times New Roman" w:eastAsia="等线" w:hAnsi="Times New Roman"/>
                <w:lang w:eastAsia="zh-CN" w:bidi="ar"/>
              </w:rPr>
            </w:pPr>
            <w:r w:rsidRPr="0014410A">
              <w:rPr>
                <w:rFonts w:ascii="Times New Roman" w:eastAsiaTheme="minorEastAsia" w:hAnsi="Times New Roman"/>
                <w:color w:val="000000" w:themeColor="text1"/>
                <w:lang w:eastAsia="zh-CN"/>
              </w:rPr>
              <w:t xml:space="preserve">TP#2 can be the starting </w:t>
            </w:r>
            <w:r w:rsidRPr="0014410A">
              <w:rPr>
                <w:rFonts w:ascii="Times New Roman" w:eastAsia="等线" w:hAnsi="Times New Roman"/>
                <w:lang w:eastAsia="zh-CN" w:bidi="ar"/>
              </w:rPr>
              <w:t xml:space="preserve">point, with </w:t>
            </w:r>
            <w:r w:rsidRPr="0014410A">
              <w:rPr>
                <w:rFonts w:ascii="Times New Roman" w:eastAsia="等线" w:hAnsi="Times New Roman"/>
                <w:color w:val="0070C0"/>
                <w:lang w:eastAsia="zh-CN" w:bidi="ar"/>
              </w:rPr>
              <w:t xml:space="preserve">additional change </w:t>
            </w:r>
            <w:r w:rsidRPr="0014410A">
              <w:rPr>
                <w:rFonts w:ascii="Times New Roman" w:eastAsia="等线" w:hAnsi="Times New Roman"/>
                <w:lang w:eastAsia="zh-CN" w:bidi="ar"/>
              </w:rPr>
              <w:t>‘</w:t>
            </w:r>
            <w:r w:rsidRPr="0014410A">
              <w:rPr>
                <w:rFonts w:ascii="Times New Roman" w:hAnsi="Times New Roman"/>
              </w:rPr>
              <w:t>The</w:t>
            </w:r>
            <w:r w:rsidRPr="0014410A">
              <w:rPr>
                <w:rFonts w:ascii="Times New Roman" w:hAnsi="Times New Roman"/>
                <w:strike/>
                <w:color w:val="0070C0"/>
              </w:rPr>
              <w:t xml:space="preserve"> first </w:t>
            </w:r>
            <w:r w:rsidRPr="0014410A">
              <w:rPr>
                <w:rFonts w:ascii="Times New Roman" w:hAnsi="Times New Roman"/>
              </w:rPr>
              <w:t>WUS monitoring occasion</w:t>
            </w:r>
            <w:r w:rsidRPr="0014410A">
              <w:rPr>
                <w:rFonts w:ascii="Times New Roman" w:hAnsi="Times New Roman"/>
                <w:color w:val="0070C0"/>
              </w:rPr>
              <w:t>s</w:t>
            </w:r>
            <w:r w:rsidRPr="0014410A">
              <w:rPr>
                <w:rFonts w:ascii="Times New Roman" w:hAnsi="Times New Roman"/>
              </w:rPr>
              <w:t xml:space="preserve"> of a WUS occasion starts at an offset provided by </w:t>
            </w:r>
            <w:proofErr w:type="spellStart"/>
            <w:r w:rsidRPr="0014410A">
              <w:rPr>
                <w:rFonts w:ascii="Times New Roman" w:hAnsi="Times New Roman"/>
                <w:i/>
              </w:rPr>
              <w:t>offset_firstMO_withinLO</w:t>
            </w:r>
            <w:proofErr w:type="spellEnd"/>
            <w:r w:rsidRPr="0014410A">
              <w:rPr>
                <w:rFonts w:ascii="Times New Roman" w:hAnsi="Times New Roman"/>
              </w:rPr>
              <w:t xml:space="preserve"> relative to the start of the first frame.</w:t>
            </w:r>
            <w:r w:rsidRPr="0014410A">
              <w:rPr>
                <w:rFonts w:ascii="Times New Roman" w:eastAsia="等线" w:hAnsi="Times New Roman"/>
                <w:color w:val="FF0000"/>
                <w:szCs w:val="20"/>
                <w:lang w:bidi="ar"/>
              </w:rPr>
              <w:t xml:space="preserve"> A UE assumes WUS monitoring occasions are consecutive in time.</w:t>
            </w:r>
            <w:r w:rsidRPr="0014410A">
              <w:rPr>
                <w:rFonts w:ascii="Times New Roman" w:eastAsia="等线" w:hAnsi="Times New Roman"/>
                <w:lang w:eastAsia="zh-CN" w:bidi="ar"/>
              </w:rPr>
              <w:t>’</w:t>
            </w:r>
          </w:p>
          <w:p w14:paraId="2F335062"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等线" w:hAnsi="Times New Roman"/>
                <w:lang w:eastAsia="zh-CN" w:bidi="ar"/>
              </w:rPr>
              <w:t>The additional part is to clarify that multiple MOs can be configured.</w:t>
            </w:r>
          </w:p>
        </w:tc>
      </w:tr>
      <w:tr w:rsidR="000E68E4" w:rsidRPr="0014410A" w14:paraId="2F335067" w14:textId="77777777">
        <w:tc>
          <w:tcPr>
            <w:tcW w:w="1413" w:type="dxa"/>
          </w:tcPr>
          <w:p w14:paraId="2F335064"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Ericsson</w:t>
            </w:r>
          </w:p>
        </w:tc>
        <w:tc>
          <w:tcPr>
            <w:tcW w:w="1701" w:type="dxa"/>
          </w:tcPr>
          <w:p w14:paraId="2F335065" w14:textId="77777777" w:rsidR="000E68E4" w:rsidRPr="0014410A" w:rsidRDefault="000E68E4">
            <w:pPr>
              <w:ind w:left="200" w:right="200"/>
              <w:rPr>
                <w:rFonts w:ascii="Times New Roman" w:eastAsiaTheme="minorEastAsia" w:hAnsi="Times New Roman"/>
                <w:lang w:eastAsia="zh-CN"/>
              </w:rPr>
            </w:pPr>
          </w:p>
        </w:tc>
        <w:tc>
          <w:tcPr>
            <w:tcW w:w="5953" w:type="dxa"/>
          </w:tcPr>
          <w:p w14:paraId="2F335066"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Either is fine. Agree with ZTE regarding TP2 clarification.</w:t>
            </w:r>
          </w:p>
        </w:tc>
      </w:tr>
      <w:tr w:rsidR="000E68E4" w:rsidRPr="0014410A" w14:paraId="2F33506B" w14:textId="77777777">
        <w:tc>
          <w:tcPr>
            <w:tcW w:w="1413" w:type="dxa"/>
          </w:tcPr>
          <w:p w14:paraId="2F335068"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lastRenderedPageBreak/>
              <w:t>vivo</w:t>
            </w:r>
          </w:p>
        </w:tc>
        <w:tc>
          <w:tcPr>
            <w:tcW w:w="1701" w:type="dxa"/>
          </w:tcPr>
          <w:p w14:paraId="2F335069" w14:textId="77777777" w:rsidR="000E68E4" w:rsidRPr="0014410A" w:rsidRDefault="000E68E4">
            <w:pPr>
              <w:ind w:left="200" w:right="200"/>
              <w:rPr>
                <w:rFonts w:ascii="Times New Roman" w:eastAsiaTheme="minorEastAsia" w:hAnsi="Times New Roman"/>
                <w:lang w:eastAsia="zh-CN"/>
              </w:rPr>
            </w:pPr>
          </w:p>
        </w:tc>
        <w:tc>
          <w:tcPr>
            <w:tcW w:w="5953" w:type="dxa"/>
          </w:tcPr>
          <w:p w14:paraId="2F33506A"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We support TP#2 with ZTE’s modification. </w:t>
            </w:r>
          </w:p>
        </w:tc>
      </w:tr>
      <w:tr w:rsidR="000E68E4" w:rsidRPr="0014410A" w14:paraId="2F33506F" w14:textId="77777777">
        <w:tc>
          <w:tcPr>
            <w:tcW w:w="1413" w:type="dxa"/>
          </w:tcPr>
          <w:p w14:paraId="2F33506C" w14:textId="77777777" w:rsidR="000E68E4" w:rsidRPr="0014410A" w:rsidRDefault="00F36F71">
            <w:pPr>
              <w:ind w:right="200"/>
              <w:rPr>
                <w:rFonts w:ascii="Times New Roman" w:eastAsiaTheme="minorEastAsia" w:hAnsi="Times New Roman"/>
                <w:lang w:eastAsia="zh-CN"/>
              </w:rPr>
            </w:pPr>
            <w:r w:rsidRPr="0014410A">
              <w:rPr>
                <w:rFonts w:ascii="Times New Roman" w:eastAsia="Yu Mincho" w:hAnsi="Times New Roman"/>
                <w:lang w:eastAsia="ja-JP"/>
              </w:rPr>
              <w:t>DOCOMO</w:t>
            </w:r>
          </w:p>
        </w:tc>
        <w:tc>
          <w:tcPr>
            <w:tcW w:w="1701" w:type="dxa"/>
          </w:tcPr>
          <w:p w14:paraId="2F33506D" w14:textId="77777777" w:rsidR="000E68E4" w:rsidRPr="0014410A" w:rsidRDefault="000E68E4">
            <w:pPr>
              <w:ind w:left="200" w:right="200"/>
              <w:rPr>
                <w:rFonts w:ascii="Times New Roman" w:eastAsiaTheme="minorEastAsia" w:hAnsi="Times New Roman"/>
                <w:lang w:eastAsia="zh-CN"/>
              </w:rPr>
            </w:pPr>
          </w:p>
        </w:tc>
        <w:tc>
          <w:tcPr>
            <w:tcW w:w="5953" w:type="dxa"/>
          </w:tcPr>
          <w:p w14:paraId="2F33506E"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Yu Mincho" w:hAnsi="Times New Roman"/>
                <w:color w:val="000000" w:themeColor="text1"/>
                <w:lang w:eastAsia="ja-JP"/>
              </w:rPr>
              <w:t>Better to clarify in the spec. Either TP is OK</w:t>
            </w:r>
          </w:p>
        </w:tc>
      </w:tr>
      <w:tr w:rsidR="000E68E4" w:rsidRPr="0014410A" w14:paraId="2F335075" w14:textId="77777777">
        <w:tc>
          <w:tcPr>
            <w:tcW w:w="1413" w:type="dxa"/>
          </w:tcPr>
          <w:p w14:paraId="2F335070"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701" w:type="dxa"/>
          </w:tcPr>
          <w:p w14:paraId="2F335071"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TP#1</w:t>
            </w:r>
          </w:p>
        </w:tc>
        <w:tc>
          <w:tcPr>
            <w:tcW w:w="5953" w:type="dxa"/>
          </w:tcPr>
          <w:p w14:paraId="2F335072" w14:textId="77777777" w:rsidR="000E68E4" w:rsidRPr="0014410A" w:rsidRDefault="00F36F71">
            <w:pPr>
              <w:ind w:right="200"/>
              <w:jc w:val="both"/>
              <w:rPr>
                <w:rFonts w:ascii="Times New Roman" w:eastAsiaTheme="minorEastAsia" w:hAnsi="Times New Roman"/>
                <w:color w:val="000000" w:themeColor="text1"/>
                <w:lang w:eastAsia="zh-CN"/>
              </w:rPr>
            </w:pPr>
            <w:proofErr w:type="spellStart"/>
            <w:r w:rsidRPr="0014410A">
              <w:rPr>
                <w:rFonts w:ascii="Times New Roman" w:eastAsiaTheme="minorEastAsia" w:hAnsi="Times New Roman"/>
                <w:color w:val="000000" w:themeColor="text1"/>
                <w:lang w:eastAsia="zh-CN"/>
              </w:rPr>
              <w:t>gNB</w:t>
            </w:r>
            <w:proofErr w:type="spellEnd"/>
            <w:r w:rsidRPr="0014410A">
              <w:rPr>
                <w:rFonts w:ascii="Times New Roman" w:eastAsiaTheme="minorEastAsia" w:hAnsi="Times New Roman"/>
                <w:color w:val="000000" w:themeColor="text1"/>
                <w:lang w:eastAsia="zh-CN"/>
              </w:rPr>
              <w:t xml:space="preserve"> can configure one or multiple MOs for each LO in RRC IDLE/INACTIVE state, and can configure one or multiple MOs for WUS monitoring in RRC CONNECTED state.</w:t>
            </w:r>
          </w:p>
          <w:p w14:paraId="2F335073" w14:textId="77777777" w:rsidR="000E68E4" w:rsidRPr="0014410A" w:rsidRDefault="00F36F71">
            <w:pPr>
              <w:ind w:right="200"/>
              <w:jc w:val="both"/>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Current spec is clear enough to determine the first MO, and TP1 is clear to determine all the locations of MOs regardless of the number of MO is equal to 1 or larger than 1.</w:t>
            </w:r>
          </w:p>
          <w:p w14:paraId="2F335074"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We support TP#1.</w:t>
            </w:r>
          </w:p>
        </w:tc>
      </w:tr>
      <w:tr w:rsidR="000E68E4" w:rsidRPr="0014410A" w14:paraId="2F335079" w14:textId="77777777">
        <w:tc>
          <w:tcPr>
            <w:tcW w:w="1413" w:type="dxa"/>
          </w:tcPr>
          <w:p w14:paraId="2F335076"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Samsung</w:t>
            </w:r>
          </w:p>
        </w:tc>
        <w:tc>
          <w:tcPr>
            <w:tcW w:w="1701" w:type="dxa"/>
          </w:tcPr>
          <w:p w14:paraId="2F335077" w14:textId="77777777" w:rsidR="000E68E4" w:rsidRPr="0014410A" w:rsidRDefault="000E68E4">
            <w:pPr>
              <w:ind w:left="200" w:right="200"/>
              <w:rPr>
                <w:rFonts w:ascii="Times New Roman" w:eastAsiaTheme="minorEastAsia" w:hAnsi="Times New Roman"/>
                <w:lang w:eastAsia="zh-CN"/>
              </w:rPr>
            </w:pPr>
          </w:p>
        </w:tc>
        <w:tc>
          <w:tcPr>
            <w:tcW w:w="5953" w:type="dxa"/>
          </w:tcPr>
          <w:p w14:paraId="2F335078"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We agree with the intention of the TPs and wording can be further discussed. </w:t>
            </w:r>
          </w:p>
        </w:tc>
      </w:tr>
      <w:tr w:rsidR="000E68E4" w:rsidRPr="0014410A" w14:paraId="2F33507D" w14:textId="77777777">
        <w:tc>
          <w:tcPr>
            <w:tcW w:w="1413" w:type="dxa"/>
          </w:tcPr>
          <w:p w14:paraId="2F33507A" w14:textId="7777777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LGE</w:t>
            </w:r>
          </w:p>
        </w:tc>
        <w:tc>
          <w:tcPr>
            <w:tcW w:w="1701" w:type="dxa"/>
          </w:tcPr>
          <w:p w14:paraId="2F33507B" w14:textId="77777777" w:rsidR="000E68E4" w:rsidRPr="0014410A" w:rsidRDefault="000E68E4">
            <w:pPr>
              <w:ind w:left="200" w:right="200"/>
              <w:rPr>
                <w:rFonts w:ascii="Times New Roman" w:eastAsiaTheme="minorEastAsia" w:hAnsi="Times New Roman"/>
                <w:lang w:eastAsia="zh-CN"/>
              </w:rPr>
            </w:pPr>
          </w:p>
        </w:tc>
        <w:tc>
          <w:tcPr>
            <w:tcW w:w="5953" w:type="dxa"/>
          </w:tcPr>
          <w:p w14:paraId="2F33507C"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We are okay to clarify. However, if we support TP#1, we don’t need clarification on option 1-1. Option 1-1 configures only one LP-WUS MO per periodicity.</w:t>
            </w:r>
          </w:p>
        </w:tc>
      </w:tr>
      <w:tr w:rsidR="000E68E4" w:rsidRPr="0014410A" w14:paraId="2F335081" w14:textId="77777777">
        <w:tc>
          <w:tcPr>
            <w:tcW w:w="1413" w:type="dxa"/>
          </w:tcPr>
          <w:p w14:paraId="2F33507E"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Apple</w:t>
            </w:r>
          </w:p>
        </w:tc>
        <w:tc>
          <w:tcPr>
            <w:tcW w:w="1701" w:type="dxa"/>
          </w:tcPr>
          <w:p w14:paraId="2F33507F" w14:textId="77777777" w:rsidR="000E68E4" w:rsidRPr="0014410A" w:rsidRDefault="000E68E4">
            <w:pPr>
              <w:ind w:left="200" w:right="200"/>
              <w:rPr>
                <w:rFonts w:ascii="Times New Roman" w:eastAsia="Yu Mincho" w:hAnsi="Times New Roman"/>
                <w:lang w:eastAsia="ja-JP"/>
              </w:rPr>
            </w:pPr>
          </w:p>
        </w:tc>
        <w:tc>
          <w:tcPr>
            <w:tcW w:w="5953" w:type="dxa"/>
          </w:tcPr>
          <w:p w14:paraId="2F335080"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TP #2 is more clearer to us. </w:t>
            </w:r>
          </w:p>
        </w:tc>
      </w:tr>
      <w:tr w:rsidR="000E68E4" w:rsidRPr="0014410A" w14:paraId="2F335085" w14:textId="77777777">
        <w:tc>
          <w:tcPr>
            <w:tcW w:w="1413" w:type="dxa"/>
          </w:tcPr>
          <w:p w14:paraId="2F335082" w14:textId="714523A7" w:rsidR="000E68E4" w:rsidRPr="0014410A" w:rsidRDefault="00F36F71">
            <w:pPr>
              <w:ind w:right="200"/>
              <w:rPr>
                <w:rFonts w:ascii="Times New Roman" w:eastAsia="Malgun Gothic" w:hAnsi="Times New Roman"/>
                <w:lang w:eastAsia="ko-KR"/>
              </w:rPr>
            </w:pPr>
            <w:r w:rsidRPr="0014410A">
              <w:rPr>
                <w:rFonts w:ascii="Times New Roman" w:eastAsia="Malgun Gothic" w:hAnsi="Times New Roman"/>
                <w:lang w:eastAsia="ko-KR"/>
              </w:rPr>
              <w:t>Nokia</w:t>
            </w:r>
          </w:p>
        </w:tc>
        <w:tc>
          <w:tcPr>
            <w:tcW w:w="1701" w:type="dxa"/>
          </w:tcPr>
          <w:p w14:paraId="2F335083" w14:textId="77777777" w:rsidR="000E68E4" w:rsidRPr="0014410A" w:rsidRDefault="000E68E4">
            <w:pPr>
              <w:ind w:left="200" w:right="200"/>
              <w:rPr>
                <w:rFonts w:ascii="Times New Roman" w:eastAsiaTheme="minorEastAsia" w:hAnsi="Times New Roman"/>
                <w:lang w:eastAsia="zh-CN"/>
              </w:rPr>
            </w:pPr>
          </w:p>
        </w:tc>
        <w:tc>
          <w:tcPr>
            <w:tcW w:w="5953" w:type="dxa"/>
          </w:tcPr>
          <w:p w14:paraId="2F335084" w14:textId="57AF35E6"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Ok with either TP</w:t>
            </w:r>
          </w:p>
        </w:tc>
      </w:tr>
      <w:tr w:rsidR="00A24784" w:rsidRPr="0014410A" w14:paraId="26AC322B" w14:textId="77777777">
        <w:tc>
          <w:tcPr>
            <w:tcW w:w="1413" w:type="dxa"/>
          </w:tcPr>
          <w:p w14:paraId="35241659" w14:textId="37A53E30" w:rsidR="00A24784" w:rsidRPr="0014410A" w:rsidRDefault="00A24784">
            <w:pPr>
              <w:ind w:right="200"/>
              <w:rPr>
                <w:rFonts w:ascii="Times New Roman" w:eastAsiaTheme="minorEastAsia" w:hAnsi="Times New Roman"/>
                <w:lang w:eastAsia="zh-CN"/>
              </w:rPr>
            </w:pPr>
            <w:r w:rsidRPr="0014410A">
              <w:rPr>
                <w:rFonts w:ascii="Times New Roman" w:eastAsiaTheme="minorEastAsia" w:hAnsi="Times New Roman"/>
                <w:lang w:eastAsia="zh-CN"/>
              </w:rPr>
              <w:t>FL</w:t>
            </w:r>
          </w:p>
        </w:tc>
        <w:tc>
          <w:tcPr>
            <w:tcW w:w="1701" w:type="dxa"/>
          </w:tcPr>
          <w:p w14:paraId="447A282D" w14:textId="77777777" w:rsidR="00A24784" w:rsidRPr="0014410A" w:rsidRDefault="00A24784">
            <w:pPr>
              <w:ind w:left="200" w:right="200"/>
              <w:rPr>
                <w:rFonts w:ascii="Times New Roman" w:eastAsiaTheme="minorEastAsia" w:hAnsi="Times New Roman"/>
                <w:lang w:eastAsia="zh-CN"/>
              </w:rPr>
            </w:pPr>
          </w:p>
        </w:tc>
        <w:tc>
          <w:tcPr>
            <w:tcW w:w="5953" w:type="dxa"/>
          </w:tcPr>
          <w:p w14:paraId="1D642A01" w14:textId="3A14E8FD" w:rsidR="00A24784" w:rsidRPr="0014410A" w:rsidRDefault="00A24784">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Based on the comments so far, companies consider it is better to clarify this in spec and TP #2 with modification are supported by more companies. Thus, FL suggests the following: </w:t>
            </w:r>
          </w:p>
        </w:tc>
      </w:tr>
    </w:tbl>
    <w:p w14:paraId="2F335086" w14:textId="77777777" w:rsidR="000E68E4" w:rsidRPr="0014410A" w:rsidRDefault="000E68E4">
      <w:pPr>
        <w:rPr>
          <w:rFonts w:ascii="Times New Roman" w:eastAsia="宋体" w:hAnsi="Times New Roman"/>
          <w:sz w:val="22"/>
          <w:szCs w:val="20"/>
          <w:lang w:eastAsia="zh-CN"/>
        </w:rPr>
      </w:pPr>
    </w:p>
    <w:p w14:paraId="2DAFB4CA" w14:textId="7A7434EB" w:rsidR="00A24784" w:rsidRPr="0014410A" w:rsidRDefault="00A24784" w:rsidP="00346C23">
      <w:pPr>
        <w:keepNext/>
        <w:tabs>
          <w:tab w:val="left" w:pos="-5500"/>
        </w:tabs>
        <w:spacing w:before="120" w:after="60"/>
        <w:ind w:right="200"/>
        <w:outlineLvl w:val="3"/>
        <w:rPr>
          <w:rFonts w:ascii="Times New Roman" w:eastAsia="微软雅黑" w:hAnsi="Times New Roman"/>
          <w:b/>
          <w:bCs/>
          <w:iCs/>
          <w:szCs w:val="20"/>
          <w:lang w:val="en-GB" w:eastAsia="zh-CN"/>
        </w:rPr>
      </w:pPr>
      <w:bookmarkStart w:id="84" w:name="_Hlk221564507"/>
      <w:r w:rsidRPr="0014410A">
        <w:rPr>
          <w:rFonts w:ascii="Times New Roman" w:eastAsia="微软雅黑" w:hAnsi="Times New Roman"/>
          <w:b/>
          <w:bCs/>
          <w:iCs/>
          <w:szCs w:val="20"/>
          <w:lang w:val="en-GB" w:eastAsia="zh-CN"/>
        </w:rPr>
        <w:t>[FL1]</w:t>
      </w:r>
      <w:bookmarkStart w:id="85" w:name="_Hlk221565385"/>
      <w:r w:rsidRPr="0014410A">
        <w:rPr>
          <w:rFonts w:ascii="Times New Roman" w:eastAsia="微软雅黑" w:hAnsi="Times New Roman"/>
          <w:b/>
          <w:bCs/>
          <w:iCs/>
          <w:szCs w:val="20"/>
          <w:lang w:val="en-GB" w:eastAsia="zh-CN"/>
        </w:rPr>
        <w:t xml:space="preserve"> Proposal 5.1-1: Adopt the following TP to section 10.4C TS 38.213 in principle:</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A24784" w:rsidRPr="0014410A" w14:paraId="477A26A6" w14:textId="77777777" w:rsidTr="00E93882">
        <w:tc>
          <w:tcPr>
            <w:tcW w:w="2696" w:type="dxa"/>
            <w:tcBorders>
              <w:top w:val="single" w:sz="4" w:space="0" w:color="auto"/>
              <w:left w:val="single" w:sz="4" w:space="0" w:color="auto"/>
              <w:bottom w:val="nil"/>
              <w:right w:val="nil"/>
            </w:tcBorders>
          </w:tcPr>
          <w:bookmarkEnd w:id="84"/>
          <w:p w14:paraId="54599C07" w14:textId="77777777" w:rsidR="00A24784" w:rsidRPr="0014410A" w:rsidRDefault="00A24784" w:rsidP="00E93882">
            <w:pPr>
              <w:widowControl w:val="0"/>
              <w:tabs>
                <w:tab w:val="right" w:pos="2184"/>
              </w:tabs>
              <w:spacing w:before="100" w:beforeAutospacing="1"/>
              <w:jc w:val="both"/>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0CC39D67" w14:textId="77777777" w:rsidR="00A24784" w:rsidRPr="0014410A" w:rsidRDefault="00A24784" w:rsidP="00E93882">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szCs w:val="20"/>
                <w:lang w:eastAsia="zh-CN"/>
              </w:rPr>
              <w:t>The conclusion of No explicit gap is introduced between two consecutive LP-WUS nominal MOs is not reflected in TS 38.213.</w:t>
            </w:r>
          </w:p>
        </w:tc>
      </w:tr>
      <w:tr w:rsidR="00A24784" w:rsidRPr="0014410A" w14:paraId="30BC10E1" w14:textId="77777777" w:rsidTr="00E93882">
        <w:tc>
          <w:tcPr>
            <w:tcW w:w="2696" w:type="dxa"/>
            <w:tcBorders>
              <w:top w:val="nil"/>
              <w:left w:val="single" w:sz="4" w:space="0" w:color="auto"/>
              <w:bottom w:val="nil"/>
              <w:right w:val="nil"/>
            </w:tcBorders>
          </w:tcPr>
          <w:p w14:paraId="34298AEB" w14:textId="77777777" w:rsidR="00A24784" w:rsidRPr="0014410A" w:rsidRDefault="00A24784" w:rsidP="00E93882">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38C32054" w14:textId="77777777" w:rsidR="00A24784" w:rsidRPr="0014410A" w:rsidRDefault="00A24784" w:rsidP="00E93882">
            <w:pPr>
              <w:widowControl w:val="0"/>
              <w:spacing w:before="100" w:beforeAutospacing="1"/>
              <w:jc w:val="both"/>
              <w:rPr>
                <w:rFonts w:ascii="Times New Roman" w:eastAsia="等线" w:hAnsi="Times New Roman"/>
                <w:kern w:val="2"/>
                <w:sz w:val="8"/>
                <w:szCs w:val="8"/>
                <w:lang w:eastAsia="zh-CN"/>
              </w:rPr>
            </w:pPr>
          </w:p>
        </w:tc>
      </w:tr>
      <w:tr w:rsidR="00A24784" w:rsidRPr="0014410A" w14:paraId="0CB7D6CD" w14:textId="77777777" w:rsidTr="00E93882">
        <w:tc>
          <w:tcPr>
            <w:tcW w:w="2696" w:type="dxa"/>
            <w:tcBorders>
              <w:top w:val="nil"/>
              <w:left w:val="single" w:sz="4" w:space="0" w:color="auto"/>
              <w:bottom w:val="nil"/>
              <w:right w:val="nil"/>
            </w:tcBorders>
          </w:tcPr>
          <w:p w14:paraId="39E063D3" w14:textId="77777777" w:rsidR="00A24784" w:rsidRPr="0014410A" w:rsidRDefault="00A24784" w:rsidP="00E93882">
            <w:pPr>
              <w:widowControl w:val="0"/>
              <w:tabs>
                <w:tab w:val="right" w:pos="2184"/>
              </w:tabs>
              <w:spacing w:before="100" w:beforeAutospacing="1"/>
              <w:jc w:val="both"/>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7062788E" w14:textId="77777777" w:rsidR="00A24784" w:rsidRPr="0014410A" w:rsidRDefault="00A24784" w:rsidP="00E93882">
            <w:pPr>
              <w:widowControl w:val="0"/>
              <w:spacing w:before="100" w:beforeAutospacing="1" w:afterLines="50" w:after="120"/>
              <w:jc w:val="both"/>
              <w:rPr>
                <w:rFonts w:ascii="Times New Roman" w:eastAsia="等线" w:hAnsi="Times New Roman"/>
                <w:kern w:val="2"/>
                <w:sz w:val="21"/>
                <w:szCs w:val="21"/>
                <w:lang w:eastAsia="zh-CN"/>
              </w:rPr>
            </w:pPr>
            <w:r w:rsidRPr="0014410A">
              <w:rPr>
                <w:rFonts w:ascii="Times New Roman" w:eastAsia="等线" w:hAnsi="Times New Roman"/>
                <w:kern w:val="2"/>
                <w:sz w:val="21"/>
                <w:szCs w:val="21"/>
                <w:lang w:eastAsia="zh-CN"/>
              </w:rPr>
              <w:t xml:space="preserve">For both idle/inactive and connected mode operation, clarify there is no time gap between two consecutive nominal WUS </w:t>
            </w:r>
            <w:proofErr w:type="spellStart"/>
            <w:r w:rsidRPr="0014410A">
              <w:rPr>
                <w:rFonts w:ascii="Times New Roman" w:eastAsia="等线" w:hAnsi="Times New Roman"/>
                <w:kern w:val="2"/>
                <w:sz w:val="21"/>
                <w:szCs w:val="21"/>
                <w:lang w:eastAsia="zh-CN"/>
              </w:rPr>
              <w:t>MOs.</w:t>
            </w:r>
            <w:proofErr w:type="spellEnd"/>
          </w:p>
        </w:tc>
      </w:tr>
      <w:tr w:rsidR="00A24784" w:rsidRPr="0014410A" w14:paraId="0A993C1C" w14:textId="77777777" w:rsidTr="00E93882">
        <w:tc>
          <w:tcPr>
            <w:tcW w:w="2696" w:type="dxa"/>
            <w:tcBorders>
              <w:top w:val="nil"/>
              <w:left w:val="single" w:sz="4" w:space="0" w:color="auto"/>
              <w:bottom w:val="nil"/>
              <w:right w:val="nil"/>
            </w:tcBorders>
          </w:tcPr>
          <w:p w14:paraId="03B829A7" w14:textId="77777777" w:rsidR="00A24784" w:rsidRPr="0014410A" w:rsidRDefault="00A24784" w:rsidP="00E93882">
            <w:pPr>
              <w:widowControl w:val="0"/>
              <w:spacing w:before="100" w:beforeAutospacing="1"/>
              <w:jc w:val="both"/>
              <w:rPr>
                <w:rFonts w:ascii="Times New Roman" w:eastAsia="等线" w:hAnsi="Times New Roman"/>
                <w:b/>
                <w:i/>
                <w:kern w:val="2"/>
                <w:sz w:val="8"/>
                <w:szCs w:val="8"/>
                <w:lang w:eastAsia="zh-CN"/>
              </w:rPr>
            </w:pPr>
          </w:p>
        </w:tc>
        <w:tc>
          <w:tcPr>
            <w:tcW w:w="6256" w:type="dxa"/>
            <w:tcBorders>
              <w:top w:val="nil"/>
              <w:left w:val="nil"/>
              <w:bottom w:val="nil"/>
              <w:right w:val="single" w:sz="4" w:space="0" w:color="auto"/>
            </w:tcBorders>
          </w:tcPr>
          <w:p w14:paraId="4B22A177" w14:textId="77777777" w:rsidR="00A24784" w:rsidRPr="0014410A" w:rsidRDefault="00A24784" w:rsidP="00E93882">
            <w:pPr>
              <w:widowControl w:val="0"/>
              <w:spacing w:before="100" w:beforeAutospacing="1"/>
              <w:jc w:val="both"/>
              <w:rPr>
                <w:rFonts w:ascii="Times New Roman" w:eastAsia="等线" w:hAnsi="Times New Roman"/>
                <w:kern w:val="2"/>
                <w:sz w:val="8"/>
                <w:szCs w:val="8"/>
                <w:lang w:eastAsia="zh-CN"/>
              </w:rPr>
            </w:pPr>
          </w:p>
        </w:tc>
      </w:tr>
      <w:tr w:rsidR="00A24784" w:rsidRPr="0014410A" w14:paraId="223A3359" w14:textId="77777777" w:rsidTr="00E93882">
        <w:tc>
          <w:tcPr>
            <w:tcW w:w="2696" w:type="dxa"/>
            <w:tcBorders>
              <w:top w:val="nil"/>
              <w:left w:val="single" w:sz="4" w:space="0" w:color="auto"/>
              <w:bottom w:val="nil"/>
              <w:right w:val="nil"/>
            </w:tcBorders>
          </w:tcPr>
          <w:p w14:paraId="33A3A489" w14:textId="77777777" w:rsidR="00A24784" w:rsidRPr="0014410A" w:rsidRDefault="00A24784" w:rsidP="00E93882">
            <w:pPr>
              <w:widowControl w:val="0"/>
              <w:tabs>
                <w:tab w:val="right" w:pos="2184"/>
              </w:tabs>
              <w:spacing w:before="100" w:beforeAutospacing="1"/>
              <w:rPr>
                <w:rFonts w:ascii="Times New Roman" w:eastAsia="等线" w:hAnsi="Times New Roman"/>
                <w:b/>
                <w:i/>
                <w:kern w:val="2"/>
                <w:sz w:val="21"/>
                <w:szCs w:val="21"/>
                <w:lang w:eastAsia="zh-CN"/>
              </w:rPr>
            </w:pPr>
            <w:r w:rsidRPr="0014410A">
              <w:rPr>
                <w:rFonts w:ascii="Times New Roman" w:eastAsia="等线" w:hAnsi="Times New Roman"/>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27EBF59C" w14:textId="77777777" w:rsidR="00A24784" w:rsidRPr="0014410A" w:rsidRDefault="00A24784" w:rsidP="00E93882">
            <w:pPr>
              <w:overflowPunct w:val="0"/>
              <w:adjustRightInd w:val="0"/>
              <w:snapToGrid w:val="0"/>
              <w:spacing w:before="100" w:beforeAutospacing="1"/>
              <w:jc w:val="both"/>
              <w:rPr>
                <w:rFonts w:ascii="Times New Roman" w:eastAsia="等线" w:hAnsi="Times New Roman"/>
                <w:szCs w:val="20"/>
                <w:lang w:eastAsia="zh-CN"/>
              </w:rPr>
            </w:pPr>
            <w:r w:rsidRPr="0014410A">
              <w:rPr>
                <w:rFonts w:ascii="Times New Roman" w:eastAsia="等线" w:hAnsi="Times New Roman"/>
                <w:szCs w:val="20"/>
                <w:lang w:eastAsia="zh-CN"/>
              </w:rPr>
              <w:t xml:space="preserve">Ambiguity for a UE to determine the location of subsequent WUS </w:t>
            </w:r>
            <w:proofErr w:type="spellStart"/>
            <w:r w:rsidRPr="0014410A">
              <w:rPr>
                <w:rFonts w:ascii="Times New Roman" w:eastAsia="等线" w:hAnsi="Times New Roman"/>
                <w:szCs w:val="20"/>
                <w:lang w:eastAsia="zh-CN"/>
              </w:rPr>
              <w:t>MOs.</w:t>
            </w:r>
            <w:proofErr w:type="spellEnd"/>
          </w:p>
        </w:tc>
      </w:tr>
      <w:tr w:rsidR="00A24784" w:rsidRPr="0014410A" w14:paraId="295716B4" w14:textId="77777777" w:rsidTr="00E93882">
        <w:tc>
          <w:tcPr>
            <w:tcW w:w="8952" w:type="dxa"/>
            <w:gridSpan w:val="2"/>
            <w:tcBorders>
              <w:top w:val="nil"/>
              <w:left w:val="single" w:sz="4" w:space="0" w:color="auto"/>
              <w:bottom w:val="single" w:sz="4" w:space="0" w:color="auto"/>
              <w:right w:val="single" w:sz="4" w:space="0" w:color="auto"/>
            </w:tcBorders>
          </w:tcPr>
          <w:p w14:paraId="2DD0905C" w14:textId="5BA57FC7" w:rsidR="00A24784" w:rsidRPr="0014410A" w:rsidRDefault="00A24784" w:rsidP="00E93882">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---------------------------------Start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353EE7A6" w14:textId="77777777" w:rsidR="00A24784" w:rsidRPr="0014410A" w:rsidRDefault="00A2478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4949970F" w14:textId="77777777" w:rsidR="00A24784" w:rsidRPr="0014410A" w:rsidRDefault="00A24784" w:rsidP="00E93882">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10.4C</w:t>
            </w:r>
            <w:r w:rsidRPr="0014410A">
              <w:rPr>
                <w:rFonts w:ascii="Times New Roman" w:eastAsia="宋体" w:hAnsi="Times New Roman"/>
                <w:sz w:val="24"/>
                <w:lang w:eastAsia="zh-CN"/>
              </w:rPr>
              <w:tab/>
              <w:t>PDCCH monitoring activation by WUS in RRC_IDLE/RRC_INACTIVE</w:t>
            </w:r>
          </w:p>
          <w:p w14:paraId="2734E66E" w14:textId="77777777" w:rsidR="00A24784" w:rsidRPr="0014410A" w:rsidRDefault="00A2478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3378C47B" w14:textId="0E596057" w:rsidR="00A24784" w:rsidRPr="0014410A" w:rsidRDefault="00A24784" w:rsidP="00E93882">
            <w:pPr>
              <w:spacing w:after="180"/>
              <w:jc w:val="both"/>
              <w:rPr>
                <w:rFonts w:ascii="Times New Roman" w:eastAsia="等线" w:hAnsi="Times New Roman"/>
                <w:color w:val="FF0000"/>
                <w:szCs w:val="20"/>
                <w:lang w:eastAsia="zh-CN"/>
              </w:rPr>
            </w:pPr>
            <w:r w:rsidRPr="0014410A">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20"/>
                <w:lang w:eastAsia="zh-CN"/>
              </w:rPr>
              <w:t>PO-to-LO association</w:t>
            </w:r>
            <w:r w:rsidRPr="0014410A">
              <w:rPr>
                <w:rFonts w:ascii="Times New Roman" w:eastAsia="宋体" w:hAnsi="Times New Roman"/>
                <w:szCs w:val="20"/>
                <w:lang w:eastAsia="zh-CN"/>
              </w:rPr>
              <w:t>. A first frame of a WUS occasion starts a number of frames prior to the first of a number of paging frames associated with the WUS occasion [17, TS 38.304].</w:t>
            </w:r>
            <w:r w:rsidRPr="0014410A">
              <w:rPr>
                <w:rFonts w:ascii="Times New Roman" w:eastAsia="宋体" w:hAnsi="Times New Roman"/>
                <w:bCs/>
                <w:szCs w:val="20"/>
                <w:lang w:eastAsia="zh-CN"/>
              </w:rPr>
              <w:t xml:space="preserve"> </w:t>
            </w:r>
            <w:r w:rsidRPr="0014410A">
              <w:rPr>
                <w:rFonts w:ascii="Times New Roman" w:eastAsia="宋体" w:hAnsi="Times New Roman"/>
                <w:szCs w:val="20"/>
                <w:lang w:eastAsia="zh-CN"/>
              </w:rPr>
              <w:t xml:space="preserve">The first WUS monitoring occasion of a WUS occasion starts at an offset provided by </w:t>
            </w:r>
            <w:proofErr w:type="spellStart"/>
            <w:r w:rsidRPr="0014410A">
              <w:rPr>
                <w:rFonts w:ascii="Times New Roman" w:eastAsia="宋体" w:hAnsi="Times New Roman"/>
                <w:i/>
                <w:szCs w:val="20"/>
                <w:lang w:eastAsia="zh-CN"/>
              </w:rPr>
              <w:t>offset_firstMO_withinLO</w:t>
            </w:r>
            <w:proofErr w:type="spellEnd"/>
            <w:r w:rsidRPr="0014410A">
              <w:rPr>
                <w:rFonts w:ascii="Times New Roman" w:eastAsia="宋体" w:hAnsi="Times New Roman"/>
                <w:szCs w:val="20"/>
                <w:lang w:eastAsia="zh-CN"/>
              </w:rPr>
              <w:t xml:space="preserve"> relative to the start of the first frame. </w:t>
            </w:r>
            <w:r w:rsidRPr="0014410A">
              <w:rPr>
                <w:rFonts w:ascii="Times New Roman" w:eastAsia="等线" w:hAnsi="Times New Roman"/>
                <w:color w:val="FF0000"/>
                <w:szCs w:val="20"/>
                <w:lang w:eastAsia="zh-CN"/>
              </w:rPr>
              <w:t xml:space="preserve">A UE assumes WUS monitoring occasions </w:t>
            </w:r>
            <w:r w:rsidR="00013D34" w:rsidRPr="0014410A">
              <w:rPr>
                <w:rFonts w:ascii="Times New Roman" w:eastAsia="等线" w:hAnsi="Times New Roman"/>
                <w:color w:val="0000FF"/>
                <w:szCs w:val="20"/>
                <w:lang w:eastAsia="zh-CN"/>
              </w:rPr>
              <w:t>per periodicity</w:t>
            </w:r>
            <w:r w:rsidR="00013D34" w:rsidRPr="0014410A">
              <w:rPr>
                <w:rFonts w:ascii="Times New Roman" w:eastAsia="等线" w:hAnsi="Times New Roman"/>
                <w:color w:val="FF0000"/>
                <w:szCs w:val="20"/>
                <w:lang w:eastAsia="zh-CN"/>
              </w:rPr>
              <w:t xml:space="preserve"> </w:t>
            </w:r>
            <w:r w:rsidRPr="0014410A">
              <w:rPr>
                <w:rFonts w:ascii="Times New Roman" w:eastAsia="等线" w:hAnsi="Times New Roman"/>
                <w:color w:val="FF0000"/>
                <w:szCs w:val="20"/>
                <w:lang w:eastAsia="zh-CN"/>
              </w:rPr>
              <w:t>are consecutive in time.</w:t>
            </w:r>
          </w:p>
          <w:p w14:paraId="3B167734" w14:textId="77777777" w:rsidR="00A24784" w:rsidRPr="0014410A" w:rsidRDefault="00A2478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67E7DB88" w14:textId="77777777" w:rsidR="00A24784" w:rsidRPr="0014410A" w:rsidRDefault="00A24784" w:rsidP="00E93882">
            <w:pPr>
              <w:overflowPunct w:val="0"/>
              <w:autoSpaceDE w:val="0"/>
              <w:autoSpaceDN w:val="0"/>
              <w:adjustRightInd w:val="0"/>
              <w:snapToGrid w:val="0"/>
              <w:spacing w:after="120"/>
              <w:jc w:val="both"/>
              <w:textAlignment w:val="baseline"/>
              <w:rPr>
                <w:rFonts w:ascii="Times New Roman" w:eastAsia="等线" w:hAnsi="Times New Roman"/>
                <w:sz w:val="24"/>
                <w:lang w:eastAsia="zh-CN"/>
              </w:rPr>
            </w:pPr>
            <w:r w:rsidRPr="0014410A">
              <w:rPr>
                <w:rFonts w:ascii="Times New Roman" w:eastAsia="宋体" w:hAnsi="Times New Roman"/>
                <w:sz w:val="24"/>
                <w:lang w:eastAsia="zh-CN"/>
              </w:rPr>
              <w:t>10.4D</w:t>
            </w:r>
            <w:r w:rsidRPr="0014410A">
              <w:rPr>
                <w:rFonts w:ascii="Times New Roman" w:eastAsia="宋体" w:hAnsi="Times New Roman"/>
                <w:sz w:val="24"/>
                <w:lang w:eastAsia="zh-CN"/>
              </w:rPr>
              <w:tab/>
              <w:t>PDCCH monitoring activation by WUS in RRC_CONNECTED</w:t>
            </w:r>
          </w:p>
          <w:p w14:paraId="44DDE1D9" w14:textId="77777777" w:rsidR="00A24784" w:rsidRPr="0014410A" w:rsidRDefault="00A24784" w:rsidP="00E93882">
            <w:pPr>
              <w:widowControl w:val="0"/>
              <w:jc w:val="center"/>
              <w:rPr>
                <w:rFonts w:ascii="Times New Roman" w:eastAsia="等线"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0F2E1BD3" w14:textId="27418C42" w:rsidR="00A24784" w:rsidRPr="0014410A" w:rsidRDefault="00A24784" w:rsidP="00E93882">
            <w:pPr>
              <w:spacing w:after="180"/>
              <w:jc w:val="both"/>
              <w:rPr>
                <w:rFonts w:ascii="Times New Roman" w:eastAsia="等线" w:hAnsi="Times New Roman"/>
                <w:szCs w:val="20"/>
                <w:lang w:eastAsia="zh-CN"/>
              </w:rPr>
            </w:pPr>
            <w:r w:rsidRPr="0014410A">
              <w:rPr>
                <w:rFonts w:ascii="Times New Roman" w:eastAsia="宋体" w:hAnsi="Times New Roman"/>
                <w:szCs w:val="20"/>
                <w:lang w:eastAsia="zh-CN"/>
              </w:rPr>
              <w:t xml:space="preserve">A UE can be provided by </w:t>
            </w:r>
            <w:r w:rsidRPr="0014410A">
              <w:rPr>
                <w:rFonts w:ascii="Times New Roman" w:eastAsia="宋体" w:hAnsi="Times New Roman"/>
                <w:i/>
                <w:szCs w:val="20"/>
                <w:lang w:eastAsia="zh-CN"/>
              </w:rPr>
              <w:t>WUS-MOCONNECTED-Option1-2</w:t>
            </w:r>
            <w:r w:rsidRPr="0014410A">
              <w:rPr>
                <w:rFonts w:ascii="Times New Roman" w:eastAsia="宋体" w:hAnsi="Times New Roman"/>
                <w:szCs w:val="20"/>
                <w:lang w:eastAsia="zh-CN"/>
              </w:rPr>
              <w:t xml:space="preserve"> a periodicity, by </w:t>
            </w:r>
            <w:proofErr w:type="spellStart"/>
            <w:r w:rsidRPr="0014410A">
              <w:rPr>
                <w:rFonts w:ascii="Times New Roman" w:eastAsia="宋体" w:hAnsi="Times New Roman"/>
                <w:i/>
                <w:szCs w:val="20"/>
                <w:lang w:eastAsia="zh-CN"/>
              </w:rPr>
              <w:t>periodicityMO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and a time offset, by </w:t>
            </w:r>
            <w:proofErr w:type="spellStart"/>
            <w:r w:rsidRPr="0014410A">
              <w:rPr>
                <w:rFonts w:ascii="Times New Roman" w:eastAsia="宋体" w:hAnsi="Times New Roman"/>
                <w:i/>
                <w:szCs w:val="20"/>
                <w:lang w:eastAsia="zh-CN"/>
              </w:rPr>
              <w:t>offsetMO</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sidRPr="0014410A">
              <w:rPr>
                <w:rFonts w:ascii="Times New Roman" w:eastAsia="宋体" w:hAnsi="Times New Roman"/>
                <w:i/>
                <w:szCs w:val="20"/>
                <w:lang w:eastAsia="zh-CN"/>
              </w:rPr>
              <w:t>numMO</w:t>
            </w:r>
            <w:proofErr w:type="spellEnd"/>
            <w:r w:rsidRPr="0014410A">
              <w:rPr>
                <w:rFonts w:ascii="Times New Roman" w:eastAsia="宋体" w:hAnsi="Times New Roman"/>
                <w:i/>
                <w:szCs w:val="20"/>
                <w:lang w:eastAsia="zh-CN"/>
              </w:rPr>
              <w:t>-</w:t>
            </w:r>
            <w:proofErr w:type="spellStart"/>
            <w:r w:rsidRPr="0014410A">
              <w:rPr>
                <w:rFonts w:ascii="Times New Roman" w:eastAsia="宋体" w:hAnsi="Times New Roman"/>
                <w:i/>
                <w:szCs w:val="20"/>
                <w:lang w:eastAsia="zh-CN"/>
              </w:rPr>
              <w:t>perPeriodicity</w:t>
            </w:r>
            <w:proofErr w:type="spellEnd"/>
            <w:r w:rsidRPr="0014410A">
              <w:rPr>
                <w:rFonts w:ascii="Times New Roman" w:eastAsia="宋体" w:hAnsi="Times New Roman"/>
                <w:i/>
                <w:szCs w:val="20"/>
                <w:lang w:eastAsia="zh-CN"/>
              </w:rPr>
              <w:t>-Option 1-2</w:t>
            </w:r>
            <w:r w:rsidRPr="0014410A">
              <w:rPr>
                <w:rFonts w:ascii="Times New Roman" w:eastAsia="宋体" w:hAnsi="Times New Roman"/>
                <w:szCs w:val="20"/>
                <w:lang w:eastAsia="zh-CN"/>
              </w:rPr>
              <w:t xml:space="preserve">. </w:t>
            </w:r>
            <w:r w:rsidRPr="0014410A">
              <w:rPr>
                <w:rFonts w:ascii="Times New Roman" w:eastAsia="等线" w:hAnsi="Times New Roman"/>
                <w:color w:val="FF0000"/>
                <w:szCs w:val="20"/>
                <w:lang w:eastAsia="zh-CN"/>
              </w:rPr>
              <w:t xml:space="preserve">A UE assumes WUS monitoring occasions </w:t>
            </w:r>
            <w:r w:rsidR="00013D34" w:rsidRPr="0014410A">
              <w:rPr>
                <w:rFonts w:ascii="Times New Roman" w:eastAsia="等线" w:hAnsi="Times New Roman"/>
                <w:color w:val="0000FF"/>
                <w:szCs w:val="20"/>
                <w:lang w:eastAsia="zh-CN"/>
              </w:rPr>
              <w:t>per periodicity</w:t>
            </w:r>
            <w:r w:rsidR="00013D34" w:rsidRPr="0014410A">
              <w:rPr>
                <w:rFonts w:ascii="Times New Roman" w:eastAsia="等线" w:hAnsi="Times New Roman"/>
                <w:color w:val="FF0000"/>
                <w:szCs w:val="20"/>
                <w:lang w:eastAsia="zh-CN"/>
              </w:rPr>
              <w:t xml:space="preserve"> </w:t>
            </w:r>
            <w:r w:rsidRPr="0014410A">
              <w:rPr>
                <w:rFonts w:ascii="Times New Roman" w:eastAsia="等线" w:hAnsi="Times New Roman"/>
                <w:color w:val="FF0000"/>
                <w:szCs w:val="20"/>
                <w:lang w:eastAsia="zh-CN"/>
              </w:rPr>
              <w:t>are consecutive in time.</w:t>
            </w:r>
          </w:p>
          <w:p w14:paraId="332484A8" w14:textId="77777777" w:rsidR="00A24784" w:rsidRPr="0014410A" w:rsidRDefault="00A24784" w:rsidP="00E93882">
            <w:pPr>
              <w:widowControl w:val="0"/>
              <w:jc w:val="center"/>
              <w:rPr>
                <w:rFonts w:ascii="Times New Roman" w:eastAsia="宋体" w:hAnsi="Times New Roman"/>
                <w:color w:val="FF0000"/>
                <w:kern w:val="2"/>
                <w:sz w:val="21"/>
                <w:szCs w:val="21"/>
                <w:lang w:eastAsia="zh-CN"/>
              </w:rPr>
            </w:pPr>
            <w:r w:rsidRPr="0014410A">
              <w:rPr>
                <w:rFonts w:ascii="Times New Roman" w:eastAsia="宋体" w:hAnsi="Times New Roman"/>
                <w:color w:val="FF0000"/>
                <w:kern w:val="2"/>
                <w:sz w:val="21"/>
                <w:szCs w:val="21"/>
                <w:lang w:eastAsia="zh-CN"/>
              </w:rPr>
              <w:t>*** Unchanged parts are omitted ***</w:t>
            </w:r>
          </w:p>
          <w:p w14:paraId="76EE26E5" w14:textId="562EF1EF" w:rsidR="00A24784" w:rsidRPr="0014410A" w:rsidRDefault="00A24784" w:rsidP="00E93882">
            <w:pPr>
              <w:widowControl w:val="0"/>
              <w:jc w:val="center"/>
              <w:rPr>
                <w:rFonts w:ascii="Times New Roman" w:eastAsia="等线" w:hAnsi="Times New Roman"/>
                <w:kern w:val="2"/>
                <w:sz w:val="21"/>
                <w:szCs w:val="21"/>
                <w:lang w:eastAsia="zh-CN"/>
              </w:rPr>
            </w:pPr>
            <w:r w:rsidRPr="0014410A">
              <w:rPr>
                <w:rFonts w:ascii="Times New Roman" w:hAnsi="Times New Roman"/>
                <w:szCs w:val="20"/>
                <w:lang w:eastAsia="zh-CN"/>
              </w:rPr>
              <w:t>---------------------------------</w:t>
            </w:r>
            <w:r w:rsidRPr="0014410A">
              <w:rPr>
                <w:rFonts w:ascii="Times New Roman" w:eastAsiaTheme="minorEastAsia" w:hAnsi="Times New Roman"/>
                <w:szCs w:val="20"/>
                <w:lang w:eastAsia="zh-CN"/>
              </w:rPr>
              <w:t>End</w:t>
            </w:r>
            <w:r w:rsidRPr="0014410A">
              <w:rPr>
                <w:rFonts w:ascii="Times New Roman" w:hAnsi="Times New Roman"/>
                <w:szCs w:val="20"/>
                <w:lang w:eastAsia="zh-CN"/>
              </w:rPr>
              <w:t xml:space="preserve">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tc>
      </w:tr>
    </w:tbl>
    <w:p w14:paraId="5314BEEA" w14:textId="77777777" w:rsidR="00A24784" w:rsidRPr="0014410A" w:rsidRDefault="00A24784" w:rsidP="00A24784">
      <w:pPr>
        <w:adjustRightInd w:val="0"/>
        <w:snapToGrid w:val="0"/>
        <w:spacing w:afterLines="50" w:after="120"/>
        <w:jc w:val="both"/>
        <w:rPr>
          <w:rFonts w:ascii="Times New Roman" w:eastAsia="宋体" w:hAnsi="Times New Roman"/>
          <w:b/>
          <w:bCs/>
          <w:szCs w:val="20"/>
          <w:lang w:eastAsia="zh-CN"/>
        </w:rPr>
      </w:pPr>
    </w:p>
    <w:bookmarkEnd w:id="85"/>
    <w:p w14:paraId="2F335087"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sidRPr="0014410A">
        <w:rPr>
          <w:rFonts w:ascii="Times New Roman" w:eastAsia="宋体" w:hAnsi="Times New Roman"/>
          <w:sz w:val="32"/>
          <w:szCs w:val="20"/>
          <w:lang w:eastAsia="zh-CN"/>
        </w:rPr>
        <w:lastRenderedPageBreak/>
        <w:t xml:space="preserve">WUS monitoring for Option 1-2    </w:t>
      </w:r>
    </w:p>
    <w:p w14:paraId="2F335088" w14:textId="77777777" w:rsidR="000E68E4" w:rsidRPr="0014410A" w:rsidRDefault="00F36F71">
      <w:pPr>
        <w:spacing w:before="100" w:beforeAutospacing="1" w:after="220"/>
        <w:jc w:val="both"/>
        <w:rPr>
          <w:rFonts w:ascii="Times New Roman" w:eastAsia="宋体" w:hAnsi="Times New Roman"/>
          <w:szCs w:val="20"/>
          <w:lang w:eastAsia="zh-CN"/>
        </w:rPr>
      </w:pPr>
      <w:r w:rsidRPr="0014410A">
        <w:rPr>
          <w:rFonts w:ascii="Times New Roman" w:eastAsia="宋体" w:hAnsi="Times New Roman"/>
          <w:szCs w:val="20"/>
          <w:lang w:eastAsia="zh-CN"/>
        </w:rPr>
        <w:t>[Samsung] proposed to clarify for Option 1-2, after the reception of wake-up indication, a UE does not need to monitor LP-WUS in the remaining MOs within the time timeOffsetCONNECTEDOption1-2, as shown in Figure below.</w:t>
      </w:r>
    </w:p>
    <w:p w14:paraId="2F335089" w14:textId="77777777" w:rsidR="000E68E4" w:rsidRPr="0014410A" w:rsidRDefault="00F36F71">
      <w:pPr>
        <w:tabs>
          <w:tab w:val="left" w:pos="1300"/>
        </w:tabs>
        <w:spacing w:line="273" w:lineRule="auto"/>
        <w:jc w:val="center"/>
        <w:rPr>
          <w:rFonts w:ascii="Times New Roman" w:eastAsia="宋体" w:hAnsi="Times New Roman"/>
          <w:szCs w:val="20"/>
          <w:lang w:eastAsia="zh-CN"/>
        </w:rPr>
      </w:pPr>
      <w:r w:rsidRPr="0014410A">
        <w:rPr>
          <w:rFonts w:ascii="Times New Roman" w:hAnsi="Times New Roman"/>
          <w:noProof/>
          <w:sz w:val="24"/>
          <w:lang w:eastAsia="zh-CN"/>
        </w:rPr>
        <w:drawing>
          <wp:inline distT="0" distB="0" distL="0" distR="0" wp14:anchorId="2F3352D4" wp14:editId="2F3352D5">
            <wp:extent cx="4248150" cy="1314450"/>
            <wp:effectExtent l="0" t="0" r="0" b="0"/>
            <wp:docPr id="4" name="图片 2"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形用户界面, 应用程序&#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8150" cy="1314450"/>
                    </a:xfrm>
                    <a:prstGeom prst="rect">
                      <a:avLst/>
                    </a:prstGeom>
                    <a:noFill/>
                    <a:ln>
                      <a:noFill/>
                    </a:ln>
                  </pic:spPr>
                </pic:pic>
              </a:graphicData>
            </a:graphic>
          </wp:inline>
        </w:drawing>
      </w:r>
    </w:p>
    <w:p w14:paraId="2F33508A" w14:textId="77777777" w:rsidR="000E68E4" w:rsidRPr="0014410A" w:rsidRDefault="00F36F71">
      <w:pPr>
        <w:tabs>
          <w:tab w:val="left" w:pos="1300"/>
        </w:tabs>
        <w:spacing w:line="273" w:lineRule="auto"/>
        <w:jc w:val="center"/>
        <w:rPr>
          <w:rFonts w:ascii="Times New Roman" w:eastAsia="宋体" w:hAnsi="Times New Roman"/>
          <w:szCs w:val="20"/>
          <w:lang w:eastAsia="zh-CN"/>
        </w:rPr>
      </w:pPr>
      <w:r w:rsidRPr="0014410A">
        <w:rPr>
          <w:rFonts w:ascii="Times New Roman" w:eastAsia="宋体" w:hAnsi="Times New Roman"/>
          <w:szCs w:val="20"/>
          <w:lang w:eastAsia="zh-CN"/>
        </w:rPr>
        <w:t>Figure 2 Illustration of LP-WUS monitoring in Option 1-2 in [Samsung]</w:t>
      </w:r>
    </w:p>
    <w:p w14:paraId="2F33508B" w14:textId="77777777" w:rsidR="000E68E4" w:rsidRPr="0014410A" w:rsidRDefault="000E68E4">
      <w:pPr>
        <w:rPr>
          <w:rFonts w:ascii="Times New Roman" w:eastAsia="宋体" w:hAnsi="Times New Roman"/>
          <w:szCs w:val="20"/>
          <w:lang w:eastAsia="zh-CN"/>
        </w:rPr>
      </w:pPr>
    </w:p>
    <w:p w14:paraId="2F33508C" w14:textId="77777777" w:rsidR="000E68E4" w:rsidRPr="0014410A" w:rsidRDefault="00F36F71">
      <w:pPr>
        <w:rPr>
          <w:rFonts w:ascii="Times New Roman" w:eastAsia="宋体" w:hAnsi="Times New Roman"/>
          <w:szCs w:val="20"/>
          <w:lang w:eastAsia="zh-CN"/>
        </w:rPr>
      </w:pPr>
      <w:r w:rsidRPr="0014410A">
        <w:rPr>
          <w:rFonts w:ascii="Times New Roman" w:eastAsia="宋体" w:hAnsi="Times New Roman"/>
          <w:szCs w:val="20"/>
          <w:lang w:eastAsia="zh-CN"/>
        </w:rPr>
        <w:t>Corresponding TP is provided as follows</w:t>
      </w:r>
    </w:p>
    <w:p w14:paraId="2F33508D" w14:textId="77777777" w:rsidR="000E68E4" w:rsidRPr="0014410A" w:rsidRDefault="00F36F71">
      <w:pPr>
        <w:rPr>
          <w:rFonts w:ascii="Times New Roman" w:eastAsia="宋体" w:hAnsi="Times New Roman"/>
          <w:b/>
          <w:bCs/>
          <w:sz w:val="21"/>
          <w:szCs w:val="21"/>
          <w:lang w:eastAsia="zh-CN"/>
        </w:rPr>
      </w:pPr>
      <w:r w:rsidRPr="0014410A">
        <w:rPr>
          <w:rFonts w:ascii="Times New Roman" w:eastAsia="宋体" w:hAnsi="Times New Roman"/>
          <w:b/>
          <w:bCs/>
          <w:sz w:val="21"/>
          <w:szCs w:val="21"/>
          <w:lang w:eastAsia="zh-CN"/>
        </w:rPr>
        <w:t>TP#1</w:t>
      </w:r>
    </w:p>
    <w:tbl>
      <w:tblPr>
        <w:tblStyle w:val="270"/>
        <w:tblW w:w="0" w:type="auto"/>
        <w:tblLook w:val="04A0" w:firstRow="1" w:lastRow="0" w:firstColumn="1" w:lastColumn="0" w:noHBand="0" w:noVBand="1"/>
      </w:tblPr>
      <w:tblGrid>
        <w:gridCol w:w="8630"/>
      </w:tblGrid>
      <w:tr w:rsidR="000E68E4" w:rsidRPr="0014410A" w14:paraId="2F335096" w14:textId="77777777">
        <w:tc>
          <w:tcPr>
            <w:tcW w:w="9286" w:type="dxa"/>
            <w:tcBorders>
              <w:top w:val="single" w:sz="4" w:space="0" w:color="auto"/>
              <w:left w:val="single" w:sz="4" w:space="0" w:color="auto"/>
              <w:bottom w:val="single" w:sz="4" w:space="0" w:color="auto"/>
              <w:right w:val="single" w:sz="4" w:space="0" w:color="auto"/>
            </w:tcBorders>
          </w:tcPr>
          <w:p w14:paraId="2F33508E"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Reason for change: The UE behavior for WUS monitoring after receiving waking-up indication is ambiguous. </w:t>
            </w:r>
          </w:p>
          <w:p w14:paraId="2F33508F"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Summary of changes: Add the UE behavior for WUS monitoring after receiving waking-up indication.</w:t>
            </w:r>
          </w:p>
          <w:p w14:paraId="2F335090"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Consequence if not approved: The UE behavior for WUS monitoring after receiving waking-up indication is not specified and unclear. </w:t>
            </w:r>
          </w:p>
          <w:p w14:paraId="2F335091" w14:textId="77777777" w:rsidR="000E68E4" w:rsidRPr="0014410A" w:rsidRDefault="00F36F71">
            <w:pPr>
              <w:tabs>
                <w:tab w:val="left" w:pos="1300"/>
              </w:tabs>
              <w:adjustRightInd w:val="0"/>
              <w:snapToGrid w:val="0"/>
              <w:spacing w:afterLines="50" w:after="120"/>
              <w:jc w:val="both"/>
              <w:rPr>
                <w:rFonts w:ascii="Times New Roman" w:eastAsia="宋体" w:hAnsi="Times New Roman"/>
                <w:color w:val="EE0000"/>
                <w:szCs w:val="20"/>
                <w:lang w:eastAsia="zh-CN"/>
              </w:rPr>
            </w:pPr>
            <w:r w:rsidRPr="0014410A">
              <w:rPr>
                <w:rFonts w:ascii="Times New Roman" w:eastAsia="宋体" w:hAnsi="Times New Roman"/>
                <w:color w:val="EE0000"/>
                <w:szCs w:val="20"/>
                <w:lang w:eastAsia="zh-CN"/>
              </w:rPr>
              <w:t>============================== Start of TP#5 =================================</w:t>
            </w:r>
          </w:p>
          <w:p w14:paraId="2F335092"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10.4D</w:t>
            </w:r>
            <w:r w:rsidRPr="0014410A">
              <w:rPr>
                <w:rFonts w:ascii="Times New Roman" w:eastAsia="宋体" w:hAnsi="Times New Roman"/>
                <w:szCs w:val="20"/>
                <w:lang w:eastAsia="zh-CN"/>
              </w:rPr>
              <w:tab/>
              <w:t>PDCCH monitoring activation by WUS in RRC_CONNECTED</w:t>
            </w:r>
          </w:p>
          <w:p w14:paraId="2F335093" w14:textId="77777777" w:rsidR="000E68E4" w:rsidRPr="0014410A" w:rsidRDefault="00F36F71">
            <w:pPr>
              <w:tabs>
                <w:tab w:val="left" w:pos="1300"/>
              </w:tabs>
              <w:adjustRightInd w:val="0"/>
              <w:snapToGrid w:val="0"/>
              <w:spacing w:afterLines="50" w:after="120"/>
              <w:jc w:val="both"/>
              <w:rPr>
                <w:rFonts w:ascii="Times New Roman" w:eastAsia="宋体" w:hAnsi="Times New Roman"/>
                <w:color w:val="EE0000"/>
                <w:szCs w:val="20"/>
                <w:lang w:eastAsia="zh-CN"/>
              </w:rPr>
            </w:pPr>
            <w:r w:rsidRPr="0014410A">
              <w:rPr>
                <w:rFonts w:ascii="Times New Roman" w:eastAsia="宋体" w:hAnsi="Times New Roman"/>
                <w:color w:val="EE0000"/>
                <w:szCs w:val="20"/>
                <w:lang w:eastAsia="zh-CN"/>
              </w:rPr>
              <w:t>=========================== Unchanged Text Omitted ===========================</w:t>
            </w:r>
          </w:p>
          <w:p w14:paraId="2F335094"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If a UE detects a codepoint in a WUS reception, from the number of codepoints, on the primary cell of the cell group, the UE starts monitoring PDCCH on all applicable serving cells of the cell group. If </w:t>
            </w:r>
            <w:proofErr w:type="spellStart"/>
            <w:r w:rsidRPr="0014410A">
              <w:rPr>
                <w:rFonts w:ascii="Times New Roman" w:eastAsia="宋体" w:hAnsi="Times New Roman"/>
                <w:i/>
                <w:iCs/>
                <w:szCs w:val="20"/>
                <w:lang w:eastAsia="zh-CN"/>
              </w:rPr>
              <w:t>lpwus</w:t>
            </w:r>
            <w:proofErr w:type="spellEnd"/>
            <w:r w:rsidRPr="0014410A">
              <w:rPr>
                <w:rFonts w:ascii="Times New Roman" w:eastAsia="宋体" w:hAnsi="Times New Roman"/>
                <w:i/>
                <w:iCs/>
                <w:szCs w:val="20"/>
                <w:lang w:eastAsia="zh-CN"/>
              </w:rPr>
              <w:t>-PDCCH-</w:t>
            </w:r>
            <w:proofErr w:type="spellStart"/>
            <w:r w:rsidRPr="0014410A">
              <w:rPr>
                <w:rFonts w:ascii="Times New Roman" w:eastAsia="宋体" w:hAnsi="Times New Roman"/>
                <w:i/>
                <w:iCs/>
                <w:szCs w:val="20"/>
                <w:lang w:eastAsia="zh-CN"/>
              </w:rPr>
              <w:t>MonitoringTimer</w:t>
            </w:r>
            <w:proofErr w:type="spellEnd"/>
            <w:r w:rsidRPr="0014410A">
              <w:rPr>
                <w:rFonts w:ascii="Times New Roman" w:eastAsia="宋体" w:hAnsi="Times New Roman"/>
                <w:szCs w:val="20"/>
                <w:lang w:eastAsia="zh-CN"/>
              </w:rPr>
              <w:t xml:space="preserve"> is provided, after detecting the codepoint, the UE does not need to monitor WUS in the remaining WUS monitoring occasions within the associated time provided by </w:t>
            </w:r>
            <w:r w:rsidRPr="0014410A">
              <w:rPr>
                <w:rFonts w:ascii="Times New Roman" w:eastAsia="宋体" w:hAnsi="Times New Roman"/>
                <w:i/>
                <w:szCs w:val="20"/>
                <w:lang w:eastAsia="zh-CN"/>
              </w:rPr>
              <w:t>lpwus-TimeOffset1-2.</w:t>
            </w:r>
          </w:p>
          <w:p w14:paraId="2F335095" w14:textId="77777777" w:rsidR="000E68E4" w:rsidRPr="0014410A" w:rsidRDefault="00F36F71">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color w:val="EE0000"/>
                <w:szCs w:val="20"/>
                <w:lang w:eastAsia="zh-CN"/>
              </w:rPr>
              <w:t>================================ End of TP#5 =================================</w:t>
            </w:r>
          </w:p>
        </w:tc>
      </w:tr>
    </w:tbl>
    <w:p w14:paraId="2F335097" w14:textId="77777777" w:rsidR="000E68E4" w:rsidRPr="0014410A" w:rsidRDefault="000E68E4">
      <w:pPr>
        <w:pStyle w:val="00BodyText"/>
        <w:jc w:val="both"/>
        <w:rPr>
          <w:rFonts w:ascii="Times New Roman" w:eastAsiaTheme="minorEastAsia" w:hAnsi="Times New Roman"/>
          <w:b/>
          <w:bCs/>
          <w:sz w:val="20"/>
          <w:szCs w:val="24"/>
          <w:lang w:val="en-GB" w:eastAsia="zh-CN"/>
        </w:rPr>
      </w:pPr>
    </w:p>
    <w:p w14:paraId="2F335098" w14:textId="77777777" w:rsidR="000E68E4" w:rsidRPr="0014410A" w:rsidRDefault="00F36F71">
      <w:pPr>
        <w:pStyle w:val="00BodyText"/>
        <w:jc w:val="both"/>
        <w:rPr>
          <w:rFonts w:ascii="Times New Roman" w:hAnsi="Times New Roman"/>
          <w:sz w:val="20"/>
          <w:lang w:eastAsia="zh-CN"/>
        </w:rPr>
      </w:pPr>
      <w:r w:rsidRPr="0014410A">
        <w:rPr>
          <w:rFonts w:ascii="Times New Roman" w:hAnsi="Times New Roman"/>
          <w:sz w:val="20"/>
          <w:lang w:eastAsia="zh-CN"/>
        </w:rPr>
        <w:t>[</w:t>
      </w:r>
      <w:proofErr w:type="spellStart"/>
      <w:r w:rsidRPr="0014410A">
        <w:rPr>
          <w:rFonts w:ascii="Times New Roman" w:hAnsi="Times New Roman"/>
          <w:sz w:val="20"/>
          <w:lang w:eastAsia="zh-CN"/>
        </w:rPr>
        <w:t>InterDigital</w:t>
      </w:r>
      <w:proofErr w:type="spellEnd"/>
      <w:r w:rsidRPr="0014410A">
        <w:rPr>
          <w:rFonts w:ascii="Times New Roman" w:hAnsi="Times New Roman"/>
          <w:sz w:val="20"/>
          <w:lang w:eastAsia="zh-CN"/>
        </w:rPr>
        <w:t xml:space="preserve">] proposed to capture the following for option 1-2 to clarify the WUS monitoring since a similar procedure is already captured for </w:t>
      </w:r>
      <w:r w:rsidRPr="0014410A">
        <w:rPr>
          <w:rFonts w:ascii="Times New Roman" w:hAnsi="Times New Roman"/>
          <w:sz w:val="20"/>
          <w:highlight w:val="yellow"/>
          <w:lang w:eastAsia="zh-CN"/>
        </w:rPr>
        <w:t>LP-WUS Option 1-1</w:t>
      </w:r>
      <w:r w:rsidRPr="0014410A">
        <w:rPr>
          <w:rFonts w:ascii="Times New Roman" w:hAnsi="Times New Roman"/>
          <w:sz w:val="20"/>
          <w:lang w:eastAsia="zh-CN"/>
        </w:rPr>
        <w:t xml:space="preserve"> in the specifications TS 38.213 Section 10.4D.</w:t>
      </w:r>
    </w:p>
    <w:p w14:paraId="2F335099" w14:textId="77777777" w:rsidR="000E68E4" w:rsidRPr="0014410A" w:rsidRDefault="00F36F71">
      <w:pPr>
        <w:rPr>
          <w:rFonts w:ascii="Times New Roman" w:eastAsia="宋体" w:hAnsi="Times New Roman"/>
          <w:b/>
          <w:bCs/>
          <w:sz w:val="21"/>
          <w:szCs w:val="21"/>
          <w:lang w:eastAsia="zh-CN"/>
        </w:rPr>
      </w:pPr>
      <w:r w:rsidRPr="0014410A">
        <w:rPr>
          <w:rFonts w:ascii="Times New Roman" w:eastAsia="宋体" w:hAnsi="Times New Roman"/>
          <w:b/>
          <w:bCs/>
          <w:sz w:val="21"/>
          <w:szCs w:val="21"/>
          <w:lang w:eastAsia="zh-CN"/>
        </w:rPr>
        <w:t>TP#2</w:t>
      </w:r>
    </w:p>
    <w:tbl>
      <w:tblPr>
        <w:tblStyle w:val="afffc"/>
        <w:tblW w:w="8647" w:type="dxa"/>
        <w:tblInd w:w="-5" w:type="dxa"/>
        <w:tblLook w:val="04A0" w:firstRow="1" w:lastRow="0" w:firstColumn="1" w:lastColumn="0" w:noHBand="0" w:noVBand="1"/>
      </w:tblPr>
      <w:tblGrid>
        <w:gridCol w:w="8647"/>
      </w:tblGrid>
      <w:tr w:rsidR="000E68E4" w:rsidRPr="0014410A" w14:paraId="2F3350A0" w14:textId="77777777">
        <w:tc>
          <w:tcPr>
            <w:tcW w:w="8647" w:type="dxa"/>
            <w:tcBorders>
              <w:top w:val="single" w:sz="4" w:space="0" w:color="auto"/>
              <w:left w:val="single" w:sz="4" w:space="0" w:color="auto"/>
              <w:bottom w:val="single" w:sz="4" w:space="0" w:color="auto"/>
              <w:right w:val="single" w:sz="4" w:space="0" w:color="auto"/>
            </w:tcBorders>
          </w:tcPr>
          <w:p w14:paraId="2F33509A" w14:textId="77777777" w:rsidR="000E68E4" w:rsidRPr="0014410A" w:rsidRDefault="00F36F71">
            <w:pPr>
              <w:keepNext/>
              <w:keepLines/>
              <w:widowControl w:val="0"/>
              <w:tabs>
                <w:tab w:val="left" w:pos="432"/>
              </w:tabs>
              <w:overflowPunct w:val="0"/>
              <w:autoSpaceDE w:val="0"/>
              <w:autoSpaceDN w:val="0"/>
              <w:adjustRightInd w:val="0"/>
              <w:snapToGrid w:val="0"/>
              <w:jc w:val="both"/>
              <w:textAlignment w:val="baseline"/>
              <w:outlineLvl w:val="1"/>
              <w:rPr>
                <w:rFonts w:ascii="Times New Roman" w:eastAsia="宋体" w:hAnsi="Times New Roman"/>
                <w:b/>
                <w:bCs/>
                <w:szCs w:val="20"/>
                <w:lang w:eastAsia="zh-CN"/>
              </w:rPr>
            </w:pPr>
            <w:bookmarkStart w:id="86" w:name="_Hlk221564533"/>
            <w:r w:rsidRPr="0014410A">
              <w:rPr>
                <w:rFonts w:ascii="Times New Roman" w:eastAsia="宋体" w:hAnsi="Times New Roman"/>
                <w:b/>
                <w:bCs/>
                <w:szCs w:val="20"/>
                <w:lang w:eastAsia="zh-CN"/>
              </w:rPr>
              <w:lastRenderedPageBreak/>
              <w:t>10.4D</w:t>
            </w:r>
            <w:r w:rsidRPr="0014410A">
              <w:rPr>
                <w:rFonts w:ascii="Times New Roman" w:eastAsia="宋体" w:hAnsi="Times New Roman"/>
                <w:b/>
                <w:bCs/>
                <w:szCs w:val="20"/>
                <w:lang w:eastAsia="zh-CN"/>
              </w:rPr>
              <w:tab/>
              <w:t>PDCCH monitoring activation by WUS in RRC_CONNECTED</w:t>
            </w:r>
          </w:p>
          <w:p w14:paraId="2F33509B" w14:textId="77777777" w:rsidR="000E68E4" w:rsidRPr="0014410A" w:rsidRDefault="00F36F71">
            <w:pPr>
              <w:overflowPunct w:val="0"/>
              <w:autoSpaceDE w:val="0"/>
              <w:autoSpaceDN w:val="0"/>
              <w:adjustRightInd w:val="0"/>
              <w:snapToGrid w:val="0"/>
              <w:spacing w:afterLines="50" w:after="120"/>
              <w:jc w:val="center"/>
              <w:textAlignment w:val="baseline"/>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2F33509C" w14:textId="77777777" w:rsidR="000E68E4" w:rsidRPr="0014410A" w:rsidRDefault="00F36F71">
            <w:pPr>
              <w:overflowPunct w:val="0"/>
              <w:autoSpaceDE w:val="0"/>
              <w:autoSpaceDN w:val="0"/>
              <w:adjustRightInd w:val="0"/>
              <w:snapToGrid w:val="0"/>
              <w:spacing w:afterLines="50" w:after="120"/>
              <w:jc w:val="both"/>
              <w:textAlignment w:val="baseline"/>
              <w:rPr>
                <w:rFonts w:ascii="Times New Roman" w:eastAsia="Calibri" w:hAnsi="Times New Roman"/>
                <w:szCs w:val="20"/>
                <w:lang w:eastAsia="zh-CN"/>
              </w:rPr>
            </w:pPr>
            <w:r w:rsidRPr="0014410A">
              <w:rPr>
                <w:rFonts w:ascii="Times New Roman" w:eastAsia="Calibri" w:hAnsi="Times New Roman"/>
                <w:szCs w:val="20"/>
                <w:lang w:eastAsia="zh-CN"/>
              </w:rPr>
              <w:t xml:space="preserve">The UE reports a number of slots [18, TS 38.306] where the UE is not required to monitor WUS prior to the slot where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would start. </w:t>
            </w:r>
            <w:r w:rsidRPr="0014410A">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sidRPr="0014410A">
              <w:rPr>
                <w:rFonts w:ascii="Times New Roman" w:eastAsia="Calibri" w:hAnsi="Times New Roman"/>
                <w:szCs w:val="20"/>
                <w:highlight w:val="yellow"/>
                <w:lang w:eastAsia="zh-CN"/>
              </w:rPr>
              <w:t>drx-onDurationTimer</w:t>
            </w:r>
            <w:proofErr w:type="spellEnd"/>
            <w:r w:rsidRPr="0014410A">
              <w:rPr>
                <w:rFonts w:ascii="Times New Roman" w:eastAsia="Calibri" w:hAnsi="Times New Roman"/>
                <w:szCs w:val="20"/>
                <w:highlight w:val="yellow"/>
                <w:lang w:eastAsia="zh-CN"/>
              </w:rPr>
              <w:t xml:space="preserve"> would start</w:t>
            </w:r>
            <w:r w:rsidRPr="0014410A">
              <w:rPr>
                <w:rFonts w:ascii="Times New Roman" w:eastAsia="Calibri" w:hAnsi="Times New Roman"/>
                <w:szCs w:val="20"/>
                <w:lang w:eastAsia="zh-CN"/>
              </w:rPr>
              <w:t xml:space="preserve">. If the UE determines to monitor PDCCH based on a detected WUS, the UE starts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[11, TS 38.321].</w:t>
            </w:r>
          </w:p>
          <w:p w14:paraId="2F33509D" w14:textId="77777777" w:rsidR="000E68E4" w:rsidRPr="0014410A" w:rsidRDefault="00F36F71">
            <w:pPr>
              <w:overflowPunct w:val="0"/>
              <w:autoSpaceDE w:val="0"/>
              <w:autoSpaceDN w:val="0"/>
              <w:adjustRightInd w:val="0"/>
              <w:snapToGrid w:val="0"/>
              <w:spacing w:afterLines="50" w:after="120"/>
              <w:jc w:val="center"/>
              <w:textAlignment w:val="baseline"/>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2F33509E" w14:textId="77777777" w:rsidR="000E68E4" w:rsidRPr="0014410A" w:rsidRDefault="00F36F71">
            <w:pPr>
              <w:overflowPunct w:val="0"/>
              <w:autoSpaceDE w:val="0"/>
              <w:autoSpaceDN w:val="0"/>
              <w:adjustRightInd w:val="0"/>
              <w:snapToGrid w:val="0"/>
              <w:spacing w:afterLines="50" w:after="120"/>
              <w:jc w:val="both"/>
              <w:textAlignment w:val="baseline"/>
              <w:rPr>
                <w:rFonts w:ascii="Times New Roman" w:eastAsia="宋体" w:hAnsi="Times New Roman"/>
                <w:szCs w:val="20"/>
                <w:lang w:eastAsia="zh-CN"/>
              </w:rPr>
            </w:pPr>
            <w:r w:rsidRPr="0014410A">
              <w:rPr>
                <w:rFonts w:ascii="Times New Roman" w:eastAsia="宋体" w:hAnsi="Times New Roman"/>
                <w:szCs w:val="20"/>
                <w:lang w:eastAsia="zh-CN"/>
              </w:rPr>
              <w:t xml:space="preserve">The UE reports a number of slots [18, TS 38.306] and expects that a time gap, from a last WUS monitoring occasion from the number of WUS monitoring occasions per periodicity to the slot where the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would start, is no smaller than the reported number of slots. </w:t>
            </w:r>
            <w:r w:rsidRPr="0014410A">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sidRPr="0014410A">
              <w:rPr>
                <w:rFonts w:ascii="Times New Roman" w:eastAsia="等线" w:hAnsi="Times New Roman"/>
                <w:bCs/>
                <w:i/>
                <w:color w:val="FF0000"/>
                <w:kern w:val="2"/>
                <w:szCs w:val="20"/>
                <w:u w:val="single"/>
                <w:lang w:eastAsia="zh-CN"/>
              </w:rPr>
              <w:t>wus-PDCCHMonitoringTimer</w:t>
            </w:r>
            <w:proofErr w:type="spellEnd"/>
            <w:r w:rsidRPr="0014410A">
              <w:rPr>
                <w:rFonts w:ascii="Times New Roman" w:eastAsia="等线" w:hAnsi="Times New Roman"/>
                <w:bCs/>
                <w:i/>
                <w:color w:val="FF0000"/>
                <w:kern w:val="2"/>
                <w:szCs w:val="20"/>
                <w:u w:val="single"/>
                <w:lang w:eastAsia="zh-CN"/>
              </w:rPr>
              <w:t xml:space="preserve"> </w:t>
            </w:r>
            <w:r w:rsidRPr="0014410A">
              <w:rPr>
                <w:rFonts w:ascii="Times New Roman" w:eastAsia="等线" w:hAnsi="Times New Roman"/>
                <w:bCs/>
                <w:iCs/>
                <w:color w:val="FF0000"/>
                <w:kern w:val="2"/>
                <w:szCs w:val="20"/>
                <w:u w:val="single"/>
                <w:lang w:eastAsia="zh-CN"/>
              </w:rPr>
              <w:t>would start.</w:t>
            </w:r>
            <w:r w:rsidRPr="0014410A">
              <w:rPr>
                <w:rFonts w:ascii="Times New Roman" w:eastAsia="宋体" w:hAnsi="Times New Roman"/>
                <w:color w:val="FF0000"/>
                <w:szCs w:val="20"/>
                <w:lang w:eastAsia="zh-CN"/>
              </w:rPr>
              <w:t xml:space="preserve"> </w:t>
            </w:r>
            <w:r w:rsidRPr="0014410A">
              <w:rPr>
                <w:rFonts w:ascii="Times New Roman" w:eastAsia="宋体" w:hAnsi="Times New Roman"/>
                <w:szCs w:val="20"/>
                <w:lang w:eastAsia="zh-CN"/>
              </w:rPr>
              <w:t xml:space="preserve">If the UE determines to monitor PDCCH based on a detected WUS, the UE starts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2F33509F" w14:textId="77777777" w:rsidR="000E68E4" w:rsidRPr="0014410A" w:rsidRDefault="00F36F71">
            <w:pPr>
              <w:overflowPunct w:val="0"/>
              <w:autoSpaceDE w:val="0"/>
              <w:autoSpaceDN w:val="0"/>
              <w:adjustRightInd w:val="0"/>
              <w:snapToGrid w:val="0"/>
              <w:spacing w:afterLines="50" w:after="120"/>
              <w:jc w:val="center"/>
              <w:textAlignment w:val="baseline"/>
              <w:rPr>
                <w:rFonts w:ascii="Times New Roman" w:eastAsia="宋体" w:hAnsi="Times New Roman"/>
                <w:szCs w:val="20"/>
                <w:lang w:eastAsia="zh-CN"/>
              </w:rPr>
            </w:pPr>
            <w:r w:rsidRPr="0014410A">
              <w:rPr>
                <w:rFonts w:ascii="Times New Roman" w:eastAsia="宋体" w:hAnsi="Times New Roman"/>
                <w:color w:val="FF0000"/>
                <w:szCs w:val="20"/>
                <w:lang w:eastAsia="zh-CN"/>
              </w:rPr>
              <w:t>[omit irrelevant text]</w:t>
            </w:r>
          </w:p>
        </w:tc>
      </w:tr>
      <w:bookmarkEnd w:id="86"/>
    </w:tbl>
    <w:p w14:paraId="2F3350A1" w14:textId="77777777" w:rsidR="000E68E4" w:rsidRPr="0014410A" w:rsidRDefault="000E68E4">
      <w:pPr>
        <w:pStyle w:val="00BodyText"/>
        <w:jc w:val="both"/>
        <w:rPr>
          <w:rFonts w:ascii="Times New Roman" w:eastAsiaTheme="minorEastAsia" w:hAnsi="Times New Roman"/>
          <w:b/>
          <w:bCs/>
          <w:sz w:val="20"/>
          <w:szCs w:val="24"/>
          <w:lang w:eastAsia="zh-CN"/>
        </w:rPr>
      </w:pPr>
    </w:p>
    <w:p w14:paraId="2F3350A2" w14:textId="77777777" w:rsidR="000E68E4" w:rsidRPr="0014410A" w:rsidRDefault="00F36F71">
      <w:pPr>
        <w:keepNext/>
        <w:tabs>
          <w:tab w:val="left" w:pos="-5500"/>
        </w:tabs>
        <w:adjustRightInd w:val="0"/>
        <w:snapToGrid w:val="0"/>
        <w:ind w:right="200"/>
        <w:jc w:val="both"/>
        <w:outlineLvl w:val="3"/>
        <w:rPr>
          <w:rFonts w:ascii="Times New Roman" w:eastAsiaTheme="minorEastAsia" w:hAnsi="Times New Roman"/>
          <w:b/>
          <w:bCs/>
          <w:lang w:val="en-GB" w:eastAsia="zh-CN"/>
        </w:rPr>
      </w:pPr>
      <w:r w:rsidRPr="0014410A">
        <w:rPr>
          <w:rFonts w:ascii="Times New Roman" w:eastAsia="微软雅黑" w:hAnsi="Times New Roman"/>
          <w:b/>
          <w:bCs/>
          <w:iCs/>
          <w:szCs w:val="20"/>
          <w:lang w:val="en-GB" w:eastAsia="zh-CN"/>
        </w:rPr>
        <w:t xml:space="preserve">[FL1] </w:t>
      </w:r>
      <w:r w:rsidRPr="0014410A">
        <w:rPr>
          <w:rFonts w:ascii="Times New Roman" w:eastAsia="微软雅黑" w:hAnsi="Times New Roman"/>
          <w:b/>
          <w:bCs/>
          <w:iCs/>
          <w:szCs w:val="20"/>
          <w:lang w:eastAsia="zh-CN"/>
        </w:rPr>
        <w:t>Question</w:t>
      </w:r>
      <w:r w:rsidRPr="0014410A">
        <w:rPr>
          <w:rFonts w:ascii="Times New Roman" w:eastAsia="微软雅黑" w:hAnsi="Times New Roman"/>
          <w:b/>
          <w:bCs/>
          <w:iCs/>
          <w:szCs w:val="20"/>
          <w:lang w:val="en-GB" w:eastAsia="zh-CN"/>
        </w:rPr>
        <w:t xml:space="preserve"> </w:t>
      </w:r>
      <w:r w:rsidRPr="0014410A">
        <w:rPr>
          <w:rFonts w:ascii="Times New Roman" w:eastAsia="微软雅黑" w:hAnsi="Times New Roman"/>
          <w:b/>
          <w:bCs/>
          <w:iCs/>
          <w:szCs w:val="20"/>
          <w:lang w:eastAsia="zh-CN"/>
        </w:rPr>
        <w:t>5</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2</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微软雅黑" w:hAnsi="Times New Roman"/>
          <w:b/>
          <w:bCs/>
          <w:iCs/>
          <w:szCs w:val="20"/>
          <w:lang w:val="en-GB" w:eastAsia="zh-CN"/>
        </w:rPr>
        <w:t>For TP#1 and TP#2 above, which one do you support?</w:t>
      </w:r>
    </w:p>
    <w:tbl>
      <w:tblPr>
        <w:tblStyle w:val="TableGrid19"/>
        <w:tblW w:w="9067" w:type="dxa"/>
        <w:tblLayout w:type="fixed"/>
        <w:tblLook w:val="04A0" w:firstRow="1" w:lastRow="0" w:firstColumn="1" w:lastColumn="0" w:noHBand="0" w:noVBand="1"/>
      </w:tblPr>
      <w:tblGrid>
        <w:gridCol w:w="1413"/>
        <w:gridCol w:w="1701"/>
        <w:gridCol w:w="5953"/>
      </w:tblGrid>
      <w:tr w:rsidR="000E68E4" w:rsidRPr="0014410A" w14:paraId="2F3350A6" w14:textId="77777777">
        <w:tc>
          <w:tcPr>
            <w:tcW w:w="1413" w:type="dxa"/>
            <w:shd w:val="clear" w:color="auto" w:fill="D9D9D9" w:themeFill="background1" w:themeFillShade="D9"/>
          </w:tcPr>
          <w:p w14:paraId="2F3350A3" w14:textId="77777777" w:rsidR="000E68E4" w:rsidRPr="0014410A" w:rsidRDefault="00F36F71">
            <w:pPr>
              <w:ind w:left="200" w:right="200"/>
              <w:rPr>
                <w:rFonts w:ascii="Times New Roman" w:hAnsi="Times New Roman"/>
              </w:rPr>
            </w:pPr>
            <w:bookmarkStart w:id="87" w:name="_Hlk221645677"/>
            <w:r w:rsidRPr="0014410A">
              <w:rPr>
                <w:rFonts w:ascii="Times New Roman" w:hAnsi="Times New Roman"/>
              </w:rPr>
              <w:t>Company</w:t>
            </w:r>
          </w:p>
        </w:tc>
        <w:tc>
          <w:tcPr>
            <w:tcW w:w="1701" w:type="dxa"/>
            <w:shd w:val="clear" w:color="auto" w:fill="D9D9D9" w:themeFill="background1" w:themeFillShade="D9"/>
          </w:tcPr>
          <w:p w14:paraId="2F3350A4" w14:textId="77777777" w:rsidR="000E68E4" w:rsidRPr="0014410A" w:rsidRDefault="00F36F71">
            <w:pPr>
              <w:adjustRightInd w:val="0"/>
              <w:snapToGrid w:val="0"/>
              <w:rPr>
                <w:rFonts w:ascii="Times New Roman" w:eastAsiaTheme="minorEastAsia" w:hAnsi="Times New Roman"/>
                <w:lang w:eastAsia="zh-CN"/>
              </w:rPr>
            </w:pPr>
            <w:r w:rsidRPr="0014410A">
              <w:rPr>
                <w:rFonts w:ascii="Times New Roman" w:eastAsiaTheme="minorEastAsia" w:hAnsi="Times New Roman"/>
                <w:lang w:eastAsia="zh-CN"/>
              </w:rPr>
              <w:t>Support TP#1 or TP#2</w:t>
            </w:r>
          </w:p>
        </w:tc>
        <w:tc>
          <w:tcPr>
            <w:tcW w:w="5953" w:type="dxa"/>
            <w:shd w:val="clear" w:color="auto" w:fill="D9D9D9" w:themeFill="background1" w:themeFillShade="D9"/>
          </w:tcPr>
          <w:p w14:paraId="2F3350A5" w14:textId="77777777" w:rsidR="000E68E4" w:rsidRPr="0014410A" w:rsidRDefault="00F36F71">
            <w:pPr>
              <w:ind w:left="200" w:right="200"/>
              <w:rPr>
                <w:rFonts w:ascii="Times New Roman" w:hAnsi="Times New Roman"/>
              </w:rPr>
            </w:pPr>
            <w:r w:rsidRPr="0014410A">
              <w:rPr>
                <w:rFonts w:ascii="Times New Roman" w:hAnsi="Times New Roman"/>
              </w:rPr>
              <w:t>Comments</w:t>
            </w:r>
          </w:p>
        </w:tc>
      </w:tr>
      <w:tr w:rsidR="000E68E4" w:rsidRPr="0014410A" w14:paraId="2F3350AA" w14:textId="77777777">
        <w:tc>
          <w:tcPr>
            <w:tcW w:w="1413" w:type="dxa"/>
          </w:tcPr>
          <w:p w14:paraId="2F3350A7"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701" w:type="dxa"/>
          </w:tcPr>
          <w:p w14:paraId="2F3350A8"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TP#2</w:t>
            </w:r>
          </w:p>
        </w:tc>
        <w:tc>
          <w:tcPr>
            <w:tcW w:w="5953" w:type="dxa"/>
          </w:tcPr>
          <w:p w14:paraId="2F3350A9"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TP#2 is consistent with Option 1-1.</w:t>
            </w:r>
          </w:p>
        </w:tc>
      </w:tr>
      <w:tr w:rsidR="000E68E4" w:rsidRPr="0014410A" w14:paraId="2F3350AE" w14:textId="77777777">
        <w:tc>
          <w:tcPr>
            <w:tcW w:w="1413" w:type="dxa"/>
          </w:tcPr>
          <w:p w14:paraId="2F3350AB"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 xml:space="preserve">ZTE, </w:t>
            </w:r>
            <w:proofErr w:type="spellStart"/>
            <w:r w:rsidRPr="0014410A">
              <w:rPr>
                <w:rFonts w:ascii="Times New Roman" w:eastAsia="宋体" w:hAnsi="Times New Roman"/>
                <w:lang w:eastAsia="zh-CN"/>
              </w:rPr>
              <w:t>Sanechips</w:t>
            </w:r>
            <w:proofErr w:type="spellEnd"/>
          </w:p>
        </w:tc>
        <w:tc>
          <w:tcPr>
            <w:tcW w:w="1701" w:type="dxa"/>
          </w:tcPr>
          <w:p w14:paraId="2F3350AC" w14:textId="77777777" w:rsidR="000E68E4" w:rsidRPr="0014410A" w:rsidRDefault="00F36F71">
            <w:pPr>
              <w:ind w:left="200" w:right="200"/>
              <w:rPr>
                <w:rFonts w:ascii="Times New Roman" w:eastAsia="宋体" w:hAnsi="Times New Roman"/>
                <w:lang w:eastAsia="zh-CN"/>
              </w:rPr>
            </w:pPr>
            <w:r w:rsidRPr="0014410A">
              <w:rPr>
                <w:rFonts w:ascii="Times New Roman" w:eastAsia="宋体" w:hAnsi="Times New Roman"/>
                <w:lang w:eastAsia="zh-CN"/>
              </w:rPr>
              <w:t>Not needed</w:t>
            </w:r>
          </w:p>
        </w:tc>
        <w:tc>
          <w:tcPr>
            <w:tcW w:w="5953" w:type="dxa"/>
          </w:tcPr>
          <w:p w14:paraId="2F3350AD"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The previous sentence already </w:t>
            </w:r>
            <w:proofErr w:type="gramStart"/>
            <w:r w:rsidRPr="0014410A">
              <w:rPr>
                <w:rFonts w:ascii="Times New Roman" w:eastAsiaTheme="minorEastAsia" w:hAnsi="Times New Roman"/>
                <w:color w:val="000000" w:themeColor="text1"/>
                <w:lang w:eastAsia="zh-CN"/>
              </w:rPr>
              <w:t>cover</w:t>
            </w:r>
            <w:proofErr w:type="gramEnd"/>
            <w:r w:rsidRPr="0014410A">
              <w:rPr>
                <w:rFonts w:ascii="Times New Roman" w:eastAsiaTheme="minorEastAsia" w:hAnsi="Times New Roman"/>
                <w:color w:val="000000" w:themeColor="text1"/>
                <w:lang w:eastAsia="zh-CN"/>
              </w:rPr>
              <w:t xml:space="preserve"> this. </w:t>
            </w:r>
          </w:p>
        </w:tc>
      </w:tr>
      <w:tr w:rsidR="000E68E4" w:rsidRPr="0014410A" w14:paraId="2F3350B3" w14:textId="77777777">
        <w:tc>
          <w:tcPr>
            <w:tcW w:w="1413" w:type="dxa"/>
          </w:tcPr>
          <w:p w14:paraId="2F3350AF"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701" w:type="dxa"/>
          </w:tcPr>
          <w:p w14:paraId="2F3350B0" w14:textId="77777777" w:rsidR="000E68E4" w:rsidRPr="0014410A" w:rsidRDefault="000E68E4">
            <w:pPr>
              <w:ind w:left="200" w:right="200"/>
              <w:rPr>
                <w:rFonts w:ascii="Times New Roman" w:eastAsiaTheme="minorEastAsia" w:hAnsi="Times New Roman"/>
                <w:lang w:eastAsia="zh-CN"/>
              </w:rPr>
            </w:pPr>
          </w:p>
        </w:tc>
        <w:tc>
          <w:tcPr>
            <w:tcW w:w="5953" w:type="dxa"/>
          </w:tcPr>
          <w:p w14:paraId="2F3350B1"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For TP#1, no spec impact is needed. it can be up to UE implementation.</w:t>
            </w:r>
          </w:p>
          <w:p w14:paraId="2F3350B2"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For TP#2, We are OK either or not have this change.</w:t>
            </w:r>
          </w:p>
        </w:tc>
      </w:tr>
      <w:bookmarkEnd w:id="87"/>
      <w:tr w:rsidR="000E68E4" w:rsidRPr="0014410A" w14:paraId="2F3350B7" w14:textId="77777777">
        <w:tc>
          <w:tcPr>
            <w:tcW w:w="1413" w:type="dxa"/>
          </w:tcPr>
          <w:p w14:paraId="2F3350B4"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701" w:type="dxa"/>
          </w:tcPr>
          <w:p w14:paraId="2F3350B5"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5953" w:type="dxa"/>
          </w:tcPr>
          <w:p w14:paraId="2F3350B6"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If we are going to have clarification, we support TP#2 to be </w:t>
            </w:r>
            <w:r w:rsidRPr="0014410A">
              <w:rPr>
                <w:rFonts w:ascii="Times New Roman" w:eastAsia="Yu Mincho" w:hAnsi="Times New Roman"/>
                <w:color w:val="000000" w:themeColor="text1"/>
                <w:lang w:eastAsia="ja-JP"/>
              </w:rPr>
              <w:t>consistent with Option 1-1</w:t>
            </w:r>
          </w:p>
        </w:tc>
      </w:tr>
      <w:tr w:rsidR="000E68E4" w:rsidRPr="0014410A" w14:paraId="2F3350BB" w14:textId="77777777">
        <w:tc>
          <w:tcPr>
            <w:tcW w:w="1413" w:type="dxa"/>
          </w:tcPr>
          <w:p w14:paraId="2F3350B8" w14:textId="77777777" w:rsidR="000E68E4" w:rsidRPr="0014410A" w:rsidRDefault="00F36F71">
            <w:pPr>
              <w:ind w:right="200"/>
              <w:rPr>
                <w:rFonts w:ascii="Times New Roman" w:eastAsiaTheme="minorEastAsia" w:hAnsi="Times New Roman"/>
                <w:lang w:eastAsia="zh-CN"/>
              </w:rPr>
            </w:pPr>
            <w:r w:rsidRPr="0014410A">
              <w:rPr>
                <w:rFonts w:ascii="Times New Roman" w:eastAsia="Yu Mincho" w:hAnsi="Times New Roman"/>
                <w:lang w:eastAsia="ja-JP"/>
              </w:rPr>
              <w:t>DOCOMO</w:t>
            </w:r>
          </w:p>
        </w:tc>
        <w:tc>
          <w:tcPr>
            <w:tcW w:w="1701" w:type="dxa"/>
          </w:tcPr>
          <w:p w14:paraId="2F3350B9"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Yu Mincho" w:hAnsi="Times New Roman"/>
                <w:lang w:eastAsia="ja-JP"/>
              </w:rPr>
              <w:t>TP#2</w:t>
            </w:r>
          </w:p>
        </w:tc>
        <w:tc>
          <w:tcPr>
            <w:tcW w:w="5953" w:type="dxa"/>
          </w:tcPr>
          <w:p w14:paraId="2F3350BA"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Yu Mincho" w:hAnsi="Times New Roman"/>
                <w:color w:val="000000" w:themeColor="text1"/>
                <w:lang w:eastAsia="ja-JP"/>
              </w:rPr>
              <w:t>Same view as Qualcomm</w:t>
            </w:r>
          </w:p>
        </w:tc>
      </w:tr>
      <w:tr w:rsidR="000E68E4" w:rsidRPr="0014410A" w14:paraId="2F3350BF" w14:textId="77777777">
        <w:tc>
          <w:tcPr>
            <w:tcW w:w="1413" w:type="dxa"/>
          </w:tcPr>
          <w:p w14:paraId="2F3350BC" w14:textId="77777777" w:rsidR="000E68E4" w:rsidRPr="0014410A" w:rsidRDefault="00F36F71">
            <w:pPr>
              <w:ind w:right="200"/>
              <w:rPr>
                <w:rFonts w:ascii="Times New Roman" w:eastAsia="Yu Mincho" w:hAnsi="Times New Roman"/>
                <w:lang w:eastAsia="ja-JP"/>
              </w:rPr>
            </w:pPr>
            <w:r w:rsidRPr="0014410A">
              <w:rPr>
                <w:rFonts w:ascii="Times New Roman" w:eastAsiaTheme="minorEastAsia" w:hAnsi="Times New Roman"/>
                <w:lang w:eastAsia="zh-CN"/>
              </w:rPr>
              <w:t>OPPO</w:t>
            </w:r>
          </w:p>
        </w:tc>
        <w:tc>
          <w:tcPr>
            <w:tcW w:w="1701" w:type="dxa"/>
          </w:tcPr>
          <w:p w14:paraId="2F3350BD" w14:textId="77777777" w:rsidR="000E68E4" w:rsidRPr="0014410A" w:rsidRDefault="00F36F71">
            <w:pPr>
              <w:ind w:left="200" w:right="200"/>
              <w:rPr>
                <w:rFonts w:ascii="Times New Roman" w:eastAsia="Yu Mincho" w:hAnsi="Times New Roman"/>
                <w:lang w:eastAsia="ja-JP"/>
              </w:rPr>
            </w:pPr>
            <w:r w:rsidRPr="0014410A">
              <w:rPr>
                <w:rFonts w:ascii="Times New Roman" w:eastAsiaTheme="minorEastAsia" w:hAnsi="Times New Roman"/>
                <w:lang w:eastAsia="zh-CN"/>
              </w:rPr>
              <w:t>TP#2</w:t>
            </w:r>
          </w:p>
        </w:tc>
        <w:tc>
          <w:tcPr>
            <w:tcW w:w="5953" w:type="dxa"/>
          </w:tcPr>
          <w:p w14:paraId="2F3350BE" w14:textId="77777777" w:rsidR="000E68E4" w:rsidRPr="0014410A" w:rsidRDefault="000E68E4">
            <w:pPr>
              <w:ind w:right="200"/>
              <w:rPr>
                <w:rFonts w:ascii="Times New Roman" w:eastAsia="Yu Mincho" w:hAnsi="Times New Roman"/>
                <w:color w:val="000000" w:themeColor="text1"/>
                <w:lang w:eastAsia="ja-JP"/>
              </w:rPr>
            </w:pPr>
          </w:p>
        </w:tc>
      </w:tr>
      <w:tr w:rsidR="000E68E4" w:rsidRPr="0014410A" w14:paraId="2F3350C3" w14:textId="77777777">
        <w:tc>
          <w:tcPr>
            <w:tcW w:w="1413" w:type="dxa"/>
          </w:tcPr>
          <w:p w14:paraId="2F3350C0"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Samsung</w:t>
            </w:r>
          </w:p>
        </w:tc>
        <w:tc>
          <w:tcPr>
            <w:tcW w:w="1701" w:type="dxa"/>
          </w:tcPr>
          <w:p w14:paraId="2F3350C1" w14:textId="77777777" w:rsidR="000E68E4" w:rsidRPr="0014410A" w:rsidRDefault="000E68E4">
            <w:pPr>
              <w:ind w:left="200" w:right="200"/>
              <w:rPr>
                <w:rFonts w:ascii="Times New Roman" w:eastAsiaTheme="minorEastAsia" w:hAnsi="Times New Roman"/>
                <w:lang w:eastAsia="zh-CN"/>
              </w:rPr>
            </w:pPr>
          </w:p>
        </w:tc>
        <w:tc>
          <w:tcPr>
            <w:tcW w:w="5953" w:type="dxa"/>
          </w:tcPr>
          <w:p w14:paraId="2F3350C2"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Our preference is TP#1, and can also accept TP#2.</w:t>
            </w:r>
          </w:p>
        </w:tc>
      </w:tr>
      <w:tr w:rsidR="000E68E4" w:rsidRPr="0014410A" w14:paraId="2F3350CE" w14:textId="77777777">
        <w:tc>
          <w:tcPr>
            <w:tcW w:w="1413" w:type="dxa"/>
          </w:tcPr>
          <w:p w14:paraId="2F3350C4"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Apple</w:t>
            </w:r>
          </w:p>
        </w:tc>
        <w:tc>
          <w:tcPr>
            <w:tcW w:w="1701" w:type="dxa"/>
          </w:tcPr>
          <w:p w14:paraId="2F3350C5"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TP #1</w:t>
            </w:r>
          </w:p>
        </w:tc>
        <w:tc>
          <w:tcPr>
            <w:tcW w:w="5953" w:type="dxa"/>
          </w:tcPr>
          <w:p w14:paraId="2F3350C6"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Looks TP#1 and TP#2 results in two different UE behaviors in certain cases. </w:t>
            </w:r>
          </w:p>
          <w:p w14:paraId="2F3350C7" w14:textId="77777777" w:rsidR="000E68E4" w:rsidRPr="0014410A" w:rsidRDefault="000E68E4">
            <w:pPr>
              <w:ind w:right="200"/>
              <w:rPr>
                <w:rFonts w:ascii="Times New Roman" w:eastAsiaTheme="minorEastAsia" w:hAnsi="Times New Roman"/>
                <w:color w:val="000000" w:themeColor="text1"/>
                <w:lang w:eastAsia="zh-CN"/>
              </w:rPr>
            </w:pPr>
          </w:p>
          <w:p w14:paraId="2F3350C8"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For TP#2, although it is aligned with 1-1 behavior, however, for Option 1-2, if the LP-WUS MO in the next cycle falls before the min time gap as shown in the following figure, UE still needs to monitor the LP-WUS MO, while the MR may be in a transitioning procedure.</w:t>
            </w:r>
          </w:p>
          <w:p w14:paraId="2F3350C9"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hAnsi="Times New Roman"/>
                <w:noProof/>
              </w:rPr>
              <w:drawing>
                <wp:inline distT="0" distB="0" distL="114300" distR="114300" wp14:anchorId="2F3352D6" wp14:editId="2F3352D7">
                  <wp:extent cx="3631565" cy="1431925"/>
                  <wp:effectExtent l="0" t="0" r="635"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31565" cy="1431925"/>
                          </a:xfrm>
                          <a:prstGeom prst="rect">
                            <a:avLst/>
                          </a:prstGeom>
                          <a:noFill/>
                          <a:ln>
                            <a:noFill/>
                          </a:ln>
                        </pic:spPr>
                      </pic:pic>
                    </a:graphicData>
                  </a:graphic>
                </wp:inline>
              </w:drawing>
            </w:r>
          </w:p>
          <w:p w14:paraId="2F3350CA"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With TP #1, UE does not need to monitor LP-WUS MO #2 and thus does not need to start the corresponding </w:t>
            </w:r>
            <w:proofErr w:type="spellStart"/>
            <w:r w:rsidRPr="0014410A">
              <w:rPr>
                <w:rFonts w:ascii="Times New Roman" w:eastAsiaTheme="minorEastAsia" w:hAnsi="Times New Roman"/>
                <w:color w:val="000000" w:themeColor="text1"/>
                <w:lang w:eastAsia="zh-CN"/>
              </w:rPr>
              <w:t>lpwus-PDCCHMonitoringTimer</w:t>
            </w:r>
            <w:proofErr w:type="spellEnd"/>
            <w:r w:rsidRPr="0014410A">
              <w:rPr>
                <w:rFonts w:ascii="Times New Roman" w:eastAsiaTheme="minorEastAsia" w:hAnsi="Times New Roman"/>
                <w:color w:val="000000" w:themeColor="text1"/>
                <w:lang w:eastAsia="zh-CN"/>
              </w:rPr>
              <w:t xml:space="preserve"> (orange). If there is scheduling, NW can </w:t>
            </w:r>
            <w:r w:rsidRPr="0014410A">
              <w:rPr>
                <w:rFonts w:ascii="Times New Roman" w:eastAsiaTheme="minorEastAsia" w:hAnsi="Times New Roman"/>
                <w:color w:val="000000" w:themeColor="text1"/>
                <w:lang w:eastAsia="zh-CN"/>
              </w:rPr>
              <w:lastRenderedPageBreak/>
              <w:t xml:space="preserve">directly schedule in the </w:t>
            </w:r>
            <w:proofErr w:type="spellStart"/>
            <w:r w:rsidRPr="0014410A">
              <w:rPr>
                <w:rFonts w:ascii="Times New Roman" w:eastAsiaTheme="minorEastAsia" w:hAnsi="Times New Roman"/>
                <w:color w:val="000000" w:themeColor="text1"/>
                <w:lang w:eastAsia="zh-CN"/>
              </w:rPr>
              <w:t>lpwus-PDCCHMonitoringTimer</w:t>
            </w:r>
            <w:proofErr w:type="spellEnd"/>
            <w:r w:rsidRPr="0014410A">
              <w:rPr>
                <w:rFonts w:ascii="Times New Roman" w:eastAsiaTheme="minorEastAsia" w:hAnsi="Times New Roman"/>
                <w:color w:val="000000" w:themeColor="text1"/>
                <w:lang w:eastAsia="zh-CN"/>
              </w:rPr>
              <w:t xml:space="preserve"> corresponding to LP-WUS MO#1. </w:t>
            </w:r>
          </w:p>
          <w:p w14:paraId="2F3350CB" w14:textId="77777777" w:rsidR="000E68E4" w:rsidRPr="0014410A" w:rsidRDefault="000E68E4">
            <w:pPr>
              <w:ind w:right="200"/>
              <w:rPr>
                <w:rFonts w:ascii="Times New Roman" w:eastAsiaTheme="minorEastAsia" w:hAnsi="Times New Roman"/>
                <w:color w:val="000000" w:themeColor="text1"/>
                <w:lang w:eastAsia="zh-CN"/>
              </w:rPr>
            </w:pPr>
          </w:p>
          <w:p w14:paraId="2F3350CC"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Therefore, we support TP#1 to handle this case. </w:t>
            </w:r>
          </w:p>
          <w:p w14:paraId="2F3350CD"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0D2" w14:textId="77777777">
        <w:tc>
          <w:tcPr>
            <w:tcW w:w="1413" w:type="dxa"/>
          </w:tcPr>
          <w:p w14:paraId="2F3350CF" w14:textId="3B543DC5"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lastRenderedPageBreak/>
              <w:t>Nokia</w:t>
            </w:r>
          </w:p>
        </w:tc>
        <w:tc>
          <w:tcPr>
            <w:tcW w:w="1701" w:type="dxa"/>
          </w:tcPr>
          <w:p w14:paraId="2F3350D0" w14:textId="63056678"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TP#2</w:t>
            </w:r>
          </w:p>
        </w:tc>
        <w:tc>
          <w:tcPr>
            <w:tcW w:w="5953" w:type="dxa"/>
          </w:tcPr>
          <w:p w14:paraId="2F3350D1" w14:textId="77777777" w:rsidR="000E68E4" w:rsidRPr="0014410A" w:rsidRDefault="000E68E4">
            <w:pPr>
              <w:ind w:right="200"/>
              <w:rPr>
                <w:rFonts w:ascii="Times New Roman" w:eastAsia="Yu Mincho" w:hAnsi="Times New Roman"/>
                <w:color w:val="000000" w:themeColor="text1"/>
                <w:lang w:eastAsia="ja-JP"/>
              </w:rPr>
            </w:pPr>
          </w:p>
        </w:tc>
      </w:tr>
      <w:tr w:rsidR="00346C23" w:rsidRPr="0014410A" w14:paraId="1480845A" w14:textId="77777777">
        <w:tc>
          <w:tcPr>
            <w:tcW w:w="1413" w:type="dxa"/>
          </w:tcPr>
          <w:p w14:paraId="0B8C11ED" w14:textId="4E125225" w:rsidR="00346C23" w:rsidRPr="0014410A" w:rsidRDefault="00346C23">
            <w:pPr>
              <w:ind w:right="200"/>
              <w:rPr>
                <w:rFonts w:ascii="Times New Roman" w:eastAsiaTheme="minorEastAsia" w:hAnsi="Times New Roman"/>
                <w:lang w:eastAsia="zh-CN"/>
              </w:rPr>
            </w:pPr>
            <w:r w:rsidRPr="0014410A">
              <w:rPr>
                <w:rFonts w:ascii="Times New Roman" w:eastAsiaTheme="minorEastAsia" w:hAnsi="Times New Roman"/>
                <w:lang w:eastAsia="zh-CN"/>
              </w:rPr>
              <w:t>FL</w:t>
            </w:r>
          </w:p>
        </w:tc>
        <w:tc>
          <w:tcPr>
            <w:tcW w:w="1701" w:type="dxa"/>
          </w:tcPr>
          <w:p w14:paraId="179858E3" w14:textId="77777777" w:rsidR="00346C23" w:rsidRPr="0014410A" w:rsidRDefault="00346C23">
            <w:pPr>
              <w:ind w:left="200" w:right="200"/>
              <w:rPr>
                <w:rFonts w:ascii="Times New Roman" w:eastAsiaTheme="minorEastAsia" w:hAnsi="Times New Roman"/>
                <w:lang w:eastAsia="zh-CN"/>
              </w:rPr>
            </w:pPr>
          </w:p>
        </w:tc>
        <w:tc>
          <w:tcPr>
            <w:tcW w:w="5953" w:type="dxa"/>
          </w:tcPr>
          <w:p w14:paraId="4A96C140" w14:textId="03207ECC" w:rsidR="00346C23" w:rsidRPr="0014410A" w:rsidRDefault="00346C23">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Based on the majority view, FL suggests we go to TP #2</w:t>
            </w:r>
          </w:p>
        </w:tc>
      </w:tr>
      <w:tr w:rsidR="00EC446C" w:rsidRPr="0014410A" w14:paraId="47E41F81" w14:textId="77777777">
        <w:tc>
          <w:tcPr>
            <w:tcW w:w="1413" w:type="dxa"/>
          </w:tcPr>
          <w:p w14:paraId="1923FF1B" w14:textId="16B48F9D" w:rsidR="00EC446C" w:rsidRPr="0014410A" w:rsidRDefault="00EC446C">
            <w:pPr>
              <w:ind w:right="200"/>
              <w:rPr>
                <w:rFonts w:ascii="Times New Roman" w:eastAsiaTheme="minorEastAsia" w:hAnsi="Times New Roman"/>
                <w:lang w:eastAsia="zh-CN"/>
              </w:rPr>
            </w:pPr>
            <w:r w:rsidRPr="0014410A">
              <w:rPr>
                <w:rFonts w:ascii="Times New Roman" w:eastAsiaTheme="minorEastAsia" w:hAnsi="Times New Roman"/>
                <w:lang w:eastAsia="zh-CN"/>
              </w:rPr>
              <w:t>FL2</w:t>
            </w:r>
          </w:p>
        </w:tc>
        <w:tc>
          <w:tcPr>
            <w:tcW w:w="1701" w:type="dxa"/>
          </w:tcPr>
          <w:p w14:paraId="14FE662F" w14:textId="77777777" w:rsidR="00EC446C" w:rsidRPr="0014410A" w:rsidRDefault="00EC446C">
            <w:pPr>
              <w:ind w:left="200" w:right="200"/>
              <w:rPr>
                <w:rFonts w:ascii="Times New Roman" w:eastAsiaTheme="minorEastAsia" w:hAnsi="Times New Roman"/>
                <w:lang w:eastAsia="zh-CN"/>
              </w:rPr>
            </w:pPr>
          </w:p>
        </w:tc>
        <w:tc>
          <w:tcPr>
            <w:tcW w:w="5953" w:type="dxa"/>
          </w:tcPr>
          <w:p w14:paraId="7EA2D577" w14:textId="39802BFE" w:rsidR="00EC446C" w:rsidRPr="0014410A" w:rsidRDefault="00EC446C">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Based on the online discussion, companies consider TP#1 proposed by Samsung are more general to include all the possibilities. </w:t>
            </w:r>
            <w:proofErr w:type="gramStart"/>
            <w:r w:rsidRPr="0014410A">
              <w:rPr>
                <w:rFonts w:ascii="Times New Roman" w:eastAsiaTheme="minorEastAsia" w:hAnsi="Times New Roman"/>
                <w:color w:val="000000" w:themeColor="text1"/>
                <w:lang w:eastAsia="zh-CN"/>
              </w:rPr>
              <w:t>So</w:t>
            </w:r>
            <w:proofErr w:type="gramEnd"/>
            <w:r w:rsidRPr="0014410A">
              <w:rPr>
                <w:rFonts w:ascii="Times New Roman" w:eastAsiaTheme="minorEastAsia" w:hAnsi="Times New Roman"/>
                <w:color w:val="000000" w:themeColor="text1"/>
                <w:lang w:eastAsia="zh-CN"/>
              </w:rPr>
              <w:t xml:space="preserve"> let’s discuss based on TP#1. Please provides your comments to </w:t>
            </w:r>
            <w:r w:rsidRPr="0014410A">
              <w:rPr>
                <w:rFonts w:ascii="Times New Roman" w:eastAsia="微软雅黑" w:hAnsi="Times New Roman"/>
                <w:b/>
                <w:bCs/>
                <w:iCs/>
                <w:szCs w:val="20"/>
                <w:lang w:val="en-GB" w:eastAsia="zh-CN"/>
              </w:rPr>
              <w:t>[FL2] Proposal 5.1-2r1</w:t>
            </w:r>
          </w:p>
        </w:tc>
      </w:tr>
    </w:tbl>
    <w:p w14:paraId="328FB2A0" w14:textId="30FCC6FD" w:rsidR="00346C23" w:rsidRPr="0014410A" w:rsidRDefault="00346C23" w:rsidP="00346C23">
      <w:pPr>
        <w:keepNext/>
        <w:tabs>
          <w:tab w:val="left" w:pos="-5500"/>
        </w:tabs>
        <w:spacing w:before="120" w:after="60"/>
        <w:ind w:right="200"/>
        <w:outlineLvl w:val="3"/>
        <w:rPr>
          <w:rFonts w:ascii="Times New Roman" w:eastAsia="微软雅黑" w:hAnsi="Times New Roman"/>
          <w:b/>
          <w:bCs/>
          <w:iCs/>
          <w:szCs w:val="20"/>
          <w:lang w:val="en-GB" w:eastAsia="zh-CN"/>
        </w:rPr>
      </w:pPr>
      <w:bookmarkStart w:id="88" w:name="_Hlk221645594"/>
      <w:bookmarkStart w:id="89" w:name="OLE_LINK5"/>
      <w:r w:rsidRPr="0014410A">
        <w:rPr>
          <w:rFonts w:ascii="Times New Roman" w:eastAsia="微软雅黑" w:hAnsi="Times New Roman"/>
          <w:b/>
          <w:bCs/>
          <w:iCs/>
          <w:szCs w:val="20"/>
          <w:lang w:val="en-GB" w:eastAsia="zh-CN"/>
        </w:rPr>
        <w:t>[FL1] Proposal 5.1-2: Adopt the following TP to section 10.4D TS 38.213 in principle:</w:t>
      </w:r>
    </w:p>
    <w:tbl>
      <w:tblPr>
        <w:tblStyle w:val="afffc"/>
        <w:tblW w:w="8647" w:type="dxa"/>
        <w:tblInd w:w="-5" w:type="dxa"/>
        <w:tblLook w:val="04A0" w:firstRow="1" w:lastRow="0" w:firstColumn="1" w:lastColumn="0" w:noHBand="0" w:noVBand="1"/>
      </w:tblPr>
      <w:tblGrid>
        <w:gridCol w:w="8647"/>
      </w:tblGrid>
      <w:tr w:rsidR="00346C23" w:rsidRPr="0014410A" w14:paraId="3B7AE063" w14:textId="77777777" w:rsidTr="00E93882">
        <w:tc>
          <w:tcPr>
            <w:tcW w:w="8647" w:type="dxa"/>
            <w:tcBorders>
              <w:top w:val="single" w:sz="4" w:space="0" w:color="auto"/>
              <w:left w:val="single" w:sz="4" w:space="0" w:color="auto"/>
              <w:bottom w:val="single" w:sz="4" w:space="0" w:color="auto"/>
              <w:right w:val="single" w:sz="4" w:space="0" w:color="auto"/>
            </w:tcBorders>
          </w:tcPr>
          <w:bookmarkEnd w:id="88"/>
          <w:p w14:paraId="6D92A969" w14:textId="77777777" w:rsidR="00346C23" w:rsidRPr="0014410A" w:rsidRDefault="00346C23" w:rsidP="00346C23">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---------------------------------Start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3E1820CB" w14:textId="1BD815F6" w:rsidR="00346C23" w:rsidRPr="0014410A" w:rsidRDefault="00346C23" w:rsidP="00346C23">
            <w:pPr>
              <w:rPr>
                <w:rFonts w:ascii="Times New Roman" w:eastAsia="宋体" w:hAnsi="Times New Roman"/>
                <w:b/>
                <w:bCs/>
                <w:szCs w:val="20"/>
                <w:lang w:eastAsia="zh-CN"/>
              </w:rPr>
            </w:pPr>
            <w:r w:rsidRPr="0014410A">
              <w:rPr>
                <w:rFonts w:ascii="Times New Roman" w:eastAsia="宋体" w:hAnsi="Times New Roman"/>
                <w:b/>
                <w:bCs/>
                <w:szCs w:val="20"/>
                <w:lang w:eastAsia="zh-CN"/>
              </w:rPr>
              <w:t>10.4D</w:t>
            </w:r>
            <w:r w:rsidRPr="0014410A">
              <w:rPr>
                <w:rFonts w:ascii="Times New Roman" w:eastAsia="宋体" w:hAnsi="Times New Roman"/>
                <w:b/>
                <w:bCs/>
                <w:szCs w:val="20"/>
                <w:lang w:eastAsia="zh-CN"/>
              </w:rPr>
              <w:tab/>
              <w:t>PDCCH monitoring activation by WUS in RRC_CONNECTED</w:t>
            </w:r>
          </w:p>
          <w:p w14:paraId="3EAEDEC4" w14:textId="77777777" w:rsidR="00346C23" w:rsidRPr="0014410A" w:rsidRDefault="00346C23" w:rsidP="00346C23">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55A4E8EF" w14:textId="77777777" w:rsidR="00346C23" w:rsidRPr="0014410A" w:rsidRDefault="00346C23" w:rsidP="00346C23">
            <w:pPr>
              <w:rPr>
                <w:rFonts w:ascii="Times New Roman" w:eastAsia="Calibri" w:hAnsi="Times New Roman"/>
                <w:szCs w:val="20"/>
                <w:lang w:eastAsia="zh-CN"/>
              </w:rPr>
            </w:pPr>
            <w:r w:rsidRPr="0014410A">
              <w:rPr>
                <w:rFonts w:ascii="Times New Roman" w:eastAsia="Calibri" w:hAnsi="Times New Roman"/>
                <w:szCs w:val="20"/>
                <w:lang w:eastAsia="zh-CN"/>
              </w:rPr>
              <w:t xml:space="preserve">The UE reports a number of slots [18, TS 38.306] where the UE is not required to monitor WUS prior to the slot where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would start. </w:t>
            </w:r>
            <w:r w:rsidRPr="0014410A">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sidRPr="0014410A">
              <w:rPr>
                <w:rFonts w:ascii="Times New Roman" w:eastAsia="Calibri" w:hAnsi="Times New Roman"/>
                <w:szCs w:val="20"/>
                <w:highlight w:val="yellow"/>
                <w:lang w:eastAsia="zh-CN"/>
              </w:rPr>
              <w:t>drx-onDurationTimer</w:t>
            </w:r>
            <w:proofErr w:type="spellEnd"/>
            <w:r w:rsidRPr="0014410A">
              <w:rPr>
                <w:rFonts w:ascii="Times New Roman" w:eastAsia="Calibri" w:hAnsi="Times New Roman"/>
                <w:szCs w:val="20"/>
                <w:highlight w:val="yellow"/>
                <w:lang w:eastAsia="zh-CN"/>
              </w:rPr>
              <w:t xml:space="preserve"> would start</w:t>
            </w:r>
            <w:r w:rsidRPr="0014410A">
              <w:rPr>
                <w:rFonts w:ascii="Times New Roman" w:eastAsia="Calibri" w:hAnsi="Times New Roman"/>
                <w:szCs w:val="20"/>
                <w:lang w:eastAsia="zh-CN"/>
              </w:rPr>
              <w:t xml:space="preserve">. If the UE determines to monitor PDCCH based on a detected WUS, the UE starts the </w:t>
            </w:r>
            <w:proofErr w:type="spellStart"/>
            <w:r w:rsidRPr="0014410A">
              <w:rPr>
                <w:rFonts w:ascii="Times New Roman" w:eastAsia="Calibri" w:hAnsi="Times New Roman"/>
                <w:szCs w:val="20"/>
                <w:lang w:eastAsia="zh-CN"/>
              </w:rPr>
              <w:t>drx-onDurationTimer</w:t>
            </w:r>
            <w:proofErr w:type="spellEnd"/>
            <w:r w:rsidRPr="0014410A">
              <w:rPr>
                <w:rFonts w:ascii="Times New Roman" w:eastAsia="Calibri" w:hAnsi="Times New Roman"/>
                <w:szCs w:val="20"/>
                <w:lang w:eastAsia="zh-CN"/>
              </w:rPr>
              <w:t xml:space="preserve"> [11, TS 38.321].</w:t>
            </w:r>
          </w:p>
          <w:p w14:paraId="3288E999" w14:textId="77777777" w:rsidR="00346C23" w:rsidRPr="0014410A" w:rsidRDefault="00346C23" w:rsidP="00346C23">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49766514" w14:textId="77777777" w:rsidR="00346C23" w:rsidRPr="0014410A" w:rsidRDefault="00346C23" w:rsidP="00346C23">
            <w:pPr>
              <w:rPr>
                <w:rFonts w:ascii="Times New Roman" w:eastAsia="宋体" w:hAnsi="Times New Roman"/>
                <w:szCs w:val="20"/>
                <w:lang w:eastAsia="zh-CN"/>
              </w:rPr>
            </w:pPr>
            <w:r w:rsidRPr="0014410A">
              <w:rPr>
                <w:rFonts w:ascii="Times New Roman" w:eastAsia="宋体" w:hAnsi="Times New Roman"/>
                <w:szCs w:val="20"/>
                <w:lang w:eastAsia="zh-CN"/>
              </w:rPr>
              <w:t xml:space="preserve">The UE reports a number of slots [18, TS 38.306] and expects that a time gap, from a last WUS monitoring occasion from the number of WUS monitoring occasions per periodicity to the slot where the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would start, is no smaller than the reported number of slots. </w:t>
            </w:r>
            <w:r w:rsidRPr="0014410A">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sidRPr="0014410A">
              <w:rPr>
                <w:rFonts w:ascii="Times New Roman" w:eastAsia="等线" w:hAnsi="Times New Roman"/>
                <w:bCs/>
                <w:i/>
                <w:color w:val="FF0000"/>
                <w:kern w:val="2"/>
                <w:szCs w:val="20"/>
                <w:u w:val="single"/>
                <w:lang w:eastAsia="zh-CN"/>
              </w:rPr>
              <w:t>wus-PDCCHMonitoringTimer</w:t>
            </w:r>
            <w:proofErr w:type="spellEnd"/>
            <w:r w:rsidRPr="0014410A">
              <w:rPr>
                <w:rFonts w:ascii="Times New Roman" w:eastAsia="等线" w:hAnsi="Times New Roman"/>
                <w:bCs/>
                <w:i/>
                <w:color w:val="FF0000"/>
                <w:kern w:val="2"/>
                <w:szCs w:val="20"/>
                <w:u w:val="single"/>
                <w:lang w:eastAsia="zh-CN"/>
              </w:rPr>
              <w:t xml:space="preserve"> </w:t>
            </w:r>
            <w:r w:rsidRPr="0014410A">
              <w:rPr>
                <w:rFonts w:ascii="Times New Roman" w:eastAsia="等线" w:hAnsi="Times New Roman"/>
                <w:bCs/>
                <w:iCs/>
                <w:color w:val="FF0000"/>
                <w:kern w:val="2"/>
                <w:szCs w:val="20"/>
                <w:u w:val="single"/>
                <w:lang w:eastAsia="zh-CN"/>
              </w:rPr>
              <w:t>would start.</w:t>
            </w:r>
            <w:r w:rsidRPr="0014410A">
              <w:rPr>
                <w:rFonts w:ascii="Times New Roman" w:eastAsia="宋体" w:hAnsi="Times New Roman"/>
                <w:color w:val="FF0000"/>
                <w:szCs w:val="20"/>
                <w:lang w:eastAsia="zh-CN"/>
              </w:rPr>
              <w:t xml:space="preserve"> </w:t>
            </w:r>
            <w:r w:rsidRPr="0014410A">
              <w:rPr>
                <w:rFonts w:ascii="Times New Roman" w:eastAsia="宋体" w:hAnsi="Times New Roman"/>
                <w:szCs w:val="20"/>
                <w:lang w:eastAsia="zh-CN"/>
              </w:rPr>
              <w:t xml:space="preserve">If the UE determines to monitor PDCCH based on a detected WUS, the UE starts </w:t>
            </w:r>
            <w:proofErr w:type="spellStart"/>
            <w:r w:rsidRPr="0014410A">
              <w:rPr>
                <w:rFonts w:ascii="Times New Roman" w:eastAsia="宋体" w:hAnsi="Times New Roman"/>
                <w:szCs w:val="20"/>
                <w:lang w:eastAsia="zh-CN"/>
              </w:rPr>
              <w:t>wus-PDCCHMonitoringTimer</w:t>
            </w:r>
            <w:proofErr w:type="spellEnd"/>
            <w:r w:rsidRPr="0014410A">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6483ABD4" w14:textId="77777777" w:rsidR="00346C23" w:rsidRPr="0014410A" w:rsidRDefault="00346C23" w:rsidP="00346C23">
            <w:pP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[omit irrelevant text]</w:t>
            </w:r>
          </w:p>
          <w:p w14:paraId="2A63D310" w14:textId="1A5AF537" w:rsidR="00346C23" w:rsidRPr="0014410A" w:rsidRDefault="00346C23" w:rsidP="00346C23">
            <w:pPr>
              <w:overflowPunct w:val="0"/>
              <w:adjustRightInd w:val="0"/>
              <w:snapToGrid w:val="0"/>
              <w:spacing w:before="100" w:beforeAutospacing="1"/>
              <w:jc w:val="both"/>
              <w:rPr>
                <w:rFonts w:ascii="Times New Roman" w:eastAsia="MS Mincho" w:hAnsi="Times New Roman"/>
                <w:szCs w:val="20"/>
                <w:lang w:eastAsia="zh-CN"/>
              </w:rPr>
            </w:pPr>
            <w:r w:rsidRPr="0014410A">
              <w:rPr>
                <w:rFonts w:ascii="Times New Roman" w:hAnsi="Times New Roman"/>
                <w:szCs w:val="20"/>
                <w:lang w:eastAsia="zh-CN"/>
              </w:rPr>
              <w:t>---------------------------------</w:t>
            </w:r>
            <w:r w:rsidRPr="0014410A">
              <w:rPr>
                <w:rFonts w:ascii="Times New Roman" w:eastAsiaTheme="minorEastAsia" w:hAnsi="Times New Roman"/>
                <w:szCs w:val="20"/>
                <w:lang w:eastAsia="zh-CN"/>
              </w:rPr>
              <w:t>End</w:t>
            </w:r>
            <w:r w:rsidRPr="0014410A">
              <w:rPr>
                <w:rFonts w:ascii="Times New Roman" w:hAnsi="Times New Roman"/>
                <w:szCs w:val="20"/>
                <w:lang w:eastAsia="zh-CN"/>
              </w:rPr>
              <w:t xml:space="preserve"> of Text Proposal on 3GPP TS 38.21</w:t>
            </w:r>
            <w:r w:rsidRPr="0014410A">
              <w:rPr>
                <w:rFonts w:ascii="Times New Roman" w:eastAsiaTheme="minorEastAsia" w:hAnsi="Times New Roman"/>
                <w:szCs w:val="20"/>
                <w:lang w:eastAsia="zh-CN"/>
              </w:rPr>
              <w:t>3</w:t>
            </w:r>
            <w:r w:rsidRPr="0014410A">
              <w:rPr>
                <w:rFonts w:ascii="Times New Roman" w:hAnsi="Times New Roman"/>
                <w:szCs w:val="20"/>
                <w:lang w:eastAsia="zh-CN"/>
              </w:rPr>
              <w:t xml:space="preserve"> V19.0.0-----------------------</w:t>
            </w:r>
          </w:p>
          <w:p w14:paraId="5E108994" w14:textId="77777777" w:rsidR="00346C23" w:rsidRPr="0014410A" w:rsidRDefault="00346C23" w:rsidP="00346C23">
            <w:pPr>
              <w:rPr>
                <w:rFonts w:ascii="Times New Roman" w:eastAsia="宋体" w:hAnsi="Times New Roman"/>
                <w:szCs w:val="20"/>
                <w:lang w:eastAsia="zh-CN"/>
              </w:rPr>
            </w:pPr>
          </w:p>
        </w:tc>
      </w:tr>
      <w:bookmarkEnd w:id="89"/>
    </w:tbl>
    <w:p w14:paraId="2F3350D3" w14:textId="77777777" w:rsidR="000E68E4" w:rsidRPr="0014410A" w:rsidRDefault="000E68E4">
      <w:pPr>
        <w:pStyle w:val="00BodyText"/>
        <w:jc w:val="both"/>
        <w:rPr>
          <w:rFonts w:ascii="Times New Roman" w:eastAsiaTheme="minorEastAsia" w:hAnsi="Times New Roman"/>
          <w:b/>
          <w:bCs/>
          <w:sz w:val="20"/>
          <w:szCs w:val="24"/>
          <w:lang w:val="en-GB" w:eastAsia="zh-CN"/>
        </w:rPr>
      </w:pPr>
    </w:p>
    <w:p w14:paraId="34830F18" w14:textId="22E6CBEF" w:rsidR="00EC446C" w:rsidRPr="0014410A" w:rsidRDefault="00EC446C" w:rsidP="00EC446C">
      <w:pPr>
        <w:keepNext/>
        <w:tabs>
          <w:tab w:val="left" w:pos="-5500"/>
        </w:tabs>
        <w:spacing w:before="120" w:after="60"/>
        <w:ind w:right="200"/>
        <w:outlineLvl w:val="3"/>
        <w:rPr>
          <w:rFonts w:ascii="Times New Roman" w:eastAsia="微软雅黑" w:hAnsi="Times New Roman"/>
          <w:b/>
          <w:bCs/>
          <w:iCs/>
          <w:szCs w:val="20"/>
          <w:lang w:val="en-GB" w:eastAsia="zh-CN"/>
        </w:rPr>
      </w:pPr>
      <w:bookmarkStart w:id="90" w:name="_Hlk221741657"/>
      <w:r w:rsidRPr="0014410A">
        <w:rPr>
          <w:rFonts w:ascii="Times New Roman" w:eastAsia="微软雅黑" w:hAnsi="Times New Roman"/>
          <w:b/>
          <w:bCs/>
          <w:iCs/>
          <w:szCs w:val="20"/>
          <w:lang w:val="en-GB" w:eastAsia="zh-CN"/>
        </w:rPr>
        <w:t>[FL2] Proposal 5.1-2r1: Adopt the following TP to section 10.4D TS 38.213 in principle:</w:t>
      </w:r>
    </w:p>
    <w:p w14:paraId="7BDB71FA" w14:textId="170EC6AA"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TP for TS 38.213 ===================================</w:t>
      </w:r>
    </w:p>
    <w:p w14:paraId="2CB08A2B" w14:textId="2BBC991E" w:rsidR="006B5BEE" w:rsidRPr="0014410A" w:rsidRDefault="006B5BEE" w:rsidP="006B5BEE">
      <w:pPr>
        <w:tabs>
          <w:tab w:val="left" w:pos="1300"/>
        </w:tabs>
        <w:spacing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The UE behavior for WUS monitoring after receiving waking-up indication is ambiguous. </w:t>
      </w:r>
    </w:p>
    <w:p w14:paraId="0BB16153" w14:textId="61ECED9B" w:rsidR="006B5BEE" w:rsidRPr="0014410A" w:rsidRDefault="006B5BEE" w:rsidP="006B5BEE">
      <w:pPr>
        <w:tabs>
          <w:tab w:val="left" w:pos="1300"/>
        </w:tabs>
        <w:spacing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Add the UE behavior for WUS monitoring after receiving waking-up indication.</w:t>
      </w:r>
    </w:p>
    <w:p w14:paraId="2EEF6E7E" w14:textId="558BEA94"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The UE behavior for WUS monitoring after receiving waking-up indication is not specified and unclear. </w:t>
      </w:r>
    </w:p>
    <w:p w14:paraId="326E9A3C" w14:textId="5FD3F9AF"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581FCE0E" w14:textId="77777777" w:rsidR="006B5BEE" w:rsidRPr="0014410A" w:rsidRDefault="006B5BEE" w:rsidP="006B5BEE">
      <w:pPr>
        <w:tabs>
          <w:tab w:val="left" w:pos="1300"/>
        </w:tabs>
        <w:spacing w:after="180" w:line="276" w:lineRule="auto"/>
        <w:jc w:val="both"/>
        <w:rPr>
          <w:rFonts w:ascii="Times New Roman" w:eastAsia="Malgun Gothic" w:hAnsi="Times New Roman"/>
          <w:sz w:val="24"/>
          <w:szCs w:val="20"/>
          <w:lang w:eastAsia="zh-CN"/>
        </w:rPr>
      </w:pPr>
      <w:r w:rsidRPr="0014410A">
        <w:rPr>
          <w:rFonts w:ascii="Times New Roman" w:eastAsia="Malgun Gothic" w:hAnsi="Times New Roman"/>
          <w:sz w:val="24"/>
          <w:szCs w:val="20"/>
          <w:lang w:eastAsia="zh-CN"/>
        </w:rPr>
        <w:t>10.4D</w:t>
      </w:r>
      <w:r w:rsidRPr="0014410A">
        <w:rPr>
          <w:rFonts w:ascii="Times New Roman" w:eastAsia="Malgun Gothic" w:hAnsi="Times New Roman"/>
          <w:sz w:val="24"/>
          <w:szCs w:val="20"/>
          <w:lang w:eastAsia="zh-CN"/>
        </w:rPr>
        <w:tab/>
        <w:t>PDCCH monitoring activation by WUS in RRC_CONNECTED</w:t>
      </w:r>
    </w:p>
    <w:p w14:paraId="5730DC41" w14:textId="6563B6EA"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======================Unchanged Text Omitted ===================================</w:t>
      </w:r>
    </w:p>
    <w:p w14:paraId="087E9C68"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detects a codepoint in a WUS reception, from the number of codepoints, on the primary cell of the cell group, the UE starts monitoring PDCCH on all applicable serving cells of the cell group. </w:t>
      </w:r>
      <w:ins w:id="91" w:author="作者">
        <w:r w:rsidRPr="0014410A">
          <w:rPr>
            <w:rFonts w:ascii="Times New Roman" w:eastAsia="Malgun Gothic" w:hAnsi="Times New Roman"/>
            <w:szCs w:val="20"/>
            <w:lang w:val="en-GB" w:eastAsia="ko-KR"/>
          </w:rPr>
          <w:t xml:space="preserve">If </w:t>
        </w:r>
        <w:proofErr w:type="spellStart"/>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-PDCCH-</w:t>
        </w:r>
        <w:proofErr w:type="spellStart"/>
        <w:r w:rsidRPr="0014410A">
          <w:rPr>
            <w:rFonts w:ascii="Times New Roman" w:eastAsia="Malgun Gothic" w:hAnsi="Times New Roman"/>
            <w:i/>
            <w:iCs/>
            <w:szCs w:val="20"/>
            <w:lang w:val="en-GB" w:eastAsia="ko-KR"/>
          </w:rPr>
          <w:t>MonitoringTimer</w:t>
        </w:r>
        <w:proofErr w:type="spellEnd"/>
        <w:r w:rsidRPr="0014410A">
          <w:rPr>
            <w:rFonts w:ascii="Times New Roman" w:eastAsia="Malgun Gothic" w:hAnsi="Times New Roman"/>
            <w:szCs w:val="20"/>
            <w:lang w:val="en-GB" w:eastAsia="ko-KR"/>
          </w:rPr>
          <w:t xml:space="preserve"> is provided, after detecting the codepoint, the UE does not need to monitor WUS in the remaining WUS monitoring occasions within the associated time provided by </w:t>
        </w:r>
        <w:r w:rsidRPr="0014410A">
          <w:rPr>
            <w:rFonts w:ascii="Times New Roman" w:eastAsia="Malgun Gothic" w:hAnsi="Times New Roman"/>
            <w:i/>
            <w:szCs w:val="20"/>
            <w:lang w:val="en-GB" w:eastAsia="ko-KR"/>
          </w:rPr>
          <w:t>lpwus-TimeOffset1-2.</w:t>
        </w:r>
      </w:ins>
    </w:p>
    <w:p w14:paraId="7C42FFBE" w14:textId="53EE1134" w:rsidR="006B5BEE" w:rsidRPr="0014410A" w:rsidRDefault="006B5BEE" w:rsidP="006B5BEE">
      <w:pPr>
        <w:tabs>
          <w:tab w:val="left" w:pos="1300"/>
        </w:tabs>
        <w:spacing w:line="276" w:lineRule="auto"/>
        <w:jc w:val="both"/>
        <w:rPr>
          <w:rFonts w:ascii="Times New Roman" w:eastAsia="Malgun Gothic" w:hAnsi="Times New Roman"/>
          <w:b/>
          <w:szCs w:val="20"/>
          <w:lang w:val="en-GB" w:eastAsia="zh-CN"/>
        </w:rPr>
      </w:pPr>
      <w:r w:rsidRPr="0014410A">
        <w:rPr>
          <w:rFonts w:ascii="Times New Roman" w:eastAsia="Malgun Gothic" w:hAnsi="Times New Roman"/>
          <w:color w:val="FF0000"/>
          <w:szCs w:val="20"/>
          <w:lang w:eastAsia="zh-CN"/>
        </w:rPr>
        <w:lastRenderedPageBreak/>
        <w:t>=========================== End of TP=======================================</w:t>
      </w:r>
    </w:p>
    <w:bookmarkEnd w:id="90"/>
    <w:p w14:paraId="676BD421" w14:textId="77777777" w:rsidR="00EC446C" w:rsidRPr="0014410A" w:rsidRDefault="00EC446C" w:rsidP="00EC446C">
      <w:pPr>
        <w:rPr>
          <w:rFonts w:ascii="Times New Roman" w:eastAsia="微软雅黑" w:hAnsi="Times New Roman"/>
          <w:b/>
          <w:bCs/>
          <w:iCs/>
          <w:szCs w:val="20"/>
          <w:lang w:val="en-GB" w:eastAsia="zh-CN"/>
        </w:rPr>
      </w:pPr>
    </w:p>
    <w:tbl>
      <w:tblPr>
        <w:tblStyle w:val="TableGrid19"/>
        <w:tblW w:w="8635" w:type="dxa"/>
        <w:tblLayout w:type="fixed"/>
        <w:tblLook w:val="04A0" w:firstRow="1" w:lastRow="0" w:firstColumn="1" w:lastColumn="0" w:noHBand="0" w:noVBand="1"/>
      </w:tblPr>
      <w:tblGrid>
        <w:gridCol w:w="2547"/>
        <w:gridCol w:w="6088"/>
      </w:tblGrid>
      <w:tr w:rsidR="00EC446C" w:rsidRPr="0014410A" w14:paraId="64193355" w14:textId="77777777" w:rsidTr="00325506">
        <w:tc>
          <w:tcPr>
            <w:tcW w:w="2547" w:type="dxa"/>
            <w:shd w:val="clear" w:color="auto" w:fill="D9D9D9" w:themeFill="background1" w:themeFillShade="D9"/>
          </w:tcPr>
          <w:p w14:paraId="00DF6D45" w14:textId="77777777" w:rsidR="00EC446C" w:rsidRPr="0014410A" w:rsidRDefault="00EC446C" w:rsidP="00E93882">
            <w:pPr>
              <w:ind w:left="200" w:right="200"/>
              <w:rPr>
                <w:rFonts w:ascii="Times New Roman" w:hAnsi="Times New Roman"/>
              </w:rPr>
            </w:pPr>
            <w:bookmarkStart w:id="92" w:name="_Hlk221646019"/>
            <w:r w:rsidRPr="0014410A">
              <w:rPr>
                <w:rFonts w:ascii="Times New Roman" w:hAnsi="Times New Roman"/>
              </w:rPr>
              <w:t>Company</w:t>
            </w:r>
          </w:p>
        </w:tc>
        <w:tc>
          <w:tcPr>
            <w:tcW w:w="6088" w:type="dxa"/>
            <w:shd w:val="clear" w:color="auto" w:fill="D9D9D9" w:themeFill="background1" w:themeFillShade="D9"/>
          </w:tcPr>
          <w:p w14:paraId="520D5240" w14:textId="77777777" w:rsidR="00EC446C" w:rsidRPr="0014410A" w:rsidRDefault="00EC446C" w:rsidP="00E93882">
            <w:pPr>
              <w:ind w:left="200" w:right="200"/>
              <w:rPr>
                <w:rFonts w:ascii="Times New Roman" w:hAnsi="Times New Roman"/>
              </w:rPr>
            </w:pPr>
            <w:r w:rsidRPr="0014410A">
              <w:rPr>
                <w:rFonts w:ascii="Times New Roman" w:hAnsi="Times New Roman"/>
              </w:rPr>
              <w:t>Comments</w:t>
            </w:r>
          </w:p>
        </w:tc>
      </w:tr>
      <w:tr w:rsidR="00EC446C" w:rsidRPr="0014410A" w14:paraId="266692B0" w14:textId="77777777" w:rsidTr="00325506">
        <w:tc>
          <w:tcPr>
            <w:tcW w:w="2547" w:type="dxa"/>
          </w:tcPr>
          <w:p w14:paraId="35D33060" w14:textId="349D5279" w:rsidR="00EC446C" w:rsidRPr="0014410A" w:rsidRDefault="00325506" w:rsidP="00E93882">
            <w:pPr>
              <w:ind w:right="200"/>
              <w:rPr>
                <w:rFonts w:ascii="Times New Roman" w:eastAsia="Yu Mincho" w:hAnsi="Times New Roman"/>
                <w:lang w:eastAsia="ja-JP"/>
              </w:rPr>
            </w:pPr>
            <w:r w:rsidRPr="0014410A">
              <w:rPr>
                <w:rFonts w:ascii="Times New Roman" w:eastAsia="Yu Mincho" w:hAnsi="Times New Roman"/>
                <w:lang w:eastAsia="ja-JP"/>
              </w:rPr>
              <w:t>Samsung</w:t>
            </w:r>
          </w:p>
        </w:tc>
        <w:tc>
          <w:tcPr>
            <w:tcW w:w="6088" w:type="dxa"/>
          </w:tcPr>
          <w:p w14:paraId="6ED9093B" w14:textId="77777777" w:rsidR="00EC446C" w:rsidRPr="0014410A" w:rsidRDefault="00325506" w:rsidP="00E93882">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 xml:space="preserve">Updated TP is posted below based on offline discussion to address the comment that “associated” is not clear in the original TP. </w:t>
            </w:r>
          </w:p>
          <w:p w14:paraId="6B55EDCB" w14:textId="77777777" w:rsidR="00325506" w:rsidRPr="0014410A" w:rsidRDefault="00325506" w:rsidP="00E93882">
            <w:pPr>
              <w:ind w:right="200"/>
              <w:rPr>
                <w:rFonts w:ascii="Times New Roman" w:eastAsia="Yu Mincho" w:hAnsi="Times New Roman"/>
                <w:color w:val="000000" w:themeColor="text1"/>
                <w:lang w:eastAsia="ja-JP"/>
              </w:rPr>
            </w:pPr>
          </w:p>
          <w:p w14:paraId="5A9080AD" w14:textId="15C2E901" w:rsidR="00325506" w:rsidRPr="0014410A" w:rsidRDefault="00325506" w:rsidP="00325506">
            <w:pPr>
              <w:tabs>
                <w:tab w:val="left" w:pos="1300"/>
              </w:tabs>
              <w:adjustRightInd w:val="0"/>
              <w:snapToGrid w:val="0"/>
              <w:spacing w:afterLines="50" w:after="120"/>
              <w:jc w:val="both"/>
              <w:rPr>
                <w:rFonts w:ascii="Times New Roman" w:eastAsia="宋体" w:hAnsi="Times New Roman"/>
                <w:color w:val="EE0000"/>
                <w:szCs w:val="20"/>
                <w:lang w:eastAsia="zh-CN"/>
              </w:rPr>
            </w:pPr>
            <w:r w:rsidRPr="0014410A">
              <w:rPr>
                <w:rFonts w:ascii="Times New Roman" w:eastAsia="宋体" w:hAnsi="Times New Roman"/>
                <w:color w:val="EE0000"/>
                <w:szCs w:val="20"/>
                <w:lang w:eastAsia="zh-CN"/>
              </w:rPr>
              <w:t>======================== Start of TP ===================</w:t>
            </w:r>
          </w:p>
          <w:p w14:paraId="74A55778" w14:textId="77777777" w:rsidR="00325506" w:rsidRPr="0014410A" w:rsidRDefault="00325506" w:rsidP="00325506">
            <w:pPr>
              <w:tabs>
                <w:tab w:val="left" w:pos="1300"/>
              </w:tabs>
              <w:adjustRightInd w:val="0"/>
              <w:snapToGrid w:val="0"/>
              <w:spacing w:afterLines="50" w:after="120"/>
              <w:jc w:val="both"/>
              <w:rPr>
                <w:rFonts w:ascii="Times New Roman" w:eastAsia="宋体" w:hAnsi="Times New Roman"/>
                <w:szCs w:val="20"/>
                <w:lang w:eastAsia="zh-CN"/>
              </w:rPr>
            </w:pPr>
            <w:bookmarkStart w:id="93" w:name="_Hlk221741703"/>
            <w:r w:rsidRPr="0014410A">
              <w:rPr>
                <w:rFonts w:ascii="Times New Roman" w:eastAsia="宋体" w:hAnsi="Times New Roman"/>
                <w:szCs w:val="20"/>
                <w:lang w:eastAsia="zh-CN"/>
              </w:rPr>
              <w:t>10.4D</w:t>
            </w:r>
            <w:r w:rsidRPr="0014410A">
              <w:rPr>
                <w:rFonts w:ascii="Times New Roman" w:eastAsia="宋体" w:hAnsi="Times New Roman"/>
                <w:szCs w:val="20"/>
                <w:lang w:eastAsia="zh-CN"/>
              </w:rPr>
              <w:tab/>
              <w:t>PDCCH monitoring activation by WUS in RRC_CONNECTED</w:t>
            </w:r>
          </w:p>
          <w:p w14:paraId="061982A5" w14:textId="6A5FAA9A" w:rsidR="00325506" w:rsidRPr="0014410A" w:rsidRDefault="00325506" w:rsidP="00325506">
            <w:pPr>
              <w:tabs>
                <w:tab w:val="left" w:pos="1300"/>
              </w:tabs>
              <w:adjustRightInd w:val="0"/>
              <w:snapToGrid w:val="0"/>
              <w:spacing w:afterLines="50" w:after="120"/>
              <w:jc w:val="both"/>
              <w:rPr>
                <w:rFonts w:ascii="Times New Roman" w:eastAsia="宋体" w:hAnsi="Times New Roman"/>
                <w:color w:val="EE0000"/>
                <w:szCs w:val="20"/>
                <w:lang w:eastAsia="zh-CN"/>
              </w:rPr>
            </w:pPr>
            <w:r w:rsidRPr="0014410A">
              <w:rPr>
                <w:rFonts w:ascii="Times New Roman" w:eastAsia="宋体" w:hAnsi="Times New Roman"/>
                <w:color w:val="EE0000"/>
                <w:szCs w:val="20"/>
                <w:lang w:eastAsia="zh-CN"/>
              </w:rPr>
              <w:t>======================== Unchanged Text Omitted ========</w:t>
            </w:r>
          </w:p>
          <w:p w14:paraId="1BB5A4B9" w14:textId="77777777" w:rsidR="00325506" w:rsidRPr="0014410A" w:rsidRDefault="00325506" w:rsidP="00325506">
            <w:pPr>
              <w:tabs>
                <w:tab w:val="left" w:pos="1300"/>
              </w:tabs>
              <w:adjustRightInd w:val="0"/>
              <w:snapToGrid w:val="0"/>
              <w:spacing w:afterLines="50" w:after="120"/>
              <w:jc w:val="both"/>
              <w:rPr>
                <w:rFonts w:ascii="Times New Roman" w:eastAsia="宋体" w:hAnsi="Times New Roman"/>
                <w:szCs w:val="20"/>
                <w:lang w:eastAsia="zh-CN"/>
              </w:rPr>
            </w:pPr>
            <w:r w:rsidRPr="0014410A">
              <w:rPr>
                <w:rFonts w:ascii="Times New Roman" w:eastAsia="宋体" w:hAnsi="Times New Roman"/>
                <w:szCs w:val="20"/>
                <w:lang w:eastAsia="zh-CN"/>
              </w:rPr>
              <w:t xml:space="preserve">If a UE detects a codepoint in a WUS reception, from the number of codepoints, on the primary cell of the cell group, the UE starts monitoring PDCCH on all applicable serving cells of the cell group. </w:t>
            </w:r>
            <w:r w:rsidRPr="0014410A">
              <w:rPr>
                <w:rFonts w:ascii="Times New Roman" w:eastAsia="宋体" w:hAnsi="Times New Roman"/>
                <w:color w:val="FF0000"/>
                <w:szCs w:val="20"/>
                <w:lang w:eastAsia="zh-CN"/>
              </w:rPr>
              <w:t xml:space="preserve">If </w:t>
            </w:r>
            <w:proofErr w:type="spellStart"/>
            <w:r w:rsidRPr="0014410A">
              <w:rPr>
                <w:rFonts w:ascii="Times New Roman" w:eastAsia="宋体" w:hAnsi="Times New Roman"/>
                <w:i/>
                <w:iCs/>
                <w:color w:val="FF0000"/>
                <w:szCs w:val="20"/>
                <w:lang w:eastAsia="zh-CN"/>
              </w:rPr>
              <w:t>lpwus</w:t>
            </w:r>
            <w:proofErr w:type="spellEnd"/>
            <w:r w:rsidRPr="0014410A">
              <w:rPr>
                <w:rFonts w:ascii="Times New Roman" w:eastAsia="宋体" w:hAnsi="Times New Roman"/>
                <w:i/>
                <w:iCs/>
                <w:color w:val="FF0000"/>
                <w:szCs w:val="20"/>
                <w:lang w:eastAsia="zh-CN"/>
              </w:rPr>
              <w:t>-PDCCH-</w:t>
            </w:r>
            <w:proofErr w:type="spellStart"/>
            <w:r w:rsidRPr="0014410A">
              <w:rPr>
                <w:rFonts w:ascii="Times New Roman" w:eastAsia="宋体" w:hAnsi="Times New Roman"/>
                <w:i/>
                <w:iCs/>
                <w:color w:val="FF0000"/>
                <w:szCs w:val="20"/>
                <w:lang w:eastAsia="zh-CN"/>
              </w:rPr>
              <w:t>MonitoringTimer</w:t>
            </w:r>
            <w:proofErr w:type="spellEnd"/>
            <w:r w:rsidRPr="0014410A">
              <w:rPr>
                <w:rFonts w:ascii="Times New Roman" w:eastAsia="宋体" w:hAnsi="Times New Roman"/>
                <w:color w:val="FF0000"/>
                <w:szCs w:val="20"/>
                <w:lang w:eastAsia="zh-CN"/>
              </w:rPr>
              <w:t xml:space="preserve"> is provided, after detecting the codepoint, the UE does not need to monitor WUS in the remaining WUS monitoring occasions within the </w:t>
            </w:r>
            <w:r w:rsidRPr="0014410A">
              <w:rPr>
                <w:rFonts w:ascii="Times New Roman" w:eastAsia="宋体" w:hAnsi="Times New Roman"/>
                <w:strike/>
                <w:color w:val="7030A0"/>
                <w:szCs w:val="20"/>
                <w:lang w:eastAsia="zh-CN"/>
              </w:rPr>
              <w:t xml:space="preserve">associated </w:t>
            </w:r>
            <w:r w:rsidRPr="0014410A">
              <w:rPr>
                <w:rFonts w:ascii="Times New Roman" w:eastAsia="宋体" w:hAnsi="Times New Roman"/>
                <w:color w:val="FF0000"/>
                <w:szCs w:val="20"/>
                <w:lang w:eastAsia="zh-CN"/>
              </w:rPr>
              <w:t xml:space="preserve">time </w:t>
            </w:r>
            <w:r w:rsidRPr="0014410A">
              <w:rPr>
                <w:rFonts w:ascii="Times New Roman" w:eastAsia="宋体" w:hAnsi="Times New Roman"/>
                <w:color w:val="7030A0"/>
                <w:szCs w:val="20"/>
                <w:lang w:eastAsia="zh-CN"/>
              </w:rPr>
              <w:t xml:space="preserve">duration </w:t>
            </w:r>
            <w:r w:rsidRPr="0014410A">
              <w:rPr>
                <w:rFonts w:ascii="Times New Roman" w:eastAsia="宋体" w:hAnsi="Times New Roman"/>
                <w:color w:val="FF0000"/>
                <w:szCs w:val="20"/>
                <w:lang w:eastAsia="zh-CN"/>
              </w:rPr>
              <w:t xml:space="preserve">provided by </w:t>
            </w:r>
            <w:r w:rsidRPr="0014410A">
              <w:rPr>
                <w:rFonts w:ascii="Times New Roman" w:eastAsia="宋体" w:hAnsi="Times New Roman"/>
                <w:i/>
                <w:color w:val="FF0000"/>
                <w:szCs w:val="20"/>
                <w:lang w:eastAsia="zh-CN"/>
              </w:rPr>
              <w:t xml:space="preserve">lpwus-TimeOffset1-2, </w:t>
            </w:r>
            <w:r w:rsidRPr="0014410A">
              <w:rPr>
                <w:rFonts w:ascii="Times New Roman" w:eastAsia="宋体" w:hAnsi="Times New Roman"/>
                <w:color w:val="7030A0"/>
                <w:szCs w:val="20"/>
                <w:lang w:eastAsia="zh-CN"/>
              </w:rPr>
              <w:t>with respect to the start of the first WUS monitoring occasion from the number of WUS monitoring occasions per periodicity including the WUS monitoring occasion associated with the detected codepoint.</w:t>
            </w:r>
          </w:p>
          <w:bookmarkEnd w:id="93"/>
          <w:p w14:paraId="7C4CB91D" w14:textId="41FC8F34" w:rsidR="00325506" w:rsidRPr="0014410A" w:rsidRDefault="00325506" w:rsidP="00325506">
            <w:pPr>
              <w:ind w:right="200"/>
              <w:rPr>
                <w:rFonts w:ascii="Times New Roman" w:eastAsia="Yu Mincho" w:hAnsi="Times New Roman"/>
                <w:color w:val="000000" w:themeColor="text1"/>
                <w:lang w:eastAsia="ja-JP"/>
              </w:rPr>
            </w:pPr>
            <w:r w:rsidRPr="0014410A">
              <w:rPr>
                <w:rFonts w:ascii="Times New Roman" w:eastAsia="宋体" w:hAnsi="Times New Roman"/>
                <w:color w:val="EE0000"/>
                <w:szCs w:val="20"/>
                <w:lang w:eastAsia="zh-CN"/>
              </w:rPr>
              <w:t>======================== End of TP ================</w:t>
            </w:r>
          </w:p>
        </w:tc>
      </w:tr>
      <w:tr w:rsidR="00EC446C" w:rsidRPr="0014410A" w14:paraId="3530C59A" w14:textId="77777777" w:rsidTr="00325506">
        <w:tc>
          <w:tcPr>
            <w:tcW w:w="2547" w:type="dxa"/>
          </w:tcPr>
          <w:p w14:paraId="48162BCD" w14:textId="3B513EF8" w:rsidR="00EC446C" w:rsidRPr="0014410A" w:rsidRDefault="00EC446C" w:rsidP="00E93882">
            <w:pPr>
              <w:ind w:right="200"/>
              <w:rPr>
                <w:rFonts w:ascii="Times New Roman" w:eastAsia="宋体" w:hAnsi="Times New Roman"/>
                <w:lang w:eastAsia="zh-CN"/>
              </w:rPr>
            </w:pPr>
          </w:p>
        </w:tc>
        <w:tc>
          <w:tcPr>
            <w:tcW w:w="6088" w:type="dxa"/>
          </w:tcPr>
          <w:p w14:paraId="7BCE521B" w14:textId="36831CD6" w:rsidR="00EC446C" w:rsidRPr="0014410A" w:rsidRDefault="00EC446C" w:rsidP="00E93882">
            <w:pPr>
              <w:ind w:right="200"/>
              <w:rPr>
                <w:rFonts w:ascii="Times New Roman" w:eastAsiaTheme="minorEastAsia" w:hAnsi="Times New Roman"/>
                <w:color w:val="000000" w:themeColor="text1"/>
                <w:lang w:eastAsia="zh-CN"/>
              </w:rPr>
            </w:pPr>
          </w:p>
        </w:tc>
      </w:tr>
      <w:tr w:rsidR="00EC446C" w:rsidRPr="0014410A" w14:paraId="424B0D46" w14:textId="77777777" w:rsidTr="00325506">
        <w:tc>
          <w:tcPr>
            <w:tcW w:w="2547" w:type="dxa"/>
          </w:tcPr>
          <w:p w14:paraId="2B197F16" w14:textId="204CF3D0" w:rsidR="00EC446C" w:rsidRPr="0014410A" w:rsidRDefault="00EC446C" w:rsidP="00E93882">
            <w:pPr>
              <w:ind w:right="200"/>
              <w:rPr>
                <w:rFonts w:ascii="Times New Roman" w:eastAsiaTheme="minorEastAsia" w:hAnsi="Times New Roman"/>
                <w:lang w:eastAsia="zh-CN"/>
              </w:rPr>
            </w:pPr>
          </w:p>
        </w:tc>
        <w:tc>
          <w:tcPr>
            <w:tcW w:w="6088" w:type="dxa"/>
          </w:tcPr>
          <w:p w14:paraId="1195FE57" w14:textId="5EF60C91" w:rsidR="00EC446C" w:rsidRPr="0014410A" w:rsidRDefault="00EC446C" w:rsidP="00E93882">
            <w:pPr>
              <w:ind w:right="200"/>
              <w:rPr>
                <w:rFonts w:ascii="Times New Roman" w:eastAsiaTheme="minorEastAsia" w:hAnsi="Times New Roman"/>
                <w:color w:val="000000" w:themeColor="text1"/>
                <w:lang w:eastAsia="zh-CN"/>
              </w:rPr>
            </w:pPr>
          </w:p>
        </w:tc>
      </w:tr>
      <w:bookmarkEnd w:id="92"/>
    </w:tbl>
    <w:p w14:paraId="0E0E5C82" w14:textId="77777777" w:rsidR="00EC446C" w:rsidRPr="0014410A" w:rsidRDefault="00EC446C">
      <w:pPr>
        <w:pStyle w:val="00BodyText"/>
        <w:jc w:val="both"/>
        <w:rPr>
          <w:rFonts w:ascii="Times New Roman" w:eastAsiaTheme="minorEastAsia" w:hAnsi="Times New Roman"/>
          <w:b/>
          <w:bCs/>
          <w:sz w:val="20"/>
          <w:szCs w:val="24"/>
          <w:lang w:eastAsia="zh-CN"/>
        </w:rPr>
      </w:pPr>
    </w:p>
    <w:p w14:paraId="2F3350D4"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sidRPr="0014410A">
        <w:rPr>
          <w:rFonts w:ascii="Times New Roman" w:eastAsia="宋体" w:hAnsi="Times New Roman"/>
          <w:sz w:val="32"/>
          <w:szCs w:val="20"/>
          <w:lang w:eastAsia="zh-CN"/>
        </w:rPr>
        <w:t>Case where MR/LP-WUR cannot work simultaneously</w:t>
      </w:r>
    </w:p>
    <w:p w14:paraId="2F3350D5" w14:textId="77777777" w:rsidR="000E68E4" w:rsidRPr="0014410A" w:rsidRDefault="00F36F71">
      <w:pPr>
        <w:rPr>
          <w:rFonts w:ascii="Times New Roman" w:eastAsia="微软雅黑" w:hAnsi="Times New Roman"/>
          <w:b/>
          <w:bCs/>
          <w:iCs/>
          <w:szCs w:val="20"/>
          <w:lang w:val="en-GB" w:eastAsia="zh-CN"/>
        </w:rPr>
      </w:pPr>
      <w:r w:rsidRPr="0014410A">
        <w:rPr>
          <w:rFonts w:ascii="Times New Roman" w:eastAsia="微软雅黑" w:hAnsi="Times New Roman"/>
          <w:b/>
          <w:bCs/>
          <w:iCs/>
          <w:szCs w:val="20"/>
          <w:lang w:val="en-GB" w:eastAsia="zh-CN"/>
        </w:rPr>
        <w:t>Background</w:t>
      </w:r>
    </w:p>
    <w:tbl>
      <w:tblPr>
        <w:tblStyle w:val="afffc"/>
        <w:tblW w:w="0" w:type="auto"/>
        <w:tblLook w:val="04A0" w:firstRow="1" w:lastRow="0" w:firstColumn="1" w:lastColumn="0" w:noHBand="0" w:noVBand="1"/>
      </w:tblPr>
      <w:tblGrid>
        <w:gridCol w:w="8630"/>
      </w:tblGrid>
      <w:tr w:rsidR="000E68E4" w:rsidRPr="0014410A" w14:paraId="2F3350E7" w14:textId="77777777">
        <w:tc>
          <w:tcPr>
            <w:tcW w:w="8630" w:type="dxa"/>
          </w:tcPr>
          <w:p w14:paraId="2F3350D6" w14:textId="77777777" w:rsidR="000E68E4" w:rsidRPr="0014410A" w:rsidRDefault="00F36F71">
            <w:pPr>
              <w:adjustRightInd w:val="0"/>
              <w:snapToGrid w:val="0"/>
              <w:rPr>
                <w:rFonts w:ascii="Times New Roman" w:eastAsia="等线" w:hAnsi="Times New Roman"/>
                <w:b/>
                <w:bCs/>
                <w:szCs w:val="20"/>
                <w:lang w:eastAsia="zh-CN"/>
              </w:rPr>
            </w:pPr>
            <w:r w:rsidRPr="0014410A">
              <w:rPr>
                <w:rFonts w:ascii="Times New Roman" w:eastAsia="等线" w:hAnsi="Times New Roman"/>
                <w:b/>
                <w:bCs/>
                <w:szCs w:val="20"/>
                <w:lang w:eastAsia="zh-CN"/>
              </w:rPr>
              <w:t>Conclusion</w:t>
            </w:r>
          </w:p>
          <w:p w14:paraId="2F3350D7" w14:textId="77777777" w:rsidR="000E68E4" w:rsidRPr="0014410A" w:rsidRDefault="00F36F71">
            <w:pPr>
              <w:adjustRightInd w:val="0"/>
              <w:snapToGrid w:val="0"/>
              <w:rPr>
                <w:rFonts w:ascii="Times New Roman" w:eastAsia="等线" w:hAnsi="Times New Roman"/>
                <w:szCs w:val="20"/>
                <w:lang w:eastAsia="zh-CN"/>
              </w:rPr>
            </w:pPr>
            <w:r w:rsidRPr="0014410A">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2F3350D8" w14:textId="77777777" w:rsidR="000E68E4" w:rsidRPr="0014410A" w:rsidRDefault="00F36F71">
            <w:pPr>
              <w:adjustRightInd w:val="0"/>
              <w:snapToGrid w:val="0"/>
              <w:rPr>
                <w:rFonts w:ascii="Times New Roman" w:eastAsia="等线" w:hAnsi="Times New Roman"/>
                <w:szCs w:val="20"/>
                <w:highlight w:val="green"/>
                <w:lang w:eastAsia="zh-CN"/>
              </w:rPr>
            </w:pPr>
            <w:r w:rsidRPr="0014410A">
              <w:rPr>
                <w:rFonts w:ascii="Times New Roman" w:eastAsia="等线" w:hAnsi="Times New Roman"/>
                <w:szCs w:val="20"/>
                <w:highlight w:val="green"/>
                <w:lang w:eastAsia="zh-CN"/>
              </w:rPr>
              <w:t>Agreement (Made in RAN1#121)</w:t>
            </w:r>
          </w:p>
          <w:p w14:paraId="2F3350D9" w14:textId="77777777" w:rsidR="000E68E4" w:rsidRPr="0014410A" w:rsidRDefault="00F36F71">
            <w:pPr>
              <w:adjustRightInd w:val="0"/>
              <w:snapToGrid w:val="0"/>
              <w:rPr>
                <w:rFonts w:ascii="Times New Roman" w:eastAsia="等线" w:hAnsi="Times New Roman"/>
                <w:szCs w:val="20"/>
                <w:lang w:eastAsia="zh-CN"/>
              </w:rPr>
            </w:pPr>
            <w:r w:rsidRPr="0014410A">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2F3350DA" w14:textId="77777777" w:rsidR="000E68E4" w:rsidRPr="0014410A" w:rsidRDefault="00F36F71">
            <w:pPr>
              <w:numPr>
                <w:ilvl w:val="0"/>
                <w:numId w:val="28"/>
              </w:numPr>
              <w:adjustRightInd w:val="0"/>
              <w:snapToGrid w:val="0"/>
              <w:ind w:left="420"/>
              <w:rPr>
                <w:rFonts w:ascii="Times New Roman" w:eastAsia="等线" w:hAnsi="Times New Roman"/>
                <w:szCs w:val="20"/>
                <w:lang w:eastAsia="zh-CN"/>
              </w:rPr>
            </w:pPr>
            <w:r w:rsidRPr="0014410A">
              <w:rPr>
                <w:rFonts w:ascii="Times New Roman" w:eastAsia="等线" w:hAnsi="Times New Roman"/>
                <w:szCs w:val="20"/>
                <w:lang w:eastAsia="zh-CN"/>
              </w:rPr>
              <w:t>LR operation is the UE operation for LP-WUS monitoring</w:t>
            </w:r>
          </w:p>
          <w:p w14:paraId="2F3350DB" w14:textId="77777777" w:rsidR="000E68E4" w:rsidRPr="0014410A" w:rsidRDefault="00F36F71">
            <w:pPr>
              <w:numPr>
                <w:ilvl w:val="0"/>
                <w:numId w:val="28"/>
              </w:numPr>
              <w:adjustRightInd w:val="0"/>
              <w:snapToGrid w:val="0"/>
              <w:ind w:left="420"/>
              <w:rPr>
                <w:rFonts w:ascii="Times New Roman" w:eastAsia="等线" w:hAnsi="Times New Roman"/>
                <w:szCs w:val="20"/>
                <w:lang w:eastAsia="zh-CN"/>
              </w:rPr>
            </w:pPr>
            <w:r w:rsidRPr="0014410A">
              <w:rPr>
                <w:rFonts w:ascii="Times New Roman" w:eastAsia="等线" w:hAnsi="Times New Roman"/>
                <w:szCs w:val="20"/>
                <w:lang w:eastAsia="zh-CN"/>
              </w:rPr>
              <w:t>MR operation is the UE operation for all other NR signals/channels transmissions/receptions in connected mode</w:t>
            </w:r>
          </w:p>
          <w:p w14:paraId="2F3350DC" w14:textId="77777777" w:rsidR="000E68E4" w:rsidRPr="0014410A" w:rsidRDefault="000E68E4">
            <w:pPr>
              <w:adjustRightInd w:val="0"/>
              <w:snapToGrid w:val="0"/>
              <w:rPr>
                <w:rFonts w:ascii="Times New Roman" w:eastAsia="等线" w:hAnsi="Times New Roman"/>
                <w:b/>
                <w:bCs/>
                <w:szCs w:val="20"/>
                <w:lang w:eastAsia="zh-CN"/>
              </w:rPr>
            </w:pPr>
          </w:p>
          <w:p w14:paraId="2F3350DD" w14:textId="77777777" w:rsidR="000E68E4" w:rsidRPr="0014410A" w:rsidRDefault="00F36F71">
            <w:pPr>
              <w:adjustRightInd w:val="0"/>
              <w:snapToGrid w:val="0"/>
              <w:rPr>
                <w:rFonts w:ascii="Times New Roman" w:eastAsia="等线" w:hAnsi="Times New Roman"/>
                <w:b/>
                <w:bCs/>
                <w:szCs w:val="20"/>
                <w:lang w:eastAsia="zh-CN"/>
              </w:rPr>
            </w:pPr>
            <w:r w:rsidRPr="0014410A">
              <w:rPr>
                <w:rFonts w:ascii="Times New Roman" w:eastAsia="等线" w:hAnsi="Times New Roman"/>
                <w:b/>
                <w:bCs/>
                <w:szCs w:val="20"/>
                <w:lang w:eastAsia="zh-CN"/>
              </w:rPr>
              <w:t xml:space="preserve">Conclusion </w:t>
            </w:r>
          </w:p>
          <w:p w14:paraId="2F3350DE" w14:textId="77777777" w:rsidR="000E68E4" w:rsidRPr="0014410A" w:rsidRDefault="00F36F71">
            <w:pPr>
              <w:widowControl w:val="0"/>
              <w:adjustRightInd w:val="0"/>
              <w:snapToGrid w:val="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 xml:space="preserve">For RRC connected, for the case where the time gap in TDD UL/DL switching outside active time overlaps with LP-WUS MO, a UE may not monitor LP-WUS. </w:t>
            </w:r>
          </w:p>
          <w:p w14:paraId="2F3350DF" w14:textId="77777777" w:rsidR="000E68E4" w:rsidRPr="0014410A"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No specification changes.</w:t>
            </w:r>
          </w:p>
          <w:p w14:paraId="2F3350E0" w14:textId="77777777" w:rsidR="000E68E4" w:rsidRPr="0014410A" w:rsidRDefault="000E68E4">
            <w:pPr>
              <w:adjustRightInd w:val="0"/>
              <w:snapToGrid w:val="0"/>
              <w:rPr>
                <w:rFonts w:ascii="Times New Roman" w:eastAsia="等线" w:hAnsi="Times New Roman"/>
                <w:b/>
                <w:bCs/>
                <w:szCs w:val="20"/>
                <w:lang w:eastAsia="zh-CN"/>
              </w:rPr>
            </w:pPr>
          </w:p>
          <w:p w14:paraId="2F3350E1" w14:textId="77777777" w:rsidR="000E68E4" w:rsidRPr="0014410A" w:rsidRDefault="00F36F71">
            <w:pPr>
              <w:adjustRightInd w:val="0"/>
              <w:snapToGrid w:val="0"/>
              <w:rPr>
                <w:rFonts w:ascii="Times New Roman" w:eastAsia="等线" w:hAnsi="Times New Roman"/>
                <w:b/>
                <w:bCs/>
                <w:szCs w:val="20"/>
                <w:lang w:eastAsia="zh-CN"/>
              </w:rPr>
            </w:pPr>
            <w:r w:rsidRPr="0014410A">
              <w:rPr>
                <w:rFonts w:ascii="Times New Roman" w:eastAsia="等线" w:hAnsi="Times New Roman"/>
                <w:b/>
                <w:bCs/>
                <w:szCs w:val="20"/>
                <w:lang w:eastAsia="zh-CN"/>
              </w:rPr>
              <w:t>Conclusion</w:t>
            </w:r>
          </w:p>
          <w:p w14:paraId="2F3350E2" w14:textId="77777777" w:rsidR="000E68E4" w:rsidRPr="0014410A" w:rsidRDefault="00F36F71">
            <w:pPr>
              <w:widowControl w:val="0"/>
              <w:adjustRightInd w:val="0"/>
              <w:snapToGrid w:val="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2F3350E3" w14:textId="77777777" w:rsidR="000E68E4" w:rsidRPr="0014410A"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No specification changes.</w:t>
            </w:r>
          </w:p>
          <w:p w14:paraId="2F3350E4" w14:textId="77777777" w:rsidR="000E68E4" w:rsidRPr="0014410A" w:rsidRDefault="000E68E4">
            <w:pPr>
              <w:adjustRightInd w:val="0"/>
              <w:snapToGrid w:val="0"/>
              <w:rPr>
                <w:rFonts w:ascii="Times New Roman" w:eastAsia="等线" w:hAnsi="Times New Roman"/>
                <w:b/>
                <w:bCs/>
                <w:szCs w:val="20"/>
                <w:lang w:eastAsia="zh-CN"/>
              </w:rPr>
            </w:pPr>
          </w:p>
          <w:p w14:paraId="2F3350E5" w14:textId="77777777" w:rsidR="000E68E4" w:rsidRPr="0014410A" w:rsidRDefault="00F36F71">
            <w:pPr>
              <w:adjustRightInd w:val="0"/>
              <w:snapToGrid w:val="0"/>
              <w:rPr>
                <w:rFonts w:ascii="Times New Roman" w:eastAsia="等线" w:hAnsi="Times New Roman"/>
                <w:b/>
                <w:bCs/>
                <w:szCs w:val="20"/>
                <w:lang w:eastAsia="zh-CN"/>
              </w:rPr>
            </w:pPr>
            <w:r w:rsidRPr="0014410A">
              <w:rPr>
                <w:rFonts w:ascii="Times New Roman" w:eastAsia="等线" w:hAnsi="Times New Roman"/>
                <w:b/>
                <w:bCs/>
                <w:szCs w:val="20"/>
                <w:lang w:eastAsia="zh-CN"/>
              </w:rPr>
              <w:t>Conclusion</w:t>
            </w:r>
          </w:p>
          <w:p w14:paraId="2F3350E6" w14:textId="77777777" w:rsidR="000E68E4" w:rsidRPr="0014410A" w:rsidRDefault="00F36F71">
            <w:pPr>
              <w:widowControl w:val="0"/>
              <w:adjustRightInd w:val="0"/>
              <w:snapToGrid w:val="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tc>
      </w:tr>
    </w:tbl>
    <w:p w14:paraId="2F3350E8" w14:textId="77777777" w:rsidR="000E68E4" w:rsidRPr="0014410A" w:rsidRDefault="000E68E4">
      <w:pPr>
        <w:rPr>
          <w:rFonts w:ascii="Times New Roman" w:eastAsiaTheme="minorEastAsia" w:hAnsi="Times New Roman"/>
          <w:highlight w:val="yellow"/>
          <w:lang w:eastAsia="zh-CN"/>
        </w:rPr>
      </w:pPr>
    </w:p>
    <w:p w14:paraId="2F3350E9" w14:textId="77777777" w:rsidR="000E68E4" w:rsidRPr="0014410A" w:rsidRDefault="00F36F71">
      <w:pPr>
        <w:rPr>
          <w:rFonts w:ascii="Times New Roman" w:eastAsia="宋体" w:hAnsi="Times New Roman"/>
          <w:sz w:val="24"/>
          <w:lang w:eastAsia="zh-CN"/>
        </w:rPr>
      </w:pPr>
      <w:r w:rsidRPr="0014410A">
        <w:rPr>
          <w:rFonts w:ascii="Times New Roman" w:eastAsia="宋体" w:hAnsi="Times New Roman"/>
          <w:szCs w:val="20"/>
          <w:lang w:eastAsia="zh-CN"/>
        </w:rPr>
        <w:t xml:space="preserve">[HW] proposed to capture the case where UE is performing L1-RSRP/CSI measurement/reporting as LP_WUR/MR collision case. Following TP is proposed: </w:t>
      </w:r>
      <w:r w:rsidRPr="0014410A">
        <w:rPr>
          <w:rFonts w:ascii="Times New Roman" w:eastAsia="宋体" w:hAnsi="Times New Roman"/>
          <w:sz w:val="24"/>
          <w:lang w:eastAsia="zh-CN"/>
        </w:rPr>
        <w:t xml:space="preserve">  </w:t>
      </w:r>
    </w:p>
    <w:tbl>
      <w:tblPr>
        <w:tblW w:w="8986" w:type="dxa"/>
        <w:tblInd w:w="108" w:type="dxa"/>
        <w:tblLayout w:type="fixed"/>
        <w:tblCellMar>
          <w:left w:w="42" w:type="dxa"/>
          <w:right w:w="42" w:type="dxa"/>
        </w:tblCellMar>
        <w:tblLook w:val="04A0" w:firstRow="1" w:lastRow="0" w:firstColumn="1" w:lastColumn="0" w:noHBand="0" w:noVBand="1"/>
      </w:tblPr>
      <w:tblGrid>
        <w:gridCol w:w="2253"/>
        <w:gridCol w:w="6733"/>
      </w:tblGrid>
      <w:tr w:rsidR="000E68E4" w:rsidRPr="0014410A" w14:paraId="2F3350ED" w14:textId="77777777">
        <w:trPr>
          <w:trHeight w:val="323"/>
        </w:trPr>
        <w:tc>
          <w:tcPr>
            <w:tcW w:w="2253" w:type="dxa"/>
            <w:tcBorders>
              <w:top w:val="single" w:sz="4" w:space="0" w:color="auto"/>
              <w:left w:val="single" w:sz="4" w:space="0" w:color="auto"/>
              <w:bottom w:val="nil"/>
              <w:right w:val="nil"/>
            </w:tcBorders>
          </w:tcPr>
          <w:p w14:paraId="2F3350EA" w14:textId="77777777" w:rsidR="000E68E4" w:rsidRPr="0014410A" w:rsidRDefault="00F36F71">
            <w:pPr>
              <w:widowControl w:val="0"/>
              <w:tabs>
                <w:tab w:val="right" w:pos="2184"/>
              </w:tabs>
              <w:jc w:val="both"/>
              <w:rPr>
                <w:rFonts w:ascii="Times New Roman" w:eastAsia="MS Mincho" w:hAnsi="Times New Roman"/>
                <w:b/>
                <w:i/>
                <w:kern w:val="2"/>
                <w:szCs w:val="20"/>
                <w:lang w:eastAsia="zh-CN"/>
              </w:rPr>
            </w:pPr>
            <w:r w:rsidRPr="0014410A">
              <w:rPr>
                <w:rFonts w:ascii="Times New Roman" w:eastAsia="MS Mincho" w:hAnsi="Times New Roman"/>
                <w:b/>
                <w:i/>
                <w:kern w:val="2"/>
                <w:szCs w:val="20"/>
                <w:lang w:eastAsia="zh-CN"/>
              </w:rPr>
              <w:t>Reason for change:</w:t>
            </w:r>
          </w:p>
        </w:tc>
        <w:tc>
          <w:tcPr>
            <w:tcW w:w="6733" w:type="dxa"/>
            <w:tcBorders>
              <w:top w:val="single" w:sz="4" w:space="0" w:color="auto"/>
              <w:left w:val="nil"/>
              <w:bottom w:val="nil"/>
              <w:right w:val="single" w:sz="4" w:space="0" w:color="auto"/>
            </w:tcBorders>
            <w:shd w:val="clear" w:color="auto" w:fill="FFFF7F"/>
          </w:tcPr>
          <w:p w14:paraId="2F3350EB" w14:textId="77777777" w:rsidR="000E68E4" w:rsidRPr="0014410A" w:rsidRDefault="00F36F71">
            <w:pPr>
              <w:widowControl w:val="0"/>
              <w:spacing w:afterLines="50" w:after="120"/>
              <w:jc w:val="both"/>
              <w:rPr>
                <w:rFonts w:ascii="Times New Roman" w:eastAsia="等线" w:hAnsi="Times New Roman"/>
                <w:szCs w:val="20"/>
                <w:lang w:eastAsia="zh-CN"/>
              </w:rPr>
            </w:pPr>
            <w:r w:rsidRPr="0014410A">
              <w:rPr>
                <w:rFonts w:ascii="Times New Roman" w:eastAsia="等线" w:hAnsi="Times New Roman"/>
                <w:szCs w:val="20"/>
                <w:lang w:eastAsia="zh-CN"/>
              </w:rPr>
              <w:t>RAN1 has agreed that RAN1 assumes that UE is not able to operate LR and MR simultaneously in Rel-19. In RAN2 spec, the collision cases for active-time, measurement gaps, MUSIM gaps, BWP switching, and BFR are specified.</w:t>
            </w:r>
          </w:p>
          <w:p w14:paraId="2F3350EC" w14:textId="77777777" w:rsidR="000E68E4" w:rsidRPr="0014410A" w:rsidRDefault="00F36F71">
            <w:pPr>
              <w:widowControl w:val="0"/>
              <w:spacing w:afterLines="50" w:after="120"/>
              <w:jc w:val="both"/>
              <w:rPr>
                <w:rFonts w:ascii="Times New Roman" w:eastAsia="MS Mincho" w:hAnsi="Times New Roman"/>
                <w:kern w:val="2"/>
                <w:szCs w:val="20"/>
                <w:lang w:eastAsia="zh-CN"/>
              </w:rPr>
            </w:pPr>
            <w:r w:rsidRPr="0014410A">
              <w:rPr>
                <w:rFonts w:ascii="Times New Roman" w:eastAsia="等线" w:hAnsi="Times New Roman"/>
                <w:szCs w:val="20"/>
                <w:lang w:eastAsia="zh-CN"/>
              </w:rPr>
              <w:t>However, the case when UE is performing L1-RSRP/CSI measurement/reporting is missing.</w:t>
            </w:r>
          </w:p>
        </w:tc>
      </w:tr>
      <w:tr w:rsidR="000E68E4" w:rsidRPr="0014410A" w14:paraId="2F3350F0" w14:textId="77777777">
        <w:trPr>
          <w:trHeight w:val="40"/>
        </w:trPr>
        <w:tc>
          <w:tcPr>
            <w:tcW w:w="2253" w:type="dxa"/>
            <w:tcBorders>
              <w:top w:val="nil"/>
              <w:left w:val="single" w:sz="4" w:space="0" w:color="auto"/>
              <w:bottom w:val="nil"/>
              <w:right w:val="nil"/>
            </w:tcBorders>
          </w:tcPr>
          <w:p w14:paraId="2F3350EE" w14:textId="77777777" w:rsidR="000E68E4" w:rsidRPr="0014410A" w:rsidRDefault="000E68E4">
            <w:pPr>
              <w:widowControl w:val="0"/>
              <w:jc w:val="both"/>
              <w:rPr>
                <w:rFonts w:ascii="Times New Roman" w:eastAsia="MS Mincho" w:hAnsi="Times New Roman"/>
                <w:b/>
                <w:i/>
                <w:kern w:val="2"/>
                <w:szCs w:val="20"/>
                <w:lang w:eastAsia="zh-CN"/>
              </w:rPr>
            </w:pPr>
          </w:p>
        </w:tc>
        <w:tc>
          <w:tcPr>
            <w:tcW w:w="6733" w:type="dxa"/>
            <w:tcBorders>
              <w:top w:val="nil"/>
              <w:left w:val="nil"/>
              <w:bottom w:val="nil"/>
              <w:right w:val="single" w:sz="4" w:space="0" w:color="auto"/>
            </w:tcBorders>
          </w:tcPr>
          <w:p w14:paraId="2F3350EF" w14:textId="77777777" w:rsidR="000E68E4" w:rsidRPr="0014410A" w:rsidRDefault="000E68E4">
            <w:pPr>
              <w:widowControl w:val="0"/>
              <w:jc w:val="both"/>
              <w:rPr>
                <w:rFonts w:ascii="Times New Roman" w:eastAsia="MS Mincho" w:hAnsi="Times New Roman"/>
                <w:kern w:val="2"/>
                <w:szCs w:val="20"/>
                <w:lang w:eastAsia="zh-CN"/>
              </w:rPr>
            </w:pPr>
          </w:p>
        </w:tc>
      </w:tr>
      <w:tr w:rsidR="000E68E4" w:rsidRPr="0014410A" w14:paraId="2F3350F3" w14:textId="77777777">
        <w:trPr>
          <w:trHeight w:val="137"/>
        </w:trPr>
        <w:tc>
          <w:tcPr>
            <w:tcW w:w="2253" w:type="dxa"/>
            <w:tcBorders>
              <w:top w:val="nil"/>
              <w:left w:val="single" w:sz="4" w:space="0" w:color="auto"/>
              <w:bottom w:val="nil"/>
              <w:right w:val="nil"/>
            </w:tcBorders>
          </w:tcPr>
          <w:p w14:paraId="2F3350F1" w14:textId="77777777" w:rsidR="000E68E4" w:rsidRPr="0014410A" w:rsidRDefault="00F36F71">
            <w:pPr>
              <w:widowControl w:val="0"/>
              <w:tabs>
                <w:tab w:val="right" w:pos="2184"/>
              </w:tabs>
              <w:jc w:val="both"/>
              <w:rPr>
                <w:rFonts w:ascii="Times New Roman" w:eastAsia="MS Mincho" w:hAnsi="Times New Roman"/>
                <w:b/>
                <w:i/>
                <w:kern w:val="2"/>
                <w:szCs w:val="20"/>
                <w:lang w:eastAsia="zh-CN"/>
              </w:rPr>
            </w:pPr>
            <w:r w:rsidRPr="0014410A">
              <w:rPr>
                <w:rFonts w:ascii="Times New Roman" w:eastAsia="MS Mincho" w:hAnsi="Times New Roman"/>
                <w:b/>
                <w:i/>
                <w:kern w:val="2"/>
                <w:szCs w:val="20"/>
                <w:lang w:eastAsia="zh-CN"/>
              </w:rPr>
              <w:t>Summary of change:</w:t>
            </w:r>
          </w:p>
        </w:tc>
        <w:tc>
          <w:tcPr>
            <w:tcW w:w="6733" w:type="dxa"/>
            <w:tcBorders>
              <w:top w:val="nil"/>
              <w:left w:val="nil"/>
              <w:bottom w:val="nil"/>
              <w:right w:val="single" w:sz="4" w:space="0" w:color="auto"/>
            </w:tcBorders>
            <w:shd w:val="clear" w:color="auto" w:fill="FFFF7F"/>
          </w:tcPr>
          <w:p w14:paraId="2F3350F2" w14:textId="77777777" w:rsidR="000E68E4" w:rsidRPr="0014410A" w:rsidRDefault="00F36F71">
            <w:pPr>
              <w:widowControl w:val="0"/>
              <w:spacing w:afterLines="50" w:after="120"/>
              <w:jc w:val="both"/>
              <w:rPr>
                <w:rFonts w:ascii="Times New Roman" w:eastAsia="等线" w:hAnsi="Times New Roman"/>
                <w:szCs w:val="20"/>
                <w:lang w:eastAsia="zh-CN"/>
              </w:rPr>
            </w:pPr>
            <w:r w:rsidRPr="0014410A">
              <w:rPr>
                <w:rFonts w:ascii="Times New Roman" w:eastAsia="等线" w:hAnsi="Times New Roman"/>
                <w:szCs w:val="20"/>
                <w:lang w:eastAsia="zh-CN"/>
              </w:rPr>
              <w:t xml:space="preserve">Add the description to reflect ‘UE is not required to monitor LP-WUS in the symbols where UE receives CSI-RS or report CSI if the UE is configured </w:t>
            </w:r>
            <w:r w:rsidRPr="0014410A">
              <w:rPr>
                <w:rFonts w:ascii="Times New Roman" w:eastAsia="宋体" w:hAnsi="Times New Roman"/>
                <w:szCs w:val="20"/>
                <w:lang w:eastAsia="zh-CN"/>
              </w:rPr>
              <w:t xml:space="preserve">by higher layer parameter </w:t>
            </w:r>
            <w:proofErr w:type="spellStart"/>
            <w:r w:rsidRPr="0014410A">
              <w:rPr>
                <w:rFonts w:ascii="Times New Roman" w:eastAsia="宋体" w:hAnsi="Times New Roman"/>
                <w:i/>
                <w:iCs/>
                <w:szCs w:val="20"/>
                <w:lang w:eastAsia="zh-CN"/>
              </w:rPr>
              <w:t>ps-TransmitOtherPeriodicCSI</w:t>
            </w:r>
            <w:proofErr w:type="spellEnd"/>
            <w:r w:rsidRPr="0014410A">
              <w:rPr>
                <w:rFonts w:ascii="Times New Roman" w:eastAsia="宋体" w:hAnsi="Times New Roman"/>
                <w:szCs w:val="20"/>
                <w:lang w:eastAsia="zh-CN"/>
              </w:rPr>
              <w:t xml:space="preserve"> or</w:t>
            </w:r>
            <w:r w:rsidRPr="0014410A">
              <w:rPr>
                <w:rFonts w:ascii="Times New Roman" w:eastAsia="宋体" w:hAnsi="Times New Roman"/>
                <w:i/>
                <w:iCs/>
                <w:szCs w:val="20"/>
                <w:lang w:eastAsia="zh-CN"/>
              </w:rPr>
              <w:t xml:space="preserve"> </w:t>
            </w:r>
            <w:proofErr w:type="spellStart"/>
            <w:r w:rsidRPr="0014410A">
              <w:rPr>
                <w:rFonts w:ascii="Times New Roman" w:eastAsia="宋体" w:hAnsi="Times New Roman"/>
                <w:i/>
                <w:iCs/>
                <w:szCs w:val="20"/>
                <w:lang w:eastAsia="zh-CN"/>
              </w:rPr>
              <w:t>lpwus-TransmitOtherPeriodicCSI</w:t>
            </w:r>
            <w:proofErr w:type="spellEnd"/>
            <w:r w:rsidRPr="0014410A">
              <w:rPr>
                <w:rFonts w:ascii="Times New Roman" w:eastAsia="等线" w:hAnsi="Times New Roman"/>
                <w:szCs w:val="20"/>
                <w:lang w:eastAsia="zh-CN"/>
              </w:rPr>
              <w:t>’ in TS38.213.</w:t>
            </w:r>
          </w:p>
        </w:tc>
      </w:tr>
      <w:tr w:rsidR="000E68E4" w:rsidRPr="0014410A" w14:paraId="2F3350F6" w14:textId="77777777">
        <w:trPr>
          <w:trHeight w:val="40"/>
        </w:trPr>
        <w:tc>
          <w:tcPr>
            <w:tcW w:w="2253" w:type="dxa"/>
            <w:tcBorders>
              <w:top w:val="nil"/>
              <w:left w:val="single" w:sz="4" w:space="0" w:color="auto"/>
              <w:bottom w:val="nil"/>
              <w:right w:val="nil"/>
            </w:tcBorders>
          </w:tcPr>
          <w:p w14:paraId="2F3350F4" w14:textId="77777777" w:rsidR="000E68E4" w:rsidRPr="0014410A" w:rsidRDefault="000E68E4">
            <w:pPr>
              <w:widowControl w:val="0"/>
              <w:jc w:val="both"/>
              <w:rPr>
                <w:rFonts w:ascii="Times New Roman" w:eastAsia="MS Mincho" w:hAnsi="Times New Roman"/>
                <w:b/>
                <w:i/>
                <w:kern w:val="2"/>
                <w:szCs w:val="20"/>
                <w:lang w:eastAsia="zh-CN"/>
              </w:rPr>
            </w:pPr>
          </w:p>
        </w:tc>
        <w:tc>
          <w:tcPr>
            <w:tcW w:w="6733" w:type="dxa"/>
            <w:tcBorders>
              <w:top w:val="nil"/>
              <w:left w:val="nil"/>
              <w:bottom w:val="nil"/>
              <w:right w:val="single" w:sz="4" w:space="0" w:color="auto"/>
            </w:tcBorders>
          </w:tcPr>
          <w:p w14:paraId="2F3350F5" w14:textId="77777777" w:rsidR="000E68E4" w:rsidRPr="0014410A" w:rsidRDefault="000E68E4">
            <w:pPr>
              <w:widowControl w:val="0"/>
              <w:jc w:val="both"/>
              <w:rPr>
                <w:rFonts w:ascii="Times New Roman" w:eastAsia="等线" w:hAnsi="Times New Roman"/>
                <w:szCs w:val="20"/>
                <w:lang w:eastAsia="zh-CN"/>
              </w:rPr>
            </w:pPr>
          </w:p>
        </w:tc>
      </w:tr>
      <w:tr w:rsidR="000E68E4" w:rsidRPr="0014410A" w14:paraId="2F3350F9" w14:textId="77777777">
        <w:trPr>
          <w:trHeight w:val="194"/>
        </w:trPr>
        <w:tc>
          <w:tcPr>
            <w:tcW w:w="2253" w:type="dxa"/>
            <w:tcBorders>
              <w:top w:val="nil"/>
              <w:left w:val="single" w:sz="4" w:space="0" w:color="auto"/>
              <w:bottom w:val="nil"/>
              <w:right w:val="nil"/>
            </w:tcBorders>
          </w:tcPr>
          <w:p w14:paraId="2F3350F7" w14:textId="77777777" w:rsidR="000E68E4" w:rsidRPr="0014410A" w:rsidRDefault="00F36F71">
            <w:pPr>
              <w:widowControl w:val="0"/>
              <w:tabs>
                <w:tab w:val="right" w:pos="2184"/>
              </w:tabs>
              <w:rPr>
                <w:rFonts w:ascii="Times New Roman" w:eastAsia="MS Mincho" w:hAnsi="Times New Roman"/>
                <w:b/>
                <w:i/>
                <w:kern w:val="2"/>
                <w:szCs w:val="20"/>
                <w:lang w:eastAsia="zh-CN"/>
              </w:rPr>
            </w:pPr>
            <w:r w:rsidRPr="0014410A">
              <w:rPr>
                <w:rFonts w:ascii="Times New Roman" w:eastAsia="MS Mincho" w:hAnsi="Times New Roman"/>
                <w:b/>
                <w:i/>
                <w:kern w:val="2"/>
                <w:szCs w:val="20"/>
                <w:lang w:eastAsia="zh-CN"/>
              </w:rPr>
              <w:t>Consequences if not approved:</w:t>
            </w:r>
          </w:p>
        </w:tc>
        <w:tc>
          <w:tcPr>
            <w:tcW w:w="6733" w:type="dxa"/>
            <w:tcBorders>
              <w:top w:val="nil"/>
              <w:left w:val="nil"/>
              <w:bottom w:val="nil"/>
              <w:right w:val="single" w:sz="4" w:space="0" w:color="auto"/>
            </w:tcBorders>
            <w:shd w:val="clear" w:color="auto" w:fill="FFFF7F"/>
          </w:tcPr>
          <w:p w14:paraId="2F3350F8" w14:textId="77777777" w:rsidR="000E68E4" w:rsidRPr="0014410A" w:rsidRDefault="00F36F71">
            <w:pPr>
              <w:overflowPunct w:val="0"/>
              <w:autoSpaceDE w:val="0"/>
              <w:autoSpaceDN w:val="0"/>
              <w:adjustRightInd w:val="0"/>
              <w:snapToGrid w:val="0"/>
              <w:jc w:val="both"/>
              <w:rPr>
                <w:rFonts w:ascii="Times New Roman" w:eastAsia="等线" w:hAnsi="Times New Roman"/>
                <w:szCs w:val="20"/>
                <w:lang w:eastAsia="zh-CN"/>
              </w:rPr>
            </w:pPr>
            <w:r w:rsidRPr="0014410A">
              <w:rPr>
                <w:rFonts w:ascii="Times New Roman" w:eastAsia="等线" w:hAnsi="Times New Roman"/>
                <w:szCs w:val="20"/>
                <w:lang w:eastAsia="zh-CN"/>
              </w:rPr>
              <w:t xml:space="preserve">The UE </w:t>
            </w:r>
            <w:proofErr w:type="spellStart"/>
            <w:r w:rsidRPr="0014410A">
              <w:rPr>
                <w:rFonts w:ascii="Times New Roman" w:eastAsia="等线" w:hAnsi="Times New Roman"/>
                <w:szCs w:val="20"/>
                <w:lang w:eastAsia="zh-CN"/>
              </w:rPr>
              <w:t>behaviour</w:t>
            </w:r>
            <w:proofErr w:type="spellEnd"/>
            <w:r w:rsidRPr="0014410A">
              <w:rPr>
                <w:rFonts w:ascii="Times New Roman" w:eastAsia="等线" w:hAnsi="Times New Roman"/>
                <w:szCs w:val="20"/>
                <w:lang w:eastAsia="zh-CN"/>
              </w:rPr>
              <w:t xml:space="preserve"> is not clear. It may be misunderstood that the UE is required to monitor LP-WUS in the symbols where UE receives CSI-RS or report CSI.</w:t>
            </w:r>
          </w:p>
        </w:tc>
      </w:tr>
      <w:tr w:rsidR="000E68E4" w:rsidRPr="0014410A" w14:paraId="2F335101" w14:textId="77777777">
        <w:trPr>
          <w:trHeight w:val="2963"/>
        </w:trPr>
        <w:tc>
          <w:tcPr>
            <w:tcW w:w="8986" w:type="dxa"/>
            <w:gridSpan w:val="2"/>
            <w:tcBorders>
              <w:top w:val="nil"/>
              <w:left w:val="single" w:sz="4" w:space="0" w:color="auto"/>
              <w:bottom w:val="single" w:sz="4" w:space="0" w:color="auto"/>
              <w:right w:val="single" w:sz="4" w:space="0" w:color="auto"/>
            </w:tcBorders>
          </w:tcPr>
          <w:p w14:paraId="2F3350FA" w14:textId="77777777" w:rsidR="000E68E4" w:rsidRPr="0014410A" w:rsidRDefault="000E68E4">
            <w:pPr>
              <w:overflowPunct w:val="0"/>
              <w:autoSpaceDE w:val="0"/>
              <w:autoSpaceDN w:val="0"/>
              <w:adjustRightInd w:val="0"/>
              <w:snapToGrid w:val="0"/>
              <w:jc w:val="both"/>
              <w:rPr>
                <w:rFonts w:ascii="Times New Roman" w:eastAsia="宋体" w:hAnsi="Times New Roman"/>
                <w:szCs w:val="20"/>
                <w:lang w:eastAsia="zh-CN"/>
              </w:rPr>
            </w:pPr>
          </w:p>
          <w:p w14:paraId="2F3350FB" w14:textId="77777777" w:rsidR="000E68E4" w:rsidRPr="0014410A" w:rsidRDefault="00F36F71">
            <w:pPr>
              <w:autoSpaceDE w:val="0"/>
              <w:autoSpaceDN w:val="0"/>
              <w:adjustRightInd w:val="0"/>
              <w:snapToGrid w:val="0"/>
              <w:spacing w:after="120"/>
              <w:jc w:val="cente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 Unchanged parts are omitted ***</w:t>
            </w:r>
          </w:p>
          <w:p w14:paraId="2F3350FC" w14:textId="77777777" w:rsidR="000E68E4" w:rsidRPr="0014410A" w:rsidRDefault="00F36F71">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sidRPr="0014410A">
              <w:rPr>
                <w:rFonts w:ascii="Times New Roman" w:eastAsia="宋体" w:hAnsi="Times New Roman"/>
                <w:szCs w:val="20"/>
                <w:lang w:eastAsia="zh-CN"/>
              </w:rPr>
              <w:t>10.4D</w:t>
            </w:r>
            <w:r w:rsidRPr="0014410A">
              <w:rPr>
                <w:rFonts w:ascii="Times New Roman" w:eastAsia="宋体" w:hAnsi="Times New Roman"/>
                <w:szCs w:val="20"/>
                <w:lang w:eastAsia="zh-CN"/>
              </w:rPr>
              <w:tab/>
              <w:t>PDCCH monitoring activation by WUS in RRC_CONNECTED</w:t>
            </w:r>
          </w:p>
          <w:p w14:paraId="2F3350FD" w14:textId="77777777" w:rsidR="000E68E4" w:rsidRPr="0014410A" w:rsidRDefault="00F36F71">
            <w:pPr>
              <w:autoSpaceDE w:val="0"/>
              <w:autoSpaceDN w:val="0"/>
              <w:adjustRightInd w:val="0"/>
              <w:snapToGrid w:val="0"/>
              <w:spacing w:after="120"/>
              <w:jc w:val="center"/>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 Unchanged parts are omitted ***</w:t>
            </w:r>
          </w:p>
          <w:p w14:paraId="2F3350FE" w14:textId="77777777" w:rsidR="000E68E4" w:rsidRPr="0014410A" w:rsidRDefault="00F36F71">
            <w:pPr>
              <w:autoSpaceDE w:val="0"/>
              <w:autoSpaceDN w:val="0"/>
              <w:adjustRightInd w:val="0"/>
              <w:snapToGrid w:val="0"/>
              <w:spacing w:after="180"/>
              <w:jc w:val="both"/>
              <w:rPr>
                <w:rFonts w:ascii="Times New Roman" w:eastAsia="宋体" w:hAnsi="Times New Roman"/>
                <w:szCs w:val="20"/>
                <w:lang w:eastAsia="zh-CN"/>
              </w:rPr>
            </w:pPr>
            <w:r w:rsidRPr="0014410A">
              <w:rPr>
                <w:rFonts w:ascii="Times New Roman" w:eastAsia="宋体" w:hAnsi="Times New Roman"/>
                <w:szCs w:val="20"/>
                <w:lang w:eastAsia="zh-CN"/>
              </w:rPr>
              <w:t>A WUS monitoring occasion is over a first number of symbols, provided by</w:t>
            </w:r>
            <w:r w:rsidRPr="0014410A">
              <w:rPr>
                <w:rFonts w:ascii="Times New Roman" w:eastAsia="宋体" w:hAnsi="Times New Roman"/>
                <w:i/>
                <w:szCs w:val="20"/>
                <w:lang w:eastAsia="zh-CN"/>
              </w:rPr>
              <w:t xml:space="preserve"> </w:t>
            </w:r>
            <w:proofErr w:type="spellStart"/>
            <w:r w:rsidRPr="0014410A">
              <w:rPr>
                <w:rFonts w:ascii="Times New Roman" w:eastAsia="宋体" w:hAnsi="Times New Roman"/>
                <w:i/>
                <w:szCs w:val="20"/>
                <w:lang w:eastAsia="zh-CN"/>
              </w:rPr>
              <w:t>WUS_NominalMO_duration_CONNECTED</w:t>
            </w:r>
            <w:proofErr w:type="spellEnd"/>
            <w:r w:rsidRPr="0014410A">
              <w:rPr>
                <w:rFonts w:ascii="Times New Roman" w:eastAsia="宋体" w:hAnsi="Times New Roman"/>
                <w:szCs w:val="20"/>
                <w:lang w:eastAsia="zh-CN"/>
              </w:rPr>
              <w:t>. If a number of available symbols for the UE to monitor WUS in a WUS monitoring occasion is smaller than a second number of symbols, provided by</w:t>
            </w:r>
            <w:r w:rsidRPr="0014410A">
              <w:rPr>
                <w:rFonts w:ascii="Times New Roman" w:eastAsia="宋体" w:hAnsi="Times New Roman"/>
                <w:i/>
                <w:szCs w:val="20"/>
                <w:lang w:eastAsia="zh-CN"/>
              </w:rPr>
              <w:t xml:space="preserve"> </w:t>
            </w:r>
            <w:proofErr w:type="spellStart"/>
            <w:r w:rsidRPr="0014410A">
              <w:rPr>
                <w:rFonts w:ascii="Times New Roman" w:eastAsia="宋体" w:hAnsi="Times New Roman"/>
                <w:i/>
                <w:szCs w:val="20"/>
                <w:lang w:eastAsia="zh-CN"/>
              </w:rPr>
              <w:t>WUS_ActualMO_duration_CONNECTED</w:t>
            </w:r>
            <w:proofErr w:type="spellEnd"/>
            <w:r w:rsidRPr="0014410A">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sidRPr="0014410A">
              <w:rPr>
                <w:rFonts w:ascii="Times New Roman" w:eastAsia="宋体" w:hAnsi="Times New Roman"/>
                <w:i/>
                <w:szCs w:val="20"/>
                <w:lang w:eastAsia="zh-CN"/>
              </w:rPr>
              <w:t>WUS_ActualMO_duration_CONNECTED</w:t>
            </w:r>
            <w:proofErr w:type="spellEnd"/>
            <w:r w:rsidRPr="0014410A">
              <w:rPr>
                <w:rFonts w:ascii="Times New Roman" w:eastAsia="宋体" w:hAnsi="Times New Roman"/>
                <w:szCs w:val="20"/>
                <w:lang w:eastAsia="zh-CN"/>
              </w:rPr>
              <w:t xml:space="preserve"> symbols in the WUS monitoring occasion. </w:t>
            </w:r>
          </w:p>
          <w:p w14:paraId="2F3350FF" w14:textId="77777777" w:rsidR="000E68E4" w:rsidRPr="0014410A" w:rsidRDefault="00F36F71">
            <w:pPr>
              <w:autoSpaceDE w:val="0"/>
              <w:autoSpaceDN w:val="0"/>
              <w:adjustRightInd w:val="0"/>
              <w:snapToGrid w:val="0"/>
              <w:spacing w:after="180"/>
              <w:jc w:val="both"/>
              <w:rPr>
                <w:rFonts w:ascii="Times New Roman" w:eastAsia="宋体" w:hAnsi="Times New Roman"/>
                <w:color w:val="FF0000"/>
                <w:szCs w:val="20"/>
                <w:lang w:eastAsia="zh-CN"/>
              </w:rPr>
            </w:pPr>
            <w:r w:rsidRPr="0014410A">
              <w:rPr>
                <w:rFonts w:ascii="Times New Roman" w:eastAsia="宋体" w:hAnsi="Times New Roman"/>
                <w:color w:val="FF0000"/>
                <w:szCs w:val="20"/>
                <w:lang w:eastAsia="zh-CN"/>
              </w:rPr>
              <w:t xml:space="preserve">A UE is not required to monitor WUS in the symbols where the UE receives CSI-RS or report CSI if </w:t>
            </w:r>
            <w:r w:rsidRPr="0014410A">
              <w:rPr>
                <w:rFonts w:ascii="Times New Roman" w:eastAsia="等线" w:hAnsi="Times New Roman"/>
                <w:color w:val="FF0000"/>
                <w:szCs w:val="20"/>
                <w:lang w:eastAsia="zh-CN"/>
              </w:rPr>
              <w:t xml:space="preserve">the UE is configured </w:t>
            </w:r>
            <w:r w:rsidRPr="0014410A">
              <w:rPr>
                <w:rFonts w:ascii="Times New Roman" w:eastAsia="宋体" w:hAnsi="Times New Roman"/>
                <w:color w:val="FF0000"/>
                <w:szCs w:val="20"/>
                <w:lang w:eastAsia="zh-CN"/>
              </w:rPr>
              <w:t xml:space="preserve">by higher layer parameter </w:t>
            </w:r>
            <w:proofErr w:type="spellStart"/>
            <w:r w:rsidRPr="0014410A">
              <w:rPr>
                <w:rFonts w:ascii="Times New Roman" w:eastAsia="宋体" w:hAnsi="Times New Roman"/>
                <w:i/>
                <w:iCs/>
                <w:color w:val="FF0000"/>
                <w:szCs w:val="20"/>
                <w:lang w:eastAsia="zh-CN"/>
              </w:rPr>
              <w:t>ps-TransmitOtherPeriodicCSI</w:t>
            </w:r>
            <w:proofErr w:type="spellEnd"/>
            <w:r w:rsidRPr="0014410A">
              <w:rPr>
                <w:rFonts w:ascii="Times New Roman" w:eastAsia="宋体" w:hAnsi="Times New Roman"/>
                <w:color w:val="FF0000"/>
                <w:szCs w:val="20"/>
                <w:lang w:eastAsia="zh-CN"/>
              </w:rPr>
              <w:t xml:space="preserve"> or</w:t>
            </w:r>
            <w:r w:rsidRPr="0014410A">
              <w:rPr>
                <w:rFonts w:ascii="Times New Roman" w:eastAsia="宋体" w:hAnsi="Times New Roman"/>
                <w:i/>
                <w:iCs/>
                <w:color w:val="FF0000"/>
                <w:szCs w:val="20"/>
                <w:lang w:eastAsia="zh-CN"/>
              </w:rPr>
              <w:t xml:space="preserve"> </w:t>
            </w:r>
            <w:proofErr w:type="spellStart"/>
            <w:r w:rsidRPr="0014410A">
              <w:rPr>
                <w:rFonts w:ascii="Times New Roman" w:eastAsia="宋体" w:hAnsi="Times New Roman"/>
                <w:i/>
                <w:iCs/>
                <w:color w:val="FF0000"/>
                <w:szCs w:val="20"/>
                <w:lang w:eastAsia="zh-CN"/>
              </w:rPr>
              <w:t>lpwus-TransmitOtherPeriodicCSI</w:t>
            </w:r>
            <w:proofErr w:type="spellEnd"/>
            <w:r w:rsidRPr="0014410A">
              <w:rPr>
                <w:rFonts w:ascii="Times New Roman" w:eastAsia="宋体" w:hAnsi="Times New Roman"/>
                <w:color w:val="FF0000"/>
                <w:szCs w:val="20"/>
                <w:lang w:eastAsia="zh-CN"/>
              </w:rPr>
              <w:t>.</w:t>
            </w:r>
          </w:p>
          <w:p w14:paraId="2F335100" w14:textId="77777777" w:rsidR="000E68E4" w:rsidRPr="0014410A" w:rsidRDefault="00F36F71">
            <w:pPr>
              <w:autoSpaceDE w:val="0"/>
              <w:autoSpaceDN w:val="0"/>
              <w:adjustRightInd w:val="0"/>
              <w:snapToGrid w:val="0"/>
              <w:spacing w:after="120"/>
              <w:jc w:val="center"/>
              <w:rPr>
                <w:rFonts w:ascii="Times New Roman" w:eastAsia="宋体" w:hAnsi="Times New Roman"/>
                <w:szCs w:val="20"/>
                <w:lang w:eastAsia="zh-CN"/>
              </w:rPr>
            </w:pPr>
            <w:r w:rsidRPr="0014410A">
              <w:rPr>
                <w:rFonts w:ascii="Times New Roman" w:eastAsia="宋体" w:hAnsi="Times New Roman"/>
                <w:color w:val="FF0000"/>
                <w:szCs w:val="20"/>
                <w:lang w:eastAsia="zh-CN"/>
              </w:rPr>
              <w:t>*** Unchanged parts are omitted ***</w:t>
            </w:r>
          </w:p>
        </w:tc>
      </w:tr>
    </w:tbl>
    <w:p w14:paraId="2F335102" w14:textId="77777777" w:rsidR="000E68E4" w:rsidRPr="0014410A" w:rsidRDefault="000E68E4">
      <w:pPr>
        <w:spacing w:after="180"/>
        <w:rPr>
          <w:rFonts w:ascii="Times New Roman" w:eastAsia="宋体" w:hAnsi="Times New Roman"/>
          <w:sz w:val="24"/>
          <w:lang w:eastAsia="zh-CN"/>
        </w:rPr>
      </w:pPr>
    </w:p>
    <w:p w14:paraId="2F335103" w14:textId="77777777" w:rsidR="000E68E4" w:rsidRPr="0014410A" w:rsidRDefault="00F36F71">
      <w:pPr>
        <w:spacing w:after="180"/>
        <w:rPr>
          <w:rFonts w:ascii="Times New Roman" w:eastAsia="微软雅黑" w:hAnsi="Times New Roman"/>
          <w:b/>
          <w:bCs/>
          <w:iCs/>
          <w:szCs w:val="20"/>
          <w:lang w:val="en-GB" w:eastAsia="zh-CN"/>
        </w:rPr>
      </w:pPr>
      <w:r w:rsidRPr="0014410A">
        <w:rPr>
          <w:rFonts w:ascii="Times New Roman" w:eastAsia="微软雅黑" w:hAnsi="Times New Roman"/>
          <w:b/>
          <w:bCs/>
          <w:iCs/>
          <w:szCs w:val="20"/>
          <w:lang w:val="en-GB" w:eastAsia="zh-CN"/>
        </w:rPr>
        <w:t>From FL: Based on last meeting’s conclusion as below, no specification change is required.</w:t>
      </w:r>
    </w:p>
    <w:p w14:paraId="2F335104" w14:textId="77777777" w:rsidR="000E68E4" w:rsidRPr="0014410A" w:rsidRDefault="00F36F71">
      <w:pPr>
        <w:adjustRightInd w:val="0"/>
        <w:snapToGrid w:val="0"/>
        <w:rPr>
          <w:rFonts w:ascii="Times New Roman" w:eastAsia="微软雅黑" w:hAnsi="Times New Roman"/>
          <w:b/>
          <w:bCs/>
          <w:iCs/>
          <w:szCs w:val="20"/>
          <w:lang w:val="en-GB" w:eastAsia="zh-CN"/>
        </w:rPr>
      </w:pPr>
      <w:r w:rsidRPr="0014410A">
        <w:rPr>
          <w:rFonts w:ascii="Times New Roman" w:eastAsia="微软雅黑" w:hAnsi="Times New Roman"/>
          <w:b/>
          <w:bCs/>
          <w:iCs/>
          <w:szCs w:val="20"/>
          <w:lang w:val="en-GB" w:eastAsia="zh-CN"/>
        </w:rPr>
        <w:t>Conclusion@RAN1#123 meeting</w:t>
      </w:r>
    </w:p>
    <w:p w14:paraId="2F335105" w14:textId="77777777" w:rsidR="000E68E4" w:rsidRPr="0014410A" w:rsidRDefault="00F36F71">
      <w:pPr>
        <w:widowControl w:val="0"/>
        <w:adjustRightInd w:val="0"/>
        <w:snapToGrid w:val="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2F335106" w14:textId="77777777" w:rsidR="000E68E4" w:rsidRPr="0014410A"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sidRPr="0014410A">
        <w:rPr>
          <w:rFonts w:ascii="Times New Roman" w:eastAsia="宋体" w:hAnsi="Times New Roman"/>
          <w:kern w:val="2"/>
          <w:szCs w:val="20"/>
          <w:lang w:eastAsia="zh-CN"/>
        </w:rPr>
        <w:t>No specification changes.</w:t>
      </w:r>
    </w:p>
    <w:p w14:paraId="2F335107" w14:textId="77777777" w:rsidR="000E68E4" w:rsidRPr="0014410A" w:rsidRDefault="000E68E4">
      <w:pPr>
        <w:widowControl w:val="0"/>
        <w:adjustRightInd w:val="0"/>
        <w:snapToGrid w:val="0"/>
        <w:ind w:left="400"/>
        <w:jc w:val="both"/>
        <w:rPr>
          <w:rFonts w:ascii="Times New Roman" w:eastAsia="宋体" w:hAnsi="Times New Roman"/>
          <w:kern w:val="2"/>
          <w:szCs w:val="20"/>
          <w:lang w:eastAsia="zh-CN"/>
        </w:rPr>
      </w:pPr>
    </w:p>
    <w:p w14:paraId="2F335108" w14:textId="77777777" w:rsidR="000E68E4" w:rsidRPr="0014410A"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sidRPr="0014410A">
        <w:rPr>
          <w:rFonts w:ascii="Times New Roman" w:eastAsia="微软雅黑" w:hAnsi="Times New Roman"/>
          <w:b/>
          <w:bCs/>
          <w:iCs/>
          <w:szCs w:val="20"/>
          <w:lang w:eastAsia="zh-CN"/>
        </w:rPr>
        <w:t>[FL1] Question 5.3-1: what’s your opinion on this TP?</w:t>
      </w:r>
    </w:p>
    <w:tbl>
      <w:tblPr>
        <w:tblStyle w:val="TableGrid191"/>
        <w:tblW w:w="9067" w:type="dxa"/>
        <w:tblLayout w:type="fixed"/>
        <w:tblLook w:val="04A0" w:firstRow="1" w:lastRow="0" w:firstColumn="1" w:lastColumn="0" w:noHBand="0" w:noVBand="1"/>
      </w:tblPr>
      <w:tblGrid>
        <w:gridCol w:w="1355"/>
        <w:gridCol w:w="1563"/>
        <w:gridCol w:w="6149"/>
      </w:tblGrid>
      <w:tr w:rsidR="000E68E4" w:rsidRPr="0014410A" w14:paraId="2F33510C"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2F335109" w14:textId="77777777" w:rsidR="000E68E4" w:rsidRPr="0014410A" w:rsidRDefault="00F36F71">
            <w:pPr>
              <w:adjustRightInd w:val="0"/>
              <w:snapToGrid w:val="0"/>
              <w:rPr>
                <w:rFonts w:ascii="Times New Roman" w:hAnsi="Times New Roman"/>
                <w:szCs w:val="20"/>
                <w:lang w:eastAsia="zh-CN"/>
              </w:rPr>
            </w:pPr>
            <w:r w:rsidRPr="0014410A">
              <w:rPr>
                <w:rFonts w:ascii="Times New Roman" w:eastAsia="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F33510A" w14:textId="77777777" w:rsidR="000E68E4" w:rsidRPr="0014410A" w:rsidRDefault="00F36F71">
            <w:pPr>
              <w:adjustRightInd w:val="0"/>
              <w:snapToGrid w:val="0"/>
              <w:rPr>
                <w:rFonts w:ascii="Times New Roman" w:eastAsia="宋体" w:hAnsi="Times New Roman"/>
                <w:szCs w:val="20"/>
                <w:lang w:eastAsia="zh-CN"/>
              </w:rPr>
            </w:pPr>
            <w:r w:rsidRPr="0014410A">
              <w:rPr>
                <w:rFonts w:ascii="Times New Roman" w:eastAsia="宋体" w:hAnsi="Times New Roman"/>
                <w:szCs w:val="20"/>
                <w:lang w:eastAsia="zh-CN"/>
              </w:rPr>
              <w:t>Y/N</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F33510B" w14:textId="77777777" w:rsidR="000E68E4" w:rsidRPr="0014410A" w:rsidRDefault="00F36F71">
            <w:pPr>
              <w:adjustRightInd w:val="0"/>
              <w:snapToGrid w:val="0"/>
              <w:rPr>
                <w:rFonts w:ascii="Times New Roman" w:hAnsi="Times New Roman"/>
                <w:szCs w:val="20"/>
                <w:lang w:eastAsia="zh-CN"/>
              </w:rPr>
            </w:pPr>
            <w:r w:rsidRPr="0014410A">
              <w:rPr>
                <w:rFonts w:ascii="Times New Roman" w:eastAsia="Times New Roman" w:hAnsi="Times New Roman"/>
                <w:szCs w:val="20"/>
                <w:lang w:eastAsia="zh-CN"/>
              </w:rPr>
              <w:t>Comments</w:t>
            </w:r>
          </w:p>
        </w:tc>
      </w:tr>
      <w:tr w:rsidR="000E68E4" w:rsidRPr="0014410A" w14:paraId="2F335110" w14:textId="77777777">
        <w:tc>
          <w:tcPr>
            <w:tcW w:w="1355" w:type="dxa"/>
            <w:tcBorders>
              <w:top w:val="single" w:sz="4" w:space="0" w:color="auto"/>
              <w:left w:val="single" w:sz="4" w:space="0" w:color="auto"/>
              <w:bottom w:val="single" w:sz="4" w:space="0" w:color="auto"/>
              <w:right w:val="single" w:sz="4" w:space="0" w:color="auto"/>
            </w:tcBorders>
          </w:tcPr>
          <w:p w14:paraId="2F33510D" w14:textId="77777777" w:rsidR="000E68E4" w:rsidRPr="0014410A" w:rsidRDefault="00F36F71">
            <w:pPr>
              <w:ind w:right="200"/>
              <w:rPr>
                <w:rFonts w:ascii="Times New Roman" w:eastAsia="Yu Mincho" w:hAnsi="Times New Roman"/>
                <w:szCs w:val="20"/>
                <w:lang w:eastAsia="ja-JP"/>
              </w:rPr>
            </w:pPr>
            <w:r w:rsidRPr="0014410A">
              <w:rPr>
                <w:rFonts w:ascii="Times New Roman" w:eastAsia="Yu Mincho" w:hAnsi="Times New Roman"/>
                <w:szCs w:val="20"/>
                <w:lang w:eastAsia="ja-JP"/>
              </w:rPr>
              <w:t>Qualcomm</w:t>
            </w:r>
          </w:p>
        </w:tc>
        <w:tc>
          <w:tcPr>
            <w:tcW w:w="1563" w:type="dxa"/>
            <w:tcBorders>
              <w:top w:val="single" w:sz="4" w:space="0" w:color="auto"/>
              <w:left w:val="single" w:sz="4" w:space="0" w:color="auto"/>
              <w:bottom w:val="single" w:sz="4" w:space="0" w:color="auto"/>
              <w:right w:val="single" w:sz="4" w:space="0" w:color="auto"/>
            </w:tcBorders>
          </w:tcPr>
          <w:p w14:paraId="2F33510E" w14:textId="77777777" w:rsidR="000E68E4" w:rsidRPr="0014410A" w:rsidRDefault="00F36F71">
            <w:pPr>
              <w:ind w:left="200" w:right="200"/>
              <w:rPr>
                <w:rFonts w:ascii="Times New Roman" w:eastAsia="Yu Mincho" w:hAnsi="Times New Roman"/>
                <w:szCs w:val="20"/>
                <w:lang w:eastAsia="ja-JP"/>
              </w:rPr>
            </w:pPr>
            <w:r w:rsidRPr="0014410A">
              <w:rPr>
                <w:rFonts w:ascii="Times New Roman" w:eastAsia="Yu Mincho" w:hAnsi="Times New Roman"/>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2F33510F"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Yu Mincho" w:hAnsi="Times New Roman"/>
                <w:color w:val="000000"/>
                <w:szCs w:val="20"/>
                <w:lang w:eastAsia="ja-JP"/>
              </w:rPr>
              <w:t>Agree with FL.</w:t>
            </w:r>
          </w:p>
        </w:tc>
      </w:tr>
      <w:tr w:rsidR="000E68E4" w:rsidRPr="0014410A" w14:paraId="2F335114" w14:textId="77777777">
        <w:tc>
          <w:tcPr>
            <w:tcW w:w="1355" w:type="dxa"/>
            <w:tcBorders>
              <w:top w:val="single" w:sz="4" w:space="0" w:color="auto"/>
              <w:left w:val="single" w:sz="4" w:space="0" w:color="auto"/>
              <w:bottom w:val="single" w:sz="4" w:space="0" w:color="auto"/>
              <w:right w:val="single" w:sz="4" w:space="0" w:color="auto"/>
            </w:tcBorders>
          </w:tcPr>
          <w:p w14:paraId="2F335111"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 xml:space="preserve">ZTE, </w:t>
            </w:r>
            <w:proofErr w:type="spellStart"/>
            <w:r w:rsidRPr="0014410A">
              <w:rPr>
                <w:rFonts w:ascii="Times New Roman" w:eastAsia="等线" w:hAnsi="Times New Roman"/>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F335112"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2F335113" w14:textId="77777777" w:rsidR="000E68E4" w:rsidRPr="0014410A" w:rsidRDefault="000E68E4">
            <w:pPr>
              <w:ind w:right="200"/>
              <w:rPr>
                <w:rFonts w:ascii="Times New Roman" w:eastAsia="等线" w:hAnsi="Times New Roman"/>
                <w:color w:val="000000"/>
                <w:szCs w:val="20"/>
                <w:lang w:eastAsia="zh-CN"/>
              </w:rPr>
            </w:pPr>
          </w:p>
        </w:tc>
      </w:tr>
      <w:tr w:rsidR="000E68E4" w:rsidRPr="0014410A" w14:paraId="2F335119" w14:textId="77777777">
        <w:tc>
          <w:tcPr>
            <w:tcW w:w="1355" w:type="dxa"/>
            <w:tcBorders>
              <w:top w:val="single" w:sz="4" w:space="0" w:color="auto"/>
              <w:left w:val="single" w:sz="4" w:space="0" w:color="auto"/>
              <w:bottom w:val="single" w:sz="4" w:space="0" w:color="auto"/>
              <w:right w:val="single" w:sz="4" w:space="0" w:color="auto"/>
            </w:tcBorders>
          </w:tcPr>
          <w:p w14:paraId="2F335115"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Huawei, HiSilicon</w:t>
            </w:r>
          </w:p>
        </w:tc>
        <w:tc>
          <w:tcPr>
            <w:tcW w:w="1563" w:type="dxa"/>
            <w:tcBorders>
              <w:top w:val="single" w:sz="4" w:space="0" w:color="auto"/>
              <w:left w:val="single" w:sz="4" w:space="0" w:color="auto"/>
              <w:bottom w:val="single" w:sz="4" w:space="0" w:color="auto"/>
              <w:right w:val="single" w:sz="4" w:space="0" w:color="auto"/>
            </w:tcBorders>
          </w:tcPr>
          <w:p w14:paraId="2F335116"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2F335117"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In the last meeting, during the online discussion, Ericsson mentioned that all the cases on MR/LR collision are covered by RAN2 spec. But after further check, current RAN2 spec only captures the collision cases for active-time, measurement gaps, MUSIM gaps, BWP switching, and BFR. </w:t>
            </w:r>
          </w:p>
          <w:p w14:paraId="2F335118"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The description to reflect ‘UE is not required to monitor LP-WUS in the symbols where UE receives CSI-RS or report CSI if the UE is </w:t>
            </w:r>
            <w:r w:rsidRPr="0014410A">
              <w:rPr>
                <w:rFonts w:ascii="Times New Roman" w:eastAsia="等线" w:hAnsi="Times New Roman"/>
                <w:color w:val="000000"/>
                <w:szCs w:val="20"/>
                <w:lang w:eastAsia="zh-CN"/>
              </w:rPr>
              <w:lastRenderedPageBreak/>
              <w:t xml:space="preserve">configured by higher layer parameter </w:t>
            </w:r>
            <w:proofErr w:type="spellStart"/>
            <w:r w:rsidRPr="0014410A">
              <w:rPr>
                <w:rFonts w:ascii="Times New Roman" w:eastAsia="等线" w:hAnsi="Times New Roman"/>
                <w:color w:val="000000"/>
                <w:szCs w:val="20"/>
                <w:lang w:eastAsia="zh-CN"/>
              </w:rPr>
              <w:t>ps-TransmitOtherPeriodicCSI</w:t>
            </w:r>
            <w:proofErr w:type="spellEnd"/>
            <w:r w:rsidRPr="0014410A">
              <w:rPr>
                <w:rFonts w:ascii="Times New Roman" w:eastAsia="等线" w:hAnsi="Times New Roman"/>
                <w:color w:val="000000"/>
                <w:szCs w:val="20"/>
                <w:lang w:eastAsia="zh-CN"/>
              </w:rPr>
              <w:t xml:space="preserve"> or </w:t>
            </w:r>
            <w:proofErr w:type="spellStart"/>
            <w:r w:rsidRPr="0014410A">
              <w:rPr>
                <w:rFonts w:ascii="Times New Roman" w:eastAsia="等线" w:hAnsi="Times New Roman"/>
                <w:color w:val="000000"/>
                <w:szCs w:val="20"/>
                <w:lang w:eastAsia="zh-CN"/>
              </w:rPr>
              <w:t>lpwus-TransmitOtherPeriodicCSI</w:t>
            </w:r>
            <w:proofErr w:type="spellEnd"/>
            <w:r w:rsidRPr="0014410A">
              <w:rPr>
                <w:rFonts w:ascii="Times New Roman" w:eastAsia="等线" w:hAnsi="Times New Roman"/>
                <w:color w:val="000000"/>
                <w:szCs w:val="20"/>
                <w:lang w:eastAsia="zh-CN"/>
              </w:rPr>
              <w:t>’ is missing everywhere.</w:t>
            </w:r>
          </w:p>
        </w:tc>
      </w:tr>
      <w:tr w:rsidR="000E68E4" w:rsidRPr="0014410A" w14:paraId="2F33511D" w14:textId="77777777">
        <w:tc>
          <w:tcPr>
            <w:tcW w:w="1355" w:type="dxa"/>
            <w:tcBorders>
              <w:top w:val="single" w:sz="4" w:space="0" w:color="auto"/>
              <w:left w:val="single" w:sz="4" w:space="0" w:color="auto"/>
              <w:bottom w:val="single" w:sz="4" w:space="0" w:color="auto"/>
              <w:right w:val="single" w:sz="4" w:space="0" w:color="auto"/>
            </w:tcBorders>
          </w:tcPr>
          <w:p w14:paraId="2F33511A"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lastRenderedPageBreak/>
              <w:t>Ericsson</w:t>
            </w:r>
          </w:p>
        </w:tc>
        <w:tc>
          <w:tcPr>
            <w:tcW w:w="1563" w:type="dxa"/>
            <w:tcBorders>
              <w:top w:val="single" w:sz="4" w:space="0" w:color="auto"/>
              <w:left w:val="single" w:sz="4" w:space="0" w:color="auto"/>
              <w:bottom w:val="single" w:sz="4" w:space="0" w:color="auto"/>
              <w:right w:val="single" w:sz="4" w:space="0" w:color="auto"/>
            </w:tcBorders>
          </w:tcPr>
          <w:p w14:paraId="2F33511B"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2F33511C"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Reason indicated by FL.</w:t>
            </w:r>
          </w:p>
        </w:tc>
      </w:tr>
      <w:tr w:rsidR="000E68E4" w:rsidRPr="0014410A" w14:paraId="2F335121" w14:textId="77777777">
        <w:tc>
          <w:tcPr>
            <w:tcW w:w="1355" w:type="dxa"/>
            <w:tcBorders>
              <w:top w:val="single" w:sz="4" w:space="0" w:color="auto"/>
              <w:left w:val="single" w:sz="4" w:space="0" w:color="auto"/>
              <w:bottom w:val="single" w:sz="4" w:space="0" w:color="auto"/>
              <w:right w:val="single" w:sz="4" w:space="0" w:color="auto"/>
            </w:tcBorders>
          </w:tcPr>
          <w:p w14:paraId="2F33511E"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vivo</w:t>
            </w:r>
          </w:p>
        </w:tc>
        <w:tc>
          <w:tcPr>
            <w:tcW w:w="1563" w:type="dxa"/>
            <w:tcBorders>
              <w:top w:val="single" w:sz="4" w:space="0" w:color="auto"/>
              <w:left w:val="single" w:sz="4" w:space="0" w:color="auto"/>
              <w:bottom w:val="single" w:sz="4" w:space="0" w:color="auto"/>
              <w:right w:val="single" w:sz="4" w:space="0" w:color="auto"/>
            </w:tcBorders>
          </w:tcPr>
          <w:p w14:paraId="2F33511F" w14:textId="77777777" w:rsidR="000E68E4" w:rsidRPr="0014410A" w:rsidRDefault="000E68E4">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F335120"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Yu Mincho" w:hAnsi="Times New Roman"/>
                <w:color w:val="000000"/>
                <w:szCs w:val="20"/>
                <w:lang w:eastAsia="ja-JP"/>
              </w:rPr>
              <w:t>Agree with FL.</w:t>
            </w:r>
          </w:p>
        </w:tc>
      </w:tr>
      <w:tr w:rsidR="000E68E4" w:rsidRPr="0014410A" w14:paraId="2F335125" w14:textId="77777777">
        <w:tc>
          <w:tcPr>
            <w:tcW w:w="1355" w:type="dxa"/>
            <w:tcBorders>
              <w:top w:val="single" w:sz="4" w:space="0" w:color="auto"/>
              <w:left w:val="single" w:sz="4" w:space="0" w:color="auto"/>
              <w:bottom w:val="single" w:sz="4" w:space="0" w:color="auto"/>
              <w:right w:val="single" w:sz="4" w:space="0" w:color="auto"/>
            </w:tcBorders>
          </w:tcPr>
          <w:p w14:paraId="2F335122" w14:textId="77777777" w:rsidR="000E68E4" w:rsidRPr="0014410A" w:rsidRDefault="00F36F71">
            <w:pPr>
              <w:ind w:right="200"/>
              <w:rPr>
                <w:rFonts w:ascii="Times New Roman" w:eastAsia="等线" w:hAnsi="Times New Roman"/>
                <w:szCs w:val="20"/>
                <w:lang w:eastAsia="zh-CN"/>
              </w:rPr>
            </w:pPr>
            <w:r w:rsidRPr="0014410A">
              <w:rPr>
                <w:rFonts w:ascii="Times New Roman" w:eastAsia="Yu Mincho" w:hAnsi="Times New Roman"/>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2F335123"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Yu Mincho" w:hAnsi="Times New Roman"/>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2F335124"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Yu Mincho" w:hAnsi="Times New Roman"/>
                <w:color w:val="000000"/>
                <w:szCs w:val="20"/>
                <w:lang w:eastAsia="ja-JP"/>
              </w:rPr>
              <w:t>Agree with FL</w:t>
            </w:r>
          </w:p>
        </w:tc>
      </w:tr>
      <w:tr w:rsidR="000E68E4" w:rsidRPr="0014410A" w14:paraId="2F335129" w14:textId="77777777">
        <w:tc>
          <w:tcPr>
            <w:tcW w:w="1355" w:type="dxa"/>
            <w:tcBorders>
              <w:top w:val="single" w:sz="4" w:space="0" w:color="auto"/>
              <w:left w:val="single" w:sz="4" w:space="0" w:color="auto"/>
              <w:bottom w:val="single" w:sz="4" w:space="0" w:color="auto"/>
              <w:right w:val="single" w:sz="4" w:space="0" w:color="auto"/>
            </w:tcBorders>
          </w:tcPr>
          <w:p w14:paraId="2F335126" w14:textId="77777777" w:rsidR="000E68E4" w:rsidRPr="0014410A" w:rsidRDefault="00F36F71">
            <w:pPr>
              <w:ind w:right="200"/>
              <w:rPr>
                <w:rFonts w:ascii="Times New Roman" w:eastAsia="Yu Mincho" w:hAnsi="Times New Roman"/>
                <w:szCs w:val="20"/>
                <w:lang w:eastAsia="ja-JP"/>
              </w:rPr>
            </w:pPr>
            <w:r w:rsidRPr="0014410A">
              <w:rPr>
                <w:rFonts w:ascii="Times New Roman" w:eastAsia="等线" w:hAnsi="Times New Roman"/>
                <w:szCs w:val="20"/>
                <w:lang w:eastAsia="zh-CN"/>
              </w:rPr>
              <w:t>OPPO</w:t>
            </w:r>
          </w:p>
        </w:tc>
        <w:tc>
          <w:tcPr>
            <w:tcW w:w="1563" w:type="dxa"/>
            <w:tcBorders>
              <w:top w:val="single" w:sz="4" w:space="0" w:color="auto"/>
              <w:left w:val="single" w:sz="4" w:space="0" w:color="auto"/>
              <w:bottom w:val="single" w:sz="4" w:space="0" w:color="auto"/>
              <w:right w:val="single" w:sz="4" w:space="0" w:color="auto"/>
            </w:tcBorders>
          </w:tcPr>
          <w:p w14:paraId="2F335127" w14:textId="77777777" w:rsidR="000E68E4" w:rsidRPr="0014410A" w:rsidRDefault="000E68E4">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2F335128"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Theme="minorEastAsia" w:hAnsi="Times New Roman"/>
                <w:color w:val="000000"/>
                <w:szCs w:val="20"/>
                <w:lang w:eastAsia="zh-CN"/>
              </w:rPr>
              <w:t>Agree with FL.</w:t>
            </w:r>
          </w:p>
        </w:tc>
      </w:tr>
      <w:tr w:rsidR="000E68E4" w:rsidRPr="0014410A" w14:paraId="2F33512D" w14:textId="77777777">
        <w:tc>
          <w:tcPr>
            <w:tcW w:w="1355" w:type="dxa"/>
            <w:tcBorders>
              <w:top w:val="single" w:sz="4" w:space="0" w:color="auto"/>
              <w:left w:val="single" w:sz="4" w:space="0" w:color="auto"/>
              <w:bottom w:val="single" w:sz="4" w:space="0" w:color="auto"/>
              <w:right w:val="single" w:sz="4" w:space="0" w:color="auto"/>
            </w:tcBorders>
          </w:tcPr>
          <w:p w14:paraId="2F33512A"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2F33512B" w14:textId="77777777" w:rsidR="000E68E4" w:rsidRPr="0014410A" w:rsidRDefault="000E68E4">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2F33512C" w14:textId="77777777" w:rsidR="000E68E4" w:rsidRPr="0014410A" w:rsidRDefault="00F36F71">
            <w:pPr>
              <w:ind w:right="200"/>
              <w:rPr>
                <w:rFonts w:ascii="Times New Roman" w:eastAsiaTheme="minorEastAsia" w:hAnsi="Times New Roman"/>
                <w:color w:val="000000"/>
                <w:szCs w:val="20"/>
                <w:lang w:eastAsia="zh-CN"/>
              </w:rPr>
            </w:pPr>
            <w:r w:rsidRPr="0014410A">
              <w:rPr>
                <w:rFonts w:ascii="Times New Roman" w:eastAsiaTheme="minorEastAsia" w:hAnsi="Times New Roman"/>
                <w:color w:val="000000"/>
                <w:szCs w:val="20"/>
                <w:lang w:eastAsia="zh-CN"/>
              </w:rPr>
              <w:t>Agree with FL.</w:t>
            </w:r>
          </w:p>
        </w:tc>
      </w:tr>
      <w:tr w:rsidR="00F36F71" w:rsidRPr="0014410A" w14:paraId="7C5E003D" w14:textId="77777777">
        <w:tc>
          <w:tcPr>
            <w:tcW w:w="1355" w:type="dxa"/>
            <w:tcBorders>
              <w:top w:val="single" w:sz="4" w:space="0" w:color="auto"/>
              <w:left w:val="single" w:sz="4" w:space="0" w:color="auto"/>
              <w:bottom w:val="single" w:sz="4" w:space="0" w:color="auto"/>
              <w:right w:val="single" w:sz="4" w:space="0" w:color="auto"/>
            </w:tcBorders>
          </w:tcPr>
          <w:p w14:paraId="66A6EC37" w14:textId="0039EC90" w:rsidR="00F36F71"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2CC0F670" w14:textId="77777777" w:rsidR="00F36F71" w:rsidRPr="0014410A" w:rsidRDefault="00F36F71">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01BAF537" w14:textId="70D170CF" w:rsidR="00F36F71" w:rsidRPr="0014410A" w:rsidRDefault="00F36F71">
            <w:pPr>
              <w:ind w:right="200"/>
              <w:rPr>
                <w:rFonts w:ascii="Times New Roman" w:eastAsiaTheme="minorEastAsia" w:hAnsi="Times New Roman"/>
                <w:color w:val="000000"/>
                <w:szCs w:val="20"/>
                <w:lang w:eastAsia="zh-CN"/>
              </w:rPr>
            </w:pPr>
            <w:r w:rsidRPr="0014410A">
              <w:rPr>
                <w:rFonts w:ascii="Times New Roman" w:eastAsiaTheme="minorEastAsia" w:hAnsi="Times New Roman"/>
                <w:color w:val="000000"/>
                <w:szCs w:val="20"/>
                <w:lang w:eastAsia="zh-CN"/>
              </w:rPr>
              <w:t>Agree with FL.</w:t>
            </w:r>
          </w:p>
        </w:tc>
      </w:tr>
    </w:tbl>
    <w:p w14:paraId="2F33512E" w14:textId="77777777" w:rsidR="000E68E4" w:rsidRPr="0014410A" w:rsidRDefault="000E68E4">
      <w:pPr>
        <w:rPr>
          <w:rFonts w:ascii="Times New Roman" w:eastAsiaTheme="minorEastAsia" w:hAnsi="Times New Roman"/>
          <w:highlight w:val="yellow"/>
          <w:lang w:eastAsia="zh-CN"/>
        </w:rPr>
      </w:pPr>
    </w:p>
    <w:p w14:paraId="2F33512F"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sidRPr="0014410A">
        <w:rPr>
          <w:rFonts w:ascii="Times New Roman" w:eastAsia="宋体" w:hAnsi="Times New Roman"/>
          <w:sz w:val="32"/>
          <w:szCs w:val="20"/>
          <w:lang w:eastAsia="zh-CN"/>
        </w:rPr>
        <w:t>Others</w:t>
      </w:r>
    </w:p>
    <w:p w14:paraId="2F335130" w14:textId="77777777" w:rsidR="000E68E4" w:rsidRPr="0014410A" w:rsidRDefault="00F36F71">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sidRPr="0014410A">
        <w:rPr>
          <w:rFonts w:ascii="Times New Roman" w:eastAsia="宋体" w:hAnsi="Times New Roman"/>
        </w:rPr>
        <w:t xml:space="preserve">[Huawei] proposed for connected mode WUS operation, if the CORESET/SS and LP-WUS overlap in frequency domain, the symbols of that CORESET/SS are unavailable symbols for WUS MO. Following TP is proposed:   </w:t>
      </w:r>
    </w:p>
    <w:tbl>
      <w:tblPr>
        <w:tblW w:w="8647" w:type="dxa"/>
        <w:tblInd w:w="-5" w:type="dxa"/>
        <w:tblLayout w:type="fixed"/>
        <w:tblCellMar>
          <w:left w:w="42" w:type="dxa"/>
          <w:right w:w="42" w:type="dxa"/>
        </w:tblCellMar>
        <w:tblLook w:val="04A0" w:firstRow="1" w:lastRow="0" w:firstColumn="1" w:lastColumn="0" w:noHBand="0" w:noVBand="1"/>
      </w:tblPr>
      <w:tblGrid>
        <w:gridCol w:w="2824"/>
        <w:gridCol w:w="5823"/>
      </w:tblGrid>
      <w:tr w:rsidR="000E68E4" w:rsidRPr="0014410A" w14:paraId="2F335134" w14:textId="77777777">
        <w:trPr>
          <w:trHeight w:val="1384"/>
        </w:trPr>
        <w:tc>
          <w:tcPr>
            <w:tcW w:w="2824" w:type="dxa"/>
            <w:tcBorders>
              <w:top w:val="single" w:sz="4" w:space="0" w:color="auto"/>
              <w:left w:val="single" w:sz="4" w:space="0" w:color="auto"/>
              <w:bottom w:val="nil"/>
              <w:right w:val="nil"/>
            </w:tcBorders>
          </w:tcPr>
          <w:p w14:paraId="2F335131" w14:textId="77777777" w:rsidR="000E68E4" w:rsidRPr="0014410A" w:rsidRDefault="00F36F71">
            <w:pPr>
              <w:widowControl w:val="0"/>
              <w:tabs>
                <w:tab w:val="right" w:pos="2184"/>
              </w:tabs>
              <w:adjustRightInd w:val="0"/>
              <w:snapToGrid w:val="0"/>
              <w:jc w:val="both"/>
              <w:rPr>
                <w:rFonts w:ascii="Times New Roman" w:eastAsia="MS Mincho" w:hAnsi="Times New Roman"/>
                <w:b/>
                <w:i/>
                <w:kern w:val="2"/>
                <w:szCs w:val="20"/>
              </w:rPr>
            </w:pPr>
            <w:r w:rsidRPr="0014410A">
              <w:rPr>
                <w:rFonts w:ascii="Times New Roman" w:eastAsia="MS Mincho" w:hAnsi="Times New Roman"/>
                <w:b/>
                <w:i/>
                <w:kern w:val="2"/>
                <w:szCs w:val="20"/>
              </w:rPr>
              <w:t>Reason for change:</w:t>
            </w:r>
          </w:p>
        </w:tc>
        <w:tc>
          <w:tcPr>
            <w:tcW w:w="5823" w:type="dxa"/>
            <w:tcBorders>
              <w:top w:val="single" w:sz="4" w:space="0" w:color="auto"/>
              <w:left w:val="nil"/>
              <w:bottom w:val="nil"/>
              <w:right w:val="single" w:sz="4" w:space="0" w:color="auto"/>
            </w:tcBorders>
            <w:shd w:val="clear" w:color="auto" w:fill="FFFF7F"/>
          </w:tcPr>
          <w:p w14:paraId="2F335132" w14:textId="77777777" w:rsidR="000E68E4" w:rsidRPr="0014410A" w:rsidRDefault="00F36F71">
            <w:pPr>
              <w:widowControl w:val="0"/>
              <w:adjustRightInd w:val="0"/>
              <w:snapToGrid w:val="0"/>
              <w:jc w:val="both"/>
              <w:rPr>
                <w:rFonts w:ascii="Times New Roman" w:eastAsia="等线" w:hAnsi="Times New Roman"/>
                <w:szCs w:val="20"/>
              </w:rPr>
            </w:pPr>
            <w:r w:rsidRPr="0014410A">
              <w:rPr>
                <w:rFonts w:ascii="Times New Roman" w:eastAsia="等线" w:hAnsi="Times New Roman"/>
                <w:szCs w:val="20"/>
              </w:rPr>
              <w:t>RAN1 has agreed that RAN1 assumes that UE is not able to operate LR and MR simultaneously in Rel-19. In RAN2 spec, the collision cases for active-time, measurement gaps, MUSIM gaps, BWP switching, and BFR are specified.</w:t>
            </w:r>
          </w:p>
          <w:p w14:paraId="2F335133" w14:textId="77777777" w:rsidR="000E68E4" w:rsidRPr="0014410A" w:rsidRDefault="00F36F71">
            <w:pPr>
              <w:widowControl w:val="0"/>
              <w:adjustRightInd w:val="0"/>
              <w:snapToGrid w:val="0"/>
              <w:jc w:val="both"/>
              <w:rPr>
                <w:rFonts w:ascii="Times New Roman" w:eastAsia="MS Mincho" w:hAnsi="Times New Roman"/>
                <w:kern w:val="2"/>
                <w:szCs w:val="20"/>
              </w:rPr>
            </w:pPr>
            <w:r w:rsidRPr="0014410A">
              <w:rPr>
                <w:rFonts w:ascii="Times New Roman" w:eastAsia="等线" w:hAnsi="Times New Roman"/>
                <w:szCs w:val="20"/>
              </w:rPr>
              <w:t>However, the case when UE is performing L1-RSRP/CSI measurement/reporting is missing.</w:t>
            </w:r>
          </w:p>
        </w:tc>
      </w:tr>
      <w:tr w:rsidR="000E68E4" w:rsidRPr="0014410A" w14:paraId="2F335137" w14:textId="77777777">
        <w:trPr>
          <w:trHeight w:val="229"/>
        </w:trPr>
        <w:tc>
          <w:tcPr>
            <w:tcW w:w="2824" w:type="dxa"/>
            <w:tcBorders>
              <w:top w:val="nil"/>
              <w:left w:val="single" w:sz="4" w:space="0" w:color="auto"/>
              <w:bottom w:val="nil"/>
              <w:right w:val="nil"/>
            </w:tcBorders>
          </w:tcPr>
          <w:p w14:paraId="2F335135" w14:textId="77777777" w:rsidR="000E68E4" w:rsidRPr="0014410A" w:rsidRDefault="000E68E4">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2F335136" w14:textId="77777777" w:rsidR="000E68E4" w:rsidRPr="0014410A" w:rsidRDefault="000E68E4">
            <w:pPr>
              <w:widowControl w:val="0"/>
              <w:adjustRightInd w:val="0"/>
              <w:snapToGrid w:val="0"/>
              <w:jc w:val="both"/>
              <w:rPr>
                <w:rFonts w:ascii="Times New Roman" w:eastAsia="MS Mincho" w:hAnsi="Times New Roman"/>
                <w:kern w:val="2"/>
                <w:szCs w:val="20"/>
              </w:rPr>
            </w:pPr>
          </w:p>
        </w:tc>
      </w:tr>
      <w:tr w:rsidR="000E68E4" w:rsidRPr="0014410A" w14:paraId="2F33513A" w14:textId="77777777">
        <w:trPr>
          <w:trHeight w:val="916"/>
        </w:trPr>
        <w:tc>
          <w:tcPr>
            <w:tcW w:w="2824" w:type="dxa"/>
            <w:tcBorders>
              <w:top w:val="nil"/>
              <w:left w:val="single" w:sz="4" w:space="0" w:color="auto"/>
              <w:bottom w:val="nil"/>
              <w:right w:val="nil"/>
            </w:tcBorders>
          </w:tcPr>
          <w:p w14:paraId="2F335138" w14:textId="77777777" w:rsidR="000E68E4" w:rsidRPr="0014410A" w:rsidRDefault="00F36F71">
            <w:pPr>
              <w:widowControl w:val="0"/>
              <w:tabs>
                <w:tab w:val="right" w:pos="2184"/>
              </w:tabs>
              <w:adjustRightInd w:val="0"/>
              <w:snapToGrid w:val="0"/>
              <w:jc w:val="both"/>
              <w:rPr>
                <w:rFonts w:ascii="Times New Roman" w:eastAsia="MS Mincho" w:hAnsi="Times New Roman"/>
                <w:b/>
                <w:i/>
                <w:kern w:val="2"/>
                <w:szCs w:val="20"/>
              </w:rPr>
            </w:pPr>
            <w:r w:rsidRPr="0014410A">
              <w:rPr>
                <w:rFonts w:ascii="Times New Roman" w:eastAsia="MS Mincho" w:hAnsi="Times New Roman"/>
                <w:b/>
                <w:i/>
                <w:kern w:val="2"/>
                <w:szCs w:val="20"/>
              </w:rPr>
              <w:t>Summary of change:</w:t>
            </w:r>
          </w:p>
        </w:tc>
        <w:tc>
          <w:tcPr>
            <w:tcW w:w="5823" w:type="dxa"/>
            <w:tcBorders>
              <w:top w:val="nil"/>
              <w:left w:val="nil"/>
              <w:bottom w:val="nil"/>
              <w:right w:val="single" w:sz="4" w:space="0" w:color="auto"/>
            </w:tcBorders>
            <w:shd w:val="clear" w:color="auto" w:fill="FFFF7F"/>
          </w:tcPr>
          <w:p w14:paraId="2F335139" w14:textId="77777777" w:rsidR="000E68E4" w:rsidRPr="0014410A" w:rsidRDefault="00F36F71">
            <w:pPr>
              <w:widowControl w:val="0"/>
              <w:adjustRightInd w:val="0"/>
              <w:snapToGrid w:val="0"/>
              <w:jc w:val="both"/>
              <w:rPr>
                <w:rFonts w:ascii="Times New Roman" w:eastAsia="等线" w:hAnsi="Times New Roman"/>
                <w:szCs w:val="20"/>
              </w:rPr>
            </w:pPr>
            <w:r w:rsidRPr="0014410A">
              <w:rPr>
                <w:rFonts w:ascii="Times New Roman" w:eastAsia="等线" w:hAnsi="Times New Roman"/>
                <w:szCs w:val="20"/>
              </w:rPr>
              <w:t xml:space="preserve">Add the description to reflect ‘UE is not required to monitor LP-WUS in the symbols where UE receives CSI-RS or report CSI if the UE is configured </w:t>
            </w:r>
            <w:r w:rsidRPr="0014410A">
              <w:rPr>
                <w:rFonts w:ascii="Times New Roman" w:eastAsia="宋体" w:hAnsi="Times New Roman"/>
                <w:szCs w:val="20"/>
              </w:rPr>
              <w:t xml:space="preserve">by higher layer parameter </w:t>
            </w:r>
            <w:proofErr w:type="spellStart"/>
            <w:r w:rsidRPr="0014410A">
              <w:rPr>
                <w:rFonts w:ascii="Times New Roman" w:eastAsia="宋体" w:hAnsi="Times New Roman"/>
                <w:i/>
                <w:iCs/>
                <w:szCs w:val="20"/>
              </w:rPr>
              <w:t>ps-TransmitOtherPeriodicCSI</w:t>
            </w:r>
            <w:proofErr w:type="spellEnd"/>
            <w:r w:rsidRPr="0014410A">
              <w:rPr>
                <w:rFonts w:ascii="Times New Roman" w:eastAsia="宋体" w:hAnsi="Times New Roman"/>
                <w:szCs w:val="20"/>
              </w:rPr>
              <w:t xml:space="preserve"> or</w:t>
            </w:r>
            <w:r w:rsidRPr="0014410A">
              <w:rPr>
                <w:rFonts w:ascii="Times New Roman" w:eastAsia="宋体" w:hAnsi="Times New Roman"/>
                <w:i/>
                <w:iCs/>
                <w:szCs w:val="20"/>
              </w:rPr>
              <w:t xml:space="preserve"> </w:t>
            </w:r>
            <w:proofErr w:type="spellStart"/>
            <w:r w:rsidRPr="0014410A">
              <w:rPr>
                <w:rFonts w:ascii="Times New Roman" w:eastAsia="宋体" w:hAnsi="Times New Roman"/>
                <w:i/>
                <w:iCs/>
                <w:szCs w:val="20"/>
              </w:rPr>
              <w:t>lpwus-TransmitOtherPeriodicCSI</w:t>
            </w:r>
            <w:proofErr w:type="spellEnd"/>
            <w:r w:rsidRPr="0014410A">
              <w:rPr>
                <w:rFonts w:ascii="Times New Roman" w:eastAsia="等线" w:hAnsi="Times New Roman"/>
                <w:szCs w:val="20"/>
              </w:rPr>
              <w:t>’ in TS38.213.</w:t>
            </w:r>
          </w:p>
        </w:tc>
      </w:tr>
      <w:tr w:rsidR="000E68E4" w:rsidRPr="0014410A" w14:paraId="2F33513D" w14:textId="77777777">
        <w:trPr>
          <w:trHeight w:val="229"/>
        </w:trPr>
        <w:tc>
          <w:tcPr>
            <w:tcW w:w="2824" w:type="dxa"/>
            <w:tcBorders>
              <w:top w:val="nil"/>
              <w:left w:val="single" w:sz="4" w:space="0" w:color="auto"/>
              <w:bottom w:val="nil"/>
              <w:right w:val="nil"/>
            </w:tcBorders>
          </w:tcPr>
          <w:p w14:paraId="2F33513B" w14:textId="77777777" w:rsidR="000E68E4" w:rsidRPr="0014410A" w:rsidRDefault="000E68E4">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2F33513C" w14:textId="77777777" w:rsidR="000E68E4" w:rsidRPr="0014410A" w:rsidRDefault="000E68E4">
            <w:pPr>
              <w:widowControl w:val="0"/>
              <w:adjustRightInd w:val="0"/>
              <w:snapToGrid w:val="0"/>
              <w:jc w:val="both"/>
              <w:rPr>
                <w:rFonts w:ascii="Times New Roman" w:eastAsia="等线" w:hAnsi="Times New Roman"/>
                <w:szCs w:val="20"/>
              </w:rPr>
            </w:pPr>
          </w:p>
        </w:tc>
      </w:tr>
      <w:tr w:rsidR="000E68E4" w:rsidRPr="0014410A" w14:paraId="2F335140" w14:textId="77777777">
        <w:trPr>
          <w:trHeight w:val="687"/>
        </w:trPr>
        <w:tc>
          <w:tcPr>
            <w:tcW w:w="2824" w:type="dxa"/>
            <w:tcBorders>
              <w:top w:val="nil"/>
              <w:left w:val="single" w:sz="4" w:space="0" w:color="auto"/>
              <w:bottom w:val="nil"/>
              <w:right w:val="nil"/>
            </w:tcBorders>
          </w:tcPr>
          <w:p w14:paraId="2F33513E" w14:textId="77777777" w:rsidR="000E68E4" w:rsidRPr="0014410A" w:rsidRDefault="00F36F71">
            <w:pPr>
              <w:widowControl w:val="0"/>
              <w:tabs>
                <w:tab w:val="right" w:pos="2184"/>
              </w:tabs>
              <w:adjustRightInd w:val="0"/>
              <w:snapToGrid w:val="0"/>
              <w:rPr>
                <w:rFonts w:ascii="Times New Roman" w:eastAsia="MS Mincho" w:hAnsi="Times New Roman"/>
                <w:b/>
                <w:i/>
                <w:kern w:val="2"/>
                <w:szCs w:val="20"/>
              </w:rPr>
            </w:pPr>
            <w:r w:rsidRPr="0014410A">
              <w:rPr>
                <w:rFonts w:ascii="Times New Roman" w:eastAsia="MS Mincho" w:hAnsi="Times New Roman"/>
                <w:b/>
                <w:i/>
                <w:kern w:val="2"/>
                <w:szCs w:val="20"/>
              </w:rPr>
              <w:t>Consequences if not approved:</w:t>
            </w:r>
          </w:p>
        </w:tc>
        <w:tc>
          <w:tcPr>
            <w:tcW w:w="5823" w:type="dxa"/>
            <w:tcBorders>
              <w:top w:val="nil"/>
              <w:left w:val="nil"/>
              <w:bottom w:val="nil"/>
              <w:right w:val="single" w:sz="4" w:space="0" w:color="auto"/>
            </w:tcBorders>
            <w:shd w:val="clear" w:color="auto" w:fill="FFFF7F"/>
          </w:tcPr>
          <w:p w14:paraId="2F33513F" w14:textId="77777777" w:rsidR="000E68E4" w:rsidRPr="0014410A" w:rsidRDefault="00F36F71">
            <w:pPr>
              <w:widowControl w:val="0"/>
              <w:overflowPunct w:val="0"/>
              <w:autoSpaceDE w:val="0"/>
              <w:autoSpaceDN w:val="0"/>
              <w:adjustRightInd w:val="0"/>
              <w:snapToGrid w:val="0"/>
              <w:jc w:val="both"/>
              <w:rPr>
                <w:rFonts w:ascii="Times New Roman" w:eastAsia="等线" w:hAnsi="Times New Roman"/>
                <w:szCs w:val="20"/>
              </w:rPr>
            </w:pPr>
            <w:r w:rsidRPr="0014410A">
              <w:rPr>
                <w:rFonts w:ascii="Times New Roman" w:eastAsia="等线" w:hAnsi="Times New Roman"/>
                <w:szCs w:val="20"/>
              </w:rPr>
              <w:t xml:space="preserve">The UE </w:t>
            </w:r>
            <w:proofErr w:type="spellStart"/>
            <w:r w:rsidRPr="0014410A">
              <w:rPr>
                <w:rFonts w:ascii="Times New Roman" w:eastAsia="等线" w:hAnsi="Times New Roman"/>
                <w:szCs w:val="20"/>
              </w:rPr>
              <w:t>behaviour</w:t>
            </w:r>
            <w:proofErr w:type="spellEnd"/>
            <w:r w:rsidRPr="0014410A">
              <w:rPr>
                <w:rFonts w:ascii="Times New Roman" w:eastAsia="等线" w:hAnsi="Times New Roman"/>
                <w:szCs w:val="20"/>
              </w:rPr>
              <w:t xml:space="preserve"> is not clear. It may be misunderstood that the UE is required to monitor LP-WUS in the symbols where UE receives CSI-RS or report CSI.</w:t>
            </w:r>
          </w:p>
        </w:tc>
      </w:tr>
      <w:tr w:rsidR="000E68E4" w:rsidRPr="0014410A" w14:paraId="2F33514B" w14:textId="77777777">
        <w:trPr>
          <w:trHeight w:val="4821"/>
        </w:trPr>
        <w:tc>
          <w:tcPr>
            <w:tcW w:w="8647" w:type="dxa"/>
            <w:gridSpan w:val="2"/>
            <w:tcBorders>
              <w:top w:val="nil"/>
              <w:left w:val="single" w:sz="4" w:space="0" w:color="auto"/>
              <w:bottom w:val="single" w:sz="4" w:space="0" w:color="auto"/>
              <w:right w:val="single" w:sz="4" w:space="0" w:color="auto"/>
            </w:tcBorders>
          </w:tcPr>
          <w:p w14:paraId="2F335141" w14:textId="77777777" w:rsidR="000E68E4" w:rsidRPr="0014410A" w:rsidRDefault="000E68E4">
            <w:pPr>
              <w:widowControl w:val="0"/>
              <w:overflowPunct w:val="0"/>
              <w:autoSpaceDE w:val="0"/>
              <w:autoSpaceDN w:val="0"/>
              <w:adjustRightInd w:val="0"/>
              <w:snapToGrid w:val="0"/>
              <w:jc w:val="both"/>
              <w:rPr>
                <w:rFonts w:ascii="Times New Roman" w:eastAsia="宋体" w:hAnsi="Times New Roman"/>
                <w:szCs w:val="20"/>
              </w:rPr>
            </w:pPr>
          </w:p>
          <w:p w14:paraId="2F335142" w14:textId="77777777" w:rsidR="000E68E4" w:rsidRPr="0014410A" w:rsidRDefault="00F36F71">
            <w:pPr>
              <w:widowControl w:val="0"/>
              <w:autoSpaceDE w:val="0"/>
              <w:autoSpaceDN w:val="0"/>
              <w:adjustRightInd w:val="0"/>
              <w:snapToGrid w:val="0"/>
              <w:jc w:val="center"/>
              <w:rPr>
                <w:rFonts w:ascii="Times New Roman" w:eastAsia="宋体" w:hAnsi="Times New Roman"/>
                <w:color w:val="FF0000"/>
                <w:szCs w:val="20"/>
              </w:rPr>
            </w:pPr>
            <w:r w:rsidRPr="0014410A">
              <w:rPr>
                <w:rFonts w:ascii="Times New Roman" w:eastAsia="宋体" w:hAnsi="Times New Roman"/>
                <w:color w:val="FF0000"/>
                <w:szCs w:val="20"/>
              </w:rPr>
              <w:t>*** Unchanged parts are omitted ***</w:t>
            </w:r>
          </w:p>
          <w:p w14:paraId="2F335143" w14:textId="77777777" w:rsidR="000E68E4" w:rsidRPr="0014410A" w:rsidRDefault="00F36F71">
            <w:pPr>
              <w:widowControl w:val="0"/>
              <w:overflowPunct w:val="0"/>
              <w:autoSpaceDE w:val="0"/>
              <w:autoSpaceDN w:val="0"/>
              <w:adjustRightInd w:val="0"/>
              <w:snapToGrid w:val="0"/>
              <w:jc w:val="both"/>
              <w:textAlignment w:val="baseline"/>
              <w:rPr>
                <w:rFonts w:ascii="Times New Roman" w:eastAsia="宋体" w:hAnsi="Times New Roman"/>
                <w:szCs w:val="20"/>
              </w:rPr>
            </w:pPr>
            <w:r w:rsidRPr="0014410A">
              <w:rPr>
                <w:rFonts w:ascii="Times New Roman" w:eastAsia="宋体" w:hAnsi="Times New Roman"/>
                <w:szCs w:val="20"/>
              </w:rPr>
              <w:t>10.4D</w:t>
            </w:r>
            <w:r w:rsidRPr="0014410A">
              <w:rPr>
                <w:rFonts w:ascii="Times New Roman" w:eastAsia="宋体" w:hAnsi="Times New Roman"/>
                <w:szCs w:val="20"/>
              </w:rPr>
              <w:tab/>
              <w:t>PDCCH monitoring activation by WUS in RRC_CONNECTED</w:t>
            </w:r>
          </w:p>
          <w:p w14:paraId="2F335144" w14:textId="77777777" w:rsidR="000E68E4" w:rsidRPr="0014410A" w:rsidRDefault="00F36F71">
            <w:pPr>
              <w:widowControl w:val="0"/>
              <w:autoSpaceDE w:val="0"/>
              <w:autoSpaceDN w:val="0"/>
              <w:adjustRightInd w:val="0"/>
              <w:snapToGrid w:val="0"/>
              <w:jc w:val="center"/>
              <w:rPr>
                <w:rFonts w:ascii="Times New Roman" w:eastAsia="宋体" w:hAnsi="Times New Roman"/>
                <w:color w:val="FF0000"/>
                <w:szCs w:val="20"/>
              </w:rPr>
            </w:pPr>
            <w:r w:rsidRPr="0014410A">
              <w:rPr>
                <w:rFonts w:ascii="Times New Roman" w:eastAsia="宋体" w:hAnsi="Times New Roman"/>
                <w:color w:val="FF0000"/>
                <w:szCs w:val="20"/>
              </w:rPr>
              <w:t>*** Unchanged parts are omitted ***</w:t>
            </w:r>
          </w:p>
          <w:p w14:paraId="2F335145" w14:textId="77777777" w:rsidR="000E68E4" w:rsidRPr="0014410A" w:rsidRDefault="00F36F71">
            <w:pPr>
              <w:widowControl w:val="0"/>
              <w:autoSpaceDE w:val="0"/>
              <w:adjustRightInd w:val="0"/>
              <w:snapToGrid w:val="0"/>
              <w:ind w:left="568" w:hanging="284"/>
              <w:jc w:val="center"/>
              <w:rPr>
                <w:rFonts w:ascii="Times New Roman" w:eastAsia="宋体" w:hAnsi="Times New Roman"/>
                <w:szCs w:val="20"/>
              </w:rPr>
            </w:pPr>
            <w:r w:rsidRPr="0014410A">
              <w:rPr>
                <w:rFonts w:ascii="Times New Roman" w:eastAsia="宋体" w:hAnsi="Times New Roman"/>
                <w:szCs w:val="20"/>
                <w:highlight w:val="yellow"/>
              </w:rPr>
              <w:t>&lt;Unchanged part is omitted&gt;</w:t>
            </w:r>
          </w:p>
          <w:p w14:paraId="2F335146" w14:textId="77777777" w:rsidR="000E68E4" w:rsidRPr="0014410A" w:rsidRDefault="00F36F71">
            <w:pPr>
              <w:widowControl w:val="0"/>
              <w:autoSpaceDE w:val="0"/>
              <w:autoSpaceDN w:val="0"/>
              <w:adjustRightInd w:val="0"/>
              <w:snapToGrid w:val="0"/>
              <w:jc w:val="both"/>
              <w:rPr>
                <w:rFonts w:ascii="Times New Roman" w:eastAsia="宋体" w:hAnsi="Times New Roman"/>
                <w:szCs w:val="20"/>
              </w:rPr>
            </w:pPr>
            <w:r w:rsidRPr="0014410A">
              <w:rPr>
                <w:rFonts w:ascii="Times New Roman" w:eastAsia="宋体" w:hAnsi="Times New Roman"/>
                <w:szCs w:val="20"/>
              </w:rPr>
              <w:t xml:space="preserve">A UE can be provided, by </w:t>
            </w:r>
            <w:proofErr w:type="spellStart"/>
            <w:r w:rsidRPr="0014410A">
              <w:rPr>
                <w:rFonts w:ascii="Times New Roman" w:eastAsia="宋体" w:hAnsi="Times New Roman"/>
                <w:i/>
                <w:szCs w:val="20"/>
              </w:rPr>
              <w:t>WUS_available_slot_CONNECTED</w:t>
            </w:r>
            <w:proofErr w:type="spellEnd"/>
            <w:r w:rsidRPr="0014410A">
              <w:rPr>
                <w:rFonts w:ascii="Times New Roman" w:eastAsia="宋体"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14410A">
              <w:rPr>
                <w:rFonts w:ascii="Times New Roman" w:eastAsia="宋体" w:hAnsi="Times New Roman"/>
                <w:i/>
                <w:szCs w:val="20"/>
              </w:rPr>
              <w:t>WUS_available_symbol_CONNECTED</w:t>
            </w:r>
            <w:proofErr w:type="spellEnd"/>
            <w:r w:rsidRPr="0014410A">
              <w:rPr>
                <w:rFonts w:ascii="Times New Roman" w:eastAsia="宋体" w:hAnsi="Times New Roman"/>
                <w:szCs w:val="20"/>
              </w:rPr>
              <w:t xml:space="preserve">, an indication of symbols in each time unit from the subset of time units that is available for the UE to monitor WUS. If the UE is not provided </w:t>
            </w:r>
            <w:proofErr w:type="spellStart"/>
            <w:r w:rsidRPr="0014410A">
              <w:rPr>
                <w:rFonts w:ascii="Times New Roman" w:eastAsia="宋体" w:hAnsi="Times New Roman"/>
                <w:i/>
                <w:szCs w:val="20"/>
              </w:rPr>
              <w:t>WUS_available_slot_CONNECTED</w:t>
            </w:r>
            <w:proofErr w:type="spellEnd"/>
            <w:r w:rsidRPr="0014410A">
              <w:rPr>
                <w:rFonts w:ascii="Times New Roman" w:eastAsia="宋体" w:hAnsi="Times New Roman"/>
                <w:szCs w:val="20"/>
              </w:rPr>
              <w:t xml:space="preserve">, the UE assumes that all time units are available for the UE to monitor WUS. If the UE is not provided </w:t>
            </w:r>
            <w:proofErr w:type="spellStart"/>
            <w:r w:rsidRPr="0014410A">
              <w:rPr>
                <w:rFonts w:ascii="Times New Roman" w:eastAsia="宋体" w:hAnsi="Times New Roman"/>
                <w:i/>
                <w:szCs w:val="20"/>
              </w:rPr>
              <w:t>WUS_available_symbol_CONNECTED</w:t>
            </w:r>
            <w:proofErr w:type="spellEnd"/>
            <w:r w:rsidRPr="0014410A">
              <w:rPr>
                <w:rFonts w:ascii="Times New Roman" w:eastAsia="宋体" w:hAnsi="Times New Roman"/>
                <w:szCs w:val="20"/>
              </w:rPr>
              <w:t>, the UE assumes that, for a time unit that is available for the UE to monitor WUS, all symbols in the time unit are available for the UE to monitor WUS. The UE assumes that a symbol is not available to monitor WUS when</w:t>
            </w:r>
          </w:p>
          <w:p w14:paraId="2F335147" w14:textId="77777777" w:rsidR="000E68E4" w:rsidRPr="0014410A" w:rsidRDefault="00F36F71">
            <w:pPr>
              <w:widowControl w:val="0"/>
              <w:autoSpaceDE w:val="0"/>
              <w:adjustRightInd w:val="0"/>
              <w:snapToGrid w:val="0"/>
              <w:ind w:left="568" w:hanging="284"/>
              <w:rPr>
                <w:rFonts w:ascii="Times New Roman" w:eastAsia="宋体" w:hAnsi="Times New Roman"/>
                <w:szCs w:val="20"/>
              </w:rPr>
            </w:pPr>
            <w:r w:rsidRPr="0014410A">
              <w:rPr>
                <w:rFonts w:ascii="Times New Roman" w:eastAsia="宋体" w:hAnsi="Times New Roman"/>
                <w:szCs w:val="20"/>
              </w:rPr>
              <w:t>-</w:t>
            </w:r>
            <w:r w:rsidRPr="0014410A">
              <w:rPr>
                <w:rFonts w:ascii="Times New Roman" w:eastAsia="宋体" w:hAnsi="Times New Roman"/>
                <w:szCs w:val="20"/>
              </w:rPr>
              <w:tab/>
              <w:t xml:space="preserve">the symbol is indicated as uplink, by </w:t>
            </w:r>
            <w:proofErr w:type="spellStart"/>
            <w:r w:rsidRPr="0014410A">
              <w:rPr>
                <w:rFonts w:ascii="Times New Roman" w:eastAsia="Yu Mincho" w:hAnsi="Times New Roman"/>
                <w:i/>
                <w:iCs/>
                <w:szCs w:val="20"/>
              </w:rPr>
              <w:t>tdd</w:t>
            </w:r>
            <w:proofErr w:type="spellEnd"/>
            <w:r w:rsidRPr="0014410A">
              <w:rPr>
                <w:rFonts w:ascii="Times New Roman" w:eastAsia="Yu Mincho" w:hAnsi="Times New Roman"/>
                <w:i/>
                <w:iCs/>
                <w:szCs w:val="20"/>
              </w:rPr>
              <w:t>-UL-DL-</w:t>
            </w:r>
            <w:proofErr w:type="spellStart"/>
            <w:r w:rsidRPr="0014410A">
              <w:rPr>
                <w:rFonts w:ascii="Times New Roman" w:eastAsia="Yu Mincho" w:hAnsi="Times New Roman"/>
                <w:i/>
                <w:iCs/>
                <w:szCs w:val="20"/>
              </w:rPr>
              <w:t>configurationCommon</w:t>
            </w:r>
            <w:proofErr w:type="spellEnd"/>
            <w:r w:rsidRPr="0014410A">
              <w:rPr>
                <w:rFonts w:ascii="Times New Roman" w:eastAsia="Yu Mincho" w:hAnsi="Times New Roman"/>
                <w:szCs w:val="20"/>
              </w:rPr>
              <w:t xml:space="preserve"> or </w:t>
            </w:r>
            <w:proofErr w:type="spellStart"/>
            <w:r w:rsidRPr="0014410A">
              <w:rPr>
                <w:rFonts w:ascii="Times New Roman" w:eastAsia="宋体" w:hAnsi="Times New Roman"/>
                <w:i/>
                <w:iCs/>
                <w:szCs w:val="20"/>
              </w:rPr>
              <w:t>tdd</w:t>
            </w:r>
            <w:proofErr w:type="spellEnd"/>
            <w:r w:rsidRPr="0014410A">
              <w:rPr>
                <w:rFonts w:ascii="Times New Roman" w:eastAsia="宋体" w:hAnsi="Times New Roman"/>
                <w:szCs w:val="20"/>
              </w:rPr>
              <w:t>-</w:t>
            </w:r>
            <w:r w:rsidRPr="0014410A">
              <w:rPr>
                <w:rFonts w:ascii="Times New Roman" w:eastAsia="宋体" w:hAnsi="Times New Roman"/>
                <w:i/>
                <w:szCs w:val="20"/>
              </w:rPr>
              <w:t>UL-DL-</w:t>
            </w:r>
            <w:proofErr w:type="spellStart"/>
            <w:r w:rsidRPr="0014410A">
              <w:rPr>
                <w:rFonts w:ascii="Times New Roman" w:eastAsia="宋体" w:hAnsi="Times New Roman"/>
                <w:i/>
                <w:szCs w:val="20"/>
              </w:rPr>
              <w:t>ConfigurationDedicated</w:t>
            </w:r>
            <w:proofErr w:type="spellEnd"/>
            <w:r w:rsidRPr="0014410A">
              <w:rPr>
                <w:rFonts w:ascii="Times New Roman" w:eastAsia="Yu Mincho" w:hAnsi="Times New Roman"/>
                <w:szCs w:val="20"/>
              </w:rPr>
              <w:t xml:space="preserve"> </w:t>
            </w:r>
          </w:p>
          <w:p w14:paraId="2F335148" w14:textId="77777777" w:rsidR="000E68E4" w:rsidRPr="0014410A" w:rsidRDefault="00F36F71">
            <w:pPr>
              <w:widowControl w:val="0"/>
              <w:autoSpaceDE w:val="0"/>
              <w:adjustRightInd w:val="0"/>
              <w:snapToGrid w:val="0"/>
              <w:ind w:left="568" w:hanging="284"/>
              <w:rPr>
                <w:rFonts w:ascii="Times New Roman" w:eastAsia="宋体" w:hAnsi="Times New Roman"/>
                <w:i/>
                <w:szCs w:val="20"/>
              </w:rPr>
            </w:pPr>
            <w:r w:rsidRPr="0014410A">
              <w:rPr>
                <w:rFonts w:ascii="Times New Roman" w:eastAsia="宋体" w:hAnsi="Times New Roman"/>
                <w:szCs w:val="20"/>
              </w:rPr>
              <w:t>-</w:t>
            </w:r>
            <w:r w:rsidRPr="0014410A">
              <w:rPr>
                <w:rFonts w:ascii="Times New Roman" w:eastAsia="宋体" w:hAnsi="Times New Roman"/>
                <w:szCs w:val="20"/>
              </w:rPr>
              <w:tab/>
              <w:t xml:space="preserve">the symbol is indicated for transmission of SS/PBCH blocks, by </w:t>
            </w:r>
            <w:proofErr w:type="spellStart"/>
            <w:r w:rsidRPr="0014410A">
              <w:rPr>
                <w:rFonts w:ascii="Times New Roman" w:eastAsia="宋体" w:hAnsi="Times New Roman"/>
                <w:i/>
                <w:szCs w:val="20"/>
              </w:rPr>
              <w:t>ssb-PositionsInBurst</w:t>
            </w:r>
            <w:proofErr w:type="spellEnd"/>
            <w:r w:rsidRPr="0014410A">
              <w:rPr>
                <w:rFonts w:ascii="Times New Roman" w:eastAsia="宋体" w:hAnsi="Times New Roman"/>
                <w:szCs w:val="20"/>
              </w:rPr>
              <w:t xml:space="preserve"> in </w:t>
            </w:r>
            <w:r w:rsidRPr="0014410A">
              <w:rPr>
                <w:rFonts w:ascii="Times New Roman" w:eastAsia="宋体" w:hAnsi="Times New Roman"/>
                <w:i/>
                <w:szCs w:val="20"/>
              </w:rPr>
              <w:t>SIB1</w:t>
            </w:r>
            <w:r w:rsidRPr="0014410A">
              <w:rPr>
                <w:rFonts w:ascii="Times New Roman" w:eastAsia="宋体" w:hAnsi="Times New Roman"/>
                <w:szCs w:val="20"/>
              </w:rPr>
              <w:t xml:space="preserve"> or in </w:t>
            </w:r>
            <w:proofErr w:type="spellStart"/>
            <w:r w:rsidRPr="0014410A">
              <w:rPr>
                <w:rFonts w:ascii="Times New Roman" w:eastAsia="宋体" w:hAnsi="Times New Roman"/>
                <w:i/>
                <w:szCs w:val="20"/>
              </w:rPr>
              <w:t>ServingCellConfigCommon</w:t>
            </w:r>
            <w:proofErr w:type="spellEnd"/>
          </w:p>
          <w:p w14:paraId="2F335149" w14:textId="77777777" w:rsidR="000E68E4" w:rsidRPr="0014410A" w:rsidRDefault="00F36F71">
            <w:pPr>
              <w:widowControl w:val="0"/>
              <w:autoSpaceDE w:val="0"/>
              <w:adjustRightInd w:val="0"/>
              <w:snapToGrid w:val="0"/>
              <w:ind w:left="568" w:hanging="284"/>
              <w:rPr>
                <w:rFonts w:ascii="Times New Roman" w:eastAsia="宋体" w:hAnsi="Times New Roman"/>
                <w:color w:val="FF0000"/>
                <w:szCs w:val="20"/>
              </w:rPr>
            </w:pPr>
            <w:r w:rsidRPr="0014410A">
              <w:rPr>
                <w:rFonts w:ascii="Times New Roman" w:eastAsia="宋体" w:hAnsi="Times New Roman"/>
                <w:color w:val="FF0000"/>
                <w:szCs w:val="20"/>
              </w:rPr>
              <w:t xml:space="preserve">-  the symbol overlapping with a configured common search space </w:t>
            </w:r>
            <w:proofErr w:type="gramStart"/>
            <w:r w:rsidRPr="0014410A">
              <w:rPr>
                <w:rFonts w:ascii="Times New Roman" w:eastAsia="宋体" w:hAnsi="Times New Roman"/>
                <w:color w:val="FF0000"/>
                <w:szCs w:val="20"/>
              </w:rPr>
              <w:t>whose</w:t>
            </w:r>
            <w:proofErr w:type="gramEnd"/>
            <w:r w:rsidRPr="0014410A">
              <w:rPr>
                <w:rFonts w:ascii="Times New Roman" w:eastAsia="宋体" w:hAnsi="Times New Roman"/>
                <w:color w:val="FF0000"/>
                <w:szCs w:val="20"/>
              </w:rPr>
              <w:t xml:space="preserve"> associated CORESET overlaps with at least one PRB of WUS in frequency domain.</w:t>
            </w:r>
          </w:p>
          <w:p w14:paraId="2F33514A" w14:textId="77777777" w:rsidR="000E68E4" w:rsidRPr="0014410A" w:rsidRDefault="00F36F71">
            <w:pPr>
              <w:widowControl w:val="0"/>
              <w:autoSpaceDE w:val="0"/>
              <w:autoSpaceDN w:val="0"/>
              <w:adjustRightInd w:val="0"/>
              <w:snapToGrid w:val="0"/>
              <w:jc w:val="center"/>
              <w:rPr>
                <w:rFonts w:ascii="Times New Roman" w:eastAsia="宋体" w:hAnsi="Times New Roman"/>
                <w:szCs w:val="20"/>
              </w:rPr>
            </w:pPr>
            <w:r w:rsidRPr="0014410A">
              <w:rPr>
                <w:rFonts w:ascii="Times New Roman" w:eastAsia="宋体" w:hAnsi="Times New Roman"/>
                <w:color w:val="FF0000"/>
                <w:szCs w:val="20"/>
              </w:rPr>
              <w:t>*** Unchanged parts are omitted ***</w:t>
            </w:r>
          </w:p>
        </w:tc>
      </w:tr>
    </w:tbl>
    <w:p w14:paraId="2F33514C" w14:textId="77777777" w:rsidR="000E68E4" w:rsidRPr="0014410A" w:rsidRDefault="00F36F71">
      <w:pPr>
        <w:rPr>
          <w:rFonts w:ascii="Times New Roman" w:hAnsi="Times New Roman"/>
          <w:sz w:val="24"/>
        </w:rPr>
      </w:pPr>
      <w:r w:rsidRPr="0014410A">
        <w:rPr>
          <w:rFonts w:ascii="Times New Roman" w:hAnsi="Times New Roman"/>
        </w:rPr>
        <w:t xml:space="preserve"> </w:t>
      </w:r>
    </w:p>
    <w:p w14:paraId="2F33514D" w14:textId="77777777" w:rsidR="000E68E4" w:rsidRPr="0014410A"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rPr>
      </w:pPr>
      <w:r w:rsidRPr="0014410A">
        <w:rPr>
          <w:rFonts w:ascii="Times New Roman" w:eastAsia="微软雅黑" w:hAnsi="Times New Roman"/>
          <w:b/>
          <w:bCs/>
          <w:iCs/>
        </w:rPr>
        <w:t xml:space="preserve">[FL1] Question </w:t>
      </w:r>
      <w:r w:rsidRPr="0014410A">
        <w:rPr>
          <w:rFonts w:ascii="Times New Roman" w:eastAsia="微软雅黑" w:hAnsi="Times New Roman"/>
          <w:b/>
          <w:bCs/>
          <w:iCs/>
          <w:lang w:eastAsia="zh-CN"/>
        </w:rPr>
        <w:t>5</w:t>
      </w:r>
      <w:r w:rsidRPr="0014410A">
        <w:rPr>
          <w:rFonts w:ascii="Times New Roman" w:eastAsia="微软雅黑" w:hAnsi="Times New Roman"/>
          <w:b/>
          <w:bCs/>
          <w:iCs/>
        </w:rPr>
        <w:t>.</w:t>
      </w:r>
      <w:r w:rsidRPr="0014410A">
        <w:rPr>
          <w:rFonts w:ascii="Times New Roman" w:eastAsia="微软雅黑" w:hAnsi="Times New Roman"/>
          <w:b/>
          <w:bCs/>
          <w:iCs/>
          <w:lang w:eastAsia="zh-CN"/>
        </w:rPr>
        <w:t>4</w:t>
      </w:r>
      <w:r w:rsidRPr="0014410A">
        <w:rPr>
          <w:rFonts w:ascii="Times New Roman" w:eastAsia="微软雅黑" w:hAnsi="Times New Roman"/>
          <w:b/>
          <w:bCs/>
          <w:iCs/>
        </w:rPr>
        <w:t>-</w:t>
      </w:r>
      <w:r w:rsidRPr="0014410A">
        <w:rPr>
          <w:rFonts w:ascii="Times New Roman" w:eastAsia="微软雅黑" w:hAnsi="Times New Roman"/>
          <w:b/>
          <w:bCs/>
          <w:iCs/>
          <w:lang w:eastAsia="zh-CN"/>
        </w:rPr>
        <w:t>1</w:t>
      </w:r>
      <w:r w:rsidRPr="0014410A">
        <w:rPr>
          <w:rFonts w:ascii="Times New Roman" w:eastAsia="微软雅黑" w:hAnsi="Times New Roman"/>
          <w:b/>
          <w:bCs/>
          <w:iCs/>
        </w:rPr>
        <w:t xml:space="preserve">: what’s your opinion on the </w:t>
      </w:r>
      <w:r w:rsidRPr="0014410A">
        <w:rPr>
          <w:rFonts w:ascii="Times New Roman" w:eastAsia="微软雅黑" w:hAnsi="Times New Roman"/>
          <w:b/>
          <w:bCs/>
          <w:iCs/>
          <w:lang w:eastAsia="zh-CN"/>
        </w:rPr>
        <w:t>TP</w:t>
      </w:r>
      <w:r w:rsidRPr="0014410A">
        <w:rPr>
          <w:rFonts w:ascii="Times New Roman" w:eastAsia="微软雅黑" w:hAnsi="Times New Roman"/>
          <w:b/>
          <w:bCs/>
          <w:iCs/>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5151"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2F33514E" w14:textId="77777777" w:rsidR="000E68E4" w:rsidRPr="0014410A" w:rsidRDefault="00F36F71">
            <w:pPr>
              <w:adjustRightInd w:val="0"/>
              <w:snapToGrid w:val="0"/>
              <w:rPr>
                <w:rFonts w:ascii="Times New Roman" w:hAnsi="Times New Roman"/>
                <w:szCs w:val="20"/>
              </w:rPr>
            </w:pPr>
            <w:r w:rsidRPr="0014410A">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F33514F" w14:textId="77777777" w:rsidR="000E68E4" w:rsidRPr="0014410A" w:rsidRDefault="00F36F71">
            <w:pPr>
              <w:adjustRightInd w:val="0"/>
              <w:snapToGrid w:val="0"/>
              <w:rPr>
                <w:rFonts w:ascii="Times New Roman" w:eastAsia="宋体" w:hAnsi="Times New Roman"/>
                <w:szCs w:val="20"/>
              </w:rPr>
            </w:pPr>
            <w:r w:rsidRPr="0014410A">
              <w:rPr>
                <w:rFonts w:ascii="Times New Roman" w:eastAsia="宋体" w:hAnsi="Times New Roman"/>
                <w:szCs w:val="20"/>
              </w:rPr>
              <w:t xml:space="preserve">Support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F335150" w14:textId="77777777" w:rsidR="000E68E4" w:rsidRPr="0014410A" w:rsidRDefault="00F36F71">
            <w:pPr>
              <w:adjustRightInd w:val="0"/>
              <w:snapToGrid w:val="0"/>
              <w:rPr>
                <w:rFonts w:ascii="Times New Roman" w:hAnsi="Times New Roman"/>
                <w:szCs w:val="20"/>
              </w:rPr>
            </w:pPr>
            <w:r w:rsidRPr="0014410A">
              <w:rPr>
                <w:rFonts w:ascii="Times New Roman" w:hAnsi="Times New Roman"/>
                <w:szCs w:val="20"/>
              </w:rPr>
              <w:t>Comments</w:t>
            </w:r>
          </w:p>
        </w:tc>
      </w:tr>
      <w:tr w:rsidR="000E68E4" w:rsidRPr="0014410A" w14:paraId="2F335155" w14:textId="77777777">
        <w:tc>
          <w:tcPr>
            <w:tcW w:w="1355" w:type="dxa"/>
            <w:tcBorders>
              <w:top w:val="single" w:sz="4" w:space="0" w:color="auto"/>
              <w:left w:val="single" w:sz="4" w:space="0" w:color="auto"/>
              <w:bottom w:val="single" w:sz="4" w:space="0" w:color="auto"/>
              <w:right w:val="single" w:sz="4" w:space="0" w:color="auto"/>
            </w:tcBorders>
          </w:tcPr>
          <w:p w14:paraId="2F335152" w14:textId="77777777" w:rsidR="000E68E4" w:rsidRPr="0014410A" w:rsidRDefault="00F36F71">
            <w:pPr>
              <w:ind w:right="200"/>
              <w:rPr>
                <w:rFonts w:ascii="Times New Roman" w:eastAsia="Yu Mincho" w:hAnsi="Times New Roman"/>
                <w:szCs w:val="20"/>
                <w:lang w:eastAsia="ja-JP"/>
              </w:rPr>
            </w:pPr>
            <w:r w:rsidRPr="0014410A">
              <w:rPr>
                <w:rFonts w:ascii="Times New Roman" w:eastAsia="Yu Mincho" w:hAnsi="Times New Roman"/>
                <w:szCs w:val="20"/>
                <w:lang w:eastAsia="ja-JP"/>
              </w:rPr>
              <w:lastRenderedPageBreak/>
              <w:t>Qualcomm</w:t>
            </w:r>
          </w:p>
        </w:tc>
        <w:tc>
          <w:tcPr>
            <w:tcW w:w="1563" w:type="dxa"/>
            <w:tcBorders>
              <w:top w:val="single" w:sz="4" w:space="0" w:color="auto"/>
              <w:left w:val="single" w:sz="4" w:space="0" w:color="auto"/>
              <w:bottom w:val="single" w:sz="4" w:space="0" w:color="auto"/>
              <w:right w:val="single" w:sz="4" w:space="0" w:color="auto"/>
            </w:tcBorders>
          </w:tcPr>
          <w:p w14:paraId="2F335153" w14:textId="77777777" w:rsidR="000E68E4" w:rsidRPr="0014410A" w:rsidRDefault="00F36F71">
            <w:pPr>
              <w:ind w:left="200" w:right="200"/>
              <w:rPr>
                <w:rFonts w:ascii="Times New Roman" w:eastAsia="Yu Mincho" w:hAnsi="Times New Roman"/>
                <w:szCs w:val="20"/>
                <w:lang w:eastAsia="ja-JP"/>
              </w:rPr>
            </w:pPr>
            <w:r w:rsidRPr="0014410A">
              <w:rPr>
                <w:rFonts w:ascii="Times New Roman" w:eastAsia="Yu Mincho" w:hAnsi="Times New Roman"/>
                <w:szCs w:val="20"/>
                <w:lang w:eastAsia="ja-JP"/>
              </w:rPr>
              <w:t>No</w:t>
            </w:r>
          </w:p>
        </w:tc>
        <w:tc>
          <w:tcPr>
            <w:tcW w:w="6149" w:type="dxa"/>
            <w:tcBorders>
              <w:top w:val="single" w:sz="4" w:space="0" w:color="auto"/>
              <w:left w:val="single" w:sz="4" w:space="0" w:color="auto"/>
              <w:bottom w:val="single" w:sz="4" w:space="0" w:color="auto"/>
              <w:right w:val="single" w:sz="4" w:space="0" w:color="auto"/>
            </w:tcBorders>
          </w:tcPr>
          <w:p w14:paraId="2F335154"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Yu Mincho" w:hAnsi="Times New Roman"/>
                <w:color w:val="000000"/>
                <w:szCs w:val="20"/>
                <w:lang w:eastAsia="ja-JP"/>
              </w:rPr>
              <w:t>We think this is a minor optimization resource efficiency with adding complexity/testing efforts. We do not think this should be adopted.</w:t>
            </w:r>
          </w:p>
        </w:tc>
      </w:tr>
      <w:tr w:rsidR="000E68E4" w:rsidRPr="0014410A" w14:paraId="2F335159" w14:textId="77777777">
        <w:tc>
          <w:tcPr>
            <w:tcW w:w="1355" w:type="dxa"/>
            <w:tcBorders>
              <w:top w:val="single" w:sz="4" w:space="0" w:color="auto"/>
              <w:left w:val="single" w:sz="4" w:space="0" w:color="auto"/>
              <w:bottom w:val="single" w:sz="4" w:space="0" w:color="auto"/>
              <w:right w:val="single" w:sz="4" w:space="0" w:color="auto"/>
            </w:tcBorders>
          </w:tcPr>
          <w:p w14:paraId="2F335156"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 xml:space="preserve">ZTE, </w:t>
            </w:r>
            <w:proofErr w:type="spellStart"/>
            <w:r w:rsidRPr="0014410A">
              <w:rPr>
                <w:rFonts w:ascii="Times New Roman" w:eastAsia="等线" w:hAnsi="Times New Roman"/>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F335157" w14:textId="77777777" w:rsidR="000E68E4" w:rsidRPr="0014410A" w:rsidRDefault="000E68E4">
            <w:pPr>
              <w:ind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F335158"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open to consider this case, but should not be limited to overlapping at least one PRB. Any overlapping should be counted as collision.</w:t>
            </w:r>
          </w:p>
        </w:tc>
      </w:tr>
      <w:tr w:rsidR="000E68E4" w:rsidRPr="0014410A" w14:paraId="2F335164" w14:textId="77777777">
        <w:tc>
          <w:tcPr>
            <w:tcW w:w="1355" w:type="dxa"/>
            <w:tcBorders>
              <w:top w:val="single" w:sz="4" w:space="0" w:color="auto"/>
              <w:left w:val="single" w:sz="4" w:space="0" w:color="auto"/>
              <w:bottom w:val="single" w:sz="4" w:space="0" w:color="auto"/>
              <w:right w:val="single" w:sz="4" w:space="0" w:color="auto"/>
            </w:tcBorders>
          </w:tcPr>
          <w:p w14:paraId="2F33515A"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Huawei, HiSilicon</w:t>
            </w:r>
          </w:p>
        </w:tc>
        <w:tc>
          <w:tcPr>
            <w:tcW w:w="1563" w:type="dxa"/>
            <w:tcBorders>
              <w:top w:val="single" w:sz="4" w:space="0" w:color="auto"/>
              <w:left w:val="single" w:sz="4" w:space="0" w:color="auto"/>
              <w:bottom w:val="single" w:sz="4" w:space="0" w:color="auto"/>
              <w:right w:val="single" w:sz="4" w:space="0" w:color="auto"/>
            </w:tcBorders>
          </w:tcPr>
          <w:p w14:paraId="2F33515B"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Yes</w:t>
            </w:r>
          </w:p>
        </w:tc>
        <w:tc>
          <w:tcPr>
            <w:tcW w:w="6149" w:type="dxa"/>
            <w:tcBorders>
              <w:top w:val="single" w:sz="4" w:space="0" w:color="auto"/>
              <w:left w:val="single" w:sz="4" w:space="0" w:color="auto"/>
              <w:bottom w:val="single" w:sz="4" w:space="0" w:color="auto"/>
              <w:right w:val="single" w:sz="4" w:space="0" w:color="auto"/>
            </w:tcBorders>
          </w:tcPr>
          <w:p w14:paraId="2F33515C"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This is actually one remaining issue.</w:t>
            </w:r>
          </w:p>
          <w:p w14:paraId="2F33515D"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In RAN1#121, the following agreement was made for IDLE/INACTIVE state</w:t>
            </w:r>
          </w:p>
          <w:p w14:paraId="2F33515E" w14:textId="77777777" w:rsidR="000E68E4" w:rsidRPr="0014410A" w:rsidRDefault="00F36F71">
            <w:pPr>
              <w:rPr>
                <w:rFonts w:ascii="Times New Roman" w:eastAsia="Malgun Gothic" w:hAnsi="Times New Roman"/>
                <w:b/>
                <w:bCs/>
                <w:szCs w:val="20"/>
                <w:lang w:val="en-GB" w:eastAsia="zh-CN"/>
              </w:rPr>
            </w:pPr>
            <w:r w:rsidRPr="0014410A">
              <w:rPr>
                <w:rFonts w:ascii="Times New Roman" w:eastAsia="Malgun Gothic" w:hAnsi="Times New Roman"/>
                <w:b/>
                <w:bCs/>
                <w:szCs w:val="20"/>
                <w:highlight w:val="green"/>
                <w:lang w:val="en-GB" w:eastAsia="zh-CN"/>
              </w:rPr>
              <w:t>Agreement</w:t>
            </w:r>
          </w:p>
          <w:p w14:paraId="2F33515F" w14:textId="77777777" w:rsidR="000E68E4" w:rsidRPr="0014410A" w:rsidRDefault="00F36F71">
            <w:pPr>
              <w:rPr>
                <w:rFonts w:ascii="Times New Roman" w:hAnsi="Times New Roman"/>
                <w:szCs w:val="20"/>
                <w:lang w:val="en-GB" w:eastAsia="zh-CN"/>
              </w:rPr>
            </w:pPr>
            <w:r w:rsidRPr="0014410A">
              <w:rPr>
                <w:rFonts w:ascii="Times New Roman" w:hAnsi="Times New Roman"/>
                <w:szCs w:val="20"/>
                <w:lang w:val="en-GB" w:eastAsia="zh-CN"/>
              </w:rPr>
              <w:t>The OFDM symbols configured for Type-0 CSS are considered as unavailable for LP-WUS if CORESET#0 and LP-WUS overlap in frequency domain.</w:t>
            </w:r>
          </w:p>
          <w:p w14:paraId="2F335160" w14:textId="77777777" w:rsidR="000E68E4" w:rsidRPr="0014410A" w:rsidRDefault="000E68E4">
            <w:pPr>
              <w:ind w:right="200"/>
              <w:rPr>
                <w:rFonts w:ascii="Times New Roman" w:eastAsia="等线" w:hAnsi="Times New Roman"/>
                <w:color w:val="000000"/>
                <w:szCs w:val="20"/>
                <w:lang w:val="en-GB" w:eastAsia="zh-CN"/>
              </w:rPr>
            </w:pPr>
          </w:p>
          <w:p w14:paraId="2F335161" w14:textId="77777777" w:rsidR="000E68E4" w:rsidRPr="0014410A" w:rsidRDefault="00F36F71">
            <w:pPr>
              <w:ind w:right="200"/>
              <w:rPr>
                <w:rFonts w:ascii="Times New Roman" w:eastAsia="等线" w:hAnsi="Times New Roman"/>
                <w:color w:val="000000"/>
                <w:szCs w:val="20"/>
                <w:lang w:val="en-GB" w:eastAsia="zh-CN"/>
              </w:rPr>
            </w:pPr>
            <w:r w:rsidRPr="0014410A">
              <w:rPr>
                <w:rFonts w:ascii="Times New Roman" w:eastAsia="等线" w:hAnsi="Times New Roman"/>
                <w:color w:val="000000"/>
                <w:szCs w:val="20"/>
                <w:lang w:val="en-GB" w:eastAsia="zh-CN"/>
              </w:rPr>
              <w:t xml:space="preserve">But when we talked about CONNECTED state, trying to make similar agreement, some debating appears that not only CORESET#0/SS#0 but also other CORESET/SS should be considered. However, unfortunately, after that, no further discussion on this was carefully treated. Therefore, we think </w:t>
            </w:r>
            <w:r w:rsidRPr="0014410A">
              <w:rPr>
                <w:rFonts w:ascii="Times New Roman" w:eastAsia="等线" w:hAnsi="Times New Roman"/>
                <w:b/>
                <w:bCs/>
                <w:color w:val="000000"/>
                <w:szCs w:val="20"/>
                <w:u w:val="single"/>
                <w:lang w:val="en-GB" w:eastAsia="zh-CN"/>
              </w:rPr>
              <w:t>no matter this TP is agreed or not, we need to discuss the impact on symbol availability by CORESET/SS.</w:t>
            </w:r>
          </w:p>
          <w:p w14:paraId="2F335162" w14:textId="77777777" w:rsidR="000E68E4" w:rsidRPr="0014410A" w:rsidRDefault="000E68E4">
            <w:pPr>
              <w:ind w:right="200"/>
              <w:rPr>
                <w:rFonts w:ascii="Times New Roman" w:eastAsia="等线" w:hAnsi="Times New Roman"/>
                <w:color w:val="000000"/>
                <w:szCs w:val="20"/>
                <w:lang w:eastAsia="zh-CN"/>
              </w:rPr>
            </w:pPr>
          </w:p>
          <w:p w14:paraId="2F335163" w14:textId="77777777" w:rsidR="000E68E4" w:rsidRPr="0014410A" w:rsidRDefault="000E68E4">
            <w:pPr>
              <w:ind w:right="200"/>
              <w:rPr>
                <w:rFonts w:ascii="Times New Roman" w:eastAsia="等线" w:hAnsi="Times New Roman"/>
                <w:color w:val="000000"/>
                <w:szCs w:val="20"/>
                <w:lang w:eastAsia="zh-CN"/>
              </w:rPr>
            </w:pPr>
          </w:p>
        </w:tc>
      </w:tr>
      <w:tr w:rsidR="000E68E4" w:rsidRPr="0014410A" w14:paraId="2F335168" w14:textId="77777777">
        <w:tc>
          <w:tcPr>
            <w:tcW w:w="1355" w:type="dxa"/>
            <w:tcBorders>
              <w:top w:val="single" w:sz="4" w:space="0" w:color="auto"/>
              <w:left w:val="single" w:sz="4" w:space="0" w:color="auto"/>
              <w:bottom w:val="single" w:sz="4" w:space="0" w:color="auto"/>
              <w:right w:val="single" w:sz="4" w:space="0" w:color="auto"/>
            </w:tcBorders>
          </w:tcPr>
          <w:p w14:paraId="2F335165" w14:textId="77777777" w:rsidR="000E68E4" w:rsidRPr="0014410A" w:rsidRDefault="00F36F71">
            <w:pPr>
              <w:ind w:right="200"/>
              <w:rPr>
                <w:rFonts w:ascii="Times New Roman" w:eastAsia="等线" w:hAnsi="Times New Roman"/>
                <w:szCs w:val="20"/>
              </w:rPr>
            </w:pPr>
            <w:r w:rsidRPr="0014410A">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2F335166" w14:textId="77777777" w:rsidR="000E68E4" w:rsidRPr="0014410A" w:rsidRDefault="00F36F71">
            <w:pPr>
              <w:ind w:left="200" w:right="200"/>
              <w:rPr>
                <w:rFonts w:ascii="Times New Roman" w:eastAsia="等线" w:hAnsi="Times New Roman"/>
                <w:szCs w:val="20"/>
              </w:rPr>
            </w:pPr>
            <w:r w:rsidRPr="0014410A">
              <w:rPr>
                <w:rFonts w:ascii="Times New Roman" w:eastAsia="等线" w:hAnsi="Times New Roman"/>
                <w:szCs w:val="20"/>
              </w:rPr>
              <w:t>No</w:t>
            </w:r>
          </w:p>
        </w:tc>
        <w:tc>
          <w:tcPr>
            <w:tcW w:w="6149" w:type="dxa"/>
            <w:tcBorders>
              <w:top w:val="single" w:sz="4" w:space="0" w:color="auto"/>
              <w:left w:val="single" w:sz="4" w:space="0" w:color="auto"/>
              <w:bottom w:val="single" w:sz="4" w:space="0" w:color="auto"/>
              <w:right w:val="single" w:sz="4" w:space="0" w:color="auto"/>
            </w:tcBorders>
          </w:tcPr>
          <w:p w14:paraId="2F335167" w14:textId="77777777" w:rsidR="000E68E4" w:rsidRPr="0014410A" w:rsidRDefault="00F36F71">
            <w:pPr>
              <w:ind w:right="200"/>
              <w:rPr>
                <w:rFonts w:ascii="Times New Roman" w:eastAsia="等线" w:hAnsi="Times New Roman"/>
                <w:color w:val="000000"/>
                <w:szCs w:val="20"/>
              </w:rPr>
            </w:pPr>
            <w:r w:rsidRPr="0014410A">
              <w:rPr>
                <w:rFonts w:ascii="Times New Roman" w:eastAsia="等线" w:hAnsi="Times New Roman"/>
                <w:color w:val="000000"/>
                <w:szCs w:val="20"/>
              </w:rPr>
              <w:t xml:space="preserve">Only fixed/pre-defined patterns (SSB and UL/DL) should be considered as unavailable symbols; the rest can be handled by </w:t>
            </w:r>
            <w:proofErr w:type="spellStart"/>
            <w:r w:rsidRPr="0014410A">
              <w:rPr>
                <w:rFonts w:ascii="Times New Roman" w:eastAsia="等线" w:hAnsi="Times New Roman"/>
                <w:color w:val="000000"/>
                <w:szCs w:val="20"/>
              </w:rPr>
              <w:t>gNB</w:t>
            </w:r>
            <w:proofErr w:type="spellEnd"/>
            <w:r w:rsidRPr="0014410A">
              <w:rPr>
                <w:rFonts w:ascii="Times New Roman" w:eastAsia="等线" w:hAnsi="Times New Roman"/>
                <w:color w:val="000000"/>
                <w:szCs w:val="20"/>
              </w:rPr>
              <w:t>. In RAN1#121, we had similar discussion for other cases but was not agreed. Also, we think this is an unnecessary optimization for a special case.</w:t>
            </w:r>
          </w:p>
        </w:tc>
      </w:tr>
      <w:tr w:rsidR="000E68E4" w:rsidRPr="0014410A" w14:paraId="2F33516C" w14:textId="77777777">
        <w:tc>
          <w:tcPr>
            <w:tcW w:w="1355" w:type="dxa"/>
            <w:tcBorders>
              <w:top w:val="single" w:sz="4" w:space="0" w:color="auto"/>
              <w:left w:val="single" w:sz="4" w:space="0" w:color="auto"/>
              <w:bottom w:val="single" w:sz="4" w:space="0" w:color="auto"/>
              <w:right w:val="single" w:sz="4" w:space="0" w:color="auto"/>
            </w:tcBorders>
          </w:tcPr>
          <w:p w14:paraId="2F335169"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vivo</w:t>
            </w:r>
          </w:p>
        </w:tc>
        <w:tc>
          <w:tcPr>
            <w:tcW w:w="1563" w:type="dxa"/>
            <w:tcBorders>
              <w:top w:val="single" w:sz="4" w:space="0" w:color="auto"/>
              <w:left w:val="single" w:sz="4" w:space="0" w:color="auto"/>
              <w:bottom w:val="single" w:sz="4" w:space="0" w:color="auto"/>
              <w:right w:val="single" w:sz="4" w:space="0" w:color="auto"/>
            </w:tcBorders>
          </w:tcPr>
          <w:p w14:paraId="2F33516A" w14:textId="77777777" w:rsidR="000E68E4" w:rsidRPr="0014410A"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6B"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This optimization may be late for maintenance phase. </w:t>
            </w:r>
          </w:p>
        </w:tc>
      </w:tr>
      <w:tr w:rsidR="000E68E4" w:rsidRPr="0014410A" w14:paraId="2F335170" w14:textId="77777777">
        <w:tc>
          <w:tcPr>
            <w:tcW w:w="1355" w:type="dxa"/>
            <w:tcBorders>
              <w:top w:val="single" w:sz="4" w:space="0" w:color="auto"/>
              <w:left w:val="single" w:sz="4" w:space="0" w:color="auto"/>
              <w:bottom w:val="single" w:sz="4" w:space="0" w:color="auto"/>
              <w:right w:val="single" w:sz="4" w:space="0" w:color="auto"/>
            </w:tcBorders>
          </w:tcPr>
          <w:p w14:paraId="2F33516D" w14:textId="77777777" w:rsidR="000E68E4" w:rsidRPr="0014410A" w:rsidRDefault="00F36F71">
            <w:pPr>
              <w:ind w:right="200"/>
              <w:rPr>
                <w:rFonts w:ascii="Times New Roman" w:eastAsia="等线" w:hAnsi="Times New Roman"/>
                <w:szCs w:val="20"/>
                <w:lang w:eastAsia="zh-CN"/>
              </w:rPr>
            </w:pPr>
            <w:r w:rsidRPr="0014410A">
              <w:rPr>
                <w:rFonts w:ascii="Times New Roman" w:eastAsia="Yu Mincho" w:hAnsi="Times New Roman"/>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2F33516E" w14:textId="77777777" w:rsidR="000E68E4" w:rsidRPr="0014410A"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6F"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Yu Mincho" w:hAnsi="Times New Roman"/>
                <w:color w:val="000000"/>
                <w:szCs w:val="20"/>
                <w:lang w:eastAsia="ja-JP"/>
              </w:rPr>
              <w:t>Share the view with Qualcomm. Not necessary to introduce such minor optimization in this phase.</w:t>
            </w:r>
          </w:p>
        </w:tc>
      </w:tr>
      <w:tr w:rsidR="000E68E4" w:rsidRPr="0014410A" w14:paraId="2F335174" w14:textId="77777777">
        <w:tc>
          <w:tcPr>
            <w:tcW w:w="1355" w:type="dxa"/>
            <w:tcBorders>
              <w:top w:val="single" w:sz="4" w:space="0" w:color="auto"/>
              <w:left w:val="single" w:sz="4" w:space="0" w:color="auto"/>
              <w:bottom w:val="single" w:sz="4" w:space="0" w:color="auto"/>
              <w:right w:val="single" w:sz="4" w:space="0" w:color="auto"/>
            </w:tcBorders>
          </w:tcPr>
          <w:p w14:paraId="2F335171" w14:textId="77777777" w:rsidR="000E68E4" w:rsidRPr="0014410A" w:rsidRDefault="00F36F71">
            <w:pPr>
              <w:ind w:right="200"/>
              <w:rPr>
                <w:rFonts w:ascii="Times New Roman" w:eastAsia="Yu Mincho" w:hAnsi="Times New Roman"/>
                <w:szCs w:val="20"/>
                <w:lang w:eastAsia="ja-JP"/>
              </w:rPr>
            </w:pPr>
            <w:r w:rsidRPr="0014410A">
              <w:rPr>
                <w:rFonts w:ascii="Times New Roman" w:eastAsia="等线" w:hAnsi="Times New Roman"/>
                <w:szCs w:val="20"/>
                <w:lang w:eastAsia="zh-CN"/>
              </w:rPr>
              <w:t>OPPO</w:t>
            </w:r>
          </w:p>
        </w:tc>
        <w:tc>
          <w:tcPr>
            <w:tcW w:w="1563" w:type="dxa"/>
            <w:tcBorders>
              <w:top w:val="single" w:sz="4" w:space="0" w:color="auto"/>
              <w:left w:val="single" w:sz="4" w:space="0" w:color="auto"/>
              <w:bottom w:val="single" w:sz="4" w:space="0" w:color="auto"/>
              <w:right w:val="single" w:sz="4" w:space="0" w:color="auto"/>
            </w:tcBorders>
          </w:tcPr>
          <w:p w14:paraId="2F335172" w14:textId="77777777" w:rsidR="000E68E4" w:rsidRPr="0014410A"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73"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等线" w:hAnsi="Times New Roman"/>
                <w:color w:val="000000"/>
                <w:szCs w:val="20"/>
                <w:lang w:eastAsia="zh-CN"/>
              </w:rPr>
              <w:t>Open to discuss this.</w:t>
            </w:r>
          </w:p>
        </w:tc>
      </w:tr>
      <w:tr w:rsidR="000E68E4" w:rsidRPr="0014410A" w14:paraId="2F335178" w14:textId="77777777">
        <w:tc>
          <w:tcPr>
            <w:tcW w:w="1355" w:type="dxa"/>
            <w:tcBorders>
              <w:top w:val="single" w:sz="4" w:space="0" w:color="auto"/>
              <w:left w:val="single" w:sz="4" w:space="0" w:color="auto"/>
              <w:bottom w:val="single" w:sz="4" w:space="0" w:color="auto"/>
              <w:right w:val="single" w:sz="4" w:space="0" w:color="auto"/>
            </w:tcBorders>
          </w:tcPr>
          <w:p w14:paraId="2F335175"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2F335176" w14:textId="77777777" w:rsidR="000E68E4" w:rsidRPr="0014410A"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77"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The spec seems not broken without the TP, so we don’t think it is needed. </w:t>
            </w:r>
          </w:p>
        </w:tc>
      </w:tr>
      <w:tr w:rsidR="00F36F71" w:rsidRPr="0014410A" w14:paraId="1EE97E5E" w14:textId="77777777" w:rsidTr="00F36F71">
        <w:tc>
          <w:tcPr>
            <w:tcW w:w="1355" w:type="dxa"/>
          </w:tcPr>
          <w:p w14:paraId="288FAB3B" w14:textId="33C82592" w:rsidR="00F36F71" w:rsidRPr="0014410A" w:rsidRDefault="00F36F71" w:rsidP="00E14249">
            <w:pPr>
              <w:ind w:right="200"/>
              <w:rPr>
                <w:rFonts w:ascii="Times New Roman" w:eastAsia="Yu Mincho" w:hAnsi="Times New Roman"/>
                <w:szCs w:val="20"/>
                <w:lang w:eastAsia="ja-JP"/>
              </w:rPr>
            </w:pPr>
            <w:r w:rsidRPr="0014410A">
              <w:rPr>
                <w:rFonts w:ascii="Times New Roman" w:eastAsia="Yu Mincho" w:hAnsi="Times New Roman"/>
                <w:szCs w:val="20"/>
                <w:lang w:eastAsia="ja-JP"/>
              </w:rPr>
              <w:t>Nokia</w:t>
            </w:r>
          </w:p>
        </w:tc>
        <w:tc>
          <w:tcPr>
            <w:tcW w:w="1563" w:type="dxa"/>
          </w:tcPr>
          <w:p w14:paraId="2AA8CA6E" w14:textId="77777777" w:rsidR="00F36F71" w:rsidRPr="0014410A" w:rsidRDefault="00F36F71" w:rsidP="00E14249">
            <w:pPr>
              <w:ind w:left="200" w:right="200"/>
              <w:rPr>
                <w:rFonts w:ascii="Times New Roman" w:eastAsia="等线" w:hAnsi="Times New Roman"/>
                <w:szCs w:val="20"/>
              </w:rPr>
            </w:pPr>
          </w:p>
        </w:tc>
        <w:tc>
          <w:tcPr>
            <w:tcW w:w="6149" w:type="dxa"/>
          </w:tcPr>
          <w:p w14:paraId="286AA931" w14:textId="77777777" w:rsidR="00F36F71" w:rsidRPr="0014410A" w:rsidRDefault="00F36F71" w:rsidP="00E14249">
            <w:pPr>
              <w:ind w:right="200"/>
              <w:rPr>
                <w:rFonts w:ascii="Times New Roman" w:eastAsia="Yu Mincho" w:hAnsi="Times New Roman"/>
                <w:color w:val="000000"/>
                <w:szCs w:val="20"/>
                <w:lang w:eastAsia="ja-JP"/>
              </w:rPr>
            </w:pPr>
            <w:r w:rsidRPr="0014410A">
              <w:rPr>
                <w:rFonts w:ascii="Times New Roman" w:eastAsia="Yu Mincho" w:hAnsi="Times New Roman"/>
                <w:color w:val="000000"/>
                <w:szCs w:val="20"/>
                <w:lang w:eastAsia="ja-JP"/>
              </w:rPr>
              <w:t xml:space="preserve">Not essential, appears to be an optimization, can be left to </w:t>
            </w:r>
            <w:proofErr w:type="spellStart"/>
            <w:r w:rsidRPr="0014410A">
              <w:rPr>
                <w:rFonts w:ascii="Times New Roman" w:eastAsia="Yu Mincho" w:hAnsi="Times New Roman"/>
                <w:color w:val="000000"/>
                <w:szCs w:val="20"/>
                <w:lang w:eastAsia="ja-JP"/>
              </w:rPr>
              <w:t>gNB</w:t>
            </w:r>
            <w:proofErr w:type="spellEnd"/>
            <w:r w:rsidRPr="0014410A">
              <w:rPr>
                <w:rFonts w:ascii="Times New Roman" w:eastAsia="Yu Mincho" w:hAnsi="Times New Roman"/>
                <w:color w:val="000000"/>
                <w:szCs w:val="20"/>
                <w:lang w:eastAsia="ja-JP"/>
              </w:rPr>
              <w:t>.</w:t>
            </w:r>
          </w:p>
        </w:tc>
      </w:tr>
    </w:tbl>
    <w:p w14:paraId="2F335179" w14:textId="77777777" w:rsidR="000E68E4" w:rsidRPr="0014410A" w:rsidRDefault="000E68E4">
      <w:pPr>
        <w:rPr>
          <w:rFonts w:ascii="Times New Roman" w:hAnsi="Times New Roman"/>
        </w:rPr>
      </w:pPr>
    </w:p>
    <w:p w14:paraId="2F33517A" w14:textId="77777777" w:rsidR="000E68E4" w:rsidRPr="0014410A" w:rsidRDefault="00F36F71">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sidRPr="0014410A">
        <w:rPr>
          <w:rFonts w:ascii="Times New Roman" w:eastAsia="宋体" w:hAnsi="Times New Roman"/>
          <w:sz w:val="24"/>
          <w:lang w:eastAsia="zh-CN"/>
        </w:rPr>
        <w:t>[</w:t>
      </w:r>
      <w:proofErr w:type="spellStart"/>
      <w:r w:rsidRPr="0014410A">
        <w:rPr>
          <w:rFonts w:ascii="Times New Roman" w:eastAsia="宋体" w:hAnsi="Times New Roman"/>
          <w:sz w:val="24"/>
          <w:lang w:eastAsia="zh-CN"/>
        </w:rPr>
        <w:t>Offino</w:t>
      </w:r>
      <w:proofErr w:type="spellEnd"/>
      <w:r w:rsidRPr="0014410A">
        <w:rPr>
          <w:rFonts w:ascii="Times New Roman" w:eastAsia="宋体" w:hAnsi="Times New Roman"/>
          <w:sz w:val="24"/>
          <w:lang w:eastAsia="zh-CN"/>
        </w:rPr>
        <w:t xml:space="preserve">] proposed to clarify the assumption for QCL information during WUS monitoring before applying the indicated TCI state by updating the existing clause 5.1.5 to add WUS in addition to CSI-RS and DMRS of PDSCH/PDCCH in TS 38.214.  </w:t>
      </w:r>
    </w:p>
    <w:tbl>
      <w:tblPr>
        <w:tblStyle w:val="TableGrid310"/>
        <w:tblW w:w="0" w:type="auto"/>
        <w:tblInd w:w="135" w:type="dxa"/>
        <w:tblLook w:val="04A0" w:firstRow="1" w:lastRow="0" w:firstColumn="1" w:lastColumn="0" w:noHBand="0" w:noVBand="1"/>
      </w:tblPr>
      <w:tblGrid>
        <w:gridCol w:w="8495"/>
      </w:tblGrid>
      <w:tr w:rsidR="000E68E4" w:rsidRPr="0014410A" w14:paraId="2F335182" w14:textId="77777777">
        <w:tc>
          <w:tcPr>
            <w:tcW w:w="8707" w:type="dxa"/>
            <w:tcBorders>
              <w:top w:val="single" w:sz="4" w:space="0" w:color="auto"/>
              <w:left w:val="single" w:sz="4" w:space="0" w:color="auto"/>
              <w:bottom w:val="single" w:sz="4" w:space="0" w:color="auto"/>
              <w:right w:val="single" w:sz="4" w:space="0" w:color="auto"/>
            </w:tcBorders>
          </w:tcPr>
          <w:p w14:paraId="2F33517B" w14:textId="77777777" w:rsidR="000E68E4" w:rsidRPr="0014410A" w:rsidRDefault="00F36F71">
            <w:pPr>
              <w:overflowPunct w:val="0"/>
              <w:autoSpaceDE w:val="0"/>
              <w:autoSpaceDN w:val="0"/>
              <w:adjustRightInd w:val="0"/>
              <w:textAlignment w:val="baseline"/>
              <w:rPr>
                <w:rFonts w:ascii="Times New Roman" w:hAnsi="Times New Roman"/>
                <w:szCs w:val="20"/>
                <w:lang w:eastAsia="zh-CN"/>
              </w:rPr>
            </w:pPr>
            <w:bookmarkStart w:id="94" w:name="_Hlk221565493"/>
            <w:r w:rsidRPr="0014410A">
              <w:rPr>
                <w:rFonts w:ascii="Times New Roman" w:eastAsia="宋体" w:hAnsi="Times New Roman"/>
                <w:b/>
                <w:bCs/>
                <w:szCs w:val="20"/>
                <w:lang w:eastAsia="zh-CN"/>
              </w:rPr>
              <w:t>Reason for change:</w:t>
            </w:r>
            <w:r w:rsidRPr="0014410A">
              <w:rPr>
                <w:rFonts w:ascii="Times New Roman" w:eastAsia="宋体" w:hAnsi="Times New Roman"/>
                <w:szCs w:val="20"/>
                <w:lang w:eastAsia="zh-CN"/>
              </w:rPr>
              <w:t xml:space="preserve">  </w:t>
            </w:r>
          </w:p>
          <w:p w14:paraId="2F33517C" w14:textId="77777777" w:rsidR="000E68E4" w:rsidRPr="0014410A" w:rsidRDefault="00F36F71">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szCs w:val="20"/>
                <w:lang w:eastAsia="zh-CN"/>
              </w:rPr>
              <w:t xml:space="preserve">The UE assumption on QCL information before applying an indicated TCI state is not yet described in specification.    </w:t>
            </w:r>
          </w:p>
          <w:p w14:paraId="2F33517D" w14:textId="77777777" w:rsidR="000E68E4" w:rsidRPr="0014410A" w:rsidRDefault="00F36F71">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b/>
                <w:bCs/>
                <w:szCs w:val="20"/>
                <w:lang w:eastAsia="zh-CN"/>
              </w:rPr>
              <w:t>Summary of Change:</w:t>
            </w:r>
            <w:r w:rsidRPr="0014410A">
              <w:rPr>
                <w:rFonts w:ascii="Times New Roman" w:eastAsia="宋体" w:hAnsi="Times New Roman"/>
                <w:szCs w:val="20"/>
                <w:lang w:eastAsia="zh-CN"/>
              </w:rPr>
              <w:t xml:space="preserve">    </w:t>
            </w:r>
          </w:p>
          <w:p w14:paraId="2F33517E" w14:textId="77777777" w:rsidR="000E68E4" w:rsidRPr="0014410A" w:rsidRDefault="00F36F71">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szCs w:val="20"/>
                <w:lang w:eastAsia="zh-CN"/>
              </w:rPr>
              <w:t xml:space="preserve">Clarify the assumption for QCL information during WUS monitoring before applying the indicated TCI state by updating the existing clause 5.1.5 to add WUS in addition to CSI-RS and DMRS of PDSCH/PDCCH. </w:t>
            </w:r>
          </w:p>
          <w:p w14:paraId="2F33517F" w14:textId="77777777" w:rsidR="000E68E4" w:rsidRPr="0014410A" w:rsidRDefault="00F36F71">
            <w:pPr>
              <w:overflowPunct w:val="0"/>
              <w:autoSpaceDE w:val="0"/>
              <w:autoSpaceDN w:val="0"/>
              <w:adjustRightInd w:val="0"/>
              <w:textAlignment w:val="baseline"/>
              <w:rPr>
                <w:rFonts w:ascii="Times New Roman" w:eastAsia="宋体" w:hAnsi="Times New Roman"/>
                <w:b/>
                <w:bCs/>
                <w:szCs w:val="20"/>
                <w:lang w:eastAsia="zh-CN"/>
              </w:rPr>
            </w:pPr>
            <w:r w:rsidRPr="0014410A">
              <w:rPr>
                <w:rFonts w:ascii="Times New Roman" w:eastAsia="宋体" w:hAnsi="Times New Roman"/>
                <w:b/>
                <w:bCs/>
                <w:szCs w:val="20"/>
                <w:lang w:eastAsia="zh-CN"/>
              </w:rPr>
              <w:t xml:space="preserve">Consequences if not approved: </w:t>
            </w:r>
          </w:p>
          <w:p w14:paraId="2F335180" w14:textId="77777777" w:rsidR="000E68E4" w:rsidRPr="0014410A" w:rsidRDefault="00F36F71">
            <w:pPr>
              <w:overflowPunct w:val="0"/>
              <w:autoSpaceDE w:val="0"/>
              <w:autoSpaceDN w:val="0"/>
              <w:adjustRightInd w:val="0"/>
              <w:textAlignment w:val="baseline"/>
              <w:rPr>
                <w:rFonts w:ascii="Times New Roman" w:eastAsiaTheme="minorEastAsia" w:hAnsi="Times New Roman"/>
                <w:szCs w:val="20"/>
                <w:lang w:eastAsia="zh-CN"/>
              </w:rPr>
            </w:pPr>
            <w:r w:rsidRPr="0014410A">
              <w:rPr>
                <w:rFonts w:ascii="Times New Roman" w:eastAsia="Yu Mincho" w:hAnsi="Times New Roman"/>
                <w:szCs w:val="20"/>
                <w:lang w:eastAsia="zh-CN"/>
              </w:rPr>
              <w:t xml:space="preserve">Unclear UE </w:t>
            </w:r>
            <w:proofErr w:type="spellStart"/>
            <w:r w:rsidRPr="0014410A">
              <w:rPr>
                <w:rFonts w:ascii="Times New Roman" w:eastAsia="Yu Mincho" w:hAnsi="Times New Roman"/>
                <w:szCs w:val="20"/>
                <w:lang w:eastAsia="zh-CN"/>
              </w:rPr>
              <w:t>behaviour</w:t>
            </w:r>
            <w:proofErr w:type="spellEnd"/>
            <w:r w:rsidRPr="0014410A">
              <w:rPr>
                <w:rFonts w:ascii="Times New Roman" w:eastAsia="Yu Mincho" w:hAnsi="Times New Roman"/>
                <w:szCs w:val="20"/>
                <w:lang w:eastAsia="zh-CN"/>
              </w:rPr>
              <w:t xml:space="preserve"> for WUS monitoring prior to applying an indicated TCI state. </w:t>
            </w:r>
          </w:p>
          <w:p w14:paraId="2F335181" w14:textId="77777777" w:rsidR="000E68E4" w:rsidRPr="0014410A" w:rsidRDefault="000E68E4">
            <w:pPr>
              <w:overflowPunct w:val="0"/>
              <w:autoSpaceDE w:val="0"/>
              <w:autoSpaceDN w:val="0"/>
              <w:adjustRightInd w:val="0"/>
              <w:textAlignment w:val="baseline"/>
              <w:rPr>
                <w:rFonts w:ascii="Times New Roman" w:eastAsiaTheme="minorEastAsia" w:hAnsi="Times New Roman"/>
                <w:szCs w:val="20"/>
                <w:lang w:eastAsia="zh-CN"/>
              </w:rPr>
            </w:pPr>
          </w:p>
        </w:tc>
      </w:tr>
      <w:tr w:rsidR="000E68E4" w:rsidRPr="0014410A" w14:paraId="2F335189" w14:textId="77777777">
        <w:tc>
          <w:tcPr>
            <w:tcW w:w="8707" w:type="dxa"/>
            <w:tcBorders>
              <w:top w:val="single" w:sz="4" w:space="0" w:color="auto"/>
              <w:left w:val="single" w:sz="4" w:space="0" w:color="auto"/>
              <w:bottom w:val="single" w:sz="4" w:space="0" w:color="auto"/>
              <w:right w:val="single" w:sz="4" w:space="0" w:color="auto"/>
            </w:tcBorders>
          </w:tcPr>
          <w:p w14:paraId="2F335183" w14:textId="77777777" w:rsidR="000E68E4" w:rsidRPr="0014410A" w:rsidRDefault="00F36F71">
            <w:pPr>
              <w:overflowPunct w:val="0"/>
              <w:autoSpaceDE w:val="0"/>
              <w:autoSpaceDN w:val="0"/>
              <w:adjustRightInd w:val="0"/>
              <w:snapToGrid w:val="0"/>
              <w:textAlignment w:val="baseline"/>
              <w:rPr>
                <w:rFonts w:ascii="Times New Roman" w:eastAsia="宋体" w:hAnsi="Times New Roman"/>
                <w:color w:val="000000"/>
                <w:szCs w:val="20"/>
                <w:lang w:eastAsia="zh-CN"/>
              </w:rPr>
            </w:pPr>
            <w:r w:rsidRPr="0014410A">
              <w:rPr>
                <w:rFonts w:ascii="Times New Roman" w:eastAsia="宋体" w:hAnsi="Times New Roman"/>
                <w:color w:val="000000"/>
                <w:szCs w:val="20"/>
                <w:lang w:eastAsia="zh-CN"/>
              </w:rPr>
              <w:t xml:space="preserve">After a UE receives an initial higher layer configuration of </w:t>
            </w:r>
            <w:r w:rsidRPr="0014410A">
              <w:rPr>
                <w:rFonts w:ascii="Times New Roman" w:eastAsia="宋体" w:hAnsi="Times New Roman"/>
                <w:i/>
                <w:iCs/>
                <w:color w:val="000000"/>
                <w:szCs w:val="20"/>
                <w:lang w:eastAsia="zh-CN"/>
              </w:rPr>
              <w:t>dl-</w:t>
            </w:r>
            <w:proofErr w:type="spellStart"/>
            <w:r w:rsidRPr="0014410A">
              <w:rPr>
                <w:rFonts w:ascii="Times New Roman" w:eastAsia="宋体" w:hAnsi="Times New Roman"/>
                <w:i/>
                <w:iCs/>
                <w:color w:val="000000"/>
                <w:szCs w:val="20"/>
                <w:lang w:eastAsia="zh-CN"/>
              </w:rPr>
              <w:t>OrJointTCI</w:t>
            </w:r>
            <w:proofErr w:type="spellEnd"/>
            <w:r w:rsidRPr="0014410A">
              <w:rPr>
                <w:rFonts w:ascii="Times New Roman" w:eastAsia="宋体" w:hAnsi="Times New Roman"/>
                <w:i/>
                <w:iCs/>
                <w:color w:val="000000"/>
                <w:szCs w:val="20"/>
                <w:lang w:eastAsia="zh-CN"/>
              </w:rPr>
              <w:t>-</w:t>
            </w:r>
            <w:proofErr w:type="spellStart"/>
            <w:r w:rsidRPr="0014410A">
              <w:rPr>
                <w:rFonts w:ascii="Times New Roman" w:eastAsia="宋体" w:hAnsi="Times New Roman"/>
                <w:i/>
                <w:iCs/>
                <w:color w:val="000000"/>
                <w:szCs w:val="20"/>
                <w:lang w:eastAsia="zh-CN"/>
              </w:rPr>
              <w:t>StateList</w:t>
            </w:r>
            <w:proofErr w:type="spellEnd"/>
            <w:r w:rsidRPr="0014410A">
              <w:rPr>
                <w:rFonts w:ascii="Times New Roman" w:eastAsia="宋体" w:hAnsi="Times New Roman"/>
                <w:color w:val="000000"/>
                <w:szCs w:val="20"/>
                <w:lang w:eastAsia="zh-CN"/>
              </w:rPr>
              <w:t xml:space="preserve"> where more than one </w:t>
            </w:r>
            <w:r w:rsidRPr="0014410A">
              <w:rPr>
                <w:rFonts w:ascii="Times New Roman" w:eastAsia="宋体" w:hAnsi="Times New Roman"/>
                <w:i/>
                <w:iCs/>
                <w:color w:val="000000"/>
                <w:szCs w:val="20"/>
                <w:lang w:eastAsia="zh-CN"/>
              </w:rPr>
              <w:t xml:space="preserve">TCI-State </w:t>
            </w:r>
            <w:r w:rsidRPr="0014410A">
              <w:rPr>
                <w:rFonts w:ascii="Times New Roman" w:eastAsia="宋体" w:hAnsi="Times New Roman"/>
                <w:color w:val="000000"/>
                <w:szCs w:val="20"/>
                <w:lang w:eastAsia="zh-CN"/>
              </w:rPr>
              <w:t>can be used as an indicated TCI state and before application of an indicated TCI state from the configured TCI states:</w:t>
            </w:r>
          </w:p>
          <w:p w14:paraId="2F335184" w14:textId="77777777" w:rsidR="000E68E4" w:rsidRPr="0014410A"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that are not received during the RACH procedure,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and the CSI-RS applying the indicated TCI state are quasi co-</w:t>
            </w:r>
            <w:r w:rsidRPr="0014410A">
              <w:rPr>
                <w:rFonts w:ascii="Times New Roman" w:eastAsia="宋体" w:hAnsi="Times New Roman"/>
                <w:szCs w:val="20"/>
                <w:lang w:eastAsia="zh-CN"/>
              </w:rPr>
              <w:lastRenderedPageBreak/>
              <w:t xml:space="preserve">located with the reference signal(s) in the </w:t>
            </w:r>
            <w:proofErr w:type="spellStart"/>
            <w:r w:rsidRPr="0014410A">
              <w:rPr>
                <w:rFonts w:ascii="Times New Roman" w:eastAsia="宋体" w:hAnsi="Times New Roman"/>
                <w:i/>
                <w:iCs/>
                <w:szCs w:val="20"/>
                <w:lang w:eastAsia="zh-CN"/>
              </w:rPr>
              <w:t>CandidateTCI</w:t>
            </w:r>
            <w:proofErr w:type="spellEnd"/>
            <w:r w:rsidRPr="0014410A">
              <w:rPr>
                <w:rFonts w:ascii="Times New Roman" w:eastAsia="宋体" w:hAnsi="Times New Roman"/>
                <w:i/>
                <w:iCs/>
                <w:szCs w:val="20"/>
                <w:lang w:eastAsia="zh-CN"/>
              </w:rPr>
              <w:t>-State</w:t>
            </w:r>
            <w:r w:rsidRPr="0014410A">
              <w:rPr>
                <w:rFonts w:ascii="Times New Roman" w:eastAsia="宋体" w:hAnsi="Times New Roman"/>
                <w:iCs/>
                <w:szCs w:val="20"/>
                <w:lang w:eastAsia="zh-CN"/>
              </w:rPr>
              <w:t xml:space="preserve"> </w:t>
            </w:r>
            <w:r w:rsidRPr="0014410A">
              <w:rPr>
                <w:rFonts w:ascii="Times New Roman" w:eastAsia="宋体" w:hAnsi="Times New Roman"/>
                <w:szCs w:val="20"/>
                <w:lang w:eastAsia="zh-CN"/>
              </w:rPr>
              <w:t>indicated in the LTM Cell Switch Command MAC CE [10, 38.321] if applicable, otherwise.</w:t>
            </w:r>
          </w:p>
          <w:p w14:paraId="2F335185" w14:textId="77777777" w:rsidR="000E68E4" w:rsidRPr="0014410A"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and the CSI-RS applying the indicated TCI state are quasi co-located with the SS/PBCH block the UE identified during the initial access procedure</w:t>
            </w:r>
          </w:p>
          <w:p w14:paraId="2F335186" w14:textId="77777777" w:rsidR="000E68E4" w:rsidRPr="0014410A" w:rsidRDefault="00F36F71">
            <w:pPr>
              <w:overflowPunct w:val="0"/>
              <w:autoSpaceDE w:val="0"/>
              <w:autoSpaceDN w:val="0"/>
              <w:adjustRightInd w:val="0"/>
              <w:textAlignment w:val="baseline"/>
              <w:rPr>
                <w:rFonts w:ascii="Times New Roman" w:eastAsia="宋体" w:hAnsi="Times New Roman"/>
                <w:szCs w:val="20"/>
                <w:lang w:eastAsia="zh-CN"/>
              </w:rPr>
            </w:pPr>
            <w:r w:rsidRPr="0014410A">
              <w:rPr>
                <w:rFonts w:ascii="Times New Roman" w:eastAsia="宋体" w:hAnsi="Times New Roman"/>
                <w:szCs w:val="20"/>
                <w:lang w:eastAsia="zh-CN"/>
              </w:rPr>
              <w:t>-----------------------------------------------------text omitted-----------------------------------------------------</w:t>
            </w:r>
          </w:p>
          <w:p w14:paraId="2F335187" w14:textId="77777777" w:rsidR="000E68E4" w:rsidRPr="0014410A" w:rsidRDefault="00F36F71">
            <w:pPr>
              <w:overflowPunct w:val="0"/>
              <w:autoSpaceDE w:val="0"/>
              <w:autoSpaceDN w:val="0"/>
              <w:adjustRightInd w:val="0"/>
              <w:snapToGrid w:val="0"/>
              <w:textAlignment w:val="baseline"/>
              <w:rPr>
                <w:rFonts w:ascii="Times New Roman" w:eastAsia="宋体" w:hAnsi="Times New Roman"/>
                <w:color w:val="000000"/>
                <w:szCs w:val="20"/>
                <w:lang w:eastAsia="zh-CN"/>
              </w:rPr>
            </w:pPr>
            <w:r w:rsidRPr="0014410A">
              <w:rPr>
                <w:rFonts w:ascii="Times New Roman" w:eastAsia="宋体" w:hAnsi="Times New Roman"/>
                <w:color w:val="000000"/>
                <w:szCs w:val="20"/>
                <w:lang w:eastAsia="zh-CN"/>
              </w:rPr>
              <w:t xml:space="preserve">After a UE receives a higher layer configuration of </w:t>
            </w:r>
            <w:r w:rsidRPr="0014410A">
              <w:rPr>
                <w:rFonts w:ascii="Times New Roman" w:eastAsia="宋体" w:hAnsi="Times New Roman"/>
                <w:i/>
                <w:iCs/>
                <w:color w:val="000000"/>
                <w:szCs w:val="20"/>
                <w:lang w:eastAsia="zh-CN"/>
              </w:rPr>
              <w:t>dl-</w:t>
            </w:r>
            <w:proofErr w:type="spellStart"/>
            <w:r w:rsidRPr="0014410A">
              <w:rPr>
                <w:rFonts w:ascii="Times New Roman" w:eastAsia="宋体" w:hAnsi="Times New Roman"/>
                <w:i/>
                <w:iCs/>
                <w:color w:val="000000"/>
                <w:szCs w:val="20"/>
                <w:lang w:eastAsia="zh-CN"/>
              </w:rPr>
              <w:t>OrJointTCI</w:t>
            </w:r>
            <w:proofErr w:type="spellEnd"/>
            <w:r w:rsidRPr="0014410A">
              <w:rPr>
                <w:rFonts w:ascii="Times New Roman" w:eastAsia="宋体" w:hAnsi="Times New Roman"/>
                <w:i/>
                <w:iCs/>
                <w:color w:val="000000"/>
                <w:szCs w:val="20"/>
                <w:lang w:eastAsia="zh-CN"/>
              </w:rPr>
              <w:t>-</w:t>
            </w:r>
            <w:proofErr w:type="spellStart"/>
            <w:r w:rsidRPr="0014410A">
              <w:rPr>
                <w:rFonts w:ascii="Times New Roman" w:eastAsia="宋体" w:hAnsi="Times New Roman"/>
                <w:i/>
                <w:iCs/>
                <w:color w:val="000000"/>
                <w:szCs w:val="20"/>
                <w:lang w:eastAsia="zh-CN"/>
              </w:rPr>
              <w:t>StateList</w:t>
            </w:r>
            <w:proofErr w:type="spellEnd"/>
            <w:r w:rsidRPr="0014410A">
              <w:rPr>
                <w:rFonts w:ascii="Times New Roman" w:eastAsia="宋体" w:hAnsi="Times New Roman"/>
                <w:color w:val="000000"/>
                <w:szCs w:val="20"/>
                <w:lang w:eastAsia="zh-CN"/>
              </w:rPr>
              <w:t xml:space="preserve"> where more than one </w:t>
            </w:r>
            <w:r w:rsidRPr="0014410A">
              <w:rPr>
                <w:rFonts w:ascii="Times New Roman" w:eastAsia="宋体" w:hAnsi="Times New Roman"/>
                <w:i/>
                <w:iCs/>
                <w:color w:val="000000"/>
                <w:szCs w:val="20"/>
                <w:lang w:eastAsia="zh-CN"/>
              </w:rPr>
              <w:t xml:space="preserve">TCI-State </w:t>
            </w:r>
            <w:r w:rsidRPr="0014410A">
              <w:rPr>
                <w:rFonts w:ascii="Times New Roman" w:eastAsia="宋体" w:hAnsi="Times New Roman"/>
                <w:color w:val="000000"/>
                <w:szCs w:val="20"/>
                <w:lang w:eastAsia="zh-CN"/>
              </w:rPr>
              <w:t>can be used as an indicated TCI state</w:t>
            </w:r>
            <w:r w:rsidRPr="0014410A">
              <w:rPr>
                <w:rFonts w:ascii="Times New Roman" w:eastAsia="宋体" w:hAnsi="Times New Roman"/>
                <w:i/>
                <w:iCs/>
                <w:color w:val="000000"/>
                <w:szCs w:val="20"/>
                <w:lang w:eastAsia="zh-CN"/>
              </w:rPr>
              <w:t xml:space="preserve"> </w:t>
            </w:r>
            <w:r w:rsidRPr="0014410A">
              <w:rPr>
                <w:rFonts w:ascii="Times New Roman" w:eastAsia="宋体" w:hAnsi="Times New Roman"/>
                <w:color w:val="000000"/>
                <w:szCs w:val="20"/>
                <w:lang w:eastAsia="zh-CN"/>
              </w:rPr>
              <w:t>as part of a Reconfiguration with sync procedure as described in [12, TS 38.331]</w:t>
            </w:r>
            <w:r w:rsidRPr="0014410A">
              <w:rPr>
                <w:rFonts w:ascii="Times New Roman" w:eastAsia="宋体" w:hAnsi="Times New Roman"/>
                <w:i/>
                <w:iCs/>
                <w:color w:val="000000"/>
                <w:szCs w:val="20"/>
                <w:lang w:eastAsia="zh-CN"/>
              </w:rPr>
              <w:t xml:space="preserve"> </w:t>
            </w:r>
            <w:r w:rsidRPr="0014410A">
              <w:rPr>
                <w:rFonts w:ascii="Times New Roman" w:eastAsia="宋体" w:hAnsi="Times New Roman"/>
                <w:color w:val="000000"/>
                <w:szCs w:val="20"/>
                <w:lang w:eastAsia="zh-CN"/>
              </w:rPr>
              <w:t>and before applying an indicated TCI state from the configured TCI states:</w:t>
            </w:r>
          </w:p>
          <w:p w14:paraId="2F335188" w14:textId="77777777" w:rsidR="000E68E4" w:rsidRPr="0014410A"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sidRPr="0014410A">
              <w:rPr>
                <w:rFonts w:ascii="Times New Roman" w:eastAsia="宋体" w:hAnsi="Times New Roman"/>
                <w:szCs w:val="20"/>
                <w:lang w:eastAsia="zh-CN"/>
              </w:rPr>
              <w:t>-</w:t>
            </w:r>
            <w:r w:rsidRPr="0014410A">
              <w:rPr>
                <w:rFonts w:ascii="Times New Roman" w:eastAsia="宋体" w:hAnsi="Times New Roman"/>
                <w:szCs w:val="20"/>
                <w:lang w:eastAsia="zh-CN"/>
              </w:rPr>
              <w:tab/>
              <w:t xml:space="preserve">The UE assumes that DM-RS of PDSCH and DM-RS of PDCCH, </w:t>
            </w:r>
            <w:r w:rsidRPr="0014410A">
              <w:rPr>
                <w:rFonts w:ascii="Times New Roman" w:eastAsia="宋体" w:hAnsi="Times New Roman"/>
                <w:color w:val="FF0000"/>
                <w:szCs w:val="20"/>
                <w:lang w:eastAsia="zh-CN"/>
              </w:rPr>
              <w:t>WUS</w:t>
            </w:r>
            <w:r w:rsidRPr="0014410A">
              <w:rPr>
                <w:rFonts w:ascii="Times New Roman" w:eastAsia="宋体" w:hAnsi="Times New Roman"/>
                <w:szCs w:val="20"/>
                <w:lang w:eastAsia="zh-CN"/>
              </w:rPr>
              <w:t>, and the CSI-RS applying the indicated TCI state are quasi co-located with the SS/PBCH block or the CSI-RS resource the UE identified during the random access procedure initiated by the Reconfiguration with sync procedure as described in [12, TS 38.331].</w:t>
            </w:r>
          </w:p>
        </w:tc>
      </w:tr>
    </w:tbl>
    <w:p w14:paraId="2F33518A" w14:textId="77777777" w:rsidR="000E68E4" w:rsidRPr="0014410A" w:rsidRDefault="00F36F71">
      <w:pPr>
        <w:rPr>
          <w:rFonts w:ascii="Times New Roman" w:hAnsi="Times New Roman"/>
          <w:sz w:val="24"/>
          <w:lang w:eastAsia="zh-CN"/>
        </w:rPr>
      </w:pPr>
      <w:r w:rsidRPr="0014410A">
        <w:rPr>
          <w:rFonts w:ascii="Times New Roman" w:hAnsi="Times New Roman"/>
          <w:sz w:val="24"/>
          <w:lang w:eastAsia="zh-CN"/>
        </w:rPr>
        <w:lastRenderedPageBreak/>
        <w:t xml:space="preserve"> </w:t>
      </w:r>
    </w:p>
    <w:p w14:paraId="2F33518B" w14:textId="77777777" w:rsidR="000E68E4" w:rsidRPr="0014410A" w:rsidRDefault="00F36F71">
      <w:pPr>
        <w:keepNext/>
        <w:tabs>
          <w:tab w:val="left" w:pos="-5500"/>
        </w:tabs>
        <w:spacing w:before="120" w:after="60"/>
        <w:ind w:right="200"/>
        <w:jc w:val="both"/>
        <w:outlineLvl w:val="3"/>
        <w:rPr>
          <w:rFonts w:ascii="Times New Roman" w:eastAsia="等线" w:hAnsi="Times New Roman"/>
          <w:b/>
          <w:bCs/>
          <w:sz w:val="21"/>
          <w:szCs w:val="21"/>
          <w:lang w:eastAsia="zh-CN"/>
        </w:rPr>
      </w:pPr>
      <w:r w:rsidRPr="0014410A">
        <w:rPr>
          <w:rFonts w:ascii="Times New Roman" w:eastAsia="微软雅黑" w:hAnsi="Times New Roman"/>
          <w:b/>
          <w:bCs/>
          <w:iCs/>
          <w:sz w:val="21"/>
          <w:szCs w:val="21"/>
          <w:lang w:eastAsia="zh-CN"/>
        </w:rPr>
        <w:t xml:space="preserve">[FL1] Proposal 5.4-2: </w:t>
      </w:r>
      <w:r w:rsidRPr="0014410A">
        <w:rPr>
          <w:rFonts w:ascii="Times New Roman" w:eastAsia="等线" w:hAnsi="Times New Roman"/>
          <w:b/>
          <w:bCs/>
          <w:sz w:val="21"/>
          <w:szCs w:val="21"/>
          <w:lang w:eastAsia="zh-CN"/>
        </w:rPr>
        <w:t>Adopt the above TP to Clause 5.1.5, TS 38.214 in principle.</w:t>
      </w:r>
    </w:p>
    <w:tbl>
      <w:tblPr>
        <w:tblStyle w:val="TableGrid192"/>
        <w:tblW w:w="9067" w:type="dxa"/>
        <w:tblLayout w:type="fixed"/>
        <w:tblLook w:val="04A0" w:firstRow="1" w:lastRow="0" w:firstColumn="1" w:lastColumn="0" w:noHBand="0" w:noVBand="1"/>
      </w:tblPr>
      <w:tblGrid>
        <w:gridCol w:w="1479"/>
        <w:gridCol w:w="1039"/>
        <w:gridCol w:w="6549"/>
      </w:tblGrid>
      <w:tr w:rsidR="000E68E4" w:rsidRPr="0014410A" w14:paraId="2F33518F" w14:textId="77777777">
        <w:tc>
          <w:tcPr>
            <w:tcW w:w="1479" w:type="dxa"/>
            <w:tcBorders>
              <w:top w:val="single" w:sz="4" w:space="0" w:color="auto"/>
              <w:left w:val="single" w:sz="4" w:space="0" w:color="auto"/>
              <w:bottom w:val="single" w:sz="4" w:space="0" w:color="auto"/>
              <w:right w:val="single" w:sz="4" w:space="0" w:color="auto"/>
            </w:tcBorders>
            <w:shd w:val="clear" w:color="auto" w:fill="D8D8D8"/>
          </w:tcPr>
          <w:bookmarkEnd w:id="94"/>
          <w:p w14:paraId="2F33518C" w14:textId="77777777" w:rsidR="000E68E4" w:rsidRPr="0014410A" w:rsidRDefault="00F36F71">
            <w:pPr>
              <w:ind w:left="200" w:right="200"/>
              <w:rPr>
                <w:rFonts w:ascii="Times New Roman" w:hAnsi="Times New Roman"/>
                <w:szCs w:val="20"/>
                <w:lang w:eastAsia="zh-CN"/>
              </w:rPr>
            </w:pPr>
            <w:r w:rsidRPr="0014410A">
              <w:rPr>
                <w:rFonts w:ascii="Times New Roman" w:eastAsia="Times New Roman" w:hAnsi="Times New Roman"/>
                <w:szCs w:val="20"/>
                <w:lang w:eastAsia="zh-CN"/>
              </w:rPr>
              <w:t>Company</w:t>
            </w:r>
          </w:p>
        </w:tc>
        <w:tc>
          <w:tcPr>
            <w:tcW w:w="1039" w:type="dxa"/>
            <w:tcBorders>
              <w:top w:val="single" w:sz="4" w:space="0" w:color="auto"/>
              <w:left w:val="single" w:sz="4" w:space="0" w:color="auto"/>
              <w:bottom w:val="single" w:sz="4" w:space="0" w:color="auto"/>
              <w:right w:val="single" w:sz="4" w:space="0" w:color="auto"/>
            </w:tcBorders>
            <w:shd w:val="clear" w:color="auto" w:fill="D8D8D8"/>
          </w:tcPr>
          <w:p w14:paraId="2F33518D" w14:textId="77777777" w:rsidR="000E68E4" w:rsidRPr="0014410A" w:rsidRDefault="00F36F71">
            <w:pPr>
              <w:ind w:left="200" w:right="200"/>
              <w:rPr>
                <w:rFonts w:ascii="Times New Roman" w:eastAsia="Times New Roman" w:hAnsi="Times New Roman"/>
                <w:szCs w:val="20"/>
                <w:lang w:eastAsia="zh-CN"/>
              </w:rPr>
            </w:pPr>
            <w:r w:rsidRPr="0014410A">
              <w:rPr>
                <w:rFonts w:ascii="Times New Roman" w:eastAsia="Times New Roman" w:hAnsi="Times New Roman"/>
                <w:szCs w:val="20"/>
                <w:lang w:eastAsia="zh-CN"/>
              </w:rPr>
              <w:t>Y/N</w:t>
            </w:r>
          </w:p>
        </w:tc>
        <w:tc>
          <w:tcPr>
            <w:tcW w:w="6549" w:type="dxa"/>
            <w:tcBorders>
              <w:top w:val="single" w:sz="4" w:space="0" w:color="auto"/>
              <w:left w:val="single" w:sz="4" w:space="0" w:color="auto"/>
              <w:bottom w:val="single" w:sz="4" w:space="0" w:color="auto"/>
              <w:right w:val="single" w:sz="4" w:space="0" w:color="auto"/>
            </w:tcBorders>
            <w:shd w:val="clear" w:color="auto" w:fill="D8D8D8"/>
          </w:tcPr>
          <w:p w14:paraId="2F33518E" w14:textId="77777777" w:rsidR="000E68E4" w:rsidRPr="0014410A" w:rsidRDefault="00F36F71">
            <w:pPr>
              <w:ind w:left="200" w:right="200"/>
              <w:rPr>
                <w:rFonts w:ascii="Times New Roman" w:eastAsia="Times New Roman" w:hAnsi="Times New Roman"/>
                <w:szCs w:val="20"/>
                <w:lang w:eastAsia="zh-CN"/>
              </w:rPr>
            </w:pPr>
            <w:r w:rsidRPr="0014410A">
              <w:rPr>
                <w:rFonts w:ascii="Times New Roman" w:eastAsia="Times New Roman" w:hAnsi="Times New Roman"/>
                <w:szCs w:val="20"/>
                <w:lang w:eastAsia="zh-CN"/>
              </w:rPr>
              <w:t>Comments</w:t>
            </w:r>
          </w:p>
        </w:tc>
      </w:tr>
      <w:tr w:rsidR="000E68E4" w:rsidRPr="0014410A" w14:paraId="2F335193" w14:textId="77777777">
        <w:tc>
          <w:tcPr>
            <w:tcW w:w="1479" w:type="dxa"/>
            <w:tcBorders>
              <w:top w:val="single" w:sz="4" w:space="0" w:color="auto"/>
              <w:left w:val="single" w:sz="4" w:space="0" w:color="auto"/>
              <w:bottom w:val="single" w:sz="4" w:space="0" w:color="auto"/>
              <w:right w:val="single" w:sz="4" w:space="0" w:color="auto"/>
            </w:tcBorders>
          </w:tcPr>
          <w:p w14:paraId="2F335190" w14:textId="77777777" w:rsidR="000E68E4" w:rsidRPr="0014410A" w:rsidRDefault="00F36F71">
            <w:pPr>
              <w:ind w:right="200"/>
              <w:rPr>
                <w:rFonts w:ascii="Times New Roman" w:eastAsia="Yu Mincho" w:hAnsi="Times New Roman"/>
                <w:szCs w:val="20"/>
                <w:lang w:eastAsia="ja-JP"/>
              </w:rPr>
            </w:pPr>
            <w:r w:rsidRPr="0014410A">
              <w:rPr>
                <w:rFonts w:ascii="Times New Roman" w:eastAsia="Yu Mincho" w:hAnsi="Times New Roman"/>
                <w:szCs w:val="20"/>
                <w:lang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2F335191" w14:textId="77777777" w:rsidR="000E68E4" w:rsidRPr="0014410A" w:rsidRDefault="00F36F71">
            <w:pPr>
              <w:ind w:left="200" w:right="200"/>
              <w:rPr>
                <w:rFonts w:ascii="Times New Roman" w:eastAsia="Yu Mincho" w:hAnsi="Times New Roman"/>
                <w:szCs w:val="20"/>
                <w:lang w:eastAsia="ja-JP"/>
              </w:rPr>
            </w:pPr>
            <w:r w:rsidRPr="0014410A">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92" w14:textId="77777777" w:rsidR="000E68E4" w:rsidRPr="0014410A" w:rsidRDefault="000E68E4">
            <w:pPr>
              <w:ind w:right="200"/>
              <w:rPr>
                <w:rFonts w:ascii="Times New Roman" w:eastAsia="等线" w:hAnsi="Times New Roman"/>
                <w:color w:val="000000"/>
                <w:szCs w:val="20"/>
                <w:lang w:eastAsia="zh-CN"/>
              </w:rPr>
            </w:pPr>
          </w:p>
        </w:tc>
      </w:tr>
      <w:tr w:rsidR="000E68E4" w:rsidRPr="0014410A" w14:paraId="2F335197" w14:textId="77777777">
        <w:tc>
          <w:tcPr>
            <w:tcW w:w="1479" w:type="dxa"/>
            <w:tcBorders>
              <w:top w:val="single" w:sz="4" w:space="0" w:color="auto"/>
              <w:left w:val="single" w:sz="4" w:space="0" w:color="auto"/>
              <w:bottom w:val="single" w:sz="4" w:space="0" w:color="auto"/>
              <w:right w:val="single" w:sz="4" w:space="0" w:color="auto"/>
            </w:tcBorders>
          </w:tcPr>
          <w:p w14:paraId="2F335194"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 xml:space="preserve">ZTE, </w:t>
            </w:r>
            <w:proofErr w:type="spellStart"/>
            <w:r w:rsidRPr="0014410A">
              <w:rPr>
                <w:rFonts w:ascii="Times New Roman" w:eastAsia="等线" w:hAnsi="Times New Roman"/>
                <w:szCs w:val="20"/>
                <w:lang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2F335195" w14:textId="77777777" w:rsidR="000E68E4" w:rsidRPr="0014410A" w:rsidRDefault="000E68E4">
            <w:pPr>
              <w:ind w:left="200" w:right="200"/>
              <w:rPr>
                <w:rFonts w:ascii="Times New Roman" w:eastAsia="等线" w:hAnsi="Times New Roman"/>
                <w:szCs w:val="20"/>
                <w:lang w:eastAsia="zh-CN"/>
              </w:rPr>
            </w:pPr>
          </w:p>
        </w:tc>
        <w:tc>
          <w:tcPr>
            <w:tcW w:w="6549" w:type="dxa"/>
            <w:tcBorders>
              <w:top w:val="single" w:sz="4" w:space="0" w:color="auto"/>
              <w:left w:val="single" w:sz="4" w:space="0" w:color="auto"/>
              <w:bottom w:val="single" w:sz="4" w:space="0" w:color="auto"/>
              <w:right w:val="single" w:sz="4" w:space="0" w:color="auto"/>
            </w:tcBorders>
          </w:tcPr>
          <w:p w14:paraId="2F335196"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Open to discuss, but seems it is not applied for WUS scenario?</w:t>
            </w:r>
          </w:p>
        </w:tc>
      </w:tr>
      <w:tr w:rsidR="000E68E4" w:rsidRPr="0014410A" w14:paraId="2F33519B" w14:textId="77777777">
        <w:tc>
          <w:tcPr>
            <w:tcW w:w="1479" w:type="dxa"/>
            <w:tcBorders>
              <w:top w:val="single" w:sz="4" w:space="0" w:color="auto"/>
              <w:left w:val="single" w:sz="4" w:space="0" w:color="auto"/>
              <w:bottom w:val="single" w:sz="4" w:space="0" w:color="auto"/>
              <w:right w:val="single" w:sz="4" w:space="0" w:color="auto"/>
            </w:tcBorders>
          </w:tcPr>
          <w:p w14:paraId="2F335198"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 xml:space="preserve"> Huawei, HiSilicon</w:t>
            </w:r>
          </w:p>
        </w:tc>
        <w:tc>
          <w:tcPr>
            <w:tcW w:w="1039" w:type="dxa"/>
            <w:tcBorders>
              <w:top w:val="single" w:sz="4" w:space="0" w:color="auto"/>
              <w:left w:val="single" w:sz="4" w:space="0" w:color="auto"/>
              <w:bottom w:val="single" w:sz="4" w:space="0" w:color="auto"/>
              <w:right w:val="single" w:sz="4" w:space="0" w:color="auto"/>
            </w:tcBorders>
          </w:tcPr>
          <w:p w14:paraId="2F335199"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N</w:t>
            </w:r>
          </w:p>
        </w:tc>
        <w:tc>
          <w:tcPr>
            <w:tcW w:w="6549" w:type="dxa"/>
            <w:tcBorders>
              <w:top w:val="single" w:sz="4" w:space="0" w:color="auto"/>
              <w:left w:val="single" w:sz="4" w:space="0" w:color="auto"/>
              <w:bottom w:val="single" w:sz="4" w:space="0" w:color="auto"/>
              <w:right w:val="single" w:sz="4" w:space="0" w:color="auto"/>
            </w:tcBorders>
          </w:tcPr>
          <w:p w14:paraId="2F33519A"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No need for this change. The application delay is usually several slots. When UE receives a DCI or MAC CE, after an application time, the UE is usually still monitoring PDCCH instead of monitoring LP-WUS. </w:t>
            </w:r>
            <w:proofErr w:type="gramStart"/>
            <w:r w:rsidRPr="0014410A">
              <w:rPr>
                <w:rFonts w:ascii="Times New Roman" w:eastAsia="等线" w:hAnsi="Times New Roman"/>
                <w:color w:val="000000"/>
                <w:szCs w:val="20"/>
                <w:lang w:eastAsia="zh-CN"/>
              </w:rPr>
              <w:t>So</w:t>
            </w:r>
            <w:proofErr w:type="gramEnd"/>
            <w:r w:rsidRPr="0014410A">
              <w:rPr>
                <w:rFonts w:ascii="Times New Roman" w:eastAsia="等线" w:hAnsi="Times New Roman"/>
                <w:color w:val="000000"/>
                <w:szCs w:val="20"/>
                <w:lang w:eastAsia="zh-CN"/>
              </w:rPr>
              <w:t xml:space="preserve"> no need for this marginal case.</w:t>
            </w:r>
          </w:p>
        </w:tc>
      </w:tr>
      <w:tr w:rsidR="000E68E4" w:rsidRPr="0014410A" w14:paraId="2F33519F" w14:textId="77777777">
        <w:tc>
          <w:tcPr>
            <w:tcW w:w="1479" w:type="dxa"/>
            <w:tcBorders>
              <w:top w:val="single" w:sz="4" w:space="0" w:color="auto"/>
              <w:left w:val="single" w:sz="4" w:space="0" w:color="auto"/>
              <w:bottom w:val="single" w:sz="4" w:space="0" w:color="auto"/>
              <w:right w:val="single" w:sz="4" w:space="0" w:color="auto"/>
            </w:tcBorders>
          </w:tcPr>
          <w:p w14:paraId="2F33519C" w14:textId="77777777" w:rsidR="000E68E4"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vivo</w:t>
            </w:r>
          </w:p>
        </w:tc>
        <w:tc>
          <w:tcPr>
            <w:tcW w:w="1039" w:type="dxa"/>
            <w:tcBorders>
              <w:top w:val="single" w:sz="4" w:space="0" w:color="auto"/>
              <w:left w:val="single" w:sz="4" w:space="0" w:color="auto"/>
              <w:bottom w:val="single" w:sz="4" w:space="0" w:color="auto"/>
              <w:right w:val="single" w:sz="4" w:space="0" w:color="auto"/>
            </w:tcBorders>
          </w:tcPr>
          <w:p w14:paraId="2F33519D"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等线" w:hAnsi="Times New Roman"/>
                <w:szCs w:val="20"/>
                <w:lang w:eastAsia="zh-CN"/>
              </w:rPr>
              <w:t>Y</w:t>
            </w:r>
          </w:p>
        </w:tc>
        <w:tc>
          <w:tcPr>
            <w:tcW w:w="6549" w:type="dxa"/>
            <w:tcBorders>
              <w:top w:val="single" w:sz="4" w:space="0" w:color="auto"/>
              <w:left w:val="single" w:sz="4" w:space="0" w:color="auto"/>
              <w:bottom w:val="single" w:sz="4" w:space="0" w:color="auto"/>
              <w:right w:val="single" w:sz="4" w:space="0" w:color="auto"/>
            </w:tcBorders>
          </w:tcPr>
          <w:p w14:paraId="2F33519E" w14:textId="77777777" w:rsidR="000E68E4" w:rsidRPr="0014410A" w:rsidRDefault="000E68E4">
            <w:pPr>
              <w:ind w:right="200"/>
              <w:rPr>
                <w:rFonts w:ascii="Times New Roman" w:eastAsia="等线" w:hAnsi="Times New Roman"/>
                <w:color w:val="000000"/>
                <w:szCs w:val="20"/>
                <w:lang w:eastAsia="zh-CN"/>
              </w:rPr>
            </w:pPr>
          </w:p>
        </w:tc>
      </w:tr>
      <w:tr w:rsidR="000E68E4" w:rsidRPr="0014410A" w14:paraId="2F3351A3" w14:textId="77777777">
        <w:tc>
          <w:tcPr>
            <w:tcW w:w="1479" w:type="dxa"/>
            <w:tcBorders>
              <w:top w:val="single" w:sz="4" w:space="0" w:color="auto"/>
              <w:left w:val="single" w:sz="4" w:space="0" w:color="auto"/>
              <w:bottom w:val="single" w:sz="4" w:space="0" w:color="auto"/>
              <w:right w:val="single" w:sz="4" w:space="0" w:color="auto"/>
            </w:tcBorders>
          </w:tcPr>
          <w:p w14:paraId="2F3351A0" w14:textId="77777777" w:rsidR="000E68E4" w:rsidRPr="0014410A" w:rsidRDefault="00F36F71">
            <w:pPr>
              <w:ind w:right="200"/>
              <w:rPr>
                <w:rFonts w:ascii="Times New Roman" w:eastAsia="等线" w:hAnsi="Times New Roman"/>
                <w:szCs w:val="20"/>
                <w:lang w:eastAsia="zh-CN"/>
              </w:rPr>
            </w:pPr>
            <w:r w:rsidRPr="0014410A">
              <w:rPr>
                <w:rFonts w:ascii="Times New Roman" w:eastAsia="Yu Mincho" w:hAnsi="Times New Roman"/>
                <w:szCs w:val="20"/>
                <w:lang w:eastAsia="ja-JP"/>
              </w:rPr>
              <w:t>DOCOMO</w:t>
            </w:r>
          </w:p>
        </w:tc>
        <w:tc>
          <w:tcPr>
            <w:tcW w:w="1039" w:type="dxa"/>
            <w:tcBorders>
              <w:top w:val="single" w:sz="4" w:space="0" w:color="auto"/>
              <w:left w:val="single" w:sz="4" w:space="0" w:color="auto"/>
              <w:bottom w:val="single" w:sz="4" w:space="0" w:color="auto"/>
              <w:right w:val="single" w:sz="4" w:space="0" w:color="auto"/>
            </w:tcBorders>
          </w:tcPr>
          <w:p w14:paraId="2F3351A1" w14:textId="77777777" w:rsidR="000E68E4" w:rsidRPr="0014410A" w:rsidRDefault="00F36F71">
            <w:pPr>
              <w:ind w:left="200" w:right="200"/>
              <w:rPr>
                <w:rFonts w:ascii="Times New Roman" w:eastAsia="等线" w:hAnsi="Times New Roman"/>
                <w:szCs w:val="20"/>
                <w:lang w:eastAsia="zh-CN"/>
              </w:rPr>
            </w:pPr>
            <w:r w:rsidRPr="0014410A">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A2"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Yu Mincho" w:hAnsi="Times New Roman"/>
                <w:color w:val="000000"/>
                <w:szCs w:val="20"/>
                <w:lang w:eastAsia="ja-JP"/>
              </w:rPr>
              <w:t>This is missing case in the current spec and should be fixed.</w:t>
            </w:r>
          </w:p>
        </w:tc>
      </w:tr>
      <w:tr w:rsidR="000E68E4" w:rsidRPr="0014410A" w14:paraId="2F3351A7" w14:textId="77777777">
        <w:tc>
          <w:tcPr>
            <w:tcW w:w="1479" w:type="dxa"/>
            <w:tcBorders>
              <w:top w:val="single" w:sz="4" w:space="0" w:color="auto"/>
              <w:left w:val="single" w:sz="4" w:space="0" w:color="auto"/>
              <w:bottom w:val="single" w:sz="4" w:space="0" w:color="auto"/>
              <w:right w:val="single" w:sz="4" w:space="0" w:color="auto"/>
            </w:tcBorders>
          </w:tcPr>
          <w:p w14:paraId="2F3351A4" w14:textId="77777777" w:rsidR="000E68E4" w:rsidRPr="0014410A" w:rsidRDefault="00F36F71">
            <w:pPr>
              <w:ind w:right="200"/>
              <w:rPr>
                <w:rFonts w:ascii="Times New Roman" w:eastAsia="Yu Mincho" w:hAnsi="Times New Roman"/>
                <w:szCs w:val="20"/>
                <w:lang w:eastAsia="ja-JP"/>
              </w:rPr>
            </w:pPr>
            <w:r w:rsidRPr="0014410A">
              <w:rPr>
                <w:rFonts w:ascii="Times New Roman" w:eastAsia="等线" w:hAnsi="Times New Roman"/>
                <w:szCs w:val="20"/>
                <w:lang w:eastAsia="zh-CN"/>
              </w:rPr>
              <w:t>OPPO</w:t>
            </w:r>
          </w:p>
        </w:tc>
        <w:tc>
          <w:tcPr>
            <w:tcW w:w="1039" w:type="dxa"/>
            <w:tcBorders>
              <w:top w:val="single" w:sz="4" w:space="0" w:color="auto"/>
              <w:left w:val="single" w:sz="4" w:space="0" w:color="auto"/>
              <w:bottom w:val="single" w:sz="4" w:space="0" w:color="auto"/>
              <w:right w:val="single" w:sz="4" w:space="0" w:color="auto"/>
            </w:tcBorders>
          </w:tcPr>
          <w:p w14:paraId="2F3351A5" w14:textId="77777777" w:rsidR="000E68E4" w:rsidRPr="0014410A" w:rsidRDefault="000E68E4">
            <w:pPr>
              <w:ind w:left="200" w:right="200"/>
              <w:rPr>
                <w:rFonts w:ascii="Times New Roman" w:eastAsia="Yu Mincho" w:hAnsi="Times New Roman"/>
                <w:szCs w:val="20"/>
                <w:lang w:eastAsia="ja-JP"/>
              </w:rPr>
            </w:pPr>
          </w:p>
        </w:tc>
        <w:tc>
          <w:tcPr>
            <w:tcW w:w="6549" w:type="dxa"/>
            <w:tcBorders>
              <w:top w:val="single" w:sz="4" w:space="0" w:color="auto"/>
              <w:left w:val="single" w:sz="4" w:space="0" w:color="auto"/>
              <w:bottom w:val="single" w:sz="4" w:space="0" w:color="auto"/>
              <w:right w:val="single" w:sz="4" w:space="0" w:color="auto"/>
            </w:tcBorders>
          </w:tcPr>
          <w:p w14:paraId="2F3351A6" w14:textId="77777777" w:rsidR="000E68E4" w:rsidRPr="0014410A" w:rsidRDefault="00F36F71">
            <w:pPr>
              <w:ind w:right="200"/>
              <w:rPr>
                <w:rFonts w:ascii="Times New Roman" w:eastAsia="Yu Mincho" w:hAnsi="Times New Roman"/>
                <w:color w:val="000000"/>
                <w:szCs w:val="20"/>
                <w:lang w:eastAsia="ja-JP"/>
              </w:rPr>
            </w:pPr>
            <w:r w:rsidRPr="0014410A">
              <w:rPr>
                <w:rFonts w:ascii="Times New Roman" w:eastAsia="等线" w:hAnsi="Times New Roman"/>
                <w:color w:val="000000"/>
                <w:szCs w:val="20"/>
                <w:lang w:eastAsia="zh-CN"/>
              </w:rPr>
              <w:t>Open to discuss this.</w:t>
            </w:r>
          </w:p>
        </w:tc>
      </w:tr>
      <w:tr w:rsidR="000E68E4" w:rsidRPr="0014410A" w14:paraId="2F3351AB" w14:textId="77777777">
        <w:tc>
          <w:tcPr>
            <w:tcW w:w="1479" w:type="dxa"/>
            <w:tcBorders>
              <w:top w:val="single" w:sz="4" w:space="0" w:color="auto"/>
              <w:left w:val="single" w:sz="4" w:space="0" w:color="auto"/>
              <w:bottom w:val="single" w:sz="4" w:space="0" w:color="auto"/>
              <w:right w:val="single" w:sz="4" w:space="0" w:color="auto"/>
            </w:tcBorders>
          </w:tcPr>
          <w:p w14:paraId="2F3351A8" w14:textId="77777777" w:rsidR="000E68E4" w:rsidRPr="0014410A" w:rsidRDefault="00F36F71">
            <w:pPr>
              <w:ind w:right="200"/>
              <w:rPr>
                <w:rFonts w:ascii="Times New Roman" w:eastAsia="等线" w:hAnsi="Times New Roman"/>
                <w:szCs w:val="20"/>
                <w:lang w:eastAsia="zh-CN"/>
              </w:rPr>
            </w:pPr>
            <w:proofErr w:type="spellStart"/>
            <w:r w:rsidRPr="0014410A">
              <w:rPr>
                <w:rFonts w:ascii="Times New Roman" w:eastAsia="等线" w:hAnsi="Times New Roman"/>
                <w:szCs w:val="20"/>
                <w:lang w:eastAsia="zh-CN"/>
              </w:rPr>
              <w:t>Ofinno</w:t>
            </w:r>
            <w:proofErr w:type="spellEnd"/>
          </w:p>
        </w:tc>
        <w:tc>
          <w:tcPr>
            <w:tcW w:w="1039" w:type="dxa"/>
            <w:tcBorders>
              <w:top w:val="single" w:sz="4" w:space="0" w:color="auto"/>
              <w:left w:val="single" w:sz="4" w:space="0" w:color="auto"/>
              <w:bottom w:val="single" w:sz="4" w:space="0" w:color="auto"/>
              <w:right w:val="single" w:sz="4" w:space="0" w:color="auto"/>
            </w:tcBorders>
          </w:tcPr>
          <w:p w14:paraId="2F3351A9" w14:textId="77777777" w:rsidR="000E68E4" w:rsidRPr="0014410A" w:rsidRDefault="00F36F71">
            <w:pPr>
              <w:ind w:left="200" w:right="200"/>
              <w:rPr>
                <w:rFonts w:ascii="Times New Roman" w:eastAsia="Yu Mincho" w:hAnsi="Times New Roman"/>
                <w:szCs w:val="20"/>
                <w:lang w:eastAsia="ja-JP"/>
              </w:rPr>
            </w:pPr>
            <w:r w:rsidRPr="0014410A">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AA" w14:textId="77777777" w:rsidR="000E68E4" w:rsidRPr="0014410A" w:rsidRDefault="00F36F71">
            <w:pPr>
              <w:ind w:right="200"/>
              <w:rPr>
                <w:rFonts w:ascii="Times New Roman" w:eastAsia="等线" w:hAnsi="Times New Roman"/>
                <w:color w:val="000000"/>
                <w:szCs w:val="20"/>
                <w:lang w:eastAsia="zh-CN"/>
              </w:rPr>
            </w:pPr>
            <w:r w:rsidRPr="0014410A">
              <w:rPr>
                <w:rFonts w:ascii="Times New Roman" w:eastAsia="等线" w:hAnsi="Times New Roman"/>
                <w:color w:val="000000"/>
                <w:szCs w:val="20"/>
                <w:lang w:eastAsia="zh-CN"/>
              </w:rPr>
              <w:t xml:space="preserve">To Huawei, in our understanding the TP also addresses the case of WUS monitoring prior to the UE receiving a DCI or MAC CE.  </w:t>
            </w:r>
          </w:p>
        </w:tc>
      </w:tr>
      <w:tr w:rsidR="00F36F71" w:rsidRPr="0014410A" w14:paraId="7D252C8C" w14:textId="77777777">
        <w:tc>
          <w:tcPr>
            <w:tcW w:w="1479" w:type="dxa"/>
            <w:tcBorders>
              <w:top w:val="single" w:sz="4" w:space="0" w:color="auto"/>
              <w:left w:val="single" w:sz="4" w:space="0" w:color="auto"/>
              <w:bottom w:val="single" w:sz="4" w:space="0" w:color="auto"/>
              <w:right w:val="single" w:sz="4" w:space="0" w:color="auto"/>
            </w:tcBorders>
          </w:tcPr>
          <w:p w14:paraId="1BF009DB" w14:textId="270E8CE3" w:rsidR="00F36F71" w:rsidRPr="0014410A" w:rsidRDefault="00F36F71">
            <w:pPr>
              <w:ind w:right="200"/>
              <w:rPr>
                <w:rFonts w:ascii="Times New Roman" w:eastAsia="等线" w:hAnsi="Times New Roman"/>
                <w:szCs w:val="20"/>
                <w:lang w:eastAsia="zh-CN"/>
              </w:rPr>
            </w:pPr>
            <w:r w:rsidRPr="0014410A">
              <w:rPr>
                <w:rFonts w:ascii="Times New Roman" w:eastAsia="等线" w:hAnsi="Times New Roman"/>
                <w:szCs w:val="20"/>
                <w:lang w:eastAsia="zh-CN"/>
              </w:rPr>
              <w:t>Nokia</w:t>
            </w:r>
          </w:p>
        </w:tc>
        <w:tc>
          <w:tcPr>
            <w:tcW w:w="1039" w:type="dxa"/>
            <w:tcBorders>
              <w:top w:val="single" w:sz="4" w:space="0" w:color="auto"/>
              <w:left w:val="single" w:sz="4" w:space="0" w:color="auto"/>
              <w:bottom w:val="single" w:sz="4" w:space="0" w:color="auto"/>
              <w:right w:val="single" w:sz="4" w:space="0" w:color="auto"/>
            </w:tcBorders>
          </w:tcPr>
          <w:p w14:paraId="62B6C78F" w14:textId="743FA41F" w:rsidR="00F36F71" w:rsidRPr="0014410A" w:rsidRDefault="00F36F71">
            <w:pPr>
              <w:ind w:left="200" w:right="200"/>
              <w:rPr>
                <w:rFonts w:ascii="Times New Roman" w:eastAsia="Yu Mincho" w:hAnsi="Times New Roman"/>
                <w:szCs w:val="20"/>
                <w:lang w:eastAsia="ja-JP"/>
              </w:rPr>
            </w:pPr>
            <w:r w:rsidRPr="0014410A">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1912B136" w14:textId="77777777" w:rsidR="00F36F71" w:rsidRPr="0014410A" w:rsidRDefault="00F36F71">
            <w:pPr>
              <w:ind w:right="200"/>
              <w:rPr>
                <w:rFonts w:ascii="Times New Roman" w:eastAsia="等线" w:hAnsi="Times New Roman"/>
                <w:color w:val="000000"/>
                <w:szCs w:val="20"/>
                <w:lang w:eastAsia="zh-CN"/>
              </w:rPr>
            </w:pPr>
          </w:p>
        </w:tc>
      </w:tr>
    </w:tbl>
    <w:p w14:paraId="2F3351AC" w14:textId="77777777" w:rsidR="000E68E4" w:rsidRPr="0014410A" w:rsidRDefault="000E68E4">
      <w:pPr>
        <w:rPr>
          <w:rFonts w:ascii="Times New Roman" w:hAnsi="Times New Roman"/>
          <w:lang w:eastAsia="zh-CN"/>
        </w:rPr>
      </w:pPr>
    </w:p>
    <w:p w14:paraId="2F3351AD" w14:textId="77777777" w:rsidR="000E68E4" w:rsidRPr="0014410A"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sidRPr="0014410A">
        <w:rPr>
          <w:rFonts w:ascii="Times New Roman" w:eastAsia="宋体" w:hAnsi="Times New Roman"/>
          <w:sz w:val="32"/>
          <w:szCs w:val="20"/>
          <w:lang w:eastAsia="zh-CN"/>
        </w:rPr>
        <w:t xml:space="preserve">Editorial correction </w:t>
      </w:r>
    </w:p>
    <w:p w14:paraId="2F3351AE"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b/>
          <w:bCs/>
          <w:iCs/>
          <w:szCs w:val="20"/>
          <w:lang w:eastAsia="zh-CN"/>
        </w:rPr>
      </w:pPr>
      <w:r w:rsidRPr="0014410A">
        <w:rPr>
          <w:rFonts w:ascii="Times New Roman" w:eastAsia="宋体" w:hAnsi="Times New Roman"/>
          <w:sz w:val="22"/>
          <w:szCs w:val="20"/>
          <w:lang w:eastAsia="zh-CN"/>
        </w:rPr>
        <w:t>[Ericsson] proposed following TPs for connected mode</w:t>
      </w:r>
    </w:p>
    <w:tbl>
      <w:tblPr>
        <w:tblStyle w:val="afffc"/>
        <w:tblW w:w="0" w:type="auto"/>
        <w:tblLook w:val="04A0" w:firstRow="1" w:lastRow="0" w:firstColumn="1" w:lastColumn="0" w:noHBand="0" w:noVBand="1"/>
      </w:tblPr>
      <w:tblGrid>
        <w:gridCol w:w="8630"/>
      </w:tblGrid>
      <w:tr w:rsidR="000E68E4" w:rsidRPr="0014410A" w14:paraId="2F3351B2" w14:textId="77777777">
        <w:tc>
          <w:tcPr>
            <w:tcW w:w="9629" w:type="dxa"/>
          </w:tcPr>
          <w:p w14:paraId="2F3351AF" w14:textId="77777777" w:rsidR="000E68E4" w:rsidRPr="0014410A" w:rsidRDefault="00F36F71">
            <w:pPr>
              <w:pStyle w:val="ArialText"/>
              <w:numPr>
                <w:ilvl w:val="0"/>
                <w:numId w:val="30"/>
              </w:numPr>
              <w:rPr>
                <w:rFonts w:ascii="Times New Roman" w:hAnsi="Times New Roman" w:cs="Times New Roman"/>
                <w:i/>
              </w:rPr>
            </w:pPr>
            <w:bookmarkStart w:id="95" w:name="_Hlk214112350"/>
            <w:r w:rsidRPr="0014410A">
              <w:rPr>
                <w:rFonts w:ascii="Times New Roman" w:hAnsi="Times New Roman" w:cs="Times New Roman"/>
                <w:b/>
              </w:rPr>
              <w:t>Reason for change</w:t>
            </w:r>
            <w:r w:rsidRPr="0014410A">
              <w:rPr>
                <w:rFonts w:ascii="Times New Roman" w:hAnsi="Times New Roman" w:cs="Times New Roman"/>
              </w:rPr>
              <w:t xml:space="preserve">: The description of UE behavior on WUS monitoring in option 1-2 in the specification is not clear </w:t>
            </w:r>
          </w:p>
          <w:p w14:paraId="2F3351B0" w14:textId="77777777" w:rsidR="000E68E4" w:rsidRPr="0014410A" w:rsidRDefault="00F36F71">
            <w:pPr>
              <w:pStyle w:val="ArialText"/>
              <w:numPr>
                <w:ilvl w:val="0"/>
                <w:numId w:val="30"/>
              </w:numPr>
              <w:rPr>
                <w:rFonts w:ascii="Times New Roman" w:hAnsi="Times New Roman" w:cs="Times New Roman"/>
                <w:b/>
              </w:rPr>
            </w:pPr>
            <w:r w:rsidRPr="0014410A">
              <w:rPr>
                <w:rFonts w:ascii="Times New Roman" w:hAnsi="Times New Roman" w:cs="Times New Roman"/>
                <w:b/>
              </w:rPr>
              <w:t xml:space="preserve">Summary of change: </w:t>
            </w:r>
            <w:r w:rsidRPr="0014410A">
              <w:rPr>
                <w:rFonts w:ascii="Times New Roman" w:hAnsi="Times New Roman" w:cs="Times New Roman"/>
              </w:rPr>
              <w:t xml:space="preserve">Change the description of UE behavior on WUS monitoring in option 1-2 in sub-clauses </w:t>
            </w:r>
            <w:r w:rsidRPr="0014410A">
              <w:rPr>
                <w:rFonts w:ascii="Times New Roman" w:eastAsia="Times New Roman" w:hAnsi="Times New Roman" w:cs="Times New Roman"/>
                <w:szCs w:val="20"/>
              </w:rPr>
              <w:t xml:space="preserve">10.4D </w:t>
            </w:r>
            <w:r w:rsidRPr="0014410A">
              <w:rPr>
                <w:rFonts w:ascii="Times New Roman" w:hAnsi="Times New Roman" w:cs="Times New Roman"/>
              </w:rPr>
              <w:t xml:space="preserve">of TS 38.213 </w:t>
            </w:r>
          </w:p>
          <w:p w14:paraId="2F3351B1" w14:textId="77777777" w:rsidR="000E68E4" w:rsidRPr="0014410A" w:rsidRDefault="00F36F71">
            <w:pPr>
              <w:pStyle w:val="ArialText"/>
              <w:numPr>
                <w:ilvl w:val="0"/>
                <w:numId w:val="30"/>
              </w:numPr>
              <w:rPr>
                <w:rFonts w:ascii="Times New Roman" w:hAnsi="Times New Roman" w:cs="Times New Roman"/>
                <w:color w:val="FF0000"/>
                <w:szCs w:val="20"/>
              </w:rPr>
            </w:pPr>
            <w:r w:rsidRPr="0014410A">
              <w:rPr>
                <w:rFonts w:ascii="Times New Roman" w:hAnsi="Times New Roman" w:cs="Times New Roman"/>
                <w:b/>
              </w:rPr>
              <w:t>Consequences if not approved</w:t>
            </w:r>
            <w:r w:rsidRPr="0014410A">
              <w:rPr>
                <w:rFonts w:ascii="Times New Roman" w:hAnsi="Times New Roman" w:cs="Times New Roman"/>
              </w:rPr>
              <w:t xml:space="preserve">: Misleading UE behavior on WUS monitoring in option 1-2.  </w:t>
            </w:r>
          </w:p>
        </w:tc>
      </w:tr>
      <w:tr w:rsidR="000E68E4" w:rsidRPr="0014410A" w14:paraId="2F3351B9" w14:textId="77777777">
        <w:tc>
          <w:tcPr>
            <w:tcW w:w="9629" w:type="dxa"/>
          </w:tcPr>
          <w:p w14:paraId="2F3351B3"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---------------------------------Start of Text Proposal on 3GPP TS 38.213 V19.0.0-----------------------</w:t>
            </w:r>
          </w:p>
          <w:p w14:paraId="2F3351B4" w14:textId="77777777" w:rsidR="000E68E4" w:rsidRPr="0014410A" w:rsidRDefault="00F36F71">
            <w:pPr>
              <w:pStyle w:val="22"/>
              <w:ind w:left="576" w:hanging="576"/>
              <w:rPr>
                <w:rFonts w:ascii="Times New Roman" w:eastAsia="Calibri" w:hAnsi="Times New Roman" w:cs="Times New Roman"/>
                <w:sz w:val="24"/>
                <w:szCs w:val="18"/>
              </w:rPr>
            </w:pPr>
            <w:r w:rsidRPr="0014410A">
              <w:rPr>
                <w:rFonts w:ascii="Times New Roman" w:eastAsia="Calibri" w:hAnsi="Times New Roman" w:cs="Times New Roman"/>
                <w:sz w:val="24"/>
                <w:szCs w:val="18"/>
              </w:rPr>
              <w:t xml:space="preserve">10.4D </w:t>
            </w:r>
            <w:r w:rsidRPr="0014410A">
              <w:rPr>
                <w:rFonts w:ascii="Times New Roman" w:eastAsia="Calibri" w:hAnsi="Times New Roman" w:cs="Times New Roman"/>
                <w:sz w:val="24"/>
                <w:szCs w:val="18"/>
              </w:rPr>
              <w:tab/>
              <w:t>PDCCH monitoring activation by WUS in RRC_CONNECTED</w:t>
            </w:r>
          </w:p>
          <w:p w14:paraId="2F3351B5"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1B6" w14:textId="77777777" w:rsidR="000E68E4" w:rsidRPr="0014410A" w:rsidRDefault="00F36F71">
            <w:pPr>
              <w:rPr>
                <w:rFonts w:ascii="Times New Roman" w:eastAsia="宋体" w:hAnsi="Times New Roman"/>
                <w:szCs w:val="18"/>
                <w:lang w:val="en-GB"/>
              </w:rPr>
            </w:pPr>
            <w:r w:rsidRPr="0014410A">
              <w:rPr>
                <w:rFonts w:ascii="Times New Roman" w:eastAsia="宋体" w:hAnsi="Times New Roman"/>
                <w:szCs w:val="18"/>
                <w:lang w:val="en-GB"/>
              </w:rPr>
              <w:t xml:space="preserve">A UE can be provided by </w:t>
            </w:r>
            <w:r w:rsidRPr="0014410A">
              <w:rPr>
                <w:rFonts w:ascii="Times New Roman" w:eastAsia="宋体" w:hAnsi="Times New Roman"/>
                <w:i/>
                <w:iCs/>
                <w:szCs w:val="18"/>
                <w:lang w:val="en-GB"/>
              </w:rPr>
              <w:t>lpwus-Mo12</w:t>
            </w:r>
            <w:r w:rsidRPr="0014410A">
              <w:rPr>
                <w:rFonts w:ascii="Times New Roman" w:eastAsia="宋体" w:hAnsi="Times New Roman"/>
                <w:i/>
                <w:color w:val="FF0000"/>
                <w:szCs w:val="18"/>
                <w:lang w:val="en-GB"/>
              </w:rPr>
              <w:t xml:space="preserve"> </w:t>
            </w:r>
            <w:r w:rsidRPr="0014410A">
              <w:rPr>
                <w:rFonts w:ascii="Times New Roman" w:eastAsia="宋体" w:hAnsi="Times New Roman"/>
                <w:szCs w:val="18"/>
                <w:lang w:val="en-GB"/>
              </w:rPr>
              <w:t xml:space="preserve">a periodicity, by </w:t>
            </w:r>
            <w:proofErr w:type="spellStart"/>
            <w:r w:rsidRPr="0014410A">
              <w:rPr>
                <w:rFonts w:ascii="Times New Roman" w:eastAsia="宋体" w:hAnsi="Times New Roman"/>
                <w:i/>
                <w:szCs w:val="18"/>
                <w:lang w:val="en-GB"/>
              </w:rPr>
              <w:t>periodicityMO</w:t>
            </w:r>
            <w:proofErr w:type="spellEnd"/>
            <w:r w:rsidRPr="0014410A">
              <w:rPr>
                <w:rFonts w:ascii="Times New Roman" w:eastAsia="宋体" w:hAnsi="Times New Roman"/>
                <w:i/>
                <w:szCs w:val="18"/>
                <w:lang w:val="en-GB"/>
              </w:rPr>
              <w:t>-Option 1-2</w:t>
            </w:r>
            <w:r w:rsidRPr="0014410A">
              <w:rPr>
                <w:rFonts w:ascii="Times New Roman" w:eastAsia="宋体" w:hAnsi="Times New Roman"/>
                <w:szCs w:val="18"/>
                <w:lang w:val="en-GB"/>
              </w:rPr>
              <w:t xml:space="preserve">, and a time offset, by </w:t>
            </w:r>
            <w:proofErr w:type="spellStart"/>
            <w:r w:rsidRPr="0014410A">
              <w:rPr>
                <w:rFonts w:ascii="Times New Roman" w:eastAsia="宋体" w:hAnsi="Times New Roman"/>
                <w:i/>
                <w:szCs w:val="18"/>
                <w:lang w:val="en-GB"/>
              </w:rPr>
              <w:t>offsetMO</w:t>
            </w:r>
            <w:proofErr w:type="spellEnd"/>
            <w:r w:rsidRPr="0014410A">
              <w:rPr>
                <w:rFonts w:ascii="Times New Roman" w:eastAsia="宋体" w:hAnsi="Times New Roman"/>
                <w:i/>
                <w:szCs w:val="18"/>
                <w:lang w:val="en-GB"/>
              </w:rPr>
              <w:t>-Option 1-2</w:t>
            </w:r>
            <w:r w:rsidRPr="0014410A">
              <w:rPr>
                <w:rFonts w:ascii="Times New Roman" w:eastAsia="宋体" w:hAnsi="Times New Roman"/>
                <w:szCs w:val="18"/>
                <w:lang w:val="en-GB"/>
              </w:rPr>
              <w:t xml:space="preserve">, relative to the start of a system frame with SFN 0, for the UE to determine </w:t>
            </w:r>
            <w:r w:rsidRPr="0014410A">
              <w:rPr>
                <w:rFonts w:ascii="Times New Roman" w:eastAsia="宋体" w:hAnsi="Times New Roman"/>
                <w:color w:val="FF0000"/>
                <w:szCs w:val="18"/>
                <w:lang w:val="en-GB"/>
              </w:rPr>
              <w:t>the</w:t>
            </w:r>
            <w:r w:rsidRPr="0014410A">
              <w:rPr>
                <w:rFonts w:ascii="Times New Roman" w:eastAsia="宋体" w:hAnsi="Times New Roman"/>
                <w:szCs w:val="18"/>
                <w:lang w:val="en-GB"/>
              </w:rPr>
              <w:t xml:space="preserve"> first WUS monitoring occasion</w:t>
            </w:r>
            <w:r w:rsidRPr="0014410A">
              <w:rPr>
                <w:rFonts w:ascii="Times New Roman" w:eastAsia="宋体" w:hAnsi="Times New Roman"/>
                <w:strike/>
                <w:color w:val="FF0000"/>
                <w:szCs w:val="18"/>
                <w:lang w:val="en-GB"/>
              </w:rPr>
              <w:t>s</w:t>
            </w:r>
            <w:r w:rsidRPr="0014410A">
              <w:rPr>
                <w:rFonts w:ascii="Times New Roman" w:eastAsia="宋体" w:hAnsi="Times New Roman"/>
                <w:szCs w:val="18"/>
                <w:lang w:val="en-GB"/>
              </w:rPr>
              <w:t xml:space="preserve"> from a number of WUS monitoring occasions per periodicity, provided </w:t>
            </w:r>
            <w:r w:rsidRPr="0014410A">
              <w:rPr>
                <w:rFonts w:ascii="Times New Roman" w:eastAsia="宋体" w:hAnsi="Times New Roman"/>
                <w:color w:val="000000" w:themeColor="text1"/>
                <w:szCs w:val="18"/>
                <w:lang w:val="en-GB"/>
              </w:rPr>
              <w:t>by</w:t>
            </w:r>
            <w:r w:rsidRPr="0014410A">
              <w:rPr>
                <w:rFonts w:ascii="Times New Roman" w:eastAsia="宋体" w:hAnsi="Times New Roman"/>
                <w:color w:val="FF0000"/>
                <w:szCs w:val="18"/>
                <w:lang w:val="en-GB"/>
              </w:rPr>
              <w:t xml:space="preserve"> </w:t>
            </w:r>
            <w:r w:rsidRPr="0014410A">
              <w:rPr>
                <w:rFonts w:ascii="Times New Roman" w:eastAsia="宋体" w:hAnsi="Times New Roman"/>
                <w:i/>
                <w:szCs w:val="18"/>
                <w:lang w:val="en-GB"/>
              </w:rPr>
              <w:t>lpwus-NumOfMo12</w:t>
            </w:r>
            <w:r w:rsidRPr="0014410A">
              <w:rPr>
                <w:rFonts w:ascii="Times New Roman" w:eastAsia="宋体" w:hAnsi="Times New Roman"/>
                <w:szCs w:val="18"/>
                <w:lang w:val="en-GB"/>
              </w:rPr>
              <w:t>.</w:t>
            </w:r>
          </w:p>
          <w:p w14:paraId="2F3351B7" w14:textId="77777777" w:rsidR="000E68E4" w:rsidRPr="0014410A" w:rsidRDefault="00F36F71">
            <w:pPr>
              <w:spacing w:beforeLines="100" w:before="240"/>
              <w:jc w:val="center"/>
              <w:rPr>
                <w:rFonts w:ascii="Times New Roman" w:hAnsi="Times New Roman"/>
                <w:color w:val="FF0000"/>
                <w:szCs w:val="20"/>
              </w:rPr>
            </w:pPr>
            <w:r w:rsidRPr="0014410A">
              <w:rPr>
                <w:rFonts w:ascii="Times New Roman" w:hAnsi="Times New Roman"/>
                <w:color w:val="FF0000"/>
                <w:szCs w:val="20"/>
              </w:rPr>
              <w:lastRenderedPageBreak/>
              <w:t>&lt;Unchanged parts are omitted&gt;</w:t>
            </w:r>
          </w:p>
          <w:p w14:paraId="2F3351B8"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---------------------------------End of Text Proposal on 3GPP TS 38.213 V19.0.0-----------------------</w:t>
            </w:r>
          </w:p>
        </w:tc>
      </w:tr>
      <w:bookmarkEnd w:id="95"/>
    </w:tbl>
    <w:p w14:paraId="2F3351BA" w14:textId="77777777" w:rsidR="000E68E4" w:rsidRPr="0014410A" w:rsidRDefault="000E68E4">
      <w:pPr>
        <w:rPr>
          <w:rFonts w:ascii="Times New Roman" w:hAnsi="Times New Roman"/>
          <w:lang w:eastAsia="zh-CN"/>
        </w:rPr>
      </w:pPr>
    </w:p>
    <w:p w14:paraId="2F3351BB" w14:textId="77777777" w:rsidR="000E68E4" w:rsidRPr="0014410A" w:rsidRDefault="00F36F71">
      <w:pPr>
        <w:keepNext/>
        <w:tabs>
          <w:tab w:val="left" w:pos="-5500"/>
        </w:tabs>
        <w:spacing w:before="120" w:after="60"/>
        <w:ind w:right="200"/>
        <w:jc w:val="both"/>
        <w:outlineLvl w:val="3"/>
        <w:rPr>
          <w:rFonts w:ascii="Times New Roman" w:eastAsiaTheme="minorEastAsia" w:hAnsi="Times New Roman"/>
          <w:b/>
          <w:bCs/>
          <w:lang w:val="fr-FR" w:eastAsia="zh-CN"/>
        </w:rPr>
      </w:pPr>
      <w:r w:rsidRPr="0014410A">
        <w:rPr>
          <w:rFonts w:ascii="Times New Roman" w:eastAsia="微软雅黑" w:hAnsi="Times New Roman"/>
          <w:b/>
          <w:bCs/>
          <w:iCs/>
          <w:szCs w:val="20"/>
          <w:lang w:val="en-GB" w:eastAsia="zh-CN"/>
        </w:rPr>
        <w:t xml:space="preserve">[FL1] Proposal </w:t>
      </w:r>
      <w:r w:rsidRPr="0014410A">
        <w:rPr>
          <w:rFonts w:ascii="Times New Roman" w:eastAsia="微软雅黑" w:hAnsi="Times New Roman"/>
          <w:b/>
          <w:bCs/>
          <w:iCs/>
          <w:szCs w:val="20"/>
          <w:lang w:eastAsia="zh-CN"/>
        </w:rPr>
        <w:t>5</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5</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1</w:t>
      </w:r>
      <w:r w:rsidRPr="0014410A">
        <w:rPr>
          <w:rFonts w:ascii="Times New Roman" w:eastAsia="微软雅黑" w:hAnsi="Times New Roman"/>
          <w:b/>
          <w:bCs/>
          <w:iCs/>
          <w:szCs w:val="20"/>
          <w:lang w:val="en-GB" w:eastAsia="zh-CN"/>
        </w:rPr>
        <w:t xml:space="preserve">: </w:t>
      </w:r>
      <w:r w:rsidRPr="0014410A">
        <w:rPr>
          <w:rFonts w:ascii="Times New Roman" w:eastAsiaTheme="minorEastAsia" w:hAnsi="Times New Roman"/>
          <w:b/>
          <w:bCs/>
          <w:lang w:val="en-GB" w:eastAsia="zh-CN"/>
        </w:rPr>
        <w:t>Adopt the</w:t>
      </w:r>
      <w:r w:rsidRPr="0014410A">
        <w:rPr>
          <w:rFonts w:ascii="Times New Roman" w:eastAsiaTheme="minorEastAsia" w:hAnsi="Times New Roman"/>
          <w:b/>
          <w:bCs/>
          <w:lang w:eastAsia="zh-CN"/>
        </w:rPr>
        <w:t xml:space="preserve"> following </w:t>
      </w:r>
      <w:r w:rsidRPr="0014410A">
        <w:rPr>
          <w:rFonts w:ascii="Times New Roman" w:eastAsiaTheme="minorEastAsia" w:hAnsi="Times New Roman"/>
          <w:b/>
          <w:bCs/>
          <w:lang w:val="en-GB" w:eastAsia="zh-CN"/>
        </w:rPr>
        <w:t>TP to section 10.4D, TS 38.213 in principle.</w:t>
      </w:r>
    </w:p>
    <w:tbl>
      <w:tblPr>
        <w:tblStyle w:val="TableGrid19"/>
        <w:tblW w:w="9067" w:type="dxa"/>
        <w:tblLayout w:type="fixed"/>
        <w:tblLook w:val="04A0" w:firstRow="1" w:lastRow="0" w:firstColumn="1" w:lastColumn="0" w:noHBand="0" w:noVBand="1"/>
      </w:tblPr>
      <w:tblGrid>
        <w:gridCol w:w="1479"/>
        <w:gridCol w:w="1039"/>
        <w:gridCol w:w="6549"/>
      </w:tblGrid>
      <w:tr w:rsidR="000E68E4" w:rsidRPr="0014410A" w14:paraId="2F3351BF" w14:textId="77777777">
        <w:tc>
          <w:tcPr>
            <w:tcW w:w="1479" w:type="dxa"/>
            <w:shd w:val="clear" w:color="auto" w:fill="D9D9D9" w:themeFill="background1" w:themeFillShade="D9"/>
          </w:tcPr>
          <w:p w14:paraId="2F3351BC" w14:textId="77777777" w:rsidR="000E68E4" w:rsidRPr="0014410A" w:rsidRDefault="00F36F71">
            <w:pPr>
              <w:ind w:left="200" w:right="200"/>
              <w:rPr>
                <w:rFonts w:ascii="Times New Roman" w:hAnsi="Times New Roman"/>
              </w:rPr>
            </w:pPr>
            <w:r w:rsidRPr="0014410A">
              <w:rPr>
                <w:rFonts w:ascii="Times New Roman" w:hAnsi="Times New Roman"/>
              </w:rPr>
              <w:t>Company</w:t>
            </w:r>
          </w:p>
        </w:tc>
        <w:tc>
          <w:tcPr>
            <w:tcW w:w="1039" w:type="dxa"/>
            <w:shd w:val="clear" w:color="auto" w:fill="D9D9D9" w:themeFill="background1" w:themeFillShade="D9"/>
          </w:tcPr>
          <w:p w14:paraId="2F3351BD" w14:textId="77777777" w:rsidR="000E68E4" w:rsidRPr="0014410A" w:rsidRDefault="00F36F71">
            <w:pPr>
              <w:ind w:left="200" w:right="200"/>
              <w:rPr>
                <w:rFonts w:ascii="Times New Roman" w:hAnsi="Times New Roman"/>
              </w:rPr>
            </w:pPr>
            <w:r w:rsidRPr="0014410A">
              <w:rPr>
                <w:rFonts w:ascii="Times New Roman" w:hAnsi="Times New Roman"/>
              </w:rPr>
              <w:t>Y/N</w:t>
            </w:r>
          </w:p>
        </w:tc>
        <w:tc>
          <w:tcPr>
            <w:tcW w:w="6549" w:type="dxa"/>
            <w:shd w:val="clear" w:color="auto" w:fill="D9D9D9" w:themeFill="background1" w:themeFillShade="D9"/>
          </w:tcPr>
          <w:p w14:paraId="2F3351BE" w14:textId="77777777" w:rsidR="000E68E4" w:rsidRPr="0014410A" w:rsidRDefault="00F36F71">
            <w:pPr>
              <w:ind w:left="200" w:right="200"/>
              <w:rPr>
                <w:rFonts w:ascii="Times New Roman" w:hAnsi="Times New Roman"/>
              </w:rPr>
            </w:pPr>
            <w:r w:rsidRPr="0014410A">
              <w:rPr>
                <w:rFonts w:ascii="Times New Roman" w:hAnsi="Times New Roman"/>
              </w:rPr>
              <w:t>Comments</w:t>
            </w:r>
          </w:p>
        </w:tc>
      </w:tr>
      <w:tr w:rsidR="000E68E4" w:rsidRPr="0014410A" w14:paraId="2F3351C3" w14:textId="77777777">
        <w:tc>
          <w:tcPr>
            <w:tcW w:w="1479" w:type="dxa"/>
          </w:tcPr>
          <w:p w14:paraId="2F3351C0"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039" w:type="dxa"/>
          </w:tcPr>
          <w:p w14:paraId="2F3351C1" w14:textId="77777777" w:rsidR="000E68E4" w:rsidRPr="0014410A" w:rsidRDefault="000E68E4">
            <w:pPr>
              <w:ind w:left="200" w:right="200"/>
              <w:rPr>
                <w:rFonts w:ascii="Times New Roman" w:eastAsiaTheme="minorEastAsia" w:hAnsi="Times New Roman"/>
                <w:lang w:eastAsia="zh-CN"/>
              </w:rPr>
            </w:pPr>
          </w:p>
        </w:tc>
        <w:tc>
          <w:tcPr>
            <w:tcW w:w="6549" w:type="dxa"/>
          </w:tcPr>
          <w:p w14:paraId="2F3351C2"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Yu Mincho" w:hAnsi="Times New Roman"/>
                <w:color w:val="000000" w:themeColor="text1"/>
                <w:lang w:eastAsia="ja-JP"/>
              </w:rPr>
              <w:t>Not sure what misunderstanding can be caused by the current spec.</w:t>
            </w:r>
          </w:p>
        </w:tc>
      </w:tr>
      <w:tr w:rsidR="000E68E4" w:rsidRPr="0014410A" w14:paraId="2F3351C7" w14:textId="77777777">
        <w:tc>
          <w:tcPr>
            <w:tcW w:w="1479" w:type="dxa"/>
          </w:tcPr>
          <w:p w14:paraId="2F3351C4"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 xml:space="preserve">ZTE, </w:t>
            </w:r>
            <w:proofErr w:type="spellStart"/>
            <w:r w:rsidRPr="0014410A">
              <w:rPr>
                <w:rFonts w:ascii="Times New Roman" w:eastAsia="宋体" w:hAnsi="Times New Roman"/>
                <w:lang w:eastAsia="zh-CN"/>
              </w:rPr>
              <w:t>Sanechips</w:t>
            </w:r>
            <w:proofErr w:type="spellEnd"/>
          </w:p>
        </w:tc>
        <w:tc>
          <w:tcPr>
            <w:tcW w:w="1039" w:type="dxa"/>
          </w:tcPr>
          <w:p w14:paraId="2F3351C5" w14:textId="77777777" w:rsidR="000E68E4" w:rsidRPr="0014410A" w:rsidRDefault="000E68E4">
            <w:pPr>
              <w:ind w:left="200" w:right="200"/>
              <w:rPr>
                <w:rFonts w:ascii="Times New Roman" w:eastAsia="Yu Mincho" w:hAnsi="Times New Roman"/>
                <w:lang w:eastAsia="ja-JP"/>
              </w:rPr>
            </w:pPr>
          </w:p>
        </w:tc>
        <w:tc>
          <w:tcPr>
            <w:tcW w:w="6549" w:type="dxa"/>
          </w:tcPr>
          <w:p w14:paraId="2F3351C6"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OK</w:t>
            </w:r>
          </w:p>
        </w:tc>
      </w:tr>
      <w:tr w:rsidR="000E68E4" w:rsidRPr="0014410A" w14:paraId="2F3351CB" w14:textId="77777777">
        <w:tc>
          <w:tcPr>
            <w:tcW w:w="1479" w:type="dxa"/>
          </w:tcPr>
          <w:p w14:paraId="2F3351C8"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Huawei, HiSilicon</w:t>
            </w:r>
          </w:p>
        </w:tc>
        <w:tc>
          <w:tcPr>
            <w:tcW w:w="1039" w:type="dxa"/>
          </w:tcPr>
          <w:p w14:paraId="2F3351C9"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N</w:t>
            </w:r>
          </w:p>
        </w:tc>
        <w:tc>
          <w:tcPr>
            <w:tcW w:w="6549" w:type="dxa"/>
          </w:tcPr>
          <w:p w14:paraId="2F3351CA"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See our suggested </w:t>
            </w:r>
            <w:r w:rsidRPr="0014410A">
              <w:rPr>
                <w:rFonts w:ascii="Times New Roman" w:eastAsiaTheme="minorEastAsia" w:hAnsi="Times New Roman"/>
                <w:color w:val="0070C0"/>
                <w:lang w:eastAsia="zh-CN"/>
              </w:rPr>
              <w:t xml:space="preserve">change </w:t>
            </w:r>
            <w:r w:rsidRPr="0014410A">
              <w:rPr>
                <w:rFonts w:ascii="Times New Roman" w:eastAsiaTheme="minorEastAsia" w:hAnsi="Times New Roman"/>
                <w:color w:val="000000" w:themeColor="text1"/>
                <w:lang w:eastAsia="zh-CN"/>
              </w:rPr>
              <w:t xml:space="preserve">under </w:t>
            </w:r>
            <w:r w:rsidRPr="0014410A">
              <w:rPr>
                <w:rFonts w:ascii="Times New Roman" w:eastAsia="微软雅黑" w:hAnsi="Times New Roman"/>
                <w:b/>
                <w:bCs/>
                <w:iCs/>
                <w:szCs w:val="20"/>
                <w:lang w:val="en-GB" w:eastAsia="zh-CN"/>
              </w:rPr>
              <w:t>Question 5.1-1</w:t>
            </w:r>
          </w:p>
        </w:tc>
      </w:tr>
      <w:tr w:rsidR="000E68E4" w:rsidRPr="0014410A" w14:paraId="2F3351CF" w14:textId="77777777">
        <w:tc>
          <w:tcPr>
            <w:tcW w:w="1479" w:type="dxa"/>
          </w:tcPr>
          <w:p w14:paraId="2F3351CC"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Ericsson</w:t>
            </w:r>
          </w:p>
        </w:tc>
        <w:tc>
          <w:tcPr>
            <w:tcW w:w="1039" w:type="dxa"/>
          </w:tcPr>
          <w:p w14:paraId="2F3351CD"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Yu Mincho" w:hAnsi="Times New Roman"/>
                <w:lang w:eastAsia="ja-JP"/>
              </w:rPr>
              <w:t>Y</w:t>
            </w:r>
          </w:p>
        </w:tc>
        <w:tc>
          <w:tcPr>
            <w:tcW w:w="6549" w:type="dxa"/>
          </w:tcPr>
          <w:p w14:paraId="2F3351CE"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The periodicity and offset are used by the UE to determine the start point of the monitoring per periodicity, i.e., the first monitoring occasion of a number of monitoring occasions. So, per periodicity, there is one first MO not multiple </w:t>
            </w:r>
            <w:proofErr w:type="spellStart"/>
            <w:r w:rsidRPr="0014410A">
              <w:rPr>
                <w:rFonts w:ascii="Times New Roman" w:eastAsiaTheme="minorEastAsia" w:hAnsi="Times New Roman"/>
                <w:color w:val="000000" w:themeColor="text1"/>
                <w:lang w:eastAsia="zh-CN"/>
              </w:rPr>
              <w:t>MOs.</w:t>
            </w:r>
            <w:proofErr w:type="spellEnd"/>
          </w:p>
        </w:tc>
      </w:tr>
      <w:tr w:rsidR="000E68E4" w:rsidRPr="0014410A" w14:paraId="2F3351D3" w14:textId="77777777">
        <w:tc>
          <w:tcPr>
            <w:tcW w:w="1479" w:type="dxa"/>
          </w:tcPr>
          <w:p w14:paraId="2F3351D0" w14:textId="77777777" w:rsidR="000E68E4"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vivo</w:t>
            </w:r>
          </w:p>
        </w:tc>
        <w:tc>
          <w:tcPr>
            <w:tcW w:w="1039" w:type="dxa"/>
          </w:tcPr>
          <w:p w14:paraId="2F3351D1" w14:textId="77777777" w:rsidR="000E68E4" w:rsidRPr="0014410A" w:rsidRDefault="000E68E4">
            <w:pPr>
              <w:ind w:left="200" w:right="200"/>
              <w:rPr>
                <w:rFonts w:ascii="Times New Roman" w:eastAsia="Yu Mincho" w:hAnsi="Times New Roman"/>
                <w:lang w:eastAsia="ja-JP"/>
              </w:rPr>
            </w:pPr>
          </w:p>
        </w:tc>
        <w:tc>
          <w:tcPr>
            <w:tcW w:w="6549" w:type="dxa"/>
          </w:tcPr>
          <w:p w14:paraId="2F3351D2"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OK</w:t>
            </w:r>
          </w:p>
        </w:tc>
      </w:tr>
      <w:tr w:rsidR="000E68E4" w:rsidRPr="0014410A" w14:paraId="2F3351D7" w14:textId="77777777">
        <w:tc>
          <w:tcPr>
            <w:tcW w:w="1479" w:type="dxa"/>
          </w:tcPr>
          <w:p w14:paraId="2F3351D4" w14:textId="77777777" w:rsidR="000E68E4" w:rsidRPr="0014410A" w:rsidRDefault="00F36F71">
            <w:pPr>
              <w:ind w:right="200"/>
              <w:rPr>
                <w:rFonts w:ascii="Times New Roman" w:eastAsia="宋体" w:hAnsi="Times New Roman"/>
                <w:lang w:eastAsia="zh-CN"/>
              </w:rPr>
            </w:pPr>
            <w:r w:rsidRPr="0014410A">
              <w:rPr>
                <w:rFonts w:ascii="Times New Roman" w:eastAsia="Yu Mincho" w:hAnsi="Times New Roman"/>
                <w:lang w:eastAsia="ja-JP"/>
              </w:rPr>
              <w:t>DOCOMO</w:t>
            </w:r>
          </w:p>
        </w:tc>
        <w:tc>
          <w:tcPr>
            <w:tcW w:w="1039" w:type="dxa"/>
          </w:tcPr>
          <w:p w14:paraId="2F3351D5" w14:textId="77777777" w:rsidR="000E68E4" w:rsidRPr="0014410A" w:rsidRDefault="000E68E4">
            <w:pPr>
              <w:ind w:left="200" w:right="200"/>
              <w:rPr>
                <w:rFonts w:ascii="Times New Roman" w:eastAsia="Yu Mincho" w:hAnsi="Times New Roman"/>
                <w:lang w:eastAsia="ja-JP"/>
              </w:rPr>
            </w:pPr>
          </w:p>
        </w:tc>
        <w:tc>
          <w:tcPr>
            <w:tcW w:w="6549" w:type="dxa"/>
          </w:tcPr>
          <w:p w14:paraId="2F3351D6"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Yu Mincho" w:hAnsi="Times New Roman"/>
                <w:color w:val="000000" w:themeColor="text1"/>
                <w:lang w:eastAsia="ja-JP"/>
              </w:rPr>
              <w:t>Not critical, but OK as editorial correction</w:t>
            </w:r>
          </w:p>
        </w:tc>
      </w:tr>
      <w:tr w:rsidR="000E68E4" w:rsidRPr="0014410A" w14:paraId="2F3351DB" w14:textId="77777777">
        <w:tc>
          <w:tcPr>
            <w:tcW w:w="1479" w:type="dxa"/>
          </w:tcPr>
          <w:p w14:paraId="2F3351D8" w14:textId="77777777" w:rsidR="000E68E4" w:rsidRPr="0014410A" w:rsidRDefault="00F36F71">
            <w:pPr>
              <w:ind w:right="200"/>
              <w:rPr>
                <w:rFonts w:ascii="Times New Roman" w:eastAsia="Yu Mincho" w:hAnsi="Times New Roman"/>
                <w:lang w:eastAsia="ja-JP"/>
              </w:rPr>
            </w:pPr>
            <w:r w:rsidRPr="0014410A">
              <w:rPr>
                <w:rFonts w:ascii="Times New Roman" w:eastAsia="宋体" w:hAnsi="Times New Roman"/>
                <w:lang w:eastAsia="zh-CN"/>
              </w:rPr>
              <w:t>OPPO</w:t>
            </w:r>
          </w:p>
        </w:tc>
        <w:tc>
          <w:tcPr>
            <w:tcW w:w="1039" w:type="dxa"/>
          </w:tcPr>
          <w:p w14:paraId="2F3351D9" w14:textId="77777777" w:rsidR="000E68E4" w:rsidRPr="0014410A" w:rsidRDefault="000E68E4">
            <w:pPr>
              <w:ind w:left="200" w:right="200"/>
              <w:rPr>
                <w:rFonts w:ascii="Times New Roman" w:eastAsia="Yu Mincho" w:hAnsi="Times New Roman"/>
                <w:lang w:eastAsia="ja-JP"/>
              </w:rPr>
            </w:pPr>
          </w:p>
        </w:tc>
        <w:tc>
          <w:tcPr>
            <w:tcW w:w="6549" w:type="dxa"/>
          </w:tcPr>
          <w:p w14:paraId="2F3351DA" w14:textId="77777777" w:rsidR="000E68E4" w:rsidRPr="0014410A" w:rsidRDefault="00F36F71">
            <w:pPr>
              <w:ind w:right="200"/>
              <w:rPr>
                <w:rFonts w:ascii="Times New Roman" w:eastAsia="Yu Mincho" w:hAnsi="Times New Roman"/>
                <w:color w:val="000000" w:themeColor="text1"/>
                <w:lang w:eastAsia="ja-JP"/>
              </w:rPr>
            </w:pPr>
            <w:r w:rsidRPr="0014410A">
              <w:rPr>
                <w:rFonts w:ascii="Times New Roman" w:eastAsiaTheme="minorEastAsia" w:hAnsi="Times New Roman"/>
                <w:color w:val="000000" w:themeColor="text1"/>
                <w:lang w:eastAsia="zh-CN"/>
              </w:rPr>
              <w:t>OK</w:t>
            </w:r>
          </w:p>
        </w:tc>
      </w:tr>
      <w:tr w:rsidR="00F36F71" w:rsidRPr="0014410A" w14:paraId="79551C60" w14:textId="77777777">
        <w:tc>
          <w:tcPr>
            <w:tcW w:w="1479" w:type="dxa"/>
          </w:tcPr>
          <w:p w14:paraId="1FA498F0" w14:textId="4F0F8CFF" w:rsidR="00F36F71" w:rsidRPr="0014410A" w:rsidRDefault="00F36F71">
            <w:pPr>
              <w:ind w:right="200"/>
              <w:rPr>
                <w:rFonts w:ascii="Times New Roman" w:eastAsia="宋体" w:hAnsi="Times New Roman"/>
                <w:lang w:eastAsia="zh-CN"/>
              </w:rPr>
            </w:pPr>
            <w:r w:rsidRPr="0014410A">
              <w:rPr>
                <w:rFonts w:ascii="Times New Roman" w:eastAsia="宋体" w:hAnsi="Times New Roman"/>
                <w:lang w:eastAsia="zh-CN"/>
              </w:rPr>
              <w:t>Nokia</w:t>
            </w:r>
          </w:p>
        </w:tc>
        <w:tc>
          <w:tcPr>
            <w:tcW w:w="1039" w:type="dxa"/>
          </w:tcPr>
          <w:p w14:paraId="088BFB51" w14:textId="77777777" w:rsidR="00F36F71" w:rsidRPr="0014410A" w:rsidRDefault="00F36F71">
            <w:pPr>
              <w:ind w:left="200" w:right="200"/>
              <w:rPr>
                <w:rFonts w:ascii="Times New Roman" w:eastAsia="Yu Mincho" w:hAnsi="Times New Roman"/>
                <w:lang w:eastAsia="ja-JP"/>
              </w:rPr>
            </w:pPr>
          </w:p>
        </w:tc>
        <w:tc>
          <w:tcPr>
            <w:tcW w:w="6549" w:type="dxa"/>
          </w:tcPr>
          <w:p w14:paraId="7D351AE1" w14:textId="124979BF" w:rsidR="00F36F71"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OK</w:t>
            </w:r>
          </w:p>
        </w:tc>
      </w:tr>
    </w:tbl>
    <w:p w14:paraId="2F3351DC" w14:textId="77777777" w:rsidR="000E68E4" w:rsidRPr="0014410A" w:rsidRDefault="000E68E4">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0E68E4" w:rsidRPr="0014410A" w14:paraId="2F3351E0" w14:textId="77777777">
        <w:tc>
          <w:tcPr>
            <w:tcW w:w="9629" w:type="dxa"/>
          </w:tcPr>
          <w:p w14:paraId="2F3351DD" w14:textId="77777777" w:rsidR="000E68E4" w:rsidRPr="0014410A" w:rsidRDefault="00F36F71">
            <w:pPr>
              <w:pStyle w:val="ArialText"/>
              <w:numPr>
                <w:ilvl w:val="0"/>
                <w:numId w:val="30"/>
              </w:numPr>
              <w:rPr>
                <w:rFonts w:ascii="Times New Roman" w:hAnsi="Times New Roman" w:cs="Times New Roman"/>
                <w:i/>
              </w:rPr>
            </w:pPr>
            <w:r w:rsidRPr="0014410A">
              <w:rPr>
                <w:rFonts w:ascii="Times New Roman" w:hAnsi="Times New Roman" w:cs="Times New Roman"/>
                <w:b/>
              </w:rPr>
              <w:t>Reason for change</w:t>
            </w:r>
            <w:r w:rsidRPr="0014410A">
              <w:rPr>
                <w:rFonts w:ascii="Times New Roman" w:hAnsi="Times New Roman" w:cs="Times New Roman"/>
              </w:rPr>
              <w:t xml:space="preserve">: The description of UE behavior on WUS monitoring in option 1-2 in the specification is not clear </w:t>
            </w:r>
          </w:p>
          <w:p w14:paraId="2F3351DE" w14:textId="77777777" w:rsidR="000E68E4" w:rsidRPr="0014410A" w:rsidRDefault="00F36F71">
            <w:pPr>
              <w:pStyle w:val="ArialText"/>
              <w:numPr>
                <w:ilvl w:val="0"/>
                <w:numId w:val="30"/>
              </w:numPr>
              <w:rPr>
                <w:rFonts w:ascii="Times New Roman" w:hAnsi="Times New Roman" w:cs="Times New Roman"/>
                <w:b/>
              </w:rPr>
            </w:pPr>
            <w:r w:rsidRPr="0014410A">
              <w:rPr>
                <w:rFonts w:ascii="Times New Roman" w:hAnsi="Times New Roman" w:cs="Times New Roman"/>
                <w:b/>
              </w:rPr>
              <w:t xml:space="preserve">Summary of change: </w:t>
            </w:r>
            <w:r w:rsidRPr="0014410A">
              <w:rPr>
                <w:rFonts w:ascii="Times New Roman" w:hAnsi="Times New Roman" w:cs="Times New Roman"/>
              </w:rPr>
              <w:t xml:space="preserve">Change the description of UE behavior on WUS monitoring in option 1-2 in sub-clauses </w:t>
            </w:r>
            <w:r w:rsidRPr="0014410A">
              <w:rPr>
                <w:rFonts w:ascii="Times New Roman" w:eastAsia="Times New Roman" w:hAnsi="Times New Roman" w:cs="Times New Roman"/>
                <w:szCs w:val="20"/>
              </w:rPr>
              <w:t xml:space="preserve">10.4D </w:t>
            </w:r>
            <w:r w:rsidRPr="0014410A">
              <w:rPr>
                <w:rFonts w:ascii="Times New Roman" w:hAnsi="Times New Roman" w:cs="Times New Roman"/>
              </w:rPr>
              <w:t xml:space="preserve">of TS 38.213 </w:t>
            </w:r>
          </w:p>
          <w:p w14:paraId="2F3351DF" w14:textId="77777777" w:rsidR="000E68E4" w:rsidRPr="0014410A" w:rsidRDefault="00F36F71">
            <w:pPr>
              <w:pStyle w:val="ArialText"/>
              <w:numPr>
                <w:ilvl w:val="0"/>
                <w:numId w:val="30"/>
              </w:numPr>
              <w:rPr>
                <w:rFonts w:ascii="Times New Roman" w:hAnsi="Times New Roman" w:cs="Times New Roman"/>
                <w:color w:val="FF0000"/>
                <w:szCs w:val="20"/>
              </w:rPr>
            </w:pPr>
            <w:r w:rsidRPr="0014410A">
              <w:rPr>
                <w:rFonts w:ascii="Times New Roman" w:hAnsi="Times New Roman" w:cs="Times New Roman"/>
                <w:b/>
              </w:rPr>
              <w:t>Consequences if not approved</w:t>
            </w:r>
            <w:r w:rsidRPr="0014410A">
              <w:rPr>
                <w:rFonts w:ascii="Times New Roman" w:hAnsi="Times New Roman" w:cs="Times New Roman"/>
              </w:rPr>
              <w:t xml:space="preserve">: Misleading UE behavior on WUS monitoring in option 1-2.  </w:t>
            </w:r>
          </w:p>
        </w:tc>
      </w:tr>
      <w:tr w:rsidR="000E68E4" w:rsidRPr="0014410A" w14:paraId="2F3351E7" w14:textId="77777777">
        <w:tc>
          <w:tcPr>
            <w:tcW w:w="9629" w:type="dxa"/>
          </w:tcPr>
          <w:p w14:paraId="2F3351E1"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---------------------------------Start of Text Proposal on 3GPP TS 38.213 V19.0.0-----------------------</w:t>
            </w:r>
          </w:p>
          <w:p w14:paraId="2F3351E2" w14:textId="77777777" w:rsidR="000E68E4" w:rsidRPr="0014410A" w:rsidRDefault="00F36F71">
            <w:pPr>
              <w:pStyle w:val="22"/>
              <w:ind w:left="576" w:hanging="576"/>
              <w:rPr>
                <w:rFonts w:ascii="Times New Roman" w:eastAsia="Calibri" w:hAnsi="Times New Roman" w:cs="Times New Roman"/>
                <w:sz w:val="24"/>
                <w:szCs w:val="18"/>
              </w:rPr>
            </w:pPr>
            <w:r w:rsidRPr="0014410A">
              <w:rPr>
                <w:rFonts w:ascii="Times New Roman" w:eastAsia="Calibri" w:hAnsi="Times New Roman" w:cs="Times New Roman"/>
                <w:sz w:val="24"/>
                <w:szCs w:val="18"/>
              </w:rPr>
              <w:t xml:space="preserve">10.4D </w:t>
            </w:r>
            <w:r w:rsidRPr="0014410A">
              <w:rPr>
                <w:rFonts w:ascii="Times New Roman" w:eastAsia="Calibri" w:hAnsi="Times New Roman" w:cs="Times New Roman"/>
                <w:sz w:val="24"/>
                <w:szCs w:val="18"/>
              </w:rPr>
              <w:tab/>
              <w:t>PDCCH monitoring activation by WUS in RRC_CONNECTED</w:t>
            </w:r>
          </w:p>
          <w:p w14:paraId="2F3351E3"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1E4" w14:textId="77777777" w:rsidR="000E68E4" w:rsidRPr="0014410A" w:rsidRDefault="00F36F71">
            <w:pPr>
              <w:rPr>
                <w:rFonts w:ascii="Times New Roman" w:eastAsia="宋体" w:hAnsi="Times New Roman"/>
                <w:szCs w:val="18"/>
                <w:lang w:val="en-GB"/>
              </w:rPr>
            </w:pPr>
            <w:r w:rsidRPr="0014410A">
              <w:rPr>
                <w:rFonts w:ascii="Times New Roman" w:eastAsia="宋体" w:hAnsi="Times New Roman"/>
                <w:szCs w:val="18"/>
                <w:lang w:val="en-GB"/>
              </w:rPr>
              <w:t xml:space="preserve">A UE can be provided by </w:t>
            </w:r>
            <w:r w:rsidRPr="0014410A">
              <w:rPr>
                <w:rFonts w:ascii="Times New Roman" w:eastAsia="宋体" w:hAnsi="Times New Roman"/>
                <w:i/>
                <w:iCs/>
                <w:szCs w:val="18"/>
                <w:lang w:val="en-GB"/>
              </w:rPr>
              <w:t>lpwus-Mo12</w:t>
            </w:r>
            <w:r w:rsidRPr="0014410A">
              <w:rPr>
                <w:rFonts w:ascii="Times New Roman" w:eastAsia="宋体" w:hAnsi="Times New Roman"/>
                <w:i/>
                <w:color w:val="FF0000"/>
                <w:szCs w:val="18"/>
                <w:lang w:val="en-GB"/>
              </w:rPr>
              <w:t xml:space="preserve"> </w:t>
            </w:r>
            <w:r w:rsidRPr="0014410A">
              <w:rPr>
                <w:rFonts w:ascii="Times New Roman" w:eastAsia="宋体" w:hAnsi="Times New Roman"/>
                <w:szCs w:val="18"/>
                <w:lang w:val="en-GB"/>
              </w:rPr>
              <w:t xml:space="preserve">a periodicity, by </w:t>
            </w:r>
            <w:proofErr w:type="spellStart"/>
            <w:r w:rsidRPr="0014410A">
              <w:rPr>
                <w:rFonts w:ascii="Times New Roman" w:eastAsia="宋体" w:hAnsi="Times New Roman"/>
                <w:i/>
                <w:szCs w:val="18"/>
                <w:lang w:val="en-GB"/>
              </w:rPr>
              <w:t>periodicityMO</w:t>
            </w:r>
            <w:proofErr w:type="spellEnd"/>
            <w:r w:rsidRPr="0014410A">
              <w:rPr>
                <w:rFonts w:ascii="Times New Roman" w:eastAsia="宋体" w:hAnsi="Times New Roman"/>
                <w:i/>
                <w:szCs w:val="18"/>
                <w:lang w:val="en-GB"/>
              </w:rPr>
              <w:t>-Option 1-2</w:t>
            </w:r>
            <w:r w:rsidRPr="0014410A">
              <w:rPr>
                <w:rFonts w:ascii="Times New Roman" w:eastAsia="宋体" w:hAnsi="Times New Roman"/>
                <w:szCs w:val="18"/>
                <w:lang w:val="en-GB"/>
              </w:rPr>
              <w:t xml:space="preserve">, and a time offset, by </w:t>
            </w:r>
            <w:proofErr w:type="spellStart"/>
            <w:r w:rsidRPr="0014410A">
              <w:rPr>
                <w:rFonts w:ascii="Times New Roman" w:eastAsia="宋体" w:hAnsi="Times New Roman"/>
                <w:i/>
                <w:szCs w:val="18"/>
                <w:lang w:val="en-GB"/>
              </w:rPr>
              <w:t>offsetMO</w:t>
            </w:r>
            <w:proofErr w:type="spellEnd"/>
            <w:r w:rsidRPr="0014410A">
              <w:rPr>
                <w:rFonts w:ascii="Times New Roman" w:eastAsia="宋体" w:hAnsi="Times New Roman"/>
                <w:i/>
                <w:szCs w:val="18"/>
                <w:lang w:val="en-GB"/>
              </w:rPr>
              <w:t>-Option 1-2</w:t>
            </w:r>
            <w:r w:rsidRPr="0014410A">
              <w:rPr>
                <w:rFonts w:ascii="Times New Roman" w:eastAsia="宋体" w:hAnsi="Times New Roman"/>
                <w:szCs w:val="18"/>
                <w:lang w:val="en-GB"/>
              </w:rPr>
              <w:t xml:space="preserve">, relative to the start of a system frame with SFN 0, for the UE to determine </w:t>
            </w:r>
            <w:r w:rsidRPr="0014410A">
              <w:rPr>
                <w:rFonts w:ascii="Times New Roman" w:eastAsia="宋体" w:hAnsi="Times New Roman"/>
                <w:color w:val="FF0000"/>
                <w:szCs w:val="18"/>
                <w:lang w:val="en-GB"/>
              </w:rPr>
              <w:t>the</w:t>
            </w:r>
            <w:r w:rsidRPr="0014410A">
              <w:rPr>
                <w:rFonts w:ascii="Times New Roman" w:eastAsia="宋体" w:hAnsi="Times New Roman"/>
                <w:szCs w:val="18"/>
                <w:lang w:val="en-GB"/>
              </w:rPr>
              <w:t xml:space="preserve"> first WUS monitoring occasion</w:t>
            </w:r>
            <w:r w:rsidRPr="0014410A">
              <w:rPr>
                <w:rFonts w:ascii="Times New Roman" w:eastAsia="宋体" w:hAnsi="Times New Roman"/>
                <w:strike/>
                <w:color w:val="FF0000"/>
                <w:szCs w:val="18"/>
                <w:lang w:val="en-GB"/>
              </w:rPr>
              <w:t>s</w:t>
            </w:r>
            <w:r w:rsidRPr="0014410A">
              <w:rPr>
                <w:rFonts w:ascii="Times New Roman" w:eastAsia="宋体" w:hAnsi="Times New Roman"/>
                <w:szCs w:val="18"/>
                <w:lang w:val="en-GB"/>
              </w:rPr>
              <w:t xml:space="preserve"> from a number of WUS monitoring occasions per periodicity, provided </w:t>
            </w:r>
            <w:r w:rsidRPr="0014410A">
              <w:rPr>
                <w:rFonts w:ascii="Times New Roman" w:eastAsia="宋体" w:hAnsi="Times New Roman"/>
                <w:color w:val="000000" w:themeColor="text1"/>
                <w:szCs w:val="18"/>
                <w:lang w:val="en-GB"/>
              </w:rPr>
              <w:t>by</w:t>
            </w:r>
            <w:r w:rsidRPr="0014410A">
              <w:rPr>
                <w:rFonts w:ascii="Times New Roman" w:eastAsia="宋体" w:hAnsi="Times New Roman"/>
                <w:color w:val="FF0000"/>
                <w:szCs w:val="18"/>
                <w:lang w:val="en-GB"/>
              </w:rPr>
              <w:t xml:space="preserve"> </w:t>
            </w:r>
            <w:r w:rsidRPr="0014410A">
              <w:rPr>
                <w:rFonts w:ascii="Times New Roman" w:eastAsia="宋体" w:hAnsi="Times New Roman"/>
                <w:i/>
                <w:szCs w:val="18"/>
                <w:lang w:val="en-GB"/>
              </w:rPr>
              <w:t>lpwus-NumOfMo12</w:t>
            </w:r>
            <w:r w:rsidRPr="0014410A">
              <w:rPr>
                <w:rFonts w:ascii="Times New Roman" w:eastAsia="宋体" w:hAnsi="Times New Roman"/>
                <w:szCs w:val="18"/>
                <w:lang w:val="en-GB"/>
              </w:rPr>
              <w:t>.</w:t>
            </w:r>
          </w:p>
          <w:p w14:paraId="2F3351E5" w14:textId="77777777" w:rsidR="000E68E4" w:rsidRPr="0014410A" w:rsidRDefault="00F36F71">
            <w:pPr>
              <w:spacing w:beforeLines="100" w:before="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1E6"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---------------------------------End of Text Proposal on 3GPP TS 38.213 V19.0.0-----------------------</w:t>
            </w:r>
          </w:p>
        </w:tc>
      </w:tr>
    </w:tbl>
    <w:p w14:paraId="2F3351E8" w14:textId="77777777" w:rsidR="000E68E4" w:rsidRPr="0014410A" w:rsidRDefault="000E68E4">
      <w:pPr>
        <w:rPr>
          <w:rFonts w:ascii="Times New Roman" w:eastAsiaTheme="minorEastAsia" w:hAnsi="Times New Roman"/>
          <w:lang w:eastAsia="zh-CN"/>
        </w:rPr>
      </w:pPr>
    </w:p>
    <w:p w14:paraId="2F3351E9" w14:textId="77777777" w:rsidR="000E68E4" w:rsidRPr="0014410A" w:rsidRDefault="000E68E4">
      <w:pPr>
        <w:rPr>
          <w:rFonts w:ascii="Times New Roman" w:eastAsia="微软雅黑" w:hAnsi="Times New Roman"/>
          <w:b/>
          <w:bCs/>
          <w:iCs/>
          <w:szCs w:val="20"/>
          <w:lang w:eastAsia="zh-CN"/>
        </w:rPr>
      </w:pPr>
    </w:p>
    <w:p w14:paraId="2F3351EA"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sidRPr="0014410A">
        <w:rPr>
          <w:rFonts w:ascii="Times New Roman" w:eastAsia="宋体" w:hAnsi="Times New Roman"/>
          <w:sz w:val="22"/>
          <w:szCs w:val="20"/>
          <w:lang w:eastAsia="zh-CN"/>
        </w:rPr>
        <w:t>Ericsson proposed following TPs for RRC parameter name alignment</w:t>
      </w:r>
    </w:p>
    <w:p w14:paraId="2F3351EB" w14:textId="77777777" w:rsidR="000E68E4" w:rsidRPr="0014410A" w:rsidRDefault="00F36F71">
      <w:pPr>
        <w:rPr>
          <w:rFonts w:ascii="Times New Roman" w:eastAsia="宋体" w:hAnsi="Times New Roman"/>
          <w:sz w:val="22"/>
          <w:szCs w:val="20"/>
          <w:lang w:eastAsia="zh-CN"/>
        </w:rPr>
      </w:pPr>
      <w:r w:rsidRPr="0014410A">
        <w:rPr>
          <w:rFonts w:ascii="Times New Roman" w:eastAsia="宋体" w:hAnsi="Times New Roman"/>
          <w:sz w:val="22"/>
          <w:szCs w:val="20"/>
          <w:lang w:eastAsia="zh-CN"/>
        </w:rPr>
        <w:t>TP#1</w:t>
      </w:r>
    </w:p>
    <w:tbl>
      <w:tblPr>
        <w:tblStyle w:val="afffc"/>
        <w:tblW w:w="0" w:type="auto"/>
        <w:tblLook w:val="04A0" w:firstRow="1" w:lastRow="0" w:firstColumn="1" w:lastColumn="0" w:noHBand="0" w:noVBand="1"/>
      </w:tblPr>
      <w:tblGrid>
        <w:gridCol w:w="8630"/>
      </w:tblGrid>
      <w:tr w:rsidR="000E68E4" w:rsidRPr="0014410A" w14:paraId="2F335203" w14:textId="77777777">
        <w:tc>
          <w:tcPr>
            <w:tcW w:w="9629" w:type="dxa"/>
          </w:tcPr>
          <w:p w14:paraId="2F3351EC" w14:textId="77777777" w:rsidR="000E68E4" w:rsidRPr="0014410A" w:rsidRDefault="00F36F71">
            <w:pPr>
              <w:jc w:val="center"/>
              <w:rPr>
                <w:rFonts w:ascii="Times New Roman" w:hAnsi="Times New Roman"/>
                <w:color w:val="FF0000"/>
                <w:szCs w:val="20"/>
              </w:rPr>
            </w:pPr>
            <w:r w:rsidRPr="0014410A">
              <w:rPr>
                <w:rFonts w:ascii="Times New Roman" w:hAnsi="Times New Roman"/>
                <w:color w:val="FF0000"/>
                <w:szCs w:val="20"/>
              </w:rPr>
              <w:t>---------------------------------Start of Text Proposal on 3GPP TS 38.213 V19.0.0-----------------------</w:t>
            </w:r>
          </w:p>
          <w:p w14:paraId="2F3351ED"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1EE" w14:textId="77777777" w:rsidR="000E68E4" w:rsidRPr="0014410A" w:rsidRDefault="00F36F71">
            <w:pPr>
              <w:keepNext/>
              <w:keepLines/>
              <w:spacing w:before="180" w:after="180"/>
              <w:outlineLvl w:val="1"/>
              <w:rPr>
                <w:rFonts w:ascii="Times New Roman" w:eastAsia="宋体" w:hAnsi="Times New Roman"/>
                <w:sz w:val="24"/>
                <w:szCs w:val="16"/>
                <w:lang w:val="en-GB"/>
              </w:rPr>
            </w:pPr>
            <w:r w:rsidRPr="0014410A">
              <w:rPr>
                <w:rFonts w:ascii="Times New Roman" w:eastAsia="宋体" w:hAnsi="Times New Roman"/>
                <w:sz w:val="24"/>
                <w:szCs w:val="16"/>
                <w:lang w:val="en-GB"/>
              </w:rPr>
              <w:lastRenderedPageBreak/>
              <w:t>10.4C</w:t>
            </w:r>
            <w:r w:rsidRPr="0014410A">
              <w:rPr>
                <w:rFonts w:ascii="Times New Roman" w:eastAsia="宋体" w:hAnsi="Times New Roman"/>
                <w:sz w:val="24"/>
                <w:szCs w:val="16"/>
                <w:lang w:val="en-GB"/>
              </w:rPr>
              <w:tab/>
              <w:t>PDCCH monitoring activation by WUS in RRC_IDLE/RRC_INACTIVE</w:t>
            </w:r>
          </w:p>
          <w:p w14:paraId="2F3351EF"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configured with DRX mode operation and operating in the RRC_IDLE or RRC_INACTIVE state can be provided for LPSS/WUS reception </w:t>
            </w:r>
          </w:p>
          <w:p w14:paraId="2F3351F0"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 xml:space="preserve">a number of OOK symbols per OFDM symbol, a first RB, and an overlaid OFDM sequence per OOK symbol for LPSS reception, and an EPRE ratio relative to SS/PBCH blocks [4, TS 38.211], </w:t>
            </w:r>
          </w:p>
          <w:p w14:paraId="2F3351F1"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a number of OOK symbols per OFDM symbol, the first RB, and one or more overlaid OFDM sequences per OOK symbol for WUS reception, and an EPRE ratio relative to SS/PBCH blocks [4, TS 38.211], and</w:t>
            </w:r>
          </w:p>
          <w:p w14:paraId="2F3351F2"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determines to receive LPSS/WUS based on procedures defined in [17, TS 38.304]. </w:t>
            </w:r>
          </w:p>
          <w:p w14:paraId="2F3351F3"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assumes that an SCS configuration for LPSS/WUS receptions is same as an SCS of the initial DL BWP and an SCS configuration of an SS/PBCH block the UE used to obtain </w:t>
            </w:r>
            <w:r w:rsidRPr="0014410A">
              <w:rPr>
                <w:rFonts w:ascii="Times New Roman" w:eastAsia="宋体" w:hAnsi="Times New Roman"/>
                <w:i/>
                <w:szCs w:val="18"/>
                <w:lang w:val="en-GB"/>
              </w:rPr>
              <w:t>SIB1</w:t>
            </w:r>
            <w:r w:rsidRPr="0014410A">
              <w:rPr>
                <w:rFonts w:ascii="Times New Roman" w:eastAsia="宋体" w:hAnsi="Times New Roman"/>
                <w:szCs w:val="18"/>
                <w:lang w:val="en-GB"/>
              </w:rPr>
              <w:t xml:space="preserve">. </w:t>
            </w:r>
          </w:p>
          <w:p w14:paraId="2F3351F4"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宋体" w:hAnsi="Times New Roman"/>
                <w:i/>
                <w:szCs w:val="18"/>
                <w:lang w:val="en-GB"/>
              </w:rPr>
              <w:t>lpss-StartSymbol</w:t>
            </w:r>
            <w:proofErr w:type="spellEnd"/>
            <w:r w:rsidRPr="0014410A">
              <w:rPr>
                <w:rFonts w:ascii="Times New Roman" w:eastAsia="宋体" w:hAnsi="Times New Roman"/>
                <w:szCs w:val="18"/>
                <w:lang w:val="en-GB"/>
              </w:rPr>
              <w:t xml:space="preserve">. The UE determines slots for LPSS reception occasions based on a periodicity and a time offset, </w:t>
            </w:r>
            <w:r w:rsidRPr="0014410A">
              <w:rPr>
                <w:rFonts w:ascii="Times New Roman" w:eastAsia="PMingLiU" w:hAnsi="Times New Roman"/>
                <w:szCs w:val="18"/>
                <w:lang w:val="en-GB" w:eastAsia="zh-TW"/>
              </w:rPr>
              <w:t>relative to the start of a system frame with SFN 0,</w:t>
            </w:r>
            <w:r w:rsidRPr="0014410A">
              <w:rPr>
                <w:rFonts w:ascii="Times New Roman" w:eastAsia="宋体" w:hAnsi="Times New Roman"/>
                <w:szCs w:val="18"/>
                <w:lang w:val="en-GB"/>
              </w:rPr>
              <w:t xml:space="preserve"> provided by </w:t>
            </w:r>
            <w:proofErr w:type="spellStart"/>
            <w:r w:rsidRPr="0014410A">
              <w:rPr>
                <w:rFonts w:ascii="Times New Roman" w:eastAsia="宋体" w:hAnsi="Times New Roman"/>
                <w:i/>
                <w:strike/>
                <w:color w:val="FF0000"/>
                <w:szCs w:val="18"/>
                <w:lang w:val="en-GB"/>
              </w:rPr>
              <w:t>lpss-periodicityoffset</w:t>
            </w:r>
            <w:proofErr w:type="spellEnd"/>
            <w:r w:rsidRPr="0014410A">
              <w:rPr>
                <w:rFonts w:ascii="Times New Roman" w:eastAsia="宋体" w:hAnsi="Times New Roman"/>
                <w:i/>
                <w:color w:val="FF0000"/>
                <w:szCs w:val="18"/>
                <w:lang w:val="en-GB"/>
              </w:rPr>
              <w:t xml:space="preserve"> </w:t>
            </w:r>
            <w:proofErr w:type="spellStart"/>
            <w:r w:rsidRPr="0014410A">
              <w:rPr>
                <w:rFonts w:ascii="Times New Roman" w:eastAsia="宋体" w:hAnsi="Times New Roman"/>
                <w:i/>
                <w:color w:val="FF0000"/>
                <w:szCs w:val="18"/>
                <w:lang w:val="en-GB"/>
              </w:rPr>
              <w:t>lpss-PeriodicityAndOffset</w:t>
            </w:r>
            <w:proofErr w:type="spellEnd"/>
            <w:r w:rsidRPr="0014410A">
              <w:rPr>
                <w:rFonts w:ascii="Times New Roman" w:eastAsia="宋体" w:hAnsi="Times New Roman"/>
                <w:i/>
                <w:szCs w:val="18"/>
                <w:lang w:val="en-GB"/>
              </w:rPr>
              <w:t>.</w:t>
            </w:r>
            <w:r w:rsidRPr="0014410A">
              <w:rPr>
                <w:rFonts w:ascii="Times New Roman" w:eastAsia="宋体" w:hAnsi="Times New Roman"/>
                <w:szCs w:val="18"/>
                <w:lang w:val="en-GB"/>
              </w:rPr>
              <w:t xml:space="preserve"> Within a period of LPSS reception occasions, LPSS reception occasions are in a set of </w:t>
            </w:r>
            <m:oMath>
              <m:d>
                <m:dPr>
                  <m:begChr m:val="⌈"/>
                  <m:endChr m:val="⌉"/>
                  <m:ctrlPr>
                    <w:rPr>
                      <w:rFonts w:ascii="Cambria Math" w:eastAsia="宋体" w:hAnsi="Cambria Math"/>
                      <w:i/>
                      <w:szCs w:val="18"/>
                      <w:lang w:val="en-GB"/>
                    </w:rPr>
                  </m:ctrlPr>
                </m:dPr>
                <m:e>
                  <m:f>
                    <m:fPr>
                      <m:type m:val="lin"/>
                      <m:ctrlPr>
                        <w:rPr>
                          <w:rFonts w:ascii="Cambria Math" w:eastAsia="宋体" w:hAnsi="Cambria Math"/>
                          <w:i/>
                          <w:szCs w:val="18"/>
                          <w:lang w:val="en-GB"/>
                        </w:rPr>
                      </m:ctrlPr>
                    </m:fPr>
                    <m:num>
                      <m:r>
                        <w:rPr>
                          <w:rFonts w:ascii="Cambria Math" w:eastAsia="宋体" w:hAnsi="Cambria Math"/>
                          <w:szCs w:val="18"/>
                          <w:lang w:val="en-GB"/>
                        </w:rPr>
                        <m:t>K</m:t>
                      </m:r>
                    </m:num>
                    <m:den>
                      <m:r>
                        <w:rPr>
                          <w:rFonts w:ascii="Cambria Math" w:eastAsia="宋体" w:hAnsi="Cambria Math"/>
                          <w:szCs w:val="18"/>
                          <w:lang w:val="en-GB"/>
                        </w:rPr>
                        <m:t>L</m:t>
                      </m:r>
                    </m:den>
                  </m:f>
                </m:e>
              </m:d>
            </m:oMath>
            <w:r w:rsidRPr="0014410A">
              <w:rPr>
                <w:rFonts w:ascii="Times New Roman" w:eastAsia="宋体" w:hAnsi="Times New Roman"/>
                <w:szCs w:val="18"/>
                <w:lang w:val="en-GB"/>
              </w:rPr>
              <w:t xml:space="preserve"> consecutive slots that have all symbols indicated as downlink by </w:t>
            </w:r>
            <w:proofErr w:type="spellStart"/>
            <w:r w:rsidRPr="0014410A">
              <w:rPr>
                <w:rFonts w:ascii="Times New Roman" w:eastAsia="宋体" w:hAnsi="Times New Roman"/>
                <w:i/>
                <w:szCs w:val="18"/>
                <w:lang w:val="en-GB"/>
              </w:rPr>
              <w:t>tdd</w:t>
            </w:r>
            <w:proofErr w:type="spellEnd"/>
            <w:r w:rsidRPr="0014410A">
              <w:rPr>
                <w:rFonts w:ascii="Times New Roman" w:eastAsia="宋体" w:hAnsi="Times New Roman"/>
                <w:i/>
                <w:szCs w:val="18"/>
                <w:lang w:val="en-GB"/>
              </w:rPr>
              <w:t>-UL-DL-</w:t>
            </w:r>
            <w:proofErr w:type="spellStart"/>
            <w:r w:rsidRPr="0014410A">
              <w:rPr>
                <w:rFonts w:ascii="Times New Roman" w:eastAsia="宋体" w:hAnsi="Times New Roman"/>
                <w:i/>
                <w:szCs w:val="18"/>
                <w:lang w:val="en-GB"/>
              </w:rPr>
              <w:t>ConfigurationCommon</w:t>
            </w:r>
            <w:proofErr w:type="spellEnd"/>
            <w:r w:rsidRPr="0014410A">
              <w:rPr>
                <w:rFonts w:ascii="Times New Roman" w:eastAsia="宋体" w:hAnsi="Times New Roman"/>
                <w:szCs w:val="18"/>
                <w:lang w:val="en-GB"/>
              </w:rPr>
              <w:t xml:space="preserve">, if provided, and start from the first slot provided by the time offset in the period, where </w:t>
            </w:r>
            <m:oMath>
              <m:r>
                <w:rPr>
                  <w:rFonts w:ascii="Cambria Math" w:eastAsia="宋体" w:hAnsi="Cambria Math"/>
                  <w:szCs w:val="18"/>
                  <w:lang w:val="en-GB"/>
                </w:rPr>
                <m:t>K</m:t>
              </m:r>
            </m:oMath>
            <w:r w:rsidRPr="0014410A">
              <w:rPr>
                <w:rFonts w:ascii="Times New Roman" w:eastAsia="宋体" w:hAnsi="Times New Roman"/>
                <w:szCs w:val="18"/>
                <w:lang w:val="en-GB" w:eastAsia="ja-JP"/>
              </w:rPr>
              <w:t xml:space="preserve"> is the number of transmitted SS/PBCH blocks indicated by </w:t>
            </w:r>
            <w:proofErr w:type="spellStart"/>
            <w:r w:rsidRPr="0014410A">
              <w:rPr>
                <w:rFonts w:ascii="Times New Roman" w:eastAsia="宋体" w:hAnsi="Times New Roman"/>
                <w:i/>
                <w:szCs w:val="18"/>
                <w:lang w:val="en-GB"/>
              </w:rPr>
              <w:t>ssb-PositionsInBurst</w:t>
            </w:r>
            <w:proofErr w:type="spellEnd"/>
            <w:r w:rsidRPr="0014410A">
              <w:rPr>
                <w:rFonts w:ascii="Times New Roman" w:eastAsia="宋体" w:hAnsi="Times New Roman"/>
                <w:szCs w:val="18"/>
                <w:lang w:val="en-GB"/>
              </w:rPr>
              <w:t xml:space="preserve"> in </w:t>
            </w:r>
            <w:r w:rsidRPr="0014410A">
              <w:rPr>
                <w:rFonts w:ascii="Times New Roman" w:eastAsia="宋体" w:hAnsi="Times New Roman"/>
                <w:i/>
                <w:szCs w:val="18"/>
                <w:lang w:val="en-GB"/>
              </w:rPr>
              <w:t>SIB1</w:t>
            </w:r>
            <w:r w:rsidRPr="0014410A">
              <w:rPr>
                <w:rFonts w:ascii="Times New Roman" w:eastAsia="宋体" w:hAnsi="Times New Roman"/>
                <w:szCs w:val="18"/>
                <w:lang w:val="en-GB"/>
              </w:rPr>
              <w:t xml:space="preserve"> and </w:t>
            </w:r>
            <m:oMath>
              <m:r>
                <w:rPr>
                  <w:rFonts w:ascii="Cambria Math" w:eastAsia="宋体" w:hAnsi="Cambria Math"/>
                  <w:szCs w:val="18"/>
                  <w:lang w:val="en-GB"/>
                </w:rPr>
                <m:t>L</m:t>
              </m:r>
            </m:oMath>
            <w:r w:rsidRPr="0014410A">
              <w:rPr>
                <w:rFonts w:ascii="Times New Roman" w:eastAsia="宋体" w:hAnsi="Times New Roman"/>
                <w:szCs w:val="18"/>
                <w:lang w:val="en-GB" w:eastAsia="ja-JP"/>
              </w:rPr>
              <w:t xml:space="preserve"> is the number of LPSS reception occasions in a slot</w:t>
            </w:r>
            <w:r w:rsidRPr="0014410A">
              <w:rPr>
                <w:rFonts w:ascii="Times New Roman" w:eastAsia="宋体" w:hAnsi="Times New Roman"/>
                <w:szCs w:val="18"/>
                <w:lang w:val="en-GB"/>
              </w:rPr>
              <w:t>.</w:t>
            </w:r>
          </w:p>
          <w:p w14:paraId="2F3351F5" w14:textId="77777777" w:rsidR="000E68E4" w:rsidRPr="0014410A" w:rsidRDefault="00F36F71">
            <w:pPr>
              <w:spacing w:after="180"/>
              <w:rPr>
                <w:rFonts w:ascii="Times New Roman" w:eastAsia="宋体" w:hAnsi="Times New Roman"/>
                <w:szCs w:val="18"/>
                <w:lang w:val="en-GB" w:eastAsia="ja-JP"/>
              </w:rPr>
            </w:pPr>
            <w:r w:rsidRPr="0014410A">
              <w:rPr>
                <w:rFonts w:ascii="Times New Roman" w:eastAsia="宋体" w:hAnsi="Times New Roman"/>
                <w:szCs w:val="18"/>
                <w:lang w:val="en-GB"/>
              </w:rPr>
              <w:t xml:space="preserve">LPSS reception occasions are indexed sequentially in time. An LPSS reception at the </w:t>
            </w:r>
            <m:oMath>
              <m:r>
                <w:rPr>
                  <w:rFonts w:ascii="Cambria Math" w:eastAsia="宋体" w:hAnsi="Cambria Math"/>
                  <w:szCs w:val="18"/>
                  <w:lang w:val="en-GB" w:eastAsia="ja-JP"/>
                </w:rPr>
                <m:t>k</m:t>
              </m:r>
            </m:oMath>
            <w:r w:rsidRPr="0014410A">
              <w:rPr>
                <w:rFonts w:ascii="Times New Roman" w:eastAsia="宋体" w:hAnsi="Times New Roman"/>
                <w:szCs w:val="18"/>
                <w:lang w:val="en-GB"/>
              </w:rPr>
              <w:t>-th LPSS reception occasion</w:t>
            </w:r>
            <w:r w:rsidRPr="0014410A">
              <w:rPr>
                <w:rFonts w:ascii="Times New Roman" w:eastAsia="宋体" w:hAnsi="Times New Roman"/>
                <w:szCs w:val="18"/>
                <w:lang w:val="en-GB" w:eastAsia="zh-TW"/>
              </w:rPr>
              <w:t xml:space="preserve"> is </w:t>
            </w:r>
            <w:r w:rsidRPr="0014410A">
              <w:rPr>
                <w:rFonts w:ascii="Times New Roman" w:eastAsia="宋体" w:hAnsi="Times New Roman"/>
                <w:szCs w:val="18"/>
                <w:lang w:val="en-GB"/>
              </w:rPr>
              <w:t xml:space="preserve">quasi co-located with the </w:t>
            </w:r>
            <m:oMath>
              <m:r>
                <w:rPr>
                  <w:rFonts w:ascii="Cambria Math" w:eastAsia="宋体" w:hAnsi="Cambria Math"/>
                  <w:szCs w:val="18"/>
                  <w:lang w:val="en-GB" w:eastAsia="ja-JP"/>
                </w:rPr>
                <m:t>k</m:t>
              </m:r>
            </m:oMath>
            <w:r w:rsidRPr="0014410A">
              <w:rPr>
                <w:rFonts w:ascii="Times New Roman" w:eastAsia="宋体" w:hAnsi="Times New Roman"/>
                <w:szCs w:val="18"/>
                <w:lang w:val="en-GB"/>
              </w:rPr>
              <w:t xml:space="preserve">-th transmitted </w:t>
            </w:r>
            <w:r w:rsidRPr="0014410A">
              <w:rPr>
                <w:rFonts w:ascii="Times New Roman" w:eastAsia="宋体" w:hAnsi="Times New Roman"/>
                <w:szCs w:val="18"/>
                <w:lang w:val="en-GB" w:eastAsia="ja-JP"/>
              </w:rPr>
              <w:t>SS/PBCH block</w:t>
            </w:r>
            <w:r w:rsidRPr="0014410A">
              <w:rPr>
                <w:rFonts w:ascii="Times New Roman" w:eastAsia="宋体" w:hAnsi="Times New Roman"/>
                <w:szCs w:val="18"/>
                <w:lang w:val="en-GB"/>
              </w:rPr>
              <w:t>, with respect to quasi co-location '</w:t>
            </w:r>
            <w:proofErr w:type="spellStart"/>
            <w:r w:rsidRPr="0014410A">
              <w:rPr>
                <w:rFonts w:ascii="Times New Roman" w:eastAsia="宋体" w:hAnsi="Times New Roman"/>
                <w:szCs w:val="18"/>
                <w:lang w:val="en-GB"/>
              </w:rPr>
              <w:t>typeC</w:t>
            </w:r>
            <w:proofErr w:type="spellEnd"/>
            <w:r w:rsidRPr="0014410A">
              <w:rPr>
                <w:rFonts w:ascii="Times New Roman" w:eastAsia="宋体" w:hAnsi="Times New Roman"/>
                <w:szCs w:val="18"/>
                <w:lang w:val="en-GB"/>
              </w:rPr>
              <w:t>' or '</w:t>
            </w:r>
            <w:proofErr w:type="spellStart"/>
            <w:r w:rsidRPr="0014410A">
              <w:rPr>
                <w:rFonts w:ascii="Times New Roman" w:eastAsia="宋体" w:hAnsi="Times New Roman"/>
                <w:szCs w:val="18"/>
                <w:lang w:val="en-GB"/>
              </w:rPr>
              <w:t>typeD</w:t>
            </w:r>
            <w:proofErr w:type="spellEnd"/>
            <w:r w:rsidRPr="0014410A">
              <w:rPr>
                <w:rFonts w:ascii="Times New Roman" w:eastAsia="宋体" w:hAnsi="Times New Roman"/>
                <w:szCs w:val="18"/>
                <w:lang w:val="en-GB"/>
              </w:rPr>
              <w:t xml:space="preserve">' properties when applicable, where </w:t>
            </w:r>
            <m:oMath>
              <m:r>
                <w:rPr>
                  <w:rFonts w:ascii="Cambria Math" w:eastAsia="宋体" w:hAnsi="Cambria Math"/>
                  <w:szCs w:val="18"/>
                  <w:lang w:val="en-GB"/>
                </w:rPr>
                <m:t>1≤</m:t>
              </m:r>
              <m:r>
                <w:rPr>
                  <w:rFonts w:ascii="Cambria Math" w:eastAsia="宋体" w:hAnsi="Cambria Math"/>
                  <w:szCs w:val="18"/>
                  <w:lang w:val="en-GB" w:eastAsia="ja-JP"/>
                </w:rPr>
                <m:t>k≤K</m:t>
              </m:r>
            </m:oMath>
            <w:r w:rsidRPr="0014410A">
              <w:rPr>
                <w:rFonts w:ascii="Times New Roman" w:eastAsia="宋体" w:hAnsi="Times New Roman"/>
                <w:szCs w:val="18"/>
                <w:lang w:val="en-GB"/>
              </w:rPr>
              <w:t>.</w:t>
            </w:r>
            <w:r w:rsidRPr="0014410A">
              <w:rPr>
                <w:rFonts w:ascii="Times New Roman" w:eastAsia="宋体" w:hAnsi="Times New Roman"/>
                <w:szCs w:val="18"/>
                <w:lang w:val="en-GB" w:eastAsia="ja-JP"/>
              </w:rPr>
              <w:t xml:space="preserve"> </w:t>
            </w:r>
          </w:p>
          <w:p w14:paraId="2F3351F6"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If a UE is provided </w:t>
            </w:r>
            <w:r w:rsidRPr="0014410A">
              <w:rPr>
                <w:rFonts w:ascii="Times New Roman" w:eastAsia="宋体" w:hAnsi="Times New Roman"/>
                <w:i/>
                <w:strike/>
                <w:color w:val="FF0000"/>
                <w:szCs w:val="18"/>
                <w:lang w:val="en-GB"/>
              </w:rPr>
              <w:t>wus-LPSS-</w:t>
            </w:r>
            <w:proofErr w:type="spellStart"/>
            <w:r w:rsidRPr="0014410A">
              <w:rPr>
                <w:rFonts w:ascii="Times New Roman" w:eastAsia="宋体" w:hAnsi="Times New Roman"/>
                <w:i/>
                <w:strike/>
                <w:color w:val="FF0000"/>
                <w:szCs w:val="18"/>
                <w:lang w:val="en-GB"/>
              </w:rPr>
              <w:t>beamSubset</w:t>
            </w:r>
            <w:proofErr w:type="spellEnd"/>
            <w:r w:rsidRPr="0014410A">
              <w:rPr>
                <w:rFonts w:ascii="Times New Roman" w:eastAsia="宋体" w:hAnsi="Times New Roman"/>
                <w:i/>
                <w:color w:val="FF0000"/>
                <w:szCs w:val="18"/>
                <w:lang w:val="en-GB"/>
              </w:rPr>
              <w:t xml:space="preserve"> </w:t>
            </w:r>
            <w:proofErr w:type="spellStart"/>
            <w:r w:rsidRPr="0014410A">
              <w:rPr>
                <w:rFonts w:ascii="Times New Roman" w:eastAsia="宋体" w:hAnsi="Times New Roman"/>
                <w:i/>
                <w:color w:val="FF0000"/>
                <w:szCs w:val="18"/>
                <w:lang w:val="en-GB"/>
              </w:rPr>
              <w:t>lpwus</w:t>
            </w:r>
            <w:proofErr w:type="spellEnd"/>
            <w:r w:rsidRPr="0014410A">
              <w:rPr>
                <w:rFonts w:ascii="Times New Roman" w:eastAsia="宋体" w:hAnsi="Times New Roman"/>
                <w:i/>
                <w:color w:val="FF0000"/>
                <w:szCs w:val="18"/>
                <w:lang w:val="en-GB"/>
              </w:rPr>
              <w:t>-LPSS-</w:t>
            </w:r>
            <w:proofErr w:type="spellStart"/>
            <w:r w:rsidRPr="0014410A">
              <w:rPr>
                <w:rFonts w:ascii="Times New Roman" w:eastAsia="宋体" w:hAnsi="Times New Roman"/>
                <w:i/>
                <w:color w:val="FF0000"/>
                <w:szCs w:val="18"/>
                <w:lang w:val="en-GB"/>
              </w:rPr>
              <w:t>BeamSubset</w:t>
            </w:r>
            <w:proofErr w:type="spellEnd"/>
            <w:r w:rsidRPr="0014410A">
              <w:rPr>
                <w:rFonts w:ascii="Times New Roman" w:eastAsia="宋体" w:hAnsi="Times New Roman"/>
                <w:szCs w:val="18"/>
                <w:lang w:val="en-GB"/>
              </w:rPr>
              <w:t xml:space="preserve">, the UE receives LPSS/WUS based on the </w:t>
            </w:r>
            <w:proofErr w:type="gramStart"/>
            <w:r w:rsidRPr="0014410A">
              <w:rPr>
                <w:rFonts w:ascii="Times New Roman" w:eastAsia="宋体" w:hAnsi="Times New Roman"/>
                <w:szCs w:val="18"/>
                <w:lang w:val="en-GB"/>
              </w:rPr>
              <w:t>quasi co-location</w:t>
            </w:r>
            <w:proofErr w:type="gramEnd"/>
            <w:r w:rsidRPr="0014410A">
              <w:rPr>
                <w:rFonts w:ascii="Times New Roman" w:eastAsia="宋体" w:hAnsi="Times New Roman"/>
                <w:szCs w:val="18"/>
                <w:lang w:val="en-GB"/>
              </w:rPr>
              <w:t xml:space="preserve"> properties of transmitted SS/PBCH blocks indicated by </w:t>
            </w:r>
            <w:r w:rsidRPr="0014410A">
              <w:rPr>
                <w:rFonts w:ascii="Times New Roman" w:eastAsia="宋体" w:hAnsi="Times New Roman"/>
                <w:i/>
                <w:strike/>
                <w:color w:val="FF0000"/>
                <w:szCs w:val="18"/>
                <w:lang w:val="en-GB"/>
              </w:rPr>
              <w:t>wus-LPSS-</w:t>
            </w:r>
            <w:proofErr w:type="spellStart"/>
            <w:r w:rsidRPr="0014410A">
              <w:rPr>
                <w:rFonts w:ascii="Times New Roman" w:eastAsia="宋体" w:hAnsi="Times New Roman"/>
                <w:i/>
                <w:strike/>
                <w:color w:val="FF0000"/>
                <w:szCs w:val="18"/>
                <w:lang w:val="en-GB"/>
              </w:rPr>
              <w:t>beamSubset</w:t>
            </w:r>
            <w:proofErr w:type="spellEnd"/>
            <w:r w:rsidRPr="0014410A">
              <w:rPr>
                <w:rFonts w:ascii="Times New Roman" w:eastAsia="宋体" w:hAnsi="Times New Roman"/>
                <w:i/>
                <w:color w:val="FF0000"/>
                <w:szCs w:val="18"/>
                <w:lang w:val="en-GB"/>
              </w:rPr>
              <w:t xml:space="preserve"> </w:t>
            </w:r>
            <w:proofErr w:type="spellStart"/>
            <w:r w:rsidRPr="0014410A">
              <w:rPr>
                <w:rFonts w:ascii="Times New Roman" w:eastAsia="宋体" w:hAnsi="Times New Roman"/>
                <w:i/>
                <w:color w:val="FF0000"/>
                <w:szCs w:val="18"/>
                <w:lang w:val="en-GB"/>
              </w:rPr>
              <w:t>lpwus</w:t>
            </w:r>
            <w:proofErr w:type="spellEnd"/>
            <w:r w:rsidRPr="0014410A">
              <w:rPr>
                <w:rFonts w:ascii="Times New Roman" w:eastAsia="宋体" w:hAnsi="Times New Roman"/>
                <w:i/>
                <w:color w:val="FF0000"/>
                <w:szCs w:val="18"/>
                <w:lang w:val="en-GB"/>
              </w:rPr>
              <w:t>-LPSS-</w:t>
            </w:r>
            <w:proofErr w:type="spellStart"/>
            <w:r w:rsidRPr="0014410A">
              <w:rPr>
                <w:rFonts w:ascii="Times New Roman" w:eastAsia="宋体" w:hAnsi="Times New Roman"/>
                <w:i/>
                <w:color w:val="FF0000"/>
                <w:szCs w:val="18"/>
                <w:lang w:val="en-GB"/>
              </w:rPr>
              <w:t>BeamSubset</w:t>
            </w:r>
            <w:proofErr w:type="spellEnd"/>
            <w:r w:rsidRPr="0014410A">
              <w:rPr>
                <w:rFonts w:ascii="Times New Roman" w:eastAsia="宋体" w:hAnsi="Times New Roman"/>
                <w:i/>
                <w:color w:val="FF0000"/>
                <w:szCs w:val="18"/>
                <w:lang w:val="en-GB"/>
              </w:rPr>
              <w:t xml:space="preserve"> </w:t>
            </w:r>
            <w:r w:rsidRPr="0014410A">
              <w:rPr>
                <w:rFonts w:ascii="Times New Roman" w:eastAsia="宋体" w:hAnsi="Times New Roman"/>
                <w:szCs w:val="18"/>
                <w:lang w:val="en-GB"/>
              </w:rPr>
              <w:t xml:space="preserve">[12, TS 38.331]; otherwise, the UE receives LPSS/WUS based on the quasi co-location properties for transmitted SS/PBCH blocks indicated by </w:t>
            </w:r>
            <w:proofErr w:type="spellStart"/>
            <w:r w:rsidRPr="0014410A">
              <w:rPr>
                <w:rFonts w:ascii="Times New Roman" w:eastAsia="宋体" w:hAnsi="Times New Roman"/>
                <w:i/>
                <w:szCs w:val="18"/>
                <w:lang w:val="en-GB"/>
              </w:rPr>
              <w:t>ssb-PositionsInBurst</w:t>
            </w:r>
            <w:proofErr w:type="spellEnd"/>
            <w:r w:rsidRPr="0014410A">
              <w:rPr>
                <w:rFonts w:ascii="Times New Roman" w:eastAsia="宋体" w:hAnsi="Times New Roman"/>
                <w:szCs w:val="18"/>
                <w:lang w:val="en-GB"/>
              </w:rPr>
              <w:t xml:space="preserve"> in </w:t>
            </w:r>
            <w:r w:rsidRPr="0014410A">
              <w:rPr>
                <w:rFonts w:ascii="Times New Roman" w:eastAsia="宋体" w:hAnsi="Times New Roman"/>
                <w:i/>
                <w:szCs w:val="18"/>
                <w:lang w:val="en-GB"/>
              </w:rPr>
              <w:t>SIB1</w:t>
            </w:r>
            <w:r w:rsidRPr="0014410A">
              <w:rPr>
                <w:rFonts w:ascii="Times New Roman" w:eastAsia="宋体" w:hAnsi="Times New Roman"/>
                <w:szCs w:val="18"/>
                <w:lang w:val="en-GB"/>
              </w:rPr>
              <w:t xml:space="preserve">. A WUS occasion includes </w:t>
            </w:r>
            <m:oMath>
              <m:r>
                <w:rPr>
                  <w:rFonts w:ascii="Cambria Math" w:eastAsia="宋体" w:hAnsi="Cambria Math"/>
                  <w:szCs w:val="18"/>
                  <w:lang w:val="en-AU"/>
                </w:rPr>
                <m:t>K⋅M</m:t>
              </m:r>
            </m:oMath>
            <w:r w:rsidRPr="0014410A">
              <w:rPr>
                <w:rFonts w:ascii="Times New Roman" w:eastAsia="宋体" w:hAnsi="Times New Roman"/>
                <w:szCs w:val="18"/>
                <w:lang w:val="en-GB"/>
              </w:rPr>
              <w:t xml:space="preserve"> WUS monitoring occasions that are indexed sequentially in time, </w:t>
            </w:r>
            <w:proofErr w:type="gramStart"/>
            <w:r w:rsidRPr="0014410A">
              <w:rPr>
                <w:rFonts w:ascii="Times New Roman" w:eastAsia="宋体" w:hAnsi="Times New Roman"/>
                <w:szCs w:val="18"/>
                <w:lang w:val="en-GB"/>
              </w:rPr>
              <w:t>where</w:t>
            </w:r>
            <w:proofErr w:type="gramEnd"/>
          </w:p>
          <w:p w14:paraId="2F3351F7"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r>
            <m:oMath>
              <m:r>
                <w:rPr>
                  <w:rFonts w:ascii="Cambria Math" w:eastAsia="宋体" w:hAnsi="Cambria Math"/>
                  <w:szCs w:val="18"/>
                  <w:lang w:val="zh-CN"/>
                </w:rPr>
                <m:t>K</m:t>
              </m:r>
            </m:oMath>
            <w:r w:rsidRPr="0014410A">
              <w:rPr>
                <w:rFonts w:ascii="Times New Roman" w:eastAsia="宋体" w:hAnsi="Times New Roman"/>
                <w:szCs w:val="18"/>
              </w:rPr>
              <w:t xml:space="preserve"> is the number of transmitted SS/PBCH blocks indicated by </w:t>
            </w:r>
            <w:proofErr w:type="spellStart"/>
            <w:r w:rsidRPr="0014410A">
              <w:rPr>
                <w:rFonts w:ascii="Times New Roman" w:eastAsia="宋体" w:hAnsi="Times New Roman"/>
                <w:i/>
                <w:szCs w:val="18"/>
              </w:rPr>
              <w:t>ssb-PositionsInBurst</w:t>
            </w:r>
            <w:proofErr w:type="spellEnd"/>
            <w:r w:rsidRPr="0014410A">
              <w:rPr>
                <w:rFonts w:ascii="Times New Roman" w:eastAsia="宋体" w:hAnsi="Times New Roman"/>
                <w:szCs w:val="18"/>
              </w:rPr>
              <w:t xml:space="preserve"> in </w:t>
            </w:r>
            <w:r w:rsidRPr="0014410A">
              <w:rPr>
                <w:rFonts w:ascii="Times New Roman" w:eastAsia="宋体" w:hAnsi="Times New Roman"/>
                <w:i/>
                <w:szCs w:val="18"/>
              </w:rPr>
              <w:t>SIB1</w:t>
            </w:r>
            <w:r w:rsidRPr="0014410A">
              <w:rPr>
                <w:rFonts w:ascii="Times New Roman" w:eastAsia="宋体" w:hAnsi="Times New Roman"/>
                <w:szCs w:val="18"/>
              </w:rPr>
              <w:t xml:space="preserve">, </w:t>
            </w:r>
            <m:oMath>
              <m:r>
                <w:rPr>
                  <w:rFonts w:ascii="Cambria Math" w:eastAsia="宋体" w:hAnsi="Cambria Math"/>
                  <w:szCs w:val="18"/>
                  <w:lang w:val="zh-CN"/>
                </w:rPr>
                <m:t>M</m:t>
              </m:r>
            </m:oMath>
            <w:r w:rsidRPr="0014410A">
              <w:rPr>
                <w:rFonts w:ascii="Times New Roman" w:eastAsia="宋体" w:hAnsi="Times New Roman"/>
                <w:szCs w:val="18"/>
              </w:rPr>
              <w:t xml:space="preserve"> is a number of WUS monitoring occasions associated with each of the </w:t>
            </w:r>
            <m:oMath>
              <m:r>
                <w:rPr>
                  <w:rFonts w:ascii="Cambria Math" w:eastAsia="宋体" w:hAnsi="Cambria Math"/>
                  <w:szCs w:val="18"/>
                  <w:lang w:val="zh-CN"/>
                </w:rPr>
                <m:t>K</m:t>
              </m:r>
            </m:oMath>
            <w:r w:rsidRPr="0014410A">
              <w:rPr>
                <w:rFonts w:ascii="Times New Roman" w:eastAsia="宋体" w:hAnsi="Times New Roman"/>
                <w:szCs w:val="18"/>
              </w:rPr>
              <w:t xml:space="preserve"> transmitted SS/PBCH blocks provided by </w:t>
            </w:r>
            <w:proofErr w:type="spellStart"/>
            <w:r w:rsidRPr="0014410A">
              <w:rPr>
                <w:rFonts w:ascii="Times New Roman" w:eastAsia="宋体" w:hAnsi="Times New Roman"/>
                <w:i/>
                <w:strike/>
                <w:color w:val="FF0000"/>
                <w:szCs w:val="18"/>
              </w:rPr>
              <w:t>MONumperLO</w:t>
            </w:r>
            <w:proofErr w:type="spellEnd"/>
            <w:r w:rsidRPr="0014410A">
              <w:rPr>
                <w:rFonts w:ascii="Times New Roman" w:eastAsia="宋体" w:hAnsi="Times New Roman"/>
                <w:i/>
                <w:color w:val="FF0000"/>
                <w:szCs w:val="18"/>
              </w:rPr>
              <w:t xml:space="preserve"> </w:t>
            </w:r>
            <w:proofErr w:type="spellStart"/>
            <w:r w:rsidRPr="0014410A">
              <w:rPr>
                <w:rFonts w:ascii="Times New Roman" w:eastAsia="宋体" w:hAnsi="Times New Roman"/>
                <w:i/>
                <w:color w:val="FF0000"/>
                <w:szCs w:val="18"/>
              </w:rPr>
              <w:t>lpwus-MoNumPerLo</w:t>
            </w:r>
            <w:proofErr w:type="spellEnd"/>
            <w:r w:rsidRPr="0014410A">
              <w:rPr>
                <w:rFonts w:ascii="Times New Roman" w:eastAsia="宋体" w:hAnsi="Times New Roman"/>
                <w:szCs w:val="18"/>
              </w:rPr>
              <w:t>, and</w:t>
            </w:r>
          </w:p>
          <w:p w14:paraId="2F3351F8"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 xml:space="preserve">a WUS monitoring occasion with index </w:t>
            </w:r>
            <m:oMath>
              <m:r>
                <w:rPr>
                  <w:rFonts w:ascii="Cambria Math" w:eastAsia="宋体" w:hAnsi="Cambria Math"/>
                  <w:szCs w:val="18"/>
                </w:rPr>
                <m:t>(</m:t>
              </m:r>
              <m:r>
                <w:rPr>
                  <w:rFonts w:ascii="Cambria Math" w:eastAsia="宋体" w:hAnsi="Cambria Math"/>
                  <w:szCs w:val="18"/>
                  <w:lang w:val="zh-CN"/>
                </w:rPr>
                <m:t>k</m:t>
              </m:r>
              <m:r>
                <w:rPr>
                  <w:rFonts w:ascii="Cambria Math" w:eastAsia="宋体" w:hAnsi="Cambria Math"/>
                  <w:szCs w:val="18"/>
                </w:rPr>
                <m:t>-1)</m:t>
              </m:r>
              <m:r>
                <w:rPr>
                  <w:rFonts w:ascii="Cambria Math" w:eastAsia="宋体" w:hAnsi="Cambria Math"/>
                  <w:szCs w:val="18"/>
                  <w:lang w:val="en-AU"/>
                </w:rPr>
                <m:t>⋅M</m:t>
              </m:r>
              <m:r>
                <w:rPr>
                  <w:rFonts w:ascii="Cambria Math" w:eastAsia="宋体" w:hAnsi="Cambria Math"/>
                  <w:szCs w:val="18"/>
                </w:rPr>
                <m:t>+</m:t>
              </m:r>
              <m:r>
                <w:rPr>
                  <w:rFonts w:ascii="Cambria Math" w:eastAsia="宋体" w:hAnsi="Cambria Math"/>
                  <w:szCs w:val="18"/>
                  <w:lang w:val="zh-CN"/>
                </w:rPr>
                <m:t>m</m:t>
              </m:r>
            </m:oMath>
            <w:r w:rsidRPr="0014410A">
              <w:rPr>
                <w:rFonts w:ascii="Times New Roman" w:eastAsia="宋体" w:hAnsi="Times New Roman"/>
                <w:szCs w:val="18"/>
              </w:rPr>
              <w:t xml:space="preserve">, where </w:t>
            </w:r>
            <m:oMath>
              <m:r>
                <w:rPr>
                  <w:rFonts w:ascii="Cambria Math" w:eastAsia="宋体" w:hAnsi="Cambria Math"/>
                  <w:szCs w:val="18"/>
                </w:rPr>
                <m:t>1≤</m:t>
              </m:r>
              <m:r>
                <w:rPr>
                  <w:rFonts w:ascii="Cambria Math" w:eastAsia="宋体" w:hAnsi="Cambria Math"/>
                  <w:szCs w:val="18"/>
                  <w:lang w:val="zh-CN" w:eastAsia="ja-JP"/>
                </w:rPr>
                <m:t>m</m:t>
              </m:r>
              <m:r>
                <w:rPr>
                  <w:rFonts w:ascii="Cambria Math" w:eastAsia="宋体" w:hAnsi="Cambria Math"/>
                  <w:szCs w:val="18"/>
                  <w:lang w:eastAsia="ja-JP"/>
                </w:rPr>
                <m:t>≤</m:t>
              </m:r>
              <m:r>
                <w:rPr>
                  <w:rFonts w:ascii="Cambria Math" w:eastAsia="宋体" w:hAnsi="Cambria Math"/>
                  <w:szCs w:val="18"/>
                  <w:lang w:val="zh-CN" w:eastAsia="ja-JP"/>
                </w:rPr>
                <m:t>M</m:t>
              </m:r>
            </m:oMath>
            <w:r w:rsidRPr="0014410A">
              <w:rPr>
                <w:rFonts w:ascii="Times New Roman" w:eastAsia="宋体" w:hAnsi="Times New Roman"/>
                <w:szCs w:val="18"/>
                <w:lang w:eastAsia="ja-JP"/>
              </w:rPr>
              <w:t xml:space="preserve"> and </w:t>
            </w:r>
            <m:oMath>
              <m:r>
                <w:rPr>
                  <w:rFonts w:ascii="Cambria Math" w:eastAsia="宋体" w:hAnsi="Cambria Math"/>
                  <w:szCs w:val="18"/>
                </w:rPr>
                <m:t>1≤</m:t>
              </m:r>
              <m:r>
                <w:rPr>
                  <w:rFonts w:ascii="Cambria Math" w:eastAsia="宋体" w:hAnsi="Cambria Math"/>
                  <w:szCs w:val="18"/>
                  <w:lang w:val="zh-CN" w:eastAsia="ja-JP"/>
                </w:rPr>
                <m:t>k</m:t>
              </m:r>
              <m:r>
                <w:rPr>
                  <w:rFonts w:ascii="Cambria Math" w:eastAsia="宋体" w:hAnsi="Cambria Math"/>
                  <w:szCs w:val="18"/>
                  <w:lang w:eastAsia="ja-JP"/>
                </w:rPr>
                <m:t>≤</m:t>
              </m:r>
              <m:r>
                <w:rPr>
                  <w:rFonts w:ascii="Cambria Math" w:eastAsia="宋体" w:hAnsi="Cambria Math"/>
                  <w:szCs w:val="18"/>
                  <w:lang w:val="zh-CN" w:eastAsia="ja-JP"/>
                </w:rPr>
                <m:t>K</m:t>
              </m:r>
            </m:oMath>
            <w:r w:rsidRPr="0014410A">
              <w:rPr>
                <w:rFonts w:ascii="Times New Roman" w:eastAsia="宋体" w:hAnsi="Times New Roman"/>
                <w:szCs w:val="18"/>
              </w:rPr>
              <w:t xml:space="preserve">, is quasi co-located with the </w:t>
            </w:r>
            <m:oMath>
              <m:r>
                <w:rPr>
                  <w:rFonts w:ascii="Cambria Math" w:eastAsia="宋体" w:hAnsi="Cambria Math"/>
                  <w:szCs w:val="18"/>
                  <w:lang w:val="zh-CN" w:eastAsia="ja-JP"/>
                </w:rPr>
                <m:t>k</m:t>
              </m:r>
            </m:oMath>
            <w:r w:rsidRPr="0014410A">
              <w:rPr>
                <w:rFonts w:ascii="Times New Roman" w:eastAsia="宋体" w:hAnsi="Times New Roman"/>
                <w:szCs w:val="18"/>
              </w:rPr>
              <w:t>-th transmitted SS/PBCH block with respect to quasi co-location 'typeC' or 'typeD' properties, when applicable</w:t>
            </w:r>
          </w:p>
          <w:p w14:paraId="2F3351F9"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can be provided, by </w:t>
            </w:r>
            <w:proofErr w:type="spellStart"/>
            <w:r w:rsidRPr="0014410A">
              <w:rPr>
                <w:rFonts w:ascii="Times New Roman" w:eastAsia="宋体" w:hAnsi="Times New Roman"/>
                <w:i/>
                <w:strike/>
                <w:color w:val="FF0000"/>
                <w:szCs w:val="18"/>
                <w:lang w:val="en-GB"/>
              </w:rPr>
              <w:t>WUS_available_slot_IDLE</w:t>
            </w:r>
            <w:proofErr w:type="spellEnd"/>
            <w:r w:rsidRPr="0014410A">
              <w:rPr>
                <w:rFonts w:ascii="Times New Roman" w:eastAsia="宋体" w:hAnsi="Times New Roman"/>
                <w:i/>
                <w:strike/>
                <w:color w:val="FF0000"/>
                <w:szCs w:val="18"/>
                <w:lang w:val="en-GB"/>
              </w:rPr>
              <w:t>/INACTIVE</w:t>
            </w:r>
            <w:r w:rsidRPr="0014410A">
              <w:rPr>
                <w:rFonts w:ascii="Times New Roman" w:eastAsia="宋体" w:hAnsi="Times New Roman"/>
                <w:szCs w:val="18"/>
                <w:lang w:val="en-GB"/>
              </w:rPr>
              <w:t xml:space="preserve"> </w:t>
            </w:r>
            <w:proofErr w:type="spellStart"/>
            <w:r w:rsidRPr="0014410A">
              <w:rPr>
                <w:rFonts w:ascii="Times New Roman" w:eastAsia="宋体" w:hAnsi="Times New Roman"/>
                <w:i/>
                <w:iCs/>
                <w:color w:val="FF0000"/>
                <w:szCs w:val="18"/>
                <w:lang w:val="en-GB"/>
              </w:rPr>
              <w:t>lpwus-AvailableSlot</w:t>
            </w:r>
            <w:proofErr w:type="spellEnd"/>
            <w:r w:rsidRPr="0014410A">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宋体" w:hAnsi="Times New Roman"/>
                <w:szCs w:val="18"/>
                <w:lang w:val="en-GB"/>
              </w:rPr>
              <w:t>20, or 40 time</w:t>
            </w:r>
            <w:proofErr w:type="gramEnd"/>
            <w:r w:rsidRPr="0014410A">
              <w:rPr>
                <w:rFonts w:ascii="Times New Roman" w:eastAsia="宋体" w:hAnsi="Times New Roman"/>
                <w:szCs w:val="18"/>
                <w:lang w:val="en-GB"/>
              </w:rPr>
              <w:t xml:space="preserve"> units. A duration </w:t>
            </w:r>
            <m:oMath>
              <m:r>
                <w:rPr>
                  <w:rFonts w:ascii="Cambria Math" w:eastAsia="宋体" w:hAnsi="Cambria Math"/>
                  <w:szCs w:val="18"/>
                  <w:lang w:val="en-GB"/>
                </w:rPr>
                <m:t>P</m:t>
              </m:r>
            </m:oMath>
            <w:r w:rsidRPr="0014410A">
              <w:rPr>
                <w:rFonts w:ascii="Times New Roman" w:eastAsia="宋体" w:hAnsi="Times New Roman"/>
                <w:szCs w:val="18"/>
                <w:lang w:val="en-GB"/>
              </w:rPr>
              <w:t>, in msec, of the set of time units has maximum value of 40 msec. The first symbol of the set of time units every 40 msec/</w:t>
            </w:r>
            <m:oMath>
              <m:r>
                <w:rPr>
                  <w:rFonts w:ascii="Cambria Math" w:eastAsia="宋体" w:hAnsi="Cambria Math"/>
                  <w:szCs w:val="18"/>
                  <w:lang w:val="en-GB"/>
                </w:rPr>
                <m:t>P</m:t>
              </m:r>
            </m:oMath>
            <w:r w:rsidRPr="0014410A">
              <w:rPr>
                <w:rFonts w:ascii="Times New Roman" w:eastAsia="宋体" w:hAnsi="Times New Roman"/>
                <w:szCs w:val="18"/>
                <w:lang w:val="en-GB"/>
              </w:rPr>
              <w:t xml:space="preserve"> periods is a first symbol in frame </w:t>
            </w:r>
            <m:oMath>
              <m:sSub>
                <m:sSubPr>
                  <m:ctrlPr>
                    <w:rPr>
                      <w:rFonts w:ascii="Cambria Math" w:eastAsia="宋体" w:hAnsi="Cambria Math"/>
                      <w:i/>
                      <w:szCs w:val="18"/>
                      <w:lang w:val="en-GB"/>
                    </w:rPr>
                  </m:ctrlPr>
                </m:sSubPr>
                <m:e>
                  <m:r>
                    <w:rPr>
                      <w:rFonts w:ascii="Cambria Math" w:eastAsia="宋体" w:hAnsi="Cambria Math"/>
                      <w:szCs w:val="18"/>
                      <w:lang w:val="en-GB"/>
                    </w:rPr>
                    <m:t>n</m:t>
                  </m:r>
                </m:e>
                <m:sub>
                  <m:r>
                    <w:rPr>
                      <w:rFonts w:ascii="Cambria Math" w:eastAsia="宋体" w:hAnsi="Cambria Math"/>
                      <w:szCs w:val="18"/>
                      <w:lang w:val="en-GB"/>
                    </w:rPr>
                    <m:t>f</m:t>
                  </m:r>
                </m:sub>
              </m:sSub>
            </m:oMath>
            <w:r w:rsidRPr="0014410A">
              <w:rPr>
                <w:rFonts w:ascii="Times New Roman" w:eastAsia="宋体" w:hAnsi="Times New Roman"/>
                <w:szCs w:val="18"/>
                <w:lang w:val="en-GB"/>
              </w:rPr>
              <w:t xml:space="preserve"> mod 4 = 0. The UE can be additionally provided, by </w:t>
            </w:r>
            <w:proofErr w:type="spellStart"/>
            <w:r w:rsidRPr="0014410A">
              <w:rPr>
                <w:rFonts w:ascii="Times New Roman" w:eastAsia="宋体" w:hAnsi="Times New Roman"/>
                <w:i/>
                <w:strike/>
                <w:color w:val="FF0000"/>
                <w:szCs w:val="18"/>
                <w:lang w:val="en-GB"/>
              </w:rPr>
              <w:t>WUS_available_symbol_IDLE</w:t>
            </w:r>
            <w:proofErr w:type="spellEnd"/>
            <w:r w:rsidRPr="0014410A">
              <w:rPr>
                <w:rFonts w:ascii="Times New Roman" w:eastAsia="宋体" w:hAnsi="Times New Roman"/>
                <w:i/>
                <w:strike/>
                <w:color w:val="FF0000"/>
                <w:szCs w:val="18"/>
                <w:lang w:val="en-GB"/>
              </w:rPr>
              <w:t>/INACTIVE</w:t>
            </w:r>
            <w:r w:rsidRPr="0014410A">
              <w:rPr>
                <w:rFonts w:ascii="Times New Roman" w:eastAsia="宋体" w:hAnsi="Times New Roman"/>
                <w:szCs w:val="18"/>
                <w:lang w:val="en-GB"/>
              </w:rPr>
              <w:t xml:space="preserve"> </w:t>
            </w:r>
            <w:proofErr w:type="spellStart"/>
            <w:r w:rsidRPr="0014410A">
              <w:rPr>
                <w:rFonts w:ascii="Times New Roman" w:eastAsia="宋体" w:hAnsi="Times New Roman"/>
                <w:i/>
                <w:iCs/>
                <w:color w:val="FF0000"/>
                <w:szCs w:val="18"/>
                <w:lang w:val="en-GB"/>
              </w:rPr>
              <w:t>lpwus-AvailableSymbol</w:t>
            </w:r>
            <w:proofErr w:type="spellEnd"/>
            <w:r w:rsidRPr="0014410A">
              <w:rPr>
                <w:rFonts w:ascii="Times New Roman" w:eastAsia="宋体" w:hAnsi="Times New Roman"/>
                <w:szCs w:val="18"/>
                <w:lang w:val="en-GB"/>
              </w:rPr>
              <w:t xml:space="preserve">, an indication of symbols in each time unit from the subset of time units that is available for the UE to monitor WUS. If the UE is not provided </w:t>
            </w:r>
            <w:proofErr w:type="spellStart"/>
            <w:r w:rsidRPr="0014410A">
              <w:rPr>
                <w:rFonts w:ascii="Times New Roman" w:eastAsia="宋体" w:hAnsi="Times New Roman"/>
                <w:i/>
                <w:strike/>
                <w:color w:val="FF0000"/>
                <w:szCs w:val="18"/>
                <w:lang w:val="en-GB"/>
              </w:rPr>
              <w:t>WUS_available_slot_IDLE</w:t>
            </w:r>
            <w:proofErr w:type="spellEnd"/>
            <w:r w:rsidRPr="0014410A">
              <w:rPr>
                <w:rFonts w:ascii="Times New Roman" w:eastAsia="宋体" w:hAnsi="Times New Roman"/>
                <w:i/>
                <w:strike/>
                <w:color w:val="FF0000"/>
                <w:szCs w:val="18"/>
                <w:lang w:val="en-GB"/>
              </w:rPr>
              <w:t xml:space="preserve">/INACTIVE </w:t>
            </w:r>
            <w:proofErr w:type="spellStart"/>
            <w:r w:rsidRPr="0014410A">
              <w:rPr>
                <w:rFonts w:ascii="Times New Roman" w:eastAsia="宋体" w:hAnsi="Times New Roman"/>
                <w:i/>
                <w:color w:val="FF0000"/>
                <w:szCs w:val="18"/>
                <w:lang w:val="en-GB"/>
              </w:rPr>
              <w:t>lpwus-AvailableSlot</w:t>
            </w:r>
            <w:proofErr w:type="spellEnd"/>
            <w:r w:rsidRPr="0014410A">
              <w:rPr>
                <w:rFonts w:ascii="Times New Roman" w:eastAsia="宋体" w:hAnsi="Times New Roman"/>
                <w:szCs w:val="18"/>
                <w:lang w:val="en-GB"/>
              </w:rPr>
              <w:t xml:space="preserve">, the UE assumes that all time units are available for the UE to monitor WUS. If the UE is not provided </w:t>
            </w:r>
            <w:proofErr w:type="spellStart"/>
            <w:r w:rsidRPr="0014410A">
              <w:rPr>
                <w:rFonts w:ascii="Times New Roman" w:eastAsia="宋体" w:hAnsi="Times New Roman"/>
                <w:i/>
                <w:strike/>
                <w:color w:val="FF0000"/>
                <w:szCs w:val="18"/>
                <w:lang w:val="en-GB"/>
              </w:rPr>
              <w:t>WUS_available_symbol_IDLE</w:t>
            </w:r>
            <w:proofErr w:type="spellEnd"/>
            <w:r w:rsidRPr="0014410A">
              <w:rPr>
                <w:rFonts w:ascii="Times New Roman" w:eastAsia="宋体" w:hAnsi="Times New Roman"/>
                <w:i/>
                <w:strike/>
                <w:color w:val="FF0000"/>
                <w:szCs w:val="18"/>
                <w:lang w:val="en-GB"/>
              </w:rPr>
              <w:t>/INACTIVE</w:t>
            </w:r>
            <w:r w:rsidRPr="0014410A">
              <w:rPr>
                <w:rFonts w:ascii="Times New Roman" w:eastAsia="宋体" w:hAnsi="Times New Roman"/>
                <w:szCs w:val="18"/>
                <w:lang w:val="en-GB"/>
              </w:rPr>
              <w:t xml:space="preserve"> </w:t>
            </w:r>
            <w:proofErr w:type="spellStart"/>
            <w:r w:rsidRPr="0014410A">
              <w:rPr>
                <w:rFonts w:ascii="Times New Roman" w:eastAsia="宋体" w:hAnsi="Times New Roman"/>
                <w:i/>
                <w:iCs/>
                <w:color w:val="FF0000"/>
                <w:szCs w:val="18"/>
                <w:lang w:val="en-GB"/>
              </w:rPr>
              <w:t>lpwus-AvailableSymbol</w:t>
            </w:r>
            <w:proofErr w:type="spellEnd"/>
            <w:r w:rsidRPr="0014410A">
              <w:rPr>
                <w:rFonts w:ascii="Times New Roman" w:eastAsia="宋体" w:hAnsi="Times New Roman"/>
                <w:szCs w:val="18"/>
                <w:lang w:val="en-GB"/>
              </w:rPr>
              <w:t xml:space="preserve">, the UE assumes a time unit of one slot and, for a time unit that is available for the UE to monitor WUS, all symbols in the time unit are </w:t>
            </w:r>
            <w:r w:rsidRPr="0014410A">
              <w:rPr>
                <w:rFonts w:ascii="Times New Roman" w:eastAsia="宋体" w:hAnsi="Times New Roman"/>
                <w:szCs w:val="18"/>
                <w:lang w:val="en-GB"/>
              </w:rPr>
              <w:lastRenderedPageBreak/>
              <w:t xml:space="preserve">available for the UE to monitor WUS. </w:t>
            </w:r>
            <w:r w:rsidRPr="0014410A">
              <w:rPr>
                <w:rFonts w:ascii="Times New Roman" w:eastAsia="宋体" w:hAnsi="Times New Roman"/>
                <w:szCs w:val="18"/>
              </w:rPr>
              <w:t>The</w:t>
            </w:r>
            <w:r w:rsidRPr="0014410A">
              <w:rPr>
                <w:rFonts w:ascii="Times New Roman" w:eastAsia="宋体" w:hAnsi="Times New Roman"/>
                <w:szCs w:val="18"/>
                <w:lang w:val="en-GB"/>
              </w:rPr>
              <w:t xml:space="preserve"> UE assumes that a symbol is not available to monitor WUS when</w:t>
            </w:r>
          </w:p>
          <w:p w14:paraId="2F3351FA"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 xml:space="preserve">the symbol is indicated as uplink, by </w:t>
            </w:r>
            <w:proofErr w:type="spellStart"/>
            <w:r w:rsidRPr="0014410A">
              <w:rPr>
                <w:rFonts w:ascii="Times New Roman" w:eastAsia="Yu Mincho" w:hAnsi="Times New Roman"/>
                <w:i/>
                <w:iCs/>
                <w:szCs w:val="18"/>
                <w:lang w:eastAsia="ja-JP"/>
              </w:rPr>
              <w:t>tdd</w:t>
            </w:r>
            <w:proofErr w:type="spellEnd"/>
            <w:r w:rsidRPr="0014410A">
              <w:rPr>
                <w:rFonts w:ascii="Times New Roman" w:eastAsia="Yu Mincho" w:hAnsi="Times New Roman"/>
                <w:i/>
                <w:iCs/>
                <w:szCs w:val="18"/>
                <w:lang w:eastAsia="ja-JP"/>
              </w:rPr>
              <w:t>-UL-DL-</w:t>
            </w:r>
            <w:proofErr w:type="spellStart"/>
            <w:r w:rsidRPr="0014410A">
              <w:rPr>
                <w:rFonts w:ascii="Times New Roman" w:eastAsia="Yu Mincho" w:hAnsi="Times New Roman"/>
                <w:i/>
                <w:iCs/>
                <w:szCs w:val="18"/>
                <w:lang w:eastAsia="ja-JP"/>
              </w:rPr>
              <w:t>configurationCommon</w:t>
            </w:r>
            <w:proofErr w:type="spellEnd"/>
            <w:r w:rsidRPr="0014410A">
              <w:rPr>
                <w:rFonts w:ascii="Times New Roman" w:eastAsia="Yu Mincho" w:hAnsi="Times New Roman"/>
                <w:szCs w:val="18"/>
                <w:lang w:eastAsia="ja-JP"/>
              </w:rPr>
              <w:t xml:space="preserve"> </w:t>
            </w:r>
          </w:p>
          <w:p w14:paraId="2F3351FB"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 xml:space="preserve">the symbol is indicated for an SS/PBCH block transmission, by </w:t>
            </w:r>
            <w:proofErr w:type="spellStart"/>
            <w:r w:rsidRPr="0014410A">
              <w:rPr>
                <w:rFonts w:ascii="Times New Roman" w:eastAsia="宋体" w:hAnsi="Times New Roman"/>
                <w:i/>
                <w:szCs w:val="18"/>
              </w:rPr>
              <w:t>ssb-PositionsInBurst</w:t>
            </w:r>
            <w:proofErr w:type="spellEnd"/>
            <w:r w:rsidRPr="0014410A">
              <w:rPr>
                <w:rFonts w:ascii="Times New Roman" w:eastAsia="宋体" w:hAnsi="Times New Roman"/>
                <w:szCs w:val="18"/>
              </w:rPr>
              <w:t xml:space="preserve"> in </w:t>
            </w:r>
            <w:r w:rsidRPr="0014410A">
              <w:rPr>
                <w:rFonts w:ascii="Times New Roman" w:eastAsia="宋体" w:hAnsi="Times New Roman"/>
                <w:i/>
                <w:szCs w:val="18"/>
              </w:rPr>
              <w:t>SIB1</w:t>
            </w:r>
            <w:r w:rsidRPr="0014410A">
              <w:rPr>
                <w:rFonts w:ascii="Times New Roman" w:eastAsia="宋体" w:hAnsi="Times New Roman"/>
                <w:szCs w:val="18"/>
              </w:rPr>
              <w:t>, and the SS/PBCH block transmission would overlap in frequency with the WUS transmission</w:t>
            </w:r>
          </w:p>
          <w:p w14:paraId="2F3351FC" w14:textId="77777777" w:rsidR="000E68E4" w:rsidRPr="0014410A" w:rsidRDefault="00F36F71">
            <w:pPr>
              <w:spacing w:after="180"/>
              <w:ind w:left="568" w:hanging="284"/>
              <w:rPr>
                <w:rFonts w:ascii="Times New Roman" w:eastAsia="宋体" w:hAnsi="Times New Roman"/>
                <w:szCs w:val="18"/>
              </w:rPr>
            </w:pPr>
            <w:r w:rsidRPr="0014410A">
              <w:rPr>
                <w:rFonts w:ascii="Times New Roman" w:eastAsia="宋体" w:hAnsi="Times New Roman"/>
                <w:szCs w:val="18"/>
              </w:rPr>
              <w:t>-</w:t>
            </w:r>
            <w:r w:rsidRPr="0014410A">
              <w:rPr>
                <w:rFonts w:ascii="Times New Roman" w:eastAsia="宋体" w:hAnsi="Times New Roman"/>
                <w:szCs w:val="18"/>
              </w:rPr>
              <w:tab/>
              <w:t xml:space="preserve">the symbol is indicated for PDCCH transmissions, by </w:t>
            </w:r>
            <w:r w:rsidRPr="0014410A">
              <w:rPr>
                <w:rFonts w:ascii="Times New Roman" w:eastAsia="宋体" w:hAnsi="Times New Roman"/>
                <w:i/>
                <w:szCs w:val="18"/>
              </w:rPr>
              <w:t>pdcch-ConfigSIB1</w:t>
            </w:r>
            <w:r w:rsidRPr="0014410A">
              <w:rPr>
                <w:rFonts w:ascii="Times New Roman" w:eastAsia="宋体" w:hAnsi="Times New Roman"/>
                <w:szCs w:val="18"/>
              </w:rPr>
              <w:t>, and CORESET 0 for the PDCCH transmissions would overlap in frequency with the WUS transmission</w:t>
            </w:r>
          </w:p>
          <w:p w14:paraId="2F3351FD"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A WUS monitoring occasion is over a first number of symbols, provided by</w:t>
            </w:r>
            <w:r w:rsidRPr="0014410A">
              <w:rPr>
                <w:rFonts w:ascii="Times New Roman" w:eastAsia="宋体" w:hAnsi="Times New Roman"/>
                <w:i/>
                <w:szCs w:val="18"/>
                <w:lang w:val="en-GB"/>
              </w:rPr>
              <w:t xml:space="preserve"> </w:t>
            </w:r>
            <w:proofErr w:type="spellStart"/>
            <w:r w:rsidRPr="0014410A">
              <w:rPr>
                <w:rFonts w:ascii="Times New Roman" w:eastAsia="宋体" w:hAnsi="Times New Roman"/>
                <w:i/>
                <w:strike/>
                <w:color w:val="FF0000"/>
                <w:szCs w:val="18"/>
                <w:lang w:val="en-GB"/>
              </w:rPr>
              <w:t>WUS_NominalMO_duration</w:t>
            </w:r>
            <w:proofErr w:type="spellEnd"/>
            <w:r w:rsidRPr="0014410A">
              <w:rPr>
                <w:rFonts w:ascii="Times New Roman" w:eastAsia="宋体" w:hAnsi="Times New Roman"/>
                <w:i/>
                <w:strike/>
                <w:color w:val="FF0000"/>
                <w:szCs w:val="18"/>
                <w:lang w:val="en-GB"/>
              </w:rPr>
              <w:t>_ IDLE/INACTIVE</w:t>
            </w:r>
            <w:r w:rsidRPr="0014410A">
              <w:rPr>
                <w:rFonts w:ascii="Times New Roman" w:eastAsia="宋体" w:hAnsi="Times New Roman"/>
                <w:szCs w:val="18"/>
                <w:lang w:val="en-GB"/>
              </w:rPr>
              <w:t xml:space="preserve"> </w:t>
            </w:r>
            <w:proofErr w:type="spellStart"/>
            <w:r w:rsidRPr="0014410A">
              <w:rPr>
                <w:rFonts w:ascii="Times New Roman" w:eastAsia="宋体" w:hAnsi="Times New Roman"/>
                <w:i/>
                <w:iCs/>
                <w:color w:val="FF0000"/>
                <w:szCs w:val="18"/>
                <w:lang w:val="en-GB"/>
              </w:rPr>
              <w:t>lpwus-NominalMoDuration</w:t>
            </w:r>
            <w:proofErr w:type="spellEnd"/>
            <w:r w:rsidRPr="0014410A">
              <w:rPr>
                <w:rFonts w:ascii="Times New Roman" w:eastAsia="宋体" w:hAnsi="Times New Roman"/>
                <w:szCs w:val="18"/>
                <w:lang w:val="en-GB"/>
              </w:rPr>
              <w:t>. If a number of available symbols for the UE to monitor WUS in a WUS monitoring occasion is smaller than a second number of symbols, provided by</w:t>
            </w:r>
            <w:r w:rsidRPr="0014410A">
              <w:rPr>
                <w:rFonts w:ascii="Times New Roman" w:eastAsia="宋体" w:hAnsi="Times New Roman"/>
                <w:i/>
                <w:szCs w:val="18"/>
                <w:lang w:val="en-GB"/>
              </w:rPr>
              <w:t xml:space="preserve"> </w:t>
            </w:r>
            <w:proofErr w:type="spellStart"/>
            <w:r w:rsidRPr="0014410A">
              <w:rPr>
                <w:rFonts w:ascii="Times New Roman" w:eastAsia="宋体" w:hAnsi="Times New Roman"/>
                <w:i/>
                <w:strike/>
                <w:color w:val="FF0000"/>
                <w:szCs w:val="18"/>
                <w:lang w:val="en-GB"/>
              </w:rPr>
              <w:t>WUS_ActualMO_duration</w:t>
            </w:r>
            <w:proofErr w:type="spellEnd"/>
            <w:r w:rsidRPr="0014410A">
              <w:rPr>
                <w:rFonts w:ascii="Times New Roman" w:eastAsia="宋体" w:hAnsi="Times New Roman"/>
                <w:i/>
                <w:strike/>
                <w:color w:val="FF0000"/>
                <w:szCs w:val="18"/>
                <w:lang w:val="en-GB"/>
              </w:rPr>
              <w:t>_ IDLE/INACTIVE</w:t>
            </w:r>
            <w:r w:rsidRPr="0014410A">
              <w:rPr>
                <w:rFonts w:ascii="Times New Roman" w:eastAsia="宋体" w:hAnsi="Times New Roman"/>
                <w:i/>
                <w:color w:val="FF0000"/>
                <w:szCs w:val="18"/>
                <w:lang w:val="en-GB"/>
              </w:rPr>
              <w:t xml:space="preserve"> </w:t>
            </w:r>
            <w:proofErr w:type="spellStart"/>
            <w:r w:rsidRPr="0014410A">
              <w:rPr>
                <w:rFonts w:ascii="Times New Roman" w:eastAsia="宋体" w:hAnsi="Times New Roman"/>
                <w:i/>
                <w:color w:val="FF0000"/>
                <w:szCs w:val="18"/>
                <w:lang w:val="en-GB"/>
              </w:rPr>
              <w:t>lpwus-ActualDuration</w:t>
            </w:r>
            <w:proofErr w:type="spellEnd"/>
            <w:r w:rsidRPr="0014410A">
              <w:rPr>
                <w:rFonts w:ascii="Times New Roman" w:eastAsia="宋体" w:hAnsi="Times New Roman"/>
                <w:szCs w:val="18"/>
                <w:lang w:val="en-GB"/>
              </w:rPr>
              <w:t xml:space="preserve">, the UE does not monitor WUS in the WUS monitoring occasion. The UE monitors WUS in a WUS monitoring occasion over the earliest available </w:t>
            </w:r>
            <w:proofErr w:type="spellStart"/>
            <w:r w:rsidRPr="0014410A">
              <w:rPr>
                <w:rFonts w:ascii="Times New Roman" w:eastAsia="宋体" w:hAnsi="Times New Roman"/>
                <w:i/>
                <w:strike/>
                <w:color w:val="FF0000"/>
                <w:szCs w:val="18"/>
                <w:lang w:val="en-GB"/>
              </w:rPr>
              <w:t>WUS_ActualMO_duration</w:t>
            </w:r>
            <w:proofErr w:type="spellEnd"/>
            <w:r w:rsidRPr="0014410A">
              <w:rPr>
                <w:rFonts w:ascii="Times New Roman" w:eastAsia="宋体" w:hAnsi="Times New Roman"/>
                <w:i/>
                <w:strike/>
                <w:color w:val="FF0000"/>
                <w:szCs w:val="18"/>
                <w:lang w:val="en-GB"/>
              </w:rPr>
              <w:t>_ IDLE/INACTIVE</w:t>
            </w:r>
            <w:r w:rsidRPr="0014410A">
              <w:rPr>
                <w:rFonts w:ascii="Times New Roman" w:eastAsia="宋体" w:hAnsi="Times New Roman"/>
                <w:i/>
                <w:color w:val="FF0000"/>
                <w:szCs w:val="18"/>
                <w:lang w:val="en-GB"/>
              </w:rPr>
              <w:t xml:space="preserve"> </w:t>
            </w:r>
            <w:proofErr w:type="spellStart"/>
            <w:r w:rsidRPr="0014410A">
              <w:rPr>
                <w:rFonts w:ascii="Times New Roman" w:eastAsia="宋体" w:hAnsi="Times New Roman"/>
                <w:i/>
                <w:color w:val="FF0000"/>
                <w:szCs w:val="18"/>
                <w:lang w:val="en-GB"/>
              </w:rPr>
              <w:t>lpwus-ActualDuration</w:t>
            </w:r>
            <w:proofErr w:type="spellEnd"/>
            <w:r w:rsidRPr="0014410A">
              <w:rPr>
                <w:rFonts w:ascii="Times New Roman" w:eastAsia="宋体" w:hAnsi="Times New Roman"/>
                <w:i/>
                <w:color w:val="FF0000"/>
                <w:szCs w:val="18"/>
                <w:lang w:val="en-GB"/>
              </w:rPr>
              <w:t xml:space="preserve"> </w:t>
            </w:r>
            <w:r w:rsidRPr="0014410A">
              <w:rPr>
                <w:rFonts w:ascii="Times New Roman" w:eastAsia="宋体" w:hAnsi="Times New Roman"/>
                <w:szCs w:val="18"/>
                <w:lang w:val="en-GB"/>
              </w:rPr>
              <w:t>symbols in the WUS monitoring occasion. If a number of available symbols for the UE to monitor WUS in a WUS monitoring occasion includes a symbol for LPSS reception, the UE does not monitor WUS in the WUS monitoring occasion.</w:t>
            </w:r>
          </w:p>
          <w:p w14:paraId="2F3351FE" w14:textId="77777777" w:rsidR="000E68E4" w:rsidRPr="0014410A" w:rsidRDefault="00F36F71">
            <w:pPr>
              <w:spacing w:after="180"/>
              <w:rPr>
                <w:rFonts w:ascii="Times New Roman" w:eastAsia="宋体" w:hAnsi="Times New Roman"/>
                <w:szCs w:val="18"/>
                <w:lang w:val="en-GB"/>
              </w:rPr>
            </w:pPr>
            <w:r w:rsidRPr="0014410A">
              <w:rPr>
                <w:rFonts w:ascii="Times New Roman" w:eastAsia="宋体" w:hAnsi="Times New Roman"/>
                <w:szCs w:val="18"/>
                <w:lang w:val="en-GB"/>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18"/>
                <w:lang w:val="en-GB"/>
              </w:rPr>
              <w:t>PO-to-LO association</w:t>
            </w:r>
            <w:r w:rsidRPr="0014410A">
              <w:rPr>
                <w:rFonts w:ascii="Times New Roman" w:eastAsia="宋体" w:hAnsi="Times New Roman"/>
                <w:szCs w:val="18"/>
                <w:lang w:val="en-GB"/>
              </w:rPr>
              <w:t>. A reference frame of a WUS occasion starts a number of frames prior to the first of a number of paging frames associated with the WUS occasion.</w:t>
            </w:r>
            <w:r w:rsidRPr="0014410A">
              <w:rPr>
                <w:rFonts w:ascii="Times New Roman" w:eastAsia="宋体" w:hAnsi="Times New Roman"/>
                <w:bCs/>
                <w:szCs w:val="18"/>
                <w:lang w:val="en-GB" w:eastAsia="ko-KR" w:bidi="ar"/>
              </w:rPr>
              <w:t xml:space="preserve"> Each number of frames is provided </w:t>
            </w:r>
            <w:r w:rsidRPr="0014410A">
              <w:rPr>
                <w:rFonts w:ascii="Times New Roman" w:eastAsia="宋体" w:hAnsi="Times New Roman"/>
                <w:szCs w:val="18"/>
                <w:lang w:val="en-GB"/>
              </w:rPr>
              <w:t xml:space="preserve">by </w:t>
            </w:r>
            <w:r w:rsidRPr="0014410A">
              <w:rPr>
                <w:rFonts w:ascii="Times New Roman" w:eastAsia="宋体" w:hAnsi="Times New Roman"/>
                <w:bCs/>
                <w:i/>
                <w:strike/>
                <w:color w:val="FF0000"/>
                <w:szCs w:val="18"/>
                <w:lang w:val="en-GB" w:eastAsia="ko-KR" w:bidi="ar"/>
              </w:rPr>
              <w:t>LO-</w:t>
            </w:r>
            <w:proofErr w:type="spellStart"/>
            <w:r w:rsidRPr="0014410A">
              <w:rPr>
                <w:rFonts w:ascii="Times New Roman" w:eastAsia="宋体" w:hAnsi="Times New Roman"/>
                <w:bCs/>
                <w:i/>
                <w:strike/>
                <w:color w:val="FF0000"/>
                <w:szCs w:val="18"/>
                <w:lang w:val="en-GB" w:eastAsia="ko-KR" w:bidi="ar"/>
              </w:rPr>
              <w:t>FrameOffsets</w:t>
            </w:r>
            <w:proofErr w:type="spellEnd"/>
            <w:r w:rsidRPr="0014410A">
              <w:rPr>
                <w:rFonts w:ascii="Times New Roman" w:eastAsia="宋体" w:hAnsi="Times New Roman"/>
                <w:bCs/>
                <w:i/>
                <w:color w:val="FF0000"/>
                <w:szCs w:val="18"/>
                <w:lang w:val="en-GB" w:eastAsia="ko-KR" w:bidi="ar"/>
              </w:rPr>
              <w:t xml:space="preserve"> </w:t>
            </w:r>
            <w:proofErr w:type="spellStart"/>
            <w:r w:rsidRPr="0014410A">
              <w:rPr>
                <w:rFonts w:ascii="Times New Roman" w:eastAsia="宋体" w:hAnsi="Times New Roman"/>
                <w:bCs/>
                <w:i/>
                <w:color w:val="FF0000"/>
                <w:szCs w:val="18"/>
                <w:lang w:val="en-GB" w:eastAsia="ko-KR" w:bidi="ar"/>
              </w:rPr>
              <w:t>lpwus-LoFrameOffsetList</w:t>
            </w:r>
            <w:proofErr w:type="spellEnd"/>
            <w:r w:rsidRPr="0014410A">
              <w:rPr>
                <w:rFonts w:ascii="Times New Roman" w:eastAsia="宋体" w:hAnsi="Times New Roman"/>
                <w:szCs w:val="18"/>
                <w:lang w:val="en-GB"/>
              </w:rPr>
              <w:t xml:space="preserve">. The first WUS monitoring occasion of a WUS occasion starts at an offset provided by </w:t>
            </w:r>
            <w:proofErr w:type="spellStart"/>
            <w:r w:rsidRPr="0014410A">
              <w:rPr>
                <w:rFonts w:ascii="Times New Roman" w:eastAsia="宋体" w:hAnsi="Times New Roman"/>
                <w:i/>
                <w:strike/>
                <w:color w:val="FF0000"/>
                <w:szCs w:val="18"/>
                <w:lang w:val="en-GB"/>
              </w:rPr>
              <w:t>offset_firstMO_withinLO</w:t>
            </w:r>
            <w:proofErr w:type="spellEnd"/>
            <w:r w:rsidRPr="0014410A">
              <w:rPr>
                <w:rFonts w:ascii="Times New Roman" w:eastAsia="宋体" w:hAnsi="Times New Roman"/>
                <w:color w:val="FF0000"/>
                <w:szCs w:val="18"/>
                <w:lang w:val="en-GB"/>
              </w:rPr>
              <w:t xml:space="preserve"> </w:t>
            </w:r>
            <w:proofErr w:type="spellStart"/>
            <w:r w:rsidRPr="0014410A">
              <w:rPr>
                <w:rFonts w:ascii="Times New Roman" w:eastAsia="宋体" w:hAnsi="Times New Roman"/>
                <w:i/>
                <w:iCs/>
                <w:color w:val="FF0000"/>
                <w:szCs w:val="18"/>
                <w:lang w:val="en-GB"/>
              </w:rPr>
              <w:t>lpwus-OffsetFirstMoWithinLo</w:t>
            </w:r>
            <w:proofErr w:type="spellEnd"/>
            <w:r w:rsidRPr="0014410A">
              <w:rPr>
                <w:rFonts w:ascii="Times New Roman" w:eastAsia="宋体" w:hAnsi="Times New Roman"/>
                <w:szCs w:val="18"/>
                <w:lang w:val="en-GB"/>
              </w:rPr>
              <w:t xml:space="preserve"> relative to the start of the reference frame. If multiple values for the number of frames provided by </w:t>
            </w:r>
            <w:r w:rsidRPr="0014410A">
              <w:rPr>
                <w:rFonts w:ascii="Times New Roman" w:eastAsia="宋体" w:hAnsi="Times New Roman"/>
                <w:bCs/>
                <w:i/>
                <w:strike/>
                <w:color w:val="FF0000"/>
                <w:szCs w:val="18"/>
                <w:lang w:val="en-GB" w:eastAsia="ko-KR" w:bidi="ar"/>
              </w:rPr>
              <w:t>LO-</w:t>
            </w:r>
            <w:proofErr w:type="spellStart"/>
            <w:r w:rsidRPr="0014410A">
              <w:rPr>
                <w:rFonts w:ascii="Times New Roman" w:eastAsia="宋体" w:hAnsi="Times New Roman"/>
                <w:bCs/>
                <w:i/>
                <w:strike/>
                <w:color w:val="FF0000"/>
                <w:szCs w:val="18"/>
                <w:lang w:val="en-GB" w:eastAsia="ko-KR" w:bidi="ar"/>
              </w:rPr>
              <w:t>FrameOffsets</w:t>
            </w:r>
            <w:proofErr w:type="spellEnd"/>
            <w:r w:rsidRPr="0014410A">
              <w:rPr>
                <w:rFonts w:ascii="Times New Roman" w:eastAsia="宋体" w:hAnsi="Times New Roman"/>
                <w:szCs w:val="18"/>
                <w:lang w:val="en-GB"/>
              </w:rPr>
              <w:t xml:space="preserve"> </w:t>
            </w:r>
            <w:proofErr w:type="spellStart"/>
            <w:r w:rsidRPr="0014410A">
              <w:rPr>
                <w:rFonts w:ascii="Times New Roman" w:eastAsia="宋体" w:hAnsi="Times New Roman"/>
                <w:bCs/>
                <w:i/>
                <w:color w:val="FF0000"/>
                <w:szCs w:val="18"/>
                <w:lang w:val="en-GB" w:eastAsia="ko-KR" w:bidi="ar"/>
              </w:rPr>
              <w:t>lpwus-LoFrameOffsetList</w:t>
            </w:r>
            <w:proofErr w:type="spellEnd"/>
            <w:r w:rsidRPr="0014410A">
              <w:rPr>
                <w:rFonts w:ascii="Times New Roman" w:eastAsia="宋体" w:hAnsi="Times New Roman"/>
                <w:i/>
                <w:color w:val="FF0000"/>
                <w:szCs w:val="18"/>
                <w:lang w:val="en-GB" w:eastAsia="ko-KR" w:bidi="ar"/>
              </w:rPr>
              <w:t xml:space="preserve"> </w:t>
            </w:r>
            <w:r w:rsidRPr="0014410A">
              <w:rPr>
                <w:rFonts w:ascii="Times New Roman" w:eastAsia="宋体" w:hAnsi="Times New Roman"/>
                <w:szCs w:val="18"/>
                <w:lang w:val="en-GB"/>
              </w:rPr>
              <w:t xml:space="preserve">are larger than or equal to the value of </w:t>
            </w:r>
            <w:r w:rsidRPr="0014410A">
              <w:rPr>
                <w:rFonts w:ascii="Times New Roman" w:eastAsia="宋体" w:hAnsi="Times New Roman"/>
                <w:i/>
                <w:szCs w:val="18"/>
                <w:lang w:val="en-GB"/>
              </w:rPr>
              <w:t>XYZ</w:t>
            </w:r>
            <w:r w:rsidRPr="0014410A">
              <w:rPr>
                <w:rFonts w:ascii="Times New Roman" w:eastAsia="宋体" w:hAnsi="Times New Roman"/>
                <w:szCs w:val="18"/>
                <w:lang w:val="en-GB"/>
              </w:rPr>
              <w:t xml:space="preserve">, the UE monitors WUS starting at a WUS occasion corresponding to the smallest of the multiple values. If all values for the number of frames provided by </w:t>
            </w:r>
            <w:r w:rsidRPr="0014410A">
              <w:rPr>
                <w:rFonts w:ascii="Times New Roman" w:eastAsia="宋体" w:hAnsi="Times New Roman"/>
                <w:bCs/>
                <w:i/>
                <w:strike/>
                <w:color w:val="FF0000"/>
                <w:szCs w:val="18"/>
                <w:lang w:val="en-GB" w:eastAsia="ko-KR" w:bidi="ar"/>
              </w:rPr>
              <w:t>LO-</w:t>
            </w:r>
            <w:proofErr w:type="spellStart"/>
            <w:r w:rsidRPr="0014410A">
              <w:rPr>
                <w:rFonts w:ascii="Times New Roman" w:eastAsia="宋体" w:hAnsi="Times New Roman"/>
                <w:bCs/>
                <w:i/>
                <w:strike/>
                <w:color w:val="FF0000"/>
                <w:szCs w:val="18"/>
                <w:lang w:val="en-GB" w:eastAsia="ko-KR" w:bidi="ar"/>
              </w:rPr>
              <w:t>FrameOffsets</w:t>
            </w:r>
            <w:proofErr w:type="spellEnd"/>
            <w:r w:rsidRPr="0014410A">
              <w:rPr>
                <w:rFonts w:ascii="Times New Roman" w:eastAsia="宋体" w:hAnsi="Times New Roman"/>
                <w:bCs/>
                <w:i/>
                <w:color w:val="FF0000"/>
                <w:szCs w:val="18"/>
                <w:lang w:val="en-GB" w:eastAsia="ko-KR" w:bidi="ar"/>
              </w:rPr>
              <w:t xml:space="preserve"> </w:t>
            </w:r>
            <w:proofErr w:type="spellStart"/>
            <w:r w:rsidRPr="0014410A">
              <w:rPr>
                <w:rFonts w:ascii="Times New Roman" w:eastAsia="宋体" w:hAnsi="Times New Roman"/>
                <w:bCs/>
                <w:i/>
                <w:color w:val="FF0000"/>
                <w:szCs w:val="18"/>
                <w:lang w:val="en-GB" w:eastAsia="ko-KR" w:bidi="ar"/>
              </w:rPr>
              <w:t>lpwus-LoFrameOffsetList</w:t>
            </w:r>
            <w:proofErr w:type="spellEnd"/>
            <w:r w:rsidRPr="0014410A">
              <w:rPr>
                <w:rFonts w:ascii="Times New Roman" w:eastAsia="宋体" w:hAnsi="Times New Roman"/>
                <w:i/>
                <w:color w:val="FF0000"/>
                <w:szCs w:val="18"/>
                <w:lang w:val="en-GB" w:eastAsia="ko-KR" w:bidi="ar"/>
              </w:rPr>
              <w:t xml:space="preserve"> </w:t>
            </w:r>
            <w:r w:rsidRPr="0014410A">
              <w:rPr>
                <w:rFonts w:ascii="Times New Roman" w:eastAsia="宋体" w:hAnsi="Times New Roman"/>
                <w:szCs w:val="18"/>
                <w:lang w:val="en-GB"/>
              </w:rPr>
              <w:t xml:space="preserve">are smaller than the value of </w:t>
            </w:r>
            <w:r w:rsidRPr="0014410A">
              <w:rPr>
                <w:rFonts w:ascii="Times New Roman" w:eastAsia="宋体" w:hAnsi="Times New Roman"/>
                <w:i/>
                <w:szCs w:val="18"/>
                <w:lang w:val="en-GB"/>
              </w:rPr>
              <w:t>XYZ</w:t>
            </w:r>
            <w:r w:rsidRPr="0014410A">
              <w:rPr>
                <w:rFonts w:ascii="Times New Roman" w:eastAsia="宋体" w:hAnsi="Times New Roman"/>
                <w:szCs w:val="18"/>
                <w:lang w:val="en-GB"/>
              </w:rPr>
              <w:t xml:space="preserve">, the UE monitors </w:t>
            </w:r>
            <w:r w:rsidRPr="0014410A">
              <w:rPr>
                <w:rFonts w:ascii="Times New Roman" w:eastAsia="宋体" w:hAnsi="Times New Roman"/>
                <w:szCs w:val="18"/>
              </w:rPr>
              <w:t xml:space="preserve">PDCCH according to Type2-PDCCH CSS sets associated with the paging occasion and </w:t>
            </w:r>
            <w:r w:rsidRPr="0014410A">
              <w:rPr>
                <w:rFonts w:ascii="Times New Roman" w:eastAsia="宋体" w:hAnsi="Times New Roman"/>
                <w:szCs w:val="18"/>
                <w:lang w:val="en-GB"/>
              </w:rPr>
              <w:t>does not monitor WUS.</w:t>
            </w:r>
          </w:p>
          <w:p w14:paraId="2F3351FF" w14:textId="77777777" w:rsidR="000E68E4" w:rsidRPr="0014410A" w:rsidRDefault="00F36F71">
            <w:pPr>
              <w:spacing w:after="180"/>
              <w:rPr>
                <w:rFonts w:ascii="Times New Roman" w:eastAsia="宋体" w:hAnsi="Times New Roman"/>
                <w:szCs w:val="18"/>
                <w:lang w:val="en-GB" w:eastAsia="zh-CN"/>
              </w:rPr>
            </w:pPr>
            <w:r w:rsidRPr="0014410A">
              <w:rPr>
                <w:rFonts w:ascii="Times New Roman" w:eastAsia="宋体" w:hAnsi="Times New Roman"/>
                <w:szCs w:val="18"/>
              </w:rPr>
              <w:t xml:space="preserve">A paging occasion associated with a WUS occasion has index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PO</m:t>
                  </m:r>
                </m:sub>
              </m:sSub>
              <m:r>
                <w:rPr>
                  <w:rFonts w:ascii="Cambria Math" w:eastAsia="宋体" w:hAnsi="Cambria Math"/>
                  <w:szCs w:val="18"/>
                </w:rPr>
                <m:t>=</m:t>
              </m:r>
              <m:d>
                <m:dPr>
                  <m:ctrlPr>
                    <w:rPr>
                      <w:rFonts w:ascii="Cambria Math" w:eastAsia="宋体" w:hAnsi="Cambria Math"/>
                      <w:i/>
                      <w:szCs w:val="18"/>
                    </w:rPr>
                  </m:ctrlPr>
                </m:dPr>
                <m:e>
                  <m:d>
                    <m:dPr>
                      <m:ctrlPr>
                        <w:rPr>
                          <w:rFonts w:ascii="Cambria Math" w:eastAsia="宋体" w:hAnsi="Cambria Math"/>
                          <w:i/>
                          <w:szCs w:val="18"/>
                        </w:rPr>
                      </m:ctrlPr>
                    </m:dPr>
                    <m:e>
                      <m:r>
                        <m:rPr>
                          <m:sty m:val="p"/>
                        </m:rPr>
                        <w:rPr>
                          <w:rFonts w:ascii="Cambria Math" w:eastAsia="宋体" w:hAnsi="Cambria Math"/>
                          <w:szCs w:val="18"/>
                        </w:rPr>
                        <m:t xml:space="preserve">UE_ID mod </m:t>
                      </m:r>
                      <m:r>
                        <w:rPr>
                          <w:rFonts w:ascii="Cambria Math" w:eastAsia="宋体" w:hAnsi="Cambria Math"/>
                          <w:szCs w:val="18"/>
                        </w:rPr>
                        <m:t>N</m:t>
                      </m:r>
                    </m:e>
                  </m:d>
                  <m:r>
                    <w:rPr>
                      <w:rFonts w:ascii="Cambria Math" w:eastAsia="宋体" w:hAnsi="Cambria Math"/>
                      <w:szCs w:val="18"/>
                      <w:lang w:val="en-AU"/>
                    </w:rPr>
                    <m:t>⋅</m:t>
                  </m:r>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S</m:t>
                      </m:r>
                    </m:sub>
                  </m:sSub>
                  <m:r>
                    <w:rPr>
                      <w:rFonts w:ascii="Cambria Math" w:eastAsia="宋体" w:hAnsi="Cambria Math"/>
                      <w:szCs w:val="18"/>
                    </w:rPr>
                    <m:t>+i_s</m:t>
                  </m:r>
                </m:e>
              </m:d>
              <m:r>
                <w:rPr>
                  <w:rFonts w:ascii="Cambria Math" w:eastAsia="宋体" w:hAnsi="Cambria Math"/>
                  <w:szCs w:val="18"/>
                </w:rPr>
                <m:t xml:space="preserve"> </m:t>
              </m:r>
              <m:r>
                <m:rPr>
                  <m:sty m:val="p"/>
                </m:rPr>
                <w:rPr>
                  <w:rFonts w:ascii="Cambria Math" w:eastAsia="宋体" w:hAnsi="Cambria Math"/>
                  <w:szCs w:val="18"/>
                </w:rPr>
                <m:t>mod</m:t>
              </m:r>
              <m:r>
                <w:rPr>
                  <w:rFonts w:ascii="Cambria Math" w:eastAsia="宋体" w:hAnsi="Cambria Math"/>
                  <w:szCs w:val="18"/>
                </w:rPr>
                <m:t xml:space="preserve"> </m:t>
              </m:r>
              <m:sSubSup>
                <m:sSubSupPr>
                  <m:ctrlPr>
                    <w:rPr>
                      <w:rFonts w:ascii="Cambria Math" w:eastAsia="宋体" w:hAnsi="Cambria Math"/>
                      <w:i/>
                      <w:szCs w:val="18"/>
                    </w:rPr>
                  </m:ctrlPr>
                </m:sSubSupPr>
                <m:e>
                  <m:r>
                    <w:rPr>
                      <w:rFonts w:ascii="Cambria Math" w:eastAsia="宋体" w:hAnsi="Cambria Math"/>
                      <w:szCs w:val="18"/>
                    </w:rPr>
                    <m:t>N</m:t>
                  </m:r>
                </m:e>
                <m:sub>
                  <m:r>
                    <m:rPr>
                      <m:sty m:val="p"/>
                    </m:rPr>
                    <w:rPr>
                      <w:rFonts w:ascii="Cambria Math" w:eastAsia="宋体" w:hAnsi="Cambria Math"/>
                      <w:szCs w:val="18"/>
                    </w:rPr>
                    <m:t>PO</m:t>
                  </m:r>
                </m:sub>
                <m:sup>
                  <m:r>
                    <m:rPr>
                      <m:sty m:val="p"/>
                    </m:rPr>
                    <w:rPr>
                      <w:rFonts w:ascii="Cambria Math" w:eastAsia="宋体" w:hAnsi="Cambria Math"/>
                      <w:szCs w:val="18"/>
                    </w:rPr>
                    <m:t>WO</m:t>
                  </m:r>
                </m:sup>
              </m:sSubSup>
            </m:oMath>
            <w:r w:rsidRPr="0014410A">
              <w:rPr>
                <w:rFonts w:ascii="Times New Roman" w:eastAsia="宋体" w:hAnsi="Times New Roman"/>
                <w:szCs w:val="18"/>
              </w:rPr>
              <w:t xml:space="preserve"> where </w:t>
            </w:r>
            <m:oMath>
              <m:sSubSup>
                <m:sSubSupPr>
                  <m:ctrlPr>
                    <w:rPr>
                      <w:rFonts w:ascii="Cambria Math" w:eastAsia="宋体" w:hAnsi="Cambria Math"/>
                      <w:i/>
                      <w:szCs w:val="18"/>
                    </w:rPr>
                  </m:ctrlPr>
                </m:sSubSupPr>
                <m:e>
                  <m:r>
                    <w:rPr>
                      <w:rFonts w:ascii="Cambria Math" w:eastAsia="宋体" w:hAnsi="Cambria Math"/>
                      <w:szCs w:val="18"/>
                    </w:rPr>
                    <m:t>N</m:t>
                  </m:r>
                </m:e>
                <m:sub>
                  <m:r>
                    <m:rPr>
                      <m:sty m:val="p"/>
                    </m:rPr>
                    <w:rPr>
                      <w:rFonts w:ascii="Cambria Math" w:eastAsia="宋体" w:hAnsi="Cambria Math"/>
                      <w:szCs w:val="18"/>
                    </w:rPr>
                    <m:t>PO</m:t>
                  </m:r>
                </m:sub>
                <m:sup>
                  <m:r>
                    <m:rPr>
                      <m:sty m:val="p"/>
                    </m:rPr>
                    <w:rPr>
                      <w:rFonts w:ascii="Cambria Math" w:eastAsia="宋体" w:hAnsi="Cambria Math"/>
                      <w:szCs w:val="18"/>
                    </w:rPr>
                    <m:t>WO</m:t>
                  </m:r>
                </m:sup>
              </m:sSubSup>
            </m:oMath>
            <w:r w:rsidRPr="0014410A">
              <w:rPr>
                <w:rFonts w:ascii="Times New Roman" w:eastAsia="宋体" w:hAnsi="Times New Roman"/>
                <w:szCs w:val="18"/>
                <w:lang w:val="en-GB"/>
              </w:rPr>
              <w:t xml:space="preserve"> is a number of paging occasions associated with a WUS occasion, </w:t>
            </w:r>
            <m:oMath>
              <m:r>
                <w:rPr>
                  <w:rFonts w:ascii="Cambria Math" w:eastAsia="宋体" w:hAnsi="Cambria Math"/>
                  <w:szCs w:val="18"/>
                </w:rPr>
                <m:t>N</m:t>
              </m:r>
            </m:oMath>
            <w:r w:rsidRPr="0014410A">
              <w:rPr>
                <w:rFonts w:ascii="Times New Roman" w:eastAsia="宋体" w:hAnsi="Times New Roman"/>
                <w:szCs w:val="18"/>
              </w:rPr>
              <w:t xml:space="preserve">, </w:t>
            </w:r>
            <m:oMath>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S</m:t>
                  </m:r>
                </m:sub>
              </m:sSub>
            </m:oMath>
            <w:r w:rsidRPr="0014410A">
              <w:rPr>
                <w:rFonts w:ascii="Times New Roman" w:eastAsia="宋体" w:hAnsi="Times New Roman"/>
                <w:szCs w:val="18"/>
              </w:rPr>
              <w:t xml:space="preserve">,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SG</m:t>
                  </m:r>
                </m:sub>
              </m:sSub>
            </m:oMath>
            <w:r w:rsidRPr="0014410A">
              <w:rPr>
                <w:rFonts w:ascii="Times New Roman" w:eastAsia="宋体" w:hAnsi="Times New Roman"/>
                <w:szCs w:val="18"/>
              </w:rPr>
              <w:t xml:space="preserve">, and </w:t>
            </w:r>
            <m:oMath>
              <m:r>
                <w:rPr>
                  <w:rFonts w:ascii="Cambria Math" w:eastAsia="宋体" w:hAnsi="Cambria Math"/>
                  <w:szCs w:val="18"/>
                </w:rPr>
                <m:t>i_s</m:t>
              </m:r>
            </m:oMath>
            <w:r w:rsidRPr="0014410A">
              <w:rPr>
                <w:rFonts w:ascii="Times New Roman" w:eastAsia="宋体" w:hAnsi="Times New Roman"/>
                <w:szCs w:val="18"/>
              </w:rPr>
              <w:t xml:space="preserve"> are defined in [17, TS 38.304], and </w:t>
            </w:r>
            <m:oMath>
              <m:r>
                <m:rPr>
                  <m:sty m:val="p"/>
                </m:rPr>
                <w:rPr>
                  <w:rFonts w:ascii="Cambria Math" w:eastAsia="宋体" w:hAnsi="Cambria Math"/>
                  <w:szCs w:val="18"/>
                </w:rPr>
                <m:t>UE_ID</m:t>
              </m:r>
            </m:oMath>
            <w:r w:rsidRPr="0014410A">
              <w:rPr>
                <w:rFonts w:ascii="Times New Roman" w:eastAsia="宋体" w:hAnsi="Times New Roman"/>
                <w:szCs w:val="18"/>
              </w:rPr>
              <w:t xml:space="preserve"> is defined in clause 7.1 of [17, TS 38.304]. I</w:t>
            </w:r>
            <w:r w:rsidRPr="0014410A">
              <w:rPr>
                <w:rFonts w:ascii="Times New Roman" w:eastAsia="宋体" w:hAnsi="Times New Roman"/>
                <w:szCs w:val="18"/>
                <w:lang w:val="en-GB"/>
              </w:rPr>
              <w:t xml:space="preserve">f a </w:t>
            </w:r>
            <w:r w:rsidRPr="0014410A">
              <w:rPr>
                <w:rFonts w:ascii="Times New Roman" w:eastAsia="宋体" w:hAnsi="Times New Roman"/>
                <w:szCs w:val="18"/>
              </w:rPr>
              <w:t xml:space="preserve">number of </w:t>
            </w:r>
            <m:oMath>
              <m:sSubSup>
                <m:sSubSupPr>
                  <m:ctrlPr>
                    <w:rPr>
                      <w:rFonts w:ascii="Cambria Math" w:eastAsia="宋体" w:hAnsi="Cambria Math"/>
                      <w:i/>
                      <w:szCs w:val="18"/>
                      <w:lang w:val="en-GB"/>
                    </w:rPr>
                  </m:ctrlPr>
                </m:sSubSupPr>
                <m:e>
                  <m:r>
                    <w:rPr>
                      <w:rFonts w:ascii="Cambria Math" w:eastAsia="宋体" w:hAnsi="Cambria Math"/>
                      <w:szCs w:val="18"/>
                      <w:lang w:val="en-GB"/>
                    </w:rPr>
                    <m:t>N</m:t>
                  </m:r>
                </m:e>
                <m:sub>
                  <m:r>
                    <w:rPr>
                      <w:rFonts w:ascii="Cambria Math" w:eastAsia="宋体" w:hAnsi="Cambria Math"/>
                      <w:szCs w:val="18"/>
                      <w:lang w:val="en-GB"/>
                    </w:rPr>
                    <m:t>SG</m:t>
                  </m:r>
                </m:sub>
                <m:sup>
                  <m:r>
                    <w:rPr>
                      <w:rFonts w:ascii="Cambria Math" w:eastAsia="宋体" w:hAnsi="Cambria Math"/>
                      <w:szCs w:val="18"/>
                      <w:lang w:val="en-GB"/>
                    </w:rPr>
                    <m:t>PO</m:t>
                  </m:r>
                </m:sup>
              </m:sSubSup>
            </m:oMath>
            <w:r w:rsidRPr="0014410A">
              <w:rPr>
                <w:rFonts w:ascii="Times New Roman" w:eastAsia="宋体" w:hAnsi="Times New Roman"/>
                <w:szCs w:val="18"/>
                <w:lang w:val="en-GB"/>
              </w:rPr>
              <w:t xml:space="preserve"> </w:t>
            </w:r>
            <w:r w:rsidRPr="0014410A">
              <w:rPr>
                <w:rFonts w:ascii="Times New Roman" w:eastAsia="宋体" w:hAnsi="Times New Roman"/>
                <w:szCs w:val="18"/>
              </w:rPr>
              <w:t>subgroups per paging occasion</w:t>
            </w:r>
            <w:r w:rsidRPr="0014410A">
              <w:rPr>
                <w:rFonts w:ascii="Times New Roman" w:eastAsia="宋体" w:hAnsi="Times New Roman"/>
                <w:szCs w:val="18"/>
                <w:lang w:val="en-GB"/>
              </w:rPr>
              <w:t xml:space="preserve">, provided by </w:t>
            </w:r>
            <w:proofErr w:type="spellStart"/>
            <w:r w:rsidRPr="0014410A">
              <w:rPr>
                <w:rFonts w:ascii="Times New Roman" w:eastAsia="宋体" w:hAnsi="Times New Roman"/>
                <w:i/>
                <w:strike/>
                <w:color w:val="FF0000"/>
                <w:szCs w:val="18"/>
                <w:lang w:val="en-GB"/>
              </w:rPr>
              <w:t>subgroupNumber</w:t>
            </w:r>
            <w:proofErr w:type="spellEnd"/>
            <w:r w:rsidRPr="0014410A">
              <w:rPr>
                <w:rFonts w:ascii="Times New Roman" w:eastAsia="宋体" w:hAnsi="Times New Roman"/>
                <w:i/>
                <w:strike/>
                <w:color w:val="FF0000"/>
                <w:szCs w:val="18"/>
                <w:lang w:val="en-GB"/>
              </w:rPr>
              <w:t>-PO-WUS</w:t>
            </w:r>
            <w:r w:rsidRPr="0014410A">
              <w:rPr>
                <w:rFonts w:ascii="Times New Roman" w:eastAsia="宋体" w:hAnsi="Times New Roman"/>
                <w:szCs w:val="18"/>
                <w:lang w:val="en-GB"/>
              </w:rPr>
              <w:t xml:space="preserve"> </w:t>
            </w:r>
            <w:proofErr w:type="spellStart"/>
            <w:r w:rsidRPr="0014410A">
              <w:rPr>
                <w:rFonts w:ascii="Times New Roman" w:eastAsia="宋体" w:hAnsi="Times New Roman"/>
                <w:i/>
                <w:iCs/>
                <w:color w:val="FF0000"/>
                <w:szCs w:val="18"/>
                <w:lang w:val="en-GB"/>
              </w:rPr>
              <w:t>lp-SubgroupsNumPerPO</w:t>
            </w:r>
            <w:proofErr w:type="spellEnd"/>
            <w:r w:rsidRPr="0014410A">
              <w:rPr>
                <w:rFonts w:ascii="Times New Roman" w:eastAsia="宋体" w:hAnsi="Times New Roman"/>
                <w:szCs w:val="18"/>
                <w:lang w:val="en-GB"/>
              </w:rPr>
              <w:t xml:space="preserve">, is </w:t>
            </w:r>
            <m:oMath>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nor/>
                    </m:rPr>
                    <w:rPr>
                      <w:rFonts w:ascii="Times New Roman" w:eastAsia="楷体_GB2312" w:hAnsi="Times New Roman"/>
                      <w:szCs w:val="18"/>
                      <w:lang w:val="en-GB" w:eastAsia="zh-CN"/>
                    </w:rPr>
                    <m:t>SG</m:t>
                  </m:r>
                  <m:ctrlPr>
                    <w:rPr>
                      <w:rFonts w:ascii="Cambria Math" w:eastAsia="楷体_GB2312" w:hAnsi="Cambria Math"/>
                      <w:szCs w:val="18"/>
                      <w:lang w:val="en-GB" w:eastAsia="zh-CN"/>
                    </w:rPr>
                  </m:ctrlPr>
                </m:sub>
                <m:sup>
                  <m:r>
                    <m:rPr>
                      <m:nor/>
                    </m:rPr>
                    <w:rPr>
                      <w:rFonts w:ascii="Times New Roman" w:eastAsia="楷体_GB2312" w:hAnsi="Times New Roman"/>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&gt;1</m:t>
              </m:r>
            </m:oMath>
            <w:r w:rsidRPr="0014410A">
              <w:rPr>
                <w:rFonts w:ascii="Times New Roman" w:eastAsia="宋体" w:hAnsi="Times New Roman"/>
                <w:szCs w:val="18"/>
                <w:lang w:val="en-GB" w:eastAsia="zh-CN"/>
              </w:rPr>
              <w:t xml:space="preserve">, </w:t>
            </w:r>
            <w:r w:rsidRPr="0014410A">
              <w:rPr>
                <w:rFonts w:ascii="Times New Roman" w:eastAsia="宋体" w:hAnsi="Times New Roman"/>
                <w:szCs w:val="18"/>
              </w:rPr>
              <w:t xml:space="preserve">the codepoint for the subgroup index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SG</m:t>
                  </m:r>
                </m:sub>
              </m:sSub>
            </m:oMath>
            <w:r w:rsidRPr="0014410A">
              <w:rPr>
                <w:rFonts w:ascii="Times New Roman" w:eastAsia="宋体" w:hAnsi="Times New Roman"/>
                <w:szCs w:val="18"/>
              </w:rPr>
              <w:t xml:space="preserve"> in a PO </w:t>
            </w:r>
            <m:oMath>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oMath>
            <w:r w:rsidRPr="0014410A">
              <w:rPr>
                <w:rFonts w:ascii="Times New Roman" w:eastAsia="宋体" w:hAnsi="Times New Roman"/>
                <w:szCs w:val="18"/>
              </w:rPr>
              <w:t xml:space="preserve"> is</w:t>
            </w:r>
            <m:oMath>
              <m:r>
                <w:rPr>
                  <w:rFonts w:ascii="Cambria Math" w:eastAsia="宋体" w:hAnsi="Cambria Math"/>
                  <w:szCs w:val="18"/>
                </w:rPr>
                <m:t xml:space="preserve"> </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楷体_GB2312" w:hAnsi="Cambria Math"/>
                  <w:szCs w:val="18"/>
                  <w:lang w:val="en-GB" w:eastAsia="zh-CN"/>
                </w:rPr>
                <m:t>*</m:t>
              </m:r>
              <m:d>
                <m:dPr>
                  <m:ctrlPr>
                    <w:rPr>
                      <w:rFonts w:ascii="Cambria Math" w:eastAsia="楷体_GB2312" w:hAnsi="Cambria Math"/>
                      <w:i/>
                      <w:szCs w:val="18"/>
                      <w:lang w:val="en-GB" w:eastAsia="zh-CN"/>
                    </w:rPr>
                  </m:ctrlPr>
                </m:dPr>
                <m:e>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nor/>
                        </m:rPr>
                        <w:rPr>
                          <w:rFonts w:ascii="Times New Roman" w:eastAsia="楷体_GB2312" w:hAnsi="Times New Roman"/>
                          <w:szCs w:val="18"/>
                          <w:lang w:val="en-GB" w:eastAsia="zh-CN"/>
                        </w:rPr>
                        <m:t>SG</m:t>
                      </m:r>
                      <m:ctrlPr>
                        <w:rPr>
                          <w:rFonts w:ascii="Cambria Math" w:eastAsia="楷体_GB2312" w:hAnsi="Cambria Math"/>
                          <w:szCs w:val="18"/>
                          <w:lang w:val="en-GB" w:eastAsia="zh-CN"/>
                        </w:rPr>
                      </m:ctrlPr>
                    </m:sub>
                    <m:sup>
                      <m:r>
                        <m:rPr>
                          <m:nor/>
                        </m:rPr>
                        <w:rPr>
                          <w:rFonts w:ascii="Times New Roman" w:eastAsia="楷体_GB2312" w:hAnsi="Times New Roman"/>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+1</m:t>
                  </m:r>
                </m:e>
              </m:d>
              <m:r>
                <w:rPr>
                  <w:rFonts w:ascii="Cambria Math" w:eastAsia="楷体_GB2312" w:hAnsi="Cambria Math"/>
                  <w:szCs w:val="18"/>
                  <w:lang w:val="en-GB" w:eastAsia="zh-CN"/>
                </w:rPr>
                <m:t>+</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SG</m:t>
                  </m:r>
                </m:sub>
              </m:sSub>
            </m:oMath>
            <w:r w:rsidRPr="0014410A">
              <w:rPr>
                <w:rFonts w:ascii="Times New Roman" w:eastAsia="宋体" w:hAnsi="Times New Roman"/>
                <w:szCs w:val="18"/>
                <w:lang w:val="en-GB" w:eastAsia="zh-CN"/>
              </w:rPr>
              <w:t xml:space="preserve">, and </w:t>
            </w:r>
            <w:r w:rsidRPr="0014410A">
              <w:rPr>
                <w:rFonts w:ascii="Times New Roman" w:eastAsia="宋体" w:hAnsi="Times New Roman"/>
                <w:szCs w:val="18"/>
              </w:rPr>
              <w:t>the codepoint for all subgroups in the PO is</w:t>
            </w:r>
            <m:oMath>
              <m:r>
                <w:rPr>
                  <w:rFonts w:ascii="Cambria Math" w:eastAsia="宋体" w:hAnsi="Cambria Math"/>
                  <w:szCs w:val="18"/>
                </w:rPr>
                <m:t xml:space="preserve"> </m:t>
              </m:r>
              <m:r>
                <m:rPr>
                  <m:sty m:val="p"/>
                </m:rPr>
                <w:rPr>
                  <w:rFonts w:ascii="Cambria Math" w:eastAsia="宋体" w:hAnsi="Cambria Math"/>
                  <w:szCs w:val="18"/>
                  <w:lang w:val="en-GB" w:eastAsia="zh-CN"/>
                </w:rPr>
                <m:t>(</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楷体_GB2312" w:hAnsi="Cambria Math"/>
                  <w:szCs w:val="18"/>
                  <w:lang w:val="en-GB" w:eastAsia="zh-CN"/>
                </w:rPr>
                <m:t>+1)*</m:t>
              </m:r>
              <m:d>
                <m:dPr>
                  <m:ctrlPr>
                    <w:rPr>
                      <w:rFonts w:ascii="Cambria Math" w:eastAsia="宋体" w:hAnsi="Cambria Math"/>
                      <w:i/>
                      <w:szCs w:val="18"/>
                      <w:lang w:val="en-GB"/>
                    </w:rPr>
                  </m:ctrlPr>
                </m:dPr>
                <m:e>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sty m:val="p"/>
                        </m:rPr>
                        <w:rPr>
                          <w:rFonts w:ascii="Cambria Math" w:eastAsia="楷体_GB2312" w:hAnsi="Cambria Math"/>
                          <w:szCs w:val="18"/>
                          <w:lang w:val="en-GB" w:eastAsia="zh-CN"/>
                        </w:rPr>
                        <m:t>SG</m:t>
                      </m:r>
                      <m:ctrlPr>
                        <w:rPr>
                          <w:rFonts w:ascii="Cambria Math" w:eastAsia="楷体_GB2312" w:hAnsi="Cambria Math"/>
                          <w:szCs w:val="18"/>
                          <w:lang w:val="en-GB" w:eastAsia="zh-CN"/>
                        </w:rPr>
                      </m:ctrlPr>
                    </m:sub>
                    <m:sup>
                      <m:r>
                        <m:rPr>
                          <m:sty m:val="p"/>
                        </m:rPr>
                        <w:rPr>
                          <w:rFonts w:ascii="Cambria Math" w:eastAsia="楷体_GB2312" w:hAnsi="Cambria Math"/>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+1</m:t>
                  </m:r>
                  <m:ctrlPr>
                    <w:rPr>
                      <w:rFonts w:ascii="Cambria Math" w:eastAsia="楷体_GB2312" w:hAnsi="Cambria Math"/>
                      <w:i/>
                      <w:szCs w:val="18"/>
                      <w:lang w:val="en-GB" w:eastAsia="zh-CN"/>
                    </w:rPr>
                  </m:ctrlPr>
                </m:e>
              </m:d>
              <m:r>
                <w:rPr>
                  <w:rFonts w:ascii="Cambria Math" w:eastAsia="楷体_GB2312" w:hAnsi="Cambria Math"/>
                  <w:szCs w:val="18"/>
                  <w:lang w:val="en-GB" w:eastAsia="zh-CN"/>
                </w:rPr>
                <m:t>-1</m:t>
              </m:r>
            </m:oMath>
            <w:r w:rsidRPr="0014410A">
              <w:rPr>
                <w:rFonts w:ascii="Times New Roman" w:eastAsia="宋体" w:hAnsi="Times New Roman"/>
                <w:szCs w:val="18"/>
                <w:lang w:val="en-GB" w:eastAsia="zh-CN"/>
              </w:rPr>
              <w:t xml:space="preserve">; </w:t>
            </w:r>
            <w:r w:rsidRPr="0014410A">
              <w:rPr>
                <w:rFonts w:ascii="Times New Roman" w:eastAsia="宋体" w:hAnsi="Times New Roman"/>
                <w:szCs w:val="18"/>
                <w:lang w:val="en-GB"/>
              </w:rPr>
              <w:t xml:space="preserve">otherwise, the codepoint for the PO </w:t>
            </w:r>
            <m:oMath>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oMath>
            <w:r w:rsidRPr="0014410A">
              <w:rPr>
                <w:rFonts w:ascii="Times New Roman" w:eastAsia="宋体" w:hAnsi="Times New Roman"/>
                <w:szCs w:val="18"/>
              </w:rPr>
              <w:t xml:space="preserve"> is</w:t>
            </w:r>
            <m:oMath>
              <m:r>
                <w:rPr>
                  <w:rFonts w:ascii="Cambria Math" w:eastAsia="宋体" w:hAnsi="Cambria Math"/>
                  <w:szCs w:val="18"/>
                </w:rPr>
                <m:t xml:space="preserve"> </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宋体" w:hAnsi="Cambria Math"/>
                  <w:szCs w:val="18"/>
                </w:rPr>
                <m:t>.</m:t>
              </m:r>
            </m:oMath>
          </w:p>
          <w:p w14:paraId="2F335200" w14:textId="77777777" w:rsidR="000E68E4" w:rsidRPr="0014410A" w:rsidRDefault="00F36F71">
            <w:pPr>
              <w:spacing w:beforeLines="100" w:before="240" w:after="240"/>
              <w:rPr>
                <w:rFonts w:ascii="Times New Roman" w:hAnsi="Times New Roman"/>
                <w:color w:val="FF0000"/>
                <w:szCs w:val="20"/>
              </w:rPr>
            </w:pPr>
            <w:r w:rsidRPr="0014410A">
              <w:rPr>
                <w:rFonts w:ascii="Times New Roman" w:eastAsia="宋体" w:hAnsi="Times New Roman"/>
                <w:szCs w:val="20"/>
                <w:lang w:val="en-GB"/>
              </w:rPr>
              <w:t>If, in a WUS monitoring occasion, a UE determines a codepoint associated with the UE [17, TS 38.304]</w:t>
            </w:r>
            <w:r w:rsidRPr="0014410A">
              <w:rPr>
                <w:rFonts w:ascii="Times New Roman" w:eastAsia="宋体" w:hAnsi="Times New Roman"/>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4410A">
              <w:rPr>
                <w:rFonts w:ascii="Times New Roman" w:eastAsia="宋体" w:hAnsi="Times New Roman"/>
                <w:i/>
                <w:szCs w:val="20"/>
              </w:rPr>
              <w:t>XYZ</w:t>
            </w:r>
            <w:r w:rsidRPr="0014410A">
              <w:rPr>
                <w:rFonts w:ascii="Times New Roman" w:eastAsia="宋体" w:hAnsi="Times New Roman"/>
                <w:szCs w:val="20"/>
              </w:rPr>
              <w:t>; otherwise, the UE is not required to perform the PDCCH monitoring. The UE may also perform PDCCH monitoring for Type2A-PDCCH CSS sets for DCI format 2_7, if provided.</w:t>
            </w:r>
          </w:p>
          <w:p w14:paraId="2F335201" w14:textId="77777777" w:rsidR="000E68E4" w:rsidRPr="0014410A" w:rsidRDefault="00F36F71">
            <w:pPr>
              <w:spacing w:beforeLines="50" w:before="12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202" w14:textId="77777777" w:rsidR="000E68E4" w:rsidRPr="0014410A" w:rsidRDefault="00F36F71">
            <w:pPr>
              <w:rPr>
                <w:rFonts w:ascii="Times New Roman" w:hAnsi="Times New Roman"/>
                <w:lang w:val="en-GB" w:eastAsia="ja-JP"/>
              </w:rPr>
            </w:pPr>
            <w:r w:rsidRPr="0014410A">
              <w:rPr>
                <w:rFonts w:ascii="Times New Roman" w:hAnsi="Times New Roman"/>
                <w:color w:val="FF0000"/>
                <w:szCs w:val="20"/>
              </w:rPr>
              <w:t>--------------------------------------End of Text Proposal on 3GPP TS 38.213 V19.0.0 ------------------</w:t>
            </w:r>
          </w:p>
        </w:tc>
      </w:tr>
    </w:tbl>
    <w:p w14:paraId="2F335204" w14:textId="77777777" w:rsidR="000E68E4" w:rsidRPr="0014410A" w:rsidRDefault="000E68E4">
      <w:pPr>
        <w:rPr>
          <w:rFonts w:ascii="Times New Roman" w:eastAsiaTheme="minorEastAsia" w:hAnsi="Times New Roman"/>
          <w:lang w:eastAsia="zh-CN"/>
        </w:rPr>
      </w:pPr>
    </w:p>
    <w:p w14:paraId="2F335205" w14:textId="77777777" w:rsidR="000E68E4" w:rsidRPr="0014410A" w:rsidRDefault="000E68E4">
      <w:pPr>
        <w:rPr>
          <w:rFonts w:ascii="Times New Roman" w:hAnsi="Times New Roman"/>
        </w:rPr>
      </w:pPr>
    </w:p>
    <w:p w14:paraId="2F335206" w14:textId="77777777" w:rsidR="000E68E4" w:rsidRPr="0014410A" w:rsidRDefault="00F36F71">
      <w:pPr>
        <w:rPr>
          <w:rFonts w:ascii="Times New Roman" w:eastAsia="宋体" w:hAnsi="Times New Roman"/>
          <w:sz w:val="22"/>
          <w:szCs w:val="20"/>
          <w:lang w:eastAsia="zh-CN"/>
        </w:rPr>
      </w:pPr>
      <w:r w:rsidRPr="0014410A">
        <w:rPr>
          <w:rFonts w:ascii="Times New Roman" w:eastAsia="宋体" w:hAnsi="Times New Roman"/>
          <w:sz w:val="22"/>
          <w:szCs w:val="20"/>
          <w:lang w:eastAsia="zh-CN"/>
        </w:rPr>
        <w:t xml:space="preserve">TP#2 </w:t>
      </w:r>
    </w:p>
    <w:tbl>
      <w:tblPr>
        <w:tblStyle w:val="afffc"/>
        <w:tblW w:w="0" w:type="auto"/>
        <w:tblLook w:val="04A0" w:firstRow="1" w:lastRow="0" w:firstColumn="1" w:lastColumn="0" w:noHBand="0" w:noVBand="1"/>
      </w:tblPr>
      <w:tblGrid>
        <w:gridCol w:w="8630"/>
      </w:tblGrid>
      <w:tr w:rsidR="000E68E4" w:rsidRPr="0014410A" w14:paraId="2F33521B" w14:textId="77777777">
        <w:trPr>
          <w:trHeight w:val="841"/>
        </w:trPr>
        <w:tc>
          <w:tcPr>
            <w:tcW w:w="9629" w:type="dxa"/>
          </w:tcPr>
          <w:p w14:paraId="2F335207" w14:textId="77777777" w:rsidR="000E68E4" w:rsidRPr="0014410A" w:rsidRDefault="00F36F71">
            <w:pPr>
              <w:rPr>
                <w:rFonts w:ascii="Times New Roman" w:hAnsi="Times New Roman"/>
                <w:color w:val="FF0000"/>
                <w:szCs w:val="20"/>
              </w:rPr>
            </w:pPr>
            <w:r w:rsidRPr="0014410A">
              <w:rPr>
                <w:rFonts w:ascii="Times New Roman" w:hAnsi="Times New Roman"/>
                <w:color w:val="FF0000"/>
                <w:szCs w:val="20"/>
              </w:rPr>
              <w:lastRenderedPageBreak/>
              <w:t>---------------------------------Start of Text Proposal on 3GPP TS 38.213 V19.0.0-----------------------</w:t>
            </w:r>
          </w:p>
          <w:p w14:paraId="2F335208" w14:textId="77777777" w:rsidR="000E68E4" w:rsidRPr="0014410A" w:rsidRDefault="00F36F71">
            <w:pPr>
              <w:spacing w:beforeLines="100" w:before="24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209" w14:textId="77777777" w:rsidR="000E68E4" w:rsidRPr="0014410A" w:rsidRDefault="00F36F71">
            <w:pPr>
              <w:pStyle w:val="22"/>
              <w:ind w:left="576" w:hanging="576"/>
              <w:rPr>
                <w:rFonts w:ascii="Times New Roman" w:hAnsi="Times New Roman" w:cs="Times New Roman"/>
                <w:sz w:val="20"/>
                <w:szCs w:val="20"/>
              </w:rPr>
            </w:pPr>
            <w:r w:rsidRPr="0014410A">
              <w:rPr>
                <w:rFonts w:ascii="Times New Roman" w:hAnsi="Times New Roman" w:cs="Times New Roman"/>
                <w:sz w:val="20"/>
                <w:szCs w:val="20"/>
              </w:rPr>
              <w:t>10.4D</w:t>
            </w:r>
            <w:r w:rsidRPr="0014410A">
              <w:rPr>
                <w:rFonts w:ascii="Times New Roman" w:hAnsi="Times New Roman" w:cs="Times New Roman"/>
                <w:sz w:val="20"/>
                <w:szCs w:val="20"/>
              </w:rPr>
              <w:tab/>
              <w:t>PDCCH monitoring activation by WUS in RRC_CONNECTED</w:t>
            </w:r>
          </w:p>
          <w:p w14:paraId="2F33520A"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A UE configured with DRX mode operation and operating in the RRC_CONNECTED state can be provided for WUS reception on the primary cell of a cell group</w:t>
            </w:r>
          </w:p>
          <w:p w14:paraId="2F33520B" w14:textId="77777777" w:rsidR="000E68E4" w:rsidRPr="0014410A" w:rsidRDefault="00F36F71">
            <w:pPr>
              <w:spacing w:after="180"/>
              <w:ind w:left="568" w:hanging="284"/>
              <w:rPr>
                <w:rFonts w:ascii="Times New Roman" w:eastAsia="宋体" w:hAnsi="Times New Roman"/>
                <w:szCs w:val="20"/>
              </w:rPr>
            </w:pPr>
            <w:r w:rsidRPr="0014410A">
              <w:rPr>
                <w:rFonts w:ascii="Times New Roman" w:eastAsia="宋体" w:hAnsi="Times New Roman"/>
                <w:szCs w:val="20"/>
              </w:rPr>
              <w:t>-</w:t>
            </w:r>
            <w:r w:rsidRPr="0014410A">
              <w:rPr>
                <w:rFonts w:ascii="Times New Roman" w:eastAsia="宋体" w:hAnsi="Times New Roman"/>
                <w:szCs w:val="20"/>
              </w:rPr>
              <w:tab/>
              <w:t>a number of OOK symbols per OFDM symbol, a first RB, and overlaid OFDM sequences per OOK symbol for WUS reception [4, TS 38.211], and</w:t>
            </w:r>
          </w:p>
          <w:p w14:paraId="2F33520C" w14:textId="77777777" w:rsidR="000E68E4" w:rsidRPr="0014410A" w:rsidRDefault="00F36F71">
            <w:pPr>
              <w:spacing w:after="180"/>
              <w:ind w:left="568" w:hanging="284"/>
              <w:rPr>
                <w:rFonts w:ascii="Times New Roman" w:eastAsia="宋体" w:hAnsi="Times New Roman"/>
                <w:szCs w:val="20"/>
              </w:rPr>
            </w:pPr>
            <w:r w:rsidRPr="0014410A">
              <w:rPr>
                <w:rFonts w:ascii="Times New Roman" w:eastAsia="宋体" w:hAnsi="Times New Roman"/>
                <w:szCs w:val="20"/>
              </w:rPr>
              <w:t>-</w:t>
            </w:r>
            <w:r w:rsidRPr="0014410A">
              <w:rPr>
                <w:rFonts w:ascii="Times New Roman" w:eastAsia="宋体" w:hAnsi="Times New Roman"/>
                <w:szCs w:val="20"/>
              </w:rPr>
              <w:tab/>
              <w:t xml:space="preserve">a number of codepoints provided for the UE by the WUS [6, TS 38.212], by </w:t>
            </w:r>
            <w:r w:rsidRPr="0014410A">
              <w:rPr>
                <w:rFonts w:ascii="Times New Roman" w:eastAsia="宋体" w:hAnsi="Times New Roman"/>
                <w:i/>
                <w:szCs w:val="20"/>
              </w:rPr>
              <w:t>WUS-</w:t>
            </w:r>
            <w:proofErr w:type="spellStart"/>
            <w:r w:rsidRPr="0014410A">
              <w:rPr>
                <w:rFonts w:ascii="Times New Roman" w:eastAsia="宋体" w:hAnsi="Times New Roman"/>
                <w:i/>
                <w:szCs w:val="20"/>
              </w:rPr>
              <w:t>codepoint</w:t>
            </w:r>
            <w:r w:rsidRPr="0014410A">
              <w:rPr>
                <w:rFonts w:ascii="Times New Roman" w:eastAsia="宋体" w:hAnsi="Times New Roman"/>
                <w:i/>
                <w:color w:val="FF0000"/>
                <w:szCs w:val="20"/>
              </w:rPr>
              <w:t>_</w:t>
            </w:r>
            <w:r w:rsidRPr="0014410A">
              <w:rPr>
                <w:rFonts w:ascii="Times New Roman" w:eastAsia="宋体" w:hAnsi="Times New Roman"/>
                <w:i/>
                <w:szCs w:val="20"/>
              </w:rPr>
              <w:t>CONNECTED</w:t>
            </w:r>
            <w:proofErr w:type="spellEnd"/>
            <w:r w:rsidRPr="0014410A">
              <w:rPr>
                <w:rFonts w:ascii="Times New Roman" w:eastAsia="宋体" w:hAnsi="Times New Roman"/>
                <w:szCs w:val="20"/>
              </w:rPr>
              <w:t xml:space="preserve"> </w:t>
            </w:r>
          </w:p>
          <w:p w14:paraId="2F33520D"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A UE assumes that a WUS </w:t>
            </w:r>
            <w:r w:rsidRPr="0014410A">
              <w:rPr>
                <w:rFonts w:ascii="Times New Roman" w:eastAsia="宋体" w:hAnsi="Times New Roman"/>
                <w:szCs w:val="20"/>
                <w:lang w:eastAsia="ja-JP"/>
              </w:rPr>
              <w:t>is</w:t>
            </w:r>
            <w:r w:rsidRPr="0014410A">
              <w:rPr>
                <w:rFonts w:ascii="Times New Roman" w:eastAsia="宋体" w:hAnsi="Times New Roman"/>
                <w:szCs w:val="20"/>
                <w:lang w:val="en-GB" w:eastAsia="ja-JP"/>
              </w:rPr>
              <w:t xml:space="preserve"> </w:t>
            </w:r>
            <w:r w:rsidRPr="0014410A">
              <w:rPr>
                <w:rFonts w:ascii="Times New Roman" w:eastAsia="宋体" w:hAnsi="Times New Roman"/>
                <w:szCs w:val="20"/>
                <w:lang w:val="en-GB"/>
              </w:rPr>
              <w:t xml:space="preserve">quasi co-located </w:t>
            </w:r>
            <w:r w:rsidRPr="0014410A">
              <w:rPr>
                <w:rFonts w:ascii="Times New Roman" w:eastAsia="宋体" w:hAnsi="Times New Roman"/>
                <w:szCs w:val="20"/>
                <w:lang w:val="en-GB" w:eastAsia="ja-JP"/>
              </w:rPr>
              <w:t>with an SS/PBCH block or a CSI-RS</w:t>
            </w:r>
            <w:r w:rsidRPr="0014410A">
              <w:rPr>
                <w:rFonts w:ascii="Times New Roman" w:eastAsia="宋体" w:hAnsi="Times New Roman"/>
                <w:szCs w:val="20"/>
                <w:lang w:val="en-GB"/>
              </w:rPr>
              <w:t xml:space="preserve"> with respect to quasi co-location '</w:t>
            </w:r>
            <w:proofErr w:type="spellStart"/>
            <w:r w:rsidRPr="0014410A">
              <w:rPr>
                <w:rFonts w:ascii="Times New Roman" w:eastAsia="宋体" w:hAnsi="Times New Roman"/>
                <w:szCs w:val="20"/>
                <w:lang w:val="en-GB"/>
              </w:rPr>
              <w:t>typeC</w:t>
            </w:r>
            <w:proofErr w:type="spellEnd"/>
            <w:r w:rsidRPr="0014410A">
              <w:rPr>
                <w:rFonts w:ascii="Times New Roman" w:eastAsia="宋体" w:hAnsi="Times New Roman"/>
                <w:szCs w:val="20"/>
                <w:lang w:val="en-GB"/>
              </w:rPr>
              <w:t>' or '</w:t>
            </w:r>
            <w:proofErr w:type="spellStart"/>
            <w:r w:rsidRPr="0014410A">
              <w:rPr>
                <w:rFonts w:ascii="Times New Roman" w:eastAsia="宋体" w:hAnsi="Times New Roman"/>
                <w:szCs w:val="20"/>
                <w:lang w:val="en-GB"/>
              </w:rPr>
              <w:t>typeD</w:t>
            </w:r>
            <w:proofErr w:type="spellEnd"/>
            <w:r w:rsidRPr="0014410A">
              <w:rPr>
                <w:rFonts w:ascii="Times New Roman" w:eastAsia="宋体" w:hAnsi="Times New Roman"/>
                <w:szCs w:val="20"/>
                <w:lang w:val="en-GB"/>
              </w:rPr>
              <w:t xml:space="preserve">' properties, when applicable. </w:t>
            </w:r>
          </w:p>
          <w:p w14:paraId="2F33520E"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If a UE is provided </w:t>
            </w:r>
            <w:r w:rsidRPr="0014410A">
              <w:rPr>
                <w:rFonts w:ascii="Times New Roman" w:eastAsia="宋体" w:hAnsi="Times New Roman"/>
                <w:i/>
                <w:iCs/>
                <w:szCs w:val="20"/>
                <w:lang w:val="en-GB"/>
              </w:rPr>
              <w:t>dl-</w:t>
            </w:r>
            <w:proofErr w:type="spellStart"/>
            <w:r w:rsidRPr="0014410A">
              <w:rPr>
                <w:rFonts w:ascii="Times New Roman" w:eastAsia="宋体" w:hAnsi="Times New Roman"/>
                <w:i/>
                <w:iCs/>
                <w:szCs w:val="20"/>
                <w:lang w:val="en-GB"/>
              </w:rPr>
              <w:t>OrJointTCI</w:t>
            </w:r>
            <w:proofErr w:type="spellEnd"/>
            <w:r w:rsidRPr="0014410A">
              <w:rPr>
                <w:rFonts w:ascii="Times New Roman" w:eastAsia="宋体" w:hAnsi="Times New Roman"/>
                <w:i/>
                <w:iCs/>
                <w:szCs w:val="20"/>
                <w:lang w:val="en-GB"/>
              </w:rPr>
              <w:t>-</w:t>
            </w:r>
            <w:proofErr w:type="spellStart"/>
            <w:r w:rsidRPr="0014410A">
              <w:rPr>
                <w:rFonts w:ascii="Times New Roman" w:eastAsia="宋体" w:hAnsi="Times New Roman"/>
                <w:i/>
                <w:iCs/>
                <w:szCs w:val="20"/>
                <w:lang w:val="en-GB"/>
              </w:rPr>
              <w:t>StateList</w:t>
            </w:r>
            <w:proofErr w:type="spellEnd"/>
            <w:r w:rsidRPr="0014410A">
              <w:rPr>
                <w:rFonts w:ascii="Times New Roman" w:eastAsia="宋体" w:hAnsi="Times New Roman"/>
                <w:szCs w:val="20"/>
                <w:lang w:val="en-GB"/>
              </w:rPr>
              <w:t xml:space="preserve">, the UE receives WUS based on the quasi co-location information of the TCI states provided by </w:t>
            </w:r>
            <w:r w:rsidRPr="0014410A">
              <w:rPr>
                <w:rFonts w:ascii="Times New Roman" w:eastAsia="宋体" w:hAnsi="Times New Roman"/>
                <w:i/>
                <w:iCs/>
                <w:szCs w:val="20"/>
                <w:lang w:val="en-GB"/>
              </w:rPr>
              <w:t>dl-</w:t>
            </w:r>
            <w:proofErr w:type="spellStart"/>
            <w:r w:rsidRPr="0014410A">
              <w:rPr>
                <w:rFonts w:ascii="Times New Roman" w:eastAsia="宋体" w:hAnsi="Times New Roman"/>
                <w:i/>
                <w:iCs/>
                <w:szCs w:val="20"/>
                <w:lang w:val="en-GB"/>
              </w:rPr>
              <w:t>OrJointTCI</w:t>
            </w:r>
            <w:proofErr w:type="spellEnd"/>
            <w:r w:rsidRPr="0014410A">
              <w:rPr>
                <w:rFonts w:ascii="Times New Roman" w:eastAsia="宋体" w:hAnsi="Times New Roman"/>
                <w:i/>
                <w:iCs/>
                <w:szCs w:val="20"/>
                <w:lang w:val="en-GB"/>
              </w:rPr>
              <w:t>-</w:t>
            </w:r>
            <w:proofErr w:type="spellStart"/>
            <w:r w:rsidRPr="0014410A">
              <w:rPr>
                <w:rFonts w:ascii="Times New Roman" w:eastAsia="宋体" w:hAnsi="Times New Roman"/>
                <w:i/>
                <w:iCs/>
                <w:szCs w:val="20"/>
                <w:lang w:val="en-GB"/>
              </w:rPr>
              <w:t>StateList</w:t>
            </w:r>
            <w:proofErr w:type="spellEnd"/>
            <w:r w:rsidRPr="0014410A">
              <w:rPr>
                <w:rFonts w:ascii="Times New Roman" w:eastAsia="宋体" w:hAnsi="Times New Roman"/>
                <w:szCs w:val="20"/>
                <w:lang w:val="en-GB"/>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14410A">
              <w:rPr>
                <w:rFonts w:ascii="Times New Roman" w:eastAsia="宋体" w:hAnsi="Times New Roman"/>
                <w:i/>
                <w:szCs w:val="20"/>
                <w:lang w:val="en-GB" w:eastAsia="sv-SE"/>
              </w:rPr>
              <w:t>controlResourceSetId</w:t>
            </w:r>
            <w:proofErr w:type="spellEnd"/>
            <w:r w:rsidRPr="0014410A">
              <w:rPr>
                <w:rFonts w:ascii="Times New Roman" w:eastAsia="宋体" w:hAnsi="Times New Roman"/>
                <w:i/>
                <w:szCs w:val="20"/>
                <w:lang w:val="en-GB" w:eastAsia="sv-SE"/>
              </w:rPr>
              <w:t xml:space="preserve"> </w:t>
            </w:r>
            <w:r w:rsidRPr="0014410A">
              <w:rPr>
                <w:rFonts w:ascii="Times New Roman" w:eastAsia="宋体" w:hAnsi="Times New Roman"/>
                <w:szCs w:val="20"/>
                <w:lang w:val="en-GB"/>
              </w:rPr>
              <w:t xml:space="preserve">value that is same as the one indicated by </w:t>
            </w:r>
            <w:proofErr w:type="spellStart"/>
            <w:r w:rsidRPr="0014410A">
              <w:rPr>
                <w:rFonts w:ascii="Times New Roman" w:eastAsia="宋体" w:hAnsi="Times New Roman"/>
                <w:i/>
                <w:strike/>
                <w:color w:val="FF0000"/>
                <w:szCs w:val="20"/>
                <w:lang w:val="en-GB"/>
              </w:rPr>
              <w:t>WUS_TCI_states_CONNECTED</w:t>
            </w:r>
            <w:proofErr w:type="spellEnd"/>
            <w:r w:rsidRPr="0014410A">
              <w:rPr>
                <w:rFonts w:ascii="Times New Roman" w:eastAsia="宋体" w:hAnsi="Times New Roman"/>
                <w:szCs w:val="20"/>
                <w:lang w:val="en-GB"/>
              </w:rPr>
              <w:t xml:space="preserve"> </w:t>
            </w:r>
            <w:proofErr w:type="spellStart"/>
            <w:r w:rsidRPr="0014410A">
              <w:rPr>
                <w:rFonts w:ascii="Times New Roman" w:eastAsia="宋体" w:hAnsi="Times New Roman"/>
                <w:i/>
                <w:iCs/>
                <w:color w:val="FF0000"/>
                <w:szCs w:val="20"/>
                <w:lang w:val="en-GB"/>
              </w:rPr>
              <w:t>lpwus</w:t>
            </w:r>
            <w:proofErr w:type="spellEnd"/>
            <w:r w:rsidRPr="0014410A">
              <w:rPr>
                <w:rFonts w:ascii="Times New Roman" w:eastAsia="宋体" w:hAnsi="Times New Roman"/>
                <w:i/>
                <w:iCs/>
                <w:color w:val="FF0000"/>
                <w:szCs w:val="20"/>
                <w:lang w:val="en-GB"/>
              </w:rPr>
              <w:t>-TCI-States</w:t>
            </w:r>
            <w:r w:rsidRPr="0014410A">
              <w:rPr>
                <w:rFonts w:ascii="Times New Roman" w:eastAsia="宋体" w:hAnsi="Times New Roman"/>
                <w:szCs w:val="20"/>
                <w:lang w:val="en-GB"/>
              </w:rPr>
              <w:t xml:space="preserve">. </w:t>
            </w:r>
          </w:p>
          <w:p w14:paraId="2F33520F" w14:textId="77777777" w:rsidR="000E68E4" w:rsidRPr="0014410A" w:rsidRDefault="00F36F71">
            <w:pPr>
              <w:spacing w:after="180"/>
              <w:rPr>
                <w:rFonts w:ascii="Times New Roman" w:eastAsia="宋体" w:hAnsi="Times New Roman"/>
                <w:szCs w:val="20"/>
                <w:highlight w:val="yellow"/>
                <w:lang w:val="en-GB"/>
              </w:rPr>
            </w:pPr>
            <w:r w:rsidRPr="0014410A">
              <w:rPr>
                <w:rFonts w:ascii="Times New Roman" w:eastAsia="宋体" w:hAnsi="Times New Roman"/>
                <w:szCs w:val="20"/>
                <w:lang w:val="en-GB"/>
              </w:rPr>
              <w:t>A UE assumes that an SCS configuration for WUS receptions is same as an SCS configuration for the active DL BWP.</w:t>
            </w:r>
          </w:p>
          <w:p w14:paraId="2F335210"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A UE does not monitor a WUS during Active Time [11, TS 38.321].</w:t>
            </w:r>
          </w:p>
          <w:p w14:paraId="2F335211" w14:textId="77777777" w:rsidR="000E68E4" w:rsidRPr="0014410A" w:rsidRDefault="00F36F71">
            <w:pPr>
              <w:spacing w:after="180"/>
              <w:rPr>
                <w:rFonts w:ascii="Times New Roman" w:eastAsia="宋体" w:hAnsi="Times New Roman"/>
                <w:b/>
                <w:bCs/>
                <w:szCs w:val="20"/>
              </w:rPr>
            </w:pPr>
            <w:r w:rsidRPr="0014410A">
              <w:rPr>
                <w:rFonts w:ascii="Times New Roman" w:eastAsia="宋体" w:hAnsi="Times New Roman"/>
                <w:szCs w:val="20"/>
              </w:rPr>
              <w:t>A UE does not monitor WUS during</w:t>
            </w:r>
            <w:r w:rsidRPr="0014410A">
              <w:rPr>
                <w:rFonts w:ascii="Times New Roman" w:eastAsia="宋体" w:hAnsi="Times New Roman"/>
                <w:szCs w:val="20"/>
                <w:lang w:val="en-GB"/>
              </w:rPr>
              <w:t xml:space="preserve"> DTX inactive period for the primary cell.</w:t>
            </w:r>
          </w:p>
          <w:p w14:paraId="2F335212"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A UE can be provided by </w:t>
            </w:r>
            <w:r w:rsidRPr="0014410A">
              <w:rPr>
                <w:rFonts w:ascii="Times New Roman" w:eastAsia="宋体" w:hAnsi="Times New Roman"/>
                <w:i/>
                <w:strike/>
                <w:color w:val="FF0000"/>
                <w:szCs w:val="20"/>
                <w:lang w:val="en-GB"/>
              </w:rPr>
              <w:t>WUS-MOCONNECTED-Option1-1</w:t>
            </w:r>
            <w:r w:rsidRPr="0014410A">
              <w:rPr>
                <w:rFonts w:ascii="Times New Roman" w:eastAsia="宋体" w:hAnsi="Times New Roman"/>
                <w:i/>
                <w:color w:val="FF0000"/>
                <w:szCs w:val="20"/>
                <w:lang w:val="en-GB"/>
              </w:rPr>
              <w:t xml:space="preserve"> lpwus-Mo11 </w:t>
            </w:r>
            <w:r w:rsidRPr="0014410A">
              <w:rPr>
                <w:rFonts w:ascii="Times New Roman" w:eastAsia="宋体" w:hAnsi="Times New Roman"/>
                <w:szCs w:val="20"/>
                <w:lang w:val="en-GB"/>
              </w:rPr>
              <w:t xml:space="preserve">a periodicity, by </w:t>
            </w:r>
            <w:proofErr w:type="spellStart"/>
            <w:r w:rsidRPr="0014410A">
              <w:rPr>
                <w:rFonts w:ascii="Times New Roman" w:eastAsia="宋体" w:hAnsi="Times New Roman"/>
                <w:i/>
                <w:szCs w:val="20"/>
                <w:lang w:val="en-GB"/>
              </w:rPr>
              <w:t>periodicityMO</w:t>
            </w:r>
            <w:proofErr w:type="spellEnd"/>
            <w:r w:rsidRPr="0014410A">
              <w:rPr>
                <w:rFonts w:ascii="Times New Roman" w:eastAsia="宋体" w:hAnsi="Times New Roman"/>
                <w:i/>
                <w:szCs w:val="20"/>
                <w:lang w:val="en-GB"/>
              </w:rPr>
              <w:t>-Option 1-1</w:t>
            </w:r>
            <w:r w:rsidRPr="0014410A">
              <w:rPr>
                <w:rFonts w:ascii="Times New Roman" w:eastAsia="宋体" w:hAnsi="Times New Roman"/>
                <w:szCs w:val="20"/>
                <w:lang w:val="en-GB"/>
              </w:rPr>
              <w:t>, and a time offset, by</w:t>
            </w:r>
            <w:r w:rsidRPr="0014410A">
              <w:rPr>
                <w:rFonts w:ascii="Times New Roman" w:eastAsia="宋体" w:hAnsi="Times New Roman"/>
                <w:i/>
                <w:szCs w:val="20"/>
                <w:lang w:val="en-GB"/>
              </w:rPr>
              <w:t xml:space="preserve"> </w:t>
            </w:r>
            <w:proofErr w:type="spellStart"/>
            <w:r w:rsidRPr="0014410A">
              <w:rPr>
                <w:rFonts w:ascii="Times New Roman" w:eastAsia="宋体" w:hAnsi="Times New Roman"/>
                <w:i/>
                <w:szCs w:val="20"/>
                <w:lang w:val="en-GB"/>
              </w:rPr>
              <w:t>offsetMO</w:t>
            </w:r>
            <w:proofErr w:type="spellEnd"/>
            <w:r w:rsidRPr="0014410A">
              <w:rPr>
                <w:rFonts w:ascii="Times New Roman" w:eastAsia="宋体" w:hAnsi="Times New Roman"/>
                <w:i/>
                <w:szCs w:val="20"/>
                <w:lang w:val="en-GB"/>
              </w:rPr>
              <w:t>-Option 1-1</w:t>
            </w:r>
            <w:r w:rsidRPr="0014410A">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14410A">
              <w:rPr>
                <w:rFonts w:ascii="Times New Roman" w:eastAsia="宋体" w:hAnsi="Times New Roman"/>
                <w:i/>
                <w:szCs w:val="20"/>
                <w:lang w:val="en-GB"/>
              </w:rPr>
              <w:t>drx-onDurationTimer</w:t>
            </w:r>
            <w:proofErr w:type="spellEnd"/>
            <w:r w:rsidRPr="0014410A">
              <w:rPr>
                <w:rFonts w:ascii="Times New Roman" w:eastAsia="宋体" w:hAnsi="Times New Roman"/>
                <w:szCs w:val="20"/>
                <w:lang w:val="en-GB"/>
              </w:rPr>
              <w:t xml:space="preserve"> would start by a time provided by </w:t>
            </w:r>
            <w:r w:rsidRPr="0014410A">
              <w:rPr>
                <w:rFonts w:ascii="Times New Roman" w:eastAsia="宋体" w:hAnsi="Times New Roman"/>
                <w:i/>
                <w:szCs w:val="20"/>
                <w:lang w:val="en-GB"/>
              </w:rPr>
              <w:t>timeOffsetCONNECTEDOption1-1</w:t>
            </w:r>
            <w:r w:rsidRPr="0014410A">
              <w:rPr>
                <w:rFonts w:ascii="Times New Roman" w:eastAsia="宋体" w:hAnsi="Times New Roman"/>
                <w:szCs w:val="20"/>
                <w:lang w:val="en-GB"/>
              </w:rPr>
              <w:t xml:space="preserve">, and monitors WUS for a number of monitoring occasions provided by </w:t>
            </w:r>
            <w:proofErr w:type="spellStart"/>
            <w:r w:rsidRPr="0014410A">
              <w:rPr>
                <w:rFonts w:ascii="Times New Roman" w:eastAsia="宋体" w:hAnsi="Times New Roman"/>
                <w:i/>
                <w:strike/>
                <w:color w:val="FF0000"/>
                <w:szCs w:val="20"/>
                <w:lang w:val="en-GB"/>
              </w:rPr>
              <w:t>numMO</w:t>
            </w:r>
            <w:proofErr w:type="spellEnd"/>
            <w:r w:rsidRPr="0014410A">
              <w:rPr>
                <w:rFonts w:ascii="Times New Roman" w:eastAsia="宋体" w:hAnsi="Times New Roman"/>
                <w:i/>
                <w:strike/>
                <w:color w:val="FF0000"/>
                <w:szCs w:val="20"/>
                <w:lang w:val="en-GB"/>
              </w:rPr>
              <w:t>-Option 1-1</w:t>
            </w:r>
            <w:r w:rsidRPr="0014410A">
              <w:rPr>
                <w:rFonts w:ascii="Times New Roman" w:eastAsia="宋体" w:hAnsi="Times New Roman"/>
                <w:i/>
                <w:color w:val="FF0000"/>
                <w:szCs w:val="20"/>
                <w:lang w:val="en-GB"/>
              </w:rPr>
              <w:t xml:space="preserve"> lpwus-NumOfMo11</w:t>
            </w:r>
            <w:r w:rsidRPr="0014410A">
              <w:rPr>
                <w:rFonts w:ascii="Times New Roman" w:eastAsia="宋体" w:hAnsi="Times New Roman"/>
                <w:szCs w:val="20"/>
                <w:lang w:val="en-GB"/>
              </w:rPr>
              <w:t xml:space="preserve">. The UE reports a number of milliseconds [18, TS 38.306] where the UE is not required to monitor WUS prior to the slot where the </w:t>
            </w:r>
            <w:proofErr w:type="spellStart"/>
            <w:r w:rsidRPr="0014410A">
              <w:rPr>
                <w:rFonts w:ascii="Times New Roman" w:eastAsia="宋体" w:hAnsi="Times New Roman"/>
                <w:i/>
                <w:szCs w:val="20"/>
                <w:lang w:val="en-GB"/>
              </w:rPr>
              <w:t>drx-onDurationTimer</w:t>
            </w:r>
            <w:proofErr w:type="spellEnd"/>
            <w:r w:rsidRPr="0014410A">
              <w:rPr>
                <w:rFonts w:ascii="Times New Roman" w:eastAsia="宋体" w:hAnsi="Times New Roman"/>
                <w:szCs w:val="20"/>
                <w:lang w:val="en-GB"/>
              </w:rPr>
              <w:t xml:space="preserve"> would start. The UE is not required to monitor WUS within the reported number of slots prior to the slot where the </w:t>
            </w:r>
            <w:proofErr w:type="spellStart"/>
            <w:r w:rsidRPr="0014410A">
              <w:rPr>
                <w:rFonts w:ascii="Times New Roman" w:eastAsia="宋体" w:hAnsi="Times New Roman"/>
                <w:i/>
                <w:szCs w:val="20"/>
                <w:lang w:val="en-GB"/>
              </w:rPr>
              <w:t>drx-onDurationTimer</w:t>
            </w:r>
            <w:proofErr w:type="spellEnd"/>
            <w:r w:rsidRPr="0014410A">
              <w:rPr>
                <w:rFonts w:ascii="Times New Roman" w:eastAsia="宋体" w:hAnsi="Times New Roman"/>
                <w:szCs w:val="20"/>
                <w:lang w:val="en-GB"/>
              </w:rPr>
              <w:t xml:space="preserve"> would start. If the UE determines to monitor PDCCH based on a detected WUS, the UE starts the </w:t>
            </w:r>
            <w:proofErr w:type="spellStart"/>
            <w:r w:rsidRPr="0014410A">
              <w:rPr>
                <w:rFonts w:ascii="Times New Roman" w:eastAsia="宋体" w:hAnsi="Times New Roman"/>
                <w:i/>
                <w:szCs w:val="20"/>
                <w:lang w:val="en-GB"/>
              </w:rPr>
              <w:t>drx-onDurationTimer</w:t>
            </w:r>
            <w:proofErr w:type="spellEnd"/>
            <w:r w:rsidRPr="0014410A">
              <w:rPr>
                <w:rFonts w:ascii="Times New Roman" w:eastAsia="宋体" w:hAnsi="Times New Roman"/>
                <w:szCs w:val="20"/>
                <w:lang w:val="en-GB"/>
              </w:rPr>
              <w:t xml:space="preserve"> [11, TS 38.321].</w:t>
            </w:r>
          </w:p>
          <w:p w14:paraId="2F335213"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A UE can be provided by </w:t>
            </w:r>
            <w:r w:rsidRPr="0014410A">
              <w:rPr>
                <w:rFonts w:ascii="Times New Roman" w:eastAsia="宋体" w:hAnsi="Times New Roman"/>
                <w:i/>
                <w:strike/>
                <w:color w:val="FF0000"/>
                <w:szCs w:val="20"/>
                <w:lang w:val="en-GB"/>
              </w:rPr>
              <w:t>WUS-MOCONNECTED-Option1-2</w:t>
            </w:r>
            <w:r w:rsidRPr="0014410A">
              <w:rPr>
                <w:rFonts w:ascii="Times New Roman" w:eastAsia="宋体" w:hAnsi="Times New Roman"/>
                <w:szCs w:val="20"/>
                <w:lang w:val="en-GB"/>
              </w:rPr>
              <w:t xml:space="preserve"> </w:t>
            </w:r>
            <w:r w:rsidRPr="0014410A">
              <w:rPr>
                <w:rFonts w:ascii="Times New Roman" w:eastAsia="宋体" w:hAnsi="Times New Roman"/>
                <w:i/>
                <w:iCs/>
                <w:color w:val="FF0000"/>
                <w:szCs w:val="20"/>
                <w:lang w:val="en-GB"/>
              </w:rPr>
              <w:t>lpwus-Mo12</w:t>
            </w:r>
            <w:r w:rsidRPr="0014410A">
              <w:rPr>
                <w:rFonts w:ascii="Times New Roman" w:eastAsia="宋体" w:hAnsi="Times New Roman"/>
                <w:i/>
                <w:color w:val="FF0000"/>
                <w:szCs w:val="20"/>
                <w:lang w:val="en-GB"/>
              </w:rPr>
              <w:t xml:space="preserve"> </w:t>
            </w:r>
            <w:r w:rsidRPr="0014410A">
              <w:rPr>
                <w:rFonts w:ascii="Times New Roman" w:eastAsia="宋体" w:hAnsi="Times New Roman"/>
                <w:szCs w:val="20"/>
                <w:lang w:val="en-GB"/>
              </w:rPr>
              <w:t xml:space="preserve">a periodicity, by </w:t>
            </w:r>
            <w:proofErr w:type="spellStart"/>
            <w:r w:rsidRPr="0014410A">
              <w:rPr>
                <w:rFonts w:ascii="Times New Roman" w:eastAsia="宋体" w:hAnsi="Times New Roman"/>
                <w:i/>
                <w:szCs w:val="20"/>
                <w:lang w:val="en-GB"/>
              </w:rPr>
              <w:t>periodicityMO</w:t>
            </w:r>
            <w:proofErr w:type="spellEnd"/>
            <w:r w:rsidRPr="0014410A">
              <w:rPr>
                <w:rFonts w:ascii="Times New Roman" w:eastAsia="宋体" w:hAnsi="Times New Roman"/>
                <w:i/>
                <w:szCs w:val="20"/>
                <w:lang w:val="en-GB"/>
              </w:rPr>
              <w:t>-Option 1-2</w:t>
            </w:r>
            <w:r w:rsidRPr="0014410A">
              <w:rPr>
                <w:rFonts w:ascii="Times New Roman" w:eastAsia="宋体" w:hAnsi="Times New Roman"/>
                <w:szCs w:val="20"/>
                <w:lang w:val="en-GB"/>
              </w:rPr>
              <w:t xml:space="preserve">, and a time offset, by </w:t>
            </w:r>
            <w:proofErr w:type="spellStart"/>
            <w:r w:rsidRPr="0014410A">
              <w:rPr>
                <w:rFonts w:ascii="Times New Roman" w:eastAsia="宋体" w:hAnsi="Times New Roman"/>
                <w:i/>
                <w:szCs w:val="20"/>
                <w:lang w:val="en-GB"/>
              </w:rPr>
              <w:t>offsetMO</w:t>
            </w:r>
            <w:proofErr w:type="spellEnd"/>
            <w:r w:rsidRPr="0014410A">
              <w:rPr>
                <w:rFonts w:ascii="Times New Roman" w:eastAsia="宋体" w:hAnsi="Times New Roman"/>
                <w:i/>
                <w:szCs w:val="20"/>
                <w:lang w:val="en-GB"/>
              </w:rPr>
              <w:t>-Option 1-2</w:t>
            </w:r>
            <w:r w:rsidRPr="0014410A">
              <w:rPr>
                <w:rFonts w:ascii="Times New Roman" w:eastAsia="宋体" w:hAnsi="Times New Roman"/>
                <w:szCs w:val="20"/>
                <w:lang w:val="en-GB"/>
              </w:rPr>
              <w:t xml:space="preserve">, relative to the start of a system frame with SFN 0, </w:t>
            </w:r>
            <w:r w:rsidRPr="0014410A">
              <w:rPr>
                <w:rFonts w:ascii="Times New Roman" w:eastAsia="宋体" w:hAnsi="Times New Roman"/>
                <w:strike/>
                <w:color w:val="FF0000"/>
                <w:szCs w:val="20"/>
                <w:lang w:val="en-GB"/>
              </w:rPr>
              <w:t>for the UE to determine first WUS monitoring occasions from a number of WUS monitoring occasions per periodicity</w:t>
            </w:r>
            <w:r w:rsidRPr="0014410A">
              <w:rPr>
                <w:rFonts w:ascii="Times New Roman" w:eastAsia="宋体" w:hAnsi="Times New Roman"/>
                <w:szCs w:val="20"/>
                <w:lang w:val="en-GB"/>
              </w:rPr>
              <w:t xml:space="preserve"> </w:t>
            </w:r>
            <w:r w:rsidRPr="0014410A">
              <w:rPr>
                <w:rFonts w:ascii="Times New Roman" w:eastAsia="宋体" w:hAnsi="Times New Roman"/>
                <w:color w:val="FF0000"/>
                <w:szCs w:val="20"/>
              </w:rPr>
              <w:t>for the UE to determine the first WUS monitoring occasion of a number of WUS monitoring occasions per periodicity</w:t>
            </w:r>
            <w:r w:rsidRPr="0014410A">
              <w:rPr>
                <w:rFonts w:ascii="Times New Roman" w:eastAsia="宋体" w:hAnsi="Times New Roman"/>
                <w:szCs w:val="20"/>
                <w:lang w:val="en-GB"/>
              </w:rPr>
              <w:t xml:space="preserve">, provided </w:t>
            </w:r>
            <w:r w:rsidRPr="0014410A">
              <w:rPr>
                <w:rFonts w:ascii="Times New Roman" w:eastAsia="宋体" w:hAnsi="Times New Roman"/>
                <w:color w:val="000000" w:themeColor="text1"/>
                <w:szCs w:val="20"/>
                <w:lang w:val="en-GB"/>
              </w:rPr>
              <w:t>by</w:t>
            </w:r>
            <w:r w:rsidRPr="0014410A">
              <w:rPr>
                <w:rFonts w:ascii="Times New Roman" w:eastAsia="宋体" w:hAnsi="Times New Roman"/>
                <w:color w:val="FF0000"/>
                <w:szCs w:val="20"/>
                <w:lang w:val="en-GB"/>
              </w:rPr>
              <w:t xml:space="preserve"> </w:t>
            </w:r>
            <w:proofErr w:type="spellStart"/>
            <w:r w:rsidRPr="0014410A">
              <w:rPr>
                <w:rFonts w:ascii="Times New Roman" w:eastAsia="宋体" w:hAnsi="Times New Roman"/>
                <w:i/>
                <w:strike/>
                <w:color w:val="FF0000"/>
                <w:szCs w:val="20"/>
                <w:lang w:val="en-GB"/>
              </w:rPr>
              <w:t>numMO</w:t>
            </w:r>
            <w:proofErr w:type="spellEnd"/>
            <w:r w:rsidRPr="0014410A">
              <w:rPr>
                <w:rFonts w:ascii="Times New Roman" w:eastAsia="宋体" w:hAnsi="Times New Roman"/>
                <w:i/>
                <w:strike/>
                <w:color w:val="FF0000"/>
                <w:szCs w:val="20"/>
                <w:lang w:val="en-GB"/>
              </w:rPr>
              <w:t>-</w:t>
            </w:r>
            <w:proofErr w:type="spellStart"/>
            <w:r w:rsidRPr="0014410A">
              <w:rPr>
                <w:rFonts w:ascii="Times New Roman" w:eastAsia="宋体" w:hAnsi="Times New Roman"/>
                <w:i/>
                <w:strike/>
                <w:color w:val="FF0000"/>
                <w:szCs w:val="20"/>
                <w:lang w:val="en-GB"/>
              </w:rPr>
              <w:t>perPeriodicity</w:t>
            </w:r>
            <w:proofErr w:type="spellEnd"/>
            <w:r w:rsidRPr="0014410A">
              <w:rPr>
                <w:rFonts w:ascii="Times New Roman" w:eastAsia="宋体" w:hAnsi="Times New Roman"/>
                <w:i/>
                <w:strike/>
                <w:color w:val="FF0000"/>
                <w:szCs w:val="20"/>
                <w:lang w:val="en-GB"/>
              </w:rPr>
              <w:t>-Option 1-2</w:t>
            </w:r>
            <w:r w:rsidRPr="0014410A">
              <w:rPr>
                <w:rFonts w:ascii="Times New Roman" w:eastAsia="宋体" w:hAnsi="Times New Roman"/>
                <w:i/>
                <w:color w:val="FF0000"/>
                <w:szCs w:val="20"/>
                <w:lang w:val="en-GB"/>
              </w:rPr>
              <w:t xml:space="preserve"> lpwus-NumOfMo12</w:t>
            </w:r>
            <w:r w:rsidRPr="0014410A">
              <w:rPr>
                <w:rFonts w:ascii="Times New Roman" w:eastAsia="宋体" w:hAnsi="Times New Roman"/>
                <w:szCs w:val="20"/>
                <w:lang w:val="en-GB"/>
              </w:rPr>
              <w:t xml:space="preserve">. The UE reports a number of milliseconds [18, TS 38.306] and expects that a time gap, from a last WUS monitoring occasion from the number of WUS monitoring occasions per periodicity to the slot where the </w:t>
            </w:r>
            <w:r w:rsidRPr="0014410A">
              <w:rPr>
                <w:rFonts w:ascii="Times New Roman" w:eastAsia="宋体" w:hAnsi="Times New Roman"/>
                <w:i/>
                <w:szCs w:val="20"/>
                <w:lang w:val="en-GB"/>
              </w:rPr>
              <w:t>wus-</w:t>
            </w:r>
            <w:proofErr w:type="spellStart"/>
            <w:r w:rsidRPr="0014410A">
              <w:rPr>
                <w:rFonts w:ascii="Times New Roman" w:eastAsia="宋体" w:hAnsi="Times New Roman"/>
                <w:i/>
                <w:szCs w:val="20"/>
                <w:lang w:val="en-GB"/>
              </w:rPr>
              <w:t>PDCCHMonitoringTimer</w:t>
            </w:r>
            <w:proofErr w:type="spellEnd"/>
            <w:r w:rsidRPr="0014410A">
              <w:rPr>
                <w:rFonts w:ascii="Times New Roman" w:eastAsia="宋体" w:hAnsi="Times New Roman"/>
                <w:i/>
                <w:szCs w:val="20"/>
                <w:lang w:val="en-GB"/>
              </w:rPr>
              <w:t xml:space="preserve"> </w:t>
            </w:r>
            <w:r w:rsidRPr="0014410A">
              <w:rPr>
                <w:rFonts w:ascii="Times New Roman" w:eastAsia="宋体" w:hAnsi="Times New Roman"/>
                <w:szCs w:val="20"/>
                <w:lang w:val="en-GB"/>
              </w:rPr>
              <w:t xml:space="preserve">would start, is no smaller than the reported number of milliseconds. If the UE determines to monitor PDCCH based on a detected WUS, the UE starts </w:t>
            </w:r>
            <w:r w:rsidRPr="0014410A">
              <w:rPr>
                <w:rFonts w:ascii="Times New Roman" w:eastAsia="宋体" w:hAnsi="Times New Roman"/>
                <w:i/>
                <w:szCs w:val="20"/>
                <w:lang w:val="en-GB"/>
              </w:rPr>
              <w:t>wus-</w:t>
            </w:r>
            <w:proofErr w:type="spellStart"/>
            <w:r w:rsidRPr="0014410A">
              <w:rPr>
                <w:rFonts w:ascii="Times New Roman" w:eastAsia="宋体" w:hAnsi="Times New Roman"/>
                <w:i/>
                <w:szCs w:val="20"/>
                <w:lang w:val="en-GB"/>
              </w:rPr>
              <w:t>PDCCHMonitoringTimer</w:t>
            </w:r>
            <w:proofErr w:type="spellEnd"/>
            <w:r w:rsidRPr="0014410A">
              <w:rPr>
                <w:rFonts w:ascii="Times New Roman" w:eastAsia="宋体" w:hAnsi="Times New Roman"/>
                <w:szCs w:val="20"/>
                <w:lang w:val="en-GB"/>
              </w:rPr>
              <w:t xml:space="preserve"> [11, TS 38.321] after a time, provided by </w:t>
            </w:r>
            <w:r w:rsidRPr="0014410A">
              <w:rPr>
                <w:rFonts w:ascii="Times New Roman" w:eastAsia="宋体" w:hAnsi="Times New Roman"/>
                <w:i/>
                <w:szCs w:val="20"/>
                <w:lang w:val="en-GB"/>
              </w:rPr>
              <w:t>timeOffsetCONNECTEDOption1-2</w:t>
            </w:r>
            <w:r w:rsidRPr="0014410A">
              <w:rPr>
                <w:rFonts w:ascii="Times New Roman" w:eastAsia="宋体" w:hAnsi="Times New Roman"/>
                <w:szCs w:val="20"/>
                <w:lang w:val="en-GB"/>
              </w:rPr>
              <w:t xml:space="preserve">, with respect to the start of the first WUS monitoring occasion from the number of WUS monitoring occasions per periodicity. </w:t>
            </w:r>
          </w:p>
          <w:p w14:paraId="2F335214"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A UE can be provided, by </w:t>
            </w:r>
            <w:proofErr w:type="spellStart"/>
            <w:r w:rsidRPr="0014410A">
              <w:rPr>
                <w:rFonts w:ascii="Times New Roman" w:eastAsia="宋体" w:hAnsi="Times New Roman"/>
                <w:i/>
                <w:strike/>
                <w:color w:val="FF0000"/>
                <w:szCs w:val="20"/>
                <w:lang w:val="en-GB"/>
              </w:rPr>
              <w:t>WUS_available_slot_CONNECTED</w:t>
            </w:r>
            <w:proofErr w:type="spellEnd"/>
            <w:r w:rsidRPr="0014410A">
              <w:rPr>
                <w:rFonts w:ascii="Times New Roman" w:hAnsi="Times New Roman"/>
                <w:szCs w:val="20"/>
              </w:rPr>
              <w:t xml:space="preserve"> </w:t>
            </w:r>
            <w:proofErr w:type="spellStart"/>
            <w:r w:rsidRPr="0014410A">
              <w:rPr>
                <w:rFonts w:ascii="Times New Roman" w:eastAsia="宋体" w:hAnsi="Times New Roman"/>
                <w:i/>
                <w:color w:val="FF0000"/>
                <w:szCs w:val="20"/>
                <w:lang w:val="en-GB"/>
              </w:rPr>
              <w:t>lpwus-AvailableSlot</w:t>
            </w:r>
            <w:proofErr w:type="spellEnd"/>
            <w:r w:rsidRPr="0014410A">
              <w:rPr>
                <w:rFonts w:ascii="Times New Roman" w:eastAsia="宋体" w:hAnsi="Times New Roman"/>
                <w:szCs w:val="20"/>
                <w:lang w:val="en-GB"/>
              </w:rPr>
              <w:t xml:space="preserve">, a bitmap that corresponds to a set of time units that repeats continuously and indicates a subset of time units from the </w:t>
            </w:r>
            <w:r w:rsidRPr="0014410A">
              <w:rPr>
                <w:rFonts w:ascii="Times New Roman" w:eastAsia="宋体" w:hAnsi="Times New Roman"/>
                <w:szCs w:val="20"/>
                <w:lang w:val="en-GB"/>
              </w:rPr>
              <w:lastRenderedPageBreak/>
              <w:t xml:space="preserve">set of time units that is available for the UE to monitor WUS [12, TS 38.331]. A time unit includes one slot or two slots. A set of time units includes a total of either 10, or </w:t>
            </w:r>
            <w:proofErr w:type="gramStart"/>
            <w:r w:rsidRPr="0014410A">
              <w:rPr>
                <w:rFonts w:ascii="Times New Roman" w:eastAsia="宋体" w:hAnsi="Times New Roman"/>
                <w:szCs w:val="20"/>
                <w:lang w:val="en-GB"/>
              </w:rPr>
              <w:t>20, or 40 time</w:t>
            </w:r>
            <w:proofErr w:type="gramEnd"/>
            <w:r w:rsidRPr="0014410A">
              <w:rPr>
                <w:rFonts w:ascii="Times New Roman" w:eastAsia="宋体" w:hAnsi="Times New Roman"/>
                <w:szCs w:val="20"/>
                <w:lang w:val="en-GB"/>
              </w:rPr>
              <w:t xml:space="preserve"> units. A duration </w:t>
            </w:r>
            <m:oMath>
              <m:r>
                <w:rPr>
                  <w:rFonts w:ascii="Cambria Math" w:eastAsia="宋体" w:hAnsi="Cambria Math"/>
                  <w:szCs w:val="20"/>
                  <w:lang w:val="en-AU"/>
                </w:rPr>
                <m:t>P</m:t>
              </m:r>
            </m:oMath>
            <w:r w:rsidRPr="0014410A">
              <w:rPr>
                <w:rFonts w:ascii="Times New Roman" w:eastAsia="宋体" w:hAnsi="Times New Roman"/>
                <w:szCs w:val="20"/>
                <w:lang w:val="en-AU"/>
              </w:rPr>
              <w:t>, in msec,</w:t>
            </w:r>
            <w:r w:rsidRPr="0014410A">
              <w:rPr>
                <w:rFonts w:ascii="Times New Roman" w:eastAsia="宋体" w:hAnsi="Times New Roman"/>
                <w:szCs w:val="20"/>
                <w:lang w:val="en-GB"/>
              </w:rPr>
              <w:t xml:space="preserve"> of the set of time units has maximum value of 40 msec. The first symbol of the set of time units every 40 msec/</w:t>
            </w:r>
            <m:oMath>
              <m:r>
                <w:rPr>
                  <w:rFonts w:ascii="Cambria Math" w:eastAsia="宋体" w:hAnsi="Cambria Math"/>
                  <w:szCs w:val="20"/>
                  <w:lang w:val="en-AU"/>
                </w:rPr>
                <m:t>P</m:t>
              </m:r>
            </m:oMath>
            <w:r w:rsidRPr="0014410A">
              <w:rPr>
                <w:rFonts w:ascii="Times New Roman" w:eastAsia="宋体" w:hAnsi="Times New Roman"/>
                <w:szCs w:val="20"/>
                <w:lang w:val="en-GB"/>
              </w:rPr>
              <w:t xml:space="preserve"> periods is a first symbol in frame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f</m:t>
                  </m:r>
                </m:sub>
              </m:sSub>
            </m:oMath>
            <w:r w:rsidRPr="0014410A">
              <w:rPr>
                <w:rFonts w:ascii="Times New Roman" w:eastAsia="宋体" w:hAnsi="Times New Roman"/>
                <w:szCs w:val="20"/>
                <w:lang w:val="en-GB"/>
              </w:rPr>
              <w:t xml:space="preserve"> mod 4 = 0. The UE can be additionally provided, by </w:t>
            </w:r>
            <w:proofErr w:type="spellStart"/>
            <w:r w:rsidRPr="0014410A">
              <w:rPr>
                <w:rFonts w:ascii="Times New Roman" w:eastAsia="宋体" w:hAnsi="Times New Roman"/>
                <w:i/>
                <w:strike/>
                <w:color w:val="FF0000"/>
                <w:szCs w:val="20"/>
                <w:lang w:val="en-GB"/>
              </w:rPr>
              <w:t>WUS_available_symbol_CONNECTED</w:t>
            </w:r>
            <w:proofErr w:type="spellEnd"/>
            <w:r w:rsidRPr="0014410A">
              <w:rPr>
                <w:rFonts w:ascii="Times New Roman" w:eastAsia="宋体" w:hAnsi="Times New Roman"/>
                <w:szCs w:val="20"/>
                <w:lang w:val="en-GB"/>
              </w:rPr>
              <w:t xml:space="preserve"> </w:t>
            </w:r>
            <w:proofErr w:type="spellStart"/>
            <w:r w:rsidRPr="0014410A">
              <w:rPr>
                <w:rFonts w:ascii="Times New Roman" w:eastAsia="宋体" w:hAnsi="Times New Roman"/>
                <w:i/>
                <w:iCs/>
                <w:color w:val="FF0000"/>
                <w:szCs w:val="20"/>
                <w:lang w:val="en-GB"/>
              </w:rPr>
              <w:t>lpwus-AvailableSymbol</w:t>
            </w:r>
            <w:proofErr w:type="spellEnd"/>
            <w:r w:rsidRPr="0014410A">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sidRPr="0014410A">
              <w:rPr>
                <w:rFonts w:ascii="Times New Roman" w:eastAsia="宋体" w:hAnsi="Times New Roman"/>
                <w:i/>
                <w:strike/>
                <w:color w:val="FF0000"/>
                <w:szCs w:val="20"/>
                <w:lang w:val="en-GB"/>
              </w:rPr>
              <w:t>WUS_available_slot_CONNECTED</w:t>
            </w:r>
            <w:proofErr w:type="spellEnd"/>
            <w:r w:rsidRPr="0014410A">
              <w:rPr>
                <w:rFonts w:ascii="Times New Roman" w:eastAsia="宋体" w:hAnsi="Times New Roman"/>
                <w:szCs w:val="20"/>
                <w:lang w:val="en-GB"/>
              </w:rPr>
              <w:t xml:space="preserve"> </w:t>
            </w:r>
            <w:proofErr w:type="spellStart"/>
            <w:r w:rsidRPr="0014410A">
              <w:rPr>
                <w:rFonts w:ascii="Times New Roman" w:eastAsia="宋体" w:hAnsi="Times New Roman"/>
                <w:i/>
                <w:iCs/>
                <w:color w:val="FF0000"/>
                <w:szCs w:val="20"/>
                <w:lang w:val="en-GB"/>
              </w:rPr>
              <w:t>lpwus-AvailableSlot</w:t>
            </w:r>
            <w:proofErr w:type="spellEnd"/>
            <w:r w:rsidRPr="0014410A">
              <w:rPr>
                <w:rFonts w:ascii="Times New Roman" w:eastAsia="宋体" w:hAnsi="Times New Roman"/>
                <w:szCs w:val="20"/>
                <w:lang w:val="en-GB"/>
              </w:rPr>
              <w:t xml:space="preserve">, the UE assumes that all time units are available for the UE to monitor WUS. If the UE is not provided </w:t>
            </w:r>
            <w:proofErr w:type="spellStart"/>
            <w:r w:rsidRPr="0014410A">
              <w:rPr>
                <w:rFonts w:ascii="Times New Roman" w:eastAsia="宋体" w:hAnsi="Times New Roman"/>
                <w:i/>
                <w:strike/>
                <w:color w:val="FF0000"/>
                <w:szCs w:val="20"/>
                <w:lang w:val="en-GB"/>
              </w:rPr>
              <w:t>WUS_available_symbol_CONNECTED</w:t>
            </w:r>
            <w:proofErr w:type="spellEnd"/>
            <w:r w:rsidRPr="0014410A">
              <w:rPr>
                <w:rFonts w:ascii="Times New Roman" w:eastAsia="宋体" w:hAnsi="Times New Roman"/>
                <w:i/>
                <w:color w:val="FF0000"/>
                <w:szCs w:val="20"/>
                <w:lang w:val="en-GB"/>
              </w:rPr>
              <w:t xml:space="preserve"> </w:t>
            </w:r>
            <w:proofErr w:type="spellStart"/>
            <w:r w:rsidRPr="0014410A">
              <w:rPr>
                <w:rFonts w:ascii="Times New Roman" w:eastAsia="宋体" w:hAnsi="Times New Roman"/>
                <w:i/>
                <w:color w:val="FF0000"/>
                <w:szCs w:val="20"/>
                <w:lang w:val="en-GB"/>
              </w:rPr>
              <w:t>lpwus-AvailableSymbol</w:t>
            </w:r>
            <w:proofErr w:type="spellEnd"/>
            <w:r w:rsidRPr="0014410A">
              <w:rPr>
                <w:rFonts w:ascii="Times New Roman" w:eastAsia="宋体" w:hAnsi="Times New Roman"/>
                <w:szCs w:val="20"/>
                <w:lang w:val="en-GB"/>
              </w:rPr>
              <w:t xml:space="preserve">, the UE assumes a time unit of one slot and, for a time unit that is available for the UE to monitor WUS, all symbols in the time unit are available for the UE to monitor WUS. </w:t>
            </w:r>
            <w:r w:rsidRPr="0014410A">
              <w:rPr>
                <w:rFonts w:ascii="Times New Roman" w:eastAsia="宋体" w:hAnsi="Times New Roman"/>
                <w:szCs w:val="20"/>
              </w:rPr>
              <w:t>The</w:t>
            </w:r>
            <w:r w:rsidRPr="0014410A">
              <w:rPr>
                <w:rFonts w:ascii="Times New Roman" w:eastAsia="宋体" w:hAnsi="Times New Roman"/>
                <w:szCs w:val="20"/>
                <w:lang w:val="en-GB"/>
              </w:rPr>
              <w:t xml:space="preserve"> UE assumes that a symbol is not available to monitor WUS when</w:t>
            </w:r>
          </w:p>
          <w:p w14:paraId="2F335215" w14:textId="77777777" w:rsidR="000E68E4" w:rsidRPr="0014410A" w:rsidRDefault="00F36F71">
            <w:pPr>
              <w:spacing w:after="180"/>
              <w:ind w:left="568" w:hanging="284"/>
              <w:rPr>
                <w:rFonts w:ascii="Times New Roman" w:eastAsia="宋体" w:hAnsi="Times New Roman"/>
                <w:szCs w:val="20"/>
              </w:rPr>
            </w:pPr>
            <w:r w:rsidRPr="0014410A">
              <w:rPr>
                <w:rFonts w:ascii="Times New Roman" w:eastAsia="宋体" w:hAnsi="Times New Roman"/>
                <w:szCs w:val="20"/>
              </w:rPr>
              <w:t>-</w:t>
            </w:r>
            <w:r w:rsidRPr="0014410A">
              <w:rPr>
                <w:rFonts w:ascii="Times New Roman" w:eastAsia="宋体" w:hAnsi="Times New Roman"/>
                <w:szCs w:val="20"/>
              </w:rPr>
              <w:tab/>
              <w:t xml:space="preserve">the symbol is indicated as uplink, by </w:t>
            </w:r>
            <w:proofErr w:type="spellStart"/>
            <w:r w:rsidRPr="0014410A">
              <w:rPr>
                <w:rFonts w:ascii="Times New Roman" w:eastAsia="Yu Mincho" w:hAnsi="Times New Roman"/>
                <w:iCs/>
                <w:szCs w:val="20"/>
                <w:lang w:eastAsia="ja-JP"/>
              </w:rPr>
              <w:t>tdd</w:t>
            </w:r>
            <w:proofErr w:type="spellEnd"/>
            <w:r w:rsidRPr="0014410A">
              <w:rPr>
                <w:rFonts w:ascii="Times New Roman" w:eastAsia="Yu Mincho" w:hAnsi="Times New Roman"/>
                <w:iCs/>
                <w:szCs w:val="20"/>
                <w:lang w:eastAsia="ja-JP"/>
              </w:rPr>
              <w:t>-UL-DL-</w:t>
            </w:r>
            <w:proofErr w:type="spellStart"/>
            <w:r w:rsidRPr="0014410A">
              <w:rPr>
                <w:rFonts w:ascii="Times New Roman" w:eastAsia="Yu Mincho" w:hAnsi="Times New Roman"/>
                <w:iCs/>
                <w:szCs w:val="20"/>
                <w:lang w:eastAsia="ja-JP"/>
              </w:rPr>
              <w:t>configurationCommon</w:t>
            </w:r>
            <w:proofErr w:type="spellEnd"/>
            <w:r w:rsidRPr="0014410A">
              <w:rPr>
                <w:rFonts w:ascii="Times New Roman" w:eastAsia="Yu Mincho" w:hAnsi="Times New Roman"/>
                <w:szCs w:val="20"/>
                <w:lang w:eastAsia="ja-JP"/>
              </w:rPr>
              <w:t xml:space="preserve"> or </w:t>
            </w:r>
            <w:proofErr w:type="spellStart"/>
            <w:r w:rsidRPr="0014410A">
              <w:rPr>
                <w:rFonts w:ascii="Times New Roman" w:eastAsia="宋体" w:hAnsi="Times New Roman"/>
                <w:iCs/>
                <w:szCs w:val="20"/>
              </w:rPr>
              <w:t>tdd</w:t>
            </w:r>
            <w:proofErr w:type="spellEnd"/>
            <w:r w:rsidRPr="0014410A">
              <w:rPr>
                <w:rFonts w:ascii="Times New Roman" w:eastAsia="宋体" w:hAnsi="Times New Roman"/>
                <w:szCs w:val="20"/>
              </w:rPr>
              <w:t>-UL-DL-</w:t>
            </w:r>
            <w:proofErr w:type="spellStart"/>
            <w:r w:rsidRPr="0014410A">
              <w:rPr>
                <w:rFonts w:ascii="Times New Roman" w:eastAsia="宋体" w:hAnsi="Times New Roman"/>
                <w:szCs w:val="20"/>
              </w:rPr>
              <w:t>ConfigurationDedicated</w:t>
            </w:r>
            <w:proofErr w:type="spellEnd"/>
            <w:r w:rsidRPr="0014410A">
              <w:rPr>
                <w:rFonts w:ascii="Times New Roman" w:eastAsia="Yu Mincho" w:hAnsi="Times New Roman"/>
                <w:szCs w:val="20"/>
                <w:lang w:eastAsia="ja-JP"/>
              </w:rPr>
              <w:t xml:space="preserve"> </w:t>
            </w:r>
          </w:p>
          <w:p w14:paraId="2F335216" w14:textId="77777777" w:rsidR="000E68E4" w:rsidRPr="0014410A" w:rsidRDefault="00F36F71">
            <w:pPr>
              <w:spacing w:after="180"/>
              <w:ind w:left="568" w:hanging="284"/>
              <w:rPr>
                <w:rFonts w:ascii="Times New Roman" w:eastAsia="宋体" w:hAnsi="Times New Roman"/>
                <w:szCs w:val="20"/>
              </w:rPr>
            </w:pPr>
            <w:r w:rsidRPr="0014410A">
              <w:rPr>
                <w:rFonts w:ascii="Times New Roman" w:eastAsia="宋体" w:hAnsi="Times New Roman"/>
                <w:szCs w:val="20"/>
              </w:rPr>
              <w:t>-</w:t>
            </w:r>
            <w:r w:rsidRPr="0014410A">
              <w:rPr>
                <w:rFonts w:ascii="Times New Roman" w:eastAsia="宋体" w:hAnsi="Times New Roman"/>
                <w:szCs w:val="20"/>
              </w:rPr>
              <w:tab/>
              <w:t xml:space="preserve">the symbol is indicated for transmission of SS/PBCH blocks, by </w:t>
            </w:r>
            <w:proofErr w:type="spellStart"/>
            <w:r w:rsidRPr="0014410A">
              <w:rPr>
                <w:rFonts w:ascii="Times New Roman" w:eastAsia="宋体" w:hAnsi="Times New Roman"/>
                <w:szCs w:val="20"/>
              </w:rPr>
              <w:t>ssb-PositionsInBurst</w:t>
            </w:r>
            <w:proofErr w:type="spellEnd"/>
            <w:r w:rsidRPr="0014410A">
              <w:rPr>
                <w:rFonts w:ascii="Times New Roman" w:eastAsia="宋体" w:hAnsi="Times New Roman"/>
                <w:szCs w:val="20"/>
              </w:rPr>
              <w:t xml:space="preserve"> in SIB1 or in </w:t>
            </w:r>
            <w:proofErr w:type="spellStart"/>
            <w:r w:rsidRPr="0014410A">
              <w:rPr>
                <w:rFonts w:ascii="Times New Roman" w:eastAsia="宋体" w:hAnsi="Times New Roman"/>
                <w:szCs w:val="20"/>
              </w:rPr>
              <w:t>ServingCellConfigCommon</w:t>
            </w:r>
            <w:proofErr w:type="spellEnd"/>
          </w:p>
          <w:p w14:paraId="2F335217"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A WUS monitoring occasion is over a first number of symbols, provided by</w:t>
            </w:r>
            <w:r w:rsidRPr="0014410A">
              <w:rPr>
                <w:rFonts w:ascii="Times New Roman" w:eastAsia="宋体" w:hAnsi="Times New Roman"/>
                <w:i/>
                <w:szCs w:val="20"/>
                <w:lang w:val="en-GB"/>
              </w:rPr>
              <w:t xml:space="preserve"> </w:t>
            </w:r>
            <w:proofErr w:type="spellStart"/>
            <w:r w:rsidRPr="0014410A">
              <w:rPr>
                <w:rFonts w:ascii="Times New Roman" w:eastAsia="宋体" w:hAnsi="Times New Roman"/>
                <w:i/>
                <w:strike/>
                <w:color w:val="FF0000"/>
                <w:szCs w:val="20"/>
                <w:lang w:val="en-GB"/>
              </w:rPr>
              <w:t>WUS_NominalMO_duration_CONNECTED</w:t>
            </w:r>
            <w:proofErr w:type="spellEnd"/>
            <w:r w:rsidRPr="0014410A">
              <w:rPr>
                <w:rFonts w:ascii="Times New Roman" w:eastAsia="宋体" w:hAnsi="Times New Roman"/>
                <w:szCs w:val="20"/>
                <w:lang w:val="en-GB"/>
              </w:rPr>
              <w:t xml:space="preserve"> </w:t>
            </w:r>
            <w:proofErr w:type="spellStart"/>
            <w:r w:rsidRPr="0014410A">
              <w:rPr>
                <w:rFonts w:ascii="Times New Roman" w:eastAsia="宋体" w:hAnsi="Times New Roman"/>
                <w:i/>
                <w:iCs/>
                <w:color w:val="FF0000"/>
                <w:szCs w:val="20"/>
                <w:lang w:val="en-GB"/>
              </w:rPr>
              <w:t>lpwus-NominalMoDuration</w:t>
            </w:r>
            <w:proofErr w:type="spellEnd"/>
            <w:r w:rsidRPr="0014410A">
              <w:rPr>
                <w:rFonts w:ascii="Times New Roman" w:eastAsia="宋体" w:hAnsi="Times New Roman"/>
                <w:szCs w:val="20"/>
                <w:lang w:val="en-GB"/>
              </w:rPr>
              <w:t>. If a number of available symbols for the UE to monitor WUS in a WUS monitoring occasion is smaller than a second number of symbols, provided by</w:t>
            </w:r>
            <w:r w:rsidRPr="0014410A">
              <w:rPr>
                <w:rFonts w:ascii="Times New Roman" w:eastAsia="宋体" w:hAnsi="Times New Roman"/>
                <w:i/>
                <w:szCs w:val="20"/>
                <w:lang w:val="en-GB"/>
              </w:rPr>
              <w:t xml:space="preserve"> </w:t>
            </w:r>
            <w:proofErr w:type="spellStart"/>
            <w:r w:rsidRPr="0014410A">
              <w:rPr>
                <w:rFonts w:ascii="Times New Roman" w:eastAsia="宋体" w:hAnsi="Times New Roman"/>
                <w:i/>
                <w:strike/>
                <w:color w:val="FF0000"/>
                <w:szCs w:val="20"/>
                <w:lang w:val="en-GB"/>
              </w:rPr>
              <w:t>WUS_ActualMO_duration_CONNECTED</w:t>
            </w:r>
            <w:proofErr w:type="spellEnd"/>
            <w:r w:rsidRPr="0014410A">
              <w:rPr>
                <w:rFonts w:ascii="Times New Roman" w:eastAsia="宋体" w:hAnsi="Times New Roman"/>
                <w:szCs w:val="20"/>
                <w:lang w:val="en-GB"/>
              </w:rPr>
              <w:t xml:space="preserve"> </w:t>
            </w:r>
            <w:proofErr w:type="spellStart"/>
            <w:r w:rsidRPr="0014410A">
              <w:rPr>
                <w:rFonts w:ascii="Times New Roman" w:eastAsia="宋体" w:hAnsi="Times New Roman"/>
                <w:i/>
                <w:iCs/>
                <w:color w:val="FF0000"/>
                <w:szCs w:val="20"/>
                <w:lang w:val="en-GB"/>
              </w:rPr>
              <w:t>lpwus-ActualDuration</w:t>
            </w:r>
            <w:proofErr w:type="spellEnd"/>
            <w:r w:rsidRPr="0014410A">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sidRPr="0014410A">
              <w:rPr>
                <w:rFonts w:ascii="Times New Roman" w:eastAsia="宋体" w:hAnsi="Times New Roman"/>
                <w:i/>
                <w:strike/>
                <w:color w:val="FF0000"/>
                <w:szCs w:val="20"/>
                <w:lang w:val="en-GB"/>
              </w:rPr>
              <w:t>WUS_ActualMO_duration_CONNECTED</w:t>
            </w:r>
            <w:proofErr w:type="spellEnd"/>
            <w:r w:rsidRPr="0014410A">
              <w:rPr>
                <w:rFonts w:ascii="Times New Roman" w:eastAsia="宋体" w:hAnsi="Times New Roman"/>
                <w:i/>
                <w:color w:val="FF0000"/>
                <w:szCs w:val="20"/>
                <w:lang w:val="en-GB"/>
              </w:rPr>
              <w:t xml:space="preserve"> </w:t>
            </w:r>
            <w:proofErr w:type="spellStart"/>
            <w:r w:rsidRPr="0014410A">
              <w:rPr>
                <w:rFonts w:ascii="Times New Roman" w:eastAsia="宋体" w:hAnsi="Times New Roman"/>
                <w:i/>
                <w:color w:val="FF0000"/>
                <w:szCs w:val="20"/>
                <w:lang w:val="en-GB"/>
              </w:rPr>
              <w:t>lpwus-ActualDuration</w:t>
            </w:r>
            <w:proofErr w:type="spellEnd"/>
            <w:r w:rsidRPr="0014410A">
              <w:rPr>
                <w:rFonts w:ascii="Times New Roman" w:eastAsia="宋体" w:hAnsi="Times New Roman"/>
                <w:color w:val="FF0000"/>
                <w:szCs w:val="20"/>
                <w:lang w:val="en-GB"/>
              </w:rPr>
              <w:t xml:space="preserve"> </w:t>
            </w:r>
            <w:r w:rsidRPr="0014410A">
              <w:rPr>
                <w:rFonts w:ascii="Times New Roman" w:eastAsia="宋体" w:hAnsi="Times New Roman"/>
                <w:szCs w:val="20"/>
                <w:lang w:val="en-GB"/>
              </w:rPr>
              <w:t xml:space="preserve">symbols in the WUS monitoring occasion. </w:t>
            </w:r>
          </w:p>
          <w:p w14:paraId="2F335218" w14:textId="77777777" w:rsidR="000E68E4" w:rsidRPr="0014410A" w:rsidRDefault="00F36F71">
            <w:pPr>
              <w:spacing w:after="180"/>
              <w:rPr>
                <w:rFonts w:ascii="Times New Roman" w:eastAsia="宋体" w:hAnsi="Times New Roman"/>
                <w:szCs w:val="20"/>
                <w:lang w:val="en-GB"/>
              </w:rPr>
            </w:pPr>
            <w:r w:rsidRPr="0014410A">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2F335219" w14:textId="77777777" w:rsidR="000E68E4" w:rsidRPr="0014410A" w:rsidRDefault="00F36F71">
            <w:pPr>
              <w:spacing w:beforeLines="50" w:before="120" w:after="240"/>
              <w:jc w:val="center"/>
              <w:rPr>
                <w:rFonts w:ascii="Times New Roman" w:hAnsi="Times New Roman"/>
                <w:color w:val="FF0000"/>
                <w:szCs w:val="20"/>
              </w:rPr>
            </w:pPr>
            <w:r w:rsidRPr="0014410A">
              <w:rPr>
                <w:rFonts w:ascii="Times New Roman" w:hAnsi="Times New Roman"/>
                <w:color w:val="FF0000"/>
                <w:szCs w:val="20"/>
              </w:rPr>
              <w:t>&lt;Unchanged parts are omitted&gt;</w:t>
            </w:r>
          </w:p>
          <w:p w14:paraId="2F33521A" w14:textId="77777777" w:rsidR="000E68E4" w:rsidRPr="0014410A" w:rsidRDefault="00F36F71">
            <w:pPr>
              <w:rPr>
                <w:rFonts w:ascii="Times New Roman" w:hAnsi="Times New Roman"/>
                <w:sz w:val="18"/>
                <w:szCs w:val="18"/>
              </w:rPr>
            </w:pPr>
            <w:r w:rsidRPr="0014410A">
              <w:rPr>
                <w:rFonts w:ascii="Times New Roman" w:hAnsi="Times New Roman"/>
                <w:color w:val="FF0000"/>
                <w:szCs w:val="20"/>
              </w:rPr>
              <w:t>--------------------------------------End of Text Proposal on 3GPP TS 38.213 V19.0.0 ------------------</w:t>
            </w:r>
          </w:p>
        </w:tc>
      </w:tr>
    </w:tbl>
    <w:p w14:paraId="2F33521C" w14:textId="77777777" w:rsidR="000E68E4" w:rsidRPr="0014410A" w:rsidRDefault="000E68E4">
      <w:pPr>
        <w:rPr>
          <w:rFonts w:ascii="Times New Roman" w:eastAsia="宋体" w:hAnsi="Times New Roman"/>
          <w:sz w:val="22"/>
          <w:szCs w:val="20"/>
          <w:lang w:eastAsia="zh-CN"/>
        </w:rPr>
      </w:pPr>
    </w:p>
    <w:p w14:paraId="2F33521D" w14:textId="77777777" w:rsidR="000E68E4" w:rsidRPr="0014410A"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sidRPr="0014410A">
        <w:rPr>
          <w:rFonts w:ascii="Times New Roman" w:eastAsia="宋体" w:hAnsi="Times New Roman"/>
          <w:sz w:val="22"/>
          <w:szCs w:val="20"/>
          <w:lang w:eastAsia="zh-CN"/>
        </w:rPr>
        <w:t>Samsung proposed following TPs for RRC parameter name alignment</w:t>
      </w:r>
    </w:p>
    <w:p w14:paraId="2F33521E" w14:textId="77777777" w:rsidR="000E68E4" w:rsidRPr="0014410A" w:rsidRDefault="00F36F71">
      <w:pPr>
        <w:rPr>
          <w:rFonts w:ascii="Times New Roman" w:eastAsiaTheme="minorEastAsia" w:hAnsi="Times New Roman"/>
          <w:lang w:eastAsia="zh-CN"/>
        </w:rPr>
      </w:pPr>
      <w:r w:rsidRPr="0014410A">
        <w:rPr>
          <w:rFonts w:ascii="Times New Roman" w:eastAsiaTheme="minorEastAsia" w:hAnsi="Times New Roman"/>
          <w:lang w:eastAsia="zh-CN"/>
        </w:rPr>
        <w:t>TP#3</w:t>
      </w:r>
    </w:p>
    <w:tbl>
      <w:tblPr>
        <w:tblStyle w:val="afffc"/>
        <w:tblW w:w="0" w:type="auto"/>
        <w:tblLook w:val="04A0" w:firstRow="1" w:lastRow="0" w:firstColumn="1" w:lastColumn="0" w:noHBand="0" w:noVBand="1"/>
      </w:tblPr>
      <w:tblGrid>
        <w:gridCol w:w="8630"/>
      </w:tblGrid>
      <w:tr w:rsidR="000E68E4" w:rsidRPr="0014410A" w14:paraId="2F335237" w14:textId="77777777">
        <w:tc>
          <w:tcPr>
            <w:tcW w:w="8630" w:type="dxa"/>
          </w:tcPr>
          <w:p w14:paraId="2F33521F" w14:textId="77777777" w:rsidR="000E68E4" w:rsidRPr="0014410A" w:rsidRDefault="00F36F71">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are not aligned with TS 38.331. </w:t>
            </w:r>
          </w:p>
          <w:p w14:paraId="2F335220" w14:textId="77777777" w:rsidR="000E68E4" w:rsidRPr="0014410A" w:rsidRDefault="00F36F71">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with TS 38.331.</w:t>
            </w:r>
          </w:p>
          <w:p w14:paraId="2F335221" w14:textId="77777777" w:rsidR="000E68E4" w:rsidRPr="0014410A" w:rsidRDefault="00F36F71">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are not aligned with TS 38.331. </w:t>
            </w:r>
          </w:p>
          <w:p w14:paraId="2F335222" w14:textId="77777777" w:rsidR="000E68E4" w:rsidRPr="0014410A" w:rsidRDefault="00F36F71">
            <w:pPr>
              <w:tabs>
                <w:tab w:val="left" w:pos="1300"/>
              </w:tabs>
              <w:spacing w:after="180" w:line="276" w:lineRule="auto"/>
              <w:jc w:val="both"/>
              <w:rPr>
                <w:rFonts w:ascii="Times New Roman" w:eastAsiaTheme="minorEastAsia" w:hAnsi="Times New Roman"/>
                <w:color w:val="FF0000"/>
                <w:szCs w:val="20"/>
                <w:lang w:eastAsia="zh-CN"/>
              </w:rPr>
            </w:pPr>
            <w:r w:rsidRPr="0014410A">
              <w:rPr>
                <w:rFonts w:ascii="Times New Roman" w:eastAsia="Malgun Gothic" w:hAnsi="Times New Roman"/>
                <w:color w:val="FF0000"/>
                <w:szCs w:val="20"/>
                <w:lang w:eastAsia="zh-CN"/>
              </w:rPr>
              <w:t>=============================== Start of TP #3 ================================</w:t>
            </w:r>
          </w:p>
          <w:p w14:paraId="2F335223" w14:textId="77777777" w:rsidR="000E68E4" w:rsidRPr="0014410A" w:rsidRDefault="00F36F71">
            <w:pPr>
              <w:spacing w:after="240"/>
              <w:jc w:val="both"/>
              <w:rPr>
                <w:rFonts w:ascii="Times New Roman" w:hAnsi="Times New Roman"/>
                <w:sz w:val="24"/>
              </w:rPr>
            </w:pPr>
            <w:bookmarkStart w:id="96" w:name="_Toc209629573"/>
            <w:r w:rsidRPr="0014410A">
              <w:rPr>
                <w:rFonts w:ascii="Times New Roman" w:hAnsi="Times New Roman"/>
                <w:sz w:val="24"/>
              </w:rPr>
              <w:t>10.4C</w:t>
            </w:r>
            <w:r w:rsidRPr="0014410A">
              <w:rPr>
                <w:rFonts w:ascii="Times New Roman" w:hAnsi="Times New Roman"/>
                <w:sz w:val="24"/>
              </w:rPr>
              <w:tab/>
              <w:t>PDCCH monitoring activation by WUS in RRC_IDLE/RRC_INACTIVE</w:t>
            </w:r>
            <w:bookmarkEnd w:id="96"/>
          </w:p>
          <w:p w14:paraId="2F335224"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zh-CN"/>
              </w:rPr>
              <w:t xml:space="preserve">A UE configured with DRX mode operation and operating in the RRC_IDLE or RRC_INACTIVE state </w:t>
            </w:r>
            <w:r w:rsidRPr="0014410A">
              <w:rPr>
                <w:rFonts w:ascii="Times New Roman" w:eastAsia="Malgun Gothic" w:hAnsi="Times New Roman"/>
                <w:szCs w:val="20"/>
                <w:lang w:val="en-GB" w:eastAsia="ko-KR"/>
              </w:rPr>
              <w:t xml:space="preserve">can be provided for LPSS/WUS reception </w:t>
            </w:r>
          </w:p>
          <w:p w14:paraId="2F335225"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a number of OOK symbols per OFDM symbol, a first RB by </w:t>
            </w:r>
            <w:proofErr w:type="spellStart"/>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StartRB</w:t>
            </w:r>
            <w:proofErr w:type="spellEnd"/>
            <w:r w:rsidRPr="0014410A">
              <w:rPr>
                <w:rFonts w:ascii="Times New Roman" w:eastAsia="Malgun Gothic" w:hAnsi="Times New Roman"/>
                <w:szCs w:val="20"/>
                <w:lang w:val="en-GB" w:eastAsia="ko-KR"/>
              </w:rPr>
              <w:t xml:space="preserve">, and an overlaid OFDM sequence per OOK symbol for LPSS reception, and an EPRE ratio relative to SS/PBCH blocks [4, TS 38.211], </w:t>
            </w:r>
          </w:p>
          <w:p w14:paraId="2F335226"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lastRenderedPageBreak/>
              <w:t>-</w:t>
            </w:r>
            <w:r w:rsidRPr="0014410A">
              <w:rPr>
                <w:rFonts w:ascii="Times New Roman" w:eastAsia="Malgun Gothic" w:hAnsi="Times New Roman"/>
                <w:szCs w:val="20"/>
                <w:lang w:val="en-GB" w:eastAsia="ko-KR"/>
              </w:rPr>
              <w:tab/>
              <w:t>a number of OOK symbols per OFDM symbol, the first RB, and one or more overlaid OFDM sequences per OOK symbol for WUS reception, and an EPRE ratio relative to SS/PBCH blocks [4, TS 38.211], and</w:t>
            </w:r>
          </w:p>
          <w:p w14:paraId="2F335227"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determines to receive LPSS/WUS based on procedures defined in [17, TS 38.304]. </w:t>
            </w:r>
          </w:p>
          <w:p w14:paraId="2F335228"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w:p>
          <w:p w14:paraId="2F335229"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Malgun Gothic" w:hAnsi="Times New Roman"/>
                <w:i/>
                <w:szCs w:val="20"/>
                <w:lang w:val="en-GB" w:eastAsia="ko-KR"/>
              </w:rPr>
              <w:t>lpss-StartSymbol</w:t>
            </w:r>
            <w:proofErr w:type="spellEnd"/>
            <w:r w:rsidRPr="0014410A">
              <w:rPr>
                <w:rFonts w:ascii="Times New Roman" w:eastAsia="Malgun Gothic" w:hAnsi="Times New Roman"/>
                <w:szCs w:val="20"/>
                <w:lang w:val="en-GB" w:eastAsia="ko-KR"/>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eastAsia="Malgun Gothic" w:hAnsi="Times New Roman"/>
                <w:szCs w:val="20"/>
                <w:lang w:val="en-GB" w:eastAsia="ko-KR"/>
              </w:rPr>
              <w:t xml:space="preserve"> provided by </w:t>
            </w:r>
            <w:proofErr w:type="spellStart"/>
            <w:r w:rsidRPr="0014410A">
              <w:rPr>
                <w:rFonts w:ascii="Times New Roman" w:eastAsia="Malgun Gothic" w:hAnsi="Times New Roman"/>
                <w:i/>
                <w:szCs w:val="20"/>
                <w:lang w:val="en-GB" w:eastAsia="ko-KR"/>
              </w:rPr>
              <w:t>lpss-PeriodicityAndOffset</w:t>
            </w:r>
            <w:proofErr w:type="spellEnd"/>
            <w:r w:rsidRPr="0014410A">
              <w:rPr>
                <w:rFonts w:ascii="Times New Roman" w:eastAsia="Malgun Gothic" w:hAnsi="Times New Roman"/>
                <w:i/>
                <w:szCs w:val="20"/>
                <w:lang w:val="en-GB" w:eastAsia="ko-KR"/>
              </w:rPr>
              <w:t>.</w:t>
            </w:r>
            <w:r w:rsidRPr="0014410A">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sidRPr="0014410A">
              <w:rPr>
                <w:rFonts w:ascii="Times New Roman" w:eastAsia="Malgun Gothic" w:hAnsi="Times New Roman"/>
                <w:szCs w:val="20"/>
                <w:lang w:val="en-GB" w:eastAsia="ko-KR"/>
              </w:rPr>
              <w:t xml:space="preserve"> consecutive slots that have all symbols indicated as downlink by </w:t>
            </w:r>
            <w:proofErr w:type="spellStart"/>
            <w:r w:rsidRPr="0014410A">
              <w:rPr>
                <w:rFonts w:ascii="Times New Roman" w:eastAsia="Malgun Gothic" w:hAnsi="Times New Roman"/>
                <w:i/>
                <w:iCs/>
                <w:szCs w:val="20"/>
                <w:lang w:val="en-GB" w:eastAsia="zh-CN"/>
              </w:rPr>
              <w:t>tdd</w:t>
            </w:r>
            <w:proofErr w:type="spellEnd"/>
            <w:r w:rsidRPr="0014410A">
              <w:rPr>
                <w:rFonts w:ascii="Times New Roman" w:eastAsia="Malgun Gothic" w:hAnsi="Times New Roman"/>
                <w:i/>
                <w:iCs/>
                <w:szCs w:val="20"/>
                <w:lang w:val="en-GB" w:eastAsia="zh-CN"/>
              </w:rPr>
              <w:t>-UL-DL-</w:t>
            </w:r>
            <w:proofErr w:type="spellStart"/>
            <w:r w:rsidRPr="0014410A">
              <w:rPr>
                <w:rFonts w:ascii="Times New Roman" w:eastAsia="Malgun Gothic" w:hAnsi="Times New Roman"/>
                <w:i/>
                <w:iCs/>
                <w:szCs w:val="20"/>
                <w:lang w:val="en-GB" w:eastAsia="zh-CN"/>
              </w:rPr>
              <w:t>ConfigurationCommon</w:t>
            </w:r>
            <w:proofErr w:type="spellEnd"/>
            <w:r w:rsidRPr="0014410A">
              <w:rPr>
                <w:rFonts w:ascii="Times New Roman" w:eastAsia="Malgun Gothic" w:hAnsi="Times New Roman"/>
                <w:iCs/>
                <w:szCs w:val="20"/>
                <w:lang w:val="en-GB" w:eastAsia="zh-CN"/>
              </w:rPr>
              <w:t>, if provided,</w:t>
            </w:r>
            <w:r w:rsidRPr="0014410A">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ja-JP"/>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sidRPr="0014410A">
              <w:rPr>
                <w:rFonts w:ascii="Times New Roman" w:eastAsia="Malgun Gothic" w:hAnsi="Times New Roman"/>
                <w:szCs w:val="20"/>
                <w:lang w:val="en-GB" w:eastAsia="ja-JP"/>
              </w:rPr>
              <w:t xml:space="preserve"> is the number of LPSS reception occasions in a slot</w:t>
            </w:r>
            <w:r w:rsidRPr="0014410A">
              <w:rPr>
                <w:rFonts w:ascii="Times New Roman" w:eastAsia="Malgun Gothic" w:hAnsi="Times New Roman"/>
                <w:szCs w:val="20"/>
                <w:lang w:val="en-GB" w:eastAsia="ko-KR"/>
              </w:rPr>
              <w:t>.</w:t>
            </w:r>
          </w:p>
          <w:p w14:paraId="2F33522A" w14:textId="77777777" w:rsidR="000E68E4" w:rsidRPr="0014410A" w:rsidRDefault="00F36F71">
            <w:pPr>
              <w:spacing w:after="180"/>
              <w:rPr>
                <w:rFonts w:ascii="Times New Roman" w:eastAsia="Malgun Gothic" w:hAnsi="Times New Roman"/>
                <w:szCs w:val="20"/>
                <w:lang w:val="en-GB" w:eastAsia="ja-JP"/>
              </w:rPr>
            </w:pPr>
            <w:r w:rsidRPr="0014410A">
              <w:rPr>
                <w:rFonts w:ascii="Times New Roman" w:eastAsia="Malgun Gothic" w:hAnsi="Times New Roman"/>
                <w:szCs w:val="20"/>
                <w:lang w:val="en-GB" w:eastAsia="ko-KR"/>
              </w:rPr>
              <w:t xml:space="preserve">LPSS reception occasions are indexed sequentially in time. An LPSS reception at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-th LPSS reception occasion</w:t>
            </w:r>
            <w:r w:rsidRPr="0014410A">
              <w:rPr>
                <w:rFonts w:ascii="Times New Roman" w:eastAsia="Malgun Gothic" w:hAnsi="Times New Roman"/>
                <w:kern w:val="2"/>
                <w:szCs w:val="20"/>
                <w:lang w:val="en-GB" w:eastAsia="zh-TW"/>
              </w:rPr>
              <w:t xml:space="preserve"> is </w:t>
            </w:r>
            <w:r w:rsidRPr="0014410A">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w:t>
            </w:r>
            <w:r w:rsidRPr="0014410A">
              <w:rPr>
                <w:rFonts w:ascii="Times New Roman" w:eastAsia="Malgun Gothic" w:hAnsi="Times New Roman"/>
                <w:szCs w:val="20"/>
                <w:lang w:val="en-GB" w:eastAsia="ja-JP"/>
              </w:rPr>
              <w:t>SS/PBCH block</w:t>
            </w:r>
            <w:r w:rsidRPr="0014410A">
              <w:rPr>
                <w:rFonts w:ascii="Times New Roman" w:eastAsia="Malgun Gothic" w:hAnsi="Times New Roman"/>
                <w:szCs w:val="20"/>
                <w:lang w:val="en-GB" w:eastAsia="ko-KR"/>
              </w:rPr>
              <w:t>, with respect to quasi co-location '</w:t>
            </w:r>
            <w:proofErr w:type="spellStart"/>
            <w:r w:rsidRPr="0014410A">
              <w:rPr>
                <w:rFonts w:ascii="Times New Roman" w:eastAsia="Malgun Gothic" w:hAnsi="Times New Roman"/>
                <w:szCs w:val="20"/>
                <w:lang w:val="en-GB" w:eastAsia="ko-KR"/>
              </w:rPr>
              <w:t>typeC</w:t>
            </w:r>
            <w:proofErr w:type="spellEnd"/>
            <w:r w:rsidRPr="0014410A">
              <w:rPr>
                <w:rFonts w:ascii="Times New Roman" w:eastAsia="Malgun Gothic" w:hAnsi="Times New Roman"/>
                <w:szCs w:val="20"/>
                <w:lang w:val="en-GB" w:eastAsia="ko-KR"/>
              </w:rPr>
              <w:t>' or '</w:t>
            </w:r>
            <w:proofErr w:type="spellStart"/>
            <w:r w:rsidRPr="0014410A">
              <w:rPr>
                <w:rFonts w:ascii="Times New Roman" w:eastAsia="Malgun Gothic" w:hAnsi="Times New Roman"/>
                <w:szCs w:val="20"/>
                <w:lang w:val="en-GB" w:eastAsia="ko-KR"/>
              </w:rPr>
              <w:t>typeD</w:t>
            </w:r>
            <w:proofErr w:type="spellEnd"/>
            <w:r w:rsidRPr="0014410A">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ja-JP"/>
              </w:rPr>
              <w:t xml:space="preserve"> </w:t>
            </w:r>
          </w:p>
          <w:p w14:paraId="2F33522B"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is provided </w:t>
            </w:r>
            <w:proofErr w:type="spellStart"/>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BeamSubset</w:t>
            </w:r>
            <w:proofErr w:type="spellEnd"/>
            <w:r w:rsidRPr="0014410A">
              <w:rPr>
                <w:rFonts w:ascii="Times New Roman" w:eastAsia="Malgun Gothic" w:hAnsi="Times New Roman"/>
                <w:szCs w:val="20"/>
                <w:lang w:val="en-GB" w:eastAsia="ko-KR"/>
              </w:rPr>
              <w:t xml:space="preserve">, the UE receives LPSS/WUS based on the </w:t>
            </w:r>
            <w:proofErr w:type="gramStart"/>
            <w:r w:rsidRPr="0014410A">
              <w:rPr>
                <w:rFonts w:ascii="Times New Roman" w:eastAsia="Malgun Gothic" w:hAnsi="Times New Roman"/>
                <w:szCs w:val="20"/>
                <w:lang w:val="en-GB" w:eastAsia="ko-KR"/>
              </w:rPr>
              <w:t>quasi co-location</w:t>
            </w:r>
            <w:proofErr w:type="gramEnd"/>
            <w:r w:rsidRPr="0014410A">
              <w:rPr>
                <w:rFonts w:ascii="Times New Roman" w:eastAsia="Malgun Gothic" w:hAnsi="Times New Roman"/>
                <w:szCs w:val="20"/>
                <w:lang w:val="en-GB" w:eastAsia="ko-KR"/>
              </w:rPr>
              <w:t xml:space="preserve"> properties of transmitted SS/PBCH blocks indicated by </w:t>
            </w:r>
            <w:proofErr w:type="spellStart"/>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-LPSS-</w:t>
            </w:r>
            <w:proofErr w:type="spellStart"/>
            <w:r w:rsidRPr="0014410A">
              <w:rPr>
                <w:rFonts w:ascii="Times New Roman" w:eastAsia="Malgun Gothic" w:hAnsi="Times New Roman"/>
                <w:i/>
                <w:szCs w:val="20"/>
                <w:lang w:val="en-GB" w:eastAsia="ko-KR"/>
              </w:rPr>
              <w:t>BeamSubset</w:t>
            </w:r>
            <w:proofErr w:type="spellEnd"/>
            <w:r w:rsidRPr="0014410A">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sidRPr="0014410A">
              <w:rPr>
                <w:rFonts w:ascii="Times New Roman" w:eastAsia="Malgun Gothic" w:hAnsi="Times New Roman"/>
                <w:szCs w:val="20"/>
                <w:lang w:val="en-GB" w:eastAsia="ko-KR"/>
              </w:rPr>
              <w:t xml:space="preserve"> WUS monitoring occasions that are indexed sequentially in time, </w:t>
            </w:r>
            <w:proofErr w:type="gramStart"/>
            <w:r w:rsidRPr="0014410A">
              <w:rPr>
                <w:rFonts w:ascii="Times New Roman" w:eastAsia="Malgun Gothic" w:hAnsi="Times New Roman"/>
                <w:szCs w:val="20"/>
                <w:lang w:val="en-GB" w:eastAsia="ko-KR"/>
              </w:rPr>
              <w:t>where</w:t>
            </w:r>
            <w:proofErr w:type="gramEnd"/>
          </w:p>
          <w:p w14:paraId="2F33522C"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m:oMath>
              <m:r>
                <w:rPr>
                  <w:rFonts w:ascii="Cambria Math" w:eastAsia="Malgun Gothic" w:hAnsi="Cambria Math"/>
                  <w:szCs w:val="20"/>
                  <w:lang w:val="en-GB" w:eastAsia="ko-KR"/>
                </w:rPr>
                <m:t>M</m:t>
              </m:r>
            </m:oMath>
            <w:r w:rsidRPr="0014410A">
              <w:rPr>
                <w:rFonts w:ascii="Times New Roman" w:eastAsia="Malgun Gothic" w:hAnsi="Times New Roman"/>
                <w:szCs w:val="20"/>
                <w:lang w:val="en-GB" w:eastAsia="ko-KR"/>
              </w:rPr>
              <w:t xml:space="preserve"> is a number of WUS monitoring occasions associated with each of the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transmitted SS/PBCH blocks provided by </w:t>
            </w:r>
            <w:proofErr w:type="spellStart"/>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-MO-</w:t>
            </w:r>
            <w:proofErr w:type="spellStart"/>
            <w:r w:rsidRPr="0014410A">
              <w:rPr>
                <w:rFonts w:ascii="Times New Roman" w:eastAsia="Malgun Gothic" w:hAnsi="Times New Roman"/>
                <w:i/>
                <w:szCs w:val="20"/>
                <w:lang w:val="en-GB" w:eastAsia="ko-KR"/>
              </w:rPr>
              <w:t>NumPerLO</w:t>
            </w:r>
            <w:proofErr w:type="spellEnd"/>
            <w:r w:rsidRPr="0014410A">
              <w:rPr>
                <w:rFonts w:ascii="Times New Roman" w:eastAsia="Malgun Gothic" w:hAnsi="Times New Roman"/>
                <w:szCs w:val="20"/>
                <w:lang w:val="en-GB" w:eastAsia="ko-KR"/>
              </w:rPr>
              <w:t>, and</w:t>
            </w:r>
          </w:p>
          <w:p w14:paraId="2F33522D"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k-1</m:t>
                  </m:r>
                </m:e>
              </m:d>
              <m:r>
                <w:rPr>
                  <w:rFonts w:ascii="Cambria Math" w:eastAsia="Malgun Gothic" w:hAnsi="Cambria Math"/>
                  <w:szCs w:val="20"/>
                  <w:lang w:val="en-AU" w:eastAsia="ko-KR"/>
                </w:rPr>
                <m:t>⋅M</m:t>
              </m:r>
              <m:r>
                <w:rPr>
                  <w:rFonts w:ascii="Cambria Math" w:eastAsia="Malgun Gothic" w:hAnsi="Cambria Math"/>
                  <w:szCs w:val="20"/>
                  <w:lang w:val="en-GB" w:eastAsia="ko-KR"/>
                </w:rPr>
                <m:t>+m-1</m:t>
              </m:r>
            </m:oMath>
            <w:r w:rsidRPr="0014410A">
              <w:rPr>
                <w:rFonts w:ascii="Times New Roman" w:eastAsia="Malgun Gothic" w:hAnsi="Times New Roman"/>
                <w:szCs w:val="20"/>
                <w:lang w:val="en-GB" w:eastAsia="ko-KR"/>
              </w:rPr>
              <w:t xml:space="preserv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m≤M</m:t>
              </m:r>
            </m:oMath>
            <w:r w:rsidRPr="0014410A">
              <w:rPr>
                <w:rFonts w:ascii="Times New Roman" w:eastAsia="Malgun Gothic" w:hAnsi="Times New Roman"/>
                <w:szCs w:val="20"/>
                <w:lang w:val="en-GB" w:eastAsia="ja-JP"/>
              </w:rPr>
              <w:t xml:space="preserve"> and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 xml:space="preserve">, is 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SS/PBCH block </w:t>
            </w:r>
            <w:r w:rsidRPr="0014410A">
              <w:rPr>
                <w:rFonts w:ascii="Times New Roman" w:eastAsia="Malgun Gothic" w:hAnsi="Times New Roman"/>
                <w:szCs w:val="20"/>
                <w:lang w:eastAsia="ko-KR"/>
              </w:rPr>
              <w:t>with respect to quasi co-location '</w:t>
            </w:r>
            <w:proofErr w:type="spellStart"/>
            <w:r w:rsidRPr="0014410A">
              <w:rPr>
                <w:rFonts w:ascii="Times New Roman" w:eastAsia="Malgun Gothic" w:hAnsi="Times New Roman"/>
                <w:szCs w:val="20"/>
                <w:lang w:eastAsia="ko-KR"/>
              </w:rPr>
              <w:t>typeC</w:t>
            </w:r>
            <w:proofErr w:type="spellEnd"/>
            <w:r w:rsidRPr="0014410A">
              <w:rPr>
                <w:rFonts w:ascii="Times New Roman" w:eastAsia="Malgun Gothic" w:hAnsi="Times New Roman"/>
                <w:szCs w:val="20"/>
                <w:lang w:eastAsia="ko-KR"/>
              </w:rPr>
              <w:t>' or '</w:t>
            </w:r>
            <w:proofErr w:type="spellStart"/>
            <w:r w:rsidRPr="0014410A">
              <w:rPr>
                <w:rFonts w:ascii="Times New Roman" w:eastAsia="Malgun Gothic" w:hAnsi="Times New Roman"/>
                <w:szCs w:val="20"/>
                <w:lang w:eastAsia="ko-KR"/>
              </w:rPr>
              <w:t>typeD</w:t>
            </w:r>
            <w:proofErr w:type="spellEnd"/>
            <w:r w:rsidRPr="0014410A">
              <w:rPr>
                <w:rFonts w:ascii="Times New Roman" w:eastAsia="Malgun Gothic" w:hAnsi="Times New Roman"/>
                <w:szCs w:val="20"/>
                <w:lang w:eastAsia="ko-KR"/>
              </w:rPr>
              <w:t>' properties, when applicable</w:t>
            </w:r>
          </w:p>
          <w:p w14:paraId="2F33522E"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can be provided, by </w:t>
            </w:r>
            <w:proofErr w:type="spellStart"/>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proofErr w:type="spellEnd"/>
            <w:r w:rsidRPr="0014410A">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Malgun Gothic" w:hAnsi="Times New Roman"/>
                <w:szCs w:val="20"/>
                <w:lang w:val="en-GB" w:eastAsia="ko-KR"/>
              </w:rPr>
              <w:t>20, or 40 time</w:t>
            </w:r>
            <w:proofErr w:type="gramEnd"/>
            <w:r w:rsidRPr="0014410A">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sidRPr="0014410A">
              <w:rPr>
                <w:rFonts w:ascii="Times New Roman" w:eastAsia="Malgun Gothic" w:hAnsi="Times New Roman"/>
                <w:szCs w:val="20"/>
                <w:lang w:val="en-AU" w:eastAsia="ko-KR"/>
              </w:rPr>
              <w:t>, in msec,</w:t>
            </w:r>
            <w:r w:rsidRPr="0014410A">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sidRPr="0014410A">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sidRPr="0014410A">
              <w:rPr>
                <w:rFonts w:ascii="Times New Roman" w:eastAsia="Malgun Gothic" w:hAnsi="Times New Roman"/>
                <w:szCs w:val="20"/>
                <w:lang w:val="en-GB" w:eastAsia="ko-KR"/>
              </w:rPr>
              <w:t xml:space="preserve"> mod 4 = 0. The UE can be additionally provided, by </w:t>
            </w:r>
            <w:proofErr w:type="spellStart"/>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proofErr w:type="spellEnd"/>
            <w:r w:rsidRPr="0014410A">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sidRPr="0014410A">
              <w:rPr>
                <w:rFonts w:ascii="Times New Roman" w:eastAsia="Malgun Gothic" w:hAnsi="Times New Roman"/>
                <w:szCs w:val="20"/>
                <w:lang w:eastAsia="ko-KR"/>
              </w:rPr>
              <w:t>The</w:t>
            </w:r>
            <w:r w:rsidRPr="0014410A">
              <w:rPr>
                <w:rFonts w:ascii="Times New Roman" w:eastAsia="Malgun Gothic" w:hAnsi="Times New Roman"/>
                <w:szCs w:val="20"/>
                <w:lang w:val="en-GB" w:eastAsia="ko-KR"/>
              </w:rPr>
              <w:t xml:space="preserve"> UE assumes that a symbol is not available to monitor WUS when</w:t>
            </w:r>
          </w:p>
          <w:p w14:paraId="2F33522F"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as uplink, by </w:t>
            </w:r>
            <w:proofErr w:type="spellStart"/>
            <w:r w:rsidRPr="0014410A">
              <w:rPr>
                <w:rFonts w:ascii="Times New Roman" w:eastAsia="Yu Mincho" w:hAnsi="Times New Roman"/>
                <w:i/>
                <w:iCs/>
                <w:szCs w:val="20"/>
                <w:lang w:val="en-GB" w:eastAsia="ja-JP"/>
              </w:rPr>
              <w:t>tdd</w:t>
            </w:r>
            <w:proofErr w:type="spellEnd"/>
            <w:r w:rsidRPr="0014410A">
              <w:rPr>
                <w:rFonts w:ascii="Times New Roman" w:eastAsia="Yu Mincho" w:hAnsi="Times New Roman"/>
                <w:i/>
                <w:iCs/>
                <w:szCs w:val="20"/>
                <w:lang w:val="en-GB" w:eastAsia="ja-JP"/>
              </w:rPr>
              <w:t>-UL-DL-</w:t>
            </w:r>
            <w:proofErr w:type="spellStart"/>
            <w:r w:rsidRPr="0014410A">
              <w:rPr>
                <w:rFonts w:ascii="Times New Roman" w:eastAsia="Yu Mincho" w:hAnsi="Times New Roman"/>
                <w:i/>
                <w:iCs/>
                <w:szCs w:val="20"/>
                <w:lang w:val="en-GB" w:eastAsia="ja-JP"/>
              </w:rPr>
              <w:t>configurationCommon</w:t>
            </w:r>
            <w:proofErr w:type="spellEnd"/>
            <w:r w:rsidRPr="0014410A">
              <w:rPr>
                <w:rFonts w:ascii="Times New Roman" w:eastAsia="Yu Mincho" w:hAnsi="Times New Roman"/>
                <w:szCs w:val="20"/>
                <w:lang w:val="en-GB" w:eastAsia="ja-JP"/>
              </w:rPr>
              <w:t xml:space="preserve"> </w:t>
            </w:r>
          </w:p>
          <w:p w14:paraId="2F335230"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an SS/PBCH block transmission,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and the SS/PBCH block transmission would overlap in frequency with the WUS transmission</w:t>
            </w:r>
          </w:p>
          <w:p w14:paraId="2F335231" w14:textId="77777777" w:rsidR="000E68E4" w:rsidRPr="0014410A" w:rsidRDefault="00F36F71">
            <w:p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PDCCH transmissions, by </w:t>
            </w:r>
            <w:r w:rsidRPr="0014410A">
              <w:rPr>
                <w:rFonts w:ascii="Times New Roman" w:eastAsia="Malgun Gothic" w:hAnsi="Times New Roman"/>
                <w:i/>
                <w:szCs w:val="20"/>
                <w:lang w:val="en-GB" w:eastAsia="ko-KR"/>
              </w:rPr>
              <w:t>pdcch-ConfigSIB1</w:t>
            </w:r>
            <w:r w:rsidRPr="0014410A">
              <w:rPr>
                <w:rFonts w:ascii="Times New Roman" w:eastAsia="Malgun Gothic" w:hAnsi="Times New Roman"/>
                <w:szCs w:val="20"/>
                <w:lang w:val="en-GB" w:eastAsia="ko-KR"/>
              </w:rPr>
              <w:t>, and CORESET 0 for the PDCCH transmissions would overlap in frequency with the WUS transmission</w:t>
            </w:r>
          </w:p>
          <w:p w14:paraId="2F335232"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lastRenderedPageBreak/>
              <w:t>A WUS monitoring occasion is over a first number of symbols, provided by</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lpwus-NominalMoDuration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proofErr w:type="spellEnd"/>
            <w:r w:rsidRPr="0014410A">
              <w:rPr>
                <w:rFonts w:ascii="Times New Roman" w:eastAsia="Malgun Gothic" w:hAnsi="Times New Roman"/>
                <w:szCs w:val="20"/>
                <w:lang w:val="en-GB" w:eastAsia="ko-KR"/>
              </w:rPr>
              <w:t>. If a number of available symbols for the UE to monitor WUS in a WUS monitoring occasion is smaller than a second number of symbols, provided by</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proofErr w:type="spellEnd"/>
            <w:r w:rsidRPr="0014410A">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szCs w:val="20"/>
                <w:lang w:val="en-GB" w:eastAsia="ko-KR"/>
              </w:rPr>
              <w:t xml:space="preserve"> symbols in the WUS monitoring occasion. If a number of available symbols for the UE to monitor WUS in a WUS monitoring occasion includes a symbol for LPSS reception, the UE does not monitor WUS in the WUS monitoring occasion.</w:t>
            </w:r>
          </w:p>
          <w:p w14:paraId="2F335233" w14:textId="77777777" w:rsidR="000E68E4" w:rsidRPr="0014410A" w:rsidRDefault="00F36F71">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-PO-</w:t>
            </w:r>
            <w:proofErr w:type="spellStart"/>
            <w:r w:rsidRPr="0014410A">
              <w:rPr>
                <w:rFonts w:ascii="Times New Roman" w:eastAsia="Malgun Gothic" w:hAnsi="Times New Roman"/>
                <w:i/>
                <w:szCs w:val="20"/>
                <w:lang w:val="en-GB" w:eastAsia="ko-KR"/>
              </w:rPr>
              <w:t>NumPerLO</w:t>
            </w:r>
            <w:proofErr w:type="spellEnd"/>
            <w:r w:rsidRPr="0014410A">
              <w:rPr>
                <w:rFonts w:ascii="Times New Roman" w:eastAsia="Malgun Gothic" w:hAnsi="Times New Roman"/>
                <w:szCs w:val="20"/>
                <w:lang w:val="en-GB" w:eastAsia="ko-KR"/>
              </w:rPr>
              <w:t>. A first frame of a WUS occasion starts a number of frames prior to the first of a number of paging frames associated with the WUS occasion [17, TS 38.304].</w:t>
            </w:r>
            <w:r w:rsidRPr="0014410A">
              <w:rPr>
                <w:rFonts w:ascii="Times New Roman" w:eastAsia="Malgun Gothic" w:hAnsi="Times New Roman"/>
                <w:bCs/>
                <w:szCs w:val="20"/>
                <w:lang w:val="en-GB" w:eastAsia="ko-KR" w:bidi="ar"/>
              </w:rPr>
              <w:t xml:space="preserve"> </w:t>
            </w:r>
            <w:r w:rsidRPr="0014410A">
              <w:rPr>
                <w:rFonts w:ascii="Times New Roman" w:eastAsia="Malgun Gothic" w:hAnsi="Times New Roman"/>
                <w:szCs w:val="20"/>
                <w:lang w:val="en-GB" w:eastAsia="ko-KR"/>
              </w:rPr>
              <w:t xml:space="preserve">The first WUS monitoring occasion of a WUS occasion starts at an offset provided by </w:t>
            </w:r>
            <w:proofErr w:type="spellStart"/>
            <w:r w:rsidRPr="0014410A">
              <w:rPr>
                <w:rFonts w:ascii="Times New Roman" w:eastAsia="Malgun Gothic" w:hAnsi="Times New Roman"/>
                <w:i/>
                <w:szCs w:val="20"/>
                <w:lang w:val="en-GB" w:eastAsia="ko-KR"/>
              </w:rPr>
              <w:t>lpwus-OffsetFirstMoWithinLo</w:t>
            </w:r>
            <w:proofErr w:type="spellEnd"/>
            <w:r w:rsidRPr="0014410A">
              <w:rPr>
                <w:rFonts w:ascii="Times New Roman" w:eastAsia="Malgun Gothic" w:hAnsi="Times New Roman"/>
                <w:szCs w:val="20"/>
                <w:lang w:val="en-GB" w:eastAsia="ko-KR"/>
              </w:rPr>
              <w:t xml:space="preserve"> relative to the start of the first frame. </w:t>
            </w:r>
          </w:p>
          <w:p w14:paraId="2F335234" w14:textId="77777777" w:rsidR="000E68E4" w:rsidRPr="0014410A" w:rsidRDefault="00F36F71">
            <w:pPr>
              <w:spacing w:after="180"/>
              <w:rPr>
                <w:rFonts w:ascii="Times New Roman" w:eastAsia="Malgun Gothic" w:hAnsi="Times New Roman"/>
                <w:szCs w:val="20"/>
                <w:lang w:val="en-GB" w:eastAsia="zh-CN"/>
              </w:rPr>
            </w:pPr>
            <w:r w:rsidRPr="0014410A">
              <w:rPr>
                <w:rFonts w:ascii="Times New Roman" w:eastAsia="Malgun Gothic" w:hAnsi="Times New Roman"/>
                <w:szCs w:val="20"/>
                <w:lang w:eastAsia="ko-KR"/>
              </w:rPr>
              <w:t xml:space="preserve">A paging occasion associated with a WUS occasion has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eastAsia="ko-KR"/>
                    </w:rPr>
                  </m:ctrlPr>
                </m:dPr>
                <m:e>
                  <m:d>
                    <m:dPr>
                      <m:ctrlPr>
                        <w:rPr>
                          <w:rFonts w:ascii="Cambria Math" w:eastAsia="Malgun Gothic" w:hAnsi="Cambria Math"/>
                          <w:i/>
                          <w:szCs w:val="20"/>
                          <w:lang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sidRPr="0014410A">
              <w:rPr>
                <w:rFonts w:ascii="Times New Roman" w:eastAsia="Malgun Gothic" w:hAnsi="Times New Roman"/>
                <w:szCs w:val="20"/>
                <w:lang w:eastAsia="ko-KR"/>
              </w:rPr>
              <w:t xml:space="preserve"> are defined in [17, TS 38.304]</w:t>
            </w:r>
            <w:r w:rsidRPr="0014410A">
              <w:rPr>
                <w:rFonts w:ascii="Times New Roman" w:eastAsia="Malgun Gothic" w:hAnsi="Times New Roman"/>
                <w:szCs w:val="20"/>
                <w:lang w:eastAsia="zh-CN"/>
              </w:rPr>
              <w:t xml:space="preserve">, and </w:t>
            </w:r>
            <m:oMath>
              <m:r>
                <m:rPr>
                  <m:sty m:val="p"/>
                </m:rPr>
                <w:rPr>
                  <w:rFonts w:ascii="Cambria Math" w:eastAsia="Malgun Gothic" w:hAnsi="Cambria Math"/>
                  <w:szCs w:val="20"/>
                  <w:lang w:eastAsia="ko-KR"/>
                </w:rPr>
                <m:t>UE_ID</m:t>
              </m:r>
            </m:oMath>
            <w:r w:rsidRPr="0014410A">
              <w:rPr>
                <w:rFonts w:ascii="Times New Roman" w:eastAsia="Malgun Gothic" w:hAnsi="Times New Roman"/>
                <w:szCs w:val="20"/>
                <w:lang w:eastAsia="ko-KR"/>
              </w:rPr>
              <w:t xml:space="preserve"> </w:t>
            </w:r>
            <w:r w:rsidRPr="0014410A">
              <w:rPr>
                <w:rFonts w:ascii="Times New Roman" w:eastAsia="Malgun Gothic" w:hAnsi="Times New Roman"/>
                <w:szCs w:val="20"/>
                <w:lang w:eastAsia="zh-CN"/>
              </w:rPr>
              <w:t xml:space="preserve">is </w:t>
            </w:r>
            <w:r w:rsidRPr="0014410A">
              <w:rPr>
                <w:rFonts w:ascii="Times New Roman" w:eastAsia="Malgun Gothic" w:hAnsi="Times New Roman"/>
                <w:szCs w:val="20"/>
                <w:lang w:eastAsia="ko-KR"/>
              </w:rPr>
              <w:t>defined in</w:t>
            </w:r>
            <w:r w:rsidRPr="0014410A">
              <w:rPr>
                <w:rFonts w:ascii="Times New Roman" w:eastAsia="Malgun Gothic" w:hAnsi="Times New Roman"/>
                <w:szCs w:val="20"/>
                <w:lang w:eastAsia="zh-CN"/>
              </w:rPr>
              <w:t xml:space="preserve"> clause 7.1 of</w:t>
            </w:r>
            <w:r w:rsidRPr="0014410A">
              <w:rPr>
                <w:rFonts w:ascii="Times New Roman" w:eastAsia="Malgun Gothic" w:hAnsi="Times New Roman"/>
                <w:szCs w:val="20"/>
                <w:lang w:eastAsia="ko-KR"/>
              </w:rPr>
              <w:t xml:space="preserve"> [17, TS 38.304]. I</w:t>
            </w:r>
            <w:r w:rsidRPr="0014410A">
              <w:rPr>
                <w:rFonts w:ascii="Times New Roman" w:eastAsia="Malgun Gothic" w:hAnsi="Times New Roman"/>
                <w:szCs w:val="20"/>
                <w:lang w:val="en-GB" w:eastAsia="ko-KR"/>
              </w:rPr>
              <w:t xml:space="preserve">f a </w:t>
            </w:r>
            <w:r w:rsidRPr="0014410A">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subgroups per paging occasion</w:t>
            </w:r>
            <w:r w:rsidRPr="0014410A">
              <w:rPr>
                <w:rFonts w:ascii="Times New Roman" w:eastAsia="Malgun Gothic" w:hAnsi="Times New Roman"/>
                <w:szCs w:val="20"/>
                <w:lang w:val="en-GB" w:eastAsia="ko-KR"/>
              </w:rPr>
              <w:t xml:space="preserve">, provided by </w:t>
            </w:r>
            <w:proofErr w:type="spellStart"/>
            <w:r w:rsidRPr="0014410A">
              <w:rPr>
                <w:rFonts w:ascii="Times New Roman" w:eastAsia="Malgun Gothic" w:hAnsi="Times New Roman"/>
                <w:i/>
                <w:szCs w:val="20"/>
                <w:lang w:val="en-GB" w:eastAsia="ko-KR"/>
              </w:rPr>
              <w:t>lp-SubgroupsNumPerPO</w:t>
            </w:r>
            <w:proofErr w:type="spellEnd"/>
            <w:r w:rsidRPr="0014410A">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sidRPr="0014410A">
              <w:rPr>
                <w:rFonts w:ascii="Times New Roman" w:eastAsia="Malgun Gothic" w:hAnsi="Times New Roman"/>
                <w:szCs w:val="20"/>
                <w:lang w:val="en-GB" w:eastAsia="zh-CN"/>
              </w:rPr>
              <w:t xml:space="preserve">, and </w:t>
            </w:r>
            <w:r w:rsidRPr="0014410A">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Malgun Gothic" w:hAnsi="Cambria Math"/>
                  <w:szCs w:val="20"/>
                  <w:lang w:eastAsia="ko-KR"/>
                </w:rPr>
                <m:t>.</m:t>
              </m:r>
            </m:oMath>
          </w:p>
          <w:p w14:paraId="2F335235" w14:textId="77777777" w:rsidR="000E68E4" w:rsidRPr="0014410A" w:rsidRDefault="00F36F71">
            <w:pPr>
              <w:spacing w:after="180"/>
              <w:rPr>
                <w:rFonts w:ascii="Times New Roman" w:eastAsia="Malgun Gothic" w:hAnsi="Times New Roman"/>
                <w:szCs w:val="20"/>
                <w:lang w:eastAsia="ko-KR"/>
              </w:rPr>
            </w:pPr>
            <w:r w:rsidRPr="0014410A">
              <w:rPr>
                <w:rFonts w:ascii="Times New Roman" w:eastAsia="Malgun Gothic" w:hAnsi="Times New Roman"/>
                <w:szCs w:val="20"/>
                <w:lang w:val="en-GB" w:eastAsia="ko-KR"/>
              </w:rPr>
              <w:t>If, in a WUS monitoring occasion, a UE determines a codepoint associated with the UE [17, TS 38.304]</w:t>
            </w:r>
            <w:r w:rsidRPr="0014410A">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2F335236" w14:textId="77777777" w:rsidR="000E68E4" w:rsidRPr="0014410A" w:rsidRDefault="00F36F71">
            <w:pPr>
              <w:rPr>
                <w:rFonts w:ascii="Times New Roman" w:eastAsiaTheme="minorEastAsia" w:hAnsi="Times New Roman"/>
              </w:rPr>
            </w:pPr>
            <w:r w:rsidRPr="0014410A">
              <w:rPr>
                <w:rFonts w:ascii="Times New Roman" w:eastAsia="Malgun Gothic" w:hAnsi="Times New Roman"/>
                <w:color w:val="FF0000"/>
                <w:szCs w:val="20"/>
                <w:lang w:eastAsia="zh-CN"/>
              </w:rPr>
              <w:t>================================== End of TP #3 ============================</w:t>
            </w:r>
          </w:p>
        </w:tc>
      </w:tr>
    </w:tbl>
    <w:p w14:paraId="2F335238" w14:textId="77777777" w:rsidR="000E68E4" w:rsidRPr="0014410A" w:rsidRDefault="000E68E4">
      <w:pPr>
        <w:rPr>
          <w:rFonts w:ascii="Times New Roman" w:eastAsiaTheme="minorEastAsia" w:hAnsi="Times New Roman"/>
        </w:rPr>
      </w:pPr>
    </w:p>
    <w:p w14:paraId="2F335239" w14:textId="77777777" w:rsidR="000E68E4" w:rsidRPr="0014410A" w:rsidRDefault="000E68E4">
      <w:pPr>
        <w:rPr>
          <w:rFonts w:ascii="Times New Roman" w:eastAsiaTheme="minorEastAsia" w:hAnsi="Times New Roman"/>
        </w:rPr>
      </w:pPr>
    </w:p>
    <w:p w14:paraId="2F33523A" w14:textId="77777777" w:rsidR="000E68E4" w:rsidRPr="0014410A" w:rsidRDefault="00F36F71">
      <w:pPr>
        <w:rPr>
          <w:rFonts w:ascii="Times New Roman" w:eastAsiaTheme="minorEastAsia" w:hAnsi="Times New Roman"/>
          <w:lang w:eastAsia="zh-CN"/>
        </w:rPr>
      </w:pPr>
      <w:r w:rsidRPr="0014410A">
        <w:rPr>
          <w:rFonts w:ascii="Times New Roman" w:hAnsi="Times New Roman"/>
        </w:rPr>
        <w:t>TP#</w:t>
      </w:r>
      <w:r w:rsidRPr="0014410A">
        <w:rPr>
          <w:rFonts w:ascii="Times New Roman" w:eastAsiaTheme="minorEastAsia" w:hAnsi="Times New Roman"/>
          <w:lang w:eastAsia="zh-CN"/>
        </w:rPr>
        <w:t>4</w:t>
      </w:r>
    </w:p>
    <w:tbl>
      <w:tblPr>
        <w:tblStyle w:val="afffc"/>
        <w:tblW w:w="0" w:type="auto"/>
        <w:tblLook w:val="04A0" w:firstRow="1" w:lastRow="0" w:firstColumn="1" w:lastColumn="0" w:noHBand="0" w:noVBand="1"/>
      </w:tblPr>
      <w:tblGrid>
        <w:gridCol w:w="8630"/>
      </w:tblGrid>
      <w:tr w:rsidR="000E68E4" w:rsidRPr="0014410A" w14:paraId="2F335251" w14:textId="77777777">
        <w:tc>
          <w:tcPr>
            <w:tcW w:w="8630" w:type="dxa"/>
          </w:tcPr>
          <w:p w14:paraId="2F33523B" w14:textId="77777777" w:rsidR="000E68E4" w:rsidRPr="0014410A"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and structures are not aligned with TS 38.331. </w:t>
            </w:r>
          </w:p>
          <w:p w14:paraId="2F33523C" w14:textId="77777777" w:rsidR="000E68E4" w:rsidRPr="0014410A"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and structures with TS 38.331.</w:t>
            </w:r>
          </w:p>
          <w:p w14:paraId="2F33523D" w14:textId="77777777" w:rsidR="000E68E4" w:rsidRPr="0014410A"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and structures are not aligned with TS 38.331. </w:t>
            </w:r>
          </w:p>
          <w:p w14:paraId="2F33523E" w14:textId="77777777" w:rsidR="000E68E4" w:rsidRPr="0014410A" w:rsidRDefault="00F36F71">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r w:rsidRPr="0014410A">
              <w:rPr>
                <w:rFonts w:ascii="Times New Roman" w:eastAsia="Malgun Gothic" w:hAnsi="Times New Roman"/>
                <w:color w:val="FF0000"/>
                <w:szCs w:val="20"/>
                <w:lang w:eastAsia="zh-CN"/>
              </w:rPr>
              <w:t>===============================</w:t>
            </w:r>
            <w:r w:rsidRPr="0014410A">
              <w:rPr>
                <w:rFonts w:ascii="Times New Roman" w:eastAsiaTheme="minorEastAsia" w:hAnsi="Times New Roman"/>
                <w:color w:val="FF0000"/>
                <w:szCs w:val="20"/>
                <w:lang w:eastAsia="zh-CN"/>
              </w:rPr>
              <w:t xml:space="preserve"> </w:t>
            </w:r>
            <w:r w:rsidRPr="0014410A">
              <w:rPr>
                <w:rFonts w:ascii="Times New Roman" w:eastAsia="Malgun Gothic" w:hAnsi="Times New Roman"/>
                <w:color w:val="FF0000"/>
                <w:szCs w:val="20"/>
                <w:lang w:eastAsia="zh-CN"/>
              </w:rPr>
              <w:t>Start of TP #4 ===============================</w:t>
            </w:r>
          </w:p>
          <w:p w14:paraId="2F33523F" w14:textId="77777777" w:rsidR="000E68E4" w:rsidRPr="0014410A" w:rsidRDefault="00F36F71">
            <w:pPr>
              <w:adjustRightInd w:val="0"/>
              <w:snapToGrid w:val="0"/>
              <w:spacing w:afterLines="50" w:after="120"/>
              <w:jc w:val="both"/>
              <w:rPr>
                <w:rFonts w:ascii="Times New Roman" w:hAnsi="Times New Roman"/>
                <w:b/>
                <w:bCs/>
                <w:sz w:val="22"/>
                <w:szCs w:val="22"/>
                <w:lang w:eastAsia="zh-CN"/>
              </w:rPr>
            </w:pPr>
            <w:r w:rsidRPr="0014410A">
              <w:rPr>
                <w:rFonts w:ascii="Times New Roman" w:hAnsi="Times New Roman"/>
                <w:b/>
                <w:bCs/>
                <w:sz w:val="22"/>
                <w:szCs w:val="22"/>
                <w:lang w:eastAsia="zh-CN"/>
              </w:rPr>
              <w:t>10.4D</w:t>
            </w:r>
            <w:r w:rsidRPr="0014410A">
              <w:rPr>
                <w:rFonts w:ascii="Times New Roman" w:hAnsi="Times New Roman"/>
                <w:b/>
                <w:bCs/>
                <w:sz w:val="22"/>
                <w:szCs w:val="22"/>
                <w:lang w:eastAsia="zh-CN"/>
              </w:rPr>
              <w:tab/>
              <w:t>PDCCH monitoring activation by WUS in RRC_CONNECTED</w:t>
            </w:r>
          </w:p>
          <w:p w14:paraId="2F335240"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A UE configured with DRX mode operation and operating in the RRC_CONNECTED state can be provided for WUS reception on the primary cell of a cell group</w:t>
            </w:r>
          </w:p>
          <w:p w14:paraId="2F335241" w14:textId="77777777" w:rsidR="000E68E4" w:rsidRPr="0014410A" w:rsidRDefault="00F36F71">
            <w:pPr>
              <w:adjustRightInd w:val="0"/>
              <w:snapToGrid w:val="0"/>
              <w:spacing w:afterLines="50" w:after="120"/>
              <w:ind w:left="568" w:hanging="284"/>
              <w:rPr>
                <w:rFonts w:ascii="Times New Roman" w:eastAsia="Malgun Gothic" w:hAnsi="Times New Roman"/>
                <w:szCs w:val="20"/>
                <w:lang w:eastAsia="zh-CN"/>
              </w:rPr>
            </w:pPr>
            <w:r w:rsidRPr="0014410A">
              <w:rPr>
                <w:rFonts w:ascii="Times New Roman" w:eastAsia="Malgun Gothic" w:hAnsi="Times New Roman"/>
                <w:szCs w:val="20"/>
                <w:lang w:eastAsia="zh-CN"/>
              </w:rPr>
              <w:t>-</w:t>
            </w:r>
            <w:r w:rsidRPr="0014410A">
              <w:rPr>
                <w:rFonts w:ascii="Times New Roman" w:eastAsia="Malgun Gothic" w:hAnsi="Times New Roman"/>
                <w:szCs w:val="20"/>
                <w:lang w:eastAsia="zh-CN"/>
              </w:rPr>
              <w:tab/>
              <w:t xml:space="preserve">a number of OOK symbols per OFDM symbol, a first RB by </w:t>
            </w:r>
            <w:proofErr w:type="spellStart"/>
            <w:r w:rsidRPr="0014410A">
              <w:rPr>
                <w:rFonts w:ascii="Times New Roman" w:eastAsia="Malgun Gothic" w:hAnsi="Times New Roman"/>
                <w:i/>
                <w:iCs/>
                <w:szCs w:val="20"/>
                <w:lang w:eastAsia="zh-CN"/>
              </w:rPr>
              <w:t>lpwus-StartRB</w:t>
            </w:r>
            <w:proofErr w:type="spellEnd"/>
            <w:r w:rsidRPr="0014410A">
              <w:rPr>
                <w:rFonts w:ascii="Times New Roman" w:eastAsia="Malgun Gothic" w:hAnsi="Times New Roman"/>
                <w:szCs w:val="20"/>
                <w:lang w:eastAsia="zh-CN"/>
              </w:rPr>
              <w:t>, and overlaid OFDM sequences per OOK symbol for WUS reception [4, TS 38.211], and</w:t>
            </w:r>
          </w:p>
          <w:p w14:paraId="2F335242" w14:textId="77777777" w:rsidR="000E68E4" w:rsidRPr="0014410A" w:rsidRDefault="00F36F71">
            <w:pPr>
              <w:adjustRightInd w:val="0"/>
              <w:snapToGrid w:val="0"/>
              <w:spacing w:afterLines="50" w:after="120"/>
              <w:ind w:left="568" w:hanging="284"/>
              <w:rPr>
                <w:rFonts w:ascii="Times New Roman" w:eastAsia="Malgun Gothic" w:hAnsi="Times New Roman"/>
                <w:szCs w:val="20"/>
                <w:lang w:eastAsia="zh-CN"/>
              </w:rPr>
            </w:pPr>
            <w:r w:rsidRPr="0014410A">
              <w:rPr>
                <w:rFonts w:ascii="Times New Roman" w:eastAsia="Malgun Gothic" w:hAnsi="Times New Roman"/>
                <w:szCs w:val="20"/>
                <w:lang w:eastAsia="zh-CN"/>
              </w:rPr>
              <w:t>-</w:t>
            </w:r>
            <w:r w:rsidRPr="0014410A">
              <w:rPr>
                <w:rFonts w:ascii="Times New Roman" w:eastAsia="Malgun Gothic" w:hAnsi="Times New Roman"/>
                <w:szCs w:val="20"/>
                <w:lang w:eastAsia="zh-CN"/>
              </w:rPr>
              <w:tab/>
              <w:t xml:space="preserve">a number of codepoints provided for the UE by the WUS [6, TS 38.212], by </w:t>
            </w:r>
            <w:proofErr w:type="spellStart"/>
            <w:r w:rsidRPr="0014410A">
              <w:rPr>
                <w:rFonts w:ascii="Times New Roman" w:eastAsia="Malgun Gothic" w:hAnsi="Times New Roman"/>
                <w:i/>
                <w:szCs w:val="20"/>
                <w:lang w:eastAsia="zh-CN"/>
              </w:rPr>
              <w:t>lpwus</w:t>
            </w:r>
            <w:proofErr w:type="spellEnd"/>
            <w:r w:rsidRPr="0014410A">
              <w:rPr>
                <w:rFonts w:ascii="Times New Roman" w:eastAsia="Malgun Gothic" w:hAnsi="Times New Roman"/>
                <w:i/>
                <w:szCs w:val="20"/>
                <w:lang w:eastAsia="zh-CN"/>
              </w:rPr>
              <w:t>-Codepoint</w:t>
            </w:r>
            <w:r w:rsidRPr="0014410A">
              <w:rPr>
                <w:rFonts w:ascii="Times New Roman" w:eastAsia="Malgun Gothic" w:hAnsi="Times New Roman"/>
                <w:szCs w:val="20"/>
                <w:lang w:eastAsia="zh-CN"/>
              </w:rPr>
              <w:t xml:space="preserve"> </w:t>
            </w:r>
          </w:p>
          <w:p w14:paraId="2F335243"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A UE assumes that a WUS is quasi co-located with an SS/PBCH block or a CSI-RS with respect to quasi co-location '</w:t>
            </w:r>
            <w:proofErr w:type="spellStart"/>
            <w:r w:rsidRPr="0014410A">
              <w:rPr>
                <w:rFonts w:ascii="Times New Roman" w:eastAsia="Malgun Gothic" w:hAnsi="Times New Roman"/>
                <w:szCs w:val="20"/>
                <w:lang w:eastAsia="zh-CN"/>
              </w:rPr>
              <w:t>typeC</w:t>
            </w:r>
            <w:proofErr w:type="spellEnd"/>
            <w:r w:rsidRPr="0014410A">
              <w:rPr>
                <w:rFonts w:ascii="Times New Roman" w:eastAsia="Malgun Gothic" w:hAnsi="Times New Roman"/>
                <w:szCs w:val="20"/>
                <w:lang w:eastAsia="zh-CN"/>
              </w:rPr>
              <w:t>' or '</w:t>
            </w:r>
            <w:proofErr w:type="spellStart"/>
            <w:r w:rsidRPr="0014410A">
              <w:rPr>
                <w:rFonts w:ascii="Times New Roman" w:eastAsia="Malgun Gothic" w:hAnsi="Times New Roman"/>
                <w:szCs w:val="20"/>
                <w:lang w:eastAsia="zh-CN"/>
              </w:rPr>
              <w:t>typeD</w:t>
            </w:r>
            <w:proofErr w:type="spellEnd"/>
            <w:r w:rsidRPr="0014410A">
              <w:rPr>
                <w:rFonts w:ascii="Times New Roman" w:eastAsia="Malgun Gothic" w:hAnsi="Times New Roman"/>
                <w:szCs w:val="20"/>
                <w:lang w:eastAsia="zh-CN"/>
              </w:rPr>
              <w:t xml:space="preserve">' properties, when applicable. </w:t>
            </w:r>
          </w:p>
          <w:p w14:paraId="2F335244"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If a UE is provided </w:t>
            </w:r>
            <w:r w:rsidRPr="0014410A">
              <w:rPr>
                <w:rFonts w:ascii="Times New Roman" w:eastAsia="Malgun Gothic" w:hAnsi="Times New Roman"/>
                <w:i/>
                <w:iCs/>
                <w:szCs w:val="20"/>
                <w:lang w:eastAsia="zh-CN"/>
              </w:rPr>
              <w:t>dl-</w:t>
            </w:r>
            <w:proofErr w:type="spellStart"/>
            <w:r w:rsidRPr="0014410A">
              <w:rPr>
                <w:rFonts w:ascii="Times New Roman" w:eastAsia="Malgun Gothic" w:hAnsi="Times New Roman"/>
                <w:i/>
                <w:iCs/>
                <w:szCs w:val="20"/>
                <w:lang w:eastAsia="zh-CN"/>
              </w:rPr>
              <w:t>OrJointTCI</w:t>
            </w:r>
            <w:proofErr w:type="spellEnd"/>
            <w:r w:rsidRPr="0014410A">
              <w:rPr>
                <w:rFonts w:ascii="Times New Roman" w:eastAsia="Malgun Gothic" w:hAnsi="Times New Roman"/>
                <w:i/>
                <w:iCs/>
                <w:szCs w:val="20"/>
                <w:lang w:eastAsia="zh-CN"/>
              </w:rPr>
              <w:t>-</w:t>
            </w:r>
            <w:proofErr w:type="spellStart"/>
            <w:r w:rsidRPr="0014410A">
              <w:rPr>
                <w:rFonts w:ascii="Times New Roman" w:eastAsia="Malgun Gothic" w:hAnsi="Times New Roman"/>
                <w:i/>
                <w:iCs/>
                <w:szCs w:val="20"/>
                <w:lang w:eastAsia="zh-CN"/>
              </w:rPr>
              <w:t>StateList</w:t>
            </w:r>
            <w:proofErr w:type="spellEnd"/>
            <w:r w:rsidRPr="0014410A">
              <w:rPr>
                <w:rFonts w:ascii="Times New Roman" w:eastAsia="Malgun Gothic" w:hAnsi="Times New Roman"/>
                <w:szCs w:val="20"/>
                <w:lang w:eastAsia="zh-CN"/>
              </w:rPr>
              <w:t xml:space="preserve">, the UE receives WUS based on the quasi co-location information of the TCI states provided by </w:t>
            </w:r>
            <w:r w:rsidRPr="0014410A">
              <w:rPr>
                <w:rFonts w:ascii="Times New Roman" w:eastAsia="Malgun Gothic" w:hAnsi="Times New Roman"/>
                <w:i/>
                <w:iCs/>
                <w:szCs w:val="20"/>
                <w:lang w:eastAsia="zh-CN"/>
              </w:rPr>
              <w:t>dl-</w:t>
            </w:r>
            <w:proofErr w:type="spellStart"/>
            <w:r w:rsidRPr="0014410A">
              <w:rPr>
                <w:rFonts w:ascii="Times New Roman" w:eastAsia="Malgun Gothic" w:hAnsi="Times New Roman"/>
                <w:i/>
                <w:iCs/>
                <w:szCs w:val="20"/>
                <w:lang w:eastAsia="zh-CN"/>
              </w:rPr>
              <w:t>OrJointTCI</w:t>
            </w:r>
            <w:proofErr w:type="spellEnd"/>
            <w:r w:rsidRPr="0014410A">
              <w:rPr>
                <w:rFonts w:ascii="Times New Roman" w:eastAsia="Malgun Gothic" w:hAnsi="Times New Roman"/>
                <w:i/>
                <w:iCs/>
                <w:szCs w:val="20"/>
                <w:lang w:eastAsia="zh-CN"/>
              </w:rPr>
              <w:t>-</w:t>
            </w:r>
            <w:proofErr w:type="spellStart"/>
            <w:r w:rsidRPr="0014410A">
              <w:rPr>
                <w:rFonts w:ascii="Times New Roman" w:eastAsia="Malgun Gothic" w:hAnsi="Times New Roman"/>
                <w:i/>
                <w:iCs/>
                <w:szCs w:val="20"/>
                <w:lang w:eastAsia="zh-CN"/>
              </w:rPr>
              <w:t>StateList</w:t>
            </w:r>
            <w:proofErr w:type="spellEnd"/>
            <w:r w:rsidRPr="0014410A">
              <w:rPr>
                <w:rFonts w:ascii="Times New Roman" w:eastAsia="Malgun Gothic" w:hAnsi="Times New Roman"/>
                <w:szCs w:val="20"/>
                <w:lang w:eastAsia="zh-CN"/>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14410A">
              <w:rPr>
                <w:rFonts w:ascii="Times New Roman" w:eastAsia="Malgun Gothic" w:hAnsi="Times New Roman"/>
                <w:i/>
                <w:szCs w:val="20"/>
                <w:lang w:eastAsia="zh-CN"/>
              </w:rPr>
              <w:t>controlResourceSetId</w:t>
            </w:r>
            <w:proofErr w:type="spellEnd"/>
            <w:r w:rsidRPr="0014410A">
              <w:rPr>
                <w:rFonts w:ascii="Times New Roman" w:eastAsia="Malgun Gothic" w:hAnsi="Times New Roman"/>
                <w:i/>
                <w:szCs w:val="20"/>
                <w:lang w:eastAsia="zh-CN"/>
              </w:rPr>
              <w:t xml:space="preserve"> </w:t>
            </w:r>
            <w:r w:rsidRPr="0014410A">
              <w:rPr>
                <w:rFonts w:ascii="Times New Roman" w:eastAsia="Malgun Gothic" w:hAnsi="Times New Roman"/>
                <w:szCs w:val="20"/>
                <w:lang w:eastAsia="zh-CN"/>
              </w:rPr>
              <w:t xml:space="preserve">value that is same as the one indicated by </w:t>
            </w:r>
            <w:proofErr w:type="spellStart"/>
            <w:r w:rsidRPr="0014410A">
              <w:rPr>
                <w:rFonts w:ascii="Times New Roman" w:eastAsia="Malgun Gothic" w:hAnsi="Times New Roman"/>
                <w:i/>
                <w:szCs w:val="20"/>
                <w:lang w:eastAsia="zh-CN"/>
              </w:rPr>
              <w:t>lpwus</w:t>
            </w:r>
            <w:proofErr w:type="spellEnd"/>
            <w:r w:rsidRPr="0014410A">
              <w:rPr>
                <w:rFonts w:ascii="Times New Roman" w:eastAsia="Malgun Gothic" w:hAnsi="Times New Roman"/>
                <w:i/>
                <w:szCs w:val="20"/>
                <w:lang w:eastAsia="zh-CN"/>
              </w:rPr>
              <w:t>-TCI-States</w:t>
            </w:r>
            <w:r w:rsidRPr="0014410A">
              <w:rPr>
                <w:rFonts w:ascii="Times New Roman" w:eastAsia="Malgun Gothic" w:hAnsi="Times New Roman"/>
                <w:szCs w:val="20"/>
                <w:lang w:eastAsia="zh-CN"/>
              </w:rPr>
              <w:t>.</w:t>
            </w:r>
          </w:p>
          <w:p w14:paraId="2F335245"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lastRenderedPageBreak/>
              <w:t>A UE assumes that an SCS configuration for WUS receptions is same as an SCS configuration for the active DL BWP.</w:t>
            </w:r>
          </w:p>
          <w:p w14:paraId="2F335246"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A UE does not monitor a WUS during Active Time [11, TS 38.321].</w:t>
            </w:r>
          </w:p>
          <w:p w14:paraId="2F335247" w14:textId="77777777" w:rsidR="000E68E4" w:rsidRPr="0014410A" w:rsidRDefault="00F36F71">
            <w:pPr>
              <w:adjustRightInd w:val="0"/>
              <w:snapToGrid w:val="0"/>
              <w:spacing w:afterLines="50" w:after="120"/>
              <w:rPr>
                <w:rFonts w:ascii="Times New Roman" w:eastAsia="Malgun Gothic" w:hAnsi="Times New Roman"/>
                <w:b/>
                <w:bCs/>
                <w:szCs w:val="20"/>
                <w:lang w:eastAsia="zh-CN"/>
              </w:rPr>
            </w:pPr>
            <w:r w:rsidRPr="0014410A">
              <w:rPr>
                <w:rFonts w:ascii="Times New Roman" w:eastAsia="Malgun Gothic" w:hAnsi="Times New Roman"/>
                <w:szCs w:val="20"/>
                <w:lang w:eastAsia="zh-CN"/>
              </w:rPr>
              <w:t>A UE does not monitor WUS during DTX inactive period for the primary cell.</w:t>
            </w:r>
          </w:p>
          <w:p w14:paraId="2F335248"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When </w:t>
            </w:r>
            <w:proofErr w:type="spellStart"/>
            <w:r w:rsidRPr="0014410A">
              <w:rPr>
                <w:rFonts w:ascii="Times New Roman" w:eastAsia="Malgun Gothic" w:hAnsi="Times New Roman"/>
                <w:i/>
                <w:iCs/>
                <w:szCs w:val="20"/>
                <w:lang w:eastAsia="zh-CN"/>
              </w:rPr>
              <w:t>lpwus</w:t>
            </w:r>
            <w:proofErr w:type="spellEnd"/>
            <w:r w:rsidRPr="0014410A">
              <w:rPr>
                <w:rFonts w:ascii="Times New Roman" w:eastAsia="Malgun Gothic" w:hAnsi="Times New Roman"/>
                <w:i/>
                <w:iCs/>
                <w:szCs w:val="20"/>
                <w:lang w:eastAsia="zh-CN"/>
              </w:rPr>
              <w:t>-PDCCH-</w:t>
            </w:r>
            <w:proofErr w:type="spellStart"/>
            <w:r w:rsidRPr="0014410A">
              <w:rPr>
                <w:rFonts w:ascii="Times New Roman" w:eastAsia="Malgun Gothic" w:hAnsi="Times New Roman"/>
                <w:i/>
                <w:iCs/>
                <w:szCs w:val="20"/>
                <w:lang w:eastAsia="zh-CN"/>
              </w:rPr>
              <w:t>MonitoringTimer</w:t>
            </w:r>
            <w:proofErr w:type="spellEnd"/>
            <w:r w:rsidRPr="0014410A">
              <w:rPr>
                <w:rFonts w:ascii="Times New Roman" w:eastAsia="Malgun Gothic" w:hAnsi="Times New Roman"/>
                <w:szCs w:val="20"/>
                <w:lang w:eastAsia="zh-CN"/>
              </w:rPr>
              <w:t xml:space="preserve"> is not provided, a UE can be provided by </w:t>
            </w:r>
            <w:r w:rsidRPr="0014410A">
              <w:rPr>
                <w:rFonts w:ascii="Times New Roman" w:eastAsia="Malgun Gothic" w:hAnsi="Times New Roman"/>
                <w:i/>
                <w:szCs w:val="20"/>
                <w:lang w:eastAsia="zh-CN"/>
              </w:rPr>
              <w:t>lpwus-MO-1-1</w:t>
            </w:r>
            <w:r w:rsidRPr="0014410A">
              <w:rPr>
                <w:rFonts w:ascii="Times New Roman" w:eastAsia="Malgun Gothic" w:hAnsi="Times New Roman"/>
                <w:szCs w:val="20"/>
                <w:lang w:eastAsia="zh-CN"/>
              </w:rPr>
              <w:t xml:space="preserve"> a periodicity and a time offset,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Pr="0014410A">
              <w:rPr>
                <w:rFonts w:ascii="Times New Roman" w:eastAsia="Malgun Gothic" w:hAnsi="Times New Roman"/>
                <w:i/>
                <w:szCs w:val="20"/>
                <w:lang w:eastAsia="zh-CN"/>
              </w:rPr>
              <w:t>drx-onDurationTimer</w:t>
            </w:r>
            <w:proofErr w:type="spellEnd"/>
            <w:r w:rsidRPr="0014410A">
              <w:rPr>
                <w:rFonts w:ascii="Times New Roman" w:eastAsia="Malgun Gothic" w:hAnsi="Times New Roman"/>
                <w:szCs w:val="20"/>
                <w:lang w:eastAsia="zh-CN"/>
              </w:rPr>
              <w:t xml:space="preserve"> would start by a time provided by </w:t>
            </w:r>
            <w:r w:rsidRPr="0014410A">
              <w:rPr>
                <w:rFonts w:ascii="Times New Roman" w:eastAsia="Malgun Gothic" w:hAnsi="Times New Roman"/>
                <w:i/>
                <w:szCs w:val="20"/>
                <w:lang w:eastAsia="zh-CN"/>
              </w:rPr>
              <w:t>lpwus-TimeOffset1-1</w:t>
            </w:r>
            <w:r w:rsidRPr="0014410A">
              <w:rPr>
                <w:rFonts w:ascii="Times New Roman" w:eastAsia="Malgun Gothic" w:hAnsi="Times New Roman"/>
                <w:szCs w:val="20"/>
                <w:lang w:eastAsia="zh-CN"/>
              </w:rPr>
              <w:t xml:space="preserve">, and monitors WUS for a number of monitoring occasions provided by </w:t>
            </w:r>
            <w:r w:rsidRPr="0014410A">
              <w:rPr>
                <w:rFonts w:ascii="Times New Roman" w:eastAsia="Malgun Gothic" w:hAnsi="Times New Roman"/>
                <w:i/>
                <w:szCs w:val="20"/>
                <w:lang w:eastAsia="zh-CN"/>
              </w:rPr>
              <w:t>lpwus-NumOfMO-1-1</w:t>
            </w:r>
            <w:r w:rsidRPr="0014410A">
              <w:rPr>
                <w:rFonts w:ascii="Times New Roman" w:eastAsia="Malgun Gothic" w:hAnsi="Times New Roman"/>
                <w:szCs w:val="20"/>
                <w:lang w:eastAsia="zh-CN"/>
              </w:rPr>
              <w:t xml:space="preserve">. The UE reports a number of milliseconds [18, TS 38.306] where the UE is not required to monitor WUS prior to the slot where the </w:t>
            </w:r>
            <w:proofErr w:type="spellStart"/>
            <w:r w:rsidRPr="0014410A">
              <w:rPr>
                <w:rFonts w:ascii="Times New Roman" w:eastAsia="Malgun Gothic" w:hAnsi="Times New Roman"/>
                <w:i/>
                <w:szCs w:val="20"/>
                <w:lang w:eastAsia="zh-CN"/>
              </w:rPr>
              <w:t>drx-onDurationTimer</w:t>
            </w:r>
            <w:proofErr w:type="spellEnd"/>
            <w:r w:rsidRPr="0014410A">
              <w:rPr>
                <w:rFonts w:ascii="Times New Roman" w:eastAsia="Malgun Gothic" w:hAnsi="Times New Roman"/>
                <w:szCs w:val="20"/>
                <w:lang w:eastAsia="zh-CN"/>
              </w:rPr>
              <w:t xml:space="preserve"> would start. The UE is not required to monitor WUS within the reported number of slots prior to the slot where the </w:t>
            </w:r>
            <w:proofErr w:type="spellStart"/>
            <w:r w:rsidRPr="0014410A">
              <w:rPr>
                <w:rFonts w:ascii="Times New Roman" w:eastAsia="Malgun Gothic" w:hAnsi="Times New Roman"/>
                <w:i/>
                <w:szCs w:val="20"/>
                <w:lang w:eastAsia="zh-CN"/>
              </w:rPr>
              <w:t>drx-onDurationTimer</w:t>
            </w:r>
            <w:proofErr w:type="spellEnd"/>
            <w:r w:rsidRPr="0014410A">
              <w:rPr>
                <w:rFonts w:ascii="Times New Roman" w:eastAsia="Malgun Gothic" w:hAnsi="Times New Roman"/>
                <w:szCs w:val="20"/>
                <w:lang w:eastAsia="zh-CN"/>
              </w:rPr>
              <w:t xml:space="preserve"> would start. If the UE determines to monitor PDCCH based on a detected WUS, the UE starts the </w:t>
            </w:r>
            <w:proofErr w:type="spellStart"/>
            <w:r w:rsidRPr="0014410A">
              <w:rPr>
                <w:rFonts w:ascii="Times New Roman" w:eastAsia="Malgun Gothic" w:hAnsi="Times New Roman"/>
                <w:i/>
                <w:szCs w:val="20"/>
                <w:lang w:eastAsia="zh-CN"/>
              </w:rPr>
              <w:t>drx-onDurationTimer</w:t>
            </w:r>
            <w:proofErr w:type="spellEnd"/>
            <w:r w:rsidRPr="0014410A">
              <w:rPr>
                <w:rFonts w:ascii="Times New Roman" w:eastAsia="Malgun Gothic" w:hAnsi="Times New Roman"/>
                <w:szCs w:val="20"/>
                <w:lang w:eastAsia="zh-CN"/>
              </w:rPr>
              <w:t xml:space="preserve"> [11, TS 38.321].</w:t>
            </w:r>
          </w:p>
          <w:p w14:paraId="2F335249"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When </w:t>
            </w:r>
            <w:proofErr w:type="spellStart"/>
            <w:r w:rsidRPr="0014410A">
              <w:rPr>
                <w:rFonts w:ascii="Times New Roman" w:eastAsia="Malgun Gothic" w:hAnsi="Times New Roman"/>
                <w:i/>
                <w:iCs/>
                <w:szCs w:val="20"/>
                <w:lang w:eastAsia="zh-CN"/>
              </w:rPr>
              <w:t>lpwus</w:t>
            </w:r>
            <w:proofErr w:type="spellEnd"/>
            <w:r w:rsidRPr="0014410A">
              <w:rPr>
                <w:rFonts w:ascii="Times New Roman" w:eastAsia="Malgun Gothic" w:hAnsi="Times New Roman"/>
                <w:i/>
                <w:iCs/>
                <w:szCs w:val="20"/>
                <w:lang w:eastAsia="zh-CN"/>
              </w:rPr>
              <w:t>-PDCCH-</w:t>
            </w:r>
            <w:proofErr w:type="spellStart"/>
            <w:r w:rsidRPr="0014410A">
              <w:rPr>
                <w:rFonts w:ascii="Times New Roman" w:eastAsia="Malgun Gothic" w:hAnsi="Times New Roman"/>
                <w:i/>
                <w:iCs/>
                <w:szCs w:val="20"/>
                <w:lang w:eastAsia="zh-CN"/>
              </w:rPr>
              <w:t>MonitoringTimer</w:t>
            </w:r>
            <w:proofErr w:type="spellEnd"/>
            <w:r w:rsidRPr="0014410A">
              <w:rPr>
                <w:rFonts w:ascii="Times New Roman" w:eastAsia="Malgun Gothic" w:hAnsi="Times New Roman"/>
                <w:szCs w:val="20"/>
                <w:lang w:eastAsia="zh-CN"/>
              </w:rPr>
              <w:t xml:space="preserve"> is provided, a UE can be provided by </w:t>
            </w:r>
            <w:r w:rsidRPr="0014410A">
              <w:rPr>
                <w:rFonts w:ascii="Times New Roman" w:eastAsia="Malgun Gothic" w:hAnsi="Times New Roman"/>
                <w:i/>
                <w:szCs w:val="20"/>
                <w:lang w:eastAsia="zh-CN"/>
              </w:rPr>
              <w:t>lpwus-MO-1-2</w:t>
            </w:r>
            <w:r w:rsidRPr="0014410A">
              <w:rPr>
                <w:rFonts w:ascii="Times New Roman" w:eastAsia="Malgun Gothic" w:hAnsi="Times New Roman"/>
                <w:szCs w:val="20"/>
                <w:lang w:eastAsia="zh-CN"/>
              </w:rPr>
              <w:t xml:space="preserve"> a periodicity and a time offset, relative to the start of a system frame with SFN 0, for the UE to determine first WUS monitoring occasions from a number of WUS monitoring occasions per periodicity, provided by </w:t>
            </w:r>
            <w:r w:rsidRPr="0014410A">
              <w:rPr>
                <w:rFonts w:ascii="Times New Roman" w:eastAsia="Malgun Gothic" w:hAnsi="Times New Roman"/>
                <w:i/>
                <w:szCs w:val="20"/>
                <w:lang w:eastAsia="zh-CN"/>
              </w:rPr>
              <w:t>lpwus-NumOfMO-1-2</w:t>
            </w:r>
            <w:r w:rsidRPr="0014410A">
              <w:rPr>
                <w:rFonts w:ascii="Times New Roman" w:eastAsia="Malgun Gothic" w:hAnsi="Times New Roman"/>
                <w:szCs w:val="20"/>
                <w:lang w:eastAsia="zh-CN"/>
              </w:rPr>
              <w:t xml:space="preserve">. The UE reports a number of milliseconds [18, TS 38.306] and expects that a time gap, from a last WUS monitoring occasion from the number of WUS monitoring occasions per periodicity to the slot where the </w:t>
            </w:r>
            <w:proofErr w:type="spellStart"/>
            <w:r w:rsidRPr="0014410A">
              <w:rPr>
                <w:rFonts w:ascii="Times New Roman" w:eastAsia="Malgun Gothic" w:hAnsi="Times New Roman"/>
                <w:i/>
                <w:iCs/>
                <w:szCs w:val="20"/>
                <w:lang w:eastAsia="zh-CN"/>
              </w:rPr>
              <w:t>lp</w:t>
            </w:r>
            <w:r w:rsidRPr="0014410A">
              <w:rPr>
                <w:rFonts w:ascii="Times New Roman" w:eastAsia="Malgun Gothic" w:hAnsi="Times New Roman"/>
                <w:i/>
                <w:szCs w:val="20"/>
                <w:lang w:eastAsia="zh-CN"/>
              </w:rPr>
              <w:t>wus</w:t>
            </w:r>
            <w:proofErr w:type="spellEnd"/>
            <w:r w:rsidRPr="0014410A">
              <w:rPr>
                <w:rFonts w:ascii="Times New Roman" w:eastAsia="Malgun Gothic" w:hAnsi="Times New Roman"/>
                <w:i/>
                <w:szCs w:val="20"/>
                <w:lang w:eastAsia="zh-CN"/>
              </w:rPr>
              <w:t>-PDCCH-</w:t>
            </w:r>
            <w:proofErr w:type="spellStart"/>
            <w:r w:rsidRPr="0014410A">
              <w:rPr>
                <w:rFonts w:ascii="Times New Roman" w:eastAsia="Malgun Gothic" w:hAnsi="Times New Roman"/>
                <w:i/>
                <w:szCs w:val="20"/>
                <w:lang w:eastAsia="zh-CN"/>
              </w:rPr>
              <w:t>MonitoringTimer</w:t>
            </w:r>
            <w:proofErr w:type="spellEnd"/>
            <w:r w:rsidRPr="0014410A">
              <w:rPr>
                <w:rFonts w:ascii="Times New Roman" w:eastAsia="Malgun Gothic" w:hAnsi="Times New Roman"/>
                <w:i/>
                <w:szCs w:val="20"/>
                <w:lang w:eastAsia="zh-CN"/>
              </w:rPr>
              <w:t xml:space="preserve"> </w:t>
            </w:r>
            <w:r w:rsidRPr="0014410A">
              <w:rPr>
                <w:rFonts w:ascii="Times New Roman" w:eastAsia="Malgun Gothic" w:hAnsi="Times New Roman"/>
                <w:szCs w:val="20"/>
                <w:lang w:eastAsia="zh-CN"/>
              </w:rPr>
              <w:t xml:space="preserve">would start, is no smaller than the reported number of milliseconds If the UE determines to monitor PDCCH based on a detected WUS, the UE starts </w:t>
            </w:r>
            <w:proofErr w:type="spellStart"/>
            <w:r w:rsidRPr="0014410A">
              <w:rPr>
                <w:rFonts w:ascii="Times New Roman" w:eastAsia="Malgun Gothic" w:hAnsi="Times New Roman"/>
                <w:i/>
                <w:iCs/>
                <w:szCs w:val="20"/>
                <w:lang w:eastAsia="zh-CN"/>
              </w:rPr>
              <w:t>lp</w:t>
            </w:r>
            <w:r w:rsidRPr="0014410A">
              <w:rPr>
                <w:rFonts w:ascii="Times New Roman" w:eastAsia="Malgun Gothic" w:hAnsi="Times New Roman"/>
                <w:i/>
                <w:szCs w:val="20"/>
                <w:lang w:eastAsia="zh-CN"/>
              </w:rPr>
              <w:t>wus</w:t>
            </w:r>
            <w:proofErr w:type="spellEnd"/>
            <w:r w:rsidRPr="0014410A">
              <w:rPr>
                <w:rFonts w:ascii="Times New Roman" w:eastAsia="Malgun Gothic" w:hAnsi="Times New Roman"/>
                <w:i/>
                <w:szCs w:val="20"/>
                <w:lang w:eastAsia="zh-CN"/>
              </w:rPr>
              <w:t>-PDCCH-</w:t>
            </w:r>
            <w:proofErr w:type="spellStart"/>
            <w:r w:rsidRPr="0014410A">
              <w:rPr>
                <w:rFonts w:ascii="Times New Roman" w:eastAsia="Malgun Gothic" w:hAnsi="Times New Roman"/>
                <w:i/>
                <w:szCs w:val="20"/>
                <w:lang w:eastAsia="zh-CN"/>
              </w:rPr>
              <w:t>MonitoringTimer</w:t>
            </w:r>
            <w:proofErr w:type="spellEnd"/>
            <w:r w:rsidRPr="0014410A">
              <w:rPr>
                <w:rFonts w:ascii="Times New Roman" w:eastAsia="Malgun Gothic" w:hAnsi="Times New Roman"/>
                <w:szCs w:val="20"/>
                <w:lang w:eastAsia="zh-CN"/>
              </w:rPr>
              <w:t xml:space="preserve"> [11, TS 38.321] after a time, provided by </w:t>
            </w:r>
            <w:r w:rsidRPr="0014410A">
              <w:rPr>
                <w:rFonts w:ascii="Times New Roman" w:eastAsia="Malgun Gothic" w:hAnsi="Times New Roman"/>
                <w:i/>
                <w:szCs w:val="20"/>
                <w:lang w:eastAsia="zh-CN"/>
              </w:rPr>
              <w:t>lpwus-TimeOffset1-2</w:t>
            </w:r>
            <w:r w:rsidRPr="0014410A">
              <w:rPr>
                <w:rFonts w:ascii="Times New Roman" w:eastAsia="Malgun Gothic" w:hAnsi="Times New Roman"/>
                <w:szCs w:val="20"/>
                <w:lang w:eastAsia="zh-CN"/>
              </w:rPr>
              <w:t xml:space="preserve">, with respect to the start of the first WUS monitoring occasion from the number of WUS monitoring occasions per periodicity. </w:t>
            </w:r>
          </w:p>
          <w:p w14:paraId="2F33524A"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A UE can be provided, by </w:t>
            </w:r>
            <w:proofErr w:type="spellStart"/>
            <w:r w:rsidRPr="0014410A">
              <w:rPr>
                <w:rFonts w:ascii="Times New Roman" w:eastAsia="Malgun Gothic" w:hAnsi="Times New Roman"/>
                <w:i/>
                <w:szCs w:val="20"/>
                <w:lang w:eastAsia="zh-CN"/>
              </w:rPr>
              <w:t>lpwus-AvailableSlot</w:t>
            </w:r>
            <w:proofErr w:type="spellEnd"/>
            <w:r w:rsidRPr="0014410A">
              <w:rPr>
                <w:rFonts w:ascii="Times New Roman" w:eastAsia="Malgun Gothic" w:hAnsi="Times New Roman"/>
                <w:iCs/>
                <w:szCs w:val="20"/>
                <w:lang w:eastAsia="zh-CN"/>
              </w:rPr>
              <w:t xml:space="preserve"> in</w:t>
            </w:r>
            <w:r w:rsidRPr="0014410A">
              <w:rPr>
                <w:rFonts w:ascii="Times New Roman" w:eastAsia="Malgun Gothic" w:hAnsi="Times New Roman"/>
                <w:i/>
                <w:szCs w:val="20"/>
                <w:lang w:eastAsia="zh-CN"/>
              </w:rPr>
              <w:t xml:space="preserve"> LPWUS-Config</w:t>
            </w:r>
            <w:r w:rsidRPr="0014410A">
              <w:rPr>
                <w:rFonts w:ascii="Times New Roman" w:eastAsia="Malgun Gothic" w:hAnsi="Times New Roman"/>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w:r w:rsidRPr="0014410A">
              <w:rPr>
                <w:rFonts w:ascii="Times New Roman" w:eastAsiaTheme="minorEastAsia" w:hAnsi="Times New Roman"/>
                <w:i/>
                <w:iCs/>
                <w:szCs w:val="20"/>
                <w:lang w:eastAsia="zh-CN"/>
              </w:rPr>
              <w:t>P</w:t>
            </w:r>
            <w:r w:rsidRPr="0014410A">
              <w:rPr>
                <w:rFonts w:ascii="Times New Roman" w:eastAsia="Malgun Gothic" w:hAnsi="Times New Roman"/>
                <w:szCs w:val="20"/>
                <w:lang w:eastAsia="zh-CN"/>
              </w:rPr>
              <w:t>, in msec, of the set of time units has maximum value of 40 msec. The first symbol of the set of time units every 40 msec/</w:t>
            </w:r>
            <w:r w:rsidRPr="0014410A">
              <w:rPr>
                <w:rFonts w:ascii="Times New Roman" w:eastAsiaTheme="minorEastAsia" w:hAnsi="Times New Roman"/>
                <w:i/>
                <w:iCs/>
                <w:szCs w:val="20"/>
                <w:lang w:eastAsia="zh-CN"/>
              </w:rPr>
              <w:t>P</w:t>
            </w:r>
            <w:r w:rsidRPr="0014410A">
              <w:rPr>
                <w:rFonts w:ascii="Times New Roman" w:eastAsia="Malgun Gothic" w:hAnsi="Times New Roman"/>
                <w:szCs w:val="20"/>
                <w:lang w:eastAsia="zh-CN"/>
              </w:rPr>
              <w:t xml:space="preserve"> periods is a first symbol in frame </w:t>
            </w:r>
            <m:oMath>
              <m:sSub>
                <m:sSubPr>
                  <m:ctrlPr>
                    <w:rPr>
                      <w:rFonts w:ascii="Cambria Math" w:eastAsia="Malgun Gothic" w:hAnsi="Cambria Math"/>
                      <w:i/>
                      <w:szCs w:val="20"/>
                      <w:lang w:eastAsia="zh-CN"/>
                    </w:rPr>
                  </m:ctrlPr>
                </m:sSubPr>
                <m:e>
                  <m:r>
                    <w:rPr>
                      <w:rFonts w:ascii="Cambria Math" w:eastAsia="Malgun Gothic" w:hAnsi="Cambria Math"/>
                      <w:szCs w:val="20"/>
                      <w:lang w:eastAsia="zh-CN"/>
                    </w:rPr>
                    <m:t>n</m:t>
                  </m:r>
                </m:e>
                <m:sub>
                  <m:r>
                    <w:rPr>
                      <w:rFonts w:ascii="Cambria Math" w:eastAsia="Malgun Gothic" w:hAnsi="Cambria Math"/>
                      <w:szCs w:val="20"/>
                      <w:lang w:eastAsia="zh-CN"/>
                    </w:rPr>
                    <m:t>f</m:t>
                  </m:r>
                </m:sub>
              </m:sSub>
            </m:oMath>
            <w:r w:rsidRPr="0014410A">
              <w:rPr>
                <w:rFonts w:ascii="Times New Roman" w:eastAsia="Malgun Gothic" w:hAnsi="Times New Roman"/>
                <w:szCs w:val="20"/>
                <w:lang w:eastAsia="zh-CN"/>
              </w:rPr>
              <w:t xml:space="preserve"> mod 4 = 0. The UE can be additionally provided, by </w:t>
            </w:r>
            <w:proofErr w:type="spellStart"/>
            <w:r w:rsidRPr="0014410A">
              <w:rPr>
                <w:rFonts w:ascii="Times New Roman" w:eastAsia="Malgun Gothic" w:hAnsi="Times New Roman"/>
                <w:i/>
                <w:szCs w:val="20"/>
                <w:lang w:eastAsia="zh-CN"/>
              </w:rPr>
              <w:t>lpwus-AvailableSymbol</w:t>
            </w:r>
            <w:proofErr w:type="spellEnd"/>
            <w:r w:rsidRPr="0014410A">
              <w:rPr>
                <w:rFonts w:ascii="Times New Roman" w:eastAsia="Malgun Gothic" w:hAnsi="Times New Roman"/>
                <w:iCs/>
                <w:szCs w:val="20"/>
                <w:lang w:eastAsia="zh-CN"/>
              </w:rPr>
              <w:t xml:space="preserve"> in</w:t>
            </w:r>
            <w:r w:rsidRPr="0014410A">
              <w:rPr>
                <w:rFonts w:ascii="Times New Roman" w:eastAsia="Malgun Gothic" w:hAnsi="Times New Roman"/>
                <w:i/>
                <w:szCs w:val="20"/>
                <w:lang w:eastAsia="zh-CN"/>
              </w:rPr>
              <w:t xml:space="preserve"> LPWUS-Config</w:t>
            </w:r>
            <w:r w:rsidRPr="0014410A">
              <w:rPr>
                <w:rFonts w:ascii="Times New Roman" w:eastAsia="Malgun Gothic" w:hAnsi="Times New Roman"/>
                <w:szCs w:val="20"/>
                <w:lang w:eastAsia="zh-CN"/>
              </w:rPr>
              <w:t xml:space="preserve">, an indication of symbols in each time unit from the subset of time units that is available for the UE to monitor WUS. If the UE is not provided </w:t>
            </w:r>
            <w:proofErr w:type="spellStart"/>
            <w:r w:rsidRPr="0014410A">
              <w:rPr>
                <w:rFonts w:ascii="Times New Roman" w:eastAsia="Malgun Gothic" w:hAnsi="Times New Roman"/>
                <w:i/>
                <w:szCs w:val="20"/>
                <w:lang w:eastAsia="zh-CN"/>
              </w:rPr>
              <w:t>lpwus-AvailableSlot</w:t>
            </w:r>
            <w:proofErr w:type="spellEnd"/>
            <w:r w:rsidRPr="0014410A">
              <w:rPr>
                <w:rFonts w:ascii="Times New Roman" w:eastAsia="Malgun Gothic" w:hAnsi="Times New Roman"/>
                <w:szCs w:val="20"/>
                <w:lang w:eastAsia="zh-CN"/>
              </w:rPr>
              <w:t xml:space="preserve">, the UE assumes that all time units are available for the UE to monitor WUS. If the UE is not provided </w:t>
            </w:r>
            <w:proofErr w:type="spellStart"/>
            <w:r w:rsidRPr="0014410A">
              <w:rPr>
                <w:rFonts w:ascii="Times New Roman" w:eastAsia="Malgun Gothic" w:hAnsi="Times New Roman"/>
                <w:i/>
                <w:szCs w:val="20"/>
                <w:lang w:eastAsia="zh-CN"/>
              </w:rPr>
              <w:t>lpwus-AvailableSymbol</w:t>
            </w:r>
            <w:proofErr w:type="spellEnd"/>
            <w:r w:rsidRPr="0014410A">
              <w:rPr>
                <w:rFonts w:ascii="Times New Roman" w:eastAsia="Malgun Gothic" w:hAnsi="Times New Roman"/>
                <w:szCs w:val="20"/>
                <w:lang w:eastAsia="zh-CN"/>
              </w:rPr>
              <w:t>, the UE assumes a time unit of one slot and, for a time unit that is available for the UE to monitor WUS, all symbols in the time unit are available for the UE to monitor WUS. The UE assumes that a symbol is not available to monitor WUS when</w:t>
            </w:r>
          </w:p>
          <w:p w14:paraId="2F33524B" w14:textId="77777777" w:rsidR="000E68E4" w:rsidRPr="0014410A" w:rsidRDefault="00F36F71">
            <w:pPr>
              <w:adjustRightInd w:val="0"/>
              <w:snapToGrid w:val="0"/>
              <w:spacing w:afterLines="50" w:after="120"/>
              <w:ind w:left="568" w:hanging="284"/>
              <w:rPr>
                <w:rFonts w:ascii="Times New Roman" w:eastAsia="Malgun Gothic" w:hAnsi="Times New Roman"/>
                <w:szCs w:val="20"/>
                <w:lang w:eastAsia="zh-CN"/>
              </w:rPr>
            </w:pPr>
            <w:r w:rsidRPr="0014410A">
              <w:rPr>
                <w:rFonts w:ascii="Times New Roman" w:eastAsia="Malgun Gothic" w:hAnsi="Times New Roman"/>
                <w:szCs w:val="20"/>
                <w:lang w:eastAsia="zh-CN"/>
              </w:rPr>
              <w:t>-</w:t>
            </w:r>
            <w:r w:rsidRPr="0014410A">
              <w:rPr>
                <w:rFonts w:ascii="Times New Roman" w:eastAsia="Malgun Gothic" w:hAnsi="Times New Roman"/>
                <w:szCs w:val="20"/>
                <w:lang w:eastAsia="zh-CN"/>
              </w:rPr>
              <w:tab/>
              <w:t xml:space="preserve">the symbol is indicated as uplink, by </w:t>
            </w:r>
            <w:proofErr w:type="spellStart"/>
            <w:r w:rsidRPr="0014410A">
              <w:rPr>
                <w:rFonts w:ascii="Times New Roman" w:eastAsia="Yu Mincho" w:hAnsi="Times New Roman"/>
                <w:i/>
                <w:iCs/>
                <w:szCs w:val="20"/>
                <w:lang w:eastAsia="zh-CN"/>
              </w:rPr>
              <w:t>tdd</w:t>
            </w:r>
            <w:proofErr w:type="spellEnd"/>
            <w:r w:rsidRPr="0014410A">
              <w:rPr>
                <w:rFonts w:ascii="Times New Roman" w:eastAsia="Yu Mincho" w:hAnsi="Times New Roman"/>
                <w:i/>
                <w:iCs/>
                <w:szCs w:val="20"/>
                <w:lang w:eastAsia="zh-CN"/>
              </w:rPr>
              <w:t>-UL-DL-</w:t>
            </w:r>
            <w:proofErr w:type="spellStart"/>
            <w:r w:rsidRPr="0014410A">
              <w:rPr>
                <w:rFonts w:ascii="Times New Roman" w:eastAsia="Yu Mincho" w:hAnsi="Times New Roman"/>
                <w:i/>
                <w:iCs/>
                <w:szCs w:val="20"/>
                <w:lang w:eastAsia="zh-CN"/>
              </w:rPr>
              <w:t>configurationCommon</w:t>
            </w:r>
            <w:proofErr w:type="spellEnd"/>
            <w:r w:rsidRPr="0014410A">
              <w:rPr>
                <w:rFonts w:ascii="Times New Roman" w:eastAsia="Yu Mincho" w:hAnsi="Times New Roman"/>
                <w:szCs w:val="20"/>
                <w:lang w:eastAsia="zh-CN"/>
              </w:rPr>
              <w:t xml:space="preserve"> or </w:t>
            </w:r>
            <w:proofErr w:type="spellStart"/>
            <w:r w:rsidRPr="0014410A">
              <w:rPr>
                <w:rFonts w:ascii="Times New Roman" w:eastAsia="Malgun Gothic" w:hAnsi="Times New Roman"/>
                <w:i/>
                <w:iCs/>
                <w:szCs w:val="20"/>
                <w:lang w:eastAsia="zh-CN"/>
              </w:rPr>
              <w:t>tdd</w:t>
            </w:r>
            <w:proofErr w:type="spellEnd"/>
            <w:r w:rsidRPr="0014410A">
              <w:rPr>
                <w:rFonts w:ascii="Times New Roman" w:eastAsia="Malgun Gothic" w:hAnsi="Times New Roman"/>
                <w:i/>
                <w:szCs w:val="20"/>
                <w:lang w:eastAsia="zh-CN"/>
              </w:rPr>
              <w:t>-UL-DL-</w:t>
            </w:r>
            <w:proofErr w:type="spellStart"/>
            <w:r w:rsidRPr="0014410A">
              <w:rPr>
                <w:rFonts w:ascii="Times New Roman" w:eastAsia="Malgun Gothic" w:hAnsi="Times New Roman"/>
                <w:i/>
                <w:szCs w:val="20"/>
                <w:lang w:eastAsia="zh-CN"/>
              </w:rPr>
              <w:t>ConfigurationDedicated</w:t>
            </w:r>
            <w:proofErr w:type="spellEnd"/>
            <w:r w:rsidRPr="0014410A">
              <w:rPr>
                <w:rFonts w:ascii="Times New Roman" w:eastAsia="Yu Mincho" w:hAnsi="Times New Roman"/>
                <w:szCs w:val="20"/>
                <w:lang w:eastAsia="zh-CN"/>
              </w:rPr>
              <w:t xml:space="preserve"> </w:t>
            </w:r>
          </w:p>
          <w:p w14:paraId="2F33524C" w14:textId="77777777" w:rsidR="000E68E4" w:rsidRPr="0014410A" w:rsidRDefault="00F36F71">
            <w:pPr>
              <w:adjustRightInd w:val="0"/>
              <w:snapToGrid w:val="0"/>
              <w:spacing w:afterLines="50" w:after="120"/>
              <w:ind w:left="568" w:hanging="284"/>
              <w:rPr>
                <w:rFonts w:ascii="Times New Roman" w:eastAsia="Malgun Gothic" w:hAnsi="Times New Roman"/>
                <w:szCs w:val="20"/>
                <w:lang w:eastAsia="zh-CN"/>
              </w:rPr>
            </w:pPr>
            <w:r w:rsidRPr="0014410A">
              <w:rPr>
                <w:rFonts w:ascii="Times New Roman" w:eastAsia="Malgun Gothic" w:hAnsi="Times New Roman"/>
                <w:szCs w:val="20"/>
                <w:lang w:eastAsia="zh-CN"/>
              </w:rPr>
              <w:t>-</w:t>
            </w:r>
            <w:r w:rsidRPr="0014410A">
              <w:rPr>
                <w:rFonts w:ascii="Times New Roman" w:eastAsia="Malgun Gothic" w:hAnsi="Times New Roman"/>
                <w:szCs w:val="20"/>
                <w:lang w:eastAsia="zh-CN"/>
              </w:rPr>
              <w:tab/>
              <w:t xml:space="preserve">the symbol is indicated for transmission of SS/PBCH blocks, by </w:t>
            </w:r>
            <w:proofErr w:type="spellStart"/>
            <w:r w:rsidRPr="0014410A">
              <w:rPr>
                <w:rFonts w:ascii="Times New Roman" w:eastAsia="Malgun Gothic" w:hAnsi="Times New Roman"/>
                <w:i/>
                <w:szCs w:val="20"/>
                <w:lang w:eastAsia="zh-CN"/>
              </w:rPr>
              <w:t>ssb-PositionsInBurst</w:t>
            </w:r>
            <w:proofErr w:type="spellEnd"/>
            <w:r w:rsidRPr="0014410A">
              <w:rPr>
                <w:rFonts w:ascii="Times New Roman" w:eastAsia="Malgun Gothic" w:hAnsi="Times New Roman"/>
                <w:szCs w:val="20"/>
                <w:lang w:eastAsia="zh-CN"/>
              </w:rPr>
              <w:t xml:space="preserve"> in SIB1 or in </w:t>
            </w:r>
            <w:proofErr w:type="spellStart"/>
            <w:r w:rsidRPr="0014410A">
              <w:rPr>
                <w:rFonts w:ascii="Times New Roman" w:eastAsia="Malgun Gothic" w:hAnsi="Times New Roman"/>
                <w:i/>
                <w:szCs w:val="20"/>
                <w:lang w:eastAsia="zh-CN"/>
              </w:rPr>
              <w:t>ServingCellConfigCommon</w:t>
            </w:r>
            <w:proofErr w:type="spellEnd"/>
          </w:p>
          <w:p w14:paraId="2F33524D"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A WUS monitoring occasion is over a first number of symbols, provided by</w:t>
            </w:r>
            <w:r w:rsidRPr="0014410A">
              <w:rPr>
                <w:rFonts w:ascii="Times New Roman" w:eastAsia="Malgun Gothic" w:hAnsi="Times New Roman"/>
                <w:i/>
                <w:szCs w:val="20"/>
                <w:lang w:eastAsia="zh-CN"/>
              </w:rPr>
              <w:t xml:space="preserve"> </w:t>
            </w:r>
            <w:proofErr w:type="spellStart"/>
            <w:r w:rsidRPr="0014410A">
              <w:rPr>
                <w:rFonts w:ascii="Times New Roman" w:eastAsia="Malgun Gothic" w:hAnsi="Times New Roman"/>
                <w:i/>
                <w:szCs w:val="20"/>
                <w:lang w:eastAsia="zh-CN"/>
              </w:rPr>
              <w:t>lpwus-NominalMoDuration</w:t>
            </w:r>
            <w:proofErr w:type="spellEnd"/>
            <w:r w:rsidRPr="0014410A">
              <w:rPr>
                <w:rFonts w:ascii="Times New Roman" w:eastAsia="Malgun Gothic" w:hAnsi="Times New Roman"/>
                <w:i/>
                <w:szCs w:val="20"/>
                <w:lang w:eastAsia="zh-CN"/>
              </w:rPr>
              <w:t xml:space="preserve"> </w:t>
            </w:r>
            <w:r w:rsidRPr="0014410A">
              <w:rPr>
                <w:rFonts w:ascii="Times New Roman" w:eastAsia="Malgun Gothic" w:hAnsi="Times New Roman"/>
                <w:iCs/>
                <w:szCs w:val="20"/>
                <w:lang w:eastAsia="zh-CN"/>
              </w:rPr>
              <w:t>in</w:t>
            </w:r>
            <w:r w:rsidRPr="0014410A">
              <w:rPr>
                <w:rFonts w:ascii="Times New Roman" w:eastAsia="Malgun Gothic" w:hAnsi="Times New Roman"/>
                <w:i/>
                <w:szCs w:val="20"/>
                <w:lang w:eastAsia="zh-CN"/>
              </w:rPr>
              <w:t xml:space="preserve"> LPWUS-Config</w:t>
            </w:r>
            <w:r w:rsidRPr="0014410A">
              <w:rPr>
                <w:rFonts w:ascii="Times New Roman" w:eastAsia="Malgun Gothic" w:hAnsi="Times New Roman"/>
                <w:szCs w:val="20"/>
                <w:lang w:eastAsia="zh-CN"/>
              </w:rPr>
              <w:t>. If a number of available symbols for the UE to monitor WUS in a WUS monitoring occasion is smaller than a second number of symbols, provided by</w:t>
            </w:r>
            <w:r w:rsidRPr="0014410A">
              <w:rPr>
                <w:rFonts w:ascii="Times New Roman" w:eastAsia="Malgun Gothic" w:hAnsi="Times New Roman"/>
                <w:i/>
                <w:szCs w:val="20"/>
                <w:lang w:eastAsia="zh-CN"/>
              </w:rPr>
              <w:t xml:space="preserve"> </w:t>
            </w:r>
            <w:proofErr w:type="spellStart"/>
            <w:r w:rsidRPr="0014410A">
              <w:rPr>
                <w:rFonts w:ascii="Times New Roman" w:eastAsia="Malgun Gothic" w:hAnsi="Times New Roman"/>
                <w:i/>
                <w:szCs w:val="20"/>
                <w:lang w:eastAsia="zh-CN"/>
              </w:rPr>
              <w:t>lpwus-ActualDuration</w:t>
            </w:r>
            <w:proofErr w:type="spellEnd"/>
            <w:r w:rsidRPr="0014410A">
              <w:rPr>
                <w:rFonts w:ascii="Times New Roman" w:eastAsia="Malgun Gothic" w:hAnsi="Times New Roman"/>
                <w:i/>
                <w:szCs w:val="20"/>
                <w:lang w:eastAsia="zh-CN"/>
              </w:rPr>
              <w:t xml:space="preserve"> </w:t>
            </w:r>
            <w:r w:rsidRPr="0014410A">
              <w:rPr>
                <w:rFonts w:ascii="Times New Roman" w:eastAsia="Malgun Gothic" w:hAnsi="Times New Roman"/>
                <w:iCs/>
                <w:szCs w:val="20"/>
                <w:lang w:eastAsia="zh-CN"/>
              </w:rPr>
              <w:t>in</w:t>
            </w:r>
            <w:r w:rsidRPr="0014410A">
              <w:rPr>
                <w:rFonts w:ascii="Times New Roman" w:eastAsia="Malgun Gothic" w:hAnsi="Times New Roman"/>
                <w:i/>
                <w:szCs w:val="20"/>
                <w:lang w:eastAsia="zh-CN"/>
              </w:rPr>
              <w:t xml:space="preserve"> LPWUS-Config</w:t>
            </w:r>
            <w:r w:rsidRPr="0014410A">
              <w:rPr>
                <w:rFonts w:ascii="Times New Roman" w:eastAsia="Malgun Gothic" w:hAnsi="Times New Roman"/>
                <w:szCs w:val="20"/>
                <w:lang w:eastAsia="zh-CN"/>
              </w:rPr>
              <w:t xml:space="preserve">, the UE does not monitor WUS in the WUS monitoring occasion. The UE monitors WUS in a WUS monitoring occasion over the earliest available </w:t>
            </w:r>
            <w:proofErr w:type="spellStart"/>
            <w:r w:rsidRPr="0014410A">
              <w:rPr>
                <w:rFonts w:ascii="Times New Roman" w:eastAsia="Malgun Gothic" w:hAnsi="Times New Roman"/>
                <w:i/>
                <w:szCs w:val="20"/>
                <w:lang w:eastAsia="zh-CN"/>
              </w:rPr>
              <w:t>lpwus-ActualDuration</w:t>
            </w:r>
            <w:proofErr w:type="spellEnd"/>
            <w:r w:rsidRPr="0014410A">
              <w:rPr>
                <w:rFonts w:ascii="Times New Roman" w:eastAsia="Malgun Gothic" w:hAnsi="Times New Roman"/>
                <w:szCs w:val="20"/>
                <w:lang w:eastAsia="zh-CN"/>
              </w:rPr>
              <w:t xml:space="preserve"> symbols in the WUS monitoring occasion. </w:t>
            </w:r>
          </w:p>
          <w:p w14:paraId="2F33524E" w14:textId="77777777" w:rsidR="000E68E4" w:rsidRPr="0014410A" w:rsidRDefault="00F36F71">
            <w:pPr>
              <w:adjustRightInd w:val="0"/>
              <w:snapToGrid w:val="0"/>
              <w:spacing w:afterLines="50" w:after="120"/>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If a UE detects a codepoint in a WUS reception, from the number of codepoints, on the primary cell of the cell group, the UE starts monitoring PDCCH on all applicable serving cells of the cell group. </w:t>
            </w:r>
          </w:p>
          <w:p w14:paraId="2F33524F" w14:textId="77777777" w:rsidR="000E68E4" w:rsidRPr="0014410A" w:rsidRDefault="00F36F71">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r w:rsidRPr="0014410A">
              <w:rPr>
                <w:rFonts w:ascii="Times New Roman" w:eastAsia="Malgun Gothic" w:hAnsi="Times New Roman"/>
                <w:color w:val="FF0000"/>
                <w:szCs w:val="20"/>
                <w:lang w:eastAsia="zh-CN"/>
              </w:rPr>
              <w:t>===============================</w:t>
            </w:r>
            <w:r w:rsidRPr="0014410A">
              <w:rPr>
                <w:rFonts w:ascii="Times New Roman" w:eastAsiaTheme="minorEastAsia" w:hAnsi="Times New Roman"/>
                <w:color w:val="FF0000"/>
                <w:szCs w:val="20"/>
                <w:lang w:eastAsia="zh-CN"/>
              </w:rPr>
              <w:t xml:space="preserve"> End </w:t>
            </w:r>
            <w:r w:rsidRPr="0014410A">
              <w:rPr>
                <w:rFonts w:ascii="Times New Roman" w:eastAsia="Malgun Gothic" w:hAnsi="Times New Roman"/>
                <w:color w:val="FF0000"/>
                <w:szCs w:val="20"/>
                <w:lang w:eastAsia="zh-CN"/>
              </w:rPr>
              <w:t>of TP #4 ===============================</w:t>
            </w:r>
          </w:p>
          <w:p w14:paraId="2F335250" w14:textId="77777777" w:rsidR="000E68E4" w:rsidRPr="0014410A" w:rsidRDefault="000E68E4">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p>
        </w:tc>
      </w:tr>
    </w:tbl>
    <w:p w14:paraId="2F335252" w14:textId="77777777" w:rsidR="000E68E4" w:rsidRPr="0014410A" w:rsidRDefault="000E68E4">
      <w:pPr>
        <w:rPr>
          <w:rFonts w:ascii="Times New Roman" w:eastAsia="宋体" w:hAnsi="Times New Roman"/>
          <w:sz w:val="22"/>
          <w:szCs w:val="20"/>
          <w:lang w:eastAsia="zh-CN"/>
        </w:rPr>
      </w:pPr>
    </w:p>
    <w:p w14:paraId="2F335253" w14:textId="77777777" w:rsidR="000E68E4" w:rsidRPr="0014410A" w:rsidRDefault="00F36F71">
      <w:pPr>
        <w:rPr>
          <w:rFonts w:ascii="Times New Roman" w:eastAsiaTheme="minorEastAsia" w:hAnsi="Times New Roman"/>
          <w:lang w:val="en-GB" w:eastAsia="zh-CN"/>
        </w:rPr>
      </w:pPr>
      <w:r w:rsidRPr="0014410A">
        <w:rPr>
          <w:rFonts w:ascii="Times New Roman" w:eastAsiaTheme="minorEastAsia" w:hAnsi="Times New Roman"/>
          <w:lang w:val="en-GB" w:eastAsia="zh-CN"/>
        </w:rPr>
        <w:t xml:space="preserve">It seems the two TPs from [Ericsson] are not based on the latest specification. Therefore, FL proposed to adopt the two TPs from [Samsung] for RRC alignment.  </w:t>
      </w:r>
    </w:p>
    <w:p w14:paraId="2F335254" w14:textId="77777777" w:rsidR="000E68E4" w:rsidRPr="0014410A" w:rsidRDefault="00F36F71">
      <w:pPr>
        <w:keepNext/>
        <w:tabs>
          <w:tab w:val="left" w:pos="-5500"/>
        </w:tabs>
        <w:spacing w:before="120" w:after="60"/>
        <w:ind w:right="200"/>
        <w:jc w:val="both"/>
        <w:outlineLvl w:val="3"/>
        <w:rPr>
          <w:rFonts w:ascii="Times New Roman" w:eastAsiaTheme="minorEastAsia" w:hAnsi="Times New Roman"/>
          <w:b/>
          <w:lang w:eastAsia="zh-CN"/>
        </w:rPr>
      </w:pPr>
      <w:r w:rsidRPr="0014410A">
        <w:rPr>
          <w:rFonts w:ascii="Times New Roman" w:eastAsia="微软雅黑" w:hAnsi="Times New Roman"/>
          <w:b/>
          <w:bCs/>
          <w:iCs/>
          <w:szCs w:val="20"/>
          <w:lang w:eastAsia="zh-CN"/>
        </w:rPr>
        <w:t>[FL1] proposal 5.5-2</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val="en-GB" w:eastAsia="zh-CN"/>
        </w:rPr>
        <w:t xml:space="preserve">Adopt TP3 and TP4 from [Samsung] </w:t>
      </w:r>
      <w:r w:rsidRPr="0014410A">
        <w:rPr>
          <w:rFonts w:ascii="Times New Roman" w:eastAsiaTheme="minorEastAsia" w:hAnsi="Times New Roman"/>
          <w:b/>
          <w:lang w:eastAsia="zh-CN"/>
        </w:rPr>
        <w:t>to section 10.4C and 10.4D, TS 38.213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rsidRPr="0014410A" w14:paraId="2F335258" w14:textId="77777777">
        <w:tc>
          <w:tcPr>
            <w:tcW w:w="1355" w:type="dxa"/>
            <w:shd w:val="clear" w:color="auto" w:fill="D9D9D9" w:themeFill="background1" w:themeFillShade="D9"/>
          </w:tcPr>
          <w:p w14:paraId="2F335255" w14:textId="77777777" w:rsidR="000E68E4" w:rsidRPr="0014410A" w:rsidRDefault="00F36F71">
            <w:pPr>
              <w:adjustRightInd w:val="0"/>
              <w:snapToGrid w:val="0"/>
              <w:rPr>
                <w:rFonts w:ascii="Times New Roman" w:hAnsi="Times New Roman"/>
              </w:rPr>
            </w:pPr>
            <w:r w:rsidRPr="0014410A">
              <w:rPr>
                <w:rFonts w:ascii="Times New Roman" w:hAnsi="Times New Roman"/>
              </w:rPr>
              <w:t>Company</w:t>
            </w:r>
          </w:p>
        </w:tc>
        <w:tc>
          <w:tcPr>
            <w:tcW w:w="1563" w:type="dxa"/>
            <w:shd w:val="clear" w:color="auto" w:fill="D9D9D9" w:themeFill="background1" w:themeFillShade="D9"/>
          </w:tcPr>
          <w:p w14:paraId="2F335256" w14:textId="77777777" w:rsidR="000E68E4" w:rsidRPr="0014410A" w:rsidRDefault="00F36F71">
            <w:pPr>
              <w:adjustRightInd w:val="0"/>
              <w:snapToGrid w:val="0"/>
              <w:rPr>
                <w:rFonts w:ascii="Times New Roman" w:eastAsia="宋体" w:hAnsi="Times New Roman"/>
                <w:lang w:eastAsia="zh-CN"/>
              </w:rPr>
            </w:pPr>
            <w:r w:rsidRPr="0014410A">
              <w:rPr>
                <w:rFonts w:ascii="Times New Roman" w:eastAsia="宋体" w:hAnsi="Times New Roman"/>
                <w:lang w:eastAsia="zh-CN"/>
              </w:rPr>
              <w:t>Y/N</w:t>
            </w:r>
          </w:p>
        </w:tc>
        <w:tc>
          <w:tcPr>
            <w:tcW w:w="6149" w:type="dxa"/>
            <w:shd w:val="clear" w:color="auto" w:fill="D9D9D9" w:themeFill="background1" w:themeFillShade="D9"/>
          </w:tcPr>
          <w:p w14:paraId="2F335257" w14:textId="77777777" w:rsidR="000E68E4" w:rsidRPr="0014410A" w:rsidRDefault="00F36F71">
            <w:pPr>
              <w:adjustRightInd w:val="0"/>
              <w:snapToGrid w:val="0"/>
              <w:rPr>
                <w:rFonts w:ascii="Times New Roman" w:hAnsi="Times New Roman"/>
              </w:rPr>
            </w:pPr>
            <w:r w:rsidRPr="0014410A">
              <w:rPr>
                <w:rFonts w:ascii="Times New Roman" w:hAnsi="Times New Roman"/>
              </w:rPr>
              <w:t>Comments</w:t>
            </w:r>
          </w:p>
        </w:tc>
      </w:tr>
      <w:tr w:rsidR="000E68E4" w:rsidRPr="0014410A" w14:paraId="2F33525C" w14:textId="77777777">
        <w:tc>
          <w:tcPr>
            <w:tcW w:w="1355" w:type="dxa"/>
          </w:tcPr>
          <w:p w14:paraId="2F335259"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Qualcomm</w:t>
            </w:r>
          </w:p>
        </w:tc>
        <w:tc>
          <w:tcPr>
            <w:tcW w:w="1563" w:type="dxa"/>
          </w:tcPr>
          <w:p w14:paraId="2F33525A"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525B"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260" w14:textId="77777777">
        <w:tc>
          <w:tcPr>
            <w:tcW w:w="1355" w:type="dxa"/>
          </w:tcPr>
          <w:p w14:paraId="2F33525D"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Huawei, HiSilicon</w:t>
            </w:r>
          </w:p>
        </w:tc>
        <w:tc>
          <w:tcPr>
            <w:tcW w:w="1563" w:type="dxa"/>
          </w:tcPr>
          <w:p w14:paraId="2F33525E"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525F" w14:textId="77777777" w:rsidR="000E68E4" w:rsidRPr="0014410A" w:rsidRDefault="00F36F71">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Cannot see where the changes are in the above summary. But based on SS’s </w:t>
            </w:r>
            <w:proofErr w:type="spellStart"/>
            <w:r w:rsidRPr="0014410A">
              <w:rPr>
                <w:rFonts w:ascii="Times New Roman" w:eastAsiaTheme="minorEastAsia" w:hAnsi="Times New Roman"/>
                <w:color w:val="000000" w:themeColor="text1"/>
                <w:lang w:eastAsia="zh-CN"/>
              </w:rPr>
              <w:t>tdoc</w:t>
            </w:r>
            <w:proofErr w:type="spellEnd"/>
            <w:r w:rsidRPr="0014410A">
              <w:rPr>
                <w:rFonts w:ascii="Times New Roman" w:eastAsiaTheme="minorEastAsia" w:hAnsi="Times New Roman"/>
                <w:color w:val="000000" w:themeColor="text1"/>
                <w:lang w:eastAsia="zh-CN"/>
              </w:rPr>
              <w:t>, it is OK.</w:t>
            </w:r>
          </w:p>
        </w:tc>
      </w:tr>
      <w:tr w:rsidR="000E68E4" w:rsidRPr="0014410A" w14:paraId="2F335264" w14:textId="77777777">
        <w:tc>
          <w:tcPr>
            <w:tcW w:w="1355" w:type="dxa"/>
          </w:tcPr>
          <w:p w14:paraId="2F335261"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vivo</w:t>
            </w:r>
          </w:p>
        </w:tc>
        <w:tc>
          <w:tcPr>
            <w:tcW w:w="1563" w:type="dxa"/>
          </w:tcPr>
          <w:p w14:paraId="2F335262"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5263"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268" w14:textId="77777777">
        <w:tc>
          <w:tcPr>
            <w:tcW w:w="1355" w:type="dxa"/>
          </w:tcPr>
          <w:p w14:paraId="2F335265" w14:textId="77777777" w:rsidR="000E68E4" w:rsidRPr="0014410A" w:rsidRDefault="00F36F71">
            <w:pPr>
              <w:ind w:right="200"/>
              <w:rPr>
                <w:rFonts w:ascii="Times New Roman" w:eastAsia="Yu Mincho" w:hAnsi="Times New Roman"/>
                <w:lang w:eastAsia="ja-JP"/>
              </w:rPr>
            </w:pPr>
            <w:r w:rsidRPr="0014410A">
              <w:rPr>
                <w:rFonts w:ascii="Times New Roman" w:eastAsia="Yu Mincho" w:hAnsi="Times New Roman"/>
                <w:lang w:eastAsia="ja-JP"/>
              </w:rPr>
              <w:t>DOCOMO</w:t>
            </w:r>
          </w:p>
        </w:tc>
        <w:tc>
          <w:tcPr>
            <w:tcW w:w="1563" w:type="dxa"/>
          </w:tcPr>
          <w:p w14:paraId="2F335266" w14:textId="77777777" w:rsidR="000E68E4" w:rsidRPr="0014410A" w:rsidRDefault="00F36F71">
            <w:pPr>
              <w:ind w:left="200" w:right="200"/>
              <w:rPr>
                <w:rFonts w:ascii="Times New Roman" w:eastAsia="Yu Mincho" w:hAnsi="Times New Roman"/>
                <w:lang w:eastAsia="ja-JP"/>
              </w:rPr>
            </w:pPr>
            <w:r w:rsidRPr="0014410A">
              <w:rPr>
                <w:rFonts w:ascii="Times New Roman" w:eastAsia="Yu Mincho" w:hAnsi="Times New Roman"/>
                <w:lang w:eastAsia="ja-JP"/>
              </w:rPr>
              <w:t>Y</w:t>
            </w:r>
          </w:p>
        </w:tc>
        <w:tc>
          <w:tcPr>
            <w:tcW w:w="6149" w:type="dxa"/>
          </w:tcPr>
          <w:p w14:paraId="2F335267"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26C" w14:textId="77777777">
        <w:tc>
          <w:tcPr>
            <w:tcW w:w="1355" w:type="dxa"/>
          </w:tcPr>
          <w:p w14:paraId="2F335269"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OPPO</w:t>
            </w:r>
          </w:p>
        </w:tc>
        <w:tc>
          <w:tcPr>
            <w:tcW w:w="1563" w:type="dxa"/>
          </w:tcPr>
          <w:p w14:paraId="2F33526A"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526B" w14:textId="77777777" w:rsidR="000E68E4" w:rsidRPr="0014410A" w:rsidRDefault="000E68E4">
            <w:pPr>
              <w:ind w:right="200"/>
              <w:rPr>
                <w:rFonts w:ascii="Times New Roman" w:eastAsiaTheme="minorEastAsia" w:hAnsi="Times New Roman"/>
                <w:color w:val="000000" w:themeColor="text1"/>
                <w:lang w:eastAsia="zh-CN"/>
              </w:rPr>
            </w:pPr>
          </w:p>
        </w:tc>
      </w:tr>
      <w:tr w:rsidR="000E68E4" w:rsidRPr="0014410A" w14:paraId="2F335270" w14:textId="77777777">
        <w:tc>
          <w:tcPr>
            <w:tcW w:w="1355" w:type="dxa"/>
          </w:tcPr>
          <w:p w14:paraId="2F33526D" w14:textId="77777777" w:rsidR="000E68E4"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Samsung</w:t>
            </w:r>
          </w:p>
        </w:tc>
        <w:tc>
          <w:tcPr>
            <w:tcW w:w="1563" w:type="dxa"/>
          </w:tcPr>
          <w:p w14:paraId="2F33526E" w14:textId="77777777" w:rsidR="000E68E4"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2F33526F" w14:textId="77777777" w:rsidR="000E68E4" w:rsidRPr="0014410A" w:rsidRDefault="000E68E4">
            <w:pPr>
              <w:ind w:right="200"/>
              <w:rPr>
                <w:rFonts w:ascii="Times New Roman" w:eastAsiaTheme="minorEastAsia" w:hAnsi="Times New Roman"/>
                <w:color w:val="000000" w:themeColor="text1"/>
                <w:lang w:eastAsia="zh-CN"/>
              </w:rPr>
            </w:pPr>
          </w:p>
        </w:tc>
      </w:tr>
      <w:tr w:rsidR="00F36F71" w:rsidRPr="0014410A" w14:paraId="3D43057F" w14:textId="77777777">
        <w:tc>
          <w:tcPr>
            <w:tcW w:w="1355" w:type="dxa"/>
          </w:tcPr>
          <w:p w14:paraId="1B56E5D1" w14:textId="70B9A8D9" w:rsidR="00F36F71" w:rsidRPr="0014410A" w:rsidRDefault="00F36F71">
            <w:pPr>
              <w:ind w:right="200"/>
              <w:rPr>
                <w:rFonts w:ascii="Times New Roman" w:eastAsiaTheme="minorEastAsia" w:hAnsi="Times New Roman"/>
                <w:lang w:eastAsia="zh-CN"/>
              </w:rPr>
            </w:pPr>
            <w:r w:rsidRPr="0014410A">
              <w:rPr>
                <w:rFonts w:ascii="Times New Roman" w:eastAsiaTheme="minorEastAsia" w:hAnsi="Times New Roman"/>
                <w:lang w:eastAsia="zh-CN"/>
              </w:rPr>
              <w:t>Nokia</w:t>
            </w:r>
          </w:p>
        </w:tc>
        <w:tc>
          <w:tcPr>
            <w:tcW w:w="1563" w:type="dxa"/>
          </w:tcPr>
          <w:p w14:paraId="6FBB3B6B" w14:textId="1D8F749C" w:rsidR="00F36F71" w:rsidRPr="0014410A" w:rsidRDefault="00F36F71">
            <w:pPr>
              <w:ind w:left="200" w:right="200"/>
              <w:rPr>
                <w:rFonts w:ascii="Times New Roman" w:eastAsiaTheme="minorEastAsia" w:hAnsi="Times New Roman"/>
                <w:lang w:eastAsia="zh-CN"/>
              </w:rPr>
            </w:pPr>
            <w:r w:rsidRPr="0014410A">
              <w:rPr>
                <w:rFonts w:ascii="Times New Roman" w:eastAsiaTheme="minorEastAsia" w:hAnsi="Times New Roman"/>
                <w:lang w:eastAsia="zh-CN"/>
              </w:rPr>
              <w:t>Y</w:t>
            </w:r>
          </w:p>
        </w:tc>
        <w:tc>
          <w:tcPr>
            <w:tcW w:w="6149" w:type="dxa"/>
          </w:tcPr>
          <w:p w14:paraId="7CE3766C" w14:textId="77777777" w:rsidR="00F36F71" w:rsidRPr="0014410A" w:rsidRDefault="00F36F71">
            <w:pPr>
              <w:ind w:right="200"/>
              <w:rPr>
                <w:rFonts w:ascii="Times New Roman" w:eastAsiaTheme="minorEastAsia" w:hAnsi="Times New Roman"/>
                <w:color w:val="000000" w:themeColor="text1"/>
                <w:lang w:eastAsia="zh-CN"/>
              </w:rPr>
            </w:pPr>
          </w:p>
        </w:tc>
      </w:tr>
      <w:tr w:rsidR="00EC446C" w:rsidRPr="0014410A" w14:paraId="2D420592" w14:textId="77777777">
        <w:tc>
          <w:tcPr>
            <w:tcW w:w="1355" w:type="dxa"/>
          </w:tcPr>
          <w:p w14:paraId="5FF4B49B" w14:textId="4889A8B1" w:rsidR="00EC446C" w:rsidRPr="0014410A" w:rsidRDefault="00EC446C">
            <w:pPr>
              <w:ind w:right="200"/>
              <w:rPr>
                <w:rFonts w:ascii="Times New Roman" w:eastAsiaTheme="minorEastAsia" w:hAnsi="Times New Roman"/>
                <w:lang w:eastAsia="zh-CN"/>
              </w:rPr>
            </w:pPr>
            <w:r w:rsidRPr="0014410A">
              <w:rPr>
                <w:rFonts w:ascii="Times New Roman" w:eastAsiaTheme="minorEastAsia" w:hAnsi="Times New Roman"/>
                <w:lang w:eastAsia="zh-CN"/>
              </w:rPr>
              <w:t>mod</w:t>
            </w:r>
          </w:p>
        </w:tc>
        <w:tc>
          <w:tcPr>
            <w:tcW w:w="1563" w:type="dxa"/>
          </w:tcPr>
          <w:p w14:paraId="49C192F9" w14:textId="77777777" w:rsidR="00EC446C" w:rsidRPr="0014410A" w:rsidRDefault="00EC446C">
            <w:pPr>
              <w:ind w:left="200" w:right="200"/>
              <w:rPr>
                <w:rFonts w:ascii="Times New Roman" w:eastAsiaTheme="minorEastAsia" w:hAnsi="Times New Roman"/>
                <w:lang w:eastAsia="zh-CN"/>
              </w:rPr>
            </w:pPr>
          </w:p>
        </w:tc>
        <w:tc>
          <w:tcPr>
            <w:tcW w:w="6149" w:type="dxa"/>
          </w:tcPr>
          <w:p w14:paraId="22302D2E" w14:textId="042363CA" w:rsidR="00EC446C" w:rsidRPr="0014410A" w:rsidRDefault="00EC446C">
            <w:pPr>
              <w:ind w:right="200"/>
              <w:rPr>
                <w:rFonts w:ascii="Times New Roman" w:eastAsiaTheme="minorEastAsia" w:hAnsi="Times New Roman"/>
                <w:color w:val="000000" w:themeColor="text1"/>
                <w:lang w:eastAsia="zh-CN"/>
              </w:rPr>
            </w:pPr>
            <w:r w:rsidRPr="0014410A">
              <w:rPr>
                <w:rFonts w:ascii="Times New Roman" w:eastAsiaTheme="minorEastAsia" w:hAnsi="Times New Roman"/>
                <w:color w:val="000000" w:themeColor="text1"/>
                <w:lang w:eastAsia="zh-CN"/>
              </w:rPr>
              <w:t xml:space="preserve">Tracking changes are provided in </w:t>
            </w:r>
            <w:r w:rsidRPr="0014410A">
              <w:rPr>
                <w:rFonts w:ascii="Times New Roman" w:eastAsia="微软雅黑" w:hAnsi="Times New Roman"/>
                <w:iCs/>
                <w:szCs w:val="20"/>
                <w:lang w:eastAsia="zh-CN"/>
              </w:rPr>
              <w:t>[FL2] proposal 5.5-2r1 and 5.5-3, please take a look for double check.</w:t>
            </w:r>
          </w:p>
        </w:tc>
      </w:tr>
    </w:tbl>
    <w:p w14:paraId="4B269EC1" w14:textId="0D22A512" w:rsidR="00EC446C" w:rsidRPr="0014410A" w:rsidRDefault="00EC446C" w:rsidP="00EC446C">
      <w:pPr>
        <w:keepNext/>
        <w:tabs>
          <w:tab w:val="left" w:pos="-5500"/>
        </w:tabs>
        <w:spacing w:before="120" w:after="60"/>
        <w:ind w:right="200"/>
        <w:jc w:val="both"/>
        <w:outlineLvl w:val="3"/>
        <w:rPr>
          <w:rFonts w:ascii="Times New Roman" w:eastAsiaTheme="minorEastAsia" w:hAnsi="Times New Roman"/>
          <w:b/>
          <w:lang w:eastAsia="zh-CN"/>
        </w:rPr>
      </w:pPr>
      <w:bookmarkStart w:id="97" w:name="_Hlk221645965"/>
      <w:bookmarkStart w:id="98" w:name="_Hlk221741788"/>
      <w:r w:rsidRPr="0014410A">
        <w:rPr>
          <w:rFonts w:ascii="Times New Roman" w:eastAsia="微软雅黑" w:hAnsi="Times New Roman"/>
          <w:b/>
          <w:bCs/>
          <w:iCs/>
          <w:szCs w:val="20"/>
          <w:lang w:eastAsia="zh-CN"/>
        </w:rPr>
        <w:t>[FL2] proposal 5.5-2r1</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eastAsia="zh-CN"/>
        </w:rPr>
        <w:t>Adopt the following TP to section 10.4C, TS 38.213 as alignment CR:</w:t>
      </w:r>
    </w:p>
    <w:bookmarkEnd w:id="97"/>
    <w:p w14:paraId="3C32A11C" w14:textId="0590D6D2"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TP for TS 38.213 ===================================</w:t>
      </w:r>
    </w:p>
    <w:p w14:paraId="7D5B7EF8"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are not aligned with TS 38.331. </w:t>
      </w:r>
    </w:p>
    <w:p w14:paraId="3A22DB18"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with TS 38.331.</w:t>
      </w:r>
    </w:p>
    <w:p w14:paraId="663BE9E1"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are not aligned with TS 38.331. </w:t>
      </w:r>
    </w:p>
    <w:p w14:paraId="2388457D" w14:textId="36D2EEAC"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3DDEA3B4" w14:textId="77777777" w:rsidR="006B5BEE" w:rsidRPr="0014410A" w:rsidRDefault="006B5BEE" w:rsidP="006B5BEE">
      <w:pPr>
        <w:spacing w:after="240"/>
        <w:jc w:val="both"/>
        <w:rPr>
          <w:rFonts w:ascii="Times New Roman" w:hAnsi="Times New Roman"/>
          <w:sz w:val="24"/>
        </w:rPr>
      </w:pPr>
      <w:r w:rsidRPr="0014410A">
        <w:rPr>
          <w:rFonts w:ascii="Times New Roman" w:hAnsi="Times New Roman"/>
          <w:sz w:val="24"/>
        </w:rPr>
        <w:t>10.4C</w:t>
      </w:r>
      <w:r w:rsidRPr="0014410A">
        <w:rPr>
          <w:rFonts w:ascii="Times New Roman" w:hAnsi="Times New Roman"/>
          <w:sz w:val="24"/>
        </w:rPr>
        <w:tab/>
        <w:t>PDCCH monitoring activation by WUS in RRC_IDLE/RRC_INACTIVE</w:t>
      </w:r>
    </w:p>
    <w:p w14:paraId="213AFB52"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zh-CN"/>
        </w:rPr>
        <w:t xml:space="preserve">A UE configured with DRX mode operation and operating in the RRC_IDLE or RRC_INACTIVE state </w:t>
      </w:r>
      <w:r w:rsidRPr="0014410A">
        <w:rPr>
          <w:rFonts w:ascii="Times New Roman" w:eastAsia="Malgun Gothic" w:hAnsi="Times New Roman"/>
          <w:szCs w:val="20"/>
          <w:lang w:val="en-GB" w:eastAsia="ko-KR"/>
        </w:rPr>
        <w:t xml:space="preserve">can be provided for LPSS/WUS reception </w:t>
      </w:r>
    </w:p>
    <w:p w14:paraId="6EC844D7"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a number of OOK symbols per OFDM symbol, a first RB by </w:t>
      </w:r>
      <w:proofErr w:type="spellStart"/>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StartRB</w:t>
      </w:r>
      <w:proofErr w:type="spellEnd"/>
      <w:r w:rsidRPr="0014410A">
        <w:rPr>
          <w:rFonts w:ascii="Times New Roman" w:eastAsia="Malgun Gothic" w:hAnsi="Times New Roman"/>
          <w:szCs w:val="20"/>
          <w:lang w:val="en-GB" w:eastAsia="ko-KR"/>
        </w:rPr>
        <w:t xml:space="preserve">, and an overlaid OFDM sequence per OOK symbol for LPSS reception, and an EPRE ratio relative to SS/PBCH blocks [4, TS 38.211], </w:t>
      </w:r>
    </w:p>
    <w:p w14:paraId="1405D3F6"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a number of OOK symbols per OFDM symbol, the first RB, and one or more overlaid OFDM sequences per OOK symbol for WUS reception, and an EPRE ratio relative to SS/PBCH blocks [4, TS 38.211], and</w:t>
      </w:r>
    </w:p>
    <w:p w14:paraId="3EA12E8D"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determines to receive LPSS/WUS based on procedures defined in [17, TS 38.304]. </w:t>
      </w:r>
    </w:p>
    <w:p w14:paraId="4883BB2D"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w:p>
    <w:p w14:paraId="00B09308"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Malgun Gothic" w:hAnsi="Times New Roman"/>
          <w:i/>
          <w:szCs w:val="20"/>
          <w:lang w:val="en-GB" w:eastAsia="ko-KR"/>
        </w:rPr>
        <w:t>lpss-StartSymbol</w:t>
      </w:r>
      <w:proofErr w:type="spellEnd"/>
      <w:r w:rsidRPr="0014410A">
        <w:rPr>
          <w:rFonts w:ascii="Times New Roman" w:eastAsia="Malgun Gothic" w:hAnsi="Times New Roman"/>
          <w:szCs w:val="20"/>
          <w:lang w:val="en-GB" w:eastAsia="ko-KR"/>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eastAsia="Malgun Gothic" w:hAnsi="Times New Roman"/>
          <w:szCs w:val="20"/>
          <w:lang w:val="en-GB" w:eastAsia="ko-KR"/>
        </w:rPr>
        <w:t xml:space="preserve"> provided by </w:t>
      </w:r>
      <w:proofErr w:type="spellStart"/>
      <w:ins w:id="99" w:author="作者">
        <w:r w:rsidRPr="0014410A">
          <w:rPr>
            <w:rFonts w:ascii="Times New Roman" w:eastAsia="Malgun Gothic" w:hAnsi="Times New Roman"/>
            <w:i/>
            <w:szCs w:val="20"/>
            <w:lang w:val="en-GB" w:eastAsia="ko-KR"/>
          </w:rPr>
          <w:t>lpss-PeriodicityAndOffset</w:t>
        </w:r>
      </w:ins>
      <w:proofErr w:type="spellEnd"/>
      <w:del w:id="100" w:author="作者">
        <w:r w:rsidRPr="0014410A" w:rsidDel="0091719D">
          <w:rPr>
            <w:rFonts w:ascii="Times New Roman" w:eastAsia="Malgun Gothic" w:hAnsi="Times New Roman"/>
            <w:i/>
            <w:szCs w:val="20"/>
            <w:lang w:val="en-GB" w:eastAsia="ko-KR"/>
          </w:rPr>
          <w:delText>lpss-periodicityoffset</w:delText>
        </w:r>
      </w:del>
      <w:r w:rsidRPr="0014410A">
        <w:rPr>
          <w:rFonts w:ascii="Times New Roman" w:eastAsia="Malgun Gothic" w:hAnsi="Times New Roman"/>
          <w:i/>
          <w:szCs w:val="20"/>
          <w:lang w:val="en-GB" w:eastAsia="ko-KR"/>
        </w:rPr>
        <w:t>.</w:t>
      </w:r>
      <w:r w:rsidRPr="0014410A">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sidRPr="0014410A">
        <w:rPr>
          <w:rFonts w:ascii="Times New Roman" w:eastAsia="Malgun Gothic" w:hAnsi="Times New Roman"/>
          <w:szCs w:val="20"/>
          <w:lang w:val="en-GB" w:eastAsia="ko-KR"/>
        </w:rPr>
        <w:t xml:space="preserve"> consecutive slots that have all symbols indicated as downlink by </w:t>
      </w:r>
      <w:proofErr w:type="spellStart"/>
      <w:r w:rsidRPr="0014410A">
        <w:rPr>
          <w:rFonts w:ascii="Times New Roman" w:eastAsia="Malgun Gothic" w:hAnsi="Times New Roman"/>
          <w:i/>
          <w:iCs/>
          <w:szCs w:val="20"/>
          <w:lang w:val="en-GB" w:eastAsia="zh-CN"/>
        </w:rPr>
        <w:t>tdd</w:t>
      </w:r>
      <w:proofErr w:type="spellEnd"/>
      <w:r w:rsidRPr="0014410A">
        <w:rPr>
          <w:rFonts w:ascii="Times New Roman" w:eastAsia="Malgun Gothic" w:hAnsi="Times New Roman"/>
          <w:i/>
          <w:iCs/>
          <w:szCs w:val="20"/>
          <w:lang w:val="en-GB" w:eastAsia="zh-CN"/>
        </w:rPr>
        <w:t>-UL-DL-</w:t>
      </w:r>
      <w:proofErr w:type="spellStart"/>
      <w:r w:rsidRPr="0014410A">
        <w:rPr>
          <w:rFonts w:ascii="Times New Roman" w:eastAsia="Malgun Gothic" w:hAnsi="Times New Roman"/>
          <w:i/>
          <w:iCs/>
          <w:szCs w:val="20"/>
          <w:lang w:val="en-GB" w:eastAsia="zh-CN"/>
        </w:rPr>
        <w:t>ConfigurationCommon</w:t>
      </w:r>
      <w:proofErr w:type="spellEnd"/>
      <w:r w:rsidRPr="0014410A">
        <w:rPr>
          <w:rFonts w:ascii="Times New Roman" w:eastAsia="Malgun Gothic" w:hAnsi="Times New Roman"/>
          <w:iCs/>
          <w:szCs w:val="20"/>
          <w:lang w:val="en-GB" w:eastAsia="zh-CN"/>
        </w:rPr>
        <w:t>, if provided,</w:t>
      </w:r>
      <w:r w:rsidRPr="0014410A">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ja-JP"/>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sidRPr="0014410A">
        <w:rPr>
          <w:rFonts w:ascii="Times New Roman" w:eastAsia="Malgun Gothic" w:hAnsi="Times New Roman"/>
          <w:szCs w:val="20"/>
          <w:lang w:val="en-GB" w:eastAsia="ja-JP"/>
        </w:rPr>
        <w:t xml:space="preserve"> is the number of LPSS reception occasions in a slot</w:t>
      </w:r>
      <w:r w:rsidRPr="0014410A">
        <w:rPr>
          <w:rFonts w:ascii="Times New Roman" w:eastAsia="Malgun Gothic" w:hAnsi="Times New Roman"/>
          <w:szCs w:val="20"/>
          <w:lang w:val="en-GB" w:eastAsia="ko-KR"/>
        </w:rPr>
        <w:t>.</w:t>
      </w:r>
    </w:p>
    <w:p w14:paraId="110539AE" w14:textId="77777777" w:rsidR="006B5BEE" w:rsidRPr="0014410A" w:rsidRDefault="006B5BEE" w:rsidP="006B5BEE">
      <w:pPr>
        <w:spacing w:after="180"/>
        <w:rPr>
          <w:rFonts w:ascii="Times New Roman" w:eastAsia="Malgun Gothic" w:hAnsi="Times New Roman"/>
          <w:szCs w:val="20"/>
          <w:lang w:val="en-GB" w:eastAsia="ja-JP"/>
        </w:rPr>
      </w:pPr>
      <w:r w:rsidRPr="0014410A">
        <w:rPr>
          <w:rFonts w:ascii="Times New Roman" w:eastAsia="Malgun Gothic" w:hAnsi="Times New Roman"/>
          <w:szCs w:val="20"/>
          <w:lang w:val="en-GB" w:eastAsia="ko-KR"/>
        </w:rPr>
        <w:lastRenderedPageBreak/>
        <w:t xml:space="preserve">LPSS reception occasions are indexed sequentially in time. An LPSS reception at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-th LPSS reception occasion</w:t>
      </w:r>
      <w:r w:rsidRPr="0014410A">
        <w:rPr>
          <w:rFonts w:ascii="Times New Roman" w:eastAsia="Malgun Gothic" w:hAnsi="Times New Roman"/>
          <w:kern w:val="2"/>
          <w:szCs w:val="20"/>
          <w:lang w:val="en-GB" w:eastAsia="zh-TW"/>
        </w:rPr>
        <w:t xml:space="preserve"> is </w:t>
      </w:r>
      <w:r w:rsidRPr="0014410A">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w:t>
      </w:r>
      <w:r w:rsidRPr="0014410A">
        <w:rPr>
          <w:rFonts w:ascii="Times New Roman" w:eastAsia="Malgun Gothic" w:hAnsi="Times New Roman"/>
          <w:szCs w:val="20"/>
          <w:lang w:val="en-GB" w:eastAsia="ja-JP"/>
        </w:rPr>
        <w:t>SS/PBCH block</w:t>
      </w:r>
      <w:r w:rsidRPr="0014410A">
        <w:rPr>
          <w:rFonts w:ascii="Times New Roman" w:eastAsia="Malgun Gothic" w:hAnsi="Times New Roman"/>
          <w:szCs w:val="20"/>
          <w:lang w:val="en-GB" w:eastAsia="ko-KR"/>
        </w:rPr>
        <w:t>, with respect to quasi co-location '</w:t>
      </w:r>
      <w:proofErr w:type="spellStart"/>
      <w:r w:rsidRPr="0014410A">
        <w:rPr>
          <w:rFonts w:ascii="Times New Roman" w:eastAsia="Malgun Gothic" w:hAnsi="Times New Roman"/>
          <w:szCs w:val="20"/>
          <w:lang w:val="en-GB" w:eastAsia="ko-KR"/>
        </w:rPr>
        <w:t>typeC</w:t>
      </w:r>
      <w:proofErr w:type="spellEnd"/>
      <w:r w:rsidRPr="0014410A">
        <w:rPr>
          <w:rFonts w:ascii="Times New Roman" w:eastAsia="Malgun Gothic" w:hAnsi="Times New Roman"/>
          <w:szCs w:val="20"/>
          <w:lang w:val="en-GB" w:eastAsia="ko-KR"/>
        </w:rPr>
        <w:t>' or '</w:t>
      </w:r>
      <w:proofErr w:type="spellStart"/>
      <w:r w:rsidRPr="0014410A">
        <w:rPr>
          <w:rFonts w:ascii="Times New Roman" w:eastAsia="Malgun Gothic" w:hAnsi="Times New Roman"/>
          <w:szCs w:val="20"/>
          <w:lang w:val="en-GB" w:eastAsia="ko-KR"/>
        </w:rPr>
        <w:t>typeD</w:t>
      </w:r>
      <w:proofErr w:type="spellEnd"/>
      <w:r w:rsidRPr="0014410A">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ja-JP"/>
        </w:rPr>
        <w:t xml:space="preserve"> </w:t>
      </w:r>
    </w:p>
    <w:p w14:paraId="10827C4A"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is provided </w:t>
      </w:r>
      <w:proofErr w:type="spellStart"/>
      <w:ins w:id="101" w:author="作者">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BeamSubset</w:t>
        </w:r>
      </w:ins>
      <w:proofErr w:type="spellEnd"/>
      <w:del w:id="102" w:author="作者">
        <w:r w:rsidRPr="0014410A" w:rsidDel="00364E03">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the UE receives LPSS/WUS based on the quasi co-location properties of transmitted SS/PBCH blocks indicated by </w:t>
      </w:r>
      <w:proofErr w:type="spellStart"/>
      <w:ins w:id="103"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-LPSS-</w:t>
        </w:r>
        <w:proofErr w:type="spellStart"/>
        <w:r w:rsidRPr="0014410A">
          <w:rPr>
            <w:rFonts w:ascii="Times New Roman" w:eastAsia="Malgun Gothic" w:hAnsi="Times New Roman"/>
            <w:i/>
            <w:szCs w:val="20"/>
            <w:lang w:val="en-GB" w:eastAsia="ko-KR"/>
          </w:rPr>
          <w:t>BeamSubset</w:t>
        </w:r>
      </w:ins>
      <w:proofErr w:type="spellEnd"/>
      <w:del w:id="104" w:author="作者">
        <w:r w:rsidRPr="0014410A" w:rsidDel="001563E1">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sidRPr="0014410A">
        <w:rPr>
          <w:rFonts w:ascii="Times New Roman" w:eastAsia="Malgun Gothic" w:hAnsi="Times New Roman"/>
          <w:szCs w:val="20"/>
          <w:lang w:val="en-GB" w:eastAsia="ko-KR"/>
        </w:rPr>
        <w:t xml:space="preserve"> WUS monitoring occasions that are indexed sequentially in time, </w:t>
      </w:r>
      <w:proofErr w:type="gramStart"/>
      <w:r w:rsidRPr="0014410A">
        <w:rPr>
          <w:rFonts w:ascii="Times New Roman" w:eastAsia="Malgun Gothic" w:hAnsi="Times New Roman"/>
          <w:szCs w:val="20"/>
          <w:lang w:val="en-GB" w:eastAsia="ko-KR"/>
        </w:rPr>
        <w:t>where</w:t>
      </w:r>
      <w:proofErr w:type="gramEnd"/>
    </w:p>
    <w:p w14:paraId="78E6EB13"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m:oMath>
        <m:r>
          <w:rPr>
            <w:rFonts w:ascii="Cambria Math" w:eastAsia="Malgun Gothic" w:hAnsi="Cambria Math"/>
            <w:szCs w:val="20"/>
            <w:lang w:val="en-GB" w:eastAsia="ko-KR"/>
          </w:rPr>
          <m:t>M</m:t>
        </m:r>
      </m:oMath>
      <w:r w:rsidRPr="0014410A">
        <w:rPr>
          <w:rFonts w:ascii="Times New Roman" w:eastAsia="Malgun Gothic" w:hAnsi="Times New Roman"/>
          <w:szCs w:val="20"/>
          <w:lang w:val="en-GB" w:eastAsia="ko-KR"/>
        </w:rPr>
        <w:t xml:space="preserve"> is a number of WUS monitoring occasions associated with each of the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ko-KR"/>
        </w:rPr>
        <w:t xml:space="preserve"> transmitted SS/PBCH blocks provided by </w:t>
      </w:r>
      <w:proofErr w:type="spellStart"/>
      <w:ins w:id="105"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-MO-</w:t>
        </w:r>
        <w:proofErr w:type="spellStart"/>
        <w:r w:rsidRPr="0014410A">
          <w:rPr>
            <w:rFonts w:ascii="Times New Roman" w:eastAsia="Malgun Gothic" w:hAnsi="Times New Roman"/>
            <w:i/>
            <w:szCs w:val="20"/>
            <w:lang w:val="en-GB" w:eastAsia="ko-KR"/>
          </w:rPr>
          <w:t>NumPerLO</w:t>
        </w:r>
      </w:ins>
      <w:proofErr w:type="spellEnd"/>
      <w:del w:id="106" w:author="作者">
        <w:r w:rsidRPr="0014410A" w:rsidDel="001563E1">
          <w:rPr>
            <w:rFonts w:ascii="Times New Roman" w:eastAsia="Malgun Gothic" w:hAnsi="Times New Roman"/>
            <w:i/>
            <w:szCs w:val="20"/>
            <w:lang w:val="en-GB" w:eastAsia="ko-KR"/>
          </w:rPr>
          <w:delText>MONumperLO</w:delText>
        </w:r>
      </w:del>
      <w:r w:rsidRPr="0014410A">
        <w:rPr>
          <w:rFonts w:ascii="Times New Roman" w:eastAsia="Malgun Gothic" w:hAnsi="Times New Roman"/>
          <w:szCs w:val="20"/>
          <w:lang w:val="en-GB" w:eastAsia="ko-KR"/>
        </w:rPr>
        <w:t>, and</w:t>
      </w:r>
    </w:p>
    <w:p w14:paraId="4DD52556"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k-1</m:t>
            </m:r>
          </m:e>
        </m:d>
        <m:r>
          <w:rPr>
            <w:rFonts w:ascii="Cambria Math" w:eastAsia="Malgun Gothic" w:hAnsi="Cambria Math"/>
            <w:szCs w:val="20"/>
            <w:lang w:val="en-AU" w:eastAsia="ko-KR"/>
          </w:rPr>
          <m:t>⋅M</m:t>
        </m:r>
        <m:r>
          <w:rPr>
            <w:rFonts w:ascii="Cambria Math" w:eastAsia="Malgun Gothic" w:hAnsi="Cambria Math"/>
            <w:szCs w:val="20"/>
            <w:lang w:val="en-GB" w:eastAsia="ko-KR"/>
          </w:rPr>
          <m:t>+m-1</m:t>
        </m:r>
      </m:oMath>
      <w:r w:rsidRPr="0014410A">
        <w:rPr>
          <w:rFonts w:ascii="Times New Roman" w:eastAsia="Malgun Gothic" w:hAnsi="Times New Roman"/>
          <w:szCs w:val="20"/>
          <w:lang w:val="en-GB" w:eastAsia="ko-KR"/>
        </w:rPr>
        <w:t xml:space="preserv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m≤M</m:t>
        </m:r>
      </m:oMath>
      <w:r w:rsidRPr="0014410A">
        <w:rPr>
          <w:rFonts w:ascii="Times New Roman" w:eastAsia="Malgun Gothic" w:hAnsi="Times New Roman"/>
          <w:szCs w:val="20"/>
          <w:lang w:val="en-GB" w:eastAsia="ja-JP"/>
        </w:rPr>
        <w:t xml:space="preserve"> and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 xml:space="preserve">, is 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SS/PBCH block </w:t>
      </w:r>
      <w:r w:rsidRPr="0014410A">
        <w:rPr>
          <w:rFonts w:ascii="Times New Roman" w:eastAsia="Malgun Gothic" w:hAnsi="Times New Roman"/>
          <w:szCs w:val="20"/>
          <w:lang w:eastAsia="ko-KR"/>
        </w:rPr>
        <w:t>with respect to quasi co-location '</w:t>
      </w:r>
      <w:proofErr w:type="spellStart"/>
      <w:r w:rsidRPr="0014410A">
        <w:rPr>
          <w:rFonts w:ascii="Times New Roman" w:eastAsia="Malgun Gothic" w:hAnsi="Times New Roman"/>
          <w:szCs w:val="20"/>
          <w:lang w:eastAsia="ko-KR"/>
        </w:rPr>
        <w:t>typeC</w:t>
      </w:r>
      <w:proofErr w:type="spellEnd"/>
      <w:r w:rsidRPr="0014410A">
        <w:rPr>
          <w:rFonts w:ascii="Times New Roman" w:eastAsia="Malgun Gothic" w:hAnsi="Times New Roman"/>
          <w:szCs w:val="20"/>
          <w:lang w:eastAsia="ko-KR"/>
        </w:rPr>
        <w:t>' or '</w:t>
      </w:r>
      <w:proofErr w:type="spellStart"/>
      <w:r w:rsidRPr="0014410A">
        <w:rPr>
          <w:rFonts w:ascii="Times New Roman" w:eastAsia="Malgun Gothic" w:hAnsi="Times New Roman"/>
          <w:szCs w:val="20"/>
          <w:lang w:eastAsia="ko-KR"/>
        </w:rPr>
        <w:t>typeD</w:t>
      </w:r>
      <w:proofErr w:type="spellEnd"/>
      <w:r w:rsidRPr="0014410A">
        <w:rPr>
          <w:rFonts w:ascii="Times New Roman" w:eastAsia="Malgun Gothic" w:hAnsi="Times New Roman"/>
          <w:szCs w:val="20"/>
          <w:lang w:eastAsia="ko-KR"/>
        </w:rPr>
        <w:t>' properties, when applicable</w:t>
      </w:r>
    </w:p>
    <w:p w14:paraId="050625FE"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can be provided, by </w:t>
      </w:r>
      <w:proofErr w:type="spellStart"/>
      <w:ins w:id="107" w:author="作者">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08" w:author="作者">
        <w:r w:rsidRPr="0014410A" w:rsidDel="001563E1">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Malgun Gothic" w:hAnsi="Times New Roman"/>
          <w:szCs w:val="20"/>
          <w:lang w:val="en-GB" w:eastAsia="ko-KR"/>
        </w:rPr>
        <w:t>20, or 40 time</w:t>
      </w:r>
      <w:proofErr w:type="gramEnd"/>
      <w:r w:rsidRPr="0014410A">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sidRPr="0014410A">
        <w:rPr>
          <w:rFonts w:ascii="Times New Roman" w:eastAsia="Malgun Gothic" w:hAnsi="Times New Roman"/>
          <w:szCs w:val="20"/>
          <w:lang w:val="en-AU" w:eastAsia="ko-KR"/>
        </w:rPr>
        <w:t>, in msec,</w:t>
      </w:r>
      <w:r w:rsidRPr="0014410A">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sidRPr="0014410A">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sidRPr="0014410A">
        <w:rPr>
          <w:rFonts w:ascii="Times New Roman" w:eastAsia="Malgun Gothic" w:hAnsi="Times New Roman"/>
          <w:szCs w:val="20"/>
          <w:lang w:val="en-GB" w:eastAsia="ko-KR"/>
        </w:rPr>
        <w:t xml:space="preserve"> mod 4 = 0. The UE can be additionally provided, by </w:t>
      </w:r>
      <w:proofErr w:type="spellStart"/>
      <w:ins w:id="109" w:author="作者">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10" w:author="作者">
        <w:r w:rsidRPr="0014410A" w:rsidDel="008A09DB">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ins w:id="111" w:author="作者">
        <w:r w:rsidRPr="0014410A">
          <w:rPr>
            <w:rFonts w:ascii="Times New Roman" w:eastAsia="Malgun Gothic" w:hAnsi="Times New Roman"/>
            <w:i/>
            <w:szCs w:val="20"/>
            <w:lang w:val="en-GB" w:eastAsia="ko-KR"/>
          </w:rPr>
          <w:t>lpwus-AvailableSlot</w:t>
        </w:r>
      </w:ins>
      <w:proofErr w:type="spellEnd"/>
      <w:del w:id="112" w:author="作者">
        <w:r w:rsidRPr="0014410A" w:rsidDel="00E31943">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ins w:id="113" w:author="作者">
        <w:r w:rsidRPr="0014410A">
          <w:rPr>
            <w:rFonts w:ascii="Times New Roman" w:eastAsia="Malgun Gothic" w:hAnsi="Times New Roman"/>
            <w:i/>
            <w:szCs w:val="20"/>
            <w:lang w:val="en-GB" w:eastAsia="ko-KR"/>
          </w:rPr>
          <w:t>lpwus-AvailableSymbol</w:t>
        </w:r>
      </w:ins>
      <w:proofErr w:type="spellEnd"/>
      <w:del w:id="114" w:author="作者">
        <w:r w:rsidRPr="0014410A" w:rsidDel="00E31943">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sidRPr="0014410A">
        <w:rPr>
          <w:rFonts w:ascii="Times New Roman" w:eastAsia="Malgun Gothic" w:hAnsi="Times New Roman"/>
          <w:szCs w:val="20"/>
          <w:lang w:eastAsia="ko-KR"/>
        </w:rPr>
        <w:t>The</w:t>
      </w:r>
      <w:r w:rsidRPr="0014410A">
        <w:rPr>
          <w:rFonts w:ascii="Times New Roman" w:eastAsia="Malgun Gothic" w:hAnsi="Times New Roman"/>
          <w:szCs w:val="20"/>
          <w:lang w:val="en-GB" w:eastAsia="ko-KR"/>
        </w:rPr>
        <w:t xml:space="preserve"> UE assumes that a symbol is not available to monitor WUS when</w:t>
      </w:r>
    </w:p>
    <w:p w14:paraId="57EC3B44"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as uplink, by </w:t>
      </w:r>
      <w:proofErr w:type="spellStart"/>
      <w:r w:rsidRPr="0014410A">
        <w:rPr>
          <w:rFonts w:ascii="Times New Roman" w:eastAsia="Yu Mincho" w:hAnsi="Times New Roman"/>
          <w:i/>
          <w:iCs/>
          <w:szCs w:val="20"/>
          <w:lang w:val="en-GB" w:eastAsia="ja-JP"/>
        </w:rPr>
        <w:t>tdd</w:t>
      </w:r>
      <w:proofErr w:type="spellEnd"/>
      <w:r w:rsidRPr="0014410A">
        <w:rPr>
          <w:rFonts w:ascii="Times New Roman" w:eastAsia="Yu Mincho" w:hAnsi="Times New Roman"/>
          <w:i/>
          <w:iCs/>
          <w:szCs w:val="20"/>
          <w:lang w:val="en-GB" w:eastAsia="ja-JP"/>
        </w:rPr>
        <w:t>-UL-DL-</w:t>
      </w:r>
      <w:proofErr w:type="spellStart"/>
      <w:r w:rsidRPr="0014410A">
        <w:rPr>
          <w:rFonts w:ascii="Times New Roman" w:eastAsia="Yu Mincho" w:hAnsi="Times New Roman"/>
          <w:i/>
          <w:iCs/>
          <w:szCs w:val="20"/>
          <w:lang w:val="en-GB" w:eastAsia="ja-JP"/>
        </w:rPr>
        <w:t>configurationCommon</w:t>
      </w:r>
      <w:proofErr w:type="spellEnd"/>
      <w:r w:rsidRPr="0014410A">
        <w:rPr>
          <w:rFonts w:ascii="Times New Roman" w:eastAsia="Yu Mincho" w:hAnsi="Times New Roman"/>
          <w:szCs w:val="20"/>
          <w:lang w:val="en-GB" w:eastAsia="ja-JP"/>
        </w:rPr>
        <w:t xml:space="preserve"> </w:t>
      </w:r>
    </w:p>
    <w:p w14:paraId="1CAA902C"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an SS/PBCH block transmission,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 xml:space="preserve">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and the SS/PBCH block transmission would overlap in frequency with the WUS transmission</w:t>
      </w:r>
    </w:p>
    <w:p w14:paraId="5669B41C" w14:textId="77777777" w:rsidR="006B5BEE" w:rsidRPr="0014410A" w:rsidRDefault="006B5BEE" w:rsidP="006B5BEE">
      <w:pPr>
        <w:numPr>
          <w:ilvl w:val="0"/>
          <w:numId w:val="37"/>
        </w:numPr>
        <w:spacing w:after="180"/>
        <w:ind w:left="568" w:hanging="284"/>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ko-KR"/>
        </w:rPr>
        <w:tab/>
        <w:t xml:space="preserve">the symbol is indicated for PDCCH transmissions, by </w:t>
      </w:r>
      <w:r w:rsidRPr="0014410A">
        <w:rPr>
          <w:rFonts w:ascii="Times New Roman" w:eastAsia="Malgun Gothic" w:hAnsi="Times New Roman"/>
          <w:i/>
          <w:szCs w:val="20"/>
          <w:lang w:val="en-GB" w:eastAsia="ko-KR"/>
        </w:rPr>
        <w:t>pdcch-ConfigSIB1</w:t>
      </w:r>
      <w:r w:rsidRPr="0014410A">
        <w:rPr>
          <w:rFonts w:ascii="Times New Roman" w:eastAsia="Malgun Gothic" w:hAnsi="Times New Roman"/>
          <w:szCs w:val="20"/>
          <w:lang w:val="en-GB" w:eastAsia="ko-KR"/>
        </w:rPr>
        <w:t>, and CORESET 0 for the PDCCH transmissions would overlap in frequency with the WUS transmission</w:t>
      </w:r>
    </w:p>
    <w:p w14:paraId="302F84FE"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A WUS monitoring occasion is over a first number of symbols, provided by</w:t>
      </w:r>
      <w:r w:rsidRPr="0014410A">
        <w:rPr>
          <w:rFonts w:ascii="Times New Roman" w:eastAsia="Malgun Gothic" w:hAnsi="Times New Roman"/>
          <w:i/>
          <w:szCs w:val="20"/>
          <w:lang w:val="en-GB" w:eastAsia="ko-KR"/>
        </w:rPr>
        <w:t xml:space="preserve"> </w:t>
      </w:r>
      <w:proofErr w:type="spellStart"/>
      <w:ins w:id="115" w:author="作者">
        <w:r w:rsidRPr="0014410A">
          <w:rPr>
            <w:rFonts w:ascii="Times New Roman" w:eastAsia="Malgun Gothic" w:hAnsi="Times New Roman"/>
            <w:i/>
            <w:szCs w:val="20"/>
            <w:lang w:val="en-GB" w:eastAsia="ko-KR"/>
          </w:rPr>
          <w:t>lpwus-NominalMoDuration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16" w:author="作者">
        <w:r w:rsidRPr="0014410A" w:rsidDel="004B2781">
          <w:rPr>
            <w:rFonts w:ascii="Times New Roman" w:eastAsia="Malgun Gothic" w:hAnsi="Times New Roman"/>
            <w:i/>
            <w:szCs w:val="20"/>
            <w:lang w:val="en-GB" w:eastAsia="ko-KR"/>
          </w:rPr>
          <w:delText>WUS_NominalMO_duration_ IDLE/INACTIVE</w:delText>
        </w:r>
      </w:del>
      <w:r w:rsidRPr="0014410A">
        <w:rPr>
          <w:rFonts w:ascii="Times New Roman" w:eastAsia="Malgun Gothic" w:hAnsi="Times New Roman"/>
          <w:szCs w:val="20"/>
          <w:lang w:val="en-GB" w:eastAsia="ko-KR"/>
        </w:rPr>
        <w:t>. If a number of available symbols for the UE to monitor WUS in a WUS monitoring occasion is smaller than a second number of symbols, provided by</w:t>
      </w:r>
      <w:r w:rsidRPr="0014410A">
        <w:rPr>
          <w:rFonts w:ascii="Times New Roman" w:eastAsia="Malgun Gothic" w:hAnsi="Times New Roman"/>
          <w:i/>
          <w:szCs w:val="20"/>
          <w:lang w:val="en-GB" w:eastAsia="ko-KR"/>
        </w:rPr>
        <w:t xml:space="preserve"> </w:t>
      </w:r>
      <w:proofErr w:type="spellStart"/>
      <w:ins w:id="117" w:author="作者">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18" w:author="作者">
        <w:r w:rsidRPr="0014410A" w:rsidDel="004B2781">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ins w:id="119" w:author="作者">
        <w:r w:rsidRPr="0014410A">
          <w:rPr>
            <w:rFonts w:ascii="Times New Roman" w:eastAsia="Malgun Gothic" w:hAnsi="Times New Roman"/>
            <w:i/>
            <w:szCs w:val="20"/>
            <w:lang w:val="en-GB" w:eastAsia="ko-KR"/>
          </w:rPr>
          <w:t>lpwus-ActualDuration</w:t>
        </w:r>
      </w:ins>
      <w:proofErr w:type="spellEnd"/>
      <w:del w:id="120" w:author="作者">
        <w:r w:rsidRPr="0014410A" w:rsidDel="00456E34">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symbols in the WUS monitoring occasion. If a number of available symbols for the UE to monitor WUS in a WUS monitoring occasion includes a symbol for LPSS reception, the UE does not monitor WUS in the WUS monitoring occasion.</w:t>
      </w:r>
    </w:p>
    <w:p w14:paraId="2A0DD08D"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ins w:id="121"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-PO-</w:t>
        </w:r>
        <w:proofErr w:type="spellStart"/>
        <w:r w:rsidRPr="0014410A">
          <w:rPr>
            <w:rFonts w:ascii="Times New Roman" w:eastAsia="Malgun Gothic" w:hAnsi="Times New Roman"/>
            <w:i/>
            <w:szCs w:val="20"/>
            <w:lang w:val="en-GB" w:eastAsia="ko-KR"/>
          </w:rPr>
          <w:t>NumPerLO</w:t>
        </w:r>
      </w:ins>
      <w:proofErr w:type="spellEnd"/>
      <w:del w:id="122" w:author="作者">
        <w:r w:rsidRPr="0014410A" w:rsidDel="005B3922">
          <w:rPr>
            <w:rFonts w:ascii="Times New Roman" w:eastAsia="Malgun Gothic" w:hAnsi="Times New Roman"/>
            <w:i/>
            <w:szCs w:val="20"/>
            <w:lang w:val="en-GB" w:eastAsia="ko-KR"/>
          </w:rPr>
          <w:delText>PO-to-LO association</w:delText>
        </w:r>
      </w:del>
      <w:r w:rsidRPr="0014410A">
        <w:rPr>
          <w:rFonts w:ascii="Times New Roman" w:eastAsia="Malgun Gothic" w:hAnsi="Times New Roman"/>
          <w:szCs w:val="20"/>
          <w:lang w:val="en-GB" w:eastAsia="ko-KR"/>
        </w:rPr>
        <w:t>. A first frame of a WUS occasion starts a number of frames prior to the first of a number of paging frames associated with the WUS occasion [17, TS 38.304].</w:t>
      </w:r>
      <w:r w:rsidRPr="0014410A">
        <w:rPr>
          <w:rFonts w:ascii="Times New Roman" w:eastAsia="Malgun Gothic" w:hAnsi="Times New Roman"/>
          <w:bCs/>
          <w:szCs w:val="20"/>
          <w:lang w:val="en-GB" w:eastAsia="ko-KR" w:bidi="ar"/>
        </w:rPr>
        <w:t xml:space="preserve"> </w:t>
      </w:r>
      <w:r w:rsidRPr="0014410A">
        <w:rPr>
          <w:rFonts w:ascii="Times New Roman" w:eastAsia="Malgun Gothic" w:hAnsi="Times New Roman"/>
          <w:szCs w:val="20"/>
          <w:lang w:val="en-GB" w:eastAsia="ko-KR"/>
        </w:rPr>
        <w:t xml:space="preserve">The first WUS monitoring occasion of a WUS occasion starts at an offset provided by </w:t>
      </w:r>
      <w:proofErr w:type="spellStart"/>
      <w:ins w:id="123" w:author="作者">
        <w:r w:rsidRPr="0014410A">
          <w:rPr>
            <w:rFonts w:ascii="Times New Roman" w:eastAsia="Malgun Gothic" w:hAnsi="Times New Roman"/>
            <w:i/>
            <w:szCs w:val="20"/>
            <w:lang w:val="en-GB" w:eastAsia="ko-KR"/>
          </w:rPr>
          <w:t>lpwus-OffsetFirstMoWithinLo</w:t>
        </w:r>
      </w:ins>
      <w:proofErr w:type="spellEnd"/>
      <w:del w:id="124" w:author="作者">
        <w:r w:rsidRPr="0014410A" w:rsidDel="00F0212A">
          <w:rPr>
            <w:rFonts w:ascii="Times New Roman" w:eastAsia="Malgun Gothic" w:hAnsi="Times New Roman"/>
            <w:i/>
            <w:szCs w:val="20"/>
            <w:lang w:val="en-GB" w:eastAsia="ko-KR"/>
          </w:rPr>
          <w:delText>offset_firstMO_withinLO</w:delText>
        </w:r>
      </w:del>
      <w:r w:rsidRPr="0014410A">
        <w:rPr>
          <w:rFonts w:ascii="Times New Roman" w:eastAsia="Malgun Gothic" w:hAnsi="Times New Roman"/>
          <w:szCs w:val="20"/>
          <w:lang w:val="en-GB" w:eastAsia="ko-KR"/>
        </w:rPr>
        <w:t xml:space="preserve"> relative to the start of the first frame. </w:t>
      </w:r>
    </w:p>
    <w:p w14:paraId="6F06879D" w14:textId="77777777" w:rsidR="006B5BEE" w:rsidRPr="0014410A" w:rsidRDefault="006B5BEE" w:rsidP="006B5BEE">
      <w:pPr>
        <w:spacing w:after="180"/>
        <w:rPr>
          <w:rFonts w:ascii="Times New Roman" w:eastAsia="Malgun Gothic" w:hAnsi="Times New Roman"/>
          <w:szCs w:val="20"/>
          <w:lang w:val="en-GB" w:eastAsia="x-none"/>
        </w:rPr>
      </w:pPr>
      <w:r w:rsidRPr="0014410A">
        <w:rPr>
          <w:rFonts w:ascii="Times New Roman" w:eastAsia="Malgun Gothic" w:hAnsi="Times New Roman"/>
          <w:szCs w:val="20"/>
          <w:lang w:eastAsia="ko-KR"/>
        </w:rPr>
        <w:lastRenderedPageBreak/>
        <w:t xml:space="preserve">A paging occasion associated with a WUS occasion has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eastAsia="ko-KR"/>
              </w:rPr>
            </m:ctrlPr>
          </m:dPr>
          <m:e>
            <m:d>
              <m:dPr>
                <m:ctrlPr>
                  <w:rPr>
                    <w:rFonts w:ascii="Cambria Math" w:eastAsia="Malgun Gothic" w:hAnsi="Cambria Math"/>
                    <w:i/>
                    <w:szCs w:val="20"/>
                    <w:lang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sidRPr="0014410A">
        <w:rPr>
          <w:rFonts w:ascii="Times New Roman" w:eastAsia="Malgun Gothic" w:hAnsi="Times New Roman"/>
          <w:szCs w:val="20"/>
          <w:lang w:eastAsia="ko-KR"/>
        </w:rPr>
        <w:t xml:space="preserve"> are defined in [17, TS 38.304]</w:t>
      </w:r>
      <w:r w:rsidRPr="0014410A">
        <w:rPr>
          <w:rFonts w:ascii="Times New Roman" w:eastAsia="Malgun Gothic" w:hAnsi="Times New Roman"/>
          <w:szCs w:val="20"/>
          <w:lang w:eastAsia="zh-CN"/>
        </w:rPr>
        <w:t xml:space="preserve">, and </w:t>
      </w:r>
      <m:oMath>
        <m:r>
          <m:rPr>
            <m:sty m:val="p"/>
          </m:rPr>
          <w:rPr>
            <w:rFonts w:ascii="Cambria Math" w:eastAsia="Malgun Gothic" w:hAnsi="Cambria Math"/>
            <w:szCs w:val="20"/>
            <w:lang w:eastAsia="ko-KR"/>
          </w:rPr>
          <m:t>UE_ID</m:t>
        </m:r>
      </m:oMath>
      <w:r w:rsidRPr="0014410A">
        <w:rPr>
          <w:rFonts w:ascii="Times New Roman" w:eastAsia="Malgun Gothic" w:hAnsi="Times New Roman"/>
          <w:szCs w:val="20"/>
          <w:lang w:eastAsia="ko-KR"/>
        </w:rPr>
        <w:t xml:space="preserve"> </w:t>
      </w:r>
      <w:r w:rsidRPr="0014410A">
        <w:rPr>
          <w:rFonts w:ascii="Times New Roman" w:eastAsia="Malgun Gothic" w:hAnsi="Times New Roman"/>
          <w:szCs w:val="20"/>
          <w:lang w:eastAsia="zh-CN"/>
        </w:rPr>
        <w:t xml:space="preserve">is </w:t>
      </w:r>
      <w:r w:rsidRPr="0014410A">
        <w:rPr>
          <w:rFonts w:ascii="Times New Roman" w:eastAsia="Malgun Gothic" w:hAnsi="Times New Roman"/>
          <w:szCs w:val="20"/>
          <w:lang w:eastAsia="ko-KR"/>
        </w:rPr>
        <w:t>defined in</w:t>
      </w:r>
      <w:r w:rsidRPr="0014410A">
        <w:rPr>
          <w:rFonts w:ascii="Times New Roman" w:eastAsia="Malgun Gothic" w:hAnsi="Times New Roman"/>
          <w:szCs w:val="20"/>
          <w:lang w:eastAsia="zh-CN"/>
        </w:rPr>
        <w:t xml:space="preserve"> clause 7.1 of</w:t>
      </w:r>
      <w:r w:rsidRPr="0014410A">
        <w:rPr>
          <w:rFonts w:ascii="Times New Roman" w:eastAsia="Malgun Gothic" w:hAnsi="Times New Roman"/>
          <w:szCs w:val="20"/>
          <w:lang w:eastAsia="ko-KR"/>
        </w:rPr>
        <w:t xml:space="preserve"> [17, TS 38.304]. I</w:t>
      </w:r>
      <w:r w:rsidRPr="0014410A">
        <w:rPr>
          <w:rFonts w:ascii="Times New Roman" w:eastAsia="Malgun Gothic" w:hAnsi="Times New Roman"/>
          <w:szCs w:val="20"/>
          <w:lang w:val="en-GB" w:eastAsia="ko-KR"/>
        </w:rPr>
        <w:t xml:space="preserve">f a </w:t>
      </w:r>
      <w:r w:rsidRPr="0014410A">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subgroups per paging occasion</w:t>
      </w:r>
      <w:r w:rsidRPr="0014410A">
        <w:rPr>
          <w:rFonts w:ascii="Times New Roman" w:eastAsia="Malgun Gothic" w:hAnsi="Times New Roman"/>
          <w:szCs w:val="20"/>
          <w:lang w:val="en-GB" w:eastAsia="ko-KR"/>
        </w:rPr>
        <w:t xml:space="preserve">, provided by </w:t>
      </w:r>
      <w:proofErr w:type="spellStart"/>
      <w:ins w:id="125" w:author="作者">
        <w:r w:rsidRPr="0014410A">
          <w:rPr>
            <w:rFonts w:ascii="Times New Roman" w:eastAsia="Malgun Gothic" w:hAnsi="Times New Roman"/>
            <w:i/>
            <w:szCs w:val="20"/>
            <w:lang w:val="en-GB" w:eastAsia="ko-KR"/>
          </w:rPr>
          <w:t>lp-SubgroupsNumPerPO</w:t>
        </w:r>
      </w:ins>
      <w:proofErr w:type="spellEnd"/>
      <w:del w:id="126" w:author="作者">
        <w:r w:rsidRPr="0014410A" w:rsidDel="00A362BE">
          <w:rPr>
            <w:rFonts w:ascii="Times New Roman" w:eastAsia="Malgun Gothic" w:hAnsi="Times New Roman"/>
            <w:i/>
            <w:szCs w:val="20"/>
            <w:lang w:val="en-GB" w:eastAsia="ko-KR"/>
          </w:rPr>
          <w:delText>subgroupNumber-PO-WUS</w:delText>
        </w:r>
      </w:del>
      <w:r w:rsidRPr="0014410A">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&gt;1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m:t>
        </m:r>
        <m:d>
          <m:dPr>
            <m:ctrlPr>
              <w:rPr>
                <w:rFonts w:ascii="Cambria Math" w:eastAsia="楷体_GB2312" w:hAnsi="Cambria Math"/>
                <w:i/>
                <w:szCs w:val="20"/>
                <w:lang w:val="en-GB" w:eastAsia="x-none"/>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e>
        </m:d>
        <m:r>
          <w:rPr>
            <w:rFonts w:ascii="Cambria Math" w:eastAsia="楷体_GB2312"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SG</m:t>
            </m:r>
          </m:sub>
        </m:sSub>
      </m:oMath>
      <w:r w:rsidRPr="0014410A">
        <w:rPr>
          <w:rFonts w:ascii="Times New Roman" w:eastAsia="Malgun Gothic" w:hAnsi="Times New Roman"/>
          <w:szCs w:val="20"/>
          <w:lang w:val="en-GB" w:eastAsia="x-none"/>
        </w:rPr>
        <w:t xml:space="preserve">, and </w:t>
      </w:r>
      <w:r w:rsidRPr="0014410A">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sty m:val="p"/>
                  </m:rPr>
                  <w:rPr>
                    <w:rFonts w:ascii="Cambria Math" w:eastAsia="楷体_GB2312" w:hAnsi="Cambria Math"/>
                    <w:szCs w:val="20"/>
                    <w:lang w:val="en-GB" w:eastAsia="x-none"/>
                  </w:rPr>
                  <m:t>SG</m:t>
                </m:r>
                <m:ctrlPr>
                  <w:rPr>
                    <w:rFonts w:ascii="Cambria Math" w:eastAsia="楷体_GB2312" w:hAnsi="Cambria Math"/>
                    <w:szCs w:val="20"/>
                    <w:lang w:val="en-GB" w:eastAsia="x-none"/>
                  </w:rPr>
                </m:ctrlPr>
              </m:sub>
              <m:sup>
                <m:r>
                  <m:rPr>
                    <m:sty m:val="p"/>
                  </m:rPr>
                  <w:rPr>
                    <w:rFonts w:ascii="Cambria Math" w:eastAsia="楷体_GB2312" w:hAnsi="Cambria Math"/>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ctrlPr>
              <w:rPr>
                <w:rFonts w:ascii="Cambria Math" w:eastAsia="楷体_GB2312" w:hAnsi="Cambria Math"/>
                <w:i/>
                <w:szCs w:val="20"/>
                <w:lang w:val="en-GB" w:eastAsia="x-none"/>
              </w:rPr>
            </m:ctrlPr>
          </m:e>
        </m:d>
        <m:r>
          <w:rPr>
            <w:rFonts w:ascii="Cambria Math" w:eastAsia="楷体_GB2312" w:hAnsi="Cambria Math"/>
            <w:szCs w:val="20"/>
            <w:lang w:val="en-GB" w:eastAsia="x-none"/>
          </w:rPr>
          <m: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Malgun Gothic" w:hAnsi="Cambria Math"/>
            <w:szCs w:val="20"/>
            <w:lang w:eastAsia="ko-KR"/>
          </w:rPr>
          <m:t>.</m:t>
        </m:r>
      </m:oMath>
    </w:p>
    <w:p w14:paraId="688D7C6E" w14:textId="77777777" w:rsidR="006B5BEE" w:rsidRPr="0014410A" w:rsidRDefault="006B5BEE" w:rsidP="006B5BEE">
      <w:pPr>
        <w:spacing w:after="180"/>
        <w:rPr>
          <w:rFonts w:ascii="Times New Roman" w:eastAsia="Malgun Gothic" w:hAnsi="Times New Roman"/>
          <w:szCs w:val="20"/>
          <w:lang w:eastAsia="ko-KR"/>
        </w:rPr>
      </w:pPr>
      <w:r w:rsidRPr="0014410A">
        <w:rPr>
          <w:rFonts w:ascii="Times New Roman" w:eastAsia="Malgun Gothic" w:hAnsi="Times New Roman"/>
          <w:szCs w:val="20"/>
          <w:lang w:val="en-GB" w:eastAsia="ko-KR"/>
        </w:rPr>
        <w:t>If, in a WUS monitoring occasion, a UE determines a codepoint associated with the UE [17, TS 38.304]</w:t>
      </w:r>
      <w:r w:rsidRPr="0014410A">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16EB8578" w14:textId="4DF6A388"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End of TP =======================================</w:t>
      </w:r>
    </w:p>
    <w:bookmarkEnd w:id="98"/>
    <w:p w14:paraId="2F335271" w14:textId="77777777" w:rsidR="000E68E4" w:rsidRPr="0014410A" w:rsidRDefault="000E68E4">
      <w:pPr>
        <w:rPr>
          <w:rFonts w:ascii="Times New Roman" w:eastAsiaTheme="minorEastAsia" w:hAnsi="Times New Roman"/>
          <w:lang w:eastAsia="zh-CN"/>
        </w:rPr>
      </w:pPr>
    </w:p>
    <w:tbl>
      <w:tblPr>
        <w:tblStyle w:val="TableGrid19"/>
        <w:tblW w:w="7366" w:type="dxa"/>
        <w:tblLayout w:type="fixed"/>
        <w:tblLook w:val="04A0" w:firstRow="1" w:lastRow="0" w:firstColumn="1" w:lastColumn="0" w:noHBand="0" w:noVBand="1"/>
      </w:tblPr>
      <w:tblGrid>
        <w:gridCol w:w="1413"/>
        <w:gridCol w:w="5953"/>
      </w:tblGrid>
      <w:tr w:rsidR="00EC446C" w:rsidRPr="0014410A" w14:paraId="40CBD7A0" w14:textId="77777777" w:rsidTr="00E93882">
        <w:tc>
          <w:tcPr>
            <w:tcW w:w="1413" w:type="dxa"/>
            <w:shd w:val="clear" w:color="auto" w:fill="D9D9D9" w:themeFill="background1" w:themeFillShade="D9"/>
          </w:tcPr>
          <w:p w14:paraId="4D209EAD" w14:textId="77777777" w:rsidR="00EC446C" w:rsidRPr="0014410A" w:rsidRDefault="00EC446C" w:rsidP="00E93882">
            <w:pPr>
              <w:ind w:left="200" w:right="200"/>
              <w:rPr>
                <w:rFonts w:ascii="Times New Roman" w:hAnsi="Times New Roman"/>
              </w:rPr>
            </w:pPr>
            <w:r w:rsidRPr="0014410A">
              <w:rPr>
                <w:rFonts w:ascii="Times New Roman" w:hAnsi="Times New Roman"/>
              </w:rPr>
              <w:t>Company</w:t>
            </w:r>
          </w:p>
        </w:tc>
        <w:tc>
          <w:tcPr>
            <w:tcW w:w="5953" w:type="dxa"/>
            <w:shd w:val="clear" w:color="auto" w:fill="D9D9D9" w:themeFill="background1" w:themeFillShade="D9"/>
          </w:tcPr>
          <w:p w14:paraId="7774396C" w14:textId="77777777" w:rsidR="00EC446C" w:rsidRPr="0014410A" w:rsidRDefault="00EC446C" w:rsidP="00E93882">
            <w:pPr>
              <w:ind w:left="200" w:right="200"/>
              <w:rPr>
                <w:rFonts w:ascii="Times New Roman" w:hAnsi="Times New Roman"/>
              </w:rPr>
            </w:pPr>
            <w:r w:rsidRPr="0014410A">
              <w:rPr>
                <w:rFonts w:ascii="Times New Roman" w:hAnsi="Times New Roman"/>
              </w:rPr>
              <w:t>Comments</w:t>
            </w:r>
          </w:p>
        </w:tc>
      </w:tr>
      <w:tr w:rsidR="00EC446C" w:rsidRPr="0014410A" w14:paraId="38F69F1E" w14:textId="77777777" w:rsidTr="00E93882">
        <w:tc>
          <w:tcPr>
            <w:tcW w:w="1413" w:type="dxa"/>
          </w:tcPr>
          <w:p w14:paraId="671BE479" w14:textId="77777777" w:rsidR="00EC446C" w:rsidRPr="0014410A" w:rsidRDefault="00EC446C" w:rsidP="00E93882">
            <w:pPr>
              <w:ind w:right="200"/>
              <w:rPr>
                <w:rFonts w:ascii="Times New Roman" w:eastAsia="Yu Mincho" w:hAnsi="Times New Roman"/>
                <w:lang w:eastAsia="ja-JP"/>
              </w:rPr>
            </w:pPr>
          </w:p>
        </w:tc>
        <w:tc>
          <w:tcPr>
            <w:tcW w:w="5953" w:type="dxa"/>
          </w:tcPr>
          <w:p w14:paraId="3418DD82" w14:textId="77777777" w:rsidR="00EC446C" w:rsidRPr="0014410A" w:rsidRDefault="00EC446C" w:rsidP="00E93882">
            <w:pPr>
              <w:ind w:right="200"/>
              <w:rPr>
                <w:rFonts w:ascii="Times New Roman" w:eastAsia="Yu Mincho" w:hAnsi="Times New Roman"/>
                <w:color w:val="000000" w:themeColor="text1"/>
                <w:lang w:eastAsia="ja-JP"/>
              </w:rPr>
            </w:pPr>
          </w:p>
        </w:tc>
      </w:tr>
      <w:tr w:rsidR="00EC446C" w:rsidRPr="0014410A" w14:paraId="60AAFCC5" w14:textId="77777777" w:rsidTr="00E93882">
        <w:tc>
          <w:tcPr>
            <w:tcW w:w="1413" w:type="dxa"/>
          </w:tcPr>
          <w:p w14:paraId="68430209" w14:textId="77777777" w:rsidR="00EC446C" w:rsidRPr="0014410A" w:rsidRDefault="00EC446C" w:rsidP="00E93882">
            <w:pPr>
              <w:ind w:right="200"/>
              <w:rPr>
                <w:rFonts w:ascii="Times New Roman" w:eastAsia="宋体" w:hAnsi="Times New Roman"/>
                <w:lang w:eastAsia="zh-CN"/>
              </w:rPr>
            </w:pPr>
          </w:p>
        </w:tc>
        <w:tc>
          <w:tcPr>
            <w:tcW w:w="5953" w:type="dxa"/>
          </w:tcPr>
          <w:p w14:paraId="6DB1FFB0" w14:textId="77777777" w:rsidR="00EC446C" w:rsidRPr="0014410A" w:rsidRDefault="00EC446C" w:rsidP="00E93882">
            <w:pPr>
              <w:ind w:right="200"/>
              <w:rPr>
                <w:rFonts w:ascii="Times New Roman" w:eastAsiaTheme="minorEastAsia" w:hAnsi="Times New Roman"/>
                <w:color w:val="000000" w:themeColor="text1"/>
                <w:lang w:eastAsia="zh-CN"/>
              </w:rPr>
            </w:pPr>
          </w:p>
        </w:tc>
      </w:tr>
      <w:tr w:rsidR="00EC446C" w:rsidRPr="0014410A" w14:paraId="5EDA9DD9" w14:textId="77777777" w:rsidTr="00E93882">
        <w:tc>
          <w:tcPr>
            <w:tcW w:w="1413" w:type="dxa"/>
          </w:tcPr>
          <w:p w14:paraId="1AAFF8E5" w14:textId="77777777" w:rsidR="00EC446C" w:rsidRPr="0014410A" w:rsidRDefault="00EC446C" w:rsidP="00E93882">
            <w:pPr>
              <w:ind w:right="200"/>
              <w:rPr>
                <w:rFonts w:ascii="Times New Roman" w:eastAsiaTheme="minorEastAsia" w:hAnsi="Times New Roman"/>
                <w:lang w:eastAsia="zh-CN"/>
              </w:rPr>
            </w:pPr>
          </w:p>
        </w:tc>
        <w:tc>
          <w:tcPr>
            <w:tcW w:w="5953" w:type="dxa"/>
          </w:tcPr>
          <w:p w14:paraId="6BEC2F2C" w14:textId="77777777" w:rsidR="00EC446C" w:rsidRPr="0014410A" w:rsidRDefault="00EC446C" w:rsidP="00E93882">
            <w:pPr>
              <w:ind w:right="200"/>
              <w:rPr>
                <w:rFonts w:ascii="Times New Roman" w:eastAsiaTheme="minorEastAsia" w:hAnsi="Times New Roman"/>
                <w:color w:val="000000" w:themeColor="text1"/>
                <w:lang w:eastAsia="zh-CN"/>
              </w:rPr>
            </w:pPr>
          </w:p>
        </w:tc>
      </w:tr>
    </w:tbl>
    <w:p w14:paraId="32A3B341" w14:textId="77777777" w:rsidR="00EC446C" w:rsidRPr="0014410A" w:rsidRDefault="00EC446C">
      <w:pPr>
        <w:rPr>
          <w:rFonts w:ascii="Times New Roman" w:eastAsiaTheme="minorEastAsia" w:hAnsi="Times New Roman"/>
          <w:lang w:eastAsia="zh-CN"/>
        </w:rPr>
      </w:pPr>
    </w:p>
    <w:p w14:paraId="264D3C81" w14:textId="05234B08" w:rsidR="00EC446C" w:rsidRPr="0014410A" w:rsidRDefault="00EC446C" w:rsidP="00EC446C">
      <w:pPr>
        <w:keepNext/>
        <w:tabs>
          <w:tab w:val="left" w:pos="-5500"/>
        </w:tabs>
        <w:spacing w:before="120" w:after="60"/>
        <w:ind w:right="200"/>
        <w:jc w:val="both"/>
        <w:outlineLvl w:val="3"/>
        <w:rPr>
          <w:rFonts w:ascii="Times New Roman" w:eastAsiaTheme="minorEastAsia" w:hAnsi="Times New Roman"/>
          <w:b/>
          <w:lang w:eastAsia="zh-CN"/>
        </w:rPr>
      </w:pPr>
      <w:r w:rsidRPr="0014410A">
        <w:rPr>
          <w:rFonts w:ascii="Times New Roman" w:eastAsia="微软雅黑" w:hAnsi="Times New Roman"/>
          <w:b/>
          <w:bCs/>
          <w:iCs/>
          <w:szCs w:val="20"/>
          <w:lang w:eastAsia="zh-CN"/>
        </w:rPr>
        <w:t>[FL2] proposal 5.5-3</w:t>
      </w:r>
      <w:r w:rsidRPr="0014410A">
        <w:rPr>
          <w:rFonts w:ascii="Times New Roman" w:eastAsia="微软雅黑" w:hAnsi="Times New Roman"/>
          <w:b/>
          <w:bCs/>
          <w:iCs/>
          <w:szCs w:val="20"/>
          <w:lang w:val="en-GB" w:eastAsia="zh-CN"/>
        </w:rPr>
        <w:t>:</w:t>
      </w:r>
      <w:r w:rsidRPr="0014410A">
        <w:rPr>
          <w:rFonts w:ascii="Times New Roman" w:eastAsia="微软雅黑" w:hAnsi="Times New Roman"/>
          <w:b/>
          <w:bCs/>
          <w:iCs/>
          <w:szCs w:val="20"/>
          <w:lang w:eastAsia="zh-CN"/>
        </w:rPr>
        <w:t xml:space="preserve"> </w:t>
      </w:r>
      <w:r w:rsidRPr="0014410A">
        <w:rPr>
          <w:rFonts w:ascii="Times New Roman" w:eastAsiaTheme="minorEastAsia" w:hAnsi="Times New Roman"/>
          <w:b/>
          <w:lang w:eastAsia="zh-CN"/>
        </w:rPr>
        <w:t>Adopt the following TP to section 10.4D, TS 38.213 as alignment CR</w:t>
      </w:r>
    </w:p>
    <w:p w14:paraId="6C7F7ADA" w14:textId="057FB43B"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==========================TP for TS 38.213 ===================================</w:t>
      </w:r>
    </w:p>
    <w:p w14:paraId="7198E63E"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Reason for change: RRC parameter names are not aligned with TS 38.331. </w:t>
      </w:r>
    </w:p>
    <w:p w14:paraId="11C5CBD7"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Summary of changes: Align RRC parameter names with TS 38.331.</w:t>
      </w:r>
    </w:p>
    <w:p w14:paraId="6C29BF8F" w14:textId="77777777" w:rsidR="006B5BEE" w:rsidRPr="0014410A" w:rsidRDefault="006B5BEE" w:rsidP="006B5BEE">
      <w:pPr>
        <w:tabs>
          <w:tab w:val="left" w:pos="1300"/>
        </w:tabs>
        <w:spacing w:after="180" w:line="276" w:lineRule="auto"/>
        <w:jc w:val="both"/>
        <w:rPr>
          <w:rFonts w:ascii="Times New Roman" w:eastAsia="Malgun Gothic" w:hAnsi="Times New Roman"/>
          <w:szCs w:val="20"/>
          <w:lang w:eastAsia="zh-CN"/>
        </w:rPr>
      </w:pPr>
      <w:r w:rsidRPr="0014410A">
        <w:rPr>
          <w:rFonts w:ascii="Times New Roman" w:eastAsia="Malgun Gothic" w:hAnsi="Times New Roman"/>
          <w:szCs w:val="20"/>
          <w:lang w:eastAsia="zh-CN"/>
        </w:rPr>
        <w:t xml:space="preserve">Consequence if not approved: RRC parameter names are not aligned with TS 38.331. </w:t>
      </w:r>
    </w:p>
    <w:p w14:paraId="18A6C398" w14:textId="05CF863A"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Start of TP =======================================</w:t>
      </w:r>
    </w:p>
    <w:p w14:paraId="50AA4E66" w14:textId="77777777" w:rsidR="006B5BEE" w:rsidRPr="0014410A" w:rsidRDefault="006B5BEE" w:rsidP="006B5BEE">
      <w:pPr>
        <w:spacing w:after="240"/>
        <w:jc w:val="both"/>
        <w:rPr>
          <w:rFonts w:ascii="Times New Roman" w:eastAsia="宋体" w:hAnsi="Times New Roman"/>
          <w:sz w:val="24"/>
        </w:rPr>
      </w:pPr>
      <w:r w:rsidRPr="0014410A">
        <w:rPr>
          <w:rFonts w:ascii="Times New Roman" w:eastAsia="宋体" w:hAnsi="Times New Roman"/>
          <w:sz w:val="24"/>
        </w:rPr>
        <w:t>10.4C</w:t>
      </w:r>
      <w:r w:rsidRPr="0014410A">
        <w:rPr>
          <w:rFonts w:ascii="Times New Roman" w:eastAsia="宋体" w:hAnsi="Times New Roman"/>
          <w:sz w:val="24"/>
        </w:rPr>
        <w:tab/>
        <w:t>PDCCH monitoring activation by WUS in RRC_IDLE/RRC_INACTIVE</w:t>
      </w:r>
    </w:p>
    <w:p w14:paraId="308E7107"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zh-CN"/>
        </w:rPr>
        <w:t xml:space="preserve">A UE configured with DRX mode operation and operating in the RRC_IDLE or RRC_INACTIVE state </w:t>
      </w:r>
      <w:r w:rsidRPr="0014410A">
        <w:rPr>
          <w:rFonts w:ascii="Times New Roman" w:eastAsia="Malgun Gothic" w:hAnsi="Times New Roman"/>
          <w:szCs w:val="20"/>
          <w:lang w:val="en-GB" w:eastAsia="ko-KR"/>
        </w:rPr>
        <w:t xml:space="preserve">can be provided for LPSS/WUS reception </w:t>
      </w:r>
    </w:p>
    <w:p w14:paraId="6392E871"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a number of OOK symbols per OFDM symbol, a first RB by </w:t>
      </w:r>
      <w:proofErr w:type="spellStart"/>
      <w:r w:rsidRPr="0014410A">
        <w:rPr>
          <w:rFonts w:ascii="Times New Roman" w:eastAsia="Malgun Gothic" w:hAnsi="Times New Roman"/>
          <w:i/>
          <w:iCs/>
          <w:szCs w:val="20"/>
          <w:lang w:val="en-GB" w:eastAsia="zh-CN"/>
        </w:rPr>
        <w:t>lpwus</w:t>
      </w:r>
      <w:proofErr w:type="spellEnd"/>
      <w:r w:rsidRPr="0014410A">
        <w:rPr>
          <w:rFonts w:ascii="Times New Roman" w:eastAsia="Malgun Gothic" w:hAnsi="Times New Roman"/>
          <w:i/>
          <w:iCs/>
          <w:szCs w:val="20"/>
          <w:lang w:val="en-GB" w:eastAsia="zh-CN"/>
        </w:rPr>
        <w:t>-LPSS-</w:t>
      </w:r>
      <w:proofErr w:type="spellStart"/>
      <w:r w:rsidRPr="0014410A">
        <w:rPr>
          <w:rFonts w:ascii="Times New Roman" w:eastAsia="Malgun Gothic" w:hAnsi="Times New Roman"/>
          <w:i/>
          <w:iCs/>
          <w:szCs w:val="20"/>
          <w:lang w:val="en-GB" w:eastAsia="zh-CN"/>
        </w:rPr>
        <w:t>StartRB</w:t>
      </w:r>
      <w:proofErr w:type="spellEnd"/>
      <w:r w:rsidRPr="0014410A">
        <w:rPr>
          <w:rFonts w:ascii="Times New Roman" w:eastAsia="Malgun Gothic" w:hAnsi="Times New Roman"/>
          <w:szCs w:val="20"/>
          <w:lang w:val="en-GB" w:eastAsia="zh-CN"/>
        </w:rPr>
        <w:t xml:space="preserve">, and an overlaid OFDM sequence per OOK symbol for LPSS reception, and an EPRE ratio relative to SS/PBCH blocks [4, TS 38.211], </w:t>
      </w:r>
    </w:p>
    <w:p w14:paraId="15EC1B28"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a number of OOK symbols per OFDM symbol, the first RB, and one or more overlaid OFDM sequences per OOK symbol for WUS reception, and an EPRE ratio relative to SS/PBCH blocks [4, TS 38.211], and</w:t>
      </w:r>
    </w:p>
    <w:p w14:paraId="1DDA9AC9"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determines to receive LPSS/WUS based on procedures defined in [17, TS 38.304]. </w:t>
      </w:r>
    </w:p>
    <w:p w14:paraId="6670CEE9"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w:t>
      </w:r>
    </w:p>
    <w:p w14:paraId="10BE9BD6"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sidRPr="0014410A">
        <w:rPr>
          <w:rFonts w:ascii="Times New Roman" w:eastAsia="Malgun Gothic" w:hAnsi="Times New Roman"/>
          <w:i/>
          <w:szCs w:val="20"/>
          <w:lang w:val="en-GB" w:eastAsia="ko-KR"/>
        </w:rPr>
        <w:t>lpss-StartSymbol</w:t>
      </w:r>
      <w:proofErr w:type="spellEnd"/>
      <w:r w:rsidRPr="0014410A">
        <w:rPr>
          <w:rFonts w:ascii="Times New Roman" w:eastAsia="Malgun Gothic" w:hAnsi="Times New Roman"/>
          <w:szCs w:val="20"/>
          <w:lang w:val="en-GB" w:eastAsia="ko-KR"/>
        </w:rPr>
        <w:t xml:space="preserve">. The UE determines slots for LPSS reception occasions based on a periodicity and a time offset, </w:t>
      </w:r>
      <w:r w:rsidRPr="0014410A">
        <w:rPr>
          <w:rFonts w:ascii="Times New Roman" w:eastAsia="PMingLiU" w:hAnsi="Times New Roman"/>
          <w:kern w:val="2"/>
          <w:szCs w:val="20"/>
          <w:lang w:val="en-GB" w:eastAsia="zh-TW"/>
        </w:rPr>
        <w:t>relative to the start of a system frame with SFN 0,</w:t>
      </w:r>
      <w:r w:rsidRPr="0014410A">
        <w:rPr>
          <w:rFonts w:ascii="Times New Roman" w:eastAsia="Malgun Gothic" w:hAnsi="Times New Roman"/>
          <w:szCs w:val="20"/>
          <w:lang w:val="en-GB" w:eastAsia="ko-KR"/>
        </w:rPr>
        <w:t xml:space="preserve"> provided by </w:t>
      </w:r>
      <w:proofErr w:type="spellStart"/>
      <w:ins w:id="127" w:author="作者">
        <w:r w:rsidRPr="0014410A">
          <w:rPr>
            <w:rFonts w:ascii="Times New Roman" w:eastAsia="Malgun Gothic" w:hAnsi="Times New Roman"/>
            <w:i/>
            <w:szCs w:val="20"/>
            <w:lang w:val="en-GB" w:eastAsia="ko-KR"/>
          </w:rPr>
          <w:t>lpss-PeriodicityAndOffset</w:t>
        </w:r>
      </w:ins>
      <w:proofErr w:type="spellEnd"/>
      <w:del w:id="128" w:author="作者">
        <w:r w:rsidRPr="0014410A">
          <w:rPr>
            <w:rFonts w:ascii="Times New Roman" w:eastAsia="Malgun Gothic" w:hAnsi="Times New Roman"/>
            <w:i/>
            <w:szCs w:val="20"/>
            <w:lang w:val="en-GB" w:eastAsia="ko-KR"/>
          </w:rPr>
          <w:delText>lpss-periodicityoffset</w:delText>
        </w:r>
      </w:del>
      <w:r w:rsidRPr="0014410A">
        <w:rPr>
          <w:rFonts w:ascii="Times New Roman" w:eastAsia="Malgun Gothic" w:hAnsi="Times New Roman"/>
          <w:i/>
          <w:szCs w:val="20"/>
          <w:lang w:val="en-GB" w:eastAsia="ko-KR"/>
        </w:rPr>
        <w:t>.</w:t>
      </w:r>
      <w:r w:rsidRPr="0014410A">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sidRPr="0014410A">
        <w:rPr>
          <w:rFonts w:ascii="Times New Roman" w:eastAsia="Malgun Gothic" w:hAnsi="Times New Roman"/>
          <w:szCs w:val="20"/>
          <w:lang w:val="en-GB" w:eastAsia="ko-KR"/>
        </w:rPr>
        <w:t xml:space="preserve"> consecutive slots that have </w:t>
      </w:r>
      <w:r w:rsidRPr="0014410A">
        <w:rPr>
          <w:rFonts w:ascii="Times New Roman" w:eastAsia="Malgun Gothic" w:hAnsi="Times New Roman"/>
          <w:szCs w:val="20"/>
          <w:lang w:val="en-GB" w:eastAsia="ko-KR"/>
        </w:rPr>
        <w:lastRenderedPageBreak/>
        <w:t xml:space="preserve">all symbols indicated as downlink by </w:t>
      </w:r>
      <w:proofErr w:type="spellStart"/>
      <w:r w:rsidRPr="0014410A">
        <w:rPr>
          <w:rFonts w:ascii="Times New Roman" w:eastAsia="Malgun Gothic" w:hAnsi="Times New Roman"/>
          <w:i/>
          <w:iCs/>
          <w:szCs w:val="20"/>
          <w:lang w:val="en-GB" w:eastAsia="zh-CN"/>
        </w:rPr>
        <w:t>tdd</w:t>
      </w:r>
      <w:proofErr w:type="spellEnd"/>
      <w:r w:rsidRPr="0014410A">
        <w:rPr>
          <w:rFonts w:ascii="Times New Roman" w:eastAsia="Malgun Gothic" w:hAnsi="Times New Roman"/>
          <w:i/>
          <w:iCs/>
          <w:szCs w:val="20"/>
          <w:lang w:val="en-GB" w:eastAsia="zh-CN"/>
        </w:rPr>
        <w:t>-UL-DL-</w:t>
      </w:r>
      <w:proofErr w:type="spellStart"/>
      <w:r w:rsidRPr="0014410A">
        <w:rPr>
          <w:rFonts w:ascii="Times New Roman" w:eastAsia="Malgun Gothic" w:hAnsi="Times New Roman"/>
          <w:i/>
          <w:iCs/>
          <w:szCs w:val="20"/>
          <w:lang w:val="en-GB" w:eastAsia="zh-CN"/>
        </w:rPr>
        <w:t>ConfigurationCommon</w:t>
      </w:r>
      <w:proofErr w:type="spellEnd"/>
      <w:r w:rsidRPr="0014410A">
        <w:rPr>
          <w:rFonts w:ascii="Times New Roman" w:eastAsia="Malgun Gothic" w:hAnsi="Times New Roman"/>
          <w:iCs/>
          <w:szCs w:val="20"/>
          <w:lang w:val="en-GB" w:eastAsia="zh-CN"/>
        </w:rPr>
        <w:t>, if provided,</w:t>
      </w:r>
      <w:r w:rsidRPr="0014410A">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sidRPr="0014410A">
        <w:rPr>
          <w:rFonts w:ascii="Times New Roman" w:eastAsia="Malgun Gothic" w:hAnsi="Times New Roman"/>
          <w:szCs w:val="20"/>
          <w:lang w:val="en-GB" w:eastAsia="ja-JP"/>
        </w:rPr>
        <w:t xml:space="preserve"> is the number of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sidRPr="0014410A">
        <w:rPr>
          <w:rFonts w:ascii="Times New Roman" w:eastAsia="Malgun Gothic" w:hAnsi="Times New Roman"/>
          <w:szCs w:val="20"/>
          <w:lang w:val="en-GB" w:eastAsia="ja-JP"/>
        </w:rPr>
        <w:t xml:space="preserve"> is the number of LPSS reception occasions in a slot</w:t>
      </w:r>
      <w:r w:rsidRPr="0014410A">
        <w:rPr>
          <w:rFonts w:ascii="Times New Roman" w:eastAsia="Malgun Gothic" w:hAnsi="Times New Roman"/>
          <w:szCs w:val="20"/>
          <w:lang w:val="en-GB" w:eastAsia="ko-KR"/>
        </w:rPr>
        <w:t>.</w:t>
      </w:r>
    </w:p>
    <w:p w14:paraId="7B6D1663" w14:textId="77777777" w:rsidR="006B5BEE" w:rsidRPr="0014410A" w:rsidRDefault="006B5BEE" w:rsidP="006B5BEE">
      <w:pPr>
        <w:spacing w:after="180"/>
        <w:rPr>
          <w:rFonts w:ascii="Times New Roman" w:eastAsia="Malgun Gothic" w:hAnsi="Times New Roman"/>
          <w:szCs w:val="20"/>
          <w:lang w:val="en-GB" w:eastAsia="ja-JP"/>
        </w:rPr>
      </w:pPr>
      <w:r w:rsidRPr="0014410A">
        <w:rPr>
          <w:rFonts w:ascii="Times New Roman" w:eastAsia="Malgun Gothic" w:hAnsi="Times New Roman"/>
          <w:szCs w:val="20"/>
          <w:lang w:val="en-GB" w:eastAsia="ko-KR"/>
        </w:rPr>
        <w:t xml:space="preserve">LPSS reception occasions are indexed sequentially in time. An LPSS reception at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-th LPSS reception occasion</w:t>
      </w:r>
      <w:r w:rsidRPr="0014410A">
        <w:rPr>
          <w:rFonts w:ascii="Times New Roman" w:eastAsia="Malgun Gothic" w:hAnsi="Times New Roman"/>
          <w:kern w:val="2"/>
          <w:szCs w:val="20"/>
          <w:lang w:val="en-GB" w:eastAsia="zh-TW"/>
        </w:rPr>
        <w:t xml:space="preserve"> is </w:t>
      </w:r>
      <w:r w:rsidRPr="0014410A">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ko-KR"/>
        </w:rPr>
        <w:t xml:space="preserve">-th transmitted </w:t>
      </w:r>
      <w:r w:rsidRPr="0014410A">
        <w:rPr>
          <w:rFonts w:ascii="Times New Roman" w:eastAsia="Malgun Gothic" w:hAnsi="Times New Roman"/>
          <w:szCs w:val="20"/>
          <w:lang w:val="en-GB" w:eastAsia="ja-JP"/>
        </w:rPr>
        <w:t>SS/PBCH block</w:t>
      </w:r>
      <w:r w:rsidRPr="0014410A">
        <w:rPr>
          <w:rFonts w:ascii="Times New Roman" w:eastAsia="Malgun Gothic" w:hAnsi="Times New Roman"/>
          <w:szCs w:val="20"/>
          <w:lang w:val="en-GB" w:eastAsia="ko-KR"/>
        </w:rPr>
        <w:t>, with respect to quasi co-location '</w:t>
      </w:r>
      <w:proofErr w:type="spellStart"/>
      <w:r w:rsidRPr="0014410A">
        <w:rPr>
          <w:rFonts w:ascii="Times New Roman" w:eastAsia="Malgun Gothic" w:hAnsi="Times New Roman"/>
          <w:szCs w:val="20"/>
          <w:lang w:val="en-GB" w:eastAsia="ko-KR"/>
        </w:rPr>
        <w:t>typeC</w:t>
      </w:r>
      <w:proofErr w:type="spellEnd"/>
      <w:r w:rsidRPr="0014410A">
        <w:rPr>
          <w:rFonts w:ascii="Times New Roman" w:eastAsia="Malgun Gothic" w:hAnsi="Times New Roman"/>
          <w:szCs w:val="20"/>
          <w:lang w:val="en-GB" w:eastAsia="ko-KR"/>
        </w:rPr>
        <w:t>' or '</w:t>
      </w:r>
      <w:proofErr w:type="spellStart"/>
      <w:r w:rsidRPr="0014410A">
        <w:rPr>
          <w:rFonts w:ascii="Times New Roman" w:eastAsia="Malgun Gothic" w:hAnsi="Times New Roman"/>
          <w:szCs w:val="20"/>
          <w:lang w:val="en-GB" w:eastAsia="ko-KR"/>
        </w:rPr>
        <w:t>typeD</w:t>
      </w:r>
      <w:proofErr w:type="spellEnd"/>
      <w:r w:rsidRPr="0014410A">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ko-KR"/>
        </w:rPr>
        <w:t>.</w:t>
      </w:r>
      <w:r w:rsidRPr="0014410A">
        <w:rPr>
          <w:rFonts w:ascii="Times New Roman" w:eastAsia="Malgun Gothic" w:hAnsi="Times New Roman"/>
          <w:szCs w:val="20"/>
          <w:lang w:val="en-GB" w:eastAsia="ja-JP"/>
        </w:rPr>
        <w:t xml:space="preserve"> </w:t>
      </w:r>
    </w:p>
    <w:p w14:paraId="2300D644"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If a UE is provided </w:t>
      </w:r>
      <w:proofErr w:type="spellStart"/>
      <w:ins w:id="129" w:author="作者">
        <w:r w:rsidRPr="0014410A">
          <w:rPr>
            <w:rFonts w:ascii="Times New Roman" w:eastAsia="Malgun Gothic" w:hAnsi="Times New Roman"/>
            <w:i/>
            <w:iCs/>
            <w:szCs w:val="20"/>
            <w:lang w:val="en-GB" w:eastAsia="ko-KR"/>
          </w:rPr>
          <w:t>lpwus</w:t>
        </w:r>
        <w:proofErr w:type="spellEnd"/>
        <w:r w:rsidRPr="0014410A">
          <w:rPr>
            <w:rFonts w:ascii="Times New Roman" w:eastAsia="Malgun Gothic" w:hAnsi="Times New Roman"/>
            <w:i/>
            <w:iCs/>
            <w:szCs w:val="20"/>
            <w:lang w:val="en-GB" w:eastAsia="ko-KR"/>
          </w:rPr>
          <w:t>-LPSS-</w:t>
        </w:r>
        <w:proofErr w:type="spellStart"/>
        <w:r w:rsidRPr="0014410A">
          <w:rPr>
            <w:rFonts w:ascii="Times New Roman" w:eastAsia="Malgun Gothic" w:hAnsi="Times New Roman"/>
            <w:i/>
            <w:iCs/>
            <w:szCs w:val="20"/>
            <w:lang w:val="en-GB" w:eastAsia="ko-KR"/>
          </w:rPr>
          <w:t>BeamSubset</w:t>
        </w:r>
      </w:ins>
      <w:proofErr w:type="spellEnd"/>
      <w:del w:id="130" w:author="作者">
        <w:r w:rsidRPr="0014410A">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the UE receives LPSS/WUS based on the quasi co-location properties of transmitted SS/PBCH blocks indicated by </w:t>
      </w:r>
      <w:proofErr w:type="spellStart"/>
      <w:ins w:id="131"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-LPSS-</w:t>
        </w:r>
        <w:proofErr w:type="spellStart"/>
        <w:r w:rsidRPr="0014410A">
          <w:rPr>
            <w:rFonts w:ascii="Times New Roman" w:eastAsia="Malgun Gothic" w:hAnsi="Times New Roman"/>
            <w:i/>
            <w:szCs w:val="20"/>
            <w:lang w:val="en-GB" w:eastAsia="ko-KR"/>
          </w:rPr>
          <w:t>BeamSubset</w:t>
        </w:r>
      </w:ins>
      <w:proofErr w:type="spellEnd"/>
      <w:del w:id="132" w:author="作者">
        <w:r w:rsidRPr="0014410A">
          <w:rPr>
            <w:rFonts w:ascii="Times New Roman" w:eastAsia="Malgun Gothic" w:hAnsi="Times New Roman"/>
            <w:i/>
            <w:szCs w:val="20"/>
            <w:lang w:val="en-GB" w:eastAsia="ko-KR"/>
          </w:rPr>
          <w:delText>wus-LPSS-beamSubset</w:delText>
        </w:r>
      </w:del>
      <w:r w:rsidRPr="0014410A">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sidRPr="0014410A">
        <w:rPr>
          <w:rFonts w:ascii="Times New Roman" w:eastAsia="Malgun Gothic" w:hAnsi="Times New Roman"/>
          <w:i/>
          <w:szCs w:val="20"/>
          <w:lang w:val="en-GB" w:eastAsia="ko-KR"/>
        </w:rPr>
        <w:t>ssb-PositionsInBurst</w:t>
      </w:r>
      <w:proofErr w:type="spellEnd"/>
      <w:r w:rsidRPr="0014410A">
        <w:rPr>
          <w:rFonts w:ascii="Times New Roman" w:eastAsia="Malgun Gothic" w:hAnsi="Times New Roman"/>
          <w:szCs w:val="20"/>
          <w:lang w:val="en-GB" w:eastAsia="ko-KR"/>
        </w:rPr>
        <w:t xml:space="preserve"> in </w:t>
      </w:r>
      <w:r w:rsidRPr="0014410A">
        <w:rPr>
          <w:rFonts w:ascii="Times New Roman" w:eastAsia="Malgun Gothic" w:hAnsi="Times New Roman"/>
          <w:i/>
          <w:szCs w:val="20"/>
          <w:lang w:val="en-GB" w:eastAsia="ko-KR"/>
        </w:rPr>
        <w:t>SIB1</w:t>
      </w:r>
      <w:r w:rsidRPr="0014410A">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sidRPr="0014410A">
        <w:rPr>
          <w:rFonts w:ascii="Times New Roman" w:eastAsia="Malgun Gothic" w:hAnsi="Times New Roman"/>
          <w:szCs w:val="20"/>
          <w:lang w:val="en-GB" w:eastAsia="ko-KR"/>
        </w:rPr>
        <w:t xml:space="preserve"> WUS monitoring occasions that are indexed sequentially in time, </w:t>
      </w:r>
      <w:proofErr w:type="gramStart"/>
      <w:r w:rsidRPr="0014410A">
        <w:rPr>
          <w:rFonts w:ascii="Times New Roman" w:eastAsia="Malgun Gothic" w:hAnsi="Times New Roman"/>
          <w:szCs w:val="20"/>
          <w:lang w:val="en-GB" w:eastAsia="ko-KR"/>
        </w:rPr>
        <w:t>where</w:t>
      </w:r>
      <w:proofErr w:type="gramEnd"/>
    </w:p>
    <w:p w14:paraId="7228C3BE"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r>
      <m:oMath>
        <m:r>
          <w:rPr>
            <w:rFonts w:ascii="Cambria Math" w:eastAsia="Malgun Gothic" w:hAnsi="Cambria Math"/>
            <w:szCs w:val="20"/>
            <w:lang w:val="en-GB" w:eastAsia="zh-CN"/>
          </w:rPr>
          <m:t>K</m:t>
        </m:r>
      </m:oMath>
      <w:r w:rsidRPr="0014410A">
        <w:rPr>
          <w:rFonts w:ascii="Times New Roman" w:eastAsia="Malgun Gothic" w:hAnsi="Times New Roman"/>
          <w:szCs w:val="20"/>
          <w:lang w:val="en-GB" w:eastAsia="zh-CN"/>
        </w:rPr>
        <w:t xml:space="preserve"> is the number of transmitted SS/PBCH blocks indicated by </w:t>
      </w:r>
      <w:proofErr w:type="spellStart"/>
      <w:r w:rsidRPr="0014410A">
        <w:rPr>
          <w:rFonts w:ascii="Times New Roman" w:eastAsia="Malgun Gothic" w:hAnsi="Times New Roman"/>
          <w:i/>
          <w:szCs w:val="20"/>
          <w:lang w:val="en-GB" w:eastAsia="zh-CN"/>
        </w:rPr>
        <w:t>ssb-PositionsInBurst</w:t>
      </w:r>
      <w:proofErr w:type="spellEnd"/>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eastAsia="zh-CN"/>
        </w:rPr>
        <w:t xml:space="preserve">in </w:t>
      </w:r>
      <w:r w:rsidRPr="0014410A">
        <w:rPr>
          <w:rFonts w:ascii="Times New Roman" w:eastAsia="Malgun Gothic" w:hAnsi="Times New Roman"/>
          <w:i/>
          <w:szCs w:val="20"/>
          <w:lang w:val="en-GB" w:eastAsia="zh-CN"/>
        </w:rPr>
        <w:t>SIB1</w:t>
      </w:r>
      <w:r w:rsidRPr="0014410A">
        <w:rPr>
          <w:rFonts w:ascii="Times New Roman" w:eastAsia="Malgun Gothic" w:hAnsi="Times New Roman"/>
          <w:szCs w:val="20"/>
          <w:lang w:val="en-GB" w:eastAsia="zh-CN"/>
        </w:rPr>
        <w:t xml:space="preserve">, </w:t>
      </w:r>
      <m:oMath>
        <m:r>
          <w:rPr>
            <w:rFonts w:ascii="Cambria Math" w:eastAsia="Malgun Gothic" w:hAnsi="Cambria Math"/>
            <w:szCs w:val="20"/>
            <w:lang w:val="en-GB" w:eastAsia="zh-CN"/>
          </w:rPr>
          <m:t>M</m:t>
        </m:r>
      </m:oMath>
      <w:r w:rsidRPr="0014410A">
        <w:rPr>
          <w:rFonts w:ascii="Times New Roman" w:eastAsia="Malgun Gothic" w:hAnsi="Times New Roman"/>
          <w:szCs w:val="20"/>
          <w:lang w:val="en-GB" w:eastAsia="zh-CN"/>
        </w:rPr>
        <w:t xml:space="preserve"> is a number of WUS monitoring occasions associated with each of the </w:t>
      </w:r>
      <m:oMath>
        <m:r>
          <w:rPr>
            <w:rFonts w:ascii="Cambria Math" w:eastAsia="Malgun Gothic" w:hAnsi="Cambria Math"/>
            <w:szCs w:val="20"/>
            <w:lang w:val="en-GB" w:eastAsia="zh-CN"/>
          </w:rPr>
          <m:t>K</m:t>
        </m:r>
      </m:oMath>
      <w:r w:rsidRPr="0014410A">
        <w:rPr>
          <w:rFonts w:ascii="Times New Roman" w:eastAsia="Malgun Gothic" w:hAnsi="Times New Roman"/>
          <w:szCs w:val="20"/>
          <w:lang w:val="en-GB" w:eastAsia="zh-CN"/>
        </w:rPr>
        <w:t xml:space="preserve"> transmitted SS/PBCH blocks provided by </w:t>
      </w:r>
      <w:proofErr w:type="spellStart"/>
      <w:ins w:id="133" w:author="作者">
        <w:r w:rsidRPr="0014410A">
          <w:rPr>
            <w:rFonts w:ascii="Times New Roman" w:eastAsia="Malgun Gothic" w:hAnsi="Times New Roman"/>
            <w:i/>
            <w:szCs w:val="20"/>
            <w:lang w:val="en-GB" w:eastAsia="zh-CN"/>
          </w:rPr>
          <w:t>lpwus</w:t>
        </w:r>
        <w:proofErr w:type="spellEnd"/>
        <w:r w:rsidRPr="0014410A">
          <w:rPr>
            <w:rFonts w:ascii="Times New Roman" w:eastAsia="Malgun Gothic" w:hAnsi="Times New Roman"/>
            <w:i/>
            <w:szCs w:val="20"/>
            <w:lang w:val="en-GB" w:eastAsia="zh-CN"/>
          </w:rPr>
          <w:t>-MO-</w:t>
        </w:r>
        <w:proofErr w:type="spellStart"/>
        <w:r w:rsidRPr="0014410A">
          <w:rPr>
            <w:rFonts w:ascii="Times New Roman" w:eastAsia="Malgun Gothic" w:hAnsi="Times New Roman"/>
            <w:i/>
            <w:szCs w:val="20"/>
            <w:lang w:val="en-GB" w:eastAsia="zh-CN"/>
          </w:rPr>
          <w:t>NumPerLO</w:t>
        </w:r>
      </w:ins>
      <w:proofErr w:type="spellEnd"/>
      <w:del w:id="134" w:author="作者">
        <w:r w:rsidRPr="0014410A">
          <w:rPr>
            <w:rFonts w:ascii="Times New Roman" w:eastAsia="Malgun Gothic" w:hAnsi="Times New Roman"/>
            <w:i/>
            <w:szCs w:val="20"/>
            <w:lang w:val="en-GB" w:eastAsia="zh-CN"/>
          </w:rPr>
          <w:delText>MONumperLO</w:delText>
        </w:r>
      </w:del>
      <w:r w:rsidRPr="0014410A">
        <w:rPr>
          <w:rFonts w:ascii="Times New Roman" w:eastAsia="Malgun Gothic" w:hAnsi="Times New Roman"/>
          <w:szCs w:val="20"/>
          <w:lang w:val="en-GB" w:eastAsia="zh-CN"/>
        </w:rPr>
        <w:t>, and</w:t>
      </w:r>
    </w:p>
    <w:p w14:paraId="20EA5672"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zh-CN"/>
              </w:rPr>
              <m:t>k-1</m:t>
            </m:r>
          </m:e>
        </m:d>
        <m:r>
          <w:rPr>
            <w:rFonts w:ascii="Cambria Math" w:eastAsia="Malgun Gothic" w:hAnsi="Cambria Math"/>
            <w:szCs w:val="20"/>
            <w:lang w:val="en-AU" w:eastAsia="zh-CN"/>
          </w:rPr>
          <m:t>⋅M</m:t>
        </m:r>
        <m:r>
          <w:rPr>
            <w:rFonts w:ascii="Cambria Math" w:eastAsia="Malgun Gothic" w:hAnsi="Cambria Math"/>
            <w:szCs w:val="20"/>
            <w:lang w:val="en-GB" w:eastAsia="zh-CN"/>
          </w:rPr>
          <m:t>+m-1</m:t>
        </m:r>
      </m:oMath>
      <w:r w:rsidRPr="0014410A">
        <w:rPr>
          <w:rFonts w:ascii="Times New Roman" w:eastAsia="Malgun Gothic" w:hAnsi="Times New Roman"/>
          <w:szCs w:val="20"/>
          <w:lang w:val="en-GB" w:eastAsia="zh-CN"/>
        </w:rPr>
        <w:t xml:space="preserve">, where </w:t>
      </w:r>
      <m:oMath>
        <m:r>
          <w:rPr>
            <w:rFonts w:ascii="Cambria Math" w:eastAsia="Malgun Gothic" w:hAnsi="Cambria Math"/>
            <w:szCs w:val="20"/>
            <w:lang w:val="en-GB" w:eastAsia="zh-CN"/>
          </w:rPr>
          <m:t>1≤</m:t>
        </m:r>
        <m:r>
          <w:rPr>
            <w:rFonts w:ascii="Cambria Math" w:eastAsia="Malgun Gothic" w:hAnsi="Cambria Math"/>
            <w:szCs w:val="20"/>
            <w:lang w:val="en-GB" w:eastAsia="ja-JP"/>
          </w:rPr>
          <m:t>m≤M</m:t>
        </m:r>
      </m:oMath>
      <w:r w:rsidRPr="0014410A">
        <w:rPr>
          <w:rFonts w:ascii="Times New Roman" w:eastAsia="Malgun Gothic" w:hAnsi="Times New Roman"/>
          <w:szCs w:val="20"/>
          <w:lang w:val="en-GB" w:eastAsia="ja-JP"/>
        </w:rPr>
        <w:t xml:space="preserve"> and </w:t>
      </w:r>
      <m:oMath>
        <m:r>
          <w:rPr>
            <w:rFonts w:ascii="Cambria Math" w:eastAsia="Malgun Gothic" w:hAnsi="Cambria Math"/>
            <w:szCs w:val="20"/>
            <w:lang w:val="en-GB" w:eastAsia="zh-CN"/>
          </w:rPr>
          <m:t>1≤</m:t>
        </m:r>
        <m:r>
          <w:rPr>
            <w:rFonts w:ascii="Cambria Math" w:eastAsia="Malgun Gothic" w:hAnsi="Cambria Math"/>
            <w:szCs w:val="20"/>
            <w:lang w:val="en-GB" w:eastAsia="ja-JP"/>
          </w:rPr>
          <m:t>k≤K</m:t>
        </m:r>
      </m:oMath>
      <w:r w:rsidRPr="0014410A">
        <w:rPr>
          <w:rFonts w:ascii="Times New Roman" w:eastAsia="Malgun Gothic" w:hAnsi="Times New Roman"/>
          <w:szCs w:val="20"/>
          <w:lang w:val="en-GB" w:eastAsia="zh-CN"/>
        </w:rPr>
        <w:t xml:space="preserve">, is quasi co-located with the </w:t>
      </w:r>
      <m:oMath>
        <m:r>
          <w:rPr>
            <w:rFonts w:ascii="Cambria Math" w:eastAsia="Malgun Gothic" w:hAnsi="Cambria Math"/>
            <w:szCs w:val="20"/>
            <w:lang w:val="en-GB" w:eastAsia="ja-JP"/>
          </w:rPr>
          <m:t>k</m:t>
        </m:r>
      </m:oMath>
      <w:r w:rsidRPr="0014410A">
        <w:rPr>
          <w:rFonts w:ascii="Times New Roman" w:eastAsia="Malgun Gothic" w:hAnsi="Times New Roman"/>
          <w:szCs w:val="20"/>
          <w:lang w:val="en-GB" w:eastAsia="zh-CN"/>
        </w:rPr>
        <w:t xml:space="preserve">-th transmitted SS/PBCH block </w:t>
      </w:r>
      <w:r w:rsidRPr="0014410A">
        <w:rPr>
          <w:rFonts w:ascii="Times New Roman" w:eastAsia="Malgun Gothic" w:hAnsi="Times New Roman"/>
          <w:szCs w:val="20"/>
          <w:lang w:eastAsia="zh-CN"/>
        </w:rPr>
        <w:t>with respect to quasi co-location '</w:t>
      </w:r>
      <w:proofErr w:type="spellStart"/>
      <w:r w:rsidRPr="0014410A">
        <w:rPr>
          <w:rFonts w:ascii="Times New Roman" w:eastAsia="Malgun Gothic" w:hAnsi="Times New Roman"/>
          <w:szCs w:val="20"/>
          <w:lang w:eastAsia="zh-CN"/>
        </w:rPr>
        <w:t>typeC</w:t>
      </w:r>
      <w:proofErr w:type="spellEnd"/>
      <w:r w:rsidRPr="0014410A">
        <w:rPr>
          <w:rFonts w:ascii="Times New Roman" w:eastAsia="Malgun Gothic" w:hAnsi="Times New Roman"/>
          <w:szCs w:val="20"/>
          <w:lang w:eastAsia="zh-CN"/>
        </w:rPr>
        <w:t>' or '</w:t>
      </w:r>
      <w:proofErr w:type="spellStart"/>
      <w:r w:rsidRPr="0014410A">
        <w:rPr>
          <w:rFonts w:ascii="Times New Roman" w:eastAsia="Malgun Gothic" w:hAnsi="Times New Roman"/>
          <w:szCs w:val="20"/>
          <w:lang w:eastAsia="zh-CN"/>
        </w:rPr>
        <w:t>typeD</w:t>
      </w:r>
      <w:proofErr w:type="spellEnd"/>
      <w:r w:rsidRPr="0014410A">
        <w:rPr>
          <w:rFonts w:ascii="Times New Roman" w:eastAsia="Malgun Gothic" w:hAnsi="Times New Roman"/>
          <w:szCs w:val="20"/>
          <w:lang w:eastAsia="zh-CN"/>
        </w:rPr>
        <w:t>' properties, when applicable</w:t>
      </w:r>
    </w:p>
    <w:p w14:paraId="59032828"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can be provided, by </w:t>
      </w:r>
      <w:proofErr w:type="spellStart"/>
      <w:ins w:id="135" w:author="作者">
        <w:r w:rsidRPr="0014410A">
          <w:rPr>
            <w:rFonts w:ascii="Times New Roman" w:eastAsia="Malgun Gothic" w:hAnsi="Times New Roman"/>
            <w:i/>
            <w:szCs w:val="20"/>
            <w:lang w:val="en-GB" w:eastAsia="ko-KR"/>
          </w:rPr>
          <w:t>lpwus-AvailableSlot</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36" w:author="作者">
        <w:r w:rsidRPr="0014410A">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14410A">
        <w:rPr>
          <w:rFonts w:ascii="Times New Roman" w:eastAsia="Malgun Gothic" w:hAnsi="Times New Roman"/>
          <w:szCs w:val="20"/>
          <w:lang w:val="en-GB" w:eastAsia="ko-KR"/>
        </w:rPr>
        <w:t>20, or 40 time</w:t>
      </w:r>
      <w:proofErr w:type="gramEnd"/>
      <w:r w:rsidRPr="0014410A">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sidRPr="0014410A">
        <w:rPr>
          <w:rFonts w:ascii="Times New Roman" w:eastAsia="Malgun Gothic" w:hAnsi="Times New Roman"/>
          <w:szCs w:val="20"/>
          <w:lang w:val="en-AU" w:eastAsia="ko-KR"/>
        </w:rPr>
        <w:t xml:space="preserve">, in msec, </w:t>
      </w:r>
      <w:r w:rsidRPr="0014410A">
        <w:rPr>
          <w:rFonts w:ascii="Times New Roman" w:eastAsia="Malgun Gothic" w:hAnsi="Times New Roman"/>
          <w:szCs w:val="20"/>
          <w:lang w:val="en-GB" w:eastAsia="ko-KR"/>
        </w:rPr>
        <w:t>of the set of time units has maximum value of 40 msec. The first symbol of the set of time units every 40 msec/</w:t>
      </w:r>
      <m:oMath>
        <m:r>
          <w:rPr>
            <w:rFonts w:ascii="Cambria Math" w:eastAsia="Malgun Gothic" w:hAnsi="Cambria Math"/>
            <w:szCs w:val="20"/>
            <w:lang w:val="en-AU" w:eastAsia="ko-KR"/>
          </w:rPr>
          <m:t>P</m:t>
        </m:r>
      </m:oMath>
      <w:r w:rsidRPr="0014410A">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sidRPr="0014410A">
        <w:rPr>
          <w:rFonts w:ascii="Times New Roman" w:eastAsia="Malgun Gothic" w:hAnsi="Times New Roman"/>
          <w:szCs w:val="20"/>
          <w:lang w:val="en-GB" w:eastAsia="ko-KR"/>
        </w:rPr>
        <w:t xml:space="preserve"> mod 4 = 0. The UE can be additionally provided, by </w:t>
      </w:r>
      <w:proofErr w:type="spellStart"/>
      <w:ins w:id="137" w:author="作者">
        <w:r w:rsidRPr="0014410A">
          <w:rPr>
            <w:rFonts w:ascii="Times New Roman" w:eastAsia="Malgun Gothic" w:hAnsi="Times New Roman"/>
            <w:i/>
            <w:szCs w:val="20"/>
            <w:lang w:val="en-GB" w:eastAsia="ko-KR"/>
          </w:rPr>
          <w:t>lpwus-AvailableSymbol</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38" w:author="作者">
        <w:r w:rsidRPr="0014410A">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ins w:id="139" w:author="作者">
        <w:r w:rsidRPr="0014410A">
          <w:rPr>
            <w:rFonts w:ascii="Times New Roman" w:eastAsia="Malgun Gothic" w:hAnsi="Times New Roman"/>
            <w:i/>
            <w:szCs w:val="20"/>
            <w:lang w:val="en-GB" w:eastAsia="ko-KR"/>
          </w:rPr>
          <w:t>lpwus-AvailableSlot</w:t>
        </w:r>
      </w:ins>
      <w:proofErr w:type="spellEnd"/>
      <w:del w:id="140" w:author="作者">
        <w:r w:rsidRPr="0014410A">
          <w:rPr>
            <w:rFonts w:ascii="Times New Roman" w:eastAsia="Malgun Gothic" w:hAnsi="Times New Roman"/>
            <w:i/>
            <w:szCs w:val="20"/>
            <w:lang w:val="en-GB" w:eastAsia="ko-KR"/>
          </w:rPr>
          <w:delText>WUS_available_slot_IDLE/INACTIVE</w:delText>
        </w:r>
      </w:del>
      <w:r w:rsidRPr="0014410A">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ins w:id="141" w:author="作者">
        <w:r w:rsidRPr="0014410A">
          <w:rPr>
            <w:rFonts w:ascii="Times New Roman" w:eastAsia="Malgun Gothic" w:hAnsi="Times New Roman"/>
            <w:i/>
            <w:szCs w:val="20"/>
            <w:lang w:val="en-GB" w:eastAsia="ko-KR"/>
          </w:rPr>
          <w:t>lpwus-AvailableSymbol</w:t>
        </w:r>
      </w:ins>
      <w:proofErr w:type="spellEnd"/>
      <w:del w:id="142" w:author="作者">
        <w:r w:rsidRPr="0014410A">
          <w:rPr>
            <w:rFonts w:ascii="Times New Roman" w:eastAsia="Malgun Gothic" w:hAnsi="Times New Roman"/>
            <w:i/>
            <w:szCs w:val="20"/>
            <w:lang w:val="en-GB" w:eastAsia="ko-KR"/>
          </w:rPr>
          <w:delText>WUS_available_symbol_IDLE/INACTIVE</w:delText>
        </w:r>
      </w:del>
      <w:r w:rsidRPr="0014410A">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sidRPr="0014410A">
        <w:rPr>
          <w:rFonts w:ascii="Times New Roman" w:eastAsia="Malgun Gothic" w:hAnsi="Times New Roman"/>
          <w:szCs w:val="20"/>
          <w:lang w:eastAsia="ko-KR"/>
        </w:rPr>
        <w:t>The</w:t>
      </w:r>
      <w:r w:rsidRPr="0014410A">
        <w:rPr>
          <w:rFonts w:ascii="Times New Roman" w:eastAsia="Malgun Gothic" w:hAnsi="Times New Roman"/>
          <w:szCs w:val="20"/>
          <w:lang w:val="en-GB" w:eastAsia="ko-KR"/>
        </w:rPr>
        <w:t xml:space="preserve"> UE assumes that a symbol is not available to monitor WUS when</w:t>
      </w:r>
    </w:p>
    <w:p w14:paraId="69287114"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as uplink, by </w:t>
      </w:r>
      <w:proofErr w:type="spellStart"/>
      <w:r w:rsidRPr="0014410A">
        <w:rPr>
          <w:rFonts w:ascii="Times New Roman" w:eastAsia="Yu Mincho" w:hAnsi="Times New Roman"/>
          <w:i/>
          <w:iCs/>
          <w:szCs w:val="20"/>
          <w:lang w:val="en-GB" w:eastAsia="ja-JP"/>
        </w:rPr>
        <w:t>tdd</w:t>
      </w:r>
      <w:proofErr w:type="spellEnd"/>
      <w:r w:rsidRPr="0014410A">
        <w:rPr>
          <w:rFonts w:ascii="Times New Roman" w:eastAsia="Yu Mincho" w:hAnsi="Times New Roman"/>
          <w:i/>
          <w:iCs/>
          <w:szCs w:val="20"/>
          <w:lang w:val="en-GB" w:eastAsia="ja-JP"/>
        </w:rPr>
        <w:t>-UL-DL-</w:t>
      </w:r>
      <w:proofErr w:type="spellStart"/>
      <w:r w:rsidRPr="0014410A">
        <w:rPr>
          <w:rFonts w:ascii="Times New Roman" w:eastAsia="Yu Mincho" w:hAnsi="Times New Roman"/>
          <w:i/>
          <w:iCs/>
          <w:szCs w:val="20"/>
          <w:lang w:val="en-GB" w:eastAsia="ja-JP"/>
        </w:rPr>
        <w:t>configurationCommon</w:t>
      </w:r>
      <w:proofErr w:type="spellEnd"/>
      <w:r w:rsidRPr="0014410A">
        <w:rPr>
          <w:rFonts w:ascii="Times New Roman" w:eastAsia="Yu Mincho" w:hAnsi="Times New Roman"/>
          <w:szCs w:val="20"/>
          <w:lang w:val="en-GB" w:eastAsia="ja-JP"/>
        </w:rPr>
        <w:t xml:space="preserve"> </w:t>
      </w:r>
    </w:p>
    <w:p w14:paraId="4F86F158"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for an SS/PBCH block transmission, by </w:t>
      </w:r>
      <w:proofErr w:type="spellStart"/>
      <w:r w:rsidRPr="0014410A">
        <w:rPr>
          <w:rFonts w:ascii="Times New Roman" w:eastAsia="Malgun Gothic" w:hAnsi="Times New Roman"/>
          <w:i/>
          <w:szCs w:val="20"/>
          <w:lang w:val="en-GB" w:eastAsia="zh-CN"/>
        </w:rPr>
        <w:t>ssb-PositionsInBurst</w:t>
      </w:r>
      <w:proofErr w:type="spellEnd"/>
      <w:r w:rsidRPr="0014410A">
        <w:rPr>
          <w:rFonts w:ascii="Times New Roman" w:eastAsia="Malgun Gothic" w:hAnsi="Times New Roman"/>
          <w:szCs w:val="20"/>
          <w:lang w:val="en-GB" w:eastAsia="zh-CN"/>
        </w:rPr>
        <w:t xml:space="preserve"> </w:t>
      </w:r>
      <w:r w:rsidRPr="0014410A">
        <w:rPr>
          <w:rFonts w:ascii="Times New Roman" w:eastAsia="Malgun Gothic" w:hAnsi="Times New Roman"/>
          <w:szCs w:val="20"/>
          <w:lang w:eastAsia="zh-CN"/>
        </w:rPr>
        <w:t xml:space="preserve">in </w:t>
      </w:r>
      <w:r w:rsidRPr="0014410A">
        <w:rPr>
          <w:rFonts w:ascii="Times New Roman" w:eastAsia="Malgun Gothic" w:hAnsi="Times New Roman"/>
          <w:i/>
          <w:szCs w:val="20"/>
          <w:lang w:val="en-GB" w:eastAsia="zh-CN"/>
        </w:rPr>
        <w:t>SIB1</w:t>
      </w:r>
      <w:r w:rsidRPr="0014410A">
        <w:rPr>
          <w:rFonts w:ascii="Times New Roman" w:eastAsia="Malgun Gothic" w:hAnsi="Times New Roman"/>
          <w:szCs w:val="20"/>
          <w:lang w:val="en-GB" w:eastAsia="zh-CN"/>
        </w:rPr>
        <w:t>, and the SS/PBCH block transmission would overlap in frequency with the WUS transmission</w:t>
      </w:r>
    </w:p>
    <w:p w14:paraId="06E59816" w14:textId="77777777" w:rsidR="006B5BEE" w:rsidRPr="0014410A" w:rsidRDefault="006B5BEE" w:rsidP="006B5BEE">
      <w:pPr>
        <w:spacing w:after="180"/>
        <w:ind w:left="568" w:hanging="284"/>
        <w:rPr>
          <w:rFonts w:ascii="Times New Roman" w:eastAsia="Malgun Gothic" w:hAnsi="Times New Roman"/>
          <w:szCs w:val="20"/>
          <w:lang w:val="en-GB" w:eastAsia="zh-CN"/>
        </w:rPr>
      </w:pPr>
      <w:r w:rsidRPr="0014410A">
        <w:rPr>
          <w:rFonts w:ascii="Times New Roman" w:eastAsia="Malgun Gothic" w:hAnsi="Times New Roman"/>
          <w:szCs w:val="20"/>
          <w:lang w:val="en-GB" w:eastAsia="zh-CN"/>
        </w:rPr>
        <w:t>-</w:t>
      </w:r>
      <w:r w:rsidRPr="0014410A">
        <w:rPr>
          <w:rFonts w:ascii="Times New Roman" w:eastAsia="Malgun Gothic" w:hAnsi="Times New Roman"/>
          <w:szCs w:val="20"/>
          <w:lang w:val="en-GB" w:eastAsia="zh-CN"/>
        </w:rPr>
        <w:tab/>
        <w:t xml:space="preserve">the symbol is indicated for PDCCH transmissions, by </w:t>
      </w:r>
      <w:r w:rsidRPr="0014410A">
        <w:rPr>
          <w:rFonts w:ascii="Times New Roman" w:eastAsia="Malgun Gothic" w:hAnsi="Times New Roman"/>
          <w:i/>
          <w:szCs w:val="20"/>
          <w:lang w:val="en-GB" w:eastAsia="zh-CN"/>
        </w:rPr>
        <w:t>pdcch-ConfigSIB1</w:t>
      </w:r>
      <w:r w:rsidRPr="0014410A">
        <w:rPr>
          <w:rFonts w:ascii="Times New Roman" w:eastAsia="Malgun Gothic" w:hAnsi="Times New Roman"/>
          <w:szCs w:val="20"/>
          <w:lang w:val="en-GB" w:eastAsia="zh-CN"/>
        </w:rPr>
        <w:t>, and CORESET 0 for the PDCCH transmissions would overlap in frequency with the WUS transmission</w:t>
      </w:r>
    </w:p>
    <w:p w14:paraId="310832AC"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A WUS monitoring occasion is over a first number of symbols, provided by</w:t>
      </w:r>
      <w:r w:rsidRPr="0014410A">
        <w:rPr>
          <w:rFonts w:ascii="Times New Roman" w:eastAsia="Malgun Gothic" w:hAnsi="Times New Roman"/>
          <w:i/>
          <w:szCs w:val="20"/>
          <w:lang w:val="en-GB" w:eastAsia="ko-KR"/>
        </w:rPr>
        <w:t xml:space="preserve"> </w:t>
      </w:r>
      <w:proofErr w:type="spellStart"/>
      <w:ins w:id="143" w:author="作者">
        <w:r w:rsidRPr="0014410A">
          <w:rPr>
            <w:rFonts w:ascii="Times New Roman" w:eastAsia="Malgun Gothic" w:hAnsi="Times New Roman"/>
            <w:i/>
            <w:szCs w:val="20"/>
            <w:lang w:val="en-GB" w:eastAsia="ko-KR"/>
          </w:rPr>
          <w:t>lpwus-NominalMoDuration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44" w:author="作者">
        <w:r w:rsidRPr="0014410A">
          <w:rPr>
            <w:rFonts w:ascii="Times New Roman" w:eastAsia="Malgun Gothic" w:hAnsi="Times New Roman"/>
            <w:i/>
            <w:szCs w:val="20"/>
            <w:lang w:val="en-GB" w:eastAsia="ko-KR"/>
          </w:rPr>
          <w:delText>WUS_NominalMO_duration_ IDLE/INACTIVE</w:delText>
        </w:r>
      </w:del>
      <w:r w:rsidRPr="0014410A">
        <w:rPr>
          <w:rFonts w:ascii="Times New Roman" w:eastAsia="Malgun Gothic" w:hAnsi="Times New Roman"/>
          <w:szCs w:val="20"/>
          <w:lang w:val="en-GB" w:eastAsia="ko-KR"/>
        </w:rPr>
        <w:t>. If a number of available symbols for the UE to monitor WUS in a WUS monitoring occasion is smaller than a second number of symbols, provided by</w:t>
      </w:r>
      <w:r w:rsidRPr="0014410A">
        <w:rPr>
          <w:rFonts w:ascii="Times New Roman" w:eastAsia="Malgun Gothic" w:hAnsi="Times New Roman"/>
          <w:i/>
          <w:szCs w:val="20"/>
          <w:lang w:val="en-GB" w:eastAsia="ko-KR"/>
        </w:rPr>
        <w:t xml:space="preserve"> </w:t>
      </w:r>
      <w:proofErr w:type="spellStart"/>
      <w:ins w:id="145" w:author="作者">
        <w:r w:rsidRPr="0014410A">
          <w:rPr>
            <w:rFonts w:ascii="Times New Roman" w:eastAsia="Malgun Gothic" w:hAnsi="Times New Roman"/>
            <w:i/>
            <w:szCs w:val="20"/>
            <w:lang w:val="en-GB" w:eastAsia="ko-KR"/>
          </w:rPr>
          <w:t>lpwus-ActualDuration</w:t>
        </w:r>
        <w:proofErr w:type="spellEnd"/>
        <w:r w:rsidRPr="0014410A">
          <w:rPr>
            <w:rFonts w:ascii="Times New Roman" w:eastAsia="Malgun Gothic" w:hAnsi="Times New Roman"/>
            <w:i/>
            <w:szCs w:val="20"/>
            <w:lang w:val="en-GB" w:eastAsia="ko-KR"/>
          </w:rPr>
          <w:t xml:space="preserve"> </w:t>
        </w:r>
        <w:r w:rsidRPr="0014410A">
          <w:rPr>
            <w:rFonts w:ascii="Times New Roman" w:eastAsia="Malgun Gothic" w:hAnsi="Times New Roman"/>
            <w:iCs/>
            <w:szCs w:val="20"/>
            <w:lang w:val="en-GB" w:eastAsia="ko-KR"/>
          </w:rPr>
          <w:t>in</w:t>
        </w:r>
        <w:r w:rsidRPr="0014410A">
          <w:rPr>
            <w:rFonts w:ascii="Times New Roman" w:eastAsia="Malgun Gothic" w:hAnsi="Times New Roman"/>
            <w:i/>
            <w:szCs w:val="20"/>
            <w:lang w:val="en-GB" w:eastAsia="ko-KR"/>
          </w:rPr>
          <w:t xml:space="preserve"> </w:t>
        </w:r>
        <w:proofErr w:type="spellStart"/>
        <w:r w:rsidRPr="0014410A">
          <w:rPr>
            <w:rFonts w:ascii="Times New Roman" w:eastAsia="Malgun Gothic" w:hAnsi="Times New Roman"/>
            <w:i/>
            <w:szCs w:val="20"/>
            <w:lang w:val="en-GB" w:eastAsia="ko-KR"/>
          </w:rPr>
          <w:t>LowPowerConfig</w:t>
        </w:r>
      </w:ins>
      <w:proofErr w:type="spellEnd"/>
      <w:del w:id="146" w:author="作者">
        <w:r w:rsidRPr="0014410A">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ins w:id="147" w:author="作者">
        <w:r w:rsidRPr="0014410A">
          <w:rPr>
            <w:rFonts w:ascii="Times New Roman" w:eastAsia="Malgun Gothic" w:hAnsi="Times New Roman"/>
            <w:i/>
            <w:szCs w:val="20"/>
            <w:lang w:val="en-GB" w:eastAsia="ko-KR"/>
          </w:rPr>
          <w:t>lpwus-ActualDuration</w:t>
        </w:r>
      </w:ins>
      <w:proofErr w:type="spellEnd"/>
      <w:del w:id="148" w:author="作者">
        <w:r w:rsidRPr="0014410A">
          <w:rPr>
            <w:rFonts w:ascii="Times New Roman" w:eastAsia="Malgun Gothic" w:hAnsi="Times New Roman"/>
            <w:i/>
            <w:szCs w:val="20"/>
            <w:lang w:val="en-GB" w:eastAsia="ko-KR"/>
          </w:rPr>
          <w:delText>WUS_ActualMO_duration_ IDLE/INACTIVE</w:delText>
        </w:r>
      </w:del>
      <w:r w:rsidRPr="0014410A">
        <w:rPr>
          <w:rFonts w:ascii="Times New Roman" w:eastAsia="Malgun Gothic" w:hAnsi="Times New Roman"/>
          <w:szCs w:val="20"/>
          <w:lang w:val="en-GB" w:eastAsia="ko-KR"/>
        </w:rPr>
        <w:t xml:space="preserve"> symbols in the WUS monitoring occasion. If a number of available symbols for the UE to monitor WUS in a WUS monitoring occasion includes a symbol for LPSS reception, the UE does not monitor WUS in the WUS monitoring occasion.</w:t>
      </w:r>
    </w:p>
    <w:p w14:paraId="228CD08B" w14:textId="77777777" w:rsidR="006B5BEE" w:rsidRPr="0014410A" w:rsidRDefault="006B5BEE" w:rsidP="006B5BEE">
      <w:pPr>
        <w:spacing w:after="180"/>
        <w:rPr>
          <w:rFonts w:ascii="Times New Roman" w:eastAsia="Malgun Gothic" w:hAnsi="Times New Roman"/>
          <w:szCs w:val="20"/>
          <w:lang w:val="en-GB" w:eastAsia="ko-KR"/>
        </w:rPr>
      </w:pPr>
      <w:r w:rsidRPr="0014410A">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ins w:id="149" w:author="作者">
        <w:r w:rsidRPr="0014410A">
          <w:rPr>
            <w:rFonts w:ascii="Times New Roman" w:eastAsia="Malgun Gothic" w:hAnsi="Times New Roman"/>
            <w:i/>
            <w:szCs w:val="20"/>
            <w:lang w:val="en-GB" w:eastAsia="ko-KR"/>
          </w:rPr>
          <w:t>lpwus</w:t>
        </w:r>
        <w:proofErr w:type="spellEnd"/>
        <w:r w:rsidRPr="0014410A">
          <w:rPr>
            <w:rFonts w:ascii="Times New Roman" w:eastAsia="Malgun Gothic" w:hAnsi="Times New Roman"/>
            <w:i/>
            <w:szCs w:val="20"/>
            <w:lang w:val="en-GB" w:eastAsia="ko-KR"/>
          </w:rPr>
          <w:t>-PO-</w:t>
        </w:r>
        <w:proofErr w:type="spellStart"/>
        <w:r w:rsidRPr="0014410A">
          <w:rPr>
            <w:rFonts w:ascii="Times New Roman" w:eastAsia="Malgun Gothic" w:hAnsi="Times New Roman"/>
            <w:i/>
            <w:szCs w:val="20"/>
            <w:lang w:val="en-GB" w:eastAsia="ko-KR"/>
          </w:rPr>
          <w:t>NumPerLO</w:t>
        </w:r>
      </w:ins>
      <w:proofErr w:type="spellEnd"/>
      <w:del w:id="150" w:author="作者">
        <w:r w:rsidRPr="0014410A">
          <w:rPr>
            <w:rFonts w:ascii="Times New Roman" w:eastAsia="Malgun Gothic" w:hAnsi="Times New Roman"/>
            <w:i/>
            <w:szCs w:val="20"/>
            <w:lang w:val="en-GB" w:eastAsia="ko-KR"/>
          </w:rPr>
          <w:delText>PO-to-LO association</w:delText>
        </w:r>
      </w:del>
      <w:r w:rsidRPr="0014410A">
        <w:rPr>
          <w:rFonts w:ascii="Times New Roman" w:eastAsia="Malgun Gothic" w:hAnsi="Times New Roman"/>
          <w:szCs w:val="20"/>
          <w:lang w:val="en-GB" w:eastAsia="ko-KR"/>
        </w:rPr>
        <w:t xml:space="preserve">. A first frame of a WUS occasion starts a number of frames prior to the first of a number of paging frames associated with the WUS occasion </w:t>
      </w:r>
      <w:r w:rsidRPr="0014410A">
        <w:rPr>
          <w:rFonts w:ascii="Times New Roman" w:eastAsia="Malgun Gothic" w:hAnsi="Times New Roman"/>
          <w:szCs w:val="20"/>
          <w:lang w:val="en-GB" w:eastAsia="ko-KR"/>
        </w:rPr>
        <w:lastRenderedPageBreak/>
        <w:t>[17, TS 38.304].</w:t>
      </w:r>
      <w:r w:rsidRPr="0014410A">
        <w:rPr>
          <w:rFonts w:ascii="Times New Roman" w:eastAsia="Malgun Gothic" w:hAnsi="Times New Roman"/>
          <w:bCs/>
          <w:szCs w:val="20"/>
          <w:lang w:val="en-GB" w:eastAsia="ko-KR" w:bidi="ar"/>
        </w:rPr>
        <w:t xml:space="preserve"> </w:t>
      </w:r>
      <w:r w:rsidRPr="0014410A">
        <w:rPr>
          <w:rFonts w:ascii="Times New Roman" w:eastAsia="Malgun Gothic" w:hAnsi="Times New Roman"/>
          <w:szCs w:val="20"/>
          <w:lang w:val="en-GB" w:eastAsia="ko-KR"/>
        </w:rPr>
        <w:t xml:space="preserve">The first WUS monitoring occasion of a WUS occasion starts at an offset provided by </w:t>
      </w:r>
      <w:proofErr w:type="spellStart"/>
      <w:ins w:id="151" w:author="作者">
        <w:r w:rsidRPr="0014410A">
          <w:rPr>
            <w:rFonts w:ascii="Times New Roman" w:eastAsia="Malgun Gothic" w:hAnsi="Times New Roman"/>
            <w:i/>
            <w:szCs w:val="20"/>
            <w:lang w:val="en-GB" w:eastAsia="ko-KR"/>
          </w:rPr>
          <w:t>lpwus-OffsetFirstMoWithinLo</w:t>
        </w:r>
      </w:ins>
      <w:proofErr w:type="spellEnd"/>
      <w:del w:id="152" w:author="作者">
        <w:r w:rsidRPr="0014410A">
          <w:rPr>
            <w:rFonts w:ascii="Times New Roman" w:eastAsia="Malgun Gothic" w:hAnsi="Times New Roman"/>
            <w:i/>
            <w:szCs w:val="20"/>
            <w:lang w:val="en-GB" w:eastAsia="ko-KR"/>
          </w:rPr>
          <w:delText>offset_firstMO_withinLO</w:delText>
        </w:r>
      </w:del>
      <w:r w:rsidRPr="0014410A">
        <w:rPr>
          <w:rFonts w:ascii="Times New Roman" w:eastAsia="Malgun Gothic" w:hAnsi="Times New Roman"/>
          <w:szCs w:val="20"/>
          <w:lang w:val="en-GB" w:eastAsia="ko-KR"/>
        </w:rPr>
        <w:t xml:space="preserve"> relative to the start of the first frame. </w:t>
      </w:r>
    </w:p>
    <w:p w14:paraId="0F293918" w14:textId="77777777" w:rsidR="006B5BEE" w:rsidRPr="0014410A" w:rsidRDefault="006B5BEE" w:rsidP="006B5BEE">
      <w:pPr>
        <w:spacing w:after="180"/>
        <w:rPr>
          <w:rFonts w:ascii="Times New Roman" w:eastAsia="Malgun Gothic" w:hAnsi="Times New Roman"/>
          <w:szCs w:val="20"/>
          <w:lang w:val="en-GB" w:eastAsia="x-none"/>
        </w:rPr>
      </w:pPr>
      <w:r w:rsidRPr="0014410A">
        <w:rPr>
          <w:rFonts w:ascii="Times New Roman" w:eastAsia="Malgun Gothic" w:hAnsi="Times New Roman"/>
          <w:szCs w:val="20"/>
          <w:lang w:eastAsia="ko-KR"/>
        </w:rPr>
        <w:t xml:space="preserve">A paging occasion associated with a WUS occasion has index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val="en-GB" w:eastAsia="ko-KR"/>
              </w:rPr>
            </m:ctrlPr>
          </m:dPr>
          <m:e>
            <m:d>
              <m:dPr>
                <m:ctrlPr>
                  <w:rPr>
                    <w:rFonts w:ascii="Cambria Math" w:eastAsia="Malgun Gothic" w:hAnsi="Cambria Math"/>
                    <w:i/>
                    <w:szCs w:val="20"/>
                    <w:lang w:val="en-GB"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val="en-GB"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sidRPr="0014410A">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sidRPr="0014410A">
        <w:rPr>
          <w:rFonts w:ascii="Times New Roman" w:eastAsia="Malgun Gothic" w:hAnsi="Times New Roman"/>
          <w:szCs w:val="20"/>
          <w:lang w:eastAsia="ko-KR"/>
        </w:rPr>
        <w:t xml:space="preserve">,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sidRPr="0014410A">
        <w:rPr>
          <w:rFonts w:ascii="Times New Roman" w:eastAsia="Malgun Gothic" w:hAnsi="Times New Roman"/>
          <w:szCs w:val="20"/>
          <w:lang w:eastAsia="ko-KR"/>
        </w:rPr>
        <w:t xml:space="preserve"> are defined in [17, TS 38.304]</w:t>
      </w:r>
      <w:r w:rsidRPr="0014410A">
        <w:rPr>
          <w:rFonts w:ascii="Times New Roman" w:eastAsia="Malgun Gothic" w:hAnsi="Times New Roman"/>
          <w:szCs w:val="20"/>
          <w:lang w:eastAsia="zh-CN"/>
        </w:rPr>
        <w:t xml:space="preserve">, and </w:t>
      </w:r>
      <m:oMath>
        <m:r>
          <m:rPr>
            <m:sty m:val="p"/>
          </m:rPr>
          <w:rPr>
            <w:rFonts w:ascii="Cambria Math" w:eastAsia="Malgun Gothic" w:hAnsi="Cambria Math"/>
            <w:szCs w:val="20"/>
            <w:lang w:eastAsia="ko-KR"/>
          </w:rPr>
          <m:t>UE_ID</m:t>
        </m:r>
      </m:oMath>
      <w:r w:rsidRPr="0014410A">
        <w:rPr>
          <w:rFonts w:ascii="Times New Roman" w:eastAsia="Malgun Gothic" w:hAnsi="Times New Roman"/>
          <w:szCs w:val="20"/>
          <w:lang w:eastAsia="ko-KR"/>
        </w:rPr>
        <w:t xml:space="preserve"> </w:t>
      </w:r>
      <w:r w:rsidRPr="0014410A">
        <w:rPr>
          <w:rFonts w:ascii="Times New Roman" w:eastAsia="Malgun Gothic" w:hAnsi="Times New Roman"/>
          <w:szCs w:val="20"/>
          <w:lang w:eastAsia="zh-CN"/>
        </w:rPr>
        <w:t xml:space="preserve">is </w:t>
      </w:r>
      <w:r w:rsidRPr="0014410A">
        <w:rPr>
          <w:rFonts w:ascii="Times New Roman" w:eastAsia="Malgun Gothic" w:hAnsi="Times New Roman"/>
          <w:szCs w:val="20"/>
          <w:lang w:eastAsia="ko-KR"/>
        </w:rPr>
        <w:t>defined in</w:t>
      </w:r>
      <w:r w:rsidRPr="0014410A">
        <w:rPr>
          <w:rFonts w:ascii="Times New Roman" w:eastAsia="Malgun Gothic" w:hAnsi="Times New Roman"/>
          <w:szCs w:val="20"/>
          <w:lang w:eastAsia="zh-CN"/>
        </w:rPr>
        <w:t xml:space="preserve"> clause 7.1 of</w:t>
      </w:r>
      <w:r w:rsidRPr="0014410A">
        <w:rPr>
          <w:rFonts w:ascii="Times New Roman" w:eastAsia="Malgun Gothic" w:hAnsi="Times New Roman"/>
          <w:szCs w:val="20"/>
          <w:lang w:eastAsia="ko-KR"/>
        </w:rPr>
        <w:t xml:space="preserve"> [17, TS 38.304]. I</w:t>
      </w:r>
      <w:r w:rsidRPr="0014410A">
        <w:rPr>
          <w:rFonts w:ascii="Times New Roman" w:eastAsia="Malgun Gothic" w:hAnsi="Times New Roman"/>
          <w:szCs w:val="20"/>
          <w:lang w:val="en-GB" w:eastAsia="ko-KR"/>
        </w:rPr>
        <w:t xml:space="preserve">f a </w:t>
      </w:r>
      <w:r w:rsidRPr="0014410A">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sidRPr="0014410A">
        <w:rPr>
          <w:rFonts w:ascii="Times New Roman" w:eastAsia="Malgun Gothic" w:hAnsi="Times New Roman"/>
          <w:szCs w:val="20"/>
          <w:lang w:val="en-GB" w:eastAsia="ko-KR"/>
        </w:rPr>
        <w:t xml:space="preserve"> </w:t>
      </w:r>
      <w:r w:rsidRPr="0014410A">
        <w:rPr>
          <w:rFonts w:ascii="Times New Roman" w:eastAsia="Malgun Gothic" w:hAnsi="Times New Roman"/>
          <w:szCs w:val="20"/>
          <w:lang w:eastAsia="ko-KR"/>
        </w:rPr>
        <w:t>subgroups per paging occasion</w:t>
      </w:r>
      <w:r w:rsidRPr="0014410A">
        <w:rPr>
          <w:rFonts w:ascii="Times New Roman" w:eastAsia="Malgun Gothic" w:hAnsi="Times New Roman"/>
          <w:szCs w:val="20"/>
          <w:lang w:val="en-GB" w:eastAsia="ko-KR"/>
        </w:rPr>
        <w:t xml:space="preserve">, provided by </w:t>
      </w:r>
      <w:proofErr w:type="spellStart"/>
      <w:ins w:id="153" w:author="作者">
        <w:r w:rsidRPr="0014410A">
          <w:rPr>
            <w:rFonts w:ascii="Times New Roman" w:eastAsia="Malgun Gothic" w:hAnsi="Times New Roman"/>
            <w:i/>
            <w:szCs w:val="20"/>
            <w:lang w:val="en-GB" w:eastAsia="ko-KR"/>
          </w:rPr>
          <w:t>lp-SubgroupsNumPerPO</w:t>
        </w:r>
      </w:ins>
      <w:proofErr w:type="spellEnd"/>
      <w:del w:id="154" w:author="作者">
        <w:r w:rsidRPr="0014410A">
          <w:rPr>
            <w:rFonts w:ascii="Times New Roman" w:eastAsia="Malgun Gothic" w:hAnsi="Times New Roman"/>
            <w:i/>
            <w:szCs w:val="20"/>
            <w:lang w:val="en-GB" w:eastAsia="ko-KR"/>
          </w:rPr>
          <w:delText>subgroupNumber-PO-WUS</w:delText>
        </w:r>
      </w:del>
      <w:r w:rsidRPr="0014410A">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&gt;1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val="en-GB"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sidRPr="0014410A">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m:t>
        </m:r>
        <m:d>
          <m:dPr>
            <m:ctrlPr>
              <w:rPr>
                <w:rFonts w:ascii="Cambria Math" w:eastAsia="楷体_GB2312" w:hAnsi="Cambria Math"/>
                <w:i/>
                <w:szCs w:val="20"/>
                <w:lang w:val="en-GB" w:eastAsia="x-none"/>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New Roman" w:eastAsia="楷体_GB2312" w:hAnsi="Times New Roman"/>
                    <w:szCs w:val="20"/>
                    <w:lang w:val="en-GB" w:eastAsia="x-none"/>
                  </w:rPr>
                  <m:t>SG</m:t>
                </m:r>
                <m:ctrlPr>
                  <w:rPr>
                    <w:rFonts w:ascii="Cambria Math" w:eastAsia="楷体_GB2312" w:hAnsi="Cambria Math"/>
                    <w:szCs w:val="20"/>
                    <w:lang w:val="en-GB" w:eastAsia="x-none"/>
                  </w:rPr>
                </m:ctrlPr>
              </m:sub>
              <m:sup>
                <m:r>
                  <m:rPr>
                    <m:nor/>
                  </m:rPr>
                  <w:rPr>
                    <w:rFonts w:ascii="Times New Roman" w:eastAsia="楷体_GB2312" w:hAnsi="Times New Roman"/>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e>
        </m:d>
        <m:r>
          <w:rPr>
            <w:rFonts w:ascii="Cambria Math" w:eastAsia="楷体_GB2312"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SG</m:t>
            </m:r>
          </m:sub>
        </m:sSub>
      </m:oMath>
      <w:r w:rsidRPr="0014410A">
        <w:rPr>
          <w:rFonts w:ascii="Times New Roman" w:eastAsia="Malgun Gothic" w:hAnsi="Times New Roman"/>
          <w:szCs w:val="20"/>
          <w:lang w:val="en-GB" w:eastAsia="x-none"/>
        </w:rPr>
        <w:t xml:space="preserve">, and </w:t>
      </w:r>
      <w:r w:rsidRPr="0014410A">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sty m:val="p"/>
                  </m:rPr>
                  <w:rPr>
                    <w:rFonts w:ascii="Cambria Math" w:eastAsia="楷体_GB2312" w:hAnsi="Cambria Math"/>
                    <w:szCs w:val="20"/>
                    <w:lang w:val="en-GB" w:eastAsia="x-none"/>
                  </w:rPr>
                  <m:t>SG</m:t>
                </m:r>
                <m:ctrlPr>
                  <w:rPr>
                    <w:rFonts w:ascii="Cambria Math" w:eastAsia="楷体_GB2312" w:hAnsi="Cambria Math"/>
                    <w:szCs w:val="20"/>
                    <w:lang w:val="en-GB" w:eastAsia="x-none"/>
                  </w:rPr>
                </m:ctrlPr>
              </m:sub>
              <m:sup>
                <m:r>
                  <m:rPr>
                    <m:sty m:val="p"/>
                  </m:rPr>
                  <w:rPr>
                    <w:rFonts w:ascii="Cambria Math" w:eastAsia="楷体_GB2312" w:hAnsi="Cambria Math"/>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ctrlPr>
              <w:rPr>
                <w:rFonts w:ascii="Cambria Math" w:eastAsia="楷体_GB2312" w:hAnsi="Cambria Math"/>
                <w:i/>
                <w:szCs w:val="20"/>
                <w:lang w:val="en-GB" w:eastAsia="x-none"/>
              </w:rPr>
            </m:ctrlPr>
          </m:e>
        </m:d>
        <m:r>
          <w:rPr>
            <w:rFonts w:ascii="Cambria Math" w:eastAsia="楷体_GB2312" w:hAnsi="Cambria Math"/>
            <w:szCs w:val="20"/>
            <w:lang w:val="en-GB" w:eastAsia="x-none"/>
          </w:rPr>
          <m:t>-1</m:t>
        </m:r>
      </m:oMath>
      <w:r w:rsidRPr="0014410A">
        <w:rPr>
          <w:rFonts w:ascii="Times New Roman" w:eastAsia="Malgun Gothic" w:hAnsi="Times New Roman"/>
          <w:szCs w:val="20"/>
          <w:lang w:val="en-GB" w:eastAsia="x-none"/>
        </w:rPr>
        <w:t xml:space="preserve">; </w:t>
      </w:r>
      <w:r w:rsidRPr="0014410A">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14410A">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Malgun Gothic" w:hAnsi="Cambria Math"/>
            <w:szCs w:val="20"/>
            <w:lang w:eastAsia="ko-KR"/>
          </w:rPr>
          <m:t>.</m:t>
        </m:r>
      </m:oMath>
    </w:p>
    <w:p w14:paraId="3B8003F8" w14:textId="77777777" w:rsidR="006B5BEE" w:rsidRPr="0014410A" w:rsidRDefault="006B5BEE" w:rsidP="006B5BEE">
      <w:pPr>
        <w:spacing w:after="180"/>
        <w:rPr>
          <w:rFonts w:ascii="Times New Roman" w:eastAsia="Malgun Gothic" w:hAnsi="Times New Roman"/>
          <w:szCs w:val="20"/>
          <w:lang w:eastAsia="ko-KR"/>
        </w:rPr>
      </w:pPr>
      <w:r w:rsidRPr="0014410A">
        <w:rPr>
          <w:rFonts w:ascii="Times New Roman" w:eastAsia="Malgun Gothic" w:hAnsi="Times New Roman"/>
          <w:szCs w:val="20"/>
          <w:lang w:val="en-GB" w:eastAsia="ko-KR"/>
        </w:rPr>
        <w:t>If, in a WUS monitoring occasion, a UE determines a codepoint associated with the UE [17, TS 38.304]</w:t>
      </w:r>
      <w:r w:rsidRPr="0014410A">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3925080D" w14:textId="5F23162C" w:rsidR="006B5BEE" w:rsidRPr="0014410A" w:rsidRDefault="006B5BEE" w:rsidP="006B5BEE">
      <w:pPr>
        <w:tabs>
          <w:tab w:val="left" w:pos="1300"/>
        </w:tabs>
        <w:spacing w:after="180" w:line="276" w:lineRule="auto"/>
        <w:jc w:val="both"/>
        <w:rPr>
          <w:rFonts w:ascii="Times New Roman" w:eastAsia="Malgun Gothic" w:hAnsi="Times New Roman"/>
          <w:color w:val="FF0000"/>
          <w:szCs w:val="20"/>
          <w:lang w:eastAsia="zh-CN"/>
        </w:rPr>
      </w:pPr>
      <w:r w:rsidRPr="0014410A">
        <w:rPr>
          <w:rFonts w:ascii="Times New Roman" w:eastAsia="Malgun Gothic" w:hAnsi="Times New Roman"/>
          <w:color w:val="FF0000"/>
          <w:szCs w:val="20"/>
          <w:lang w:eastAsia="zh-CN"/>
        </w:rPr>
        <w:t>=========================== End of TP =======================================</w:t>
      </w:r>
    </w:p>
    <w:p w14:paraId="18D9E8D4" w14:textId="77777777" w:rsidR="006B5BEE" w:rsidRPr="0014410A" w:rsidRDefault="006B5BEE">
      <w:pPr>
        <w:rPr>
          <w:rFonts w:ascii="Times New Roman" w:eastAsiaTheme="minorEastAsia" w:hAnsi="Times New Roman"/>
          <w:lang w:eastAsia="zh-CN"/>
        </w:rPr>
      </w:pPr>
    </w:p>
    <w:tbl>
      <w:tblPr>
        <w:tblStyle w:val="TableGrid19"/>
        <w:tblW w:w="7366" w:type="dxa"/>
        <w:tblLayout w:type="fixed"/>
        <w:tblLook w:val="04A0" w:firstRow="1" w:lastRow="0" w:firstColumn="1" w:lastColumn="0" w:noHBand="0" w:noVBand="1"/>
      </w:tblPr>
      <w:tblGrid>
        <w:gridCol w:w="1413"/>
        <w:gridCol w:w="5953"/>
      </w:tblGrid>
      <w:tr w:rsidR="00EC446C" w:rsidRPr="0014410A" w14:paraId="138EAADA" w14:textId="77777777" w:rsidTr="00E93882">
        <w:tc>
          <w:tcPr>
            <w:tcW w:w="1413" w:type="dxa"/>
            <w:shd w:val="clear" w:color="auto" w:fill="D9D9D9" w:themeFill="background1" w:themeFillShade="D9"/>
          </w:tcPr>
          <w:p w14:paraId="7CFECC38" w14:textId="77777777" w:rsidR="00EC446C" w:rsidRPr="0014410A" w:rsidRDefault="00EC446C" w:rsidP="00E93882">
            <w:pPr>
              <w:ind w:left="200" w:right="200"/>
              <w:rPr>
                <w:rFonts w:ascii="Times New Roman" w:hAnsi="Times New Roman"/>
              </w:rPr>
            </w:pPr>
            <w:r w:rsidRPr="0014410A">
              <w:rPr>
                <w:rFonts w:ascii="Times New Roman" w:hAnsi="Times New Roman"/>
              </w:rPr>
              <w:t>Company</w:t>
            </w:r>
          </w:p>
        </w:tc>
        <w:tc>
          <w:tcPr>
            <w:tcW w:w="5953" w:type="dxa"/>
            <w:shd w:val="clear" w:color="auto" w:fill="D9D9D9" w:themeFill="background1" w:themeFillShade="D9"/>
          </w:tcPr>
          <w:p w14:paraId="55ED8185" w14:textId="77777777" w:rsidR="00EC446C" w:rsidRPr="0014410A" w:rsidRDefault="00EC446C" w:rsidP="00E93882">
            <w:pPr>
              <w:ind w:left="200" w:right="200"/>
              <w:rPr>
                <w:rFonts w:ascii="Times New Roman" w:hAnsi="Times New Roman"/>
              </w:rPr>
            </w:pPr>
            <w:r w:rsidRPr="0014410A">
              <w:rPr>
                <w:rFonts w:ascii="Times New Roman" w:hAnsi="Times New Roman"/>
              </w:rPr>
              <w:t>Comments</w:t>
            </w:r>
          </w:p>
        </w:tc>
      </w:tr>
      <w:tr w:rsidR="00EC446C" w:rsidRPr="0014410A" w14:paraId="239D84CB" w14:textId="77777777" w:rsidTr="00E93882">
        <w:tc>
          <w:tcPr>
            <w:tcW w:w="1413" w:type="dxa"/>
          </w:tcPr>
          <w:p w14:paraId="633D375F" w14:textId="77777777" w:rsidR="00EC446C" w:rsidRPr="0014410A" w:rsidRDefault="00EC446C" w:rsidP="00E93882">
            <w:pPr>
              <w:ind w:right="200"/>
              <w:rPr>
                <w:rFonts w:ascii="Times New Roman" w:eastAsia="Yu Mincho" w:hAnsi="Times New Roman"/>
                <w:lang w:eastAsia="ja-JP"/>
              </w:rPr>
            </w:pPr>
          </w:p>
        </w:tc>
        <w:tc>
          <w:tcPr>
            <w:tcW w:w="5953" w:type="dxa"/>
          </w:tcPr>
          <w:p w14:paraId="3E8230F9" w14:textId="77777777" w:rsidR="00EC446C" w:rsidRPr="0014410A" w:rsidRDefault="00EC446C" w:rsidP="00E93882">
            <w:pPr>
              <w:ind w:right="200"/>
              <w:rPr>
                <w:rFonts w:ascii="Times New Roman" w:eastAsia="Yu Mincho" w:hAnsi="Times New Roman"/>
                <w:color w:val="000000" w:themeColor="text1"/>
                <w:lang w:eastAsia="ja-JP"/>
              </w:rPr>
            </w:pPr>
          </w:p>
        </w:tc>
      </w:tr>
      <w:tr w:rsidR="00EC446C" w:rsidRPr="0014410A" w14:paraId="32E2B50B" w14:textId="77777777" w:rsidTr="00E93882">
        <w:tc>
          <w:tcPr>
            <w:tcW w:w="1413" w:type="dxa"/>
          </w:tcPr>
          <w:p w14:paraId="6CFC2C65" w14:textId="77777777" w:rsidR="00EC446C" w:rsidRPr="0014410A" w:rsidRDefault="00EC446C" w:rsidP="00E93882">
            <w:pPr>
              <w:ind w:right="200"/>
              <w:rPr>
                <w:rFonts w:ascii="Times New Roman" w:eastAsia="宋体" w:hAnsi="Times New Roman"/>
                <w:lang w:eastAsia="zh-CN"/>
              </w:rPr>
            </w:pPr>
          </w:p>
        </w:tc>
        <w:tc>
          <w:tcPr>
            <w:tcW w:w="5953" w:type="dxa"/>
          </w:tcPr>
          <w:p w14:paraId="214017ED" w14:textId="77777777" w:rsidR="00EC446C" w:rsidRPr="0014410A" w:rsidRDefault="00EC446C" w:rsidP="00E93882">
            <w:pPr>
              <w:ind w:right="200"/>
              <w:rPr>
                <w:rFonts w:ascii="Times New Roman" w:eastAsiaTheme="minorEastAsia" w:hAnsi="Times New Roman"/>
                <w:color w:val="000000" w:themeColor="text1"/>
                <w:lang w:eastAsia="zh-CN"/>
              </w:rPr>
            </w:pPr>
          </w:p>
        </w:tc>
      </w:tr>
      <w:tr w:rsidR="00EC446C" w:rsidRPr="0014410A" w14:paraId="77660DBE" w14:textId="77777777" w:rsidTr="00E93882">
        <w:tc>
          <w:tcPr>
            <w:tcW w:w="1413" w:type="dxa"/>
          </w:tcPr>
          <w:p w14:paraId="3E482796" w14:textId="77777777" w:rsidR="00EC446C" w:rsidRPr="0014410A" w:rsidRDefault="00EC446C" w:rsidP="00E93882">
            <w:pPr>
              <w:ind w:right="200"/>
              <w:rPr>
                <w:rFonts w:ascii="Times New Roman" w:eastAsiaTheme="minorEastAsia" w:hAnsi="Times New Roman"/>
                <w:lang w:eastAsia="zh-CN"/>
              </w:rPr>
            </w:pPr>
          </w:p>
        </w:tc>
        <w:tc>
          <w:tcPr>
            <w:tcW w:w="5953" w:type="dxa"/>
          </w:tcPr>
          <w:p w14:paraId="71236EFF" w14:textId="77777777" w:rsidR="00EC446C" w:rsidRPr="0014410A" w:rsidRDefault="00EC446C" w:rsidP="00E93882">
            <w:pPr>
              <w:ind w:right="200"/>
              <w:rPr>
                <w:rFonts w:ascii="Times New Roman" w:eastAsiaTheme="minorEastAsia" w:hAnsi="Times New Roman"/>
                <w:color w:val="000000" w:themeColor="text1"/>
                <w:lang w:eastAsia="zh-CN"/>
              </w:rPr>
            </w:pPr>
          </w:p>
        </w:tc>
      </w:tr>
    </w:tbl>
    <w:p w14:paraId="3BC4A4E5" w14:textId="77777777" w:rsidR="00EC446C" w:rsidRPr="0014410A" w:rsidRDefault="00EC446C">
      <w:pPr>
        <w:rPr>
          <w:rFonts w:ascii="Times New Roman" w:eastAsiaTheme="minorEastAsia" w:hAnsi="Times New Roman"/>
          <w:lang w:eastAsia="zh-CN"/>
        </w:rPr>
      </w:pPr>
    </w:p>
    <w:p w14:paraId="2F335273" w14:textId="77777777" w:rsidR="000E68E4" w:rsidRPr="0014410A" w:rsidRDefault="00F36F71">
      <w:pPr>
        <w:keepNext/>
        <w:keepLines/>
        <w:numPr>
          <w:ilvl w:val="0"/>
          <w:numId w:val="3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sidRPr="0014410A">
        <w:rPr>
          <w:rFonts w:ascii="Times New Roman" w:hAnsi="Times New Roman"/>
          <w:sz w:val="36"/>
          <w:szCs w:val="20"/>
          <w:lang w:val="fr-FR"/>
        </w:rPr>
        <w:t>References</w:t>
      </w:r>
      <w:proofErr w:type="spellEnd"/>
    </w:p>
    <w:p w14:paraId="2F335274"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R1-2600082</w:t>
      </w:r>
      <w:r w:rsidRPr="0014410A">
        <w:rPr>
          <w:rFonts w:ascii="Times New Roman" w:eastAsia="宋体" w:hAnsi="Times New Roman"/>
          <w:lang w:eastAsia="zh-CN"/>
        </w:rPr>
        <w:t xml:space="preserve"> </w:t>
      </w:r>
      <w:r w:rsidRPr="0014410A">
        <w:rPr>
          <w:rFonts w:ascii="Times New Roman" w:hAnsi="Times New Roman"/>
        </w:rPr>
        <w:tab/>
        <w:t>Maintenance on LP-WUS/WUR</w:t>
      </w:r>
      <w:r w:rsidRPr="0014410A">
        <w:rPr>
          <w:rFonts w:ascii="Times New Roman" w:eastAsia="宋体" w:hAnsi="Times New Roman"/>
          <w:lang w:eastAsia="zh-CN"/>
        </w:rPr>
        <w:t xml:space="preserve"> </w:t>
      </w:r>
      <w:r w:rsidRPr="0014410A">
        <w:rPr>
          <w:rFonts w:ascii="Times New Roman" w:hAnsi="Times New Roman"/>
        </w:rPr>
        <w:tab/>
      </w:r>
      <w:proofErr w:type="spellStart"/>
      <w:r w:rsidRPr="0014410A">
        <w:rPr>
          <w:rFonts w:ascii="Times New Roman" w:hAnsi="Times New Roman"/>
        </w:rPr>
        <w:t>Huawei,HiSilicon</w:t>
      </w:r>
      <w:proofErr w:type="spellEnd"/>
    </w:p>
    <w:p w14:paraId="2F335275"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R1-2600173</w:t>
      </w:r>
      <w:r w:rsidRPr="0014410A">
        <w:rPr>
          <w:rFonts w:ascii="Times New Roman" w:eastAsia="宋体" w:hAnsi="Times New Roman"/>
          <w:lang w:eastAsia="zh-CN"/>
        </w:rPr>
        <w:t xml:space="preserve"> </w:t>
      </w:r>
      <w:r w:rsidRPr="0014410A">
        <w:rPr>
          <w:rFonts w:ascii="Times New Roman" w:hAnsi="Times New Roman"/>
        </w:rPr>
        <w:tab/>
        <w:t>WUS monitoring occasions for LP-WUS/WUR</w:t>
      </w:r>
      <w:r w:rsidRPr="0014410A">
        <w:rPr>
          <w:rFonts w:ascii="Times New Roman" w:eastAsia="宋体" w:hAnsi="Times New Roman"/>
          <w:lang w:eastAsia="zh-CN"/>
        </w:rPr>
        <w:t xml:space="preserve"> </w:t>
      </w:r>
      <w:r w:rsidRPr="0014410A">
        <w:rPr>
          <w:rFonts w:ascii="Times New Roman" w:hAnsi="Times New Roman"/>
        </w:rPr>
        <w:tab/>
        <w:t>OPPO</w:t>
      </w:r>
    </w:p>
    <w:p w14:paraId="2F335276"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R1-2600214</w:t>
      </w:r>
      <w:r w:rsidRPr="0014410A">
        <w:rPr>
          <w:rFonts w:ascii="Times New Roman" w:eastAsia="宋体" w:hAnsi="Times New Roman"/>
          <w:lang w:eastAsia="zh-CN"/>
        </w:rPr>
        <w:t xml:space="preserve"> </w:t>
      </w:r>
      <w:r w:rsidRPr="0014410A">
        <w:rPr>
          <w:rFonts w:ascii="Times New Roman" w:hAnsi="Times New Roman"/>
        </w:rPr>
        <w:tab/>
        <w:t>Maintenance on low-power wake-up signal and receiver for NR</w:t>
      </w:r>
      <w:r w:rsidRPr="0014410A">
        <w:rPr>
          <w:rFonts w:ascii="Times New Roman" w:eastAsia="宋体" w:hAnsi="Times New Roman"/>
          <w:lang w:eastAsia="zh-CN"/>
        </w:rPr>
        <w:t xml:space="preserve"> </w:t>
      </w:r>
      <w:r w:rsidRPr="0014410A">
        <w:rPr>
          <w:rFonts w:ascii="Times New Roman" w:hAnsi="Times New Roman"/>
        </w:rPr>
        <w:tab/>
        <w:t>Ericsson</w:t>
      </w:r>
    </w:p>
    <w:p w14:paraId="2F335277"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R1-2600476</w:t>
      </w:r>
      <w:r w:rsidRPr="0014410A">
        <w:rPr>
          <w:rFonts w:ascii="Times New Roman" w:eastAsia="宋体" w:hAnsi="Times New Roman"/>
          <w:lang w:eastAsia="zh-CN"/>
        </w:rPr>
        <w:t xml:space="preserve"> </w:t>
      </w:r>
      <w:r w:rsidRPr="0014410A">
        <w:rPr>
          <w:rFonts w:ascii="Times New Roman" w:hAnsi="Times New Roman"/>
        </w:rPr>
        <w:tab/>
        <w:t>Maintenance on NR Rel-19 LP-WUS</w:t>
      </w:r>
      <w:r w:rsidRPr="0014410A">
        <w:rPr>
          <w:rFonts w:ascii="Times New Roman" w:eastAsia="宋体" w:hAnsi="Times New Roman"/>
          <w:lang w:eastAsia="zh-CN"/>
        </w:rPr>
        <w:t xml:space="preserve"> </w:t>
      </w:r>
      <w:r w:rsidRPr="0014410A">
        <w:rPr>
          <w:rFonts w:ascii="Times New Roman" w:hAnsi="Times New Roman"/>
        </w:rPr>
        <w:tab/>
        <w:t>vivo</w:t>
      </w:r>
    </w:p>
    <w:p w14:paraId="2F335278"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R1-2600529</w:t>
      </w:r>
      <w:r w:rsidRPr="0014410A">
        <w:rPr>
          <w:rFonts w:ascii="Times New Roman" w:eastAsia="宋体" w:hAnsi="Times New Roman"/>
          <w:lang w:eastAsia="zh-CN"/>
        </w:rPr>
        <w:t xml:space="preserve"> </w:t>
      </w:r>
      <w:r w:rsidRPr="0014410A">
        <w:rPr>
          <w:rFonts w:ascii="Times New Roman" w:hAnsi="Times New Roman"/>
        </w:rPr>
        <w:tab/>
        <w:t xml:space="preserve">Maintenance on LP-WUS </w:t>
      </w:r>
      <w:proofErr w:type="spellStart"/>
      <w:r w:rsidRPr="0014410A">
        <w:rPr>
          <w:rFonts w:ascii="Times New Roman" w:hAnsi="Times New Roman"/>
        </w:rPr>
        <w:t>operation,InterDigital</w:t>
      </w:r>
      <w:proofErr w:type="spellEnd"/>
      <w:r w:rsidRPr="0014410A">
        <w:rPr>
          <w:rFonts w:ascii="Times New Roman" w:eastAsia="宋体" w:hAnsi="Times New Roman"/>
          <w:lang w:eastAsia="zh-CN"/>
        </w:rPr>
        <w:t xml:space="preserve"> </w:t>
      </w:r>
      <w:r w:rsidRPr="0014410A">
        <w:rPr>
          <w:rFonts w:ascii="Times New Roman" w:hAnsi="Times New Roman"/>
        </w:rPr>
        <w:tab/>
        <w:t xml:space="preserve"> Inc.</w:t>
      </w:r>
    </w:p>
    <w:p w14:paraId="2F335279"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R1-2600597</w:t>
      </w:r>
      <w:r w:rsidRPr="0014410A">
        <w:rPr>
          <w:rFonts w:ascii="Times New Roman" w:eastAsia="宋体" w:hAnsi="Times New Roman"/>
          <w:lang w:eastAsia="zh-CN"/>
        </w:rPr>
        <w:t xml:space="preserve"> </w:t>
      </w:r>
      <w:r w:rsidRPr="0014410A">
        <w:rPr>
          <w:rFonts w:ascii="Times New Roman" w:hAnsi="Times New Roman"/>
        </w:rPr>
        <w:tab/>
        <w:t>Maintenance of LP-WUS Operation</w:t>
      </w:r>
      <w:r w:rsidRPr="0014410A">
        <w:rPr>
          <w:rFonts w:ascii="Times New Roman" w:eastAsia="宋体" w:hAnsi="Times New Roman"/>
          <w:lang w:eastAsia="zh-CN"/>
        </w:rPr>
        <w:t xml:space="preserve"> </w:t>
      </w:r>
      <w:r w:rsidRPr="0014410A">
        <w:rPr>
          <w:rFonts w:ascii="Times New Roman" w:hAnsi="Times New Roman"/>
        </w:rPr>
        <w:tab/>
      </w:r>
      <w:proofErr w:type="spellStart"/>
      <w:r w:rsidRPr="0014410A">
        <w:rPr>
          <w:rFonts w:ascii="Times New Roman" w:hAnsi="Times New Roman"/>
        </w:rPr>
        <w:t>Ofinno</w:t>
      </w:r>
      <w:proofErr w:type="spellEnd"/>
    </w:p>
    <w:p w14:paraId="2F33527A"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R1-2600730</w:t>
      </w:r>
      <w:r w:rsidRPr="0014410A">
        <w:rPr>
          <w:rFonts w:ascii="Times New Roman" w:eastAsia="宋体" w:hAnsi="Times New Roman"/>
          <w:lang w:eastAsia="zh-CN"/>
        </w:rPr>
        <w:t xml:space="preserve"> </w:t>
      </w:r>
      <w:r w:rsidRPr="0014410A">
        <w:rPr>
          <w:rFonts w:ascii="Times New Roman" w:hAnsi="Times New Roman"/>
        </w:rPr>
        <w:tab/>
        <w:t>Maintenance on low-power wake-up signal and receiver for NR</w:t>
      </w:r>
      <w:r w:rsidRPr="0014410A">
        <w:rPr>
          <w:rFonts w:ascii="Times New Roman" w:eastAsia="宋体" w:hAnsi="Times New Roman"/>
          <w:lang w:eastAsia="zh-CN"/>
        </w:rPr>
        <w:t xml:space="preserve"> </w:t>
      </w:r>
      <w:r w:rsidRPr="0014410A">
        <w:rPr>
          <w:rFonts w:ascii="Times New Roman" w:hAnsi="Times New Roman"/>
        </w:rPr>
        <w:tab/>
        <w:t>Samsung</w:t>
      </w:r>
    </w:p>
    <w:p w14:paraId="2F33527B" w14:textId="77777777" w:rsidR="000E68E4" w:rsidRPr="0014410A" w:rsidRDefault="00F36F71">
      <w:pPr>
        <w:numPr>
          <w:ilvl w:val="0"/>
          <w:numId w:val="32"/>
        </w:numPr>
        <w:adjustRightInd w:val="0"/>
        <w:snapToGrid w:val="0"/>
        <w:spacing w:afterLines="50" w:after="120"/>
        <w:rPr>
          <w:rFonts w:ascii="Times New Roman" w:hAnsi="Times New Roman"/>
        </w:rPr>
      </w:pPr>
      <w:r w:rsidRPr="0014410A">
        <w:rPr>
          <w:rFonts w:ascii="Times New Roman" w:hAnsi="Times New Roman"/>
        </w:rPr>
        <w:t>R1-2601215</w:t>
      </w:r>
      <w:r w:rsidRPr="0014410A">
        <w:rPr>
          <w:rFonts w:ascii="Times New Roman" w:eastAsia="宋体" w:hAnsi="Times New Roman"/>
          <w:lang w:eastAsia="zh-CN"/>
        </w:rPr>
        <w:t xml:space="preserve"> </w:t>
      </w:r>
      <w:r w:rsidRPr="0014410A">
        <w:rPr>
          <w:rFonts w:ascii="Times New Roman" w:hAnsi="Times New Roman"/>
        </w:rPr>
        <w:tab/>
        <w:t>Maintenance on  LP-WUS,ZTE Corporation</w:t>
      </w:r>
      <w:r w:rsidRPr="0014410A">
        <w:rPr>
          <w:rFonts w:ascii="Times New Roman" w:eastAsia="宋体" w:hAnsi="Times New Roman"/>
          <w:lang w:eastAsia="zh-CN"/>
        </w:rPr>
        <w:t xml:space="preserve"> </w:t>
      </w:r>
      <w:r w:rsidRPr="0014410A">
        <w:rPr>
          <w:rFonts w:ascii="Times New Roman" w:hAnsi="Times New Roman"/>
        </w:rPr>
        <w:tab/>
        <w:t xml:space="preserve"> </w:t>
      </w:r>
      <w:proofErr w:type="spellStart"/>
      <w:r w:rsidRPr="0014410A">
        <w:rPr>
          <w:rFonts w:ascii="Times New Roman" w:hAnsi="Times New Roman"/>
        </w:rPr>
        <w:t>Sanechips</w:t>
      </w:r>
      <w:proofErr w:type="spellEnd"/>
    </w:p>
    <w:p w14:paraId="2F33527C" w14:textId="77777777" w:rsidR="000E68E4" w:rsidRPr="0014410A" w:rsidRDefault="00F36F71">
      <w:pPr>
        <w:keepNext/>
        <w:keepLines/>
        <w:numPr>
          <w:ilvl w:val="0"/>
          <w:numId w:val="3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sidRPr="0014410A">
        <w:rPr>
          <w:rFonts w:ascii="Times New Roman" w:hAnsi="Times New Roman"/>
          <w:sz w:val="36"/>
          <w:szCs w:val="20"/>
          <w:lang w:val="fr-FR"/>
        </w:rPr>
        <w:t xml:space="preserve">Appendix : </w:t>
      </w:r>
      <w:proofErr w:type="spellStart"/>
      <w:r w:rsidRPr="0014410A">
        <w:rPr>
          <w:rFonts w:ascii="Times New Roman" w:hAnsi="Times New Roman"/>
          <w:sz w:val="36"/>
          <w:szCs w:val="20"/>
          <w:lang w:val="fr-FR"/>
        </w:rPr>
        <w:t>Proposals</w:t>
      </w:r>
      <w:proofErr w:type="spellEnd"/>
      <w:r w:rsidRPr="0014410A">
        <w:rPr>
          <w:rFonts w:ascii="Times New Roman" w:hAnsi="Times New Roman"/>
          <w:sz w:val="36"/>
          <w:szCs w:val="20"/>
          <w:lang w:val="fr-FR"/>
        </w:rPr>
        <w:t xml:space="preserve"> </w:t>
      </w:r>
      <w:proofErr w:type="spellStart"/>
      <w:r w:rsidRPr="0014410A">
        <w:rPr>
          <w:rFonts w:ascii="Times New Roman" w:hAnsi="Times New Roman"/>
          <w:sz w:val="36"/>
          <w:szCs w:val="20"/>
          <w:lang w:val="fr-FR"/>
        </w:rPr>
        <w:t>from</w:t>
      </w:r>
      <w:proofErr w:type="spellEnd"/>
      <w:r w:rsidRPr="0014410A">
        <w:rPr>
          <w:rFonts w:ascii="Times New Roman" w:hAnsi="Times New Roman"/>
          <w:sz w:val="36"/>
          <w:szCs w:val="20"/>
          <w:lang w:val="fr-FR"/>
        </w:rPr>
        <w:t xml:space="preserve"> contributions</w:t>
      </w:r>
    </w:p>
    <w:p w14:paraId="2F33527D" w14:textId="77777777" w:rsidR="000E68E4" w:rsidRPr="0014410A" w:rsidRDefault="000E68E4">
      <w:pPr>
        <w:rPr>
          <w:rFonts w:ascii="Times New Roman" w:hAnsi="Times New Roman"/>
        </w:rPr>
      </w:pPr>
    </w:p>
    <w:p w14:paraId="2F33527E"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t>R1-2600082_Huawei, HiSilicon</w:t>
      </w:r>
    </w:p>
    <w:p w14:paraId="2F33527F" w14:textId="77777777" w:rsidR="000E68E4" w:rsidRPr="0014410A" w:rsidRDefault="00F36F71">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14410A">
        <w:rPr>
          <w:rFonts w:ascii="Times New Roman" w:eastAsia="宋体" w:hAnsi="Times New Roman"/>
          <w:b/>
          <w:i/>
          <w:sz w:val="22"/>
          <w:szCs w:val="22"/>
          <w:lang w:eastAsia="zh-CN"/>
        </w:rPr>
        <w:t xml:space="preserve">Update the Note of the agreement for determining the LP-SS occasions as </w:t>
      </w:r>
    </w:p>
    <w:p w14:paraId="2F335280" w14:textId="77777777" w:rsidR="000E68E4" w:rsidRPr="0014410A" w:rsidRDefault="00F36F71">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14410A">
        <w:rPr>
          <w:rFonts w:ascii="Times New Roman" w:eastAsia="宋体" w:hAnsi="Times New Roman"/>
          <w:b/>
          <w:i/>
          <w:sz w:val="22"/>
          <w:szCs w:val="22"/>
          <w:lang w:eastAsia="zh-CN"/>
        </w:rPr>
        <w:t xml:space="preserve">Note: </w:t>
      </w:r>
      <w:r w:rsidRPr="0014410A">
        <w:rPr>
          <w:rFonts w:ascii="Times New Roman" w:eastAsia="宋体" w:hAnsi="Times New Roman"/>
          <w:b/>
          <w:i/>
          <w:color w:val="FF0000"/>
          <w:sz w:val="22"/>
          <w:szCs w:val="22"/>
          <w:lang w:eastAsia="zh-CN"/>
        </w:rPr>
        <w:t xml:space="preserve">For a TDD band, </w:t>
      </w:r>
      <w:r w:rsidRPr="0014410A">
        <w:rPr>
          <w:rFonts w:ascii="Times New Roman" w:eastAsia="宋体" w:hAnsi="Times New Roman"/>
          <w:b/>
          <w:i/>
          <w:sz w:val="22"/>
          <w:szCs w:val="22"/>
          <w:lang w:eastAsia="zh-CN"/>
        </w:rPr>
        <w:t xml:space="preserve">a slot is a DL slot if all the symbols in the slot are indicated as DL symbols in </w:t>
      </w:r>
      <w:proofErr w:type="spellStart"/>
      <w:r w:rsidRPr="0014410A">
        <w:rPr>
          <w:rFonts w:ascii="Times New Roman" w:eastAsia="宋体" w:hAnsi="Times New Roman"/>
          <w:b/>
          <w:i/>
          <w:sz w:val="22"/>
          <w:szCs w:val="22"/>
          <w:lang w:eastAsia="zh-CN"/>
        </w:rPr>
        <w:t>tdd</w:t>
      </w:r>
      <w:proofErr w:type="spellEnd"/>
      <w:r w:rsidRPr="0014410A">
        <w:rPr>
          <w:rFonts w:ascii="Times New Roman" w:eastAsia="宋体" w:hAnsi="Times New Roman"/>
          <w:b/>
          <w:i/>
          <w:sz w:val="22"/>
          <w:szCs w:val="22"/>
          <w:lang w:eastAsia="zh-CN"/>
        </w:rPr>
        <w:t>-UL-DL-</w:t>
      </w:r>
      <w:proofErr w:type="spellStart"/>
      <w:r w:rsidRPr="0014410A">
        <w:rPr>
          <w:rFonts w:ascii="Times New Roman" w:eastAsia="宋体" w:hAnsi="Times New Roman"/>
          <w:b/>
          <w:i/>
          <w:sz w:val="22"/>
          <w:szCs w:val="22"/>
          <w:lang w:eastAsia="zh-CN"/>
        </w:rPr>
        <w:t>ConfigurationCommon</w:t>
      </w:r>
      <w:proofErr w:type="spellEnd"/>
      <w:r w:rsidRPr="0014410A">
        <w:rPr>
          <w:rFonts w:ascii="Times New Roman" w:eastAsia="宋体" w:hAnsi="Times New Roman"/>
          <w:b/>
          <w:i/>
          <w:color w:val="FF0000"/>
          <w:sz w:val="22"/>
          <w:szCs w:val="22"/>
          <w:lang w:eastAsia="zh-CN"/>
        </w:rPr>
        <w:t>; For a FDD band, any slot is a DL slot</w:t>
      </w:r>
      <w:r w:rsidRPr="0014410A">
        <w:rPr>
          <w:rFonts w:ascii="Times New Roman" w:eastAsia="宋体" w:hAnsi="Times New Roman"/>
          <w:b/>
          <w:i/>
          <w:sz w:val="22"/>
          <w:szCs w:val="22"/>
          <w:lang w:eastAsia="zh-CN"/>
        </w:rPr>
        <w:t>.</w:t>
      </w:r>
    </w:p>
    <w:p w14:paraId="2F335281" w14:textId="77777777" w:rsidR="000E68E4" w:rsidRPr="0014410A" w:rsidRDefault="00F36F71">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14410A">
        <w:rPr>
          <w:rFonts w:ascii="Times New Roman" w:eastAsia="宋体" w:hAnsi="Times New Roman"/>
          <w:b/>
          <w:i/>
          <w:sz w:val="22"/>
          <w:szCs w:val="22"/>
          <w:lang w:eastAsia="zh-CN"/>
        </w:rPr>
        <w:t xml:space="preserve">Adopt the above TP#1. </w:t>
      </w:r>
    </w:p>
    <w:p w14:paraId="2F335282" w14:textId="77777777" w:rsidR="000E68E4" w:rsidRPr="0014410A" w:rsidRDefault="00F36F71">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14410A">
        <w:rPr>
          <w:rFonts w:ascii="Times New Roman" w:eastAsia="宋体" w:hAnsi="Times New Roman"/>
          <w:b/>
          <w:i/>
          <w:sz w:val="22"/>
          <w:szCs w:val="22"/>
          <w:lang w:eastAsia="zh-CN"/>
        </w:rPr>
        <w:t>Adopt the above TP#2.</w:t>
      </w:r>
    </w:p>
    <w:p w14:paraId="2F335283" w14:textId="77777777" w:rsidR="000E68E4" w:rsidRPr="0014410A" w:rsidRDefault="00F36F71">
      <w:pPr>
        <w:numPr>
          <w:ilvl w:val="0"/>
          <w:numId w:val="33"/>
        </w:numPr>
        <w:autoSpaceDE w:val="0"/>
        <w:autoSpaceDN w:val="0"/>
        <w:adjustRightInd w:val="0"/>
        <w:snapToGrid w:val="0"/>
        <w:spacing w:after="120"/>
        <w:jc w:val="both"/>
        <w:rPr>
          <w:rFonts w:ascii="Times New Roman" w:eastAsia="宋体" w:hAnsi="Times New Roman"/>
          <w:sz w:val="22"/>
          <w:szCs w:val="22"/>
          <w:lang w:eastAsia="zh-CN"/>
        </w:rPr>
      </w:pPr>
      <w:r w:rsidRPr="0014410A">
        <w:rPr>
          <w:rFonts w:ascii="Times New Roman" w:eastAsia="宋体" w:hAnsi="Times New Roman"/>
          <w:b/>
          <w:i/>
          <w:sz w:val="22"/>
          <w:szCs w:val="22"/>
          <w:lang w:eastAsia="zh-CN"/>
        </w:rPr>
        <w:lastRenderedPageBreak/>
        <w:t>If the CORESET/SS and LP-WUS overlap in frequency domain, the symbols of that CORESET/SS are unavailable.</w:t>
      </w:r>
    </w:p>
    <w:p w14:paraId="2F335284" w14:textId="77777777" w:rsidR="000E68E4" w:rsidRPr="0014410A" w:rsidRDefault="00F36F71">
      <w:pPr>
        <w:numPr>
          <w:ilvl w:val="0"/>
          <w:numId w:val="33"/>
        </w:numPr>
        <w:autoSpaceDE w:val="0"/>
        <w:autoSpaceDN w:val="0"/>
        <w:adjustRightInd w:val="0"/>
        <w:snapToGrid w:val="0"/>
        <w:spacing w:after="120"/>
        <w:jc w:val="both"/>
        <w:rPr>
          <w:rFonts w:ascii="Times New Roman" w:eastAsia="宋体" w:hAnsi="Times New Roman"/>
          <w:sz w:val="22"/>
          <w:szCs w:val="22"/>
          <w:lang w:eastAsia="zh-CN"/>
        </w:rPr>
      </w:pPr>
      <w:r w:rsidRPr="0014410A">
        <w:rPr>
          <w:rFonts w:ascii="Times New Roman" w:eastAsia="宋体" w:hAnsi="Times New Roman"/>
          <w:b/>
          <w:i/>
          <w:sz w:val="22"/>
          <w:szCs w:val="22"/>
          <w:lang w:eastAsia="zh-CN"/>
        </w:rPr>
        <w:t>Adopt the above TP#3.</w:t>
      </w:r>
    </w:p>
    <w:p w14:paraId="2F335285" w14:textId="77777777" w:rsidR="000E68E4" w:rsidRPr="0014410A" w:rsidRDefault="000E68E4">
      <w:pPr>
        <w:rPr>
          <w:rFonts w:ascii="Times New Roman" w:hAnsi="Times New Roman"/>
        </w:rPr>
      </w:pPr>
    </w:p>
    <w:p w14:paraId="2F335286"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t>R1-2600173_OPPO</w:t>
      </w:r>
    </w:p>
    <w:p w14:paraId="2F335287" w14:textId="77777777" w:rsidR="000E68E4" w:rsidRPr="0014410A" w:rsidRDefault="00F36F71">
      <w:pPr>
        <w:spacing w:after="120" w:line="278" w:lineRule="auto"/>
        <w:jc w:val="both"/>
        <w:rPr>
          <w:rFonts w:ascii="Times New Roman" w:eastAsia="宋体" w:hAnsi="Times New Roman"/>
          <w:b/>
          <w:szCs w:val="20"/>
          <w:lang w:eastAsia="zh-CN"/>
        </w:rPr>
      </w:pPr>
      <w:r w:rsidRPr="0014410A">
        <w:rPr>
          <w:rFonts w:ascii="Times New Roman" w:eastAsia="宋体" w:hAnsi="Times New Roman"/>
          <w:b/>
          <w:szCs w:val="20"/>
          <w:lang w:eastAsia="zh-CN"/>
        </w:rPr>
        <w:t>Proposal 1: Adopt the Text Proposal 1 in 2.1.</w:t>
      </w:r>
    </w:p>
    <w:p w14:paraId="2F335288" w14:textId="77777777" w:rsidR="000E68E4" w:rsidRPr="0014410A" w:rsidRDefault="00F36F71">
      <w:pPr>
        <w:spacing w:after="120" w:line="278" w:lineRule="auto"/>
        <w:jc w:val="both"/>
        <w:rPr>
          <w:rFonts w:ascii="Times New Roman" w:eastAsia="宋体" w:hAnsi="Times New Roman"/>
          <w:b/>
          <w:lang w:eastAsia="zh-CN"/>
        </w:rPr>
      </w:pPr>
      <w:r w:rsidRPr="0014410A">
        <w:rPr>
          <w:rFonts w:ascii="Times New Roman" w:eastAsia="宋体" w:hAnsi="Times New Roman"/>
          <w:b/>
          <w:lang w:eastAsia="zh-CN"/>
        </w:rPr>
        <w:t>Proposal 2: Adopt the Text Proposal 2 in 2.2.</w:t>
      </w:r>
    </w:p>
    <w:p w14:paraId="2F335289" w14:textId="77777777" w:rsidR="000E68E4" w:rsidRPr="0014410A" w:rsidRDefault="000E68E4">
      <w:pPr>
        <w:rPr>
          <w:rFonts w:ascii="Times New Roman" w:hAnsi="Times New Roman"/>
        </w:rPr>
      </w:pPr>
    </w:p>
    <w:p w14:paraId="2F33528A"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t>R1-2600214_Ericsson</w:t>
      </w:r>
    </w:p>
    <w:p w14:paraId="2F33528B" w14:textId="77777777" w:rsidR="000E68E4" w:rsidRPr="0014410A" w:rsidRDefault="00F36F71">
      <w:pPr>
        <w:widowControl w:val="0"/>
        <w:tabs>
          <w:tab w:val="right" w:leader="dot" w:pos="9629"/>
        </w:tabs>
        <w:spacing w:after="120"/>
        <w:ind w:left="1701" w:hanging="1701"/>
        <w:rPr>
          <w:rFonts w:ascii="Times New Roman" w:eastAsia="Yu Mincho" w:hAnsi="Times New Roman"/>
          <w:kern w:val="2"/>
          <w:sz w:val="24"/>
          <w:lang w:eastAsia="zh-CN"/>
        </w:rPr>
      </w:pPr>
      <w:r w:rsidRPr="0014410A">
        <w:rPr>
          <w:rFonts w:ascii="Times New Roman" w:eastAsia="Yu Mincho" w:hAnsi="Times New Roman"/>
          <w:bCs/>
          <w:kern w:val="2"/>
          <w:sz w:val="21"/>
          <w:szCs w:val="22"/>
          <w:lang w:eastAsia="zh-CN"/>
        </w:rPr>
        <w:fldChar w:fldCharType="begin"/>
      </w:r>
      <w:r w:rsidRPr="0014410A">
        <w:rPr>
          <w:rFonts w:ascii="Times New Roman" w:eastAsia="Yu Mincho" w:hAnsi="Times New Roman"/>
          <w:bCs/>
          <w:kern w:val="2"/>
          <w:sz w:val="21"/>
          <w:szCs w:val="22"/>
          <w:lang w:eastAsia="zh-CN"/>
        </w:rPr>
        <w:instrText xml:space="preserve"> TOC \n \h \z \t "Proposal" \c </w:instrText>
      </w:r>
      <w:r w:rsidRPr="0014410A">
        <w:rPr>
          <w:rFonts w:ascii="Times New Roman" w:eastAsia="Yu Mincho" w:hAnsi="Times New Roman"/>
          <w:bCs/>
          <w:kern w:val="2"/>
          <w:sz w:val="21"/>
          <w:szCs w:val="22"/>
          <w:lang w:eastAsia="zh-CN"/>
        </w:rPr>
        <w:fldChar w:fldCharType="separate"/>
      </w:r>
      <w:hyperlink w:anchor="_Toc220663712" w:history="1">
        <w:r w:rsidRPr="0014410A">
          <w:rPr>
            <w:rFonts w:ascii="Times New Roman" w:eastAsia="Yu Mincho" w:hAnsi="Times New Roman"/>
            <w:b/>
            <w:kern w:val="2"/>
            <w:sz w:val="21"/>
            <w:szCs w:val="22"/>
            <w:lang w:eastAsia="zh-CN"/>
          </w:rPr>
          <w:t>Proposal 1</w:t>
        </w:r>
        <w:r w:rsidRPr="0014410A">
          <w:rPr>
            <w:rFonts w:ascii="Times New Roman" w:eastAsia="Yu Mincho" w:hAnsi="Times New Roman"/>
            <w:kern w:val="2"/>
            <w:sz w:val="24"/>
            <w:lang w:eastAsia="zh-CN"/>
          </w:rPr>
          <w:tab/>
        </w:r>
        <w:r w:rsidRPr="0014410A">
          <w:rPr>
            <w:rFonts w:ascii="Times New Roman" w:eastAsia="Yu Mincho" w:hAnsi="Times New Roman"/>
            <w:b/>
            <w:kern w:val="2"/>
            <w:sz w:val="21"/>
            <w:szCs w:val="22"/>
            <w:lang w:eastAsia="zh-CN"/>
          </w:rPr>
          <w:t>Adopt the text proposal in Section 2.1 of this paper regarding cyclic shift (CS) equation for OFDM sequences.</w:t>
        </w:r>
      </w:hyperlink>
    </w:p>
    <w:p w14:paraId="2F33528C" w14:textId="77777777" w:rsidR="000E68E4" w:rsidRPr="0014410A" w:rsidRDefault="00000000">
      <w:pPr>
        <w:widowControl w:val="0"/>
        <w:tabs>
          <w:tab w:val="right" w:leader="dot" w:pos="9629"/>
        </w:tabs>
        <w:spacing w:after="120"/>
        <w:ind w:left="1701" w:hanging="1701"/>
        <w:rPr>
          <w:rFonts w:ascii="Times New Roman" w:eastAsia="Yu Mincho" w:hAnsi="Times New Roman"/>
          <w:kern w:val="2"/>
          <w:sz w:val="24"/>
          <w:lang w:eastAsia="zh-CN"/>
        </w:rPr>
      </w:pPr>
      <w:hyperlink w:anchor="_Toc220663713" w:history="1">
        <w:r w:rsidR="00F36F71" w:rsidRPr="0014410A">
          <w:rPr>
            <w:rFonts w:ascii="Times New Roman" w:eastAsia="Yu Mincho" w:hAnsi="Times New Roman"/>
            <w:b/>
            <w:kern w:val="2"/>
            <w:sz w:val="21"/>
            <w:szCs w:val="22"/>
            <w:lang w:eastAsia="zh-CN"/>
          </w:rPr>
          <w:t>Proposal 2</w:t>
        </w:r>
        <w:r w:rsidR="00F36F71" w:rsidRPr="0014410A">
          <w:rPr>
            <w:rFonts w:ascii="Times New Roman" w:eastAsia="Yu Mincho" w:hAnsi="Times New Roman"/>
            <w:kern w:val="2"/>
            <w:sz w:val="24"/>
            <w:lang w:eastAsia="zh-CN"/>
          </w:rPr>
          <w:tab/>
        </w:r>
        <w:r w:rsidR="00F36F71" w:rsidRPr="0014410A">
          <w:rPr>
            <w:rFonts w:ascii="Times New Roman" w:eastAsia="Yu Mincho" w:hAnsi="Times New Roman"/>
            <w:b/>
            <w:kern w:val="2"/>
            <w:sz w:val="21"/>
            <w:szCs w:val="22"/>
            <w:lang w:eastAsia="en-GB"/>
          </w:rPr>
          <w:t>Adopt the TP provided in Section 4 of this paper for Clause 10.4D in TS 38.213 for UE behavior on WUS monitoring in option 1-2.</w:t>
        </w:r>
      </w:hyperlink>
    </w:p>
    <w:p w14:paraId="2F33528D" w14:textId="77777777" w:rsidR="000E68E4" w:rsidRPr="0014410A" w:rsidRDefault="00000000">
      <w:pPr>
        <w:widowControl w:val="0"/>
        <w:tabs>
          <w:tab w:val="right" w:leader="dot" w:pos="9629"/>
        </w:tabs>
        <w:spacing w:after="120"/>
        <w:ind w:left="1701" w:hanging="1701"/>
        <w:rPr>
          <w:rFonts w:ascii="Times New Roman" w:eastAsia="Yu Mincho" w:hAnsi="Times New Roman"/>
          <w:kern w:val="2"/>
          <w:sz w:val="24"/>
          <w:lang w:eastAsia="zh-CN"/>
        </w:rPr>
      </w:pPr>
      <w:hyperlink w:anchor="_Toc220663714" w:history="1">
        <w:r w:rsidR="00F36F71" w:rsidRPr="0014410A">
          <w:rPr>
            <w:rFonts w:ascii="Times New Roman" w:eastAsia="Yu Mincho" w:hAnsi="Times New Roman"/>
            <w:b/>
            <w:kern w:val="2"/>
            <w:sz w:val="21"/>
            <w:szCs w:val="22"/>
            <w:lang w:eastAsia="zh-CN"/>
          </w:rPr>
          <w:t>Proposal 3</w:t>
        </w:r>
        <w:r w:rsidR="00F36F71" w:rsidRPr="0014410A">
          <w:rPr>
            <w:rFonts w:ascii="Times New Roman" w:eastAsia="Yu Mincho" w:hAnsi="Times New Roman"/>
            <w:kern w:val="2"/>
            <w:sz w:val="24"/>
            <w:lang w:eastAsia="zh-CN"/>
          </w:rPr>
          <w:tab/>
        </w:r>
        <w:r w:rsidR="00F36F71" w:rsidRPr="0014410A">
          <w:rPr>
            <w:rFonts w:ascii="Times New Roman" w:eastAsia="Yu Mincho" w:hAnsi="Times New Roman"/>
            <w:b/>
            <w:kern w:val="2"/>
            <w:sz w:val="21"/>
            <w:szCs w:val="22"/>
            <w:lang w:eastAsia="zh-CN"/>
          </w:rPr>
          <w:t>Adopt the text proposal in Section 4 of this paper regarding RRC parameter names.</w:t>
        </w:r>
      </w:hyperlink>
    </w:p>
    <w:p w14:paraId="2F33528E" w14:textId="77777777" w:rsidR="000E68E4" w:rsidRPr="0014410A" w:rsidRDefault="00F36F71">
      <w:pPr>
        <w:pStyle w:val="Proposal"/>
        <w:numPr>
          <w:ilvl w:val="0"/>
          <w:numId w:val="0"/>
        </w:numPr>
        <w:ind w:left="1304" w:hanging="1304"/>
        <w:rPr>
          <w:rFonts w:ascii="Times New Roman" w:hAnsi="Times New Roman"/>
        </w:rPr>
      </w:pPr>
      <w:r w:rsidRPr="0014410A">
        <w:rPr>
          <w:rFonts w:ascii="Times New Roman" w:eastAsia="Yu Mincho" w:hAnsi="Times New Roman"/>
          <w:b w:val="0"/>
          <w:bCs w:val="0"/>
          <w:kern w:val="2"/>
          <w:sz w:val="21"/>
          <w:szCs w:val="22"/>
        </w:rPr>
        <w:fldChar w:fldCharType="end"/>
      </w:r>
    </w:p>
    <w:p w14:paraId="2F33528F" w14:textId="77777777" w:rsidR="000E68E4" w:rsidRPr="0014410A" w:rsidRDefault="000E68E4">
      <w:pPr>
        <w:pStyle w:val="Proposal"/>
        <w:numPr>
          <w:ilvl w:val="0"/>
          <w:numId w:val="0"/>
        </w:numPr>
        <w:ind w:left="1304" w:hanging="1304"/>
        <w:rPr>
          <w:rFonts w:ascii="Times New Roman" w:hAnsi="Times New Roman"/>
        </w:rPr>
      </w:pPr>
    </w:p>
    <w:p w14:paraId="2F335290" w14:textId="77777777" w:rsidR="000E68E4" w:rsidRPr="0014410A" w:rsidRDefault="000E68E4">
      <w:pPr>
        <w:pStyle w:val="Proposal"/>
        <w:numPr>
          <w:ilvl w:val="0"/>
          <w:numId w:val="0"/>
        </w:numPr>
        <w:ind w:left="1304" w:hanging="1304"/>
        <w:rPr>
          <w:rFonts w:ascii="Times New Roman" w:hAnsi="Times New Roman"/>
        </w:rPr>
        <w:sectPr w:rsidR="000E68E4" w:rsidRPr="0014410A">
          <w:pgSz w:w="12240" w:h="15840"/>
          <w:pgMar w:top="1440" w:right="1800" w:bottom="1440" w:left="1800" w:header="708" w:footer="708" w:gutter="0"/>
          <w:cols w:space="708"/>
        </w:sectPr>
      </w:pPr>
    </w:p>
    <w:p w14:paraId="2F335291"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lastRenderedPageBreak/>
        <w:t>R1-2600476_vivo</w:t>
      </w:r>
    </w:p>
    <w:p w14:paraId="2F335292" w14:textId="77777777" w:rsidR="000E68E4" w:rsidRPr="0014410A" w:rsidRDefault="00F36F71">
      <w:pPr>
        <w:widowControl w:val="0"/>
        <w:adjustRightInd w:val="0"/>
        <w:snapToGrid w:val="0"/>
        <w:spacing w:afterLines="50" w:after="120"/>
        <w:jc w:val="both"/>
        <w:rPr>
          <w:rFonts w:ascii="Times New Roman" w:eastAsia="宋体" w:hAnsi="Times New Roman"/>
          <w:lang w:eastAsia="zh-CN"/>
        </w:rPr>
      </w:pPr>
      <w:r w:rsidRPr="0014410A">
        <w:rPr>
          <w:rFonts w:ascii="Times New Roman" w:eastAsia="宋体" w:hAnsi="Times New Roman"/>
          <w:lang w:eastAsia="zh-CN"/>
        </w:rPr>
        <w:t>In this contribution, we discussed the remaining issues for LP-WUS operation</w:t>
      </w:r>
      <w:r w:rsidRPr="0014410A">
        <w:rPr>
          <w:rFonts w:ascii="Times New Roman" w:eastAsia="宋体" w:hAnsi="Times New Roman"/>
          <w:szCs w:val="20"/>
          <w:lang w:eastAsia="zh-CN"/>
        </w:rPr>
        <w:t xml:space="preserve">. </w:t>
      </w:r>
      <w:r w:rsidRPr="0014410A">
        <w:rPr>
          <w:rFonts w:ascii="Times New Roman" w:eastAsia="宋体" w:hAnsi="Times New Roman"/>
          <w:lang w:eastAsia="zh-CN"/>
        </w:rPr>
        <w:t>The proposed TP are summarized as following:</w:t>
      </w:r>
    </w:p>
    <w:p w14:paraId="2F335293" w14:textId="77777777" w:rsidR="000E68E4" w:rsidRPr="0014410A" w:rsidRDefault="00F36F71">
      <w:pPr>
        <w:widowControl w:val="0"/>
        <w:adjustRightInd w:val="0"/>
        <w:snapToGrid w:val="0"/>
        <w:spacing w:afterLines="50" w:after="120"/>
        <w:jc w:val="both"/>
        <w:rPr>
          <w:rFonts w:ascii="Times New Roman" w:eastAsia="等线" w:hAnsi="Times New Roman"/>
          <w:b/>
          <w:bCs/>
          <w:kern w:val="2"/>
          <w:szCs w:val="20"/>
          <w:lang w:eastAsia="zh-CN" w:bidi="ar"/>
        </w:rPr>
      </w:pPr>
      <w:r w:rsidRPr="0014410A">
        <w:rPr>
          <w:rFonts w:ascii="Times New Roman" w:eastAsia="等线" w:hAnsi="Times New Roman"/>
          <w:b/>
          <w:bCs/>
          <w:kern w:val="2"/>
          <w:szCs w:val="20"/>
          <w:lang w:eastAsia="zh-CN" w:bidi="ar"/>
        </w:rPr>
        <w:t>Proposal 1: Adopt the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0E68E4" w:rsidRPr="0014410A" w14:paraId="2F335296" w14:textId="77777777">
        <w:tc>
          <w:tcPr>
            <w:tcW w:w="2696" w:type="dxa"/>
            <w:tcBorders>
              <w:top w:val="single" w:sz="4" w:space="0" w:color="auto"/>
              <w:left w:val="single" w:sz="4" w:space="0" w:color="auto"/>
              <w:bottom w:val="nil"/>
              <w:right w:val="nil"/>
            </w:tcBorders>
          </w:tcPr>
          <w:p w14:paraId="2F335294" w14:textId="77777777" w:rsidR="000E68E4" w:rsidRPr="0014410A" w:rsidRDefault="00F36F71">
            <w:pPr>
              <w:widowControl w:val="0"/>
              <w:tabs>
                <w:tab w:val="right" w:pos="2184"/>
              </w:tabs>
              <w:jc w:val="both"/>
              <w:rPr>
                <w:rFonts w:ascii="Times New Roman" w:eastAsia="等线" w:hAnsi="Times New Roman"/>
                <w:b/>
                <w:i/>
                <w:kern w:val="2"/>
                <w:sz w:val="21"/>
                <w:szCs w:val="22"/>
                <w:lang w:val="en-GB"/>
              </w:rPr>
            </w:pPr>
            <w:r w:rsidRPr="0014410A">
              <w:rPr>
                <w:rFonts w:ascii="Times New Roman" w:eastAsia="等线" w:hAnsi="Times New Roman"/>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2F335295" w14:textId="77777777" w:rsidR="000E68E4" w:rsidRPr="0014410A" w:rsidRDefault="00F36F71">
            <w:pPr>
              <w:widowControl w:val="0"/>
              <w:spacing w:afterLines="50" w:after="120"/>
              <w:jc w:val="both"/>
              <w:rPr>
                <w:rFonts w:ascii="Times New Roman" w:eastAsia="等线" w:hAnsi="Times New Roman"/>
                <w:kern w:val="2"/>
                <w:sz w:val="21"/>
                <w:szCs w:val="22"/>
                <w:lang w:eastAsia="zh-CN"/>
              </w:rPr>
            </w:pPr>
            <w:r w:rsidRPr="0014410A">
              <w:rPr>
                <w:rFonts w:ascii="Times New Roman" w:eastAsia="等线" w:hAnsi="Times New Roman"/>
                <w:szCs w:val="20"/>
                <w:lang w:val="en-GB" w:eastAsia="zh-CN"/>
              </w:rPr>
              <w:t>The conclusion of No explicit gap is introduced between two consecutive LP-WUS nominal MOs is not reflected in TS 38.213.</w:t>
            </w:r>
          </w:p>
        </w:tc>
      </w:tr>
      <w:tr w:rsidR="000E68E4" w:rsidRPr="0014410A" w14:paraId="2F335299" w14:textId="77777777">
        <w:tc>
          <w:tcPr>
            <w:tcW w:w="2696" w:type="dxa"/>
            <w:tcBorders>
              <w:top w:val="nil"/>
              <w:left w:val="single" w:sz="4" w:space="0" w:color="auto"/>
              <w:bottom w:val="nil"/>
              <w:right w:val="nil"/>
            </w:tcBorders>
          </w:tcPr>
          <w:p w14:paraId="2F335297" w14:textId="77777777" w:rsidR="000E68E4" w:rsidRPr="0014410A" w:rsidRDefault="000E68E4">
            <w:pPr>
              <w:widowControl w:val="0"/>
              <w:jc w:val="both"/>
              <w:rPr>
                <w:rFonts w:ascii="Times New Roman" w:eastAsia="等线" w:hAnsi="Times New Roman"/>
                <w:b/>
                <w:i/>
                <w:kern w:val="2"/>
                <w:sz w:val="8"/>
                <w:szCs w:val="8"/>
              </w:rPr>
            </w:pPr>
          </w:p>
        </w:tc>
        <w:tc>
          <w:tcPr>
            <w:tcW w:w="6256" w:type="dxa"/>
            <w:tcBorders>
              <w:top w:val="nil"/>
              <w:left w:val="nil"/>
              <w:bottom w:val="nil"/>
              <w:right w:val="single" w:sz="4" w:space="0" w:color="auto"/>
            </w:tcBorders>
          </w:tcPr>
          <w:p w14:paraId="2F335298" w14:textId="77777777" w:rsidR="000E68E4" w:rsidRPr="0014410A" w:rsidRDefault="000E68E4">
            <w:pPr>
              <w:widowControl w:val="0"/>
              <w:jc w:val="both"/>
              <w:rPr>
                <w:rFonts w:ascii="Times New Roman" w:eastAsia="等线" w:hAnsi="Times New Roman"/>
                <w:kern w:val="2"/>
                <w:sz w:val="8"/>
                <w:szCs w:val="8"/>
                <w:lang w:val="en-GB"/>
              </w:rPr>
            </w:pPr>
          </w:p>
        </w:tc>
      </w:tr>
      <w:tr w:rsidR="000E68E4" w:rsidRPr="0014410A" w14:paraId="2F33529C" w14:textId="77777777">
        <w:tc>
          <w:tcPr>
            <w:tcW w:w="2696" w:type="dxa"/>
            <w:tcBorders>
              <w:top w:val="nil"/>
              <w:left w:val="single" w:sz="4" w:space="0" w:color="auto"/>
              <w:bottom w:val="nil"/>
              <w:right w:val="nil"/>
            </w:tcBorders>
          </w:tcPr>
          <w:p w14:paraId="2F33529A" w14:textId="77777777" w:rsidR="000E68E4" w:rsidRPr="0014410A" w:rsidRDefault="00F36F71">
            <w:pPr>
              <w:widowControl w:val="0"/>
              <w:tabs>
                <w:tab w:val="right" w:pos="2184"/>
              </w:tabs>
              <w:jc w:val="both"/>
              <w:rPr>
                <w:rFonts w:ascii="Times New Roman" w:eastAsia="等线" w:hAnsi="Times New Roman"/>
                <w:b/>
                <w:i/>
                <w:kern w:val="2"/>
                <w:sz w:val="21"/>
                <w:szCs w:val="22"/>
                <w:lang w:val="en-GB"/>
              </w:rPr>
            </w:pPr>
            <w:r w:rsidRPr="0014410A">
              <w:rPr>
                <w:rFonts w:ascii="Times New Roman" w:eastAsia="等线" w:hAnsi="Times New Roman"/>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2F33529B" w14:textId="77777777" w:rsidR="000E68E4" w:rsidRPr="0014410A" w:rsidRDefault="00F36F71">
            <w:pPr>
              <w:widowControl w:val="0"/>
              <w:spacing w:afterLines="50" w:after="120"/>
              <w:jc w:val="both"/>
              <w:rPr>
                <w:rFonts w:ascii="Times New Roman" w:eastAsia="等线" w:hAnsi="Times New Roman"/>
                <w:kern w:val="2"/>
                <w:sz w:val="21"/>
                <w:szCs w:val="22"/>
                <w:lang w:eastAsia="zh-CN"/>
              </w:rPr>
            </w:pPr>
            <w:r w:rsidRPr="0014410A">
              <w:rPr>
                <w:rFonts w:ascii="Times New Roman" w:eastAsia="等线" w:hAnsi="Times New Roman"/>
                <w:kern w:val="2"/>
                <w:sz w:val="21"/>
                <w:szCs w:val="22"/>
                <w:lang w:eastAsia="zh-CN"/>
              </w:rPr>
              <w:t xml:space="preserve">For both idle/inactive and connected mode operation, clarify there is no time gap between two consecutive nominal WUS </w:t>
            </w:r>
            <w:proofErr w:type="spellStart"/>
            <w:r w:rsidRPr="0014410A">
              <w:rPr>
                <w:rFonts w:ascii="Times New Roman" w:eastAsia="等线" w:hAnsi="Times New Roman"/>
                <w:kern w:val="2"/>
                <w:sz w:val="21"/>
                <w:szCs w:val="22"/>
                <w:lang w:eastAsia="zh-CN"/>
              </w:rPr>
              <w:t>MOs.</w:t>
            </w:r>
            <w:proofErr w:type="spellEnd"/>
          </w:p>
        </w:tc>
      </w:tr>
      <w:tr w:rsidR="000E68E4" w:rsidRPr="0014410A" w14:paraId="2F33529F" w14:textId="77777777">
        <w:tc>
          <w:tcPr>
            <w:tcW w:w="2696" w:type="dxa"/>
            <w:tcBorders>
              <w:top w:val="nil"/>
              <w:left w:val="single" w:sz="4" w:space="0" w:color="auto"/>
              <w:bottom w:val="nil"/>
              <w:right w:val="nil"/>
            </w:tcBorders>
          </w:tcPr>
          <w:p w14:paraId="2F33529D" w14:textId="77777777" w:rsidR="000E68E4" w:rsidRPr="0014410A" w:rsidRDefault="000E68E4">
            <w:pPr>
              <w:widowControl w:val="0"/>
              <w:jc w:val="both"/>
              <w:rPr>
                <w:rFonts w:ascii="Times New Roman" w:eastAsia="等线" w:hAnsi="Times New Roman"/>
                <w:b/>
                <w:i/>
                <w:kern w:val="2"/>
                <w:sz w:val="8"/>
                <w:szCs w:val="8"/>
                <w:lang w:val="en-GB"/>
              </w:rPr>
            </w:pPr>
          </w:p>
        </w:tc>
        <w:tc>
          <w:tcPr>
            <w:tcW w:w="6256" w:type="dxa"/>
            <w:tcBorders>
              <w:top w:val="nil"/>
              <w:left w:val="nil"/>
              <w:bottom w:val="nil"/>
              <w:right w:val="single" w:sz="4" w:space="0" w:color="auto"/>
            </w:tcBorders>
          </w:tcPr>
          <w:p w14:paraId="2F33529E" w14:textId="77777777" w:rsidR="000E68E4" w:rsidRPr="0014410A" w:rsidRDefault="000E68E4">
            <w:pPr>
              <w:widowControl w:val="0"/>
              <w:jc w:val="both"/>
              <w:rPr>
                <w:rFonts w:ascii="Times New Roman" w:eastAsia="等线" w:hAnsi="Times New Roman"/>
                <w:kern w:val="2"/>
                <w:sz w:val="8"/>
                <w:szCs w:val="8"/>
                <w:lang w:val="en-GB"/>
              </w:rPr>
            </w:pPr>
          </w:p>
        </w:tc>
      </w:tr>
      <w:tr w:rsidR="000E68E4" w:rsidRPr="0014410A" w14:paraId="2F3352A2" w14:textId="77777777">
        <w:tc>
          <w:tcPr>
            <w:tcW w:w="2696" w:type="dxa"/>
            <w:tcBorders>
              <w:top w:val="nil"/>
              <w:left w:val="single" w:sz="4" w:space="0" w:color="auto"/>
              <w:bottom w:val="nil"/>
              <w:right w:val="nil"/>
            </w:tcBorders>
          </w:tcPr>
          <w:p w14:paraId="2F3352A0" w14:textId="77777777" w:rsidR="000E68E4" w:rsidRPr="0014410A" w:rsidRDefault="00F36F71">
            <w:pPr>
              <w:widowControl w:val="0"/>
              <w:tabs>
                <w:tab w:val="right" w:pos="2184"/>
              </w:tabs>
              <w:rPr>
                <w:rFonts w:ascii="Times New Roman" w:eastAsia="等线" w:hAnsi="Times New Roman"/>
                <w:b/>
                <w:i/>
                <w:kern w:val="2"/>
                <w:sz w:val="21"/>
                <w:szCs w:val="22"/>
                <w:lang w:val="en-GB"/>
              </w:rPr>
            </w:pPr>
            <w:r w:rsidRPr="0014410A">
              <w:rPr>
                <w:rFonts w:ascii="Times New Roman" w:eastAsia="等线" w:hAnsi="Times New Roman"/>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2F3352A1" w14:textId="77777777" w:rsidR="000E68E4" w:rsidRPr="0014410A" w:rsidRDefault="00F36F71">
            <w:pPr>
              <w:overflowPunct w:val="0"/>
              <w:adjustRightInd w:val="0"/>
              <w:snapToGrid w:val="0"/>
              <w:jc w:val="both"/>
              <w:rPr>
                <w:rFonts w:ascii="Times New Roman" w:eastAsia="等线" w:hAnsi="Times New Roman"/>
                <w:lang w:eastAsia="zh-CN"/>
              </w:rPr>
            </w:pPr>
            <w:r w:rsidRPr="0014410A">
              <w:rPr>
                <w:rFonts w:ascii="Times New Roman" w:eastAsia="等线" w:hAnsi="Times New Roman"/>
                <w:lang w:eastAsia="zh-CN"/>
              </w:rPr>
              <w:t xml:space="preserve">Ambiguity for a UE to determine the location of subsequent WUS </w:t>
            </w:r>
            <w:proofErr w:type="spellStart"/>
            <w:r w:rsidRPr="0014410A">
              <w:rPr>
                <w:rFonts w:ascii="Times New Roman" w:eastAsia="等线" w:hAnsi="Times New Roman"/>
                <w:lang w:eastAsia="zh-CN"/>
              </w:rPr>
              <w:t>MOs.</w:t>
            </w:r>
            <w:proofErr w:type="spellEnd"/>
          </w:p>
        </w:tc>
      </w:tr>
      <w:tr w:rsidR="000E68E4" w:rsidRPr="0014410A" w14:paraId="2F3352AD" w14:textId="77777777">
        <w:tc>
          <w:tcPr>
            <w:tcW w:w="8952" w:type="dxa"/>
            <w:gridSpan w:val="2"/>
            <w:tcBorders>
              <w:top w:val="nil"/>
              <w:left w:val="single" w:sz="4" w:space="0" w:color="auto"/>
              <w:bottom w:val="single" w:sz="4" w:space="0" w:color="auto"/>
              <w:right w:val="single" w:sz="4" w:space="0" w:color="auto"/>
            </w:tcBorders>
          </w:tcPr>
          <w:p w14:paraId="2F3352A3" w14:textId="77777777" w:rsidR="000E68E4" w:rsidRPr="0014410A" w:rsidRDefault="000E68E4">
            <w:pPr>
              <w:overflowPunct w:val="0"/>
              <w:adjustRightInd w:val="0"/>
              <w:snapToGrid w:val="0"/>
              <w:jc w:val="both"/>
              <w:rPr>
                <w:rFonts w:ascii="Times New Roman" w:eastAsia="MS Mincho" w:hAnsi="Times New Roman"/>
                <w:lang w:eastAsia="zh-CN"/>
              </w:rPr>
            </w:pPr>
          </w:p>
          <w:p w14:paraId="2F3352A4" w14:textId="77777777" w:rsidR="000E68E4" w:rsidRPr="0014410A" w:rsidRDefault="00F36F71">
            <w:pPr>
              <w:widowControl w:val="0"/>
              <w:jc w:val="center"/>
              <w:rPr>
                <w:rFonts w:ascii="Times New Roman" w:eastAsia="等线" w:hAnsi="Times New Roman"/>
                <w:color w:val="FF0000"/>
                <w:kern w:val="2"/>
                <w:sz w:val="21"/>
                <w:szCs w:val="22"/>
                <w:lang w:eastAsia="zh-CN"/>
              </w:rPr>
            </w:pPr>
            <w:r w:rsidRPr="0014410A">
              <w:rPr>
                <w:rFonts w:ascii="Times New Roman" w:eastAsia="宋体" w:hAnsi="Times New Roman"/>
                <w:color w:val="FF0000"/>
                <w:kern w:val="2"/>
                <w:sz w:val="21"/>
                <w:szCs w:val="22"/>
                <w:lang w:eastAsia="zh-CN" w:bidi="ar"/>
              </w:rPr>
              <w:t>*** Unchanged parts are omitted ***</w:t>
            </w:r>
          </w:p>
          <w:p w14:paraId="2F3352A5" w14:textId="77777777" w:rsidR="000E68E4" w:rsidRPr="0014410A" w:rsidRDefault="00F36F71">
            <w:pPr>
              <w:overflowPunct w:val="0"/>
              <w:autoSpaceDE w:val="0"/>
              <w:autoSpaceDN w:val="0"/>
              <w:adjustRightInd w:val="0"/>
              <w:snapToGrid w:val="0"/>
              <w:spacing w:after="120"/>
              <w:jc w:val="both"/>
              <w:textAlignment w:val="baseline"/>
              <w:rPr>
                <w:rFonts w:ascii="Times New Roman" w:eastAsia="等线" w:hAnsi="Times New Roman"/>
                <w:szCs w:val="16"/>
              </w:rPr>
            </w:pPr>
            <w:r w:rsidRPr="0014410A">
              <w:rPr>
                <w:rFonts w:ascii="Times New Roman" w:eastAsia="宋体" w:hAnsi="Times New Roman"/>
                <w:szCs w:val="16"/>
                <w:lang w:eastAsia="zh-CN" w:bidi="ar"/>
              </w:rPr>
              <w:t>10.4C</w:t>
            </w:r>
            <w:r w:rsidRPr="0014410A">
              <w:rPr>
                <w:rFonts w:ascii="Times New Roman" w:eastAsia="宋体" w:hAnsi="Times New Roman"/>
                <w:szCs w:val="16"/>
                <w:lang w:eastAsia="zh-CN" w:bidi="ar"/>
              </w:rPr>
              <w:tab/>
              <w:t>PDCCH monitoring activation by WUS in RRC_</w:t>
            </w:r>
            <w:r w:rsidRPr="0014410A">
              <w:rPr>
                <w:rFonts w:ascii="Times New Roman" w:eastAsia="宋体" w:hAnsi="Times New Roman"/>
                <w:szCs w:val="16"/>
                <w:lang w:bidi="ar"/>
              </w:rPr>
              <w:t>IDLE/RRC_INACTIVE</w:t>
            </w:r>
          </w:p>
          <w:p w14:paraId="2F3352A6" w14:textId="77777777" w:rsidR="000E68E4" w:rsidRPr="0014410A" w:rsidRDefault="00F36F71">
            <w:pPr>
              <w:widowControl w:val="0"/>
              <w:jc w:val="center"/>
              <w:rPr>
                <w:rFonts w:ascii="Times New Roman" w:eastAsia="等线" w:hAnsi="Times New Roman"/>
                <w:color w:val="FF0000"/>
                <w:kern w:val="2"/>
                <w:sz w:val="21"/>
                <w:szCs w:val="22"/>
                <w:lang w:eastAsia="zh-CN"/>
              </w:rPr>
            </w:pPr>
            <w:r w:rsidRPr="0014410A">
              <w:rPr>
                <w:rFonts w:ascii="Times New Roman" w:eastAsia="宋体" w:hAnsi="Times New Roman"/>
                <w:color w:val="FF0000"/>
                <w:kern w:val="2"/>
                <w:sz w:val="21"/>
                <w:szCs w:val="22"/>
                <w:lang w:eastAsia="zh-CN" w:bidi="ar"/>
              </w:rPr>
              <w:t>*** Unchanged parts are omitted ***</w:t>
            </w:r>
          </w:p>
          <w:p w14:paraId="2F3352A7" w14:textId="77777777" w:rsidR="000E68E4" w:rsidRPr="0014410A" w:rsidRDefault="00F36F71">
            <w:pPr>
              <w:spacing w:after="180"/>
              <w:jc w:val="both"/>
              <w:rPr>
                <w:rFonts w:ascii="Times New Roman" w:eastAsia="等线" w:hAnsi="Times New Roman"/>
                <w:color w:val="FF0000"/>
                <w:szCs w:val="20"/>
                <w:lang w:eastAsia="zh-CN"/>
              </w:rPr>
            </w:pPr>
            <w:r w:rsidRPr="0014410A">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sidRPr="0014410A">
              <w:rPr>
                <w:rFonts w:ascii="Times New Roman" w:eastAsia="宋体" w:hAnsi="Times New Roman"/>
                <w:i/>
                <w:szCs w:val="20"/>
                <w:lang w:val="en-GB"/>
              </w:rPr>
              <w:t>PO-to-LO association</w:t>
            </w:r>
            <w:r w:rsidRPr="0014410A">
              <w:rPr>
                <w:rFonts w:ascii="Times New Roman" w:eastAsia="宋体" w:hAnsi="Times New Roman"/>
                <w:szCs w:val="20"/>
                <w:lang w:val="en-GB"/>
              </w:rPr>
              <w:t>. A first frame of a WUS occasion starts a number of frames prior to the first of a number of paging frames associated with the WUS occasion [17, TS 38.304].</w:t>
            </w:r>
            <w:r w:rsidRPr="0014410A">
              <w:rPr>
                <w:rFonts w:ascii="Times New Roman" w:eastAsia="宋体" w:hAnsi="Times New Roman"/>
                <w:bCs/>
                <w:szCs w:val="20"/>
                <w:lang w:val="en-GB" w:eastAsia="ko-KR" w:bidi="ar"/>
              </w:rPr>
              <w:t xml:space="preserve"> </w:t>
            </w:r>
            <w:r w:rsidRPr="0014410A">
              <w:rPr>
                <w:rFonts w:ascii="Times New Roman" w:eastAsia="宋体" w:hAnsi="Times New Roman"/>
                <w:szCs w:val="20"/>
                <w:lang w:val="en-GB"/>
              </w:rPr>
              <w:t xml:space="preserve">The first WUS monitoring occasion of a WUS occasion starts at an offset provided by </w:t>
            </w:r>
            <w:proofErr w:type="spellStart"/>
            <w:r w:rsidRPr="0014410A">
              <w:rPr>
                <w:rFonts w:ascii="Times New Roman" w:eastAsia="宋体" w:hAnsi="Times New Roman"/>
                <w:i/>
                <w:szCs w:val="20"/>
                <w:lang w:val="en-GB"/>
              </w:rPr>
              <w:t>offset_firstMO_withinLO</w:t>
            </w:r>
            <w:proofErr w:type="spellEnd"/>
            <w:r w:rsidRPr="0014410A">
              <w:rPr>
                <w:rFonts w:ascii="Times New Roman" w:eastAsia="宋体" w:hAnsi="Times New Roman"/>
                <w:szCs w:val="20"/>
                <w:lang w:val="en-GB"/>
              </w:rPr>
              <w:t xml:space="preserve"> relative to the start of the first frame. </w:t>
            </w:r>
            <w:r w:rsidRPr="0014410A">
              <w:rPr>
                <w:rFonts w:ascii="Times New Roman" w:eastAsia="等线" w:hAnsi="Times New Roman"/>
                <w:color w:val="FF0000"/>
                <w:szCs w:val="20"/>
                <w:lang w:eastAsia="zh-CN" w:bidi="ar"/>
              </w:rPr>
              <w:t>A UE assumes WUS monitoring occasions are consecutive in time.</w:t>
            </w:r>
          </w:p>
          <w:p w14:paraId="2F3352A8" w14:textId="77777777" w:rsidR="000E68E4" w:rsidRPr="0014410A" w:rsidRDefault="00F36F71">
            <w:pPr>
              <w:widowControl w:val="0"/>
              <w:jc w:val="center"/>
              <w:rPr>
                <w:rFonts w:ascii="Times New Roman" w:eastAsia="等线" w:hAnsi="Times New Roman"/>
                <w:color w:val="FF0000"/>
                <w:kern w:val="2"/>
                <w:sz w:val="21"/>
                <w:szCs w:val="22"/>
                <w:lang w:eastAsia="zh-CN"/>
              </w:rPr>
            </w:pPr>
            <w:r w:rsidRPr="0014410A">
              <w:rPr>
                <w:rFonts w:ascii="Times New Roman" w:eastAsia="宋体" w:hAnsi="Times New Roman"/>
                <w:color w:val="FF0000"/>
                <w:kern w:val="2"/>
                <w:sz w:val="21"/>
                <w:szCs w:val="22"/>
                <w:lang w:eastAsia="zh-CN" w:bidi="ar"/>
              </w:rPr>
              <w:t>*** Unchanged parts are omitted ***</w:t>
            </w:r>
          </w:p>
          <w:p w14:paraId="2F3352A9" w14:textId="77777777" w:rsidR="000E68E4" w:rsidRPr="0014410A" w:rsidRDefault="00F36F71">
            <w:pPr>
              <w:overflowPunct w:val="0"/>
              <w:autoSpaceDE w:val="0"/>
              <w:autoSpaceDN w:val="0"/>
              <w:adjustRightInd w:val="0"/>
              <w:snapToGrid w:val="0"/>
              <w:spacing w:after="120"/>
              <w:jc w:val="both"/>
              <w:textAlignment w:val="baseline"/>
              <w:rPr>
                <w:rFonts w:ascii="Times New Roman" w:eastAsia="等线" w:hAnsi="Times New Roman"/>
                <w:szCs w:val="16"/>
                <w:lang w:eastAsia="zh-CN"/>
              </w:rPr>
            </w:pPr>
            <w:r w:rsidRPr="0014410A">
              <w:rPr>
                <w:rFonts w:ascii="Times New Roman" w:eastAsia="宋体" w:hAnsi="Times New Roman"/>
                <w:szCs w:val="16"/>
                <w:lang w:eastAsia="zh-CN" w:bidi="ar"/>
              </w:rPr>
              <w:t>10.4D</w:t>
            </w:r>
            <w:r w:rsidRPr="0014410A">
              <w:rPr>
                <w:rFonts w:ascii="Times New Roman" w:eastAsia="宋体" w:hAnsi="Times New Roman"/>
                <w:szCs w:val="16"/>
                <w:lang w:eastAsia="zh-CN" w:bidi="ar"/>
              </w:rPr>
              <w:tab/>
              <w:t>PDCCH monitoring activation by WUS in RRC_CONNECTED</w:t>
            </w:r>
          </w:p>
          <w:p w14:paraId="2F3352AA" w14:textId="77777777" w:rsidR="000E68E4" w:rsidRPr="0014410A" w:rsidRDefault="00F36F71">
            <w:pPr>
              <w:widowControl w:val="0"/>
              <w:jc w:val="center"/>
              <w:rPr>
                <w:rFonts w:ascii="Times New Roman" w:eastAsia="等线" w:hAnsi="Times New Roman"/>
                <w:color w:val="FF0000"/>
                <w:kern w:val="2"/>
                <w:sz w:val="21"/>
                <w:szCs w:val="22"/>
                <w:lang w:eastAsia="zh-CN"/>
              </w:rPr>
            </w:pPr>
            <w:r w:rsidRPr="0014410A">
              <w:rPr>
                <w:rFonts w:ascii="Times New Roman" w:eastAsia="宋体" w:hAnsi="Times New Roman"/>
                <w:color w:val="FF0000"/>
                <w:kern w:val="2"/>
                <w:sz w:val="21"/>
                <w:szCs w:val="22"/>
                <w:lang w:eastAsia="zh-CN" w:bidi="ar"/>
              </w:rPr>
              <w:t>*** Unchanged parts are omitted ***</w:t>
            </w:r>
          </w:p>
          <w:p w14:paraId="2F3352AB" w14:textId="77777777" w:rsidR="000E68E4" w:rsidRPr="0014410A" w:rsidRDefault="00F36F71">
            <w:pPr>
              <w:spacing w:after="180"/>
              <w:jc w:val="both"/>
              <w:rPr>
                <w:rFonts w:ascii="Times New Roman" w:eastAsia="等线" w:hAnsi="Times New Roman"/>
                <w:szCs w:val="20"/>
              </w:rPr>
            </w:pPr>
            <w:r w:rsidRPr="0014410A">
              <w:rPr>
                <w:rFonts w:ascii="Times New Roman" w:eastAsia="宋体" w:hAnsi="Times New Roman"/>
                <w:szCs w:val="20"/>
                <w:lang w:val="en-GB"/>
              </w:rPr>
              <w:t xml:space="preserve">A UE can be provided by </w:t>
            </w:r>
            <w:r w:rsidRPr="0014410A">
              <w:rPr>
                <w:rFonts w:ascii="Times New Roman" w:eastAsia="宋体" w:hAnsi="Times New Roman"/>
                <w:i/>
                <w:szCs w:val="20"/>
                <w:lang w:val="en-GB"/>
              </w:rPr>
              <w:t>WUS-MOCONNECTED-Option1-2</w:t>
            </w:r>
            <w:r w:rsidRPr="0014410A">
              <w:rPr>
                <w:rFonts w:ascii="Times New Roman" w:eastAsia="宋体" w:hAnsi="Times New Roman"/>
                <w:szCs w:val="20"/>
                <w:lang w:val="en-GB"/>
              </w:rPr>
              <w:t xml:space="preserve"> a periodicity, by </w:t>
            </w:r>
            <w:proofErr w:type="spellStart"/>
            <w:r w:rsidRPr="0014410A">
              <w:rPr>
                <w:rFonts w:ascii="Times New Roman" w:eastAsia="宋体" w:hAnsi="Times New Roman"/>
                <w:i/>
                <w:szCs w:val="20"/>
                <w:lang w:val="en-GB"/>
              </w:rPr>
              <w:t>periodicityMO</w:t>
            </w:r>
            <w:proofErr w:type="spellEnd"/>
            <w:r w:rsidRPr="0014410A">
              <w:rPr>
                <w:rFonts w:ascii="Times New Roman" w:eastAsia="宋体" w:hAnsi="Times New Roman"/>
                <w:i/>
                <w:szCs w:val="20"/>
                <w:lang w:val="en-GB"/>
              </w:rPr>
              <w:t>-Option 1-2</w:t>
            </w:r>
            <w:r w:rsidRPr="0014410A">
              <w:rPr>
                <w:rFonts w:ascii="Times New Roman" w:eastAsia="宋体" w:hAnsi="Times New Roman"/>
                <w:szCs w:val="20"/>
                <w:lang w:val="en-GB"/>
              </w:rPr>
              <w:t xml:space="preserve">, and a time offset, by </w:t>
            </w:r>
            <w:proofErr w:type="spellStart"/>
            <w:r w:rsidRPr="0014410A">
              <w:rPr>
                <w:rFonts w:ascii="Times New Roman" w:eastAsia="宋体" w:hAnsi="Times New Roman"/>
                <w:i/>
                <w:szCs w:val="20"/>
                <w:lang w:val="en-GB"/>
              </w:rPr>
              <w:t>offsetMO</w:t>
            </w:r>
            <w:proofErr w:type="spellEnd"/>
            <w:r w:rsidRPr="0014410A">
              <w:rPr>
                <w:rFonts w:ascii="Times New Roman" w:eastAsia="宋体" w:hAnsi="Times New Roman"/>
                <w:i/>
                <w:szCs w:val="20"/>
                <w:lang w:val="en-GB"/>
              </w:rPr>
              <w:t>-Option 1-2</w:t>
            </w:r>
            <w:r w:rsidRPr="0014410A">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by </w:t>
            </w:r>
            <w:proofErr w:type="spellStart"/>
            <w:r w:rsidRPr="0014410A">
              <w:rPr>
                <w:rFonts w:ascii="Times New Roman" w:eastAsia="宋体" w:hAnsi="Times New Roman"/>
                <w:i/>
                <w:szCs w:val="20"/>
                <w:lang w:val="en-GB"/>
              </w:rPr>
              <w:t>numMO</w:t>
            </w:r>
            <w:proofErr w:type="spellEnd"/>
            <w:r w:rsidRPr="0014410A">
              <w:rPr>
                <w:rFonts w:ascii="Times New Roman" w:eastAsia="宋体" w:hAnsi="Times New Roman"/>
                <w:i/>
                <w:szCs w:val="20"/>
                <w:lang w:val="en-GB"/>
              </w:rPr>
              <w:t>-</w:t>
            </w:r>
            <w:proofErr w:type="spellStart"/>
            <w:r w:rsidRPr="0014410A">
              <w:rPr>
                <w:rFonts w:ascii="Times New Roman" w:eastAsia="宋体" w:hAnsi="Times New Roman"/>
                <w:i/>
                <w:szCs w:val="20"/>
                <w:lang w:val="en-GB"/>
              </w:rPr>
              <w:t>perPeriodicity</w:t>
            </w:r>
            <w:proofErr w:type="spellEnd"/>
            <w:r w:rsidRPr="0014410A">
              <w:rPr>
                <w:rFonts w:ascii="Times New Roman" w:eastAsia="宋体" w:hAnsi="Times New Roman"/>
                <w:i/>
                <w:szCs w:val="20"/>
                <w:lang w:val="en-GB"/>
              </w:rPr>
              <w:t>-Option 1-2</w:t>
            </w:r>
            <w:r w:rsidRPr="0014410A">
              <w:rPr>
                <w:rFonts w:ascii="Times New Roman" w:eastAsia="宋体" w:hAnsi="Times New Roman"/>
                <w:szCs w:val="20"/>
                <w:lang w:val="en-GB"/>
              </w:rPr>
              <w:t>.</w:t>
            </w:r>
            <w:r w:rsidRPr="0014410A">
              <w:rPr>
                <w:rFonts w:ascii="Times New Roman" w:eastAsia="宋体" w:hAnsi="Times New Roman"/>
                <w:szCs w:val="20"/>
                <w:lang w:bidi="ar"/>
              </w:rPr>
              <w:t xml:space="preserve"> </w:t>
            </w:r>
            <w:r w:rsidRPr="0014410A">
              <w:rPr>
                <w:rFonts w:ascii="Times New Roman" w:eastAsia="等线" w:hAnsi="Times New Roman"/>
                <w:color w:val="FF0000"/>
                <w:szCs w:val="20"/>
                <w:lang w:eastAsia="zh-CN" w:bidi="ar"/>
              </w:rPr>
              <w:t>A UE assumes WUS monitoring occasions are consecutive in time.</w:t>
            </w:r>
          </w:p>
          <w:p w14:paraId="2F3352AC" w14:textId="77777777" w:rsidR="000E68E4" w:rsidRPr="0014410A" w:rsidRDefault="00F36F71">
            <w:pPr>
              <w:widowControl w:val="0"/>
              <w:jc w:val="center"/>
              <w:rPr>
                <w:rFonts w:ascii="Times New Roman" w:eastAsia="等线" w:hAnsi="Times New Roman"/>
                <w:kern w:val="2"/>
                <w:sz w:val="21"/>
                <w:szCs w:val="22"/>
                <w:lang w:eastAsia="zh-CN"/>
              </w:rPr>
            </w:pPr>
            <w:r w:rsidRPr="0014410A">
              <w:rPr>
                <w:rFonts w:ascii="Times New Roman" w:eastAsia="宋体" w:hAnsi="Times New Roman"/>
                <w:color w:val="FF0000"/>
                <w:kern w:val="2"/>
                <w:sz w:val="21"/>
                <w:szCs w:val="22"/>
                <w:lang w:eastAsia="zh-CN" w:bidi="ar"/>
              </w:rPr>
              <w:t>*** Unchanged parts are omitted ***</w:t>
            </w:r>
          </w:p>
        </w:tc>
      </w:tr>
    </w:tbl>
    <w:p w14:paraId="2F3352AE" w14:textId="77777777" w:rsidR="000E68E4" w:rsidRPr="0014410A" w:rsidRDefault="000E68E4">
      <w:pPr>
        <w:widowControl w:val="0"/>
        <w:tabs>
          <w:tab w:val="left" w:pos="420"/>
        </w:tabs>
        <w:adjustRightInd w:val="0"/>
        <w:snapToGrid w:val="0"/>
        <w:spacing w:afterLines="50" w:after="120"/>
        <w:jc w:val="both"/>
        <w:rPr>
          <w:rFonts w:ascii="Times New Roman" w:eastAsia="等线" w:hAnsi="Times New Roman"/>
          <w:b/>
          <w:bCs/>
          <w:kern w:val="2"/>
          <w:szCs w:val="20"/>
          <w:lang w:eastAsia="zh-CN"/>
        </w:rPr>
      </w:pPr>
    </w:p>
    <w:p w14:paraId="2F3352AF" w14:textId="77777777" w:rsidR="000E68E4" w:rsidRPr="0014410A" w:rsidRDefault="000E68E4">
      <w:pPr>
        <w:rPr>
          <w:rFonts w:ascii="Times New Roman" w:hAnsi="Times New Roman"/>
        </w:rPr>
      </w:pPr>
    </w:p>
    <w:p w14:paraId="2F3352B0"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t>R1-2600529_InterDigital, Inc.</w:t>
      </w:r>
    </w:p>
    <w:p w14:paraId="2F3352B1" w14:textId="77777777" w:rsidR="000E68E4" w:rsidRPr="0014410A" w:rsidRDefault="00F36F71">
      <w:pPr>
        <w:overflowPunct w:val="0"/>
        <w:autoSpaceDE w:val="0"/>
        <w:autoSpaceDN w:val="0"/>
        <w:adjustRightInd w:val="0"/>
        <w:spacing w:after="120"/>
        <w:jc w:val="both"/>
        <w:textAlignment w:val="baseline"/>
        <w:rPr>
          <w:rFonts w:ascii="Times New Roman" w:eastAsia="宋体" w:hAnsi="Times New Roman"/>
          <w:sz w:val="22"/>
          <w:szCs w:val="20"/>
          <w:lang w:eastAsia="zh-CN"/>
        </w:rPr>
      </w:pPr>
      <w:r w:rsidRPr="0014410A">
        <w:rPr>
          <w:rFonts w:ascii="Times New Roman" w:eastAsia="宋体" w:hAnsi="Times New Roman"/>
          <w:b/>
          <w:bCs/>
          <w:i/>
          <w:iCs/>
          <w:sz w:val="22"/>
          <w:szCs w:val="20"/>
          <w:u w:val="single"/>
          <w:lang w:eastAsia="zh-CN"/>
        </w:rPr>
        <w:t>Proposal 1</w:t>
      </w:r>
      <w:r w:rsidRPr="0014410A">
        <w:rPr>
          <w:rFonts w:ascii="Times New Roman" w:eastAsia="宋体" w:hAnsi="Times New Roman"/>
          <w:sz w:val="22"/>
          <w:szCs w:val="20"/>
          <w:lang w:eastAsia="zh-CN"/>
        </w:rPr>
        <w:t xml:space="preserve">: </w:t>
      </w:r>
      <w:r w:rsidRPr="0014410A">
        <w:rPr>
          <w:rFonts w:ascii="Times New Roman" w:eastAsia="宋体" w:hAnsi="Times New Roman"/>
          <w:i/>
          <w:iCs/>
          <w:sz w:val="22"/>
          <w:szCs w:val="20"/>
          <w:lang w:eastAsia="zh-CN"/>
        </w:rPr>
        <w:t xml:space="preserve">Adapting SSSG operation based on activating LP-WUS operation is not supported.   </w:t>
      </w:r>
    </w:p>
    <w:p w14:paraId="2F3352B2" w14:textId="77777777" w:rsidR="000E68E4" w:rsidRPr="0014410A" w:rsidRDefault="00F36F71">
      <w:pPr>
        <w:overflowPunct w:val="0"/>
        <w:autoSpaceDE w:val="0"/>
        <w:autoSpaceDN w:val="0"/>
        <w:adjustRightInd w:val="0"/>
        <w:spacing w:after="120"/>
        <w:jc w:val="both"/>
        <w:textAlignment w:val="baseline"/>
        <w:rPr>
          <w:rFonts w:ascii="Times New Roman" w:eastAsia="宋体" w:hAnsi="Times New Roman"/>
          <w:sz w:val="22"/>
          <w:szCs w:val="20"/>
          <w:lang w:eastAsia="zh-CN"/>
        </w:rPr>
      </w:pPr>
      <w:r w:rsidRPr="0014410A">
        <w:rPr>
          <w:rFonts w:ascii="Times New Roman" w:eastAsia="宋体" w:hAnsi="Times New Roman"/>
          <w:b/>
          <w:bCs/>
          <w:i/>
          <w:iCs/>
          <w:sz w:val="22"/>
          <w:szCs w:val="20"/>
          <w:u w:val="single"/>
          <w:lang w:eastAsia="zh-CN"/>
        </w:rPr>
        <w:t>Proposal 2</w:t>
      </w:r>
      <w:r w:rsidRPr="0014410A">
        <w:rPr>
          <w:rFonts w:ascii="Times New Roman" w:eastAsia="宋体" w:hAnsi="Times New Roman"/>
          <w:sz w:val="22"/>
          <w:szCs w:val="20"/>
          <w:lang w:eastAsia="zh-CN"/>
        </w:rPr>
        <w:t xml:space="preserve">: </w:t>
      </w:r>
      <w:r w:rsidRPr="0014410A">
        <w:rPr>
          <w:rFonts w:ascii="Times New Roman" w:eastAsia="宋体" w:hAnsi="Times New Roman"/>
          <w:i/>
          <w:iCs/>
          <w:sz w:val="22"/>
          <w:szCs w:val="20"/>
          <w:lang w:eastAsia="zh-CN"/>
        </w:rPr>
        <w:t>Support TP#1 for LP-WUS monitoring Option 1-2.</w:t>
      </w:r>
      <w:r w:rsidRPr="0014410A">
        <w:rPr>
          <w:rFonts w:ascii="Times New Roman" w:eastAsia="宋体" w:hAnsi="Times New Roman"/>
          <w:sz w:val="22"/>
          <w:szCs w:val="20"/>
          <w:lang w:eastAsia="zh-CN"/>
        </w:rPr>
        <w:t xml:space="preserve"> </w:t>
      </w:r>
    </w:p>
    <w:p w14:paraId="2F3352B3" w14:textId="77777777" w:rsidR="000E68E4" w:rsidRPr="0014410A" w:rsidRDefault="000E68E4">
      <w:pPr>
        <w:rPr>
          <w:rFonts w:ascii="Times New Roman" w:hAnsi="Times New Roman"/>
        </w:rPr>
      </w:pPr>
    </w:p>
    <w:p w14:paraId="2F3352B4"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t>R1-2600597_Ofinno</w:t>
      </w:r>
    </w:p>
    <w:p w14:paraId="2F3352B5"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color w:val="000000"/>
          <w:szCs w:val="20"/>
          <w:lang w:val="en-GB"/>
        </w:rPr>
      </w:pPr>
      <w:r w:rsidRPr="0014410A">
        <w:rPr>
          <w:rFonts w:ascii="Times New Roman" w:eastAsia="宋体" w:hAnsi="Times New Roman"/>
          <w:b/>
          <w:bCs/>
          <w:color w:val="000000"/>
          <w:szCs w:val="20"/>
          <w:lang w:val="en-GB"/>
        </w:rPr>
        <w:t>Proposal 1</w:t>
      </w:r>
      <w:r w:rsidRPr="0014410A">
        <w:rPr>
          <w:rFonts w:ascii="Times New Roman" w:eastAsia="宋体" w:hAnsi="Times New Roman"/>
          <w:color w:val="000000"/>
          <w:szCs w:val="20"/>
          <w:lang w:val="en-GB"/>
        </w:rPr>
        <w:t xml:space="preserve">: Endorse TP#1 to TS 38.214 in Annex A.  </w:t>
      </w:r>
    </w:p>
    <w:p w14:paraId="2F3352B6" w14:textId="77777777" w:rsidR="000E68E4" w:rsidRPr="0014410A" w:rsidRDefault="000E68E4">
      <w:pPr>
        <w:overflowPunct w:val="0"/>
        <w:autoSpaceDE w:val="0"/>
        <w:autoSpaceDN w:val="0"/>
        <w:adjustRightInd w:val="0"/>
        <w:spacing w:after="180"/>
        <w:textAlignment w:val="baseline"/>
        <w:rPr>
          <w:rFonts w:ascii="Times New Roman" w:eastAsia="宋体" w:hAnsi="Times New Roman"/>
          <w:color w:val="000000"/>
          <w:szCs w:val="20"/>
          <w:lang w:val="en-GB"/>
        </w:rPr>
      </w:pPr>
    </w:p>
    <w:tbl>
      <w:tblPr>
        <w:tblStyle w:val="xTableaupagedegarde1"/>
        <w:tblW w:w="0" w:type="auto"/>
        <w:tblLook w:val="04A0" w:firstRow="1" w:lastRow="0" w:firstColumn="1" w:lastColumn="0" w:noHBand="0" w:noVBand="1"/>
      </w:tblPr>
      <w:tblGrid>
        <w:gridCol w:w="8630"/>
      </w:tblGrid>
      <w:tr w:rsidR="000E68E4" w:rsidRPr="0014410A" w14:paraId="2F3352BD" w14:textId="77777777">
        <w:tc>
          <w:tcPr>
            <w:tcW w:w="9350" w:type="dxa"/>
          </w:tcPr>
          <w:p w14:paraId="2F3352B7"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szCs w:val="20"/>
                <w:lang w:val="en-GB" w:eastAsia="zh-CN" w:bidi="ar"/>
              </w:rPr>
            </w:pPr>
            <w:r w:rsidRPr="0014410A">
              <w:rPr>
                <w:rFonts w:ascii="Times New Roman" w:eastAsia="宋体" w:hAnsi="Times New Roman"/>
                <w:b/>
                <w:bCs/>
                <w:szCs w:val="20"/>
                <w:lang w:val="en-GB" w:eastAsia="zh-CN" w:bidi="ar"/>
              </w:rPr>
              <w:t>Reason for change:</w:t>
            </w:r>
            <w:r w:rsidRPr="0014410A">
              <w:rPr>
                <w:rFonts w:ascii="Times New Roman" w:eastAsia="宋体" w:hAnsi="Times New Roman"/>
                <w:szCs w:val="20"/>
                <w:lang w:val="en-GB" w:eastAsia="zh-CN" w:bidi="ar"/>
              </w:rPr>
              <w:t xml:space="preserve">  </w:t>
            </w:r>
          </w:p>
          <w:p w14:paraId="2F3352B8"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szCs w:val="20"/>
                <w:lang w:val="en-GB" w:eastAsia="zh-CN" w:bidi="ar"/>
              </w:rPr>
            </w:pPr>
            <w:r w:rsidRPr="0014410A">
              <w:rPr>
                <w:rFonts w:ascii="Times New Roman" w:eastAsia="宋体" w:hAnsi="Times New Roman"/>
                <w:szCs w:val="20"/>
                <w:lang w:val="en-GB" w:eastAsia="zh-CN" w:bidi="ar"/>
              </w:rPr>
              <w:t xml:space="preserve">The UE assumption on QCL information before applying an indicated TCI state is not yet described in specification.    </w:t>
            </w:r>
          </w:p>
          <w:p w14:paraId="2F3352B9"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szCs w:val="20"/>
                <w:lang w:val="en-GB" w:eastAsia="zh-CN" w:bidi="ar"/>
              </w:rPr>
            </w:pPr>
            <w:r w:rsidRPr="0014410A">
              <w:rPr>
                <w:rFonts w:ascii="Times New Roman" w:eastAsia="宋体" w:hAnsi="Times New Roman"/>
                <w:b/>
                <w:bCs/>
                <w:szCs w:val="20"/>
                <w:lang w:val="en-GB" w:eastAsia="zh-CN" w:bidi="ar"/>
              </w:rPr>
              <w:lastRenderedPageBreak/>
              <w:t>Summary of Change:</w:t>
            </w:r>
            <w:r w:rsidRPr="0014410A">
              <w:rPr>
                <w:rFonts w:ascii="Times New Roman" w:eastAsia="宋体" w:hAnsi="Times New Roman"/>
                <w:szCs w:val="20"/>
                <w:lang w:val="en-GB" w:eastAsia="zh-CN" w:bidi="ar"/>
              </w:rPr>
              <w:t xml:space="preserve">    </w:t>
            </w:r>
          </w:p>
          <w:p w14:paraId="2F3352BA"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szCs w:val="20"/>
                <w:lang w:val="en-GB" w:eastAsia="zh-CN" w:bidi="ar"/>
              </w:rPr>
            </w:pPr>
            <w:r w:rsidRPr="0014410A">
              <w:rPr>
                <w:rFonts w:ascii="Times New Roman" w:eastAsia="宋体" w:hAnsi="Times New Roman"/>
                <w:szCs w:val="20"/>
                <w:lang w:val="en-GB" w:eastAsia="zh-CN" w:bidi="ar"/>
              </w:rPr>
              <w:t xml:space="preserve">Clarify the assumption for QCL information during WUS monitoring before applying the indicated TCI state by updating the existing clause 5.1.5 to add WUS in addition to CSI-RS and DMRS of PDSCH/PDCCH. </w:t>
            </w:r>
          </w:p>
          <w:p w14:paraId="2F3352BB"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b/>
                <w:bCs/>
                <w:szCs w:val="20"/>
                <w:lang w:val="en-GB" w:eastAsia="zh-CN" w:bidi="ar"/>
              </w:rPr>
            </w:pPr>
            <w:r w:rsidRPr="0014410A">
              <w:rPr>
                <w:rFonts w:ascii="Times New Roman" w:eastAsia="宋体" w:hAnsi="Times New Roman"/>
                <w:b/>
                <w:bCs/>
                <w:szCs w:val="20"/>
                <w:lang w:val="en-GB" w:eastAsia="zh-CN" w:bidi="ar"/>
              </w:rPr>
              <w:t xml:space="preserve">Consequences if not approved: </w:t>
            </w:r>
          </w:p>
          <w:p w14:paraId="2F3352BC" w14:textId="77777777" w:rsidR="000E68E4" w:rsidRPr="0014410A" w:rsidRDefault="00F36F71">
            <w:pPr>
              <w:overflowPunct w:val="0"/>
              <w:autoSpaceDE w:val="0"/>
              <w:autoSpaceDN w:val="0"/>
              <w:adjustRightInd w:val="0"/>
              <w:spacing w:after="180"/>
              <w:textAlignment w:val="baseline"/>
              <w:rPr>
                <w:rFonts w:ascii="Times New Roman" w:eastAsia="Yu Mincho" w:hAnsi="Times New Roman"/>
                <w:szCs w:val="20"/>
                <w:lang w:val="en-GB" w:eastAsia="ja-JP" w:bidi="ar"/>
              </w:rPr>
            </w:pPr>
            <w:r w:rsidRPr="0014410A">
              <w:rPr>
                <w:rFonts w:ascii="Times New Roman" w:eastAsia="Yu Mincho" w:hAnsi="Times New Roman"/>
                <w:szCs w:val="20"/>
                <w:lang w:val="en-GB" w:eastAsia="ja-JP" w:bidi="ar"/>
              </w:rPr>
              <w:t xml:space="preserve">Unclear UE behaviour for WUS monitoring prior to applying an indicated TCI state. </w:t>
            </w:r>
          </w:p>
        </w:tc>
      </w:tr>
      <w:tr w:rsidR="000E68E4" w:rsidRPr="0014410A" w14:paraId="2F3352C4" w14:textId="77777777">
        <w:tc>
          <w:tcPr>
            <w:tcW w:w="9350" w:type="dxa"/>
          </w:tcPr>
          <w:p w14:paraId="2F3352BE" w14:textId="77777777" w:rsidR="000E68E4" w:rsidRPr="0014410A" w:rsidRDefault="00F36F71">
            <w:pPr>
              <w:overflowPunct w:val="0"/>
              <w:autoSpaceDE w:val="0"/>
              <w:autoSpaceDN w:val="0"/>
              <w:adjustRightInd w:val="0"/>
              <w:snapToGrid w:val="0"/>
              <w:spacing w:after="180"/>
              <w:textAlignment w:val="baseline"/>
              <w:rPr>
                <w:rFonts w:ascii="Times New Roman" w:eastAsia="宋体" w:hAnsi="Times New Roman"/>
                <w:color w:val="000000"/>
                <w:szCs w:val="20"/>
                <w:lang w:val="en-GB" w:eastAsia="zh-TW"/>
              </w:rPr>
            </w:pPr>
            <w:r w:rsidRPr="0014410A">
              <w:rPr>
                <w:rFonts w:ascii="Times New Roman" w:eastAsia="宋体" w:hAnsi="Times New Roman"/>
                <w:color w:val="000000"/>
                <w:szCs w:val="20"/>
                <w:lang w:val="en-GB" w:eastAsia="zh-TW"/>
              </w:rPr>
              <w:lastRenderedPageBreak/>
              <w:t xml:space="preserve">After a UE receives an initial higher layer configuration of </w:t>
            </w:r>
            <w:r w:rsidRPr="0014410A">
              <w:rPr>
                <w:rFonts w:ascii="Times New Roman" w:eastAsia="宋体" w:hAnsi="Times New Roman"/>
                <w:i/>
                <w:iCs/>
                <w:color w:val="000000"/>
                <w:szCs w:val="20"/>
                <w:lang w:val="en-GB"/>
              </w:rPr>
              <w:t>dl-</w:t>
            </w:r>
            <w:proofErr w:type="spellStart"/>
            <w:r w:rsidRPr="0014410A">
              <w:rPr>
                <w:rFonts w:ascii="Times New Roman" w:eastAsia="宋体" w:hAnsi="Times New Roman"/>
                <w:i/>
                <w:iCs/>
                <w:color w:val="000000"/>
                <w:szCs w:val="20"/>
                <w:lang w:val="en-GB"/>
              </w:rPr>
              <w:t>OrJointTCI</w:t>
            </w:r>
            <w:proofErr w:type="spellEnd"/>
            <w:r w:rsidRPr="0014410A">
              <w:rPr>
                <w:rFonts w:ascii="Times New Roman" w:eastAsia="宋体" w:hAnsi="Times New Roman"/>
                <w:i/>
                <w:iCs/>
                <w:color w:val="000000"/>
                <w:szCs w:val="20"/>
                <w:lang w:val="en-GB"/>
              </w:rPr>
              <w:t>-</w:t>
            </w:r>
            <w:proofErr w:type="spellStart"/>
            <w:r w:rsidRPr="0014410A">
              <w:rPr>
                <w:rFonts w:ascii="Times New Roman" w:eastAsia="宋体" w:hAnsi="Times New Roman"/>
                <w:i/>
                <w:iCs/>
                <w:color w:val="000000"/>
                <w:szCs w:val="20"/>
                <w:lang w:val="en-GB"/>
              </w:rPr>
              <w:t>StateList</w:t>
            </w:r>
            <w:proofErr w:type="spellEnd"/>
            <w:r w:rsidRPr="0014410A">
              <w:rPr>
                <w:rFonts w:ascii="Times New Roman" w:eastAsia="宋体" w:hAnsi="Times New Roman"/>
                <w:color w:val="000000"/>
                <w:szCs w:val="20"/>
                <w:lang w:val="en-GB"/>
              </w:rPr>
              <w:t xml:space="preserve"> where</w:t>
            </w:r>
            <w:r w:rsidRPr="0014410A">
              <w:rPr>
                <w:rFonts w:ascii="Times New Roman" w:eastAsia="宋体" w:hAnsi="Times New Roman"/>
                <w:color w:val="000000"/>
                <w:szCs w:val="20"/>
                <w:lang w:val="en-GB" w:eastAsia="zh-TW"/>
              </w:rPr>
              <w:t xml:space="preserve"> more than one </w:t>
            </w:r>
            <w:r w:rsidRPr="0014410A">
              <w:rPr>
                <w:rFonts w:ascii="Times New Roman" w:eastAsia="宋体" w:hAnsi="Times New Roman"/>
                <w:i/>
                <w:iCs/>
                <w:color w:val="000000"/>
                <w:szCs w:val="20"/>
                <w:lang w:val="en-GB" w:eastAsia="zh-CN"/>
              </w:rPr>
              <w:t>TCI-State</w:t>
            </w:r>
            <w:r w:rsidRPr="0014410A">
              <w:rPr>
                <w:rFonts w:ascii="Times New Roman" w:eastAsia="宋体" w:hAnsi="Times New Roman"/>
                <w:i/>
                <w:iCs/>
                <w:color w:val="000000"/>
                <w:szCs w:val="20"/>
                <w:lang w:val="en-GB" w:eastAsia="zh-TW"/>
              </w:rPr>
              <w:t xml:space="preserve"> </w:t>
            </w:r>
            <w:r w:rsidRPr="0014410A">
              <w:rPr>
                <w:rFonts w:ascii="Times New Roman" w:eastAsia="宋体" w:hAnsi="Times New Roman"/>
                <w:color w:val="000000"/>
                <w:szCs w:val="20"/>
                <w:lang w:val="en-GB" w:eastAsia="zh-TW"/>
              </w:rPr>
              <w:t xml:space="preserve">can be used as an indicated TCI state and before application of an </w:t>
            </w:r>
            <w:r w:rsidRPr="0014410A">
              <w:rPr>
                <w:rFonts w:ascii="Times New Roman" w:eastAsia="宋体" w:hAnsi="Times New Roman"/>
                <w:color w:val="000000"/>
                <w:szCs w:val="20"/>
                <w:lang w:val="en-GB"/>
              </w:rPr>
              <w:t xml:space="preserve">indicated TCI state </w:t>
            </w:r>
            <w:r w:rsidRPr="0014410A">
              <w:rPr>
                <w:rFonts w:ascii="Times New Roman" w:eastAsia="宋体" w:hAnsi="Times New Roman"/>
                <w:color w:val="000000"/>
                <w:szCs w:val="20"/>
                <w:lang w:val="en-GB" w:eastAsia="zh-TW"/>
              </w:rPr>
              <w:t>from the configured TCI states:</w:t>
            </w:r>
          </w:p>
          <w:p w14:paraId="2F3352BF" w14:textId="77777777" w:rsidR="000E68E4" w:rsidRPr="0014410A"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eastAsia="zh-TW"/>
              </w:rPr>
            </w:pPr>
            <w:r w:rsidRPr="0014410A">
              <w:rPr>
                <w:rFonts w:ascii="Times New Roman" w:eastAsia="宋体" w:hAnsi="Times New Roman"/>
                <w:szCs w:val="20"/>
                <w:lang w:eastAsia="zh-TW"/>
              </w:rPr>
              <w:t>-</w:t>
            </w:r>
            <w:r w:rsidRPr="0014410A">
              <w:rPr>
                <w:rFonts w:ascii="Times New Roman" w:eastAsia="宋体" w:hAnsi="Times New Roman"/>
                <w:szCs w:val="20"/>
                <w:lang w:eastAsia="zh-TW"/>
              </w:rPr>
              <w:tab/>
            </w:r>
            <w:r w:rsidRPr="0014410A">
              <w:rPr>
                <w:rFonts w:ascii="Times New Roman" w:eastAsia="宋体" w:hAnsi="Times New Roman"/>
                <w:szCs w:val="20"/>
                <w:lang w:val="en-GB" w:eastAsia="zh-TW"/>
              </w:rPr>
              <w:t xml:space="preserve">The UE assumes that DM-RS of PDSCH and DM-RS of PDCCH that are not received during the RACH procedure, WUS, and the CSI-RS applying the </w:t>
            </w:r>
            <w:r w:rsidRPr="0014410A">
              <w:rPr>
                <w:rFonts w:ascii="Times New Roman" w:eastAsia="宋体" w:hAnsi="Times New Roman"/>
                <w:szCs w:val="20"/>
                <w:lang w:val="en-GB"/>
              </w:rPr>
              <w:t>indicated TCI state are quasi co-located with the</w:t>
            </w:r>
            <w:r w:rsidRPr="0014410A">
              <w:rPr>
                <w:rFonts w:ascii="Times New Roman" w:eastAsia="宋体" w:hAnsi="Times New Roman"/>
                <w:szCs w:val="20"/>
              </w:rPr>
              <w:t xml:space="preserve"> reference signal(s) in the </w:t>
            </w:r>
            <w:proofErr w:type="spellStart"/>
            <w:r w:rsidRPr="0014410A">
              <w:rPr>
                <w:rFonts w:ascii="Times New Roman" w:eastAsia="MS Mincho" w:hAnsi="Times New Roman"/>
                <w:i/>
                <w:iCs/>
                <w:szCs w:val="20"/>
                <w:lang w:val="en-GB"/>
              </w:rPr>
              <w:t>Candidate</w:t>
            </w:r>
            <w:r w:rsidRPr="0014410A">
              <w:rPr>
                <w:rFonts w:ascii="Times New Roman" w:eastAsia="MS Mincho" w:hAnsi="Times New Roman"/>
                <w:i/>
                <w:iCs/>
                <w:szCs w:val="18"/>
                <w:lang w:val="en-GB" w:eastAsia="zh-CN"/>
              </w:rPr>
              <w:t>TCI</w:t>
            </w:r>
            <w:proofErr w:type="spellEnd"/>
            <w:r w:rsidRPr="0014410A">
              <w:rPr>
                <w:rFonts w:ascii="Times New Roman" w:eastAsia="MS Mincho" w:hAnsi="Times New Roman"/>
                <w:i/>
                <w:iCs/>
                <w:szCs w:val="18"/>
                <w:lang w:val="en-GB" w:eastAsia="zh-CN"/>
              </w:rPr>
              <w:t>-State</w:t>
            </w:r>
            <w:r w:rsidRPr="0014410A">
              <w:rPr>
                <w:rFonts w:ascii="Times New Roman" w:eastAsia="MS Mincho" w:hAnsi="Times New Roman"/>
                <w:iCs/>
                <w:szCs w:val="18"/>
                <w:lang w:val="en-GB" w:eastAsia="zh-CN"/>
              </w:rPr>
              <w:t xml:space="preserve"> </w:t>
            </w:r>
            <w:r w:rsidRPr="0014410A">
              <w:rPr>
                <w:rFonts w:ascii="Times New Roman" w:eastAsia="宋体" w:hAnsi="Times New Roman"/>
                <w:szCs w:val="20"/>
              </w:rPr>
              <w:t>indicated in the LTM Cell Switch Command MAC CE [10, 38.321] if applicable, otherwise.</w:t>
            </w:r>
          </w:p>
          <w:p w14:paraId="2F3352C0" w14:textId="77777777" w:rsidR="000E68E4" w:rsidRPr="0014410A"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val="en-GB" w:eastAsia="zh-TW"/>
              </w:rPr>
            </w:pPr>
            <w:r w:rsidRPr="0014410A">
              <w:rPr>
                <w:rFonts w:ascii="Times New Roman" w:eastAsia="宋体" w:hAnsi="Times New Roman"/>
                <w:szCs w:val="20"/>
                <w:lang w:val="en-GB"/>
              </w:rPr>
              <w:t>-</w:t>
            </w:r>
            <w:r w:rsidRPr="0014410A">
              <w:rPr>
                <w:rFonts w:ascii="Times New Roman" w:eastAsia="宋体" w:hAnsi="Times New Roman"/>
                <w:szCs w:val="20"/>
                <w:lang w:val="en-GB"/>
              </w:rPr>
              <w:tab/>
            </w:r>
            <w:r w:rsidRPr="0014410A">
              <w:rPr>
                <w:rFonts w:ascii="Times New Roman" w:eastAsia="宋体" w:hAnsi="Times New Roman"/>
                <w:szCs w:val="20"/>
                <w:lang w:val="en-GB" w:eastAsia="zh-TW"/>
              </w:rPr>
              <w:t xml:space="preserve">The UE assumes that DM-RS of PDSCH and DM-RS of PDCCH, WUS, and the CSI-RS applying the </w:t>
            </w:r>
            <w:r w:rsidRPr="0014410A">
              <w:rPr>
                <w:rFonts w:ascii="Times New Roman" w:eastAsia="宋体" w:hAnsi="Times New Roman"/>
                <w:szCs w:val="20"/>
                <w:lang w:val="en-GB"/>
              </w:rPr>
              <w:t>indicated TCI state are quasi co-located with the SS/PBCH block the UE identified during the initial access procedure</w:t>
            </w:r>
          </w:p>
          <w:p w14:paraId="2F3352C1" w14:textId="77777777" w:rsidR="000E68E4" w:rsidRPr="0014410A" w:rsidRDefault="00F36F71">
            <w:pPr>
              <w:overflowPunct w:val="0"/>
              <w:autoSpaceDE w:val="0"/>
              <w:autoSpaceDN w:val="0"/>
              <w:adjustRightInd w:val="0"/>
              <w:spacing w:after="180"/>
              <w:textAlignment w:val="baseline"/>
              <w:rPr>
                <w:rFonts w:ascii="Times New Roman" w:eastAsia="宋体" w:hAnsi="Times New Roman"/>
                <w:szCs w:val="20"/>
                <w:lang w:val="en-GB"/>
              </w:rPr>
            </w:pPr>
            <w:r w:rsidRPr="0014410A">
              <w:rPr>
                <w:rFonts w:ascii="Times New Roman" w:eastAsia="宋体" w:hAnsi="Times New Roman"/>
                <w:szCs w:val="20"/>
                <w:lang w:val="en-GB"/>
              </w:rPr>
              <w:t>-----------------------------------------------------text omitted-----------------------------------------------------</w:t>
            </w:r>
          </w:p>
          <w:p w14:paraId="2F3352C2" w14:textId="77777777" w:rsidR="000E68E4" w:rsidRPr="0014410A" w:rsidRDefault="00F36F71">
            <w:pPr>
              <w:overflowPunct w:val="0"/>
              <w:autoSpaceDE w:val="0"/>
              <w:autoSpaceDN w:val="0"/>
              <w:adjustRightInd w:val="0"/>
              <w:snapToGrid w:val="0"/>
              <w:spacing w:after="180"/>
              <w:textAlignment w:val="baseline"/>
              <w:rPr>
                <w:rFonts w:ascii="Times New Roman" w:eastAsia="宋体" w:hAnsi="Times New Roman"/>
                <w:color w:val="000000"/>
                <w:szCs w:val="20"/>
                <w:lang w:eastAsia="zh-TW"/>
              </w:rPr>
            </w:pPr>
            <w:r w:rsidRPr="0014410A">
              <w:rPr>
                <w:rFonts w:ascii="Times New Roman" w:eastAsia="宋体" w:hAnsi="Times New Roman"/>
                <w:color w:val="000000"/>
                <w:szCs w:val="20"/>
                <w:lang w:val="en-GB" w:eastAsia="zh-TW"/>
              </w:rPr>
              <w:t xml:space="preserve">After a UE receives a higher layer configuration of </w:t>
            </w:r>
            <w:r w:rsidRPr="0014410A">
              <w:rPr>
                <w:rFonts w:ascii="Times New Roman" w:eastAsia="宋体" w:hAnsi="Times New Roman"/>
                <w:i/>
                <w:iCs/>
                <w:color w:val="000000"/>
                <w:szCs w:val="20"/>
                <w:lang w:val="en-GB"/>
              </w:rPr>
              <w:t>dl-</w:t>
            </w:r>
            <w:proofErr w:type="spellStart"/>
            <w:r w:rsidRPr="0014410A">
              <w:rPr>
                <w:rFonts w:ascii="Times New Roman" w:eastAsia="宋体" w:hAnsi="Times New Roman"/>
                <w:i/>
                <w:iCs/>
                <w:color w:val="000000"/>
                <w:szCs w:val="20"/>
                <w:lang w:val="en-GB"/>
              </w:rPr>
              <w:t>OrJointTCI</w:t>
            </w:r>
            <w:proofErr w:type="spellEnd"/>
            <w:r w:rsidRPr="0014410A">
              <w:rPr>
                <w:rFonts w:ascii="Times New Roman" w:eastAsia="宋体" w:hAnsi="Times New Roman"/>
                <w:i/>
                <w:iCs/>
                <w:color w:val="000000"/>
                <w:szCs w:val="20"/>
                <w:lang w:val="en-GB"/>
              </w:rPr>
              <w:t>-</w:t>
            </w:r>
            <w:proofErr w:type="spellStart"/>
            <w:r w:rsidRPr="0014410A">
              <w:rPr>
                <w:rFonts w:ascii="Times New Roman" w:eastAsia="宋体" w:hAnsi="Times New Roman"/>
                <w:i/>
                <w:iCs/>
                <w:color w:val="000000"/>
                <w:szCs w:val="20"/>
                <w:lang w:val="en-GB"/>
              </w:rPr>
              <w:t>StateList</w:t>
            </w:r>
            <w:proofErr w:type="spellEnd"/>
            <w:r w:rsidRPr="0014410A">
              <w:rPr>
                <w:rFonts w:ascii="Times New Roman" w:eastAsia="宋体" w:hAnsi="Times New Roman"/>
                <w:color w:val="000000"/>
                <w:szCs w:val="20"/>
                <w:lang w:val="en-GB"/>
              </w:rPr>
              <w:t xml:space="preserve"> where</w:t>
            </w:r>
            <w:r w:rsidRPr="0014410A">
              <w:rPr>
                <w:rFonts w:ascii="Times New Roman" w:eastAsia="宋体" w:hAnsi="Times New Roman"/>
                <w:color w:val="000000"/>
                <w:szCs w:val="20"/>
                <w:lang w:val="en-GB" w:eastAsia="zh-TW"/>
              </w:rPr>
              <w:t xml:space="preserve"> more than one </w:t>
            </w:r>
            <w:r w:rsidRPr="0014410A">
              <w:rPr>
                <w:rFonts w:ascii="Times New Roman" w:eastAsia="宋体" w:hAnsi="Times New Roman"/>
                <w:i/>
                <w:iCs/>
                <w:color w:val="000000"/>
                <w:szCs w:val="20"/>
                <w:lang w:val="en-GB" w:eastAsia="zh-CN"/>
              </w:rPr>
              <w:t xml:space="preserve">TCI-State </w:t>
            </w:r>
            <w:r w:rsidRPr="0014410A">
              <w:rPr>
                <w:rFonts w:ascii="Times New Roman" w:eastAsia="宋体" w:hAnsi="Times New Roman"/>
                <w:color w:val="000000"/>
                <w:szCs w:val="20"/>
                <w:lang w:val="en-GB" w:eastAsia="zh-CN"/>
              </w:rPr>
              <w:t>can be used as an indicated TCI state</w:t>
            </w:r>
            <w:r w:rsidRPr="0014410A">
              <w:rPr>
                <w:rFonts w:ascii="Times New Roman" w:eastAsia="宋体" w:hAnsi="Times New Roman"/>
                <w:i/>
                <w:iCs/>
                <w:color w:val="000000"/>
                <w:szCs w:val="20"/>
                <w:lang w:val="en-GB" w:eastAsia="zh-CN"/>
              </w:rPr>
              <w:t xml:space="preserve"> </w:t>
            </w:r>
            <w:r w:rsidRPr="0014410A">
              <w:rPr>
                <w:rFonts w:ascii="Times New Roman" w:eastAsia="宋体" w:hAnsi="Times New Roman"/>
                <w:color w:val="000000"/>
                <w:szCs w:val="20"/>
                <w:lang w:val="en-GB" w:eastAsia="zh-TW"/>
              </w:rPr>
              <w:t>as part of a Reconfiguration with sync procedure as described in [12, TS 38.331]</w:t>
            </w:r>
            <w:r w:rsidRPr="0014410A">
              <w:rPr>
                <w:rFonts w:ascii="Times New Roman" w:eastAsia="宋体" w:hAnsi="Times New Roman"/>
                <w:i/>
                <w:iCs/>
                <w:color w:val="000000"/>
                <w:szCs w:val="20"/>
                <w:lang w:val="en-GB" w:eastAsia="zh-TW"/>
              </w:rPr>
              <w:t xml:space="preserve"> </w:t>
            </w:r>
            <w:r w:rsidRPr="0014410A">
              <w:rPr>
                <w:rFonts w:ascii="Times New Roman" w:eastAsia="宋体" w:hAnsi="Times New Roman"/>
                <w:color w:val="000000"/>
                <w:szCs w:val="20"/>
                <w:lang w:val="en-GB" w:eastAsia="zh-TW"/>
              </w:rPr>
              <w:t xml:space="preserve">and before applying an </w:t>
            </w:r>
            <w:r w:rsidRPr="0014410A">
              <w:rPr>
                <w:rFonts w:ascii="Times New Roman" w:eastAsia="宋体" w:hAnsi="Times New Roman"/>
                <w:color w:val="000000"/>
                <w:szCs w:val="20"/>
                <w:lang w:val="en-GB"/>
              </w:rPr>
              <w:t xml:space="preserve">indicated TCI state </w:t>
            </w:r>
            <w:r w:rsidRPr="0014410A">
              <w:rPr>
                <w:rFonts w:ascii="Times New Roman" w:eastAsia="宋体" w:hAnsi="Times New Roman"/>
                <w:color w:val="000000"/>
                <w:szCs w:val="20"/>
                <w:lang w:val="en-GB" w:eastAsia="zh-TW"/>
              </w:rPr>
              <w:t>from the configured TCI states:</w:t>
            </w:r>
          </w:p>
          <w:p w14:paraId="2F3352C3" w14:textId="77777777" w:rsidR="000E68E4" w:rsidRPr="0014410A"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val="en-GB" w:eastAsia="zh-TW"/>
              </w:rPr>
            </w:pPr>
            <w:r w:rsidRPr="0014410A">
              <w:rPr>
                <w:rFonts w:ascii="Times New Roman" w:eastAsia="宋体" w:hAnsi="Times New Roman"/>
                <w:szCs w:val="20"/>
                <w:lang w:val="en-GB"/>
              </w:rPr>
              <w:t>-</w:t>
            </w:r>
            <w:r w:rsidRPr="0014410A">
              <w:rPr>
                <w:rFonts w:ascii="Times New Roman" w:eastAsia="宋体" w:hAnsi="Times New Roman"/>
                <w:szCs w:val="20"/>
                <w:lang w:val="en-GB"/>
              </w:rPr>
              <w:tab/>
            </w:r>
            <w:r w:rsidRPr="0014410A">
              <w:rPr>
                <w:rFonts w:ascii="Times New Roman" w:eastAsia="宋体" w:hAnsi="Times New Roman"/>
                <w:szCs w:val="20"/>
                <w:lang w:val="en-GB" w:eastAsia="zh-TW"/>
              </w:rPr>
              <w:t xml:space="preserve">The UE assumes that DM-RS of PDSCH and DM-RS of PDCCH, WUS, and the CSI-RS applying the </w:t>
            </w:r>
            <w:r w:rsidRPr="0014410A">
              <w:rPr>
                <w:rFonts w:ascii="Times New Roman" w:eastAsia="宋体" w:hAnsi="Times New Roman"/>
                <w:szCs w:val="20"/>
                <w:lang w:val="en-GB"/>
              </w:rPr>
              <w:t xml:space="preserve">indicated TCI state are quasi co-located with the SS/PBCH block or the CSI-RS resource the UE identified during the </w:t>
            </w:r>
            <w:proofErr w:type="gramStart"/>
            <w:r w:rsidRPr="0014410A">
              <w:rPr>
                <w:rFonts w:ascii="Times New Roman" w:eastAsia="宋体" w:hAnsi="Times New Roman"/>
                <w:szCs w:val="20"/>
                <w:lang w:val="en-GB"/>
              </w:rPr>
              <w:t>random access</w:t>
            </w:r>
            <w:proofErr w:type="gramEnd"/>
            <w:r w:rsidRPr="0014410A">
              <w:rPr>
                <w:rFonts w:ascii="Times New Roman" w:eastAsia="宋体" w:hAnsi="Times New Roman"/>
                <w:szCs w:val="20"/>
                <w:lang w:val="en-GB"/>
              </w:rPr>
              <w:t xml:space="preserve"> procedure initiated by the Reconfiguration with sync procedure as described in [12, TS 38.331].</w:t>
            </w:r>
          </w:p>
        </w:tc>
      </w:tr>
    </w:tbl>
    <w:p w14:paraId="2F3352C5" w14:textId="77777777" w:rsidR="000E68E4" w:rsidRPr="0014410A" w:rsidRDefault="000E68E4">
      <w:pPr>
        <w:overflowPunct w:val="0"/>
        <w:autoSpaceDE w:val="0"/>
        <w:autoSpaceDN w:val="0"/>
        <w:adjustRightInd w:val="0"/>
        <w:spacing w:after="180"/>
        <w:textAlignment w:val="baseline"/>
        <w:rPr>
          <w:rFonts w:ascii="Times New Roman" w:eastAsia="宋体" w:hAnsi="Times New Roman"/>
          <w:szCs w:val="20"/>
        </w:rPr>
      </w:pPr>
    </w:p>
    <w:p w14:paraId="2F3352C6" w14:textId="77777777" w:rsidR="000E68E4" w:rsidRPr="0014410A" w:rsidRDefault="000E68E4">
      <w:pPr>
        <w:overflowPunct w:val="0"/>
        <w:autoSpaceDE w:val="0"/>
        <w:autoSpaceDN w:val="0"/>
        <w:adjustRightInd w:val="0"/>
        <w:spacing w:after="180"/>
        <w:textAlignment w:val="baseline"/>
        <w:rPr>
          <w:rFonts w:ascii="Times New Roman" w:eastAsia="宋体" w:hAnsi="Times New Roman"/>
          <w:color w:val="000000"/>
          <w:szCs w:val="20"/>
          <w:lang w:val="en-GB"/>
        </w:rPr>
        <w:sectPr w:rsidR="000E68E4" w:rsidRPr="0014410A">
          <w:pgSz w:w="12240" w:h="15840"/>
          <w:pgMar w:top="1440" w:right="1800" w:bottom="1440" w:left="1800" w:header="708" w:footer="708" w:gutter="0"/>
          <w:cols w:space="708"/>
        </w:sectPr>
      </w:pPr>
    </w:p>
    <w:p w14:paraId="2F3352C7" w14:textId="77777777" w:rsidR="000E68E4" w:rsidRPr="0014410A" w:rsidRDefault="00F36F71">
      <w:pPr>
        <w:pStyle w:val="22"/>
        <w:rPr>
          <w:rFonts w:ascii="Times New Roman" w:hAnsi="Times New Roman" w:cs="Times New Roman"/>
        </w:rPr>
      </w:pPr>
      <w:r w:rsidRPr="0014410A">
        <w:rPr>
          <w:rFonts w:ascii="Times New Roman" w:hAnsi="Times New Roman" w:cs="Times New Roman"/>
        </w:rPr>
        <w:lastRenderedPageBreak/>
        <w:t>R1-2600730_Samsung</w:t>
      </w:r>
    </w:p>
    <w:p w14:paraId="2F3352C8" w14:textId="77777777" w:rsidR="000E68E4" w:rsidRPr="0014410A" w:rsidRDefault="00F36F71">
      <w:pPr>
        <w:tabs>
          <w:tab w:val="left" w:pos="1300"/>
        </w:tabs>
        <w:spacing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 xml:space="preserve">Proposal 1: For LP-WUS and LP-SS design:  </w:t>
      </w:r>
    </w:p>
    <w:p w14:paraId="2F3352C9" w14:textId="77777777" w:rsidR="000E68E4" w:rsidRPr="0014410A" w:rsidRDefault="00F36F71">
      <w:pPr>
        <w:numPr>
          <w:ilvl w:val="0"/>
          <w:numId w:val="35"/>
        </w:numPr>
        <w:tabs>
          <w:tab w:val="left" w:pos="1300"/>
        </w:tabs>
        <w:spacing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Adopt TP#1 as part of an alignment CR for TS 38.211.</w:t>
      </w:r>
    </w:p>
    <w:p w14:paraId="2F3352CA" w14:textId="77777777" w:rsidR="000E68E4" w:rsidRPr="0014410A" w:rsidRDefault="00F36F71">
      <w:pPr>
        <w:numPr>
          <w:ilvl w:val="0"/>
          <w:numId w:val="35"/>
        </w:numPr>
        <w:tabs>
          <w:tab w:val="left" w:pos="1300"/>
        </w:tabs>
        <w:spacing w:after="180"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Adopt TP#2 as part of an alignment CR for TS 38.212.</w:t>
      </w:r>
    </w:p>
    <w:p w14:paraId="2F3352CB" w14:textId="77777777" w:rsidR="000E68E4" w:rsidRPr="0014410A" w:rsidRDefault="00F36F71">
      <w:pPr>
        <w:tabs>
          <w:tab w:val="left" w:pos="1300"/>
        </w:tabs>
        <w:spacing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 xml:space="preserve">Proposal 2: For LP-WUS operation in IDLE/INACTIVE modes: </w:t>
      </w:r>
    </w:p>
    <w:p w14:paraId="2F3352CC" w14:textId="77777777" w:rsidR="000E68E4" w:rsidRPr="0014410A" w:rsidRDefault="00F36F71">
      <w:pPr>
        <w:numPr>
          <w:ilvl w:val="0"/>
          <w:numId w:val="35"/>
        </w:numPr>
        <w:tabs>
          <w:tab w:val="left" w:pos="1300"/>
        </w:tabs>
        <w:spacing w:after="180"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Adopt TP#3 as part of an alignment CR for TS 38.213.</w:t>
      </w:r>
    </w:p>
    <w:p w14:paraId="2F3352CD" w14:textId="77777777" w:rsidR="000E68E4" w:rsidRPr="0014410A" w:rsidRDefault="00F36F71">
      <w:pPr>
        <w:jc w:val="both"/>
        <w:rPr>
          <w:rFonts w:ascii="Times New Roman" w:eastAsia="Malgun Gothic" w:hAnsi="Times New Roman"/>
          <w:b/>
          <w:szCs w:val="20"/>
          <w:lang w:val="en-GB" w:eastAsia="ko-KR"/>
        </w:rPr>
      </w:pPr>
      <w:r w:rsidRPr="0014410A">
        <w:rPr>
          <w:rFonts w:ascii="Times New Roman" w:eastAsia="Malgun Gothic" w:hAnsi="Times New Roman"/>
          <w:b/>
          <w:szCs w:val="20"/>
          <w:lang w:val="en-GB" w:eastAsia="ko-KR"/>
        </w:rPr>
        <w:t>Proposal 3: For Option 1-2, support Alt 1 and adopt TP#5 for TS 38.213.</w:t>
      </w:r>
    </w:p>
    <w:p w14:paraId="2F3352CE" w14:textId="77777777" w:rsidR="000E68E4" w:rsidRPr="0014410A" w:rsidRDefault="00F36F71">
      <w:pPr>
        <w:numPr>
          <w:ilvl w:val="0"/>
          <w:numId w:val="36"/>
        </w:numPr>
        <w:jc w:val="both"/>
        <w:rPr>
          <w:rFonts w:ascii="Times New Roman" w:eastAsia="Malgun Gothic" w:hAnsi="Times New Roman"/>
          <w:b/>
          <w:bCs/>
          <w:szCs w:val="20"/>
          <w:lang w:val="en-GB" w:eastAsia="zh-CN"/>
        </w:rPr>
      </w:pPr>
      <w:r w:rsidRPr="0014410A">
        <w:rPr>
          <w:rFonts w:ascii="Times New Roman" w:eastAsia="Malgun Gothic" w:hAnsi="Times New Roman"/>
          <w:b/>
          <w:szCs w:val="20"/>
          <w:lang w:val="en-GB" w:eastAsia="ko-KR"/>
        </w:rPr>
        <w:t xml:space="preserve">Alt 1: after the reception of wake-up indication, a UE does not need to monitor LP-WUS in the remaining MOs within the time period given by </w:t>
      </w:r>
      <w:r w:rsidRPr="0014410A">
        <w:rPr>
          <w:rFonts w:ascii="Times New Roman" w:eastAsia="Malgun Gothic" w:hAnsi="Times New Roman"/>
          <w:b/>
          <w:i/>
          <w:szCs w:val="20"/>
          <w:lang w:val="en-GB" w:eastAsia="ko-KR"/>
        </w:rPr>
        <w:t>lpwus-TimeOffset1-2.</w:t>
      </w:r>
    </w:p>
    <w:p w14:paraId="2F3352CF" w14:textId="77777777" w:rsidR="000E68E4" w:rsidRPr="0014410A" w:rsidRDefault="00F36F71">
      <w:pPr>
        <w:numPr>
          <w:ilvl w:val="0"/>
          <w:numId w:val="36"/>
        </w:numPr>
        <w:spacing w:after="180"/>
        <w:jc w:val="both"/>
        <w:rPr>
          <w:rFonts w:ascii="Times New Roman" w:eastAsia="Malgun Gothic" w:hAnsi="Times New Roman"/>
          <w:b/>
          <w:bCs/>
          <w:szCs w:val="20"/>
          <w:lang w:val="en-GB" w:eastAsia="zh-CN"/>
        </w:rPr>
      </w:pPr>
      <w:r w:rsidRPr="0014410A">
        <w:rPr>
          <w:rFonts w:ascii="Times New Roman" w:eastAsia="Malgun Gothic" w:hAnsi="Times New Roman"/>
          <w:b/>
          <w:szCs w:val="20"/>
          <w:lang w:val="en-GB" w:eastAsia="ko-KR"/>
        </w:rPr>
        <w:t xml:space="preserve">Alt 2: RAN1 concludes that it is up to UE implementation whether to continue to monitor LP-WUS in the remaining MOs within the time period given by </w:t>
      </w:r>
      <w:r w:rsidRPr="0014410A">
        <w:rPr>
          <w:rFonts w:ascii="Times New Roman" w:eastAsia="Malgun Gothic" w:hAnsi="Times New Roman"/>
          <w:b/>
          <w:i/>
          <w:szCs w:val="20"/>
          <w:lang w:val="en-GB" w:eastAsia="ko-KR"/>
        </w:rPr>
        <w:t>lpwus-TimeOffset1-2</w:t>
      </w:r>
      <w:r w:rsidRPr="0014410A">
        <w:rPr>
          <w:rFonts w:ascii="Times New Roman" w:eastAsia="Malgun Gothic" w:hAnsi="Times New Roman"/>
          <w:b/>
          <w:szCs w:val="20"/>
          <w:lang w:val="en-GB" w:eastAsia="ko-KR"/>
        </w:rPr>
        <w:t xml:space="preserve"> after the reception of wake-up indication, and it will be up to RAN2 to decide whether to specify the UE </w:t>
      </w:r>
      <w:proofErr w:type="spellStart"/>
      <w:r w:rsidRPr="0014410A">
        <w:rPr>
          <w:rFonts w:ascii="Times New Roman" w:eastAsia="Malgun Gothic" w:hAnsi="Times New Roman"/>
          <w:b/>
          <w:szCs w:val="20"/>
          <w:lang w:val="en-GB" w:eastAsia="ko-KR"/>
        </w:rPr>
        <w:t>behavior</w:t>
      </w:r>
      <w:proofErr w:type="spellEnd"/>
      <w:r w:rsidRPr="0014410A">
        <w:rPr>
          <w:rFonts w:ascii="Times New Roman" w:eastAsia="Malgun Gothic" w:hAnsi="Times New Roman"/>
          <w:b/>
          <w:szCs w:val="20"/>
          <w:lang w:val="en-GB" w:eastAsia="ko-KR"/>
        </w:rPr>
        <w:t xml:space="preserve"> on restarting the timer given by </w:t>
      </w:r>
      <w:proofErr w:type="spellStart"/>
      <w:r w:rsidRPr="0014410A">
        <w:rPr>
          <w:rFonts w:ascii="Times New Roman" w:eastAsia="Malgun Gothic" w:hAnsi="Times New Roman"/>
          <w:b/>
          <w:i/>
          <w:iCs/>
          <w:szCs w:val="20"/>
          <w:lang w:val="en-GB" w:eastAsia="ko-KR"/>
        </w:rPr>
        <w:t>lpwus</w:t>
      </w:r>
      <w:proofErr w:type="spellEnd"/>
      <w:r w:rsidRPr="0014410A">
        <w:rPr>
          <w:rFonts w:ascii="Times New Roman" w:eastAsia="Malgun Gothic" w:hAnsi="Times New Roman"/>
          <w:b/>
          <w:i/>
          <w:iCs/>
          <w:szCs w:val="20"/>
          <w:lang w:val="en-GB" w:eastAsia="ko-KR"/>
        </w:rPr>
        <w:t>-PDCCH-</w:t>
      </w:r>
      <w:proofErr w:type="spellStart"/>
      <w:r w:rsidRPr="0014410A">
        <w:rPr>
          <w:rFonts w:ascii="Times New Roman" w:eastAsia="Malgun Gothic" w:hAnsi="Times New Roman"/>
          <w:b/>
          <w:i/>
          <w:iCs/>
          <w:szCs w:val="20"/>
          <w:lang w:val="en-GB" w:eastAsia="ko-KR"/>
        </w:rPr>
        <w:t>MonitoringTimer</w:t>
      </w:r>
      <w:proofErr w:type="spellEnd"/>
      <w:r w:rsidRPr="0014410A">
        <w:rPr>
          <w:rFonts w:ascii="Times New Roman" w:eastAsia="Malgun Gothic" w:hAnsi="Times New Roman"/>
          <w:b/>
          <w:szCs w:val="20"/>
          <w:lang w:val="en-GB" w:eastAsia="ko-KR"/>
        </w:rPr>
        <w:t>.</w:t>
      </w:r>
    </w:p>
    <w:p w14:paraId="2F3352D0" w14:textId="77777777" w:rsidR="000E68E4" w:rsidRPr="0014410A" w:rsidRDefault="00F36F71">
      <w:pPr>
        <w:tabs>
          <w:tab w:val="left" w:pos="1300"/>
        </w:tabs>
        <w:spacing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Proposal 4: For LP-WUS operation in CONNECTED modes:</w:t>
      </w:r>
    </w:p>
    <w:p w14:paraId="2F3352D1" w14:textId="77777777" w:rsidR="000E68E4" w:rsidRPr="0014410A" w:rsidRDefault="00F36F71">
      <w:pPr>
        <w:numPr>
          <w:ilvl w:val="0"/>
          <w:numId w:val="35"/>
        </w:numPr>
        <w:tabs>
          <w:tab w:val="left" w:pos="1300"/>
        </w:tabs>
        <w:spacing w:line="276" w:lineRule="auto"/>
        <w:jc w:val="both"/>
        <w:rPr>
          <w:rFonts w:ascii="Times New Roman" w:eastAsia="Malgun Gothic" w:hAnsi="Times New Roman"/>
          <w:b/>
          <w:bCs/>
          <w:szCs w:val="20"/>
          <w:lang w:val="en-GB" w:eastAsia="zh-CN"/>
        </w:rPr>
      </w:pPr>
      <w:r w:rsidRPr="0014410A">
        <w:rPr>
          <w:rFonts w:ascii="Times New Roman" w:eastAsia="Malgun Gothic" w:hAnsi="Times New Roman"/>
          <w:b/>
          <w:bCs/>
          <w:szCs w:val="20"/>
          <w:lang w:val="en-GB" w:eastAsia="zh-CN"/>
        </w:rPr>
        <w:t>Adopt TP#4 as part of an alignment CR for TS 38.213.</w:t>
      </w:r>
    </w:p>
    <w:p w14:paraId="2F3352D2" w14:textId="77777777" w:rsidR="000E68E4" w:rsidRPr="0014410A" w:rsidRDefault="000E68E4">
      <w:pPr>
        <w:rPr>
          <w:rFonts w:ascii="Times New Roman" w:hAnsi="Times New Roman"/>
          <w:lang w:val="en-GB"/>
        </w:rPr>
      </w:pPr>
    </w:p>
    <w:p w14:paraId="2F3352D3" w14:textId="77777777" w:rsidR="000E68E4" w:rsidRPr="0014410A" w:rsidRDefault="000E68E4">
      <w:pPr>
        <w:adjustRightInd w:val="0"/>
        <w:snapToGrid w:val="0"/>
        <w:spacing w:afterLines="50" w:after="120"/>
        <w:rPr>
          <w:rFonts w:ascii="Times New Roman" w:hAnsi="Times New Roman"/>
          <w:lang w:val="en-GB"/>
        </w:rPr>
      </w:pPr>
    </w:p>
    <w:sectPr w:rsidR="000E68E4" w:rsidRPr="0014410A">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4728D" w14:textId="77777777" w:rsidR="000225F1" w:rsidRDefault="000225F1">
      <w:r>
        <w:separator/>
      </w:r>
    </w:p>
  </w:endnote>
  <w:endnote w:type="continuationSeparator" w:id="0">
    <w:p w14:paraId="6BDC99A0" w14:textId="77777777" w:rsidR="000225F1" w:rsidRDefault="0002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8" w14:textId="77777777" w:rsidR="000E68E4" w:rsidRDefault="00F36F71">
    <w:pPr>
      <w:pStyle w:val="aff3"/>
    </w:pPr>
    <w:r>
      <w:rPr>
        <w:noProof/>
        <w:lang w:eastAsia="zh-CN"/>
      </w:rPr>
      <mc:AlternateContent>
        <mc:Choice Requires="wps">
          <w:drawing>
            <wp:anchor distT="0" distB="0" distL="0" distR="0" simplePos="0" relativeHeight="251659264" behindDoc="0" locked="0" layoutInCell="1" allowOverlap="1" wp14:anchorId="2F3352DB" wp14:editId="2F3352DC">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F3352E0"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F3352D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F3352E0"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9" w14:textId="77777777" w:rsidR="000E68E4" w:rsidRDefault="00000000">
    <w:pPr>
      <w:pStyle w:val="aff3"/>
      <w:ind w:left="200" w:right="200" w:firstLine="180"/>
      <w:jc w:val="center"/>
    </w:pPr>
    <w:sdt>
      <w:sdtPr>
        <w:id w:val="1314448291"/>
      </w:sdtPr>
      <w:sdtContent>
        <w:sdt>
          <w:sdtPr>
            <w:id w:val="1728636285"/>
          </w:sdtPr>
          <w:sdtContent>
            <w:r w:rsidR="00F36F71">
              <w:rPr>
                <w:lang w:val="zh-CN" w:eastAsia="zh-CN"/>
              </w:rPr>
              <w:t xml:space="preserve"> </w:t>
            </w:r>
            <w:r w:rsidR="00F36F71">
              <w:rPr>
                <w:b/>
                <w:bCs/>
                <w:sz w:val="24"/>
                <w:szCs w:val="24"/>
              </w:rPr>
              <w:fldChar w:fldCharType="begin"/>
            </w:r>
            <w:r w:rsidR="00F36F71">
              <w:rPr>
                <w:b/>
                <w:bCs/>
              </w:rPr>
              <w:instrText>PAGE</w:instrText>
            </w:r>
            <w:r w:rsidR="00F36F71">
              <w:rPr>
                <w:b/>
                <w:bCs/>
                <w:sz w:val="24"/>
                <w:szCs w:val="24"/>
              </w:rPr>
              <w:fldChar w:fldCharType="separate"/>
            </w:r>
            <w:r w:rsidR="00F36F71">
              <w:rPr>
                <w:b/>
                <w:bCs/>
              </w:rPr>
              <w:t>29</w:t>
            </w:r>
            <w:r w:rsidR="00F36F71">
              <w:rPr>
                <w:b/>
                <w:bCs/>
                <w:sz w:val="24"/>
                <w:szCs w:val="24"/>
              </w:rPr>
              <w:fldChar w:fldCharType="end"/>
            </w:r>
            <w:r w:rsidR="00F36F71">
              <w:rPr>
                <w:lang w:val="zh-CN" w:eastAsia="zh-CN"/>
              </w:rPr>
              <w:t xml:space="preserve"> / </w:t>
            </w:r>
            <w:r w:rsidR="00F36F71">
              <w:rPr>
                <w:b/>
                <w:bCs/>
                <w:sz w:val="24"/>
                <w:szCs w:val="24"/>
              </w:rPr>
              <w:fldChar w:fldCharType="begin"/>
            </w:r>
            <w:r w:rsidR="00F36F71">
              <w:rPr>
                <w:b/>
                <w:bCs/>
              </w:rPr>
              <w:instrText>NUMPAGES</w:instrText>
            </w:r>
            <w:r w:rsidR="00F36F71">
              <w:rPr>
                <w:b/>
                <w:bCs/>
                <w:sz w:val="24"/>
                <w:szCs w:val="24"/>
              </w:rPr>
              <w:fldChar w:fldCharType="separate"/>
            </w:r>
            <w:r w:rsidR="00F36F71">
              <w:rPr>
                <w:b/>
                <w:bCs/>
              </w:rPr>
              <w:t>57</w:t>
            </w:r>
            <w:r w:rsidR="00F36F71">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A" w14:textId="77777777" w:rsidR="000E68E4" w:rsidRDefault="00F36F71">
    <w:pPr>
      <w:pStyle w:val="aff3"/>
    </w:pPr>
    <w:r>
      <w:rPr>
        <w:noProof/>
        <w:lang w:eastAsia="zh-CN"/>
      </w:rPr>
      <mc:AlternateContent>
        <mc:Choice Requires="wps">
          <w:drawing>
            <wp:anchor distT="0" distB="0" distL="0" distR="0" simplePos="0" relativeHeight="251660288" behindDoc="0" locked="0" layoutInCell="1" allowOverlap="1" wp14:anchorId="2F3352DD" wp14:editId="2F3352DE">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F3352DF"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F3352DD"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2F3352DF"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A134E" w14:textId="77777777" w:rsidR="000225F1" w:rsidRDefault="000225F1">
      <w:r>
        <w:separator/>
      </w:r>
    </w:p>
  </w:footnote>
  <w:footnote w:type="continuationSeparator" w:id="0">
    <w:p w14:paraId="4341B5DA" w14:textId="77777777" w:rsidR="000225F1" w:rsidRDefault="00022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764A9"/>
    <w:multiLevelType w:val="multilevel"/>
    <w:tmpl w:val="0D6764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B32E8F"/>
    <w:multiLevelType w:val="multilevel"/>
    <w:tmpl w:val="11B32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4"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284671C"/>
    <w:multiLevelType w:val="multilevel"/>
    <w:tmpl w:val="228467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19"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7D863CB"/>
    <w:multiLevelType w:val="multilevel"/>
    <w:tmpl w:val="47D863CB"/>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7"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30"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95EA7"/>
    <w:multiLevelType w:val="multilevel"/>
    <w:tmpl w:val="5E495EA7"/>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812DBE6"/>
    <w:multiLevelType w:val="singleLevel"/>
    <w:tmpl w:val="7812DBE6"/>
    <w:lvl w:ilvl="0">
      <w:start w:val="1"/>
      <w:numFmt w:val="decimal"/>
      <w:suff w:val="space"/>
      <w:lvlText w:val="%1."/>
      <w:lvlJc w:val="left"/>
    </w:lvl>
  </w:abstractNum>
  <w:num w:numId="1" w16cid:durableId="1920556903">
    <w:abstractNumId w:val="35"/>
  </w:num>
  <w:num w:numId="2" w16cid:durableId="220791437">
    <w:abstractNumId w:val="9"/>
  </w:num>
  <w:num w:numId="3" w16cid:durableId="2134669522">
    <w:abstractNumId w:val="7"/>
  </w:num>
  <w:num w:numId="4" w16cid:durableId="1681926228">
    <w:abstractNumId w:val="6"/>
  </w:num>
  <w:num w:numId="5" w16cid:durableId="751663148">
    <w:abstractNumId w:val="5"/>
  </w:num>
  <w:num w:numId="6" w16cid:durableId="798642756">
    <w:abstractNumId w:val="4"/>
  </w:num>
  <w:num w:numId="7" w16cid:durableId="632519594">
    <w:abstractNumId w:val="8"/>
  </w:num>
  <w:num w:numId="8" w16cid:durableId="206181821">
    <w:abstractNumId w:val="3"/>
  </w:num>
  <w:num w:numId="9" w16cid:durableId="164900719">
    <w:abstractNumId w:val="2"/>
  </w:num>
  <w:num w:numId="10" w16cid:durableId="2117166165">
    <w:abstractNumId w:val="1"/>
  </w:num>
  <w:num w:numId="11" w16cid:durableId="66416765">
    <w:abstractNumId w:val="0"/>
  </w:num>
  <w:num w:numId="12" w16cid:durableId="322779959">
    <w:abstractNumId w:val="14"/>
  </w:num>
  <w:num w:numId="13" w16cid:durableId="334697730">
    <w:abstractNumId w:val="28"/>
  </w:num>
  <w:num w:numId="14" w16cid:durableId="778724873">
    <w:abstractNumId w:val="21"/>
  </w:num>
  <w:num w:numId="15" w16cid:durableId="694693024">
    <w:abstractNumId w:val="22"/>
  </w:num>
  <w:num w:numId="16" w16cid:durableId="284238138">
    <w:abstractNumId w:val="17"/>
  </w:num>
  <w:num w:numId="17" w16cid:durableId="550964661">
    <w:abstractNumId w:val="34"/>
  </w:num>
  <w:num w:numId="18" w16cid:durableId="1563443096">
    <w:abstractNumId w:val="20"/>
  </w:num>
  <w:num w:numId="19" w16cid:durableId="1037311913">
    <w:abstractNumId w:val="19"/>
  </w:num>
  <w:num w:numId="20" w16cid:durableId="259334774">
    <w:abstractNumId w:val="16"/>
  </w:num>
  <w:num w:numId="21" w16cid:durableId="1983465260">
    <w:abstractNumId w:val="13"/>
  </w:num>
  <w:num w:numId="22" w16cid:durableId="896086139">
    <w:abstractNumId w:val="29"/>
  </w:num>
  <w:num w:numId="23" w16cid:durableId="298343875">
    <w:abstractNumId w:val="10"/>
  </w:num>
  <w:num w:numId="24" w16cid:durableId="1249391227">
    <w:abstractNumId w:val="23"/>
  </w:num>
  <w:num w:numId="25" w16cid:durableId="641228215">
    <w:abstractNumId w:val="33"/>
  </w:num>
  <w:num w:numId="26" w16cid:durableId="1559516896">
    <w:abstractNumId w:val="36"/>
  </w:num>
  <w:num w:numId="27" w16cid:durableId="663826409">
    <w:abstractNumId w:val="15"/>
  </w:num>
  <w:num w:numId="28" w16cid:durableId="1731074177">
    <w:abstractNumId w:val="24"/>
  </w:num>
  <w:num w:numId="29" w16cid:durableId="565530364">
    <w:abstractNumId w:val="27"/>
  </w:num>
  <w:num w:numId="30" w16cid:durableId="1474566604">
    <w:abstractNumId w:val="32"/>
  </w:num>
  <w:num w:numId="31" w16cid:durableId="1939364682">
    <w:abstractNumId w:val="31"/>
  </w:num>
  <w:num w:numId="32" w16cid:durableId="611784969">
    <w:abstractNumId w:val="18"/>
  </w:num>
  <w:num w:numId="33" w16cid:durableId="1146703831">
    <w:abstractNumId w:val="26"/>
  </w:num>
  <w:num w:numId="34" w16cid:durableId="921526777">
    <w:abstractNumId w:val="30"/>
  </w:num>
  <w:num w:numId="35" w16cid:durableId="853298910">
    <w:abstractNumId w:val="11"/>
  </w:num>
  <w:num w:numId="36" w16cid:durableId="1012757275">
    <w:abstractNumId w:val="12"/>
  </w:num>
  <w:num w:numId="37" w16cid:durableId="12930972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DFF72114"/>
    <w:rsid w:val="FABDCD5D"/>
    <w:rsid w:val="FDF70D32"/>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6DD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12"/>
    <w:rsid w:val="00013072"/>
    <w:rsid w:val="00013138"/>
    <w:rsid w:val="00013163"/>
    <w:rsid w:val="000132C3"/>
    <w:rsid w:val="00013473"/>
    <w:rsid w:val="000137AA"/>
    <w:rsid w:val="000137B2"/>
    <w:rsid w:val="000137C9"/>
    <w:rsid w:val="000137E3"/>
    <w:rsid w:val="000137E6"/>
    <w:rsid w:val="00013855"/>
    <w:rsid w:val="00013860"/>
    <w:rsid w:val="00013BF9"/>
    <w:rsid w:val="00013CB8"/>
    <w:rsid w:val="00013D34"/>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5F1"/>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67"/>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0E4C"/>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ADC"/>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8F"/>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B7F81"/>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8E4"/>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4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2"/>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0A"/>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656"/>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769"/>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A23"/>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664"/>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638"/>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91"/>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02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39F"/>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353"/>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4F1"/>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0FB1"/>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D62"/>
    <w:rsid w:val="002E3EB4"/>
    <w:rsid w:val="002E3EDA"/>
    <w:rsid w:val="002E3F83"/>
    <w:rsid w:val="002E3F96"/>
    <w:rsid w:val="002E4058"/>
    <w:rsid w:val="002E432C"/>
    <w:rsid w:val="002E43D7"/>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C4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06"/>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23"/>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58D"/>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074"/>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E7C"/>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5D4"/>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1C"/>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8DC"/>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B41"/>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1F0F"/>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0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BCB"/>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2F"/>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4EA"/>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47"/>
    <w:rsid w:val="004B03B3"/>
    <w:rsid w:val="004B04C0"/>
    <w:rsid w:val="004B0741"/>
    <w:rsid w:val="004B0882"/>
    <w:rsid w:val="004B0A8F"/>
    <w:rsid w:val="004B0CC5"/>
    <w:rsid w:val="004B0DB6"/>
    <w:rsid w:val="004B0EA2"/>
    <w:rsid w:val="004B0F74"/>
    <w:rsid w:val="004B104B"/>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54"/>
    <w:rsid w:val="00502A90"/>
    <w:rsid w:val="00502B01"/>
    <w:rsid w:val="00502B94"/>
    <w:rsid w:val="00502CA0"/>
    <w:rsid w:val="00502D5A"/>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D34"/>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57E"/>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20"/>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6D"/>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DF"/>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2F1"/>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42C"/>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74"/>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D2"/>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0B"/>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05"/>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6E6E"/>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2FD"/>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BEE"/>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A5"/>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E01"/>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9D2"/>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5DF"/>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71"/>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28F"/>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9DD"/>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7"/>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B2E"/>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2F"/>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EB4"/>
    <w:rsid w:val="00896F84"/>
    <w:rsid w:val="00896FBC"/>
    <w:rsid w:val="00897033"/>
    <w:rsid w:val="00897098"/>
    <w:rsid w:val="00897119"/>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2F6"/>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02"/>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62"/>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D99"/>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45A"/>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035"/>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55"/>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02C"/>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479"/>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25"/>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84"/>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AE8"/>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D8B"/>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4D"/>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ABA"/>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99E"/>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53"/>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0"/>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0E4"/>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0C"/>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88A"/>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CF"/>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0F"/>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1B2"/>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0D"/>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646"/>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6C"/>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38"/>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778"/>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98E"/>
    <w:rsid w:val="00F35C18"/>
    <w:rsid w:val="00F35E7A"/>
    <w:rsid w:val="00F36008"/>
    <w:rsid w:val="00F36048"/>
    <w:rsid w:val="00F360A7"/>
    <w:rsid w:val="00F36187"/>
    <w:rsid w:val="00F361B1"/>
    <w:rsid w:val="00F362CD"/>
    <w:rsid w:val="00F362F6"/>
    <w:rsid w:val="00F364CB"/>
    <w:rsid w:val="00F366C7"/>
    <w:rsid w:val="00F367AF"/>
    <w:rsid w:val="00F367CA"/>
    <w:rsid w:val="00F367CC"/>
    <w:rsid w:val="00F369FB"/>
    <w:rsid w:val="00F36A04"/>
    <w:rsid w:val="00F36C4C"/>
    <w:rsid w:val="00F36F60"/>
    <w:rsid w:val="00F36F71"/>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67F16"/>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0F7D"/>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847"/>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138"/>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C62"/>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560"/>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6E0884"/>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1FD97EE5"/>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6F9B9734"/>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BEF3D20"/>
    <w:rsid w:val="7CB773FC"/>
    <w:rsid w:val="7D2877E6"/>
    <w:rsid w:val="7E181486"/>
    <w:rsid w:val="7E4F144E"/>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34E38"/>
  <w15:docId w15:val="{0430B0B3-6851-4738-A369-837F3F0F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eastAsia="Batang" w:hAnsi="CG Times (WN)"/>
      <w:szCs w:val="24"/>
      <w:lang w:val="en-US"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qFormat/>
    <w:rPr>
      <w:sz w:val="18"/>
      <w:szCs w:val="18"/>
    </w:rPr>
  </w:style>
  <w:style w:type="paragraph" w:styleId="a9">
    <w:name w:val="Block Text"/>
    <w:basedOn w:val="a3"/>
    <w:qFormat/>
    <w:pPr>
      <w:spacing w:after="120"/>
      <w:ind w:leftChars="700" w:left="1440" w:rightChars="700" w:right="1440"/>
    </w:pPr>
  </w:style>
  <w:style w:type="paragraph" w:styleId="aa">
    <w:name w:val="Body Text"/>
    <w:basedOn w:val="a3"/>
    <w:link w:val="ab"/>
    <w:qFormat/>
    <w:pPr>
      <w:spacing w:after="120"/>
      <w:jc w:val="both"/>
    </w:pPr>
    <w:rPr>
      <w:rFonts w:ascii="Times New Roman" w:eastAsiaTheme="minorEastAsia" w:hAnsi="Times New Roman"/>
      <w:lang w:eastAsia="zh-CN"/>
    </w:rPr>
  </w:style>
  <w:style w:type="paragraph" w:styleId="24">
    <w:name w:val="Body Text 2"/>
    <w:basedOn w:val="a3"/>
    <w:link w:val="25"/>
    <w:qFormat/>
    <w:pPr>
      <w:spacing w:after="120" w:line="480" w:lineRule="auto"/>
    </w:pPr>
    <w:rPr>
      <w:rFonts w:ascii="Times New Roman" w:eastAsia="MS Mincho" w:hAnsi="Times New Roman"/>
      <w:szCs w:val="20"/>
      <w:lang w:val="en-GB"/>
    </w:rPr>
  </w:style>
  <w:style w:type="paragraph" w:styleId="33">
    <w:name w:val="Body Text 3"/>
    <w:basedOn w:val="a3"/>
    <w:link w:val="34"/>
    <w:qFormat/>
    <w:pPr>
      <w:spacing w:after="120"/>
    </w:pPr>
    <w:rPr>
      <w:rFonts w:ascii="Times New Roman" w:eastAsia="MS Mincho" w:hAnsi="Times New Roman"/>
      <w:sz w:val="16"/>
      <w:szCs w:val="16"/>
      <w:lang w:val="en-GB"/>
    </w:rPr>
  </w:style>
  <w:style w:type="paragraph" w:styleId="ac">
    <w:name w:val="Body Text First Indent"/>
    <w:basedOn w:val="aa"/>
    <w:link w:val="ad"/>
    <w:qFormat/>
    <w:pPr>
      <w:spacing w:after="180"/>
      <w:ind w:firstLine="360"/>
      <w:jc w:val="left"/>
    </w:pPr>
    <w:rPr>
      <w:szCs w:val="20"/>
      <w:lang w:val="en-GB"/>
    </w:rPr>
  </w:style>
  <w:style w:type="paragraph" w:styleId="ae">
    <w:name w:val="Body Text Indent"/>
    <w:basedOn w:val="a3"/>
    <w:link w:val="af"/>
    <w:qFormat/>
    <w:pPr>
      <w:spacing w:after="120"/>
      <w:ind w:left="283"/>
    </w:pPr>
    <w:rPr>
      <w:rFonts w:ascii="Times New Roman" w:eastAsia="MS Mincho" w:hAnsi="Times New Roman"/>
      <w:szCs w:val="20"/>
      <w:lang w:val="en-GB"/>
    </w:rPr>
  </w:style>
  <w:style w:type="paragraph" w:styleId="26">
    <w:name w:val="Body Text First Indent 2"/>
    <w:basedOn w:val="ae"/>
    <w:link w:val="27"/>
    <w:qFormat/>
    <w:pPr>
      <w:spacing w:after="180"/>
      <w:ind w:left="360" w:firstLine="360"/>
    </w:pPr>
  </w:style>
  <w:style w:type="paragraph" w:styleId="28">
    <w:name w:val="Body Text Indent 2"/>
    <w:basedOn w:val="a3"/>
    <w:link w:val="29"/>
    <w:qFormat/>
    <w:pPr>
      <w:spacing w:after="120" w:line="480" w:lineRule="auto"/>
      <w:ind w:left="283"/>
    </w:pPr>
    <w:rPr>
      <w:rFonts w:ascii="Times New Roman" w:eastAsia="MS Mincho" w:hAnsi="Times New Roman"/>
      <w:szCs w:val="20"/>
      <w:lang w:val="en-GB"/>
    </w:rPr>
  </w:style>
  <w:style w:type="paragraph" w:styleId="35">
    <w:name w:val="Body Text Indent 3"/>
    <w:basedOn w:val="a3"/>
    <w:link w:val="36"/>
    <w:qFormat/>
    <w:pPr>
      <w:spacing w:after="120"/>
      <w:ind w:left="283"/>
    </w:pPr>
    <w:rPr>
      <w:rFonts w:ascii="Times New Roman" w:eastAsia="MS Mincho" w:hAnsi="Times New Roman"/>
      <w:sz w:val="16"/>
      <w:szCs w:val="16"/>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af1">
    <w:name w:val="Closing"/>
    <w:basedOn w:val="a3"/>
    <w:link w:val="af2"/>
    <w:qFormat/>
    <w:pPr>
      <w:ind w:left="4252"/>
    </w:pPr>
    <w:rPr>
      <w:rFonts w:ascii="Times New Roman" w:eastAsia="MS Mincho" w:hAnsi="Times New Roman"/>
      <w:szCs w:val="20"/>
      <w:lang w:val="en-GB"/>
    </w:rPr>
  </w:style>
  <w:style w:type="character" w:styleId="af3">
    <w:name w:val="annotation reference"/>
    <w:uiPriority w:val="99"/>
    <w:qFormat/>
    <w:rPr>
      <w:sz w:val="21"/>
      <w:szCs w:val="21"/>
    </w:rPr>
  </w:style>
  <w:style w:type="paragraph" w:styleId="af4">
    <w:name w:val="annotation text"/>
    <w:basedOn w:val="a3"/>
    <w:link w:val="13"/>
    <w:uiPriority w:val="99"/>
    <w:qFormat/>
  </w:style>
  <w:style w:type="paragraph" w:styleId="af5">
    <w:name w:val="annotation subject"/>
    <w:basedOn w:val="af4"/>
    <w:next w:val="af4"/>
    <w:link w:val="af6"/>
    <w:qFormat/>
    <w:rPr>
      <w:b/>
      <w:bCs/>
    </w:rPr>
  </w:style>
  <w:style w:type="paragraph" w:styleId="af7">
    <w:name w:val="Date"/>
    <w:basedOn w:val="a3"/>
    <w:next w:val="a3"/>
    <w:link w:val="af8"/>
    <w:qFormat/>
    <w:pPr>
      <w:spacing w:after="180"/>
    </w:pPr>
    <w:rPr>
      <w:rFonts w:ascii="Times New Roman" w:eastAsia="MS Mincho" w:hAnsi="Times New Roman"/>
      <w:szCs w:val="20"/>
      <w:lang w:val="en-GB"/>
    </w:rPr>
  </w:style>
  <w:style w:type="paragraph" w:styleId="af9">
    <w:name w:val="Document Map"/>
    <w:basedOn w:val="a3"/>
    <w:link w:val="afa"/>
    <w:qFormat/>
    <w:pPr>
      <w:shd w:val="clear" w:color="auto" w:fill="000080"/>
    </w:pPr>
  </w:style>
  <w:style w:type="paragraph" w:styleId="afb">
    <w:name w:val="E-mail Signature"/>
    <w:basedOn w:val="a3"/>
    <w:link w:val="afc"/>
    <w:qFormat/>
    <w:rPr>
      <w:rFonts w:ascii="Times New Roman" w:eastAsia="MS Mincho" w:hAnsi="Times New Roman"/>
      <w:szCs w:val="20"/>
      <w:lang w:val="en-GB"/>
    </w:rPr>
  </w:style>
  <w:style w:type="character" w:styleId="afd">
    <w:name w:val="Emphasis"/>
    <w:basedOn w:val="a4"/>
    <w:uiPriority w:val="20"/>
    <w:qFormat/>
    <w:rPr>
      <w:i/>
      <w:iCs/>
    </w:rPr>
  </w:style>
  <w:style w:type="paragraph" w:styleId="afe">
    <w:name w:val="endnote text"/>
    <w:basedOn w:val="a3"/>
    <w:link w:val="aff"/>
    <w:qFormat/>
    <w:rPr>
      <w:rFonts w:ascii="Times New Roman" w:eastAsia="MS Mincho" w:hAnsi="Times New Roman"/>
      <w:szCs w:val="20"/>
      <w:lang w:val="en-GB"/>
    </w:rPr>
  </w:style>
  <w:style w:type="paragraph" w:styleId="aff0">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1">
    <w:name w:val="envelope return"/>
    <w:basedOn w:val="a3"/>
    <w:qFormat/>
    <w:pPr>
      <w:snapToGrid w:val="0"/>
    </w:pPr>
    <w:rPr>
      <w:rFonts w:asciiTheme="majorHAnsi" w:eastAsiaTheme="majorEastAsia" w:hAnsiTheme="majorHAnsi" w:cstheme="majorBidi"/>
    </w:rPr>
  </w:style>
  <w:style w:type="character" w:styleId="aff2">
    <w:name w:val="FollowedHyperlink"/>
    <w:qFormat/>
    <w:rPr>
      <w:color w:val="954F72"/>
      <w:u w:val="single"/>
    </w:rPr>
  </w:style>
  <w:style w:type="paragraph" w:styleId="aff3">
    <w:name w:val="footer"/>
    <w:basedOn w:val="a3"/>
    <w:link w:val="aff4"/>
    <w:uiPriority w:val="99"/>
    <w:qFormat/>
    <w:pPr>
      <w:tabs>
        <w:tab w:val="center" w:pos="4153"/>
        <w:tab w:val="right" w:pos="8306"/>
      </w:tabs>
      <w:snapToGrid w:val="0"/>
    </w:pPr>
    <w:rPr>
      <w:sz w:val="18"/>
      <w:szCs w:val="18"/>
    </w:rPr>
  </w:style>
  <w:style w:type="paragraph" w:styleId="aff5">
    <w:name w:val="footnote text"/>
    <w:basedOn w:val="a3"/>
    <w:link w:val="aff6"/>
    <w:qFormat/>
    <w:rPr>
      <w:rFonts w:ascii="Times New Roman" w:eastAsia="MS Mincho" w:hAnsi="Times New Roman"/>
      <w:szCs w:val="20"/>
      <w:lang w:val="en-GB"/>
    </w:rPr>
  </w:style>
  <w:style w:type="paragraph" w:styleId="aff7">
    <w:name w:val="header"/>
    <w:basedOn w:val="a3"/>
    <w:link w:val="aff8"/>
    <w:uiPriority w:val="99"/>
    <w:qFormat/>
    <w:pPr>
      <w:tabs>
        <w:tab w:val="center" w:pos="4536"/>
        <w:tab w:val="right" w:pos="9072"/>
      </w:tabs>
    </w:pPr>
    <w:rPr>
      <w:rFonts w:ascii="Arial" w:eastAsia="MS Mincho" w:hAnsi="Arial"/>
      <w:b/>
    </w:rPr>
  </w:style>
  <w:style w:type="paragraph" w:styleId="HTML">
    <w:name w:val="HTML Address"/>
    <w:basedOn w:val="a3"/>
    <w:link w:val="HTML0"/>
    <w:qFormat/>
    <w:rPr>
      <w:rFonts w:ascii="Times New Roman" w:eastAsia="MS Mincho" w:hAnsi="Times New Roman"/>
      <w:i/>
      <w:iCs/>
      <w:szCs w:val="20"/>
      <w:lang w:val="en-GB"/>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styleId="aff9">
    <w:name w:val="Hyperlink"/>
    <w:uiPriority w:val="99"/>
    <w:qFormat/>
    <w:rPr>
      <w:color w:val="0000FF"/>
      <w:u w:val="single"/>
    </w:rPr>
  </w:style>
  <w:style w:type="paragraph" w:styleId="14">
    <w:name w:val="index 1"/>
    <w:basedOn w:val="a3"/>
    <w:next w:val="a3"/>
    <w:qFormat/>
    <w:pPr>
      <w:ind w:left="200" w:hanging="200"/>
    </w:pPr>
    <w:rPr>
      <w:rFonts w:ascii="Times New Roman" w:eastAsia="MS Mincho" w:hAnsi="Times New Roman"/>
      <w:szCs w:val="20"/>
      <w:lang w:val="en-GB"/>
    </w:rPr>
  </w:style>
  <w:style w:type="paragraph" w:styleId="2a">
    <w:name w:val="index 2"/>
    <w:basedOn w:val="a3"/>
    <w:next w:val="a3"/>
    <w:qFormat/>
    <w:pPr>
      <w:ind w:left="400" w:hanging="200"/>
    </w:pPr>
    <w:rPr>
      <w:rFonts w:ascii="Times New Roman" w:eastAsia="MS Mincho" w:hAnsi="Times New Roman"/>
      <w:szCs w:val="20"/>
      <w:lang w:val="en-GB"/>
    </w:rPr>
  </w:style>
  <w:style w:type="paragraph" w:styleId="37">
    <w:name w:val="index 3"/>
    <w:basedOn w:val="a3"/>
    <w:next w:val="a3"/>
    <w:qFormat/>
    <w:pPr>
      <w:ind w:left="600" w:hanging="200"/>
    </w:pPr>
    <w:rPr>
      <w:rFonts w:ascii="Times New Roman" w:eastAsia="MS Mincho" w:hAnsi="Times New Roman"/>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a">
    <w:name w:val="List"/>
    <w:basedOn w:val="a3"/>
    <w:uiPriority w:val="99"/>
    <w:qFormat/>
    <w:pPr>
      <w:ind w:left="283" w:hanging="283"/>
    </w:pPr>
  </w:style>
  <w:style w:type="paragraph" w:styleId="21">
    <w:name w:val="List 2"/>
    <w:basedOn w:val="affa"/>
    <w:qFormat/>
    <w:pPr>
      <w:numPr>
        <w:numId w:val="1"/>
      </w:numPr>
      <w:spacing w:before="180"/>
    </w:pPr>
    <w:rPr>
      <w:rFonts w:ascii="Arial" w:hAnsi="Arial"/>
      <w:sz w:val="22"/>
      <w:szCs w:val="20"/>
    </w:rPr>
  </w:style>
  <w:style w:type="paragraph" w:styleId="38">
    <w:name w:val="List 3"/>
    <w:basedOn w:val="21"/>
    <w:qFormat/>
    <w:pPr>
      <w:spacing w:after="180"/>
      <w:ind w:left="849" w:hanging="283"/>
      <w:contextualSpacing/>
    </w:pPr>
    <w:rPr>
      <w:rFonts w:ascii="Times New Roman" w:eastAsia="MS Mincho" w:hAnsi="Times New Roman"/>
      <w:lang w:val="en-GB"/>
    </w:rPr>
  </w:style>
  <w:style w:type="paragraph" w:styleId="44">
    <w:name w:val="List 4"/>
    <w:basedOn w:val="38"/>
    <w:qFormat/>
    <w:pPr>
      <w:ind w:left="1132"/>
    </w:pPr>
  </w:style>
  <w:style w:type="paragraph" w:styleId="54">
    <w:name w:val="List 5"/>
    <w:basedOn w:val="44"/>
    <w:qFormat/>
    <w:pPr>
      <w:ind w:left="1415"/>
    </w:pPr>
  </w:style>
  <w:style w:type="paragraph" w:styleId="a0">
    <w:name w:val="List Bullet"/>
    <w:basedOn w:val="a3"/>
    <w:qFormat/>
    <w:pPr>
      <w:numPr>
        <w:numId w:val="2"/>
      </w:numPr>
      <w:spacing w:after="180"/>
      <w:contextualSpacing/>
    </w:pPr>
    <w:rPr>
      <w:rFonts w:ascii="Times New Roman" w:eastAsia="MS Mincho" w:hAnsi="Times New Roman"/>
      <w:szCs w:val="20"/>
      <w:lang w:val="en-GB"/>
    </w:rPr>
  </w:style>
  <w:style w:type="paragraph" w:styleId="20">
    <w:name w:val="List Bullet 2"/>
    <w:basedOn w:val="a3"/>
    <w:qFormat/>
    <w:pPr>
      <w:numPr>
        <w:numId w:val="3"/>
      </w:numPr>
      <w:spacing w:after="180"/>
      <w:contextualSpacing/>
    </w:pPr>
    <w:rPr>
      <w:rFonts w:ascii="Times New Roman" w:eastAsia="MS Mincho" w:hAnsi="Times New Roman"/>
      <w:szCs w:val="20"/>
      <w:lang w:val="en-GB"/>
    </w:rPr>
  </w:style>
  <w:style w:type="paragraph" w:styleId="30">
    <w:name w:val="List Bullet 3"/>
    <w:basedOn w:val="a3"/>
    <w:qFormat/>
    <w:pPr>
      <w:numPr>
        <w:numId w:val="4"/>
      </w:numPr>
      <w:spacing w:after="180"/>
      <w:contextualSpacing/>
    </w:pPr>
    <w:rPr>
      <w:rFonts w:ascii="Times New Roman" w:eastAsia="MS Mincho" w:hAnsi="Times New Roman"/>
      <w:szCs w:val="20"/>
      <w:lang w:val="en-GB"/>
    </w:rPr>
  </w:style>
  <w:style w:type="paragraph" w:styleId="40">
    <w:name w:val="List Bullet 4"/>
    <w:basedOn w:val="a3"/>
    <w:qFormat/>
    <w:pPr>
      <w:numPr>
        <w:numId w:val="5"/>
      </w:numPr>
      <w:spacing w:after="180"/>
      <w:contextualSpacing/>
    </w:pPr>
    <w:rPr>
      <w:rFonts w:ascii="Times New Roman" w:eastAsia="MS Mincho" w:hAnsi="Times New Roman"/>
      <w:szCs w:val="20"/>
      <w:lang w:val="en-GB"/>
    </w:rPr>
  </w:style>
  <w:style w:type="paragraph" w:styleId="50">
    <w:name w:val="List Bullet 5"/>
    <w:basedOn w:val="a3"/>
    <w:qFormat/>
    <w:pPr>
      <w:numPr>
        <w:numId w:val="6"/>
      </w:numPr>
      <w:spacing w:after="180"/>
      <w:contextualSpacing/>
    </w:pPr>
    <w:rPr>
      <w:rFonts w:ascii="Times New Roman" w:eastAsia="MS Mincho" w:hAnsi="Times New Roman"/>
      <w:szCs w:val="20"/>
      <w:lang w:val="en-GB"/>
    </w:rPr>
  </w:style>
  <w:style w:type="paragraph" w:styleId="affb">
    <w:name w:val="List Continue"/>
    <w:basedOn w:val="a3"/>
    <w:qFormat/>
    <w:pPr>
      <w:spacing w:after="120"/>
      <w:ind w:left="283"/>
      <w:contextualSpacing/>
    </w:pPr>
    <w:rPr>
      <w:rFonts w:ascii="Times New Roman" w:eastAsia="MS Mincho" w:hAnsi="Times New Roman"/>
      <w:szCs w:val="20"/>
      <w:lang w:val="en-GB"/>
    </w:rPr>
  </w:style>
  <w:style w:type="paragraph" w:styleId="2b">
    <w:name w:val="List Continue 2"/>
    <w:basedOn w:val="a3"/>
    <w:qFormat/>
    <w:pPr>
      <w:spacing w:after="120"/>
      <w:ind w:left="566"/>
      <w:contextualSpacing/>
    </w:pPr>
    <w:rPr>
      <w:rFonts w:ascii="Times New Roman" w:eastAsia="MS Mincho" w:hAnsi="Times New Roman"/>
      <w:szCs w:val="20"/>
      <w:lang w:val="en-GB"/>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45">
    <w:name w:val="List Continue 4"/>
    <w:basedOn w:val="a3"/>
    <w:qFormat/>
    <w:pPr>
      <w:spacing w:after="120"/>
      <w:ind w:left="1132"/>
      <w:contextualSpacing/>
    </w:pPr>
    <w:rPr>
      <w:rFonts w:ascii="Times New Roman" w:eastAsia="MS Mincho" w:hAnsi="Times New Roman"/>
      <w:szCs w:val="20"/>
      <w:lang w:val="en-GB"/>
    </w:rPr>
  </w:style>
  <w:style w:type="paragraph" w:styleId="55">
    <w:name w:val="List Continue 5"/>
    <w:basedOn w:val="a3"/>
    <w:qFormat/>
    <w:pPr>
      <w:spacing w:after="120"/>
      <w:ind w:left="1415"/>
      <w:contextualSpacing/>
    </w:pPr>
    <w:rPr>
      <w:rFonts w:ascii="Times New Roman" w:eastAsia="MS Mincho" w:hAnsi="Times New Roman"/>
      <w:szCs w:val="20"/>
      <w:lang w:val="en-GB"/>
    </w:rPr>
  </w:style>
  <w:style w:type="paragraph" w:styleId="a">
    <w:name w:val="List Number"/>
    <w:basedOn w:val="a3"/>
    <w:qFormat/>
    <w:pPr>
      <w:numPr>
        <w:numId w:val="7"/>
      </w:numPr>
      <w:spacing w:after="180"/>
      <w:contextualSpacing/>
    </w:pPr>
    <w:rPr>
      <w:rFonts w:ascii="Times New Roman" w:eastAsia="MS Mincho" w:hAnsi="Times New Roman"/>
      <w:szCs w:val="20"/>
      <w:lang w:val="en-GB"/>
    </w:rPr>
  </w:style>
  <w:style w:type="paragraph" w:styleId="2">
    <w:name w:val="List Number 2"/>
    <w:basedOn w:val="a3"/>
    <w:qFormat/>
    <w:pPr>
      <w:numPr>
        <w:numId w:val="8"/>
      </w:numPr>
      <w:spacing w:after="180"/>
      <w:contextualSpacing/>
    </w:pPr>
    <w:rPr>
      <w:rFonts w:ascii="Times New Roman" w:eastAsia="MS Mincho" w:hAnsi="Times New Roman"/>
      <w:szCs w:val="20"/>
      <w:lang w:val="en-GB"/>
    </w:rPr>
  </w:style>
  <w:style w:type="paragraph" w:styleId="3">
    <w:name w:val="List Number 3"/>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c">
    <w:name w:val="macro"/>
    <w:link w:val="affd"/>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paragraph" w:styleId="affe">
    <w:name w:val="Message Header"/>
    <w:basedOn w:val="a3"/>
    <w:link w:val="15"/>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afff">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afff0">
    <w:name w:val="Normal Indent"/>
    <w:basedOn w:val="a3"/>
    <w:qFormat/>
    <w:pPr>
      <w:spacing w:after="180"/>
      <w:ind w:left="720"/>
    </w:pPr>
    <w:rPr>
      <w:rFonts w:ascii="Times New Roman" w:eastAsia="MS Mincho" w:hAnsi="Times New Roman"/>
      <w:szCs w:val="20"/>
      <w:lang w:val="en-GB"/>
    </w:rPr>
  </w:style>
  <w:style w:type="paragraph" w:styleId="afff1">
    <w:name w:val="Note Heading"/>
    <w:basedOn w:val="a3"/>
    <w:next w:val="a3"/>
    <w:link w:val="afff2"/>
    <w:qFormat/>
    <w:rPr>
      <w:rFonts w:ascii="Times New Roman" w:eastAsia="MS Mincho" w:hAnsi="Times New Roman"/>
      <w:szCs w:val="20"/>
      <w:lang w:val="en-GB"/>
    </w:rPr>
  </w:style>
  <w:style w:type="paragraph" w:styleId="afff3">
    <w:name w:val="Plain Text"/>
    <w:basedOn w:val="a3"/>
    <w:link w:val="afff4"/>
    <w:qFormat/>
    <w:rPr>
      <w:rFonts w:ascii="Consolas" w:eastAsia="MS Mincho" w:hAnsi="Consolas"/>
      <w:sz w:val="21"/>
      <w:szCs w:val="21"/>
      <w:lang w:val="en-GB"/>
    </w:rPr>
  </w:style>
  <w:style w:type="paragraph" w:styleId="afff5">
    <w:name w:val="Salutation"/>
    <w:basedOn w:val="a3"/>
    <w:next w:val="a3"/>
    <w:link w:val="afff6"/>
    <w:qFormat/>
    <w:pPr>
      <w:spacing w:after="180"/>
    </w:pPr>
    <w:rPr>
      <w:rFonts w:ascii="Times New Roman" w:eastAsia="MS Mincho" w:hAnsi="Times New Roman"/>
      <w:szCs w:val="20"/>
      <w:lang w:val="en-GB"/>
    </w:rPr>
  </w:style>
  <w:style w:type="paragraph" w:styleId="afff7">
    <w:name w:val="Signature"/>
    <w:basedOn w:val="a3"/>
    <w:link w:val="afff8"/>
    <w:qFormat/>
    <w:pPr>
      <w:ind w:left="4252"/>
    </w:pPr>
    <w:rPr>
      <w:rFonts w:ascii="Times New Roman" w:eastAsia="MS Mincho" w:hAnsi="Times New Roman"/>
      <w:szCs w:val="20"/>
      <w:lang w:val="en-GB"/>
    </w:rPr>
  </w:style>
  <w:style w:type="character" w:styleId="afff9">
    <w:name w:val="Strong"/>
    <w:basedOn w:val="a4"/>
    <w:uiPriority w:val="22"/>
    <w:qFormat/>
    <w:rPr>
      <w:b/>
      <w:bCs/>
    </w:rPr>
  </w:style>
  <w:style w:type="paragraph" w:styleId="afffa">
    <w:name w:val="Subtitle"/>
    <w:basedOn w:val="a3"/>
    <w:next w:val="a3"/>
    <w:link w:val="afffb"/>
    <w:qFormat/>
    <w:pPr>
      <w:spacing w:before="240" w:after="60" w:line="312" w:lineRule="auto"/>
      <w:jc w:val="center"/>
      <w:outlineLvl w:val="1"/>
    </w:pPr>
    <w:rPr>
      <w:rFonts w:ascii="Calibri" w:eastAsia="Yu Mincho" w:hAnsi="Calibri"/>
      <w:color w:val="5A5A5A"/>
      <w:spacing w:val="15"/>
      <w:sz w:val="22"/>
      <w:szCs w:val="22"/>
    </w:rPr>
  </w:style>
  <w:style w:type="table" w:styleId="afffc">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3"/>
    <w:next w:val="a3"/>
    <w:qFormat/>
    <w:pPr>
      <w:ind w:left="200" w:hanging="200"/>
    </w:pPr>
    <w:rPr>
      <w:rFonts w:ascii="Times New Roman" w:eastAsia="MS Mincho" w:hAnsi="Times New Roman"/>
      <w:szCs w:val="20"/>
      <w:lang w:val="en-GB"/>
    </w:rPr>
  </w:style>
  <w:style w:type="paragraph" w:styleId="afffe">
    <w:name w:val="table of figures"/>
    <w:basedOn w:val="a3"/>
    <w:next w:val="a3"/>
    <w:uiPriority w:val="99"/>
    <w:qFormat/>
    <w:rPr>
      <w:rFonts w:ascii="Times New Roman" w:eastAsia="MS Mincho" w:hAnsi="Times New Roman"/>
      <w:szCs w:val="20"/>
      <w:lang w:val="en-GB"/>
    </w:rPr>
  </w:style>
  <w:style w:type="paragraph" w:styleId="affff">
    <w:name w:val="Title"/>
    <w:basedOn w:val="a3"/>
    <w:next w:val="a3"/>
    <w:link w:val="affff0"/>
    <w:qFormat/>
    <w:pPr>
      <w:spacing w:before="240" w:after="60"/>
      <w:jc w:val="center"/>
      <w:outlineLvl w:val="0"/>
    </w:pPr>
    <w:rPr>
      <w:rFonts w:ascii="Calibri Light" w:eastAsia="Yu Gothic Light" w:hAnsi="Calibri Light"/>
      <w:spacing w:val="-10"/>
      <w:kern w:val="28"/>
      <w:sz w:val="56"/>
      <w:szCs w:val="56"/>
    </w:rPr>
  </w:style>
  <w:style w:type="paragraph" w:styleId="affff1">
    <w:name w:val="toa heading"/>
    <w:basedOn w:val="a3"/>
    <w:next w:val="a3"/>
    <w:qFormat/>
    <w:pPr>
      <w:spacing w:before="120"/>
    </w:pPr>
    <w:rPr>
      <w:rFonts w:asciiTheme="majorHAnsi" w:eastAsiaTheme="majorEastAsia" w:hAnsiTheme="majorHAnsi" w:cstheme="majorBidi"/>
      <w:sz w:val="24"/>
    </w:rPr>
  </w:style>
  <w:style w:type="paragraph" w:styleId="TOC1">
    <w:name w:val="toc 1"/>
    <w:basedOn w:val="a3"/>
    <w:next w:val="a3"/>
    <w:uiPriority w:val="39"/>
    <w:qFormat/>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3">
    <w:name w:val="toc 3"/>
    <w:basedOn w:val="TOC2"/>
    <w:next w:val="a3"/>
    <w:qFormat/>
    <w:pPr>
      <w:ind w:left="1134" w:hanging="1134"/>
    </w:pPr>
  </w:style>
  <w:style w:type="paragraph" w:styleId="TOC4">
    <w:name w:val="toc 4"/>
    <w:basedOn w:val="TOC3"/>
    <w:next w:val="a3"/>
    <w:qFormat/>
    <w:pPr>
      <w:ind w:left="1418" w:hanging="1418"/>
    </w:pPr>
  </w:style>
  <w:style w:type="paragraph" w:styleId="TOC5">
    <w:name w:val="toc 5"/>
    <w:basedOn w:val="TOC4"/>
    <w:next w:val="a3"/>
    <w:qFormat/>
    <w:pPr>
      <w:ind w:left="1701" w:hanging="1701"/>
    </w:pPr>
  </w:style>
  <w:style w:type="paragraph" w:styleId="TOC6">
    <w:name w:val="toc 6"/>
    <w:basedOn w:val="TOC5"/>
    <w:next w:val="a3"/>
    <w:qFormat/>
    <w:pPr>
      <w:ind w:left="1985" w:hanging="1985"/>
    </w:pPr>
  </w:style>
  <w:style w:type="paragraph" w:styleId="TOC7">
    <w:name w:val="toc 7"/>
    <w:basedOn w:val="a3"/>
    <w:next w:val="a3"/>
    <w:qFormat/>
    <w:pPr>
      <w:ind w:leftChars="1200" w:left="2520"/>
    </w:p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fa"/>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8">
    <w:name w:val="页眉 字符"/>
    <w:link w:val="aff7"/>
    <w:uiPriority w:val="99"/>
    <w:qFormat/>
    <w:rPr>
      <w:rFonts w:ascii="Arial" w:eastAsia="MS Mincho" w:hAnsi="Arial"/>
      <w:b/>
      <w:szCs w:val="24"/>
      <w:lang w:val="en-US" w:eastAsia="en-US" w:bidi="ar-SA"/>
    </w:rPr>
  </w:style>
  <w:style w:type="character" w:customStyle="1" w:styleId="ab">
    <w:name w:val="正文文本 字符"/>
    <w:link w:val="a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lang w:val="en-US"/>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val="en-US" w:eastAsia="en-US"/>
    </w:rPr>
  </w:style>
  <w:style w:type="paragraph" w:customStyle="1" w:styleId="TdocHeading1">
    <w:name w:val="Tdoc_Heading_1"/>
    <w:basedOn w:val="10"/>
    <w:next w:val="a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a"/>
    <w:next w:val="a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lang w:val="en-US"/>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val="en-US"/>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lang w:val="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3">
    <w:name w:val="B3"/>
    <w:basedOn w:val="38"/>
    <w:qFormat/>
    <w:pPr>
      <w:ind w:left="1135" w:hanging="284"/>
    </w:pPr>
  </w:style>
  <w:style w:type="paragraph" w:customStyle="1" w:styleId="B4">
    <w:name w:val="B4"/>
    <w:basedOn w:val="44"/>
    <w:qFormat/>
    <w:pPr>
      <w:ind w:left="1418" w:hanging="284"/>
    </w:pPr>
  </w:style>
  <w:style w:type="paragraph" w:customStyle="1" w:styleId="B5">
    <w:name w:val="B5"/>
    <w:basedOn w:val="54"/>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8">
    <w:name w:val="批注框文本 字符"/>
    <w:basedOn w:val="a4"/>
    <w:link w:val="a7"/>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9"/>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5">
    <w:name w:val="正文文本 2 字符"/>
    <w:basedOn w:val="a4"/>
    <w:link w:val="24"/>
    <w:qFormat/>
    <w:rPr>
      <w:rFonts w:ascii="Times New Roman" w:eastAsia="MS Mincho" w:hAnsi="Times New Roman"/>
      <w:lang w:val="en-GB" w:eastAsia="en-US"/>
    </w:rPr>
  </w:style>
  <w:style w:type="character" w:customStyle="1" w:styleId="34">
    <w:name w:val="正文文本 3 字符"/>
    <w:basedOn w:val="a4"/>
    <w:link w:val="33"/>
    <w:qFormat/>
    <w:rPr>
      <w:rFonts w:ascii="Times New Roman" w:eastAsia="MS Mincho" w:hAnsi="Times New Roman"/>
      <w:sz w:val="16"/>
      <w:szCs w:val="16"/>
      <w:lang w:val="en-GB" w:eastAsia="en-US"/>
    </w:rPr>
  </w:style>
  <w:style w:type="character" w:customStyle="1" w:styleId="ad">
    <w:name w:val="正文文本首行缩进 字符"/>
    <w:basedOn w:val="ab"/>
    <w:link w:val="ac"/>
    <w:qFormat/>
    <w:rPr>
      <w:rFonts w:ascii="Times New Roman" w:eastAsia="MS Mincho" w:hAnsi="Times New Roman"/>
      <w:szCs w:val="24"/>
      <w:lang w:val="en-GB" w:eastAsia="en-US" w:bidi="ar-SA"/>
    </w:rPr>
  </w:style>
  <w:style w:type="character" w:customStyle="1" w:styleId="af">
    <w:name w:val="正文文本缩进 字符"/>
    <w:basedOn w:val="a4"/>
    <w:link w:val="ae"/>
    <w:qFormat/>
    <w:rPr>
      <w:rFonts w:ascii="Times New Roman" w:eastAsia="MS Mincho" w:hAnsi="Times New Roman"/>
      <w:lang w:val="en-GB" w:eastAsia="en-US"/>
    </w:rPr>
  </w:style>
  <w:style w:type="character" w:customStyle="1" w:styleId="27">
    <w:name w:val="正文文本首行缩进 2 字符"/>
    <w:basedOn w:val="af"/>
    <w:link w:val="26"/>
    <w:qFormat/>
    <w:rPr>
      <w:rFonts w:ascii="Times New Roman" w:eastAsia="MS Mincho" w:hAnsi="Times New Roman"/>
      <w:lang w:val="en-GB" w:eastAsia="en-US"/>
    </w:rPr>
  </w:style>
  <w:style w:type="character" w:customStyle="1" w:styleId="29">
    <w:name w:val="正文文本缩进 2 字符"/>
    <w:basedOn w:val="a4"/>
    <w:link w:val="28"/>
    <w:qFormat/>
    <w:rPr>
      <w:rFonts w:ascii="Times New Roman" w:eastAsia="MS Mincho" w:hAnsi="Times New Roman"/>
      <w:lang w:val="en-GB" w:eastAsia="en-US"/>
    </w:rPr>
  </w:style>
  <w:style w:type="character" w:customStyle="1" w:styleId="36">
    <w:name w:val="正文文本缩进 3 字符"/>
    <w:basedOn w:val="a4"/>
    <w:link w:val="35"/>
    <w:qFormat/>
    <w:rPr>
      <w:rFonts w:ascii="Times New Roman" w:eastAsia="MS Mincho" w:hAnsi="Times New Roman"/>
      <w:sz w:val="16"/>
      <w:szCs w:val="16"/>
      <w:lang w:val="en-GB" w:eastAsia="en-US"/>
    </w:rPr>
  </w:style>
  <w:style w:type="character" w:customStyle="1" w:styleId="af2">
    <w:name w:val="结束语 字符"/>
    <w:basedOn w:val="a4"/>
    <w:link w:val="af1"/>
    <w:qFormat/>
    <w:rPr>
      <w:rFonts w:ascii="Times New Roman" w:eastAsia="MS Mincho" w:hAnsi="Times New Roman"/>
      <w:lang w:val="en-GB" w:eastAsia="en-US"/>
    </w:rPr>
  </w:style>
  <w:style w:type="character" w:customStyle="1" w:styleId="af6">
    <w:name w:val="批注主题 字符"/>
    <w:basedOn w:val="affff3"/>
    <w:link w:val="af5"/>
    <w:qFormat/>
    <w:rPr>
      <w:rFonts w:eastAsia="Times New Roman"/>
      <w:b/>
      <w:bCs/>
      <w:kern w:val="2"/>
      <w:sz w:val="24"/>
      <w:szCs w:val="24"/>
      <w:lang w:eastAsia="en-US"/>
    </w:rPr>
  </w:style>
  <w:style w:type="character" w:customStyle="1" w:styleId="af8">
    <w:name w:val="日期 字符"/>
    <w:basedOn w:val="a4"/>
    <w:link w:val="af7"/>
    <w:qFormat/>
    <w:rPr>
      <w:rFonts w:ascii="Times New Roman" w:eastAsia="MS Mincho" w:hAnsi="Times New Roman"/>
      <w:lang w:val="en-GB" w:eastAsia="en-US"/>
    </w:rPr>
  </w:style>
  <w:style w:type="character" w:customStyle="1" w:styleId="afa">
    <w:name w:val="文档结构图 字符"/>
    <w:basedOn w:val="a4"/>
    <w:link w:val="af9"/>
    <w:qFormat/>
    <w:rPr>
      <w:rFonts w:eastAsia="Times New Roman"/>
      <w:szCs w:val="24"/>
      <w:shd w:val="clear" w:color="auto" w:fill="000080"/>
      <w:lang w:eastAsia="en-US"/>
    </w:rPr>
  </w:style>
  <w:style w:type="character" w:customStyle="1" w:styleId="afc">
    <w:name w:val="电子邮件签名 字符"/>
    <w:basedOn w:val="a4"/>
    <w:link w:val="afb"/>
    <w:qFormat/>
    <w:rPr>
      <w:rFonts w:ascii="Times New Roman" w:eastAsia="MS Mincho" w:hAnsi="Times New Roman"/>
      <w:lang w:val="en-GB" w:eastAsia="en-US"/>
    </w:rPr>
  </w:style>
  <w:style w:type="character" w:customStyle="1" w:styleId="aff">
    <w:name w:val="尾注文本 字符"/>
    <w:basedOn w:val="a4"/>
    <w:link w:val="afe"/>
    <w:qFormat/>
    <w:rPr>
      <w:rFonts w:ascii="Times New Roman" w:eastAsia="MS Mincho" w:hAnsi="Times New Roman"/>
      <w:lang w:val="en-GB" w:eastAsia="en-US"/>
    </w:rPr>
  </w:style>
  <w:style w:type="paragraph" w:customStyle="1" w:styleId="1e">
    <w:name w:val="收信人地址1"/>
    <w:basedOn w:val="a3"/>
    <w:next w:val="af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1"/>
    <w:qFormat/>
    <w:rPr>
      <w:rFonts w:ascii="Calibri Light" w:eastAsia="Yu Gothic Light" w:hAnsi="Calibri Light"/>
      <w:szCs w:val="20"/>
      <w:lang w:val="en-GB"/>
    </w:rPr>
  </w:style>
  <w:style w:type="character" w:customStyle="1" w:styleId="aff6">
    <w:name w:val="脚注文本 字符"/>
    <w:basedOn w:val="a4"/>
    <w:link w:val="aff5"/>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4"/>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ffd">
    <w:name w:val="宏文本 字符"/>
    <w:basedOn w:val="a4"/>
    <w:link w:val="affc"/>
    <w:qFormat/>
    <w:rPr>
      <w:rFonts w:ascii="Consolas" w:eastAsia="MS Mincho" w:hAnsi="Consolas"/>
      <w:lang w:val="en-GB" w:eastAsia="en-US"/>
    </w:rPr>
  </w:style>
  <w:style w:type="paragraph" w:customStyle="1" w:styleId="1f2">
    <w:name w:val="信息标题1"/>
    <w:basedOn w:val="a3"/>
    <w:next w:val="affe"/>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eastAsia="en-US"/>
    </w:rPr>
  </w:style>
  <w:style w:type="character" w:customStyle="1" w:styleId="afff2">
    <w:name w:val="注释标题 字符"/>
    <w:basedOn w:val="a4"/>
    <w:link w:val="afff1"/>
    <w:qFormat/>
    <w:rPr>
      <w:rFonts w:ascii="Times New Roman" w:eastAsia="MS Mincho" w:hAnsi="Times New Roman"/>
      <w:lang w:val="en-GB" w:eastAsia="en-US"/>
    </w:rPr>
  </w:style>
  <w:style w:type="character" w:customStyle="1" w:styleId="afff4">
    <w:name w:val="纯文本 字符"/>
    <w:basedOn w:val="a4"/>
    <w:link w:val="afff3"/>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ff6">
    <w:name w:val="称呼 字符"/>
    <w:basedOn w:val="a4"/>
    <w:link w:val="afff5"/>
    <w:qFormat/>
    <w:rPr>
      <w:rFonts w:ascii="Times New Roman" w:eastAsia="MS Mincho" w:hAnsi="Times New Roman"/>
      <w:lang w:val="en-GB" w:eastAsia="en-US"/>
    </w:rPr>
  </w:style>
  <w:style w:type="character" w:customStyle="1" w:styleId="afff8">
    <w:name w:val="签名 字符"/>
    <w:basedOn w:val="a4"/>
    <w:link w:val="afff7"/>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b">
    <w:name w:val="副标题 字符"/>
    <w:basedOn w:val="a4"/>
    <w:link w:val="afffa"/>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f0">
    <w:name w:val="标题 字符"/>
    <w:basedOn w:val="a4"/>
    <w:link w:val="affff"/>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5">
    <w:name w:val="信息标题 字符1"/>
    <w:basedOn w:val="a4"/>
    <w:link w:val="aff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val="en-US"/>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lang w:val="en-US"/>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lang w:val="en-US"/>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4">
    <w:name w:val="页脚 字符"/>
    <w:basedOn w:val="a4"/>
    <w:link w:val="aff3"/>
    <w:uiPriority w:val="99"/>
    <w:qFormat/>
    <w:rPr>
      <w:rFonts w:eastAsia="Times New Roman"/>
      <w:sz w:val="18"/>
      <w:szCs w:val="18"/>
      <w:lang w:eastAsia="en-US"/>
    </w:rPr>
  </w:style>
  <w:style w:type="table" w:customStyle="1" w:styleId="TableGrid3">
    <w:name w:val="TableGrid3"/>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val="en-US" w:eastAsia="en-US"/>
    </w:rPr>
  </w:style>
  <w:style w:type="paragraph" w:customStyle="1" w:styleId="1fa">
    <w:name w:val="修订1"/>
    <w:hidden/>
    <w:uiPriority w:val="99"/>
    <w:qFormat/>
    <w:rPr>
      <w:rFonts w:ascii="CG Times (WN)" w:eastAsia="Batang" w:hAnsi="CG Times (WN)"/>
      <w:szCs w:val="24"/>
      <w:lang w:val="en-US"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val="en-US"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val="en-US"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val="en-US"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val="en-US"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a"/>
    <w:next w:val="ac"/>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eastAsia="Batang" w:hAnsi="CG Times (WN)"/>
      <w:szCs w:val="24"/>
      <w:lang w:val="en-US" w:eastAsia="en-US"/>
    </w:rPr>
  </w:style>
  <w:style w:type="paragraph" w:customStyle="1" w:styleId="63">
    <w:name w:val="修订6"/>
    <w:hidden/>
    <w:uiPriority w:val="99"/>
    <w:unhideWhenUsed/>
    <w:qFormat/>
    <w:rPr>
      <w:rFonts w:ascii="CG Times (WN)" w:eastAsia="Batang" w:hAnsi="CG Times (WN)"/>
      <w:szCs w:val="24"/>
      <w:lang w:val="en-US"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hAnsi="Arial"/>
      <w:lang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eastAsia="Batang" w:hAnsi="CG Times (WN)"/>
      <w:szCs w:val="24"/>
      <w:lang w:val="en-US"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eastAsia="Batang" w:hAnsi="CG Times (WN)"/>
      <w:szCs w:val="24"/>
      <w:lang w:val="en-US"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Revision"/>
    <w:hidden/>
    <w:uiPriority w:val="99"/>
    <w:unhideWhenUsed/>
    <w:rsid w:val="006B5BEE"/>
    <w:rPr>
      <w:rFonts w:ascii="CG Times (WN)" w:eastAsia="Batang" w:hAnsi="CG Times (WN)"/>
      <w:szCs w:val="24"/>
      <w:lang w:val="en-US" w:eastAsia="en-US"/>
    </w:rPr>
  </w:style>
  <w:style w:type="paragraph" w:customStyle="1" w:styleId="SpecTextNum">
    <w:name w:val="Spec Text Num"/>
    <w:basedOn w:val="a3"/>
    <w:rsid w:val="006B5BEE"/>
    <w:pPr>
      <w:numPr>
        <w:numId w:val="37"/>
      </w:numPr>
    </w:pPr>
    <w:rPr>
      <w:rFonts w:ascii="Times New Roman" w:eastAsia="MS Mincho"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3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ma="http://schemas.microsoft.com/office/2006/metadata/properties/metaAttributes" xmlns:ct="http://schemas.microsoft.com/office/2006/metadata/contentType" ma:versionID="3d066ffc81f3eb1f7800e419a0b8dec4" ma:contentTypeID="0x01010057CC4845EE989D469C4AF99498678D58" ma:contentTypeScope="" ct:_="" ma:_="" ma:contentTypeVersion="4" ma:contentTypeName="文档" ma:contentTypeDescription="新建文档。">
  <xsd:schema xmlns:xs="http://www.w3.org/2001/XMLSchema" xmlns:ns2="1c248485-b98a-4513-a581-ff7cb1688d78" xmlns:ns3="98194d48-cc26-4b7e-909f-baa95c83abfa" xmlns:xsd="http://www.w3.org/2001/XMLSchema" xmlns:p="http://schemas.microsoft.com/office/2006/metadata/properties" targetNamespace="http://schemas.microsoft.com/office/2006/metadata/properties" ns3:_="" ma:root="true" ns2:_="" ma:fieldsID="730bd8106cfdf0fad59b44c732536e03">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1c248485-b98a-4513-a581-ff7cb1688d78" elementFormDefault="qualified">
    <xsd:import namespace="http://schemas.microsoft.com/office/2006/documentManagement/types"/>
    <xsd:import namespace="http://schemas.microsoft.com/office/infopath/2007/PartnerControls"/>
    <xsd:element name="SharedWithUsers" nillable="true" ma:index="8" ma:internalName="SharedWithUsers" ma:readOnly="true" ma:displayName="共享对象:">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nillable="true" ma:index="9" ma:internalName="SharedWithDetails" ma:readOnly="true" ma:displayName="共享对象详细信息">
      <xsd:simpleType>
        <xsd:restriction base="dms:Note">
          <xsd:maxLength value="255"/>
        </xsd:restriction>
      </xsd:simpleType>
    </xsd:element>
  </xsd:schema>
  <xsd:schema xmlns:xs="http://www.w3.org/2001/XMLSchema" xmlns:xsd="http://www.w3.org/2001/XMLSchema" xmlns:pc="http://schemas.microsoft.com/office/infopath/2007/PartnerControls" xmlns:dms="http://schemas.microsoft.com/office/2006/documentManagement/types" targetNamespace="98194d48-cc26-4b7e-909f-baa95c83abfa" elementFormDefault="qualified">
    <xsd:import namespace="http://schemas.microsoft.com/office/2006/documentManagement/types"/>
    <xsd:import namespace="http://schemas.microsoft.com/office/infopath/2007/PartnerControls"/>
    <xsd:element ma:description="文稿上传截止时间" name="_x6587__x7a3f_deadline" nillable="true" ma:index="10" ma:internalName="_x6587__x7a3f_deadline" ma:displayName="文稿deadline">
      <xsd:simpleType>
        <xsd:restriction base="dms:Text">
          <xsd:maxLength value="255"/>
        </xsd:restriction>
      </xsd:simpleType>
    </xsd:element>
  </xsd:schema>
  <xsd:schema xmlns:dcterms="http://purl.org/dc/terms/" xmlns:xsd="http://www.w3.org/2001/XMLSchema" xmlns:dc="http://purl.org/dc/elements/1.1/" xmlns="http://schemas.openxmlformats.org/package/2006/metadata/core-properties" xmlns:xsi="http://www.w3.org/2001/XMLSchema-instance" xmlns:odoc="http://schemas.microsoft.com/internal/obd" targetNamespace="http://schemas.openxmlformats.org/package/2006/metadata/core-properties" blockDefault="#all"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name="contentType" maxOccurs="1" ma:index="0" minOccurs="0" type="xsd:string" ma:displayName="内容类型"/>
        <xsd:element ref="dc:title" maxOccurs="1" ma:index="4"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tyleName="APA" Version="6" SelectedStyle="\APASixthEditionOfficeOnline.xsl"/>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810AA-CE10-4B22-BBA4-7696EC000017}">
  <ds:schemaRefs>
    <ds:schemaRef ds:uri="http://schemas.microsoft.com/office/2006/metadata/properties/metaAttributes"/>
    <ds:schemaRef ds:uri="http://schemas.microsoft.com/office/2006/metadata/contentType"/>
    <ds:schemaRef ds:uri="http://www.w3.org/2001/XMLSchema"/>
    <ds:schemaRef ds:uri="1c248485-b98a-4513-a581-ff7cb1688d78"/>
    <ds:schemaRef ds:uri="98194d48-cc26-4b7e-909f-baa95c83abfa"/>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19169</Words>
  <Characters>109264</Characters>
  <Application>Microsoft Office Word</Application>
  <DocSecurity>0</DocSecurity>
  <Lines>910</Lines>
  <Paragraphs>256</Paragraphs>
  <ScaleCrop>false</ScaleCrop>
  <Company>Vivo</Company>
  <LinksUpToDate>false</LinksUpToDate>
  <CharactersWithSpaces>128177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2011-08-03T13:06:00Z</cp:lastPrinted>
  <dcterms:created xsi:type="dcterms:W3CDTF">2026-02-11T15:02:00Z</dcterms:created>
  <dcterms:modified xsi:type="dcterms:W3CDTF">2026-02-11T15:02:00Z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1033-12.1.24031.24031</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09F021C58E444608ACA44FC0311DBE46_13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eyJoZGlkIjoiODA3NTU0ZTdiYjRiN2Y4N2I2YzAwOWIwMDUxMjc4NzUiLCJ1c2VySWQiOiIxMzYxODk3NTU4In0=</vt:lpwstr>
  </property>
  <property fmtid="{D5CDD505-2E9C-101B-9397-08002B2CF9AE}" pid="31" name="FLCMData">
    <vt:lpwstr>220A55ADCE36907C21BB3A5F60327C49B35535195ED0A006E9B85294D6E9DE51ADBF92A174F4D1E2F8EB6AA60ACD8A0255890610ABF6F3E3254C268BA5284636</vt:lpwstr>
  </property>
</Properties>
</file>