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33FF83E9"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FA5C77" w:rsidRPr="00FA5C77">
        <w:rPr>
          <w:rFonts w:ascii="Times New Roman" w:eastAsia="MS Mincho" w:hAnsi="Times New Roman"/>
          <w:b/>
          <w:sz w:val="22"/>
          <w:szCs w:val="22"/>
        </w:rPr>
        <w:t>R1-2405519</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103AE8A1"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 xml:space="preserve">Summary # </w:t>
      </w:r>
      <w:r w:rsidR="009066FE">
        <w:rPr>
          <w:rFonts w:ascii="Times New Roman" w:eastAsia="MS Mincho" w:hAnsi="Times New Roman"/>
          <w:b/>
          <w:sz w:val="22"/>
          <w:szCs w:val="22"/>
        </w:rPr>
        <w:t>2</w:t>
      </w:r>
      <w:r>
        <w:rPr>
          <w:rFonts w:ascii="Times New Roman" w:eastAsia="MS Mincho" w:hAnsi="Times New Roman"/>
          <w:b/>
          <w:sz w:val="22"/>
          <w:szCs w:val="22"/>
        </w:rPr>
        <w:t xml:space="preserve">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D" w14:textId="77777777" w:rsidR="00EF0FAA" w:rsidRDefault="00262009">
      <w:pPr>
        <w:rPr>
          <w:rFonts w:ascii="Times New Roman" w:hAnsi="Times New Roman"/>
        </w:rPr>
      </w:pPr>
      <w:r>
        <w:rPr>
          <w:rFonts w:ascii="Times New Roman" w:hAnsi="Times New Roman"/>
        </w:rPr>
        <w:t xml:space="preserve">The issues in this document </w:t>
      </w:r>
      <w:bookmarkStart w:id="4"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4"/>
      <w:r>
        <w:rPr>
          <w:rFonts w:ascii="Times New Roman" w:hAnsi="Times New Roman"/>
        </w:rPr>
        <w:t>.</w:t>
      </w:r>
    </w:p>
    <w:p w14:paraId="01D610AE" w14:textId="3FF51EE1"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w:t>
      </w:r>
      <w:r w:rsidR="009066FE">
        <w:rPr>
          <w:rFonts w:ascii="Times New Roman" w:eastAsiaTheme="minorEastAsia" w:hAnsi="Times New Roman"/>
          <w:highlight w:val="yellow"/>
          <w:lang w:eastAsia="zh-CN"/>
        </w:rPr>
        <w:t>3</w:t>
      </w:r>
      <w:r>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3E6EE9BD" w:rsidR="00F81EE7" w:rsidRDefault="00872086" w:rsidP="00F81EE7">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lang w:val="en-GB" w:eastAsia="zh-CN"/>
        </w:rPr>
        <w:t>(closed)</w:t>
      </w:r>
      <w:r w:rsidR="00F81EE7" w:rsidRPr="00D927B0">
        <w:rPr>
          <w:rFonts w:ascii="Times New Roman" w:eastAsia="微软雅黑" w:hAnsi="Times New Roman"/>
          <w:iCs/>
          <w:szCs w:val="20"/>
          <w:lang w:val="en-GB" w:eastAsia="zh-CN"/>
        </w:rPr>
        <w:t>Proposal 1</w:t>
      </w:r>
      <w:r w:rsidR="00F81EE7" w:rsidRPr="00F81EE7">
        <w:rPr>
          <w:rFonts w:ascii="Times New Roman" w:eastAsia="微软雅黑" w:hAnsi="Times New Roman"/>
          <w:iCs/>
          <w:szCs w:val="20"/>
          <w:lang w:val="en-GB" w:eastAsia="zh-CN"/>
        </w:rPr>
        <w:t>:</w:t>
      </w:r>
      <w:r w:rsidR="00F81EE7">
        <w:rPr>
          <w:rFonts w:ascii="Times New Roman" w:eastAsia="微软雅黑" w:hAnsi="Times New Roman"/>
          <w:iCs/>
          <w:szCs w:val="20"/>
          <w:lang w:val="en-GB" w:eastAsia="zh-CN"/>
        </w:rPr>
        <w:t xml:space="preserve"> </w:t>
      </w:r>
      <w:r w:rsidR="00F81EE7">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6EFD2DE1" w:rsidR="00D927B0" w:rsidRDefault="00872086" w:rsidP="00D927B0">
      <w:pPr>
        <w:pStyle w:val="41"/>
        <w:rPr>
          <w:rFonts w:eastAsia="MS Mincho"/>
          <w:b/>
          <w:bCs/>
          <w:highlight w:val="yellow"/>
        </w:rPr>
      </w:pPr>
      <w:r>
        <w:rPr>
          <w:rFonts w:eastAsia="MS Mincho"/>
        </w:rPr>
        <w:t>(closed)</w:t>
      </w:r>
      <w:r w:rsidR="00D927B0" w:rsidRPr="00D927B0">
        <w:rPr>
          <w:rFonts w:eastAsia="MS Mincho"/>
        </w:rPr>
        <w:t>Proposal 2: The LP-</w:t>
      </w:r>
      <w:r w:rsidR="00D927B0">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65C1A836" w:rsidR="00EF0FAA" w:rsidRPr="008731C2" w:rsidRDefault="00872086" w:rsidP="00872086">
      <w:pPr>
        <w:keepNext/>
        <w:keepLines/>
        <w:widowControl w:val="0"/>
        <w:numPr>
          <w:ilvl w:val="1"/>
          <w:numId w:val="21"/>
        </w:numPr>
        <w:spacing w:before="240" w:after="240"/>
        <w:outlineLvl w:val="1"/>
        <w:rPr>
          <w:rFonts w:ascii="Times New Roman" w:eastAsiaTheme="minorEastAsia" w:hAnsi="Times New Roman"/>
          <w:iCs/>
          <w:szCs w:val="20"/>
          <w:lang w:eastAsia="zh-CN"/>
        </w:rPr>
      </w:pPr>
      <w:r>
        <w:rPr>
          <w:rFonts w:ascii="Times New Roman" w:eastAsia="微软雅黑" w:hAnsi="Times New Roman"/>
          <w:bCs/>
          <w:iCs/>
          <w:sz w:val="28"/>
          <w:szCs w:val="28"/>
          <w:lang w:eastAsia="zh-CN"/>
        </w:rPr>
        <w:t>Proposals for Wednesday online session</w:t>
      </w:r>
    </w:p>
    <w:p w14:paraId="53E8B215" w14:textId="15F4CEE3" w:rsidR="000869E8" w:rsidRPr="00BF4FCD" w:rsidRDefault="000869E8" w:rsidP="000869E8">
      <w:pPr>
        <w:pStyle w:val="41"/>
        <w:ind w:right="200"/>
        <w:rPr>
          <w:b/>
          <w:bCs/>
          <w:strike/>
        </w:rPr>
      </w:pPr>
      <w:r w:rsidRPr="000869E8">
        <w:t>[H][FL3] Proposal 4.5-2r</w:t>
      </w:r>
      <w:r w:rsidRPr="00BF4FCD">
        <w:t xml:space="preserve"> </w:t>
      </w:r>
      <w:proofErr w:type="gramStart"/>
      <w:r w:rsidRPr="00BF4FCD">
        <w:t>The</w:t>
      </w:r>
      <w:proofErr w:type="gramEnd"/>
      <w:r w:rsidRPr="00BF4FCD">
        <w:t xml:space="preserve"> LP-WUS and LP-SS design assume</w:t>
      </w:r>
      <w:r>
        <w:t>s</w:t>
      </w:r>
      <w:r w:rsidRPr="00BF4FCD">
        <w:t xml:space="preserve"> the residual frequency error immediately after frequency error correction</w:t>
      </w:r>
      <w:r>
        <w:t>,</w:t>
      </w:r>
      <w:r w:rsidRPr="00BF4FCD">
        <w:t xml:space="preserve"> is up to X ppm for OOK-based LP-WUR. </w:t>
      </w:r>
    </w:p>
    <w:p w14:paraId="2104A0B4" w14:textId="38A87D95"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277D1756" w14:textId="77777777" w:rsidR="000869E8" w:rsidRPr="000869E8" w:rsidRDefault="000869E8" w:rsidP="000869E8">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lastRenderedPageBreak/>
        <w:t xml:space="preserve">[H][FL3] Proposal 4.5-3 For the overlaid OFDM sequence design of LP-WUS, it is assumed that the residual frequency error for OFDM-based LP-WUR immediately after frequency error correction [at least based on SSB] is not larger than X. </w:t>
      </w:r>
    </w:p>
    <w:p w14:paraId="080B0A40" w14:textId="7CA78FBB" w:rsidR="008731C2" w:rsidRDefault="008731C2" w:rsidP="008731C2">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w:t>
      </w:r>
      <w:r>
        <w:rPr>
          <w:rFonts w:ascii="Times New Roman" w:eastAsia="微软雅黑" w:hAnsi="Times New Roman"/>
          <w:iCs/>
          <w:szCs w:val="20"/>
          <w:lang w:val="en-GB" w:eastAsia="zh-CN"/>
        </w:rPr>
        <w:t xml:space="preserve">Proposal 3.2-1r </w:t>
      </w:r>
      <w:proofErr w:type="gramStart"/>
      <w:r>
        <w:rPr>
          <w:rFonts w:ascii="Times New Roman" w:eastAsia="微软雅黑" w:hAnsi="Times New Roman"/>
          <w:iCs/>
          <w:szCs w:val="20"/>
          <w:lang w:val="en-GB" w:eastAsia="zh-CN"/>
        </w:rPr>
        <w:t>For</w:t>
      </w:r>
      <w:proofErr w:type="gramEnd"/>
      <w:r>
        <w:rPr>
          <w:rFonts w:ascii="Times New Roman" w:eastAsia="微软雅黑" w:hAnsi="Times New Roman"/>
          <w:iCs/>
          <w:szCs w:val="20"/>
          <w:lang w:val="en-GB" w:eastAsia="zh-CN"/>
        </w:rPr>
        <w:t xml:space="preserve"> overlaid OFDM sequence(s) for LP-WUS in time or frequency domain, down-selection from the following:</w:t>
      </w:r>
    </w:p>
    <w:p w14:paraId="2A94E310"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D79DED"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p w14:paraId="66D26104"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2FE0C114"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p w14:paraId="5C5BE1F3"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4BF7FE45"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03E2727D" w14:textId="77777777" w:rsidR="008731C2" w:rsidRPr="00872086"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214EDB96"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694AC97B" w14:textId="77777777" w:rsidR="008731C2" w:rsidRDefault="008731C2" w:rsidP="008731C2">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6BD336CE" w14:textId="650E15BA"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[H][FL2]</w:t>
      </w:r>
      <w:r>
        <w:rPr>
          <w:rFonts w:ascii="Times New Roman" w:eastAsia="微软雅黑" w:hAnsi="Times New Roman"/>
          <w:iCs/>
          <w:szCs w:val="20"/>
          <w:lang w:val="en-GB" w:eastAsia="zh-CN"/>
        </w:rPr>
        <w:t xml:space="preserve"> Proposal 5-1: Update agreement in last meeting as below: </w:t>
      </w:r>
    </w:p>
    <w:p w14:paraId="5E2DA16B"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17965BBE"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E4A41A4" w14:textId="3173C456"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r w:rsidR="009066FE">
        <w:rPr>
          <w:rFonts w:ascii="Times New Roman" w:eastAsia="微软雅黑" w:hAnsi="Times New Roman"/>
          <w:color w:val="FF0000"/>
          <w:lang w:val="en-GB"/>
        </w:rPr>
        <w:t xml:space="preserve"> or 22 PRBs?</w:t>
      </w:r>
    </w:p>
    <w:p w14:paraId="01C52492"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515F0FDC" w14:textId="6929FD9F" w:rsidR="008731C2" w:rsidRPr="000869E8"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56AC45"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5" w:name="_Hlk166610559"/>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5"/>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proofErr w:type="gramStart"/>
            <w:r>
              <w:rPr>
                <w:rFonts w:ascii="Times New Roman" w:eastAsia="Malgun Gothic" w:hAnsi="Times New Roman"/>
                <w:lang w:eastAsia="ko-KR"/>
              </w:rPr>
              <w:t>samsung</w:t>
            </w:r>
            <w:proofErr w:type="gramEnd"/>
            <w:r>
              <w:rPr>
                <w:rFonts w:ascii="Times New Roman" w:eastAsia="Malgun Gothic" w:hAnsi="Times New Roman"/>
                <w:lang w:eastAsia="ko-KR"/>
              </w:rPr>
              <w:t>,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all</w:t>
            </w:r>
            <w:proofErr w:type="gramEnd"/>
            <w:r>
              <w:rPr>
                <w:rFonts w:ascii="Times New Roman" w:eastAsiaTheme="minorEastAsia" w:hAnsi="Times New Roman"/>
                <w:lang w:eastAsia="zh-CN"/>
              </w:rPr>
              <w:t>, please continue to provide your comments to this proposal if any.</w:t>
            </w:r>
          </w:p>
        </w:tc>
      </w:tr>
      <w:tr w:rsidR="0096174D" w14:paraId="79DC9666" w14:textId="77777777">
        <w:tc>
          <w:tcPr>
            <w:tcW w:w="1479" w:type="dxa"/>
          </w:tcPr>
          <w:p w14:paraId="40C43D0A" w14:textId="4510ACF5" w:rsidR="0096174D" w:rsidRDefault="004C1E92"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436677D5" w14:textId="2BC8014E" w:rsidR="0096174D" w:rsidRDefault="004C1E92"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4D0FFFFE" w14:textId="7CD9D554" w:rsidR="0096174D" w:rsidRDefault="004C1E92" w:rsidP="004C1E92">
            <w:pPr>
              <w:rPr>
                <w:rFonts w:asciiTheme="minorEastAsia" w:eastAsiaTheme="minorEastAsia" w:hAnsiTheme="minorEastAsia"/>
                <w:lang w:eastAsia="zh-CN"/>
              </w:rPr>
            </w:pPr>
            <w:r>
              <w:rPr>
                <w:rFonts w:ascii="Times New Roman" w:eastAsia="Malgun Gothic" w:hAnsi="Times New Roman"/>
                <w:lang w:eastAsia="ko-KR"/>
              </w:rPr>
              <w:t>N</w:t>
            </w:r>
            <w:r w:rsidRPr="004C1E92">
              <w:rPr>
                <w:rFonts w:ascii="Times New Roman" w:eastAsia="Malgun Gothic" w:hAnsi="Times New Roman"/>
                <w:lang w:eastAsia="ko-KR"/>
              </w:rPr>
              <w:t>o performance benefit but complicate UE</w:t>
            </w:r>
            <w:r>
              <w:rPr>
                <w:rFonts w:ascii="Times New Roman" w:eastAsia="Malgun Gothic" w:hAnsi="Times New Roman"/>
                <w:lang w:eastAsia="ko-KR"/>
              </w:rPr>
              <w:t xml:space="preserve">. It is unclear how NW configures M=2 or M=4 based on the IDLE UE’s SNRs. Also, our simulations showed M=4 requires the time domain resources as M=2 to achieve the MSG3 coverage. M = 4 does not increase any data rate but add receiver complexity.  </w:t>
            </w:r>
          </w:p>
        </w:tc>
      </w:tr>
      <w:tr w:rsidR="00A57F84" w14:paraId="3B5E0F95" w14:textId="77777777">
        <w:tc>
          <w:tcPr>
            <w:tcW w:w="1479" w:type="dxa"/>
          </w:tcPr>
          <w:p w14:paraId="1AF40B95" w14:textId="32D443D7" w:rsidR="00A57F84" w:rsidRDefault="00A57F84"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1F6D19CA" w14:textId="5E090718" w:rsidR="00A57F84" w:rsidRDefault="00A57F84"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78318E0" w14:textId="1D6D735D" w:rsidR="00A57F84" w:rsidRDefault="00A57F84" w:rsidP="004C1E92">
            <w:pPr>
              <w:rPr>
                <w:rFonts w:ascii="Times New Roman" w:eastAsia="Malgun Gothic" w:hAnsi="Times New Roman"/>
                <w:lang w:eastAsia="ko-KR"/>
              </w:rPr>
            </w:pPr>
          </w:p>
        </w:tc>
      </w:tr>
      <w:tr w:rsidR="00F33671" w14:paraId="14474300" w14:textId="77777777">
        <w:tc>
          <w:tcPr>
            <w:tcW w:w="1479" w:type="dxa"/>
          </w:tcPr>
          <w:p w14:paraId="5FED4CBA" w14:textId="358C6BB3" w:rsidR="00F33671" w:rsidRDefault="00F33671"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DA568D1" w14:textId="670C8977" w:rsidR="00F33671" w:rsidRDefault="00F33671"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DB2ED52" w14:textId="77777777" w:rsidR="00F33671" w:rsidRDefault="00F33671" w:rsidP="004C1E92">
            <w:pPr>
              <w:rPr>
                <w:rFonts w:ascii="Times New Roman" w:eastAsia="Malgun Gothic" w:hAnsi="Times New Roman"/>
                <w:lang w:eastAsia="ko-KR"/>
              </w:rPr>
            </w:pP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w:t>
      </w:r>
      <w:proofErr w:type="gramStart"/>
      <w:r>
        <w:rPr>
          <w:rFonts w:ascii="Times New Roman" w:eastAsia="微软雅黑" w:hAnsi="Times New Roman"/>
          <w:bCs/>
          <w:iCs/>
          <w:szCs w:val="20"/>
          <w:lang w:eastAsia="zh-CN"/>
        </w:rPr>
        <w:t>SCS[</w:t>
      </w:r>
      <w:proofErr w:type="gramEnd"/>
      <w:r>
        <w:rPr>
          <w:rFonts w:ascii="Times New Roman" w:eastAsia="微软雅黑" w:hAnsi="Times New Roman"/>
          <w:bCs/>
          <w:iCs/>
          <w:szCs w:val="20"/>
          <w:lang w:eastAsia="zh-CN"/>
        </w:rPr>
        <w:t xml:space="preserve">8][[3][[6][[9][12][[16][[23][22]. The decision of LP-WUS SCS does not only impact on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implementation, it also impacts UE implementation. From UE’s perspective, apparently, it is reasonable to assume that LP-WUS SCS does not change from one OFDM symbol to another to avoid additional </w:t>
      </w:r>
      <w:proofErr w:type="gramStart"/>
      <w:r>
        <w:rPr>
          <w:rFonts w:ascii="Times New Roman" w:eastAsia="微软雅黑" w:hAnsi="Times New Roman"/>
          <w:bCs/>
          <w:iCs/>
          <w:szCs w:val="20"/>
          <w:lang w:eastAsia="zh-CN"/>
        </w:rPr>
        <w:t>complexity[</w:t>
      </w:r>
      <w:proofErr w:type="gramEnd"/>
      <w:r>
        <w:rPr>
          <w:rFonts w:ascii="Times New Roman" w:eastAsia="微软雅黑" w:hAnsi="Times New Roman"/>
          <w:bCs/>
          <w:iCs/>
          <w:szCs w:val="20"/>
          <w:lang w:eastAsia="zh-CN"/>
        </w:rPr>
        <w:t xml:space="preserve">6][16]. Regarding how the UE derives the SCS, it can be either determined according to configuration by </w:t>
      </w:r>
      <w:proofErr w:type="spellStart"/>
      <w:proofErr w:type="gram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3][[6][9][12][[22][16] or pre-defined rule[3][16][[22][[23][[12], such as according to initial DL BWP SCS, or SSB SCS, or active BWP. </w:t>
      </w:r>
    </w:p>
    <w:p w14:paraId="01D610E2" w14:textId="2D179B93"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lastRenderedPageBreak/>
        <w:t>[M][FL</w:t>
      </w:r>
      <w:r w:rsidR="00872086">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01D610E4"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SCS used for LP-WUS is signaled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two options, but we prefer the second option “The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w:t>
            </w:r>
            <w:proofErr w:type="gramStart"/>
            <w:r>
              <w:rPr>
                <w:rFonts w:ascii="Times New Roman" w:eastAsiaTheme="minorEastAsia" w:hAnsi="Times New Roman" w:hint="eastAsia"/>
                <w:lang w:eastAsia="zh-CN"/>
              </w:rPr>
              <w:t>impact</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Except for SSB, signals/channels in an active BWP have the SCS configured for the active BWP. LP-WUS follows this rule. No harm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ifferent SCS used for LP-WUS transmission and reception will increase the complexity of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configured by </w:t>
            </w:r>
            <w:proofErr w:type="spellStart"/>
            <w:r w:rsidRPr="00BE7C72">
              <w:rPr>
                <w:rFonts w:ascii="Times New Roman" w:hAnsi="Times New Roman"/>
                <w:iCs/>
                <w:szCs w:val="20"/>
              </w:rPr>
              <w:t>gNB</w:t>
            </w:r>
            <w:proofErr w:type="spellEnd"/>
          </w:p>
          <w:p w14:paraId="4452CA09" w14:textId="77777777" w:rsidR="00F65AA3"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A1AF20A" w14:textId="77777777">
        <w:tc>
          <w:tcPr>
            <w:tcW w:w="1479" w:type="dxa"/>
          </w:tcPr>
          <w:p w14:paraId="46AF7DB2" w14:textId="4CB3A7D1" w:rsidR="0090396A" w:rsidRDefault="0090396A" w:rsidP="0090396A">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575FD4A"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2A82E1BE" w14:textId="24FA241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Single SCS for LP-WUS and LP-SS. Do not complicate LPWUR</w:t>
            </w:r>
          </w:p>
        </w:tc>
      </w:tr>
      <w:tr w:rsidR="00A57F84" w14:paraId="76AA5844" w14:textId="77777777">
        <w:tc>
          <w:tcPr>
            <w:tcW w:w="1479" w:type="dxa"/>
          </w:tcPr>
          <w:p w14:paraId="1C9C6A40" w14:textId="0009314D" w:rsidR="00A57F84" w:rsidRDefault="00A57F84" w:rsidP="0090396A">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37A4C90E" w14:textId="7BB50F8A" w:rsidR="00A57F84" w:rsidRDefault="00A57F84"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47C1F394" w14:textId="77777777" w:rsidR="00A57F84" w:rsidRDefault="00A57F84" w:rsidP="0090396A">
            <w:pPr>
              <w:rPr>
                <w:rFonts w:ascii="Times New Roman" w:eastAsiaTheme="minorEastAsia" w:hAnsi="Times New Roman"/>
                <w:lang w:eastAsia="zh-CN"/>
              </w:rPr>
            </w:pPr>
          </w:p>
        </w:tc>
      </w:tr>
      <w:tr w:rsidR="00C31350" w14:paraId="0DBD798F" w14:textId="77777777">
        <w:tc>
          <w:tcPr>
            <w:tcW w:w="1479" w:type="dxa"/>
          </w:tcPr>
          <w:p w14:paraId="4389A2E5" w14:textId="23DA5D7E" w:rsidR="00C31350" w:rsidRDefault="00F5214A" w:rsidP="0090396A">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123B15E4" w14:textId="77777777" w:rsidR="00C31350" w:rsidRDefault="00C31350" w:rsidP="0090396A">
            <w:pPr>
              <w:tabs>
                <w:tab w:val="left" w:pos="551"/>
              </w:tabs>
              <w:rPr>
                <w:rFonts w:ascii="Times New Roman" w:eastAsiaTheme="minorEastAsia" w:hAnsi="Times New Roman"/>
                <w:lang w:eastAsia="zh-CN"/>
              </w:rPr>
            </w:pPr>
          </w:p>
        </w:tc>
        <w:tc>
          <w:tcPr>
            <w:tcW w:w="7116" w:type="dxa"/>
          </w:tcPr>
          <w:p w14:paraId="72EC487B" w14:textId="77777777" w:rsidR="00C31350" w:rsidRDefault="00F5214A" w:rsidP="0090396A">
            <w:pPr>
              <w:rPr>
                <w:rFonts w:ascii="Times New Roman" w:eastAsiaTheme="minorEastAsia" w:hAnsi="Times New Roman"/>
                <w:lang w:eastAsia="zh-CN"/>
              </w:rPr>
            </w:pPr>
            <w:r>
              <w:rPr>
                <w:rFonts w:ascii="Times New Roman" w:eastAsiaTheme="minorEastAsia" w:hAnsi="Times New Roman"/>
                <w:lang w:eastAsia="zh-CN"/>
              </w:rPr>
              <w:t>What matters for LP-WUR is the symbol/chip rate</w:t>
            </w:r>
            <w:r w:rsidR="00767F65">
              <w:rPr>
                <w:rFonts w:ascii="Times New Roman" w:eastAsiaTheme="minorEastAsia" w:hAnsi="Times New Roman"/>
                <w:lang w:eastAsia="zh-CN"/>
              </w:rPr>
              <w:t xml:space="preserve">, which should be single or limited as much as possible. But the SCS can be different depending on the value of M. </w:t>
            </w:r>
          </w:p>
          <w:p w14:paraId="02BD29AF" w14:textId="77777777" w:rsidR="00767F65" w:rsidRDefault="00767F65" w:rsidP="0090396A">
            <w:pPr>
              <w:rPr>
                <w:rFonts w:ascii="Times New Roman" w:eastAsiaTheme="minorEastAsia" w:hAnsi="Times New Roman"/>
                <w:lang w:eastAsia="zh-CN"/>
              </w:rPr>
            </w:pPr>
          </w:p>
          <w:p w14:paraId="7FC3987A" w14:textId="6161AB4C" w:rsidR="00767F65" w:rsidRDefault="00767F65" w:rsidP="0090396A">
            <w:pPr>
              <w:rPr>
                <w:rFonts w:ascii="Times New Roman" w:eastAsiaTheme="minorEastAsia" w:hAnsi="Times New Roman"/>
                <w:lang w:eastAsia="zh-CN"/>
              </w:rPr>
            </w:pPr>
            <w:r>
              <w:rPr>
                <w:rFonts w:ascii="Times New Roman" w:eastAsiaTheme="minorEastAsia" w:hAnsi="Times New Roman"/>
                <w:lang w:eastAsia="zh-CN"/>
              </w:rPr>
              <w:t xml:space="preserve">We are okay that single combination of M and SCS is </w:t>
            </w:r>
            <w:r w:rsidR="008A25BD">
              <w:rPr>
                <w:rFonts w:ascii="Times New Roman" w:eastAsiaTheme="minorEastAsia" w:hAnsi="Times New Roman"/>
                <w:lang w:eastAsia="zh-CN"/>
              </w:rPr>
              <w:t>configured. But the supported value is not necessary to be limited to one.</w:t>
            </w:r>
          </w:p>
        </w:tc>
      </w:tr>
    </w:tbl>
    <w:p w14:paraId="01D610F6" w14:textId="77777777" w:rsidR="00EF0FAA" w:rsidRDefault="00EF0FAA">
      <w:pPr>
        <w:jc w:val="both"/>
        <w:rPr>
          <w:rFonts w:ascii="Times New Roman" w:hAnsi="Times New Roman"/>
          <w:i/>
          <w:iCs/>
          <w:szCs w:val="20"/>
        </w:rPr>
      </w:pPr>
    </w:p>
    <w:p w14:paraId="01D610F7"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01D610F8" w14:textId="77777777" w:rsidR="00EF0FAA" w:rsidRDefault="00EF0FAA">
      <w:pPr>
        <w:pStyle w:val="a1"/>
        <w:numPr>
          <w:ilvl w:val="0"/>
          <w:numId w:val="13"/>
        </w:numPr>
        <w:rPr>
          <w:vanish/>
        </w:rPr>
      </w:pPr>
    </w:p>
    <w:p w14:paraId="01D610F9" w14:textId="77777777" w:rsidR="00EF0FAA" w:rsidRDefault="00EF0FAA">
      <w:pPr>
        <w:pStyle w:val="a1"/>
        <w:numPr>
          <w:ilvl w:val="0"/>
          <w:numId w:val="13"/>
        </w:numPr>
        <w:rPr>
          <w:vanish/>
        </w:rPr>
      </w:pPr>
    </w:p>
    <w:p w14:paraId="01D610FA" w14:textId="77777777" w:rsidR="00EF0FAA" w:rsidRDefault="00EF0FAA">
      <w:pPr>
        <w:pStyle w:val="a1"/>
        <w:numPr>
          <w:ilvl w:val="0"/>
          <w:numId w:val="13"/>
        </w:numPr>
        <w:rPr>
          <w:vanish/>
        </w:rPr>
      </w:pPr>
    </w:p>
    <w:p w14:paraId="01D610FB" w14:textId="77777777" w:rsidR="00EF0FAA" w:rsidRDefault="00EF0FAA">
      <w:pPr>
        <w:pStyle w:val="a1"/>
        <w:numPr>
          <w:ilvl w:val="1"/>
          <w:numId w:val="13"/>
        </w:numPr>
        <w:rPr>
          <w:vanish/>
        </w:rPr>
      </w:pPr>
    </w:p>
    <w:p w14:paraId="01D610FC" w14:textId="77777777" w:rsidR="00EF0FAA" w:rsidRDefault="00EF0FAA">
      <w:pPr>
        <w:pStyle w:val="a1"/>
        <w:numPr>
          <w:ilvl w:val="1"/>
          <w:numId w:val="13"/>
        </w:numPr>
        <w:rPr>
          <w:vanish/>
        </w:rPr>
      </w:pPr>
    </w:p>
    <w:p w14:paraId="01D610FD" w14:textId="77777777" w:rsidR="00EF0FAA" w:rsidRDefault="00262009">
      <w:pPr>
        <w:pStyle w:val="a1"/>
      </w:pPr>
      <w:r>
        <w:t xml:space="preserve">Time or frequency domain sequence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w:t>
      </w:r>
      <w:proofErr w:type="gramStart"/>
      <w:r>
        <w:rPr>
          <w:rFonts w:ascii="Times New Roman" w:eastAsiaTheme="minorEastAsia" w:hAnsi="Times New Roman"/>
          <w:kern w:val="2"/>
          <w:szCs w:val="20"/>
          <w:lang w:eastAsia="zh-CN"/>
        </w:rPr>
        <w:t>1)[</w:t>
      </w:r>
      <w:proofErr w:type="gramEnd"/>
      <w:r>
        <w:rPr>
          <w:rFonts w:ascii="Times New Roman" w:eastAsiaTheme="minorEastAsia" w:hAnsi="Times New Roman"/>
          <w:kern w:val="2"/>
          <w:szCs w:val="20"/>
          <w:lang w:eastAsia="zh-CN"/>
        </w:rPr>
        <w:t>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w:t>
      </w:r>
      <w:proofErr w:type="gramStart"/>
      <w:r>
        <w:rPr>
          <w:rFonts w:ascii="Times New Roman" w:eastAsiaTheme="minorEastAsia" w:hAnsi="Times New Roman"/>
          <w:kern w:val="2"/>
          <w:szCs w:val="20"/>
          <w:lang w:eastAsia="zh-CN"/>
        </w:rPr>
        <w:t>2)[</w:t>
      </w:r>
      <w:proofErr w:type="gramEnd"/>
      <w:r>
        <w:rPr>
          <w:rFonts w:ascii="Times New Roman" w:eastAsiaTheme="minorEastAsia" w:hAnsi="Times New Roman"/>
          <w:kern w:val="2"/>
          <w:szCs w:val="20"/>
          <w:lang w:eastAsia="zh-CN"/>
        </w:rPr>
        <w:t>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OFDM symbol after IFFT processing (signal S</w:t>
      </w:r>
      <w:proofErr w:type="gramStart"/>
      <w:r>
        <w:rPr>
          <w:rFonts w:ascii="Times New Roman" w:eastAsiaTheme="minorEastAsia" w:hAnsi="Times New Roman"/>
          <w:kern w:val="2"/>
          <w:szCs w:val="20"/>
          <w:lang w:eastAsia="zh-CN"/>
        </w:rPr>
        <w:t>3)[</w:t>
      </w:r>
      <w:proofErr w:type="gramEnd"/>
      <w:r>
        <w:rPr>
          <w:rFonts w:ascii="Times New Roman" w:eastAsiaTheme="minorEastAsia" w:hAnsi="Times New Roman"/>
          <w:kern w:val="2"/>
          <w:szCs w:val="20"/>
          <w:lang w:eastAsia="zh-CN"/>
        </w:rPr>
        <w:t>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8B60EA">
      <w:pPr>
        <w:jc w:val="center"/>
        <w:rPr>
          <w:rFonts w:ascii="Times New Roman" w:hAnsi="Times New Roman"/>
        </w:rPr>
      </w:pPr>
      <w:r>
        <w:rPr>
          <w:rFonts w:ascii="Times New Roman" w:hAnsi="Times New Roman"/>
          <w:noProof/>
        </w:rPr>
        <w:object w:dxaOrig="7288" w:dyaOrig="5866" w14:anchorId="6E64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9" type="#_x0000_t75" alt="" style="width:365.05pt;height:294pt;mso-width-percent:0;mso-height-percent:0;mso-width-percent:0;mso-height-percent:0" o:ole="">
            <v:imagedata r:id="rId11" o:title=""/>
          </v:shape>
          <o:OLEObject Type="Embed" ProgID="Visio.Drawing.15" ShapeID="_x0000_i1499" DrawAspect="Content" ObjectID="_1777880030"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lastRenderedPageBreak/>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to perform on-the-fly DFT computations.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can store the frequency domain symbols without any need for additional on-the-fly computations, which is similar as option 2/3. Therefore option 1 does NO restriction on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implementation. Regarding Pros (2) for option 3, it is unclear to FL whether Zero-CP is feasible by existing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For option 1, companies discuss whether the overlaid OFDM sequence before DFT is per OOK ON symbol or per OFDM symbol.[</w:t>
      </w:r>
      <w:proofErr w:type="gramStart"/>
      <w:r>
        <w:rPr>
          <w:rFonts w:ascii="Times New Roman" w:eastAsia="微软雅黑" w:hAnsi="Times New Roman"/>
          <w:bCs/>
          <w:szCs w:val="20"/>
          <w:lang w:eastAsia="zh-CN"/>
        </w:rPr>
        <w:t>4][</w:t>
      </w:r>
      <w:proofErr w:type="gramEnd"/>
      <w:r>
        <w:rPr>
          <w:rFonts w:ascii="Times New Roman" w:eastAsia="微软雅黑" w:hAnsi="Times New Roman"/>
          <w:bCs/>
          <w:szCs w:val="20"/>
          <w:lang w:eastAsia="zh-CN"/>
        </w:rPr>
        <w:t xml:space="preserve">[2][[6][[3][[10][25][[8]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proofErr w:type="spellStart"/>
            <w:r>
              <w:rPr>
                <w:rFonts w:ascii="Times New Roman" w:eastAsiaTheme="minorEastAsia" w:hAnsi="Times New Roman"/>
                <w:szCs w:val="20"/>
                <w:lang w:eastAsia="zh-CN"/>
              </w:rPr>
              <w:t>Everactive</w:t>
            </w:r>
            <w:proofErr w:type="spellEnd"/>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think they are equivalent </w:t>
            </w:r>
            <w:proofErr w:type="gramStart"/>
            <w:r>
              <w:rPr>
                <w:rFonts w:ascii="Times New Roman" w:eastAsiaTheme="minorEastAsia" w:hAnsi="Times New Roman" w:hint="eastAsia"/>
                <w:bCs/>
                <w:szCs w:val="20"/>
                <w:lang w:eastAsia="zh-CN"/>
              </w:rPr>
              <w:t>for  signals</w:t>
            </w:r>
            <w:proofErr w:type="gramEnd"/>
            <w:r>
              <w:rPr>
                <w:rFonts w:ascii="Times New Roman" w:eastAsiaTheme="minorEastAsia" w:hAnsi="Times New Roman" w:hint="eastAsia"/>
                <w:bCs/>
                <w:szCs w:val="20"/>
                <w:lang w:eastAsia="zh-CN"/>
              </w:rPr>
              <w:t xml:space="preserve">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 xml:space="preserve">our suggestion is to specify the overlaid OFDM sequence of an OOK on symbol that can be used at the OFDM-based LR, which is different from the option 3 in the Question. For example, assuming that 256 samples per OFDM symbols is used at the receiver side after filtering and </w:t>
            </w:r>
            <w:proofErr w:type="spellStart"/>
            <w:r>
              <w:rPr>
                <w:rFonts w:ascii="Times New Roman" w:eastAsia="Malgun Gothic" w:hAnsi="Times New Roman"/>
                <w:bCs/>
                <w:szCs w:val="20"/>
                <w:lang w:eastAsia="ko-KR"/>
              </w:rPr>
              <w:t>downsampling</w:t>
            </w:r>
            <w:proofErr w:type="spellEnd"/>
            <w:r>
              <w:rPr>
                <w:rFonts w:ascii="Times New Roman" w:eastAsia="Malgun Gothic" w:hAnsi="Times New Roman"/>
                <w:bCs/>
                <w:szCs w:val="20"/>
                <w:lang w:eastAsia="ko-KR"/>
              </w:rPr>
              <w:t xml:space="preserve">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xml:space="preserve">) can be specified in this example, and </w:t>
            </w:r>
            <w:proofErr w:type="gramStart"/>
            <w:r>
              <w:rPr>
                <w:rFonts w:ascii="Times New Roman" w:eastAsia="Malgun Gothic" w:hAnsi="Times New Roman"/>
                <w:bCs/>
                <w:szCs w:val="20"/>
                <w:lang w:eastAsia="ko-KR"/>
              </w:rPr>
              <w:t>these value</w:t>
            </w:r>
            <w:proofErr w:type="gramEnd"/>
            <w:r>
              <w:rPr>
                <w:rFonts w:ascii="Times New Roman" w:eastAsia="Malgun Gothic" w:hAnsi="Times New Roman"/>
                <w:bCs/>
                <w:szCs w:val="20"/>
                <w:lang w:eastAsia="ko-KR"/>
              </w:rPr>
              <w:t xml:space="preserve"> can be used directly as the coefficient of correlator if the time domain processing is </w:t>
            </w:r>
            <w:r>
              <w:rPr>
                <w:rFonts w:ascii="Times New Roman" w:eastAsia="Malgun Gothic" w:hAnsi="Times New Roman"/>
                <w:bCs/>
                <w:szCs w:val="20"/>
                <w:lang w:eastAsia="ko-KR"/>
              </w:rPr>
              <w:lastRenderedPageBreak/>
              <w:t>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implementation. For example, to generate ON and 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xml:space="preserve">, at the receiver side, there is no need to consider these kinds of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lastRenderedPageBreak/>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proofErr w:type="gramStart"/>
            <w:r w:rsidRPr="00C74A47">
              <w:rPr>
                <w:rFonts w:ascii="Times New Roman" w:eastAsiaTheme="minorEastAsia" w:hAnsi="Times New Roman"/>
                <w:bCs/>
                <w:sz w:val="15"/>
                <w:szCs w:val="20"/>
                <w:lang w:eastAsia="zh-CN"/>
              </w:rPr>
              <w:t>as</w:t>
            </w:r>
            <w:proofErr w:type="gramEnd"/>
            <w:r w:rsidRPr="00C74A47">
              <w:rPr>
                <w:rFonts w:ascii="Times New Roman" w:eastAsiaTheme="minorEastAsia" w:hAnsi="Times New Roman"/>
                <w:bCs/>
                <w:sz w:val="15"/>
                <w:szCs w:val="20"/>
                <w:lang w:eastAsia="zh-CN"/>
              </w:rPr>
              <w:t xml:space="preserve">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w:t>
            </w:r>
            <w:proofErr w:type="gramStart"/>
            <w:r>
              <w:rPr>
                <w:rFonts w:ascii="Times New Roman" w:eastAsiaTheme="minorEastAsia" w:hAnsi="Times New Roman"/>
                <w:bCs/>
                <w:szCs w:val="20"/>
                <w:lang w:eastAsia="zh-CN"/>
              </w:rPr>
              <w:t>all</w:t>
            </w:r>
            <w:proofErr w:type="gramEnd"/>
            <w:r>
              <w:rPr>
                <w:rFonts w:ascii="Times New Roman" w:eastAsiaTheme="minorEastAsia" w:hAnsi="Times New Roman"/>
                <w:bCs/>
                <w:szCs w:val="20"/>
                <w:lang w:eastAsia="zh-CN"/>
              </w:rPr>
              <w:t xml:space="preserve">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lastRenderedPageBreak/>
              <w:t>@</w:t>
            </w:r>
            <w:proofErr w:type="gramStart"/>
            <w:r>
              <w:rPr>
                <w:rFonts w:ascii="Times New Roman" w:eastAsiaTheme="minorEastAsia" w:hAnsi="Times New Roman"/>
                <w:bCs/>
                <w:szCs w:val="20"/>
                <w:lang w:eastAsia="zh-CN"/>
              </w:rPr>
              <w:t>samsung</w:t>
            </w:r>
            <w:proofErr w:type="gramEnd"/>
            <w:r>
              <w:rPr>
                <w:rFonts w:ascii="Times New Roman" w:eastAsiaTheme="minorEastAsia" w:hAnsi="Times New Roman"/>
                <w:bCs/>
                <w:szCs w:val="20"/>
                <w:lang w:eastAsia="zh-CN"/>
              </w:rPr>
              <w:t>,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r w:rsidR="0090396A" w14:paraId="52C435EC" w14:textId="77777777" w:rsidTr="00C62D70">
        <w:tc>
          <w:tcPr>
            <w:tcW w:w="1373" w:type="dxa"/>
          </w:tcPr>
          <w:p w14:paraId="5F1F91AF" w14:textId="3036306D"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MTK</w:t>
            </w:r>
          </w:p>
        </w:tc>
        <w:tc>
          <w:tcPr>
            <w:tcW w:w="1175" w:type="dxa"/>
          </w:tcPr>
          <w:p w14:paraId="5924BED7" w14:textId="29EC8464"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2</w:t>
            </w:r>
          </w:p>
        </w:tc>
        <w:tc>
          <w:tcPr>
            <w:tcW w:w="1214" w:type="dxa"/>
          </w:tcPr>
          <w:p w14:paraId="71BA2DE5" w14:textId="719FAC0B"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3</w:t>
            </w:r>
          </w:p>
        </w:tc>
        <w:tc>
          <w:tcPr>
            <w:tcW w:w="5298" w:type="dxa"/>
          </w:tcPr>
          <w:p w14:paraId="0E7FAAB2" w14:textId="15981949" w:rsidR="0090396A" w:rsidRDefault="0090396A" w:rsidP="0090396A">
            <w:pPr>
              <w:rPr>
                <w:rFonts w:ascii="Times New Roman" w:eastAsiaTheme="minorEastAsia" w:hAnsi="Times New Roman"/>
                <w:bCs/>
                <w:szCs w:val="20"/>
                <w:lang w:eastAsia="zh-CN"/>
              </w:rPr>
            </w:pPr>
            <w:r>
              <w:rPr>
                <w:rFonts w:ascii="Times New Roman" w:eastAsiaTheme="minorEastAsia" w:hAnsi="Times New Roman"/>
                <w:bCs/>
                <w:szCs w:val="20"/>
                <w:lang w:eastAsia="zh-CN"/>
              </w:rPr>
              <w:t>Frequency domain design has less spec and implementation complexity impacts.</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6C2226A7" w:rsidR="0096174D" w:rsidRDefault="00A57F84" w:rsidP="009C26BF">
            <w:pPr>
              <w:jc w:val="center"/>
              <w:rPr>
                <w:rFonts w:ascii="Times New Roman" w:eastAsiaTheme="minorEastAsia" w:hAnsi="Times New Roman"/>
                <w:szCs w:val="20"/>
                <w:lang w:eastAsia="zh-CN"/>
              </w:rPr>
            </w:pPr>
            <w:proofErr w:type="spellStart"/>
            <w:r>
              <w:rPr>
                <w:rFonts w:ascii="Times New Roman" w:eastAsiaTheme="minorEastAsia" w:hAnsi="Times New Roman"/>
                <w:lang w:eastAsia="zh-CN"/>
              </w:rPr>
              <w:t>Futurewei</w:t>
            </w:r>
            <w:proofErr w:type="spellEnd"/>
          </w:p>
        </w:tc>
        <w:tc>
          <w:tcPr>
            <w:tcW w:w="1175" w:type="dxa"/>
          </w:tcPr>
          <w:p w14:paraId="7F20B505" w14:textId="3B5B3D3C"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r w:rsidR="00392759">
              <w:rPr>
                <w:rFonts w:ascii="Times New Roman" w:eastAsiaTheme="minorEastAsia" w:hAnsi="Times New Roman"/>
                <w:szCs w:val="20"/>
                <w:lang w:eastAsia="zh-CN"/>
              </w:rPr>
              <w:t>, 2</w:t>
            </w: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4B39F2B8" w:rsidR="0096174D" w:rsidRDefault="00A57F84"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E16DDD">
              <w:rPr>
                <w:rFonts w:ascii="Times New Roman" w:eastAsiaTheme="minorEastAsia" w:hAnsi="Times New Roman"/>
                <w:szCs w:val="20"/>
                <w:lang w:eastAsia="zh-CN"/>
              </w:rPr>
              <w:t xml:space="preserve">seems to be clearer to specify </w:t>
            </w:r>
            <w:r w:rsidR="00392759">
              <w:rPr>
                <w:rFonts w:ascii="Times New Roman" w:eastAsiaTheme="minorEastAsia" w:hAnsi="Times New Roman"/>
                <w:szCs w:val="20"/>
                <w:lang w:eastAsia="zh-CN"/>
              </w:rPr>
              <w:t xml:space="preserve">for OOK-4 whereas Option 1 or 2 </w:t>
            </w:r>
            <w:r>
              <w:rPr>
                <w:rFonts w:ascii="Times New Roman" w:eastAsiaTheme="minorEastAsia" w:hAnsi="Times New Roman"/>
                <w:szCs w:val="20"/>
                <w:lang w:eastAsia="zh-CN"/>
              </w:rPr>
              <w:t xml:space="preserve">can be </w:t>
            </w:r>
            <w:r w:rsidR="00E16DDD">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w:t>
            </w:r>
            <w:r w:rsidR="00E16DDD">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OOK-</w:t>
            </w:r>
            <w:r w:rsidR="00E16DDD">
              <w:rPr>
                <w:rFonts w:ascii="Times New Roman" w:eastAsiaTheme="minorEastAsia" w:hAnsi="Times New Roman"/>
                <w:szCs w:val="20"/>
                <w:lang w:eastAsia="zh-CN"/>
              </w:rPr>
              <w:t xml:space="preserve">1. </w:t>
            </w:r>
            <w:r w:rsidR="00392759">
              <w:rPr>
                <w:rFonts w:ascii="Times New Roman" w:eastAsiaTheme="minorEastAsia" w:hAnsi="Times New Roman"/>
                <w:szCs w:val="20"/>
                <w:lang w:eastAsia="zh-CN"/>
              </w:rPr>
              <w:t>Note that if m- or gold sequence is considered as overlaid OFDM sequences, using them directly in Option 2 might not be feasible.</w:t>
            </w:r>
          </w:p>
        </w:tc>
      </w:tr>
      <w:tr w:rsidR="0096174D" w14:paraId="460CEF5E" w14:textId="77777777" w:rsidTr="009C26BF">
        <w:tc>
          <w:tcPr>
            <w:tcW w:w="1373" w:type="dxa"/>
          </w:tcPr>
          <w:p w14:paraId="04D6E214" w14:textId="30A880F6" w:rsidR="0096174D" w:rsidRPr="00B60075" w:rsidRDefault="00B60075" w:rsidP="009C26BF">
            <w:pPr>
              <w:jc w:val="center"/>
              <w:rPr>
                <w:rFonts w:ascii="Times New Roman" w:eastAsiaTheme="minorEastAsia" w:hAnsi="Times New Roman"/>
                <w:szCs w:val="20"/>
                <w:lang w:eastAsia="zh-CN"/>
              </w:rPr>
            </w:pPr>
            <w:r w:rsidRPr="00B60075">
              <w:rPr>
                <w:rFonts w:ascii="Times New Roman" w:eastAsiaTheme="minorEastAsia" w:hAnsi="Times New Roman"/>
                <w:szCs w:val="20"/>
                <w:lang w:eastAsia="zh-CN"/>
              </w:rPr>
              <w:t>Panasonic</w:t>
            </w:r>
          </w:p>
        </w:tc>
        <w:tc>
          <w:tcPr>
            <w:tcW w:w="1175" w:type="dxa"/>
          </w:tcPr>
          <w:p w14:paraId="42ABCE3D" w14:textId="48874D17" w:rsidR="0096174D" w:rsidRPr="00B60075" w:rsidRDefault="0096174D" w:rsidP="009C26BF">
            <w:pPr>
              <w:jc w:val="center"/>
              <w:rPr>
                <w:rFonts w:ascii="Times New Roman" w:eastAsiaTheme="minorEastAsia" w:hAnsi="Times New Roman"/>
                <w:szCs w:val="20"/>
                <w:lang w:eastAsia="zh-CN"/>
              </w:rPr>
            </w:pPr>
          </w:p>
        </w:tc>
        <w:tc>
          <w:tcPr>
            <w:tcW w:w="1214" w:type="dxa"/>
          </w:tcPr>
          <w:p w14:paraId="5413E41C" w14:textId="3A00B75D" w:rsidR="0096174D" w:rsidRPr="00B60075" w:rsidRDefault="0096174D" w:rsidP="009C26BF">
            <w:pPr>
              <w:jc w:val="center"/>
              <w:rPr>
                <w:rFonts w:ascii="Times New Roman" w:eastAsiaTheme="minorEastAsia" w:hAnsi="Times New Roman"/>
                <w:szCs w:val="20"/>
                <w:lang w:eastAsia="zh-CN"/>
              </w:rPr>
            </w:pPr>
          </w:p>
        </w:tc>
        <w:tc>
          <w:tcPr>
            <w:tcW w:w="5298" w:type="dxa"/>
          </w:tcPr>
          <w:p w14:paraId="1A22D9DF" w14:textId="120E2AFD" w:rsidR="0096174D" w:rsidRPr="00B60075" w:rsidRDefault="00B60075"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We should </w:t>
            </w:r>
            <w:r w:rsidR="00C63F8F">
              <w:rPr>
                <w:rFonts w:ascii="Times New Roman" w:eastAsiaTheme="minorEastAsia" w:hAnsi="Times New Roman"/>
                <w:szCs w:val="20"/>
                <w:lang w:eastAsia="zh-CN"/>
              </w:rPr>
              <w:t>discuss together with which sequence to us</w:t>
            </w:r>
            <w:r w:rsidR="00130904">
              <w:rPr>
                <w:rFonts w:ascii="Times New Roman" w:eastAsiaTheme="minorEastAsia" w:hAnsi="Times New Roman"/>
                <w:szCs w:val="20"/>
                <w:lang w:eastAsia="zh-CN"/>
              </w:rPr>
              <w:t>e.</w:t>
            </w:r>
          </w:p>
        </w:tc>
      </w:tr>
    </w:tbl>
    <w:p w14:paraId="01D61158" w14:textId="359A6D87" w:rsidR="00EF0FAA" w:rsidRDefault="00EF0FAA">
      <w:pPr>
        <w:jc w:val="both"/>
        <w:rPr>
          <w:rFonts w:ascii="Times New Roman" w:eastAsiaTheme="minorEastAsia" w:hAnsi="Times New Roman"/>
          <w:lang w:eastAsia="zh-CN"/>
        </w:rPr>
      </w:pPr>
    </w:p>
    <w:p w14:paraId="4A930C65" w14:textId="702392F6" w:rsidR="00872086" w:rsidRDefault="00872086" w:rsidP="00872086">
      <w:pPr>
        <w:keepNext/>
        <w:tabs>
          <w:tab w:val="left" w:pos="-5500"/>
        </w:tabs>
        <w:spacing w:before="240" w:after="60"/>
        <w:ind w:left="200" w:right="20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[H][FL3] </w:t>
      </w:r>
      <w:r>
        <w:rPr>
          <w:rFonts w:ascii="Times New Roman" w:eastAsia="微软雅黑" w:hAnsi="Times New Roman"/>
          <w:iCs/>
          <w:szCs w:val="20"/>
          <w:lang w:val="en-GB" w:eastAsia="zh-CN"/>
        </w:rPr>
        <w:t xml:space="preserve">Proposal 3.2-1r </w:t>
      </w:r>
      <w:proofErr w:type="gramStart"/>
      <w:r>
        <w:rPr>
          <w:rFonts w:ascii="Times New Roman" w:eastAsia="微软雅黑" w:hAnsi="Times New Roman"/>
          <w:iCs/>
          <w:szCs w:val="20"/>
          <w:lang w:val="en-GB" w:eastAsia="zh-CN"/>
        </w:rPr>
        <w:t>For</w:t>
      </w:r>
      <w:proofErr w:type="gramEnd"/>
      <w:r>
        <w:rPr>
          <w:rFonts w:ascii="Times New Roman" w:eastAsia="微软雅黑" w:hAnsi="Times New Roman"/>
          <w:iCs/>
          <w:szCs w:val="20"/>
          <w:lang w:val="en-GB" w:eastAsia="zh-CN"/>
        </w:rPr>
        <w:t xml:space="preserve"> overlaid OFDM sequence(s) for LP-WUS in time or frequency domain, down-selection from the following:</w:t>
      </w:r>
    </w:p>
    <w:p w14:paraId="064F5863" w14:textId="0CD69F10"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FE79B9" w14:textId="3B935187" w:rsidR="00872086" w:rsidRPr="00872086" w:rsidRDefault="00872086" w:rsidP="00872086">
      <w:pPr>
        <w:numPr>
          <w:ilvl w:val="1"/>
          <w:numId w:val="30"/>
        </w:numPr>
        <w:ind w:left="1440"/>
        <w:rPr>
          <w:rFonts w:ascii="Times" w:eastAsia="Batang" w:hAnsi="Times"/>
          <w:lang w:val="en-GB" w:eastAsia="zh-CN"/>
        </w:rPr>
      </w:pPr>
      <w:bookmarkStart w:id="6" w:name="_Hlk16720608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bookmarkEnd w:id="6"/>
    <w:p w14:paraId="39908B0B" w14:textId="562734F1"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793300DB" w14:textId="1DAB7D50"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bookmarkStart w:id="7" w:name="_Hlk16720616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bookmarkEnd w:id="7"/>
    <w:p w14:paraId="34B4C5EC" w14:textId="77777777"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1619CC06" w14:textId="56F334A9"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76B4BB1F" w14:textId="16E44D64" w:rsidR="00872086" w:rsidRP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sidR="008731C2">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0E7B9644" w14:textId="4F79B325" w:rsidR="00872086" w:rsidRPr="00872086" w:rsidRDefault="00872086" w:rsidP="00872086">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sidR="008731C2">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364067E0" w14:textId="0B1D9AA5" w:rsidR="00872086" w:rsidRDefault="00872086"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9C25442" w14:textId="77777777" w:rsidR="008731C2" w:rsidRDefault="008731C2"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731C2" w14:paraId="5E31D2E2" w14:textId="77777777" w:rsidTr="00B55471">
        <w:tc>
          <w:tcPr>
            <w:tcW w:w="1479" w:type="dxa"/>
            <w:shd w:val="clear" w:color="auto" w:fill="D9D9D9" w:themeFill="background1" w:themeFillShade="D9"/>
          </w:tcPr>
          <w:p w14:paraId="4C2AD723"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28C36A1" w14:textId="77777777" w:rsidR="008731C2" w:rsidRDefault="008731C2"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78187AF4" w14:textId="77777777" w:rsidR="008731C2" w:rsidRDefault="008731C2" w:rsidP="00B55471">
            <w:pPr>
              <w:rPr>
                <w:rFonts w:ascii="Times New Roman" w:hAnsi="Times New Roman"/>
                <w:b/>
                <w:bCs/>
              </w:rPr>
            </w:pPr>
            <w:r>
              <w:rPr>
                <w:rFonts w:ascii="Times New Roman" w:hAnsi="Times New Roman"/>
                <w:b/>
                <w:bCs/>
              </w:rPr>
              <w:t>Comments</w:t>
            </w:r>
          </w:p>
        </w:tc>
      </w:tr>
      <w:tr w:rsidR="008731C2" w14:paraId="2318D7DA" w14:textId="77777777" w:rsidTr="00B55471">
        <w:tc>
          <w:tcPr>
            <w:tcW w:w="1479" w:type="dxa"/>
          </w:tcPr>
          <w:p w14:paraId="387405D6" w14:textId="1F4B027B" w:rsidR="008731C2" w:rsidRDefault="008731C2" w:rsidP="00B55471">
            <w:pPr>
              <w:rPr>
                <w:rFonts w:ascii="Times New Roman" w:eastAsiaTheme="minorEastAsia" w:hAnsi="Times New Roman"/>
                <w:lang w:eastAsia="zh-CN"/>
              </w:rPr>
            </w:pPr>
          </w:p>
        </w:tc>
        <w:tc>
          <w:tcPr>
            <w:tcW w:w="1039" w:type="dxa"/>
          </w:tcPr>
          <w:p w14:paraId="5610C57F" w14:textId="18BCD52E" w:rsidR="008731C2" w:rsidRDefault="008731C2" w:rsidP="00B55471">
            <w:pPr>
              <w:tabs>
                <w:tab w:val="left" w:pos="551"/>
              </w:tabs>
              <w:rPr>
                <w:rFonts w:ascii="Times New Roman" w:eastAsiaTheme="minorEastAsia" w:hAnsi="Times New Roman"/>
                <w:lang w:eastAsia="zh-CN"/>
              </w:rPr>
            </w:pPr>
          </w:p>
        </w:tc>
        <w:tc>
          <w:tcPr>
            <w:tcW w:w="7116" w:type="dxa"/>
          </w:tcPr>
          <w:p w14:paraId="5C758269" w14:textId="7F2710CF" w:rsidR="008731C2" w:rsidRDefault="008731C2" w:rsidP="00B55471">
            <w:pPr>
              <w:rPr>
                <w:rFonts w:ascii="Times New Roman" w:eastAsiaTheme="minorEastAsia" w:hAnsi="Times New Roman"/>
                <w:lang w:eastAsia="zh-CN"/>
              </w:rPr>
            </w:pPr>
          </w:p>
        </w:tc>
      </w:tr>
    </w:tbl>
    <w:p w14:paraId="2F40B130" w14:textId="77777777" w:rsidR="008731C2" w:rsidRPr="008731C2" w:rsidRDefault="008731C2" w:rsidP="008731C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0068ABCA" w14:textId="77777777" w:rsidR="00872086" w:rsidRPr="00872086" w:rsidRDefault="00872086">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Alternative 2 proposed </w:t>
      </w:r>
      <w:proofErr w:type="gramStart"/>
      <w:r>
        <w:rPr>
          <w:rFonts w:ascii="Times New Roman" w:eastAsiaTheme="minorEastAsia" w:hAnsi="Times New Roman"/>
          <w:lang w:eastAsia="zh-CN"/>
        </w:rPr>
        <w:t>by[</w:t>
      </w:r>
      <w:proofErr w:type="gramEnd"/>
      <w:r>
        <w:rPr>
          <w:rFonts w:ascii="Times New Roman" w:eastAsiaTheme="minorEastAsia" w:hAnsi="Times New Roman"/>
          <w:lang w:eastAsia="zh-CN"/>
        </w:rPr>
        <w:t xml:space="preserve">5], LP-WUS and NR signal is multiplexed after IFFT (figure from [5]’s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w:t>
      </w:r>
      <w:proofErr w:type="gramStart"/>
      <w:r>
        <w:rPr>
          <w:rFonts w:ascii="Times New Roman" w:eastAsiaTheme="minorEastAsia" w:hAnsi="Times New Roman"/>
          <w:lang w:eastAsia="zh-CN"/>
        </w:rPr>
        <w:t>14][</w:t>
      </w:r>
      <w:proofErr w:type="gramEnd"/>
      <w:r>
        <w:rPr>
          <w:rFonts w:ascii="Times New Roman" w:eastAsiaTheme="minorEastAsia" w:hAnsi="Times New Roman"/>
          <w:lang w:eastAsia="zh-CN"/>
        </w:rPr>
        <w:t xml:space="preserve">[2][[13][[4][[3] think multiplexing after IFFT increases hardware </w:t>
      </w:r>
      <w:bookmarkStart w:id="8" w:name="OLE_LINK7"/>
      <w:r>
        <w:rPr>
          <w:rFonts w:ascii="Times New Roman" w:eastAsiaTheme="minorEastAsia" w:hAnsi="Times New Roman"/>
          <w:lang w:eastAsia="zh-CN"/>
        </w:rPr>
        <w:t>complexity</w:t>
      </w:r>
      <w:bookmarkEnd w:id="8"/>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Furthermore, as discussed in last meeting, some companies consider multiplexing before or after IFFT can be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ko-KR"/>
        </w:rPr>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671B9ED1" w:rsidR="00EF0FAA" w:rsidRDefault="00EF0FAA">
      <w:pPr>
        <w:rPr>
          <w:rFonts w:ascii="Times New Roman" w:eastAsiaTheme="minorEastAsia" w:hAnsi="Times New Roman"/>
          <w:lang w:eastAsia="zh-CN"/>
        </w:rPr>
      </w:pPr>
    </w:p>
    <w:p w14:paraId="29A8AA45" w14:textId="77777777" w:rsidR="00872086" w:rsidRDefault="00872086">
      <w:pPr>
        <w:rPr>
          <w:rFonts w:ascii="Times New Roman" w:eastAsiaTheme="minorEastAsia" w:hAnsi="Times New Roman"/>
          <w:lang w:eastAsia="zh-CN"/>
        </w:rPr>
      </w:pPr>
    </w:p>
    <w:p w14:paraId="01D6115E" w14:textId="074807F8"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 xml:space="preserve">Question 3.2-2:  Do you think, multiplexing NR signal and LP-WUS in different PRB can be transmitted with single IFFT operation (multiplexing before IFFT) or separate IFFT operations with different size (multiplexing after IFFT), which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 xml:space="preserve">We think using same IFFT to generate the OFDM symbol for NR signals and LP-WUS can be supported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It can be </w:t>
            </w:r>
            <w:proofErr w:type="spellStart"/>
            <w:r>
              <w:rPr>
                <w:rFonts w:ascii="Times New Roman" w:eastAsiaTheme="minorEastAsia" w:hAnsi="Times New Roman"/>
                <w:lang w:eastAsia="zh-CN"/>
              </w:rPr>
              <w:t>upto</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 xml:space="preserve">Prefer multiplexing before IFFT. Separate IFFT increases </w:t>
            </w:r>
            <w:proofErr w:type="spellStart"/>
            <w:r>
              <w:rPr>
                <w:rFonts w:ascii="Times New Roman" w:eastAsia="Yu Mincho" w:hAnsi="Times New Roman"/>
                <w:lang w:eastAsia="ja-JP"/>
              </w:rPr>
              <w:t>gNB</w:t>
            </w:r>
            <w:proofErr w:type="spellEnd"/>
            <w:r>
              <w:rPr>
                <w:rFonts w:ascii="Times New Roman" w:eastAsia="Yu Mincho" w:hAnsi="Times New Roman"/>
                <w:lang w:eastAsia="ja-JP"/>
              </w:rPr>
              <w:t xml:space="preserve">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 xml:space="preserve">If both directions are supported, it can be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9"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A5CF3" w14:paraId="0803E933" w14:textId="77777777">
        <w:tc>
          <w:tcPr>
            <w:tcW w:w="1479" w:type="dxa"/>
          </w:tcPr>
          <w:p w14:paraId="24389DD0" w14:textId="1915F6A3" w:rsidR="009A5CF3" w:rsidRDefault="009A5CF3"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2B0AE917" w14:textId="77777777" w:rsidR="009A5CF3" w:rsidRDefault="009A5CF3" w:rsidP="00C62D70">
            <w:pPr>
              <w:tabs>
                <w:tab w:val="left" w:pos="551"/>
              </w:tabs>
              <w:rPr>
                <w:rFonts w:ascii="Times New Roman" w:eastAsiaTheme="minorEastAsia" w:hAnsi="Times New Roman"/>
                <w:lang w:eastAsia="zh-CN"/>
              </w:rPr>
            </w:pPr>
          </w:p>
        </w:tc>
        <w:tc>
          <w:tcPr>
            <w:tcW w:w="7116" w:type="dxa"/>
          </w:tcPr>
          <w:p w14:paraId="5C9CD77E" w14:textId="5423E7DC" w:rsidR="009A5CF3" w:rsidRDefault="009A5CF3" w:rsidP="00C62D70">
            <w:pPr>
              <w:rPr>
                <w:rFonts w:ascii="Times New Roman" w:eastAsiaTheme="minorEastAsia" w:hAnsi="Times New Roman"/>
                <w:lang w:eastAsia="zh-CN"/>
              </w:rPr>
            </w:pPr>
            <w:r>
              <w:rPr>
                <w:rFonts w:ascii="Times New Roman" w:eastAsiaTheme="minorEastAsia" w:hAnsi="Times New Roman"/>
                <w:lang w:eastAsia="zh-CN"/>
              </w:rPr>
              <w:t>Single IFFT can be considered for multiplexing if same SCS is considered.</w:t>
            </w:r>
          </w:p>
        </w:tc>
      </w:tr>
      <w:tr w:rsidR="00DE38D7" w14:paraId="0E078F88" w14:textId="77777777">
        <w:tc>
          <w:tcPr>
            <w:tcW w:w="1479" w:type="dxa"/>
          </w:tcPr>
          <w:p w14:paraId="21570A8A" w14:textId="7090B6B2" w:rsidR="00DE38D7" w:rsidRDefault="00DE38D7"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33C0170" w14:textId="77777777" w:rsidR="00DE38D7" w:rsidRDefault="00DE38D7" w:rsidP="00C62D70">
            <w:pPr>
              <w:tabs>
                <w:tab w:val="left" w:pos="551"/>
              </w:tabs>
              <w:rPr>
                <w:rFonts w:ascii="Times New Roman" w:eastAsiaTheme="minorEastAsia" w:hAnsi="Times New Roman"/>
                <w:lang w:eastAsia="zh-CN"/>
              </w:rPr>
            </w:pPr>
          </w:p>
        </w:tc>
        <w:tc>
          <w:tcPr>
            <w:tcW w:w="7116" w:type="dxa"/>
          </w:tcPr>
          <w:p w14:paraId="500FED18" w14:textId="51425C77" w:rsidR="00DE38D7" w:rsidRDefault="00DE38D7" w:rsidP="00C62D70">
            <w:pPr>
              <w:rPr>
                <w:rFonts w:ascii="Times New Roman" w:eastAsiaTheme="minorEastAsia" w:hAnsi="Times New Roman"/>
                <w:lang w:eastAsia="zh-CN"/>
              </w:rPr>
            </w:pPr>
            <w:r>
              <w:rPr>
                <w:rFonts w:ascii="Times New Roman" w:eastAsiaTheme="minorEastAsia" w:hAnsi="Times New Roman"/>
                <w:lang w:eastAsia="zh-CN"/>
              </w:rPr>
              <w:t xml:space="preserve">It should be up to </w:t>
            </w:r>
            <w:proofErr w:type="spellStart"/>
            <w:r w:rsidR="00761E56">
              <w:rPr>
                <w:rFonts w:ascii="Times New Roman" w:eastAsiaTheme="minorEastAsia" w:hAnsi="Times New Roman"/>
                <w:lang w:eastAsia="zh-CN"/>
              </w:rPr>
              <w:t>gNB</w:t>
            </w:r>
            <w:proofErr w:type="spellEnd"/>
            <w:r w:rsidR="00761E56">
              <w:rPr>
                <w:rFonts w:ascii="Times New Roman" w:eastAsiaTheme="minorEastAsia" w:hAnsi="Times New Roman"/>
                <w:lang w:eastAsia="zh-CN"/>
              </w:rPr>
              <w:t xml:space="preserve"> implementation. But we are okay to design in such a way that allows for </w:t>
            </w:r>
            <w:proofErr w:type="spellStart"/>
            <w:r w:rsidR="00761E56">
              <w:rPr>
                <w:rFonts w:ascii="Times New Roman" w:eastAsiaTheme="minorEastAsia" w:hAnsi="Times New Roman"/>
                <w:lang w:eastAsia="zh-CN"/>
              </w:rPr>
              <w:t>gNB</w:t>
            </w:r>
            <w:proofErr w:type="spellEnd"/>
            <w:r w:rsidR="00761E56">
              <w:rPr>
                <w:rFonts w:ascii="Times New Roman" w:eastAsiaTheme="minorEastAsia" w:hAnsi="Times New Roman"/>
                <w:lang w:eastAsia="zh-CN"/>
              </w:rPr>
              <w:t xml:space="preserve"> to multiplex before IFFT.</w:t>
            </w:r>
          </w:p>
        </w:tc>
      </w:tr>
      <w:bookmarkEnd w:id="9"/>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4E1DDE31" w:rsidR="00EF0FAA" w:rsidRDefault="008731C2">
      <w:pPr>
        <w:pStyle w:val="a1"/>
      </w:pPr>
      <w:r>
        <w:t>(closed)</w:t>
      </w:r>
      <w:r w:rsidR="00262009">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lastRenderedPageBreak/>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Golay</w:t>
            </w:r>
            <w:proofErr w:type="spellEnd"/>
            <w:r>
              <w:rPr>
                <w:rFonts w:ascii="Times New Roman" w:eastAsia="Batang" w:hAnsi="Times New Roman"/>
                <w:lang w:val="en-GB" w:eastAsia="zh-CN"/>
              </w:rPr>
              <w:t xml:space="preserve"> sequence</w:t>
            </w:r>
          </w:p>
          <w:p w14:paraId="01D6117F"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New Roman" w:eastAsia="Batang" w:hAnsi="Times New Roman"/>
                <w:lang w:val="en-GB" w:eastAsia="zh-CN"/>
              </w:rPr>
              <w:t>e.g.</w:t>
            </w:r>
            <w:proofErr w:type="gramEnd"/>
            <w:r>
              <w:rPr>
                <w:rFonts w:ascii="Times New Roman" w:eastAsia="Batang" w:hAnsi="Times New Roman"/>
                <w:lang w:val="en-GB" w:eastAsia="zh-CN"/>
              </w:rPr>
              <w:t xml:space="preserve">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w:t>
      </w:r>
      <w:proofErr w:type="gramStart"/>
      <w:r>
        <w:rPr>
          <w:rFonts w:ascii="Times New Roman" w:eastAsiaTheme="minorEastAsia" w:hAnsi="Times New Roman"/>
          <w:lang w:val="en-GB" w:eastAsia="zh-CN"/>
        </w:rPr>
        <w:t>its</w:t>
      </w:r>
      <w:proofErr w:type="gramEnd"/>
      <w:r>
        <w:rPr>
          <w:rFonts w:ascii="Times New Roman" w:eastAsiaTheme="minorEastAsia" w:hAnsi="Times New Roman"/>
          <w:lang w:val="en-GB" w:eastAsia="zh-CN"/>
        </w:rPr>
        <w:t xml:space="preserve"> transmit energy is quite low considering that the hardware limitation. From FL’s reading of [5]’s description in </w:t>
      </w:r>
      <w:proofErr w:type="spellStart"/>
      <w:r>
        <w:rPr>
          <w:rFonts w:ascii="Times New Roman" w:eastAsiaTheme="minorEastAsia" w:hAnsi="Times New Roman"/>
          <w:lang w:val="en-GB" w:eastAsia="zh-CN"/>
        </w:rPr>
        <w:t>tdoc</w:t>
      </w:r>
      <w:proofErr w:type="spellEnd"/>
      <w:r>
        <w:rPr>
          <w:rFonts w:ascii="Times New Roman" w:eastAsiaTheme="minorEastAsia" w:hAnsi="Times New Roman"/>
          <w:lang w:val="en-GB" w:eastAsia="zh-CN"/>
        </w:rPr>
        <w:t xml:space="preserve">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t xml:space="preserve">For </w:t>
      </w: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w:t>
      </w:r>
      <w:proofErr w:type="spellStart"/>
      <w:r>
        <w:rPr>
          <w:rFonts w:ascii="Times New Roman" w:hAnsi="Times New Roman"/>
        </w:rPr>
        <w:t>avaible</w:t>
      </w:r>
      <w:proofErr w:type="spellEnd"/>
      <w:r>
        <w:rPr>
          <w:rFonts w:ascii="Times New Roman" w:hAnsi="Times New Roman"/>
        </w:rPr>
        <w:t xml:space="preserv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For </w:t>
      </w: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 there is quite limited input. [21] as proponent company evaluates </w:t>
      </w:r>
      <w:proofErr w:type="spellStart"/>
      <w:r>
        <w:rPr>
          <w:rFonts w:ascii="Times New Roman" w:eastAsiaTheme="minorEastAsia" w:hAnsi="Times New Roman"/>
          <w:lang w:val="en-GB" w:eastAsia="zh-CN"/>
        </w:rPr>
        <w:t>Kamasi</w:t>
      </w:r>
      <w:proofErr w:type="spellEnd"/>
      <w:r>
        <w:rPr>
          <w:rFonts w:ascii="Times New Roman" w:eastAsiaTheme="minorEastAsia" w:hAnsi="Times New Roman"/>
          <w:lang w:val="en-GB" w:eastAsia="zh-CN"/>
        </w:rPr>
        <w:t xml:space="preserve"> sequence at SNR=16 </w:t>
      </w:r>
      <w:proofErr w:type="spellStart"/>
      <w:r>
        <w:rPr>
          <w:rFonts w:ascii="Times New Roman" w:eastAsiaTheme="minorEastAsia" w:hAnsi="Times New Roman"/>
          <w:lang w:val="en-GB" w:eastAsia="zh-CN"/>
        </w:rPr>
        <w:t>dB.</w:t>
      </w:r>
      <w:proofErr w:type="spellEnd"/>
      <w:r>
        <w:rPr>
          <w:rFonts w:ascii="Times New Roman" w:eastAsiaTheme="minorEastAsia" w:hAnsi="Times New Roman"/>
          <w:lang w:val="en-GB" w:eastAsia="zh-CN"/>
        </w:rPr>
        <w:t xml:space="preserve">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1D214A8C" w:rsidR="00EF0FAA" w:rsidRDefault="008731C2">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(closed)</w:t>
      </w:r>
      <w:r w:rsidR="00262009">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sidR="00262009">
        <w:rPr>
          <w:rFonts w:ascii="Times New Roman" w:eastAsia="微软雅黑" w:hAnsi="Times New Roman"/>
          <w:iCs/>
          <w:szCs w:val="20"/>
          <w:highlight w:val="yellow"/>
          <w:lang w:val="en-GB" w:eastAsia="zh-CN"/>
        </w:rPr>
        <w:t>:</w:t>
      </w:r>
      <w:r w:rsidR="00262009">
        <w:rPr>
          <w:rFonts w:ascii="Times New Roman" w:eastAsia="微软雅黑" w:hAnsi="Times New Roman"/>
          <w:iCs/>
          <w:szCs w:val="20"/>
          <w:lang w:val="en-GB" w:eastAsia="zh-CN"/>
        </w:rPr>
        <w:t xml:space="preserve"> </w:t>
      </w:r>
      <w:r w:rsidR="00262009">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sidR="00262009">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10" w:name="OLE_LINK8"/>
            <w:r>
              <w:rPr>
                <w:rFonts w:ascii="Times New Roman" w:eastAsiaTheme="minorEastAsia" w:hAnsi="Times New Roman"/>
                <w:lang w:eastAsia="zh-CN"/>
              </w:rPr>
              <w:t>proposal.</w:t>
            </w:r>
            <w:bookmarkEnd w:id="10"/>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r w:rsidR="0090396A" w14:paraId="722F56BD" w14:textId="77777777">
        <w:tc>
          <w:tcPr>
            <w:tcW w:w="1479" w:type="dxa"/>
          </w:tcPr>
          <w:p w14:paraId="0A66A26D" w14:textId="2AE95B06" w:rsidR="0090396A" w:rsidRDefault="0090396A" w:rsidP="00C62D70">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E71F85B" w14:textId="5555D0F7" w:rsidR="0090396A" w:rsidRDefault="0090396A"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15517CD9" w14:textId="29DB6F0E" w:rsidR="0090396A" w:rsidRDefault="0090396A" w:rsidP="00C62D70">
            <w:pPr>
              <w:rPr>
                <w:rFonts w:ascii="Times New Roman" w:eastAsia="Malgun Gothic" w:hAnsi="Times New Roman"/>
                <w:lang w:eastAsia="ko-KR"/>
              </w:rPr>
            </w:pPr>
            <w:r>
              <w:rPr>
                <w:rFonts w:ascii="Times New Roman" w:eastAsia="Malgun Gothic" w:hAnsi="Times New Roman"/>
                <w:lang w:eastAsia="ko-KR"/>
              </w:rPr>
              <w:t xml:space="preserve">It is unclear why reusing the existing NR sequences. If the intention is to reduce spec impact and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impact, then this intention only makes senses for OOK-1 case and ZC is not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friendly as well. </w:t>
            </w:r>
          </w:p>
        </w:tc>
      </w:tr>
    </w:tbl>
    <w:p w14:paraId="01D611C8" w14:textId="77777777" w:rsidR="00EF0FAA" w:rsidRDefault="00EF0FAA">
      <w:pPr>
        <w:rPr>
          <w:rFonts w:ascii="Times New Roman" w:eastAsia="Batang" w:hAnsi="Times New Roman"/>
          <w:lang w:val="en-GB" w:eastAsia="zh-CN"/>
        </w:rPr>
      </w:pPr>
    </w:p>
    <w:p w14:paraId="01D611C9" w14:textId="55620DD8" w:rsidR="00EF0FAA" w:rsidRDefault="008731C2">
      <w:pPr>
        <w:pStyle w:val="41"/>
      </w:pPr>
      <w:r>
        <w:rPr>
          <w:highlight w:val="yellow"/>
        </w:rPr>
        <w:t>(closed)</w:t>
      </w:r>
      <w:r w:rsidR="00262009">
        <w:rPr>
          <w:highlight w:val="yellow"/>
        </w:rPr>
        <w:t>[H][FL1] Question 3.2-3:</w:t>
      </w:r>
      <w:r w:rsidR="00262009">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proofErr w:type="spellStart"/>
      <w:r>
        <w:rPr>
          <w:rFonts w:ascii="Times New Roman" w:eastAsia="Batang" w:hAnsi="Times New Roman"/>
          <w:iCs/>
          <w:lang w:val="en-GB" w:eastAsia="zh-CN"/>
        </w:rPr>
        <w:t>ndomize</w:t>
      </w:r>
      <w:proofErr w:type="spellEnd"/>
      <w:r>
        <w:rPr>
          <w:rFonts w:ascii="Times New Roman" w:eastAsia="Batang" w:hAnsi="Times New Roman"/>
          <w:iCs/>
          <w:lang w:val="en-GB" w:eastAsia="zh-CN"/>
        </w:rPr>
        <w:t xml:space="preserve"> </w:t>
      </w:r>
      <w:proofErr w:type="gramStart"/>
      <w:r>
        <w:rPr>
          <w:rFonts w:ascii="Times New Roman" w:eastAsia="Batang" w:hAnsi="Times New Roman"/>
          <w:iCs/>
          <w:lang w:val="en-GB" w:eastAsia="zh-CN"/>
        </w:rPr>
        <w:t>phase[</w:t>
      </w:r>
      <w:proofErr w:type="gramEnd"/>
      <w:r>
        <w:rPr>
          <w:rFonts w:ascii="Times New Roman" w:eastAsia="Batang" w:hAnsi="Times New Roman"/>
          <w:iCs/>
          <w:lang w:val="en-GB" w:eastAsia="zh-CN"/>
        </w:rPr>
        <w:t xml:space="preserv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lastRenderedPageBreak/>
              <w:t>Everactive</w:t>
            </w:r>
            <w:proofErr w:type="spellEnd"/>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r w:rsidR="0090396A" w14:paraId="0ECA3114" w14:textId="77777777">
        <w:tc>
          <w:tcPr>
            <w:tcW w:w="1479" w:type="dxa"/>
          </w:tcPr>
          <w:p w14:paraId="71EF9D8A" w14:textId="45054907"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07BAF3F" w14:textId="77777777" w:rsidR="0090396A" w:rsidRDefault="0090396A" w:rsidP="00C62D70">
            <w:pPr>
              <w:tabs>
                <w:tab w:val="left" w:pos="551"/>
              </w:tabs>
              <w:rPr>
                <w:rFonts w:ascii="Times New Roman" w:eastAsia="Malgun Gothic" w:hAnsi="Times New Roman"/>
                <w:lang w:eastAsia="ko-KR"/>
              </w:rPr>
            </w:pPr>
          </w:p>
        </w:tc>
        <w:tc>
          <w:tcPr>
            <w:tcW w:w="7116" w:type="dxa"/>
          </w:tcPr>
          <w:p w14:paraId="73FEBDF4" w14:textId="3AD69215" w:rsidR="0090396A" w:rsidRDefault="0090396A" w:rsidP="00C62D70">
            <w:pPr>
              <w:rPr>
                <w:rFonts w:ascii="Times New Roman" w:eastAsiaTheme="minorEastAsia" w:hAnsi="Times New Roman"/>
                <w:lang w:eastAsia="zh-CN"/>
              </w:rPr>
            </w:pPr>
            <w:r>
              <w:rPr>
                <w:rFonts w:ascii="Times New Roman" w:eastAsiaTheme="minorEastAsia" w:hAnsi="Times New Roman"/>
                <w:lang w:eastAsia="zh-CN"/>
              </w:rPr>
              <w:t xml:space="preserve">Option 1 if Option 2 can be up to NW implementation. </w:t>
            </w:r>
          </w:p>
        </w:tc>
      </w:tr>
      <w:tr w:rsidR="00392759" w14:paraId="41A2CEF2" w14:textId="77777777">
        <w:tc>
          <w:tcPr>
            <w:tcW w:w="1479" w:type="dxa"/>
          </w:tcPr>
          <w:p w14:paraId="18946C05" w14:textId="305AC56F" w:rsidR="00392759" w:rsidRDefault="00392759"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1100A900" w14:textId="77777777" w:rsidR="00392759" w:rsidRDefault="00392759" w:rsidP="00C62D70">
            <w:pPr>
              <w:tabs>
                <w:tab w:val="left" w:pos="551"/>
              </w:tabs>
              <w:rPr>
                <w:rFonts w:ascii="Times New Roman" w:eastAsia="Malgun Gothic" w:hAnsi="Times New Roman"/>
                <w:lang w:eastAsia="ko-KR"/>
              </w:rPr>
            </w:pPr>
          </w:p>
        </w:tc>
        <w:tc>
          <w:tcPr>
            <w:tcW w:w="7116" w:type="dxa"/>
          </w:tcPr>
          <w:p w14:paraId="61602CC8" w14:textId="009C9FFE" w:rsidR="00392759" w:rsidRDefault="00392759" w:rsidP="00C62D70">
            <w:pPr>
              <w:rPr>
                <w:rFonts w:ascii="Times New Roman" w:eastAsiaTheme="minorEastAsia" w:hAnsi="Times New Roman"/>
                <w:lang w:eastAsia="zh-CN"/>
              </w:rPr>
            </w:pPr>
            <w:r>
              <w:rPr>
                <w:rFonts w:ascii="Times New Roman" w:eastAsiaTheme="minorEastAsia" w:hAnsi="Times New Roman"/>
                <w:lang w:eastAsia="zh-CN"/>
              </w:rPr>
              <w:t xml:space="preserve">Given out comment on </w:t>
            </w:r>
            <w:r>
              <w:rPr>
                <w:rFonts w:ascii="Times New Roman" w:eastAsia="微软雅黑" w:hAnsi="Times New Roman"/>
                <w:iCs/>
                <w:szCs w:val="20"/>
                <w:lang w:val="en-GB" w:eastAsia="zh-CN"/>
              </w:rPr>
              <w:t xml:space="preserve">Proposal 3.2-1 above, </w:t>
            </w:r>
            <w:r w:rsidR="00747F0F">
              <w:rPr>
                <w:rFonts w:ascii="Times New Roman" w:eastAsia="微软雅黑" w:hAnsi="Times New Roman"/>
                <w:iCs/>
                <w:szCs w:val="20"/>
                <w:lang w:val="en-GB" w:eastAsia="zh-CN"/>
              </w:rPr>
              <w:t>we think it should be further clarified if other options for sequence processing need to be considered for Option 2 of Proposal 3.2-1.</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w:t>
      </w:r>
      <w:proofErr w:type="gramStart"/>
      <w:r>
        <w:rPr>
          <w:rFonts w:ascii="Times New Roman" w:eastAsiaTheme="minorEastAsia" w:hAnsi="Times New Roman"/>
          <w:kern w:val="2"/>
          <w:szCs w:val="20"/>
          <w:lang w:val="en-GB" w:eastAsia="zh-CN"/>
        </w:rPr>
        <w:t>leakage[</w:t>
      </w:r>
      <w:proofErr w:type="gramEnd"/>
      <w:r>
        <w:rPr>
          <w:rFonts w:ascii="Times New Roman" w:eastAsiaTheme="minorEastAsia" w:hAnsi="Times New Roman"/>
          <w:kern w:val="2"/>
          <w:szCs w:val="20"/>
          <w:lang w:val="en-GB" w:eastAsia="zh-CN"/>
        </w:rPr>
        <w:t xml:space="preserv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w:t>
      </w:r>
      <w:proofErr w:type="gramStart"/>
      <w:r>
        <w:rPr>
          <w:rFonts w:ascii="Times New Roman" w:eastAsiaTheme="minorEastAsia" w:hAnsi="Times New Roman"/>
          <w:kern w:val="2"/>
          <w:szCs w:val="20"/>
          <w:lang w:val="en-GB" w:eastAsia="zh-CN"/>
        </w:rPr>
        <w:t>needed[</w:t>
      </w:r>
      <w:proofErr w:type="gramEnd"/>
      <w:r>
        <w:rPr>
          <w:rFonts w:ascii="Times New Roman" w:eastAsiaTheme="minorEastAsia" w:hAnsi="Times New Roman"/>
          <w:kern w:val="2"/>
          <w:szCs w:val="20"/>
          <w:lang w:val="en-GB" w:eastAsia="zh-CN"/>
        </w:rPr>
        <w:t xml:space="preserve">14], e.g., considering presence of preamble, and whether up to </w:t>
      </w:r>
      <w:proofErr w:type="spellStart"/>
      <w:r>
        <w:rPr>
          <w:rFonts w:ascii="Times New Roman" w:eastAsiaTheme="minorEastAsia" w:hAnsi="Times New Roman"/>
          <w:kern w:val="2"/>
          <w:szCs w:val="20"/>
          <w:lang w:val="en-GB" w:eastAsia="zh-CN"/>
        </w:rPr>
        <w:t>gNB</w:t>
      </w:r>
      <w:proofErr w:type="spellEnd"/>
      <w:r>
        <w:rPr>
          <w:rFonts w:ascii="Times New Roman" w:eastAsiaTheme="minorEastAsia" w:hAnsi="Times New Roman"/>
          <w:kern w:val="2"/>
          <w:szCs w:val="20"/>
          <w:lang w:val="en-GB" w:eastAsia="zh-CN"/>
        </w:rPr>
        <w:t xml:space="preserve">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w:t>
      </w:r>
      <w:proofErr w:type="gramStart"/>
      <w:r>
        <w:rPr>
          <w:rFonts w:ascii="Times New Roman" w:eastAsiaTheme="minorEastAsia" w:hAnsi="Times New Roman"/>
          <w:kern w:val="2"/>
          <w:szCs w:val="20"/>
          <w:lang w:val="en-GB" w:eastAsia="zh-CN"/>
        </w:rPr>
        <w:t>DFT[</w:t>
      </w:r>
      <w:proofErr w:type="gramEnd"/>
      <w:r>
        <w:rPr>
          <w:rFonts w:ascii="Times New Roman" w:eastAsiaTheme="minorEastAsia" w:hAnsi="Times New Roman"/>
          <w:kern w:val="2"/>
          <w:szCs w:val="20"/>
          <w:lang w:val="en-GB" w:eastAsia="zh-CN"/>
        </w:rPr>
        <w:t xml:space="preserve">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w:t>
      </w:r>
      <w:proofErr w:type="gramStart"/>
      <w:r>
        <w:rPr>
          <w:rFonts w:ascii="Times New Roman" w:eastAsiaTheme="minorEastAsia" w:hAnsi="Times New Roman"/>
          <w:kern w:val="2"/>
          <w:szCs w:val="20"/>
          <w:lang w:val="en-GB" w:eastAsia="zh-CN"/>
        </w:rPr>
        <w:t>sequence[</w:t>
      </w:r>
      <w:proofErr w:type="gramEnd"/>
      <w:r>
        <w:rPr>
          <w:rFonts w:ascii="Times New Roman" w:eastAsiaTheme="minorEastAsia" w:hAnsi="Times New Roman"/>
          <w:kern w:val="2"/>
          <w:szCs w:val="20"/>
          <w:lang w:val="en-GB" w:eastAsia="zh-CN"/>
        </w:rPr>
        <w:t xml:space="preserv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mapping frequency samples to existing NR QAM or sequence </w:t>
      </w:r>
      <w:proofErr w:type="gramStart"/>
      <w:r>
        <w:rPr>
          <w:rFonts w:ascii="Times New Roman" w:eastAsiaTheme="minorEastAsia" w:hAnsi="Times New Roman"/>
          <w:kern w:val="2"/>
          <w:szCs w:val="20"/>
          <w:lang w:val="en-GB" w:eastAsia="zh-CN"/>
        </w:rPr>
        <w:t>constellation[</w:t>
      </w:r>
      <w:proofErr w:type="gramEnd"/>
      <w:r>
        <w:rPr>
          <w:rFonts w:ascii="Times New Roman" w:eastAsiaTheme="minorEastAsia" w:hAnsi="Times New Roman"/>
          <w:kern w:val="2"/>
          <w:szCs w:val="20"/>
          <w:lang w:val="en-GB" w:eastAsia="zh-CN"/>
        </w:rPr>
        <w:t>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w:t>
      </w:r>
      <w:proofErr w:type="gramStart"/>
      <w:r>
        <w:rPr>
          <w:rFonts w:ascii="Times New Roman" w:hAnsi="Times New Roman"/>
          <w:szCs w:val="20"/>
          <w:lang w:val="en-GB"/>
        </w:rPr>
        <w:t>2][</w:t>
      </w:r>
      <w:proofErr w:type="gramEnd"/>
      <w:r>
        <w:rPr>
          <w:rFonts w:ascii="Times New Roman" w:hAnsi="Times New Roman"/>
          <w:szCs w:val="20"/>
          <w:lang w:val="en-GB"/>
        </w:rPr>
        <w:t>[8][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 xml:space="preserve">frequency samples to existing NR QAM or sequence constellation to reuse existing </w:t>
      </w:r>
      <w:proofErr w:type="spellStart"/>
      <w:r>
        <w:rPr>
          <w:rFonts w:ascii="Times New Roman" w:hAnsi="Times New Roman"/>
          <w:szCs w:val="20"/>
          <w:lang w:val="en-GB"/>
        </w:rPr>
        <w:t>gNB</w:t>
      </w:r>
      <w:proofErr w:type="spellEnd"/>
      <w:r>
        <w:rPr>
          <w:rFonts w:ascii="Times New Roman" w:hAnsi="Times New Roman"/>
          <w:szCs w:val="20"/>
          <w:lang w:val="en-GB"/>
        </w:rPr>
        <w:t xml:space="preserve">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w:t>
      </w:r>
      <w:proofErr w:type="spellStart"/>
      <w:r>
        <w:rPr>
          <w:rFonts w:ascii="Times New Roman" w:eastAsia="Batang" w:hAnsi="Times New Roman"/>
          <w:szCs w:val="20"/>
          <w:lang w:val="en-GB"/>
        </w:rPr>
        <w:t>precoded</w:t>
      </w:r>
      <w:proofErr w:type="spellEnd"/>
      <w:r>
        <w:rPr>
          <w:rFonts w:ascii="Times New Roman" w:eastAsia="Batang" w:hAnsi="Times New Roman"/>
          <w:szCs w:val="20"/>
          <w:lang w:val="en-GB"/>
        </w:rPr>
        <w:t xml:space="preserve"> signals for MU-MIMO which surely are different from QAM constellation or existing sequences. Mapping frequency samples of LP-</w:t>
      </w:r>
      <w:proofErr w:type="gramStart"/>
      <w:r>
        <w:rPr>
          <w:rFonts w:ascii="Times New Roman" w:eastAsia="Batang" w:hAnsi="Times New Roman"/>
          <w:szCs w:val="20"/>
          <w:lang w:val="en-GB"/>
        </w:rPr>
        <w:t>WUS  to</w:t>
      </w:r>
      <w:proofErr w:type="gramEnd"/>
      <w:r>
        <w:rPr>
          <w:rFonts w:ascii="Times New Roman" w:eastAsia="Batang" w:hAnsi="Times New Roman"/>
          <w:szCs w:val="20"/>
          <w:lang w:val="en-GB"/>
        </w:rPr>
        <w:t xml:space="preserve">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pPr>
        <w:pStyle w:val="a1"/>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p w14:paraId="01D61201" w14:textId="77777777" w:rsidR="00EF0FAA" w:rsidRDefault="00262009">
      <w:pPr>
        <w:rPr>
          <w:rFonts w:ascii="Times New Roman" w:hAnsi="Times New Roman"/>
          <w:lang w:eastAsia="zh-CN"/>
        </w:rPr>
      </w:pPr>
      <w:r>
        <w:rPr>
          <w:rFonts w:ascii="Times New Roman" w:hAnsi="Times New Roman"/>
          <w:lang w:eastAsia="zh-CN"/>
        </w:rPr>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For case #2, [4], [3], [6], [7], [14], [10], [24], [17], [23], [11] support option 2, [2][</w:t>
      </w:r>
      <w:proofErr w:type="gramStart"/>
      <w:r>
        <w:rPr>
          <w:rFonts w:ascii="Times New Roman" w:hAnsi="Times New Roman"/>
          <w:lang w:eastAsia="zh-CN"/>
        </w:rPr>
        <w:t>8][</w:t>
      </w:r>
      <w:proofErr w:type="gramEnd"/>
      <w:r>
        <w:rPr>
          <w:rFonts w:ascii="Times New Roman" w:hAnsi="Times New Roman"/>
          <w:lang w:eastAsia="zh-CN"/>
        </w:rPr>
        <w:t xml:space="preserve">[13][16][[23]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783C7C2A"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8731C2">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w:t>
      </w:r>
      <w:proofErr w:type="gramStart"/>
      <w:r>
        <w:rPr>
          <w:rFonts w:ascii="Times New Roman" w:eastAsia="微软雅黑" w:hAnsi="Times New Roman"/>
          <w:iCs/>
          <w:szCs w:val="20"/>
          <w:lang w:val="en-GB" w:eastAsia="zh-CN"/>
        </w:rPr>
        <w:t>3 ?</w:t>
      </w:r>
      <w:proofErr w:type="gramEnd"/>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w:t>
      </w:r>
      <w:proofErr w:type="spellStart"/>
      <w:r>
        <w:rPr>
          <w:rFonts w:ascii="Times New Roman" w:eastAsiaTheme="minorEastAsia" w:hAnsi="Times New Roman"/>
          <w:kern w:val="2"/>
          <w:szCs w:val="20"/>
          <w:lang w:eastAsia="zh-CN"/>
        </w:rPr>
        <w:t>gNB</w:t>
      </w:r>
      <w:proofErr w:type="spellEnd"/>
      <w:r>
        <w:rPr>
          <w:rFonts w:ascii="Times New Roman" w:eastAsiaTheme="minorEastAsia" w:hAnsi="Times New Roman"/>
          <w:kern w:val="2"/>
          <w:szCs w:val="20"/>
          <w:lang w:eastAsia="zh-CN"/>
        </w:rPr>
        <w:t xml:space="preserve">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for Option 2 there should be a separate proposal addressing the issue of WHAT information is </w:t>
            </w:r>
            <w:r>
              <w:rPr>
                <w:rFonts w:ascii="Times New Roman" w:eastAsiaTheme="minorEastAsia" w:hAnsi="Times New Roman"/>
                <w:lang w:val="en-GB" w:eastAsia="zh-CN"/>
              </w:rPr>
              <w:lastRenderedPageBreak/>
              <w:t>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lastRenderedPageBreak/>
              <w:t>Everactive</w:t>
            </w:r>
            <w:proofErr w:type="spellEnd"/>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must transmit all OOK symbols, assuming an OOK LR.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proofErr w:type="spellStart"/>
            <w:r>
              <w:rPr>
                <w:rFonts w:ascii="Times New Roman" w:eastAsia="Yu Mincho" w:hAnsi="Times New Roman" w:hint="eastAsia"/>
                <w:lang w:val="en-GB" w:eastAsia="ja-JP"/>
              </w:rPr>
              <w:t>d</w:t>
            </w:r>
            <w:r>
              <w:rPr>
                <w:rFonts w:ascii="Times New Roman" w:eastAsia="Yu Mincho" w:hAnsi="Times New Roman"/>
                <w:lang w:val="en-GB" w:eastAsia="ja-JP"/>
              </w:rPr>
              <w:t>ocomo</w:t>
            </w:r>
            <w:proofErr w:type="spellEnd"/>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2 and Unserstanding3 can be regarded as some variations of 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 xml:space="preserve">Considering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generates the OOK waveform per M OOK symbol, </w:t>
            </w:r>
            <w:proofErr w:type="gramStart"/>
            <w:r w:rsidRPr="004A0A48">
              <w:rPr>
                <w:rFonts w:ascii="Times New Roman" w:eastAsiaTheme="minorEastAsia" w:hAnsi="Times New Roman"/>
                <w:lang w:val="en-GB" w:eastAsia="zh-CN"/>
              </w:rPr>
              <w:t>i.e.</w:t>
            </w:r>
            <w:proofErr w:type="gramEnd"/>
            <w:r w:rsidRPr="004A0A48">
              <w:rPr>
                <w:rFonts w:ascii="Times New Roman" w:eastAsiaTheme="minorEastAsia" w:hAnsi="Times New Roman"/>
                <w:lang w:val="en-GB" w:eastAsia="zh-CN"/>
              </w:rPr>
              <w:t xml:space="preserve"> per OFDM symbol.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could also determine the overlaid OFDM sequence based on the OOK bits transmitted within the same OFDM symbol. In this way,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understanding 2, the remaining OOK symbols also need to transmit the overlaid OFDM sequence, at least for the spectrum flatten. In this way, it is not clear for the reason of different 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w:t>
            </w:r>
            <w:r>
              <w:rPr>
                <w:rFonts w:ascii="Times New Roman" w:eastAsia="Malgun Gothic" w:hAnsi="Times New Roman" w:hint="eastAsia"/>
                <w:lang w:val="en-GB" w:eastAsia="ko-KR"/>
              </w:rPr>
              <w:lastRenderedPageBreak/>
              <w:t xml:space="preserve">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lastRenderedPageBreak/>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still has to transmit overlaid OFDM sequence from configured overlaid OFDM sequence set in OOK ON symbols by option 2, but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transmit any OFDM sequence/signal in OOK ON symbols 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0396A" w14:paraId="53D1E74C" w14:textId="77777777">
        <w:tc>
          <w:tcPr>
            <w:tcW w:w="1701" w:type="dxa"/>
          </w:tcPr>
          <w:p w14:paraId="37DE7456" w14:textId="763F76C0"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MTK</w:t>
            </w:r>
          </w:p>
        </w:tc>
        <w:tc>
          <w:tcPr>
            <w:tcW w:w="3590" w:type="dxa"/>
          </w:tcPr>
          <w:p w14:paraId="6C21E162" w14:textId="7BBB914B" w:rsidR="0090396A" w:rsidRDefault="0090396A" w:rsidP="0090396A">
            <w:pPr>
              <w:rPr>
                <w:rFonts w:ascii="Times New Roman" w:eastAsiaTheme="minorEastAsia" w:hAnsi="Times New Roman"/>
                <w:lang w:val="en-GB" w:eastAsia="zh-CN"/>
              </w:rPr>
            </w:pPr>
            <w:r>
              <w:rPr>
                <w:rFonts w:ascii="Times New Roman" w:eastAsiaTheme="minorEastAsia" w:hAnsi="Times New Roman"/>
                <w:lang w:val="en-GB" w:eastAsia="zh-CN"/>
              </w:rPr>
              <w:t>1, 2</w:t>
            </w:r>
          </w:p>
        </w:tc>
        <w:tc>
          <w:tcPr>
            <w:tcW w:w="3348" w:type="dxa"/>
          </w:tcPr>
          <w:p w14:paraId="6AD04AC9" w14:textId="65C1D9AA"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However, it is unclear why OFDM sequence needs to &gt;1 OFDM symbols</w:t>
            </w:r>
          </w:p>
        </w:tc>
      </w:tr>
      <w:tr w:rsidR="00AD681E" w14:paraId="1BFF0C07" w14:textId="77777777">
        <w:tc>
          <w:tcPr>
            <w:tcW w:w="1701" w:type="dxa"/>
          </w:tcPr>
          <w:p w14:paraId="4B43E150" w14:textId="74480B5E" w:rsidR="00AD681E" w:rsidRDefault="00AD681E" w:rsidP="0090396A">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3590" w:type="dxa"/>
          </w:tcPr>
          <w:p w14:paraId="0627940E" w14:textId="22906868"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37679655" w14:textId="77777777" w:rsidR="00AD681E" w:rsidRDefault="00AD681E" w:rsidP="0090396A">
            <w:pPr>
              <w:rPr>
                <w:rFonts w:ascii="Times New Roman" w:eastAsiaTheme="minorEastAsia" w:hAnsi="Times New Roman"/>
                <w:lang w:val="en-GB" w:eastAsia="zh-CN"/>
              </w:rPr>
            </w:pPr>
          </w:p>
        </w:tc>
      </w:tr>
      <w:tr w:rsidR="00C6456D" w14:paraId="2EFA0268" w14:textId="77777777">
        <w:tc>
          <w:tcPr>
            <w:tcW w:w="1701" w:type="dxa"/>
          </w:tcPr>
          <w:p w14:paraId="1AE5C731" w14:textId="6D5A978D" w:rsidR="00C6456D" w:rsidRDefault="00C6456D" w:rsidP="0090396A">
            <w:pPr>
              <w:rPr>
                <w:rFonts w:ascii="Times New Roman" w:eastAsiaTheme="minorEastAsia" w:hAnsi="Times New Roman"/>
                <w:lang w:val="en-GB" w:eastAsia="zh-CN"/>
              </w:rPr>
            </w:pPr>
            <w:r>
              <w:rPr>
                <w:rFonts w:ascii="Times New Roman" w:eastAsiaTheme="minorEastAsia" w:hAnsi="Times New Roman"/>
                <w:lang w:val="en-GB" w:eastAsia="zh-CN"/>
              </w:rPr>
              <w:t>Panasonic</w:t>
            </w:r>
          </w:p>
        </w:tc>
        <w:tc>
          <w:tcPr>
            <w:tcW w:w="3590" w:type="dxa"/>
          </w:tcPr>
          <w:p w14:paraId="7C175B38" w14:textId="68AD9EDC" w:rsidR="00C6456D" w:rsidRDefault="00E7762B" w:rsidP="0090396A">
            <w:pPr>
              <w:rPr>
                <w:rFonts w:ascii="Times New Roman" w:eastAsiaTheme="minorEastAsia" w:hAnsi="Times New Roman"/>
                <w:lang w:val="en-GB" w:eastAsia="zh-CN"/>
              </w:rPr>
            </w:pPr>
            <w:r>
              <w:rPr>
                <w:rFonts w:ascii="Times New Roman" w:eastAsiaTheme="minorEastAsia" w:hAnsi="Times New Roman"/>
                <w:lang w:val="en-GB" w:eastAsia="zh-CN"/>
              </w:rPr>
              <w:t>2 and 3</w:t>
            </w:r>
          </w:p>
        </w:tc>
        <w:tc>
          <w:tcPr>
            <w:tcW w:w="3348" w:type="dxa"/>
          </w:tcPr>
          <w:p w14:paraId="27136AEE" w14:textId="77777777" w:rsidR="00C6456D" w:rsidRDefault="00C6456D" w:rsidP="0090396A">
            <w:pPr>
              <w:rPr>
                <w:rFonts w:ascii="Times New Roman" w:eastAsiaTheme="minorEastAsia" w:hAnsi="Times New Roman"/>
                <w:lang w:val="en-GB" w:eastAsia="zh-CN"/>
              </w:rPr>
            </w:pP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C"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280" w:dyaOrig="2438" w14:anchorId="522BF873">
          <v:shape id="_x0000_i1500" type="#_x0000_t75" alt="" style="width:363.15pt;height:121.9pt;mso-width-percent:0;mso-height-percent:0;mso-width-percent:0;mso-height-percent:0" o:ole="">
            <v:imagedata r:id="rId15" o:title=""/>
          </v:shape>
          <o:OLEObject Type="Embed" ProgID="Visio.Drawing.15" ShapeID="_x0000_i1500" DrawAspect="Content" ObjectID="_1777880031" r:id="rId16"/>
        </w:object>
      </w:r>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p w14:paraId="01D61230"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103" w:dyaOrig="2385" w14:anchorId="1362B5A2">
          <v:shape id="_x0000_i1501" type="#_x0000_t75" alt="" style="width:355.25pt;height:119.35pt;mso-width-percent:0;mso-height-percent:0;mso-width-percent:0;mso-height-percent:0" o:ole="">
            <v:imagedata r:id="rId17" o:title=""/>
          </v:shape>
          <o:OLEObject Type="Embed" ProgID="Visio.Drawing.15" ShapeID="_x0000_i1501" DrawAspect="Content" ObjectID="_1777880032" r:id="rId18"/>
        </w:object>
      </w:r>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lastRenderedPageBreak/>
        <w:t>What information bits to be carried by LP-WUS and how to carry by LP-WUS</w:t>
      </w:r>
    </w:p>
    <w:p w14:paraId="01D61234" w14:textId="77777777" w:rsidR="00EF0FAA" w:rsidRDefault="00EF0FAA">
      <w:pPr>
        <w:pStyle w:val="a1"/>
        <w:numPr>
          <w:ilvl w:val="1"/>
          <w:numId w:val="13"/>
        </w:numPr>
        <w:rPr>
          <w:vanish/>
        </w:rPr>
      </w:pPr>
    </w:p>
    <w:p w14:paraId="01D61235" w14:textId="77777777" w:rsidR="00EF0FAA" w:rsidRDefault="00262009">
      <w:pPr>
        <w:pStyle w:val="a1"/>
        <w:rPr>
          <w:rFonts w:eastAsia="MS Mincho"/>
          <w:iCs/>
          <w:sz w:val="24"/>
          <w:szCs w:val="40"/>
        </w:rPr>
      </w:pPr>
      <w:r>
        <w:t xml:space="preserve">What information bits to be carried by LP-WUS </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r>
        <w:rPr>
          <w:rFonts w:ascii="Times New Roman" w:hAnsi="Times New Roman"/>
          <w:lang w:val="en-GB" w:eastAsia="zh-CN"/>
        </w:rPr>
        <w:t xml:space="preserve">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49" w14:textId="77777777" w:rsidR="00EF0FAA" w:rsidRDefault="00EF0FAA">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w:t>
      </w:r>
      <w:proofErr w:type="gramStart"/>
      <w:r>
        <w:rPr>
          <w:rFonts w:ascii="Times New Roman" w:eastAsiaTheme="minorEastAsia" w:hAnsi="Times New Roman"/>
          <w:lang w:val="en-GB" w:eastAsia="zh-CN"/>
        </w:rPr>
        <w:t>companies[</w:t>
      </w:r>
      <w:proofErr w:type="gramEnd"/>
      <w:r>
        <w:rPr>
          <w:rFonts w:ascii="Times New Roman" w:eastAsiaTheme="minorEastAsia" w:hAnsi="Times New Roman"/>
          <w:lang w:val="en-GB" w:eastAsia="zh-CN"/>
        </w:rPr>
        <w:t xml:space="preserve">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lastRenderedPageBreak/>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w:t>
            </w:r>
            <w:proofErr w:type="spellStart"/>
            <w:r>
              <w:rPr>
                <w:rFonts w:ascii="Times New Roman" w:eastAsiaTheme="minorEastAsia" w:hAnsi="Times New Roman"/>
                <w:kern w:val="2"/>
                <w:sz w:val="21"/>
                <w:szCs w:val="22"/>
                <w:lang w:eastAsia="zh-CN"/>
              </w:rPr>
              <w:t>Spreatrum</w:t>
            </w:r>
            <w:proofErr w:type="spellEnd"/>
            <w:proofErr w:type="gramStart"/>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flexibility and the possibility of simultaneously addressing multiple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w:t>
            </w:r>
            <w:proofErr w:type="gramStart"/>
            <w:r>
              <w:rPr>
                <w:rFonts w:ascii="Times New Roman" w:eastAsiaTheme="minorEastAsia" w:hAnsi="Times New Roman"/>
                <w:kern w:val="2"/>
                <w:sz w:val="21"/>
                <w:szCs w:val="22"/>
                <w:lang w:eastAsia="zh-CN"/>
              </w:rPr>
              <w:t>codepoint[</w:t>
            </w:r>
            <w:proofErr w:type="gramEnd"/>
            <w:r>
              <w:rPr>
                <w:rFonts w:ascii="Times New Roman" w:eastAsiaTheme="minorEastAsia" w:hAnsi="Times New Roman"/>
                <w:kern w:val="2"/>
                <w:sz w:val="21"/>
                <w:szCs w:val="22"/>
                <w:lang w:eastAsia="zh-CN"/>
              </w:rPr>
              <w:t xml:space="preserve">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Shorter </w:t>
            </w:r>
            <w:proofErr w:type="gramStart"/>
            <w:r>
              <w:rPr>
                <w:rFonts w:ascii="Times New Roman" w:eastAsiaTheme="minorEastAsia" w:hAnsi="Times New Roman"/>
                <w:kern w:val="2"/>
                <w:sz w:val="21"/>
                <w:szCs w:val="22"/>
                <w:lang w:eastAsia="zh-CN"/>
              </w:rPr>
              <w:t>latency[</w:t>
            </w:r>
            <w:proofErr w:type="gramEnd"/>
            <w:r>
              <w:rPr>
                <w:rFonts w:ascii="Times New Roman" w:eastAsiaTheme="minorEastAsia" w:hAnsi="Times New Roman"/>
                <w:kern w:val="2"/>
                <w:sz w:val="21"/>
                <w:szCs w:val="22"/>
                <w:lang w:eastAsia="zh-CN"/>
              </w:rPr>
              <w:t>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MOs to be </w:t>
            </w:r>
            <w:proofErr w:type="gramStart"/>
            <w:r>
              <w:rPr>
                <w:rFonts w:ascii="Times New Roman" w:eastAsiaTheme="minorEastAsia" w:hAnsi="Times New Roman"/>
                <w:kern w:val="2"/>
                <w:sz w:val="21"/>
                <w:szCs w:val="22"/>
                <w:lang w:eastAsia="zh-CN"/>
              </w:rPr>
              <w:t>monitored[</w:t>
            </w:r>
            <w:proofErr w:type="gramEnd"/>
            <w:r>
              <w:rPr>
                <w:rFonts w:ascii="Times New Roman" w:eastAsiaTheme="minorEastAsia" w:hAnsi="Times New Roman"/>
                <w:kern w:val="2"/>
                <w:sz w:val="21"/>
                <w:szCs w:val="22"/>
                <w:lang w:eastAsia="zh-CN"/>
              </w:rPr>
              <w:t>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resource efficiency: due to low probability of paging more than one UE, it is more efficient to transmit LP-WUS for one UE rather than bitmap for any combination of UE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Capable of supporting larger number of subgroups, e.g., up to 256 subgroups per PO and more than 256 subgroups per </w:t>
            </w:r>
            <w:proofErr w:type="gramStart"/>
            <w:r>
              <w:rPr>
                <w:rFonts w:ascii="Times New Roman" w:eastAsiaTheme="minorEastAsia" w:hAnsi="Times New Roman"/>
                <w:kern w:val="2"/>
                <w:sz w:val="21"/>
                <w:szCs w:val="22"/>
                <w:lang w:eastAsia="zh-CN"/>
              </w:rPr>
              <w:t>LO[</w:t>
            </w:r>
            <w:proofErr w:type="gramEnd"/>
            <w:r>
              <w:rPr>
                <w:rFonts w:ascii="Times New Roman" w:eastAsiaTheme="minorEastAsia" w:hAnsi="Times New Roman"/>
                <w:kern w:val="2"/>
                <w:sz w:val="21"/>
                <w:szCs w:val="22"/>
                <w:lang w:eastAsia="zh-CN"/>
              </w:rPr>
              <w:t>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MO resource can share among multiple POs allowing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to adapt well to the CDF curve of multiple concurrent paging </w:t>
            </w:r>
            <w:proofErr w:type="gramStart"/>
            <w:r>
              <w:rPr>
                <w:rFonts w:ascii="Times New Roman" w:eastAsiaTheme="minorEastAsia" w:hAnsi="Times New Roman"/>
                <w:kern w:val="2"/>
                <w:sz w:val="21"/>
                <w:szCs w:val="22"/>
                <w:lang w:eastAsia="zh-CN"/>
              </w:rPr>
              <w:t>events[</w:t>
            </w:r>
            <w:proofErr w:type="gramEnd"/>
            <w:r>
              <w:rPr>
                <w:rFonts w:ascii="Times New Roman" w:eastAsiaTheme="minorEastAsia" w:hAnsi="Times New Roman"/>
                <w:kern w:val="2"/>
                <w:sz w:val="21"/>
                <w:szCs w:val="22"/>
                <w:lang w:eastAsia="zh-CN"/>
              </w:rPr>
              <w:t>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Early termination of </w:t>
            </w:r>
            <w:proofErr w:type="gramStart"/>
            <w:r>
              <w:rPr>
                <w:rFonts w:ascii="Times New Roman" w:eastAsiaTheme="minorEastAsia" w:hAnsi="Times New Roman"/>
                <w:kern w:val="2"/>
                <w:sz w:val="21"/>
                <w:szCs w:val="22"/>
                <w:lang w:eastAsia="zh-CN"/>
              </w:rPr>
              <w:t>detection[</w:t>
            </w:r>
            <w:proofErr w:type="gramEnd"/>
            <w:r>
              <w:rPr>
                <w:rFonts w:ascii="Times New Roman" w:eastAsiaTheme="minorEastAsia" w:hAnsi="Times New Roman"/>
                <w:kern w:val="2"/>
                <w:sz w:val="21"/>
                <w:szCs w:val="22"/>
                <w:lang w:eastAsia="zh-CN"/>
              </w:rPr>
              <w:t>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No impact of information bits for other UEs, but bitmap leads a UE to drop the LP-WUS no matter the bit for itself or other UEs is wrong base on CRC result, thus bitmap leads to worse </w:t>
            </w:r>
            <w:proofErr w:type="gramStart"/>
            <w:r>
              <w:rPr>
                <w:rFonts w:ascii="Times New Roman" w:eastAsiaTheme="minorEastAsia" w:hAnsi="Times New Roman"/>
                <w:kern w:val="2"/>
                <w:sz w:val="21"/>
                <w:szCs w:val="22"/>
                <w:lang w:eastAsia="zh-CN"/>
              </w:rPr>
              <w:t>MDR[</w:t>
            </w:r>
            <w:proofErr w:type="gramEnd"/>
            <w:r>
              <w:rPr>
                <w:rFonts w:ascii="Times New Roman" w:eastAsiaTheme="minorEastAsia" w:hAnsi="Times New Roman"/>
                <w:kern w:val="2"/>
                <w:sz w:val="21"/>
                <w:szCs w:val="22"/>
                <w:lang w:eastAsia="zh-CN"/>
              </w:rPr>
              <w:t>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6168DA52"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t>[M][FL</w:t>
      </w:r>
      <w:r w:rsidR="008731C2">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75" w14:textId="77777777" w:rsidR="00EF0FAA" w:rsidRDefault="00EF0FAA">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Subgroup number N per LP-WUS, and how to transmit the indication information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 xml:space="preserv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C62D70">
            <w:pPr>
              <w:pStyle w:val="a1"/>
              <w:numPr>
                <w:ilvl w:val="0"/>
                <w:numId w:val="105"/>
              </w:numPr>
              <w:spacing w:before="0" w:after="0"/>
              <w:rPr>
                <w:rFonts w:eastAsiaTheme="minorEastAsia"/>
                <w:kern w:val="0"/>
                <w:sz w:val="20"/>
                <w:szCs w:val="24"/>
                <w:lang w:val="en-US"/>
              </w:rPr>
            </w:pPr>
            <w:r w:rsidRPr="00327730">
              <w:rPr>
                <w:rFonts w:eastAsiaTheme="minorEastAsia"/>
                <w:kern w:val="0"/>
                <w:sz w:val="20"/>
                <w:szCs w:val="24"/>
                <w:lang w:val="en-US"/>
              </w:rPr>
              <w:t xml:space="preserve">overhead is different, e.g., log2 (N) vs N for one LP-WUS </w:t>
            </w:r>
          </w:p>
          <w:p w14:paraId="23248ED6" w14:textId="77777777" w:rsidR="00C62D70" w:rsidRDefault="00C62D70" w:rsidP="00C62D70">
            <w:pPr>
              <w:pStyle w:val="a1"/>
              <w:numPr>
                <w:ilvl w:val="0"/>
                <w:numId w:val="105"/>
              </w:numPr>
              <w:spacing w:before="0" w:after="0"/>
              <w:rPr>
                <w:rFonts w:eastAsiaTheme="minorEastAsia"/>
                <w:kern w:val="0"/>
                <w:sz w:val="20"/>
                <w:szCs w:val="24"/>
                <w:lang w:val="en-US"/>
              </w:rPr>
            </w:pPr>
            <w:r>
              <w:rPr>
                <w:rFonts w:eastAsiaTheme="minorEastAsia" w:hint="eastAsia"/>
                <w:kern w:val="0"/>
                <w:sz w:val="20"/>
                <w:szCs w:val="24"/>
                <w:lang w:val="en-US"/>
              </w:rPr>
              <w:t>p</w:t>
            </w:r>
            <w:r>
              <w:rPr>
                <w:rFonts w:eastAsiaTheme="minorEastAsia"/>
                <w:kern w:val="0"/>
                <w:sz w:val="20"/>
                <w:szCs w:val="24"/>
                <w:lang w:val="en-US"/>
              </w:rP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C0F5737" w14:textId="77777777">
        <w:tc>
          <w:tcPr>
            <w:tcW w:w="1479" w:type="dxa"/>
          </w:tcPr>
          <w:p w14:paraId="3F68D922" w14:textId="6AED882D"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345EC1CC" w14:textId="5A715733" w:rsidR="0090396A" w:rsidRDefault="0090396A" w:rsidP="00C62D70">
            <w:pPr>
              <w:tabs>
                <w:tab w:val="left" w:pos="551"/>
              </w:tabs>
              <w:rPr>
                <w:rFonts w:ascii="Times New Roman" w:eastAsiaTheme="minorEastAsia" w:hAnsi="Times New Roman"/>
                <w:lang w:eastAsia="zh-CN"/>
              </w:rPr>
            </w:pPr>
          </w:p>
        </w:tc>
        <w:tc>
          <w:tcPr>
            <w:tcW w:w="7116" w:type="dxa"/>
          </w:tcPr>
          <w:p w14:paraId="323D7DC9" w14:textId="766B5767"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Okay</w:t>
            </w:r>
          </w:p>
        </w:tc>
      </w:tr>
      <w:tr w:rsidR="00AD681E" w14:paraId="72F357C8" w14:textId="77777777">
        <w:tc>
          <w:tcPr>
            <w:tcW w:w="1479" w:type="dxa"/>
          </w:tcPr>
          <w:p w14:paraId="27816330" w14:textId="5880F693" w:rsidR="00AD681E" w:rsidRDefault="00AD681E"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29C6F1B8" w14:textId="77777777" w:rsidR="00AD681E" w:rsidRDefault="00AD681E" w:rsidP="00C62D70">
            <w:pPr>
              <w:tabs>
                <w:tab w:val="left" w:pos="551"/>
              </w:tabs>
              <w:rPr>
                <w:rFonts w:ascii="Times New Roman" w:eastAsiaTheme="minorEastAsia" w:hAnsi="Times New Roman"/>
                <w:lang w:eastAsia="zh-CN"/>
              </w:rPr>
            </w:pPr>
          </w:p>
        </w:tc>
        <w:tc>
          <w:tcPr>
            <w:tcW w:w="7116" w:type="dxa"/>
          </w:tcPr>
          <w:p w14:paraId="40129B4F" w14:textId="2208A904" w:rsidR="002404AF" w:rsidRPr="002404AF" w:rsidRDefault="002404AF" w:rsidP="002404AF">
            <w:pPr>
              <w:ind w:left="709" w:hanging="709"/>
              <w:rPr>
                <w:rFonts w:ascii="Times New Roman" w:eastAsiaTheme="minorEastAsia" w:hAnsi="Times New Roman"/>
                <w:lang w:eastAsia="zh-CN"/>
              </w:rPr>
            </w:pPr>
            <w:r w:rsidRPr="002404AF">
              <w:rPr>
                <w:rFonts w:ascii="Times New Roman" w:eastAsiaTheme="minorEastAsia" w:hAnsi="Times New Roman"/>
                <w:lang w:eastAsia="zh-CN"/>
              </w:rPr>
              <w:t xml:space="preserve">We </w:t>
            </w:r>
            <w:r>
              <w:rPr>
                <w:rFonts w:ascii="Times New Roman" w:eastAsiaTheme="minorEastAsia" w:hAnsi="Times New Roman"/>
                <w:lang w:eastAsia="zh-CN"/>
              </w:rPr>
              <w:t xml:space="preserve">are in general OK, but </w:t>
            </w:r>
            <w:r w:rsidRPr="002404AF">
              <w:rPr>
                <w:rFonts w:ascii="Times New Roman" w:eastAsiaTheme="minorEastAsia" w:hAnsi="Times New Roman"/>
                <w:lang w:eastAsia="zh-CN"/>
              </w:rPr>
              <w:t xml:space="preserve">have the </w:t>
            </w:r>
            <w:r>
              <w:rPr>
                <w:rFonts w:ascii="Times New Roman" w:eastAsiaTheme="minorEastAsia" w:hAnsi="Times New Roman"/>
                <w:lang w:eastAsia="zh-CN"/>
              </w:rPr>
              <w:t>following two comments on the proposal.</w:t>
            </w:r>
          </w:p>
          <w:p w14:paraId="39F124E4" w14:textId="4F0CFB54" w:rsidR="00AD681E" w:rsidRPr="002404AF" w:rsidRDefault="00AD681E" w:rsidP="002404AF">
            <w:pPr>
              <w:pStyle w:val="a1"/>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Under option 2-2: it is stated that “multiple LP-WUSs to wake up &gt;1 subgroups”, but the main text suggests that one codepoint may be associated with multiple subgroups?</w:t>
            </w:r>
          </w:p>
          <w:p w14:paraId="5033EC0C" w14:textId="411E3515" w:rsidR="00AD681E" w:rsidRPr="002404AF" w:rsidRDefault="002404AF" w:rsidP="002404AF">
            <w:pPr>
              <w:pStyle w:val="a1"/>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Depending on the number of subgroups that need to be indicated in any paging cycle, bit map indication can be more resource efficient than codepoint indication, therefore switching between the two indication methods might be useful and therefore combination of options 1/2 or 1/3 might still be considered.</w:t>
            </w:r>
          </w:p>
        </w:tc>
      </w:tr>
    </w:tbl>
    <w:p w14:paraId="01D61294" w14:textId="10B15520" w:rsidR="00EF0FAA" w:rsidRDefault="00EF0FAA">
      <w:pPr>
        <w:spacing w:after="180"/>
        <w:jc w:val="both"/>
        <w:rPr>
          <w:rFonts w:ascii="Times New Roman" w:eastAsia="MS Mincho" w:hAnsi="Times New Roman"/>
          <w:szCs w:val="20"/>
          <w:lang w:val="en-GB"/>
        </w:rPr>
      </w:pPr>
    </w:p>
    <w:p w14:paraId="7C1A2D6A" w14:textId="0C140458" w:rsidR="007C7E88" w:rsidRDefault="007C7E88" w:rsidP="007C7E88">
      <w:pPr>
        <w:keepNext/>
        <w:tabs>
          <w:tab w:val="left" w:pos="-5500"/>
        </w:tabs>
        <w:spacing w:before="240" w:after="60"/>
        <w:outlineLvl w:val="3"/>
        <w:rPr>
          <w:rFonts w:ascii="Times New Roman" w:eastAsia="微软雅黑" w:hAnsi="Times New Roman"/>
          <w:iCs/>
          <w:szCs w:val="20"/>
          <w:highlight w:val="cyan"/>
          <w:lang w:val="en-GB" w:eastAsia="zh-CN"/>
        </w:rPr>
      </w:pP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w:t>
      </w:r>
      <w:r w:rsidRPr="007C7E88">
        <w:rPr>
          <w:rFonts w:ascii="Times New Roman" w:eastAsia="微软雅黑" w:hAnsi="Times New Roman"/>
          <w:iCs/>
          <w:szCs w:val="20"/>
          <w:highlight w:val="yellow"/>
          <w:lang w:val="en-GB" w:eastAsia="zh-CN"/>
        </w:rPr>
        <w:t>4</w:t>
      </w: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134D392A"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p>
    <w:p w14:paraId="1496CB44"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78009C5B"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4A7B5927" w14:textId="77777777" w:rsidR="007C7E88" w:rsidRDefault="007C7E88" w:rsidP="007C7E88">
      <w:pPr>
        <w:ind w:leftChars="160" w:left="320"/>
        <w:rPr>
          <w:rFonts w:ascii="Times New Roman" w:eastAsiaTheme="minorEastAsia" w:hAnsi="Times New Roman"/>
          <w:lang w:eastAsia="zh-CN"/>
        </w:rPr>
      </w:pPr>
    </w:p>
    <w:p w14:paraId="7917FE03"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2878B8EB" w14:textId="77777777" w:rsidR="007C7E88" w:rsidRDefault="007C7E88" w:rsidP="007C7E88">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3A5AE4B7"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4C05160C"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7A2BB4D4" w14:textId="7F5B6226"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Length of a LP-WUS: log2(N)+[X], </w:t>
      </w:r>
      <w:r>
        <w:rPr>
          <w:rFonts w:ascii="Times New Roman" w:eastAsiaTheme="minorEastAsia" w:hAnsi="Times New Roman"/>
          <w:lang w:eastAsia="zh-CN"/>
        </w:rPr>
        <w:t xml:space="preserve">multiple </w:t>
      </w:r>
      <w:proofErr w:type="spellStart"/>
      <w:r>
        <w:rPr>
          <w:rFonts w:ascii="Times New Roman" w:eastAsiaTheme="minorEastAsia" w:hAnsi="Times New Roman"/>
          <w:lang w:eastAsia="zh-CN"/>
        </w:rPr>
        <w:t>TDMed</w:t>
      </w:r>
      <w:proofErr w:type="spellEnd"/>
      <w:r>
        <w:rPr>
          <w:rFonts w:ascii="Times New Roman" w:eastAsiaTheme="minorEastAsia" w:hAnsi="Times New Roman"/>
          <w:lang w:eastAsia="zh-CN"/>
        </w:rPr>
        <w:t xml:space="preserve"> LP-WUSs </w:t>
      </w:r>
      <w:r>
        <w:rPr>
          <w:rFonts w:ascii="Times New Roman" w:eastAsiaTheme="minorEastAsia" w:hAnsi="Times New Roman"/>
          <w:lang w:eastAsia="zh-CN"/>
        </w:rPr>
        <w:t xml:space="preserve">could be used </w:t>
      </w:r>
      <w:r>
        <w:rPr>
          <w:rFonts w:ascii="Times New Roman" w:eastAsiaTheme="minorEastAsia" w:hAnsi="Times New Roman"/>
          <w:lang w:eastAsia="zh-CN"/>
        </w:rPr>
        <w:t>to wake up &gt;1 subgroups</w:t>
      </w:r>
    </w:p>
    <w:p w14:paraId="79C52D7C" w14:textId="77777777" w:rsidR="007C7E88" w:rsidRDefault="007C7E88" w:rsidP="007C7E88">
      <w:pPr>
        <w:ind w:left="680"/>
        <w:rPr>
          <w:rFonts w:ascii="Times New Roman" w:eastAsiaTheme="minorEastAsia" w:hAnsi="Times New Roman"/>
          <w:lang w:eastAsia="zh-CN"/>
        </w:rPr>
      </w:pPr>
    </w:p>
    <w:p w14:paraId="1C6EF3A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6785D5AF"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14638520" w14:textId="2FFFBB9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w:t>
      </w:r>
      <w:r w:rsidRPr="007C7E88">
        <w:rPr>
          <w:rFonts w:ascii="Times New Roman" w:eastAsiaTheme="minorEastAsia" w:hAnsi="Times New Roman"/>
          <w:lang w:eastAsia="zh-CN"/>
        </w:rPr>
        <w:t xml:space="preserve"> </w:t>
      </w:r>
      <w:r>
        <w:rPr>
          <w:rFonts w:ascii="Times New Roman" w:eastAsiaTheme="minorEastAsia" w:hAnsi="Times New Roman"/>
          <w:lang w:eastAsia="zh-CN"/>
        </w:rPr>
        <w:t>N or 2*N</w:t>
      </w:r>
      <w:r w:rsidRPr="007C7E88">
        <w:rPr>
          <w:rFonts w:ascii="Times New Roman" w:eastAsiaTheme="minorEastAsia" w:hAnsi="Times New Roman"/>
          <w:lang w:eastAsia="zh-CN"/>
        </w:rPr>
        <w:t xml:space="preserve"> </w:t>
      </w:r>
      <w:r>
        <w:rPr>
          <w:rFonts w:ascii="Times New Roman" w:eastAsiaTheme="minorEastAsia" w:hAnsi="Times New Roman"/>
          <w:lang w:eastAsia="zh-CN"/>
        </w:rPr>
        <w:t xml:space="preserve">or </w:t>
      </w:r>
      <w:r>
        <w:rPr>
          <w:rFonts w:ascii="Times New Roman" w:eastAsiaTheme="minorEastAsia" w:hAnsi="Times New Roman"/>
          <w:lang w:eastAsia="zh-CN"/>
        </w:rPr>
        <w:t>log2(N)+[X], multiple</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TDMed</w:t>
      </w:r>
      <w:proofErr w:type="spellEnd"/>
      <w:r>
        <w:rPr>
          <w:rFonts w:ascii="Times New Roman" w:eastAsiaTheme="minorEastAsia" w:hAnsi="Times New Roman"/>
          <w:lang w:eastAsia="zh-CN"/>
        </w:rPr>
        <w:t xml:space="preserve"> LP-WUSs could be used</w:t>
      </w:r>
      <w:r>
        <w:rPr>
          <w:rFonts w:ascii="Times New Roman" w:eastAsiaTheme="minorEastAsia" w:hAnsi="Times New Roman"/>
          <w:lang w:eastAsia="zh-CN"/>
        </w:rPr>
        <w:t xml:space="preserve"> </w:t>
      </w:r>
      <w:r>
        <w:rPr>
          <w:rFonts w:ascii="Times New Roman" w:eastAsiaTheme="minorEastAsia" w:hAnsi="Times New Roman"/>
          <w:lang w:eastAsia="zh-CN"/>
        </w:rPr>
        <w:t>to wake up &gt;1 subgroups</w:t>
      </w:r>
    </w:p>
    <w:p w14:paraId="48F6DB57" w14:textId="77777777" w:rsidR="007C7E88" w:rsidRDefault="007C7E88" w:rsidP="007C7E88">
      <w:pPr>
        <w:rPr>
          <w:rFonts w:ascii="Times New Roman" w:eastAsiaTheme="minorEastAsia" w:hAnsi="Times New Roman"/>
          <w:lang w:val="en-GB" w:eastAsia="zh-CN"/>
        </w:rPr>
      </w:pPr>
    </w:p>
    <w:p w14:paraId="414973B8" w14:textId="77777777" w:rsidR="007C7E88" w:rsidRDefault="007C7E88" w:rsidP="007C7E88">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39E92EE3"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41B89A8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Option 3-2: codepoint by OOK sequence</w:t>
      </w:r>
    </w:p>
    <w:p w14:paraId="7E1B65B8" w14:textId="77777777" w:rsidR="007C7E88" w:rsidRDefault="007C7E88">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w:t>
            </w:r>
            <w:proofErr w:type="spellStart"/>
            <w:r>
              <w:rPr>
                <w:rFonts w:ascii="Times New Roman" w:hAnsi="Times New Roman"/>
                <w:lang w:eastAsia="zh-CN"/>
              </w:rPr>
              <w:t>e.g</w:t>
            </w:r>
            <w:proofErr w:type="spellEnd"/>
            <w:r>
              <w:rPr>
                <w:rFonts w:ascii="Times New Roman" w:hAnsi="Times New Roman"/>
                <w:lang w:eastAsia="zh-CN"/>
              </w:rPr>
              <w:t>,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w:t>
            </w:r>
            <w:proofErr w:type="gramStart"/>
            <w:r>
              <w:rPr>
                <w:rFonts w:ascii="Times New Roman" w:hAnsi="Times New Roman"/>
                <w:lang w:eastAsia="zh-CN"/>
              </w:rPr>
              <w:t>e.g.</w:t>
            </w:r>
            <w:proofErr w:type="gramEnd"/>
            <w:r>
              <w:rPr>
                <w:rFonts w:ascii="Times New Roman" w:hAnsi="Times New Roman"/>
                <w:lang w:eastAsia="zh-CN"/>
              </w:rPr>
              <w:t xml:space="preserve">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1: A bitmap with each bit corresponding to [one or more] </w:t>
      </w:r>
      <w:proofErr w:type="gramStart"/>
      <w:r>
        <w:rPr>
          <w:rFonts w:ascii="Times New Roman" w:hAnsi="Times New Roman"/>
          <w:lang w:eastAsia="zh-CN"/>
        </w:rPr>
        <w:t>UEs[</w:t>
      </w:r>
      <w:proofErr w:type="gramEnd"/>
      <w:r>
        <w:rPr>
          <w:rFonts w:ascii="Times New Roman" w:hAnsi="Times New Roman"/>
          <w:lang w:eastAsia="zh-CN"/>
        </w:rPr>
        <w:t xml:space="preserve">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w:t>
      </w:r>
      <w:proofErr w:type="gramStart"/>
      <w:r>
        <w:rPr>
          <w:rFonts w:ascii="Times New Roman" w:hAnsi="Times New Roman"/>
          <w:lang w:eastAsia="zh-CN"/>
        </w:rPr>
        <w:t>RNTI[</w:t>
      </w:r>
      <w:proofErr w:type="gramEnd"/>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3: A codepoint value corresponding to [one or more] </w:t>
      </w:r>
      <w:proofErr w:type="gramStart"/>
      <w:r>
        <w:rPr>
          <w:rFonts w:ascii="Times New Roman" w:hAnsi="Times New Roman"/>
          <w:lang w:eastAsia="zh-CN"/>
        </w:rPr>
        <w:t>UEs[</w:t>
      </w:r>
      <w:proofErr w:type="gramEnd"/>
      <w:r>
        <w:rPr>
          <w:rFonts w:ascii="Times New Roman" w:hAnsi="Times New Roman"/>
          <w:lang w:eastAsia="zh-CN"/>
        </w:rPr>
        <w:t>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pPr>
        <w:pStyle w:val="a1"/>
      </w:pPr>
      <w:r>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pPr>
        <w:ind w:leftChars="220" w:left="440"/>
        <w:jc w:val="both"/>
        <w:rPr>
          <w:rFonts w:ascii="Times New Roman" w:hAnsi="Times New Roman"/>
          <w:szCs w:val="20"/>
        </w:rPr>
      </w:pPr>
      <w:r>
        <w:rPr>
          <w:rFonts w:ascii="Times New Roman" w:hAnsi="Times New Roman"/>
          <w:szCs w:val="20"/>
        </w:rPr>
        <w:t>[</w:t>
      </w:r>
      <w:proofErr w:type="gramStart"/>
      <w:r>
        <w:rPr>
          <w:rFonts w:ascii="Times New Roman" w:hAnsi="Times New Roman"/>
          <w:szCs w:val="20"/>
        </w:rPr>
        <w:t>4][</w:t>
      </w:r>
      <w:proofErr w:type="gramEnd"/>
      <w:r>
        <w:rPr>
          <w:rFonts w:ascii="Times New Roman" w:hAnsi="Times New Roman"/>
          <w:szCs w:val="20"/>
        </w:rPr>
        <w:t xml:space="preserve">[6][[8][[7][[2][[15][[20][[13][[5][[3][25]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w:t>
      </w:r>
      <w:proofErr w:type="gramStart"/>
      <w:r>
        <w:rPr>
          <w:rFonts w:ascii="Times New Roman" w:eastAsiaTheme="minorEastAsia" w:hAnsi="Times New Roman"/>
          <w:kern w:val="2"/>
          <w:szCs w:val="20"/>
          <w:lang w:eastAsia="zh-CN"/>
        </w:rPr>
        <w:t>companies[</w:t>
      </w:r>
      <w:proofErr w:type="gramEnd"/>
      <w:r>
        <w:rPr>
          <w:rFonts w:ascii="Times New Roman" w:eastAsiaTheme="minorEastAsia" w:hAnsi="Times New Roman"/>
          <w:kern w:val="2"/>
          <w:szCs w:val="20"/>
          <w:lang w:eastAsia="zh-CN"/>
        </w:rPr>
        <w:t xml:space="preserve">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w:t>
      </w:r>
      <w:proofErr w:type="gramStart"/>
      <w:r>
        <w:rPr>
          <w:rFonts w:ascii="Times New Roman" w:hAnsi="Times New Roman"/>
          <w:szCs w:val="20"/>
        </w:rPr>
        <w:t>9][</w:t>
      </w:r>
      <w:proofErr w:type="gramEnd"/>
      <w:r>
        <w:rPr>
          <w:rFonts w:ascii="Times New Roman" w:hAnsi="Times New Roman"/>
          <w:szCs w:val="20"/>
        </w:rPr>
        <w:t>[6]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3EEC2E6C"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11"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lastRenderedPageBreak/>
              <w:t>Everactive</w:t>
            </w:r>
            <w:proofErr w:type="spellEnd"/>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 xml:space="preserve">This can be considered as </w:t>
            </w:r>
            <w:proofErr w:type="gramStart"/>
            <w:r>
              <w:rPr>
                <w:rFonts w:ascii="Times New Roman" w:eastAsiaTheme="minorEastAsia" w:hAnsi="Times New Roman"/>
                <w:lang w:eastAsia="zh-CN"/>
              </w:rPr>
              <w:t>the  baseline</w:t>
            </w:r>
            <w:proofErr w:type="gramEnd"/>
            <w:r>
              <w:rPr>
                <w:rFonts w:ascii="Times New Roman" w:eastAsiaTheme="minorEastAsia" w:hAnsi="Times New Roman"/>
                <w:lang w:eastAsia="zh-CN"/>
              </w:rPr>
              <w:t>.</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w:t>
            </w:r>
            <w:proofErr w:type="gramStart"/>
            <w:r>
              <w:rPr>
                <w:rFonts w:ascii="Times New Roman" w:eastAsiaTheme="minorEastAsia" w:hAnsi="Times New Roman"/>
                <w:lang w:eastAsia="zh-CN"/>
              </w:rPr>
              <w:t>SS.s</w:t>
            </w:r>
            <w:proofErr w:type="gramEnd"/>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FA19C3" w14:textId="77777777">
        <w:tc>
          <w:tcPr>
            <w:tcW w:w="1479" w:type="dxa"/>
          </w:tcPr>
          <w:p w14:paraId="01617F2C" w14:textId="56D26EB6"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4586C97" w14:textId="77777777" w:rsidR="0090396A" w:rsidRDefault="0090396A" w:rsidP="00C62D70">
            <w:pPr>
              <w:tabs>
                <w:tab w:val="left" w:pos="551"/>
              </w:tabs>
              <w:rPr>
                <w:rFonts w:ascii="Times New Roman" w:eastAsiaTheme="minorEastAsia" w:hAnsi="Times New Roman"/>
                <w:lang w:eastAsia="zh-CN"/>
              </w:rPr>
            </w:pPr>
          </w:p>
        </w:tc>
        <w:tc>
          <w:tcPr>
            <w:tcW w:w="7116" w:type="dxa"/>
          </w:tcPr>
          <w:p w14:paraId="1F4A99C7" w14:textId="3FC3BA92"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MC for LPSS ensures 0/1 balance. Prefer MC for both LPSS and LPWUS to simplify implementation complexity</w:t>
            </w:r>
          </w:p>
        </w:tc>
      </w:tr>
      <w:tr w:rsidR="009816A3" w14:paraId="012E39FE" w14:textId="77777777">
        <w:tc>
          <w:tcPr>
            <w:tcW w:w="1479" w:type="dxa"/>
          </w:tcPr>
          <w:p w14:paraId="6667AF02" w14:textId="59D901D6" w:rsidR="009816A3" w:rsidRDefault="009816A3"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32B1DC55" w14:textId="17FA9E57" w:rsidR="009816A3" w:rsidRDefault="009816A3"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C5E8557" w14:textId="18B855B7" w:rsidR="009816A3" w:rsidRDefault="009816A3" w:rsidP="00C62D70">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410ABC" w14:paraId="75D93F52" w14:textId="77777777">
        <w:tc>
          <w:tcPr>
            <w:tcW w:w="1479" w:type="dxa"/>
          </w:tcPr>
          <w:p w14:paraId="1E077EA9" w14:textId="15C9A605" w:rsidR="00410ABC" w:rsidRDefault="00410ABC"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092CDFF" w14:textId="7D572F7D" w:rsidR="00410ABC" w:rsidRDefault="00410ABC" w:rsidP="00C62D70">
            <w:pPr>
              <w:tabs>
                <w:tab w:val="left" w:pos="551"/>
              </w:tabs>
              <w:rPr>
                <w:rFonts w:ascii="Times New Roman" w:eastAsiaTheme="minorEastAsia" w:hAnsi="Times New Roman"/>
                <w:lang w:eastAsia="zh-CN"/>
              </w:rPr>
            </w:pPr>
          </w:p>
        </w:tc>
        <w:tc>
          <w:tcPr>
            <w:tcW w:w="7116" w:type="dxa"/>
          </w:tcPr>
          <w:p w14:paraId="1A159EB2" w14:textId="77777777" w:rsidR="00410ABC" w:rsidRDefault="006B5699" w:rsidP="00C62D70">
            <w:pPr>
              <w:rPr>
                <w:rFonts w:ascii="Times New Roman" w:eastAsiaTheme="minorEastAsia" w:hAnsi="Times New Roman"/>
                <w:lang w:eastAsia="zh-CN"/>
              </w:rPr>
            </w:pPr>
            <w:r>
              <w:rPr>
                <w:rFonts w:ascii="Times New Roman" w:eastAsiaTheme="minorEastAsia" w:hAnsi="Times New Roman"/>
                <w:lang w:eastAsia="zh-CN"/>
              </w:rPr>
              <w:t>Okay with the first bullet.</w:t>
            </w:r>
          </w:p>
          <w:p w14:paraId="24B4D3F1" w14:textId="77777777" w:rsidR="006B5699" w:rsidRDefault="006B5699" w:rsidP="00C62D70">
            <w:pPr>
              <w:rPr>
                <w:rFonts w:ascii="Times New Roman" w:eastAsiaTheme="minorEastAsia" w:hAnsi="Times New Roman"/>
                <w:lang w:eastAsia="zh-CN"/>
              </w:rPr>
            </w:pPr>
          </w:p>
          <w:p w14:paraId="3AF576BF" w14:textId="7104B94A" w:rsidR="006B5699" w:rsidRDefault="006B5699" w:rsidP="00C62D70">
            <w:pPr>
              <w:rPr>
                <w:rFonts w:ascii="Times New Roman" w:eastAsiaTheme="minorEastAsia" w:hAnsi="Times New Roman"/>
                <w:lang w:eastAsia="zh-CN"/>
              </w:rPr>
            </w:pPr>
            <w:r>
              <w:rPr>
                <w:rFonts w:ascii="Times New Roman" w:eastAsiaTheme="minorEastAsia" w:hAnsi="Times New Roman"/>
                <w:lang w:eastAsia="zh-CN"/>
              </w:rPr>
              <w:t xml:space="preserve">Regarding LP-SS, </w:t>
            </w:r>
            <w:r w:rsidR="00DA42F8">
              <w:rPr>
                <w:rFonts w:ascii="Times New Roman" w:eastAsiaTheme="minorEastAsia" w:hAnsi="Times New Roman"/>
                <w:lang w:eastAsia="zh-CN"/>
              </w:rPr>
              <w:t>it is good to reuse the structure of LP-WUS</w:t>
            </w:r>
            <w:r w:rsidR="00814537">
              <w:rPr>
                <w:rFonts w:ascii="Times New Roman" w:eastAsiaTheme="minorEastAsia" w:hAnsi="Times New Roman"/>
                <w:lang w:eastAsia="zh-CN"/>
              </w:rPr>
              <w:t>. Or more technical justification is needed if we want to design differently.</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w:t>
      </w:r>
      <w:proofErr w:type="spellStart"/>
      <w:r>
        <w:rPr>
          <w:rFonts w:ascii="Times New Roman" w:eastAsia="微软雅黑" w:hAnsi="Times New Roman"/>
          <w:bCs/>
          <w:iCs/>
          <w:szCs w:val="20"/>
        </w:rPr>
        <w:t>mainlobe</w:t>
      </w:r>
      <w:proofErr w:type="spellEnd"/>
      <w:r>
        <w:rPr>
          <w:rFonts w:ascii="Times New Roman" w:eastAsia="微软雅黑" w:hAnsi="Times New Roman"/>
          <w:bCs/>
          <w:iCs/>
          <w:szCs w:val="20"/>
        </w:rPr>
        <w:t xml:space="preserv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 xml:space="preserve">esults indicating that OOK-4 with M=8 does not necessarily outperform OOK-4 with M=2 or 4. Also, a larger value of M results in a higher complexity for </w:t>
      </w:r>
      <w:proofErr w:type="spellStart"/>
      <w:r>
        <w:rPr>
          <w:rFonts w:ascii="Times New Roman" w:hAnsi="Times New Roman"/>
          <w:bCs/>
          <w:iCs/>
          <w:szCs w:val="20"/>
        </w:rPr>
        <w:t>gNB</w:t>
      </w:r>
      <w:proofErr w:type="spellEnd"/>
      <w:r>
        <w:rPr>
          <w:rFonts w:ascii="Times New Roman" w:hAnsi="Times New Roman"/>
          <w:bCs/>
          <w:iCs/>
          <w:szCs w:val="20"/>
        </w:rPr>
        <w:t xml:space="preserve">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w:t>
      </w:r>
      <w:r>
        <w:rPr>
          <w:rFonts w:ascii="Times New Roman" w:hAnsi="Times New Roman"/>
          <w:bCs/>
          <w:iCs/>
          <w:szCs w:val="20"/>
          <w:lang w:val="en-GB" w:eastAsia="zh-CN"/>
        </w:rPr>
        <w:lastRenderedPageBreak/>
        <w:t xml:space="preserve">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proofErr w:type="spellStart"/>
      <w:r>
        <w:rPr>
          <w:rFonts w:ascii="Times New Roman" w:hAnsi="Times New Roman"/>
          <w:bCs/>
          <w:iCs/>
          <w:szCs w:val="20"/>
          <w:lang w:val="en-GB" w:eastAsia="zh-CN"/>
        </w:rPr>
        <w:t>y</w:t>
      </w:r>
      <w:proofErr w:type="spellEnd"/>
      <w:r>
        <w:rPr>
          <w:rFonts w:ascii="Times New Roman" w:hAnsi="Times New Roman"/>
          <w:bCs/>
          <w:iCs/>
          <w:szCs w:val="20"/>
          <w:lang w:val="en-GB" w:eastAsia="zh-CN"/>
        </w:rPr>
        <w:t xml:space="preserve">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394AACD3" w:rsidR="00EF0FAA" w:rsidRDefault="00262009">
      <w:pPr>
        <w:pStyle w:val="41"/>
        <w:rPr>
          <w:b/>
          <w:bCs/>
        </w:rPr>
      </w:pPr>
      <w:r>
        <w:rPr>
          <w:highlight w:val="yellow"/>
        </w:rPr>
        <w:t>[H][FL</w:t>
      </w:r>
      <w:r w:rsidR="008731C2">
        <w:rPr>
          <w:highlight w:val="yellow"/>
        </w:rPr>
        <w:t>3</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411C6564" w14:textId="77777777" w:rsidTr="00D56D5F">
        <w:trPr>
          <w:trHeight w:val="466"/>
        </w:trPr>
        <w:tc>
          <w:tcPr>
            <w:tcW w:w="1332" w:type="dxa"/>
          </w:tcPr>
          <w:p w14:paraId="17AFED49" w14:textId="429C0252"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936" w:type="dxa"/>
          </w:tcPr>
          <w:p w14:paraId="532EBD4B" w14:textId="77777777" w:rsidR="0090396A" w:rsidRDefault="0090396A" w:rsidP="0090396A">
            <w:pPr>
              <w:tabs>
                <w:tab w:val="left" w:pos="551"/>
              </w:tabs>
              <w:rPr>
                <w:rFonts w:ascii="Times New Roman" w:eastAsiaTheme="minorEastAsia" w:hAnsi="Times New Roman"/>
                <w:lang w:eastAsia="zh-CN"/>
              </w:rPr>
            </w:pPr>
          </w:p>
        </w:tc>
        <w:tc>
          <w:tcPr>
            <w:tcW w:w="936" w:type="dxa"/>
          </w:tcPr>
          <w:p w14:paraId="4320D3CB" w14:textId="7611C9D8"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411" w:type="dxa"/>
          </w:tcPr>
          <w:p w14:paraId="5D69DBA6" w14:textId="23795D4E"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We evaluate OOK-4 with M=2 vs. M=4. No impact on RSRP and limit gain on timing error. The improvement of using M=4 is not sufficient to support LPWUS with M=4. </w:t>
            </w:r>
          </w:p>
        </w:tc>
      </w:tr>
      <w:tr w:rsidR="00B829D9" w14:paraId="11EB26A0" w14:textId="77777777" w:rsidTr="00D56D5F">
        <w:trPr>
          <w:trHeight w:val="466"/>
        </w:trPr>
        <w:tc>
          <w:tcPr>
            <w:tcW w:w="1332" w:type="dxa"/>
          </w:tcPr>
          <w:p w14:paraId="39CC6622" w14:textId="05358AF7" w:rsidR="00B829D9" w:rsidRDefault="00B829D9"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936" w:type="dxa"/>
          </w:tcPr>
          <w:p w14:paraId="7176F519" w14:textId="77777777" w:rsidR="00B829D9" w:rsidRDefault="00B829D9" w:rsidP="0090396A">
            <w:pPr>
              <w:tabs>
                <w:tab w:val="left" w:pos="551"/>
              </w:tabs>
              <w:rPr>
                <w:rFonts w:ascii="Times New Roman" w:eastAsiaTheme="minorEastAsia" w:hAnsi="Times New Roman"/>
                <w:lang w:eastAsia="zh-CN"/>
              </w:rPr>
            </w:pPr>
          </w:p>
        </w:tc>
        <w:tc>
          <w:tcPr>
            <w:tcW w:w="936" w:type="dxa"/>
          </w:tcPr>
          <w:p w14:paraId="7BA5BC9C" w14:textId="77777777" w:rsidR="00B829D9" w:rsidRDefault="00B829D9" w:rsidP="0090396A">
            <w:pPr>
              <w:tabs>
                <w:tab w:val="left" w:pos="551"/>
              </w:tabs>
              <w:rPr>
                <w:rFonts w:ascii="Times New Roman" w:eastAsiaTheme="minorEastAsia" w:hAnsi="Times New Roman"/>
                <w:lang w:eastAsia="zh-CN"/>
              </w:rPr>
            </w:pPr>
          </w:p>
        </w:tc>
        <w:tc>
          <w:tcPr>
            <w:tcW w:w="6411" w:type="dxa"/>
          </w:tcPr>
          <w:p w14:paraId="2041A888" w14:textId="03B86631"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Considering M=8 with low density sequences can improve the LP-SS detection performance and therefore can help reduce the resource overhead to achieve the same or better coverage as LP-WUS.</w:t>
            </w:r>
          </w:p>
        </w:tc>
      </w:tr>
      <w:tr w:rsidR="006F250F" w14:paraId="6F22D129" w14:textId="77777777" w:rsidTr="00D56D5F">
        <w:trPr>
          <w:trHeight w:val="466"/>
        </w:trPr>
        <w:tc>
          <w:tcPr>
            <w:tcW w:w="1332" w:type="dxa"/>
          </w:tcPr>
          <w:p w14:paraId="218DA363" w14:textId="22EDC99E" w:rsidR="006F250F" w:rsidRDefault="00047EBD"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936" w:type="dxa"/>
          </w:tcPr>
          <w:p w14:paraId="51C1C4A3" w14:textId="77777777" w:rsidR="006F250F" w:rsidRDefault="006F250F" w:rsidP="0090396A">
            <w:pPr>
              <w:tabs>
                <w:tab w:val="left" w:pos="551"/>
              </w:tabs>
              <w:rPr>
                <w:rFonts w:ascii="Times New Roman" w:eastAsiaTheme="minorEastAsia" w:hAnsi="Times New Roman"/>
                <w:lang w:eastAsia="zh-CN"/>
              </w:rPr>
            </w:pPr>
          </w:p>
        </w:tc>
        <w:tc>
          <w:tcPr>
            <w:tcW w:w="936" w:type="dxa"/>
          </w:tcPr>
          <w:p w14:paraId="11A1797C" w14:textId="175C8546" w:rsidR="006F250F" w:rsidRDefault="00047EBD"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7ABE3C78" w14:textId="77777777" w:rsidR="006F250F" w:rsidRDefault="006F250F" w:rsidP="0090396A">
            <w:pPr>
              <w:rPr>
                <w:rFonts w:ascii="Times New Roman" w:eastAsiaTheme="minorEastAsia" w:hAnsi="Times New Roman"/>
                <w:lang w:eastAsia="zh-CN"/>
              </w:rPr>
            </w:pP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2: Specify the overlaid OFDM sequence(s) targeting for OOK waveform generation without targeting for sync and RRM measurement for OFDM-based LP-WUR using the </w:t>
      </w:r>
      <w:r>
        <w:rPr>
          <w:rFonts w:ascii="Times New Roman" w:eastAsia="Batang" w:hAnsi="Times New Roman"/>
          <w:iCs/>
          <w:szCs w:val="20"/>
          <w:lang w:val="en-GB" w:eastAsia="zh-CN"/>
        </w:rPr>
        <w:lastRenderedPageBreak/>
        <w:t>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 xml:space="preserve">Reuse existing transmissions (e.g., parts of SSB, TRS etc.) as ON symbols of LP-SS whenever </w:t>
      </w:r>
      <w:proofErr w:type="gramStart"/>
      <w:r>
        <w:rPr>
          <w:rFonts w:ascii="Times New Roman" w:hAnsi="Times New Roman"/>
        </w:rPr>
        <w:t>possible[</w:t>
      </w:r>
      <w:proofErr w:type="gramEnd"/>
      <w:r>
        <w:rPr>
          <w:rFonts w:ascii="Times New Roman" w:hAnsi="Times New Roman"/>
        </w:rPr>
        <w:t>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 xml:space="preserve">It is up to UE implementation for whether and how to use the overlaid sequence of LP-SS for RRM measurement and </w:t>
      </w:r>
      <w:proofErr w:type="gramStart"/>
      <w:r>
        <w:rPr>
          <w:rFonts w:ascii="Times New Roman" w:hAnsi="Times New Roman"/>
        </w:rPr>
        <w:t>synchronization[</w:t>
      </w:r>
      <w:proofErr w:type="gramEnd"/>
      <w:r>
        <w:rPr>
          <w:rFonts w:ascii="Times New Roman" w:hAnsi="Times New Roman"/>
        </w:rPr>
        <w:t>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 xml:space="preserve">synchronization and/or RRM measurement without RF retuning, if complete overlapping of LP-WUS/LP-SS and SSBs in the same BW within the </w:t>
      </w:r>
      <w:proofErr w:type="spellStart"/>
      <w:r>
        <w:rPr>
          <w:rFonts w:ascii="Times New Roman" w:eastAsia="Batang" w:hAnsi="Times New Roman"/>
          <w:kern w:val="2"/>
          <w:sz w:val="21"/>
          <w:szCs w:val="20"/>
          <w:lang w:val="en-GB" w:eastAsia="zh-CN"/>
        </w:rPr>
        <w:t>gNB</w:t>
      </w:r>
      <w:proofErr w:type="spellEnd"/>
      <w:r>
        <w:rPr>
          <w:rFonts w:ascii="Times New Roman" w:eastAsia="Batang" w:hAnsi="Times New Roman"/>
          <w:kern w:val="2"/>
          <w:sz w:val="21"/>
          <w:szCs w:val="20"/>
          <w:lang w:val="en-GB" w:eastAsia="zh-CN"/>
        </w:rPr>
        <w:t xml:space="preserve"> carrier BW is not guaranteed [4][9][16]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performance of the sequence-based receiver using SSB for synchronization and 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 xml:space="preserve">specifying the sequence(s) does not make </w:t>
      </w:r>
      <w:proofErr w:type="spellStart"/>
      <w:r>
        <w:rPr>
          <w:rFonts w:ascii="Times New Roman" w:eastAsia="Batang" w:hAnsi="Times New Roman"/>
          <w:iCs/>
          <w:kern w:val="2"/>
          <w:sz w:val="21"/>
          <w:szCs w:val="20"/>
          <w:lang w:val="en-GB" w:eastAsia="zh-CN"/>
        </w:rPr>
        <w:t>gNB</w:t>
      </w:r>
      <w:proofErr w:type="spellEnd"/>
      <w:r>
        <w:rPr>
          <w:rFonts w:ascii="Times New Roman" w:eastAsia="Batang" w:hAnsi="Times New Roman"/>
          <w:iCs/>
          <w:kern w:val="2"/>
          <w:sz w:val="21"/>
          <w:szCs w:val="20"/>
          <w:lang w:val="en-GB" w:eastAsia="zh-CN"/>
        </w:rPr>
        <w:t xml:space="preserve">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lastRenderedPageBreak/>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6F5C1609" w:rsidR="00EF0FAA" w:rsidRDefault="00262009">
      <w:pPr>
        <w:keepNext/>
        <w:tabs>
          <w:tab w:val="left" w:pos="-5500"/>
        </w:tabs>
        <w:spacing w:before="240" w:after="60"/>
        <w:outlineLvl w:val="3"/>
        <w:rPr>
          <w:rFonts w:ascii="Times New Roman" w:eastAsia="MS Mincho" w:hAnsi="Times New Roman"/>
          <w:szCs w:val="20"/>
        </w:rPr>
      </w:pPr>
      <w:r w:rsidRPr="00804629">
        <w:rPr>
          <w:rFonts w:ascii="Times New Roman" w:eastAsia="MS Mincho" w:hAnsi="Times New Roman"/>
          <w:b/>
          <w:bCs/>
          <w:szCs w:val="20"/>
          <w:highlight w:val="yellow"/>
        </w:rPr>
        <w:t>[</w:t>
      </w:r>
      <w:r w:rsidR="00804629" w:rsidRPr="00804629">
        <w:rPr>
          <w:rFonts w:ascii="Times New Roman" w:eastAsia="MS Mincho" w:hAnsi="Times New Roman"/>
          <w:b/>
          <w:bCs/>
          <w:szCs w:val="20"/>
          <w:highlight w:val="yellow"/>
        </w:rPr>
        <w:t>H</w:t>
      </w:r>
      <w:r w:rsidRPr="00804629">
        <w:rPr>
          <w:rFonts w:ascii="Times New Roman" w:eastAsia="MS Mincho" w:hAnsi="Times New Roman"/>
          <w:b/>
          <w:bCs/>
          <w:szCs w:val="20"/>
          <w:highlight w:val="yellow"/>
        </w:rPr>
        <w:t>][FL</w:t>
      </w:r>
      <w:r w:rsidR="00804629" w:rsidRPr="00804629">
        <w:rPr>
          <w:rFonts w:ascii="Times New Roman" w:eastAsia="MS Mincho" w:hAnsi="Times New Roman"/>
          <w:b/>
          <w:bCs/>
          <w:szCs w:val="20"/>
          <w:highlight w:val="yellow"/>
        </w:rPr>
        <w:t>4</w:t>
      </w:r>
      <w:r w:rsidRPr="00804629">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12"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2"/>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1D61360" w14:textId="77777777">
        <w:tc>
          <w:tcPr>
            <w:tcW w:w="1479" w:type="dxa"/>
          </w:tcPr>
          <w:p w14:paraId="01D6135D" w14:textId="531354B7"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MTK</w:t>
            </w:r>
          </w:p>
        </w:tc>
        <w:tc>
          <w:tcPr>
            <w:tcW w:w="1039" w:type="dxa"/>
          </w:tcPr>
          <w:p w14:paraId="01D6135E" w14:textId="77777777" w:rsidR="0090396A" w:rsidRDefault="0090396A" w:rsidP="0090396A">
            <w:pPr>
              <w:tabs>
                <w:tab w:val="left" w:pos="551"/>
              </w:tabs>
              <w:rPr>
                <w:rFonts w:ascii="Times New Roman" w:eastAsia="Malgun Gothic" w:hAnsi="Times New Roman"/>
                <w:lang w:eastAsia="ko-KR"/>
              </w:rPr>
            </w:pPr>
          </w:p>
        </w:tc>
        <w:tc>
          <w:tcPr>
            <w:tcW w:w="7116" w:type="dxa"/>
          </w:tcPr>
          <w:p w14:paraId="01D6135F" w14:textId="27A5CCA5"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We don’t see a need for Option 2. OFDM WUR using SSB for RRM and sync has less R1/4 and implement impacts</w:t>
            </w:r>
          </w:p>
        </w:tc>
      </w:tr>
      <w:tr w:rsidR="00C62D70" w14:paraId="01D61364" w14:textId="77777777">
        <w:tc>
          <w:tcPr>
            <w:tcW w:w="1479" w:type="dxa"/>
          </w:tcPr>
          <w:p w14:paraId="01D61361" w14:textId="47A2A8EB" w:rsidR="00C62D70" w:rsidRDefault="00C62D70" w:rsidP="00C62D70">
            <w:pPr>
              <w:rPr>
                <w:rFonts w:ascii="Times New Roman" w:eastAsia="Malgun Gothic" w:hAnsi="Times New Roman"/>
                <w:lang w:eastAsia="ko-KR"/>
              </w:rPr>
            </w:pPr>
          </w:p>
        </w:tc>
        <w:tc>
          <w:tcPr>
            <w:tcW w:w="1039" w:type="dxa"/>
          </w:tcPr>
          <w:p w14:paraId="01D61362" w14:textId="2779F5F7" w:rsidR="00C62D70" w:rsidRDefault="00C62D70" w:rsidP="00C62D70">
            <w:pPr>
              <w:tabs>
                <w:tab w:val="left" w:pos="551"/>
              </w:tabs>
              <w:rPr>
                <w:rFonts w:ascii="Times New Roman" w:eastAsia="Malgun Gothic" w:hAnsi="Times New Roman"/>
                <w:lang w:eastAsia="ko-KR"/>
              </w:rPr>
            </w:pPr>
          </w:p>
        </w:tc>
        <w:tc>
          <w:tcPr>
            <w:tcW w:w="7116" w:type="dxa"/>
          </w:tcPr>
          <w:p w14:paraId="01D61363" w14:textId="56099AAC" w:rsidR="00C62D70" w:rsidRDefault="00C62D70" w:rsidP="00C62D70">
            <w:pPr>
              <w:rPr>
                <w:rFonts w:ascii="Times New Roman" w:eastAsia="Malgun Gothic" w:hAnsi="Times New Roman"/>
                <w:lang w:eastAsia="ko-KR"/>
              </w:rPr>
            </w:pPr>
          </w:p>
        </w:tc>
      </w:tr>
    </w:tbl>
    <w:p w14:paraId="01D61365" w14:textId="77777777" w:rsidR="00EF0FAA" w:rsidRDefault="00EF0FAA">
      <w:pPr>
        <w:rPr>
          <w:rFonts w:ascii="Times New Roman" w:eastAsia="微软雅黑" w:hAnsi="Times New Roman"/>
          <w:bCs/>
          <w:iCs/>
          <w:szCs w:val="20"/>
          <w:lang w:val="en-GB"/>
        </w:rPr>
      </w:pPr>
    </w:p>
    <w:p w14:paraId="01D61366"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bookmarkStart w:id="13" w:name="_Hlk159341805"/>
      <w:r>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14" w:name="_Hlk166654451"/>
            <w:r>
              <w:rPr>
                <w:rFonts w:ascii="Times New Roman" w:hAnsi="Times New Roman"/>
              </w:rPr>
              <w:t>binary LP-SS sequences for the ‘ON-OFF’ pattern</w:t>
            </w:r>
            <w:bookmarkEnd w:id="14"/>
            <w:r>
              <w:rPr>
                <w:rFonts w:ascii="Times New Roman" w:hAnsi="Times New Roman"/>
              </w:rPr>
              <w:t>:</w:t>
            </w:r>
          </w:p>
          <w:p w14:paraId="01D61369" w14:textId="77777777" w:rsidR="00EF0FAA" w:rsidRDefault="00262009">
            <w:pPr>
              <w:pStyle w:val="a1"/>
              <w:numPr>
                <w:ilvl w:val="0"/>
                <w:numId w:val="42"/>
              </w:numPr>
              <w:rPr>
                <w:sz w:val="20"/>
                <w:szCs w:val="20"/>
                <w:lang w:val="en-US"/>
              </w:rPr>
            </w:pPr>
            <w:r>
              <w:rPr>
                <w:sz w:val="20"/>
                <w:szCs w:val="20"/>
              </w:rPr>
              <w:t>The LP-SS sequence used in a cell is</w:t>
            </w:r>
          </w:p>
          <w:p w14:paraId="01D6136A" w14:textId="77777777" w:rsidR="00EF0FAA" w:rsidRDefault="00262009">
            <w:pPr>
              <w:pStyle w:val="a1"/>
              <w:numPr>
                <w:ilvl w:val="1"/>
                <w:numId w:val="42"/>
              </w:numPr>
              <w:rPr>
                <w:sz w:val="20"/>
                <w:szCs w:val="20"/>
                <w:lang w:val="en-US"/>
              </w:rPr>
            </w:pPr>
            <w:r>
              <w:rPr>
                <w:sz w:val="20"/>
                <w:szCs w:val="20"/>
              </w:rPr>
              <w:t>Option 1: a sequence is configured</w:t>
            </w:r>
          </w:p>
          <w:p w14:paraId="01D6136B" w14:textId="77777777" w:rsidR="00EF0FAA" w:rsidRDefault="00262009">
            <w:pPr>
              <w:pStyle w:val="a1"/>
              <w:numPr>
                <w:ilvl w:val="1"/>
                <w:numId w:val="42"/>
              </w:numPr>
              <w:rPr>
                <w:sz w:val="20"/>
                <w:szCs w:val="20"/>
                <w:lang w:val="en-US"/>
              </w:rPr>
            </w:pPr>
            <w:bookmarkStart w:id="15" w:name="_Hlk167133311"/>
            <w:r>
              <w:rPr>
                <w:sz w:val="20"/>
                <w:szCs w:val="20"/>
              </w:rPr>
              <w:t>Option 2: a sequence is determined by predefined rule</w:t>
            </w:r>
          </w:p>
          <w:p w14:paraId="01D6136C" w14:textId="77777777" w:rsidR="00EF0FAA" w:rsidRDefault="00262009">
            <w:pPr>
              <w:pStyle w:val="a1"/>
              <w:numPr>
                <w:ilvl w:val="1"/>
                <w:numId w:val="42"/>
              </w:numPr>
              <w:rPr>
                <w:sz w:val="20"/>
                <w:szCs w:val="20"/>
                <w:lang w:val="en-US"/>
              </w:rPr>
            </w:pPr>
            <w:r>
              <w:rPr>
                <w:sz w:val="20"/>
                <w:szCs w:val="20"/>
              </w:rPr>
              <w:t>FFS: Whether both options will be supported or only one will be supported</w:t>
            </w:r>
          </w:p>
          <w:bookmarkEnd w:id="15"/>
          <w:p w14:paraId="01D6136D" w14:textId="77777777" w:rsidR="00EF0FAA" w:rsidRDefault="00262009">
            <w:pPr>
              <w:pStyle w:val="a1"/>
              <w:numPr>
                <w:ilvl w:val="0"/>
                <w:numId w:val="42"/>
              </w:numPr>
              <w:rPr>
                <w:sz w:val="20"/>
                <w:szCs w:val="20"/>
                <w:lang w:val="en-US"/>
              </w:rPr>
            </w:pPr>
            <w:r>
              <w:rPr>
                <w:sz w:val="20"/>
                <w:szCs w:val="20"/>
              </w:rP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lastRenderedPageBreak/>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031F09AF" w:rsidR="00EF0FAA" w:rsidRDefault="00262009">
      <w:pPr>
        <w:pStyle w:val="41"/>
        <w:rPr>
          <w:b/>
          <w:bCs/>
        </w:rPr>
      </w:pPr>
      <w:bookmarkStart w:id="16" w:name="OLE_LINK10"/>
      <w:r>
        <w:rPr>
          <w:rFonts w:eastAsia="MS Mincho"/>
          <w:b/>
          <w:bCs/>
          <w:highlight w:val="yellow"/>
        </w:rPr>
        <w:t>[H][FL</w:t>
      </w:r>
      <w:r w:rsidR="008731C2">
        <w:rPr>
          <w:rFonts w:eastAsia="MS Mincho"/>
          <w:b/>
          <w:bCs/>
          <w:highlight w:val="yellow"/>
        </w:rPr>
        <w:t>3</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16"/>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2D69175" w14:textId="77777777" w:rsidTr="00C62D70">
        <w:tc>
          <w:tcPr>
            <w:tcW w:w="1479" w:type="dxa"/>
          </w:tcPr>
          <w:p w14:paraId="6C8A9504" w14:textId="52564DE7"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1B83AF0B" w14:textId="77777777" w:rsidR="0090396A" w:rsidRDefault="0090396A" w:rsidP="0090396A">
            <w:pPr>
              <w:tabs>
                <w:tab w:val="left" w:pos="551"/>
              </w:tabs>
              <w:rPr>
                <w:rFonts w:ascii="Times New Roman" w:eastAsia="Malgun Gothic" w:hAnsi="Times New Roman"/>
                <w:lang w:eastAsia="ko-KR"/>
              </w:rPr>
            </w:pPr>
          </w:p>
        </w:tc>
        <w:tc>
          <w:tcPr>
            <w:tcW w:w="1039" w:type="dxa"/>
          </w:tcPr>
          <w:p w14:paraId="25DF04C0" w14:textId="77777777" w:rsidR="0090396A" w:rsidRDefault="0090396A" w:rsidP="0090396A">
            <w:pPr>
              <w:tabs>
                <w:tab w:val="left" w:pos="551"/>
              </w:tabs>
              <w:rPr>
                <w:rFonts w:ascii="Times New Roman" w:eastAsiaTheme="minorEastAsia" w:hAnsi="Times New Roman"/>
                <w:lang w:eastAsia="zh-CN"/>
              </w:rPr>
            </w:pPr>
          </w:p>
        </w:tc>
        <w:tc>
          <w:tcPr>
            <w:tcW w:w="5510" w:type="dxa"/>
          </w:tcPr>
          <w:p w14:paraId="77C605B9" w14:textId="020D09F5"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Sequences used to differentiate cells will be used in R4 to evaluate co-channel interference. Since the interference impact is unclear, it is safe to support at least 3 sequences.</w:t>
            </w:r>
          </w:p>
        </w:tc>
      </w:tr>
      <w:tr w:rsidR="006F3644" w14:paraId="6E2CA9F7" w14:textId="77777777" w:rsidTr="00C62D70">
        <w:tc>
          <w:tcPr>
            <w:tcW w:w="1479" w:type="dxa"/>
          </w:tcPr>
          <w:p w14:paraId="05B498D0" w14:textId="428147F7" w:rsidR="006F3644" w:rsidRDefault="006F3644"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7C570979" w14:textId="77777777" w:rsidR="006F3644" w:rsidRDefault="006F3644" w:rsidP="0090396A">
            <w:pPr>
              <w:tabs>
                <w:tab w:val="left" w:pos="551"/>
              </w:tabs>
              <w:rPr>
                <w:rFonts w:ascii="Times New Roman" w:eastAsia="Malgun Gothic" w:hAnsi="Times New Roman"/>
                <w:lang w:eastAsia="ko-KR"/>
              </w:rPr>
            </w:pPr>
          </w:p>
        </w:tc>
        <w:tc>
          <w:tcPr>
            <w:tcW w:w="1039" w:type="dxa"/>
          </w:tcPr>
          <w:p w14:paraId="321363B7" w14:textId="77777777" w:rsidR="006F3644" w:rsidRDefault="006F3644" w:rsidP="0090396A">
            <w:pPr>
              <w:tabs>
                <w:tab w:val="left" w:pos="551"/>
              </w:tabs>
              <w:rPr>
                <w:rFonts w:ascii="Times New Roman" w:eastAsiaTheme="minorEastAsia" w:hAnsi="Times New Roman"/>
                <w:lang w:eastAsia="zh-CN"/>
              </w:rPr>
            </w:pPr>
          </w:p>
        </w:tc>
        <w:tc>
          <w:tcPr>
            <w:tcW w:w="5510" w:type="dxa"/>
          </w:tcPr>
          <w:p w14:paraId="2CE52797" w14:textId="6E7219B6"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are ok with the proposal and agree with option 1.</w:t>
            </w:r>
          </w:p>
        </w:tc>
      </w:tr>
      <w:tr w:rsidR="004F6375" w14:paraId="47888530" w14:textId="77777777" w:rsidTr="00C62D70">
        <w:tc>
          <w:tcPr>
            <w:tcW w:w="1479" w:type="dxa"/>
          </w:tcPr>
          <w:p w14:paraId="1CAF0A9C" w14:textId="36A666CC" w:rsidR="004F6375" w:rsidRDefault="004F6375"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236B793" w14:textId="77777777" w:rsidR="004F6375" w:rsidRDefault="004F6375" w:rsidP="0090396A">
            <w:pPr>
              <w:tabs>
                <w:tab w:val="left" w:pos="551"/>
              </w:tabs>
              <w:rPr>
                <w:rFonts w:ascii="Times New Roman" w:eastAsia="Malgun Gothic" w:hAnsi="Times New Roman"/>
                <w:lang w:eastAsia="ko-KR"/>
              </w:rPr>
            </w:pPr>
          </w:p>
        </w:tc>
        <w:tc>
          <w:tcPr>
            <w:tcW w:w="1039" w:type="dxa"/>
          </w:tcPr>
          <w:p w14:paraId="082D3F06" w14:textId="77777777" w:rsidR="004F6375" w:rsidRDefault="004F6375" w:rsidP="0090396A">
            <w:pPr>
              <w:tabs>
                <w:tab w:val="left" w:pos="551"/>
              </w:tabs>
              <w:rPr>
                <w:rFonts w:ascii="Times New Roman" w:eastAsiaTheme="minorEastAsia" w:hAnsi="Times New Roman"/>
                <w:lang w:eastAsia="zh-CN"/>
              </w:rPr>
            </w:pPr>
          </w:p>
        </w:tc>
        <w:tc>
          <w:tcPr>
            <w:tcW w:w="5510" w:type="dxa"/>
          </w:tcPr>
          <w:p w14:paraId="4AD77AA2" w14:textId="420D2176" w:rsidR="004F6375" w:rsidRDefault="00275C17" w:rsidP="0090396A">
            <w:pPr>
              <w:rPr>
                <w:rFonts w:ascii="Times New Roman" w:eastAsiaTheme="minorEastAsia" w:hAnsi="Times New Roman"/>
                <w:lang w:eastAsia="zh-CN"/>
              </w:rPr>
            </w:pPr>
            <w:r>
              <w:rPr>
                <w:rFonts w:ascii="Times New Roman" w:eastAsiaTheme="minorEastAsia" w:hAnsi="Times New Roman"/>
                <w:lang w:eastAsia="zh-CN"/>
              </w:rPr>
              <w:t>We share similar view with Samsung that the design principle should be discussed and get aligned first.</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28F9DF21" w14:textId="77777777" w:rsidR="004F6375" w:rsidRDefault="004F6375">
      <w:pPr>
        <w:widowControl w:val="0"/>
        <w:ind w:left="1440"/>
        <w:jc w:val="both"/>
        <w:rPr>
          <w:rFonts w:ascii="Times New Roman" w:eastAsia="微软雅黑" w:hAnsi="Times New Roman"/>
          <w:bCs/>
          <w:i/>
          <w:iCs/>
          <w:kern w:val="2"/>
          <w:sz w:val="21"/>
          <w:szCs w:val="20"/>
          <w:lang w:eastAsia="zh-CN"/>
        </w:rPr>
      </w:pP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w:t>
      </w:r>
      <w:proofErr w:type="gramStart"/>
      <w:r>
        <w:rPr>
          <w:rFonts w:ascii="Times New Roman" w:eastAsia="微软雅黑" w:hAnsi="Times New Roman"/>
          <w:bCs/>
          <w:iCs/>
          <w:szCs w:val="20"/>
          <w:lang w:eastAsia="zh-CN"/>
        </w:rPr>
        <w:t>9][</w:t>
      </w:r>
      <w:proofErr w:type="gramEnd"/>
      <w:r>
        <w:rPr>
          <w:rFonts w:ascii="Times New Roman" w:eastAsia="微软雅黑" w:hAnsi="Times New Roman"/>
          <w:bCs/>
          <w:iCs/>
          <w:szCs w:val="20"/>
          <w:lang w:eastAsia="zh-CN"/>
        </w:rPr>
        <w:t>[2] propose to use 8 or 16, and[3] propose to use 128-length M sequence with M=8, 256-length M sequence with M=16 for SCS=30kHz,[12] propose to use 4 or 8 symbols. Considering the type of LP-SS sequence depends on inputs for this are quite limited currently, this could be further discussed later.</w:t>
      </w:r>
    </w:p>
    <w:p w14:paraId="01D61398" w14:textId="6D2771B3" w:rsidR="00EF0FAA" w:rsidRDefault="00262009">
      <w:pPr>
        <w:pStyle w:val="41"/>
        <w:rPr>
          <w:rFonts w:eastAsia="MS Mincho"/>
        </w:rPr>
      </w:pPr>
      <w:bookmarkStart w:id="17" w:name="OLE_LINK6"/>
      <w:r>
        <w:rPr>
          <w:rFonts w:eastAsia="MS Mincho"/>
          <w:b/>
          <w:bCs/>
          <w:highlight w:val="yellow"/>
        </w:rPr>
        <w:t>[H][FL</w:t>
      </w:r>
      <w:r w:rsidR="008731C2">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pPr>
        <w:pStyle w:val="afff4"/>
        <w:numPr>
          <w:ilvl w:val="0"/>
          <w:numId w:val="43"/>
        </w:numPr>
        <w:rPr>
          <w:rFonts w:cs="Times New Roman"/>
          <w:b w:val="0"/>
          <w:bCs w:val="0"/>
        </w:rPr>
      </w:pPr>
      <w:r>
        <w:rPr>
          <w:rFonts w:eastAsia="微软雅黑" w:cs="Times New Roman"/>
          <w:b w:val="0"/>
          <w:bCs w:val="0"/>
          <w:iCs/>
        </w:rPr>
        <w:t>Gold sequence</w:t>
      </w:r>
    </w:p>
    <w:p w14:paraId="01D6139A"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lastRenderedPageBreak/>
        <w:t>M sequence</w:t>
      </w:r>
    </w:p>
    <w:p w14:paraId="01D6139B"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t>FFS: the length of LP-SS sequence</w:t>
      </w:r>
    </w:p>
    <w:p w14:paraId="01D6139C" w14:textId="77777777" w:rsidR="00EF0FAA" w:rsidRDefault="00EF0FAA">
      <w:pPr>
        <w:pStyle w:val="afff4"/>
        <w:ind w:left="420"/>
        <w:rPr>
          <w:rFonts w:eastAsia="微软雅黑" w:cs="Times New Roman"/>
          <w:b w:val="0"/>
          <w:bCs w:val="0"/>
          <w:iCs/>
        </w:r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17"/>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Is the intention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539252F6" w14:textId="77777777" w:rsidTr="00C62D70">
        <w:tc>
          <w:tcPr>
            <w:tcW w:w="1479" w:type="dxa"/>
          </w:tcPr>
          <w:p w14:paraId="60F62693" w14:textId="5DC2DA4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E32B35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A17C815" w14:textId="77777777" w:rsidR="0090396A" w:rsidRDefault="0090396A" w:rsidP="0090396A">
            <w:pPr>
              <w:tabs>
                <w:tab w:val="left" w:pos="551"/>
              </w:tabs>
              <w:rPr>
                <w:rFonts w:ascii="Times New Roman" w:eastAsia="Malgun Gothic" w:hAnsi="Times New Roman"/>
                <w:lang w:eastAsia="ko-KR"/>
              </w:rPr>
            </w:pPr>
          </w:p>
        </w:tc>
        <w:tc>
          <w:tcPr>
            <w:tcW w:w="5890" w:type="dxa"/>
          </w:tcPr>
          <w:p w14:paraId="5D63AA8A" w14:textId="173D4C76"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They are not existing sequence. We prefer at least consider MC encoding to enable some good quality on AGC and low complexity processing on sync. </w:t>
            </w:r>
          </w:p>
        </w:tc>
      </w:tr>
      <w:tr w:rsidR="006F3644" w14:paraId="7BEFA58E" w14:textId="77777777" w:rsidTr="00C62D70">
        <w:tc>
          <w:tcPr>
            <w:tcW w:w="1479" w:type="dxa"/>
          </w:tcPr>
          <w:p w14:paraId="1C6C27EB" w14:textId="33AF2FCC" w:rsidR="006F3644" w:rsidRDefault="006F3644"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7C442953" w14:textId="77777777" w:rsidR="006F3644" w:rsidRDefault="006F3644" w:rsidP="0090396A">
            <w:pPr>
              <w:tabs>
                <w:tab w:val="left" w:pos="551"/>
              </w:tabs>
              <w:rPr>
                <w:rFonts w:ascii="Times New Roman" w:eastAsiaTheme="minorEastAsia" w:hAnsi="Times New Roman"/>
                <w:lang w:eastAsia="zh-CN"/>
              </w:rPr>
            </w:pPr>
          </w:p>
        </w:tc>
        <w:tc>
          <w:tcPr>
            <w:tcW w:w="1039" w:type="dxa"/>
          </w:tcPr>
          <w:p w14:paraId="5DF255E1" w14:textId="77777777" w:rsidR="006F3644" w:rsidRDefault="006F3644" w:rsidP="0090396A">
            <w:pPr>
              <w:tabs>
                <w:tab w:val="left" w:pos="551"/>
              </w:tabs>
              <w:rPr>
                <w:rFonts w:ascii="Times New Roman" w:eastAsia="Malgun Gothic" w:hAnsi="Times New Roman"/>
                <w:lang w:eastAsia="ko-KR"/>
              </w:rPr>
            </w:pPr>
          </w:p>
        </w:tc>
        <w:tc>
          <w:tcPr>
            <w:tcW w:w="5890" w:type="dxa"/>
          </w:tcPr>
          <w:p w14:paraId="34D574D3" w14:textId="53BFF994"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would like to suggest adding computer search as well which is what was considered for the preamble design in IEEE802.11ba.</w:t>
            </w:r>
          </w:p>
        </w:tc>
      </w:tr>
      <w:tr w:rsidR="005C0717" w14:paraId="5380CEA4" w14:textId="77777777" w:rsidTr="00C62D70">
        <w:tc>
          <w:tcPr>
            <w:tcW w:w="1479" w:type="dxa"/>
          </w:tcPr>
          <w:p w14:paraId="0FC3D39D" w14:textId="5FE7A9E2" w:rsidR="005C0717" w:rsidRDefault="005C0717"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99EE9F" w14:textId="77777777" w:rsidR="005C0717" w:rsidRDefault="005C0717" w:rsidP="0090396A">
            <w:pPr>
              <w:tabs>
                <w:tab w:val="left" w:pos="551"/>
              </w:tabs>
              <w:rPr>
                <w:rFonts w:ascii="Times New Roman" w:eastAsiaTheme="minorEastAsia" w:hAnsi="Times New Roman"/>
                <w:lang w:eastAsia="zh-CN"/>
              </w:rPr>
            </w:pPr>
          </w:p>
        </w:tc>
        <w:tc>
          <w:tcPr>
            <w:tcW w:w="1039" w:type="dxa"/>
          </w:tcPr>
          <w:p w14:paraId="3A6439A1" w14:textId="556D3644" w:rsidR="005C0717" w:rsidRDefault="005C0717" w:rsidP="0090396A">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5890" w:type="dxa"/>
          </w:tcPr>
          <w:p w14:paraId="3203B699" w14:textId="77777777" w:rsidR="005C0717" w:rsidRDefault="005C0717" w:rsidP="0090396A">
            <w:pPr>
              <w:rPr>
                <w:rFonts w:ascii="Times New Roman" w:eastAsiaTheme="minorEastAsia" w:hAnsi="Times New Roman"/>
                <w:lang w:eastAsia="zh-CN"/>
              </w:rPr>
            </w:pPr>
          </w:p>
        </w:tc>
      </w:tr>
      <w:tr w:rsidR="008731C2" w14:paraId="1D9CB638" w14:textId="77777777" w:rsidTr="00C62D70">
        <w:tc>
          <w:tcPr>
            <w:tcW w:w="1479" w:type="dxa"/>
          </w:tcPr>
          <w:p w14:paraId="73B905AF" w14:textId="5F853F7C"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1C1C0BD4" w14:textId="77777777" w:rsidR="008731C2" w:rsidRDefault="008731C2" w:rsidP="0090396A">
            <w:pPr>
              <w:tabs>
                <w:tab w:val="left" w:pos="551"/>
              </w:tabs>
              <w:rPr>
                <w:rFonts w:ascii="Times New Roman" w:eastAsiaTheme="minorEastAsia" w:hAnsi="Times New Roman"/>
                <w:lang w:eastAsia="zh-CN"/>
              </w:rPr>
            </w:pPr>
          </w:p>
        </w:tc>
        <w:tc>
          <w:tcPr>
            <w:tcW w:w="1039" w:type="dxa"/>
          </w:tcPr>
          <w:p w14:paraId="7AFE843A" w14:textId="77777777" w:rsidR="008731C2" w:rsidRDefault="008731C2" w:rsidP="0090396A">
            <w:pPr>
              <w:tabs>
                <w:tab w:val="left" w:pos="551"/>
              </w:tabs>
              <w:rPr>
                <w:rFonts w:ascii="Times New Roman" w:eastAsia="Malgun Gothic" w:hAnsi="Times New Roman"/>
                <w:lang w:eastAsia="ko-KR"/>
              </w:rPr>
            </w:pPr>
          </w:p>
        </w:tc>
        <w:tc>
          <w:tcPr>
            <w:tcW w:w="5890" w:type="dxa"/>
          </w:tcPr>
          <w:p w14:paraId="11239877" w14:textId="5CBBD604"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The proposal is updated by including computer search sequence to reflect companies’ comment</w:t>
            </w:r>
          </w:p>
        </w:tc>
      </w:tr>
    </w:tbl>
    <w:p w14:paraId="3228E30E" w14:textId="77C236B6" w:rsidR="008731C2" w:rsidRDefault="008731C2" w:rsidP="008731C2">
      <w:pPr>
        <w:pStyle w:val="41"/>
        <w:rPr>
          <w:rFonts w:eastAsia="MS Mincho"/>
        </w:rPr>
      </w:pPr>
      <w:r>
        <w:rPr>
          <w:rFonts w:eastAsia="MS Mincho"/>
          <w:b/>
          <w:bCs/>
          <w:highlight w:val="yellow"/>
        </w:rPr>
        <w:t xml:space="preserve">[H][FL3] </w:t>
      </w:r>
      <w:r>
        <w:rPr>
          <w:rFonts w:eastAsia="MS Mincho"/>
          <w:b/>
          <w:bCs/>
        </w:rPr>
        <w:t>Proposal 4.3-2</w:t>
      </w:r>
      <w:r w:rsidRPr="008731C2">
        <w:rPr>
          <w:rFonts w:eastAsia="MS Mincho"/>
        </w:rPr>
        <w:t xml:space="preserve"> For the binary LP-SS sequence type for the ‘ON-OFF’ pattern, further down-selection from the following:</w:t>
      </w:r>
    </w:p>
    <w:p w14:paraId="659B56BE" w14:textId="77777777" w:rsidR="008731C2" w:rsidRDefault="008731C2" w:rsidP="008731C2">
      <w:pPr>
        <w:pStyle w:val="afff4"/>
        <w:numPr>
          <w:ilvl w:val="0"/>
          <w:numId w:val="43"/>
        </w:numPr>
        <w:rPr>
          <w:rFonts w:cs="Times New Roman"/>
          <w:b w:val="0"/>
          <w:bCs w:val="0"/>
        </w:rPr>
      </w:pPr>
      <w:r>
        <w:rPr>
          <w:rFonts w:eastAsia="微软雅黑" w:cs="Times New Roman"/>
          <w:b w:val="0"/>
          <w:bCs w:val="0"/>
          <w:iCs/>
        </w:rPr>
        <w:t>Gold sequence</w:t>
      </w:r>
    </w:p>
    <w:p w14:paraId="135B9BE1" w14:textId="4190757B" w:rsidR="008731C2" w:rsidRDefault="008731C2" w:rsidP="008731C2">
      <w:pPr>
        <w:pStyle w:val="afff4"/>
        <w:numPr>
          <w:ilvl w:val="0"/>
          <w:numId w:val="43"/>
        </w:numPr>
        <w:rPr>
          <w:rFonts w:eastAsia="微软雅黑" w:cs="Times New Roman"/>
          <w:b w:val="0"/>
          <w:bCs w:val="0"/>
          <w:iCs/>
        </w:rPr>
      </w:pPr>
      <w:r>
        <w:rPr>
          <w:rFonts w:eastAsia="微软雅黑" w:cs="Times New Roman"/>
          <w:b w:val="0"/>
          <w:bCs w:val="0"/>
          <w:iCs/>
        </w:rPr>
        <w:t>M sequence</w:t>
      </w:r>
    </w:p>
    <w:p w14:paraId="5DF7BFC8" w14:textId="118E3AFF" w:rsidR="008731C2" w:rsidRDefault="008731C2" w:rsidP="008731C2">
      <w:pPr>
        <w:pStyle w:val="afff4"/>
        <w:numPr>
          <w:ilvl w:val="0"/>
          <w:numId w:val="43"/>
        </w:numPr>
        <w:rPr>
          <w:rFonts w:eastAsia="微软雅黑" w:cs="Times New Roman"/>
          <w:b w:val="0"/>
          <w:bCs w:val="0"/>
          <w:iCs/>
        </w:rPr>
      </w:pPr>
      <w:r>
        <w:rPr>
          <w:rFonts w:eastAsia="微软雅黑" w:cs="Times New Roman"/>
          <w:b w:val="0"/>
          <w:bCs w:val="0"/>
          <w:iCs/>
        </w:rPr>
        <w:t>Computer search</w:t>
      </w:r>
      <w:r w:rsidR="00804629">
        <w:rPr>
          <w:rFonts w:eastAsia="微软雅黑" w:cs="Times New Roman"/>
          <w:b w:val="0"/>
          <w:bCs w:val="0"/>
          <w:iCs/>
        </w:rPr>
        <w:t>ed</w:t>
      </w:r>
      <w:r>
        <w:rPr>
          <w:rFonts w:eastAsia="微软雅黑" w:cs="Times New Roman"/>
          <w:b w:val="0"/>
          <w:bCs w:val="0"/>
          <w:iCs/>
        </w:rPr>
        <w:t xml:space="preserve"> sequence</w:t>
      </w:r>
    </w:p>
    <w:p w14:paraId="3C77CCF2" w14:textId="356AF479" w:rsidR="008731C2" w:rsidRDefault="008731C2" w:rsidP="008731C2">
      <w:pPr>
        <w:pStyle w:val="afff4"/>
        <w:numPr>
          <w:ilvl w:val="0"/>
          <w:numId w:val="43"/>
        </w:numPr>
        <w:rPr>
          <w:rFonts w:eastAsia="微软雅黑" w:cs="Times New Roman"/>
          <w:b w:val="0"/>
          <w:bCs w:val="0"/>
          <w:iCs/>
        </w:rPr>
      </w:pPr>
      <w:r>
        <w:rPr>
          <w:rFonts w:eastAsia="微软雅黑" w:cs="Times New Roman"/>
          <w:b w:val="0"/>
          <w:bCs w:val="0"/>
          <w:iCs/>
        </w:rPr>
        <w:t>FFS: the length of LP-SS sequence</w:t>
      </w:r>
    </w:p>
    <w:p w14:paraId="6331A7D0" w14:textId="77777777" w:rsidR="008731C2" w:rsidRDefault="008731C2" w:rsidP="008731C2">
      <w:pPr>
        <w:pStyle w:val="afff4"/>
        <w:numPr>
          <w:ilvl w:val="0"/>
          <w:numId w:val="43"/>
        </w:numPr>
        <w:rPr>
          <w:rFonts w:eastAsia="微软雅黑" w:cs="Times New Roman"/>
          <w:b w:val="0"/>
          <w:bCs w:val="0"/>
          <w:iCs/>
        </w:r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8731C2" w14:paraId="65F4E12A" w14:textId="77777777" w:rsidTr="00B55471">
        <w:tc>
          <w:tcPr>
            <w:tcW w:w="1479" w:type="dxa"/>
            <w:shd w:val="clear" w:color="auto" w:fill="D9D9D9" w:themeFill="background1" w:themeFillShade="D9"/>
          </w:tcPr>
          <w:p w14:paraId="195095F4"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43956F75" w14:textId="77777777" w:rsidR="008731C2" w:rsidRDefault="008731C2" w:rsidP="00B55471">
            <w:pPr>
              <w:rPr>
                <w:rFonts w:ascii="Times New Roman" w:hAnsi="Times New Roman"/>
                <w:b/>
                <w:bCs/>
              </w:rPr>
            </w:pPr>
          </w:p>
        </w:tc>
        <w:tc>
          <w:tcPr>
            <w:tcW w:w="1039" w:type="dxa"/>
            <w:shd w:val="clear" w:color="auto" w:fill="D9D9D9" w:themeFill="background1" w:themeFillShade="D9"/>
          </w:tcPr>
          <w:p w14:paraId="56E1AFB9" w14:textId="77777777" w:rsidR="008731C2" w:rsidRDefault="008731C2" w:rsidP="00B55471">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2B1F2C57" w14:textId="77777777" w:rsidR="008731C2" w:rsidRDefault="008731C2" w:rsidP="00B55471">
            <w:pPr>
              <w:rPr>
                <w:rFonts w:ascii="Times New Roman" w:hAnsi="Times New Roman"/>
                <w:b/>
                <w:bCs/>
              </w:rPr>
            </w:pPr>
            <w:r>
              <w:rPr>
                <w:rFonts w:ascii="Times New Roman" w:hAnsi="Times New Roman"/>
                <w:b/>
                <w:bCs/>
              </w:rPr>
              <w:t>Comments</w:t>
            </w:r>
          </w:p>
        </w:tc>
      </w:tr>
      <w:tr w:rsidR="008731C2" w14:paraId="67D28C8A" w14:textId="77777777" w:rsidTr="00B55471">
        <w:tc>
          <w:tcPr>
            <w:tcW w:w="1479" w:type="dxa"/>
          </w:tcPr>
          <w:p w14:paraId="7E6F071C" w14:textId="0737908B" w:rsidR="008731C2" w:rsidRDefault="008731C2" w:rsidP="00B55471">
            <w:pPr>
              <w:rPr>
                <w:rFonts w:ascii="Times New Roman" w:eastAsiaTheme="minorEastAsia" w:hAnsi="Times New Roman"/>
                <w:lang w:eastAsia="zh-CN"/>
              </w:rPr>
            </w:pPr>
          </w:p>
        </w:tc>
        <w:tc>
          <w:tcPr>
            <w:tcW w:w="1039" w:type="dxa"/>
          </w:tcPr>
          <w:p w14:paraId="0470AADF"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7157DD7D"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52D8F241" w14:textId="31D3036F" w:rsidR="008731C2" w:rsidRDefault="008731C2" w:rsidP="00B55471">
            <w:pPr>
              <w:rPr>
                <w:rFonts w:ascii="Times New Roman" w:eastAsiaTheme="minorEastAsia" w:hAnsi="Times New Roman"/>
                <w:lang w:eastAsia="zh-CN"/>
              </w:rPr>
            </w:pPr>
          </w:p>
        </w:tc>
      </w:tr>
      <w:tr w:rsidR="008731C2" w14:paraId="5E45AB8C" w14:textId="77777777" w:rsidTr="00B55471">
        <w:tc>
          <w:tcPr>
            <w:tcW w:w="1479" w:type="dxa"/>
          </w:tcPr>
          <w:p w14:paraId="13667DAD" w14:textId="12D2A0AE" w:rsidR="008731C2" w:rsidRDefault="008731C2" w:rsidP="00B55471">
            <w:pPr>
              <w:rPr>
                <w:rFonts w:ascii="Times New Roman" w:eastAsiaTheme="minorEastAsia" w:hAnsi="Times New Roman"/>
                <w:lang w:eastAsia="zh-CN"/>
              </w:rPr>
            </w:pPr>
          </w:p>
        </w:tc>
        <w:tc>
          <w:tcPr>
            <w:tcW w:w="1039" w:type="dxa"/>
          </w:tcPr>
          <w:p w14:paraId="5DF00CC5"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5D26C0E0"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32C22D03" w14:textId="79B0E874" w:rsidR="008731C2" w:rsidRDefault="008731C2" w:rsidP="00B55471">
            <w:pPr>
              <w:rPr>
                <w:rFonts w:ascii="Times New Roman" w:eastAsiaTheme="minorEastAsia" w:hAnsi="Times New Roman"/>
                <w:lang w:eastAsia="zh-CN"/>
              </w:rPr>
            </w:pPr>
          </w:p>
        </w:tc>
      </w:tr>
    </w:tbl>
    <w:p w14:paraId="01D613B6" w14:textId="77777777" w:rsidR="00EF0FAA" w:rsidRPr="008731C2" w:rsidRDefault="00EF0FAA">
      <w:pPr>
        <w:jc w:val="both"/>
        <w:rPr>
          <w:rFonts w:ascii="Times New Roman" w:eastAsiaTheme="minorEastAsia" w:hAnsi="Times New Roman"/>
          <w:bCs/>
          <w:iCs/>
          <w:szCs w:val="20"/>
          <w:lang w:eastAsia="zh-CN"/>
        </w:rPr>
      </w:pPr>
    </w:p>
    <w:p w14:paraId="01D613B7" w14:textId="729AB020" w:rsidR="00EF0FAA" w:rsidRDefault="008731C2">
      <w:pPr>
        <w:pStyle w:val="41"/>
        <w:rPr>
          <w:rFonts w:eastAsia="MS Mincho"/>
          <w:b/>
          <w:bCs/>
          <w:highlight w:val="yellow"/>
        </w:rPr>
      </w:pPr>
      <w:r>
        <w:rPr>
          <w:rFonts w:eastAsia="MS Mincho"/>
          <w:b/>
          <w:bCs/>
          <w:highlight w:val="yellow"/>
        </w:rPr>
        <w:t>[closed]</w:t>
      </w:r>
      <w:r w:rsidR="00262009">
        <w:rPr>
          <w:rFonts w:eastAsia="MS Mincho"/>
          <w:b/>
          <w:bCs/>
          <w:highlight w:val="yellow"/>
        </w:rPr>
        <w:t>[H][FL</w:t>
      </w:r>
      <w:r w:rsidR="0096174D">
        <w:rPr>
          <w:rFonts w:eastAsia="MS Mincho"/>
          <w:b/>
          <w:bCs/>
          <w:highlight w:val="yellow"/>
        </w:rPr>
        <w:t>2</w:t>
      </w:r>
      <w:r w:rsidR="00262009">
        <w:rPr>
          <w:rFonts w:eastAsia="MS Mincho"/>
          <w:b/>
          <w:bCs/>
          <w:highlight w:val="yellow"/>
        </w:rPr>
        <w:t>]</w:t>
      </w:r>
      <w:r w:rsidR="00262009">
        <w:rPr>
          <w:rFonts w:eastAsia="MS Mincho"/>
          <w:b/>
          <w:bCs/>
        </w:rPr>
        <w:t xml:space="preserve"> Proposal 4.3-3</w:t>
      </w:r>
      <w:r w:rsidR="00262009">
        <w:rPr>
          <w:rFonts w:eastAsia="MS Mincho"/>
        </w:rPr>
        <w:t xml:space="preserve"> The LP-SS sequence used in a cell is:</w:t>
      </w:r>
    </w:p>
    <w:p w14:paraId="01D613B8"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C286FD" w14:textId="77777777" w:rsidTr="00C62D70">
        <w:tc>
          <w:tcPr>
            <w:tcW w:w="1479" w:type="dxa"/>
          </w:tcPr>
          <w:p w14:paraId="7FAAD699" w14:textId="56E377FF"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7F79D2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15588E9" w14:textId="6F7F64E0"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59722A02" w14:textId="054DCD28"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Total sequence con be configured should be </w:t>
            </w:r>
            <m:oMath>
              <m:r>
                <w:rPr>
                  <w:rFonts w:ascii="Cambria Math" w:eastAsiaTheme="minorEastAsia" w:hAnsi="Cambria Math"/>
                  <w:lang w:eastAsia="zh-CN"/>
                </w:rPr>
                <m:t>≥</m:t>
              </m:r>
            </m:oMath>
            <w:r>
              <w:rPr>
                <w:rFonts w:ascii="Times New Roman" w:eastAsiaTheme="minorEastAsia" w:hAnsi="Times New Roman"/>
                <w:lang w:eastAsia="zh-CN"/>
              </w:rPr>
              <w:t>3</w:t>
            </w: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3"/>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 </w:t>
            </w:r>
            <w:proofErr w:type="gramStart"/>
            <w:r>
              <w:rPr>
                <w:rFonts w:ascii="Times New Roman" w:eastAsia="宋体" w:hAnsi="Times New Roman"/>
                <w:szCs w:val="22"/>
                <w:lang w:eastAsia="zh-CN"/>
              </w:rPr>
              <w:t>of</w:t>
            </w:r>
            <w:proofErr w:type="gramEnd"/>
            <w:r>
              <w:rPr>
                <w:rFonts w:ascii="Times New Roman" w:eastAsia="宋体" w:hAnsi="Times New Roman"/>
                <w:szCs w:val="22"/>
                <w:lang w:eastAsia="zh-CN"/>
              </w:rPr>
              <w:t xml:space="preserve"> required 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lastRenderedPageBreak/>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w:t>
      </w:r>
      <w:proofErr w:type="spellStart"/>
      <w:r>
        <w:rPr>
          <w:rFonts w:ascii="Times New Roman" w:eastAsia="宋体" w:hAnsi="Times New Roman"/>
          <w:kern w:val="2"/>
          <w:szCs w:val="20"/>
          <w:lang w:val="en-GB" w:eastAsia="zh-CN"/>
        </w:rPr>
        <w:t>ms</w:t>
      </w:r>
      <w:proofErr w:type="spellEnd"/>
      <w:r>
        <w:rPr>
          <w:rFonts w:ascii="Times New Roman" w:eastAsia="宋体" w:hAnsi="Times New Roman"/>
          <w:kern w:val="2"/>
          <w:szCs w:val="20"/>
          <w:lang w:val="en-GB" w:eastAsia="zh-CN"/>
        </w:rPr>
        <w:t xml:space="preserve">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18" w:name="_Hlk159592865"/>
    </w:p>
    <w:bookmarkEnd w:id="18"/>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19"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19"/>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updated accordingly to reflect the comments</w:t>
            </w:r>
          </w:p>
        </w:tc>
      </w:tr>
      <w:tr w:rsidR="0090396A" w14:paraId="01D61449" w14:textId="77777777">
        <w:tc>
          <w:tcPr>
            <w:tcW w:w="1479" w:type="dxa"/>
          </w:tcPr>
          <w:p w14:paraId="01D61446" w14:textId="0B6E6326" w:rsidR="0090396A" w:rsidRDefault="0090396A" w:rsidP="0090396A">
            <w:pPr>
              <w:rPr>
                <w:rFonts w:ascii="Times New Roman" w:eastAsia="宋体" w:hAnsi="Times New Roman"/>
                <w:lang w:eastAsia="zh-CN"/>
              </w:rPr>
            </w:pPr>
            <w:r>
              <w:rPr>
                <w:rFonts w:ascii="Times New Roman" w:eastAsiaTheme="minorEastAsia" w:hAnsi="Times New Roman"/>
                <w:lang w:eastAsia="zh-CN"/>
              </w:rPr>
              <w:t>MTK</w:t>
            </w:r>
          </w:p>
        </w:tc>
        <w:tc>
          <w:tcPr>
            <w:tcW w:w="1039" w:type="dxa"/>
          </w:tcPr>
          <w:p w14:paraId="01D61447" w14:textId="77777777" w:rsidR="0090396A" w:rsidRDefault="0090396A" w:rsidP="0090396A">
            <w:pPr>
              <w:tabs>
                <w:tab w:val="left" w:pos="551"/>
              </w:tabs>
              <w:rPr>
                <w:rFonts w:ascii="Times New Roman" w:eastAsia="宋体" w:hAnsi="Times New Roman"/>
                <w:lang w:eastAsia="zh-CN"/>
              </w:rPr>
            </w:pPr>
          </w:p>
        </w:tc>
        <w:tc>
          <w:tcPr>
            <w:tcW w:w="7116" w:type="dxa"/>
          </w:tcPr>
          <w:p w14:paraId="01D61448" w14:textId="24DE52B1"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No 1280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and 2560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UE should measure cell quality per 1.28s at least</w:t>
            </w:r>
          </w:p>
        </w:tc>
      </w:tr>
      <w:tr w:rsidR="00C62D70" w14:paraId="01D6144D" w14:textId="77777777">
        <w:tc>
          <w:tcPr>
            <w:tcW w:w="1479" w:type="dxa"/>
          </w:tcPr>
          <w:p w14:paraId="01D6144A" w14:textId="77777777" w:rsidR="00C62D70" w:rsidRDefault="00C62D70" w:rsidP="00C62D70">
            <w:pPr>
              <w:rPr>
                <w:rFonts w:ascii="Times New Roman" w:eastAsia="宋体" w:hAnsi="Times New Roman"/>
                <w:lang w:eastAsia="zh-CN"/>
              </w:rPr>
            </w:pPr>
          </w:p>
        </w:tc>
        <w:tc>
          <w:tcPr>
            <w:tcW w:w="1039" w:type="dxa"/>
          </w:tcPr>
          <w:p w14:paraId="01D6144B" w14:textId="77777777" w:rsidR="00C62D70" w:rsidRDefault="00C62D70" w:rsidP="00C62D70">
            <w:pPr>
              <w:tabs>
                <w:tab w:val="left" w:pos="551"/>
              </w:tabs>
              <w:rPr>
                <w:rFonts w:ascii="Times New Roman" w:eastAsia="宋体" w:hAnsi="Times New Roman"/>
                <w:lang w:eastAsia="zh-CN"/>
              </w:rPr>
            </w:pPr>
          </w:p>
        </w:tc>
        <w:tc>
          <w:tcPr>
            <w:tcW w:w="7116" w:type="dxa"/>
          </w:tcPr>
          <w:p w14:paraId="01D6144C" w14:textId="77777777" w:rsidR="00C62D70" w:rsidRDefault="00C62D70" w:rsidP="00C62D70">
            <w:pPr>
              <w:rPr>
                <w:rFonts w:ascii="Times New Roman" w:eastAsiaTheme="minorEastAsia" w:hAnsi="Times New Roman"/>
                <w:lang w:eastAsia="zh-CN"/>
              </w:rPr>
            </w:pP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3CE3AB2D" w:rsidR="007A5069" w:rsidRDefault="00016C52" w:rsidP="009C26BF">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1B920D60"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7A5069" w14:paraId="4C418504" w14:textId="77777777" w:rsidTr="009C26BF">
        <w:tc>
          <w:tcPr>
            <w:tcW w:w="1479" w:type="dxa"/>
          </w:tcPr>
          <w:p w14:paraId="672A5124" w14:textId="12B6B686" w:rsidR="007A5069" w:rsidRDefault="008731C2" w:rsidP="009C26BF">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09404794" w14:textId="691B0749" w:rsidR="007A5069" w:rsidRDefault="000869E8" w:rsidP="009C26B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fter checking the SI agreements, we have the following, the periodicities to be supported by LP-SS can be further discussed by considering X value</w:t>
            </w:r>
          </w:p>
          <w:p w14:paraId="58187504" w14:textId="77777777" w:rsidR="000869E8" w:rsidRPr="00957293" w:rsidRDefault="000869E8" w:rsidP="000869E8">
            <w:pPr>
              <w:rPr>
                <w:b/>
                <w:bCs/>
                <w:highlight w:val="green"/>
                <w:lang w:eastAsia="x-none"/>
              </w:rPr>
            </w:pPr>
            <w:r w:rsidRPr="00957293">
              <w:rPr>
                <w:b/>
                <w:bCs/>
                <w:highlight w:val="green"/>
                <w:lang w:eastAsia="x-none"/>
              </w:rPr>
              <w:t>Agreement</w:t>
            </w:r>
          </w:p>
          <w:p w14:paraId="3D4E11D1" w14:textId="77777777" w:rsidR="000869E8" w:rsidRPr="000925F2" w:rsidRDefault="000869E8" w:rsidP="000869E8">
            <w:r w:rsidRPr="000925F2">
              <w:lastRenderedPageBreak/>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0E56F7" w14:textId="77777777" w:rsidR="000869E8" w:rsidRPr="00172A52" w:rsidRDefault="000869E8" w:rsidP="000869E8">
            <w:pPr>
              <w:numPr>
                <w:ilvl w:val="0"/>
                <w:numId w:val="107"/>
              </w:numPr>
              <w:jc w:val="both"/>
              <w:rPr>
                <w:rFonts w:cs="Times"/>
                <w:szCs w:val="20"/>
              </w:rPr>
            </w:pPr>
            <w:r w:rsidRPr="00172A52">
              <w:rPr>
                <w:rFonts w:cs="Times"/>
                <w:szCs w:val="20"/>
              </w:rPr>
              <w:t xml:space="preserve">Existing SSB periodicity can be used from </w:t>
            </w:r>
            <w:proofErr w:type="spellStart"/>
            <w:r w:rsidRPr="00172A52">
              <w:rPr>
                <w:rFonts w:cs="Times"/>
                <w:szCs w:val="20"/>
              </w:rPr>
              <w:t>gNB</w:t>
            </w:r>
            <w:proofErr w:type="spellEnd"/>
            <w:r w:rsidRPr="00172A52">
              <w:rPr>
                <w:rFonts w:cs="Times"/>
                <w:szCs w:val="20"/>
              </w:rPr>
              <w:t xml:space="preserve"> transmission perspective for evaluations assuming SSB, companies to report how often used for LP-WUR</w:t>
            </w:r>
          </w:p>
          <w:p w14:paraId="7C2B2BFA" w14:textId="77777777" w:rsidR="000869E8" w:rsidRPr="00172A52" w:rsidRDefault="000869E8" w:rsidP="000869E8">
            <w:pPr>
              <w:numPr>
                <w:ilvl w:val="0"/>
                <w:numId w:val="107"/>
              </w:numPr>
              <w:jc w:val="both"/>
              <w:rPr>
                <w:rFonts w:cs="Times"/>
                <w:szCs w:val="20"/>
              </w:rPr>
            </w:pPr>
            <w:r w:rsidRPr="00172A52">
              <w:rPr>
                <w:rFonts w:cs="Times"/>
                <w:szCs w:val="20"/>
              </w:rPr>
              <w:t>For evaluations assuming LP-SS</w:t>
            </w:r>
          </w:p>
          <w:p w14:paraId="1F43058A" w14:textId="77777777" w:rsidR="000869E8" w:rsidRPr="00172A52" w:rsidRDefault="000869E8" w:rsidP="000869E8">
            <w:pPr>
              <w:numPr>
                <w:ilvl w:val="1"/>
                <w:numId w:val="107"/>
              </w:numPr>
              <w:jc w:val="both"/>
              <w:rPr>
                <w:rFonts w:cs="Times"/>
                <w:szCs w:val="20"/>
              </w:rPr>
            </w:pPr>
            <w:r w:rsidRPr="00172A52">
              <w:rPr>
                <w:rFonts w:cs="Times"/>
                <w:szCs w:val="20"/>
              </w:rPr>
              <w:t>{320ms, 640ms, 1280ms, 2560ms, 5120ms, 10240ms}</w:t>
            </w:r>
          </w:p>
          <w:p w14:paraId="69385260" w14:textId="77777777" w:rsidR="000869E8" w:rsidRPr="00172A52" w:rsidRDefault="000869E8" w:rsidP="000869E8">
            <w:pPr>
              <w:numPr>
                <w:ilvl w:val="1"/>
                <w:numId w:val="107"/>
              </w:numPr>
              <w:jc w:val="both"/>
              <w:rPr>
                <w:rFonts w:cs="Times"/>
                <w:szCs w:val="20"/>
              </w:rPr>
            </w:pPr>
            <w:r w:rsidRPr="00172A52">
              <w:rPr>
                <w:rFonts w:cs="Times"/>
                <w:szCs w:val="20"/>
              </w:rPr>
              <w:t>Companies to report other important assumptions if any, e.g., durations of LP-SS to achieve enough T/F accuracy</w:t>
            </w:r>
          </w:p>
          <w:p w14:paraId="30BD2583" w14:textId="77777777" w:rsidR="000869E8" w:rsidRPr="00172A52" w:rsidRDefault="000869E8" w:rsidP="000869E8">
            <w:pPr>
              <w:numPr>
                <w:ilvl w:val="0"/>
                <w:numId w:val="107"/>
              </w:numPr>
              <w:jc w:val="both"/>
              <w:rPr>
                <w:rFonts w:cs="Times"/>
                <w:szCs w:val="20"/>
              </w:rPr>
            </w:pPr>
            <w:r w:rsidRPr="00172A52">
              <w:rPr>
                <w:rFonts w:cs="Times"/>
                <w:szCs w:val="20"/>
              </w:rPr>
              <w:t>Other values are not precluded</w:t>
            </w:r>
          </w:p>
          <w:p w14:paraId="6354D6FF" w14:textId="77777777" w:rsidR="000869E8" w:rsidRPr="000925F2" w:rsidRDefault="000869E8" w:rsidP="000869E8">
            <w:r w:rsidRPr="000925F2">
              <w:t>Note: companies to report the purpose of the</w:t>
            </w:r>
            <w:r w:rsidRPr="000925F2">
              <w:rPr>
                <w:rStyle w:val="apple-converted-space"/>
              </w:rPr>
              <w:t> </w:t>
            </w:r>
            <w:r w:rsidRPr="000925F2">
              <w:t xml:space="preserve">synchronization signal along with evaluations, </w:t>
            </w:r>
            <w:proofErr w:type="gramStart"/>
            <w:r w:rsidRPr="000925F2">
              <w:t>e.g.</w:t>
            </w:r>
            <w:proofErr w:type="gramEnd"/>
            <w:r w:rsidRPr="000925F2">
              <w:t xml:space="preserve"> can be for LR synchronization (i.e., time and/or frequency tracking)</w:t>
            </w:r>
            <w:r w:rsidRPr="000925F2">
              <w:rPr>
                <w:rStyle w:val="apple-converted-space"/>
              </w:rPr>
              <w:t> </w:t>
            </w:r>
            <w:r w:rsidRPr="000925F2">
              <w:t>and/or measurement.</w:t>
            </w:r>
          </w:p>
          <w:p w14:paraId="54EE1251" w14:textId="7570F3A7" w:rsidR="000869E8" w:rsidRPr="000869E8" w:rsidRDefault="000869E8"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2-1: MR can be used to correct the frequency error of LP-</w:t>
      </w:r>
      <w:proofErr w:type="gramStart"/>
      <w:r>
        <w:rPr>
          <w:rFonts w:ascii="Times New Roman" w:eastAsiaTheme="minorEastAsia" w:hAnsi="Times New Roman"/>
          <w:kern w:val="2"/>
          <w:sz w:val="21"/>
          <w:szCs w:val="22"/>
          <w:lang w:eastAsia="zh-CN"/>
        </w:rPr>
        <w:t>WUR[</w:t>
      </w:r>
      <w:proofErr w:type="gramEnd"/>
      <w:r>
        <w:rPr>
          <w:rFonts w:ascii="Times New Roman" w:eastAsiaTheme="minorEastAsia" w:hAnsi="Times New Roman"/>
          <w:kern w:val="2"/>
          <w:sz w:val="21"/>
          <w:szCs w:val="22"/>
          <w:lang w:eastAsia="zh-CN"/>
        </w:rPr>
        <w:t xml:space="preserve">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w:t>
      </w:r>
      <w:proofErr w:type="spellStart"/>
      <w:r>
        <w:rPr>
          <w:rFonts w:ascii="Times New Roman" w:eastAsia="微软雅黑" w:hAnsi="Times New Roman"/>
          <w:bCs/>
          <w:iCs/>
          <w:szCs w:val="20"/>
          <w:lang w:eastAsia="zh-CN"/>
        </w:rPr>
        <w:t>e.g</w:t>
      </w:r>
      <w:proofErr w:type="spellEnd"/>
      <w:r>
        <w:rPr>
          <w:rFonts w:ascii="Times New Roman" w:eastAsia="微软雅黑" w:hAnsi="Times New Roman"/>
          <w:bCs/>
          <w:iCs/>
          <w:szCs w:val="20"/>
          <w:lang w:eastAsia="zh-CN"/>
        </w:rPr>
        <w:t xml:space="preserve">, if MR is statistically waked up once every 128s by assuming typical paging rate 1%, the maximum residual frequency error Fr for LR accumulated after 128s will be 12.8 ppm; </w:t>
      </w:r>
      <w:r>
        <w:rPr>
          <w:rFonts w:ascii="Times New Roman" w:eastAsia="微软雅黑" w:hAnsi="Times New Roman"/>
          <w:bCs/>
          <w:iCs/>
          <w:szCs w:val="20"/>
          <w:lang w:eastAsia="zh-CN"/>
        </w:rPr>
        <w:lastRenderedPageBreak/>
        <w:t xml:space="preserve">while if </w:t>
      </w:r>
      <w:r>
        <w:rPr>
          <w:rFonts w:ascii="Times New Roman" w:eastAsiaTheme="minorEastAsia" w:hAnsi="Times New Roman"/>
          <w:lang w:eastAsia="zh-CN"/>
        </w:rPr>
        <w:t>MR performs relaxed RRM measurement with 8 times, the maximum residual frequency error Fr for LR accumulated after 8 I-DRX cycles can be reduced to 1</w:t>
      </w:r>
      <w:r>
        <w:rPr>
          <w:rFonts w:ascii="Times New Roman" w:hAnsi="Times New Roman"/>
          <w:lang w:eastAsia="zh-CN"/>
        </w:rPr>
        <w:t>.02</w:t>
      </w:r>
      <w:proofErr w:type="gramStart"/>
      <w:r>
        <w:rPr>
          <w:rFonts w:ascii="Times New Roman" w:hAnsi="Times New Roman"/>
          <w:lang w:eastAsia="zh-CN"/>
        </w:rPr>
        <w:t>ppm</w:t>
      </w:r>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w:t>
      </w:r>
      <w:proofErr w:type="gramStart"/>
      <w:r>
        <w:rPr>
          <w:rFonts w:ascii="Times New Roman" w:eastAsia="微软雅黑" w:hAnsi="Times New Roman"/>
          <w:bCs/>
          <w:iCs/>
          <w:szCs w:val="20"/>
          <w:lang w:eastAsia="zh-CN"/>
        </w:rPr>
        <w:t>ppm[</w:t>
      </w:r>
      <w:proofErr w:type="gramEnd"/>
      <w:r>
        <w:rPr>
          <w:rFonts w:ascii="Times New Roman" w:eastAsia="微软雅黑" w:hAnsi="Times New Roman"/>
          <w:bCs/>
          <w:iCs/>
          <w:szCs w:val="20"/>
          <w:lang w:eastAsia="zh-CN"/>
        </w:rPr>
        <w:t>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20" w:name="OLE_LINK4"/>
      <w:r>
        <w:rPr>
          <w:rFonts w:ascii="Times New Roman" w:eastAsiaTheme="minorEastAsia" w:hAnsi="Times New Roman"/>
          <w:kern w:val="2"/>
          <w:sz w:val="21"/>
          <w:szCs w:val="22"/>
          <w:lang w:eastAsia="zh-CN"/>
        </w:rPr>
        <w:t xml:space="preserve">Frequency error correction by LR with parallel </w:t>
      </w:r>
      <w:proofErr w:type="gramStart"/>
      <w:r>
        <w:rPr>
          <w:rFonts w:ascii="Times New Roman" w:eastAsiaTheme="minorEastAsia" w:hAnsi="Times New Roman"/>
          <w:kern w:val="2"/>
          <w:sz w:val="21"/>
          <w:szCs w:val="22"/>
          <w:lang w:eastAsia="zh-CN"/>
        </w:rPr>
        <w:t>branches</w:t>
      </w:r>
      <w:bookmarkEnd w:id="20"/>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w:t>
      </w:r>
      <w:proofErr w:type="gramStart"/>
      <w:r>
        <w:rPr>
          <w:rFonts w:ascii="Times New Roman" w:hAnsi="Times New Roman"/>
          <w:bCs/>
          <w:iCs/>
          <w:lang w:eastAsia="zh-CN"/>
        </w:rPr>
        <w:t>proposed[</w:t>
      </w:r>
      <w:proofErr w:type="gramEnd"/>
      <w:r>
        <w:rPr>
          <w:rFonts w:ascii="Times New Roman" w:hAnsi="Times New Roman"/>
          <w:bCs/>
          <w:iCs/>
          <w:lang w:eastAsia="zh-CN"/>
        </w:rPr>
        <w:t xml:space="preserve">4]. </w:t>
      </w:r>
      <w:r>
        <w:rPr>
          <w:rFonts w:ascii="Times New Roman" w:hAnsi="Times New Roman"/>
          <w:bCs/>
          <w:iCs/>
        </w:rPr>
        <w:t>Based on this option, if the working point of LP-WUS (</w:t>
      </w:r>
      <w:proofErr w:type="gramStart"/>
      <w:r>
        <w:rPr>
          <w:rFonts w:ascii="Times New Roman" w:hAnsi="Times New Roman"/>
          <w:bCs/>
          <w:iCs/>
        </w:rPr>
        <w:t>e.g.</w:t>
      </w:r>
      <w:proofErr w:type="gramEnd"/>
      <w:r>
        <w:rPr>
          <w:rFonts w:ascii="Times New Roman" w:hAnsi="Times New Roman"/>
          <w:bCs/>
          <w:iCs/>
        </w:rPr>
        <w:t xml:space="preserve">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2-3: Frequency error/time error calibration by LR through clock </w:t>
      </w:r>
      <w:proofErr w:type="gramStart"/>
      <w:r>
        <w:rPr>
          <w:rFonts w:ascii="Times New Roman" w:eastAsiaTheme="minorEastAsia" w:hAnsi="Times New Roman"/>
          <w:kern w:val="2"/>
          <w:sz w:val="21"/>
          <w:szCs w:val="22"/>
          <w:lang w:eastAsia="zh-CN"/>
        </w:rPr>
        <w:t>calibration[</w:t>
      </w:r>
      <w:proofErr w:type="gramEnd"/>
      <w:r>
        <w:rPr>
          <w:rFonts w:ascii="Times New Roman" w:eastAsiaTheme="minorEastAsia" w:hAnsi="Times New Roman"/>
          <w:kern w:val="2"/>
          <w:sz w:val="21"/>
          <w:szCs w:val="22"/>
          <w:lang w:eastAsia="zh-CN"/>
        </w:rPr>
        <w:t>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w:t>
      </w:r>
      <w:proofErr w:type="spellStart"/>
      <w:r>
        <w:rPr>
          <w:rFonts w:ascii="Times New Roman" w:hAnsi="Times New Roman"/>
        </w:rPr>
        <w:t>tive</w:t>
      </w:r>
      <w:proofErr w:type="spellEnd"/>
      <w:r>
        <w:rPr>
          <w:rFonts w:ascii="Times New Roman" w:hAnsi="Times New Roman"/>
        </w:rPr>
        <w:t xml:space="preserve"> if </w:t>
      </w:r>
      <m:oMath>
        <m:r>
          <w:rPr>
            <w:rFonts w:ascii="Cambria Math" w:hAnsi="Cambria Math"/>
          </w:rPr>
          <m:t>N’&gt;N</m:t>
        </m:r>
      </m:oMath>
      <w:r>
        <w:rPr>
          <w:rFonts w:ascii="Times New Roman" w:hAnsi="Times New Roman"/>
        </w:rPr>
        <w:t xml:space="preserve"> and negative otherwise. The relative frequency drift is measured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5E6D00CA"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Oscillator 1</w:t>
      </w:r>
      <w:r w:rsidRPr="005604A7">
        <w:rPr>
          <w:rFonts w:ascii="Times New Roman" w:eastAsiaTheme="minorEastAsia" w:hAnsi="Times New Roman"/>
          <w:kern w:val="2"/>
          <w:sz w:val="21"/>
          <w:szCs w:val="22"/>
          <w:lang w:eastAsia="zh-CN"/>
        </w:rPr>
        <w:sym w:font="Wingdings" w:char="F0E0"/>
      </w:r>
      <w:r>
        <w:rPr>
          <w:rFonts w:ascii="Times New Roman" w:eastAsiaTheme="minorEastAsia" w:hAnsi="Times New Roman"/>
          <w:kern w:val="2"/>
          <w:sz w:val="21"/>
          <w:szCs w:val="22"/>
          <w:lang w:eastAsia="zh-CN"/>
        </w:rPr>
        <w:t xml:space="preserve"> carrier frequency LO for down-conversion</w:t>
      </w:r>
    </w:p>
    <w:p w14:paraId="16C43B3F" w14:textId="67DE484E"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Oscillator 2 (low frequency, i.e., 32.768kHz which could be used with multiplier to provide higher frequency)  </w:t>
      </w:r>
    </w:p>
    <w:p w14:paraId="5959A071" w14:textId="77777777" w:rsidR="000869E8" w:rsidRPr="000869E8" w:rsidRDefault="000869E8">
      <w:pPr>
        <w:jc w:val="both"/>
        <w:rPr>
          <w:rFonts w:ascii="Times New Roman" w:eastAsia="微软雅黑" w:hAnsi="Times New Roman"/>
          <w:bCs/>
          <w:iCs/>
          <w:szCs w:val="20"/>
          <w:lang w:eastAsia="zh-CN"/>
        </w:rPr>
      </w:pPr>
    </w:p>
    <w:p w14:paraId="01D61478" w14:textId="2C65D2ED"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1" w:name="OLE_LINK9"/>
      <w:r>
        <w:t>OOK-based LP-WUR</w:t>
      </w:r>
      <w:bookmarkEnd w:id="21"/>
      <w:r>
        <w:t xml:space="preserve">. How much the frequency error and/or time error can be corrected by OOK-based LP-WUR depends on different UE implementation. </w:t>
      </w:r>
      <w:bookmarkStart w:id="22"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2"/>
    <w:p w14:paraId="01D6147D" w14:textId="73951BEF" w:rsidR="00EF0FAA" w:rsidRDefault="00262009">
      <w:pPr>
        <w:pStyle w:val="41"/>
        <w:rPr>
          <w:b/>
          <w:bCs/>
        </w:rPr>
      </w:pPr>
      <w:r>
        <w:rPr>
          <w:b/>
          <w:bCs/>
          <w:highlight w:val="yellow"/>
        </w:rPr>
        <w:lastRenderedPageBreak/>
        <w:t>[H][FL</w:t>
      </w:r>
      <w:r w:rsidR="007A5069">
        <w:rPr>
          <w:b/>
          <w:bCs/>
          <w:highlight w:val="yellow"/>
        </w:rPr>
        <w:t>2</w:t>
      </w:r>
      <w:r>
        <w:rPr>
          <w:b/>
          <w:bCs/>
          <w:highlight w:val="yellow"/>
        </w:rPr>
        <w:t>] Proposal 4.5-</w:t>
      </w:r>
      <w:r w:rsidR="007A5069">
        <w:rPr>
          <w:b/>
          <w:bCs/>
        </w:rPr>
        <w:t>2</w:t>
      </w:r>
      <w:r>
        <w:t xml:space="preserve"> </w:t>
      </w:r>
      <w:bookmarkStart w:id="23"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3"/>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w:t>
            </w:r>
            <w:proofErr w:type="gramStart"/>
            <w:r>
              <w:rPr>
                <w:rFonts w:ascii="Times New Roman" w:eastAsiaTheme="minorEastAsia" w:hAnsi="Times New Roman"/>
                <w:lang w:eastAsia="zh-CN"/>
              </w:rPr>
              <w:t>it’s</w:t>
            </w:r>
            <w:proofErr w:type="gramEnd"/>
            <w:r>
              <w:rPr>
                <w:rFonts w:ascii="Times New Roman" w:eastAsiaTheme="minorEastAsia" w:hAnsi="Times New Roman"/>
                <w:lang w:eastAsia="zh-CN"/>
              </w:rPr>
              <w:t xml:space="preserve">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proofErr w:type="spellStart"/>
            <w:r>
              <w:rPr>
                <w:rFonts w:ascii="Times New Roman" w:eastAsiaTheme="minorEastAsia" w:hAnsi="Times New Roman"/>
                <w:lang w:eastAsia="zh-CN"/>
              </w:rPr>
              <w:t>docomo</w:t>
            </w:r>
            <w:proofErr w:type="spellEnd"/>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5FF0EC26" w14:textId="77777777" w:rsidTr="00D977B7">
        <w:tc>
          <w:tcPr>
            <w:tcW w:w="1479" w:type="dxa"/>
          </w:tcPr>
          <w:p w14:paraId="73DBDE6A" w14:textId="737DB0CD" w:rsidR="0090396A" w:rsidRDefault="0090396A"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4F072E8"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2775056D" w14:textId="23208D21"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4F5DE397" w14:textId="37F4A514" w:rsidR="0090396A" w:rsidRPr="007A5069" w:rsidRDefault="0090396A" w:rsidP="0090396A">
            <w:pPr>
              <w:rPr>
                <w:rFonts w:ascii="Times New Roman" w:eastAsiaTheme="minorEastAsia" w:hAnsi="Times New Roman"/>
                <w:lang w:eastAsia="zh-CN"/>
              </w:rPr>
            </w:pPr>
            <w:r>
              <w:rPr>
                <w:rFonts w:ascii="Times New Roman" w:eastAsiaTheme="minorEastAsia" w:hAnsi="Times New Roman"/>
                <w:lang w:eastAsia="zh-CN"/>
              </w:rPr>
              <w:t>Reasonable to be less than 20ppm. FFS on the value of X.</w:t>
            </w:r>
          </w:p>
        </w:tc>
      </w:tr>
      <w:tr w:rsidR="0017421C" w14:paraId="264242EA" w14:textId="77777777" w:rsidTr="00D977B7">
        <w:tc>
          <w:tcPr>
            <w:tcW w:w="1479" w:type="dxa"/>
          </w:tcPr>
          <w:p w14:paraId="4C2055B3" w14:textId="63732E9E" w:rsidR="0017421C" w:rsidRDefault="0017421C"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F848E8B" w14:textId="77777777" w:rsidR="0017421C" w:rsidRDefault="0017421C" w:rsidP="0090396A">
            <w:pPr>
              <w:tabs>
                <w:tab w:val="left" w:pos="551"/>
              </w:tabs>
              <w:rPr>
                <w:rFonts w:ascii="Times New Roman" w:eastAsiaTheme="minorEastAsia" w:hAnsi="Times New Roman"/>
                <w:lang w:eastAsia="zh-CN"/>
              </w:rPr>
            </w:pPr>
          </w:p>
        </w:tc>
        <w:tc>
          <w:tcPr>
            <w:tcW w:w="1039" w:type="dxa"/>
          </w:tcPr>
          <w:p w14:paraId="6B5D2E27" w14:textId="7E8B2064" w:rsidR="0017421C" w:rsidRDefault="00A136D6"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70C08F31" w14:textId="77777777" w:rsidR="0017421C" w:rsidRDefault="0017421C" w:rsidP="0090396A">
            <w:pPr>
              <w:rPr>
                <w:rFonts w:ascii="Times New Roman" w:eastAsiaTheme="minorEastAsia" w:hAnsi="Times New Roman"/>
                <w:lang w:eastAsia="zh-CN"/>
              </w:rPr>
            </w:pPr>
          </w:p>
        </w:tc>
      </w:tr>
    </w:tbl>
    <w:p w14:paraId="01D6149A" w14:textId="61788C1B" w:rsidR="00EF0FAA" w:rsidRDefault="00EF0FAA">
      <w:pPr>
        <w:widowControl w:val="0"/>
        <w:jc w:val="both"/>
        <w:rPr>
          <w:rFonts w:ascii="Times New Roman" w:eastAsia="微软雅黑" w:hAnsi="Times New Roman"/>
          <w:bCs/>
          <w:i/>
          <w:iCs/>
          <w:kern w:val="2"/>
          <w:sz w:val="21"/>
          <w:szCs w:val="20"/>
          <w:lang w:eastAsia="zh-CN"/>
        </w:rPr>
      </w:pPr>
    </w:p>
    <w:p w14:paraId="721157E2" w14:textId="18CF837F" w:rsidR="000869E8" w:rsidRPr="00BF4FCD" w:rsidRDefault="000869E8" w:rsidP="000869E8">
      <w:pPr>
        <w:pStyle w:val="41"/>
        <w:ind w:left="200" w:right="200"/>
        <w:rPr>
          <w:b/>
          <w:bCs/>
          <w:strike/>
        </w:rPr>
      </w:pPr>
      <w:r w:rsidRPr="00BF4FCD">
        <w:rPr>
          <w:b/>
          <w:bCs/>
          <w:highlight w:val="yellow"/>
        </w:rPr>
        <w:t>[H][FL</w:t>
      </w:r>
      <w:r>
        <w:rPr>
          <w:b/>
          <w:bCs/>
          <w:highlight w:val="yellow"/>
        </w:rPr>
        <w:t>3</w:t>
      </w:r>
      <w:r w:rsidRPr="00BF4FCD">
        <w:rPr>
          <w:b/>
          <w:bCs/>
          <w:highlight w:val="yellow"/>
        </w:rPr>
        <w:t>] Proposal 4.5-</w:t>
      </w:r>
      <w:r w:rsidRPr="00BF4FCD">
        <w:rPr>
          <w:b/>
          <w:bCs/>
        </w:rPr>
        <w:t>2</w:t>
      </w:r>
      <w:r w:rsidRPr="00BF4FCD">
        <w:t xml:space="preserve">r </w:t>
      </w:r>
      <w:proofErr w:type="gramStart"/>
      <w:r w:rsidRPr="00BF4FCD">
        <w:t>The</w:t>
      </w:r>
      <w:proofErr w:type="gramEnd"/>
      <w:r w:rsidRPr="00BF4FCD">
        <w:t xml:space="preserve"> LP-WUS and LP-SS design assume</w:t>
      </w:r>
      <w:r>
        <w:t>s</w:t>
      </w:r>
      <w:r w:rsidRPr="00BF4FCD">
        <w:t xml:space="preserve"> the residual frequency error immediately after frequency error correction</w:t>
      </w:r>
      <w:r>
        <w:t>,</w:t>
      </w:r>
      <w:r w:rsidRPr="00BF4FCD">
        <w:t xml:space="preserve"> is up to X ppm for OOK-based LP-WUR. </w:t>
      </w:r>
    </w:p>
    <w:p w14:paraId="1E655BA2" w14:textId="77777777" w:rsidR="000869E8" w:rsidRPr="00BF4FCD"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31792A4C"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1058744A"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The residual frequency error for OFDM-based LP-WUR </w:t>
      </w:r>
      <w:r w:rsidRPr="00BA5058">
        <w:rPr>
          <w:rFonts w:ascii="Times New Roman" w:hAnsi="Times New Roman"/>
          <w:strike/>
          <w:szCs w:val="20"/>
        </w:rPr>
        <w:t>after frequency error correction</w:t>
      </w:r>
      <w:r w:rsidRPr="00BA5058">
        <w:rPr>
          <w:rFonts w:ascii="Times New Roman" w:eastAsiaTheme="minorEastAsia" w:hAnsi="Times New Roman"/>
          <w:strike/>
          <w:kern w:val="2"/>
          <w:szCs w:val="20"/>
          <w:lang w:eastAsia="zh-CN"/>
        </w:rPr>
        <w:t xml:space="preserve"> Y shall be smaller than X. </w:t>
      </w:r>
    </w:p>
    <w:p w14:paraId="2C71E3B8" w14:textId="13F571A3"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RAN 1 </w:t>
      </w:r>
      <w:proofErr w:type="gramStart"/>
      <w:r w:rsidRPr="00BA5058">
        <w:rPr>
          <w:rFonts w:ascii="Times New Roman" w:eastAsiaTheme="minorEastAsia" w:hAnsi="Times New Roman"/>
          <w:strike/>
          <w:kern w:val="2"/>
          <w:szCs w:val="20"/>
          <w:lang w:eastAsia="zh-CN"/>
        </w:rPr>
        <w:t>designs</w:t>
      </w:r>
      <w:proofErr w:type="gramEnd"/>
      <w:r w:rsidRPr="00BA5058">
        <w:rPr>
          <w:rFonts w:ascii="Times New Roman" w:eastAsiaTheme="minorEastAsia" w:hAnsi="Times New Roman"/>
          <w:strike/>
          <w:kern w:val="2"/>
          <w:szCs w:val="20"/>
          <w:lang w:eastAsia="zh-CN"/>
        </w:rPr>
        <w:t xml:space="preserve"> LP-SS periodicity and length based on X and additional dynamic time drift.</w:t>
      </w:r>
    </w:p>
    <w:p w14:paraId="4A1545E4"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1ECC5938" w14:textId="77777777" w:rsidTr="00B55471">
        <w:tc>
          <w:tcPr>
            <w:tcW w:w="1479" w:type="dxa"/>
            <w:shd w:val="clear" w:color="auto" w:fill="D9D9D9" w:themeFill="background1" w:themeFillShade="D9"/>
          </w:tcPr>
          <w:p w14:paraId="0B03968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3B1D564"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785420D6"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4E7CA4D5" w14:textId="77777777" w:rsidR="000869E8" w:rsidRDefault="000869E8" w:rsidP="00B55471">
            <w:pPr>
              <w:rPr>
                <w:rFonts w:ascii="Times New Roman" w:hAnsi="Times New Roman"/>
                <w:b/>
                <w:bCs/>
              </w:rPr>
            </w:pPr>
            <w:r>
              <w:rPr>
                <w:rFonts w:ascii="Times New Roman" w:hAnsi="Times New Roman"/>
                <w:b/>
                <w:bCs/>
              </w:rPr>
              <w:t>Comments</w:t>
            </w:r>
          </w:p>
        </w:tc>
      </w:tr>
      <w:tr w:rsidR="000869E8" w14:paraId="4E1FADD9" w14:textId="77777777" w:rsidTr="00B55471">
        <w:tc>
          <w:tcPr>
            <w:tcW w:w="1479" w:type="dxa"/>
          </w:tcPr>
          <w:p w14:paraId="20878B05" w14:textId="48D75789" w:rsidR="000869E8" w:rsidRDefault="000869E8" w:rsidP="00B55471">
            <w:pPr>
              <w:rPr>
                <w:rFonts w:ascii="Times New Roman" w:eastAsiaTheme="minorEastAsia" w:hAnsi="Times New Roman"/>
                <w:lang w:eastAsia="zh-CN"/>
              </w:rPr>
            </w:pPr>
          </w:p>
        </w:tc>
        <w:tc>
          <w:tcPr>
            <w:tcW w:w="1039" w:type="dxa"/>
          </w:tcPr>
          <w:p w14:paraId="0AECF1D9"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3F06B9B2"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000EAD6C" w14:textId="67587D99" w:rsidR="000869E8" w:rsidRDefault="000869E8" w:rsidP="00B55471">
            <w:pPr>
              <w:rPr>
                <w:rFonts w:ascii="Times New Roman" w:eastAsiaTheme="minorEastAsia" w:hAnsi="Times New Roman"/>
                <w:lang w:eastAsia="zh-CN"/>
              </w:rPr>
            </w:pPr>
          </w:p>
        </w:tc>
      </w:tr>
      <w:tr w:rsidR="000869E8" w14:paraId="50A50FB5" w14:textId="77777777" w:rsidTr="00B55471">
        <w:tc>
          <w:tcPr>
            <w:tcW w:w="1479" w:type="dxa"/>
          </w:tcPr>
          <w:p w14:paraId="305D3EB8" w14:textId="12D5178F" w:rsidR="000869E8" w:rsidRDefault="000869E8" w:rsidP="00B55471">
            <w:pPr>
              <w:rPr>
                <w:rFonts w:ascii="Times New Roman" w:eastAsiaTheme="minorEastAsia" w:hAnsi="Times New Roman"/>
                <w:lang w:eastAsia="zh-CN"/>
              </w:rPr>
            </w:pPr>
          </w:p>
        </w:tc>
        <w:tc>
          <w:tcPr>
            <w:tcW w:w="1039" w:type="dxa"/>
          </w:tcPr>
          <w:p w14:paraId="043BD4A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0659491C" w14:textId="7DB13898" w:rsidR="000869E8" w:rsidRDefault="000869E8" w:rsidP="00B55471">
            <w:pPr>
              <w:tabs>
                <w:tab w:val="left" w:pos="551"/>
              </w:tabs>
              <w:rPr>
                <w:rFonts w:ascii="Times New Roman" w:eastAsiaTheme="minorEastAsia" w:hAnsi="Times New Roman"/>
                <w:lang w:eastAsia="zh-CN"/>
              </w:rPr>
            </w:pPr>
          </w:p>
        </w:tc>
        <w:tc>
          <w:tcPr>
            <w:tcW w:w="6032" w:type="dxa"/>
          </w:tcPr>
          <w:p w14:paraId="2A566D1F" w14:textId="0845ED67" w:rsidR="000869E8" w:rsidRDefault="000869E8" w:rsidP="00B55471">
            <w:pPr>
              <w:rPr>
                <w:rFonts w:ascii="Times New Roman" w:eastAsiaTheme="minorEastAsia" w:hAnsi="Times New Roman"/>
                <w:lang w:eastAsia="zh-CN"/>
              </w:rPr>
            </w:pPr>
          </w:p>
        </w:tc>
      </w:tr>
    </w:tbl>
    <w:p w14:paraId="2839E376" w14:textId="77777777" w:rsidR="000869E8" w:rsidRP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4FD7E2A2" w14:textId="19DB02A3"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r w:rsidRPr="000869E8">
        <w:rPr>
          <w:rFonts w:ascii="Times New Roman" w:eastAsia="微软雅黑" w:hAnsi="Times New Roman"/>
          <w:b/>
          <w:bCs/>
          <w:iCs/>
          <w:szCs w:val="20"/>
          <w:highlight w:val="yellow"/>
          <w:lang w:val="en-GB" w:eastAsia="zh-CN"/>
        </w:rPr>
        <w:t xml:space="preserve">[H][FL3] </w:t>
      </w:r>
      <w:r w:rsidRPr="00BA5058">
        <w:rPr>
          <w:rFonts w:ascii="Times New Roman" w:eastAsia="微软雅黑" w:hAnsi="Times New Roman"/>
          <w:b/>
          <w:bCs/>
          <w:iCs/>
          <w:szCs w:val="20"/>
          <w:highlight w:val="yellow"/>
          <w:lang w:val="en-GB" w:eastAsia="zh-CN"/>
        </w:rPr>
        <w:t xml:space="preserve">Proposal 4.5-3 </w:t>
      </w:r>
      <w:r>
        <w:rPr>
          <w:rFonts w:ascii="Times New Roman" w:eastAsiaTheme="minorEastAsia" w:hAnsi="Times New Roman"/>
          <w:kern w:val="2"/>
          <w:szCs w:val="20"/>
          <w:lang w:eastAsia="zh-CN"/>
        </w:rPr>
        <w:t>For the overlaid OFDM sequence design of LP-WUS, it is assumed that th</w:t>
      </w:r>
      <w:r w:rsidRPr="00BF4FCD">
        <w:rPr>
          <w:rFonts w:ascii="Times New Roman" w:eastAsiaTheme="minorEastAsia" w:hAnsi="Times New Roman"/>
          <w:kern w:val="2"/>
          <w:szCs w:val="20"/>
          <w:lang w:eastAsia="zh-CN"/>
        </w:rPr>
        <w:t xml:space="preserve">e residual frequency error for OFDM-based LP-WUR </w:t>
      </w:r>
      <w:r>
        <w:rPr>
          <w:rFonts w:ascii="Times New Roman" w:eastAsiaTheme="minorEastAsia" w:hAnsi="Times New Roman"/>
          <w:kern w:val="2"/>
          <w:szCs w:val="20"/>
          <w:lang w:eastAsia="zh-CN"/>
        </w:rPr>
        <w:t xml:space="preserve">immediately </w:t>
      </w:r>
      <w:r w:rsidRPr="00BF4FCD">
        <w:rPr>
          <w:rFonts w:ascii="Times New Roman" w:hAnsi="Times New Roman"/>
          <w:szCs w:val="20"/>
        </w:rPr>
        <w:t>after frequency error correctio</w:t>
      </w:r>
      <w:r w:rsidRPr="000869E8">
        <w:rPr>
          <w:rFonts w:ascii="Times New Roman" w:eastAsiaTheme="minorEastAsia" w:hAnsi="Times New Roman"/>
          <w:kern w:val="2"/>
          <w:szCs w:val="20"/>
          <w:lang w:eastAsia="zh-CN"/>
        </w:rPr>
        <w:t>n [at least based on SSB]</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is</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 xml:space="preserve">not larger </w:t>
      </w:r>
      <w:r w:rsidRPr="00BF4FCD">
        <w:rPr>
          <w:rFonts w:ascii="Times New Roman" w:eastAsiaTheme="minorEastAsia" w:hAnsi="Times New Roman"/>
          <w:kern w:val="2"/>
          <w:szCs w:val="20"/>
          <w:lang w:eastAsia="zh-CN"/>
        </w:rPr>
        <w:t>than X</w:t>
      </w:r>
      <w:r>
        <w:rPr>
          <w:rFonts w:ascii="Times New Roman" w:eastAsiaTheme="minorEastAsia" w:hAnsi="Times New Roman"/>
          <w:kern w:val="2"/>
          <w:szCs w:val="20"/>
          <w:lang w:eastAsia="zh-CN"/>
        </w:rPr>
        <w:t xml:space="preserve">. </w:t>
      </w: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03CCBFA9" w14:textId="77777777" w:rsidTr="00B55471">
        <w:tc>
          <w:tcPr>
            <w:tcW w:w="1479" w:type="dxa"/>
            <w:shd w:val="clear" w:color="auto" w:fill="D9D9D9" w:themeFill="background1" w:themeFillShade="D9"/>
          </w:tcPr>
          <w:p w14:paraId="775D6F07"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567952EE"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076F6A2D"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58490189" w14:textId="77777777" w:rsidR="000869E8" w:rsidRDefault="000869E8" w:rsidP="00B55471">
            <w:pPr>
              <w:rPr>
                <w:rFonts w:ascii="Times New Roman" w:hAnsi="Times New Roman"/>
                <w:b/>
                <w:bCs/>
              </w:rPr>
            </w:pPr>
            <w:r>
              <w:rPr>
                <w:rFonts w:ascii="Times New Roman" w:hAnsi="Times New Roman"/>
                <w:b/>
                <w:bCs/>
              </w:rPr>
              <w:t>Comments</w:t>
            </w:r>
          </w:p>
        </w:tc>
      </w:tr>
      <w:tr w:rsidR="000869E8" w14:paraId="5D82A431" w14:textId="77777777" w:rsidTr="00B55471">
        <w:tc>
          <w:tcPr>
            <w:tcW w:w="1479" w:type="dxa"/>
          </w:tcPr>
          <w:p w14:paraId="60E17688" w14:textId="77777777" w:rsidR="000869E8" w:rsidRDefault="000869E8" w:rsidP="00B55471">
            <w:pPr>
              <w:rPr>
                <w:rFonts w:ascii="Times New Roman" w:eastAsiaTheme="minorEastAsia" w:hAnsi="Times New Roman"/>
                <w:lang w:eastAsia="zh-CN"/>
              </w:rPr>
            </w:pPr>
          </w:p>
        </w:tc>
        <w:tc>
          <w:tcPr>
            <w:tcW w:w="1039" w:type="dxa"/>
          </w:tcPr>
          <w:p w14:paraId="448D2BD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76D7377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39787739" w14:textId="77777777" w:rsidR="000869E8" w:rsidRDefault="000869E8" w:rsidP="00B55471">
            <w:pPr>
              <w:rPr>
                <w:rFonts w:ascii="Times New Roman" w:eastAsiaTheme="minorEastAsia" w:hAnsi="Times New Roman"/>
                <w:lang w:eastAsia="zh-CN"/>
              </w:rPr>
            </w:pPr>
          </w:p>
        </w:tc>
      </w:tr>
      <w:tr w:rsidR="000869E8" w14:paraId="50A717B4" w14:textId="77777777" w:rsidTr="00B55471">
        <w:tc>
          <w:tcPr>
            <w:tcW w:w="1479" w:type="dxa"/>
          </w:tcPr>
          <w:p w14:paraId="77E1C783" w14:textId="77777777" w:rsidR="000869E8" w:rsidRDefault="000869E8" w:rsidP="00B55471">
            <w:pPr>
              <w:rPr>
                <w:rFonts w:ascii="Times New Roman" w:eastAsiaTheme="minorEastAsia" w:hAnsi="Times New Roman"/>
                <w:lang w:eastAsia="zh-CN"/>
              </w:rPr>
            </w:pPr>
          </w:p>
        </w:tc>
        <w:tc>
          <w:tcPr>
            <w:tcW w:w="1039" w:type="dxa"/>
          </w:tcPr>
          <w:p w14:paraId="2BAFD305"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133F25F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78A0ECBD" w14:textId="77777777" w:rsidR="000869E8" w:rsidRDefault="000869E8" w:rsidP="00B55471">
            <w:pPr>
              <w:rPr>
                <w:rFonts w:ascii="Times New Roman" w:eastAsiaTheme="minorEastAsia" w:hAnsi="Times New Roman"/>
                <w:lang w:eastAsia="zh-CN"/>
              </w:rPr>
            </w:pPr>
          </w:p>
        </w:tc>
      </w:tr>
    </w:tbl>
    <w:p w14:paraId="68A3E191" w14:textId="77777777" w:rsidR="000869E8" w:rsidRPr="000869E8" w:rsidRDefault="000869E8">
      <w:pPr>
        <w:widowControl w:val="0"/>
        <w:jc w:val="both"/>
        <w:rPr>
          <w:rFonts w:ascii="Times New Roman" w:eastAsiaTheme="minorEastAsia" w:hAnsi="Times New Roman"/>
          <w:kern w:val="2"/>
          <w:szCs w:val="20"/>
          <w:lang w:eastAsia="zh-CN"/>
        </w:rPr>
      </w:pPr>
    </w:p>
    <w:p w14:paraId="01D6149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w:t>
      </w:r>
      <w:proofErr w:type="spellStart"/>
      <w:r>
        <w:rPr>
          <w:rFonts w:ascii="Times New Roman" w:eastAsia="微软雅黑" w:hAnsi="Times New Roman"/>
          <w:sz w:val="36"/>
          <w:szCs w:val="20"/>
          <w:lang w:val="fr-FR"/>
        </w:rPr>
        <w:t>resource</w:t>
      </w:r>
      <w:proofErr w:type="spellEnd"/>
      <w:r>
        <w:rPr>
          <w:rFonts w:ascii="Times New Roman" w:eastAsia="微软雅黑" w:hAnsi="Times New Roman"/>
          <w:sz w:val="36"/>
          <w:szCs w:val="20"/>
          <w:lang w:val="fr-FR"/>
        </w:rPr>
        <w:t xml:space="preserv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rsidTr="000869E8">
        <w:tc>
          <w:tcPr>
            <w:tcW w:w="4294"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rsidTr="000869E8">
        <w:tc>
          <w:tcPr>
            <w:tcW w:w="4294"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346"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rsidTr="000869E8">
        <w:tc>
          <w:tcPr>
            <w:tcW w:w="4294"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346"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66BC77B0" w14:textId="501D9DFC"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bookmarkStart w:id="24" w:name="_Hlk167051912"/>
      <w:r>
        <w:rPr>
          <w:rFonts w:ascii="Times New Roman" w:eastAsia="微软雅黑" w:hAnsi="Times New Roman"/>
          <w:iCs/>
          <w:szCs w:val="20"/>
          <w:highlight w:val="yellow"/>
          <w:lang w:val="en-GB" w:eastAsia="zh-CN"/>
        </w:rPr>
        <w:t>[H][FL</w:t>
      </w:r>
      <w:r w:rsidR="00D55055">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24"/>
    <w:p w14:paraId="67488509" w14:textId="77777777" w:rsidR="000869E8" w:rsidRDefault="000869E8" w:rsidP="000869E8">
      <w:pPr>
        <w:rPr>
          <w:rFonts w:ascii="Times New Roman" w:eastAsiaTheme="minorEastAsia" w:hAnsi="Times New Roman"/>
          <w:lang w:val="en-GB" w:eastAsia="zh-CN"/>
        </w:rPr>
      </w:pPr>
    </w:p>
    <w:p w14:paraId="64248BE6"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6917EA64"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5587F77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5C2E453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7622EBEE" w14:textId="77777777" w:rsidR="000869E8"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0869E8" w14:paraId="4C7FA8CA" w14:textId="77777777" w:rsidTr="00B55471">
        <w:tc>
          <w:tcPr>
            <w:tcW w:w="1479" w:type="dxa"/>
            <w:shd w:val="clear" w:color="auto" w:fill="D9D9D9" w:themeFill="background1" w:themeFillShade="D9"/>
          </w:tcPr>
          <w:p w14:paraId="34C2013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B4BF32" w14:textId="77777777" w:rsidR="000869E8" w:rsidRDefault="000869E8"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5E17A772" w14:textId="77777777" w:rsidR="000869E8" w:rsidRDefault="000869E8" w:rsidP="00B55471">
            <w:pPr>
              <w:rPr>
                <w:rFonts w:ascii="Times New Roman" w:hAnsi="Times New Roman"/>
                <w:b/>
                <w:bCs/>
              </w:rPr>
            </w:pPr>
            <w:r>
              <w:rPr>
                <w:rFonts w:ascii="Times New Roman" w:hAnsi="Times New Roman"/>
                <w:b/>
                <w:bCs/>
              </w:rPr>
              <w:t>Comments</w:t>
            </w:r>
          </w:p>
        </w:tc>
      </w:tr>
      <w:tr w:rsidR="000869E8" w14:paraId="72149A59" w14:textId="77777777" w:rsidTr="00B55471">
        <w:tc>
          <w:tcPr>
            <w:tcW w:w="1479" w:type="dxa"/>
          </w:tcPr>
          <w:p w14:paraId="587B2832"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1039" w:type="dxa"/>
          </w:tcPr>
          <w:p w14:paraId="07C1E5B4"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495CE35" w14:textId="77777777" w:rsidR="000869E8" w:rsidRDefault="000869E8" w:rsidP="00B55471">
            <w:pPr>
              <w:rPr>
                <w:rFonts w:ascii="Times New Roman" w:eastAsiaTheme="minorEastAsia" w:hAnsi="Times New Roman"/>
                <w:lang w:eastAsia="zh-CN"/>
              </w:rPr>
            </w:pPr>
          </w:p>
        </w:tc>
      </w:tr>
      <w:tr w:rsidR="000869E8" w14:paraId="2A70C415" w14:textId="77777777" w:rsidTr="00B55471">
        <w:tc>
          <w:tcPr>
            <w:tcW w:w="1479" w:type="dxa"/>
          </w:tcPr>
          <w:p w14:paraId="1B723308" w14:textId="77777777" w:rsidR="000869E8" w:rsidRDefault="000869E8" w:rsidP="00B55471">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71C8690"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6C62EED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0869E8" w14:paraId="70EBDAEA" w14:textId="77777777" w:rsidTr="00B55471">
        <w:tc>
          <w:tcPr>
            <w:tcW w:w="1479" w:type="dxa"/>
          </w:tcPr>
          <w:p w14:paraId="431F32B8"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EE99590" w14:textId="77777777" w:rsidR="000869E8" w:rsidRDefault="000869E8" w:rsidP="00B55471">
            <w:pPr>
              <w:tabs>
                <w:tab w:val="left" w:pos="551"/>
              </w:tabs>
              <w:rPr>
                <w:rFonts w:ascii="Times New Roman" w:eastAsiaTheme="minorEastAsia" w:hAnsi="Times New Roman"/>
                <w:lang w:eastAsia="zh-CN"/>
              </w:rPr>
            </w:pPr>
          </w:p>
        </w:tc>
        <w:tc>
          <w:tcPr>
            <w:tcW w:w="7116" w:type="dxa"/>
          </w:tcPr>
          <w:p w14:paraId="021B6B3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0869E8" w:rsidRPr="00BE7C72" w14:paraId="4035A974" w14:textId="77777777" w:rsidTr="00B55471">
        <w:tc>
          <w:tcPr>
            <w:tcW w:w="1479" w:type="dxa"/>
          </w:tcPr>
          <w:p w14:paraId="233A31FB" w14:textId="77777777" w:rsidR="000869E8" w:rsidRPr="00BE7C72"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A9C350A" w14:textId="77777777" w:rsidR="000869E8" w:rsidRPr="00BE7C72"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5AB85B8" w14:textId="77777777" w:rsidR="000869E8" w:rsidRPr="00BE7C72" w:rsidRDefault="000869E8" w:rsidP="00B55471">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0869E8" w14:paraId="23426DF1" w14:textId="77777777" w:rsidTr="00B55471">
        <w:tc>
          <w:tcPr>
            <w:tcW w:w="1479" w:type="dxa"/>
          </w:tcPr>
          <w:p w14:paraId="65B29729"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F5DFFCD"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42B1146"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0869E8" w14:paraId="18BF5A12" w14:textId="77777777" w:rsidTr="00B55471">
        <w:tc>
          <w:tcPr>
            <w:tcW w:w="1479" w:type="dxa"/>
          </w:tcPr>
          <w:p w14:paraId="46808347"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4B3914A2"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7D95C85" w14:textId="77777777" w:rsidR="000869E8" w:rsidRDefault="000869E8" w:rsidP="00B55471">
            <w:pPr>
              <w:rPr>
                <w:rFonts w:ascii="Times New Roman" w:eastAsiaTheme="minorEastAsia" w:hAnsi="Times New Roman"/>
                <w:lang w:eastAsia="zh-CN"/>
              </w:rPr>
            </w:pPr>
          </w:p>
        </w:tc>
      </w:tr>
      <w:tr w:rsidR="000869E8" w14:paraId="35568BF0" w14:textId="77777777" w:rsidTr="00B55471">
        <w:tc>
          <w:tcPr>
            <w:tcW w:w="1479" w:type="dxa"/>
          </w:tcPr>
          <w:p w14:paraId="7FEF32C3" w14:textId="77777777" w:rsidR="000869E8" w:rsidRPr="00DE3D38" w:rsidRDefault="000869E8" w:rsidP="00B55471">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167B54F5" w14:textId="77777777" w:rsidR="000869E8" w:rsidRPr="00DE3D38" w:rsidRDefault="000869E8" w:rsidP="00B55471">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1477070F" w14:textId="77777777" w:rsidR="000869E8" w:rsidRDefault="000869E8" w:rsidP="00B55471">
            <w:pPr>
              <w:rPr>
                <w:rFonts w:ascii="Times New Roman" w:eastAsiaTheme="minorEastAsia" w:hAnsi="Times New Roman"/>
                <w:lang w:eastAsia="zh-CN"/>
              </w:rPr>
            </w:pPr>
          </w:p>
        </w:tc>
      </w:tr>
      <w:tr w:rsidR="000869E8" w14:paraId="3C38CA30" w14:textId="77777777" w:rsidTr="00B55471">
        <w:tc>
          <w:tcPr>
            <w:tcW w:w="1479" w:type="dxa"/>
          </w:tcPr>
          <w:p w14:paraId="54434696" w14:textId="77777777" w:rsidR="000869E8" w:rsidRDefault="000869E8" w:rsidP="00B55471">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33F7BE83" w14:textId="77777777" w:rsidR="000869E8" w:rsidRDefault="000869E8" w:rsidP="00B55471">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42546F26" w14:textId="77777777" w:rsidR="000869E8" w:rsidRDefault="000869E8" w:rsidP="00B55471">
            <w:pPr>
              <w:rPr>
                <w:rFonts w:ascii="Times New Roman" w:eastAsiaTheme="minorEastAsia" w:hAnsi="Times New Roman"/>
                <w:lang w:eastAsia="zh-CN"/>
              </w:rPr>
            </w:pPr>
          </w:p>
        </w:tc>
      </w:tr>
      <w:tr w:rsidR="000869E8" w14:paraId="659BE64C" w14:textId="77777777" w:rsidTr="00B55471">
        <w:tc>
          <w:tcPr>
            <w:tcW w:w="1479" w:type="dxa"/>
          </w:tcPr>
          <w:p w14:paraId="69B174EB" w14:textId="77777777" w:rsidR="000869E8" w:rsidRDefault="000869E8" w:rsidP="00B55471">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7DF4146" w14:textId="77777777" w:rsidR="000869E8" w:rsidRDefault="000869E8" w:rsidP="00B55471">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2AD7F578" w14:textId="77777777" w:rsidR="000869E8" w:rsidRDefault="000869E8" w:rsidP="00B55471">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39F0CAAB" w14:textId="77777777" w:rsidR="000869E8" w:rsidRDefault="000869E8" w:rsidP="00B55471">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0869E8" w14:paraId="628350D5" w14:textId="77777777" w:rsidTr="00B55471">
        <w:tc>
          <w:tcPr>
            <w:tcW w:w="1479" w:type="dxa"/>
          </w:tcPr>
          <w:p w14:paraId="28DEEC32" w14:textId="77777777" w:rsidR="000869E8" w:rsidRDefault="000869E8" w:rsidP="00B55471">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B17F3F0" w14:textId="77777777" w:rsidR="000869E8" w:rsidRDefault="000869E8" w:rsidP="00B55471">
            <w:pPr>
              <w:tabs>
                <w:tab w:val="left" w:pos="551"/>
              </w:tabs>
              <w:rPr>
                <w:rFonts w:ascii="Times New Roman" w:eastAsia="Malgun Gothic" w:hAnsi="Times New Roman"/>
                <w:lang w:eastAsia="ko-KR"/>
              </w:rPr>
            </w:pPr>
          </w:p>
        </w:tc>
        <w:tc>
          <w:tcPr>
            <w:tcW w:w="7116" w:type="dxa"/>
          </w:tcPr>
          <w:p w14:paraId="30F5F363"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6686F574" w14:textId="77777777" w:rsidR="000869E8" w:rsidRDefault="000869E8" w:rsidP="00B55471">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0869E8" w14:paraId="5C610566" w14:textId="77777777" w:rsidTr="00B55471">
        <w:tc>
          <w:tcPr>
            <w:tcW w:w="1479" w:type="dxa"/>
          </w:tcPr>
          <w:p w14:paraId="62C0F895"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00D59FA" w14:textId="77777777" w:rsidR="000869E8" w:rsidRDefault="000869E8" w:rsidP="00B55471">
            <w:pPr>
              <w:tabs>
                <w:tab w:val="left" w:pos="551"/>
              </w:tabs>
              <w:rPr>
                <w:rFonts w:ascii="Times New Roman" w:eastAsia="Malgun Gothic" w:hAnsi="Times New Roman"/>
                <w:lang w:eastAsia="ko-KR"/>
              </w:rPr>
            </w:pPr>
          </w:p>
        </w:tc>
        <w:tc>
          <w:tcPr>
            <w:tcW w:w="7116" w:type="dxa"/>
          </w:tcPr>
          <w:p w14:paraId="3B418A3C"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r w:rsidR="000869E8" w14:paraId="10F7CD39" w14:textId="77777777" w:rsidTr="00B55471">
        <w:tc>
          <w:tcPr>
            <w:tcW w:w="1479" w:type="dxa"/>
          </w:tcPr>
          <w:p w14:paraId="1118FF96"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711D5B1" w14:textId="77777777" w:rsidR="000869E8" w:rsidRDefault="000869E8" w:rsidP="00B55471">
            <w:pPr>
              <w:tabs>
                <w:tab w:val="left" w:pos="551"/>
              </w:tabs>
              <w:rPr>
                <w:rFonts w:ascii="Times New Roman" w:eastAsia="Malgun Gothic" w:hAnsi="Times New Roman"/>
                <w:lang w:eastAsia="ko-KR"/>
              </w:rPr>
            </w:pPr>
            <w:r>
              <w:rPr>
                <w:rFonts w:ascii="Times New Roman" w:eastAsiaTheme="minorEastAsia" w:hAnsi="Times New Roman"/>
                <w:lang w:eastAsia="zh-CN"/>
              </w:rPr>
              <w:t>N</w:t>
            </w:r>
          </w:p>
        </w:tc>
        <w:tc>
          <w:tcPr>
            <w:tcW w:w="7116" w:type="dxa"/>
          </w:tcPr>
          <w:p w14:paraId="523FA39E"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For OFDM-WUR, it will filter 12 RBs for PSS/SSS. Also, if we consider using CORESET (6 PRB/12PRB) for LPWUS, it is easier to fit in CORESET with 12PRBs.  </w:t>
            </w:r>
          </w:p>
          <w:p w14:paraId="6E74C6B4" w14:textId="1C45D507" w:rsidR="000869E8" w:rsidRDefault="000869E8" w:rsidP="00B55471">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687835FF" wp14:editId="1E0AB81C">
                  <wp:extent cx="3465195" cy="278701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195" cy="2787015"/>
                          </a:xfrm>
                          <a:prstGeom prst="rect">
                            <a:avLst/>
                          </a:prstGeom>
                          <a:noFill/>
                          <a:ln>
                            <a:noFill/>
                          </a:ln>
                        </pic:spPr>
                      </pic:pic>
                    </a:graphicData>
                  </a:graphic>
                </wp:inline>
              </w:drawing>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w:t>
      </w:r>
      <w:proofErr w:type="gramStart"/>
      <w:r>
        <w:rPr>
          <w:rFonts w:ascii="Times New Roman" w:eastAsiaTheme="minorEastAsia" w:hAnsi="Times New Roman"/>
          <w:kern w:val="2"/>
          <w:sz w:val="21"/>
          <w:szCs w:val="22"/>
          <w:lang w:eastAsia="zh-CN"/>
        </w:rPr>
        <w:t>dB :</w:t>
      </w:r>
      <w:proofErr w:type="gramEnd"/>
      <w:r>
        <w:rPr>
          <w:rFonts w:ascii="Times New Roman" w:eastAsiaTheme="minorEastAsia" w:hAnsi="Times New Roman"/>
          <w:kern w:val="2"/>
          <w:sz w:val="21"/>
          <w:szCs w:val="22"/>
          <w:lang w:eastAsia="zh-CN"/>
        </w:rPr>
        <w:t xml:space="preserve">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ko-KR"/>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ko-KR"/>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ko-KR"/>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5658F4C7" w14:textId="2D2058C3" w:rsidR="00D55055" w:rsidRPr="00D55055" w:rsidRDefault="00262009" w:rsidP="00D55055">
      <w:pPr>
        <w:keepNext/>
        <w:tabs>
          <w:tab w:val="left" w:pos="-5500"/>
        </w:tabs>
        <w:spacing w:before="240" w:after="60"/>
        <w:outlineLvl w:val="3"/>
        <w:rPr>
          <w:rFonts w:ascii="Times New Roman" w:eastAsia="MS Mincho" w:hAnsi="Times New Roman"/>
          <w:szCs w:val="20"/>
        </w:rPr>
      </w:pPr>
      <w:bookmarkStart w:id="25" w:name="_Hlk167052288"/>
      <w:r w:rsidRPr="00D55055">
        <w:rPr>
          <w:rFonts w:ascii="Times New Roman" w:eastAsia="MS Mincho" w:hAnsi="Times New Roman"/>
          <w:b/>
          <w:bCs/>
          <w:szCs w:val="20"/>
          <w:highlight w:val="yellow"/>
        </w:rPr>
        <w:lastRenderedPageBreak/>
        <w:t>[H][FL</w:t>
      </w:r>
      <w:r w:rsidR="000869E8" w:rsidRPr="00D55055">
        <w:rPr>
          <w:rFonts w:ascii="Times New Roman" w:eastAsia="MS Mincho" w:hAnsi="Times New Roman"/>
          <w:b/>
          <w:bCs/>
          <w:szCs w:val="20"/>
          <w:highlight w:val="yellow"/>
        </w:rPr>
        <w:t>3</w:t>
      </w:r>
      <w:r w:rsidRPr="00D55055">
        <w:rPr>
          <w:rFonts w:ascii="Times New Roman" w:eastAsia="MS Mincho" w:hAnsi="Times New Roman"/>
          <w:b/>
          <w:bCs/>
          <w:szCs w:val="20"/>
          <w:highlight w:val="yellow"/>
        </w:rPr>
        <w:t>]</w:t>
      </w:r>
      <w:r w:rsidRPr="00D55055">
        <w:rPr>
          <w:rFonts w:ascii="Times New Roman" w:eastAsia="MS Mincho" w:hAnsi="Times New Roman"/>
          <w:b/>
          <w:bCs/>
          <w:szCs w:val="20"/>
        </w:rPr>
        <w:t xml:space="preserve"> </w:t>
      </w:r>
      <w:r w:rsidR="000869E8" w:rsidRPr="00D55055">
        <w:rPr>
          <w:rFonts w:ascii="Times New Roman" w:eastAsia="MS Mincho" w:hAnsi="Times New Roman"/>
          <w:b/>
          <w:bCs/>
          <w:szCs w:val="20"/>
        </w:rPr>
        <w:t xml:space="preserve">Proposal 6.1 </w:t>
      </w:r>
      <w:bookmarkEnd w:id="25"/>
      <w:r w:rsidR="00D55055" w:rsidRPr="00D55055">
        <w:rPr>
          <w:rFonts w:ascii="Times New Roman" w:eastAsia="MS Mincho" w:hAnsi="Times New Roman"/>
          <w:szCs w:val="20"/>
        </w:rPr>
        <w:t xml:space="preserve">The following SNR values are referred for LP-WUS and LP-SS design from RAN1 perspective to achieve coverage of PUSCH for message3 </w:t>
      </w:r>
    </w:p>
    <w:p w14:paraId="01D61514" w14:textId="69CFB5D0" w:rsidR="00EF0FAA" w:rsidRDefault="00D55055" w:rsidP="00D55055">
      <w:pPr>
        <w:numPr>
          <w:ilvl w:val="0"/>
          <w:numId w:val="30"/>
        </w:numPr>
        <w:ind w:left="720"/>
        <w:rPr>
          <w:rFonts w:ascii="Times" w:eastAsia="Batang" w:hAnsi="Times"/>
          <w:lang w:val="en-GB" w:eastAsia="zh-CN"/>
        </w:rPr>
      </w:pPr>
      <w:r w:rsidRPr="00D55055">
        <w:rPr>
          <w:rFonts w:ascii="Times" w:eastAsia="Batang" w:hAnsi="Times"/>
          <w:lang w:val="en-GB" w:eastAsia="zh-CN"/>
        </w:rPr>
        <w:t>SNR of [-3.23dB, 1.77dB] for NF figure [NF of MR+ 8dB, NF of MR+ 2dB]</w:t>
      </w:r>
    </w:p>
    <w:p w14:paraId="607ED217" w14:textId="77777777" w:rsidR="00D55055" w:rsidRDefault="00D55055" w:rsidP="00D55055">
      <w:pPr>
        <w:ind w:left="720"/>
        <w:rPr>
          <w:rFonts w:ascii="Times" w:eastAsia="Batang" w:hAnsi="Times"/>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55055" w14:paraId="2C136A23" w14:textId="77777777" w:rsidTr="00B55471">
        <w:tc>
          <w:tcPr>
            <w:tcW w:w="1479" w:type="dxa"/>
            <w:shd w:val="clear" w:color="auto" w:fill="D9D9D9" w:themeFill="background1" w:themeFillShade="D9"/>
          </w:tcPr>
          <w:p w14:paraId="4E852880" w14:textId="77777777" w:rsidR="00D55055" w:rsidRDefault="00D55055"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656F931C" w14:textId="77777777" w:rsidR="00D55055" w:rsidRDefault="00D55055"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46B867F" w14:textId="77777777" w:rsidR="00D55055" w:rsidRDefault="00D55055" w:rsidP="00B55471">
            <w:pPr>
              <w:rPr>
                <w:rFonts w:ascii="Times New Roman" w:hAnsi="Times New Roman"/>
                <w:b/>
                <w:bCs/>
              </w:rPr>
            </w:pPr>
            <w:r>
              <w:rPr>
                <w:rFonts w:ascii="Times New Roman" w:hAnsi="Times New Roman"/>
                <w:b/>
                <w:bCs/>
              </w:rPr>
              <w:t>Comments</w:t>
            </w:r>
          </w:p>
        </w:tc>
      </w:tr>
      <w:tr w:rsidR="00D55055" w14:paraId="54319675" w14:textId="77777777" w:rsidTr="00B55471">
        <w:tc>
          <w:tcPr>
            <w:tcW w:w="1479" w:type="dxa"/>
          </w:tcPr>
          <w:p w14:paraId="7FDB9CCC" w14:textId="4606B099" w:rsidR="00D55055" w:rsidRDefault="00D55055" w:rsidP="00B55471">
            <w:pPr>
              <w:rPr>
                <w:rFonts w:ascii="Times New Roman" w:eastAsiaTheme="minorEastAsia" w:hAnsi="Times New Roman"/>
                <w:lang w:eastAsia="zh-CN"/>
              </w:rPr>
            </w:pPr>
          </w:p>
        </w:tc>
        <w:tc>
          <w:tcPr>
            <w:tcW w:w="1039" w:type="dxa"/>
          </w:tcPr>
          <w:p w14:paraId="271B4761" w14:textId="27175AE4" w:rsidR="00D55055" w:rsidRDefault="00D55055" w:rsidP="00B55471">
            <w:pPr>
              <w:tabs>
                <w:tab w:val="left" w:pos="551"/>
              </w:tabs>
              <w:rPr>
                <w:rFonts w:ascii="Times New Roman" w:eastAsiaTheme="minorEastAsia" w:hAnsi="Times New Roman"/>
                <w:lang w:eastAsia="zh-CN"/>
              </w:rPr>
            </w:pPr>
          </w:p>
        </w:tc>
        <w:tc>
          <w:tcPr>
            <w:tcW w:w="7116" w:type="dxa"/>
          </w:tcPr>
          <w:p w14:paraId="5C8E2516" w14:textId="77777777" w:rsidR="00D55055" w:rsidRDefault="00D55055" w:rsidP="00B55471">
            <w:pPr>
              <w:rPr>
                <w:rFonts w:ascii="Times New Roman" w:eastAsiaTheme="minorEastAsia" w:hAnsi="Times New Roman"/>
                <w:lang w:eastAsia="zh-CN"/>
              </w:rPr>
            </w:pPr>
          </w:p>
        </w:tc>
      </w:tr>
      <w:tr w:rsidR="00D55055" w14:paraId="6C7BF0BF" w14:textId="77777777" w:rsidTr="00B55471">
        <w:tc>
          <w:tcPr>
            <w:tcW w:w="1479" w:type="dxa"/>
          </w:tcPr>
          <w:p w14:paraId="0D65DBB3" w14:textId="7AD00483" w:rsidR="00D55055" w:rsidRDefault="00D55055" w:rsidP="00B55471">
            <w:pPr>
              <w:rPr>
                <w:rFonts w:ascii="Times New Roman" w:eastAsiaTheme="minorEastAsia" w:hAnsi="Times New Roman"/>
                <w:lang w:eastAsia="zh-CN"/>
              </w:rPr>
            </w:pPr>
          </w:p>
        </w:tc>
        <w:tc>
          <w:tcPr>
            <w:tcW w:w="1039" w:type="dxa"/>
          </w:tcPr>
          <w:p w14:paraId="17AA29A9" w14:textId="0243B6FF" w:rsidR="00D55055" w:rsidRDefault="00D55055" w:rsidP="00B55471">
            <w:pPr>
              <w:tabs>
                <w:tab w:val="left" w:pos="551"/>
              </w:tabs>
              <w:rPr>
                <w:rFonts w:ascii="Times New Roman" w:eastAsiaTheme="minorEastAsia" w:hAnsi="Times New Roman"/>
                <w:lang w:eastAsia="zh-CN"/>
              </w:rPr>
            </w:pPr>
          </w:p>
        </w:tc>
        <w:tc>
          <w:tcPr>
            <w:tcW w:w="7116" w:type="dxa"/>
          </w:tcPr>
          <w:p w14:paraId="760D04BE" w14:textId="09B1BA46" w:rsidR="00D55055" w:rsidRDefault="00D55055" w:rsidP="00B55471">
            <w:pPr>
              <w:rPr>
                <w:rFonts w:ascii="Times New Roman" w:eastAsiaTheme="minorEastAsia" w:hAnsi="Times New Roman"/>
                <w:lang w:eastAsia="zh-CN"/>
              </w:rPr>
            </w:pPr>
          </w:p>
        </w:tc>
      </w:tr>
    </w:tbl>
    <w:p w14:paraId="2638C352" w14:textId="4E1EEA73"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Observation 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w:t>
      </w:r>
      <w:r w:rsidRPr="00D9052E">
        <w:rPr>
          <w:rFonts w:ascii="Times New Roman" w:eastAsia="微软雅黑" w:hAnsi="Times New Roman"/>
          <w:iCs/>
          <w:szCs w:val="20"/>
          <w:lang w:val="en-GB" w:eastAsia="zh-CN"/>
        </w:rPr>
        <w:t>the following SNR values</w:t>
      </w:r>
      <w:r w:rsidR="00113B23">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are reported by companies</w:t>
      </w:r>
      <w:r>
        <w:rPr>
          <w:rFonts w:ascii="Times New Roman" w:eastAsia="微软雅黑" w:hAnsi="Times New Roman"/>
          <w:iCs/>
          <w:szCs w:val="20"/>
          <w:lang w:val="en-GB" w:eastAsia="zh-CN"/>
        </w:rPr>
        <w:t xml:space="preserve"> </w:t>
      </w:r>
      <w:r w:rsidR="00113B23">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sidR="00113B23">
        <w:rPr>
          <w:rFonts w:ascii="Times New Roman" w:eastAsia="MS Mincho" w:hAnsi="Times New Roman"/>
          <w:szCs w:val="20"/>
        </w:rPr>
        <w:t xml:space="preserve"> for difference noise figures:</w:t>
      </w:r>
    </w:p>
    <w:p w14:paraId="6AA9F6E1" w14:textId="36734D3F" w:rsidR="00D9052E"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w:t>
      </w:r>
      <w:r>
        <w:rPr>
          <w:rFonts w:ascii="Times New Roman" w:eastAsia="微软雅黑" w:hAnsi="Times New Roman"/>
          <w:iCs/>
          <w:szCs w:val="20"/>
          <w:lang w:val="en-GB" w:eastAsia="zh-CN"/>
        </w:rPr>
        <w:t xml:space="preserve">[-9.05,2.94] </w:t>
      </w:r>
      <w:r>
        <w:rPr>
          <w:rFonts w:ascii="Times New Roman" w:eastAsia="微软雅黑" w:hAnsi="Times New Roman"/>
          <w:iCs/>
          <w:szCs w:val="20"/>
          <w:lang w:val="en-GB" w:eastAsia="zh-CN"/>
        </w:rPr>
        <w:t xml:space="preserve">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r>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-3.23dB</w:t>
      </w:r>
    </w:p>
    <w:p w14:paraId="2EA2B37E" w14:textId="00674767" w:rsid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00D9052E" w:rsidRPr="00113B23">
        <w:rPr>
          <w:rFonts w:ascii="Times New Roman" w:eastAsia="微软雅黑" w:hAnsi="Times New Roman"/>
          <w:iCs/>
          <w:szCs w:val="20"/>
          <w:lang w:val="en-GB" w:eastAsia="zh-CN"/>
        </w:rPr>
        <w:t>NF of MR+ 5dB</w:t>
      </w:r>
      <w:r w:rsidRPr="00113B23">
        <w:rPr>
          <w:rFonts w:ascii="Times New Roman" w:eastAsia="微软雅黑" w:hAnsi="Times New Roman"/>
          <w:iCs/>
          <w:szCs w:val="20"/>
          <w:lang w:val="en-GB" w:eastAsia="zh-CN"/>
        </w:rPr>
        <w:t xml:space="preserve">: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the reported SNR value range is [-</w:t>
      </w:r>
      <w:r>
        <w:rPr>
          <w:rFonts w:ascii="Times New Roman" w:eastAsia="微软雅黑" w:hAnsi="Times New Roman"/>
          <w:iCs/>
          <w:szCs w:val="20"/>
          <w:lang w:val="en-GB" w:eastAsia="zh-CN"/>
        </w:rPr>
        <w:t>6.5</w:t>
      </w:r>
      <w:r>
        <w:rPr>
          <w:rFonts w:ascii="Times New Roman" w:eastAsia="微软雅黑" w:hAnsi="Times New Roman"/>
          <w:iCs/>
          <w:szCs w:val="20"/>
          <w:lang w:val="en-GB" w:eastAsia="zh-CN"/>
        </w:rPr>
        <w:t>,</w:t>
      </w:r>
      <w:r>
        <w:rPr>
          <w:rFonts w:ascii="Times New Roman" w:eastAsia="微软雅黑" w:hAnsi="Times New Roman"/>
          <w:iCs/>
          <w:szCs w:val="20"/>
          <w:lang w:val="en-GB" w:eastAsia="zh-CN"/>
        </w:rPr>
        <w:t xml:space="preserve"> 5.58</w:t>
      </w:r>
      <w:r>
        <w:rPr>
          <w:rFonts w:ascii="Times New Roman" w:eastAsia="微软雅黑" w:hAnsi="Times New Roman"/>
          <w:iCs/>
          <w:szCs w:val="20"/>
          <w:lang w:val="en-GB" w:eastAsia="zh-CN"/>
        </w:rPr>
        <w:t>]</w:t>
      </w:r>
      <w:r>
        <w:rPr>
          <w:rFonts w:ascii="Times New Roman" w:eastAsia="微软雅黑" w:hAnsi="Times New Roman"/>
          <w:iCs/>
          <w:szCs w:val="20"/>
          <w:lang w:val="en-GB" w:eastAsia="zh-CN"/>
        </w:rPr>
        <w:t xml:space="preserve"> dB</w:t>
      </w:r>
      <w:r>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the </w:t>
      </w:r>
      <w:r>
        <w:rPr>
          <w:rFonts w:ascii="Times New Roman" w:eastAsia="微软雅黑" w:hAnsi="Times New Roman"/>
          <w:iCs/>
          <w:szCs w:val="20"/>
          <w:lang w:val="en-GB" w:eastAsia="zh-CN"/>
        </w:rPr>
        <w:t xml:space="preserve">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r>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w:t>
      </w:r>
      <w:r>
        <w:rPr>
          <w:rFonts w:ascii="Times New Roman" w:eastAsia="微软雅黑" w:hAnsi="Times New Roman"/>
          <w:iCs/>
          <w:szCs w:val="20"/>
          <w:lang w:val="en-GB" w:eastAsia="zh-CN"/>
        </w:rPr>
        <w:t>0</w:t>
      </w:r>
      <w:r w:rsidRPr="00113B23">
        <w:rPr>
          <w:rFonts w:ascii="Times New Roman" w:eastAsia="微软雅黑" w:hAnsi="Times New Roman"/>
          <w:iCs/>
          <w:szCs w:val="20"/>
          <w:lang w:val="en-GB" w:eastAsia="zh-CN"/>
        </w:rPr>
        <w:t>.26dB</w:t>
      </w:r>
    </w:p>
    <w:p w14:paraId="2CB183C1" w14:textId="04F7EE08" w:rsidR="00D9052E" w:rsidRP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 xml:space="preserve">dB: </w:t>
      </w:r>
      <w:r>
        <w:rPr>
          <w:rFonts w:ascii="Times New Roman" w:eastAsia="微软雅黑" w:hAnsi="Times New Roman"/>
          <w:iCs/>
          <w:szCs w:val="20"/>
          <w:lang w:val="en-GB" w:eastAsia="zh-CN"/>
        </w:rPr>
        <w:t>the reported SNR value range is [-4.04,7.95]</w:t>
      </w:r>
      <w:r>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dB, </w:t>
      </w:r>
      <w:r>
        <w:rPr>
          <w:rFonts w:ascii="Times New Roman" w:eastAsia="微软雅黑" w:hAnsi="Times New Roman"/>
          <w:iCs/>
          <w:szCs w:val="20"/>
          <w:lang w:val="en-GB" w:eastAsia="zh-CN"/>
        </w:rPr>
        <w:t xml:space="preserve">the </w:t>
      </w:r>
      <w:r>
        <w:rPr>
          <w:rFonts w:ascii="Times New Roman" w:eastAsia="微软雅黑" w:hAnsi="Times New Roman"/>
          <w:iCs/>
          <w:szCs w:val="20"/>
          <w:lang w:val="en-GB" w:eastAsia="zh-CN"/>
        </w:rPr>
        <w:t>median value is</w:t>
      </w:r>
      <w:r>
        <w:rPr>
          <w:rFonts w:ascii="Times New Roman" w:eastAsia="微软雅黑" w:hAnsi="Times New Roman"/>
          <w:iCs/>
          <w:szCs w:val="20"/>
          <w:lang w:val="en-GB" w:eastAsia="zh-CN"/>
        </w:rPr>
        <w:t xml:space="preserve"> SNR=</w:t>
      </w:r>
      <w:r w:rsidRPr="00113B23">
        <w:rPr>
          <w:rFonts w:ascii="Times New Roman" w:eastAsia="微软雅黑" w:hAnsi="Times New Roman"/>
          <w:iCs/>
          <w:szCs w:val="20"/>
          <w:lang w:val="en-GB" w:eastAsia="zh-CN"/>
        </w:rPr>
        <w:t>1.77dB</w:t>
      </w:r>
    </w:p>
    <w:p w14:paraId="21311617" w14:textId="7A26AD05"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w:t>
      </w:r>
      <w:r w:rsidRPr="00D9052E">
        <w:rPr>
          <w:rFonts w:ascii="Times New Roman" w:eastAsia="微软雅黑" w:hAnsi="Times New Roman"/>
          <w:iCs/>
          <w:szCs w:val="20"/>
          <w:highlight w:val="yellow"/>
          <w:lang w:val="en-GB" w:eastAsia="zh-CN"/>
        </w:rPr>
        <w:t>4</w:t>
      </w:r>
      <w:r w:rsidRPr="00D9052E">
        <w:rPr>
          <w:rFonts w:ascii="Times New Roman" w:eastAsia="微软雅黑" w:hAnsi="Times New Roman"/>
          <w:iCs/>
          <w:szCs w:val="20"/>
          <w:highlight w:val="yellow"/>
          <w:lang w:val="en-GB" w:eastAsia="zh-CN"/>
        </w:rPr>
        <w:t>]</w:t>
      </w:r>
      <w:r w:rsidRPr="00D9052E">
        <w:rPr>
          <w:rFonts w:ascii="Times New Roman" w:eastAsia="微软雅黑" w:hAnsi="Times New Roman"/>
          <w:iCs/>
          <w:szCs w:val="20"/>
          <w:lang w:val="en-GB" w:eastAsia="zh-CN"/>
        </w:rPr>
        <w:t xml:space="preserve"> Proposal 6.1 </w:t>
      </w:r>
      <w:r w:rsidRPr="00D9052E">
        <w:rPr>
          <w:rFonts w:ascii="Times New Roman" w:eastAsia="微软雅黑" w:hAnsi="Times New Roman"/>
          <w:iCs/>
          <w:szCs w:val="20"/>
          <w:lang w:val="en-GB" w:eastAsia="zh-CN"/>
        </w:rPr>
        <w:t>For 2.6GHz, t</w:t>
      </w:r>
      <w:r w:rsidRPr="00D9052E">
        <w:rPr>
          <w:rFonts w:ascii="Times New Roman" w:eastAsia="微软雅黑" w:hAnsi="Times New Roman"/>
          <w:iCs/>
          <w:szCs w:val="20"/>
          <w:lang w:val="en-GB" w:eastAsia="zh-CN"/>
        </w:rPr>
        <w:t>he following SNR values are referred for LP-WUS and LP-SS design from RAN1</w:t>
      </w:r>
      <w:r>
        <w:rPr>
          <w:rFonts w:ascii="Times New Roman" w:eastAsia="微软雅黑" w:hAnsi="Times New Roman"/>
          <w:iCs/>
          <w:szCs w:val="20"/>
          <w:lang w:val="en-GB" w:eastAsia="zh-CN"/>
        </w:rPr>
        <w:t xml:space="preserve"> perspective to </w:t>
      </w:r>
      <w:r w:rsidRPr="00D55055">
        <w:rPr>
          <w:rFonts w:ascii="Times New Roman" w:eastAsia="MS Mincho" w:hAnsi="Times New Roman"/>
          <w:szCs w:val="20"/>
        </w:rPr>
        <w:t>achieve coverage of PUSCH for message3</w:t>
      </w:r>
    </w:p>
    <w:p w14:paraId="4024247E" w14:textId="712E2CFD"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NR=-3.23dB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1380C705" w14:textId="3069EB76"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-0.26</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207C345B" w14:textId="6743F241"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r>
        <w:rPr>
          <w:rFonts w:ascii="Times New Roman" w:eastAsia="微软雅黑" w:hAnsi="Times New Roman"/>
          <w:iCs/>
          <w:szCs w:val="20"/>
          <w:lang w:val="en-GB" w:eastAsia="zh-CN"/>
        </w:rPr>
        <w:t>1.77</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349DD1" w14:textId="77777777" w:rsidR="00D9052E" w:rsidRDefault="00D9052E" w:rsidP="00D9052E">
      <w:pPr>
        <w:ind w:left="72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9052E" w14:paraId="2FBBF6C7" w14:textId="77777777" w:rsidTr="00B55471">
        <w:tc>
          <w:tcPr>
            <w:tcW w:w="1479" w:type="dxa"/>
            <w:shd w:val="clear" w:color="auto" w:fill="D9D9D9" w:themeFill="background1" w:themeFillShade="D9"/>
          </w:tcPr>
          <w:p w14:paraId="7C771075" w14:textId="77777777" w:rsidR="00D9052E" w:rsidRDefault="00D9052E"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EBF44D9" w14:textId="77777777" w:rsidR="00D9052E" w:rsidRDefault="00D9052E"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AC12BDA" w14:textId="77777777" w:rsidR="00D9052E" w:rsidRDefault="00D9052E" w:rsidP="00B55471">
            <w:pPr>
              <w:rPr>
                <w:rFonts w:ascii="Times New Roman" w:hAnsi="Times New Roman"/>
                <w:b/>
                <w:bCs/>
              </w:rPr>
            </w:pPr>
            <w:r>
              <w:rPr>
                <w:rFonts w:ascii="Times New Roman" w:hAnsi="Times New Roman"/>
                <w:b/>
                <w:bCs/>
              </w:rPr>
              <w:t>Comments</w:t>
            </w:r>
          </w:p>
        </w:tc>
      </w:tr>
      <w:tr w:rsidR="00D9052E" w14:paraId="0591362D" w14:textId="77777777" w:rsidTr="00B55471">
        <w:tc>
          <w:tcPr>
            <w:tcW w:w="1479" w:type="dxa"/>
          </w:tcPr>
          <w:p w14:paraId="58F70D0E" w14:textId="77777777" w:rsidR="00D9052E" w:rsidRDefault="00D9052E" w:rsidP="00B55471">
            <w:pPr>
              <w:rPr>
                <w:rFonts w:ascii="Times New Roman" w:eastAsiaTheme="minorEastAsia" w:hAnsi="Times New Roman"/>
                <w:lang w:eastAsia="zh-CN"/>
              </w:rPr>
            </w:pPr>
          </w:p>
        </w:tc>
        <w:tc>
          <w:tcPr>
            <w:tcW w:w="1039" w:type="dxa"/>
          </w:tcPr>
          <w:p w14:paraId="18BCA6FB"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185EBD4F" w14:textId="77777777" w:rsidR="00D9052E" w:rsidRDefault="00D9052E" w:rsidP="00B55471">
            <w:pPr>
              <w:rPr>
                <w:rFonts w:ascii="Times New Roman" w:eastAsiaTheme="minorEastAsia" w:hAnsi="Times New Roman"/>
                <w:lang w:eastAsia="zh-CN"/>
              </w:rPr>
            </w:pPr>
          </w:p>
        </w:tc>
      </w:tr>
      <w:tr w:rsidR="00D9052E" w14:paraId="54B7D832" w14:textId="77777777" w:rsidTr="00B55471">
        <w:tc>
          <w:tcPr>
            <w:tcW w:w="1479" w:type="dxa"/>
          </w:tcPr>
          <w:p w14:paraId="2ED811D9" w14:textId="77777777" w:rsidR="00D9052E" w:rsidRDefault="00D9052E" w:rsidP="00B55471">
            <w:pPr>
              <w:rPr>
                <w:rFonts w:ascii="Times New Roman" w:eastAsiaTheme="minorEastAsia" w:hAnsi="Times New Roman"/>
                <w:lang w:eastAsia="zh-CN"/>
              </w:rPr>
            </w:pPr>
          </w:p>
        </w:tc>
        <w:tc>
          <w:tcPr>
            <w:tcW w:w="1039" w:type="dxa"/>
          </w:tcPr>
          <w:p w14:paraId="32317FD5"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3001EB97" w14:textId="77777777" w:rsidR="00D9052E" w:rsidRDefault="00D9052E" w:rsidP="00B55471">
            <w:pPr>
              <w:rPr>
                <w:rFonts w:ascii="Times New Roman" w:eastAsiaTheme="minorEastAsia" w:hAnsi="Times New Roman"/>
                <w:lang w:eastAsia="zh-CN"/>
              </w:rPr>
            </w:pPr>
          </w:p>
        </w:tc>
      </w:tr>
    </w:tbl>
    <w:p w14:paraId="6695729D" w14:textId="77777777" w:rsidR="00D9052E" w:rsidRPr="00D9052E" w:rsidRDefault="00D9052E" w:rsidP="00D9052E">
      <w:pPr>
        <w:ind w:left="720"/>
        <w:rPr>
          <w:rFonts w:ascii="Times New Roman" w:eastAsia="微软雅黑" w:hAnsi="Times New Roman" w:hint="eastAsia"/>
          <w:iCs/>
          <w:szCs w:val="20"/>
          <w:lang w:val="en-GB" w:eastAsia="zh-CN"/>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Power boosting [4], which may not be always available for all </w:t>
      </w:r>
      <w:proofErr w:type="spellStart"/>
      <w:r>
        <w:rPr>
          <w:rFonts w:ascii="Times New Roman" w:eastAsia="微软雅黑" w:hAnsi="Times New Roman"/>
          <w:bCs/>
          <w:iCs/>
          <w:kern w:val="2"/>
          <w:sz w:val="21"/>
          <w:szCs w:val="20"/>
          <w:lang w:eastAsia="zh-CN"/>
        </w:rPr>
        <w:t>gNBs</w:t>
      </w:r>
      <w:proofErr w:type="spellEnd"/>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w:t>
      </w:r>
      <w:proofErr w:type="gramStart"/>
      <w:r>
        <w:rPr>
          <w:rFonts w:ascii="Times New Roman" w:eastAsia="微软雅黑" w:hAnsi="Times New Roman"/>
          <w:bCs/>
          <w:iCs/>
          <w:kern w:val="2"/>
          <w:sz w:val="21"/>
          <w:szCs w:val="20"/>
          <w:lang w:eastAsia="zh-CN"/>
        </w:rPr>
        <w:t>4][</w:t>
      </w:r>
      <w:proofErr w:type="gramEnd"/>
      <w:r>
        <w:rPr>
          <w:rFonts w:ascii="Times New Roman" w:eastAsia="微软雅黑" w:hAnsi="Times New Roman"/>
          <w:bCs/>
          <w:iCs/>
          <w:kern w:val="2"/>
          <w:sz w:val="21"/>
          <w:szCs w:val="20"/>
          <w:lang w:eastAsia="zh-CN"/>
        </w:rPr>
        <w:t>[20][NEC][17][[26][[12]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Time domain spreading </w:t>
      </w:r>
      <w:proofErr w:type="gramStart"/>
      <w:r>
        <w:rPr>
          <w:rFonts w:ascii="Times New Roman" w:eastAsia="微软雅黑" w:hAnsi="Times New Roman"/>
          <w:bCs/>
          <w:iCs/>
          <w:kern w:val="2"/>
          <w:sz w:val="21"/>
          <w:szCs w:val="20"/>
          <w:lang w:eastAsia="zh-CN"/>
        </w:rPr>
        <w:t>code[</w:t>
      </w:r>
      <w:proofErr w:type="gramEnd"/>
      <w:r>
        <w:rPr>
          <w:rFonts w:ascii="Times New Roman" w:eastAsia="微软雅黑" w:hAnsi="Times New Roman"/>
          <w:bCs/>
          <w:iCs/>
          <w:kern w:val="2"/>
          <w:sz w:val="21"/>
          <w:szCs w:val="20"/>
          <w:lang w:eastAsia="zh-CN"/>
        </w:rPr>
        <w:t>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5F1C7040" w:rsidR="00EF0FAA" w:rsidRDefault="00262009">
      <w:pPr>
        <w:keepNext/>
        <w:tabs>
          <w:tab w:val="left" w:pos="-5500"/>
        </w:tabs>
        <w:spacing w:before="240" w:after="60"/>
        <w:outlineLvl w:val="3"/>
        <w:rPr>
          <w:rFonts w:ascii="Times New Roman" w:eastAsia="MS Mincho" w:hAnsi="Times New Roman"/>
          <w:i/>
          <w:iCs/>
          <w:szCs w:val="20"/>
        </w:rPr>
      </w:pPr>
      <w:bookmarkStart w:id="26" w:name="_Hlk159592924"/>
      <w:r>
        <w:rPr>
          <w:rFonts w:ascii="Times New Roman" w:eastAsia="MS Mincho" w:hAnsi="Times New Roman"/>
          <w:b/>
          <w:bCs/>
          <w:i/>
          <w:iCs/>
          <w:szCs w:val="20"/>
          <w:highlight w:val="cyan"/>
        </w:rPr>
        <w:t>[M][FL</w:t>
      </w:r>
      <w:r w:rsidR="000869E8">
        <w:rPr>
          <w:rFonts w:ascii="Times New Roman" w:eastAsia="MS Mincho" w:hAnsi="Times New Roman"/>
          <w:b/>
          <w:bCs/>
          <w:i/>
          <w:iCs/>
          <w:szCs w:val="20"/>
          <w:highlight w:val="cyan"/>
        </w:rPr>
        <w:t>3</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26"/>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27"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01D61531" w14:textId="77777777">
        <w:tc>
          <w:tcPr>
            <w:tcW w:w="1479" w:type="dxa"/>
          </w:tcPr>
          <w:p w14:paraId="01D6152E" w14:textId="165592C3"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1039" w:type="dxa"/>
          </w:tcPr>
          <w:p w14:paraId="01D6152F"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01D61530" w14:textId="6BEC11D0"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Clarify whether power boosting in time (concentrated OOK) or frequency domains (fewer non-zero elements) is feasible. </w:t>
            </w:r>
          </w:p>
        </w:tc>
      </w:tr>
      <w:tr w:rsidR="00EF0FAA" w14:paraId="01D61535" w14:textId="77777777">
        <w:tc>
          <w:tcPr>
            <w:tcW w:w="1479" w:type="dxa"/>
          </w:tcPr>
          <w:p w14:paraId="01D61532" w14:textId="77777777" w:rsidR="00EF0FAA" w:rsidRDefault="00EF0FAA">
            <w:pPr>
              <w:rPr>
                <w:rFonts w:ascii="Times New Roman" w:eastAsiaTheme="minorEastAsia" w:hAnsi="Times New Roman"/>
                <w:lang w:eastAsia="zh-CN"/>
              </w:rPr>
            </w:pPr>
          </w:p>
        </w:tc>
        <w:tc>
          <w:tcPr>
            <w:tcW w:w="1039" w:type="dxa"/>
          </w:tcPr>
          <w:p w14:paraId="01D61533" w14:textId="77777777" w:rsidR="00EF0FAA" w:rsidRDefault="00EF0FAA">
            <w:pPr>
              <w:tabs>
                <w:tab w:val="left" w:pos="551"/>
              </w:tabs>
              <w:rPr>
                <w:rFonts w:ascii="Times New Roman" w:eastAsiaTheme="minorEastAsia" w:hAnsi="Times New Roman"/>
                <w:lang w:eastAsia="zh-CN"/>
              </w:rPr>
            </w:pPr>
          </w:p>
        </w:tc>
        <w:tc>
          <w:tcPr>
            <w:tcW w:w="7116" w:type="dxa"/>
          </w:tcPr>
          <w:p w14:paraId="01D61534" w14:textId="77777777" w:rsidR="00EF0FAA" w:rsidRDefault="00EF0FAA">
            <w:pPr>
              <w:rPr>
                <w:rFonts w:ascii="Times New Roman" w:eastAsiaTheme="minorEastAsia" w:hAnsi="Times New Roman"/>
                <w:lang w:eastAsia="zh-CN"/>
              </w:rPr>
            </w:pPr>
          </w:p>
        </w:tc>
      </w:tr>
    </w:tbl>
    <w:bookmarkEnd w:id="27"/>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28" w:name="_Hlk163123561"/>
      <w:r>
        <w:rPr>
          <w:rFonts w:ascii="Times New Roman" w:eastAsia="Batang" w:hAnsi="Times New Roman"/>
          <w:lang w:val="en-GB" w:eastAsia="zh-CN"/>
        </w:rPr>
        <w:t>RAN1 evaluation</w:t>
      </w:r>
      <w:bookmarkEnd w:id="28"/>
      <w:r>
        <w:rPr>
          <w:rFonts w:ascii="Times New Roman" w:eastAsia="Batang" w:hAnsi="Times New Roman"/>
          <w:lang w:val="en-GB" w:eastAsia="zh-CN"/>
        </w:rPr>
        <w:t xml:space="preserve"> purpose, </w:t>
      </w:r>
      <w:bookmarkStart w:id="29" w:name="OLE_LINK1"/>
      <w:r>
        <w:rPr>
          <w:rFonts w:ascii="Times New Roman" w:eastAsia="Batang" w:hAnsi="Times New Roman"/>
          <w:lang w:val="en-GB" w:eastAsia="zh-CN"/>
        </w:rPr>
        <w:t xml:space="preserve">the SNR to achieve the coverage of PUSCH for message3 is determined </w:t>
      </w:r>
      <w:bookmarkStart w:id="30" w:name="_Hlk163123141"/>
      <w:r>
        <w:rPr>
          <w:rFonts w:ascii="Times New Roman" w:eastAsia="Batang" w:hAnsi="Times New Roman"/>
          <w:lang w:val="en-GB" w:eastAsia="zh-CN"/>
        </w:rPr>
        <w:t>for OOK-based LP-WUR and OFDM-based LP-WUR</w:t>
      </w:r>
      <w:bookmarkEnd w:id="29"/>
      <w:bookmarkEnd w:id="30"/>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lastRenderedPageBreak/>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 xml:space="preserve">Including details on whether the 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lastRenderedPageBreak/>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FFS how to carry LP-WUS information, </w:t>
      </w:r>
      <w:proofErr w:type="spellStart"/>
      <w:r>
        <w:rPr>
          <w:rFonts w:ascii="Times" w:eastAsia="Batang" w:hAnsi="Times"/>
          <w:lang w:val="en-GB" w:eastAsia="zh-CN"/>
        </w:rPr>
        <w:t>e.g</w:t>
      </w:r>
      <w:proofErr w:type="spellEnd"/>
      <w:r>
        <w:rPr>
          <w:rFonts w:ascii="Times" w:eastAsia="Batang" w:hAnsi="Times"/>
          <w:lang w:val="en-GB" w:eastAsia="zh-CN"/>
        </w:rPr>
        <w:t>,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lastRenderedPageBreak/>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w:t>
      </w:r>
      <w:proofErr w:type="gramStart"/>
      <w:r>
        <w:rPr>
          <w:rFonts w:ascii="Times" w:eastAsia="Batang" w:hAnsi="Times"/>
          <w:lang w:val="en-GB" w:eastAsia="zh-CN"/>
        </w:rPr>
        <w:t>e.g.</w:t>
      </w:r>
      <w:proofErr w:type="gramEnd"/>
      <w:r>
        <w:rPr>
          <w:rFonts w:ascii="Times" w:eastAsia="Batang" w:hAnsi="Times"/>
          <w:lang w:val="en-GB" w:eastAsia="zh-CN"/>
        </w:rPr>
        <w:t xml:space="preserve">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31" w:name="OLE_LINK2"/>
      <w:r>
        <w:rPr>
          <w:rFonts w:ascii="Times" w:eastAsia="Batang" w:hAnsi="Times"/>
          <w:lang w:val="en-GB" w:eastAsia="zh-CN"/>
        </w:rPr>
        <w:t>use the average one in R17 coverage, i.e.,153.51 dB for non-redcap UE</w:t>
      </w:r>
      <w:bookmarkEnd w:id="31"/>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Golay</w:t>
      </w:r>
      <w:proofErr w:type="spellEnd"/>
      <w:r>
        <w:rPr>
          <w:rFonts w:ascii="Times" w:eastAsia="Batang" w:hAnsi="Times"/>
          <w:lang w:val="en-GB" w:eastAsia="zh-CN"/>
        </w:rPr>
        <w:t xml:space="preserve"> sequence</w:t>
      </w:r>
    </w:p>
    <w:p w14:paraId="01D615CB"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Kasami</w:t>
      </w:r>
      <w:proofErr w:type="spellEnd"/>
      <w:r>
        <w:rPr>
          <w:rFonts w:ascii="Times" w:eastAsia="Batang" w:hAnsi="Times"/>
          <w:lang w:val="en-GB" w:eastAsia="zh-CN"/>
        </w:rPr>
        <w:t xml:space="preserve">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w:eastAsia="Batang" w:hAnsi="Times"/>
          <w:lang w:val="en-GB" w:eastAsia="zh-CN"/>
        </w:rPr>
        <w:t>e.g.</w:t>
      </w:r>
      <w:proofErr w:type="gramEnd"/>
      <w:r>
        <w:rPr>
          <w:rFonts w:ascii="Times" w:eastAsia="Batang" w:hAnsi="Times"/>
          <w:lang w:val="en-GB" w:eastAsia="zh-CN"/>
        </w:rPr>
        <w:t xml:space="preserve">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32"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32"/>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77777777" w:rsidR="00EF0FAA" w:rsidRDefault="00EF0FAA">
      <w:pPr>
        <w:rPr>
          <w:rFonts w:ascii="Times New Roman" w:eastAsia="微软雅黑" w:hAnsi="Times New Roman"/>
          <w:sz w:val="28"/>
          <w:szCs w:val="28"/>
          <w:lang w:val="en-GB"/>
        </w:rPr>
      </w:pP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proofErr w:type="spellStart"/>
      <w:r>
        <w:rPr>
          <w:rFonts w:ascii="Times New Roman" w:eastAsia="微软雅黑" w:hAnsi="Times New Roman"/>
          <w:sz w:val="36"/>
          <w:szCs w:val="20"/>
          <w:lang w:val="fr-FR"/>
        </w:rPr>
        <w:t>References</w:t>
      </w:r>
      <w:proofErr w:type="spellEnd"/>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R1-2404563, Discussion on LP-WUS design, ZTE, </w:t>
      </w:r>
      <w:proofErr w:type="spellStart"/>
      <w:r>
        <w:rPr>
          <w:rFonts w:ascii="Times New Roman" w:hAnsi="Times New Roman"/>
          <w:szCs w:val="20"/>
        </w:rPr>
        <w:t>Sanechips</w:t>
      </w:r>
      <w:proofErr w:type="spellEnd"/>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R1-2403948, Signal Design of LP-WUS and LP-SS, Huawei, </w:t>
      </w:r>
      <w:proofErr w:type="spellStart"/>
      <w:r>
        <w:rPr>
          <w:rFonts w:ascii="Times New Roman" w:hAnsi="Times New Roman"/>
          <w:szCs w:val="20"/>
        </w:rPr>
        <w:t>HiSilicon</w:t>
      </w:r>
      <w:proofErr w:type="spellEnd"/>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R1-2404312,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 xml:space="preserve">R1-2404320, Discussion on LP-WUS and LP-SS design, </w:t>
      </w:r>
      <w:proofErr w:type="spellStart"/>
      <w:r>
        <w:rPr>
          <w:rFonts w:ascii="Times New Roman" w:hAnsi="Times New Roman"/>
          <w:szCs w:val="20"/>
        </w:rPr>
        <w:t>Everactive</w:t>
      </w:r>
      <w:proofErr w:type="spellEnd"/>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 xml:space="preserve">Appendix :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If X ≠0 and Y≠</w:t>
      </w:r>
      <w:proofErr w:type="gramStart"/>
      <w:r>
        <w:rPr>
          <w:rFonts w:ascii="Times New Roman" w:eastAsia="等线" w:hAnsi="Times New Roman"/>
          <w:b/>
          <w:bCs/>
          <w:kern w:val="2"/>
          <w:szCs w:val="20"/>
          <w:lang w:eastAsia="zh-CN"/>
        </w:rPr>
        <w:t>0,  LP</w:t>
      </w:r>
      <w:proofErr w:type="gramEnd"/>
      <w:r>
        <w:rPr>
          <w:rFonts w:ascii="Times New Roman" w:eastAsia="等线" w:hAnsi="Times New Roman"/>
          <w:b/>
          <w:bCs/>
          <w:kern w:val="2"/>
          <w:szCs w:val="20"/>
          <w:lang w:eastAsia="zh-CN"/>
        </w:rPr>
        <w:t xml:space="preserve">-WUS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lastRenderedPageBreak/>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Metrics for good auto-correlation can be </w:t>
      </w:r>
      <w:r>
        <w:rPr>
          <w:rFonts w:ascii="Times New Roman" w:eastAsia="微软雅黑" w:hAnsi="Times New Roman"/>
          <w:b/>
          <w:iCs/>
          <w:szCs w:val="20"/>
          <w:lang w:val="en-GB" w:eastAsia="en-GB"/>
        </w:rPr>
        <w:t xml:space="preserve">maximize (1st peak cor-1st troughs near the 1st peak) or maximize (1st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/2nd largest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sidR="008B60EA" w:rsidRPr="008B60EA">
              <w:rPr>
                <w:rFonts w:ascii="Times New Roman" w:eastAsiaTheme="minorEastAsia" w:hAnsi="Times New Roman"/>
                <w:b/>
                <w:noProof/>
                <w:kern w:val="2"/>
                <w:position w:val="-10"/>
                <w:szCs w:val="20"/>
                <w:lang w:val="en-GB" w:eastAsia="zh-CN"/>
              </w:rPr>
              <w:object w:dxaOrig="565" w:dyaOrig="292" w14:anchorId="17760A82">
                <v:shape id="_x0000_i1502" type="#_x0000_t75" alt="" style="width:28.1pt;height:14.85pt;mso-width-percent:0;mso-height-percent:0;mso-width-percent:0;mso-height-percent:0" o:ole="">
                  <v:imagedata r:id="rId24" o:title=""/>
                </v:shape>
                <o:OLEObject Type="Embed" ProgID="Equation.DSMT4" ShapeID="_x0000_i1502" DrawAspect="Content" ObjectID="_1777880033" r:id="rId25"/>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sidR="008B60EA" w:rsidRPr="008B60EA">
              <w:rPr>
                <w:rFonts w:ascii="Times New Roman" w:eastAsiaTheme="minorEastAsia" w:hAnsi="Times New Roman"/>
                <w:b/>
                <w:noProof/>
                <w:kern w:val="2"/>
                <w:position w:val="-10"/>
                <w:szCs w:val="20"/>
                <w:lang w:val="en-GB" w:eastAsia="zh-CN"/>
              </w:rPr>
              <w:object w:dxaOrig="565" w:dyaOrig="292" w14:anchorId="4D6AB0D9">
                <v:shape id="_x0000_i1503" type="#_x0000_t75" alt="" style="width:28.1pt;height:14.85pt;mso-width-percent:0;mso-height-percent:0;mso-width-percent:0;mso-height-percent:0" o:ole="">
                  <v:imagedata r:id="rId24" o:title=""/>
                </v:shape>
                <o:OLEObject Type="Embed" ProgID="Equation.DSMT4" ShapeID="_x0000_i1503" DrawAspect="Content" ObjectID="_1777880034" r:id="rId26"/>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R1-2404563 ZTE, </w:t>
      </w:r>
      <w:proofErr w:type="spellStart"/>
      <w:r>
        <w:rPr>
          <w:rFonts w:ascii="Times New Roman" w:eastAsia="MS Mincho" w:hAnsi="Times New Roman"/>
          <w:b/>
          <w:bCs/>
          <w:iCs/>
          <w:szCs w:val="28"/>
          <w:lang w:eastAsia="zh-CN"/>
        </w:rPr>
        <w:t>Sanechips</w:t>
      </w:r>
      <w:proofErr w:type="spellEnd"/>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5: For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lastRenderedPageBreak/>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w:t>
      </w:r>
      <w:proofErr w:type="spellStart"/>
      <w:r>
        <w:rPr>
          <w:rFonts w:ascii="Times New Roman" w:eastAsia="宋体" w:hAnsi="Times New Roman"/>
          <w:b/>
          <w:bCs/>
          <w:i/>
          <w:iCs/>
          <w:szCs w:val="22"/>
          <w:lang w:eastAsia="zh-CN"/>
        </w:rPr>
        <w:t>ms</w:t>
      </w:r>
      <w:proofErr w:type="spellEnd"/>
      <w:r>
        <w:rPr>
          <w:rFonts w:ascii="Times New Roman" w:eastAsia="宋体" w:hAnsi="Times New Roman"/>
          <w:b/>
          <w:bCs/>
          <w:i/>
          <w:iCs/>
          <w:szCs w:val="22"/>
          <w:lang w:eastAsia="zh-CN"/>
        </w:rPr>
        <w:t xml:space="preserve">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18: For OOK based LP-WUS, at least OOK-4 with M=2 and M=4 </w:t>
      </w:r>
      <w:proofErr w:type="gramStart"/>
      <w:r>
        <w:rPr>
          <w:rFonts w:ascii="Times New Roman" w:eastAsia="宋体" w:hAnsi="Times New Roman"/>
          <w:b/>
          <w:bCs/>
          <w:i/>
          <w:iCs/>
          <w:szCs w:val="20"/>
          <w:lang w:eastAsia="zh-CN"/>
        </w:rPr>
        <w:t>are</w:t>
      </w:r>
      <w:proofErr w:type="gramEnd"/>
      <w:r>
        <w:rPr>
          <w:rFonts w:ascii="Times New Roman" w:eastAsia="宋体" w:hAnsi="Times New Roman"/>
          <w:b/>
          <w:bCs/>
          <w:i/>
          <w:iCs/>
          <w:szCs w:val="20"/>
          <w:lang w:eastAsia="zh-CN"/>
        </w:rPr>
        <w:t xml:space="preserv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
          <w:bCs/>
          <w:i/>
          <w:iCs/>
          <w:kern w:val="2"/>
          <w:szCs w:val="20"/>
          <w:lang w:eastAsia="zh-CN"/>
        </w:rPr>
        <w:t>carry</w:t>
      </w:r>
      <w:proofErr w:type="gramEnd"/>
      <w:r>
        <w:rPr>
          <w:rFonts w:ascii="Times New Roman" w:eastAsia="宋体" w:hAnsi="Times New Roman"/>
          <w:b/>
          <w:bCs/>
          <w:i/>
          <w:iCs/>
          <w:kern w:val="2"/>
          <w:szCs w:val="20"/>
          <w:lang w:eastAsia="zh-CN"/>
        </w:rPr>
        <w:t xml:space="preserve">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lastRenderedPageBreak/>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23: Adding CRC for LP-WUS payload is necessary for both OOK based and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 xml:space="preserve">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R1-2403948 Huawei, </w:t>
      </w:r>
      <w:proofErr w:type="spellStart"/>
      <w:r>
        <w:rPr>
          <w:rFonts w:ascii="Times New Roman" w:eastAsia="MS Mincho" w:hAnsi="Times New Roman"/>
          <w:b/>
          <w:bCs/>
          <w:iCs/>
          <w:szCs w:val="28"/>
          <w:lang w:eastAsia="zh-CN"/>
        </w:rPr>
        <w:t>HiSilicon</w:t>
      </w:r>
      <w:proofErr w:type="spellEnd"/>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overlaid OFDM sequence(s) of LP-WUS, </w:t>
      </w:r>
      <w:proofErr w:type="gramStart"/>
      <w:r>
        <w:rPr>
          <w:rFonts w:ascii="Times New Roman" w:eastAsia="宋体" w:hAnsi="Times New Roman"/>
          <w:b/>
          <w:i/>
          <w:sz w:val="22"/>
          <w:szCs w:val="22"/>
          <w:lang w:val="en-GB" w:eastAsia="zh-CN"/>
        </w:rPr>
        <w:t>If</w:t>
      </w:r>
      <w:proofErr w:type="gramEnd"/>
      <w:r>
        <w:rPr>
          <w:rFonts w:ascii="Times New Roman" w:eastAsia="宋体" w:hAnsi="Times New Roman"/>
          <w:b/>
          <w:i/>
          <w:sz w:val="22"/>
          <w:szCs w:val="22"/>
          <w:lang w:val="en-GB" w:eastAsia="zh-CN"/>
        </w:rPr>
        <w:t xml:space="preserve">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proofErr w:type="gramStart"/>
      <w:r>
        <w:rPr>
          <w:rFonts w:ascii="Times New Roman" w:eastAsia="宋体" w:hAnsi="Times New Roman"/>
          <w:b/>
          <w:i/>
          <w:sz w:val="22"/>
          <w:szCs w:val="22"/>
          <w:lang w:eastAsia="zh-CN"/>
        </w:rPr>
        <w:t>Gold</w:t>
      </w:r>
      <w:proofErr w:type="gramEnd"/>
      <w:r>
        <w:rPr>
          <w:rFonts w:ascii="Times New Roman" w:eastAsia="宋体" w:hAnsi="Times New Roman"/>
          <w:b/>
          <w:i/>
          <w:sz w:val="22"/>
          <w:szCs w:val="22"/>
          <w:lang w:eastAsia="zh-CN"/>
        </w:rPr>
        <w:t xml:space="preserve">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DFT/FFT is sensitive to time error and </w:t>
      </w:r>
      <w:proofErr w:type="gramStart"/>
      <w:r>
        <w:rPr>
          <w:rFonts w:ascii="Times New Roman" w:eastAsia="宋体" w:hAnsi="Times New Roman"/>
          <w:b/>
          <w:i/>
          <w:sz w:val="22"/>
          <w:szCs w:val="22"/>
          <w:lang w:val="en-GB" w:eastAsia="zh-CN"/>
        </w:rPr>
        <w:t>its</w:t>
      </w:r>
      <w:proofErr w:type="gramEnd"/>
      <w:r>
        <w:rPr>
          <w:rFonts w:ascii="Times New Roman" w:eastAsia="宋体" w:hAnsi="Times New Roman"/>
          <w:b/>
          <w:i/>
          <w:sz w:val="22"/>
          <w:szCs w:val="22"/>
          <w:lang w:val="en-GB" w:eastAsia="zh-CN"/>
        </w:rPr>
        <w:t xml:space="preserve">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 xml:space="preserve">Further discuss whether and how to align the essential assumptions to calculate MIL, </w:t>
      </w:r>
      <w:proofErr w:type="gramStart"/>
      <w:r>
        <w:rPr>
          <w:rFonts w:ascii="Times New Roman" w:eastAsia="宋体" w:hAnsi="Times New Roman"/>
          <w:b/>
          <w:i/>
          <w:sz w:val="22"/>
          <w:szCs w:val="22"/>
          <w:lang w:eastAsia="zh-CN"/>
        </w:rPr>
        <w:t>e.g.</w:t>
      </w:r>
      <w:proofErr w:type="gramEnd"/>
      <w:r>
        <w:rPr>
          <w:rFonts w:ascii="Times New Roman" w:eastAsia="宋体" w:hAnsi="Times New Roman"/>
          <w:b/>
          <w:i/>
          <w:sz w:val="22"/>
          <w:szCs w:val="22"/>
          <w:lang w:eastAsia="zh-CN"/>
        </w:rPr>
        <w:t xml:space="preserve">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The SNR value(s) for LP-WUS design should be a range including the value corresponding to Msg3 PUSCH, so that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Coverage recovery schemes that </w:t>
      </w:r>
      <w:proofErr w:type="gramStart"/>
      <w:r>
        <w:rPr>
          <w:rFonts w:ascii="Times New Roman" w:eastAsia="宋体" w:hAnsi="Times New Roman"/>
          <w:b/>
          <w:i/>
          <w:sz w:val="22"/>
          <w:szCs w:val="22"/>
          <w:lang w:eastAsia="zh-CN"/>
        </w:rPr>
        <w:t>exploits</w:t>
      </w:r>
      <w:proofErr w:type="gramEnd"/>
      <w:r>
        <w:rPr>
          <w:rFonts w:ascii="Times New Roman" w:eastAsia="宋体" w:hAnsi="Times New Roman"/>
          <w:b/>
          <w:i/>
          <w:sz w:val="22"/>
          <w:szCs w:val="22"/>
          <w:lang w:eastAsia="zh-CN"/>
        </w:rPr>
        <w:t xml:space="preserve">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33" w:name="_Hlk166178228"/>
      <w:r>
        <w:rPr>
          <w:rFonts w:ascii="Times New Roman" w:eastAsia="宋体" w:hAnsi="Times New Roman"/>
          <w:b/>
          <w:i/>
          <w:sz w:val="22"/>
          <w:szCs w:val="22"/>
          <w:lang w:val="en-GB" w:eastAsia="zh-CN"/>
        </w:rPr>
        <w:t>Some LP-SS transmissions are used for frequency error correction. For such LP-SS, transmission energy is concentrated on a narrow band for such LP-SS transmissions.</w:t>
      </w:r>
    </w:p>
    <w:bookmarkEnd w:id="33"/>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12: For RRC_IDLE/INACTIVE mode, the </w:t>
      </w:r>
      <w:proofErr w:type="gramStart"/>
      <w:r>
        <w:rPr>
          <w:rFonts w:ascii="Times New Roman" w:eastAsia="宋体" w:hAnsi="Times New Roman"/>
          <w:b/>
          <w:color w:val="000000"/>
          <w:szCs w:val="20"/>
          <w:lang w:eastAsia="zh-CN"/>
        </w:rPr>
        <w:t>sequence based</w:t>
      </w:r>
      <w:proofErr w:type="gramEnd"/>
      <w:r>
        <w:rPr>
          <w:rFonts w:ascii="Times New Roman" w:eastAsia="宋体" w:hAnsi="Times New Roman"/>
          <w:b/>
          <w:color w:val="000000"/>
          <w:szCs w:val="20"/>
          <w:lang w:eastAsia="zh-CN"/>
        </w:rPr>
        <w:t xml:space="preserve">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xml:space="preserve">, the LP-WUS could be configured for the indication of UE wakeup in DRX adaptation and </w:t>
      </w:r>
      <w:proofErr w:type="spellStart"/>
      <w:r>
        <w:rPr>
          <w:rFonts w:ascii="Times New Roman" w:eastAsia="宋体" w:hAnsi="Times New Roman"/>
          <w:b/>
          <w:color w:val="000000"/>
          <w:szCs w:val="20"/>
          <w:lang w:eastAsia="zh-CN"/>
        </w:rPr>
        <w:t>SCell</w:t>
      </w:r>
      <w:proofErr w:type="spellEnd"/>
      <w:r>
        <w:rPr>
          <w:rFonts w:ascii="Times New Roman" w:eastAsia="宋体" w:hAnsi="Times New Roman"/>
          <w:b/>
          <w:color w:val="000000"/>
          <w:szCs w:val="20"/>
          <w:lang w:eastAsia="zh-CN"/>
        </w:rPr>
        <w:t xml:space="preserve">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Overlaid OFDM sequence is selected from </w:t>
      </w:r>
      <w:proofErr w:type="gramStart"/>
      <w:r>
        <w:rPr>
          <w:rFonts w:ascii="Times New Roman" w:hAnsi="Times New Roman"/>
          <w:b/>
          <w:bCs/>
          <w:i/>
          <w:iCs/>
          <w:szCs w:val="20"/>
          <w:lang w:val="en-GB"/>
        </w:rPr>
        <w:t>Gold</w:t>
      </w:r>
      <w:proofErr w:type="gramEnd"/>
      <w:r>
        <w:rPr>
          <w:rFonts w:ascii="Times New Roman" w:hAnsi="Times New Roman"/>
          <w:b/>
          <w:bCs/>
          <w:i/>
          <w:iCs/>
          <w:szCs w:val="20"/>
          <w:lang w:val="en-GB"/>
        </w:rPr>
        <w:t xml:space="preserve">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In the LP-WUS MO, </w:t>
      </w:r>
      <w:proofErr w:type="spellStart"/>
      <w:r>
        <w:rPr>
          <w:rFonts w:ascii="Times New Roman" w:eastAsia="宋体" w:hAnsi="Times New Roman"/>
          <w:b/>
          <w:bCs/>
          <w:i/>
          <w:iCs/>
          <w:szCs w:val="20"/>
          <w:lang w:val="en-GB"/>
        </w:rPr>
        <w:t>gNB</w:t>
      </w:r>
      <w:proofErr w:type="spellEnd"/>
      <w:r>
        <w:rPr>
          <w:rFonts w:ascii="Times New Roman" w:eastAsia="宋体" w:hAnsi="Times New Roman"/>
          <w:b/>
          <w:bCs/>
          <w:i/>
          <w:iCs/>
          <w:szCs w:val="20"/>
          <w:lang w:val="en-GB"/>
        </w:rPr>
        <w:t xml:space="preserve">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This can be updated based on RAN4 conclusion on minimum number of </w:t>
      </w:r>
      <w:proofErr w:type="gramStart"/>
      <w:r>
        <w:rPr>
          <w:rFonts w:ascii="Times New Roman" w:eastAsia="宋体" w:hAnsi="Times New Roman"/>
          <w:b/>
          <w:bCs/>
          <w:i/>
          <w:iCs/>
          <w:szCs w:val="20"/>
          <w:lang w:val="en-GB"/>
        </w:rPr>
        <w:t>guard</w:t>
      </w:r>
      <w:proofErr w:type="gramEnd"/>
      <w:r>
        <w:rPr>
          <w:rFonts w:ascii="Times New Roman" w:eastAsia="宋体" w:hAnsi="Times New Roman"/>
          <w:b/>
          <w:bCs/>
          <w:i/>
          <w:iCs/>
          <w:szCs w:val="20"/>
          <w:lang w:val="en-GB"/>
        </w:rPr>
        <w:t xml:space="preserve">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w:t>
            </w:r>
            <w:proofErr w:type="spellStart"/>
            <w:r>
              <w:rPr>
                <w:rFonts w:ascii="Times New Roman" w:hAnsi="Times New Roman"/>
                <w:b/>
                <w:bCs/>
                <w:i/>
                <w:iCs/>
                <w:szCs w:val="20"/>
                <w:lang w:val="en-GB"/>
              </w:rPr>
              <w:t>dBi</w:t>
            </w:r>
            <w:proofErr w:type="spellEnd"/>
            <w:r>
              <w:rPr>
                <w:rFonts w:ascii="Times New Roman" w:hAnsi="Times New Roman"/>
                <w:b/>
                <w:bCs/>
                <w:i/>
                <w:iCs/>
                <w:szCs w:val="20"/>
                <w:lang w:val="en-GB"/>
              </w:rPr>
              <w:t>)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 xml:space="preserve">-5.06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-2.42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-0.05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Baseline sequence: M-sequence, </w:t>
      </w:r>
      <w:proofErr w:type="gramStart"/>
      <w:r>
        <w:rPr>
          <w:rFonts w:ascii="Times New Roman" w:eastAsia="Malgun Gothic" w:hAnsi="Times New Roman"/>
          <w:b/>
          <w:szCs w:val="20"/>
          <w:u w:val="single"/>
          <w:lang w:val="en-GB" w:eastAsia="ko-KR"/>
        </w:rPr>
        <w:t>Gold</w:t>
      </w:r>
      <w:proofErr w:type="gramEnd"/>
      <w:r>
        <w:rPr>
          <w:rFonts w:ascii="Times New Roman" w:eastAsia="Malgun Gothic" w:hAnsi="Times New Roman"/>
          <w:b/>
          <w:szCs w:val="20"/>
          <w:u w:val="single"/>
          <w:lang w:val="en-GB" w:eastAsia="ko-KR"/>
        </w:rPr>
        <w:t xml:space="preserve"> sequence,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Approach 1: Specifying the values for subcarrier mapping in frequency domain at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Note: For both approach 1 and 2, the additional blocks such as DFT/LS and truncation before IFFT processing are not specified. Whether to use the additional block and how to generate the specified values is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Which sequence is used to generate ON pulse for LP-SS can be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 without any </w:t>
      </w:r>
      <w:proofErr w:type="gramStart"/>
      <w:r>
        <w:rPr>
          <w:rFonts w:ascii="Times New Roman" w:eastAsia="Malgun Gothic" w:hAnsi="Times New Roman"/>
          <w:b/>
          <w:szCs w:val="20"/>
          <w:u w:val="single"/>
          <w:lang w:val="en-GB" w:eastAsia="ko-KR"/>
        </w:rPr>
        <w:t>specification.</w:t>
      </w:r>
      <w:proofErr w:type="gramEnd"/>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 xml:space="preserve">Proposal 15: To determine the binary LP-SS sequence for the cell, the sequence is configured by the </w:t>
      </w:r>
      <w:proofErr w:type="spellStart"/>
      <w:r>
        <w:rPr>
          <w:rFonts w:ascii="Times New Roman" w:eastAsia="Malgun Gothic" w:hAnsi="Times New Roman"/>
          <w:b/>
          <w:szCs w:val="20"/>
          <w:u w:val="single"/>
          <w:lang w:eastAsia="ko-KR"/>
        </w:rPr>
        <w:t>gNB</w:t>
      </w:r>
      <w:proofErr w:type="spellEnd"/>
      <w:r>
        <w:rPr>
          <w:rFonts w:ascii="Times New Roman" w:eastAsia="Malgun Gothic" w:hAnsi="Times New Roman"/>
          <w:b/>
          <w:szCs w:val="20"/>
          <w:u w:val="single"/>
          <w:lang w:eastAsia="ko-KR"/>
        </w:rPr>
        <w:t xml:space="preserve">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 xml:space="preserve">existing NR sequences (among </w:t>
      </w:r>
      <w:proofErr w:type="gramStart"/>
      <w:r>
        <w:rPr>
          <w:rFonts w:ascii="Times New Roman" w:eastAsia="Calibri" w:hAnsi="Times New Roman"/>
          <w:b/>
          <w:szCs w:val="22"/>
          <w:u w:val="single"/>
          <w:lang w:eastAsia="zh-CN"/>
        </w:rPr>
        <w:t>Gold</w:t>
      </w:r>
      <w:proofErr w:type="gramEnd"/>
      <w:r>
        <w:rPr>
          <w:rFonts w:ascii="Times New Roman" w:eastAsia="Calibri" w:hAnsi="Times New Roman"/>
          <w:b/>
          <w:szCs w:val="22"/>
          <w:u w:val="single"/>
          <w:lang w:eastAsia="zh-CN"/>
        </w:rPr>
        <w:t xml:space="preserve"> sequence, M-sequence, ZC sequence, QAM symbol-based sequence) to minimize impacts on the </w:t>
      </w:r>
      <w:proofErr w:type="spellStart"/>
      <w:r>
        <w:rPr>
          <w:rFonts w:ascii="Times New Roman" w:eastAsia="Calibri" w:hAnsi="Times New Roman"/>
          <w:b/>
          <w:szCs w:val="22"/>
          <w:u w:val="single"/>
          <w:lang w:eastAsia="zh-CN"/>
        </w:rPr>
        <w:t>gNB</w:t>
      </w:r>
      <w:proofErr w:type="spellEnd"/>
      <w:r>
        <w:rPr>
          <w:rFonts w:ascii="Times New Roman" w:eastAsia="Calibri" w:hAnsi="Times New Roman"/>
          <w:b/>
          <w:szCs w:val="22"/>
          <w:u w:val="single"/>
          <w:lang w:eastAsia="zh-CN"/>
        </w:rPr>
        <w:t xml:space="preserve"> transmitter and specifications.</w:t>
      </w:r>
    </w:p>
    <w:p w14:paraId="01D61723"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For OFDM sequence overlaid on OOK-1, support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sequences.</w:t>
        </w:r>
      </w:hyperlink>
    </w:p>
    <w:p w14:paraId="01D61724"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7F0F83">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The LP-SS OOK sequence should be generated based on the existing pseudorandom sequences such as m-sequence or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 where 1 and -1 are mapped to ON and OFF OOK symbols respectively.</w:t>
        </w:r>
      </w:hyperlink>
    </w:p>
    <w:p w14:paraId="01D6172C" w14:textId="77777777" w:rsidR="00EF0FAA" w:rsidRDefault="007F0F83">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7F0F83">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Note: This does not prevent </w:t>
      </w:r>
      <w:proofErr w:type="spellStart"/>
      <w:r>
        <w:rPr>
          <w:rFonts w:ascii="Times New Roman" w:eastAsia="Batang" w:hAnsi="Times New Roman"/>
          <w:b/>
          <w:bCs/>
          <w:szCs w:val="20"/>
          <w:lang w:val="en-GB" w:eastAsia="zh-CN"/>
        </w:rPr>
        <w:t>gNB</w:t>
      </w:r>
      <w:proofErr w:type="spellEnd"/>
      <w:r>
        <w:rPr>
          <w:rFonts w:ascii="Times New Roman" w:eastAsia="Batang" w:hAnsi="Times New Roman"/>
          <w:b/>
          <w:bCs/>
          <w:szCs w:val="20"/>
          <w:lang w:val="en-GB" w:eastAsia="zh-CN"/>
        </w:rPr>
        <w:t xml:space="preserve">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lastRenderedPageBreak/>
        <w:t xml:space="preserve">Proposal 6: Further investigate </w:t>
      </w:r>
      <w:proofErr w:type="spellStart"/>
      <w:r>
        <w:rPr>
          <w:rFonts w:ascii="Times New Roman" w:hAnsi="Times New Roman"/>
          <w:b/>
          <w:bCs/>
          <w:szCs w:val="20"/>
          <w:lang w:val="en-GB" w:eastAsia="zh-CN"/>
        </w:rPr>
        <w:t>Golay</w:t>
      </w:r>
      <w:proofErr w:type="spellEnd"/>
      <w:r>
        <w:rPr>
          <w:rFonts w:ascii="Times New Roman" w:hAnsi="Times New Roman"/>
          <w:b/>
          <w:bCs/>
          <w:szCs w:val="20"/>
          <w:lang w:val="en-GB" w:eastAsia="zh-CN"/>
        </w:rPr>
        <w:t xml:space="preserve">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lastRenderedPageBreak/>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The binary sequence of the ON-OFF pattern in a cell could be configured by the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Pr>
          <w:rFonts w:ascii="Times New Roman" w:eastAsia="等线" w:hAnsi="Times New Roman"/>
          <w:b/>
          <w:bCs/>
          <w:i/>
          <w:iCs/>
          <w:kern w:val="2"/>
          <w:sz w:val="22"/>
          <w:szCs w:val="22"/>
          <w:lang w:eastAsia="zh-CN"/>
        </w:rPr>
        <w:t>Collisions</w:t>
      </w:r>
      <w:proofErr w:type="gramEnd"/>
      <w:r>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 xml:space="preserve">Power boosting, </w:t>
      </w:r>
      <w:proofErr w:type="gramStart"/>
      <w:r>
        <w:rPr>
          <w:rFonts w:ascii="Times New Roman" w:eastAsia="等线" w:hAnsi="Times New Roman"/>
          <w:b/>
          <w:bCs/>
          <w:i/>
          <w:iCs/>
          <w:kern w:val="2"/>
          <w:sz w:val="22"/>
          <w:szCs w:val="22"/>
          <w:lang w:eastAsia="zh-CN"/>
        </w:rPr>
        <w:t>e.g.</w:t>
      </w:r>
      <w:proofErr w:type="gramEnd"/>
      <w:r>
        <w:rPr>
          <w:rFonts w:ascii="Times New Roman" w:eastAsia="等线" w:hAnsi="Times New Roman"/>
          <w:b/>
          <w:bCs/>
          <w:i/>
          <w:iCs/>
          <w:kern w:val="2"/>
          <w:sz w:val="22"/>
          <w:szCs w:val="22"/>
          <w:lang w:eastAsia="zh-CN"/>
        </w:rPr>
        <w:t xml:space="preserve">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proofErr w:type="spellStart"/>
      <w:r>
        <w:rPr>
          <w:rFonts w:ascii="Times New Roman" w:eastAsia="宋体" w:hAnsi="Times New Roman"/>
          <w:b/>
          <w:bCs/>
          <w:szCs w:val="20"/>
          <w:lang w:val="en-GB" w:eastAsia="zh-CN"/>
        </w:rPr>
        <w:t>onsider</w:t>
      </w:r>
      <w:proofErr w:type="spellEnd"/>
      <w:r>
        <w:rPr>
          <w:rFonts w:ascii="Times New Roman" w:eastAsia="宋体" w:hAnsi="Times New Roman"/>
          <w:b/>
          <w:bCs/>
          <w:szCs w:val="20"/>
          <w:lang w:val="en-GB" w:eastAsia="zh-CN"/>
        </w:rPr>
        <w:t xml:space="preserve">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w:t>
      </w:r>
      <w:proofErr w:type="spellStart"/>
      <w:r>
        <w:rPr>
          <w:rFonts w:ascii="Times New Roman" w:eastAsia="宋体" w:hAnsi="Times New Roman"/>
          <w:b/>
          <w:bCs/>
          <w:szCs w:val="20"/>
          <w:lang w:eastAsia="zh-CN"/>
        </w:rPr>
        <w:t>dB.</w:t>
      </w:r>
      <w:proofErr w:type="spellEnd"/>
      <w:r>
        <w:rPr>
          <w:rFonts w:ascii="Times New Roman" w:eastAsia="宋体" w:hAnsi="Times New Roman"/>
          <w:b/>
          <w:bCs/>
          <w:szCs w:val="20"/>
          <w:lang w:eastAsia="zh-CN"/>
        </w:rPr>
        <w:t xml:space="preserve">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lastRenderedPageBreak/>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9: Consider </w:t>
      </w:r>
      <w:proofErr w:type="spellStart"/>
      <w:r>
        <w:rPr>
          <w:rFonts w:ascii="Times New Roman" w:eastAsia="MS Mincho" w:hAnsi="Times New Roman"/>
          <w:b/>
          <w:sz w:val="22"/>
          <w:szCs w:val="22"/>
        </w:rPr>
        <w:t>Zadoff</w:t>
      </w:r>
      <w:proofErr w:type="spellEnd"/>
      <w:r>
        <w:rPr>
          <w:rFonts w:ascii="Times New Roman" w:eastAsia="MS Mincho" w:hAnsi="Times New Roman"/>
          <w:b/>
          <w:sz w:val="22"/>
          <w:szCs w:val="22"/>
        </w:rPr>
        <w:t>-Chu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lastRenderedPageBreak/>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 OOK-1 is generated in frequency domain as defined in SI captured in TR,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11: Single overlaid OFDM sequence is selected from multiple </w:t>
      </w:r>
      <w:proofErr w:type="gramStart"/>
      <w:r>
        <w:rPr>
          <w:rFonts w:ascii="Times New Roman" w:eastAsia="宋体" w:hAnsi="Times New Roman"/>
          <w:b/>
          <w:i/>
          <w:sz w:val="22"/>
          <w:szCs w:val="22"/>
          <w:lang w:eastAsia="zh-CN"/>
        </w:rPr>
        <w:t>candidate</w:t>
      </w:r>
      <w:proofErr w:type="gramEnd"/>
      <w:r>
        <w:rPr>
          <w:rFonts w:ascii="Times New Roman" w:eastAsia="宋体" w:hAnsi="Times New Roman"/>
          <w:b/>
          <w:i/>
          <w:sz w:val="22"/>
          <w:szCs w:val="22"/>
          <w:lang w:eastAsia="zh-CN"/>
        </w:rPr>
        <w:t xml:space="preserv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proofErr w:type="gramStart"/>
      <w:r>
        <w:rPr>
          <w:rFonts w:ascii="Times New Roman" w:eastAsia="宋体" w:hAnsi="Times New Roman"/>
          <w:b/>
          <w:i/>
          <w:sz w:val="22"/>
          <w:szCs w:val="22"/>
          <w:lang w:eastAsia="zh-CN"/>
        </w:rPr>
        <w:t>Proposal  23</w:t>
      </w:r>
      <w:proofErr w:type="gramEnd"/>
      <w:r>
        <w:rPr>
          <w:rFonts w:ascii="Times New Roman" w:eastAsia="宋体" w:hAnsi="Times New Roman"/>
          <w:b/>
          <w:i/>
          <w:sz w:val="22"/>
          <w:szCs w:val="22"/>
          <w:lang w:eastAsia="zh-CN"/>
        </w:rPr>
        <w:t xml:space="preserve">: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w:t>
      </w:r>
      <w:proofErr w:type="gramStart"/>
      <w:r>
        <w:rPr>
          <w:rFonts w:ascii="Times New Roman" w:eastAsia="宋体" w:hAnsi="Times New Roman"/>
          <w:i/>
          <w:lang w:eastAsia="zh-CN"/>
        </w:rPr>
        <w:t>i.e.</w:t>
      </w:r>
      <w:proofErr w:type="gramEnd"/>
      <w:r>
        <w:rPr>
          <w:rFonts w:ascii="Times New Roman" w:eastAsia="宋体" w:hAnsi="Times New Roman"/>
          <w:i/>
          <w:lang w:eastAsia="zh-CN"/>
        </w:rPr>
        <w:t xml:space="preserv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lastRenderedPageBreak/>
        <w:t xml:space="preserve">Proposal 1: Support unified design,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1: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2: UE determine the SCS used for LP-WUS based on the reference signal or BWP. </w:t>
      </w:r>
      <w:proofErr w:type="gramStart"/>
      <w:r>
        <w:rPr>
          <w:rFonts w:ascii="Times New Roman" w:eastAsia="宋体" w:hAnsi="Times New Roman"/>
          <w:b/>
          <w:i/>
          <w:lang w:eastAsia="zh-CN"/>
        </w:rPr>
        <w:t>E.g.</w:t>
      </w:r>
      <w:proofErr w:type="gramEnd"/>
      <w:r>
        <w:rPr>
          <w:rFonts w:ascii="Times New Roman" w:eastAsia="宋体" w:hAnsi="Times New Roman"/>
          <w:b/>
          <w:i/>
          <w:lang w:eastAsia="zh-CN"/>
        </w:rPr>
        <w:t xml:space="preserve">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5: UE does not handle the CP, and perform envelope detection based on the whole LP-WUS,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7: For further reduce the influence for OOK demodulation caused by CP,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Observation 6</w:t>
      </w:r>
      <w:r>
        <w:rPr>
          <w:rFonts w:ascii="Times New Roman" w:eastAsia="宋体" w:hAnsi="Times New Roman"/>
          <w:i/>
          <w:lang w:eastAsia="zh-CN"/>
        </w:rPr>
        <w:t xml:space="preserve">: </w:t>
      </w:r>
      <w:r>
        <w:rPr>
          <w:rFonts w:ascii="Times New Roman" w:eastAsia="宋体" w:hAnsi="Times New Roman"/>
          <w:i/>
          <w:iCs/>
          <w:lang w:eastAsia="zh-CN"/>
        </w:rPr>
        <w:t xml:space="preserve">OOK modulation with Manchester coding will consume significant time domain resources, especially for the OOK-1 waveform. </w:t>
      </w:r>
      <w:proofErr w:type="gramStart"/>
      <w:r>
        <w:rPr>
          <w:rFonts w:ascii="Times New Roman" w:eastAsia="宋体" w:hAnsi="Times New Roman"/>
          <w:i/>
          <w:iCs/>
          <w:lang w:eastAsia="zh-CN"/>
        </w:rPr>
        <w:t>E.g.</w:t>
      </w:r>
      <w:proofErr w:type="gramEnd"/>
      <w:r>
        <w:rPr>
          <w:rFonts w:ascii="Times New Roman" w:eastAsia="宋体" w:hAnsi="Times New Roman"/>
          <w:i/>
          <w:iCs/>
          <w:lang w:eastAsia="zh-CN"/>
        </w:rPr>
        <w:t xml:space="preserve">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 xml:space="preserve">For OOK waveform generated via OOK-1, it can also specify time domain OFDM sequence overlaid over OOK symbol.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14: If OFDM sequence overlaid over OOK symbols could carry information, it should first decide the content of information carried by OFDM sequence. The information may be same as the indication information </w:t>
      </w:r>
      <w:r>
        <w:rPr>
          <w:rFonts w:ascii="Times New Roman" w:eastAsia="宋体" w:hAnsi="Times New Roman"/>
          <w:b/>
          <w:i/>
          <w:lang w:eastAsia="zh-CN"/>
        </w:rPr>
        <w:lastRenderedPageBreak/>
        <w:t>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w:t>
      </w:r>
      <w:proofErr w:type="gramStart"/>
      <w:r>
        <w:rPr>
          <w:rFonts w:ascii="Times New Roman" w:eastAsia="宋体" w:hAnsi="Times New Roman"/>
          <w:i/>
          <w:lang w:eastAsia="zh-CN"/>
        </w:rPr>
        <w:t>candidate</w:t>
      </w:r>
      <w:proofErr w:type="gramEnd"/>
      <w:r>
        <w:rPr>
          <w:rFonts w:ascii="Times New Roman" w:eastAsia="宋体" w:hAnsi="Times New Roman"/>
          <w:i/>
          <w:lang w:eastAsia="zh-CN"/>
        </w:rPr>
        <w:t xml:space="preserv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If the bit number of each segment is 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t xml:space="preserve">If the bit number of each segment is N&gt;1,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For OOK-4 with M=4, one sequence is selected from multiple candidates overlaid OFDM sequences on two OOK ‘ON’ symbols within one OFDM symbol,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 xml:space="preserve">If Manchester coding is used for encoding, four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22: The SNR to achieve the coverage PUSCH for message3 with MIL = 153.51dB is 1.44dB @NF=15</w:t>
      </w:r>
      <w:proofErr w:type="gramStart"/>
      <w:r>
        <w:rPr>
          <w:rFonts w:ascii="Times New Roman" w:eastAsia="宋体" w:hAnsi="Times New Roman"/>
          <w:b/>
          <w:i/>
          <w:lang w:eastAsia="zh-CN"/>
        </w:rPr>
        <w:t>dB,  4</w:t>
      </w:r>
      <w:proofErr w:type="gramEnd"/>
      <w:r>
        <w:rPr>
          <w:rFonts w:ascii="Times New Roman" w:eastAsia="宋体" w:hAnsi="Times New Roman"/>
          <w:b/>
          <w:i/>
          <w:lang w:eastAsia="zh-CN"/>
        </w:rPr>
        <w:t>.08dB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w:t>
            </w:r>
            <w:proofErr w:type="spellStart"/>
            <w:r>
              <w:rPr>
                <w:rFonts w:ascii="Times New Roman" w:eastAsia="宋体" w:hAnsi="Times New Roman"/>
                <w:lang w:eastAsia="zh-CN"/>
              </w:rPr>
              <w:t>dBi</w:t>
            </w:r>
            <w:proofErr w:type="spellEnd"/>
            <w:r>
              <w:rPr>
                <w:rFonts w:ascii="Times New Roman" w:eastAsia="宋体" w:hAnsi="Times New Roman"/>
                <w:lang w:eastAsia="zh-CN"/>
              </w:rPr>
              <w:t>)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w:t>
      </w:r>
      <w:proofErr w:type="spellStart"/>
      <w:r>
        <w:rPr>
          <w:rFonts w:ascii="Times New Roman" w:eastAsia="宋体" w:hAnsi="Times New Roman"/>
          <w:b/>
          <w:i/>
          <w:lang w:eastAsia="zh-CN"/>
        </w:rPr>
        <w:t>frequecy</w:t>
      </w:r>
      <w:proofErr w:type="spellEnd"/>
      <w:r>
        <w:rPr>
          <w:rFonts w:ascii="Times New Roman" w:eastAsia="宋体" w:hAnsi="Times New Roman"/>
          <w:b/>
          <w:i/>
          <w:lang w:eastAsia="zh-CN"/>
        </w:rPr>
        <w:t xml:space="preserve">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The required detection number of bits for CONNECTED 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When LP-SS is only required to calibrate certain timing error within an OOK symbol/chip duration, simple design to employ a few candidates of </w:t>
      </w:r>
      <w:proofErr w:type="gramStart"/>
      <w:r>
        <w:rPr>
          <w:rFonts w:ascii="Times New Roman" w:eastAsia="宋体" w:hAnsi="Times New Roman"/>
          <w:b/>
          <w:bCs/>
          <w:kern w:val="2"/>
          <w:sz w:val="21"/>
          <w:szCs w:val="20"/>
        </w:rPr>
        <w:t>Gold</w:t>
      </w:r>
      <w:proofErr w:type="gramEnd"/>
      <w:r>
        <w:rPr>
          <w:rFonts w:ascii="Times New Roman" w:eastAsia="宋体" w:hAnsi="Times New Roman"/>
          <w:b/>
          <w:bCs/>
          <w:kern w:val="2"/>
          <w:sz w:val="21"/>
          <w:szCs w:val="20"/>
        </w:rPr>
        <w:t xml:space="preserve">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should be supported for LP-WUS to enhance coverage performance, such that 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1: Support at least the alternative to carry up to 16 bits of LP-WUS information using encoded bits with an 8-bit CRC when </w:t>
      </w:r>
      <w:proofErr w:type="gramStart"/>
      <w:r>
        <w:rPr>
          <w:rFonts w:ascii="Times New Roman" w:eastAsia="宋体" w:hAnsi="Times New Roman"/>
          <w:b/>
          <w:bCs/>
          <w:i/>
          <w:iCs/>
          <w:sz w:val="22"/>
          <w:szCs w:val="22"/>
        </w:rPr>
        <w:t>bitmap based</w:t>
      </w:r>
      <w:proofErr w:type="gramEnd"/>
      <w:r>
        <w:rPr>
          <w:rFonts w:ascii="Times New Roman" w:eastAsia="宋体" w:hAnsi="Times New Roman"/>
          <w:b/>
          <w:bCs/>
          <w:i/>
          <w:iCs/>
          <w:sz w:val="22"/>
          <w:szCs w:val="22"/>
        </w:rPr>
        <w:t xml:space="preserve">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Assuming no frequency error correction by LR,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lastRenderedPageBreak/>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R1-2404312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MSG3 (MIL of 153.51dB without 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LP-WUS/LP-SS: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 xml:space="preserve">The SNR to achieve </w:t>
            </w:r>
            <w:r>
              <w:rPr>
                <w:rFonts w:ascii="Times New Roman" w:hAnsi="Times New Roman"/>
                <w:bCs/>
                <w:sz w:val="18"/>
                <w:szCs w:val="18"/>
                <w:lang w:val="en-GB" w:eastAsia="zh-CN" w:bidi="ar"/>
              </w:rPr>
              <w:t>the coverage of 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lastRenderedPageBreak/>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w:t>
      </w:r>
      <w:proofErr w:type="spellStart"/>
      <w:r>
        <w:rPr>
          <w:rFonts w:ascii="Times New Roman" w:eastAsia="宋体" w:hAnsi="Times New Roman"/>
          <w:b/>
          <w:sz w:val="22"/>
          <w:szCs w:val="22"/>
          <w:lang w:eastAsia="zh-CN"/>
        </w:rPr>
        <w:t>MHz.</w:t>
      </w:r>
      <w:proofErr w:type="spellEnd"/>
      <w:r>
        <w:rPr>
          <w:rFonts w:ascii="Times New Roman" w:eastAsia="宋体" w:hAnsi="Times New Roman"/>
          <w:b/>
          <w:sz w:val="22"/>
          <w:szCs w:val="22"/>
          <w:lang w:eastAsia="zh-CN"/>
        </w:rPr>
        <w:t xml:space="preserve">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Option 3 can be supported so that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selects optimal sequence type and sequence length</w:t>
      </w:r>
    </w:p>
    <w:p w14:paraId="01D61908"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w:t>
      </w:r>
      <w:proofErr w:type="spellStart"/>
      <w:r>
        <w:rPr>
          <w:rFonts w:ascii="Times New Roman" w:eastAsia="Batang" w:hAnsi="Times New Roman"/>
          <w:b/>
          <w:sz w:val="22"/>
          <w:szCs w:val="22"/>
          <w:lang w:val="en-GB" w:eastAsia="ko-KR"/>
        </w:rPr>
        <w:t>MHz.</w:t>
      </w:r>
      <w:proofErr w:type="spellEnd"/>
      <w:r>
        <w:rPr>
          <w:rFonts w:ascii="Times New Roman" w:eastAsia="Batang" w:hAnsi="Times New Roman"/>
          <w:b/>
          <w:sz w:val="22"/>
          <w:szCs w:val="22"/>
          <w:lang w:val="en-GB" w:eastAsia="ko-KR"/>
        </w:rPr>
        <w:t xml:space="preserve">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configures one bandwidth according to channel bandwidth and SCS</w:t>
      </w:r>
    </w:p>
    <w:p w14:paraId="01D6190F"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Association with MR BWP</w:t>
      </w:r>
    </w:p>
    <w:p w14:paraId="01D61912"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To support low and high data rate, OOK-4 with M=1,8 should also be supported</w:t>
      </w:r>
    </w:p>
    <w:p w14:paraId="01D61915" w14:textId="77777777" w:rsidR="00EF0FAA" w:rsidRDefault="00262009">
      <w:pPr>
        <w:spacing w:before="120" w:after="120"/>
        <w:ind w:firstLineChars="100" w:firstLine="220"/>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#16: LP-SS sequence used in a cell can be configured by </w:t>
      </w:r>
      <w:proofErr w:type="spellStart"/>
      <w:r>
        <w:rPr>
          <w:rFonts w:ascii="Times New Roman" w:eastAsia="Batang" w:hAnsi="Times New Roman"/>
          <w:b/>
          <w:sz w:val="22"/>
          <w:szCs w:val="22"/>
          <w:lang w:val="en-GB" w:eastAsia="ko-KR"/>
        </w:rPr>
        <w:t>gNB</w:t>
      </w:r>
      <w:proofErr w:type="spellEnd"/>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20"/>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#19: Multiple LP-SS periodicities need to be supported for various scenarios</w:t>
      </w:r>
    </w:p>
    <w:p w14:paraId="01D6191D"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4: support </w:t>
      </w:r>
      <w:proofErr w:type="gramStart"/>
      <w:r>
        <w:rPr>
          <w:rFonts w:ascii="Times New Roman" w:eastAsia="宋体" w:hAnsi="Times New Roman"/>
          <w:b/>
          <w:i/>
          <w:lang w:eastAsia="zh-CN"/>
        </w:rPr>
        <w:t>message based</w:t>
      </w:r>
      <w:proofErr w:type="gramEnd"/>
      <w:r>
        <w:rPr>
          <w:rFonts w:ascii="Times New Roman" w:eastAsia="宋体" w:hAnsi="Times New Roman"/>
          <w:b/>
          <w:i/>
          <w:lang w:eastAsia="zh-CN"/>
        </w:rPr>
        <w:t xml:space="preserve">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6: regarding the overlaid OFDM sequence(s) of LP-WUS, support option 2-2,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lastRenderedPageBreak/>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10: support FDM multiplexing of an LP-SS and its </w:t>
      </w:r>
      <w:proofErr w:type="spellStart"/>
      <w:r>
        <w:rPr>
          <w:rFonts w:ascii="Times New Roman" w:eastAsia="宋体" w:hAnsi="Times New Roman"/>
          <w:b/>
          <w:i/>
          <w:lang w:eastAsia="zh-CN"/>
        </w:rPr>
        <w:t>QCLed</w:t>
      </w:r>
      <w:proofErr w:type="spellEnd"/>
      <w:r>
        <w:rPr>
          <w:rFonts w:ascii="Times New Roman" w:eastAsia="宋体" w:hAnsi="Times New Roman"/>
          <w:b/>
          <w:i/>
          <w:lang w:eastAsia="zh-CN"/>
        </w:rPr>
        <w:t xml:space="preserve">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3"/>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 xml:space="preserve">specify two different non-zero-sequence </w:t>
      </w:r>
      <w:proofErr w:type="gramStart"/>
      <w:r>
        <w:rPr>
          <w:rFonts w:ascii="Times New Roman" w:eastAsia="宋体" w:hAnsi="Times New Roman"/>
          <w:i/>
          <w:iCs/>
          <w:szCs w:val="20"/>
        </w:rPr>
        <w:t>length</w:t>
      </w:r>
      <w:proofErr w:type="gramEnd"/>
      <w:r>
        <w:rPr>
          <w:rFonts w:ascii="Times New Roman" w:eastAsia="宋体" w:hAnsi="Times New Roman"/>
          <w:i/>
          <w:iCs/>
          <w:szCs w:val="20"/>
        </w:rPr>
        <w:t xml:space="preserve">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 xml:space="preserve">specify two different non-zero-sequence </w:t>
      </w:r>
      <w:proofErr w:type="gramStart"/>
      <w:r>
        <w:rPr>
          <w:rFonts w:ascii="Times New Roman" w:eastAsia="宋体" w:hAnsi="Times New Roman"/>
          <w:i/>
          <w:iCs/>
          <w:szCs w:val="20"/>
        </w:rPr>
        <w:t>length</w:t>
      </w:r>
      <w:proofErr w:type="gramEnd"/>
      <w:r>
        <w:rPr>
          <w:rFonts w:ascii="Times New Roman" w:eastAsia="宋体" w:hAnsi="Times New Roman"/>
          <w:i/>
          <w:iCs/>
          <w:szCs w:val="20"/>
        </w:rPr>
        <w:t xml:space="preserve">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 xml:space="preserve">Proposal 3: RAN1 consider the feasibility of generating multiple binary </w:t>
      </w:r>
      <w:proofErr w:type="gramStart"/>
      <w:r>
        <w:rPr>
          <w:rFonts w:ascii="Times New Roman" w:eastAsia="宋体" w:hAnsi="Times New Roman"/>
          <w:b/>
          <w:i/>
          <w:iCs/>
          <w:sz w:val="22"/>
          <w:szCs w:val="22"/>
          <w:lang w:eastAsia="zh-CN"/>
        </w:rPr>
        <w:t>pattern</w:t>
      </w:r>
      <w:proofErr w:type="gramEnd"/>
      <w:r>
        <w:rPr>
          <w:rFonts w:ascii="Times New Roman" w:eastAsia="宋体" w:hAnsi="Times New Roman"/>
          <w:b/>
          <w:i/>
          <w:iCs/>
          <w:sz w:val="22"/>
          <w:szCs w:val="22"/>
          <w:lang w:eastAsia="zh-CN"/>
        </w:rPr>
        <w:t xml:space="preserve">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w:t>
      </w:r>
      <w:proofErr w:type="gramStart"/>
      <w:r>
        <w:rPr>
          <w:rFonts w:ascii="Times New Roman" w:eastAsia="宋体" w:hAnsi="Times New Roman"/>
          <w:b/>
          <w:bCs/>
          <w:i/>
          <w:iCs/>
          <w:sz w:val="22"/>
          <w:szCs w:val="22"/>
        </w:rPr>
        <w:t>correlator based</w:t>
      </w:r>
      <w:proofErr w:type="gramEnd"/>
      <w:r>
        <w:rPr>
          <w:rFonts w:ascii="Times New Roman" w:eastAsia="宋体" w:hAnsi="Times New Roman"/>
          <w:b/>
          <w:bCs/>
          <w:i/>
          <w:iCs/>
          <w:sz w:val="22"/>
          <w:szCs w:val="22"/>
        </w:rPr>
        <w:t xml:space="preserve">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lastRenderedPageBreak/>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3"/>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 xml:space="preserve">R1-2404320 </w:t>
      </w:r>
      <w:proofErr w:type="spellStart"/>
      <w:r>
        <w:rPr>
          <w:rFonts w:ascii="Times New Roman" w:hAnsi="Times New Roman"/>
          <w:b/>
          <w:bCs/>
          <w:iCs/>
          <w:szCs w:val="28"/>
          <w:lang w:eastAsia="zh-CN"/>
        </w:rPr>
        <w:t>Everactive</w:t>
      </w:r>
      <w:proofErr w:type="spellEnd"/>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1: Support the value of M scales with SCS. </w:t>
      </w:r>
      <w:proofErr w:type="gramStart"/>
      <w:r>
        <w:rPr>
          <w:rFonts w:ascii="Times New Roman" w:eastAsia="Arial-BoldMT" w:hAnsi="Times New Roman"/>
          <w:b/>
          <w:bCs/>
          <w:sz w:val="22"/>
          <w:szCs w:val="22"/>
          <w:lang w:eastAsia="zh-CN"/>
        </w:rPr>
        <w:t>Specifically</w:t>
      </w:r>
      <w:proofErr w:type="gramEnd"/>
      <w:r>
        <w:rPr>
          <w:rFonts w:ascii="Times New Roman" w:eastAsia="Arial-BoldMT" w:hAnsi="Times New Roman"/>
          <w:b/>
          <w:bCs/>
          <w:sz w:val="22"/>
          <w:szCs w:val="22"/>
          <w:lang w:eastAsia="zh-CN"/>
        </w:rPr>
        <w:t xml:space="preserve">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7C9D" w14:textId="77777777" w:rsidR="007F0F83" w:rsidRDefault="007F0F83">
      <w:r>
        <w:separator/>
      </w:r>
    </w:p>
    <w:p w14:paraId="11DF4910" w14:textId="77777777" w:rsidR="007F0F83" w:rsidRDefault="007F0F83"/>
    <w:p w14:paraId="3E029CDD" w14:textId="77777777" w:rsidR="007F0F83" w:rsidRDefault="007F0F83"/>
    <w:p w14:paraId="0548B104" w14:textId="77777777" w:rsidR="007F0F83" w:rsidRDefault="007F0F83" w:rsidP="00F81EE7"/>
    <w:p w14:paraId="50BB9B0D" w14:textId="77777777" w:rsidR="007F0F83" w:rsidRDefault="007F0F83"/>
    <w:p w14:paraId="48382F31" w14:textId="77777777" w:rsidR="007F0F83" w:rsidRDefault="007F0F83"/>
    <w:p w14:paraId="2E77531A" w14:textId="77777777" w:rsidR="007F0F83" w:rsidRDefault="007F0F83"/>
    <w:p w14:paraId="32BBE04B" w14:textId="77777777" w:rsidR="007F0F83" w:rsidRDefault="007F0F83" w:rsidP="00D9052E"/>
  </w:endnote>
  <w:endnote w:type="continuationSeparator" w:id="0">
    <w:p w14:paraId="2BD629F0" w14:textId="77777777" w:rsidR="007F0F83" w:rsidRDefault="007F0F83">
      <w:r>
        <w:continuationSeparator/>
      </w:r>
    </w:p>
    <w:p w14:paraId="5213B2E1" w14:textId="77777777" w:rsidR="007F0F83" w:rsidRDefault="007F0F83"/>
    <w:p w14:paraId="58C241A5" w14:textId="77777777" w:rsidR="007F0F83" w:rsidRDefault="007F0F83"/>
    <w:p w14:paraId="2F5D43F7" w14:textId="77777777" w:rsidR="007F0F83" w:rsidRDefault="007F0F83" w:rsidP="00F81EE7"/>
    <w:p w14:paraId="28051939" w14:textId="77777777" w:rsidR="007F0F83" w:rsidRDefault="007F0F83"/>
    <w:p w14:paraId="66A565EA" w14:textId="77777777" w:rsidR="007F0F83" w:rsidRDefault="007F0F83"/>
    <w:p w14:paraId="7243A369" w14:textId="77777777" w:rsidR="007F0F83" w:rsidRDefault="007F0F83"/>
    <w:p w14:paraId="27E0F872" w14:textId="77777777" w:rsidR="007F0F83" w:rsidRDefault="007F0F83" w:rsidP="00D90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1CAB">
              <w:rPr>
                <w:b/>
                <w:bCs/>
                <w:noProof/>
              </w:rPr>
              <w:t>4</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1CAB">
              <w:rPr>
                <w:b/>
                <w:bCs/>
                <w:noProof/>
              </w:rPr>
              <w:t>62</w:t>
            </w:r>
            <w:r>
              <w:rPr>
                <w:b/>
                <w:bCs/>
                <w:sz w:val="24"/>
                <w:szCs w:val="24"/>
              </w:rPr>
              <w:fldChar w:fldCharType="end"/>
            </w:r>
          </w:p>
        </w:sdtContent>
      </w:sdt>
    </w:sdtContent>
  </w:sdt>
  <w:p w14:paraId="01D6199C" w14:textId="77777777" w:rsidR="00460482" w:rsidRDefault="00460482">
    <w:pPr>
      <w:pStyle w:val="aff7"/>
    </w:pPr>
  </w:p>
  <w:p w14:paraId="2F3C1466" w14:textId="77777777" w:rsidR="0079592D" w:rsidRDefault="0079592D"/>
  <w:p w14:paraId="3324DABF" w14:textId="77777777" w:rsidR="00CD7D20" w:rsidRDefault="00CD7D20"/>
  <w:p w14:paraId="221BD5F4" w14:textId="77777777" w:rsidR="00CD7D20" w:rsidRDefault="00CD7D20" w:rsidP="00F81EE7"/>
  <w:p w14:paraId="59516F1D" w14:textId="77777777" w:rsidR="002F67DF" w:rsidRDefault="002F67DF"/>
  <w:p w14:paraId="50344BE7" w14:textId="77777777" w:rsidR="00A13714" w:rsidRDefault="00A13714"/>
  <w:p w14:paraId="5CEDC208" w14:textId="77777777" w:rsidR="00000000" w:rsidRDefault="007F0F83"/>
  <w:p w14:paraId="05B1DC8A" w14:textId="77777777" w:rsidR="00000000" w:rsidRDefault="007F0F83" w:rsidP="00D905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48B4" w14:textId="77777777" w:rsidR="007F0F83" w:rsidRDefault="007F0F83">
      <w:r>
        <w:separator/>
      </w:r>
    </w:p>
    <w:p w14:paraId="7EFCF169" w14:textId="77777777" w:rsidR="007F0F83" w:rsidRDefault="007F0F83"/>
    <w:p w14:paraId="48C6490C" w14:textId="77777777" w:rsidR="007F0F83" w:rsidRDefault="007F0F83"/>
    <w:p w14:paraId="79ED2D98" w14:textId="77777777" w:rsidR="007F0F83" w:rsidRDefault="007F0F83" w:rsidP="00F81EE7"/>
    <w:p w14:paraId="1AFB1110" w14:textId="77777777" w:rsidR="007F0F83" w:rsidRDefault="007F0F83"/>
    <w:p w14:paraId="2CCA5B92" w14:textId="77777777" w:rsidR="007F0F83" w:rsidRDefault="007F0F83"/>
    <w:p w14:paraId="6A27B1D3" w14:textId="77777777" w:rsidR="007F0F83" w:rsidRDefault="007F0F83"/>
    <w:p w14:paraId="0FDDD7ED" w14:textId="77777777" w:rsidR="007F0F83" w:rsidRDefault="007F0F83" w:rsidP="00D9052E"/>
  </w:footnote>
  <w:footnote w:type="continuationSeparator" w:id="0">
    <w:p w14:paraId="4C6E63E8" w14:textId="77777777" w:rsidR="007F0F83" w:rsidRDefault="007F0F83">
      <w:r>
        <w:continuationSeparator/>
      </w:r>
    </w:p>
    <w:p w14:paraId="41FB98F1" w14:textId="77777777" w:rsidR="007F0F83" w:rsidRDefault="007F0F83"/>
    <w:p w14:paraId="6C273156" w14:textId="77777777" w:rsidR="007F0F83" w:rsidRDefault="007F0F83"/>
    <w:p w14:paraId="369C9DA3" w14:textId="77777777" w:rsidR="007F0F83" w:rsidRDefault="007F0F83" w:rsidP="00F81EE7"/>
    <w:p w14:paraId="3158578C" w14:textId="77777777" w:rsidR="007F0F83" w:rsidRDefault="007F0F83"/>
    <w:p w14:paraId="25236DD4" w14:textId="77777777" w:rsidR="007F0F83" w:rsidRDefault="007F0F83"/>
    <w:p w14:paraId="5B391AEE" w14:textId="77777777" w:rsidR="007F0F83" w:rsidRDefault="007F0F83"/>
    <w:p w14:paraId="38CB1027" w14:textId="77777777" w:rsidR="007F0F83" w:rsidRDefault="007F0F83" w:rsidP="00D905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2E3A1262"/>
    <w:multiLevelType w:val="multilevel"/>
    <w:tmpl w:val="2E3A1262"/>
    <w:lvl w:ilvl="0">
      <w:start w:val="150"/>
      <w:numFmt w:val="bullet"/>
      <w:lvlText w:val="-"/>
      <w:lvlJc w:val="left"/>
      <w:pPr>
        <w:ind w:left="1560"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2D68BB"/>
    <w:multiLevelType w:val="multilevel"/>
    <w:tmpl w:val="3F2D68BB"/>
    <w:lvl w:ilvl="0">
      <w:start w:val="1"/>
      <w:numFmt w:val="decimal"/>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8"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2"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9"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1"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2"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8"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0"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5"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5"/>
  </w:num>
  <w:num w:numId="9">
    <w:abstractNumId w:val="8"/>
  </w:num>
  <w:num w:numId="10">
    <w:abstractNumId w:val="5"/>
  </w:num>
  <w:num w:numId="11">
    <w:abstractNumId w:val="2"/>
  </w:num>
  <w:num w:numId="12">
    <w:abstractNumId w:val="1"/>
  </w:num>
  <w:num w:numId="13">
    <w:abstractNumId w:val="84"/>
  </w:num>
  <w:num w:numId="14">
    <w:abstractNumId w:val="73"/>
  </w:num>
  <w:num w:numId="15">
    <w:abstractNumId w:val="57"/>
  </w:num>
  <w:num w:numId="16">
    <w:abstractNumId w:val="67"/>
  </w:num>
  <w:num w:numId="17">
    <w:abstractNumId w:val="52"/>
  </w:num>
  <w:num w:numId="18">
    <w:abstractNumId w:val="94"/>
  </w:num>
  <w:num w:numId="19">
    <w:abstractNumId w:val="77"/>
  </w:num>
  <w:num w:numId="20">
    <w:abstractNumId w:val="64"/>
  </w:num>
  <w:num w:numId="21">
    <w:abstractNumId w:val="93"/>
  </w:num>
  <w:num w:numId="22">
    <w:abstractNumId w:val="86"/>
  </w:num>
  <w:num w:numId="23">
    <w:abstractNumId w:val="30"/>
  </w:num>
  <w:num w:numId="24">
    <w:abstractNumId w:val="75"/>
  </w:num>
  <w:num w:numId="25">
    <w:abstractNumId w:val="98"/>
  </w:num>
  <w:num w:numId="26">
    <w:abstractNumId w:val="15"/>
  </w:num>
  <w:num w:numId="27">
    <w:abstractNumId w:val="40"/>
  </w:num>
  <w:num w:numId="28">
    <w:abstractNumId w:val="47"/>
  </w:num>
  <w:num w:numId="29">
    <w:abstractNumId w:val="22"/>
  </w:num>
  <w:num w:numId="30">
    <w:abstractNumId w:val="48"/>
  </w:num>
  <w:num w:numId="31">
    <w:abstractNumId w:val="63"/>
  </w:num>
  <w:num w:numId="32">
    <w:abstractNumId w:val="54"/>
  </w:num>
  <w:num w:numId="33">
    <w:abstractNumId w:val="11"/>
  </w:num>
  <w:num w:numId="34">
    <w:abstractNumId w:val="36"/>
  </w:num>
  <w:num w:numId="35">
    <w:abstractNumId w:val="88"/>
  </w:num>
  <w:num w:numId="36">
    <w:abstractNumId w:val="72"/>
  </w:num>
  <w:num w:numId="37">
    <w:abstractNumId w:val="71"/>
  </w:num>
  <w:num w:numId="38">
    <w:abstractNumId w:val="87"/>
  </w:num>
  <w:num w:numId="39">
    <w:abstractNumId w:val="96"/>
  </w:num>
  <w:num w:numId="40">
    <w:abstractNumId w:val="55"/>
  </w:num>
  <w:num w:numId="41">
    <w:abstractNumId w:val="80"/>
  </w:num>
  <w:num w:numId="42">
    <w:abstractNumId w:val="76"/>
  </w:num>
  <w:num w:numId="43">
    <w:abstractNumId w:val="69"/>
  </w:num>
  <w:num w:numId="44">
    <w:abstractNumId w:val="34"/>
  </w:num>
  <w:num w:numId="45">
    <w:abstractNumId w:val="79"/>
  </w:num>
  <w:num w:numId="46">
    <w:abstractNumId w:val="18"/>
  </w:num>
  <w:num w:numId="47">
    <w:abstractNumId w:val="32"/>
  </w:num>
  <w:num w:numId="48">
    <w:abstractNumId w:val="102"/>
  </w:num>
  <w:num w:numId="49">
    <w:abstractNumId w:val="99"/>
  </w:num>
  <w:num w:numId="50">
    <w:abstractNumId w:val="90"/>
  </w:num>
  <w:num w:numId="51">
    <w:abstractNumId w:val="45"/>
  </w:num>
  <w:num w:numId="52">
    <w:abstractNumId w:val="49"/>
  </w:num>
  <w:num w:numId="53">
    <w:abstractNumId w:val="50"/>
  </w:num>
  <w:num w:numId="54">
    <w:abstractNumId w:val="104"/>
  </w:num>
  <w:num w:numId="55">
    <w:abstractNumId w:val="41"/>
  </w:num>
  <w:num w:numId="56">
    <w:abstractNumId w:val="89"/>
  </w:num>
  <w:num w:numId="57">
    <w:abstractNumId w:val="92"/>
  </w:num>
  <w:num w:numId="58">
    <w:abstractNumId w:val="70"/>
  </w:num>
  <w:num w:numId="59">
    <w:abstractNumId w:val="66"/>
  </w:num>
  <w:num w:numId="60">
    <w:abstractNumId w:val="91"/>
  </w:num>
  <w:num w:numId="61">
    <w:abstractNumId w:val="56"/>
  </w:num>
  <w:num w:numId="62">
    <w:abstractNumId w:val="16"/>
  </w:num>
  <w:num w:numId="63">
    <w:abstractNumId w:val="28"/>
  </w:num>
  <w:num w:numId="64">
    <w:abstractNumId w:val="83"/>
  </w:num>
  <w:num w:numId="65">
    <w:abstractNumId w:val="61"/>
  </w:num>
  <w:num w:numId="66">
    <w:abstractNumId w:val="85"/>
  </w:num>
  <w:num w:numId="67">
    <w:abstractNumId w:val="12"/>
  </w:num>
  <w:num w:numId="68">
    <w:abstractNumId w:val="65"/>
  </w:num>
  <w:num w:numId="69">
    <w:abstractNumId w:val="78"/>
  </w:num>
  <w:num w:numId="70">
    <w:abstractNumId w:val="19"/>
  </w:num>
  <w:num w:numId="71">
    <w:abstractNumId w:val="14"/>
  </w:num>
  <w:num w:numId="72">
    <w:abstractNumId w:val="62"/>
  </w:num>
  <w:num w:numId="73">
    <w:abstractNumId w:val="29"/>
  </w:num>
  <w:num w:numId="74">
    <w:abstractNumId w:val="59"/>
  </w:num>
  <w:num w:numId="75">
    <w:abstractNumId w:val="68"/>
  </w:num>
  <w:num w:numId="76">
    <w:abstractNumId w:val="100"/>
  </w:num>
  <w:num w:numId="77">
    <w:abstractNumId w:val="82"/>
  </w:num>
  <w:num w:numId="78">
    <w:abstractNumId w:val="46"/>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60"/>
  </w:num>
  <w:num w:numId="89">
    <w:abstractNumId w:val="101"/>
  </w:num>
  <w:num w:numId="90">
    <w:abstractNumId w:val="24"/>
  </w:num>
  <w:num w:numId="91">
    <w:abstractNumId w:val="26"/>
  </w:num>
  <w:num w:numId="92">
    <w:abstractNumId w:val="13"/>
  </w:num>
  <w:num w:numId="93">
    <w:abstractNumId w:val="58"/>
  </w:num>
  <w:num w:numId="94">
    <w:abstractNumId w:val="42"/>
  </w:num>
  <w:num w:numId="95">
    <w:abstractNumId w:val="53"/>
  </w:num>
  <w:num w:numId="96">
    <w:abstractNumId w:val="103"/>
  </w:num>
  <w:num w:numId="97">
    <w:abstractNumId w:val="81"/>
  </w:num>
  <w:num w:numId="98">
    <w:abstractNumId w:val="74"/>
  </w:num>
  <w:num w:numId="99">
    <w:abstractNumId w:val="27"/>
  </w:num>
  <w:num w:numId="100">
    <w:abstractNumId w:val="25"/>
  </w:num>
  <w:num w:numId="101">
    <w:abstractNumId w:val="97"/>
  </w:num>
  <w:num w:numId="102">
    <w:abstractNumId w:val="43"/>
  </w:num>
  <w:num w:numId="103">
    <w:abstractNumId w:val="106"/>
  </w:num>
  <w:num w:numId="104">
    <w:abstractNumId w:val="21"/>
  </w:num>
  <w:num w:numId="105">
    <w:abstractNumId w:val="105"/>
  </w:num>
  <w:num w:numId="106">
    <w:abstractNumId w:val="51"/>
  </w:num>
  <w:num w:numId="107">
    <w:abstractNumId w:val="4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52"/>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47EBD"/>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9E8"/>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23"/>
    <w:rsid w:val="00113BAE"/>
    <w:rsid w:val="00113CC5"/>
    <w:rsid w:val="001140A4"/>
    <w:rsid w:val="00114221"/>
    <w:rsid w:val="001142E6"/>
    <w:rsid w:val="001144F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04"/>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21C"/>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1E5"/>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8C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AD0"/>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4AF"/>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05"/>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17"/>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94"/>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7DF"/>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19"/>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759"/>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AB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C3D"/>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E8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92"/>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75"/>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17"/>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0E"/>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99"/>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CCE"/>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B"/>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0F"/>
    <w:rsid w:val="006F2551"/>
    <w:rsid w:val="006F26DD"/>
    <w:rsid w:val="006F27AD"/>
    <w:rsid w:val="006F28AC"/>
    <w:rsid w:val="006F2976"/>
    <w:rsid w:val="006F2B5E"/>
    <w:rsid w:val="006F2D49"/>
    <w:rsid w:val="006F30B3"/>
    <w:rsid w:val="006F3173"/>
    <w:rsid w:val="006F32BD"/>
    <w:rsid w:val="006F3443"/>
    <w:rsid w:val="006F3644"/>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0F"/>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56"/>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67F65"/>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E88"/>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3"/>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629"/>
    <w:rsid w:val="00804878"/>
    <w:rsid w:val="00804AAA"/>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37"/>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086"/>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C2"/>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BD"/>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0EA"/>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6A"/>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6FE"/>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6A3"/>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966"/>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CF3"/>
    <w:rsid w:val="009A5DF7"/>
    <w:rsid w:val="009A5F92"/>
    <w:rsid w:val="009A60C6"/>
    <w:rsid w:val="009A6278"/>
    <w:rsid w:val="009A6475"/>
    <w:rsid w:val="009A6522"/>
    <w:rsid w:val="009A6622"/>
    <w:rsid w:val="009A6690"/>
    <w:rsid w:val="009A69BA"/>
    <w:rsid w:val="009A6A03"/>
    <w:rsid w:val="009A6B8D"/>
    <w:rsid w:val="009A6DA9"/>
    <w:rsid w:val="009A72AD"/>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6D6"/>
    <w:rsid w:val="00A1371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4"/>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BD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81E"/>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75"/>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29D9"/>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0"/>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8F"/>
    <w:rsid w:val="00C6407C"/>
    <w:rsid w:val="00C640DA"/>
    <w:rsid w:val="00C64105"/>
    <w:rsid w:val="00C64357"/>
    <w:rsid w:val="00C6456D"/>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20"/>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57"/>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055"/>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52E"/>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2F8"/>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8D7"/>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DDD"/>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62B"/>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1"/>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14A"/>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AD9"/>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77"/>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DD0616DC-9D4C-466B-9E34-FCDBE022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Pr>
      <w:rFonts w:ascii="CG Times (WN)" w:eastAsia="Times New Roman" w:hAnsi="CG Times (WN)"/>
      <w:szCs w:val="24"/>
      <w:lang w:eastAsia="en-US"/>
    </w:rPr>
  </w:style>
  <w:style w:type="paragraph" w:styleId="10">
    <w:name w:val="heading 1"/>
    <w:basedOn w:val="a2"/>
    <w:next w:val="a3"/>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2"/>
    <w:next w:val="a2"/>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2"/>
    <w:next w:val="a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2"/>
    <w:autoRedefine/>
    <w:qFormat/>
  </w:style>
  <w:style w:type="paragraph" w:styleId="60">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2">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3">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autoRedefine/>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3">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4">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0">
    <w:name w:val="index 7"/>
    <w:basedOn w:val="a2"/>
    <w:next w:val="a2"/>
    <w:autoRedefine/>
    <w:qFormat/>
    <w:pPr>
      <w:ind w:left="1400" w:hanging="200"/>
    </w:pPr>
    <w:rPr>
      <w:rFonts w:ascii="Times New Roman" w:eastAsia="MS Mincho" w:hAnsi="Times New Roman"/>
      <w:szCs w:val="20"/>
      <w:lang w:val="en-GB"/>
    </w:rPr>
  </w:style>
  <w:style w:type="paragraph" w:styleId="90">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4">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4">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aliases w:val="Table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0"/>
    <w:autoRedefine/>
    <w:qFormat/>
    <w:rPr>
      <w:lang w:val="en-GB" w:eastAsia="en-US" w:bidi="ar-SA"/>
    </w:rPr>
  </w:style>
  <w:style w:type="character" w:customStyle="1" w:styleId="affff1">
    <w:name w:val="批注文字 字符"/>
    <w:autoRedefine/>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5"/>
    <w:autoRedefine/>
    <w:uiPriority w:val="99"/>
    <w:qFormat/>
    <w:rPr>
      <w:rFonts w:eastAsia="Times New Roman"/>
      <w:szCs w:val="24"/>
      <w:lang w:eastAsia="en-US"/>
    </w:rPr>
  </w:style>
  <w:style w:type="character" w:customStyle="1" w:styleId="15">
    <w:name w:val="列表段落 字符1"/>
    <w:link w:val="a1"/>
    <w:autoRedefine/>
    <w:uiPriority w:val="34"/>
    <w:qFormat/>
    <w:locked/>
    <w:rPr>
      <w:rFonts w:eastAsia="微软雅黑"/>
      <w:kern w:val="2"/>
      <w:sz w:val="28"/>
      <w:szCs w:val="28"/>
      <w:lang w:val="en-GB" w:eastAsia="zh-CN"/>
    </w:rPr>
  </w:style>
  <w:style w:type="paragraph" w:styleId="a1">
    <w:name w:val="List Paragraph"/>
    <w:basedOn w:val="a2"/>
    <w:link w:val="15"/>
    <w:autoRedefine/>
    <w:uiPriority w:val="34"/>
    <w:qFormat/>
    <w:pPr>
      <w:keepNext/>
      <w:widowControl w:val="0"/>
      <w:numPr>
        <w:ilvl w:val="2"/>
        <w:numId w:val="13"/>
      </w:numPr>
      <w:tabs>
        <w:tab w:val="left" w:pos="-5500"/>
      </w:tabs>
      <w:spacing w:before="240" w:after="60"/>
      <w:ind w:rightChars="100" w:right="200"/>
      <w:jc w:val="both"/>
      <w:outlineLvl w:val="2"/>
    </w:pPr>
    <w:rPr>
      <w:rFonts w:ascii="Times New Roman" w:eastAsia="微软雅黑" w:hAnsi="Times New Roman"/>
      <w:kern w:val="2"/>
      <w:sz w:val="28"/>
      <w:szCs w:val="28"/>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7">
    <w:name w:val="网格型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5">
    <w:name w:val="网格型5"/>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Bibliography1">
    <w:name w:val="Bibliography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a">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c">
    <w:name w:val="索引标题1"/>
    <w:basedOn w:val="a2"/>
    <w:next w:val="14"/>
    <w:autoRedefine/>
    <w:qFormat/>
    <w:pPr>
      <w:spacing w:after="180"/>
    </w:pPr>
    <w:rPr>
      <w:rFonts w:ascii="Calibri Light" w:eastAsia="Yu Gothic Light" w:hAnsi="Calibri Light"/>
      <w:b/>
      <w:bCs/>
      <w:szCs w:val="20"/>
      <w:lang w:val="en-GB"/>
    </w:rPr>
  </w:style>
  <w:style w:type="paragraph" w:customStyle="1" w:styleId="1d">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e">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0">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1">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4"/>
    <w:autoRedefine/>
    <w:uiPriority w:val="99"/>
    <w:qFormat/>
    <w:rPr>
      <w:rFonts w:eastAsia="Times New Roman"/>
      <w:i/>
      <w:iCs/>
      <w:color w:val="4472C4" w:themeColor="accent1"/>
      <w:szCs w:val="24"/>
      <w:lang w:eastAsia="en-US"/>
    </w:rPr>
  </w:style>
  <w:style w:type="character" w:customStyle="1" w:styleId="13">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4"/>
    <w:autoRedefine/>
    <w:uiPriority w:val="99"/>
    <w:qFormat/>
    <w:rPr>
      <w:rFonts w:eastAsia="Times New Roman"/>
      <w:i/>
      <w:iCs/>
      <w:color w:val="404040" w:themeColor="text1" w:themeTint="BF"/>
      <w:szCs w:val="24"/>
      <w:lang w:eastAsia="en-US"/>
    </w:rPr>
  </w:style>
  <w:style w:type="character" w:customStyle="1" w:styleId="1f4">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4"/>
    <w:autoRedefine/>
    <w:qFormat/>
    <w:rPr>
      <w:rFonts w:asciiTheme="majorHAnsi" w:eastAsiaTheme="majorEastAsia" w:hAnsiTheme="majorHAnsi" w:cstheme="majorBidi"/>
      <w:b/>
      <w:bCs/>
      <w:sz w:val="32"/>
      <w:szCs w:val="32"/>
      <w:lang w:eastAsia="en-US"/>
    </w:rPr>
  </w:style>
  <w:style w:type="table" w:customStyle="1" w:styleId="61">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1">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2"/>
    <w:next w:val="a2"/>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4"/>
    <w:link w:val="ProposalText"/>
    <w:autoRedefine/>
    <w:qFormat/>
    <w:rPr>
      <w:b/>
      <w:kern w:val="2"/>
      <w:szCs w:val="18"/>
      <w14:ligatures w14:val="standardContextual"/>
    </w:rPr>
  </w:style>
  <w:style w:type="table" w:customStyle="1" w:styleId="TableGrid81">
    <w:name w:val="TableGrid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table" w:customStyle="1" w:styleId="TableGrid19">
    <w:name w:val="TableGrid1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4"/>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4"/>
    <w:autoRedefine/>
    <w:qFormat/>
    <w:rPr>
      <w:rFonts w:ascii="Segoe UI" w:hAnsi="Segoe UI" w:cs="Segoe UI" w:hint="default"/>
      <w:sz w:val="18"/>
      <w:szCs w:val="18"/>
    </w:rPr>
  </w:style>
  <w:style w:type="table" w:customStyle="1" w:styleId="TableGrid20">
    <w:name w:val="Table Grid2"/>
    <w:basedOn w:val="a5"/>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1"/>
    <w:next w:val="a2"/>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4"/>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2"/>
    <w:next w:val="a2"/>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5"/>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5"/>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5"/>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0F17383-A4BA-4D6A-BEAB-EB9E8CE1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77</Pages>
  <Words>27507</Words>
  <Characters>156791</Characters>
  <Application>Microsoft Office Word</Application>
  <DocSecurity>0</DocSecurity>
  <Lines>1306</Lines>
  <Paragraphs>367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2024-05-22T02:46:00Z</dcterms:created>
  <dcterms:modified xsi:type="dcterms:W3CDTF">2024-05-22T02:46:00Z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