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222F0F6" w14:textId="0B095D0A" w:rsidR="008D4F29" w:rsidRPr="00FA2EFE" w:rsidRDefault="00BF3971" w:rsidP="00F82585">
      <w:pPr>
        <w:tabs>
          <w:tab w:val="center" w:pos="4536"/>
          <w:tab w:val="right" w:pos="7938"/>
          <w:tab w:val="right" w:pos="9639"/>
        </w:tabs>
        <w:ind w:right="2"/>
        <w:jc w:val="both"/>
        <w:rPr>
          <w:rFonts w:ascii="Arial" w:eastAsiaTheme="minorEastAsia" w:hAnsi="Arial" w:cs="Arial"/>
          <w:b/>
          <w:bCs/>
          <w:sz w:val="28"/>
          <w:lang w:eastAsia="zh-CN"/>
        </w:rPr>
      </w:pPr>
      <w:r>
        <w:rPr>
          <w:rFonts w:ascii="Arial" w:hAnsi="Arial" w:cs="Arial"/>
          <w:b/>
          <w:bCs/>
          <w:sz w:val="28"/>
        </w:rPr>
        <w:t>3GPP TSG RAN WG1 #</w:t>
      </w:r>
      <w:proofErr w:type="gramStart"/>
      <w:r w:rsidR="0099760A" w:rsidRPr="00E634C9">
        <w:rPr>
          <w:rFonts w:ascii="Arial" w:hAnsi="Arial" w:cs="Arial"/>
          <w:b/>
          <w:bCs/>
          <w:sz w:val="28"/>
        </w:rPr>
        <w:t>1</w:t>
      </w:r>
      <w:r w:rsidR="0099760A" w:rsidRPr="0099760A">
        <w:rPr>
          <w:rFonts w:ascii="Arial" w:hAnsi="Arial" w:cs="Arial" w:hint="eastAsia"/>
          <w:b/>
          <w:bCs/>
          <w:sz w:val="28"/>
        </w:rPr>
        <w:t>1</w:t>
      </w:r>
      <w:r w:rsidR="00BB67E6">
        <w:rPr>
          <w:rFonts w:ascii="Arial" w:eastAsiaTheme="minorEastAsia" w:hAnsi="Arial" w:cs="Arial" w:hint="eastAsia"/>
          <w:b/>
          <w:bCs/>
          <w:sz w:val="28"/>
          <w:lang w:eastAsia="zh-CN"/>
        </w:rPr>
        <w:t>1</w:t>
      </w:r>
      <w:r w:rsidR="00F82585">
        <w:rPr>
          <w:rFonts w:ascii="Arial" w:eastAsiaTheme="minorEastAsia" w:hAnsi="Arial" w:cs="Arial" w:hint="eastAsia"/>
          <w:b/>
          <w:bCs/>
          <w:sz w:val="28"/>
          <w:lang w:eastAsia="zh-CN"/>
        </w:rPr>
        <w:t xml:space="preserve"> </w:t>
      </w:r>
      <w:r w:rsidR="00F82585">
        <w:rPr>
          <w:rFonts w:ascii="Arial" w:eastAsiaTheme="minorEastAsia" w:hAnsi="Arial" w:cs="Arial" w:hint="eastAsia"/>
          <w:b/>
          <w:bCs/>
          <w:sz w:val="28"/>
          <w:lang w:eastAsia="zh-CN"/>
        </w:rPr>
        <w:tab/>
      </w:r>
      <w:r w:rsidR="00F82585">
        <w:rPr>
          <w:rFonts w:ascii="Arial" w:eastAsiaTheme="minorEastAsia" w:hAnsi="Arial" w:cs="Arial" w:hint="eastAsia"/>
          <w:b/>
          <w:bCs/>
          <w:sz w:val="28"/>
          <w:lang w:eastAsia="zh-CN"/>
        </w:rPr>
        <w:tab/>
      </w:r>
      <w:r w:rsidR="00F82585">
        <w:rPr>
          <w:rFonts w:ascii="Arial" w:eastAsiaTheme="minorEastAsia" w:hAnsi="Arial" w:cs="Arial" w:hint="eastAsia"/>
          <w:b/>
          <w:bCs/>
          <w:sz w:val="28"/>
          <w:lang w:eastAsia="zh-CN"/>
        </w:rPr>
        <w:tab/>
      </w:r>
      <w:r>
        <w:rPr>
          <w:rFonts w:ascii="Arial" w:hAnsi="Arial" w:cs="Arial"/>
          <w:b/>
          <w:bCs/>
          <w:sz w:val="28"/>
        </w:rPr>
        <w:t>R1-22</w:t>
      </w:r>
      <w:r w:rsidR="00FA2EFE">
        <w:rPr>
          <w:rFonts w:ascii="Arial" w:eastAsiaTheme="minorEastAsia" w:hAnsi="Arial" w:cs="Arial" w:hint="eastAsia"/>
          <w:b/>
          <w:bCs/>
          <w:sz w:val="28"/>
          <w:lang w:eastAsia="zh-CN"/>
        </w:rPr>
        <w:t>1</w:t>
      </w:r>
      <w:r w:rsidR="00915C3A" w:rsidRPr="00915C3A">
        <w:rPr>
          <w:rFonts w:ascii="Arial" w:eastAsiaTheme="minorEastAsia" w:hAnsi="Arial" w:cs="Arial"/>
          <w:b/>
          <w:bCs/>
          <w:sz w:val="28"/>
          <w:lang w:eastAsia="zh-CN"/>
        </w:rPr>
        <w:t>1135</w:t>
      </w:r>
      <w:bookmarkStart w:id="0" w:name="_GoBack"/>
      <w:bookmarkEnd w:id="0"/>
      <w:proofErr w:type="gramEnd"/>
    </w:p>
    <w:p w14:paraId="1182B322" w14:textId="51148B3C" w:rsidR="008D4F29" w:rsidRPr="00740657" w:rsidRDefault="007E263D">
      <w:pPr>
        <w:ind w:left="1990" w:hanging="1990"/>
        <w:jc w:val="both"/>
        <w:rPr>
          <w:rFonts w:ascii="Arial" w:eastAsia="MS Mincho" w:hAnsi="Arial" w:cs="Arial"/>
          <w:b/>
          <w:bCs/>
          <w:sz w:val="28"/>
          <w:lang w:eastAsia="ja-JP"/>
        </w:rPr>
      </w:pPr>
      <w:r w:rsidRPr="007E263D">
        <w:rPr>
          <w:rFonts w:ascii="Arial" w:eastAsia="MS Mincho" w:hAnsi="Arial" w:cs="Arial"/>
          <w:b/>
          <w:bCs/>
          <w:sz w:val="28"/>
          <w:lang w:eastAsia="ja-JP"/>
        </w:rPr>
        <w:t>Toulouse, France, November 14</w:t>
      </w:r>
      <w:r w:rsidRPr="007E263D">
        <w:rPr>
          <w:rFonts w:ascii="Arial" w:eastAsia="MS Mincho" w:hAnsi="Arial" w:cs="Arial"/>
          <w:b/>
          <w:bCs/>
          <w:sz w:val="28"/>
          <w:vertAlign w:val="superscript"/>
          <w:lang w:eastAsia="ja-JP"/>
        </w:rPr>
        <w:t>th</w:t>
      </w:r>
      <w:r w:rsidRPr="007E263D">
        <w:rPr>
          <w:rFonts w:ascii="Arial" w:eastAsia="MS Mincho" w:hAnsi="Arial" w:cs="Arial"/>
          <w:b/>
          <w:bCs/>
          <w:sz w:val="28"/>
          <w:lang w:eastAsia="ja-JP"/>
        </w:rPr>
        <w:t xml:space="preserve"> – 18</w:t>
      </w:r>
      <w:r w:rsidRPr="007E263D">
        <w:rPr>
          <w:rFonts w:ascii="Arial" w:eastAsia="MS Mincho" w:hAnsi="Arial" w:cs="Arial"/>
          <w:b/>
          <w:bCs/>
          <w:sz w:val="28"/>
          <w:vertAlign w:val="superscript"/>
          <w:lang w:eastAsia="ja-JP"/>
        </w:rPr>
        <w:t>th</w:t>
      </w:r>
      <w:r w:rsidR="0099760A" w:rsidRPr="00E634C9">
        <w:rPr>
          <w:rFonts w:ascii="Arial" w:eastAsia="MS Mincho" w:hAnsi="Arial" w:cs="Arial"/>
          <w:b/>
          <w:bCs/>
          <w:sz w:val="28"/>
          <w:lang w:eastAsia="ja-JP"/>
        </w:rPr>
        <w:t>, 202</w:t>
      </w:r>
      <w:r w:rsidR="00740657" w:rsidRPr="00740657">
        <w:rPr>
          <w:rFonts w:ascii="Arial" w:eastAsia="MS Mincho" w:hAnsi="Arial" w:cs="Arial" w:hint="eastAsia"/>
          <w:b/>
          <w:bCs/>
          <w:sz w:val="28"/>
          <w:lang w:eastAsia="ja-JP"/>
        </w:rPr>
        <w:t>2</w:t>
      </w:r>
    </w:p>
    <w:p w14:paraId="5E1EE7CF" w14:textId="77777777" w:rsidR="008D4F29" w:rsidRDefault="008D4F29">
      <w:pPr>
        <w:ind w:left="1988" w:hanging="1988"/>
        <w:jc w:val="both"/>
        <w:rPr>
          <w:rFonts w:ascii="Arial" w:hAnsi="Arial" w:cs="Arial"/>
          <w:b/>
          <w:sz w:val="22"/>
        </w:rPr>
      </w:pPr>
    </w:p>
    <w:p w14:paraId="62AFD37A" w14:textId="77777777" w:rsidR="008D4F29" w:rsidRDefault="00BF3971">
      <w:pPr>
        <w:pStyle w:val="ad"/>
        <w:tabs>
          <w:tab w:val="clear" w:pos="4536"/>
        </w:tabs>
        <w:ind w:left="1800" w:hanging="1800"/>
        <w:rPr>
          <w:rFonts w:eastAsia="宋体" w:cs="Arial"/>
          <w:sz w:val="22"/>
          <w:szCs w:val="22"/>
          <w:lang w:eastAsia="zh-CN"/>
        </w:rPr>
      </w:pPr>
      <w:r>
        <w:rPr>
          <w:rFonts w:cs="Arial"/>
          <w:sz w:val="22"/>
          <w:szCs w:val="22"/>
        </w:rPr>
        <w:t>Source:</w:t>
      </w:r>
      <w:r>
        <w:rPr>
          <w:rFonts w:cs="Arial"/>
          <w:sz w:val="22"/>
          <w:szCs w:val="22"/>
        </w:rPr>
        <w:tab/>
        <w:t>CATT</w:t>
      </w:r>
    </w:p>
    <w:p w14:paraId="0E50E303" w14:textId="4A4DADB5" w:rsidR="008D4F29" w:rsidRDefault="00BF3971">
      <w:pPr>
        <w:pStyle w:val="ad"/>
        <w:tabs>
          <w:tab w:val="clear" w:pos="4536"/>
        </w:tabs>
        <w:ind w:left="1800" w:hanging="1800"/>
        <w:rPr>
          <w:rFonts w:eastAsia="宋体" w:cs="Arial"/>
          <w:sz w:val="22"/>
          <w:szCs w:val="22"/>
          <w:lang w:eastAsia="zh-CN"/>
        </w:rPr>
      </w:pPr>
      <w:r>
        <w:rPr>
          <w:rFonts w:cs="Arial"/>
          <w:sz w:val="22"/>
          <w:szCs w:val="22"/>
        </w:rPr>
        <w:t>Title:</w:t>
      </w:r>
      <w:r>
        <w:rPr>
          <w:rFonts w:cs="Arial"/>
          <w:sz w:val="22"/>
          <w:szCs w:val="22"/>
        </w:rPr>
        <w:tab/>
      </w:r>
      <w:r w:rsidR="00B64C23" w:rsidRPr="00B64C23">
        <w:rPr>
          <w:rFonts w:eastAsiaTheme="minorEastAsia" w:cs="Arial"/>
          <w:sz w:val="22"/>
          <w:szCs w:val="22"/>
          <w:lang w:eastAsia="zh-CN"/>
        </w:rPr>
        <w:t xml:space="preserve">Discussion on </w:t>
      </w:r>
      <w:r w:rsidR="004F2924" w:rsidRPr="004F2924">
        <w:rPr>
          <w:rFonts w:eastAsiaTheme="minorEastAsia" w:cs="Arial"/>
          <w:sz w:val="22"/>
          <w:szCs w:val="22"/>
          <w:lang w:eastAsia="zh-CN"/>
        </w:rPr>
        <w:t>RAN dependency for Ranging/Sidelink Positioning</w:t>
      </w:r>
    </w:p>
    <w:p w14:paraId="5021AEF3" w14:textId="77777777" w:rsidR="008D4F29" w:rsidRDefault="00BF3971">
      <w:pPr>
        <w:pStyle w:val="ad"/>
        <w:tabs>
          <w:tab w:val="clear" w:pos="4536"/>
        </w:tabs>
        <w:ind w:left="1800" w:hanging="1800"/>
        <w:rPr>
          <w:rFonts w:eastAsia="宋体" w:cs="Arial"/>
          <w:sz w:val="22"/>
          <w:szCs w:val="22"/>
          <w:lang w:eastAsia="zh-CN"/>
        </w:rPr>
      </w:pPr>
      <w:r>
        <w:rPr>
          <w:rFonts w:cs="Arial"/>
          <w:sz w:val="22"/>
          <w:szCs w:val="22"/>
        </w:rPr>
        <w:t>Agenda Item:</w:t>
      </w:r>
      <w:r>
        <w:rPr>
          <w:rFonts w:cs="Arial"/>
          <w:sz w:val="22"/>
          <w:szCs w:val="22"/>
        </w:rPr>
        <w:tab/>
      </w:r>
      <w:r w:rsidR="001E387E">
        <w:rPr>
          <w:rFonts w:eastAsia="宋体" w:cs="Arial" w:hint="eastAsia"/>
          <w:sz w:val="22"/>
          <w:szCs w:val="22"/>
          <w:lang w:eastAsia="zh-CN"/>
        </w:rPr>
        <w:t>5</w:t>
      </w:r>
    </w:p>
    <w:p w14:paraId="37417758" w14:textId="77777777" w:rsidR="008D4F29" w:rsidRDefault="00BF3971">
      <w:pPr>
        <w:pStyle w:val="ad"/>
        <w:tabs>
          <w:tab w:val="clear" w:pos="4536"/>
        </w:tabs>
        <w:ind w:left="1800" w:hanging="1800"/>
        <w:rPr>
          <w:rFonts w:cs="Arial"/>
          <w:sz w:val="22"/>
          <w:szCs w:val="22"/>
        </w:rPr>
      </w:pPr>
      <w:r>
        <w:rPr>
          <w:rFonts w:cs="Arial"/>
          <w:sz w:val="22"/>
          <w:szCs w:val="22"/>
        </w:rPr>
        <w:t>Document for:</w:t>
      </w:r>
      <w:r>
        <w:rPr>
          <w:rFonts w:cs="Arial"/>
          <w:sz w:val="22"/>
          <w:szCs w:val="22"/>
        </w:rPr>
        <w:tab/>
        <w:t>Discussion and Decision</w:t>
      </w:r>
    </w:p>
    <w:p w14:paraId="658C475A" w14:textId="77777777" w:rsidR="008D4F29" w:rsidRDefault="008D4F29">
      <w:pPr>
        <w:pBdr>
          <w:bottom w:val="single" w:sz="4" w:space="1" w:color="auto"/>
        </w:pBdr>
        <w:tabs>
          <w:tab w:val="left" w:pos="2552"/>
        </w:tabs>
        <w:ind w:left="-2"/>
        <w:rPr>
          <w:rFonts w:eastAsia="宋体"/>
          <w:lang w:eastAsia="zh-CN"/>
        </w:rPr>
      </w:pPr>
    </w:p>
    <w:p w14:paraId="519A4679" w14:textId="77777777" w:rsidR="008D4F29" w:rsidRDefault="00BF3971">
      <w:pPr>
        <w:pStyle w:val="1"/>
        <w:ind w:left="431" w:hanging="431"/>
      </w:pPr>
      <w:r>
        <w:t>Introduction</w:t>
      </w:r>
    </w:p>
    <w:p w14:paraId="426BF28A" w14:textId="6B036F2A" w:rsidR="008D4F29" w:rsidRDefault="004A6B5A">
      <w:pPr>
        <w:pStyle w:val="a1"/>
        <w:rPr>
          <w:rFonts w:eastAsiaTheme="minorEastAsia"/>
          <w:lang w:eastAsia="zh-CN"/>
        </w:rPr>
      </w:pPr>
      <w:r w:rsidRPr="00DF506A">
        <w:rPr>
          <w:iCs/>
        </w:rPr>
        <w:t>In this contribution, we provide</w:t>
      </w:r>
      <w:r w:rsidRPr="00B136F8">
        <w:t xml:space="preserve"> </w:t>
      </w:r>
      <w:r>
        <w:t xml:space="preserve">our views on </w:t>
      </w:r>
      <w:r w:rsidR="00F85589">
        <w:rPr>
          <w:rFonts w:eastAsiaTheme="minorEastAsia" w:hint="eastAsia"/>
          <w:lang w:eastAsia="zh-CN"/>
        </w:rPr>
        <w:t>the issue</w:t>
      </w:r>
      <w:r w:rsidR="001A5C47">
        <w:rPr>
          <w:rFonts w:eastAsiaTheme="minorEastAsia" w:hint="eastAsia"/>
          <w:lang w:eastAsia="zh-CN"/>
        </w:rPr>
        <w:t>s</w:t>
      </w:r>
      <w:r w:rsidR="00F85589" w:rsidRPr="00F85589">
        <w:t xml:space="preserve"> </w:t>
      </w:r>
      <w:r w:rsidR="00F85589" w:rsidRPr="00F85589">
        <w:rPr>
          <w:rFonts w:eastAsiaTheme="minorEastAsia"/>
          <w:lang w:eastAsia="zh-CN"/>
        </w:rPr>
        <w:t xml:space="preserve">on </w:t>
      </w:r>
      <w:r w:rsidR="00C20BD4" w:rsidRPr="00286987">
        <w:t>RAN dependency for Ranging/Sidelink Positioning</w:t>
      </w:r>
      <w:r w:rsidR="00F85589">
        <w:rPr>
          <w:rFonts w:eastAsiaTheme="minorEastAsia" w:hint="eastAsia"/>
          <w:lang w:eastAsia="zh-CN"/>
        </w:rPr>
        <w:t xml:space="preserve"> </w:t>
      </w:r>
      <w:r w:rsidR="00161341">
        <w:rPr>
          <w:rFonts w:hint="eastAsia"/>
        </w:rPr>
        <w:t>in</w:t>
      </w:r>
      <w:r w:rsidR="00F85589">
        <w:rPr>
          <w:rFonts w:eastAsiaTheme="minorEastAsia" w:hint="eastAsia"/>
          <w:lang w:eastAsia="zh-CN"/>
        </w:rPr>
        <w:t xml:space="preserve"> </w:t>
      </w:r>
      <w:r w:rsidR="00C20BD4">
        <w:rPr>
          <w:rFonts w:eastAsiaTheme="minorEastAsia" w:hint="eastAsia"/>
          <w:lang w:eastAsia="zh-CN"/>
        </w:rPr>
        <w:t>SA</w:t>
      </w:r>
      <w:r w:rsidR="00F85589">
        <w:rPr>
          <w:rFonts w:eastAsiaTheme="minorEastAsia" w:hint="eastAsia"/>
          <w:lang w:eastAsia="zh-CN"/>
        </w:rPr>
        <w:t xml:space="preserve">2 LS </w:t>
      </w:r>
      <w:proofErr w:type="gramStart"/>
      <w:r w:rsidR="008F7C50" w:rsidRPr="008F7C50">
        <w:rPr>
          <w:rFonts w:eastAsiaTheme="minorEastAsia"/>
          <w:lang w:eastAsia="zh-CN"/>
        </w:rPr>
        <w:t>R1-2210821(S2-2209961)</w:t>
      </w:r>
      <w:r w:rsidR="00C7251C">
        <w:rPr>
          <w:rFonts w:eastAsiaTheme="minorEastAsia" w:hint="eastAsia"/>
          <w:lang w:eastAsia="zh-CN"/>
        </w:rPr>
        <w:t xml:space="preserve"> </w:t>
      </w:r>
      <w:r w:rsidR="00CA19A0">
        <w:rPr>
          <w:rFonts w:eastAsiaTheme="minorEastAsia"/>
          <w:lang w:eastAsia="zh-CN"/>
        </w:rPr>
        <w:fldChar w:fldCharType="begin"/>
      </w:r>
      <w:r w:rsidR="00CA19A0">
        <w:rPr>
          <w:rFonts w:eastAsiaTheme="minorEastAsia"/>
          <w:lang w:eastAsia="zh-CN"/>
        </w:rPr>
        <w:instrText xml:space="preserve"> </w:instrText>
      </w:r>
      <w:r w:rsidR="00CA19A0">
        <w:rPr>
          <w:rFonts w:eastAsiaTheme="minorEastAsia" w:hint="eastAsia"/>
          <w:lang w:eastAsia="zh-CN"/>
        </w:rPr>
        <w:instrText>REF _Ref108528885 \r \h</w:instrText>
      </w:r>
      <w:r w:rsidR="00CA19A0">
        <w:rPr>
          <w:rFonts w:eastAsiaTheme="minorEastAsia"/>
          <w:lang w:eastAsia="zh-CN"/>
        </w:rPr>
        <w:instrText xml:space="preserve"> </w:instrText>
      </w:r>
      <w:r w:rsidR="00CA19A0">
        <w:rPr>
          <w:rFonts w:eastAsiaTheme="minorEastAsia"/>
          <w:lang w:eastAsia="zh-CN"/>
        </w:rPr>
      </w:r>
      <w:r w:rsidR="00CA19A0">
        <w:rPr>
          <w:rFonts w:eastAsiaTheme="minorEastAsia"/>
          <w:lang w:eastAsia="zh-CN"/>
        </w:rPr>
        <w:fldChar w:fldCharType="separate"/>
      </w:r>
      <w:r w:rsidR="00CA19A0">
        <w:rPr>
          <w:rFonts w:eastAsiaTheme="minorEastAsia"/>
          <w:lang w:eastAsia="zh-CN"/>
        </w:rPr>
        <w:t>[1]</w:t>
      </w:r>
      <w:r w:rsidR="00CA19A0">
        <w:rPr>
          <w:rFonts w:eastAsiaTheme="minorEastAsia"/>
          <w:lang w:eastAsia="zh-CN"/>
        </w:rPr>
        <w:fldChar w:fldCharType="end"/>
      </w:r>
      <w:r>
        <w:rPr>
          <w:rFonts w:hint="eastAsia"/>
        </w:rPr>
        <w:t>.</w:t>
      </w:r>
      <w:proofErr w:type="gramEnd"/>
    </w:p>
    <w:p w14:paraId="42445F3D" w14:textId="097A677F" w:rsidR="008D4F29" w:rsidRPr="00286987" w:rsidRDefault="00F85589" w:rsidP="00286987">
      <w:pPr>
        <w:pStyle w:val="1"/>
        <w:ind w:left="431" w:hanging="431"/>
      </w:pPr>
      <w:r w:rsidRPr="00286987">
        <w:t xml:space="preserve">Discussion on </w:t>
      </w:r>
      <w:r w:rsidR="00286987" w:rsidRPr="00286987">
        <w:t>RAN dependency for Ranging/Sidelink Positioning</w:t>
      </w:r>
    </w:p>
    <w:p w14:paraId="1ABA75B7" w14:textId="706DB5A3" w:rsidR="00C7251C" w:rsidRDefault="00C7251C" w:rsidP="006561E4">
      <w:pPr>
        <w:rPr>
          <w:rFonts w:eastAsiaTheme="minorEastAsia"/>
          <w:lang w:eastAsia="zh-CN"/>
        </w:rPr>
      </w:pPr>
      <w:r w:rsidRPr="00495EED">
        <w:rPr>
          <w:rFonts w:eastAsiaTheme="minorEastAsia" w:hint="eastAsia"/>
          <w:lang w:eastAsia="zh-CN"/>
        </w:rPr>
        <w:t>I</w:t>
      </w:r>
      <w:r w:rsidRPr="00495EED">
        <w:rPr>
          <w:rFonts w:eastAsiaTheme="minorEastAsia"/>
          <w:lang w:eastAsia="zh-CN"/>
        </w:rPr>
        <w:t xml:space="preserve">n </w:t>
      </w:r>
      <w:r w:rsidRPr="00495EED">
        <w:rPr>
          <w:rFonts w:eastAsiaTheme="minorEastAsia" w:hint="eastAsia"/>
          <w:lang w:eastAsia="zh-CN"/>
        </w:rPr>
        <w:t xml:space="preserve">the </w:t>
      </w:r>
      <w:r w:rsidR="00F2693B">
        <w:rPr>
          <w:rFonts w:eastAsiaTheme="minorEastAsia" w:hint="eastAsia"/>
          <w:lang w:eastAsia="zh-CN"/>
        </w:rPr>
        <w:t>SA</w:t>
      </w:r>
      <w:r w:rsidRPr="00495EED">
        <w:rPr>
          <w:rFonts w:eastAsiaTheme="minorEastAsia" w:hint="eastAsia"/>
          <w:lang w:eastAsia="zh-CN"/>
        </w:rPr>
        <w:t xml:space="preserve">2 </w:t>
      </w:r>
      <w:r w:rsidRPr="00495EED">
        <w:rPr>
          <w:rFonts w:eastAsiaTheme="minorEastAsia"/>
          <w:lang w:eastAsia="zh-CN"/>
        </w:rPr>
        <w:t xml:space="preserve">LS </w:t>
      </w:r>
      <w:r w:rsidR="00F2693B" w:rsidRPr="008F7C50">
        <w:rPr>
          <w:rFonts w:eastAsiaTheme="minorEastAsia"/>
          <w:lang w:eastAsia="zh-CN"/>
        </w:rPr>
        <w:t>R1-2210821(S2-2209961)</w:t>
      </w:r>
      <w:r w:rsidRPr="00495EED">
        <w:rPr>
          <w:rFonts w:eastAsiaTheme="minorEastAsia" w:hint="eastAsia"/>
          <w:lang w:eastAsia="zh-CN"/>
        </w:rPr>
        <w:t xml:space="preserve"> </w:t>
      </w:r>
      <w:r w:rsidRPr="006561E4">
        <w:rPr>
          <w:rFonts w:eastAsiaTheme="minorEastAsia"/>
          <w:lang w:eastAsia="zh-CN"/>
        </w:rPr>
        <w:fldChar w:fldCharType="begin"/>
      </w:r>
      <w:r w:rsidRPr="006561E4">
        <w:rPr>
          <w:rFonts w:eastAsiaTheme="minorEastAsia"/>
          <w:lang w:eastAsia="zh-CN"/>
        </w:rPr>
        <w:instrText xml:space="preserve"> REF _Ref94456732 \r \h  \* MERGEFORMAT </w:instrText>
      </w:r>
      <w:r w:rsidRPr="006561E4">
        <w:rPr>
          <w:rFonts w:eastAsiaTheme="minorEastAsia"/>
          <w:lang w:eastAsia="zh-CN"/>
        </w:rPr>
      </w:r>
      <w:r w:rsidRPr="006561E4">
        <w:rPr>
          <w:rFonts w:eastAsiaTheme="minorEastAsia"/>
          <w:lang w:eastAsia="zh-CN"/>
        </w:rPr>
        <w:fldChar w:fldCharType="separate"/>
      </w:r>
      <w:r w:rsidRPr="00495EED">
        <w:rPr>
          <w:rFonts w:eastAsiaTheme="minorEastAsia"/>
          <w:lang w:eastAsia="zh-CN"/>
        </w:rPr>
        <w:t>[1]</w:t>
      </w:r>
      <w:r w:rsidRPr="006561E4">
        <w:rPr>
          <w:rFonts w:eastAsiaTheme="minorEastAsia"/>
          <w:lang w:eastAsia="zh-CN"/>
        </w:rPr>
        <w:fldChar w:fldCharType="end"/>
      </w:r>
      <w:r w:rsidRPr="00495EED">
        <w:rPr>
          <w:rFonts w:eastAsiaTheme="minorEastAsia"/>
          <w:lang w:eastAsia="zh-CN"/>
        </w:rPr>
        <w:t>,</w:t>
      </w:r>
      <w:r w:rsidR="00F2693B">
        <w:rPr>
          <w:rFonts w:eastAsiaTheme="minorEastAsia" w:hint="eastAsia"/>
          <w:lang w:eastAsia="zh-CN"/>
        </w:rPr>
        <w:t xml:space="preserve"> </w:t>
      </w:r>
      <w:r w:rsidR="00703018">
        <w:rPr>
          <w:rFonts w:eastAsiaTheme="minorEastAsia" w:hint="eastAsia"/>
          <w:lang w:eastAsia="zh-CN"/>
        </w:rPr>
        <w:t xml:space="preserve">SA2 </w:t>
      </w:r>
      <w:r w:rsidR="00A56CA4">
        <w:rPr>
          <w:rFonts w:eastAsiaTheme="minorEastAsia" w:hint="eastAsia"/>
          <w:lang w:eastAsia="zh-CN"/>
        </w:rPr>
        <w:t xml:space="preserve">informs </w:t>
      </w:r>
      <w:r w:rsidR="00703018">
        <w:rPr>
          <w:rFonts w:eastAsiaTheme="minorEastAsia" w:hint="eastAsia"/>
          <w:lang w:eastAsia="zh-CN"/>
        </w:rPr>
        <w:t xml:space="preserve">that </w:t>
      </w:r>
      <w:proofErr w:type="spellStart"/>
      <w:r w:rsidR="006561E4" w:rsidRPr="006561E4">
        <w:rPr>
          <w:rFonts w:eastAsiaTheme="minorEastAsia"/>
          <w:lang w:eastAsia="zh-CN"/>
        </w:rPr>
        <w:t>FS_Ranging_SL</w:t>
      </w:r>
      <w:proofErr w:type="spellEnd"/>
      <w:r w:rsidR="006561E4" w:rsidRPr="006561E4">
        <w:rPr>
          <w:rFonts w:eastAsiaTheme="minorEastAsia"/>
          <w:lang w:eastAsia="zh-CN"/>
        </w:rPr>
        <w:t xml:space="preserve"> study has reached 85% completion, and the evaluation &amp; conclusion for the 8 Key Issues (KI) are in process.</w:t>
      </w:r>
      <w:r w:rsidR="00F84806">
        <w:rPr>
          <w:rFonts w:eastAsiaTheme="minorEastAsia" w:hint="eastAsia"/>
          <w:lang w:eastAsia="zh-CN"/>
        </w:rPr>
        <w:t xml:space="preserve"> </w:t>
      </w:r>
      <w:r w:rsidR="006561E4" w:rsidRPr="006561E4">
        <w:rPr>
          <w:rFonts w:eastAsiaTheme="minorEastAsia"/>
          <w:lang w:eastAsia="zh-CN"/>
        </w:rPr>
        <w:t>During the evaluation &amp; conclusion, the following issues are identified pending for comments from RAN WGs to conclude the KIs in TR 23.700-86:</w:t>
      </w:r>
    </w:p>
    <w:p w14:paraId="38DF2400" w14:textId="77777777" w:rsidR="00D96FED" w:rsidRPr="00495EED" w:rsidRDefault="00D96FED" w:rsidP="006561E4">
      <w:pPr>
        <w:rPr>
          <w:rFonts w:eastAsiaTheme="minorEastAsia"/>
          <w:lang w:eastAsia="zh-CN"/>
        </w:rPr>
      </w:pPr>
    </w:p>
    <w:tbl>
      <w:tblPr>
        <w:tblStyle w:val="af3"/>
        <w:tblW w:w="0" w:type="auto"/>
        <w:tblInd w:w="108" w:type="dxa"/>
        <w:tblLook w:val="04A0" w:firstRow="1" w:lastRow="0" w:firstColumn="1" w:lastColumn="0" w:noHBand="0" w:noVBand="1"/>
      </w:tblPr>
      <w:tblGrid>
        <w:gridCol w:w="9781"/>
      </w:tblGrid>
      <w:tr w:rsidR="00D81F26" w:rsidRPr="00D81F26" w14:paraId="6730E8F2" w14:textId="77777777" w:rsidTr="00D81F26">
        <w:tc>
          <w:tcPr>
            <w:tcW w:w="9781" w:type="dxa"/>
          </w:tcPr>
          <w:p w14:paraId="41EDB27F" w14:textId="77777777" w:rsidR="002E3343" w:rsidRPr="002E3343" w:rsidRDefault="002E3343" w:rsidP="002E3343">
            <w:pPr>
              <w:pStyle w:val="afa"/>
              <w:numPr>
                <w:ilvl w:val="0"/>
                <w:numId w:val="22"/>
              </w:numPr>
              <w:spacing w:after="160" w:line="259" w:lineRule="auto"/>
              <w:ind w:firstLineChars="0"/>
              <w:rPr>
                <w:rFonts w:ascii="Arial" w:hAnsi="Arial" w:cs="Arial"/>
                <w:sz w:val="20"/>
                <w:szCs w:val="20"/>
              </w:rPr>
            </w:pPr>
            <w:r w:rsidRPr="002E3343">
              <w:rPr>
                <w:rFonts w:ascii="Arial" w:hAnsi="Arial" w:cs="Arial"/>
                <w:sz w:val="20"/>
                <w:szCs w:val="20"/>
              </w:rPr>
              <w:t>SA2 concluded a Ranging/SL Positioning layer is introduced under Application layer; however, whether the Ranging/SL Positioning layer is over V2X/</w:t>
            </w:r>
            <w:proofErr w:type="spellStart"/>
            <w:r w:rsidRPr="002E3343">
              <w:rPr>
                <w:rFonts w:ascii="Arial" w:hAnsi="Arial" w:cs="Arial"/>
                <w:sz w:val="20"/>
                <w:szCs w:val="20"/>
              </w:rPr>
              <w:t>ProSe</w:t>
            </w:r>
            <w:proofErr w:type="spellEnd"/>
            <w:r w:rsidRPr="002E3343">
              <w:rPr>
                <w:rFonts w:ascii="Arial" w:hAnsi="Arial" w:cs="Arial"/>
                <w:sz w:val="20"/>
                <w:szCs w:val="20"/>
              </w:rPr>
              <w:t xml:space="preserve"> layer or AS layer is open. SA2 concluded that a new Ranging/Sidelink Positioning protocol (i.e. RSPP) will be used for SR5 over the PC5 reference point between the UEs (i.e. Target UE, Reference UE, Assistant UE, Located UE), which can be over PC5-S or PC5-U or (possibly partially) over PC5-D. The Pros &amp; Cons are evaluated based on the following technical considerations:</w:t>
            </w:r>
          </w:p>
          <w:p w14:paraId="56E581DC" w14:textId="77777777" w:rsidR="002E3343" w:rsidRPr="002E3343" w:rsidRDefault="002E3343" w:rsidP="002E3343">
            <w:pPr>
              <w:pStyle w:val="afa"/>
              <w:numPr>
                <w:ilvl w:val="0"/>
                <w:numId w:val="23"/>
              </w:numPr>
              <w:spacing w:after="160" w:line="259" w:lineRule="auto"/>
              <w:ind w:firstLineChars="0"/>
              <w:rPr>
                <w:rFonts w:ascii="Arial" w:hAnsi="Arial" w:cs="Arial"/>
                <w:sz w:val="20"/>
                <w:szCs w:val="20"/>
              </w:rPr>
            </w:pPr>
            <w:r w:rsidRPr="002E3343">
              <w:rPr>
                <w:rFonts w:ascii="Arial" w:hAnsi="Arial" w:cs="Arial"/>
                <w:sz w:val="20"/>
                <w:szCs w:val="20"/>
              </w:rPr>
              <w:t xml:space="preserve">  PS5-S is currently designed for unicast link management. PC5-U supports all the cast types. However, security </w:t>
            </w:r>
            <w:proofErr w:type="gramStart"/>
            <w:r w:rsidRPr="002E3343">
              <w:rPr>
                <w:rFonts w:ascii="Arial" w:hAnsi="Arial" w:cs="Arial"/>
                <w:sz w:val="20"/>
                <w:szCs w:val="20"/>
              </w:rPr>
              <w:t>aspect on PC5-U and PC5-S for broadcast and group-cast modes need</w:t>
            </w:r>
            <w:proofErr w:type="gramEnd"/>
            <w:r w:rsidRPr="002E3343">
              <w:rPr>
                <w:rFonts w:ascii="Arial" w:hAnsi="Arial" w:cs="Arial"/>
                <w:sz w:val="20"/>
                <w:szCs w:val="20"/>
              </w:rPr>
              <w:t xml:space="preserve"> to be re-evaluated.</w:t>
            </w:r>
          </w:p>
          <w:p w14:paraId="3DB3B8F4" w14:textId="77777777" w:rsidR="002E3343" w:rsidRPr="002E3343" w:rsidRDefault="002E3343" w:rsidP="002E3343">
            <w:pPr>
              <w:pStyle w:val="afa"/>
              <w:numPr>
                <w:ilvl w:val="0"/>
                <w:numId w:val="23"/>
              </w:numPr>
              <w:spacing w:after="160" w:line="259" w:lineRule="auto"/>
              <w:ind w:firstLineChars="0"/>
              <w:rPr>
                <w:rFonts w:ascii="Arial" w:hAnsi="Arial" w:cs="Arial"/>
                <w:sz w:val="20"/>
                <w:szCs w:val="20"/>
              </w:rPr>
            </w:pPr>
            <w:r w:rsidRPr="002E3343">
              <w:rPr>
                <w:rFonts w:ascii="Arial" w:hAnsi="Arial" w:cs="Arial"/>
                <w:sz w:val="20"/>
                <w:szCs w:val="20"/>
              </w:rPr>
              <w:t>Impact to existing protocols: a standalone extension of PC5-S is expected if PC5-S is used, or RSPP is transported over PC5-U as the payload. Whether it is feasible or desirable to carry RSPP as payload (e.g. metadata) in PC5-D could not yet be concluded, given the lack of information on the potential size of RSPP messages.</w:t>
            </w:r>
          </w:p>
          <w:p w14:paraId="32CB2EED" w14:textId="77777777" w:rsidR="002E3343" w:rsidRPr="002E3343" w:rsidRDefault="002E3343" w:rsidP="002E3343">
            <w:pPr>
              <w:pStyle w:val="afa"/>
              <w:numPr>
                <w:ilvl w:val="0"/>
                <w:numId w:val="23"/>
              </w:numPr>
              <w:spacing w:after="160" w:line="259" w:lineRule="auto"/>
              <w:ind w:firstLineChars="0"/>
              <w:rPr>
                <w:rFonts w:ascii="Arial" w:hAnsi="Arial" w:cs="Arial"/>
                <w:sz w:val="20"/>
                <w:szCs w:val="20"/>
              </w:rPr>
            </w:pPr>
            <w:proofErr w:type="spellStart"/>
            <w:r w:rsidRPr="002E3343">
              <w:rPr>
                <w:rFonts w:ascii="Arial" w:hAnsi="Arial" w:cs="Arial"/>
                <w:sz w:val="20"/>
                <w:szCs w:val="20"/>
              </w:rPr>
              <w:t>QoS</w:t>
            </w:r>
            <w:proofErr w:type="spellEnd"/>
            <w:r w:rsidRPr="002E3343">
              <w:rPr>
                <w:rFonts w:ascii="Arial" w:hAnsi="Arial" w:cs="Arial"/>
                <w:sz w:val="20"/>
                <w:szCs w:val="20"/>
              </w:rPr>
              <w:t xml:space="preserve"> of RSPP transportation: AS layer needs to guarantee RSPP </w:t>
            </w:r>
            <w:proofErr w:type="spellStart"/>
            <w:r w:rsidRPr="002E3343">
              <w:rPr>
                <w:rFonts w:ascii="Arial" w:hAnsi="Arial" w:cs="Arial"/>
                <w:sz w:val="20"/>
                <w:szCs w:val="20"/>
              </w:rPr>
              <w:t>QoS</w:t>
            </w:r>
            <w:proofErr w:type="spellEnd"/>
            <w:r w:rsidRPr="002E3343">
              <w:rPr>
                <w:rFonts w:ascii="Arial" w:hAnsi="Arial" w:cs="Arial"/>
                <w:sz w:val="20"/>
                <w:szCs w:val="20"/>
              </w:rPr>
              <w:t xml:space="preserve"> in case of PC5-S is used, or V2X/</w:t>
            </w:r>
            <w:proofErr w:type="spellStart"/>
            <w:r w:rsidRPr="002E3343">
              <w:rPr>
                <w:rFonts w:ascii="Arial" w:hAnsi="Arial" w:cs="Arial"/>
                <w:sz w:val="20"/>
                <w:szCs w:val="20"/>
              </w:rPr>
              <w:t>ProSe</w:t>
            </w:r>
            <w:proofErr w:type="spellEnd"/>
            <w:r w:rsidRPr="002E3343">
              <w:rPr>
                <w:rFonts w:ascii="Arial" w:hAnsi="Arial" w:cs="Arial"/>
                <w:sz w:val="20"/>
                <w:szCs w:val="20"/>
              </w:rPr>
              <w:t xml:space="preserve"> layer can explicitly request per Application RSPP </w:t>
            </w:r>
            <w:proofErr w:type="spellStart"/>
            <w:r w:rsidRPr="002E3343">
              <w:rPr>
                <w:rFonts w:ascii="Arial" w:hAnsi="Arial" w:cs="Arial"/>
                <w:sz w:val="20"/>
                <w:szCs w:val="20"/>
              </w:rPr>
              <w:t>QoS</w:t>
            </w:r>
            <w:proofErr w:type="spellEnd"/>
            <w:r w:rsidRPr="002E3343">
              <w:rPr>
                <w:rFonts w:ascii="Arial" w:hAnsi="Arial" w:cs="Arial"/>
                <w:sz w:val="20"/>
                <w:szCs w:val="20"/>
              </w:rPr>
              <w:t xml:space="preserve"> in case of PC5-U is used.</w:t>
            </w:r>
          </w:p>
          <w:p w14:paraId="37D3FC1C" w14:textId="77777777" w:rsidR="002E3343" w:rsidRPr="002E3343" w:rsidRDefault="002E3343" w:rsidP="002E3343">
            <w:pPr>
              <w:ind w:left="360"/>
              <w:rPr>
                <w:rFonts w:ascii="Arial" w:hAnsi="Arial" w:cs="Arial"/>
                <w:lang w:eastAsia="zh-CN"/>
              </w:rPr>
            </w:pPr>
            <w:r w:rsidRPr="002E3343">
              <w:rPr>
                <w:rFonts w:ascii="Arial" w:hAnsi="Arial" w:cs="Arial"/>
                <w:lang w:eastAsia="zh-CN"/>
              </w:rPr>
              <w:t>SA2 can’t reach consensus between PC5-S or PC5-U or PC5-D, and SA2 expects the RAN WG evaluation as the input to help making a decision in the conclusion.</w:t>
            </w:r>
          </w:p>
          <w:p w14:paraId="5A7B98FC" w14:textId="77777777" w:rsidR="002E3343" w:rsidRPr="002E3343" w:rsidRDefault="002E3343" w:rsidP="002E3343">
            <w:pPr>
              <w:pStyle w:val="afa"/>
              <w:numPr>
                <w:ilvl w:val="0"/>
                <w:numId w:val="22"/>
              </w:numPr>
              <w:spacing w:after="160" w:line="259" w:lineRule="auto"/>
              <w:ind w:firstLineChars="0"/>
              <w:rPr>
                <w:rFonts w:ascii="Arial" w:hAnsi="Arial" w:cs="Arial"/>
                <w:sz w:val="20"/>
                <w:szCs w:val="20"/>
              </w:rPr>
            </w:pPr>
            <w:r w:rsidRPr="002E3343">
              <w:rPr>
                <w:rFonts w:ascii="Arial" w:hAnsi="Arial" w:cs="Arial"/>
                <w:sz w:val="20"/>
                <w:szCs w:val="20"/>
              </w:rPr>
              <w:t xml:space="preserve"> SA2 has identified several RAN relevant parameters required for Service Authorization to UE, e.g.  the mapping between Ranging/SL positioning services (e.g. </w:t>
            </w:r>
            <w:proofErr w:type="spellStart"/>
            <w:r w:rsidRPr="002E3343">
              <w:rPr>
                <w:rFonts w:ascii="Arial" w:hAnsi="Arial" w:cs="Arial"/>
                <w:sz w:val="20"/>
                <w:szCs w:val="20"/>
              </w:rPr>
              <w:t>ProSe</w:t>
            </w:r>
            <w:proofErr w:type="spellEnd"/>
            <w:r w:rsidRPr="002E3343">
              <w:rPr>
                <w:rFonts w:ascii="Arial" w:hAnsi="Arial" w:cs="Arial"/>
                <w:sz w:val="20"/>
                <w:szCs w:val="20"/>
              </w:rPr>
              <w:t xml:space="preserve"> identifiers, V2X service types) and Ranging/SL positioning </w:t>
            </w:r>
            <w:proofErr w:type="spellStart"/>
            <w:r w:rsidRPr="002E3343">
              <w:rPr>
                <w:rFonts w:ascii="Arial" w:hAnsi="Arial" w:cs="Arial"/>
                <w:sz w:val="20"/>
                <w:szCs w:val="20"/>
              </w:rPr>
              <w:t>QoS</w:t>
            </w:r>
            <w:proofErr w:type="spellEnd"/>
            <w:r w:rsidRPr="002E3343">
              <w:rPr>
                <w:rFonts w:ascii="Arial" w:hAnsi="Arial" w:cs="Arial"/>
                <w:sz w:val="20"/>
                <w:szCs w:val="20"/>
              </w:rPr>
              <w:t xml:space="preserve"> parameters, and SA2 would like to understand what are the parameters used at AS layer for Ranging/SL positioning.</w:t>
            </w:r>
          </w:p>
          <w:p w14:paraId="52A8DB14" w14:textId="77777777" w:rsidR="002E3343" w:rsidRPr="002E3343" w:rsidRDefault="002E3343" w:rsidP="002E3343">
            <w:pPr>
              <w:pStyle w:val="afa"/>
              <w:numPr>
                <w:ilvl w:val="0"/>
                <w:numId w:val="22"/>
              </w:numPr>
              <w:spacing w:after="160" w:line="259" w:lineRule="auto"/>
              <w:ind w:firstLineChars="0"/>
              <w:rPr>
                <w:rFonts w:ascii="Arial" w:hAnsi="Arial" w:cs="Arial"/>
                <w:sz w:val="20"/>
                <w:szCs w:val="20"/>
              </w:rPr>
            </w:pPr>
            <w:r w:rsidRPr="002E3343">
              <w:rPr>
                <w:rFonts w:ascii="Arial" w:hAnsi="Arial" w:cs="Arial"/>
                <w:sz w:val="20"/>
                <w:szCs w:val="20"/>
              </w:rPr>
              <w:t>To support Ranging/SL Positioning using Assistant UE, how the determination of using assistant UE and the assistant UE selection/reselection is performed from RAN perspective?</w:t>
            </w:r>
          </w:p>
          <w:p w14:paraId="32E97ECF" w14:textId="77777777" w:rsidR="002E3343" w:rsidRPr="002E3343" w:rsidRDefault="002E3343" w:rsidP="002E3343">
            <w:pPr>
              <w:pStyle w:val="afa"/>
              <w:numPr>
                <w:ilvl w:val="0"/>
                <w:numId w:val="22"/>
              </w:numPr>
              <w:spacing w:after="160" w:line="259" w:lineRule="auto"/>
              <w:ind w:firstLineChars="0"/>
              <w:rPr>
                <w:rFonts w:ascii="Arial" w:hAnsi="Arial" w:cs="Arial"/>
                <w:sz w:val="20"/>
                <w:szCs w:val="20"/>
              </w:rPr>
            </w:pPr>
            <w:r w:rsidRPr="002E3343">
              <w:rPr>
                <w:rFonts w:ascii="Arial" w:hAnsi="Arial" w:cs="Arial"/>
                <w:sz w:val="20"/>
                <w:szCs w:val="20"/>
              </w:rPr>
              <w:t xml:space="preserve">On Ranging/SL Positioning discovery,  SA2 concluded to reuse 5G </w:t>
            </w:r>
            <w:proofErr w:type="spellStart"/>
            <w:r w:rsidRPr="002E3343">
              <w:rPr>
                <w:rFonts w:ascii="Arial" w:hAnsi="Arial" w:cs="Arial"/>
                <w:sz w:val="20"/>
                <w:szCs w:val="20"/>
              </w:rPr>
              <w:t>ProSe</w:t>
            </w:r>
            <w:proofErr w:type="spellEnd"/>
            <w:r w:rsidRPr="002E3343">
              <w:rPr>
                <w:rFonts w:ascii="Arial" w:hAnsi="Arial" w:cs="Arial"/>
                <w:sz w:val="20"/>
                <w:szCs w:val="20"/>
              </w:rPr>
              <w:t xml:space="preserve"> Discovery procedures and V2X Communication procedures with the additional Ranging/SL Positioning parameters; however, it is not decided whether those Ranging/SL Positioning parameters are transparent to </w:t>
            </w:r>
            <w:proofErr w:type="spellStart"/>
            <w:r w:rsidRPr="002E3343">
              <w:rPr>
                <w:rFonts w:ascii="Arial" w:hAnsi="Arial" w:cs="Arial"/>
                <w:sz w:val="20"/>
                <w:szCs w:val="20"/>
              </w:rPr>
              <w:t>ProSe</w:t>
            </w:r>
            <w:proofErr w:type="spellEnd"/>
            <w:r w:rsidRPr="002E3343">
              <w:rPr>
                <w:rFonts w:ascii="Arial" w:hAnsi="Arial" w:cs="Arial"/>
                <w:sz w:val="20"/>
                <w:szCs w:val="20"/>
              </w:rPr>
              <w:t>/V2X layer or not, and SA2 would like to understand the views from RAN perspective.</w:t>
            </w:r>
          </w:p>
          <w:p w14:paraId="42B29E4B" w14:textId="77777777" w:rsidR="002E3343" w:rsidRPr="002E3343" w:rsidRDefault="002E3343" w:rsidP="002E3343">
            <w:pPr>
              <w:pStyle w:val="afa"/>
              <w:numPr>
                <w:ilvl w:val="0"/>
                <w:numId w:val="22"/>
              </w:numPr>
              <w:spacing w:after="160" w:line="259" w:lineRule="auto"/>
              <w:ind w:firstLineChars="0"/>
              <w:rPr>
                <w:rFonts w:ascii="Arial" w:hAnsi="Arial" w:cs="Arial"/>
                <w:sz w:val="20"/>
                <w:szCs w:val="20"/>
              </w:rPr>
            </w:pPr>
            <w:r w:rsidRPr="002E3343">
              <w:rPr>
                <w:rFonts w:ascii="Arial" w:hAnsi="Arial" w:cs="Arial"/>
                <w:sz w:val="20"/>
                <w:szCs w:val="20"/>
              </w:rPr>
              <w:t>SA2 concluded that LMF may be involved when the Target UE and the Reference UE are both in network coverage, and the protocol used between UE and LMF can be a standalone extension of LPP,  a new protocol or both,  such that only this extension needs to be supported for UEs supporting only SL Positioning/Ranging. This extension and RSPP should be defined as common as possible. SA2 would like to understand whether this is feasible from RAN perspective?</w:t>
            </w:r>
          </w:p>
          <w:p w14:paraId="596F8DF1" w14:textId="77777777" w:rsidR="002E3343" w:rsidRPr="002E3343" w:rsidRDefault="002E3343" w:rsidP="002E3343">
            <w:pPr>
              <w:pStyle w:val="afa"/>
              <w:numPr>
                <w:ilvl w:val="0"/>
                <w:numId w:val="22"/>
              </w:numPr>
              <w:spacing w:after="160" w:line="259" w:lineRule="auto"/>
              <w:ind w:firstLineChars="0"/>
              <w:rPr>
                <w:rFonts w:ascii="Arial" w:hAnsi="Arial" w:cs="Arial"/>
                <w:sz w:val="20"/>
                <w:szCs w:val="20"/>
              </w:rPr>
            </w:pPr>
            <w:r w:rsidRPr="002E3343">
              <w:rPr>
                <w:rFonts w:ascii="Arial" w:hAnsi="Arial" w:cs="Arial"/>
                <w:sz w:val="20"/>
                <w:szCs w:val="20"/>
              </w:rPr>
              <w:t xml:space="preserve"> For out-of-coverage SA2 would like to understand how resource coordination and scheduling will be </w:t>
            </w:r>
            <w:r w:rsidRPr="002E3343">
              <w:rPr>
                <w:rFonts w:ascii="Arial" w:hAnsi="Arial" w:cs="Arial"/>
                <w:sz w:val="20"/>
                <w:szCs w:val="20"/>
              </w:rPr>
              <w:lastRenderedPageBreak/>
              <w:t>done to enable SL Positioning/Ranging.</w:t>
            </w:r>
          </w:p>
          <w:p w14:paraId="3138B2D2" w14:textId="0B04128D" w:rsidR="00D81F26" w:rsidRPr="002E3343" w:rsidRDefault="002E3343" w:rsidP="002E3343">
            <w:pPr>
              <w:pStyle w:val="afa"/>
              <w:numPr>
                <w:ilvl w:val="0"/>
                <w:numId w:val="22"/>
              </w:numPr>
              <w:spacing w:after="160" w:line="259" w:lineRule="auto"/>
              <w:ind w:firstLineChars="0"/>
              <w:rPr>
                <w:rFonts w:ascii="Arial" w:hAnsi="Arial" w:cs="Arial"/>
                <w:sz w:val="20"/>
                <w:szCs w:val="20"/>
              </w:rPr>
            </w:pPr>
            <w:r w:rsidRPr="002E3343">
              <w:rPr>
                <w:rFonts w:ascii="Arial" w:hAnsi="Arial" w:cs="Arial"/>
                <w:sz w:val="20"/>
                <w:szCs w:val="20"/>
              </w:rPr>
              <w:t xml:space="preserve">A SL Positioning Server UE can be discovered and selected for result calculation for the case of partial coverage and out of coverage, in case a constrained UE is not able to support all SL Positioning/Ranging features. Whether the SL Positioning Server functionalities can support more </w:t>
            </w:r>
            <w:proofErr w:type="gramStart"/>
            <w:r w:rsidRPr="002E3343">
              <w:rPr>
                <w:rFonts w:ascii="Arial" w:hAnsi="Arial" w:cs="Arial"/>
                <w:sz w:val="20"/>
                <w:szCs w:val="20"/>
              </w:rPr>
              <w:t>functionalities</w:t>
            </w:r>
            <w:proofErr w:type="gramEnd"/>
            <w:r w:rsidRPr="002E3343">
              <w:rPr>
                <w:rFonts w:ascii="Arial" w:hAnsi="Arial" w:cs="Arial"/>
                <w:sz w:val="20"/>
                <w:szCs w:val="20"/>
              </w:rPr>
              <w:t>, e.g. SL Positioning/Ranging method determination, operation coordination, resource coordination and scheduling, in addition to result calculation is FFS. SA2 would like to understand whether this is reasonable from RAN perspective.</w:t>
            </w:r>
          </w:p>
        </w:tc>
      </w:tr>
    </w:tbl>
    <w:p w14:paraId="5A6570C4" w14:textId="77777777" w:rsidR="00C7251C" w:rsidRDefault="00C7251C" w:rsidP="00C7251C">
      <w:pPr>
        <w:rPr>
          <w:rFonts w:eastAsiaTheme="minorEastAsia"/>
          <w:lang w:eastAsia="zh-CN"/>
        </w:rPr>
      </w:pPr>
    </w:p>
    <w:p w14:paraId="0031E3C8" w14:textId="409151DC" w:rsidR="00BF113D" w:rsidRDefault="008409CB" w:rsidP="00BF113D">
      <w:pPr>
        <w:spacing w:beforeLines="50" w:before="120" w:after="120"/>
        <w:rPr>
          <w:rFonts w:eastAsiaTheme="minorEastAsia"/>
          <w:lang w:eastAsia="zh-CN"/>
        </w:rPr>
      </w:pPr>
      <w:r>
        <w:rPr>
          <w:rFonts w:eastAsiaTheme="minorEastAsia" w:hint="eastAsia"/>
          <w:lang w:eastAsia="zh-CN"/>
        </w:rPr>
        <w:t xml:space="preserve">Regarding the above issues </w:t>
      </w:r>
      <w:r w:rsidR="00335337">
        <w:rPr>
          <w:rFonts w:eastAsiaTheme="minorEastAsia" w:hint="eastAsia"/>
          <w:lang w:eastAsia="zh-CN"/>
        </w:rPr>
        <w:t xml:space="preserve">listed </w:t>
      </w:r>
      <w:r>
        <w:rPr>
          <w:rFonts w:eastAsiaTheme="minorEastAsia" w:hint="eastAsia"/>
          <w:lang w:eastAsia="zh-CN"/>
        </w:rPr>
        <w:t>in the LS, t</w:t>
      </w:r>
      <w:r w:rsidR="00BF113D">
        <w:rPr>
          <w:rFonts w:eastAsiaTheme="minorEastAsia" w:hint="eastAsia"/>
          <w:lang w:eastAsia="zh-CN"/>
        </w:rPr>
        <w:t xml:space="preserve">he following </w:t>
      </w:r>
      <w:r w:rsidR="00BF113D">
        <w:rPr>
          <w:rFonts w:eastAsiaTheme="minorEastAsia"/>
          <w:lang w:eastAsia="zh-CN"/>
        </w:rPr>
        <w:t>issues have</w:t>
      </w:r>
      <w:r w:rsidR="00BF113D">
        <w:rPr>
          <w:rFonts w:eastAsiaTheme="minorEastAsia" w:hint="eastAsia"/>
          <w:lang w:eastAsia="zh-CN"/>
        </w:rPr>
        <w:t xml:space="preserve"> been identified to be related to RAN1</w:t>
      </w:r>
      <w:r>
        <w:rPr>
          <w:rFonts w:eastAsiaTheme="minorEastAsia" w:hint="eastAsia"/>
          <w:lang w:eastAsia="zh-CN"/>
        </w:rPr>
        <w:t xml:space="preserve"> and should be discussed </w:t>
      </w:r>
      <w:r w:rsidR="005C4605">
        <w:rPr>
          <w:rFonts w:eastAsiaTheme="minorEastAsia" w:hint="eastAsia"/>
          <w:lang w:eastAsia="zh-CN"/>
        </w:rPr>
        <w:t xml:space="preserve">and give the responses from </w:t>
      </w:r>
      <w:r>
        <w:rPr>
          <w:rFonts w:eastAsiaTheme="minorEastAsia" w:hint="eastAsia"/>
          <w:lang w:eastAsia="zh-CN"/>
        </w:rPr>
        <w:t>RAN1</w:t>
      </w:r>
      <w:r w:rsidR="005C4605">
        <w:rPr>
          <w:rFonts w:eastAsiaTheme="minorEastAsia" w:hint="eastAsia"/>
          <w:lang w:eastAsia="zh-CN"/>
        </w:rPr>
        <w:t xml:space="preserve"> perspective</w:t>
      </w:r>
      <w:r w:rsidR="00BF113D">
        <w:rPr>
          <w:rFonts w:eastAsiaTheme="minorEastAsia" w:hint="eastAsia"/>
          <w:lang w:eastAsia="zh-CN"/>
        </w:rPr>
        <w:t>:</w:t>
      </w:r>
    </w:p>
    <w:tbl>
      <w:tblPr>
        <w:tblStyle w:val="af3"/>
        <w:tblW w:w="0" w:type="auto"/>
        <w:tblInd w:w="108" w:type="dxa"/>
        <w:tblLook w:val="04A0" w:firstRow="1" w:lastRow="0" w:firstColumn="1" w:lastColumn="0" w:noHBand="0" w:noVBand="1"/>
      </w:tblPr>
      <w:tblGrid>
        <w:gridCol w:w="9781"/>
      </w:tblGrid>
      <w:tr w:rsidR="00BF113D" w:rsidRPr="00CA7E1E" w14:paraId="6F505431" w14:textId="77777777" w:rsidTr="00A16D01">
        <w:trPr>
          <w:trHeight w:val="505"/>
        </w:trPr>
        <w:tc>
          <w:tcPr>
            <w:tcW w:w="9781" w:type="dxa"/>
            <w:vAlign w:val="center"/>
          </w:tcPr>
          <w:p w14:paraId="14FC32B8" w14:textId="77777777" w:rsidR="00BF113D" w:rsidRPr="0099319C" w:rsidRDefault="00BF113D" w:rsidP="00A16D01">
            <w:pPr>
              <w:spacing w:after="160" w:line="259" w:lineRule="auto"/>
              <w:rPr>
                <w:rFonts w:ascii="Arial" w:hAnsi="Arial" w:cs="Arial"/>
                <w:lang w:eastAsia="zh-CN"/>
              </w:rPr>
            </w:pPr>
            <w:r>
              <w:rPr>
                <w:rFonts w:ascii="Arial" w:hAnsi="Arial" w:cs="Arial" w:hint="eastAsia"/>
                <w:lang w:eastAsia="zh-CN"/>
              </w:rPr>
              <w:t xml:space="preserve">3) </w:t>
            </w:r>
            <w:r w:rsidRPr="0099319C">
              <w:rPr>
                <w:rFonts w:ascii="Arial" w:hAnsi="Arial" w:cs="Arial"/>
                <w:lang w:eastAsia="zh-CN"/>
              </w:rPr>
              <w:t>To support Ranging/SL Positioning using Assistant UE, how the determination of using assistant UE and the assistant UE selection/reselection is performed from RAN perspective?</w:t>
            </w:r>
          </w:p>
          <w:p w14:paraId="2A328620" w14:textId="77777777" w:rsidR="00BF113D" w:rsidRPr="0099319C" w:rsidRDefault="00BF113D" w:rsidP="00A16D01">
            <w:pPr>
              <w:spacing w:after="160" w:line="259" w:lineRule="auto"/>
              <w:rPr>
                <w:rFonts w:eastAsiaTheme="minorEastAsia"/>
                <w:lang w:eastAsia="zh-CN"/>
              </w:rPr>
            </w:pPr>
            <w:r>
              <w:rPr>
                <w:rFonts w:ascii="Arial" w:hAnsi="Arial" w:cs="Arial" w:hint="eastAsia"/>
                <w:lang w:eastAsia="zh-CN"/>
              </w:rPr>
              <w:t xml:space="preserve">6) </w:t>
            </w:r>
            <w:r w:rsidRPr="0099319C">
              <w:rPr>
                <w:rFonts w:ascii="Arial" w:hAnsi="Arial" w:cs="Arial"/>
                <w:lang w:eastAsia="zh-CN"/>
              </w:rPr>
              <w:t>For out-of-coverage SA2 would like to understand how resource coordination and scheduling will be done to enable SL Positioning/Ranging.</w:t>
            </w:r>
          </w:p>
        </w:tc>
      </w:tr>
    </w:tbl>
    <w:p w14:paraId="77BAD4A8" w14:textId="1938A4A8" w:rsidR="00BF113D" w:rsidRDefault="009B006C" w:rsidP="00BF113D">
      <w:pPr>
        <w:spacing w:beforeLines="50" w:before="120" w:after="120"/>
        <w:rPr>
          <w:rFonts w:eastAsiaTheme="minorEastAsia"/>
          <w:lang w:eastAsia="zh-CN"/>
        </w:rPr>
      </w:pPr>
      <w:r>
        <w:rPr>
          <w:rFonts w:eastAsiaTheme="minorEastAsia" w:hint="eastAsia"/>
          <w:lang w:eastAsia="zh-CN"/>
        </w:rPr>
        <w:t xml:space="preserve">In the section, the issue 3) and 6) </w:t>
      </w:r>
      <w:r w:rsidR="00E355FC">
        <w:rPr>
          <w:rFonts w:eastAsiaTheme="minorEastAsia" w:hint="eastAsia"/>
          <w:lang w:eastAsia="zh-CN"/>
        </w:rPr>
        <w:t xml:space="preserve">in the LS </w:t>
      </w:r>
      <w:r>
        <w:rPr>
          <w:rFonts w:eastAsiaTheme="minorEastAsia" w:hint="eastAsia"/>
          <w:lang w:eastAsia="zh-CN"/>
        </w:rPr>
        <w:t xml:space="preserve">will be discussed and </w:t>
      </w:r>
      <w:r w:rsidR="007C63DF">
        <w:rPr>
          <w:rFonts w:eastAsiaTheme="minorEastAsia" w:hint="eastAsia"/>
          <w:lang w:eastAsia="zh-CN"/>
        </w:rPr>
        <w:t xml:space="preserve">our </w:t>
      </w:r>
      <w:r>
        <w:rPr>
          <w:rFonts w:eastAsiaTheme="minorEastAsia" w:hint="eastAsia"/>
          <w:lang w:eastAsia="zh-CN"/>
        </w:rPr>
        <w:t>proposals on response</w:t>
      </w:r>
      <w:r w:rsidR="007C63DF">
        <w:rPr>
          <w:rFonts w:eastAsiaTheme="minorEastAsia" w:hint="eastAsia"/>
          <w:lang w:eastAsia="zh-CN"/>
        </w:rPr>
        <w:t>s</w:t>
      </w:r>
      <w:r>
        <w:rPr>
          <w:rFonts w:eastAsiaTheme="minorEastAsia" w:hint="eastAsia"/>
          <w:lang w:eastAsia="zh-CN"/>
        </w:rPr>
        <w:t xml:space="preserve"> to the </w:t>
      </w:r>
      <w:r>
        <w:rPr>
          <w:rFonts w:eastAsiaTheme="minorEastAsia"/>
          <w:lang w:eastAsia="zh-CN"/>
        </w:rPr>
        <w:t>two</w:t>
      </w:r>
      <w:r>
        <w:rPr>
          <w:rFonts w:eastAsiaTheme="minorEastAsia" w:hint="eastAsia"/>
          <w:lang w:eastAsia="zh-CN"/>
        </w:rPr>
        <w:t xml:space="preserve"> issues</w:t>
      </w:r>
      <w:r w:rsidR="007C63DF">
        <w:rPr>
          <w:rFonts w:eastAsiaTheme="minorEastAsia" w:hint="eastAsia"/>
          <w:lang w:eastAsia="zh-CN"/>
        </w:rPr>
        <w:t xml:space="preserve"> will also be given</w:t>
      </w:r>
      <w:r>
        <w:rPr>
          <w:rFonts w:eastAsiaTheme="minorEastAsia" w:hint="eastAsia"/>
          <w:lang w:eastAsia="zh-CN"/>
        </w:rPr>
        <w:t>.</w:t>
      </w:r>
    </w:p>
    <w:p w14:paraId="6244FE3F" w14:textId="2B4B19E5" w:rsidR="00BF113D" w:rsidRDefault="00D9648A" w:rsidP="00041504">
      <w:pPr>
        <w:pStyle w:val="2"/>
        <w:ind w:left="567" w:hanging="567"/>
        <w:rPr>
          <w:rFonts w:eastAsiaTheme="minorEastAsia"/>
        </w:rPr>
      </w:pPr>
      <w:r>
        <w:rPr>
          <w:rFonts w:eastAsiaTheme="minorEastAsia" w:hint="eastAsia"/>
        </w:rPr>
        <w:t>R</w:t>
      </w:r>
      <w:r w:rsidR="00BF113D" w:rsidRPr="0099319C">
        <w:t>anging/SL Positioning using Assistant UE</w:t>
      </w:r>
    </w:p>
    <w:p w14:paraId="029E00C1" w14:textId="4E684390" w:rsidR="009354CA" w:rsidRDefault="00D87C37" w:rsidP="007E1C14">
      <w:pPr>
        <w:spacing w:beforeLines="50" w:before="120" w:after="120"/>
        <w:rPr>
          <w:rFonts w:eastAsiaTheme="minorEastAsia"/>
          <w:lang w:eastAsia="zh-CN"/>
        </w:rPr>
      </w:pPr>
      <w:r>
        <w:rPr>
          <w:rFonts w:eastAsiaTheme="minorEastAsia" w:hint="eastAsia"/>
          <w:lang w:eastAsia="zh-CN"/>
        </w:rPr>
        <w:t xml:space="preserve">Regarding the following issue </w:t>
      </w:r>
      <w:r w:rsidR="00542962">
        <w:rPr>
          <w:rFonts w:eastAsiaTheme="minorEastAsia" w:hint="eastAsia"/>
          <w:lang w:eastAsia="zh-CN"/>
        </w:rPr>
        <w:t xml:space="preserve">3) </w:t>
      </w:r>
      <w:r>
        <w:rPr>
          <w:rFonts w:eastAsiaTheme="minorEastAsia" w:hint="eastAsia"/>
          <w:lang w:eastAsia="zh-CN"/>
        </w:rPr>
        <w:t xml:space="preserve">in the </w:t>
      </w:r>
      <w:r w:rsidR="003B1066">
        <w:rPr>
          <w:rFonts w:eastAsiaTheme="minorEastAsia" w:hint="eastAsia"/>
          <w:lang w:eastAsia="zh-CN"/>
        </w:rPr>
        <w:t xml:space="preserve">SA2 </w:t>
      </w:r>
      <w:r>
        <w:rPr>
          <w:rFonts w:eastAsiaTheme="minorEastAsia" w:hint="eastAsia"/>
          <w:lang w:eastAsia="zh-CN"/>
        </w:rPr>
        <w:t>LS:</w:t>
      </w:r>
    </w:p>
    <w:tbl>
      <w:tblPr>
        <w:tblStyle w:val="af3"/>
        <w:tblW w:w="0" w:type="auto"/>
        <w:tblInd w:w="108" w:type="dxa"/>
        <w:tblLook w:val="04A0" w:firstRow="1" w:lastRow="0" w:firstColumn="1" w:lastColumn="0" w:noHBand="0" w:noVBand="1"/>
      </w:tblPr>
      <w:tblGrid>
        <w:gridCol w:w="9781"/>
      </w:tblGrid>
      <w:tr w:rsidR="00E355FC" w14:paraId="5BA9B2F6" w14:textId="77777777" w:rsidTr="00E355FC">
        <w:tc>
          <w:tcPr>
            <w:tcW w:w="9781" w:type="dxa"/>
          </w:tcPr>
          <w:p w14:paraId="1D40D7F6" w14:textId="139CE1CB" w:rsidR="00E355FC" w:rsidRDefault="00E355FC" w:rsidP="00E355FC">
            <w:pPr>
              <w:spacing w:after="160" w:line="259" w:lineRule="auto"/>
              <w:rPr>
                <w:rFonts w:eastAsiaTheme="minorEastAsia"/>
                <w:lang w:eastAsia="zh-CN"/>
              </w:rPr>
            </w:pPr>
            <w:r>
              <w:rPr>
                <w:rFonts w:ascii="Arial" w:hAnsi="Arial" w:cs="Arial" w:hint="eastAsia"/>
                <w:lang w:eastAsia="zh-CN"/>
              </w:rPr>
              <w:t xml:space="preserve">3) </w:t>
            </w:r>
            <w:r w:rsidRPr="0099319C">
              <w:rPr>
                <w:rFonts w:ascii="Arial" w:hAnsi="Arial" w:cs="Arial"/>
                <w:lang w:eastAsia="zh-CN"/>
              </w:rPr>
              <w:t>To support Ranging/SL Positioning using Assistant UE, how the determination of using assistant UE and the assistant UE selection/reselection is performed from RAN perspective?</w:t>
            </w:r>
          </w:p>
        </w:tc>
      </w:tr>
    </w:tbl>
    <w:p w14:paraId="7377A112" w14:textId="64A1ADF1" w:rsidR="00596C81" w:rsidRDefault="00D87C37" w:rsidP="00D376A3">
      <w:pPr>
        <w:spacing w:beforeLines="50" w:before="120" w:after="120"/>
        <w:rPr>
          <w:rFonts w:eastAsia="宋体"/>
          <w:lang w:eastAsia="zh-CN"/>
        </w:rPr>
      </w:pPr>
      <w:r w:rsidRPr="007E1C14">
        <w:rPr>
          <w:rFonts w:eastAsia="宋体" w:hint="eastAsia"/>
          <w:lang w:eastAsia="zh-CN"/>
        </w:rPr>
        <w:t xml:space="preserve">In RAN1#110bis-e, RAN1 had discussed another SA2 LS on </w:t>
      </w:r>
      <w:r w:rsidRPr="007E1C14">
        <w:rPr>
          <w:rFonts w:eastAsia="宋体"/>
          <w:lang w:eastAsia="zh-CN"/>
        </w:rPr>
        <w:t>Terminology Alignment for Ranging/Sidelink Positioning</w:t>
      </w:r>
      <w:r w:rsidRPr="007E1C14">
        <w:rPr>
          <w:rFonts w:eastAsia="宋体" w:hint="eastAsia"/>
          <w:lang w:eastAsia="zh-CN"/>
        </w:rPr>
        <w:t xml:space="preserve"> (</w:t>
      </w:r>
      <w:r w:rsidRPr="007E1C14">
        <w:rPr>
          <w:rFonts w:eastAsia="宋体"/>
          <w:lang w:eastAsia="zh-CN"/>
        </w:rPr>
        <w:t>R1-2208338(S2-2207129)</w:t>
      </w:r>
      <w:r w:rsidRPr="007E1C14">
        <w:rPr>
          <w:rFonts w:eastAsia="宋体" w:hint="eastAsia"/>
          <w:lang w:eastAsia="zh-CN"/>
        </w:rPr>
        <w:t xml:space="preserve">) </w:t>
      </w:r>
      <w:r w:rsidR="007E1C14" w:rsidRPr="007E1C14">
        <w:rPr>
          <w:rFonts w:eastAsia="宋体"/>
          <w:lang w:eastAsia="zh-CN"/>
        </w:rPr>
        <w:fldChar w:fldCharType="begin"/>
      </w:r>
      <w:r w:rsidR="007E1C14" w:rsidRPr="007E1C14">
        <w:rPr>
          <w:rFonts w:eastAsia="宋体"/>
          <w:lang w:eastAsia="zh-CN"/>
        </w:rPr>
        <w:instrText xml:space="preserve"> </w:instrText>
      </w:r>
      <w:r w:rsidR="007E1C14" w:rsidRPr="007E1C14">
        <w:rPr>
          <w:rFonts w:eastAsia="宋体" w:hint="eastAsia"/>
          <w:lang w:eastAsia="zh-CN"/>
        </w:rPr>
        <w:instrText>REF _Ref118117024 \r \h</w:instrText>
      </w:r>
      <w:r w:rsidR="007E1C14" w:rsidRPr="007E1C14">
        <w:rPr>
          <w:rFonts w:eastAsia="宋体"/>
          <w:lang w:eastAsia="zh-CN"/>
        </w:rPr>
        <w:instrText xml:space="preserve"> </w:instrText>
      </w:r>
      <w:r w:rsidR="007E1C14">
        <w:rPr>
          <w:rFonts w:eastAsia="宋体"/>
          <w:lang w:eastAsia="zh-CN"/>
        </w:rPr>
        <w:instrText xml:space="preserve"> \* MERGEFORMAT </w:instrText>
      </w:r>
      <w:r w:rsidR="007E1C14" w:rsidRPr="007E1C14">
        <w:rPr>
          <w:rFonts w:eastAsia="宋体"/>
          <w:lang w:eastAsia="zh-CN"/>
        </w:rPr>
      </w:r>
      <w:r w:rsidR="007E1C14" w:rsidRPr="007E1C14">
        <w:rPr>
          <w:rFonts w:eastAsia="宋体"/>
          <w:lang w:eastAsia="zh-CN"/>
        </w:rPr>
        <w:fldChar w:fldCharType="separate"/>
      </w:r>
      <w:r w:rsidR="007E1C14" w:rsidRPr="007E1C14">
        <w:rPr>
          <w:rFonts w:eastAsia="宋体"/>
          <w:lang w:eastAsia="zh-CN"/>
        </w:rPr>
        <w:t>[2]</w:t>
      </w:r>
      <w:r w:rsidR="007E1C14" w:rsidRPr="007E1C14">
        <w:rPr>
          <w:rFonts w:eastAsia="宋体"/>
          <w:lang w:eastAsia="zh-CN"/>
        </w:rPr>
        <w:fldChar w:fldCharType="end"/>
      </w:r>
      <w:r w:rsidR="00596C81">
        <w:rPr>
          <w:rFonts w:eastAsia="宋体" w:hint="eastAsia"/>
          <w:lang w:eastAsia="zh-CN"/>
        </w:rPr>
        <w:t xml:space="preserve">, which </w:t>
      </w:r>
      <w:r w:rsidR="00414459">
        <w:rPr>
          <w:rFonts w:eastAsia="宋体" w:hint="eastAsia"/>
          <w:lang w:eastAsia="zh-CN"/>
        </w:rPr>
        <w:t xml:space="preserve">provide </w:t>
      </w:r>
      <w:r w:rsidR="00596C81">
        <w:rPr>
          <w:rFonts w:eastAsia="宋体" w:hint="eastAsia"/>
          <w:lang w:eastAsia="zh-CN"/>
        </w:rPr>
        <w:t xml:space="preserve">the </w:t>
      </w:r>
      <w:r w:rsidR="00414459">
        <w:rPr>
          <w:rFonts w:eastAsia="宋体" w:hint="eastAsia"/>
          <w:lang w:eastAsia="zh-CN"/>
        </w:rPr>
        <w:t xml:space="preserve">definition of </w:t>
      </w:r>
      <w:r w:rsidR="00414459">
        <w:rPr>
          <w:rFonts w:eastAsia="宋体"/>
          <w:lang w:eastAsia="zh-CN"/>
        </w:rPr>
        <w:t>“</w:t>
      </w:r>
      <w:r w:rsidR="00414459" w:rsidRPr="00596C81">
        <w:rPr>
          <w:rFonts w:eastAsia="宋体"/>
          <w:lang w:eastAsia="zh-CN"/>
        </w:rPr>
        <w:t>Assistant UE</w:t>
      </w:r>
      <w:r w:rsidR="00414459">
        <w:rPr>
          <w:rFonts w:eastAsia="宋体"/>
          <w:lang w:eastAsia="zh-CN"/>
        </w:rPr>
        <w:t>”</w:t>
      </w:r>
      <w:r w:rsidR="00414459">
        <w:rPr>
          <w:rFonts w:eastAsia="宋体" w:hint="eastAsia"/>
          <w:lang w:eastAsia="zh-CN"/>
        </w:rPr>
        <w:t xml:space="preserve"> as follows,</w:t>
      </w:r>
    </w:p>
    <w:tbl>
      <w:tblPr>
        <w:tblStyle w:val="af3"/>
        <w:tblW w:w="0" w:type="auto"/>
        <w:tblInd w:w="108" w:type="dxa"/>
        <w:tblLook w:val="04A0" w:firstRow="1" w:lastRow="0" w:firstColumn="1" w:lastColumn="0" w:noHBand="0" w:noVBand="1"/>
      </w:tblPr>
      <w:tblGrid>
        <w:gridCol w:w="9781"/>
      </w:tblGrid>
      <w:tr w:rsidR="00596C81" w14:paraId="2EBB1AC1" w14:textId="77777777" w:rsidTr="00596C81">
        <w:tc>
          <w:tcPr>
            <w:tcW w:w="9781" w:type="dxa"/>
          </w:tcPr>
          <w:p w14:paraId="325CD744" w14:textId="07AA7B76" w:rsidR="00596C81" w:rsidRPr="00596C81" w:rsidRDefault="00596C81" w:rsidP="00D376A3">
            <w:pPr>
              <w:spacing w:beforeLines="50" w:before="120" w:after="120"/>
              <w:rPr>
                <w:rFonts w:eastAsia="宋体"/>
                <w:lang w:eastAsia="zh-CN"/>
              </w:rPr>
            </w:pPr>
            <w:r w:rsidRPr="00414459">
              <w:rPr>
                <w:rFonts w:eastAsia="宋体"/>
                <w:b/>
                <w:lang w:eastAsia="zh-CN"/>
              </w:rPr>
              <w:t>Assistant UE</w:t>
            </w:r>
            <w:r w:rsidRPr="00596C81">
              <w:rPr>
                <w:rFonts w:eastAsia="宋体"/>
                <w:lang w:eastAsia="zh-CN"/>
              </w:rPr>
              <w:t>: A UE supporting Ranging/Sidelink Positioning between a SL Reference UE and a Target UE over PC5, when the direct Ranging/Sidelink positioning between the SL Reference UE and Target UE cannot be supported. The measurement/result of Ranging/Sidelink Positioning between the Assistant UE and the SL Reference UE and that between the Assistant UE and the Target UE are determined and used to derive the Ranging/Sidelink Positioning result between Target UE and SL Reference UE.</w:t>
            </w:r>
          </w:p>
        </w:tc>
      </w:tr>
    </w:tbl>
    <w:p w14:paraId="03C460C2" w14:textId="622A3B8C" w:rsidR="00DC0626" w:rsidRPr="007E1C14" w:rsidRDefault="00404B13" w:rsidP="00D376A3">
      <w:pPr>
        <w:spacing w:beforeLines="50" w:before="120" w:after="120"/>
        <w:rPr>
          <w:rFonts w:eastAsia="宋体"/>
          <w:lang w:eastAsia="zh-CN"/>
        </w:rPr>
      </w:pPr>
      <w:r>
        <w:rPr>
          <w:rFonts w:eastAsia="宋体" w:hint="eastAsia"/>
          <w:lang w:eastAsia="zh-CN"/>
        </w:rPr>
        <w:t xml:space="preserve">RAN1 had discussed the </w:t>
      </w:r>
      <w:r w:rsidR="00F5769B">
        <w:rPr>
          <w:rFonts w:eastAsia="宋体" w:hint="eastAsia"/>
          <w:lang w:eastAsia="zh-CN"/>
        </w:rPr>
        <w:t xml:space="preserve">above </w:t>
      </w:r>
      <w:r>
        <w:rPr>
          <w:rFonts w:eastAsia="宋体" w:hint="eastAsia"/>
          <w:lang w:eastAsia="zh-CN"/>
        </w:rPr>
        <w:t xml:space="preserve">terminology of </w:t>
      </w:r>
      <w:r>
        <w:rPr>
          <w:rFonts w:eastAsia="宋体"/>
          <w:lang w:eastAsia="zh-CN"/>
        </w:rPr>
        <w:t>“</w:t>
      </w:r>
      <w:r w:rsidRPr="00404B13">
        <w:rPr>
          <w:rFonts w:eastAsia="宋体"/>
          <w:lang w:eastAsia="zh-CN"/>
        </w:rPr>
        <w:t>Assistant UE</w:t>
      </w:r>
      <w:r>
        <w:rPr>
          <w:rFonts w:eastAsia="宋体"/>
          <w:lang w:eastAsia="zh-CN"/>
        </w:rPr>
        <w:t>”</w:t>
      </w:r>
      <w:r w:rsidR="007E1C14" w:rsidRPr="007E1C14">
        <w:rPr>
          <w:rFonts w:eastAsia="宋体" w:hint="eastAsia"/>
          <w:lang w:eastAsia="zh-CN"/>
        </w:rPr>
        <w:t xml:space="preserve"> and </w:t>
      </w:r>
      <w:r w:rsidR="009C1C2F">
        <w:rPr>
          <w:rFonts w:eastAsia="宋体" w:hint="eastAsia"/>
          <w:lang w:eastAsia="zh-CN"/>
        </w:rPr>
        <w:t>given the response in</w:t>
      </w:r>
      <w:r w:rsidR="007E1C14" w:rsidRPr="007E1C14">
        <w:rPr>
          <w:rFonts w:eastAsia="宋体" w:hint="eastAsia"/>
          <w:lang w:eastAsia="zh-CN"/>
        </w:rPr>
        <w:t xml:space="preserve"> the reply LS </w:t>
      </w:r>
      <w:r w:rsidR="007E1C14" w:rsidRPr="00BF06B1">
        <w:rPr>
          <w:rFonts w:eastAsia="宋体"/>
          <w:lang w:eastAsia="zh-CN"/>
        </w:rPr>
        <w:t>R1-2210567</w:t>
      </w:r>
      <w:r w:rsidR="007E1C14">
        <w:rPr>
          <w:rFonts w:eastAsia="宋体"/>
          <w:lang w:eastAsia="zh-CN"/>
        </w:rPr>
        <w:fldChar w:fldCharType="begin"/>
      </w:r>
      <w:r w:rsidR="007E1C14">
        <w:rPr>
          <w:rFonts w:eastAsia="宋体"/>
          <w:lang w:eastAsia="zh-CN"/>
        </w:rPr>
        <w:instrText xml:space="preserve"> REF _Ref118117070 \r \h  \* MERGEFORMAT </w:instrText>
      </w:r>
      <w:r w:rsidR="007E1C14">
        <w:rPr>
          <w:rFonts w:eastAsia="宋体"/>
          <w:lang w:eastAsia="zh-CN"/>
        </w:rPr>
      </w:r>
      <w:r w:rsidR="007E1C14">
        <w:rPr>
          <w:rFonts w:eastAsia="宋体"/>
          <w:lang w:eastAsia="zh-CN"/>
        </w:rPr>
        <w:fldChar w:fldCharType="separate"/>
      </w:r>
      <w:r w:rsidR="007E1C14">
        <w:rPr>
          <w:rFonts w:eastAsia="宋体" w:hint="eastAsia"/>
          <w:lang w:eastAsia="zh-CN"/>
        </w:rPr>
        <w:t xml:space="preserve"> </w:t>
      </w:r>
      <w:r w:rsidR="007E1C14">
        <w:rPr>
          <w:rFonts w:eastAsia="宋体"/>
          <w:lang w:eastAsia="zh-CN"/>
        </w:rPr>
        <w:t>[3]</w:t>
      </w:r>
      <w:r w:rsidR="007E1C14">
        <w:rPr>
          <w:rFonts w:eastAsia="宋体"/>
          <w:lang w:eastAsia="zh-CN"/>
        </w:rPr>
        <w:fldChar w:fldCharType="end"/>
      </w:r>
      <w:r w:rsidR="007E1C14">
        <w:rPr>
          <w:rFonts w:eastAsia="宋体" w:hint="eastAsia"/>
          <w:lang w:eastAsia="zh-CN"/>
        </w:rPr>
        <w:t xml:space="preserve">, in which RAN1 had agreed that </w:t>
      </w:r>
      <w:r w:rsidR="007E1C14" w:rsidRPr="007E1C14">
        <w:rPr>
          <w:rFonts w:eastAsia="宋体"/>
          <w:lang w:eastAsia="zh-CN"/>
        </w:rPr>
        <w:t>there is no difference between Anchor UE and SL reference UE, and RAN1 assumes that any distinction between Assistant UE and SL reference UE is transparent to RAN1</w:t>
      </w:r>
      <w:r w:rsidR="007E1C14">
        <w:rPr>
          <w:rFonts w:eastAsia="宋体" w:hint="eastAsia"/>
          <w:lang w:eastAsia="zh-CN"/>
        </w:rPr>
        <w:t xml:space="preserve">. In </w:t>
      </w:r>
      <w:r w:rsidR="007E1C14">
        <w:rPr>
          <w:rFonts w:eastAsia="宋体"/>
          <w:lang w:eastAsia="zh-CN"/>
        </w:rPr>
        <w:t>addition</w:t>
      </w:r>
      <w:r w:rsidR="007E1C14">
        <w:rPr>
          <w:rFonts w:eastAsia="宋体" w:hint="eastAsia"/>
          <w:lang w:eastAsia="zh-CN"/>
        </w:rPr>
        <w:t xml:space="preserve">, </w:t>
      </w:r>
      <w:r w:rsidR="007E1C14" w:rsidRPr="007E1C14">
        <w:rPr>
          <w:rFonts w:eastAsia="宋体"/>
          <w:lang w:eastAsia="zh-CN"/>
        </w:rPr>
        <w:t>RAN1 ha</w:t>
      </w:r>
      <w:r w:rsidR="007E1C14" w:rsidRPr="007E1C14">
        <w:rPr>
          <w:rFonts w:eastAsia="宋体" w:hint="eastAsia"/>
          <w:lang w:eastAsia="zh-CN"/>
        </w:rPr>
        <w:t>d</w:t>
      </w:r>
      <w:r w:rsidR="007E1C14" w:rsidRPr="007E1C14">
        <w:rPr>
          <w:rFonts w:eastAsia="宋体"/>
          <w:lang w:eastAsia="zh-CN"/>
        </w:rPr>
        <w:t xml:space="preserve"> made the following agreement on terminology in RAN1#109-e meeting</w:t>
      </w:r>
      <w:r w:rsidR="0019634B">
        <w:rPr>
          <w:rFonts w:eastAsia="宋体" w:hint="eastAsia"/>
          <w:lang w:eastAsia="zh-CN"/>
        </w:rPr>
        <w:t xml:space="preserve"> </w:t>
      </w:r>
      <w:r w:rsidR="00A35442">
        <w:rPr>
          <w:rFonts w:eastAsia="宋体"/>
          <w:lang w:eastAsia="zh-CN"/>
        </w:rPr>
        <w:fldChar w:fldCharType="begin"/>
      </w:r>
      <w:r w:rsidR="00A35442">
        <w:rPr>
          <w:rFonts w:eastAsia="宋体"/>
          <w:lang w:eastAsia="zh-CN"/>
        </w:rPr>
        <w:instrText xml:space="preserve"> </w:instrText>
      </w:r>
      <w:r w:rsidR="00A35442">
        <w:rPr>
          <w:rFonts w:eastAsia="宋体" w:hint="eastAsia"/>
          <w:lang w:eastAsia="zh-CN"/>
        </w:rPr>
        <w:instrText>REF _Ref101452618 \r \h</w:instrText>
      </w:r>
      <w:r w:rsidR="00A35442">
        <w:rPr>
          <w:rFonts w:eastAsia="宋体"/>
          <w:lang w:eastAsia="zh-CN"/>
        </w:rPr>
        <w:instrText xml:space="preserve"> </w:instrText>
      </w:r>
      <w:r w:rsidR="00A35442">
        <w:rPr>
          <w:rFonts w:eastAsia="宋体"/>
          <w:lang w:eastAsia="zh-CN"/>
        </w:rPr>
      </w:r>
      <w:r w:rsidR="00A35442">
        <w:rPr>
          <w:rFonts w:eastAsia="宋体"/>
          <w:lang w:eastAsia="zh-CN"/>
        </w:rPr>
        <w:fldChar w:fldCharType="separate"/>
      </w:r>
      <w:r w:rsidR="00A35442">
        <w:rPr>
          <w:rFonts w:eastAsia="宋体"/>
          <w:lang w:eastAsia="zh-CN"/>
        </w:rPr>
        <w:t>[4]</w:t>
      </w:r>
      <w:r w:rsidR="00A35442">
        <w:rPr>
          <w:rFonts w:eastAsia="宋体"/>
          <w:lang w:eastAsia="zh-CN"/>
        </w:rPr>
        <w:fldChar w:fldCharType="end"/>
      </w:r>
      <w:r w:rsidR="007E1C14" w:rsidRPr="007E1C14">
        <w:rPr>
          <w:rFonts w:eastAsia="宋体" w:hint="eastAsia"/>
          <w:lang w:eastAsia="zh-CN"/>
        </w:rPr>
        <w:t>:</w:t>
      </w:r>
    </w:p>
    <w:tbl>
      <w:tblPr>
        <w:tblStyle w:val="af3"/>
        <w:tblW w:w="0" w:type="auto"/>
        <w:tblInd w:w="108" w:type="dxa"/>
        <w:tblLook w:val="04A0" w:firstRow="1" w:lastRow="0" w:firstColumn="1" w:lastColumn="0" w:noHBand="0" w:noVBand="1"/>
      </w:tblPr>
      <w:tblGrid>
        <w:gridCol w:w="9781"/>
      </w:tblGrid>
      <w:tr w:rsidR="007E1C14" w14:paraId="2C92C295" w14:textId="77777777" w:rsidTr="007E1C14">
        <w:tc>
          <w:tcPr>
            <w:tcW w:w="9781" w:type="dxa"/>
          </w:tcPr>
          <w:p w14:paraId="0BB6DC4F" w14:textId="77777777" w:rsidR="007E1C14" w:rsidRDefault="007E1C14" w:rsidP="007E1C14">
            <w:pPr>
              <w:rPr>
                <w:rFonts w:ascii="Times" w:eastAsia="Batang" w:hAnsi="Times"/>
                <w:b/>
              </w:rPr>
            </w:pPr>
            <w:r>
              <w:rPr>
                <w:rFonts w:ascii="Times" w:eastAsia="Batang" w:hAnsi="Times"/>
                <w:b/>
                <w:highlight w:val="green"/>
              </w:rPr>
              <w:t>Agreement</w:t>
            </w:r>
          </w:p>
          <w:p w14:paraId="012E7E0C" w14:textId="77777777" w:rsidR="007E1C14" w:rsidRDefault="007E1C14" w:rsidP="007E1C14">
            <w:pPr>
              <w:rPr>
                <w:rFonts w:ascii="Times" w:eastAsia="Batang" w:hAnsi="Times"/>
              </w:rPr>
            </w:pPr>
            <w:r>
              <w:rPr>
                <w:rFonts w:ascii="Times" w:eastAsia="Batang" w:hAnsi="Times"/>
              </w:rPr>
              <w:t>For the purpose of RAN1 discussion during this study item, at least the following terminology is used:</w:t>
            </w:r>
          </w:p>
          <w:p w14:paraId="6FA64070" w14:textId="77777777" w:rsidR="007E1C14" w:rsidRDefault="007E1C14" w:rsidP="007E1C14">
            <w:pPr>
              <w:widowControl w:val="0"/>
              <w:numPr>
                <w:ilvl w:val="0"/>
                <w:numId w:val="29"/>
              </w:numPr>
              <w:jc w:val="both"/>
              <w:rPr>
                <w:rFonts w:ascii="Times" w:eastAsia="Batang" w:hAnsi="Times"/>
              </w:rPr>
            </w:pPr>
            <w:r>
              <w:rPr>
                <w:rFonts w:ascii="Times" w:eastAsia="Batang" w:hAnsi="Times"/>
                <w:b/>
              </w:rPr>
              <w:t>Target UE</w:t>
            </w:r>
            <w:r>
              <w:rPr>
                <w:rFonts w:ascii="Times" w:eastAsia="Batang" w:hAnsi="Times"/>
              </w:rPr>
              <w:t>: UE to be positioned (in this context, using SL, i.e. PC5 interface).</w:t>
            </w:r>
          </w:p>
          <w:p w14:paraId="5802FDBA" w14:textId="77777777" w:rsidR="007E1C14" w:rsidRDefault="007E1C14" w:rsidP="007E1C14">
            <w:pPr>
              <w:widowControl w:val="0"/>
              <w:numPr>
                <w:ilvl w:val="0"/>
                <w:numId w:val="29"/>
              </w:numPr>
              <w:jc w:val="both"/>
              <w:rPr>
                <w:rFonts w:ascii="Times" w:eastAsia="Batang" w:hAnsi="Times"/>
              </w:rPr>
            </w:pPr>
            <w:r>
              <w:rPr>
                <w:rFonts w:ascii="Times" w:eastAsia="Batang" w:hAnsi="Times"/>
                <w:b/>
              </w:rPr>
              <w:t>Sidelink positioning</w:t>
            </w:r>
            <w:r>
              <w:rPr>
                <w:rFonts w:ascii="Times" w:eastAsia="Batang" w:hAnsi="Times"/>
              </w:rPr>
              <w:t>: Positioning UE using reference signals transmitted over SL, i.e., PC5 interface, to obtain absolute position, relative position, or ranging information.</w:t>
            </w:r>
          </w:p>
          <w:p w14:paraId="05CCA350" w14:textId="77777777" w:rsidR="007E1C14" w:rsidRDefault="007E1C14" w:rsidP="007E1C14">
            <w:pPr>
              <w:widowControl w:val="0"/>
              <w:numPr>
                <w:ilvl w:val="0"/>
                <w:numId w:val="29"/>
              </w:numPr>
              <w:jc w:val="both"/>
              <w:rPr>
                <w:rFonts w:ascii="Times" w:eastAsia="Batang" w:hAnsi="Times"/>
              </w:rPr>
            </w:pPr>
            <w:r>
              <w:rPr>
                <w:rFonts w:ascii="Times" w:eastAsia="Batang" w:hAnsi="Times"/>
                <w:b/>
              </w:rPr>
              <w:t>Ranging</w:t>
            </w:r>
            <w:r>
              <w:rPr>
                <w:rFonts w:ascii="Times" w:eastAsia="Batang" w:hAnsi="Times"/>
              </w:rPr>
              <w:t>: determination of the distance and/or the direction between a UE and another entity, e.g., anchor UE.</w:t>
            </w:r>
          </w:p>
          <w:p w14:paraId="16A1E644" w14:textId="77777777" w:rsidR="007E1C14" w:rsidRDefault="007E1C14" w:rsidP="007E1C14">
            <w:pPr>
              <w:widowControl w:val="0"/>
              <w:numPr>
                <w:ilvl w:val="0"/>
                <w:numId w:val="29"/>
              </w:numPr>
              <w:jc w:val="both"/>
              <w:rPr>
                <w:rFonts w:ascii="Times" w:eastAsia="Batang" w:hAnsi="Times"/>
              </w:rPr>
            </w:pPr>
            <w:r>
              <w:rPr>
                <w:rFonts w:ascii="Times" w:eastAsia="Batang" w:hAnsi="Times"/>
                <w:b/>
              </w:rPr>
              <w:t>Sidelink positioning reference signal (SL PRS)</w:t>
            </w:r>
            <w:r>
              <w:rPr>
                <w:rFonts w:ascii="Times" w:eastAsia="Batang" w:hAnsi="Times"/>
              </w:rPr>
              <w:t>: reference signal transmitted over SL for positioning purposes.</w:t>
            </w:r>
          </w:p>
          <w:p w14:paraId="5C0B8D00" w14:textId="77777777" w:rsidR="007E1C14" w:rsidRDefault="007E1C14" w:rsidP="007E1C14">
            <w:pPr>
              <w:widowControl w:val="0"/>
              <w:numPr>
                <w:ilvl w:val="0"/>
                <w:numId w:val="29"/>
              </w:numPr>
              <w:jc w:val="both"/>
              <w:rPr>
                <w:rFonts w:ascii="Times" w:eastAsia="Batang" w:hAnsi="Times"/>
              </w:rPr>
            </w:pPr>
            <w:r>
              <w:rPr>
                <w:rFonts w:ascii="Times" w:eastAsia="Batang" w:hAnsi="Times"/>
                <w:b/>
              </w:rPr>
              <w:t>SL PRS (pre-</w:t>
            </w:r>
            <w:proofErr w:type="gramStart"/>
            <w:r>
              <w:rPr>
                <w:rFonts w:ascii="Times" w:eastAsia="Batang" w:hAnsi="Times"/>
                <w:b/>
              </w:rPr>
              <w:t>)configuration</w:t>
            </w:r>
            <w:proofErr w:type="gramEnd"/>
            <w:r>
              <w:rPr>
                <w:rFonts w:ascii="Times" w:eastAsia="Batang" w:hAnsi="Times"/>
              </w:rPr>
              <w:t xml:space="preserve">: (pre-)configured parameters of SL PRS such as time-frequency resources (other parameters are not precluded) including its bandwidth and periodicity. </w:t>
            </w:r>
          </w:p>
          <w:p w14:paraId="422D3216" w14:textId="77777777" w:rsidR="007E1C14" w:rsidRDefault="007E1C14" w:rsidP="007E1C14">
            <w:pPr>
              <w:widowControl w:val="0"/>
              <w:numPr>
                <w:ilvl w:val="0"/>
                <w:numId w:val="29"/>
              </w:numPr>
              <w:jc w:val="both"/>
              <w:rPr>
                <w:rFonts w:ascii="Times" w:eastAsia="Batang" w:hAnsi="Times"/>
              </w:rPr>
            </w:pPr>
            <w:r>
              <w:rPr>
                <w:rFonts w:ascii="Times" w:eastAsia="Batang" w:hAnsi="Times"/>
              </w:rPr>
              <w:t xml:space="preserve">Continue discussion on additional terminology clarification(s) such as: Initiator UE, Responder UE, Sidelink Positioning group, reference UE, </w:t>
            </w:r>
            <w:proofErr w:type="spellStart"/>
            <w:r>
              <w:rPr>
                <w:rFonts w:ascii="Times" w:eastAsia="Batang" w:hAnsi="Times"/>
              </w:rPr>
              <w:t>etc</w:t>
            </w:r>
            <w:proofErr w:type="spellEnd"/>
            <w:r>
              <w:rPr>
                <w:rFonts w:ascii="Times" w:eastAsia="Batang" w:hAnsi="Times"/>
              </w:rPr>
              <w:t xml:space="preserve">, including whether such terminology is needed within RAN1 discussion. </w:t>
            </w:r>
          </w:p>
          <w:p w14:paraId="0EA425E8" w14:textId="77777777" w:rsidR="007E1C14" w:rsidRDefault="007E1C14" w:rsidP="007E1C14">
            <w:pPr>
              <w:rPr>
                <w:rFonts w:ascii="Times" w:eastAsiaTheme="minorEastAsia" w:hAnsi="Times"/>
                <w:b/>
                <w:highlight w:val="green"/>
                <w:lang w:eastAsia="zh-CN"/>
              </w:rPr>
            </w:pPr>
          </w:p>
          <w:p w14:paraId="5AE73DD9" w14:textId="77777777" w:rsidR="007E1C14" w:rsidRDefault="007E1C14" w:rsidP="007E1C14">
            <w:pPr>
              <w:rPr>
                <w:rFonts w:ascii="Times" w:eastAsia="Batang" w:hAnsi="Times"/>
                <w:b/>
              </w:rPr>
            </w:pPr>
            <w:r>
              <w:rPr>
                <w:rFonts w:ascii="Times" w:eastAsia="Batang" w:hAnsi="Times"/>
                <w:b/>
                <w:highlight w:val="green"/>
              </w:rPr>
              <w:t>Agreement</w:t>
            </w:r>
          </w:p>
          <w:p w14:paraId="743C8F16" w14:textId="77777777" w:rsidR="007E1C14" w:rsidRDefault="007E1C14" w:rsidP="007E1C14">
            <w:pPr>
              <w:rPr>
                <w:rFonts w:ascii="Times" w:eastAsia="Batang" w:hAnsi="Times"/>
              </w:rPr>
            </w:pPr>
            <w:r>
              <w:rPr>
                <w:rFonts w:ascii="Times" w:eastAsia="Batang" w:hAnsi="Times"/>
              </w:rPr>
              <w:t>For the purpose of RAN1 discussion during this study item, at least the following terminology is used:</w:t>
            </w:r>
          </w:p>
          <w:p w14:paraId="524A365A" w14:textId="77777777" w:rsidR="007E1C14" w:rsidRDefault="007E1C14" w:rsidP="007E1C14">
            <w:pPr>
              <w:widowControl w:val="0"/>
              <w:numPr>
                <w:ilvl w:val="0"/>
                <w:numId w:val="29"/>
              </w:numPr>
              <w:jc w:val="both"/>
              <w:rPr>
                <w:rFonts w:ascii="Times" w:eastAsia="Batang" w:hAnsi="Times"/>
              </w:rPr>
            </w:pPr>
            <w:r>
              <w:rPr>
                <w:rFonts w:ascii="Times" w:eastAsia="Batang" w:hAnsi="Times"/>
                <w:b/>
              </w:rPr>
              <w:t>Anchor UE</w:t>
            </w:r>
            <w:r>
              <w:rPr>
                <w:rFonts w:ascii="Times" w:eastAsia="Batang" w:hAnsi="Times"/>
              </w:rPr>
              <w:t xml:space="preserve">: UE supporting positioning of target UE, e.g., by transmitting and/or receiving reference signals for positioning, providing positioning-related information, etc., over the SL interface. </w:t>
            </w:r>
          </w:p>
          <w:p w14:paraId="0414022D" w14:textId="77777777" w:rsidR="007E1C14" w:rsidRDefault="007E1C14" w:rsidP="007E1C14">
            <w:pPr>
              <w:widowControl w:val="0"/>
              <w:numPr>
                <w:ilvl w:val="1"/>
                <w:numId w:val="30"/>
              </w:numPr>
              <w:contextualSpacing/>
              <w:jc w:val="both"/>
              <w:rPr>
                <w:rFonts w:asciiTheme="minorHAnsi" w:eastAsia="宋体" w:hAnsiTheme="minorHAnsi"/>
              </w:rPr>
            </w:pPr>
            <w:r>
              <w:rPr>
                <w:rFonts w:eastAsia="宋体"/>
              </w:rPr>
              <w:t>FFS: clarification of the knowledge of the location of the anchor UE</w:t>
            </w:r>
          </w:p>
          <w:p w14:paraId="39271D10" w14:textId="77777777" w:rsidR="007E1C14" w:rsidRPr="007E1C14" w:rsidRDefault="007E1C14" w:rsidP="00C7251C">
            <w:pPr>
              <w:rPr>
                <w:rFonts w:eastAsiaTheme="minorEastAsia"/>
                <w:lang w:eastAsia="zh-CN"/>
              </w:rPr>
            </w:pPr>
          </w:p>
        </w:tc>
      </w:tr>
    </w:tbl>
    <w:p w14:paraId="04490C89" w14:textId="34F1E4A4" w:rsidR="00FC6D73" w:rsidRDefault="00F5769B" w:rsidP="00F5769B">
      <w:pPr>
        <w:spacing w:beforeLines="50" w:before="120" w:afterLines="50" w:after="120"/>
        <w:jc w:val="both"/>
        <w:rPr>
          <w:rFonts w:eastAsiaTheme="minorEastAsia"/>
          <w:lang w:eastAsia="zh-CN"/>
        </w:rPr>
      </w:pPr>
      <w:r>
        <w:rPr>
          <w:rFonts w:eastAsiaTheme="minorEastAsia" w:hint="eastAsia"/>
          <w:lang w:eastAsia="zh-CN"/>
        </w:rPr>
        <w:lastRenderedPageBreak/>
        <w:t xml:space="preserve">In our view, regarding the </w:t>
      </w:r>
      <w:r>
        <w:rPr>
          <w:rFonts w:eastAsiaTheme="minorEastAsia" w:hint="eastAsia"/>
        </w:rPr>
        <w:t>issue of r</w:t>
      </w:r>
      <w:r w:rsidRPr="0099319C">
        <w:t>anging/SL Positioning using Assistant UE</w:t>
      </w:r>
      <w:r>
        <w:rPr>
          <w:rFonts w:eastAsiaTheme="minorEastAsia" w:hint="eastAsia"/>
          <w:lang w:eastAsia="zh-CN"/>
        </w:rPr>
        <w:t>, f</w:t>
      </w:r>
      <w:r w:rsidR="002C3990" w:rsidRPr="0014419E">
        <w:rPr>
          <w:rFonts w:eastAsiaTheme="minorEastAsia"/>
          <w:lang w:eastAsia="zh-CN"/>
        </w:rPr>
        <w:t>irstly, only the SL positioning between UEs with direct sidelink connection is</w:t>
      </w:r>
      <w:r w:rsidR="002C3990">
        <w:rPr>
          <w:rFonts w:eastAsiaTheme="minorEastAsia" w:hint="eastAsia"/>
          <w:lang w:eastAsia="zh-CN"/>
        </w:rPr>
        <w:t xml:space="preserve"> </w:t>
      </w:r>
      <w:r>
        <w:rPr>
          <w:rFonts w:eastAsiaTheme="minorEastAsia"/>
          <w:lang w:eastAsia="zh-CN"/>
        </w:rPr>
        <w:t>included in Rel-</w:t>
      </w:r>
      <w:r>
        <w:rPr>
          <w:rFonts w:eastAsiaTheme="minorEastAsia" w:hint="eastAsia"/>
          <w:lang w:eastAsia="zh-CN"/>
        </w:rPr>
        <w:t xml:space="preserve">18 positioning </w:t>
      </w:r>
      <w:r>
        <w:rPr>
          <w:rFonts w:eastAsiaTheme="minorEastAsia"/>
          <w:lang w:eastAsia="zh-CN"/>
        </w:rPr>
        <w:t>SID</w:t>
      </w:r>
      <w:r w:rsidR="002C3990" w:rsidRPr="0014419E">
        <w:rPr>
          <w:rFonts w:eastAsiaTheme="minorEastAsia"/>
          <w:lang w:eastAsia="zh-CN"/>
        </w:rPr>
        <w:t>. Relative positioning between two UEs without direct SL connection is out of scope</w:t>
      </w:r>
      <w:r w:rsidR="002C3990">
        <w:rPr>
          <w:rFonts w:eastAsiaTheme="minorEastAsia" w:hint="eastAsia"/>
          <w:lang w:eastAsia="zh-CN"/>
        </w:rPr>
        <w:t xml:space="preserve"> </w:t>
      </w:r>
      <w:r w:rsidR="002C3990" w:rsidRPr="0014419E">
        <w:rPr>
          <w:rFonts w:eastAsiaTheme="minorEastAsia"/>
          <w:lang w:eastAsia="zh-CN"/>
        </w:rPr>
        <w:t xml:space="preserve">of </w:t>
      </w:r>
      <w:r>
        <w:rPr>
          <w:rFonts w:eastAsiaTheme="minorEastAsia" w:hint="eastAsia"/>
          <w:lang w:eastAsia="zh-CN"/>
        </w:rPr>
        <w:t xml:space="preserve">the </w:t>
      </w:r>
      <w:r w:rsidR="002C3990" w:rsidRPr="0014419E">
        <w:rPr>
          <w:rFonts w:eastAsiaTheme="minorEastAsia"/>
          <w:lang w:eastAsia="zh-CN"/>
        </w:rPr>
        <w:t xml:space="preserve">SID. Secondly, according to the description of </w:t>
      </w:r>
      <w:r w:rsidR="002C3990">
        <w:rPr>
          <w:rFonts w:eastAsiaTheme="minorEastAsia"/>
          <w:lang w:eastAsia="zh-CN"/>
        </w:rPr>
        <w:t>“</w:t>
      </w:r>
      <w:r w:rsidR="00C357D4">
        <w:rPr>
          <w:rFonts w:eastAsiaTheme="minorEastAsia" w:hint="eastAsia"/>
          <w:lang w:eastAsia="zh-CN"/>
        </w:rPr>
        <w:t>t</w:t>
      </w:r>
      <w:r w:rsidR="002C3990" w:rsidRPr="0014419E">
        <w:rPr>
          <w:rFonts w:eastAsiaTheme="minorEastAsia"/>
          <w:lang w:eastAsia="zh-CN"/>
        </w:rPr>
        <w:t>he measurement/result of Ranging/Sidelink Positioning</w:t>
      </w:r>
      <w:r w:rsidR="002C3990">
        <w:rPr>
          <w:rFonts w:eastAsiaTheme="minorEastAsia" w:hint="eastAsia"/>
          <w:lang w:eastAsia="zh-CN"/>
        </w:rPr>
        <w:t xml:space="preserve"> </w:t>
      </w:r>
      <w:r w:rsidR="002C3990" w:rsidRPr="0014419E">
        <w:rPr>
          <w:rFonts w:eastAsiaTheme="minorEastAsia"/>
          <w:lang w:eastAsia="zh-CN"/>
        </w:rPr>
        <w:t>between the Assistant UE and the SL Reference UE and that between the Assistant UE and the Target UE</w:t>
      </w:r>
      <w:r w:rsidR="002C3990">
        <w:rPr>
          <w:rFonts w:eastAsiaTheme="minorEastAsia" w:hint="eastAsia"/>
          <w:lang w:eastAsia="zh-CN"/>
        </w:rPr>
        <w:t xml:space="preserve"> </w:t>
      </w:r>
      <w:r w:rsidR="002C3990" w:rsidRPr="0014419E">
        <w:rPr>
          <w:rFonts w:eastAsiaTheme="minorEastAsia"/>
          <w:lang w:eastAsia="zh-CN"/>
        </w:rPr>
        <w:t>are determined</w:t>
      </w:r>
      <w:r w:rsidR="002C3990">
        <w:rPr>
          <w:rFonts w:eastAsiaTheme="minorEastAsia"/>
          <w:lang w:eastAsia="zh-CN"/>
        </w:rPr>
        <w:t>”</w:t>
      </w:r>
      <w:r w:rsidR="002C3990" w:rsidRPr="0014419E">
        <w:rPr>
          <w:rFonts w:eastAsiaTheme="minorEastAsia"/>
          <w:lang w:eastAsia="zh-CN"/>
        </w:rPr>
        <w:t xml:space="preserve"> in </w:t>
      </w:r>
      <w:r>
        <w:rPr>
          <w:rFonts w:eastAsiaTheme="minorEastAsia" w:hint="eastAsia"/>
          <w:lang w:eastAsia="zh-CN"/>
        </w:rPr>
        <w:t>the definition of A</w:t>
      </w:r>
      <w:r w:rsidR="002C3990" w:rsidRPr="0014419E">
        <w:rPr>
          <w:rFonts w:eastAsiaTheme="minorEastAsia"/>
          <w:lang w:eastAsia="zh-CN"/>
        </w:rPr>
        <w:t>ssistant UE, the operation of assistant UE and reference/target UE can be considered as</w:t>
      </w:r>
      <w:r w:rsidR="002C3990">
        <w:rPr>
          <w:rFonts w:eastAsiaTheme="minorEastAsia" w:hint="eastAsia"/>
          <w:lang w:eastAsia="zh-CN"/>
        </w:rPr>
        <w:t xml:space="preserve"> </w:t>
      </w:r>
      <w:r w:rsidR="002C3990" w:rsidRPr="0014419E">
        <w:rPr>
          <w:rFonts w:eastAsiaTheme="minorEastAsia"/>
          <w:lang w:eastAsia="zh-CN"/>
        </w:rPr>
        <w:t>combination of two separate SL positioning operations</w:t>
      </w:r>
      <w:r w:rsidRPr="00F5769B">
        <w:rPr>
          <w:rFonts w:eastAsiaTheme="minorEastAsia"/>
          <w:lang w:eastAsia="zh-CN"/>
        </w:rPr>
        <w:t xml:space="preserve"> </w:t>
      </w:r>
      <w:r w:rsidRPr="0014419E">
        <w:rPr>
          <w:rFonts w:eastAsiaTheme="minorEastAsia"/>
          <w:lang w:eastAsia="zh-CN"/>
        </w:rPr>
        <w:t>from RAN</w:t>
      </w:r>
      <w:r>
        <w:rPr>
          <w:rFonts w:eastAsiaTheme="minorEastAsia" w:hint="eastAsia"/>
          <w:lang w:eastAsia="zh-CN"/>
        </w:rPr>
        <w:t>1</w:t>
      </w:r>
      <w:r w:rsidRPr="0014419E">
        <w:rPr>
          <w:rFonts w:eastAsiaTheme="minorEastAsia"/>
          <w:lang w:eastAsia="zh-CN"/>
        </w:rPr>
        <w:t xml:space="preserve"> perspective</w:t>
      </w:r>
      <w:r w:rsidR="002C3990" w:rsidRPr="0014419E">
        <w:rPr>
          <w:rFonts w:eastAsiaTheme="minorEastAsia"/>
          <w:lang w:eastAsia="zh-CN"/>
        </w:rPr>
        <w:t>. How to use multiple the SL positioning results to</w:t>
      </w:r>
      <w:r w:rsidR="002C3990">
        <w:rPr>
          <w:rFonts w:eastAsiaTheme="minorEastAsia" w:hint="eastAsia"/>
          <w:lang w:eastAsia="zh-CN"/>
        </w:rPr>
        <w:t xml:space="preserve"> </w:t>
      </w:r>
      <w:r w:rsidR="002C3990" w:rsidRPr="0014419E">
        <w:rPr>
          <w:rFonts w:eastAsiaTheme="minorEastAsia"/>
          <w:lang w:eastAsia="zh-CN"/>
        </w:rPr>
        <w:t xml:space="preserve">acquire positioning between UEs without direct SL connection is up to SA2. So </w:t>
      </w:r>
      <w:r w:rsidR="002C3990">
        <w:rPr>
          <w:rFonts w:eastAsiaTheme="minorEastAsia"/>
          <w:lang w:eastAsia="zh-CN"/>
        </w:rPr>
        <w:t>“</w:t>
      </w:r>
      <w:r w:rsidR="002C3990" w:rsidRPr="0014419E">
        <w:rPr>
          <w:rFonts w:eastAsiaTheme="minorEastAsia"/>
          <w:lang w:eastAsia="zh-CN"/>
        </w:rPr>
        <w:t>Assistant UE</w:t>
      </w:r>
      <w:r w:rsidR="002C3990">
        <w:rPr>
          <w:rFonts w:eastAsiaTheme="minorEastAsia"/>
          <w:lang w:eastAsia="zh-CN"/>
        </w:rPr>
        <w:t>”</w:t>
      </w:r>
      <w:r w:rsidR="002C3990" w:rsidRPr="0014419E">
        <w:rPr>
          <w:rFonts w:eastAsiaTheme="minorEastAsia"/>
          <w:lang w:eastAsia="zh-CN"/>
        </w:rPr>
        <w:t xml:space="preserve"> is </w:t>
      </w:r>
      <w:r w:rsidR="002C3990">
        <w:rPr>
          <w:rFonts w:eastAsiaTheme="minorEastAsia"/>
          <w:lang w:eastAsia="zh-CN"/>
        </w:rPr>
        <w:t>“</w:t>
      </w:r>
      <w:r w:rsidR="002C3990" w:rsidRPr="0014419E">
        <w:rPr>
          <w:rFonts w:eastAsiaTheme="minorEastAsia"/>
          <w:lang w:eastAsia="zh-CN"/>
        </w:rPr>
        <w:t>Anchor</w:t>
      </w:r>
      <w:r w:rsidR="002C3990">
        <w:rPr>
          <w:rFonts w:eastAsiaTheme="minorEastAsia" w:hint="eastAsia"/>
          <w:lang w:eastAsia="zh-CN"/>
        </w:rPr>
        <w:t xml:space="preserve"> </w:t>
      </w:r>
      <w:r w:rsidR="002C3990" w:rsidRPr="0014419E">
        <w:rPr>
          <w:rFonts w:eastAsiaTheme="minorEastAsia"/>
          <w:lang w:eastAsia="zh-CN"/>
        </w:rPr>
        <w:t>UE</w:t>
      </w:r>
      <w:r w:rsidR="002C3990">
        <w:rPr>
          <w:rFonts w:eastAsiaTheme="minorEastAsia"/>
          <w:lang w:eastAsia="zh-CN"/>
        </w:rPr>
        <w:t>”</w:t>
      </w:r>
      <w:r w:rsidR="002C3990" w:rsidRPr="0014419E">
        <w:rPr>
          <w:rFonts w:eastAsiaTheme="minorEastAsia"/>
          <w:lang w:eastAsia="zh-CN"/>
        </w:rPr>
        <w:t xml:space="preserve"> in SL positioning operation from RAN</w:t>
      </w:r>
      <w:r w:rsidR="002C3990">
        <w:rPr>
          <w:rFonts w:eastAsiaTheme="minorEastAsia" w:hint="eastAsia"/>
          <w:lang w:eastAsia="zh-CN"/>
        </w:rPr>
        <w:t>1</w:t>
      </w:r>
      <w:r w:rsidR="002C3990" w:rsidRPr="0014419E">
        <w:rPr>
          <w:rFonts w:eastAsiaTheme="minorEastAsia"/>
          <w:lang w:eastAsia="zh-CN"/>
        </w:rPr>
        <w:t xml:space="preserve"> perspective. In our view, it is unnecessary to differentiate</w:t>
      </w:r>
      <w:r w:rsidR="002C3990">
        <w:rPr>
          <w:rFonts w:eastAsiaTheme="minorEastAsia" w:hint="eastAsia"/>
          <w:lang w:eastAsia="zh-CN"/>
        </w:rPr>
        <w:t xml:space="preserve"> </w:t>
      </w:r>
      <w:r w:rsidR="002C3990" w:rsidRPr="0014419E">
        <w:rPr>
          <w:rFonts w:eastAsiaTheme="minorEastAsia"/>
          <w:lang w:eastAsia="zh-CN"/>
        </w:rPr>
        <w:t xml:space="preserve">assistant UE from anchor UE. Therefore, there is no need to introduce </w:t>
      </w:r>
      <w:r w:rsidR="002C3990">
        <w:rPr>
          <w:rFonts w:eastAsiaTheme="minorEastAsia"/>
          <w:lang w:eastAsia="zh-CN"/>
        </w:rPr>
        <w:t>“</w:t>
      </w:r>
      <w:r w:rsidR="002C3990" w:rsidRPr="0014419E">
        <w:rPr>
          <w:rFonts w:eastAsiaTheme="minorEastAsia"/>
          <w:lang w:eastAsia="zh-CN"/>
        </w:rPr>
        <w:t>Assistant UE</w:t>
      </w:r>
      <w:r w:rsidR="002C3990">
        <w:rPr>
          <w:rFonts w:eastAsiaTheme="minorEastAsia"/>
          <w:lang w:eastAsia="zh-CN"/>
        </w:rPr>
        <w:t>”</w:t>
      </w:r>
      <w:r w:rsidR="002C3990" w:rsidRPr="0014419E">
        <w:rPr>
          <w:rFonts w:eastAsiaTheme="minorEastAsia"/>
          <w:lang w:eastAsia="zh-CN"/>
        </w:rPr>
        <w:t xml:space="preserve"> in RAN</w:t>
      </w:r>
      <w:r w:rsidR="002C3990">
        <w:rPr>
          <w:rFonts w:eastAsiaTheme="minorEastAsia" w:hint="eastAsia"/>
          <w:lang w:eastAsia="zh-CN"/>
        </w:rPr>
        <w:t>1</w:t>
      </w:r>
      <w:r>
        <w:rPr>
          <w:rFonts w:eastAsiaTheme="minorEastAsia" w:hint="eastAsia"/>
          <w:lang w:eastAsia="zh-CN"/>
        </w:rPr>
        <w:t xml:space="preserve"> and discuss </w:t>
      </w:r>
      <w:r>
        <w:rPr>
          <w:rFonts w:eastAsiaTheme="minorEastAsia"/>
          <w:lang w:eastAsia="zh-CN"/>
        </w:rPr>
        <w:t>“</w:t>
      </w:r>
      <w:r w:rsidRPr="0014419E">
        <w:rPr>
          <w:rFonts w:eastAsiaTheme="minorEastAsia"/>
          <w:lang w:eastAsia="zh-CN"/>
        </w:rPr>
        <w:t>Assistant UE</w:t>
      </w:r>
      <w:r>
        <w:rPr>
          <w:rFonts w:eastAsiaTheme="minorEastAsia"/>
          <w:lang w:eastAsia="zh-CN"/>
        </w:rPr>
        <w:t>”</w:t>
      </w:r>
      <w:r>
        <w:rPr>
          <w:rFonts w:eastAsiaTheme="minorEastAsia" w:hint="eastAsia"/>
          <w:lang w:eastAsia="zh-CN"/>
        </w:rPr>
        <w:t>-specific procedures in RAN1</w:t>
      </w:r>
      <w:r w:rsidR="002C3990" w:rsidRPr="0014419E">
        <w:rPr>
          <w:rFonts w:eastAsiaTheme="minorEastAsia"/>
          <w:lang w:eastAsia="zh-CN"/>
        </w:rPr>
        <w:t>.</w:t>
      </w:r>
      <w:r>
        <w:rPr>
          <w:rFonts w:eastAsiaTheme="minorEastAsia" w:hint="eastAsia"/>
          <w:lang w:eastAsia="zh-CN"/>
        </w:rPr>
        <w:t xml:space="preserve"> </w:t>
      </w:r>
      <w:r w:rsidR="00C357D4">
        <w:rPr>
          <w:rFonts w:eastAsiaTheme="minorEastAsia" w:hint="eastAsia"/>
          <w:lang w:eastAsia="zh-CN"/>
        </w:rPr>
        <w:t>F</w:t>
      </w:r>
      <w:r w:rsidR="00C357D4" w:rsidRPr="00C357D4">
        <w:rPr>
          <w:rFonts w:eastAsiaTheme="minorEastAsia"/>
          <w:lang w:eastAsia="zh-CN"/>
        </w:rPr>
        <w:t xml:space="preserve">rom RAN1 perspective, there is no difference between Anchor UE and SL reference UE, and RAN1 assumes that any distinction between Assistant UE and SL reference UE is transparent to RAN1. Hence, </w:t>
      </w:r>
      <w:r w:rsidR="00983FF2">
        <w:rPr>
          <w:rFonts w:eastAsiaTheme="minorEastAsia" w:hint="eastAsia"/>
          <w:lang w:eastAsia="zh-CN"/>
        </w:rPr>
        <w:t xml:space="preserve">we prefer </w:t>
      </w:r>
      <w:r w:rsidR="00C357D4" w:rsidRPr="00C357D4">
        <w:rPr>
          <w:rFonts w:eastAsiaTheme="minorEastAsia"/>
          <w:lang w:eastAsia="zh-CN"/>
        </w:rPr>
        <w:t>the determination of using assistant UE and the assistant UE selection/reselection are the same as these of Anchor UE from RAN1 perspective.</w:t>
      </w:r>
      <w:r w:rsidR="00FC6D73">
        <w:rPr>
          <w:rFonts w:eastAsiaTheme="minorEastAsia" w:hint="eastAsia"/>
          <w:lang w:eastAsia="zh-CN"/>
        </w:rPr>
        <w:t xml:space="preserve">, </w:t>
      </w:r>
    </w:p>
    <w:p w14:paraId="60CA1965" w14:textId="054B294C" w:rsidR="009354CA" w:rsidRPr="009354CA" w:rsidRDefault="009354CA" w:rsidP="00C7251C">
      <w:pPr>
        <w:rPr>
          <w:rFonts w:eastAsiaTheme="minorEastAsia"/>
          <w:b/>
          <w:lang w:eastAsia="zh-CN"/>
        </w:rPr>
      </w:pPr>
      <w:r w:rsidRPr="009354CA">
        <w:rPr>
          <w:rFonts w:eastAsiaTheme="minorEastAsia" w:hint="eastAsia"/>
          <w:b/>
          <w:lang w:eastAsia="zh-CN"/>
        </w:rPr>
        <w:t xml:space="preserve">Proposal 1: Regarding the issue 3) in the </w:t>
      </w:r>
      <w:r w:rsidR="003B1066" w:rsidRPr="003B1066">
        <w:rPr>
          <w:rFonts w:eastAsiaTheme="minorEastAsia" w:hint="eastAsia"/>
          <w:b/>
          <w:lang w:eastAsia="zh-CN"/>
        </w:rPr>
        <w:t xml:space="preserve">SA2 </w:t>
      </w:r>
      <w:r w:rsidRPr="009354CA">
        <w:rPr>
          <w:rFonts w:eastAsiaTheme="minorEastAsia" w:hint="eastAsia"/>
          <w:b/>
          <w:lang w:eastAsia="zh-CN"/>
        </w:rPr>
        <w:t xml:space="preserve">LS, </w:t>
      </w:r>
      <w:r w:rsidR="006A2FFA" w:rsidRPr="006A2FFA">
        <w:rPr>
          <w:rFonts w:eastAsiaTheme="minorEastAsia"/>
          <w:b/>
          <w:lang w:eastAsia="zh-CN"/>
        </w:rPr>
        <w:t>suggest providing the following response</w:t>
      </w:r>
      <w:r w:rsidRPr="009354CA">
        <w:rPr>
          <w:rFonts w:eastAsiaTheme="minorEastAsia" w:hint="eastAsia"/>
          <w:b/>
          <w:lang w:eastAsia="zh-CN"/>
        </w:rPr>
        <w:t>:</w:t>
      </w:r>
    </w:p>
    <w:p w14:paraId="40DB674B" w14:textId="443D24A3" w:rsidR="00BF113D" w:rsidRPr="009354CA" w:rsidRDefault="009354CA" w:rsidP="009354CA">
      <w:pPr>
        <w:pStyle w:val="afa"/>
        <w:numPr>
          <w:ilvl w:val="0"/>
          <w:numId w:val="28"/>
        </w:numPr>
        <w:spacing w:beforeLines="50" w:before="120" w:after="120"/>
        <w:ind w:firstLineChars="0"/>
        <w:rPr>
          <w:rFonts w:ascii="Times" w:eastAsiaTheme="minorEastAsia" w:hAnsi="Times" w:cs="Times New Roman"/>
          <w:b/>
          <w:sz w:val="20"/>
          <w:lang w:val="en-GB"/>
        </w:rPr>
      </w:pPr>
      <w:r w:rsidRPr="009354CA">
        <w:rPr>
          <w:rFonts w:ascii="Times" w:eastAsiaTheme="minorEastAsia" w:hAnsi="Times" w:cs="Times New Roman"/>
          <w:b/>
          <w:sz w:val="20"/>
          <w:lang w:val="en-GB"/>
        </w:rPr>
        <w:t xml:space="preserve">From RAN1 perspective, there is no difference between Anchor UE and SL reference UE, and RAN1 assumes that any distinction between Assistant UE and SL reference UE is transparent to RAN1. </w:t>
      </w:r>
      <w:r w:rsidRPr="009354CA">
        <w:rPr>
          <w:rFonts w:ascii="Times" w:eastAsiaTheme="minorEastAsia" w:hAnsi="Times" w:cs="Times New Roman" w:hint="eastAsia"/>
          <w:b/>
          <w:sz w:val="20"/>
          <w:lang w:val="en-GB"/>
        </w:rPr>
        <w:t xml:space="preserve">Hence, </w:t>
      </w:r>
      <w:r w:rsidRPr="009354CA">
        <w:rPr>
          <w:rFonts w:ascii="Times" w:eastAsiaTheme="minorEastAsia" w:hAnsi="Times" w:cs="Times New Roman"/>
          <w:b/>
          <w:sz w:val="20"/>
          <w:lang w:val="en-GB"/>
        </w:rPr>
        <w:t>the determination of using assistant UE and the assistant UE selection/reselection</w:t>
      </w:r>
      <w:r w:rsidRPr="009354CA">
        <w:rPr>
          <w:rFonts w:ascii="Times" w:eastAsiaTheme="minorEastAsia" w:hAnsi="Times" w:cs="Times New Roman" w:hint="eastAsia"/>
          <w:b/>
          <w:sz w:val="20"/>
          <w:lang w:val="en-GB"/>
        </w:rPr>
        <w:t xml:space="preserve"> are the same as these of Anchor UE from RAN1 perspective.</w:t>
      </w:r>
    </w:p>
    <w:p w14:paraId="0422B2B1" w14:textId="77777777" w:rsidR="009354CA" w:rsidRDefault="009354CA" w:rsidP="00C7251C">
      <w:pPr>
        <w:rPr>
          <w:rFonts w:ascii="Arial" w:eastAsiaTheme="minorEastAsia" w:hAnsi="Arial" w:cs="Arial"/>
          <w:lang w:eastAsia="zh-CN"/>
        </w:rPr>
      </w:pPr>
    </w:p>
    <w:p w14:paraId="3C168083" w14:textId="6231255C" w:rsidR="00BF113D" w:rsidRPr="00BF113D" w:rsidRDefault="00D92AC2" w:rsidP="00041504">
      <w:pPr>
        <w:pStyle w:val="2"/>
        <w:ind w:left="567" w:hanging="567"/>
        <w:rPr>
          <w:rFonts w:eastAsiaTheme="minorEastAsia"/>
        </w:rPr>
      </w:pPr>
      <w:r>
        <w:rPr>
          <w:rFonts w:eastAsiaTheme="minorEastAsia" w:hint="eastAsia"/>
        </w:rPr>
        <w:t>R</w:t>
      </w:r>
      <w:r w:rsidR="00041504" w:rsidRPr="00041504">
        <w:rPr>
          <w:rFonts w:eastAsiaTheme="minorEastAsia"/>
        </w:rPr>
        <w:t xml:space="preserve">esource coordination and scheduling </w:t>
      </w:r>
      <w:r w:rsidR="00041504" w:rsidRPr="00041504">
        <w:rPr>
          <w:rFonts w:eastAsiaTheme="minorEastAsia" w:hint="eastAsia"/>
        </w:rPr>
        <w:t>f</w:t>
      </w:r>
      <w:r w:rsidR="00041504" w:rsidRPr="00041504">
        <w:rPr>
          <w:rFonts w:eastAsiaTheme="minorEastAsia"/>
        </w:rPr>
        <w:t>or out-of-coverage</w:t>
      </w:r>
    </w:p>
    <w:p w14:paraId="1FB1EBFE" w14:textId="573B1AF3" w:rsidR="00542962" w:rsidRDefault="00542962" w:rsidP="00542962">
      <w:pPr>
        <w:spacing w:beforeLines="50" w:before="120" w:after="120"/>
        <w:rPr>
          <w:rFonts w:eastAsiaTheme="minorEastAsia"/>
          <w:lang w:eastAsia="zh-CN"/>
        </w:rPr>
      </w:pPr>
      <w:r>
        <w:rPr>
          <w:rFonts w:eastAsiaTheme="minorEastAsia" w:hint="eastAsia"/>
          <w:lang w:eastAsia="zh-CN"/>
        </w:rPr>
        <w:t xml:space="preserve">Regarding the following issue 6) in the </w:t>
      </w:r>
      <w:r w:rsidR="003B1066" w:rsidRPr="003B1066">
        <w:rPr>
          <w:rFonts w:eastAsiaTheme="minorEastAsia"/>
          <w:lang w:eastAsia="zh-CN"/>
        </w:rPr>
        <w:t xml:space="preserve">SA2 </w:t>
      </w:r>
      <w:r>
        <w:rPr>
          <w:rFonts w:eastAsiaTheme="minorEastAsia" w:hint="eastAsia"/>
          <w:lang w:eastAsia="zh-CN"/>
        </w:rPr>
        <w:t>LS:</w:t>
      </w:r>
    </w:p>
    <w:tbl>
      <w:tblPr>
        <w:tblStyle w:val="af3"/>
        <w:tblW w:w="0" w:type="auto"/>
        <w:tblInd w:w="108" w:type="dxa"/>
        <w:tblLook w:val="04A0" w:firstRow="1" w:lastRow="0" w:firstColumn="1" w:lastColumn="0" w:noHBand="0" w:noVBand="1"/>
      </w:tblPr>
      <w:tblGrid>
        <w:gridCol w:w="9781"/>
      </w:tblGrid>
      <w:tr w:rsidR="00E355FC" w14:paraId="22BB1713" w14:textId="77777777" w:rsidTr="00A16D01">
        <w:tc>
          <w:tcPr>
            <w:tcW w:w="9781" w:type="dxa"/>
          </w:tcPr>
          <w:p w14:paraId="414F8556" w14:textId="77777777" w:rsidR="00E355FC" w:rsidRPr="00E355FC" w:rsidRDefault="00E355FC" w:rsidP="00A16D01">
            <w:pPr>
              <w:spacing w:after="160" w:line="259" w:lineRule="auto"/>
              <w:rPr>
                <w:rFonts w:ascii="Arial" w:hAnsi="Arial" w:cs="Arial"/>
                <w:lang w:eastAsia="zh-CN"/>
              </w:rPr>
            </w:pPr>
            <w:r>
              <w:rPr>
                <w:rFonts w:ascii="Arial" w:hAnsi="Arial" w:cs="Arial" w:hint="eastAsia"/>
                <w:lang w:eastAsia="zh-CN"/>
              </w:rPr>
              <w:t xml:space="preserve">6) </w:t>
            </w:r>
            <w:r w:rsidRPr="0099319C">
              <w:rPr>
                <w:rFonts w:ascii="Arial" w:hAnsi="Arial" w:cs="Arial"/>
                <w:lang w:eastAsia="zh-CN"/>
              </w:rPr>
              <w:t>For out-of-coverage SA2 would like to understand how resource coordination and scheduling will be done to enable SL Positioning/Ranging.</w:t>
            </w:r>
          </w:p>
        </w:tc>
      </w:tr>
    </w:tbl>
    <w:p w14:paraId="7E70FDC7" w14:textId="64325E3F" w:rsidR="00E355FC" w:rsidRDefault="003852B1" w:rsidP="00445DE2">
      <w:pPr>
        <w:spacing w:beforeLines="50" w:before="120" w:afterLines="50" w:after="120"/>
        <w:jc w:val="both"/>
        <w:rPr>
          <w:rFonts w:eastAsiaTheme="minorEastAsia"/>
          <w:lang w:eastAsia="zh-CN"/>
        </w:rPr>
      </w:pPr>
      <w:r>
        <w:rPr>
          <w:rFonts w:eastAsiaTheme="minorEastAsia" w:hint="eastAsia"/>
          <w:lang w:eastAsia="zh-CN"/>
        </w:rPr>
        <w:t xml:space="preserve">For the </w:t>
      </w:r>
      <w:r>
        <w:rPr>
          <w:rFonts w:eastAsiaTheme="minorEastAsia"/>
          <w:lang w:eastAsia="zh-CN"/>
        </w:rPr>
        <w:t>resource</w:t>
      </w:r>
      <w:r>
        <w:rPr>
          <w:rFonts w:eastAsiaTheme="minorEastAsia" w:hint="eastAsia"/>
          <w:lang w:eastAsia="zh-CN"/>
        </w:rPr>
        <w:t xml:space="preserve"> coordination and scheduling under out-of-coverage, RAN1 had discussed this </w:t>
      </w:r>
      <w:r>
        <w:rPr>
          <w:rFonts w:eastAsiaTheme="minorEastAsia"/>
          <w:lang w:eastAsia="zh-CN"/>
        </w:rPr>
        <w:t>issue</w:t>
      </w:r>
      <w:r>
        <w:rPr>
          <w:rFonts w:eastAsiaTheme="minorEastAsia" w:hint="eastAsia"/>
          <w:lang w:eastAsia="zh-CN"/>
        </w:rPr>
        <w:t xml:space="preserve"> and identified </w:t>
      </w:r>
      <w:r w:rsidR="007B2AD0">
        <w:rPr>
          <w:rFonts w:eastAsiaTheme="minorEastAsia" w:hint="eastAsia"/>
          <w:lang w:eastAsia="zh-CN"/>
        </w:rPr>
        <w:t xml:space="preserve">potential solutions. </w:t>
      </w:r>
      <w:r w:rsidR="00F1262B">
        <w:rPr>
          <w:rFonts w:eastAsiaTheme="minorEastAsia" w:hint="eastAsia"/>
          <w:lang w:eastAsia="zh-CN"/>
        </w:rPr>
        <w:t xml:space="preserve">In RAN1#110, RAN1 had made the following agreement on </w:t>
      </w:r>
      <w:r w:rsidR="00F1262B" w:rsidRPr="00F1262B">
        <w:rPr>
          <w:rFonts w:eastAsiaTheme="minorEastAsia"/>
          <w:lang w:eastAsia="zh-CN"/>
        </w:rPr>
        <w:t>SL-PRS resource allocation</w:t>
      </w:r>
      <w:r w:rsidR="00A35442">
        <w:rPr>
          <w:rFonts w:eastAsiaTheme="minorEastAsia" w:hint="eastAsia"/>
          <w:lang w:eastAsia="zh-CN"/>
        </w:rPr>
        <w:t xml:space="preserve"> </w:t>
      </w:r>
      <w:r w:rsidR="00A35442">
        <w:rPr>
          <w:rFonts w:eastAsiaTheme="minorEastAsia"/>
          <w:lang w:eastAsia="zh-CN"/>
        </w:rPr>
        <w:fldChar w:fldCharType="begin"/>
      </w:r>
      <w:r w:rsidR="00A35442">
        <w:rPr>
          <w:rFonts w:eastAsiaTheme="minorEastAsia"/>
          <w:lang w:eastAsia="zh-CN"/>
        </w:rPr>
        <w:instrText xml:space="preserve"> </w:instrText>
      </w:r>
      <w:r w:rsidR="00A35442">
        <w:rPr>
          <w:rFonts w:eastAsiaTheme="minorEastAsia" w:hint="eastAsia"/>
          <w:lang w:eastAsia="zh-CN"/>
        </w:rPr>
        <w:instrText>REF _Ref113957754 \r \h</w:instrText>
      </w:r>
      <w:r w:rsidR="00A35442">
        <w:rPr>
          <w:rFonts w:eastAsiaTheme="minorEastAsia"/>
          <w:lang w:eastAsia="zh-CN"/>
        </w:rPr>
        <w:instrText xml:space="preserve"> </w:instrText>
      </w:r>
      <w:r w:rsidR="00A35442">
        <w:rPr>
          <w:rFonts w:eastAsiaTheme="minorEastAsia"/>
          <w:lang w:eastAsia="zh-CN"/>
        </w:rPr>
      </w:r>
      <w:r w:rsidR="00A35442">
        <w:rPr>
          <w:rFonts w:eastAsiaTheme="minorEastAsia"/>
          <w:lang w:eastAsia="zh-CN"/>
        </w:rPr>
        <w:fldChar w:fldCharType="separate"/>
      </w:r>
      <w:r w:rsidR="00A35442">
        <w:rPr>
          <w:rFonts w:eastAsiaTheme="minorEastAsia"/>
          <w:lang w:eastAsia="zh-CN"/>
        </w:rPr>
        <w:t>[5]</w:t>
      </w:r>
      <w:r w:rsidR="00A35442">
        <w:rPr>
          <w:rFonts w:eastAsiaTheme="minorEastAsia"/>
          <w:lang w:eastAsia="zh-CN"/>
        </w:rPr>
        <w:fldChar w:fldCharType="end"/>
      </w:r>
      <w:r w:rsidR="00F1262B">
        <w:rPr>
          <w:rFonts w:eastAsiaTheme="minorEastAsia" w:hint="eastAsia"/>
          <w:lang w:eastAsia="zh-CN"/>
        </w:rPr>
        <w:t>:</w:t>
      </w:r>
    </w:p>
    <w:tbl>
      <w:tblPr>
        <w:tblStyle w:val="af3"/>
        <w:tblW w:w="0" w:type="auto"/>
        <w:tblInd w:w="108" w:type="dxa"/>
        <w:tblLook w:val="04A0" w:firstRow="1" w:lastRow="0" w:firstColumn="1" w:lastColumn="0" w:noHBand="0" w:noVBand="1"/>
      </w:tblPr>
      <w:tblGrid>
        <w:gridCol w:w="9781"/>
      </w:tblGrid>
      <w:tr w:rsidR="00F1262B" w14:paraId="4A39CCF6" w14:textId="77777777" w:rsidTr="00F1262B">
        <w:tc>
          <w:tcPr>
            <w:tcW w:w="9781" w:type="dxa"/>
          </w:tcPr>
          <w:p w14:paraId="428D7027" w14:textId="77777777" w:rsidR="00F1262B" w:rsidRPr="004433D6" w:rsidRDefault="00F1262B" w:rsidP="00F1262B">
            <w:pPr>
              <w:tabs>
                <w:tab w:val="left" w:pos="1276"/>
              </w:tabs>
              <w:rPr>
                <w:b/>
                <w:szCs w:val="21"/>
                <w:highlight w:val="green"/>
              </w:rPr>
            </w:pPr>
            <w:r w:rsidRPr="004433D6">
              <w:rPr>
                <w:b/>
                <w:szCs w:val="21"/>
                <w:highlight w:val="green"/>
              </w:rPr>
              <w:t>Agreement</w:t>
            </w:r>
          </w:p>
          <w:p w14:paraId="47147078" w14:textId="77777777" w:rsidR="00F1262B" w:rsidRPr="004433D6" w:rsidRDefault="00F1262B" w:rsidP="00F1262B">
            <w:pPr>
              <w:pStyle w:val="Proposal"/>
              <w:overflowPunct/>
              <w:autoSpaceDE/>
              <w:adjustRightInd/>
              <w:spacing w:after="0" w:line="256" w:lineRule="auto"/>
              <w:ind w:left="0" w:firstLine="0"/>
              <w:rPr>
                <w:b w:val="0"/>
                <w:bCs w:val="0"/>
                <w:sz w:val="21"/>
                <w:szCs w:val="21"/>
              </w:rPr>
            </w:pPr>
            <w:r w:rsidRPr="004433D6">
              <w:rPr>
                <w:b w:val="0"/>
                <w:bCs w:val="0"/>
                <w:sz w:val="21"/>
                <w:szCs w:val="21"/>
              </w:rPr>
              <w:t>Regarding SL-PRS resource allocation, both Scheme 1 and Scheme 2 should be introduced for supporting SL positioning/ranging:</w:t>
            </w:r>
          </w:p>
          <w:p w14:paraId="762B7F6F" w14:textId="77777777" w:rsidR="00F1262B" w:rsidRPr="004433D6" w:rsidRDefault="00F1262B" w:rsidP="00F1262B">
            <w:pPr>
              <w:numPr>
                <w:ilvl w:val="0"/>
                <w:numId w:val="25"/>
              </w:numPr>
              <w:rPr>
                <w:szCs w:val="21"/>
              </w:rPr>
            </w:pPr>
            <w:r w:rsidRPr="004433D6">
              <w:rPr>
                <w:szCs w:val="21"/>
              </w:rPr>
              <w:t>Scheme 1: Network-centric operation SL-PRS resource allocation (e.g. similar to a legacy Mode 1 solution)</w:t>
            </w:r>
          </w:p>
          <w:p w14:paraId="7DC4CF57" w14:textId="77777777" w:rsidR="00F1262B" w:rsidRPr="004433D6" w:rsidRDefault="00F1262B" w:rsidP="00F1262B">
            <w:pPr>
              <w:numPr>
                <w:ilvl w:val="1"/>
                <w:numId w:val="25"/>
              </w:numPr>
              <w:rPr>
                <w:szCs w:val="21"/>
              </w:rPr>
            </w:pPr>
            <w:r w:rsidRPr="004433D6">
              <w:rPr>
                <w:szCs w:val="21"/>
              </w:rPr>
              <w:t xml:space="preserve">The network (e.g. gNB, LMF, gNB &amp; LMF) allocates resources for SL-PRS. </w:t>
            </w:r>
          </w:p>
          <w:p w14:paraId="02532CC7" w14:textId="77777777" w:rsidR="00F1262B" w:rsidRPr="004433D6" w:rsidRDefault="00F1262B" w:rsidP="00F1262B">
            <w:pPr>
              <w:numPr>
                <w:ilvl w:val="0"/>
                <w:numId w:val="25"/>
              </w:numPr>
              <w:rPr>
                <w:szCs w:val="21"/>
              </w:rPr>
            </w:pPr>
            <w:r w:rsidRPr="004433D6">
              <w:rPr>
                <w:szCs w:val="21"/>
              </w:rPr>
              <w:t>Scheme 2: UE autonomous SL-PRS resource allocation (e.g. similar to legacy Mode 2 solution)</w:t>
            </w:r>
          </w:p>
          <w:p w14:paraId="18A34279" w14:textId="4BE97E9F" w:rsidR="00F1262B" w:rsidRDefault="00F1262B" w:rsidP="003852B1">
            <w:pPr>
              <w:numPr>
                <w:ilvl w:val="1"/>
                <w:numId w:val="25"/>
              </w:numPr>
              <w:rPr>
                <w:rFonts w:eastAsiaTheme="minorEastAsia"/>
                <w:lang w:eastAsia="zh-CN"/>
              </w:rPr>
            </w:pPr>
            <w:r w:rsidRPr="004433D6">
              <w:rPr>
                <w:szCs w:val="21"/>
              </w:rPr>
              <w:t>At least one of the UE(s) participating in the sidelink positioning operation allocates resources for SL-PRS</w:t>
            </w:r>
          </w:p>
        </w:tc>
      </w:tr>
    </w:tbl>
    <w:p w14:paraId="5E1AD4A5" w14:textId="517FF26B" w:rsidR="00F1262B" w:rsidRDefault="007B2AD0" w:rsidP="00445DE2">
      <w:pPr>
        <w:spacing w:beforeLines="50" w:before="120" w:afterLines="50" w:after="120"/>
        <w:jc w:val="both"/>
        <w:rPr>
          <w:rFonts w:eastAsiaTheme="minorEastAsia"/>
          <w:lang w:eastAsia="zh-CN"/>
        </w:rPr>
      </w:pPr>
      <w:r>
        <w:rPr>
          <w:rFonts w:eastAsiaTheme="minorEastAsia" w:hint="eastAsia"/>
          <w:lang w:eastAsia="zh-CN"/>
        </w:rPr>
        <w:t xml:space="preserve">In our view, </w:t>
      </w:r>
      <w:r>
        <w:rPr>
          <w:rFonts w:eastAsiaTheme="minorEastAsia"/>
          <w:lang w:eastAsia="zh-CN"/>
        </w:rPr>
        <w:t>resource</w:t>
      </w:r>
      <w:r>
        <w:rPr>
          <w:rFonts w:eastAsiaTheme="minorEastAsia" w:hint="eastAsia"/>
          <w:lang w:eastAsia="zh-CN"/>
        </w:rPr>
        <w:t xml:space="preserve"> allocation </w:t>
      </w:r>
      <w:r w:rsidRPr="007B2AD0">
        <w:rPr>
          <w:rFonts w:eastAsiaTheme="minorEastAsia"/>
          <w:lang w:eastAsia="zh-CN"/>
        </w:rPr>
        <w:t xml:space="preserve">Scheme 2 </w:t>
      </w:r>
      <w:r>
        <w:rPr>
          <w:rFonts w:eastAsiaTheme="minorEastAsia" w:hint="eastAsia"/>
          <w:lang w:eastAsia="zh-CN"/>
        </w:rPr>
        <w:t xml:space="preserve">is </w:t>
      </w:r>
      <w:r w:rsidRPr="007B2AD0">
        <w:rPr>
          <w:rFonts w:eastAsiaTheme="minorEastAsia"/>
          <w:lang w:eastAsia="zh-CN"/>
        </w:rPr>
        <w:t>similar to legacy Mode 2 solution</w:t>
      </w:r>
      <w:r>
        <w:rPr>
          <w:rFonts w:eastAsiaTheme="minorEastAsia" w:hint="eastAsia"/>
          <w:lang w:eastAsia="zh-CN"/>
        </w:rPr>
        <w:t xml:space="preserve"> which specified in Rel-16 V2X, and Scheme</w:t>
      </w:r>
      <w:r w:rsidR="006655DA">
        <w:rPr>
          <w:rFonts w:eastAsiaTheme="minorEastAsia" w:hint="eastAsia"/>
          <w:lang w:eastAsia="zh-CN"/>
        </w:rPr>
        <w:t xml:space="preserve"> </w:t>
      </w:r>
      <w:r>
        <w:rPr>
          <w:rFonts w:eastAsiaTheme="minorEastAsia" w:hint="eastAsia"/>
          <w:lang w:eastAsia="zh-CN"/>
        </w:rPr>
        <w:t xml:space="preserve">2 can support </w:t>
      </w:r>
      <w:r w:rsidRPr="007B2AD0">
        <w:rPr>
          <w:rFonts w:eastAsiaTheme="minorEastAsia"/>
          <w:lang w:eastAsia="zh-CN"/>
        </w:rPr>
        <w:t xml:space="preserve">UE autonomous </w:t>
      </w:r>
      <w:r>
        <w:rPr>
          <w:rFonts w:eastAsiaTheme="minorEastAsia"/>
          <w:lang w:eastAsia="zh-CN"/>
        </w:rPr>
        <w:t>SL-PRS resource allocation</w:t>
      </w:r>
      <w:r>
        <w:rPr>
          <w:rFonts w:eastAsiaTheme="minorEastAsia" w:hint="eastAsia"/>
          <w:lang w:eastAsia="zh-CN"/>
        </w:rPr>
        <w:t xml:space="preserve"> under out-of-coverage. Hence, we prefer to provide the above agreement to SA2 and inform SA2 that </w:t>
      </w:r>
      <w:r w:rsidRPr="007B2AD0">
        <w:rPr>
          <w:rFonts w:eastAsiaTheme="minorEastAsia"/>
          <w:lang w:eastAsia="zh-CN"/>
        </w:rPr>
        <w:t>RAN1 has identified Scheme 2 (UE autonomous SL-PRS resource allocation) should be introduced to enable SL Positioning/Ranging</w:t>
      </w:r>
      <w:r w:rsidRPr="007B2AD0">
        <w:t xml:space="preserve"> </w:t>
      </w:r>
      <w:r w:rsidRPr="007B2AD0">
        <w:rPr>
          <w:rFonts w:eastAsiaTheme="minorEastAsia"/>
          <w:lang w:eastAsia="zh-CN"/>
        </w:rPr>
        <w:t>under out-of-coverage</w:t>
      </w:r>
      <w:r>
        <w:rPr>
          <w:rFonts w:eastAsiaTheme="minorEastAsia" w:hint="eastAsia"/>
          <w:lang w:eastAsia="zh-CN"/>
        </w:rPr>
        <w:t>.</w:t>
      </w:r>
    </w:p>
    <w:p w14:paraId="665678AE" w14:textId="16F30BD7" w:rsidR="009354CA" w:rsidRPr="00A25ACD" w:rsidRDefault="009354CA" w:rsidP="009354CA">
      <w:pPr>
        <w:rPr>
          <w:rFonts w:eastAsiaTheme="minorEastAsia"/>
          <w:b/>
          <w:lang w:eastAsia="zh-CN"/>
        </w:rPr>
      </w:pPr>
      <w:r w:rsidRPr="00A25ACD">
        <w:rPr>
          <w:rFonts w:eastAsiaTheme="minorEastAsia" w:hint="eastAsia"/>
          <w:b/>
          <w:lang w:eastAsia="zh-CN"/>
        </w:rPr>
        <w:t xml:space="preserve">Proposal 2: Regarding the issue </w:t>
      </w:r>
      <w:r w:rsidR="00A25ACD" w:rsidRPr="00A25ACD">
        <w:rPr>
          <w:rFonts w:eastAsiaTheme="minorEastAsia" w:hint="eastAsia"/>
          <w:b/>
          <w:lang w:eastAsia="zh-CN"/>
        </w:rPr>
        <w:t>6</w:t>
      </w:r>
      <w:r w:rsidRPr="00A25ACD">
        <w:rPr>
          <w:rFonts w:eastAsiaTheme="minorEastAsia" w:hint="eastAsia"/>
          <w:b/>
          <w:lang w:eastAsia="zh-CN"/>
        </w:rPr>
        <w:t xml:space="preserve">) in the </w:t>
      </w:r>
      <w:r w:rsidR="003B1066" w:rsidRPr="003B1066">
        <w:rPr>
          <w:rFonts w:eastAsiaTheme="minorEastAsia" w:hint="eastAsia"/>
          <w:b/>
          <w:lang w:eastAsia="zh-CN"/>
        </w:rPr>
        <w:t xml:space="preserve">SA2 </w:t>
      </w:r>
      <w:r w:rsidRPr="00A25ACD">
        <w:rPr>
          <w:rFonts w:eastAsiaTheme="minorEastAsia" w:hint="eastAsia"/>
          <w:b/>
          <w:lang w:eastAsia="zh-CN"/>
        </w:rPr>
        <w:t xml:space="preserve">LS, </w:t>
      </w:r>
      <w:r w:rsidR="006A2FFA" w:rsidRPr="006A2FFA">
        <w:rPr>
          <w:rFonts w:eastAsiaTheme="minorEastAsia"/>
          <w:b/>
          <w:lang w:eastAsia="zh-CN"/>
        </w:rPr>
        <w:t>suggest providing the following response</w:t>
      </w:r>
      <w:r w:rsidRPr="00A25ACD">
        <w:rPr>
          <w:rFonts w:eastAsiaTheme="minorEastAsia"/>
          <w:b/>
          <w:lang w:eastAsia="zh-CN"/>
        </w:rPr>
        <w:t>:</w:t>
      </w:r>
    </w:p>
    <w:p w14:paraId="12D5FED5" w14:textId="1E609F81" w:rsidR="009354CA" w:rsidRPr="00A25ACD" w:rsidRDefault="009354CA" w:rsidP="00A25ACD">
      <w:pPr>
        <w:pStyle w:val="afa"/>
        <w:numPr>
          <w:ilvl w:val="0"/>
          <w:numId w:val="28"/>
        </w:numPr>
        <w:spacing w:beforeLines="50" w:before="120" w:after="120"/>
        <w:ind w:firstLineChars="0"/>
        <w:rPr>
          <w:rFonts w:ascii="Times" w:eastAsiaTheme="minorEastAsia" w:hAnsi="Times" w:cs="Times New Roman"/>
          <w:b/>
          <w:sz w:val="20"/>
          <w:lang w:val="en-GB"/>
        </w:rPr>
      </w:pPr>
      <w:r w:rsidRPr="00A25ACD">
        <w:rPr>
          <w:rFonts w:ascii="Times" w:eastAsiaTheme="minorEastAsia" w:hAnsi="Times" w:cs="Times New Roman"/>
          <w:b/>
          <w:sz w:val="20"/>
          <w:lang w:val="en-GB"/>
        </w:rPr>
        <w:t xml:space="preserve">For resource coordination and scheduling </w:t>
      </w:r>
      <w:r w:rsidRPr="00A25ACD">
        <w:rPr>
          <w:rFonts w:ascii="Times" w:eastAsiaTheme="minorEastAsia" w:hAnsi="Times" w:cs="Times New Roman" w:hint="eastAsia"/>
          <w:b/>
          <w:sz w:val="20"/>
          <w:lang w:val="en-GB"/>
        </w:rPr>
        <w:t xml:space="preserve">under </w:t>
      </w:r>
      <w:r w:rsidRPr="00A25ACD">
        <w:rPr>
          <w:rFonts w:ascii="Times" w:eastAsiaTheme="minorEastAsia" w:hAnsi="Times" w:cs="Times New Roman"/>
          <w:b/>
          <w:sz w:val="20"/>
          <w:lang w:val="en-GB"/>
        </w:rPr>
        <w:t>out-of-coverage</w:t>
      </w:r>
      <w:r w:rsidRPr="00A25ACD">
        <w:rPr>
          <w:rFonts w:ascii="Times" w:eastAsiaTheme="minorEastAsia" w:hAnsi="Times" w:cs="Times New Roman" w:hint="eastAsia"/>
          <w:b/>
          <w:sz w:val="20"/>
          <w:lang w:val="en-GB"/>
        </w:rPr>
        <w:t>,</w:t>
      </w:r>
      <w:r w:rsidRPr="00A25ACD">
        <w:rPr>
          <w:rFonts w:ascii="Times" w:eastAsiaTheme="minorEastAsia" w:hAnsi="Times" w:cs="Times New Roman"/>
          <w:b/>
          <w:sz w:val="20"/>
          <w:lang w:val="en-GB"/>
        </w:rPr>
        <w:t xml:space="preserve"> RAN</w:t>
      </w:r>
      <w:r w:rsidRPr="00A25ACD">
        <w:rPr>
          <w:rFonts w:ascii="Times" w:eastAsiaTheme="minorEastAsia" w:hAnsi="Times" w:cs="Times New Roman" w:hint="eastAsia"/>
          <w:b/>
          <w:sz w:val="20"/>
          <w:lang w:val="en-GB"/>
        </w:rPr>
        <w:t>1 has identified Scheme 2 (</w:t>
      </w:r>
      <w:r w:rsidRPr="00A25ACD">
        <w:rPr>
          <w:rFonts w:ascii="Times" w:eastAsiaTheme="minorEastAsia" w:hAnsi="Times" w:cs="Times New Roman"/>
          <w:b/>
          <w:sz w:val="20"/>
          <w:lang w:val="en-GB"/>
        </w:rPr>
        <w:t>UE autonomous SL-PRS resource allocation</w:t>
      </w:r>
      <w:r w:rsidRPr="00A25ACD">
        <w:rPr>
          <w:rFonts w:ascii="Times" w:eastAsiaTheme="minorEastAsia" w:hAnsi="Times" w:cs="Times New Roman" w:hint="eastAsia"/>
          <w:b/>
          <w:sz w:val="20"/>
          <w:lang w:val="en-GB"/>
        </w:rPr>
        <w:t xml:space="preserve">) should be introduced </w:t>
      </w:r>
      <w:r w:rsidRPr="00A25ACD">
        <w:rPr>
          <w:rFonts w:ascii="Times" w:eastAsiaTheme="minorEastAsia" w:hAnsi="Times" w:cs="Times New Roman"/>
          <w:b/>
          <w:sz w:val="20"/>
          <w:lang w:val="en-GB"/>
        </w:rPr>
        <w:t>to enable SL Positioning/Ranging</w:t>
      </w:r>
      <w:r w:rsidRPr="00A25ACD">
        <w:rPr>
          <w:rFonts w:ascii="Times" w:eastAsiaTheme="minorEastAsia" w:hAnsi="Times" w:cs="Times New Roman" w:hint="eastAsia"/>
          <w:b/>
          <w:sz w:val="20"/>
          <w:lang w:val="en-GB"/>
        </w:rPr>
        <w:t xml:space="preserve">. </w:t>
      </w:r>
      <w:r w:rsidRPr="00A25ACD">
        <w:rPr>
          <w:rFonts w:ascii="Times" w:eastAsiaTheme="minorEastAsia" w:hAnsi="Times" w:cs="Times New Roman"/>
          <w:b/>
          <w:sz w:val="20"/>
          <w:lang w:val="en-GB"/>
        </w:rPr>
        <w:t>RAN1 has made the following agreement on SL-PRS resource allocation in RAN1#1</w:t>
      </w:r>
      <w:r w:rsidRPr="00A25ACD">
        <w:rPr>
          <w:rFonts w:ascii="Times" w:eastAsiaTheme="minorEastAsia" w:hAnsi="Times" w:cs="Times New Roman" w:hint="eastAsia"/>
          <w:b/>
          <w:sz w:val="20"/>
          <w:lang w:val="en-GB"/>
        </w:rPr>
        <w:t>10</w:t>
      </w:r>
      <w:r w:rsidRPr="00A25ACD">
        <w:rPr>
          <w:rFonts w:ascii="Times" w:eastAsiaTheme="minorEastAsia" w:hAnsi="Times" w:cs="Times New Roman"/>
          <w:b/>
          <w:sz w:val="20"/>
          <w:lang w:val="en-GB"/>
        </w:rPr>
        <w:t>:</w:t>
      </w:r>
    </w:p>
    <w:tbl>
      <w:tblPr>
        <w:tblStyle w:val="af3"/>
        <w:tblW w:w="0" w:type="auto"/>
        <w:tblInd w:w="959" w:type="dxa"/>
        <w:tblLook w:val="04A0" w:firstRow="1" w:lastRow="0" w:firstColumn="1" w:lastColumn="0" w:noHBand="0" w:noVBand="1"/>
      </w:tblPr>
      <w:tblGrid>
        <w:gridCol w:w="8930"/>
      </w:tblGrid>
      <w:tr w:rsidR="009354CA" w14:paraId="17584E8C" w14:textId="77777777" w:rsidTr="00A16D01">
        <w:tc>
          <w:tcPr>
            <w:tcW w:w="8930" w:type="dxa"/>
          </w:tcPr>
          <w:p w14:paraId="369DE35B" w14:textId="77777777" w:rsidR="009354CA" w:rsidRPr="004433D6" w:rsidRDefault="009354CA" w:rsidP="00A16D01">
            <w:pPr>
              <w:tabs>
                <w:tab w:val="left" w:pos="1276"/>
              </w:tabs>
              <w:rPr>
                <w:b/>
                <w:szCs w:val="21"/>
                <w:highlight w:val="green"/>
              </w:rPr>
            </w:pPr>
            <w:r w:rsidRPr="004433D6">
              <w:rPr>
                <w:b/>
                <w:szCs w:val="21"/>
                <w:highlight w:val="green"/>
              </w:rPr>
              <w:t>Agreement</w:t>
            </w:r>
          </w:p>
          <w:p w14:paraId="6227F9D1" w14:textId="77777777" w:rsidR="009354CA" w:rsidRPr="004433D6" w:rsidRDefault="009354CA" w:rsidP="00A16D01">
            <w:pPr>
              <w:pStyle w:val="Proposal"/>
              <w:overflowPunct/>
              <w:autoSpaceDE/>
              <w:adjustRightInd/>
              <w:spacing w:after="0" w:line="256" w:lineRule="auto"/>
              <w:ind w:left="0" w:firstLine="0"/>
              <w:rPr>
                <w:b w:val="0"/>
                <w:bCs w:val="0"/>
                <w:sz w:val="21"/>
                <w:szCs w:val="21"/>
              </w:rPr>
            </w:pPr>
            <w:r w:rsidRPr="004433D6">
              <w:rPr>
                <w:b w:val="0"/>
                <w:bCs w:val="0"/>
                <w:sz w:val="21"/>
                <w:szCs w:val="21"/>
              </w:rPr>
              <w:t>Regarding SL-PRS resource allocation, both Scheme 1 and Scheme 2 should be introduced for supporting SL positioning/ranging:</w:t>
            </w:r>
          </w:p>
          <w:p w14:paraId="32A7A603" w14:textId="77777777" w:rsidR="009354CA" w:rsidRPr="004433D6" w:rsidRDefault="009354CA" w:rsidP="009354CA">
            <w:pPr>
              <w:numPr>
                <w:ilvl w:val="0"/>
                <w:numId w:val="25"/>
              </w:numPr>
              <w:rPr>
                <w:szCs w:val="21"/>
              </w:rPr>
            </w:pPr>
            <w:r w:rsidRPr="004433D6">
              <w:rPr>
                <w:szCs w:val="21"/>
              </w:rPr>
              <w:t>Scheme 1: Network-centric operation SL-PRS resource allocation (e.g. similar to a legacy Mode 1 solution)</w:t>
            </w:r>
          </w:p>
          <w:p w14:paraId="649887D2" w14:textId="77777777" w:rsidR="009354CA" w:rsidRPr="004433D6" w:rsidRDefault="009354CA" w:rsidP="009354CA">
            <w:pPr>
              <w:numPr>
                <w:ilvl w:val="1"/>
                <w:numId w:val="25"/>
              </w:numPr>
              <w:rPr>
                <w:szCs w:val="21"/>
              </w:rPr>
            </w:pPr>
            <w:r w:rsidRPr="004433D6">
              <w:rPr>
                <w:szCs w:val="21"/>
              </w:rPr>
              <w:t xml:space="preserve">The network (e.g. gNB, LMF, gNB &amp; LMF) allocates resources for SL-PRS. </w:t>
            </w:r>
          </w:p>
          <w:p w14:paraId="4A9F6F1C" w14:textId="77777777" w:rsidR="009354CA" w:rsidRPr="004433D6" w:rsidRDefault="009354CA" w:rsidP="009354CA">
            <w:pPr>
              <w:numPr>
                <w:ilvl w:val="0"/>
                <w:numId w:val="25"/>
              </w:numPr>
              <w:rPr>
                <w:szCs w:val="21"/>
              </w:rPr>
            </w:pPr>
            <w:r w:rsidRPr="004433D6">
              <w:rPr>
                <w:szCs w:val="21"/>
              </w:rPr>
              <w:t>Scheme 2: UE autonomous SL-PRS resource allocation (e.g. similar to legacy Mode 2 solution)</w:t>
            </w:r>
          </w:p>
          <w:p w14:paraId="61766D9F" w14:textId="77777777" w:rsidR="009354CA" w:rsidRPr="00BE76FD" w:rsidRDefault="009354CA" w:rsidP="009354CA">
            <w:pPr>
              <w:numPr>
                <w:ilvl w:val="1"/>
                <w:numId w:val="25"/>
              </w:numPr>
              <w:rPr>
                <w:szCs w:val="21"/>
              </w:rPr>
            </w:pPr>
            <w:r w:rsidRPr="004433D6">
              <w:rPr>
                <w:szCs w:val="21"/>
              </w:rPr>
              <w:t>At least one of the UE(s) participating in the sidelink positioning operation allocates resources for SL-PRS</w:t>
            </w:r>
          </w:p>
        </w:tc>
      </w:tr>
    </w:tbl>
    <w:p w14:paraId="2C6BE7FF" w14:textId="77777777" w:rsidR="008D4F29" w:rsidRPr="00D376A3" w:rsidRDefault="008D4F29" w:rsidP="00D376A3">
      <w:pPr>
        <w:spacing w:beforeLines="50" w:before="120" w:afterLines="50" w:after="120"/>
        <w:rPr>
          <w:rFonts w:eastAsiaTheme="minorEastAsia"/>
          <w:lang w:eastAsia="zh-CN"/>
        </w:rPr>
      </w:pPr>
    </w:p>
    <w:p w14:paraId="42AFE72C" w14:textId="77777777" w:rsidR="008D4F29" w:rsidRDefault="00BF3971">
      <w:pPr>
        <w:pStyle w:val="1"/>
        <w:ind w:left="431" w:hanging="431"/>
      </w:pPr>
      <w:bookmarkStart w:id="1" w:name="_Ref36559580"/>
      <w:r>
        <w:rPr>
          <w:rFonts w:hint="eastAsia"/>
        </w:rPr>
        <w:lastRenderedPageBreak/>
        <w:t>Conclusion</w:t>
      </w:r>
      <w:bookmarkEnd w:id="1"/>
    </w:p>
    <w:p w14:paraId="71444C09" w14:textId="77777777" w:rsidR="00943F67" w:rsidRPr="00943F67" w:rsidRDefault="00943F67" w:rsidP="00943F67">
      <w:pPr>
        <w:pStyle w:val="a1"/>
        <w:rPr>
          <w:rFonts w:eastAsiaTheme="minorEastAsia"/>
          <w:lang w:eastAsia="zh-CN"/>
        </w:rPr>
      </w:pPr>
    </w:p>
    <w:p w14:paraId="6425F94B" w14:textId="290428A8" w:rsidR="008D4F29" w:rsidRDefault="00BF3971" w:rsidP="00B64C23">
      <w:pPr>
        <w:spacing w:beforeLines="50" w:before="120" w:afterLines="50" w:after="120"/>
        <w:jc w:val="both"/>
        <w:rPr>
          <w:rFonts w:eastAsia="宋体"/>
          <w:lang w:eastAsia="zh-CN"/>
        </w:rPr>
      </w:pPr>
      <w:r>
        <w:t>In this contribution</w:t>
      </w:r>
      <w:r>
        <w:rPr>
          <w:rFonts w:eastAsia="宋体"/>
          <w:lang w:eastAsia="zh-CN"/>
        </w:rPr>
        <w:t>,</w:t>
      </w:r>
      <w:r w:rsidR="00C9469F" w:rsidRPr="00C9469F">
        <w:rPr>
          <w:iCs/>
        </w:rPr>
        <w:t xml:space="preserve"> </w:t>
      </w:r>
      <w:r w:rsidR="00C9469F" w:rsidRPr="00DF506A">
        <w:rPr>
          <w:iCs/>
        </w:rPr>
        <w:t>we provide</w:t>
      </w:r>
      <w:r w:rsidR="00C9469F" w:rsidRPr="00B136F8">
        <w:t xml:space="preserve"> </w:t>
      </w:r>
      <w:r w:rsidR="00C9469F">
        <w:t xml:space="preserve">our views on </w:t>
      </w:r>
      <w:r w:rsidR="00D53AAE">
        <w:rPr>
          <w:rFonts w:eastAsiaTheme="minorEastAsia" w:hint="eastAsia"/>
          <w:lang w:eastAsia="zh-CN"/>
        </w:rPr>
        <w:t>the issue</w:t>
      </w:r>
      <w:r w:rsidR="00D53AAE" w:rsidRPr="00F85589">
        <w:t xml:space="preserve"> </w:t>
      </w:r>
      <w:r w:rsidR="00D53AAE" w:rsidRPr="00F85589">
        <w:rPr>
          <w:rFonts w:eastAsiaTheme="minorEastAsia"/>
          <w:lang w:eastAsia="zh-CN"/>
        </w:rPr>
        <w:t xml:space="preserve">on </w:t>
      </w:r>
      <w:r w:rsidR="002724C2" w:rsidRPr="00286987">
        <w:t>RAN dependency for Ranging/Sidelink Positioning</w:t>
      </w:r>
      <w:r w:rsidR="002724C2">
        <w:rPr>
          <w:rFonts w:eastAsiaTheme="minorEastAsia" w:hint="eastAsia"/>
          <w:lang w:eastAsia="zh-CN"/>
        </w:rPr>
        <w:t xml:space="preserve"> </w:t>
      </w:r>
      <w:r w:rsidR="002724C2">
        <w:rPr>
          <w:rFonts w:hint="eastAsia"/>
        </w:rPr>
        <w:t>in</w:t>
      </w:r>
      <w:r w:rsidR="002724C2">
        <w:rPr>
          <w:rFonts w:eastAsiaTheme="minorEastAsia" w:hint="eastAsia"/>
          <w:lang w:eastAsia="zh-CN"/>
        </w:rPr>
        <w:t xml:space="preserve"> SA2 LS </w:t>
      </w:r>
      <w:r w:rsidR="002724C2" w:rsidRPr="008F7C50">
        <w:rPr>
          <w:rFonts w:eastAsiaTheme="minorEastAsia"/>
          <w:lang w:eastAsia="zh-CN"/>
        </w:rPr>
        <w:t>R1-2210821(S2-2209961)</w:t>
      </w:r>
      <w:r>
        <w:rPr>
          <w:rFonts w:eastAsia="宋体"/>
          <w:lang w:eastAsia="zh-CN"/>
        </w:rPr>
        <w:t>. Our</w:t>
      </w:r>
      <w:r>
        <w:rPr>
          <w:rFonts w:eastAsia="宋体" w:hint="eastAsia"/>
          <w:lang w:eastAsia="zh-CN"/>
        </w:rPr>
        <w:t xml:space="preserve"> </w:t>
      </w:r>
      <w:r>
        <w:rPr>
          <w:rFonts w:eastAsia="宋体"/>
          <w:lang w:eastAsia="zh-CN"/>
        </w:rPr>
        <w:t>proposal</w:t>
      </w:r>
      <w:r w:rsidR="00990D7D">
        <w:rPr>
          <w:rFonts w:eastAsia="宋体" w:hint="eastAsia"/>
          <w:lang w:eastAsia="zh-CN"/>
        </w:rPr>
        <w:t>s</w:t>
      </w:r>
      <w:r>
        <w:rPr>
          <w:rFonts w:eastAsia="宋体"/>
          <w:lang w:eastAsia="zh-CN"/>
        </w:rPr>
        <w:t xml:space="preserve"> </w:t>
      </w:r>
      <w:r w:rsidR="00990D7D">
        <w:rPr>
          <w:rFonts w:eastAsia="宋体" w:hint="eastAsia"/>
          <w:lang w:eastAsia="zh-CN"/>
        </w:rPr>
        <w:t>are</w:t>
      </w:r>
      <w:r w:rsidR="00C9469F">
        <w:rPr>
          <w:rFonts w:eastAsia="宋体" w:hint="eastAsia"/>
          <w:lang w:eastAsia="zh-CN"/>
        </w:rPr>
        <w:t xml:space="preserve"> </w:t>
      </w:r>
      <w:r>
        <w:rPr>
          <w:rFonts w:eastAsia="宋体" w:hint="eastAsia"/>
          <w:lang w:eastAsia="zh-CN"/>
        </w:rPr>
        <w:t>given</w:t>
      </w:r>
      <w:r>
        <w:rPr>
          <w:rFonts w:eastAsia="宋体"/>
          <w:lang w:eastAsia="zh-CN"/>
        </w:rPr>
        <w:t xml:space="preserve"> as follows:</w:t>
      </w:r>
    </w:p>
    <w:p w14:paraId="4A6BF8AA" w14:textId="0519FCCB" w:rsidR="00F40F5B" w:rsidRPr="009354CA" w:rsidRDefault="00F40F5B" w:rsidP="00F40F5B">
      <w:pPr>
        <w:rPr>
          <w:rFonts w:eastAsiaTheme="minorEastAsia"/>
          <w:b/>
          <w:lang w:eastAsia="zh-CN"/>
        </w:rPr>
      </w:pPr>
      <w:r w:rsidRPr="009354CA">
        <w:rPr>
          <w:rFonts w:eastAsiaTheme="minorEastAsia" w:hint="eastAsia"/>
          <w:b/>
          <w:lang w:eastAsia="zh-CN"/>
        </w:rPr>
        <w:t xml:space="preserve">Proposal 1: Regarding the issue 3) in the </w:t>
      </w:r>
      <w:r w:rsidR="003B1066" w:rsidRPr="003B1066">
        <w:rPr>
          <w:rFonts w:eastAsiaTheme="minorEastAsia" w:hint="eastAsia"/>
          <w:b/>
          <w:lang w:eastAsia="zh-CN"/>
        </w:rPr>
        <w:t xml:space="preserve">SA2 </w:t>
      </w:r>
      <w:r w:rsidRPr="009354CA">
        <w:rPr>
          <w:rFonts w:eastAsiaTheme="minorEastAsia" w:hint="eastAsia"/>
          <w:b/>
          <w:lang w:eastAsia="zh-CN"/>
        </w:rPr>
        <w:t xml:space="preserve">LS, </w:t>
      </w:r>
      <w:r w:rsidRPr="006A2FFA">
        <w:rPr>
          <w:rFonts w:eastAsiaTheme="minorEastAsia"/>
          <w:b/>
          <w:lang w:eastAsia="zh-CN"/>
        </w:rPr>
        <w:t>suggest providing the following response</w:t>
      </w:r>
      <w:r w:rsidRPr="009354CA">
        <w:rPr>
          <w:rFonts w:eastAsiaTheme="minorEastAsia" w:hint="eastAsia"/>
          <w:b/>
          <w:lang w:eastAsia="zh-CN"/>
        </w:rPr>
        <w:t>:</w:t>
      </w:r>
    </w:p>
    <w:p w14:paraId="2B2F6395" w14:textId="77777777" w:rsidR="00F40F5B" w:rsidRPr="009354CA" w:rsidRDefault="00F40F5B" w:rsidP="00F40F5B">
      <w:pPr>
        <w:pStyle w:val="afa"/>
        <w:numPr>
          <w:ilvl w:val="0"/>
          <w:numId w:val="28"/>
        </w:numPr>
        <w:spacing w:beforeLines="50" w:before="120" w:after="120"/>
        <w:ind w:firstLineChars="0"/>
        <w:rPr>
          <w:rFonts w:ascii="Times" w:eastAsiaTheme="minorEastAsia" w:hAnsi="Times" w:cs="Times New Roman"/>
          <w:b/>
          <w:sz w:val="20"/>
          <w:lang w:val="en-GB"/>
        </w:rPr>
      </w:pPr>
      <w:r w:rsidRPr="009354CA">
        <w:rPr>
          <w:rFonts w:ascii="Times" w:eastAsiaTheme="minorEastAsia" w:hAnsi="Times" w:cs="Times New Roman"/>
          <w:b/>
          <w:sz w:val="20"/>
          <w:lang w:val="en-GB"/>
        </w:rPr>
        <w:t xml:space="preserve">From RAN1 perspective, there is no difference between Anchor UE and SL reference UE, and RAN1 assumes that any distinction between Assistant UE and SL reference UE is transparent to RAN1. </w:t>
      </w:r>
      <w:r w:rsidRPr="009354CA">
        <w:rPr>
          <w:rFonts w:ascii="Times" w:eastAsiaTheme="minorEastAsia" w:hAnsi="Times" w:cs="Times New Roman" w:hint="eastAsia"/>
          <w:b/>
          <w:sz w:val="20"/>
          <w:lang w:val="en-GB"/>
        </w:rPr>
        <w:t xml:space="preserve">Hence, </w:t>
      </w:r>
      <w:r w:rsidRPr="009354CA">
        <w:rPr>
          <w:rFonts w:ascii="Times" w:eastAsiaTheme="minorEastAsia" w:hAnsi="Times" w:cs="Times New Roman"/>
          <w:b/>
          <w:sz w:val="20"/>
          <w:lang w:val="en-GB"/>
        </w:rPr>
        <w:t>the determination of using assistant UE and the assistant UE selection/reselection</w:t>
      </w:r>
      <w:r w:rsidRPr="009354CA">
        <w:rPr>
          <w:rFonts w:ascii="Times" w:eastAsiaTheme="minorEastAsia" w:hAnsi="Times" w:cs="Times New Roman" w:hint="eastAsia"/>
          <w:b/>
          <w:sz w:val="20"/>
          <w:lang w:val="en-GB"/>
        </w:rPr>
        <w:t xml:space="preserve"> are the same as these of Anchor UE from RAN1 perspective.</w:t>
      </w:r>
    </w:p>
    <w:p w14:paraId="7AB48554" w14:textId="5103A860" w:rsidR="00F40F5B" w:rsidRPr="00A25ACD" w:rsidRDefault="00F40F5B" w:rsidP="00F40F5B">
      <w:pPr>
        <w:rPr>
          <w:rFonts w:eastAsiaTheme="minorEastAsia"/>
          <w:b/>
          <w:lang w:eastAsia="zh-CN"/>
        </w:rPr>
      </w:pPr>
      <w:r w:rsidRPr="00A25ACD">
        <w:rPr>
          <w:rFonts w:eastAsiaTheme="minorEastAsia" w:hint="eastAsia"/>
          <w:b/>
          <w:lang w:eastAsia="zh-CN"/>
        </w:rPr>
        <w:t xml:space="preserve">Proposal 2: Regarding the issue 6) in the </w:t>
      </w:r>
      <w:r w:rsidR="003B1066" w:rsidRPr="003B1066">
        <w:rPr>
          <w:rFonts w:eastAsiaTheme="minorEastAsia" w:hint="eastAsia"/>
          <w:b/>
          <w:lang w:eastAsia="zh-CN"/>
        </w:rPr>
        <w:t xml:space="preserve">SA2 </w:t>
      </w:r>
      <w:r w:rsidRPr="00A25ACD">
        <w:rPr>
          <w:rFonts w:eastAsiaTheme="minorEastAsia" w:hint="eastAsia"/>
          <w:b/>
          <w:lang w:eastAsia="zh-CN"/>
        </w:rPr>
        <w:t xml:space="preserve">LS, </w:t>
      </w:r>
      <w:r w:rsidRPr="006A2FFA">
        <w:rPr>
          <w:rFonts w:eastAsiaTheme="minorEastAsia"/>
          <w:b/>
          <w:lang w:eastAsia="zh-CN"/>
        </w:rPr>
        <w:t>suggest providing the following response</w:t>
      </w:r>
      <w:r w:rsidRPr="00A25ACD">
        <w:rPr>
          <w:rFonts w:eastAsiaTheme="minorEastAsia"/>
          <w:b/>
          <w:lang w:eastAsia="zh-CN"/>
        </w:rPr>
        <w:t>:</w:t>
      </w:r>
    </w:p>
    <w:p w14:paraId="7A6BD3EF" w14:textId="77777777" w:rsidR="00F40F5B" w:rsidRPr="00A25ACD" w:rsidRDefault="00F40F5B" w:rsidP="00F40F5B">
      <w:pPr>
        <w:pStyle w:val="afa"/>
        <w:numPr>
          <w:ilvl w:val="0"/>
          <w:numId w:val="28"/>
        </w:numPr>
        <w:spacing w:beforeLines="50" w:before="120" w:after="120"/>
        <w:ind w:firstLineChars="0"/>
        <w:rPr>
          <w:rFonts w:ascii="Times" w:eastAsiaTheme="minorEastAsia" w:hAnsi="Times" w:cs="Times New Roman"/>
          <w:b/>
          <w:sz w:val="20"/>
          <w:lang w:val="en-GB"/>
        </w:rPr>
      </w:pPr>
      <w:r w:rsidRPr="00A25ACD">
        <w:rPr>
          <w:rFonts w:ascii="Times" w:eastAsiaTheme="minorEastAsia" w:hAnsi="Times" w:cs="Times New Roman"/>
          <w:b/>
          <w:sz w:val="20"/>
          <w:lang w:val="en-GB"/>
        </w:rPr>
        <w:t xml:space="preserve">For resource coordination and scheduling </w:t>
      </w:r>
      <w:r w:rsidRPr="00A25ACD">
        <w:rPr>
          <w:rFonts w:ascii="Times" w:eastAsiaTheme="minorEastAsia" w:hAnsi="Times" w:cs="Times New Roman" w:hint="eastAsia"/>
          <w:b/>
          <w:sz w:val="20"/>
          <w:lang w:val="en-GB"/>
        </w:rPr>
        <w:t xml:space="preserve">under </w:t>
      </w:r>
      <w:r w:rsidRPr="00A25ACD">
        <w:rPr>
          <w:rFonts w:ascii="Times" w:eastAsiaTheme="minorEastAsia" w:hAnsi="Times" w:cs="Times New Roman"/>
          <w:b/>
          <w:sz w:val="20"/>
          <w:lang w:val="en-GB"/>
        </w:rPr>
        <w:t>out-of-coverage</w:t>
      </w:r>
      <w:r w:rsidRPr="00A25ACD">
        <w:rPr>
          <w:rFonts w:ascii="Times" w:eastAsiaTheme="minorEastAsia" w:hAnsi="Times" w:cs="Times New Roman" w:hint="eastAsia"/>
          <w:b/>
          <w:sz w:val="20"/>
          <w:lang w:val="en-GB"/>
        </w:rPr>
        <w:t>,</w:t>
      </w:r>
      <w:r w:rsidRPr="00A25ACD">
        <w:rPr>
          <w:rFonts w:ascii="Times" w:eastAsiaTheme="minorEastAsia" w:hAnsi="Times" w:cs="Times New Roman"/>
          <w:b/>
          <w:sz w:val="20"/>
          <w:lang w:val="en-GB"/>
        </w:rPr>
        <w:t xml:space="preserve"> RAN</w:t>
      </w:r>
      <w:r w:rsidRPr="00A25ACD">
        <w:rPr>
          <w:rFonts w:ascii="Times" w:eastAsiaTheme="minorEastAsia" w:hAnsi="Times" w:cs="Times New Roman" w:hint="eastAsia"/>
          <w:b/>
          <w:sz w:val="20"/>
          <w:lang w:val="en-GB"/>
        </w:rPr>
        <w:t>1 has identified Scheme 2 (</w:t>
      </w:r>
      <w:r w:rsidRPr="00A25ACD">
        <w:rPr>
          <w:rFonts w:ascii="Times" w:eastAsiaTheme="minorEastAsia" w:hAnsi="Times" w:cs="Times New Roman"/>
          <w:b/>
          <w:sz w:val="20"/>
          <w:lang w:val="en-GB"/>
        </w:rPr>
        <w:t>UE autonomous SL-PRS resource allocation</w:t>
      </w:r>
      <w:r w:rsidRPr="00A25ACD">
        <w:rPr>
          <w:rFonts w:ascii="Times" w:eastAsiaTheme="minorEastAsia" w:hAnsi="Times" w:cs="Times New Roman" w:hint="eastAsia"/>
          <w:b/>
          <w:sz w:val="20"/>
          <w:lang w:val="en-GB"/>
        </w:rPr>
        <w:t xml:space="preserve">) should be introduced </w:t>
      </w:r>
      <w:r w:rsidRPr="00A25ACD">
        <w:rPr>
          <w:rFonts w:ascii="Times" w:eastAsiaTheme="minorEastAsia" w:hAnsi="Times" w:cs="Times New Roman"/>
          <w:b/>
          <w:sz w:val="20"/>
          <w:lang w:val="en-GB"/>
        </w:rPr>
        <w:t>to enable SL Positioning/Ranging</w:t>
      </w:r>
      <w:r w:rsidRPr="00A25ACD">
        <w:rPr>
          <w:rFonts w:ascii="Times" w:eastAsiaTheme="minorEastAsia" w:hAnsi="Times" w:cs="Times New Roman" w:hint="eastAsia"/>
          <w:b/>
          <w:sz w:val="20"/>
          <w:lang w:val="en-GB"/>
        </w:rPr>
        <w:t xml:space="preserve">. </w:t>
      </w:r>
      <w:r w:rsidRPr="00A25ACD">
        <w:rPr>
          <w:rFonts w:ascii="Times" w:eastAsiaTheme="minorEastAsia" w:hAnsi="Times" w:cs="Times New Roman"/>
          <w:b/>
          <w:sz w:val="20"/>
          <w:lang w:val="en-GB"/>
        </w:rPr>
        <w:t>RAN1 has made the following agreement on SL-PRS resource allocation in RAN1#1</w:t>
      </w:r>
      <w:r w:rsidRPr="00A25ACD">
        <w:rPr>
          <w:rFonts w:ascii="Times" w:eastAsiaTheme="minorEastAsia" w:hAnsi="Times" w:cs="Times New Roman" w:hint="eastAsia"/>
          <w:b/>
          <w:sz w:val="20"/>
          <w:lang w:val="en-GB"/>
        </w:rPr>
        <w:t>10</w:t>
      </w:r>
      <w:r w:rsidRPr="00A25ACD">
        <w:rPr>
          <w:rFonts w:ascii="Times" w:eastAsiaTheme="minorEastAsia" w:hAnsi="Times" w:cs="Times New Roman"/>
          <w:b/>
          <w:sz w:val="20"/>
          <w:lang w:val="en-GB"/>
        </w:rPr>
        <w:t>:</w:t>
      </w:r>
    </w:p>
    <w:tbl>
      <w:tblPr>
        <w:tblStyle w:val="af3"/>
        <w:tblW w:w="0" w:type="auto"/>
        <w:tblInd w:w="959" w:type="dxa"/>
        <w:tblLook w:val="04A0" w:firstRow="1" w:lastRow="0" w:firstColumn="1" w:lastColumn="0" w:noHBand="0" w:noVBand="1"/>
      </w:tblPr>
      <w:tblGrid>
        <w:gridCol w:w="8930"/>
      </w:tblGrid>
      <w:tr w:rsidR="00F40F5B" w14:paraId="609CA6DC" w14:textId="77777777" w:rsidTr="00A16D01">
        <w:tc>
          <w:tcPr>
            <w:tcW w:w="8930" w:type="dxa"/>
          </w:tcPr>
          <w:p w14:paraId="15AE71BC" w14:textId="77777777" w:rsidR="00F40F5B" w:rsidRPr="004433D6" w:rsidRDefault="00F40F5B" w:rsidP="00A16D01">
            <w:pPr>
              <w:tabs>
                <w:tab w:val="left" w:pos="1276"/>
              </w:tabs>
              <w:rPr>
                <w:b/>
                <w:szCs w:val="21"/>
                <w:highlight w:val="green"/>
              </w:rPr>
            </w:pPr>
            <w:r w:rsidRPr="004433D6">
              <w:rPr>
                <w:b/>
                <w:szCs w:val="21"/>
                <w:highlight w:val="green"/>
              </w:rPr>
              <w:t>Agreement</w:t>
            </w:r>
          </w:p>
          <w:p w14:paraId="604E0127" w14:textId="77777777" w:rsidR="00F40F5B" w:rsidRPr="004433D6" w:rsidRDefault="00F40F5B" w:rsidP="00A16D01">
            <w:pPr>
              <w:pStyle w:val="Proposal"/>
              <w:overflowPunct/>
              <w:autoSpaceDE/>
              <w:adjustRightInd/>
              <w:spacing w:after="0" w:line="256" w:lineRule="auto"/>
              <w:ind w:left="0" w:firstLine="0"/>
              <w:rPr>
                <w:b w:val="0"/>
                <w:bCs w:val="0"/>
                <w:sz w:val="21"/>
                <w:szCs w:val="21"/>
              </w:rPr>
            </w:pPr>
            <w:r w:rsidRPr="004433D6">
              <w:rPr>
                <w:b w:val="0"/>
                <w:bCs w:val="0"/>
                <w:sz w:val="21"/>
                <w:szCs w:val="21"/>
              </w:rPr>
              <w:t>Regarding SL-PRS resource allocation, both Scheme 1 and Scheme 2 should be introduced for supporting SL positioning/ranging:</w:t>
            </w:r>
          </w:p>
          <w:p w14:paraId="2B8F166D" w14:textId="77777777" w:rsidR="00F40F5B" w:rsidRPr="004433D6" w:rsidRDefault="00F40F5B" w:rsidP="00A16D01">
            <w:pPr>
              <w:numPr>
                <w:ilvl w:val="0"/>
                <w:numId w:val="25"/>
              </w:numPr>
              <w:rPr>
                <w:szCs w:val="21"/>
              </w:rPr>
            </w:pPr>
            <w:r w:rsidRPr="004433D6">
              <w:rPr>
                <w:szCs w:val="21"/>
              </w:rPr>
              <w:t>Scheme 1: Network-centric operation SL-PRS resource allocation (e.g. similar to a legacy Mode 1 solution)</w:t>
            </w:r>
          </w:p>
          <w:p w14:paraId="2B5C2499" w14:textId="77777777" w:rsidR="00F40F5B" w:rsidRPr="004433D6" w:rsidRDefault="00F40F5B" w:rsidP="00A16D01">
            <w:pPr>
              <w:numPr>
                <w:ilvl w:val="1"/>
                <w:numId w:val="25"/>
              </w:numPr>
              <w:rPr>
                <w:szCs w:val="21"/>
              </w:rPr>
            </w:pPr>
            <w:r w:rsidRPr="004433D6">
              <w:rPr>
                <w:szCs w:val="21"/>
              </w:rPr>
              <w:t xml:space="preserve">The network (e.g. gNB, LMF, gNB &amp; LMF) allocates resources for SL-PRS. </w:t>
            </w:r>
          </w:p>
          <w:p w14:paraId="08F4C2A0" w14:textId="77777777" w:rsidR="00F40F5B" w:rsidRPr="004433D6" w:rsidRDefault="00F40F5B" w:rsidP="00A16D01">
            <w:pPr>
              <w:numPr>
                <w:ilvl w:val="0"/>
                <w:numId w:val="25"/>
              </w:numPr>
              <w:rPr>
                <w:szCs w:val="21"/>
              </w:rPr>
            </w:pPr>
            <w:r w:rsidRPr="004433D6">
              <w:rPr>
                <w:szCs w:val="21"/>
              </w:rPr>
              <w:t>Scheme 2: UE autonomous SL-PRS resource allocation (e.g. similar to legacy Mode 2 solution)</w:t>
            </w:r>
          </w:p>
          <w:p w14:paraId="30DB1AB7" w14:textId="77777777" w:rsidR="00F40F5B" w:rsidRPr="00BE76FD" w:rsidRDefault="00F40F5B" w:rsidP="00A16D01">
            <w:pPr>
              <w:numPr>
                <w:ilvl w:val="1"/>
                <w:numId w:val="25"/>
              </w:numPr>
              <w:rPr>
                <w:szCs w:val="21"/>
              </w:rPr>
            </w:pPr>
            <w:r w:rsidRPr="004433D6">
              <w:rPr>
                <w:szCs w:val="21"/>
              </w:rPr>
              <w:t>At least one of the UE(s) participating in the sidelink positioning operation allocates resources for SL-PRS</w:t>
            </w:r>
          </w:p>
        </w:tc>
      </w:tr>
    </w:tbl>
    <w:p w14:paraId="7830760A" w14:textId="77777777" w:rsidR="008D4F29" w:rsidRPr="00F40F5B" w:rsidRDefault="008D4F29">
      <w:pPr>
        <w:tabs>
          <w:tab w:val="left" w:pos="4"/>
        </w:tabs>
        <w:jc w:val="both"/>
        <w:rPr>
          <w:rFonts w:eastAsia="宋体"/>
          <w:lang w:eastAsia="zh-CN"/>
        </w:rPr>
      </w:pPr>
    </w:p>
    <w:p w14:paraId="762D5D15" w14:textId="77777777" w:rsidR="008D4F29" w:rsidRDefault="00BF3971">
      <w:pPr>
        <w:pStyle w:val="1"/>
        <w:ind w:left="431" w:hanging="431"/>
      </w:pPr>
      <w:r>
        <w:t>References</w:t>
      </w:r>
    </w:p>
    <w:p w14:paraId="4558EDC8" w14:textId="6E0BC28B" w:rsidR="008D4F29" w:rsidRDefault="00D775FA" w:rsidP="00D775FA">
      <w:pPr>
        <w:pStyle w:val="a1"/>
        <w:numPr>
          <w:ilvl w:val="1"/>
          <w:numId w:val="12"/>
        </w:numPr>
        <w:tabs>
          <w:tab w:val="clear" w:pos="1545"/>
        </w:tabs>
        <w:spacing w:line="240" w:lineRule="atLeast"/>
        <w:ind w:left="540" w:hangingChars="270" w:hanging="540"/>
        <w:rPr>
          <w:rFonts w:eastAsia="宋体"/>
          <w:lang w:eastAsia="zh-CN"/>
        </w:rPr>
      </w:pPr>
      <w:bookmarkStart w:id="2" w:name="_Ref94456732"/>
      <w:bookmarkStart w:id="3" w:name="_Ref108528885"/>
      <w:bookmarkStart w:id="4" w:name="_Ref67497235"/>
      <w:r w:rsidRPr="00D775FA">
        <w:rPr>
          <w:rFonts w:eastAsia="宋体"/>
          <w:lang w:eastAsia="zh-CN"/>
        </w:rPr>
        <w:t>S2-2209961</w:t>
      </w:r>
      <w:r w:rsidR="003A6C78" w:rsidRPr="00D775FA">
        <w:rPr>
          <w:rFonts w:eastAsia="宋体" w:hint="eastAsia"/>
          <w:lang w:eastAsia="zh-CN"/>
        </w:rPr>
        <w:t xml:space="preserve">, </w:t>
      </w:r>
      <w:r w:rsidR="003A6C78" w:rsidRPr="00D775FA">
        <w:rPr>
          <w:rFonts w:eastAsia="宋体"/>
          <w:lang w:eastAsia="zh-CN"/>
        </w:rPr>
        <w:t>“</w:t>
      </w:r>
      <w:r w:rsidRPr="00D775FA">
        <w:rPr>
          <w:rFonts w:eastAsia="宋体"/>
          <w:lang w:eastAsia="zh-CN"/>
        </w:rPr>
        <w:t xml:space="preserve">LS on RAN dependency for Ranging/Sidelink </w:t>
      </w:r>
      <w:proofErr w:type="gramStart"/>
      <w:r w:rsidRPr="00D775FA">
        <w:rPr>
          <w:rFonts w:eastAsia="宋体"/>
          <w:lang w:eastAsia="zh-CN"/>
        </w:rPr>
        <w:t>Positioning</w:t>
      </w:r>
      <w:proofErr w:type="gramEnd"/>
      <w:r w:rsidR="003A6C78" w:rsidRPr="00D775FA">
        <w:rPr>
          <w:rFonts w:eastAsia="宋体"/>
          <w:lang w:eastAsia="zh-CN"/>
        </w:rPr>
        <w:t>”</w:t>
      </w:r>
      <w:r w:rsidR="003A6C78" w:rsidRPr="00D775FA">
        <w:rPr>
          <w:rFonts w:eastAsia="宋体" w:hint="eastAsia"/>
          <w:lang w:eastAsia="zh-CN"/>
        </w:rPr>
        <w:t xml:space="preserve">, </w:t>
      </w:r>
      <w:r>
        <w:rPr>
          <w:rFonts w:eastAsia="宋体" w:hint="eastAsia"/>
          <w:lang w:eastAsia="zh-CN"/>
        </w:rPr>
        <w:t>SA</w:t>
      </w:r>
      <w:r w:rsidR="003A6C78" w:rsidRPr="00D775FA">
        <w:rPr>
          <w:rFonts w:eastAsia="宋体" w:hint="eastAsia"/>
          <w:lang w:eastAsia="zh-CN"/>
        </w:rPr>
        <w:t xml:space="preserve">2, </w:t>
      </w:r>
      <w:bookmarkEnd w:id="2"/>
      <w:bookmarkEnd w:id="3"/>
      <w:r>
        <w:rPr>
          <w:rFonts w:eastAsia="宋体" w:hint="eastAsia"/>
          <w:lang w:eastAsia="zh-CN"/>
        </w:rPr>
        <w:t xml:space="preserve">3GPP </w:t>
      </w:r>
      <w:r w:rsidR="001076BA" w:rsidRPr="00BF06B1">
        <w:rPr>
          <w:rFonts w:eastAsia="宋体"/>
          <w:lang w:eastAsia="zh-CN"/>
        </w:rPr>
        <w:t xml:space="preserve">TSG </w:t>
      </w:r>
      <w:r w:rsidRPr="00D775FA">
        <w:rPr>
          <w:rFonts w:eastAsia="宋体"/>
          <w:lang w:eastAsia="zh-CN"/>
        </w:rPr>
        <w:t>SA WG2 Meeting #S2-153E</w:t>
      </w:r>
      <w:r w:rsidR="00F03A61" w:rsidRPr="00D775FA">
        <w:rPr>
          <w:rFonts w:eastAsia="宋体" w:hint="eastAsia"/>
          <w:lang w:eastAsia="zh-CN"/>
        </w:rPr>
        <w:t>.</w:t>
      </w:r>
    </w:p>
    <w:p w14:paraId="414ED724" w14:textId="559A7753" w:rsidR="00D87C37" w:rsidRPr="00D775FA" w:rsidRDefault="00D87C37" w:rsidP="00D87C37">
      <w:pPr>
        <w:pStyle w:val="a1"/>
        <w:numPr>
          <w:ilvl w:val="1"/>
          <w:numId w:val="12"/>
        </w:numPr>
        <w:tabs>
          <w:tab w:val="clear" w:pos="1545"/>
        </w:tabs>
        <w:spacing w:line="240" w:lineRule="atLeast"/>
        <w:ind w:left="540" w:hangingChars="270" w:hanging="540"/>
        <w:rPr>
          <w:rFonts w:eastAsia="宋体"/>
          <w:lang w:eastAsia="zh-CN"/>
        </w:rPr>
      </w:pPr>
      <w:bookmarkStart w:id="5" w:name="_Ref118117024"/>
      <w:r w:rsidRPr="00D87C37">
        <w:rPr>
          <w:rFonts w:eastAsia="宋体"/>
          <w:lang w:eastAsia="zh-CN"/>
        </w:rPr>
        <w:t>S2-2207129</w:t>
      </w:r>
      <w:r>
        <w:rPr>
          <w:rFonts w:eastAsia="宋体" w:hint="eastAsia"/>
          <w:lang w:eastAsia="zh-CN"/>
        </w:rPr>
        <w:t xml:space="preserve">, </w:t>
      </w:r>
      <w:r w:rsidRPr="00D775FA">
        <w:rPr>
          <w:rFonts w:eastAsia="宋体"/>
          <w:lang w:eastAsia="zh-CN"/>
        </w:rPr>
        <w:t xml:space="preserve">“LS on </w:t>
      </w:r>
      <w:r w:rsidRPr="00D87C37">
        <w:rPr>
          <w:rFonts w:eastAsia="宋体"/>
          <w:lang w:eastAsia="zh-CN"/>
        </w:rPr>
        <w:t>Terminology Alignment for Ranging/Sidelink Positioning</w:t>
      </w:r>
      <w:r w:rsidRPr="00D775FA">
        <w:rPr>
          <w:rFonts w:eastAsia="宋体"/>
          <w:lang w:eastAsia="zh-CN"/>
        </w:rPr>
        <w:t>”</w:t>
      </w:r>
      <w:r w:rsidRPr="00D775FA">
        <w:rPr>
          <w:rFonts w:eastAsia="宋体" w:hint="eastAsia"/>
          <w:lang w:eastAsia="zh-CN"/>
        </w:rPr>
        <w:t xml:space="preserve">, </w:t>
      </w:r>
      <w:r>
        <w:rPr>
          <w:rFonts w:eastAsia="宋体" w:hint="eastAsia"/>
          <w:lang w:eastAsia="zh-CN"/>
        </w:rPr>
        <w:t>SA</w:t>
      </w:r>
      <w:r w:rsidRPr="00D775FA">
        <w:rPr>
          <w:rFonts w:eastAsia="宋体" w:hint="eastAsia"/>
          <w:lang w:eastAsia="zh-CN"/>
        </w:rPr>
        <w:t xml:space="preserve">2, </w:t>
      </w:r>
      <w:r>
        <w:rPr>
          <w:rFonts w:eastAsia="宋体" w:hint="eastAsia"/>
          <w:lang w:eastAsia="zh-CN"/>
        </w:rPr>
        <w:t xml:space="preserve">3GPP </w:t>
      </w:r>
      <w:r w:rsidRPr="00BF06B1">
        <w:rPr>
          <w:rFonts w:eastAsia="宋体"/>
          <w:lang w:eastAsia="zh-CN"/>
        </w:rPr>
        <w:t xml:space="preserve">TSG </w:t>
      </w:r>
      <w:r w:rsidRPr="00D775FA">
        <w:rPr>
          <w:rFonts w:eastAsia="宋体"/>
          <w:lang w:eastAsia="zh-CN"/>
        </w:rPr>
        <w:t>SA WG2 Meeting #S2-15</w:t>
      </w:r>
      <w:r>
        <w:rPr>
          <w:rFonts w:eastAsia="宋体" w:hint="eastAsia"/>
          <w:lang w:eastAsia="zh-CN"/>
        </w:rPr>
        <w:t>2</w:t>
      </w:r>
      <w:r w:rsidRPr="00D775FA">
        <w:rPr>
          <w:rFonts w:eastAsia="宋体"/>
          <w:lang w:eastAsia="zh-CN"/>
        </w:rPr>
        <w:t>E</w:t>
      </w:r>
      <w:r w:rsidRPr="00D775FA">
        <w:rPr>
          <w:rFonts w:eastAsia="宋体" w:hint="eastAsia"/>
          <w:lang w:eastAsia="zh-CN"/>
        </w:rPr>
        <w:t>.</w:t>
      </w:r>
      <w:bookmarkEnd w:id="5"/>
    </w:p>
    <w:p w14:paraId="0975BBB0" w14:textId="6F43A14F" w:rsidR="00D775FA" w:rsidRDefault="00BF06B1" w:rsidP="00BF06B1">
      <w:pPr>
        <w:pStyle w:val="a1"/>
        <w:numPr>
          <w:ilvl w:val="1"/>
          <w:numId w:val="12"/>
        </w:numPr>
        <w:tabs>
          <w:tab w:val="clear" w:pos="1545"/>
        </w:tabs>
        <w:spacing w:line="240" w:lineRule="atLeast"/>
        <w:ind w:left="540" w:hangingChars="270" w:hanging="540"/>
        <w:rPr>
          <w:rFonts w:eastAsia="宋体"/>
          <w:lang w:eastAsia="zh-CN"/>
        </w:rPr>
      </w:pPr>
      <w:bookmarkStart w:id="6" w:name="_Ref118117070"/>
      <w:r w:rsidRPr="00BF06B1">
        <w:rPr>
          <w:rFonts w:eastAsia="宋体"/>
          <w:lang w:eastAsia="zh-CN"/>
        </w:rPr>
        <w:t>R1-2210567</w:t>
      </w:r>
      <w:r>
        <w:rPr>
          <w:rFonts w:eastAsia="宋体" w:hint="eastAsia"/>
          <w:lang w:eastAsia="zh-CN"/>
        </w:rPr>
        <w:t xml:space="preserve">, </w:t>
      </w:r>
      <w:r>
        <w:rPr>
          <w:rFonts w:eastAsia="宋体"/>
          <w:lang w:eastAsia="zh-CN"/>
        </w:rPr>
        <w:t>“</w:t>
      </w:r>
      <w:r w:rsidRPr="00BF06B1">
        <w:rPr>
          <w:rFonts w:eastAsia="宋体"/>
          <w:lang w:eastAsia="zh-CN"/>
        </w:rPr>
        <w:t>Reply LS on Terminology Alignment for Ranging/Sidelink Positioning</w:t>
      </w:r>
      <w:r>
        <w:rPr>
          <w:rFonts w:eastAsia="宋体"/>
          <w:lang w:eastAsia="zh-CN"/>
        </w:rPr>
        <w:t>”</w:t>
      </w:r>
      <w:r>
        <w:rPr>
          <w:rFonts w:eastAsia="宋体" w:hint="eastAsia"/>
          <w:lang w:eastAsia="zh-CN"/>
        </w:rPr>
        <w:t xml:space="preserve">, RAN1, </w:t>
      </w:r>
      <w:r w:rsidRPr="00BF06B1">
        <w:rPr>
          <w:rFonts w:eastAsia="宋体"/>
          <w:lang w:eastAsia="zh-CN"/>
        </w:rPr>
        <w:t>3GPP TSG RAN WG1 #110bis-e</w:t>
      </w:r>
      <w:r>
        <w:rPr>
          <w:rFonts w:eastAsia="宋体" w:hint="eastAsia"/>
          <w:lang w:eastAsia="zh-CN"/>
        </w:rPr>
        <w:t>.</w:t>
      </w:r>
      <w:bookmarkEnd w:id="6"/>
    </w:p>
    <w:p w14:paraId="53131391" w14:textId="52101BC4" w:rsidR="0019634B" w:rsidRPr="0019634B" w:rsidRDefault="0019634B" w:rsidP="0019634B">
      <w:pPr>
        <w:pStyle w:val="a1"/>
        <w:numPr>
          <w:ilvl w:val="1"/>
          <w:numId w:val="12"/>
        </w:numPr>
        <w:tabs>
          <w:tab w:val="clear" w:pos="1545"/>
        </w:tabs>
        <w:spacing w:line="240" w:lineRule="atLeast"/>
        <w:ind w:left="540" w:hangingChars="270" w:hanging="540"/>
        <w:rPr>
          <w:rFonts w:eastAsia="宋体"/>
          <w:lang w:eastAsia="zh-CN"/>
        </w:rPr>
      </w:pPr>
      <w:bookmarkStart w:id="7" w:name="_Ref101452618"/>
      <w:r w:rsidRPr="0019634B">
        <w:rPr>
          <w:rFonts w:eastAsia="宋体"/>
          <w:lang w:eastAsia="zh-CN"/>
        </w:rPr>
        <w:t>RAN1 Chairman’s Notes, 3GPP TSG RAN WG1 Meeting #10</w:t>
      </w:r>
      <w:r w:rsidRPr="0019634B">
        <w:rPr>
          <w:rFonts w:eastAsia="宋体" w:hint="eastAsia"/>
          <w:lang w:eastAsia="zh-CN"/>
        </w:rPr>
        <w:t>9-e</w:t>
      </w:r>
      <w:r w:rsidRPr="0019634B">
        <w:rPr>
          <w:rFonts w:eastAsia="宋体"/>
          <w:lang w:eastAsia="zh-CN"/>
        </w:rPr>
        <w:t>.</w:t>
      </w:r>
      <w:bookmarkEnd w:id="7"/>
    </w:p>
    <w:p w14:paraId="462ED1D3" w14:textId="4B307372" w:rsidR="0019634B" w:rsidRPr="0096343A" w:rsidRDefault="0019634B" w:rsidP="00DE70D8">
      <w:pPr>
        <w:pStyle w:val="a1"/>
        <w:numPr>
          <w:ilvl w:val="1"/>
          <w:numId w:val="12"/>
        </w:numPr>
        <w:tabs>
          <w:tab w:val="clear" w:pos="1545"/>
        </w:tabs>
        <w:spacing w:line="240" w:lineRule="atLeast"/>
        <w:ind w:left="540" w:hangingChars="270" w:hanging="540"/>
        <w:rPr>
          <w:rFonts w:eastAsia="宋体"/>
          <w:lang w:eastAsia="zh-CN"/>
        </w:rPr>
      </w:pPr>
      <w:bookmarkStart w:id="8" w:name="_Ref113957754"/>
      <w:r w:rsidRPr="0096343A">
        <w:rPr>
          <w:rFonts w:eastAsia="宋体"/>
          <w:lang w:eastAsia="zh-CN"/>
        </w:rPr>
        <w:t>RAN1 Chairman’s Notes, 3GPP TSG RAN WG1 Meeting #1</w:t>
      </w:r>
      <w:r w:rsidRPr="0096343A">
        <w:rPr>
          <w:rFonts w:eastAsia="宋体" w:hint="eastAsia"/>
          <w:lang w:eastAsia="zh-CN"/>
        </w:rPr>
        <w:t>1</w:t>
      </w:r>
      <w:r w:rsidRPr="0096343A">
        <w:rPr>
          <w:rFonts w:eastAsia="宋体"/>
          <w:lang w:eastAsia="zh-CN"/>
        </w:rPr>
        <w:t>0.</w:t>
      </w:r>
      <w:bookmarkEnd w:id="8"/>
    </w:p>
    <w:bookmarkEnd w:id="4"/>
    <w:p w14:paraId="7FA6F4EF" w14:textId="77777777" w:rsidR="008D4F29" w:rsidRDefault="008D4F29">
      <w:pPr>
        <w:pStyle w:val="a1"/>
        <w:tabs>
          <w:tab w:val="left" w:pos="765"/>
        </w:tabs>
        <w:spacing w:line="240" w:lineRule="atLeast"/>
        <w:ind w:left="540"/>
      </w:pPr>
    </w:p>
    <w:sectPr w:rsidR="008D4F29" w:rsidSect="008371E5">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1BC453" w14:textId="77777777" w:rsidR="005C3202" w:rsidRDefault="005C3202" w:rsidP="00E95FEA">
      <w:r>
        <w:separator/>
      </w:r>
    </w:p>
  </w:endnote>
  <w:endnote w:type="continuationSeparator" w:id="0">
    <w:p w14:paraId="34558906" w14:textId="77777777" w:rsidR="005C3202" w:rsidRDefault="005C3202" w:rsidP="00E9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2FBA58" w14:textId="77777777" w:rsidR="005C3202" w:rsidRDefault="005C3202" w:rsidP="00E95FEA">
      <w:r>
        <w:separator/>
      </w:r>
    </w:p>
  </w:footnote>
  <w:footnote w:type="continuationSeparator" w:id="0">
    <w:p w14:paraId="2712A240" w14:textId="77777777" w:rsidR="005C3202" w:rsidRDefault="005C3202" w:rsidP="00E95F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nsid w:val="00000010"/>
    <w:multiLevelType w:val="multilevel"/>
    <w:tmpl w:val="00000010"/>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313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C541EEA"/>
    <w:multiLevelType w:val="multilevel"/>
    <w:tmpl w:val="0C541E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12700BCA"/>
    <w:multiLevelType w:val="multilevel"/>
    <w:tmpl w:val="12700BC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7725E5E"/>
    <w:multiLevelType w:val="hybridMultilevel"/>
    <w:tmpl w:val="BB5E97A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nsid w:val="43031BE4"/>
    <w:multiLevelType w:val="multilevel"/>
    <w:tmpl w:val="43031BE4"/>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B6A6946"/>
    <w:multiLevelType w:val="multilevel"/>
    <w:tmpl w:val="4B6A6946"/>
    <w:lvl w:ilvl="0">
      <w:start w:val="1"/>
      <w:numFmt w:val="bullet"/>
      <w:lvlText w:val="•"/>
      <w:lvlJc w:val="left"/>
      <w:pPr>
        <w:tabs>
          <w:tab w:val="left" w:pos="720"/>
        </w:tabs>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nsid w:val="5FEB73FE"/>
    <w:multiLevelType w:val="hybridMultilevel"/>
    <w:tmpl w:val="509CCDB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abstractNum w:abstractNumId="24">
    <w:nsid w:val="64AC662C"/>
    <w:multiLevelType w:val="hybridMultilevel"/>
    <w:tmpl w:val="E482D46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6D1A46A6"/>
    <w:multiLevelType w:val="hybridMultilevel"/>
    <w:tmpl w:val="491037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10095B"/>
    <w:multiLevelType w:val="hybridMultilevel"/>
    <w:tmpl w:val="37F0681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23"/>
  </w:num>
  <w:num w:numId="3">
    <w:abstractNumId w:val="4"/>
  </w:num>
  <w:num w:numId="4">
    <w:abstractNumId w:val="5"/>
  </w:num>
  <w:num w:numId="5">
    <w:abstractNumId w:val="2"/>
  </w:num>
  <w:num w:numId="6">
    <w:abstractNumId w:val="6"/>
  </w:num>
  <w:num w:numId="7">
    <w:abstractNumId w:val="3"/>
  </w:num>
  <w:num w:numId="8">
    <w:abstractNumId w:val="11"/>
  </w:num>
  <w:num w:numId="9">
    <w:abstractNumId w:val="18"/>
  </w:num>
  <w:num w:numId="10">
    <w:abstractNumId w:val="21"/>
  </w:num>
  <w:num w:numId="11">
    <w:abstractNumId w:val="7"/>
  </w:num>
  <w:num w:numId="12">
    <w:abstractNumId w:val="0"/>
  </w:num>
  <w:num w:numId="13">
    <w:abstractNumId w:val="15"/>
  </w:num>
  <w:num w:numId="14">
    <w:abstractNumId w:val="9"/>
  </w:num>
  <w:num w:numId="15">
    <w:abstractNumId w:val="19"/>
  </w:num>
  <w:num w:numId="16">
    <w:abstractNumId w:val="22"/>
  </w:num>
  <w:num w:numId="17">
    <w:abstractNumId w:val="25"/>
  </w:num>
  <w:num w:numId="18">
    <w:abstractNumId w:val="1"/>
  </w:num>
  <w:num w:numId="19">
    <w:abstractNumId w:val="14"/>
  </w:num>
  <w:num w:numId="20">
    <w:abstractNumId w:val="13"/>
  </w:num>
  <w:num w:numId="21">
    <w:abstractNumId w:val="1"/>
  </w:num>
  <w:num w:numId="22">
    <w:abstractNumId w:val="16"/>
  </w:num>
  <w:num w:numId="23">
    <w:abstractNumId w:val="27"/>
  </w:num>
  <w:num w:numId="24">
    <w:abstractNumId w:val="1"/>
  </w:num>
  <w:num w:numId="25">
    <w:abstractNumId w:val="20"/>
  </w:num>
  <w:num w:numId="26">
    <w:abstractNumId w:val="12"/>
  </w:num>
  <w:num w:numId="27">
    <w:abstractNumId w:val="26"/>
  </w:num>
  <w:num w:numId="28">
    <w:abstractNumId w:val="24"/>
  </w:num>
  <w:num w:numId="29">
    <w:abstractNumId w:val="8"/>
  </w:num>
  <w:num w:numId="30">
    <w:abstractNumId w:val="17"/>
  </w:num>
  <w:num w:numId="3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n Da">
    <w15:presenceInfo w15:providerId="Windows Live" w15:userId="3588713da9aeb4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NGIxNWY1YTA1Y2ZjOTE0MDVlNTJlZWI2NTM2ZTcifQ=="/>
  </w:docVars>
  <w:rsids>
    <w:rsidRoot w:val="00F459E9"/>
    <w:rsid w:val="00000795"/>
    <w:rsid w:val="00000AE0"/>
    <w:rsid w:val="000015AE"/>
    <w:rsid w:val="00005FBC"/>
    <w:rsid w:val="0000645D"/>
    <w:rsid w:val="00010550"/>
    <w:rsid w:val="0001127D"/>
    <w:rsid w:val="00020461"/>
    <w:rsid w:val="000232B4"/>
    <w:rsid w:val="00024946"/>
    <w:rsid w:val="000259B8"/>
    <w:rsid w:val="00031338"/>
    <w:rsid w:val="00032142"/>
    <w:rsid w:val="00034D6C"/>
    <w:rsid w:val="00035A48"/>
    <w:rsid w:val="0004027F"/>
    <w:rsid w:val="00041504"/>
    <w:rsid w:val="00047D06"/>
    <w:rsid w:val="0005114C"/>
    <w:rsid w:val="000521CC"/>
    <w:rsid w:val="00055355"/>
    <w:rsid w:val="000559CF"/>
    <w:rsid w:val="00056B6B"/>
    <w:rsid w:val="0006107E"/>
    <w:rsid w:val="00061DCA"/>
    <w:rsid w:val="0006236C"/>
    <w:rsid w:val="0006439C"/>
    <w:rsid w:val="0006444B"/>
    <w:rsid w:val="000649AD"/>
    <w:rsid w:val="00072983"/>
    <w:rsid w:val="00074917"/>
    <w:rsid w:val="00076E16"/>
    <w:rsid w:val="00080821"/>
    <w:rsid w:val="00084346"/>
    <w:rsid w:val="00091161"/>
    <w:rsid w:val="00096648"/>
    <w:rsid w:val="0009737F"/>
    <w:rsid w:val="000A56F8"/>
    <w:rsid w:val="000A58CF"/>
    <w:rsid w:val="000A5AB9"/>
    <w:rsid w:val="000A5C44"/>
    <w:rsid w:val="000A7C3B"/>
    <w:rsid w:val="000B2C85"/>
    <w:rsid w:val="000B3573"/>
    <w:rsid w:val="000B42A8"/>
    <w:rsid w:val="000C3FE7"/>
    <w:rsid w:val="000C42E6"/>
    <w:rsid w:val="000C663B"/>
    <w:rsid w:val="000C76F3"/>
    <w:rsid w:val="000D4D0F"/>
    <w:rsid w:val="000D6301"/>
    <w:rsid w:val="000D7C85"/>
    <w:rsid w:val="000E04BC"/>
    <w:rsid w:val="000E3120"/>
    <w:rsid w:val="000E3A35"/>
    <w:rsid w:val="000E77AD"/>
    <w:rsid w:val="000F149C"/>
    <w:rsid w:val="000F6568"/>
    <w:rsid w:val="000F660B"/>
    <w:rsid w:val="000F697E"/>
    <w:rsid w:val="000F6B7A"/>
    <w:rsid w:val="001062C3"/>
    <w:rsid w:val="001076BA"/>
    <w:rsid w:val="00113316"/>
    <w:rsid w:val="00114881"/>
    <w:rsid w:val="00116098"/>
    <w:rsid w:val="00116512"/>
    <w:rsid w:val="00116DCE"/>
    <w:rsid w:val="00122386"/>
    <w:rsid w:val="0012347A"/>
    <w:rsid w:val="00124DA8"/>
    <w:rsid w:val="00126932"/>
    <w:rsid w:val="0012723E"/>
    <w:rsid w:val="0013042B"/>
    <w:rsid w:val="001318F9"/>
    <w:rsid w:val="00131919"/>
    <w:rsid w:val="001325B2"/>
    <w:rsid w:val="00133C00"/>
    <w:rsid w:val="00133D01"/>
    <w:rsid w:val="00134666"/>
    <w:rsid w:val="00134C46"/>
    <w:rsid w:val="0013545D"/>
    <w:rsid w:val="001358DA"/>
    <w:rsid w:val="00135F61"/>
    <w:rsid w:val="00137BEC"/>
    <w:rsid w:val="00140580"/>
    <w:rsid w:val="0014419E"/>
    <w:rsid w:val="001450F1"/>
    <w:rsid w:val="001464E0"/>
    <w:rsid w:val="00147F3C"/>
    <w:rsid w:val="00150E9C"/>
    <w:rsid w:val="001516CB"/>
    <w:rsid w:val="00151C23"/>
    <w:rsid w:val="00153FC8"/>
    <w:rsid w:val="001549D9"/>
    <w:rsid w:val="0015695A"/>
    <w:rsid w:val="001578A6"/>
    <w:rsid w:val="0016072E"/>
    <w:rsid w:val="00161341"/>
    <w:rsid w:val="00163288"/>
    <w:rsid w:val="00173503"/>
    <w:rsid w:val="0017532B"/>
    <w:rsid w:val="00176599"/>
    <w:rsid w:val="00180187"/>
    <w:rsid w:val="00180704"/>
    <w:rsid w:val="0018126A"/>
    <w:rsid w:val="001866A6"/>
    <w:rsid w:val="00187219"/>
    <w:rsid w:val="0019634B"/>
    <w:rsid w:val="001A5C47"/>
    <w:rsid w:val="001A67A2"/>
    <w:rsid w:val="001A6A14"/>
    <w:rsid w:val="001A73FC"/>
    <w:rsid w:val="001B266F"/>
    <w:rsid w:val="001B5AA7"/>
    <w:rsid w:val="001C557E"/>
    <w:rsid w:val="001C6AE8"/>
    <w:rsid w:val="001D3D38"/>
    <w:rsid w:val="001D4387"/>
    <w:rsid w:val="001D5201"/>
    <w:rsid w:val="001E15A8"/>
    <w:rsid w:val="001E1961"/>
    <w:rsid w:val="001E1F6F"/>
    <w:rsid w:val="001E362D"/>
    <w:rsid w:val="001E387E"/>
    <w:rsid w:val="001E4496"/>
    <w:rsid w:val="001E57F7"/>
    <w:rsid w:val="001F11F8"/>
    <w:rsid w:val="001F28C9"/>
    <w:rsid w:val="001F4D2C"/>
    <w:rsid w:val="002011DB"/>
    <w:rsid w:val="00206B6F"/>
    <w:rsid w:val="00212820"/>
    <w:rsid w:val="00212B18"/>
    <w:rsid w:val="002134A4"/>
    <w:rsid w:val="00214B3D"/>
    <w:rsid w:val="00220447"/>
    <w:rsid w:val="00224B55"/>
    <w:rsid w:val="00227B27"/>
    <w:rsid w:val="00230675"/>
    <w:rsid w:val="00230A48"/>
    <w:rsid w:val="00231BA0"/>
    <w:rsid w:val="00240229"/>
    <w:rsid w:val="00244794"/>
    <w:rsid w:val="00244D9E"/>
    <w:rsid w:val="0024559F"/>
    <w:rsid w:val="00246A63"/>
    <w:rsid w:val="00252435"/>
    <w:rsid w:val="00252C10"/>
    <w:rsid w:val="00255E18"/>
    <w:rsid w:val="00255E67"/>
    <w:rsid w:val="00256C7A"/>
    <w:rsid w:val="0026073A"/>
    <w:rsid w:val="0026364E"/>
    <w:rsid w:val="00263728"/>
    <w:rsid w:val="002638EC"/>
    <w:rsid w:val="002646F3"/>
    <w:rsid w:val="00264BF8"/>
    <w:rsid w:val="002654F9"/>
    <w:rsid w:val="002657D4"/>
    <w:rsid w:val="00266025"/>
    <w:rsid w:val="002724C2"/>
    <w:rsid w:val="00272AAB"/>
    <w:rsid w:val="00273809"/>
    <w:rsid w:val="002743F5"/>
    <w:rsid w:val="00274F2E"/>
    <w:rsid w:val="002767F8"/>
    <w:rsid w:val="00276C3B"/>
    <w:rsid w:val="00281002"/>
    <w:rsid w:val="00281D09"/>
    <w:rsid w:val="002826C0"/>
    <w:rsid w:val="00283D16"/>
    <w:rsid w:val="00284176"/>
    <w:rsid w:val="002844D1"/>
    <w:rsid w:val="00285C31"/>
    <w:rsid w:val="00285E62"/>
    <w:rsid w:val="00286987"/>
    <w:rsid w:val="002926A5"/>
    <w:rsid w:val="002926B9"/>
    <w:rsid w:val="00296601"/>
    <w:rsid w:val="002972D7"/>
    <w:rsid w:val="00297D01"/>
    <w:rsid w:val="002A01E9"/>
    <w:rsid w:val="002A2F9E"/>
    <w:rsid w:val="002A5554"/>
    <w:rsid w:val="002A61C9"/>
    <w:rsid w:val="002A75A0"/>
    <w:rsid w:val="002B12D0"/>
    <w:rsid w:val="002B3582"/>
    <w:rsid w:val="002B5995"/>
    <w:rsid w:val="002B634D"/>
    <w:rsid w:val="002C184F"/>
    <w:rsid w:val="002C3990"/>
    <w:rsid w:val="002C3D62"/>
    <w:rsid w:val="002C4524"/>
    <w:rsid w:val="002C6E10"/>
    <w:rsid w:val="002C7377"/>
    <w:rsid w:val="002D21F9"/>
    <w:rsid w:val="002D5686"/>
    <w:rsid w:val="002E00BD"/>
    <w:rsid w:val="002E0C94"/>
    <w:rsid w:val="002E3343"/>
    <w:rsid w:val="002E4CC4"/>
    <w:rsid w:val="002E75BF"/>
    <w:rsid w:val="002E78C4"/>
    <w:rsid w:val="003036FA"/>
    <w:rsid w:val="003051FB"/>
    <w:rsid w:val="0030599B"/>
    <w:rsid w:val="00306F31"/>
    <w:rsid w:val="00307326"/>
    <w:rsid w:val="00307741"/>
    <w:rsid w:val="0031064D"/>
    <w:rsid w:val="00314EF3"/>
    <w:rsid w:val="003157C4"/>
    <w:rsid w:val="003163F9"/>
    <w:rsid w:val="00316E87"/>
    <w:rsid w:val="00323B33"/>
    <w:rsid w:val="00324163"/>
    <w:rsid w:val="003273E6"/>
    <w:rsid w:val="00331822"/>
    <w:rsid w:val="0033491A"/>
    <w:rsid w:val="003351CB"/>
    <w:rsid w:val="00335337"/>
    <w:rsid w:val="003358BC"/>
    <w:rsid w:val="00336ABC"/>
    <w:rsid w:val="003401AB"/>
    <w:rsid w:val="0034244A"/>
    <w:rsid w:val="0034262D"/>
    <w:rsid w:val="003472B3"/>
    <w:rsid w:val="00351F9D"/>
    <w:rsid w:val="00353784"/>
    <w:rsid w:val="00353B54"/>
    <w:rsid w:val="00354616"/>
    <w:rsid w:val="00355BBC"/>
    <w:rsid w:val="0035790C"/>
    <w:rsid w:val="003672FD"/>
    <w:rsid w:val="00370176"/>
    <w:rsid w:val="00370550"/>
    <w:rsid w:val="0037168C"/>
    <w:rsid w:val="0037326B"/>
    <w:rsid w:val="003744B8"/>
    <w:rsid w:val="00375DF8"/>
    <w:rsid w:val="003763AD"/>
    <w:rsid w:val="00376F56"/>
    <w:rsid w:val="00381295"/>
    <w:rsid w:val="0038278C"/>
    <w:rsid w:val="00384AE1"/>
    <w:rsid w:val="003852B1"/>
    <w:rsid w:val="00386E79"/>
    <w:rsid w:val="003875A9"/>
    <w:rsid w:val="00387BE2"/>
    <w:rsid w:val="00390B2B"/>
    <w:rsid w:val="00391714"/>
    <w:rsid w:val="00391F78"/>
    <w:rsid w:val="00397B19"/>
    <w:rsid w:val="003A2228"/>
    <w:rsid w:val="003A49EE"/>
    <w:rsid w:val="003A4C83"/>
    <w:rsid w:val="003A5432"/>
    <w:rsid w:val="003A6A13"/>
    <w:rsid w:val="003A6C78"/>
    <w:rsid w:val="003A7699"/>
    <w:rsid w:val="003B0663"/>
    <w:rsid w:val="003B1066"/>
    <w:rsid w:val="003B260D"/>
    <w:rsid w:val="003B3707"/>
    <w:rsid w:val="003B4136"/>
    <w:rsid w:val="003B539F"/>
    <w:rsid w:val="003B70AC"/>
    <w:rsid w:val="003C00B0"/>
    <w:rsid w:val="003C0869"/>
    <w:rsid w:val="003C0D8D"/>
    <w:rsid w:val="003C1D0A"/>
    <w:rsid w:val="003C2110"/>
    <w:rsid w:val="003C30A6"/>
    <w:rsid w:val="003C7E95"/>
    <w:rsid w:val="003D1D10"/>
    <w:rsid w:val="003D2363"/>
    <w:rsid w:val="003D4D41"/>
    <w:rsid w:val="003D5821"/>
    <w:rsid w:val="003D69D8"/>
    <w:rsid w:val="003E12DD"/>
    <w:rsid w:val="003E26BF"/>
    <w:rsid w:val="003E3F11"/>
    <w:rsid w:val="003E46B3"/>
    <w:rsid w:val="003E5552"/>
    <w:rsid w:val="003E76E0"/>
    <w:rsid w:val="003E7BC0"/>
    <w:rsid w:val="003F1F70"/>
    <w:rsid w:val="003F2058"/>
    <w:rsid w:val="003F269B"/>
    <w:rsid w:val="004000F2"/>
    <w:rsid w:val="004008CD"/>
    <w:rsid w:val="00401738"/>
    <w:rsid w:val="00401D8D"/>
    <w:rsid w:val="00402E06"/>
    <w:rsid w:val="0040481B"/>
    <w:rsid w:val="00404B13"/>
    <w:rsid w:val="00404C94"/>
    <w:rsid w:val="004055F7"/>
    <w:rsid w:val="00405F30"/>
    <w:rsid w:val="00406732"/>
    <w:rsid w:val="00411732"/>
    <w:rsid w:val="00411B1D"/>
    <w:rsid w:val="004133D7"/>
    <w:rsid w:val="00413D72"/>
    <w:rsid w:val="00414459"/>
    <w:rsid w:val="004163C7"/>
    <w:rsid w:val="00416768"/>
    <w:rsid w:val="00420FA7"/>
    <w:rsid w:val="00422E8E"/>
    <w:rsid w:val="004246AF"/>
    <w:rsid w:val="00425F96"/>
    <w:rsid w:val="00426CFC"/>
    <w:rsid w:val="00427BDB"/>
    <w:rsid w:val="00430695"/>
    <w:rsid w:val="00430845"/>
    <w:rsid w:val="00430A11"/>
    <w:rsid w:val="004335D7"/>
    <w:rsid w:val="004339BC"/>
    <w:rsid w:val="004346DB"/>
    <w:rsid w:val="004369A3"/>
    <w:rsid w:val="00442008"/>
    <w:rsid w:val="004447BF"/>
    <w:rsid w:val="00445DE2"/>
    <w:rsid w:val="00446199"/>
    <w:rsid w:val="004462DB"/>
    <w:rsid w:val="0045190C"/>
    <w:rsid w:val="00451A9F"/>
    <w:rsid w:val="00451FE3"/>
    <w:rsid w:val="00454874"/>
    <w:rsid w:val="00455D39"/>
    <w:rsid w:val="004573B5"/>
    <w:rsid w:val="00463F7C"/>
    <w:rsid w:val="00465621"/>
    <w:rsid w:val="004715E4"/>
    <w:rsid w:val="004728B0"/>
    <w:rsid w:val="00473785"/>
    <w:rsid w:val="004741F8"/>
    <w:rsid w:val="0047558D"/>
    <w:rsid w:val="0048011D"/>
    <w:rsid w:val="00483311"/>
    <w:rsid w:val="0048704E"/>
    <w:rsid w:val="0048727B"/>
    <w:rsid w:val="00492AD3"/>
    <w:rsid w:val="00493492"/>
    <w:rsid w:val="00494066"/>
    <w:rsid w:val="00495EED"/>
    <w:rsid w:val="004968A6"/>
    <w:rsid w:val="004A1B50"/>
    <w:rsid w:val="004A3A3D"/>
    <w:rsid w:val="004A5892"/>
    <w:rsid w:val="004A6B5A"/>
    <w:rsid w:val="004A793F"/>
    <w:rsid w:val="004B1204"/>
    <w:rsid w:val="004B14E1"/>
    <w:rsid w:val="004B1DD9"/>
    <w:rsid w:val="004B211C"/>
    <w:rsid w:val="004B2590"/>
    <w:rsid w:val="004B2879"/>
    <w:rsid w:val="004B28C1"/>
    <w:rsid w:val="004B2F0C"/>
    <w:rsid w:val="004B75A7"/>
    <w:rsid w:val="004C0BE1"/>
    <w:rsid w:val="004C2562"/>
    <w:rsid w:val="004C701B"/>
    <w:rsid w:val="004D48A9"/>
    <w:rsid w:val="004D5CE9"/>
    <w:rsid w:val="004D7259"/>
    <w:rsid w:val="004E1663"/>
    <w:rsid w:val="004E2006"/>
    <w:rsid w:val="004E4EAF"/>
    <w:rsid w:val="004E60B6"/>
    <w:rsid w:val="004E64CD"/>
    <w:rsid w:val="004E7A46"/>
    <w:rsid w:val="004F0F34"/>
    <w:rsid w:val="004F0FDD"/>
    <w:rsid w:val="004F22C6"/>
    <w:rsid w:val="004F2924"/>
    <w:rsid w:val="004F5270"/>
    <w:rsid w:val="004F67B7"/>
    <w:rsid w:val="004F6DB8"/>
    <w:rsid w:val="004F71E8"/>
    <w:rsid w:val="004F793D"/>
    <w:rsid w:val="004F7A46"/>
    <w:rsid w:val="005003F7"/>
    <w:rsid w:val="00507954"/>
    <w:rsid w:val="00514318"/>
    <w:rsid w:val="00514FA5"/>
    <w:rsid w:val="005162A3"/>
    <w:rsid w:val="00517616"/>
    <w:rsid w:val="005226ED"/>
    <w:rsid w:val="00523353"/>
    <w:rsid w:val="00525467"/>
    <w:rsid w:val="00525719"/>
    <w:rsid w:val="0052606D"/>
    <w:rsid w:val="0053008C"/>
    <w:rsid w:val="00530579"/>
    <w:rsid w:val="00532631"/>
    <w:rsid w:val="0053615E"/>
    <w:rsid w:val="0053731D"/>
    <w:rsid w:val="00537426"/>
    <w:rsid w:val="00542962"/>
    <w:rsid w:val="00542C86"/>
    <w:rsid w:val="00543255"/>
    <w:rsid w:val="0054374F"/>
    <w:rsid w:val="00545B60"/>
    <w:rsid w:val="00547B15"/>
    <w:rsid w:val="0055146E"/>
    <w:rsid w:val="00554629"/>
    <w:rsid w:val="00555EB9"/>
    <w:rsid w:val="00557D65"/>
    <w:rsid w:val="00560ADE"/>
    <w:rsid w:val="00565F54"/>
    <w:rsid w:val="005662BC"/>
    <w:rsid w:val="00570688"/>
    <w:rsid w:val="00570B3B"/>
    <w:rsid w:val="005736C5"/>
    <w:rsid w:val="00574F47"/>
    <w:rsid w:val="005817C2"/>
    <w:rsid w:val="005857D5"/>
    <w:rsid w:val="0058699E"/>
    <w:rsid w:val="00590407"/>
    <w:rsid w:val="005926F1"/>
    <w:rsid w:val="00593EFA"/>
    <w:rsid w:val="00596C81"/>
    <w:rsid w:val="005A138A"/>
    <w:rsid w:val="005A2114"/>
    <w:rsid w:val="005A2C2A"/>
    <w:rsid w:val="005A4823"/>
    <w:rsid w:val="005A59F7"/>
    <w:rsid w:val="005B25FC"/>
    <w:rsid w:val="005B4EB6"/>
    <w:rsid w:val="005B6F07"/>
    <w:rsid w:val="005C1F79"/>
    <w:rsid w:val="005C223A"/>
    <w:rsid w:val="005C3202"/>
    <w:rsid w:val="005C4605"/>
    <w:rsid w:val="005C46AC"/>
    <w:rsid w:val="005C7AED"/>
    <w:rsid w:val="005D00A3"/>
    <w:rsid w:val="005D3EDA"/>
    <w:rsid w:val="005D44DB"/>
    <w:rsid w:val="005D63DC"/>
    <w:rsid w:val="005D6956"/>
    <w:rsid w:val="005D7C9C"/>
    <w:rsid w:val="005E08BD"/>
    <w:rsid w:val="005E64DB"/>
    <w:rsid w:val="005F2475"/>
    <w:rsid w:val="005F7E8E"/>
    <w:rsid w:val="00601409"/>
    <w:rsid w:val="00603DFC"/>
    <w:rsid w:val="00610B8B"/>
    <w:rsid w:val="00612F70"/>
    <w:rsid w:val="00614877"/>
    <w:rsid w:val="0061621A"/>
    <w:rsid w:val="00617816"/>
    <w:rsid w:val="006202FC"/>
    <w:rsid w:val="006217E9"/>
    <w:rsid w:val="00625786"/>
    <w:rsid w:val="00626DE6"/>
    <w:rsid w:val="00626F28"/>
    <w:rsid w:val="00627F75"/>
    <w:rsid w:val="00632078"/>
    <w:rsid w:val="00633C06"/>
    <w:rsid w:val="00634F13"/>
    <w:rsid w:val="006354F2"/>
    <w:rsid w:val="0064455C"/>
    <w:rsid w:val="006450E7"/>
    <w:rsid w:val="00645BD0"/>
    <w:rsid w:val="00647DCC"/>
    <w:rsid w:val="00650474"/>
    <w:rsid w:val="00655D99"/>
    <w:rsid w:val="006561E4"/>
    <w:rsid w:val="00656A87"/>
    <w:rsid w:val="00656BE3"/>
    <w:rsid w:val="00657271"/>
    <w:rsid w:val="00660B83"/>
    <w:rsid w:val="00663541"/>
    <w:rsid w:val="0066377B"/>
    <w:rsid w:val="00663B54"/>
    <w:rsid w:val="0066425B"/>
    <w:rsid w:val="006655DA"/>
    <w:rsid w:val="00671996"/>
    <w:rsid w:val="00672139"/>
    <w:rsid w:val="00675A69"/>
    <w:rsid w:val="0068542A"/>
    <w:rsid w:val="00690D3E"/>
    <w:rsid w:val="00691727"/>
    <w:rsid w:val="0069298F"/>
    <w:rsid w:val="006943E3"/>
    <w:rsid w:val="00694C5F"/>
    <w:rsid w:val="00696F03"/>
    <w:rsid w:val="00697591"/>
    <w:rsid w:val="006A2FFA"/>
    <w:rsid w:val="006A3C5F"/>
    <w:rsid w:val="006A63C3"/>
    <w:rsid w:val="006A67D8"/>
    <w:rsid w:val="006A6D3C"/>
    <w:rsid w:val="006B0016"/>
    <w:rsid w:val="006B2EE2"/>
    <w:rsid w:val="006B3302"/>
    <w:rsid w:val="006B6D50"/>
    <w:rsid w:val="006C00CB"/>
    <w:rsid w:val="006C2351"/>
    <w:rsid w:val="006C27EA"/>
    <w:rsid w:val="006C5D6F"/>
    <w:rsid w:val="006D0698"/>
    <w:rsid w:val="006D104A"/>
    <w:rsid w:val="006D11FC"/>
    <w:rsid w:val="006D1A7B"/>
    <w:rsid w:val="006D28D0"/>
    <w:rsid w:val="006D38F4"/>
    <w:rsid w:val="006D423B"/>
    <w:rsid w:val="006D4815"/>
    <w:rsid w:val="006D6051"/>
    <w:rsid w:val="006D6D9A"/>
    <w:rsid w:val="006E003E"/>
    <w:rsid w:val="006E1BD3"/>
    <w:rsid w:val="006E46FA"/>
    <w:rsid w:val="006E5198"/>
    <w:rsid w:val="006E5BAB"/>
    <w:rsid w:val="006E5F29"/>
    <w:rsid w:val="006F26FD"/>
    <w:rsid w:val="006F3446"/>
    <w:rsid w:val="006F3C59"/>
    <w:rsid w:val="006F498A"/>
    <w:rsid w:val="006F5762"/>
    <w:rsid w:val="00701845"/>
    <w:rsid w:val="00701D32"/>
    <w:rsid w:val="00702226"/>
    <w:rsid w:val="00703018"/>
    <w:rsid w:val="00707916"/>
    <w:rsid w:val="00711CFA"/>
    <w:rsid w:val="00713819"/>
    <w:rsid w:val="00717FF9"/>
    <w:rsid w:val="0072191D"/>
    <w:rsid w:val="00723101"/>
    <w:rsid w:val="007239BC"/>
    <w:rsid w:val="00725852"/>
    <w:rsid w:val="00725CF6"/>
    <w:rsid w:val="00725FDD"/>
    <w:rsid w:val="00730AA1"/>
    <w:rsid w:val="0073209D"/>
    <w:rsid w:val="0073240D"/>
    <w:rsid w:val="007340B1"/>
    <w:rsid w:val="00734294"/>
    <w:rsid w:val="00734F75"/>
    <w:rsid w:val="00735AAB"/>
    <w:rsid w:val="0073772E"/>
    <w:rsid w:val="00740316"/>
    <w:rsid w:val="007403C6"/>
    <w:rsid w:val="00740657"/>
    <w:rsid w:val="0074084D"/>
    <w:rsid w:val="00740D0F"/>
    <w:rsid w:val="0074202D"/>
    <w:rsid w:val="007439EF"/>
    <w:rsid w:val="00750F2D"/>
    <w:rsid w:val="00753ECD"/>
    <w:rsid w:val="00754425"/>
    <w:rsid w:val="007559D0"/>
    <w:rsid w:val="00755B3F"/>
    <w:rsid w:val="0075639B"/>
    <w:rsid w:val="0076131D"/>
    <w:rsid w:val="00761593"/>
    <w:rsid w:val="00761DEA"/>
    <w:rsid w:val="007627AC"/>
    <w:rsid w:val="00764570"/>
    <w:rsid w:val="00765439"/>
    <w:rsid w:val="00767CED"/>
    <w:rsid w:val="00770514"/>
    <w:rsid w:val="00770F30"/>
    <w:rsid w:val="00773386"/>
    <w:rsid w:val="00773D98"/>
    <w:rsid w:val="00776408"/>
    <w:rsid w:val="00777134"/>
    <w:rsid w:val="00780340"/>
    <w:rsid w:val="007818EE"/>
    <w:rsid w:val="00785B6F"/>
    <w:rsid w:val="007932C6"/>
    <w:rsid w:val="00794BBE"/>
    <w:rsid w:val="007A2C33"/>
    <w:rsid w:val="007A433A"/>
    <w:rsid w:val="007B04F0"/>
    <w:rsid w:val="007B2AD0"/>
    <w:rsid w:val="007B2E04"/>
    <w:rsid w:val="007B3E22"/>
    <w:rsid w:val="007B7078"/>
    <w:rsid w:val="007B7227"/>
    <w:rsid w:val="007C63DF"/>
    <w:rsid w:val="007C6625"/>
    <w:rsid w:val="007C7071"/>
    <w:rsid w:val="007C7E38"/>
    <w:rsid w:val="007D1252"/>
    <w:rsid w:val="007D49DD"/>
    <w:rsid w:val="007D5BD7"/>
    <w:rsid w:val="007D69DC"/>
    <w:rsid w:val="007E1C14"/>
    <w:rsid w:val="007E263D"/>
    <w:rsid w:val="007E4398"/>
    <w:rsid w:val="007F0530"/>
    <w:rsid w:val="007F0551"/>
    <w:rsid w:val="007F0B84"/>
    <w:rsid w:val="007F1939"/>
    <w:rsid w:val="007F1960"/>
    <w:rsid w:val="007F2894"/>
    <w:rsid w:val="007F2DF9"/>
    <w:rsid w:val="007F3583"/>
    <w:rsid w:val="007F52AB"/>
    <w:rsid w:val="007F5885"/>
    <w:rsid w:val="007F7BF4"/>
    <w:rsid w:val="00803487"/>
    <w:rsid w:val="00804A20"/>
    <w:rsid w:val="00804EBF"/>
    <w:rsid w:val="00805ECA"/>
    <w:rsid w:val="00807022"/>
    <w:rsid w:val="008077A8"/>
    <w:rsid w:val="0081008D"/>
    <w:rsid w:val="00811B33"/>
    <w:rsid w:val="0081298F"/>
    <w:rsid w:val="00812C80"/>
    <w:rsid w:val="00812E4C"/>
    <w:rsid w:val="008141D8"/>
    <w:rsid w:val="008146E3"/>
    <w:rsid w:val="00815914"/>
    <w:rsid w:val="00816B93"/>
    <w:rsid w:val="00824039"/>
    <w:rsid w:val="0082405B"/>
    <w:rsid w:val="00825C44"/>
    <w:rsid w:val="008303E6"/>
    <w:rsid w:val="008310D2"/>
    <w:rsid w:val="00832D5B"/>
    <w:rsid w:val="0083341A"/>
    <w:rsid w:val="0083380A"/>
    <w:rsid w:val="008371E5"/>
    <w:rsid w:val="00837902"/>
    <w:rsid w:val="008409CB"/>
    <w:rsid w:val="008412C7"/>
    <w:rsid w:val="008452EE"/>
    <w:rsid w:val="00850B1C"/>
    <w:rsid w:val="00856972"/>
    <w:rsid w:val="00857352"/>
    <w:rsid w:val="008602B5"/>
    <w:rsid w:val="00861EA9"/>
    <w:rsid w:val="00864C66"/>
    <w:rsid w:val="008668D5"/>
    <w:rsid w:val="00866D0B"/>
    <w:rsid w:val="00870AD6"/>
    <w:rsid w:val="0087178A"/>
    <w:rsid w:val="0087642B"/>
    <w:rsid w:val="00876A18"/>
    <w:rsid w:val="00882809"/>
    <w:rsid w:val="00885FA2"/>
    <w:rsid w:val="00887E73"/>
    <w:rsid w:val="00890FFB"/>
    <w:rsid w:val="008911B9"/>
    <w:rsid w:val="0089154B"/>
    <w:rsid w:val="00891765"/>
    <w:rsid w:val="00892FA0"/>
    <w:rsid w:val="00893D6F"/>
    <w:rsid w:val="00895688"/>
    <w:rsid w:val="008A382A"/>
    <w:rsid w:val="008A3DD5"/>
    <w:rsid w:val="008A6927"/>
    <w:rsid w:val="008A6BE6"/>
    <w:rsid w:val="008B63ED"/>
    <w:rsid w:val="008C1477"/>
    <w:rsid w:val="008C2675"/>
    <w:rsid w:val="008C2783"/>
    <w:rsid w:val="008C49FB"/>
    <w:rsid w:val="008C52CE"/>
    <w:rsid w:val="008C5F1B"/>
    <w:rsid w:val="008C6654"/>
    <w:rsid w:val="008D2A4B"/>
    <w:rsid w:val="008D33B6"/>
    <w:rsid w:val="008D4F29"/>
    <w:rsid w:val="008D5F84"/>
    <w:rsid w:val="008E314F"/>
    <w:rsid w:val="008E7B8B"/>
    <w:rsid w:val="008F011F"/>
    <w:rsid w:val="008F02EA"/>
    <w:rsid w:val="008F0677"/>
    <w:rsid w:val="008F7C50"/>
    <w:rsid w:val="00905AA1"/>
    <w:rsid w:val="00915237"/>
    <w:rsid w:val="00915C3A"/>
    <w:rsid w:val="009170AE"/>
    <w:rsid w:val="00917DC5"/>
    <w:rsid w:val="009203FB"/>
    <w:rsid w:val="00920516"/>
    <w:rsid w:val="009210C0"/>
    <w:rsid w:val="009228D0"/>
    <w:rsid w:val="0092367A"/>
    <w:rsid w:val="0092672A"/>
    <w:rsid w:val="00927F0C"/>
    <w:rsid w:val="00931716"/>
    <w:rsid w:val="00933128"/>
    <w:rsid w:val="0093350D"/>
    <w:rsid w:val="0093546A"/>
    <w:rsid w:val="009354CA"/>
    <w:rsid w:val="00936704"/>
    <w:rsid w:val="009369F9"/>
    <w:rsid w:val="009370BC"/>
    <w:rsid w:val="0093783A"/>
    <w:rsid w:val="00940144"/>
    <w:rsid w:val="00941595"/>
    <w:rsid w:val="00943F67"/>
    <w:rsid w:val="00946365"/>
    <w:rsid w:val="00946678"/>
    <w:rsid w:val="00947042"/>
    <w:rsid w:val="00947D08"/>
    <w:rsid w:val="009509F1"/>
    <w:rsid w:val="0095329F"/>
    <w:rsid w:val="00954612"/>
    <w:rsid w:val="009569A2"/>
    <w:rsid w:val="00960C5C"/>
    <w:rsid w:val="009618C2"/>
    <w:rsid w:val="00961B21"/>
    <w:rsid w:val="00962995"/>
    <w:rsid w:val="00962A92"/>
    <w:rsid w:val="0096343A"/>
    <w:rsid w:val="00963ACC"/>
    <w:rsid w:val="00963AD6"/>
    <w:rsid w:val="00966349"/>
    <w:rsid w:val="00971387"/>
    <w:rsid w:val="00973AD4"/>
    <w:rsid w:val="009745FD"/>
    <w:rsid w:val="009755AA"/>
    <w:rsid w:val="0098365E"/>
    <w:rsid w:val="00983FF2"/>
    <w:rsid w:val="009856AA"/>
    <w:rsid w:val="00986DE5"/>
    <w:rsid w:val="00990AF8"/>
    <w:rsid w:val="00990D7D"/>
    <w:rsid w:val="00991756"/>
    <w:rsid w:val="00991DFA"/>
    <w:rsid w:val="00994E0C"/>
    <w:rsid w:val="009974BB"/>
    <w:rsid w:val="0099760A"/>
    <w:rsid w:val="009A0ED4"/>
    <w:rsid w:val="009A136D"/>
    <w:rsid w:val="009A22DC"/>
    <w:rsid w:val="009A4C7A"/>
    <w:rsid w:val="009A5ED8"/>
    <w:rsid w:val="009B006C"/>
    <w:rsid w:val="009B13EE"/>
    <w:rsid w:val="009B19C8"/>
    <w:rsid w:val="009B2043"/>
    <w:rsid w:val="009B5154"/>
    <w:rsid w:val="009B687A"/>
    <w:rsid w:val="009C0EE1"/>
    <w:rsid w:val="009C1C2F"/>
    <w:rsid w:val="009C26CA"/>
    <w:rsid w:val="009C40B5"/>
    <w:rsid w:val="009C5DBD"/>
    <w:rsid w:val="009C65D4"/>
    <w:rsid w:val="009C720A"/>
    <w:rsid w:val="009D52AE"/>
    <w:rsid w:val="009D5B6C"/>
    <w:rsid w:val="009D64ED"/>
    <w:rsid w:val="009E1BCF"/>
    <w:rsid w:val="009E601D"/>
    <w:rsid w:val="009E6BDD"/>
    <w:rsid w:val="009E7D13"/>
    <w:rsid w:val="009F003A"/>
    <w:rsid w:val="009F2541"/>
    <w:rsid w:val="009F568E"/>
    <w:rsid w:val="00A01BE1"/>
    <w:rsid w:val="00A049C5"/>
    <w:rsid w:val="00A04BAF"/>
    <w:rsid w:val="00A05D27"/>
    <w:rsid w:val="00A0758C"/>
    <w:rsid w:val="00A11F12"/>
    <w:rsid w:val="00A1392D"/>
    <w:rsid w:val="00A14CAF"/>
    <w:rsid w:val="00A153B3"/>
    <w:rsid w:val="00A21083"/>
    <w:rsid w:val="00A21199"/>
    <w:rsid w:val="00A220FE"/>
    <w:rsid w:val="00A252A9"/>
    <w:rsid w:val="00A25683"/>
    <w:rsid w:val="00A25ACD"/>
    <w:rsid w:val="00A300C0"/>
    <w:rsid w:val="00A32785"/>
    <w:rsid w:val="00A35442"/>
    <w:rsid w:val="00A42600"/>
    <w:rsid w:val="00A43E5C"/>
    <w:rsid w:val="00A477BF"/>
    <w:rsid w:val="00A514AD"/>
    <w:rsid w:val="00A53713"/>
    <w:rsid w:val="00A55142"/>
    <w:rsid w:val="00A5591B"/>
    <w:rsid w:val="00A56130"/>
    <w:rsid w:val="00A56ACF"/>
    <w:rsid w:val="00A56CA4"/>
    <w:rsid w:val="00A577D0"/>
    <w:rsid w:val="00A60608"/>
    <w:rsid w:val="00A705E8"/>
    <w:rsid w:val="00A74FAF"/>
    <w:rsid w:val="00A76DE9"/>
    <w:rsid w:val="00A81591"/>
    <w:rsid w:val="00A81AA9"/>
    <w:rsid w:val="00A81E46"/>
    <w:rsid w:val="00A84DF1"/>
    <w:rsid w:val="00A85250"/>
    <w:rsid w:val="00A85797"/>
    <w:rsid w:val="00A87DF6"/>
    <w:rsid w:val="00A91FB5"/>
    <w:rsid w:val="00A93236"/>
    <w:rsid w:val="00A96B0F"/>
    <w:rsid w:val="00AA085D"/>
    <w:rsid w:val="00AA2B93"/>
    <w:rsid w:val="00AA3653"/>
    <w:rsid w:val="00AA5C62"/>
    <w:rsid w:val="00AB2618"/>
    <w:rsid w:val="00AB3413"/>
    <w:rsid w:val="00AC07C0"/>
    <w:rsid w:val="00AC290E"/>
    <w:rsid w:val="00AC70EF"/>
    <w:rsid w:val="00AC722D"/>
    <w:rsid w:val="00AC7BC6"/>
    <w:rsid w:val="00AD3155"/>
    <w:rsid w:val="00AD5A4D"/>
    <w:rsid w:val="00AE0749"/>
    <w:rsid w:val="00AE5000"/>
    <w:rsid w:val="00AE58CB"/>
    <w:rsid w:val="00AF22CB"/>
    <w:rsid w:val="00AF37F3"/>
    <w:rsid w:val="00AF5BAD"/>
    <w:rsid w:val="00AF6B75"/>
    <w:rsid w:val="00AF6D8D"/>
    <w:rsid w:val="00AF7FA8"/>
    <w:rsid w:val="00B023C3"/>
    <w:rsid w:val="00B02430"/>
    <w:rsid w:val="00B025FB"/>
    <w:rsid w:val="00B0321C"/>
    <w:rsid w:val="00B0322C"/>
    <w:rsid w:val="00B056F1"/>
    <w:rsid w:val="00B07FE5"/>
    <w:rsid w:val="00B13647"/>
    <w:rsid w:val="00B146BF"/>
    <w:rsid w:val="00B15915"/>
    <w:rsid w:val="00B21A2E"/>
    <w:rsid w:val="00B22115"/>
    <w:rsid w:val="00B22358"/>
    <w:rsid w:val="00B23B07"/>
    <w:rsid w:val="00B23B26"/>
    <w:rsid w:val="00B3136D"/>
    <w:rsid w:val="00B351AB"/>
    <w:rsid w:val="00B40CE0"/>
    <w:rsid w:val="00B4366D"/>
    <w:rsid w:val="00B44206"/>
    <w:rsid w:val="00B4763B"/>
    <w:rsid w:val="00B50854"/>
    <w:rsid w:val="00B51DFD"/>
    <w:rsid w:val="00B54A76"/>
    <w:rsid w:val="00B56CC5"/>
    <w:rsid w:val="00B576CB"/>
    <w:rsid w:val="00B604F3"/>
    <w:rsid w:val="00B626E2"/>
    <w:rsid w:val="00B64C23"/>
    <w:rsid w:val="00B6676C"/>
    <w:rsid w:val="00B66D51"/>
    <w:rsid w:val="00B708B7"/>
    <w:rsid w:val="00B70918"/>
    <w:rsid w:val="00B733AF"/>
    <w:rsid w:val="00B73918"/>
    <w:rsid w:val="00B76216"/>
    <w:rsid w:val="00B770BD"/>
    <w:rsid w:val="00B808E5"/>
    <w:rsid w:val="00B80C40"/>
    <w:rsid w:val="00B81F3C"/>
    <w:rsid w:val="00B83B4D"/>
    <w:rsid w:val="00B91314"/>
    <w:rsid w:val="00B96F28"/>
    <w:rsid w:val="00BA2D4E"/>
    <w:rsid w:val="00BA37B0"/>
    <w:rsid w:val="00BA4119"/>
    <w:rsid w:val="00BA4649"/>
    <w:rsid w:val="00BA4910"/>
    <w:rsid w:val="00BA4ABB"/>
    <w:rsid w:val="00BA4EAF"/>
    <w:rsid w:val="00BA578D"/>
    <w:rsid w:val="00BA5A2E"/>
    <w:rsid w:val="00BA64B2"/>
    <w:rsid w:val="00BB111B"/>
    <w:rsid w:val="00BB1203"/>
    <w:rsid w:val="00BB4CBF"/>
    <w:rsid w:val="00BB67E6"/>
    <w:rsid w:val="00BC1571"/>
    <w:rsid w:val="00BC19F9"/>
    <w:rsid w:val="00BC2B97"/>
    <w:rsid w:val="00BC35F4"/>
    <w:rsid w:val="00BD4E16"/>
    <w:rsid w:val="00BD67EE"/>
    <w:rsid w:val="00BD6BF3"/>
    <w:rsid w:val="00BD74D9"/>
    <w:rsid w:val="00BE098A"/>
    <w:rsid w:val="00BE179E"/>
    <w:rsid w:val="00BE1844"/>
    <w:rsid w:val="00BE2D82"/>
    <w:rsid w:val="00BF06B1"/>
    <w:rsid w:val="00BF113D"/>
    <w:rsid w:val="00BF1AE7"/>
    <w:rsid w:val="00BF1D98"/>
    <w:rsid w:val="00BF259E"/>
    <w:rsid w:val="00BF3971"/>
    <w:rsid w:val="00C02405"/>
    <w:rsid w:val="00C04A53"/>
    <w:rsid w:val="00C150D2"/>
    <w:rsid w:val="00C151B5"/>
    <w:rsid w:val="00C16F2B"/>
    <w:rsid w:val="00C20BD4"/>
    <w:rsid w:val="00C24A9B"/>
    <w:rsid w:val="00C357D4"/>
    <w:rsid w:val="00C3725A"/>
    <w:rsid w:val="00C374D9"/>
    <w:rsid w:val="00C37715"/>
    <w:rsid w:val="00C405C9"/>
    <w:rsid w:val="00C409A5"/>
    <w:rsid w:val="00C41B3F"/>
    <w:rsid w:val="00C43AA7"/>
    <w:rsid w:val="00C538DC"/>
    <w:rsid w:val="00C53DDA"/>
    <w:rsid w:val="00C5619A"/>
    <w:rsid w:val="00C638B7"/>
    <w:rsid w:val="00C707F8"/>
    <w:rsid w:val="00C7118E"/>
    <w:rsid w:val="00C71F60"/>
    <w:rsid w:val="00C7251C"/>
    <w:rsid w:val="00C74C06"/>
    <w:rsid w:val="00C76200"/>
    <w:rsid w:val="00C776DA"/>
    <w:rsid w:val="00C82465"/>
    <w:rsid w:val="00C83220"/>
    <w:rsid w:val="00C843CA"/>
    <w:rsid w:val="00C90B4E"/>
    <w:rsid w:val="00C91A82"/>
    <w:rsid w:val="00C93C02"/>
    <w:rsid w:val="00C94397"/>
    <w:rsid w:val="00C9469F"/>
    <w:rsid w:val="00C974AA"/>
    <w:rsid w:val="00CA0576"/>
    <w:rsid w:val="00CA19A0"/>
    <w:rsid w:val="00CA6737"/>
    <w:rsid w:val="00CB1181"/>
    <w:rsid w:val="00CB1C32"/>
    <w:rsid w:val="00CB1EA5"/>
    <w:rsid w:val="00CB3AA4"/>
    <w:rsid w:val="00CB415B"/>
    <w:rsid w:val="00CB552A"/>
    <w:rsid w:val="00CB5590"/>
    <w:rsid w:val="00CB7BD8"/>
    <w:rsid w:val="00CB7DB8"/>
    <w:rsid w:val="00CC05A7"/>
    <w:rsid w:val="00CC405B"/>
    <w:rsid w:val="00CC4E89"/>
    <w:rsid w:val="00CC6D52"/>
    <w:rsid w:val="00CD169C"/>
    <w:rsid w:val="00CD37B3"/>
    <w:rsid w:val="00CD3A81"/>
    <w:rsid w:val="00CD4967"/>
    <w:rsid w:val="00CD625B"/>
    <w:rsid w:val="00CE0817"/>
    <w:rsid w:val="00CE6CE3"/>
    <w:rsid w:val="00CF4C75"/>
    <w:rsid w:val="00CF70B2"/>
    <w:rsid w:val="00CF7E99"/>
    <w:rsid w:val="00D02D04"/>
    <w:rsid w:val="00D07E61"/>
    <w:rsid w:val="00D10EC2"/>
    <w:rsid w:val="00D12F23"/>
    <w:rsid w:val="00D13203"/>
    <w:rsid w:val="00D14918"/>
    <w:rsid w:val="00D15072"/>
    <w:rsid w:val="00D15C4F"/>
    <w:rsid w:val="00D17545"/>
    <w:rsid w:val="00D17B15"/>
    <w:rsid w:val="00D17D75"/>
    <w:rsid w:val="00D20C49"/>
    <w:rsid w:val="00D22EF8"/>
    <w:rsid w:val="00D2329F"/>
    <w:rsid w:val="00D25B3E"/>
    <w:rsid w:val="00D25D71"/>
    <w:rsid w:val="00D25DA0"/>
    <w:rsid w:val="00D26482"/>
    <w:rsid w:val="00D26940"/>
    <w:rsid w:val="00D27042"/>
    <w:rsid w:val="00D352E7"/>
    <w:rsid w:val="00D376A3"/>
    <w:rsid w:val="00D45FD4"/>
    <w:rsid w:val="00D47206"/>
    <w:rsid w:val="00D53AAE"/>
    <w:rsid w:val="00D62A24"/>
    <w:rsid w:val="00D64F18"/>
    <w:rsid w:val="00D65212"/>
    <w:rsid w:val="00D65685"/>
    <w:rsid w:val="00D71AAD"/>
    <w:rsid w:val="00D74F4F"/>
    <w:rsid w:val="00D7597F"/>
    <w:rsid w:val="00D76AFE"/>
    <w:rsid w:val="00D7726A"/>
    <w:rsid w:val="00D774B5"/>
    <w:rsid w:val="00D775FA"/>
    <w:rsid w:val="00D81B17"/>
    <w:rsid w:val="00D81F26"/>
    <w:rsid w:val="00D851F2"/>
    <w:rsid w:val="00D85F71"/>
    <w:rsid w:val="00D87C37"/>
    <w:rsid w:val="00D910D3"/>
    <w:rsid w:val="00D92592"/>
    <w:rsid w:val="00D92AC2"/>
    <w:rsid w:val="00D9648A"/>
    <w:rsid w:val="00D96B52"/>
    <w:rsid w:val="00D96FED"/>
    <w:rsid w:val="00D97F32"/>
    <w:rsid w:val="00DA73AB"/>
    <w:rsid w:val="00DB1954"/>
    <w:rsid w:val="00DB217F"/>
    <w:rsid w:val="00DB548D"/>
    <w:rsid w:val="00DB7559"/>
    <w:rsid w:val="00DC05BA"/>
    <w:rsid w:val="00DC0626"/>
    <w:rsid w:val="00DC4D8D"/>
    <w:rsid w:val="00DC76B8"/>
    <w:rsid w:val="00DD4FC2"/>
    <w:rsid w:val="00DD724E"/>
    <w:rsid w:val="00DD79CC"/>
    <w:rsid w:val="00DD7B5F"/>
    <w:rsid w:val="00DE1CF1"/>
    <w:rsid w:val="00DE3ACD"/>
    <w:rsid w:val="00DE5124"/>
    <w:rsid w:val="00DF043E"/>
    <w:rsid w:val="00DF2D51"/>
    <w:rsid w:val="00DF3542"/>
    <w:rsid w:val="00DF3655"/>
    <w:rsid w:val="00DF6532"/>
    <w:rsid w:val="00DF736E"/>
    <w:rsid w:val="00E014A1"/>
    <w:rsid w:val="00E026F7"/>
    <w:rsid w:val="00E03378"/>
    <w:rsid w:val="00E03A2F"/>
    <w:rsid w:val="00E14AE7"/>
    <w:rsid w:val="00E151A1"/>
    <w:rsid w:val="00E2219A"/>
    <w:rsid w:val="00E23470"/>
    <w:rsid w:val="00E244AB"/>
    <w:rsid w:val="00E27687"/>
    <w:rsid w:val="00E27A42"/>
    <w:rsid w:val="00E27A9E"/>
    <w:rsid w:val="00E27DC2"/>
    <w:rsid w:val="00E31782"/>
    <w:rsid w:val="00E32180"/>
    <w:rsid w:val="00E3310C"/>
    <w:rsid w:val="00E34C2F"/>
    <w:rsid w:val="00E355FC"/>
    <w:rsid w:val="00E3597E"/>
    <w:rsid w:val="00E41607"/>
    <w:rsid w:val="00E42D0E"/>
    <w:rsid w:val="00E44B26"/>
    <w:rsid w:val="00E5588D"/>
    <w:rsid w:val="00E5761A"/>
    <w:rsid w:val="00E57F4B"/>
    <w:rsid w:val="00E61B6D"/>
    <w:rsid w:val="00E6286B"/>
    <w:rsid w:val="00E669D0"/>
    <w:rsid w:val="00E72FBE"/>
    <w:rsid w:val="00E73276"/>
    <w:rsid w:val="00E747FB"/>
    <w:rsid w:val="00E81851"/>
    <w:rsid w:val="00E835D2"/>
    <w:rsid w:val="00E85113"/>
    <w:rsid w:val="00E8655E"/>
    <w:rsid w:val="00E90883"/>
    <w:rsid w:val="00E9142F"/>
    <w:rsid w:val="00E94339"/>
    <w:rsid w:val="00E95FEA"/>
    <w:rsid w:val="00E96BFA"/>
    <w:rsid w:val="00E96E69"/>
    <w:rsid w:val="00E978D7"/>
    <w:rsid w:val="00EA5A87"/>
    <w:rsid w:val="00EA61FF"/>
    <w:rsid w:val="00EA636E"/>
    <w:rsid w:val="00EB0D86"/>
    <w:rsid w:val="00EB5323"/>
    <w:rsid w:val="00EB64F7"/>
    <w:rsid w:val="00EB6D5C"/>
    <w:rsid w:val="00EC00CF"/>
    <w:rsid w:val="00EC0CF8"/>
    <w:rsid w:val="00EC1464"/>
    <w:rsid w:val="00EC4F7B"/>
    <w:rsid w:val="00EC57D0"/>
    <w:rsid w:val="00EC641B"/>
    <w:rsid w:val="00EC6A9C"/>
    <w:rsid w:val="00ED08A4"/>
    <w:rsid w:val="00ED17DF"/>
    <w:rsid w:val="00ED4708"/>
    <w:rsid w:val="00ED6625"/>
    <w:rsid w:val="00ED76D4"/>
    <w:rsid w:val="00EE0333"/>
    <w:rsid w:val="00EE2914"/>
    <w:rsid w:val="00EE30FD"/>
    <w:rsid w:val="00EF4B50"/>
    <w:rsid w:val="00EF5E47"/>
    <w:rsid w:val="00F006FE"/>
    <w:rsid w:val="00F01258"/>
    <w:rsid w:val="00F0287F"/>
    <w:rsid w:val="00F03A61"/>
    <w:rsid w:val="00F03A7C"/>
    <w:rsid w:val="00F047EE"/>
    <w:rsid w:val="00F04B23"/>
    <w:rsid w:val="00F1262B"/>
    <w:rsid w:val="00F15125"/>
    <w:rsid w:val="00F17746"/>
    <w:rsid w:val="00F217EA"/>
    <w:rsid w:val="00F2447D"/>
    <w:rsid w:val="00F2693B"/>
    <w:rsid w:val="00F27638"/>
    <w:rsid w:val="00F276F2"/>
    <w:rsid w:val="00F27D00"/>
    <w:rsid w:val="00F3438E"/>
    <w:rsid w:val="00F36064"/>
    <w:rsid w:val="00F40F5B"/>
    <w:rsid w:val="00F449F1"/>
    <w:rsid w:val="00F44AC0"/>
    <w:rsid w:val="00F45943"/>
    <w:rsid w:val="00F459E9"/>
    <w:rsid w:val="00F47871"/>
    <w:rsid w:val="00F5014D"/>
    <w:rsid w:val="00F50D35"/>
    <w:rsid w:val="00F51082"/>
    <w:rsid w:val="00F523FC"/>
    <w:rsid w:val="00F5338E"/>
    <w:rsid w:val="00F55A23"/>
    <w:rsid w:val="00F5769B"/>
    <w:rsid w:val="00F64743"/>
    <w:rsid w:val="00F6502B"/>
    <w:rsid w:val="00F658BD"/>
    <w:rsid w:val="00F6694C"/>
    <w:rsid w:val="00F6743F"/>
    <w:rsid w:val="00F67F46"/>
    <w:rsid w:val="00F7385C"/>
    <w:rsid w:val="00F758E3"/>
    <w:rsid w:val="00F76E0A"/>
    <w:rsid w:val="00F779B8"/>
    <w:rsid w:val="00F81A95"/>
    <w:rsid w:val="00F82585"/>
    <w:rsid w:val="00F8383D"/>
    <w:rsid w:val="00F84806"/>
    <w:rsid w:val="00F85589"/>
    <w:rsid w:val="00F872FB"/>
    <w:rsid w:val="00F90B91"/>
    <w:rsid w:val="00F914D4"/>
    <w:rsid w:val="00F94F19"/>
    <w:rsid w:val="00F96FCE"/>
    <w:rsid w:val="00F97A38"/>
    <w:rsid w:val="00FA0249"/>
    <w:rsid w:val="00FA2490"/>
    <w:rsid w:val="00FA280F"/>
    <w:rsid w:val="00FA2888"/>
    <w:rsid w:val="00FA2EFE"/>
    <w:rsid w:val="00FA39FC"/>
    <w:rsid w:val="00FA3E74"/>
    <w:rsid w:val="00FA4B37"/>
    <w:rsid w:val="00FB11CE"/>
    <w:rsid w:val="00FB1EDF"/>
    <w:rsid w:val="00FB3286"/>
    <w:rsid w:val="00FB5BCA"/>
    <w:rsid w:val="00FB7077"/>
    <w:rsid w:val="00FC0483"/>
    <w:rsid w:val="00FC1224"/>
    <w:rsid w:val="00FC54B3"/>
    <w:rsid w:val="00FC65D2"/>
    <w:rsid w:val="00FC6D73"/>
    <w:rsid w:val="00FD184F"/>
    <w:rsid w:val="00FD26CC"/>
    <w:rsid w:val="00FD666A"/>
    <w:rsid w:val="00FD721E"/>
    <w:rsid w:val="00FE1A87"/>
    <w:rsid w:val="00FE24C0"/>
    <w:rsid w:val="00FE42E9"/>
    <w:rsid w:val="00FE490A"/>
    <w:rsid w:val="00FE4E30"/>
    <w:rsid w:val="00FE5D72"/>
    <w:rsid w:val="00FE60BE"/>
    <w:rsid w:val="00FF0E03"/>
    <w:rsid w:val="00FF71F7"/>
    <w:rsid w:val="0461182B"/>
    <w:rsid w:val="04D806FC"/>
    <w:rsid w:val="04DD07A2"/>
    <w:rsid w:val="056F7F78"/>
    <w:rsid w:val="05781604"/>
    <w:rsid w:val="05E80E12"/>
    <w:rsid w:val="067909B6"/>
    <w:rsid w:val="073275AA"/>
    <w:rsid w:val="0A6C0BA3"/>
    <w:rsid w:val="0E4A7B87"/>
    <w:rsid w:val="18A9166B"/>
    <w:rsid w:val="199C6AA9"/>
    <w:rsid w:val="1D7F3AA1"/>
    <w:rsid w:val="1D8A6839"/>
    <w:rsid w:val="1F420355"/>
    <w:rsid w:val="3169680A"/>
    <w:rsid w:val="3734370D"/>
    <w:rsid w:val="3817190C"/>
    <w:rsid w:val="3DD51A0A"/>
    <w:rsid w:val="419672AA"/>
    <w:rsid w:val="41A30FB7"/>
    <w:rsid w:val="42FC1463"/>
    <w:rsid w:val="5294521D"/>
    <w:rsid w:val="56735739"/>
    <w:rsid w:val="57E34E85"/>
    <w:rsid w:val="59D00383"/>
    <w:rsid w:val="5B7812E7"/>
    <w:rsid w:val="69451323"/>
    <w:rsid w:val="6B6F018F"/>
    <w:rsid w:val="6D217ADC"/>
    <w:rsid w:val="703E39BC"/>
    <w:rsid w:val="727F142E"/>
    <w:rsid w:val="74F813CC"/>
    <w:rsid w:val="777C2DF8"/>
    <w:rsid w:val="7ACE4ED2"/>
    <w:rsid w:val="7BF10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38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Table Web 2" w:semiHidden="0" w:unhideWhenUsed="0"/>
    <w:lsdException w:name="Table Web 3" w:semiHidden="0" w:unhideWhenUsed="0"/>
    <w:lsdException w:name="Balloon Text" w:semiHidden="0" w:uiPriority="0" w:unhideWhenUsed="0" w:qFormat="1"/>
    <w:lsdException w:name="Table Grid" w:semiHidden="0" w:uiPriority="59" w:unhideWhenUsed="0" w:qFormat="1"/>
    <w:lsdException w:name="Table Theme" w:semiHidden="0" w:unhideWhenUsed="0"/>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371E5"/>
    <w:rPr>
      <w:rFonts w:eastAsia="Times New Roman"/>
      <w:lang w:eastAsia="en-US"/>
    </w:rPr>
  </w:style>
  <w:style w:type="paragraph" w:styleId="1">
    <w:name w:val="heading 1"/>
    <w:basedOn w:val="a0"/>
    <w:next w:val="a1"/>
    <w:link w:val="1Char"/>
    <w:qFormat/>
    <w:rsid w:val="008371E5"/>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8371E5"/>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8371E5"/>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rsid w:val="008371E5"/>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rsid w:val="008371E5"/>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rsid w:val="008371E5"/>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rsid w:val="008371E5"/>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rsid w:val="008371E5"/>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rsid w:val="008371E5"/>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8371E5"/>
    <w:pPr>
      <w:spacing w:after="120"/>
      <w:jc w:val="both"/>
    </w:pPr>
    <w:rPr>
      <w:rFonts w:eastAsia="MS Mincho"/>
    </w:rPr>
  </w:style>
  <w:style w:type="paragraph" w:styleId="30">
    <w:name w:val="List 3"/>
    <w:basedOn w:val="a0"/>
    <w:qFormat/>
    <w:rsid w:val="008371E5"/>
    <w:pPr>
      <w:ind w:leftChars="400" w:left="100" w:hangingChars="200" w:hanging="200"/>
      <w:contextualSpacing/>
    </w:pPr>
  </w:style>
  <w:style w:type="paragraph" w:styleId="a5">
    <w:name w:val="caption"/>
    <w:basedOn w:val="a0"/>
    <w:next w:val="a0"/>
    <w:link w:val="Char0"/>
    <w:qFormat/>
    <w:rsid w:val="008371E5"/>
    <w:pPr>
      <w:overflowPunct w:val="0"/>
      <w:autoSpaceDE w:val="0"/>
      <w:autoSpaceDN w:val="0"/>
      <w:adjustRightInd w:val="0"/>
      <w:spacing w:before="120" w:after="120"/>
      <w:textAlignment w:val="baseline"/>
    </w:pPr>
    <w:rPr>
      <w:lang w:val="en-GB"/>
    </w:rPr>
  </w:style>
  <w:style w:type="paragraph" w:styleId="a">
    <w:name w:val="List Bullet"/>
    <w:basedOn w:val="a0"/>
    <w:qFormat/>
    <w:rsid w:val="008371E5"/>
    <w:pPr>
      <w:numPr>
        <w:numId w:val="2"/>
      </w:numPr>
    </w:pPr>
    <w:rPr>
      <w:rFonts w:eastAsia="MS Gothic"/>
      <w:sz w:val="24"/>
      <w:szCs w:val="24"/>
      <w:lang w:val="en-GB"/>
    </w:rPr>
  </w:style>
  <w:style w:type="paragraph" w:styleId="a6">
    <w:name w:val="Document Map"/>
    <w:basedOn w:val="a0"/>
    <w:qFormat/>
    <w:rsid w:val="008371E5"/>
    <w:pPr>
      <w:shd w:val="clear" w:color="auto" w:fill="000080"/>
    </w:pPr>
  </w:style>
  <w:style w:type="paragraph" w:styleId="a7">
    <w:name w:val="annotation text"/>
    <w:basedOn w:val="a0"/>
    <w:link w:val="Char1"/>
    <w:uiPriority w:val="99"/>
    <w:qFormat/>
    <w:rsid w:val="008371E5"/>
  </w:style>
  <w:style w:type="paragraph" w:styleId="20">
    <w:name w:val="List 2"/>
    <w:basedOn w:val="a8"/>
    <w:qFormat/>
    <w:rsid w:val="008371E5"/>
    <w:pPr>
      <w:tabs>
        <w:tab w:val="left" w:pos="2041"/>
      </w:tabs>
      <w:spacing w:before="180"/>
      <w:ind w:left="2041" w:hanging="737"/>
    </w:pPr>
    <w:rPr>
      <w:rFonts w:ascii="Arial" w:hAnsi="Arial"/>
      <w:sz w:val="22"/>
    </w:rPr>
  </w:style>
  <w:style w:type="paragraph" w:styleId="a8">
    <w:name w:val="List"/>
    <w:basedOn w:val="a0"/>
    <w:qFormat/>
    <w:rsid w:val="008371E5"/>
    <w:pPr>
      <w:ind w:left="283" w:hanging="283"/>
    </w:pPr>
  </w:style>
  <w:style w:type="paragraph" w:styleId="a9">
    <w:name w:val="Plain Text"/>
    <w:basedOn w:val="a0"/>
    <w:link w:val="Char2"/>
    <w:uiPriority w:val="99"/>
    <w:qFormat/>
    <w:rsid w:val="008371E5"/>
    <w:pPr>
      <w:widowControl w:val="0"/>
    </w:pPr>
    <w:rPr>
      <w:rFonts w:ascii="Calibri" w:eastAsia="宋体" w:hAnsi="Courier New" w:cs="Courier New"/>
      <w:kern w:val="2"/>
      <w:sz w:val="21"/>
      <w:szCs w:val="21"/>
      <w:lang w:eastAsia="zh-CN"/>
    </w:rPr>
  </w:style>
  <w:style w:type="paragraph" w:styleId="aa">
    <w:name w:val="Date"/>
    <w:basedOn w:val="a0"/>
    <w:next w:val="a0"/>
    <w:link w:val="Char3"/>
    <w:qFormat/>
    <w:rsid w:val="008371E5"/>
    <w:pPr>
      <w:ind w:leftChars="2500" w:left="100"/>
    </w:pPr>
  </w:style>
  <w:style w:type="paragraph" w:styleId="21">
    <w:name w:val="Body Text Indent 2"/>
    <w:basedOn w:val="a0"/>
    <w:qFormat/>
    <w:rsid w:val="008371E5"/>
    <w:pPr>
      <w:ind w:left="1247" w:hanging="1247"/>
    </w:pPr>
    <w:rPr>
      <w:rFonts w:ascii="Arial" w:eastAsia="宋体" w:hAnsi="Arial"/>
      <w:b/>
      <w:bCs/>
      <w:szCs w:val="24"/>
      <w:lang w:val="en-GB"/>
    </w:rPr>
  </w:style>
  <w:style w:type="paragraph" w:styleId="ab">
    <w:name w:val="Balloon Text"/>
    <w:basedOn w:val="a0"/>
    <w:qFormat/>
    <w:rsid w:val="008371E5"/>
    <w:rPr>
      <w:sz w:val="18"/>
    </w:rPr>
  </w:style>
  <w:style w:type="paragraph" w:styleId="ac">
    <w:name w:val="footer"/>
    <w:basedOn w:val="a0"/>
    <w:link w:val="Char4"/>
    <w:uiPriority w:val="99"/>
    <w:qFormat/>
    <w:rsid w:val="008371E5"/>
    <w:pPr>
      <w:tabs>
        <w:tab w:val="center" w:pos="4153"/>
        <w:tab w:val="right" w:pos="8306"/>
      </w:tabs>
      <w:snapToGrid w:val="0"/>
    </w:pPr>
    <w:rPr>
      <w:sz w:val="18"/>
    </w:rPr>
  </w:style>
  <w:style w:type="paragraph" w:styleId="ad">
    <w:name w:val="header"/>
    <w:basedOn w:val="a0"/>
    <w:link w:val="Char5"/>
    <w:uiPriority w:val="99"/>
    <w:qFormat/>
    <w:rsid w:val="008371E5"/>
    <w:pPr>
      <w:tabs>
        <w:tab w:val="center" w:pos="4536"/>
        <w:tab w:val="right" w:pos="9072"/>
      </w:tabs>
    </w:pPr>
    <w:rPr>
      <w:rFonts w:ascii="Arial" w:eastAsia="MS Mincho" w:hAnsi="Arial"/>
      <w:b/>
    </w:rPr>
  </w:style>
  <w:style w:type="paragraph" w:styleId="ae">
    <w:name w:val="footnote text"/>
    <w:basedOn w:val="a0"/>
    <w:link w:val="Char6"/>
    <w:qFormat/>
    <w:rsid w:val="008371E5"/>
    <w:pPr>
      <w:snapToGrid w:val="0"/>
    </w:pPr>
    <w:rPr>
      <w:sz w:val="18"/>
    </w:rPr>
  </w:style>
  <w:style w:type="paragraph" w:styleId="af">
    <w:name w:val="table of figures"/>
    <w:basedOn w:val="a0"/>
    <w:next w:val="a0"/>
    <w:uiPriority w:val="99"/>
    <w:unhideWhenUsed/>
    <w:qFormat/>
    <w:rsid w:val="008371E5"/>
  </w:style>
  <w:style w:type="paragraph" w:styleId="40">
    <w:name w:val="List 4"/>
    <w:basedOn w:val="a0"/>
    <w:qFormat/>
    <w:rsid w:val="008371E5"/>
    <w:pPr>
      <w:ind w:leftChars="600" w:left="100" w:hangingChars="200" w:hanging="200"/>
      <w:contextualSpacing/>
    </w:pPr>
  </w:style>
  <w:style w:type="paragraph" w:styleId="af0">
    <w:name w:val="Normal (Web)"/>
    <w:basedOn w:val="a0"/>
    <w:uiPriority w:val="99"/>
    <w:qFormat/>
    <w:rsid w:val="008371E5"/>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rsid w:val="008371E5"/>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sid w:val="008371E5"/>
    <w:rPr>
      <w:b/>
    </w:rPr>
  </w:style>
  <w:style w:type="table" w:styleId="af3">
    <w:name w:val="Table Grid"/>
    <w:basedOn w:val="a3"/>
    <w:uiPriority w:val="59"/>
    <w:qFormat/>
    <w:rsid w:val="008371E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sid w:val="008371E5"/>
    <w:rPr>
      <w:rFonts w:ascii="Arial" w:eastAsia="宋体" w:hAnsi="Arial" w:cs="Arial"/>
      <w:b/>
      <w:bCs/>
      <w:color w:val="0000FF"/>
      <w:kern w:val="2"/>
      <w:lang w:val="en-GB" w:eastAsia="zh-CN" w:bidi="ar-SA"/>
    </w:rPr>
  </w:style>
  <w:style w:type="character" w:styleId="af5">
    <w:name w:val="page number"/>
    <w:basedOn w:val="a2"/>
    <w:qFormat/>
    <w:rsid w:val="008371E5"/>
  </w:style>
  <w:style w:type="character" w:styleId="af6">
    <w:name w:val="Emphasis"/>
    <w:basedOn w:val="a2"/>
    <w:uiPriority w:val="20"/>
    <w:qFormat/>
    <w:rsid w:val="008371E5"/>
    <w:rPr>
      <w:i/>
      <w:iCs/>
    </w:rPr>
  </w:style>
  <w:style w:type="character" w:styleId="af7">
    <w:name w:val="Hyperlink"/>
    <w:basedOn w:val="a2"/>
    <w:uiPriority w:val="99"/>
    <w:qFormat/>
    <w:rsid w:val="008371E5"/>
    <w:rPr>
      <w:color w:val="0000FF"/>
      <w:u w:val="single"/>
    </w:rPr>
  </w:style>
  <w:style w:type="character" w:styleId="af8">
    <w:name w:val="annotation reference"/>
    <w:basedOn w:val="a2"/>
    <w:uiPriority w:val="99"/>
    <w:qFormat/>
    <w:rsid w:val="008371E5"/>
    <w:rPr>
      <w:sz w:val="21"/>
    </w:rPr>
  </w:style>
  <w:style w:type="character" w:styleId="af9">
    <w:name w:val="footnote reference"/>
    <w:basedOn w:val="a2"/>
    <w:qFormat/>
    <w:rsid w:val="008371E5"/>
    <w:rPr>
      <w:vertAlign w:val="superscript"/>
    </w:rPr>
  </w:style>
  <w:style w:type="character" w:customStyle="1" w:styleId="Char">
    <w:name w:val="正文文本 Char"/>
    <w:basedOn w:val="a2"/>
    <w:link w:val="a1"/>
    <w:qFormat/>
    <w:rsid w:val="008371E5"/>
    <w:rPr>
      <w:rFonts w:eastAsia="MS Mincho"/>
      <w:lang w:val="en-US" w:eastAsia="en-US"/>
    </w:rPr>
  </w:style>
  <w:style w:type="character" w:customStyle="1" w:styleId="Char0">
    <w:name w:val="题注 Char"/>
    <w:basedOn w:val="a2"/>
    <w:link w:val="a5"/>
    <w:qFormat/>
    <w:rsid w:val="008371E5"/>
    <w:rPr>
      <w:lang w:val="en-GB" w:eastAsia="en-US"/>
    </w:rPr>
  </w:style>
  <w:style w:type="paragraph" w:customStyle="1" w:styleId="TH">
    <w:name w:val="TH"/>
    <w:basedOn w:val="a0"/>
    <w:link w:val="THChar"/>
    <w:qFormat/>
    <w:rsid w:val="008371E5"/>
    <w:pPr>
      <w:keepNext/>
      <w:keepLines/>
      <w:spacing w:before="60" w:after="180"/>
      <w:jc w:val="center"/>
    </w:pPr>
    <w:rPr>
      <w:rFonts w:ascii="Arial" w:eastAsia="宋体" w:hAnsi="Arial"/>
      <w:b/>
      <w:lang w:val="en-GB"/>
    </w:rPr>
  </w:style>
  <w:style w:type="paragraph" w:customStyle="1" w:styleId="TAH">
    <w:name w:val="TAH"/>
    <w:basedOn w:val="a0"/>
    <w:link w:val="TAHCar"/>
    <w:qFormat/>
    <w:rsid w:val="008371E5"/>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8371E5"/>
    <w:pPr>
      <w:keepNext/>
      <w:tabs>
        <w:tab w:val="left" w:pos="-1134"/>
      </w:tabs>
      <w:autoSpaceDE w:val="0"/>
      <w:autoSpaceDN w:val="0"/>
      <w:adjustRightInd w:val="0"/>
      <w:spacing w:before="60" w:after="60"/>
      <w:jc w:val="both"/>
    </w:pPr>
  </w:style>
  <w:style w:type="paragraph" w:customStyle="1" w:styleId="CharCharChar">
    <w:name w:val="Char Char Char"/>
    <w:qFormat/>
    <w:rsid w:val="008371E5"/>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8371E5"/>
    <w:pPr>
      <w:keepNext/>
      <w:keepLines/>
    </w:pPr>
    <w:rPr>
      <w:rFonts w:ascii="Arial" w:eastAsia="宋体" w:hAnsi="Arial"/>
      <w:sz w:val="18"/>
      <w:lang w:val="en-GB"/>
    </w:rPr>
  </w:style>
  <w:style w:type="paragraph" w:customStyle="1" w:styleId="0">
    <w:name w:val="0"/>
    <w:basedOn w:val="a0"/>
    <w:qFormat/>
    <w:rsid w:val="008371E5"/>
    <w:pPr>
      <w:snapToGrid w:val="0"/>
      <w:jc w:val="both"/>
    </w:pPr>
    <w:rPr>
      <w:rFonts w:eastAsia="宋体"/>
      <w:sz w:val="21"/>
      <w:szCs w:val="21"/>
      <w:lang w:eastAsia="zh-CN"/>
    </w:rPr>
  </w:style>
  <w:style w:type="character" w:customStyle="1" w:styleId="Char5">
    <w:name w:val="页眉 Char"/>
    <w:basedOn w:val="a2"/>
    <w:link w:val="ad"/>
    <w:uiPriority w:val="99"/>
    <w:qFormat/>
    <w:rsid w:val="008371E5"/>
    <w:rPr>
      <w:rFonts w:ascii="Arial" w:eastAsia="MS Mincho" w:hAnsi="Arial"/>
      <w:b/>
      <w:lang w:eastAsia="en-US"/>
    </w:rPr>
  </w:style>
  <w:style w:type="paragraph" w:customStyle="1" w:styleId="CRCoverPage">
    <w:name w:val="CR Cover Page"/>
    <w:qFormat/>
    <w:rsid w:val="008371E5"/>
    <w:pPr>
      <w:spacing w:after="120"/>
    </w:pPr>
    <w:rPr>
      <w:rFonts w:ascii="Arial" w:hAnsi="Arial"/>
      <w:lang w:val="en-GB" w:eastAsia="en-US"/>
    </w:rPr>
  </w:style>
  <w:style w:type="character" w:customStyle="1" w:styleId="5Char">
    <w:name w:val="标题 5 Char"/>
    <w:basedOn w:val="a2"/>
    <w:link w:val="5"/>
    <w:qFormat/>
    <w:rsid w:val="008371E5"/>
    <w:rPr>
      <w:rFonts w:eastAsia="Times New Roman"/>
      <w:b/>
      <w:bCs/>
      <w:sz w:val="28"/>
      <w:szCs w:val="28"/>
      <w:lang w:eastAsia="en-US"/>
    </w:rPr>
  </w:style>
  <w:style w:type="paragraph" w:customStyle="1" w:styleId="EQ">
    <w:name w:val="EQ"/>
    <w:basedOn w:val="a0"/>
    <w:next w:val="a0"/>
    <w:uiPriority w:val="99"/>
    <w:qFormat/>
    <w:rsid w:val="008371E5"/>
    <w:pPr>
      <w:keepLines/>
      <w:tabs>
        <w:tab w:val="center" w:pos="4536"/>
        <w:tab w:val="right" w:pos="9072"/>
      </w:tabs>
      <w:spacing w:after="180"/>
    </w:pPr>
    <w:rPr>
      <w:rFonts w:eastAsia="宋体"/>
      <w:lang w:val="en-GB"/>
    </w:rPr>
  </w:style>
  <w:style w:type="paragraph" w:customStyle="1" w:styleId="B1">
    <w:name w:val="B1"/>
    <w:basedOn w:val="a8"/>
    <w:link w:val="B10"/>
    <w:qFormat/>
    <w:rsid w:val="008371E5"/>
    <w:pPr>
      <w:spacing w:after="180"/>
      <w:ind w:left="568" w:hanging="284"/>
    </w:pPr>
    <w:rPr>
      <w:rFonts w:eastAsia="宋体"/>
      <w:lang w:val="en-GB"/>
    </w:rPr>
  </w:style>
  <w:style w:type="paragraph" w:customStyle="1" w:styleId="TAC">
    <w:name w:val="TAC"/>
    <w:basedOn w:val="TAL"/>
    <w:link w:val="TACChar"/>
    <w:qFormat/>
    <w:rsid w:val="008371E5"/>
    <w:pPr>
      <w:jc w:val="center"/>
    </w:pPr>
  </w:style>
  <w:style w:type="character" w:customStyle="1" w:styleId="THChar">
    <w:name w:val="TH Char"/>
    <w:basedOn w:val="a2"/>
    <w:link w:val="TH"/>
    <w:qFormat/>
    <w:rsid w:val="008371E5"/>
    <w:rPr>
      <w:rFonts w:ascii="Arial" w:hAnsi="Arial"/>
      <w:b/>
      <w:lang w:val="en-GB" w:eastAsia="en-US"/>
    </w:rPr>
  </w:style>
  <w:style w:type="character" w:customStyle="1" w:styleId="B10">
    <w:name w:val="B1 (文字)"/>
    <w:basedOn w:val="a2"/>
    <w:link w:val="B1"/>
    <w:qFormat/>
    <w:rsid w:val="008371E5"/>
    <w:rPr>
      <w:lang w:val="en-GB" w:eastAsia="en-US"/>
    </w:rPr>
  </w:style>
  <w:style w:type="character" w:customStyle="1" w:styleId="TACChar">
    <w:name w:val="TAC Char"/>
    <w:basedOn w:val="a2"/>
    <w:link w:val="TAC"/>
    <w:qFormat/>
    <w:rsid w:val="008371E5"/>
    <w:rPr>
      <w:rFonts w:ascii="Arial" w:hAnsi="Arial"/>
      <w:sz w:val="18"/>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0"/>
    <w:link w:val="Char8"/>
    <w:uiPriority w:val="34"/>
    <w:qFormat/>
    <w:rsid w:val="008371E5"/>
    <w:pPr>
      <w:ind w:firstLineChars="200" w:firstLine="420"/>
    </w:pPr>
    <w:rPr>
      <w:rFonts w:ascii="宋体" w:eastAsia="宋体" w:hAnsi="宋体" w:cs="宋体"/>
      <w:sz w:val="24"/>
      <w:szCs w:val="24"/>
      <w:lang w:eastAsia="zh-CN"/>
    </w:rPr>
  </w:style>
  <w:style w:type="character" w:customStyle="1" w:styleId="Char6">
    <w:name w:val="脚注文本 Char"/>
    <w:link w:val="ae"/>
    <w:qFormat/>
    <w:rsid w:val="008371E5"/>
    <w:rPr>
      <w:rFonts w:eastAsia="Times New Roman"/>
      <w:sz w:val="18"/>
      <w:lang w:eastAsia="en-US"/>
    </w:rPr>
  </w:style>
  <w:style w:type="paragraph" w:customStyle="1" w:styleId="Tabletext">
    <w:name w:val="Table_text"/>
    <w:basedOn w:val="a0"/>
    <w:qFormat/>
    <w:rsid w:val="0083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371E5"/>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sid w:val="008371E5"/>
    <w:rPr>
      <w:rFonts w:ascii="Arial" w:eastAsia="MS Mincho" w:hAnsi="Arial"/>
      <w:b/>
      <w:sz w:val="24"/>
    </w:rPr>
  </w:style>
  <w:style w:type="paragraph" w:customStyle="1" w:styleId="10">
    <w:name w:val="修订1"/>
    <w:uiPriority w:val="99"/>
    <w:qFormat/>
    <w:rsid w:val="008371E5"/>
    <w:rPr>
      <w:rFonts w:eastAsia="Times New Roman"/>
      <w:lang w:eastAsia="en-US"/>
    </w:rPr>
  </w:style>
  <w:style w:type="paragraph" w:customStyle="1" w:styleId="Default">
    <w:name w:val="Default"/>
    <w:qFormat/>
    <w:rsid w:val="008371E5"/>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rsid w:val="008371E5"/>
    <w:rPr>
      <w:rFonts w:ascii="Arial" w:hAnsi="Arial"/>
      <w:b/>
      <w:kern w:val="32"/>
      <w:sz w:val="28"/>
    </w:rPr>
  </w:style>
  <w:style w:type="paragraph" w:customStyle="1" w:styleId="EX">
    <w:name w:val="EX"/>
    <w:basedOn w:val="a0"/>
    <w:rsid w:val="008371E5"/>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8371E5"/>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sid w:val="008371E5"/>
    <w:rPr>
      <w:rFonts w:eastAsia="Times New Roman"/>
      <w:lang w:eastAsia="en-US"/>
    </w:rPr>
  </w:style>
  <w:style w:type="character" w:customStyle="1" w:styleId="6Char">
    <w:name w:val="标题 6 Char"/>
    <w:basedOn w:val="a2"/>
    <w:link w:val="6"/>
    <w:qFormat/>
    <w:rsid w:val="008371E5"/>
    <w:rPr>
      <w:rFonts w:ascii="Cambria" w:hAnsi="Cambria" w:cs="宋体"/>
      <w:b/>
      <w:bCs/>
      <w:sz w:val="24"/>
      <w:szCs w:val="24"/>
      <w:lang w:eastAsia="en-US"/>
    </w:rPr>
  </w:style>
  <w:style w:type="character" w:customStyle="1" w:styleId="7Char">
    <w:name w:val="标题 7 Char"/>
    <w:basedOn w:val="a2"/>
    <w:link w:val="7"/>
    <w:rsid w:val="008371E5"/>
    <w:rPr>
      <w:rFonts w:eastAsia="Times New Roman"/>
      <w:b/>
      <w:bCs/>
      <w:sz w:val="24"/>
      <w:szCs w:val="24"/>
      <w:lang w:eastAsia="en-US"/>
    </w:rPr>
  </w:style>
  <w:style w:type="character" w:customStyle="1" w:styleId="8Char">
    <w:name w:val="标题 8 Char"/>
    <w:basedOn w:val="a2"/>
    <w:link w:val="8"/>
    <w:qFormat/>
    <w:rsid w:val="008371E5"/>
    <w:rPr>
      <w:rFonts w:ascii="Cambria" w:hAnsi="Cambria" w:cs="宋体"/>
      <w:sz w:val="24"/>
      <w:szCs w:val="24"/>
      <w:lang w:eastAsia="en-US"/>
    </w:rPr>
  </w:style>
  <w:style w:type="character" w:customStyle="1" w:styleId="9Char">
    <w:name w:val="标题 9 Char"/>
    <w:basedOn w:val="a2"/>
    <w:link w:val="9"/>
    <w:qFormat/>
    <w:rsid w:val="008371E5"/>
    <w:rPr>
      <w:rFonts w:ascii="Cambria" w:hAnsi="Cambria" w:cs="宋体"/>
      <w:sz w:val="21"/>
      <w:szCs w:val="21"/>
      <w:lang w:eastAsia="en-US"/>
    </w:rPr>
  </w:style>
  <w:style w:type="character" w:customStyle="1" w:styleId="Char7">
    <w:name w:val="标题 Char"/>
    <w:basedOn w:val="a2"/>
    <w:link w:val="af1"/>
    <w:qFormat/>
    <w:rsid w:val="008371E5"/>
    <w:rPr>
      <w:rFonts w:ascii="Arial" w:hAnsi="Arial" w:cs="Arial"/>
      <w:b/>
      <w:bCs/>
      <w:kern w:val="2"/>
      <w:sz w:val="32"/>
      <w:szCs w:val="32"/>
    </w:rPr>
  </w:style>
  <w:style w:type="character" w:customStyle="1" w:styleId="Char8">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rsid w:val="008371E5"/>
    <w:rPr>
      <w:rFonts w:ascii="宋体" w:hAnsi="宋体" w:cs="宋体"/>
      <w:sz w:val="24"/>
      <w:szCs w:val="24"/>
    </w:rPr>
  </w:style>
  <w:style w:type="paragraph" w:customStyle="1" w:styleId="IvDbodytext">
    <w:name w:val="IvD bodytext"/>
    <w:basedOn w:val="a1"/>
    <w:link w:val="IvDbodytextChar"/>
    <w:qFormat/>
    <w:rsid w:val="008371E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8371E5"/>
    <w:rPr>
      <w:rFonts w:ascii="Arial" w:eastAsia="Times New Roman" w:hAnsi="Arial"/>
      <w:spacing w:val="2"/>
      <w:lang w:eastAsia="en-US"/>
    </w:rPr>
  </w:style>
  <w:style w:type="character" w:customStyle="1" w:styleId="Char2">
    <w:name w:val="纯文本 Char"/>
    <w:basedOn w:val="a2"/>
    <w:link w:val="a9"/>
    <w:uiPriority w:val="99"/>
    <w:qFormat/>
    <w:rsid w:val="008371E5"/>
    <w:rPr>
      <w:rFonts w:ascii="Calibri" w:hAnsi="Courier New" w:cs="Courier New"/>
      <w:kern w:val="2"/>
      <w:sz w:val="21"/>
      <w:szCs w:val="21"/>
    </w:rPr>
  </w:style>
  <w:style w:type="paragraph" w:customStyle="1" w:styleId="FP">
    <w:name w:val="FP"/>
    <w:basedOn w:val="a0"/>
    <w:uiPriority w:val="99"/>
    <w:rsid w:val="008371E5"/>
    <w:pPr>
      <w:overflowPunct w:val="0"/>
      <w:autoSpaceDE w:val="0"/>
      <w:autoSpaceDN w:val="0"/>
      <w:adjustRightInd w:val="0"/>
      <w:textAlignment w:val="baseline"/>
    </w:pPr>
    <w:rPr>
      <w:rFonts w:eastAsia="宋体"/>
      <w:lang w:val="en-GB"/>
    </w:rPr>
  </w:style>
  <w:style w:type="paragraph" w:customStyle="1" w:styleId="PL">
    <w:name w:val="PL"/>
    <w:qFormat/>
    <w:rsid w:val="0083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8371E5"/>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8371E5"/>
    <w:pPr>
      <w:spacing w:after="180"/>
      <w:ind w:leftChars="0" w:left="1135" w:firstLineChars="0" w:hanging="284"/>
      <w:contextualSpacing w:val="0"/>
    </w:pPr>
    <w:rPr>
      <w:rFonts w:eastAsia="Malgun Gothic"/>
      <w:lang w:val="en-GB"/>
    </w:rPr>
  </w:style>
  <w:style w:type="paragraph" w:customStyle="1" w:styleId="B4">
    <w:name w:val="B4"/>
    <w:basedOn w:val="40"/>
    <w:rsid w:val="008371E5"/>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8371E5"/>
    <w:pPr>
      <w:numPr>
        <w:numId w:val="0"/>
      </w:numPr>
      <w:spacing w:beforeLines="50" w:afterLines="50"/>
      <w:ind w:left="-1"/>
      <w:jc w:val="both"/>
    </w:pPr>
    <w:rPr>
      <w:sz w:val="22"/>
      <w:szCs w:val="24"/>
    </w:rPr>
  </w:style>
  <w:style w:type="character" w:customStyle="1" w:styleId="111Char">
    <w:name w:val="1.1.1三级标题 Char"/>
    <w:basedOn w:val="1Char"/>
    <w:link w:val="111"/>
    <w:qFormat/>
    <w:rsid w:val="008371E5"/>
    <w:rPr>
      <w:rFonts w:ascii="Arial" w:hAnsi="Arial"/>
      <w:b/>
      <w:kern w:val="32"/>
      <w:sz w:val="22"/>
      <w:szCs w:val="24"/>
    </w:rPr>
  </w:style>
  <w:style w:type="character" w:customStyle="1" w:styleId="Char10">
    <w:name w:val="列出段落 Char1"/>
    <w:uiPriority w:val="34"/>
    <w:qFormat/>
    <w:rsid w:val="008371E5"/>
    <w:rPr>
      <w:rFonts w:eastAsia="宋体"/>
      <w:lang w:eastAsia="ja-JP"/>
    </w:rPr>
  </w:style>
  <w:style w:type="paragraph" w:customStyle="1" w:styleId="bullet1">
    <w:name w:val="bullet1"/>
    <w:basedOn w:val="a0"/>
    <w:link w:val="bullet1Char"/>
    <w:qFormat/>
    <w:rsid w:val="008371E5"/>
    <w:pPr>
      <w:numPr>
        <w:numId w:val="4"/>
      </w:numPr>
    </w:pPr>
    <w:rPr>
      <w:rFonts w:ascii="Times" w:eastAsia="Batang" w:hAnsi="Times"/>
      <w:szCs w:val="24"/>
      <w:lang w:val="en-GB"/>
    </w:rPr>
  </w:style>
  <w:style w:type="paragraph" w:customStyle="1" w:styleId="bullet2">
    <w:name w:val="bullet2"/>
    <w:basedOn w:val="a0"/>
    <w:link w:val="bullet2Char"/>
    <w:qFormat/>
    <w:rsid w:val="008371E5"/>
    <w:pPr>
      <w:numPr>
        <w:ilvl w:val="1"/>
        <w:numId w:val="4"/>
      </w:numPr>
    </w:pPr>
    <w:rPr>
      <w:rFonts w:ascii="Times" w:eastAsia="Batang" w:hAnsi="Times"/>
      <w:szCs w:val="24"/>
      <w:lang w:val="en-GB"/>
    </w:rPr>
  </w:style>
  <w:style w:type="character" w:customStyle="1" w:styleId="bullet1Char">
    <w:name w:val="bullet1 Char"/>
    <w:link w:val="bullet1"/>
    <w:qFormat/>
    <w:rsid w:val="008371E5"/>
    <w:rPr>
      <w:rFonts w:ascii="Times" w:eastAsia="Batang" w:hAnsi="Times"/>
      <w:szCs w:val="24"/>
      <w:lang w:val="en-GB" w:eastAsia="en-US"/>
    </w:rPr>
  </w:style>
  <w:style w:type="paragraph" w:customStyle="1" w:styleId="bullet3">
    <w:name w:val="bullet3"/>
    <w:basedOn w:val="a0"/>
    <w:qFormat/>
    <w:rsid w:val="008371E5"/>
    <w:pPr>
      <w:numPr>
        <w:ilvl w:val="2"/>
        <w:numId w:val="4"/>
      </w:numPr>
      <w:ind w:hanging="180"/>
    </w:pPr>
    <w:rPr>
      <w:rFonts w:ascii="Times" w:eastAsia="Batang" w:hAnsi="Times"/>
      <w:szCs w:val="24"/>
      <w:lang w:val="en-GB"/>
    </w:rPr>
  </w:style>
  <w:style w:type="paragraph" w:customStyle="1" w:styleId="bullet4">
    <w:name w:val="bullet4"/>
    <w:basedOn w:val="a0"/>
    <w:qFormat/>
    <w:rsid w:val="008371E5"/>
    <w:pPr>
      <w:numPr>
        <w:ilvl w:val="3"/>
        <w:numId w:val="4"/>
      </w:numPr>
    </w:pPr>
    <w:rPr>
      <w:rFonts w:ascii="Times" w:eastAsia="Batang" w:hAnsi="Times"/>
      <w:szCs w:val="24"/>
      <w:lang w:val="en-GB"/>
    </w:rPr>
  </w:style>
  <w:style w:type="character" w:customStyle="1" w:styleId="bullet2Char">
    <w:name w:val="bullet2 Char"/>
    <w:link w:val="bullet2"/>
    <w:qFormat/>
    <w:rsid w:val="008371E5"/>
    <w:rPr>
      <w:rFonts w:ascii="Times" w:eastAsia="Batang" w:hAnsi="Times"/>
      <w:szCs w:val="24"/>
      <w:lang w:val="en-GB" w:eastAsia="en-US"/>
    </w:rPr>
  </w:style>
  <w:style w:type="paragraph" w:customStyle="1" w:styleId="References">
    <w:name w:val="References"/>
    <w:basedOn w:val="a0"/>
    <w:qFormat/>
    <w:rsid w:val="008371E5"/>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sid w:val="008371E5"/>
    <w:rPr>
      <w:color w:val="808080"/>
    </w:rPr>
  </w:style>
  <w:style w:type="character" w:customStyle="1" w:styleId="B1Char1">
    <w:name w:val="B1 Char1"/>
    <w:qFormat/>
    <w:rsid w:val="008371E5"/>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371E5"/>
    <w:pPr>
      <w:numPr>
        <w:ilvl w:val="2"/>
        <w:numId w:val="6"/>
      </w:numPr>
      <w:tabs>
        <w:tab w:val="left" w:pos="1440"/>
      </w:tabs>
    </w:pPr>
    <w:rPr>
      <w:rFonts w:ascii="Times" w:eastAsia="Batang" w:hAnsi="Times"/>
    </w:rPr>
  </w:style>
  <w:style w:type="character" w:customStyle="1" w:styleId="B2Char">
    <w:name w:val="B2 Char"/>
    <w:link w:val="B2"/>
    <w:qFormat/>
    <w:rsid w:val="008371E5"/>
    <w:rPr>
      <w:rFonts w:eastAsia="Malgun Gothic"/>
      <w:lang w:val="en-GB" w:eastAsia="en-US"/>
    </w:rPr>
  </w:style>
  <w:style w:type="character" w:customStyle="1" w:styleId="Char4">
    <w:name w:val="页脚 Char"/>
    <w:basedOn w:val="a2"/>
    <w:link w:val="ac"/>
    <w:uiPriority w:val="99"/>
    <w:qFormat/>
    <w:rsid w:val="008371E5"/>
    <w:rPr>
      <w:rFonts w:eastAsia="Times New Roman"/>
      <w:sz w:val="18"/>
      <w:lang w:eastAsia="en-US"/>
    </w:rPr>
  </w:style>
  <w:style w:type="character" w:customStyle="1" w:styleId="3GPPTextChar">
    <w:name w:val="3GPP Text Char"/>
    <w:link w:val="3GPPText"/>
    <w:qFormat/>
    <w:rsid w:val="008371E5"/>
    <w:rPr>
      <w:lang w:eastAsia="en-US"/>
    </w:rPr>
  </w:style>
  <w:style w:type="paragraph" w:customStyle="1" w:styleId="3GPPText">
    <w:name w:val="3GPP Text"/>
    <w:basedOn w:val="a0"/>
    <w:link w:val="3GPPTextChar"/>
    <w:qFormat/>
    <w:rsid w:val="008371E5"/>
    <w:pPr>
      <w:overflowPunct w:val="0"/>
      <w:autoSpaceDE w:val="0"/>
      <w:autoSpaceDN w:val="0"/>
      <w:spacing w:before="120" w:after="120"/>
      <w:jc w:val="both"/>
    </w:pPr>
    <w:rPr>
      <w:rFonts w:eastAsia="宋体"/>
    </w:rPr>
  </w:style>
  <w:style w:type="character" w:customStyle="1" w:styleId="TAHCar">
    <w:name w:val="TAH Car"/>
    <w:link w:val="TAH"/>
    <w:qFormat/>
    <w:rsid w:val="008371E5"/>
    <w:rPr>
      <w:rFonts w:ascii="Arial" w:hAnsi="Arial"/>
      <w:b/>
      <w:sz w:val="18"/>
      <w:lang w:val="en-GB" w:eastAsia="en-US"/>
    </w:rPr>
  </w:style>
  <w:style w:type="paragraph" w:customStyle="1" w:styleId="NO">
    <w:name w:val="NO"/>
    <w:basedOn w:val="a0"/>
    <w:link w:val="NOChar1"/>
    <w:uiPriority w:val="99"/>
    <w:qFormat/>
    <w:rsid w:val="008371E5"/>
    <w:pPr>
      <w:keepLines/>
      <w:ind w:left="1135" w:hanging="851"/>
    </w:pPr>
    <w:rPr>
      <w:rFonts w:eastAsia="宋体"/>
      <w:sz w:val="24"/>
      <w:lang w:eastAsia="zh-CN"/>
    </w:rPr>
  </w:style>
  <w:style w:type="character" w:customStyle="1" w:styleId="TALChar">
    <w:name w:val="TAL Char"/>
    <w:link w:val="TAL"/>
    <w:qFormat/>
    <w:rsid w:val="008371E5"/>
    <w:rPr>
      <w:rFonts w:ascii="Arial" w:hAnsi="Arial"/>
      <w:sz w:val="18"/>
      <w:lang w:val="en-GB" w:eastAsia="en-US"/>
    </w:rPr>
  </w:style>
  <w:style w:type="character" w:customStyle="1" w:styleId="NOChar1">
    <w:name w:val="NO Char1"/>
    <w:link w:val="NO"/>
    <w:uiPriority w:val="99"/>
    <w:qFormat/>
    <w:rsid w:val="008371E5"/>
    <w:rPr>
      <w:sz w:val="24"/>
    </w:rPr>
  </w:style>
  <w:style w:type="paragraph" w:customStyle="1" w:styleId="xxmsolistparagraph">
    <w:name w:val="x_xmsolistparagraph"/>
    <w:basedOn w:val="a0"/>
    <w:qFormat/>
    <w:rsid w:val="008371E5"/>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371E5"/>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8371E5"/>
    <w:rPr>
      <w:sz w:val="22"/>
      <w:lang w:eastAsia="en-US"/>
    </w:rPr>
  </w:style>
  <w:style w:type="table" w:customStyle="1" w:styleId="11">
    <w:name w:val="网格型1"/>
    <w:basedOn w:val="a3"/>
    <w:uiPriority w:val="59"/>
    <w:qFormat/>
    <w:rsid w:val="008371E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371E5"/>
  </w:style>
  <w:style w:type="character" w:customStyle="1" w:styleId="Char3">
    <w:name w:val="日期 Char"/>
    <w:basedOn w:val="a2"/>
    <w:link w:val="aa"/>
    <w:qFormat/>
    <w:rsid w:val="008371E5"/>
    <w:rPr>
      <w:rFonts w:eastAsia="Times New Roman"/>
      <w:lang w:eastAsia="en-US"/>
    </w:rPr>
  </w:style>
  <w:style w:type="character" w:customStyle="1" w:styleId="Doc-text2Char">
    <w:name w:val="Doc-text2 Char"/>
    <w:link w:val="Doc-text2"/>
    <w:qFormat/>
    <w:rsid w:val="008371E5"/>
    <w:rPr>
      <w:rFonts w:ascii="Arial" w:eastAsia="MS Mincho" w:hAnsi="Arial" w:cs="Arial"/>
      <w:szCs w:val="24"/>
    </w:rPr>
  </w:style>
  <w:style w:type="paragraph" w:customStyle="1" w:styleId="Doc-text2">
    <w:name w:val="Doc-text2"/>
    <w:basedOn w:val="a0"/>
    <w:link w:val="Doc-text2Char"/>
    <w:qFormat/>
    <w:rsid w:val="008371E5"/>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8371E5"/>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8371E5"/>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sid w:val="008371E5"/>
    <w:rPr>
      <w:rFonts w:ascii="Times" w:eastAsia="Batang" w:hAnsi="Times"/>
      <w:szCs w:val="24"/>
      <w:lang w:val="en-GB"/>
    </w:rPr>
  </w:style>
  <w:style w:type="paragraph" w:customStyle="1" w:styleId="3GPPNormalText">
    <w:name w:val="3GPP Normal Text"/>
    <w:basedOn w:val="a1"/>
    <w:link w:val="3GPPNormalTextChar"/>
    <w:qFormat/>
    <w:rsid w:val="008371E5"/>
    <w:pPr>
      <w:spacing w:line="259" w:lineRule="auto"/>
    </w:pPr>
    <w:rPr>
      <w:sz w:val="22"/>
      <w:szCs w:val="24"/>
    </w:rPr>
  </w:style>
  <w:style w:type="character" w:customStyle="1" w:styleId="3GPPNormalTextChar">
    <w:name w:val="3GPP Normal Text Char"/>
    <w:link w:val="3GPPNormalText"/>
    <w:qFormat/>
    <w:rsid w:val="008371E5"/>
    <w:rPr>
      <w:rFonts w:eastAsia="MS Mincho"/>
      <w:sz w:val="22"/>
      <w:szCs w:val="24"/>
      <w:lang w:eastAsia="en-US"/>
    </w:rPr>
  </w:style>
  <w:style w:type="paragraph" w:customStyle="1" w:styleId="H6">
    <w:name w:val="H6"/>
    <w:basedOn w:val="5"/>
    <w:next w:val="a0"/>
    <w:qFormat/>
    <w:rsid w:val="008371E5"/>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rsid w:val="008371E5"/>
  </w:style>
  <w:style w:type="paragraph" w:customStyle="1" w:styleId="22">
    <w:name w:val="修订2"/>
    <w:hidden/>
    <w:uiPriority w:val="99"/>
    <w:semiHidden/>
    <w:rsid w:val="008371E5"/>
    <w:rPr>
      <w:rFonts w:eastAsia="Times New Roman"/>
      <w:lang w:eastAsia="en-US"/>
    </w:rPr>
  </w:style>
  <w:style w:type="numbering" w:customStyle="1" w:styleId="StyleBulletedSymbolsymbolLeft025Hanging025">
    <w:name w:val="Style Bulleted Symbol (symbol) Left:  0.25&quot; Hanging:  0.25&quot;"/>
    <w:basedOn w:val="a4"/>
    <w:rsid w:val="00933128"/>
    <w:pPr>
      <w:numPr>
        <w:numId w:val="14"/>
      </w:numPr>
    </w:pPr>
  </w:style>
  <w:style w:type="paragraph" w:styleId="afd">
    <w:name w:val="Revision"/>
    <w:hidden/>
    <w:uiPriority w:val="99"/>
    <w:unhideWhenUsed/>
    <w:rsid w:val="00AA085D"/>
    <w:rPr>
      <w:rFonts w:eastAsia="Times New Roman"/>
      <w:lang w:eastAsia="en-US"/>
    </w:rPr>
  </w:style>
  <w:style w:type="paragraph" w:customStyle="1" w:styleId="Proposal">
    <w:name w:val="Proposal"/>
    <w:basedOn w:val="a0"/>
    <w:link w:val="ProposalChar"/>
    <w:uiPriority w:val="99"/>
    <w:qFormat/>
    <w:rsid w:val="009354C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uiPriority w:val="99"/>
    <w:qFormat/>
    <w:rsid w:val="009354CA"/>
    <w:rPr>
      <w:rFonts w:eastAsia="Times New Roman"/>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Table Web 2" w:semiHidden="0" w:unhideWhenUsed="0"/>
    <w:lsdException w:name="Table Web 3" w:semiHidden="0" w:unhideWhenUsed="0"/>
    <w:lsdException w:name="Balloon Text" w:semiHidden="0" w:uiPriority="0" w:unhideWhenUsed="0" w:qFormat="1"/>
    <w:lsdException w:name="Table Grid" w:semiHidden="0" w:uiPriority="59" w:unhideWhenUsed="0" w:qFormat="1"/>
    <w:lsdException w:name="Table Theme" w:semiHidden="0" w:unhideWhenUsed="0"/>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371E5"/>
    <w:rPr>
      <w:rFonts w:eastAsia="Times New Roman"/>
      <w:lang w:eastAsia="en-US"/>
    </w:rPr>
  </w:style>
  <w:style w:type="paragraph" w:styleId="1">
    <w:name w:val="heading 1"/>
    <w:basedOn w:val="a0"/>
    <w:next w:val="a1"/>
    <w:link w:val="1Char"/>
    <w:qFormat/>
    <w:rsid w:val="008371E5"/>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8371E5"/>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8371E5"/>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rsid w:val="008371E5"/>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rsid w:val="008371E5"/>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rsid w:val="008371E5"/>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rsid w:val="008371E5"/>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rsid w:val="008371E5"/>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rsid w:val="008371E5"/>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8371E5"/>
    <w:pPr>
      <w:spacing w:after="120"/>
      <w:jc w:val="both"/>
    </w:pPr>
    <w:rPr>
      <w:rFonts w:eastAsia="MS Mincho"/>
    </w:rPr>
  </w:style>
  <w:style w:type="paragraph" w:styleId="30">
    <w:name w:val="List 3"/>
    <w:basedOn w:val="a0"/>
    <w:qFormat/>
    <w:rsid w:val="008371E5"/>
    <w:pPr>
      <w:ind w:leftChars="400" w:left="100" w:hangingChars="200" w:hanging="200"/>
      <w:contextualSpacing/>
    </w:pPr>
  </w:style>
  <w:style w:type="paragraph" w:styleId="a5">
    <w:name w:val="caption"/>
    <w:basedOn w:val="a0"/>
    <w:next w:val="a0"/>
    <w:link w:val="Char0"/>
    <w:qFormat/>
    <w:rsid w:val="008371E5"/>
    <w:pPr>
      <w:overflowPunct w:val="0"/>
      <w:autoSpaceDE w:val="0"/>
      <w:autoSpaceDN w:val="0"/>
      <w:adjustRightInd w:val="0"/>
      <w:spacing w:before="120" w:after="120"/>
      <w:textAlignment w:val="baseline"/>
    </w:pPr>
    <w:rPr>
      <w:lang w:val="en-GB"/>
    </w:rPr>
  </w:style>
  <w:style w:type="paragraph" w:styleId="a">
    <w:name w:val="List Bullet"/>
    <w:basedOn w:val="a0"/>
    <w:qFormat/>
    <w:rsid w:val="008371E5"/>
    <w:pPr>
      <w:numPr>
        <w:numId w:val="2"/>
      </w:numPr>
    </w:pPr>
    <w:rPr>
      <w:rFonts w:eastAsia="MS Gothic"/>
      <w:sz w:val="24"/>
      <w:szCs w:val="24"/>
      <w:lang w:val="en-GB"/>
    </w:rPr>
  </w:style>
  <w:style w:type="paragraph" w:styleId="a6">
    <w:name w:val="Document Map"/>
    <w:basedOn w:val="a0"/>
    <w:qFormat/>
    <w:rsid w:val="008371E5"/>
    <w:pPr>
      <w:shd w:val="clear" w:color="auto" w:fill="000080"/>
    </w:pPr>
  </w:style>
  <w:style w:type="paragraph" w:styleId="a7">
    <w:name w:val="annotation text"/>
    <w:basedOn w:val="a0"/>
    <w:link w:val="Char1"/>
    <w:uiPriority w:val="99"/>
    <w:qFormat/>
    <w:rsid w:val="008371E5"/>
  </w:style>
  <w:style w:type="paragraph" w:styleId="20">
    <w:name w:val="List 2"/>
    <w:basedOn w:val="a8"/>
    <w:qFormat/>
    <w:rsid w:val="008371E5"/>
    <w:pPr>
      <w:tabs>
        <w:tab w:val="left" w:pos="2041"/>
      </w:tabs>
      <w:spacing w:before="180"/>
      <w:ind w:left="2041" w:hanging="737"/>
    </w:pPr>
    <w:rPr>
      <w:rFonts w:ascii="Arial" w:hAnsi="Arial"/>
      <w:sz w:val="22"/>
    </w:rPr>
  </w:style>
  <w:style w:type="paragraph" w:styleId="a8">
    <w:name w:val="List"/>
    <w:basedOn w:val="a0"/>
    <w:qFormat/>
    <w:rsid w:val="008371E5"/>
    <w:pPr>
      <w:ind w:left="283" w:hanging="283"/>
    </w:pPr>
  </w:style>
  <w:style w:type="paragraph" w:styleId="a9">
    <w:name w:val="Plain Text"/>
    <w:basedOn w:val="a0"/>
    <w:link w:val="Char2"/>
    <w:uiPriority w:val="99"/>
    <w:qFormat/>
    <w:rsid w:val="008371E5"/>
    <w:pPr>
      <w:widowControl w:val="0"/>
    </w:pPr>
    <w:rPr>
      <w:rFonts w:ascii="Calibri" w:eastAsia="宋体" w:hAnsi="Courier New" w:cs="Courier New"/>
      <w:kern w:val="2"/>
      <w:sz w:val="21"/>
      <w:szCs w:val="21"/>
      <w:lang w:eastAsia="zh-CN"/>
    </w:rPr>
  </w:style>
  <w:style w:type="paragraph" w:styleId="aa">
    <w:name w:val="Date"/>
    <w:basedOn w:val="a0"/>
    <w:next w:val="a0"/>
    <w:link w:val="Char3"/>
    <w:qFormat/>
    <w:rsid w:val="008371E5"/>
    <w:pPr>
      <w:ind w:leftChars="2500" w:left="100"/>
    </w:pPr>
  </w:style>
  <w:style w:type="paragraph" w:styleId="21">
    <w:name w:val="Body Text Indent 2"/>
    <w:basedOn w:val="a0"/>
    <w:qFormat/>
    <w:rsid w:val="008371E5"/>
    <w:pPr>
      <w:ind w:left="1247" w:hanging="1247"/>
    </w:pPr>
    <w:rPr>
      <w:rFonts w:ascii="Arial" w:eastAsia="宋体" w:hAnsi="Arial"/>
      <w:b/>
      <w:bCs/>
      <w:szCs w:val="24"/>
      <w:lang w:val="en-GB"/>
    </w:rPr>
  </w:style>
  <w:style w:type="paragraph" w:styleId="ab">
    <w:name w:val="Balloon Text"/>
    <w:basedOn w:val="a0"/>
    <w:qFormat/>
    <w:rsid w:val="008371E5"/>
    <w:rPr>
      <w:sz w:val="18"/>
    </w:rPr>
  </w:style>
  <w:style w:type="paragraph" w:styleId="ac">
    <w:name w:val="footer"/>
    <w:basedOn w:val="a0"/>
    <w:link w:val="Char4"/>
    <w:uiPriority w:val="99"/>
    <w:qFormat/>
    <w:rsid w:val="008371E5"/>
    <w:pPr>
      <w:tabs>
        <w:tab w:val="center" w:pos="4153"/>
        <w:tab w:val="right" w:pos="8306"/>
      </w:tabs>
      <w:snapToGrid w:val="0"/>
    </w:pPr>
    <w:rPr>
      <w:sz w:val="18"/>
    </w:rPr>
  </w:style>
  <w:style w:type="paragraph" w:styleId="ad">
    <w:name w:val="header"/>
    <w:basedOn w:val="a0"/>
    <w:link w:val="Char5"/>
    <w:uiPriority w:val="99"/>
    <w:qFormat/>
    <w:rsid w:val="008371E5"/>
    <w:pPr>
      <w:tabs>
        <w:tab w:val="center" w:pos="4536"/>
        <w:tab w:val="right" w:pos="9072"/>
      </w:tabs>
    </w:pPr>
    <w:rPr>
      <w:rFonts w:ascii="Arial" w:eastAsia="MS Mincho" w:hAnsi="Arial"/>
      <w:b/>
    </w:rPr>
  </w:style>
  <w:style w:type="paragraph" w:styleId="ae">
    <w:name w:val="footnote text"/>
    <w:basedOn w:val="a0"/>
    <w:link w:val="Char6"/>
    <w:qFormat/>
    <w:rsid w:val="008371E5"/>
    <w:pPr>
      <w:snapToGrid w:val="0"/>
    </w:pPr>
    <w:rPr>
      <w:sz w:val="18"/>
    </w:rPr>
  </w:style>
  <w:style w:type="paragraph" w:styleId="af">
    <w:name w:val="table of figures"/>
    <w:basedOn w:val="a0"/>
    <w:next w:val="a0"/>
    <w:uiPriority w:val="99"/>
    <w:unhideWhenUsed/>
    <w:qFormat/>
    <w:rsid w:val="008371E5"/>
  </w:style>
  <w:style w:type="paragraph" w:styleId="40">
    <w:name w:val="List 4"/>
    <w:basedOn w:val="a0"/>
    <w:qFormat/>
    <w:rsid w:val="008371E5"/>
    <w:pPr>
      <w:ind w:leftChars="600" w:left="100" w:hangingChars="200" w:hanging="200"/>
      <w:contextualSpacing/>
    </w:pPr>
  </w:style>
  <w:style w:type="paragraph" w:styleId="af0">
    <w:name w:val="Normal (Web)"/>
    <w:basedOn w:val="a0"/>
    <w:uiPriority w:val="99"/>
    <w:qFormat/>
    <w:rsid w:val="008371E5"/>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rsid w:val="008371E5"/>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sid w:val="008371E5"/>
    <w:rPr>
      <w:b/>
    </w:rPr>
  </w:style>
  <w:style w:type="table" w:styleId="af3">
    <w:name w:val="Table Grid"/>
    <w:basedOn w:val="a3"/>
    <w:uiPriority w:val="59"/>
    <w:qFormat/>
    <w:rsid w:val="008371E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sid w:val="008371E5"/>
    <w:rPr>
      <w:rFonts w:ascii="Arial" w:eastAsia="宋体" w:hAnsi="Arial" w:cs="Arial"/>
      <w:b/>
      <w:bCs/>
      <w:color w:val="0000FF"/>
      <w:kern w:val="2"/>
      <w:lang w:val="en-GB" w:eastAsia="zh-CN" w:bidi="ar-SA"/>
    </w:rPr>
  </w:style>
  <w:style w:type="character" w:styleId="af5">
    <w:name w:val="page number"/>
    <w:basedOn w:val="a2"/>
    <w:qFormat/>
    <w:rsid w:val="008371E5"/>
  </w:style>
  <w:style w:type="character" w:styleId="af6">
    <w:name w:val="Emphasis"/>
    <w:basedOn w:val="a2"/>
    <w:uiPriority w:val="20"/>
    <w:qFormat/>
    <w:rsid w:val="008371E5"/>
    <w:rPr>
      <w:i/>
      <w:iCs/>
    </w:rPr>
  </w:style>
  <w:style w:type="character" w:styleId="af7">
    <w:name w:val="Hyperlink"/>
    <w:basedOn w:val="a2"/>
    <w:uiPriority w:val="99"/>
    <w:qFormat/>
    <w:rsid w:val="008371E5"/>
    <w:rPr>
      <w:color w:val="0000FF"/>
      <w:u w:val="single"/>
    </w:rPr>
  </w:style>
  <w:style w:type="character" w:styleId="af8">
    <w:name w:val="annotation reference"/>
    <w:basedOn w:val="a2"/>
    <w:uiPriority w:val="99"/>
    <w:qFormat/>
    <w:rsid w:val="008371E5"/>
    <w:rPr>
      <w:sz w:val="21"/>
    </w:rPr>
  </w:style>
  <w:style w:type="character" w:styleId="af9">
    <w:name w:val="footnote reference"/>
    <w:basedOn w:val="a2"/>
    <w:qFormat/>
    <w:rsid w:val="008371E5"/>
    <w:rPr>
      <w:vertAlign w:val="superscript"/>
    </w:rPr>
  </w:style>
  <w:style w:type="character" w:customStyle="1" w:styleId="Char">
    <w:name w:val="正文文本 Char"/>
    <w:basedOn w:val="a2"/>
    <w:link w:val="a1"/>
    <w:qFormat/>
    <w:rsid w:val="008371E5"/>
    <w:rPr>
      <w:rFonts w:eastAsia="MS Mincho"/>
      <w:lang w:val="en-US" w:eastAsia="en-US"/>
    </w:rPr>
  </w:style>
  <w:style w:type="character" w:customStyle="1" w:styleId="Char0">
    <w:name w:val="题注 Char"/>
    <w:basedOn w:val="a2"/>
    <w:link w:val="a5"/>
    <w:qFormat/>
    <w:rsid w:val="008371E5"/>
    <w:rPr>
      <w:lang w:val="en-GB" w:eastAsia="en-US"/>
    </w:rPr>
  </w:style>
  <w:style w:type="paragraph" w:customStyle="1" w:styleId="TH">
    <w:name w:val="TH"/>
    <w:basedOn w:val="a0"/>
    <w:link w:val="THChar"/>
    <w:qFormat/>
    <w:rsid w:val="008371E5"/>
    <w:pPr>
      <w:keepNext/>
      <w:keepLines/>
      <w:spacing w:before="60" w:after="180"/>
      <w:jc w:val="center"/>
    </w:pPr>
    <w:rPr>
      <w:rFonts w:ascii="Arial" w:eastAsia="宋体" w:hAnsi="Arial"/>
      <w:b/>
      <w:lang w:val="en-GB"/>
    </w:rPr>
  </w:style>
  <w:style w:type="paragraph" w:customStyle="1" w:styleId="TAH">
    <w:name w:val="TAH"/>
    <w:basedOn w:val="a0"/>
    <w:link w:val="TAHCar"/>
    <w:qFormat/>
    <w:rsid w:val="008371E5"/>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8371E5"/>
    <w:pPr>
      <w:keepNext/>
      <w:tabs>
        <w:tab w:val="left" w:pos="-1134"/>
      </w:tabs>
      <w:autoSpaceDE w:val="0"/>
      <w:autoSpaceDN w:val="0"/>
      <w:adjustRightInd w:val="0"/>
      <w:spacing w:before="60" w:after="60"/>
      <w:jc w:val="both"/>
    </w:pPr>
  </w:style>
  <w:style w:type="paragraph" w:customStyle="1" w:styleId="CharCharChar">
    <w:name w:val="Char Char Char"/>
    <w:qFormat/>
    <w:rsid w:val="008371E5"/>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8371E5"/>
    <w:pPr>
      <w:keepNext/>
      <w:keepLines/>
    </w:pPr>
    <w:rPr>
      <w:rFonts w:ascii="Arial" w:eastAsia="宋体" w:hAnsi="Arial"/>
      <w:sz w:val="18"/>
      <w:lang w:val="en-GB"/>
    </w:rPr>
  </w:style>
  <w:style w:type="paragraph" w:customStyle="1" w:styleId="0">
    <w:name w:val="0"/>
    <w:basedOn w:val="a0"/>
    <w:qFormat/>
    <w:rsid w:val="008371E5"/>
    <w:pPr>
      <w:snapToGrid w:val="0"/>
      <w:jc w:val="both"/>
    </w:pPr>
    <w:rPr>
      <w:rFonts w:eastAsia="宋体"/>
      <w:sz w:val="21"/>
      <w:szCs w:val="21"/>
      <w:lang w:eastAsia="zh-CN"/>
    </w:rPr>
  </w:style>
  <w:style w:type="character" w:customStyle="1" w:styleId="Char5">
    <w:name w:val="页眉 Char"/>
    <w:basedOn w:val="a2"/>
    <w:link w:val="ad"/>
    <w:uiPriority w:val="99"/>
    <w:qFormat/>
    <w:rsid w:val="008371E5"/>
    <w:rPr>
      <w:rFonts w:ascii="Arial" w:eastAsia="MS Mincho" w:hAnsi="Arial"/>
      <w:b/>
      <w:lang w:eastAsia="en-US"/>
    </w:rPr>
  </w:style>
  <w:style w:type="paragraph" w:customStyle="1" w:styleId="CRCoverPage">
    <w:name w:val="CR Cover Page"/>
    <w:qFormat/>
    <w:rsid w:val="008371E5"/>
    <w:pPr>
      <w:spacing w:after="120"/>
    </w:pPr>
    <w:rPr>
      <w:rFonts w:ascii="Arial" w:hAnsi="Arial"/>
      <w:lang w:val="en-GB" w:eastAsia="en-US"/>
    </w:rPr>
  </w:style>
  <w:style w:type="character" w:customStyle="1" w:styleId="5Char">
    <w:name w:val="标题 5 Char"/>
    <w:basedOn w:val="a2"/>
    <w:link w:val="5"/>
    <w:qFormat/>
    <w:rsid w:val="008371E5"/>
    <w:rPr>
      <w:rFonts w:eastAsia="Times New Roman"/>
      <w:b/>
      <w:bCs/>
      <w:sz w:val="28"/>
      <w:szCs w:val="28"/>
      <w:lang w:eastAsia="en-US"/>
    </w:rPr>
  </w:style>
  <w:style w:type="paragraph" w:customStyle="1" w:styleId="EQ">
    <w:name w:val="EQ"/>
    <w:basedOn w:val="a0"/>
    <w:next w:val="a0"/>
    <w:uiPriority w:val="99"/>
    <w:qFormat/>
    <w:rsid w:val="008371E5"/>
    <w:pPr>
      <w:keepLines/>
      <w:tabs>
        <w:tab w:val="center" w:pos="4536"/>
        <w:tab w:val="right" w:pos="9072"/>
      </w:tabs>
      <w:spacing w:after="180"/>
    </w:pPr>
    <w:rPr>
      <w:rFonts w:eastAsia="宋体"/>
      <w:lang w:val="en-GB"/>
    </w:rPr>
  </w:style>
  <w:style w:type="paragraph" w:customStyle="1" w:styleId="B1">
    <w:name w:val="B1"/>
    <w:basedOn w:val="a8"/>
    <w:link w:val="B10"/>
    <w:qFormat/>
    <w:rsid w:val="008371E5"/>
    <w:pPr>
      <w:spacing w:after="180"/>
      <w:ind w:left="568" w:hanging="284"/>
    </w:pPr>
    <w:rPr>
      <w:rFonts w:eastAsia="宋体"/>
      <w:lang w:val="en-GB"/>
    </w:rPr>
  </w:style>
  <w:style w:type="paragraph" w:customStyle="1" w:styleId="TAC">
    <w:name w:val="TAC"/>
    <w:basedOn w:val="TAL"/>
    <w:link w:val="TACChar"/>
    <w:qFormat/>
    <w:rsid w:val="008371E5"/>
    <w:pPr>
      <w:jc w:val="center"/>
    </w:pPr>
  </w:style>
  <w:style w:type="character" w:customStyle="1" w:styleId="THChar">
    <w:name w:val="TH Char"/>
    <w:basedOn w:val="a2"/>
    <w:link w:val="TH"/>
    <w:qFormat/>
    <w:rsid w:val="008371E5"/>
    <w:rPr>
      <w:rFonts w:ascii="Arial" w:hAnsi="Arial"/>
      <w:b/>
      <w:lang w:val="en-GB" w:eastAsia="en-US"/>
    </w:rPr>
  </w:style>
  <w:style w:type="character" w:customStyle="1" w:styleId="B10">
    <w:name w:val="B1 (文字)"/>
    <w:basedOn w:val="a2"/>
    <w:link w:val="B1"/>
    <w:qFormat/>
    <w:rsid w:val="008371E5"/>
    <w:rPr>
      <w:lang w:val="en-GB" w:eastAsia="en-US"/>
    </w:rPr>
  </w:style>
  <w:style w:type="character" w:customStyle="1" w:styleId="TACChar">
    <w:name w:val="TAC Char"/>
    <w:basedOn w:val="a2"/>
    <w:link w:val="TAC"/>
    <w:qFormat/>
    <w:rsid w:val="008371E5"/>
    <w:rPr>
      <w:rFonts w:ascii="Arial" w:hAnsi="Arial"/>
      <w:sz w:val="18"/>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0"/>
    <w:link w:val="Char8"/>
    <w:uiPriority w:val="34"/>
    <w:qFormat/>
    <w:rsid w:val="008371E5"/>
    <w:pPr>
      <w:ind w:firstLineChars="200" w:firstLine="420"/>
    </w:pPr>
    <w:rPr>
      <w:rFonts w:ascii="宋体" w:eastAsia="宋体" w:hAnsi="宋体" w:cs="宋体"/>
      <w:sz w:val="24"/>
      <w:szCs w:val="24"/>
      <w:lang w:eastAsia="zh-CN"/>
    </w:rPr>
  </w:style>
  <w:style w:type="character" w:customStyle="1" w:styleId="Char6">
    <w:name w:val="脚注文本 Char"/>
    <w:link w:val="ae"/>
    <w:qFormat/>
    <w:rsid w:val="008371E5"/>
    <w:rPr>
      <w:rFonts w:eastAsia="Times New Roman"/>
      <w:sz w:val="18"/>
      <w:lang w:eastAsia="en-US"/>
    </w:rPr>
  </w:style>
  <w:style w:type="paragraph" w:customStyle="1" w:styleId="Tabletext">
    <w:name w:val="Table_text"/>
    <w:basedOn w:val="a0"/>
    <w:qFormat/>
    <w:rsid w:val="0083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371E5"/>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sid w:val="008371E5"/>
    <w:rPr>
      <w:rFonts w:ascii="Arial" w:eastAsia="MS Mincho" w:hAnsi="Arial"/>
      <w:b/>
      <w:sz w:val="24"/>
    </w:rPr>
  </w:style>
  <w:style w:type="paragraph" w:customStyle="1" w:styleId="10">
    <w:name w:val="修订1"/>
    <w:uiPriority w:val="99"/>
    <w:qFormat/>
    <w:rsid w:val="008371E5"/>
    <w:rPr>
      <w:rFonts w:eastAsia="Times New Roman"/>
      <w:lang w:eastAsia="en-US"/>
    </w:rPr>
  </w:style>
  <w:style w:type="paragraph" w:customStyle="1" w:styleId="Default">
    <w:name w:val="Default"/>
    <w:qFormat/>
    <w:rsid w:val="008371E5"/>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rsid w:val="008371E5"/>
    <w:rPr>
      <w:rFonts w:ascii="Arial" w:hAnsi="Arial"/>
      <w:b/>
      <w:kern w:val="32"/>
      <w:sz w:val="28"/>
    </w:rPr>
  </w:style>
  <w:style w:type="paragraph" w:customStyle="1" w:styleId="EX">
    <w:name w:val="EX"/>
    <w:basedOn w:val="a0"/>
    <w:rsid w:val="008371E5"/>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8371E5"/>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sid w:val="008371E5"/>
    <w:rPr>
      <w:rFonts w:eastAsia="Times New Roman"/>
      <w:lang w:eastAsia="en-US"/>
    </w:rPr>
  </w:style>
  <w:style w:type="character" w:customStyle="1" w:styleId="6Char">
    <w:name w:val="标题 6 Char"/>
    <w:basedOn w:val="a2"/>
    <w:link w:val="6"/>
    <w:qFormat/>
    <w:rsid w:val="008371E5"/>
    <w:rPr>
      <w:rFonts w:ascii="Cambria" w:hAnsi="Cambria" w:cs="宋体"/>
      <w:b/>
      <w:bCs/>
      <w:sz w:val="24"/>
      <w:szCs w:val="24"/>
      <w:lang w:eastAsia="en-US"/>
    </w:rPr>
  </w:style>
  <w:style w:type="character" w:customStyle="1" w:styleId="7Char">
    <w:name w:val="标题 7 Char"/>
    <w:basedOn w:val="a2"/>
    <w:link w:val="7"/>
    <w:rsid w:val="008371E5"/>
    <w:rPr>
      <w:rFonts w:eastAsia="Times New Roman"/>
      <w:b/>
      <w:bCs/>
      <w:sz w:val="24"/>
      <w:szCs w:val="24"/>
      <w:lang w:eastAsia="en-US"/>
    </w:rPr>
  </w:style>
  <w:style w:type="character" w:customStyle="1" w:styleId="8Char">
    <w:name w:val="标题 8 Char"/>
    <w:basedOn w:val="a2"/>
    <w:link w:val="8"/>
    <w:qFormat/>
    <w:rsid w:val="008371E5"/>
    <w:rPr>
      <w:rFonts w:ascii="Cambria" w:hAnsi="Cambria" w:cs="宋体"/>
      <w:sz w:val="24"/>
      <w:szCs w:val="24"/>
      <w:lang w:eastAsia="en-US"/>
    </w:rPr>
  </w:style>
  <w:style w:type="character" w:customStyle="1" w:styleId="9Char">
    <w:name w:val="标题 9 Char"/>
    <w:basedOn w:val="a2"/>
    <w:link w:val="9"/>
    <w:qFormat/>
    <w:rsid w:val="008371E5"/>
    <w:rPr>
      <w:rFonts w:ascii="Cambria" w:hAnsi="Cambria" w:cs="宋体"/>
      <w:sz w:val="21"/>
      <w:szCs w:val="21"/>
      <w:lang w:eastAsia="en-US"/>
    </w:rPr>
  </w:style>
  <w:style w:type="character" w:customStyle="1" w:styleId="Char7">
    <w:name w:val="标题 Char"/>
    <w:basedOn w:val="a2"/>
    <w:link w:val="af1"/>
    <w:qFormat/>
    <w:rsid w:val="008371E5"/>
    <w:rPr>
      <w:rFonts w:ascii="Arial" w:hAnsi="Arial" w:cs="Arial"/>
      <w:b/>
      <w:bCs/>
      <w:kern w:val="2"/>
      <w:sz w:val="32"/>
      <w:szCs w:val="32"/>
    </w:rPr>
  </w:style>
  <w:style w:type="character" w:customStyle="1" w:styleId="Char8">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rsid w:val="008371E5"/>
    <w:rPr>
      <w:rFonts w:ascii="宋体" w:hAnsi="宋体" w:cs="宋体"/>
      <w:sz w:val="24"/>
      <w:szCs w:val="24"/>
    </w:rPr>
  </w:style>
  <w:style w:type="paragraph" w:customStyle="1" w:styleId="IvDbodytext">
    <w:name w:val="IvD bodytext"/>
    <w:basedOn w:val="a1"/>
    <w:link w:val="IvDbodytextChar"/>
    <w:qFormat/>
    <w:rsid w:val="008371E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8371E5"/>
    <w:rPr>
      <w:rFonts w:ascii="Arial" w:eastAsia="Times New Roman" w:hAnsi="Arial"/>
      <w:spacing w:val="2"/>
      <w:lang w:eastAsia="en-US"/>
    </w:rPr>
  </w:style>
  <w:style w:type="character" w:customStyle="1" w:styleId="Char2">
    <w:name w:val="纯文本 Char"/>
    <w:basedOn w:val="a2"/>
    <w:link w:val="a9"/>
    <w:uiPriority w:val="99"/>
    <w:qFormat/>
    <w:rsid w:val="008371E5"/>
    <w:rPr>
      <w:rFonts w:ascii="Calibri" w:hAnsi="Courier New" w:cs="Courier New"/>
      <w:kern w:val="2"/>
      <w:sz w:val="21"/>
      <w:szCs w:val="21"/>
    </w:rPr>
  </w:style>
  <w:style w:type="paragraph" w:customStyle="1" w:styleId="FP">
    <w:name w:val="FP"/>
    <w:basedOn w:val="a0"/>
    <w:uiPriority w:val="99"/>
    <w:rsid w:val="008371E5"/>
    <w:pPr>
      <w:overflowPunct w:val="0"/>
      <w:autoSpaceDE w:val="0"/>
      <w:autoSpaceDN w:val="0"/>
      <w:adjustRightInd w:val="0"/>
      <w:textAlignment w:val="baseline"/>
    </w:pPr>
    <w:rPr>
      <w:rFonts w:eastAsia="宋体"/>
      <w:lang w:val="en-GB"/>
    </w:rPr>
  </w:style>
  <w:style w:type="paragraph" w:customStyle="1" w:styleId="PL">
    <w:name w:val="PL"/>
    <w:qFormat/>
    <w:rsid w:val="0083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8371E5"/>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8371E5"/>
    <w:pPr>
      <w:spacing w:after="180"/>
      <w:ind w:leftChars="0" w:left="1135" w:firstLineChars="0" w:hanging="284"/>
      <w:contextualSpacing w:val="0"/>
    </w:pPr>
    <w:rPr>
      <w:rFonts w:eastAsia="Malgun Gothic"/>
      <w:lang w:val="en-GB"/>
    </w:rPr>
  </w:style>
  <w:style w:type="paragraph" w:customStyle="1" w:styleId="B4">
    <w:name w:val="B4"/>
    <w:basedOn w:val="40"/>
    <w:rsid w:val="008371E5"/>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8371E5"/>
    <w:pPr>
      <w:numPr>
        <w:numId w:val="0"/>
      </w:numPr>
      <w:spacing w:beforeLines="50" w:afterLines="50"/>
      <w:ind w:left="-1"/>
      <w:jc w:val="both"/>
    </w:pPr>
    <w:rPr>
      <w:sz w:val="22"/>
      <w:szCs w:val="24"/>
    </w:rPr>
  </w:style>
  <w:style w:type="character" w:customStyle="1" w:styleId="111Char">
    <w:name w:val="1.1.1三级标题 Char"/>
    <w:basedOn w:val="1Char"/>
    <w:link w:val="111"/>
    <w:qFormat/>
    <w:rsid w:val="008371E5"/>
    <w:rPr>
      <w:rFonts w:ascii="Arial" w:hAnsi="Arial"/>
      <w:b/>
      <w:kern w:val="32"/>
      <w:sz w:val="22"/>
      <w:szCs w:val="24"/>
    </w:rPr>
  </w:style>
  <w:style w:type="character" w:customStyle="1" w:styleId="Char10">
    <w:name w:val="列出段落 Char1"/>
    <w:uiPriority w:val="34"/>
    <w:qFormat/>
    <w:rsid w:val="008371E5"/>
    <w:rPr>
      <w:rFonts w:eastAsia="宋体"/>
      <w:lang w:eastAsia="ja-JP"/>
    </w:rPr>
  </w:style>
  <w:style w:type="paragraph" w:customStyle="1" w:styleId="bullet1">
    <w:name w:val="bullet1"/>
    <w:basedOn w:val="a0"/>
    <w:link w:val="bullet1Char"/>
    <w:qFormat/>
    <w:rsid w:val="008371E5"/>
    <w:pPr>
      <w:numPr>
        <w:numId w:val="4"/>
      </w:numPr>
    </w:pPr>
    <w:rPr>
      <w:rFonts w:ascii="Times" w:eastAsia="Batang" w:hAnsi="Times"/>
      <w:szCs w:val="24"/>
      <w:lang w:val="en-GB"/>
    </w:rPr>
  </w:style>
  <w:style w:type="paragraph" w:customStyle="1" w:styleId="bullet2">
    <w:name w:val="bullet2"/>
    <w:basedOn w:val="a0"/>
    <w:link w:val="bullet2Char"/>
    <w:qFormat/>
    <w:rsid w:val="008371E5"/>
    <w:pPr>
      <w:numPr>
        <w:ilvl w:val="1"/>
        <w:numId w:val="4"/>
      </w:numPr>
    </w:pPr>
    <w:rPr>
      <w:rFonts w:ascii="Times" w:eastAsia="Batang" w:hAnsi="Times"/>
      <w:szCs w:val="24"/>
      <w:lang w:val="en-GB"/>
    </w:rPr>
  </w:style>
  <w:style w:type="character" w:customStyle="1" w:styleId="bullet1Char">
    <w:name w:val="bullet1 Char"/>
    <w:link w:val="bullet1"/>
    <w:qFormat/>
    <w:rsid w:val="008371E5"/>
    <w:rPr>
      <w:rFonts w:ascii="Times" w:eastAsia="Batang" w:hAnsi="Times"/>
      <w:szCs w:val="24"/>
      <w:lang w:val="en-GB" w:eastAsia="en-US"/>
    </w:rPr>
  </w:style>
  <w:style w:type="paragraph" w:customStyle="1" w:styleId="bullet3">
    <w:name w:val="bullet3"/>
    <w:basedOn w:val="a0"/>
    <w:qFormat/>
    <w:rsid w:val="008371E5"/>
    <w:pPr>
      <w:numPr>
        <w:ilvl w:val="2"/>
        <w:numId w:val="4"/>
      </w:numPr>
      <w:ind w:hanging="180"/>
    </w:pPr>
    <w:rPr>
      <w:rFonts w:ascii="Times" w:eastAsia="Batang" w:hAnsi="Times"/>
      <w:szCs w:val="24"/>
      <w:lang w:val="en-GB"/>
    </w:rPr>
  </w:style>
  <w:style w:type="paragraph" w:customStyle="1" w:styleId="bullet4">
    <w:name w:val="bullet4"/>
    <w:basedOn w:val="a0"/>
    <w:qFormat/>
    <w:rsid w:val="008371E5"/>
    <w:pPr>
      <w:numPr>
        <w:ilvl w:val="3"/>
        <w:numId w:val="4"/>
      </w:numPr>
    </w:pPr>
    <w:rPr>
      <w:rFonts w:ascii="Times" w:eastAsia="Batang" w:hAnsi="Times"/>
      <w:szCs w:val="24"/>
      <w:lang w:val="en-GB"/>
    </w:rPr>
  </w:style>
  <w:style w:type="character" w:customStyle="1" w:styleId="bullet2Char">
    <w:name w:val="bullet2 Char"/>
    <w:link w:val="bullet2"/>
    <w:qFormat/>
    <w:rsid w:val="008371E5"/>
    <w:rPr>
      <w:rFonts w:ascii="Times" w:eastAsia="Batang" w:hAnsi="Times"/>
      <w:szCs w:val="24"/>
      <w:lang w:val="en-GB" w:eastAsia="en-US"/>
    </w:rPr>
  </w:style>
  <w:style w:type="paragraph" w:customStyle="1" w:styleId="References">
    <w:name w:val="References"/>
    <w:basedOn w:val="a0"/>
    <w:qFormat/>
    <w:rsid w:val="008371E5"/>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sid w:val="008371E5"/>
    <w:rPr>
      <w:color w:val="808080"/>
    </w:rPr>
  </w:style>
  <w:style w:type="character" w:customStyle="1" w:styleId="B1Char1">
    <w:name w:val="B1 Char1"/>
    <w:qFormat/>
    <w:rsid w:val="008371E5"/>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371E5"/>
    <w:pPr>
      <w:numPr>
        <w:ilvl w:val="2"/>
        <w:numId w:val="6"/>
      </w:numPr>
      <w:tabs>
        <w:tab w:val="left" w:pos="1440"/>
      </w:tabs>
    </w:pPr>
    <w:rPr>
      <w:rFonts w:ascii="Times" w:eastAsia="Batang" w:hAnsi="Times"/>
    </w:rPr>
  </w:style>
  <w:style w:type="character" w:customStyle="1" w:styleId="B2Char">
    <w:name w:val="B2 Char"/>
    <w:link w:val="B2"/>
    <w:qFormat/>
    <w:rsid w:val="008371E5"/>
    <w:rPr>
      <w:rFonts w:eastAsia="Malgun Gothic"/>
      <w:lang w:val="en-GB" w:eastAsia="en-US"/>
    </w:rPr>
  </w:style>
  <w:style w:type="character" w:customStyle="1" w:styleId="Char4">
    <w:name w:val="页脚 Char"/>
    <w:basedOn w:val="a2"/>
    <w:link w:val="ac"/>
    <w:uiPriority w:val="99"/>
    <w:qFormat/>
    <w:rsid w:val="008371E5"/>
    <w:rPr>
      <w:rFonts w:eastAsia="Times New Roman"/>
      <w:sz w:val="18"/>
      <w:lang w:eastAsia="en-US"/>
    </w:rPr>
  </w:style>
  <w:style w:type="character" w:customStyle="1" w:styleId="3GPPTextChar">
    <w:name w:val="3GPP Text Char"/>
    <w:link w:val="3GPPText"/>
    <w:qFormat/>
    <w:rsid w:val="008371E5"/>
    <w:rPr>
      <w:lang w:eastAsia="en-US"/>
    </w:rPr>
  </w:style>
  <w:style w:type="paragraph" w:customStyle="1" w:styleId="3GPPText">
    <w:name w:val="3GPP Text"/>
    <w:basedOn w:val="a0"/>
    <w:link w:val="3GPPTextChar"/>
    <w:qFormat/>
    <w:rsid w:val="008371E5"/>
    <w:pPr>
      <w:overflowPunct w:val="0"/>
      <w:autoSpaceDE w:val="0"/>
      <w:autoSpaceDN w:val="0"/>
      <w:spacing w:before="120" w:after="120"/>
      <w:jc w:val="both"/>
    </w:pPr>
    <w:rPr>
      <w:rFonts w:eastAsia="宋体"/>
    </w:rPr>
  </w:style>
  <w:style w:type="character" w:customStyle="1" w:styleId="TAHCar">
    <w:name w:val="TAH Car"/>
    <w:link w:val="TAH"/>
    <w:qFormat/>
    <w:rsid w:val="008371E5"/>
    <w:rPr>
      <w:rFonts w:ascii="Arial" w:hAnsi="Arial"/>
      <w:b/>
      <w:sz w:val="18"/>
      <w:lang w:val="en-GB" w:eastAsia="en-US"/>
    </w:rPr>
  </w:style>
  <w:style w:type="paragraph" w:customStyle="1" w:styleId="NO">
    <w:name w:val="NO"/>
    <w:basedOn w:val="a0"/>
    <w:link w:val="NOChar1"/>
    <w:uiPriority w:val="99"/>
    <w:qFormat/>
    <w:rsid w:val="008371E5"/>
    <w:pPr>
      <w:keepLines/>
      <w:ind w:left="1135" w:hanging="851"/>
    </w:pPr>
    <w:rPr>
      <w:rFonts w:eastAsia="宋体"/>
      <w:sz w:val="24"/>
      <w:lang w:eastAsia="zh-CN"/>
    </w:rPr>
  </w:style>
  <w:style w:type="character" w:customStyle="1" w:styleId="TALChar">
    <w:name w:val="TAL Char"/>
    <w:link w:val="TAL"/>
    <w:qFormat/>
    <w:rsid w:val="008371E5"/>
    <w:rPr>
      <w:rFonts w:ascii="Arial" w:hAnsi="Arial"/>
      <w:sz w:val="18"/>
      <w:lang w:val="en-GB" w:eastAsia="en-US"/>
    </w:rPr>
  </w:style>
  <w:style w:type="character" w:customStyle="1" w:styleId="NOChar1">
    <w:name w:val="NO Char1"/>
    <w:link w:val="NO"/>
    <w:uiPriority w:val="99"/>
    <w:qFormat/>
    <w:rsid w:val="008371E5"/>
    <w:rPr>
      <w:sz w:val="24"/>
    </w:rPr>
  </w:style>
  <w:style w:type="paragraph" w:customStyle="1" w:styleId="xxmsolistparagraph">
    <w:name w:val="x_xmsolistparagraph"/>
    <w:basedOn w:val="a0"/>
    <w:qFormat/>
    <w:rsid w:val="008371E5"/>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371E5"/>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8371E5"/>
    <w:rPr>
      <w:sz w:val="22"/>
      <w:lang w:eastAsia="en-US"/>
    </w:rPr>
  </w:style>
  <w:style w:type="table" w:customStyle="1" w:styleId="11">
    <w:name w:val="网格型1"/>
    <w:basedOn w:val="a3"/>
    <w:uiPriority w:val="59"/>
    <w:qFormat/>
    <w:rsid w:val="008371E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371E5"/>
  </w:style>
  <w:style w:type="character" w:customStyle="1" w:styleId="Char3">
    <w:name w:val="日期 Char"/>
    <w:basedOn w:val="a2"/>
    <w:link w:val="aa"/>
    <w:qFormat/>
    <w:rsid w:val="008371E5"/>
    <w:rPr>
      <w:rFonts w:eastAsia="Times New Roman"/>
      <w:lang w:eastAsia="en-US"/>
    </w:rPr>
  </w:style>
  <w:style w:type="character" w:customStyle="1" w:styleId="Doc-text2Char">
    <w:name w:val="Doc-text2 Char"/>
    <w:link w:val="Doc-text2"/>
    <w:qFormat/>
    <w:rsid w:val="008371E5"/>
    <w:rPr>
      <w:rFonts w:ascii="Arial" w:eastAsia="MS Mincho" w:hAnsi="Arial" w:cs="Arial"/>
      <w:szCs w:val="24"/>
    </w:rPr>
  </w:style>
  <w:style w:type="paragraph" w:customStyle="1" w:styleId="Doc-text2">
    <w:name w:val="Doc-text2"/>
    <w:basedOn w:val="a0"/>
    <w:link w:val="Doc-text2Char"/>
    <w:qFormat/>
    <w:rsid w:val="008371E5"/>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8371E5"/>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8371E5"/>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sid w:val="008371E5"/>
    <w:rPr>
      <w:rFonts w:ascii="Times" w:eastAsia="Batang" w:hAnsi="Times"/>
      <w:szCs w:val="24"/>
      <w:lang w:val="en-GB"/>
    </w:rPr>
  </w:style>
  <w:style w:type="paragraph" w:customStyle="1" w:styleId="3GPPNormalText">
    <w:name w:val="3GPP Normal Text"/>
    <w:basedOn w:val="a1"/>
    <w:link w:val="3GPPNormalTextChar"/>
    <w:qFormat/>
    <w:rsid w:val="008371E5"/>
    <w:pPr>
      <w:spacing w:line="259" w:lineRule="auto"/>
    </w:pPr>
    <w:rPr>
      <w:sz w:val="22"/>
      <w:szCs w:val="24"/>
    </w:rPr>
  </w:style>
  <w:style w:type="character" w:customStyle="1" w:styleId="3GPPNormalTextChar">
    <w:name w:val="3GPP Normal Text Char"/>
    <w:link w:val="3GPPNormalText"/>
    <w:qFormat/>
    <w:rsid w:val="008371E5"/>
    <w:rPr>
      <w:rFonts w:eastAsia="MS Mincho"/>
      <w:sz w:val="22"/>
      <w:szCs w:val="24"/>
      <w:lang w:eastAsia="en-US"/>
    </w:rPr>
  </w:style>
  <w:style w:type="paragraph" w:customStyle="1" w:styleId="H6">
    <w:name w:val="H6"/>
    <w:basedOn w:val="5"/>
    <w:next w:val="a0"/>
    <w:qFormat/>
    <w:rsid w:val="008371E5"/>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rsid w:val="008371E5"/>
  </w:style>
  <w:style w:type="paragraph" w:customStyle="1" w:styleId="22">
    <w:name w:val="修订2"/>
    <w:hidden/>
    <w:uiPriority w:val="99"/>
    <w:semiHidden/>
    <w:rsid w:val="008371E5"/>
    <w:rPr>
      <w:rFonts w:eastAsia="Times New Roman"/>
      <w:lang w:eastAsia="en-US"/>
    </w:rPr>
  </w:style>
  <w:style w:type="numbering" w:customStyle="1" w:styleId="StyleBulletedSymbolsymbolLeft025Hanging025">
    <w:name w:val="Style Bulleted Symbol (symbol) Left:  0.25&quot; Hanging:  0.25&quot;"/>
    <w:basedOn w:val="a4"/>
    <w:rsid w:val="00933128"/>
    <w:pPr>
      <w:numPr>
        <w:numId w:val="14"/>
      </w:numPr>
    </w:pPr>
  </w:style>
  <w:style w:type="paragraph" w:styleId="afd">
    <w:name w:val="Revision"/>
    <w:hidden/>
    <w:uiPriority w:val="99"/>
    <w:unhideWhenUsed/>
    <w:rsid w:val="00AA085D"/>
    <w:rPr>
      <w:rFonts w:eastAsia="Times New Roman"/>
      <w:lang w:eastAsia="en-US"/>
    </w:rPr>
  </w:style>
  <w:style w:type="paragraph" w:customStyle="1" w:styleId="Proposal">
    <w:name w:val="Proposal"/>
    <w:basedOn w:val="a0"/>
    <w:link w:val="ProposalChar"/>
    <w:uiPriority w:val="99"/>
    <w:qFormat/>
    <w:rsid w:val="009354C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uiPriority w:val="99"/>
    <w:qFormat/>
    <w:rsid w:val="009354CA"/>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4075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1BC79-F5A7-443B-A4CF-080DB56DD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4</Pages>
  <Words>2068</Words>
  <Characters>11791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13832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83</cp:revision>
  <dcterms:created xsi:type="dcterms:W3CDTF">2022-10-31T03:02:00Z</dcterms:created>
  <dcterms:modified xsi:type="dcterms:W3CDTF">2022-11-02T08:37:00Z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3CA8F8DE4EDE4D568DD0A0932D609FC4</vt:lpwstr>
  </property>
  <property fmtid="{D5CDD505-2E9C-101B-9397-08002B2CF9AE}" pid="3" name="KSOProductBuildVer">
    <vt:lpwstr>2052-11.1.0.12302</vt:lpwstr>
  </property>
  <property fmtid="{D5CDD505-2E9C-101B-9397-08002B2CF9AE}" pid="4" name="commondata">
    <vt:lpwstr>eyJoZGlkIjoiNzg0NGIxNWY1YTA1Y2ZjOTE0MDVlNTJlZWI2NTM2ZTcifQ==</vt:lpwstr>
  </property>
</Properties>
</file>