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07DC" w14:textId="77777777" w:rsidR="00541170" w:rsidRDefault="002D448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#118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>
        <w:rPr>
          <w:rFonts w:eastAsia="SimSun" w:hint="eastAsia"/>
          <w:b/>
          <w:sz w:val="24"/>
          <w:lang w:val="en-US" w:eastAsia="zh-CN"/>
        </w:rPr>
        <w:t>240134</w:t>
      </w:r>
    </w:p>
    <w:p w14:paraId="22BD07DD" w14:textId="77777777" w:rsidR="00541170" w:rsidRDefault="002D448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GR, 27th Feb 2024 – 1st Mar 2024</w:t>
      </w:r>
    </w:p>
    <w:p w14:paraId="22BD07DE" w14:textId="77777777" w:rsidR="00541170" w:rsidRDefault="00541170">
      <w:pPr>
        <w:rPr>
          <w:rFonts w:ascii="Arial" w:hAnsi="Arial" w:cs="Arial"/>
        </w:rPr>
      </w:pPr>
    </w:p>
    <w:p w14:paraId="22BD07DF" w14:textId="4F37C842" w:rsidR="00541170" w:rsidRDefault="002D448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eastAsia="SimSun" w:hAnsi="Arial" w:cs="Arial" w:hint="eastAsia"/>
          <w:bCs/>
          <w:lang w:val="en-US" w:eastAsia="zh-CN"/>
        </w:rPr>
        <w:t xml:space="preserve">Support of </w:t>
      </w:r>
      <w:bookmarkStart w:id="0" w:name="OLE_LINK1"/>
      <w:r>
        <w:rPr>
          <w:rFonts w:ascii="Arial" w:eastAsia="SimSun" w:hAnsi="Arial" w:cs="Arial" w:hint="eastAsia"/>
          <w:bCs/>
          <w:lang w:val="en-US" w:eastAsia="zh-CN"/>
        </w:rPr>
        <w:t>Legacy 5G USIM and USAT</w:t>
      </w:r>
      <w:bookmarkEnd w:id="0"/>
      <w:r>
        <w:rPr>
          <w:rFonts w:ascii="Arial" w:eastAsia="SimSun" w:hAnsi="Arial" w:cs="Arial" w:hint="eastAsia"/>
          <w:bCs/>
          <w:lang w:val="en-US" w:eastAsia="zh-CN"/>
        </w:rPr>
        <w:t xml:space="preserve"> Conformance Test for Redcap Devices</w:t>
      </w:r>
    </w:p>
    <w:p w14:paraId="22BD07E0" w14:textId="77777777" w:rsidR="00541170" w:rsidRDefault="002D4488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Response to:</w:t>
      </w:r>
      <w:r>
        <w:rPr>
          <w:rFonts w:ascii="Arial" w:hAnsi="Arial" w:cs="Arial" w:hint="eastAsia"/>
          <w:b/>
          <w:lang w:val="en-US" w:eastAsia="zh-CN"/>
        </w:rPr>
        <w:t xml:space="preserve">             </w:t>
      </w:r>
      <w:r>
        <w:rPr>
          <w:rFonts w:ascii="Arial" w:hAnsi="Arial" w:cs="Arial"/>
          <w:bCs/>
        </w:rPr>
        <w:t>-</w:t>
      </w:r>
    </w:p>
    <w:p w14:paraId="22BD07E1" w14:textId="77777777" w:rsidR="00541170" w:rsidRDefault="002D448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22BD07E2" w14:textId="77777777" w:rsidR="00541170" w:rsidRDefault="002D44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ARCH_NR_REDCAP</w:t>
      </w:r>
    </w:p>
    <w:p w14:paraId="22BD07E3" w14:textId="77777777" w:rsidR="00541170" w:rsidRDefault="00541170">
      <w:pPr>
        <w:spacing w:after="60"/>
        <w:ind w:left="1985" w:hanging="1985"/>
        <w:rPr>
          <w:rFonts w:ascii="Arial" w:hAnsi="Arial" w:cs="Arial"/>
          <w:b/>
        </w:rPr>
      </w:pPr>
    </w:p>
    <w:p w14:paraId="22BD07E4" w14:textId="77777777" w:rsidR="00541170" w:rsidRDefault="002D448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3GPP CT6</w:t>
      </w:r>
    </w:p>
    <w:p w14:paraId="22BD07E5" w14:textId="77777777" w:rsidR="00541170" w:rsidRDefault="002D448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GCF CAG</w:t>
      </w:r>
    </w:p>
    <w:p w14:paraId="22BD07E6" w14:textId="77777777" w:rsidR="00541170" w:rsidRDefault="002D44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2BD07E7" w14:textId="77777777" w:rsidR="00541170" w:rsidRDefault="00541170">
      <w:pPr>
        <w:spacing w:after="60"/>
        <w:ind w:left="1985" w:hanging="1985"/>
        <w:rPr>
          <w:rFonts w:ascii="Arial" w:hAnsi="Arial" w:cs="Arial"/>
          <w:bCs/>
        </w:rPr>
      </w:pPr>
    </w:p>
    <w:p w14:paraId="22BD07E8" w14:textId="77777777" w:rsidR="00541170" w:rsidRDefault="002D448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2BD07E9" w14:textId="77777777" w:rsidR="00541170" w:rsidRDefault="002D4488">
      <w:pPr>
        <w:pStyle w:val="berschrift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 xml:space="preserve">Jing </w:t>
      </w:r>
      <w:proofErr w:type="spellStart"/>
      <w:r>
        <w:rPr>
          <w:rFonts w:eastAsia="SimSun" w:cs="Arial" w:hint="eastAsia"/>
          <w:b w:val="0"/>
          <w:bCs/>
          <w:lang w:val="en-US" w:eastAsia="zh-CN"/>
        </w:rPr>
        <w:t>zhao</w:t>
      </w:r>
      <w:proofErr w:type="spellEnd"/>
    </w:p>
    <w:p w14:paraId="22BD07EA" w14:textId="77777777" w:rsidR="00541170" w:rsidRPr="005C76D0" w:rsidRDefault="002D4488">
      <w:pPr>
        <w:pStyle w:val="berschrift7"/>
        <w:tabs>
          <w:tab w:val="left" w:pos="2268"/>
        </w:tabs>
        <w:ind w:left="567"/>
        <w:rPr>
          <w:rFonts w:eastAsia="SimSun" w:cs="Arial"/>
          <w:b w:val="0"/>
          <w:bCs/>
          <w:lang w:val="de-DE" w:eastAsia="zh-CN"/>
        </w:rPr>
      </w:pPr>
      <w:proofErr w:type="spellStart"/>
      <w:r w:rsidRPr="005C76D0">
        <w:rPr>
          <w:rFonts w:cs="Arial"/>
          <w:lang w:val="de-DE"/>
        </w:rPr>
        <w:t>E-mail</w:t>
      </w:r>
      <w:proofErr w:type="spellEnd"/>
      <w:r w:rsidRPr="005C76D0">
        <w:rPr>
          <w:rFonts w:cs="Arial"/>
          <w:lang w:val="de-DE"/>
        </w:rPr>
        <w:t xml:space="preserve"> </w:t>
      </w:r>
      <w:proofErr w:type="spellStart"/>
      <w:r w:rsidRPr="005C76D0">
        <w:rPr>
          <w:rFonts w:cs="Arial"/>
          <w:lang w:val="de-DE"/>
        </w:rPr>
        <w:t>Address</w:t>
      </w:r>
      <w:proofErr w:type="spellEnd"/>
      <w:r w:rsidRPr="005C76D0">
        <w:rPr>
          <w:rFonts w:cs="Arial"/>
          <w:lang w:val="de-DE"/>
        </w:rPr>
        <w:t>:</w:t>
      </w:r>
      <w:r w:rsidRPr="005C76D0">
        <w:rPr>
          <w:rFonts w:cs="Arial"/>
          <w:b w:val="0"/>
          <w:bCs/>
          <w:lang w:val="de-DE"/>
        </w:rPr>
        <w:tab/>
      </w:r>
      <w:r w:rsidRPr="005C76D0">
        <w:rPr>
          <w:rFonts w:eastAsia="SimSun" w:cs="Arial" w:hint="eastAsia"/>
          <w:b w:val="0"/>
          <w:bCs/>
          <w:lang w:val="de-DE" w:eastAsia="zh-CN"/>
        </w:rPr>
        <w:t>zhaoj16@chinatelecom.cn</w:t>
      </w:r>
    </w:p>
    <w:p w14:paraId="22BD07EB" w14:textId="77777777" w:rsidR="00541170" w:rsidRPr="005C76D0" w:rsidRDefault="0054117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2BD07EC" w14:textId="77777777" w:rsidR="00541170" w:rsidRDefault="002D448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2BD07ED" w14:textId="77777777" w:rsidR="00541170" w:rsidRDefault="00541170">
      <w:pPr>
        <w:spacing w:after="60"/>
        <w:ind w:left="1985" w:hanging="1985"/>
        <w:rPr>
          <w:rFonts w:ascii="Arial" w:hAnsi="Arial" w:cs="Arial"/>
          <w:b/>
        </w:rPr>
      </w:pPr>
    </w:p>
    <w:p w14:paraId="22BD07EE" w14:textId="77777777" w:rsidR="00541170" w:rsidRDefault="002D44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2BD07EF" w14:textId="77777777" w:rsidR="00541170" w:rsidRDefault="00541170">
      <w:pPr>
        <w:pBdr>
          <w:bottom w:val="single" w:sz="4" w:space="1" w:color="auto"/>
        </w:pBdr>
        <w:rPr>
          <w:rFonts w:ascii="Arial" w:hAnsi="Arial" w:cs="Arial"/>
        </w:rPr>
      </w:pPr>
    </w:p>
    <w:p w14:paraId="22BD07F0" w14:textId="77777777" w:rsidR="00541170" w:rsidRDefault="00541170">
      <w:pPr>
        <w:rPr>
          <w:rFonts w:ascii="Arial" w:hAnsi="Arial" w:cs="Arial"/>
        </w:rPr>
      </w:pPr>
    </w:p>
    <w:p w14:paraId="22BD07F1" w14:textId="77777777" w:rsidR="00541170" w:rsidRDefault="002D448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A3C83A" w14:textId="77777777" w:rsidR="005B2FEA" w:rsidRDefault="002D4488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Based</w:t>
      </w:r>
      <w:r>
        <w:rPr>
          <w:rFonts w:ascii="Arial" w:eastAsia="SimSun" w:hAnsi="Arial" w:cs="Arial" w:hint="eastAsia"/>
          <w:lang w:val="en-US" w:eastAsia="zh-CN"/>
        </w:rPr>
        <w:t xml:space="preserve"> on the discussion paper C6-240088, CT6 has reached a consensus that the legacy 5G USIM and USAT test cases are applicable to the Rel-17 Redcap devices</w:t>
      </w:r>
      <w:r w:rsidR="005C76D0">
        <w:rPr>
          <w:rFonts w:ascii="Arial" w:eastAsia="SimSun" w:hAnsi="Arial" w:cs="Arial"/>
          <w:lang w:val="en-US" w:eastAsia="zh-CN"/>
        </w:rPr>
        <w:t>.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="00A64DDA">
        <w:rPr>
          <w:rFonts w:ascii="Arial" w:eastAsia="SimSun" w:hAnsi="Arial" w:cs="Arial"/>
          <w:lang w:val="en-US" w:eastAsia="zh-CN"/>
        </w:rPr>
        <w:t xml:space="preserve">There is </w:t>
      </w:r>
      <w:r>
        <w:rPr>
          <w:rFonts w:ascii="Arial" w:eastAsia="SimSun" w:hAnsi="Arial" w:cs="Arial" w:hint="eastAsia"/>
          <w:lang w:val="en-US" w:eastAsia="zh-CN"/>
        </w:rPr>
        <w:t>no</w:t>
      </w:r>
      <w:r w:rsidR="00A64DDA">
        <w:rPr>
          <w:rFonts w:ascii="Arial" w:eastAsia="SimSun" w:hAnsi="Arial" w:cs="Arial"/>
          <w:lang w:val="en-US" w:eastAsia="zh-CN"/>
        </w:rPr>
        <w:t xml:space="preserve"> need for</w:t>
      </w:r>
      <w:r>
        <w:rPr>
          <w:rFonts w:ascii="Arial" w:eastAsia="SimSun" w:hAnsi="Arial" w:cs="Arial" w:hint="eastAsia"/>
          <w:lang w:val="en-US" w:eastAsia="zh-CN"/>
        </w:rPr>
        <w:t xml:space="preserve"> technical changes</w:t>
      </w:r>
      <w:r w:rsidR="00A64DDA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 w:hint="eastAsia"/>
          <w:lang w:val="en-US" w:eastAsia="zh-CN"/>
        </w:rPr>
        <w:t xml:space="preserve"> but </w:t>
      </w:r>
      <w:r w:rsidR="00A64DDA"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 w:hint="eastAsia"/>
          <w:lang w:val="en-US" w:eastAsia="zh-CN"/>
        </w:rPr>
        <w:t xml:space="preserve">applicability </w:t>
      </w:r>
      <w:r w:rsidR="000C63B4">
        <w:rPr>
          <w:rFonts w:ascii="Arial" w:eastAsia="SimSun" w:hAnsi="Arial" w:cs="Arial"/>
          <w:lang w:val="en-US" w:eastAsia="zh-CN"/>
        </w:rPr>
        <w:t xml:space="preserve">will need to be </w:t>
      </w:r>
      <w:r>
        <w:rPr>
          <w:rFonts w:ascii="Arial" w:eastAsia="SimSun" w:hAnsi="Arial" w:cs="Arial" w:hint="eastAsia"/>
          <w:lang w:val="en-US" w:eastAsia="zh-CN"/>
        </w:rPr>
        <w:t>extended</w:t>
      </w:r>
      <w:r w:rsidR="006C12CB">
        <w:rPr>
          <w:rFonts w:ascii="Arial" w:eastAsia="SimSun" w:hAnsi="Arial" w:cs="Arial"/>
          <w:lang w:val="en-US" w:eastAsia="zh-CN"/>
        </w:rPr>
        <w:t xml:space="preserve"> for Redcap devices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for the legacy TCs</w:t>
      </w:r>
      <w:r w:rsidR="000C63B4">
        <w:rPr>
          <w:rFonts w:ascii="Arial" w:eastAsia="SimSun" w:hAnsi="Arial" w:cs="Arial"/>
          <w:lang w:val="en-US" w:eastAsia="zh-CN"/>
        </w:rPr>
        <w:t xml:space="preserve"> in CT6 specifications</w:t>
      </w:r>
      <w:r>
        <w:rPr>
          <w:rFonts w:ascii="Arial" w:eastAsia="SimSun" w:hAnsi="Arial" w:cs="Arial" w:hint="eastAsia"/>
          <w:lang w:val="en-US" w:eastAsia="zh-CN"/>
        </w:rPr>
        <w:t xml:space="preserve">. </w:t>
      </w:r>
    </w:p>
    <w:p w14:paraId="3F185954" w14:textId="77777777" w:rsidR="005B2FEA" w:rsidRDefault="005B2FEA">
      <w:pPr>
        <w:rPr>
          <w:rFonts w:ascii="Arial" w:eastAsia="SimSun" w:hAnsi="Arial" w:cs="Arial"/>
          <w:lang w:val="en-US" w:eastAsia="zh-CN"/>
        </w:rPr>
      </w:pPr>
    </w:p>
    <w:p w14:paraId="22BD07F3" w14:textId="77777777" w:rsidR="00541170" w:rsidRDefault="00541170">
      <w:pPr>
        <w:rPr>
          <w:rFonts w:ascii="Arial" w:eastAsia="SimSun" w:hAnsi="Arial" w:cs="Arial"/>
          <w:lang w:val="en-US" w:eastAsia="zh-CN"/>
        </w:rPr>
      </w:pPr>
    </w:p>
    <w:p w14:paraId="22BD07F4" w14:textId="77777777" w:rsidR="00541170" w:rsidRDefault="002D448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2BD07F5" w14:textId="77777777" w:rsidR="00541170" w:rsidRDefault="002D448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GCF CAG</w:t>
      </w:r>
      <w:r>
        <w:rPr>
          <w:rFonts w:ascii="Arial" w:hAnsi="Arial" w:cs="Arial"/>
          <w:b/>
        </w:rPr>
        <w:t xml:space="preserve"> group.</w:t>
      </w:r>
    </w:p>
    <w:p w14:paraId="22BD07F6" w14:textId="77777777" w:rsidR="00541170" w:rsidRDefault="002D448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CT6</w:t>
      </w:r>
      <w:r>
        <w:rPr>
          <w:rFonts w:ascii="Arial" w:hAnsi="Arial" w:cs="Arial"/>
        </w:rPr>
        <w:t xml:space="preserve"> respectfully asks </w:t>
      </w:r>
      <w:r>
        <w:rPr>
          <w:rFonts w:ascii="Arial" w:eastAsia="SimSun" w:hAnsi="Arial" w:cs="Arial" w:hint="eastAsia"/>
          <w:lang w:val="en-US" w:eastAsia="zh-CN"/>
        </w:rPr>
        <w:t>GCF CAG</w:t>
      </w:r>
      <w:r>
        <w:rPr>
          <w:rFonts w:ascii="Arial" w:hAnsi="Arial" w:cs="Arial"/>
        </w:rPr>
        <w:t xml:space="preserve"> to take the </w:t>
      </w:r>
      <w:r>
        <w:rPr>
          <w:rFonts w:ascii="Arial" w:hAnsi="Arial" w:cs="Arial" w:hint="eastAsia"/>
        </w:rPr>
        <w:t>above information into account.</w:t>
      </w:r>
    </w:p>
    <w:p w14:paraId="22BD07F7" w14:textId="77777777" w:rsidR="00541170" w:rsidRDefault="00541170">
      <w:pPr>
        <w:spacing w:after="120"/>
        <w:rPr>
          <w:rFonts w:ascii="Arial" w:hAnsi="Arial" w:cs="Arial"/>
          <w:b/>
        </w:rPr>
      </w:pPr>
    </w:p>
    <w:p w14:paraId="22BD07F8" w14:textId="77777777" w:rsidR="00541170" w:rsidRDefault="002D448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eastAsia="SimSun" w:hAnsi="Arial" w:cs="Arial" w:hint="eastAsia"/>
          <w:b/>
          <w:lang w:val="en-US" w:eastAsia="zh-CN"/>
        </w:rPr>
        <w:t>CT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val="en-US" w:eastAsia="zh-CN"/>
        </w:rPr>
        <w:t>WG6</w:t>
      </w:r>
      <w:r>
        <w:rPr>
          <w:rFonts w:ascii="Arial" w:hAnsi="Arial" w:cs="Arial"/>
          <w:b/>
        </w:rPr>
        <w:t xml:space="preserve"> Meeting:</w:t>
      </w:r>
    </w:p>
    <w:p w14:paraId="22BD07F9" w14:textId="1E7473B5" w:rsidR="00541170" w:rsidRDefault="002D448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SimSun" w:hAnsi="Arial" w:cs="Arial" w:hint="eastAsia"/>
          <w:bCs/>
          <w:lang w:val="en-US" w:eastAsia="zh-CN"/>
        </w:rPr>
        <w:t>CT6</w:t>
      </w:r>
      <w:r>
        <w:rPr>
          <w:rFonts w:ascii="Arial" w:hAnsi="Arial" w:cs="Arial"/>
          <w:bCs/>
        </w:rPr>
        <w:t>#1</w:t>
      </w:r>
      <w:r>
        <w:rPr>
          <w:rFonts w:ascii="Arial" w:eastAsia="SimSun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</w:rPr>
        <w:tab/>
        <w:t xml:space="preserve">from 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024-05-28</w:t>
      </w:r>
      <w:r>
        <w:rPr>
          <w:rFonts w:ascii="Arial" w:hAnsi="Arial" w:cs="Arial"/>
          <w:bCs/>
        </w:rPr>
        <w:tab/>
        <w:t xml:space="preserve">to </w:t>
      </w:r>
      <w:r>
        <w:rPr>
          <w:rFonts w:ascii="Arial" w:hAnsi="Arial" w:cs="Arial" w:hint="eastAsia"/>
          <w:bCs/>
        </w:rPr>
        <w:t>2024-05-31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B264C">
        <w:rPr>
          <w:rFonts w:ascii="Arial" w:hAnsi="Arial" w:cs="Arial"/>
          <w:bCs/>
        </w:rPr>
        <w:t>Hyderabad</w:t>
      </w:r>
      <w:r>
        <w:rPr>
          <w:rFonts w:ascii="Arial" w:hAnsi="Arial" w:cs="Arial" w:hint="eastAsia"/>
          <w:bCs/>
        </w:rPr>
        <w:t>, IN</w:t>
      </w:r>
    </w:p>
    <w:p w14:paraId="22BD07FA" w14:textId="7487ACCF" w:rsidR="00541170" w:rsidRDefault="002D448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SimSun" w:hAnsi="Arial" w:cs="Arial" w:hint="eastAsia"/>
          <w:bCs/>
          <w:lang w:val="en-US" w:eastAsia="zh-CN"/>
        </w:rPr>
        <w:t>CT6</w:t>
      </w:r>
      <w:r>
        <w:rPr>
          <w:rFonts w:ascii="Arial" w:hAnsi="Arial" w:cs="Arial"/>
          <w:bCs/>
        </w:rPr>
        <w:t>#12</w:t>
      </w:r>
      <w:r>
        <w:rPr>
          <w:rFonts w:ascii="Arial" w:eastAsia="SimSun" w:hAnsi="Arial" w:cs="Arial" w:hint="eastAsia"/>
          <w:bCs/>
          <w:lang w:val="en-US" w:eastAsia="zh-CN"/>
        </w:rPr>
        <w:t>0</w:t>
      </w:r>
      <w:r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 w:hint="eastAsia"/>
          <w:bCs/>
        </w:rPr>
        <w:t>2024-08-20</w:t>
      </w:r>
      <w:r>
        <w:rPr>
          <w:rFonts w:ascii="Arial" w:hAnsi="Arial" w:cs="Arial"/>
          <w:bCs/>
        </w:rPr>
        <w:tab/>
        <w:t xml:space="preserve">to 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 w:hint="eastAsia"/>
          <w:bCs/>
        </w:rPr>
        <w:t>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Maastricht</w:t>
      </w:r>
      <w:r>
        <w:rPr>
          <w:rFonts w:ascii="Arial" w:hAnsi="Arial" w:cs="Arial" w:hint="eastAsia"/>
          <w:bCs/>
        </w:rPr>
        <w:t>, NL</w:t>
      </w:r>
    </w:p>
    <w:sectPr w:rsidR="005411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0805" w14:textId="77777777" w:rsidR="002D4488" w:rsidRDefault="002D4488">
      <w:r>
        <w:separator/>
      </w:r>
    </w:p>
  </w:endnote>
  <w:endnote w:type="continuationSeparator" w:id="0">
    <w:p w14:paraId="22BD0807" w14:textId="77777777" w:rsidR="002D4488" w:rsidRDefault="002D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07FD" w14:textId="77777777" w:rsidR="00541170" w:rsidRDefault="005411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07FE" w14:textId="77777777" w:rsidR="00541170" w:rsidRDefault="0054117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0800" w14:textId="77777777" w:rsidR="00541170" w:rsidRDefault="005411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D0801" w14:textId="77777777" w:rsidR="002D4488" w:rsidRDefault="002D4488">
      <w:r>
        <w:separator/>
      </w:r>
    </w:p>
  </w:footnote>
  <w:footnote w:type="continuationSeparator" w:id="0">
    <w:p w14:paraId="22BD0803" w14:textId="77777777" w:rsidR="002D4488" w:rsidRDefault="002D4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07FB" w14:textId="77777777" w:rsidR="00541170" w:rsidRDefault="005411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07FC" w14:textId="77777777" w:rsidR="00541170" w:rsidRDefault="0054117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07FF" w14:textId="77777777" w:rsidR="00541170" w:rsidRDefault="005411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numm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numm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numm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ennumm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Aufzhlungszeichen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Aufzhlungszeichen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Aufzhlungszeichen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Aufzhlungszeichen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ennumm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ufzhlungszeichen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64487982">
    <w:abstractNumId w:val="3"/>
  </w:num>
  <w:num w:numId="2" w16cid:durableId="1743871481">
    <w:abstractNumId w:val="5"/>
  </w:num>
  <w:num w:numId="3" w16cid:durableId="725223484">
    <w:abstractNumId w:val="8"/>
  </w:num>
  <w:num w:numId="4" w16cid:durableId="731276045">
    <w:abstractNumId w:val="9"/>
  </w:num>
  <w:num w:numId="5" w16cid:durableId="944654076">
    <w:abstractNumId w:val="6"/>
  </w:num>
  <w:num w:numId="6" w16cid:durableId="1683584988">
    <w:abstractNumId w:val="2"/>
  </w:num>
  <w:num w:numId="7" w16cid:durableId="607784919">
    <w:abstractNumId w:val="7"/>
  </w:num>
  <w:num w:numId="8" w16cid:durableId="811601240">
    <w:abstractNumId w:val="4"/>
  </w:num>
  <w:num w:numId="9" w16cid:durableId="1788968102">
    <w:abstractNumId w:val="1"/>
  </w:num>
  <w:num w:numId="10" w16cid:durableId="1906530794">
    <w:abstractNumId w:val="0"/>
  </w:num>
  <w:num w:numId="11" w16cid:durableId="549419349">
    <w:abstractNumId w:val="13"/>
  </w:num>
  <w:num w:numId="12" w16cid:durableId="1178034563">
    <w:abstractNumId w:val="11"/>
  </w:num>
  <w:num w:numId="13" w16cid:durableId="1796678017">
    <w:abstractNumId w:val="12"/>
  </w:num>
  <w:num w:numId="14" w16cid:durableId="14234088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Q3N2U5ZjNiYTZiZTA1ZDcyYTA3ZDY0NzJiOTc2YWIifQ=="/>
  </w:docVars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C63B4"/>
    <w:rsid w:val="000D113A"/>
    <w:rsid w:val="000E64C7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448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686F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B264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1170"/>
    <w:rsid w:val="00557D6F"/>
    <w:rsid w:val="0058264E"/>
    <w:rsid w:val="0058337B"/>
    <w:rsid w:val="00591547"/>
    <w:rsid w:val="005921A6"/>
    <w:rsid w:val="00594DA5"/>
    <w:rsid w:val="005B2FEA"/>
    <w:rsid w:val="005C0EDB"/>
    <w:rsid w:val="005C30DB"/>
    <w:rsid w:val="005C373E"/>
    <w:rsid w:val="005C7689"/>
    <w:rsid w:val="005C76D0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12CB"/>
    <w:rsid w:val="006D1114"/>
    <w:rsid w:val="006D5FCC"/>
    <w:rsid w:val="006F7688"/>
    <w:rsid w:val="00701A2B"/>
    <w:rsid w:val="00706717"/>
    <w:rsid w:val="007141F1"/>
    <w:rsid w:val="007261FF"/>
    <w:rsid w:val="00744CE5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4119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26DDD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9A3"/>
    <w:rsid w:val="00A64DDA"/>
    <w:rsid w:val="00A64F79"/>
    <w:rsid w:val="00A758C8"/>
    <w:rsid w:val="00A8524C"/>
    <w:rsid w:val="00A87B43"/>
    <w:rsid w:val="00AA3789"/>
    <w:rsid w:val="00AA3AFD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  <w:rsid w:val="0B0014D6"/>
    <w:rsid w:val="1F982818"/>
    <w:rsid w:val="2BA94708"/>
    <w:rsid w:val="2C1B6F9C"/>
    <w:rsid w:val="42B95F1E"/>
    <w:rsid w:val="554C0761"/>
    <w:rsid w:val="55F47291"/>
    <w:rsid w:val="633A447D"/>
    <w:rsid w:val="666A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D07DC"/>
  <w15:docId w15:val="{2A6A6CB0-E92A-4EAF-8A47-B102253C4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eastAsia="Times New Roman"/>
      <w:lang w:val="en-GB" w:eastAsia="en-US"/>
    </w:rPr>
  </w:style>
  <w:style w:type="paragraph" w:styleId="berschrift1">
    <w:name w:val="heading 1"/>
    <w:basedOn w:val="Standard"/>
    <w:next w:val="Standard"/>
    <w:autoRedefine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autoRedefine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autoRedefine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autoRedefine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autoRedefine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Makrotext">
    <w:name w:val="macro"/>
    <w:link w:val="MakrotextZchn"/>
    <w:autoRedefine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Consolas"/>
      <w:lang w:val="en-GB" w:eastAsia="en-US"/>
    </w:rPr>
  </w:style>
  <w:style w:type="paragraph" w:styleId="Liste3">
    <w:name w:val="List 3"/>
    <w:basedOn w:val="Standard"/>
    <w:uiPriority w:val="99"/>
    <w:semiHidden/>
    <w:unhideWhenUsed/>
    <w:qFormat/>
    <w:pPr>
      <w:ind w:left="849" w:hanging="283"/>
      <w:contextualSpacing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qFormat/>
    <w:pPr>
      <w:spacing w:after="100"/>
      <w:ind w:left="1200"/>
    </w:pPr>
  </w:style>
  <w:style w:type="paragraph" w:styleId="Listennummer2">
    <w:name w:val="List Number 2"/>
    <w:basedOn w:val="Standard"/>
    <w:autoRedefine/>
    <w:uiPriority w:val="99"/>
    <w:semiHidden/>
    <w:unhideWhenUsed/>
    <w:qFormat/>
    <w:pPr>
      <w:numPr>
        <w:numId w:val="1"/>
      </w:numPr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qFormat/>
    <w:pPr>
      <w:ind w:left="200" w:hanging="200"/>
    </w:pPr>
  </w:style>
  <w:style w:type="paragraph" w:styleId="Fu-Endnotenberschrift">
    <w:name w:val="Note Heading"/>
    <w:basedOn w:val="Standard"/>
    <w:next w:val="Standard"/>
    <w:link w:val="Fu-EndnotenberschriftZchn"/>
    <w:autoRedefine/>
    <w:uiPriority w:val="99"/>
    <w:semiHidden/>
    <w:unhideWhenUsed/>
    <w:qFormat/>
  </w:style>
  <w:style w:type="paragraph" w:styleId="Aufzhlungszeichen4">
    <w:name w:val="List Bullet 4"/>
    <w:basedOn w:val="Standard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Standard"/>
    <w:next w:val="Standard"/>
    <w:uiPriority w:val="99"/>
    <w:semiHidden/>
    <w:unhideWhenUsed/>
    <w:qFormat/>
    <w:pPr>
      <w:ind w:left="1600" w:hanging="200"/>
    </w:pPr>
  </w:style>
  <w:style w:type="paragraph" w:styleId="E-Mail-Signatur">
    <w:name w:val="E-mail Signature"/>
    <w:basedOn w:val="Standard"/>
    <w:link w:val="E-Mail-SignaturZchn"/>
    <w:autoRedefine/>
    <w:uiPriority w:val="99"/>
    <w:semiHidden/>
    <w:unhideWhenUsed/>
    <w:qFormat/>
  </w:style>
  <w:style w:type="paragraph" w:styleId="Listennummer">
    <w:name w:val="List Number"/>
    <w:basedOn w:val="Standard"/>
    <w:autoRedefine/>
    <w:uiPriority w:val="99"/>
    <w:semiHidden/>
    <w:unhideWhenUsed/>
    <w:qFormat/>
    <w:pPr>
      <w:numPr>
        <w:numId w:val="3"/>
      </w:numPr>
      <w:contextualSpacing/>
    </w:pPr>
  </w:style>
  <w:style w:type="paragraph" w:styleId="Standardeinzug">
    <w:name w:val="Normal Indent"/>
    <w:basedOn w:val="Standard"/>
    <w:autoRedefine/>
    <w:uiPriority w:val="99"/>
    <w:semiHidden/>
    <w:unhideWhenUsed/>
    <w:qFormat/>
    <w:pPr>
      <w:ind w:left="720"/>
    </w:pPr>
  </w:style>
  <w:style w:type="paragraph" w:styleId="Beschriftung">
    <w:name w:val="caption"/>
    <w:basedOn w:val="Standard"/>
    <w:next w:val="Standard"/>
    <w:autoRedefine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unhideWhenUsed/>
    <w:qFormat/>
    <w:pPr>
      <w:ind w:left="1000" w:hanging="200"/>
    </w:pPr>
  </w:style>
  <w:style w:type="paragraph" w:styleId="Aufzhlungszeichen">
    <w:name w:val="List Bullet"/>
    <w:basedOn w:val="Standard"/>
    <w:autoRedefine/>
    <w:uiPriority w:val="99"/>
    <w:semiHidden/>
    <w:unhideWhenUsed/>
    <w:qFormat/>
    <w:pPr>
      <w:numPr>
        <w:numId w:val="4"/>
      </w:numPr>
      <w:contextualSpacing/>
    </w:pPr>
  </w:style>
  <w:style w:type="paragraph" w:styleId="Umschlagadresse">
    <w:name w:val="envelope address"/>
    <w:basedOn w:val="Standard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kumentstruktur">
    <w:name w:val="Document Map"/>
    <w:basedOn w:val="Standard"/>
    <w:link w:val="DokumentstrukturZchn"/>
    <w:autoRedefine/>
    <w:uiPriority w:val="99"/>
    <w:semiHidden/>
    <w:unhideWhenUsed/>
    <w:qFormat/>
    <w:rPr>
      <w:sz w:val="24"/>
      <w:szCs w:val="24"/>
    </w:rPr>
  </w:style>
  <w:style w:type="paragraph" w:styleId="RGV-berschrift">
    <w:name w:val="toa heading"/>
    <w:basedOn w:val="Standard"/>
    <w:next w:val="Standard"/>
    <w:autoRedefine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text">
    <w:name w:val="annotation text"/>
    <w:basedOn w:val="Standard"/>
    <w:link w:val="KommentartextZchn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Standard"/>
    <w:next w:val="Standard"/>
    <w:autoRedefine/>
    <w:uiPriority w:val="99"/>
    <w:semiHidden/>
    <w:unhideWhenUsed/>
    <w:qFormat/>
    <w:pPr>
      <w:ind w:left="1200" w:hanging="200"/>
    </w:pPr>
  </w:style>
  <w:style w:type="paragraph" w:styleId="Anrede">
    <w:name w:val="Salutation"/>
    <w:basedOn w:val="Standard"/>
    <w:next w:val="Standard"/>
    <w:link w:val="AnredeZchn"/>
    <w:autoRedefine/>
    <w:uiPriority w:val="99"/>
    <w:semiHidden/>
    <w:unhideWhenUsed/>
    <w:qFormat/>
  </w:style>
  <w:style w:type="paragraph" w:styleId="Textkrper3">
    <w:name w:val="Body Text 3"/>
    <w:basedOn w:val="Standard"/>
    <w:link w:val="Textkrper3Zchn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Gruformel">
    <w:name w:val="Closing"/>
    <w:basedOn w:val="Standard"/>
    <w:link w:val="GruformelZchn"/>
    <w:autoRedefine/>
    <w:uiPriority w:val="99"/>
    <w:semiHidden/>
    <w:unhideWhenUsed/>
    <w:qFormat/>
    <w:pPr>
      <w:ind w:left="4252"/>
    </w:pPr>
  </w:style>
  <w:style w:type="paragraph" w:styleId="Aufzhlungszeichen3">
    <w:name w:val="List Bullet 3"/>
    <w:basedOn w:val="Standard"/>
    <w:uiPriority w:val="99"/>
    <w:semiHidden/>
    <w:unhideWhenUsed/>
    <w:qFormat/>
    <w:pPr>
      <w:numPr>
        <w:numId w:val="5"/>
      </w:numPr>
      <w:contextualSpacing/>
    </w:pPr>
  </w:style>
  <w:style w:type="paragraph" w:styleId="Textkrper">
    <w:name w:val="Body Text"/>
    <w:basedOn w:val="Standard"/>
    <w:link w:val="TextkrperZchn"/>
    <w:autoRedefine/>
    <w:semiHidden/>
    <w:qFormat/>
    <w:rPr>
      <w:rFonts w:ascii="Arial" w:hAnsi="Arial" w:cs="Arial"/>
      <w:color w:val="FF0000"/>
    </w:rPr>
  </w:style>
  <w:style w:type="paragraph" w:styleId="Textkrper-Zeileneinzug">
    <w:name w:val="Body Text Indent"/>
    <w:basedOn w:val="Standard"/>
    <w:link w:val="Textkrper-ZeileneinzugZchn"/>
    <w:autoRedefine/>
    <w:uiPriority w:val="99"/>
    <w:semiHidden/>
    <w:unhideWhenUsed/>
    <w:qFormat/>
    <w:pPr>
      <w:spacing w:after="120"/>
      <w:ind w:left="283"/>
    </w:pPr>
  </w:style>
  <w:style w:type="paragraph" w:styleId="Listennummer3">
    <w:name w:val="List Number 3"/>
    <w:basedOn w:val="Standard"/>
    <w:uiPriority w:val="99"/>
    <w:semiHidden/>
    <w:unhideWhenUsed/>
    <w:qFormat/>
    <w:pPr>
      <w:numPr>
        <w:numId w:val="6"/>
      </w:numPr>
      <w:contextualSpacing/>
    </w:pPr>
  </w:style>
  <w:style w:type="paragraph" w:styleId="Liste2">
    <w:name w:val="List 2"/>
    <w:basedOn w:val="Standard"/>
    <w:autoRedefine/>
    <w:uiPriority w:val="99"/>
    <w:semiHidden/>
    <w:unhideWhenUsed/>
    <w:qFormat/>
    <w:pPr>
      <w:ind w:left="566" w:hanging="283"/>
      <w:contextualSpacing/>
    </w:pPr>
  </w:style>
  <w:style w:type="paragraph" w:styleId="Listenfortsetzung">
    <w:name w:val="List Continue"/>
    <w:basedOn w:val="Standard"/>
    <w:autoRedefine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Standard"/>
    <w:autoRedefine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ufzhlungszeichen2">
    <w:name w:val="List Bullet 2"/>
    <w:basedOn w:val="Standard"/>
    <w:uiPriority w:val="99"/>
    <w:semiHidden/>
    <w:unhideWhenUsed/>
    <w:qFormat/>
    <w:pPr>
      <w:numPr>
        <w:numId w:val="7"/>
      </w:numPr>
      <w:contextualSpacing/>
    </w:pPr>
  </w:style>
  <w:style w:type="paragraph" w:styleId="HTMLAdresse">
    <w:name w:val="HTML Address"/>
    <w:basedOn w:val="Standard"/>
    <w:link w:val="HTMLAdresseZchn"/>
    <w:autoRedefine/>
    <w:uiPriority w:val="99"/>
    <w:semiHidden/>
    <w:unhideWhenUsed/>
    <w:qFormat/>
    <w:rPr>
      <w:i/>
      <w:iCs/>
    </w:rPr>
  </w:style>
  <w:style w:type="paragraph" w:styleId="Index4">
    <w:name w:val="index 4"/>
    <w:basedOn w:val="Standard"/>
    <w:next w:val="Standard"/>
    <w:autoRedefine/>
    <w:uiPriority w:val="99"/>
    <w:semiHidden/>
    <w:unhideWhenUsed/>
    <w:qFormat/>
    <w:pPr>
      <w:ind w:left="800" w:hanging="2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qFormat/>
    <w:pPr>
      <w:spacing w:after="100"/>
      <w:ind w:left="800"/>
    </w:pPr>
  </w:style>
  <w:style w:type="paragraph" w:styleId="Verzeichnis3">
    <w:name w:val="toc 3"/>
    <w:basedOn w:val="Standard"/>
    <w:next w:val="Standard"/>
    <w:uiPriority w:val="39"/>
    <w:semiHidden/>
    <w:unhideWhenUsed/>
    <w:qFormat/>
    <w:pPr>
      <w:spacing w:after="100"/>
      <w:ind w:left="400"/>
    </w:pPr>
  </w:style>
  <w:style w:type="paragraph" w:styleId="NurText">
    <w:name w:val="Plain Text"/>
    <w:basedOn w:val="Standard"/>
    <w:link w:val="NurTextZchn"/>
    <w:uiPriority w:val="99"/>
    <w:semiHidden/>
    <w:unhideWhenUsed/>
    <w:qFormat/>
    <w:rPr>
      <w:rFonts w:ascii="Consolas" w:hAnsi="Consolas" w:cs="Consolas"/>
      <w:sz w:val="21"/>
      <w:szCs w:val="21"/>
    </w:rPr>
  </w:style>
  <w:style w:type="paragraph" w:styleId="Aufzhlungszeichen5">
    <w:name w:val="List Bullet 5"/>
    <w:basedOn w:val="Standard"/>
    <w:uiPriority w:val="99"/>
    <w:semiHidden/>
    <w:unhideWhenUsed/>
    <w:qFormat/>
    <w:pPr>
      <w:numPr>
        <w:numId w:val="8"/>
      </w:numPr>
      <w:contextualSpacing/>
    </w:pPr>
  </w:style>
  <w:style w:type="paragraph" w:styleId="Listennummer4">
    <w:name w:val="List Number 4"/>
    <w:basedOn w:val="Standard"/>
    <w:autoRedefine/>
    <w:uiPriority w:val="99"/>
    <w:semiHidden/>
    <w:unhideWhenUsed/>
    <w:qFormat/>
    <w:pPr>
      <w:numPr>
        <w:numId w:val="9"/>
      </w:numPr>
      <w:contextualSpacing/>
    </w:pPr>
  </w:style>
  <w:style w:type="paragraph" w:styleId="Verzeichnis8">
    <w:name w:val="toc 8"/>
    <w:basedOn w:val="Standard"/>
    <w:next w:val="Standard"/>
    <w:uiPriority w:val="39"/>
    <w:semiHidden/>
    <w:unhideWhenUsed/>
    <w:qFormat/>
    <w:pPr>
      <w:spacing w:after="100"/>
      <w:ind w:left="140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qFormat/>
    <w:pPr>
      <w:ind w:left="600" w:hanging="200"/>
    </w:pPr>
  </w:style>
  <w:style w:type="paragraph" w:styleId="Datum">
    <w:name w:val="Date"/>
    <w:basedOn w:val="Standard"/>
    <w:next w:val="Standard"/>
    <w:link w:val="DatumZchn"/>
    <w:autoRedefine/>
    <w:uiPriority w:val="99"/>
    <w:semiHidden/>
    <w:unhideWhenUsed/>
    <w:qFormat/>
  </w:style>
  <w:style w:type="paragraph" w:styleId="Textkrper-Einzug2">
    <w:name w:val="Body Text Indent 2"/>
    <w:basedOn w:val="Standard"/>
    <w:link w:val="Textkrper-Einzug2Zchn"/>
    <w:uiPriority w:val="99"/>
    <w:semiHidden/>
    <w:unhideWhenUsed/>
    <w:qFormat/>
    <w:pPr>
      <w:spacing w:after="120" w:line="480" w:lineRule="auto"/>
      <w:ind w:left="283"/>
    </w:pPr>
  </w:style>
  <w:style w:type="paragraph" w:styleId="Endnotentext">
    <w:name w:val="endnote text"/>
    <w:basedOn w:val="Standard"/>
    <w:link w:val="EndnotentextZchn"/>
    <w:uiPriority w:val="99"/>
    <w:semiHidden/>
    <w:unhideWhenUsed/>
    <w:qFormat/>
  </w:style>
  <w:style w:type="paragraph" w:styleId="Listenfortsetzung5">
    <w:name w:val="List Continue 5"/>
    <w:basedOn w:val="Standard"/>
    <w:uiPriority w:val="99"/>
    <w:semiHidden/>
    <w:unhideWhenUsed/>
    <w:qFormat/>
    <w:pPr>
      <w:spacing w:after="120"/>
      <w:ind w:left="1415"/>
      <w:contextualSpacing/>
    </w:pPr>
  </w:style>
  <w:style w:type="paragraph" w:styleId="Sprechblasentext">
    <w:name w:val="Balloon Text"/>
    <w:basedOn w:val="Standard"/>
    <w:link w:val="SprechblasentextZchn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autoRedefine/>
    <w:semiHidden/>
    <w:qFormat/>
    <w:pPr>
      <w:tabs>
        <w:tab w:val="center" w:pos="4153"/>
        <w:tab w:val="right" w:pos="8306"/>
      </w:tabs>
    </w:pPr>
  </w:style>
  <w:style w:type="paragraph" w:styleId="Umschlagabsenderadresse">
    <w:name w:val="envelope return"/>
    <w:basedOn w:val="Standard"/>
    <w:autoRedefine/>
    <w:uiPriority w:val="99"/>
    <w:semiHidden/>
    <w:unhideWhenUsed/>
    <w:qFormat/>
    <w:rPr>
      <w:rFonts w:asciiTheme="majorHAnsi" w:eastAsiaTheme="majorEastAsia" w:hAnsiTheme="majorHAnsi" w:cstheme="majorBidi"/>
    </w:rPr>
  </w:style>
  <w:style w:type="paragraph" w:styleId="Kopfzeile">
    <w:name w:val="header"/>
    <w:basedOn w:val="Standard"/>
    <w:autoRedefine/>
    <w:semiHidden/>
    <w:qFormat/>
    <w:pPr>
      <w:tabs>
        <w:tab w:val="center" w:pos="4153"/>
        <w:tab w:val="right" w:pos="8306"/>
      </w:tabs>
    </w:pPr>
  </w:style>
  <w:style w:type="paragraph" w:styleId="Unterschrift">
    <w:name w:val="Signature"/>
    <w:basedOn w:val="Standard"/>
    <w:link w:val="UnterschriftZchn"/>
    <w:autoRedefine/>
    <w:uiPriority w:val="99"/>
    <w:semiHidden/>
    <w:unhideWhenUsed/>
    <w:qFormat/>
    <w:pPr>
      <w:ind w:left="4252"/>
    </w:pPr>
  </w:style>
  <w:style w:type="paragraph" w:styleId="Verzeichnis1">
    <w:name w:val="toc 1"/>
    <w:basedOn w:val="Standard"/>
    <w:next w:val="Standard"/>
    <w:uiPriority w:val="39"/>
    <w:semiHidden/>
    <w:unhideWhenUsed/>
    <w:qFormat/>
    <w:pPr>
      <w:spacing w:after="100"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qFormat/>
    <w:pPr>
      <w:spacing w:after="100"/>
      <w:ind w:left="600"/>
    </w:pPr>
  </w:style>
  <w:style w:type="paragraph" w:styleId="Indexberschrift">
    <w:name w:val="index heading"/>
    <w:basedOn w:val="Standard"/>
    <w:next w:val="Index1"/>
    <w:autoRedefine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Standard"/>
    <w:next w:val="Standard"/>
    <w:autoRedefine/>
    <w:uiPriority w:val="99"/>
    <w:semiHidden/>
    <w:unhideWhenUsed/>
    <w:qFormat/>
    <w:pPr>
      <w:ind w:left="200" w:hanging="200"/>
    </w:pPr>
  </w:style>
  <w:style w:type="paragraph" w:styleId="Untertitel">
    <w:name w:val="Subtitle"/>
    <w:basedOn w:val="Standard"/>
    <w:next w:val="Standard"/>
    <w:link w:val="UntertitelZchn"/>
    <w:autoRedefine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nummer5">
    <w:name w:val="List Number 5"/>
    <w:basedOn w:val="Standard"/>
    <w:autoRedefine/>
    <w:uiPriority w:val="99"/>
    <w:semiHidden/>
    <w:unhideWhenUsed/>
    <w:qFormat/>
    <w:pPr>
      <w:numPr>
        <w:numId w:val="10"/>
      </w:numPr>
      <w:contextualSpacing/>
    </w:pPr>
  </w:style>
  <w:style w:type="paragraph" w:styleId="Liste">
    <w:name w:val="List"/>
    <w:basedOn w:val="Standard"/>
    <w:uiPriority w:val="99"/>
    <w:semiHidden/>
    <w:unhideWhenUsed/>
    <w:qFormat/>
    <w:pPr>
      <w:ind w:left="283" w:hanging="283"/>
      <w:contextualSpacing/>
    </w:pPr>
  </w:style>
  <w:style w:type="paragraph" w:styleId="Funotentext">
    <w:name w:val="footnote text"/>
    <w:basedOn w:val="Standard"/>
    <w:link w:val="FunotentextZchn"/>
    <w:autoRedefine/>
    <w:uiPriority w:val="99"/>
    <w:semiHidden/>
    <w:unhideWhenUsed/>
    <w:qFormat/>
  </w:style>
  <w:style w:type="paragraph" w:styleId="Verzeichnis6">
    <w:name w:val="toc 6"/>
    <w:basedOn w:val="Standard"/>
    <w:next w:val="Standard"/>
    <w:autoRedefine/>
    <w:uiPriority w:val="39"/>
    <w:semiHidden/>
    <w:unhideWhenUsed/>
    <w:qFormat/>
    <w:pPr>
      <w:spacing w:after="100"/>
      <w:ind w:left="1000"/>
    </w:pPr>
  </w:style>
  <w:style w:type="paragraph" w:styleId="Liste5">
    <w:name w:val="List 5"/>
    <w:basedOn w:val="Standard"/>
    <w:autoRedefine/>
    <w:uiPriority w:val="99"/>
    <w:semiHidden/>
    <w:unhideWhenUsed/>
    <w:qFormat/>
    <w:pPr>
      <w:ind w:left="1415" w:hanging="283"/>
      <w:contextualSpacing/>
    </w:pPr>
  </w:style>
  <w:style w:type="paragraph" w:styleId="Textkrper-Einzug3">
    <w:name w:val="Body Text Indent 3"/>
    <w:basedOn w:val="Standard"/>
    <w:link w:val="Textkrper-Einzug3Zchn"/>
    <w:autoRedefine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Standard"/>
    <w:next w:val="Standard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qFormat/>
    <w:pPr>
      <w:ind w:left="1800" w:hanging="200"/>
    </w:pPr>
  </w:style>
  <w:style w:type="paragraph" w:styleId="Abbildungsverzeichnis">
    <w:name w:val="table of figures"/>
    <w:basedOn w:val="Standard"/>
    <w:next w:val="Standard"/>
    <w:autoRedefine/>
    <w:uiPriority w:val="99"/>
    <w:semiHidden/>
    <w:unhideWhenUsed/>
    <w:qFormat/>
  </w:style>
  <w:style w:type="paragraph" w:styleId="Verzeichnis2">
    <w:name w:val="toc 2"/>
    <w:basedOn w:val="Standard"/>
    <w:next w:val="Standard"/>
    <w:autoRedefine/>
    <w:uiPriority w:val="39"/>
    <w:semiHidden/>
    <w:unhideWhenUsed/>
    <w:qFormat/>
    <w:pPr>
      <w:spacing w:after="100"/>
      <w:ind w:left="20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qFormat/>
    <w:pPr>
      <w:spacing w:after="100"/>
      <w:ind w:left="1600"/>
    </w:pPr>
  </w:style>
  <w:style w:type="paragraph" w:styleId="Textkrper2">
    <w:name w:val="Body Text 2"/>
    <w:basedOn w:val="Standard"/>
    <w:link w:val="Textkrper2Zchn"/>
    <w:autoRedefine/>
    <w:uiPriority w:val="99"/>
    <w:semiHidden/>
    <w:unhideWhenUsed/>
    <w:qFormat/>
    <w:pPr>
      <w:spacing w:after="120" w:line="480" w:lineRule="auto"/>
    </w:pPr>
  </w:style>
  <w:style w:type="paragraph" w:styleId="Liste4">
    <w:name w:val="List 4"/>
    <w:basedOn w:val="Standard"/>
    <w:autoRedefine/>
    <w:uiPriority w:val="99"/>
    <w:semiHidden/>
    <w:unhideWhenUsed/>
    <w:qFormat/>
    <w:pPr>
      <w:ind w:left="1132" w:hanging="283"/>
      <w:contextualSpacing/>
    </w:pPr>
  </w:style>
  <w:style w:type="paragraph" w:styleId="Listenfortsetzung2">
    <w:name w:val="List Continue 2"/>
    <w:basedOn w:val="Standard"/>
    <w:autoRedefine/>
    <w:uiPriority w:val="99"/>
    <w:semiHidden/>
    <w:unhideWhenUsed/>
    <w:qFormat/>
    <w:pPr>
      <w:spacing w:after="120"/>
      <w:ind w:left="566"/>
      <w:contextualSpacing/>
    </w:pPr>
  </w:style>
  <w:style w:type="paragraph" w:styleId="Nachrichtenkopf">
    <w:name w:val="Message Header"/>
    <w:basedOn w:val="Standard"/>
    <w:link w:val="NachrichtenkopfZchn"/>
    <w:autoRedefine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Vorformatiert">
    <w:name w:val="HTML Preformatted"/>
    <w:basedOn w:val="Standard"/>
    <w:link w:val="HTMLVorformatiertZchn"/>
    <w:autoRedefine/>
    <w:uiPriority w:val="99"/>
    <w:semiHidden/>
    <w:unhideWhenUsed/>
    <w:qFormat/>
    <w:rPr>
      <w:rFonts w:ascii="Consolas" w:hAnsi="Consolas" w:cs="Consolas"/>
    </w:rPr>
  </w:style>
  <w:style w:type="paragraph" w:styleId="StandardWeb">
    <w:name w:val="Normal (Web)"/>
    <w:basedOn w:val="Standard"/>
    <w:autoRedefine/>
    <w:uiPriority w:val="99"/>
    <w:semiHidden/>
    <w:unhideWhenUsed/>
    <w:qFormat/>
    <w:rPr>
      <w:sz w:val="24"/>
      <w:szCs w:val="24"/>
    </w:rPr>
  </w:style>
  <w:style w:type="paragraph" w:styleId="Listenfortsetzung3">
    <w:name w:val="List Continue 3"/>
    <w:basedOn w:val="Standard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Standard"/>
    <w:next w:val="Standard"/>
    <w:autoRedefine/>
    <w:uiPriority w:val="99"/>
    <w:semiHidden/>
    <w:unhideWhenUsed/>
    <w:qFormat/>
    <w:pPr>
      <w:ind w:left="400" w:hanging="200"/>
    </w:pPr>
  </w:style>
  <w:style w:type="paragraph" w:styleId="Titel">
    <w:name w:val="Title"/>
    <w:basedOn w:val="Standard"/>
    <w:next w:val="Standard"/>
    <w:link w:val="TitelZchn"/>
    <w:autoRedefine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thema">
    <w:name w:val="annotation subject"/>
    <w:basedOn w:val="Kommentartext"/>
    <w:next w:val="Kommentartext"/>
    <w:link w:val="KommentarthemaZchn"/>
    <w:autoRedefine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Textkrper-Erstzeileneinzug2">
    <w:name w:val="Body Text First Indent 2"/>
    <w:basedOn w:val="Textkrper-Zeileneinzug"/>
    <w:link w:val="Textkrper-Erstzeileneinzug2Zchn"/>
    <w:autoRedefine/>
    <w:uiPriority w:val="99"/>
    <w:semiHidden/>
    <w:unhideWhenUsed/>
    <w:qFormat/>
    <w:pPr>
      <w:spacing w:after="0"/>
      <w:ind w:left="360" w:firstLine="360"/>
    </w:pPr>
  </w:style>
  <w:style w:type="character" w:styleId="Seitenzahl">
    <w:name w:val="page number"/>
    <w:basedOn w:val="Absatz-Standardschriftart"/>
    <w:autoRedefine/>
    <w:semiHidden/>
    <w:qFormat/>
  </w:style>
  <w:style w:type="character" w:styleId="BesuchterLink">
    <w:name w:val="FollowedHyperlink"/>
    <w:basedOn w:val="Absatz-Standardschriftart"/>
    <w:autoRedefine/>
    <w:uiPriority w:val="99"/>
    <w:semiHidden/>
    <w:unhideWhenUsed/>
    <w:qFormat/>
    <w:rPr>
      <w:color w:val="954F72" w:themeColor="followedHyperlink"/>
      <w:u w:val="single"/>
    </w:rPr>
  </w:style>
  <w:style w:type="character" w:styleId="Hervorhebung">
    <w:name w:val="Emphasis"/>
    <w:uiPriority w:val="20"/>
    <w:qFormat/>
    <w:rPr>
      <w:i/>
      <w:iCs/>
    </w:rPr>
  </w:style>
  <w:style w:type="character" w:styleId="Hyperlink">
    <w:name w:val="Hyperlink"/>
    <w:basedOn w:val="Absatz-Standardschriftart"/>
    <w:autoRedefine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basedOn w:val="Absatz-Standardschriftart"/>
    <w:autoRedefine/>
    <w:semiHidden/>
    <w:qFormat/>
    <w:rPr>
      <w:sz w:val="16"/>
    </w:rPr>
  </w:style>
  <w:style w:type="paragraph" w:customStyle="1" w:styleId="B1">
    <w:name w:val="B1"/>
    <w:basedOn w:val="Standard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autoRedefine/>
    <w:qFormat/>
    <w:pPr>
      <w:widowControl w:val="0"/>
      <w:numPr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autoRedefine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14"/>
      </w:numPr>
    </w:pPr>
    <w:rPr>
      <w:color w:val="FF0000"/>
    </w:rPr>
  </w:style>
  <w:style w:type="character" w:customStyle="1" w:styleId="SprechblasentextZchn">
    <w:name w:val="Sprechblasentext Zchn"/>
    <w:basedOn w:val="Absatz-Standardschriftart"/>
    <w:link w:val="Sprechblase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kumentstrukturZchn">
    <w:name w:val="Dokumentstruktur Zchn"/>
    <w:basedOn w:val="Absatz-Standardschriftart"/>
    <w:link w:val="Dokumentstruktur"/>
    <w:autoRedefine/>
    <w:uiPriority w:val="99"/>
    <w:semiHidden/>
    <w:qFormat/>
    <w:rPr>
      <w:sz w:val="24"/>
      <w:szCs w:val="24"/>
      <w:lang w:val="en-GB"/>
    </w:rPr>
  </w:style>
  <w:style w:type="character" w:customStyle="1" w:styleId="NichtaufgelsteErwhnung1">
    <w:name w:val="Nicht aufgelöste Erwähnung1"/>
    <w:basedOn w:val="Absatz-Standardschriftart"/>
    <w:autoRedefine/>
    <w:uiPriority w:val="99"/>
    <w:qFormat/>
    <w:rPr>
      <w:color w:val="808080"/>
      <w:shd w:val="clear" w:color="auto" w:fill="E6E6E6"/>
    </w:rPr>
  </w:style>
  <w:style w:type="paragraph" w:customStyle="1" w:styleId="Literaturverzeichnis1">
    <w:name w:val="Literaturverzeichnis1"/>
    <w:basedOn w:val="Standard"/>
    <w:next w:val="Standard"/>
    <w:autoRedefine/>
    <w:uiPriority w:val="37"/>
    <w:semiHidden/>
    <w:unhideWhenUsed/>
    <w:qFormat/>
  </w:style>
  <w:style w:type="character" w:customStyle="1" w:styleId="Textkrper2Zchn">
    <w:name w:val="Textkörper 2 Zchn"/>
    <w:basedOn w:val="Absatz-Standardschriftart"/>
    <w:link w:val="Textkrper2"/>
    <w:uiPriority w:val="99"/>
    <w:semiHidden/>
    <w:qFormat/>
    <w:rPr>
      <w:lang w:val="en-GB"/>
    </w:rPr>
  </w:style>
  <w:style w:type="character" w:customStyle="1" w:styleId="Textkrper3Zchn">
    <w:name w:val="Textkörper 3 Zchn"/>
    <w:basedOn w:val="Absatz-Standardschriftart"/>
    <w:link w:val="Textkrper3"/>
    <w:autoRedefine/>
    <w:uiPriority w:val="99"/>
    <w:semiHidden/>
    <w:qFormat/>
    <w:rPr>
      <w:sz w:val="16"/>
      <w:szCs w:val="16"/>
      <w:lang w:val="en-GB"/>
    </w:rPr>
  </w:style>
  <w:style w:type="character" w:customStyle="1" w:styleId="TextkrperZchn">
    <w:name w:val="Textkörper Zchn"/>
    <w:basedOn w:val="Absatz-Standardschriftart"/>
    <w:link w:val="Textkrper"/>
    <w:autoRedefine/>
    <w:semiHidden/>
    <w:qFormat/>
    <w:rPr>
      <w:rFonts w:ascii="Arial" w:hAnsi="Arial" w:cs="Arial"/>
      <w:color w:val="FF0000"/>
      <w:lang w:val="en-GB"/>
    </w:rPr>
  </w:style>
  <w:style w:type="character" w:customStyle="1" w:styleId="Textkrper-ErstzeileneinzugZchn">
    <w:name w:val="Textkörper-Erstzeileneinzug Zchn"/>
    <w:basedOn w:val="TextkrperZchn"/>
    <w:link w:val="Textkrper-Erstzeileneinzug"/>
    <w:autoRedefine/>
    <w:uiPriority w:val="99"/>
    <w:semiHidden/>
    <w:qFormat/>
    <w:rPr>
      <w:rFonts w:ascii="Arial" w:hAnsi="Arial" w:cs="Arial"/>
      <w:color w:val="FF0000"/>
      <w:lang w:val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autoRedefine/>
    <w:uiPriority w:val="99"/>
    <w:semiHidden/>
    <w:qFormat/>
    <w:rPr>
      <w:lang w:val="en-GB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qFormat/>
    <w:rPr>
      <w:lang w:val="en-GB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qFormat/>
    <w:rPr>
      <w:lang w:val="en-GB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qFormat/>
    <w:rPr>
      <w:sz w:val="16"/>
      <w:szCs w:val="16"/>
      <w:lang w:val="en-GB"/>
    </w:rPr>
  </w:style>
  <w:style w:type="character" w:customStyle="1" w:styleId="GruformelZchn">
    <w:name w:val="Grußformel Zchn"/>
    <w:basedOn w:val="Absatz-Standardschriftart"/>
    <w:link w:val="Gruformel"/>
    <w:uiPriority w:val="99"/>
    <w:semiHidden/>
    <w:qFormat/>
    <w:rPr>
      <w:lang w:val="en-GB"/>
    </w:rPr>
  </w:style>
  <w:style w:type="character" w:customStyle="1" w:styleId="KommentartextZchn">
    <w:name w:val="Kommentartext Zchn"/>
    <w:basedOn w:val="Absatz-Standardschriftart"/>
    <w:link w:val="Kommentartext"/>
    <w:autoRedefine/>
    <w:semiHidden/>
    <w:qFormat/>
    <w:rPr>
      <w:rFonts w:ascii="Arial" w:hAnsi="Arial"/>
      <w:lang w:val="en-GB"/>
    </w:rPr>
  </w:style>
  <w:style w:type="character" w:customStyle="1" w:styleId="KommentarthemaZchn">
    <w:name w:val="Kommentarthema Zchn"/>
    <w:basedOn w:val="KommentartextZchn"/>
    <w:link w:val="Kommentarthema"/>
    <w:autoRedefine/>
    <w:uiPriority w:val="99"/>
    <w:semiHidden/>
    <w:qFormat/>
    <w:rPr>
      <w:rFonts w:ascii="Arial" w:hAnsi="Arial"/>
      <w:b/>
      <w:bCs/>
      <w:lang w:val="en-GB"/>
    </w:rPr>
  </w:style>
  <w:style w:type="character" w:customStyle="1" w:styleId="DatumZchn">
    <w:name w:val="Datum Zchn"/>
    <w:basedOn w:val="Absatz-Standardschriftart"/>
    <w:link w:val="Datum"/>
    <w:autoRedefine/>
    <w:uiPriority w:val="99"/>
    <w:semiHidden/>
    <w:qFormat/>
    <w:rPr>
      <w:lang w:val="en-GB"/>
    </w:rPr>
  </w:style>
  <w:style w:type="character" w:customStyle="1" w:styleId="E-Mail-SignaturZchn">
    <w:name w:val="E-Mail-Signatur Zchn"/>
    <w:basedOn w:val="Absatz-Standardschriftart"/>
    <w:link w:val="E-Mail-Signatur"/>
    <w:autoRedefine/>
    <w:uiPriority w:val="99"/>
    <w:semiHidden/>
    <w:qFormat/>
    <w:rPr>
      <w:lang w:val="en-GB"/>
    </w:rPr>
  </w:style>
  <w:style w:type="character" w:customStyle="1" w:styleId="EndnotentextZchn">
    <w:name w:val="Endnotentext Zchn"/>
    <w:basedOn w:val="Absatz-Standardschriftart"/>
    <w:link w:val="Endnotentext"/>
    <w:autoRedefine/>
    <w:uiPriority w:val="99"/>
    <w:semiHidden/>
    <w:qFormat/>
    <w:rPr>
      <w:lang w:val="en-GB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Pr>
      <w:lang w:val="en-GB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qFormat/>
    <w:rPr>
      <w:i/>
      <w:iCs/>
      <w:lang w:val="en-GB"/>
    </w:rPr>
  </w:style>
  <w:style w:type="character" w:customStyle="1" w:styleId="HTMLVorformatiertZchn">
    <w:name w:val="HTML Vorformatiert Zchn"/>
    <w:basedOn w:val="Absatz-Standardschriftart"/>
    <w:link w:val="HTMLVorformatiert"/>
    <w:autoRedefine/>
    <w:uiPriority w:val="99"/>
    <w:semiHidden/>
    <w:qFormat/>
    <w:rPr>
      <w:rFonts w:ascii="Consolas" w:hAnsi="Consolas" w:cs="Consolas"/>
      <w:lang w:val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i/>
      <w:iCs/>
      <w:color w:val="5B9BD5" w:themeColor="accent1"/>
      <w:lang w:val="en-GB"/>
    </w:rPr>
  </w:style>
  <w:style w:type="paragraph" w:styleId="Listenabsatz">
    <w:name w:val="List Paragraph"/>
    <w:basedOn w:val="Standard"/>
    <w:autoRedefine/>
    <w:uiPriority w:val="34"/>
    <w:qFormat/>
    <w:pPr>
      <w:ind w:left="720"/>
      <w:contextualSpacing/>
    </w:pPr>
  </w:style>
  <w:style w:type="character" w:customStyle="1" w:styleId="MakrotextZchn">
    <w:name w:val="Makrotext Zchn"/>
    <w:basedOn w:val="Absatz-Standardschriftart"/>
    <w:link w:val="Makrotext"/>
    <w:uiPriority w:val="99"/>
    <w:semiHidden/>
    <w:qFormat/>
    <w:rPr>
      <w:rFonts w:ascii="Consolas" w:hAnsi="Consolas" w:cs="Consolas"/>
      <w:lang w:val="en-GB"/>
    </w:rPr>
  </w:style>
  <w:style w:type="character" w:customStyle="1" w:styleId="NachrichtenkopfZchn">
    <w:name w:val="Nachrichtenkopf Zchn"/>
    <w:basedOn w:val="Absatz-Standardschriftart"/>
    <w:link w:val="Nachrichtenkopf"/>
    <w:autoRedefine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KeinLeerraum">
    <w:name w:val="No Spacing"/>
    <w:uiPriority w:val="1"/>
    <w:qFormat/>
    <w:rPr>
      <w:rFonts w:eastAsia="Times New Roman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qFormat/>
    <w:rPr>
      <w:lang w:val="en-GB"/>
    </w:rPr>
  </w:style>
  <w:style w:type="character" w:customStyle="1" w:styleId="NurTextZchn">
    <w:name w:val="Nur Text Zchn"/>
    <w:basedOn w:val="Absatz-Standardschriftart"/>
    <w:link w:val="NurText"/>
    <w:autoRedefine/>
    <w:uiPriority w:val="99"/>
    <w:semiHidden/>
    <w:qFormat/>
    <w:rPr>
      <w:rFonts w:ascii="Consolas" w:hAnsi="Consolas" w:cs="Consolas"/>
      <w:sz w:val="21"/>
      <w:szCs w:val="21"/>
      <w:lang w:val="en-GB"/>
    </w:rPr>
  </w:style>
  <w:style w:type="paragraph" w:styleId="Zitat">
    <w:name w:val="Quote"/>
    <w:basedOn w:val="Standard"/>
    <w:next w:val="Standard"/>
    <w:link w:val="ZitatZchn"/>
    <w:autoRedefine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i/>
      <w:iCs/>
      <w:color w:val="404040" w:themeColor="text1" w:themeTint="BF"/>
      <w:lang w:val="en-GB"/>
    </w:rPr>
  </w:style>
  <w:style w:type="character" w:customStyle="1" w:styleId="AnredeZchn">
    <w:name w:val="Anrede Zchn"/>
    <w:basedOn w:val="Absatz-Standardschriftart"/>
    <w:link w:val="Anrede"/>
    <w:uiPriority w:val="99"/>
    <w:semiHidden/>
    <w:qFormat/>
    <w:rPr>
      <w:lang w:val="en-GB"/>
    </w:rPr>
  </w:style>
  <w:style w:type="character" w:customStyle="1" w:styleId="UnterschriftZchn">
    <w:name w:val="Unterschrift Zchn"/>
    <w:basedOn w:val="Absatz-Standardschriftart"/>
    <w:link w:val="Unterschrift"/>
    <w:autoRedefine/>
    <w:uiPriority w:val="99"/>
    <w:semiHidden/>
    <w:qFormat/>
    <w:rPr>
      <w:lang w:val="en-GB"/>
    </w:rPr>
  </w:style>
  <w:style w:type="character" w:customStyle="1" w:styleId="UntertitelZchn">
    <w:name w:val="Untertitel Zchn"/>
    <w:basedOn w:val="Absatz-Standardschriftart"/>
    <w:link w:val="Untertitel"/>
    <w:autoRedefine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semiHidden/>
    <w:unhideWhenUsed/>
    <w:qFormat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RBI5PAMIO524-1616901215-9623</_dlc_DocId>
    <_dlc_DocIdUrl xmlns="71c5aaf6-e6ce-465b-b873-5148d2a4c105">
      <Url>https://nokia.sharepoint.com/sites/gxp/_layouts/15/DocIdRedir.aspx?ID=RBI5PAMIO524-1616901215-9623</Url>
      <Description>RBI5PAMIO524-1616901215-9623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/>
</ds:datastoreItem>
</file>

<file path=customXml/itemProps2.xml><?xml version="1.0" encoding="utf-8"?>
<ds:datastoreItem xmlns:ds="http://schemas.openxmlformats.org/officeDocument/2006/customXml" ds:itemID="{7573C66B-B422-479A-8874-78C59EA4360A}">
  <ds:schemaRefs/>
</ds:datastoreItem>
</file>

<file path=customXml/itemProps3.xml><?xml version="1.0" encoding="utf-8"?>
<ds:datastoreItem xmlns:ds="http://schemas.openxmlformats.org/officeDocument/2006/customXml" ds:itemID="{5219F27C-1A66-4FC1-A4B4-CDA25A33F4C4}">
  <ds:schemaRefs/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34E68311-CAAE-45C8-8786-7CBD860F72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932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Jedrzej Stanczak (Nokia)</dc:creator>
  <cp:lastModifiedBy>KRUSE Heiko</cp:lastModifiedBy>
  <cp:revision>2</cp:revision>
  <cp:lastPrinted>2002-04-23T00:10:00Z</cp:lastPrinted>
  <dcterms:created xsi:type="dcterms:W3CDTF">2024-02-29T07:34:00Z</dcterms:created>
  <dcterms:modified xsi:type="dcterms:W3CDTF">2024-02-29T07:34:00Z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1f2de401-93d5-48e7-a4d3-1b4714595f31</vt:lpwstr>
  </property>
  <property fmtid="{D5CDD505-2E9C-101B-9397-08002B2CF9AE}" pid="4" name="MediaServiceImageTags">
    <vt:lpwstr/>
  </property>
  <property fmtid="{D5CDD505-2E9C-101B-9397-08002B2CF9AE}" pid="5" name="KSOProductBuildVer">
    <vt:lpwstr>2052-12.1.0.16250</vt:lpwstr>
  </property>
  <property fmtid="{D5CDD505-2E9C-101B-9397-08002B2CF9AE}" pid="6" name="ICV">
    <vt:lpwstr>0D0DE950EC9B48768D47924E780849B2_12</vt:lpwstr>
  </property>
  <property fmtid="{D5CDD505-2E9C-101B-9397-08002B2CF9AE}" pid="7" name="MSIP_Label_5f8610cf-4e4f-4168-a9a0-556235a89a9b_Enabled">
    <vt:lpwstr>true</vt:lpwstr>
  </property>
  <property fmtid="{D5CDD505-2E9C-101B-9397-08002B2CF9AE}" pid="8" name="MSIP_Label_5f8610cf-4e4f-4168-a9a0-556235a89a9b_SetDate">
    <vt:lpwstr>2024-02-29T07:26:07Z</vt:lpwstr>
  </property>
  <property fmtid="{D5CDD505-2E9C-101B-9397-08002B2CF9AE}" pid="9" name="MSIP_Label_5f8610cf-4e4f-4168-a9a0-556235a89a9b_Method">
    <vt:lpwstr>Standard</vt:lpwstr>
  </property>
  <property fmtid="{D5CDD505-2E9C-101B-9397-08002B2CF9AE}" pid="10" name="MSIP_Label_5f8610cf-4e4f-4168-a9a0-556235a89a9b_Name">
    <vt:lpwstr>Unclassified</vt:lpwstr>
  </property>
  <property fmtid="{D5CDD505-2E9C-101B-9397-08002B2CF9AE}" pid="11" name="MSIP_Label_5f8610cf-4e4f-4168-a9a0-556235a89a9b_SiteId">
    <vt:lpwstr>7694d41c-5504-43d9-9e40-cb254ad755ec</vt:lpwstr>
  </property>
  <property fmtid="{D5CDD505-2E9C-101B-9397-08002B2CF9AE}" pid="12" name="MSIP_Label_5f8610cf-4e4f-4168-a9a0-556235a89a9b_ActionId">
    <vt:lpwstr>81b560ae-03dc-4c3b-b5c0-bf17cb0ca10d</vt:lpwstr>
  </property>
  <property fmtid="{D5CDD505-2E9C-101B-9397-08002B2CF9AE}" pid="13" name="MSIP_Label_5f8610cf-4e4f-4168-a9a0-556235a89a9b_ContentBits">
    <vt:lpwstr>0</vt:lpwstr>
  </property>
</Properties>
</file>