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0821C" w14:textId="77777777" w:rsidR="00CB05A2" w:rsidRDefault="00CB05A2" w:rsidP="00CB05A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C3-253250</w:t>
      </w:r>
      <w:r>
        <w:rPr>
          <w:b/>
          <w:i/>
          <w:noProof/>
          <w:sz w:val="28"/>
        </w:rPr>
        <w:fldChar w:fldCharType="end"/>
      </w:r>
    </w:p>
    <w:p w14:paraId="628C5598" w14:textId="77777777" w:rsidR="00CB05A2" w:rsidRDefault="00CB05A2" w:rsidP="00CB05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5A2" w14:paraId="2A1AC57D" w14:textId="77777777" w:rsidTr="00941FAE">
        <w:tc>
          <w:tcPr>
            <w:tcW w:w="9641" w:type="dxa"/>
            <w:gridSpan w:val="9"/>
            <w:tcBorders>
              <w:top w:val="single" w:sz="4" w:space="0" w:color="auto"/>
              <w:left w:val="single" w:sz="4" w:space="0" w:color="auto"/>
              <w:right w:val="single" w:sz="4" w:space="0" w:color="auto"/>
            </w:tcBorders>
          </w:tcPr>
          <w:p w14:paraId="3CBC97DD" w14:textId="77777777" w:rsidR="00CB05A2" w:rsidRDefault="00CB05A2" w:rsidP="00941FAE">
            <w:pPr>
              <w:pStyle w:val="CRCoverPage"/>
              <w:spacing w:after="0"/>
              <w:jc w:val="right"/>
              <w:rPr>
                <w:i/>
                <w:noProof/>
              </w:rPr>
            </w:pPr>
            <w:r>
              <w:rPr>
                <w:i/>
                <w:noProof/>
                <w:sz w:val="14"/>
              </w:rPr>
              <w:t>CR-Form-v12.3</w:t>
            </w:r>
          </w:p>
        </w:tc>
      </w:tr>
      <w:tr w:rsidR="00CB05A2" w14:paraId="7193A8E5" w14:textId="77777777" w:rsidTr="00941FAE">
        <w:tc>
          <w:tcPr>
            <w:tcW w:w="9641" w:type="dxa"/>
            <w:gridSpan w:val="9"/>
            <w:tcBorders>
              <w:left w:val="single" w:sz="4" w:space="0" w:color="auto"/>
              <w:right w:val="single" w:sz="4" w:space="0" w:color="auto"/>
            </w:tcBorders>
          </w:tcPr>
          <w:p w14:paraId="60171BD5" w14:textId="77777777" w:rsidR="00CB05A2" w:rsidRDefault="00CB05A2" w:rsidP="00941FAE">
            <w:pPr>
              <w:pStyle w:val="CRCoverPage"/>
              <w:spacing w:after="0"/>
              <w:jc w:val="center"/>
              <w:rPr>
                <w:noProof/>
              </w:rPr>
            </w:pPr>
            <w:r>
              <w:rPr>
                <w:b/>
                <w:noProof/>
                <w:sz w:val="32"/>
              </w:rPr>
              <w:t>CHANGE REQUEST</w:t>
            </w:r>
          </w:p>
        </w:tc>
      </w:tr>
      <w:tr w:rsidR="00CB05A2" w14:paraId="08D36ED2" w14:textId="77777777" w:rsidTr="00941FAE">
        <w:tc>
          <w:tcPr>
            <w:tcW w:w="9641" w:type="dxa"/>
            <w:gridSpan w:val="9"/>
            <w:tcBorders>
              <w:left w:val="single" w:sz="4" w:space="0" w:color="auto"/>
              <w:right w:val="single" w:sz="4" w:space="0" w:color="auto"/>
            </w:tcBorders>
          </w:tcPr>
          <w:p w14:paraId="48C35652" w14:textId="77777777" w:rsidR="00CB05A2" w:rsidRDefault="00CB05A2" w:rsidP="00941FAE">
            <w:pPr>
              <w:pStyle w:val="CRCoverPage"/>
              <w:spacing w:after="0"/>
              <w:rPr>
                <w:noProof/>
                <w:sz w:val="8"/>
                <w:szCs w:val="8"/>
              </w:rPr>
            </w:pPr>
          </w:p>
        </w:tc>
      </w:tr>
      <w:tr w:rsidR="00CB05A2" w14:paraId="6B4D9CDB" w14:textId="77777777" w:rsidTr="00941FAE">
        <w:tc>
          <w:tcPr>
            <w:tcW w:w="142" w:type="dxa"/>
            <w:tcBorders>
              <w:left w:val="single" w:sz="4" w:space="0" w:color="auto"/>
            </w:tcBorders>
          </w:tcPr>
          <w:p w14:paraId="324F1866" w14:textId="77777777" w:rsidR="00CB05A2" w:rsidRDefault="00CB05A2" w:rsidP="00941FAE">
            <w:pPr>
              <w:pStyle w:val="CRCoverPage"/>
              <w:spacing w:after="0"/>
              <w:jc w:val="right"/>
              <w:rPr>
                <w:noProof/>
              </w:rPr>
            </w:pPr>
          </w:p>
        </w:tc>
        <w:tc>
          <w:tcPr>
            <w:tcW w:w="1559" w:type="dxa"/>
            <w:shd w:val="pct30" w:color="FFFF00" w:fill="auto"/>
          </w:tcPr>
          <w:p w14:paraId="1F67DE0B" w14:textId="77777777" w:rsidR="00CB05A2" w:rsidRPr="00410371" w:rsidRDefault="00CB05A2" w:rsidP="00941FA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6EBE0F6E" w14:textId="77777777" w:rsidR="00CB05A2" w:rsidRDefault="00CB05A2" w:rsidP="00941FAE">
            <w:pPr>
              <w:pStyle w:val="CRCoverPage"/>
              <w:spacing w:after="0"/>
              <w:jc w:val="center"/>
              <w:rPr>
                <w:noProof/>
              </w:rPr>
            </w:pPr>
            <w:r>
              <w:rPr>
                <w:b/>
                <w:noProof/>
                <w:sz w:val="28"/>
              </w:rPr>
              <w:t>CR</w:t>
            </w:r>
          </w:p>
        </w:tc>
        <w:tc>
          <w:tcPr>
            <w:tcW w:w="1276" w:type="dxa"/>
            <w:shd w:val="pct30" w:color="FFFF00" w:fill="auto"/>
          </w:tcPr>
          <w:p w14:paraId="0C62DB16" w14:textId="77777777" w:rsidR="00CB05A2" w:rsidRPr="00410371" w:rsidRDefault="00CB05A2" w:rsidP="00941FAE">
            <w:pPr>
              <w:pStyle w:val="CRCoverPage"/>
              <w:spacing w:after="0"/>
              <w:rPr>
                <w:noProof/>
              </w:rPr>
            </w:pPr>
            <w:r>
              <w:fldChar w:fldCharType="begin"/>
            </w:r>
            <w:r>
              <w:instrText xml:space="preserve"> DOCPROPERTY  Cr#  \* MERGEFORMAT </w:instrText>
            </w:r>
            <w:r>
              <w:fldChar w:fldCharType="separate"/>
            </w:r>
            <w:r w:rsidRPr="00410371">
              <w:rPr>
                <w:b/>
                <w:noProof/>
                <w:sz w:val="28"/>
              </w:rPr>
              <w:t>0785</w:t>
            </w:r>
            <w:r>
              <w:rPr>
                <w:b/>
                <w:noProof/>
                <w:sz w:val="28"/>
              </w:rPr>
              <w:fldChar w:fldCharType="end"/>
            </w:r>
          </w:p>
        </w:tc>
        <w:tc>
          <w:tcPr>
            <w:tcW w:w="709" w:type="dxa"/>
          </w:tcPr>
          <w:p w14:paraId="477B92AA" w14:textId="77777777" w:rsidR="00CB05A2" w:rsidRDefault="00CB05A2" w:rsidP="00941FAE">
            <w:pPr>
              <w:pStyle w:val="CRCoverPage"/>
              <w:tabs>
                <w:tab w:val="right" w:pos="625"/>
              </w:tabs>
              <w:spacing w:after="0"/>
              <w:jc w:val="center"/>
              <w:rPr>
                <w:noProof/>
              </w:rPr>
            </w:pPr>
            <w:r>
              <w:rPr>
                <w:b/>
                <w:bCs/>
                <w:noProof/>
                <w:sz w:val="28"/>
              </w:rPr>
              <w:t>rev</w:t>
            </w:r>
          </w:p>
        </w:tc>
        <w:tc>
          <w:tcPr>
            <w:tcW w:w="992" w:type="dxa"/>
            <w:shd w:val="pct30" w:color="FFFF00" w:fill="auto"/>
          </w:tcPr>
          <w:p w14:paraId="6AB65C05" w14:textId="77777777" w:rsidR="00CB05A2" w:rsidRPr="00410371" w:rsidRDefault="00CB05A2" w:rsidP="00941FA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F52AF8" w14:textId="77777777" w:rsidR="00CB05A2" w:rsidRDefault="00CB05A2" w:rsidP="00941F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7E4F4D" w14:textId="77777777" w:rsidR="00CB05A2" w:rsidRPr="00410371" w:rsidRDefault="00CB05A2" w:rsidP="00941FA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70B50354" w14:textId="77777777" w:rsidR="00CB05A2" w:rsidRDefault="00CB05A2" w:rsidP="00941FAE">
            <w:pPr>
              <w:pStyle w:val="CRCoverPage"/>
              <w:spacing w:after="0"/>
              <w:rPr>
                <w:noProof/>
              </w:rPr>
            </w:pPr>
          </w:p>
        </w:tc>
      </w:tr>
      <w:tr w:rsidR="00CB05A2" w14:paraId="377D78C3" w14:textId="77777777" w:rsidTr="00941FAE">
        <w:tc>
          <w:tcPr>
            <w:tcW w:w="9641" w:type="dxa"/>
            <w:gridSpan w:val="9"/>
            <w:tcBorders>
              <w:left w:val="single" w:sz="4" w:space="0" w:color="auto"/>
              <w:right w:val="single" w:sz="4" w:space="0" w:color="auto"/>
            </w:tcBorders>
          </w:tcPr>
          <w:p w14:paraId="1B877AC4" w14:textId="77777777" w:rsidR="00CB05A2" w:rsidRDefault="00CB05A2" w:rsidP="00941FAE">
            <w:pPr>
              <w:pStyle w:val="CRCoverPage"/>
              <w:spacing w:after="0"/>
              <w:rPr>
                <w:noProof/>
              </w:rPr>
            </w:pPr>
          </w:p>
        </w:tc>
      </w:tr>
      <w:tr w:rsidR="00CB05A2" w14:paraId="7025EA30" w14:textId="77777777" w:rsidTr="00941FAE">
        <w:tc>
          <w:tcPr>
            <w:tcW w:w="9641" w:type="dxa"/>
            <w:gridSpan w:val="9"/>
            <w:tcBorders>
              <w:top w:val="single" w:sz="4" w:space="0" w:color="auto"/>
            </w:tcBorders>
          </w:tcPr>
          <w:p w14:paraId="638E9639" w14:textId="77777777" w:rsidR="00CB05A2" w:rsidRPr="00F25D98" w:rsidRDefault="00CB05A2" w:rsidP="00941F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05A2" w14:paraId="0E56F9A6" w14:textId="77777777" w:rsidTr="00941FAE">
        <w:tc>
          <w:tcPr>
            <w:tcW w:w="9641" w:type="dxa"/>
            <w:gridSpan w:val="9"/>
          </w:tcPr>
          <w:p w14:paraId="79961956" w14:textId="77777777" w:rsidR="00CB05A2" w:rsidRDefault="00CB05A2" w:rsidP="00941FA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670C8" w:rsidR="001E41F3" w:rsidRDefault="00D24991">
            <w:pPr>
              <w:pStyle w:val="CRCoverPage"/>
              <w:spacing w:after="0"/>
              <w:ind w:left="100"/>
              <w:rPr>
                <w:noProof/>
              </w:rPr>
            </w:pPr>
            <w:fldSimple w:instr=" DOCPROPERTY  Release  \* MERGEFORMAT ">
              <w:r>
                <w:rPr>
                  <w:noProof/>
                </w:rPr>
                <w:t>Rel</w:t>
              </w:r>
              <w:r w:rsidR="00184534">
                <w:rPr>
                  <w:noProof/>
                </w:rPr>
                <w:t>-1</w:t>
              </w:r>
              <w:r w:rsidR="001F2BD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A4DEF" w:rsidR="00E9137E" w:rsidRDefault="001F2BDA" w:rsidP="00E9137E">
            <w:pPr>
              <w:pStyle w:val="CRCoverPage"/>
              <w:spacing w:after="0"/>
              <w:ind w:left="100"/>
              <w:rPr>
                <w:noProof/>
              </w:rPr>
            </w:pPr>
            <w:r>
              <w:t xml:space="preserve">The name of the attribute for the simultaneous connectivity time interval is "simConnTerm", and not "simConnTerm", as indicated in </w:t>
            </w:r>
            <w:r w:rsidR="002B57D6">
              <w:t>t</w:t>
            </w:r>
            <w:r>
              <w:t>he Npcf_PolicyAuthorization_Update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6DECB3" w14:textId="77777777" w:rsidR="001F2BDA" w:rsidRPr="001F2BDA" w:rsidRDefault="001F2BDA" w:rsidP="001F2BDA">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85514066"/>
      <w:r w:rsidRPr="001F2BDA">
        <w:rPr>
          <w:rFonts w:ascii="Arial" w:eastAsia="SimSun" w:hAnsi="Arial"/>
          <w:sz w:val="24"/>
        </w:rPr>
        <w:t>4.2.3.8</w:t>
      </w:r>
      <w:r w:rsidRPr="001F2BDA">
        <w:rPr>
          <w:rFonts w:ascii="Arial" w:eastAsia="SimSun" w:hAnsi="Arial"/>
          <w:sz w:val="24"/>
        </w:rPr>
        <w:tab/>
        <w:t>Update of traffic routing information</w:t>
      </w:r>
      <w:bookmarkEnd w:id="1"/>
      <w:bookmarkEnd w:id="2"/>
      <w:bookmarkEnd w:id="3"/>
      <w:bookmarkEnd w:id="4"/>
      <w:bookmarkEnd w:id="5"/>
      <w:bookmarkEnd w:id="6"/>
    </w:p>
    <w:p w14:paraId="4D1E58D5" w14:textId="77777777" w:rsidR="001F2BDA" w:rsidRPr="001F2BDA" w:rsidRDefault="001F2BDA" w:rsidP="001F2BDA">
      <w:pPr>
        <w:rPr>
          <w:rFonts w:eastAsia="SimSun"/>
        </w:rPr>
      </w:pPr>
      <w:r w:rsidRPr="001F2BDA">
        <w:rPr>
          <w:rFonts w:eastAsia="SimSun"/>
        </w:rPr>
        <w:t>This procedure is used by NF service consumer to modify in the PCF the traffic routing information to a local access to a DNN, and/or to modify the subscription to notifications about UP path management when "InfluenceOnTrafficRouting" feature is supported.</w:t>
      </w:r>
    </w:p>
    <w:p w14:paraId="2042BA00" w14:textId="77777777" w:rsidR="001F2BDA" w:rsidRPr="001F2BDA" w:rsidRDefault="001F2BDA" w:rsidP="001F2BDA">
      <w:pPr>
        <w:rPr>
          <w:rFonts w:eastAsia="SimSun"/>
        </w:rPr>
      </w:pPr>
      <w:r w:rsidRPr="001F2BDA">
        <w:rPr>
          <w:rFonts w:eastAsia="SimSun"/>
        </w:rP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AE64494" w14:textId="77777777" w:rsidR="001F2BDA" w:rsidRPr="001F2BDA" w:rsidRDefault="001F2BDA" w:rsidP="001F2BDA">
      <w:pPr>
        <w:rPr>
          <w:rFonts w:eastAsia="SimSun"/>
        </w:rPr>
      </w:pPr>
      <w:r w:rsidRPr="001F2BDA">
        <w:rPr>
          <w:rFonts w:eastAsia="SimSun"/>
        </w:rPr>
        <w:t xml:space="preserve">When the "URLLC" feature is supported, this procedure may be used to modify (create, delete, update) the indication </w:t>
      </w:r>
      <w:r w:rsidRPr="001F2BDA">
        <w:rPr>
          <w:rFonts w:eastAsia="SimSun"/>
          <w:lang w:eastAsia="zh-CN"/>
        </w:rPr>
        <w:t>of UE IP address preservation</w:t>
      </w:r>
      <w:r w:rsidRPr="001F2BDA">
        <w:rPr>
          <w:rFonts w:eastAsia="SimSun"/>
        </w:rPr>
        <w:t>.</w:t>
      </w:r>
    </w:p>
    <w:p w14:paraId="2EE1AC8C" w14:textId="77777777" w:rsidR="001F2BDA" w:rsidRPr="001F2BDA" w:rsidRDefault="001F2BDA" w:rsidP="001F2BDA">
      <w:pPr>
        <w:rPr>
          <w:rFonts w:eastAsia="SimSun"/>
        </w:rPr>
      </w:pPr>
      <w:r w:rsidRPr="001F2BDA">
        <w:rPr>
          <w:rFonts w:eastAsia="SimSun"/>
        </w:rPr>
        <w:t xml:space="preserve">When the </w:t>
      </w:r>
      <w:bookmarkStart w:id="7" w:name="_Hlk94535316"/>
      <w:r w:rsidRPr="001F2BDA">
        <w:rPr>
          <w:rFonts w:eastAsia="SimSun"/>
        </w:rPr>
        <w:t xml:space="preserve">"EASIPreplacement" feature is supported, this procedure may be used to modify </w:t>
      </w:r>
      <w:bookmarkEnd w:id="7"/>
      <w:r w:rsidRPr="001F2BDA">
        <w:rPr>
          <w:rFonts w:eastAsia="SimSun"/>
        </w:rPr>
        <w:t>(initially provide, delete, update) the EAS IP replacement information to the PCF.</w:t>
      </w:r>
      <w:bookmarkStart w:id="8" w:name="_Hlk94535425"/>
      <w:bookmarkEnd w:id="8"/>
    </w:p>
    <w:p w14:paraId="22A534FA" w14:textId="77777777" w:rsidR="001F2BDA" w:rsidRPr="001F2BDA" w:rsidRDefault="001F2BDA" w:rsidP="001F2BDA">
      <w:pPr>
        <w:rPr>
          <w:rFonts w:eastAsia="SimSun"/>
        </w:rPr>
      </w:pPr>
      <w:r w:rsidRPr="001F2BDA">
        <w:rPr>
          <w:rFonts w:eastAsia="SimSun"/>
        </w:rPr>
        <w:t>The NF service consumer shall use the HTTP PATCH method.</w:t>
      </w:r>
    </w:p>
    <w:p w14:paraId="36EE248D" w14:textId="59D4CC10" w:rsidR="001F2BDA" w:rsidRPr="001F2BDA" w:rsidRDefault="001F2BDA" w:rsidP="001F2BDA">
      <w:pPr>
        <w:rPr>
          <w:rFonts w:eastAsia="SimSun"/>
        </w:rPr>
      </w:pPr>
      <w:r w:rsidRPr="001F2BDA">
        <w:rPr>
          <w:rFonts w:eastAsia="SimSun"/>
        </w:rPr>
        <w:t>To modify traffic routing information, the NF service consumer shall include in the HTTP PATCH request message described in clause 4.2.3.2, in the "ascReqData" attribute,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ins w:id="9" w:author="Nokia" w:date="2025-06-26T10:32:00Z" w16du:dateUtc="2025-06-26T08:32:00Z">
        <w:r>
          <w:rPr>
            <w:rFonts w:eastAsia="SimSun"/>
          </w:rPr>
          <w:t>r</w:t>
        </w:r>
      </w:ins>
      <w:r w:rsidRPr="001F2BDA">
        <w:rPr>
          <w:rFonts w:eastAsia="SimSun"/>
        </w:rPr>
        <w:t>m" attribute, if applicable. To modify the indication of UE IP address preservation, the NF service consumer shall include the updated indication of UE IP address preservation</w:t>
      </w:r>
      <w:r w:rsidRPr="001F2BDA">
        <w:rPr>
          <w:rFonts w:eastAsia="SimSun"/>
          <w:lang w:eastAsia="zh-CN"/>
        </w:rPr>
        <w:t xml:space="preserve"> in the </w:t>
      </w:r>
      <w:r w:rsidRPr="001F2BDA">
        <w:rPr>
          <w:rFonts w:eastAsia="SimSun"/>
        </w:rPr>
        <w:t>"</w:t>
      </w:r>
      <w:r w:rsidRPr="001F2BDA">
        <w:rPr>
          <w:rFonts w:eastAsia="SimSun"/>
          <w:lang w:eastAsia="zh-CN"/>
        </w:rPr>
        <w:t>addrPreserInd</w:t>
      </w:r>
      <w:r w:rsidRPr="001F2BDA">
        <w:rPr>
          <w:rFonts w:eastAsia="SimSun"/>
        </w:rPr>
        <w:t>" attribute, if applicable. To modify the EAS IP replacement information, the NF service consumer shall include the updated/new "</w:t>
      </w:r>
      <w:r w:rsidRPr="001F2BDA">
        <w:rPr>
          <w:rFonts w:eastAsia="SimSun"/>
          <w:lang w:eastAsia="zh-CN"/>
        </w:rPr>
        <w:t>easIpReplaceInfos</w:t>
      </w:r>
      <w:r w:rsidRPr="001F2BDA">
        <w:rPr>
          <w:rFonts w:eastAsia="SimSun"/>
        </w:rPr>
        <w:t>" attribute, if applicable. To modify the maximum allowed user plane latency, the NF service consumer shall include the updated/new "maxAllowedUpLat" attribute, if applicable.</w:t>
      </w:r>
    </w:p>
    <w:p w14:paraId="68FD04DF" w14:textId="77777777" w:rsidR="001F2BDA" w:rsidRPr="001F2BDA" w:rsidRDefault="001F2BDA" w:rsidP="001F2BDA">
      <w:pPr>
        <w:rPr>
          <w:rFonts w:eastAsia="SimSun"/>
        </w:rPr>
      </w:pPr>
      <w:r w:rsidRPr="001F2BDA">
        <w:rPr>
          <w:rFonts w:eastAsia="SimSun"/>
          <w:lang w:eastAsia="zh-CN"/>
        </w:rPr>
        <w:t xml:space="preserve">To modify the subscription to notifications about UP path management events (create, delete or modify), the </w:t>
      </w:r>
      <w:r w:rsidRPr="001F2BDA">
        <w:rPr>
          <w:rFonts w:eastAsia="SimSun"/>
        </w:rPr>
        <w:t>NF service consumer</w:t>
      </w:r>
      <w:r w:rsidRPr="001F2BDA">
        <w:rPr>
          <w:rFonts w:eastAsia="SimSun"/>
          <w:lang w:eastAsia="zh-CN"/>
        </w:rPr>
        <w:t xml:space="preserve"> shall include in the HTTP PATCH request message described in</w:t>
      </w:r>
      <w:r w:rsidRPr="001F2BDA">
        <w:rPr>
          <w:rFonts w:eastAsia="SimSun"/>
        </w:rPr>
        <w:t xml:space="preserve"> clause 4.2.3.2, in the "ascReqData" attribute, the updated values of the "upPathChgSub" attribute with the modified subscription to UP path management events.</w:t>
      </w:r>
    </w:p>
    <w:p w14:paraId="4DB0BC12" w14:textId="77777777" w:rsidR="001F2BDA" w:rsidRPr="001F2BDA" w:rsidRDefault="001F2BDA" w:rsidP="001F2BDA">
      <w:pPr>
        <w:rPr>
          <w:rFonts w:eastAsia="SimSun"/>
        </w:rPr>
      </w:pPr>
      <w:r w:rsidRPr="001F2BDA">
        <w:rPr>
          <w:rFonts w:eastAsia="SimSun"/>
          <w:lang w:eastAsia="de-DE"/>
        </w:rPr>
        <w:t xml:space="preserve">When the feature </w:t>
      </w:r>
      <w:r w:rsidRPr="001F2BDA">
        <w:rPr>
          <w:rFonts w:eastAsia="SimSun"/>
        </w:rPr>
        <w:t>"</w:t>
      </w:r>
      <w:r w:rsidRPr="001F2BDA">
        <w:rPr>
          <w:rFonts w:eastAsia="SimSun"/>
          <w:lang w:eastAsia="zh-CN"/>
        </w:rPr>
        <w:t>RoutingReqOutcome</w:t>
      </w:r>
      <w:r w:rsidRPr="001F2BDA">
        <w:rPr>
          <w:rFonts w:eastAsia="SimSun"/>
        </w:rPr>
        <w:t>" is supported:</w:t>
      </w:r>
    </w:p>
    <w:p w14:paraId="102BEF4F" w14:textId="77777777" w:rsidR="001F2BDA" w:rsidRPr="001F2BDA" w:rsidRDefault="001F2BDA" w:rsidP="001F2BDA">
      <w:pPr>
        <w:ind w:left="568" w:hanging="284"/>
        <w:rPr>
          <w:rFonts w:eastAsia="SimSun"/>
          <w:lang w:eastAsia="de-DE"/>
        </w:rPr>
      </w:pPr>
      <w:r w:rsidRPr="001F2BDA">
        <w:rPr>
          <w:rFonts w:eastAsia="SimSun"/>
          <w:lang w:eastAsia="de-DE"/>
        </w:rPr>
        <w:t>-</w:t>
      </w:r>
      <w:r w:rsidRPr="001F2BDA">
        <w:rPr>
          <w:rFonts w:eastAsia="SimSun"/>
          <w:lang w:eastAsia="de-DE"/>
        </w:rPr>
        <w:tab/>
        <w:t xml:space="preserve">and the NF service consumer is creating or modifying AF routing information, the PCF may set the </w:t>
      </w:r>
      <w:r w:rsidRPr="001F2BDA">
        <w:rPr>
          <w:rFonts w:eastAsia="SimSun"/>
        </w:rPr>
        <w:t xml:space="preserve">"servAuthInfo" attribute </w:t>
      </w:r>
      <w:r w:rsidRPr="001F2BDA">
        <w:rPr>
          <w:rFonts w:eastAsia="SimSun"/>
          <w:lang w:eastAsia="ja-JP"/>
        </w:rPr>
        <w:t xml:space="preserve">in the HTTP response message to </w:t>
      </w:r>
      <w:r w:rsidRPr="001F2BDA">
        <w:rPr>
          <w:rFonts w:eastAsia="SimSun"/>
        </w:rPr>
        <w:t>"</w:t>
      </w:r>
      <w:r w:rsidRPr="001F2BDA">
        <w:rPr>
          <w:rFonts w:eastAsia="SimSun"/>
          <w:lang w:eastAsia="de-DE"/>
        </w:rPr>
        <w:t>ROUT_REQ_NOT_AUTHORIZED</w:t>
      </w:r>
      <w:r w:rsidRPr="001F2BDA">
        <w:rPr>
          <w:rFonts w:eastAsia="SimSun"/>
        </w:rPr>
        <w:t>" when</w:t>
      </w:r>
      <w:r w:rsidRPr="001F2BDA">
        <w:rPr>
          <w:rFonts w:eastAsia="SimSun"/>
          <w:lang w:eastAsia="de-DE"/>
        </w:rPr>
        <w:t xml:space="preserve"> the PCF determines, </w:t>
      </w:r>
      <w:r w:rsidRPr="001F2BDA">
        <w:rPr>
          <w:rFonts w:eastAsia="SimSun"/>
          <w:lang w:eastAsia="zh-CN"/>
        </w:rPr>
        <w:t>e.g. based on subscription,</w:t>
      </w:r>
      <w:r w:rsidRPr="001F2BDA">
        <w:rPr>
          <w:rFonts w:eastAsia="SimSun"/>
          <w:lang w:eastAsia="de-DE"/>
        </w:rPr>
        <w:t xml:space="preserve"> the AF influence on traffic routing is not allowed for the PDU session; </w:t>
      </w:r>
    </w:p>
    <w:p w14:paraId="00886B57" w14:textId="77777777" w:rsidR="001F2BDA" w:rsidRPr="001F2BDA" w:rsidRDefault="001F2BDA" w:rsidP="001F2BDA">
      <w:pPr>
        <w:ind w:left="568" w:hanging="284"/>
        <w:rPr>
          <w:rFonts w:eastAsia="SimSun"/>
          <w:lang w:eastAsia="de-DE"/>
        </w:rPr>
      </w:pPr>
      <w:r w:rsidRPr="001F2BDA">
        <w:rPr>
          <w:rFonts w:eastAsia="SimSun"/>
          <w:lang w:eastAsia="de-DE"/>
        </w:rPr>
        <w:t>-</w:t>
      </w:r>
      <w:r w:rsidRPr="001F2BDA">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1F2BDA">
        <w:rPr>
          <w:rFonts w:eastAsia="SimSun"/>
          <w:lang w:eastAsia="ja-JP"/>
        </w:rPr>
        <w:t xml:space="preserve"> including within the </w:t>
      </w:r>
      <w:r w:rsidRPr="001F2BDA">
        <w:rPr>
          <w:rFonts w:eastAsia="SimSun"/>
        </w:rPr>
        <w:t>"evSubsc" attribute</w:t>
      </w:r>
      <w:r w:rsidRPr="001F2BDA">
        <w:rPr>
          <w:rFonts w:eastAsia="SimSun"/>
          <w:lang w:eastAsia="ja-JP"/>
        </w:rPr>
        <w:t xml:space="preserve"> the </w:t>
      </w:r>
      <w:r w:rsidRPr="001F2BDA">
        <w:rPr>
          <w:rFonts w:eastAsia="SimSun"/>
        </w:rPr>
        <w:t>"</w:t>
      </w:r>
      <w:r w:rsidRPr="001F2BDA">
        <w:rPr>
          <w:rFonts w:eastAsia="SimSun"/>
          <w:lang w:eastAsia="ja-JP"/>
        </w:rPr>
        <w:t>event</w:t>
      </w:r>
      <w:r w:rsidRPr="001F2BDA">
        <w:rPr>
          <w:rFonts w:eastAsia="SimSun"/>
        </w:rPr>
        <w:t>" attribute value</w:t>
      </w:r>
      <w:r w:rsidRPr="001F2BDA">
        <w:rPr>
          <w:rFonts w:eastAsia="SimSun"/>
          <w:lang w:eastAsia="ja-JP"/>
        </w:rPr>
        <w:t xml:space="preserve"> </w:t>
      </w:r>
      <w:r w:rsidRPr="001F2BDA">
        <w:rPr>
          <w:rFonts w:eastAsia="SimSun"/>
        </w:rPr>
        <w:t xml:space="preserve">"UP_PATH_CHG_FAILURE" in an entry of the "events" array, or may remove the subscription to notification of failures in the enforcement of UP path changes by not including the </w:t>
      </w:r>
      <w:r w:rsidRPr="001F2BDA">
        <w:rPr>
          <w:rFonts w:eastAsia="SimSun"/>
          <w:lang w:eastAsia="ja-JP"/>
        </w:rPr>
        <w:t xml:space="preserve">the </w:t>
      </w:r>
      <w:r w:rsidRPr="001F2BDA">
        <w:rPr>
          <w:rFonts w:eastAsia="SimSun"/>
        </w:rPr>
        <w:t>"</w:t>
      </w:r>
      <w:r w:rsidRPr="001F2BDA">
        <w:rPr>
          <w:rFonts w:eastAsia="SimSun"/>
          <w:lang w:eastAsia="ja-JP"/>
        </w:rPr>
        <w:t>event</w:t>
      </w:r>
      <w:r w:rsidRPr="001F2BDA">
        <w:rPr>
          <w:rFonts w:eastAsia="SimSun"/>
        </w:rPr>
        <w:t>" attribute value</w:t>
      </w:r>
      <w:r w:rsidRPr="001F2BDA">
        <w:rPr>
          <w:rFonts w:eastAsia="SimSun"/>
          <w:lang w:eastAsia="ja-JP"/>
        </w:rPr>
        <w:t xml:space="preserve"> </w:t>
      </w:r>
      <w:r w:rsidRPr="001F2BDA">
        <w:rPr>
          <w:rFonts w:eastAsia="SimSun"/>
        </w:rPr>
        <w:t>"UP_PATH_CHG_FAILURE" in an entry of the "events" array of the "evSubsc" attribute.</w:t>
      </w:r>
    </w:p>
    <w:p w14:paraId="0C8AA095" w14:textId="77777777" w:rsidR="001F2BDA" w:rsidRPr="001F2BDA" w:rsidRDefault="001F2BDA" w:rsidP="001F2BDA">
      <w:pPr>
        <w:keepLines/>
        <w:ind w:left="1135" w:hanging="851"/>
        <w:rPr>
          <w:rFonts w:eastAsia="SimSun"/>
          <w:lang w:eastAsia="zh-CN"/>
        </w:rPr>
      </w:pPr>
      <w:r w:rsidRPr="001F2BDA">
        <w:rPr>
          <w:rFonts w:eastAsia="SimSun"/>
        </w:rPr>
        <w:t>NOTE:</w:t>
      </w:r>
      <w:r w:rsidRPr="001F2BDA">
        <w:rPr>
          <w:rFonts w:eastAsia="SimSun"/>
        </w:rPr>
        <w:tab/>
      </w:r>
      <w:r w:rsidRPr="001F2BDA">
        <w:rPr>
          <w:rFonts w:eastAsia="SimSun"/>
          <w:lang w:eastAsia="zh-CN"/>
        </w:rPr>
        <w:t xml:space="preserve">In the case that the PCF determines that the requested AF routing requirements cannot be applied and returns the </w:t>
      </w:r>
      <w:r w:rsidRPr="001F2BDA">
        <w:rPr>
          <w:rFonts w:eastAsia="SimSun"/>
        </w:rPr>
        <w:t xml:space="preserve">"servAuthInfo" attribute </w:t>
      </w:r>
      <w:r w:rsidRPr="001F2BDA">
        <w:rPr>
          <w:rFonts w:eastAsia="SimSun"/>
          <w:lang w:eastAsia="ja-JP"/>
        </w:rPr>
        <w:t>in the HTTP response</w:t>
      </w:r>
      <w:r w:rsidRPr="001F2BDA">
        <w:rPr>
          <w:rFonts w:eastAsia="SimSun"/>
          <w:lang w:eastAsia="zh-CN"/>
        </w:rPr>
        <w:t>, the PCF makes the decision without considering the requested AF routing requirements.</w:t>
      </w:r>
    </w:p>
    <w:p w14:paraId="3D3F1B8B" w14:textId="77777777" w:rsidR="001F2BDA" w:rsidRPr="001F2BDA" w:rsidRDefault="001F2BDA" w:rsidP="001F2BDA">
      <w:pPr>
        <w:rPr>
          <w:rFonts w:eastAsia="SimSun"/>
        </w:rPr>
      </w:pPr>
      <w:r w:rsidRPr="001F2BDA">
        <w:rPr>
          <w:rFonts w:eastAsia="SimSun"/>
          <w:lang w:eastAsia="de-DE"/>
        </w:rPr>
        <w:t xml:space="preserve">The PCF shall reply to the </w:t>
      </w:r>
      <w:r w:rsidRPr="001F2BDA">
        <w:rPr>
          <w:rFonts w:eastAsia="SimSun"/>
        </w:rPr>
        <w:t>NF service consumer</w:t>
      </w:r>
      <w:r w:rsidRPr="001F2BDA">
        <w:rPr>
          <w:rFonts w:eastAsia="SimSun"/>
          <w:lang w:eastAsia="de-DE"/>
        </w:rPr>
        <w:t xml:space="preserve"> as described in </w:t>
      </w:r>
      <w:r w:rsidRPr="001F2BDA">
        <w:rPr>
          <w:rFonts w:eastAsia="SimSun"/>
        </w:rPr>
        <w:t>clause 4.2.3.2.</w:t>
      </w:r>
    </w:p>
    <w:p w14:paraId="3910774E" w14:textId="77777777" w:rsidR="001F2BDA" w:rsidRPr="001F2BDA" w:rsidRDefault="001F2BDA" w:rsidP="001F2BDA">
      <w:pPr>
        <w:rPr>
          <w:rFonts w:eastAsia="SimSun"/>
        </w:rPr>
      </w:pPr>
      <w:r w:rsidRPr="001F2BDA">
        <w:rPr>
          <w:rFonts w:eastAsia="SimSun"/>
        </w:rPr>
        <w:t>The PCF shall store the application routing requirements included in the "afRoutReq" attribute.</w:t>
      </w:r>
    </w:p>
    <w:p w14:paraId="3301C83B" w14:textId="3428B822" w:rsidR="00D66A79" w:rsidRPr="001F2BDA" w:rsidRDefault="001F2BDA" w:rsidP="00E9137E">
      <w:pPr>
        <w:rPr>
          <w:rFonts w:eastAsia="SimSun"/>
        </w:rPr>
      </w:pPr>
      <w:r w:rsidRPr="001F2BDA">
        <w:rPr>
          <w:rFonts w:eastAsia="SimSun"/>
        </w:rPr>
        <w:t xml:space="preserve">The PCF shall check whether the updated application routing requirements require PCC rules to be created or modified to include updated traffic steering policies, or the AF transaction identifier, or to update the application relocation possibility </w:t>
      </w:r>
      <w:r w:rsidRPr="001F2BDA">
        <w:rPr>
          <w:rFonts w:eastAsia="SimSun"/>
          <w:lang w:eastAsia="zh-CN"/>
        </w:rPr>
        <w:t>as specified in 3GPP TS 29.513 [7]</w:t>
      </w:r>
      <w:r w:rsidRPr="001F2BDA">
        <w:rPr>
          <w:rFonts w:eastAsia="SimSun"/>
        </w:rPr>
        <w:t>. Provisioning of PCC rules to the SMF shall be carried out as specified at 3GPP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57D6"/>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55CA"/>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05A2"/>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6D5C"/>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6935</TotalTime>
  <Pages>2</Pages>
  <Words>868</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388</cp:revision>
  <cp:lastPrinted>1899-12-31T23:00:00Z</cp:lastPrinted>
  <dcterms:created xsi:type="dcterms:W3CDTF">2020-02-03T08:32:00Z</dcterms:created>
  <dcterms:modified xsi:type="dcterms:W3CDTF">2025-08-18T10:51:00Z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