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0B234" w14:textId="2482EA11" w:rsidR="001027A6" w:rsidRPr="00B27E68" w:rsidRDefault="001027A6" w:rsidP="001027A6">
      <w:pPr>
        <w:tabs>
          <w:tab w:val="right" w:pos="9639"/>
        </w:tabs>
        <w:spacing w:after="0"/>
        <w:rPr>
          <w:rFonts w:ascii="Arial" w:eastAsiaTheme="minorEastAsia" w:hAnsi="Arial"/>
          <w:b/>
          <w:i/>
          <w:noProof/>
          <w:sz w:val="28"/>
          <w:lang w:eastAsia="zh-CN"/>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Pr>
          <w:rFonts w:ascii="Arial" w:eastAsia="Times New Roman" w:hAnsi="Arial"/>
          <w:b/>
          <w:noProof/>
          <w:sz w:val="24"/>
        </w:rPr>
        <w:t>4</w:t>
      </w:r>
      <w:r w:rsidRPr="00E12164">
        <w:rPr>
          <w:rFonts w:ascii="Arial" w:eastAsia="Times New Roman" w:hAnsi="Arial"/>
          <w:b/>
          <w:noProof/>
          <w:sz w:val="24"/>
        </w:rPr>
        <w:fldChar w:fldCharType="end"/>
      </w:r>
      <w:r w:rsidR="00100F1F">
        <w:rPr>
          <w:rFonts w:ascii="Arial" w:eastAsia="Times New Roman" w:hAnsi="Arial"/>
          <w:b/>
          <w:noProof/>
          <w:sz w:val="24"/>
        </w:rPr>
        <w:t>1</w:t>
      </w:r>
      <w:r w:rsidRPr="00E12164">
        <w:rPr>
          <w:rFonts w:ascii="Arial" w:eastAsia="Times New Roman" w:hAnsi="Arial"/>
          <w:b/>
          <w:i/>
          <w:noProof/>
          <w:sz w:val="28"/>
        </w:rPr>
        <w:tab/>
      </w:r>
      <w:r w:rsidR="004C6F2B" w:rsidRPr="004C6F2B">
        <w:rPr>
          <w:rFonts w:ascii="Arial" w:eastAsia="Times New Roman" w:hAnsi="Arial"/>
          <w:b/>
          <w:bCs/>
          <w:i/>
          <w:noProof/>
          <w:sz w:val="28"/>
        </w:rPr>
        <w:t>C3-252178</w:t>
      </w:r>
    </w:p>
    <w:p w14:paraId="58A13CE5" w14:textId="746F5338" w:rsidR="001027A6" w:rsidRPr="00F541E0" w:rsidRDefault="001027A6" w:rsidP="001027A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D523BE">
        <w:rPr>
          <w:rFonts w:ascii="Arial" w:eastAsia="Times New Roman" w:hAnsi="Arial"/>
          <w:b/>
          <w:noProof/>
          <w:sz w:val="24"/>
          <w:lang w:eastAsia="zh-CN"/>
        </w:rPr>
        <w:t>Bratislava</w:t>
      </w:r>
      <w:r w:rsidRPr="003A17DA">
        <w:rPr>
          <w:rFonts w:ascii="Arial" w:eastAsia="Times New Roman" w:hAnsi="Arial"/>
          <w:b/>
          <w:noProof/>
          <w:sz w:val="24"/>
          <w:lang w:eastAsia="zh-CN"/>
        </w:rPr>
        <w:t xml:space="preserve">, </w:t>
      </w:r>
      <w:r w:rsidR="00D523BE">
        <w:rPr>
          <w:rFonts w:ascii="Arial" w:eastAsia="Times New Roman" w:hAnsi="Arial"/>
          <w:b/>
          <w:noProof/>
          <w:sz w:val="24"/>
          <w:lang w:eastAsia="zh-CN"/>
        </w:rPr>
        <w:t>SK</w:t>
      </w:r>
      <w:r w:rsidRPr="003A17DA">
        <w:rPr>
          <w:rFonts w:ascii="Arial" w:eastAsia="Times New Roman" w:hAnsi="Arial"/>
          <w:b/>
          <w:noProof/>
          <w:sz w:val="24"/>
          <w:lang w:eastAsia="zh-CN"/>
        </w:rPr>
        <w:t xml:space="preserve">, </w:t>
      </w:r>
      <w:r w:rsidR="00100F1F">
        <w:rPr>
          <w:rFonts w:ascii="Arial" w:eastAsia="Times New Roman" w:hAnsi="Arial"/>
          <w:b/>
          <w:noProof/>
          <w:sz w:val="24"/>
          <w:lang w:eastAsia="zh-CN"/>
        </w:rPr>
        <w:t>19</w:t>
      </w:r>
      <w:r w:rsidRPr="003A17DA">
        <w:rPr>
          <w:rFonts w:ascii="Arial" w:eastAsia="Times New Roman" w:hAnsi="Arial"/>
          <w:b/>
          <w:noProof/>
          <w:sz w:val="24"/>
          <w:lang w:eastAsia="zh-CN"/>
        </w:rPr>
        <w:t xml:space="preserve"> -</w:t>
      </w:r>
      <w:r w:rsidR="00100F1F">
        <w:rPr>
          <w:rFonts w:ascii="Arial" w:eastAsia="Times New Roman" w:hAnsi="Arial"/>
          <w:b/>
          <w:noProof/>
          <w:sz w:val="24"/>
          <w:lang w:eastAsia="zh-CN"/>
        </w:rPr>
        <w:t>23</w:t>
      </w:r>
      <w:r w:rsidRPr="003A17DA">
        <w:rPr>
          <w:rFonts w:ascii="Arial" w:eastAsia="Times New Roman" w:hAnsi="Arial"/>
          <w:b/>
          <w:noProof/>
          <w:sz w:val="24"/>
          <w:lang w:eastAsia="zh-CN"/>
        </w:rPr>
        <w:t xml:space="preserve"> </w:t>
      </w:r>
      <w:r w:rsidR="00100F1F">
        <w:rPr>
          <w:rFonts w:ascii="Arial" w:eastAsia="Times New Roman" w:hAnsi="Arial"/>
          <w:b/>
          <w:noProof/>
          <w:sz w:val="24"/>
          <w:lang w:eastAsia="zh-CN"/>
        </w:rPr>
        <w:t>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sidR="008641BE">
        <w:rPr>
          <w:rFonts w:ascii="Arial" w:hAnsi="Arial"/>
          <w:b/>
          <w:noProof/>
          <w:sz w:val="24"/>
          <w:szCs w:val="24"/>
          <w:lang w:eastAsia="ja-JP"/>
        </w:rPr>
        <w:t>250abc</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7A6" w14:paraId="62A9FAB8" w14:textId="77777777" w:rsidTr="00392519">
        <w:tc>
          <w:tcPr>
            <w:tcW w:w="9641" w:type="dxa"/>
            <w:gridSpan w:val="9"/>
            <w:tcBorders>
              <w:top w:val="single" w:sz="4" w:space="0" w:color="auto"/>
              <w:left w:val="single" w:sz="4" w:space="0" w:color="auto"/>
              <w:right w:val="single" w:sz="4" w:space="0" w:color="auto"/>
            </w:tcBorders>
          </w:tcPr>
          <w:p w14:paraId="3CAA0C63" w14:textId="77777777" w:rsidR="001027A6" w:rsidRDefault="001027A6" w:rsidP="00392519">
            <w:pPr>
              <w:pStyle w:val="CRCoverPage"/>
              <w:spacing w:after="0"/>
              <w:jc w:val="right"/>
              <w:rPr>
                <w:i/>
                <w:noProof/>
              </w:rPr>
            </w:pPr>
            <w:r>
              <w:rPr>
                <w:i/>
                <w:noProof/>
                <w:sz w:val="14"/>
              </w:rPr>
              <w:t>CR-Form-v12.3</w:t>
            </w:r>
          </w:p>
        </w:tc>
      </w:tr>
      <w:tr w:rsidR="001027A6" w14:paraId="760A988B" w14:textId="77777777" w:rsidTr="00392519">
        <w:tc>
          <w:tcPr>
            <w:tcW w:w="9641" w:type="dxa"/>
            <w:gridSpan w:val="9"/>
            <w:tcBorders>
              <w:left w:val="single" w:sz="4" w:space="0" w:color="auto"/>
              <w:right w:val="single" w:sz="4" w:space="0" w:color="auto"/>
            </w:tcBorders>
          </w:tcPr>
          <w:p w14:paraId="2E044CFF" w14:textId="77777777" w:rsidR="001027A6" w:rsidRDefault="001027A6" w:rsidP="00392519">
            <w:pPr>
              <w:pStyle w:val="CRCoverPage"/>
              <w:spacing w:after="0"/>
              <w:jc w:val="center"/>
              <w:rPr>
                <w:noProof/>
              </w:rPr>
            </w:pPr>
            <w:r>
              <w:rPr>
                <w:b/>
                <w:noProof/>
                <w:sz w:val="32"/>
              </w:rPr>
              <w:t>CHANGE REQUEST</w:t>
            </w:r>
          </w:p>
        </w:tc>
      </w:tr>
      <w:tr w:rsidR="001027A6" w14:paraId="616803BF" w14:textId="77777777" w:rsidTr="00392519">
        <w:tc>
          <w:tcPr>
            <w:tcW w:w="9641" w:type="dxa"/>
            <w:gridSpan w:val="9"/>
            <w:tcBorders>
              <w:left w:val="single" w:sz="4" w:space="0" w:color="auto"/>
              <w:right w:val="single" w:sz="4" w:space="0" w:color="auto"/>
            </w:tcBorders>
          </w:tcPr>
          <w:p w14:paraId="0F8AF865" w14:textId="77777777" w:rsidR="001027A6" w:rsidRDefault="001027A6" w:rsidP="00392519">
            <w:pPr>
              <w:pStyle w:val="CRCoverPage"/>
              <w:spacing w:after="0"/>
              <w:rPr>
                <w:noProof/>
                <w:sz w:val="8"/>
                <w:szCs w:val="8"/>
              </w:rPr>
            </w:pPr>
          </w:p>
        </w:tc>
      </w:tr>
      <w:tr w:rsidR="001027A6" w14:paraId="02B29A2B" w14:textId="77777777" w:rsidTr="00392519">
        <w:tc>
          <w:tcPr>
            <w:tcW w:w="142" w:type="dxa"/>
            <w:tcBorders>
              <w:left w:val="single" w:sz="4" w:space="0" w:color="auto"/>
            </w:tcBorders>
          </w:tcPr>
          <w:p w14:paraId="6E64940B" w14:textId="77777777" w:rsidR="001027A6" w:rsidRDefault="001027A6" w:rsidP="00392519">
            <w:pPr>
              <w:pStyle w:val="CRCoverPage"/>
              <w:spacing w:after="0"/>
              <w:jc w:val="right"/>
              <w:rPr>
                <w:noProof/>
              </w:rPr>
            </w:pPr>
          </w:p>
        </w:tc>
        <w:tc>
          <w:tcPr>
            <w:tcW w:w="1559" w:type="dxa"/>
            <w:shd w:val="pct30" w:color="FFFF00" w:fill="auto"/>
          </w:tcPr>
          <w:p w14:paraId="23906C26" w14:textId="77777777" w:rsidR="001027A6" w:rsidRDefault="001027A6" w:rsidP="003925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520</w:t>
            </w:r>
            <w:r>
              <w:rPr>
                <w:b/>
                <w:noProof/>
                <w:sz w:val="28"/>
              </w:rPr>
              <w:fldChar w:fldCharType="end"/>
            </w:r>
          </w:p>
        </w:tc>
        <w:tc>
          <w:tcPr>
            <w:tcW w:w="709" w:type="dxa"/>
          </w:tcPr>
          <w:p w14:paraId="7691B4E9" w14:textId="77777777" w:rsidR="001027A6" w:rsidRDefault="001027A6" w:rsidP="00392519">
            <w:pPr>
              <w:pStyle w:val="CRCoverPage"/>
              <w:spacing w:after="0"/>
              <w:jc w:val="center"/>
              <w:rPr>
                <w:noProof/>
              </w:rPr>
            </w:pPr>
            <w:r>
              <w:rPr>
                <w:b/>
                <w:noProof/>
                <w:sz w:val="28"/>
              </w:rPr>
              <w:t>CR</w:t>
            </w:r>
          </w:p>
        </w:tc>
        <w:tc>
          <w:tcPr>
            <w:tcW w:w="1276" w:type="dxa"/>
            <w:shd w:val="pct30" w:color="FFFF00" w:fill="auto"/>
          </w:tcPr>
          <w:p w14:paraId="4ED636F2" w14:textId="7B287B9B" w:rsidR="001027A6" w:rsidRDefault="004A038D" w:rsidP="00392519">
            <w:pPr>
              <w:pStyle w:val="CRCoverPage"/>
              <w:spacing w:after="0"/>
              <w:rPr>
                <w:noProof/>
              </w:rPr>
            </w:pPr>
            <w:r w:rsidRPr="004A038D">
              <w:rPr>
                <w:b/>
                <w:noProof/>
                <w:sz w:val="28"/>
                <w:lang w:eastAsia="zh-CN"/>
              </w:rPr>
              <w:t>10</w:t>
            </w:r>
            <w:r w:rsidR="004C6F2B">
              <w:rPr>
                <w:b/>
                <w:noProof/>
                <w:sz w:val="28"/>
                <w:lang w:eastAsia="zh-CN"/>
              </w:rPr>
              <w:t>71</w:t>
            </w:r>
          </w:p>
        </w:tc>
        <w:tc>
          <w:tcPr>
            <w:tcW w:w="709" w:type="dxa"/>
          </w:tcPr>
          <w:p w14:paraId="0B06B5C3" w14:textId="77777777" w:rsidR="001027A6" w:rsidRDefault="001027A6" w:rsidP="00392519">
            <w:pPr>
              <w:pStyle w:val="CRCoverPage"/>
              <w:tabs>
                <w:tab w:val="right" w:pos="625"/>
              </w:tabs>
              <w:spacing w:after="0"/>
              <w:jc w:val="center"/>
              <w:rPr>
                <w:noProof/>
              </w:rPr>
            </w:pPr>
            <w:r>
              <w:rPr>
                <w:b/>
                <w:bCs/>
                <w:noProof/>
                <w:sz w:val="28"/>
              </w:rPr>
              <w:t>rev</w:t>
            </w:r>
          </w:p>
        </w:tc>
        <w:tc>
          <w:tcPr>
            <w:tcW w:w="992" w:type="dxa"/>
            <w:shd w:val="pct30" w:color="FFFF00" w:fill="auto"/>
          </w:tcPr>
          <w:p w14:paraId="1B77B722" w14:textId="437261BD" w:rsidR="001027A6" w:rsidRDefault="006E1181" w:rsidP="00392519">
            <w:pPr>
              <w:pStyle w:val="CRCoverPage"/>
              <w:spacing w:after="0"/>
              <w:jc w:val="center"/>
              <w:rPr>
                <w:b/>
                <w:noProof/>
              </w:rPr>
            </w:pPr>
            <w:r>
              <w:rPr>
                <w:b/>
                <w:noProof/>
                <w:sz w:val="28"/>
                <w:lang w:eastAsia="zh-CN"/>
              </w:rPr>
              <w:t>-</w:t>
            </w:r>
          </w:p>
        </w:tc>
        <w:tc>
          <w:tcPr>
            <w:tcW w:w="2410" w:type="dxa"/>
          </w:tcPr>
          <w:p w14:paraId="5AB95D28" w14:textId="77777777" w:rsidR="001027A6" w:rsidRDefault="001027A6" w:rsidP="00392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379E27" w14:textId="75D03A9D" w:rsidR="001027A6" w:rsidRDefault="001027A6" w:rsidP="003925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lang w:eastAsia="zh-CN"/>
              </w:rPr>
              <w:t>9</w:t>
            </w:r>
            <w:r>
              <w:rPr>
                <w:b/>
                <w:noProof/>
                <w:sz w:val="28"/>
              </w:rPr>
              <w:t>.</w:t>
            </w:r>
            <w:r>
              <w:rPr>
                <w:b/>
                <w:noProof/>
                <w:sz w:val="28"/>
                <w:lang w:eastAsia="zh-CN"/>
              </w:rPr>
              <w:t>2</w:t>
            </w:r>
            <w:r>
              <w:rPr>
                <w:b/>
                <w:noProof/>
                <w:sz w:val="28"/>
              </w:rPr>
              <w:t>.</w:t>
            </w:r>
            <w:r w:rsidR="007749B5">
              <w:rPr>
                <w:b/>
                <w:noProof/>
                <w:sz w:val="28"/>
              </w:rPr>
              <w:t>1</w:t>
            </w:r>
            <w:r>
              <w:rPr>
                <w:b/>
                <w:noProof/>
                <w:sz w:val="28"/>
              </w:rPr>
              <w:fldChar w:fldCharType="end"/>
            </w:r>
          </w:p>
        </w:tc>
        <w:tc>
          <w:tcPr>
            <w:tcW w:w="143" w:type="dxa"/>
            <w:tcBorders>
              <w:right w:val="single" w:sz="4" w:space="0" w:color="auto"/>
            </w:tcBorders>
          </w:tcPr>
          <w:p w14:paraId="34BAF0BF" w14:textId="77777777" w:rsidR="001027A6" w:rsidRDefault="001027A6" w:rsidP="00392519">
            <w:pPr>
              <w:pStyle w:val="CRCoverPage"/>
              <w:spacing w:after="0"/>
              <w:rPr>
                <w:noProof/>
              </w:rPr>
            </w:pPr>
          </w:p>
        </w:tc>
      </w:tr>
      <w:tr w:rsidR="001027A6" w14:paraId="2A081965" w14:textId="77777777" w:rsidTr="00392519">
        <w:tc>
          <w:tcPr>
            <w:tcW w:w="9641" w:type="dxa"/>
            <w:gridSpan w:val="9"/>
            <w:tcBorders>
              <w:left w:val="single" w:sz="4" w:space="0" w:color="auto"/>
              <w:right w:val="single" w:sz="4" w:space="0" w:color="auto"/>
            </w:tcBorders>
          </w:tcPr>
          <w:p w14:paraId="18D121BD" w14:textId="77777777" w:rsidR="001027A6" w:rsidRDefault="001027A6" w:rsidP="00392519">
            <w:pPr>
              <w:pStyle w:val="CRCoverPage"/>
              <w:spacing w:after="0"/>
              <w:rPr>
                <w:noProof/>
              </w:rPr>
            </w:pPr>
          </w:p>
        </w:tc>
      </w:tr>
      <w:tr w:rsidR="001027A6" w14:paraId="39B02C2E" w14:textId="77777777" w:rsidTr="00392519">
        <w:tc>
          <w:tcPr>
            <w:tcW w:w="9641" w:type="dxa"/>
            <w:gridSpan w:val="9"/>
            <w:tcBorders>
              <w:top w:val="single" w:sz="4" w:space="0" w:color="auto"/>
            </w:tcBorders>
          </w:tcPr>
          <w:p w14:paraId="13C2F7FC" w14:textId="77777777" w:rsidR="001027A6" w:rsidRDefault="001027A6" w:rsidP="0039251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027A6" w14:paraId="0D1FFE1E" w14:textId="77777777" w:rsidTr="00392519">
        <w:tc>
          <w:tcPr>
            <w:tcW w:w="9641" w:type="dxa"/>
            <w:gridSpan w:val="9"/>
          </w:tcPr>
          <w:p w14:paraId="369BABF1" w14:textId="77777777" w:rsidR="001027A6" w:rsidRDefault="001027A6" w:rsidP="00392519">
            <w:pPr>
              <w:pStyle w:val="CRCoverPage"/>
              <w:spacing w:after="0"/>
              <w:rPr>
                <w:noProof/>
                <w:sz w:val="8"/>
                <w:szCs w:val="8"/>
              </w:rPr>
            </w:pPr>
          </w:p>
        </w:tc>
      </w:tr>
    </w:tbl>
    <w:p w14:paraId="1F6475E7" w14:textId="77777777" w:rsidR="001027A6" w:rsidRDefault="001027A6" w:rsidP="00102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7A6" w14:paraId="267D5103" w14:textId="77777777" w:rsidTr="00392519">
        <w:tc>
          <w:tcPr>
            <w:tcW w:w="2835" w:type="dxa"/>
          </w:tcPr>
          <w:p w14:paraId="6C0BF0D0" w14:textId="77777777" w:rsidR="001027A6" w:rsidRDefault="001027A6" w:rsidP="00392519">
            <w:pPr>
              <w:pStyle w:val="CRCoverPage"/>
              <w:tabs>
                <w:tab w:val="right" w:pos="2751"/>
              </w:tabs>
              <w:spacing w:after="0"/>
              <w:rPr>
                <w:b/>
                <w:i/>
                <w:noProof/>
              </w:rPr>
            </w:pPr>
            <w:r>
              <w:rPr>
                <w:b/>
                <w:i/>
                <w:noProof/>
              </w:rPr>
              <w:t>Proposed change affects:</w:t>
            </w:r>
          </w:p>
        </w:tc>
        <w:tc>
          <w:tcPr>
            <w:tcW w:w="1418" w:type="dxa"/>
          </w:tcPr>
          <w:p w14:paraId="212249DC" w14:textId="77777777" w:rsidR="001027A6" w:rsidRDefault="001027A6" w:rsidP="00392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83EC9" w14:textId="77777777" w:rsidR="001027A6" w:rsidRDefault="001027A6" w:rsidP="00392519">
            <w:pPr>
              <w:pStyle w:val="CRCoverPage"/>
              <w:spacing w:after="0"/>
              <w:jc w:val="center"/>
              <w:rPr>
                <w:b/>
                <w:caps/>
                <w:noProof/>
              </w:rPr>
            </w:pPr>
          </w:p>
        </w:tc>
        <w:tc>
          <w:tcPr>
            <w:tcW w:w="709" w:type="dxa"/>
            <w:tcBorders>
              <w:left w:val="single" w:sz="4" w:space="0" w:color="auto"/>
            </w:tcBorders>
          </w:tcPr>
          <w:p w14:paraId="0F0D71E6" w14:textId="77777777" w:rsidR="001027A6" w:rsidRDefault="001027A6" w:rsidP="00392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745F8" w14:textId="77777777" w:rsidR="001027A6" w:rsidRDefault="001027A6" w:rsidP="00392519">
            <w:pPr>
              <w:pStyle w:val="CRCoverPage"/>
              <w:spacing w:after="0"/>
              <w:jc w:val="center"/>
              <w:rPr>
                <w:b/>
                <w:caps/>
                <w:noProof/>
              </w:rPr>
            </w:pPr>
          </w:p>
        </w:tc>
        <w:tc>
          <w:tcPr>
            <w:tcW w:w="2126" w:type="dxa"/>
          </w:tcPr>
          <w:p w14:paraId="0AA40487" w14:textId="77777777" w:rsidR="001027A6" w:rsidRDefault="001027A6" w:rsidP="00392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62D1" w14:textId="77777777" w:rsidR="001027A6" w:rsidRDefault="001027A6" w:rsidP="00392519">
            <w:pPr>
              <w:pStyle w:val="CRCoverPage"/>
              <w:spacing w:after="0"/>
              <w:jc w:val="center"/>
              <w:rPr>
                <w:b/>
                <w:caps/>
                <w:noProof/>
              </w:rPr>
            </w:pPr>
          </w:p>
        </w:tc>
        <w:tc>
          <w:tcPr>
            <w:tcW w:w="1418" w:type="dxa"/>
            <w:tcBorders>
              <w:left w:val="nil"/>
            </w:tcBorders>
          </w:tcPr>
          <w:p w14:paraId="4731D979" w14:textId="77777777" w:rsidR="001027A6" w:rsidRDefault="001027A6" w:rsidP="00392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0BFDC" w14:textId="77777777" w:rsidR="001027A6" w:rsidRDefault="001027A6" w:rsidP="00392519">
            <w:pPr>
              <w:pStyle w:val="CRCoverPage"/>
              <w:spacing w:after="0"/>
              <w:rPr>
                <w:b/>
                <w:bCs/>
                <w:caps/>
                <w:noProof/>
              </w:rPr>
            </w:pPr>
            <w:r>
              <w:rPr>
                <w:b/>
                <w:bCs/>
                <w:caps/>
                <w:noProof/>
              </w:rPr>
              <w:t>X</w:t>
            </w:r>
          </w:p>
        </w:tc>
      </w:tr>
    </w:tbl>
    <w:p w14:paraId="30999DC2" w14:textId="77777777" w:rsidR="001027A6" w:rsidRDefault="001027A6" w:rsidP="001027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7A6" w14:paraId="63F2B7DA" w14:textId="77777777" w:rsidTr="00392519">
        <w:tc>
          <w:tcPr>
            <w:tcW w:w="9640" w:type="dxa"/>
            <w:gridSpan w:val="11"/>
          </w:tcPr>
          <w:p w14:paraId="1045E1C3" w14:textId="77777777" w:rsidR="001027A6" w:rsidRDefault="001027A6" w:rsidP="00392519">
            <w:pPr>
              <w:pStyle w:val="CRCoverPage"/>
              <w:spacing w:after="0"/>
              <w:rPr>
                <w:noProof/>
                <w:sz w:val="8"/>
                <w:szCs w:val="8"/>
              </w:rPr>
            </w:pPr>
          </w:p>
        </w:tc>
      </w:tr>
      <w:tr w:rsidR="001027A6" w14:paraId="37C99998" w14:textId="77777777" w:rsidTr="00392519">
        <w:tc>
          <w:tcPr>
            <w:tcW w:w="1843" w:type="dxa"/>
            <w:tcBorders>
              <w:top w:val="single" w:sz="4" w:space="0" w:color="auto"/>
              <w:left w:val="single" w:sz="4" w:space="0" w:color="auto"/>
            </w:tcBorders>
          </w:tcPr>
          <w:p w14:paraId="71840101" w14:textId="77777777" w:rsidR="001027A6" w:rsidRDefault="001027A6" w:rsidP="00392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78942" w14:textId="7714C4F9" w:rsidR="001027A6" w:rsidRDefault="00882FA9" w:rsidP="00392519">
            <w:pPr>
              <w:pStyle w:val="CRCoverPage"/>
              <w:spacing w:after="0"/>
              <w:rPr>
                <w:noProof/>
                <w:lang w:eastAsia="zh-CN"/>
              </w:rPr>
            </w:pPr>
            <w:r>
              <w:rPr>
                <w:lang w:eastAsia="zh-CN"/>
              </w:rPr>
              <w:t>Nnwdaf_</w:t>
            </w:r>
            <w:r w:rsidR="00E43AF1">
              <w:rPr>
                <w:lang w:eastAsia="zh-CN"/>
              </w:rPr>
              <w:t>VFLInference</w:t>
            </w:r>
            <w:r w:rsidRPr="00BB7041">
              <w:rPr>
                <w:lang w:eastAsia="zh-CN"/>
              </w:rPr>
              <w:t xml:space="preserve"> </w:t>
            </w:r>
            <w:r w:rsidR="00371BA7">
              <w:rPr>
                <w:lang w:eastAsia="zh-CN"/>
              </w:rPr>
              <w:t xml:space="preserve">service </w:t>
            </w:r>
            <w:r>
              <w:rPr>
                <w:lang w:eastAsia="zh-CN"/>
              </w:rPr>
              <w:t>definition</w:t>
            </w:r>
          </w:p>
        </w:tc>
      </w:tr>
      <w:tr w:rsidR="001027A6" w14:paraId="5278B937" w14:textId="77777777" w:rsidTr="00392519">
        <w:tc>
          <w:tcPr>
            <w:tcW w:w="1843" w:type="dxa"/>
            <w:tcBorders>
              <w:left w:val="single" w:sz="4" w:space="0" w:color="auto"/>
            </w:tcBorders>
          </w:tcPr>
          <w:p w14:paraId="4C16365B"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0B302E9B" w14:textId="77777777" w:rsidR="001027A6" w:rsidRDefault="001027A6" w:rsidP="00392519">
            <w:pPr>
              <w:pStyle w:val="CRCoverPage"/>
              <w:spacing w:after="0"/>
              <w:rPr>
                <w:noProof/>
                <w:sz w:val="8"/>
                <w:szCs w:val="8"/>
              </w:rPr>
            </w:pPr>
          </w:p>
        </w:tc>
      </w:tr>
      <w:tr w:rsidR="001027A6" w14:paraId="4C6A1097" w14:textId="77777777" w:rsidTr="00392519">
        <w:tc>
          <w:tcPr>
            <w:tcW w:w="1843" w:type="dxa"/>
            <w:tcBorders>
              <w:left w:val="single" w:sz="4" w:space="0" w:color="auto"/>
            </w:tcBorders>
          </w:tcPr>
          <w:p w14:paraId="7C6642B3" w14:textId="77777777" w:rsidR="001027A6" w:rsidRDefault="001027A6" w:rsidP="00392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9D76B" w14:textId="63A33756" w:rsidR="001027A6" w:rsidRDefault="001027A6" w:rsidP="003925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8B5054">
              <w:rPr>
                <w:noProof/>
              </w:rPr>
              <w:t>, Nokia</w:t>
            </w:r>
          </w:p>
        </w:tc>
      </w:tr>
      <w:tr w:rsidR="001027A6" w14:paraId="74DCBD24" w14:textId="77777777" w:rsidTr="00392519">
        <w:tc>
          <w:tcPr>
            <w:tcW w:w="1843" w:type="dxa"/>
            <w:tcBorders>
              <w:left w:val="single" w:sz="4" w:space="0" w:color="auto"/>
            </w:tcBorders>
          </w:tcPr>
          <w:p w14:paraId="1C0B6047" w14:textId="77777777" w:rsidR="001027A6" w:rsidRDefault="001027A6" w:rsidP="00392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93B16" w14:textId="77777777" w:rsidR="001027A6" w:rsidRDefault="001027A6" w:rsidP="00392519">
            <w:pPr>
              <w:pStyle w:val="CRCoverPage"/>
              <w:spacing w:after="0"/>
              <w:ind w:left="100"/>
              <w:rPr>
                <w:noProof/>
              </w:rPr>
            </w:pPr>
            <w:r>
              <w:rPr>
                <w:noProof/>
              </w:rPr>
              <w:t>CT3</w:t>
            </w:r>
          </w:p>
        </w:tc>
      </w:tr>
      <w:tr w:rsidR="001027A6" w14:paraId="76FB629B" w14:textId="77777777" w:rsidTr="00392519">
        <w:tc>
          <w:tcPr>
            <w:tcW w:w="1843" w:type="dxa"/>
            <w:tcBorders>
              <w:left w:val="single" w:sz="4" w:space="0" w:color="auto"/>
            </w:tcBorders>
          </w:tcPr>
          <w:p w14:paraId="5350FB8C"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64CF123C" w14:textId="77777777" w:rsidR="001027A6" w:rsidRDefault="001027A6" w:rsidP="00392519">
            <w:pPr>
              <w:pStyle w:val="CRCoverPage"/>
              <w:spacing w:after="0"/>
              <w:rPr>
                <w:noProof/>
                <w:sz w:val="8"/>
                <w:szCs w:val="8"/>
              </w:rPr>
            </w:pPr>
          </w:p>
        </w:tc>
      </w:tr>
      <w:tr w:rsidR="001027A6" w14:paraId="4A9E6E79" w14:textId="77777777" w:rsidTr="00392519">
        <w:tc>
          <w:tcPr>
            <w:tcW w:w="1843" w:type="dxa"/>
            <w:tcBorders>
              <w:left w:val="single" w:sz="4" w:space="0" w:color="auto"/>
            </w:tcBorders>
          </w:tcPr>
          <w:p w14:paraId="2502DA35" w14:textId="77777777" w:rsidR="001027A6" w:rsidRDefault="001027A6" w:rsidP="00392519">
            <w:pPr>
              <w:pStyle w:val="CRCoverPage"/>
              <w:tabs>
                <w:tab w:val="right" w:pos="1759"/>
              </w:tabs>
              <w:spacing w:after="0"/>
              <w:rPr>
                <w:b/>
                <w:i/>
                <w:noProof/>
              </w:rPr>
            </w:pPr>
            <w:r>
              <w:rPr>
                <w:b/>
                <w:i/>
                <w:noProof/>
              </w:rPr>
              <w:t>Work item code:</w:t>
            </w:r>
          </w:p>
        </w:tc>
        <w:tc>
          <w:tcPr>
            <w:tcW w:w="3686" w:type="dxa"/>
            <w:gridSpan w:val="5"/>
            <w:shd w:val="pct30" w:color="FFFF00" w:fill="auto"/>
          </w:tcPr>
          <w:p w14:paraId="7979ED81" w14:textId="77777777" w:rsidR="001027A6" w:rsidRDefault="001027A6" w:rsidP="00392519">
            <w:pPr>
              <w:pStyle w:val="CRCoverPage"/>
              <w:spacing w:after="0"/>
              <w:ind w:left="100"/>
              <w:rPr>
                <w:noProof/>
                <w:lang w:eastAsia="zh-CN"/>
              </w:rPr>
            </w:pPr>
            <w:r>
              <w:rPr>
                <w:noProof/>
                <w:lang w:eastAsia="zh-CN"/>
              </w:rPr>
              <w:t>AIML_CN</w:t>
            </w:r>
          </w:p>
        </w:tc>
        <w:tc>
          <w:tcPr>
            <w:tcW w:w="567" w:type="dxa"/>
            <w:tcBorders>
              <w:left w:val="nil"/>
            </w:tcBorders>
          </w:tcPr>
          <w:p w14:paraId="55996E4A" w14:textId="77777777" w:rsidR="001027A6" w:rsidRDefault="001027A6" w:rsidP="00392519">
            <w:pPr>
              <w:pStyle w:val="CRCoverPage"/>
              <w:spacing w:after="0"/>
              <w:ind w:right="100"/>
              <w:rPr>
                <w:noProof/>
              </w:rPr>
            </w:pPr>
          </w:p>
        </w:tc>
        <w:tc>
          <w:tcPr>
            <w:tcW w:w="1417" w:type="dxa"/>
            <w:gridSpan w:val="3"/>
            <w:tcBorders>
              <w:left w:val="nil"/>
            </w:tcBorders>
          </w:tcPr>
          <w:p w14:paraId="7A28F39B" w14:textId="77777777" w:rsidR="001027A6" w:rsidRDefault="001027A6" w:rsidP="003925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682A3" w14:textId="78B5A598" w:rsidR="001027A6" w:rsidRDefault="001027A6" w:rsidP="00392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w:t>
            </w:r>
            <w:r w:rsidR="00100F1F">
              <w:rPr>
                <w:noProof/>
              </w:rPr>
              <w:t>5</w:t>
            </w:r>
            <w:r w:rsidRPr="00CD6603">
              <w:rPr>
                <w:noProof/>
              </w:rPr>
              <w:t>-</w:t>
            </w:r>
            <w:r>
              <w:rPr>
                <w:noProof/>
              </w:rPr>
              <w:fldChar w:fldCharType="end"/>
            </w:r>
            <w:r w:rsidR="00100F1F">
              <w:rPr>
                <w:noProof/>
              </w:rPr>
              <w:t>07</w:t>
            </w:r>
          </w:p>
        </w:tc>
      </w:tr>
      <w:tr w:rsidR="001027A6" w14:paraId="3657BC2E" w14:textId="77777777" w:rsidTr="00392519">
        <w:tc>
          <w:tcPr>
            <w:tcW w:w="1843" w:type="dxa"/>
            <w:tcBorders>
              <w:left w:val="single" w:sz="4" w:space="0" w:color="auto"/>
            </w:tcBorders>
          </w:tcPr>
          <w:p w14:paraId="3B00E7D5" w14:textId="77777777" w:rsidR="001027A6" w:rsidRDefault="001027A6" w:rsidP="00392519">
            <w:pPr>
              <w:pStyle w:val="CRCoverPage"/>
              <w:spacing w:after="0"/>
              <w:rPr>
                <w:b/>
                <w:i/>
                <w:noProof/>
                <w:sz w:val="8"/>
                <w:szCs w:val="8"/>
              </w:rPr>
            </w:pPr>
          </w:p>
        </w:tc>
        <w:tc>
          <w:tcPr>
            <w:tcW w:w="1986" w:type="dxa"/>
            <w:gridSpan w:val="4"/>
          </w:tcPr>
          <w:p w14:paraId="2CCAA1FC" w14:textId="77777777" w:rsidR="001027A6" w:rsidRDefault="001027A6" w:rsidP="00392519">
            <w:pPr>
              <w:pStyle w:val="CRCoverPage"/>
              <w:spacing w:after="0"/>
              <w:rPr>
                <w:noProof/>
                <w:sz w:val="8"/>
                <w:szCs w:val="8"/>
              </w:rPr>
            </w:pPr>
          </w:p>
        </w:tc>
        <w:tc>
          <w:tcPr>
            <w:tcW w:w="2267" w:type="dxa"/>
            <w:gridSpan w:val="2"/>
          </w:tcPr>
          <w:p w14:paraId="74B4FE96" w14:textId="77777777" w:rsidR="001027A6" w:rsidRDefault="001027A6" w:rsidP="00392519">
            <w:pPr>
              <w:pStyle w:val="CRCoverPage"/>
              <w:spacing w:after="0"/>
              <w:rPr>
                <w:noProof/>
                <w:sz w:val="8"/>
                <w:szCs w:val="8"/>
              </w:rPr>
            </w:pPr>
          </w:p>
        </w:tc>
        <w:tc>
          <w:tcPr>
            <w:tcW w:w="1417" w:type="dxa"/>
            <w:gridSpan w:val="3"/>
          </w:tcPr>
          <w:p w14:paraId="5E97A99D" w14:textId="77777777" w:rsidR="001027A6" w:rsidRDefault="001027A6" w:rsidP="00392519">
            <w:pPr>
              <w:pStyle w:val="CRCoverPage"/>
              <w:spacing w:after="0"/>
              <w:rPr>
                <w:noProof/>
                <w:sz w:val="8"/>
                <w:szCs w:val="8"/>
              </w:rPr>
            </w:pPr>
          </w:p>
        </w:tc>
        <w:tc>
          <w:tcPr>
            <w:tcW w:w="2127" w:type="dxa"/>
            <w:tcBorders>
              <w:right w:val="single" w:sz="4" w:space="0" w:color="auto"/>
            </w:tcBorders>
          </w:tcPr>
          <w:p w14:paraId="7B52E63D" w14:textId="77777777" w:rsidR="001027A6" w:rsidRDefault="001027A6" w:rsidP="00392519">
            <w:pPr>
              <w:pStyle w:val="CRCoverPage"/>
              <w:spacing w:after="0"/>
              <w:rPr>
                <w:noProof/>
                <w:sz w:val="8"/>
                <w:szCs w:val="8"/>
              </w:rPr>
            </w:pPr>
          </w:p>
        </w:tc>
      </w:tr>
      <w:tr w:rsidR="001027A6" w14:paraId="0E0ADD61" w14:textId="77777777" w:rsidTr="00392519">
        <w:trPr>
          <w:cantSplit/>
        </w:trPr>
        <w:tc>
          <w:tcPr>
            <w:tcW w:w="1843" w:type="dxa"/>
            <w:tcBorders>
              <w:left w:val="single" w:sz="4" w:space="0" w:color="auto"/>
            </w:tcBorders>
          </w:tcPr>
          <w:p w14:paraId="5EDAFAAA" w14:textId="77777777" w:rsidR="001027A6" w:rsidRDefault="001027A6" w:rsidP="00392519">
            <w:pPr>
              <w:pStyle w:val="CRCoverPage"/>
              <w:tabs>
                <w:tab w:val="right" w:pos="1759"/>
              </w:tabs>
              <w:spacing w:after="0"/>
              <w:rPr>
                <w:b/>
                <w:i/>
                <w:noProof/>
              </w:rPr>
            </w:pPr>
            <w:r>
              <w:rPr>
                <w:b/>
                <w:i/>
                <w:noProof/>
              </w:rPr>
              <w:t>Category:</w:t>
            </w:r>
          </w:p>
        </w:tc>
        <w:tc>
          <w:tcPr>
            <w:tcW w:w="851" w:type="dxa"/>
            <w:shd w:val="pct30" w:color="FFFF00" w:fill="auto"/>
          </w:tcPr>
          <w:p w14:paraId="11CF3051" w14:textId="77777777" w:rsidR="001027A6" w:rsidRDefault="001027A6" w:rsidP="0039251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7D3DC2" w14:textId="77777777" w:rsidR="001027A6" w:rsidRDefault="001027A6" w:rsidP="00392519">
            <w:pPr>
              <w:pStyle w:val="CRCoverPage"/>
              <w:spacing w:after="0"/>
              <w:rPr>
                <w:noProof/>
              </w:rPr>
            </w:pPr>
          </w:p>
        </w:tc>
        <w:tc>
          <w:tcPr>
            <w:tcW w:w="1417" w:type="dxa"/>
            <w:gridSpan w:val="3"/>
            <w:tcBorders>
              <w:left w:val="nil"/>
            </w:tcBorders>
          </w:tcPr>
          <w:p w14:paraId="63B72D5E" w14:textId="77777777" w:rsidR="001027A6" w:rsidRDefault="001027A6" w:rsidP="00392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C97" w14:textId="77777777" w:rsidR="001027A6" w:rsidRDefault="001027A6" w:rsidP="003925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1027A6" w14:paraId="47B3A050" w14:textId="77777777" w:rsidTr="00392519">
        <w:tc>
          <w:tcPr>
            <w:tcW w:w="1843" w:type="dxa"/>
            <w:tcBorders>
              <w:left w:val="single" w:sz="4" w:space="0" w:color="auto"/>
              <w:bottom w:val="single" w:sz="4" w:space="0" w:color="auto"/>
            </w:tcBorders>
          </w:tcPr>
          <w:p w14:paraId="51DB7F45" w14:textId="77777777" w:rsidR="001027A6" w:rsidRDefault="001027A6" w:rsidP="00392519">
            <w:pPr>
              <w:pStyle w:val="CRCoverPage"/>
              <w:spacing w:after="0"/>
              <w:rPr>
                <w:b/>
                <w:i/>
                <w:noProof/>
              </w:rPr>
            </w:pPr>
          </w:p>
        </w:tc>
        <w:tc>
          <w:tcPr>
            <w:tcW w:w="4677" w:type="dxa"/>
            <w:gridSpan w:val="8"/>
            <w:tcBorders>
              <w:bottom w:val="single" w:sz="4" w:space="0" w:color="auto"/>
            </w:tcBorders>
          </w:tcPr>
          <w:p w14:paraId="6CAE5A46" w14:textId="77777777" w:rsidR="001027A6" w:rsidRDefault="001027A6" w:rsidP="00392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A11F5" w14:textId="77777777" w:rsidR="001027A6" w:rsidRDefault="001027A6" w:rsidP="003925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FDED0" w14:textId="77777777" w:rsidR="001027A6" w:rsidRDefault="001027A6" w:rsidP="00392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1027A6" w14:paraId="4C5EAE9A" w14:textId="77777777" w:rsidTr="00392519">
        <w:tc>
          <w:tcPr>
            <w:tcW w:w="1843" w:type="dxa"/>
          </w:tcPr>
          <w:p w14:paraId="5119F33B" w14:textId="77777777" w:rsidR="001027A6" w:rsidRDefault="001027A6" w:rsidP="00392519">
            <w:pPr>
              <w:pStyle w:val="CRCoverPage"/>
              <w:spacing w:after="0"/>
              <w:rPr>
                <w:b/>
                <w:i/>
                <w:noProof/>
                <w:sz w:val="8"/>
                <w:szCs w:val="8"/>
              </w:rPr>
            </w:pPr>
          </w:p>
        </w:tc>
        <w:tc>
          <w:tcPr>
            <w:tcW w:w="7797" w:type="dxa"/>
            <w:gridSpan w:val="10"/>
          </w:tcPr>
          <w:p w14:paraId="6B94F3ED" w14:textId="77777777" w:rsidR="001027A6" w:rsidRDefault="001027A6" w:rsidP="00392519">
            <w:pPr>
              <w:pStyle w:val="CRCoverPage"/>
              <w:spacing w:after="0"/>
              <w:rPr>
                <w:noProof/>
                <w:sz w:val="8"/>
                <w:szCs w:val="8"/>
              </w:rPr>
            </w:pPr>
          </w:p>
        </w:tc>
      </w:tr>
      <w:tr w:rsidR="00A25240" w14:paraId="7B020D4F" w14:textId="77777777" w:rsidTr="00392519">
        <w:tc>
          <w:tcPr>
            <w:tcW w:w="2694" w:type="dxa"/>
            <w:gridSpan w:val="2"/>
            <w:tcBorders>
              <w:top w:val="single" w:sz="4" w:space="0" w:color="auto"/>
              <w:left w:val="single" w:sz="4" w:space="0" w:color="auto"/>
            </w:tcBorders>
          </w:tcPr>
          <w:p w14:paraId="675D2C2D" w14:textId="77777777" w:rsidR="00A25240" w:rsidRDefault="00A25240" w:rsidP="00A252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65E72" w14:textId="2185D756" w:rsidR="00A25240" w:rsidRPr="00C35DE8" w:rsidRDefault="00A25240" w:rsidP="00A25240">
            <w:pPr>
              <w:pStyle w:val="CRCoverPage"/>
              <w:spacing w:after="0"/>
              <w:rPr>
                <w:noProof/>
                <w:lang w:eastAsia="zh-CN"/>
              </w:rPr>
            </w:pPr>
            <w:r>
              <w:rPr>
                <w:noProof/>
              </w:rPr>
              <w:t>This CR provides the N</w:t>
            </w:r>
            <w:r w:rsidR="002279D7">
              <w:rPr>
                <w:noProof/>
              </w:rPr>
              <w:t>nwdaf_</w:t>
            </w:r>
            <w:r w:rsidR="003D011B">
              <w:rPr>
                <w:noProof/>
              </w:rPr>
              <w:t>VFLInference</w:t>
            </w:r>
            <w:r w:rsidRPr="003D7FD4">
              <w:rPr>
                <w:noProof/>
              </w:rPr>
              <w:t xml:space="preserve"> </w:t>
            </w:r>
            <w:r w:rsidR="00371BA7">
              <w:rPr>
                <w:noProof/>
              </w:rPr>
              <w:t xml:space="preserve">service </w:t>
            </w:r>
            <w:r>
              <w:rPr>
                <w:noProof/>
              </w:rPr>
              <w:t>definition. This CR is based on clause</w:t>
            </w:r>
            <w:r w:rsidR="001D79A8">
              <w:rPr>
                <w:noProof/>
              </w:rPr>
              <w:t>s</w:t>
            </w:r>
            <w:r>
              <w:rPr>
                <w:noProof/>
              </w:rPr>
              <w:t xml:space="preserve"> </w:t>
            </w:r>
            <w:r w:rsidR="00955AC7">
              <w:rPr>
                <w:noProof/>
              </w:rPr>
              <w:t>6.2H</w:t>
            </w:r>
            <w:r w:rsidR="001D79A8">
              <w:rPr>
                <w:noProof/>
              </w:rPr>
              <w:t xml:space="preserve"> and 7.12</w:t>
            </w:r>
            <w:r>
              <w:rPr>
                <w:noProof/>
              </w:rPr>
              <w:t xml:space="preserve"> of 23.</w:t>
            </w:r>
            <w:r w:rsidR="00C1037E">
              <w:rPr>
                <w:noProof/>
              </w:rPr>
              <w:t>288</w:t>
            </w:r>
            <w:r>
              <w:rPr>
                <w:noProof/>
              </w:rPr>
              <w:t>.</w:t>
            </w:r>
          </w:p>
        </w:tc>
      </w:tr>
      <w:tr w:rsidR="00A25240" w14:paraId="10CC3861" w14:textId="77777777" w:rsidTr="00392519">
        <w:tc>
          <w:tcPr>
            <w:tcW w:w="2694" w:type="dxa"/>
            <w:gridSpan w:val="2"/>
            <w:tcBorders>
              <w:left w:val="single" w:sz="4" w:space="0" w:color="auto"/>
            </w:tcBorders>
          </w:tcPr>
          <w:p w14:paraId="18C57DFF" w14:textId="77777777" w:rsidR="00A25240" w:rsidRDefault="00A25240" w:rsidP="00A25240">
            <w:pPr>
              <w:pStyle w:val="CRCoverPage"/>
              <w:spacing w:after="0"/>
              <w:rPr>
                <w:b/>
                <w:i/>
                <w:noProof/>
                <w:sz w:val="8"/>
                <w:szCs w:val="8"/>
              </w:rPr>
            </w:pPr>
          </w:p>
        </w:tc>
        <w:tc>
          <w:tcPr>
            <w:tcW w:w="6946" w:type="dxa"/>
            <w:gridSpan w:val="9"/>
            <w:tcBorders>
              <w:right w:val="single" w:sz="4" w:space="0" w:color="auto"/>
            </w:tcBorders>
          </w:tcPr>
          <w:p w14:paraId="6B7F617F" w14:textId="77777777" w:rsidR="00A25240" w:rsidRDefault="00A25240" w:rsidP="00A25240">
            <w:pPr>
              <w:pStyle w:val="CRCoverPage"/>
              <w:spacing w:after="0"/>
              <w:rPr>
                <w:noProof/>
                <w:sz w:val="8"/>
                <w:szCs w:val="8"/>
              </w:rPr>
            </w:pPr>
          </w:p>
        </w:tc>
      </w:tr>
      <w:tr w:rsidR="003F27F2" w14:paraId="1D062F01" w14:textId="77777777" w:rsidTr="00392519">
        <w:tc>
          <w:tcPr>
            <w:tcW w:w="2694" w:type="dxa"/>
            <w:gridSpan w:val="2"/>
            <w:tcBorders>
              <w:left w:val="single" w:sz="4" w:space="0" w:color="auto"/>
            </w:tcBorders>
          </w:tcPr>
          <w:p w14:paraId="059BA2CE" w14:textId="77777777" w:rsidR="003F27F2" w:rsidRDefault="003F27F2" w:rsidP="003F2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169D7" w14:textId="4BF8A0F6" w:rsidR="003F27F2" w:rsidRDefault="003F27F2" w:rsidP="003F27F2">
            <w:pPr>
              <w:pStyle w:val="CRCoverPage"/>
              <w:spacing w:after="0"/>
              <w:ind w:left="100"/>
              <w:rPr>
                <w:lang w:eastAsia="zh-CN"/>
              </w:rPr>
            </w:pPr>
            <w:r w:rsidRPr="005D6207">
              <w:rPr>
                <w:noProof/>
              </w:rPr>
              <w:t xml:space="preserve">This CR introduces </w:t>
            </w:r>
            <w:r>
              <w:rPr>
                <w:noProof/>
              </w:rPr>
              <w:t xml:space="preserve">the </w:t>
            </w:r>
            <w:r w:rsidR="006067A8">
              <w:rPr>
                <w:noProof/>
              </w:rPr>
              <w:t>Nnwdaf_</w:t>
            </w:r>
            <w:r w:rsidR="003D011B">
              <w:rPr>
                <w:noProof/>
              </w:rPr>
              <w:t>VFLInference</w:t>
            </w:r>
            <w:r w:rsidRPr="003D7FD4">
              <w:rPr>
                <w:noProof/>
              </w:rPr>
              <w:t xml:space="preserve"> </w:t>
            </w:r>
            <w:r w:rsidR="00371BA7">
              <w:rPr>
                <w:noProof/>
              </w:rPr>
              <w:t xml:space="preserve">service </w:t>
            </w:r>
            <w:r>
              <w:rPr>
                <w:noProof/>
              </w:rPr>
              <w:t>definition.</w:t>
            </w:r>
          </w:p>
        </w:tc>
      </w:tr>
      <w:tr w:rsidR="003F27F2" w14:paraId="061628D6" w14:textId="77777777" w:rsidTr="00392519">
        <w:tc>
          <w:tcPr>
            <w:tcW w:w="2694" w:type="dxa"/>
            <w:gridSpan w:val="2"/>
            <w:tcBorders>
              <w:left w:val="single" w:sz="4" w:space="0" w:color="auto"/>
            </w:tcBorders>
          </w:tcPr>
          <w:p w14:paraId="1146014C"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45AC8279" w14:textId="77777777" w:rsidR="003F27F2" w:rsidRDefault="003F27F2" w:rsidP="003F27F2">
            <w:pPr>
              <w:pStyle w:val="CRCoverPage"/>
              <w:spacing w:after="0"/>
              <w:rPr>
                <w:noProof/>
                <w:sz w:val="8"/>
                <w:szCs w:val="8"/>
              </w:rPr>
            </w:pPr>
          </w:p>
        </w:tc>
      </w:tr>
      <w:tr w:rsidR="003F27F2" w14:paraId="7B357581" w14:textId="77777777" w:rsidTr="00392519">
        <w:tc>
          <w:tcPr>
            <w:tcW w:w="2694" w:type="dxa"/>
            <w:gridSpan w:val="2"/>
            <w:tcBorders>
              <w:left w:val="single" w:sz="4" w:space="0" w:color="auto"/>
              <w:bottom w:val="single" w:sz="4" w:space="0" w:color="auto"/>
            </w:tcBorders>
          </w:tcPr>
          <w:p w14:paraId="1B295B28" w14:textId="77777777" w:rsidR="003F27F2" w:rsidRDefault="003F27F2" w:rsidP="003F2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AD6F7" w14:textId="4306FF78" w:rsidR="003F27F2" w:rsidRDefault="003F27F2" w:rsidP="003F27F2">
            <w:pPr>
              <w:pStyle w:val="CRCoverPage"/>
              <w:spacing w:after="0"/>
              <w:ind w:left="100"/>
              <w:rPr>
                <w:noProof/>
                <w:lang w:eastAsia="zh-CN"/>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4430C5">
              <w:rPr>
                <w:noProof/>
                <w:lang w:eastAsia="zh-CN"/>
              </w:rPr>
              <w:t>VFL inference</w:t>
            </w:r>
            <w:r>
              <w:rPr>
                <w:noProof/>
                <w:lang w:eastAsia="zh-CN"/>
              </w:rPr>
              <w:t xml:space="preserve"> in </w:t>
            </w:r>
            <w:r w:rsidR="00805463">
              <w:rPr>
                <w:noProof/>
                <w:lang w:eastAsia="zh-CN"/>
              </w:rPr>
              <w:t>NWDAF</w:t>
            </w:r>
            <w:r>
              <w:rPr>
                <w:noProof/>
              </w:rPr>
              <w:t>.</w:t>
            </w:r>
          </w:p>
        </w:tc>
      </w:tr>
      <w:tr w:rsidR="003F27F2" w14:paraId="25AFEE31" w14:textId="77777777" w:rsidTr="00392519">
        <w:tc>
          <w:tcPr>
            <w:tcW w:w="2694" w:type="dxa"/>
            <w:gridSpan w:val="2"/>
          </w:tcPr>
          <w:p w14:paraId="4CE9C368" w14:textId="77777777" w:rsidR="003F27F2" w:rsidRDefault="003F27F2" w:rsidP="003F27F2">
            <w:pPr>
              <w:pStyle w:val="CRCoverPage"/>
              <w:spacing w:after="0"/>
              <w:rPr>
                <w:b/>
                <w:i/>
                <w:noProof/>
                <w:sz w:val="8"/>
                <w:szCs w:val="8"/>
              </w:rPr>
            </w:pPr>
          </w:p>
        </w:tc>
        <w:tc>
          <w:tcPr>
            <w:tcW w:w="6946" w:type="dxa"/>
            <w:gridSpan w:val="9"/>
          </w:tcPr>
          <w:p w14:paraId="3EFA5C33" w14:textId="77777777" w:rsidR="003F27F2" w:rsidRDefault="003F27F2" w:rsidP="003F27F2">
            <w:pPr>
              <w:pStyle w:val="CRCoverPage"/>
              <w:spacing w:after="0"/>
              <w:rPr>
                <w:noProof/>
                <w:sz w:val="8"/>
                <w:szCs w:val="8"/>
              </w:rPr>
            </w:pPr>
          </w:p>
        </w:tc>
      </w:tr>
      <w:tr w:rsidR="003F27F2" w14:paraId="3D6439C7" w14:textId="77777777" w:rsidTr="00392519">
        <w:tc>
          <w:tcPr>
            <w:tcW w:w="2694" w:type="dxa"/>
            <w:gridSpan w:val="2"/>
            <w:tcBorders>
              <w:top w:val="single" w:sz="4" w:space="0" w:color="auto"/>
              <w:left w:val="single" w:sz="4" w:space="0" w:color="auto"/>
            </w:tcBorders>
          </w:tcPr>
          <w:p w14:paraId="69518339" w14:textId="77777777" w:rsidR="003F27F2" w:rsidRDefault="003F27F2" w:rsidP="003F2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40F19" w14:textId="5B258CFF" w:rsidR="003F27F2" w:rsidRDefault="003F27F2" w:rsidP="003F27F2">
            <w:pPr>
              <w:pStyle w:val="CRCoverPage"/>
              <w:spacing w:after="0"/>
              <w:ind w:left="100"/>
              <w:rPr>
                <w:noProof/>
                <w:lang w:eastAsia="zh-CN"/>
              </w:rPr>
            </w:pPr>
            <w:r>
              <w:rPr>
                <w:noProof/>
                <w:lang w:eastAsia="zh-CN"/>
              </w:rPr>
              <w:t xml:space="preserve">4.1, </w:t>
            </w:r>
            <w:r w:rsidR="00C00901">
              <w:rPr>
                <w:noProof/>
                <w:lang w:eastAsia="zh-CN"/>
              </w:rPr>
              <w:t>4.11</w:t>
            </w:r>
            <w:r w:rsidR="006067A8">
              <w:rPr>
                <w:noProof/>
                <w:lang w:eastAsia="zh-CN"/>
              </w:rPr>
              <w:t xml:space="preserve"> </w:t>
            </w:r>
            <w:r>
              <w:rPr>
                <w:noProof/>
                <w:lang w:eastAsia="zh-CN"/>
              </w:rPr>
              <w:t xml:space="preserve">(new), </w:t>
            </w:r>
            <w:r w:rsidR="00C00901">
              <w:rPr>
                <w:noProof/>
                <w:lang w:eastAsia="zh-CN"/>
              </w:rPr>
              <w:t>4.11</w:t>
            </w:r>
            <w:r>
              <w:rPr>
                <w:noProof/>
                <w:lang w:eastAsia="zh-CN"/>
              </w:rPr>
              <w:t>.1.1</w:t>
            </w:r>
            <w:r w:rsidR="006067A8">
              <w:rPr>
                <w:noProof/>
                <w:lang w:eastAsia="zh-CN"/>
              </w:rPr>
              <w:t xml:space="preserve"> </w:t>
            </w:r>
            <w:r>
              <w:rPr>
                <w:noProof/>
                <w:lang w:eastAsia="zh-CN"/>
              </w:rPr>
              <w:t xml:space="preserve">(new), </w:t>
            </w:r>
            <w:r w:rsidR="00C00901">
              <w:rPr>
                <w:noProof/>
                <w:lang w:eastAsia="zh-CN"/>
              </w:rPr>
              <w:t>4.11</w:t>
            </w:r>
            <w:r>
              <w:rPr>
                <w:noProof/>
                <w:lang w:eastAsia="zh-CN"/>
              </w:rPr>
              <w:t>.1.2</w:t>
            </w:r>
            <w:r w:rsidR="006067A8">
              <w:rPr>
                <w:noProof/>
                <w:lang w:eastAsia="zh-CN"/>
              </w:rPr>
              <w:t xml:space="preserve"> </w:t>
            </w:r>
            <w:r>
              <w:rPr>
                <w:noProof/>
                <w:lang w:eastAsia="zh-CN"/>
              </w:rPr>
              <w:t xml:space="preserve">(new), </w:t>
            </w:r>
            <w:r w:rsidR="00C00901">
              <w:rPr>
                <w:noProof/>
                <w:lang w:eastAsia="zh-CN"/>
              </w:rPr>
              <w:t>4.11</w:t>
            </w:r>
            <w:r>
              <w:rPr>
                <w:noProof/>
                <w:lang w:eastAsia="zh-CN"/>
              </w:rPr>
              <w:t>.1.3</w:t>
            </w:r>
            <w:r w:rsidR="006067A8">
              <w:rPr>
                <w:noProof/>
                <w:lang w:eastAsia="zh-CN"/>
              </w:rPr>
              <w:t xml:space="preserve"> </w:t>
            </w:r>
            <w:r>
              <w:rPr>
                <w:noProof/>
                <w:lang w:eastAsia="zh-CN"/>
              </w:rPr>
              <w:t xml:space="preserve">(new), </w:t>
            </w:r>
            <w:r w:rsidR="00C00901">
              <w:rPr>
                <w:noProof/>
                <w:lang w:eastAsia="zh-CN"/>
              </w:rPr>
              <w:t>4.11</w:t>
            </w:r>
            <w:r>
              <w:rPr>
                <w:noProof/>
                <w:lang w:eastAsia="zh-CN"/>
              </w:rPr>
              <w:t>.1.3.1</w:t>
            </w:r>
            <w:r w:rsidR="006067A8">
              <w:rPr>
                <w:noProof/>
                <w:lang w:eastAsia="zh-CN"/>
              </w:rPr>
              <w:t xml:space="preserve"> </w:t>
            </w:r>
            <w:r>
              <w:rPr>
                <w:noProof/>
                <w:lang w:eastAsia="zh-CN"/>
              </w:rPr>
              <w:t xml:space="preserve">(new), </w:t>
            </w:r>
            <w:r w:rsidR="00C00901">
              <w:rPr>
                <w:noProof/>
                <w:lang w:eastAsia="zh-CN"/>
              </w:rPr>
              <w:t>4.11</w:t>
            </w:r>
            <w:r>
              <w:rPr>
                <w:noProof/>
                <w:lang w:eastAsia="zh-CN"/>
              </w:rPr>
              <w:t>.1.3.2</w:t>
            </w:r>
            <w:r w:rsidR="006067A8">
              <w:rPr>
                <w:noProof/>
                <w:lang w:eastAsia="zh-CN"/>
              </w:rPr>
              <w:t xml:space="preserve"> </w:t>
            </w:r>
            <w:r>
              <w:rPr>
                <w:noProof/>
                <w:lang w:eastAsia="zh-CN"/>
              </w:rPr>
              <w:t xml:space="preserve">(new), </w:t>
            </w:r>
            <w:r w:rsidR="00C00901">
              <w:rPr>
                <w:noProof/>
                <w:lang w:eastAsia="zh-CN"/>
              </w:rPr>
              <w:t>4.11</w:t>
            </w:r>
            <w:r>
              <w:rPr>
                <w:noProof/>
                <w:lang w:eastAsia="zh-CN"/>
              </w:rPr>
              <w:t>.2</w:t>
            </w:r>
            <w:r w:rsidR="006067A8">
              <w:rPr>
                <w:noProof/>
                <w:lang w:eastAsia="zh-CN"/>
              </w:rPr>
              <w:t xml:space="preserve"> </w:t>
            </w:r>
            <w:r>
              <w:rPr>
                <w:noProof/>
                <w:lang w:eastAsia="zh-CN"/>
              </w:rPr>
              <w:t xml:space="preserve">(new), </w:t>
            </w:r>
            <w:r w:rsidR="00C00901">
              <w:rPr>
                <w:noProof/>
                <w:lang w:eastAsia="zh-CN"/>
              </w:rPr>
              <w:t>4.11</w:t>
            </w:r>
            <w:r>
              <w:rPr>
                <w:noProof/>
                <w:lang w:eastAsia="zh-CN"/>
              </w:rPr>
              <w:t>.2.1</w:t>
            </w:r>
            <w:r w:rsidR="006067A8">
              <w:rPr>
                <w:noProof/>
                <w:lang w:eastAsia="zh-CN"/>
              </w:rPr>
              <w:t xml:space="preserve"> </w:t>
            </w:r>
            <w:r>
              <w:rPr>
                <w:noProof/>
                <w:lang w:eastAsia="zh-CN"/>
              </w:rPr>
              <w:t xml:space="preserve">(new), </w:t>
            </w:r>
            <w:r w:rsidR="00C00901">
              <w:rPr>
                <w:noProof/>
                <w:lang w:eastAsia="zh-CN"/>
              </w:rPr>
              <w:t>4.11</w:t>
            </w:r>
            <w:r>
              <w:rPr>
                <w:noProof/>
                <w:lang w:eastAsia="zh-CN"/>
              </w:rPr>
              <w:t>.2.2</w:t>
            </w:r>
            <w:r w:rsidR="006067A8">
              <w:rPr>
                <w:noProof/>
                <w:lang w:eastAsia="zh-CN"/>
              </w:rPr>
              <w:t xml:space="preserve"> </w:t>
            </w:r>
            <w:r>
              <w:rPr>
                <w:noProof/>
                <w:lang w:eastAsia="zh-CN"/>
              </w:rPr>
              <w:t xml:space="preserve">(new), </w:t>
            </w:r>
            <w:r w:rsidR="00C00901">
              <w:rPr>
                <w:noProof/>
                <w:lang w:eastAsia="zh-CN"/>
              </w:rPr>
              <w:t>4.11</w:t>
            </w:r>
            <w:r>
              <w:rPr>
                <w:noProof/>
                <w:lang w:eastAsia="zh-CN"/>
              </w:rPr>
              <w:t>.2.2.1</w:t>
            </w:r>
            <w:r w:rsidR="006067A8">
              <w:rPr>
                <w:noProof/>
                <w:lang w:eastAsia="zh-CN"/>
              </w:rPr>
              <w:t xml:space="preserve"> </w:t>
            </w:r>
            <w:r>
              <w:rPr>
                <w:noProof/>
                <w:lang w:eastAsia="zh-CN"/>
              </w:rPr>
              <w:t xml:space="preserve">(new), </w:t>
            </w:r>
            <w:r w:rsidR="00C00901">
              <w:rPr>
                <w:noProof/>
                <w:lang w:eastAsia="zh-CN"/>
              </w:rPr>
              <w:t>4.11</w:t>
            </w:r>
            <w:r>
              <w:rPr>
                <w:noProof/>
                <w:lang w:eastAsia="zh-CN"/>
              </w:rPr>
              <w:t>.2.2.2</w:t>
            </w:r>
            <w:r w:rsidR="006067A8">
              <w:rPr>
                <w:noProof/>
                <w:lang w:eastAsia="zh-CN"/>
              </w:rPr>
              <w:t xml:space="preserve"> </w:t>
            </w:r>
            <w:r>
              <w:rPr>
                <w:noProof/>
                <w:lang w:eastAsia="zh-CN"/>
              </w:rPr>
              <w:t xml:space="preserve">(new), </w:t>
            </w:r>
            <w:r w:rsidR="00C00901">
              <w:rPr>
                <w:noProof/>
                <w:lang w:eastAsia="zh-CN"/>
              </w:rPr>
              <w:t>4.11</w:t>
            </w:r>
            <w:r>
              <w:rPr>
                <w:noProof/>
                <w:lang w:eastAsia="zh-CN"/>
              </w:rPr>
              <w:t>.2.2.3</w:t>
            </w:r>
            <w:r w:rsidR="006067A8">
              <w:rPr>
                <w:noProof/>
                <w:lang w:eastAsia="zh-CN"/>
              </w:rPr>
              <w:t xml:space="preserve"> </w:t>
            </w:r>
            <w:r>
              <w:rPr>
                <w:noProof/>
                <w:lang w:eastAsia="zh-CN"/>
              </w:rPr>
              <w:t xml:space="preserve">(new), </w:t>
            </w:r>
            <w:r w:rsidR="00C00901">
              <w:rPr>
                <w:noProof/>
                <w:lang w:eastAsia="zh-CN"/>
              </w:rPr>
              <w:t>4.11</w:t>
            </w:r>
            <w:r>
              <w:rPr>
                <w:noProof/>
                <w:lang w:eastAsia="zh-CN"/>
              </w:rPr>
              <w:t>.2.2.4</w:t>
            </w:r>
            <w:r w:rsidR="006067A8">
              <w:rPr>
                <w:noProof/>
                <w:lang w:eastAsia="zh-CN"/>
              </w:rPr>
              <w:t xml:space="preserve"> </w:t>
            </w:r>
            <w:r>
              <w:rPr>
                <w:noProof/>
                <w:lang w:eastAsia="zh-CN"/>
              </w:rPr>
              <w:t xml:space="preserve">(new), </w:t>
            </w:r>
            <w:r w:rsidR="00C00901">
              <w:rPr>
                <w:noProof/>
                <w:lang w:eastAsia="zh-CN"/>
              </w:rPr>
              <w:t>4.11</w:t>
            </w:r>
            <w:r>
              <w:rPr>
                <w:noProof/>
                <w:lang w:eastAsia="zh-CN"/>
              </w:rPr>
              <w:t>.2.3</w:t>
            </w:r>
            <w:r w:rsidR="006067A8">
              <w:rPr>
                <w:noProof/>
                <w:lang w:eastAsia="zh-CN"/>
              </w:rPr>
              <w:t xml:space="preserve"> </w:t>
            </w:r>
            <w:r>
              <w:rPr>
                <w:noProof/>
                <w:lang w:eastAsia="zh-CN"/>
              </w:rPr>
              <w:t xml:space="preserve">(new), </w:t>
            </w:r>
            <w:r w:rsidR="00C00901">
              <w:rPr>
                <w:noProof/>
                <w:lang w:eastAsia="zh-CN"/>
              </w:rPr>
              <w:t>4.11</w:t>
            </w:r>
            <w:r>
              <w:rPr>
                <w:noProof/>
                <w:lang w:eastAsia="zh-CN"/>
              </w:rPr>
              <w:t>.2.3.1</w:t>
            </w:r>
            <w:r w:rsidR="006067A8">
              <w:rPr>
                <w:noProof/>
                <w:lang w:eastAsia="zh-CN"/>
              </w:rPr>
              <w:t xml:space="preserve"> </w:t>
            </w:r>
            <w:r>
              <w:rPr>
                <w:noProof/>
                <w:lang w:eastAsia="zh-CN"/>
              </w:rPr>
              <w:t xml:space="preserve">(new), </w:t>
            </w:r>
            <w:r w:rsidR="00C00901">
              <w:rPr>
                <w:noProof/>
                <w:lang w:eastAsia="zh-CN"/>
              </w:rPr>
              <w:t>4.11</w:t>
            </w:r>
            <w:r>
              <w:rPr>
                <w:noProof/>
                <w:lang w:eastAsia="zh-CN"/>
              </w:rPr>
              <w:t>.2.3.2</w:t>
            </w:r>
            <w:r w:rsidR="006067A8">
              <w:rPr>
                <w:noProof/>
                <w:lang w:eastAsia="zh-CN"/>
              </w:rPr>
              <w:t xml:space="preserve"> </w:t>
            </w:r>
            <w:r>
              <w:rPr>
                <w:noProof/>
                <w:lang w:eastAsia="zh-CN"/>
              </w:rPr>
              <w:t xml:space="preserve">(new), </w:t>
            </w:r>
            <w:r w:rsidR="00C00901">
              <w:rPr>
                <w:noProof/>
                <w:lang w:eastAsia="zh-CN"/>
              </w:rPr>
              <w:t>4.11</w:t>
            </w:r>
            <w:r>
              <w:rPr>
                <w:noProof/>
                <w:lang w:eastAsia="zh-CN"/>
              </w:rPr>
              <w:t>.2.4</w:t>
            </w:r>
            <w:r w:rsidR="006067A8">
              <w:rPr>
                <w:noProof/>
                <w:lang w:eastAsia="zh-CN"/>
              </w:rPr>
              <w:t xml:space="preserve"> </w:t>
            </w:r>
            <w:r>
              <w:rPr>
                <w:noProof/>
                <w:lang w:eastAsia="zh-CN"/>
              </w:rPr>
              <w:t xml:space="preserve">(new), </w:t>
            </w:r>
            <w:r w:rsidR="00C00901">
              <w:rPr>
                <w:noProof/>
                <w:lang w:eastAsia="zh-CN"/>
              </w:rPr>
              <w:t>4.11</w:t>
            </w:r>
            <w:r>
              <w:rPr>
                <w:noProof/>
                <w:lang w:eastAsia="zh-CN"/>
              </w:rPr>
              <w:t>.2.4.1</w:t>
            </w:r>
            <w:r w:rsidR="006067A8">
              <w:rPr>
                <w:noProof/>
                <w:lang w:eastAsia="zh-CN"/>
              </w:rPr>
              <w:t xml:space="preserve"> </w:t>
            </w:r>
            <w:r>
              <w:rPr>
                <w:noProof/>
                <w:lang w:eastAsia="zh-CN"/>
              </w:rPr>
              <w:t xml:space="preserve">(new), </w:t>
            </w:r>
            <w:r w:rsidR="00C00901">
              <w:rPr>
                <w:noProof/>
                <w:lang w:eastAsia="zh-CN"/>
              </w:rPr>
              <w:t>4.11</w:t>
            </w:r>
            <w:r>
              <w:rPr>
                <w:noProof/>
                <w:lang w:eastAsia="zh-CN"/>
              </w:rPr>
              <w:t>.2.4.2</w:t>
            </w:r>
            <w:r w:rsidR="006067A8">
              <w:rPr>
                <w:noProof/>
                <w:lang w:eastAsia="zh-CN"/>
              </w:rPr>
              <w:t xml:space="preserve"> </w:t>
            </w:r>
            <w:r>
              <w:rPr>
                <w:noProof/>
                <w:lang w:eastAsia="zh-CN"/>
              </w:rPr>
              <w:t xml:space="preserve">(new), </w:t>
            </w:r>
          </w:p>
        </w:tc>
      </w:tr>
      <w:tr w:rsidR="003F27F2" w14:paraId="66ABFD31" w14:textId="77777777" w:rsidTr="00392519">
        <w:tc>
          <w:tcPr>
            <w:tcW w:w="2694" w:type="dxa"/>
            <w:gridSpan w:val="2"/>
            <w:tcBorders>
              <w:left w:val="single" w:sz="4" w:space="0" w:color="auto"/>
            </w:tcBorders>
          </w:tcPr>
          <w:p w14:paraId="49095F55"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079B2A22" w14:textId="77777777" w:rsidR="003F27F2" w:rsidRDefault="003F27F2" w:rsidP="003F27F2">
            <w:pPr>
              <w:pStyle w:val="CRCoverPage"/>
              <w:spacing w:after="0"/>
              <w:rPr>
                <w:noProof/>
                <w:sz w:val="8"/>
                <w:szCs w:val="8"/>
              </w:rPr>
            </w:pPr>
          </w:p>
        </w:tc>
      </w:tr>
      <w:tr w:rsidR="003F27F2" w14:paraId="644E4FEF" w14:textId="77777777" w:rsidTr="00392519">
        <w:tc>
          <w:tcPr>
            <w:tcW w:w="2694" w:type="dxa"/>
            <w:gridSpan w:val="2"/>
            <w:tcBorders>
              <w:left w:val="single" w:sz="4" w:space="0" w:color="auto"/>
            </w:tcBorders>
          </w:tcPr>
          <w:p w14:paraId="6F1D2C65" w14:textId="77777777" w:rsidR="003F27F2" w:rsidRDefault="003F27F2" w:rsidP="003F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D1899" w14:textId="77777777" w:rsidR="003F27F2" w:rsidRDefault="003F27F2" w:rsidP="003F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593CD" w14:textId="77777777" w:rsidR="003F27F2" w:rsidRDefault="003F27F2" w:rsidP="003F27F2">
            <w:pPr>
              <w:pStyle w:val="CRCoverPage"/>
              <w:spacing w:after="0"/>
              <w:jc w:val="center"/>
              <w:rPr>
                <w:b/>
                <w:caps/>
                <w:noProof/>
              </w:rPr>
            </w:pPr>
            <w:r>
              <w:rPr>
                <w:b/>
                <w:caps/>
                <w:noProof/>
              </w:rPr>
              <w:t>N</w:t>
            </w:r>
          </w:p>
        </w:tc>
        <w:tc>
          <w:tcPr>
            <w:tcW w:w="2977" w:type="dxa"/>
            <w:gridSpan w:val="4"/>
          </w:tcPr>
          <w:p w14:paraId="716400BA" w14:textId="77777777" w:rsidR="003F27F2" w:rsidRDefault="003F27F2" w:rsidP="003F2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CD6EF" w14:textId="77777777" w:rsidR="003F27F2" w:rsidRDefault="003F27F2" w:rsidP="003F27F2">
            <w:pPr>
              <w:pStyle w:val="CRCoverPage"/>
              <w:spacing w:after="0"/>
              <w:ind w:left="99"/>
              <w:rPr>
                <w:noProof/>
              </w:rPr>
            </w:pPr>
          </w:p>
        </w:tc>
      </w:tr>
      <w:tr w:rsidR="003F27F2" w14:paraId="5C17ADE0" w14:textId="77777777" w:rsidTr="00392519">
        <w:tc>
          <w:tcPr>
            <w:tcW w:w="2694" w:type="dxa"/>
            <w:gridSpan w:val="2"/>
            <w:tcBorders>
              <w:left w:val="single" w:sz="4" w:space="0" w:color="auto"/>
            </w:tcBorders>
          </w:tcPr>
          <w:p w14:paraId="2B5D7E1C" w14:textId="77777777" w:rsidR="003F27F2" w:rsidRDefault="003F27F2" w:rsidP="003F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BC6F"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8B403" w14:textId="77777777" w:rsidR="003F27F2" w:rsidRDefault="003F27F2" w:rsidP="003F27F2">
            <w:pPr>
              <w:pStyle w:val="CRCoverPage"/>
              <w:spacing w:after="0"/>
              <w:jc w:val="center"/>
              <w:rPr>
                <w:b/>
                <w:caps/>
                <w:noProof/>
              </w:rPr>
            </w:pPr>
            <w:r>
              <w:rPr>
                <w:b/>
                <w:caps/>
                <w:noProof/>
              </w:rPr>
              <w:t>X</w:t>
            </w:r>
          </w:p>
        </w:tc>
        <w:tc>
          <w:tcPr>
            <w:tcW w:w="2977" w:type="dxa"/>
            <w:gridSpan w:val="4"/>
          </w:tcPr>
          <w:p w14:paraId="5F5E87B7" w14:textId="77777777" w:rsidR="003F27F2" w:rsidRDefault="003F27F2" w:rsidP="003F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97343" w14:textId="77777777" w:rsidR="003F27F2" w:rsidRDefault="003F27F2" w:rsidP="003F27F2">
            <w:pPr>
              <w:pStyle w:val="CRCoverPage"/>
              <w:spacing w:after="0"/>
              <w:ind w:left="99"/>
              <w:rPr>
                <w:noProof/>
                <w:lang w:eastAsia="zh-CN"/>
              </w:rPr>
            </w:pPr>
            <w:r w:rsidRPr="0057424E">
              <w:rPr>
                <w:noProof/>
              </w:rPr>
              <w:t>TS/TR ... CR ...</w:t>
            </w:r>
            <w:r>
              <w:rPr>
                <w:noProof/>
              </w:rPr>
              <w:t xml:space="preserve"> </w:t>
            </w:r>
          </w:p>
        </w:tc>
      </w:tr>
      <w:tr w:rsidR="003F27F2" w14:paraId="4B09254C" w14:textId="77777777" w:rsidTr="00392519">
        <w:tc>
          <w:tcPr>
            <w:tcW w:w="2694" w:type="dxa"/>
            <w:gridSpan w:val="2"/>
            <w:tcBorders>
              <w:left w:val="single" w:sz="4" w:space="0" w:color="auto"/>
            </w:tcBorders>
          </w:tcPr>
          <w:p w14:paraId="137650BB" w14:textId="77777777" w:rsidR="003F27F2" w:rsidRDefault="003F27F2" w:rsidP="003F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3CE0E"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CACC" w14:textId="77777777" w:rsidR="003F27F2" w:rsidRDefault="003F27F2" w:rsidP="003F27F2">
            <w:pPr>
              <w:pStyle w:val="CRCoverPage"/>
              <w:spacing w:after="0"/>
              <w:jc w:val="center"/>
              <w:rPr>
                <w:b/>
                <w:caps/>
                <w:noProof/>
              </w:rPr>
            </w:pPr>
            <w:r>
              <w:rPr>
                <w:b/>
                <w:caps/>
                <w:noProof/>
              </w:rPr>
              <w:t>X</w:t>
            </w:r>
          </w:p>
        </w:tc>
        <w:tc>
          <w:tcPr>
            <w:tcW w:w="2977" w:type="dxa"/>
            <w:gridSpan w:val="4"/>
          </w:tcPr>
          <w:p w14:paraId="10E4DA8A" w14:textId="77777777" w:rsidR="003F27F2" w:rsidRDefault="003F27F2" w:rsidP="003F2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09F39" w14:textId="77777777" w:rsidR="003F27F2" w:rsidRDefault="003F27F2" w:rsidP="003F27F2">
            <w:pPr>
              <w:pStyle w:val="CRCoverPage"/>
              <w:spacing w:after="0"/>
              <w:ind w:left="99"/>
              <w:rPr>
                <w:noProof/>
              </w:rPr>
            </w:pPr>
            <w:r>
              <w:rPr>
                <w:noProof/>
              </w:rPr>
              <w:t xml:space="preserve">TS/TR ... CR ... </w:t>
            </w:r>
          </w:p>
        </w:tc>
      </w:tr>
      <w:tr w:rsidR="003F27F2" w14:paraId="1F272049" w14:textId="77777777" w:rsidTr="00392519">
        <w:tc>
          <w:tcPr>
            <w:tcW w:w="2694" w:type="dxa"/>
            <w:gridSpan w:val="2"/>
            <w:tcBorders>
              <w:left w:val="single" w:sz="4" w:space="0" w:color="auto"/>
            </w:tcBorders>
          </w:tcPr>
          <w:p w14:paraId="38E8BB69" w14:textId="77777777" w:rsidR="003F27F2" w:rsidRDefault="003F27F2" w:rsidP="003F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A8D13"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2FB41" w14:textId="77777777" w:rsidR="003F27F2" w:rsidRDefault="003F27F2" w:rsidP="003F27F2">
            <w:pPr>
              <w:pStyle w:val="CRCoverPage"/>
              <w:spacing w:after="0"/>
              <w:jc w:val="center"/>
              <w:rPr>
                <w:b/>
                <w:caps/>
                <w:noProof/>
              </w:rPr>
            </w:pPr>
            <w:r>
              <w:rPr>
                <w:b/>
                <w:caps/>
                <w:noProof/>
              </w:rPr>
              <w:t>X</w:t>
            </w:r>
          </w:p>
        </w:tc>
        <w:tc>
          <w:tcPr>
            <w:tcW w:w="2977" w:type="dxa"/>
            <w:gridSpan w:val="4"/>
          </w:tcPr>
          <w:p w14:paraId="225DAEED" w14:textId="77777777" w:rsidR="003F27F2" w:rsidRDefault="003F27F2" w:rsidP="003F2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C8A6B" w14:textId="77777777" w:rsidR="003F27F2" w:rsidRDefault="003F27F2" w:rsidP="003F27F2">
            <w:pPr>
              <w:pStyle w:val="CRCoverPage"/>
              <w:spacing w:after="0"/>
              <w:ind w:left="99"/>
              <w:rPr>
                <w:noProof/>
              </w:rPr>
            </w:pPr>
            <w:r>
              <w:rPr>
                <w:noProof/>
              </w:rPr>
              <w:t xml:space="preserve">TS/TR ... CR ... </w:t>
            </w:r>
          </w:p>
        </w:tc>
      </w:tr>
      <w:tr w:rsidR="003F27F2" w14:paraId="039A37AB" w14:textId="77777777" w:rsidTr="00392519">
        <w:tc>
          <w:tcPr>
            <w:tcW w:w="2694" w:type="dxa"/>
            <w:gridSpan w:val="2"/>
            <w:tcBorders>
              <w:left w:val="single" w:sz="4" w:space="0" w:color="auto"/>
            </w:tcBorders>
          </w:tcPr>
          <w:p w14:paraId="3B0E5C46" w14:textId="77777777" w:rsidR="003F27F2" w:rsidRDefault="003F27F2" w:rsidP="003F27F2">
            <w:pPr>
              <w:pStyle w:val="CRCoverPage"/>
              <w:spacing w:after="0"/>
              <w:rPr>
                <w:b/>
                <w:i/>
                <w:noProof/>
              </w:rPr>
            </w:pPr>
          </w:p>
        </w:tc>
        <w:tc>
          <w:tcPr>
            <w:tcW w:w="6946" w:type="dxa"/>
            <w:gridSpan w:val="9"/>
            <w:tcBorders>
              <w:right w:val="single" w:sz="4" w:space="0" w:color="auto"/>
            </w:tcBorders>
          </w:tcPr>
          <w:p w14:paraId="30F6B569" w14:textId="77777777" w:rsidR="003F27F2" w:rsidRDefault="003F27F2" w:rsidP="003F27F2">
            <w:pPr>
              <w:pStyle w:val="CRCoverPage"/>
              <w:spacing w:after="0"/>
              <w:rPr>
                <w:noProof/>
              </w:rPr>
            </w:pPr>
          </w:p>
        </w:tc>
      </w:tr>
      <w:tr w:rsidR="005E2EB3" w14:paraId="1B3ED9C5" w14:textId="77777777" w:rsidTr="00392519">
        <w:tc>
          <w:tcPr>
            <w:tcW w:w="2694" w:type="dxa"/>
            <w:gridSpan w:val="2"/>
            <w:tcBorders>
              <w:left w:val="single" w:sz="4" w:space="0" w:color="auto"/>
              <w:bottom w:val="single" w:sz="4" w:space="0" w:color="auto"/>
            </w:tcBorders>
          </w:tcPr>
          <w:p w14:paraId="4E564947" w14:textId="77777777" w:rsidR="005E2EB3" w:rsidRDefault="005E2EB3" w:rsidP="005E2E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5FE6F" w14:textId="0577452D" w:rsidR="005E2EB3" w:rsidRDefault="005E2EB3" w:rsidP="005E2EB3">
            <w:pPr>
              <w:pStyle w:val="CRCoverPage"/>
              <w:spacing w:after="0"/>
              <w:ind w:left="100"/>
              <w:rPr>
                <w:noProof/>
              </w:rPr>
            </w:pPr>
            <w:r w:rsidRPr="0085491D">
              <w:rPr>
                <w:noProof/>
              </w:rPr>
              <w:t xml:space="preserve">This CR </w:t>
            </w:r>
            <w:r>
              <w:rPr>
                <w:noProof/>
              </w:rPr>
              <w:t>does not impact the OpenAPI file.</w:t>
            </w:r>
          </w:p>
        </w:tc>
      </w:tr>
      <w:tr w:rsidR="003F27F2" w14:paraId="759C864A" w14:textId="77777777" w:rsidTr="00392519">
        <w:tc>
          <w:tcPr>
            <w:tcW w:w="2694" w:type="dxa"/>
            <w:gridSpan w:val="2"/>
            <w:tcBorders>
              <w:top w:val="single" w:sz="4" w:space="0" w:color="auto"/>
              <w:bottom w:val="single" w:sz="4" w:space="0" w:color="auto"/>
            </w:tcBorders>
          </w:tcPr>
          <w:p w14:paraId="55350E31" w14:textId="77777777" w:rsidR="003F27F2" w:rsidRDefault="003F27F2" w:rsidP="003F2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E4D68" w14:textId="77777777" w:rsidR="003F27F2" w:rsidRDefault="003F27F2" w:rsidP="003F27F2">
            <w:pPr>
              <w:pStyle w:val="CRCoverPage"/>
              <w:spacing w:after="0"/>
              <w:ind w:left="100"/>
              <w:rPr>
                <w:noProof/>
                <w:sz w:val="8"/>
                <w:szCs w:val="8"/>
              </w:rPr>
            </w:pPr>
          </w:p>
        </w:tc>
      </w:tr>
      <w:tr w:rsidR="003F27F2" w14:paraId="7ED5C736" w14:textId="77777777" w:rsidTr="00392519">
        <w:tc>
          <w:tcPr>
            <w:tcW w:w="2694" w:type="dxa"/>
            <w:gridSpan w:val="2"/>
            <w:tcBorders>
              <w:top w:val="single" w:sz="4" w:space="0" w:color="auto"/>
              <w:left w:val="single" w:sz="4" w:space="0" w:color="auto"/>
              <w:bottom w:val="single" w:sz="4" w:space="0" w:color="auto"/>
            </w:tcBorders>
          </w:tcPr>
          <w:p w14:paraId="10D8BA4C" w14:textId="77777777" w:rsidR="003F27F2" w:rsidRDefault="003F27F2" w:rsidP="003F2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C3ABA" w14:textId="7C93914A" w:rsidR="003F27F2" w:rsidRDefault="003F27F2" w:rsidP="003F27F2">
            <w:pPr>
              <w:pStyle w:val="CRCoverPage"/>
              <w:spacing w:after="0"/>
              <w:ind w:left="100"/>
              <w:rPr>
                <w:noProof/>
              </w:rPr>
            </w:pPr>
          </w:p>
        </w:tc>
      </w:tr>
    </w:tbl>
    <w:p w14:paraId="6A48540E" w14:textId="77777777" w:rsidR="001027A6" w:rsidRDefault="001027A6" w:rsidP="001027A6">
      <w:pPr>
        <w:pStyle w:val="CRCoverPage"/>
        <w:spacing w:after="0"/>
        <w:rPr>
          <w:noProof/>
          <w:sz w:val="8"/>
          <w:szCs w:val="8"/>
        </w:rPr>
      </w:pPr>
    </w:p>
    <w:p w14:paraId="73CD9D96" w14:textId="77777777" w:rsidR="001027A6" w:rsidRDefault="001027A6" w:rsidP="001027A6">
      <w:pPr>
        <w:rPr>
          <w:noProof/>
        </w:rPr>
        <w:sectPr w:rsidR="001027A6" w:rsidSect="001027A6">
          <w:headerReference w:type="even" r:id="rId11"/>
          <w:footnotePr>
            <w:numRestart w:val="eachSect"/>
          </w:footnotePr>
          <w:pgSz w:w="11907" w:h="16840" w:code="9"/>
          <w:pgMar w:top="1418" w:right="1134" w:bottom="1134" w:left="1134" w:header="680" w:footer="567" w:gutter="0"/>
          <w:cols w:space="720"/>
        </w:sectPr>
      </w:pPr>
    </w:p>
    <w:p w14:paraId="3223710A" w14:textId="77777777" w:rsidR="001027A6" w:rsidRPr="008C6891" w:rsidRDefault="001027A6" w:rsidP="001027A6">
      <w:pPr>
        <w:outlineLvl w:val="0"/>
        <w:rPr>
          <w:rFonts w:eastAsia="DengXian"/>
          <w:b/>
          <w:bCs/>
          <w:noProof/>
        </w:rPr>
      </w:pPr>
      <w:r w:rsidRPr="008C6891">
        <w:rPr>
          <w:rFonts w:eastAsia="DengXian"/>
          <w:b/>
          <w:bCs/>
          <w:noProof/>
        </w:rPr>
        <w:lastRenderedPageBreak/>
        <w:t>Additional discussion(if needed):</w:t>
      </w:r>
    </w:p>
    <w:p w14:paraId="14B455B1" w14:textId="77777777" w:rsidR="001027A6" w:rsidRDefault="001027A6" w:rsidP="001027A6">
      <w:pPr>
        <w:outlineLvl w:val="0"/>
        <w:rPr>
          <w:rFonts w:eastAsia="DengXian"/>
          <w:b/>
          <w:bCs/>
          <w:noProof/>
          <w:sz w:val="24"/>
          <w:szCs w:val="24"/>
        </w:rPr>
      </w:pPr>
      <w:r w:rsidRPr="008C6891">
        <w:rPr>
          <w:rFonts w:eastAsia="DengXian"/>
          <w:b/>
          <w:bCs/>
          <w:noProof/>
          <w:sz w:val="24"/>
          <w:szCs w:val="24"/>
        </w:rPr>
        <w:t>Proposed changes:</w:t>
      </w:r>
    </w:p>
    <w:p w14:paraId="5ADAC9D7" w14:textId="77777777" w:rsidR="00C9047A" w:rsidRPr="002C393C" w:rsidRDefault="00C9047A" w:rsidP="00C904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Toc85552861"/>
      <w:bookmarkStart w:id="40" w:name="_Toc101244284"/>
      <w:bookmarkStart w:id="41" w:name="_Toc56640892"/>
      <w:bookmarkStart w:id="42" w:name="_Toc43563432"/>
      <w:bookmarkStart w:id="43" w:name="_Toc104538873"/>
      <w:bookmarkStart w:id="44" w:name="_Toc70550535"/>
      <w:bookmarkStart w:id="45" w:name="_Toc120702174"/>
      <w:bookmarkStart w:id="46" w:name="_Toc85556960"/>
      <w:bookmarkStart w:id="47" w:name="_Toc51762825"/>
      <w:bookmarkStart w:id="48" w:name="_Toc50031905"/>
      <w:bookmarkStart w:id="49" w:name="_Toc83232972"/>
      <w:bookmarkStart w:id="50" w:name="_Toc28012749"/>
      <w:bookmarkStart w:id="51" w:name="_Toc68168889"/>
      <w:bookmarkStart w:id="52" w:name="_Toc145705542"/>
      <w:bookmarkStart w:id="53" w:name="_Toc113031535"/>
      <w:bookmarkStart w:id="54" w:name="_Toc45133975"/>
      <w:bookmarkStart w:id="55" w:name="_Toc66231728"/>
      <w:bookmarkStart w:id="56" w:name="_Toc148522446"/>
      <w:bookmarkStart w:id="57" w:name="_Toc112950995"/>
      <w:bookmarkStart w:id="58" w:name="_Toc114133674"/>
      <w:bookmarkStart w:id="59" w:name="_Toc98233508"/>
      <w:bookmarkStart w:id="60" w:name="_Toc36102390"/>
      <w:bookmarkStart w:id="61" w:name="_Toc59017860"/>
      <w:bookmarkStart w:id="62" w:name="_Toc90655747"/>
      <w:bookmarkStart w:id="63" w:name="_Toc138754055"/>
      <w:bookmarkStart w:id="64" w:name="_Toc88667462"/>
      <w:bookmarkStart w:id="65" w:name="_Toc94064128"/>
      <w:bookmarkStart w:id="66" w:name="_Toc136562221"/>
      <w:bookmarkStart w:id="67" w:name="_Toc34266219"/>
      <w:bookmarkStart w:id="68" w:name="_Toc164920570"/>
      <w:bookmarkStart w:id="69" w:name="_Toc170120112"/>
      <w:bookmarkStart w:id="70" w:name="_Toc175858357"/>
      <w:bookmarkStart w:id="71" w:name="_Toc175859430"/>
      <w:bookmarkStart w:id="72" w:name="_Toc180605720"/>
      <w:bookmarkStart w:id="73" w:name="_Toc185516974"/>
      <w:bookmarkStart w:id="74" w:name="_Toc191576025"/>
      <w:bookmarkStart w:id="75" w:name="_Toc191576765"/>
      <w:bookmarkStart w:id="76" w:name="_Toc192879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27E1A55" w14:textId="77777777" w:rsidR="00A10B25" w:rsidRDefault="00A10B25">
      <w:pPr>
        <w:pStyle w:val="Heading2"/>
      </w:pPr>
      <w:bookmarkStart w:id="77" w:name="_Toc148522448"/>
      <w:bookmarkStart w:id="78" w:name="_Toc68168891"/>
      <w:bookmarkStart w:id="79" w:name="_Toc104538875"/>
      <w:bookmarkStart w:id="80" w:name="_Toc85556962"/>
      <w:bookmarkStart w:id="81" w:name="_Toc120702176"/>
      <w:bookmarkStart w:id="82" w:name="_Toc136562223"/>
      <w:bookmarkStart w:id="83" w:name="_Toc90655749"/>
      <w:bookmarkStart w:id="84" w:name="_Toc145705544"/>
      <w:bookmarkStart w:id="85" w:name="_Toc70550537"/>
      <w:bookmarkStart w:id="86" w:name="_Toc50031907"/>
      <w:bookmarkStart w:id="87" w:name="_Toc56640894"/>
      <w:bookmarkStart w:id="88" w:name="_Toc45133977"/>
      <w:bookmarkStart w:id="89" w:name="_Toc66231730"/>
      <w:bookmarkStart w:id="90" w:name="_Toc98233510"/>
      <w:bookmarkStart w:id="91" w:name="_Toc88667464"/>
      <w:bookmarkStart w:id="92" w:name="_Toc113031537"/>
      <w:bookmarkStart w:id="93" w:name="_Toc85552863"/>
      <w:bookmarkStart w:id="94" w:name="_Toc36102392"/>
      <w:bookmarkStart w:id="95" w:name="_Toc83232974"/>
      <w:bookmarkStart w:id="96" w:name="_Toc28012751"/>
      <w:bookmarkStart w:id="97" w:name="_Toc43563434"/>
      <w:bookmarkStart w:id="98" w:name="_Toc94064130"/>
      <w:bookmarkStart w:id="99" w:name="_Toc34266221"/>
      <w:bookmarkStart w:id="100" w:name="_Toc101244286"/>
      <w:bookmarkStart w:id="101" w:name="_Toc59017862"/>
      <w:bookmarkStart w:id="102" w:name="_Toc112950997"/>
      <w:bookmarkStart w:id="103" w:name="_Toc138754057"/>
      <w:bookmarkStart w:id="104" w:name="_Toc114133676"/>
      <w:bookmarkStart w:id="105" w:name="_Toc51762827"/>
      <w:bookmarkStart w:id="106" w:name="_Toc164920572"/>
      <w:bookmarkStart w:id="107" w:name="_Toc170120114"/>
      <w:bookmarkStart w:id="108" w:name="_Toc175858359"/>
      <w:bookmarkStart w:id="109" w:name="_Toc175859432"/>
      <w:bookmarkStart w:id="110" w:name="_Toc180605722"/>
      <w:bookmarkStart w:id="111" w:name="_Toc185516976"/>
      <w:bookmarkStart w:id="112" w:name="_Toc191576027"/>
      <w:bookmarkStart w:id="113" w:name="_Toc191576767"/>
      <w:bookmarkStart w:id="114" w:name="_Toc19287983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4.1</w:t>
      </w:r>
      <w:r>
        <w:tab/>
        <w:t>Introduction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AC4DFA8" w14:textId="77777777" w:rsidR="00A10B25" w:rsidRDefault="00A10B25">
      <w:pPr>
        <w:rPr>
          <w:lang w:eastAsia="zh-CN"/>
        </w:rPr>
      </w:pPr>
      <w:bookmarkStart w:id="115" w:name="historyclause"/>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14:paraId="2DC51364" w14:textId="77777777" w:rsidR="00143F25" w:rsidRDefault="00A10B25" w:rsidP="00143F25">
      <w:pPr>
        <w:rPr>
          <w:lang w:eastAsia="zh-CN"/>
        </w:rPr>
      </w:pPr>
      <w:r>
        <w:rPr>
          <w:lang w:eastAsia="zh-CN"/>
        </w:rPr>
        <w:t>Analytics information is either statistical information of past events, or predictive information.</w:t>
      </w:r>
    </w:p>
    <w:p w14:paraId="7C85A842" w14:textId="176459D7" w:rsidR="00143F25" w:rsidRPr="00143F25" w:rsidRDefault="00143F25" w:rsidP="00143F25">
      <w:pPr>
        <w:rPr>
          <w:rFonts w:eastAsia="DengXian"/>
          <w:lang w:eastAsia="ko-KR"/>
        </w:rPr>
      </w:pPr>
      <w:r>
        <w:rPr>
          <w:lang w:eastAsia="ko-KR"/>
        </w:rPr>
        <w:t>The Federated Learing (FL) refers to the Horizontal Federated Learning (HFL) in this specification.</w:t>
      </w:r>
    </w:p>
    <w:p w14:paraId="2E94F060" w14:textId="77777777" w:rsidR="00A10B25" w:rsidRDefault="00A10B25">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22D66B38" w14:textId="77777777" w:rsidR="00AD5F95" w:rsidRDefault="00AD5F95" w:rsidP="00AD5F95">
      <w:pPr>
        <w:pStyle w:val="TH"/>
      </w:pPr>
      <w:r>
        <w:t>Table</w:t>
      </w:r>
      <w:r>
        <w:rPr>
          <w:lang w:val="en-US"/>
        </w:rPr>
        <w:t> 4.1-1</w:t>
      </w:r>
      <w:r>
        <w:t>: Services provided by NWDAF</w:t>
      </w:r>
    </w:p>
    <w:tbl>
      <w:tblPr>
        <w:tblpPr w:leftFromText="180" w:rightFromText="180" w:vertAnchor="text" w:tblpY="1"/>
        <w:tblOverlap w:val="never"/>
        <w:tblW w:w="10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0"/>
        <w:gridCol w:w="2009"/>
        <w:gridCol w:w="1839"/>
        <w:gridCol w:w="1570"/>
        <w:gridCol w:w="2213"/>
        <w:tblGridChange w:id="116">
          <w:tblGrid>
            <w:gridCol w:w="2470"/>
            <w:gridCol w:w="2009"/>
            <w:gridCol w:w="1839"/>
            <w:gridCol w:w="1570"/>
            <w:gridCol w:w="2213"/>
          </w:tblGrid>
        </w:tblGridChange>
      </w:tblGrid>
      <w:tr w:rsidR="00B176B0" w14:paraId="1CA358B8" w14:textId="77777777" w:rsidTr="00E51F89">
        <w:tc>
          <w:tcPr>
            <w:tcW w:w="2470" w:type="dxa"/>
            <w:tcBorders>
              <w:top w:val="single" w:sz="6" w:space="0" w:color="auto"/>
              <w:left w:val="single" w:sz="6" w:space="0" w:color="auto"/>
              <w:bottom w:val="single" w:sz="6" w:space="0" w:color="auto"/>
              <w:right w:val="single" w:sz="6" w:space="0" w:color="auto"/>
            </w:tcBorders>
            <w:shd w:val="clear" w:color="auto" w:fill="C0C0C0"/>
          </w:tcPr>
          <w:p w14:paraId="16DBFCBE" w14:textId="77777777" w:rsidR="00AD5F95" w:rsidRDefault="00AD5F95" w:rsidP="00B176B0">
            <w:pPr>
              <w:pStyle w:val="TAH"/>
              <w:ind w:left="400" w:hanging="400"/>
            </w:pPr>
            <w:r>
              <w:rPr>
                <w:b w:val="0"/>
              </w:rPr>
              <w:t>Service Name</w:t>
            </w:r>
          </w:p>
        </w:tc>
        <w:tc>
          <w:tcPr>
            <w:tcW w:w="2009" w:type="dxa"/>
            <w:tcBorders>
              <w:top w:val="single" w:sz="6" w:space="0" w:color="auto"/>
              <w:left w:val="single" w:sz="6" w:space="0" w:color="auto"/>
              <w:bottom w:val="single" w:sz="6" w:space="0" w:color="auto"/>
              <w:right w:val="single" w:sz="6" w:space="0" w:color="auto"/>
            </w:tcBorders>
            <w:shd w:val="clear" w:color="auto" w:fill="C0C0C0"/>
          </w:tcPr>
          <w:p w14:paraId="107BBDBF" w14:textId="77777777" w:rsidR="00AD5F95" w:rsidRDefault="00AD5F95" w:rsidP="00B176B0">
            <w:pPr>
              <w:pStyle w:val="TAH"/>
              <w:ind w:left="400" w:hanging="400"/>
            </w:pPr>
            <w:r>
              <w:t>Description</w:t>
            </w:r>
          </w:p>
        </w:tc>
        <w:tc>
          <w:tcPr>
            <w:tcW w:w="1839" w:type="dxa"/>
            <w:tcBorders>
              <w:top w:val="single" w:sz="6" w:space="0" w:color="auto"/>
              <w:left w:val="single" w:sz="6" w:space="0" w:color="auto"/>
              <w:bottom w:val="single" w:sz="6" w:space="0" w:color="auto"/>
              <w:right w:val="single" w:sz="6" w:space="0" w:color="auto"/>
            </w:tcBorders>
            <w:shd w:val="clear" w:color="auto" w:fill="C0C0C0"/>
          </w:tcPr>
          <w:p w14:paraId="762B0F1E" w14:textId="77777777" w:rsidR="00AD5F95" w:rsidRDefault="00AD5F95" w:rsidP="00B176B0">
            <w:pPr>
              <w:pStyle w:val="TAH"/>
              <w:ind w:left="400" w:hanging="400"/>
            </w:pPr>
            <w:r>
              <w:t>Service Operations</w:t>
            </w:r>
          </w:p>
        </w:tc>
        <w:tc>
          <w:tcPr>
            <w:tcW w:w="1570" w:type="dxa"/>
            <w:tcBorders>
              <w:top w:val="single" w:sz="6" w:space="0" w:color="auto"/>
              <w:left w:val="single" w:sz="6" w:space="0" w:color="auto"/>
              <w:bottom w:val="single" w:sz="6" w:space="0" w:color="auto"/>
              <w:right w:val="single" w:sz="6" w:space="0" w:color="auto"/>
            </w:tcBorders>
            <w:shd w:val="clear" w:color="auto" w:fill="C0C0C0"/>
          </w:tcPr>
          <w:p w14:paraId="6CEFDDB8" w14:textId="77777777" w:rsidR="00AD5F95" w:rsidRDefault="00AD5F95" w:rsidP="00B176B0">
            <w:pPr>
              <w:pStyle w:val="TAH"/>
              <w:ind w:left="400" w:hanging="400"/>
            </w:pPr>
            <w:r>
              <w:t>Operation</w:t>
            </w:r>
          </w:p>
          <w:p w14:paraId="4919C45E" w14:textId="77777777" w:rsidR="00AD5F95" w:rsidRDefault="00AD5F95" w:rsidP="00B176B0">
            <w:pPr>
              <w:pStyle w:val="TAH"/>
              <w:ind w:left="400" w:hanging="400"/>
            </w:pPr>
            <w:r>
              <w:t>Semantics</w:t>
            </w:r>
          </w:p>
        </w:tc>
        <w:tc>
          <w:tcPr>
            <w:tcW w:w="2213" w:type="dxa"/>
            <w:tcBorders>
              <w:top w:val="single" w:sz="6" w:space="0" w:color="auto"/>
              <w:left w:val="single" w:sz="6" w:space="0" w:color="auto"/>
              <w:bottom w:val="single" w:sz="6" w:space="0" w:color="auto"/>
              <w:right w:val="single" w:sz="6" w:space="0" w:color="auto"/>
            </w:tcBorders>
            <w:shd w:val="clear" w:color="auto" w:fill="C0C0C0"/>
          </w:tcPr>
          <w:p w14:paraId="7C8F32F8" w14:textId="77777777" w:rsidR="00AD5F95" w:rsidRDefault="00AD5F95" w:rsidP="00B176B0">
            <w:pPr>
              <w:pStyle w:val="TAH"/>
              <w:ind w:left="400" w:hanging="400"/>
            </w:pPr>
            <w:r>
              <w:t>Example Consumer(s)</w:t>
            </w:r>
          </w:p>
        </w:tc>
      </w:tr>
      <w:tr w:rsidR="00B176B0" w14:paraId="2F1FE66A"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418F51CD" w14:textId="77777777" w:rsidR="00AD5F95" w:rsidRDefault="00AD5F95" w:rsidP="00B176B0">
            <w:pPr>
              <w:pStyle w:val="TAL"/>
            </w:pPr>
            <w:r>
              <w:t>Nnwdaf_EventsSubscription</w:t>
            </w:r>
          </w:p>
          <w:p w14:paraId="3241FFD6" w14:textId="77777777" w:rsidR="00AD5F95" w:rsidRDefault="00AD5F95" w:rsidP="00B176B0">
            <w:pPr>
              <w:pStyle w:val="TAL"/>
            </w:pPr>
            <w:r>
              <w:t>(NOTE</w:t>
            </w:r>
            <w:r>
              <w:rPr>
                <w:lang w:val="en-US"/>
              </w:rPr>
              <w:t> 1</w:t>
            </w:r>
            <w:r>
              <w:t>)</w:t>
            </w:r>
          </w:p>
        </w:tc>
        <w:tc>
          <w:tcPr>
            <w:tcW w:w="2009" w:type="dxa"/>
            <w:vMerge w:val="restart"/>
            <w:tcBorders>
              <w:top w:val="single" w:sz="6" w:space="0" w:color="auto"/>
              <w:left w:val="single" w:sz="6" w:space="0" w:color="auto"/>
              <w:bottom w:val="single" w:sz="6" w:space="0" w:color="auto"/>
              <w:right w:val="single" w:sz="6" w:space="0" w:color="auto"/>
            </w:tcBorders>
          </w:tcPr>
          <w:p w14:paraId="290090D5" w14:textId="77777777" w:rsidR="00AD5F95" w:rsidRDefault="00AD5F95" w:rsidP="00B176B0">
            <w:pPr>
              <w:pStyle w:val="TAL"/>
            </w:pPr>
            <w:r>
              <w:t>This service enables the NF service consumers to subscribe to/unsubscribe from notifications for different analytics information from the NWDAF. It also enables the transfer of subscriptions between NWDAFs</w:t>
            </w:r>
          </w:p>
        </w:tc>
        <w:tc>
          <w:tcPr>
            <w:tcW w:w="1839" w:type="dxa"/>
            <w:tcBorders>
              <w:top w:val="single" w:sz="6" w:space="0" w:color="auto"/>
              <w:left w:val="single" w:sz="6" w:space="0" w:color="auto"/>
              <w:bottom w:val="single" w:sz="6" w:space="0" w:color="auto"/>
              <w:right w:val="single" w:sz="6" w:space="0" w:color="auto"/>
            </w:tcBorders>
          </w:tcPr>
          <w:p w14:paraId="15C0F7ED" w14:textId="77777777" w:rsidR="00AD5F95" w:rsidRDefault="00AD5F95" w:rsidP="00B176B0">
            <w:pPr>
              <w:pStyle w:val="TAL"/>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26F3E995" w14:textId="77777777" w:rsidR="00AD5F95" w:rsidRDefault="00AD5F95" w:rsidP="00B176B0">
            <w:pPr>
              <w:pStyle w:val="TAL"/>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7654D297" w14:textId="77777777" w:rsidR="00AD5F95" w:rsidRDefault="00AD5F95" w:rsidP="00B176B0">
            <w:pPr>
              <w:keepNext/>
              <w:keepLines/>
              <w:spacing w:after="0"/>
              <w:rPr>
                <w:rFonts w:ascii="Arial" w:hAnsi="Arial"/>
                <w:sz w:val="18"/>
              </w:rPr>
            </w:pPr>
            <w:r>
              <w:rPr>
                <w:rFonts w:ascii="Arial" w:hAnsi="Arial"/>
                <w:sz w:val="18"/>
              </w:rPr>
              <w:t>PCF, NSSF, AMF, SMF, NEF, AF, LMF, OAM, CEF, NWDAF, DCCF, ADRF, UDM, NRF, SCP</w:t>
            </w:r>
          </w:p>
        </w:tc>
      </w:tr>
      <w:tr w:rsidR="00B176B0" w14:paraId="4117E60A"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5D73836"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5C94694D"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4988836" w14:textId="77777777" w:rsidR="00AD5F95" w:rsidRDefault="00AD5F95" w:rsidP="00B176B0">
            <w:pPr>
              <w:pStyle w:val="TAL"/>
              <w:rPr>
                <w:rFonts w:eastAsia="DengXian"/>
              </w:rPr>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2AAE6645"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7F96390F" w14:textId="77777777" w:rsidR="00AD5F95" w:rsidRDefault="00AD5F95" w:rsidP="00B176B0">
            <w:pPr>
              <w:spacing w:after="0"/>
              <w:rPr>
                <w:rFonts w:ascii="Arial" w:hAnsi="Arial"/>
                <w:sz w:val="18"/>
              </w:rPr>
            </w:pPr>
          </w:p>
        </w:tc>
      </w:tr>
      <w:tr w:rsidR="00B176B0" w14:paraId="5A2CA853"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4CE0F58F"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6D394650"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94B6352" w14:textId="77777777" w:rsidR="00AD5F95" w:rsidRDefault="00AD5F95" w:rsidP="00B176B0">
            <w:pPr>
              <w:pStyle w:val="TAL"/>
              <w:rPr>
                <w:rFonts w:eastAsia="DengXian"/>
              </w:rPr>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6C2E2F28"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42D400BA" w14:textId="77777777" w:rsidR="00AD5F95" w:rsidRDefault="00AD5F95" w:rsidP="00B176B0">
            <w:pPr>
              <w:spacing w:after="0"/>
              <w:rPr>
                <w:rFonts w:ascii="Arial" w:hAnsi="Arial"/>
                <w:sz w:val="18"/>
              </w:rPr>
            </w:pPr>
          </w:p>
        </w:tc>
      </w:tr>
      <w:tr w:rsidR="00B176B0" w14:paraId="3534A07D"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E42604D"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5375563E"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577A747E" w14:textId="77777777" w:rsidR="00AD5F95" w:rsidRDefault="00AD5F95" w:rsidP="00B176B0">
            <w:pPr>
              <w:pStyle w:val="TAL"/>
              <w:rPr>
                <w:rFonts w:eastAsia="DengXian"/>
              </w:rPr>
            </w:pPr>
            <w:r>
              <w:t>Transfer</w:t>
            </w:r>
          </w:p>
        </w:tc>
        <w:tc>
          <w:tcPr>
            <w:tcW w:w="1570" w:type="dxa"/>
            <w:tcBorders>
              <w:top w:val="single" w:sz="6" w:space="0" w:color="auto"/>
              <w:left w:val="single" w:sz="6" w:space="0" w:color="auto"/>
              <w:bottom w:val="single" w:sz="6" w:space="0" w:color="auto"/>
              <w:right w:val="single" w:sz="6" w:space="0" w:color="auto"/>
            </w:tcBorders>
          </w:tcPr>
          <w:p w14:paraId="0FD3FC2A" w14:textId="77777777" w:rsidR="00AD5F95" w:rsidRDefault="00AD5F95" w:rsidP="00B176B0">
            <w:pPr>
              <w:pStyle w:val="TAL"/>
              <w:rPr>
                <w:rFonts w:eastAsia="DengXian"/>
              </w:rPr>
            </w:pPr>
            <w:r>
              <w:t>Request / Response</w:t>
            </w:r>
          </w:p>
        </w:tc>
        <w:tc>
          <w:tcPr>
            <w:tcW w:w="2213" w:type="dxa"/>
            <w:tcBorders>
              <w:top w:val="single" w:sz="6" w:space="0" w:color="auto"/>
              <w:left w:val="single" w:sz="6" w:space="0" w:color="auto"/>
              <w:bottom w:val="single" w:sz="6" w:space="0" w:color="auto"/>
              <w:right w:val="single" w:sz="6" w:space="0" w:color="auto"/>
            </w:tcBorders>
          </w:tcPr>
          <w:p w14:paraId="527D8A6F" w14:textId="77777777" w:rsidR="00AD5F95" w:rsidRDefault="00AD5F95" w:rsidP="00B176B0">
            <w:pPr>
              <w:pStyle w:val="TAL"/>
              <w:rPr>
                <w:rFonts w:eastAsia="DengXian"/>
              </w:rPr>
            </w:pPr>
            <w:r>
              <w:t>NWDAF</w:t>
            </w:r>
          </w:p>
        </w:tc>
      </w:tr>
      <w:tr w:rsidR="00B176B0" w14:paraId="29CDDF23" w14:textId="77777777" w:rsidTr="00E51F89">
        <w:trPr>
          <w:trHeight w:val="623"/>
        </w:trPr>
        <w:tc>
          <w:tcPr>
            <w:tcW w:w="2470" w:type="dxa"/>
            <w:vMerge w:val="restart"/>
            <w:tcBorders>
              <w:top w:val="single" w:sz="6" w:space="0" w:color="auto"/>
              <w:left w:val="single" w:sz="6" w:space="0" w:color="auto"/>
              <w:bottom w:val="single" w:sz="6" w:space="0" w:color="auto"/>
              <w:right w:val="single" w:sz="6" w:space="0" w:color="auto"/>
            </w:tcBorders>
          </w:tcPr>
          <w:p w14:paraId="3EFD9EEC" w14:textId="77777777" w:rsidR="00AD5F95" w:rsidRDefault="00AD5F95" w:rsidP="00B176B0">
            <w:pPr>
              <w:pStyle w:val="TAL"/>
              <w:rPr>
                <w:rFonts w:eastAsia="MS Mincho"/>
              </w:rPr>
            </w:pPr>
            <w:r>
              <w:t>Nnwdaf_AnalyticsInfo</w:t>
            </w:r>
          </w:p>
        </w:tc>
        <w:tc>
          <w:tcPr>
            <w:tcW w:w="2009" w:type="dxa"/>
            <w:vMerge w:val="restart"/>
            <w:tcBorders>
              <w:top w:val="single" w:sz="6" w:space="0" w:color="auto"/>
              <w:left w:val="single" w:sz="6" w:space="0" w:color="auto"/>
              <w:bottom w:val="single" w:sz="6" w:space="0" w:color="auto"/>
              <w:right w:val="single" w:sz="6" w:space="0" w:color="auto"/>
            </w:tcBorders>
          </w:tcPr>
          <w:p w14:paraId="22C69077" w14:textId="77777777" w:rsidR="00AD5F95" w:rsidRDefault="00AD5F95" w:rsidP="00B176B0">
            <w:pPr>
              <w:pStyle w:val="TAL"/>
            </w:pPr>
            <w:r>
              <w:t>This service enables the NF service consumers to request and get specific analytics or context information related to analytics subscriptions from the NWDAF.</w:t>
            </w:r>
          </w:p>
        </w:tc>
        <w:tc>
          <w:tcPr>
            <w:tcW w:w="1839" w:type="dxa"/>
            <w:tcBorders>
              <w:top w:val="single" w:sz="6" w:space="0" w:color="auto"/>
              <w:left w:val="single" w:sz="6" w:space="0" w:color="auto"/>
              <w:bottom w:val="single" w:sz="6" w:space="0" w:color="auto"/>
              <w:right w:val="single" w:sz="6" w:space="0" w:color="auto"/>
            </w:tcBorders>
          </w:tcPr>
          <w:p w14:paraId="36A0D8B5" w14:textId="77777777" w:rsidR="00AD5F95" w:rsidRDefault="00AD5F95" w:rsidP="00B176B0">
            <w:pPr>
              <w:pStyle w:val="TAL"/>
            </w:pPr>
            <w:r>
              <w:t>Request</w:t>
            </w:r>
          </w:p>
        </w:tc>
        <w:tc>
          <w:tcPr>
            <w:tcW w:w="1570" w:type="dxa"/>
            <w:tcBorders>
              <w:top w:val="single" w:sz="6" w:space="0" w:color="auto"/>
              <w:left w:val="single" w:sz="6" w:space="0" w:color="auto"/>
              <w:bottom w:val="single" w:sz="6" w:space="0" w:color="auto"/>
              <w:right w:val="single" w:sz="6" w:space="0" w:color="auto"/>
            </w:tcBorders>
          </w:tcPr>
          <w:p w14:paraId="53A6696D"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322753FD" w14:textId="77777777" w:rsidR="00AD5F95" w:rsidRDefault="00AD5F95" w:rsidP="00B176B0">
            <w:pPr>
              <w:pStyle w:val="TAL"/>
            </w:pPr>
            <w:r>
              <w:t>PCF, NSSF,</w:t>
            </w:r>
            <w:r>
              <w:rPr>
                <w:rFonts w:eastAsia="DengXian"/>
              </w:rPr>
              <w:t xml:space="preserve"> AMF, SMF, NEF, AF, LMF, OAM, NWDAF, DCCF</w:t>
            </w:r>
            <w:r>
              <w:rPr>
                <w:rFonts w:eastAsia="DengXian" w:hint="eastAsia"/>
                <w:lang w:eastAsia="zh-CN"/>
              </w:rPr>
              <w:t>,</w:t>
            </w:r>
            <w:r>
              <w:rPr>
                <w:rFonts w:eastAsia="DengXian"/>
                <w:lang w:eastAsia="zh-CN"/>
              </w:rPr>
              <w:t xml:space="preserve"> ADRF, UDM, NRF, SCP</w:t>
            </w:r>
          </w:p>
        </w:tc>
      </w:tr>
      <w:tr w:rsidR="00B176B0" w14:paraId="7FDA9D0D" w14:textId="77777777" w:rsidTr="00E51F89">
        <w:trPr>
          <w:trHeight w:val="622"/>
        </w:trPr>
        <w:tc>
          <w:tcPr>
            <w:tcW w:w="2470" w:type="dxa"/>
            <w:vMerge/>
            <w:tcBorders>
              <w:top w:val="single" w:sz="6" w:space="0" w:color="auto"/>
              <w:left w:val="single" w:sz="6" w:space="0" w:color="auto"/>
              <w:bottom w:val="single" w:sz="6" w:space="0" w:color="auto"/>
              <w:right w:val="single" w:sz="6" w:space="0" w:color="auto"/>
            </w:tcBorders>
            <w:vAlign w:val="center"/>
          </w:tcPr>
          <w:p w14:paraId="59F60D77"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F6F8092"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03A441ED" w14:textId="77777777" w:rsidR="00AD5F95" w:rsidRDefault="00AD5F95" w:rsidP="00B176B0">
            <w:pPr>
              <w:pStyle w:val="TAL"/>
            </w:pPr>
            <w:r>
              <w:t>ContextTransfer</w:t>
            </w:r>
          </w:p>
        </w:tc>
        <w:tc>
          <w:tcPr>
            <w:tcW w:w="1570" w:type="dxa"/>
            <w:tcBorders>
              <w:top w:val="single" w:sz="6" w:space="0" w:color="auto"/>
              <w:left w:val="single" w:sz="6" w:space="0" w:color="auto"/>
              <w:bottom w:val="single" w:sz="6" w:space="0" w:color="auto"/>
              <w:right w:val="single" w:sz="6" w:space="0" w:color="auto"/>
            </w:tcBorders>
          </w:tcPr>
          <w:p w14:paraId="4F81CF41"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41F8C642" w14:textId="77777777" w:rsidR="00AD5F95" w:rsidRDefault="00AD5F95" w:rsidP="00B176B0">
            <w:pPr>
              <w:pStyle w:val="TAL"/>
            </w:pPr>
            <w:r>
              <w:t>NWDAF</w:t>
            </w:r>
          </w:p>
        </w:tc>
      </w:tr>
      <w:tr w:rsidR="00B176B0" w14:paraId="123E16C7"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00C7FC14" w14:textId="77777777" w:rsidR="00AD5F95" w:rsidRDefault="00AD5F95" w:rsidP="00B176B0">
            <w:pPr>
              <w:pStyle w:val="TAL"/>
            </w:pPr>
            <w:r>
              <w:rPr>
                <w:lang w:eastAsia="zh-CN"/>
              </w:rPr>
              <w:t>Nnwdaf_</w:t>
            </w:r>
            <w:r>
              <w:rPr>
                <w:lang w:eastAsia="ja-JP"/>
              </w:rPr>
              <w:t>DataManagement</w:t>
            </w:r>
          </w:p>
        </w:tc>
        <w:tc>
          <w:tcPr>
            <w:tcW w:w="2009" w:type="dxa"/>
            <w:vMerge w:val="restart"/>
            <w:tcBorders>
              <w:top w:val="single" w:sz="6" w:space="0" w:color="auto"/>
              <w:left w:val="single" w:sz="6" w:space="0" w:color="auto"/>
              <w:bottom w:val="single" w:sz="6" w:space="0" w:color="auto"/>
              <w:right w:val="single" w:sz="6" w:space="0" w:color="auto"/>
            </w:tcBorders>
          </w:tcPr>
          <w:p w14:paraId="131E4497" w14:textId="77777777" w:rsidR="00AD5F95" w:rsidRDefault="00AD5F95" w:rsidP="00B176B0">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839" w:type="dxa"/>
            <w:tcBorders>
              <w:top w:val="single" w:sz="6" w:space="0" w:color="auto"/>
              <w:left w:val="single" w:sz="6" w:space="0" w:color="auto"/>
              <w:bottom w:val="single" w:sz="6" w:space="0" w:color="auto"/>
              <w:right w:val="single" w:sz="6" w:space="0" w:color="auto"/>
            </w:tcBorders>
          </w:tcPr>
          <w:p w14:paraId="0B3A069D" w14:textId="77777777" w:rsidR="00AD5F95" w:rsidRDefault="00AD5F95" w:rsidP="00B176B0">
            <w:pPr>
              <w:pStyle w:val="TAL"/>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4C1C6507" w14:textId="77777777" w:rsidR="00AD5F95" w:rsidRDefault="00AD5F95" w:rsidP="00B176B0">
            <w:pPr>
              <w:pStyle w:val="TAL"/>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785C9146" w14:textId="77777777" w:rsidR="00AD5F95" w:rsidRDefault="00AD5F95" w:rsidP="00B176B0">
            <w:pPr>
              <w:pStyle w:val="TAL"/>
            </w:pPr>
            <w:r>
              <w:t>NWDAF, DCCF, MFAF</w:t>
            </w:r>
          </w:p>
        </w:tc>
      </w:tr>
      <w:tr w:rsidR="00B176B0" w14:paraId="63A2CF18"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2FC9CF1"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601DC2C8"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70C66EF6" w14:textId="77777777" w:rsidR="00AD5F95" w:rsidRDefault="00AD5F95" w:rsidP="00B176B0">
            <w:pPr>
              <w:pStyle w:val="TAL"/>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079BBA53"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7C47A571" w14:textId="77777777" w:rsidR="00AD5F95" w:rsidRDefault="00AD5F95" w:rsidP="00B176B0">
            <w:pPr>
              <w:spacing w:after="0"/>
              <w:rPr>
                <w:rFonts w:ascii="Arial" w:hAnsi="Arial"/>
                <w:sz w:val="18"/>
              </w:rPr>
            </w:pPr>
          </w:p>
        </w:tc>
      </w:tr>
      <w:tr w:rsidR="00B176B0" w14:paraId="088A0172"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7EFAD0C"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0CEA3B0"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526A7A5E" w14:textId="77777777" w:rsidR="00AD5F95" w:rsidRDefault="00AD5F95" w:rsidP="00B176B0">
            <w:pPr>
              <w:pStyle w:val="TAL"/>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59E54369"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4B57F620" w14:textId="77777777" w:rsidR="00AD5F95" w:rsidRDefault="00AD5F95" w:rsidP="00B176B0">
            <w:pPr>
              <w:spacing w:after="0"/>
              <w:rPr>
                <w:rFonts w:ascii="Arial" w:hAnsi="Arial"/>
                <w:sz w:val="18"/>
              </w:rPr>
            </w:pPr>
          </w:p>
        </w:tc>
      </w:tr>
      <w:tr w:rsidR="00B176B0" w14:paraId="49C0CAB2"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31662165"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361BF543"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699CCF73" w14:textId="77777777" w:rsidR="00AD5F95" w:rsidRDefault="00AD5F95" w:rsidP="00B176B0">
            <w:pPr>
              <w:pStyle w:val="TAL"/>
            </w:pPr>
            <w:r>
              <w:rPr>
                <w:rFonts w:eastAsia="DengXian"/>
                <w:lang w:eastAsia="zh-CN"/>
              </w:rPr>
              <w:t>Fetch</w:t>
            </w:r>
          </w:p>
        </w:tc>
        <w:tc>
          <w:tcPr>
            <w:tcW w:w="1570" w:type="dxa"/>
            <w:tcBorders>
              <w:top w:val="single" w:sz="6" w:space="0" w:color="auto"/>
              <w:left w:val="single" w:sz="6" w:space="0" w:color="auto"/>
              <w:bottom w:val="single" w:sz="6" w:space="0" w:color="auto"/>
              <w:right w:val="single" w:sz="6" w:space="0" w:color="auto"/>
            </w:tcBorders>
          </w:tcPr>
          <w:p w14:paraId="3FCF4CE3"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0EC57FB4" w14:textId="77777777" w:rsidR="00AD5F95" w:rsidRDefault="00AD5F95" w:rsidP="00B176B0">
            <w:pPr>
              <w:pStyle w:val="TAL"/>
            </w:pPr>
            <w:r>
              <w:t>NWDAF, DCCF, MFAF</w:t>
            </w:r>
          </w:p>
        </w:tc>
      </w:tr>
      <w:tr w:rsidR="00B176B0" w14:paraId="28AD20ED"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042CF23F" w14:textId="77777777" w:rsidR="00AD5F95" w:rsidRDefault="00AD5F95" w:rsidP="00B176B0">
            <w:pPr>
              <w:pStyle w:val="TAL"/>
              <w:rPr>
                <w:lang w:eastAsia="zh-CN"/>
              </w:rPr>
            </w:pPr>
            <w:r>
              <w:rPr>
                <w:lang w:eastAsia="zh-CN"/>
              </w:rPr>
              <w:t>Nnwdaf_MLModelProvision</w:t>
            </w:r>
          </w:p>
          <w:p w14:paraId="4B561DB9" w14:textId="77777777" w:rsidR="00AD5F95" w:rsidRDefault="00AD5F95" w:rsidP="00B176B0">
            <w:pPr>
              <w:pStyle w:val="TAL"/>
            </w:pPr>
            <w:r>
              <w:rPr>
                <w:lang w:eastAsia="zh-CN"/>
              </w:rPr>
              <w:t>(NOTE 2)</w:t>
            </w:r>
          </w:p>
        </w:tc>
        <w:tc>
          <w:tcPr>
            <w:tcW w:w="2009" w:type="dxa"/>
            <w:vMerge w:val="restart"/>
            <w:tcBorders>
              <w:top w:val="single" w:sz="6" w:space="0" w:color="auto"/>
              <w:left w:val="single" w:sz="6" w:space="0" w:color="auto"/>
              <w:bottom w:val="single" w:sz="6" w:space="0" w:color="auto"/>
              <w:right w:val="single" w:sz="6" w:space="0" w:color="auto"/>
            </w:tcBorders>
          </w:tcPr>
          <w:p w14:paraId="41BF1CF2" w14:textId="77777777" w:rsidR="00AD5F95" w:rsidRDefault="00AD5F95" w:rsidP="00B176B0">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839" w:type="dxa"/>
            <w:tcBorders>
              <w:top w:val="single" w:sz="6" w:space="0" w:color="auto"/>
              <w:left w:val="single" w:sz="6" w:space="0" w:color="auto"/>
              <w:bottom w:val="single" w:sz="6" w:space="0" w:color="auto"/>
              <w:right w:val="single" w:sz="6" w:space="0" w:color="auto"/>
            </w:tcBorders>
          </w:tcPr>
          <w:p w14:paraId="5BC6487A" w14:textId="77777777" w:rsidR="00AD5F95" w:rsidRDefault="00AD5F95" w:rsidP="00B176B0">
            <w:pPr>
              <w:pStyle w:val="TAL"/>
              <w:rPr>
                <w:rFonts w:eastAsia="DengXian"/>
                <w:lang w:eastAsia="zh-CN"/>
              </w:rPr>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60D764FB" w14:textId="77777777" w:rsidR="00AD5F95" w:rsidRDefault="00AD5F95" w:rsidP="00B176B0">
            <w:pPr>
              <w:pStyle w:val="TAL"/>
              <w:rPr>
                <w:rFonts w:eastAsia="MS Mincho"/>
              </w:rPr>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4249EA45" w14:textId="77777777" w:rsidR="00AD5F95" w:rsidRDefault="00AD5F95" w:rsidP="00B176B0">
            <w:pPr>
              <w:pStyle w:val="TAL"/>
            </w:pPr>
            <w:r>
              <w:rPr>
                <w:lang w:eastAsia="zh-CN"/>
              </w:rPr>
              <w:t>NWDAF, LMF</w:t>
            </w:r>
          </w:p>
        </w:tc>
      </w:tr>
      <w:tr w:rsidR="00B176B0" w14:paraId="4D2D5BD5"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14D4DEFF"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57B8745"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2F014978" w14:textId="77777777" w:rsidR="00AD5F95" w:rsidRDefault="00AD5F95" w:rsidP="00B176B0">
            <w:pPr>
              <w:pStyle w:val="TAL"/>
              <w:rPr>
                <w:rFonts w:eastAsia="DengXian"/>
                <w:lang w:eastAsia="zh-CN"/>
              </w:rPr>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5F6C4D8B"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58E7BC3D" w14:textId="77777777" w:rsidR="00AD5F95" w:rsidRDefault="00AD5F95" w:rsidP="00B176B0">
            <w:pPr>
              <w:spacing w:after="0"/>
              <w:rPr>
                <w:rFonts w:ascii="Arial" w:hAnsi="Arial"/>
                <w:sz w:val="18"/>
              </w:rPr>
            </w:pPr>
          </w:p>
        </w:tc>
      </w:tr>
      <w:tr w:rsidR="00B176B0" w14:paraId="60A9E701"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6028D4E4"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197C18DB"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8D23DDC" w14:textId="77777777" w:rsidR="00AD5F95" w:rsidRDefault="00AD5F95" w:rsidP="00B176B0">
            <w:pPr>
              <w:pStyle w:val="TAL"/>
              <w:rPr>
                <w:rFonts w:eastAsia="DengXian"/>
                <w:lang w:eastAsia="zh-CN"/>
              </w:rPr>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449BF285"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2DB3AABD" w14:textId="77777777" w:rsidR="00AD5F95" w:rsidRDefault="00AD5F95" w:rsidP="00B176B0">
            <w:pPr>
              <w:spacing w:after="0"/>
              <w:rPr>
                <w:rFonts w:ascii="Arial" w:hAnsi="Arial"/>
                <w:sz w:val="18"/>
              </w:rPr>
            </w:pPr>
          </w:p>
        </w:tc>
      </w:tr>
      <w:tr w:rsidR="00B176B0" w14:paraId="2CFB88F7" w14:textId="77777777" w:rsidTr="00E51F89">
        <w:trPr>
          <w:trHeight w:val="477"/>
        </w:trPr>
        <w:tc>
          <w:tcPr>
            <w:tcW w:w="2470" w:type="dxa"/>
            <w:vMerge w:val="restart"/>
            <w:tcBorders>
              <w:top w:val="single" w:sz="6" w:space="0" w:color="auto"/>
              <w:left w:val="single" w:sz="6" w:space="0" w:color="auto"/>
              <w:right w:val="single" w:sz="6" w:space="0" w:color="auto"/>
            </w:tcBorders>
          </w:tcPr>
          <w:p w14:paraId="7110031A" w14:textId="11541C12" w:rsidR="00AD5F95" w:rsidRDefault="00AD5F95" w:rsidP="00B176B0">
            <w:pPr>
              <w:keepNext/>
              <w:keepLines/>
              <w:spacing w:after="0"/>
              <w:ind w:left="851" w:hanging="851"/>
              <w:rPr>
                <w:rFonts w:ascii="Arial" w:hAnsi="Arial"/>
                <w:sz w:val="18"/>
              </w:rPr>
            </w:pPr>
            <w:r>
              <w:rPr>
                <w:rFonts w:ascii="Arial" w:hAnsi="Arial"/>
                <w:sz w:val="18"/>
              </w:rPr>
              <w:t>Nnwdaf_MLModelTraining</w:t>
            </w:r>
          </w:p>
          <w:p w14:paraId="0E53F250" w14:textId="77777777" w:rsidR="00AD5F95" w:rsidRDefault="00AD5F95" w:rsidP="00B176B0">
            <w:pPr>
              <w:pStyle w:val="TAN"/>
            </w:pPr>
            <w:r>
              <w:t>(NOTE 3)</w:t>
            </w:r>
          </w:p>
        </w:tc>
        <w:tc>
          <w:tcPr>
            <w:tcW w:w="2009" w:type="dxa"/>
            <w:vMerge w:val="restart"/>
            <w:tcBorders>
              <w:top w:val="single" w:sz="6" w:space="0" w:color="auto"/>
              <w:left w:val="single" w:sz="6" w:space="0" w:color="auto"/>
              <w:right w:val="single" w:sz="6" w:space="0" w:color="auto"/>
            </w:tcBorders>
          </w:tcPr>
          <w:p w14:paraId="45838FE6" w14:textId="2371B167" w:rsidR="00AD5F95" w:rsidRDefault="00AD5F95" w:rsidP="00B176B0">
            <w:pPr>
              <w:pStyle w:val="TAL"/>
            </w:pPr>
            <w:r>
              <w:rPr>
                <w:lang w:eastAsia="zh-CN"/>
              </w:rPr>
              <w:t xml:space="preserve">This service enables the NF service </w:t>
            </w:r>
            <w:r>
              <w:rPr>
                <w:lang w:eastAsia="zh-CN"/>
              </w:rPr>
              <w:lastRenderedPageBreak/>
              <w:t>consumers to subscribe to/unsubscribe/modify from notifications for a ML model training.</w:t>
            </w:r>
          </w:p>
        </w:tc>
        <w:tc>
          <w:tcPr>
            <w:tcW w:w="1839" w:type="dxa"/>
            <w:tcBorders>
              <w:top w:val="single" w:sz="6" w:space="0" w:color="auto"/>
              <w:left w:val="single" w:sz="6" w:space="0" w:color="auto"/>
              <w:bottom w:val="single" w:sz="6" w:space="0" w:color="auto"/>
              <w:right w:val="single" w:sz="6" w:space="0" w:color="auto"/>
            </w:tcBorders>
          </w:tcPr>
          <w:p w14:paraId="6334442B" w14:textId="77777777" w:rsidR="00AD5F95" w:rsidRDefault="00AD5F95" w:rsidP="00B176B0">
            <w:pPr>
              <w:pStyle w:val="TAN"/>
              <w:rPr>
                <w:rFonts w:eastAsia="DengXian"/>
              </w:rPr>
            </w:pPr>
            <w:r>
              <w:lastRenderedPageBreak/>
              <w:t>Subscribe</w:t>
            </w:r>
          </w:p>
        </w:tc>
        <w:tc>
          <w:tcPr>
            <w:tcW w:w="1570" w:type="dxa"/>
            <w:vMerge w:val="restart"/>
            <w:tcBorders>
              <w:top w:val="single" w:sz="6" w:space="0" w:color="auto"/>
              <w:left w:val="single" w:sz="6" w:space="0" w:color="auto"/>
              <w:right w:val="single" w:sz="6" w:space="0" w:color="auto"/>
            </w:tcBorders>
          </w:tcPr>
          <w:p w14:paraId="672808C0" w14:textId="77777777" w:rsidR="00AD5F95" w:rsidRDefault="00AD5F95" w:rsidP="00B176B0">
            <w:pPr>
              <w:pStyle w:val="TAL"/>
            </w:pPr>
            <w:r>
              <w:t>Subscribe / Notify</w:t>
            </w:r>
          </w:p>
        </w:tc>
        <w:tc>
          <w:tcPr>
            <w:tcW w:w="2213" w:type="dxa"/>
            <w:vMerge w:val="restart"/>
            <w:tcBorders>
              <w:top w:val="single" w:sz="6" w:space="0" w:color="auto"/>
              <w:left w:val="single" w:sz="6" w:space="0" w:color="auto"/>
              <w:right w:val="single" w:sz="6" w:space="0" w:color="auto"/>
            </w:tcBorders>
          </w:tcPr>
          <w:p w14:paraId="05E49382" w14:textId="77777777" w:rsidR="00AD5F95" w:rsidRDefault="00AD5F95" w:rsidP="00B176B0">
            <w:pPr>
              <w:pStyle w:val="TAN"/>
            </w:pPr>
            <w:r>
              <w:t>NWDAF</w:t>
            </w:r>
          </w:p>
        </w:tc>
      </w:tr>
      <w:tr w:rsidR="00B176B0" w14:paraId="74C34C90" w14:textId="77777777" w:rsidTr="00E51F89">
        <w:trPr>
          <w:trHeight w:val="477"/>
        </w:trPr>
        <w:tc>
          <w:tcPr>
            <w:tcW w:w="2470" w:type="dxa"/>
            <w:vMerge/>
            <w:tcBorders>
              <w:left w:val="single" w:sz="6" w:space="0" w:color="auto"/>
              <w:right w:val="single" w:sz="6" w:space="0" w:color="auto"/>
            </w:tcBorders>
          </w:tcPr>
          <w:p w14:paraId="48C2420C" w14:textId="77777777" w:rsidR="00AD5F95" w:rsidRDefault="00AD5F95" w:rsidP="00B176B0">
            <w:pPr>
              <w:pStyle w:val="TAL"/>
            </w:pPr>
          </w:p>
        </w:tc>
        <w:tc>
          <w:tcPr>
            <w:tcW w:w="2009" w:type="dxa"/>
            <w:vMerge/>
            <w:tcBorders>
              <w:left w:val="single" w:sz="6" w:space="0" w:color="auto"/>
              <w:right w:val="single" w:sz="6" w:space="0" w:color="auto"/>
            </w:tcBorders>
          </w:tcPr>
          <w:p w14:paraId="5F6CA9CA" w14:textId="77777777" w:rsidR="00AD5F95" w:rsidRDefault="00AD5F95" w:rsidP="00B176B0">
            <w:pPr>
              <w:pStyle w:val="TAL"/>
            </w:pPr>
          </w:p>
        </w:tc>
        <w:tc>
          <w:tcPr>
            <w:tcW w:w="1839" w:type="dxa"/>
            <w:tcBorders>
              <w:top w:val="single" w:sz="6" w:space="0" w:color="auto"/>
              <w:left w:val="single" w:sz="6" w:space="0" w:color="auto"/>
              <w:bottom w:val="single" w:sz="6" w:space="0" w:color="auto"/>
              <w:right w:val="single" w:sz="6" w:space="0" w:color="auto"/>
            </w:tcBorders>
          </w:tcPr>
          <w:p w14:paraId="66BA85A5" w14:textId="77777777" w:rsidR="00AD5F95" w:rsidRDefault="00AD5F95" w:rsidP="00B176B0">
            <w:pPr>
              <w:pStyle w:val="TAN"/>
              <w:rPr>
                <w:rFonts w:eastAsia="DengXian"/>
              </w:rPr>
            </w:pPr>
            <w:r>
              <w:rPr>
                <w:rFonts w:eastAsia="DengXian"/>
              </w:rPr>
              <w:t>Unsubscribe</w:t>
            </w:r>
          </w:p>
        </w:tc>
        <w:tc>
          <w:tcPr>
            <w:tcW w:w="1570" w:type="dxa"/>
            <w:vMerge/>
            <w:tcBorders>
              <w:left w:val="single" w:sz="6" w:space="0" w:color="auto"/>
              <w:right w:val="single" w:sz="6" w:space="0" w:color="auto"/>
            </w:tcBorders>
          </w:tcPr>
          <w:p w14:paraId="1CA5EDED" w14:textId="77777777" w:rsidR="00AD5F95" w:rsidRDefault="00AD5F95" w:rsidP="00B176B0">
            <w:pPr>
              <w:pStyle w:val="TAL"/>
              <w:rPr>
                <w:rFonts w:eastAsia="DengXian"/>
              </w:rPr>
            </w:pPr>
          </w:p>
        </w:tc>
        <w:tc>
          <w:tcPr>
            <w:tcW w:w="2213" w:type="dxa"/>
            <w:vMerge/>
            <w:tcBorders>
              <w:left w:val="single" w:sz="6" w:space="0" w:color="auto"/>
              <w:right w:val="single" w:sz="6" w:space="0" w:color="auto"/>
            </w:tcBorders>
          </w:tcPr>
          <w:p w14:paraId="24A54E8D" w14:textId="77777777" w:rsidR="00AD5F95" w:rsidRDefault="00AD5F95" w:rsidP="00B176B0">
            <w:pPr>
              <w:pStyle w:val="TAN"/>
              <w:rPr>
                <w:rFonts w:eastAsia="DengXian"/>
              </w:rPr>
            </w:pPr>
          </w:p>
        </w:tc>
      </w:tr>
      <w:tr w:rsidR="00B176B0" w14:paraId="567A7827" w14:textId="77777777" w:rsidTr="00E51F89">
        <w:trPr>
          <w:trHeight w:val="477"/>
        </w:trPr>
        <w:tc>
          <w:tcPr>
            <w:tcW w:w="2470" w:type="dxa"/>
            <w:vMerge/>
            <w:tcBorders>
              <w:left w:val="single" w:sz="6" w:space="0" w:color="auto"/>
              <w:bottom w:val="single" w:sz="6" w:space="0" w:color="auto"/>
              <w:right w:val="single" w:sz="6" w:space="0" w:color="auto"/>
            </w:tcBorders>
          </w:tcPr>
          <w:p w14:paraId="035D2C3F" w14:textId="77777777" w:rsidR="00AD5F95" w:rsidRDefault="00AD5F95" w:rsidP="00B176B0">
            <w:pPr>
              <w:pStyle w:val="TAL"/>
              <w:rPr>
                <w:rFonts w:eastAsia="DengXian"/>
              </w:rPr>
            </w:pPr>
          </w:p>
        </w:tc>
        <w:tc>
          <w:tcPr>
            <w:tcW w:w="2009" w:type="dxa"/>
            <w:vMerge/>
            <w:tcBorders>
              <w:left w:val="single" w:sz="6" w:space="0" w:color="auto"/>
              <w:bottom w:val="single" w:sz="6" w:space="0" w:color="auto"/>
              <w:right w:val="single" w:sz="6" w:space="0" w:color="auto"/>
            </w:tcBorders>
          </w:tcPr>
          <w:p w14:paraId="28773126" w14:textId="77777777" w:rsidR="00AD5F95" w:rsidRDefault="00AD5F95" w:rsidP="00B176B0">
            <w:pPr>
              <w:pStyle w:val="TAL"/>
              <w:rPr>
                <w:rFonts w:eastAsia="DengXian"/>
              </w:rPr>
            </w:pPr>
          </w:p>
        </w:tc>
        <w:tc>
          <w:tcPr>
            <w:tcW w:w="1839" w:type="dxa"/>
            <w:tcBorders>
              <w:top w:val="single" w:sz="6" w:space="0" w:color="auto"/>
              <w:left w:val="single" w:sz="6" w:space="0" w:color="auto"/>
              <w:bottom w:val="single" w:sz="6" w:space="0" w:color="auto"/>
              <w:right w:val="single" w:sz="6" w:space="0" w:color="auto"/>
            </w:tcBorders>
          </w:tcPr>
          <w:p w14:paraId="7FA5447C" w14:textId="77777777" w:rsidR="00AD5F95" w:rsidRDefault="00AD5F95" w:rsidP="00B176B0">
            <w:pPr>
              <w:pStyle w:val="TAN"/>
              <w:rPr>
                <w:rFonts w:eastAsia="DengXian"/>
              </w:rPr>
            </w:pPr>
            <w:r>
              <w:rPr>
                <w:rFonts w:eastAsia="DengXian"/>
              </w:rPr>
              <w:t>Notify</w:t>
            </w:r>
          </w:p>
        </w:tc>
        <w:tc>
          <w:tcPr>
            <w:tcW w:w="1570" w:type="dxa"/>
            <w:vMerge/>
            <w:tcBorders>
              <w:left w:val="single" w:sz="6" w:space="0" w:color="auto"/>
              <w:bottom w:val="single" w:sz="6" w:space="0" w:color="auto"/>
              <w:right w:val="single" w:sz="6" w:space="0" w:color="auto"/>
            </w:tcBorders>
          </w:tcPr>
          <w:p w14:paraId="02414668" w14:textId="77777777" w:rsidR="00AD5F95" w:rsidRDefault="00AD5F95" w:rsidP="00B176B0">
            <w:pPr>
              <w:pStyle w:val="TAL"/>
              <w:rPr>
                <w:rFonts w:eastAsia="DengXian"/>
              </w:rPr>
            </w:pPr>
          </w:p>
        </w:tc>
        <w:tc>
          <w:tcPr>
            <w:tcW w:w="2213" w:type="dxa"/>
            <w:vMerge/>
            <w:tcBorders>
              <w:left w:val="single" w:sz="6" w:space="0" w:color="auto"/>
              <w:bottom w:val="single" w:sz="6" w:space="0" w:color="auto"/>
              <w:right w:val="single" w:sz="6" w:space="0" w:color="auto"/>
            </w:tcBorders>
          </w:tcPr>
          <w:p w14:paraId="1D36B2EA" w14:textId="77777777" w:rsidR="00AD5F95" w:rsidRDefault="00AD5F95" w:rsidP="00B176B0">
            <w:pPr>
              <w:pStyle w:val="TAN"/>
              <w:rPr>
                <w:rFonts w:eastAsia="DengXian"/>
              </w:rPr>
            </w:pPr>
          </w:p>
        </w:tc>
      </w:tr>
      <w:tr w:rsidR="00B176B0" w14:paraId="2F255DD7" w14:textId="77777777" w:rsidTr="00E51F89">
        <w:trPr>
          <w:trHeight w:val="482"/>
        </w:trPr>
        <w:tc>
          <w:tcPr>
            <w:tcW w:w="2470" w:type="dxa"/>
            <w:vMerge w:val="restart"/>
            <w:tcBorders>
              <w:top w:val="single" w:sz="6" w:space="0" w:color="auto"/>
              <w:left w:val="single" w:sz="6" w:space="0" w:color="auto"/>
              <w:right w:val="single" w:sz="6" w:space="0" w:color="auto"/>
            </w:tcBorders>
          </w:tcPr>
          <w:p w14:paraId="3360430A" w14:textId="77777777" w:rsidR="00AD5F95" w:rsidRDefault="00AD5F95" w:rsidP="00B176B0">
            <w:pPr>
              <w:keepNext/>
              <w:keepLines/>
              <w:spacing w:after="0"/>
              <w:ind w:left="851" w:hanging="851"/>
              <w:rPr>
                <w:rFonts w:ascii="Arial" w:hAnsi="Arial"/>
                <w:sz w:val="18"/>
              </w:rPr>
            </w:pPr>
            <w:r w:rsidRPr="0076721C">
              <w:rPr>
                <w:rFonts w:ascii="Arial" w:hAnsi="Arial"/>
                <w:sz w:val="18"/>
              </w:rPr>
              <w:t>Nnwdaf_MLModelMonitor</w:t>
            </w:r>
          </w:p>
          <w:p w14:paraId="0EF8AC6E" w14:textId="77777777" w:rsidR="00AD5F95" w:rsidRDefault="00AD5F95" w:rsidP="00B176B0">
            <w:pPr>
              <w:pStyle w:val="TAN"/>
              <w:ind w:left="0" w:firstLine="0"/>
            </w:pPr>
          </w:p>
        </w:tc>
        <w:tc>
          <w:tcPr>
            <w:tcW w:w="2009" w:type="dxa"/>
            <w:vMerge w:val="restart"/>
            <w:tcBorders>
              <w:top w:val="single" w:sz="6" w:space="0" w:color="auto"/>
              <w:left w:val="single" w:sz="6" w:space="0" w:color="auto"/>
              <w:right w:val="single" w:sz="6" w:space="0" w:color="auto"/>
            </w:tcBorders>
          </w:tcPr>
          <w:p w14:paraId="74FBAA9C" w14:textId="77777777" w:rsidR="00AD5F95" w:rsidRDefault="00AD5F95" w:rsidP="00B176B0">
            <w:pPr>
              <w:pStyle w:val="TAL"/>
            </w:pPr>
            <w:r>
              <w:rPr>
                <w:lang w:eastAsia="zh-CN"/>
              </w:rPr>
              <w:t xml:space="preserve">This service enables the NF service consumer to </w:t>
            </w:r>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p>
        </w:tc>
        <w:tc>
          <w:tcPr>
            <w:tcW w:w="1839" w:type="dxa"/>
            <w:tcBorders>
              <w:top w:val="single" w:sz="6" w:space="0" w:color="auto"/>
              <w:left w:val="single" w:sz="6" w:space="0" w:color="auto"/>
              <w:bottom w:val="single" w:sz="6" w:space="0" w:color="auto"/>
              <w:right w:val="single" w:sz="6" w:space="0" w:color="auto"/>
            </w:tcBorders>
          </w:tcPr>
          <w:p w14:paraId="75CD1AC7" w14:textId="77777777" w:rsidR="00AD5F95" w:rsidRDefault="00AD5F95" w:rsidP="00B176B0">
            <w:pPr>
              <w:pStyle w:val="TAN"/>
              <w:rPr>
                <w:rFonts w:eastAsia="DengXian"/>
              </w:rPr>
            </w:pPr>
            <w:r>
              <w:t>Subscribe</w:t>
            </w:r>
          </w:p>
        </w:tc>
        <w:tc>
          <w:tcPr>
            <w:tcW w:w="1570" w:type="dxa"/>
            <w:vMerge w:val="restart"/>
            <w:tcBorders>
              <w:top w:val="single" w:sz="6" w:space="0" w:color="auto"/>
              <w:left w:val="single" w:sz="6" w:space="0" w:color="auto"/>
              <w:right w:val="single" w:sz="6" w:space="0" w:color="auto"/>
            </w:tcBorders>
          </w:tcPr>
          <w:p w14:paraId="58894B16" w14:textId="77777777" w:rsidR="00AD5F95" w:rsidRDefault="00AD5F95" w:rsidP="00B176B0">
            <w:pPr>
              <w:pStyle w:val="TAL"/>
            </w:pPr>
            <w:r>
              <w:t>Subscribe / Notify</w:t>
            </w:r>
          </w:p>
        </w:tc>
        <w:tc>
          <w:tcPr>
            <w:tcW w:w="2213" w:type="dxa"/>
            <w:vMerge w:val="restart"/>
            <w:tcBorders>
              <w:top w:val="single" w:sz="6" w:space="0" w:color="auto"/>
              <w:left w:val="single" w:sz="6" w:space="0" w:color="auto"/>
              <w:right w:val="single" w:sz="6" w:space="0" w:color="auto"/>
            </w:tcBorders>
          </w:tcPr>
          <w:p w14:paraId="26128281" w14:textId="77777777" w:rsidR="00AD5F95" w:rsidRDefault="00AD5F95" w:rsidP="00B176B0">
            <w:pPr>
              <w:pStyle w:val="TAN"/>
            </w:pPr>
            <w:r>
              <w:t>NWDAF</w:t>
            </w:r>
          </w:p>
        </w:tc>
      </w:tr>
      <w:tr w:rsidR="00B176B0" w14:paraId="4A4FAB6D" w14:textId="77777777" w:rsidTr="00E51F89">
        <w:trPr>
          <w:trHeight w:val="541"/>
        </w:trPr>
        <w:tc>
          <w:tcPr>
            <w:tcW w:w="2470" w:type="dxa"/>
            <w:vMerge/>
            <w:tcBorders>
              <w:left w:val="single" w:sz="6" w:space="0" w:color="auto"/>
              <w:right w:val="single" w:sz="6" w:space="0" w:color="auto"/>
            </w:tcBorders>
          </w:tcPr>
          <w:p w14:paraId="478DC5D1"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24EAAC0F"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59D779B7" w14:textId="77777777" w:rsidR="00AD5F95" w:rsidRDefault="00AD5F95" w:rsidP="00B176B0">
            <w:pPr>
              <w:pStyle w:val="TAN"/>
            </w:pPr>
            <w:r>
              <w:rPr>
                <w:rFonts w:eastAsia="DengXian"/>
              </w:rPr>
              <w:t>Unsubscribe</w:t>
            </w:r>
          </w:p>
        </w:tc>
        <w:tc>
          <w:tcPr>
            <w:tcW w:w="1570" w:type="dxa"/>
            <w:vMerge/>
            <w:tcBorders>
              <w:left w:val="single" w:sz="6" w:space="0" w:color="auto"/>
              <w:right w:val="single" w:sz="6" w:space="0" w:color="auto"/>
            </w:tcBorders>
          </w:tcPr>
          <w:p w14:paraId="3A653926" w14:textId="77777777" w:rsidR="00AD5F95" w:rsidRDefault="00AD5F95" w:rsidP="00B176B0">
            <w:pPr>
              <w:pStyle w:val="TAL"/>
            </w:pPr>
          </w:p>
        </w:tc>
        <w:tc>
          <w:tcPr>
            <w:tcW w:w="2213" w:type="dxa"/>
            <w:vMerge/>
            <w:tcBorders>
              <w:left w:val="single" w:sz="6" w:space="0" w:color="auto"/>
              <w:right w:val="single" w:sz="6" w:space="0" w:color="auto"/>
            </w:tcBorders>
          </w:tcPr>
          <w:p w14:paraId="584E2E36" w14:textId="77777777" w:rsidR="00AD5F95" w:rsidRDefault="00AD5F95" w:rsidP="00B176B0">
            <w:pPr>
              <w:pStyle w:val="TAN"/>
            </w:pPr>
          </w:p>
        </w:tc>
      </w:tr>
      <w:tr w:rsidR="00B176B0" w14:paraId="6356DB43" w14:textId="77777777" w:rsidTr="00E51F89">
        <w:trPr>
          <w:trHeight w:val="581"/>
        </w:trPr>
        <w:tc>
          <w:tcPr>
            <w:tcW w:w="2470" w:type="dxa"/>
            <w:vMerge/>
            <w:tcBorders>
              <w:left w:val="single" w:sz="6" w:space="0" w:color="auto"/>
              <w:right w:val="single" w:sz="6" w:space="0" w:color="auto"/>
            </w:tcBorders>
          </w:tcPr>
          <w:p w14:paraId="6D705E52"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0ADF54F2"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34CA83C8" w14:textId="77777777" w:rsidR="00AD5F95" w:rsidRDefault="00AD5F95" w:rsidP="00B176B0">
            <w:pPr>
              <w:pStyle w:val="TAN"/>
            </w:pPr>
            <w:r>
              <w:rPr>
                <w:rFonts w:eastAsia="DengXian"/>
              </w:rPr>
              <w:t>Notify</w:t>
            </w:r>
          </w:p>
        </w:tc>
        <w:tc>
          <w:tcPr>
            <w:tcW w:w="1570" w:type="dxa"/>
            <w:vMerge/>
            <w:tcBorders>
              <w:left w:val="single" w:sz="6" w:space="0" w:color="auto"/>
              <w:right w:val="single" w:sz="6" w:space="0" w:color="auto"/>
            </w:tcBorders>
          </w:tcPr>
          <w:p w14:paraId="582E6E84" w14:textId="77777777" w:rsidR="00AD5F95" w:rsidRDefault="00AD5F95" w:rsidP="00B176B0">
            <w:pPr>
              <w:pStyle w:val="TAL"/>
            </w:pPr>
          </w:p>
        </w:tc>
        <w:tc>
          <w:tcPr>
            <w:tcW w:w="2213" w:type="dxa"/>
            <w:vMerge/>
            <w:tcBorders>
              <w:left w:val="single" w:sz="6" w:space="0" w:color="auto"/>
              <w:right w:val="single" w:sz="6" w:space="0" w:color="auto"/>
            </w:tcBorders>
          </w:tcPr>
          <w:p w14:paraId="08529626" w14:textId="77777777" w:rsidR="00AD5F95" w:rsidRDefault="00AD5F95" w:rsidP="00B176B0">
            <w:pPr>
              <w:pStyle w:val="TAN"/>
            </w:pPr>
          </w:p>
        </w:tc>
      </w:tr>
      <w:tr w:rsidR="00B176B0" w14:paraId="7AB569BF" w14:textId="77777777" w:rsidTr="00E51F89">
        <w:trPr>
          <w:trHeight w:val="406"/>
        </w:trPr>
        <w:tc>
          <w:tcPr>
            <w:tcW w:w="2470" w:type="dxa"/>
            <w:vMerge/>
            <w:tcBorders>
              <w:left w:val="single" w:sz="6" w:space="0" w:color="auto"/>
              <w:right w:val="single" w:sz="6" w:space="0" w:color="auto"/>
            </w:tcBorders>
          </w:tcPr>
          <w:p w14:paraId="162680AB"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E22E61A"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7BE2664F" w14:textId="77777777" w:rsidR="00AD5F95" w:rsidRDefault="00AD5F95" w:rsidP="00B176B0">
            <w:pPr>
              <w:pStyle w:val="TAN"/>
            </w:pPr>
            <w:r>
              <w:rPr>
                <w:lang w:eastAsia="ja-JP"/>
              </w:rPr>
              <w:t>Register</w:t>
            </w:r>
          </w:p>
        </w:tc>
        <w:tc>
          <w:tcPr>
            <w:tcW w:w="1570" w:type="dxa"/>
            <w:vMerge w:val="restart"/>
            <w:tcBorders>
              <w:left w:val="single" w:sz="6" w:space="0" w:color="auto"/>
              <w:right w:val="single" w:sz="6" w:space="0" w:color="auto"/>
            </w:tcBorders>
          </w:tcPr>
          <w:p w14:paraId="377BCFFF" w14:textId="77777777" w:rsidR="00AD5F95" w:rsidRDefault="00AD5F95" w:rsidP="00B176B0">
            <w:pPr>
              <w:pStyle w:val="TAL"/>
            </w:pPr>
            <w:r>
              <w:t>Request / Response</w:t>
            </w:r>
          </w:p>
        </w:tc>
        <w:tc>
          <w:tcPr>
            <w:tcW w:w="2213" w:type="dxa"/>
            <w:vMerge/>
            <w:tcBorders>
              <w:left w:val="single" w:sz="6" w:space="0" w:color="auto"/>
              <w:right w:val="single" w:sz="6" w:space="0" w:color="auto"/>
            </w:tcBorders>
          </w:tcPr>
          <w:p w14:paraId="23E747AC" w14:textId="77777777" w:rsidR="00AD5F95" w:rsidRDefault="00AD5F95" w:rsidP="00B176B0">
            <w:pPr>
              <w:pStyle w:val="TAN"/>
            </w:pPr>
          </w:p>
        </w:tc>
      </w:tr>
      <w:tr w:rsidR="00B176B0" w14:paraId="62CA077A" w14:textId="77777777" w:rsidTr="00E51F89">
        <w:trPr>
          <w:trHeight w:val="818"/>
        </w:trPr>
        <w:tc>
          <w:tcPr>
            <w:tcW w:w="2470" w:type="dxa"/>
            <w:vMerge/>
            <w:tcBorders>
              <w:left w:val="single" w:sz="6" w:space="0" w:color="auto"/>
              <w:right w:val="single" w:sz="6" w:space="0" w:color="auto"/>
            </w:tcBorders>
          </w:tcPr>
          <w:p w14:paraId="1CA6C38B"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44A8686A"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0BBA77D6" w14:textId="77777777" w:rsidR="00AD5F95" w:rsidRDefault="00AD5F95" w:rsidP="00B176B0">
            <w:pPr>
              <w:pStyle w:val="TAN"/>
            </w:pPr>
            <w:r>
              <w:rPr>
                <w:lang w:eastAsia="ja-JP"/>
              </w:rPr>
              <w:t>Deregister</w:t>
            </w:r>
          </w:p>
        </w:tc>
        <w:tc>
          <w:tcPr>
            <w:tcW w:w="1570" w:type="dxa"/>
            <w:vMerge/>
            <w:tcBorders>
              <w:left w:val="single" w:sz="6" w:space="0" w:color="auto"/>
              <w:right w:val="single" w:sz="6" w:space="0" w:color="auto"/>
            </w:tcBorders>
          </w:tcPr>
          <w:p w14:paraId="0B94119B" w14:textId="77777777" w:rsidR="00AD5F95" w:rsidRDefault="00AD5F95" w:rsidP="00B176B0">
            <w:pPr>
              <w:pStyle w:val="TAL"/>
            </w:pPr>
          </w:p>
        </w:tc>
        <w:tc>
          <w:tcPr>
            <w:tcW w:w="2213" w:type="dxa"/>
            <w:vMerge/>
            <w:tcBorders>
              <w:left w:val="single" w:sz="6" w:space="0" w:color="auto"/>
              <w:right w:val="single" w:sz="6" w:space="0" w:color="auto"/>
            </w:tcBorders>
          </w:tcPr>
          <w:p w14:paraId="4A741803" w14:textId="77777777" w:rsidR="00AD5F95" w:rsidRDefault="00AD5F95" w:rsidP="00B176B0">
            <w:pPr>
              <w:pStyle w:val="TAN"/>
            </w:pPr>
          </w:p>
        </w:tc>
      </w:tr>
      <w:tr w:rsidR="00B176B0" w14:paraId="10BB81A4" w14:textId="77777777" w:rsidTr="00E51F89">
        <w:trPr>
          <w:trHeight w:val="296"/>
        </w:trPr>
        <w:tc>
          <w:tcPr>
            <w:tcW w:w="2470" w:type="dxa"/>
            <w:vMerge w:val="restart"/>
            <w:tcBorders>
              <w:left w:val="single" w:sz="6" w:space="0" w:color="auto"/>
              <w:right w:val="single" w:sz="6" w:space="0" w:color="auto"/>
            </w:tcBorders>
          </w:tcPr>
          <w:p w14:paraId="7B8DABBB" w14:textId="77777777" w:rsidR="00AD5F95" w:rsidRDefault="00AD5F95" w:rsidP="00572E0F">
            <w:pPr>
              <w:keepNext/>
              <w:keepLines/>
              <w:spacing w:after="0"/>
              <w:ind w:left="851" w:hanging="851"/>
              <w:rPr>
                <w:rFonts w:ascii="Arial" w:hAnsi="Arial"/>
                <w:sz w:val="18"/>
              </w:rPr>
            </w:pPr>
            <w:r>
              <w:rPr>
                <w:rFonts w:ascii="Arial" w:hAnsi="Arial"/>
                <w:sz w:val="18"/>
              </w:rPr>
              <w:t>Nnwdaf_RoamingData</w:t>
            </w:r>
          </w:p>
          <w:p w14:paraId="05023207" w14:textId="77777777" w:rsidR="00AD5F95" w:rsidRDefault="00AD5F95" w:rsidP="00B176B0">
            <w:pPr>
              <w:keepNext/>
              <w:keepLines/>
              <w:spacing w:after="0"/>
              <w:ind w:left="851" w:hanging="851"/>
              <w:rPr>
                <w:rFonts w:ascii="Arial" w:hAnsi="Arial"/>
                <w:sz w:val="18"/>
              </w:rPr>
            </w:pPr>
          </w:p>
        </w:tc>
        <w:tc>
          <w:tcPr>
            <w:tcW w:w="2009" w:type="dxa"/>
            <w:vMerge w:val="restart"/>
            <w:tcBorders>
              <w:left w:val="single" w:sz="6" w:space="0" w:color="auto"/>
              <w:right w:val="single" w:sz="6" w:space="0" w:color="auto"/>
            </w:tcBorders>
          </w:tcPr>
          <w:p w14:paraId="4045EB38" w14:textId="77777777" w:rsidR="00AD5F95" w:rsidRDefault="00AD5F95" w:rsidP="00B176B0">
            <w:pPr>
              <w:pStyle w:val="TAL"/>
              <w:rPr>
                <w:lang w:eastAsia="zh-CN"/>
              </w:rPr>
            </w:pPr>
            <w:r>
              <w:rPr>
                <w:lang w:eastAsia="ja-JP"/>
              </w:rPr>
              <w:t>This service enables the consumer to subscribe/unsubscribe for input data related to roaming UE(s) for NWDAF analytics.</w:t>
            </w:r>
          </w:p>
        </w:tc>
        <w:tc>
          <w:tcPr>
            <w:tcW w:w="1839" w:type="dxa"/>
            <w:tcBorders>
              <w:top w:val="single" w:sz="6" w:space="0" w:color="auto"/>
              <w:left w:val="single" w:sz="6" w:space="0" w:color="auto"/>
              <w:bottom w:val="single" w:sz="6" w:space="0" w:color="auto"/>
              <w:right w:val="single" w:sz="6" w:space="0" w:color="auto"/>
            </w:tcBorders>
          </w:tcPr>
          <w:p w14:paraId="555D916B" w14:textId="77777777" w:rsidR="00AD5F95" w:rsidRDefault="00AD5F95" w:rsidP="00B176B0">
            <w:pPr>
              <w:pStyle w:val="TAN"/>
              <w:rPr>
                <w:lang w:eastAsia="ja-JP"/>
              </w:rPr>
            </w:pPr>
            <w:r>
              <w:t>Subscribe</w:t>
            </w:r>
          </w:p>
        </w:tc>
        <w:tc>
          <w:tcPr>
            <w:tcW w:w="1570" w:type="dxa"/>
            <w:vMerge w:val="restart"/>
            <w:tcBorders>
              <w:left w:val="single" w:sz="6" w:space="0" w:color="auto"/>
              <w:right w:val="single" w:sz="6" w:space="0" w:color="auto"/>
            </w:tcBorders>
          </w:tcPr>
          <w:p w14:paraId="01A09A0E" w14:textId="77777777" w:rsidR="00AD5F95" w:rsidRDefault="00AD5F95" w:rsidP="00B176B0">
            <w:pPr>
              <w:pStyle w:val="TAL"/>
            </w:pPr>
            <w:r>
              <w:t>Subscribe / Notify</w:t>
            </w:r>
          </w:p>
        </w:tc>
        <w:tc>
          <w:tcPr>
            <w:tcW w:w="2213" w:type="dxa"/>
            <w:vMerge w:val="restart"/>
            <w:tcBorders>
              <w:left w:val="single" w:sz="6" w:space="0" w:color="auto"/>
              <w:right w:val="single" w:sz="6" w:space="0" w:color="auto"/>
            </w:tcBorders>
          </w:tcPr>
          <w:p w14:paraId="0942B8F2" w14:textId="77777777" w:rsidR="00AD5F95" w:rsidRDefault="00AD5F95" w:rsidP="00B176B0">
            <w:pPr>
              <w:pStyle w:val="TAN"/>
              <w:ind w:left="0" w:firstLine="0"/>
            </w:pPr>
            <w:r>
              <w:t>H-RE-NWDAF,</w:t>
            </w:r>
          </w:p>
          <w:p w14:paraId="5FBDD5AF" w14:textId="77777777" w:rsidR="00AD5F95" w:rsidRDefault="00AD5F95" w:rsidP="00B176B0">
            <w:pPr>
              <w:pStyle w:val="TAN"/>
              <w:ind w:left="0" w:firstLine="0"/>
            </w:pPr>
            <w:r>
              <w:t>V-RE-NWDAF</w:t>
            </w:r>
          </w:p>
        </w:tc>
      </w:tr>
      <w:tr w:rsidR="00B176B0" w14:paraId="4764E068" w14:textId="77777777" w:rsidTr="00E51F89">
        <w:trPr>
          <w:trHeight w:val="294"/>
        </w:trPr>
        <w:tc>
          <w:tcPr>
            <w:tcW w:w="2470" w:type="dxa"/>
            <w:vMerge/>
            <w:tcBorders>
              <w:left w:val="single" w:sz="6" w:space="0" w:color="auto"/>
              <w:right w:val="single" w:sz="6" w:space="0" w:color="auto"/>
            </w:tcBorders>
          </w:tcPr>
          <w:p w14:paraId="04693152"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295C7DE" w14:textId="77777777" w:rsidR="00AD5F95" w:rsidRDefault="00AD5F95" w:rsidP="00B176B0">
            <w:pPr>
              <w:pStyle w:val="TAL"/>
              <w:rPr>
                <w:lang w:eastAsia="ja-JP"/>
              </w:rPr>
            </w:pPr>
          </w:p>
        </w:tc>
        <w:tc>
          <w:tcPr>
            <w:tcW w:w="1839" w:type="dxa"/>
            <w:tcBorders>
              <w:top w:val="single" w:sz="6" w:space="0" w:color="auto"/>
              <w:left w:val="single" w:sz="6" w:space="0" w:color="auto"/>
              <w:bottom w:val="single" w:sz="6" w:space="0" w:color="auto"/>
              <w:right w:val="single" w:sz="6" w:space="0" w:color="auto"/>
            </w:tcBorders>
          </w:tcPr>
          <w:p w14:paraId="57216883" w14:textId="77777777" w:rsidR="00AD5F95" w:rsidRDefault="00AD5F95" w:rsidP="00B176B0">
            <w:pPr>
              <w:pStyle w:val="TAN"/>
              <w:rPr>
                <w:lang w:eastAsia="ja-JP"/>
              </w:rPr>
            </w:pPr>
            <w:r>
              <w:rPr>
                <w:rFonts w:eastAsia="DengXian"/>
              </w:rPr>
              <w:t>Unsubscribe</w:t>
            </w:r>
          </w:p>
        </w:tc>
        <w:tc>
          <w:tcPr>
            <w:tcW w:w="1570" w:type="dxa"/>
            <w:vMerge/>
            <w:tcBorders>
              <w:left w:val="single" w:sz="6" w:space="0" w:color="auto"/>
              <w:right w:val="single" w:sz="6" w:space="0" w:color="auto"/>
            </w:tcBorders>
          </w:tcPr>
          <w:p w14:paraId="37B353C4" w14:textId="77777777" w:rsidR="00AD5F95" w:rsidRDefault="00AD5F95" w:rsidP="00B176B0">
            <w:pPr>
              <w:pStyle w:val="TAL"/>
            </w:pPr>
          </w:p>
        </w:tc>
        <w:tc>
          <w:tcPr>
            <w:tcW w:w="2213" w:type="dxa"/>
            <w:vMerge/>
            <w:tcBorders>
              <w:left w:val="single" w:sz="6" w:space="0" w:color="auto"/>
              <w:right w:val="single" w:sz="6" w:space="0" w:color="auto"/>
            </w:tcBorders>
          </w:tcPr>
          <w:p w14:paraId="75A14870" w14:textId="77777777" w:rsidR="00AD5F95" w:rsidRDefault="00AD5F95" w:rsidP="00B176B0">
            <w:pPr>
              <w:pStyle w:val="TAN"/>
            </w:pPr>
          </w:p>
        </w:tc>
      </w:tr>
      <w:tr w:rsidR="00B176B0" w14:paraId="016CEF71" w14:textId="77777777" w:rsidTr="00E51F89">
        <w:trPr>
          <w:trHeight w:val="294"/>
        </w:trPr>
        <w:tc>
          <w:tcPr>
            <w:tcW w:w="2470" w:type="dxa"/>
            <w:vMerge/>
            <w:tcBorders>
              <w:left w:val="single" w:sz="6" w:space="0" w:color="auto"/>
              <w:right w:val="single" w:sz="6" w:space="0" w:color="auto"/>
            </w:tcBorders>
          </w:tcPr>
          <w:p w14:paraId="0401C908"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389E3D0" w14:textId="77777777" w:rsidR="00AD5F95" w:rsidRDefault="00AD5F95" w:rsidP="00B176B0">
            <w:pPr>
              <w:pStyle w:val="TAL"/>
              <w:rPr>
                <w:lang w:eastAsia="ja-JP"/>
              </w:rPr>
            </w:pPr>
          </w:p>
        </w:tc>
        <w:tc>
          <w:tcPr>
            <w:tcW w:w="1839" w:type="dxa"/>
            <w:tcBorders>
              <w:top w:val="single" w:sz="6" w:space="0" w:color="auto"/>
              <w:left w:val="single" w:sz="6" w:space="0" w:color="auto"/>
              <w:bottom w:val="single" w:sz="6" w:space="0" w:color="auto"/>
              <w:right w:val="single" w:sz="6" w:space="0" w:color="auto"/>
            </w:tcBorders>
          </w:tcPr>
          <w:p w14:paraId="6BF58D55" w14:textId="77777777" w:rsidR="00AD5F95" w:rsidRDefault="00AD5F95" w:rsidP="00B176B0">
            <w:pPr>
              <w:pStyle w:val="TAN"/>
              <w:rPr>
                <w:lang w:eastAsia="ja-JP"/>
              </w:rPr>
            </w:pPr>
            <w:r>
              <w:rPr>
                <w:rFonts w:eastAsia="DengXian"/>
              </w:rPr>
              <w:t>Notify</w:t>
            </w:r>
          </w:p>
        </w:tc>
        <w:tc>
          <w:tcPr>
            <w:tcW w:w="1570" w:type="dxa"/>
            <w:vMerge/>
            <w:tcBorders>
              <w:left w:val="single" w:sz="6" w:space="0" w:color="auto"/>
              <w:right w:val="single" w:sz="6" w:space="0" w:color="auto"/>
            </w:tcBorders>
          </w:tcPr>
          <w:p w14:paraId="463BEFDD" w14:textId="77777777" w:rsidR="00AD5F95" w:rsidRDefault="00AD5F95" w:rsidP="00B176B0">
            <w:pPr>
              <w:pStyle w:val="TAL"/>
            </w:pPr>
          </w:p>
        </w:tc>
        <w:tc>
          <w:tcPr>
            <w:tcW w:w="2213" w:type="dxa"/>
            <w:vMerge/>
            <w:tcBorders>
              <w:left w:val="single" w:sz="6" w:space="0" w:color="auto"/>
              <w:right w:val="single" w:sz="6" w:space="0" w:color="auto"/>
            </w:tcBorders>
          </w:tcPr>
          <w:p w14:paraId="046DC00A" w14:textId="77777777" w:rsidR="00AD5F95" w:rsidRDefault="00AD5F95" w:rsidP="00B176B0">
            <w:pPr>
              <w:pStyle w:val="TAN"/>
            </w:pPr>
          </w:p>
        </w:tc>
      </w:tr>
      <w:tr w:rsidR="00B176B0" w14:paraId="390C20AB" w14:textId="77777777" w:rsidTr="00E51F89">
        <w:trPr>
          <w:trHeight w:val="491"/>
        </w:trPr>
        <w:tc>
          <w:tcPr>
            <w:tcW w:w="2470" w:type="dxa"/>
            <w:vMerge w:val="restart"/>
            <w:tcBorders>
              <w:left w:val="single" w:sz="6" w:space="0" w:color="auto"/>
              <w:right w:val="single" w:sz="6" w:space="0" w:color="auto"/>
            </w:tcBorders>
          </w:tcPr>
          <w:p w14:paraId="4B2A712E" w14:textId="77777777" w:rsidR="00AD5F95" w:rsidRDefault="00AD5F95" w:rsidP="00B176B0">
            <w:pPr>
              <w:keepNext/>
              <w:keepLines/>
              <w:spacing w:after="0"/>
              <w:ind w:left="851" w:hanging="851"/>
              <w:rPr>
                <w:rFonts w:ascii="Arial" w:hAnsi="Arial"/>
                <w:sz w:val="18"/>
              </w:rPr>
            </w:pPr>
            <w:r>
              <w:rPr>
                <w:rFonts w:ascii="Arial" w:hAnsi="Arial"/>
                <w:sz w:val="18"/>
              </w:rPr>
              <w:t>Nnwdaf_RoamingAnalytics</w:t>
            </w:r>
          </w:p>
        </w:tc>
        <w:tc>
          <w:tcPr>
            <w:tcW w:w="2009" w:type="dxa"/>
            <w:vMerge w:val="restart"/>
            <w:tcBorders>
              <w:left w:val="single" w:sz="6" w:space="0" w:color="auto"/>
              <w:right w:val="single" w:sz="6" w:space="0" w:color="auto"/>
            </w:tcBorders>
          </w:tcPr>
          <w:p w14:paraId="3644D538" w14:textId="77777777" w:rsidR="00AD5F95" w:rsidRDefault="00AD5F95" w:rsidP="00B176B0">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839" w:type="dxa"/>
            <w:tcBorders>
              <w:top w:val="single" w:sz="6" w:space="0" w:color="auto"/>
              <w:left w:val="single" w:sz="6" w:space="0" w:color="auto"/>
              <w:bottom w:val="single" w:sz="6" w:space="0" w:color="auto"/>
              <w:right w:val="single" w:sz="6" w:space="0" w:color="auto"/>
            </w:tcBorders>
          </w:tcPr>
          <w:p w14:paraId="09B48CAE" w14:textId="77777777" w:rsidR="00AD5F95" w:rsidRDefault="00AD5F95" w:rsidP="00B176B0">
            <w:pPr>
              <w:pStyle w:val="TAN"/>
              <w:rPr>
                <w:rFonts w:eastAsia="DengXian"/>
              </w:rPr>
            </w:pPr>
            <w:r>
              <w:t>Subscribe (NOTE 4)</w:t>
            </w:r>
          </w:p>
        </w:tc>
        <w:tc>
          <w:tcPr>
            <w:tcW w:w="1570" w:type="dxa"/>
            <w:vMerge w:val="restart"/>
            <w:tcBorders>
              <w:left w:val="single" w:sz="6" w:space="0" w:color="auto"/>
              <w:right w:val="single" w:sz="6" w:space="0" w:color="auto"/>
            </w:tcBorders>
          </w:tcPr>
          <w:p w14:paraId="6E859FB0" w14:textId="77777777" w:rsidR="00AD5F95" w:rsidRDefault="00AD5F95" w:rsidP="00B176B0">
            <w:pPr>
              <w:pStyle w:val="TAL"/>
            </w:pPr>
            <w:r>
              <w:t>Subscribe / Notify</w:t>
            </w:r>
          </w:p>
        </w:tc>
        <w:tc>
          <w:tcPr>
            <w:tcW w:w="2213" w:type="dxa"/>
            <w:vMerge w:val="restart"/>
            <w:tcBorders>
              <w:left w:val="single" w:sz="6" w:space="0" w:color="auto"/>
              <w:right w:val="single" w:sz="6" w:space="0" w:color="auto"/>
            </w:tcBorders>
          </w:tcPr>
          <w:p w14:paraId="174C10C9" w14:textId="77777777" w:rsidR="00AD5F95" w:rsidRDefault="00AD5F95" w:rsidP="00B176B0">
            <w:pPr>
              <w:pStyle w:val="TAN"/>
              <w:ind w:left="0" w:firstLine="0"/>
              <w:rPr>
                <w:rFonts w:cs="Arial"/>
                <w:szCs w:val="18"/>
              </w:rPr>
            </w:pPr>
            <w:r>
              <w:rPr>
                <w:rFonts w:cs="Arial"/>
                <w:szCs w:val="18"/>
              </w:rPr>
              <w:t>H-RE-NWDAF,</w:t>
            </w:r>
          </w:p>
          <w:p w14:paraId="5C2CAD95" w14:textId="77777777" w:rsidR="00AD5F95" w:rsidRDefault="00AD5F95" w:rsidP="00B176B0">
            <w:pPr>
              <w:pStyle w:val="TAN"/>
            </w:pPr>
            <w:r>
              <w:rPr>
                <w:rFonts w:cs="Arial"/>
                <w:szCs w:val="18"/>
              </w:rPr>
              <w:t>V-RE-NWDAF</w:t>
            </w:r>
          </w:p>
        </w:tc>
      </w:tr>
      <w:tr w:rsidR="00B176B0" w14:paraId="2B4EAB72" w14:textId="77777777" w:rsidTr="00E51F89">
        <w:trPr>
          <w:trHeight w:val="489"/>
        </w:trPr>
        <w:tc>
          <w:tcPr>
            <w:tcW w:w="2470" w:type="dxa"/>
            <w:vMerge/>
            <w:tcBorders>
              <w:left w:val="single" w:sz="6" w:space="0" w:color="auto"/>
              <w:right w:val="single" w:sz="6" w:space="0" w:color="auto"/>
            </w:tcBorders>
          </w:tcPr>
          <w:p w14:paraId="214E1D69"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4CCAFE17"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228293FF" w14:textId="77777777" w:rsidR="00AD5F95" w:rsidRDefault="00AD5F95" w:rsidP="00B176B0">
            <w:pPr>
              <w:pStyle w:val="TAN"/>
              <w:rPr>
                <w:rFonts w:eastAsia="DengXian"/>
              </w:rPr>
            </w:pPr>
            <w:r>
              <w:rPr>
                <w:rFonts w:eastAsia="DengXian"/>
              </w:rPr>
              <w:t>Unsubscribe</w:t>
            </w:r>
          </w:p>
        </w:tc>
        <w:tc>
          <w:tcPr>
            <w:tcW w:w="1570" w:type="dxa"/>
            <w:vMerge/>
            <w:tcBorders>
              <w:left w:val="single" w:sz="6" w:space="0" w:color="auto"/>
              <w:right w:val="single" w:sz="6" w:space="0" w:color="auto"/>
            </w:tcBorders>
          </w:tcPr>
          <w:p w14:paraId="067456BC" w14:textId="77777777" w:rsidR="00AD5F95" w:rsidRDefault="00AD5F95" w:rsidP="00B176B0">
            <w:pPr>
              <w:pStyle w:val="TAL"/>
            </w:pPr>
          </w:p>
        </w:tc>
        <w:tc>
          <w:tcPr>
            <w:tcW w:w="2213" w:type="dxa"/>
            <w:vMerge/>
            <w:tcBorders>
              <w:left w:val="single" w:sz="6" w:space="0" w:color="auto"/>
              <w:right w:val="single" w:sz="6" w:space="0" w:color="auto"/>
            </w:tcBorders>
          </w:tcPr>
          <w:p w14:paraId="38302D82" w14:textId="77777777" w:rsidR="00AD5F95" w:rsidRDefault="00AD5F95" w:rsidP="00B176B0">
            <w:pPr>
              <w:pStyle w:val="TAN"/>
              <w:rPr>
                <w:rFonts w:cs="Arial"/>
                <w:szCs w:val="18"/>
              </w:rPr>
            </w:pPr>
          </w:p>
        </w:tc>
      </w:tr>
      <w:tr w:rsidR="00B176B0" w14:paraId="7AEE927F" w14:textId="77777777" w:rsidTr="00E51F89">
        <w:trPr>
          <w:trHeight w:val="489"/>
        </w:trPr>
        <w:tc>
          <w:tcPr>
            <w:tcW w:w="2470" w:type="dxa"/>
            <w:vMerge/>
            <w:tcBorders>
              <w:left w:val="single" w:sz="6" w:space="0" w:color="auto"/>
              <w:right w:val="single" w:sz="6" w:space="0" w:color="auto"/>
            </w:tcBorders>
          </w:tcPr>
          <w:p w14:paraId="0413F861"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0D2C4B0D"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7747F2D5" w14:textId="77777777" w:rsidR="00AD5F95" w:rsidRDefault="00AD5F95" w:rsidP="00B176B0">
            <w:pPr>
              <w:pStyle w:val="TAN"/>
              <w:rPr>
                <w:rFonts w:eastAsia="DengXian"/>
              </w:rPr>
            </w:pPr>
            <w:r>
              <w:rPr>
                <w:rFonts w:eastAsia="DengXian"/>
              </w:rPr>
              <w:t>Notify</w:t>
            </w:r>
          </w:p>
        </w:tc>
        <w:tc>
          <w:tcPr>
            <w:tcW w:w="1570" w:type="dxa"/>
            <w:vMerge/>
            <w:tcBorders>
              <w:left w:val="single" w:sz="6" w:space="0" w:color="auto"/>
              <w:right w:val="single" w:sz="6" w:space="0" w:color="auto"/>
            </w:tcBorders>
          </w:tcPr>
          <w:p w14:paraId="1E3BCFAA" w14:textId="77777777" w:rsidR="00AD5F95" w:rsidRDefault="00AD5F95" w:rsidP="00B176B0">
            <w:pPr>
              <w:pStyle w:val="TAL"/>
            </w:pPr>
          </w:p>
        </w:tc>
        <w:tc>
          <w:tcPr>
            <w:tcW w:w="2213" w:type="dxa"/>
            <w:vMerge/>
            <w:tcBorders>
              <w:left w:val="single" w:sz="6" w:space="0" w:color="auto"/>
              <w:right w:val="single" w:sz="6" w:space="0" w:color="auto"/>
            </w:tcBorders>
          </w:tcPr>
          <w:p w14:paraId="779A7104" w14:textId="77777777" w:rsidR="00AD5F95" w:rsidRDefault="00AD5F95" w:rsidP="00B176B0">
            <w:pPr>
              <w:pStyle w:val="TAN"/>
              <w:rPr>
                <w:rFonts w:cs="Arial"/>
                <w:szCs w:val="18"/>
              </w:rPr>
            </w:pPr>
          </w:p>
        </w:tc>
      </w:tr>
      <w:tr w:rsidR="00E51F89" w14:paraId="5ABDF677" w14:textId="77777777" w:rsidTr="00553BD1">
        <w:trPr>
          <w:ins w:id="117" w:author="Ericsson user" w:date="2025-03-21T11:37:00Z"/>
        </w:trPr>
        <w:tc>
          <w:tcPr>
            <w:tcW w:w="2470" w:type="dxa"/>
            <w:vMerge w:val="restart"/>
            <w:tcBorders>
              <w:left w:val="single" w:sz="6" w:space="0" w:color="auto"/>
              <w:bottom w:val="single" w:sz="6" w:space="0" w:color="auto"/>
              <w:right w:val="single" w:sz="6" w:space="0" w:color="auto"/>
            </w:tcBorders>
          </w:tcPr>
          <w:p w14:paraId="2D770FA5" w14:textId="73BE5C75" w:rsidR="00E51F89" w:rsidRDefault="00E51F89" w:rsidP="00F342AC">
            <w:pPr>
              <w:keepNext/>
              <w:keepLines/>
              <w:spacing w:after="0"/>
              <w:ind w:left="851" w:hanging="851"/>
              <w:rPr>
                <w:ins w:id="118" w:author="Ericsson user" w:date="2025-03-21T11:37:00Z"/>
                <w:rFonts w:ascii="Arial" w:hAnsi="Arial"/>
                <w:sz w:val="18"/>
              </w:rPr>
            </w:pPr>
            <w:ins w:id="119" w:author="Ericsson user" w:date="2025-03-20T11:44:00Z">
              <w:r>
                <w:rPr>
                  <w:rFonts w:ascii="Arial" w:hAnsi="Arial"/>
                  <w:sz w:val="18"/>
                </w:rPr>
                <w:t>Nnwdaf_</w:t>
              </w:r>
            </w:ins>
            <w:ins w:id="120" w:author="Ericsson user" w:date="2025-03-25T15:51:00Z">
              <w:r w:rsidR="003D011B">
                <w:rPr>
                  <w:rFonts w:ascii="Arial" w:hAnsi="Arial"/>
                  <w:sz w:val="18"/>
                </w:rPr>
                <w:t>VFLInference</w:t>
              </w:r>
            </w:ins>
          </w:p>
        </w:tc>
        <w:tc>
          <w:tcPr>
            <w:tcW w:w="2009" w:type="dxa"/>
            <w:vMerge w:val="restart"/>
            <w:tcBorders>
              <w:left w:val="single" w:sz="6" w:space="0" w:color="auto"/>
              <w:bottom w:val="single" w:sz="6" w:space="0" w:color="auto"/>
              <w:right w:val="single" w:sz="6" w:space="0" w:color="auto"/>
            </w:tcBorders>
          </w:tcPr>
          <w:p w14:paraId="4B9FEA02" w14:textId="240FFC38" w:rsidR="00E51F89" w:rsidRDefault="00E51F89" w:rsidP="00A0218F">
            <w:pPr>
              <w:pStyle w:val="TAL"/>
              <w:rPr>
                <w:ins w:id="121" w:author="Ericsson user" w:date="2025-03-21T11:37:00Z"/>
                <w:lang w:eastAsia="zh-CN"/>
              </w:rPr>
            </w:pPr>
            <w:ins w:id="122" w:author="Ericsson user" w:date="2025-03-20T11:44:00Z">
              <w:r>
                <w:rPr>
                  <w:lang w:eastAsia="ja-JP"/>
                </w:rPr>
                <w:t xml:space="preserve">This service is provided by an NWDAF acting as VFL client and enables NF service consumers acting as VFL servers to request the NWDAF to participate in </w:t>
              </w:r>
            </w:ins>
            <w:ins w:id="123" w:author="Ericsson user" w:date="2025-03-25T16:00:00Z">
              <w:r w:rsidR="004430C5">
                <w:rPr>
                  <w:lang w:eastAsia="ja-JP"/>
                </w:rPr>
                <w:t>VFL inference</w:t>
              </w:r>
            </w:ins>
            <w:ins w:id="124" w:author="Ericsson user" w:date="2025-03-21T11:42:00Z">
              <w:r>
                <w:rPr>
                  <w:lang w:eastAsia="ja-JP"/>
                </w:rPr>
                <w:t>.</w:t>
              </w:r>
            </w:ins>
          </w:p>
        </w:tc>
        <w:tc>
          <w:tcPr>
            <w:tcW w:w="1839" w:type="dxa"/>
            <w:tcBorders>
              <w:top w:val="single" w:sz="6" w:space="0" w:color="auto"/>
              <w:left w:val="single" w:sz="6" w:space="0" w:color="auto"/>
              <w:bottom w:val="single" w:sz="6" w:space="0" w:color="auto"/>
              <w:right w:val="single" w:sz="6" w:space="0" w:color="auto"/>
            </w:tcBorders>
          </w:tcPr>
          <w:p w14:paraId="50E129FD" w14:textId="1C69FD9E" w:rsidR="00E51F89" w:rsidRPr="00584B78" w:rsidRDefault="00E51F89" w:rsidP="00C12D8D">
            <w:pPr>
              <w:pStyle w:val="TAN"/>
              <w:rPr>
                <w:ins w:id="125" w:author="Ericsson user" w:date="2025-03-21T11:37:00Z"/>
                <w:rFonts w:eastAsia="DengXian"/>
                <w:strike/>
                <w:highlight w:val="yellow"/>
              </w:rPr>
            </w:pPr>
            <w:ins w:id="126" w:author="Ericsson user" w:date="2025-03-20T11:43:00Z">
              <w:r>
                <w:t>Subscribe</w:t>
              </w:r>
            </w:ins>
            <w:ins w:id="127" w:author="Ericsson user" w:date="2025-03-27T09:14:00Z">
              <w:r w:rsidR="0054308A">
                <w:t xml:space="preserve"> (NOTE 5)</w:t>
              </w:r>
            </w:ins>
          </w:p>
        </w:tc>
        <w:tc>
          <w:tcPr>
            <w:tcW w:w="1570" w:type="dxa"/>
            <w:vMerge w:val="restart"/>
            <w:tcBorders>
              <w:left w:val="single" w:sz="6" w:space="0" w:color="auto"/>
              <w:bottom w:val="single" w:sz="6" w:space="0" w:color="auto"/>
              <w:right w:val="single" w:sz="6" w:space="0" w:color="auto"/>
            </w:tcBorders>
          </w:tcPr>
          <w:p w14:paraId="6914B1E3" w14:textId="737FF000" w:rsidR="00E51F89" w:rsidRPr="00584B78" w:rsidRDefault="00E51F89" w:rsidP="00DB25D2">
            <w:pPr>
              <w:pStyle w:val="TAL"/>
              <w:rPr>
                <w:ins w:id="128" w:author="Ericsson user" w:date="2025-03-21T11:37:00Z"/>
                <w:strike/>
                <w:highlight w:val="yellow"/>
              </w:rPr>
            </w:pPr>
            <w:ins w:id="129" w:author="Ericsson user" w:date="2025-03-20T11:43:00Z">
              <w:r>
                <w:t>Subscribe / Notify</w:t>
              </w:r>
            </w:ins>
          </w:p>
        </w:tc>
        <w:tc>
          <w:tcPr>
            <w:tcW w:w="2213" w:type="dxa"/>
            <w:vMerge w:val="restart"/>
            <w:tcBorders>
              <w:left w:val="single" w:sz="6" w:space="0" w:color="auto"/>
              <w:bottom w:val="single" w:sz="6" w:space="0" w:color="auto"/>
              <w:right w:val="single" w:sz="6" w:space="0" w:color="auto"/>
            </w:tcBorders>
          </w:tcPr>
          <w:p w14:paraId="0BCECEFA" w14:textId="7618330C" w:rsidR="006734D9" w:rsidRDefault="00E51F89" w:rsidP="008B5054">
            <w:pPr>
              <w:pStyle w:val="TAN"/>
              <w:ind w:left="0" w:firstLine="0"/>
              <w:rPr>
                <w:ins w:id="130" w:author="Ericsson user" w:date="2025-03-20T16:42:00Z"/>
                <w:rFonts w:cs="Arial"/>
                <w:szCs w:val="18"/>
              </w:rPr>
            </w:pPr>
            <w:ins w:id="131" w:author="Ericsson user" w:date="2025-03-20T11:43:00Z">
              <w:r>
                <w:rPr>
                  <w:rFonts w:cs="Arial"/>
                  <w:szCs w:val="18"/>
                </w:rPr>
                <w:t>NWDAF</w:t>
              </w:r>
            </w:ins>
            <w:ins w:id="132" w:author="Ericsson user" w:date="2025-03-28T08:23:00Z">
              <w:r w:rsidR="006734D9">
                <w:rPr>
                  <w:rFonts w:cs="Arial"/>
                  <w:szCs w:val="18"/>
                </w:rPr>
                <w:t>,</w:t>
              </w:r>
            </w:ins>
          </w:p>
          <w:p w14:paraId="18EAF8B0" w14:textId="3C8FA5CD" w:rsidR="00E51F89" w:rsidRDefault="00E51F89" w:rsidP="00DA6E23">
            <w:pPr>
              <w:pStyle w:val="TAN"/>
              <w:ind w:left="0" w:firstLine="0"/>
              <w:rPr>
                <w:ins w:id="133" w:author="Ericsson user" w:date="2025-03-24T13:28:00Z"/>
                <w:rFonts w:cs="Arial"/>
                <w:szCs w:val="18"/>
              </w:rPr>
            </w:pPr>
            <w:ins w:id="134" w:author="Ericsson user" w:date="2025-03-20T11:43:00Z">
              <w:r>
                <w:rPr>
                  <w:rFonts w:cs="Arial"/>
                  <w:szCs w:val="18"/>
                </w:rPr>
                <w:t>AF,</w:t>
              </w:r>
            </w:ins>
          </w:p>
          <w:p w14:paraId="3008C017" w14:textId="5863CF0F" w:rsidR="00E51F89" w:rsidRPr="00584B78" w:rsidRDefault="000159BD" w:rsidP="00227DE7">
            <w:pPr>
              <w:pStyle w:val="TAN"/>
              <w:ind w:left="0" w:firstLine="0"/>
              <w:rPr>
                <w:ins w:id="135" w:author="Ericsson user" w:date="2025-03-21T11:37:00Z"/>
                <w:rFonts w:cs="Arial"/>
                <w:strike/>
                <w:szCs w:val="18"/>
                <w:highlight w:val="yellow"/>
              </w:rPr>
            </w:pPr>
            <w:ins w:id="136" w:author="Ericsson user" w:date="2025-03-24T13:28:00Z">
              <w:r>
                <w:rPr>
                  <w:rFonts w:cs="Arial"/>
                  <w:szCs w:val="18"/>
                </w:rPr>
                <w:t>NEF</w:t>
              </w:r>
            </w:ins>
          </w:p>
        </w:tc>
      </w:tr>
      <w:tr w:rsidR="00E51F89" w14:paraId="142B57DF" w14:textId="77777777" w:rsidTr="00E51F89">
        <w:trPr>
          <w:trHeight w:val="489"/>
          <w:ins w:id="137" w:author="Ericsson user" w:date="2025-03-20T11:42:00Z"/>
        </w:trPr>
        <w:tc>
          <w:tcPr>
            <w:tcW w:w="2470" w:type="dxa"/>
            <w:vMerge/>
            <w:tcBorders>
              <w:left w:val="single" w:sz="6" w:space="0" w:color="auto"/>
              <w:right w:val="single" w:sz="6" w:space="0" w:color="auto"/>
            </w:tcBorders>
          </w:tcPr>
          <w:p w14:paraId="02D0573A" w14:textId="77777777" w:rsidR="00E51F89" w:rsidRDefault="00E51F89" w:rsidP="00B176B0">
            <w:pPr>
              <w:keepNext/>
              <w:keepLines/>
              <w:spacing w:after="0"/>
              <w:ind w:left="851" w:hanging="851"/>
              <w:rPr>
                <w:ins w:id="138" w:author="Ericsson user" w:date="2025-03-20T11:42:00Z"/>
                <w:rFonts w:ascii="Arial" w:hAnsi="Arial"/>
                <w:sz w:val="18"/>
              </w:rPr>
            </w:pPr>
          </w:p>
        </w:tc>
        <w:tc>
          <w:tcPr>
            <w:tcW w:w="2009" w:type="dxa"/>
            <w:vMerge/>
            <w:tcBorders>
              <w:left w:val="single" w:sz="6" w:space="0" w:color="auto"/>
              <w:right w:val="single" w:sz="6" w:space="0" w:color="auto"/>
            </w:tcBorders>
          </w:tcPr>
          <w:p w14:paraId="0DAEED91" w14:textId="77777777" w:rsidR="00E51F89" w:rsidRDefault="00E51F89" w:rsidP="00B176B0">
            <w:pPr>
              <w:pStyle w:val="TAL"/>
              <w:rPr>
                <w:ins w:id="139" w:author="Ericsson user" w:date="2025-03-20T11:42:00Z"/>
                <w:lang w:eastAsia="zh-CN"/>
              </w:rPr>
            </w:pPr>
          </w:p>
        </w:tc>
        <w:tc>
          <w:tcPr>
            <w:tcW w:w="1839" w:type="dxa"/>
            <w:tcBorders>
              <w:top w:val="single" w:sz="6" w:space="0" w:color="auto"/>
              <w:left w:val="single" w:sz="6" w:space="0" w:color="auto"/>
              <w:bottom w:val="single" w:sz="6" w:space="0" w:color="auto"/>
              <w:right w:val="single" w:sz="6" w:space="0" w:color="auto"/>
            </w:tcBorders>
          </w:tcPr>
          <w:p w14:paraId="0ADC8E93" w14:textId="77777777" w:rsidR="00E51F89" w:rsidRDefault="00E51F89" w:rsidP="00B176B0">
            <w:pPr>
              <w:pStyle w:val="TAN"/>
              <w:rPr>
                <w:ins w:id="140" w:author="Ericsson user" w:date="2025-03-20T11:42:00Z"/>
                <w:rFonts w:eastAsia="DengXian"/>
              </w:rPr>
            </w:pPr>
            <w:ins w:id="141" w:author="Ericsson user" w:date="2025-03-20T11:43:00Z">
              <w:r>
                <w:t>Unsubscribe</w:t>
              </w:r>
            </w:ins>
          </w:p>
        </w:tc>
        <w:tc>
          <w:tcPr>
            <w:tcW w:w="1570" w:type="dxa"/>
            <w:vMerge/>
            <w:tcBorders>
              <w:left w:val="single" w:sz="6" w:space="0" w:color="auto"/>
              <w:right w:val="single" w:sz="6" w:space="0" w:color="auto"/>
            </w:tcBorders>
          </w:tcPr>
          <w:p w14:paraId="4A565F0A" w14:textId="77777777" w:rsidR="00E51F89" w:rsidRDefault="00E51F89" w:rsidP="00B176B0">
            <w:pPr>
              <w:pStyle w:val="TAL"/>
              <w:rPr>
                <w:ins w:id="142" w:author="Ericsson user" w:date="2025-03-20T11:42:00Z"/>
              </w:rPr>
            </w:pPr>
          </w:p>
        </w:tc>
        <w:tc>
          <w:tcPr>
            <w:tcW w:w="2213" w:type="dxa"/>
            <w:vMerge/>
            <w:tcBorders>
              <w:left w:val="single" w:sz="6" w:space="0" w:color="auto"/>
              <w:right w:val="single" w:sz="6" w:space="0" w:color="auto"/>
            </w:tcBorders>
          </w:tcPr>
          <w:p w14:paraId="6E88E0F7" w14:textId="77777777" w:rsidR="00E51F89" w:rsidRDefault="00E51F89" w:rsidP="00B176B0">
            <w:pPr>
              <w:pStyle w:val="TAN"/>
              <w:rPr>
                <w:ins w:id="143" w:author="Ericsson user" w:date="2025-03-20T11:42:00Z"/>
                <w:rFonts w:cs="Arial"/>
                <w:szCs w:val="18"/>
              </w:rPr>
            </w:pPr>
          </w:p>
        </w:tc>
      </w:tr>
      <w:tr w:rsidR="00E51F89" w14:paraId="6D2CA787" w14:textId="77777777" w:rsidTr="008120B0">
        <w:tblPrEx>
          <w:tblW w:w="10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44" w:author="Ericsson user" w:date="2025-03-27T09:12:00Z">
            <w:tblPrEx>
              <w:tblW w:w="10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472"/>
          <w:ins w:id="145" w:author="Ericsson user" w:date="2025-03-20T11:42:00Z"/>
          <w:trPrChange w:id="146" w:author="Ericsson user" w:date="2025-03-27T09:12:00Z">
            <w:trPr>
              <w:trHeight w:val="1472"/>
            </w:trPr>
          </w:trPrChange>
        </w:trPr>
        <w:tc>
          <w:tcPr>
            <w:tcW w:w="2470" w:type="dxa"/>
            <w:vMerge/>
            <w:tcBorders>
              <w:left w:val="single" w:sz="6" w:space="0" w:color="auto"/>
              <w:right w:val="single" w:sz="6" w:space="0" w:color="auto"/>
            </w:tcBorders>
            <w:tcPrChange w:id="147" w:author="Ericsson user" w:date="2025-03-27T09:12:00Z">
              <w:tcPr>
                <w:tcW w:w="2470" w:type="dxa"/>
                <w:vMerge/>
                <w:tcBorders>
                  <w:left w:val="single" w:sz="6" w:space="0" w:color="auto"/>
                  <w:right w:val="single" w:sz="6" w:space="0" w:color="auto"/>
                </w:tcBorders>
              </w:tcPr>
            </w:tcPrChange>
          </w:tcPr>
          <w:p w14:paraId="5DD6CE77" w14:textId="77777777" w:rsidR="00E51F89" w:rsidRDefault="00E51F89" w:rsidP="00B176B0">
            <w:pPr>
              <w:keepNext/>
              <w:keepLines/>
              <w:spacing w:after="0"/>
              <w:ind w:left="851" w:hanging="851"/>
              <w:rPr>
                <w:ins w:id="148" w:author="Ericsson user" w:date="2025-03-20T11:42:00Z"/>
                <w:rFonts w:ascii="Arial" w:hAnsi="Arial"/>
                <w:sz w:val="18"/>
              </w:rPr>
            </w:pPr>
          </w:p>
        </w:tc>
        <w:tc>
          <w:tcPr>
            <w:tcW w:w="2009" w:type="dxa"/>
            <w:vMerge/>
            <w:tcBorders>
              <w:left w:val="single" w:sz="6" w:space="0" w:color="auto"/>
              <w:right w:val="single" w:sz="6" w:space="0" w:color="auto"/>
            </w:tcBorders>
            <w:tcPrChange w:id="149" w:author="Ericsson user" w:date="2025-03-27T09:12:00Z">
              <w:tcPr>
                <w:tcW w:w="2009" w:type="dxa"/>
                <w:vMerge/>
                <w:tcBorders>
                  <w:left w:val="single" w:sz="6" w:space="0" w:color="auto"/>
                  <w:right w:val="single" w:sz="6" w:space="0" w:color="auto"/>
                </w:tcBorders>
              </w:tcPr>
            </w:tcPrChange>
          </w:tcPr>
          <w:p w14:paraId="14BB9DE0" w14:textId="77777777" w:rsidR="00E51F89" w:rsidRDefault="00E51F89" w:rsidP="00B176B0">
            <w:pPr>
              <w:pStyle w:val="TAL"/>
              <w:rPr>
                <w:ins w:id="150" w:author="Ericsson user" w:date="2025-03-20T11:42:00Z"/>
                <w:lang w:eastAsia="zh-CN"/>
              </w:rPr>
            </w:pPr>
          </w:p>
        </w:tc>
        <w:tc>
          <w:tcPr>
            <w:tcW w:w="1839" w:type="dxa"/>
            <w:tcBorders>
              <w:top w:val="single" w:sz="6" w:space="0" w:color="auto"/>
              <w:left w:val="single" w:sz="6" w:space="0" w:color="auto"/>
              <w:bottom w:val="single" w:sz="6" w:space="0" w:color="auto"/>
              <w:right w:val="single" w:sz="6" w:space="0" w:color="auto"/>
            </w:tcBorders>
            <w:tcPrChange w:id="151" w:author="Ericsson user" w:date="2025-03-27T09:12:00Z">
              <w:tcPr>
                <w:tcW w:w="1839" w:type="dxa"/>
                <w:tcBorders>
                  <w:top w:val="single" w:sz="6" w:space="0" w:color="auto"/>
                  <w:left w:val="single" w:sz="6" w:space="0" w:color="auto"/>
                  <w:right w:val="single" w:sz="6" w:space="0" w:color="auto"/>
                </w:tcBorders>
              </w:tcPr>
            </w:tcPrChange>
          </w:tcPr>
          <w:p w14:paraId="7CA44A67" w14:textId="5B86101E" w:rsidR="00FD764A" w:rsidRPr="007812A1" w:rsidRDefault="00E51F89" w:rsidP="0008529D">
            <w:pPr>
              <w:pStyle w:val="TAN"/>
              <w:rPr>
                <w:ins w:id="152" w:author="Ericsson user" w:date="2025-03-20T11:42:00Z"/>
              </w:rPr>
            </w:pPr>
            <w:ins w:id="153" w:author="Ericsson user" w:date="2025-03-20T11:43:00Z">
              <w:r>
                <w:t>Notify</w:t>
              </w:r>
            </w:ins>
          </w:p>
        </w:tc>
        <w:tc>
          <w:tcPr>
            <w:tcW w:w="1570" w:type="dxa"/>
            <w:vMerge/>
            <w:tcBorders>
              <w:left w:val="single" w:sz="6" w:space="0" w:color="auto"/>
              <w:right w:val="single" w:sz="6" w:space="0" w:color="auto"/>
            </w:tcBorders>
            <w:tcPrChange w:id="154" w:author="Ericsson user" w:date="2025-03-27T09:12:00Z">
              <w:tcPr>
                <w:tcW w:w="1570" w:type="dxa"/>
                <w:vMerge/>
                <w:tcBorders>
                  <w:left w:val="single" w:sz="6" w:space="0" w:color="auto"/>
                  <w:right w:val="single" w:sz="6" w:space="0" w:color="auto"/>
                </w:tcBorders>
              </w:tcPr>
            </w:tcPrChange>
          </w:tcPr>
          <w:p w14:paraId="45C73BD1" w14:textId="77777777" w:rsidR="00E51F89" w:rsidRDefault="00E51F89" w:rsidP="00B176B0">
            <w:pPr>
              <w:pStyle w:val="TAL"/>
              <w:rPr>
                <w:ins w:id="155" w:author="Ericsson user" w:date="2025-03-20T11:42:00Z"/>
              </w:rPr>
            </w:pPr>
          </w:p>
        </w:tc>
        <w:tc>
          <w:tcPr>
            <w:tcW w:w="2213" w:type="dxa"/>
            <w:vMerge/>
            <w:tcBorders>
              <w:left w:val="single" w:sz="6" w:space="0" w:color="auto"/>
              <w:right w:val="single" w:sz="6" w:space="0" w:color="auto"/>
            </w:tcBorders>
            <w:tcPrChange w:id="156" w:author="Ericsson user" w:date="2025-03-27T09:12:00Z">
              <w:tcPr>
                <w:tcW w:w="2213" w:type="dxa"/>
                <w:vMerge/>
                <w:tcBorders>
                  <w:left w:val="single" w:sz="6" w:space="0" w:color="auto"/>
                  <w:right w:val="single" w:sz="6" w:space="0" w:color="auto"/>
                </w:tcBorders>
              </w:tcPr>
            </w:tcPrChange>
          </w:tcPr>
          <w:p w14:paraId="074E9812" w14:textId="77777777" w:rsidR="00E51F89" w:rsidRDefault="00E51F89" w:rsidP="00B176B0">
            <w:pPr>
              <w:pStyle w:val="TAN"/>
              <w:rPr>
                <w:ins w:id="157" w:author="Ericsson user" w:date="2025-03-20T11:42:00Z"/>
                <w:rFonts w:cs="Arial"/>
                <w:szCs w:val="18"/>
              </w:rPr>
            </w:pPr>
          </w:p>
        </w:tc>
      </w:tr>
      <w:tr w:rsidR="0054308A" w14:paraId="2E0DB51F" w14:textId="77777777" w:rsidTr="00B51C6F">
        <w:trPr>
          <w:trHeight w:val="1472"/>
        </w:trPr>
        <w:tc>
          <w:tcPr>
            <w:tcW w:w="10101" w:type="dxa"/>
            <w:gridSpan w:val="5"/>
            <w:tcBorders>
              <w:left w:val="single" w:sz="6" w:space="0" w:color="auto"/>
              <w:right w:val="single" w:sz="6" w:space="0" w:color="auto"/>
            </w:tcBorders>
          </w:tcPr>
          <w:p w14:paraId="01740B2B" w14:textId="77777777" w:rsidR="0054308A" w:rsidRPr="0054308A" w:rsidRDefault="0054308A" w:rsidP="0054308A">
            <w:pPr>
              <w:pStyle w:val="TAN"/>
              <w:rPr>
                <w:rFonts w:cs="Arial"/>
                <w:szCs w:val="18"/>
              </w:rPr>
            </w:pPr>
            <w:r w:rsidRPr="0054308A">
              <w:rPr>
                <w:rFonts w:cs="Arial"/>
                <w:szCs w:val="18"/>
              </w:rPr>
              <w:t>NOTE 1:</w:t>
            </w:r>
            <w:r w:rsidRPr="0054308A">
              <w:rPr>
                <w:rFonts w:cs="Arial"/>
                <w:szCs w:val="18"/>
              </w:rPr>
              <w:tab/>
              <w:t>This service corresponds to the Nnwdaf_AnalyticsSubscription service defined in 3GPP TS 23.288 [17].</w:t>
            </w:r>
          </w:p>
          <w:p w14:paraId="5BDD2DC3" w14:textId="77777777" w:rsidR="0054308A" w:rsidRPr="0054308A" w:rsidRDefault="0054308A" w:rsidP="0054308A">
            <w:pPr>
              <w:pStyle w:val="TAN"/>
              <w:rPr>
                <w:rFonts w:cs="Arial"/>
                <w:szCs w:val="18"/>
              </w:rPr>
            </w:pPr>
            <w:r w:rsidRPr="0054308A">
              <w:rPr>
                <w:rFonts w:cs="Arial"/>
                <w:szCs w:val="18"/>
              </w:rPr>
              <w:t>NOTE 2:</w:t>
            </w:r>
            <w:r w:rsidRPr="0054308A">
              <w:rPr>
                <w:rFonts w:cs="Arial"/>
                <w:szCs w:val="18"/>
              </w:rPr>
              <w:tab/>
              <w:t>This service implements also the Nnwdaf_MLModelInfo service as specified in 3GPP TS 23.288 [17] by using immediate and one-time reporting requirement.</w:t>
            </w:r>
          </w:p>
          <w:p w14:paraId="4F317412" w14:textId="77777777" w:rsidR="0054308A" w:rsidRPr="0054308A" w:rsidRDefault="0054308A" w:rsidP="0054308A">
            <w:pPr>
              <w:pStyle w:val="TAN"/>
              <w:rPr>
                <w:rFonts w:cs="Arial"/>
                <w:szCs w:val="18"/>
              </w:rPr>
            </w:pPr>
            <w:r w:rsidRPr="0054308A">
              <w:rPr>
                <w:rFonts w:cs="Arial"/>
                <w:szCs w:val="18"/>
              </w:rPr>
              <w:t>NOTE 3:</w:t>
            </w:r>
            <w:r w:rsidRPr="0054308A">
              <w:rPr>
                <w:rFonts w:cs="Arial"/>
                <w:szCs w:val="18"/>
              </w:rPr>
              <w:tab/>
              <w:t>This service implements also the Nnwdaf_MLModelTrainingInfo service as specified in 3GPP TS 23.288 [17] by using immediate and one-time reporting requirement.</w:t>
            </w:r>
          </w:p>
          <w:p w14:paraId="257E0026" w14:textId="77777777" w:rsidR="0054308A" w:rsidRDefault="0054308A" w:rsidP="0054308A">
            <w:pPr>
              <w:pStyle w:val="TAN"/>
              <w:rPr>
                <w:ins w:id="158" w:author="Ericsson user" w:date="2025-03-27T09:14:00Z"/>
                <w:rFonts w:cs="Arial"/>
                <w:szCs w:val="18"/>
              </w:rPr>
            </w:pPr>
            <w:r w:rsidRPr="0054308A">
              <w:rPr>
                <w:rFonts w:cs="Arial"/>
                <w:szCs w:val="18"/>
              </w:rPr>
              <w:t>NOTE 4:</w:t>
            </w:r>
            <w:r w:rsidRPr="0054308A">
              <w:rPr>
                <w:rFonts w:cs="Arial"/>
                <w:szCs w:val="18"/>
              </w:rPr>
              <w:tab/>
              <w:t>The Nnwdaf_RoamingAnalytics_Subscribe service operation implements also the Nnwdaf_RoamingAnalytics_Request service operation specified in 3GPP TS 23.288 [17] by using immediate and one-time reporting requirement.</w:t>
            </w:r>
          </w:p>
          <w:p w14:paraId="11A97C2E" w14:textId="4EEEAFFC" w:rsidR="0054308A" w:rsidRDefault="0054308A" w:rsidP="0054308A">
            <w:pPr>
              <w:pStyle w:val="TAN"/>
              <w:rPr>
                <w:rFonts w:cs="Arial"/>
                <w:szCs w:val="18"/>
              </w:rPr>
            </w:pPr>
            <w:ins w:id="159" w:author="Ericsson user" w:date="2025-03-27T09:14:00Z">
              <w:r w:rsidRPr="0054308A">
                <w:rPr>
                  <w:rFonts w:cs="Arial"/>
                  <w:szCs w:val="18"/>
                </w:rPr>
                <w:t>NOTE </w:t>
              </w:r>
              <w:r>
                <w:rPr>
                  <w:rFonts w:cs="Arial"/>
                  <w:szCs w:val="18"/>
                </w:rPr>
                <w:t>5</w:t>
              </w:r>
              <w:r w:rsidRPr="0054308A">
                <w:rPr>
                  <w:rFonts w:cs="Arial"/>
                  <w:szCs w:val="18"/>
                </w:rPr>
                <w:t>:</w:t>
              </w:r>
              <w:r w:rsidRPr="0054308A">
                <w:rPr>
                  <w:rFonts w:cs="Arial"/>
                  <w:szCs w:val="18"/>
                </w:rPr>
                <w:tab/>
                <w:t>The Nnwdaf_</w:t>
              </w:r>
              <w:r>
                <w:rPr>
                  <w:rFonts w:cs="Arial"/>
                  <w:szCs w:val="18"/>
                </w:rPr>
                <w:t>VFLInference</w:t>
              </w:r>
              <w:r w:rsidRPr="0054308A">
                <w:rPr>
                  <w:rFonts w:cs="Arial"/>
                  <w:szCs w:val="18"/>
                </w:rPr>
                <w:t>_Subscribe service operation implements also the Nnwdaf_</w:t>
              </w:r>
              <w:r>
                <w:rPr>
                  <w:rFonts w:cs="Arial"/>
                  <w:szCs w:val="18"/>
                </w:rPr>
                <w:t>VFLInference</w:t>
              </w:r>
              <w:r w:rsidRPr="0054308A">
                <w:rPr>
                  <w:rFonts w:cs="Arial"/>
                  <w:szCs w:val="18"/>
                </w:rPr>
                <w:t>_Request service operation specified in 3GPP TS 23.288 [17] by using immediate and one-time reporting requirement.</w:t>
              </w:r>
            </w:ins>
          </w:p>
        </w:tc>
      </w:tr>
    </w:tbl>
    <w:p w14:paraId="3E3B73A0" w14:textId="77777777" w:rsidR="00FE4893" w:rsidRDefault="00FE4893" w:rsidP="00AD5F95"/>
    <w:p w14:paraId="521DDCEB" w14:textId="1D28AA4C" w:rsidR="00A10B25" w:rsidRDefault="00A10B25">
      <w:r>
        <w:t>Table </w:t>
      </w:r>
      <w:r>
        <w:rPr>
          <w:rFonts w:eastAsia="MS Mincho"/>
        </w:rPr>
        <w:t>4.1</w:t>
      </w:r>
      <w:r>
        <w:rPr>
          <w:lang w:val="en-US"/>
        </w:rPr>
        <w:t>-2</w:t>
      </w:r>
      <w:r>
        <w:t xml:space="preserve"> summarizes the corresponding APIs defined in this specification. </w:t>
      </w:r>
    </w:p>
    <w:p w14:paraId="5EB1018E" w14:textId="2F8CA4A5" w:rsidR="00A10B25" w:rsidRDefault="00A10B25">
      <w:pPr>
        <w:pStyle w:val="TH"/>
      </w:pPr>
      <w:r>
        <w:lastRenderedPageBreak/>
        <w:t>Table 4.1</w:t>
      </w:r>
      <w:r>
        <w:rPr>
          <w:lang w:val="en-US"/>
        </w:rPr>
        <w:t>-2</w:t>
      </w:r>
      <w:r>
        <w:t>: API Descriptions</w:t>
      </w:r>
    </w:p>
    <w:tbl>
      <w:tblPr>
        <w:tblW w:w="10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5"/>
        <w:gridCol w:w="806"/>
        <w:gridCol w:w="1265"/>
        <w:gridCol w:w="3764"/>
        <w:gridCol w:w="1705"/>
        <w:gridCol w:w="767"/>
      </w:tblGrid>
      <w:tr w:rsidR="00A10B25" w14:paraId="6D6F1422" w14:textId="1E695311" w:rsidTr="00026E36">
        <w:trPr>
          <w:jc w:val="center"/>
        </w:trPr>
        <w:tc>
          <w:tcPr>
            <w:tcW w:w="2465" w:type="dxa"/>
            <w:shd w:val="clear" w:color="000000" w:fill="C0C0C0"/>
          </w:tcPr>
          <w:p w14:paraId="47958ACA" w14:textId="1C9E2AD4" w:rsidR="00A10B25" w:rsidRDefault="00A10B25">
            <w:pPr>
              <w:pStyle w:val="TAH"/>
              <w:rPr>
                <w:rFonts w:cs="Arial"/>
                <w:szCs w:val="22"/>
              </w:rPr>
            </w:pPr>
            <w:r>
              <w:rPr>
                <w:rFonts w:cs="Arial"/>
                <w:szCs w:val="22"/>
              </w:rPr>
              <w:t>Service Name</w:t>
            </w:r>
          </w:p>
        </w:tc>
        <w:tc>
          <w:tcPr>
            <w:tcW w:w="806" w:type="dxa"/>
            <w:shd w:val="clear" w:color="000000" w:fill="C0C0C0"/>
          </w:tcPr>
          <w:p w14:paraId="4EFA37EE" w14:textId="2C10CE5B" w:rsidR="00A10B25" w:rsidRDefault="00A10B25">
            <w:pPr>
              <w:pStyle w:val="TAH"/>
              <w:rPr>
                <w:rFonts w:cs="Arial"/>
                <w:szCs w:val="22"/>
              </w:rPr>
            </w:pPr>
            <w:r>
              <w:rPr>
                <w:rFonts w:cs="Arial"/>
                <w:szCs w:val="22"/>
              </w:rPr>
              <w:t>Clause</w:t>
            </w:r>
          </w:p>
        </w:tc>
        <w:tc>
          <w:tcPr>
            <w:tcW w:w="1265" w:type="dxa"/>
            <w:shd w:val="clear" w:color="000000" w:fill="C0C0C0"/>
          </w:tcPr>
          <w:p w14:paraId="7040896A" w14:textId="110BC671" w:rsidR="00A10B25" w:rsidRDefault="00A10B25">
            <w:pPr>
              <w:pStyle w:val="TAH"/>
              <w:rPr>
                <w:rFonts w:cs="Arial"/>
                <w:szCs w:val="22"/>
              </w:rPr>
            </w:pPr>
            <w:r>
              <w:rPr>
                <w:rFonts w:cs="Arial"/>
                <w:szCs w:val="22"/>
              </w:rPr>
              <w:t>Description</w:t>
            </w:r>
          </w:p>
        </w:tc>
        <w:tc>
          <w:tcPr>
            <w:tcW w:w="3764" w:type="dxa"/>
            <w:shd w:val="clear" w:color="000000" w:fill="C0C0C0"/>
          </w:tcPr>
          <w:p w14:paraId="76E48D2F" w14:textId="2B6579CC" w:rsidR="00A10B25" w:rsidRDefault="00A10B25">
            <w:pPr>
              <w:pStyle w:val="TAH"/>
              <w:rPr>
                <w:rFonts w:cs="Arial"/>
                <w:szCs w:val="22"/>
              </w:rPr>
            </w:pPr>
            <w:r>
              <w:rPr>
                <w:rFonts w:cs="Arial"/>
                <w:szCs w:val="22"/>
              </w:rPr>
              <w:t>OpenAPI Specification File</w:t>
            </w:r>
          </w:p>
        </w:tc>
        <w:tc>
          <w:tcPr>
            <w:tcW w:w="1705" w:type="dxa"/>
            <w:shd w:val="clear" w:color="000000" w:fill="C0C0C0"/>
          </w:tcPr>
          <w:p w14:paraId="390930A5" w14:textId="2FC31CFC" w:rsidR="00A10B25" w:rsidRDefault="00A10B25">
            <w:pPr>
              <w:pStyle w:val="TAH"/>
              <w:rPr>
                <w:rFonts w:cs="Arial"/>
                <w:szCs w:val="22"/>
              </w:rPr>
            </w:pPr>
            <w:r>
              <w:rPr>
                <w:rFonts w:cs="Arial"/>
                <w:szCs w:val="22"/>
              </w:rPr>
              <w:t>apiName</w:t>
            </w:r>
          </w:p>
        </w:tc>
        <w:tc>
          <w:tcPr>
            <w:tcW w:w="767" w:type="dxa"/>
            <w:shd w:val="clear" w:color="000000" w:fill="C0C0C0"/>
          </w:tcPr>
          <w:p w14:paraId="309C0B6D" w14:textId="6ECF3677" w:rsidR="00A10B25" w:rsidRDefault="00A10B25">
            <w:pPr>
              <w:pStyle w:val="TAH"/>
              <w:rPr>
                <w:rFonts w:cs="Arial"/>
                <w:szCs w:val="22"/>
              </w:rPr>
            </w:pPr>
            <w:r>
              <w:rPr>
                <w:rFonts w:cs="Arial"/>
                <w:szCs w:val="22"/>
              </w:rPr>
              <w:t>Annex</w:t>
            </w:r>
          </w:p>
        </w:tc>
      </w:tr>
      <w:tr w:rsidR="00A10B25" w14:paraId="2FE457E6" w14:textId="50106544" w:rsidTr="00026E36">
        <w:trPr>
          <w:jc w:val="center"/>
        </w:trPr>
        <w:tc>
          <w:tcPr>
            <w:tcW w:w="2465" w:type="dxa"/>
          </w:tcPr>
          <w:p w14:paraId="59645DC0" w14:textId="44DA5121" w:rsidR="00A10B25" w:rsidRDefault="00A10B25">
            <w:pPr>
              <w:pStyle w:val="TAL"/>
              <w:rPr>
                <w:rFonts w:cs="Arial"/>
                <w:szCs w:val="22"/>
                <w:lang w:val="en-US"/>
              </w:rPr>
            </w:pPr>
            <w:r>
              <w:rPr>
                <w:rFonts w:cs="Arial"/>
                <w:szCs w:val="22"/>
              </w:rPr>
              <w:t>Nnwdaf_EventsSubscription</w:t>
            </w:r>
          </w:p>
        </w:tc>
        <w:tc>
          <w:tcPr>
            <w:tcW w:w="806" w:type="dxa"/>
          </w:tcPr>
          <w:p w14:paraId="7A6D8343" w14:textId="431E161E" w:rsidR="00A10B25" w:rsidRDefault="00A10B25">
            <w:pPr>
              <w:pStyle w:val="TAL"/>
              <w:rPr>
                <w:rFonts w:cs="Arial"/>
                <w:szCs w:val="22"/>
                <w:lang w:val="en-US"/>
              </w:rPr>
            </w:pPr>
            <w:r>
              <w:rPr>
                <w:rFonts w:cs="Arial"/>
                <w:szCs w:val="22"/>
                <w:lang w:val="en-US"/>
              </w:rPr>
              <w:t>5.1</w:t>
            </w:r>
          </w:p>
        </w:tc>
        <w:tc>
          <w:tcPr>
            <w:tcW w:w="1265" w:type="dxa"/>
          </w:tcPr>
          <w:p w14:paraId="56518C7C" w14:textId="53F67E44" w:rsidR="00A10B25" w:rsidRDefault="00A10B25">
            <w:pPr>
              <w:pStyle w:val="TAL"/>
              <w:rPr>
                <w:rFonts w:cs="Arial"/>
                <w:szCs w:val="22"/>
                <w:lang w:val="en-US"/>
              </w:rPr>
            </w:pPr>
            <w:r>
              <w:rPr>
                <w:rFonts w:cs="Arial"/>
                <w:szCs w:val="22"/>
              </w:rPr>
              <w:t>Nnwdaf Events Subscription Service.</w:t>
            </w:r>
          </w:p>
        </w:tc>
        <w:tc>
          <w:tcPr>
            <w:tcW w:w="3764" w:type="dxa"/>
          </w:tcPr>
          <w:p w14:paraId="118767A9" w14:textId="48AAA93C" w:rsidR="00A10B25" w:rsidRDefault="00A10B25">
            <w:pPr>
              <w:pStyle w:val="TAL"/>
              <w:rPr>
                <w:rFonts w:cs="Arial"/>
                <w:szCs w:val="22"/>
                <w:lang w:val="en-US"/>
              </w:rPr>
            </w:pPr>
            <w:r>
              <w:rPr>
                <w:rFonts w:cs="Arial"/>
                <w:szCs w:val="22"/>
                <w:lang w:val="en-US"/>
              </w:rPr>
              <w:t>TS29520_Nnwdaf_EventsSubscription.yaml</w:t>
            </w:r>
          </w:p>
        </w:tc>
        <w:tc>
          <w:tcPr>
            <w:tcW w:w="1705" w:type="dxa"/>
          </w:tcPr>
          <w:p w14:paraId="12A0867B" w14:textId="552C3A97" w:rsidR="00A10B25" w:rsidRDefault="00A10B25">
            <w:pPr>
              <w:pStyle w:val="TAL"/>
              <w:rPr>
                <w:rFonts w:cs="Arial"/>
                <w:szCs w:val="22"/>
                <w:lang w:val="en-US"/>
              </w:rPr>
            </w:pPr>
            <w:r>
              <w:rPr>
                <w:rFonts w:cs="Arial"/>
                <w:szCs w:val="22"/>
              </w:rPr>
              <w:t>nnwdaf-eventssubscription</w:t>
            </w:r>
          </w:p>
        </w:tc>
        <w:tc>
          <w:tcPr>
            <w:tcW w:w="767" w:type="dxa"/>
          </w:tcPr>
          <w:p w14:paraId="3353C61F" w14:textId="0A4D3C56" w:rsidR="00A10B25" w:rsidRDefault="00A10B25">
            <w:pPr>
              <w:pStyle w:val="TAL"/>
              <w:rPr>
                <w:rFonts w:cs="Arial"/>
                <w:szCs w:val="22"/>
                <w:lang w:val="en-US"/>
              </w:rPr>
            </w:pPr>
            <w:r>
              <w:rPr>
                <w:rFonts w:cs="Arial"/>
                <w:szCs w:val="22"/>
                <w:lang w:val="en-US"/>
              </w:rPr>
              <w:t>A.2</w:t>
            </w:r>
          </w:p>
        </w:tc>
      </w:tr>
      <w:tr w:rsidR="00A10B25" w14:paraId="0206DD2D" w14:textId="6FF5147C" w:rsidTr="00026E36">
        <w:trPr>
          <w:jc w:val="center"/>
        </w:trPr>
        <w:tc>
          <w:tcPr>
            <w:tcW w:w="2465" w:type="dxa"/>
          </w:tcPr>
          <w:p w14:paraId="660CD4B7" w14:textId="3035F7A0" w:rsidR="00A10B25" w:rsidRDefault="00A10B25">
            <w:pPr>
              <w:pStyle w:val="TAL"/>
              <w:rPr>
                <w:rFonts w:cs="Arial"/>
                <w:szCs w:val="22"/>
              </w:rPr>
            </w:pPr>
            <w:r>
              <w:rPr>
                <w:rFonts w:cs="Arial"/>
                <w:szCs w:val="22"/>
              </w:rPr>
              <w:t>Nnwdaf_AnalyticsInfo</w:t>
            </w:r>
          </w:p>
        </w:tc>
        <w:tc>
          <w:tcPr>
            <w:tcW w:w="806" w:type="dxa"/>
          </w:tcPr>
          <w:p w14:paraId="1549593C" w14:textId="69C98976" w:rsidR="00A10B25" w:rsidRDefault="00A10B25">
            <w:pPr>
              <w:pStyle w:val="TAL"/>
              <w:rPr>
                <w:rFonts w:cs="Arial"/>
                <w:szCs w:val="22"/>
                <w:lang w:val="en-US"/>
              </w:rPr>
            </w:pPr>
            <w:r>
              <w:rPr>
                <w:rFonts w:cs="Arial"/>
                <w:szCs w:val="22"/>
                <w:lang w:val="en-US"/>
              </w:rPr>
              <w:t>5.2</w:t>
            </w:r>
          </w:p>
        </w:tc>
        <w:tc>
          <w:tcPr>
            <w:tcW w:w="1265" w:type="dxa"/>
          </w:tcPr>
          <w:p w14:paraId="39F103BA" w14:textId="0FFBB178" w:rsidR="00A10B25" w:rsidRDefault="00A10B25">
            <w:pPr>
              <w:pStyle w:val="TAL"/>
              <w:rPr>
                <w:rFonts w:cs="Arial"/>
                <w:szCs w:val="22"/>
              </w:rPr>
            </w:pPr>
            <w:r>
              <w:rPr>
                <w:rFonts w:cs="Arial"/>
                <w:szCs w:val="22"/>
              </w:rPr>
              <w:t>Nnwdaf Analytics Information Service</w:t>
            </w:r>
          </w:p>
        </w:tc>
        <w:tc>
          <w:tcPr>
            <w:tcW w:w="3764" w:type="dxa"/>
          </w:tcPr>
          <w:p w14:paraId="6E28C17F" w14:textId="71F57F23" w:rsidR="00A10B25" w:rsidRDefault="00A10B25">
            <w:pPr>
              <w:pStyle w:val="TAL"/>
              <w:rPr>
                <w:rFonts w:cs="Arial"/>
                <w:szCs w:val="22"/>
                <w:lang w:val="en-US"/>
              </w:rPr>
            </w:pPr>
            <w:r>
              <w:rPr>
                <w:rFonts w:cs="Arial"/>
                <w:szCs w:val="22"/>
                <w:lang w:val="en-US"/>
              </w:rPr>
              <w:t>TS29520_Nnwdaf_AnalyticsInfo.yaml</w:t>
            </w:r>
          </w:p>
        </w:tc>
        <w:tc>
          <w:tcPr>
            <w:tcW w:w="1705" w:type="dxa"/>
          </w:tcPr>
          <w:p w14:paraId="2C94178E" w14:textId="1E6E92CB" w:rsidR="00A10B25" w:rsidRDefault="00A10B25">
            <w:pPr>
              <w:pStyle w:val="TAL"/>
              <w:rPr>
                <w:rFonts w:cs="Arial"/>
                <w:szCs w:val="22"/>
              </w:rPr>
            </w:pPr>
            <w:r>
              <w:rPr>
                <w:rFonts w:cs="Arial"/>
                <w:szCs w:val="22"/>
              </w:rPr>
              <w:t>nnwdaf-analyticsinfo</w:t>
            </w:r>
          </w:p>
        </w:tc>
        <w:tc>
          <w:tcPr>
            <w:tcW w:w="767" w:type="dxa"/>
          </w:tcPr>
          <w:p w14:paraId="48586426" w14:textId="58F95314" w:rsidR="00A10B25" w:rsidRDefault="00A10B25">
            <w:pPr>
              <w:pStyle w:val="TAL"/>
              <w:rPr>
                <w:rFonts w:cs="Arial"/>
                <w:szCs w:val="22"/>
                <w:lang w:val="en-US"/>
              </w:rPr>
            </w:pPr>
            <w:r>
              <w:rPr>
                <w:rFonts w:cs="Arial"/>
                <w:szCs w:val="22"/>
                <w:lang w:val="en-US"/>
              </w:rPr>
              <w:t>A.3</w:t>
            </w:r>
          </w:p>
        </w:tc>
      </w:tr>
      <w:tr w:rsidR="00A10B25" w14:paraId="28E16CC3" w14:textId="59A05832" w:rsidTr="00026E36">
        <w:trPr>
          <w:jc w:val="center"/>
        </w:trPr>
        <w:tc>
          <w:tcPr>
            <w:tcW w:w="2465" w:type="dxa"/>
          </w:tcPr>
          <w:p w14:paraId="5C5FB2E1" w14:textId="1AB5E9E4" w:rsidR="00A10B25" w:rsidRDefault="00A10B25">
            <w:pPr>
              <w:pStyle w:val="TAL"/>
              <w:rPr>
                <w:rFonts w:cs="Arial"/>
                <w:szCs w:val="22"/>
              </w:rPr>
            </w:pPr>
            <w:r>
              <w:rPr>
                <w:rFonts w:hint="eastAsia"/>
                <w:lang w:eastAsia="zh-CN"/>
              </w:rPr>
              <w:t>N</w:t>
            </w:r>
            <w:r>
              <w:rPr>
                <w:lang w:eastAsia="zh-CN"/>
              </w:rPr>
              <w:t>nwdaf_</w:t>
            </w:r>
            <w:r>
              <w:rPr>
                <w:lang w:eastAsia="ja-JP"/>
              </w:rPr>
              <w:t>DataManagement</w:t>
            </w:r>
          </w:p>
        </w:tc>
        <w:tc>
          <w:tcPr>
            <w:tcW w:w="806" w:type="dxa"/>
          </w:tcPr>
          <w:p w14:paraId="5E5E5009" w14:textId="5605C584" w:rsidR="00A10B25" w:rsidRDefault="00A10B25">
            <w:pPr>
              <w:pStyle w:val="TAL"/>
              <w:rPr>
                <w:rFonts w:cs="Arial"/>
                <w:szCs w:val="22"/>
                <w:lang w:val="en-US"/>
              </w:rPr>
            </w:pPr>
            <w:r>
              <w:rPr>
                <w:rFonts w:cs="Arial" w:hint="eastAsia"/>
                <w:szCs w:val="22"/>
                <w:lang w:val="en-US" w:eastAsia="zh-CN"/>
              </w:rPr>
              <w:t>5</w:t>
            </w:r>
            <w:r>
              <w:rPr>
                <w:rFonts w:cs="Arial"/>
                <w:szCs w:val="22"/>
                <w:lang w:val="en-US" w:eastAsia="zh-CN"/>
              </w:rPr>
              <w:t>.3</w:t>
            </w:r>
          </w:p>
        </w:tc>
        <w:tc>
          <w:tcPr>
            <w:tcW w:w="1265" w:type="dxa"/>
          </w:tcPr>
          <w:p w14:paraId="63314222" w14:textId="0B8A542E" w:rsidR="00A10B25" w:rsidRDefault="00A10B25">
            <w:pPr>
              <w:pStyle w:val="TAL"/>
              <w:rPr>
                <w:rFonts w:cs="Arial"/>
                <w:szCs w:val="22"/>
              </w:rPr>
            </w:pPr>
            <w:r>
              <w:rPr>
                <w:rFonts w:cs="Arial" w:hint="eastAsia"/>
                <w:szCs w:val="22"/>
                <w:lang w:eastAsia="zh-CN"/>
              </w:rPr>
              <w:t>N</w:t>
            </w:r>
            <w:r>
              <w:rPr>
                <w:rFonts w:cs="Arial"/>
                <w:szCs w:val="22"/>
                <w:lang w:eastAsia="zh-CN"/>
              </w:rPr>
              <w:t>WDAF Data Management Service</w:t>
            </w:r>
          </w:p>
        </w:tc>
        <w:tc>
          <w:tcPr>
            <w:tcW w:w="3764" w:type="dxa"/>
          </w:tcPr>
          <w:p w14:paraId="73C2FC86" w14:textId="37143B95" w:rsidR="00A10B25" w:rsidRDefault="00A10B25">
            <w:pPr>
              <w:pStyle w:val="TAL"/>
              <w:rPr>
                <w:rFonts w:cs="Arial"/>
                <w:szCs w:val="22"/>
                <w:lang w:val="en-US"/>
              </w:rPr>
            </w:pPr>
            <w:r>
              <w:rPr>
                <w:rFonts w:cs="Arial"/>
                <w:szCs w:val="22"/>
                <w:lang w:val="en-US"/>
              </w:rPr>
              <w:t>TS29520_Nnwdaf_DataManagement.yaml</w:t>
            </w:r>
          </w:p>
        </w:tc>
        <w:tc>
          <w:tcPr>
            <w:tcW w:w="1705" w:type="dxa"/>
          </w:tcPr>
          <w:p w14:paraId="1A5E8948" w14:textId="61C29727" w:rsidR="00A10B25" w:rsidRDefault="00A10B25">
            <w:pPr>
              <w:pStyle w:val="TAL"/>
              <w:rPr>
                <w:rFonts w:cs="Arial"/>
                <w:szCs w:val="22"/>
              </w:rPr>
            </w:pPr>
            <w:r>
              <w:t>nnwdaf-datamanagement</w:t>
            </w:r>
          </w:p>
        </w:tc>
        <w:tc>
          <w:tcPr>
            <w:tcW w:w="767" w:type="dxa"/>
          </w:tcPr>
          <w:p w14:paraId="37C55883" w14:textId="48D62042" w:rsidR="00A10B25" w:rsidRDefault="00A10B25">
            <w:pPr>
              <w:pStyle w:val="TAL"/>
              <w:rPr>
                <w:rFonts w:cs="Arial"/>
                <w:szCs w:val="22"/>
                <w:lang w:val="en-US"/>
              </w:rPr>
            </w:pPr>
            <w:r>
              <w:rPr>
                <w:rFonts w:cs="Arial" w:hint="eastAsia"/>
                <w:szCs w:val="22"/>
                <w:lang w:val="en-US" w:eastAsia="zh-CN"/>
              </w:rPr>
              <w:t>A</w:t>
            </w:r>
            <w:r>
              <w:rPr>
                <w:rFonts w:cs="Arial"/>
                <w:szCs w:val="22"/>
                <w:lang w:val="en-US" w:eastAsia="zh-CN"/>
              </w:rPr>
              <w:t>.4</w:t>
            </w:r>
          </w:p>
        </w:tc>
      </w:tr>
      <w:tr w:rsidR="00A10B25" w14:paraId="60274D34" w14:textId="375C671C" w:rsidTr="00026E36">
        <w:trPr>
          <w:jc w:val="center"/>
        </w:trPr>
        <w:tc>
          <w:tcPr>
            <w:tcW w:w="2465" w:type="dxa"/>
          </w:tcPr>
          <w:p w14:paraId="6B164024" w14:textId="0781D9A1" w:rsidR="00A10B25" w:rsidRDefault="00A10B25">
            <w:pPr>
              <w:pStyle w:val="TAL"/>
              <w:rPr>
                <w:lang w:eastAsia="zh-CN"/>
              </w:rPr>
            </w:pPr>
            <w:r>
              <w:rPr>
                <w:rFonts w:hint="eastAsia"/>
                <w:lang w:eastAsia="zh-CN"/>
              </w:rPr>
              <w:t>N</w:t>
            </w:r>
            <w:r>
              <w:rPr>
                <w:lang w:eastAsia="zh-CN"/>
              </w:rPr>
              <w:t>nwdaf_MLModelProvision</w:t>
            </w:r>
          </w:p>
        </w:tc>
        <w:tc>
          <w:tcPr>
            <w:tcW w:w="806" w:type="dxa"/>
          </w:tcPr>
          <w:p w14:paraId="4FA793F9" w14:textId="79CF5679" w:rsidR="00A10B25" w:rsidRDefault="00A10B25">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265" w:type="dxa"/>
          </w:tcPr>
          <w:p w14:paraId="6AE48AB3" w14:textId="0BA2B441" w:rsidR="00A10B25" w:rsidRDefault="00A10B25">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3764" w:type="dxa"/>
          </w:tcPr>
          <w:p w14:paraId="5CA9EDA9" w14:textId="55361E4D" w:rsidR="00A10B25" w:rsidRDefault="00A10B25">
            <w:pPr>
              <w:pStyle w:val="TAL"/>
              <w:rPr>
                <w:rFonts w:cs="Arial"/>
                <w:szCs w:val="22"/>
                <w:lang w:val="en-US"/>
              </w:rPr>
            </w:pPr>
            <w:r>
              <w:rPr>
                <w:rFonts w:cs="Arial"/>
                <w:szCs w:val="22"/>
                <w:lang w:val="en-US"/>
              </w:rPr>
              <w:t>TS29520_Nnwdaf_MLModelProvision.yaml</w:t>
            </w:r>
          </w:p>
        </w:tc>
        <w:tc>
          <w:tcPr>
            <w:tcW w:w="1705" w:type="dxa"/>
          </w:tcPr>
          <w:p w14:paraId="7E0F5750" w14:textId="51B36755" w:rsidR="00A10B25" w:rsidRDefault="00A10B25">
            <w:pPr>
              <w:pStyle w:val="TAL"/>
            </w:pPr>
            <w:r>
              <w:t>nnwdaf-mlmodelprovision</w:t>
            </w:r>
          </w:p>
        </w:tc>
        <w:tc>
          <w:tcPr>
            <w:tcW w:w="767" w:type="dxa"/>
          </w:tcPr>
          <w:p w14:paraId="2D959FFC" w14:textId="59373E43" w:rsidR="00A10B25" w:rsidRDefault="00A10B25">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A10B25" w14:paraId="60BCB636" w14:textId="3651F811" w:rsidTr="00026E36">
        <w:trPr>
          <w:jc w:val="center"/>
        </w:trPr>
        <w:tc>
          <w:tcPr>
            <w:tcW w:w="2465" w:type="dxa"/>
          </w:tcPr>
          <w:p w14:paraId="5EC9A8BE" w14:textId="705CA562" w:rsidR="00A10B25" w:rsidRDefault="00A10B25">
            <w:pPr>
              <w:pStyle w:val="TAL"/>
              <w:rPr>
                <w:lang w:eastAsia="zh-CN"/>
              </w:rPr>
            </w:pPr>
            <w:r>
              <w:t>Nnwdaf_MLModelTraining</w:t>
            </w:r>
          </w:p>
        </w:tc>
        <w:tc>
          <w:tcPr>
            <w:tcW w:w="806" w:type="dxa"/>
          </w:tcPr>
          <w:p w14:paraId="795B6D97" w14:textId="1E7D0233" w:rsidR="00A10B25" w:rsidRDefault="00A10B25">
            <w:pPr>
              <w:pStyle w:val="TAL"/>
              <w:rPr>
                <w:rFonts w:cs="Arial"/>
                <w:szCs w:val="22"/>
                <w:lang w:val="en-US" w:eastAsia="zh-CN"/>
              </w:rPr>
            </w:pPr>
            <w:r>
              <w:rPr>
                <w:rFonts w:cs="Arial"/>
                <w:szCs w:val="22"/>
                <w:lang w:eastAsia="zh-CN"/>
              </w:rPr>
              <w:t>5.5</w:t>
            </w:r>
          </w:p>
        </w:tc>
        <w:tc>
          <w:tcPr>
            <w:tcW w:w="1265" w:type="dxa"/>
          </w:tcPr>
          <w:p w14:paraId="438841A0" w14:textId="52EDBD6A" w:rsidR="00A10B25" w:rsidRDefault="00A10B25">
            <w:pPr>
              <w:pStyle w:val="TAL"/>
              <w:rPr>
                <w:rFonts w:cs="Arial"/>
                <w:szCs w:val="22"/>
                <w:lang w:eastAsia="zh-CN"/>
              </w:rPr>
            </w:pPr>
            <w:r>
              <w:rPr>
                <w:rFonts w:cs="Arial"/>
                <w:szCs w:val="22"/>
                <w:lang w:eastAsia="zh-CN"/>
              </w:rPr>
              <w:t>NWDAF ML Model Training Service</w:t>
            </w:r>
          </w:p>
        </w:tc>
        <w:tc>
          <w:tcPr>
            <w:tcW w:w="3764" w:type="dxa"/>
          </w:tcPr>
          <w:p w14:paraId="5D4A760F" w14:textId="282B00D0" w:rsidR="00A10B25" w:rsidRDefault="00A10B25">
            <w:pPr>
              <w:pStyle w:val="TAL"/>
              <w:rPr>
                <w:rFonts w:cs="Arial"/>
                <w:szCs w:val="22"/>
                <w:lang w:val="en-US"/>
              </w:rPr>
            </w:pPr>
            <w:r>
              <w:rPr>
                <w:rFonts w:cs="Arial"/>
                <w:szCs w:val="22"/>
              </w:rPr>
              <w:t>TS29520_Nnwdaf_MLModelTraining.yaml</w:t>
            </w:r>
          </w:p>
        </w:tc>
        <w:tc>
          <w:tcPr>
            <w:tcW w:w="1705" w:type="dxa"/>
          </w:tcPr>
          <w:p w14:paraId="0C9FFC9D" w14:textId="72F83489" w:rsidR="00A10B25" w:rsidRDefault="00A10B25">
            <w:pPr>
              <w:pStyle w:val="TAL"/>
            </w:pPr>
            <w:r>
              <w:t>nnwdaf-mlmodeltraining</w:t>
            </w:r>
          </w:p>
        </w:tc>
        <w:tc>
          <w:tcPr>
            <w:tcW w:w="767" w:type="dxa"/>
          </w:tcPr>
          <w:p w14:paraId="70AABA5F" w14:textId="0E10D1EC" w:rsidR="00A10B25" w:rsidRDefault="00A10B25">
            <w:pPr>
              <w:pStyle w:val="TAL"/>
              <w:rPr>
                <w:rFonts w:cs="Arial"/>
                <w:szCs w:val="22"/>
                <w:lang w:val="en-US" w:eastAsia="zh-CN"/>
              </w:rPr>
            </w:pPr>
            <w:r>
              <w:rPr>
                <w:rFonts w:cs="Arial" w:hint="eastAsia"/>
                <w:szCs w:val="22"/>
                <w:lang w:eastAsia="zh-CN"/>
              </w:rPr>
              <w:t>A</w:t>
            </w:r>
            <w:r>
              <w:rPr>
                <w:rFonts w:cs="Arial"/>
                <w:szCs w:val="22"/>
                <w:lang w:eastAsia="zh-CN"/>
              </w:rPr>
              <w:t>.6</w:t>
            </w:r>
          </w:p>
        </w:tc>
      </w:tr>
      <w:tr w:rsidR="00A10B25" w14:paraId="56B4996F" w14:textId="184A4354" w:rsidTr="00026E36">
        <w:trPr>
          <w:jc w:val="center"/>
        </w:trPr>
        <w:tc>
          <w:tcPr>
            <w:tcW w:w="2465" w:type="dxa"/>
          </w:tcPr>
          <w:p w14:paraId="42A71E71" w14:textId="6A9F183C" w:rsidR="00A10B25" w:rsidRDefault="00A10B25">
            <w:pPr>
              <w:pStyle w:val="TAL"/>
            </w:pPr>
            <w:r>
              <w:rPr>
                <w:lang w:eastAsia="ja-JP"/>
              </w:rPr>
              <w:t>Nnwdaf_MLModelMonitor</w:t>
            </w:r>
          </w:p>
        </w:tc>
        <w:tc>
          <w:tcPr>
            <w:tcW w:w="806" w:type="dxa"/>
          </w:tcPr>
          <w:p w14:paraId="2047B350" w14:textId="2D9E5308" w:rsidR="00A10B25" w:rsidRDefault="00A10B25">
            <w:pPr>
              <w:pStyle w:val="TAL"/>
              <w:rPr>
                <w:rFonts w:cs="Arial"/>
                <w:szCs w:val="22"/>
                <w:lang w:eastAsia="zh-CN"/>
              </w:rPr>
            </w:pPr>
            <w:r>
              <w:rPr>
                <w:rFonts w:cs="Arial" w:hint="eastAsia"/>
                <w:szCs w:val="22"/>
                <w:lang w:eastAsia="zh-CN"/>
              </w:rPr>
              <w:t>5</w:t>
            </w:r>
            <w:r>
              <w:rPr>
                <w:rFonts w:cs="Arial"/>
                <w:szCs w:val="22"/>
                <w:lang w:eastAsia="zh-CN"/>
              </w:rPr>
              <w:t>.6</w:t>
            </w:r>
          </w:p>
        </w:tc>
        <w:tc>
          <w:tcPr>
            <w:tcW w:w="1265" w:type="dxa"/>
          </w:tcPr>
          <w:p w14:paraId="79B6CADE" w14:textId="5FD6F0D3" w:rsidR="00A10B25" w:rsidRDefault="00A10B25">
            <w:pPr>
              <w:pStyle w:val="TAL"/>
              <w:rPr>
                <w:rFonts w:cs="Arial"/>
                <w:szCs w:val="22"/>
                <w:lang w:eastAsia="zh-CN"/>
              </w:rPr>
            </w:pPr>
            <w:r>
              <w:t xml:space="preserve">NWDAF ML model monitoring </w:t>
            </w:r>
            <w:r>
              <w:rPr>
                <w:rFonts w:cs="Arial"/>
                <w:szCs w:val="22"/>
                <w:lang w:eastAsia="zh-CN"/>
              </w:rPr>
              <w:t>Service</w:t>
            </w:r>
          </w:p>
        </w:tc>
        <w:tc>
          <w:tcPr>
            <w:tcW w:w="3764" w:type="dxa"/>
          </w:tcPr>
          <w:p w14:paraId="74919970" w14:textId="18D78E65" w:rsidR="00A10B25" w:rsidRDefault="00A10B25">
            <w:pPr>
              <w:pStyle w:val="TAL"/>
              <w:rPr>
                <w:rFonts w:cs="Arial"/>
                <w:szCs w:val="22"/>
              </w:rPr>
            </w:pPr>
            <w:r>
              <w:rPr>
                <w:rFonts w:cs="Arial"/>
                <w:szCs w:val="22"/>
              </w:rPr>
              <w:t>TS29520_Nnwdaf_MLModel</w:t>
            </w:r>
            <w:r>
              <w:t>Monitoring</w:t>
            </w:r>
            <w:r>
              <w:rPr>
                <w:rFonts w:cs="Arial"/>
                <w:szCs w:val="22"/>
              </w:rPr>
              <w:t>.yaml</w:t>
            </w:r>
          </w:p>
        </w:tc>
        <w:tc>
          <w:tcPr>
            <w:tcW w:w="1705" w:type="dxa"/>
          </w:tcPr>
          <w:p w14:paraId="10B84205" w14:textId="3094D66D" w:rsidR="00A10B25" w:rsidRDefault="00A10B25">
            <w:pPr>
              <w:pStyle w:val="TAL"/>
            </w:pPr>
            <w:r>
              <w:t>nnwdaf-mlmodelmonitor</w:t>
            </w:r>
          </w:p>
        </w:tc>
        <w:tc>
          <w:tcPr>
            <w:tcW w:w="767" w:type="dxa"/>
          </w:tcPr>
          <w:p w14:paraId="07C975B0" w14:textId="5679C368" w:rsidR="00A10B25" w:rsidRDefault="00A10B25">
            <w:pPr>
              <w:pStyle w:val="TAL"/>
              <w:rPr>
                <w:rFonts w:cs="Arial"/>
                <w:szCs w:val="22"/>
                <w:lang w:eastAsia="zh-CN"/>
              </w:rPr>
            </w:pPr>
            <w:r>
              <w:rPr>
                <w:rFonts w:cs="Arial" w:hint="eastAsia"/>
                <w:szCs w:val="22"/>
                <w:lang w:eastAsia="zh-CN"/>
              </w:rPr>
              <w:t>A</w:t>
            </w:r>
            <w:r>
              <w:rPr>
                <w:rFonts w:cs="Arial"/>
                <w:szCs w:val="22"/>
                <w:lang w:eastAsia="zh-CN"/>
              </w:rPr>
              <w:t>.7</w:t>
            </w:r>
          </w:p>
        </w:tc>
      </w:tr>
      <w:tr w:rsidR="00A10B25" w14:paraId="04AA31E6" w14:textId="035A04D6" w:rsidTr="00026E36">
        <w:trPr>
          <w:jc w:val="center"/>
        </w:trPr>
        <w:tc>
          <w:tcPr>
            <w:tcW w:w="2465" w:type="dxa"/>
          </w:tcPr>
          <w:p w14:paraId="696F0F83" w14:textId="15D02F87" w:rsidR="00A10B25" w:rsidRDefault="00A10B25">
            <w:pPr>
              <w:pStyle w:val="TAL"/>
            </w:pPr>
            <w:r>
              <w:rPr>
                <w:lang w:eastAsia="ja-JP"/>
              </w:rPr>
              <w:t>Nnwdaf_RoamingData</w:t>
            </w:r>
          </w:p>
        </w:tc>
        <w:tc>
          <w:tcPr>
            <w:tcW w:w="806" w:type="dxa"/>
          </w:tcPr>
          <w:p w14:paraId="64B30CC6" w14:textId="41C10436" w:rsidR="00A10B25" w:rsidRDefault="00A10B25">
            <w:pPr>
              <w:pStyle w:val="TAL"/>
              <w:rPr>
                <w:rFonts w:cs="Arial"/>
                <w:szCs w:val="22"/>
                <w:lang w:eastAsia="zh-CN"/>
              </w:rPr>
            </w:pPr>
            <w:r>
              <w:rPr>
                <w:rFonts w:cs="Arial" w:hint="eastAsia"/>
                <w:szCs w:val="22"/>
                <w:lang w:eastAsia="zh-CN"/>
              </w:rPr>
              <w:t>5</w:t>
            </w:r>
            <w:r>
              <w:rPr>
                <w:rFonts w:cs="Arial"/>
                <w:szCs w:val="22"/>
                <w:lang w:eastAsia="zh-CN"/>
              </w:rPr>
              <w:t>.7</w:t>
            </w:r>
          </w:p>
        </w:tc>
        <w:tc>
          <w:tcPr>
            <w:tcW w:w="1265" w:type="dxa"/>
          </w:tcPr>
          <w:p w14:paraId="43FDEF42" w14:textId="470D1A39" w:rsidR="00A10B25" w:rsidRDefault="00A10B25">
            <w:pPr>
              <w:pStyle w:val="TAL"/>
              <w:rPr>
                <w:rFonts w:cs="Arial"/>
                <w:szCs w:val="22"/>
                <w:lang w:eastAsia="zh-CN"/>
              </w:rPr>
            </w:pPr>
            <w:r>
              <w:rPr>
                <w:lang w:eastAsia="ja-JP"/>
              </w:rPr>
              <w:t xml:space="preserve">NWDAF Roaming Data </w:t>
            </w:r>
            <w:r>
              <w:rPr>
                <w:rFonts w:cs="Arial"/>
                <w:szCs w:val="22"/>
                <w:lang w:eastAsia="zh-CN"/>
              </w:rPr>
              <w:t>Service</w:t>
            </w:r>
          </w:p>
        </w:tc>
        <w:tc>
          <w:tcPr>
            <w:tcW w:w="3764" w:type="dxa"/>
          </w:tcPr>
          <w:p w14:paraId="7FD07CF5" w14:textId="06C5444D" w:rsidR="00A10B25" w:rsidRDefault="00A10B25">
            <w:pPr>
              <w:pStyle w:val="TAL"/>
              <w:rPr>
                <w:rFonts w:cs="Arial"/>
                <w:szCs w:val="22"/>
              </w:rPr>
            </w:pPr>
            <w:r>
              <w:rPr>
                <w:rFonts w:cs="Arial"/>
                <w:szCs w:val="22"/>
              </w:rPr>
              <w:t>TS29520_Nnwdaf_</w:t>
            </w:r>
            <w:r>
              <w:rPr>
                <w:lang w:eastAsia="ja-JP"/>
              </w:rPr>
              <w:t xml:space="preserve"> RoamingData</w:t>
            </w:r>
            <w:r>
              <w:rPr>
                <w:rFonts w:cs="Arial"/>
                <w:szCs w:val="22"/>
              </w:rPr>
              <w:t>.yaml</w:t>
            </w:r>
          </w:p>
        </w:tc>
        <w:tc>
          <w:tcPr>
            <w:tcW w:w="1705" w:type="dxa"/>
          </w:tcPr>
          <w:p w14:paraId="7C56B5DE" w14:textId="3EDF3A1E" w:rsidR="00A10B25" w:rsidRDefault="00A10B25">
            <w:pPr>
              <w:pStyle w:val="TAL"/>
            </w:pPr>
            <w:r>
              <w:t>nnwdaf-roamingdata</w:t>
            </w:r>
          </w:p>
        </w:tc>
        <w:tc>
          <w:tcPr>
            <w:tcW w:w="767" w:type="dxa"/>
          </w:tcPr>
          <w:p w14:paraId="258BF106" w14:textId="75601D89" w:rsidR="00A10B25" w:rsidRDefault="00A10B25">
            <w:pPr>
              <w:pStyle w:val="TAL"/>
              <w:rPr>
                <w:rFonts w:cs="Arial"/>
                <w:szCs w:val="22"/>
                <w:lang w:eastAsia="zh-CN"/>
              </w:rPr>
            </w:pPr>
            <w:r>
              <w:rPr>
                <w:rFonts w:cs="Arial"/>
                <w:szCs w:val="22"/>
                <w:lang w:eastAsia="zh-CN"/>
              </w:rPr>
              <w:t>A.8</w:t>
            </w:r>
          </w:p>
        </w:tc>
      </w:tr>
      <w:tr w:rsidR="00A10B25" w14:paraId="750283B9" w14:textId="2A81D7C2" w:rsidTr="00026E36">
        <w:trPr>
          <w:jc w:val="center"/>
        </w:trPr>
        <w:tc>
          <w:tcPr>
            <w:tcW w:w="2465" w:type="dxa"/>
          </w:tcPr>
          <w:p w14:paraId="1048F94F" w14:textId="344E92F6" w:rsidR="00A10B25" w:rsidRDefault="00A10B25">
            <w:pPr>
              <w:pStyle w:val="TAL"/>
              <w:rPr>
                <w:lang w:eastAsia="ja-JP"/>
              </w:rPr>
            </w:pPr>
            <w:r>
              <w:t>Nnwdaf_RoamingAnalytics</w:t>
            </w:r>
          </w:p>
        </w:tc>
        <w:tc>
          <w:tcPr>
            <w:tcW w:w="806" w:type="dxa"/>
          </w:tcPr>
          <w:p w14:paraId="5A90FA61" w14:textId="5ED45F68" w:rsidR="00A10B25" w:rsidRDefault="00A10B25">
            <w:pPr>
              <w:pStyle w:val="TAL"/>
              <w:rPr>
                <w:rFonts w:cs="Arial"/>
                <w:szCs w:val="22"/>
                <w:lang w:eastAsia="zh-CN"/>
              </w:rPr>
            </w:pPr>
            <w:r>
              <w:rPr>
                <w:rFonts w:cs="Arial"/>
                <w:szCs w:val="22"/>
                <w:lang w:eastAsia="zh-CN"/>
              </w:rPr>
              <w:t>5.8</w:t>
            </w:r>
          </w:p>
        </w:tc>
        <w:tc>
          <w:tcPr>
            <w:tcW w:w="1265" w:type="dxa"/>
          </w:tcPr>
          <w:p w14:paraId="06E23B4D" w14:textId="75D8CAB2" w:rsidR="00A10B25" w:rsidRDefault="00A10B25">
            <w:pPr>
              <w:pStyle w:val="TAL"/>
              <w:rPr>
                <w:lang w:eastAsia="ja-JP"/>
              </w:rPr>
            </w:pPr>
            <w:r>
              <w:rPr>
                <w:rFonts w:cs="Arial"/>
                <w:szCs w:val="22"/>
                <w:lang w:eastAsia="zh-CN"/>
              </w:rPr>
              <w:t>NWDAF Roaming Analytics service</w:t>
            </w:r>
          </w:p>
        </w:tc>
        <w:tc>
          <w:tcPr>
            <w:tcW w:w="3764" w:type="dxa"/>
          </w:tcPr>
          <w:p w14:paraId="3009A734" w14:textId="22E61586" w:rsidR="00A10B25" w:rsidRDefault="00A10B25">
            <w:pPr>
              <w:pStyle w:val="TAL"/>
              <w:rPr>
                <w:rFonts w:cs="Arial"/>
                <w:szCs w:val="22"/>
              </w:rPr>
            </w:pPr>
            <w:r>
              <w:rPr>
                <w:rFonts w:cs="Arial"/>
                <w:szCs w:val="22"/>
              </w:rPr>
              <w:t>TS29520_Nnwdaf_RoamingAnalytics.yaml</w:t>
            </w:r>
          </w:p>
        </w:tc>
        <w:tc>
          <w:tcPr>
            <w:tcW w:w="1705" w:type="dxa"/>
          </w:tcPr>
          <w:p w14:paraId="7D605280" w14:textId="44B8BF59" w:rsidR="00A10B25" w:rsidRDefault="00A10B25">
            <w:pPr>
              <w:pStyle w:val="TAL"/>
            </w:pPr>
            <w:r>
              <w:t>nnwdaf-roaminganalytics</w:t>
            </w:r>
          </w:p>
        </w:tc>
        <w:tc>
          <w:tcPr>
            <w:tcW w:w="767" w:type="dxa"/>
          </w:tcPr>
          <w:p w14:paraId="7349E5D1" w14:textId="30D65B85" w:rsidR="00A10B25" w:rsidRDefault="00A10B25">
            <w:pPr>
              <w:pStyle w:val="TAL"/>
              <w:rPr>
                <w:rFonts w:cs="Arial"/>
                <w:szCs w:val="22"/>
                <w:lang w:eastAsia="zh-CN"/>
              </w:rPr>
            </w:pPr>
            <w:r>
              <w:rPr>
                <w:rFonts w:cs="Arial"/>
                <w:szCs w:val="22"/>
                <w:lang w:eastAsia="zh-CN"/>
              </w:rPr>
              <w:t>A.9</w:t>
            </w:r>
          </w:p>
        </w:tc>
      </w:tr>
      <w:tr w:rsidR="00641859" w14:paraId="39844E5C" w14:textId="77777777" w:rsidTr="00026E36">
        <w:trPr>
          <w:jc w:val="center"/>
          <w:ins w:id="160" w:author="Ericsson user" w:date="2025-03-23T22:42:00Z"/>
        </w:trPr>
        <w:tc>
          <w:tcPr>
            <w:tcW w:w="2465" w:type="dxa"/>
          </w:tcPr>
          <w:p w14:paraId="7F9FDA4D" w14:textId="2E6B4449" w:rsidR="00641859" w:rsidRDefault="00641859">
            <w:pPr>
              <w:pStyle w:val="TAL"/>
              <w:rPr>
                <w:ins w:id="161" w:author="Ericsson user" w:date="2025-03-23T22:42:00Z"/>
              </w:rPr>
            </w:pPr>
            <w:ins w:id="162" w:author="Ericsson user" w:date="2025-03-23T22:42:00Z">
              <w:r>
                <w:t>Nnwdaf_</w:t>
              </w:r>
            </w:ins>
            <w:ins w:id="163" w:author="Ericsson user" w:date="2025-03-25T15:51:00Z">
              <w:r w:rsidR="003D011B">
                <w:t>VFLInference</w:t>
              </w:r>
            </w:ins>
          </w:p>
        </w:tc>
        <w:tc>
          <w:tcPr>
            <w:tcW w:w="806" w:type="dxa"/>
          </w:tcPr>
          <w:p w14:paraId="3286C193" w14:textId="1FC47707" w:rsidR="00641859" w:rsidRDefault="00E477FE">
            <w:pPr>
              <w:pStyle w:val="TAL"/>
              <w:rPr>
                <w:ins w:id="164" w:author="Ericsson user" w:date="2025-03-23T22:42:00Z"/>
                <w:rFonts w:cs="Arial"/>
                <w:szCs w:val="22"/>
                <w:lang w:eastAsia="zh-CN"/>
              </w:rPr>
            </w:pPr>
            <w:ins w:id="165" w:author="Ericsson user" w:date="2025-03-25T15:59:00Z">
              <w:r>
                <w:rPr>
                  <w:rFonts w:cs="Arial"/>
                  <w:szCs w:val="22"/>
                  <w:lang w:eastAsia="zh-CN"/>
                </w:rPr>
                <w:t>5.10</w:t>
              </w:r>
            </w:ins>
          </w:p>
        </w:tc>
        <w:tc>
          <w:tcPr>
            <w:tcW w:w="1265" w:type="dxa"/>
          </w:tcPr>
          <w:p w14:paraId="76BCE9B5" w14:textId="1E6FA464" w:rsidR="00641859" w:rsidRDefault="00641859">
            <w:pPr>
              <w:pStyle w:val="TAL"/>
              <w:rPr>
                <w:ins w:id="166" w:author="Ericsson user" w:date="2025-03-23T22:42:00Z"/>
                <w:rFonts w:cs="Arial"/>
                <w:szCs w:val="22"/>
                <w:lang w:eastAsia="zh-CN"/>
              </w:rPr>
            </w:pPr>
            <w:ins w:id="167" w:author="Ericsson user" w:date="2025-03-23T22:42:00Z">
              <w:r>
                <w:rPr>
                  <w:rFonts w:cs="Arial"/>
                  <w:szCs w:val="22"/>
                  <w:lang w:eastAsia="zh-CN"/>
                </w:rPr>
                <w:t>NWDA</w:t>
              </w:r>
            </w:ins>
            <w:ins w:id="168" w:author="Ericsson user" w:date="2025-03-23T22:43:00Z">
              <w:r>
                <w:rPr>
                  <w:rFonts w:cs="Arial"/>
                  <w:szCs w:val="22"/>
                  <w:lang w:eastAsia="zh-CN"/>
                </w:rPr>
                <w:t xml:space="preserve">F </w:t>
              </w:r>
            </w:ins>
            <w:ins w:id="169" w:author="Ericsson user" w:date="2025-03-25T15:57:00Z">
              <w:r w:rsidR="00E43AF1">
                <w:rPr>
                  <w:rFonts w:cs="Arial"/>
                  <w:szCs w:val="22"/>
                  <w:lang w:eastAsia="zh-CN"/>
                </w:rPr>
                <w:t>VFL Inference</w:t>
              </w:r>
            </w:ins>
          </w:p>
        </w:tc>
        <w:tc>
          <w:tcPr>
            <w:tcW w:w="3764" w:type="dxa"/>
          </w:tcPr>
          <w:p w14:paraId="485EC5A1" w14:textId="3B395C3E" w:rsidR="00641859" w:rsidRDefault="00641859">
            <w:pPr>
              <w:pStyle w:val="TAL"/>
              <w:rPr>
                <w:ins w:id="170" w:author="Ericsson user" w:date="2025-03-23T22:42:00Z"/>
                <w:rFonts w:cs="Arial"/>
                <w:szCs w:val="22"/>
              </w:rPr>
            </w:pPr>
            <w:ins w:id="171" w:author="Ericsson user" w:date="2025-03-23T22:43:00Z">
              <w:r>
                <w:rPr>
                  <w:rFonts w:cs="Arial"/>
                  <w:szCs w:val="22"/>
                </w:rPr>
                <w:t>TS29520_Nnwdaf_</w:t>
              </w:r>
            </w:ins>
            <w:ins w:id="172" w:author="Ericsson user" w:date="2025-03-25T15:51:00Z">
              <w:r w:rsidR="003D011B">
                <w:rPr>
                  <w:rFonts w:cs="Arial"/>
                  <w:szCs w:val="22"/>
                </w:rPr>
                <w:t>VFLInference</w:t>
              </w:r>
            </w:ins>
            <w:ins w:id="173" w:author="Ericsson user" w:date="2025-03-23T22:43:00Z">
              <w:r>
                <w:rPr>
                  <w:rFonts w:cs="Arial"/>
                  <w:szCs w:val="22"/>
                </w:rPr>
                <w:t>.yaml</w:t>
              </w:r>
            </w:ins>
          </w:p>
        </w:tc>
        <w:tc>
          <w:tcPr>
            <w:tcW w:w="1705" w:type="dxa"/>
          </w:tcPr>
          <w:p w14:paraId="76D09B82" w14:textId="08FC1E45" w:rsidR="00641859" w:rsidRDefault="00A25310">
            <w:pPr>
              <w:pStyle w:val="TAL"/>
              <w:rPr>
                <w:ins w:id="174" w:author="Ericsson user" w:date="2025-03-23T22:42:00Z"/>
              </w:rPr>
            </w:pPr>
            <w:ins w:id="175" w:author="Ericsson user" w:date="2025-03-24T12:22:00Z">
              <w:r>
                <w:t>n</w:t>
              </w:r>
            </w:ins>
            <w:ins w:id="176" w:author="Ericsson user" w:date="2025-03-23T22:43:00Z">
              <w:r w:rsidR="00641859">
                <w:t>nwdaf-</w:t>
              </w:r>
            </w:ins>
            <w:ins w:id="177" w:author="Ericsson user" w:date="2025-03-25T16:00:00Z">
              <w:r w:rsidR="004430C5">
                <w:t>vfli</w:t>
              </w:r>
            </w:ins>
            <w:ins w:id="178" w:author="Ericsson user" w:date="2025-03-25T15:51:00Z">
              <w:r w:rsidR="003D011B">
                <w:t>nference</w:t>
              </w:r>
            </w:ins>
          </w:p>
        </w:tc>
        <w:tc>
          <w:tcPr>
            <w:tcW w:w="767" w:type="dxa"/>
          </w:tcPr>
          <w:p w14:paraId="3BEACB41" w14:textId="30FC24A3" w:rsidR="00641859" w:rsidRDefault="00C219D1">
            <w:pPr>
              <w:pStyle w:val="TAL"/>
              <w:rPr>
                <w:ins w:id="179" w:author="Ericsson user" w:date="2025-03-23T22:42:00Z"/>
                <w:rFonts w:cs="Arial"/>
                <w:szCs w:val="22"/>
                <w:lang w:eastAsia="zh-CN"/>
              </w:rPr>
            </w:pPr>
            <w:ins w:id="180" w:author="Ericsson user" w:date="2025-03-23T22:43:00Z">
              <w:r>
                <w:rPr>
                  <w:rFonts w:cs="Arial"/>
                  <w:szCs w:val="22"/>
                  <w:lang w:eastAsia="zh-CN"/>
                </w:rPr>
                <w:t>A.1</w:t>
              </w:r>
            </w:ins>
            <w:ins w:id="181" w:author="Ericsson user" w:date="2025-03-25T16:00:00Z">
              <w:r w:rsidR="004430C5">
                <w:rPr>
                  <w:rFonts w:cs="Arial"/>
                  <w:szCs w:val="22"/>
                  <w:lang w:eastAsia="zh-CN"/>
                </w:rPr>
                <w:t>1</w:t>
              </w:r>
            </w:ins>
          </w:p>
        </w:tc>
      </w:tr>
    </w:tbl>
    <w:p w14:paraId="045EFF58" w14:textId="77777777" w:rsidR="00A10B25" w:rsidRDefault="00A10B25"/>
    <w:p w14:paraId="048DBE86" w14:textId="133B0CF8" w:rsidR="00944170" w:rsidRPr="002C393C" w:rsidRDefault="00944170" w:rsidP="009441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2" w:name="_Toc138754138"/>
      <w:bookmarkStart w:id="183" w:name="_Toc136562304"/>
      <w:bookmarkStart w:id="184" w:name="_Toc148522529"/>
      <w:bookmarkStart w:id="185" w:name="_Toc145705625"/>
      <w:bookmarkStart w:id="186" w:name="_Toc164920653"/>
      <w:bookmarkStart w:id="187" w:name="_Toc170120195"/>
      <w:bookmarkStart w:id="188" w:name="_Toc175858440"/>
      <w:bookmarkStart w:id="189" w:name="_Toc175859513"/>
      <w:bookmarkStart w:id="190" w:name="_Toc180605803"/>
      <w:bookmarkStart w:id="191" w:name="_Toc185517057"/>
      <w:bookmarkStart w:id="192" w:name="_Toc191576108"/>
      <w:bookmarkStart w:id="193" w:name="_Toc191576848"/>
      <w:bookmarkStart w:id="194" w:name="_Toc192879918"/>
      <w:r w:rsidRPr="008C6891">
        <w:rPr>
          <w:rFonts w:eastAsia="DengXian"/>
          <w:noProof/>
          <w:color w:val="0000FF"/>
          <w:sz w:val="28"/>
          <w:szCs w:val="28"/>
        </w:rPr>
        <w:t xml:space="preserve">*** </w:t>
      </w:r>
      <w:r w:rsidR="00F52363">
        <w:rPr>
          <w:rFonts w:eastAsia="DengXian"/>
          <w:noProof/>
          <w:color w:val="0000FF"/>
          <w:sz w:val="28"/>
          <w:szCs w:val="28"/>
        </w:rPr>
        <w:t>2nd</w:t>
      </w:r>
      <w:r w:rsidRPr="008C6891">
        <w:rPr>
          <w:rFonts w:eastAsia="DengXian"/>
          <w:noProof/>
          <w:color w:val="0000FF"/>
          <w:sz w:val="28"/>
          <w:szCs w:val="28"/>
        </w:rPr>
        <w:t xml:space="preserve"> Change ***</w:t>
      </w:r>
    </w:p>
    <w:p w14:paraId="3B9B255A" w14:textId="484143ED" w:rsidR="00E03C0B" w:rsidRPr="00323063" w:rsidRDefault="008B48CE" w:rsidP="00E03C0B">
      <w:pPr>
        <w:pStyle w:val="Heading2"/>
        <w:rPr>
          <w:ins w:id="195" w:author="Ericsson user" w:date="2025-03-24T12:24:00Z"/>
        </w:rPr>
      </w:pPr>
      <w:del w:id="196" w:author="Ericsson user" w:date="2025-03-24T12:23:00Z">
        <w:r w:rsidDel="00E03C0B">
          <w:rPr>
            <w:lang w:val="en-US"/>
          </w:rPr>
          <w:fldChar w:fldCharType="begin"/>
        </w:r>
        <w:r w:rsidR="004C6F2B">
          <w:rPr>
            <w:lang w:val="en-US"/>
          </w:rPr>
          <w:fldChar w:fldCharType="separate"/>
        </w:r>
        <w:r w:rsidDel="00E03C0B">
          <w:rPr>
            <w:lang w:val="en-US"/>
          </w:rPr>
          <w:fldChar w:fldCharType="end"/>
        </w:r>
        <w:r w:rsidDel="00E03C0B">
          <w:rPr>
            <w:lang w:val="en-US"/>
          </w:rPr>
          <w:fldChar w:fldCharType="begin"/>
        </w:r>
        <w:r w:rsidR="004C6F2B">
          <w:rPr>
            <w:lang w:val="en-US"/>
          </w:rPr>
          <w:fldChar w:fldCharType="separate"/>
        </w:r>
        <w:r w:rsidDel="00E03C0B">
          <w:rPr>
            <w:lang w:val="en-US"/>
          </w:rPr>
          <w:fldChar w:fldCharType="end"/>
        </w:r>
      </w:del>
      <w:ins w:id="197" w:author="Ericsson user" w:date="2025-03-25T16:18:00Z">
        <w:r w:rsidR="00C00901">
          <w:t>4.11</w:t>
        </w:r>
      </w:ins>
      <w:ins w:id="198" w:author="Ericsson user" w:date="2025-03-24T12:24:00Z">
        <w:r w:rsidR="00E03C0B">
          <w:tab/>
        </w:r>
        <w:r w:rsidR="00E03C0B">
          <w:rPr>
            <w:rFonts w:hint="eastAsia"/>
            <w:lang w:eastAsia="zh-CN"/>
          </w:rPr>
          <w:t>N</w:t>
        </w:r>
        <w:r w:rsidR="00E03C0B">
          <w:rPr>
            <w:lang w:eastAsia="zh-CN"/>
          </w:rPr>
          <w:t>nwdaf_</w:t>
        </w:r>
      </w:ins>
      <w:ins w:id="199" w:author="Ericsson user" w:date="2025-03-25T15:57:00Z">
        <w:r w:rsidR="00E43AF1">
          <w:rPr>
            <w:lang w:eastAsia="zh-CN"/>
          </w:rPr>
          <w:t>VFL Inference</w:t>
        </w:r>
      </w:ins>
      <w:ins w:id="200" w:author="Ericsson user" w:date="2025-03-24T12:24:00Z">
        <w:r w:rsidR="00E03C0B">
          <w:t xml:space="preserve"> Service</w:t>
        </w:r>
      </w:ins>
    </w:p>
    <w:p w14:paraId="49F4CBCE" w14:textId="10172EEF" w:rsidR="00E03C0B" w:rsidRDefault="00C00901" w:rsidP="00E03C0B">
      <w:pPr>
        <w:pStyle w:val="Heading3"/>
        <w:rPr>
          <w:ins w:id="201" w:author="Ericsson user" w:date="2025-03-24T12:24:00Z"/>
        </w:rPr>
      </w:pPr>
      <w:ins w:id="202" w:author="Ericsson user" w:date="2025-03-25T16:18:00Z">
        <w:r>
          <w:t>4.11</w:t>
        </w:r>
      </w:ins>
      <w:ins w:id="203" w:author="Ericsson user" w:date="2025-03-24T12:24:00Z">
        <w:r w:rsidR="00E03C0B">
          <w:t>.1</w:t>
        </w:r>
        <w:r w:rsidR="00E03C0B">
          <w:tab/>
          <w:t>Service Description</w:t>
        </w:r>
      </w:ins>
    </w:p>
    <w:p w14:paraId="4F3B7D12" w14:textId="3ECA410B" w:rsidR="00E03C0B" w:rsidRDefault="00C00901" w:rsidP="00E03C0B">
      <w:pPr>
        <w:pStyle w:val="Heading4"/>
        <w:rPr>
          <w:ins w:id="204" w:author="Ericsson user" w:date="2025-03-24T12:24:00Z"/>
          <w:lang w:eastAsia="zh-CN"/>
        </w:rPr>
      </w:pPr>
      <w:ins w:id="205" w:author="Ericsson user" w:date="2025-03-25T16:18:00Z">
        <w:r>
          <w:t>4.11</w:t>
        </w:r>
      </w:ins>
      <w:ins w:id="206" w:author="Ericsson user" w:date="2025-03-24T12:24:00Z">
        <w:r w:rsidR="00E03C0B">
          <w:t>.</w:t>
        </w:r>
        <w:r w:rsidR="00E03C0B">
          <w:rPr>
            <w:rFonts w:hint="eastAsia"/>
            <w:lang w:eastAsia="zh-CN"/>
          </w:rPr>
          <w:t>1</w:t>
        </w:r>
        <w:r w:rsidR="00E03C0B">
          <w:rPr>
            <w:lang w:eastAsia="zh-CN"/>
          </w:rPr>
          <w:t>.1</w:t>
        </w:r>
        <w:r w:rsidR="00E03C0B">
          <w:tab/>
        </w:r>
        <w:r w:rsidR="00E03C0B">
          <w:rPr>
            <w:rFonts w:hint="eastAsia"/>
            <w:lang w:eastAsia="zh-CN"/>
          </w:rPr>
          <w:t>Overview</w:t>
        </w:r>
      </w:ins>
    </w:p>
    <w:p w14:paraId="3839F035" w14:textId="683F44A8" w:rsidR="00E03C0B" w:rsidRDefault="00E03C0B" w:rsidP="00E03C0B">
      <w:pPr>
        <w:rPr>
          <w:ins w:id="207" w:author="Ericsson user" w:date="2025-03-24T12:24:00Z"/>
        </w:rPr>
      </w:pPr>
      <w:ins w:id="208" w:author="Ericsson user" w:date="2025-03-24T12:24:00Z">
        <w:r>
          <w:t>The Nnwdaf_</w:t>
        </w:r>
      </w:ins>
      <w:ins w:id="209" w:author="Ericsson user" w:date="2025-03-25T15:51:00Z">
        <w:r w:rsidR="003D011B">
          <w:t>VFLInference</w:t>
        </w:r>
      </w:ins>
      <w:ins w:id="210" w:author="Ericsson user" w:date="2025-03-24T12:24:00Z">
        <w:r>
          <w:t xml:space="preserve"> service as defined in 3GPP TS 23.288 [17], is provided by the Network Data Analytics Function (NWDAF) acting as VFL client.</w:t>
        </w:r>
      </w:ins>
    </w:p>
    <w:p w14:paraId="21C104D6" w14:textId="77777777" w:rsidR="00E03C0B" w:rsidRDefault="00E03C0B" w:rsidP="00E03C0B">
      <w:pPr>
        <w:rPr>
          <w:ins w:id="211" w:author="Ericsson user" w:date="2025-03-24T12:24:00Z"/>
        </w:rPr>
      </w:pPr>
      <w:ins w:id="212" w:author="Ericsson user" w:date="2025-03-24T12:24:00Z">
        <w:r>
          <w:t>This service allows the NF service consumers acting as VFL servers:</w:t>
        </w:r>
      </w:ins>
    </w:p>
    <w:p w14:paraId="1E643082" w14:textId="36C2089C" w:rsidR="00E03C0B" w:rsidRDefault="00E03C0B" w:rsidP="00CE1A40">
      <w:pPr>
        <w:pStyle w:val="B10"/>
        <w:rPr>
          <w:ins w:id="213" w:author="Ericsson user" w:date="2025-03-24T12:24:00Z"/>
        </w:rPr>
      </w:pPr>
      <w:ins w:id="214" w:author="Ericsson user" w:date="2025-03-24T12:24:00Z">
        <w:r>
          <w:t>-</w:t>
        </w:r>
        <w:r>
          <w:tab/>
          <w:t xml:space="preserve">to subscribe to and unsubscribe from different </w:t>
        </w:r>
      </w:ins>
      <w:ins w:id="215" w:author="Ericsson user" w:date="2025-03-25T16:00:00Z">
        <w:r w:rsidR="004430C5">
          <w:t>VFL inference</w:t>
        </w:r>
      </w:ins>
      <w:ins w:id="216" w:author="Ericsson user" w:date="2025-03-24T12:24:00Z">
        <w:r>
          <w:t xml:space="preserve"> events;</w:t>
        </w:r>
      </w:ins>
    </w:p>
    <w:p w14:paraId="04A59D6F" w14:textId="0E81C920" w:rsidR="00E03C0B" w:rsidRPr="00DA6E23" w:rsidRDefault="00E03C0B" w:rsidP="00CE1A40">
      <w:pPr>
        <w:pStyle w:val="B10"/>
        <w:rPr>
          <w:ins w:id="217" w:author="Ericsson user" w:date="2025-03-24T12:24:00Z"/>
        </w:rPr>
      </w:pPr>
      <w:ins w:id="218" w:author="Ericsson user" w:date="2025-03-24T12:24:00Z">
        <w:r>
          <w:t>-</w:t>
        </w:r>
        <w:r>
          <w:tab/>
          <w:t xml:space="preserve">to modify </w:t>
        </w:r>
      </w:ins>
      <w:ins w:id="219" w:author="Ericsson user" w:date="2025-03-25T16:00:00Z">
        <w:r w:rsidR="004430C5">
          <w:t>VFL inference</w:t>
        </w:r>
      </w:ins>
      <w:ins w:id="220" w:author="Ericsson user" w:date="2025-03-24T12:24:00Z">
        <w:r>
          <w:t xml:space="preserve"> subscriptions; and</w:t>
        </w:r>
      </w:ins>
    </w:p>
    <w:p w14:paraId="60955342" w14:textId="38BC46A6" w:rsidR="00E03C0B" w:rsidRDefault="00E03C0B" w:rsidP="00CE1A40">
      <w:pPr>
        <w:pStyle w:val="B10"/>
        <w:rPr>
          <w:ins w:id="221" w:author="Ericsson user" w:date="2025-03-24T12:24:00Z"/>
        </w:rPr>
      </w:pPr>
      <w:ins w:id="222" w:author="Ericsson user" w:date="2025-03-24T12:24:00Z">
        <w:r>
          <w:t>-</w:t>
        </w:r>
        <w:r>
          <w:tab/>
          <w:t xml:space="preserve">be notified about events for corresponding </w:t>
        </w:r>
      </w:ins>
      <w:ins w:id="223" w:author="Ericsson user" w:date="2025-03-25T16:00:00Z">
        <w:r w:rsidR="004430C5">
          <w:t>VFL inference</w:t>
        </w:r>
      </w:ins>
      <w:ins w:id="224" w:author="Ericsson user" w:date="2025-03-24T12:24:00Z">
        <w:r>
          <w:t xml:space="preserve"> subscriptions.</w:t>
        </w:r>
      </w:ins>
    </w:p>
    <w:p w14:paraId="5BA8040F" w14:textId="34AA88B1" w:rsidR="00E03C0B" w:rsidRDefault="00C00901" w:rsidP="00E03C0B">
      <w:pPr>
        <w:pStyle w:val="Heading4"/>
        <w:rPr>
          <w:ins w:id="225" w:author="Ericsson user" w:date="2025-03-24T12:24:00Z"/>
        </w:rPr>
      </w:pPr>
      <w:ins w:id="226" w:author="Ericsson user" w:date="2025-03-25T16:18:00Z">
        <w:r>
          <w:t>4.11</w:t>
        </w:r>
      </w:ins>
      <w:ins w:id="227" w:author="Ericsson user" w:date="2025-03-24T12:24:00Z">
        <w:r w:rsidR="00E03C0B">
          <w:t>.</w:t>
        </w:r>
        <w:r w:rsidR="00E03C0B">
          <w:rPr>
            <w:rFonts w:hint="eastAsia"/>
          </w:rPr>
          <w:t>1</w:t>
        </w:r>
        <w:r w:rsidR="00E03C0B">
          <w:t>.2</w:t>
        </w:r>
        <w:r w:rsidR="00E03C0B">
          <w:rPr>
            <w:rFonts w:hint="eastAsia"/>
          </w:rPr>
          <w:tab/>
        </w:r>
        <w:r w:rsidR="00E03C0B">
          <w:t>Service Architecture</w:t>
        </w:r>
      </w:ins>
    </w:p>
    <w:p w14:paraId="57B0A1AB" w14:textId="77777777" w:rsidR="00E03C0B" w:rsidRDefault="00E03C0B" w:rsidP="00E03C0B">
      <w:pPr>
        <w:rPr>
          <w:ins w:id="228" w:author="Ericsson user" w:date="2025-03-24T12:24:00Z"/>
        </w:rPr>
      </w:pPr>
      <w:ins w:id="229" w:author="Ericsson user" w:date="2025-03-24T12:24:00Z">
        <w:r>
          <w:t>The 5G System Architecture is defined in 3GPP TS 23.501 [2]. The Network Data Analytics Exposure architecture is defined in 3GPP TS 23.288 [17]. The VFL signalling flows are defined in 3GPP TS 29.552 [25].</w:t>
        </w:r>
      </w:ins>
    </w:p>
    <w:p w14:paraId="2E36FE61" w14:textId="2B304B7F" w:rsidR="00E03C0B" w:rsidRDefault="00E03C0B" w:rsidP="00E03C0B">
      <w:pPr>
        <w:rPr>
          <w:ins w:id="230" w:author="Ericsson user" w:date="2025-03-24T12:24:00Z"/>
        </w:rPr>
      </w:pPr>
      <w:ins w:id="231" w:author="Ericsson user" w:date="2025-03-24T12:24:00Z">
        <w:r>
          <w:lastRenderedPageBreak/>
          <w:t>The Nnwdaf_</w:t>
        </w:r>
      </w:ins>
      <w:ins w:id="232" w:author="Ericsson user" w:date="2025-03-25T15:51:00Z">
        <w:r w:rsidR="003D011B">
          <w:t>VFLInference</w:t>
        </w:r>
      </w:ins>
      <w:ins w:id="233" w:author="Ericsson user" w:date="2025-03-24T12:24:00Z">
        <w:r>
          <w:t xml:space="preserve"> service is part of the Nnwdaf service-based interface exhibited by the Network Data Analytics Function (NWDAF).</w:t>
        </w:r>
      </w:ins>
    </w:p>
    <w:p w14:paraId="0EC9A03D" w14:textId="00DD6EBB" w:rsidR="00E03C0B" w:rsidRDefault="00E03C0B" w:rsidP="00E03C0B">
      <w:pPr>
        <w:tabs>
          <w:tab w:val="left" w:pos="5859"/>
        </w:tabs>
        <w:rPr>
          <w:ins w:id="234" w:author="Ericsson user" w:date="2025-03-24T12:24:00Z"/>
        </w:rPr>
      </w:pPr>
      <w:ins w:id="235" w:author="Ericsson user" w:date="2025-03-24T12:24:00Z">
        <w:r>
          <w:t>Known consumers of the Nnwdaf_</w:t>
        </w:r>
      </w:ins>
      <w:ins w:id="236" w:author="Ericsson user" w:date="2025-03-25T15:51:00Z">
        <w:r w:rsidR="003D011B">
          <w:t>VFLInference</w:t>
        </w:r>
      </w:ins>
      <w:ins w:id="237" w:author="Ericsson user" w:date="2025-03-24T12:24:00Z">
        <w:r>
          <w:t xml:space="preserve"> service are:</w:t>
        </w:r>
      </w:ins>
    </w:p>
    <w:p w14:paraId="68150532" w14:textId="6142087A" w:rsidR="00E03C0B" w:rsidRDefault="00E03C0B" w:rsidP="00271023">
      <w:pPr>
        <w:rPr>
          <w:ins w:id="238" w:author="Ericsson user" w:date="2025-03-24T12:24:00Z"/>
        </w:rPr>
      </w:pPr>
      <w:ins w:id="239" w:author="Ericsson user" w:date="2025-03-24T12:24:00Z">
        <w:r>
          <w:t>-</w:t>
        </w:r>
        <w:r>
          <w:tab/>
          <w:t>Network Data Analytics Function (NWDAF).</w:t>
        </w:r>
      </w:ins>
    </w:p>
    <w:p w14:paraId="0975427B" w14:textId="4B47B0C8" w:rsidR="00E03C0B" w:rsidRDefault="00E03C0B" w:rsidP="00271023">
      <w:pPr>
        <w:rPr>
          <w:ins w:id="240" w:author="Ericsson user" w:date="2025-03-24T12:24:00Z"/>
        </w:rPr>
      </w:pPr>
      <w:ins w:id="241" w:author="Ericsson user" w:date="2025-03-24T12:24:00Z">
        <w:r>
          <w:t>-</w:t>
        </w:r>
        <w:r>
          <w:tab/>
          <w:t>Application Function (AF).</w:t>
        </w:r>
      </w:ins>
    </w:p>
    <w:p w14:paraId="72843110" w14:textId="60394D37" w:rsidR="00E03C0B" w:rsidRDefault="00E03C0B" w:rsidP="00271023">
      <w:pPr>
        <w:rPr>
          <w:ins w:id="242" w:author="Ericsson user" w:date="2025-03-24T12:24:00Z"/>
        </w:rPr>
      </w:pPr>
      <w:ins w:id="243" w:author="Ericsson user" w:date="2025-03-24T12:24:00Z">
        <w:r>
          <w:t>-</w:t>
        </w:r>
        <w:r>
          <w:tab/>
          <w:t>Network Exposure Function (NEF).</w:t>
        </w:r>
      </w:ins>
    </w:p>
    <w:p w14:paraId="545B1E7C" w14:textId="2C1EFC84" w:rsidR="00E03C0B" w:rsidRDefault="002F5D96" w:rsidP="00E03C0B">
      <w:pPr>
        <w:pStyle w:val="TH"/>
        <w:rPr>
          <w:ins w:id="244" w:author="Ericsson user" w:date="2025-03-24T12:24:00Z"/>
          <w:lang w:val="en-US"/>
        </w:rPr>
      </w:pPr>
      <w:ins w:id="245" w:author="Ericsson user" w:date="2025-03-24T12:24:00Z">
        <w:r>
          <w:rPr>
            <w:lang w:val="en-US"/>
          </w:rPr>
          <w:object w:dxaOrig="4158" w:dyaOrig="2064" w14:anchorId="3443A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11.5pt" o:ole="">
              <v:imagedata r:id="rId12" o:title=""/>
            </v:shape>
            <o:OLEObject Type="Embed" ProgID="Visio.Drawing.15" ShapeID="_x0000_i1025" DrawAspect="Content" ObjectID="_1808559580" r:id="rId13"/>
          </w:object>
        </w:r>
      </w:ins>
    </w:p>
    <w:p w14:paraId="46AD55A3" w14:textId="0B83438F" w:rsidR="00E03C0B" w:rsidRDefault="00E03C0B" w:rsidP="00E03C0B">
      <w:pPr>
        <w:pStyle w:val="TF"/>
        <w:rPr>
          <w:ins w:id="246" w:author="Ericsson user" w:date="2025-03-24T12:24:00Z"/>
        </w:rPr>
      </w:pPr>
      <w:ins w:id="247" w:author="Ericsson user" w:date="2025-03-24T12:24:00Z">
        <w:r>
          <w:t>Figure 4.</w:t>
        </w:r>
      </w:ins>
      <w:ins w:id="248" w:author="Ericsson user" w:date="2025-03-28T11:15:00Z">
        <w:r w:rsidR="00A25658">
          <w:t>1</w:t>
        </w:r>
      </w:ins>
      <w:ins w:id="249" w:author="Ericsson user" w:date="2025-03-28T11:16:00Z">
        <w:r w:rsidR="00B740DE">
          <w:t>1</w:t>
        </w:r>
      </w:ins>
      <w:ins w:id="250" w:author="Ericsson user" w:date="2025-03-24T12:24:00Z">
        <w:r>
          <w:t>.1.2-1</w:t>
        </w:r>
        <w:r>
          <w:rPr>
            <w:lang w:eastAsia="zh-CN"/>
          </w:rPr>
          <w:t>:</w:t>
        </w:r>
        <w:r>
          <w:t xml:space="preserve"> Reference Architecture for the Nnwdaf_VFL</w:t>
        </w:r>
      </w:ins>
      <w:ins w:id="251" w:author="Ericsson user" w:date="2025-03-25T16:02:00Z">
        <w:r w:rsidR="001719C2">
          <w:t xml:space="preserve">Inference </w:t>
        </w:r>
      </w:ins>
      <w:ins w:id="252" w:author="Ericsson user" w:date="2025-03-24T12:24:00Z">
        <w:r>
          <w:t>service; SBI representation</w:t>
        </w:r>
      </w:ins>
    </w:p>
    <w:p w14:paraId="02BB18D9" w14:textId="1572C95A" w:rsidR="00E03C0B" w:rsidRDefault="002F5D96" w:rsidP="00E03C0B">
      <w:pPr>
        <w:pStyle w:val="TH"/>
        <w:rPr>
          <w:ins w:id="253" w:author="Ericsson user" w:date="2025-03-24T12:24:00Z"/>
          <w:lang w:val="en-US" w:eastAsia="zh-CN"/>
        </w:rPr>
      </w:pPr>
      <w:ins w:id="254" w:author="Ericsson user" w:date="2025-03-24T12:24:00Z">
        <w:r>
          <w:rPr>
            <w:lang w:val="en-US"/>
          </w:rPr>
          <w:object w:dxaOrig="10416" w:dyaOrig="2490" w14:anchorId="23B39656">
            <v:shape id="_x0000_i1026" type="#_x0000_t75" style="width:478pt;height:113.5pt" o:ole="">
              <v:imagedata r:id="rId14" o:title=""/>
            </v:shape>
            <o:OLEObject Type="Embed" ProgID="Visio.Drawing.15" ShapeID="_x0000_i1026" DrawAspect="Content" ObjectID="_1808559581" r:id="rId15"/>
          </w:object>
        </w:r>
      </w:ins>
    </w:p>
    <w:p w14:paraId="5EB4ED02" w14:textId="12F17476" w:rsidR="00E03C0B" w:rsidRDefault="00E03C0B" w:rsidP="00E03C0B">
      <w:pPr>
        <w:pStyle w:val="TF"/>
        <w:rPr>
          <w:ins w:id="255" w:author="Ericsson user" w:date="2025-03-24T12:24:00Z"/>
        </w:rPr>
      </w:pPr>
      <w:ins w:id="256" w:author="Ericsson user" w:date="2025-03-24T12:24:00Z">
        <w:r>
          <w:t>Figure 4.</w:t>
        </w:r>
      </w:ins>
      <w:ins w:id="257" w:author="Ericsson user" w:date="2025-03-28T11:15:00Z">
        <w:r w:rsidR="00A25658">
          <w:t>1</w:t>
        </w:r>
      </w:ins>
      <w:ins w:id="258" w:author="Ericsson user" w:date="2025-03-28T11:16:00Z">
        <w:r w:rsidR="00B740DE">
          <w:t>1</w:t>
        </w:r>
      </w:ins>
      <w:ins w:id="259" w:author="Ericsson user" w:date="2025-03-24T12:24:00Z">
        <w:r>
          <w:t>.1.2-2</w:t>
        </w:r>
        <w:r>
          <w:rPr>
            <w:lang w:eastAsia="zh-CN"/>
          </w:rPr>
          <w:t>:</w:t>
        </w:r>
        <w:r>
          <w:t xml:space="preserve"> Reference Architecture for the Nnwdaf_VFL</w:t>
        </w:r>
      </w:ins>
      <w:ins w:id="260" w:author="Ericsson user" w:date="2025-03-25T16:02:00Z">
        <w:r w:rsidR="004F1F64">
          <w:t>inference</w:t>
        </w:r>
      </w:ins>
      <w:ins w:id="261" w:author="Ericsson user" w:date="2025-03-24T12:24:00Z">
        <w:r>
          <w:t xml:space="preserve"> service: reference point representation</w:t>
        </w:r>
      </w:ins>
    </w:p>
    <w:p w14:paraId="500247B9" w14:textId="0E8C8662" w:rsidR="00866080" w:rsidRDefault="00C00901" w:rsidP="00866080">
      <w:pPr>
        <w:pStyle w:val="Heading4"/>
        <w:rPr>
          <w:ins w:id="262" w:author="Ericsson user" w:date="2025-03-25T16:17:00Z"/>
          <w:lang w:val="en-US"/>
        </w:rPr>
      </w:pPr>
      <w:ins w:id="263" w:author="Ericsson user" w:date="2025-03-25T16:18:00Z">
        <w:r>
          <w:rPr>
            <w:lang w:val="en-US"/>
          </w:rPr>
          <w:t>4.11</w:t>
        </w:r>
      </w:ins>
      <w:ins w:id="264" w:author="Ericsson user" w:date="2025-03-25T16:17:00Z">
        <w:r w:rsidR="00866080">
          <w:rPr>
            <w:lang w:val="en-US"/>
          </w:rPr>
          <w:t>.</w:t>
        </w:r>
        <w:r w:rsidR="00866080">
          <w:rPr>
            <w:rFonts w:hint="eastAsia"/>
            <w:lang w:val="en-US" w:eastAsia="zh-CN"/>
          </w:rPr>
          <w:t>1.3</w:t>
        </w:r>
        <w:r w:rsidR="00866080">
          <w:rPr>
            <w:lang w:val="en-US"/>
          </w:rPr>
          <w:tab/>
          <w:t>Network Functions</w:t>
        </w:r>
      </w:ins>
    </w:p>
    <w:p w14:paraId="0286605F" w14:textId="499A3AC6" w:rsidR="00866080" w:rsidRDefault="00C00901" w:rsidP="00866080">
      <w:pPr>
        <w:pStyle w:val="Heading5"/>
        <w:rPr>
          <w:ins w:id="265" w:author="Ericsson user" w:date="2025-03-25T16:17:00Z"/>
          <w:lang w:eastAsia="zh-CN"/>
        </w:rPr>
      </w:pPr>
      <w:ins w:id="266" w:author="Ericsson user" w:date="2025-03-25T16:18:00Z">
        <w:r>
          <w:t>4.11</w:t>
        </w:r>
      </w:ins>
      <w:ins w:id="267" w:author="Ericsson user" w:date="2025-03-25T16:17:00Z">
        <w:r w:rsidR="00866080">
          <w:t>.</w:t>
        </w:r>
        <w:r w:rsidR="00866080">
          <w:rPr>
            <w:rFonts w:hint="eastAsia"/>
            <w:lang w:eastAsia="zh-CN"/>
          </w:rPr>
          <w:t>1.3.1</w:t>
        </w:r>
        <w:r w:rsidR="00866080">
          <w:tab/>
        </w:r>
        <w:r w:rsidR="00866080">
          <w:rPr>
            <w:lang w:val="en-US"/>
          </w:rPr>
          <w:t>Network Data Analytics Function (NWDAF)</w:t>
        </w:r>
      </w:ins>
    </w:p>
    <w:p w14:paraId="782BE005" w14:textId="77777777" w:rsidR="00866080" w:rsidRDefault="00866080" w:rsidP="00866080">
      <w:pPr>
        <w:rPr>
          <w:ins w:id="268" w:author="Ericsson user" w:date="2025-03-25T16:17:00Z"/>
        </w:rPr>
      </w:pPr>
      <w:ins w:id="269" w:author="Ericsson user" w:date="2025-03-25T16:17:00Z">
        <w:r>
          <w:t>The Network Data Analytics Function (NWDAF), provides VFL inference for different analytic events to NF</w:t>
        </w:r>
        <w:r>
          <w:rPr>
            <w:rFonts w:eastAsia="DengXian"/>
          </w:rPr>
          <w:t xml:space="preserve"> service</w:t>
        </w:r>
        <w:r>
          <w:t xml:space="preserve"> consumers.</w:t>
        </w:r>
      </w:ins>
    </w:p>
    <w:p w14:paraId="463E12E9" w14:textId="3C5BDDA0" w:rsidR="00866080" w:rsidRDefault="00866080" w:rsidP="00866080">
      <w:pPr>
        <w:rPr>
          <w:ins w:id="270" w:author="Ericsson user" w:date="2025-03-25T16:17:00Z"/>
        </w:rPr>
      </w:pPr>
      <w:ins w:id="271" w:author="Ericsson user" w:date="2025-03-25T16:17:00Z">
        <w:r>
          <w:t xml:space="preserve">The Network Data Analytics Function (NWDAF) allows NF </w:t>
        </w:r>
        <w:r>
          <w:rPr>
            <w:rFonts w:eastAsia="DengXian"/>
          </w:rPr>
          <w:t xml:space="preserve">service </w:t>
        </w:r>
        <w:r>
          <w:t>consumers to subscribe to and unsubscribe from one-time, periodic notification or notification when a</w:t>
        </w:r>
        <w:r w:rsidR="00C00901">
          <w:t xml:space="preserve"> VFL i</w:t>
        </w:r>
      </w:ins>
      <w:ins w:id="272" w:author="Ericsson user" w:date="2025-03-25T16:18:00Z">
        <w:r w:rsidR="00C00901">
          <w:t>nference</w:t>
        </w:r>
      </w:ins>
      <w:ins w:id="273" w:author="Ericsson user" w:date="2025-03-25T16:17:00Z">
        <w:r>
          <w:t xml:space="preserve"> event is detected.</w:t>
        </w:r>
      </w:ins>
    </w:p>
    <w:p w14:paraId="56683F32" w14:textId="65242086" w:rsidR="00866080" w:rsidRDefault="00C00901" w:rsidP="00866080">
      <w:pPr>
        <w:pStyle w:val="Heading5"/>
        <w:rPr>
          <w:ins w:id="274" w:author="Ericsson user" w:date="2025-03-25T16:17:00Z"/>
          <w:lang w:eastAsia="zh-CN"/>
        </w:rPr>
      </w:pPr>
      <w:ins w:id="275" w:author="Ericsson user" w:date="2025-03-25T16:18:00Z">
        <w:r>
          <w:t>4.11</w:t>
        </w:r>
      </w:ins>
      <w:ins w:id="276" w:author="Ericsson user" w:date="2025-03-25T16:17:00Z">
        <w:r w:rsidR="00866080">
          <w:t>.</w:t>
        </w:r>
        <w:r w:rsidR="00866080">
          <w:rPr>
            <w:lang w:eastAsia="zh-CN"/>
          </w:rPr>
          <w:t>1.3.2</w:t>
        </w:r>
        <w:r w:rsidR="00866080">
          <w:tab/>
        </w:r>
        <w:r w:rsidR="00866080">
          <w:rPr>
            <w:lang w:eastAsia="zh-CN"/>
          </w:rPr>
          <w:t>NF Service Consumers</w:t>
        </w:r>
      </w:ins>
    </w:p>
    <w:p w14:paraId="784D5719" w14:textId="1F976490" w:rsidR="00866080" w:rsidRDefault="00866080" w:rsidP="00866080">
      <w:pPr>
        <w:rPr>
          <w:ins w:id="277" w:author="Ericsson user" w:date="2025-03-25T16:17:00Z"/>
          <w:lang w:val="en-US"/>
        </w:rPr>
      </w:pPr>
      <w:ins w:id="278" w:author="Ericsson user" w:date="2025-03-25T16:17:00Z">
        <w:r>
          <w:t>The Network Data Analytics Function (NWDAF)</w:t>
        </w:r>
      </w:ins>
      <w:ins w:id="279" w:author="Ericsson user" w:date="2025-03-27T09:26:00Z">
        <w:r w:rsidR="00523E23">
          <w:t xml:space="preserve">, NWDAD containing </w:t>
        </w:r>
      </w:ins>
      <w:ins w:id="280" w:author="Ericsson user" w:date="2025-03-27T09:27:00Z">
        <w:r w:rsidR="005D52B2">
          <w:t>Analytics Logical Function (AnLF)</w:t>
        </w:r>
      </w:ins>
      <w:ins w:id="281" w:author="Ericsson user" w:date="2025-03-27T09:28:00Z">
        <w:r w:rsidR="005D52B2">
          <w:t>, Application Function (AF) and Network Exposure Function (NEF)</w:t>
        </w:r>
      </w:ins>
      <w:ins w:id="282" w:author="Ericsson user" w:date="2025-03-25T16:17:00Z">
        <w:r>
          <w:t xml:space="preserve"> support (un)subscription to the notification of different VFL inference events.</w:t>
        </w:r>
      </w:ins>
    </w:p>
    <w:p w14:paraId="573AF7C4" w14:textId="058D9C1C" w:rsidR="008B48CE" w:rsidRDefault="00C00901" w:rsidP="008B48CE">
      <w:pPr>
        <w:pStyle w:val="Heading3"/>
        <w:rPr>
          <w:ins w:id="283" w:author="Ericsson user" w:date="2025-03-20T10:44:00Z"/>
        </w:rPr>
      </w:pPr>
      <w:ins w:id="284" w:author="Ericsson user" w:date="2025-03-25T16:18:00Z">
        <w:r>
          <w:lastRenderedPageBreak/>
          <w:t>4.11</w:t>
        </w:r>
      </w:ins>
      <w:ins w:id="285" w:author="Ericsson user" w:date="2025-03-20T10:44:00Z">
        <w:r w:rsidR="008B48CE">
          <w:t>.2</w:t>
        </w:r>
        <w:r w:rsidR="008B48CE">
          <w:tab/>
          <w:t>Service Operations</w:t>
        </w:r>
      </w:ins>
    </w:p>
    <w:p w14:paraId="0C3FF2FF" w14:textId="5106A024" w:rsidR="008B48CE" w:rsidRDefault="00C00901" w:rsidP="008B48CE">
      <w:pPr>
        <w:pStyle w:val="Heading4"/>
        <w:rPr>
          <w:ins w:id="286" w:author="Ericsson user" w:date="2025-03-20T10:44:00Z"/>
          <w:lang w:eastAsia="zh-CN"/>
        </w:rPr>
      </w:pPr>
      <w:ins w:id="287" w:author="Ericsson user" w:date="2025-03-25T16:18:00Z">
        <w:r>
          <w:t>4.11</w:t>
        </w:r>
      </w:ins>
      <w:ins w:id="288" w:author="Ericsson user" w:date="2025-03-20T10:44:00Z">
        <w:r w:rsidR="008B48CE">
          <w:t>.2.1</w:t>
        </w:r>
        <w:r w:rsidR="008B48CE">
          <w:tab/>
          <w:t>Introduction</w:t>
        </w:r>
      </w:ins>
    </w:p>
    <w:p w14:paraId="0C59DD7B" w14:textId="4F0B0D48" w:rsidR="008B48CE" w:rsidRDefault="008B48CE" w:rsidP="008B48CE">
      <w:pPr>
        <w:pStyle w:val="TH"/>
        <w:overflowPunct w:val="0"/>
        <w:autoSpaceDE w:val="0"/>
        <w:autoSpaceDN w:val="0"/>
        <w:adjustRightInd w:val="0"/>
        <w:textAlignment w:val="baseline"/>
        <w:rPr>
          <w:ins w:id="289" w:author="Ericsson user" w:date="2025-03-20T10:44:00Z"/>
          <w:rFonts w:eastAsia="MS Mincho"/>
        </w:rPr>
      </w:pPr>
      <w:ins w:id="290" w:author="Ericsson user" w:date="2025-03-20T10:44:00Z">
        <w:r>
          <w:rPr>
            <w:rFonts w:eastAsia="MS Mincho"/>
          </w:rPr>
          <w:t>Table 4.</w:t>
        </w:r>
      </w:ins>
      <w:ins w:id="291" w:author="Ericsson user" w:date="2025-03-28T11:16:00Z">
        <w:r w:rsidR="00740C6F">
          <w:rPr>
            <w:rFonts w:eastAsia="MS Mincho"/>
          </w:rPr>
          <w:t>11</w:t>
        </w:r>
      </w:ins>
      <w:ins w:id="292" w:author="Ericsson user" w:date="2025-03-20T10:44:00Z">
        <w:r>
          <w:rPr>
            <w:rFonts w:eastAsia="MS Mincho"/>
          </w:rPr>
          <w:t xml:space="preserve">.2.1-1: Operations of the </w:t>
        </w:r>
      </w:ins>
      <w:ins w:id="293" w:author="Ericsson user" w:date="2025-03-20T11:28:00Z">
        <w:r w:rsidR="00813C72">
          <w:rPr>
            <w:rFonts w:hint="eastAsia"/>
            <w:lang w:eastAsia="zh-CN"/>
          </w:rPr>
          <w:t>Nnwdaf_</w:t>
        </w:r>
      </w:ins>
      <w:ins w:id="294" w:author="Ericsson user" w:date="2025-03-25T15:51:00Z">
        <w:r w:rsidR="003D011B">
          <w:rPr>
            <w:rFonts w:hint="eastAsia"/>
            <w:lang w:eastAsia="zh-CN"/>
          </w:rPr>
          <w:t>VFLInference</w:t>
        </w:r>
      </w:ins>
      <w:ins w:id="295" w:author="Ericsson user" w:date="2025-03-21T12:07:00Z">
        <w:r w:rsidR="00323063">
          <w:rPr>
            <w:lang w:eastAsia="zh-CN"/>
          </w:rPr>
          <w:t xml:space="preserve"> </w:t>
        </w:r>
      </w:ins>
      <w:ins w:id="296" w:author="Ericsson user" w:date="2025-03-20T11:28:00Z">
        <w:r w:rsidR="00813C72">
          <w:rPr>
            <w:rFonts w:hint="eastAsia"/>
            <w:lang w:eastAsia="zh-CN"/>
          </w:rPr>
          <w:t>service</w:t>
        </w:r>
      </w:ins>
    </w:p>
    <w:tbl>
      <w:tblPr>
        <w:tblW w:w="9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8B48CE" w14:paraId="60B10E3D" w14:textId="77777777" w:rsidTr="00A51E90">
        <w:trPr>
          <w:cantSplit/>
          <w:tblHeader/>
          <w:ins w:id="297" w:author="Ericsson user" w:date="2025-03-20T10:44:00Z"/>
        </w:trPr>
        <w:tc>
          <w:tcPr>
            <w:tcW w:w="3158" w:type="dxa"/>
            <w:shd w:val="clear" w:color="000000" w:fill="C0C0C0"/>
          </w:tcPr>
          <w:p w14:paraId="6E927E0A" w14:textId="77777777" w:rsidR="008B48CE" w:rsidRDefault="008B48CE" w:rsidP="000A2EEB">
            <w:pPr>
              <w:pStyle w:val="TAH"/>
              <w:rPr>
                <w:ins w:id="298" w:author="Ericsson user" w:date="2025-03-20T10:44:00Z"/>
              </w:rPr>
            </w:pPr>
            <w:ins w:id="299" w:author="Ericsson user" w:date="2025-03-20T10:44:00Z">
              <w:r>
                <w:t>Service operation name</w:t>
              </w:r>
            </w:ins>
          </w:p>
        </w:tc>
        <w:tc>
          <w:tcPr>
            <w:tcW w:w="4486" w:type="dxa"/>
            <w:shd w:val="clear" w:color="000000" w:fill="C0C0C0"/>
          </w:tcPr>
          <w:p w14:paraId="04FA34FB" w14:textId="69F545CB" w:rsidR="008B48CE" w:rsidRDefault="008B48CE" w:rsidP="000A2EEB">
            <w:pPr>
              <w:pStyle w:val="TAH"/>
              <w:rPr>
                <w:ins w:id="300" w:author="Ericsson user" w:date="2025-03-20T10:44:00Z"/>
              </w:rPr>
            </w:pPr>
            <w:ins w:id="301" w:author="Ericsson user" w:date="2025-03-20T10:44:00Z">
              <w:r>
                <w:t>Description</w:t>
              </w:r>
            </w:ins>
          </w:p>
        </w:tc>
        <w:tc>
          <w:tcPr>
            <w:tcW w:w="2104" w:type="dxa"/>
            <w:shd w:val="clear" w:color="000000" w:fill="C0C0C0"/>
          </w:tcPr>
          <w:p w14:paraId="0DCF31AA" w14:textId="77777777" w:rsidR="008B48CE" w:rsidRDefault="008B48CE" w:rsidP="000A2EEB">
            <w:pPr>
              <w:pStyle w:val="TAH"/>
              <w:rPr>
                <w:ins w:id="302" w:author="Ericsson user" w:date="2025-03-20T10:44:00Z"/>
              </w:rPr>
            </w:pPr>
            <w:ins w:id="303" w:author="Ericsson user" w:date="2025-03-20T10:44:00Z">
              <w:r>
                <w:t>Initiated by</w:t>
              </w:r>
            </w:ins>
          </w:p>
        </w:tc>
      </w:tr>
      <w:tr w:rsidR="00FF5F64" w14:paraId="18426117" w14:textId="77777777" w:rsidTr="00A51E90">
        <w:trPr>
          <w:cantSplit/>
          <w:trHeight w:val="331"/>
          <w:ins w:id="304" w:author="Ericsson user" w:date="2025-03-20T10:44:00Z"/>
        </w:trPr>
        <w:tc>
          <w:tcPr>
            <w:tcW w:w="3158" w:type="dxa"/>
          </w:tcPr>
          <w:p w14:paraId="037C1EF1" w14:textId="37117A93" w:rsidR="00FF5F64" w:rsidRPr="00584B78" w:rsidRDefault="00FF5F64" w:rsidP="00323063">
            <w:pPr>
              <w:rPr>
                <w:ins w:id="305" w:author="Ericsson user" w:date="2025-03-20T10:44:00Z"/>
                <w:rFonts w:ascii="Arial" w:hAnsi="Arial"/>
                <w:strike/>
                <w:sz w:val="18"/>
                <w:highlight w:val="yellow"/>
              </w:rPr>
            </w:pPr>
            <w:ins w:id="306" w:author="Ericsson user" w:date="2025-03-21T12:05:00Z">
              <w:r>
                <w:rPr>
                  <w:rFonts w:ascii="Arial" w:hAnsi="Arial"/>
                  <w:sz w:val="18"/>
                </w:rPr>
                <w:t>Nnwdaf_</w:t>
              </w:r>
            </w:ins>
            <w:ins w:id="307" w:author="Ericsson user" w:date="2025-03-25T15:52:00Z">
              <w:r w:rsidR="003D011B">
                <w:rPr>
                  <w:rFonts w:ascii="Arial" w:hAnsi="Arial"/>
                  <w:sz w:val="18"/>
                </w:rPr>
                <w:t>VFLInference</w:t>
              </w:r>
            </w:ins>
            <w:ins w:id="308" w:author="Ericsson user" w:date="2025-03-21T12:05:00Z">
              <w:r>
                <w:rPr>
                  <w:rFonts w:ascii="Arial" w:hAnsi="Arial"/>
                  <w:sz w:val="18"/>
                </w:rPr>
                <w:t>_Subscribe</w:t>
              </w:r>
            </w:ins>
          </w:p>
        </w:tc>
        <w:tc>
          <w:tcPr>
            <w:tcW w:w="4486" w:type="dxa"/>
          </w:tcPr>
          <w:p w14:paraId="4BBBC2CA" w14:textId="3CD5AE97" w:rsidR="00FF5F64" w:rsidRPr="00584B78" w:rsidRDefault="00FF5F64" w:rsidP="00323063">
            <w:pPr>
              <w:pStyle w:val="TAL"/>
              <w:rPr>
                <w:ins w:id="309" w:author="Ericsson user" w:date="2025-03-20T10:44:00Z"/>
                <w:strike/>
                <w:highlight w:val="yellow"/>
              </w:rPr>
            </w:pPr>
            <w:ins w:id="310" w:author="Ericsson user" w:date="2025-03-21T12:05:00Z">
              <w:r>
                <w:t xml:space="preserve">This service operation is used by an NF service consumer to </w:t>
              </w:r>
              <w:r>
                <w:rPr>
                  <w:lang w:eastAsia="ja-JP"/>
                </w:rPr>
                <w:t xml:space="preserve">request NWDAF VFL client(s) to </w:t>
              </w:r>
              <w:r>
                <w:t xml:space="preserve">subscribe to </w:t>
              </w:r>
            </w:ins>
            <w:ins w:id="311" w:author="Ericsson user" w:date="2025-03-25T16:00:00Z">
              <w:r w:rsidR="004430C5">
                <w:t>VFL inference</w:t>
              </w:r>
            </w:ins>
            <w:ins w:id="312" w:author="Ericsson user" w:date="2025-03-25T16:54:00Z">
              <w:r w:rsidR="00273C2C">
                <w:t xml:space="preserve"> events.</w:t>
              </w:r>
            </w:ins>
          </w:p>
        </w:tc>
        <w:tc>
          <w:tcPr>
            <w:tcW w:w="2104" w:type="dxa"/>
          </w:tcPr>
          <w:p w14:paraId="7179C4C6" w14:textId="497E0461" w:rsidR="0085264E" w:rsidRDefault="00FF5F64" w:rsidP="008B5054">
            <w:pPr>
              <w:pStyle w:val="TAL"/>
              <w:rPr>
                <w:ins w:id="313" w:author="Ericsson user" w:date="2025-03-21T12:05:00Z"/>
              </w:rPr>
            </w:pPr>
            <w:ins w:id="314" w:author="Ericsson user" w:date="2025-03-21T12:05:00Z">
              <w:r>
                <w:rPr>
                  <w:lang w:eastAsia="zh-CN"/>
                </w:rPr>
                <w:t>NF service consumer (</w:t>
              </w:r>
              <w:r>
                <w:t>NWDAF</w:t>
              </w:r>
            </w:ins>
            <w:ins w:id="315" w:author="Ericsson user" w:date="2025-03-27T09:28:00Z">
              <w:r w:rsidR="0085264E">
                <w:t>,</w:t>
              </w:r>
            </w:ins>
          </w:p>
          <w:p w14:paraId="334ED69C" w14:textId="0EB3E844" w:rsidR="00FF5F64" w:rsidRDefault="00FF5F64" w:rsidP="00323063">
            <w:pPr>
              <w:pStyle w:val="TAL"/>
              <w:rPr>
                <w:ins w:id="316" w:author="Ericsson user" w:date="2025-03-21T12:05:00Z"/>
              </w:rPr>
            </w:pPr>
            <w:ins w:id="317" w:author="Ericsson user" w:date="2025-03-21T12:05:00Z">
              <w:r>
                <w:t>AF,</w:t>
              </w:r>
            </w:ins>
          </w:p>
          <w:p w14:paraId="2C6776B9" w14:textId="728BE8C6" w:rsidR="00FF5F64" w:rsidRPr="00584B78" w:rsidRDefault="00FF5F64" w:rsidP="00323063">
            <w:pPr>
              <w:pStyle w:val="TAL"/>
              <w:rPr>
                <w:ins w:id="318" w:author="Ericsson user" w:date="2025-03-20T10:44:00Z"/>
                <w:strike/>
                <w:highlight w:val="yellow"/>
              </w:rPr>
            </w:pPr>
            <w:ins w:id="319" w:author="Ericsson user" w:date="2025-03-21T12:05:00Z">
              <w:r>
                <w:t>NEF)</w:t>
              </w:r>
            </w:ins>
          </w:p>
        </w:tc>
      </w:tr>
      <w:tr w:rsidR="00323063" w14:paraId="7C689D19" w14:textId="77777777" w:rsidTr="00A51E90">
        <w:trPr>
          <w:cantSplit/>
          <w:ins w:id="320" w:author="Ericsson user" w:date="2025-03-20T10:44:00Z"/>
        </w:trPr>
        <w:tc>
          <w:tcPr>
            <w:tcW w:w="3158" w:type="dxa"/>
          </w:tcPr>
          <w:p w14:paraId="563E26A4" w14:textId="22F5284D" w:rsidR="00323063" w:rsidRDefault="00323063" w:rsidP="00323063">
            <w:pPr>
              <w:rPr>
                <w:ins w:id="321" w:author="Ericsson user" w:date="2025-03-20T10:44:00Z"/>
                <w:rFonts w:ascii="Arial" w:hAnsi="Arial"/>
                <w:sz w:val="18"/>
              </w:rPr>
            </w:pPr>
            <w:ins w:id="322" w:author="Ericsson user" w:date="2025-03-21T12:05:00Z">
              <w:r>
                <w:rPr>
                  <w:rFonts w:ascii="Arial" w:hAnsi="Arial"/>
                  <w:sz w:val="18"/>
                </w:rPr>
                <w:t>Nnwdaf_</w:t>
              </w:r>
            </w:ins>
            <w:ins w:id="323" w:author="Ericsson user" w:date="2025-03-25T15:52:00Z">
              <w:r w:rsidR="003D011B">
                <w:rPr>
                  <w:rFonts w:ascii="Arial" w:hAnsi="Arial"/>
                  <w:sz w:val="18"/>
                </w:rPr>
                <w:t>VFLInference</w:t>
              </w:r>
            </w:ins>
            <w:ins w:id="324" w:author="Ericsson user" w:date="2025-03-21T12:05:00Z">
              <w:r>
                <w:rPr>
                  <w:rFonts w:ascii="Arial" w:hAnsi="Arial"/>
                  <w:sz w:val="18"/>
                </w:rPr>
                <w:t>_Unsubscribe</w:t>
              </w:r>
            </w:ins>
          </w:p>
        </w:tc>
        <w:tc>
          <w:tcPr>
            <w:tcW w:w="4486" w:type="dxa"/>
          </w:tcPr>
          <w:p w14:paraId="295D33ED" w14:textId="4F340CB1" w:rsidR="00323063" w:rsidRDefault="00323063" w:rsidP="00323063">
            <w:pPr>
              <w:pStyle w:val="TAL"/>
              <w:rPr>
                <w:ins w:id="325" w:author="Ericsson user" w:date="2025-03-20T10:44:00Z"/>
              </w:rPr>
            </w:pPr>
            <w:ins w:id="326" w:author="Ericsson user" w:date="2025-03-21T12:05:00Z">
              <w:r>
                <w:t xml:space="preserve">This service operation is used by an NF service consumer to unsubscribe to </w:t>
              </w:r>
            </w:ins>
            <w:ins w:id="327" w:author="Ericsson user" w:date="2025-03-25T16:00:00Z">
              <w:r w:rsidR="004430C5">
                <w:t>VFL inference</w:t>
              </w:r>
            </w:ins>
            <w:ins w:id="328" w:author="Ericsson user" w:date="2025-03-21T12:05:00Z">
              <w:r>
                <w:t xml:space="preserve"> subscriptions.</w:t>
              </w:r>
            </w:ins>
          </w:p>
        </w:tc>
        <w:tc>
          <w:tcPr>
            <w:tcW w:w="2104" w:type="dxa"/>
          </w:tcPr>
          <w:p w14:paraId="17113784" w14:textId="442829C1" w:rsidR="00B100C1" w:rsidRDefault="00323063" w:rsidP="008B5054">
            <w:pPr>
              <w:pStyle w:val="TAL"/>
              <w:rPr>
                <w:ins w:id="329" w:author="Ericsson user" w:date="2025-03-21T12:05:00Z"/>
              </w:rPr>
            </w:pPr>
            <w:ins w:id="330" w:author="Ericsson user" w:date="2025-03-21T12:05:00Z">
              <w:r>
                <w:rPr>
                  <w:lang w:eastAsia="zh-CN"/>
                </w:rPr>
                <w:t>NF service consumer (</w:t>
              </w:r>
              <w:r>
                <w:t>NWDAF</w:t>
              </w:r>
            </w:ins>
            <w:ins w:id="331" w:author="Nokia" w:date="2025-05-11T10:55:00Z">
              <w:r w:rsidR="008B5054">
                <w:t>,</w:t>
              </w:r>
            </w:ins>
          </w:p>
          <w:p w14:paraId="7D39D5D1" w14:textId="73D7C37A" w:rsidR="00323063" w:rsidRDefault="00323063" w:rsidP="00323063">
            <w:pPr>
              <w:pStyle w:val="TAL"/>
              <w:rPr>
                <w:ins w:id="332" w:author="Ericsson user" w:date="2025-03-21T12:05:00Z"/>
              </w:rPr>
            </w:pPr>
            <w:ins w:id="333" w:author="Ericsson user" w:date="2025-03-21T12:05:00Z">
              <w:r>
                <w:t>AF,</w:t>
              </w:r>
            </w:ins>
          </w:p>
          <w:p w14:paraId="2ECCA87D" w14:textId="77777777" w:rsidR="00323063" w:rsidRDefault="00323063" w:rsidP="00323063">
            <w:pPr>
              <w:pStyle w:val="TAL"/>
              <w:rPr>
                <w:ins w:id="334" w:author="Ericsson user" w:date="2025-03-20T10:44:00Z"/>
              </w:rPr>
            </w:pPr>
            <w:ins w:id="335" w:author="Ericsson user" w:date="2025-03-21T12:05:00Z">
              <w:r>
                <w:t>NEF)</w:t>
              </w:r>
            </w:ins>
          </w:p>
        </w:tc>
      </w:tr>
      <w:tr w:rsidR="00323063" w14:paraId="03BFC15D" w14:textId="77777777" w:rsidTr="00A51E90">
        <w:trPr>
          <w:cantSplit/>
          <w:trHeight w:val="151"/>
          <w:ins w:id="336" w:author="Ericsson user" w:date="2025-03-20T13:18:00Z"/>
        </w:trPr>
        <w:tc>
          <w:tcPr>
            <w:tcW w:w="3158" w:type="dxa"/>
          </w:tcPr>
          <w:p w14:paraId="545FB22E" w14:textId="6F70DEC9" w:rsidR="00323063" w:rsidRDefault="00323063" w:rsidP="00323063">
            <w:pPr>
              <w:rPr>
                <w:ins w:id="337" w:author="Ericsson user" w:date="2025-03-20T13:18:00Z"/>
                <w:rFonts w:ascii="Arial" w:hAnsi="Arial"/>
                <w:sz w:val="18"/>
              </w:rPr>
            </w:pPr>
            <w:ins w:id="338" w:author="Ericsson user" w:date="2025-03-21T12:05:00Z">
              <w:r>
                <w:rPr>
                  <w:rFonts w:ascii="Arial" w:hAnsi="Arial"/>
                  <w:sz w:val="18"/>
                </w:rPr>
                <w:t>Nnwdaf_</w:t>
              </w:r>
            </w:ins>
            <w:ins w:id="339" w:author="Ericsson user" w:date="2025-03-25T15:52:00Z">
              <w:r w:rsidR="003D011B">
                <w:rPr>
                  <w:rFonts w:ascii="Arial" w:hAnsi="Arial"/>
                  <w:sz w:val="18"/>
                </w:rPr>
                <w:t>VFLInference</w:t>
              </w:r>
            </w:ins>
            <w:ins w:id="340" w:author="Ericsson user" w:date="2025-03-21T12:05:00Z">
              <w:r>
                <w:rPr>
                  <w:rFonts w:ascii="Arial" w:hAnsi="Arial"/>
                  <w:sz w:val="18"/>
                </w:rPr>
                <w:t>_Notify</w:t>
              </w:r>
            </w:ins>
          </w:p>
        </w:tc>
        <w:tc>
          <w:tcPr>
            <w:tcW w:w="4486" w:type="dxa"/>
          </w:tcPr>
          <w:p w14:paraId="76437057" w14:textId="611485DA" w:rsidR="00323063" w:rsidRDefault="00323063" w:rsidP="00323063">
            <w:pPr>
              <w:pStyle w:val="TAL"/>
              <w:rPr>
                <w:ins w:id="341" w:author="Ericsson user" w:date="2025-03-20T13:18:00Z"/>
              </w:rPr>
            </w:pPr>
            <w:ins w:id="342" w:author="Ericsson user" w:date="2025-03-21T12:05:00Z">
              <w:r>
                <w:t xml:space="preserve">This service operation is used by the NWDAF to </w:t>
              </w:r>
              <w:r>
                <w:rPr>
                  <w:lang w:eastAsia="ja-JP"/>
                </w:rPr>
                <w:t xml:space="preserve">notify the </w:t>
              </w:r>
            </w:ins>
            <w:ins w:id="343" w:author="Ericsson user" w:date="2025-03-25T16:00:00Z">
              <w:r w:rsidR="004430C5">
                <w:rPr>
                  <w:lang w:eastAsia="ja-JP"/>
                </w:rPr>
                <w:t>VFL inference</w:t>
              </w:r>
            </w:ins>
            <w:ins w:id="344" w:author="Ericsson user" w:date="2025-03-21T12:05:00Z">
              <w:r>
                <w:rPr>
                  <w:lang w:eastAsia="ja-JP"/>
                </w:rPr>
                <w:t xml:space="preserve"> results to the NF service consumer instance which has subscribed to</w:t>
              </w:r>
              <w:r>
                <w:t>.</w:t>
              </w:r>
            </w:ins>
          </w:p>
        </w:tc>
        <w:tc>
          <w:tcPr>
            <w:tcW w:w="2104" w:type="dxa"/>
          </w:tcPr>
          <w:p w14:paraId="1439AD73" w14:textId="77777777" w:rsidR="00323063" w:rsidRDefault="00323063" w:rsidP="00323063">
            <w:pPr>
              <w:pStyle w:val="TAL"/>
              <w:rPr>
                <w:ins w:id="345" w:author="Ericsson user" w:date="2025-03-20T13:18:00Z"/>
              </w:rPr>
            </w:pPr>
            <w:ins w:id="346" w:author="Ericsson user" w:date="2025-03-21T12:05:00Z">
              <w:r>
                <w:t>NWDAF</w:t>
              </w:r>
            </w:ins>
          </w:p>
        </w:tc>
      </w:tr>
    </w:tbl>
    <w:p w14:paraId="6E69C32E" w14:textId="51426170" w:rsidR="008B48CE" w:rsidRDefault="008B48CE" w:rsidP="008B48CE">
      <w:pPr>
        <w:rPr>
          <w:ins w:id="347" w:author="Ericsson user" w:date="2025-03-20T10:44:00Z"/>
        </w:rPr>
      </w:pPr>
    </w:p>
    <w:p w14:paraId="6A71B6F7" w14:textId="558BD707" w:rsidR="008B48CE" w:rsidRDefault="00C00901" w:rsidP="008B48CE">
      <w:pPr>
        <w:pStyle w:val="Heading4"/>
        <w:rPr>
          <w:ins w:id="348" w:author="Ericsson user" w:date="2025-03-20T10:44:00Z"/>
        </w:rPr>
      </w:pPr>
      <w:ins w:id="349" w:author="Ericsson user" w:date="2025-03-25T16:18:00Z">
        <w:r>
          <w:t>4.11</w:t>
        </w:r>
      </w:ins>
      <w:ins w:id="350" w:author="Ericsson user" w:date="2025-03-20T10:44:00Z">
        <w:r w:rsidR="008B48CE">
          <w:t>.2.2</w:t>
        </w:r>
        <w:r w:rsidR="008B48CE">
          <w:tab/>
        </w:r>
      </w:ins>
      <w:ins w:id="351" w:author="Ericsson user" w:date="2025-03-21T11:44:00Z">
        <w:r w:rsidR="00F342AC">
          <w:rPr>
            <w:lang w:eastAsia="ja-JP"/>
          </w:rPr>
          <w:t>Nnwdaf_</w:t>
        </w:r>
      </w:ins>
      <w:ins w:id="352" w:author="Ericsson user" w:date="2025-03-25T15:52:00Z">
        <w:r w:rsidR="003D011B">
          <w:rPr>
            <w:lang w:eastAsia="ja-JP"/>
          </w:rPr>
          <w:t>VFLInference</w:t>
        </w:r>
      </w:ins>
      <w:ins w:id="353" w:author="Ericsson user" w:date="2025-03-21T11:44:00Z">
        <w:r w:rsidR="00F342AC">
          <w:rPr>
            <w:lang w:eastAsia="ja-JP"/>
          </w:rPr>
          <w:t>_Subscribe</w:t>
        </w:r>
      </w:ins>
      <w:ins w:id="354" w:author="Ericsson user" w:date="2025-03-20T10:44:00Z">
        <w:r w:rsidR="008B48CE">
          <w:t xml:space="preserve"> service operation</w:t>
        </w:r>
      </w:ins>
    </w:p>
    <w:p w14:paraId="27851A4B" w14:textId="096736FC" w:rsidR="008B48CE" w:rsidRDefault="00C00901" w:rsidP="008B48CE">
      <w:pPr>
        <w:pStyle w:val="Heading5"/>
        <w:rPr>
          <w:ins w:id="355" w:author="Ericsson user" w:date="2025-03-20T10:44:00Z"/>
        </w:rPr>
      </w:pPr>
      <w:ins w:id="356" w:author="Ericsson user" w:date="2025-03-25T16:18:00Z">
        <w:r>
          <w:t>4.11</w:t>
        </w:r>
      </w:ins>
      <w:ins w:id="357" w:author="Ericsson user" w:date="2025-03-20T10:44:00Z">
        <w:r w:rsidR="008B48CE">
          <w:t>.2.2.1</w:t>
        </w:r>
        <w:r w:rsidR="008B48CE">
          <w:tab/>
          <w:t>General</w:t>
        </w:r>
      </w:ins>
    </w:p>
    <w:p w14:paraId="384E6CB0" w14:textId="33BBB329" w:rsidR="008B48CE" w:rsidRPr="009547A6" w:rsidRDefault="008B48CE" w:rsidP="008B48CE">
      <w:pPr>
        <w:rPr>
          <w:ins w:id="358" w:author="Ericsson user" w:date="2025-03-20T10:44:00Z"/>
        </w:rPr>
      </w:pPr>
      <w:ins w:id="359" w:author="Ericsson user" w:date="2025-03-20T10:44:00Z">
        <w:r>
          <w:t xml:space="preserve">The </w:t>
        </w:r>
      </w:ins>
      <w:ins w:id="360" w:author="Ericsson user" w:date="2025-03-21T11:44:00Z">
        <w:r w:rsidR="00F342AC">
          <w:t>Nnwdaf_</w:t>
        </w:r>
      </w:ins>
      <w:ins w:id="361" w:author="Ericsson user" w:date="2025-03-25T15:52:00Z">
        <w:r w:rsidR="003D011B">
          <w:t>VFLInference</w:t>
        </w:r>
      </w:ins>
      <w:ins w:id="362" w:author="Ericsson user" w:date="2025-03-21T11:44:00Z">
        <w:r w:rsidR="00F342AC">
          <w:t>_Subscribe</w:t>
        </w:r>
      </w:ins>
      <w:ins w:id="363" w:author="Ericsson user" w:date="2025-03-20T10:44:00Z">
        <w:r>
          <w:t xml:space="preserve"> service operation is used by an NF service consumer </w:t>
        </w:r>
      </w:ins>
      <w:ins w:id="364" w:author="Ericsson user" w:date="2025-03-20T17:09:00Z">
        <w:r w:rsidR="006654D1">
          <w:t xml:space="preserve">to </w:t>
        </w:r>
        <w:r w:rsidR="006654D1">
          <w:rPr>
            <w:lang w:eastAsia="ja-JP"/>
          </w:rPr>
          <w:t xml:space="preserve">request NWDAF VFL client(s) </w:t>
        </w:r>
      </w:ins>
      <w:ins w:id="365" w:author="Ericsson user" w:date="2025-03-20T10:44:00Z">
        <w:r>
          <w:t xml:space="preserve">to subscribe or update subscription for </w:t>
        </w:r>
      </w:ins>
      <w:ins w:id="366" w:author="Ericsson user" w:date="2025-03-25T16:00:00Z">
        <w:r w:rsidR="004430C5">
          <w:t>VFL inference</w:t>
        </w:r>
      </w:ins>
      <w:ins w:id="367" w:author="Ericsson user" w:date="2025-03-20T16:48:00Z">
        <w:r w:rsidR="00FD06B6">
          <w:t xml:space="preserve"> </w:t>
        </w:r>
      </w:ins>
      <w:ins w:id="368" w:author="Ericsson user" w:date="2025-03-20T10:44:00Z">
        <w:r>
          <w:t>event notifications from the NWDAF</w:t>
        </w:r>
      </w:ins>
      <w:ins w:id="369" w:author="Ericsson user" w:date="2025-03-20T11:09:00Z">
        <w:r w:rsidR="000C195B">
          <w:t xml:space="preserve"> acting as VFL client</w:t>
        </w:r>
      </w:ins>
      <w:ins w:id="370" w:author="Ericsson user" w:date="2025-03-20T10:44:00Z">
        <w:r>
          <w:t>.</w:t>
        </w:r>
      </w:ins>
    </w:p>
    <w:p w14:paraId="33AC73AE" w14:textId="46115112" w:rsidR="008B48CE" w:rsidRDefault="00C00901" w:rsidP="008B48CE">
      <w:pPr>
        <w:pStyle w:val="Heading5"/>
        <w:rPr>
          <w:ins w:id="371" w:author="Ericsson user" w:date="2025-03-20T10:44:00Z"/>
        </w:rPr>
      </w:pPr>
      <w:ins w:id="372" w:author="Ericsson user" w:date="2025-03-25T16:18:00Z">
        <w:r>
          <w:t>4.11</w:t>
        </w:r>
      </w:ins>
      <w:ins w:id="373" w:author="Ericsson user" w:date="2025-03-20T10:44:00Z">
        <w:r w:rsidR="008B48CE">
          <w:t>.2.2.2</w:t>
        </w:r>
        <w:r w:rsidR="008B48CE">
          <w:tab/>
          <w:t xml:space="preserve">Subscription for </w:t>
        </w:r>
      </w:ins>
      <w:ins w:id="374" w:author="Ericsson user" w:date="2025-03-25T17:18:00Z">
        <w:r w:rsidR="005841DB">
          <w:t xml:space="preserve">VFL inference </w:t>
        </w:r>
      </w:ins>
      <w:ins w:id="375" w:author="Ericsson user" w:date="2025-03-20T10:44:00Z">
        <w:r w:rsidR="008B48CE">
          <w:t>event notifications</w:t>
        </w:r>
      </w:ins>
    </w:p>
    <w:p w14:paraId="4F230A24" w14:textId="7CD61CDC" w:rsidR="00A05672" w:rsidRDefault="008B48CE" w:rsidP="00A05672">
      <w:pPr>
        <w:rPr>
          <w:ins w:id="376" w:author="Ericsson user" w:date="2025-03-25T11:58:00Z"/>
        </w:rPr>
      </w:pPr>
      <w:ins w:id="377" w:author="Ericsson user" w:date="2025-03-20T10:44:00Z">
        <w:r>
          <w:t>Figure </w:t>
        </w:r>
      </w:ins>
      <w:ins w:id="378" w:author="Ericsson user" w:date="2025-03-25T16:18:00Z">
        <w:r w:rsidR="00C00901">
          <w:t>4.11</w:t>
        </w:r>
      </w:ins>
      <w:ins w:id="379" w:author="Ericsson user" w:date="2025-03-20T10:44:00Z">
        <w:r>
          <w:t xml:space="preserve">.2.2.2-1 shows a scenario where the NF service consumer sends a request to the NWDAF to </w:t>
        </w:r>
        <w:r w:rsidRPr="00A51E90">
          <w:t>subscribe for</w:t>
        </w:r>
      </w:ins>
      <w:ins w:id="380" w:author="Ericsson user" w:date="2025-03-20T15:12:00Z">
        <w:r w:rsidR="00076600" w:rsidRPr="00A51E90">
          <w:t xml:space="preserve"> </w:t>
        </w:r>
      </w:ins>
      <w:ins w:id="381" w:author="Ericsson user" w:date="2025-03-25T16:00:00Z">
        <w:r w:rsidR="004430C5">
          <w:t>VFL inference</w:t>
        </w:r>
      </w:ins>
      <w:ins w:id="382" w:author="Ericsson user" w:date="2025-03-20T10:44:00Z">
        <w:r w:rsidRPr="00A51E90">
          <w:t xml:space="preserve"> event notification(s) (as shown in 3GPP TS 23.288 [17]).</w:t>
        </w:r>
      </w:ins>
    </w:p>
    <w:p w14:paraId="7CEF9E70" w14:textId="1060835D" w:rsidR="00A05672" w:rsidRDefault="006578B1" w:rsidP="00A51E90">
      <w:pPr>
        <w:rPr>
          <w:ins w:id="383" w:author="Ericsson user" w:date="2025-03-25T11:57:00Z"/>
        </w:rPr>
      </w:pPr>
      <w:ins w:id="384" w:author="Ericsson user" w:date="2025-03-25T12:21:00Z">
        <w:r>
          <w:object w:dxaOrig="10123" w:dyaOrig="3319" w14:anchorId="4FE58BA0">
            <v:shape id="_x0000_i1027" type="#_x0000_t75" style="width:506pt;height:166.5pt" o:ole="">
              <v:imagedata r:id="rId16" o:title=""/>
            </v:shape>
            <o:OLEObject Type="Embed" ProgID="Visio.Drawing.15" ShapeID="_x0000_i1027" DrawAspect="Content" ObjectID="_1808559582" r:id="rId17"/>
          </w:object>
        </w:r>
      </w:ins>
    </w:p>
    <w:p w14:paraId="1F3B3AE3" w14:textId="43014312" w:rsidR="008B48CE" w:rsidRDefault="008B48CE" w:rsidP="008B48CE">
      <w:pPr>
        <w:pStyle w:val="TF"/>
        <w:rPr>
          <w:ins w:id="385" w:author="Ericsson user" w:date="2025-03-20T10:44:00Z"/>
        </w:rPr>
      </w:pPr>
      <w:ins w:id="386" w:author="Ericsson user" w:date="2025-03-20T10:44:00Z">
        <w:r>
          <w:t>Figure </w:t>
        </w:r>
      </w:ins>
      <w:ins w:id="387" w:author="Ericsson user" w:date="2025-03-25T16:18:00Z">
        <w:r w:rsidR="00C00901">
          <w:t>4.11</w:t>
        </w:r>
      </w:ins>
      <w:ins w:id="388" w:author="Ericsson user" w:date="2025-03-20T10:44:00Z">
        <w:r>
          <w:t xml:space="preserve">.2.2.2-1: NF service consumer subscribes to </w:t>
        </w:r>
      </w:ins>
      <w:ins w:id="389" w:author="Ericsson user" w:date="2025-03-25T16:00:00Z">
        <w:r w:rsidR="004430C5">
          <w:t>VFL inference</w:t>
        </w:r>
      </w:ins>
      <w:ins w:id="390" w:author="Ericsson user" w:date="2025-03-20T15:12:00Z">
        <w:r w:rsidR="00076600">
          <w:t xml:space="preserve"> </w:t>
        </w:r>
      </w:ins>
      <w:ins w:id="391" w:author="Ericsson user" w:date="2025-03-20T10:44:00Z">
        <w:r>
          <w:t>notifications</w:t>
        </w:r>
      </w:ins>
    </w:p>
    <w:p w14:paraId="3E4ED8C7" w14:textId="3AD897E0" w:rsidR="008B48CE" w:rsidRDefault="008B48CE" w:rsidP="008B48CE">
      <w:pPr>
        <w:rPr>
          <w:ins w:id="392" w:author="Ericsson user" w:date="2025-03-20T10:44:00Z"/>
          <w:rFonts w:eastAsia="DengXian"/>
        </w:rPr>
      </w:pPr>
      <w:ins w:id="393" w:author="Ericsson user" w:date="2025-03-20T10:44:00Z">
        <w:r>
          <w:rPr>
            <w:rFonts w:eastAsia="DengXian"/>
          </w:rPr>
          <w:t xml:space="preserve">The NF service consumer shall invoke the </w:t>
        </w:r>
      </w:ins>
      <w:ins w:id="394" w:author="Ericsson user" w:date="2025-03-21T11:44:00Z">
        <w:r w:rsidR="00F342AC">
          <w:rPr>
            <w:rFonts w:eastAsia="DengXian"/>
          </w:rPr>
          <w:t>Nnwdaf_</w:t>
        </w:r>
      </w:ins>
      <w:ins w:id="395" w:author="Ericsson user" w:date="2025-03-25T15:52:00Z">
        <w:r w:rsidR="003D011B">
          <w:rPr>
            <w:rFonts w:eastAsia="DengXian"/>
          </w:rPr>
          <w:t>VFLInference</w:t>
        </w:r>
      </w:ins>
      <w:ins w:id="396" w:author="Ericsson user" w:date="2025-03-21T11:44:00Z">
        <w:r w:rsidR="00F342AC">
          <w:rPr>
            <w:rFonts w:eastAsia="DengXian"/>
          </w:rPr>
          <w:t>_Subscribe</w:t>
        </w:r>
      </w:ins>
      <w:ins w:id="397" w:author="Ericsson user" w:date="2025-03-20T10:44:00Z">
        <w:r>
          <w:rPr>
            <w:rFonts w:eastAsia="DengXian"/>
          </w:rPr>
          <w:t xml:space="preserve"> service operation </w:t>
        </w:r>
      </w:ins>
      <w:ins w:id="398" w:author="Ericsson user" w:date="2025-03-20T17:10:00Z">
        <w:r w:rsidR="006654D1">
          <w:t xml:space="preserve">to </w:t>
        </w:r>
        <w:r w:rsidR="006654D1">
          <w:rPr>
            <w:lang w:eastAsia="ja-JP"/>
          </w:rPr>
          <w:t>request NWDAF VFL client(s)</w:t>
        </w:r>
        <w:r w:rsidR="006654D1">
          <w:rPr>
            <w:rFonts w:eastAsia="DengXian"/>
          </w:rPr>
          <w:t xml:space="preserve"> </w:t>
        </w:r>
      </w:ins>
      <w:ins w:id="399" w:author="Ericsson user" w:date="2025-03-20T10:44:00Z">
        <w:r>
          <w:rPr>
            <w:rFonts w:eastAsia="DengXian"/>
          </w:rPr>
          <w:t xml:space="preserve">to subscribe to </w:t>
        </w:r>
      </w:ins>
      <w:ins w:id="400" w:author="Ericsson user" w:date="2025-03-25T16:00:00Z">
        <w:r w:rsidR="004430C5">
          <w:rPr>
            <w:rFonts w:eastAsia="DengXian"/>
          </w:rPr>
          <w:t>VFL inference</w:t>
        </w:r>
      </w:ins>
      <w:ins w:id="401" w:author="Ericsson user" w:date="2025-03-20T15:14:00Z">
        <w:r w:rsidR="00076600">
          <w:rPr>
            <w:rFonts w:eastAsia="DengXian"/>
          </w:rPr>
          <w:t xml:space="preserve"> </w:t>
        </w:r>
      </w:ins>
      <w:ins w:id="402" w:author="Ericsson user" w:date="2025-03-20T10:44:00Z">
        <w:r>
          <w:rPr>
            <w:rFonts w:eastAsia="DengXian"/>
          </w:rPr>
          <w:t xml:space="preserve">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w:t>
        </w:r>
      </w:ins>
      <w:ins w:id="403" w:author="Ericsson user" w:date="2025-03-21T12:15:00Z">
        <w:r w:rsidR="0088727C">
          <w:rPr>
            <w:rFonts w:eastAsia="DengXian"/>
          </w:rPr>
          <w:t>nnwdaf-vfl</w:t>
        </w:r>
      </w:ins>
      <w:ins w:id="404" w:author="Ericsson user" w:date="2025-03-25T15:52:00Z">
        <w:r w:rsidR="003D011B">
          <w:rPr>
            <w:rFonts w:eastAsia="DengXian"/>
          </w:rPr>
          <w:t>inference</w:t>
        </w:r>
      </w:ins>
      <w:ins w:id="405" w:author="Ericsson user" w:date="2025-03-20T10:44:00Z">
        <w:r>
          <w:rPr>
            <w:rFonts w:eastAsia="DengXian"/>
          </w:rPr>
          <w:t>/&lt;apiVersion&gt;</w:t>
        </w:r>
      </w:ins>
      <w:ins w:id="406" w:author="Ericsson user" w:date="2025-03-20T17:19:00Z">
        <w:r w:rsidR="00FA2227">
          <w:rPr>
            <w:rFonts w:eastAsia="DengXian"/>
          </w:rPr>
          <w:t>/subscriptions</w:t>
        </w:r>
      </w:ins>
      <w:ins w:id="407" w:author="Ericsson user" w:date="2025-03-20T10:44:00Z">
        <w:r>
          <w:rPr>
            <w:rFonts w:eastAsia="DengXian"/>
          </w:rPr>
          <w:t xml:space="preserve">" as Resource URI representing the "NWDAF </w:t>
        </w:r>
      </w:ins>
      <w:ins w:id="408" w:author="Ericsson user" w:date="2025-03-25T15:57:00Z">
        <w:r w:rsidR="00E43AF1">
          <w:t>VFL Inference</w:t>
        </w:r>
      </w:ins>
      <w:ins w:id="409" w:author="Ericsson user" w:date="2025-03-20T16:49:00Z">
        <w:r w:rsidR="006654D1">
          <w:rPr>
            <w:rFonts w:eastAsia="DengXian"/>
          </w:rPr>
          <w:t xml:space="preserve"> </w:t>
        </w:r>
      </w:ins>
      <w:ins w:id="410" w:author="Ericsson user" w:date="2025-03-20T10:44:00Z">
        <w:r>
          <w:rPr>
            <w:rFonts w:eastAsia="DengXian"/>
          </w:rPr>
          <w:t>Subscriptions", as shown in figure 4.</w:t>
        </w:r>
      </w:ins>
      <w:ins w:id="411" w:author="Ericsson user" w:date="2025-03-27T18:51:00Z">
        <w:r w:rsidR="004F61AB">
          <w:rPr>
            <w:rFonts w:eastAsia="DengXian"/>
          </w:rPr>
          <w:t>11</w:t>
        </w:r>
      </w:ins>
      <w:ins w:id="412" w:author="Ericsson user" w:date="2025-03-20T10:44:00Z">
        <w:r>
          <w:rPr>
            <w:rFonts w:eastAsia="DengXian"/>
          </w:rPr>
          <w:t xml:space="preserve">.2.2.2-1, step 1, to create a subscription for an "Individual </w:t>
        </w:r>
        <w:r>
          <w:t xml:space="preserve">NWDAF </w:t>
        </w:r>
      </w:ins>
      <w:ins w:id="413" w:author="Ericsson user" w:date="2025-03-25T15:57:00Z">
        <w:r w:rsidR="00E43AF1">
          <w:t>VFL Inference</w:t>
        </w:r>
      </w:ins>
      <w:ins w:id="414" w:author="Ericsson user" w:date="2025-03-20T15:14:00Z">
        <w:r w:rsidR="00076600">
          <w:rPr>
            <w:rFonts w:eastAsia="DengXian"/>
          </w:rPr>
          <w:t xml:space="preserve"> </w:t>
        </w:r>
      </w:ins>
      <w:ins w:id="415" w:author="Ericsson user" w:date="2025-03-20T10:44:00Z">
        <w:r>
          <w:rPr>
            <w:rFonts w:eastAsia="DengXian"/>
          </w:rPr>
          <w:t>Subscription" according to the information in message body.</w:t>
        </w:r>
      </w:ins>
    </w:p>
    <w:p w14:paraId="71DF1A9D" w14:textId="7870E2AB" w:rsidR="008B48CE" w:rsidRDefault="008B48CE" w:rsidP="008B48CE">
      <w:pPr>
        <w:rPr>
          <w:ins w:id="416" w:author="Ericsson user" w:date="2025-03-20T10:44:00Z"/>
          <w:rFonts w:eastAsia="DengXian"/>
        </w:rPr>
      </w:pPr>
      <w:ins w:id="417" w:author="Ericsson user" w:date="2025-03-20T10:44:00Z">
        <w:r>
          <w:rPr>
            <w:rFonts w:eastAsia="DengXian"/>
          </w:rPr>
          <w:t xml:space="preserve">The </w:t>
        </w:r>
      </w:ins>
      <w:ins w:id="418" w:author="Ericsson user" w:date="2025-05-07T16:22:00Z">
        <w:r w:rsidR="000E4E6F">
          <w:rPr>
            <w:rFonts w:eastAsia="DengXian"/>
          </w:rPr>
          <w:t>Vfl</w:t>
        </w:r>
      </w:ins>
      <w:ins w:id="419" w:author="Ericsson user" w:date="2025-05-07T16:16:00Z">
        <w:r w:rsidR="0016377D">
          <w:rPr>
            <w:rFonts w:eastAsia="DengXian"/>
          </w:rPr>
          <w:t>InferSub</w:t>
        </w:r>
      </w:ins>
      <w:ins w:id="420" w:author="Ericsson user" w:date="2025-03-20T10:44:00Z">
        <w:r>
          <w:rPr>
            <w:rFonts w:eastAsia="DengXian"/>
          </w:rPr>
          <w:t xml:space="preserve"> data structure provided in the request body shall include:</w:t>
        </w:r>
      </w:ins>
    </w:p>
    <w:p w14:paraId="170CEE73" w14:textId="77777777" w:rsidR="008B48CE" w:rsidRDefault="008B48CE" w:rsidP="008B48CE">
      <w:pPr>
        <w:pStyle w:val="B10"/>
        <w:rPr>
          <w:ins w:id="421" w:author="Ericsson user" w:date="2025-05-08T19:00:00Z"/>
        </w:rPr>
      </w:pPr>
      <w:ins w:id="422" w:author="Ericsson user" w:date="2025-03-20T10:44:00Z">
        <w:r>
          <w:t>-</w:t>
        </w:r>
        <w:r>
          <w:tab/>
          <w:t>an URI where to receive the requested notifications as the "notifUri" attribute;</w:t>
        </w:r>
      </w:ins>
    </w:p>
    <w:p w14:paraId="47737291" w14:textId="36AC2B6D" w:rsidR="00B34453" w:rsidRDefault="00B34453" w:rsidP="000C260F">
      <w:pPr>
        <w:pStyle w:val="B10"/>
        <w:rPr>
          <w:ins w:id="423" w:author="Ericsson user" w:date="2025-03-20T10:44:00Z"/>
        </w:rPr>
      </w:pPr>
      <w:ins w:id="424" w:author="Ericsson user" w:date="2025-05-08T19:00:00Z">
        <w:r>
          <w:t>-</w:t>
        </w:r>
        <w:r>
          <w:tab/>
          <w:t>a notification correlation identifier assigned by the NF service consumer for the requested notifications as</w:t>
        </w:r>
      </w:ins>
      <w:ins w:id="425" w:author="Ericsson user" w:date="2025-05-08T19:18:00Z">
        <w:r w:rsidR="000C260F">
          <w:t xml:space="preserve"> </w:t>
        </w:r>
        <w:r w:rsidR="000C260F">
          <w:rPr>
            <w:lang w:eastAsia="en-GB"/>
          </w:rPr>
          <w:t>"</w:t>
        </w:r>
        <w:r w:rsidR="000C260F">
          <w:rPr>
            <w:lang w:eastAsia="zh-CN"/>
          </w:rPr>
          <w:t>notifCorreId</w:t>
        </w:r>
        <w:r w:rsidR="000C260F">
          <w:rPr>
            <w:lang w:eastAsia="en-GB"/>
          </w:rPr>
          <w:t>" attribute;</w:t>
        </w:r>
      </w:ins>
      <w:ins w:id="426" w:author="Ericsson user" w:date="2025-05-08T19:19:00Z">
        <w:r w:rsidR="000C260F">
          <w:t xml:space="preserve"> and</w:t>
        </w:r>
      </w:ins>
    </w:p>
    <w:p w14:paraId="66247D87" w14:textId="2729155B" w:rsidR="008B48CE" w:rsidRDefault="008B48CE" w:rsidP="008B48CE">
      <w:pPr>
        <w:pStyle w:val="B10"/>
        <w:rPr>
          <w:ins w:id="427" w:author="Ericsson user" w:date="2025-03-20T10:44:00Z"/>
          <w:lang w:eastAsia="en-GB"/>
        </w:rPr>
      </w:pPr>
      <w:ins w:id="428" w:author="Ericsson user" w:date="2025-03-20T10:44:00Z">
        <w:r>
          <w:lastRenderedPageBreak/>
          <w:t>-</w:t>
        </w:r>
        <w:r>
          <w:tab/>
          <w:t xml:space="preserve">a description of the subscribed </w:t>
        </w:r>
      </w:ins>
      <w:ins w:id="429" w:author="Ericsson user" w:date="2025-04-02T17:54:00Z">
        <w:r w:rsidR="00FD7005">
          <w:t xml:space="preserve">analytics </w:t>
        </w:r>
      </w:ins>
      <w:ins w:id="430" w:author="Ericsson user" w:date="2025-03-20T10:44:00Z">
        <w:r>
          <w:t>event as the "</w:t>
        </w:r>
      </w:ins>
      <w:ins w:id="431" w:author="Ericsson user" w:date="2025-05-07T16:16:00Z">
        <w:r w:rsidR="0016377D">
          <w:t>vflInferAnaSub</w:t>
        </w:r>
      </w:ins>
      <w:ins w:id="432" w:author="Ericsson user" w:date="2025-03-20T10:44:00Z">
        <w:r>
          <w:rPr>
            <w:lang w:eastAsia="zh-CN"/>
          </w:rPr>
          <w:t>" attribute</w:t>
        </w:r>
      </w:ins>
      <w:ins w:id="433" w:author="Ericsson user" w:date="2025-03-20T15:41:00Z">
        <w:r w:rsidR="00076600">
          <w:rPr>
            <w:lang w:val="en-US" w:eastAsia="zh-CN"/>
          </w:rPr>
          <w:t xml:space="preserve">. </w:t>
        </w:r>
      </w:ins>
      <w:ins w:id="434" w:author="Ericsson user" w:date="2025-04-02T17:55:00Z">
        <w:r w:rsidR="00FD7005">
          <w:rPr>
            <w:lang w:val="en-US" w:eastAsia="zh-CN"/>
          </w:rPr>
          <w:t xml:space="preserve">It </w:t>
        </w:r>
      </w:ins>
      <w:ins w:id="435" w:author="Ericsson user" w:date="2025-03-20T10:44:00Z">
        <w:r>
          <w:rPr>
            <w:lang w:eastAsia="zh-CN"/>
          </w:rPr>
          <w:t>shall include</w:t>
        </w:r>
        <w:r>
          <w:rPr>
            <w:lang w:val="en-US" w:eastAsia="zh-CN"/>
          </w:rPr>
          <w:t>:</w:t>
        </w:r>
      </w:ins>
    </w:p>
    <w:p w14:paraId="20F09663" w14:textId="046BFFD4" w:rsidR="008B48CE" w:rsidRDefault="008B48CE" w:rsidP="008B48CE">
      <w:pPr>
        <w:pStyle w:val="B2"/>
        <w:rPr>
          <w:ins w:id="436" w:author="Ericsson user" w:date="2025-03-20T10:44:00Z"/>
        </w:rPr>
      </w:pPr>
      <w:ins w:id="437" w:author="Ericsson user" w:date="2025-03-20T10:44:00Z">
        <w:r>
          <w:rPr>
            <w:lang w:val="en-US"/>
          </w:rPr>
          <w:t>1)</w:t>
        </w:r>
        <w:r>
          <w:rPr>
            <w:lang w:val="en-US"/>
          </w:rPr>
          <w:tab/>
        </w:r>
        <w:r>
          <w:t xml:space="preserve">an </w:t>
        </w:r>
      </w:ins>
      <w:ins w:id="438" w:author="Ericsson user" w:date="2025-03-24T17:07:00Z">
        <w:r w:rsidR="00B963C5">
          <w:t>analytics</w:t>
        </w:r>
      </w:ins>
      <w:ins w:id="439" w:author="Ericsson user" w:date="2025-03-20T10:44:00Z">
        <w:r>
          <w:t xml:space="preserve"> identifier as the "</w:t>
        </w:r>
      </w:ins>
      <w:ins w:id="440" w:author="Ericsson user" w:date="2025-05-07T16:17:00Z">
        <w:r w:rsidR="0016377D">
          <w:t>anaEvent</w:t>
        </w:r>
      </w:ins>
      <w:ins w:id="441" w:author="Ericsson user" w:date="2025-03-20T10:44:00Z">
        <w:r>
          <w:t>" attribute</w:t>
        </w:r>
      </w:ins>
      <w:ins w:id="442" w:author="Igor Pastushok R3" w:date="2025-05-12T09:34:00Z">
        <w:r w:rsidR="005260D2">
          <w:t>.</w:t>
        </w:r>
      </w:ins>
    </w:p>
    <w:p w14:paraId="1C041BF2" w14:textId="77777777" w:rsidR="008B48CE" w:rsidRDefault="008B48CE" w:rsidP="009E5681">
      <w:pPr>
        <w:rPr>
          <w:ins w:id="443" w:author="Ericsson user" w:date="2025-03-20T17:13:00Z"/>
          <w:lang w:eastAsia="en-GB"/>
        </w:rPr>
      </w:pPr>
      <w:ins w:id="444" w:author="Ericsson user" w:date="2025-03-20T10:44:00Z">
        <w:r>
          <w:rPr>
            <w:lang w:eastAsia="en-GB"/>
          </w:rPr>
          <w:t xml:space="preserve">and </w:t>
        </w:r>
        <w:r>
          <w:t>may</w:t>
        </w:r>
        <w:r>
          <w:rPr>
            <w:lang w:eastAsia="en-GB"/>
          </w:rPr>
          <w:t xml:space="preserve"> include:</w:t>
        </w:r>
      </w:ins>
    </w:p>
    <w:p w14:paraId="5108014C" w14:textId="7B2CEC03" w:rsidR="00076600" w:rsidRDefault="008B48CE" w:rsidP="009E5681">
      <w:pPr>
        <w:pStyle w:val="B10"/>
        <w:rPr>
          <w:ins w:id="445" w:author="Ericsson user" w:date="2025-05-08T19:24:00Z"/>
        </w:rPr>
      </w:pPr>
      <w:ins w:id="446" w:author="Ericsson user" w:date="2025-03-20T10:44:00Z">
        <w:r>
          <w:t>-</w:t>
        </w:r>
        <w:r>
          <w:tab/>
          <w:t xml:space="preserve">the </w:t>
        </w:r>
      </w:ins>
      <w:ins w:id="447" w:author="Ericsson user" w:date="2025-03-20T11:28:00Z">
        <w:r w:rsidR="00813C72">
          <w:t>VFL</w:t>
        </w:r>
      </w:ins>
      <w:ins w:id="448" w:author="Ericsson user" w:date="2025-03-20T10:44:00Z">
        <w:r>
          <w:t xml:space="preserve"> reporting information as the "</w:t>
        </w:r>
      </w:ins>
      <w:ins w:id="449" w:author="Ericsson user" w:date="2025-03-28T08:17:00Z">
        <w:r w:rsidR="0093433C">
          <w:t>vflReportInfo</w:t>
        </w:r>
      </w:ins>
      <w:ins w:id="450" w:author="Ericsson user" w:date="2025-03-20T10:44:00Z">
        <w:r>
          <w:t>" attribute;</w:t>
        </w:r>
      </w:ins>
      <w:ins w:id="451" w:author="Ericsson user" w:date="2025-05-08T19:26:00Z">
        <w:r w:rsidR="00CC35F9">
          <w:t xml:space="preserve"> and</w:t>
        </w:r>
      </w:ins>
    </w:p>
    <w:p w14:paraId="5DE2EE75" w14:textId="10098A06" w:rsidR="00433FEA" w:rsidRDefault="00433FEA" w:rsidP="009E5681">
      <w:pPr>
        <w:pStyle w:val="B10"/>
        <w:rPr>
          <w:ins w:id="452" w:author="Ericsson user" w:date="2025-03-20T15:55:00Z"/>
        </w:rPr>
      </w:pPr>
      <w:ins w:id="453" w:author="Ericsson user" w:date="2025-05-08T19:24:00Z">
        <w:r>
          <w:t>-</w:t>
        </w:r>
        <w:r w:rsidRPr="00433FEA">
          <w:t xml:space="preserve"> </w:t>
        </w:r>
        <w:r>
          <w:tab/>
          <w:t>the required conditions to apply VFL inference as</w:t>
        </w:r>
      </w:ins>
      <w:ins w:id="454" w:author="Ericsson user" w:date="2025-05-08T19:25:00Z">
        <w:r w:rsidR="008D6B9D">
          <w:t xml:space="preserve"> the "vflInferRe</w:t>
        </w:r>
        <w:r w:rsidR="009C54EF">
          <w:t>q</w:t>
        </w:r>
        <w:r w:rsidR="008D6B9D">
          <w:t>" attribute;</w:t>
        </w:r>
      </w:ins>
    </w:p>
    <w:p w14:paraId="04B2F129" w14:textId="48DE5EFF" w:rsidR="008B48CE" w:rsidRDefault="008B48CE" w:rsidP="008B48CE">
      <w:pPr>
        <w:rPr>
          <w:ins w:id="455" w:author="Ericsson user" w:date="2025-03-20T10:44:00Z"/>
          <w:rFonts w:eastAsia="DengXian"/>
        </w:rPr>
      </w:pPr>
      <w:ins w:id="456" w:author="Ericsson user" w:date="2025-03-20T10:44:00Z">
        <w:r>
          <w:rPr>
            <w:rFonts w:eastAsia="DengXian"/>
          </w:rPr>
          <w:t>Upon the reception of an HTTP POST request with: "{apiRoot}/</w:t>
        </w:r>
      </w:ins>
      <w:ins w:id="457" w:author="Ericsson user" w:date="2025-03-21T12:15:00Z">
        <w:r w:rsidR="0088727C">
          <w:rPr>
            <w:rFonts w:eastAsia="DengXian"/>
          </w:rPr>
          <w:t>nnwdaf-vfl</w:t>
        </w:r>
      </w:ins>
      <w:ins w:id="458" w:author="Ericsson user" w:date="2025-03-25T15:52:00Z">
        <w:r w:rsidR="003D011B">
          <w:rPr>
            <w:rFonts w:eastAsia="DengXian"/>
          </w:rPr>
          <w:t>inference</w:t>
        </w:r>
      </w:ins>
      <w:ins w:id="459" w:author="Ericsson user" w:date="2025-03-20T10:44:00Z">
        <w:r>
          <w:rPr>
            <w:rFonts w:eastAsia="DengXian"/>
          </w:rPr>
          <w:t>/&lt;apiVersion&gt;</w:t>
        </w:r>
      </w:ins>
      <w:ins w:id="460" w:author="Ericsson user" w:date="2025-03-20T17:19:00Z">
        <w:r w:rsidR="00FA2227">
          <w:rPr>
            <w:rFonts w:eastAsia="DengXian"/>
          </w:rPr>
          <w:t>/subscriptions</w:t>
        </w:r>
      </w:ins>
      <w:ins w:id="461" w:author="Ericsson user" w:date="2025-03-20T10:44:00Z">
        <w:r>
          <w:rPr>
            <w:rFonts w:eastAsia="DengXian"/>
          </w:rPr>
          <w:t xml:space="preserve">" as Resource URI and </w:t>
        </w:r>
      </w:ins>
      <w:ins w:id="462" w:author="Ericsson user" w:date="2025-05-07T16:22:00Z">
        <w:r w:rsidR="000E4E6F">
          <w:rPr>
            <w:rFonts w:eastAsia="DengXian"/>
          </w:rPr>
          <w:t>Vfl</w:t>
        </w:r>
      </w:ins>
      <w:ins w:id="463" w:author="Ericsson user" w:date="2025-05-07T16:16:00Z">
        <w:r w:rsidR="0016377D">
          <w:rPr>
            <w:rFonts w:eastAsia="DengXian"/>
          </w:rPr>
          <w:t>InferAnaSub</w:t>
        </w:r>
      </w:ins>
      <w:ins w:id="464" w:author="Ericsson user" w:date="2025-03-20T10:44:00Z">
        <w:r>
          <w:rPr>
            <w:rFonts w:eastAsia="DengXian"/>
          </w:rPr>
          <w:t xml:space="preserve"> data structure as request body, the NWDAF shall </w:t>
        </w:r>
        <w:r>
          <w:t>create a new subscription and store the subscription.</w:t>
        </w:r>
      </w:ins>
    </w:p>
    <w:p w14:paraId="5FDA5FF9" w14:textId="7CB4C5CC" w:rsidR="008B48CE" w:rsidRDefault="008B48CE" w:rsidP="008B48CE">
      <w:pPr>
        <w:rPr>
          <w:ins w:id="465" w:author="Ericsson user" w:date="2025-03-20T10:44:00Z"/>
          <w:rFonts w:eastAsia="DengXian"/>
        </w:rPr>
      </w:pPr>
      <w:ins w:id="466" w:author="Ericsson user" w:date="2025-03-20T10:44:00Z">
        <w:r>
          <w:rPr>
            <w:rFonts w:eastAsia="DengXian"/>
          </w:rPr>
          <w:t xml:space="preserve">If the </w:t>
        </w:r>
        <w:r>
          <w:t>NWDAF</w:t>
        </w:r>
        <w:r>
          <w:rPr>
            <w:rFonts w:eastAsia="DengXian"/>
          </w:rPr>
          <w:t xml:space="preserve"> created an "</w:t>
        </w:r>
        <w:r>
          <w:t xml:space="preserve">Individual NWDAF </w:t>
        </w:r>
      </w:ins>
      <w:ins w:id="467" w:author="Ericsson user" w:date="2025-03-25T15:57:00Z">
        <w:r w:rsidR="00E43AF1">
          <w:t>VFL Inference</w:t>
        </w:r>
      </w:ins>
      <w:ins w:id="468" w:author="Ericsson user" w:date="2025-03-20T10:44:00Z">
        <w:r>
          <w:t xml:space="preserve"> Subscription</w:t>
        </w:r>
        <w:r>
          <w:rPr>
            <w:rFonts w:eastAsia="DengXian"/>
          </w:rPr>
          <w:t xml:space="preserve">" resource, the NWDAF shall respond with "201 Created" with the message body containing a representation of the created subscription, as </w:t>
        </w:r>
        <w:r>
          <w:rPr>
            <w:rFonts w:eastAsia="Batang"/>
          </w:rPr>
          <w:t>shown in figure 4.</w:t>
        </w:r>
      </w:ins>
      <w:ins w:id="469" w:author="Ericsson user" w:date="2025-03-28T11:17:00Z">
        <w:r w:rsidR="00740C6F">
          <w:rPr>
            <w:rFonts w:eastAsia="Batang"/>
          </w:rPr>
          <w:t>11</w:t>
        </w:r>
      </w:ins>
      <w:ins w:id="470" w:author="Ericsson user" w:date="2025-03-20T10:44:00Z">
        <w:r>
          <w:rPr>
            <w:rFonts w:eastAsia="Batang"/>
          </w:rPr>
          <w:t>.2.2.2-1, step 2</w:t>
        </w:r>
        <w:r>
          <w:rPr>
            <w:rFonts w:eastAsia="DengXian"/>
          </w:rPr>
          <w:t>. The NWDAF shall include a Location HTTP header field. The Location header field shall contain the URI of the created subscription i.e. "{apiRoot}/</w:t>
        </w:r>
      </w:ins>
      <w:ins w:id="471" w:author="Ericsson user" w:date="2025-03-21T12:15:00Z">
        <w:r w:rsidR="0088727C">
          <w:rPr>
            <w:rFonts w:eastAsia="DengXian"/>
          </w:rPr>
          <w:t>nnwdaf-vfl</w:t>
        </w:r>
      </w:ins>
      <w:ins w:id="472" w:author="Ericsson user" w:date="2025-03-25T15:53:00Z">
        <w:r w:rsidR="003D011B">
          <w:rPr>
            <w:rFonts w:eastAsia="DengXian"/>
          </w:rPr>
          <w:t>inference</w:t>
        </w:r>
      </w:ins>
      <w:ins w:id="473" w:author="Ericsson user" w:date="2025-03-20T10:44:00Z">
        <w:r>
          <w:rPr>
            <w:rFonts w:eastAsia="DengXian"/>
          </w:rPr>
          <w:t>/&lt;apiVersion&gt;</w:t>
        </w:r>
      </w:ins>
      <w:ins w:id="474" w:author="Ericsson user" w:date="2025-03-21T12:33:00Z">
        <w:r w:rsidR="00804968">
          <w:rPr>
            <w:rFonts w:eastAsia="DengXian"/>
          </w:rPr>
          <w:t>/subscriptions/</w:t>
        </w:r>
      </w:ins>
      <w:ins w:id="475" w:author="Ericsson user" w:date="2025-03-20T10:44:00Z">
        <w:r>
          <w:rPr>
            <w:rFonts w:eastAsia="DengXian"/>
          </w:rPr>
          <w:t>{subscriptionId}".</w:t>
        </w:r>
      </w:ins>
    </w:p>
    <w:p w14:paraId="57A0C87E" w14:textId="7F57C481" w:rsidR="008B48CE" w:rsidRDefault="008B48CE" w:rsidP="008B48CE">
      <w:pPr>
        <w:rPr>
          <w:ins w:id="476" w:author="Ericsson user" w:date="2025-03-20T10:44:00Z"/>
          <w:rFonts w:eastAsia="DengXian"/>
        </w:rPr>
      </w:pPr>
      <w:ins w:id="477" w:author="Ericsson user" w:date="2025-03-20T10:44:00Z">
        <w:r>
          <w:rPr>
            <w:rFonts w:eastAsia="DengXian"/>
          </w:rPr>
          <w:t xml:space="preserve">If the immediate reporting indication in the "immRep" attribute within </w:t>
        </w:r>
      </w:ins>
      <w:ins w:id="478" w:author="Ericsson user" w:date="2025-03-28T08:19:00Z">
        <w:r w:rsidR="007826FF">
          <w:rPr>
            <w:rFonts w:eastAsia="DengXian"/>
          </w:rPr>
          <w:t xml:space="preserve">the "ReportingInformation" structure in </w:t>
        </w:r>
      </w:ins>
      <w:ins w:id="479" w:author="Ericsson user" w:date="2025-03-20T10:44:00Z">
        <w:r>
          <w:rPr>
            <w:rFonts w:eastAsia="DengXian"/>
          </w:rPr>
          <w:t>the "</w:t>
        </w:r>
      </w:ins>
      <w:ins w:id="480" w:author="Ericsson user" w:date="2025-03-28T08:17:00Z">
        <w:r w:rsidR="0093433C">
          <w:t>vflReportInfo</w:t>
        </w:r>
      </w:ins>
      <w:ins w:id="481" w:author="Ericsson user" w:date="2025-03-20T10:44:00Z">
        <w:r>
          <w:rPr>
            <w:rFonts w:eastAsia="DengXian"/>
          </w:rPr>
          <w:t xml:space="preserve">" attribute sets to "true" during the event subscription, the NWDAF shall include the </w:t>
        </w:r>
      </w:ins>
      <w:ins w:id="482" w:author="Ericsson user" w:date="2025-03-23T19:39:00Z">
        <w:r w:rsidR="007162F4">
          <w:rPr>
            <w:rFonts w:eastAsia="DengXian"/>
          </w:rPr>
          <w:t xml:space="preserve">intermediate </w:t>
        </w:r>
      </w:ins>
      <w:ins w:id="483" w:author="Ericsson user" w:date="2025-03-25T16:00:00Z">
        <w:r w:rsidR="004430C5">
          <w:rPr>
            <w:rFonts w:eastAsia="DengXian"/>
          </w:rPr>
          <w:t>VFL inference</w:t>
        </w:r>
      </w:ins>
      <w:ins w:id="484" w:author="Ericsson user" w:date="2025-03-23T19:40:00Z">
        <w:r w:rsidR="004764D9">
          <w:rPr>
            <w:rFonts w:eastAsia="DengXian"/>
          </w:rPr>
          <w:t xml:space="preserve"> results</w:t>
        </w:r>
      </w:ins>
      <w:ins w:id="485" w:author="Ericsson user" w:date="2025-03-20T10:44:00Z">
        <w:r>
          <w:rPr>
            <w:rFonts w:eastAsia="DengXian"/>
          </w:rPr>
          <w:t xml:space="preserve"> of the subscribed events, if available, as the </w:t>
        </w:r>
        <w:r>
          <w:t>"</w:t>
        </w:r>
      </w:ins>
      <w:ins w:id="486" w:author="Ericsson user" w:date="2025-03-27T18:53:00Z">
        <w:r w:rsidR="00D84755">
          <w:t>vflInferResults</w:t>
        </w:r>
      </w:ins>
      <w:ins w:id="487" w:author="Ericsson user" w:date="2025-03-20T10:44:00Z">
        <w:r>
          <w:t>"</w:t>
        </w:r>
        <w:r>
          <w:rPr>
            <w:rFonts w:eastAsia="DengXian"/>
          </w:rPr>
          <w:t xml:space="preserve"> attribute in the HTTP POST response.</w:t>
        </w:r>
      </w:ins>
    </w:p>
    <w:p w14:paraId="25CCC0B1" w14:textId="6D693864" w:rsidR="008B48CE" w:rsidRDefault="008B48CE" w:rsidP="008B48CE">
      <w:pPr>
        <w:rPr>
          <w:ins w:id="488" w:author="Ericsson user" w:date="2025-03-20T10:44:00Z"/>
          <w:rFonts w:eastAsia="DengXian"/>
          <w:lang w:eastAsia="zh-CN"/>
        </w:rPr>
      </w:pPr>
      <w:ins w:id="489" w:author="Ericsson user" w:date="2025-03-20T10:44:00Z">
        <w:r>
          <w:rPr>
            <w:rFonts w:eastAsia="DengXian"/>
          </w:rPr>
          <w:t xml:space="preserve">If </w:t>
        </w:r>
      </w:ins>
      <w:ins w:id="490" w:author="Ericsson user" w:date="2025-05-07T16:18:00Z">
        <w:r w:rsidR="0015687E">
          <w:rPr>
            <w:rFonts w:eastAsia="DengXian"/>
          </w:rPr>
          <w:t>any</w:t>
        </w:r>
      </w:ins>
      <w:ins w:id="491" w:author="Ericsson user" w:date="2025-03-20T10:44:00Z">
        <w:r>
          <w:rPr>
            <w:rFonts w:eastAsia="DengXian"/>
          </w:rPr>
          <w:t xml:space="preserve"> error occur</w:t>
        </w:r>
      </w:ins>
      <w:ins w:id="492" w:author="Ericsson user" w:date="2025-05-07T16:18:00Z">
        <w:r w:rsidR="0015687E">
          <w:rPr>
            <w:rFonts w:eastAsia="DengXian"/>
          </w:rPr>
          <w:t>s</w:t>
        </w:r>
      </w:ins>
      <w:ins w:id="493" w:author="Ericsson user" w:date="2025-03-20T10:44:00Z">
        <w:r>
          <w:rPr>
            <w:rFonts w:eastAsia="DengXian"/>
          </w:rPr>
          <w:t xml:space="preserve"> when processing the HTTP POST request, the NWDAF shall send an HTTP error response as specified in clause 5.</w:t>
        </w:r>
      </w:ins>
      <w:ins w:id="494" w:author="Ericsson user" w:date="2025-03-27T18:55:00Z">
        <w:r w:rsidR="00C75100">
          <w:rPr>
            <w:rFonts w:eastAsia="DengXian"/>
          </w:rPr>
          <w:t>10</w:t>
        </w:r>
      </w:ins>
      <w:ins w:id="495" w:author="Ericsson user" w:date="2025-03-20T10:44:00Z">
        <w:r>
          <w:rPr>
            <w:rFonts w:eastAsia="DengXian"/>
          </w:rPr>
          <w:t>.7</w:t>
        </w:r>
        <w:r>
          <w:rPr>
            <w:rFonts w:eastAsia="DengXian"/>
            <w:lang w:eastAsia="zh-CN"/>
          </w:rPr>
          <w:t>.</w:t>
        </w:r>
      </w:ins>
    </w:p>
    <w:p w14:paraId="3B091367" w14:textId="1641C160" w:rsidR="008B48CE" w:rsidRDefault="00C00901" w:rsidP="008B48CE">
      <w:pPr>
        <w:pStyle w:val="Heading5"/>
        <w:rPr>
          <w:ins w:id="496" w:author="Ericsson user" w:date="2025-03-20T10:44:00Z"/>
        </w:rPr>
      </w:pPr>
      <w:ins w:id="497" w:author="Ericsson user" w:date="2025-03-25T16:18:00Z">
        <w:r>
          <w:t>4.11</w:t>
        </w:r>
      </w:ins>
      <w:ins w:id="498" w:author="Ericsson user" w:date="2025-03-20T10:44:00Z">
        <w:r w:rsidR="008B48CE">
          <w:t>.2.2.3</w:t>
        </w:r>
        <w:r w:rsidR="008B48CE">
          <w:tab/>
          <w:t>Update subscription for event notifications</w:t>
        </w:r>
      </w:ins>
    </w:p>
    <w:p w14:paraId="663A2CBC" w14:textId="0A55F7FF" w:rsidR="008B48CE" w:rsidRDefault="008B48CE" w:rsidP="008B48CE">
      <w:pPr>
        <w:rPr>
          <w:ins w:id="499" w:author="Ericsson user" w:date="2025-03-20T10:44:00Z"/>
        </w:rPr>
      </w:pPr>
      <w:ins w:id="500" w:author="Ericsson user" w:date="2025-03-20T10:44:00Z">
        <w:r>
          <w:t>Figure 4.</w:t>
        </w:r>
      </w:ins>
      <w:ins w:id="501" w:author="Ericsson user" w:date="2025-03-28T11:17:00Z">
        <w:r w:rsidR="00740C6F">
          <w:t>11</w:t>
        </w:r>
      </w:ins>
      <w:ins w:id="502" w:author="Ericsson user" w:date="2025-03-20T10:44:00Z">
        <w:r>
          <w:t xml:space="preserve">.2.2.3-1 shows a scenario that the NF service consumer sends an HTTP PUT request to the NWDAF to modify an existing </w:t>
        </w:r>
      </w:ins>
      <w:ins w:id="503" w:author="Ericsson user" w:date="2025-03-25T16:00:00Z">
        <w:r w:rsidR="004430C5">
          <w:t>VFL inference</w:t>
        </w:r>
      </w:ins>
      <w:ins w:id="504" w:author="Ericsson user" w:date="2025-03-20T16:06:00Z">
        <w:r w:rsidR="00076600">
          <w:t xml:space="preserve"> </w:t>
        </w:r>
      </w:ins>
      <w:ins w:id="505" w:author="Ericsson user" w:date="2025-03-20T10:44:00Z">
        <w:r>
          <w:t>subscription (as shown in 3GPP TS 23.288 [17]).</w:t>
        </w:r>
      </w:ins>
    </w:p>
    <w:p w14:paraId="60D30BBA" w14:textId="5FFCE706" w:rsidR="008B48CE" w:rsidRDefault="00CC2D34" w:rsidP="008B48CE">
      <w:pPr>
        <w:pStyle w:val="TH"/>
        <w:rPr>
          <w:ins w:id="506" w:author="Ericsson user" w:date="2025-03-20T10:44:00Z"/>
        </w:rPr>
      </w:pPr>
      <w:ins w:id="507" w:author="Ericsson user" w:date="2025-03-20T10:44:00Z">
        <w:r>
          <w:rPr>
            <w:lang w:val="en-US"/>
          </w:rPr>
          <w:object w:dxaOrig="8598" w:dyaOrig="2724" w14:anchorId="66C48CD5">
            <v:shape id="_x0000_i1028" type="#_x0000_t75" style="width:418.5pt;height:134.5pt" o:ole="">
              <v:imagedata r:id="rId18" o:title=""/>
            </v:shape>
            <o:OLEObject Type="Embed" ProgID="Visio.Drawing.15" ShapeID="_x0000_i1028" DrawAspect="Content" ObjectID="_1808559583" r:id="rId19"/>
          </w:object>
        </w:r>
      </w:ins>
    </w:p>
    <w:p w14:paraId="1B75B9D6" w14:textId="20871518" w:rsidR="008B48CE" w:rsidRDefault="008B48CE" w:rsidP="008B48CE">
      <w:pPr>
        <w:pStyle w:val="TF"/>
        <w:rPr>
          <w:ins w:id="508" w:author="Ericsson user" w:date="2025-03-20T10:44:00Z"/>
        </w:rPr>
      </w:pPr>
      <w:ins w:id="509" w:author="Ericsson user" w:date="2025-03-20T10:44:00Z">
        <w:r>
          <w:t>Figure 4.</w:t>
        </w:r>
      </w:ins>
      <w:ins w:id="510" w:author="Ericsson user" w:date="2025-03-27T18:55:00Z">
        <w:r w:rsidR="00C75100">
          <w:t>11</w:t>
        </w:r>
      </w:ins>
      <w:ins w:id="511" w:author="Ericsson user" w:date="2025-03-20T10:44:00Z">
        <w:r>
          <w:t xml:space="preserve">.2.2.3-1: Modification of </w:t>
        </w:r>
      </w:ins>
      <w:ins w:id="512" w:author="Ericsson user" w:date="2025-03-25T16:00:00Z">
        <w:r w:rsidR="004430C5">
          <w:t>VFL inference</w:t>
        </w:r>
      </w:ins>
      <w:ins w:id="513" w:author="Ericsson user" w:date="2025-03-21T12:13:00Z">
        <w:r w:rsidR="0088727C">
          <w:t xml:space="preserve"> </w:t>
        </w:r>
      </w:ins>
      <w:ins w:id="514" w:author="Ericsson user" w:date="2025-03-20T10:44:00Z">
        <w:r>
          <w:t>events subscription information using HTTP PUT</w:t>
        </w:r>
      </w:ins>
    </w:p>
    <w:p w14:paraId="0E67035D" w14:textId="79EFDB60" w:rsidR="008B48CE" w:rsidRDefault="008B48CE" w:rsidP="008B48CE">
      <w:pPr>
        <w:rPr>
          <w:ins w:id="515" w:author="Ericsson user" w:date="2025-03-20T10:44:00Z"/>
          <w:rFonts w:eastAsia="DengXian"/>
        </w:rPr>
      </w:pPr>
      <w:ins w:id="516" w:author="Ericsson user" w:date="2025-03-20T10:44:00Z">
        <w:r>
          <w:rPr>
            <w:rFonts w:eastAsia="DengXian"/>
          </w:rPr>
          <w:t xml:space="preserve">The NF service consumer shall invoke the </w:t>
        </w:r>
      </w:ins>
      <w:ins w:id="517" w:author="Ericsson user" w:date="2025-03-21T11:44:00Z">
        <w:r w:rsidR="00F342AC">
          <w:rPr>
            <w:rFonts w:eastAsia="DengXian"/>
          </w:rPr>
          <w:t>Nnwdaf_</w:t>
        </w:r>
      </w:ins>
      <w:ins w:id="518" w:author="Ericsson user" w:date="2025-03-25T15:57:00Z">
        <w:r w:rsidR="00E43AF1">
          <w:rPr>
            <w:rFonts w:eastAsia="DengXian"/>
          </w:rPr>
          <w:t>VFLInference</w:t>
        </w:r>
      </w:ins>
      <w:ins w:id="519" w:author="Ericsson user" w:date="2025-03-21T11:44:00Z">
        <w:r w:rsidR="00F342AC">
          <w:rPr>
            <w:rFonts w:eastAsia="DengXian"/>
          </w:rPr>
          <w:t>_Subscribe</w:t>
        </w:r>
      </w:ins>
      <w:ins w:id="520" w:author="Ericsson user" w:date="2025-03-20T10:44:00Z">
        <w:r>
          <w:rPr>
            <w:rFonts w:eastAsia="DengXian"/>
          </w:rPr>
          <w:t xml:space="preserve"> service operation to </w:t>
        </w:r>
        <w:r>
          <w:t xml:space="preserve">modify an existing </w:t>
        </w:r>
      </w:ins>
      <w:ins w:id="521" w:author="Ericsson user" w:date="2025-03-25T16:00:00Z">
        <w:r w:rsidR="004430C5">
          <w:rPr>
            <w:lang w:eastAsia="ko-KR"/>
          </w:rPr>
          <w:t>VFL inference</w:t>
        </w:r>
      </w:ins>
      <w:ins w:id="522" w:author="Ericsson user" w:date="2025-03-20T10:44:00Z">
        <w:r>
          <w:t xml:space="preserve"> subscription</w:t>
        </w:r>
        <w:r>
          <w:rPr>
            <w:rFonts w:eastAsia="DengXian"/>
          </w:rPr>
          <w:t>. The NF service consumer shall send an HTTP PUT request with: "{apiRoot}/</w:t>
        </w:r>
      </w:ins>
      <w:ins w:id="523" w:author="Ericsson user" w:date="2025-03-21T12:15:00Z">
        <w:r w:rsidR="0088727C">
          <w:rPr>
            <w:rFonts w:eastAsia="DengXian"/>
          </w:rPr>
          <w:t>nnwdaf-vfl</w:t>
        </w:r>
      </w:ins>
      <w:ins w:id="524" w:author="Ericsson user" w:date="2025-03-25T15:53:00Z">
        <w:r w:rsidR="003D011B">
          <w:rPr>
            <w:rFonts w:eastAsia="DengXian"/>
          </w:rPr>
          <w:t>inference</w:t>
        </w:r>
      </w:ins>
      <w:ins w:id="525" w:author="Ericsson user" w:date="2025-03-20T10:44:00Z">
        <w:r>
          <w:rPr>
            <w:rFonts w:eastAsia="DengXian"/>
          </w:rPr>
          <w:t>/&lt;apiVersion&gt;</w:t>
        </w:r>
      </w:ins>
      <w:ins w:id="526" w:author="Ericsson user" w:date="2025-03-21T12:33:00Z">
        <w:r w:rsidR="00804968">
          <w:rPr>
            <w:rFonts w:eastAsia="DengXian"/>
          </w:rPr>
          <w:t>/subscriptions/</w:t>
        </w:r>
      </w:ins>
      <w:ins w:id="527" w:author="Ericsson user" w:date="2025-03-20T10:44:00Z">
        <w:r>
          <w:rPr>
            <w:rFonts w:eastAsia="DengXian"/>
          </w:rPr>
          <w:t xml:space="preserve">{subscriptionId}" as Resource URI, where "{subscriptionId}" is the subscriptionId of the existing </w:t>
        </w:r>
      </w:ins>
      <w:ins w:id="528" w:author="Ericsson user" w:date="2025-03-25T16:00:00Z">
        <w:r w:rsidR="004430C5">
          <w:rPr>
            <w:rFonts w:eastAsia="DengXian"/>
          </w:rPr>
          <w:t>VFL inference</w:t>
        </w:r>
      </w:ins>
      <w:ins w:id="529" w:author="Ericsson user" w:date="2025-03-20T16:07:00Z">
        <w:r w:rsidR="00076600">
          <w:rPr>
            <w:rFonts w:eastAsia="DengXian"/>
          </w:rPr>
          <w:t xml:space="preserve"> </w:t>
        </w:r>
      </w:ins>
      <w:ins w:id="530" w:author="Ericsson user" w:date="2025-03-20T10:44:00Z">
        <w:r>
          <w:rPr>
            <w:rFonts w:eastAsia="DengXian"/>
          </w:rPr>
          <w:t xml:space="preserve">subscription to be modified, to update an "Individual </w:t>
        </w:r>
        <w:r>
          <w:t xml:space="preserve">NWDAF </w:t>
        </w:r>
      </w:ins>
      <w:ins w:id="531" w:author="Ericsson user" w:date="2025-03-25T15:57:00Z">
        <w:r w:rsidR="00E43AF1">
          <w:t>VFL Inference</w:t>
        </w:r>
      </w:ins>
      <w:ins w:id="532" w:author="Ericsson user" w:date="2025-03-20T16:07:00Z">
        <w:r w:rsidR="00076600">
          <w:rPr>
            <w:rFonts w:eastAsia="DengXian"/>
          </w:rPr>
          <w:t xml:space="preserve"> </w:t>
        </w:r>
      </w:ins>
      <w:ins w:id="533" w:author="Ericsson user" w:date="2025-03-20T10:44:00Z">
        <w:r>
          <w:rPr>
            <w:rFonts w:eastAsia="DengXian"/>
          </w:rPr>
          <w:t>Subscription" according to the information in the message body.</w:t>
        </w:r>
        <w:r>
          <w:rPr>
            <w:rFonts w:eastAsia="DengXian" w:hint="eastAsia"/>
            <w:lang w:eastAsia="zh-CN"/>
          </w:rPr>
          <w:t xml:space="preserve"> </w:t>
        </w:r>
        <w:r>
          <w:rPr>
            <w:rFonts w:eastAsia="DengXian"/>
          </w:rPr>
          <w:t xml:space="preserve">The </w:t>
        </w:r>
      </w:ins>
      <w:ins w:id="534" w:author="Ericsson user" w:date="2025-05-07T16:22:00Z">
        <w:r w:rsidR="000E4E6F">
          <w:rPr>
            <w:rFonts w:eastAsia="DengXian"/>
          </w:rPr>
          <w:t>Vfl</w:t>
        </w:r>
      </w:ins>
      <w:ins w:id="535" w:author="Ericsson user" w:date="2025-05-07T16:16:00Z">
        <w:r w:rsidR="0016377D">
          <w:rPr>
            <w:rFonts w:eastAsia="DengXian"/>
          </w:rPr>
          <w:t>InferAnaSub</w:t>
        </w:r>
      </w:ins>
      <w:ins w:id="536" w:author="Ericsson user" w:date="2025-03-20T10:44:00Z">
        <w:r>
          <w:rPr>
            <w:rFonts w:eastAsia="DengXian"/>
          </w:rPr>
          <w:t xml:space="preserve"> data structure </w:t>
        </w:r>
        <w:r>
          <w:t>provided in the request body shall include the same contents as described in clause 4.</w:t>
        </w:r>
      </w:ins>
      <w:ins w:id="537" w:author="Ericsson user" w:date="2025-03-28T11:18:00Z">
        <w:r w:rsidR="00740C6F">
          <w:t>11</w:t>
        </w:r>
      </w:ins>
      <w:ins w:id="538" w:author="Ericsson user" w:date="2025-03-20T10:44:00Z">
        <w:r>
          <w:t>.2.2.2.</w:t>
        </w:r>
      </w:ins>
    </w:p>
    <w:p w14:paraId="20F8B83D" w14:textId="219F1EDD" w:rsidR="008B48CE" w:rsidRDefault="008B48CE" w:rsidP="008B48CE">
      <w:pPr>
        <w:rPr>
          <w:ins w:id="539" w:author="Ericsson user" w:date="2025-03-20T10:44:00Z"/>
          <w:rFonts w:eastAsia="DengXian"/>
        </w:rPr>
      </w:pPr>
      <w:ins w:id="540" w:author="Ericsson user" w:date="2025-03-20T10:44:00Z">
        <w:r>
          <w:rPr>
            <w:rFonts w:eastAsia="DengXian"/>
          </w:rPr>
          <w:t xml:space="preserve">Upon </w:t>
        </w:r>
        <w:r>
          <w:t xml:space="preserve">receipt </w:t>
        </w:r>
        <w:r>
          <w:rPr>
            <w:rFonts w:eastAsia="DengXian"/>
          </w:rPr>
          <w:t>of an HTTP PUT request with: "{apiRoot}/</w:t>
        </w:r>
      </w:ins>
      <w:ins w:id="541" w:author="Ericsson user" w:date="2025-03-21T12:15:00Z">
        <w:r w:rsidR="0088727C">
          <w:rPr>
            <w:rFonts w:eastAsia="DengXian"/>
          </w:rPr>
          <w:t>nnwdaf-vfl</w:t>
        </w:r>
      </w:ins>
      <w:ins w:id="542" w:author="Ericsson user" w:date="2025-03-25T15:53:00Z">
        <w:r w:rsidR="003D011B">
          <w:rPr>
            <w:rFonts w:eastAsia="DengXian"/>
          </w:rPr>
          <w:t>inference</w:t>
        </w:r>
      </w:ins>
      <w:ins w:id="543" w:author="Ericsson user" w:date="2025-03-20T10:44:00Z">
        <w:r>
          <w:rPr>
            <w:rFonts w:eastAsia="DengXian"/>
          </w:rPr>
          <w:t>/&lt;apiVersion&gt;</w:t>
        </w:r>
      </w:ins>
      <w:ins w:id="544" w:author="Ericsson user" w:date="2025-03-21T12:33:00Z">
        <w:r w:rsidR="00804968">
          <w:rPr>
            <w:rFonts w:eastAsia="DengXian"/>
          </w:rPr>
          <w:t>/subscriptions/</w:t>
        </w:r>
      </w:ins>
      <w:ins w:id="545" w:author="Ericsson user" w:date="2025-03-20T10:44:00Z">
        <w:r>
          <w:rPr>
            <w:rFonts w:eastAsia="DengXian"/>
          </w:rPr>
          <w:t xml:space="preserve">{subscriptionId}" as Resource URI and </w:t>
        </w:r>
      </w:ins>
      <w:ins w:id="546" w:author="Ericsson user" w:date="2025-05-07T16:22:00Z">
        <w:r w:rsidR="000E4E6F">
          <w:rPr>
            <w:rFonts w:eastAsia="DengXian"/>
          </w:rPr>
          <w:t>Vfl</w:t>
        </w:r>
      </w:ins>
      <w:ins w:id="547" w:author="Ericsson user" w:date="2025-05-07T16:16:00Z">
        <w:r w:rsidR="0016377D">
          <w:rPr>
            <w:rFonts w:eastAsia="DengXian"/>
          </w:rPr>
          <w:t>InferAnaSub</w:t>
        </w:r>
      </w:ins>
      <w:ins w:id="548" w:author="Ericsson user" w:date="2025-03-20T10:44:00Z">
        <w:r>
          <w:rPr>
            <w:rFonts w:eastAsia="DengXian"/>
          </w:rPr>
          <w:t xml:space="preserve"> data type as request body, if the request is successfully processed and accepted, the NWDAF shall:</w:t>
        </w:r>
      </w:ins>
    </w:p>
    <w:p w14:paraId="00C0D182" w14:textId="77777777" w:rsidR="008B48CE" w:rsidRDefault="008B48CE" w:rsidP="008B48CE">
      <w:pPr>
        <w:pStyle w:val="B10"/>
        <w:rPr>
          <w:ins w:id="549" w:author="Ericsson user" w:date="2025-03-20T10:44:00Z"/>
        </w:rPr>
      </w:pPr>
      <w:ins w:id="550" w:author="Ericsson user" w:date="2025-03-20T10:44:00Z">
        <w:r>
          <w:rPr>
            <w:lang w:val="en-US"/>
          </w:rPr>
          <w:t>-</w:t>
        </w:r>
        <w:r>
          <w:rPr>
            <w:lang w:val="en-US"/>
          </w:rPr>
          <w:tab/>
        </w:r>
        <w:r>
          <w:t xml:space="preserve">modify the </w:t>
        </w:r>
        <w:r>
          <w:rPr>
            <w:lang w:val="en-US"/>
          </w:rPr>
          <w:t xml:space="preserve">concerned </w:t>
        </w:r>
        <w:r>
          <w:t>subscription; and</w:t>
        </w:r>
      </w:ins>
    </w:p>
    <w:p w14:paraId="00321770" w14:textId="77777777" w:rsidR="008B48CE" w:rsidRDefault="008B48CE" w:rsidP="008B48CE">
      <w:pPr>
        <w:pStyle w:val="B10"/>
        <w:rPr>
          <w:ins w:id="551" w:author="Ericsson user" w:date="2025-03-20T10:44:00Z"/>
        </w:rPr>
      </w:pPr>
      <w:ins w:id="552" w:author="Ericsson user" w:date="2025-03-20T10:44:00Z">
        <w:r>
          <w:rPr>
            <w:lang w:val="en-US"/>
          </w:rPr>
          <w:t>-</w:t>
        </w:r>
        <w:r>
          <w:rPr>
            <w:lang w:val="en-US"/>
          </w:rPr>
          <w:tab/>
        </w:r>
        <w:r>
          <w:t>store the subscription.</w:t>
        </w:r>
      </w:ins>
    </w:p>
    <w:p w14:paraId="1CB9C170" w14:textId="1D87E9E0" w:rsidR="008B48CE" w:rsidRDefault="008B48CE" w:rsidP="008B48CE">
      <w:pPr>
        <w:rPr>
          <w:ins w:id="553" w:author="Ericsson user" w:date="2025-03-20T10:44:00Z"/>
          <w:rFonts w:eastAsia="DengXian"/>
        </w:rPr>
      </w:pPr>
      <w:ins w:id="554" w:author="Ericsson user" w:date="2025-03-20T10:44:00Z">
        <w:r>
          <w:rPr>
            <w:rFonts w:eastAsia="DengXian"/>
          </w:rPr>
          <w:t xml:space="preserve">If the NWDAF successfully processed and accepted the received HTTP PUT request, the </w:t>
        </w:r>
        <w:r>
          <w:t>NWDAF</w:t>
        </w:r>
        <w:r>
          <w:rPr>
            <w:rFonts w:eastAsia="DengXian"/>
          </w:rPr>
          <w:t xml:space="preserve"> shall update an "Individual </w:t>
        </w:r>
        <w:r>
          <w:t xml:space="preserve">NWDAF </w:t>
        </w:r>
      </w:ins>
      <w:ins w:id="555" w:author="Ericsson user" w:date="2025-03-25T15:57:00Z">
        <w:r w:rsidR="00E43AF1">
          <w:t>VFL Inference</w:t>
        </w:r>
      </w:ins>
      <w:ins w:id="556" w:author="Ericsson user" w:date="2025-03-20T16:08:00Z">
        <w:r w:rsidR="00076600">
          <w:rPr>
            <w:rFonts w:eastAsia="DengXian"/>
          </w:rPr>
          <w:t xml:space="preserve"> </w:t>
        </w:r>
      </w:ins>
      <w:ins w:id="557" w:author="Ericsson user" w:date="2025-03-20T10:44:00Z">
        <w:r>
          <w:rPr>
            <w:rFonts w:eastAsia="DengXian"/>
          </w:rPr>
          <w:t>Subscription" resource, and shall respond with:</w:t>
        </w:r>
      </w:ins>
    </w:p>
    <w:p w14:paraId="1D3EA8F0" w14:textId="4B50E205" w:rsidR="008B48CE" w:rsidRDefault="008B48CE" w:rsidP="008B48CE">
      <w:pPr>
        <w:pStyle w:val="B10"/>
        <w:rPr>
          <w:ins w:id="558" w:author="Ericsson user" w:date="2025-03-20T10:44:00Z"/>
        </w:rPr>
      </w:pPr>
      <w:ins w:id="559" w:author="Ericsson user" w:date="2025-03-20T10:44:00Z">
        <w:r>
          <w:rPr>
            <w:lang w:val="en-US"/>
          </w:rPr>
          <w:t>-</w:t>
        </w:r>
        <w:r>
          <w:rPr>
            <w:lang w:val="en-US"/>
          </w:rPr>
          <w:tab/>
        </w:r>
        <w:r>
          <w:t>HTTP "204 No Content" response (as shown in figure 4.</w:t>
        </w:r>
      </w:ins>
      <w:ins w:id="560" w:author="Ericsson user" w:date="2025-03-28T11:17:00Z">
        <w:r w:rsidR="00740C6F">
          <w:t>11</w:t>
        </w:r>
      </w:ins>
      <w:ins w:id="561" w:author="Ericsson user" w:date="2025-03-20T10:44:00Z">
        <w:r>
          <w:t>.2.2.3-1, step 2a); or</w:t>
        </w:r>
      </w:ins>
    </w:p>
    <w:p w14:paraId="07E3B298" w14:textId="3DFFAA36" w:rsidR="008B48CE" w:rsidRDefault="008B48CE" w:rsidP="008B48CE">
      <w:pPr>
        <w:pStyle w:val="B10"/>
        <w:rPr>
          <w:ins w:id="562" w:author="Ericsson user" w:date="2025-03-20T10:44:00Z"/>
        </w:rPr>
      </w:pPr>
      <w:ins w:id="563" w:author="Ericsson user" w:date="2025-03-20T10:44:00Z">
        <w:r>
          <w:rPr>
            <w:lang w:val="en-US"/>
          </w:rPr>
          <w:lastRenderedPageBreak/>
          <w:t>-</w:t>
        </w:r>
        <w:r>
          <w:rPr>
            <w:lang w:val="en-US"/>
          </w:rPr>
          <w:tab/>
        </w:r>
        <w:r>
          <w:t>HTTP "200 OK" response (as shown in figure 4.</w:t>
        </w:r>
      </w:ins>
      <w:ins w:id="564" w:author="Ericsson user" w:date="2025-03-28T11:17:00Z">
        <w:r w:rsidR="00740C6F">
          <w:t>11</w:t>
        </w:r>
      </w:ins>
      <w:ins w:id="565" w:author="Ericsson user" w:date="2025-03-20T10:44:00Z">
        <w:r>
          <w:t xml:space="preserve">.2.2.3-1, step 2b) </w:t>
        </w:r>
        <w:r>
          <w:rPr>
            <w:lang w:val="en-US"/>
          </w:rPr>
          <w:t xml:space="preserve">with a response body containing a representation of the updated subscription in the </w:t>
        </w:r>
      </w:ins>
      <w:ins w:id="566" w:author="Ericsson user" w:date="2025-05-07T16:22:00Z">
        <w:r w:rsidR="000E4E6F">
          <w:rPr>
            <w:rFonts w:eastAsia="DengXian"/>
          </w:rPr>
          <w:t>Vfl</w:t>
        </w:r>
      </w:ins>
      <w:ins w:id="567" w:author="Ericsson user" w:date="2025-05-07T16:16:00Z">
        <w:r w:rsidR="0016377D">
          <w:rPr>
            <w:rFonts w:eastAsia="DengXian"/>
          </w:rPr>
          <w:t>InferAnaSub</w:t>
        </w:r>
      </w:ins>
      <w:ins w:id="568" w:author="Ericsson user" w:date="2025-03-20T10:44:00Z">
        <w:r>
          <w:rPr>
            <w:lang w:val="en-US"/>
          </w:rPr>
          <w:t xml:space="preserve"> data</w:t>
        </w:r>
        <w:r>
          <w:t xml:space="preserve"> type.</w:t>
        </w:r>
      </w:ins>
    </w:p>
    <w:p w14:paraId="5312EC75" w14:textId="3285A57B" w:rsidR="00076600" w:rsidRDefault="00076600" w:rsidP="00076600">
      <w:pPr>
        <w:rPr>
          <w:ins w:id="569" w:author="Ericsson user" w:date="2025-03-20T16:09:00Z"/>
          <w:rFonts w:eastAsia="DengXian"/>
        </w:rPr>
      </w:pPr>
      <w:ins w:id="570" w:author="Ericsson user" w:date="2025-03-20T16:09:00Z">
        <w:r>
          <w:rPr>
            <w:rFonts w:eastAsia="DengXian"/>
          </w:rPr>
          <w:t xml:space="preserve">If the immediate reporting indication in the "immRep" attribute within the </w:t>
        </w:r>
      </w:ins>
      <w:ins w:id="571" w:author="Ericsson user" w:date="2025-03-28T08:19:00Z">
        <w:r w:rsidR="007826FF">
          <w:rPr>
            <w:rFonts w:eastAsia="DengXian"/>
          </w:rPr>
          <w:t>within the "ReportingInformation" structure</w:t>
        </w:r>
      </w:ins>
      <w:ins w:id="572" w:author="Ericsson user" w:date="2025-05-07T16:20:00Z">
        <w:r w:rsidR="005057C5">
          <w:rPr>
            <w:rFonts w:eastAsia="DengXian"/>
          </w:rPr>
          <w:t xml:space="preserve"> </w:t>
        </w:r>
      </w:ins>
      <w:ins w:id="573" w:author="Ericsson user" w:date="2025-03-28T08:19:00Z">
        <w:r w:rsidR="007826FF">
          <w:rPr>
            <w:rFonts w:eastAsia="DengXian"/>
          </w:rPr>
          <w:t xml:space="preserve">in the </w:t>
        </w:r>
      </w:ins>
      <w:ins w:id="574" w:author="Ericsson user" w:date="2025-03-20T16:09:00Z">
        <w:r>
          <w:rPr>
            <w:rFonts w:eastAsia="DengXian"/>
          </w:rPr>
          <w:t>"</w:t>
        </w:r>
      </w:ins>
      <w:ins w:id="575" w:author="Ericsson user" w:date="2025-03-28T08:17:00Z">
        <w:r w:rsidR="0093433C">
          <w:t>vflReportInfo</w:t>
        </w:r>
      </w:ins>
      <w:ins w:id="576" w:author="Ericsson user" w:date="2025-03-20T16:09:00Z">
        <w:r>
          <w:rPr>
            <w:rFonts w:eastAsia="DengXian"/>
          </w:rPr>
          <w:t xml:space="preserve">" attribute sets to "true" during the event subscription update, the NWDAF shall include the reports of the subscribed events, if available, as the </w:t>
        </w:r>
        <w:r>
          <w:t>"</w:t>
        </w:r>
      </w:ins>
      <w:ins w:id="577" w:author="Ericsson user" w:date="2025-03-27T18:53:00Z">
        <w:r w:rsidR="00D84755">
          <w:t>vflInferResults</w:t>
        </w:r>
      </w:ins>
      <w:ins w:id="578" w:author="Ericsson user" w:date="2025-03-20T16:09:00Z">
        <w:r>
          <w:t>"</w:t>
        </w:r>
        <w:r>
          <w:rPr>
            <w:rFonts w:eastAsia="DengXian"/>
          </w:rPr>
          <w:t xml:space="preserve"> attribute in the HTTP PUT response.</w:t>
        </w:r>
      </w:ins>
    </w:p>
    <w:p w14:paraId="3382F17B" w14:textId="1E1EF12B" w:rsidR="008B48CE" w:rsidRDefault="008B48CE" w:rsidP="008B48CE">
      <w:pPr>
        <w:rPr>
          <w:ins w:id="579" w:author="Ericsson user" w:date="2025-03-20T10:44:00Z"/>
          <w:lang w:val="en-US"/>
        </w:rPr>
      </w:pPr>
      <w:ins w:id="580" w:author="Ericsson user" w:date="2025-03-20T10:44:00Z">
        <w:r>
          <w:rPr>
            <w:lang w:val="en-US"/>
          </w:rPr>
          <w:t xml:space="preserve">If </w:t>
        </w:r>
      </w:ins>
      <w:ins w:id="581" w:author="Ericsson user" w:date="2025-05-07T16:20:00Z">
        <w:r w:rsidR="005057C5">
          <w:rPr>
            <w:lang w:val="en-US"/>
          </w:rPr>
          <w:t xml:space="preserve">any </w:t>
        </w:r>
      </w:ins>
      <w:ins w:id="582" w:author="Ericsson user" w:date="2025-03-20T10:44:00Z">
        <w:r>
          <w:rPr>
            <w:lang w:val="en-US"/>
          </w:rPr>
          <w:t>error occur</w:t>
        </w:r>
      </w:ins>
      <w:ins w:id="583" w:author="Ericsson user" w:date="2025-05-07T16:20:00Z">
        <w:r w:rsidR="005057C5">
          <w:rPr>
            <w:lang w:val="en-US"/>
          </w:rPr>
          <w:t>s</w:t>
        </w:r>
      </w:ins>
      <w:ins w:id="584" w:author="Ericsson user" w:date="2025-03-20T10:44:00Z">
        <w:r>
          <w:rPr>
            <w:lang w:val="en-US"/>
          </w:rPr>
          <w:t xml:space="preserve"> when processing the HTTP PUT request, the </w:t>
        </w:r>
        <w:r>
          <w:rPr>
            <w:rFonts w:eastAsia="DengXian"/>
          </w:rPr>
          <w:t xml:space="preserve">NWDAF </w:t>
        </w:r>
        <w:r>
          <w:rPr>
            <w:lang w:val="en-US"/>
          </w:rPr>
          <w:t>shall send an HTTP error response as specified in clause </w:t>
        </w:r>
      </w:ins>
      <w:ins w:id="585" w:author="Ericsson user" w:date="2025-03-25T15:59:00Z">
        <w:r w:rsidR="00E477FE">
          <w:rPr>
            <w:lang w:val="en-US"/>
          </w:rPr>
          <w:t>5.10</w:t>
        </w:r>
      </w:ins>
      <w:ins w:id="586" w:author="Ericsson user" w:date="2025-03-20T10:44:00Z">
        <w:r>
          <w:rPr>
            <w:lang w:val="en-US"/>
          </w:rPr>
          <w:t>.7.</w:t>
        </w:r>
      </w:ins>
    </w:p>
    <w:p w14:paraId="4176DAB1" w14:textId="77777777" w:rsidR="008B48CE" w:rsidRDefault="008B48CE" w:rsidP="008B48CE">
      <w:pPr>
        <w:rPr>
          <w:ins w:id="587" w:author="Ericsson user" w:date="2025-03-20T10:44:00Z"/>
          <w:lang w:val="en-US"/>
        </w:rPr>
      </w:pPr>
      <w:ins w:id="588" w:author="Ericsson user" w:date="2025-03-20T10:44:00Z">
        <w:r>
          <w:rPr>
            <w:lang w:val="en-US"/>
          </w:rPr>
          <w:t xml:space="preserve">If the </w:t>
        </w:r>
        <w:r>
          <w:rPr>
            <w:rFonts w:eastAsia="DengXian"/>
          </w:rPr>
          <w:t xml:space="preserve">NWDAF </w:t>
        </w:r>
        <w:r>
          <w:rPr>
            <w:lang w:val="en-US"/>
          </w:rPr>
          <w:t xml:space="preserve">determines that the received HTTP PUT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ins>
    </w:p>
    <w:p w14:paraId="07B09E6F" w14:textId="27091549" w:rsidR="008B48CE" w:rsidRDefault="00C00901" w:rsidP="008B48CE">
      <w:pPr>
        <w:pStyle w:val="Heading5"/>
        <w:rPr>
          <w:ins w:id="589" w:author="Ericsson user" w:date="2025-03-20T10:44:00Z"/>
        </w:rPr>
      </w:pPr>
      <w:ins w:id="590" w:author="Ericsson user" w:date="2025-03-25T16:18:00Z">
        <w:r>
          <w:t>4.11</w:t>
        </w:r>
      </w:ins>
      <w:ins w:id="591" w:author="Ericsson user" w:date="2025-03-20T10:44:00Z">
        <w:r w:rsidR="008B48CE">
          <w:t>.2.2.4</w:t>
        </w:r>
        <w:r w:rsidR="008B48CE">
          <w:tab/>
          <w:t>Partial update subscription for event notifications</w:t>
        </w:r>
      </w:ins>
    </w:p>
    <w:p w14:paraId="1DBAAB8B" w14:textId="42E351BC" w:rsidR="008B48CE" w:rsidRDefault="008B48CE" w:rsidP="008B48CE">
      <w:pPr>
        <w:rPr>
          <w:ins w:id="592" w:author="Ericsson user" w:date="2025-03-20T10:44:00Z"/>
        </w:rPr>
      </w:pPr>
      <w:ins w:id="593" w:author="Ericsson user" w:date="2025-03-20T10:44:00Z">
        <w:r>
          <w:t>Figure 4.</w:t>
        </w:r>
      </w:ins>
      <w:ins w:id="594" w:author="Ericsson user" w:date="2025-03-28T11:17:00Z">
        <w:r w:rsidR="00740C6F">
          <w:t>11</w:t>
        </w:r>
      </w:ins>
      <w:ins w:id="595" w:author="Ericsson user" w:date="2025-03-20T10:44:00Z">
        <w:r>
          <w:t>.2.2.4-1 shows a scenario that the NF service consumer sends an HTTP PATCH request to the NWDAF to partial modify an existing</w:t>
        </w:r>
      </w:ins>
      <w:ins w:id="596" w:author="Ericsson user" w:date="2025-03-20T16:11:00Z">
        <w:r w:rsidR="00076600">
          <w:t xml:space="preserve"> </w:t>
        </w:r>
      </w:ins>
      <w:ins w:id="597" w:author="Ericsson user" w:date="2025-03-25T16:00:00Z">
        <w:r w:rsidR="004430C5">
          <w:t>VFL inference</w:t>
        </w:r>
      </w:ins>
      <w:ins w:id="598" w:author="Ericsson user" w:date="2025-03-20T10:44:00Z">
        <w:r>
          <w:t xml:space="preserve"> subscription (as shown in 3GPP TS 23.288 [17]).</w:t>
        </w:r>
      </w:ins>
    </w:p>
    <w:p w14:paraId="1D53B536" w14:textId="3D1E081E" w:rsidR="008B48CE" w:rsidRDefault="006578B1" w:rsidP="008B48CE">
      <w:pPr>
        <w:pStyle w:val="TH"/>
        <w:rPr>
          <w:ins w:id="599" w:author="Ericsson user" w:date="2025-03-20T10:44:00Z"/>
        </w:rPr>
      </w:pPr>
      <w:ins w:id="600" w:author="Ericsson user" w:date="2025-03-20T10:44:00Z">
        <w:r>
          <w:rPr>
            <w:lang w:val="en-US"/>
          </w:rPr>
          <w:object w:dxaOrig="8598" w:dyaOrig="2724" w14:anchorId="500B7A59">
            <v:shape id="_x0000_i1029" type="#_x0000_t75" style="width:474pt;height:151pt" o:ole="">
              <v:imagedata r:id="rId20" o:title=""/>
            </v:shape>
            <o:OLEObject Type="Embed" ProgID="Visio.Drawing.15" ShapeID="_x0000_i1029" DrawAspect="Content" ObjectID="_1808559584" r:id="rId21"/>
          </w:object>
        </w:r>
      </w:ins>
    </w:p>
    <w:p w14:paraId="2F5B978F" w14:textId="0B720A8A" w:rsidR="008B48CE" w:rsidRDefault="008B48CE" w:rsidP="008B48CE">
      <w:pPr>
        <w:pStyle w:val="TF"/>
        <w:rPr>
          <w:ins w:id="601" w:author="Ericsson user" w:date="2025-03-20T10:44:00Z"/>
        </w:rPr>
      </w:pPr>
      <w:ins w:id="602" w:author="Ericsson user" w:date="2025-03-20T10:44:00Z">
        <w:r>
          <w:t>Figure 4.</w:t>
        </w:r>
      </w:ins>
      <w:ins w:id="603" w:author="Ericsson user" w:date="2025-03-28T11:17:00Z">
        <w:r w:rsidR="00740C6F">
          <w:t>11</w:t>
        </w:r>
      </w:ins>
      <w:ins w:id="604" w:author="Ericsson user" w:date="2025-03-20T10:44:00Z">
        <w:r>
          <w:t xml:space="preserve">.2.2.4-1: Partial modification of </w:t>
        </w:r>
      </w:ins>
      <w:ins w:id="605" w:author="Ericsson user" w:date="2025-03-25T16:00:00Z">
        <w:r w:rsidR="004430C5">
          <w:t>VFL inference</w:t>
        </w:r>
      </w:ins>
      <w:ins w:id="606" w:author="Ericsson user" w:date="2025-03-20T16:11:00Z">
        <w:r w:rsidR="00076600">
          <w:t xml:space="preserve"> </w:t>
        </w:r>
      </w:ins>
      <w:ins w:id="607" w:author="Ericsson user" w:date="2025-03-20T10:44:00Z">
        <w:r>
          <w:t>subscription information using HTTP PATCH</w:t>
        </w:r>
      </w:ins>
    </w:p>
    <w:p w14:paraId="67D2129A" w14:textId="344377C6" w:rsidR="008B48CE" w:rsidRDefault="008B48CE" w:rsidP="008B48CE">
      <w:pPr>
        <w:rPr>
          <w:ins w:id="608" w:author="Ericsson user" w:date="2025-03-20T10:44:00Z"/>
          <w:rFonts w:eastAsia="DengXian"/>
        </w:rPr>
      </w:pPr>
      <w:ins w:id="609" w:author="Ericsson user" w:date="2025-03-20T10:44:00Z">
        <w:r>
          <w:rPr>
            <w:rFonts w:eastAsia="DengXian"/>
          </w:rPr>
          <w:t xml:space="preserve">The NF service consumer shall invoke the </w:t>
        </w:r>
      </w:ins>
      <w:ins w:id="610" w:author="Ericsson user" w:date="2025-03-21T11:44:00Z">
        <w:r w:rsidR="00F342AC">
          <w:rPr>
            <w:rFonts w:eastAsia="DengXian"/>
          </w:rPr>
          <w:t>Nnwdaf_</w:t>
        </w:r>
      </w:ins>
      <w:ins w:id="611" w:author="Ericsson user" w:date="2025-03-25T15:54:00Z">
        <w:r w:rsidR="003D011B">
          <w:rPr>
            <w:rFonts w:eastAsia="DengXian"/>
          </w:rPr>
          <w:t>VFLInference</w:t>
        </w:r>
      </w:ins>
      <w:ins w:id="612" w:author="Ericsson user" w:date="2025-03-21T11:44:00Z">
        <w:r w:rsidR="00F342AC">
          <w:rPr>
            <w:rFonts w:eastAsia="DengXian"/>
          </w:rPr>
          <w:t>_Subscribe</w:t>
        </w:r>
      </w:ins>
      <w:ins w:id="613" w:author="Ericsson user" w:date="2025-03-20T10:44:00Z">
        <w:r>
          <w:rPr>
            <w:rFonts w:eastAsia="DengXian"/>
          </w:rPr>
          <w:t xml:space="preserve"> service operation to partial </w:t>
        </w:r>
        <w:r>
          <w:t xml:space="preserve">modify an existing </w:t>
        </w:r>
      </w:ins>
      <w:ins w:id="614" w:author="Ericsson user" w:date="2025-03-25T16:00:00Z">
        <w:r w:rsidR="004430C5">
          <w:rPr>
            <w:lang w:eastAsia="ko-KR"/>
          </w:rPr>
          <w:t>VFL inference</w:t>
        </w:r>
      </w:ins>
      <w:ins w:id="615" w:author="Ericsson user" w:date="2025-03-20T16:11:00Z">
        <w:r w:rsidR="00076600">
          <w:t xml:space="preserve"> </w:t>
        </w:r>
      </w:ins>
      <w:ins w:id="616" w:author="Ericsson user" w:date="2025-03-20T10:44:00Z">
        <w:r>
          <w:t>subscription</w:t>
        </w:r>
        <w:r>
          <w:rPr>
            <w:rFonts w:eastAsia="DengXian"/>
          </w:rPr>
          <w:t>. The NF service consumer shall send an HTTP PATCH request with: "{apiRoot}/</w:t>
        </w:r>
      </w:ins>
      <w:ins w:id="617" w:author="Ericsson user" w:date="2025-03-21T12:15:00Z">
        <w:r w:rsidR="0088727C">
          <w:rPr>
            <w:rFonts w:eastAsia="DengXian"/>
          </w:rPr>
          <w:t>nnwdaf-vfl</w:t>
        </w:r>
      </w:ins>
      <w:ins w:id="618" w:author="Ericsson user" w:date="2025-03-25T15:54:00Z">
        <w:r w:rsidR="003D011B">
          <w:rPr>
            <w:rFonts w:eastAsia="DengXian"/>
          </w:rPr>
          <w:t>inference</w:t>
        </w:r>
      </w:ins>
      <w:ins w:id="619" w:author="Ericsson user" w:date="2025-03-20T10:44:00Z">
        <w:r>
          <w:rPr>
            <w:rFonts w:eastAsia="DengXian"/>
          </w:rPr>
          <w:t>/&lt;apiVersion&gt;</w:t>
        </w:r>
      </w:ins>
      <w:ins w:id="620" w:author="Ericsson user" w:date="2025-03-21T12:34:00Z">
        <w:r w:rsidR="00804968">
          <w:rPr>
            <w:rFonts w:eastAsia="DengXian"/>
          </w:rPr>
          <w:t>/subscriptions/</w:t>
        </w:r>
      </w:ins>
      <w:ins w:id="621" w:author="Ericsson user" w:date="2025-03-20T10:44:00Z">
        <w:r>
          <w:rPr>
            <w:rFonts w:eastAsia="DengXian"/>
          </w:rPr>
          <w:t xml:space="preserve">{subscriptionId}" as Resource URI, where "{subscriptionId}" is the subscriptionId of the existing </w:t>
        </w:r>
      </w:ins>
      <w:ins w:id="622" w:author="Ericsson user" w:date="2025-03-25T16:00:00Z">
        <w:r w:rsidR="004430C5">
          <w:rPr>
            <w:rFonts w:eastAsia="DengXian"/>
          </w:rPr>
          <w:t>VFL inference</w:t>
        </w:r>
      </w:ins>
      <w:ins w:id="623" w:author="Ericsson user" w:date="2025-03-20T16:12:00Z">
        <w:r w:rsidR="00076600">
          <w:rPr>
            <w:rFonts w:eastAsia="DengXian"/>
          </w:rPr>
          <w:t xml:space="preserve"> </w:t>
        </w:r>
      </w:ins>
      <w:ins w:id="624" w:author="Ericsson user" w:date="2025-03-20T10:44:00Z">
        <w:r>
          <w:rPr>
            <w:rFonts w:eastAsia="DengXian"/>
          </w:rPr>
          <w:t xml:space="preserve">subscription to be modified, to update an "Individual </w:t>
        </w:r>
        <w:r>
          <w:t xml:space="preserve">NWDAF </w:t>
        </w:r>
      </w:ins>
      <w:ins w:id="625" w:author="Ericsson user" w:date="2025-03-25T15:57:00Z">
        <w:r w:rsidR="00E43AF1">
          <w:t>VFL Inference</w:t>
        </w:r>
      </w:ins>
      <w:ins w:id="626" w:author="Ericsson user" w:date="2025-03-23T20:04:00Z">
        <w:r w:rsidR="00FC4820">
          <w:rPr>
            <w:rFonts w:eastAsia="DengXian"/>
          </w:rPr>
          <w:t xml:space="preserve"> </w:t>
        </w:r>
      </w:ins>
      <w:ins w:id="627" w:author="Ericsson user" w:date="2025-03-20T10:44:00Z">
        <w:r>
          <w:rPr>
            <w:rFonts w:eastAsia="DengXian"/>
          </w:rPr>
          <w:t>Subscription" according to the information in the message body.</w:t>
        </w:r>
      </w:ins>
    </w:p>
    <w:p w14:paraId="01208CFE" w14:textId="54C16637" w:rsidR="008B48CE" w:rsidRDefault="008B48CE" w:rsidP="008B48CE">
      <w:pPr>
        <w:rPr>
          <w:ins w:id="628" w:author="Ericsson user" w:date="2025-03-20T10:44:00Z"/>
          <w:rFonts w:eastAsia="DengXian"/>
        </w:rPr>
      </w:pPr>
      <w:ins w:id="629" w:author="Ericsson user" w:date="2025-03-20T10:44:00Z">
        <w:r>
          <w:rPr>
            <w:rFonts w:eastAsia="DengXian"/>
          </w:rPr>
          <w:t xml:space="preserve">Upon </w:t>
        </w:r>
        <w:r>
          <w:t xml:space="preserve">receipt </w:t>
        </w:r>
        <w:r>
          <w:rPr>
            <w:rFonts w:eastAsia="DengXian"/>
          </w:rPr>
          <w:t>of an HTTP PATCH request with: "{apiRoot}/</w:t>
        </w:r>
      </w:ins>
      <w:ins w:id="630" w:author="Ericsson user" w:date="2025-03-21T12:15:00Z">
        <w:r w:rsidR="0088727C">
          <w:rPr>
            <w:rFonts w:eastAsia="DengXian"/>
          </w:rPr>
          <w:t>nnwdaf-vfl</w:t>
        </w:r>
      </w:ins>
      <w:ins w:id="631" w:author="Ericsson user" w:date="2025-03-25T15:54:00Z">
        <w:r w:rsidR="003D011B">
          <w:rPr>
            <w:rFonts w:eastAsia="DengXian"/>
          </w:rPr>
          <w:t>inference</w:t>
        </w:r>
      </w:ins>
      <w:ins w:id="632" w:author="Ericsson user" w:date="2025-03-20T10:44:00Z">
        <w:r>
          <w:rPr>
            <w:rFonts w:eastAsia="DengXian"/>
          </w:rPr>
          <w:t>/&lt;apiVersion&gt;</w:t>
        </w:r>
      </w:ins>
      <w:ins w:id="633" w:author="Ericsson user" w:date="2025-03-21T12:33:00Z">
        <w:r w:rsidR="00804968">
          <w:rPr>
            <w:rFonts w:eastAsia="DengXian"/>
          </w:rPr>
          <w:t>/subscriptions/</w:t>
        </w:r>
      </w:ins>
      <w:ins w:id="634" w:author="Ericsson user" w:date="2025-03-20T10:44:00Z">
        <w:r>
          <w:rPr>
            <w:rFonts w:eastAsia="DengXian"/>
          </w:rPr>
          <w:t xml:space="preserve">{subscriptionId}" as Resource URI and </w:t>
        </w:r>
      </w:ins>
      <w:ins w:id="635" w:author="Ericsson user" w:date="2025-05-07T16:22:00Z">
        <w:r w:rsidR="000E4E6F">
          <w:rPr>
            <w:rFonts w:eastAsia="DengXian"/>
          </w:rPr>
          <w:t>Vfl</w:t>
        </w:r>
      </w:ins>
      <w:ins w:id="636" w:author="Ericsson user" w:date="2025-05-07T16:16:00Z">
        <w:r w:rsidR="0016377D">
          <w:rPr>
            <w:rFonts w:eastAsia="DengXian"/>
          </w:rPr>
          <w:t>InferAnaSub</w:t>
        </w:r>
      </w:ins>
      <w:ins w:id="637" w:author="Ericsson user" w:date="2025-03-20T10:44:00Z">
        <w:r>
          <w:rPr>
            <w:rFonts w:eastAsia="DengXian"/>
          </w:rPr>
          <w:t>Patch data type as request body, if the request is successfully processed and accepted, the NWDAF shall:</w:t>
        </w:r>
      </w:ins>
    </w:p>
    <w:p w14:paraId="58CDA717" w14:textId="77777777" w:rsidR="008B48CE" w:rsidRDefault="008B48CE" w:rsidP="008B48CE">
      <w:pPr>
        <w:pStyle w:val="B10"/>
        <w:rPr>
          <w:ins w:id="638" w:author="Ericsson user" w:date="2025-03-20T10:44:00Z"/>
        </w:rPr>
      </w:pPr>
      <w:ins w:id="639" w:author="Ericsson user" w:date="2025-03-20T10:44:00Z">
        <w:r>
          <w:rPr>
            <w:lang w:val="en-US"/>
          </w:rPr>
          <w:t>-</w:t>
        </w:r>
        <w:r>
          <w:rPr>
            <w:lang w:val="en-US"/>
          </w:rPr>
          <w:tab/>
          <w:t xml:space="preserve">partial </w:t>
        </w:r>
        <w:r>
          <w:t xml:space="preserve">modify the </w:t>
        </w:r>
        <w:r>
          <w:rPr>
            <w:lang w:val="en-US"/>
          </w:rPr>
          <w:t xml:space="preserve">concerned </w:t>
        </w:r>
        <w:r>
          <w:t>subscription; and</w:t>
        </w:r>
      </w:ins>
    </w:p>
    <w:p w14:paraId="64900DBF" w14:textId="77777777" w:rsidR="008B48CE" w:rsidRDefault="008B48CE" w:rsidP="008B48CE">
      <w:pPr>
        <w:pStyle w:val="B10"/>
        <w:rPr>
          <w:ins w:id="640" w:author="Ericsson user" w:date="2025-03-20T10:44:00Z"/>
        </w:rPr>
      </w:pPr>
      <w:ins w:id="641" w:author="Ericsson user" w:date="2025-03-20T10:44:00Z">
        <w:r>
          <w:rPr>
            <w:lang w:val="en-US"/>
          </w:rPr>
          <w:t>-</w:t>
        </w:r>
        <w:r>
          <w:rPr>
            <w:lang w:val="en-US"/>
          </w:rPr>
          <w:tab/>
        </w:r>
        <w:r>
          <w:t>store the subscription.</w:t>
        </w:r>
      </w:ins>
    </w:p>
    <w:p w14:paraId="056C4F60" w14:textId="3F32E6BA" w:rsidR="008B48CE" w:rsidRDefault="008B48CE" w:rsidP="008B48CE">
      <w:pPr>
        <w:rPr>
          <w:ins w:id="642" w:author="Ericsson user" w:date="2025-03-20T10:44:00Z"/>
          <w:rFonts w:eastAsia="DengXian"/>
        </w:rPr>
      </w:pPr>
      <w:ins w:id="643" w:author="Ericsson user" w:date="2025-03-20T10:44:00Z">
        <w:r>
          <w:rPr>
            <w:rFonts w:eastAsia="DengXian"/>
          </w:rPr>
          <w:t xml:space="preserve">If the NWDAF successfully processed and accepted the received HTTP PATCH request, the </w:t>
        </w:r>
        <w:r>
          <w:t>NWDAF</w:t>
        </w:r>
        <w:r>
          <w:rPr>
            <w:rFonts w:eastAsia="DengXian"/>
          </w:rPr>
          <w:t xml:space="preserve"> shall partial update an "Individual </w:t>
        </w:r>
        <w:r>
          <w:t xml:space="preserve">NWDAF </w:t>
        </w:r>
      </w:ins>
      <w:ins w:id="644" w:author="Ericsson user" w:date="2025-03-25T15:57:00Z">
        <w:r w:rsidR="00E43AF1">
          <w:t>VFL Inference</w:t>
        </w:r>
      </w:ins>
      <w:ins w:id="645" w:author="Ericsson user" w:date="2025-03-20T16:13:00Z">
        <w:r w:rsidR="00076600">
          <w:rPr>
            <w:rFonts w:eastAsia="DengXian"/>
          </w:rPr>
          <w:t xml:space="preserve"> </w:t>
        </w:r>
      </w:ins>
      <w:ins w:id="646" w:author="Ericsson user" w:date="2025-03-20T10:44:00Z">
        <w:r>
          <w:rPr>
            <w:rFonts w:eastAsia="DengXian"/>
          </w:rPr>
          <w:t>Subscription" resource, and shall respond with:</w:t>
        </w:r>
      </w:ins>
    </w:p>
    <w:p w14:paraId="272DDA70" w14:textId="2A11AF11" w:rsidR="008B48CE" w:rsidRDefault="008B48CE" w:rsidP="008B48CE">
      <w:pPr>
        <w:pStyle w:val="B10"/>
        <w:rPr>
          <w:ins w:id="647" w:author="Ericsson user" w:date="2025-03-20T10:44:00Z"/>
        </w:rPr>
      </w:pPr>
      <w:ins w:id="648" w:author="Ericsson user" w:date="2025-03-20T10:44:00Z">
        <w:r>
          <w:rPr>
            <w:lang w:val="en-US"/>
          </w:rPr>
          <w:t>-</w:t>
        </w:r>
        <w:r>
          <w:rPr>
            <w:lang w:val="en-US"/>
          </w:rPr>
          <w:tab/>
        </w:r>
        <w:r>
          <w:t>HTTP "204 No Content" response (as shown in figure 4.</w:t>
        </w:r>
      </w:ins>
      <w:ins w:id="649" w:author="Ericsson user" w:date="2025-03-28T11:17:00Z">
        <w:r w:rsidR="00740C6F">
          <w:t>11</w:t>
        </w:r>
      </w:ins>
      <w:ins w:id="650" w:author="Ericsson user" w:date="2025-03-20T10:44:00Z">
        <w:r>
          <w:t>.2.2.4-1, step 2a); or</w:t>
        </w:r>
      </w:ins>
    </w:p>
    <w:p w14:paraId="2521B5E2" w14:textId="3290A5E2" w:rsidR="008B48CE" w:rsidRDefault="008B48CE" w:rsidP="008B48CE">
      <w:pPr>
        <w:pStyle w:val="B10"/>
        <w:rPr>
          <w:ins w:id="651" w:author="Ericsson user" w:date="2025-03-20T10:44:00Z"/>
        </w:rPr>
      </w:pPr>
      <w:ins w:id="652" w:author="Ericsson user" w:date="2025-03-20T10:44:00Z">
        <w:r>
          <w:rPr>
            <w:lang w:val="en-US"/>
          </w:rPr>
          <w:t>-</w:t>
        </w:r>
        <w:r>
          <w:rPr>
            <w:lang w:val="en-US"/>
          </w:rPr>
          <w:tab/>
        </w:r>
        <w:r>
          <w:t>HTTP "200 OK" response (as shown in figure 4.</w:t>
        </w:r>
      </w:ins>
      <w:ins w:id="653" w:author="Ericsson user" w:date="2025-03-28T11:17:00Z">
        <w:r w:rsidR="00740C6F">
          <w:t>11</w:t>
        </w:r>
      </w:ins>
      <w:ins w:id="654" w:author="Ericsson user" w:date="2025-03-20T10:44:00Z">
        <w:r>
          <w:t xml:space="preserve">.2.2.4-1, step 2b) </w:t>
        </w:r>
        <w:r>
          <w:rPr>
            <w:lang w:val="en-US"/>
          </w:rPr>
          <w:t xml:space="preserve">with a response body containing a representation of the updated subscription in the </w:t>
        </w:r>
      </w:ins>
      <w:ins w:id="655" w:author="Ericsson user" w:date="2025-05-07T16:22:00Z">
        <w:r w:rsidR="000E4E6F">
          <w:rPr>
            <w:rFonts w:eastAsia="DengXian"/>
          </w:rPr>
          <w:t>Vfl</w:t>
        </w:r>
      </w:ins>
      <w:ins w:id="656" w:author="Ericsson user" w:date="2025-05-07T16:16:00Z">
        <w:r w:rsidR="0016377D">
          <w:rPr>
            <w:rFonts w:eastAsia="DengXian"/>
          </w:rPr>
          <w:t>InferAnaSub</w:t>
        </w:r>
      </w:ins>
      <w:ins w:id="657" w:author="Ericsson user" w:date="2025-03-20T10:44:00Z">
        <w:r>
          <w:rPr>
            <w:lang w:val="en-US"/>
          </w:rPr>
          <w:t xml:space="preserve"> data</w:t>
        </w:r>
        <w:r>
          <w:t xml:space="preserve"> type.</w:t>
        </w:r>
      </w:ins>
    </w:p>
    <w:p w14:paraId="7C85E896" w14:textId="7139B605" w:rsidR="00076600" w:rsidRDefault="00076600" w:rsidP="00076600">
      <w:pPr>
        <w:rPr>
          <w:ins w:id="658" w:author="Ericsson user" w:date="2025-03-20T16:13:00Z"/>
          <w:rFonts w:eastAsia="DengXian"/>
        </w:rPr>
      </w:pPr>
      <w:ins w:id="659" w:author="Ericsson user" w:date="2025-03-20T16:13:00Z">
        <w:r>
          <w:rPr>
            <w:rFonts w:eastAsia="DengXian"/>
          </w:rPr>
          <w:t xml:space="preserve">If the immediate reporting indication in the "immRep" attribute within the </w:t>
        </w:r>
      </w:ins>
      <w:ins w:id="660" w:author="Ericsson user" w:date="2025-03-28T08:20:00Z">
        <w:r w:rsidR="00A94893">
          <w:rPr>
            <w:rFonts w:eastAsia="DengXian"/>
          </w:rPr>
          <w:t xml:space="preserve">within the "ReportingInformation" structure in the </w:t>
        </w:r>
      </w:ins>
      <w:ins w:id="661" w:author="Ericsson user" w:date="2025-03-20T16:13:00Z">
        <w:r>
          <w:rPr>
            <w:rFonts w:eastAsia="DengXian"/>
          </w:rPr>
          <w:t>"</w:t>
        </w:r>
      </w:ins>
      <w:ins w:id="662" w:author="Ericsson user" w:date="2025-03-28T08:17:00Z">
        <w:r w:rsidR="0093433C">
          <w:t>vflReportInfo</w:t>
        </w:r>
      </w:ins>
      <w:ins w:id="663" w:author="Ericsson user" w:date="2025-03-20T16:13:00Z">
        <w:r>
          <w:rPr>
            <w:rFonts w:eastAsia="DengXian"/>
          </w:rPr>
          <w:t xml:space="preserve">" attribute sets to "true" during the event subscription, the NWDAF shall include the reports of the subscribed events, if available, as the </w:t>
        </w:r>
        <w:r>
          <w:t>"</w:t>
        </w:r>
      </w:ins>
      <w:ins w:id="664" w:author="Ericsson user" w:date="2025-03-27T18:53:00Z">
        <w:r w:rsidR="00D84755">
          <w:t>vflInferResults</w:t>
        </w:r>
      </w:ins>
      <w:ins w:id="665" w:author="Ericsson user" w:date="2025-03-20T16:13:00Z">
        <w:r>
          <w:t>"</w:t>
        </w:r>
        <w:r>
          <w:rPr>
            <w:rFonts w:eastAsia="DengXian"/>
          </w:rPr>
          <w:t xml:space="preserve"> attribute in the HTTP PATCH response.</w:t>
        </w:r>
      </w:ins>
    </w:p>
    <w:p w14:paraId="2524D520" w14:textId="7DFF2826" w:rsidR="008B48CE" w:rsidRDefault="008B48CE" w:rsidP="008B48CE">
      <w:pPr>
        <w:rPr>
          <w:ins w:id="666" w:author="Ericsson user" w:date="2025-03-20T10:44:00Z"/>
          <w:lang w:val="en-US"/>
        </w:rPr>
      </w:pPr>
      <w:ins w:id="667" w:author="Ericsson user" w:date="2025-03-20T10:44:00Z">
        <w:r>
          <w:rPr>
            <w:lang w:val="en-US"/>
          </w:rPr>
          <w:t xml:space="preserve">If </w:t>
        </w:r>
      </w:ins>
      <w:ins w:id="668" w:author="Ericsson user" w:date="2025-05-07T16:21:00Z">
        <w:r w:rsidR="00AF5911">
          <w:rPr>
            <w:lang w:val="en-US"/>
          </w:rPr>
          <w:t>any</w:t>
        </w:r>
      </w:ins>
      <w:ins w:id="669" w:author="Ericsson user" w:date="2025-03-20T10:44:00Z">
        <w:r>
          <w:rPr>
            <w:lang w:val="en-US"/>
          </w:rPr>
          <w:t xml:space="preserve"> error occur</w:t>
        </w:r>
      </w:ins>
      <w:ins w:id="670" w:author="Ericsson user" w:date="2025-05-07T16:21:00Z">
        <w:r w:rsidR="00E04DB1">
          <w:rPr>
            <w:lang w:val="en-US"/>
          </w:rPr>
          <w:t>s</w:t>
        </w:r>
      </w:ins>
      <w:ins w:id="671" w:author="Ericsson user" w:date="2025-03-20T10:44:00Z">
        <w:r>
          <w:rPr>
            <w:lang w:val="en-US"/>
          </w:rPr>
          <w:t xml:space="preserve"> when processing the HTTP PATCH request, the </w:t>
        </w:r>
        <w:r>
          <w:rPr>
            <w:rFonts w:eastAsia="DengXian"/>
          </w:rPr>
          <w:t xml:space="preserve">NWDAF </w:t>
        </w:r>
        <w:r>
          <w:rPr>
            <w:lang w:val="en-US"/>
          </w:rPr>
          <w:t>shall send an HTTP error response as specified in clause </w:t>
        </w:r>
      </w:ins>
      <w:ins w:id="672" w:author="Ericsson user" w:date="2025-03-25T15:59:00Z">
        <w:r w:rsidR="00E477FE">
          <w:rPr>
            <w:lang w:val="en-US"/>
          </w:rPr>
          <w:t>5.10</w:t>
        </w:r>
      </w:ins>
      <w:ins w:id="673" w:author="Ericsson user" w:date="2025-03-20T10:44:00Z">
        <w:r>
          <w:rPr>
            <w:lang w:val="en-US"/>
          </w:rPr>
          <w:t>.7.</w:t>
        </w:r>
      </w:ins>
    </w:p>
    <w:p w14:paraId="1110E44D" w14:textId="77777777" w:rsidR="008B48CE" w:rsidRDefault="008B48CE" w:rsidP="008B48CE">
      <w:pPr>
        <w:rPr>
          <w:ins w:id="674" w:author="Ericsson user" w:date="2025-03-20T10:44:00Z"/>
          <w:lang w:val="en-US"/>
        </w:rPr>
      </w:pPr>
      <w:ins w:id="675" w:author="Ericsson user" w:date="2025-03-20T10:44:00Z">
        <w:r>
          <w:rPr>
            <w:lang w:val="en-US"/>
          </w:rPr>
          <w:lastRenderedPageBreak/>
          <w:t xml:space="preserve">If the </w:t>
        </w:r>
        <w:r>
          <w:rPr>
            <w:rFonts w:eastAsia="DengXian"/>
          </w:rPr>
          <w:t xml:space="preserve">NWDAF </w:t>
        </w:r>
        <w:r>
          <w:rPr>
            <w:lang w:val="en-US"/>
          </w:rPr>
          <w:t xml:space="preserve">determines that the received HTTP PATCH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ins>
    </w:p>
    <w:p w14:paraId="50130FE0" w14:textId="7C528A42" w:rsidR="008B48CE" w:rsidRDefault="00C00901" w:rsidP="008B48CE">
      <w:pPr>
        <w:pStyle w:val="Heading4"/>
        <w:rPr>
          <w:ins w:id="676" w:author="Ericsson user" w:date="2025-03-20T10:44:00Z"/>
        </w:rPr>
      </w:pPr>
      <w:ins w:id="677" w:author="Ericsson user" w:date="2025-03-25T16:18:00Z">
        <w:r>
          <w:t>4.11</w:t>
        </w:r>
      </w:ins>
      <w:ins w:id="678" w:author="Ericsson user" w:date="2025-03-20T10:44:00Z">
        <w:r w:rsidR="008B48CE">
          <w:t>.2.3</w:t>
        </w:r>
        <w:r w:rsidR="008B48CE">
          <w:tab/>
        </w:r>
      </w:ins>
      <w:ins w:id="679" w:author="Ericsson user" w:date="2025-03-21T11:46:00Z">
        <w:r w:rsidR="00F342AC">
          <w:rPr>
            <w:lang w:eastAsia="ja-JP"/>
          </w:rPr>
          <w:t>Nnwdaf_</w:t>
        </w:r>
      </w:ins>
      <w:ins w:id="680" w:author="Ericsson user" w:date="2025-03-25T15:57:00Z">
        <w:r w:rsidR="00E43AF1">
          <w:rPr>
            <w:lang w:eastAsia="ja-JP"/>
          </w:rPr>
          <w:t>VFLInference</w:t>
        </w:r>
      </w:ins>
      <w:ins w:id="681" w:author="Ericsson user" w:date="2025-03-21T11:46:00Z">
        <w:r w:rsidR="00F342AC">
          <w:rPr>
            <w:lang w:eastAsia="ja-JP"/>
          </w:rPr>
          <w:t>_Unsubscribe</w:t>
        </w:r>
      </w:ins>
      <w:ins w:id="682" w:author="Ericsson user" w:date="2025-03-20T10:44:00Z">
        <w:r w:rsidR="008B48CE">
          <w:t xml:space="preserve"> service operation</w:t>
        </w:r>
      </w:ins>
    </w:p>
    <w:p w14:paraId="0654DD2B" w14:textId="128125AA" w:rsidR="008B48CE" w:rsidRDefault="00C00901" w:rsidP="008B48CE">
      <w:pPr>
        <w:pStyle w:val="Heading5"/>
        <w:rPr>
          <w:ins w:id="683" w:author="Ericsson user" w:date="2025-03-20T10:44:00Z"/>
        </w:rPr>
      </w:pPr>
      <w:ins w:id="684" w:author="Ericsson user" w:date="2025-03-25T16:18:00Z">
        <w:r>
          <w:t>4.11</w:t>
        </w:r>
      </w:ins>
      <w:ins w:id="685" w:author="Ericsson user" w:date="2025-03-20T10:44:00Z">
        <w:r w:rsidR="008B48CE">
          <w:t>.2.3.1</w:t>
        </w:r>
        <w:r w:rsidR="008B48CE">
          <w:tab/>
          <w:t>General</w:t>
        </w:r>
      </w:ins>
    </w:p>
    <w:p w14:paraId="00B57778" w14:textId="65D2C96A" w:rsidR="008B48CE" w:rsidRDefault="008B48CE" w:rsidP="008B48CE">
      <w:pPr>
        <w:rPr>
          <w:ins w:id="686" w:author="Ericsson user" w:date="2025-03-20T10:44:00Z"/>
        </w:rPr>
      </w:pPr>
      <w:ins w:id="687" w:author="Ericsson user" w:date="2025-03-20T10:44:00Z">
        <w:r>
          <w:t xml:space="preserve">The </w:t>
        </w:r>
      </w:ins>
      <w:ins w:id="688" w:author="Ericsson user" w:date="2025-03-21T11:46:00Z">
        <w:r w:rsidR="00F342AC">
          <w:t>Nnwdaf_</w:t>
        </w:r>
      </w:ins>
      <w:ins w:id="689" w:author="Ericsson user" w:date="2025-03-25T15:57:00Z">
        <w:r w:rsidR="00E43AF1">
          <w:t>VFLInference</w:t>
        </w:r>
      </w:ins>
      <w:ins w:id="690" w:author="Ericsson user" w:date="2025-03-21T11:46:00Z">
        <w:r w:rsidR="00F342AC">
          <w:t>_Unsubscribe</w:t>
        </w:r>
      </w:ins>
      <w:ins w:id="691" w:author="Ericsson user" w:date="2025-03-20T10:44:00Z">
        <w:r>
          <w:t xml:space="preserve"> service operation is used by an NF service consumer to unsubscribe from </w:t>
        </w:r>
      </w:ins>
      <w:ins w:id="692" w:author="Ericsson user" w:date="2025-03-25T16:00:00Z">
        <w:r w:rsidR="004430C5">
          <w:t>VFL inference</w:t>
        </w:r>
      </w:ins>
      <w:ins w:id="693" w:author="Ericsson user" w:date="2025-03-20T10:44:00Z">
        <w:r>
          <w:t xml:space="preserve"> notifications.</w:t>
        </w:r>
      </w:ins>
    </w:p>
    <w:p w14:paraId="4CB4D696" w14:textId="1B5CE508" w:rsidR="008B48CE" w:rsidRDefault="00C00901" w:rsidP="008B48CE">
      <w:pPr>
        <w:pStyle w:val="Heading5"/>
        <w:rPr>
          <w:ins w:id="694" w:author="Ericsson user" w:date="2025-03-20T10:44:00Z"/>
        </w:rPr>
      </w:pPr>
      <w:ins w:id="695" w:author="Ericsson user" w:date="2025-03-25T16:18:00Z">
        <w:r>
          <w:t>4.11</w:t>
        </w:r>
      </w:ins>
      <w:ins w:id="696" w:author="Ericsson user" w:date="2025-03-20T10:44:00Z">
        <w:r w:rsidR="008B48CE">
          <w:t>.2.3.2</w:t>
        </w:r>
        <w:r w:rsidR="008B48CE">
          <w:tab/>
          <w:t xml:space="preserve">Unsubscribe from </w:t>
        </w:r>
      </w:ins>
      <w:ins w:id="697" w:author="Ericsson user" w:date="2025-03-25T16:00:00Z">
        <w:r w:rsidR="004430C5">
          <w:t>VFL inference</w:t>
        </w:r>
      </w:ins>
      <w:ins w:id="698" w:author="Ericsson user" w:date="2025-03-20T10:44:00Z">
        <w:r w:rsidR="008B48CE">
          <w:t xml:space="preserve"> notifications</w:t>
        </w:r>
      </w:ins>
    </w:p>
    <w:p w14:paraId="509927D6" w14:textId="79C1A449" w:rsidR="008B48CE" w:rsidRDefault="008B48CE" w:rsidP="008B48CE">
      <w:pPr>
        <w:rPr>
          <w:ins w:id="699" w:author="Ericsson user" w:date="2025-03-20T10:44:00Z"/>
          <w:rFonts w:eastAsia="DengXian"/>
        </w:rPr>
      </w:pPr>
      <w:ins w:id="700" w:author="Ericsson user" w:date="2025-03-20T10:44:00Z">
        <w:r>
          <w:rPr>
            <w:rFonts w:eastAsia="DengXian"/>
          </w:rPr>
          <w:t>Figure 4.</w:t>
        </w:r>
      </w:ins>
      <w:ins w:id="701" w:author="Ericsson user" w:date="2025-03-28T11:18:00Z">
        <w:r w:rsidR="00740C6F">
          <w:rPr>
            <w:rFonts w:eastAsia="DengXian"/>
          </w:rPr>
          <w:t>11</w:t>
        </w:r>
      </w:ins>
      <w:ins w:id="702" w:author="Ericsson user" w:date="2025-03-20T10:44:00Z">
        <w:r>
          <w:rPr>
            <w:rFonts w:eastAsia="DengXian"/>
          </w:rPr>
          <w:t>.2.3.2-1 shows a scenario where the NF service consumer sends a request to the NWDAF to unsubscribe</w:t>
        </w:r>
        <w:r>
          <w:rPr>
            <w:rFonts w:eastAsia="Batang"/>
          </w:rPr>
          <w:t xml:space="preserve"> </w:t>
        </w:r>
        <w:r>
          <w:rPr>
            <w:rFonts w:eastAsia="DengXian"/>
          </w:rPr>
          <w:t xml:space="preserve">from </w:t>
        </w:r>
      </w:ins>
      <w:ins w:id="703" w:author="Ericsson user" w:date="2025-03-20T16:15:00Z">
        <w:r w:rsidR="00076600">
          <w:rPr>
            <w:rFonts w:eastAsia="DengXian"/>
          </w:rPr>
          <w:t xml:space="preserve">a </w:t>
        </w:r>
      </w:ins>
      <w:ins w:id="704" w:author="Ericsson user" w:date="2025-03-25T16:00:00Z">
        <w:r w:rsidR="004430C5">
          <w:rPr>
            <w:rFonts w:eastAsia="DengXian"/>
          </w:rPr>
          <w:t>VFL inference</w:t>
        </w:r>
      </w:ins>
      <w:ins w:id="705" w:author="Ericsson user" w:date="2025-03-20T10:44:00Z">
        <w:r>
          <w:rPr>
            <w:rFonts w:eastAsia="DengXian"/>
          </w:rPr>
          <w:t xml:space="preserve"> notification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ins>
    </w:p>
    <w:p w14:paraId="1FD244DE" w14:textId="534DAEBD" w:rsidR="00CD3817" w:rsidRPr="00CD3817" w:rsidRDefault="004C1FC4" w:rsidP="00CD3817">
      <w:pPr>
        <w:pStyle w:val="TF"/>
        <w:rPr>
          <w:ins w:id="706" w:author="Ericsson user" w:date="2025-03-25T12:24:00Z"/>
        </w:rPr>
      </w:pPr>
      <w:ins w:id="707" w:author="Ericsson user" w:date="2025-03-25T12:24:00Z">
        <w:r w:rsidRPr="00CD3817">
          <w:object w:dxaOrig="10122" w:dyaOrig="3318" w14:anchorId="1F9CEEB4">
            <v:shape id="_x0000_i1030" type="#_x0000_t75" style="width:506.5pt;height:166pt" o:ole="">
              <v:imagedata r:id="rId22" o:title=""/>
            </v:shape>
            <o:OLEObject Type="Embed" ProgID="Visio.Drawing.15" ShapeID="_x0000_i1030" DrawAspect="Content" ObjectID="_1808559585" r:id="rId23"/>
          </w:object>
        </w:r>
      </w:ins>
    </w:p>
    <w:p w14:paraId="19A03573" w14:textId="19F52B34" w:rsidR="008B48CE" w:rsidRDefault="008B48CE" w:rsidP="008B48CE">
      <w:pPr>
        <w:pStyle w:val="TF"/>
        <w:rPr>
          <w:ins w:id="708" w:author="Ericsson user" w:date="2025-03-20T10:44:00Z"/>
        </w:rPr>
      </w:pPr>
      <w:ins w:id="709" w:author="Ericsson user" w:date="2025-03-20T10:44:00Z">
        <w:r>
          <w:t>Figure 4.</w:t>
        </w:r>
      </w:ins>
      <w:ins w:id="710" w:author="Ericsson user" w:date="2025-03-27T18:57:00Z">
        <w:r w:rsidR="00745FFD">
          <w:t>11</w:t>
        </w:r>
      </w:ins>
      <w:ins w:id="711" w:author="Ericsson user" w:date="2025-03-20T10:44:00Z">
        <w:r>
          <w:t xml:space="preserve">.2.3.2-1: NF service consumer unsubscribes from </w:t>
        </w:r>
      </w:ins>
      <w:ins w:id="712" w:author="Ericsson user" w:date="2025-03-25T16:00:00Z">
        <w:r w:rsidR="004430C5">
          <w:t>VFL inference</w:t>
        </w:r>
      </w:ins>
      <w:ins w:id="713" w:author="Ericsson user" w:date="2025-03-20T16:15:00Z">
        <w:r w:rsidR="00076600">
          <w:t xml:space="preserve"> </w:t>
        </w:r>
      </w:ins>
      <w:ins w:id="714" w:author="Ericsson user" w:date="2025-03-20T10:44:00Z">
        <w:r>
          <w:t>notifications</w:t>
        </w:r>
      </w:ins>
    </w:p>
    <w:p w14:paraId="322F32BA" w14:textId="43F5F2B8" w:rsidR="008B48CE" w:rsidRDefault="008B48CE" w:rsidP="008B48CE">
      <w:pPr>
        <w:rPr>
          <w:ins w:id="715" w:author="Ericsson user" w:date="2025-03-20T10:44:00Z"/>
          <w:rFonts w:eastAsia="DengXian"/>
        </w:rPr>
      </w:pPr>
      <w:ins w:id="716" w:author="Ericsson user" w:date="2025-03-20T10:44:00Z">
        <w:r>
          <w:rPr>
            <w:rFonts w:eastAsia="DengXian"/>
          </w:rPr>
          <w:t xml:space="preserve">The NF service consumer shall invoke the </w:t>
        </w:r>
      </w:ins>
      <w:ins w:id="717" w:author="Ericsson user" w:date="2025-03-21T11:46:00Z">
        <w:r w:rsidR="00F342AC">
          <w:rPr>
            <w:rFonts w:eastAsia="DengXian"/>
          </w:rPr>
          <w:t>Nnwdaf_</w:t>
        </w:r>
      </w:ins>
      <w:ins w:id="718" w:author="Ericsson user" w:date="2025-03-25T15:57:00Z">
        <w:r w:rsidR="00E43AF1">
          <w:rPr>
            <w:rFonts w:eastAsia="DengXian"/>
          </w:rPr>
          <w:t>VFLInference</w:t>
        </w:r>
      </w:ins>
      <w:ins w:id="719" w:author="Ericsson user" w:date="2025-03-21T11:46:00Z">
        <w:r w:rsidR="00F342AC">
          <w:rPr>
            <w:rFonts w:eastAsia="DengXian"/>
          </w:rPr>
          <w:t>_Unsubscribe</w:t>
        </w:r>
      </w:ins>
      <w:ins w:id="720" w:author="Ericsson user" w:date="2025-03-20T10:44:00Z">
        <w:r>
          <w:rPr>
            <w:rFonts w:eastAsia="DengXian"/>
          </w:rPr>
          <w:t xml:space="preserve"> service operation to unsubscribe </w:t>
        </w:r>
      </w:ins>
      <w:ins w:id="721" w:author="Ericsson user" w:date="2025-03-20T16:16:00Z">
        <w:r w:rsidR="00076600">
          <w:rPr>
            <w:rFonts w:eastAsia="DengXian"/>
          </w:rPr>
          <w:t xml:space="preserve">from </w:t>
        </w:r>
      </w:ins>
      <w:ins w:id="722" w:author="Ericsson user" w:date="2025-03-25T16:00:00Z">
        <w:r w:rsidR="004430C5">
          <w:rPr>
            <w:rFonts w:eastAsia="DengXian"/>
          </w:rPr>
          <w:t>VFL inference</w:t>
        </w:r>
      </w:ins>
      <w:ins w:id="723" w:author="Ericsson user" w:date="2025-03-20T10:44:00Z">
        <w:r>
          <w:rPr>
            <w:rFonts w:eastAsia="DengXian"/>
          </w:rPr>
          <w:t xml:space="preserve"> event notifications. The NF service consumer shall send an HTTP DELETE request with: "{apiRoot}/</w:t>
        </w:r>
      </w:ins>
      <w:ins w:id="724" w:author="Ericsson user" w:date="2025-03-21T12:15:00Z">
        <w:r w:rsidR="0088727C">
          <w:rPr>
            <w:rFonts w:eastAsia="DengXian"/>
          </w:rPr>
          <w:t>nnwdaf-</w:t>
        </w:r>
      </w:ins>
      <w:ins w:id="725" w:author="Ericsson user" w:date="2025-03-25T15:57:00Z">
        <w:r w:rsidR="00E43AF1">
          <w:rPr>
            <w:rFonts w:eastAsia="DengXian"/>
          </w:rPr>
          <w:t>vflinference</w:t>
        </w:r>
      </w:ins>
      <w:ins w:id="726" w:author="Ericsson user" w:date="2025-03-20T10:44:00Z">
        <w:r>
          <w:rPr>
            <w:rFonts w:eastAsia="DengXian"/>
          </w:rPr>
          <w:t>/&lt;apiVersion&gt;</w:t>
        </w:r>
      </w:ins>
      <w:ins w:id="727" w:author="Ericsson user" w:date="2025-03-21T12:33:00Z">
        <w:r w:rsidR="00804968">
          <w:rPr>
            <w:rFonts w:eastAsia="DengXian"/>
          </w:rPr>
          <w:t>/subscriptions/</w:t>
        </w:r>
      </w:ins>
      <w:ins w:id="728" w:author="Ericsson user" w:date="2025-03-20T10:44:00Z">
        <w:r>
          <w:rPr>
            <w:rFonts w:eastAsia="DengXian"/>
          </w:rPr>
          <w:t xml:space="preserve">{subscriptionId}" as Resource URI, where "{subscriptionId}" is the subscriptionId of the existing </w:t>
        </w:r>
      </w:ins>
      <w:ins w:id="729" w:author="Ericsson user" w:date="2025-03-25T16:00:00Z">
        <w:r w:rsidR="004430C5">
          <w:rPr>
            <w:rFonts w:eastAsia="DengXian"/>
          </w:rPr>
          <w:t>VFL inference</w:t>
        </w:r>
      </w:ins>
      <w:ins w:id="730" w:author="Ericsson user" w:date="2025-03-20T16:17:00Z">
        <w:r w:rsidR="00076600">
          <w:rPr>
            <w:rFonts w:eastAsia="DengXian"/>
          </w:rPr>
          <w:t xml:space="preserve"> </w:t>
        </w:r>
      </w:ins>
      <w:ins w:id="731" w:author="Ericsson user" w:date="2025-03-20T10:44:00Z">
        <w:r>
          <w:rPr>
            <w:rFonts w:eastAsia="DengXian"/>
          </w:rPr>
          <w:t>subscription that is to be deleted.</w:t>
        </w:r>
      </w:ins>
    </w:p>
    <w:p w14:paraId="57B9DB04" w14:textId="77777777" w:rsidR="008B48CE" w:rsidRDefault="008B48CE" w:rsidP="008B48CE">
      <w:pPr>
        <w:rPr>
          <w:ins w:id="732" w:author="Ericsson user" w:date="2025-03-20T10:44:00Z"/>
          <w:rFonts w:eastAsia="DengXian"/>
        </w:rPr>
      </w:pPr>
      <w:ins w:id="733" w:author="Ericsson user" w:date="2025-03-20T10:44:00Z">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ins>
    </w:p>
    <w:p w14:paraId="6D354B8F" w14:textId="77777777" w:rsidR="008B48CE" w:rsidRDefault="008B48CE" w:rsidP="008B48CE">
      <w:pPr>
        <w:pStyle w:val="B10"/>
        <w:rPr>
          <w:ins w:id="734" w:author="Ericsson user" w:date="2025-03-20T10:44:00Z"/>
        </w:rPr>
      </w:pPr>
      <w:ins w:id="735" w:author="Ericsson user" w:date="2025-03-20T10:44:00Z">
        <w:r>
          <w:t>-</w:t>
        </w:r>
        <w:r>
          <w:tab/>
          <w:t>remove the corresponding subscription; and</w:t>
        </w:r>
      </w:ins>
    </w:p>
    <w:p w14:paraId="30A09DF1" w14:textId="77777777" w:rsidR="008B48CE" w:rsidRDefault="008B48CE" w:rsidP="008B48CE">
      <w:pPr>
        <w:pStyle w:val="B10"/>
        <w:rPr>
          <w:ins w:id="736" w:author="Ericsson user" w:date="2025-03-20T10:44:00Z"/>
          <w:rFonts w:eastAsia="DengXian"/>
        </w:rPr>
      </w:pPr>
      <w:ins w:id="737" w:author="Ericsson user" w:date="2025-03-20T10:44:00Z">
        <w:r>
          <w:t>-</w:t>
        </w:r>
        <w:r>
          <w:tab/>
        </w:r>
        <w:r>
          <w:rPr>
            <w:rFonts w:eastAsia="DengXian"/>
          </w:rPr>
          <w:t>respond</w:t>
        </w:r>
        <w:r>
          <w:rPr>
            <w:rFonts w:eastAsia="Batang"/>
          </w:rPr>
          <w:t xml:space="preserve"> </w:t>
        </w:r>
        <w:r>
          <w:rPr>
            <w:rFonts w:eastAsia="DengXian"/>
          </w:rPr>
          <w:t>with HTTP "204 No Content" status code.</w:t>
        </w:r>
      </w:ins>
    </w:p>
    <w:p w14:paraId="1CD7FD18" w14:textId="77777777" w:rsidR="008B48CE" w:rsidRDefault="008B48CE" w:rsidP="008B48CE">
      <w:pPr>
        <w:rPr>
          <w:ins w:id="738" w:author="Ericsson user" w:date="2025-03-20T10:44:00Z"/>
        </w:rPr>
      </w:pPr>
      <w:ins w:id="739" w:author="Ericsson user" w:date="2025-03-20T10:44:00Z">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ins>
    </w:p>
    <w:p w14:paraId="251553B1" w14:textId="6E373808" w:rsidR="008B48CE" w:rsidRDefault="008B48CE" w:rsidP="008B48CE">
      <w:pPr>
        <w:rPr>
          <w:ins w:id="740" w:author="Ericsson user" w:date="2025-03-20T10:44:00Z"/>
          <w:lang w:val="en-US"/>
        </w:rPr>
      </w:pPr>
      <w:ins w:id="741" w:author="Ericsson user" w:date="2025-03-20T10:44:00Z">
        <w:r>
          <w:rPr>
            <w:rFonts w:eastAsia="DengXian"/>
          </w:rPr>
          <w:t>If errors occur when processing the HTTP DELETE request, the NWDAF shall send an HTTP error response as specified in clause </w:t>
        </w:r>
      </w:ins>
      <w:ins w:id="742" w:author="Ericsson user" w:date="2025-03-25T15:59:00Z">
        <w:r w:rsidR="00E477FE">
          <w:rPr>
            <w:rFonts w:eastAsia="DengXian"/>
          </w:rPr>
          <w:t>5.10</w:t>
        </w:r>
      </w:ins>
      <w:ins w:id="743" w:author="Ericsson user" w:date="2025-03-20T10:44:00Z">
        <w:r>
          <w:rPr>
            <w:rFonts w:eastAsia="DengXian"/>
          </w:rPr>
          <w:t>.7.</w:t>
        </w:r>
      </w:ins>
    </w:p>
    <w:p w14:paraId="3E387C33" w14:textId="1064D8EF" w:rsidR="008B48CE" w:rsidRDefault="00C00901" w:rsidP="008B48CE">
      <w:pPr>
        <w:pStyle w:val="Heading4"/>
        <w:rPr>
          <w:ins w:id="744" w:author="Ericsson user" w:date="2025-03-20T10:44:00Z"/>
        </w:rPr>
      </w:pPr>
      <w:ins w:id="745" w:author="Ericsson user" w:date="2025-03-25T16:18:00Z">
        <w:r>
          <w:t>4.11</w:t>
        </w:r>
      </w:ins>
      <w:ins w:id="746" w:author="Ericsson user" w:date="2025-03-20T10:44:00Z">
        <w:r w:rsidR="008B48CE">
          <w:t>.2.4</w:t>
        </w:r>
        <w:r w:rsidR="008B48CE">
          <w:tab/>
        </w:r>
      </w:ins>
      <w:ins w:id="747" w:author="Ericsson user" w:date="2025-03-21T11:46:00Z">
        <w:r w:rsidR="00F342AC">
          <w:rPr>
            <w:lang w:eastAsia="ja-JP"/>
          </w:rPr>
          <w:t>Nnwdaf_</w:t>
        </w:r>
      </w:ins>
      <w:ins w:id="748" w:author="Ericsson user" w:date="2025-03-25T15:57:00Z">
        <w:r w:rsidR="00E43AF1">
          <w:rPr>
            <w:lang w:eastAsia="ja-JP"/>
          </w:rPr>
          <w:t>VFLInference</w:t>
        </w:r>
      </w:ins>
      <w:ins w:id="749" w:author="Ericsson user" w:date="2025-03-21T11:46:00Z">
        <w:r w:rsidR="00F342AC">
          <w:rPr>
            <w:lang w:eastAsia="ja-JP"/>
          </w:rPr>
          <w:t>_Notify</w:t>
        </w:r>
      </w:ins>
      <w:ins w:id="750" w:author="Ericsson user" w:date="2025-03-20T10:44:00Z">
        <w:r w:rsidR="008B48CE">
          <w:t xml:space="preserve"> service operation</w:t>
        </w:r>
      </w:ins>
    </w:p>
    <w:p w14:paraId="180194A2" w14:textId="6DC24FD3" w:rsidR="008B48CE" w:rsidRDefault="00C00901" w:rsidP="008B48CE">
      <w:pPr>
        <w:pStyle w:val="Heading5"/>
        <w:rPr>
          <w:ins w:id="751" w:author="Ericsson user" w:date="2025-03-20T10:44:00Z"/>
        </w:rPr>
      </w:pPr>
      <w:ins w:id="752" w:author="Ericsson user" w:date="2025-03-25T16:18:00Z">
        <w:r>
          <w:t>4.11</w:t>
        </w:r>
      </w:ins>
      <w:ins w:id="753" w:author="Ericsson user" w:date="2025-03-20T10:44:00Z">
        <w:r w:rsidR="008B48CE">
          <w:t>.2.4.1</w:t>
        </w:r>
        <w:r w:rsidR="008B48CE">
          <w:tab/>
          <w:t>General</w:t>
        </w:r>
      </w:ins>
    </w:p>
    <w:p w14:paraId="0FAFD81B" w14:textId="7818F86E" w:rsidR="008B48CE" w:rsidRDefault="008B48CE" w:rsidP="008B48CE">
      <w:pPr>
        <w:rPr>
          <w:ins w:id="754" w:author="Ericsson user" w:date="2025-03-20T10:44:00Z"/>
        </w:rPr>
      </w:pPr>
      <w:ins w:id="755" w:author="Ericsson user" w:date="2025-03-20T10:44:00Z">
        <w:r>
          <w:rPr>
            <w:lang w:eastAsia="zh-CN"/>
          </w:rPr>
          <w:t xml:space="preserve">The </w:t>
        </w:r>
      </w:ins>
      <w:ins w:id="756" w:author="Ericsson user" w:date="2025-03-21T11:46:00Z">
        <w:r w:rsidR="00F342AC">
          <w:rPr>
            <w:lang w:eastAsia="zh-CN"/>
          </w:rPr>
          <w:t>Nnwdaf_</w:t>
        </w:r>
      </w:ins>
      <w:ins w:id="757" w:author="Ericsson user" w:date="2025-03-25T15:57:00Z">
        <w:r w:rsidR="00E43AF1">
          <w:rPr>
            <w:lang w:eastAsia="zh-CN"/>
          </w:rPr>
          <w:t>VFLInference</w:t>
        </w:r>
      </w:ins>
      <w:ins w:id="758" w:author="Ericsson user" w:date="2025-03-21T11:46:00Z">
        <w:r w:rsidR="00F342AC">
          <w:rPr>
            <w:lang w:eastAsia="zh-CN"/>
          </w:rPr>
          <w:t>_Notify</w:t>
        </w:r>
      </w:ins>
      <w:ins w:id="759" w:author="Ericsson user" w:date="2025-03-20T10:44:00Z">
        <w:r>
          <w:rPr>
            <w:lang w:eastAsia="zh-CN"/>
          </w:rPr>
          <w:t xml:space="preserve"> service operation is used by an NWDAF to notify NF consumers about subscribed</w:t>
        </w:r>
      </w:ins>
      <w:ins w:id="760" w:author="Ericsson user" w:date="2025-03-20T16:20:00Z">
        <w:r w:rsidR="00076600">
          <w:rPr>
            <w:lang w:eastAsia="zh-CN"/>
          </w:rPr>
          <w:t xml:space="preserve"> </w:t>
        </w:r>
      </w:ins>
      <w:ins w:id="761" w:author="Ericsson user" w:date="2025-03-25T16:00:00Z">
        <w:r w:rsidR="004430C5">
          <w:rPr>
            <w:lang w:eastAsia="zh-CN"/>
          </w:rPr>
          <w:t>VFL inference</w:t>
        </w:r>
      </w:ins>
      <w:ins w:id="762" w:author="Ericsson user" w:date="2025-03-20T10:44:00Z">
        <w:r>
          <w:rPr>
            <w:lang w:eastAsia="zh-CN"/>
          </w:rPr>
          <w:t xml:space="preserve"> events.</w:t>
        </w:r>
      </w:ins>
    </w:p>
    <w:p w14:paraId="680241B2" w14:textId="25344343" w:rsidR="008B48CE" w:rsidRDefault="00C00901" w:rsidP="008B48CE">
      <w:pPr>
        <w:pStyle w:val="Heading5"/>
        <w:rPr>
          <w:ins w:id="763" w:author="Ericsson user" w:date="2025-03-20T10:44:00Z"/>
        </w:rPr>
      </w:pPr>
      <w:ins w:id="764" w:author="Ericsson user" w:date="2025-03-25T16:18:00Z">
        <w:r>
          <w:t>4.11</w:t>
        </w:r>
      </w:ins>
      <w:ins w:id="765" w:author="Ericsson user" w:date="2025-03-20T10:44:00Z">
        <w:r w:rsidR="008B48CE">
          <w:t>.2.4.2</w:t>
        </w:r>
        <w:r w:rsidR="008B48CE">
          <w:tab/>
          <w:t>Notification about subscribed event</w:t>
        </w:r>
      </w:ins>
    </w:p>
    <w:p w14:paraId="399F4B37" w14:textId="19203B87" w:rsidR="008B48CE" w:rsidRDefault="008B48CE" w:rsidP="008B48CE">
      <w:pPr>
        <w:rPr>
          <w:ins w:id="766" w:author="Ericsson user" w:date="2025-03-20T10:44:00Z"/>
          <w:rFonts w:eastAsia="DengXian"/>
        </w:rPr>
      </w:pPr>
      <w:ins w:id="767" w:author="Ericsson user" w:date="2025-03-20T10:44:00Z">
        <w:r>
          <w:rPr>
            <w:rFonts w:eastAsia="DengXian"/>
          </w:rPr>
          <w:t>Figure 4.</w:t>
        </w:r>
      </w:ins>
      <w:ins w:id="768" w:author="Ericsson user" w:date="2025-03-27T18:57:00Z">
        <w:r w:rsidR="00745FFD">
          <w:rPr>
            <w:rFonts w:eastAsia="DengXian"/>
          </w:rPr>
          <w:t>11</w:t>
        </w:r>
      </w:ins>
      <w:ins w:id="769" w:author="Ericsson user" w:date="2025-03-20T10:44:00Z">
        <w:r>
          <w:rPr>
            <w:rFonts w:eastAsia="DengXian"/>
          </w:rPr>
          <w:t>.2.</w:t>
        </w:r>
        <w:r>
          <w:rPr>
            <w:rFonts w:eastAsia="DengXian" w:hint="eastAsia"/>
          </w:rPr>
          <w:t>4</w:t>
        </w:r>
        <w:r>
          <w:rPr>
            <w:rFonts w:eastAsia="DengXian"/>
          </w:rPr>
          <w:t>.2-1 shows a scenario where the N</w:t>
        </w:r>
        <w:r w:rsidRPr="00635E7C">
          <w:rPr>
            <w:rFonts w:eastAsia="DengXian"/>
          </w:rPr>
          <w:t>WDAF</w:t>
        </w:r>
        <w:r>
          <w:rPr>
            <w:rFonts w:eastAsia="DengXian"/>
          </w:rPr>
          <w:t xml:space="preserve"> sends a request to the NF Service Consumer to notify</w:t>
        </w:r>
        <w:r w:rsidRPr="00635E7C">
          <w:rPr>
            <w:rFonts w:eastAsia="DengXian"/>
          </w:rPr>
          <w:t xml:space="preserve"> </w:t>
        </w:r>
        <w:r>
          <w:rPr>
            <w:rFonts w:eastAsia="DengXian"/>
          </w:rPr>
          <w:t>for</w:t>
        </w:r>
      </w:ins>
      <w:ins w:id="770" w:author="Ericsson user" w:date="2025-03-20T16:20:00Z">
        <w:r w:rsidR="00076600">
          <w:rPr>
            <w:rFonts w:eastAsia="DengXian"/>
          </w:rPr>
          <w:t xml:space="preserve"> </w:t>
        </w:r>
      </w:ins>
      <w:ins w:id="771" w:author="Ericsson user" w:date="2025-03-25T16:00:00Z">
        <w:r w:rsidR="004430C5">
          <w:rPr>
            <w:rFonts w:eastAsia="DengXian"/>
          </w:rPr>
          <w:t>VFL inference</w:t>
        </w:r>
      </w:ins>
      <w:ins w:id="772" w:author="Ericsson user" w:date="2025-03-20T10:44:00Z">
        <w:r>
          <w:rPr>
            <w:rFonts w:eastAsia="DengXian"/>
          </w:rPr>
          <w:t xml:space="preserve"> event notifications (see also 3GPP TS 23.</w:t>
        </w:r>
        <w:r>
          <w:rPr>
            <w:rFonts w:eastAsia="DengXian" w:hint="eastAsia"/>
          </w:rPr>
          <w:t>288</w:t>
        </w:r>
        <w:r>
          <w:rPr>
            <w:rFonts w:eastAsia="DengXian"/>
          </w:rPr>
          <w:t> [</w:t>
        </w:r>
        <w:r>
          <w:rPr>
            <w:rFonts w:eastAsia="DengXian" w:hint="eastAsia"/>
          </w:rPr>
          <w:t>17</w:t>
        </w:r>
        <w:r>
          <w:rPr>
            <w:rFonts w:eastAsia="DengXian"/>
          </w:rPr>
          <w:t>]).</w:t>
        </w:r>
      </w:ins>
    </w:p>
    <w:p w14:paraId="373DCDB5" w14:textId="77777777" w:rsidR="00751AF4" w:rsidRDefault="00751AF4" w:rsidP="00751AF4">
      <w:pPr>
        <w:rPr>
          <w:ins w:id="773" w:author="Ericsson user" w:date="2025-03-25T13:01:00Z"/>
          <w:rFonts w:eastAsia="DengXian"/>
        </w:rPr>
      </w:pPr>
    </w:p>
    <w:p w14:paraId="590960E9" w14:textId="3B7F2F30" w:rsidR="00751AF4" w:rsidRPr="00CD3817" w:rsidRDefault="00DB5131" w:rsidP="00751AF4">
      <w:pPr>
        <w:pStyle w:val="TF"/>
        <w:rPr>
          <w:ins w:id="774" w:author="Ericsson user" w:date="2025-03-25T13:01:00Z"/>
        </w:rPr>
      </w:pPr>
      <w:ins w:id="775" w:author="Ericsson user" w:date="2025-03-25T13:01:00Z">
        <w:r w:rsidRPr="00CD3817">
          <w:object w:dxaOrig="10122" w:dyaOrig="3318" w14:anchorId="1BAF82E8">
            <v:shape id="_x0000_i1031" type="#_x0000_t75" style="width:506.5pt;height:166pt" o:ole="">
              <v:imagedata r:id="rId24" o:title=""/>
            </v:shape>
            <o:OLEObject Type="Embed" ProgID="Visio.Drawing.15" ShapeID="_x0000_i1031" DrawAspect="Content" ObjectID="_1808559586" r:id="rId25"/>
          </w:object>
        </w:r>
      </w:ins>
    </w:p>
    <w:p w14:paraId="6103E435" w14:textId="6E5F98BD" w:rsidR="008B48CE" w:rsidRDefault="002A44BD" w:rsidP="008B48CE">
      <w:pPr>
        <w:pStyle w:val="TF"/>
        <w:rPr>
          <w:ins w:id="776" w:author="Ericsson user" w:date="2025-03-20T10:44:00Z"/>
        </w:rPr>
      </w:pPr>
      <w:del w:id="777" w:author="Ericsson user" w:date="2025-03-25T13:01:00Z">
        <w:r w:rsidDel="00751AF4">
          <w:rPr>
            <w:lang w:val="en-US"/>
          </w:rPr>
          <w:fldChar w:fldCharType="begin"/>
        </w:r>
        <w:r w:rsidR="004C6F2B">
          <w:rPr>
            <w:lang w:val="en-US"/>
          </w:rPr>
          <w:fldChar w:fldCharType="separate"/>
        </w:r>
        <w:r w:rsidDel="00751AF4">
          <w:rPr>
            <w:lang w:val="en-US"/>
          </w:rPr>
          <w:fldChar w:fldCharType="end"/>
        </w:r>
      </w:del>
      <w:ins w:id="778" w:author="Ericsson user" w:date="2025-03-20T10:44:00Z">
        <w:r w:rsidR="008B48CE">
          <w:t>Figure 4.</w:t>
        </w:r>
      </w:ins>
      <w:ins w:id="779" w:author="Ericsson user" w:date="2025-03-27T18:57:00Z">
        <w:r w:rsidR="00745FFD">
          <w:t>11</w:t>
        </w:r>
      </w:ins>
      <w:ins w:id="780" w:author="Ericsson user" w:date="2025-03-20T10:44:00Z">
        <w:r w:rsidR="008B48CE">
          <w:t>.2.</w:t>
        </w:r>
        <w:r w:rsidR="008B48CE">
          <w:rPr>
            <w:rFonts w:hint="eastAsia"/>
            <w:lang w:eastAsia="zh-CN"/>
          </w:rPr>
          <w:t>4</w:t>
        </w:r>
        <w:r w:rsidR="008B48CE">
          <w:t>.2-1: NWDAF notifies the</w:t>
        </w:r>
        <w:r w:rsidR="008B48CE">
          <w:rPr>
            <w:rFonts w:eastAsia="Batang"/>
          </w:rPr>
          <w:t xml:space="preserve"> </w:t>
        </w:r>
        <w:r w:rsidR="008B48CE">
          <w:t xml:space="preserve">subscribed </w:t>
        </w:r>
      </w:ins>
      <w:ins w:id="781" w:author="Ericsson user" w:date="2025-03-25T16:00:00Z">
        <w:r w:rsidR="004430C5">
          <w:t>VFL inference</w:t>
        </w:r>
      </w:ins>
      <w:ins w:id="782" w:author="Ericsson user" w:date="2025-03-20T16:20:00Z">
        <w:r w:rsidR="00076600">
          <w:t xml:space="preserve"> </w:t>
        </w:r>
      </w:ins>
      <w:ins w:id="783" w:author="Ericsson user" w:date="2025-03-20T10:44:00Z">
        <w:r w:rsidR="008B48CE">
          <w:t>event</w:t>
        </w:r>
      </w:ins>
    </w:p>
    <w:p w14:paraId="6D56C095" w14:textId="7EE61320" w:rsidR="008B48CE" w:rsidRDefault="008B48CE" w:rsidP="008B48CE">
      <w:pPr>
        <w:rPr>
          <w:ins w:id="784" w:author="Ericsson user" w:date="2025-03-20T10:44:00Z"/>
          <w:rFonts w:eastAsia="DengXian"/>
        </w:rPr>
      </w:pPr>
      <w:ins w:id="785" w:author="Ericsson user" w:date="2025-03-20T10:44:00Z">
        <w:r>
          <w:rPr>
            <w:rFonts w:eastAsia="DengXian"/>
          </w:rPr>
          <w:t xml:space="preserve">The NWDAF shall invoke the </w:t>
        </w:r>
      </w:ins>
      <w:ins w:id="786" w:author="Ericsson user" w:date="2025-03-21T11:46:00Z">
        <w:r w:rsidR="00F342AC">
          <w:rPr>
            <w:rFonts w:eastAsia="DengXian"/>
          </w:rPr>
          <w:t>Nnwdaf_</w:t>
        </w:r>
      </w:ins>
      <w:ins w:id="787" w:author="Ericsson user" w:date="2025-03-25T15:57:00Z">
        <w:r w:rsidR="00E43AF1">
          <w:rPr>
            <w:rFonts w:eastAsia="DengXian"/>
          </w:rPr>
          <w:t>VFLInference</w:t>
        </w:r>
      </w:ins>
      <w:ins w:id="788" w:author="Ericsson user" w:date="2025-03-21T11:46:00Z">
        <w:r w:rsidR="00F342AC">
          <w:rPr>
            <w:rFonts w:eastAsia="DengXian"/>
          </w:rPr>
          <w:t>_Notify</w:t>
        </w:r>
      </w:ins>
      <w:ins w:id="789" w:author="Ericsson user" w:date="2025-03-20T10:44:00Z">
        <w:r>
          <w:rPr>
            <w:rFonts w:eastAsia="DengXian"/>
          </w:rPr>
          <w:t xml:space="preserve"> service operation to notify </w:t>
        </w:r>
      </w:ins>
      <w:ins w:id="790" w:author="Ericsson user" w:date="2025-03-20T16:21:00Z">
        <w:r w:rsidR="00076600">
          <w:rPr>
            <w:rFonts w:eastAsia="DengXian"/>
          </w:rPr>
          <w:t>about a</w:t>
        </w:r>
      </w:ins>
      <w:ins w:id="791" w:author="Ericsson user" w:date="2025-03-20T10:44:00Z">
        <w:r>
          <w:rPr>
            <w:rFonts w:eastAsia="DengXian"/>
          </w:rPr>
          <w:t xml:space="preserve"> subscribed </w:t>
        </w:r>
      </w:ins>
      <w:ins w:id="792" w:author="Ericsson user" w:date="2025-03-25T16:00:00Z">
        <w:r w:rsidR="004430C5">
          <w:rPr>
            <w:rFonts w:eastAsia="DengXian"/>
          </w:rPr>
          <w:t>VFL inference</w:t>
        </w:r>
      </w:ins>
      <w:ins w:id="793" w:author="Ericsson user" w:date="2025-03-20T16:21:00Z">
        <w:r w:rsidR="00076600">
          <w:rPr>
            <w:rFonts w:eastAsia="DengXian"/>
          </w:rPr>
          <w:t xml:space="preserve"> </w:t>
        </w:r>
      </w:ins>
      <w:ins w:id="794" w:author="Ericsson user" w:date="2025-03-20T10:44:00Z">
        <w:r>
          <w:rPr>
            <w:rFonts w:eastAsia="DengXian"/>
          </w:rPr>
          <w:t xml:space="preserve">event. The NWDAF shall send an HTTP POST request with "{notifUri}" received in the </w:t>
        </w:r>
      </w:ins>
      <w:ins w:id="795" w:author="Ericsson user" w:date="2025-03-21T11:44:00Z">
        <w:r w:rsidR="00F342AC">
          <w:rPr>
            <w:rFonts w:eastAsia="DengXian"/>
          </w:rPr>
          <w:t>Nnwdaf_</w:t>
        </w:r>
      </w:ins>
      <w:ins w:id="796" w:author="Ericsson user" w:date="2025-03-25T15:57:00Z">
        <w:r w:rsidR="00E43AF1">
          <w:rPr>
            <w:rFonts w:eastAsia="DengXian"/>
          </w:rPr>
          <w:t>VFLInference</w:t>
        </w:r>
      </w:ins>
      <w:ins w:id="797" w:author="Ericsson user" w:date="2025-03-21T11:44:00Z">
        <w:r w:rsidR="00F342AC">
          <w:rPr>
            <w:rFonts w:eastAsia="DengXian"/>
          </w:rPr>
          <w:t>_Subscribe</w:t>
        </w:r>
      </w:ins>
      <w:ins w:id="798" w:author="Ericsson user" w:date="2025-03-20T10:44:00Z">
        <w:r>
          <w:rPr>
            <w:rFonts w:eastAsia="DengXian"/>
          </w:rPr>
          <w:t xml:space="preserve"> service operation as Resource URI, as shown in figure 4.</w:t>
        </w:r>
      </w:ins>
      <w:ins w:id="799" w:author="Ericsson user" w:date="2025-03-28T11:17:00Z">
        <w:r w:rsidR="00740C6F">
          <w:rPr>
            <w:rFonts w:eastAsia="DengXian"/>
          </w:rPr>
          <w:t>11</w:t>
        </w:r>
      </w:ins>
      <w:ins w:id="800" w:author="Ericsson user" w:date="2025-03-20T10:44:00Z">
        <w:r>
          <w:rPr>
            <w:rFonts w:eastAsia="DengXian"/>
          </w:rPr>
          <w:t xml:space="preserve">.2.4.2-1, step 1. The </w:t>
        </w:r>
      </w:ins>
      <w:ins w:id="801" w:author="Ericsson user" w:date="2025-05-07T16:22:00Z">
        <w:r w:rsidR="000E4E6F">
          <w:rPr>
            <w:rFonts w:eastAsia="DengXian"/>
          </w:rPr>
          <w:t>Vfl</w:t>
        </w:r>
      </w:ins>
      <w:ins w:id="802" w:author="Ericsson user" w:date="2025-03-25T16:19:00Z">
        <w:r w:rsidR="00CC5452">
          <w:rPr>
            <w:rFonts w:eastAsia="DengXian"/>
          </w:rPr>
          <w:t>Infer</w:t>
        </w:r>
      </w:ins>
      <w:ins w:id="803" w:author="Ericsson user" w:date="2025-03-24T12:35:00Z">
        <w:r w:rsidR="00403013">
          <w:rPr>
            <w:rFonts w:eastAsia="DengXian"/>
          </w:rPr>
          <w:t>Notif</w:t>
        </w:r>
      </w:ins>
      <w:ins w:id="804" w:author="Ericsson user" w:date="2025-03-20T10:44:00Z">
        <w:r>
          <w:rPr>
            <w:rFonts w:eastAsia="DengXian"/>
          </w:rPr>
          <w:t xml:space="preserve"> data structure provided in the request body that shall include:</w:t>
        </w:r>
      </w:ins>
    </w:p>
    <w:p w14:paraId="34271395" w14:textId="33AEDE26" w:rsidR="008B48CE" w:rsidRDefault="008B48CE" w:rsidP="008B48CE">
      <w:pPr>
        <w:pStyle w:val="B10"/>
        <w:rPr>
          <w:ins w:id="805" w:author="Ericsson user" w:date="2025-03-20T10:44:00Z"/>
          <w:lang w:eastAsia="zh-CN"/>
        </w:rPr>
      </w:pPr>
      <w:ins w:id="806" w:author="Ericsson user" w:date="2025-03-20T10:44:00Z">
        <w:r>
          <w:t>-</w:t>
        </w:r>
        <w:r>
          <w:tab/>
          <w:t>a notification correlation identifier as</w:t>
        </w:r>
        <w:r>
          <w:rPr>
            <w:lang w:eastAsia="zh-CN"/>
          </w:rPr>
          <w:t xml:space="preserve"> "notifCorreId" attribute;</w:t>
        </w:r>
      </w:ins>
      <w:ins w:id="807" w:author="Ericsson user" w:date="2025-05-07T16:21:00Z">
        <w:r w:rsidR="000E4E6F">
          <w:rPr>
            <w:lang w:eastAsia="zh-CN"/>
          </w:rPr>
          <w:t xml:space="preserve"> and</w:t>
        </w:r>
      </w:ins>
    </w:p>
    <w:p w14:paraId="28340194" w14:textId="24CD640F" w:rsidR="008B48CE" w:rsidRDefault="008B48CE" w:rsidP="00E27BC2">
      <w:pPr>
        <w:pStyle w:val="B10"/>
        <w:rPr>
          <w:ins w:id="808" w:author="Ericsson user" w:date="2025-03-20T10:44:00Z"/>
        </w:rPr>
      </w:pPr>
      <w:ins w:id="809" w:author="Ericsson user" w:date="2025-03-20T10:44:00Z">
        <w:r>
          <w:t>-</w:t>
        </w:r>
        <w:r>
          <w:tab/>
        </w:r>
      </w:ins>
      <w:ins w:id="810" w:author="Ericsson user" w:date="2025-03-27T19:38:00Z">
        <w:r w:rsidR="00E27BC2">
          <w:t>d</w:t>
        </w:r>
      </w:ins>
      <w:ins w:id="811" w:author="Ericsson user" w:date="2025-03-20T10:44:00Z">
        <w:r>
          <w:t>escription of the notified event as "</w:t>
        </w:r>
      </w:ins>
      <w:ins w:id="812" w:author="Ericsson user" w:date="2025-03-27T18:53:00Z">
        <w:r w:rsidR="00D84755">
          <w:t>vflInferResults</w:t>
        </w:r>
      </w:ins>
      <w:ins w:id="813" w:author="Ericsson user" w:date="2025-03-20T16:26:00Z">
        <w:r w:rsidR="00076600">
          <w:t xml:space="preserve"> </w:t>
        </w:r>
      </w:ins>
      <w:ins w:id="814" w:author="Ericsson user" w:date="2025-03-20T10:44:00Z">
        <w:r>
          <w:t>" attribute</w:t>
        </w:r>
      </w:ins>
      <w:ins w:id="815" w:author="Ericsson user" w:date="2025-05-07T16:21:00Z">
        <w:r w:rsidR="000E4E6F">
          <w:t>.</w:t>
        </w:r>
      </w:ins>
    </w:p>
    <w:p w14:paraId="014225BF" w14:textId="77777777" w:rsidR="008B48CE" w:rsidRDefault="008B48CE" w:rsidP="008B48CE">
      <w:pPr>
        <w:rPr>
          <w:ins w:id="816" w:author="Ericsson user" w:date="2025-03-20T10:44:00Z"/>
          <w:rFonts w:eastAsia="DengXian"/>
        </w:rPr>
      </w:pPr>
      <w:ins w:id="817" w:author="Ericsson user" w:date="2025-03-20T10:44:00Z">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ins>
    </w:p>
    <w:p w14:paraId="61AEC968" w14:textId="77777777" w:rsidR="008B48CE" w:rsidRDefault="008B48CE" w:rsidP="008B48CE">
      <w:pPr>
        <w:rPr>
          <w:ins w:id="818" w:author="Ericsson user" w:date="2025-03-20T10:44:00Z"/>
        </w:rPr>
      </w:pPr>
      <w:ins w:id="819" w:author="Ericsson user" w:date="2025-03-20T10:44:00Z">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ins>
    </w:p>
    <w:p w14:paraId="09717D64" w14:textId="1D65269D" w:rsidR="008B48CE" w:rsidRDefault="008B48CE" w:rsidP="008B48CE">
      <w:pPr>
        <w:rPr>
          <w:rFonts w:eastAsia="DengXian"/>
        </w:rPr>
      </w:pPr>
      <w:ins w:id="820" w:author="Ericsson user" w:date="2025-03-20T10:44:00Z">
        <w:r>
          <w:rPr>
            <w:rFonts w:eastAsia="DengXian"/>
          </w:rPr>
          <w:t>If errors occur when processing the HTTP POST request, the NF service consumer shall send an HTTP error response as specified in clause </w:t>
        </w:r>
      </w:ins>
      <w:ins w:id="821" w:author="Ericsson user" w:date="2025-03-25T15:59:00Z">
        <w:r w:rsidR="00E477FE">
          <w:rPr>
            <w:rFonts w:eastAsia="DengXian"/>
          </w:rPr>
          <w:t>5.10</w:t>
        </w:r>
      </w:ins>
      <w:ins w:id="822" w:author="Ericsson user" w:date="2025-03-20T10:44:00Z">
        <w:r>
          <w:rPr>
            <w:rFonts w:eastAsia="DengXian"/>
          </w:rPr>
          <w:t>.7.</w:t>
        </w:r>
      </w:ins>
    </w:p>
    <w:bookmarkEnd w:id="115"/>
    <w:bookmarkEnd w:id="182"/>
    <w:bookmarkEnd w:id="183"/>
    <w:bookmarkEnd w:id="184"/>
    <w:bookmarkEnd w:id="185"/>
    <w:bookmarkEnd w:id="186"/>
    <w:bookmarkEnd w:id="187"/>
    <w:bookmarkEnd w:id="188"/>
    <w:bookmarkEnd w:id="189"/>
    <w:bookmarkEnd w:id="190"/>
    <w:bookmarkEnd w:id="191"/>
    <w:bookmarkEnd w:id="192"/>
    <w:bookmarkEnd w:id="193"/>
    <w:bookmarkEnd w:id="194"/>
    <w:p w14:paraId="3A5EEB77" w14:textId="0DD2993A"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7C5B">
        <w:rPr>
          <w:rFonts w:eastAsia="DengXian"/>
          <w:noProof/>
          <w:color w:val="0000FF"/>
          <w:sz w:val="28"/>
          <w:szCs w:val="28"/>
        </w:rPr>
        <w:t>End of</w:t>
      </w:r>
      <w:r w:rsidRPr="008C6891">
        <w:rPr>
          <w:rFonts w:eastAsia="DengXian"/>
          <w:noProof/>
          <w:color w:val="0000FF"/>
          <w:sz w:val="28"/>
          <w:szCs w:val="28"/>
        </w:rPr>
        <w:t xml:space="preserve"> Change</w:t>
      </w:r>
      <w:r w:rsidR="00347C5B">
        <w:rPr>
          <w:rFonts w:eastAsia="DengXian"/>
          <w:noProof/>
          <w:color w:val="0000FF"/>
          <w:sz w:val="28"/>
          <w:szCs w:val="28"/>
        </w:rPr>
        <w:t>s</w:t>
      </w:r>
      <w:r w:rsidRPr="008C6891">
        <w:rPr>
          <w:rFonts w:eastAsia="DengXian"/>
          <w:noProof/>
          <w:color w:val="0000FF"/>
          <w:sz w:val="28"/>
          <w:szCs w:val="28"/>
        </w:rPr>
        <w:t xml:space="preserve"> ***</w:t>
      </w:r>
    </w:p>
    <w:p w14:paraId="72A97EEA" w14:textId="77777777" w:rsidR="00A10B25" w:rsidRDefault="00A10B25">
      <w:pPr>
        <w:pStyle w:val="PL"/>
      </w:pPr>
    </w:p>
    <w:sectPr w:rsidR="00A10B25">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6A101" w14:textId="77777777" w:rsidR="00040444" w:rsidRDefault="00040444">
      <w:pPr>
        <w:spacing w:after="0"/>
      </w:pPr>
      <w:r>
        <w:separator/>
      </w:r>
    </w:p>
  </w:endnote>
  <w:endnote w:type="continuationSeparator" w:id="0">
    <w:p w14:paraId="1073A10A" w14:textId="77777777" w:rsidR="00040444" w:rsidRDefault="000404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044A6" w14:textId="26D99F54"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5DBD1" w14:textId="77777777" w:rsidR="00040444" w:rsidRDefault="00040444">
      <w:pPr>
        <w:spacing w:after="0"/>
      </w:pPr>
      <w:r>
        <w:separator/>
      </w:r>
    </w:p>
  </w:footnote>
  <w:footnote w:type="continuationSeparator" w:id="0">
    <w:p w14:paraId="2BA6ED5A" w14:textId="77777777" w:rsidR="00040444" w:rsidRDefault="000404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1E99" w14:textId="77777777" w:rsidR="001027A6" w:rsidRDefault="00102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C54B"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D2237"/>
    <w:multiLevelType w:val="hybridMultilevel"/>
    <w:tmpl w:val="A14EB2D8"/>
    <w:lvl w:ilvl="0" w:tplc="80164EA0">
      <w:start w:val="1"/>
      <w:numFmt w:val="bullet"/>
      <w:lvlText w:val="•"/>
      <w:lvlJc w:val="left"/>
      <w:pPr>
        <w:tabs>
          <w:tab w:val="num" w:pos="720"/>
        </w:tabs>
        <w:ind w:left="720" w:hanging="360"/>
      </w:pPr>
      <w:rPr>
        <w:rFonts w:ascii="Arial" w:hAnsi="Arial" w:hint="default"/>
      </w:rPr>
    </w:lvl>
    <w:lvl w:ilvl="1" w:tplc="BB80AED6">
      <w:start w:val="1"/>
      <w:numFmt w:val="bullet"/>
      <w:lvlText w:val="•"/>
      <w:lvlJc w:val="left"/>
      <w:pPr>
        <w:tabs>
          <w:tab w:val="num" w:pos="1440"/>
        </w:tabs>
        <w:ind w:left="1440" w:hanging="360"/>
      </w:pPr>
      <w:rPr>
        <w:rFonts w:ascii="Arial" w:hAnsi="Arial" w:hint="default"/>
      </w:rPr>
    </w:lvl>
    <w:lvl w:ilvl="2" w:tplc="B740BD32" w:tentative="1">
      <w:start w:val="1"/>
      <w:numFmt w:val="bullet"/>
      <w:lvlText w:val="•"/>
      <w:lvlJc w:val="left"/>
      <w:pPr>
        <w:tabs>
          <w:tab w:val="num" w:pos="2160"/>
        </w:tabs>
        <w:ind w:left="2160" w:hanging="360"/>
      </w:pPr>
      <w:rPr>
        <w:rFonts w:ascii="Arial" w:hAnsi="Arial" w:hint="default"/>
      </w:rPr>
    </w:lvl>
    <w:lvl w:ilvl="3" w:tplc="A0101BC0" w:tentative="1">
      <w:start w:val="1"/>
      <w:numFmt w:val="bullet"/>
      <w:lvlText w:val="•"/>
      <w:lvlJc w:val="left"/>
      <w:pPr>
        <w:tabs>
          <w:tab w:val="num" w:pos="2880"/>
        </w:tabs>
        <w:ind w:left="2880" w:hanging="360"/>
      </w:pPr>
      <w:rPr>
        <w:rFonts w:ascii="Arial" w:hAnsi="Arial" w:hint="default"/>
      </w:rPr>
    </w:lvl>
    <w:lvl w:ilvl="4" w:tplc="ED24FBAA" w:tentative="1">
      <w:start w:val="1"/>
      <w:numFmt w:val="bullet"/>
      <w:lvlText w:val="•"/>
      <w:lvlJc w:val="left"/>
      <w:pPr>
        <w:tabs>
          <w:tab w:val="num" w:pos="3600"/>
        </w:tabs>
        <w:ind w:left="3600" w:hanging="360"/>
      </w:pPr>
      <w:rPr>
        <w:rFonts w:ascii="Arial" w:hAnsi="Arial" w:hint="default"/>
      </w:rPr>
    </w:lvl>
    <w:lvl w:ilvl="5" w:tplc="5A7811C6" w:tentative="1">
      <w:start w:val="1"/>
      <w:numFmt w:val="bullet"/>
      <w:lvlText w:val="•"/>
      <w:lvlJc w:val="left"/>
      <w:pPr>
        <w:tabs>
          <w:tab w:val="num" w:pos="4320"/>
        </w:tabs>
        <w:ind w:left="4320" w:hanging="360"/>
      </w:pPr>
      <w:rPr>
        <w:rFonts w:ascii="Arial" w:hAnsi="Arial" w:hint="default"/>
      </w:rPr>
    </w:lvl>
    <w:lvl w:ilvl="6" w:tplc="2C148112" w:tentative="1">
      <w:start w:val="1"/>
      <w:numFmt w:val="bullet"/>
      <w:lvlText w:val="•"/>
      <w:lvlJc w:val="left"/>
      <w:pPr>
        <w:tabs>
          <w:tab w:val="num" w:pos="5040"/>
        </w:tabs>
        <w:ind w:left="5040" w:hanging="360"/>
      </w:pPr>
      <w:rPr>
        <w:rFonts w:ascii="Arial" w:hAnsi="Arial" w:hint="default"/>
      </w:rPr>
    </w:lvl>
    <w:lvl w:ilvl="7" w:tplc="21424C98" w:tentative="1">
      <w:start w:val="1"/>
      <w:numFmt w:val="bullet"/>
      <w:lvlText w:val="•"/>
      <w:lvlJc w:val="left"/>
      <w:pPr>
        <w:tabs>
          <w:tab w:val="num" w:pos="5760"/>
        </w:tabs>
        <w:ind w:left="5760" w:hanging="360"/>
      </w:pPr>
      <w:rPr>
        <w:rFonts w:ascii="Arial" w:hAnsi="Arial" w:hint="default"/>
      </w:rPr>
    </w:lvl>
    <w:lvl w:ilvl="8" w:tplc="E8DCD6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A20E9A"/>
    <w:multiLevelType w:val="hybridMultilevel"/>
    <w:tmpl w:val="A49EBEB2"/>
    <w:lvl w:ilvl="0" w:tplc="3ACABF24">
      <w:start w:val="1"/>
      <w:numFmt w:val="decimal"/>
      <w:lvlText w:val="%1."/>
      <w:lvlJc w:val="left"/>
      <w:pPr>
        <w:ind w:left="1020" w:hanging="360"/>
      </w:pPr>
    </w:lvl>
    <w:lvl w:ilvl="1" w:tplc="5FAEFBBC">
      <w:start w:val="1"/>
      <w:numFmt w:val="decimal"/>
      <w:lvlText w:val="%2."/>
      <w:lvlJc w:val="left"/>
      <w:pPr>
        <w:ind w:left="1020" w:hanging="360"/>
      </w:pPr>
    </w:lvl>
    <w:lvl w:ilvl="2" w:tplc="2132FB04">
      <w:start w:val="1"/>
      <w:numFmt w:val="decimal"/>
      <w:lvlText w:val="%3."/>
      <w:lvlJc w:val="left"/>
      <w:pPr>
        <w:ind w:left="1020" w:hanging="360"/>
      </w:pPr>
    </w:lvl>
    <w:lvl w:ilvl="3" w:tplc="876E145C">
      <w:start w:val="1"/>
      <w:numFmt w:val="decimal"/>
      <w:lvlText w:val="%4."/>
      <w:lvlJc w:val="left"/>
      <w:pPr>
        <w:ind w:left="1020" w:hanging="360"/>
      </w:pPr>
    </w:lvl>
    <w:lvl w:ilvl="4" w:tplc="83B431B2">
      <w:start w:val="1"/>
      <w:numFmt w:val="decimal"/>
      <w:lvlText w:val="%5."/>
      <w:lvlJc w:val="left"/>
      <w:pPr>
        <w:ind w:left="1020" w:hanging="360"/>
      </w:pPr>
    </w:lvl>
    <w:lvl w:ilvl="5" w:tplc="C4D6DE1E">
      <w:start w:val="1"/>
      <w:numFmt w:val="decimal"/>
      <w:lvlText w:val="%6."/>
      <w:lvlJc w:val="left"/>
      <w:pPr>
        <w:ind w:left="1020" w:hanging="360"/>
      </w:pPr>
    </w:lvl>
    <w:lvl w:ilvl="6" w:tplc="BC40700A">
      <w:start w:val="1"/>
      <w:numFmt w:val="decimal"/>
      <w:lvlText w:val="%7."/>
      <w:lvlJc w:val="left"/>
      <w:pPr>
        <w:ind w:left="1020" w:hanging="360"/>
      </w:pPr>
    </w:lvl>
    <w:lvl w:ilvl="7" w:tplc="BA028D80">
      <w:start w:val="1"/>
      <w:numFmt w:val="decimal"/>
      <w:lvlText w:val="%8."/>
      <w:lvlJc w:val="left"/>
      <w:pPr>
        <w:ind w:left="1020" w:hanging="360"/>
      </w:pPr>
    </w:lvl>
    <w:lvl w:ilvl="8" w:tplc="D4344ADE">
      <w:start w:val="1"/>
      <w:numFmt w:val="decimal"/>
      <w:lvlText w:val="%9."/>
      <w:lvlJc w:val="left"/>
      <w:pPr>
        <w:ind w:left="1020" w:hanging="360"/>
      </w:p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7185296"/>
    <w:multiLevelType w:val="hybridMultilevel"/>
    <w:tmpl w:val="23B091D6"/>
    <w:lvl w:ilvl="0" w:tplc="620CCF96">
      <w:start w:val="1"/>
      <w:numFmt w:val="decimal"/>
      <w:lvlText w:val="%1."/>
      <w:lvlJc w:val="left"/>
      <w:pPr>
        <w:ind w:left="1020" w:hanging="360"/>
      </w:pPr>
    </w:lvl>
    <w:lvl w:ilvl="1" w:tplc="438001F4">
      <w:start w:val="1"/>
      <w:numFmt w:val="decimal"/>
      <w:lvlText w:val="%2."/>
      <w:lvlJc w:val="left"/>
      <w:pPr>
        <w:ind w:left="1020" w:hanging="360"/>
      </w:pPr>
    </w:lvl>
    <w:lvl w:ilvl="2" w:tplc="33FCBCD6">
      <w:start w:val="1"/>
      <w:numFmt w:val="decimal"/>
      <w:lvlText w:val="%3."/>
      <w:lvlJc w:val="left"/>
      <w:pPr>
        <w:ind w:left="1020" w:hanging="360"/>
      </w:pPr>
    </w:lvl>
    <w:lvl w:ilvl="3" w:tplc="ED2EA372">
      <w:start w:val="1"/>
      <w:numFmt w:val="decimal"/>
      <w:lvlText w:val="%4."/>
      <w:lvlJc w:val="left"/>
      <w:pPr>
        <w:ind w:left="1020" w:hanging="360"/>
      </w:pPr>
    </w:lvl>
    <w:lvl w:ilvl="4" w:tplc="B4FA529A">
      <w:start w:val="1"/>
      <w:numFmt w:val="decimal"/>
      <w:lvlText w:val="%5."/>
      <w:lvlJc w:val="left"/>
      <w:pPr>
        <w:ind w:left="1020" w:hanging="360"/>
      </w:pPr>
    </w:lvl>
    <w:lvl w:ilvl="5" w:tplc="5B821B70">
      <w:start w:val="1"/>
      <w:numFmt w:val="decimal"/>
      <w:lvlText w:val="%6."/>
      <w:lvlJc w:val="left"/>
      <w:pPr>
        <w:ind w:left="1020" w:hanging="360"/>
      </w:pPr>
    </w:lvl>
    <w:lvl w:ilvl="6" w:tplc="FE6E5E92">
      <w:start w:val="1"/>
      <w:numFmt w:val="decimal"/>
      <w:lvlText w:val="%7."/>
      <w:lvlJc w:val="left"/>
      <w:pPr>
        <w:ind w:left="1020" w:hanging="360"/>
      </w:pPr>
    </w:lvl>
    <w:lvl w:ilvl="7" w:tplc="7772B7C8">
      <w:start w:val="1"/>
      <w:numFmt w:val="decimal"/>
      <w:lvlText w:val="%8."/>
      <w:lvlJc w:val="left"/>
      <w:pPr>
        <w:ind w:left="1020" w:hanging="360"/>
      </w:pPr>
    </w:lvl>
    <w:lvl w:ilvl="8" w:tplc="154689AC">
      <w:start w:val="1"/>
      <w:numFmt w:val="decimal"/>
      <w:lvlText w:val="%9."/>
      <w:lvlJc w:val="left"/>
      <w:pPr>
        <w:ind w:left="1020" w:hanging="360"/>
      </w:p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4956361">
    <w:abstractNumId w:val="3"/>
  </w:num>
  <w:num w:numId="2" w16cid:durableId="554509160">
    <w:abstractNumId w:val="5"/>
  </w:num>
  <w:num w:numId="3" w16cid:durableId="400563578">
    <w:abstractNumId w:val="8"/>
  </w:num>
  <w:num w:numId="4" w16cid:durableId="2126579793">
    <w:abstractNumId w:val="6"/>
  </w:num>
  <w:num w:numId="5" w16cid:durableId="1316447645">
    <w:abstractNumId w:val="2"/>
  </w:num>
  <w:num w:numId="6" w16cid:durableId="172575769">
    <w:abstractNumId w:val="7"/>
  </w:num>
  <w:num w:numId="7" w16cid:durableId="606424632">
    <w:abstractNumId w:val="4"/>
  </w:num>
  <w:num w:numId="8" w16cid:durableId="2061048129">
    <w:abstractNumId w:val="1"/>
  </w:num>
  <w:num w:numId="9" w16cid:durableId="13117857">
    <w:abstractNumId w:val="0"/>
  </w:num>
  <w:num w:numId="10" w16cid:durableId="935555504">
    <w:abstractNumId w:val="17"/>
  </w:num>
  <w:num w:numId="11" w16cid:durableId="1292398175">
    <w:abstractNumId w:val="14"/>
  </w:num>
  <w:num w:numId="12" w16cid:durableId="194341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7673320">
    <w:abstractNumId w:val="13"/>
  </w:num>
  <w:num w:numId="14" w16cid:durableId="1070932331">
    <w:abstractNumId w:val="23"/>
  </w:num>
  <w:num w:numId="15" w16cid:durableId="1111971682">
    <w:abstractNumId w:val="20"/>
  </w:num>
  <w:num w:numId="16" w16cid:durableId="5006568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83283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26425271">
    <w:abstractNumId w:val="24"/>
  </w:num>
  <w:num w:numId="19" w16cid:durableId="1762607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973754292">
    <w:abstractNumId w:val="9"/>
  </w:num>
  <w:num w:numId="21" w16cid:durableId="1428651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5342662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1410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098987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636179071">
    <w:abstractNumId w:val="16"/>
  </w:num>
  <w:num w:numId="26" w16cid:durableId="1717460588">
    <w:abstractNumId w:val="19"/>
  </w:num>
  <w:num w:numId="27" w16cid:durableId="718937896">
    <w:abstractNumId w:val="2"/>
    <w:lvlOverride w:ilvl="0">
      <w:startOverride w:val="1"/>
    </w:lvlOverride>
  </w:num>
  <w:num w:numId="28" w16cid:durableId="2106222734">
    <w:abstractNumId w:val="1"/>
    <w:lvlOverride w:ilvl="0">
      <w:startOverride w:val="1"/>
    </w:lvlOverride>
  </w:num>
  <w:num w:numId="29" w16cid:durableId="1242447669">
    <w:abstractNumId w:val="0"/>
    <w:lvlOverride w:ilvl="0">
      <w:startOverride w:val="1"/>
    </w:lvlOverride>
  </w:num>
  <w:num w:numId="30" w16cid:durableId="417946242">
    <w:abstractNumId w:val="17"/>
  </w:num>
  <w:num w:numId="31" w16cid:durableId="1849909726">
    <w:abstractNumId w:val="12"/>
  </w:num>
  <w:num w:numId="32" w16cid:durableId="1037201348">
    <w:abstractNumId w:val="16"/>
  </w:num>
  <w:num w:numId="33" w16cid:durableId="1994212087">
    <w:abstractNumId w:val="21"/>
  </w:num>
  <w:num w:numId="34" w16cid:durableId="800653746">
    <w:abstractNumId w:val="18"/>
  </w:num>
  <w:num w:numId="35" w16cid:durableId="1082991011">
    <w:abstractNumId w:val="11"/>
  </w:num>
  <w:num w:numId="36" w16cid:durableId="1379545314">
    <w:abstractNumId w:val="15"/>
  </w:num>
  <w:num w:numId="37" w16cid:durableId="1327245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3AE"/>
    <w:rsid w:val="00015861"/>
    <w:rsid w:val="000159BD"/>
    <w:rsid w:val="00015CA7"/>
    <w:rsid w:val="0001764E"/>
    <w:rsid w:val="00017D4D"/>
    <w:rsid w:val="00021A3F"/>
    <w:rsid w:val="000242FF"/>
    <w:rsid w:val="00024C64"/>
    <w:rsid w:val="000261FE"/>
    <w:rsid w:val="00026641"/>
    <w:rsid w:val="00026D80"/>
    <w:rsid w:val="00026E36"/>
    <w:rsid w:val="000277D7"/>
    <w:rsid w:val="00031F30"/>
    <w:rsid w:val="00032269"/>
    <w:rsid w:val="000328D6"/>
    <w:rsid w:val="000339D8"/>
    <w:rsid w:val="00036105"/>
    <w:rsid w:val="00036CD9"/>
    <w:rsid w:val="00040444"/>
    <w:rsid w:val="000419BF"/>
    <w:rsid w:val="0004213A"/>
    <w:rsid w:val="000423FC"/>
    <w:rsid w:val="00044D8C"/>
    <w:rsid w:val="00047881"/>
    <w:rsid w:val="00050EAB"/>
    <w:rsid w:val="00051741"/>
    <w:rsid w:val="00052830"/>
    <w:rsid w:val="00052C18"/>
    <w:rsid w:val="00054F7C"/>
    <w:rsid w:val="00055225"/>
    <w:rsid w:val="00057EF5"/>
    <w:rsid w:val="000610E7"/>
    <w:rsid w:val="00061A97"/>
    <w:rsid w:val="000624AC"/>
    <w:rsid w:val="000627EE"/>
    <w:rsid w:val="00064883"/>
    <w:rsid w:val="00064B39"/>
    <w:rsid w:val="00065072"/>
    <w:rsid w:val="000652D4"/>
    <w:rsid w:val="00066472"/>
    <w:rsid w:val="000724C2"/>
    <w:rsid w:val="00074027"/>
    <w:rsid w:val="00075CE2"/>
    <w:rsid w:val="00076600"/>
    <w:rsid w:val="000773B6"/>
    <w:rsid w:val="000779DC"/>
    <w:rsid w:val="00077B70"/>
    <w:rsid w:val="00077C2C"/>
    <w:rsid w:val="00081CA0"/>
    <w:rsid w:val="000825A1"/>
    <w:rsid w:val="00083149"/>
    <w:rsid w:val="0008529D"/>
    <w:rsid w:val="00085434"/>
    <w:rsid w:val="00086784"/>
    <w:rsid w:val="00086931"/>
    <w:rsid w:val="0009113A"/>
    <w:rsid w:val="000923DB"/>
    <w:rsid w:val="000928AA"/>
    <w:rsid w:val="00092AD1"/>
    <w:rsid w:val="00092E2D"/>
    <w:rsid w:val="00095657"/>
    <w:rsid w:val="00095B7C"/>
    <w:rsid w:val="00095FD4"/>
    <w:rsid w:val="00096286"/>
    <w:rsid w:val="000964C0"/>
    <w:rsid w:val="00096C34"/>
    <w:rsid w:val="000A1D12"/>
    <w:rsid w:val="000A1F7C"/>
    <w:rsid w:val="000A24A8"/>
    <w:rsid w:val="000A2EEB"/>
    <w:rsid w:val="000A362E"/>
    <w:rsid w:val="000A6044"/>
    <w:rsid w:val="000A635E"/>
    <w:rsid w:val="000A652A"/>
    <w:rsid w:val="000A7762"/>
    <w:rsid w:val="000B6A72"/>
    <w:rsid w:val="000C0947"/>
    <w:rsid w:val="000C195B"/>
    <w:rsid w:val="000C260F"/>
    <w:rsid w:val="000C6D00"/>
    <w:rsid w:val="000D08C7"/>
    <w:rsid w:val="000D29E7"/>
    <w:rsid w:val="000D32B3"/>
    <w:rsid w:val="000D6A01"/>
    <w:rsid w:val="000D72DE"/>
    <w:rsid w:val="000D7482"/>
    <w:rsid w:val="000E00C3"/>
    <w:rsid w:val="000E080D"/>
    <w:rsid w:val="000E1E3C"/>
    <w:rsid w:val="000E3C69"/>
    <w:rsid w:val="000E3FBB"/>
    <w:rsid w:val="000E400C"/>
    <w:rsid w:val="000E40D6"/>
    <w:rsid w:val="000E4196"/>
    <w:rsid w:val="000E4E6F"/>
    <w:rsid w:val="000E57B7"/>
    <w:rsid w:val="000E6712"/>
    <w:rsid w:val="000F1A39"/>
    <w:rsid w:val="000F3918"/>
    <w:rsid w:val="000F4A5C"/>
    <w:rsid w:val="000F4C80"/>
    <w:rsid w:val="00100F1F"/>
    <w:rsid w:val="0010180A"/>
    <w:rsid w:val="001027A6"/>
    <w:rsid w:val="00106F47"/>
    <w:rsid w:val="00111BB1"/>
    <w:rsid w:val="0011390D"/>
    <w:rsid w:val="001147CE"/>
    <w:rsid w:val="001171CC"/>
    <w:rsid w:val="00117524"/>
    <w:rsid w:val="00120ED6"/>
    <w:rsid w:val="00124AF5"/>
    <w:rsid w:val="00131A1F"/>
    <w:rsid w:val="00132CE6"/>
    <w:rsid w:val="00135B5B"/>
    <w:rsid w:val="0013608F"/>
    <w:rsid w:val="00142B81"/>
    <w:rsid w:val="001436E6"/>
    <w:rsid w:val="00143F25"/>
    <w:rsid w:val="0014504D"/>
    <w:rsid w:val="0014520F"/>
    <w:rsid w:val="0015094E"/>
    <w:rsid w:val="00150C43"/>
    <w:rsid w:val="0015465E"/>
    <w:rsid w:val="0015687E"/>
    <w:rsid w:val="00160FBA"/>
    <w:rsid w:val="00162C73"/>
    <w:rsid w:val="0016377D"/>
    <w:rsid w:val="00164A54"/>
    <w:rsid w:val="0017061F"/>
    <w:rsid w:val="00170B91"/>
    <w:rsid w:val="00171444"/>
    <w:rsid w:val="001719C2"/>
    <w:rsid w:val="0017471E"/>
    <w:rsid w:val="001770E9"/>
    <w:rsid w:val="001775B2"/>
    <w:rsid w:val="0017789F"/>
    <w:rsid w:val="00187878"/>
    <w:rsid w:val="00196C00"/>
    <w:rsid w:val="001975AA"/>
    <w:rsid w:val="001A483D"/>
    <w:rsid w:val="001A4965"/>
    <w:rsid w:val="001A7D67"/>
    <w:rsid w:val="001B08EB"/>
    <w:rsid w:val="001B1557"/>
    <w:rsid w:val="001B1A67"/>
    <w:rsid w:val="001B1D87"/>
    <w:rsid w:val="001B4634"/>
    <w:rsid w:val="001B5787"/>
    <w:rsid w:val="001B7203"/>
    <w:rsid w:val="001B7AB9"/>
    <w:rsid w:val="001B7ACC"/>
    <w:rsid w:val="001B7FD7"/>
    <w:rsid w:val="001C2E5C"/>
    <w:rsid w:val="001D14E1"/>
    <w:rsid w:val="001D4487"/>
    <w:rsid w:val="001D6954"/>
    <w:rsid w:val="001D6CC3"/>
    <w:rsid w:val="001D79A8"/>
    <w:rsid w:val="001E3BF1"/>
    <w:rsid w:val="001E5612"/>
    <w:rsid w:val="001E5CCC"/>
    <w:rsid w:val="001E79E1"/>
    <w:rsid w:val="001F1AA8"/>
    <w:rsid w:val="001F1B8C"/>
    <w:rsid w:val="001F3260"/>
    <w:rsid w:val="00200412"/>
    <w:rsid w:val="00201BE4"/>
    <w:rsid w:val="00202683"/>
    <w:rsid w:val="0020689F"/>
    <w:rsid w:val="00206C66"/>
    <w:rsid w:val="00210643"/>
    <w:rsid w:val="00211780"/>
    <w:rsid w:val="00213C03"/>
    <w:rsid w:val="002163FA"/>
    <w:rsid w:val="00216973"/>
    <w:rsid w:val="00216CB3"/>
    <w:rsid w:val="00217FEA"/>
    <w:rsid w:val="0022083C"/>
    <w:rsid w:val="00221761"/>
    <w:rsid w:val="002223C3"/>
    <w:rsid w:val="00222978"/>
    <w:rsid w:val="0022375A"/>
    <w:rsid w:val="00224BEE"/>
    <w:rsid w:val="00224D99"/>
    <w:rsid w:val="002254D8"/>
    <w:rsid w:val="00225DAB"/>
    <w:rsid w:val="00226EC9"/>
    <w:rsid w:val="002279D7"/>
    <w:rsid w:val="00227DE7"/>
    <w:rsid w:val="0023062A"/>
    <w:rsid w:val="00232664"/>
    <w:rsid w:val="002352DA"/>
    <w:rsid w:val="00236AA0"/>
    <w:rsid w:val="0023734A"/>
    <w:rsid w:val="002400C6"/>
    <w:rsid w:val="00241CDA"/>
    <w:rsid w:val="002439EC"/>
    <w:rsid w:val="00245244"/>
    <w:rsid w:val="00245DB3"/>
    <w:rsid w:val="00245F90"/>
    <w:rsid w:val="002474D4"/>
    <w:rsid w:val="0024784F"/>
    <w:rsid w:val="00247B50"/>
    <w:rsid w:val="00247D53"/>
    <w:rsid w:val="00250576"/>
    <w:rsid w:val="00251FBF"/>
    <w:rsid w:val="00252899"/>
    <w:rsid w:val="00253505"/>
    <w:rsid w:val="00254659"/>
    <w:rsid w:val="002579FA"/>
    <w:rsid w:val="002600F3"/>
    <w:rsid w:val="00260CF8"/>
    <w:rsid w:val="00261D6E"/>
    <w:rsid w:val="00262B75"/>
    <w:rsid w:val="00265E89"/>
    <w:rsid w:val="002669B9"/>
    <w:rsid w:val="00267454"/>
    <w:rsid w:val="00270585"/>
    <w:rsid w:val="00271023"/>
    <w:rsid w:val="0027108D"/>
    <w:rsid w:val="00271232"/>
    <w:rsid w:val="00271F43"/>
    <w:rsid w:val="00272614"/>
    <w:rsid w:val="00273C2C"/>
    <w:rsid w:val="0028137F"/>
    <w:rsid w:val="0028257F"/>
    <w:rsid w:val="00283266"/>
    <w:rsid w:val="002834B3"/>
    <w:rsid w:val="00283CD8"/>
    <w:rsid w:val="002854FC"/>
    <w:rsid w:val="00291EAF"/>
    <w:rsid w:val="0029233B"/>
    <w:rsid w:val="002930FE"/>
    <w:rsid w:val="00296CC0"/>
    <w:rsid w:val="002A11E2"/>
    <w:rsid w:val="002A2032"/>
    <w:rsid w:val="002A361C"/>
    <w:rsid w:val="002A44BD"/>
    <w:rsid w:val="002A45D8"/>
    <w:rsid w:val="002A71FE"/>
    <w:rsid w:val="002A7A95"/>
    <w:rsid w:val="002B0B7E"/>
    <w:rsid w:val="002B58B5"/>
    <w:rsid w:val="002B720F"/>
    <w:rsid w:val="002B7800"/>
    <w:rsid w:val="002B7EBB"/>
    <w:rsid w:val="002C036F"/>
    <w:rsid w:val="002C0675"/>
    <w:rsid w:val="002C156C"/>
    <w:rsid w:val="002C1DD0"/>
    <w:rsid w:val="002C2567"/>
    <w:rsid w:val="002C3530"/>
    <w:rsid w:val="002C3DAE"/>
    <w:rsid w:val="002C4A5F"/>
    <w:rsid w:val="002C5643"/>
    <w:rsid w:val="002C60FE"/>
    <w:rsid w:val="002C748F"/>
    <w:rsid w:val="002C7590"/>
    <w:rsid w:val="002C7BBE"/>
    <w:rsid w:val="002D039F"/>
    <w:rsid w:val="002D0CA9"/>
    <w:rsid w:val="002D3C42"/>
    <w:rsid w:val="002D4236"/>
    <w:rsid w:val="002D47EA"/>
    <w:rsid w:val="002D5619"/>
    <w:rsid w:val="002D57B5"/>
    <w:rsid w:val="002D6748"/>
    <w:rsid w:val="002D7F3A"/>
    <w:rsid w:val="002E0389"/>
    <w:rsid w:val="002E1B74"/>
    <w:rsid w:val="002E2333"/>
    <w:rsid w:val="002E2665"/>
    <w:rsid w:val="002E2E23"/>
    <w:rsid w:val="002E4ADB"/>
    <w:rsid w:val="002E5B02"/>
    <w:rsid w:val="002E5DC6"/>
    <w:rsid w:val="002E742C"/>
    <w:rsid w:val="002E77AA"/>
    <w:rsid w:val="002F0FAE"/>
    <w:rsid w:val="002F2385"/>
    <w:rsid w:val="002F31E3"/>
    <w:rsid w:val="002F35EE"/>
    <w:rsid w:val="002F3E2A"/>
    <w:rsid w:val="002F40AF"/>
    <w:rsid w:val="002F4603"/>
    <w:rsid w:val="002F4A4E"/>
    <w:rsid w:val="002F5281"/>
    <w:rsid w:val="002F5D96"/>
    <w:rsid w:val="002F665F"/>
    <w:rsid w:val="002F72FB"/>
    <w:rsid w:val="00301626"/>
    <w:rsid w:val="0030165D"/>
    <w:rsid w:val="00301F5C"/>
    <w:rsid w:val="003033D5"/>
    <w:rsid w:val="00303441"/>
    <w:rsid w:val="0030438D"/>
    <w:rsid w:val="00304F79"/>
    <w:rsid w:val="00306424"/>
    <w:rsid w:val="003100E4"/>
    <w:rsid w:val="00310336"/>
    <w:rsid w:val="00310956"/>
    <w:rsid w:val="00312014"/>
    <w:rsid w:val="0031412B"/>
    <w:rsid w:val="0031465C"/>
    <w:rsid w:val="00315007"/>
    <w:rsid w:val="0031714E"/>
    <w:rsid w:val="00317322"/>
    <w:rsid w:val="00323063"/>
    <w:rsid w:val="00324EAB"/>
    <w:rsid w:val="00327283"/>
    <w:rsid w:val="00327AC9"/>
    <w:rsid w:val="003327AB"/>
    <w:rsid w:val="0033299F"/>
    <w:rsid w:val="003333AA"/>
    <w:rsid w:val="00333946"/>
    <w:rsid w:val="0033678B"/>
    <w:rsid w:val="00336A0C"/>
    <w:rsid w:val="00340D84"/>
    <w:rsid w:val="00341D72"/>
    <w:rsid w:val="00343C5A"/>
    <w:rsid w:val="00344841"/>
    <w:rsid w:val="003452EB"/>
    <w:rsid w:val="00347C5B"/>
    <w:rsid w:val="00350193"/>
    <w:rsid w:val="00351CAB"/>
    <w:rsid w:val="00355F93"/>
    <w:rsid w:val="00357CF8"/>
    <w:rsid w:val="0036057B"/>
    <w:rsid w:val="003606D4"/>
    <w:rsid w:val="0036118D"/>
    <w:rsid w:val="00362284"/>
    <w:rsid w:val="0036275E"/>
    <w:rsid w:val="00362D07"/>
    <w:rsid w:val="00364E7D"/>
    <w:rsid w:val="003653FF"/>
    <w:rsid w:val="00367F57"/>
    <w:rsid w:val="00371BA7"/>
    <w:rsid w:val="00372BD0"/>
    <w:rsid w:val="0037394A"/>
    <w:rsid w:val="0037398F"/>
    <w:rsid w:val="003740A8"/>
    <w:rsid w:val="00374171"/>
    <w:rsid w:val="003741FB"/>
    <w:rsid w:val="0037495F"/>
    <w:rsid w:val="00374E89"/>
    <w:rsid w:val="00374F4E"/>
    <w:rsid w:val="00375DD8"/>
    <w:rsid w:val="00376F73"/>
    <w:rsid w:val="00377E6A"/>
    <w:rsid w:val="0038038F"/>
    <w:rsid w:val="00381429"/>
    <w:rsid w:val="0038335A"/>
    <w:rsid w:val="00384870"/>
    <w:rsid w:val="00387FC1"/>
    <w:rsid w:val="00390CCB"/>
    <w:rsid w:val="00391507"/>
    <w:rsid w:val="00391717"/>
    <w:rsid w:val="00392087"/>
    <w:rsid w:val="00392AF2"/>
    <w:rsid w:val="0039362D"/>
    <w:rsid w:val="003936FC"/>
    <w:rsid w:val="0039745E"/>
    <w:rsid w:val="003A1D66"/>
    <w:rsid w:val="003A1EA4"/>
    <w:rsid w:val="003A24BC"/>
    <w:rsid w:val="003A362F"/>
    <w:rsid w:val="003A375E"/>
    <w:rsid w:val="003A4985"/>
    <w:rsid w:val="003A5A14"/>
    <w:rsid w:val="003A7063"/>
    <w:rsid w:val="003A7FAB"/>
    <w:rsid w:val="003B46A1"/>
    <w:rsid w:val="003B5F84"/>
    <w:rsid w:val="003B61C9"/>
    <w:rsid w:val="003B7837"/>
    <w:rsid w:val="003C0105"/>
    <w:rsid w:val="003C0853"/>
    <w:rsid w:val="003C60BB"/>
    <w:rsid w:val="003D011B"/>
    <w:rsid w:val="003D389C"/>
    <w:rsid w:val="003D472C"/>
    <w:rsid w:val="003E1F9F"/>
    <w:rsid w:val="003E2119"/>
    <w:rsid w:val="003E399A"/>
    <w:rsid w:val="003E5283"/>
    <w:rsid w:val="003E70B9"/>
    <w:rsid w:val="003E7DAD"/>
    <w:rsid w:val="003F193E"/>
    <w:rsid w:val="003F27F2"/>
    <w:rsid w:val="003F40AB"/>
    <w:rsid w:val="003F5295"/>
    <w:rsid w:val="003F5D0E"/>
    <w:rsid w:val="003F6181"/>
    <w:rsid w:val="003F77E7"/>
    <w:rsid w:val="004009C7"/>
    <w:rsid w:val="00400A10"/>
    <w:rsid w:val="00400D7E"/>
    <w:rsid w:val="0040128C"/>
    <w:rsid w:val="0040274B"/>
    <w:rsid w:val="00403013"/>
    <w:rsid w:val="00404312"/>
    <w:rsid w:val="00404483"/>
    <w:rsid w:val="004065F1"/>
    <w:rsid w:val="0040670D"/>
    <w:rsid w:val="00407731"/>
    <w:rsid w:val="004112FA"/>
    <w:rsid w:val="0041162F"/>
    <w:rsid w:val="004129E8"/>
    <w:rsid w:val="00416C1B"/>
    <w:rsid w:val="00416EAD"/>
    <w:rsid w:val="0042073D"/>
    <w:rsid w:val="00422BE9"/>
    <w:rsid w:val="00423234"/>
    <w:rsid w:val="00424A3C"/>
    <w:rsid w:val="00425785"/>
    <w:rsid w:val="0042713E"/>
    <w:rsid w:val="00431F18"/>
    <w:rsid w:val="00432DC2"/>
    <w:rsid w:val="00433630"/>
    <w:rsid w:val="00433EB5"/>
    <w:rsid w:val="00433FEA"/>
    <w:rsid w:val="00442965"/>
    <w:rsid w:val="00442F85"/>
    <w:rsid w:val="004430C5"/>
    <w:rsid w:val="004431D2"/>
    <w:rsid w:val="00443F1B"/>
    <w:rsid w:val="00452CE6"/>
    <w:rsid w:val="00453AA8"/>
    <w:rsid w:val="0045467E"/>
    <w:rsid w:val="00456967"/>
    <w:rsid w:val="00457247"/>
    <w:rsid w:val="004573BD"/>
    <w:rsid w:val="00461049"/>
    <w:rsid w:val="00462EF0"/>
    <w:rsid w:val="004634A3"/>
    <w:rsid w:val="00466A95"/>
    <w:rsid w:val="00466B9B"/>
    <w:rsid w:val="0046756C"/>
    <w:rsid w:val="00467783"/>
    <w:rsid w:val="00470773"/>
    <w:rsid w:val="00471DFE"/>
    <w:rsid w:val="00471EDF"/>
    <w:rsid w:val="00473849"/>
    <w:rsid w:val="004764D9"/>
    <w:rsid w:val="004778FB"/>
    <w:rsid w:val="00480C33"/>
    <w:rsid w:val="00481645"/>
    <w:rsid w:val="00484233"/>
    <w:rsid w:val="00493D4C"/>
    <w:rsid w:val="004959D9"/>
    <w:rsid w:val="004971AF"/>
    <w:rsid w:val="004A038D"/>
    <w:rsid w:val="004A0A6A"/>
    <w:rsid w:val="004A2469"/>
    <w:rsid w:val="004A2758"/>
    <w:rsid w:val="004A280F"/>
    <w:rsid w:val="004A6224"/>
    <w:rsid w:val="004B0CD6"/>
    <w:rsid w:val="004B0E32"/>
    <w:rsid w:val="004B3814"/>
    <w:rsid w:val="004B444D"/>
    <w:rsid w:val="004B4776"/>
    <w:rsid w:val="004B7021"/>
    <w:rsid w:val="004B725F"/>
    <w:rsid w:val="004B7D0C"/>
    <w:rsid w:val="004C08D5"/>
    <w:rsid w:val="004C0BD0"/>
    <w:rsid w:val="004C150E"/>
    <w:rsid w:val="004C1CA7"/>
    <w:rsid w:val="004C1FC4"/>
    <w:rsid w:val="004C4961"/>
    <w:rsid w:val="004C6F2B"/>
    <w:rsid w:val="004D002B"/>
    <w:rsid w:val="004D166F"/>
    <w:rsid w:val="004D16F6"/>
    <w:rsid w:val="004D2F02"/>
    <w:rsid w:val="004D3964"/>
    <w:rsid w:val="004D51B9"/>
    <w:rsid w:val="004D558D"/>
    <w:rsid w:val="004E2470"/>
    <w:rsid w:val="004E4DD0"/>
    <w:rsid w:val="004E5B08"/>
    <w:rsid w:val="004E6D9F"/>
    <w:rsid w:val="004F1412"/>
    <w:rsid w:val="004F1F64"/>
    <w:rsid w:val="004F2C17"/>
    <w:rsid w:val="004F2E21"/>
    <w:rsid w:val="004F3BDA"/>
    <w:rsid w:val="004F43A1"/>
    <w:rsid w:val="004F4C8A"/>
    <w:rsid w:val="004F5FE8"/>
    <w:rsid w:val="004F61AB"/>
    <w:rsid w:val="004F6444"/>
    <w:rsid w:val="004F7C15"/>
    <w:rsid w:val="00500FB1"/>
    <w:rsid w:val="005056AC"/>
    <w:rsid w:val="005057C5"/>
    <w:rsid w:val="005058F5"/>
    <w:rsid w:val="00505D88"/>
    <w:rsid w:val="0050729F"/>
    <w:rsid w:val="0051172B"/>
    <w:rsid w:val="00520594"/>
    <w:rsid w:val="00523AF2"/>
    <w:rsid w:val="00523E23"/>
    <w:rsid w:val="0052545B"/>
    <w:rsid w:val="005260D2"/>
    <w:rsid w:val="00531837"/>
    <w:rsid w:val="00531D1A"/>
    <w:rsid w:val="00532D03"/>
    <w:rsid w:val="0053310D"/>
    <w:rsid w:val="00533203"/>
    <w:rsid w:val="0053677C"/>
    <w:rsid w:val="0053712E"/>
    <w:rsid w:val="00537DF1"/>
    <w:rsid w:val="005411A7"/>
    <w:rsid w:val="00542DC7"/>
    <w:rsid w:val="0054308A"/>
    <w:rsid w:val="00544002"/>
    <w:rsid w:val="00544F66"/>
    <w:rsid w:val="00550C5E"/>
    <w:rsid w:val="005510F5"/>
    <w:rsid w:val="0055120E"/>
    <w:rsid w:val="005517E0"/>
    <w:rsid w:val="00553BD1"/>
    <w:rsid w:val="00556002"/>
    <w:rsid w:val="00556521"/>
    <w:rsid w:val="00556744"/>
    <w:rsid w:val="00556FD6"/>
    <w:rsid w:val="00557898"/>
    <w:rsid w:val="00557CFB"/>
    <w:rsid w:val="00560118"/>
    <w:rsid w:val="005607AE"/>
    <w:rsid w:val="00560BF9"/>
    <w:rsid w:val="00562198"/>
    <w:rsid w:val="00563024"/>
    <w:rsid w:val="00567CD0"/>
    <w:rsid w:val="00567E50"/>
    <w:rsid w:val="0057185B"/>
    <w:rsid w:val="005723CF"/>
    <w:rsid w:val="00572D38"/>
    <w:rsid w:val="00572E0F"/>
    <w:rsid w:val="00574185"/>
    <w:rsid w:val="00574B5E"/>
    <w:rsid w:val="00574FFD"/>
    <w:rsid w:val="00576AC3"/>
    <w:rsid w:val="00580B60"/>
    <w:rsid w:val="005814DE"/>
    <w:rsid w:val="005841DB"/>
    <w:rsid w:val="00584B78"/>
    <w:rsid w:val="005865D1"/>
    <w:rsid w:val="00586785"/>
    <w:rsid w:val="00587714"/>
    <w:rsid w:val="00590844"/>
    <w:rsid w:val="00592681"/>
    <w:rsid w:val="00593C62"/>
    <w:rsid w:val="00594AB4"/>
    <w:rsid w:val="0059571D"/>
    <w:rsid w:val="005A0BE8"/>
    <w:rsid w:val="005A20DD"/>
    <w:rsid w:val="005A25AF"/>
    <w:rsid w:val="005A29C9"/>
    <w:rsid w:val="005A2F1B"/>
    <w:rsid w:val="005A3BCB"/>
    <w:rsid w:val="005A4947"/>
    <w:rsid w:val="005A7855"/>
    <w:rsid w:val="005A7DA1"/>
    <w:rsid w:val="005B01D4"/>
    <w:rsid w:val="005B021E"/>
    <w:rsid w:val="005B035A"/>
    <w:rsid w:val="005B07FB"/>
    <w:rsid w:val="005B1193"/>
    <w:rsid w:val="005B2CD7"/>
    <w:rsid w:val="005B3671"/>
    <w:rsid w:val="005B4D0B"/>
    <w:rsid w:val="005B5109"/>
    <w:rsid w:val="005B6BCD"/>
    <w:rsid w:val="005C26D2"/>
    <w:rsid w:val="005C2A77"/>
    <w:rsid w:val="005C4D4E"/>
    <w:rsid w:val="005C5428"/>
    <w:rsid w:val="005D098A"/>
    <w:rsid w:val="005D0C7A"/>
    <w:rsid w:val="005D0CD0"/>
    <w:rsid w:val="005D11C2"/>
    <w:rsid w:val="005D2594"/>
    <w:rsid w:val="005D28F0"/>
    <w:rsid w:val="005D34F2"/>
    <w:rsid w:val="005D359F"/>
    <w:rsid w:val="005D3CFF"/>
    <w:rsid w:val="005D52B2"/>
    <w:rsid w:val="005E1F10"/>
    <w:rsid w:val="005E22F6"/>
    <w:rsid w:val="005E2A20"/>
    <w:rsid w:val="005E2EB3"/>
    <w:rsid w:val="005E3C8D"/>
    <w:rsid w:val="005E4977"/>
    <w:rsid w:val="005E5179"/>
    <w:rsid w:val="005E7554"/>
    <w:rsid w:val="005F4A29"/>
    <w:rsid w:val="005F4B87"/>
    <w:rsid w:val="005F5BB3"/>
    <w:rsid w:val="005F6687"/>
    <w:rsid w:val="005F74F4"/>
    <w:rsid w:val="005F7B76"/>
    <w:rsid w:val="00600B1E"/>
    <w:rsid w:val="006026F1"/>
    <w:rsid w:val="00603067"/>
    <w:rsid w:val="00604934"/>
    <w:rsid w:val="006051D6"/>
    <w:rsid w:val="00606772"/>
    <w:rsid w:val="006067A8"/>
    <w:rsid w:val="00607DB3"/>
    <w:rsid w:val="00611CD1"/>
    <w:rsid w:val="00611CD9"/>
    <w:rsid w:val="00612ECB"/>
    <w:rsid w:val="006136B5"/>
    <w:rsid w:val="00615CF1"/>
    <w:rsid w:val="0061704A"/>
    <w:rsid w:val="00620AAD"/>
    <w:rsid w:val="00621E52"/>
    <w:rsid w:val="0062382F"/>
    <w:rsid w:val="006255B2"/>
    <w:rsid w:val="00625FF7"/>
    <w:rsid w:val="0062656C"/>
    <w:rsid w:val="00630E2A"/>
    <w:rsid w:val="00632737"/>
    <w:rsid w:val="006338AF"/>
    <w:rsid w:val="00633CE6"/>
    <w:rsid w:val="00634375"/>
    <w:rsid w:val="00635E7C"/>
    <w:rsid w:val="0063677B"/>
    <w:rsid w:val="00637859"/>
    <w:rsid w:val="00640315"/>
    <w:rsid w:val="00640768"/>
    <w:rsid w:val="00641859"/>
    <w:rsid w:val="00641A64"/>
    <w:rsid w:val="0064303C"/>
    <w:rsid w:val="00643C61"/>
    <w:rsid w:val="006450BA"/>
    <w:rsid w:val="00645A05"/>
    <w:rsid w:val="00647537"/>
    <w:rsid w:val="00650215"/>
    <w:rsid w:val="0065075B"/>
    <w:rsid w:val="00650D1E"/>
    <w:rsid w:val="00651DAD"/>
    <w:rsid w:val="0065204F"/>
    <w:rsid w:val="00652F46"/>
    <w:rsid w:val="00654F6F"/>
    <w:rsid w:val="006578B1"/>
    <w:rsid w:val="00657EE3"/>
    <w:rsid w:val="00661C99"/>
    <w:rsid w:val="00662D20"/>
    <w:rsid w:val="006633B4"/>
    <w:rsid w:val="00664208"/>
    <w:rsid w:val="006654D1"/>
    <w:rsid w:val="00666170"/>
    <w:rsid w:val="00666E74"/>
    <w:rsid w:val="00666F0C"/>
    <w:rsid w:val="00671251"/>
    <w:rsid w:val="00672832"/>
    <w:rsid w:val="00672D1B"/>
    <w:rsid w:val="006734D9"/>
    <w:rsid w:val="00675F6F"/>
    <w:rsid w:val="006808E8"/>
    <w:rsid w:val="00680A1F"/>
    <w:rsid w:val="00682E7A"/>
    <w:rsid w:val="00683A35"/>
    <w:rsid w:val="00684214"/>
    <w:rsid w:val="00686EC8"/>
    <w:rsid w:val="006876A6"/>
    <w:rsid w:val="006900CD"/>
    <w:rsid w:val="006928CA"/>
    <w:rsid w:val="006930C4"/>
    <w:rsid w:val="006963C1"/>
    <w:rsid w:val="00696BE8"/>
    <w:rsid w:val="0069707C"/>
    <w:rsid w:val="006A168A"/>
    <w:rsid w:val="006A21E3"/>
    <w:rsid w:val="006A2413"/>
    <w:rsid w:val="006A32E2"/>
    <w:rsid w:val="006A41F0"/>
    <w:rsid w:val="006A57ED"/>
    <w:rsid w:val="006A581D"/>
    <w:rsid w:val="006A5AF9"/>
    <w:rsid w:val="006B00E5"/>
    <w:rsid w:val="006B0296"/>
    <w:rsid w:val="006B1A80"/>
    <w:rsid w:val="006B54AC"/>
    <w:rsid w:val="006B564E"/>
    <w:rsid w:val="006B63A3"/>
    <w:rsid w:val="006B6617"/>
    <w:rsid w:val="006C02E5"/>
    <w:rsid w:val="006C0E59"/>
    <w:rsid w:val="006C1FD0"/>
    <w:rsid w:val="006C1FE7"/>
    <w:rsid w:val="006C3F08"/>
    <w:rsid w:val="006C704D"/>
    <w:rsid w:val="006C7307"/>
    <w:rsid w:val="006D00E7"/>
    <w:rsid w:val="006D1502"/>
    <w:rsid w:val="006D1B07"/>
    <w:rsid w:val="006D2031"/>
    <w:rsid w:val="006D3D03"/>
    <w:rsid w:val="006D5C8F"/>
    <w:rsid w:val="006E01DC"/>
    <w:rsid w:val="006E1181"/>
    <w:rsid w:val="006E365A"/>
    <w:rsid w:val="006E39A7"/>
    <w:rsid w:val="006E4B25"/>
    <w:rsid w:val="006E5028"/>
    <w:rsid w:val="006E566A"/>
    <w:rsid w:val="006E5C20"/>
    <w:rsid w:val="006E61ED"/>
    <w:rsid w:val="006E7442"/>
    <w:rsid w:val="006F144D"/>
    <w:rsid w:val="006F25C7"/>
    <w:rsid w:val="006F324B"/>
    <w:rsid w:val="006F3786"/>
    <w:rsid w:val="006F4DBB"/>
    <w:rsid w:val="006F6FDB"/>
    <w:rsid w:val="007001E9"/>
    <w:rsid w:val="00701649"/>
    <w:rsid w:val="007029E0"/>
    <w:rsid w:val="007029FE"/>
    <w:rsid w:val="00704AEB"/>
    <w:rsid w:val="00710606"/>
    <w:rsid w:val="00711663"/>
    <w:rsid w:val="007132AE"/>
    <w:rsid w:val="00714FA6"/>
    <w:rsid w:val="007162F4"/>
    <w:rsid w:val="007166D9"/>
    <w:rsid w:val="00716A9B"/>
    <w:rsid w:val="00717A1F"/>
    <w:rsid w:val="00717E26"/>
    <w:rsid w:val="00723364"/>
    <w:rsid w:val="007252E2"/>
    <w:rsid w:val="007254F6"/>
    <w:rsid w:val="007267D9"/>
    <w:rsid w:val="00730A51"/>
    <w:rsid w:val="00731507"/>
    <w:rsid w:val="007327A7"/>
    <w:rsid w:val="0073294B"/>
    <w:rsid w:val="00732A62"/>
    <w:rsid w:val="00734694"/>
    <w:rsid w:val="00736405"/>
    <w:rsid w:val="007366EF"/>
    <w:rsid w:val="0073764A"/>
    <w:rsid w:val="00740C6F"/>
    <w:rsid w:val="00740DE2"/>
    <w:rsid w:val="007439B5"/>
    <w:rsid w:val="0074477A"/>
    <w:rsid w:val="0074516A"/>
    <w:rsid w:val="00745FFD"/>
    <w:rsid w:val="007468DB"/>
    <w:rsid w:val="00750AC2"/>
    <w:rsid w:val="00750E81"/>
    <w:rsid w:val="007514F0"/>
    <w:rsid w:val="00751AF4"/>
    <w:rsid w:val="00751BD8"/>
    <w:rsid w:val="0075264B"/>
    <w:rsid w:val="00752BA8"/>
    <w:rsid w:val="00754FB6"/>
    <w:rsid w:val="007605E0"/>
    <w:rsid w:val="00760C5C"/>
    <w:rsid w:val="00760E91"/>
    <w:rsid w:val="00762016"/>
    <w:rsid w:val="00763196"/>
    <w:rsid w:val="00763B3A"/>
    <w:rsid w:val="0076721C"/>
    <w:rsid w:val="00767684"/>
    <w:rsid w:val="00772AD8"/>
    <w:rsid w:val="00773C15"/>
    <w:rsid w:val="00773ED6"/>
    <w:rsid w:val="007749B5"/>
    <w:rsid w:val="007752C0"/>
    <w:rsid w:val="007761E8"/>
    <w:rsid w:val="007812A1"/>
    <w:rsid w:val="007826FF"/>
    <w:rsid w:val="00782A5D"/>
    <w:rsid w:val="0078386A"/>
    <w:rsid w:val="00783B9A"/>
    <w:rsid w:val="00785A37"/>
    <w:rsid w:val="00785B74"/>
    <w:rsid w:val="007862A2"/>
    <w:rsid w:val="00791820"/>
    <w:rsid w:val="00792E6A"/>
    <w:rsid w:val="00793753"/>
    <w:rsid w:val="00796F35"/>
    <w:rsid w:val="007A1366"/>
    <w:rsid w:val="007A2D75"/>
    <w:rsid w:val="007A3A8C"/>
    <w:rsid w:val="007A48FA"/>
    <w:rsid w:val="007A5BB7"/>
    <w:rsid w:val="007A5F7D"/>
    <w:rsid w:val="007A69F7"/>
    <w:rsid w:val="007A7BC9"/>
    <w:rsid w:val="007B198E"/>
    <w:rsid w:val="007B3AC6"/>
    <w:rsid w:val="007B65B8"/>
    <w:rsid w:val="007C1D3D"/>
    <w:rsid w:val="007C22BC"/>
    <w:rsid w:val="007C452B"/>
    <w:rsid w:val="007C5EFE"/>
    <w:rsid w:val="007D0950"/>
    <w:rsid w:val="007D53DE"/>
    <w:rsid w:val="007D5871"/>
    <w:rsid w:val="007E06C7"/>
    <w:rsid w:val="007E08E2"/>
    <w:rsid w:val="007E10BF"/>
    <w:rsid w:val="007E18A8"/>
    <w:rsid w:val="007E240E"/>
    <w:rsid w:val="007E2DB4"/>
    <w:rsid w:val="007E3EA8"/>
    <w:rsid w:val="007E6C3E"/>
    <w:rsid w:val="007E6E85"/>
    <w:rsid w:val="007E7C79"/>
    <w:rsid w:val="007F189C"/>
    <w:rsid w:val="007F201A"/>
    <w:rsid w:val="007F3348"/>
    <w:rsid w:val="007F3380"/>
    <w:rsid w:val="007F3F69"/>
    <w:rsid w:val="007F4AA3"/>
    <w:rsid w:val="007F6295"/>
    <w:rsid w:val="007F75D9"/>
    <w:rsid w:val="007F7AE1"/>
    <w:rsid w:val="00800181"/>
    <w:rsid w:val="00800239"/>
    <w:rsid w:val="00801F9D"/>
    <w:rsid w:val="00804968"/>
    <w:rsid w:val="00805463"/>
    <w:rsid w:val="008057AF"/>
    <w:rsid w:val="00806F61"/>
    <w:rsid w:val="00806FB5"/>
    <w:rsid w:val="008113A2"/>
    <w:rsid w:val="008120B0"/>
    <w:rsid w:val="0081368A"/>
    <w:rsid w:val="00813C72"/>
    <w:rsid w:val="00813C80"/>
    <w:rsid w:val="0082021B"/>
    <w:rsid w:val="00821B12"/>
    <w:rsid w:val="00822645"/>
    <w:rsid w:val="008231E1"/>
    <w:rsid w:val="008235BB"/>
    <w:rsid w:val="00825568"/>
    <w:rsid w:val="0082579D"/>
    <w:rsid w:val="00826EDC"/>
    <w:rsid w:val="00831F57"/>
    <w:rsid w:val="008328D0"/>
    <w:rsid w:val="00835977"/>
    <w:rsid w:val="00835F11"/>
    <w:rsid w:val="008431A8"/>
    <w:rsid w:val="008449C8"/>
    <w:rsid w:val="0084652B"/>
    <w:rsid w:val="00847C34"/>
    <w:rsid w:val="008521E9"/>
    <w:rsid w:val="0085264E"/>
    <w:rsid w:val="00852806"/>
    <w:rsid w:val="008528CB"/>
    <w:rsid w:val="00853E75"/>
    <w:rsid w:val="00854E84"/>
    <w:rsid w:val="0085548C"/>
    <w:rsid w:val="008574A8"/>
    <w:rsid w:val="00860286"/>
    <w:rsid w:val="00863E24"/>
    <w:rsid w:val="008641BE"/>
    <w:rsid w:val="00864248"/>
    <w:rsid w:val="00866080"/>
    <w:rsid w:val="00871537"/>
    <w:rsid w:val="00871E08"/>
    <w:rsid w:val="008728E5"/>
    <w:rsid w:val="00874DCA"/>
    <w:rsid w:val="00875CFC"/>
    <w:rsid w:val="00877060"/>
    <w:rsid w:val="0088118B"/>
    <w:rsid w:val="00882FA9"/>
    <w:rsid w:val="00884BCF"/>
    <w:rsid w:val="008867D9"/>
    <w:rsid w:val="0088727C"/>
    <w:rsid w:val="00897166"/>
    <w:rsid w:val="008976E1"/>
    <w:rsid w:val="008A1DEA"/>
    <w:rsid w:val="008A331B"/>
    <w:rsid w:val="008A4636"/>
    <w:rsid w:val="008A4D06"/>
    <w:rsid w:val="008A570A"/>
    <w:rsid w:val="008A5D53"/>
    <w:rsid w:val="008A6499"/>
    <w:rsid w:val="008A7ADA"/>
    <w:rsid w:val="008B2571"/>
    <w:rsid w:val="008B33D6"/>
    <w:rsid w:val="008B3D51"/>
    <w:rsid w:val="008B48CE"/>
    <w:rsid w:val="008B4F21"/>
    <w:rsid w:val="008B5054"/>
    <w:rsid w:val="008B6453"/>
    <w:rsid w:val="008C364F"/>
    <w:rsid w:val="008C4E64"/>
    <w:rsid w:val="008C51CD"/>
    <w:rsid w:val="008C5485"/>
    <w:rsid w:val="008C71C6"/>
    <w:rsid w:val="008C7F1D"/>
    <w:rsid w:val="008D0A41"/>
    <w:rsid w:val="008D41A3"/>
    <w:rsid w:val="008D41DE"/>
    <w:rsid w:val="008D6B9D"/>
    <w:rsid w:val="008E0014"/>
    <w:rsid w:val="008E20E4"/>
    <w:rsid w:val="008E2881"/>
    <w:rsid w:val="008E2DB4"/>
    <w:rsid w:val="008E36AF"/>
    <w:rsid w:val="008F0347"/>
    <w:rsid w:val="008F3B8C"/>
    <w:rsid w:val="008F3B9B"/>
    <w:rsid w:val="008F60C1"/>
    <w:rsid w:val="008F6291"/>
    <w:rsid w:val="008F7834"/>
    <w:rsid w:val="00906863"/>
    <w:rsid w:val="009078EF"/>
    <w:rsid w:val="00911D2F"/>
    <w:rsid w:val="009122B4"/>
    <w:rsid w:val="009124FE"/>
    <w:rsid w:val="009133B5"/>
    <w:rsid w:val="009148C0"/>
    <w:rsid w:val="00916864"/>
    <w:rsid w:val="00917B50"/>
    <w:rsid w:val="009226E8"/>
    <w:rsid w:val="00923053"/>
    <w:rsid w:val="00924B7A"/>
    <w:rsid w:val="00925E4D"/>
    <w:rsid w:val="00925FD9"/>
    <w:rsid w:val="00926DF0"/>
    <w:rsid w:val="00927CDC"/>
    <w:rsid w:val="00933B22"/>
    <w:rsid w:val="0093433C"/>
    <w:rsid w:val="009355C5"/>
    <w:rsid w:val="009404EE"/>
    <w:rsid w:val="00940C41"/>
    <w:rsid w:val="0094102C"/>
    <w:rsid w:val="00941EC4"/>
    <w:rsid w:val="00942940"/>
    <w:rsid w:val="00942FF7"/>
    <w:rsid w:val="00944170"/>
    <w:rsid w:val="00944B3B"/>
    <w:rsid w:val="00945400"/>
    <w:rsid w:val="0094555F"/>
    <w:rsid w:val="00946D18"/>
    <w:rsid w:val="009470DF"/>
    <w:rsid w:val="00950637"/>
    <w:rsid w:val="00952657"/>
    <w:rsid w:val="0095297B"/>
    <w:rsid w:val="009547A6"/>
    <w:rsid w:val="00954D5D"/>
    <w:rsid w:val="00955AC7"/>
    <w:rsid w:val="00956830"/>
    <w:rsid w:val="00957240"/>
    <w:rsid w:val="00957484"/>
    <w:rsid w:val="0096057B"/>
    <w:rsid w:val="00963F26"/>
    <w:rsid w:val="00967DC5"/>
    <w:rsid w:val="00972A96"/>
    <w:rsid w:val="00972D62"/>
    <w:rsid w:val="009757B8"/>
    <w:rsid w:val="00976D9A"/>
    <w:rsid w:val="00977C8E"/>
    <w:rsid w:val="009807F2"/>
    <w:rsid w:val="009831C5"/>
    <w:rsid w:val="00984B33"/>
    <w:rsid w:val="00987239"/>
    <w:rsid w:val="00991119"/>
    <w:rsid w:val="0099163A"/>
    <w:rsid w:val="00993881"/>
    <w:rsid w:val="009A0351"/>
    <w:rsid w:val="009A3EF6"/>
    <w:rsid w:val="009A4F0A"/>
    <w:rsid w:val="009A549A"/>
    <w:rsid w:val="009A62AF"/>
    <w:rsid w:val="009A701F"/>
    <w:rsid w:val="009A77FF"/>
    <w:rsid w:val="009A7F72"/>
    <w:rsid w:val="009B01A5"/>
    <w:rsid w:val="009B0A82"/>
    <w:rsid w:val="009B111D"/>
    <w:rsid w:val="009B3AC6"/>
    <w:rsid w:val="009B49F2"/>
    <w:rsid w:val="009B4DF7"/>
    <w:rsid w:val="009B51E0"/>
    <w:rsid w:val="009B6831"/>
    <w:rsid w:val="009B7A3A"/>
    <w:rsid w:val="009C1FA8"/>
    <w:rsid w:val="009C28B0"/>
    <w:rsid w:val="009C2EC3"/>
    <w:rsid w:val="009C54A7"/>
    <w:rsid w:val="009C54EF"/>
    <w:rsid w:val="009C5731"/>
    <w:rsid w:val="009C65AD"/>
    <w:rsid w:val="009D17AC"/>
    <w:rsid w:val="009D2E37"/>
    <w:rsid w:val="009E0BD0"/>
    <w:rsid w:val="009E1B23"/>
    <w:rsid w:val="009E244C"/>
    <w:rsid w:val="009E28A9"/>
    <w:rsid w:val="009E5681"/>
    <w:rsid w:val="009E60FB"/>
    <w:rsid w:val="009E6197"/>
    <w:rsid w:val="009E70C5"/>
    <w:rsid w:val="009E75EE"/>
    <w:rsid w:val="009E7F73"/>
    <w:rsid w:val="009F0EB7"/>
    <w:rsid w:val="009F1B8A"/>
    <w:rsid w:val="009F2E25"/>
    <w:rsid w:val="009F545F"/>
    <w:rsid w:val="009F63D3"/>
    <w:rsid w:val="009F75C1"/>
    <w:rsid w:val="009F7778"/>
    <w:rsid w:val="00A00746"/>
    <w:rsid w:val="00A0218F"/>
    <w:rsid w:val="00A026BA"/>
    <w:rsid w:val="00A03309"/>
    <w:rsid w:val="00A05672"/>
    <w:rsid w:val="00A1054F"/>
    <w:rsid w:val="00A10B25"/>
    <w:rsid w:val="00A12270"/>
    <w:rsid w:val="00A133DA"/>
    <w:rsid w:val="00A17FB1"/>
    <w:rsid w:val="00A21CA7"/>
    <w:rsid w:val="00A23ED9"/>
    <w:rsid w:val="00A25240"/>
    <w:rsid w:val="00A25310"/>
    <w:rsid w:val="00A254FF"/>
    <w:rsid w:val="00A25658"/>
    <w:rsid w:val="00A26B2F"/>
    <w:rsid w:val="00A32AC8"/>
    <w:rsid w:val="00A332CD"/>
    <w:rsid w:val="00A33EDD"/>
    <w:rsid w:val="00A345AE"/>
    <w:rsid w:val="00A34F39"/>
    <w:rsid w:val="00A35156"/>
    <w:rsid w:val="00A36FCC"/>
    <w:rsid w:val="00A40B4D"/>
    <w:rsid w:val="00A40BDC"/>
    <w:rsid w:val="00A4124D"/>
    <w:rsid w:val="00A413BF"/>
    <w:rsid w:val="00A42065"/>
    <w:rsid w:val="00A42460"/>
    <w:rsid w:val="00A43A1C"/>
    <w:rsid w:val="00A44C0A"/>
    <w:rsid w:val="00A47816"/>
    <w:rsid w:val="00A5165B"/>
    <w:rsid w:val="00A51E90"/>
    <w:rsid w:val="00A53BDA"/>
    <w:rsid w:val="00A551C0"/>
    <w:rsid w:val="00A55979"/>
    <w:rsid w:val="00A56BBC"/>
    <w:rsid w:val="00A57569"/>
    <w:rsid w:val="00A61C26"/>
    <w:rsid w:val="00A66B1F"/>
    <w:rsid w:val="00A677A3"/>
    <w:rsid w:val="00A71559"/>
    <w:rsid w:val="00A725EA"/>
    <w:rsid w:val="00A745BD"/>
    <w:rsid w:val="00A74BE6"/>
    <w:rsid w:val="00A75601"/>
    <w:rsid w:val="00A75BB0"/>
    <w:rsid w:val="00A766FF"/>
    <w:rsid w:val="00A77213"/>
    <w:rsid w:val="00A81281"/>
    <w:rsid w:val="00A830A3"/>
    <w:rsid w:val="00A839E1"/>
    <w:rsid w:val="00A83A77"/>
    <w:rsid w:val="00A83CB9"/>
    <w:rsid w:val="00A84829"/>
    <w:rsid w:val="00A87FB0"/>
    <w:rsid w:val="00A9005D"/>
    <w:rsid w:val="00A91429"/>
    <w:rsid w:val="00A91509"/>
    <w:rsid w:val="00A936C6"/>
    <w:rsid w:val="00A94893"/>
    <w:rsid w:val="00A952B8"/>
    <w:rsid w:val="00A95E83"/>
    <w:rsid w:val="00A96021"/>
    <w:rsid w:val="00A966D5"/>
    <w:rsid w:val="00A97453"/>
    <w:rsid w:val="00A976B2"/>
    <w:rsid w:val="00AA0B27"/>
    <w:rsid w:val="00AA15EE"/>
    <w:rsid w:val="00AA397B"/>
    <w:rsid w:val="00AA5005"/>
    <w:rsid w:val="00AA540E"/>
    <w:rsid w:val="00AA6431"/>
    <w:rsid w:val="00AA66F6"/>
    <w:rsid w:val="00AA701D"/>
    <w:rsid w:val="00AA702D"/>
    <w:rsid w:val="00AA7FB5"/>
    <w:rsid w:val="00AB1025"/>
    <w:rsid w:val="00AB39F8"/>
    <w:rsid w:val="00AB44BD"/>
    <w:rsid w:val="00AB47BF"/>
    <w:rsid w:val="00AB6B8F"/>
    <w:rsid w:val="00AB7572"/>
    <w:rsid w:val="00AB799E"/>
    <w:rsid w:val="00AC15AE"/>
    <w:rsid w:val="00AC21E2"/>
    <w:rsid w:val="00AC25D5"/>
    <w:rsid w:val="00AC25D9"/>
    <w:rsid w:val="00AC3009"/>
    <w:rsid w:val="00AC4D38"/>
    <w:rsid w:val="00AC65A1"/>
    <w:rsid w:val="00AC7C26"/>
    <w:rsid w:val="00AD1D79"/>
    <w:rsid w:val="00AD3001"/>
    <w:rsid w:val="00AD5F95"/>
    <w:rsid w:val="00AD63E6"/>
    <w:rsid w:val="00AD6595"/>
    <w:rsid w:val="00AE003A"/>
    <w:rsid w:val="00AE08AB"/>
    <w:rsid w:val="00AE3592"/>
    <w:rsid w:val="00AE3645"/>
    <w:rsid w:val="00AE6685"/>
    <w:rsid w:val="00AE6710"/>
    <w:rsid w:val="00AE69AE"/>
    <w:rsid w:val="00AE76D3"/>
    <w:rsid w:val="00AE7C5B"/>
    <w:rsid w:val="00AF0C45"/>
    <w:rsid w:val="00AF1033"/>
    <w:rsid w:val="00AF115A"/>
    <w:rsid w:val="00AF2985"/>
    <w:rsid w:val="00AF2E3D"/>
    <w:rsid w:val="00AF5911"/>
    <w:rsid w:val="00AF63DC"/>
    <w:rsid w:val="00AF6DEB"/>
    <w:rsid w:val="00B00E16"/>
    <w:rsid w:val="00B00FEC"/>
    <w:rsid w:val="00B02705"/>
    <w:rsid w:val="00B02C21"/>
    <w:rsid w:val="00B03C75"/>
    <w:rsid w:val="00B04782"/>
    <w:rsid w:val="00B100C1"/>
    <w:rsid w:val="00B108CA"/>
    <w:rsid w:val="00B135AA"/>
    <w:rsid w:val="00B176B0"/>
    <w:rsid w:val="00B215A6"/>
    <w:rsid w:val="00B23CCA"/>
    <w:rsid w:val="00B23F8A"/>
    <w:rsid w:val="00B242D4"/>
    <w:rsid w:val="00B243E5"/>
    <w:rsid w:val="00B25D9A"/>
    <w:rsid w:val="00B300ED"/>
    <w:rsid w:val="00B30340"/>
    <w:rsid w:val="00B306D7"/>
    <w:rsid w:val="00B317B2"/>
    <w:rsid w:val="00B3194E"/>
    <w:rsid w:val="00B32DA1"/>
    <w:rsid w:val="00B33140"/>
    <w:rsid w:val="00B3363C"/>
    <w:rsid w:val="00B33DE8"/>
    <w:rsid w:val="00B34453"/>
    <w:rsid w:val="00B344F3"/>
    <w:rsid w:val="00B345B3"/>
    <w:rsid w:val="00B34BAC"/>
    <w:rsid w:val="00B356AF"/>
    <w:rsid w:val="00B3672C"/>
    <w:rsid w:val="00B37644"/>
    <w:rsid w:val="00B37EEA"/>
    <w:rsid w:val="00B41C3A"/>
    <w:rsid w:val="00B43CF4"/>
    <w:rsid w:val="00B46877"/>
    <w:rsid w:val="00B514E6"/>
    <w:rsid w:val="00B51B77"/>
    <w:rsid w:val="00B54493"/>
    <w:rsid w:val="00B54A6E"/>
    <w:rsid w:val="00B54A89"/>
    <w:rsid w:val="00B57393"/>
    <w:rsid w:val="00B60210"/>
    <w:rsid w:val="00B6023F"/>
    <w:rsid w:val="00B604E4"/>
    <w:rsid w:val="00B613D5"/>
    <w:rsid w:val="00B629CF"/>
    <w:rsid w:val="00B62EB5"/>
    <w:rsid w:val="00B62FB0"/>
    <w:rsid w:val="00B63353"/>
    <w:rsid w:val="00B6359C"/>
    <w:rsid w:val="00B63B00"/>
    <w:rsid w:val="00B64236"/>
    <w:rsid w:val="00B65485"/>
    <w:rsid w:val="00B667DA"/>
    <w:rsid w:val="00B70079"/>
    <w:rsid w:val="00B72D01"/>
    <w:rsid w:val="00B740DE"/>
    <w:rsid w:val="00B75864"/>
    <w:rsid w:val="00B75A10"/>
    <w:rsid w:val="00B80C99"/>
    <w:rsid w:val="00B84C8E"/>
    <w:rsid w:val="00B85761"/>
    <w:rsid w:val="00B859AE"/>
    <w:rsid w:val="00B85B62"/>
    <w:rsid w:val="00B86520"/>
    <w:rsid w:val="00B87044"/>
    <w:rsid w:val="00B87EE9"/>
    <w:rsid w:val="00B9534C"/>
    <w:rsid w:val="00B963C5"/>
    <w:rsid w:val="00B96B16"/>
    <w:rsid w:val="00B9746A"/>
    <w:rsid w:val="00BA3A43"/>
    <w:rsid w:val="00BA6C08"/>
    <w:rsid w:val="00BB2358"/>
    <w:rsid w:val="00BB2AEE"/>
    <w:rsid w:val="00BB3F14"/>
    <w:rsid w:val="00BB446C"/>
    <w:rsid w:val="00BB560B"/>
    <w:rsid w:val="00BC1A8B"/>
    <w:rsid w:val="00BC2A26"/>
    <w:rsid w:val="00BC330D"/>
    <w:rsid w:val="00BC366C"/>
    <w:rsid w:val="00BD06FE"/>
    <w:rsid w:val="00BD2E37"/>
    <w:rsid w:val="00BD3124"/>
    <w:rsid w:val="00BD381F"/>
    <w:rsid w:val="00BD4125"/>
    <w:rsid w:val="00BD490D"/>
    <w:rsid w:val="00BD580D"/>
    <w:rsid w:val="00BD5F8A"/>
    <w:rsid w:val="00BD6647"/>
    <w:rsid w:val="00BD7EDB"/>
    <w:rsid w:val="00BE0371"/>
    <w:rsid w:val="00BE06B9"/>
    <w:rsid w:val="00BE098C"/>
    <w:rsid w:val="00BE43C6"/>
    <w:rsid w:val="00BE534B"/>
    <w:rsid w:val="00BF1A16"/>
    <w:rsid w:val="00BF2A09"/>
    <w:rsid w:val="00BF4B0E"/>
    <w:rsid w:val="00BF7B37"/>
    <w:rsid w:val="00C00901"/>
    <w:rsid w:val="00C013AE"/>
    <w:rsid w:val="00C018CC"/>
    <w:rsid w:val="00C02050"/>
    <w:rsid w:val="00C044D8"/>
    <w:rsid w:val="00C05CB0"/>
    <w:rsid w:val="00C06EC7"/>
    <w:rsid w:val="00C1037E"/>
    <w:rsid w:val="00C12078"/>
    <w:rsid w:val="00C15CA2"/>
    <w:rsid w:val="00C16BD7"/>
    <w:rsid w:val="00C20A1F"/>
    <w:rsid w:val="00C20DA3"/>
    <w:rsid w:val="00C21300"/>
    <w:rsid w:val="00C219D1"/>
    <w:rsid w:val="00C221CA"/>
    <w:rsid w:val="00C27040"/>
    <w:rsid w:val="00C30BCD"/>
    <w:rsid w:val="00C32296"/>
    <w:rsid w:val="00C3535C"/>
    <w:rsid w:val="00C35529"/>
    <w:rsid w:val="00C35C54"/>
    <w:rsid w:val="00C43313"/>
    <w:rsid w:val="00C44886"/>
    <w:rsid w:val="00C46BAD"/>
    <w:rsid w:val="00C521EF"/>
    <w:rsid w:val="00C5572E"/>
    <w:rsid w:val="00C57917"/>
    <w:rsid w:val="00C57F86"/>
    <w:rsid w:val="00C64009"/>
    <w:rsid w:val="00C656B0"/>
    <w:rsid w:val="00C737DE"/>
    <w:rsid w:val="00C74574"/>
    <w:rsid w:val="00C75100"/>
    <w:rsid w:val="00C7694A"/>
    <w:rsid w:val="00C80F17"/>
    <w:rsid w:val="00C83E38"/>
    <w:rsid w:val="00C86C2F"/>
    <w:rsid w:val="00C86FDB"/>
    <w:rsid w:val="00C9032A"/>
    <w:rsid w:val="00C9047A"/>
    <w:rsid w:val="00C90B95"/>
    <w:rsid w:val="00C92252"/>
    <w:rsid w:val="00C92ACA"/>
    <w:rsid w:val="00C93D2F"/>
    <w:rsid w:val="00C96349"/>
    <w:rsid w:val="00C96EF6"/>
    <w:rsid w:val="00C970F4"/>
    <w:rsid w:val="00CA0196"/>
    <w:rsid w:val="00CA7895"/>
    <w:rsid w:val="00CB00BC"/>
    <w:rsid w:val="00CB0DBC"/>
    <w:rsid w:val="00CB17E5"/>
    <w:rsid w:val="00CB43D8"/>
    <w:rsid w:val="00CB5BA6"/>
    <w:rsid w:val="00CB6016"/>
    <w:rsid w:val="00CB6F71"/>
    <w:rsid w:val="00CB7244"/>
    <w:rsid w:val="00CB7390"/>
    <w:rsid w:val="00CB7CF7"/>
    <w:rsid w:val="00CC0593"/>
    <w:rsid w:val="00CC0C76"/>
    <w:rsid w:val="00CC25D5"/>
    <w:rsid w:val="00CC2934"/>
    <w:rsid w:val="00CC2D34"/>
    <w:rsid w:val="00CC35F9"/>
    <w:rsid w:val="00CC42F0"/>
    <w:rsid w:val="00CC5452"/>
    <w:rsid w:val="00CC615D"/>
    <w:rsid w:val="00CD0110"/>
    <w:rsid w:val="00CD0B8E"/>
    <w:rsid w:val="00CD2D19"/>
    <w:rsid w:val="00CD3817"/>
    <w:rsid w:val="00CD40CE"/>
    <w:rsid w:val="00CD410B"/>
    <w:rsid w:val="00CD500B"/>
    <w:rsid w:val="00CD56F0"/>
    <w:rsid w:val="00CD5C4C"/>
    <w:rsid w:val="00CD63B2"/>
    <w:rsid w:val="00CD6878"/>
    <w:rsid w:val="00CD78F0"/>
    <w:rsid w:val="00CE0B68"/>
    <w:rsid w:val="00CE1A40"/>
    <w:rsid w:val="00CE2D6F"/>
    <w:rsid w:val="00CE3BAB"/>
    <w:rsid w:val="00CE49E6"/>
    <w:rsid w:val="00CE4B5A"/>
    <w:rsid w:val="00CE6901"/>
    <w:rsid w:val="00CE7020"/>
    <w:rsid w:val="00CF1FBE"/>
    <w:rsid w:val="00CF6164"/>
    <w:rsid w:val="00CF6C39"/>
    <w:rsid w:val="00CF704F"/>
    <w:rsid w:val="00CF7101"/>
    <w:rsid w:val="00D00337"/>
    <w:rsid w:val="00D00FA9"/>
    <w:rsid w:val="00D02AC3"/>
    <w:rsid w:val="00D02CB8"/>
    <w:rsid w:val="00D05369"/>
    <w:rsid w:val="00D06131"/>
    <w:rsid w:val="00D1017A"/>
    <w:rsid w:val="00D11274"/>
    <w:rsid w:val="00D135D1"/>
    <w:rsid w:val="00D14009"/>
    <w:rsid w:val="00D15FE3"/>
    <w:rsid w:val="00D165ED"/>
    <w:rsid w:val="00D168AD"/>
    <w:rsid w:val="00D17B07"/>
    <w:rsid w:val="00D201CE"/>
    <w:rsid w:val="00D20289"/>
    <w:rsid w:val="00D20309"/>
    <w:rsid w:val="00D21845"/>
    <w:rsid w:val="00D21F7D"/>
    <w:rsid w:val="00D23090"/>
    <w:rsid w:val="00D23E97"/>
    <w:rsid w:val="00D23F59"/>
    <w:rsid w:val="00D25A90"/>
    <w:rsid w:val="00D30C46"/>
    <w:rsid w:val="00D30D2E"/>
    <w:rsid w:val="00D311E1"/>
    <w:rsid w:val="00D31270"/>
    <w:rsid w:val="00D316A0"/>
    <w:rsid w:val="00D3184B"/>
    <w:rsid w:val="00D31997"/>
    <w:rsid w:val="00D31EA7"/>
    <w:rsid w:val="00D32840"/>
    <w:rsid w:val="00D32EFB"/>
    <w:rsid w:val="00D32F05"/>
    <w:rsid w:val="00D33B94"/>
    <w:rsid w:val="00D348B8"/>
    <w:rsid w:val="00D35D22"/>
    <w:rsid w:val="00D36261"/>
    <w:rsid w:val="00D36491"/>
    <w:rsid w:val="00D36D84"/>
    <w:rsid w:val="00D40935"/>
    <w:rsid w:val="00D433A3"/>
    <w:rsid w:val="00D43790"/>
    <w:rsid w:val="00D450DB"/>
    <w:rsid w:val="00D468BE"/>
    <w:rsid w:val="00D523BE"/>
    <w:rsid w:val="00D52739"/>
    <w:rsid w:val="00D53247"/>
    <w:rsid w:val="00D53CF7"/>
    <w:rsid w:val="00D5550A"/>
    <w:rsid w:val="00D57740"/>
    <w:rsid w:val="00D62683"/>
    <w:rsid w:val="00D64926"/>
    <w:rsid w:val="00D64BCC"/>
    <w:rsid w:val="00D64F7B"/>
    <w:rsid w:val="00D654A6"/>
    <w:rsid w:val="00D65FD7"/>
    <w:rsid w:val="00D67161"/>
    <w:rsid w:val="00D7100D"/>
    <w:rsid w:val="00D741DB"/>
    <w:rsid w:val="00D74573"/>
    <w:rsid w:val="00D748E7"/>
    <w:rsid w:val="00D762ED"/>
    <w:rsid w:val="00D80343"/>
    <w:rsid w:val="00D825A1"/>
    <w:rsid w:val="00D84755"/>
    <w:rsid w:val="00D85A87"/>
    <w:rsid w:val="00D85B2B"/>
    <w:rsid w:val="00D87394"/>
    <w:rsid w:val="00D873CF"/>
    <w:rsid w:val="00D91B21"/>
    <w:rsid w:val="00D920AA"/>
    <w:rsid w:val="00D92583"/>
    <w:rsid w:val="00D9408E"/>
    <w:rsid w:val="00D949D4"/>
    <w:rsid w:val="00D94F93"/>
    <w:rsid w:val="00D95913"/>
    <w:rsid w:val="00D96C44"/>
    <w:rsid w:val="00D97DD2"/>
    <w:rsid w:val="00DA14C4"/>
    <w:rsid w:val="00DA2AB9"/>
    <w:rsid w:val="00DA2DB0"/>
    <w:rsid w:val="00DA54B5"/>
    <w:rsid w:val="00DA5F79"/>
    <w:rsid w:val="00DA6689"/>
    <w:rsid w:val="00DA6E23"/>
    <w:rsid w:val="00DA742D"/>
    <w:rsid w:val="00DB44F5"/>
    <w:rsid w:val="00DB4BFB"/>
    <w:rsid w:val="00DB5131"/>
    <w:rsid w:val="00DB6E02"/>
    <w:rsid w:val="00DC09C4"/>
    <w:rsid w:val="00DC135C"/>
    <w:rsid w:val="00DC2197"/>
    <w:rsid w:val="00DC46A9"/>
    <w:rsid w:val="00DC4837"/>
    <w:rsid w:val="00DC5221"/>
    <w:rsid w:val="00DC537C"/>
    <w:rsid w:val="00DC5D41"/>
    <w:rsid w:val="00DC5DD6"/>
    <w:rsid w:val="00DD1AF4"/>
    <w:rsid w:val="00DD3320"/>
    <w:rsid w:val="00DD3921"/>
    <w:rsid w:val="00DD45A6"/>
    <w:rsid w:val="00DD4A7A"/>
    <w:rsid w:val="00DD60BE"/>
    <w:rsid w:val="00DE081E"/>
    <w:rsid w:val="00DE4862"/>
    <w:rsid w:val="00DE5060"/>
    <w:rsid w:val="00DE5C95"/>
    <w:rsid w:val="00DE5DFD"/>
    <w:rsid w:val="00DE77D3"/>
    <w:rsid w:val="00DF29B0"/>
    <w:rsid w:val="00DF36A5"/>
    <w:rsid w:val="00DF41E3"/>
    <w:rsid w:val="00DF4D9C"/>
    <w:rsid w:val="00DF7E41"/>
    <w:rsid w:val="00E031C7"/>
    <w:rsid w:val="00E03C0B"/>
    <w:rsid w:val="00E04DB1"/>
    <w:rsid w:val="00E055AE"/>
    <w:rsid w:val="00E06B31"/>
    <w:rsid w:val="00E072BB"/>
    <w:rsid w:val="00E07D9E"/>
    <w:rsid w:val="00E12A60"/>
    <w:rsid w:val="00E12C55"/>
    <w:rsid w:val="00E144E7"/>
    <w:rsid w:val="00E144FF"/>
    <w:rsid w:val="00E15226"/>
    <w:rsid w:val="00E15EF4"/>
    <w:rsid w:val="00E16E1D"/>
    <w:rsid w:val="00E220B2"/>
    <w:rsid w:val="00E24B46"/>
    <w:rsid w:val="00E2541F"/>
    <w:rsid w:val="00E26D5D"/>
    <w:rsid w:val="00E27380"/>
    <w:rsid w:val="00E27BC2"/>
    <w:rsid w:val="00E312D5"/>
    <w:rsid w:val="00E323FF"/>
    <w:rsid w:val="00E341B2"/>
    <w:rsid w:val="00E34A7A"/>
    <w:rsid w:val="00E35003"/>
    <w:rsid w:val="00E36244"/>
    <w:rsid w:val="00E40436"/>
    <w:rsid w:val="00E4087B"/>
    <w:rsid w:val="00E43AF1"/>
    <w:rsid w:val="00E45829"/>
    <w:rsid w:val="00E477FE"/>
    <w:rsid w:val="00E51F89"/>
    <w:rsid w:val="00E526A8"/>
    <w:rsid w:val="00E55D01"/>
    <w:rsid w:val="00E567D1"/>
    <w:rsid w:val="00E57110"/>
    <w:rsid w:val="00E61EE7"/>
    <w:rsid w:val="00E622E8"/>
    <w:rsid w:val="00E64CF5"/>
    <w:rsid w:val="00E6598D"/>
    <w:rsid w:val="00E66AE4"/>
    <w:rsid w:val="00E67A88"/>
    <w:rsid w:val="00E71FA1"/>
    <w:rsid w:val="00E7260C"/>
    <w:rsid w:val="00E73337"/>
    <w:rsid w:val="00E73B46"/>
    <w:rsid w:val="00E75064"/>
    <w:rsid w:val="00E76EE4"/>
    <w:rsid w:val="00E76F46"/>
    <w:rsid w:val="00E80A3C"/>
    <w:rsid w:val="00E81300"/>
    <w:rsid w:val="00E8157F"/>
    <w:rsid w:val="00E86824"/>
    <w:rsid w:val="00E86A17"/>
    <w:rsid w:val="00E87CBA"/>
    <w:rsid w:val="00E90C3B"/>
    <w:rsid w:val="00E90ECE"/>
    <w:rsid w:val="00E913F8"/>
    <w:rsid w:val="00E91781"/>
    <w:rsid w:val="00E9216A"/>
    <w:rsid w:val="00E92BE4"/>
    <w:rsid w:val="00E9310B"/>
    <w:rsid w:val="00E9491F"/>
    <w:rsid w:val="00E9586C"/>
    <w:rsid w:val="00E96EB4"/>
    <w:rsid w:val="00E97FCC"/>
    <w:rsid w:val="00EB0A31"/>
    <w:rsid w:val="00EB27ED"/>
    <w:rsid w:val="00EB2879"/>
    <w:rsid w:val="00EB2DBA"/>
    <w:rsid w:val="00EB60CF"/>
    <w:rsid w:val="00EB6778"/>
    <w:rsid w:val="00EB7F25"/>
    <w:rsid w:val="00EC027B"/>
    <w:rsid w:val="00EC2629"/>
    <w:rsid w:val="00EC3978"/>
    <w:rsid w:val="00EC4D06"/>
    <w:rsid w:val="00EC5AF1"/>
    <w:rsid w:val="00ED0C1B"/>
    <w:rsid w:val="00ED137A"/>
    <w:rsid w:val="00ED14C8"/>
    <w:rsid w:val="00ED3297"/>
    <w:rsid w:val="00ED674B"/>
    <w:rsid w:val="00ED755F"/>
    <w:rsid w:val="00ED7DFF"/>
    <w:rsid w:val="00EE0D84"/>
    <w:rsid w:val="00EE1A6F"/>
    <w:rsid w:val="00EE2DB7"/>
    <w:rsid w:val="00EE36D9"/>
    <w:rsid w:val="00EE3FDC"/>
    <w:rsid w:val="00EE4950"/>
    <w:rsid w:val="00EE69C8"/>
    <w:rsid w:val="00EE7661"/>
    <w:rsid w:val="00EF1EC4"/>
    <w:rsid w:val="00EF273B"/>
    <w:rsid w:val="00EF629F"/>
    <w:rsid w:val="00EF7075"/>
    <w:rsid w:val="00F00BE0"/>
    <w:rsid w:val="00F01D32"/>
    <w:rsid w:val="00F033E0"/>
    <w:rsid w:val="00F035D3"/>
    <w:rsid w:val="00F05507"/>
    <w:rsid w:val="00F05900"/>
    <w:rsid w:val="00F07256"/>
    <w:rsid w:val="00F07648"/>
    <w:rsid w:val="00F07C45"/>
    <w:rsid w:val="00F107B8"/>
    <w:rsid w:val="00F14533"/>
    <w:rsid w:val="00F16344"/>
    <w:rsid w:val="00F20302"/>
    <w:rsid w:val="00F21A67"/>
    <w:rsid w:val="00F21CBD"/>
    <w:rsid w:val="00F21DAD"/>
    <w:rsid w:val="00F253B2"/>
    <w:rsid w:val="00F277C7"/>
    <w:rsid w:val="00F31648"/>
    <w:rsid w:val="00F32343"/>
    <w:rsid w:val="00F32F6E"/>
    <w:rsid w:val="00F342AC"/>
    <w:rsid w:val="00F3586B"/>
    <w:rsid w:val="00F36273"/>
    <w:rsid w:val="00F4645E"/>
    <w:rsid w:val="00F504CE"/>
    <w:rsid w:val="00F52363"/>
    <w:rsid w:val="00F523C1"/>
    <w:rsid w:val="00F57866"/>
    <w:rsid w:val="00F62EC0"/>
    <w:rsid w:val="00F634E6"/>
    <w:rsid w:val="00F6484E"/>
    <w:rsid w:val="00F64D6B"/>
    <w:rsid w:val="00F70B3B"/>
    <w:rsid w:val="00F7441D"/>
    <w:rsid w:val="00F7514A"/>
    <w:rsid w:val="00F7597A"/>
    <w:rsid w:val="00F7599A"/>
    <w:rsid w:val="00F75ECA"/>
    <w:rsid w:val="00F8085C"/>
    <w:rsid w:val="00F8370B"/>
    <w:rsid w:val="00F83B64"/>
    <w:rsid w:val="00F83E46"/>
    <w:rsid w:val="00F83F09"/>
    <w:rsid w:val="00F8651B"/>
    <w:rsid w:val="00F91480"/>
    <w:rsid w:val="00F93C77"/>
    <w:rsid w:val="00F94152"/>
    <w:rsid w:val="00FA0E95"/>
    <w:rsid w:val="00FA1097"/>
    <w:rsid w:val="00FA2227"/>
    <w:rsid w:val="00FA38EC"/>
    <w:rsid w:val="00FB0E73"/>
    <w:rsid w:val="00FB0EC6"/>
    <w:rsid w:val="00FB10F2"/>
    <w:rsid w:val="00FB20B5"/>
    <w:rsid w:val="00FB3E85"/>
    <w:rsid w:val="00FB4717"/>
    <w:rsid w:val="00FB4E38"/>
    <w:rsid w:val="00FC04CE"/>
    <w:rsid w:val="00FC20A0"/>
    <w:rsid w:val="00FC2726"/>
    <w:rsid w:val="00FC393A"/>
    <w:rsid w:val="00FC4820"/>
    <w:rsid w:val="00FC57C4"/>
    <w:rsid w:val="00FC62C3"/>
    <w:rsid w:val="00FC6619"/>
    <w:rsid w:val="00FC745E"/>
    <w:rsid w:val="00FD06B6"/>
    <w:rsid w:val="00FD34AA"/>
    <w:rsid w:val="00FD38B4"/>
    <w:rsid w:val="00FD7005"/>
    <w:rsid w:val="00FD70DB"/>
    <w:rsid w:val="00FD764A"/>
    <w:rsid w:val="00FE0351"/>
    <w:rsid w:val="00FE207C"/>
    <w:rsid w:val="00FE36F6"/>
    <w:rsid w:val="00FE3B0F"/>
    <w:rsid w:val="00FE3EF8"/>
    <w:rsid w:val="00FE4893"/>
    <w:rsid w:val="00FE7958"/>
    <w:rsid w:val="00FF1C76"/>
    <w:rsid w:val="00FF4A7D"/>
    <w:rsid w:val="00FF4DCC"/>
    <w:rsid w:val="00FF5F64"/>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1828210"/>
  <w15:chartTrackingRefBased/>
  <w15:docId w15:val="{9186632D-6770-430E-8E58-F6EC69BE7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2727184">
      <w:bodyDiv w:val="1"/>
      <w:marLeft w:val="0"/>
      <w:marRight w:val="0"/>
      <w:marTop w:val="0"/>
      <w:marBottom w:val="0"/>
      <w:divBdr>
        <w:top w:val="none" w:sz="0" w:space="0" w:color="auto"/>
        <w:left w:val="none" w:sz="0" w:space="0" w:color="auto"/>
        <w:bottom w:val="none" w:sz="0" w:space="0" w:color="auto"/>
        <w:right w:val="none" w:sz="0" w:space="0" w:color="auto"/>
      </w:divBdr>
    </w:div>
    <w:div w:id="78917268">
      <w:bodyDiv w:val="1"/>
      <w:marLeft w:val="0"/>
      <w:marRight w:val="0"/>
      <w:marTop w:val="0"/>
      <w:marBottom w:val="0"/>
      <w:divBdr>
        <w:top w:val="none" w:sz="0" w:space="0" w:color="auto"/>
        <w:left w:val="none" w:sz="0" w:space="0" w:color="auto"/>
        <w:bottom w:val="none" w:sz="0" w:space="0" w:color="auto"/>
        <w:right w:val="none" w:sz="0" w:space="0" w:color="auto"/>
      </w:divBdr>
    </w:div>
    <w:div w:id="13573217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0438741">
      <w:bodyDiv w:val="1"/>
      <w:marLeft w:val="0"/>
      <w:marRight w:val="0"/>
      <w:marTop w:val="0"/>
      <w:marBottom w:val="0"/>
      <w:divBdr>
        <w:top w:val="none" w:sz="0" w:space="0" w:color="auto"/>
        <w:left w:val="none" w:sz="0" w:space="0" w:color="auto"/>
        <w:bottom w:val="none" w:sz="0" w:space="0" w:color="auto"/>
        <w:right w:val="none" w:sz="0" w:space="0" w:color="auto"/>
      </w:divBdr>
    </w:div>
    <w:div w:id="194855736">
      <w:bodyDiv w:val="1"/>
      <w:marLeft w:val="0"/>
      <w:marRight w:val="0"/>
      <w:marTop w:val="0"/>
      <w:marBottom w:val="0"/>
      <w:divBdr>
        <w:top w:val="none" w:sz="0" w:space="0" w:color="auto"/>
        <w:left w:val="none" w:sz="0" w:space="0" w:color="auto"/>
        <w:bottom w:val="none" w:sz="0" w:space="0" w:color="auto"/>
        <w:right w:val="none" w:sz="0" w:space="0" w:color="auto"/>
      </w:divBdr>
    </w:div>
    <w:div w:id="220941086">
      <w:bodyDiv w:val="1"/>
      <w:marLeft w:val="0"/>
      <w:marRight w:val="0"/>
      <w:marTop w:val="0"/>
      <w:marBottom w:val="0"/>
      <w:divBdr>
        <w:top w:val="none" w:sz="0" w:space="0" w:color="auto"/>
        <w:left w:val="none" w:sz="0" w:space="0" w:color="auto"/>
        <w:bottom w:val="none" w:sz="0" w:space="0" w:color="auto"/>
        <w:right w:val="none" w:sz="0" w:space="0" w:color="auto"/>
      </w:divBdr>
    </w:div>
    <w:div w:id="230192843">
      <w:bodyDiv w:val="1"/>
      <w:marLeft w:val="0"/>
      <w:marRight w:val="0"/>
      <w:marTop w:val="0"/>
      <w:marBottom w:val="0"/>
      <w:divBdr>
        <w:top w:val="none" w:sz="0" w:space="0" w:color="auto"/>
        <w:left w:val="none" w:sz="0" w:space="0" w:color="auto"/>
        <w:bottom w:val="none" w:sz="0" w:space="0" w:color="auto"/>
        <w:right w:val="none" w:sz="0" w:space="0" w:color="auto"/>
      </w:divBdr>
    </w:div>
    <w:div w:id="262692919">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311878">
      <w:bodyDiv w:val="1"/>
      <w:marLeft w:val="0"/>
      <w:marRight w:val="0"/>
      <w:marTop w:val="0"/>
      <w:marBottom w:val="0"/>
      <w:divBdr>
        <w:top w:val="none" w:sz="0" w:space="0" w:color="auto"/>
        <w:left w:val="none" w:sz="0" w:space="0" w:color="auto"/>
        <w:bottom w:val="none" w:sz="0" w:space="0" w:color="auto"/>
        <w:right w:val="none" w:sz="0" w:space="0" w:color="auto"/>
      </w:divBdr>
    </w:div>
    <w:div w:id="311762248">
      <w:bodyDiv w:val="1"/>
      <w:marLeft w:val="0"/>
      <w:marRight w:val="0"/>
      <w:marTop w:val="0"/>
      <w:marBottom w:val="0"/>
      <w:divBdr>
        <w:top w:val="none" w:sz="0" w:space="0" w:color="auto"/>
        <w:left w:val="none" w:sz="0" w:space="0" w:color="auto"/>
        <w:bottom w:val="none" w:sz="0" w:space="0" w:color="auto"/>
        <w:right w:val="none" w:sz="0" w:space="0" w:color="auto"/>
      </w:divBdr>
    </w:div>
    <w:div w:id="396899087">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25368647">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8945154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9691788">
      <w:bodyDiv w:val="1"/>
      <w:marLeft w:val="0"/>
      <w:marRight w:val="0"/>
      <w:marTop w:val="0"/>
      <w:marBottom w:val="0"/>
      <w:divBdr>
        <w:top w:val="none" w:sz="0" w:space="0" w:color="auto"/>
        <w:left w:val="none" w:sz="0" w:space="0" w:color="auto"/>
        <w:bottom w:val="none" w:sz="0" w:space="0" w:color="auto"/>
        <w:right w:val="none" w:sz="0" w:space="0" w:color="auto"/>
      </w:divBdr>
    </w:div>
    <w:div w:id="774835373">
      <w:bodyDiv w:val="1"/>
      <w:marLeft w:val="0"/>
      <w:marRight w:val="0"/>
      <w:marTop w:val="0"/>
      <w:marBottom w:val="0"/>
      <w:divBdr>
        <w:top w:val="none" w:sz="0" w:space="0" w:color="auto"/>
        <w:left w:val="none" w:sz="0" w:space="0" w:color="auto"/>
        <w:bottom w:val="none" w:sz="0" w:space="0" w:color="auto"/>
        <w:right w:val="none" w:sz="0" w:space="0" w:color="auto"/>
      </w:divBdr>
    </w:div>
    <w:div w:id="776751054">
      <w:bodyDiv w:val="1"/>
      <w:marLeft w:val="0"/>
      <w:marRight w:val="0"/>
      <w:marTop w:val="0"/>
      <w:marBottom w:val="0"/>
      <w:divBdr>
        <w:top w:val="none" w:sz="0" w:space="0" w:color="auto"/>
        <w:left w:val="none" w:sz="0" w:space="0" w:color="auto"/>
        <w:bottom w:val="none" w:sz="0" w:space="0" w:color="auto"/>
        <w:right w:val="none" w:sz="0" w:space="0" w:color="auto"/>
      </w:divBdr>
    </w:div>
    <w:div w:id="844520267">
      <w:bodyDiv w:val="1"/>
      <w:marLeft w:val="0"/>
      <w:marRight w:val="0"/>
      <w:marTop w:val="0"/>
      <w:marBottom w:val="0"/>
      <w:divBdr>
        <w:top w:val="none" w:sz="0" w:space="0" w:color="auto"/>
        <w:left w:val="none" w:sz="0" w:space="0" w:color="auto"/>
        <w:bottom w:val="none" w:sz="0" w:space="0" w:color="auto"/>
        <w:right w:val="none" w:sz="0" w:space="0" w:color="auto"/>
      </w:divBdr>
    </w:div>
    <w:div w:id="871309070">
      <w:bodyDiv w:val="1"/>
      <w:marLeft w:val="0"/>
      <w:marRight w:val="0"/>
      <w:marTop w:val="0"/>
      <w:marBottom w:val="0"/>
      <w:divBdr>
        <w:top w:val="none" w:sz="0" w:space="0" w:color="auto"/>
        <w:left w:val="none" w:sz="0" w:space="0" w:color="auto"/>
        <w:bottom w:val="none" w:sz="0" w:space="0" w:color="auto"/>
        <w:right w:val="none" w:sz="0" w:space="0" w:color="auto"/>
      </w:divBdr>
    </w:div>
    <w:div w:id="890656896">
      <w:bodyDiv w:val="1"/>
      <w:marLeft w:val="0"/>
      <w:marRight w:val="0"/>
      <w:marTop w:val="0"/>
      <w:marBottom w:val="0"/>
      <w:divBdr>
        <w:top w:val="none" w:sz="0" w:space="0" w:color="auto"/>
        <w:left w:val="none" w:sz="0" w:space="0" w:color="auto"/>
        <w:bottom w:val="none" w:sz="0" w:space="0" w:color="auto"/>
        <w:right w:val="none" w:sz="0" w:space="0" w:color="auto"/>
      </w:divBdr>
    </w:div>
    <w:div w:id="894897824">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93678544">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5483444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45337719">
      <w:bodyDiv w:val="1"/>
      <w:marLeft w:val="0"/>
      <w:marRight w:val="0"/>
      <w:marTop w:val="0"/>
      <w:marBottom w:val="0"/>
      <w:divBdr>
        <w:top w:val="none" w:sz="0" w:space="0" w:color="auto"/>
        <w:left w:val="none" w:sz="0" w:space="0" w:color="auto"/>
        <w:bottom w:val="none" w:sz="0" w:space="0" w:color="auto"/>
        <w:right w:val="none" w:sz="0" w:space="0" w:color="auto"/>
      </w:divBdr>
      <w:divsChild>
        <w:div w:id="1821313040">
          <w:marLeft w:val="0"/>
          <w:marRight w:val="0"/>
          <w:marTop w:val="0"/>
          <w:marBottom w:val="0"/>
          <w:divBdr>
            <w:top w:val="none" w:sz="0" w:space="0" w:color="auto"/>
            <w:left w:val="none" w:sz="0" w:space="0" w:color="auto"/>
            <w:bottom w:val="none" w:sz="0" w:space="0" w:color="auto"/>
            <w:right w:val="none" w:sz="0" w:space="0" w:color="auto"/>
          </w:divBdr>
          <w:divsChild>
            <w:div w:id="62678059">
              <w:marLeft w:val="0"/>
              <w:marRight w:val="0"/>
              <w:marTop w:val="0"/>
              <w:marBottom w:val="0"/>
              <w:divBdr>
                <w:top w:val="none" w:sz="0" w:space="0" w:color="auto"/>
                <w:left w:val="none" w:sz="0" w:space="0" w:color="auto"/>
                <w:bottom w:val="none" w:sz="0" w:space="0" w:color="auto"/>
                <w:right w:val="none" w:sz="0" w:space="0" w:color="auto"/>
              </w:divBdr>
            </w:div>
            <w:div w:id="1977489256">
              <w:marLeft w:val="0"/>
              <w:marRight w:val="0"/>
              <w:marTop w:val="0"/>
              <w:marBottom w:val="0"/>
              <w:divBdr>
                <w:top w:val="none" w:sz="0" w:space="0" w:color="auto"/>
                <w:left w:val="none" w:sz="0" w:space="0" w:color="auto"/>
                <w:bottom w:val="none" w:sz="0" w:space="0" w:color="auto"/>
                <w:right w:val="none" w:sz="0" w:space="0" w:color="auto"/>
              </w:divBdr>
            </w:div>
            <w:div w:id="215238095">
              <w:marLeft w:val="0"/>
              <w:marRight w:val="0"/>
              <w:marTop w:val="0"/>
              <w:marBottom w:val="0"/>
              <w:divBdr>
                <w:top w:val="none" w:sz="0" w:space="0" w:color="auto"/>
                <w:left w:val="none" w:sz="0" w:space="0" w:color="auto"/>
                <w:bottom w:val="none" w:sz="0" w:space="0" w:color="auto"/>
                <w:right w:val="none" w:sz="0" w:space="0" w:color="auto"/>
              </w:divBdr>
            </w:div>
            <w:div w:id="694844856">
              <w:marLeft w:val="0"/>
              <w:marRight w:val="0"/>
              <w:marTop w:val="0"/>
              <w:marBottom w:val="0"/>
              <w:divBdr>
                <w:top w:val="none" w:sz="0" w:space="0" w:color="auto"/>
                <w:left w:val="none" w:sz="0" w:space="0" w:color="auto"/>
                <w:bottom w:val="none" w:sz="0" w:space="0" w:color="auto"/>
                <w:right w:val="none" w:sz="0" w:space="0" w:color="auto"/>
              </w:divBdr>
            </w:div>
            <w:div w:id="536966125">
              <w:marLeft w:val="0"/>
              <w:marRight w:val="0"/>
              <w:marTop w:val="0"/>
              <w:marBottom w:val="0"/>
              <w:divBdr>
                <w:top w:val="none" w:sz="0" w:space="0" w:color="auto"/>
                <w:left w:val="none" w:sz="0" w:space="0" w:color="auto"/>
                <w:bottom w:val="none" w:sz="0" w:space="0" w:color="auto"/>
                <w:right w:val="none" w:sz="0" w:space="0" w:color="auto"/>
              </w:divBdr>
            </w:div>
            <w:div w:id="1719695451">
              <w:marLeft w:val="0"/>
              <w:marRight w:val="0"/>
              <w:marTop w:val="0"/>
              <w:marBottom w:val="0"/>
              <w:divBdr>
                <w:top w:val="none" w:sz="0" w:space="0" w:color="auto"/>
                <w:left w:val="none" w:sz="0" w:space="0" w:color="auto"/>
                <w:bottom w:val="none" w:sz="0" w:space="0" w:color="auto"/>
                <w:right w:val="none" w:sz="0" w:space="0" w:color="auto"/>
              </w:divBdr>
            </w:div>
            <w:div w:id="1555578030">
              <w:marLeft w:val="0"/>
              <w:marRight w:val="0"/>
              <w:marTop w:val="0"/>
              <w:marBottom w:val="0"/>
              <w:divBdr>
                <w:top w:val="none" w:sz="0" w:space="0" w:color="auto"/>
                <w:left w:val="none" w:sz="0" w:space="0" w:color="auto"/>
                <w:bottom w:val="none" w:sz="0" w:space="0" w:color="auto"/>
                <w:right w:val="none" w:sz="0" w:space="0" w:color="auto"/>
              </w:divBdr>
            </w:div>
            <w:div w:id="1915621291">
              <w:marLeft w:val="0"/>
              <w:marRight w:val="0"/>
              <w:marTop w:val="0"/>
              <w:marBottom w:val="0"/>
              <w:divBdr>
                <w:top w:val="none" w:sz="0" w:space="0" w:color="auto"/>
                <w:left w:val="none" w:sz="0" w:space="0" w:color="auto"/>
                <w:bottom w:val="none" w:sz="0" w:space="0" w:color="auto"/>
                <w:right w:val="none" w:sz="0" w:space="0" w:color="auto"/>
              </w:divBdr>
            </w:div>
            <w:div w:id="527990451">
              <w:marLeft w:val="0"/>
              <w:marRight w:val="0"/>
              <w:marTop w:val="0"/>
              <w:marBottom w:val="0"/>
              <w:divBdr>
                <w:top w:val="none" w:sz="0" w:space="0" w:color="auto"/>
                <w:left w:val="none" w:sz="0" w:space="0" w:color="auto"/>
                <w:bottom w:val="none" w:sz="0" w:space="0" w:color="auto"/>
                <w:right w:val="none" w:sz="0" w:space="0" w:color="auto"/>
              </w:divBdr>
            </w:div>
            <w:div w:id="1415590301">
              <w:marLeft w:val="0"/>
              <w:marRight w:val="0"/>
              <w:marTop w:val="0"/>
              <w:marBottom w:val="0"/>
              <w:divBdr>
                <w:top w:val="none" w:sz="0" w:space="0" w:color="auto"/>
                <w:left w:val="none" w:sz="0" w:space="0" w:color="auto"/>
                <w:bottom w:val="none" w:sz="0" w:space="0" w:color="auto"/>
                <w:right w:val="none" w:sz="0" w:space="0" w:color="auto"/>
              </w:divBdr>
            </w:div>
            <w:div w:id="1824004750">
              <w:marLeft w:val="0"/>
              <w:marRight w:val="0"/>
              <w:marTop w:val="0"/>
              <w:marBottom w:val="0"/>
              <w:divBdr>
                <w:top w:val="none" w:sz="0" w:space="0" w:color="auto"/>
                <w:left w:val="none" w:sz="0" w:space="0" w:color="auto"/>
                <w:bottom w:val="none" w:sz="0" w:space="0" w:color="auto"/>
                <w:right w:val="none" w:sz="0" w:space="0" w:color="auto"/>
              </w:divBdr>
            </w:div>
            <w:div w:id="1099330321">
              <w:marLeft w:val="0"/>
              <w:marRight w:val="0"/>
              <w:marTop w:val="0"/>
              <w:marBottom w:val="0"/>
              <w:divBdr>
                <w:top w:val="none" w:sz="0" w:space="0" w:color="auto"/>
                <w:left w:val="none" w:sz="0" w:space="0" w:color="auto"/>
                <w:bottom w:val="none" w:sz="0" w:space="0" w:color="auto"/>
                <w:right w:val="none" w:sz="0" w:space="0" w:color="auto"/>
              </w:divBdr>
            </w:div>
            <w:div w:id="1806269161">
              <w:marLeft w:val="0"/>
              <w:marRight w:val="0"/>
              <w:marTop w:val="0"/>
              <w:marBottom w:val="0"/>
              <w:divBdr>
                <w:top w:val="none" w:sz="0" w:space="0" w:color="auto"/>
                <w:left w:val="none" w:sz="0" w:space="0" w:color="auto"/>
                <w:bottom w:val="none" w:sz="0" w:space="0" w:color="auto"/>
                <w:right w:val="none" w:sz="0" w:space="0" w:color="auto"/>
              </w:divBdr>
            </w:div>
            <w:div w:id="1501198480">
              <w:marLeft w:val="0"/>
              <w:marRight w:val="0"/>
              <w:marTop w:val="0"/>
              <w:marBottom w:val="0"/>
              <w:divBdr>
                <w:top w:val="none" w:sz="0" w:space="0" w:color="auto"/>
                <w:left w:val="none" w:sz="0" w:space="0" w:color="auto"/>
                <w:bottom w:val="none" w:sz="0" w:space="0" w:color="auto"/>
                <w:right w:val="none" w:sz="0" w:space="0" w:color="auto"/>
              </w:divBdr>
            </w:div>
            <w:div w:id="1307469380">
              <w:marLeft w:val="0"/>
              <w:marRight w:val="0"/>
              <w:marTop w:val="0"/>
              <w:marBottom w:val="0"/>
              <w:divBdr>
                <w:top w:val="none" w:sz="0" w:space="0" w:color="auto"/>
                <w:left w:val="none" w:sz="0" w:space="0" w:color="auto"/>
                <w:bottom w:val="none" w:sz="0" w:space="0" w:color="auto"/>
                <w:right w:val="none" w:sz="0" w:space="0" w:color="auto"/>
              </w:divBdr>
            </w:div>
            <w:div w:id="1539052172">
              <w:marLeft w:val="0"/>
              <w:marRight w:val="0"/>
              <w:marTop w:val="0"/>
              <w:marBottom w:val="0"/>
              <w:divBdr>
                <w:top w:val="none" w:sz="0" w:space="0" w:color="auto"/>
                <w:left w:val="none" w:sz="0" w:space="0" w:color="auto"/>
                <w:bottom w:val="none" w:sz="0" w:space="0" w:color="auto"/>
                <w:right w:val="none" w:sz="0" w:space="0" w:color="auto"/>
              </w:divBdr>
            </w:div>
            <w:div w:id="503087099">
              <w:marLeft w:val="0"/>
              <w:marRight w:val="0"/>
              <w:marTop w:val="0"/>
              <w:marBottom w:val="0"/>
              <w:divBdr>
                <w:top w:val="none" w:sz="0" w:space="0" w:color="auto"/>
                <w:left w:val="none" w:sz="0" w:space="0" w:color="auto"/>
                <w:bottom w:val="none" w:sz="0" w:space="0" w:color="auto"/>
                <w:right w:val="none" w:sz="0" w:space="0" w:color="auto"/>
              </w:divBdr>
            </w:div>
            <w:div w:id="1727875450">
              <w:marLeft w:val="0"/>
              <w:marRight w:val="0"/>
              <w:marTop w:val="0"/>
              <w:marBottom w:val="0"/>
              <w:divBdr>
                <w:top w:val="none" w:sz="0" w:space="0" w:color="auto"/>
                <w:left w:val="none" w:sz="0" w:space="0" w:color="auto"/>
                <w:bottom w:val="none" w:sz="0" w:space="0" w:color="auto"/>
                <w:right w:val="none" w:sz="0" w:space="0" w:color="auto"/>
              </w:divBdr>
            </w:div>
            <w:div w:id="1922062638">
              <w:marLeft w:val="0"/>
              <w:marRight w:val="0"/>
              <w:marTop w:val="0"/>
              <w:marBottom w:val="0"/>
              <w:divBdr>
                <w:top w:val="none" w:sz="0" w:space="0" w:color="auto"/>
                <w:left w:val="none" w:sz="0" w:space="0" w:color="auto"/>
                <w:bottom w:val="none" w:sz="0" w:space="0" w:color="auto"/>
                <w:right w:val="none" w:sz="0" w:space="0" w:color="auto"/>
              </w:divBdr>
            </w:div>
            <w:div w:id="1257901929">
              <w:marLeft w:val="0"/>
              <w:marRight w:val="0"/>
              <w:marTop w:val="0"/>
              <w:marBottom w:val="0"/>
              <w:divBdr>
                <w:top w:val="none" w:sz="0" w:space="0" w:color="auto"/>
                <w:left w:val="none" w:sz="0" w:space="0" w:color="auto"/>
                <w:bottom w:val="none" w:sz="0" w:space="0" w:color="auto"/>
                <w:right w:val="none" w:sz="0" w:space="0" w:color="auto"/>
              </w:divBdr>
            </w:div>
            <w:div w:id="1078792640">
              <w:marLeft w:val="0"/>
              <w:marRight w:val="0"/>
              <w:marTop w:val="0"/>
              <w:marBottom w:val="0"/>
              <w:divBdr>
                <w:top w:val="none" w:sz="0" w:space="0" w:color="auto"/>
                <w:left w:val="none" w:sz="0" w:space="0" w:color="auto"/>
                <w:bottom w:val="none" w:sz="0" w:space="0" w:color="auto"/>
                <w:right w:val="none" w:sz="0" w:space="0" w:color="auto"/>
              </w:divBdr>
            </w:div>
            <w:div w:id="261576111">
              <w:marLeft w:val="0"/>
              <w:marRight w:val="0"/>
              <w:marTop w:val="0"/>
              <w:marBottom w:val="0"/>
              <w:divBdr>
                <w:top w:val="none" w:sz="0" w:space="0" w:color="auto"/>
                <w:left w:val="none" w:sz="0" w:space="0" w:color="auto"/>
                <w:bottom w:val="none" w:sz="0" w:space="0" w:color="auto"/>
                <w:right w:val="none" w:sz="0" w:space="0" w:color="auto"/>
              </w:divBdr>
            </w:div>
            <w:div w:id="1293713108">
              <w:marLeft w:val="0"/>
              <w:marRight w:val="0"/>
              <w:marTop w:val="0"/>
              <w:marBottom w:val="0"/>
              <w:divBdr>
                <w:top w:val="none" w:sz="0" w:space="0" w:color="auto"/>
                <w:left w:val="none" w:sz="0" w:space="0" w:color="auto"/>
                <w:bottom w:val="none" w:sz="0" w:space="0" w:color="auto"/>
                <w:right w:val="none" w:sz="0" w:space="0" w:color="auto"/>
              </w:divBdr>
            </w:div>
            <w:div w:id="884607972">
              <w:marLeft w:val="0"/>
              <w:marRight w:val="0"/>
              <w:marTop w:val="0"/>
              <w:marBottom w:val="0"/>
              <w:divBdr>
                <w:top w:val="none" w:sz="0" w:space="0" w:color="auto"/>
                <w:left w:val="none" w:sz="0" w:space="0" w:color="auto"/>
                <w:bottom w:val="none" w:sz="0" w:space="0" w:color="auto"/>
                <w:right w:val="none" w:sz="0" w:space="0" w:color="auto"/>
              </w:divBdr>
            </w:div>
            <w:div w:id="940646647">
              <w:marLeft w:val="0"/>
              <w:marRight w:val="0"/>
              <w:marTop w:val="0"/>
              <w:marBottom w:val="0"/>
              <w:divBdr>
                <w:top w:val="none" w:sz="0" w:space="0" w:color="auto"/>
                <w:left w:val="none" w:sz="0" w:space="0" w:color="auto"/>
                <w:bottom w:val="none" w:sz="0" w:space="0" w:color="auto"/>
                <w:right w:val="none" w:sz="0" w:space="0" w:color="auto"/>
              </w:divBdr>
            </w:div>
            <w:div w:id="1204246148">
              <w:marLeft w:val="0"/>
              <w:marRight w:val="0"/>
              <w:marTop w:val="0"/>
              <w:marBottom w:val="0"/>
              <w:divBdr>
                <w:top w:val="none" w:sz="0" w:space="0" w:color="auto"/>
                <w:left w:val="none" w:sz="0" w:space="0" w:color="auto"/>
                <w:bottom w:val="none" w:sz="0" w:space="0" w:color="auto"/>
                <w:right w:val="none" w:sz="0" w:space="0" w:color="auto"/>
              </w:divBdr>
            </w:div>
            <w:div w:id="497815044">
              <w:marLeft w:val="0"/>
              <w:marRight w:val="0"/>
              <w:marTop w:val="0"/>
              <w:marBottom w:val="0"/>
              <w:divBdr>
                <w:top w:val="none" w:sz="0" w:space="0" w:color="auto"/>
                <w:left w:val="none" w:sz="0" w:space="0" w:color="auto"/>
                <w:bottom w:val="none" w:sz="0" w:space="0" w:color="auto"/>
                <w:right w:val="none" w:sz="0" w:space="0" w:color="auto"/>
              </w:divBdr>
            </w:div>
            <w:div w:id="1034699546">
              <w:marLeft w:val="0"/>
              <w:marRight w:val="0"/>
              <w:marTop w:val="0"/>
              <w:marBottom w:val="0"/>
              <w:divBdr>
                <w:top w:val="none" w:sz="0" w:space="0" w:color="auto"/>
                <w:left w:val="none" w:sz="0" w:space="0" w:color="auto"/>
                <w:bottom w:val="none" w:sz="0" w:space="0" w:color="auto"/>
                <w:right w:val="none" w:sz="0" w:space="0" w:color="auto"/>
              </w:divBdr>
            </w:div>
            <w:div w:id="1524174401">
              <w:marLeft w:val="0"/>
              <w:marRight w:val="0"/>
              <w:marTop w:val="0"/>
              <w:marBottom w:val="0"/>
              <w:divBdr>
                <w:top w:val="none" w:sz="0" w:space="0" w:color="auto"/>
                <w:left w:val="none" w:sz="0" w:space="0" w:color="auto"/>
                <w:bottom w:val="none" w:sz="0" w:space="0" w:color="auto"/>
                <w:right w:val="none" w:sz="0" w:space="0" w:color="auto"/>
              </w:divBdr>
            </w:div>
            <w:div w:id="1771468618">
              <w:marLeft w:val="0"/>
              <w:marRight w:val="0"/>
              <w:marTop w:val="0"/>
              <w:marBottom w:val="0"/>
              <w:divBdr>
                <w:top w:val="none" w:sz="0" w:space="0" w:color="auto"/>
                <w:left w:val="none" w:sz="0" w:space="0" w:color="auto"/>
                <w:bottom w:val="none" w:sz="0" w:space="0" w:color="auto"/>
                <w:right w:val="none" w:sz="0" w:space="0" w:color="auto"/>
              </w:divBdr>
            </w:div>
            <w:div w:id="2019774894">
              <w:marLeft w:val="0"/>
              <w:marRight w:val="0"/>
              <w:marTop w:val="0"/>
              <w:marBottom w:val="0"/>
              <w:divBdr>
                <w:top w:val="none" w:sz="0" w:space="0" w:color="auto"/>
                <w:left w:val="none" w:sz="0" w:space="0" w:color="auto"/>
                <w:bottom w:val="none" w:sz="0" w:space="0" w:color="auto"/>
                <w:right w:val="none" w:sz="0" w:space="0" w:color="auto"/>
              </w:divBdr>
            </w:div>
            <w:div w:id="521942433">
              <w:marLeft w:val="0"/>
              <w:marRight w:val="0"/>
              <w:marTop w:val="0"/>
              <w:marBottom w:val="0"/>
              <w:divBdr>
                <w:top w:val="none" w:sz="0" w:space="0" w:color="auto"/>
                <w:left w:val="none" w:sz="0" w:space="0" w:color="auto"/>
                <w:bottom w:val="none" w:sz="0" w:space="0" w:color="auto"/>
                <w:right w:val="none" w:sz="0" w:space="0" w:color="auto"/>
              </w:divBdr>
            </w:div>
            <w:div w:id="1976447222">
              <w:marLeft w:val="0"/>
              <w:marRight w:val="0"/>
              <w:marTop w:val="0"/>
              <w:marBottom w:val="0"/>
              <w:divBdr>
                <w:top w:val="none" w:sz="0" w:space="0" w:color="auto"/>
                <w:left w:val="none" w:sz="0" w:space="0" w:color="auto"/>
                <w:bottom w:val="none" w:sz="0" w:space="0" w:color="auto"/>
                <w:right w:val="none" w:sz="0" w:space="0" w:color="auto"/>
              </w:divBdr>
            </w:div>
            <w:div w:id="1459639665">
              <w:marLeft w:val="0"/>
              <w:marRight w:val="0"/>
              <w:marTop w:val="0"/>
              <w:marBottom w:val="0"/>
              <w:divBdr>
                <w:top w:val="none" w:sz="0" w:space="0" w:color="auto"/>
                <w:left w:val="none" w:sz="0" w:space="0" w:color="auto"/>
                <w:bottom w:val="none" w:sz="0" w:space="0" w:color="auto"/>
                <w:right w:val="none" w:sz="0" w:space="0" w:color="auto"/>
              </w:divBdr>
            </w:div>
            <w:div w:id="1741253038">
              <w:marLeft w:val="0"/>
              <w:marRight w:val="0"/>
              <w:marTop w:val="0"/>
              <w:marBottom w:val="0"/>
              <w:divBdr>
                <w:top w:val="none" w:sz="0" w:space="0" w:color="auto"/>
                <w:left w:val="none" w:sz="0" w:space="0" w:color="auto"/>
                <w:bottom w:val="none" w:sz="0" w:space="0" w:color="auto"/>
                <w:right w:val="none" w:sz="0" w:space="0" w:color="auto"/>
              </w:divBdr>
            </w:div>
            <w:div w:id="1490899481">
              <w:marLeft w:val="0"/>
              <w:marRight w:val="0"/>
              <w:marTop w:val="0"/>
              <w:marBottom w:val="0"/>
              <w:divBdr>
                <w:top w:val="none" w:sz="0" w:space="0" w:color="auto"/>
                <w:left w:val="none" w:sz="0" w:space="0" w:color="auto"/>
                <w:bottom w:val="none" w:sz="0" w:space="0" w:color="auto"/>
                <w:right w:val="none" w:sz="0" w:space="0" w:color="auto"/>
              </w:divBdr>
            </w:div>
            <w:div w:id="645822770">
              <w:marLeft w:val="0"/>
              <w:marRight w:val="0"/>
              <w:marTop w:val="0"/>
              <w:marBottom w:val="0"/>
              <w:divBdr>
                <w:top w:val="none" w:sz="0" w:space="0" w:color="auto"/>
                <w:left w:val="none" w:sz="0" w:space="0" w:color="auto"/>
                <w:bottom w:val="none" w:sz="0" w:space="0" w:color="auto"/>
                <w:right w:val="none" w:sz="0" w:space="0" w:color="auto"/>
              </w:divBdr>
            </w:div>
            <w:div w:id="737509078">
              <w:marLeft w:val="0"/>
              <w:marRight w:val="0"/>
              <w:marTop w:val="0"/>
              <w:marBottom w:val="0"/>
              <w:divBdr>
                <w:top w:val="none" w:sz="0" w:space="0" w:color="auto"/>
                <w:left w:val="none" w:sz="0" w:space="0" w:color="auto"/>
                <w:bottom w:val="none" w:sz="0" w:space="0" w:color="auto"/>
                <w:right w:val="none" w:sz="0" w:space="0" w:color="auto"/>
              </w:divBdr>
            </w:div>
            <w:div w:id="270556245">
              <w:marLeft w:val="0"/>
              <w:marRight w:val="0"/>
              <w:marTop w:val="0"/>
              <w:marBottom w:val="0"/>
              <w:divBdr>
                <w:top w:val="none" w:sz="0" w:space="0" w:color="auto"/>
                <w:left w:val="none" w:sz="0" w:space="0" w:color="auto"/>
                <w:bottom w:val="none" w:sz="0" w:space="0" w:color="auto"/>
                <w:right w:val="none" w:sz="0" w:space="0" w:color="auto"/>
              </w:divBdr>
            </w:div>
            <w:div w:id="1168835431">
              <w:marLeft w:val="0"/>
              <w:marRight w:val="0"/>
              <w:marTop w:val="0"/>
              <w:marBottom w:val="0"/>
              <w:divBdr>
                <w:top w:val="none" w:sz="0" w:space="0" w:color="auto"/>
                <w:left w:val="none" w:sz="0" w:space="0" w:color="auto"/>
                <w:bottom w:val="none" w:sz="0" w:space="0" w:color="auto"/>
                <w:right w:val="none" w:sz="0" w:space="0" w:color="auto"/>
              </w:divBdr>
            </w:div>
            <w:div w:id="37125333">
              <w:marLeft w:val="0"/>
              <w:marRight w:val="0"/>
              <w:marTop w:val="0"/>
              <w:marBottom w:val="0"/>
              <w:divBdr>
                <w:top w:val="none" w:sz="0" w:space="0" w:color="auto"/>
                <w:left w:val="none" w:sz="0" w:space="0" w:color="auto"/>
                <w:bottom w:val="none" w:sz="0" w:space="0" w:color="auto"/>
                <w:right w:val="none" w:sz="0" w:space="0" w:color="auto"/>
              </w:divBdr>
            </w:div>
            <w:div w:id="421881677">
              <w:marLeft w:val="0"/>
              <w:marRight w:val="0"/>
              <w:marTop w:val="0"/>
              <w:marBottom w:val="0"/>
              <w:divBdr>
                <w:top w:val="none" w:sz="0" w:space="0" w:color="auto"/>
                <w:left w:val="none" w:sz="0" w:space="0" w:color="auto"/>
                <w:bottom w:val="none" w:sz="0" w:space="0" w:color="auto"/>
                <w:right w:val="none" w:sz="0" w:space="0" w:color="auto"/>
              </w:divBdr>
            </w:div>
            <w:div w:id="507603999">
              <w:marLeft w:val="0"/>
              <w:marRight w:val="0"/>
              <w:marTop w:val="0"/>
              <w:marBottom w:val="0"/>
              <w:divBdr>
                <w:top w:val="none" w:sz="0" w:space="0" w:color="auto"/>
                <w:left w:val="none" w:sz="0" w:space="0" w:color="auto"/>
                <w:bottom w:val="none" w:sz="0" w:space="0" w:color="auto"/>
                <w:right w:val="none" w:sz="0" w:space="0" w:color="auto"/>
              </w:divBdr>
            </w:div>
            <w:div w:id="351079748">
              <w:marLeft w:val="0"/>
              <w:marRight w:val="0"/>
              <w:marTop w:val="0"/>
              <w:marBottom w:val="0"/>
              <w:divBdr>
                <w:top w:val="none" w:sz="0" w:space="0" w:color="auto"/>
                <w:left w:val="none" w:sz="0" w:space="0" w:color="auto"/>
                <w:bottom w:val="none" w:sz="0" w:space="0" w:color="auto"/>
                <w:right w:val="none" w:sz="0" w:space="0" w:color="auto"/>
              </w:divBdr>
            </w:div>
            <w:div w:id="2128740400">
              <w:marLeft w:val="0"/>
              <w:marRight w:val="0"/>
              <w:marTop w:val="0"/>
              <w:marBottom w:val="0"/>
              <w:divBdr>
                <w:top w:val="none" w:sz="0" w:space="0" w:color="auto"/>
                <w:left w:val="none" w:sz="0" w:space="0" w:color="auto"/>
                <w:bottom w:val="none" w:sz="0" w:space="0" w:color="auto"/>
                <w:right w:val="none" w:sz="0" w:space="0" w:color="auto"/>
              </w:divBdr>
            </w:div>
            <w:div w:id="1272200610">
              <w:marLeft w:val="0"/>
              <w:marRight w:val="0"/>
              <w:marTop w:val="0"/>
              <w:marBottom w:val="0"/>
              <w:divBdr>
                <w:top w:val="none" w:sz="0" w:space="0" w:color="auto"/>
                <w:left w:val="none" w:sz="0" w:space="0" w:color="auto"/>
                <w:bottom w:val="none" w:sz="0" w:space="0" w:color="auto"/>
                <w:right w:val="none" w:sz="0" w:space="0" w:color="auto"/>
              </w:divBdr>
            </w:div>
            <w:div w:id="2124959382">
              <w:marLeft w:val="0"/>
              <w:marRight w:val="0"/>
              <w:marTop w:val="0"/>
              <w:marBottom w:val="0"/>
              <w:divBdr>
                <w:top w:val="none" w:sz="0" w:space="0" w:color="auto"/>
                <w:left w:val="none" w:sz="0" w:space="0" w:color="auto"/>
                <w:bottom w:val="none" w:sz="0" w:space="0" w:color="auto"/>
                <w:right w:val="none" w:sz="0" w:space="0" w:color="auto"/>
              </w:divBdr>
            </w:div>
            <w:div w:id="1936858797">
              <w:marLeft w:val="0"/>
              <w:marRight w:val="0"/>
              <w:marTop w:val="0"/>
              <w:marBottom w:val="0"/>
              <w:divBdr>
                <w:top w:val="none" w:sz="0" w:space="0" w:color="auto"/>
                <w:left w:val="none" w:sz="0" w:space="0" w:color="auto"/>
                <w:bottom w:val="none" w:sz="0" w:space="0" w:color="auto"/>
                <w:right w:val="none" w:sz="0" w:space="0" w:color="auto"/>
              </w:divBdr>
            </w:div>
            <w:div w:id="1946842418">
              <w:marLeft w:val="0"/>
              <w:marRight w:val="0"/>
              <w:marTop w:val="0"/>
              <w:marBottom w:val="0"/>
              <w:divBdr>
                <w:top w:val="none" w:sz="0" w:space="0" w:color="auto"/>
                <w:left w:val="none" w:sz="0" w:space="0" w:color="auto"/>
                <w:bottom w:val="none" w:sz="0" w:space="0" w:color="auto"/>
                <w:right w:val="none" w:sz="0" w:space="0" w:color="auto"/>
              </w:divBdr>
            </w:div>
            <w:div w:id="694426297">
              <w:marLeft w:val="0"/>
              <w:marRight w:val="0"/>
              <w:marTop w:val="0"/>
              <w:marBottom w:val="0"/>
              <w:divBdr>
                <w:top w:val="none" w:sz="0" w:space="0" w:color="auto"/>
                <w:left w:val="none" w:sz="0" w:space="0" w:color="auto"/>
                <w:bottom w:val="none" w:sz="0" w:space="0" w:color="auto"/>
                <w:right w:val="none" w:sz="0" w:space="0" w:color="auto"/>
              </w:divBdr>
            </w:div>
            <w:div w:id="1021782889">
              <w:marLeft w:val="0"/>
              <w:marRight w:val="0"/>
              <w:marTop w:val="0"/>
              <w:marBottom w:val="0"/>
              <w:divBdr>
                <w:top w:val="none" w:sz="0" w:space="0" w:color="auto"/>
                <w:left w:val="none" w:sz="0" w:space="0" w:color="auto"/>
                <w:bottom w:val="none" w:sz="0" w:space="0" w:color="auto"/>
                <w:right w:val="none" w:sz="0" w:space="0" w:color="auto"/>
              </w:divBdr>
            </w:div>
            <w:div w:id="1833065206">
              <w:marLeft w:val="0"/>
              <w:marRight w:val="0"/>
              <w:marTop w:val="0"/>
              <w:marBottom w:val="0"/>
              <w:divBdr>
                <w:top w:val="none" w:sz="0" w:space="0" w:color="auto"/>
                <w:left w:val="none" w:sz="0" w:space="0" w:color="auto"/>
                <w:bottom w:val="none" w:sz="0" w:space="0" w:color="auto"/>
                <w:right w:val="none" w:sz="0" w:space="0" w:color="auto"/>
              </w:divBdr>
            </w:div>
            <w:div w:id="1067992833">
              <w:marLeft w:val="0"/>
              <w:marRight w:val="0"/>
              <w:marTop w:val="0"/>
              <w:marBottom w:val="0"/>
              <w:divBdr>
                <w:top w:val="none" w:sz="0" w:space="0" w:color="auto"/>
                <w:left w:val="none" w:sz="0" w:space="0" w:color="auto"/>
                <w:bottom w:val="none" w:sz="0" w:space="0" w:color="auto"/>
                <w:right w:val="none" w:sz="0" w:space="0" w:color="auto"/>
              </w:divBdr>
            </w:div>
            <w:div w:id="2111201718">
              <w:marLeft w:val="0"/>
              <w:marRight w:val="0"/>
              <w:marTop w:val="0"/>
              <w:marBottom w:val="0"/>
              <w:divBdr>
                <w:top w:val="none" w:sz="0" w:space="0" w:color="auto"/>
                <w:left w:val="none" w:sz="0" w:space="0" w:color="auto"/>
                <w:bottom w:val="none" w:sz="0" w:space="0" w:color="auto"/>
                <w:right w:val="none" w:sz="0" w:space="0" w:color="auto"/>
              </w:divBdr>
            </w:div>
            <w:div w:id="417142780">
              <w:marLeft w:val="0"/>
              <w:marRight w:val="0"/>
              <w:marTop w:val="0"/>
              <w:marBottom w:val="0"/>
              <w:divBdr>
                <w:top w:val="none" w:sz="0" w:space="0" w:color="auto"/>
                <w:left w:val="none" w:sz="0" w:space="0" w:color="auto"/>
                <w:bottom w:val="none" w:sz="0" w:space="0" w:color="auto"/>
                <w:right w:val="none" w:sz="0" w:space="0" w:color="auto"/>
              </w:divBdr>
            </w:div>
            <w:div w:id="821965668">
              <w:marLeft w:val="0"/>
              <w:marRight w:val="0"/>
              <w:marTop w:val="0"/>
              <w:marBottom w:val="0"/>
              <w:divBdr>
                <w:top w:val="none" w:sz="0" w:space="0" w:color="auto"/>
                <w:left w:val="none" w:sz="0" w:space="0" w:color="auto"/>
                <w:bottom w:val="none" w:sz="0" w:space="0" w:color="auto"/>
                <w:right w:val="none" w:sz="0" w:space="0" w:color="auto"/>
              </w:divBdr>
            </w:div>
            <w:div w:id="283003912">
              <w:marLeft w:val="0"/>
              <w:marRight w:val="0"/>
              <w:marTop w:val="0"/>
              <w:marBottom w:val="0"/>
              <w:divBdr>
                <w:top w:val="none" w:sz="0" w:space="0" w:color="auto"/>
                <w:left w:val="none" w:sz="0" w:space="0" w:color="auto"/>
                <w:bottom w:val="none" w:sz="0" w:space="0" w:color="auto"/>
                <w:right w:val="none" w:sz="0" w:space="0" w:color="auto"/>
              </w:divBdr>
            </w:div>
            <w:div w:id="1813668544">
              <w:marLeft w:val="0"/>
              <w:marRight w:val="0"/>
              <w:marTop w:val="0"/>
              <w:marBottom w:val="0"/>
              <w:divBdr>
                <w:top w:val="none" w:sz="0" w:space="0" w:color="auto"/>
                <w:left w:val="none" w:sz="0" w:space="0" w:color="auto"/>
                <w:bottom w:val="none" w:sz="0" w:space="0" w:color="auto"/>
                <w:right w:val="none" w:sz="0" w:space="0" w:color="auto"/>
              </w:divBdr>
            </w:div>
            <w:div w:id="279803851">
              <w:marLeft w:val="0"/>
              <w:marRight w:val="0"/>
              <w:marTop w:val="0"/>
              <w:marBottom w:val="0"/>
              <w:divBdr>
                <w:top w:val="none" w:sz="0" w:space="0" w:color="auto"/>
                <w:left w:val="none" w:sz="0" w:space="0" w:color="auto"/>
                <w:bottom w:val="none" w:sz="0" w:space="0" w:color="auto"/>
                <w:right w:val="none" w:sz="0" w:space="0" w:color="auto"/>
              </w:divBdr>
            </w:div>
            <w:div w:id="1492602409">
              <w:marLeft w:val="0"/>
              <w:marRight w:val="0"/>
              <w:marTop w:val="0"/>
              <w:marBottom w:val="0"/>
              <w:divBdr>
                <w:top w:val="none" w:sz="0" w:space="0" w:color="auto"/>
                <w:left w:val="none" w:sz="0" w:space="0" w:color="auto"/>
                <w:bottom w:val="none" w:sz="0" w:space="0" w:color="auto"/>
                <w:right w:val="none" w:sz="0" w:space="0" w:color="auto"/>
              </w:divBdr>
            </w:div>
            <w:div w:id="363942702">
              <w:marLeft w:val="0"/>
              <w:marRight w:val="0"/>
              <w:marTop w:val="0"/>
              <w:marBottom w:val="0"/>
              <w:divBdr>
                <w:top w:val="none" w:sz="0" w:space="0" w:color="auto"/>
                <w:left w:val="none" w:sz="0" w:space="0" w:color="auto"/>
                <w:bottom w:val="none" w:sz="0" w:space="0" w:color="auto"/>
                <w:right w:val="none" w:sz="0" w:space="0" w:color="auto"/>
              </w:divBdr>
            </w:div>
            <w:div w:id="599072357">
              <w:marLeft w:val="0"/>
              <w:marRight w:val="0"/>
              <w:marTop w:val="0"/>
              <w:marBottom w:val="0"/>
              <w:divBdr>
                <w:top w:val="none" w:sz="0" w:space="0" w:color="auto"/>
                <w:left w:val="none" w:sz="0" w:space="0" w:color="auto"/>
                <w:bottom w:val="none" w:sz="0" w:space="0" w:color="auto"/>
                <w:right w:val="none" w:sz="0" w:space="0" w:color="auto"/>
              </w:divBdr>
            </w:div>
            <w:div w:id="573903913">
              <w:marLeft w:val="0"/>
              <w:marRight w:val="0"/>
              <w:marTop w:val="0"/>
              <w:marBottom w:val="0"/>
              <w:divBdr>
                <w:top w:val="none" w:sz="0" w:space="0" w:color="auto"/>
                <w:left w:val="none" w:sz="0" w:space="0" w:color="auto"/>
                <w:bottom w:val="none" w:sz="0" w:space="0" w:color="auto"/>
                <w:right w:val="none" w:sz="0" w:space="0" w:color="auto"/>
              </w:divBdr>
            </w:div>
            <w:div w:id="1725174538">
              <w:marLeft w:val="0"/>
              <w:marRight w:val="0"/>
              <w:marTop w:val="0"/>
              <w:marBottom w:val="0"/>
              <w:divBdr>
                <w:top w:val="none" w:sz="0" w:space="0" w:color="auto"/>
                <w:left w:val="none" w:sz="0" w:space="0" w:color="auto"/>
                <w:bottom w:val="none" w:sz="0" w:space="0" w:color="auto"/>
                <w:right w:val="none" w:sz="0" w:space="0" w:color="auto"/>
              </w:divBdr>
            </w:div>
            <w:div w:id="1946300300">
              <w:marLeft w:val="0"/>
              <w:marRight w:val="0"/>
              <w:marTop w:val="0"/>
              <w:marBottom w:val="0"/>
              <w:divBdr>
                <w:top w:val="none" w:sz="0" w:space="0" w:color="auto"/>
                <w:left w:val="none" w:sz="0" w:space="0" w:color="auto"/>
                <w:bottom w:val="none" w:sz="0" w:space="0" w:color="auto"/>
                <w:right w:val="none" w:sz="0" w:space="0" w:color="auto"/>
              </w:divBdr>
            </w:div>
            <w:div w:id="421336921">
              <w:marLeft w:val="0"/>
              <w:marRight w:val="0"/>
              <w:marTop w:val="0"/>
              <w:marBottom w:val="0"/>
              <w:divBdr>
                <w:top w:val="none" w:sz="0" w:space="0" w:color="auto"/>
                <w:left w:val="none" w:sz="0" w:space="0" w:color="auto"/>
                <w:bottom w:val="none" w:sz="0" w:space="0" w:color="auto"/>
                <w:right w:val="none" w:sz="0" w:space="0" w:color="auto"/>
              </w:divBdr>
            </w:div>
            <w:div w:id="878475689">
              <w:marLeft w:val="0"/>
              <w:marRight w:val="0"/>
              <w:marTop w:val="0"/>
              <w:marBottom w:val="0"/>
              <w:divBdr>
                <w:top w:val="none" w:sz="0" w:space="0" w:color="auto"/>
                <w:left w:val="none" w:sz="0" w:space="0" w:color="auto"/>
                <w:bottom w:val="none" w:sz="0" w:space="0" w:color="auto"/>
                <w:right w:val="none" w:sz="0" w:space="0" w:color="auto"/>
              </w:divBdr>
            </w:div>
            <w:div w:id="2003661526">
              <w:marLeft w:val="0"/>
              <w:marRight w:val="0"/>
              <w:marTop w:val="0"/>
              <w:marBottom w:val="0"/>
              <w:divBdr>
                <w:top w:val="none" w:sz="0" w:space="0" w:color="auto"/>
                <w:left w:val="none" w:sz="0" w:space="0" w:color="auto"/>
                <w:bottom w:val="none" w:sz="0" w:space="0" w:color="auto"/>
                <w:right w:val="none" w:sz="0" w:space="0" w:color="auto"/>
              </w:divBdr>
            </w:div>
            <w:div w:id="346564047">
              <w:marLeft w:val="0"/>
              <w:marRight w:val="0"/>
              <w:marTop w:val="0"/>
              <w:marBottom w:val="0"/>
              <w:divBdr>
                <w:top w:val="none" w:sz="0" w:space="0" w:color="auto"/>
                <w:left w:val="none" w:sz="0" w:space="0" w:color="auto"/>
                <w:bottom w:val="none" w:sz="0" w:space="0" w:color="auto"/>
                <w:right w:val="none" w:sz="0" w:space="0" w:color="auto"/>
              </w:divBdr>
            </w:div>
            <w:div w:id="16006299">
              <w:marLeft w:val="0"/>
              <w:marRight w:val="0"/>
              <w:marTop w:val="0"/>
              <w:marBottom w:val="0"/>
              <w:divBdr>
                <w:top w:val="none" w:sz="0" w:space="0" w:color="auto"/>
                <w:left w:val="none" w:sz="0" w:space="0" w:color="auto"/>
                <w:bottom w:val="none" w:sz="0" w:space="0" w:color="auto"/>
                <w:right w:val="none" w:sz="0" w:space="0" w:color="auto"/>
              </w:divBdr>
            </w:div>
            <w:div w:id="449859466">
              <w:marLeft w:val="0"/>
              <w:marRight w:val="0"/>
              <w:marTop w:val="0"/>
              <w:marBottom w:val="0"/>
              <w:divBdr>
                <w:top w:val="none" w:sz="0" w:space="0" w:color="auto"/>
                <w:left w:val="none" w:sz="0" w:space="0" w:color="auto"/>
                <w:bottom w:val="none" w:sz="0" w:space="0" w:color="auto"/>
                <w:right w:val="none" w:sz="0" w:space="0" w:color="auto"/>
              </w:divBdr>
            </w:div>
            <w:div w:id="109319938">
              <w:marLeft w:val="0"/>
              <w:marRight w:val="0"/>
              <w:marTop w:val="0"/>
              <w:marBottom w:val="0"/>
              <w:divBdr>
                <w:top w:val="none" w:sz="0" w:space="0" w:color="auto"/>
                <w:left w:val="none" w:sz="0" w:space="0" w:color="auto"/>
                <w:bottom w:val="none" w:sz="0" w:space="0" w:color="auto"/>
                <w:right w:val="none" w:sz="0" w:space="0" w:color="auto"/>
              </w:divBdr>
            </w:div>
            <w:div w:id="1175074843">
              <w:marLeft w:val="0"/>
              <w:marRight w:val="0"/>
              <w:marTop w:val="0"/>
              <w:marBottom w:val="0"/>
              <w:divBdr>
                <w:top w:val="none" w:sz="0" w:space="0" w:color="auto"/>
                <w:left w:val="none" w:sz="0" w:space="0" w:color="auto"/>
                <w:bottom w:val="none" w:sz="0" w:space="0" w:color="auto"/>
                <w:right w:val="none" w:sz="0" w:space="0" w:color="auto"/>
              </w:divBdr>
            </w:div>
            <w:div w:id="2143228362">
              <w:marLeft w:val="0"/>
              <w:marRight w:val="0"/>
              <w:marTop w:val="0"/>
              <w:marBottom w:val="0"/>
              <w:divBdr>
                <w:top w:val="none" w:sz="0" w:space="0" w:color="auto"/>
                <w:left w:val="none" w:sz="0" w:space="0" w:color="auto"/>
                <w:bottom w:val="none" w:sz="0" w:space="0" w:color="auto"/>
                <w:right w:val="none" w:sz="0" w:space="0" w:color="auto"/>
              </w:divBdr>
            </w:div>
            <w:div w:id="197402763">
              <w:marLeft w:val="0"/>
              <w:marRight w:val="0"/>
              <w:marTop w:val="0"/>
              <w:marBottom w:val="0"/>
              <w:divBdr>
                <w:top w:val="none" w:sz="0" w:space="0" w:color="auto"/>
                <w:left w:val="none" w:sz="0" w:space="0" w:color="auto"/>
                <w:bottom w:val="none" w:sz="0" w:space="0" w:color="auto"/>
                <w:right w:val="none" w:sz="0" w:space="0" w:color="auto"/>
              </w:divBdr>
            </w:div>
            <w:div w:id="161239490">
              <w:marLeft w:val="0"/>
              <w:marRight w:val="0"/>
              <w:marTop w:val="0"/>
              <w:marBottom w:val="0"/>
              <w:divBdr>
                <w:top w:val="none" w:sz="0" w:space="0" w:color="auto"/>
                <w:left w:val="none" w:sz="0" w:space="0" w:color="auto"/>
                <w:bottom w:val="none" w:sz="0" w:space="0" w:color="auto"/>
                <w:right w:val="none" w:sz="0" w:space="0" w:color="auto"/>
              </w:divBdr>
            </w:div>
            <w:div w:id="515387402">
              <w:marLeft w:val="0"/>
              <w:marRight w:val="0"/>
              <w:marTop w:val="0"/>
              <w:marBottom w:val="0"/>
              <w:divBdr>
                <w:top w:val="none" w:sz="0" w:space="0" w:color="auto"/>
                <w:left w:val="none" w:sz="0" w:space="0" w:color="auto"/>
                <w:bottom w:val="none" w:sz="0" w:space="0" w:color="auto"/>
                <w:right w:val="none" w:sz="0" w:space="0" w:color="auto"/>
              </w:divBdr>
            </w:div>
            <w:div w:id="85075466">
              <w:marLeft w:val="0"/>
              <w:marRight w:val="0"/>
              <w:marTop w:val="0"/>
              <w:marBottom w:val="0"/>
              <w:divBdr>
                <w:top w:val="none" w:sz="0" w:space="0" w:color="auto"/>
                <w:left w:val="none" w:sz="0" w:space="0" w:color="auto"/>
                <w:bottom w:val="none" w:sz="0" w:space="0" w:color="auto"/>
                <w:right w:val="none" w:sz="0" w:space="0" w:color="auto"/>
              </w:divBdr>
            </w:div>
            <w:div w:id="1616597864">
              <w:marLeft w:val="0"/>
              <w:marRight w:val="0"/>
              <w:marTop w:val="0"/>
              <w:marBottom w:val="0"/>
              <w:divBdr>
                <w:top w:val="none" w:sz="0" w:space="0" w:color="auto"/>
                <w:left w:val="none" w:sz="0" w:space="0" w:color="auto"/>
                <w:bottom w:val="none" w:sz="0" w:space="0" w:color="auto"/>
                <w:right w:val="none" w:sz="0" w:space="0" w:color="auto"/>
              </w:divBdr>
            </w:div>
            <w:div w:id="1497309676">
              <w:marLeft w:val="0"/>
              <w:marRight w:val="0"/>
              <w:marTop w:val="0"/>
              <w:marBottom w:val="0"/>
              <w:divBdr>
                <w:top w:val="none" w:sz="0" w:space="0" w:color="auto"/>
                <w:left w:val="none" w:sz="0" w:space="0" w:color="auto"/>
                <w:bottom w:val="none" w:sz="0" w:space="0" w:color="auto"/>
                <w:right w:val="none" w:sz="0" w:space="0" w:color="auto"/>
              </w:divBdr>
            </w:div>
            <w:div w:id="1737238050">
              <w:marLeft w:val="0"/>
              <w:marRight w:val="0"/>
              <w:marTop w:val="0"/>
              <w:marBottom w:val="0"/>
              <w:divBdr>
                <w:top w:val="none" w:sz="0" w:space="0" w:color="auto"/>
                <w:left w:val="none" w:sz="0" w:space="0" w:color="auto"/>
                <w:bottom w:val="none" w:sz="0" w:space="0" w:color="auto"/>
                <w:right w:val="none" w:sz="0" w:space="0" w:color="auto"/>
              </w:divBdr>
            </w:div>
            <w:div w:id="1972202923">
              <w:marLeft w:val="0"/>
              <w:marRight w:val="0"/>
              <w:marTop w:val="0"/>
              <w:marBottom w:val="0"/>
              <w:divBdr>
                <w:top w:val="none" w:sz="0" w:space="0" w:color="auto"/>
                <w:left w:val="none" w:sz="0" w:space="0" w:color="auto"/>
                <w:bottom w:val="none" w:sz="0" w:space="0" w:color="auto"/>
                <w:right w:val="none" w:sz="0" w:space="0" w:color="auto"/>
              </w:divBdr>
            </w:div>
            <w:div w:id="1640768620">
              <w:marLeft w:val="0"/>
              <w:marRight w:val="0"/>
              <w:marTop w:val="0"/>
              <w:marBottom w:val="0"/>
              <w:divBdr>
                <w:top w:val="none" w:sz="0" w:space="0" w:color="auto"/>
                <w:left w:val="none" w:sz="0" w:space="0" w:color="auto"/>
                <w:bottom w:val="none" w:sz="0" w:space="0" w:color="auto"/>
                <w:right w:val="none" w:sz="0" w:space="0" w:color="auto"/>
              </w:divBdr>
            </w:div>
            <w:div w:id="1401755659">
              <w:marLeft w:val="0"/>
              <w:marRight w:val="0"/>
              <w:marTop w:val="0"/>
              <w:marBottom w:val="0"/>
              <w:divBdr>
                <w:top w:val="none" w:sz="0" w:space="0" w:color="auto"/>
                <w:left w:val="none" w:sz="0" w:space="0" w:color="auto"/>
                <w:bottom w:val="none" w:sz="0" w:space="0" w:color="auto"/>
                <w:right w:val="none" w:sz="0" w:space="0" w:color="auto"/>
              </w:divBdr>
            </w:div>
            <w:div w:id="1643926128">
              <w:marLeft w:val="0"/>
              <w:marRight w:val="0"/>
              <w:marTop w:val="0"/>
              <w:marBottom w:val="0"/>
              <w:divBdr>
                <w:top w:val="none" w:sz="0" w:space="0" w:color="auto"/>
                <w:left w:val="none" w:sz="0" w:space="0" w:color="auto"/>
                <w:bottom w:val="none" w:sz="0" w:space="0" w:color="auto"/>
                <w:right w:val="none" w:sz="0" w:space="0" w:color="auto"/>
              </w:divBdr>
            </w:div>
            <w:div w:id="958413919">
              <w:marLeft w:val="0"/>
              <w:marRight w:val="0"/>
              <w:marTop w:val="0"/>
              <w:marBottom w:val="0"/>
              <w:divBdr>
                <w:top w:val="none" w:sz="0" w:space="0" w:color="auto"/>
                <w:left w:val="none" w:sz="0" w:space="0" w:color="auto"/>
                <w:bottom w:val="none" w:sz="0" w:space="0" w:color="auto"/>
                <w:right w:val="none" w:sz="0" w:space="0" w:color="auto"/>
              </w:divBdr>
            </w:div>
            <w:div w:id="268780604">
              <w:marLeft w:val="0"/>
              <w:marRight w:val="0"/>
              <w:marTop w:val="0"/>
              <w:marBottom w:val="0"/>
              <w:divBdr>
                <w:top w:val="none" w:sz="0" w:space="0" w:color="auto"/>
                <w:left w:val="none" w:sz="0" w:space="0" w:color="auto"/>
                <w:bottom w:val="none" w:sz="0" w:space="0" w:color="auto"/>
                <w:right w:val="none" w:sz="0" w:space="0" w:color="auto"/>
              </w:divBdr>
            </w:div>
            <w:div w:id="1289975028">
              <w:marLeft w:val="0"/>
              <w:marRight w:val="0"/>
              <w:marTop w:val="0"/>
              <w:marBottom w:val="0"/>
              <w:divBdr>
                <w:top w:val="none" w:sz="0" w:space="0" w:color="auto"/>
                <w:left w:val="none" w:sz="0" w:space="0" w:color="auto"/>
                <w:bottom w:val="none" w:sz="0" w:space="0" w:color="auto"/>
                <w:right w:val="none" w:sz="0" w:space="0" w:color="auto"/>
              </w:divBdr>
            </w:div>
            <w:div w:id="1912079221">
              <w:marLeft w:val="0"/>
              <w:marRight w:val="0"/>
              <w:marTop w:val="0"/>
              <w:marBottom w:val="0"/>
              <w:divBdr>
                <w:top w:val="none" w:sz="0" w:space="0" w:color="auto"/>
                <w:left w:val="none" w:sz="0" w:space="0" w:color="auto"/>
                <w:bottom w:val="none" w:sz="0" w:space="0" w:color="auto"/>
                <w:right w:val="none" w:sz="0" w:space="0" w:color="auto"/>
              </w:divBdr>
            </w:div>
            <w:div w:id="763770902">
              <w:marLeft w:val="0"/>
              <w:marRight w:val="0"/>
              <w:marTop w:val="0"/>
              <w:marBottom w:val="0"/>
              <w:divBdr>
                <w:top w:val="none" w:sz="0" w:space="0" w:color="auto"/>
                <w:left w:val="none" w:sz="0" w:space="0" w:color="auto"/>
                <w:bottom w:val="none" w:sz="0" w:space="0" w:color="auto"/>
                <w:right w:val="none" w:sz="0" w:space="0" w:color="auto"/>
              </w:divBdr>
            </w:div>
            <w:div w:id="995064382">
              <w:marLeft w:val="0"/>
              <w:marRight w:val="0"/>
              <w:marTop w:val="0"/>
              <w:marBottom w:val="0"/>
              <w:divBdr>
                <w:top w:val="none" w:sz="0" w:space="0" w:color="auto"/>
                <w:left w:val="none" w:sz="0" w:space="0" w:color="auto"/>
                <w:bottom w:val="none" w:sz="0" w:space="0" w:color="auto"/>
                <w:right w:val="none" w:sz="0" w:space="0" w:color="auto"/>
              </w:divBdr>
            </w:div>
            <w:div w:id="1426226007">
              <w:marLeft w:val="0"/>
              <w:marRight w:val="0"/>
              <w:marTop w:val="0"/>
              <w:marBottom w:val="0"/>
              <w:divBdr>
                <w:top w:val="none" w:sz="0" w:space="0" w:color="auto"/>
                <w:left w:val="none" w:sz="0" w:space="0" w:color="auto"/>
                <w:bottom w:val="none" w:sz="0" w:space="0" w:color="auto"/>
                <w:right w:val="none" w:sz="0" w:space="0" w:color="auto"/>
              </w:divBdr>
            </w:div>
            <w:div w:id="1380084546">
              <w:marLeft w:val="0"/>
              <w:marRight w:val="0"/>
              <w:marTop w:val="0"/>
              <w:marBottom w:val="0"/>
              <w:divBdr>
                <w:top w:val="none" w:sz="0" w:space="0" w:color="auto"/>
                <w:left w:val="none" w:sz="0" w:space="0" w:color="auto"/>
                <w:bottom w:val="none" w:sz="0" w:space="0" w:color="auto"/>
                <w:right w:val="none" w:sz="0" w:space="0" w:color="auto"/>
              </w:divBdr>
            </w:div>
            <w:div w:id="1644851092">
              <w:marLeft w:val="0"/>
              <w:marRight w:val="0"/>
              <w:marTop w:val="0"/>
              <w:marBottom w:val="0"/>
              <w:divBdr>
                <w:top w:val="none" w:sz="0" w:space="0" w:color="auto"/>
                <w:left w:val="none" w:sz="0" w:space="0" w:color="auto"/>
                <w:bottom w:val="none" w:sz="0" w:space="0" w:color="auto"/>
                <w:right w:val="none" w:sz="0" w:space="0" w:color="auto"/>
              </w:divBdr>
            </w:div>
            <w:div w:id="461264686">
              <w:marLeft w:val="0"/>
              <w:marRight w:val="0"/>
              <w:marTop w:val="0"/>
              <w:marBottom w:val="0"/>
              <w:divBdr>
                <w:top w:val="none" w:sz="0" w:space="0" w:color="auto"/>
                <w:left w:val="none" w:sz="0" w:space="0" w:color="auto"/>
                <w:bottom w:val="none" w:sz="0" w:space="0" w:color="auto"/>
                <w:right w:val="none" w:sz="0" w:space="0" w:color="auto"/>
              </w:divBdr>
            </w:div>
            <w:div w:id="761150553">
              <w:marLeft w:val="0"/>
              <w:marRight w:val="0"/>
              <w:marTop w:val="0"/>
              <w:marBottom w:val="0"/>
              <w:divBdr>
                <w:top w:val="none" w:sz="0" w:space="0" w:color="auto"/>
                <w:left w:val="none" w:sz="0" w:space="0" w:color="auto"/>
                <w:bottom w:val="none" w:sz="0" w:space="0" w:color="auto"/>
                <w:right w:val="none" w:sz="0" w:space="0" w:color="auto"/>
              </w:divBdr>
            </w:div>
            <w:div w:id="1072237577">
              <w:marLeft w:val="0"/>
              <w:marRight w:val="0"/>
              <w:marTop w:val="0"/>
              <w:marBottom w:val="0"/>
              <w:divBdr>
                <w:top w:val="none" w:sz="0" w:space="0" w:color="auto"/>
                <w:left w:val="none" w:sz="0" w:space="0" w:color="auto"/>
                <w:bottom w:val="none" w:sz="0" w:space="0" w:color="auto"/>
                <w:right w:val="none" w:sz="0" w:space="0" w:color="auto"/>
              </w:divBdr>
            </w:div>
            <w:div w:id="1140919282">
              <w:marLeft w:val="0"/>
              <w:marRight w:val="0"/>
              <w:marTop w:val="0"/>
              <w:marBottom w:val="0"/>
              <w:divBdr>
                <w:top w:val="none" w:sz="0" w:space="0" w:color="auto"/>
                <w:left w:val="none" w:sz="0" w:space="0" w:color="auto"/>
                <w:bottom w:val="none" w:sz="0" w:space="0" w:color="auto"/>
                <w:right w:val="none" w:sz="0" w:space="0" w:color="auto"/>
              </w:divBdr>
            </w:div>
            <w:div w:id="1439636396">
              <w:marLeft w:val="0"/>
              <w:marRight w:val="0"/>
              <w:marTop w:val="0"/>
              <w:marBottom w:val="0"/>
              <w:divBdr>
                <w:top w:val="none" w:sz="0" w:space="0" w:color="auto"/>
                <w:left w:val="none" w:sz="0" w:space="0" w:color="auto"/>
                <w:bottom w:val="none" w:sz="0" w:space="0" w:color="auto"/>
                <w:right w:val="none" w:sz="0" w:space="0" w:color="auto"/>
              </w:divBdr>
            </w:div>
            <w:div w:id="928387883">
              <w:marLeft w:val="0"/>
              <w:marRight w:val="0"/>
              <w:marTop w:val="0"/>
              <w:marBottom w:val="0"/>
              <w:divBdr>
                <w:top w:val="none" w:sz="0" w:space="0" w:color="auto"/>
                <w:left w:val="none" w:sz="0" w:space="0" w:color="auto"/>
                <w:bottom w:val="none" w:sz="0" w:space="0" w:color="auto"/>
                <w:right w:val="none" w:sz="0" w:space="0" w:color="auto"/>
              </w:divBdr>
            </w:div>
            <w:div w:id="2015180920">
              <w:marLeft w:val="0"/>
              <w:marRight w:val="0"/>
              <w:marTop w:val="0"/>
              <w:marBottom w:val="0"/>
              <w:divBdr>
                <w:top w:val="none" w:sz="0" w:space="0" w:color="auto"/>
                <w:left w:val="none" w:sz="0" w:space="0" w:color="auto"/>
                <w:bottom w:val="none" w:sz="0" w:space="0" w:color="auto"/>
                <w:right w:val="none" w:sz="0" w:space="0" w:color="auto"/>
              </w:divBdr>
            </w:div>
            <w:div w:id="1542132254">
              <w:marLeft w:val="0"/>
              <w:marRight w:val="0"/>
              <w:marTop w:val="0"/>
              <w:marBottom w:val="0"/>
              <w:divBdr>
                <w:top w:val="none" w:sz="0" w:space="0" w:color="auto"/>
                <w:left w:val="none" w:sz="0" w:space="0" w:color="auto"/>
                <w:bottom w:val="none" w:sz="0" w:space="0" w:color="auto"/>
                <w:right w:val="none" w:sz="0" w:space="0" w:color="auto"/>
              </w:divBdr>
            </w:div>
            <w:div w:id="502470637">
              <w:marLeft w:val="0"/>
              <w:marRight w:val="0"/>
              <w:marTop w:val="0"/>
              <w:marBottom w:val="0"/>
              <w:divBdr>
                <w:top w:val="none" w:sz="0" w:space="0" w:color="auto"/>
                <w:left w:val="none" w:sz="0" w:space="0" w:color="auto"/>
                <w:bottom w:val="none" w:sz="0" w:space="0" w:color="auto"/>
                <w:right w:val="none" w:sz="0" w:space="0" w:color="auto"/>
              </w:divBdr>
            </w:div>
            <w:div w:id="2087796951">
              <w:marLeft w:val="0"/>
              <w:marRight w:val="0"/>
              <w:marTop w:val="0"/>
              <w:marBottom w:val="0"/>
              <w:divBdr>
                <w:top w:val="none" w:sz="0" w:space="0" w:color="auto"/>
                <w:left w:val="none" w:sz="0" w:space="0" w:color="auto"/>
                <w:bottom w:val="none" w:sz="0" w:space="0" w:color="auto"/>
                <w:right w:val="none" w:sz="0" w:space="0" w:color="auto"/>
              </w:divBdr>
            </w:div>
            <w:div w:id="341202990">
              <w:marLeft w:val="0"/>
              <w:marRight w:val="0"/>
              <w:marTop w:val="0"/>
              <w:marBottom w:val="0"/>
              <w:divBdr>
                <w:top w:val="none" w:sz="0" w:space="0" w:color="auto"/>
                <w:left w:val="none" w:sz="0" w:space="0" w:color="auto"/>
                <w:bottom w:val="none" w:sz="0" w:space="0" w:color="auto"/>
                <w:right w:val="none" w:sz="0" w:space="0" w:color="auto"/>
              </w:divBdr>
            </w:div>
            <w:div w:id="104739735">
              <w:marLeft w:val="0"/>
              <w:marRight w:val="0"/>
              <w:marTop w:val="0"/>
              <w:marBottom w:val="0"/>
              <w:divBdr>
                <w:top w:val="none" w:sz="0" w:space="0" w:color="auto"/>
                <w:left w:val="none" w:sz="0" w:space="0" w:color="auto"/>
                <w:bottom w:val="none" w:sz="0" w:space="0" w:color="auto"/>
                <w:right w:val="none" w:sz="0" w:space="0" w:color="auto"/>
              </w:divBdr>
            </w:div>
            <w:div w:id="902258947">
              <w:marLeft w:val="0"/>
              <w:marRight w:val="0"/>
              <w:marTop w:val="0"/>
              <w:marBottom w:val="0"/>
              <w:divBdr>
                <w:top w:val="none" w:sz="0" w:space="0" w:color="auto"/>
                <w:left w:val="none" w:sz="0" w:space="0" w:color="auto"/>
                <w:bottom w:val="none" w:sz="0" w:space="0" w:color="auto"/>
                <w:right w:val="none" w:sz="0" w:space="0" w:color="auto"/>
              </w:divBdr>
            </w:div>
            <w:div w:id="1198544341">
              <w:marLeft w:val="0"/>
              <w:marRight w:val="0"/>
              <w:marTop w:val="0"/>
              <w:marBottom w:val="0"/>
              <w:divBdr>
                <w:top w:val="none" w:sz="0" w:space="0" w:color="auto"/>
                <w:left w:val="none" w:sz="0" w:space="0" w:color="auto"/>
                <w:bottom w:val="none" w:sz="0" w:space="0" w:color="auto"/>
                <w:right w:val="none" w:sz="0" w:space="0" w:color="auto"/>
              </w:divBdr>
            </w:div>
            <w:div w:id="1958902978">
              <w:marLeft w:val="0"/>
              <w:marRight w:val="0"/>
              <w:marTop w:val="0"/>
              <w:marBottom w:val="0"/>
              <w:divBdr>
                <w:top w:val="none" w:sz="0" w:space="0" w:color="auto"/>
                <w:left w:val="none" w:sz="0" w:space="0" w:color="auto"/>
                <w:bottom w:val="none" w:sz="0" w:space="0" w:color="auto"/>
                <w:right w:val="none" w:sz="0" w:space="0" w:color="auto"/>
              </w:divBdr>
            </w:div>
            <w:div w:id="1333139019">
              <w:marLeft w:val="0"/>
              <w:marRight w:val="0"/>
              <w:marTop w:val="0"/>
              <w:marBottom w:val="0"/>
              <w:divBdr>
                <w:top w:val="none" w:sz="0" w:space="0" w:color="auto"/>
                <w:left w:val="none" w:sz="0" w:space="0" w:color="auto"/>
                <w:bottom w:val="none" w:sz="0" w:space="0" w:color="auto"/>
                <w:right w:val="none" w:sz="0" w:space="0" w:color="auto"/>
              </w:divBdr>
            </w:div>
            <w:div w:id="1131022884">
              <w:marLeft w:val="0"/>
              <w:marRight w:val="0"/>
              <w:marTop w:val="0"/>
              <w:marBottom w:val="0"/>
              <w:divBdr>
                <w:top w:val="none" w:sz="0" w:space="0" w:color="auto"/>
                <w:left w:val="none" w:sz="0" w:space="0" w:color="auto"/>
                <w:bottom w:val="none" w:sz="0" w:space="0" w:color="auto"/>
                <w:right w:val="none" w:sz="0" w:space="0" w:color="auto"/>
              </w:divBdr>
            </w:div>
            <w:div w:id="114754941">
              <w:marLeft w:val="0"/>
              <w:marRight w:val="0"/>
              <w:marTop w:val="0"/>
              <w:marBottom w:val="0"/>
              <w:divBdr>
                <w:top w:val="none" w:sz="0" w:space="0" w:color="auto"/>
                <w:left w:val="none" w:sz="0" w:space="0" w:color="auto"/>
                <w:bottom w:val="none" w:sz="0" w:space="0" w:color="auto"/>
                <w:right w:val="none" w:sz="0" w:space="0" w:color="auto"/>
              </w:divBdr>
            </w:div>
            <w:div w:id="402219168">
              <w:marLeft w:val="0"/>
              <w:marRight w:val="0"/>
              <w:marTop w:val="0"/>
              <w:marBottom w:val="0"/>
              <w:divBdr>
                <w:top w:val="none" w:sz="0" w:space="0" w:color="auto"/>
                <w:left w:val="none" w:sz="0" w:space="0" w:color="auto"/>
                <w:bottom w:val="none" w:sz="0" w:space="0" w:color="auto"/>
                <w:right w:val="none" w:sz="0" w:space="0" w:color="auto"/>
              </w:divBdr>
            </w:div>
            <w:div w:id="2052224316">
              <w:marLeft w:val="0"/>
              <w:marRight w:val="0"/>
              <w:marTop w:val="0"/>
              <w:marBottom w:val="0"/>
              <w:divBdr>
                <w:top w:val="none" w:sz="0" w:space="0" w:color="auto"/>
                <w:left w:val="none" w:sz="0" w:space="0" w:color="auto"/>
                <w:bottom w:val="none" w:sz="0" w:space="0" w:color="auto"/>
                <w:right w:val="none" w:sz="0" w:space="0" w:color="auto"/>
              </w:divBdr>
            </w:div>
            <w:div w:id="784235994">
              <w:marLeft w:val="0"/>
              <w:marRight w:val="0"/>
              <w:marTop w:val="0"/>
              <w:marBottom w:val="0"/>
              <w:divBdr>
                <w:top w:val="none" w:sz="0" w:space="0" w:color="auto"/>
                <w:left w:val="none" w:sz="0" w:space="0" w:color="auto"/>
                <w:bottom w:val="none" w:sz="0" w:space="0" w:color="auto"/>
                <w:right w:val="none" w:sz="0" w:space="0" w:color="auto"/>
              </w:divBdr>
            </w:div>
            <w:div w:id="1072387049">
              <w:marLeft w:val="0"/>
              <w:marRight w:val="0"/>
              <w:marTop w:val="0"/>
              <w:marBottom w:val="0"/>
              <w:divBdr>
                <w:top w:val="none" w:sz="0" w:space="0" w:color="auto"/>
                <w:left w:val="none" w:sz="0" w:space="0" w:color="auto"/>
                <w:bottom w:val="none" w:sz="0" w:space="0" w:color="auto"/>
                <w:right w:val="none" w:sz="0" w:space="0" w:color="auto"/>
              </w:divBdr>
            </w:div>
            <w:div w:id="954947400">
              <w:marLeft w:val="0"/>
              <w:marRight w:val="0"/>
              <w:marTop w:val="0"/>
              <w:marBottom w:val="0"/>
              <w:divBdr>
                <w:top w:val="none" w:sz="0" w:space="0" w:color="auto"/>
                <w:left w:val="none" w:sz="0" w:space="0" w:color="auto"/>
                <w:bottom w:val="none" w:sz="0" w:space="0" w:color="auto"/>
                <w:right w:val="none" w:sz="0" w:space="0" w:color="auto"/>
              </w:divBdr>
            </w:div>
            <w:div w:id="55128497">
              <w:marLeft w:val="0"/>
              <w:marRight w:val="0"/>
              <w:marTop w:val="0"/>
              <w:marBottom w:val="0"/>
              <w:divBdr>
                <w:top w:val="none" w:sz="0" w:space="0" w:color="auto"/>
                <w:left w:val="none" w:sz="0" w:space="0" w:color="auto"/>
                <w:bottom w:val="none" w:sz="0" w:space="0" w:color="auto"/>
                <w:right w:val="none" w:sz="0" w:space="0" w:color="auto"/>
              </w:divBdr>
            </w:div>
            <w:div w:id="1673223066">
              <w:marLeft w:val="0"/>
              <w:marRight w:val="0"/>
              <w:marTop w:val="0"/>
              <w:marBottom w:val="0"/>
              <w:divBdr>
                <w:top w:val="none" w:sz="0" w:space="0" w:color="auto"/>
                <w:left w:val="none" w:sz="0" w:space="0" w:color="auto"/>
                <w:bottom w:val="none" w:sz="0" w:space="0" w:color="auto"/>
                <w:right w:val="none" w:sz="0" w:space="0" w:color="auto"/>
              </w:divBdr>
            </w:div>
            <w:div w:id="1211772806">
              <w:marLeft w:val="0"/>
              <w:marRight w:val="0"/>
              <w:marTop w:val="0"/>
              <w:marBottom w:val="0"/>
              <w:divBdr>
                <w:top w:val="none" w:sz="0" w:space="0" w:color="auto"/>
                <w:left w:val="none" w:sz="0" w:space="0" w:color="auto"/>
                <w:bottom w:val="none" w:sz="0" w:space="0" w:color="auto"/>
                <w:right w:val="none" w:sz="0" w:space="0" w:color="auto"/>
              </w:divBdr>
            </w:div>
            <w:div w:id="1157191223">
              <w:marLeft w:val="0"/>
              <w:marRight w:val="0"/>
              <w:marTop w:val="0"/>
              <w:marBottom w:val="0"/>
              <w:divBdr>
                <w:top w:val="none" w:sz="0" w:space="0" w:color="auto"/>
                <w:left w:val="none" w:sz="0" w:space="0" w:color="auto"/>
                <w:bottom w:val="none" w:sz="0" w:space="0" w:color="auto"/>
                <w:right w:val="none" w:sz="0" w:space="0" w:color="auto"/>
              </w:divBdr>
            </w:div>
            <w:div w:id="180629117">
              <w:marLeft w:val="0"/>
              <w:marRight w:val="0"/>
              <w:marTop w:val="0"/>
              <w:marBottom w:val="0"/>
              <w:divBdr>
                <w:top w:val="none" w:sz="0" w:space="0" w:color="auto"/>
                <w:left w:val="none" w:sz="0" w:space="0" w:color="auto"/>
                <w:bottom w:val="none" w:sz="0" w:space="0" w:color="auto"/>
                <w:right w:val="none" w:sz="0" w:space="0" w:color="auto"/>
              </w:divBdr>
            </w:div>
            <w:div w:id="1981838953">
              <w:marLeft w:val="0"/>
              <w:marRight w:val="0"/>
              <w:marTop w:val="0"/>
              <w:marBottom w:val="0"/>
              <w:divBdr>
                <w:top w:val="none" w:sz="0" w:space="0" w:color="auto"/>
                <w:left w:val="none" w:sz="0" w:space="0" w:color="auto"/>
                <w:bottom w:val="none" w:sz="0" w:space="0" w:color="auto"/>
                <w:right w:val="none" w:sz="0" w:space="0" w:color="auto"/>
              </w:divBdr>
            </w:div>
            <w:div w:id="1128279811">
              <w:marLeft w:val="0"/>
              <w:marRight w:val="0"/>
              <w:marTop w:val="0"/>
              <w:marBottom w:val="0"/>
              <w:divBdr>
                <w:top w:val="none" w:sz="0" w:space="0" w:color="auto"/>
                <w:left w:val="none" w:sz="0" w:space="0" w:color="auto"/>
                <w:bottom w:val="none" w:sz="0" w:space="0" w:color="auto"/>
                <w:right w:val="none" w:sz="0" w:space="0" w:color="auto"/>
              </w:divBdr>
            </w:div>
            <w:div w:id="739668202">
              <w:marLeft w:val="0"/>
              <w:marRight w:val="0"/>
              <w:marTop w:val="0"/>
              <w:marBottom w:val="0"/>
              <w:divBdr>
                <w:top w:val="none" w:sz="0" w:space="0" w:color="auto"/>
                <w:left w:val="none" w:sz="0" w:space="0" w:color="auto"/>
                <w:bottom w:val="none" w:sz="0" w:space="0" w:color="auto"/>
                <w:right w:val="none" w:sz="0" w:space="0" w:color="auto"/>
              </w:divBdr>
            </w:div>
            <w:div w:id="1785659608">
              <w:marLeft w:val="0"/>
              <w:marRight w:val="0"/>
              <w:marTop w:val="0"/>
              <w:marBottom w:val="0"/>
              <w:divBdr>
                <w:top w:val="none" w:sz="0" w:space="0" w:color="auto"/>
                <w:left w:val="none" w:sz="0" w:space="0" w:color="auto"/>
                <w:bottom w:val="none" w:sz="0" w:space="0" w:color="auto"/>
                <w:right w:val="none" w:sz="0" w:space="0" w:color="auto"/>
              </w:divBdr>
            </w:div>
            <w:div w:id="1639457924">
              <w:marLeft w:val="0"/>
              <w:marRight w:val="0"/>
              <w:marTop w:val="0"/>
              <w:marBottom w:val="0"/>
              <w:divBdr>
                <w:top w:val="none" w:sz="0" w:space="0" w:color="auto"/>
                <w:left w:val="none" w:sz="0" w:space="0" w:color="auto"/>
                <w:bottom w:val="none" w:sz="0" w:space="0" w:color="auto"/>
                <w:right w:val="none" w:sz="0" w:space="0" w:color="auto"/>
              </w:divBdr>
            </w:div>
            <w:div w:id="1761562280">
              <w:marLeft w:val="0"/>
              <w:marRight w:val="0"/>
              <w:marTop w:val="0"/>
              <w:marBottom w:val="0"/>
              <w:divBdr>
                <w:top w:val="none" w:sz="0" w:space="0" w:color="auto"/>
                <w:left w:val="none" w:sz="0" w:space="0" w:color="auto"/>
                <w:bottom w:val="none" w:sz="0" w:space="0" w:color="auto"/>
                <w:right w:val="none" w:sz="0" w:space="0" w:color="auto"/>
              </w:divBdr>
            </w:div>
            <w:div w:id="761414260">
              <w:marLeft w:val="0"/>
              <w:marRight w:val="0"/>
              <w:marTop w:val="0"/>
              <w:marBottom w:val="0"/>
              <w:divBdr>
                <w:top w:val="none" w:sz="0" w:space="0" w:color="auto"/>
                <w:left w:val="none" w:sz="0" w:space="0" w:color="auto"/>
                <w:bottom w:val="none" w:sz="0" w:space="0" w:color="auto"/>
                <w:right w:val="none" w:sz="0" w:space="0" w:color="auto"/>
              </w:divBdr>
            </w:div>
            <w:div w:id="2001883170">
              <w:marLeft w:val="0"/>
              <w:marRight w:val="0"/>
              <w:marTop w:val="0"/>
              <w:marBottom w:val="0"/>
              <w:divBdr>
                <w:top w:val="none" w:sz="0" w:space="0" w:color="auto"/>
                <w:left w:val="none" w:sz="0" w:space="0" w:color="auto"/>
                <w:bottom w:val="none" w:sz="0" w:space="0" w:color="auto"/>
                <w:right w:val="none" w:sz="0" w:space="0" w:color="auto"/>
              </w:divBdr>
            </w:div>
            <w:div w:id="958560876">
              <w:marLeft w:val="0"/>
              <w:marRight w:val="0"/>
              <w:marTop w:val="0"/>
              <w:marBottom w:val="0"/>
              <w:divBdr>
                <w:top w:val="none" w:sz="0" w:space="0" w:color="auto"/>
                <w:left w:val="none" w:sz="0" w:space="0" w:color="auto"/>
                <w:bottom w:val="none" w:sz="0" w:space="0" w:color="auto"/>
                <w:right w:val="none" w:sz="0" w:space="0" w:color="auto"/>
              </w:divBdr>
            </w:div>
            <w:div w:id="760175673">
              <w:marLeft w:val="0"/>
              <w:marRight w:val="0"/>
              <w:marTop w:val="0"/>
              <w:marBottom w:val="0"/>
              <w:divBdr>
                <w:top w:val="none" w:sz="0" w:space="0" w:color="auto"/>
                <w:left w:val="none" w:sz="0" w:space="0" w:color="auto"/>
                <w:bottom w:val="none" w:sz="0" w:space="0" w:color="auto"/>
                <w:right w:val="none" w:sz="0" w:space="0" w:color="auto"/>
              </w:divBdr>
            </w:div>
            <w:div w:id="741567820">
              <w:marLeft w:val="0"/>
              <w:marRight w:val="0"/>
              <w:marTop w:val="0"/>
              <w:marBottom w:val="0"/>
              <w:divBdr>
                <w:top w:val="none" w:sz="0" w:space="0" w:color="auto"/>
                <w:left w:val="none" w:sz="0" w:space="0" w:color="auto"/>
                <w:bottom w:val="none" w:sz="0" w:space="0" w:color="auto"/>
                <w:right w:val="none" w:sz="0" w:space="0" w:color="auto"/>
              </w:divBdr>
            </w:div>
            <w:div w:id="389623146">
              <w:marLeft w:val="0"/>
              <w:marRight w:val="0"/>
              <w:marTop w:val="0"/>
              <w:marBottom w:val="0"/>
              <w:divBdr>
                <w:top w:val="none" w:sz="0" w:space="0" w:color="auto"/>
                <w:left w:val="none" w:sz="0" w:space="0" w:color="auto"/>
                <w:bottom w:val="none" w:sz="0" w:space="0" w:color="auto"/>
                <w:right w:val="none" w:sz="0" w:space="0" w:color="auto"/>
              </w:divBdr>
            </w:div>
            <w:div w:id="1156652929">
              <w:marLeft w:val="0"/>
              <w:marRight w:val="0"/>
              <w:marTop w:val="0"/>
              <w:marBottom w:val="0"/>
              <w:divBdr>
                <w:top w:val="none" w:sz="0" w:space="0" w:color="auto"/>
                <w:left w:val="none" w:sz="0" w:space="0" w:color="auto"/>
                <w:bottom w:val="none" w:sz="0" w:space="0" w:color="auto"/>
                <w:right w:val="none" w:sz="0" w:space="0" w:color="auto"/>
              </w:divBdr>
            </w:div>
            <w:div w:id="652490921">
              <w:marLeft w:val="0"/>
              <w:marRight w:val="0"/>
              <w:marTop w:val="0"/>
              <w:marBottom w:val="0"/>
              <w:divBdr>
                <w:top w:val="none" w:sz="0" w:space="0" w:color="auto"/>
                <w:left w:val="none" w:sz="0" w:space="0" w:color="auto"/>
                <w:bottom w:val="none" w:sz="0" w:space="0" w:color="auto"/>
                <w:right w:val="none" w:sz="0" w:space="0" w:color="auto"/>
              </w:divBdr>
            </w:div>
            <w:div w:id="825779009">
              <w:marLeft w:val="0"/>
              <w:marRight w:val="0"/>
              <w:marTop w:val="0"/>
              <w:marBottom w:val="0"/>
              <w:divBdr>
                <w:top w:val="none" w:sz="0" w:space="0" w:color="auto"/>
                <w:left w:val="none" w:sz="0" w:space="0" w:color="auto"/>
                <w:bottom w:val="none" w:sz="0" w:space="0" w:color="auto"/>
                <w:right w:val="none" w:sz="0" w:space="0" w:color="auto"/>
              </w:divBdr>
            </w:div>
            <w:div w:id="1508908038">
              <w:marLeft w:val="0"/>
              <w:marRight w:val="0"/>
              <w:marTop w:val="0"/>
              <w:marBottom w:val="0"/>
              <w:divBdr>
                <w:top w:val="none" w:sz="0" w:space="0" w:color="auto"/>
                <w:left w:val="none" w:sz="0" w:space="0" w:color="auto"/>
                <w:bottom w:val="none" w:sz="0" w:space="0" w:color="auto"/>
                <w:right w:val="none" w:sz="0" w:space="0" w:color="auto"/>
              </w:divBdr>
            </w:div>
            <w:div w:id="273177887">
              <w:marLeft w:val="0"/>
              <w:marRight w:val="0"/>
              <w:marTop w:val="0"/>
              <w:marBottom w:val="0"/>
              <w:divBdr>
                <w:top w:val="none" w:sz="0" w:space="0" w:color="auto"/>
                <w:left w:val="none" w:sz="0" w:space="0" w:color="auto"/>
                <w:bottom w:val="none" w:sz="0" w:space="0" w:color="auto"/>
                <w:right w:val="none" w:sz="0" w:space="0" w:color="auto"/>
              </w:divBdr>
            </w:div>
            <w:div w:id="344989430">
              <w:marLeft w:val="0"/>
              <w:marRight w:val="0"/>
              <w:marTop w:val="0"/>
              <w:marBottom w:val="0"/>
              <w:divBdr>
                <w:top w:val="none" w:sz="0" w:space="0" w:color="auto"/>
                <w:left w:val="none" w:sz="0" w:space="0" w:color="auto"/>
                <w:bottom w:val="none" w:sz="0" w:space="0" w:color="auto"/>
                <w:right w:val="none" w:sz="0" w:space="0" w:color="auto"/>
              </w:divBdr>
            </w:div>
            <w:div w:id="1365136027">
              <w:marLeft w:val="0"/>
              <w:marRight w:val="0"/>
              <w:marTop w:val="0"/>
              <w:marBottom w:val="0"/>
              <w:divBdr>
                <w:top w:val="none" w:sz="0" w:space="0" w:color="auto"/>
                <w:left w:val="none" w:sz="0" w:space="0" w:color="auto"/>
                <w:bottom w:val="none" w:sz="0" w:space="0" w:color="auto"/>
                <w:right w:val="none" w:sz="0" w:space="0" w:color="auto"/>
              </w:divBdr>
            </w:div>
            <w:div w:id="803081289">
              <w:marLeft w:val="0"/>
              <w:marRight w:val="0"/>
              <w:marTop w:val="0"/>
              <w:marBottom w:val="0"/>
              <w:divBdr>
                <w:top w:val="none" w:sz="0" w:space="0" w:color="auto"/>
                <w:left w:val="none" w:sz="0" w:space="0" w:color="auto"/>
                <w:bottom w:val="none" w:sz="0" w:space="0" w:color="auto"/>
                <w:right w:val="none" w:sz="0" w:space="0" w:color="auto"/>
              </w:divBdr>
            </w:div>
            <w:div w:id="1596358334">
              <w:marLeft w:val="0"/>
              <w:marRight w:val="0"/>
              <w:marTop w:val="0"/>
              <w:marBottom w:val="0"/>
              <w:divBdr>
                <w:top w:val="none" w:sz="0" w:space="0" w:color="auto"/>
                <w:left w:val="none" w:sz="0" w:space="0" w:color="auto"/>
                <w:bottom w:val="none" w:sz="0" w:space="0" w:color="auto"/>
                <w:right w:val="none" w:sz="0" w:space="0" w:color="auto"/>
              </w:divBdr>
            </w:div>
            <w:div w:id="2073768867">
              <w:marLeft w:val="0"/>
              <w:marRight w:val="0"/>
              <w:marTop w:val="0"/>
              <w:marBottom w:val="0"/>
              <w:divBdr>
                <w:top w:val="none" w:sz="0" w:space="0" w:color="auto"/>
                <w:left w:val="none" w:sz="0" w:space="0" w:color="auto"/>
                <w:bottom w:val="none" w:sz="0" w:space="0" w:color="auto"/>
                <w:right w:val="none" w:sz="0" w:space="0" w:color="auto"/>
              </w:divBdr>
            </w:div>
            <w:div w:id="2028368745">
              <w:marLeft w:val="0"/>
              <w:marRight w:val="0"/>
              <w:marTop w:val="0"/>
              <w:marBottom w:val="0"/>
              <w:divBdr>
                <w:top w:val="none" w:sz="0" w:space="0" w:color="auto"/>
                <w:left w:val="none" w:sz="0" w:space="0" w:color="auto"/>
                <w:bottom w:val="none" w:sz="0" w:space="0" w:color="auto"/>
                <w:right w:val="none" w:sz="0" w:space="0" w:color="auto"/>
              </w:divBdr>
            </w:div>
            <w:div w:id="1077019576">
              <w:marLeft w:val="0"/>
              <w:marRight w:val="0"/>
              <w:marTop w:val="0"/>
              <w:marBottom w:val="0"/>
              <w:divBdr>
                <w:top w:val="none" w:sz="0" w:space="0" w:color="auto"/>
                <w:left w:val="none" w:sz="0" w:space="0" w:color="auto"/>
                <w:bottom w:val="none" w:sz="0" w:space="0" w:color="auto"/>
                <w:right w:val="none" w:sz="0" w:space="0" w:color="auto"/>
              </w:divBdr>
            </w:div>
            <w:div w:id="922646198">
              <w:marLeft w:val="0"/>
              <w:marRight w:val="0"/>
              <w:marTop w:val="0"/>
              <w:marBottom w:val="0"/>
              <w:divBdr>
                <w:top w:val="none" w:sz="0" w:space="0" w:color="auto"/>
                <w:left w:val="none" w:sz="0" w:space="0" w:color="auto"/>
                <w:bottom w:val="none" w:sz="0" w:space="0" w:color="auto"/>
                <w:right w:val="none" w:sz="0" w:space="0" w:color="auto"/>
              </w:divBdr>
            </w:div>
            <w:div w:id="1389963445">
              <w:marLeft w:val="0"/>
              <w:marRight w:val="0"/>
              <w:marTop w:val="0"/>
              <w:marBottom w:val="0"/>
              <w:divBdr>
                <w:top w:val="none" w:sz="0" w:space="0" w:color="auto"/>
                <w:left w:val="none" w:sz="0" w:space="0" w:color="auto"/>
                <w:bottom w:val="none" w:sz="0" w:space="0" w:color="auto"/>
                <w:right w:val="none" w:sz="0" w:space="0" w:color="auto"/>
              </w:divBdr>
            </w:div>
            <w:div w:id="1183131601">
              <w:marLeft w:val="0"/>
              <w:marRight w:val="0"/>
              <w:marTop w:val="0"/>
              <w:marBottom w:val="0"/>
              <w:divBdr>
                <w:top w:val="none" w:sz="0" w:space="0" w:color="auto"/>
                <w:left w:val="none" w:sz="0" w:space="0" w:color="auto"/>
                <w:bottom w:val="none" w:sz="0" w:space="0" w:color="auto"/>
                <w:right w:val="none" w:sz="0" w:space="0" w:color="auto"/>
              </w:divBdr>
            </w:div>
            <w:div w:id="168372315">
              <w:marLeft w:val="0"/>
              <w:marRight w:val="0"/>
              <w:marTop w:val="0"/>
              <w:marBottom w:val="0"/>
              <w:divBdr>
                <w:top w:val="none" w:sz="0" w:space="0" w:color="auto"/>
                <w:left w:val="none" w:sz="0" w:space="0" w:color="auto"/>
                <w:bottom w:val="none" w:sz="0" w:space="0" w:color="auto"/>
                <w:right w:val="none" w:sz="0" w:space="0" w:color="auto"/>
              </w:divBdr>
            </w:div>
            <w:div w:id="1339499291">
              <w:marLeft w:val="0"/>
              <w:marRight w:val="0"/>
              <w:marTop w:val="0"/>
              <w:marBottom w:val="0"/>
              <w:divBdr>
                <w:top w:val="none" w:sz="0" w:space="0" w:color="auto"/>
                <w:left w:val="none" w:sz="0" w:space="0" w:color="auto"/>
                <w:bottom w:val="none" w:sz="0" w:space="0" w:color="auto"/>
                <w:right w:val="none" w:sz="0" w:space="0" w:color="auto"/>
              </w:divBdr>
            </w:div>
            <w:div w:id="1562448200">
              <w:marLeft w:val="0"/>
              <w:marRight w:val="0"/>
              <w:marTop w:val="0"/>
              <w:marBottom w:val="0"/>
              <w:divBdr>
                <w:top w:val="none" w:sz="0" w:space="0" w:color="auto"/>
                <w:left w:val="none" w:sz="0" w:space="0" w:color="auto"/>
                <w:bottom w:val="none" w:sz="0" w:space="0" w:color="auto"/>
                <w:right w:val="none" w:sz="0" w:space="0" w:color="auto"/>
              </w:divBdr>
            </w:div>
            <w:div w:id="37516506">
              <w:marLeft w:val="0"/>
              <w:marRight w:val="0"/>
              <w:marTop w:val="0"/>
              <w:marBottom w:val="0"/>
              <w:divBdr>
                <w:top w:val="none" w:sz="0" w:space="0" w:color="auto"/>
                <w:left w:val="none" w:sz="0" w:space="0" w:color="auto"/>
                <w:bottom w:val="none" w:sz="0" w:space="0" w:color="auto"/>
                <w:right w:val="none" w:sz="0" w:space="0" w:color="auto"/>
              </w:divBdr>
            </w:div>
            <w:div w:id="1977367627">
              <w:marLeft w:val="0"/>
              <w:marRight w:val="0"/>
              <w:marTop w:val="0"/>
              <w:marBottom w:val="0"/>
              <w:divBdr>
                <w:top w:val="none" w:sz="0" w:space="0" w:color="auto"/>
                <w:left w:val="none" w:sz="0" w:space="0" w:color="auto"/>
                <w:bottom w:val="none" w:sz="0" w:space="0" w:color="auto"/>
                <w:right w:val="none" w:sz="0" w:space="0" w:color="auto"/>
              </w:divBdr>
            </w:div>
            <w:div w:id="531654672">
              <w:marLeft w:val="0"/>
              <w:marRight w:val="0"/>
              <w:marTop w:val="0"/>
              <w:marBottom w:val="0"/>
              <w:divBdr>
                <w:top w:val="none" w:sz="0" w:space="0" w:color="auto"/>
                <w:left w:val="none" w:sz="0" w:space="0" w:color="auto"/>
                <w:bottom w:val="none" w:sz="0" w:space="0" w:color="auto"/>
                <w:right w:val="none" w:sz="0" w:space="0" w:color="auto"/>
              </w:divBdr>
            </w:div>
            <w:div w:id="1154417467">
              <w:marLeft w:val="0"/>
              <w:marRight w:val="0"/>
              <w:marTop w:val="0"/>
              <w:marBottom w:val="0"/>
              <w:divBdr>
                <w:top w:val="none" w:sz="0" w:space="0" w:color="auto"/>
                <w:left w:val="none" w:sz="0" w:space="0" w:color="auto"/>
                <w:bottom w:val="none" w:sz="0" w:space="0" w:color="auto"/>
                <w:right w:val="none" w:sz="0" w:space="0" w:color="auto"/>
              </w:divBdr>
            </w:div>
            <w:div w:id="1876886285">
              <w:marLeft w:val="0"/>
              <w:marRight w:val="0"/>
              <w:marTop w:val="0"/>
              <w:marBottom w:val="0"/>
              <w:divBdr>
                <w:top w:val="none" w:sz="0" w:space="0" w:color="auto"/>
                <w:left w:val="none" w:sz="0" w:space="0" w:color="auto"/>
                <w:bottom w:val="none" w:sz="0" w:space="0" w:color="auto"/>
                <w:right w:val="none" w:sz="0" w:space="0" w:color="auto"/>
              </w:divBdr>
            </w:div>
            <w:div w:id="21783386">
              <w:marLeft w:val="0"/>
              <w:marRight w:val="0"/>
              <w:marTop w:val="0"/>
              <w:marBottom w:val="0"/>
              <w:divBdr>
                <w:top w:val="none" w:sz="0" w:space="0" w:color="auto"/>
                <w:left w:val="none" w:sz="0" w:space="0" w:color="auto"/>
                <w:bottom w:val="none" w:sz="0" w:space="0" w:color="auto"/>
                <w:right w:val="none" w:sz="0" w:space="0" w:color="auto"/>
              </w:divBdr>
            </w:div>
            <w:div w:id="251403804">
              <w:marLeft w:val="0"/>
              <w:marRight w:val="0"/>
              <w:marTop w:val="0"/>
              <w:marBottom w:val="0"/>
              <w:divBdr>
                <w:top w:val="none" w:sz="0" w:space="0" w:color="auto"/>
                <w:left w:val="none" w:sz="0" w:space="0" w:color="auto"/>
                <w:bottom w:val="none" w:sz="0" w:space="0" w:color="auto"/>
                <w:right w:val="none" w:sz="0" w:space="0" w:color="auto"/>
              </w:divBdr>
            </w:div>
            <w:div w:id="769207245">
              <w:marLeft w:val="0"/>
              <w:marRight w:val="0"/>
              <w:marTop w:val="0"/>
              <w:marBottom w:val="0"/>
              <w:divBdr>
                <w:top w:val="none" w:sz="0" w:space="0" w:color="auto"/>
                <w:left w:val="none" w:sz="0" w:space="0" w:color="auto"/>
                <w:bottom w:val="none" w:sz="0" w:space="0" w:color="auto"/>
                <w:right w:val="none" w:sz="0" w:space="0" w:color="auto"/>
              </w:divBdr>
            </w:div>
            <w:div w:id="1948079029">
              <w:marLeft w:val="0"/>
              <w:marRight w:val="0"/>
              <w:marTop w:val="0"/>
              <w:marBottom w:val="0"/>
              <w:divBdr>
                <w:top w:val="none" w:sz="0" w:space="0" w:color="auto"/>
                <w:left w:val="none" w:sz="0" w:space="0" w:color="auto"/>
                <w:bottom w:val="none" w:sz="0" w:space="0" w:color="auto"/>
                <w:right w:val="none" w:sz="0" w:space="0" w:color="auto"/>
              </w:divBdr>
            </w:div>
            <w:div w:id="1594433621">
              <w:marLeft w:val="0"/>
              <w:marRight w:val="0"/>
              <w:marTop w:val="0"/>
              <w:marBottom w:val="0"/>
              <w:divBdr>
                <w:top w:val="none" w:sz="0" w:space="0" w:color="auto"/>
                <w:left w:val="none" w:sz="0" w:space="0" w:color="auto"/>
                <w:bottom w:val="none" w:sz="0" w:space="0" w:color="auto"/>
                <w:right w:val="none" w:sz="0" w:space="0" w:color="auto"/>
              </w:divBdr>
            </w:div>
            <w:div w:id="1689284786">
              <w:marLeft w:val="0"/>
              <w:marRight w:val="0"/>
              <w:marTop w:val="0"/>
              <w:marBottom w:val="0"/>
              <w:divBdr>
                <w:top w:val="none" w:sz="0" w:space="0" w:color="auto"/>
                <w:left w:val="none" w:sz="0" w:space="0" w:color="auto"/>
                <w:bottom w:val="none" w:sz="0" w:space="0" w:color="auto"/>
                <w:right w:val="none" w:sz="0" w:space="0" w:color="auto"/>
              </w:divBdr>
            </w:div>
            <w:div w:id="2072340100">
              <w:marLeft w:val="0"/>
              <w:marRight w:val="0"/>
              <w:marTop w:val="0"/>
              <w:marBottom w:val="0"/>
              <w:divBdr>
                <w:top w:val="none" w:sz="0" w:space="0" w:color="auto"/>
                <w:left w:val="none" w:sz="0" w:space="0" w:color="auto"/>
                <w:bottom w:val="none" w:sz="0" w:space="0" w:color="auto"/>
                <w:right w:val="none" w:sz="0" w:space="0" w:color="auto"/>
              </w:divBdr>
            </w:div>
            <w:div w:id="1842701896">
              <w:marLeft w:val="0"/>
              <w:marRight w:val="0"/>
              <w:marTop w:val="0"/>
              <w:marBottom w:val="0"/>
              <w:divBdr>
                <w:top w:val="none" w:sz="0" w:space="0" w:color="auto"/>
                <w:left w:val="none" w:sz="0" w:space="0" w:color="auto"/>
                <w:bottom w:val="none" w:sz="0" w:space="0" w:color="auto"/>
                <w:right w:val="none" w:sz="0" w:space="0" w:color="auto"/>
              </w:divBdr>
            </w:div>
            <w:div w:id="64231709">
              <w:marLeft w:val="0"/>
              <w:marRight w:val="0"/>
              <w:marTop w:val="0"/>
              <w:marBottom w:val="0"/>
              <w:divBdr>
                <w:top w:val="none" w:sz="0" w:space="0" w:color="auto"/>
                <w:left w:val="none" w:sz="0" w:space="0" w:color="auto"/>
                <w:bottom w:val="none" w:sz="0" w:space="0" w:color="auto"/>
                <w:right w:val="none" w:sz="0" w:space="0" w:color="auto"/>
              </w:divBdr>
            </w:div>
            <w:div w:id="125393837">
              <w:marLeft w:val="0"/>
              <w:marRight w:val="0"/>
              <w:marTop w:val="0"/>
              <w:marBottom w:val="0"/>
              <w:divBdr>
                <w:top w:val="none" w:sz="0" w:space="0" w:color="auto"/>
                <w:left w:val="none" w:sz="0" w:space="0" w:color="auto"/>
                <w:bottom w:val="none" w:sz="0" w:space="0" w:color="auto"/>
                <w:right w:val="none" w:sz="0" w:space="0" w:color="auto"/>
              </w:divBdr>
            </w:div>
            <w:div w:id="632950646">
              <w:marLeft w:val="0"/>
              <w:marRight w:val="0"/>
              <w:marTop w:val="0"/>
              <w:marBottom w:val="0"/>
              <w:divBdr>
                <w:top w:val="none" w:sz="0" w:space="0" w:color="auto"/>
                <w:left w:val="none" w:sz="0" w:space="0" w:color="auto"/>
                <w:bottom w:val="none" w:sz="0" w:space="0" w:color="auto"/>
                <w:right w:val="none" w:sz="0" w:space="0" w:color="auto"/>
              </w:divBdr>
            </w:div>
            <w:div w:id="778909014">
              <w:marLeft w:val="0"/>
              <w:marRight w:val="0"/>
              <w:marTop w:val="0"/>
              <w:marBottom w:val="0"/>
              <w:divBdr>
                <w:top w:val="none" w:sz="0" w:space="0" w:color="auto"/>
                <w:left w:val="none" w:sz="0" w:space="0" w:color="auto"/>
                <w:bottom w:val="none" w:sz="0" w:space="0" w:color="auto"/>
                <w:right w:val="none" w:sz="0" w:space="0" w:color="auto"/>
              </w:divBdr>
            </w:div>
            <w:div w:id="833187729">
              <w:marLeft w:val="0"/>
              <w:marRight w:val="0"/>
              <w:marTop w:val="0"/>
              <w:marBottom w:val="0"/>
              <w:divBdr>
                <w:top w:val="none" w:sz="0" w:space="0" w:color="auto"/>
                <w:left w:val="none" w:sz="0" w:space="0" w:color="auto"/>
                <w:bottom w:val="none" w:sz="0" w:space="0" w:color="auto"/>
                <w:right w:val="none" w:sz="0" w:space="0" w:color="auto"/>
              </w:divBdr>
            </w:div>
            <w:div w:id="677780956">
              <w:marLeft w:val="0"/>
              <w:marRight w:val="0"/>
              <w:marTop w:val="0"/>
              <w:marBottom w:val="0"/>
              <w:divBdr>
                <w:top w:val="none" w:sz="0" w:space="0" w:color="auto"/>
                <w:left w:val="none" w:sz="0" w:space="0" w:color="auto"/>
                <w:bottom w:val="none" w:sz="0" w:space="0" w:color="auto"/>
                <w:right w:val="none" w:sz="0" w:space="0" w:color="auto"/>
              </w:divBdr>
            </w:div>
            <w:div w:id="538976389">
              <w:marLeft w:val="0"/>
              <w:marRight w:val="0"/>
              <w:marTop w:val="0"/>
              <w:marBottom w:val="0"/>
              <w:divBdr>
                <w:top w:val="none" w:sz="0" w:space="0" w:color="auto"/>
                <w:left w:val="none" w:sz="0" w:space="0" w:color="auto"/>
                <w:bottom w:val="none" w:sz="0" w:space="0" w:color="auto"/>
                <w:right w:val="none" w:sz="0" w:space="0" w:color="auto"/>
              </w:divBdr>
            </w:div>
            <w:div w:id="431517263">
              <w:marLeft w:val="0"/>
              <w:marRight w:val="0"/>
              <w:marTop w:val="0"/>
              <w:marBottom w:val="0"/>
              <w:divBdr>
                <w:top w:val="none" w:sz="0" w:space="0" w:color="auto"/>
                <w:left w:val="none" w:sz="0" w:space="0" w:color="auto"/>
                <w:bottom w:val="none" w:sz="0" w:space="0" w:color="auto"/>
                <w:right w:val="none" w:sz="0" w:space="0" w:color="auto"/>
              </w:divBdr>
            </w:div>
            <w:div w:id="2140760105">
              <w:marLeft w:val="0"/>
              <w:marRight w:val="0"/>
              <w:marTop w:val="0"/>
              <w:marBottom w:val="0"/>
              <w:divBdr>
                <w:top w:val="none" w:sz="0" w:space="0" w:color="auto"/>
                <w:left w:val="none" w:sz="0" w:space="0" w:color="auto"/>
                <w:bottom w:val="none" w:sz="0" w:space="0" w:color="auto"/>
                <w:right w:val="none" w:sz="0" w:space="0" w:color="auto"/>
              </w:divBdr>
            </w:div>
            <w:div w:id="174003371">
              <w:marLeft w:val="0"/>
              <w:marRight w:val="0"/>
              <w:marTop w:val="0"/>
              <w:marBottom w:val="0"/>
              <w:divBdr>
                <w:top w:val="none" w:sz="0" w:space="0" w:color="auto"/>
                <w:left w:val="none" w:sz="0" w:space="0" w:color="auto"/>
                <w:bottom w:val="none" w:sz="0" w:space="0" w:color="auto"/>
                <w:right w:val="none" w:sz="0" w:space="0" w:color="auto"/>
              </w:divBdr>
            </w:div>
            <w:div w:id="1844125322">
              <w:marLeft w:val="0"/>
              <w:marRight w:val="0"/>
              <w:marTop w:val="0"/>
              <w:marBottom w:val="0"/>
              <w:divBdr>
                <w:top w:val="none" w:sz="0" w:space="0" w:color="auto"/>
                <w:left w:val="none" w:sz="0" w:space="0" w:color="auto"/>
                <w:bottom w:val="none" w:sz="0" w:space="0" w:color="auto"/>
                <w:right w:val="none" w:sz="0" w:space="0" w:color="auto"/>
              </w:divBdr>
            </w:div>
            <w:div w:id="652835198">
              <w:marLeft w:val="0"/>
              <w:marRight w:val="0"/>
              <w:marTop w:val="0"/>
              <w:marBottom w:val="0"/>
              <w:divBdr>
                <w:top w:val="none" w:sz="0" w:space="0" w:color="auto"/>
                <w:left w:val="none" w:sz="0" w:space="0" w:color="auto"/>
                <w:bottom w:val="none" w:sz="0" w:space="0" w:color="auto"/>
                <w:right w:val="none" w:sz="0" w:space="0" w:color="auto"/>
              </w:divBdr>
            </w:div>
            <w:div w:id="1954903476">
              <w:marLeft w:val="0"/>
              <w:marRight w:val="0"/>
              <w:marTop w:val="0"/>
              <w:marBottom w:val="0"/>
              <w:divBdr>
                <w:top w:val="none" w:sz="0" w:space="0" w:color="auto"/>
                <w:left w:val="none" w:sz="0" w:space="0" w:color="auto"/>
                <w:bottom w:val="none" w:sz="0" w:space="0" w:color="auto"/>
                <w:right w:val="none" w:sz="0" w:space="0" w:color="auto"/>
              </w:divBdr>
            </w:div>
            <w:div w:id="792097935">
              <w:marLeft w:val="0"/>
              <w:marRight w:val="0"/>
              <w:marTop w:val="0"/>
              <w:marBottom w:val="0"/>
              <w:divBdr>
                <w:top w:val="none" w:sz="0" w:space="0" w:color="auto"/>
                <w:left w:val="none" w:sz="0" w:space="0" w:color="auto"/>
                <w:bottom w:val="none" w:sz="0" w:space="0" w:color="auto"/>
                <w:right w:val="none" w:sz="0" w:space="0" w:color="auto"/>
              </w:divBdr>
            </w:div>
            <w:div w:id="988169916">
              <w:marLeft w:val="0"/>
              <w:marRight w:val="0"/>
              <w:marTop w:val="0"/>
              <w:marBottom w:val="0"/>
              <w:divBdr>
                <w:top w:val="none" w:sz="0" w:space="0" w:color="auto"/>
                <w:left w:val="none" w:sz="0" w:space="0" w:color="auto"/>
                <w:bottom w:val="none" w:sz="0" w:space="0" w:color="auto"/>
                <w:right w:val="none" w:sz="0" w:space="0" w:color="auto"/>
              </w:divBdr>
            </w:div>
            <w:div w:id="1127285299">
              <w:marLeft w:val="0"/>
              <w:marRight w:val="0"/>
              <w:marTop w:val="0"/>
              <w:marBottom w:val="0"/>
              <w:divBdr>
                <w:top w:val="none" w:sz="0" w:space="0" w:color="auto"/>
                <w:left w:val="none" w:sz="0" w:space="0" w:color="auto"/>
                <w:bottom w:val="none" w:sz="0" w:space="0" w:color="auto"/>
                <w:right w:val="none" w:sz="0" w:space="0" w:color="auto"/>
              </w:divBdr>
            </w:div>
            <w:div w:id="1573352681">
              <w:marLeft w:val="0"/>
              <w:marRight w:val="0"/>
              <w:marTop w:val="0"/>
              <w:marBottom w:val="0"/>
              <w:divBdr>
                <w:top w:val="none" w:sz="0" w:space="0" w:color="auto"/>
                <w:left w:val="none" w:sz="0" w:space="0" w:color="auto"/>
                <w:bottom w:val="none" w:sz="0" w:space="0" w:color="auto"/>
                <w:right w:val="none" w:sz="0" w:space="0" w:color="auto"/>
              </w:divBdr>
            </w:div>
            <w:div w:id="1073746429">
              <w:marLeft w:val="0"/>
              <w:marRight w:val="0"/>
              <w:marTop w:val="0"/>
              <w:marBottom w:val="0"/>
              <w:divBdr>
                <w:top w:val="none" w:sz="0" w:space="0" w:color="auto"/>
                <w:left w:val="none" w:sz="0" w:space="0" w:color="auto"/>
                <w:bottom w:val="none" w:sz="0" w:space="0" w:color="auto"/>
                <w:right w:val="none" w:sz="0" w:space="0" w:color="auto"/>
              </w:divBdr>
            </w:div>
            <w:div w:id="811292130">
              <w:marLeft w:val="0"/>
              <w:marRight w:val="0"/>
              <w:marTop w:val="0"/>
              <w:marBottom w:val="0"/>
              <w:divBdr>
                <w:top w:val="none" w:sz="0" w:space="0" w:color="auto"/>
                <w:left w:val="none" w:sz="0" w:space="0" w:color="auto"/>
                <w:bottom w:val="none" w:sz="0" w:space="0" w:color="auto"/>
                <w:right w:val="none" w:sz="0" w:space="0" w:color="auto"/>
              </w:divBdr>
            </w:div>
            <w:div w:id="1887327253">
              <w:marLeft w:val="0"/>
              <w:marRight w:val="0"/>
              <w:marTop w:val="0"/>
              <w:marBottom w:val="0"/>
              <w:divBdr>
                <w:top w:val="none" w:sz="0" w:space="0" w:color="auto"/>
                <w:left w:val="none" w:sz="0" w:space="0" w:color="auto"/>
                <w:bottom w:val="none" w:sz="0" w:space="0" w:color="auto"/>
                <w:right w:val="none" w:sz="0" w:space="0" w:color="auto"/>
              </w:divBdr>
            </w:div>
            <w:div w:id="1155099392">
              <w:marLeft w:val="0"/>
              <w:marRight w:val="0"/>
              <w:marTop w:val="0"/>
              <w:marBottom w:val="0"/>
              <w:divBdr>
                <w:top w:val="none" w:sz="0" w:space="0" w:color="auto"/>
                <w:left w:val="none" w:sz="0" w:space="0" w:color="auto"/>
                <w:bottom w:val="none" w:sz="0" w:space="0" w:color="auto"/>
                <w:right w:val="none" w:sz="0" w:space="0" w:color="auto"/>
              </w:divBdr>
            </w:div>
            <w:div w:id="2115202655">
              <w:marLeft w:val="0"/>
              <w:marRight w:val="0"/>
              <w:marTop w:val="0"/>
              <w:marBottom w:val="0"/>
              <w:divBdr>
                <w:top w:val="none" w:sz="0" w:space="0" w:color="auto"/>
                <w:left w:val="none" w:sz="0" w:space="0" w:color="auto"/>
                <w:bottom w:val="none" w:sz="0" w:space="0" w:color="auto"/>
                <w:right w:val="none" w:sz="0" w:space="0" w:color="auto"/>
              </w:divBdr>
            </w:div>
            <w:div w:id="1288127371">
              <w:marLeft w:val="0"/>
              <w:marRight w:val="0"/>
              <w:marTop w:val="0"/>
              <w:marBottom w:val="0"/>
              <w:divBdr>
                <w:top w:val="none" w:sz="0" w:space="0" w:color="auto"/>
                <w:left w:val="none" w:sz="0" w:space="0" w:color="auto"/>
                <w:bottom w:val="none" w:sz="0" w:space="0" w:color="auto"/>
                <w:right w:val="none" w:sz="0" w:space="0" w:color="auto"/>
              </w:divBdr>
            </w:div>
            <w:div w:id="1453671490">
              <w:marLeft w:val="0"/>
              <w:marRight w:val="0"/>
              <w:marTop w:val="0"/>
              <w:marBottom w:val="0"/>
              <w:divBdr>
                <w:top w:val="none" w:sz="0" w:space="0" w:color="auto"/>
                <w:left w:val="none" w:sz="0" w:space="0" w:color="auto"/>
                <w:bottom w:val="none" w:sz="0" w:space="0" w:color="auto"/>
                <w:right w:val="none" w:sz="0" w:space="0" w:color="auto"/>
              </w:divBdr>
            </w:div>
            <w:div w:id="981347460">
              <w:marLeft w:val="0"/>
              <w:marRight w:val="0"/>
              <w:marTop w:val="0"/>
              <w:marBottom w:val="0"/>
              <w:divBdr>
                <w:top w:val="none" w:sz="0" w:space="0" w:color="auto"/>
                <w:left w:val="none" w:sz="0" w:space="0" w:color="auto"/>
                <w:bottom w:val="none" w:sz="0" w:space="0" w:color="auto"/>
                <w:right w:val="none" w:sz="0" w:space="0" w:color="auto"/>
              </w:divBdr>
            </w:div>
            <w:div w:id="1770811039">
              <w:marLeft w:val="0"/>
              <w:marRight w:val="0"/>
              <w:marTop w:val="0"/>
              <w:marBottom w:val="0"/>
              <w:divBdr>
                <w:top w:val="none" w:sz="0" w:space="0" w:color="auto"/>
                <w:left w:val="none" w:sz="0" w:space="0" w:color="auto"/>
                <w:bottom w:val="none" w:sz="0" w:space="0" w:color="auto"/>
                <w:right w:val="none" w:sz="0" w:space="0" w:color="auto"/>
              </w:divBdr>
            </w:div>
            <w:div w:id="1659113166">
              <w:marLeft w:val="0"/>
              <w:marRight w:val="0"/>
              <w:marTop w:val="0"/>
              <w:marBottom w:val="0"/>
              <w:divBdr>
                <w:top w:val="none" w:sz="0" w:space="0" w:color="auto"/>
                <w:left w:val="none" w:sz="0" w:space="0" w:color="auto"/>
                <w:bottom w:val="none" w:sz="0" w:space="0" w:color="auto"/>
                <w:right w:val="none" w:sz="0" w:space="0" w:color="auto"/>
              </w:divBdr>
            </w:div>
            <w:div w:id="2134866656">
              <w:marLeft w:val="0"/>
              <w:marRight w:val="0"/>
              <w:marTop w:val="0"/>
              <w:marBottom w:val="0"/>
              <w:divBdr>
                <w:top w:val="none" w:sz="0" w:space="0" w:color="auto"/>
                <w:left w:val="none" w:sz="0" w:space="0" w:color="auto"/>
                <w:bottom w:val="none" w:sz="0" w:space="0" w:color="auto"/>
                <w:right w:val="none" w:sz="0" w:space="0" w:color="auto"/>
              </w:divBdr>
            </w:div>
            <w:div w:id="334848296">
              <w:marLeft w:val="0"/>
              <w:marRight w:val="0"/>
              <w:marTop w:val="0"/>
              <w:marBottom w:val="0"/>
              <w:divBdr>
                <w:top w:val="none" w:sz="0" w:space="0" w:color="auto"/>
                <w:left w:val="none" w:sz="0" w:space="0" w:color="auto"/>
                <w:bottom w:val="none" w:sz="0" w:space="0" w:color="auto"/>
                <w:right w:val="none" w:sz="0" w:space="0" w:color="auto"/>
              </w:divBdr>
            </w:div>
            <w:div w:id="1692417994">
              <w:marLeft w:val="0"/>
              <w:marRight w:val="0"/>
              <w:marTop w:val="0"/>
              <w:marBottom w:val="0"/>
              <w:divBdr>
                <w:top w:val="none" w:sz="0" w:space="0" w:color="auto"/>
                <w:left w:val="none" w:sz="0" w:space="0" w:color="auto"/>
                <w:bottom w:val="none" w:sz="0" w:space="0" w:color="auto"/>
                <w:right w:val="none" w:sz="0" w:space="0" w:color="auto"/>
              </w:divBdr>
            </w:div>
            <w:div w:id="951285016">
              <w:marLeft w:val="0"/>
              <w:marRight w:val="0"/>
              <w:marTop w:val="0"/>
              <w:marBottom w:val="0"/>
              <w:divBdr>
                <w:top w:val="none" w:sz="0" w:space="0" w:color="auto"/>
                <w:left w:val="none" w:sz="0" w:space="0" w:color="auto"/>
                <w:bottom w:val="none" w:sz="0" w:space="0" w:color="auto"/>
                <w:right w:val="none" w:sz="0" w:space="0" w:color="auto"/>
              </w:divBdr>
            </w:div>
            <w:div w:id="1308582798">
              <w:marLeft w:val="0"/>
              <w:marRight w:val="0"/>
              <w:marTop w:val="0"/>
              <w:marBottom w:val="0"/>
              <w:divBdr>
                <w:top w:val="none" w:sz="0" w:space="0" w:color="auto"/>
                <w:left w:val="none" w:sz="0" w:space="0" w:color="auto"/>
                <w:bottom w:val="none" w:sz="0" w:space="0" w:color="auto"/>
                <w:right w:val="none" w:sz="0" w:space="0" w:color="auto"/>
              </w:divBdr>
            </w:div>
            <w:div w:id="1433893894">
              <w:marLeft w:val="0"/>
              <w:marRight w:val="0"/>
              <w:marTop w:val="0"/>
              <w:marBottom w:val="0"/>
              <w:divBdr>
                <w:top w:val="none" w:sz="0" w:space="0" w:color="auto"/>
                <w:left w:val="none" w:sz="0" w:space="0" w:color="auto"/>
                <w:bottom w:val="none" w:sz="0" w:space="0" w:color="auto"/>
                <w:right w:val="none" w:sz="0" w:space="0" w:color="auto"/>
              </w:divBdr>
            </w:div>
            <w:div w:id="658189056">
              <w:marLeft w:val="0"/>
              <w:marRight w:val="0"/>
              <w:marTop w:val="0"/>
              <w:marBottom w:val="0"/>
              <w:divBdr>
                <w:top w:val="none" w:sz="0" w:space="0" w:color="auto"/>
                <w:left w:val="none" w:sz="0" w:space="0" w:color="auto"/>
                <w:bottom w:val="none" w:sz="0" w:space="0" w:color="auto"/>
                <w:right w:val="none" w:sz="0" w:space="0" w:color="auto"/>
              </w:divBdr>
            </w:div>
            <w:div w:id="1073623274">
              <w:marLeft w:val="0"/>
              <w:marRight w:val="0"/>
              <w:marTop w:val="0"/>
              <w:marBottom w:val="0"/>
              <w:divBdr>
                <w:top w:val="none" w:sz="0" w:space="0" w:color="auto"/>
                <w:left w:val="none" w:sz="0" w:space="0" w:color="auto"/>
                <w:bottom w:val="none" w:sz="0" w:space="0" w:color="auto"/>
                <w:right w:val="none" w:sz="0" w:space="0" w:color="auto"/>
              </w:divBdr>
            </w:div>
            <w:div w:id="433936592">
              <w:marLeft w:val="0"/>
              <w:marRight w:val="0"/>
              <w:marTop w:val="0"/>
              <w:marBottom w:val="0"/>
              <w:divBdr>
                <w:top w:val="none" w:sz="0" w:space="0" w:color="auto"/>
                <w:left w:val="none" w:sz="0" w:space="0" w:color="auto"/>
                <w:bottom w:val="none" w:sz="0" w:space="0" w:color="auto"/>
                <w:right w:val="none" w:sz="0" w:space="0" w:color="auto"/>
              </w:divBdr>
            </w:div>
            <w:div w:id="1067075987">
              <w:marLeft w:val="0"/>
              <w:marRight w:val="0"/>
              <w:marTop w:val="0"/>
              <w:marBottom w:val="0"/>
              <w:divBdr>
                <w:top w:val="none" w:sz="0" w:space="0" w:color="auto"/>
                <w:left w:val="none" w:sz="0" w:space="0" w:color="auto"/>
                <w:bottom w:val="none" w:sz="0" w:space="0" w:color="auto"/>
                <w:right w:val="none" w:sz="0" w:space="0" w:color="auto"/>
              </w:divBdr>
            </w:div>
            <w:div w:id="700861070">
              <w:marLeft w:val="0"/>
              <w:marRight w:val="0"/>
              <w:marTop w:val="0"/>
              <w:marBottom w:val="0"/>
              <w:divBdr>
                <w:top w:val="none" w:sz="0" w:space="0" w:color="auto"/>
                <w:left w:val="none" w:sz="0" w:space="0" w:color="auto"/>
                <w:bottom w:val="none" w:sz="0" w:space="0" w:color="auto"/>
                <w:right w:val="none" w:sz="0" w:space="0" w:color="auto"/>
              </w:divBdr>
            </w:div>
            <w:div w:id="1390302252">
              <w:marLeft w:val="0"/>
              <w:marRight w:val="0"/>
              <w:marTop w:val="0"/>
              <w:marBottom w:val="0"/>
              <w:divBdr>
                <w:top w:val="none" w:sz="0" w:space="0" w:color="auto"/>
                <w:left w:val="none" w:sz="0" w:space="0" w:color="auto"/>
                <w:bottom w:val="none" w:sz="0" w:space="0" w:color="auto"/>
                <w:right w:val="none" w:sz="0" w:space="0" w:color="auto"/>
              </w:divBdr>
            </w:div>
            <w:div w:id="940068617">
              <w:marLeft w:val="0"/>
              <w:marRight w:val="0"/>
              <w:marTop w:val="0"/>
              <w:marBottom w:val="0"/>
              <w:divBdr>
                <w:top w:val="none" w:sz="0" w:space="0" w:color="auto"/>
                <w:left w:val="none" w:sz="0" w:space="0" w:color="auto"/>
                <w:bottom w:val="none" w:sz="0" w:space="0" w:color="auto"/>
                <w:right w:val="none" w:sz="0" w:space="0" w:color="auto"/>
              </w:divBdr>
            </w:div>
            <w:div w:id="988441274">
              <w:marLeft w:val="0"/>
              <w:marRight w:val="0"/>
              <w:marTop w:val="0"/>
              <w:marBottom w:val="0"/>
              <w:divBdr>
                <w:top w:val="none" w:sz="0" w:space="0" w:color="auto"/>
                <w:left w:val="none" w:sz="0" w:space="0" w:color="auto"/>
                <w:bottom w:val="none" w:sz="0" w:space="0" w:color="auto"/>
                <w:right w:val="none" w:sz="0" w:space="0" w:color="auto"/>
              </w:divBdr>
            </w:div>
            <w:div w:id="352417268">
              <w:marLeft w:val="0"/>
              <w:marRight w:val="0"/>
              <w:marTop w:val="0"/>
              <w:marBottom w:val="0"/>
              <w:divBdr>
                <w:top w:val="none" w:sz="0" w:space="0" w:color="auto"/>
                <w:left w:val="none" w:sz="0" w:space="0" w:color="auto"/>
                <w:bottom w:val="none" w:sz="0" w:space="0" w:color="auto"/>
                <w:right w:val="none" w:sz="0" w:space="0" w:color="auto"/>
              </w:divBdr>
            </w:div>
            <w:div w:id="1036810559">
              <w:marLeft w:val="0"/>
              <w:marRight w:val="0"/>
              <w:marTop w:val="0"/>
              <w:marBottom w:val="0"/>
              <w:divBdr>
                <w:top w:val="none" w:sz="0" w:space="0" w:color="auto"/>
                <w:left w:val="none" w:sz="0" w:space="0" w:color="auto"/>
                <w:bottom w:val="none" w:sz="0" w:space="0" w:color="auto"/>
                <w:right w:val="none" w:sz="0" w:space="0" w:color="auto"/>
              </w:divBdr>
            </w:div>
            <w:div w:id="32734288">
              <w:marLeft w:val="0"/>
              <w:marRight w:val="0"/>
              <w:marTop w:val="0"/>
              <w:marBottom w:val="0"/>
              <w:divBdr>
                <w:top w:val="none" w:sz="0" w:space="0" w:color="auto"/>
                <w:left w:val="none" w:sz="0" w:space="0" w:color="auto"/>
                <w:bottom w:val="none" w:sz="0" w:space="0" w:color="auto"/>
                <w:right w:val="none" w:sz="0" w:space="0" w:color="auto"/>
              </w:divBdr>
            </w:div>
            <w:div w:id="629436407">
              <w:marLeft w:val="0"/>
              <w:marRight w:val="0"/>
              <w:marTop w:val="0"/>
              <w:marBottom w:val="0"/>
              <w:divBdr>
                <w:top w:val="none" w:sz="0" w:space="0" w:color="auto"/>
                <w:left w:val="none" w:sz="0" w:space="0" w:color="auto"/>
                <w:bottom w:val="none" w:sz="0" w:space="0" w:color="auto"/>
                <w:right w:val="none" w:sz="0" w:space="0" w:color="auto"/>
              </w:divBdr>
            </w:div>
            <w:div w:id="1868761321">
              <w:marLeft w:val="0"/>
              <w:marRight w:val="0"/>
              <w:marTop w:val="0"/>
              <w:marBottom w:val="0"/>
              <w:divBdr>
                <w:top w:val="none" w:sz="0" w:space="0" w:color="auto"/>
                <w:left w:val="none" w:sz="0" w:space="0" w:color="auto"/>
                <w:bottom w:val="none" w:sz="0" w:space="0" w:color="auto"/>
                <w:right w:val="none" w:sz="0" w:space="0" w:color="auto"/>
              </w:divBdr>
            </w:div>
            <w:div w:id="1791044195">
              <w:marLeft w:val="0"/>
              <w:marRight w:val="0"/>
              <w:marTop w:val="0"/>
              <w:marBottom w:val="0"/>
              <w:divBdr>
                <w:top w:val="none" w:sz="0" w:space="0" w:color="auto"/>
                <w:left w:val="none" w:sz="0" w:space="0" w:color="auto"/>
                <w:bottom w:val="none" w:sz="0" w:space="0" w:color="auto"/>
                <w:right w:val="none" w:sz="0" w:space="0" w:color="auto"/>
              </w:divBdr>
            </w:div>
            <w:div w:id="722411540">
              <w:marLeft w:val="0"/>
              <w:marRight w:val="0"/>
              <w:marTop w:val="0"/>
              <w:marBottom w:val="0"/>
              <w:divBdr>
                <w:top w:val="none" w:sz="0" w:space="0" w:color="auto"/>
                <w:left w:val="none" w:sz="0" w:space="0" w:color="auto"/>
                <w:bottom w:val="none" w:sz="0" w:space="0" w:color="auto"/>
                <w:right w:val="none" w:sz="0" w:space="0" w:color="auto"/>
              </w:divBdr>
            </w:div>
            <w:div w:id="643510473">
              <w:marLeft w:val="0"/>
              <w:marRight w:val="0"/>
              <w:marTop w:val="0"/>
              <w:marBottom w:val="0"/>
              <w:divBdr>
                <w:top w:val="none" w:sz="0" w:space="0" w:color="auto"/>
                <w:left w:val="none" w:sz="0" w:space="0" w:color="auto"/>
                <w:bottom w:val="none" w:sz="0" w:space="0" w:color="auto"/>
                <w:right w:val="none" w:sz="0" w:space="0" w:color="auto"/>
              </w:divBdr>
            </w:div>
            <w:div w:id="898129445">
              <w:marLeft w:val="0"/>
              <w:marRight w:val="0"/>
              <w:marTop w:val="0"/>
              <w:marBottom w:val="0"/>
              <w:divBdr>
                <w:top w:val="none" w:sz="0" w:space="0" w:color="auto"/>
                <w:left w:val="none" w:sz="0" w:space="0" w:color="auto"/>
                <w:bottom w:val="none" w:sz="0" w:space="0" w:color="auto"/>
                <w:right w:val="none" w:sz="0" w:space="0" w:color="auto"/>
              </w:divBdr>
            </w:div>
            <w:div w:id="1490512378">
              <w:marLeft w:val="0"/>
              <w:marRight w:val="0"/>
              <w:marTop w:val="0"/>
              <w:marBottom w:val="0"/>
              <w:divBdr>
                <w:top w:val="none" w:sz="0" w:space="0" w:color="auto"/>
                <w:left w:val="none" w:sz="0" w:space="0" w:color="auto"/>
                <w:bottom w:val="none" w:sz="0" w:space="0" w:color="auto"/>
                <w:right w:val="none" w:sz="0" w:space="0" w:color="auto"/>
              </w:divBdr>
            </w:div>
            <w:div w:id="1148984958">
              <w:marLeft w:val="0"/>
              <w:marRight w:val="0"/>
              <w:marTop w:val="0"/>
              <w:marBottom w:val="0"/>
              <w:divBdr>
                <w:top w:val="none" w:sz="0" w:space="0" w:color="auto"/>
                <w:left w:val="none" w:sz="0" w:space="0" w:color="auto"/>
                <w:bottom w:val="none" w:sz="0" w:space="0" w:color="auto"/>
                <w:right w:val="none" w:sz="0" w:space="0" w:color="auto"/>
              </w:divBdr>
            </w:div>
            <w:div w:id="1427573076">
              <w:marLeft w:val="0"/>
              <w:marRight w:val="0"/>
              <w:marTop w:val="0"/>
              <w:marBottom w:val="0"/>
              <w:divBdr>
                <w:top w:val="none" w:sz="0" w:space="0" w:color="auto"/>
                <w:left w:val="none" w:sz="0" w:space="0" w:color="auto"/>
                <w:bottom w:val="none" w:sz="0" w:space="0" w:color="auto"/>
                <w:right w:val="none" w:sz="0" w:space="0" w:color="auto"/>
              </w:divBdr>
            </w:div>
            <w:div w:id="1668167135">
              <w:marLeft w:val="0"/>
              <w:marRight w:val="0"/>
              <w:marTop w:val="0"/>
              <w:marBottom w:val="0"/>
              <w:divBdr>
                <w:top w:val="none" w:sz="0" w:space="0" w:color="auto"/>
                <w:left w:val="none" w:sz="0" w:space="0" w:color="auto"/>
                <w:bottom w:val="none" w:sz="0" w:space="0" w:color="auto"/>
                <w:right w:val="none" w:sz="0" w:space="0" w:color="auto"/>
              </w:divBdr>
            </w:div>
            <w:div w:id="1012414995">
              <w:marLeft w:val="0"/>
              <w:marRight w:val="0"/>
              <w:marTop w:val="0"/>
              <w:marBottom w:val="0"/>
              <w:divBdr>
                <w:top w:val="none" w:sz="0" w:space="0" w:color="auto"/>
                <w:left w:val="none" w:sz="0" w:space="0" w:color="auto"/>
                <w:bottom w:val="none" w:sz="0" w:space="0" w:color="auto"/>
                <w:right w:val="none" w:sz="0" w:space="0" w:color="auto"/>
              </w:divBdr>
            </w:div>
            <w:div w:id="207230219">
              <w:marLeft w:val="0"/>
              <w:marRight w:val="0"/>
              <w:marTop w:val="0"/>
              <w:marBottom w:val="0"/>
              <w:divBdr>
                <w:top w:val="none" w:sz="0" w:space="0" w:color="auto"/>
                <w:left w:val="none" w:sz="0" w:space="0" w:color="auto"/>
                <w:bottom w:val="none" w:sz="0" w:space="0" w:color="auto"/>
                <w:right w:val="none" w:sz="0" w:space="0" w:color="auto"/>
              </w:divBdr>
            </w:div>
            <w:div w:id="1441875367">
              <w:marLeft w:val="0"/>
              <w:marRight w:val="0"/>
              <w:marTop w:val="0"/>
              <w:marBottom w:val="0"/>
              <w:divBdr>
                <w:top w:val="none" w:sz="0" w:space="0" w:color="auto"/>
                <w:left w:val="none" w:sz="0" w:space="0" w:color="auto"/>
                <w:bottom w:val="none" w:sz="0" w:space="0" w:color="auto"/>
                <w:right w:val="none" w:sz="0" w:space="0" w:color="auto"/>
              </w:divBdr>
            </w:div>
            <w:div w:id="844782796">
              <w:marLeft w:val="0"/>
              <w:marRight w:val="0"/>
              <w:marTop w:val="0"/>
              <w:marBottom w:val="0"/>
              <w:divBdr>
                <w:top w:val="none" w:sz="0" w:space="0" w:color="auto"/>
                <w:left w:val="none" w:sz="0" w:space="0" w:color="auto"/>
                <w:bottom w:val="none" w:sz="0" w:space="0" w:color="auto"/>
                <w:right w:val="none" w:sz="0" w:space="0" w:color="auto"/>
              </w:divBdr>
            </w:div>
            <w:div w:id="350887067">
              <w:marLeft w:val="0"/>
              <w:marRight w:val="0"/>
              <w:marTop w:val="0"/>
              <w:marBottom w:val="0"/>
              <w:divBdr>
                <w:top w:val="none" w:sz="0" w:space="0" w:color="auto"/>
                <w:left w:val="none" w:sz="0" w:space="0" w:color="auto"/>
                <w:bottom w:val="none" w:sz="0" w:space="0" w:color="auto"/>
                <w:right w:val="none" w:sz="0" w:space="0" w:color="auto"/>
              </w:divBdr>
            </w:div>
            <w:div w:id="2019383355">
              <w:marLeft w:val="0"/>
              <w:marRight w:val="0"/>
              <w:marTop w:val="0"/>
              <w:marBottom w:val="0"/>
              <w:divBdr>
                <w:top w:val="none" w:sz="0" w:space="0" w:color="auto"/>
                <w:left w:val="none" w:sz="0" w:space="0" w:color="auto"/>
                <w:bottom w:val="none" w:sz="0" w:space="0" w:color="auto"/>
                <w:right w:val="none" w:sz="0" w:space="0" w:color="auto"/>
              </w:divBdr>
            </w:div>
            <w:div w:id="1739982090">
              <w:marLeft w:val="0"/>
              <w:marRight w:val="0"/>
              <w:marTop w:val="0"/>
              <w:marBottom w:val="0"/>
              <w:divBdr>
                <w:top w:val="none" w:sz="0" w:space="0" w:color="auto"/>
                <w:left w:val="none" w:sz="0" w:space="0" w:color="auto"/>
                <w:bottom w:val="none" w:sz="0" w:space="0" w:color="auto"/>
                <w:right w:val="none" w:sz="0" w:space="0" w:color="auto"/>
              </w:divBdr>
            </w:div>
            <w:div w:id="1813592756">
              <w:marLeft w:val="0"/>
              <w:marRight w:val="0"/>
              <w:marTop w:val="0"/>
              <w:marBottom w:val="0"/>
              <w:divBdr>
                <w:top w:val="none" w:sz="0" w:space="0" w:color="auto"/>
                <w:left w:val="none" w:sz="0" w:space="0" w:color="auto"/>
                <w:bottom w:val="none" w:sz="0" w:space="0" w:color="auto"/>
                <w:right w:val="none" w:sz="0" w:space="0" w:color="auto"/>
              </w:divBdr>
            </w:div>
            <w:div w:id="813528854">
              <w:marLeft w:val="0"/>
              <w:marRight w:val="0"/>
              <w:marTop w:val="0"/>
              <w:marBottom w:val="0"/>
              <w:divBdr>
                <w:top w:val="none" w:sz="0" w:space="0" w:color="auto"/>
                <w:left w:val="none" w:sz="0" w:space="0" w:color="auto"/>
                <w:bottom w:val="none" w:sz="0" w:space="0" w:color="auto"/>
                <w:right w:val="none" w:sz="0" w:space="0" w:color="auto"/>
              </w:divBdr>
            </w:div>
            <w:div w:id="677464463">
              <w:marLeft w:val="0"/>
              <w:marRight w:val="0"/>
              <w:marTop w:val="0"/>
              <w:marBottom w:val="0"/>
              <w:divBdr>
                <w:top w:val="none" w:sz="0" w:space="0" w:color="auto"/>
                <w:left w:val="none" w:sz="0" w:space="0" w:color="auto"/>
                <w:bottom w:val="none" w:sz="0" w:space="0" w:color="auto"/>
                <w:right w:val="none" w:sz="0" w:space="0" w:color="auto"/>
              </w:divBdr>
            </w:div>
            <w:div w:id="544953802">
              <w:marLeft w:val="0"/>
              <w:marRight w:val="0"/>
              <w:marTop w:val="0"/>
              <w:marBottom w:val="0"/>
              <w:divBdr>
                <w:top w:val="none" w:sz="0" w:space="0" w:color="auto"/>
                <w:left w:val="none" w:sz="0" w:space="0" w:color="auto"/>
                <w:bottom w:val="none" w:sz="0" w:space="0" w:color="auto"/>
                <w:right w:val="none" w:sz="0" w:space="0" w:color="auto"/>
              </w:divBdr>
            </w:div>
            <w:div w:id="983198955">
              <w:marLeft w:val="0"/>
              <w:marRight w:val="0"/>
              <w:marTop w:val="0"/>
              <w:marBottom w:val="0"/>
              <w:divBdr>
                <w:top w:val="none" w:sz="0" w:space="0" w:color="auto"/>
                <w:left w:val="none" w:sz="0" w:space="0" w:color="auto"/>
                <w:bottom w:val="none" w:sz="0" w:space="0" w:color="auto"/>
                <w:right w:val="none" w:sz="0" w:space="0" w:color="auto"/>
              </w:divBdr>
            </w:div>
            <w:div w:id="259720531">
              <w:marLeft w:val="0"/>
              <w:marRight w:val="0"/>
              <w:marTop w:val="0"/>
              <w:marBottom w:val="0"/>
              <w:divBdr>
                <w:top w:val="none" w:sz="0" w:space="0" w:color="auto"/>
                <w:left w:val="none" w:sz="0" w:space="0" w:color="auto"/>
                <w:bottom w:val="none" w:sz="0" w:space="0" w:color="auto"/>
                <w:right w:val="none" w:sz="0" w:space="0" w:color="auto"/>
              </w:divBdr>
            </w:div>
            <w:div w:id="1454666965">
              <w:marLeft w:val="0"/>
              <w:marRight w:val="0"/>
              <w:marTop w:val="0"/>
              <w:marBottom w:val="0"/>
              <w:divBdr>
                <w:top w:val="none" w:sz="0" w:space="0" w:color="auto"/>
                <w:left w:val="none" w:sz="0" w:space="0" w:color="auto"/>
                <w:bottom w:val="none" w:sz="0" w:space="0" w:color="auto"/>
                <w:right w:val="none" w:sz="0" w:space="0" w:color="auto"/>
              </w:divBdr>
            </w:div>
            <w:div w:id="964114782">
              <w:marLeft w:val="0"/>
              <w:marRight w:val="0"/>
              <w:marTop w:val="0"/>
              <w:marBottom w:val="0"/>
              <w:divBdr>
                <w:top w:val="none" w:sz="0" w:space="0" w:color="auto"/>
                <w:left w:val="none" w:sz="0" w:space="0" w:color="auto"/>
                <w:bottom w:val="none" w:sz="0" w:space="0" w:color="auto"/>
                <w:right w:val="none" w:sz="0" w:space="0" w:color="auto"/>
              </w:divBdr>
            </w:div>
            <w:div w:id="1861429117">
              <w:marLeft w:val="0"/>
              <w:marRight w:val="0"/>
              <w:marTop w:val="0"/>
              <w:marBottom w:val="0"/>
              <w:divBdr>
                <w:top w:val="none" w:sz="0" w:space="0" w:color="auto"/>
                <w:left w:val="none" w:sz="0" w:space="0" w:color="auto"/>
                <w:bottom w:val="none" w:sz="0" w:space="0" w:color="auto"/>
                <w:right w:val="none" w:sz="0" w:space="0" w:color="auto"/>
              </w:divBdr>
            </w:div>
            <w:div w:id="38365689">
              <w:marLeft w:val="0"/>
              <w:marRight w:val="0"/>
              <w:marTop w:val="0"/>
              <w:marBottom w:val="0"/>
              <w:divBdr>
                <w:top w:val="none" w:sz="0" w:space="0" w:color="auto"/>
                <w:left w:val="none" w:sz="0" w:space="0" w:color="auto"/>
                <w:bottom w:val="none" w:sz="0" w:space="0" w:color="auto"/>
                <w:right w:val="none" w:sz="0" w:space="0" w:color="auto"/>
              </w:divBdr>
            </w:div>
            <w:div w:id="302738524">
              <w:marLeft w:val="0"/>
              <w:marRight w:val="0"/>
              <w:marTop w:val="0"/>
              <w:marBottom w:val="0"/>
              <w:divBdr>
                <w:top w:val="none" w:sz="0" w:space="0" w:color="auto"/>
                <w:left w:val="none" w:sz="0" w:space="0" w:color="auto"/>
                <w:bottom w:val="none" w:sz="0" w:space="0" w:color="auto"/>
                <w:right w:val="none" w:sz="0" w:space="0" w:color="auto"/>
              </w:divBdr>
            </w:div>
            <w:div w:id="472602150">
              <w:marLeft w:val="0"/>
              <w:marRight w:val="0"/>
              <w:marTop w:val="0"/>
              <w:marBottom w:val="0"/>
              <w:divBdr>
                <w:top w:val="none" w:sz="0" w:space="0" w:color="auto"/>
                <w:left w:val="none" w:sz="0" w:space="0" w:color="auto"/>
                <w:bottom w:val="none" w:sz="0" w:space="0" w:color="auto"/>
                <w:right w:val="none" w:sz="0" w:space="0" w:color="auto"/>
              </w:divBdr>
            </w:div>
            <w:div w:id="316306042">
              <w:marLeft w:val="0"/>
              <w:marRight w:val="0"/>
              <w:marTop w:val="0"/>
              <w:marBottom w:val="0"/>
              <w:divBdr>
                <w:top w:val="none" w:sz="0" w:space="0" w:color="auto"/>
                <w:left w:val="none" w:sz="0" w:space="0" w:color="auto"/>
                <w:bottom w:val="none" w:sz="0" w:space="0" w:color="auto"/>
                <w:right w:val="none" w:sz="0" w:space="0" w:color="auto"/>
              </w:divBdr>
            </w:div>
            <w:div w:id="1674723887">
              <w:marLeft w:val="0"/>
              <w:marRight w:val="0"/>
              <w:marTop w:val="0"/>
              <w:marBottom w:val="0"/>
              <w:divBdr>
                <w:top w:val="none" w:sz="0" w:space="0" w:color="auto"/>
                <w:left w:val="none" w:sz="0" w:space="0" w:color="auto"/>
                <w:bottom w:val="none" w:sz="0" w:space="0" w:color="auto"/>
                <w:right w:val="none" w:sz="0" w:space="0" w:color="auto"/>
              </w:divBdr>
            </w:div>
            <w:div w:id="654994175">
              <w:marLeft w:val="0"/>
              <w:marRight w:val="0"/>
              <w:marTop w:val="0"/>
              <w:marBottom w:val="0"/>
              <w:divBdr>
                <w:top w:val="none" w:sz="0" w:space="0" w:color="auto"/>
                <w:left w:val="none" w:sz="0" w:space="0" w:color="auto"/>
                <w:bottom w:val="none" w:sz="0" w:space="0" w:color="auto"/>
                <w:right w:val="none" w:sz="0" w:space="0" w:color="auto"/>
              </w:divBdr>
            </w:div>
            <w:div w:id="1434548763">
              <w:marLeft w:val="0"/>
              <w:marRight w:val="0"/>
              <w:marTop w:val="0"/>
              <w:marBottom w:val="0"/>
              <w:divBdr>
                <w:top w:val="none" w:sz="0" w:space="0" w:color="auto"/>
                <w:left w:val="none" w:sz="0" w:space="0" w:color="auto"/>
                <w:bottom w:val="none" w:sz="0" w:space="0" w:color="auto"/>
                <w:right w:val="none" w:sz="0" w:space="0" w:color="auto"/>
              </w:divBdr>
            </w:div>
            <w:div w:id="2057705136">
              <w:marLeft w:val="0"/>
              <w:marRight w:val="0"/>
              <w:marTop w:val="0"/>
              <w:marBottom w:val="0"/>
              <w:divBdr>
                <w:top w:val="none" w:sz="0" w:space="0" w:color="auto"/>
                <w:left w:val="none" w:sz="0" w:space="0" w:color="auto"/>
                <w:bottom w:val="none" w:sz="0" w:space="0" w:color="auto"/>
                <w:right w:val="none" w:sz="0" w:space="0" w:color="auto"/>
              </w:divBdr>
            </w:div>
            <w:div w:id="1665158895">
              <w:marLeft w:val="0"/>
              <w:marRight w:val="0"/>
              <w:marTop w:val="0"/>
              <w:marBottom w:val="0"/>
              <w:divBdr>
                <w:top w:val="none" w:sz="0" w:space="0" w:color="auto"/>
                <w:left w:val="none" w:sz="0" w:space="0" w:color="auto"/>
                <w:bottom w:val="none" w:sz="0" w:space="0" w:color="auto"/>
                <w:right w:val="none" w:sz="0" w:space="0" w:color="auto"/>
              </w:divBdr>
            </w:div>
            <w:div w:id="1159033462">
              <w:marLeft w:val="0"/>
              <w:marRight w:val="0"/>
              <w:marTop w:val="0"/>
              <w:marBottom w:val="0"/>
              <w:divBdr>
                <w:top w:val="none" w:sz="0" w:space="0" w:color="auto"/>
                <w:left w:val="none" w:sz="0" w:space="0" w:color="auto"/>
                <w:bottom w:val="none" w:sz="0" w:space="0" w:color="auto"/>
                <w:right w:val="none" w:sz="0" w:space="0" w:color="auto"/>
              </w:divBdr>
            </w:div>
            <w:div w:id="1415319013">
              <w:marLeft w:val="0"/>
              <w:marRight w:val="0"/>
              <w:marTop w:val="0"/>
              <w:marBottom w:val="0"/>
              <w:divBdr>
                <w:top w:val="none" w:sz="0" w:space="0" w:color="auto"/>
                <w:left w:val="none" w:sz="0" w:space="0" w:color="auto"/>
                <w:bottom w:val="none" w:sz="0" w:space="0" w:color="auto"/>
                <w:right w:val="none" w:sz="0" w:space="0" w:color="auto"/>
              </w:divBdr>
            </w:div>
            <w:div w:id="649554214">
              <w:marLeft w:val="0"/>
              <w:marRight w:val="0"/>
              <w:marTop w:val="0"/>
              <w:marBottom w:val="0"/>
              <w:divBdr>
                <w:top w:val="none" w:sz="0" w:space="0" w:color="auto"/>
                <w:left w:val="none" w:sz="0" w:space="0" w:color="auto"/>
                <w:bottom w:val="none" w:sz="0" w:space="0" w:color="auto"/>
                <w:right w:val="none" w:sz="0" w:space="0" w:color="auto"/>
              </w:divBdr>
            </w:div>
            <w:div w:id="184247585">
              <w:marLeft w:val="0"/>
              <w:marRight w:val="0"/>
              <w:marTop w:val="0"/>
              <w:marBottom w:val="0"/>
              <w:divBdr>
                <w:top w:val="none" w:sz="0" w:space="0" w:color="auto"/>
                <w:left w:val="none" w:sz="0" w:space="0" w:color="auto"/>
                <w:bottom w:val="none" w:sz="0" w:space="0" w:color="auto"/>
                <w:right w:val="none" w:sz="0" w:space="0" w:color="auto"/>
              </w:divBdr>
            </w:div>
            <w:div w:id="973825512">
              <w:marLeft w:val="0"/>
              <w:marRight w:val="0"/>
              <w:marTop w:val="0"/>
              <w:marBottom w:val="0"/>
              <w:divBdr>
                <w:top w:val="none" w:sz="0" w:space="0" w:color="auto"/>
                <w:left w:val="none" w:sz="0" w:space="0" w:color="auto"/>
                <w:bottom w:val="none" w:sz="0" w:space="0" w:color="auto"/>
                <w:right w:val="none" w:sz="0" w:space="0" w:color="auto"/>
              </w:divBdr>
            </w:div>
            <w:div w:id="648901312">
              <w:marLeft w:val="0"/>
              <w:marRight w:val="0"/>
              <w:marTop w:val="0"/>
              <w:marBottom w:val="0"/>
              <w:divBdr>
                <w:top w:val="none" w:sz="0" w:space="0" w:color="auto"/>
                <w:left w:val="none" w:sz="0" w:space="0" w:color="auto"/>
                <w:bottom w:val="none" w:sz="0" w:space="0" w:color="auto"/>
                <w:right w:val="none" w:sz="0" w:space="0" w:color="auto"/>
              </w:divBdr>
            </w:div>
            <w:div w:id="1574469159">
              <w:marLeft w:val="0"/>
              <w:marRight w:val="0"/>
              <w:marTop w:val="0"/>
              <w:marBottom w:val="0"/>
              <w:divBdr>
                <w:top w:val="none" w:sz="0" w:space="0" w:color="auto"/>
                <w:left w:val="none" w:sz="0" w:space="0" w:color="auto"/>
                <w:bottom w:val="none" w:sz="0" w:space="0" w:color="auto"/>
                <w:right w:val="none" w:sz="0" w:space="0" w:color="auto"/>
              </w:divBdr>
            </w:div>
            <w:div w:id="1171221212">
              <w:marLeft w:val="0"/>
              <w:marRight w:val="0"/>
              <w:marTop w:val="0"/>
              <w:marBottom w:val="0"/>
              <w:divBdr>
                <w:top w:val="none" w:sz="0" w:space="0" w:color="auto"/>
                <w:left w:val="none" w:sz="0" w:space="0" w:color="auto"/>
                <w:bottom w:val="none" w:sz="0" w:space="0" w:color="auto"/>
                <w:right w:val="none" w:sz="0" w:space="0" w:color="auto"/>
              </w:divBdr>
            </w:div>
            <w:div w:id="521482472">
              <w:marLeft w:val="0"/>
              <w:marRight w:val="0"/>
              <w:marTop w:val="0"/>
              <w:marBottom w:val="0"/>
              <w:divBdr>
                <w:top w:val="none" w:sz="0" w:space="0" w:color="auto"/>
                <w:left w:val="none" w:sz="0" w:space="0" w:color="auto"/>
                <w:bottom w:val="none" w:sz="0" w:space="0" w:color="auto"/>
                <w:right w:val="none" w:sz="0" w:space="0" w:color="auto"/>
              </w:divBdr>
            </w:div>
            <w:div w:id="1541893455">
              <w:marLeft w:val="0"/>
              <w:marRight w:val="0"/>
              <w:marTop w:val="0"/>
              <w:marBottom w:val="0"/>
              <w:divBdr>
                <w:top w:val="none" w:sz="0" w:space="0" w:color="auto"/>
                <w:left w:val="none" w:sz="0" w:space="0" w:color="auto"/>
                <w:bottom w:val="none" w:sz="0" w:space="0" w:color="auto"/>
                <w:right w:val="none" w:sz="0" w:space="0" w:color="auto"/>
              </w:divBdr>
            </w:div>
            <w:div w:id="698356847">
              <w:marLeft w:val="0"/>
              <w:marRight w:val="0"/>
              <w:marTop w:val="0"/>
              <w:marBottom w:val="0"/>
              <w:divBdr>
                <w:top w:val="none" w:sz="0" w:space="0" w:color="auto"/>
                <w:left w:val="none" w:sz="0" w:space="0" w:color="auto"/>
                <w:bottom w:val="none" w:sz="0" w:space="0" w:color="auto"/>
                <w:right w:val="none" w:sz="0" w:space="0" w:color="auto"/>
              </w:divBdr>
            </w:div>
            <w:div w:id="48500578">
              <w:marLeft w:val="0"/>
              <w:marRight w:val="0"/>
              <w:marTop w:val="0"/>
              <w:marBottom w:val="0"/>
              <w:divBdr>
                <w:top w:val="none" w:sz="0" w:space="0" w:color="auto"/>
                <w:left w:val="none" w:sz="0" w:space="0" w:color="auto"/>
                <w:bottom w:val="none" w:sz="0" w:space="0" w:color="auto"/>
                <w:right w:val="none" w:sz="0" w:space="0" w:color="auto"/>
              </w:divBdr>
            </w:div>
            <w:div w:id="940455895">
              <w:marLeft w:val="0"/>
              <w:marRight w:val="0"/>
              <w:marTop w:val="0"/>
              <w:marBottom w:val="0"/>
              <w:divBdr>
                <w:top w:val="none" w:sz="0" w:space="0" w:color="auto"/>
                <w:left w:val="none" w:sz="0" w:space="0" w:color="auto"/>
                <w:bottom w:val="none" w:sz="0" w:space="0" w:color="auto"/>
                <w:right w:val="none" w:sz="0" w:space="0" w:color="auto"/>
              </w:divBdr>
            </w:div>
            <w:div w:id="965507602">
              <w:marLeft w:val="0"/>
              <w:marRight w:val="0"/>
              <w:marTop w:val="0"/>
              <w:marBottom w:val="0"/>
              <w:divBdr>
                <w:top w:val="none" w:sz="0" w:space="0" w:color="auto"/>
                <w:left w:val="none" w:sz="0" w:space="0" w:color="auto"/>
                <w:bottom w:val="none" w:sz="0" w:space="0" w:color="auto"/>
                <w:right w:val="none" w:sz="0" w:space="0" w:color="auto"/>
              </w:divBdr>
            </w:div>
            <w:div w:id="589461823">
              <w:marLeft w:val="0"/>
              <w:marRight w:val="0"/>
              <w:marTop w:val="0"/>
              <w:marBottom w:val="0"/>
              <w:divBdr>
                <w:top w:val="none" w:sz="0" w:space="0" w:color="auto"/>
                <w:left w:val="none" w:sz="0" w:space="0" w:color="auto"/>
                <w:bottom w:val="none" w:sz="0" w:space="0" w:color="auto"/>
                <w:right w:val="none" w:sz="0" w:space="0" w:color="auto"/>
              </w:divBdr>
            </w:div>
            <w:div w:id="316613672">
              <w:marLeft w:val="0"/>
              <w:marRight w:val="0"/>
              <w:marTop w:val="0"/>
              <w:marBottom w:val="0"/>
              <w:divBdr>
                <w:top w:val="none" w:sz="0" w:space="0" w:color="auto"/>
                <w:left w:val="none" w:sz="0" w:space="0" w:color="auto"/>
                <w:bottom w:val="none" w:sz="0" w:space="0" w:color="auto"/>
                <w:right w:val="none" w:sz="0" w:space="0" w:color="auto"/>
              </w:divBdr>
            </w:div>
            <w:div w:id="629551668">
              <w:marLeft w:val="0"/>
              <w:marRight w:val="0"/>
              <w:marTop w:val="0"/>
              <w:marBottom w:val="0"/>
              <w:divBdr>
                <w:top w:val="none" w:sz="0" w:space="0" w:color="auto"/>
                <w:left w:val="none" w:sz="0" w:space="0" w:color="auto"/>
                <w:bottom w:val="none" w:sz="0" w:space="0" w:color="auto"/>
                <w:right w:val="none" w:sz="0" w:space="0" w:color="auto"/>
              </w:divBdr>
            </w:div>
            <w:div w:id="383334343">
              <w:marLeft w:val="0"/>
              <w:marRight w:val="0"/>
              <w:marTop w:val="0"/>
              <w:marBottom w:val="0"/>
              <w:divBdr>
                <w:top w:val="none" w:sz="0" w:space="0" w:color="auto"/>
                <w:left w:val="none" w:sz="0" w:space="0" w:color="auto"/>
                <w:bottom w:val="none" w:sz="0" w:space="0" w:color="auto"/>
                <w:right w:val="none" w:sz="0" w:space="0" w:color="auto"/>
              </w:divBdr>
            </w:div>
            <w:div w:id="1919897373">
              <w:marLeft w:val="0"/>
              <w:marRight w:val="0"/>
              <w:marTop w:val="0"/>
              <w:marBottom w:val="0"/>
              <w:divBdr>
                <w:top w:val="none" w:sz="0" w:space="0" w:color="auto"/>
                <w:left w:val="none" w:sz="0" w:space="0" w:color="auto"/>
                <w:bottom w:val="none" w:sz="0" w:space="0" w:color="auto"/>
                <w:right w:val="none" w:sz="0" w:space="0" w:color="auto"/>
              </w:divBdr>
            </w:div>
            <w:div w:id="456918896">
              <w:marLeft w:val="0"/>
              <w:marRight w:val="0"/>
              <w:marTop w:val="0"/>
              <w:marBottom w:val="0"/>
              <w:divBdr>
                <w:top w:val="none" w:sz="0" w:space="0" w:color="auto"/>
                <w:left w:val="none" w:sz="0" w:space="0" w:color="auto"/>
                <w:bottom w:val="none" w:sz="0" w:space="0" w:color="auto"/>
                <w:right w:val="none" w:sz="0" w:space="0" w:color="auto"/>
              </w:divBdr>
            </w:div>
            <w:div w:id="1654485540">
              <w:marLeft w:val="0"/>
              <w:marRight w:val="0"/>
              <w:marTop w:val="0"/>
              <w:marBottom w:val="0"/>
              <w:divBdr>
                <w:top w:val="none" w:sz="0" w:space="0" w:color="auto"/>
                <w:left w:val="none" w:sz="0" w:space="0" w:color="auto"/>
                <w:bottom w:val="none" w:sz="0" w:space="0" w:color="auto"/>
                <w:right w:val="none" w:sz="0" w:space="0" w:color="auto"/>
              </w:divBdr>
            </w:div>
            <w:div w:id="1890142576">
              <w:marLeft w:val="0"/>
              <w:marRight w:val="0"/>
              <w:marTop w:val="0"/>
              <w:marBottom w:val="0"/>
              <w:divBdr>
                <w:top w:val="none" w:sz="0" w:space="0" w:color="auto"/>
                <w:left w:val="none" w:sz="0" w:space="0" w:color="auto"/>
                <w:bottom w:val="none" w:sz="0" w:space="0" w:color="auto"/>
                <w:right w:val="none" w:sz="0" w:space="0" w:color="auto"/>
              </w:divBdr>
            </w:div>
            <w:div w:id="1798832826">
              <w:marLeft w:val="0"/>
              <w:marRight w:val="0"/>
              <w:marTop w:val="0"/>
              <w:marBottom w:val="0"/>
              <w:divBdr>
                <w:top w:val="none" w:sz="0" w:space="0" w:color="auto"/>
                <w:left w:val="none" w:sz="0" w:space="0" w:color="auto"/>
                <w:bottom w:val="none" w:sz="0" w:space="0" w:color="auto"/>
                <w:right w:val="none" w:sz="0" w:space="0" w:color="auto"/>
              </w:divBdr>
            </w:div>
            <w:div w:id="381709363">
              <w:marLeft w:val="0"/>
              <w:marRight w:val="0"/>
              <w:marTop w:val="0"/>
              <w:marBottom w:val="0"/>
              <w:divBdr>
                <w:top w:val="none" w:sz="0" w:space="0" w:color="auto"/>
                <w:left w:val="none" w:sz="0" w:space="0" w:color="auto"/>
                <w:bottom w:val="none" w:sz="0" w:space="0" w:color="auto"/>
                <w:right w:val="none" w:sz="0" w:space="0" w:color="auto"/>
              </w:divBdr>
            </w:div>
            <w:div w:id="373819424">
              <w:marLeft w:val="0"/>
              <w:marRight w:val="0"/>
              <w:marTop w:val="0"/>
              <w:marBottom w:val="0"/>
              <w:divBdr>
                <w:top w:val="none" w:sz="0" w:space="0" w:color="auto"/>
                <w:left w:val="none" w:sz="0" w:space="0" w:color="auto"/>
                <w:bottom w:val="none" w:sz="0" w:space="0" w:color="auto"/>
                <w:right w:val="none" w:sz="0" w:space="0" w:color="auto"/>
              </w:divBdr>
            </w:div>
            <w:div w:id="948583699">
              <w:marLeft w:val="0"/>
              <w:marRight w:val="0"/>
              <w:marTop w:val="0"/>
              <w:marBottom w:val="0"/>
              <w:divBdr>
                <w:top w:val="none" w:sz="0" w:space="0" w:color="auto"/>
                <w:left w:val="none" w:sz="0" w:space="0" w:color="auto"/>
                <w:bottom w:val="none" w:sz="0" w:space="0" w:color="auto"/>
                <w:right w:val="none" w:sz="0" w:space="0" w:color="auto"/>
              </w:divBdr>
            </w:div>
            <w:div w:id="291716047">
              <w:marLeft w:val="0"/>
              <w:marRight w:val="0"/>
              <w:marTop w:val="0"/>
              <w:marBottom w:val="0"/>
              <w:divBdr>
                <w:top w:val="none" w:sz="0" w:space="0" w:color="auto"/>
                <w:left w:val="none" w:sz="0" w:space="0" w:color="auto"/>
                <w:bottom w:val="none" w:sz="0" w:space="0" w:color="auto"/>
                <w:right w:val="none" w:sz="0" w:space="0" w:color="auto"/>
              </w:divBdr>
            </w:div>
            <w:div w:id="139736740">
              <w:marLeft w:val="0"/>
              <w:marRight w:val="0"/>
              <w:marTop w:val="0"/>
              <w:marBottom w:val="0"/>
              <w:divBdr>
                <w:top w:val="none" w:sz="0" w:space="0" w:color="auto"/>
                <w:left w:val="none" w:sz="0" w:space="0" w:color="auto"/>
                <w:bottom w:val="none" w:sz="0" w:space="0" w:color="auto"/>
                <w:right w:val="none" w:sz="0" w:space="0" w:color="auto"/>
              </w:divBdr>
            </w:div>
            <w:div w:id="1538811678">
              <w:marLeft w:val="0"/>
              <w:marRight w:val="0"/>
              <w:marTop w:val="0"/>
              <w:marBottom w:val="0"/>
              <w:divBdr>
                <w:top w:val="none" w:sz="0" w:space="0" w:color="auto"/>
                <w:left w:val="none" w:sz="0" w:space="0" w:color="auto"/>
                <w:bottom w:val="none" w:sz="0" w:space="0" w:color="auto"/>
                <w:right w:val="none" w:sz="0" w:space="0" w:color="auto"/>
              </w:divBdr>
            </w:div>
            <w:div w:id="448744703">
              <w:marLeft w:val="0"/>
              <w:marRight w:val="0"/>
              <w:marTop w:val="0"/>
              <w:marBottom w:val="0"/>
              <w:divBdr>
                <w:top w:val="none" w:sz="0" w:space="0" w:color="auto"/>
                <w:left w:val="none" w:sz="0" w:space="0" w:color="auto"/>
                <w:bottom w:val="none" w:sz="0" w:space="0" w:color="auto"/>
                <w:right w:val="none" w:sz="0" w:space="0" w:color="auto"/>
              </w:divBdr>
            </w:div>
            <w:div w:id="1981226446">
              <w:marLeft w:val="0"/>
              <w:marRight w:val="0"/>
              <w:marTop w:val="0"/>
              <w:marBottom w:val="0"/>
              <w:divBdr>
                <w:top w:val="none" w:sz="0" w:space="0" w:color="auto"/>
                <w:left w:val="none" w:sz="0" w:space="0" w:color="auto"/>
                <w:bottom w:val="none" w:sz="0" w:space="0" w:color="auto"/>
                <w:right w:val="none" w:sz="0" w:space="0" w:color="auto"/>
              </w:divBdr>
            </w:div>
            <w:div w:id="1941332447">
              <w:marLeft w:val="0"/>
              <w:marRight w:val="0"/>
              <w:marTop w:val="0"/>
              <w:marBottom w:val="0"/>
              <w:divBdr>
                <w:top w:val="none" w:sz="0" w:space="0" w:color="auto"/>
                <w:left w:val="none" w:sz="0" w:space="0" w:color="auto"/>
                <w:bottom w:val="none" w:sz="0" w:space="0" w:color="auto"/>
                <w:right w:val="none" w:sz="0" w:space="0" w:color="auto"/>
              </w:divBdr>
            </w:div>
            <w:div w:id="1130592944">
              <w:marLeft w:val="0"/>
              <w:marRight w:val="0"/>
              <w:marTop w:val="0"/>
              <w:marBottom w:val="0"/>
              <w:divBdr>
                <w:top w:val="none" w:sz="0" w:space="0" w:color="auto"/>
                <w:left w:val="none" w:sz="0" w:space="0" w:color="auto"/>
                <w:bottom w:val="none" w:sz="0" w:space="0" w:color="auto"/>
                <w:right w:val="none" w:sz="0" w:space="0" w:color="auto"/>
              </w:divBdr>
            </w:div>
            <w:div w:id="1340161842">
              <w:marLeft w:val="0"/>
              <w:marRight w:val="0"/>
              <w:marTop w:val="0"/>
              <w:marBottom w:val="0"/>
              <w:divBdr>
                <w:top w:val="none" w:sz="0" w:space="0" w:color="auto"/>
                <w:left w:val="none" w:sz="0" w:space="0" w:color="auto"/>
                <w:bottom w:val="none" w:sz="0" w:space="0" w:color="auto"/>
                <w:right w:val="none" w:sz="0" w:space="0" w:color="auto"/>
              </w:divBdr>
            </w:div>
            <w:div w:id="1790394397">
              <w:marLeft w:val="0"/>
              <w:marRight w:val="0"/>
              <w:marTop w:val="0"/>
              <w:marBottom w:val="0"/>
              <w:divBdr>
                <w:top w:val="none" w:sz="0" w:space="0" w:color="auto"/>
                <w:left w:val="none" w:sz="0" w:space="0" w:color="auto"/>
                <w:bottom w:val="none" w:sz="0" w:space="0" w:color="auto"/>
                <w:right w:val="none" w:sz="0" w:space="0" w:color="auto"/>
              </w:divBdr>
            </w:div>
            <w:div w:id="1181511487">
              <w:marLeft w:val="0"/>
              <w:marRight w:val="0"/>
              <w:marTop w:val="0"/>
              <w:marBottom w:val="0"/>
              <w:divBdr>
                <w:top w:val="none" w:sz="0" w:space="0" w:color="auto"/>
                <w:left w:val="none" w:sz="0" w:space="0" w:color="auto"/>
                <w:bottom w:val="none" w:sz="0" w:space="0" w:color="auto"/>
                <w:right w:val="none" w:sz="0" w:space="0" w:color="auto"/>
              </w:divBdr>
            </w:div>
            <w:div w:id="1602839167">
              <w:marLeft w:val="0"/>
              <w:marRight w:val="0"/>
              <w:marTop w:val="0"/>
              <w:marBottom w:val="0"/>
              <w:divBdr>
                <w:top w:val="none" w:sz="0" w:space="0" w:color="auto"/>
                <w:left w:val="none" w:sz="0" w:space="0" w:color="auto"/>
                <w:bottom w:val="none" w:sz="0" w:space="0" w:color="auto"/>
                <w:right w:val="none" w:sz="0" w:space="0" w:color="auto"/>
              </w:divBdr>
            </w:div>
            <w:div w:id="1142845716">
              <w:marLeft w:val="0"/>
              <w:marRight w:val="0"/>
              <w:marTop w:val="0"/>
              <w:marBottom w:val="0"/>
              <w:divBdr>
                <w:top w:val="none" w:sz="0" w:space="0" w:color="auto"/>
                <w:left w:val="none" w:sz="0" w:space="0" w:color="auto"/>
                <w:bottom w:val="none" w:sz="0" w:space="0" w:color="auto"/>
                <w:right w:val="none" w:sz="0" w:space="0" w:color="auto"/>
              </w:divBdr>
            </w:div>
            <w:div w:id="815143784">
              <w:marLeft w:val="0"/>
              <w:marRight w:val="0"/>
              <w:marTop w:val="0"/>
              <w:marBottom w:val="0"/>
              <w:divBdr>
                <w:top w:val="none" w:sz="0" w:space="0" w:color="auto"/>
                <w:left w:val="none" w:sz="0" w:space="0" w:color="auto"/>
                <w:bottom w:val="none" w:sz="0" w:space="0" w:color="auto"/>
                <w:right w:val="none" w:sz="0" w:space="0" w:color="auto"/>
              </w:divBdr>
            </w:div>
            <w:div w:id="1962689536">
              <w:marLeft w:val="0"/>
              <w:marRight w:val="0"/>
              <w:marTop w:val="0"/>
              <w:marBottom w:val="0"/>
              <w:divBdr>
                <w:top w:val="none" w:sz="0" w:space="0" w:color="auto"/>
                <w:left w:val="none" w:sz="0" w:space="0" w:color="auto"/>
                <w:bottom w:val="none" w:sz="0" w:space="0" w:color="auto"/>
                <w:right w:val="none" w:sz="0" w:space="0" w:color="auto"/>
              </w:divBdr>
            </w:div>
            <w:div w:id="1573543326">
              <w:marLeft w:val="0"/>
              <w:marRight w:val="0"/>
              <w:marTop w:val="0"/>
              <w:marBottom w:val="0"/>
              <w:divBdr>
                <w:top w:val="none" w:sz="0" w:space="0" w:color="auto"/>
                <w:left w:val="none" w:sz="0" w:space="0" w:color="auto"/>
                <w:bottom w:val="none" w:sz="0" w:space="0" w:color="auto"/>
                <w:right w:val="none" w:sz="0" w:space="0" w:color="auto"/>
              </w:divBdr>
            </w:div>
            <w:div w:id="508175598">
              <w:marLeft w:val="0"/>
              <w:marRight w:val="0"/>
              <w:marTop w:val="0"/>
              <w:marBottom w:val="0"/>
              <w:divBdr>
                <w:top w:val="none" w:sz="0" w:space="0" w:color="auto"/>
                <w:left w:val="none" w:sz="0" w:space="0" w:color="auto"/>
                <w:bottom w:val="none" w:sz="0" w:space="0" w:color="auto"/>
                <w:right w:val="none" w:sz="0" w:space="0" w:color="auto"/>
              </w:divBdr>
            </w:div>
            <w:div w:id="1296762635">
              <w:marLeft w:val="0"/>
              <w:marRight w:val="0"/>
              <w:marTop w:val="0"/>
              <w:marBottom w:val="0"/>
              <w:divBdr>
                <w:top w:val="none" w:sz="0" w:space="0" w:color="auto"/>
                <w:left w:val="none" w:sz="0" w:space="0" w:color="auto"/>
                <w:bottom w:val="none" w:sz="0" w:space="0" w:color="auto"/>
                <w:right w:val="none" w:sz="0" w:space="0" w:color="auto"/>
              </w:divBdr>
            </w:div>
            <w:div w:id="1184517492">
              <w:marLeft w:val="0"/>
              <w:marRight w:val="0"/>
              <w:marTop w:val="0"/>
              <w:marBottom w:val="0"/>
              <w:divBdr>
                <w:top w:val="none" w:sz="0" w:space="0" w:color="auto"/>
                <w:left w:val="none" w:sz="0" w:space="0" w:color="auto"/>
                <w:bottom w:val="none" w:sz="0" w:space="0" w:color="auto"/>
                <w:right w:val="none" w:sz="0" w:space="0" w:color="auto"/>
              </w:divBdr>
            </w:div>
            <w:div w:id="1963657157">
              <w:marLeft w:val="0"/>
              <w:marRight w:val="0"/>
              <w:marTop w:val="0"/>
              <w:marBottom w:val="0"/>
              <w:divBdr>
                <w:top w:val="none" w:sz="0" w:space="0" w:color="auto"/>
                <w:left w:val="none" w:sz="0" w:space="0" w:color="auto"/>
                <w:bottom w:val="none" w:sz="0" w:space="0" w:color="auto"/>
                <w:right w:val="none" w:sz="0" w:space="0" w:color="auto"/>
              </w:divBdr>
            </w:div>
            <w:div w:id="196743648">
              <w:marLeft w:val="0"/>
              <w:marRight w:val="0"/>
              <w:marTop w:val="0"/>
              <w:marBottom w:val="0"/>
              <w:divBdr>
                <w:top w:val="none" w:sz="0" w:space="0" w:color="auto"/>
                <w:left w:val="none" w:sz="0" w:space="0" w:color="auto"/>
                <w:bottom w:val="none" w:sz="0" w:space="0" w:color="auto"/>
                <w:right w:val="none" w:sz="0" w:space="0" w:color="auto"/>
              </w:divBdr>
            </w:div>
            <w:div w:id="1209031493">
              <w:marLeft w:val="0"/>
              <w:marRight w:val="0"/>
              <w:marTop w:val="0"/>
              <w:marBottom w:val="0"/>
              <w:divBdr>
                <w:top w:val="none" w:sz="0" w:space="0" w:color="auto"/>
                <w:left w:val="none" w:sz="0" w:space="0" w:color="auto"/>
                <w:bottom w:val="none" w:sz="0" w:space="0" w:color="auto"/>
                <w:right w:val="none" w:sz="0" w:space="0" w:color="auto"/>
              </w:divBdr>
            </w:div>
            <w:div w:id="111557724">
              <w:marLeft w:val="0"/>
              <w:marRight w:val="0"/>
              <w:marTop w:val="0"/>
              <w:marBottom w:val="0"/>
              <w:divBdr>
                <w:top w:val="none" w:sz="0" w:space="0" w:color="auto"/>
                <w:left w:val="none" w:sz="0" w:space="0" w:color="auto"/>
                <w:bottom w:val="none" w:sz="0" w:space="0" w:color="auto"/>
                <w:right w:val="none" w:sz="0" w:space="0" w:color="auto"/>
              </w:divBdr>
            </w:div>
            <w:div w:id="973103239">
              <w:marLeft w:val="0"/>
              <w:marRight w:val="0"/>
              <w:marTop w:val="0"/>
              <w:marBottom w:val="0"/>
              <w:divBdr>
                <w:top w:val="none" w:sz="0" w:space="0" w:color="auto"/>
                <w:left w:val="none" w:sz="0" w:space="0" w:color="auto"/>
                <w:bottom w:val="none" w:sz="0" w:space="0" w:color="auto"/>
                <w:right w:val="none" w:sz="0" w:space="0" w:color="auto"/>
              </w:divBdr>
            </w:div>
            <w:div w:id="807356149">
              <w:marLeft w:val="0"/>
              <w:marRight w:val="0"/>
              <w:marTop w:val="0"/>
              <w:marBottom w:val="0"/>
              <w:divBdr>
                <w:top w:val="none" w:sz="0" w:space="0" w:color="auto"/>
                <w:left w:val="none" w:sz="0" w:space="0" w:color="auto"/>
                <w:bottom w:val="none" w:sz="0" w:space="0" w:color="auto"/>
                <w:right w:val="none" w:sz="0" w:space="0" w:color="auto"/>
              </w:divBdr>
            </w:div>
            <w:div w:id="843520329">
              <w:marLeft w:val="0"/>
              <w:marRight w:val="0"/>
              <w:marTop w:val="0"/>
              <w:marBottom w:val="0"/>
              <w:divBdr>
                <w:top w:val="none" w:sz="0" w:space="0" w:color="auto"/>
                <w:left w:val="none" w:sz="0" w:space="0" w:color="auto"/>
                <w:bottom w:val="none" w:sz="0" w:space="0" w:color="auto"/>
                <w:right w:val="none" w:sz="0" w:space="0" w:color="auto"/>
              </w:divBdr>
            </w:div>
            <w:div w:id="397746696">
              <w:marLeft w:val="0"/>
              <w:marRight w:val="0"/>
              <w:marTop w:val="0"/>
              <w:marBottom w:val="0"/>
              <w:divBdr>
                <w:top w:val="none" w:sz="0" w:space="0" w:color="auto"/>
                <w:left w:val="none" w:sz="0" w:space="0" w:color="auto"/>
                <w:bottom w:val="none" w:sz="0" w:space="0" w:color="auto"/>
                <w:right w:val="none" w:sz="0" w:space="0" w:color="auto"/>
              </w:divBdr>
            </w:div>
            <w:div w:id="571352733">
              <w:marLeft w:val="0"/>
              <w:marRight w:val="0"/>
              <w:marTop w:val="0"/>
              <w:marBottom w:val="0"/>
              <w:divBdr>
                <w:top w:val="none" w:sz="0" w:space="0" w:color="auto"/>
                <w:left w:val="none" w:sz="0" w:space="0" w:color="auto"/>
                <w:bottom w:val="none" w:sz="0" w:space="0" w:color="auto"/>
                <w:right w:val="none" w:sz="0" w:space="0" w:color="auto"/>
              </w:divBdr>
            </w:div>
            <w:div w:id="1713529336">
              <w:marLeft w:val="0"/>
              <w:marRight w:val="0"/>
              <w:marTop w:val="0"/>
              <w:marBottom w:val="0"/>
              <w:divBdr>
                <w:top w:val="none" w:sz="0" w:space="0" w:color="auto"/>
                <w:left w:val="none" w:sz="0" w:space="0" w:color="auto"/>
                <w:bottom w:val="none" w:sz="0" w:space="0" w:color="auto"/>
                <w:right w:val="none" w:sz="0" w:space="0" w:color="auto"/>
              </w:divBdr>
            </w:div>
            <w:div w:id="25526024">
              <w:marLeft w:val="0"/>
              <w:marRight w:val="0"/>
              <w:marTop w:val="0"/>
              <w:marBottom w:val="0"/>
              <w:divBdr>
                <w:top w:val="none" w:sz="0" w:space="0" w:color="auto"/>
                <w:left w:val="none" w:sz="0" w:space="0" w:color="auto"/>
                <w:bottom w:val="none" w:sz="0" w:space="0" w:color="auto"/>
                <w:right w:val="none" w:sz="0" w:space="0" w:color="auto"/>
              </w:divBdr>
            </w:div>
            <w:div w:id="13073011">
              <w:marLeft w:val="0"/>
              <w:marRight w:val="0"/>
              <w:marTop w:val="0"/>
              <w:marBottom w:val="0"/>
              <w:divBdr>
                <w:top w:val="none" w:sz="0" w:space="0" w:color="auto"/>
                <w:left w:val="none" w:sz="0" w:space="0" w:color="auto"/>
                <w:bottom w:val="none" w:sz="0" w:space="0" w:color="auto"/>
                <w:right w:val="none" w:sz="0" w:space="0" w:color="auto"/>
              </w:divBdr>
            </w:div>
            <w:div w:id="869998545">
              <w:marLeft w:val="0"/>
              <w:marRight w:val="0"/>
              <w:marTop w:val="0"/>
              <w:marBottom w:val="0"/>
              <w:divBdr>
                <w:top w:val="none" w:sz="0" w:space="0" w:color="auto"/>
                <w:left w:val="none" w:sz="0" w:space="0" w:color="auto"/>
                <w:bottom w:val="none" w:sz="0" w:space="0" w:color="auto"/>
                <w:right w:val="none" w:sz="0" w:space="0" w:color="auto"/>
              </w:divBdr>
            </w:div>
            <w:div w:id="521282840">
              <w:marLeft w:val="0"/>
              <w:marRight w:val="0"/>
              <w:marTop w:val="0"/>
              <w:marBottom w:val="0"/>
              <w:divBdr>
                <w:top w:val="none" w:sz="0" w:space="0" w:color="auto"/>
                <w:left w:val="none" w:sz="0" w:space="0" w:color="auto"/>
                <w:bottom w:val="none" w:sz="0" w:space="0" w:color="auto"/>
                <w:right w:val="none" w:sz="0" w:space="0" w:color="auto"/>
              </w:divBdr>
            </w:div>
            <w:div w:id="406534883">
              <w:marLeft w:val="0"/>
              <w:marRight w:val="0"/>
              <w:marTop w:val="0"/>
              <w:marBottom w:val="0"/>
              <w:divBdr>
                <w:top w:val="none" w:sz="0" w:space="0" w:color="auto"/>
                <w:left w:val="none" w:sz="0" w:space="0" w:color="auto"/>
                <w:bottom w:val="none" w:sz="0" w:space="0" w:color="auto"/>
                <w:right w:val="none" w:sz="0" w:space="0" w:color="auto"/>
              </w:divBdr>
            </w:div>
            <w:div w:id="795221404">
              <w:marLeft w:val="0"/>
              <w:marRight w:val="0"/>
              <w:marTop w:val="0"/>
              <w:marBottom w:val="0"/>
              <w:divBdr>
                <w:top w:val="none" w:sz="0" w:space="0" w:color="auto"/>
                <w:left w:val="none" w:sz="0" w:space="0" w:color="auto"/>
                <w:bottom w:val="none" w:sz="0" w:space="0" w:color="auto"/>
                <w:right w:val="none" w:sz="0" w:space="0" w:color="auto"/>
              </w:divBdr>
            </w:div>
            <w:div w:id="2062555802">
              <w:marLeft w:val="0"/>
              <w:marRight w:val="0"/>
              <w:marTop w:val="0"/>
              <w:marBottom w:val="0"/>
              <w:divBdr>
                <w:top w:val="none" w:sz="0" w:space="0" w:color="auto"/>
                <w:left w:val="none" w:sz="0" w:space="0" w:color="auto"/>
                <w:bottom w:val="none" w:sz="0" w:space="0" w:color="auto"/>
                <w:right w:val="none" w:sz="0" w:space="0" w:color="auto"/>
              </w:divBdr>
            </w:div>
            <w:div w:id="495876281">
              <w:marLeft w:val="0"/>
              <w:marRight w:val="0"/>
              <w:marTop w:val="0"/>
              <w:marBottom w:val="0"/>
              <w:divBdr>
                <w:top w:val="none" w:sz="0" w:space="0" w:color="auto"/>
                <w:left w:val="none" w:sz="0" w:space="0" w:color="auto"/>
                <w:bottom w:val="none" w:sz="0" w:space="0" w:color="auto"/>
                <w:right w:val="none" w:sz="0" w:space="0" w:color="auto"/>
              </w:divBdr>
            </w:div>
            <w:div w:id="2058160649">
              <w:marLeft w:val="0"/>
              <w:marRight w:val="0"/>
              <w:marTop w:val="0"/>
              <w:marBottom w:val="0"/>
              <w:divBdr>
                <w:top w:val="none" w:sz="0" w:space="0" w:color="auto"/>
                <w:left w:val="none" w:sz="0" w:space="0" w:color="auto"/>
                <w:bottom w:val="none" w:sz="0" w:space="0" w:color="auto"/>
                <w:right w:val="none" w:sz="0" w:space="0" w:color="auto"/>
              </w:divBdr>
            </w:div>
            <w:div w:id="2070611963">
              <w:marLeft w:val="0"/>
              <w:marRight w:val="0"/>
              <w:marTop w:val="0"/>
              <w:marBottom w:val="0"/>
              <w:divBdr>
                <w:top w:val="none" w:sz="0" w:space="0" w:color="auto"/>
                <w:left w:val="none" w:sz="0" w:space="0" w:color="auto"/>
                <w:bottom w:val="none" w:sz="0" w:space="0" w:color="auto"/>
                <w:right w:val="none" w:sz="0" w:space="0" w:color="auto"/>
              </w:divBdr>
            </w:div>
            <w:div w:id="906264111">
              <w:marLeft w:val="0"/>
              <w:marRight w:val="0"/>
              <w:marTop w:val="0"/>
              <w:marBottom w:val="0"/>
              <w:divBdr>
                <w:top w:val="none" w:sz="0" w:space="0" w:color="auto"/>
                <w:left w:val="none" w:sz="0" w:space="0" w:color="auto"/>
                <w:bottom w:val="none" w:sz="0" w:space="0" w:color="auto"/>
                <w:right w:val="none" w:sz="0" w:space="0" w:color="auto"/>
              </w:divBdr>
            </w:div>
            <w:div w:id="2081558748">
              <w:marLeft w:val="0"/>
              <w:marRight w:val="0"/>
              <w:marTop w:val="0"/>
              <w:marBottom w:val="0"/>
              <w:divBdr>
                <w:top w:val="none" w:sz="0" w:space="0" w:color="auto"/>
                <w:left w:val="none" w:sz="0" w:space="0" w:color="auto"/>
                <w:bottom w:val="none" w:sz="0" w:space="0" w:color="auto"/>
                <w:right w:val="none" w:sz="0" w:space="0" w:color="auto"/>
              </w:divBdr>
            </w:div>
            <w:div w:id="1250963996">
              <w:marLeft w:val="0"/>
              <w:marRight w:val="0"/>
              <w:marTop w:val="0"/>
              <w:marBottom w:val="0"/>
              <w:divBdr>
                <w:top w:val="none" w:sz="0" w:space="0" w:color="auto"/>
                <w:left w:val="none" w:sz="0" w:space="0" w:color="auto"/>
                <w:bottom w:val="none" w:sz="0" w:space="0" w:color="auto"/>
                <w:right w:val="none" w:sz="0" w:space="0" w:color="auto"/>
              </w:divBdr>
            </w:div>
            <w:div w:id="1764840765">
              <w:marLeft w:val="0"/>
              <w:marRight w:val="0"/>
              <w:marTop w:val="0"/>
              <w:marBottom w:val="0"/>
              <w:divBdr>
                <w:top w:val="none" w:sz="0" w:space="0" w:color="auto"/>
                <w:left w:val="none" w:sz="0" w:space="0" w:color="auto"/>
                <w:bottom w:val="none" w:sz="0" w:space="0" w:color="auto"/>
                <w:right w:val="none" w:sz="0" w:space="0" w:color="auto"/>
              </w:divBdr>
            </w:div>
            <w:div w:id="621613593">
              <w:marLeft w:val="0"/>
              <w:marRight w:val="0"/>
              <w:marTop w:val="0"/>
              <w:marBottom w:val="0"/>
              <w:divBdr>
                <w:top w:val="none" w:sz="0" w:space="0" w:color="auto"/>
                <w:left w:val="none" w:sz="0" w:space="0" w:color="auto"/>
                <w:bottom w:val="none" w:sz="0" w:space="0" w:color="auto"/>
                <w:right w:val="none" w:sz="0" w:space="0" w:color="auto"/>
              </w:divBdr>
            </w:div>
            <w:div w:id="1348674220">
              <w:marLeft w:val="0"/>
              <w:marRight w:val="0"/>
              <w:marTop w:val="0"/>
              <w:marBottom w:val="0"/>
              <w:divBdr>
                <w:top w:val="none" w:sz="0" w:space="0" w:color="auto"/>
                <w:left w:val="none" w:sz="0" w:space="0" w:color="auto"/>
                <w:bottom w:val="none" w:sz="0" w:space="0" w:color="auto"/>
                <w:right w:val="none" w:sz="0" w:space="0" w:color="auto"/>
              </w:divBdr>
            </w:div>
            <w:div w:id="1002007469">
              <w:marLeft w:val="0"/>
              <w:marRight w:val="0"/>
              <w:marTop w:val="0"/>
              <w:marBottom w:val="0"/>
              <w:divBdr>
                <w:top w:val="none" w:sz="0" w:space="0" w:color="auto"/>
                <w:left w:val="none" w:sz="0" w:space="0" w:color="auto"/>
                <w:bottom w:val="none" w:sz="0" w:space="0" w:color="auto"/>
                <w:right w:val="none" w:sz="0" w:space="0" w:color="auto"/>
              </w:divBdr>
            </w:div>
            <w:div w:id="27150449">
              <w:marLeft w:val="0"/>
              <w:marRight w:val="0"/>
              <w:marTop w:val="0"/>
              <w:marBottom w:val="0"/>
              <w:divBdr>
                <w:top w:val="none" w:sz="0" w:space="0" w:color="auto"/>
                <w:left w:val="none" w:sz="0" w:space="0" w:color="auto"/>
                <w:bottom w:val="none" w:sz="0" w:space="0" w:color="auto"/>
                <w:right w:val="none" w:sz="0" w:space="0" w:color="auto"/>
              </w:divBdr>
            </w:div>
            <w:div w:id="667365323">
              <w:marLeft w:val="0"/>
              <w:marRight w:val="0"/>
              <w:marTop w:val="0"/>
              <w:marBottom w:val="0"/>
              <w:divBdr>
                <w:top w:val="none" w:sz="0" w:space="0" w:color="auto"/>
                <w:left w:val="none" w:sz="0" w:space="0" w:color="auto"/>
                <w:bottom w:val="none" w:sz="0" w:space="0" w:color="auto"/>
                <w:right w:val="none" w:sz="0" w:space="0" w:color="auto"/>
              </w:divBdr>
            </w:div>
            <w:div w:id="454181920">
              <w:marLeft w:val="0"/>
              <w:marRight w:val="0"/>
              <w:marTop w:val="0"/>
              <w:marBottom w:val="0"/>
              <w:divBdr>
                <w:top w:val="none" w:sz="0" w:space="0" w:color="auto"/>
                <w:left w:val="none" w:sz="0" w:space="0" w:color="auto"/>
                <w:bottom w:val="none" w:sz="0" w:space="0" w:color="auto"/>
                <w:right w:val="none" w:sz="0" w:space="0" w:color="auto"/>
              </w:divBdr>
            </w:div>
            <w:div w:id="389421801">
              <w:marLeft w:val="0"/>
              <w:marRight w:val="0"/>
              <w:marTop w:val="0"/>
              <w:marBottom w:val="0"/>
              <w:divBdr>
                <w:top w:val="none" w:sz="0" w:space="0" w:color="auto"/>
                <w:left w:val="none" w:sz="0" w:space="0" w:color="auto"/>
                <w:bottom w:val="none" w:sz="0" w:space="0" w:color="auto"/>
                <w:right w:val="none" w:sz="0" w:space="0" w:color="auto"/>
              </w:divBdr>
            </w:div>
            <w:div w:id="1670213012">
              <w:marLeft w:val="0"/>
              <w:marRight w:val="0"/>
              <w:marTop w:val="0"/>
              <w:marBottom w:val="0"/>
              <w:divBdr>
                <w:top w:val="none" w:sz="0" w:space="0" w:color="auto"/>
                <w:left w:val="none" w:sz="0" w:space="0" w:color="auto"/>
                <w:bottom w:val="none" w:sz="0" w:space="0" w:color="auto"/>
                <w:right w:val="none" w:sz="0" w:space="0" w:color="auto"/>
              </w:divBdr>
            </w:div>
            <w:div w:id="1768185977">
              <w:marLeft w:val="0"/>
              <w:marRight w:val="0"/>
              <w:marTop w:val="0"/>
              <w:marBottom w:val="0"/>
              <w:divBdr>
                <w:top w:val="none" w:sz="0" w:space="0" w:color="auto"/>
                <w:left w:val="none" w:sz="0" w:space="0" w:color="auto"/>
                <w:bottom w:val="none" w:sz="0" w:space="0" w:color="auto"/>
                <w:right w:val="none" w:sz="0" w:space="0" w:color="auto"/>
              </w:divBdr>
            </w:div>
            <w:div w:id="669673313">
              <w:marLeft w:val="0"/>
              <w:marRight w:val="0"/>
              <w:marTop w:val="0"/>
              <w:marBottom w:val="0"/>
              <w:divBdr>
                <w:top w:val="none" w:sz="0" w:space="0" w:color="auto"/>
                <w:left w:val="none" w:sz="0" w:space="0" w:color="auto"/>
                <w:bottom w:val="none" w:sz="0" w:space="0" w:color="auto"/>
                <w:right w:val="none" w:sz="0" w:space="0" w:color="auto"/>
              </w:divBdr>
            </w:div>
            <w:div w:id="272367698">
              <w:marLeft w:val="0"/>
              <w:marRight w:val="0"/>
              <w:marTop w:val="0"/>
              <w:marBottom w:val="0"/>
              <w:divBdr>
                <w:top w:val="none" w:sz="0" w:space="0" w:color="auto"/>
                <w:left w:val="none" w:sz="0" w:space="0" w:color="auto"/>
                <w:bottom w:val="none" w:sz="0" w:space="0" w:color="auto"/>
                <w:right w:val="none" w:sz="0" w:space="0" w:color="auto"/>
              </w:divBdr>
            </w:div>
            <w:div w:id="1525022778">
              <w:marLeft w:val="0"/>
              <w:marRight w:val="0"/>
              <w:marTop w:val="0"/>
              <w:marBottom w:val="0"/>
              <w:divBdr>
                <w:top w:val="none" w:sz="0" w:space="0" w:color="auto"/>
                <w:left w:val="none" w:sz="0" w:space="0" w:color="auto"/>
                <w:bottom w:val="none" w:sz="0" w:space="0" w:color="auto"/>
                <w:right w:val="none" w:sz="0" w:space="0" w:color="auto"/>
              </w:divBdr>
            </w:div>
            <w:div w:id="770975639">
              <w:marLeft w:val="0"/>
              <w:marRight w:val="0"/>
              <w:marTop w:val="0"/>
              <w:marBottom w:val="0"/>
              <w:divBdr>
                <w:top w:val="none" w:sz="0" w:space="0" w:color="auto"/>
                <w:left w:val="none" w:sz="0" w:space="0" w:color="auto"/>
                <w:bottom w:val="none" w:sz="0" w:space="0" w:color="auto"/>
                <w:right w:val="none" w:sz="0" w:space="0" w:color="auto"/>
              </w:divBdr>
            </w:div>
            <w:div w:id="1906336067">
              <w:marLeft w:val="0"/>
              <w:marRight w:val="0"/>
              <w:marTop w:val="0"/>
              <w:marBottom w:val="0"/>
              <w:divBdr>
                <w:top w:val="none" w:sz="0" w:space="0" w:color="auto"/>
                <w:left w:val="none" w:sz="0" w:space="0" w:color="auto"/>
                <w:bottom w:val="none" w:sz="0" w:space="0" w:color="auto"/>
                <w:right w:val="none" w:sz="0" w:space="0" w:color="auto"/>
              </w:divBdr>
            </w:div>
            <w:div w:id="1501658136">
              <w:marLeft w:val="0"/>
              <w:marRight w:val="0"/>
              <w:marTop w:val="0"/>
              <w:marBottom w:val="0"/>
              <w:divBdr>
                <w:top w:val="none" w:sz="0" w:space="0" w:color="auto"/>
                <w:left w:val="none" w:sz="0" w:space="0" w:color="auto"/>
                <w:bottom w:val="none" w:sz="0" w:space="0" w:color="auto"/>
                <w:right w:val="none" w:sz="0" w:space="0" w:color="auto"/>
              </w:divBdr>
            </w:div>
            <w:div w:id="1404251959">
              <w:marLeft w:val="0"/>
              <w:marRight w:val="0"/>
              <w:marTop w:val="0"/>
              <w:marBottom w:val="0"/>
              <w:divBdr>
                <w:top w:val="none" w:sz="0" w:space="0" w:color="auto"/>
                <w:left w:val="none" w:sz="0" w:space="0" w:color="auto"/>
                <w:bottom w:val="none" w:sz="0" w:space="0" w:color="auto"/>
                <w:right w:val="none" w:sz="0" w:space="0" w:color="auto"/>
              </w:divBdr>
            </w:div>
            <w:div w:id="1753965334">
              <w:marLeft w:val="0"/>
              <w:marRight w:val="0"/>
              <w:marTop w:val="0"/>
              <w:marBottom w:val="0"/>
              <w:divBdr>
                <w:top w:val="none" w:sz="0" w:space="0" w:color="auto"/>
                <w:left w:val="none" w:sz="0" w:space="0" w:color="auto"/>
                <w:bottom w:val="none" w:sz="0" w:space="0" w:color="auto"/>
                <w:right w:val="none" w:sz="0" w:space="0" w:color="auto"/>
              </w:divBdr>
            </w:div>
            <w:div w:id="1959216870">
              <w:marLeft w:val="0"/>
              <w:marRight w:val="0"/>
              <w:marTop w:val="0"/>
              <w:marBottom w:val="0"/>
              <w:divBdr>
                <w:top w:val="none" w:sz="0" w:space="0" w:color="auto"/>
                <w:left w:val="none" w:sz="0" w:space="0" w:color="auto"/>
                <w:bottom w:val="none" w:sz="0" w:space="0" w:color="auto"/>
                <w:right w:val="none" w:sz="0" w:space="0" w:color="auto"/>
              </w:divBdr>
            </w:div>
            <w:div w:id="194000633">
              <w:marLeft w:val="0"/>
              <w:marRight w:val="0"/>
              <w:marTop w:val="0"/>
              <w:marBottom w:val="0"/>
              <w:divBdr>
                <w:top w:val="none" w:sz="0" w:space="0" w:color="auto"/>
                <w:left w:val="none" w:sz="0" w:space="0" w:color="auto"/>
                <w:bottom w:val="none" w:sz="0" w:space="0" w:color="auto"/>
                <w:right w:val="none" w:sz="0" w:space="0" w:color="auto"/>
              </w:divBdr>
            </w:div>
            <w:div w:id="36395230">
              <w:marLeft w:val="0"/>
              <w:marRight w:val="0"/>
              <w:marTop w:val="0"/>
              <w:marBottom w:val="0"/>
              <w:divBdr>
                <w:top w:val="none" w:sz="0" w:space="0" w:color="auto"/>
                <w:left w:val="none" w:sz="0" w:space="0" w:color="auto"/>
                <w:bottom w:val="none" w:sz="0" w:space="0" w:color="auto"/>
                <w:right w:val="none" w:sz="0" w:space="0" w:color="auto"/>
              </w:divBdr>
            </w:div>
            <w:div w:id="1914967241">
              <w:marLeft w:val="0"/>
              <w:marRight w:val="0"/>
              <w:marTop w:val="0"/>
              <w:marBottom w:val="0"/>
              <w:divBdr>
                <w:top w:val="none" w:sz="0" w:space="0" w:color="auto"/>
                <w:left w:val="none" w:sz="0" w:space="0" w:color="auto"/>
                <w:bottom w:val="none" w:sz="0" w:space="0" w:color="auto"/>
                <w:right w:val="none" w:sz="0" w:space="0" w:color="auto"/>
              </w:divBdr>
            </w:div>
            <w:div w:id="2128770833">
              <w:marLeft w:val="0"/>
              <w:marRight w:val="0"/>
              <w:marTop w:val="0"/>
              <w:marBottom w:val="0"/>
              <w:divBdr>
                <w:top w:val="none" w:sz="0" w:space="0" w:color="auto"/>
                <w:left w:val="none" w:sz="0" w:space="0" w:color="auto"/>
                <w:bottom w:val="none" w:sz="0" w:space="0" w:color="auto"/>
                <w:right w:val="none" w:sz="0" w:space="0" w:color="auto"/>
              </w:divBdr>
            </w:div>
            <w:div w:id="1866863101">
              <w:marLeft w:val="0"/>
              <w:marRight w:val="0"/>
              <w:marTop w:val="0"/>
              <w:marBottom w:val="0"/>
              <w:divBdr>
                <w:top w:val="none" w:sz="0" w:space="0" w:color="auto"/>
                <w:left w:val="none" w:sz="0" w:space="0" w:color="auto"/>
                <w:bottom w:val="none" w:sz="0" w:space="0" w:color="auto"/>
                <w:right w:val="none" w:sz="0" w:space="0" w:color="auto"/>
              </w:divBdr>
            </w:div>
            <w:div w:id="874392122">
              <w:marLeft w:val="0"/>
              <w:marRight w:val="0"/>
              <w:marTop w:val="0"/>
              <w:marBottom w:val="0"/>
              <w:divBdr>
                <w:top w:val="none" w:sz="0" w:space="0" w:color="auto"/>
                <w:left w:val="none" w:sz="0" w:space="0" w:color="auto"/>
                <w:bottom w:val="none" w:sz="0" w:space="0" w:color="auto"/>
                <w:right w:val="none" w:sz="0" w:space="0" w:color="auto"/>
              </w:divBdr>
            </w:div>
            <w:div w:id="154148124">
              <w:marLeft w:val="0"/>
              <w:marRight w:val="0"/>
              <w:marTop w:val="0"/>
              <w:marBottom w:val="0"/>
              <w:divBdr>
                <w:top w:val="none" w:sz="0" w:space="0" w:color="auto"/>
                <w:left w:val="none" w:sz="0" w:space="0" w:color="auto"/>
                <w:bottom w:val="none" w:sz="0" w:space="0" w:color="auto"/>
                <w:right w:val="none" w:sz="0" w:space="0" w:color="auto"/>
              </w:divBdr>
            </w:div>
            <w:div w:id="1299847077">
              <w:marLeft w:val="0"/>
              <w:marRight w:val="0"/>
              <w:marTop w:val="0"/>
              <w:marBottom w:val="0"/>
              <w:divBdr>
                <w:top w:val="none" w:sz="0" w:space="0" w:color="auto"/>
                <w:left w:val="none" w:sz="0" w:space="0" w:color="auto"/>
                <w:bottom w:val="none" w:sz="0" w:space="0" w:color="auto"/>
                <w:right w:val="none" w:sz="0" w:space="0" w:color="auto"/>
              </w:divBdr>
            </w:div>
            <w:div w:id="772744816">
              <w:marLeft w:val="0"/>
              <w:marRight w:val="0"/>
              <w:marTop w:val="0"/>
              <w:marBottom w:val="0"/>
              <w:divBdr>
                <w:top w:val="none" w:sz="0" w:space="0" w:color="auto"/>
                <w:left w:val="none" w:sz="0" w:space="0" w:color="auto"/>
                <w:bottom w:val="none" w:sz="0" w:space="0" w:color="auto"/>
                <w:right w:val="none" w:sz="0" w:space="0" w:color="auto"/>
              </w:divBdr>
            </w:div>
            <w:div w:id="991177470">
              <w:marLeft w:val="0"/>
              <w:marRight w:val="0"/>
              <w:marTop w:val="0"/>
              <w:marBottom w:val="0"/>
              <w:divBdr>
                <w:top w:val="none" w:sz="0" w:space="0" w:color="auto"/>
                <w:left w:val="none" w:sz="0" w:space="0" w:color="auto"/>
                <w:bottom w:val="none" w:sz="0" w:space="0" w:color="auto"/>
                <w:right w:val="none" w:sz="0" w:space="0" w:color="auto"/>
              </w:divBdr>
            </w:div>
            <w:div w:id="1990472573">
              <w:marLeft w:val="0"/>
              <w:marRight w:val="0"/>
              <w:marTop w:val="0"/>
              <w:marBottom w:val="0"/>
              <w:divBdr>
                <w:top w:val="none" w:sz="0" w:space="0" w:color="auto"/>
                <w:left w:val="none" w:sz="0" w:space="0" w:color="auto"/>
                <w:bottom w:val="none" w:sz="0" w:space="0" w:color="auto"/>
                <w:right w:val="none" w:sz="0" w:space="0" w:color="auto"/>
              </w:divBdr>
            </w:div>
            <w:div w:id="1642423837">
              <w:marLeft w:val="0"/>
              <w:marRight w:val="0"/>
              <w:marTop w:val="0"/>
              <w:marBottom w:val="0"/>
              <w:divBdr>
                <w:top w:val="none" w:sz="0" w:space="0" w:color="auto"/>
                <w:left w:val="none" w:sz="0" w:space="0" w:color="auto"/>
                <w:bottom w:val="none" w:sz="0" w:space="0" w:color="auto"/>
                <w:right w:val="none" w:sz="0" w:space="0" w:color="auto"/>
              </w:divBdr>
            </w:div>
            <w:div w:id="264389538">
              <w:marLeft w:val="0"/>
              <w:marRight w:val="0"/>
              <w:marTop w:val="0"/>
              <w:marBottom w:val="0"/>
              <w:divBdr>
                <w:top w:val="none" w:sz="0" w:space="0" w:color="auto"/>
                <w:left w:val="none" w:sz="0" w:space="0" w:color="auto"/>
                <w:bottom w:val="none" w:sz="0" w:space="0" w:color="auto"/>
                <w:right w:val="none" w:sz="0" w:space="0" w:color="auto"/>
              </w:divBdr>
            </w:div>
            <w:div w:id="1194271735">
              <w:marLeft w:val="0"/>
              <w:marRight w:val="0"/>
              <w:marTop w:val="0"/>
              <w:marBottom w:val="0"/>
              <w:divBdr>
                <w:top w:val="none" w:sz="0" w:space="0" w:color="auto"/>
                <w:left w:val="none" w:sz="0" w:space="0" w:color="auto"/>
                <w:bottom w:val="none" w:sz="0" w:space="0" w:color="auto"/>
                <w:right w:val="none" w:sz="0" w:space="0" w:color="auto"/>
              </w:divBdr>
            </w:div>
            <w:div w:id="1494877647">
              <w:marLeft w:val="0"/>
              <w:marRight w:val="0"/>
              <w:marTop w:val="0"/>
              <w:marBottom w:val="0"/>
              <w:divBdr>
                <w:top w:val="none" w:sz="0" w:space="0" w:color="auto"/>
                <w:left w:val="none" w:sz="0" w:space="0" w:color="auto"/>
                <w:bottom w:val="none" w:sz="0" w:space="0" w:color="auto"/>
                <w:right w:val="none" w:sz="0" w:space="0" w:color="auto"/>
              </w:divBdr>
            </w:div>
            <w:div w:id="1316453791">
              <w:marLeft w:val="0"/>
              <w:marRight w:val="0"/>
              <w:marTop w:val="0"/>
              <w:marBottom w:val="0"/>
              <w:divBdr>
                <w:top w:val="none" w:sz="0" w:space="0" w:color="auto"/>
                <w:left w:val="none" w:sz="0" w:space="0" w:color="auto"/>
                <w:bottom w:val="none" w:sz="0" w:space="0" w:color="auto"/>
                <w:right w:val="none" w:sz="0" w:space="0" w:color="auto"/>
              </w:divBdr>
            </w:div>
            <w:div w:id="1866599385">
              <w:marLeft w:val="0"/>
              <w:marRight w:val="0"/>
              <w:marTop w:val="0"/>
              <w:marBottom w:val="0"/>
              <w:divBdr>
                <w:top w:val="none" w:sz="0" w:space="0" w:color="auto"/>
                <w:left w:val="none" w:sz="0" w:space="0" w:color="auto"/>
                <w:bottom w:val="none" w:sz="0" w:space="0" w:color="auto"/>
                <w:right w:val="none" w:sz="0" w:space="0" w:color="auto"/>
              </w:divBdr>
            </w:div>
            <w:div w:id="413818487">
              <w:marLeft w:val="0"/>
              <w:marRight w:val="0"/>
              <w:marTop w:val="0"/>
              <w:marBottom w:val="0"/>
              <w:divBdr>
                <w:top w:val="none" w:sz="0" w:space="0" w:color="auto"/>
                <w:left w:val="none" w:sz="0" w:space="0" w:color="auto"/>
                <w:bottom w:val="none" w:sz="0" w:space="0" w:color="auto"/>
                <w:right w:val="none" w:sz="0" w:space="0" w:color="auto"/>
              </w:divBdr>
            </w:div>
            <w:div w:id="279260749">
              <w:marLeft w:val="0"/>
              <w:marRight w:val="0"/>
              <w:marTop w:val="0"/>
              <w:marBottom w:val="0"/>
              <w:divBdr>
                <w:top w:val="none" w:sz="0" w:space="0" w:color="auto"/>
                <w:left w:val="none" w:sz="0" w:space="0" w:color="auto"/>
                <w:bottom w:val="none" w:sz="0" w:space="0" w:color="auto"/>
                <w:right w:val="none" w:sz="0" w:space="0" w:color="auto"/>
              </w:divBdr>
            </w:div>
            <w:div w:id="1401757147">
              <w:marLeft w:val="0"/>
              <w:marRight w:val="0"/>
              <w:marTop w:val="0"/>
              <w:marBottom w:val="0"/>
              <w:divBdr>
                <w:top w:val="none" w:sz="0" w:space="0" w:color="auto"/>
                <w:left w:val="none" w:sz="0" w:space="0" w:color="auto"/>
                <w:bottom w:val="none" w:sz="0" w:space="0" w:color="auto"/>
                <w:right w:val="none" w:sz="0" w:space="0" w:color="auto"/>
              </w:divBdr>
            </w:div>
            <w:div w:id="1687556091">
              <w:marLeft w:val="0"/>
              <w:marRight w:val="0"/>
              <w:marTop w:val="0"/>
              <w:marBottom w:val="0"/>
              <w:divBdr>
                <w:top w:val="none" w:sz="0" w:space="0" w:color="auto"/>
                <w:left w:val="none" w:sz="0" w:space="0" w:color="auto"/>
                <w:bottom w:val="none" w:sz="0" w:space="0" w:color="auto"/>
                <w:right w:val="none" w:sz="0" w:space="0" w:color="auto"/>
              </w:divBdr>
            </w:div>
            <w:div w:id="256326038">
              <w:marLeft w:val="0"/>
              <w:marRight w:val="0"/>
              <w:marTop w:val="0"/>
              <w:marBottom w:val="0"/>
              <w:divBdr>
                <w:top w:val="none" w:sz="0" w:space="0" w:color="auto"/>
                <w:left w:val="none" w:sz="0" w:space="0" w:color="auto"/>
                <w:bottom w:val="none" w:sz="0" w:space="0" w:color="auto"/>
                <w:right w:val="none" w:sz="0" w:space="0" w:color="auto"/>
              </w:divBdr>
            </w:div>
            <w:div w:id="905065173">
              <w:marLeft w:val="0"/>
              <w:marRight w:val="0"/>
              <w:marTop w:val="0"/>
              <w:marBottom w:val="0"/>
              <w:divBdr>
                <w:top w:val="none" w:sz="0" w:space="0" w:color="auto"/>
                <w:left w:val="none" w:sz="0" w:space="0" w:color="auto"/>
                <w:bottom w:val="none" w:sz="0" w:space="0" w:color="auto"/>
                <w:right w:val="none" w:sz="0" w:space="0" w:color="auto"/>
              </w:divBdr>
            </w:div>
            <w:div w:id="772167036">
              <w:marLeft w:val="0"/>
              <w:marRight w:val="0"/>
              <w:marTop w:val="0"/>
              <w:marBottom w:val="0"/>
              <w:divBdr>
                <w:top w:val="none" w:sz="0" w:space="0" w:color="auto"/>
                <w:left w:val="none" w:sz="0" w:space="0" w:color="auto"/>
                <w:bottom w:val="none" w:sz="0" w:space="0" w:color="auto"/>
                <w:right w:val="none" w:sz="0" w:space="0" w:color="auto"/>
              </w:divBdr>
            </w:div>
            <w:div w:id="425079129">
              <w:marLeft w:val="0"/>
              <w:marRight w:val="0"/>
              <w:marTop w:val="0"/>
              <w:marBottom w:val="0"/>
              <w:divBdr>
                <w:top w:val="none" w:sz="0" w:space="0" w:color="auto"/>
                <w:left w:val="none" w:sz="0" w:space="0" w:color="auto"/>
                <w:bottom w:val="none" w:sz="0" w:space="0" w:color="auto"/>
                <w:right w:val="none" w:sz="0" w:space="0" w:color="auto"/>
              </w:divBdr>
            </w:div>
            <w:div w:id="812715897">
              <w:marLeft w:val="0"/>
              <w:marRight w:val="0"/>
              <w:marTop w:val="0"/>
              <w:marBottom w:val="0"/>
              <w:divBdr>
                <w:top w:val="none" w:sz="0" w:space="0" w:color="auto"/>
                <w:left w:val="none" w:sz="0" w:space="0" w:color="auto"/>
                <w:bottom w:val="none" w:sz="0" w:space="0" w:color="auto"/>
                <w:right w:val="none" w:sz="0" w:space="0" w:color="auto"/>
              </w:divBdr>
            </w:div>
            <w:div w:id="791705260">
              <w:marLeft w:val="0"/>
              <w:marRight w:val="0"/>
              <w:marTop w:val="0"/>
              <w:marBottom w:val="0"/>
              <w:divBdr>
                <w:top w:val="none" w:sz="0" w:space="0" w:color="auto"/>
                <w:left w:val="none" w:sz="0" w:space="0" w:color="auto"/>
                <w:bottom w:val="none" w:sz="0" w:space="0" w:color="auto"/>
                <w:right w:val="none" w:sz="0" w:space="0" w:color="auto"/>
              </w:divBdr>
            </w:div>
            <w:div w:id="1084456499">
              <w:marLeft w:val="0"/>
              <w:marRight w:val="0"/>
              <w:marTop w:val="0"/>
              <w:marBottom w:val="0"/>
              <w:divBdr>
                <w:top w:val="none" w:sz="0" w:space="0" w:color="auto"/>
                <w:left w:val="none" w:sz="0" w:space="0" w:color="auto"/>
                <w:bottom w:val="none" w:sz="0" w:space="0" w:color="auto"/>
                <w:right w:val="none" w:sz="0" w:space="0" w:color="auto"/>
              </w:divBdr>
            </w:div>
            <w:div w:id="226113240">
              <w:marLeft w:val="0"/>
              <w:marRight w:val="0"/>
              <w:marTop w:val="0"/>
              <w:marBottom w:val="0"/>
              <w:divBdr>
                <w:top w:val="none" w:sz="0" w:space="0" w:color="auto"/>
                <w:left w:val="none" w:sz="0" w:space="0" w:color="auto"/>
                <w:bottom w:val="none" w:sz="0" w:space="0" w:color="auto"/>
                <w:right w:val="none" w:sz="0" w:space="0" w:color="auto"/>
              </w:divBdr>
            </w:div>
            <w:div w:id="609705396">
              <w:marLeft w:val="0"/>
              <w:marRight w:val="0"/>
              <w:marTop w:val="0"/>
              <w:marBottom w:val="0"/>
              <w:divBdr>
                <w:top w:val="none" w:sz="0" w:space="0" w:color="auto"/>
                <w:left w:val="none" w:sz="0" w:space="0" w:color="auto"/>
                <w:bottom w:val="none" w:sz="0" w:space="0" w:color="auto"/>
                <w:right w:val="none" w:sz="0" w:space="0" w:color="auto"/>
              </w:divBdr>
            </w:div>
            <w:div w:id="1473984640">
              <w:marLeft w:val="0"/>
              <w:marRight w:val="0"/>
              <w:marTop w:val="0"/>
              <w:marBottom w:val="0"/>
              <w:divBdr>
                <w:top w:val="none" w:sz="0" w:space="0" w:color="auto"/>
                <w:left w:val="none" w:sz="0" w:space="0" w:color="auto"/>
                <w:bottom w:val="none" w:sz="0" w:space="0" w:color="auto"/>
                <w:right w:val="none" w:sz="0" w:space="0" w:color="auto"/>
              </w:divBdr>
            </w:div>
            <w:div w:id="538127311">
              <w:marLeft w:val="0"/>
              <w:marRight w:val="0"/>
              <w:marTop w:val="0"/>
              <w:marBottom w:val="0"/>
              <w:divBdr>
                <w:top w:val="none" w:sz="0" w:space="0" w:color="auto"/>
                <w:left w:val="none" w:sz="0" w:space="0" w:color="auto"/>
                <w:bottom w:val="none" w:sz="0" w:space="0" w:color="auto"/>
                <w:right w:val="none" w:sz="0" w:space="0" w:color="auto"/>
              </w:divBdr>
            </w:div>
            <w:div w:id="1119568735">
              <w:marLeft w:val="0"/>
              <w:marRight w:val="0"/>
              <w:marTop w:val="0"/>
              <w:marBottom w:val="0"/>
              <w:divBdr>
                <w:top w:val="none" w:sz="0" w:space="0" w:color="auto"/>
                <w:left w:val="none" w:sz="0" w:space="0" w:color="auto"/>
                <w:bottom w:val="none" w:sz="0" w:space="0" w:color="auto"/>
                <w:right w:val="none" w:sz="0" w:space="0" w:color="auto"/>
              </w:divBdr>
            </w:div>
            <w:div w:id="658269564">
              <w:marLeft w:val="0"/>
              <w:marRight w:val="0"/>
              <w:marTop w:val="0"/>
              <w:marBottom w:val="0"/>
              <w:divBdr>
                <w:top w:val="none" w:sz="0" w:space="0" w:color="auto"/>
                <w:left w:val="none" w:sz="0" w:space="0" w:color="auto"/>
                <w:bottom w:val="none" w:sz="0" w:space="0" w:color="auto"/>
                <w:right w:val="none" w:sz="0" w:space="0" w:color="auto"/>
              </w:divBdr>
            </w:div>
            <w:div w:id="2074083957">
              <w:marLeft w:val="0"/>
              <w:marRight w:val="0"/>
              <w:marTop w:val="0"/>
              <w:marBottom w:val="0"/>
              <w:divBdr>
                <w:top w:val="none" w:sz="0" w:space="0" w:color="auto"/>
                <w:left w:val="none" w:sz="0" w:space="0" w:color="auto"/>
                <w:bottom w:val="none" w:sz="0" w:space="0" w:color="auto"/>
                <w:right w:val="none" w:sz="0" w:space="0" w:color="auto"/>
              </w:divBdr>
            </w:div>
            <w:div w:id="1538423370">
              <w:marLeft w:val="0"/>
              <w:marRight w:val="0"/>
              <w:marTop w:val="0"/>
              <w:marBottom w:val="0"/>
              <w:divBdr>
                <w:top w:val="none" w:sz="0" w:space="0" w:color="auto"/>
                <w:left w:val="none" w:sz="0" w:space="0" w:color="auto"/>
                <w:bottom w:val="none" w:sz="0" w:space="0" w:color="auto"/>
                <w:right w:val="none" w:sz="0" w:space="0" w:color="auto"/>
              </w:divBdr>
            </w:div>
            <w:div w:id="443156871">
              <w:marLeft w:val="0"/>
              <w:marRight w:val="0"/>
              <w:marTop w:val="0"/>
              <w:marBottom w:val="0"/>
              <w:divBdr>
                <w:top w:val="none" w:sz="0" w:space="0" w:color="auto"/>
                <w:left w:val="none" w:sz="0" w:space="0" w:color="auto"/>
                <w:bottom w:val="none" w:sz="0" w:space="0" w:color="auto"/>
                <w:right w:val="none" w:sz="0" w:space="0" w:color="auto"/>
              </w:divBdr>
            </w:div>
            <w:div w:id="272127616">
              <w:marLeft w:val="0"/>
              <w:marRight w:val="0"/>
              <w:marTop w:val="0"/>
              <w:marBottom w:val="0"/>
              <w:divBdr>
                <w:top w:val="none" w:sz="0" w:space="0" w:color="auto"/>
                <w:left w:val="none" w:sz="0" w:space="0" w:color="auto"/>
                <w:bottom w:val="none" w:sz="0" w:space="0" w:color="auto"/>
                <w:right w:val="none" w:sz="0" w:space="0" w:color="auto"/>
              </w:divBdr>
            </w:div>
            <w:div w:id="505822427">
              <w:marLeft w:val="0"/>
              <w:marRight w:val="0"/>
              <w:marTop w:val="0"/>
              <w:marBottom w:val="0"/>
              <w:divBdr>
                <w:top w:val="none" w:sz="0" w:space="0" w:color="auto"/>
                <w:left w:val="none" w:sz="0" w:space="0" w:color="auto"/>
                <w:bottom w:val="none" w:sz="0" w:space="0" w:color="auto"/>
                <w:right w:val="none" w:sz="0" w:space="0" w:color="auto"/>
              </w:divBdr>
            </w:div>
            <w:div w:id="1049495353">
              <w:marLeft w:val="0"/>
              <w:marRight w:val="0"/>
              <w:marTop w:val="0"/>
              <w:marBottom w:val="0"/>
              <w:divBdr>
                <w:top w:val="none" w:sz="0" w:space="0" w:color="auto"/>
                <w:left w:val="none" w:sz="0" w:space="0" w:color="auto"/>
                <w:bottom w:val="none" w:sz="0" w:space="0" w:color="auto"/>
                <w:right w:val="none" w:sz="0" w:space="0" w:color="auto"/>
              </w:divBdr>
            </w:div>
            <w:div w:id="751662537">
              <w:marLeft w:val="0"/>
              <w:marRight w:val="0"/>
              <w:marTop w:val="0"/>
              <w:marBottom w:val="0"/>
              <w:divBdr>
                <w:top w:val="none" w:sz="0" w:space="0" w:color="auto"/>
                <w:left w:val="none" w:sz="0" w:space="0" w:color="auto"/>
                <w:bottom w:val="none" w:sz="0" w:space="0" w:color="auto"/>
                <w:right w:val="none" w:sz="0" w:space="0" w:color="auto"/>
              </w:divBdr>
            </w:div>
            <w:div w:id="1441291854">
              <w:marLeft w:val="0"/>
              <w:marRight w:val="0"/>
              <w:marTop w:val="0"/>
              <w:marBottom w:val="0"/>
              <w:divBdr>
                <w:top w:val="none" w:sz="0" w:space="0" w:color="auto"/>
                <w:left w:val="none" w:sz="0" w:space="0" w:color="auto"/>
                <w:bottom w:val="none" w:sz="0" w:space="0" w:color="auto"/>
                <w:right w:val="none" w:sz="0" w:space="0" w:color="auto"/>
              </w:divBdr>
            </w:div>
            <w:div w:id="1774936373">
              <w:marLeft w:val="0"/>
              <w:marRight w:val="0"/>
              <w:marTop w:val="0"/>
              <w:marBottom w:val="0"/>
              <w:divBdr>
                <w:top w:val="none" w:sz="0" w:space="0" w:color="auto"/>
                <w:left w:val="none" w:sz="0" w:space="0" w:color="auto"/>
                <w:bottom w:val="none" w:sz="0" w:space="0" w:color="auto"/>
                <w:right w:val="none" w:sz="0" w:space="0" w:color="auto"/>
              </w:divBdr>
            </w:div>
            <w:div w:id="1339045001">
              <w:marLeft w:val="0"/>
              <w:marRight w:val="0"/>
              <w:marTop w:val="0"/>
              <w:marBottom w:val="0"/>
              <w:divBdr>
                <w:top w:val="none" w:sz="0" w:space="0" w:color="auto"/>
                <w:left w:val="none" w:sz="0" w:space="0" w:color="auto"/>
                <w:bottom w:val="none" w:sz="0" w:space="0" w:color="auto"/>
                <w:right w:val="none" w:sz="0" w:space="0" w:color="auto"/>
              </w:divBdr>
            </w:div>
            <w:div w:id="4212043">
              <w:marLeft w:val="0"/>
              <w:marRight w:val="0"/>
              <w:marTop w:val="0"/>
              <w:marBottom w:val="0"/>
              <w:divBdr>
                <w:top w:val="none" w:sz="0" w:space="0" w:color="auto"/>
                <w:left w:val="none" w:sz="0" w:space="0" w:color="auto"/>
                <w:bottom w:val="none" w:sz="0" w:space="0" w:color="auto"/>
                <w:right w:val="none" w:sz="0" w:space="0" w:color="auto"/>
              </w:divBdr>
            </w:div>
            <w:div w:id="1771388127">
              <w:marLeft w:val="0"/>
              <w:marRight w:val="0"/>
              <w:marTop w:val="0"/>
              <w:marBottom w:val="0"/>
              <w:divBdr>
                <w:top w:val="none" w:sz="0" w:space="0" w:color="auto"/>
                <w:left w:val="none" w:sz="0" w:space="0" w:color="auto"/>
                <w:bottom w:val="none" w:sz="0" w:space="0" w:color="auto"/>
                <w:right w:val="none" w:sz="0" w:space="0" w:color="auto"/>
              </w:divBdr>
            </w:div>
            <w:div w:id="1193768018">
              <w:marLeft w:val="0"/>
              <w:marRight w:val="0"/>
              <w:marTop w:val="0"/>
              <w:marBottom w:val="0"/>
              <w:divBdr>
                <w:top w:val="none" w:sz="0" w:space="0" w:color="auto"/>
                <w:left w:val="none" w:sz="0" w:space="0" w:color="auto"/>
                <w:bottom w:val="none" w:sz="0" w:space="0" w:color="auto"/>
                <w:right w:val="none" w:sz="0" w:space="0" w:color="auto"/>
              </w:divBdr>
            </w:div>
            <w:div w:id="475682049">
              <w:marLeft w:val="0"/>
              <w:marRight w:val="0"/>
              <w:marTop w:val="0"/>
              <w:marBottom w:val="0"/>
              <w:divBdr>
                <w:top w:val="none" w:sz="0" w:space="0" w:color="auto"/>
                <w:left w:val="none" w:sz="0" w:space="0" w:color="auto"/>
                <w:bottom w:val="none" w:sz="0" w:space="0" w:color="auto"/>
                <w:right w:val="none" w:sz="0" w:space="0" w:color="auto"/>
              </w:divBdr>
            </w:div>
            <w:div w:id="490370970">
              <w:marLeft w:val="0"/>
              <w:marRight w:val="0"/>
              <w:marTop w:val="0"/>
              <w:marBottom w:val="0"/>
              <w:divBdr>
                <w:top w:val="none" w:sz="0" w:space="0" w:color="auto"/>
                <w:left w:val="none" w:sz="0" w:space="0" w:color="auto"/>
                <w:bottom w:val="none" w:sz="0" w:space="0" w:color="auto"/>
                <w:right w:val="none" w:sz="0" w:space="0" w:color="auto"/>
              </w:divBdr>
            </w:div>
            <w:div w:id="1976711566">
              <w:marLeft w:val="0"/>
              <w:marRight w:val="0"/>
              <w:marTop w:val="0"/>
              <w:marBottom w:val="0"/>
              <w:divBdr>
                <w:top w:val="none" w:sz="0" w:space="0" w:color="auto"/>
                <w:left w:val="none" w:sz="0" w:space="0" w:color="auto"/>
                <w:bottom w:val="none" w:sz="0" w:space="0" w:color="auto"/>
                <w:right w:val="none" w:sz="0" w:space="0" w:color="auto"/>
              </w:divBdr>
            </w:div>
            <w:div w:id="541790684">
              <w:marLeft w:val="0"/>
              <w:marRight w:val="0"/>
              <w:marTop w:val="0"/>
              <w:marBottom w:val="0"/>
              <w:divBdr>
                <w:top w:val="none" w:sz="0" w:space="0" w:color="auto"/>
                <w:left w:val="none" w:sz="0" w:space="0" w:color="auto"/>
                <w:bottom w:val="none" w:sz="0" w:space="0" w:color="auto"/>
                <w:right w:val="none" w:sz="0" w:space="0" w:color="auto"/>
              </w:divBdr>
            </w:div>
            <w:div w:id="530916018">
              <w:marLeft w:val="0"/>
              <w:marRight w:val="0"/>
              <w:marTop w:val="0"/>
              <w:marBottom w:val="0"/>
              <w:divBdr>
                <w:top w:val="none" w:sz="0" w:space="0" w:color="auto"/>
                <w:left w:val="none" w:sz="0" w:space="0" w:color="auto"/>
                <w:bottom w:val="none" w:sz="0" w:space="0" w:color="auto"/>
                <w:right w:val="none" w:sz="0" w:space="0" w:color="auto"/>
              </w:divBdr>
            </w:div>
            <w:div w:id="384527630">
              <w:marLeft w:val="0"/>
              <w:marRight w:val="0"/>
              <w:marTop w:val="0"/>
              <w:marBottom w:val="0"/>
              <w:divBdr>
                <w:top w:val="none" w:sz="0" w:space="0" w:color="auto"/>
                <w:left w:val="none" w:sz="0" w:space="0" w:color="auto"/>
                <w:bottom w:val="none" w:sz="0" w:space="0" w:color="auto"/>
                <w:right w:val="none" w:sz="0" w:space="0" w:color="auto"/>
              </w:divBdr>
            </w:div>
            <w:div w:id="1278483995">
              <w:marLeft w:val="0"/>
              <w:marRight w:val="0"/>
              <w:marTop w:val="0"/>
              <w:marBottom w:val="0"/>
              <w:divBdr>
                <w:top w:val="none" w:sz="0" w:space="0" w:color="auto"/>
                <w:left w:val="none" w:sz="0" w:space="0" w:color="auto"/>
                <w:bottom w:val="none" w:sz="0" w:space="0" w:color="auto"/>
                <w:right w:val="none" w:sz="0" w:space="0" w:color="auto"/>
              </w:divBdr>
            </w:div>
            <w:div w:id="2111504449">
              <w:marLeft w:val="0"/>
              <w:marRight w:val="0"/>
              <w:marTop w:val="0"/>
              <w:marBottom w:val="0"/>
              <w:divBdr>
                <w:top w:val="none" w:sz="0" w:space="0" w:color="auto"/>
                <w:left w:val="none" w:sz="0" w:space="0" w:color="auto"/>
                <w:bottom w:val="none" w:sz="0" w:space="0" w:color="auto"/>
                <w:right w:val="none" w:sz="0" w:space="0" w:color="auto"/>
              </w:divBdr>
            </w:div>
            <w:div w:id="919480571">
              <w:marLeft w:val="0"/>
              <w:marRight w:val="0"/>
              <w:marTop w:val="0"/>
              <w:marBottom w:val="0"/>
              <w:divBdr>
                <w:top w:val="none" w:sz="0" w:space="0" w:color="auto"/>
                <w:left w:val="none" w:sz="0" w:space="0" w:color="auto"/>
                <w:bottom w:val="none" w:sz="0" w:space="0" w:color="auto"/>
                <w:right w:val="none" w:sz="0" w:space="0" w:color="auto"/>
              </w:divBdr>
            </w:div>
            <w:div w:id="1252161658">
              <w:marLeft w:val="0"/>
              <w:marRight w:val="0"/>
              <w:marTop w:val="0"/>
              <w:marBottom w:val="0"/>
              <w:divBdr>
                <w:top w:val="none" w:sz="0" w:space="0" w:color="auto"/>
                <w:left w:val="none" w:sz="0" w:space="0" w:color="auto"/>
                <w:bottom w:val="none" w:sz="0" w:space="0" w:color="auto"/>
                <w:right w:val="none" w:sz="0" w:space="0" w:color="auto"/>
              </w:divBdr>
            </w:div>
            <w:div w:id="500198668">
              <w:marLeft w:val="0"/>
              <w:marRight w:val="0"/>
              <w:marTop w:val="0"/>
              <w:marBottom w:val="0"/>
              <w:divBdr>
                <w:top w:val="none" w:sz="0" w:space="0" w:color="auto"/>
                <w:left w:val="none" w:sz="0" w:space="0" w:color="auto"/>
                <w:bottom w:val="none" w:sz="0" w:space="0" w:color="auto"/>
                <w:right w:val="none" w:sz="0" w:space="0" w:color="auto"/>
              </w:divBdr>
            </w:div>
            <w:div w:id="128013925">
              <w:marLeft w:val="0"/>
              <w:marRight w:val="0"/>
              <w:marTop w:val="0"/>
              <w:marBottom w:val="0"/>
              <w:divBdr>
                <w:top w:val="none" w:sz="0" w:space="0" w:color="auto"/>
                <w:left w:val="none" w:sz="0" w:space="0" w:color="auto"/>
                <w:bottom w:val="none" w:sz="0" w:space="0" w:color="auto"/>
                <w:right w:val="none" w:sz="0" w:space="0" w:color="auto"/>
              </w:divBdr>
            </w:div>
            <w:div w:id="176844865">
              <w:marLeft w:val="0"/>
              <w:marRight w:val="0"/>
              <w:marTop w:val="0"/>
              <w:marBottom w:val="0"/>
              <w:divBdr>
                <w:top w:val="none" w:sz="0" w:space="0" w:color="auto"/>
                <w:left w:val="none" w:sz="0" w:space="0" w:color="auto"/>
                <w:bottom w:val="none" w:sz="0" w:space="0" w:color="auto"/>
                <w:right w:val="none" w:sz="0" w:space="0" w:color="auto"/>
              </w:divBdr>
            </w:div>
            <w:div w:id="106462676">
              <w:marLeft w:val="0"/>
              <w:marRight w:val="0"/>
              <w:marTop w:val="0"/>
              <w:marBottom w:val="0"/>
              <w:divBdr>
                <w:top w:val="none" w:sz="0" w:space="0" w:color="auto"/>
                <w:left w:val="none" w:sz="0" w:space="0" w:color="auto"/>
                <w:bottom w:val="none" w:sz="0" w:space="0" w:color="auto"/>
                <w:right w:val="none" w:sz="0" w:space="0" w:color="auto"/>
              </w:divBdr>
            </w:div>
            <w:div w:id="1234007711">
              <w:marLeft w:val="0"/>
              <w:marRight w:val="0"/>
              <w:marTop w:val="0"/>
              <w:marBottom w:val="0"/>
              <w:divBdr>
                <w:top w:val="none" w:sz="0" w:space="0" w:color="auto"/>
                <w:left w:val="none" w:sz="0" w:space="0" w:color="auto"/>
                <w:bottom w:val="none" w:sz="0" w:space="0" w:color="auto"/>
                <w:right w:val="none" w:sz="0" w:space="0" w:color="auto"/>
              </w:divBdr>
            </w:div>
            <w:div w:id="1491289008">
              <w:marLeft w:val="0"/>
              <w:marRight w:val="0"/>
              <w:marTop w:val="0"/>
              <w:marBottom w:val="0"/>
              <w:divBdr>
                <w:top w:val="none" w:sz="0" w:space="0" w:color="auto"/>
                <w:left w:val="none" w:sz="0" w:space="0" w:color="auto"/>
                <w:bottom w:val="none" w:sz="0" w:space="0" w:color="auto"/>
                <w:right w:val="none" w:sz="0" w:space="0" w:color="auto"/>
              </w:divBdr>
            </w:div>
            <w:div w:id="1503932974">
              <w:marLeft w:val="0"/>
              <w:marRight w:val="0"/>
              <w:marTop w:val="0"/>
              <w:marBottom w:val="0"/>
              <w:divBdr>
                <w:top w:val="none" w:sz="0" w:space="0" w:color="auto"/>
                <w:left w:val="none" w:sz="0" w:space="0" w:color="auto"/>
                <w:bottom w:val="none" w:sz="0" w:space="0" w:color="auto"/>
                <w:right w:val="none" w:sz="0" w:space="0" w:color="auto"/>
              </w:divBdr>
            </w:div>
            <w:div w:id="326589998">
              <w:marLeft w:val="0"/>
              <w:marRight w:val="0"/>
              <w:marTop w:val="0"/>
              <w:marBottom w:val="0"/>
              <w:divBdr>
                <w:top w:val="none" w:sz="0" w:space="0" w:color="auto"/>
                <w:left w:val="none" w:sz="0" w:space="0" w:color="auto"/>
                <w:bottom w:val="none" w:sz="0" w:space="0" w:color="auto"/>
                <w:right w:val="none" w:sz="0" w:space="0" w:color="auto"/>
              </w:divBdr>
            </w:div>
            <w:div w:id="735669789">
              <w:marLeft w:val="0"/>
              <w:marRight w:val="0"/>
              <w:marTop w:val="0"/>
              <w:marBottom w:val="0"/>
              <w:divBdr>
                <w:top w:val="none" w:sz="0" w:space="0" w:color="auto"/>
                <w:left w:val="none" w:sz="0" w:space="0" w:color="auto"/>
                <w:bottom w:val="none" w:sz="0" w:space="0" w:color="auto"/>
                <w:right w:val="none" w:sz="0" w:space="0" w:color="auto"/>
              </w:divBdr>
            </w:div>
            <w:div w:id="1779253987">
              <w:marLeft w:val="0"/>
              <w:marRight w:val="0"/>
              <w:marTop w:val="0"/>
              <w:marBottom w:val="0"/>
              <w:divBdr>
                <w:top w:val="none" w:sz="0" w:space="0" w:color="auto"/>
                <w:left w:val="none" w:sz="0" w:space="0" w:color="auto"/>
                <w:bottom w:val="none" w:sz="0" w:space="0" w:color="auto"/>
                <w:right w:val="none" w:sz="0" w:space="0" w:color="auto"/>
              </w:divBdr>
            </w:div>
            <w:div w:id="61776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1852679">
      <w:bodyDiv w:val="1"/>
      <w:marLeft w:val="0"/>
      <w:marRight w:val="0"/>
      <w:marTop w:val="0"/>
      <w:marBottom w:val="0"/>
      <w:divBdr>
        <w:top w:val="none" w:sz="0" w:space="0" w:color="auto"/>
        <w:left w:val="none" w:sz="0" w:space="0" w:color="auto"/>
        <w:bottom w:val="none" w:sz="0" w:space="0" w:color="auto"/>
        <w:right w:val="none" w:sz="0" w:space="0" w:color="auto"/>
      </w:divBdr>
    </w:div>
    <w:div w:id="145151008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7887859">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42212018">
      <w:bodyDiv w:val="1"/>
      <w:marLeft w:val="0"/>
      <w:marRight w:val="0"/>
      <w:marTop w:val="0"/>
      <w:marBottom w:val="0"/>
      <w:divBdr>
        <w:top w:val="none" w:sz="0" w:space="0" w:color="auto"/>
        <w:left w:val="none" w:sz="0" w:space="0" w:color="auto"/>
        <w:bottom w:val="none" w:sz="0" w:space="0" w:color="auto"/>
        <w:right w:val="none" w:sz="0" w:space="0" w:color="auto"/>
      </w:divBdr>
    </w:div>
    <w:div w:id="1774591285">
      <w:bodyDiv w:val="1"/>
      <w:marLeft w:val="0"/>
      <w:marRight w:val="0"/>
      <w:marTop w:val="0"/>
      <w:marBottom w:val="0"/>
      <w:divBdr>
        <w:top w:val="none" w:sz="0" w:space="0" w:color="auto"/>
        <w:left w:val="none" w:sz="0" w:space="0" w:color="auto"/>
        <w:bottom w:val="none" w:sz="0" w:space="0" w:color="auto"/>
        <w:right w:val="none" w:sz="0" w:space="0" w:color="auto"/>
      </w:divBdr>
      <w:divsChild>
        <w:div w:id="523060078">
          <w:marLeft w:val="0"/>
          <w:marRight w:val="0"/>
          <w:marTop w:val="0"/>
          <w:marBottom w:val="0"/>
          <w:divBdr>
            <w:top w:val="none" w:sz="0" w:space="0" w:color="auto"/>
            <w:left w:val="none" w:sz="0" w:space="0" w:color="auto"/>
            <w:bottom w:val="none" w:sz="0" w:space="0" w:color="auto"/>
            <w:right w:val="none" w:sz="0" w:space="0" w:color="auto"/>
          </w:divBdr>
          <w:divsChild>
            <w:div w:id="1507133444">
              <w:marLeft w:val="0"/>
              <w:marRight w:val="0"/>
              <w:marTop w:val="0"/>
              <w:marBottom w:val="0"/>
              <w:divBdr>
                <w:top w:val="none" w:sz="0" w:space="0" w:color="auto"/>
                <w:left w:val="none" w:sz="0" w:space="0" w:color="auto"/>
                <w:bottom w:val="none" w:sz="0" w:space="0" w:color="auto"/>
                <w:right w:val="none" w:sz="0" w:space="0" w:color="auto"/>
              </w:divBdr>
            </w:div>
            <w:div w:id="20863175">
              <w:marLeft w:val="0"/>
              <w:marRight w:val="0"/>
              <w:marTop w:val="0"/>
              <w:marBottom w:val="0"/>
              <w:divBdr>
                <w:top w:val="none" w:sz="0" w:space="0" w:color="auto"/>
                <w:left w:val="none" w:sz="0" w:space="0" w:color="auto"/>
                <w:bottom w:val="none" w:sz="0" w:space="0" w:color="auto"/>
                <w:right w:val="none" w:sz="0" w:space="0" w:color="auto"/>
              </w:divBdr>
            </w:div>
            <w:div w:id="1835492455">
              <w:marLeft w:val="0"/>
              <w:marRight w:val="0"/>
              <w:marTop w:val="0"/>
              <w:marBottom w:val="0"/>
              <w:divBdr>
                <w:top w:val="none" w:sz="0" w:space="0" w:color="auto"/>
                <w:left w:val="none" w:sz="0" w:space="0" w:color="auto"/>
                <w:bottom w:val="none" w:sz="0" w:space="0" w:color="auto"/>
                <w:right w:val="none" w:sz="0" w:space="0" w:color="auto"/>
              </w:divBdr>
            </w:div>
            <w:div w:id="1992103323">
              <w:marLeft w:val="0"/>
              <w:marRight w:val="0"/>
              <w:marTop w:val="0"/>
              <w:marBottom w:val="0"/>
              <w:divBdr>
                <w:top w:val="none" w:sz="0" w:space="0" w:color="auto"/>
                <w:left w:val="none" w:sz="0" w:space="0" w:color="auto"/>
                <w:bottom w:val="none" w:sz="0" w:space="0" w:color="auto"/>
                <w:right w:val="none" w:sz="0" w:space="0" w:color="auto"/>
              </w:divBdr>
            </w:div>
            <w:div w:id="1457605217">
              <w:marLeft w:val="0"/>
              <w:marRight w:val="0"/>
              <w:marTop w:val="0"/>
              <w:marBottom w:val="0"/>
              <w:divBdr>
                <w:top w:val="none" w:sz="0" w:space="0" w:color="auto"/>
                <w:left w:val="none" w:sz="0" w:space="0" w:color="auto"/>
                <w:bottom w:val="none" w:sz="0" w:space="0" w:color="auto"/>
                <w:right w:val="none" w:sz="0" w:space="0" w:color="auto"/>
              </w:divBdr>
            </w:div>
            <w:div w:id="2135900901">
              <w:marLeft w:val="0"/>
              <w:marRight w:val="0"/>
              <w:marTop w:val="0"/>
              <w:marBottom w:val="0"/>
              <w:divBdr>
                <w:top w:val="none" w:sz="0" w:space="0" w:color="auto"/>
                <w:left w:val="none" w:sz="0" w:space="0" w:color="auto"/>
                <w:bottom w:val="none" w:sz="0" w:space="0" w:color="auto"/>
                <w:right w:val="none" w:sz="0" w:space="0" w:color="auto"/>
              </w:divBdr>
            </w:div>
            <w:div w:id="1483890473">
              <w:marLeft w:val="0"/>
              <w:marRight w:val="0"/>
              <w:marTop w:val="0"/>
              <w:marBottom w:val="0"/>
              <w:divBdr>
                <w:top w:val="none" w:sz="0" w:space="0" w:color="auto"/>
                <w:left w:val="none" w:sz="0" w:space="0" w:color="auto"/>
                <w:bottom w:val="none" w:sz="0" w:space="0" w:color="auto"/>
                <w:right w:val="none" w:sz="0" w:space="0" w:color="auto"/>
              </w:divBdr>
            </w:div>
            <w:div w:id="1037924502">
              <w:marLeft w:val="0"/>
              <w:marRight w:val="0"/>
              <w:marTop w:val="0"/>
              <w:marBottom w:val="0"/>
              <w:divBdr>
                <w:top w:val="none" w:sz="0" w:space="0" w:color="auto"/>
                <w:left w:val="none" w:sz="0" w:space="0" w:color="auto"/>
                <w:bottom w:val="none" w:sz="0" w:space="0" w:color="auto"/>
                <w:right w:val="none" w:sz="0" w:space="0" w:color="auto"/>
              </w:divBdr>
            </w:div>
            <w:div w:id="1009715098">
              <w:marLeft w:val="0"/>
              <w:marRight w:val="0"/>
              <w:marTop w:val="0"/>
              <w:marBottom w:val="0"/>
              <w:divBdr>
                <w:top w:val="none" w:sz="0" w:space="0" w:color="auto"/>
                <w:left w:val="none" w:sz="0" w:space="0" w:color="auto"/>
                <w:bottom w:val="none" w:sz="0" w:space="0" w:color="auto"/>
                <w:right w:val="none" w:sz="0" w:space="0" w:color="auto"/>
              </w:divBdr>
            </w:div>
            <w:div w:id="726152257">
              <w:marLeft w:val="0"/>
              <w:marRight w:val="0"/>
              <w:marTop w:val="0"/>
              <w:marBottom w:val="0"/>
              <w:divBdr>
                <w:top w:val="none" w:sz="0" w:space="0" w:color="auto"/>
                <w:left w:val="none" w:sz="0" w:space="0" w:color="auto"/>
                <w:bottom w:val="none" w:sz="0" w:space="0" w:color="auto"/>
                <w:right w:val="none" w:sz="0" w:space="0" w:color="auto"/>
              </w:divBdr>
            </w:div>
            <w:div w:id="1275483151">
              <w:marLeft w:val="0"/>
              <w:marRight w:val="0"/>
              <w:marTop w:val="0"/>
              <w:marBottom w:val="0"/>
              <w:divBdr>
                <w:top w:val="none" w:sz="0" w:space="0" w:color="auto"/>
                <w:left w:val="none" w:sz="0" w:space="0" w:color="auto"/>
                <w:bottom w:val="none" w:sz="0" w:space="0" w:color="auto"/>
                <w:right w:val="none" w:sz="0" w:space="0" w:color="auto"/>
              </w:divBdr>
            </w:div>
            <w:div w:id="1847599933">
              <w:marLeft w:val="0"/>
              <w:marRight w:val="0"/>
              <w:marTop w:val="0"/>
              <w:marBottom w:val="0"/>
              <w:divBdr>
                <w:top w:val="none" w:sz="0" w:space="0" w:color="auto"/>
                <w:left w:val="none" w:sz="0" w:space="0" w:color="auto"/>
                <w:bottom w:val="none" w:sz="0" w:space="0" w:color="auto"/>
                <w:right w:val="none" w:sz="0" w:space="0" w:color="auto"/>
              </w:divBdr>
            </w:div>
            <w:div w:id="2035887376">
              <w:marLeft w:val="0"/>
              <w:marRight w:val="0"/>
              <w:marTop w:val="0"/>
              <w:marBottom w:val="0"/>
              <w:divBdr>
                <w:top w:val="none" w:sz="0" w:space="0" w:color="auto"/>
                <w:left w:val="none" w:sz="0" w:space="0" w:color="auto"/>
                <w:bottom w:val="none" w:sz="0" w:space="0" w:color="auto"/>
                <w:right w:val="none" w:sz="0" w:space="0" w:color="auto"/>
              </w:divBdr>
            </w:div>
            <w:div w:id="1320186081">
              <w:marLeft w:val="0"/>
              <w:marRight w:val="0"/>
              <w:marTop w:val="0"/>
              <w:marBottom w:val="0"/>
              <w:divBdr>
                <w:top w:val="none" w:sz="0" w:space="0" w:color="auto"/>
                <w:left w:val="none" w:sz="0" w:space="0" w:color="auto"/>
                <w:bottom w:val="none" w:sz="0" w:space="0" w:color="auto"/>
                <w:right w:val="none" w:sz="0" w:space="0" w:color="auto"/>
              </w:divBdr>
            </w:div>
            <w:div w:id="208077920">
              <w:marLeft w:val="0"/>
              <w:marRight w:val="0"/>
              <w:marTop w:val="0"/>
              <w:marBottom w:val="0"/>
              <w:divBdr>
                <w:top w:val="none" w:sz="0" w:space="0" w:color="auto"/>
                <w:left w:val="none" w:sz="0" w:space="0" w:color="auto"/>
                <w:bottom w:val="none" w:sz="0" w:space="0" w:color="auto"/>
                <w:right w:val="none" w:sz="0" w:space="0" w:color="auto"/>
              </w:divBdr>
            </w:div>
            <w:div w:id="1488664259">
              <w:marLeft w:val="0"/>
              <w:marRight w:val="0"/>
              <w:marTop w:val="0"/>
              <w:marBottom w:val="0"/>
              <w:divBdr>
                <w:top w:val="none" w:sz="0" w:space="0" w:color="auto"/>
                <w:left w:val="none" w:sz="0" w:space="0" w:color="auto"/>
                <w:bottom w:val="none" w:sz="0" w:space="0" w:color="auto"/>
                <w:right w:val="none" w:sz="0" w:space="0" w:color="auto"/>
              </w:divBdr>
            </w:div>
            <w:div w:id="1793555157">
              <w:marLeft w:val="0"/>
              <w:marRight w:val="0"/>
              <w:marTop w:val="0"/>
              <w:marBottom w:val="0"/>
              <w:divBdr>
                <w:top w:val="none" w:sz="0" w:space="0" w:color="auto"/>
                <w:left w:val="none" w:sz="0" w:space="0" w:color="auto"/>
                <w:bottom w:val="none" w:sz="0" w:space="0" w:color="auto"/>
                <w:right w:val="none" w:sz="0" w:space="0" w:color="auto"/>
              </w:divBdr>
            </w:div>
            <w:div w:id="1593120172">
              <w:marLeft w:val="0"/>
              <w:marRight w:val="0"/>
              <w:marTop w:val="0"/>
              <w:marBottom w:val="0"/>
              <w:divBdr>
                <w:top w:val="none" w:sz="0" w:space="0" w:color="auto"/>
                <w:left w:val="none" w:sz="0" w:space="0" w:color="auto"/>
                <w:bottom w:val="none" w:sz="0" w:space="0" w:color="auto"/>
                <w:right w:val="none" w:sz="0" w:space="0" w:color="auto"/>
              </w:divBdr>
            </w:div>
            <w:div w:id="1799058579">
              <w:marLeft w:val="0"/>
              <w:marRight w:val="0"/>
              <w:marTop w:val="0"/>
              <w:marBottom w:val="0"/>
              <w:divBdr>
                <w:top w:val="none" w:sz="0" w:space="0" w:color="auto"/>
                <w:left w:val="none" w:sz="0" w:space="0" w:color="auto"/>
                <w:bottom w:val="none" w:sz="0" w:space="0" w:color="auto"/>
                <w:right w:val="none" w:sz="0" w:space="0" w:color="auto"/>
              </w:divBdr>
            </w:div>
            <w:div w:id="1630626175">
              <w:marLeft w:val="0"/>
              <w:marRight w:val="0"/>
              <w:marTop w:val="0"/>
              <w:marBottom w:val="0"/>
              <w:divBdr>
                <w:top w:val="none" w:sz="0" w:space="0" w:color="auto"/>
                <w:left w:val="none" w:sz="0" w:space="0" w:color="auto"/>
                <w:bottom w:val="none" w:sz="0" w:space="0" w:color="auto"/>
                <w:right w:val="none" w:sz="0" w:space="0" w:color="auto"/>
              </w:divBdr>
            </w:div>
            <w:div w:id="1576166146">
              <w:marLeft w:val="0"/>
              <w:marRight w:val="0"/>
              <w:marTop w:val="0"/>
              <w:marBottom w:val="0"/>
              <w:divBdr>
                <w:top w:val="none" w:sz="0" w:space="0" w:color="auto"/>
                <w:left w:val="none" w:sz="0" w:space="0" w:color="auto"/>
                <w:bottom w:val="none" w:sz="0" w:space="0" w:color="auto"/>
                <w:right w:val="none" w:sz="0" w:space="0" w:color="auto"/>
              </w:divBdr>
            </w:div>
            <w:div w:id="1463184318">
              <w:marLeft w:val="0"/>
              <w:marRight w:val="0"/>
              <w:marTop w:val="0"/>
              <w:marBottom w:val="0"/>
              <w:divBdr>
                <w:top w:val="none" w:sz="0" w:space="0" w:color="auto"/>
                <w:left w:val="none" w:sz="0" w:space="0" w:color="auto"/>
                <w:bottom w:val="none" w:sz="0" w:space="0" w:color="auto"/>
                <w:right w:val="none" w:sz="0" w:space="0" w:color="auto"/>
              </w:divBdr>
            </w:div>
            <w:div w:id="32657246">
              <w:marLeft w:val="0"/>
              <w:marRight w:val="0"/>
              <w:marTop w:val="0"/>
              <w:marBottom w:val="0"/>
              <w:divBdr>
                <w:top w:val="none" w:sz="0" w:space="0" w:color="auto"/>
                <w:left w:val="none" w:sz="0" w:space="0" w:color="auto"/>
                <w:bottom w:val="none" w:sz="0" w:space="0" w:color="auto"/>
                <w:right w:val="none" w:sz="0" w:space="0" w:color="auto"/>
              </w:divBdr>
            </w:div>
            <w:div w:id="2003655371">
              <w:marLeft w:val="0"/>
              <w:marRight w:val="0"/>
              <w:marTop w:val="0"/>
              <w:marBottom w:val="0"/>
              <w:divBdr>
                <w:top w:val="none" w:sz="0" w:space="0" w:color="auto"/>
                <w:left w:val="none" w:sz="0" w:space="0" w:color="auto"/>
                <w:bottom w:val="none" w:sz="0" w:space="0" w:color="auto"/>
                <w:right w:val="none" w:sz="0" w:space="0" w:color="auto"/>
              </w:divBdr>
            </w:div>
            <w:div w:id="1183084790">
              <w:marLeft w:val="0"/>
              <w:marRight w:val="0"/>
              <w:marTop w:val="0"/>
              <w:marBottom w:val="0"/>
              <w:divBdr>
                <w:top w:val="none" w:sz="0" w:space="0" w:color="auto"/>
                <w:left w:val="none" w:sz="0" w:space="0" w:color="auto"/>
                <w:bottom w:val="none" w:sz="0" w:space="0" w:color="auto"/>
                <w:right w:val="none" w:sz="0" w:space="0" w:color="auto"/>
              </w:divBdr>
            </w:div>
            <w:div w:id="986667583">
              <w:marLeft w:val="0"/>
              <w:marRight w:val="0"/>
              <w:marTop w:val="0"/>
              <w:marBottom w:val="0"/>
              <w:divBdr>
                <w:top w:val="none" w:sz="0" w:space="0" w:color="auto"/>
                <w:left w:val="none" w:sz="0" w:space="0" w:color="auto"/>
                <w:bottom w:val="none" w:sz="0" w:space="0" w:color="auto"/>
                <w:right w:val="none" w:sz="0" w:space="0" w:color="auto"/>
              </w:divBdr>
            </w:div>
            <w:div w:id="1410887032">
              <w:marLeft w:val="0"/>
              <w:marRight w:val="0"/>
              <w:marTop w:val="0"/>
              <w:marBottom w:val="0"/>
              <w:divBdr>
                <w:top w:val="none" w:sz="0" w:space="0" w:color="auto"/>
                <w:left w:val="none" w:sz="0" w:space="0" w:color="auto"/>
                <w:bottom w:val="none" w:sz="0" w:space="0" w:color="auto"/>
                <w:right w:val="none" w:sz="0" w:space="0" w:color="auto"/>
              </w:divBdr>
            </w:div>
            <w:div w:id="945041041">
              <w:marLeft w:val="0"/>
              <w:marRight w:val="0"/>
              <w:marTop w:val="0"/>
              <w:marBottom w:val="0"/>
              <w:divBdr>
                <w:top w:val="none" w:sz="0" w:space="0" w:color="auto"/>
                <w:left w:val="none" w:sz="0" w:space="0" w:color="auto"/>
                <w:bottom w:val="none" w:sz="0" w:space="0" w:color="auto"/>
                <w:right w:val="none" w:sz="0" w:space="0" w:color="auto"/>
              </w:divBdr>
            </w:div>
            <w:div w:id="2142258528">
              <w:marLeft w:val="0"/>
              <w:marRight w:val="0"/>
              <w:marTop w:val="0"/>
              <w:marBottom w:val="0"/>
              <w:divBdr>
                <w:top w:val="none" w:sz="0" w:space="0" w:color="auto"/>
                <w:left w:val="none" w:sz="0" w:space="0" w:color="auto"/>
                <w:bottom w:val="none" w:sz="0" w:space="0" w:color="auto"/>
                <w:right w:val="none" w:sz="0" w:space="0" w:color="auto"/>
              </w:divBdr>
            </w:div>
            <w:div w:id="561450156">
              <w:marLeft w:val="0"/>
              <w:marRight w:val="0"/>
              <w:marTop w:val="0"/>
              <w:marBottom w:val="0"/>
              <w:divBdr>
                <w:top w:val="none" w:sz="0" w:space="0" w:color="auto"/>
                <w:left w:val="none" w:sz="0" w:space="0" w:color="auto"/>
                <w:bottom w:val="none" w:sz="0" w:space="0" w:color="auto"/>
                <w:right w:val="none" w:sz="0" w:space="0" w:color="auto"/>
              </w:divBdr>
            </w:div>
            <w:div w:id="631329166">
              <w:marLeft w:val="0"/>
              <w:marRight w:val="0"/>
              <w:marTop w:val="0"/>
              <w:marBottom w:val="0"/>
              <w:divBdr>
                <w:top w:val="none" w:sz="0" w:space="0" w:color="auto"/>
                <w:left w:val="none" w:sz="0" w:space="0" w:color="auto"/>
                <w:bottom w:val="none" w:sz="0" w:space="0" w:color="auto"/>
                <w:right w:val="none" w:sz="0" w:space="0" w:color="auto"/>
              </w:divBdr>
            </w:div>
            <w:div w:id="1682778621">
              <w:marLeft w:val="0"/>
              <w:marRight w:val="0"/>
              <w:marTop w:val="0"/>
              <w:marBottom w:val="0"/>
              <w:divBdr>
                <w:top w:val="none" w:sz="0" w:space="0" w:color="auto"/>
                <w:left w:val="none" w:sz="0" w:space="0" w:color="auto"/>
                <w:bottom w:val="none" w:sz="0" w:space="0" w:color="auto"/>
                <w:right w:val="none" w:sz="0" w:space="0" w:color="auto"/>
              </w:divBdr>
            </w:div>
            <w:div w:id="1870793550">
              <w:marLeft w:val="0"/>
              <w:marRight w:val="0"/>
              <w:marTop w:val="0"/>
              <w:marBottom w:val="0"/>
              <w:divBdr>
                <w:top w:val="none" w:sz="0" w:space="0" w:color="auto"/>
                <w:left w:val="none" w:sz="0" w:space="0" w:color="auto"/>
                <w:bottom w:val="none" w:sz="0" w:space="0" w:color="auto"/>
                <w:right w:val="none" w:sz="0" w:space="0" w:color="auto"/>
              </w:divBdr>
            </w:div>
            <w:div w:id="712997233">
              <w:marLeft w:val="0"/>
              <w:marRight w:val="0"/>
              <w:marTop w:val="0"/>
              <w:marBottom w:val="0"/>
              <w:divBdr>
                <w:top w:val="none" w:sz="0" w:space="0" w:color="auto"/>
                <w:left w:val="none" w:sz="0" w:space="0" w:color="auto"/>
                <w:bottom w:val="none" w:sz="0" w:space="0" w:color="auto"/>
                <w:right w:val="none" w:sz="0" w:space="0" w:color="auto"/>
              </w:divBdr>
            </w:div>
            <w:div w:id="131221247">
              <w:marLeft w:val="0"/>
              <w:marRight w:val="0"/>
              <w:marTop w:val="0"/>
              <w:marBottom w:val="0"/>
              <w:divBdr>
                <w:top w:val="none" w:sz="0" w:space="0" w:color="auto"/>
                <w:left w:val="none" w:sz="0" w:space="0" w:color="auto"/>
                <w:bottom w:val="none" w:sz="0" w:space="0" w:color="auto"/>
                <w:right w:val="none" w:sz="0" w:space="0" w:color="auto"/>
              </w:divBdr>
            </w:div>
            <w:div w:id="819078351">
              <w:marLeft w:val="0"/>
              <w:marRight w:val="0"/>
              <w:marTop w:val="0"/>
              <w:marBottom w:val="0"/>
              <w:divBdr>
                <w:top w:val="none" w:sz="0" w:space="0" w:color="auto"/>
                <w:left w:val="none" w:sz="0" w:space="0" w:color="auto"/>
                <w:bottom w:val="none" w:sz="0" w:space="0" w:color="auto"/>
                <w:right w:val="none" w:sz="0" w:space="0" w:color="auto"/>
              </w:divBdr>
            </w:div>
            <w:div w:id="632247940">
              <w:marLeft w:val="0"/>
              <w:marRight w:val="0"/>
              <w:marTop w:val="0"/>
              <w:marBottom w:val="0"/>
              <w:divBdr>
                <w:top w:val="none" w:sz="0" w:space="0" w:color="auto"/>
                <w:left w:val="none" w:sz="0" w:space="0" w:color="auto"/>
                <w:bottom w:val="none" w:sz="0" w:space="0" w:color="auto"/>
                <w:right w:val="none" w:sz="0" w:space="0" w:color="auto"/>
              </w:divBdr>
            </w:div>
            <w:div w:id="691692178">
              <w:marLeft w:val="0"/>
              <w:marRight w:val="0"/>
              <w:marTop w:val="0"/>
              <w:marBottom w:val="0"/>
              <w:divBdr>
                <w:top w:val="none" w:sz="0" w:space="0" w:color="auto"/>
                <w:left w:val="none" w:sz="0" w:space="0" w:color="auto"/>
                <w:bottom w:val="none" w:sz="0" w:space="0" w:color="auto"/>
                <w:right w:val="none" w:sz="0" w:space="0" w:color="auto"/>
              </w:divBdr>
            </w:div>
            <w:div w:id="398216960">
              <w:marLeft w:val="0"/>
              <w:marRight w:val="0"/>
              <w:marTop w:val="0"/>
              <w:marBottom w:val="0"/>
              <w:divBdr>
                <w:top w:val="none" w:sz="0" w:space="0" w:color="auto"/>
                <w:left w:val="none" w:sz="0" w:space="0" w:color="auto"/>
                <w:bottom w:val="none" w:sz="0" w:space="0" w:color="auto"/>
                <w:right w:val="none" w:sz="0" w:space="0" w:color="auto"/>
              </w:divBdr>
            </w:div>
            <w:div w:id="1685788498">
              <w:marLeft w:val="0"/>
              <w:marRight w:val="0"/>
              <w:marTop w:val="0"/>
              <w:marBottom w:val="0"/>
              <w:divBdr>
                <w:top w:val="none" w:sz="0" w:space="0" w:color="auto"/>
                <w:left w:val="none" w:sz="0" w:space="0" w:color="auto"/>
                <w:bottom w:val="none" w:sz="0" w:space="0" w:color="auto"/>
                <w:right w:val="none" w:sz="0" w:space="0" w:color="auto"/>
              </w:divBdr>
            </w:div>
            <w:div w:id="898517038">
              <w:marLeft w:val="0"/>
              <w:marRight w:val="0"/>
              <w:marTop w:val="0"/>
              <w:marBottom w:val="0"/>
              <w:divBdr>
                <w:top w:val="none" w:sz="0" w:space="0" w:color="auto"/>
                <w:left w:val="none" w:sz="0" w:space="0" w:color="auto"/>
                <w:bottom w:val="none" w:sz="0" w:space="0" w:color="auto"/>
                <w:right w:val="none" w:sz="0" w:space="0" w:color="auto"/>
              </w:divBdr>
            </w:div>
            <w:div w:id="435058984">
              <w:marLeft w:val="0"/>
              <w:marRight w:val="0"/>
              <w:marTop w:val="0"/>
              <w:marBottom w:val="0"/>
              <w:divBdr>
                <w:top w:val="none" w:sz="0" w:space="0" w:color="auto"/>
                <w:left w:val="none" w:sz="0" w:space="0" w:color="auto"/>
                <w:bottom w:val="none" w:sz="0" w:space="0" w:color="auto"/>
                <w:right w:val="none" w:sz="0" w:space="0" w:color="auto"/>
              </w:divBdr>
            </w:div>
            <w:div w:id="797141611">
              <w:marLeft w:val="0"/>
              <w:marRight w:val="0"/>
              <w:marTop w:val="0"/>
              <w:marBottom w:val="0"/>
              <w:divBdr>
                <w:top w:val="none" w:sz="0" w:space="0" w:color="auto"/>
                <w:left w:val="none" w:sz="0" w:space="0" w:color="auto"/>
                <w:bottom w:val="none" w:sz="0" w:space="0" w:color="auto"/>
                <w:right w:val="none" w:sz="0" w:space="0" w:color="auto"/>
              </w:divBdr>
            </w:div>
            <w:div w:id="567496113">
              <w:marLeft w:val="0"/>
              <w:marRight w:val="0"/>
              <w:marTop w:val="0"/>
              <w:marBottom w:val="0"/>
              <w:divBdr>
                <w:top w:val="none" w:sz="0" w:space="0" w:color="auto"/>
                <w:left w:val="none" w:sz="0" w:space="0" w:color="auto"/>
                <w:bottom w:val="none" w:sz="0" w:space="0" w:color="auto"/>
                <w:right w:val="none" w:sz="0" w:space="0" w:color="auto"/>
              </w:divBdr>
            </w:div>
            <w:div w:id="617568039">
              <w:marLeft w:val="0"/>
              <w:marRight w:val="0"/>
              <w:marTop w:val="0"/>
              <w:marBottom w:val="0"/>
              <w:divBdr>
                <w:top w:val="none" w:sz="0" w:space="0" w:color="auto"/>
                <w:left w:val="none" w:sz="0" w:space="0" w:color="auto"/>
                <w:bottom w:val="none" w:sz="0" w:space="0" w:color="auto"/>
                <w:right w:val="none" w:sz="0" w:space="0" w:color="auto"/>
              </w:divBdr>
            </w:div>
            <w:div w:id="514005169">
              <w:marLeft w:val="0"/>
              <w:marRight w:val="0"/>
              <w:marTop w:val="0"/>
              <w:marBottom w:val="0"/>
              <w:divBdr>
                <w:top w:val="none" w:sz="0" w:space="0" w:color="auto"/>
                <w:left w:val="none" w:sz="0" w:space="0" w:color="auto"/>
                <w:bottom w:val="none" w:sz="0" w:space="0" w:color="auto"/>
                <w:right w:val="none" w:sz="0" w:space="0" w:color="auto"/>
              </w:divBdr>
            </w:div>
            <w:div w:id="1480227069">
              <w:marLeft w:val="0"/>
              <w:marRight w:val="0"/>
              <w:marTop w:val="0"/>
              <w:marBottom w:val="0"/>
              <w:divBdr>
                <w:top w:val="none" w:sz="0" w:space="0" w:color="auto"/>
                <w:left w:val="none" w:sz="0" w:space="0" w:color="auto"/>
                <w:bottom w:val="none" w:sz="0" w:space="0" w:color="auto"/>
                <w:right w:val="none" w:sz="0" w:space="0" w:color="auto"/>
              </w:divBdr>
            </w:div>
            <w:div w:id="933711425">
              <w:marLeft w:val="0"/>
              <w:marRight w:val="0"/>
              <w:marTop w:val="0"/>
              <w:marBottom w:val="0"/>
              <w:divBdr>
                <w:top w:val="none" w:sz="0" w:space="0" w:color="auto"/>
                <w:left w:val="none" w:sz="0" w:space="0" w:color="auto"/>
                <w:bottom w:val="none" w:sz="0" w:space="0" w:color="auto"/>
                <w:right w:val="none" w:sz="0" w:space="0" w:color="auto"/>
              </w:divBdr>
            </w:div>
            <w:div w:id="643776022">
              <w:marLeft w:val="0"/>
              <w:marRight w:val="0"/>
              <w:marTop w:val="0"/>
              <w:marBottom w:val="0"/>
              <w:divBdr>
                <w:top w:val="none" w:sz="0" w:space="0" w:color="auto"/>
                <w:left w:val="none" w:sz="0" w:space="0" w:color="auto"/>
                <w:bottom w:val="none" w:sz="0" w:space="0" w:color="auto"/>
                <w:right w:val="none" w:sz="0" w:space="0" w:color="auto"/>
              </w:divBdr>
            </w:div>
            <w:div w:id="2101295957">
              <w:marLeft w:val="0"/>
              <w:marRight w:val="0"/>
              <w:marTop w:val="0"/>
              <w:marBottom w:val="0"/>
              <w:divBdr>
                <w:top w:val="none" w:sz="0" w:space="0" w:color="auto"/>
                <w:left w:val="none" w:sz="0" w:space="0" w:color="auto"/>
                <w:bottom w:val="none" w:sz="0" w:space="0" w:color="auto"/>
                <w:right w:val="none" w:sz="0" w:space="0" w:color="auto"/>
              </w:divBdr>
            </w:div>
            <w:div w:id="1442338572">
              <w:marLeft w:val="0"/>
              <w:marRight w:val="0"/>
              <w:marTop w:val="0"/>
              <w:marBottom w:val="0"/>
              <w:divBdr>
                <w:top w:val="none" w:sz="0" w:space="0" w:color="auto"/>
                <w:left w:val="none" w:sz="0" w:space="0" w:color="auto"/>
                <w:bottom w:val="none" w:sz="0" w:space="0" w:color="auto"/>
                <w:right w:val="none" w:sz="0" w:space="0" w:color="auto"/>
              </w:divBdr>
            </w:div>
            <w:div w:id="253250179">
              <w:marLeft w:val="0"/>
              <w:marRight w:val="0"/>
              <w:marTop w:val="0"/>
              <w:marBottom w:val="0"/>
              <w:divBdr>
                <w:top w:val="none" w:sz="0" w:space="0" w:color="auto"/>
                <w:left w:val="none" w:sz="0" w:space="0" w:color="auto"/>
                <w:bottom w:val="none" w:sz="0" w:space="0" w:color="auto"/>
                <w:right w:val="none" w:sz="0" w:space="0" w:color="auto"/>
              </w:divBdr>
            </w:div>
            <w:div w:id="802314860">
              <w:marLeft w:val="0"/>
              <w:marRight w:val="0"/>
              <w:marTop w:val="0"/>
              <w:marBottom w:val="0"/>
              <w:divBdr>
                <w:top w:val="none" w:sz="0" w:space="0" w:color="auto"/>
                <w:left w:val="none" w:sz="0" w:space="0" w:color="auto"/>
                <w:bottom w:val="none" w:sz="0" w:space="0" w:color="auto"/>
                <w:right w:val="none" w:sz="0" w:space="0" w:color="auto"/>
              </w:divBdr>
            </w:div>
            <w:div w:id="1983578858">
              <w:marLeft w:val="0"/>
              <w:marRight w:val="0"/>
              <w:marTop w:val="0"/>
              <w:marBottom w:val="0"/>
              <w:divBdr>
                <w:top w:val="none" w:sz="0" w:space="0" w:color="auto"/>
                <w:left w:val="none" w:sz="0" w:space="0" w:color="auto"/>
                <w:bottom w:val="none" w:sz="0" w:space="0" w:color="auto"/>
                <w:right w:val="none" w:sz="0" w:space="0" w:color="auto"/>
              </w:divBdr>
            </w:div>
            <w:div w:id="1639335871">
              <w:marLeft w:val="0"/>
              <w:marRight w:val="0"/>
              <w:marTop w:val="0"/>
              <w:marBottom w:val="0"/>
              <w:divBdr>
                <w:top w:val="none" w:sz="0" w:space="0" w:color="auto"/>
                <w:left w:val="none" w:sz="0" w:space="0" w:color="auto"/>
                <w:bottom w:val="none" w:sz="0" w:space="0" w:color="auto"/>
                <w:right w:val="none" w:sz="0" w:space="0" w:color="auto"/>
              </w:divBdr>
            </w:div>
            <w:div w:id="2093888706">
              <w:marLeft w:val="0"/>
              <w:marRight w:val="0"/>
              <w:marTop w:val="0"/>
              <w:marBottom w:val="0"/>
              <w:divBdr>
                <w:top w:val="none" w:sz="0" w:space="0" w:color="auto"/>
                <w:left w:val="none" w:sz="0" w:space="0" w:color="auto"/>
                <w:bottom w:val="none" w:sz="0" w:space="0" w:color="auto"/>
                <w:right w:val="none" w:sz="0" w:space="0" w:color="auto"/>
              </w:divBdr>
            </w:div>
            <w:div w:id="505629785">
              <w:marLeft w:val="0"/>
              <w:marRight w:val="0"/>
              <w:marTop w:val="0"/>
              <w:marBottom w:val="0"/>
              <w:divBdr>
                <w:top w:val="none" w:sz="0" w:space="0" w:color="auto"/>
                <w:left w:val="none" w:sz="0" w:space="0" w:color="auto"/>
                <w:bottom w:val="none" w:sz="0" w:space="0" w:color="auto"/>
                <w:right w:val="none" w:sz="0" w:space="0" w:color="auto"/>
              </w:divBdr>
            </w:div>
            <w:div w:id="568078834">
              <w:marLeft w:val="0"/>
              <w:marRight w:val="0"/>
              <w:marTop w:val="0"/>
              <w:marBottom w:val="0"/>
              <w:divBdr>
                <w:top w:val="none" w:sz="0" w:space="0" w:color="auto"/>
                <w:left w:val="none" w:sz="0" w:space="0" w:color="auto"/>
                <w:bottom w:val="none" w:sz="0" w:space="0" w:color="auto"/>
                <w:right w:val="none" w:sz="0" w:space="0" w:color="auto"/>
              </w:divBdr>
            </w:div>
            <w:div w:id="845051587">
              <w:marLeft w:val="0"/>
              <w:marRight w:val="0"/>
              <w:marTop w:val="0"/>
              <w:marBottom w:val="0"/>
              <w:divBdr>
                <w:top w:val="none" w:sz="0" w:space="0" w:color="auto"/>
                <w:left w:val="none" w:sz="0" w:space="0" w:color="auto"/>
                <w:bottom w:val="none" w:sz="0" w:space="0" w:color="auto"/>
                <w:right w:val="none" w:sz="0" w:space="0" w:color="auto"/>
              </w:divBdr>
            </w:div>
            <w:div w:id="815418364">
              <w:marLeft w:val="0"/>
              <w:marRight w:val="0"/>
              <w:marTop w:val="0"/>
              <w:marBottom w:val="0"/>
              <w:divBdr>
                <w:top w:val="none" w:sz="0" w:space="0" w:color="auto"/>
                <w:left w:val="none" w:sz="0" w:space="0" w:color="auto"/>
                <w:bottom w:val="none" w:sz="0" w:space="0" w:color="auto"/>
                <w:right w:val="none" w:sz="0" w:space="0" w:color="auto"/>
              </w:divBdr>
            </w:div>
            <w:div w:id="765200557">
              <w:marLeft w:val="0"/>
              <w:marRight w:val="0"/>
              <w:marTop w:val="0"/>
              <w:marBottom w:val="0"/>
              <w:divBdr>
                <w:top w:val="none" w:sz="0" w:space="0" w:color="auto"/>
                <w:left w:val="none" w:sz="0" w:space="0" w:color="auto"/>
                <w:bottom w:val="none" w:sz="0" w:space="0" w:color="auto"/>
                <w:right w:val="none" w:sz="0" w:space="0" w:color="auto"/>
              </w:divBdr>
            </w:div>
            <w:div w:id="1745763948">
              <w:marLeft w:val="0"/>
              <w:marRight w:val="0"/>
              <w:marTop w:val="0"/>
              <w:marBottom w:val="0"/>
              <w:divBdr>
                <w:top w:val="none" w:sz="0" w:space="0" w:color="auto"/>
                <w:left w:val="none" w:sz="0" w:space="0" w:color="auto"/>
                <w:bottom w:val="none" w:sz="0" w:space="0" w:color="auto"/>
                <w:right w:val="none" w:sz="0" w:space="0" w:color="auto"/>
              </w:divBdr>
            </w:div>
            <w:div w:id="1060059094">
              <w:marLeft w:val="0"/>
              <w:marRight w:val="0"/>
              <w:marTop w:val="0"/>
              <w:marBottom w:val="0"/>
              <w:divBdr>
                <w:top w:val="none" w:sz="0" w:space="0" w:color="auto"/>
                <w:left w:val="none" w:sz="0" w:space="0" w:color="auto"/>
                <w:bottom w:val="none" w:sz="0" w:space="0" w:color="auto"/>
                <w:right w:val="none" w:sz="0" w:space="0" w:color="auto"/>
              </w:divBdr>
            </w:div>
            <w:div w:id="534925305">
              <w:marLeft w:val="0"/>
              <w:marRight w:val="0"/>
              <w:marTop w:val="0"/>
              <w:marBottom w:val="0"/>
              <w:divBdr>
                <w:top w:val="none" w:sz="0" w:space="0" w:color="auto"/>
                <w:left w:val="none" w:sz="0" w:space="0" w:color="auto"/>
                <w:bottom w:val="none" w:sz="0" w:space="0" w:color="auto"/>
                <w:right w:val="none" w:sz="0" w:space="0" w:color="auto"/>
              </w:divBdr>
            </w:div>
            <w:div w:id="824975258">
              <w:marLeft w:val="0"/>
              <w:marRight w:val="0"/>
              <w:marTop w:val="0"/>
              <w:marBottom w:val="0"/>
              <w:divBdr>
                <w:top w:val="none" w:sz="0" w:space="0" w:color="auto"/>
                <w:left w:val="none" w:sz="0" w:space="0" w:color="auto"/>
                <w:bottom w:val="none" w:sz="0" w:space="0" w:color="auto"/>
                <w:right w:val="none" w:sz="0" w:space="0" w:color="auto"/>
              </w:divBdr>
            </w:div>
            <w:div w:id="1759331501">
              <w:marLeft w:val="0"/>
              <w:marRight w:val="0"/>
              <w:marTop w:val="0"/>
              <w:marBottom w:val="0"/>
              <w:divBdr>
                <w:top w:val="none" w:sz="0" w:space="0" w:color="auto"/>
                <w:left w:val="none" w:sz="0" w:space="0" w:color="auto"/>
                <w:bottom w:val="none" w:sz="0" w:space="0" w:color="auto"/>
                <w:right w:val="none" w:sz="0" w:space="0" w:color="auto"/>
              </w:divBdr>
            </w:div>
            <w:div w:id="1059748482">
              <w:marLeft w:val="0"/>
              <w:marRight w:val="0"/>
              <w:marTop w:val="0"/>
              <w:marBottom w:val="0"/>
              <w:divBdr>
                <w:top w:val="none" w:sz="0" w:space="0" w:color="auto"/>
                <w:left w:val="none" w:sz="0" w:space="0" w:color="auto"/>
                <w:bottom w:val="none" w:sz="0" w:space="0" w:color="auto"/>
                <w:right w:val="none" w:sz="0" w:space="0" w:color="auto"/>
              </w:divBdr>
            </w:div>
            <w:div w:id="1969698329">
              <w:marLeft w:val="0"/>
              <w:marRight w:val="0"/>
              <w:marTop w:val="0"/>
              <w:marBottom w:val="0"/>
              <w:divBdr>
                <w:top w:val="none" w:sz="0" w:space="0" w:color="auto"/>
                <w:left w:val="none" w:sz="0" w:space="0" w:color="auto"/>
                <w:bottom w:val="none" w:sz="0" w:space="0" w:color="auto"/>
                <w:right w:val="none" w:sz="0" w:space="0" w:color="auto"/>
              </w:divBdr>
            </w:div>
            <w:div w:id="2000187096">
              <w:marLeft w:val="0"/>
              <w:marRight w:val="0"/>
              <w:marTop w:val="0"/>
              <w:marBottom w:val="0"/>
              <w:divBdr>
                <w:top w:val="none" w:sz="0" w:space="0" w:color="auto"/>
                <w:left w:val="none" w:sz="0" w:space="0" w:color="auto"/>
                <w:bottom w:val="none" w:sz="0" w:space="0" w:color="auto"/>
                <w:right w:val="none" w:sz="0" w:space="0" w:color="auto"/>
              </w:divBdr>
            </w:div>
            <w:div w:id="1958482992">
              <w:marLeft w:val="0"/>
              <w:marRight w:val="0"/>
              <w:marTop w:val="0"/>
              <w:marBottom w:val="0"/>
              <w:divBdr>
                <w:top w:val="none" w:sz="0" w:space="0" w:color="auto"/>
                <w:left w:val="none" w:sz="0" w:space="0" w:color="auto"/>
                <w:bottom w:val="none" w:sz="0" w:space="0" w:color="auto"/>
                <w:right w:val="none" w:sz="0" w:space="0" w:color="auto"/>
              </w:divBdr>
            </w:div>
            <w:div w:id="322969927">
              <w:marLeft w:val="0"/>
              <w:marRight w:val="0"/>
              <w:marTop w:val="0"/>
              <w:marBottom w:val="0"/>
              <w:divBdr>
                <w:top w:val="none" w:sz="0" w:space="0" w:color="auto"/>
                <w:left w:val="none" w:sz="0" w:space="0" w:color="auto"/>
                <w:bottom w:val="none" w:sz="0" w:space="0" w:color="auto"/>
                <w:right w:val="none" w:sz="0" w:space="0" w:color="auto"/>
              </w:divBdr>
            </w:div>
            <w:div w:id="666328849">
              <w:marLeft w:val="0"/>
              <w:marRight w:val="0"/>
              <w:marTop w:val="0"/>
              <w:marBottom w:val="0"/>
              <w:divBdr>
                <w:top w:val="none" w:sz="0" w:space="0" w:color="auto"/>
                <w:left w:val="none" w:sz="0" w:space="0" w:color="auto"/>
                <w:bottom w:val="none" w:sz="0" w:space="0" w:color="auto"/>
                <w:right w:val="none" w:sz="0" w:space="0" w:color="auto"/>
              </w:divBdr>
            </w:div>
            <w:div w:id="652487057">
              <w:marLeft w:val="0"/>
              <w:marRight w:val="0"/>
              <w:marTop w:val="0"/>
              <w:marBottom w:val="0"/>
              <w:divBdr>
                <w:top w:val="none" w:sz="0" w:space="0" w:color="auto"/>
                <w:left w:val="none" w:sz="0" w:space="0" w:color="auto"/>
                <w:bottom w:val="none" w:sz="0" w:space="0" w:color="auto"/>
                <w:right w:val="none" w:sz="0" w:space="0" w:color="auto"/>
              </w:divBdr>
            </w:div>
            <w:div w:id="751706508">
              <w:marLeft w:val="0"/>
              <w:marRight w:val="0"/>
              <w:marTop w:val="0"/>
              <w:marBottom w:val="0"/>
              <w:divBdr>
                <w:top w:val="none" w:sz="0" w:space="0" w:color="auto"/>
                <w:left w:val="none" w:sz="0" w:space="0" w:color="auto"/>
                <w:bottom w:val="none" w:sz="0" w:space="0" w:color="auto"/>
                <w:right w:val="none" w:sz="0" w:space="0" w:color="auto"/>
              </w:divBdr>
            </w:div>
            <w:div w:id="218057866">
              <w:marLeft w:val="0"/>
              <w:marRight w:val="0"/>
              <w:marTop w:val="0"/>
              <w:marBottom w:val="0"/>
              <w:divBdr>
                <w:top w:val="none" w:sz="0" w:space="0" w:color="auto"/>
                <w:left w:val="none" w:sz="0" w:space="0" w:color="auto"/>
                <w:bottom w:val="none" w:sz="0" w:space="0" w:color="auto"/>
                <w:right w:val="none" w:sz="0" w:space="0" w:color="auto"/>
              </w:divBdr>
            </w:div>
            <w:div w:id="1621449866">
              <w:marLeft w:val="0"/>
              <w:marRight w:val="0"/>
              <w:marTop w:val="0"/>
              <w:marBottom w:val="0"/>
              <w:divBdr>
                <w:top w:val="none" w:sz="0" w:space="0" w:color="auto"/>
                <w:left w:val="none" w:sz="0" w:space="0" w:color="auto"/>
                <w:bottom w:val="none" w:sz="0" w:space="0" w:color="auto"/>
                <w:right w:val="none" w:sz="0" w:space="0" w:color="auto"/>
              </w:divBdr>
            </w:div>
            <w:div w:id="1336346462">
              <w:marLeft w:val="0"/>
              <w:marRight w:val="0"/>
              <w:marTop w:val="0"/>
              <w:marBottom w:val="0"/>
              <w:divBdr>
                <w:top w:val="none" w:sz="0" w:space="0" w:color="auto"/>
                <w:left w:val="none" w:sz="0" w:space="0" w:color="auto"/>
                <w:bottom w:val="none" w:sz="0" w:space="0" w:color="auto"/>
                <w:right w:val="none" w:sz="0" w:space="0" w:color="auto"/>
              </w:divBdr>
            </w:div>
            <w:div w:id="1003435421">
              <w:marLeft w:val="0"/>
              <w:marRight w:val="0"/>
              <w:marTop w:val="0"/>
              <w:marBottom w:val="0"/>
              <w:divBdr>
                <w:top w:val="none" w:sz="0" w:space="0" w:color="auto"/>
                <w:left w:val="none" w:sz="0" w:space="0" w:color="auto"/>
                <w:bottom w:val="none" w:sz="0" w:space="0" w:color="auto"/>
                <w:right w:val="none" w:sz="0" w:space="0" w:color="auto"/>
              </w:divBdr>
            </w:div>
            <w:div w:id="1814447479">
              <w:marLeft w:val="0"/>
              <w:marRight w:val="0"/>
              <w:marTop w:val="0"/>
              <w:marBottom w:val="0"/>
              <w:divBdr>
                <w:top w:val="none" w:sz="0" w:space="0" w:color="auto"/>
                <w:left w:val="none" w:sz="0" w:space="0" w:color="auto"/>
                <w:bottom w:val="none" w:sz="0" w:space="0" w:color="auto"/>
                <w:right w:val="none" w:sz="0" w:space="0" w:color="auto"/>
              </w:divBdr>
            </w:div>
            <w:div w:id="71002337">
              <w:marLeft w:val="0"/>
              <w:marRight w:val="0"/>
              <w:marTop w:val="0"/>
              <w:marBottom w:val="0"/>
              <w:divBdr>
                <w:top w:val="none" w:sz="0" w:space="0" w:color="auto"/>
                <w:left w:val="none" w:sz="0" w:space="0" w:color="auto"/>
                <w:bottom w:val="none" w:sz="0" w:space="0" w:color="auto"/>
                <w:right w:val="none" w:sz="0" w:space="0" w:color="auto"/>
              </w:divBdr>
            </w:div>
            <w:div w:id="693113392">
              <w:marLeft w:val="0"/>
              <w:marRight w:val="0"/>
              <w:marTop w:val="0"/>
              <w:marBottom w:val="0"/>
              <w:divBdr>
                <w:top w:val="none" w:sz="0" w:space="0" w:color="auto"/>
                <w:left w:val="none" w:sz="0" w:space="0" w:color="auto"/>
                <w:bottom w:val="none" w:sz="0" w:space="0" w:color="auto"/>
                <w:right w:val="none" w:sz="0" w:space="0" w:color="auto"/>
              </w:divBdr>
            </w:div>
            <w:div w:id="913123571">
              <w:marLeft w:val="0"/>
              <w:marRight w:val="0"/>
              <w:marTop w:val="0"/>
              <w:marBottom w:val="0"/>
              <w:divBdr>
                <w:top w:val="none" w:sz="0" w:space="0" w:color="auto"/>
                <w:left w:val="none" w:sz="0" w:space="0" w:color="auto"/>
                <w:bottom w:val="none" w:sz="0" w:space="0" w:color="auto"/>
                <w:right w:val="none" w:sz="0" w:space="0" w:color="auto"/>
              </w:divBdr>
            </w:div>
            <w:div w:id="158664368">
              <w:marLeft w:val="0"/>
              <w:marRight w:val="0"/>
              <w:marTop w:val="0"/>
              <w:marBottom w:val="0"/>
              <w:divBdr>
                <w:top w:val="none" w:sz="0" w:space="0" w:color="auto"/>
                <w:left w:val="none" w:sz="0" w:space="0" w:color="auto"/>
                <w:bottom w:val="none" w:sz="0" w:space="0" w:color="auto"/>
                <w:right w:val="none" w:sz="0" w:space="0" w:color="auto"/>
              </w:divBdr>
            </w:div>
            <w:div w:id="667371246">
              <w:marLeft w:val="0"/>
              <w:marRight w:val="0"/>
              <w:marTop w:val="0"/>
              <w:marBottom w:val="0"/>
              <w:divBdr>
                <w:top w:val="none" w:sz="0" w:space="0" w:color="auto"/>
                <w:left w:val="none" w:sz="0" w:space="0" w:color="auto"/>
                <w:bottom w:val="none" w:sz="0" w:space="0" w:color="auto"/>
                <w:right w:val="none" w:sz="0" w:space="0" w:color="auto"/>
              </w:divBdr>
            </w:div>
            <w:div w:id="591011816">
              <w:marLeft w:val="0"/>
              <w:marRight w:val="0"/>
              <w:marTop w:val="0"/>
              <w:marBottom w:val="0"/>
              <w:divBdr>
                <w:top w:val="none" w:sz="0" w:space="0" w:color="auto"/>
                <w:left w:val="none" w:sz="0" w:space="0" w:color="auto"/>
                <w:bottom w:val="none" w:sz="0" w:space="0" w:color="auto"/>
                <w:right w:val="none" w:sz="0" w:space="0" w:color="auto"/>
              </w:divBdr>
            </w:div>
            <w:div w:id="410156659">
              <w:marLeft w:val="0"/>
              <w:marRight w:val="0"/>
              <w:marTop w:val="0"/>
              <w:marBottom w:val="0"/>
              <w:divBdr>
                <w:top w:val="none" w:sz="0" w:space="0" w:color="auto"/>
                <w:left w:val="none" w:sz="0" w:space="0" w:color="auto"/>
                <w:bottom w:val="none" w:sz="0" w:space="0" w:color="auto"/>
                <w:right w:val="none" w:sz="0" w:space="0" w:color="auto"/>
              </w:divBdr>
            </w:div>
            <w:div w:id="881285025">
              <w:marLeft w:val="0"/>
              <w:marRight w:val="0"/>
              <w:marTop w:val="0"/>
              <w:marBottom w:val="0"/>
              <w:divBdr>
                <w:top w:val="none" w:sz="0" w:space="0" w:color="auto"/>
                <w:left w:val="none" w:sz="0" w:space="0" w:color="auto"/>
                <w:bottom w:val="none" w:sz="0" w:space="0" w:color="auto"/>
                <w:right w:val="none" w:sz="0" w:space="0" w:color="auto"/>
              </w:divBdr>
            </w:div>
            <w:div w:id="1400863258">
              <w:marLeft w:val="0"/>
              <w:marRight w:val="0"/>
              <w:marTop w:val="0"/>
              <w:marBottom w:val="0"/>
              <w:divBdr>
                <w:top w:val="none" w:sz="0" w:space="0" w:color="auto"/>
                <w:left w:val="none" w:sz="0" w:space="0" w:color="auto"/>
                <w:bottom w:val="none" w:sz="0" w:space="0" w:color="auto"/>
                <w:right w:val="none" w:sz="0" w:space="0" w:color="auto"/>
              </w:divBdr>
            </w:div>
            <w:div w:id="1630165195">
              <w:marLeft w:val="0"/>
              <w:marRight w:val="0"/>
              <w:marTop w:val="0"/>
              <w:marBottom w:val="0"/>
              <w:divBdr>
                <w:top w:val="none" w:sz="0" w:space="0" w:color="auto"/>
                <w:left w:val="none" w:sz="0" w:space="0" w:color="auto"/>
                <w:bottom w:val="none" w:sz="0" w:space="0" w:color="auto"/>
                <w:right w:val="none" w:sz="0" w:space="0" w:color="auto"/>
              </w:divBdr>
            </w:div>
            <w:div w:id="121197442">
              <w:marLeft w:val="0"/>
              <w:marRight w:val="0"/>
              <w:marTop w:val="0"/>
              <w:marBottom w:val="0"/>
              <w:divBdr>
                <w:top w:val="none" w:sz="0" w:space="0" w:color="auto"/>
                <w:left w:val="none" w:sz="0" w:space="0" w:color="auto"/>
                <w:bottom w:val="none" w:sz="0" w:space="0" w:color="auto"/>
                <w:right w:val="none" w:sz="0" w:space="0" w:color="auto"/>
              </w:divBdr>
            </w:div>
            <w:div w:id="836648162">
              <w:marLeft w:val="0"/>
              <w:marRight w:val="0"/>
              <w:marTop w:val="0"/>
              <w:marBottom w:val="0"/>
              <w:divBdr>
                <w:top w:val="none" w:sz="0" w:space="0" w:color="auto"/>
                <w:left w:val="none" w:sz="0" w:space="0" w:color="auto"/>
                <w:bottom w:val="none" w:sz="0" w:space="0" w:color="auto"/>
                <w:right w:val="none" w:sz="0" w:space="0" w:color="auto"/>
              </w:divBdr>
            </w:div>
            <w:div w:id="1090666071">
              <w:marLeft w:val="0"/>
              <w:marRight w:val="0"/>
              <w:marTop w:val="0"/>
              <w:marBottom w:val="0"/>
              <w:divBdr>
                <w:top w:val="none" w:sz="0" w:space="0" w:color="auto"/>
                <w:left w:val="none" w:sz="0" w:space="0" w:color="auto"/>
                <w:bottom w:val="none" w:sz="0" w:space="0" w:color="auto"/>
                <w:right w:val="none" w:sz="0" w:space="0" w:color="auto"/>
              </w:divBdr>
            </w:div>
            <w:div w:id="991757159">
              <w:marLeft w:val="0"/>
              <w:marRight w:val="0"/>
              <w:marTop w:val="0"/>
              <w:marBottom w:val="0"/>
              <w:divBdr>
                <w:top w:val="none" w:sz="0" w:space="0" w:color="auto"/>
                <w:left w:val="none" w:sz="0" w:space="0" w:color="auto"/>
                <w:bottom w:val="none" w:sz="0" w:space="0" w:color="auto"/>
                <w:right w:val="none" w:sz="0" w:space="0" w:color="auto"/>
              </w:divBdr>
            </w:div>
            <w:div w:id="170994394">
              <w:marLeft w:val="0"/>
              <w:marRight w:val="0"/>
              <w:marTop w:val="0"/>
              <w:marBottom w:val="0"/>
              <w:divBdr>
                <w:top w:val="none" w:sz="0" w:space="0" w:color="auto"/>
                <w:left w:val="none" w:sz="0" w:space="0" w:color="auto"/>
                <w:bottom w:val="none" w:sz="0" w:space="0" w:color="auto"/>
                <w:right w:val="none" w:sz="0" w:space="0" w:color="auto"/>
              </w:divBdr>
            </w:div>
            <w:div w:id="1934511078">
              <w:marLeft w:val="0"/>
              <w:marRight w:val="0"/>
              <w:marTop w:val="0"/>
              <w:marBottom w:val="0"/>
              <w:divBdr>
                <w:top w:val="none" w:sz="0" w:space="0" w:color="auto"/>
                <w:left w:val="none" w:sz="0" w:space="0" w:color="auto"/>
                <w:bottom w:val="none" w:sz="0" w:space="0" w:color="auto"/>
                <w:right w:val="none" w:sz="0" w:space="0" w:color="auto"/>
              </w:divBdr>
            </w:div>
            <w:div w:id="1665861731">
              <w:marLeft w:val="0"/>
              <w:marRight w:val="0"/>
              <w:marTop w:val="0"/>
              <w:marBottom w:val="0"/>
              <w:divBdr>
                <w:top w:val="none" w:sz="0" w:space="0" w:color="auto"/>
                <w:left w:val="none" w:sz="0" w:space="0" w:color="auto"/>
                <w:bottom w:val="none" w:sz="0" w:space="0" w:color="auto"/>
                <w:right w:val="none" w:sz="0" w:space="0" w:color="auto"/>
              </w:divBdr>
            </w:div>
            <w:div w:id="1324508583">
              <w:marLeft w:val="0"/>
              <w:marRight w:val="0"/>
              <w:marTop w:val="0"/>
              <w:marBottom w:val="0"/>
              <w:divBdr>
                <w:top w:val="none" w:sz="0" w:space="0" w:color="auto"/>
                <w:left w:val="none" w:sz="0" w:space="0" w:color="auto"/>
                <w:bottom w:val="none" w:sz="0" w:space="0" w:color="auto"/>
                <w:right w:val="none" w:sz="0" w:space="0" w:color="auto"/>
              </w:divBdr>
            </w:div>
            <w:div w:id="1895004984">
              <w:marLeft w:val="0"/>
              <w:marRight w:val="0"/>
              <w:marTop w:val="0"/>
              <w:marBottom w:val="0"/>
              <w:divBdr>
                <w:top w:val="none" w:sz="0" w:space="0" w:color="auto"/>
                <w:left w:val="none" w:sz="0" w:space="0" w:color="auto"/>
                <w:bottom w:val="none" w:sz="0" w:space="0" w:color="auto"/>
                <w:right w:val="none" w:sz="0" w:space="0" w:color="auto"/>
              </w:divBdr>
            </w:div>
            <w:div w:id="1094059199">
              <w:marLeft w:val="0"/>
              <w:marRight w:val="0"/>
              <w:marTop w:val="0"/>
              <w:marBottom w:val="0"/>
              <w:divBdr>
                <w:top w:val="none" w:sz="0" w:space="0" w:color="auto"/>
                <w:left w:val="none" w:sz="0" w:space="0" w:color="auto"/>
                <w:bottom w:val="none" w:sz="0" w:space="0" w:color="auto"/>
                <w:right w:val="none" w:sz="0" w:space="0" w:color="auto"/>
              </w:divBdr>
            </w:div>
            <w:div w:id="203566928">
              <w:marLeft w:val="0"/>
              <w:marRight w:val="0"/>
              <w:marTop w:val="0"/>
              <w:marBottom w:val="0"/>
              <w:divBdr>
                <w:top w:val="none" w:sz="0" w:space="0" w:color="auto"/>
                <w:left w:val="none" w:sz="0" w:space="0" w:color="auto"/>
                <w:bottom w:val="none" w:sz="0" w:space="0" w:color="auto"/>
                <w:right w:val="none" w:sz="0" w:space="0" w:color="auto"/>
              </w:divBdr>
            </w:div>
            <w:div w:id="718826057">
              <w:marLeft w:val="0"/>
              <w:marRight w:val="0"/>
              <w:marTop w:val="0"/>
              <w:marBottom w:val="0"/>
              <w:divBdr>
                <w:top w:val="none" w:sz="0" w:space="0" w:color="auto"/>
                <w:left w:val="none" w:sz="0" w:space="0" w:color="auto"/>
                <w:bottom w:val="none" w:sz="0" w:space="0" w:color="auto"/>
                <w:right w:val="none" w:sz="0" w:space="0" w:color="auto"/>
              </w:divBdr>
            </w:div>
            <w:div w:id="534931749">
              <w:marLeft w:val="0"/>
              <w:marRight w:val="0"/>
              <w:marTop w:val="0"/>
              <w:marBottom w:val="0"/>
              <w:divBdr>
                <w:top w:val="none" w:sz="0" w:space="0" w:color="auto"/>
                <w:left w:val="none" w:sz="0" w:space="0" w:color="auto"/>
                <w:bottom w:val="none" w:sz="0" w:space="0" w:color="auto"/>
                <w:right w:val="none" w:sz="0" w:space="0" w:color="auto"/>
              </w:divBdr>
            </w:div>
            <w:div w:id="1747605228">
              <w:marLeft w:val="0"/>
              <w:marRight w:val="0"/>
              <w:marTop w:val="0"/>
              <w:marBottom w:val="0"/>
              <w:divBdr>
                <w:top w:val="none" w:sz="0" w:space="0" w:color="auto"/>
                <w:left w:val="none" w:sz="0" w:space="0" w:color="auto"/>
                <w:bottom w:val="none" w:sz="0" w:space="0" w:color="auto"/>
                <w:right w:val="none" w:sz="0" w:space="0" w:color="auto"/>
              </w:divBdr>
            </w:div>
            <w:div w:id="1147554562">
              <w:marLeft w:val="0"/>
              <w:marRight w:val="0"/>
              <w:marTop w:val="0"/>
              <w:marBottom w:val="0"/>
              <w:divBdr>
                <w:top w:val="none" w:sz="0" w:space="0" w:color="auto"/>
                <w:left w:val="none" w:sz="0" w:space="0" w:color="auto"/>
                <w:bottom w:val="none" w:sz="0" w:space="0" w:color="auto"/>
                <w:right w:val="none" w:sz="0" w:space="0" w:color="auto"/>
              </w:divBdr>
            </w:div>
            <w:div w:id="878395665">
              <w:marLeft w:val="0"/>
              <w:marRight w:val="0"/>
              <w:marTop w:val="0"/>
              <w:marBottom w:val="0"/>
              <w:divBdr>
                <w:top w:val="none" w:sz="0" w:space="0" w:color="auto"/>
                <w:left w:val="none" w:sz="0" w:space="0" w:color="auto"/>
                <w:bottom w:val="none" w:sz="0" w:space="0" w:color="auto"/>
                <w:right w:val="none" w:sz="0" w:space="0" w:color="auto"/>
              </w:divBdr>
            </w:div>
            <w:div w:id="845633296">
              <w:marLeft w:val="0"/>
              <w:marRight w:val="0"/>
              <w:marTop w:val="0"/>
              <w:marBottom w:val="0"/>
              <w:divBdr>
                <w:top w:val="none" w:sz="0" w:space="0" w:color="auto"/>
                <w:left w:val="none" w:sz="0" w:space="0" w:color="auto"/>
                <w:bottom w:val="none" w:sz="0" w:space="0" w:color="auto"/>
                <w:right w:val="none" w:sz="0" w:space="0" w:color="auto"/>
              </w:divBdr>
            </w:div>
            <w:div w:id="723606637">
              <w:marLeft w:val="0"/>
              <w:marRight w:val="0"/>
              <w:marTop w:val="0"/>
              <w:marBottom w:val="0"/>
              <w:divBdr>
                <w:top w:val="none" w:sz="0" w:space="0" w:color="auto"/>
                <w:left w:val="none" w:sz="0" w:space="0" w:color="auto"/>
                <w:bottom w:val="none" w:sz="0" w:space="0" w:color="auto"/>
                <w:right w:val="none" w:sz="0" w:space="0" w:color="auto"/>
              </w:divBdr>
            </w:div>
            <w:div w:id="1954090143">
              <w:marLeft w:val="0"/>
              <w:marRight w:val="0"/>
              <w:marTop w:val="0"/>
              <w:marBottom w:val="0"/>
              <w:divBdr>
                <w:top w:val="none" w:sz="0" w:space="0" w:color="auto"/>
                <w:left w:val="none" w:sz="0" w:space="0" w:color="auto"/>
                <w:bottom w:val="none" w:sz="0" w:space="0" w:color="auto"/>
                <w:right w:val="none" w:sz="0" w:space="0" w:color="auto"/>
              </w:divBdr>
            </w:div>
            <w:div w:id="1210190643">
              <w:marLeft w:val="0"/>
              <w:marRight w:val="0"/>
              <w:marTop w:val="0"/>
              <w:marBottom w:val="0"/>
              <w:divBdr>
                <w:top w:val="none" w:sz="0" w:space="0" w:color="auto"/>
                <w:left w:val="none" w:sz="0" w:space="0" w:color="auto"/>
                <w:bottom w:val="none" w:sz="0" w:space="0" w:color="auto"/>
                <w:right w:val="none" w:sz="0" w:space="0" w:color="auto"/>
              </w:divBdr>
            </w:div>
            <w:div w:id="564148476">
              <w:marLeft w:val="0"/>
              <w:marRight w:val="0"/>
              <w:marTop w:val="0"/>
              <w:marBottom w:val="0"/>
              <w:divBdr>
                <w:top w:val="none" w:sz="0" w:space="0" w:color="auto"/>
                <w:left w:val="none" w:sz="0" w:space="0" w:color="auto"/>
                <w:bottom w:val="none" w:sz="0" w:space="0" w:color="auto"/>
                <w:right w:val="none" w:sz="0" w:space="0" w:color="auto"/>
              </w:divBdr>
            </w:div>
            <w:div w:id="1201747170">
              <w:marLeft w:val="0"/>
              <w:marRight w:val="0"/>
              <w:marTop w:val="0"/>
              <w:marBottom w:val="0"/>
              <w:divBdr>
                <w:top w:val="none" w:sz="0" w:space="0" w:color="auto"/>
                <w:left w:val="none" w:sz="0" w:space="0" w:color="auto"/>
                <w:bottom w:val="none" w:sz="0" w:space="0" w:color="auto"/>
                <w:right w:val="none" w:sz="0" w:space="0" w:color="auto"/>
              </w:divBdr>
            </w:div>
            <w:div w:id="1201285608">
              <w:marLeft w:val="0"/>
              <w:marRight w:val="0"/>
              <w:marTop w:val="0"/>
              <w:marBottom w:val="0"/>
              <w:divBdr>
                <w:top w:val="none" w:sz="0" w:space="0" w:color="auto"/>
                <w:left w:val="none" w:sz="0" w:space="0" w:color="auto"/>
                <w:bottom w:val="none" w:sz="0" w:space="0" w:color="auto"/>
                <w:right w:val="none" w:sz="0" w:space="0" w:color="auto"/>
              </w:divBdr>
            </w:div>
            <w:div w:id="1000623962">
              <w:marLeft w:val="0"/>
              <w:marRight w:val="0"/>
              <w:marTop w:val="0"/>
              <w:marBottom w:val="0"/>
              <w:divBdr>
                <w:top w:val="none" w:sz="0" w:space="0" w:color="auto"/>
                <w:left w:val="none" w:sz="0" w:space="0" w:color="auto"/>
                <w:bottom w:val="none" w:sz="0" w:space="0" w:color="auto"/>
                <w:right w:val="none" w:sz="0" w:space="0" w:color="auto"/>
              </w:divBdr>
            </w:div>
            <w:div w:id="1553495107">
              <w:marLeft w:val="0"/>
              <w:marRight w:val="0"/>
              <w:marTop w:val="0"/>
              <w:marBottom w:val="0"/>
              <w:divBdr>
                <w:top w:val="none" w:sz="0" w:space="0" w:color="auto"/>
                <w:left w:val="none" w:sz="0" w:space="0" w:color="auto"/>
                <w:bottom w:val="none" w:sz="0" w:space="0" w:color="auto"/>
                <w:right w:val="none" w:sz="0" w:space="0" w:color="auto"/>
              </w:divBdr>
            </w:div>
            <w:div w:id="1444227653">
              <w:marLeft w:val="0"/>
              <w:marRight w:val="0"/>
              <w:marTop w:val="0"/>
              <w:marBottom w:val="0"/>
              <w:divBdr>
                <w:top w:val="none" w:sz="0" w:space="0" w:color="auto"/>
                <w:left w:val="none" w:sz="0" w:space="0" w:color="auto"/>
                <w:bottom w:val="none" w:sz="0" w:space="0" w:color="auto"/>
                <w:right w:val="none" w:sz="0" w:space="0" w:color="auto"/>
              </w:divBdr>
            </w:div>
            <w:div w:id="966544609">
              <w:marLeft w:val="0"/>
              <w:marRight w:val="0"/>
              <w:marTop w:val="0"/>
              <w:marBottom w:val="0"/>
              <w:divBdr>
                <w:top w:val="none" w:sz="0" w:space="0" w:color="auto"/>
                <w:left w:val="none" w:sz="0" w:space="0" w:color="auto"/>
                <w:bottom w:val="none" w:sz="0" w:space="0" w:color="auto"/>
                <w:right w:val="none" w:sz="0" w:space="0" w:color="auto"/>
              </w:divBdr>
            </w:div>
            <w:div w:id="1840460962">
              <w:marLeft w:val="0"/>
              <w:marRight w:val="0"/>
              <w:marTop w:val="0"/>
              <w:marBottom w:val="0"/>
              <w:divBdr>
                <w:top w:val="none" w:sz="0" w:space="0" w:color="auto"/>
                <w:left w:val="none" w:sz="0" w:space="0" w:color="auto"/>
                <w:bottom w:val="none" w:sz="0" w:space="0" w:color="auto"/>
                <w:right w:val="none" w:sz="0" w:space="0" w:color="auto"/>
              </w:divBdr>
            </w:div>
            <w:div w:id="1327856545">
              <w:marLeft w:val="0"/>
              <w:marRight w:val="0"/>
              <w:marTop w:val="0"/>
              <w:marBottom w:val="0"/>
              <w:divBdr>
                <w:top w:val="none" w:sz="0" w:space="0" w:color="auto"/>
                <w:left w:val="none" w:sz="0" w:space="0" w:color="auto"/>
                <w:bottom w:val="none" w:sz="0" w:space="0" w:color="auto"/>
                <w:right w:val="none" w:sz="0" w:space="0" w:color="auto"/>
              </w:divBdr>
            </w:div>
            <w:div w:id="1865942125">
              <w:marLeft w:val="0"/>
              <w:marRight w:val="0"/>
              <w:marTop w:val="0"/>
              <w:marBottom w:val="0"/>
              <w:divBdr>
                <w:top w:val="none" w:sz="0" w:space="0" w:color="auto"/>
                <w:left w:val="none" w:sz="0" w:space="0" w:color="auto"/>
                <w:bottom w:val="none" w:sz="0" w:space="0" w:color="auto"/>
                <w:right w:val="none" w:sz="0" w:space="0" w:color="auto"/>
              </w:divBdr>
            </w:div>
            <w:div w:id="1122185196">
              <w:marLeft w:val="0"/>
              <w:marRight w:val="0"/>
              <w:marTop w:val="0"/>
              <w:marBottom w:val="0"/>
              <w:divBdr>
                <w:top w:val="none" w:sz="0" w:space="0" w:color="auto"/>
                <w:left w:val="none" w:sz="0" w:space="0" w:color="auto"/>
                <w:bottom w:val="none" w:sz="0" w:space="0" w:color="auto"/>
                <w:right w:val="none" w:sz="0" w:space="0" w:color="auto"/>
              </w:divBdr>
            </w:div>
            <w:div w:id="121967963">
              <w:marLeft w:val="0"/>
              <w:marRight w:val="0"/>
              <w:marTop w:val="0"/>
              <w:marBottom w:val="0"/>
              <w:divBdr>
                <w:top w:val="none" w:sz="0" w:space="0" w:color="auto"/>
                <w:left w:val="none" w:sz="0" w:space="0" w:color="auto"/>
                <w:bottom w:val="none" w:sz="0" w:space="0" w:color="auto"/>
                <w:right w:val="none" w:sz="0" w:space="0" w:color="auto"/>
              </w:divBdr>
            </w:div>
            <w:div w:id="1610358987">
              <w:marLeft w:val="0"/>
              <w:marRight w:val="0"/>
              <w:marTop w:val="0"/>
              <w:marBottom w:val="0"/>
              <w:divBdr>
                <w:top w:val="none" w:sz="0" w:space="0" w:color="auto"/>
                <w:left w:val="none" w:sz="0" w:space="0" w:color="auto"/>
                <w:bottom w:val="none" w:sz="0" w:space="0" w:color="auto"/>
                <w:right w:val="none" w:sz="0" w:space="0" w:color="auto"/>
              </w:divBdr>
            </w:div>
            <w:div w:id="745301560">
              <w:marLeft w:val="0"/>
              <w:marRight w:val="0"/>
              <w:marTop w:val="0"/>
              <w:marBottom w:val="0"/>
              <w:divBdr>
                <w:top w:val="none" w:sz="0" w:space="0" w:color="auto"/>
                <w:left w:val="none" w:sz="0" w:space="0" w:color="auto"/>
                <w:bottom w:val="none" w:sz="0" w:space="0" w:color="auto"/>
                <w:right w:val="none" w:sz="0" w:space="0" w:color="auto"/>
              </w:divBdr>
            </w:div>
            <w:div w:id="541870551">
              <w:marLeft w:val="0"/>
              <w:marRight w:val="0"/>
              <w:marTop w:val="0"/>
              <w:marBottom w:val="0"/>
              <w:divBdr>
                <w:top w:val="none" w:sz="0" w:space="0" w:color="auto"/>
                <w:left w:val="none" w:sz="0" w:space="0" w:color="auto"/>
                <w:bottom w:val="none" w:sz="0" w:space="0" w:color="auto"/>
                <w:right w:val="none" w:sz="0" w:space="0" w:color="auto"/>
              </w:divBdr>
            </w:div>
            <w:div w:id="1529683970">
              <w:marLeft w:val="0"/>
              <w:marRight w:val="0"/>
              <w:marTop w:val="0"/>
              <w:marBottom w:val="0"/>
              <w:divBdr>
                <w:top w:val="none" w:sz="0" w:space="0" w:color="auto"/>
                <w:left w:val="none" w:sz="0" w:space="0" w:color="auto"/>
                <w:bottom w:val="none" w:sz="0" w:space="0" w:color="auto"/>
                <w:right w:val="none" w:sz="0" w:space="0" w:color="auto"/>
              </w:divBdr>
            </w:div>
            <w:div w:id="237641735">
              <w:marLeft w:val="0"/>
              <w:marRight w:val="0"/>
              <w:marTop w:val="0"/>
              <w:marBottom w:val="0"/>
              <w:divBdr>
                <w:top w:val="none" w:sz="0" w:space="0" w:color="auto"/>
                <w:left w:val="none" w:sz="0" w:space="0" w:color="auto"/>
                <w:bottom w:val="none" w:sz="0" w:space="0" w:color="auto"/>
                <w:right w:val="none" w:sz="0" w:space="0" w:color="auto"/>
              </w:divBdr>
            </w:div>
            <w:div w:id="1203397030">
              <w:marLeft w:val="0"/>
              <w:marRight w:val="0"/>
              <w:marTop w:val="0"/>
              <w:marBottom w:val="0"/>
              <w:divBdr>
                <w:top w:val="none" w:sz="0" w:space="0" w:color="auto"/>
                <w:left w:val="none" w:sz="0" w:space="0" w:color="auto"/>
                <w:bottom w:val="none" w:sz="0" w:space="0" w:color="auto"/>
                <w:right w:val="none" w:sz="0" w:space="0" w:color="auto"/>
              </w:divBdr>
            </w:div>
            <w:div w:id="1214466296">
              <w:marLeft w:val="0"/>
              <w:marRight w:val="0"/>
              <w:marTop w:val="0"/>
              <w:marBottom w:val="0"/>
              <w:divBdr>
                <w:top w:val="none" w:sz="0" w:space="0" w:color="auto"/>
                <w:left w:val="none" w:sz="0" w:space="0" w:color="auto"/>
                <w:bottom w:val="none" w:sz="0" w:space="0" w:color="auto"/>
                <w:right w:val="none" w:sz="0" w:space="0" w:color="auto"/>
              </w:divBdr>
            </w:div>
            <w:div w:id="2133939074">
              <w:marLeft w:val="0"/>
              <w:marRight w:val="0"/>
              <w:marTop w:val="0"/>
              <w:marBottom w:val="0"/>
              <w:divBdr>
                <w:top w:val="none" w:sz="0" w:space="0" w:color="auto"/>
                <w:left w:val="none" w:sz="0" w:space="0" w:color="auto"/>
                <w:bottom w:val="none" w:sz="0" w:space="0" w:color="auto"/>
                <w:right w:val="none" w:sz="0" w:space="0" w:color="auto"/>
              </w:divBdr>
            </w:div>
            <w:div w:id="1021904686">
              <w:marLeft w:val="0"/>
              <w:marRight w:val="0"/>
              <w:marTop w:val="0"/>
              <w:marBottom w:val="0"/>
              <w:divBdr>
                <w:top w:val="none" w:sz="0" w:space="0" w:color="auto"/>
                <w:left w:val="none" w:sz="0" w:space="0" w:color="auto"/>
                <w:bottom w:val="none" w:sz="0" w:space="0" w:color="auto"/>
                <w:right w:val="none" w:sz="0" w:space="0" w:color="auto"/>
              </w:divBdr>
            </w:div>
            <w:div w:id="1974099231">
              <w:marLeft w:val="0"/>
              <w:marRight w:val="0"/>
              <w:marTop w:val="0"/>
              <w:marBottom w:val="0"/>
              <w:divBdr>
                <w:top w:val="none" w:sz="0" w:space="0" w:color="auto"/>
                <w:left w:val="none" w:sz="0" w:space="0" w:color="auto"/>
                <w:bottom w:val="none" w:sz="0" w:space="0" w:color="auto"/>
                <w:right w:val="none" w:sz="0" w:space="0" w:color="auto"/>
              </w:divBdr>
            </w:div>
            <w:div w:id="320429809">
              <w:marLeft w:val="0"/>
              <w:marRight w:val="0"/>
              <w:marTop w:val="0"/>
              <w:marBottom w:val="0"/>
              <w:divBdr>
                <w:top w:val="none" w:sz="0" w:space="0" w:color="auto"/>
                <w:left w:val="none" w:sz="0" w:space="0" w:color="auto"/>
                <w:bottom w:val="none" w:sz="0" w:space="0" w:color="auto"/>
                <w:right w:val="none" w:sz="0" w:space="0" w:color="auto"/>
              </w:divBdr>
            </w:div>
            <w:div w:id="1685862889">
              <w:marLeft w:val="0"/>
              <w:marRight w:val="0"/>
              <w:marTop w:val="0"/>
              <w:marBottom w:val="0"/>
              <w:divBdr>
                <w:top w:val="none" w:sz="0" w:space="0" w:color="auto"/>
                <w:left w:val="none" w:sz="0" w:space="0" w:color="auto"/>
                <w:bottom w:val="none" w:sz="0" w:space="0" w:color="auto"/>
                <w:right w:val="none" w:sz="0" w:space="0" w:color="auto"/>
              </w:divBdr>
            </w:div>
            <w:div w:id="1044448678">
              <w:marLeft w:val="0"/>
              <w:marRight w:val="0"/>
              <w:marTop w:val="0"/>
              <w:marBottom w:val="0"/>
              <w:divBdr>
                <w:top w:val="none" w:sz="0" w:space="0" w:color="auto"/>
                <w:left w:val="none" w:sz="0" w:space="0" w:color="auto"/>
                <w:bottom w:val="none" w:sz="0" w:space="0" w:color="auto"/>
                <w:right w:val="none" w:sz="0" w:space="0" w:color="auto"/>
              </w:divBdr>
            </w:div>
            <w:div w:id="944576548">
              <w:marLeft w:val="0"/>
              <w:marRight w:val="0"/>
              <w:marTop w:val="0"/>
              <w:marBottom w:val="0"/>
              <w:divBdr>
                <w:top w:val="none" w:sz="0" w:space="0" w:color="auto"/>
                <w:left w:val="none" w:sz="0" w:space="0" w:color="auto"/>
                <w:bottom w:val="none" w:sz="0" w:space="0" w:color="auto"/>
                <w:right w:val="none" w:sz="0" w:space="0" w:color="auto"/>
              </w:divBdr>
            </w:div>
            <w:div w:id="557328603">
              <w:marLeft w:val="0"/>
              <w:marRight w:val="0"/>
              <w:marTop w:val="0"/>
              <w:marBottom w:val="0"/>
              <w:divBdr>
                <w:top w:val="none" w:sz="0" w:space="0" w:color="auto"/>
                <w:left w:val="none" w:sz="0" w:space="0" w:color="auto"/>
                <w:bottom w:val="none" w:sz="0" w:space="0" w:color="auto"/>
                <w:right w:val="none" w:sz="0" w:space="0" w:color="auto"/>
              </w:divBdr>
            </w:div>
            <w:div w:id="2004622876">
              <w:marLeft w:val="0"/>
              <w:marRight w:val="0"/>
              <w:marTop w:val="0"/>
              <w:marBottom w:val="0"/>
              <w:divBdr>
                <w:top w:val="none" w:sz="0" w:space="0" w:color="auto"/>
                <w:left w:val="none" w:sz="0" w:space="0" w:color="auto"/>
                <w:bottom w:val="none" w:sz="0" w:space="0" w:color="auto"/>
                <w:right w:val="none" w:sz="0" w:space="0" w:color="auto"/>
              </w:divBdr>
            </w:div>
            <w:div w:id="367224886">
              <w:marLeft w:val="0"/>
              <w:marRight w:val="0"/>
              <w:marTop w:val="0"/>
              <w:marBottom w:val="0"/>
              <w:divBdr>
                <w:top w:val="none" w:sz="0" w:space="0" w:color="auto"/>
                <w:left w:val="none" w:sz="0" w:space="0" w:color="auto"/>
                <w:bottom w:val="none" w:sz="0" w:space="0" w:color="auto"/>
                <w:right w:val="none" w:sz="0" w:space="0" w:color="auto"/>
              </w:divBdr>
            </w:div>
            <w:div w:id="2091271201">
              <w:marLeft w:val="0"/>
              <w:marRight w:val="0"/>
              <w:marTop w:val="0"/>
              <w:marBottom w:val="0"/>
              <w:divBdr>
                <w:top w:val="none" w:sz="0" w:space="0" w:color="auto"/>
                <w:left w:val="none" w:sz="0" w:space="0" w:color="auto"/>
                <w:bottom w:val="none" w:sz="0" w:space="0" w:color="auto"/>
                <w:right w:val="none" w:sz="0" w:space="0" w:color="auto"/>
              </w:divBdr>
            </w:div>
            <w:div w:id="800922818">
              <w:marLeft w:val="0"/>
              <w:marRight w:val="0"/>
              <w:marTop w:val="0"/>
              <w:marBottom w:val="0"/>
              <w:divBdr>
                <w:top w:val="none" w:sz="0" w:space="0" w:color="auto"/>
                <w:left w:val="none" w:sz="0" w:space="0" w:color="auto"/>
                <w:bottom w:val="none" w:sz="0" w:space="0" w:color="auto"/>
                <w:right w:val="none" w:sz="0" w:space="0" w:color="auto"/>
              </w:divBdr>
            </w:div>
            <w:div w:id="1041368700">
              <w:marLeft w:val="0"/>
              <w:marRight w:val="0"/>
              <w:marTop w:val="0"/>
              <w:marBottom w:val="0"/>
              <w:divBdr>
                <w:top w:val="none" w:sz="0" w:space="0" w:color="auto"/>
                <w:left w:val="none" w:sz="0" w:space="0" w:color="auto"/>
                <w:bottom w:val="none" w:sz="0" w:space="0" w:color="auto"/>
                <w:right w:val="none" w:sz="0" w:space="0" w:color="auto"/>
              </w:divBdr>
            </w:div>
            <w:div w:id="1317493234">
              <w:marLeft w:val="0"/>
              <w:marRight w:val="0"/>
              <w:marTop w:val="0"/>
              <w:marBottom w:val="0"/>
              <w:divBdr>
                <w:top w:val="none" w:sz="0" w:space="0" w:color="auto"/>
                <w:left w:val="none" w:sz="0" w:space="0" w:color="auto"/>
                <w:bottom w:val="none" w:sz="0" w:space="0" w:color="auto"/>
                <w:right w:val="none" w:sz="0" w:space="0" w:color="auto"/>
              </w:divBdr>
            </w:div>
            <w:div w:id="1108158768">
              <w:marLeft w:val="0"/>
              <w:marRight w:val="0"/>
              <w:marTop w:val="0"/>
              <w:marBottom w:val="0"/>
              <w:divBdr>
                <w:top w:val="none" w:sz="0" w:space="0" w:color="auto"/>
                <w:left w:val="none" w:sz="0" w:space="0" w:color="auto"/>
                <w:bottom w:val="none" w:sz="0" w:space="0" w:color="auto"/>
                <w:right w:val="none" w:sz="0" w:space="0" w:color="auto"/>
              </w:divBdr>
            </w:div>
            <w:div w:id="779032640">
              <w:marLeft w:val="0"/>
              <w:marRight w:val="0"/>
              <w:marTop w:val="0"/>
              <w:marBottom w:val="0"/>
              <w:divBdr>
                <w:top w:val="none" w:sz="0" w:space="0" w:color="auto"/>
                <w:left w:val="none" w:sz="0" w:space="0" w:color="auto"/>
                <w:bottom w:val="none" w:sz="0" w:space="0" w:color="auto"/>
                <w:right w:val="none" w:sz="0" w:space="0" w:color="auto"/>
              </w:divBdr>
            </w:div>
            <w:div w:id="1900625919">
              <w:marLeft w:val="0"/>
              <w:marRight w:val="0"/>
              <w:marTop w:val="0"/>
              <w:marBottom w:val="0"/>
              <w:divBdr>
                <w:top w:val="none" w:sz="0" w:space="0" w:color="auto"/>
                <w:left w:val="none" w:sz="0" w:space="0" w:color="auto"/>
                <w:bottom w:val="none" w:sz="0" w:space="0" w:color="auto"/>
                <w:right w:val="none" w:sz="0" w:space="0" w:color="auto"/>
              </w:divBdr>
            </w:div>
            <w:div w:id="889999054">
              <w:marLeft w:val="0"/>
              <w:marRight w:val="0"/>
              <w:marTop w:val="0"/>
              <w:marBottom w:val="0"/>
              <w:divBdr>
                <w:top w:val="none" w:sz="0" w:space="0" w:color="auto"/>
                <w:left w:val="none" w:sz="0" w:space="0" w:color="auto"/>
                <w:bottom w:val="none" w:sz="0" w:space="0" w:color="auto"/>
                <w:right w:val="none" w:sz="0" w:space="0" w:color="auto"/>
              </w:divBdr>
            </w:div>
            <w:div w:id="1400637373">
              <w:marLeft w:val="0"/>
              <w:marRight w:val="0"/>
              <w:marTop w:val="0"/>
              <w:marBottom w:val="0"/>
              <w:divBdr>
                <w:top w:val="none" w:sz="0" w:space="0" w:color="auto"/>
                <w:left w:val="none" w:sz="0" w:space="0" w:color="auto"/>
                <w:bottom w:val="none" w:sz="0" w:space="0" w:color="auto"/>
                <w:right w:val="none" w:sz="0" w:space="0" w:color="auto"/>
              </w:divBdr>
            </w:div>
            <w:div w:id="1724451150">
              <w:marLeft w:val="0"/>
              <w:marRight w:val="0"/>
              <w:marTop w:val="0"/>
              <w:marBottom w:val="0"/>
              <w:divBdr>
                <w:top w:val="none" w:sz="0" w:space="0" w:color="auto"/>
                <w:left w:val="none" w:sz="0" w:space="0" w:color="auto"/>
                <w:bottom w:val="none" w:sz="0" w:space="0" w:color="auto"/>
                <w:right w:val="none" w:sz="0" w:space="0" w:color="auto"/>
              </w:divBdr>
            </w:div>
            <w:div w:id="127171238">
              <w:marLeft w:val="0"/>
              <w:marRight w:val="0"/>
              <w:marTop w:val="0"/>
              <w:marBottom w:val="0"/>
              <w:divBdr>
                <w:top w:val="none" w:sz="0" w:space="0" w:color="auto"/>
                <w:left w:val="none" w:sz="0" w:space="0" w:color="auto"/>
                <w:bottom w:val="none" w:sz="0" w:space="0" w:color="auto"/>
                <w:right w:val="none" w:sz="0" w:space="0" w:color="auto"/>
              </w:divBdr>
            </w:div>
            <w:div w:id="1449156825">
              <w:marLeft w:val="0"/>
              <w:marRight w:val="0"/>
              <w:marTop w:val="0"/>
              <w:marBottom w:val="0"/>
              <w:divBdr>
                <w:top w:val="none" w:sz="0" w:space="0" w:color="auto"/>
                <w:left w:val="none" w:sz="0" w:space="0" w:color="auto"/>
                <w:bottom w:val="none" w:sz="0" w:space="0" w:color="auto"/>
                <w:right w:val="none" w:sz="0" w:space="0" w:color="auto"/>
              </w:divBdr>
            </w:div>
            <w:div w:id="402683479">
              <w:marLeft w:val="0"/>
              <w:marRight w:val="0"/>
              <w:marTop w:val="0"/>
              <w:marBottom w:val="0"/>
              <w:divBdr>
                <w:top w:val="none" w:sz="0" w:space="0" w:color="auto"/>
                <w:left w:val="none" w:sz="0" w:space="0" w:color="auto"/>
                <w:bottom w:val="none" w:sz="0" w:space="0" w:color="auto"/>
                <w:right w:val="none" w:sz="0" w:space="0" w:color="auto"/>
              </w:divBdr>
            </w:div>
            <w:div w:id="594825419">
              <w:marLeft w:val="0"/>
              <w:marRight w:val="0"/>
              <w:marTop w:val="0"/>
              <w:marBottom w:val="0"/>
              <w:divBdr>
                <w:top w:val="none" w:sz="0" w:space="0" w:color="auto"/>
                <w:left w:val="none" w:sz="0" w:space="0" w:color="auto"/>
                <w:bottom w:val="none" w:sz="0" w:space="0" w:color="auto"/>
                <w:right w:val="none" w:sz="0" w:space="0" w:color="auto"/>
              </w:divBdr>
            </w:div>
            <w:div w:id="217977717">
              <w:marLeft w:val="0"/>
              <w:marRight w:val="0"/>
              <w:marTop w:val="0"/>
              <w:marBottom w:val="0"/>
              <w:divBdr>
                <w:top w:val="none" w:sz="0" w:space="0" w:color="auto"/>
                <w:left w:val="none" w:sz="0" w:space="0" w:color="auto"/>
                <w:bottom w:val="none" w:sz="0" w:space="0" w:color="auto"/>
                <w:right w:val="none" w:sz="0" w:space="0" w:color="auto"/>
              </w:divBdr>
            </w:div>
            <w:div w:id="138617219">
              <w:marLeft w:val="0"/>
              <w:marRight w:val="0"/>
              <w:marTop w:val="0"/>
              <w:marBottom w:val="0"/>
              <w:divBdr>
                <w:top w:val="none" w:sz="0" w:space="0" w:color="auto"/>
                <w:left w:val="none" w:sz="0" w:space="0" w:color="auto"/>
                <w:bottom w:val="none" w:sz="0" w:space="0" w:color="auto"/>
                <w:right w:val="none" w:sz="0" w:space="0" w:color="auto"/>
              </w:divBdr>
            </w:div>
            <w:div w:id="1122652163">
              <w:marLeft w:val="0"/>
              <w:marRight w:val="0"/>
              <w:marTop w:val="0"/>
              <w:marBottom w:val="0"/>
              <w:divBdr>
                <w:top w:val="none" w:sz="0" w:space="0" w:color="auto"/>
                <w:left w:val="none" w:sz="0" w:space="0" w:color="auto"/>
                <w:bottom w:val="none" w:sz="0" w:space="0" w:color="auto"/>
                <w:right w:val="none" w:sz="0" w:space="0" w:color="auto"/>
              </w:divBdr>
            </w:div>
            <w:div w:id="722798983">
              <w:marLeft w:val="0"/>
              <w:marRight w:val="0"/>
              <w:marTop w:val="0"/>
              <w:marBottom w:val="0"/>
              <w:divBdr>
                <w:top w:val="none" w:sz="0" w:space="0" w:color="auto"/>
                <w:left w:val="none" w:sz="0" w:space="0" w:color="auto"/>
                <w:bottom w:val="none" w:sz="0" w:space="0" w:color="auto"/>
                <w:right w:val="none" w:sz="0" w:space="0" w:color="auto"/>
              </w:divBdr>
            </w:div>
            <w:div w:id="57284615">
              <w:marLeft w:val="0"/>
              <w:marRight w:val="0"/>
              <w:marTop w:val="0"/>
              <w:marBottom w:val="0"/>
              <w:divBdr>
                <w:top w:val="none" w:sz="0" w:space="0" w:color="auto"/>
                <w:left w:val="none" w:sz="0" w:space="0" w:color="auto"/>
                <w:bottom w:val="none" w:sz="0" w:space="0" w:color="auto"/>
                <w:right w:val="none" w:sz="0" w:space="0" w:color="auto"/>
              </w:divBdr>
            </w:div>
            <w:div w:id="1645817911">
              <w:marLeft w:val="0"/>
              <w:marRight w:val="0"/>
              <w:marTop w:val="0"/>
              <w:marBottom w:val="0"/>
              <w:divBdr>
                <w:top w:val="none" w:sz="0" w:space="0" w:color="auto"/>
                <w:left w:val="none" w:sz="0" w:space="0" w:color="auto"/>
                <w:bottom w:val="none" w:sz="0" w:space="0" w:color="auto"/>
                <w:right w:val="none" w:sz="0" w:space="0" w:color="auto"/>
              </w:divBdr>
            </w:div>
            <w:div w:id="1174876412">
              <w:marLeft w:val="0"/>
              <w:marRight w:val="0"/>
              <w:marTop w:val="0"/>
              <w:marBottom w:val="0"/>
              <w:divBdr>
                <w:top w:val="none" w:sz="0" w:space="0" w:color="auto"/>
                <w:left w:val="none" w:sz="0" w:space="0" w:color="auto"/>
                <w:bottom w:val="none" w:sz="0" w:space="0" w:color="auto"/>
                <w:right w:val="none" w:sz="0" w:space="0" w:color="auto"/>
              </w:divBdr>
            </w:div>
            <w:div w:id="1187259181">
              <w:marLeft w:val="0"/>
              <w:marRight w:val="0"/>
              <w:marTop w:val="0"/>
              <w:marBottom w:val="0"/>
              <w:divBdr>
                <w:top w:val="none" w:sz="0" w:space="0" w:color="auto"/>
                <w:left w:val="none" w:sz="0" w:space="0" w:color="auto"/>
                <w:bottom w:val="none" w:sz="0" w:space="0" w:color="auto"/>
                <w:right w:val="none" w:sz="0" w:space="0" w:color="auto"/>
              </w:divBdr>
            </w:div>
            <w:div w:id="2073428811">
              <w:marLeft w:val="0"/>
              <w:marRight w:val="0"/>
              <w:marTop w:val="0"/>
              <w:marBottom w:val="0"/>
              <w:divBdr>
                <w:top w:val="none" w:sz="0" w:space="0" w:color="auto"/>
                <w:left w:val="none" w:sz="0" w:space="0" w:color="auto"/>
                <w:bottom w:val="none" w:sz="0" w:space="0" w:color="auto"/>
                <w:right w:val="none" w:sz="0" w:space="0" w:color="auto"/>
              </w:divBdr>
            </w:div>
            <w:div w:id="1556887579">
              <w:marLeft w:val="0"/>
              <w:marRight w:val="0"/>
              <w:marTop w:val="0"/>
              <w:marBottom w:val="0"/>
              <w:divBdr>
                <w:top w:val="none" w:sz="0" w:space="0" w:color="auto"/>
                <w:left w:val="none" w:sz="0" w:space="0" w:color="auto"/>
                <w:bottom w:val="none" w:sz="0" w:space="0" w:color="auto"/>
                <w:right w:val="none" w:sz="0" w:space="0" w:color="auto"/>
              </w:divBdr>
            </w:div>
            <w:div w:id="1989554558">
              <w:marLeft w:val="0"/>
              <w:marRight w:val="0"/>
              <w:marTop w:val="0"/>
              <w:marBottom w:val="0"/>
              <w:divBdr>
                <w:top w:val="none" w:sz="0" w:space="0" w:color="auto"/>
                <w:left w:val="none" w:sz="0" w:space="0" w:color="auto"/>
                <w:bottom w:val="none" w:sz="0" w:space="0" w:color="auto"/>
                <w:right w:val="none" w:sz="0" w:space="0" w:color="auto"/>
              </w:divBdr>
            </w:div>
            <w:div w:id="1308582478">
              <w:marLeft w:val="0"/>
              <w:marRight w:val="0"/>
              <w:marTop w:val="0"/>
              <w:marBottom w:val="0"/>
              <w:divBdr>
                <w:top w:val="none" w:sz="0" w:space="0" w:color="auto"/>
                <w:left w:val="none" w:sz="0" w:space="0" w:color="auto"/>
                <w:bottom w:val="none" w:sz="0" w:space="0" w:color="auto"/>
                <w:right w:val="none" w:sz="0" w:space="0" w:color="auto"/>
              </w:divBdr>
            </w:div>
            <w:div w:id="1982344184">
              <w:marLeft w:val="0"/>
              <w:marRight w:val="0"/>
              <w:marTop w:val="0"/>
              <w:marBottom w:val="0"/>
              <w:divBdr>
                <w:top w:val="none" w:sz="0" w:space="0" w:color="auto"/>
                <w:left w:val="none" w:sz="0" w:space="0" w:color="auto"/>
                <w:bottom w:val="none" w:sz="0" w:space="0" w:color="auto"/>
                <w:right w:val="none" w:sz="0" w:space="0" w:color="auto"/>
              </w:divBdr>
            </w:div>
            <w:div w:id="1395733468">
              <w:marLeft w:val="0"/>
              <w:marRight w:val="0"/>
              <w:marTop w:val="0"/>
              <w:marBottom w:val="0"/>
              <w:divBdr>
                <w:top w:val="none" w:sz="0" w:space="0" w:color="auto"/>
                <w:left w:val="none" w:sz="0" w:space="0" w:color="auto"/>
                <w:bottom w:val="none" w:sz="0" w:space="0" w:color="auto"/>
                <w:right w:val="none" w:sz="0" w:space="0" w:color="auto"/>
              </w:divBdr>
            </w:div>
            <w:div w:id="282883338">
              <w:marLeft w:val="0"/>
              <w:marRight w:val="0"/>
              <w:marTop w:val="0"/>
              <w:marBottom w:val="0"/>
              <w:divBdr>
                <w:top w:val="none" w:sz="0" w:space="0" w:color="auto"/>
                <w:left w:val="none" w:sz="0" w:space="0" w:color="auto"/>
                <w:bottom w:val="none" w:sz="0" w:space="0" w:color="auto"/>
                <w:right w:val="none" w:sz="0" w:space="0" w:color="auto"/>
              </w:divBdr>
            </w:div>
            <w:div w:id="977346498">
              <w:marLeft w:val="0"/>
              <w:marRight w:val="0"/>
              <w:marTop w:val="0"/>
              <w:marBottom w:val="0"/>
              <w:divBdr>
                <w:top w:val="none" w:sz="0" w:space="0" w:color="auto"/>
                <w:left w:val="none" w:sz="0" w:space="0" w:color="auto"/>
                <w:bottom w:val="none" w:sz="0" w:space="0" w:color="auto"/>
                <w:right w:val="none" w:sz="0" w:space="0" w:color="auto"/>
              </w:divBdr>
            </w:div>
            <w:div w:id="1620837874">
              <w:marLeft w:val="0"/>
              <w:marRight w:val="0"/>
              <w:marTop w:val="0"/>
              <w:marBottom w:val="0"/>
              <w:divBdr>
                <w:top w:val="none" w:sz="0" w:space="0" w:color="auto"/>
                <w:left w:val="none" w:sz="0" w:space="0" w:color="auto"/>
                <w:bottom w:val="none" w:sz="0" w:space="0" w:color="auto"/>
                <w:right w:val="none" w:sz="0" w:space="0" w:color="auto"/>
              </w:divBdr>
            </w:div>
            <w:div w:id="334384323">
              <w:marLeft w:val="0"/>
              <w:marRight w:val="0"/>
              <w:marTop w:val="0"/>
              <w:marBottom w:val="0"/>
              <w:divBdr>
                <w:top w:val="none" w:sz="0" w:space="0" w:color="auto"/>
                <w:left w:val="none" w:sz="0" w:space="0" w:color="auto"/>
                <w:bottom w:val="none" w:sz="0" w:space="0" w:color="auto"/>
                <w:right w:val="none" w:sz="0" w:space="0" w:color="auto"/>
              </w:divBdr>
            </w:div>
            <w:div w:id="54865036">
              <w:marLeft w:val="0"/>
              <w:marRight w:val="0"/>
              <w:marTop w:val="0"/>
              <w:marBottom w:val="0"/>
              <w:divBdr>
                <w:top w:val="none" w:sz="0" w:space="0" w:color="auto"/>
                <w:left w:val="none" w:sz="0" w:space="0" w:color="auto"/>
                <w:bottom w:val="none" w:sz="0" w:space="0" w:color="auto"/>
                <w:right w:val="none" w:sz="0" w:space="0" w:color="auto"/>
              </w:divBdr>
            </w:div>
            <w:div w:id="288320213">
              <w:marLeft w:val="0"/>
              <w:marRight w:val="0"/>
              <w:marTop w:val="0"/>
              <w:marBottom w:val="0"/>
              <w:divBdr>
                <w:top w:val="none" w:sz="0" w:space="0" w:color="auto"/>
                <w:left w:val="none" w:sz="0" w:space="0" w:color="auto"/>
                <w:bottom w:val="none" w:sz="0" w:space="0" w:color="auto"/>
                <w:right w:val="none" w:sz="0" w:space="0" w:color="auto"/>
              </w:divBdr>
            </w:div>
            <w:div w:id="171187883">
              <w:marLeft w:val="0"/>
              <w:marRight w:val="0"/>
              <w:marTop w:val="0"/>
              <w:marBottom w:val="0"/>
              <w:divBdr>
                <w:top w:val="none" w:sz="0" w:space="0" w:color="auto"/>
                <w:left w:val="none" w:sz="0" w:space="0" w:color="auto"/>
                <w:bottom w:val="none" w:sz="0" w:space="0" w:color="auto"/>
                <w:right w:val="none" w:sz="0" w:space="0" w:color="auto"/>
              </w:divBdr>
            </w:div>
            <w:div w:id="710155815">
              <w:marLeft w:val="0"/>
              <w:marRight w:val="0"/>
              <w:marTop w:val="0"/>
              <w:marBottom w:val="0"/>
              <w:divBdr>
                <w:top w:val="none" w:sz="0" w:space="0" w:color="auto"/>
                <w:left w:val="none" w:sz="0" w:space="0" w:color="auto"/>
                <w:bottom w:val="none" w:sz="0" w:space="0" w:color="auto"/>
                <w:right w:val="none" w:sz="0" w:space="0" w:color="auto"/>
              </w:divBdr>
            </w:div>
            <w:div w:id="1071318873">
              <w:marLeft w:val="0"/>
              <w:marRight w:val="0"/>
              <w:marTop w:val="0"/>
              <w:marBottom w:val="0"/>
              <w:divBdr>
                <w:top w:val="none" w:sz="0" w:space="0" w:color="auto"/>
                <w:left w:val="none" w:sz="0" w:space="0" w:color="auto"/>
                <w:bottom w:val="none" w:sz="0" w:space="0" w:color="auto"/>
                <w:right w:val="none" w:sz="0" w:space="0" w:color="auto"/>
              </w:divBdr>
            </w:div>
            <w:div w:id="1519003550">
              <w:marLeft w:val="0"/>
              <w:marRight w:val="0"/>
              <w:marTop w:val="0"/>
              <w:marBottom w:val="0"/>
              <w:divBdr>
                <w:top w:val="none" w:sz="0" w:space="0" w:color="auto"/>
                <w:left w:val="none" w:sz="0" w:space="0" w:color="auto"/>
                <w:bottom w:val="none" w:sz="0" w:space="0" w:color="auto"/>
                <w:right w:val="none" w:sz="0" w:space="0" w:color="auto"/>
              </w:divBdr>
            </w:div>
            <w:div w:id="1622955931">
              <w:marLeft w:val="0"/>
              <w:marRight w:val="0"/>
              <w:marTop w:val="0"/>
              <w:marBottom w:val="0"/>
              <w:divBdr>
                <w:top w:val="none" w:sz="0" w:space="0" w:color="auto"/>
                <w:left w:val="none" w:sz="0" w:space="0" w:color="auto"/>
                <w:bottom w:val="none" w:sz="0" w:space="0" w:color="auto"/>
                <w:right w:val="none" w:sz="0" w:space="0" w:color="auto"/>
              </w:divBdr>
            </w:div>
            <w:div w:id="2084646102">
              <w:marLeft w:val="0"/>
              <w:marRight w:val="0"/>
              <w:marTop w:val="0"/>
              <w:marBottom w:val="0"/>
              <w:divBdr>
                <w:top w:val="none" w:sz="0" w:space="0" w:color="auto"/>
                <w:left w:val="none" w:sz="0" w:space="0" w:color="auto"/>
                <w:bottom w:val="none" w:sz="0" w:space="0" w:color="auto"/>
                <w:right w:val="none" w:sz="0" w:space="0" w:color="auto"/>
              </w:divBdr>
            </w:div>
            <w:div w:id="739132015">
              <w:marLeft w:val="0"/>
              <w:marRight w:val="0"/>
              <w:marTop w:val="0"/>
              <w:marBottom w:val="0"/>
              <w:divBdr>
                <w:top w:val="none" w:sz="0" w:space="0" w:color="auto"/>
                <w:left w:val="none" w:sz="0" w:space="0" w:color="auto"/>
                <w:bottom w:val="none" w:sz="0" w:space="0" w:color="auto"/>
                <w:right w:val="none" w:sz="0" w:space="0" w:color="auto"/>
              </w:divBdr>
            </w:div>
            <w:div w:id="661079193">
              <w:marLeft w:val="0"/>
              <w:marRight w:val="0"/>
              <w:marTop w:val="0"/>
              <w:marBottom w:val="0"/>
              <w:divBdr>
                <w:top w:val="none" w:sz="0" w:space="0" w:color="auto"/>
                <w:left w:val="none" w:sz="0" w:space="0" w:color="auto"/>
                <w:bottom w:val="none" w:sz="0" w:space="0" w:color="auto"/>
                <w:right w:val="none" w:sz="0" w:space="0" w:color="auto"/>
              </w:divBdr>
            </w:div>
            <w:div w:id="1195533831">
              <w:marLeft w:val="0"/>
              <w:marRight w:val="0"/>
              <w:marTop w:val="0"/>
              <w:marBottom w:val="0"/>
              <w:divBdr>
                <w:top w:val="none" w:sz="0" w:space="0" w:color="auto"/>
                <w:left w:val="none" w:sz="0" w:space="0" w:color="auto"/>
                <w:bottom w:val="none" w:sz="0" w:space="0" w:color="auto"/>
                <w:right w:val="none" w:sz="0" w:space="0" w:color="auto"/>
              </w:divBdr>
            </w:div>
            <w:div w:id="993022119">
              <w:marLeft w:val="0"/>
              <w:marRight w:val="0"/>
              <w:marTop w:val="0"/>
              <w:marBottom w:val="0"/>
              <w:divBdr>
                <w:top w:val="none" w:sz="0" w:space="0" w:color="auto"/>
                <w:left w:val="none" w:sz="0" w:space="0" w:color="auto"/>
                <w:bottom w:val="none" w:sz="0" w:space="0" w:color="auto"/>
                <w:right w:val="none" w:sz="0" w:space="0" w:color="auto"/>
              </w:divBdr>
            </w:div>
            <w:div w:id="1017804291">
              <w:marLeft w:val="0"/>
              <w:marRight w:val="0"/>
              <w:marTop w:val="0"/>
              <w:marBottom w:val="0"/>
              <w:divBdr>
                <w:top w:val="none" w:sz="0" w:space="0" w:color="auto"/>
                <w:left w:val="none" w:sz="0" w:space="0" w:color="auto"/>
                <w:bottom w:val="none" w:sz="0" w:space="0" w:color="auto"/>
                <w:right w:val="none" w:sz="0" w:space="0" w:color="auto"/>
              </w:divBdr>
            </w:div>
            <w:div w:id="2084527460">
              <w:marLeft w:val="0"/>
              <w:marRight w:val="0"/>
              <w:marTop w:val="0"/>
              <w:marBottom w:val="0"/>
              <w:divBdr>
                <w:top w:val="none" w:sz="0" w:space="0" w:color="auto"/>
                <w:left w:val="none" w:sz="0" w:space="0" w:color="auto"/>
                <w:bottom w:val="none" w:sz="0" w:space="0" w:color="auto"/>
                <w:right w:val="none" w:sz="0" w:space="0" w:color="auto"/>
              </w:divBdr>
            </w:div>
            <w:div w:id="1590970538">
              <w:marLeft w:val="0"/>
              <w:marRight w:val="0"/>
              <w:marTop w:val="0"/>
              <w:marBottom w:val="0"/>
              <w:divBdr>
                <w:top w:val="none" w:sz="0" w:space="0" w:color="auto"/>
                <w:left w:val="none" w:sz="0" w:space="0" w:color="auto"/>
                <w:bottom w:val="none" w:sz="0" w:space="0" w:color="auto"/>
                <w:right w:val="none" w:sz="0" w:space="0" w:color="auto"/>
              </w:divBdr>
            </w:div>
            <w:div w:id="754210302">
              <w:marLeft w:val="0"/>
              <w:marRight w:val="0"/>
              <w:marTop w:val="0"/>
              <w:marBottom w:val="0"/>
              <w:divBdr>
                <w:top w:val="none" w:sz="0" w:space="0" w:color="auto"/>
                <w:left w:val="none" w:sz="0" w:space="0" w:color="auto"/>
                <w:bottom w:val="none" w:sz="0" w:space="0" w:color="auto"/>
                <w:right w:val="none" w:sz="0" w:space="0" w:color="auto"/>
              </w:divBdr>
            </w:div>
            <w:div w:id="106855743">
              <w:marLeft w:val="0"/>
              <w:marRight w:val="0"/>
              <w:marTop w:val="0"/>
              <w:marBottom w:val="0"/>
              <w:divBdr>
                <w:top w:val="none" w:sz="0" w:space="0" w:color="auto"/>
                <w:left w:val="none" w:sz="0" w:space="0" w:color="auto"/>
                <w:bottom w:val="none" w:sz="0" w:space="0" w:color="auto"/>
                <w:right w:val="none" w:sz="0" w:space="0" w:color="auto"/>
              </w:divBdr>
            </w:div>
            <w:div w:id="235172096">
              <w:marLeft w:val="0"/>
              <w:marRight w:val="0"/>
              <w:marTop w:val="0"/>
              <w:marBottom w:val="0"/>
              <w:divBdr>
                <w:top w:val="none" w:sz="0" w:space="0" w:color="auto"/>
                <w:left w:val="none" w:sz="0" w:space="0" w:color="auto"/>
                <w:bottom w:val="none" w:sz="0" w:space="0" w:color="auto"/>
                <w:right w:val="none" w:sz="0" w:space="0" w:color="auto"/>
              </w:divBdr>
            </w:div>
            <w:div w:id="666321809">
              <w:marLeft w:val="0"/>
              <w:marRight w:val="0"/>
              <w:marTop w:val="0"/>
              <w:marBottom w:val="0"/>
              <w:divBdr>
                <w:top w:val="none" w:sz="0" w:space="0" w:color="auto"/>
                <w:left w:val="none" w:sz="0" w:space="0" w:color="auto"/>
                <w:bottom w:val="none" w:sz="0" w:space="0" w:color="auto"/>
                <w:right w:val="none" w:sz="0" w:space="0" w:color="auto"/>
              </w:divBdr>
            </w:div>
            <w:div w:id="1012682968">
              <w:marLeft w:val="0"/>
              <w:marRight w:val="0"/>
              <w:marTop w:val="0"/>
              <w:marBottom w:val="0"/>
              <w:divBdr>
                <w:top w:val="none" w:sz="0" w:space="0" w:color="auto"/>
                <w:left w:val="none" w:sz="0" w:space="0" w:color="auto"/>
                <w:bottom w:val="none" w:sz="0" w:space="0" w:color="auto"/>
                <w:right w:val="none" w:sz="0" w:space="0" w:color="auto"/>
              </w:divBdr>
            </w:div>
            <w:div w:id="383793986">
              <w:marLeft w:val="0"/>
              <w:marRight w:val="0"/>
              <w:marTop w:val="0"/>
              <w:marBottom w:val="0"/>
              <w:divBdr>
                <w:top w:val="none" w:sz="0" w:space="0" w:color="auto"/>
                <w:left w:val="none" w:sz="0" w:space="0" w:color="auto"/>
                <w:bottom w:val="none" w:sz="0" w:space="0" w:color="auto"/>
                <w:right w:val="none" w:sz="0" w:space="0" w:color="auto"/>
              </w:divBdr>
            </w:div>
            <w:div w:id="1879706680">
              <w:marLeft w:val="0"/>
              <w:marRight w:val="0"/>
              <w:marTop w:val="0"/>
              <w:marBottom w:val="0"/>
              <w:divBdr>
                <w:top w:val="none" w:sz="0" w:space="0" w:color="auto"/>
                <w:left w:val="none" w:sz="0" w:space="0" w:color="auto"/>
                <w:bottom w:val="none" w:sz="0" w:space="0" w:color="auto"/>
                <w:right w:val="none" w:sz="0" w:space="0" w:color="auto"/>
              </w:divBdr>
            </w:div>
            <w:div w:id="1470125796">
              <w:marLeft w:val="0"/>
              <w:marRight w:val="0"/>
              <w:marTop w:val="0"/>
              <w:marBottom w:val="0"/>
              <w:divBdr>
                <w:top w:val="none" w:sz="0" w:space="0" w:color="auto"/>
                <w:left w:val="none" w:sz="0" w:space="0" w:color="auto"/>
                <w:bottom w:val="none" w:sz="0" w:space="0" w:color="auto"/>
                <w:right w:val="none" w:sz="0" w:space="0" w:color="auto"/>
              </w:divBdr>
            </w:div>
            <w:div w:id="198008248">
              <w:marLeft w:val="0"/>
              <w:marRight w:val="0"/>
              <w:marTop w:val="0"/>
              <w:marBottom w:val="0"/>
              <w:divBdr>
                <w:top w:val="none" w:sz="0" w:space="0" w:color="auto"/>
                <w:left w:val="none" w:sz="0" w:space="0" w:color="auto"/>
                <w:bottom w:val="none" w:sz="0" w:space="0" w:color="auto"/>
                <w:right w:val="none" w:sz="0" w:space="0" w:color="auto"/>
              </w:divBdr>
            </w:div>
            <w:div w:id="34279301">
              <w:marLeft w:val="0"/>
              <w:marRight w:val="0"/>
              <w:marTop w:val="0"/>
              <w:marBottom w:val="0"/>
              <w:divBdr>
                <w:top w:val="none" w:sz="0" w:space="0" w:color="auto"/>
                <w:left w:val="none" w:sz="0" w:space="0" w:color="auto"/>
                <w:bottom w:val="none" w:sz="0" w:space="0" w:color="auto"/>
                <w:right w:val="none" w:sz="0" w:space="0" w:color="auto"/>
              </w:divBdr>
            </w:div>
            <w:div w:id="2055038725">
              <w:marLeft w:val="0"/>
              <w:marRight w:val="0"/>
              <w:marTop w:val="0"/>
              <w:marBottom w:val="0"/>
              <w:divBdr>
                <w:top w:val="none" w:sz="0" w:space="0" w:color="auto"/>
                <w:left w:val="none" w:sz="0" w:space="0" w:color="auto"/>
                <w:bottom w:val="none" w:sz="0" w:space="0" w:color="auto"/>
                <w:right w:val="none" w:sz="0" w:space="0" w:color="auto"/>
              </w:divBdr>
            </w:div>
            <w:div w:id="1231306369">
              <w:marLeft w:val="0"/>
              <w:marRight w:val="0"/>
              <w:marTop w:val="0"/>
              <w:marBottom w:val="0"/>
              <w:divBdr>
                <w:top w:val="none" w:sz="0" w:space="0" w:color="auto"/>
                <w:left w:val="none" w:sz="0" w:space="0" w:color="auto"/>
                <w:bottom w:val="none" w:sz="0" w:space="0" w:color="auto"/>
                <w:right w:val="none" w:sz="0" w:space="0" w:color="auto"/>
              </w:divBdr>
            </w:div>
            <w:div w:id="1965192878">
              <w:marLeft w:val="0"/>
              <w:marRight w:val="0"/>
              <w:marTop w:val="0"/>
              <w:marBottom w:val="0"/>
              <w:divBdr>
                <w:top w:val="none" w:sz="0" w:space="0" w:color="auto"/>
                <w:left w:val="none" w:sz="0" w:space="0" w:color="auto"/>
                <w:bottom w:val="none" w:sz="0" w:space="0" w:color="auto"/>
                <w:right w:val="none" w:sz="0" w:space="0" w:color="auto"/>
              </w:divBdr>
            </w:div>
            <w:div w:id="418134195">
              <w:marLeft w:val="0"/>
              <w:marRight w:val="0"/>
              <w:marTop w:val="0"/>
              <w:marBottom w:val="0"/>
              <w:divBdr>
                <w:top w:val="none" w:sz="0" w:space="0" w:color="auto"/>
                <w:left w:val="none" w:sz="0" w:space="0" w:color="auto"/>
                <w:bottom w:val="none" w:sz="0" w:space="0" w:color="auto"/>
                <w:right w:val="none" w:sz="0" w:space="0" w:color="auto"/>
              </w:divBdr>
            </w:div>
            <w:div w:id="1372799549">
              <w:marLeft w:val="0"/>
              <w:marRight w:val="0"/>
              <w:marTop w:val="0"/>
              <w:marBottom w:val="0"/>
              <w:divBdr>
                <w:top w:val="none" w:sz="0" w:space="0" w:color="auto"/>
                <w:left w:val="none" w:sz="0" w:space="0" w:color="auto"/>
                <w:bottom w:val="none" w:sz="0" w:space="0" w:color="auto"/>
                <w:right w:val="none" w:sz="0" w:space="0" w:color="auto"/>
              </w:divBdr>
            </w:div>
            <w:div w:id="1237276059">
              <w:marLeft w:val="0"/>
              <w:marRight w:val="0"/>
              <w:marTop w:val="0"/>
              <w:marBottom w:val="0"/>
              <w:divBdr>
                <w:top w:val="none" w:sz="0" w:space="0" w:color="auto"/>
                <w:left w:val="none" w:sz="0" w:space="0" w:color="auto"/>
                <w:bottom w:val="none" w:sz="0" w:space="0" w:color="auto"/>
                <w:right w:val="none" w:sz="0" w:space="0" w:color="auto"/>
              </w:divBdr>
            </w:div>
            <w:div w:id="1138688695">
              <w:marLeft w:val="0"/>
              <w:marRight w:val="0"/>
              <w:marTop w:val="0"/>
              <w:marBottom w:val="0"/>
              <w:divBdr>
                <w:top w:val="none" w:sz="0" w:space="0" w:color="auto"/>
                <w:left w:val="none" w:sz="0" w:space="0" w:color="auto"/>
                <w:bottom w:val="none" w:sz="0" w:space="0" w:color="auto"/>
                <w:right w:val="none" w:sz="0" w:space="0" w:color="auto"/>
              </w:divBdr>
            </w:div>
            <w:div w:id="665743991">
              <w:marLeft w:val="0"/>
              <w:marRight w:val="0"/>
              <w:marTop w:val="0"/>
              <w:marBottom w:val="0"/>
              <w:divBdr>
                <w:top w:val="none" w:sz="0" w:space="0" w:color="auto"/>
                <w:left w:val="none" w:sz="0" w:space="0" w:color="auto"/>
                <w:bottom w:val="none" w:sz="0" w:space="0" w:color="auto"/>
                <w:right w:val="none" w:sz="0" w:space="0" w:color="auto"/>
              </w:divBdr>
            </w:div>
            <w:div w:id="1830557069">
              <w:marLeft w:val="0"/>
              <w:marRight w:val="0"/>
              <w:marTop w:val="0"/>
              <w:marBottom w:val="0"/>
              <w:divBdr>
                <w:top w:val="none" w:sz="0" w:space="0" w:color="auto"/>
                <w:left w:val="none" w:sz="0" w:space="0" w:color="auto"/>
                <w:bottom w:val="none" w:sz="0" w:space="0" w:color="auto"/>
                <w:right w:val="none" w:sz="0" w:space="0" w:color="auto"/>
              </w:divBdr>
            </w:div>
            <w:div w:id="1523931045">
              <w:marLeft w:val="0"/>
              <w:marRight w:val="0"/>
              <w:marTop w:val="0"/>
              <w:marBottom w:val="0"/>
              <w:divBdr>
                <w:top w:val="none" w:sz="0" w:space="0" w:color="auto"/>
                <w:left w:val="none" w:sz="0" w:space="0" w:color="auto"/>
                <w:bottom w:val="none" w:sz="0" w:space="0" w:color="auto"/>
                <w:right w:val="none" w:sz="0" w:space="0" w:color="auto"/>
              </w:divBdr>
            </w:div>
            <w:div w:id="1689404586">
              <w:marLeft w:val="0"/>
              <w:marRight w:val="0"/>
              <w:marTop w:val="0"/>
              <w:marBottom w:val="0"/>
              <w:divBdr>
                <w:top w:val="none" w:sz="0" w:space="0" w:color="auto"/>
                <w:left w:val="none" w:sz="0" w:space="0" w:color="auto"/>
                <w:bottom w:val="none" w:sz="0" w:space="0" w:color="auto"/>
                <w:right w:val="none" w:sz="0" w:space="0" w:color="auto"/>
              </w:divBdr>
            </w:div>
            <w:div w:id="1124276851">
              <w:marLeft w:val="0"/>
              <w:marRight w:val="0"/>
              <w:marTop w:val="0"/>
              <w:marBottom w:val="0"/>
              <w:divBdr>
                <w:top w:val="none" w:sz="0" w:space="0" w:color="auto"/>
                <w:left w:val="none" w:sz="0" w:space="0" w:color="auto"/>
                <w:bottom w:val="none" w:sz="0" w:space="0" w:color="auto"/>
                <w:right w:val="none" w:sz="0" w:space="0" w:color="auto"/>
              </w:divBdr>
            </w:div>
            <w:div w:id="1119837891">
              <w:marLeft w:val="0"/>
              <w:marRight w:val="0"/>
              <w:marTop w:val="0"/>
              <w:marBottom w:val="0"/>
              <w:divBdr>
                <w:top w:val="none" w:sz="0" w:space="0" w:color="auto"/>
                <w:left w:val="none" w:sz="0" w:space="0" w:color="auto"/>
                <w:bottom w:val="none" w:sz="0" w:space="0" w:color="auto"/>
                <w:right w:val="none" w:sz="0" w:space="0" w:color="auto"/>
              </w:divBdr>
            </w:div>
            <w:div w:id="2098557926">
              <w:marLeft w:val="0"/>
              <w:marRight w:val="0"/>
              <w:marTop w:val="0"/>
              <w:marBottom w:val="0"/>
              <w:divBdr>
                <w:top w:val="none" w:sz="0" w:space="0" w:color="auto"/>
                <w:left w:val="none" w:sz="0" w:space="0" w:color="auto"/>
                <w:bottom w:val="none" w:sz="0" w:space="0" w:color="auto"/>
                <w:right w:val="none" w:sz="0" w:space="0" w:color="auto"/>
              </w:divBdr>
            </w:div>
            <w:div w:id="2073116708">
              <w:marLeft w:val="0"/>
              <w:marRight w:val="0"/>
              <w:marTop w:val="0"/>
              <w:marBottom w:val="0"/>
              <w:divBdr>
                <w:top w:val="none" w:sz="0" w:space="0" w:color="auto"/>
                <w:left w:val="none" w:sz="0" w:space="0" w:color="auto"/>
                <w:bottom w:val="none" w:sz="0" w:space="0" w:color="auto"/>
                <w:right w:val="none" w:sz="0" w:space="0" w:color="auto"/>
              </w:divBdr>
            </w:div>
            <w:div w:id="842163166">
              <w:marLeft w:val="0"/>
              <w:marRight w:val="0"/>
              <w:marTop w:val="0"/>
              <w:marBottom w:val="0"/>
              <w:divBdr>
                <w:top w:val="none" w:sz="0" w:space="0" w:color="auto"/>
                <w:left w:val="none" w:sz="0" w:space="0" w:color="auto"/>
                <w:bottom w:val="none" w:sz="0" w:space="0" w:color="auto"/>
                <w:right w:val="none" w:sz="0" w:space="0" w:color="auto"/>
              </w:divBdr>
            </w:div>
            <w:div w:id="1627664871">
              <w:marLeft w:val="0"/>
              <w:marRight w:val="0"/>
              <w:marTop w:val="0"/>
              <w:marBottom w:val="0"/>
              <w:divBdr>
                <w:top w:val="none" w:sz="0" w:space="0" w:color="auto"/>
                <w:left w:val="none" w:sz="0" w:space="0" w:color="auto"/>
                <w:bottom w:val="none" w:sz="0" w:space="0" w:color="auto"/>
                <w:right w:val="none" w:sz="0" w:space="0" w:color="auto"/>
              </w:divBdr>
            </w:div>
            <w:div w:id="1997802235">
              <w:marLeft w:val="0"/>
              <w:marRight w:val="0"/>
              <w:marTop w:val="0"/>
              <w:marBottom w:val="0"/>
              <w:divBdr>
                <w:top w:val="none" w:sz="0" w:space="0" w:color="auto"/>
                <w:left w:val="none" w:sz="0" w:space="0" w:color="auto"/>
                <w:bottom w:val="none" w:sz="0" w:space="0" w:color="auto"/>
                <w:right w:val="none" w:sz="0" w:space="0" w:color="auto"/>
              </w:divBdr>
            </w:div>
            <w:div w:id="1316030516">
              <w:marLeft w:val="0"/>
              <w:marRight w:val="0"/>
              <w:marTop w:val="0"/>
              <w:marBottom w:val="0"/>
              <w:divBdr>
                <w:top w:val="none" w:sz="0" w:space="0" w:color="auto"/>
                <w:left w:val="none" w:sz="0" w:space="0" w:color="auto"/>
                <w:bottom w:val="none" w:sz="0" w:space="0" w:color="auto"/>
                <w:right w:val="none" w:sz="0" w:space="0" w:color="auto"/>
              </w:divBdr>
            </w:div>
            <w:div w:id="721027982">
              <w:marLeft w:val="0"/>
              <w:marRight w:val="0"/>
              <w:marTop w:val="0"/>
              <w:marBottom w:val="0"/>
              <w:divBdr>
                <w:top w:val="none" w:sz="0" w:space="0" w:color="auto"/>
                <w:left w:val="none" w:sz="0" w:space="0" w:color="auto"/>
                <w:bottom w:val="none" w:sz="0" w:space="0" w:color="auto"/>
                <w:right w:val="none" w:sz="0" w:space="0" w:color="auto"/>
              </w:divBdr>
            </w:div>
            <w:div w:id="1462571930">
              <w:marLeft w:val="0"/>
              <w:marRight w:val="0"/>
              <w:marTop w:val="0"/>
              <w:marBottom w:val="0"/>
              <w:divBdr>
                <w:top w:val="none" w:sz="0" w:space="0" w:color="auto"/>
                <w:left w:val="none" w:sz="0" w:space="0" w:color="auto"/>
                <w:bottom w:val="none" w:sz="0" w:space="0" w:color="auto"/>
                <w:right w:val="none" w:sz="0" w:space="0" w:color="auto"/>
              </w:divBdr>
            </w:div>
            <w:div w:id="330186529">
              <w:marLeft w:val="0"/>
              <w:marRight w:val="0"/>
              <w:marTop w:val="0"/>
              <w:marBottom w:val="0"/>
              <w:divBdr>
                <w:top w:val="none" w:sz="0" w:space="0" w:color="auto"/>
                <w:left w:val="none" w:sz="0" w:space="0" w:color="auto"/>
                <w:bottom w:val="none" w:sz="0" w:space="0" w:color="auto"/>
                <w:right w:val="none" w:sz="0" w:space="0" w:color="auto"/>
              </w:divBdr>
            </w:div>
            <w:div w:id="1876044445">
              <w:marLeft w:val="0"/>
              <w:marRight w:val="0"/>
              <w:marTop w:val="0"/>
              <w:marBottom w:val="0"/>
              <w:divBdr>
                <w:top w:val="none" w:sz="0" w:space="0" w:color="auto"/>
                <w:left w:val="none" w:sz="0" w:space="0" w:color="auto"/>
                <w:bottom w:val="none" w:sz="0" w:space="0" w:color="auto"/>
                <w:right w:val="none" w:sz="0" w:space="0" w:color="auto"/>
              </w:divBdr>
            </w:div>
            <w:div w:id="1484082692">
              <w:marLeft w:val="0"/>
              <w:marRight w:val="0"/>
              <w:marTop w:val="0"/>
              <w:marBottom w:val="0"/>
              <w:divBdr>
                <w:top w:val="none" w:sz="0" w:space="0" w:color="auto"/>
                <w:left w:val="none" w:sz="0" w:space="0" w:color="auto"/>
                <w:bottom w:val="none" w:sz="0" w:space="0" w:color="auto"/>
                <w:right w:val="none" w:sz="0" w:space="0" w:color="auto"/>
              </w:divBdr>
            </w:div>
            <w:div w:id="2085952573">
              <w:marLeft w:val="0"/>
              <w:marRight w:val="0"/>
              <w:marTop w:val="0"/>
              <w:marBottom w:val="0"/>
              <w:divBdr>
                <w:top w:val="none" w:sz="0" w:space="0" w:color="auto"/>
                <w:left w:val="none" w:sz="0" w:space="0" w:color="auto"/>
                <w:bottom w:val="none" w:sz="0" w:space="0" w:color="auto"/>
                <w:right w:val="none" w:sz="0" w:space="0" w:color="auto"/>
              </w:divBdr>
            </w:div>
            <w:div w:id="1631667253">
              <w:marLeft w:val="0"/>
              <w:marRight w:val="0"/>
              <w:marTop w:val="0"/>
              <w:marBottom w:val="0"/>
              <w:divBdr>
                <w:top w:val="none" w:sz="0" w:space="0" w:color="auto"/>
                <w:left w:val="none" w:sz="0" w:space="0" w:color="auto"/>
                <w:bottom w:val="none" w:sz="0" w:space="0" w:color="auto"/>
                <w:right w:val="none" w:sz="0" w:space="0" w:color="auto"/>
              </w:divBdr>
            </w:div>
            <w:div w:id="809134896">
              <w:marLeft w:val="0"/>
              <w:marRight w:val="0"/>
              <w:marTop w:val="0"/>
              <w:marBottom w:val="0"/>
              <w:divBdr>
                <w:top w:val="none" w:sz="0" w:space="0" w:color="auto"/>
                <w:left w:val="none" w:sz="0" w:space="0" w:color="auto"/>
                <w:bottom w:val="none" w:sz="0" w:space="0" w:color="auto"/>
                <w:right w:val="none" w:sz="0" w:space="0" w:color="auto"/>
              </w:divBdr>
            </w:div>
            <w:div w:id="692269940">
              <w:marLeft w:val="0"/>
              <w:marRight w:val="0"/>
              <w:marTop w:val="0"/>
              <w:marBottom w:val="0"/>
              <w:divBdr>
                <w:top w:val="none" w:sz="0" w:space="0" w:color="auto"/>
                <w:left w:val="none" w:sz="0" w:space="0" w:color="auto"/>
                <w:bottom w:val="none" w:sz="0" w:space="0" w:color="auto"/>
                <w:right w:val="none" w:sz="0" w:space="0" w:color="auto"/>
              </w:divBdr>
            </w:div>
            <w:div w:id="1949461013">
              <w:marLeft w:val="0"/>
              <w:marRight w:val="0"/>
              <w:marTop w:val="0"/>
              <w:marBottom w:val="0"/>
              <w:divBdr>
                <w:top w:val="none" w:sz="0" w:space="0" w:color="auto"/>
                <w:left w:val="none" w:sz="0" w:space="0" w:color="auto"/>
                <w:bottom w:val="none" w:sz="0" w:space="0" w:color="auto"/>
                <w:right w:val="none" w:sz="0" w:space="0" w:color="auto"/>
              </w:divBdr>
            </w:div>
            <w:div w:id="1549874115">
              <w:marLeft w:val="0"/>
              <w:marRight w:val="0"/>
              <w:marTop w:val="0"/>
              <w:marBottom w:val="0"/>
              <w:divBdr>
                <w:top w:val="none" w:sz="0" w:space="0" w:color="auto"/>
                <w:left w:val="none" w:sz="0" w:space="0" w:color="auto"/>
                <w:bottom w:val="none" w:sz="0" w:space="0" w:color="auto"/>
                <w:right w:val="none" w:sz="0" w:space="0" w:color="auto"/>
              </w:divBdr>
            </w:div>
            <w:div w:id="1166899893">
              <w:marLeft w:val="0"/>
              <w:marRight w:val="0"/>
              <w:marTop w:val="0"/>
              <w:marBottom w:val="0"/>
              <w:divBdr>
                <w:top w:val="none" w:sz="0" w:space="0" w:color="auto"/>
                <w:left w:val="none" w:sz="0" w:space="0" w:color="auto"/>
                <w:bottom w:val="none" w:sz="0" w:space="0" w:color="auto"/>
                <w:right w:val="none" w:sz="0" w:space="0" w:color="auto"/>
              </w:divBdr>
            </w:div>
            <w:div w:id="331447423">
              <w:marLeft w:val="0"/>
              <w:marRight w:val="0"/>
              <w:marTop w:val="0"/>
              <w:marBottom w:val="0"/>
              <w:divBdr>
                <w:top w:val="none" w:sz="0" w:space="0" w:color="auto"/>
                <w:left w:val="none" w:sz="0" w:space="0" w:color="auto"/>
                <w:bottom w:val="none" w:sz="0" w:space="0" w:color="auto"/>
                <w:right w:val="none" w:sz="0" w:space="0" w:color="auto"/>
              </w:divBdr>
            </w:div>
            <w:div w:id="1224491292">
              <w:marLeft w:val="0"/>
              <w:marRight w:val="0"/>
              <w:marTop w:val="0"/>
              <w:marBottom w:val="0"/>
              <w:divBdr>
                <w:top w:val="none" w:sz="0" w:space="0" w:color="auto"/>
                <w:left w:val="none" w:sz="0" w:space="0" w:color="auto"/>
                <w:bottom w:val="none" w:sz="0" w:space="0" w:color="auto"/>
                <w:right w:val="none" w:sz="0" w:space="0" w:color="auto"/>
              </w:divBdr>
            </w:div>
            <w:div w:id="1706296334">
              <w:marLeft w:val="0"/>
              <w:marRight w:val="0"/>
              <w:marTop w:val="0"/>
              <w:marBottom w:val="0"/>
              <w:divBdr>
                <w:top w:val="none" w:sz="0" w:space="0" w:color="auto"/>
                <w:left w:val="none" w:sz="0" w:space="0" w:color="auto"/>
                <w:bottom w:val="none" w:sz="0" w:space="0" w:color="auto"/>
                <w:right w:val="none" w:sz="0" w:space="0" w:color="auto"/>
              </w:divBdr>
            </w:div>
            <w:div w:id="607353927">
              <w:marLeft w:val="0"/>
              <w:marRight w:val="0"/>
              <w:marTop w:val="0"/>
              <w:marBottom w:val="0"/>
              <w:divBdr>
                <w:top w:val="none" w:sz="0" w:space="0" w:color="auto"/>
                <w:left w:val="none" w:sz="0" w:space="0" w:color="auto"/>
                <w:bottom w:val="none" w:sz="0" w:space="0" w:color="auto"/>
                <w:right w:val="none" w:sz="0" w:space="0" w:color="auto"/>
              </w:divBdr>
            </w:div>
            <w:div w:id="1551653967">
              <w:marLeft w:val="0"/>
              <w:marRight w:val="0"/>
              <w:marTop w:val="0"/>
              <w:marBottom w:val="0"/>
              <w:divBdr>
                <w:top w:val="none" w:sz="0" w:space="0" w:color="auto"/>
                <w:left w:val="none" w:sz="0" w:space="0" w:color="auto"/>
                <w:bottom w:val="none" w:sz="0" w:space="0" w:color="auto"/>
                <w:right w:val="none" w:sz="0" w:space="0" w:color="auto"/>
              </w:divBdr>
            </w:div>
            <w:div w:id="1414938788">
              <w:marLeft w:val="0"/>
              <w:marRight w:val="0"/>
              <w:marTop w:val="0"/>
              <w:marBottom w:val="0"/>
              <w:divBdr>
                <w:top w:val="none" w:sz="0" w:space="0" w:color="auto"/>
                <w:left w:val="none" w:sz="0" w:space="0" w:color="auto"/>
                <w:bottom w:val="none" w:sz="0" w:space="0" w:color="auto"/>
                <w:right w:val="none" w:sz="0" w:space="0" w:color="auto"/>
              </w:divBdr>
            </w:div>
            <w:div w:id="1586720207">
              <w:marLeft w:val="0"/>
              <w:marRight w:val="0"/>
              <w:marTop w:val="0"/>
              <w:marBottom w:val="0"/>
              <w:divBdr>
                <w:top w:val="none" w:sz="0" w:space="0" w:color="auto"/>
                <w:left w:val="none" w:sz="0" w:space="0" w:color="auto"/>
                <w:bottom w:val="none" w:sz="0" w:space="0" w:color="auto"/>
                <w:right w:val="none" w:sz="0" w:space="0" w:color="auto"/>
              </w:divBdr>
            </w:div>
            <w:div w:id="1377462590">
              <w:marLeft w:val="0"/>
              <w:marRight w:val="0"/>
              <w:marTop w:val="0"/>
              <w:marBottom w:val="0"/>
              <w:divBdr>
                <w:top w:val="none" w:sz="0" w:space="0" w:color="auto"/>
                <w:left w:val="none" w:sz="0" w:space="0" w:color="auto"/>
                <w:bottom w:val="none" w:sz="0" w:space="0" w:color="auto"/>
                <w:right w:val="none" w:sz="0" w:space="0" w:color="auto"/>
              </w:divBdr>
            </w:div>
            <w:div w:id="224340625">
              <w:marLeft w:val="0"/>
              <w:marRight w:val="0"/>
              <w:marTop w:val="0"/>
              <w:marBottom w:val="0"/>
              <w:divBdr>
                <w:top w:val="none" w:sz="0" w:space="0" w:color="auto"/>
                <w:left w:val="none" w:sz="0" w:space="0" w:color="auto"/>
                <w:bottom w:val="none" w:sz="0" w:space="0" w:color="auto"/>
                <w:right w:val="none" w:sz="0" w:space="0" w:color="auto"/>
              </w:divBdr>
            </w:div>
            <w:div w:id="240600955">
              <w:marLeft w:val="0"/>
              <w:marRight w:val="0"/>
              <w:marTop w:val="0"/>
              <w:marBottom w:val="0"/>
              <w:divBdr>
                <w:top w:val="none" w:sz="0" w:space="0" w:color="auto"/>
                <w:left w:val="none" w:sz="0" w:space="0" w:color="auto"/>
                <w:bottom w:val="none" w:sz="0" w:space="0" w:color="auto"/>
                <w:right w:val="none" w:sz="0" w:space="0" w:color="auto"/>
              </w:divBdr>
            </w:div>
            <w:div w:id="1728916585">
              <w:marLeft w:val="0"/>
              <w:marRight w:val="0"/>
              <w:marTop w:val="0"/>
              <w:marBottom w:val="0"/>
              <w:divBdr>
                <w:top w:val="none" w:sz="0" w:space="0" w:color="auto"/>
                <w:left w:val="none" w:sz="0" w:space="0" w:color="auto"/>
                <w:bottom w:val="none" w:sz="0" w:space="0" w:color="auto"/>
                <w:right w:val="none" w:sz="0" w:space="0" w:color="auto"/>
              </w:divBdr>
            </w:div>
            <w:div w:id="1217277318">
              <w:marLeft w:val="0"/>
              <w:marRight w:val="0"/>
              <w:marTop w:val="0"/>
              <w:marBottom w:val="0"/>
              <w:divBdr>
                <w:top w:val="none" w:sz="0" w:space="0" w:color="auto"/>
                <w:left w:val="none" w:sz="0" w:space="0" w:color="auto"/>
                <w:bottom w:val="none" w:sz="0" w:space="0" w:color="auto"/>
                <w:right w:val="none" w:sz="0" w:space="0" w:color="auto"/>
              </w:divBdr>
            </w:div>
            <w:div w:id="165479916">
              <w:marLeft w:val="0"/>
              <w:marRight w:val="0"/>
              <w:marTop w:val="0"/>
              <w:marBottom w:val="0"/>
              <w:divBdr>
                <w:top w:val="none" w:sz="0" w:space="0" w:color="auto"/>
                <w:left w:val="none" w:sz="0" w:space="0" w:color="auto"/>
                <w:bottom w:val="none" w:sz="0" w:space="0" w:color="auto"/>
                <w:right w:val="none" w:sz="0" w:space="0" w:color="auto"/>
              </w:divBdr>
            </w:div>
            <w:div w:id="1146436334">
              <w:marLeft w:val="0"/>
              <w:marRight w:val="0"/>
              <w:marTop w:val="0"/>
              <w:marBottom w:val="0"/>
              <w:divBdr>
                <w:top w:val="none" w:sz="0" w:space="0" w:color="auto"/>
                <w:left w:val="none" w:sz="0" w:space="0" w:color="auto"/>
                <w:bottom w:val="none" w:sz="0" w:space="0" w:color="auto"/>
                <w:right w:val="none" w:sz="0" w:space="0" w:color="auto"/>
              </w:divBdr>
            </w:div>
            <w:div w:id="1379889099">
              <w:marLeft w:val="0"/>
              <w:marRight w:val="0"/>
              <w:marTop w:val="0"/>
              <w:marBottom w:val="0"/>
              <w:divBdr>
                <w:top w:val="none" w:sz="0" w:space="0" w:color="auto"/>
                <w:left w:val="none" w:sz="0" w:space="0" w:color="auto"/>
                <w:bottom w:val="none" w:sz="0" w:space="0" w:color="auto"/>
                <w:right w:val="none" w:sz="0" w:space="0" w:color="auto"/>
              </w:divBdr>
            </w:div>
            <w:div w:id="1967394923">
              <w:marLeft w:val="0"/>
              <w:marRight w:val="0"/>
              <w:marTop w:val="0"/>
              <w:marBottom w:val="0"/>
              <w:divBdr>
                <w:top w:val="none" w:sz="0" w:space="0" w:color="auto"/>
                <w:left w:val="none" w:sz="0" w:space="0" w:color="auto"/>
                <w:bottom w:val="none" w:sz="0" w:space="0" w:color="auto"/>
                <w:right w:val="none" w:sz="0" w:space="0" w:color="auto"/>
              </w:divBdr>
            </w:div>
            <w:div w:id="1780441964">
              <w:marLeft w:val="0"/>
              <w:marRight w:val="0"/>
              <w:marTop w:val="0"/>
              <w:marBottom w:val="0"/>
              <w:divBdr>
                <w:top w:val="none" w:sz="0" w:space="0" w:color="auto"/>
                <w:left w:val="none" w:sz="0" w:space="0" w:color="auto"/>
                <w:bottom w:val="none" w:sz="0" w:space="0" w:color="auto"/>
                <w:right w:val="none" w:sz="0" w:space="0" w:color="auto"/>
              </w:divBdr>
            </w:div>
            <w:div w:id="1510607255">
              <w:marLeft w:val="0"/>
              <w:marRight w:val="0"/>
              <w:marTop w:val="0"/>
              <w:marBottom w:val="0"/>
              <w:divBdr>
                <w:top w:val="none" w:sz="0" w:space="0" w:color="auto"/>
                <w:left w:val="none" w:sz="0" w:space="0" w:color="auto"/>
                <w:bottom w:val="none" w:sz="0" w:space="0" w:color="auto"/>
                <w:right w:val="none" w:sz="0" w:space="0" w:color="auto"/>
              </w:divBdr>
            </w:div>
            <w:div w:id="8990151">
              <w:marLeft w:val="0"/>
              <w:marRight w:val="0"/>
              <w:marTop w:val="0"/>
              <w:marBottom w:val="0"/>
              <w:divBdr>
                <w:top w:val="none" w:sz="0" w:space="0" w:color="auto"/>
                <w:left w:val="none" w:sz="0" w:space="0" w:color="auto"/>
                <w:bottom w:val="none" w:sz="0" w:space="0" w:color="auto"/>
                <w:right w:val="none" w:sz="0" w:space="0" w:color="auto"/>
              </w:divBdr>
            </w:div>
            <w:div w:id="915941316">
              <w:marLeft w:val="0"/>
              <w:marRight w:val="0"/>
              <w:marTop w:val="0"/>
              <w:marBottom w:val="0"/>
              <w:divBdr>
                <w:top w:val="none" w:sz="0" w:space="0" w:color="auto"/>
                <w:left w:val="none" w:sz="0" w:space="0" w:color="auto"/>
                <w:bottom w:val="none" w:sz="0" w:space="0" w:color="auto"/>
                <w:right w:val="none" w:sz="0" w:space="0" w:color="auto"/>
              </w:divBdr>
            </w:div>
            <w:div w:id="202864770">
              <w:marLeft w:val="0"/>
              <w:marRight w:val="0"/>
              <w:marTop w:val="0"/>
              <w:marBottom w:val="0"/>
              <w:divBdr>
                <w:top w:val="none" w:sz="0" w:space="0" w:color="auto"/>
                <w:left w:val="none" w:sz="0" w:space="0" w:color="auto"/>
                <w:bottom w:val="none" w:sz="0" w:space="0" w:color="auto"/>
                <w:right w:val="none" w:sz="0" w:space="0" w:color="auto"/>
              </w:divBdr>
            </w:div>
            <w:div w:id="1046833099">
              <w:marLeft w:val="0"/>
              <w:marRight w:val="0"/>
              <w:marTop w:val="0"/>
              <w:marBottom w:val="0"/>
              <w:divBdr>
                <w:top w:val="none" w:sz="0" w:space="0" w:color="auto"/>
                <w:left w:val="none" w:sz="0" w:space="0" w:color="auto"/>
                <w:bottom w:val="none" w:sz="0" w:space="0" w:color="auto"/>
                <w:right w:val="none" w:sz="0" w:space="0" w:color="auto"/>
              </w:divBdr>
            </w:div>
            <w:div w:id="1850750651">
              <w:marLeft w:val="0"/>
              <w:marRight w:val="0"/>
              <w:marTop w:val="0"/>
              <w:marBottom w:val="0"/>
              <w:divBdr>
                <w:top w:val="none" w:sz="0" w:space="0" w:color="auto"/>
                <w:left w:val="none" w:sz="0" w:space="0" w:color="auto"/>
                <w:bottom w:val="none" w:sz="0" w:space="0" w:color="auto"/>
                <w:right w:val="none" w:sz="0" w:space="0" w:color="auto"/>
              </w:divBdr>
            </w:div>
            <w:div w:id="733817994">
              <w:marLeft w:val="0"/>
              <w:marRight w:val="0"/>
              <w:marTop w:val="0"/>
              <w:marBottom w:val="0"/>
              <w:divBdr>
                <w:top w:val="none" w:sz="0" w:space="0" w:color="auto"/>
                <w:left w:val="none" w:sz="0" w:space="0" w:color="auto"/>
                <w:bottom w:val="none" w:sz="0" w:space="0" w:color="auto"/>
                <w:right w:val="none" w:sz="0" w:space="0" w:color="auto"/>
              </w:divBdr>
            </w:div>
            <w:div w:id="1102646631">
              <w:marLeft w:val="0"/>
              <w:marRight w:val="0"/>
              <w:marTop w:val="0"/>
              <w:marBottom w:val="0"/>
              <w:divBdr>
                <w:top w:val="none" w:sz="0" w:space="0" w:color="auto"/>
                <w:left w:val="none" w:sz="0" w:space="0" w:color="auto"/>
                <w:bottom w:val="none" w:sz="0" w:space="0" w:color="auto"/>
                <w:right w:val="none" w:sz="0" w:space="0" w:color="auto"/>
              </w:divBdr>
            </w:div>
            <w:div w:id="1182429260">
              <w:marLeft w:val="0"/>
              <w:marRight w:val="0"/>
              <w:marTop w:val="0"/>
              <w:marBottom w:val="0"/>
              <w:divBdr>
                <w:top w:val="none" w:sz="0" w:space="0" w:color="auto"/>
                <w:left w:val="none" w:sz="0" w:space="0" w:color="auto"/>
                <w:bottom w:val="none" w:sz="0" w:space="0" w:color="auto"/>
                <w:right w:val="none" w:sz="0" w:space="0" w:color="auto"/>
              </w:divBdr>
            </w:div>
            <w:div w:id="1075665371">
              <w:marLeft w:val="0"/>
              <w:marRight w:val="0"/>
              <w:marTop w:val="0"/>
              <w:marBottom w:val="0"/>
              <w:divBdr>
                <w:top w:val="none" w:sz="0" w:space="0" w:color="auto"/>
                <w:left w:val="none" w:sz="0" w:space="0" w:color="auto"/>
                <w:bottom w:val="none" w:sz="0" w:space="0" w:color="auto"/>
                <w:right w:val="none" w:sz="0" w:space="0" w:color="auto"/>
              </w:divBdr>
            </w:div>
            <w:div w:id="1193573511">
              <w:marLeft w:val="0"/>
              <w:marRight w:val="0"/>
              <w:marTop w:val="0"/>
              <w:marBottom w:val="0"/>
              <w:divBdr>
                <w:top w:val="none" w:sz="0" w:space="0" w:color="auto"/>
                <w:left w:val="none" w:sz="0" w:space="0" w:color="auto"/>
                <w:bottom w:val="none" w:sz="0" w:space="0" w:color="auto"/>
                <w:right w:val="none" w:sz="0" w:space="0" w:color="auto"/>
              </w:divBdr>
            </w:div>
            <w:div w:id="1971352305">
              <w:marLeft w:val="0"/>
              <w:marRight w:val="0"/>
              <w:marTop w:val="0"/>
              <w:marBottom w:val="0"/>
              <w:divBdr>
                <w:top w:val="none" w:sz="0" w:space="0" w:color="auto"/>
                <w:left w:val="none" w:sz="0" w:space="0" w:color="auto"/>
                <w:bottom w:val="none" w:sz="0" w:space="0" w:color="auto"/>
                <w:right w:val="none" w:sz="0" w:space="0" w:color="auto"/>
              </w:divBdr>
            </w:div>
            <w:div w:id="532813043">
              <w:marLeft w:val="0"/>
              <w:marRight w:val="0"/>
              <w:marTop w:val="0"/>
              <w:marBottom w:val="0"/>
              <w:divBdr>
                <w:top w:val="none" w:sz="0" w:space="0" w:color="auto"/>
                <w:left w:val="none" w:sz="0" w:space="0" w:color="auto"/>
                <w:bottom w:val="none" w:sz="0" w:space="0" w:color="auto"/>
                <w:right w:val="none" w:sz="0" w:space="0" w:color="auto"/>
              </w:divBdr>
            </w:div>
            <w:div w:id="1229614579">
              <w:marLeft w:val="0"/>
              <w:marRight w:val="0"/>
              <w:marTop w:val="0"/>
              <w:marBottom w:val="0"/>
              <w:divBdr>
                <w:top w:val="none" w:sz="0" w:space="0" w:color="auto"/>
                <w:left w:val="none" w:sz="0" w:space="0" w:color="auto"/>
                <w:bottom w:val="none" w:sz="0" w:space="0" w:color="auto"/>
                <w:right w:val="none" w:sz="0" w:space="0" w:color="auto"/>
              </w:divBdr>
            </w:div>
            <w:div w:id="523398088">
              <w:marLeft w:val="0"/>
              <w:marRight w:val="0"/>
              <w:marTop w:val="0"/>
              <w:marBottom w:val="0"/>
              <w:divBdr>
                <w:top w:val="none" w:sz="0" w:space="0" w:color="auto"/>
                <w:left w:val="none" w:sz="0" w:space="0" w:color="auto"/>
                <w:bottom w:val="none" w:sz="0" w:space="0" w:color="auto"/>
                <w:right w:val="none" w:sz="0" w:space="0" w:color="auto"/>
              </w:divBdr>
            </w:div>
            <w:div w:id="1999385567">
              <w:marLeft w:val="0"/>
              <w:marRight w:val="0"/>
              <w:marTop w:val="0"/>
              <w:marBottom w:val="0"/>
              <w:divBdr>
                <w:top w:val="none" w:sz="0" w:space="0" w:color="auto"/>
                <w:left w:val="none" w:sz="0" w:space="0" w:color="auto"/>
                <w:bottom w:val="none" w:sz="0" w:space="0" w:color="auto"/>
                <w:right w:val="none" w:sz="0" w:space="0" w:color="auto"/>
              </w:divBdr>
            </w:div>
            <w:div w:id="80031038">
              <w:marLeft w:val="0"/>
              <w:marRight w:val="0"/>
              <w:marTop w:val="0"/>
              <w:marBottom w:val="0"/>
              <w:divBdr>
                <w:top w:val="none" w:sz="0" w:space="0" w:color="auto"/>
                <w:left w:val="none" w:sz="0" w:space="0" w:color="auto"/>
                <w:bottom w:val="none" w:sz="0" w:space="0" w:color="auto"/>
                <w:right w:val="none" w:sz="0" w:space="0" w:color="auto"/>
              </w:divBdr>
            </w:div>
            <w:div w:id="1238327554">
              <w:marLeft w:val="0"/>
              <w:marRight w:val="0"/>
              <w:marTop w:val="0"/>
              <w:marBottom w:val="0"/>
              <w:divBdr>
                <w:top w:val="none" w:sz="0" w:space="0" w:color="auto"/>
                <w:left w:val="none" w:sz="0" w:space="0" w:color="auto"/>
                <w:bottom w:val="none" w:sz="0" w:space="0" w:color="auto"/>
                <w:right w:val="none" w:sz="0" w:space="0" w:color="auto"/>
              </w:divBdr>
            </w:div>
            <w:div w:id="753282832">
              <w:marLeft w:val="0"/>
              <w:marRight w:val="0"/>
              <w:marTop w:val="0"/>
              <w:marBottom w:val="0"/>
              <w:divBdr>
                <w:top w:val="none" w:sz="0" w:space="0" w:color="auto"/>
                <w:left w:val="none" w:sz="0" w:space="0" w:color="auto"/>
                <w:bottom w:val="none" w:sz="0" w:space="0" w:color="auto"/>
                <w:right w:val="none" w:sz="0" w:space="0" w:color="auto"/>
              </w:divBdr>
            </w:div>
            <w:div w:id="209920802">
              <w:marLeft w:val="0"/>
              <w:marRight w:val="0"/>
              <w:marTop w:val="0"/>
              <w:marBottom w:val="0"/>
              <w:divBdr>
                <w:top w:val="none" w:sz="0" w:space="0" w:color="auto"/>
                <w:left w:val="none" w:sz="0" w:space="0" w:color="auto"/>
                <w:bottom w:val="none" w:sz="0" w:space="0" w:color="auto"/>
                <w:right w:val="none" w:sz="0" w:space="0" w:color="auto"/>
              </w:divBdr>
            </w:div>
            <w:div w:id="1922792589">
              <w:marLeft w:val="0"/>
              <w:marRight w:val="0"/>
              <w:marTop w:val="0"/>
              <w:marBottom w:val="0"/>
              <w:divBdr>
                <w:top w:val="none" w:sz="0" w:space="0" w:color="auto"/>
                <w:left w:val="none" w:sz="0" w:space="0" w:color="auto"/>
                <w:bottom w:val="none" w:sz="0" w:space="0" w:color="auto"/>
                <w:right w:val="none" w:sz="0" w:space="0" w:color="auto"/>
              </w:divBdr>
            </w:div>
            <w:div w:id="1707758184">
              <w:marLeft w:val="0"/>
              <w:marRight w:val="0"/>
              <w:marTop w:val="0"/>
              <w:marBottom w:val="0"/>
              <w:divBdr>
                <w:top w:val="none" w:sz="0" w:space="0" w:color="auto"/>
                <w:left w:val="none" w:sz="0" w:space="0" w:color="auto"/>
                <w:bottom w:val="none" w:sz="0" w:space="0" w:color="auto"/>
                <w:right w:val="none" w:sz="0" w:space="0" w:color="auto"/>
              </w:divBdr>
            </w:div>
            <w:div w:id="2105375105">
              <w:marLeft w:val="0"/>
              <w:marRight w:val="0"/>
              <w:marTop w:val="0"/>
              <w:marBottom w:val="0"/>
              <w:divBdr>
                <w:top w:val="none" w:sz="0" w:space="0" w:color="auto"/>
                <w:left w:val="none" w:sz="0" w:space="0" w:color="auto"/>
                <w:bottom w:val="none" w:sz="0" w:space="0" w:color="auto"/>
                <w:right w:val="none" w:sz="0" w:space="0" w:color="auto"/>
              </w:divBdr>
            </w:div>
            <w:div w:id="1982345728">
              <w:marLeft w:val="0"/>
              <w:marRight w:val="0"/>
              <w:marTop w:val="0"/>
              <w:marBottom w:val="0"/>
              <w:divBdr>
                <w:top w:val="none" w:sz="0" w:space="0" w:color="auto"/>
                <w:left w:val="none" w:sz="0" w:space="0" w:color="auto"/>
                <w:bottom w:val="none" w:sz="0" w:space="0" w:color="auto"/>
                <w:right w:val="none" w:sz="0" w:space="0" w:color="auto"/>
              </w:divBdr>
            </w:div>
            <w:div w:id="1281690257">
              <w:marLeft w:val="0"/>
              <w:marRight w:val="0"/>
              <w:marTop w:val="0"/>
              <w:marBottom w:val="0"/>
              <w:divBdr>
                <w:top w:val="none" w:sz="0" w:space="0" w:color="auto"/>
                <w:left w:val="none" w:sz="0" w:space="0" w:color="auto"/>
                <w:bottom w:val="none" w:sz="0" w:space="0" w:color="auto"/>
                <w:right w:val="none" w:sz="0" w:space="0" w:color="auto"/>
              </w:divBdr>
            </w:div>
            <w:div w:id="1554998928">
              <w:marLeft w:val="0"/>
              <w:marRight w:val="0"/>
              <w:marTop w:val="0"/>
              <w:marBottom w:val="0"/>
              <w:divBdr>
                <w:top w:val="none" w:sz="0" w:space="0" w:color="auto"/>
                <w:left w:val="none" w:sz="0" w:space="0" w:color="auto"/>
                <w:bottom w:val="none" w:sz="0" w:space="0" w:color="auto"/>
                <w:right w:val="none" w:sz="0" w:space="0" w:color="auto"/>
              </w:divBdr>
            </w:div>
            <w:div w:id="1332949606">
              <w:marLeft w:val="0"/>
              <w:marRight w:val="0"/>
              <w:marTop w:val="0"/>
              <w:marBottom w:val="0"/>
              <w:divBdr>
                <w:top w:val="none" w:sz="0" w:space="0" w:color="auto"/>
                <w:left w:val="none" w:sz="0" w:space="0" w:color="auto"/>
                <w:bottom w:val="none" w:sz="0" w:space="0" w:color="auto"/>
                <w:right w:val="none" w:sz="0" w:space="0" w:color="auto"/>
              </w:divBdr>
            </w:div>
            <w:div w:id="30232905">
              <w:marLeft w:val="0"/>
              <w:marRight w:val="0"/>
              <w:marTop w:val="0"/>
              <w:marBottom w:val="0"/>
              <w:divBdr>
                <w:top w:val="none" w:sz="0" w:space="0" w:color="auto"/>
                <w:left w:val="none" w:sz="0" w:space="0" w:color="auto"/>
                <w:bottom w:val="none" w:sz="0" w:space="0" w:color="auto"/>
                <w:right w:val="none" w:sz="0" w:space="0" w:color="auto"/>
              </w:divBdr>
            </w:div>
            <w:div w:id="2038309550">
              <w:marLeft w:val="0"/>
              <w:marRight w:val="0"/>
              <w:marTop w:val="0"/>
              <w:marBottom w:val="0"/>
              <w:divBdr>
                <w:top w:val="none" w:sz="0" w:space="0" w:color="auto"/>
                <w:left w:val="none" w:sz="0" w:space="0" w:color="auto"/>
                <w:bottom w:val="none" w:sz="0" w:space="0" w:color="auto"/>
                <w:right w:val="none" w:sz="0" w:space="0" w:color="auto"/>
              </w:divBdr>
            </w:div>
            <w:div w:id="86971151">
              <w:marLeft w:val="0"/>
              <w:marRight w:val="0"/>
              <w:marTop w:val="0"/>
              <w:marBottom w:val="0"/>
              <w:divBdr>
                <w:top w:val="none" w:sz="0" w:space="0" w:color="auto"/>
                <w:left w:val="none" w:sz="0" w:space="0" w:color="auto"/>
                <w:bottom w:val="none" w:sz="0" w:space="0" w:color="auto"/>
                <w:right w:val="none" w:sz="0" w:space="0" w:color="auto"/>
              </w:divBdr>
            </w:div>
            <w:div w:id="1060521357">
              <w:marLeft w:val="0"/>
              <w:marRight w:val="0"/>
              <w:marTop w:val="0"/>
              <w:marBottom w:val="0"/>
              <w:divBdr>
                <w:top w:val="none" w:sz="0" w:space="0" w:color="auto"/>
                <w:left w:val="none" w:sz="0" w:space="0" w:color="auto"/>
                <w:bottom w:val="none" w:sz="0" w:space="0" w:color="auto"/>
                <w:right w:val="none" w:sz="0" w:space="0" w:color="auto"/>
              </w:divBdr>
            </w:div>
            <w:div w:id="1387680062">
              <w:marLeft w:val="0"/>
              <w:marRight w:val="0"/>
              <w:marTop w:val="0"/>
              <w:marBottom w:val="0"/>
              <w:divBdr>
                <w:top w:val="none" w:sz="0" w:space="0" w:color="auto"/>
                <w:left w:val="none" w:sz="0" w:space="0" w:color="auto"/>
                <w:bottom w:val="none" w:sz="0" w:space="0" w:color="auto"/>
                <w:right w:val="none" w:sz="0" w:space="0" w:color="auto"/>
              </w:divBdr>
            </w:div>
            <w:div w:id="1587615738">
              <w:marLeft w:val="0"/>
              <w:marRight w:val="0"/>
              <w:marTop w:val="0"/>
              <w:marBottom w:val="0"/>
              <w:divBdr>
                <w:top w:val="none" w:sz="0" w:space="0" w:color="auto"/>
                <w:left w:val="none" w:sz="0" w:space="0" w:color="auto"/>
                <w:bottom w:val="none" w:sz="0" w:space="0" w:color="auto"/>
                <w:right w:val="none" w:sz="0" w:space="0" w:color="auto"/>
              </w:divBdr>
            </w:div>
            <w:div w:id="1499691898">
              <w:marLeft w:val="0"/>
              <w:marRight w:val="0"/>
              <w:marTop w:val="0"/>
              <w:marBottom w:val="0"/>
              <w:divBdr>
                <w:top w:val="none" w:sz="0" w:space="0" w:color="auto"/>
                <w:left w:val="none" w:sz="0" w:space="0" w:color="auto"/>
                <w:bottom w:val="none" w:sz="0" w:space="0" w:color="auto"/>
                <w:right w:val="none" w:sz="0" w:space="0" w:color="auto"/>
              </w:divBdr>
            </w:div>
            <w:div w:id="290330524">
              <w:marLeft w:val="0"/>
              <w:marRight w:val="0"/>
              <w:marTop w:val="0"/>
              <w:marBottom w:val="0"/>
              <w:divBdr>
                <w:top w:val="none" w:sz="0" w:space="0" w:color="auto"/>
                <w:left w:val="none" w:sz="0" w:space="0" w:color="auto"/>
                <w:bottom w:val="none" w:sz="0" w:space="0" w:color="auto"/>
                <w:right w:val="none" w:sz="0" w:space="0" w:color="auto"/>
              </w:divBdr>
            </w:div>
            <w:div w:id="1233005352">
              <w:marLeft w:val="0"/>
              <w:marRight w:val="0"/>
              <w:marTop w:val="0"/>
              <w:marBottom w:val="0"/>
              <w:divBdr>
                <w:top w:val="none" w:sz="0" w:space="0" w:color="auto"/>
                <w:left w:val="none" w:sz="0" w:space="0" w:color="auto"/>
                <w:bottom w:val="none" w:sz="0" w:space="0" w:color="auto"/>
                <w:right w:val="none" w:sz="0" w:space="0" w:color="auto"/>
              </w:divBdr>
            </w:div>
            <w:div w:id="997153659">
              <w:marLeft w:val="0"/>
              <w:marRight w:val="0"/>
              <w:marTop w:val="0"/>
              <w:marBottom w:val="0"/>
              <w:divBdr>
                <w:top w:val="none" w:sz="0" w:space="0" w:color="auto"/>
                <w:left w:val="none" w:sz="0" w:space="0" w:color="auto"/>
                <w:bottom w:val="none" w:sz="0" w:space="0" w:color="auto"/>
                <w:right w:val="none" w:sz="0" w:space="0" w:color="auto"/>
              </w:divBdr>
            </w:div>
            <w:div w:id="828059804">
              <w:marLeft w:val="0"/>
              <w:marRight w:val="0"/>
              <w:marTop w:val="0"/>
              <w:marBottom w:val="0"/>
              <w:divBdr>
                <w:top w:val="none" w:sz="0" w:space="0" w:color="auto"/>
                <w:left w:val="none" w:sz="0" w:space="0" w:color="auto"/>
                <w:bottom w:val="none" w:sz="0" w:space="0" w:color="auto"/>
                <w:right w:val="none" w:sz="0" w:space="0" w:color="auto"/>
              </w:divBdr>
            </w:div>
            <w:div w:id="1712148003">
              <w:marLeft w:val="0"/>
              <w:marRight w:val="0"/>
              <w:marTop w:val="0"/>
              <w:marBottom w:val="0"/>
              <w:divBdr>
                <w:top w:val="none" w:sz="0" w:space="0" w:color="auto"/>
                <w:left w:val="none" w:sz="0" w:space="0" w:color="auto"/>
                <w:bottom w:val="none" w:sz="0" w:space="0" w:color="auto"/>
                <w:right w:val="none" w:sz="0" w:space="0" w:color="auto"/>
              </w:divBdr>
            </w:div>
            <w:div w:id="876742060">
              <w:marLeft w:val="0"/>
              <w:marRight w:val="0"/>
              <w:marTop w:val="0"/>
              <w:marBottom w:val="0"/>
              <w:divBdr>
                <w:top w:val="none" w:sz="0" w:space="0" w:color="auto"/>
                <w:left w:val="none" w:sz="0" w:space="0" w:color="auto"/>
                <w:bottom w:val="none" w:sz="0" w:space="0" w:color="auto"/>
                <w:right w:val="none" w:sz="0" w:space="0" w:color="auto"/>
              </w:divBdr>
            </w:div>
            <w:div w:id="548304656">
              <w:marLeft w:val="0"/>
              <w:marRight w:val="0"/>
              <w:marTop w:val="0"/>
              <w:marBottom w:val="0"/>
              <w:divBdr>
                <w:top w:val="none" w:sz="0" w:space="0" w:color="auto"/>
                <w:left w:val="none" w:sz="0" w:space="0" w:color="auto"/>
                <w:bottom w:val="none" w:sz="0" w:space="0" w:color="auto"/>
                <w:right w:val="none" w:sz="0" w:space="0" w:color="auto"/>
              </w:divBdr>
            </w:div>
            <w:div w:id="1278949603">
              <w:marLeft w:val="0"/>
              <w:marRight w:val="0"/>
              <w:marTop w:val="0"/>
              <w:marBottom w:val="0"/>
              <w:divBdr>
                <w:top w:val="none" w:sz="0" w:space="0" w:color="auto"/>
                <w:left w:val="none" w:sz="0" w:space="0" w:color="auto"/>
                <w:bottom w:val="none" w:sz="0" w:space="0" w:color="auto"/>
                <w:right w:val="none" w:sz="0" w:space="0" w:color="auto"/>
              </w:divBdr>
            </w:div>
            <w:div w:id="1786119747">
              <w:marLeft w:val="0"/>
              <w:marRight w:val="0"/>
              <w:marTop w:val="0"/>
              <w:marBottom w:val="0"/>
              <w:divBdr>
                <w:top w:val="none" w:sz="0" w:space="0" w:color="auto"/>
                <w:left w:val="none" w:sz="0" w:space="0" w:color="auto"/>
                <w:bottom w:val="none" w:sz="0" w:space="0" w:color="auto"/>
                <w:right w:val="none" w:sz="0" w:space="0" w:color="auto"/>
              </w:divBdr>
            </w:div>
            <w:div w:id="1327783133">
              <w:marLeft w:val="0"/>
              <w:marRight w:val="0"/>
              <w:marTop w:val="0"/>
              <w:marBottom w:val="0"/>
              <w:divBdr>
                <w:top w:val="none" w:sz="0" w:space="0" w:color="auto"/>
                <w:left w:val="none" w:sz="0" w:space="0" w:color="auto"/>
                <w:bottom w:val="none" w:sz="0" w:space="0" w:color="auto"/>
                <w:right w:val="none" w:sz="0" w:space="0" w:color="auto"/>
              </w:divBdr>
            </w:div>
            <w:div w:id="621958465">
              <w:marLeft w:val="0"/>
              <w:marRight w:val="0"/>
              <w:marTop w:val="0"/>
              <w:marBottom w:val="0"/>
              <w:divBdr>
                <w:top w:val="none" w:sz="0" w:space="0" w:color="auto"/>
                <w:left w:val="none" w:sz="0" w:space="0" w:color="auto"/>
                <w:bottom w:val="none" w:sz="0" w:space="0" w:color="auto"/>
                <w:right w:val="none" w:sz="0" w:space="0" w:color="auto"/>
              </w:divBdr>
            </w:div>
            <w:div w:id="1022701785">
              <w:marLeft w:val="0"/>
              <w:marRight w:val="0"/>
              <w:marTop w:val="0"/>
              <w:marBottom w:val="0"/>
              <w:divBdr>
                <w:top w:val="none" w:sz="0" w:space="0" w:color="auto"/>
                <w:left w:val="none" w:sz="0" w:space="0" w:color="auto"/>
                <w:bottom w:val="none" w:sz="0" w:space="0" w:color="auto"/>
                <w:right w:val="none" w:sz="0" w:space="0" w:color="auto"/>
              </w:divBdr>
            </w:div>
            <w:div w:id="27264258">
              <w:marLeft w:val="0"/>
              <w:marRight w:val="0"/>
              <w:marTop w:val="0"/>
              <w:marBottom w:val="0"/>
              <w:divBdr>
                <w:top w:val="none" w:sz="0" w:space="0" w:color="auto"/>
                <w:left w:val="none" w:sz="0" w:space="0" w:color="auto"/>
                <w:bottom w:val="none" w:sz="0" w:space="0" w:color="auto"/>
                <w:right w:val="none" w:sz="0" w:space="0" w:color="auto"/>
              </w:divBdr>
            </w:div>
            <w:div w:id="485050483">
              <w:marLeft w:val="0"/>
              <w:marRight w:val="0"/>
              <w:marTop w:val="0"/>
              <w:marBottom w:val="0"/>
              <w:divBdr>
                <w:top w:val="none" w:sz="0" w:space="0" w:color="auto"/>
                <w:left w:val="none" w:sz="0" w:space="0" w:color="auto"/>
                <w:bottom w:val="none" w:sz="0" w:space="0" w:color="auto"/>
                <w:right w:val="none" w:sz="0" w:space="0" w:color="auto"/>
              </w:divBdr>
            </w:div>
            <w:div w:id="147407777">
              <w:marLeft w:val="0"/>
              <w:marRight w:val="0"/>
              <w:marTop w:val="0"/>
              <w:marBottom w:val="0"/>
              <w:divBdr>
                <w:top w:val="none" w:sz="0" w:space="0" w:color="auto"/>
                <w:left w:val="none" w:sz="0" w:space="0" w:color="auto"/>
                <w:bottom w:val="none" w:sz="0" w:space="0" w:color="auto"/>
                <w:right w:val="none" w:sz="0" w:space="0" w:color="auto"/>
              </w:divBdr>
            </w:div>
            <w:div w:id="618805442">
              <w:marLeft w:val="0"/>
              <w:marRight w:val="0"/>
              <w:marTop w:val="0"/>
              <w:marBottom w:val="0"/>
              <w:divBdr>
                <w:top w:val="none" w:sz="0" w:space="0" w:color="auto"/>
                <w:left w:val="none" w:sz="0" w:space="0" w:color="auto"/>
                <w:bottom w:val="none" w:sz="0" w:space="0" w:color="auto"/>
                <w:right w:val="none" w:sz="0" w:space="0" w:color="auto"/>
              </w:divBdr>
            </w:div>
            <w:div w:id="13580733">
              <w:marLeft w:val="0"/>
              <w:marRight w:val="0"/>
              <w:marTop w:val="0"/>
              <w:marBottom w:val="0"/>
              <w:divBdr>
                <w:top w:val="none" w:sz="0" w:space="0" w:color="auto"/>
                <w:left w:val="none" w:sz="0" w:space="0" w:color="auto"/>
                <w:bottom w:val="none" w:sz="0" w:space="0" w:color="auto"/>
                <w:right w:val="none" w:sz="0" w:space="0" w:color="auto"/>
              </w:divBdr>
            </w:div>
            <w:div w:id="401146232">
              <w:marLeft w:val="0"/>
              <w:marRight w:val="0"/>
              <w:marTop w:val="0"/>
              <w:marBottom w:val="0"/>
              <w:divBdr>
                <w:top w:val="none" w:sz="0" w:space="0" w:color="auto"/>
                <w:left w:val="none" w:sz="0" w:space="0" w:color="auto"/>
                <w:bottom w:val="none" w:sz="0" w:space="0" w:color="auto"/>
                <w:right w:val="none" w:sz="0" w:space="0" w:color="auto"/>
              </w:divBdr>
            </w:div>
            <w:div w:id="1657110159">
              <w:marLeft w:val="0"/>
              <w:marRight w:val="0"/>
              <w:marTop w:val="0"/>
              <w:marBottom w:val="0"/>
              <w:divBdr>
                <w:top w:val="none" w:sz="0" w:space="0" w:color="auto"/>
                <w:left w:val="none" w:sz="0" w:space="0" w:color="auto"/>
                <w:bottom w:val="none" w:sz="0" w:space="0" w:color="auto"/>
                <w:right w:val="none" w:sz="0" w:space="0" w:color="auto"/>
              </w:divBdr>
            </w:div>
            <w:div w:id="1956591705">
              <w:marLeft w:val="0"/>
              <w:marRight w:val="0"/>
              <w:marTop w:val="0"/>
              <w:marBottom w:val="0"/>
              <w:divBdr>
                <w:top w:val="none" w:sz="0" w:space="0" w:color="auto"/>
                <w:left w:val="none" w:sz="0" w:space="0" w:color="auto"/>
                <w:bottom w:val="none" w:sz="0" w:space="0" w:color="auto"/>
                <w:right w:val="none" w:sz="0" w:space="0" w:color="auto"/>
              </w:divBdr>
            </w:div>
            <w:div w:id="982395884">
              <w:marLeft w:val="0"/>
              <w:marRight w:val="0"/>
              <w:marTop w:val="0"/>
              <w:marBottom w:val="0"/>
              <w:divBdr>
                <w:top w:val="none" w:sz="0" w:space="0" w:color="auto"/>
                <w:left w:val="none" w:sz="0" w:space="0" w:color="auto"/>
                <w:bottom w:val="none" w:sz="0" w:space="0" w:color="auto"/>
                <w:right w:val="none" w:sz="0" w:space="0" w:color="auto"/>
              </w:divBdr>
            </w:div>
            <w:div w:id="240601611">
              <w:marLeft w:val="0"/>
              <w:marRight w:val="0"/>
              <w:marTop w:val="0"/>
              <w:marBottom w:val="0"/>
              <w:divBdr>
                <w:top w:val="none" w:sz="0" w:space="0" w:color="auto"/>
                <w:left w:val="none" w:sz="0" w:space="0" w:color="auto"/>
                <w:bottom w:val="none" w:sz="0" w:space="0" w:color="auto"/>
                <w:right w:val="none" w:sz="0" w:space="0" w:color="auto"/>
              </w:divBdr>
            </w:div>
            <w:div w:id="509023336">
              <w:marLeft w:val="0"/>
              <w:marRight w:val="0"/>
              <w:marTop w:val="0"/>
              <w:marBottom w:val="0"/>
              <w:divBdr>
                <w:top w:val="none" w:sz="0" w:space="0" w:color="auto"/>
                <w:left w:val="none" w:sz="0" w:space="0" w:color="auto"/>
                <w:bottom w:val="none" w:sz="0" w:space="0" w:color="auto"/>
                <w:right w:val="none" w:sz="0" w:space="0" w:color="auto"/>
              </w:divBdr>
            </w:div>
            <w:div w:id="1476557476">
              <w:marLeft w:val="0"/>
              <w:marRight w:val="0"/>
              <w:marTop w:val="0"/>
              <w:marBottom w:val="0"/>
              <w:divBdr>
                <w:top w:val="none" w:sz="0" w:space="0" w:color="auto"/>
                <w:left w:val="none" w:sz="0" w:space="0" w:color="auto"/>
                <w:bottom w:val="none" w:sz="0" w:space="0" w:color="auto"/>
                <w:right w:val="none" w:sz="0" w:space="0" w:color="auto"/>
              </w:divBdr>
            </w:div>
            <w:div w:id="347563268">
              <w:marLeft w:val="0"/>
              <w:marRight w:val="0"/>
              <w:marTop w:val="0"/>
              <w:marBottom w:val="0"/>
              <w:divBdr>
                <w:top w:val="none" w:sz="0" w:space="0" w:color="auto"/>
                <w:left w:val="none" w:sz="0" w:space="0" w:color="auto"/>
                <w:bottom w:val="none" w:sz="0" w:space="0" w:color="auto"/>
                <w:right w:val="none" w:sz="0" w:space="0" w:color="auto"/>
              </w:divBdr>
            </w:div>
            <w:div w:id="1798599544">
              <w:marLeft w:val="0"/>
              <w:marRight w:val="0"/>
              <w:marTop w:val="0"/>
              <w:marBottom w:val="0"/>
              <w:divBdr>
                <w:top w:val="none" w:sz="0" w:space="0" w:color="auto"/>
                <w:left w:val="none" w:sz="0" w:space="0" w:color="auto"/>
                <w:bottom w:val="none" w:sz="0" w:space="0" w:color="auto"/>
                <w:right w:val="none" w:sz="0" w:space="0" w:color="auto"/>
              </w:divBdr>
            </w:div>
            <w:div w:id="1678801663">
              <w:marLeft w:val="0"/>
              <w:marRight w:val="0"/>
              <w:marTop w:val="0"/>
              <w:marBottom w:val="0"/>
              <w:divBdr>
                <w:top w:val="none" w:sz="0" w:space="0" w:color="auto"/>
                <w:left w:val="none" w:sz="0" w:space="0" w:color="auto"/>
                <w:bottom w:val="none" w:sz="0" w:space="0" w:color="auto"/>
                <w:right w:val="none" w:sz="0" w:space="0" w:color="auto"/>
              </w:divBdr>
            </w:div>
            <w:div w:id="976573769">
              <w:marLeft w:val="0"/>
              <w:marRight w:val="0"/>
              <w:marTop w:val="0"/>
              <w:marBottom w:val="0"/>
              <w:divBdr>
                <w:top w:val="none" w:sz="0" w:space="0" w:color="auto"/>
                <w:left w:val="none" w:sz="0" w:space="0" w:color="auto"/>
                <w:bottom w:val="none" w:sz="0" w:space="0" w:color="auto"/>
                <w:right w:val="none" w:sz="0" w:space="0" w:color="auto"/>
              </w:divBdr>
            </w:div>
            <w:div w:id="2080050932">
              <w:marLeft w:val="0"/>
              <w:marRight w:val="0"/>
              <w:marTop w:val="0"/>
              <w:marBottom w:val="0"/>
              <w:divBdr>
                <w:top w:val="none" w:sz="0" w:space="0" w:color="auto"/>
                <w:left w:val="none" w:sz="0" w:space="0" w:color="auto"/>
                <w:bottom w:val="none" w:sz="0" w:space="0" w:color="auto"/>
                <w:right w:val="none" w:sz="0" w:space="0" w:color="auto"/>
              </w:divBdr>
            </w:div>
            <w:div w:id="1037317094">
              <w:marLeft w:val="0"/>
              <w:marRight w:val="0"/>
              <w:marTop w:val="0"/>
              <w:marBottom w:val="0"/>
              <w:divBdr>
                <w:top w:val="none" w:sz="0" w:space="0" w:color="auto"/>
                <w:left w:val="none" w:sz="0" w:space="0" w:color="auto"/>
                <w:bottom w:val="none" w:sz="0" w:space="0" w:color="auto"/>
                <w:right w:val="none" w:sz="0" w:space="0" w:color="auto"/>
              </w:divBdr>
            </w:div>
            <w:div w:id="72552142">
              <w:marLeft w:val="0"/>
              <w:marRight w:val="0"/>
              <w:marTop w:val="0"/>
              <w:marBottom w:val="0"/>
              <w:divBdr>
                <w:top w:val="none" w:sz="0" w:space="0" w:color="auto"/>
                <w:left w:val="none" w:sz="0" w:space="0" w:color="auto"/>
                <w:bottom w:val="none" w:sz="0" w:space="0" w:color="auto"/>
                <w:right w:val="none" w:sz="0" w:space="0" w:color="auto"/>
              </w:divBdr>
            </w:div>
            <w:div w:id="30618442">
              <w:marLeft w:val="0"/>
              <w:marRight w:val="0"/>
              <w:marTop w:val="0"/>
              <w:marBottom w:val="0"/>
              <w:divBdr>
                <w:top w:val="none" w:sz="0" w:space="0" w:color="auto"/>
                <w:left w:val="none" w:sz="0" w:space="0" w:color="auto"/>
                <w:bottom w:val="none" w:sz="0" w:space="0" w:color="auto"/>
                <w:right w:val="none" w:sz="0" w:space="0" w:color="auto"/>
              </w:divBdr>
            </w:div>
            <w:div w:id="1058019517">
              <w:marLeft w:val="0"/>
              <w:marRight w:val="0"/>
              <w:marTop w:val="0"/>
              <w:marBottom w:val="0"/>
              <w:divBdr>
                <w:top w:val="none" w:sz="0" w:space="0" w:color="auto"/>
                <w:left w:val="none" w:sz="0" w:space="0" w:color="auto"/>
                <w:bottom w:val="none" w:sz="0" w:space="0" w:color="auto"/>
                <w:right w:val="none" w:sz="0" w:space="0" w:color="auto"/>
              </w:divBdr>
            </w:div>
            <w:div w:id="141846856">
              <w:marLeft w:val="0"/>
              <w:marRight w:val="0"/>
              <w:marTop w:val="0"/>
              <w:marBottom w:val="0"/>
              <w:divBdr>
                <w:top w:val="none" w:sz="0" w:space="0" w:color="auto"/>
                <w:left w:val="none" w:sz="0" w:space="0" w:color="auto"/>
                <w:bottom w:val="none" w:sz="0" w:space="0" w:color="auto"/>
                <w:right w:val="none" w:sz="0" w:space="0" w:color="auto"/>
              </w:divBdr>
            </w:div>
            <w:div w:id="176890876">
              <w:marLeft w:val="0"/>
              <w:marRight w:val="0"/>
              <w:marTop w:val="0"/>
              <w:marBottom w:val="0"/>
              <w:divBdr>
                <w:top w:val="none" w:sz="0" w:space="0" w:color="auto"/>
                <w:left w:val="none" w:sz="0" w:space="0" w:color="auto"/>
                <w:bottom w:val="none" w:sz="0" w:space="0" w:color="auto"/>
                <w:right w:val="none" w:sz="0" w:space="0" w:color="auto"/>
              </w:divBdr>
            </w:div>
            <w:div w:id="344791959">
              <w:marLeft w:val="0"/>
              <w:marRight w:val="0"/>
              <w:marTop w:val="0"/>
              <w:marBottom w:val="0"/>
              <w:divBdr>
                <w:top w:val="none" w:sz="0" w:space="0" w:color="auto"/>
                <w:left w:val="none" w:sz="0" w:space="0" w:color="auto"/>
                <w:bottom w:val="none" w:sz="0" w:space="0" w:color="auto"/>
                <w:right w:val="none" w:sz="0" w:space="0" w:color="auto"/>
              </w:divBdr>
            </w:div>
            <w:div w:id="1896429235">
              <w:marLeft w:val="0"/>
              <w:marRight w:val="0"/>
              <w:marTop w:val="0"/>
              <w:marBottom w:val="0"/>
              <w:divBdr>
                <w:top w:val="none" w:sz="0" w:space="0" w:color="auto"/>
                <w:left w:val="none" w:sz="0" w:space="0" w:color="auto"/>
                <w:bottom w:val="none" w:sz="0" w:space="0" w:color="auto"/>
                <w:right w:val="none" w:sz="0" w:space="0" w:color="auto"/>
              </w:divBdr>
            </w:div>
            <w:div w:id="2094743167">
              <w:marLeft w:val="0"/>
              <w:marRight w:val="0"/>
              <w:marTop w:val="0"/>
              <w:marBottom w:val="0"/>
              <w:divBdr>
                <w:top w:val="none" w:sz="0" w:space="0" w:color="auto"/>
                <w:left w:val="none" w:sz="0" w:space="0" w:color="auto"/>
                <w:bottom w:val="none" w:sz="0" w:space="0" w:color="auto"/>
                <w:right w:val="none" w:sz="0" w:space="0" w:color="auto"/>
              </w:divBdr>
            </w:div>
            <w:div w:id="962803791">
              <w:marLeft w:val="0"/>
              <w:marRight w:val="0"/>
              <w:marTop w:val="0"/>
              <w:marBottom w:val="0"/>
              <w:divBdr>
                <w:top w:val="none" w:sz="0" w:space="0" w:color="auto"/>
                <w:left w:val="none" w:sz="0" w:space="0" w:color="auto"/>
                <w:bottom w:val="none" w:sz="0" w:space="0" w:color="auto"/>
                <w:right w:val="none" w:sz="0" w:space="0" w:color="auto"/>
              </w:divBdr>
            </w:div>
            <w:div w:id="971710203">
              <w:marLeft w:val="0"/>
              <w:marRight w:val="0"/>
              <w:marTop w:val="0"/>
              <w:marBottom w:val="0"/>
              <w:divBdr>
                <w:top w:val="none" w:sz="0" w:space="0" w:color="auto"/>
                <w:left w:val="none" w:sz="0" w:space="0" w:color="auto"/>
                <w:bottom w:val="none" w:sz="0" w:space="0" w:color="auto"/>
                <w:right w:val="none" w:sz="0" w:space="0" w:color="auto"/>
              </w:divBdr>
            </w:div>
            <w:div w:id="32311049">
              <w:marLeft w:val="0"/>
              <w:marRight w:val="0"/>
              <w:marTop w:val="0"/>
              <w:marBottom w:val="0"/>
              <w:divBdr>
                <w:top w:val="none" w:sz="0" w:space="0" w:color="auto"/>
                <w:left w:val="none" w:sz="0" w:space="0" w:color="auto"/>
                <w:bottom w:val="none" w:sz="0" w:space="0" w:color="auto"/>
                <w:right w:val="none" w:sz="0" w:space="0" w:color="auto"/>
              </w:divBdr>
            </w:div>
            <w:div w:id="1757088694">
              <w:marLeft w:val="0"/>
              <w:marRight w:val="0"/>
              <w:marTop w:val="0"/>
              <w:marBottom w:val="0"/>
              <w:divBdr>
                <w:top w:val="none" w:sz="0" w:space="0" w:color="auto"/>
                <w:left w:val="none" w:sz="0" w:space="0" w:color="auto"/>
                <w:bottom w:val="none" w:sz="0" w:space="0" w:color="auto"/>
                <w:right w:val="none" w:sz="0" w:space="0" w:color="auto"/>
              </w:divBdr>
            </w:div>
            <w:div w:id="1176579564">
              <w:marLeft w:val="0"/>
              <w:marRight w:val="0"/>
              <w:marTop w:val="0"/>
              <w:marBottom w:val="0"/>
              <w:divBdr>
                <w:top w:val="none" w:sz="0" w:space="0" w:color="auto"/>
                <w:left w:val="none" w:sz="0" w:space="0" w:color="auto"/>
                <w:bottom w:val="none" w:sz="0" w:space="0" w:color="auto"/>
                <w:right w:val="none" w:sz="0" w:space="0" w:color="auto"/>
              </w:divBdr>
            </w:div>
            <w:div w:id="1329212347">
              <w:marLeft w:val="0"/>
              <w:marRight w:val="0"/>
              <w:marTop w:val="0"/>
              <w:marBottom w:val="0"/>
              <w:divBdr>
                <w:top w:val="none" w:sz="0" w:space="0" w:color="auto"/>
                <w:left w:val="none" w:sz="0" w:space="0" w:color="auto"/>
                <w:bottom w:val="none" w:sz="0" w:space="0" w:color="auto"/>
                <w:right w:val="none" w:sz="0" w:space="0" w:color="auto"/>
              </w:divBdr>
            </w:div>
            <w:div w:id="1078477139">
              <w:marLeft w:val="0"/>
              <w:marRight w:val="0"/>
              <w:marTop w:val="0"/>
              <w:marBottom w:val="0"/>
              <w:divBdr>
                <w:top w:val="none" w:sz="0" w:space="0" w:color="auto"/>
                <w:left w:val="none" w:sz="0" w:space="0" w:color="auto"/>
                <w:bottom w:val="none" w:sz="0" w:space="0" w:color="auto"/>
                <w:right w:val="none" w:sz="0" w:space="0" w:color="auto"/>
              </w:divBdr>
            </w:div>
            <w:div w:id="543953048">
              <w:marLeft w:val="0"/>
              <w:marRight w:val="0"/>
              <w:marTop w:val="0"/>
              <w:marBottom w:val="0"/>
              <w:divBdr>
                <w:top w:val="none" w:sz="0" w:space="0" w:color="auto"/>
                <w:left w:val="none" w:sz="0" w:space="0" w:color="auto"/>
                <w:bottom w:val="none" w:sz="0" w:space="0" w:color="auto"/>
                <w:right w:val="none" w:sz="0" w:space="0" w:color="auto"/>
              </w:divBdr>
            </w:div>
            <w:div w:id="487550045">
              <w:marLeft w:val="0"/>
              <w:marRight w:val="0"/>
              <w:marTop w:val="0"/>
              <w:marBottom w:val="0"/>
              <w:divBdr>
                <w:top w:val="none" w:sz="0" w:space="0" w:color="auto"/>
                <w:left w:val="none" w:sz="0" w:space="0" w:color="auto"/>
                <w:bottom w:val="none" w:sz="0" w:space="0" w:color="auto"/>
                <w:right w:val="none" w:sz="0" w:space="0" w:color="auto"/>
              </w:divBdr>
            </w:div>
            <w:div w:id="1506087304">
              <w:marLeft w:val="0"/>
              <w:marRight w:val="0"/>
              <w:marTop w:val="0"/>
              <w:marBottom w:val="0"/>
              <w:divBdr>
                <w:top w:val="none" w:sz="0" w:space="0" w:color="auto"/>
                <w:left w:val="none" w:sz="0" w:space="0" w:color="auto"/>
                <w:bottom w:val="none" w:sz="0" w:space="0" w:color="auto"/>
                <w:right w:val="none" w:sz="0" w:space="0" w:color="auto"/>
              </w:divBdr>
            </w:div>
            <w:div w:id="266085565">
              <w:marLeft w:val="0"/>
              <w:marRight w:val="0"/>
              <w:marTop w:val="0"/>
              <w:marBottom w:val="0"/>
              <w:divBdr>
                <w:top w:val="none" w:sz="0" w:space="0" w:color="auto"/>
                <w:left w:val="none" w:sz="0" w:space="0" w:color="auto"/>
                <w:bottom w:val="none" w:sz="0" w:space="0" w:color="auto"/>
                <w:right w:val="none" w:sz="0" w:space="0" w:color="auto"/>
              </w:divBdr>
            </w:div>
            <w:div w:id="1726298310">
              <w:marLeft w:val="0"/>
              <w:marRight w:val="0"/>
              <w:marTop w:val="0"/>
              <w:marBottom w:val="0"/>
              <w:divBdr>
                <w:top w:val="none" w:sz="0" w:space="0" w:color="auto"/>
                <w:left w:val="none" w:sz="0" w:space="0" w:color="auto"/>
                <w:bottom w:val="none" w:sz="0" w:space="0" w:color="auto"/>
                <w:right w:val="none" w:sz="0" w:space="0" w:color="auto"/>
              </w:divBdr>
            </w:div>
            <w:div w:id="604927054">
              <w:marLeft w:val="0"/>
              <w:marRight w:val="0"/>
              <w:marTop w:val="0"/>
              <w:marBottom w:val="0"/>
              <w:divBdr>
                <w:top w:val="none" w:sz="0" w:space="0" w:color="auto"/>
                <w:left w:val="none" w:sz="0" w:space="0" w:color="auto"/>
                <w:bottom w:val="none" w:sz="0" w:space="0" w:color="auto"/>
                <w:right w:val="none" w:sz="0" w:space="0" w:color="auto"/>
              </w:divBdr>
            </w:div>
            <w:div w:id="160630854">
              <w:marLeft w:val="0"/>
              <w:marRight w:val="0"/>
              <w:marTop w:val="0"/>
              <w:marBottom w:val="0"/>
              <w:divBdr>
                <w:top w:val="none" w:sz="0" w:space="0" w:color="auto"/>
                <w:left w:val="none" w:sz="0" w:space="0" w:color="auto"/>
                <w:bottom w:val="none" w:sz="0" w:space="0" w:color="auto"/>
                <w:right w:val="none" w:sz="0" w:space="0" w:color="auto"/>
              </w:divBdr>
            </w:div>
            <w:div w:id="2115981167">
              <w:marLeft w:val="0"/>
              <w:marRight w:val="0"/>
              <w:marTop w:val="0"/>
              <w:marBottom w:val="0"/>
              <w:divBdr>
                <w:top w:val="none" w:sz="0" w:space="0" w:color="auto"/>
                <w:left w:val="none" w:sz="0" w:space="0" w:color="auto"/>
                <w:bottom w:val="none" w:sz="0" w:space="0" w:color="auto"/>
                <w:right w:val="none" w:sz="0" w:space="0" w:color="auto"/>
              </w:divBdr>
            </w:div>
            <w:div w:id="26954881">
              <w:marLeft w:val="0"/>
              <w:marRight w:val="0"/>
              <w:marTop w:val="0"/>
              <w:marBottom w:val="0"/>
              <w:divBdr>
                <w:top w:val="none" w:sz="0" w:space="0" w:color="auto"/>
                <w:left w:val="none" w:sz="0" w:space="0" w:color="auto"/>
                <w:bottom w:val="none" w:sz="0" w:space="0" w:color="auto"/>
                <w:right w:val="none" w:sz="0" w:space="0" w:color="auto"/>
              </w:divBdr>
            </w:div>
            <w:div w:id="406614357">
              <w:marLeft w:val="0"/>
              <w:marRight w:val="0"/>
              <w:marTop w:val="0"/>
              <w:marBottom w:val="0"/>
              <w:divBdr>
                <w:top w:val="none" w:sz="0" w:space="0" w:color="auto"/>
                <w:left w:val="none" w:sz="0" w:space="0" w:color="auto"/>
                <w:bottom w:val="none" w:sz="0" w:space="0" w:color="auto"/>
                <w:right w:val="none" w:sz="0" w:space="0" w:color="auto"/>
              </w:divBdr>
            </w:div>
            <w:div w:id="1955163768">
              <w:marLeft w:val="0"/>
              <w:marRight w:val="0"/>
              <w:marTop w:val="0"/>
              <w:marBottom w:val="0"/>
              <w:divBdr>
                <w:top w:val="none" w:sz="0" w:space="0" w:color="auto"/>
                <w:left w:val="none" w:sz="0" w:space="0" w:color="auto"/>
                <w:bottom w:val="none" w:sz="0" w:space="0" w:color="auto"/>
                <w:right w:val="none" w:sz="0" w:space="0" w:color="auto"/>
              </w:divBdr>
            </w:div>
            <w:div w:id="600378540">
              <w:marLeft w:val="0"/>
              <w:marRight w:val="0"/>
              <w:marTop w:val="0"/>
              <w:marBottom w:val="0"/>
              <w:divBdr>
                <w:top w:val="none" w:sz="0" w:space="0" w:color="auto"/>
                <w:left w:val="none" w:sz="0" w:space="0" w:color="auto"/>
                <w:bottom w:val="none" w:sz="0" w:space="0" w:color="auto"/>
                <w:right w:val="none" w:sz="0" w:space="0" w:color="auto"/>
              </w:divBdr>
            </w:div>
            <w:div w:id="1080710295">
              <w:marLeft w:val="0"/>
              <w:marRight w:val="0"/>
              <w:marTop w:val="0"/>
              <w:marBottom w:val="0"/>
              <w:divBdr>
                <w:top w:val="none" w:sz="0" w:space="0" w:color="auto"/>
                <w:left w:val="none" w:sz="0" w:space="0" w:color="auto"/>
                <w:bottom w:val="none" w:sz="0" w:space="0" w:color="auto"/>
                <w:right w:val="none" w:sz="0" w:space="0" w:color="auto"/>
              </w:divBdr>
            </w:div>
            <w:div w:id="1164273557">
              <w:marLeft w:val="0"/>
              <w:marRight w:val="0"/>
              <w:marTop w:val="0"/>
              <w:marBottom w:val="0"/>
              <w:divBdr>
                <w:top w:val="none" w:sz="0" w:space="0" w:color="auto"/>
                <w:left w:val="none" w:sz="0" w:space="0" w:color="auto"/>
                <w:bottom w:val="none" w:sz="0" w:space="0" w:color="auto"/>
                <w:right w:val="none" w:sz="0" w:space="0" w:color="auto"/>
              </w:divBdr>
            </w:div>
            <w:div w:id="1414425865">
              <w:marLeft w:val="0"/>
              <w:marRight w:val="0"/>
              <w:marTop w:val="0"/>
              <w:marBottom w:val="0"/>
              <w:divBdr>
                <w:top w:val="none" w:sz="0" w:space="0" w:color="auto"/>
                <w:left w:val="none" w:sz="0" w:space="0" w:color="auto"/>
                <w:bottom w:val="none" w:sz="0" w:space="0" w:color="auto"/>
                <w:right w:val="none" w:sz="0" w:space="0" w:color="auto"/>
              </w:divBdr>
            </w:div>
            <w:div w:id="417100502">
              <w:marLeft w:val="0"/>
              <w:marRight w:val="0"/>
              <w:marTop w:val="0"/>
              <w:marBottom w:val="0"/>
              <w:divBdr>
                <w:top w:val="none" w:sz="0" w:space="0" w:color="auto"/>
                <w:left w:val="none" w:sz="0" w:space="0" w:color="auto"/>
                <w:bottom w:val="none" w:sz="0" w:space="0" w:color="auto"/>
                <w:right w:val="none" w:sz="0" w:space="0" w:color="auto"/>
              </w:divBdr>
            </w:div>
            <w:div w:id="449473382">
              <w:marLeft w:val="0"/>
              <w:marRight w:val="0"/>
              <w:marTop w:val="0"/>
              <w:marBottom w:val="0"/>
              <w:divBdr>
                <w:top w:val="none" w:sz="0" w:space="0" w:color="auto"/>
                <w:left w:val="none" w:sz="0" w:space="0" w:color="auto"/>
                <w:bottom w:val="none" w:sz="0" w:space="0" w:color="auto"/>
                <w:right w:val="none" w:sz="0" w:space="0" w:color="auto"/>
              </w:divBdr>
            </w:div>
            <w:div w:id="1397363799">
              <w:marLeft w:val="0"/>
              <w:marRight w:val="0"/>
              <w:marTop w:val="0"/>
              <w:marBottom w:val="0"/>
              <w:divBdr>
                <w:top w:val="none" w:sz="0" w:space="0" w:color="auto"/>
                <w:left w:val="none" w:sz="0" w:space="0" w:color="auto"/>
                <w:bottom w:val="none" w:sz="0" w:space="0" w:color="auto"/>
                <w:right w:val="none" w:sz="0" w:space="0" w:color="auto"/>
              </w:divBdr>
            </w:div>
            <w:div w:id="1284190116">
              <w:marLeft w:val="0"/>
              <w:marRight w:val="0"/>
              <w:marTop w:val="0"/>
              <w:marBottom w:val="0"/>
              <w:divBdr>
                <w:top w:val="none" w:sz="0" w:space="0" w:color="auto"/>
                <w:left w:val="none" w:sz="0" w:space="0" w:color="auto"/>
                <w:bottom w:val="none" w:sz="0" w:space="0" w:color="auto"/>
                <w:right w:val="none" w:sz="0" w:space="0" w:color="auto"/>
              </w:divBdr>
            </w:div>
            <w:div w:id="845095492">
              <w:marLeft w:val="0"/>
              <w:marRight w:val="0"/>
              <w:marTop w:val="0"/>
              <w:marBottom w:val="0"/>
              <w:divBdr>
                <w:top w:val="none" w:sz="0" w:space="0" w:color="auto"/>
                <w:left w:val="none" w:sz="0" w:space="0" w:color="auto"/>
                <w:bottom w:val="none" w:sz="0" w:space="0" w:color="auto"/>
                <w:right w:val="none" w:sz="0" w:space="0" w:color="auto"/>
              </w:divBdr>
            </w:div>
            <w:div w:id="796990341">
              <w:marLeft w:val="0"/>
              <w:marRight w:val="0"/>
              <w:marTop w:val="0"/>
              <w:marBottom w:val="0"/>
              <w:divBdr>
                <w:top w:val="none" w:sz="0" w:space="0" w:color="auto"/>
                <w:left w:val="none" w:sz="0" w:space="0" w:color="auto"/>
                <w:bottom w:val="none" w:sz="0" w:space="0" w:color="auto"/>
                <w:right w:val="none" w:sz="0" w:space="0" w:color="auto"/>
              </w:divBdr>
            </w:div>
            <w:div w:id="1190752399">
              <w:marLeft w:val="0"/>
              <w:marRight w:val="0"/>
              <w:marTop w:val="0"/>
              <w:marBottom w:val="0"/>
              <w:divBdr>
                <w:top w:val="none" w:sz="0" w:space="0" w:color="auto"/>
                <w:left w:val="none" w:sz="0" w:space="0" w:color="auto"/>
                <w:bottom w:val="none" w:sz="0" w:space="0" w:color="auto"/>
                <w:right w:val="none" w:sz="0" w:space="0" w:color="auto"/>
              </w:divBdr>
            </w:div>
            <w:div w:id="1154447862">
              <w:marLeft w:val="0"/>
              <w:marRight w:val="0"/>
              <w:marTop w:val="0"/>
              <w:marBottom w:val="0"/>
              <w:divBdr>
                <w:top w:val="none" w:sz="0" w:space="0" w:color="auto"/>
                <w:left w:val="none" w:sz="0" w:space="0" w:color="auto"/>
                <w:bottom w:val="none" w:sz="0" w:space="0" w:color="auto"/>
                <w:right w:val="none" w:sz="0" w:space="0" w:color="auto"/>
              </w:divBdr>
            </w:div>
            <w:div w:id="240337590">
              <w:marLeft w:val="0"/>
              <w:marRight w:val="0"/>
              <w:marTop w:val="0"/>
              <w:marBottom w:val="0"/>
              <w:divBdr>
                <w:top w:val="none" w:sz="0" w:space="0" w:color="auto"/>
                <w:left w:val="none" w:sz="0" w:space="0" w:color="auto"/>
                <w:bottom w:val="none" w:sz="0" w:space="0" w:color="auto"/>
                <w:right w:val="none" w:sz="0" w:space="0" w:color="auto"/>
              </w:divBdr>
            </w:div>
            <w:div w:id="1816754100">
              <w:marLeft w:val="0"/>
              <w:marRight w:val="0"/>
              <w:marTop w:val="0"/>
              <w:marBottom w:val="0"/>
              <w:divBdr>
                <w:top w:val="none" w:sz="0" w:space="0" w:color="auto"/>
                <w:left w:val="none" w:sz="0" w:space="0" w:color="auto"/>
                <w:bottom w:val="none" w:sz="0" w:space="0" w:color="auto"/>
                <w:right w:val="none" w:sz="0" w:space="0" w:color="auto"/>
              </w:divBdr>
            </w:div>
            <w:div w:id="1822383631">
              <w:marLeft w:val="0"/>
              <w:marRight w:val="0"/>
              <w:marTop w:val="0"/>
              <w:marBottom w:val="0"/>
              <w:divBdr>
                <w:top w:val="none" w:sz="0" w:space="0" w:color="auto"/>
                <w:left w:val="none" w:sz="0" w:space="0" w:color="auto"/>
                <w:bottom w:val="none" w:sz="0" w:space="0" w:color="auto"/>
                <w:right w:val="none" w:sz="0" w:space="0" w:color="auto"/>
              </w:divBdr>
            </w:div>
            <w:div w:id="248120655">
              <w:marLeft w:val="0"/>
              <w:marRight w:val="0"/>
              <w:marTop w:val="0"/>
              <w:marBottom w:val="0"/>
              <w:divBdr>
                <w:top w:val="none" w:sz="0" w:space="0" w:color="auto"/>
                <w:left w:val="none" w:sz="0" w:space="0" w:color="auto"/>
                <w:bottom w:val="none" w:sz="0" w:space="0" w:color="auto"/>
                <w:right w:val="none" w:sz="0" w:space="0" w:color="auto"/>
              </w:divBdr>
            </w:div>
            <w:div w:id="799881188">
              <w:marLeft w:val="0"/>
              <w:marRight w:val="0"/>
              <w:marTop w:val="0"/>
              <w:marBottom w:val="0"/>
              <w:divBdr>
                <w:top w:val="none" w:sz="0" w:space="0" w:color="auto"/>
                <w:left w:val="none" w:sz="0" w:space="0" w:color="auto"/>
                <w:bottom w:val="none" w:sz="0" w:space="0" w:color="auto"/>
                <w:right w:val="none" w:sz="0" w:space="0" w:color="auto"/>
              </w:divBdr>
            </w:div>
            <w:div w:id="1309555789">
              <w:marLeft w:val="0"/>
              <w:marRight w:val="0"/>
              <w:marTop w:val="0"/>
              <w:marBottom w:val="0"/>
              <w:divBdr>
                <w:top w:val="none" w:sz="0" w:space="0" w:color="auto"/>
                <w:left w:val="none" w:sz="0" w:space="0" w:color="auto"/>
                <w:bottom w:val="none" w:sz="0" w:space="0" w:color="auto"/>
                <w:right w:val="none" w:sz="0" w:space="0" w:color="auto"/>
              </w:divBdr>
            </w:div>
            <w:div w:id="2104523435">
              <w:marLeft w:val="0"/>
              <w:marRight w:val="0"/>
              <w:marTop w:val="0"/>
              <w:marBottom w:val="0"/>
              <w:divBdr>
                <w:top w:val="none" w:sz="0" w:space="0" w:color="auto"/>
                <w:left w:val="none" w:sz="0" w:space="0" w:color="auto"/>
                <w:bottom w:val="none" w:sz="0" w:space="0" w:color="auto"/>
                <w:right w:val="none" w:sz="0" w:space="0" w:color="auto"/>
              </w:divBdr>
            </w:div>
            <w:div w:id="757216406">
              <w:marLeft w:val="0"/>
              <w:marRight w:val="0"/>
              <w:marTop w:val="0"/>
              <w:marBottom w:val="0"/>
              <w:divBdr>
                <w:top w:val="none" w:sz="0" w:space="0" w:color="auto"/>
                <w:left w:val="none" w:sz="0" w:space="0" w:color="auto"/>
                <w:bottom w:val="none" w:sz="0" w:space="0" w:color="auto"/>
                <w:right w:val="none" w:sz="0" w:space="0" w:color="auto"/>
              </w:divBdr>
            </w:div>
            <w:div w:id="1853491999">
              <w:marLeft w:val="0"/>
              <w:marRight w:val="0"/>
              <w:marTop w:val="0"/>
              <w:marBottom w:val="0"/>
              <w:divBdr>
                <w:top w:val="none" w:sz="0" w:space="0" w:color="auto"/>
                <w:left w:val="none" w:sz="0" w:space="0" w:color="auto"/>
                <w:bottom w:val="none" w:sz="0" w:space="0" w:color="auto"/>
                <w:right w:val="none" w:sz="0" w:space="0" w:color="auto"/>
              </w:divBdr>
            </w:div>
            <w:div w:id="575866722">
              <w:marLeft w:val="0"/>
              <w:marRight w:val="0"/>
              <w:marTop w:val="0"/>
              <w:marBottom w:val="0"/>
              <w:divBdr>
                <w:top w:val="none" w:sz="0" w:space="0" w:color="auto"/>
                <w:left w:val="none" w:sz="0" w:space="0" w:color="auto"/>
                <w:bottom w:val="none" w:sz="0" w:space="0" w:color="auto"/>
                <w:right w:val="none" w:sz="0" w:space="0" w:color="auto"/>
              </w:divBdr>
            </w:div>
            <w:div w:id="1074274611">
              <w:marLeft w:val="0"/>
              <w:marRight w:val="0"/>
              <w:marTop w:val="0"/>
              <w:marBottom w:val="0"/>
              <w:divBdr>
                <w:top w:val="none" w:sz="0" w:space="0" w:color="auto"/>
                <w:left w:val="none" w:sz="0" w:space="0" w:color="auto"/>
                <w:bottom w:val="none" w:sz="0" w:space="0" w:color="auto"/>
                <w:right w:val="none" w:sz="0" w:space="0" w:color="auto"/>
              </w:divBdr>
            </w:div>
            <w:div w:id="778991623">
              <w:marLeft w:val="0"/>
              <w:marRight w:val="0"/>
              <w:marTop w:val="0"/>
              <w:marBottom w:val="0"/>
              <w:divBdr>
                <w:top w:val="none" w:sz="0" w:space="0" w:color="auto"/>
                <w:left w:val="none" w:sz="0" w:space="0" w:color="auto"/>
                <w:bottom w:val="none" w:sz="0" w:space="0" w:color="auto"/>
                <w:right w:val="none" w:sz="0" w:space="0" w:color="auto"/>
              </w:divBdr>
            </w:div>
            <w:div w:id="1377464487">
              <w:marLeft w:val="0"/>
              <w:marRight w:val="0"/>
              <w:marTop w:val="0"/>
              <w:marBottom w:val="0"/>
              <w:divBdr>
                <w:top w:val="none" w:sz="0" w:space="0" w:color="auto"/>
                <w:left w:val="none" w:sz="0" w:space="0" w:color="auto"/>
                <w:bottom w:val="none" w:sz="0" w:space="0" w:color="auto"/>
                <w:right w:val="none" w:sz="0" w:space="0" w:color="auto"/>
              </w:divBdr>
            </w:div>
            <w:div w:id="1455058173">
              <w:marLeft w:val="0"/>
              <w:marRight w:val="0"/>
              <w:marTop w:val="0"/>
              <w:marBottom w:val="0"/>
              <w:divBdr>
                <w:top w:val="none" w:sz="0" w:space="0" w:color="auto"/>
                <w:left w:val="none" w:sz="0" w:space="0" w:color="auto"/>
                <w:bottom w:val="none" w:sz="0" w:space="0" w:color="auto"/>
                <w:right w:val="none" w:sz="0" w:space="0" w:color="auto"/>
              </w:divBdr>
            </w:div>
            <w:div w:id="1512253940">
              <w:marLeft w:val="0"/>
              <w:marRight w:val="0"/>
              <w:marTop w:val="0"/>
              <w:marBottom w:val="0"/>
              <w:divBdr>
                <w:top w:val="none" w:sz="0" w:space="0" w:color="auto"/>
                <w:left w:val="none" w:sz="0" w:space="0" w:color="auto"/>
                <w:bottom w:val="none" w:sz="0" w:space="0" w:color="auto"/>
                <w:right w:val="none" w:sz="0" w:space="0" w:color="auto"/>
              </w:divBdr>
            </w:div>
            <w:div w:id="177356922">
              <w:marLeft w:val="0"/>
              <w:marRight w:val="0"/>
              <w:marTop w:val="0"/>
              <w:marBottom w:val="0"/>
              <w:divBdr>
                <w:top w:val="none" w:sz="0" w:space="0" w:color="auto"/>
                <w:left w:val="none" w:sz="0" w:space="0" w:color="auto"/>
                <w:bottom w:val="none" w:sz="0" w:space="0" w:color="auto"/>
                <w:right w:val="none" w:sz="0" w:space="0" w:color="auto"/>
              </w:divBdr>
            </w:div>
            <w:div w:id="481115294">
              <w:marLeft w:val="0"/>
              <w:marRight w:val="0"/>
              <w:marTop w:val="0"/>
              <w:marBottom w:val="0"/>
              <w:divBdr>
                <w:top w:val="none" w:sz="0" w:space="0" w:color="auto"/>
                <w:left w:val="none" w:sz="0" w:space="0" w:color="auto"/>
                <w:bottom w:val="none" w:sz="0" w:space="0" w:color="auto"/>
                <w:right w:val="none" w:sz="0" w:space="0" w:color="auto"/>
              </w:divBdr>
            </w:div>
            <w:div w:id="633676141">
              <w:marLeft w:val="0"/>
              <w:marRight w:val="0"/>
              <w:marTop w:val="0"/>
              <w:marBottom w:val="0"/>
              <w:divBdr>
                <w:top w:val="none" w:sz="0" w:space="0" w:color="auto"/>
                <w:left w:val="none" w:sz="0" w:space="0" w:color="auto"/>
                <w:bottom w:val="none" w:sz="0" w:space="0" w:color="auto"/>
                <w:right w:val="none" w:sz="0" w:space="0" w:color="auto"/>
              </w:divBdr>
            </w:div>
            <w:div w:id="1494221659">
              <w:marLeft w:val="0"/>
              <w:marRight w:val="0"/>
              <w:marTop w:val="0"/>
              <w:marBottom w:val="0"/>
              <w:divBdr>
                <w:top w:val="none" w:sz="0" w:space="0" w:color="auto"/>
                <w:left w:val="none" w:sz="0" w:space="0" w:color="auto"/>
                <w:bottom w:val="none" w:sz="0" w:space="0" w:color="auto"/>
                <w:right w:val="none" w:sz="0" w:space="0" w:color="auto"/>
              </w:divBdr>
            </w:div>
            <w:div w:id="1386952273">
              <w:marLeft w:val="0"/>
              <w:marRight w:val="0"/>
              <w:marTop w:val="0"/>
              <w:marBottom w:val="0"/>
              <w:divBdr>
                <w:top w:val="none" w:sz="0" w:space="0" w:color="auto"/>
                <w:left w:val="none" w:sz="0" w:space="0" w:color="auto"/>
                <w:bottom w:val="none" w:sz="0" w:space="0" w:color="auto"/>
                <w:right w:val="none" w:sz="0" w:space="0" w:color="auto"/>
              </w:divBdr>
            </w:div>
            <w:div w:id="1727684328">
              <w:marLeft w:val="0"/>
              <w:marRight w:val="0"/>
              <w:marTop w:val="0"/>
              <w:marBottom w:val="0"/>
              <w:divBdr>
                <w:top w:val="none" w:sz="0" w:space="0" w:color="auto"/>
                <w:left w:val="none" w:sz="0" w:space="0" w:color="auto"/>
                <w:bottom w:val="none" w:sz="0" w:space="0" w:color="auto"/>
                <w:right w:val="none" w:sz="0" w:space="0" w:color="auto"/>
              </w:divBdr>
            </w:div>
            <w:div w:id="202987904">
              <w:marLeft w:val="0"/>
              <w:marRight w:val="0"/>
              <w:marTop w:val="0"/>
              <w:marBottom w:val="0"/>
              <w:divBdr>
                <w:top w:val="none" w:sz="0" w:space="0" w:color="auto"/>
                <w:left w:val="none" w:sz="0" w:space="0" w:color="auto"/>
                <w:bottom w:val="none" w:sz="0" w:space="0" w:color="auto"/>
                <w:right w:val="none" w:sz="0" w:space="0" w:color="auto"/>
              </w:divBdr>
            </w:div>
            <w:div w:id="655916570">
              <w:marLeft w:val="0"/>
              <w:marRight w:val="0"/>
              <w:marTop w:val="0"/>
              <w:marBottom w:val="0"/>
              <w:divBdr>
                <w:top w:val="none" w:sz="0" w:space="0" w:color="auto"/>
                <w:left w:val="none" w:sz="0" w:space="0" w:color="auto"/>
                <w:bottom w:val="none" w:sz="0" w:space="0" w:color="auto"/>
                <w:right w:val="none" w:sz="0" w:space="0" w:color="auto"/>
              </w:divBdr>
            </w:div>
            <w:div w:id="1714502032">
              <w:marLeft w:val="0"/>
              <w:marRight w:val="0"/>
              <w:marTop w:val="0"/>
              <w:marBottom w:val="0"/>
              <w:divBdr>
                <w:top w:val="none" w:sz="0" w:space="0" w:color="auto"/>
                <w:left w:val="none" w:sz="0" w:space="0" w:color="auto"/>
                <w:bottom w:val="none" w:sz="0" w:space="0" w:color="auto"/>
                <w:right w:val="none" w:sz="0" w:space="0" w:color="auto"/>
              </w:divBdr>
            </w:div>
            <w:div w:id="1336885970">
              <w:marLeft w:val="0"/>
              <w:marRight w:val="0"/>
              <w:marTop w:val="0"/>
              <w:marBottom w:val="0"/>
              <w:divBdr>
                <w:top w:val="none" w:sz="0" w:space="0" w:color="auto"/>
                <w:left w:val="none" w:sz="0" w:space="0" w:color="auto"/>
                <w:bottom w:val="none" w:sz="0" w:space="0" w:color="auto"/>
                <w:right w:val="none" w:sz="0" w:space="0" w:color="auto"/>
              </w:divBdr>
            </w:div>
            <w:div w:id="219828753">
              <w:marLeft w:val="0"/>
              <w:marRight w:val="0"/>
              <w:marTop w:val="0"/>
              <w:marBottom w:val="0"/>
              <w:divBdr>
                <w:top w:val="none" w:sz="0" w:space="0" w:color="auto"/>
                <w:left w:val="none" w:sz="0" w:space="0" w:color="auto"/>
                <w:bottom w:val="none" w:sz="0" w:space="0" w:color="auto"/>
                <w:right w:val="none" w:sz="0" w:space="0" w:color="auto"/>
              </w:divBdr>
            </w:div>
            <w:div w:id="2007781087">
              <w:marLeft w:val="0"/>
              <w:marRight w:val="0"/>
              <w:marTop w:val="0"/>
              <w:marBottom w:val="0"/>
              <w:divBdr>
                <w:top w:val="none" w:sz="0" w:space="0" w:color="auto"/>
                <w:left w:val="none" w:sz="0" w:space="0" w:color="auto"/>
                <w:bottom w:val="none" w:sz="0" w:space="0" w:color="auto"/>
                <w:right w:val="none" w:sz="0" w:space="0" w:color="auto"/>
              </w:divBdr>
            </w:div>
            <w:div w:id="1918324556">
              <w:marLeft w:val="0"/>
              <w:marRight w:val="0"/>
              <w:marTop w:val="0"/>
              <w:marBottom w:val="0"/>
              <w:divBdr>
                <w:top w:val="none" w:sz="0" w:space="0" w:color="auto"/>
                <w:left w:val="none" w:sz="0" w:space="0" w:color="auto"/>
                <w:bottom w:val="none" w:sz="0" w:space="0" w:color="auto"/>
                <w:right w:val="none" w:sz="0" w:space="0" w:color="auto"/>
              </w:divBdr>
            </w:div>
            <w:div w:id="899635116">
              <w:marLeft w:val="0"/>
              <w:marRight w:val="0"/>
              <w:marTop w:val="0"/>
              <w:marBottom w:val="0"/>
              <w:divBdr>
                <w:top w:val="none" w:sz="0" w:space="0" w:color="auto"/>
                <w:left w:val="none" w:sz="0" w:space="0" w:color="auto"/>
                <w:bottom w:val="none" w:sz="0" w:space="0" w:color="auto"/>
                <w:right w:val="none" w:sz="0" w:space="0" w:color="auto"/>
              </w:divBdr>
            </w:div>
            <w:div w:id="45030954">
              <w:marLeft w:val="0"/>
              <w:marRight w:val="0"/>
              <w:marTop w:val="0"/>
              <w:marBottom w:val="0"/>
              <w:divBdr>
                <w:top w:val="none" w:sz="0" w:space="0" w:color="auto"/>
                <w:left w:val="none" w:sz="0" w:space="0" w:color="auto"/>
                <w:bottom w:val="none" w:sz="0" w:space="0" w:color="auto"/>
                <w:right w:val="none" w:sz="0" w:space="0" w:color="auto"/>
              </w:divBdr>
            </w:div>
            <w:div w:id="924453912">
              <w:marLeft w:val="0"/>
              <w:marRight w:val="0"/>
              <w:marTop w:val="0"/>
              <w:marBottom w:val="0"/>
              <w:divBdr>
                <w:top w:val="none" w:sz="0" w:space="0" w:color="auto"/>
                <w:left w:val="none" w:sz="0" w:space="0" w:color="auto"/>
                <w:bottom w:val="none" w:sz="0" w:space="0" w:color="auto"/>
                <w:right w:val="none" w:sz="0" w:space="0" w:color="auto"/>
              </w:divBdr>
            </w:div>
            <w:div w:id="2015954141">
              <w:marLeft w:val="0"/>
              <w:marRight w:val="0"/>
              <w:marTop w:val="0"/>
              <w:marBottom w:val="0"/>
              <w:divBdr>
                <w:top w:val="none" w:sz="0" w:space="0" w:color="auto"/>
                <w:left w:val="none" w:sz="0" w:space="0" w:color="auto"/>
                <w:bottom w:val="none" w:sz="0" w:space="0" w:color="auto"/>
                <w:right w:val="none" w:sz="0" w:space="0" w:color="auto"/>
              </w:divBdr>
            </w:div>
            <w:div w:id="363362986">
              <w:marLeft w:val="0"/>
              <w:marRight w:val="0"/>
              <w:marTop w:val="0"/>
              <w:marBottom w:val="0"/>
              <w:divBdr>
                <w:top w:val="none" w:sz="0" w:space="0" w:color="auto"/>
                <w:left w:val="none" w:sz="0" w:space="0" w:color="auto"/>
                <w:bottom w:val="none" w:sz="0" w:space="0" w:color="auto"/>
                <w:right w:val="none" w:sz="0" w:space="0" w:color="auto"/>
              </w:divBdr>
            </w:div>
            <w:div w:id="1921330467">
              <w:marLeft w:val="0"/>
              <w:marRight w:val="0"/>
              <w:marTop w:val="0"/>
              <w:marBottom w:val="0"/>
              <w:divBdr>
                <w:top w:val="none" w:sz="0" w:space="0" w:color="auto"/>
                <w:left w:val="none" w:sz="0" w:space="0" w:color="auto"/>
                <w:bottom w:val="none" w:sz="0" w:space="0" w:color="auto"/>
                <w:right w:val="none" w:sz="0" w:space="0" w:color="auto"/>
              </w:divBdr>
            </w:div>
            <w:div w:id="677972170">
              <w:marLeft w:val="0"/>
              <w:marRight w:val="0"/>
              <w:marTop w:val="0"/>
              <w:marBottom w:val="0"/>
              <w:divBdr>
                <w:top w:val="none" w:sz="0" w:space="0" w:color="auto"/>
                <w:left w:val="none" w:sz="0" w:space="0" w:color="auto"/>
                <w:bottom w:val="none" w:sz="0" w:space="0" w:color="auto"/>
                <w:right w:val="none" w:sz="0" w:space="0" w:color="auto"/>
              </w:divBdr>
            </w:div>
            <w:div w:id="961109543">
              <w:marLeft w:val="0"/>
              <w:marRight w:val="0"/>
              <w:marTop w:val="0"/>
              <w:marBottom w:val="0"/>
              <w:divBdr>
                <w:top w:val="none" w:sz="0" w:space="0" w:color="auto"/>
                <w:left w:val="none" w:sz="0" w:space="0" w:color="auto"/>
                <w:bottom w:val="none" w:sz="0" w:space="0" w:color="auto"/>
                <w:right w:val="none" w:sz="0" w:space="0" w:color="auto"/>
              </w:divBdr>
            </w:div>
            <w:div w:id="868225355">
              <w:marLeft w:val="0"/>
              <w:marRight w:val="0"/>
              <w:marTop w:val="0"/>
              <w:marBottom w:val="0"/>
              <w:divBdr>
                <w:top w:val="none" w:sz="0" w:space="0" w:color="auto"/>
                <w:left w:val="none" w:sz="0" w:space="0" w:color="auto"/>
                <w:bottom w:val="none" w:sz="0" w:space="0" w:color="auto"/>
                <w:right w:val="none" w:sz="0" w:space="0" w:color="auto"/>
              </w:divBdr>
            </w:div>
            <w:div w:id="1937667177">
              <w:marLeft w:val="0"/>
              <w:marRight w:val="0"/>
              <w:marTop w:val="0"/>
              <w:marBottom w:val="0"/>
              <w:divBdr>
                <w:top w:val="none" w:sz="0" w:space="0" w:color="auto"/>
                <w:left w:val="none" w:sz="0" w:space="0" w:color="auto"/>
                <w:bottom w:val="none" w:sz="0" w:space="0" w:color="auto"/>
                <w:right w:val="none" w:sz="0" w:space="0" w:color="auto"/>
              </w:divBdr>
            </w:div>
            <w:div w:id="2075546792">
              <w:marLeft w:val="0"/>
              <w:marRight w:val="0"/>
              <w:marTop w:val="0"/>
              <w:marBottom w:val="0"/>
              <w:divBdr>
                <w:top w:val="none" w:sz="0" w:space="0" w:color="auto"/>
                <w:left w:val="none" w:sz="0" w:space="0" w:color="auto"/>
                <w:bottom w:val="none" w:sz="0" w:space="0" w:color="auto"/>
                <w:right w:val="none" w:sz="0" w:space="0" w:color="auto"/>
              </w:divBdr>
            </w:div>
            <w:div w:id="1083644119">
              <w:marLeft w:val="0"/>
              <w:marRight w:val="0"/>
              <w:marTop w:val="0"/>
              <w:marBottom w:val="0"/>
              <w:divBdr>
                <w:top w:val="none" w:sz="0" w:space="0" w:color="auto"/>
                <w:left w:val="none" w:sz="0" w:space="0" w:color="auto"/>
                <w:bottom w:val="none" w:sz="0" w:space="0" w:color="auto"/>
                <w:right w:val="none" w:sz="0" w:space="0" w:color="auto"/>
              </w:divBdr>
            </w:div>
            <w:div w:id="309018551">
              <w:marLeft w:val="0"/>
              <w:marRight w:val="0"/>
              <w:marTop w:val="0"/>
              <w:marBottom w:val="0"/>
              <w:divBdr>
                <w:top w:val="none" w:sz="0" w:space="0" w:color="auto"/>
                <w:left w:val="none" w:sz="0" w:space="0" w:color="auto"/>
                <w:bottom w:val="none" w:sz="0" w:space="0" w:color="auto"/>
                <w:right w:val="none" w:sz="0" w:space="0" w:color="auto"/>
              </w:divBdr>
            </w:div>
            <w:div w:id="1746757927">
              <w:marLeft w:val="0"/>
              <w:marRight w:val="0"/>
              <w:marTop w:val="0"/>
              <w:marBottom w:val="0"/>
              <w:divBdr>
                <w:top w:val="none" w:sz="0" w:space="0" w:color="auto"/>
                <w:left w:val="none" w:sz="0" w:space="0" w:color="auto"/>
                <w:bottom w:val="none" w:sz="0" w:space="0" w:color="auto"/>
                <w:right w:val="none" w:sz="0" w:space="0" w:color="auto"/>
              </w:divBdr>
            </w:div>
            <w:div w:id="698362099">
              <w:marLeft w:val="0"/>
              <w:marRight w:val="0"/>
              <w:marTop w:val="0"/>
              <w:marBottom w:val="0"/>
              <w:divBdr>
                <w:top w:val="none" w:sz="0" w:space="0" w:color="auto"/>
                <w:left w:val="none" w:sz="0" w:space="0" w:color="auto"/>
                <w:bottom w:val="none" w:sz="0" w:space="0" w:color="auto"/>
                <w:right w:val="none" w:sz="0" w:space="0" w:color="auto"/>
              </w:divBdr>
            </w:div>
            <w:div w:id="45573108">
              <w:marLeft w:val="0"/>
              <w:marRight w:val="0"/>
              <w:marTop w:val="0"/>
              <w:marBottom w:val="0"/>
              <w:divBdr>
                <w:top w:val="none" w:sz="0" w:space="0" w:color="auto"/>
                <w:left w:val="none" w:sz="0" w:space="0" w:color="auto"/>
                <w:bottom w:val="none" w:sz="0" w:space="0" w:color="auto"/>
                <w:right w:val="none" w:sz="0" w:space="0" w:color="auto"/>
              </w:divBdr>
            </w:div>
            <w:div w:id="963923634">
              <w:marLeft w:val="0"/>
              <w:marRight w:val="0"/>
              <w:marTop w:val="0"/>
              <w:marBottom w:val="0"/>
              <w:divBdr>
                <w:top w:val="none" w:sz="0" w:space="0" w:color="auto"/>
                <w:left w:val="none" w:sz="0" w:space="0" w:color="auto"/>
                <w:bottom w:val="none" w:sz="0" w:space="0" w:color="auto"/>
                <w:right w:val="none" w:sz="0" w:space="0" w:color="auto"/>
              </w:divBdr>
            </w:div>
            <w:div w:id="367025130">
              <w:marLeft w:val="0"/>
              <w:marRight w:val="0"/>
              <w:marTop w:val="0"/>
              <w:marBottom w:val="0"/>
              <w:divBdr>
                <w:top w:val="none" w:sz="0" w:space="0" w:color="auto"/>
                <w:left w:val="none" w:sz="0" w:space="0" w:color="auto"/>
                <w:bottom w:val="none" w:sz="0" w:space="0" w:color="auto"/>
                <w:right w:val="none" w:sz="0" w:space="0" w:color="auto"/>
              </w:divBdr>
            </w:div>
            <w:div w:id="1414626404">
              <w:marLeft w:val="0"/>
              <w:marRight w:val="0"/>
              <w:marTop w:val="0"/>
              <w:marBottom w:val="0"/>
              <w:divBdr>
                <w:top w:val="none" w:sz="0" w:space="0" w:color="auto"/>
                <w:left w:val="none" w:sz="0" w:space="0" w:color="auto"/>
                <w:bottom w:val="none" w:sz="0" w:space="0" w:color="auto"/>
                <w:right w:val="none" w:sz="0" w:space="0" w:color="auto"/>
              </w:divBdr>
            </w:div>
            <w:div w:id="655718581">
              <w:marLeft w:val="0"/>
              <w:marRight w:val="0"/>
              <w:marTop w:val="0"/>
              <w:marBottom w:val="0"/>
              <w:divBdr>
                <w:top w:val="none" w:sz="0" w:space="0" w:color="auto"/>
                <w:left w:val="none" w:sz="0" w:space="0" w:color="auto"/>
                <w:bottom w:val="none" w:sz="0" w:space="0" w:color="auto"/>
                <w:right w:val="none" w:sz="0" w:space="0" w:color="auto"/>
              </w:divBdr>
            </w:div>
            <w:div w:id="1973948432">
              <w:marLeft w:val="0"/>
              <w:marRight w:val="0"/>
              <w:marTop w:val="0"/>
              <w:marBottom w:val="0"/>
              <w:divBdr>
                <w:top w:val="none" w:sz="0" w:space="0" w:color="auto"/>
                <w:left w:val="none" w:sz="0" w:space="0" w:color="auto"/>
                <w:bottom w:val="none" w:sz="0" w:space="0" w:color="auto"/>
                <w:right w:val="none" w:sz="0" w:space="0" w:color="auto"/>
              </w:divBdr>
            </w:div>
            <w:div w:id="1173036716">
              <w:marLeft w:val="0"/>
              <w:marRight w:val="0"/>
              <w:marTop w:val="0"/>
              <w:marBottom w:val="0"/>
              <w:divBdr>
                <w:top w:val="none" w:sz="0" w:space="0" w:color="auto"/>
                <w:left w:val="none" w:sz="0" w:space="0" w:color="auto"/>
                <w:bottom w:val="none" w:sz="0" w:space="0" w:color="auto"/>
                <w:right w:val="none" w:sz="0" w:space="0" w:color="auto"/>
              </w:divBdr>
            </w:div>
            <w:div w:id="1319843916">
              <w:marLeft w:val="0"/>
              <w:marRight w:val="0"/>
              <w:marTop w:val="0"/>
              <w:marBottom w:val="0"/>
              <w:divBdr>
                <w:top w:val="none" w:sz="0" w:space="0" w:color="auto"/>
                <w:left w:val="none" w:sz="0" w:space="0" w:color="auto"/>
                <w:bottom w:val="none" w:sz="0" w:space="0" w:color="auto"/>
                <w:right w:val="none" w:sz="0" w:space="0" w:color="auto"/>
              </w:divBdr>
            </w:div>
            <w:div w:id="1412123493">
              <w:marLeft w:val="0"/>
              <w:marRight w:val="0"/>
              <w:marTop w:val="0"/>
              <w:marBottom w:val="0"/>
              <w:divBdr>
                <w:top w:val="none" w:sz="0" w:space="0" w:color="auto"/>
                <w:left w:val="none" w:sz="0" w:space="0" w:color="auto"/>
                <w:bottom w:val="none" w:sz="0" w:space="0" w:color="auto"/>
                <w:right w:val="none" w:sz="0" w:space="0" w:color="auto"/>
              </w:divBdr>
            </w:div>
            <w:div w:id="187133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33987909">
      <w:bodyDiv w:val="1"/>
      <w:marLeft w:val="0"/>
      <w:marRight w:val="0"/>
      <w:marTop w:val="0"/>
      <w:marBottom w:val="0"/>
      <w:divBdr>
        <w:top w:val="none" w:sz="0" w:space="0" w:color="auto"/>
        <w:left w:val="none" w:sz="0" w:space="0" w:color="auto"/>
        <w:bottom w:val="none" w:sz="0" w:space="0" w:color="auto"/>
        <w:right w:val="none" w:sz="0" w:space="0" w:color="auto"/>
      </w:divBdr>
    </w:div>
    <w:div w:id="185808180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42515355">
      <w:bodyDiv w:val="1"/>
      <w:marLeft w:val="0"/>
      <w:marRight w:val="0"/>
      <w:marTop w:val="0"/>
      <w:marBottom w:val="0"/>
      <w:divBdr>
        <w:top w:val="none" w:sz="0" w:space="0" w:color="auto"/>
        <w:left w:val="none" w:sz="0" w:space="0" w:color="auto"/>
        <w:bottom w:val="none" w:sz="0" w:space="0" w:color="auto"/>
        <w:right w:val="none" w:sz="0" w:space="0" w:color="auto"/>
      </w:divBdr>
    </w:div>
    <w:div w:id="2060400178">
      <w:bodyDiv w:val="1"/>
      <w:marLeft w:val="0"/>
      <w:marRight w:val="0"/>
      <w:marTop w:val="0"/>
      <w:marBottom w:val="0"/>
      <w:divBdr>
        <w:top w:val="none" w:sz="0" w:space="0" w:color="auto"/>
        <w:left w:val="none" w:sz="0" w:space="0" w:color="auto"/>
        <w:bottom w:val="none" w:sz="0" w:space="0" w:color="auto"/>
        <w:right w:val="none" w:sz="0" w:space="0" w:color="auto"/>
      </w:divBdr>
    </w:div>
    <w:div w:id="2066903584">
      <w:bodyDiv w:val="1"/>
      <w:marLeft w:val="0"/>
      <w:marRight w:val="0"/>
      <w:marTop w:val="0"/>
      <w:marBottom w:val="0"/>
      <w:divBdr>
        <w:top w:val="none" w:sz="0" w:space="0" w:color="auto"/>
        <w:left w:val="none" w:sz="0" w:space="0" w:color="auto"/>
        <w:bottom w:val="none" w:sz="0" w:space="0" w:color="auto"/>
        <w:right w:val="none" w:sz="0" w:space="0" w:color="auto"/>
      </w:divBdr>
      <w:divsChild>
        <w:div w:id="964504852">
          <w:marLeft w:val="1080"/>
          <w:marRight w:val="0"/>
          <w:marTop w:val="100"/>
          <w:marBottom w:val="0"/>
          <w:divBdr>
            <w:top w:val="none" w:sz="0" w:space="0" w:color="auto"/>
            <w:left w:val="none" w:sz="0" w:space="0" w:color="auto"/>
            <w:bottom w:val="none" w:sz="0" w:space="0" w:color="auto"/>
            <w:right w:val="none" w:sz="0" w:space="0" w:color="auto"/>
          </w:divBdr>
        </w:div>
      </w:divsChild>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4637-258B-4BAD-AE31-0934F743BB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1448</TotalTime>
  <Pages>10</Pages>
  <Words>2824</Words>
  <Characters>18851</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R3</cp:lastModifiedBy>
  <cp:revision>744</cp:revision>
  <cp:lastPrinted>2017-09-22T12:17:00Z</cp:lastPrinted>
  <dcterms:created xsi:type="dcterms:W3CDTF">2025-03-23T10:02:00Z</dcterms:created>
  <dcterms:modified xsi:type="dcterms:W3CDTF">2025-05-12T09:53:00Z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