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tcPr>
          <w:p w14:paraId="1717FF5D" w14:textId="11680660" w:rsidR="0034246C" w:rsidRDefault="0094021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6A24F7">
              <w:t>19</w:t>
            </w:r>
            <w:r>
              <w:t>.</w:t>
            </w:r>
            <w:r w:rsidR="00181703">
              <w:rPr>
                <w:rFonts w:eastAsia="DengXian" w:hint="eastAsia"/>
                <w:lang w:eastAsia="zh-CN"/>
              </w:rPr>
              <w:t>1</w:t>
            </w:r>
            <w:r>
              <w:t>.</w:t>
            </w:r>
            <w:bookmarkEnd w:id="3"/>
            <w:r w:rsidR="007F1BF4">
              <w:t>1</w:t>
            </w:r>
            <w:r>
              <w:t xml:space="preserve"> </w:t>
            </w:r>
            <w:r>
              <w:rPr>
                <w:sz w:val="32"/>
              </w:rPr>
              <w:t>(</w:t>
            </w:r>
            <w:bookmarkStart w:id="4" w:name="issueDate"/>
            <w:r>
              <w:rPr>
                <w:rFonts w:eastAsia="SimSun" w:hint="eastAsia"/>
                <w:sz w:val="32"/>
                <w:lang w:val="en-US" w:eastAsia="zh-CN"/>
              </w:rPr>
              <w:t>202</w:t>
            </w:r>
            <w:r w:rsidR="00EB5E9B">
              <w:rPr>
                <w:rFonts w:eastAsia="SimSun"/>
                <w:sz w:val="32"/>
                <w:lang w:val="en-US" w:eastAsia="zh-CN"/>
              </w:rPr>
              <w:t>6</w:t>
            </w:r>
            <w:r>
              <w:rPr>
                <w:sz w:val="32"/>
              </w:rPr>
              <w:t>-</w:t>
            </w:r>
            <w:bookmarkEnd w:id="4"/>
            <w:r w:rsidR="00EB5E9B">
              <w:rPr>
                <w:rFonts w:eastAsia="SimSun"/>
                <w:sz w:val="32"/>
                <w:lang w:val="en-US" w:eastAsia="zh-CN"/>
              </w:rPr>
              <w:t>01</w:t>
            </w:r>
            <w:r>
              <w:rPr>
                <w:sz w:val="32"/>
              </w:rPr>
              <w:t>)</w:t>
            </w:r>
          </w:p>
        </w:tc>
      </w:tr>
      <w:tr w:rsidR="0034246C" w14:paraId="1C892FB9" w14:textId="77777777">
        <w:trPr>
          <w:cantSplit/>
          <w:trHeight w:hRule="exact" w:val="1134"/>
        </w:trPr>
        <w:tc>
          <w:tcPr>
            <w:tcW w:w="10423" w:type="dxa"/>
            <w:gridSpan w:val="2"/>
          </w:tcPr>
          <w:p w14:paraId="048B8D6F" w14:textId="77777777" w:rsidR="0034246C" w:rsidRDefault="00940211">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940211">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tcPr>
          <w:p w14:paraId="55F88D05" w14:textId="77777777" w:rsidR="0034246C" w:rsidRDefault="00940211">
            <w:pPr>
              <w:pStyle w:val="ZT"/>
              <w:framePr w:wrap="auto" w:hAnchor="text" w:yAlign="inline"/>
            </w:pPr>
            <w:r>
              <w:t>3rd Generation Partnership Project;</w:t>
            </w:r>
          </w:p>
          <w:p w14:paraId="3B46D73A" w14:textId="77777777" w:rsidR="0034246C" w:rsidRDefault="00940211">
            <w:pPr>
              <w:pStyle w:val="ZT"/>
              <w:framePr w:wrap="auto" w:hAnchor="text" w:yAlign="inline"/>
            </w:pPr>
            <w:bookmarkStart w:id="6" w:name="specTitle"/>
            <w:r>
              <w:t>Technical Specification Group Services and System Aspects;</w:t>
            </w:r>
          </w:p>
          <w:p w14:paraId="27BBA0D1" w14:textId="77777777" w:rsidR="0034246C" w:rsidRDefault="00940211">
            <w:pPr>
              <w:pStyle w:val="ZT"/>
              <w:framePr w:wrap="auto" w:hAnchor="text" w:yAlign="inline"/>
              <w:rPr>
                <w:highlight w:val="yellow"/>
              </w:rPr>
            </w:pPr>
            <w:r>
              <w:t>Management and orchestration;</w:t>
            </w:r>
          </w:p>
          <w:bookmarkEnd w:id="6"/>
          <w:p w14:paraId="6415361C" w14:textId="5412DBF7" w:rsidR="0034246C" w:rsidRDefault="00940211">
            <w:pPr>
              <w:pStyle w:val="ZT"/>
              <w:framePr w:wrap="auto" w:hAnchor="text" w:yAlign="inline"/>
              <w:rPr>
                <w:rFonts w:eastAsia="SimSun"/>
                <w:lang w:val="en-US" w:eastAsia="zh-CN"/>
              </w:rPr>
            </w:pPr>
            <w:r>
              <w:rPr>
                <w:rFonts w:eastAsia="SimSun" w:hint="eastAsia"/>
                <w:lang w:val="en-US" w:eastAsia="zh-CN"/>
              </w:rPr>
              <w:t>M</w:t>
            </w:r>
            <w:proofErr w:type="spellStart"/>
            <w:r>
              <w:rPr>
                <w:rFonts w:hint="eastAsia"/>
              </w:rPr>
              <w:t>anagement</w:t>
            </w:r>
            <w:proofErr w:type="spellEnd"/>
            <w:r>
              <w:rPr>
                <w:rFonts w:hint="eastAsia"/>
              </w:rPr>
              <w:t xml:space="preserve"> aspects of </w:t>
            </w:r>
            <w:r w:rsidR="00100BAB">
              <w:t>n</w:t>
            </w:r>
            <w:r>
              <w:rPr>
                <w:rFonts w:hint="eastAsia"/>
              </w:rPr>
              <w:t xml:space="preserve">etwork </w:t>
            </w:r>
            <w:r w:rsidR="00100BAB">
              <w:t>d</w:t>
            </w:r>
            <w:r>
              <w:rPr>
                <w:rFonts w:hint="eastAsia"/>
              </w:rPr>
              <w:t xml:space="preserve">igital </w:t>
            </w:r>
            <w:r w:rsidR="00100BAB">
              <w:t>t</w:t>
            </w:r>
            <w:r>
              <w:rPr>
                <w:rFonts w:hint="eastAsia"/>
              </w:rPr>
              <w:t>win</w:t>
            </w:r>
            <w:r>
              <w:rPr>
                <w:rFonts w:eastAsia="SimSun" w:hint="eastAsia"/>
                <w:lang w:val="en-US" w:eastAsia="zh-CN"/>
              </w:rPr>
              <w:t>s</w:t>
            </w:r>
          </w:p>
          <w:p w14:paraId="1CC9B541" w14:textId="77777777" w:rsidR="0034246C" w:rsidRDefault="00940211">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34246C" w14:paraId="261FE414" w14:textId="77777777">
        <w:trPr>
          <w:cantSplit/>
        </w:trPr>
        <w:tc>
          <w:tcPr>
            <w:tcW w:w="10423" w:type="dxa"/>
            <w:gridSpan w:val="2"/>
            <w:tcBorders>
              <w:top w:val="single" w:sz="12" w:space="0" w:color="auto"/>
              <w:bottom w:val="dashed" w:sz="4" w:space="0" w:color="auto"/>
            </w:tcBorders>
          </w:tcPr>
          <w:p w14:paraId="572E4BD4" w14:textId="77777777" w:rsidR="0034246C" w:rsidRDefault="00940211">
            <w:pPr>
              <w:pStyle w:val="TAR"/>
            </w:pPr>
            <w:r>
              <w:tab/>
            </w:r>
          </w:p>
        </w:tc>
      </w:tr>
      <w:bookmarkStart w:id="8" w:name="_MON_1684549432"/>
      <w:bookmarkEnd w:id="8"/>
      <w:tr w:rsidR="0034246C" w14:paraId="1373F2FB" w14:textId="77777777">
        <w:trPr>
          <w:cantSplit/>
          <w:trHeight w:hRule="exact" w:val="1531"/>
        </w:trPr>
        <w:tc>
          <w:tcPr>
            <w:tcW w:w="5211" w:type="dxa"/>
            <w:tcBorders>
              <w:top w:val="dashed" w:sz="4" w:space="0" w:color="auto"/>
              <w:bottom w:val="dashed" w:sz="4" w:space="0" w:color="auto"/>
            </w:tcBorders>
          </w:tcPr>
          <w:p w14:paraId="307D8CF6" w14:textId="77777777" w:rsidR="0034246C" w:rsidRDefault="00940211">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65pt" o:ole="">
                  <v:imagedata r:id="rId9" o:title=""/>
                </v:shape>
                <o:OLEObject Type="Embed" ProgID="Word.Picture.8" ShapeID="_x0000_i1025" DrawAspect="Content" ObjectID="_1830416139" r:id="rId10"/>
              </w:object>
            </w:r>
          </w:p>
        </w:tc>
        <w:bookmarkStart w:id="9" w:name="_MON_1710316168"/>
        <w:bookmarkEnd w:id="9"/>
        <w:tc>
          <w:tcPr>
            <w:tcW w:w="5212" w:type="dxa"/>
            <w:tcBorders>
              <w:top w:val="dashed" w:sz="4" w:space="0" w:color="auto"/>
              <w:bottom w:val="dashed" w:sz="4" w:space="0" w:color="auto"/>
            </w:tcBorders>
          </w:tcPr>
          <w:p w14:paraId="5B958DF6" w14:textId="77777777" w:rsidR="0034246C" w:rsidRDefault="00940211">
            <w:pPr>
              <w:pStyle w:val="TAR"/>
            </w:pPr>
            <w:r>
              <w:object w:dxaOrig="2563" w:dyaOrig="1491" w14:anchorId="19132EFD">
                <v:shape id="_x0000_i1026" type="#_x0000_t75" style="width:128.65pt;height:74.5pt" o:ole="">
                  <v:imagedata r:id="rId11" o:title=""/>
                </v:shape>
                <o:OLEObject Type="Embed" ProgID="Word.Picture.8" ShapeID="_x0000_i1026" DrawAspect="Content" ObjectID="_1830416140"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tcPr>
          <w:p w14:paraId="623D4E24" w14:textId="77777777" w:rsidR="0034246C" w:rsidRDefault="0034246C">
            <w:pPr>
              <w:pStyle w:val="TAL"/>
            </w:pPr>
            <w:bookmarkStart w:id="10" w:name="_MON_1710316271"/>
            <w:bookmarkEnd w:id="10"/>
          </w:p>
        </w:tc>
      </w:tr>
      <w:tr w:rsidR="0034246C" w14:paraId="35FFDD9F" w14:textId="77777777">
        <w:trPr>
          <w:cantSplit/>
          <w:trHeight w:hRule="exact" w:val="964"/>
        </w:trPr>
        <w:tc>
          <w:tcPr>
            <w:tcW w:w="10423" w:type="dxa"/>
            <w:gridSpan w:val="2"/>
            <w:tcBorders>
              <w:top w:val="dashed" w:sz="4" w:space="0" w:color="auto"/>
            </w:tcBorders>
          </w:tcPr>
          <w:p w14:paraId="3CD0EC23" w14:textId="77777777" w:rsidR="0034246C" w:rsidRDefault="0094021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tcPr>
          <w:p w14:paraId="16D95324" w14:textId="77777777" w:rsidR="0034246C" w:rsidRDefault="0034246C">
            <w:pPr>
              <w:pStyle w:val="Guidance"/>
            </w:pPr>
            <w:bookmarkStart w:id="12" w:name="page2"/>
          </w:p>
        </w:tc>
      </w:tr>
      <w:tr w:rsidR="0034246C" w14:paraId="6D8C1C34" w14:textId="77777777">
        <w:trPr>
          <w:trHeight w:hRule="exact" w:val="5387"/>
        </w:trPr>
        <w:tc>
          <w:tcPr>
            <w:tcW w:w="10423" w:type="dxa"/>
          </w:tcPr>
          <w:p w14:paraId="6F7BC446" w14:textId="77777777" w:rsidR="0034246C" w:rsidRDefault="00940211">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940211">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940211">
            <w:pPr>
              <w:pStyle w:val="FP"/>
              <w:pBdr>
                <w:bottom w:val="single" w:sz="6" w:space="1" w:color="auto"/>
              </w:pBdr>
              <w:spacing w:before="240"/>
              <w:ind w:left="2835" w:right="2835"/>
              <w:jc w:val="center"/>
            </w:pPr>
            <w:r>
              <w:t>3GPP support office address</w:t>
            </w:r>
          </w:p>
          <w:p w14:paraId="48D72907" w14:textId="77777777" w:rsidR="0034246C" w:rsidRDefault="00940211">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940211">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940211">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940211">
            <w:pPr>
              <w:pStyle w:val="FP"/>
              <w:pBdr>
                <w:bottom w:val="single" w:sz="6" w:space="1" w:color="auto"/>
              </w:pBdr>
              <w:spacing w:before="240"/>
              <w:ind w:left="2835" w:right="2835"/>
              <w:jc w:val="center"/>
            </w:pPr>
            <w:r>
              <w:t>Internet</w:t>
            </w:r>
          </w:p>
          <w:p w14:paraId="404E3619" w14:textId="77777777" w:rsidR="0034246C" w:rsidRDefault="00940211">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tc>
          <w:tcPr>
            <w:tcW w:w="10423" w:type="dxa"/>
            <w:vAlign w:val="bottom"/>
          </w:tcPr>
          <w:p w14:paraId="3322EBA1" w14:textId="77777777" w:rsidR="0034246C" w:rsidRDefault="00940211">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940211">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3F3163F3" w:rsidR="0034246C" w:rsidRDefault="00940211">
            <w:pPr>
              <w:pStyle w:val="FP"/>
              <w:jc w:val="center"/>
              <w:rPr>
                <w:sz w:val="18"/>
              </w:rPr>
            </w:pPr>
            <w:r>
              <w:rPr>
                <w:sz w:val="18"/>
              </w:rPr>
              <w:t xml:space="preserve">© </w:t>
            </w:r>
            <w:bookmarkStart w:id="15" w:name="copyrightDate"/>
            <w:r>
              <w:rPr>
                <w:sz w:val="18"/>
              </w:rPr>
              <w:t>202</w:t>
            </w:r>
            <w:bookmarkEnd w:id="15"/>
            <w:r w:rsidR="00EB5E9B">
              <w:rPr>
                <w:sz w:val="18"/>
              </w:rPr>
              <w:t>6</w:t>
            </w:r>
            <w:r>
              <w:rPr>
                <w:sz w:val="18"/>
              </w:rPr>
              <w:t>, 3GPP Organizational Partners (ARIB, ATIS, CCSA, ETSI, TSDSI, TTA, TTC).</w:t>
            </w:r>
            <w:bookmarkStart w:id="16" w:name="copyrightaddon"/>
            <w:bookmarkEnd w:id="16"/>
          </w:p>
          <w:p w14:paraId="30C29A3E" w14:textId="77777777" w:rsidR="0034246C" w:rsidRDefault="00940211">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940211">
            <w:pPr>
              <w:pStyle w:val="FP"/>
              <w:rPr>
                <w:sz w:val="18"/>
              </w:rPr>
            </w:pPr>
            <w:r>
              <w:rPr>
                <w:sz w:val="18"/>
              </w:rPr>
              <w:t>UMTS™ is a Trade Mark of ETSI registered for the benefit of its members</w:t>
            </w:r>
          </w:p>
          <w:p w14:paraId="53DA0173" w14:textId="77777777" w:rsidR="0034246C" w:rsidRDefault="0094021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940211">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940211">
      <w:pPr>
        <w:pStyle w:val="TT"/>
      </w:pPr>
      <w:r>
        <w:br w:type="page"/>
      </w:r>
      <w:bookmarkStart w:id="17" w:name="tableOfContents"/>
      <w:bookmarkEnd w:id="17"/>
      <w:r>
        <w:lastRenderedPageBreak/>
        <w:t>Contents</w:t>
      </w:r>
    </w:p>
    <w:p w14:paraId="0CE85D11" w14:textId="064E88A5" w:rsidR="00853638" w:rsidRDefault="0094021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853638">
        <w:rPr>
          <w:noProof/>
        </w:rPr>
        <w:t>Foreword</w:t>
      </w:r>
      <w:r w:rsidR="00853638">
        <w:rPr>
          <w:noProof/>
        </w:rPr>
        <w:tab/>
      </w:r>
      <w:r w:rsidR="00853638">
        <w:rPr>
          <w:noProof/>
        </w:rPr>
        <w:fldChar w:fldCharType="begin" w:fldLock="1"/>
      </w:r>
      <w:r w:rsidR="00853638">
        <w:rPr>
          <w:noProof/>
        </w:rPr>
        <w:instrText xml:space="preserve"> PAGEREF _Toc219470344 \h </w:instrText>
      </w:r>
      <w:r w:rsidR="00853638">
        <w:rPr>
          <w:noProof/>
        </w:rPr>
      </w:r>
      <w:r w:rsidR="00853638">
        <w:rPr>
          <w:noProof/>
        </w:rPr>
        <w:fldChar w:fldCharType="separate"/>
      </w:r>
      <w:r w:rsidR="00853638">
        <w:rPr>
          <w:noProof/>
        </w:rPr>
        <w:t>6</w:t>
      </w:r>
      <w:r w:rsidR="00853638">
        <w:rPr>
          <w:noProof/>
        </w:rPr>
        <w:fldChar w:fldCharType="end"/>
      </w:r>
    </w:p>
    <w:p w14:paraId="49471786" w14:textId="5AE0CCA4"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_Toc219470345 \h </w:instrText>
      </w:r>
      <w:r>
        <w:rPr>
          <w:noProof/>
        </w:rPr>
      </w:r>
      <w:r>
        <w:rPr>
          <w:noProof/>
        </w:rPr>
        <w:fldChar w:fldCharType="separate"/>
      </w:r>
      <w:r>
        <w:rPr>
          <w:noProof/>
        </w:rPr>
        <w:t>7</w:t>
      </w:r>
      <w:r>
        <w:rPr>
          <w:noProof/>
        </w:rPr>
        <w:fldChar w:fldCharType="end"/>
      </w:r>
    </w:p>
    <w:p w14:paraId="475E56AB" w14:textId="51C41AAE"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_Toc219470346 \h </w:instrText>
      </w:r>
      <w:r>
        <w:rPr>
          <w:noProof/>
        </w:rPr>
      </w:r>
      <w:r>
        <w:rPr>
          <w:noProof/>
        </w:rPr>
        <w:fldChar w:fldCharType="separate"/>
      </w:r>
      <w:r>
        <w:rPr>
          <w:noProof/>
        </w:rPr>
        <w:t>8</w:t>
      </w:r>
      <w:r>
        <w:rPr>
          <w:noProof/>
        </w:rPr>
        <w:fldChar w:fldCharType="end"/>
      </w:r>
    </w:p>
    <w:p w14:paraId="092FBE55" w14:textId="30FBA307"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_Toc219470347 \h </w:instrText>
      </w:r>
      <w:r>
        <w:rPr>
          <w:noProof/>
        </w:rPr>
      </w:r>
      <w:r>
        <w:rPr>
          <w:noProof/>
        </w:rPr>
        <w:fldChar w:fldCharType="separate"/>
      </w:r>
      <w:r>
        <w:rPr>
          <w:noProof/>
        </w:rPr>
        <w:t>8</w:t>
      </w:r>
      <w:r>
        <w:rPr>
          <w:noProof/>
        </w:rPr>
        <w:fldChar w:fldCharType="end"/>
      </w:r>
    </w:p>
    <w:p w14:paraId="07A57F0D" w14:textId="705C46E1"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_Toc219470348 \h </w:instrText>
      </w:r>
      <w:r>
        <w:rPr>
          <w:noProof/>
        </w:rPr>
      </w:r>
      <w:r>
        <w:rPr>
          <w:noProof/>
        </w:rPr>
        <w:fldChar w:fldCharType="separate"/>
      </w:r>
      <w:r>
        <w:rPr>
          <w:noProof/>
        </w:rPr>
        <w:t>8</w:t>
      </w:r>
      <w:r>
        <w:rPr>
          <w:noProof/>
        </w:rPr>
        <w:fldChar w:fldCharType="end"/>
      </w:r>
    </w:p>
    <w:p w14:paraId="7307C3BA" w14:textId="0A10AD4F"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_Toc219470349 \h </w:instrText>
      </w:r>
      <w:r>
        <w:rPr>
          <w:noProof/>
        </w:rPr>
      </w:r>
      <w:r>
        <w:rPr>
          <w:noProof/>
        </w:rPr>
        <w:fldChar w:fldCharType="separate"/>
      </w:r>
      <w:r>
        <w:rPr>
          <w:noProof/>
        </w:rPr>
        <w:t>8</w:t>
      </w:r>
      <w:r>
        <w:rPr>
          <w:noProof/>
        </w:rPr>
        <w:fldChar w:fldCharType="end"/>
      </w:r>
    </w:p>
    <w:p w14:paraId="0BECA4A5" w14:textId="634705E6"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_Toc219470350 \h </w:instrText>
      </w:r>
      <w:r>
        <w:rPr>
          <w:noProof/>
        </w:rPr>
      </w:r>
      <w:r>
        <w:rPr>
          <w:noProof/>
        </w:rPr>
        <w:fldChar w:fldCharType="separate"/>
      </w:r>
      <w:r>
        <w:rPr>
          <w:noProof/>
        </w:rPr>
        <w:t>8</w:t>
      </w:r>
      <w:r>
        <w:rPr>
          <w:noProof/>
        </w:rPr>
        <w:fldChar w:fldCharType="end"/>
      </w:r>
    </w:p>
    <w:p w14:paraId="1074FAFA" w14:textId="6AD12294"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_Toc219470351 \h </w:instrText>
      </w:r>
      <w:r>
        <w:rPr>
          <w:noProof/>
        </w:rPr>
      </w:r>
      <w:r>
        <w:rPr>
          <w:noProof/>
        </w:rPr>
        <w:fldChar w:fldCharType="separate"/>
      </w:r>
      <w:r>
        <w:rPr>
          <w:noProof/>
        </w:rPr>
        <w:t>9</w:t>
      </w:r>
      <w:r>
        <w:rPr>
          <w:noProof/>
        </w:rPr>
        <w:fldChar w:fldCharType="end"/>
      </w:r>
    </w:p>
    <w:p w14:paraId="72CD02AA" w14:textId="139B1A6E"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Concepts and </w:t>
      </w:r>
      <w:r w:rsidRPr="00AD3049">
        <w:rPr>
          <w:noProof/>
          <w:lang w:val="en-US" w:eastAsia="zh-CN"/>
        </w:rPr>
        <w:t>overview</w:t>
      </w:r>
      <w:r>
        <w:rPr>
          <w:noProof/>
        </w:rPr>
        <w:tab/>
      </w:r>
      <w:r>
        <w:rPr>
          <w:noProof/>
        </w:rPr>
        <w:fldChar w:fldCharType="begin"/>
      </w:r>
      <w:r>
        <w:rPr>
          <w:noProof/>
        </w:rPr>
        <w:instrText xml:space="preserve"> PAGEREF _Toc219470352 \h </w:instrText>
      </w:r>
      <w:r>
        <w:rPr>
          <w:noProof/>
        </w:rPr>
      </w:r>
      <w:r>
        <w:rPr>
          <w:noProof/>
        </w:rPr>
        <w:fldChar w:fldCharType="separate"/>
      </w:r>
      <w:r>
        <w:rPr>
          <w:noProof/>
        </w:rPr>
        <w:t>9</w:t>
      </w:r>
      <w:r>
        <w:rPr>
          <w:noProof/>
        </w:rPr>
        <w:fldChar w:fldCharType="end"/>
      </w:r>
    </w:p>
    <w:p w14:paraId="3DEC164A" w14:textId="3842A426"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D304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 and Overview</w:t>
      </w:r>
      <w:r>
        <w:rPr>
          <w:noProof/>
        </w:rPr>
        <w:tab/>
      </w:r>
      <w:r>
        <w:rPr>
          <w:noProof/>
        </w:rPr>
        <w:fldChar w:fldCharType="begin"/>
      </w:r>
      <w:r>
        <w:rPr>
          <w:noProof/>
        </w:rPr>
        <w:instrText xml:space="preserve"> PAGEREF _Toc219470353 \h </w:instrText>
      </w:r>
      <w:r>
        <w:rPr>
          <w:noProof/>
        </w:rPr>
      </w:r>
      <w:r>
        <w:rPr>
          <w:noProof/>
        </w:rPr>
        <w:fldChar w:fldCharType="separate"/>
      </w:r>
      <w:r>
        <w:rPr>
          <w:noProof/>
        </w:rPr>
        <w:t>9</w:t>
      </w:r>
      <w:r>
        <w:rPr>
          <w:noProof/>
        </w:rPr>
        <w:fldChar w:fldCharType="end"/>
      </w:r>
    </w:p>
    <w:p w14:paraId="251FE954" w14:textId="12ACC906"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AD3049">
        <w:rPr>
          <w:rFonts w:eastAsia="SimSun"/>
          <w:noProof/>
          <w:lang w:val="en-US" w:eastAsia="zh-CN"/>
        </w:rPr>
        <w:t>1</w:t>
      </w:r>
      <w:r>
        <w:rPr>
          <w:noProof/>
        </w:rPr>
        <w:t>.</w:t>
      </w:r>
      <w:r w:rsidRPr="00AD3049">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Digital Twins and Network Digital Twins</w:t>
      </w:r>
      <w:r>
        <w:rPr>
          <w:noProof/>
        </w:rPr>
        <w:tab/>
      </w:r>
      <w:r>
        <w:rPr>
          <w:noProof/>
        </w:rPr>
        <w:fldChar w:fldCharType="begin"/>
      </w:r>
      <w:r>
        <w:rPr>
          <w:noProof/>
        </w:rPr>
        <w:instrText xml:space="preserve"> PAGEREF _Toc219470354 \h </w:instrText>
      </w:r>
      <w:r>
        <w:rPr>
          <w:noProof/>
        </w:rPr>
      </w:r>
      <w:r>
        <w:rPr>
          <w:noProof/>
        </w:rPr>
        <w:fldChar w:fldCharType="separate"/>
      </w:r>
      <w:r>
        <w:rPr>
          <w:noProof/>
        </w:rPr>
        <w:t>9</w:t>
      </w:r>
      <w:r>
        <w:rPr>
          <w:noProof/>
        </w:rPr>
        <w:fldChar w:fldCharType="end"/>
      </w:r>
    </w:p>
    <w:p w14:paraId="54470A30" w14:textId="739D509A"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AD3049">
        <w:rPr>
          <w:rFonts w:eastAsia="SimSun"/>
          <w:noProof/>
          <w:lang w:val="en-US" w:eastAsia="zh-CN"/>
        </w:rPr>
        <w:t>1</w:t>
      </w:r>
      <w:r>
        <w:rPr>
          <w:noProof/>
        </w:rPr>
        <w:t>.</w:t>
      </w:r>
      <w:r w:rsidRPr="00AD304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Utilizing emulation and/or simulation</w:t>
      </w:r>
      <w:r>
        <w:rPr>
          <w:noProof/>
        </w:rPr>
        <w:tab/>
      </w:r>
      <w:r>
        <w:rPr>
          <w:noProof/>
        </w:rPr>
        <w:fldChar w:fldCharType="begin"/>
      </w:r>
      <w:r>
        <w:rPr>
          <w:noProof/>
        </w:rPr>
        <w:instrText xml:space="preserve"> PAGEREF _Toc219470355 \h </w:instrText>
      </w:r>
      <w:r>
        <w:rPr>
          <w:noProof/>
        </w:rPr>
      </w:r>
      <w:r>
        <w:rPr>
          <w:noProof/>
        </w:rPr>
        <w:fldChar w:fldCharType="separate"/>
      </w:r>
      <w:r>
        <w:rPr>
          <w:noProof/>
        </w:rPr>
        <w:t>10</w:t>
      </w:r>
      <w:r>
        <w:rPr>
          <w:noProof/>
        </w:rPr>
        <w:fldChar w:fldCharType="end"/>
      </w:r>
    </w:p>
    <w:p w14:paraId="445EC900" w14:textId="2F6A58CA"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NDT Management Service</w:t>
      </w:r>
      <w:r>
        <w:rPr>
          <w:noProof/>
        </w:rPr>
        <w:tab/>
      </w:r>
      <w:r>
        <w:rPr>
          <w:noProof/>
        </w:rPr>
        <w:fldChar w:fldCharType="begin"/>
      </w:r>
      <w:r>
        <w:rPr>
          <w:noProof/>
        </w:rPr>
        <w:instrText xml:space="preserve"> PAGEREF _Toc219470356 \h </w:instrText>
      </w:r>
      <w:r>
        <w:rPr>
          <w:noProof/>
        </w:rPr>
      </w:r>
      <w:r>
        <w:rPr>
          <w:noProof/>
        </w:rPr>
        <w:fldChar w:fldCharType="separate"/>
      </w:r>
      <w:r>
        <w:rPr>
          <w:noProof/>
        </w:rPr>
        <w:t>10</w:t>
      </w:r>
      <w:r>
        <w:rPr>
          <w:noProof/>
        </w:rPr>
        <w:fldChar w:fldCharType="end"/>
      </w:r>
    </w:p>
    <w:p w14:paraId="0351DE9E" w14:textId="0ED05C7D"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D3049">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Relations of NDTs and network automation functions</w:t>
      </w:r>
      <w:r>
        <w:rPr>
          <w:noProof/>
        </w:rPr>
        <w:tab/>
      </w:r>
      <w:r>
        <w:rPr>
          <w:noProof/>
        </w:rPr>
        <w:fldChar w:fldCharType="begin"/>
      </w:r>
      <w:r>
        <w:rPr>
          <w:noProof/>
        </w:rPr>
        <w:instrText xml:space="preserve"> PAGEREF _Toc219470357 \h </w:instrText>
      </w:r>
      <w:r>
        <w:rPr>
          <w:noProof/>
        </w:rPr>
      </w:r>
      <w:r>
        <w:rPr>
          <w:noProof/>
        </w:rPr>
        <w:fldChar w:fldCharType="separate"/>
      </w:r>
      <w:r>
        <w:rPr>
          <w:noProof/>
        </w:rPr>
        <w:t>10</w:t>
      </w:r>
      <w:r>
        <w:rPr>
          <w:noProof/>
        </w:rPr>
        <w:fldChar w:fldCharType="end"/>
      </w:r>
    </w:p>
    <w:p w14:paraId="76D6102A" w14:textId="397B255A"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D3049">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NDT Life-cycle management</w:t>
      </w:r>
      <w:r>
        <w:rPr>
          <w:noProof/>
        </w:rPr>
        <w:tab/>
      </w:r>
      <w:r>
        <w:rPr>
          <w:noProof/>
        </w:rPr>
        <w:fldChar w:fldCharType="begin"/>
      </w:r>
      <w:r>
        <w:rPr>
          <w:noProof/>
        </w:rPr>
        <w:instrText xml:space="preserve"> PAGEREF _Toc219470358 \h </w:instrText>
      </w:r>
      <w:r>
        <w:rPr>
          <w:noProof/>
        </w:rPr>
      </w:r>
      <w:r>
        <w:rPr>
          <w:noProof/>
        </w:rPr>
        <w:fldChar w:fldCharType="separate"/>
      </w:r>
      <w:r>
        <w:rPr>
          <w:noProof/>
        </w:rPr>
        <w:t>11</w:t>
      </w:r>
      <w:r>
        <w:rPr>
          <w:noProof/>
        </w:rPr>
        <w:fldChar w:fldCharType="end"/>
      </w:r>
    </w:p>
    <w:p w14:paraId="0D370104" w14:textId="061AC1A7"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 xml:space="preserve">NDT </w:t>
      </w:r>
      <w:r>
        <w:rPr>
          <w:noProof/>
        </w:rPr>
        <w:t>Management capabilities</w:t>
      </w:r>
      <w:r>
        <w:rPr>
          <w:noProof/>
        </w:rPr>
        <w:tab/>
      </w:r>
      <w:r>
        <w:rPr>
          <w:noProof/>
        </w:rPr>
        <w:fldChar w:fldCharType="begin"/>
      </w:r>
      <w:r>
        <w:rPr>
          <w:noProof/>
        </w:rPr>
        <w:instrText xml:space="preserve"> PAGEREF _Toc219470359 \h </w:instrText>
      </w:r>
      <w:r>
        <w:rPr>
          <w:noProof/>
        </w:rPr>
      </w:r>
      <w:r>
        <w:rPr>
          <w:noProof/>
        </w:rPr>
        <w:fldChar w:fldCharType="separate"/>
      </w:r>
      <w:r>
        <w:rPr>
          <w:noProof/>
        </w:rPr>
        <w:t>11</w:t>
      </w:r>
      <w:r>
        <w:rPr>
          <w:noProof/>
        </w:rPr>
        <w:fldChar w:fldCharType="end"/>
      </w:r>
    </w:p>
    <w:p w14:paraId="122EB446" w14:textId="613BDEE3"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Control and life cycle management of NDTs</w:t>
      </w:r>
      <w:r>
        <w:rPr>
          <w:noProof/>
        </w:rPr>
        <w:tab/>
      </w:r>
      <w:r>
        <w:rPr>
          <w:noProof/>
        </w:rPr>
        <w:fldChar w:fldCharType="begin"/>
      </w:r>
      <w:r>
        <w:rPr>
          <w:noProof/>
        </w:rPr>
        <w:instrText xml:space="preserve"> PAGEREF _Toc219470360 \h </w:instrText>
      </w:r>
      <w:r>
        <w:rPr>
          <w:noProof/>
        </w:rPr>
      </w:r>
      <w:r>
        <w:rPr>
          <w:noProof/>
        </w:rPr>
        <w:fldChar w:fldCharType="separate"/>
      </w:r>
      <w:r>
        <w:rPr>
          <w:noProof/>
        </w:rPr>
        <w:t>11</w:t>
      </w:r>
      <w:r>
        <w:rPr>
          <w:noProof/>
        </w:rPr>
        <w:fldChar w:fldCharType="end"/>
      </w:r>
    </w:p>
    <w:p w14:paraId="24C68F4A" w14:textId="07CDDFEF"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_Toc219470361 \h </w:instrText>
      </w:r>
      <w:r>
        <w:rPr>
          <w:noProof/>
        </w:rPr>
      </w:r>
      <w:r>
        <w:rPr>
          <w:noProof/>
        </w:rPr>
        <w:fldChar w:fldCharType="separate"/>
      </w:r>
      <w:r>
        <w:rPr>
          <w:noProof/>
        </w:rPr>
        <w:t>11</w:t>
      </w:r>
      <w:r>
        <w:rPr>
          <w:noProof/>
        </w:rPr>
        <w:fldChar w:fldCharType="end"/>
      </w:r>
    </w:p>
    <w:p w14:paraId="7073C3A6" w14:textId="2297AF46"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_Toc219470362 \h </w:instrText>
      </w:r>
      <w:r>
        <w:rPr>
          <w:noProof/>
        </w:rPr>
      </w:r>
      <w:r>
        <w:rPr>
          <w:noProof/>
        </w:rPr>
        <w:fldChar w:fldCharType="separate"/>
      </w:r>
      <w:r>
        <w:rPr>
          <w:noProof/>
        </w:rPr>
        <w:t>12</w:t>
      </w:r>
      <w:r>
        <w:rPr>
          <w:noProof/>
        </w:rPr>
        <w:fldChar w:fldCharType="end"/>
      </w:r>
    </w:p>
    <w:p w14:paraId="2425B93B" w14:textId="71DF16C8"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Life cycle management of NDT instances</w:t>
      </w:r>
      <w:r>
        <w:rPr>
          <w:noProof/>
        </w:rPr>
        <w:tab/>
      </w:r>
      <w:r>
        <w:rPr>
          <w:noProof/>
        </w:rPr>
        <w:fldChar w:fldCharType="begin"/>
      </w:r>
      <w:r>
        <w:rPr>
          <w:noProof/>
        </w:rPr>
        <w:instrText xml:space="preserve"> PAGEREF _Toc219470363 \h </w:instrText>
      </w:r>
      <w:r>
        <w:rPr>
          <w:noProof/>
        </w:rPr>
      </w:r>
      <w:r>
        <w:rPr>
          <w:noProof/>
        </w:rPr>
        <w:fldChar w:fldCharType="separate"/>
      </w:r>
      <w:r>
        <w:rPr>
          <w:noProof/>
        </w:rPr>
        <w:t>12</w:t>
      </w:r>
      <w:r>
        <w:rPr>
          <w:noProof/>
        </w:rPr>
        <w:fldChar w:fldCharType="end"/>
      </w:r>
    </w:p>
    <w:p w14:paraId="563FE513" w14:textId="63FADA17"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Control of NDT instances</w:t>
      </w:r>
      <w:r>
        <w:rPr>
          <w:noProof/>
        </w:rPr>
        <w:tab/>
      </w:r>
      <w:r>
        <w:rPr>
          <w:noProof/>
        </w:rPr>
        <w:fldChar w:fldCharType="begin"/>
      </w:r>
      <w:r>
        <w:rPr>
          <w:noProof/>
        </w:rPr>
        <w:instrText xml:space="preserve"> PAGEREF _Toc219470364 \h </w:instrText>
      </w:r>
      <w:r>
        <w:rPr>
          <w:noProof/>
        </w:rPr>
      </w:r>
      <w:r>
        <w:rPr>
          <w:noProof/>
        </w:rPr>
        <w:fldChar w:fldCharType="separate"/>
      </w:r>
      <w:r>
        <w:rPr>
          <w:noProof/>
        </w:rPr>
        <w:t>12</w:t>
      </w:r>
      <w:r>
        <w:rPr>
          <w:noProof/>
        </w:rPr>
        <w:fldChar w:fldCharType="end"/>
      </w:r>
    </w:p>
    <w:p w14:paraId="6C43DF2B" w14:textId="39DEB83E"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Synchronization with network</w:t>
      </w:r>
      <w:r>
        <w:rPr>
          <w:noProof/>
        </w:rPr>
        <w:tab/>
      </w:r>
      <w:r>
        <w:rPr>
          <w:noProof/>
        </w:rPr>
        <w:fldChar w:fldCharType="begin"/>
      </w:r>
      <w:r>
        <w:rPr>
          <w:noProof/>
        </w:rPr>
        <w:instrText xml:space="preserve"> PAGEREF _Toc219470365 \h </w:instrText>
      </w:r>
      <w:r>
        <w:rPr>
          <w:noProof/>
        </w:rPr>
      </w:r>
      <w:r>
        <w:rPr>
          <w:noProof/>
        </w:rPr>
        <w:fldChar w:fldCharType="separate"/>
      </w:r>
      <w:r>
        <w:rPr>
          <w:noProof/>
        </w:rPr>
        <w:t>12</w:t>
      </w:r>
      <w:r>
        <w:rPr>
          <w:noProof/>
        </w:rPr>
        <w:fldChar w:fldCharType="end"/>
      </w:r>
    </w:p>
    <w:p w14:paraId="02D56997" w14:textId="14F8FA51"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_Toc219470366 \h </w:instrText>
      </w:r>
      <w:r>
        <w:rPr>
          <w:noProof/>
        </w:rPr>
      </w:r>
      <w:r>
        <w:rPr>
          <w:noProof/>
        </w:rPr>
        <w:fldChar w:fldCharType="separate"/>
      </w:r>
      <w:r>
        <w:rPr>
          <w:noProof/>
        </w:rPr>
        <w:t>12</w:t>
      </w:r>
      <w:r>
        <w:rPr>
          <w:noProof/>
        </w:rPr>
        <w:fldChar w:fldCharType="end"/>
      </w:r>
    </w:p>
    <w:p w14:paraId="504067CC" w14:textId="0ED47D52"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network automation</w:t>
      </w:r>
      <w:r>
        <w:rPr>
          <w:noProof/>
        </w:rPr>
        <w:tab/>
      </w:r>
      <w:r>
        <w:rPr>
          <w:noProof/>
        </w:rPr>
        <w:fldChar w:fldCharType="begin"/>
      </w:r>
      <w:r>
        <w:rPr>
          <w:noProof/>
        </w:rPr>
        <w:instrText xml:space="preserve"> PAGEREF _Toc219470367 \h </w:instrText>
      </w:r>
      <w:r>
        <w:rPr>
          <w:noProof/>
        </w:rPr>
      </w:r>
      <w:r>
        <w:rPr>
          <w:noProof/>
        </w:rPr>
        <w:fldChar w:fldCharType="separate"/>
      </w:r>
      <w:r>
        <w:rPr>
          <w:noProof/>
        </w:rPr>
        <w:t>13</w:t>
      </w:r>
      <w:r>
        <w:rPr>
          <w:noProof/>
        </w:rPr>
        <w:fldChar w:fldCharType="end"/>
      </w:r>
    </w:p>
    <w:p w14:paraId="51DAE1D1" w14:textId="2589B16F"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_Toc219470368 \h </w:instrText>
      </w:r>
      <w:r>
        <w:rPr>
          <w:noProof/>
        </w:rPr>
      </w:r>
      <w:r>
        <w:rPr>
          <w:noProof/>
        </w:rPr>
        <w:fldChar w:fldCharType="separate"/>
      </w:r>
      <w:r>
        <w:rPr>
          <w:noProof/>
        </w:rPr>
        <w:t>13</w:t>
      </w:r>
      <w:r>
        <w:rPr>
          <w:noProof/>
        </w:rPr>
        <w:fldChar w:fldCharType="end"/>
      </w:r>
    </w:p>
    <w:p w14:paraId="5515DE33" w14:textId="6DF0AF76"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2</w:t>
      </w:r>
      <w:r>
        <w:rPr>
          <w:noProof/>
        </w:rPr>
        <w:t>.</w:t>
      </w:r>
      <w:r w:rsidRPr="00AD304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D3049">
        <w:rPr>
          <w:rFonts w:eastAsia="SimSun"/>
          <w:noProof/>
          <w:lang w:val="en-US" w:eastAsia="zh-CN"/>
        </w:rPr>
        <w:t>Use cases</w:t>
      </w:r>
      <w:r>
        <w:rPr>
          <w:noProof/>
        </w:rPr>
        <w:tab/>
      </w:r>
      <w:r>
        <w:rPr>
          <w:noProof/>
        </w:rPr>
        <w:fldChar w:fldCharType="begin"/>
      </w:r>
      <w:r>
        <w:rPr>
          <w:noProof/>
        </w:rPr>
        <w:instrText xml:space="preserve"> PAGEREF _Toc219470369 \h </w:instrText>
      </w:r>
      <w:r>
        <w:rPr>
          <w:noProof/>
        </w:rPr>
      </w:r>
      <w:r>
        <w:rPr>
          <w:noProof/>
        </w:rPr>
        <w:fldChar w:fldCharType="separate"/>
      </w:r>
      <w:r>
        <w:rPr>
          <w:noProof/>
        </w:rPr>
        <w:t>13</w:t>
      </w:r>
      <w:r>
        <w:rPr>
          <w:noProof/>
        </w:rPr>
        <w:fldChar w:fldCharType="end"/>
      </w:r>
    </w:p>
    <w:p w14:paraId="42FA2B1C" w14:textId="00413342"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AD3049">
        <w:rPr>
          <w:rFonts w:eastAsia="SimSun"/>
          <w:noProof/>
          <w:lang w:val="en-US" w:eastAsia="zh-CN"/>
        </w:rPr>
        <w:t xml:space="preserve">General capabilities on </w:t>
      </w:r>
      <w:r>
        <w:rPr>
          <w:noProof/>
        </w:rPr>
        <w:t>NDT support for network automation</w:t>
      </w:r>
      <w:r>
        <w:rPr>
          <w:noProof/>
        </w:rPr>
        <w:tab/>
      </w:r>
      <w:r>
        <w:rPr>
          <w:noProof/>
        </w:rPr>
        <w:fldChar w:fldCharType="begin"/>
      </w:r>
      <w:r>
        <w:rPr>
          <w:noProof/>
        </w:rPr>
        <w:instrText xml:space="preserve"> PAGEREF _Toc219470370 \h </w:instrText>
      </w:r>
      <w:r>
        <w:rPr>
          <w:noProof/>
        </w:rPr>
      </w:r>
      <w:r>
        <w:rPr>
          <w:noProof/>
        </w:rPr>
        <w:fldChar w:fldCharType="separate"/>
      </w:r>
      <w:r>
        <w:rPr>
          <w:noProof/>
        </w:rPr>
        <w:t>13</w:t>
      </w:r>
      <w:r>
        <w:rPr>
          <w:noProof/>
        </w:rPr>
        <w:fldChar w:fldCharType="end"/>
      </w:r>
    </w:p>
    <w:p w14:paraId="1254B02F" w14:textId="612E8C7B"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2</w:t>
      </w:r>
      <w:r>
        <w:rPr>
          <w:noProof/>
        </w:rPr>
        <w:t>.</w:t>
      </w:r>
      <w:r w:rsidRPr="00AD304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Support for evaluation </w:t>
      </w:r>
      <w:r w:rsidRPr="00AD3049">
        <w:rPr>
          <w:rFonts w:eastAsia="SimSun"/>
          <w:noProof/>
          <w:lang w:val="en-US" w:eastAsia="zh-CN"/>
        </w:rPr>
        <w:t>of high-</w:t>
      </w:r>
      <w:r>
        <w:rPr>
          <w:noProof/>
        </w:rPr>
        <w:t>risk network operations</w:t>
      </w:r>
      <w:r>
        <w:rPr>
          <w:noProof/>
        </w:rPr>
        <w:tab/>
      </w:r>
      <w:r>
        <w:rPr>
          <w:noProof/>
        </w:rPr>
        <w:fldChar w:fldCharType="begin"/>
      </w:r>
      <w:r>
        <w:rPr>
          <w:noProof/>
        </w:rPr>
        <w:instrText xml:space="preserve"> PAGEREF _Toc219470371 \h </w:instrText>
      </w:r>
      <w:r>
        <w:rPr>
          <w:noProof/>
        </w:rPr>
      </w:r>
      <w:r>
        <w:rPr>
          <w:noProof/>
        </w:rPr>
        <w:fldChar w:fldCharType="separate"/>
      </w:r>
      <w:r>
        <w:rPr>
          <w:noProof/>
        </w:rPr>
        <w:t>13</w:t>
      </w:r>
      <w:r>
        <w:rPr>
          <w:noProof/>
        </w:rPr>
        <w:fldChar w:fldCharType="end"/>
      </w:r>
    </w:p>
    <w:p w14:paraId="55F7BAD6" w14:textId="3FF0A6D5"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2</w:t>
      </w:r>
      <w:r>
        <w:rPr>
          <w:noProof/>
        </w:rPr>
        <w:t>.</w:t>
      </w:r>
      <w:r w:rsidRPr="00AD304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D3049">
        <w:rPr>
          <w:noProof/>
          <w:lang w:val="en-US"/>
        </w:rPr>
        <w:t xml:space="preserve">Support for evaluation of failure events including </w:t>
      </w:r>
      <w:r w:rsidRPr="00AD3049">
        <w:rPr>
          <w:rFonts w:eastAsia="SimSun"/>
          <w:noProof/>
          <w:lang w:val="en-US" w:eastAsia="zh-CN"/>
        </w:rPr>
        <w:t>s</w:t>
      </w:r>
      <w:r w:rsidRPr="00AD3049">
        <w:rPr>
          <w:noProof/>
          <w:lang w:val="en-US"/>
        </w:rPr>
        <w:t>ignal</w:t>
      </w:r>
      <w:r w:rsidRPr="00AD3049">
        <w:rPr>
          <w:rFonts w:eastAsia="SimSun"/>
          <w:noProof/>
          <w:lang w:val="en-US" w:eastAsia="zh-CN"/>
        </w:rPr>
        <w:t>l</w:t>
      </w:r>
      <w:r w:rsidRPr="00AD3049">
        <w:rPr>
          <w:noProof/>
          <w:lang w:val="en-US"/>
        </w:rPr>
        <w:t>ing storm</w:t>
      </w:r>
      <w:r>
        <w:rPr>
          <w:noProof/>
        </w:rPr>
        <w:tab/>
      </w:r>
      <w:r>
        <w:rPr>
          <w:noProof/>
        </w:rPr>
        <w:fldChar w:fldCharType="begin"/>
      </w:r>
      <w:r>
        <w:rPr>
          <w:noProof/>
        </w:rPr>
        <w:instrText xml:space="preserve"> PAGEREF _Toc219470372 \h </w:instrText>
      </w:r>
      <w:r>
        <w:rPr>
          <w:noProof/>
        </w:rPr>
      </w:r>
      <w:r>
        <w:rPr>
          <w:noProof/>
        </w:rPr>
        <w:fldChar w:fldCharType="separate"/>
      </w:r>
      <w:r>
        <w:rPr>
          <w:noProof/>
        </w:rPr>
        <w:t>14</w:t>
      </w:r>
      <w:r>
        <w:rPr>
          <w:noProof/>
        </w:rPr>
        <w:fldChar w:fldCharType="end"/>
      </w:r>
    </w:p>
    <w:p w14:paraId="1BC793B0" w14:textId="565C0078"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2</w:t>
      </w:r>
      <w:r>
        <w:rPr>
          <w:noProof/>
        </w:rPr>
        <w:t>.</w:t>
      </w:r>
      <w:r w:rsidRPr="00AD304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D3049">
        <w:rPr>
          <w:rFonts w:cs="Arial"/>
          <w:noProof/>
        </w:rPr>
        <w:t>Network issue inducement</w:t>
      </w:r>
      <w:r>
        <w:rPr>
          <w:noProof/>
        </w:rPr>
        <w:tab/>
      </w:r>
      <w:r>
        <w:rPr>
          <w:noProof/>
        </w:rPr>
        <w:fldChar w:fldCharType="begin"/>
      </w:r>
      <w:r>
        <w:rPr>
          <w:noProof/>
        </w:rPr>
        <w:instrText xml:space="preserve"> PAGEREF _Toc219470373 \h </w:instrText>
      </w:r>
      <w:r>
        <w:rPr>
          <w:noProof/>
        </w:rPr>
      </w:r>
      <w:r>
        <w:rPr>
          <w:noProof/>
        </w:rPr>
        <w:fldChar w:fldCharType="separate"/>
      </w:r>
      <w:r>
        <w:rPr>
          <w:noProof/>
        </w:rPr>
        <w:t>14</w:t>
      </w:r>
      <w:r>
        <w:rPr>
          <w:noProof/>
        </w:rPr>
        <w:fldChar w:fldCharType="end"/>
      </w:r>
    </w:p>
    <w:p w14:paraId="527988A6" w14:textId="179F0E1F"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_Toc219470374 \h </w:instrText>
      </w:r>
      <w:r>
        <w:rPr>
          <w:noProof/>
        </w:rPr>
      </w:r>
      <w:r>
        <w:rPr>
          <w:noProof/>
        </w:rPr>
        <w:fldChar w:fldCharType="separate"/>
      </w:r>
      <w:r>
        <w:rPr>
          <w:noProof/>
        </w:rPr>
        <w:t>14</w:t>
      </w:r>
      <w:r>
        <w:rPr>
          <w:noProof/>
        </w:rPr>
        <w:fldChar w:fldCharType="end"/>
      </w:r>
    </w:p>
    <w:p w14:paraId="1B7C2D9C" w14:textId="46E0759E"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verification</w:t>
      </w:r>
      <w:r>
        <w:rPr>
          <w:noProof/>
        </w:rPr>
        <w:tab/>
      </w:r>
      <w:r>
        <w:rPr>
          <w:noProof/>
        </w:rPr>
        <w:fldChar w:fldCharType="begin"/>
      </w:r>
      <w:r>
        <w:rPr>
          <w:noProof/>
        </w:rPr>
        <w:instrText xml:space="preserve"> PAGEREF _Toc219470375 \h </w:instrText>
      </w:r>
      <w:r>
        <w:rPr>
          <w:noProof/>
        </w:rPr>
      </w:r>
      <w:r>
        <w:rPr>
          <w:noProof/>
        </w:rPr>
        <w:fldChar w:fldCharType="separate"/>
      </w:r>
      <w:r>
        <w:rPr>
          <w:noProof/>
        </w:rPr>
        <w:t>15</w:t>
      </w:r>
      <w:r>
        <w:rPr>
          <w:noProof/>
        </w:rPr>
        <w:fldChar w:fldCharType="end"/>
      </w:r>
    </w:p>
    <w:p w14:paraId="05EE8355" w14:textId="1AC1B555"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_Toc219470376 \h </w:instrText>
      </w:r>
      <w:r>
        <w:rPr>
          <w:noProof/>
        </w:rPr>
      </w:r>
      <w:r>
        <w:rPr>
          <w:noProof/>
        </w:rPr>
        <w:fldChar w:fldCharType="separate"/>
      </w:r>
      <w:r>
        <w:rPr>
          <w:noProof/>
        </w:rPr>
        <w:t>15</w:t>
      </w:r>
      <w:r>
        <w:rPr>
          <w:noProof/>
        </w:rPr>
        <w:fldChar w:fldCharType="end"/>
      </w:r>
    </w:p>
    <w:p w14:paraId="2A30F633" w14:textId="6F886D1A"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_Toc219470377 \h </w:instrText>
      </w:r>
      <w:r>
        <w:rPr>
          <w:noProof/>
        </w:rPr>
      </w:r>
      <w:r>
        <w:rPr>
          <w:noProof/>
        </w:rPr>
        <w:fldChar w:fldCharType="separate"/>
      </w:r>
      <w:r>
        <w:rPr>
          <w:noProof/>
        </w:rPr>
        <w:t>15</w:t>
      </w:r>
      <w:r>
        <w:rPr>
          <w:noProof/>
        </w:rPr>
        <w:fldChar w:fldCharType="end"/>
      </w:r>
    </w:p>
    <w:p w14:paraId="3361BD59" w14:textId="42DBE1DA"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verification</w:t>
      </w:r>
      <w:r>
        <w:rPr>
          <w:noProof/>
        </w:rPr>
        <w:tab/>
      </w:r>
      <w:r>
        <w:rPr>
          <w:noProof/>
        </w:rPr>
        <w:fldChar w:fldCharType="begin"/>
      </w:r>
      <w:r>
        <w:rPr>
          <w:noProof/>
        </w:rPr>
        <w:instrText xml:space="preserve"> PAGEREF _Toc219470378 \h </w:instrText>
      </w:r>
      <w:r>
        <w:rPr>
          <w:noProof/>
        </w:rPr>
      </w:r>
      <w:r>
        <w:rPr>
          <w:noProof/>
        </w:rPr>
        <w:fldChar w:fldCharType="separate"/>
      </w:r>
      <w:r>
        <w:rPr>
          <w:noProof/>
        </w:rPr>
        <w:t>15</w:t>
      </w:r>
      <w:r>
        <w:rPr>
          <w:noProof/>
        </w:rPr>
        <w:fldChar w:fldCharType="end"/>
      </w:r>
    </w:p>
    <w:p w14:paraId="47A9C95C" w14:textId="06F6D7CF"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Verification </w:t>
      </w:r>
      <w:r w:rsidRPr="00AD3049">
        <w:rPr>
          <w:noProof/>
          <w:lang w:val="en-US"/>
        </w:rPr>
        <w:t>of network response to events</w:t>
      </w:r>
      <w:r>
        <w:rPr>
          <w:noProof/>
        </w:rPr>
        <w:tab/>
      </w:r>
      <w:r>
        <w:rPr>
          <w:noProof/>
        </w:rPr>
        <w:fldChar w:fldCharType="begin"/>
      </w:r>
      <w:r>
        <w:rPr>
          <w:noProof/>
        </w:rPr>
        <w:instrText xml:space="preserve"> PAGEREF _Toc219470379 \h </w:instrText>
      </w:r>
      <w:r>
        <w:rPr>
          <w:noProof/>
        </w:rPr>
      </w:r>
      <w:r>
        <w:rPr>
          <w:noProof/>
        </w:rPr>
        <w:fldChar w:fldCharType="separate"/>
      </w:r>
      <w:r>
        <w:rPr>
          <w:noProof/>
        </w:rPr>
        <w:t>15</w:t>
      </w:r>
      <w:r>
        <w:rPr>
          <w:noProof/>
        </w:rPr>
        <w:fldChar w:fldCharType="end"/>
      </w:r>
    </w:p>
    <w:p w14:paraId="579EB9F1" w14:textId="016B1DEE"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Verification of network configurations</w:t>
      </w:r>
      <w:r>
        <w:rPr>
          <w:noProof/>
        </w:rPr>
        <w:tab/>
      </w:r>
      <w:r>
        <w:rPr>
          <w:noProof/>
        </w:rPr>
        <w:fldChar w:fldCharType="begin"/>
      </w:r>
      <w:r>
        <w:rPr>
          <w:noProof/>
        </w:rPr>
        <w:instrText xml:space="preserve"> PAGEREF _Toc219470380 \h </w:instrText>
      </w:r>
      <w:r>
        <w:rPr>
          <w:noProof/>
        </w:rPr>
      </w:r>
      <w:r>
        <w:rPr>
          <w:noProof/>
        </w:rPr>
        <w:fldChar w:fldCharType="separate"/>
      </w:r>
      <w:r>
        <w:rPr>
          <w:noProof/>
        </w:rPr>
        <w:t>16</w:t>
      </w:r>
      <w:r>
        <w:rPr>
          <w:noProof/>
        </w:rPr>
        <w:fldChar w:fldCharType="end"/>
      </w:r>
    </w:p>
    <w:p w14:paraId="7F50457D" w14:textId="0B9A37DD"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Verification of automation-function configurations</w:t>
      </w:r>
      <w:r>
        <w:rPr>
          <w:noProof/>
        </w:rPr>
        <w:tab/>
      </w:r>
      <w:r>
        <w:rPr>
          <w:noProof/>
        </w:rPr>
        <w:fldChar w:fldCharType="begin"/>
      </w:r>
      <w:r>
        <w:rPr>
          <w:noProof/>
        </w:rPr>
        <w:instrText xml:space="preserve"> PAGEREF _Toc219470381 \h </w:instrText>
      </w:r>
      <w:r>
        <w:rPr>
          <w:noProof/>
        </w:rPr>
      </w:r>
      <w:r>
        <w:rPr>
          <w:noProof/>
        </w:rPr>
        <w:fldChar w:fldCharType="separate"/>
      </w:r>
      <w:r>
        <w:rPr>
          <w:noProof/>
        </w:rPr>
        <w:t>16</w:t>
      </w:r>
      <w:r>
        <w:rPr>
          <w:noProof/>
        </w:rPr>
        <w:fldChar w:fldCharType="end"/>
      </w:r>
    </w:p>
    <w:p w14:paraId="4586BEAD" w14:textId="5DB2D6E4"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_Toc219470382 \h </w:instrText>
      </w:r>
      <w:r>
        <w:rPr>
          <w:noProof/>
        </w:rPr>
      </w:r>
      <w:r>
        <w:rPr>
          <w:noProof/>
        </w:rPr>
        <w:fldChar w:fldCharType="separate"/>
      </w:r>
      <w:r>
        <w:rPr>
          <w:noProof/>
        </w:rPr>
        <w:t>16</w:t>
      </w:r>
      <w:r>
        <w:rPr>
          <w:noProof/>
        </w:rPr>
        <w:fldChar w:fldCharType="end"/>
      </w:r>
    </w:p>
    <w:p w14:paraId="5D4DCCD6" w14:textId="64CC84A2"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data generation</w:t>
      </w:r>
      <w:r>
        <w:rPr>
          <w:noProof/>
        </w:rPr>
        <w:tab/>
      </w:r>
      <w:r>
        <w:rPr>
          <w:noProof/>
        </w:rPr>
        <w:fldChar w:fldCharType="begin"/>
      </w:r>
      <w:r>
        <w:rPr>
          <w:noProof/>
        </w:rPr>
        <w:instrText xml:space="preserve"> PAGEREF _Toc219470383 \h </w:instrText>
      </w:r>
      <w:r>
        <w:rPr>
          <w:noProof/>
        </w:rPr>
      </w:r>
      <w:r>
        <w:rPr>
          <w:noProof/>
        </w:rPr>
        <w:fldChar w:fldCharType="separate"/>
      </w:r>
      <w:r>
        <w:rPr>
          <w:noProof/>
        </w:rPr>
        <w:t>17</w:t>
      </w:r>
      <w:r>
        <w:rPr>
          <w:noProof/>
        </w:rPr>
        <w:fldChar w:fldCharType="end"/>
      </w:r>
    </w:p>
    <w:p w14:paraId="0CB80D5B" w14:textId="49E56639"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_Toc219470384 \h </w:instrText>
      </w:r>
      <w:r>
        <w:rPr>
          <w:noProof/>
        </w:rPr>
      </w:r>
      <w:r>
        <w:rPr>
          <w:noProof/>
        </w:rPr>
        <w:fldChar w:fldCharType="separate"/>
      </w:r>
      <w:r>
        <w:rPr>
          <w:noProof/>
        </w:rPr>
        <w:t>17</w:t>
      </w:r>
      <w:r>
        <w:rPr>
          <w:noProof/>
        </w:rPr>
        <w:fldChar w:fldCharType="end"/>
      </w:r>
    </w:p>
    <w:p w14:paraId="0BE506D9" w14:textId="4CDA5EA0"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Use cases</w:t>
      </w:r>
      <w:r>
        <w:rPr>
          <w:noProof/>
        </w:rPr>
        <w:tab/>
      </w:r>
      <w:r>
        <w:rPr>
          <w:noProof/>
        </w:rPr>
        <w:fldChar w:fldCharType="begin"/>
      </w:r>
      <w:r>
        <w:rPr>
          <w:noProof/>
        </w:rPr>
        <w:instrText xml:space="preserve"> PAGEREF _Toc219470385 \h </w:instrText>
      </w:r>
      <w:r>
        <w:rPr>
          <w:noProof/>
        </w:rPr>
      </w:r>
      <w:r>
        <w:rPr>
          <w:noProof/>
        </w:rPr>
        <w:fldChar w:fldCharType="separate"/>
      </w:r>
      <w:r>
        <w:rPr>
          <w:noProof/>
        </w:rPr>
        <w:t>17</w:t>
      </w:r>
      <w:r>
        <w:rPr>
          <w:noProof/>
        </w:rPr>
        <w:fldChar w:fldCharType="end"/>
      </w:r>
    </w:p>
    <w:p w14:paraId="6C445B71" w14:textId="5AAE990A"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w:t>
      </w:r>
      <w:r w:rsidRPr="00AD3049">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 xml:space="preserve">General use case on </w:t>
      </w:r>
      <w:r>
        <w:rPr>
          <w:noProof/>
          <w:lang w:eastAsia="zh-CN"/>
        </w:rPr>
        <w:t>NDT support for data generation</w:t>
      </w:r>
      <w:r>
        <w:rPr>
          <w:noProof/>
        </w:rPr>
        <w:tab/>
      </w:r>
      <w:r>
        <w:rPr>
          <w:noProof/>
        </w:rPr>
        <w:fldChar w:fldCharType="begin"/>
      </w:r>
      <w:r>
        <w:rPr>
          <w:noProof/>
        </w:rPr>
        <w:instrText xml:space="preserve"> PAGEREF _Toc219470386 \h </w:instrText>
      </w:r>
      <w:r>
        <w:rPr>
          <w:noProof/>
        </w:rPr>
      </w:r>
      <w:r>
        <w:rPr>
          <w:noProof/>
        </w:rPr>
        <w:fldChar w:fldCharType="separate"/>
      </w:r>
      <w:r>
        <w:rPr>
          <w:noProof/>
        </w:rPr>
        <w:t>17</w:t>
      </w:r>
      <w:r>
        <w:rPr>
          <w:noProof/>
        </w:rPr>
        <w:fldChar w:fldCharType="end"/>
      </w:r>
    </w:p>
    <w:p w14:paraId="1574E920" w14:textId="2F820D72"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w:t>
      </w:r>
      <w:r w:rsidRPr="00AD3049">
        <w:rPr>
          <w:noProof/>
          <w:lang w:val="en-US" w:eastAsia="zh-CN"/>
        </w:rPr>
        <w:t>2</w:t>
      </w:r>
      <w:r>
        <w:rPr>
          <w:noProof/>
        </w:rPr>
        <w:t>.</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Using NDT to generate ML training data</w:t>
      </w:r>
      <w:r>
        <w:rPr>
          <w:noProof/>
        </w:rPr>
        <w:tab/>
      </w:r>
      <w:r>
        <w:rPr>
          <w:noProof/>
        </w:rPr>
        <w:fldChar w:fldCharType="begin"/>
      </w:r>
      <w:r>
        <w:rPr>
          <w:noProof/>
        </w:rPr>
        <w:instrText xml:space="preserve"> PAGEREF _Toc219470387 \h </w:instrText>
      </w:r>
      <w:r>
        <w:rPr>
          <w:noProof/>
        </w:rPr>
      </w:r>
      <w:r>
        <w:rPr>
          <w:noProof/>
        </w:rPr>
        <w:fldChar w:fldCharType="separate"/>
      </w:r>
      <w:r>
        <w:rPr>
          <w:noProof/>
        </w:rPr>
        <w:t>17</w:t>
      </w:r>
      <w:r>
        <w:rPr>
          <w:noProof/>
        </w:rPr>
        <w:fldChar w:fldCharType="end"/>
      </w:r>
    </w:p>
    <w:p w14:paraId="412039D5" w14:textId="0223181E"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Using NDT to generate user experience data</w:t>
      </w:r>
      <w:r>
        <w:rPr>
          <w:noProof/>
        </w:rPr>
        <w:tab/>
      </w:r>
      <w:r>
        <w:rPr>
          <w:noProof/>
        </w:rPr>
        <w:fldChar w:fldCharType="begin"/>
      </w:r>
      <w:r>
        <w:rPr>
          <w:noProof/>
        </w:rPr>
        <w:instrText xml:space="preserve"> PAGEREF _Toc219470388 \h </w:instrText>
      </w:r>
      <w:r>
        <w:rPr>
          <w:noProof/>
        </w:rPr>
      </w:r>
      <w:r>
        <w:rPr>
          <w:noProof/>
        </w:rPr>
        <w:fldChar w:fldCharType="separate"/>
      </w:r>
      <w:r>
        <w:rPr>
          <w:noProof/>
        </w:rPr>
        <w:t>17</w:t>
      </w:r>
      <w:r>
        <w:rPr>
          <w:noProof/>
        </w:rPr>
        <w:fldChar w:fldCharType="end"/>
      </w:r>
    </w:p>
    <w:p w14:paraId="0C57659E" w14:textId="05D2AC37"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w:t>
      </w:r>
      <w:r w:rsidRPr="00AD304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Requirements</w:t>
      </w:r>
      <w:r>
        <w:rPr>
          <w:noProof/>
        </w:rPr>
        <w:tab/>
      </w:r>
      <w:r>
        <w:rPr>
          <w:noProof/>
        </w:rPr>
        <w:fldChar w:fldCharType="begin"/>
      </w:r>
      <w:r>
        <w:rPr>
          <w:noProof/>
        </w:rPr>
        <w:instrText xml:space="preserve"> PAGEREF _Toc219470389 \h </w:instrText>
      </w:r>
      <w:r>
        <w:rPr>
          <w:noProof/>
        </w:rPr>
      </w:r>
      <w:r>
        <w:rPr>
          <w:noProof/>
        </w:rPr>
        <w:fldChar w:fldCharType="separate"/>
      </w:r>
      <w:r>
        <w:rPr>
          <w:noProof/>
        </w:rPr>
        <w:t>18</w:t>
      </w:r>
      <w:r>
        <w:rPr>
          <w:noProof/>
        </w:rPr>
        <w:fldChar w:fldCharType="end"/>
      </w:r>
    </w:p>
    <w:p w14:paraId="0FE20B95" w14:textId="48A18FB5"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 xml:space="preserve">Advanced </w:t>
      </w:r>
      <w:r>
        <w:rPr>
          <w:noProof/>
          <w:lang w:eastAsia="zh-CN"/>
        </w:rPr>
        <w:t>NDT capabilities</w:t>
      </w:r>
      <w:r>
        <w:rPr>
          <w:noProof/>
        </w:rPr>
        <w:tab/>
      </w:r>
      <w:r>
        <w:rPr>
          <w:noProof/>
        </w:rPr>
        <w:fldChar w:fldCharType="begin"/>
      </w:r>
      <w:r>
        <w:rPr>
          <w:noProof/>
        </w:rPr>
        <w:instrText xml:space="preserve"> PAGEREF _Toc219470390 \h </w:instrText>
      </w:r>
      <w:r>
        <w:rPr>
          <w:noProof/>
        </w:rPr>
      </w:r>
      <w:r>
        <w:rPr>
          <w:noProof/>
        </w:rPr>
        <w:fldChar w:fldCharType="separate"/>
      </w:r>
      <w:r>
        <w:rPr>
          <w:noProof/>
        </w:rPr>
        <w:t>18</w:t>
      </w:r>
      <w:r>
        <w:rPr>
          <w:noProof/>
        </w:rPr>
        <w:fldChar w:fldCharType="end"/>
      </w:r>
    </w:p>
    <w:p w14:paraId="6DE31AE8" w14:textId="2678A8EF"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_Toc219470391 \h </w:instrText>
      </w:r>
      <w:r>
        <w:rPr>
          <w:noProof/>
        </w:rPr>
      </w:r>
      <w:r>
        <w:rPr>
          <w:noProof/>
        </w:rPr>
        <w:fldChar w:fldCharType="separate"/>
      </w:r>
      <w:r>
        <w:rPr>
          <w:noProof/>
        </w:rPr>
        <w:t>18</w:t>
      </w:r>
      <w:r>
        <w:rPr>
          <w:noProof/>
        </w:rPr>
        <w:fldChar w:fldCharType="end"/>
      </w:r>
    </w:p>
    <w:p w14:paraId="3C8C36EF" w14:textId="02B303D9"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_Toc219470392 \h </w:instrText>
      </w:r>
      <w:r>
        <w:rPr>
          <w:noProof/>
        </w:rPr>
      </w:r>
      <w:r>
        <w:rPr>
          <w:noProof/>
        </w:rPr>
        <w:fldChar w:fldCharType="separate"/>
      </w:r>
      <w:r>
        <w:rPr>
          <w:noProof/>
        </w:rPr>
        <w:t>18</w:t>
      </w:r>
      <w:r>
        <w:rPr>
          <w:noProof/>
        </w:rPr>
        <w:fldChar w:fldCharType="end"/>
      </w:r>
    </w:p>
    <w:p w14:paraId="6A244404" w14:textId="258CC1C9"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Collaboration between NDTs</w:t>
      </w:r>
      <w:r>
        <w:rPr>
          <w:noProof/>
        </w:rPr>
        <w:tab/>
      </w:r>
      <w:r>
        <w:rPr>
          <w:noProof/>
        </w:rPr>
        <w:fldChar w:fldCharType="begin"/>
      </w:r>
      <w:r>
        <w:rPr>
          <w:noProof/>
        </w:rPr>
        <w:instrText xml:space="preserve"> PAGEREF _Toc219470393 \h </w:instrText>
      </w:r>
      <w:r>
        <w:rPr>
          <w:noProof/>
        </w:rPr>
      </w:r>
      <w:r>
        <w:rPr>
          <w:noProof/>
        </w:rPr>
        <w:fldChar w:fldCharType="separate"/>
      </w:r>
      <w:r>
        <w:rPr>
          <w:noProof/>
        </w:rPr>
        <w:t>18</w:t>
      </w:r>
      <w:r>
        <w:rPr>
          <w:noProof/>
        </w:rPr>
        <w:fldChar w:fldCharType="end"/>
      </w:r>
    </w:p>
    <w:p w14:paraId="0C523B74" w14:textId="2BD7EE40"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_Toc219470394 \h </w:instrText>
      </w:r>
      <w:r>
        <w:rPr>
          <w:noProof/>
        </w:rPr>
      </w:r>
      <w:r>
        <w:rPr>
          <w:noProof/>
        </w:rPr>
        <w:fldChar w:fldCharType="separate"/>
      </w:r>
      <w:r>
        <w:rPr>
          <w:noProof/>
        </w:rPr>
        <w:t>18</w:t>
      </w:r>
      <w:r>
        <w:rPr>
          <w:noProof/>
        </w:rPr>
        <w:fldChar w:fldCharType="end"/>
      </w:r>
    </w:p>
    <w:p w14:paraId="49BF7721" w14:textId="22FED615"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AD3049">
        <w:rPr>
          <w:noProof/>
          <w:lang w:val="en-US" w:eastAsia="zh-CN"/>
        </w:rPr>
        <w:t xml:space="preserve"> for NDT</w:t>
      </w:r>
      <w:r>
        <w:rPr>
          <w:noProof/>
        </w:rPr>
        <w:t xml:space="preserve"> (stage 2)</w:t>
      </w:r>
      <w:r>
        <w:rPr>
          <w:noProof/>
        </w:rPr>
        <w:tab/>
      </w:r>
      <w:r>
        <w:rPr>
          <w:noProof/>
        </w:rPr>
        <w:fldChar w:fldCharType="begin"/>
      </w:r>
      <w:r>
        <w:rPr>
          <w:noProof/>
        </w:rPr>
        <w:instrText xml:space="preserve"> PAGEREF _Toc219470395 \h </w:instrText>
      </w:r>
      <w:r>
        <w:rPr>
          <w:noProof/>
        </w:rPr>
      </w:r>
      <w:r>
        <w:rPr>
          <w:noProof/>
        </w:rPr>
        <w:fldChar w:fldCharType="separate"/>
      </w:r>
      <w:r>
        <w:rPr>
          <w:noProof/>
        </w:rPr>
        <w:t>19</w:t>
      </w:r>
      <w:r>
        <w:rPr>
          <w:noProof/>
        </w:rPr>
        <w:fldChar w:fldCharType="end"/>
      </w:r>
    </w:p>
    <w:p w14:paraId="514A0A59" w14:textId="7467ACD0"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en" w:eastAsia="zh-CN"/>
        </w:rPr>
        <w:t>6.1</w:t>
      </w:r>
      <w:r>
        <w:rPr>
          <w:rFonts w:asciiTheme="minorHAnsi" w:eastAsiaTheme="minorEastAsia" w:hAnsiTheme="minorHAnsi" w:cstheme="minorBidi"/>
          <w:noProof/>
          <w:kern w:val="2"/>
          <w:sz w:val="24"/>
          <w:szCs w:val="24"/>
          <w:lang w:eastAsia="en-GB"/>
          <w14:ligatures w14:val="standardContextual"/>
        </w:rPr>
        <w:tab/>
      </w:r>
      <w:r>
        <w:rPr>
          <w:noProof/>
        </w:rPr>
        <w:t>Management operation for NDT (MnS component type A)</w:t>
      </w:r>
      <w:r>
        <w:rPr>
          <w:noProof/>
        </w:rPr>
        <w:tab/>
      </w:r>
      <w:r>
        <w:rPr>
          <w:noProof/>
        </w:rPr>
        <w:fldChar w:fldCharType="begin"/>
      </w:r>
      <w:r>
        <w:rPr>
          <w:noProof/>
        </w:rPr>
        <w:instrText xml:space="preserve"> PAGEREF _Toc219470396 \h </w:instrText>
      </w:r>
      <w:r>
        <w:rPr>
          <w:noProof/>
        </w:rPr>
      </w:r>
      <w:r>
        <w:rPr>
          <w:noProof/>
        </w:rPr>
        <w:fldChar w:fldCharType="separate"/>
      </w:r>
      <w:r>
        <w:rPr>
          <w:noProof/>
        </w:rPr>
        <w:t>19</w:t>
      </w:r>
      <w:r>
        <w:rPr>
          <w:noProof/>
        </w:rPr>
        <w:fldChar w:fldCharType="end"/>
      </w:r>
    </w:p>
    <w:p w14:paraId="207BDE9D" w14:textId="74DDEC42"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en" w:eastAsia="zh-CN"/>
        </w:rPr>
        <w:t>6.2</w:t>
      </w:r>
      <w:r>
        <w:rPr>
          <w:rFonts w:asciiTheme="minorHAnsi" w:eastAsiaTheme="minorEastAsia" w:hAnsiTheme="minorHAnsi" w:cstheme="minorBidi"/>
          <w:noProof/>
          <w:kern w:val="2"/>
          <w:sz w:val="24"/>
          <w:szCs w:val="24"/>
          <w:lang w:eastAsia="en-GB"/>
          <w14:ligatures w14:val="standardContextual"/>
        </w:rPr>
        <w:tab/>
      </w:r>
      <w:r w:rsidRPr="00AD3049">
        <w:rPr>
          <w:noProof/>
          <w:lang w:val="en" w:eastAsia="zh-CN"/>
        </w:rPr>
        <w:t>Information model for NDT (MnS component typeB)</w:t>
      </w:r>
      <w:r>
        <w:rPr>
          <w:noProof/>
        </w:rPr>
        <w:tab/>
      </w:r>
      <w:r>
        <w:rPr>
          <w:noProof/>
        </w:rPr>
        <w:fldChar w:fldCharType="begin"/>
      </w:r>
      <w:r>
        <w:rPr>
          <w:noProof/>
        </w:rPr>
        <w:instrText xml:space="preserve"> PAGEREF _Toc219470397 \h </w:instrText>
      </w:r>
      <w:r>
        <w:rPr>
          <w:noProof/>
        </w:rPr>
      </w:r>
      <w:r>
        <w:rPr>
          <w:noProof/>
        </w:rPr>
        <w:fldChar w:fldCharType="separate"/>
      </w:r>
      <w:r>
        <w:rPr>
          <w:noProof/>
        </w:rPr>
        <w:t>19</w:t>
      </w:r>
      <w:r>
        <w:rPr>
          <w:noProof/>
        </w:rPr>
        <w:fldChar w:fldCharType="end"/>
      </w:r>
    </w:p>
    <w:p w14:paraId="4B17DE30" w14:textId="2B89A6F2"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6.2.1</w:t>
      </w:r>
      <w:r>
        <w:rPr>
          <w:rFonts w:asciiTheme="minorHAnsi" w:eastAsiaTheme="minorEastAsia" w:hAnsiTheme="minorHAnsi" w:cstheme="minorBidi"/>
          <w:noProof/>
          <w:kern w:val="2"/>
          <w:sz w:val="24"/>
          <w:szCs w:val="24"/>
          <w:lang w:eastAsia="en-GB"/>
          <w14:ligatures w14:val="standardContextual"/>
        </w:rPr>
        <w:tab/>
      </w:r>
      <w:r>
        <w:rPr>
          <w:noProof/>
        </w:rPr>
        <w:t>Information model definition</w:t>
      </w:r>
      <w:r>
        <w:rPr>
          <w:noProof/>
        </w:rPr>
        <w:tab/>
      </w:r>
      <w:r>
        <w:rPr>
          <w:noProof/>
        </w:rPr>
        <w:fldChar w:fldCharType="begin"/>
      </w:r>
      <w:r>
        <w:rPr>
          <w:noProof/>
        </w:rPr>
        <w:instrText xml:space="preserve"> PAGEREF _Toc219470398 \h </w:instrText>
      </w:r>
      <w:r>
        <w:rPr>
          <w:noProof/>
        </w:rPr>
      </w:r>
      <w:r>
        <w:rPr>
          <w:noProof/>
        </w:rPr>
        <w:fldChar w:fldCharType="separate"/>
      </w:r>
      <w:r>
        <w:rPr>
          <w:noProof/>
        </w:rPr>
        <w:t>19</w:t>
      </w:r>
      <w:r>
        <w:rPr>
          <w:noProof/>
        </w:rPr>
        <w:fldChar w:fldCharType="end"/>
      </w:r>
    </w:p>
    <w:p w14:paraId="6DB3B745" w14:textId="2A63A5CB"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r>
      <w:r>
        <w:rPr>
          <w:noProof/>
        </w:rPr>
        <w:instrText xml:space="preserve"> PAGEREF _Toc219470399 \h </w:instrText>
      </w:r>
      <w:r>
        <w:rPr>
          <w:noProof/>
        </w:rPr>
      </w:r>
      <w:r>
        <w:rPr>
          <w:noProof/>
        </w:rPr>
        <w:fldChar w:fldCharType="separate"/>
      </w:r>
      <w:r>
        <w:rPr>
          <w:noProof/>
        </w:rPr>
        <w:t>19</w:t>
      </w:r>
      <w:r>
        <w:rPr>
          <w:noProof/>
        </w:rPr>
        <w:fldChar w:fldCharType="end"/>
      </w:r>
    </w:p>
    <w:p w14:paraId="228AB81F" w14:textId="41D5C4F4"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r>
      <w:r>
        <w:rPr>
          <w:noProof/>
        </w:rPr>
        <w:instrText xml:space="preserve"> PAGEREF _Toc219470400 \h </w:instrText>
      </w:r>
      <w:r>
        <w:rPr>
          <w:noProof/>
        </w:rPr>
      </w:r>
      <w:r>
        <w:rPr>
          <w:noProof/>
        </w:rPr>
        <w:fldChar w:fldCharType="separate"/>
      </w:r>
      <w:r>
        <w:rPr>
          <w:noProof/>
        </w:rPr>
        <w:t>19</w:t>
      </w:r>
      <w:r>
        <w:rPr>
          <w:noProof/>
        </w:rPr>
        <w:fldChar w:fldCharType="end"/>
      </w:r>
    </w:p>
    <w:p w14:paraId="3EC64006" w14:textId="4EC754F5"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w:t>
      </w:r>
      <w:r>
        <w:rPr>
          <w:noProof/>
        </w:rPr>
        <w:tab/>
      </w:r>
      <w:r>
        <w:rPr>
          <w:noProof/>
        </w:rPr>
        <w:fldChar w:fldCharType="begin"/>
      </w:r>
      <w:r>
        <w:rPr>
          <w:noProof/>
        </w:rPr>
        <w:instrText xml:space="preserve"> PAGEREF _Toc219470401 \h </w:instrText>
      </w:r>
      <w:r>
        <w:rPr>
          <w:noProof/>
        </w:rPr>
      </w:r>
      <w:r>
        <w:rPr>
          <w:noProof/>
        </w:rPr>
        <w:fldChar w:fldCharType="separate"/>
      </w:r>
      <w:r>
        <w:rPr>
          <w:noProof/>
        </w:rPr>
        <w:t>19</w:t>
      </w:r>
      <w:r>
        <w:rPr>
          <w:noProof/>
        </w:rPr>
        <w:fldChar w:fldCharType="end"/>
      </w:r>
    </w:p>
    <w:p w14:paraId="5692F9F3" w14:textId="2BB68A01"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w:t>
      </w:r>
      <w:r>
        <w:rPr>
          <w:noProof/>
        </w:rPr>
        <w:tab/>
      </w:r>
      <w:r>
        <w:rPr>
          <w:noProof/>
        </w:rPr>
        <w:fldChar w:fldCharType="begin"/>
      </w:r>
      <w:r>
        <w:rPr>
          <w:noProof/>
        </w:rPr>
        <w:instrText xml:space="preserve"> PAGEREF _Toc219470402 \h </w:instrText>
      </w:r>
      <w:r>
        <w:rPr>
          <w:noProof/>
        </w:rPr>
      </w:r>
      <w:r>
        <w:rPr>
          <w:noProof/>
        </w:rPr>
        <w:fldChar w:fldCharType="separate"/>
      </w:r>
      <w:r>
        <w:rPr>
          <w:noProof/>
        </w:rPr>
        <w:t>20</w:t>
      </w:r>
      <w:r>
        <w:rPr>
          <w:noProof/>
        </w:rPr>
        <w:fldChar w:fldCharType="end"/>
      </w:r>
    </w:p>
    <w:p w14:paraId="5F8BBBF6" w14:textId="42AEAC4F"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Class definition</w:t>
      </w:r>
      <w:r>
        <w:rPr>
          <w:noProof/>
        </w:rPr>
        <w:tab/>
      </w:r>
      <w:r>
        <w:rPr>
          <w:noProof/>
        </w:rPr>
        <w:fldChar w:fldCharType="begin"/>
      </w:r>
      <w:r>
        <w:rPr>
          <w:noProof/>
        </w:rPr>
        <w:instrText xml:space="preserve"> PAGEREF _Toc219470403 \h </w:instrText>
      </w:r>
      <w:r>
        <w:rPr>
          <w:noProof/>
        </w:rPr>
      </w:r>
      <w:r>
        <w:rPr>
          <w:noProof/>
        </w:rPr>
        <w:fldChar w:fldCharType="separate"/>
      </w:r>
      <w:r>
        <w:rPr>
          <w:noProof/>
        </w:rPr>
        <w:t>20</w:t>
      </w:r>
      <w:r>
        <w:rPr>
          <w:noProof/>
        </w:rPr>
        <w:fldChar w:fldCharType="end"/>
      </w:r>
    </w:p>
    <w:p w14:paraId="0EB6C0A9" w14:textId="24177539"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NDTFunction &lt;&lt;InformationObjectClass&gt;&gt;</w:t>
      </w:r>
      <w:r>
        <w:rPr>
          <w:noProof/>
        </w:rPr>
        <w:tab/>
      </w:r>
      <w:r>
        <w:rPr>
          <w:noProof/>
        </w:rPr>
        <w:fldChar w:fldCharType="begin"/>
      </w:r>
      <w:r>
        <w:rPr>
          <w:noProof/>
        </w:rPr>
        <w:instrText xml:space="preserve"> PAGEREF _Toc219470404 \h </w:instrText>
      </w:r>
      <w:r>
        <w:rPr>
          <w:noProof/>
        </w:rPr>
      </w:r>
      <w:r>
        <w:rPr>
          <w:noProof/>
        </w:rPr>
        <w:fldChar w:fldCharType="separate"/>
      </w:r>
      <w:r>
        <w:rPr>
          <w:noProof/>
        </w:rPr>
        <w:t>20</w:t>
      </w:r>
      <w:r>
        <w:rPr>
          <w:noProof/>
        </w:rPr>
        <w:fldChar w:fldCharType="end"/>
      </w:r>
    </w:p>
    <w:p w14:paraId="1409C347" w14:textId="345614BD"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_Toc219470405 \h </w:instrText>
      </w:r>
      <w:r>
        <w:rPr>
          <w:noProof/>
        </w:rPr>
      </w:r>
      <w:r>
        <w:rPr>
          <w:noProof/>
        </w:rPr>
        <w:fldChar w:fldCharType="separate"/>
      </w:r>
      <w:r>
        <w:rPr>
          <w:noProof/>
        </w:rPr>
        <w:t>20</w:t>
      </w:r>
      <w:r>
        <w:rPr>
          <w:noProof/>
        </w:rPr>
        <w:fldChar w:fldCharType="end"/>
      </w:r>
    </w:p>
    <w:p w14:paraId="559530E4" w14:textId="5E775117"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_Toc219470406 \h </w:instrText>
      </w:r>
      <w:r>
        <w:rPr>
          <w:noProof/>
        </w:rPr>
      </w:r>
      <w:r>
        <w:rPr>
          <w:noProof/>
        </w:rPr>
        <w:fldChar w:fldCharType="separate"/>
      </w:r>
      <w:r>
        <w:rPr>
          <w:noProof/>
        </w:rPr>
        <w:t>21</w:t>
      </w:r>
      <w:r>
        <w:rPr>
          <w:noProof/>
        </w:rPr>
        <w:fldChar w:fldCharType="end"/>
      </w:r>
    </w:p>
    <w:p w14:paraId="57817A36" w14:textId="513B38AF"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_Toc219470407 \h </w:instrText>
      </w:r>
      <w:r>
        <w:rPr>
          <w:noProof/>
        </w:rPr>
      </w:r>
      <w:r>
        <w:rPr>
          <w:noProof/>
        </w:rPr>
        <w:fldChar w:fldCharType="separate"/>
      </w:r>
      <w:r>
        <w:rPr>
          <w:noProof/>
        </w:rPr>
        <w:t>21</w:t>
      </w:r>
      <w:r>
        <w:rPr>
          <w:noProof/>
        </w:rPr>
        <w:fldChar w:fldCharType="end"/>
      </w:r>
    </w:p>
    <w:p w14:paraId="1D3A4C3A" w14:textId="028CFFCD"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_Toc219470408 \h </w:instrText>
      </w:r>
      <w:r>
        <w:rPr>
          <w:noProof/>
        </w:rPr>
      </w:r>
      <w:r>
        <w:rPr>
          <w:noProof/>
        </w:rPr>
        <w:fldChar w:fldCharType="separate"/>
      </w:r>
      <w:r>
        <w:rPr>
          <w:noProof/>
        </w:rPr>
        <w:t>21</w:t>
      </w:r>
      <w:r>
        <w:rPr>
          <w:noProof/>
        </w:rPr>
        <w:fldChar w:fldCharType="end"/>
      </w:r>
    </w:p>
    <w:p w14:paraId="608B020B" w14:textId="3E2D6011"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NDTJob &lt;&lt;InformationObjectClass&gt;&gt;</w:t>
      </w:r>
      <w:r>
        <w:rPr>
          <w:noProof/>
        </w:rPr>
        <w:tab/>
      </w:r>
      <w:r>
        <w:rPr>
          <w:noProof/>
        </w:rPr>
        <w:fldChar w:fldCharType="begin"/>
      </w:r>
      <w:r>
        <w:rPr>
          <w:noProof/>
        </w:rPr>
        <w:instrText xml:space="preserve"> PAGEREF _Toc219470409 \h </w:instrText>
      </w:r>
      <w:r>
        <w:rPr>
          <w:noProof/>
        </w:rPr>
      </w:r>
      <w:r>
        <w:rPr>
          <w:noProof/>
        </w:rPr>
        <w:fldChar w:fldCharType="separate"/>
      </w:r>
      <w:r>
        <w:rPr>
          <w:noProof/>
        </w:rPr>
        <w:t>21</w:t>
      </w:r>
      <w:r>
        <w:rPr>
          <w:noProof/>
        </w:rPr>
        <w:fldChar w:fldCharType="end"/>
      </w:r>
    </w:p>
    <w:p w14:paraId="4FDA49F2" w14:textId="40C8823B"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_Toc219470410 \h </w:instrText>
      </w:r>
      <w:r>
        <w:rPr>
          <w:noProof/>
        </w:rPr>
      </w:r>
      <w:r>
        <w:rPr>
          <w:noProof/>
        </w:rPr>
        <w:fldChar w:fldCharType="separate"/>
      </w:r>
      <w:r>
        <w:rPr>
          <w:noProof/>
        </w:rPr>
        <w:t>21</w:t>
      </w:r>
      <w:r>
        <w:rPr>
          <w:noProof/>
        </w:rPr>
        <w:fldChar w:fldCharType="end"/>
      </w:r>
    </w:p>
    <w:p w14:paraId="04539C9D" w14:textId="36C57852"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.2.1.3.2.2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_Toc219470411 \h </w:instrText>
      </w:r>
      <w:r>
        <w:rPr>
          <w:noProof/>
        </w:rPr>
      </w:r>
      <w:r>
        <w:rPr>
          <w:noProof/>
        </w:rPr>
        <w:fldChar w:fldCharType="separate"/>
      </w:r>
      <w:r>
        <w:rPr>
          <w:noProof/>
        </w:rPr>
        <w:t>21</w:t>
      </w:r>
      <w:r>
        <w:rPr>
          <w:noProof/>
        </w:rPr>
        <w:fldChar w:fldCharType="end"/>
      </w:r>
    </w:p>
    <w:p w14:paraId="16ABE265" w14:textId="6A992FA8"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6.2.1.3.2.3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_Toc219470412 \h </w:instrText>
      </w:r>
      <w:r>
        <w:rPr>
          <w:noProof/>
        </w:rPr>
      </w:r>
      <w:r>
        <w:rPr>
          <w:noProof/>
        </w:rPr>
        <w:fldChar w:fldCharType="separate"/>
      </w:r>
      <w:r>
        <w:rPr>
          <w:noProof/>
        </w:rPr>
        <w:t>22</w:t>
      </w:r>
      <w:r>
        <w:rPr>
          <w:noProof/>
        </w:rPr>
        <w:fldChar w:fldCharType="end"/>
      </w:r>
    </w:p>
    <w:p w14:paraId="5B18E860" w14:textId="56C03D03"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6.2.1.3.2.4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_Toc219470413 \h </w:instrText>
      </w:r>
      <w:r>
        <w:rPr>
          <w:noProof/>
        </w:rPr>
      </w:r>
      <w:r>
        <w:rPr>
          <w:noProof/>
        </w:rPr>
        <w:fldChar w:fldCharType="separate"/>
      </w:r>
      <w:r>
        <w:rPr>
          <w:noProof/>
        </w:rPr>
        <w:t>22</w:t>
      </w:r>
      <w:r>
        <w:rPr>
          <w:noProof/>
        </w:rPr>
        <w:fldChar w:fldCharType="end"/>
      </w:r>
    </w:p>
    <w:p w14:paraId="659780BE" w14:textId="4C71D61D"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3</w:t>
      </w:r>
      <w:r>
        <w:rPr>
          <w:rFonts w:asciiTheme="minorHAnsi" w:eastAsiaTheme="minorEastAsia" w:hAnsiTheme="minorHAnsi" w:cstheme="minorBidi"/>
          <w:noProof/>
          <w:kern w:val="2"/>
          <w:sz w:val="24"/>
          <w:szCs w:val="24"/>
          <w:lang w:eastAsia="en-GB"/>
          <w14:ligatures w14:val="standardContextual"/>
        </w:rPr>
        <w:tab/>
      </w:r>
      <w:r>
        <w:rPr>
          <w:noProof/>
        </w:rPr>
        <w:t>NDTFunctionScope &lt;&lt; dataType &gt;&gt;</w:t>
      </w:r>
      <w:r>
        <w:rPr>
          <w:noProof/>
        </w:rPr>
        <w:tab/>
      </w:r>
      <w:r>
        <w:rPr>
          <w:noProof/>
        </w:rPr>
        <w:fldChar w:fldCharType="begin"/>
      </w:r>
      <w:r>
        <w:rPr>
          <w:noProof/>
        </w:rPr>
        <w:instrText xml:space="preserve"> PAGEREF _Toc219470414 \h </w:instrText>
      </w:r>
      <w:r>
        <w:rPr>
          <w:noProof/>
        </w:rPr>
      </w:r>
      <w:r>
        <w:rPr>
          <w:noProof/>
        </w:rPr>
        <w:fldChar w:fldCharType="separate"/>
      </w:r>
      <w:r>
        <w:rPr>
          <w:noProof/>
        </w:rPr>
        <w:t>22</w:t>
      </w:r>
      <w:r>
        <w:rPr>
          <w:noProof/>
        </w:rPr>
        <w:fldChar w:fldCharType="end"/>
      </w:r>
    </w:p>
    <w:p w14:paraId="0032D903" w14:textId="450025F6"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_Toc219470415 \h </w:instrText>
      </w:r>
      <w:r>
        <w:rPr>
          <w:noProof/>
        </w:rPr>
      </w:r>
      <w:r>
        <w:rPr>
          <w:noProof/>
        </w:rPr>
        <w:fldChar w:fldCharType="separate"/>
      </w:r>
      <w:r>
        <w:rPr>
          <w:noProof/>
        </w:rPr>
        <w:t>22</w:t>
      </w:r>
      <w:r>
        <w:rPr>
          <w:noProof/>
        </w:rPr>
        <w:fldChar w:fldCharType="end"/>
      </w:r>
    </w:p>
    <w:p w14:paraId="39BBEF5A" w14:textId="7CCDA708"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_Toc219470416 \h </w:instrText>
      </w:r>
      <w:r>
        <w:rPr>
          <w:noProof/>
        </w:rPr>
      </w:r>
      <w:r>
        <w:rPr>
          <w:noProof/>
        </w:rPr>
        <w:fldChar w:fldCharType="separate"/>
      </w:r>
      <w:r>
        <w:rPr>
          <w:noProof/>
        </w:rPr>
        <w:t>22</w:t>
      </w:r>
      <w:r>
        <w:rPr>
          <w:noProof/>
        </w:rPr>
        <w:fldChar w:fldCharType="end"/>
      </w:r>
    </w:p>
    <w:p w14:paraId="79DA306D" w14:textId="4B9B657F"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_Toc219470417 \h </w:instrText>
      </w:r>
      <w:r>
        <w:rPr>
          <w:noProof/>
        </w:rPr>
      </w:r>
      <w:r>
        <w:rPr>
          <w:noProof/>
        </w:rPr>
        <w:fldChar w:fldCharType="separate"/>
      </w:r>
      <w:r>
        <w:rPr>
          <w:noProof/>
        </w:rPr>
        <w:t>22</w:t>
      </w:r>
      <w:r>
        <w:rPr>
          <w:noProof/>
        </w:rPr>
        <w:fldChar w:fldCharType="end"/>
      </w:r>
    </w:p>
    <w:p w14:paraId="4280C0EE" w14:textId="4AF74D4A"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_Toc219470418 \h </w:instrText>
      </w:r>
      <w:r>
        <w:rPr>
          <w:noProof/>
        </w:rPr>
      </w:r>
      <w:r>
        <w:rPr>
          <w:noProof/>
        </w:rPr>
        <w:fldChar w:fldCharType="separate"/>
      </w:r>
      <w:r>
        <w:rPr>
          <w:noProof/>
        </w:rPr>
        <w:t>22</w:t>
      </w:r>
      <w:r>
        <w:rPr>
          <w:noProof/>
        </w:rPr>
        <w:fldChar w:fldCharType="end"/>
      </w:r>
    </w:p>
    <w:p w14:paraId="607643B3" w14:textId="6FBF6FB6"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4</w:t>
      </w:r>
      <w:r>
        <w:rPr>
          <w:rFonts w:asciiTheme="minorHAnsi" w:eastAsiaTheme="minorEastAsia" w:hAnsiTheme="minorHAnsi" w:cstheme="minorBidi"/>
          <w:noProof/>
          <w:kern w:val="2"/>
          <w:sz w:val="24"/>
          <w:szCs w:val="24"/>
          <w:lang w:eastAsia="en-GB"/>
          <w14:ligatures w14:val="standardContextual"/>
        </w:rPr>
        <w:tab/>
      </w:r>
      <w:r>
        <w:rPr>
          <w:noProof/>
        </w:rPr>
        <w:t>NDTInputDescription&lt;&lt;dataType&gt;&gt;</w:t>
      </w:r>
      <w:r>
        <w:rPr>
          <w:noProof/>
        </w:rPr>
        <w:tab/>
      </w:r>
      <w:r>
        <w:rPr>
          <w:noProof/>
        </w:rPr>
        <w:fldChar w:fldCharType="begin"/>
      </w:r>
      <w:r>
        <w:rPr>
          <w:noProof/>
        </w:rPr>
        <w:instrText xml:space="preserve"> PAGEREF _Toc219470419 \h </w:instrText>
      </w:r>
      <w:r>
        <w:rPr>
          <w:noProof/>
        </w:rPr>
      </w:r>
      <w:r>
        <w:rPr>
          <w:noProof/>
        </w:rPr>
        <w:fldChar w:fldCharType="separate"/>
      </w:r>
      <w:r>
        <w:rPr>
          <w:noProof/>
        </w:rPr>
        <w:t>22</w:t>
      </w:r>
      <w:r>
        <w:rPr>
          <w:noProof/>
        </w:rPr>
        <w:fldChar w:fldCharType="end"/>
      </w:r>
    </w:p>
    <w:p w14:paraId="341010AE" w14:textId="59A8A4F7"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_Toc219470420 \h </w:instrText>
      </w:r>
      <w:r>
        <w:rPr>
          <w:noProof/>
        </w:rPr>
      </w:r>
      <w:r>
        <w:rPr>
          <w:noProof/>
        </w:rPr>
        <w:fldChar w:fldCharType="separate"/>
      </w:r>
      <w:r>
        <w:rPr>
          <w:noProof/>
        </w:rPr>
        <w:t>22</w:t>
      </w:r>
      <w:r>
        <w:rPr>
          <w:noProof/>
        </w:rPr>
        <w:fldChar w:fldCharType="end"/>
      </w:r>
    </w:p>
    <w:p w14:paraId="675CB734" w14:textId="4B03B5B2"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_Toc219470421 \h </w:instrText>
      </w:r>
      <w:r>
        <w:rPr>
          <w:noProof/>
        </w:rPr>
      </w:r>
      <w:r>
        <w:rPr>
          <w:noProof/>
        </w:rPr>
        <w:fldChar w:fldCharType="separate"/>
      </w:r>
      <w:r>
        <w:rPr>
          <w:noProof/>
        </w:rPr>
        <w:t>22</w:t>
      </w:r>
      <w:r>
        <w:rPr>
          <w:noProof/>
        </w:rPr>
        <w:fldChar w:fldCharType="end"/>
      </w:r>
    </w:p>
    <w:p w14:paraId="6AED377B" w14:textId="40C4D10D"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_Toc219470422 \h </w:instrText>
      </w:r>
      <w:r>
        <w:rPr>
          <w:noProof/>
        </w:rPr>
      </w:r>
      <w:r>
        <w:rPr>
          <w:noProof/>
        </w:rPr>
        <w:fldChar w:fldCharType="separate"/>
      </w:r>
      <w:r>
        <w:rPr>
          <w:noProof/>
        </w:rPr>
        <w:t>23</w:t>
      </w:r>
      <w:r>
        <w:rPr>
          <w:noProof/>
        </w:rPr>
        <w:fldChar w:fldCharType="end"/>
      </w:r>
    </w:p>
    <w:p w14:paraId="2976519C" w14:textId="75CBE059"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4</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_Toc219470423 \h </w:instrText>
      </w:r>
      <w:r>
        <w:rPr>
          <w:noProof/>
        </w:rPr>
      </w:r>
      <w:r>
        <w:rPr>
          <w:noProof/>
        </w:rPr>
        <w:fldChar w:fldCharType="separate"/>
      </w:r>
      <w:r>
        <w:rPr>
          <w:noProof/>
        </w:rPr>
        <w:t>23</w:t>
      </w:r>
      <w:r>
        <w:rPr>
          <w:noProof/>
        </w:rPr>
        <w:fldChar w:fldCharType="end"/>
      </w:r>
    </w:p>
    <w:p w14:paraId="3B25A51D" w14:textId="481FAD27"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Pr>
          <w:noProof/>
        </w:rPr>
        <w:t>NDTOutputDescription &lt;&lt;dataType&gt;&gt;</w:t>
      </w:r>
      <w:r>
        <w:rPr>
          <w:noProof/>
        </w:rPr>
        <w:tab/>
      </w:r>
      <w:r>
        <w:rPr>
          <w:noProof/>
        </w:rPr>
        <w:fldChar w:fldCharType="begin"/>
      </w:r>
      <w:r>
        <w:rPr>
          <w:noProof/>
        </w:rPr>
        <w:instrText xml:space="preserve"> PAGEREF _Toc219470424 \h </w:instrText>
      </w:r>
      <w:r>
        <w:rPr>
          <w:noProof/>
        </w:rPr>
      </w:r>
      <w:r>
        <w:rPr>
          <w:noProof/>
        </w:rPr>
        <w:fldChar w:fldCharType="separate"/>
      </w:r>
      <w:r>
        <w:rPr>
          <w:noProof/>
        </w:rPr>
        <w:t>23</w:t>
      </w:r>
      <w:r>
        <w:rPr>
          <w:noProof/>
        </w:rPr>
        <w:fldChar w:fldCharType="end"/>
      </w:r>
    </w:p>
    <w:p w14:paraId="2E3C2267" w14:textId="4BB41424"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_Toc219470425 \h </w:instrText>
      </w:r>
      <w:r>
        <w:rPr>
          <w:noProof/>
        </w:rPr>
      </w:r>
      <w:r>
        <w:rPr>
          <w:noProof/>
        </w:rPr>
        <w:fldChar w:fldCharType="separate"/>
      </w:r>
      <w:r>
        <w:rPr>
          <w:noProof/>
        </w:rPr>
        <w:t>23</w:t>
      </w:r>
      <w:r>
        <w:rPr>
          <w:noProof/>
        </w:rPr>
        <w:fldChar w:fldCharType="end"/>
      </w:r>
    </w:p>
    <w:p w14:paraId="54008D3A" w14:textId="26C5B131"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_Toc219470426 \h </w:instrText>
      </w:r>
      <w:r>
        <w:rPr>
          <w:noProof/>
        </w:rPr>
      </w:r>
      <w:r>
        <w:rPr>
          <w:noProof/>
        </w:rPr>
        <w:fldChar w:fldCharType="separate"/>
      </w:r>
      <w:r>
        <w:rPr>
          <w:noProof/>
        </w:rPr>
        <w:t>23</w:t>
      </w:r>
      <w:r>
        <w:rPr>
          <w:noProof/>
        </w:rPr>
        <w:fldChar w:fldCharType="end"/>
      </w:r>
    </w:p>
    <w:p w14:paraId="3436D2AC" w14:textId="2496328C"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_Toc219470427 \h </w:instrText>
      </w:r>
      <w:r>
        <w:rPr>
          <w:noProof/>
        </w:rPr>
      </w:r>
      <w:r>
        <w:rPr>
          <w:noProof/>
        </w:rPr>
        <w:fldChar w:fldCharType="separate"/>
      </w:r>
      <w:r>
        <w:rPr>
          <w:noProof/>
        </w:rPr>
        <w:t>23</w:t>
      </w:r>
      <w:r>
        <w:rPr>
          <w:noProof/>
        </w:rPr>
        <w:fldChar w:fldCharType="end"/>
      </w:r>
    </w:p>
    <w:p w14:paraId="363CD9D7" w14:textId="57173FE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_Toc219470428 \h </w:instrText>
      </w:r>
      <w:r>
        <w:rPr>
          <w:noProof/>
        </w:rPr>
      </w:r>
      <w:r>
        <w:rPr>
          <w:noProof/>
        </w:rPr>
        <w:fldChar w:fldCharType="separate"/>
      </w:r>
      <w:r>
        <w:rPr>
          <w:noProof/>
        </w:rPr>
        <w:t>23</w:t>
      </w:r>
      <w:r>
        <w:rPr>
          <w:noProof/>
        </w:rPr>
        <w:fldChar w:fldCharType="end"/>
      </w:r>
    </w:p>
    <w:p w14:paraId="577DE046" w14:textId="3BE4C38B"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ScopeDefinition &lt;&lt;choice&gt;&gt;</w:t>
      </w:r>
      <w:r>
        <w:rPr>
          <w:noProof/>
        </w:rPr>
        <w:tab/>
      </w:r>
      <w:r>
        <w:rPr>
          <w:noProof/>
        </w:rPr>
        <w:fldChar w:fldCharType="begin"/>
      </w:r>
      <w:r>
        <w:rPr>
          <w:noProof/>
        </w:rPr>
        <w:instrText xml:space="preserve"> PAGEREF _Toc219470429 \h </w:instrText>
      </w:r>
      <w:r>
        <w:rPr>
          <w:noProof/>
        </w:rPr>
      </w:r>
      <w:r>
        <w:rPr>
          <w:noProof/>
        </w:rPr>
        <w:fldChar w:fldCharType="separate"/>
      </w:r>
      <w:r>
        <w:rPr>
          <w:noProof/>
        </w:rPr>
        <w:t>23</w:t>
      </w:r>
      <w:r>
        <w:rPr>
          <w:noProof/>
        </w:rPr>
        <w:fldChar w:fldCharType="end"/>
      </w:r>
    </w:p>
    <w:p w14:paraId="1311CF19" w14:textId="5BEFBA3A"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_Toc219470430 \h </w:instrText>
      </w:r>
      <w:r>
        <w:rPr>
          <w:noProof/>
        </w:rPr>
      </w:r>
      <w:r>
        <w:rPr>
          <w:noProof/>
        </w:rPr>
        <w:fldChar w:fldCharType="separate"/>
      </w:r>
      <w:r>
        <w:rPr>
          <w:noProof/>
        </w:rPr>
        <w:t>23</w:t>
      </w:r>
      <w:r>
        <w:rPr>
          <w:noProof/>
        </w:rPr>
        <w:fldChar w:fldCharType="end"/>
      </w:r>
    </w:p>
    <w:p w14:paraId="2D42BA9D" w14:textId="466221E9"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_Toc219470431 \h </w:instrText>
      </w:r>
      <w:r>
        <w:rPr>
          <w:noProof/>
        </w:rPr>
      </w:r>
      <w:r>
        <w:rPr>
          <w:noProof/>
        </w:rPr>
        <w:fldChar w:fldCharType="separate"/>
      </w:r>
      <w:r>
        <w:rPr>
          <w:noProof/>
        </w:rPr>
        <w:t>23</w:t>
      </w:r>
      <w:r>
        <w:rPr>
          <w:noProof/>
        </w:rPr>
        <w:fldChar w:fldCharType="end"/>
      </w:r>
    </w:p>
    <w:p w14:paraId="73FDEC47" w14:textId="653937A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_Toc219470432 \h </w:instrText>
      </w:r>
      <w:r>
        <w:rPr>
          <w:noProof/>
        </w:rPr>
      </w:r>
      <w:r>
        <w:rPr>
          <w:noProof/>
        </w:rPr>
        <w:fldChar w:fldCharType="separate"/>
      </w:r>
      <w:r>
        <w:rPr>
          <w:noProof/>
        </w:rPr>
        <w:t>24</w:t>
      </w:r>
      <w:r>
        <w:rPr>
          <w:noProof/>
        </w:rPr>
        <w:fldChar w:fldCharType="end"/>
      </w:r>
    </w:p>
    <w:p w14:paraId="6F5E586D" w14:textId="6AA990FB"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6</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_Toc219470433 \h </w:instrText>
      </w:r>
      <w:r>
        <w:rPr>
          <w:noProof/>
        </w:rPr>
      </w:r>
      <w:r>
        <w:rPr>
          <w:noProof/>
        </w:rPr>
        <w:fldChar w:fldCharType="separate"/>
      </w:r>
      <w:r>
        <w:rPr>
          <w:noProof/>
        </w:rPr>
        <w:t>24</w:t>
      </w:r>
      <w:r>
        <w:rPr>
          <w:noProof/>
        </w:rPr>
        <w:fldChar w:fldCharType="end"/>
      </w:r>
    </w:p>
    <w:p w14:paraId="11733886" w14:textId="72180EDA"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7</w:t>
      </w:r>
      <w:r>
        <w:rPr>
          <w:rFonts w:asciiTheme="minorHAnsi" w:eastAsiaTheme="minorEastAsia" w:hAnsiTheme="minorHAnsi" w:cstheme="minorBidi"/>
          <w:noProof/>
          <w:kern w:val="2"/>
          <w:sz w:val="24"/>
          <w:szCs w:val="24"/>
          <w:lang w:eastAsia="en-GB"/>
          <w14:ligatures w14:val="standardContextual"/>
        </w:rPr>
        <w:tab/>
      </w:r>
      <w:r>
        <w:rPr>
          <w:noProof/>
        </w:rPr>
        <w:t>NdtJobExecutionReqts &lt;&lt;dataType&gt;&gt;</w:t>
      </w:r>
      <w:r>
        <w:rPr>
          <w:noProof/>
        </w:rPr>
        <w:tab/>
      </w:r>
      <w:r>
        <w:rPr>
          <w:noProof/>
        </w:rPr>
        <w:fldChar w:fldCharType="begin"/>
      </w:r>
      <w:r>
        <w:rPr>
          <w:noProof/>
        </w:rPr>
        <w:instrText xml:space="preserve"> PAGEREF _Toc219470434 \h </w:instrText>
      </w:r>
      <w:r>
        <w:rPr>
          <w:noProof/>
        </w:rPr>
      </w:r>
      <w:r>
        <w:rPr>
          <w:noProof/>
        </w:rPr>
        <w:fldChar w:fldCharType="separate"/>
      </w:r>
      <w:r>
        <w:rPr>
          <w:noProof/>
        </w:rPr>
        <w:t>24</w:t>
      </w:r>
      <w:r>
        <w:rPr>
          <w:noProof/>
        </w:rPr>
        <w:fldChar w:fldCharType="end"/>
      </w:r>
    </w:p>
    <w:p w14:paraId="0C4C27F4" w14:textId="31AFC01B"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7</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_Toc219470435 \h </w:instrText>
      </w:r>
      <w:r>
        <w:rPr>
          <w:noProof/>
        </w:rPr>
      </w:r>
      <w:r>
        <w:rPr>
          <w:noProof/>
        </w:rPr>
        <w:fldChar w:fldCharType="separate"/>
      </w:r>
      <w:r>
        <w:rPr>
          <w:noProof/>
        </w:rPr>
        <w:t>24</w:t>
      </w:r>
      <w:r>
        <w:rPr>
          <w:noProof/>
        </w:rPr>
        <w:fldChar w:fldCharType="end"/>
      </w:r>
    </w:p>
    <w:p w14:paraId="60A562C0" w14:textId="2982BA93"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_Toc219470436 \h </w:instrText>
      </w:r>
      <w:r>
        <w:rPr>
          <w:noProof/>
        </w:rPr>
      </w:r>
      <w:r>
        <w:rPr>
          <w:noProof/>
        </w:rPr>
        <w:fldChar w:fldCharType="separate"/>
      </w:r>
      <w:r>
        <w:rPr>
          <w:noProof/>
        </w:rPr>
        <w:t>24</w:t>
      </w:r>
      <w:r>
        <w:rPr>
          <w:noProof/>
        </w:rPr>
        <w:fldChar w:fldCharType="end"/>
      </w:r>
    </w:p>
    <w:p w14:paraId="43CA58E9" w14:textId="2FAD454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7</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_Toc219470437 \h </w:instrText>
      </w:r>
      <w:r>
        <w:rPr>
          <w:noProof/>
        </w:rPr>
      </w:r>
      <w:r>
        <w:rPr>
          <w:noProof/>
        </w:rPr>
        <w:fldChar w:fldCharType="separate"/>
      </w:r>
      <w:r>
        <w:rPr>
          <w:noProof/>
        </w:rPr>
        <w:t>24</w:t>
      </w:r>
      <w:r>
        <w:rPr>
          <w:noProof/>
        </w:rPr>
        <w:fldChar w:fldCharType="end"/>
      </w:r>
    </w:p>
    <w:p w14:paraId="44C1B178" w14:textId="1FF29093"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_Toc219470438 \h </w:instrText>
      </w:r>
      <w:r>
        <w:rPr>
          <w:noProof/>
        </w:rPr>
      </w:r>
      <w:r>
        <w:rPr>
          <w:noProof/>
        </w:rPr>
        <w:fldChar w:fldCharType="separate"/>
      </w:r>
      <w:r>
        <w:rPr>
          <w:noProof/>
        </w:rPr>
        <w:t>24</w:t>
      </w:r>
      <w:r>
        <w:rPr>
          <w:noProof/>
        </w:rPr>
        <w:fldChar w:fldCharType="end"/>
      </w:r>
    </w:p>
    <w:p w14:paraId="55C225BB" w14:textId="4B49963B"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8</w:t>
      </w:r>
      <w:r>
        <w:rPr>
          <w:rFonts w:asciiTheme="minorHAnsi" w:eastAsiaTheme="minorEastAsia" w:hAnsiTheme="minorHAnsi" w:cstheme="minorBidi"/>
          <w:noProof/>
          <w:kern w:val="2"/>
          <w:sz w:val="24"/>
          <w:szCs w:val="24"/>
          <w:lang w:eastAsia="en-GB"/>
          <w14:ligatures w14:val="standardContextual"/>
        </w:rPr>
        <w:tab/>
      </w:r>
      <w:r>
        <w:rPr>
          <w:noProof/>
        </w:rPr>
        <w:t>NDTReport &lt;&lt;InformationObjectClass&gt;&gt;</w:t>
      </w:r>
      <w:r>
        <w:rPr>
          <w:noProof/>
        </w:rPr>
        <w:tab/>
      </w:r>
      <w:r>
        <w:rPr>
          <w:noProof/>
        </w:rPr>
        <w:fldChar w:fldCharType="begin"/>
      </w:r>
      <w:r>
        <w:rPr>
          <w:noProof/>
        </w:rPr>
        <w:instrText xml:space="preserve"> PAGEREF _Toc219470439 \h </w:instrText>
      </w:r>
      <w:r>
        <w:rPr>
          <w:noProof/>
        </w:rPr>
      </w:r>
      <w:r>
        <w:rPr>
          <w:noProof/>
        </w:rPr>
        <w:fldChar w:fldCharType="separate"/>
      </w:r>
      <w:r>
        <w:rPr>
          <w:noProof/>
        </w:rPr>
        <w:t>24</w:t>
      </w:r>
      <w:r>
        <w:rPr>
          <w:noProof/>
        </w:rPr>
        <w:fldChar w:fldCharType="end"/>
      </w:r>
    </w:p>
    <w:p w14:paraId="142E484F" w14:textId="58DB9438"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8</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_Toc219470440 \h </w:instrText>
      </w:r>
      <w:r>
        <w:rPr>
          <w:noProof/>
        </w:rPr>
      </w:r>
      <w:r>
        <w:rPr>
          <w:noProof/>
        </w:rPr>
        <w:fldChar w:fldCharType="separate"/>
      </w:r>
      <w:r>
        <w:rPr>
          <w:noProof/>
        </w:rPr>
        <w:t>24</w:t>
      </w:r>
      <w:r>
        <w:rPr>
          <w:noProof/>
        </w:rPr>
        <w:fldChar w:fldCharType="end"/>
      </w:r>
    </w:p>
    <w:p w14:paraId="4E98BC37" w14:textId="40330B0F"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_Toc219470441 \h </w:instrText>
      </w:r>
      <w:r>
        <w:rPr>
          <w:noProof/>
        </w:rPr>
      </w:r>
      <w:r>
        <w:rPr>
          <w:noProof/>
        </w:rPr>
        <w:fldChar w:fldCharType="separate"/>
      </w:r>
      <w:r>
        <w:rPr>
          <w:noProof/>
        </w:rPr>
        <w:t>24</w:t>
      </w:r>
      <w:r>
        <w:rPr>
          <w:noProof/>
        </w:rPr>
        <w:fldChar w:fldCharType="end"/>
      </w:r>
    </w:p>
    <w:p w14:paraId="547968B0" w14:textId="1A126C1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8</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_Toc219470442 \h </w:instrText>
      </w:r>
      <w:r>
        <w:rPr>
          <w:noProof/>
        </w:rPr>
      </w:r>
      <w:r>
        <w:rPr>
          <w:noProof/>
        </w:rPr>
        <w:fldChar w:fldCharType="separate"/>
      </w:r>
      <w:r>
        <w:rPr>
          <w:noProof/>
        </w:rPr>
        <w:t>25</w:t>
      </w:r>
      <w:r>
        <w:rPr>
          <w:noProof/>
        </w:rPr>
        <w:fldChar w:fldCharType="end"/>
      </w:r>
    </w:p>
    <w:p w14:paraId="50B2188E" w14:textId="31640BBC"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8</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_Toc219470443 \h </w:instrText>
      </w:r>
      <w:r>
        <w:rPr>
          <w:noProof/>
        </w:rPr>
      </w:r>
      <w:r>
        <w:rPr>
          <w:noProof/>
        </w:rPr>
        <w:fldChar w:fldCharType="separate"/>
      </w:r>
      <w:r>
        <w:rPr>
          <w:noProof/>
        </w:rPr>
        <w:t>25</w:t>
      </w:r>
      <w:r>
        <w:rPr>
          <w:noProof/>
        </w:rPr>
        <w:fldChar w:fldCharType="end"/>
      </w:r>
    </w:p>
    <w:p w14:paraId="5B64D9A6" w14:textId="6ECFE576"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9</w:t>
      </w:r>
      <w:r>
        <w:rPr>
          <w:rFonts w:asciiTheme="minorHAnsi" w:eastAsiaTheme="minorEastAsia" w:hAnsiTheme="minorHAnsi" w:cstheme="minorBidi"/>
          <w:noProof/>
          <w:kern w:val="2"/>
          <w:sz w:val="24"/>
          <w:szCs w:val="24"/>
          <w:lang w:eastAsia="en-GB"/>
          <w14:ligatures w14:val="standardContextual"/>
        </w:rPr>
        <w:tab/>
      </w:r>
      <w:r>
        <w:rPr>
          <w:noProof/>
        </w:rPr>
        <w:t>NDTOutputDataPoint &lt;&lt;dataType&gt;&gt;</w:t>
      </w:r>
      <w:r>
        <w:rPr>
          <w:noProof/>
        </w:rPr>
        <w:tab/>
      </w:r>
      <w:r>
        <w:rPr>
          <w:noProof/>
        </w:rPr>
        <w:fldChar w:fldCharType="begin"/>
      </w:r>
      <w:r>
        <w:rPr>
          <w:noProof/>
        </w:rPr>
        <w:instrText xml:space="preserve"> PAGEREF _Toc219470444 \h </w:instrText>
      </w:r>
      <w:r>
        <w:rPr>
          <w:noProof/>
        </w:rPr>
      </w:r>
      <w:r>
        <w:rPr>
          <w:noProof/>
        </w:rPr>
        <w:fldChar w:fldCharType="separate"/>
      </w:r>
      <w:r>
        <w:rPr>
          <w:noProof/>
        </w:rPr>
        <w:t>25</w:t>
      </w:r>
      <w:r>
        <w:rPr>
          <w:noProof/>
        </w:rPr>
        <w:fldChar w:fldCharType="end"/>
      </w:r>
    </w:p>
    <w:p w14:paraId="46FE9BE2" w14:textId="2E252596"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9</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_Toc219470445 \h </w:instrText>
      </w:r>
      <w:r>
        <w:rPr>
          <w:noProof/>
        </w:rPr>
      </w:r>
      <w:r>
        <w:rPr>
          <w:noProof/>
        </w:rPr>
        <w:fldChar w:fldCharType="separate"/>
      </w:r>
      <w:r>
        <w:rPr>
          <w:noProof/>
        </w:rPr>
        <w:t>25</w:t>
      </w:r>
      <w:r>
        <w:rPr>
          <w:noProof/>
        </w:rPr>
        <w:fldChar w:fldCharType="end"/>
      </w:r>
    </w:p>
    <w:p w14:paraId="30AEFA21" w14:textId="74200373"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_Toc219470446 \h </w:instrText>
      </w:r>
      <w:r>
        <w:rPr>
          <w:noProof/>
        </w:rPr>
      </w:r>
      <w:r>
        <w:rPr>
          <w:noProof/>
        </w:rPr>
        <w:fldChar w:fldCharType="separate"/>
      </w:r>
      <w:r>
        <w:rPr>
          <w:noProof/>
        </w:rPr>
        <w:t>25</w:t>
      </w:r>
      <w:r>
        <w:rPr>
          <w:noProof/>
        </w:rPr>
        <w:fldChar w:fldCharType="end"/>
      </w:r>
    </w:p>
    <w:p w14:paraId="43BE9356" w14:textId="38CBD4E1"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9</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_Toc219470447 \h </w:instrText>
      </w:r>
      <w:r>
        <w:rPr>
          <w:noProof/>
        </w:rPr>
      </w:r>
      <w:r>
        <w:rPr>
          <w:noProof/>
        </w:rPr>
        <w:fldChar w:fldCharType="separate"/>
      </w:r>
      <w:r>
        <w:rPr>
          <w:noProof/>
        </w:rPr>
        <w:t>25</w:t>
      </w:r>
      <w:r>
        <w:rPr>
          <w:noProof/>
        </w:rPr>
        <w:fldChar w:fldCharType="end"/>
      </w:r>
    </w:p>
    <w:p w14:paraId="012731CC" w14:textId="72FDBB48"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9</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_Toc219470448 \h </w:instrText>
      </w:r>
      <w:r>
        <w:rPr>
          <w:noProof/>
        </w:rPr>
      </w:r>
      <w:r>
        <w:rPr>
          <w:noProof/>
        </w:rPr>
        <w:fldChar w:fldCharType="separate"/>
      </w:r>
      <w:r>
        <w:rPr>
          <w:noProof/>
        </w:rPr>
        <w:t>25</w:t>
      </w:r>
      <w:r>
        <w:rPr>
          <w:noProof/>
        </w:rPr>
        <w:fldChar w:fldCharType="end"/>
      </w:r>
    </w:p>
    <w:p w14:paraId="57AE13A2" w14:textId="756EB9C2"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10</w:t>
      </w:r>
      <w:r>
        <w:rPr>
          <w:rFonts w:asciiTheme="minorHAnsi" w:eastAsiaTheme="minorEastAsia" w:hAnsiTheme="minorHAnsi" w:cstheme="minorBidi"/>
          <w:noProof/>
          <w:kern w:val="2"/>
          <w:sz w:val="24"/>
          <w:szCs w:val="24"/>
          <w:lang w:eastAsia="en-GB"/>
          <w14:ligatures w14:val="standardContextual"/>
        </w:rPr>
        <w:tab/>
      </w:r>
      <w:r>
        <w:rPr>
          <w:noProof/>
        </w:rPr>
        <w:t>SimulationDataDescriptor &lt;&lt;dataType&gt;&gt;</w:t>
      </w:r>
      <w:r>
        <w:rPr>
          <w:noProof/>
        </w:rPr>
        <w:tab/>
      </w:r>
      <w:r>
        <w:rPr>
          <w:noProof/>
        </w:rPr>
        <w:fldChar w:fldCharType="begin"/>
      </w:r>
      <w:r>
        <w:rPr>
          <w:noProof/>
        </w:rPr>
        <w:instrText xml:space="preserve"> PAGEREF _Toc219470449 \h </w:instrText>
      </w:r>
      <w:r>
        <w:rPr>
          <w:noProof/>
        </w:rPr>
      </w:r>
      <w:r>
        <w:rPr>
          <w:noProof/>
        </w:rPr>
        <w:fldChar w:fldCharType="separate"/>
      </w:r>
      <w:r>
        <w:rPr>
          <w:noProof/>
        </w:rPr>
        <w:t>25</w:t>
      </w:r>
      <w:r>
        <w:rPr>
          <w:noProof/>
        </w:rPr>
        <w:fldChar w:fldCharType="end"/>
      </w:r>
    </w:p>
    <w:p w14:paraId="4C34145B" w14:textId="61D5BCF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_Toc219470450 \h </w:instrText>
      </w:r>
      <w:r>
        <w:rPr>
          <w:noProof/>
        </w:rPr>
      </w:r>
      <w:r>
        <w:rPr>
          <w:noProof/>
        </w:rPr>
        <w:fldChar w:fldCharType="separate"/>
      </w:r>
      <w:r>
        <w:rPr>
          <w:noProof/>
        </w:rPr>
        <w:t>25</w:t>
      </w:r>
      <w:r>
        <w:rPr>
          <w:noProof/>
        </w:rPr>
        <w:fldChar w:fldCharType="end"/>
      </w:r>
    </w:p>
    <w:p w14:paraId="04FDB896" w14:textId="2D666A6A"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_Toc219470451 \h </w:instrText>
      </w:r>
      <w:r>
        <w:rPr>
          <w:noProof/>
        </w:rPr>
      </w:r>
      <w:r>
        <w:rPr>
          <w:noProof/>
        </w:rPr>
        <w:fldChar w:fldCharType="separate"/>
      </w:r>
      <w:r>
        <w:rPr>
          <w:noProof/>
        </w:rPr>
        <w:t>25</w:t>
      </w:r>
      <w:r>
        <w:rPr>
          <w:noProof/>
        </w:rPr>
        <w:fldChar w:fldCharType="end"/>
      </w:r>
    </w:p>
    <w:p w14:paraId="149EF796" w14:textId="55EE8864"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10</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_Toc219470452 \h </w:instrText>
      </w:r>
      <w:r>
        <w:rPr>
          <w:noProof/>
        </w:rPr>
      </w:r>
      <w:r>
        <w:rPr>
          <w:noProof/>
        </w:rPr>
        <w:fldChar w:fldCharType="separate"/>
      </w:r>
      <w:r>
        <w:rPr>
          <w:noProof/>
        </w:rPr>
        <w:t>26</w:t>
      </w:r>
      <w:r>
        <w:rPr>
          <w:noProof/>
        </w:rPr>
        <w:fldChar w:fldCharType="end"/>
      </w:r>
    </w:p>
    <w:p w14:paraId="318CE599" w14:textId="0E5763CB"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_Toc219470453 \h </w:instrText>
      </w:r>
      <w:r>
        <w:rPr>
          <w:noProof/>
        </w:rPr>
      </w:r>
      <w:r>
        <w:rPr>
          <w:noProof/>
        </w:rPr>
        <w:fldChar w:fldCharType="separate"/>
      </w:r>
      <w:r>
        <w:rPr>
          <w:noProof/>
        </w:rPr>
        <w:t>26</w:t>
      </w:r>
      <w:r>
        <w:rPr>
          <w:noProof/>
        </w:rPr>
        <w:fldChar w:fldCharType="end"/>
      </w:r>
    </w:p>
    <w:p w14:paraId="0550E997" w14:textId="7F40285D"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11</w:t>
      </w:r>
      <w:r>
        <w:rPr>
          <w:rFonts w:asciiTheme="minorHAnsi" w:eastAsiaTheme="minorEastAsia" w:hAnsiTheme="minorHAnsi" w:cstheme="minorBidi"/>
          <w:noProof/>
          <w:kern w:val="2"/>
          <w:sz w:val="24"/>
          <w:szCs w:val="24"/>
          <w:lang w:eastAsia="en-GB"/>
          <w14:ligatures w14:val="standardContextual"/>
        </w:rPr>
        <w:tab/>
      </w:r>
      <w:r>
        <w:rPr>
          <w:noProof/>
        </w:rPr>
        <w:t>SimulationData &lt;&lt;dataType&gt;&gt;</w:t>
      </w:r>
      <w:r>
        <w:rPr>
          <w:noProof/>
        </w:rPr>
        <w:tab/>
      </w:r>
      <w:r>
        <w:rPr>
          <w:noProof/>
        </w:rPr>
        <w:fldChar w:fldCharType="begin"/>
      </w:r>
      <w:r>
        <w:rPr>
          <w:noProof/>
        </w:rPr>
        <w:instrText xml:space="preserve"> PAGEREF _Toc219470454 \h </w:instrText>
      </w:r>
      <w:r>
        <w:rPr>
          <w:noProof/>
        </w:rPr>
      </w:r>
      <w:r>
        <w:rPr>
          <w:noProof/>
        </w:rPr>
        <w:fldChar w:fldCharType="separate"/>
      </w:r>
      <w:r>
        <w:rPr>
          <w:noProof/>
        </w:rPr>
        <w:t>26</w:t>
      </w:r>
      <w:r>
        <w:rPr>
          <w:noProof/>
        </w:rPr>
        <w:fldChar w:fldCharType="end"/>
      </w:r>
    </w:p>
    <w:p w14:paraId="0C1DF284" w14:textId="71A4E90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_Toc219470455 \h </w:instrText>
      </w:r>
      <w:r>
        <w:rPr>
          <w:noProof/>
        </w:rPr>
      </w:r>
      <w:r>
        <w:rPr>
          <w:noProof/>
        </w:rPr>
        <w:fldChar w:fldCharType="separate"/>
      </w:r>
      <w:r>
        <w:rPr>
          <w:noProof/>
        </w:rPr>
        <w:t>26</w:t>
      </w:r>
      <w:r>
        <w:rPr>
          <w:noProof/>
        </w:rPr>
        <w:fldChar w:fldCharType="end"/>
      </w:r>
    </w:p>
    <w:p w14:paraId="73ED6F51" w14:textId="780375BF"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_Toc219470456 \h </w:instrText>
      </w:r>
      <w:r>
        <w:rPr>
          <w:noProof/>
        </w:rPr>
      </w:r>
      <w:r>
        <w:rPr>
          <w:noProof/>
        </w:rPr>
        <w:fldChar w:fldCharType="separate"/>
      </w:r>
      <w:r>
        <w:rPr>
          <w:noProof/>
        </w:rPr>
        <w:t>26</w:t>
      </w:r>
      <w:r>
        <w:rPr>
          <w:noProof/>
        </w:rPr>
        <w:fldChar w:fldCharType="end"/>
      </w:r>
    </w:p>
    <w:p w14:paraId="76D46D8F" w14:textId="072BE4BD"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_Toc219470457 \h </w:instrText>
      </w:r>
      <w:r>
        <w:rPr>
          <w:noProof/>
        </w:rPr>
      </w:r>
      <w:r>
        <w:rPr>
          <w:noProof/>
        </w:rPr>
        <w:fldChar w:fldCharType="separate"/>
      </w:r>
      <w:r>
        <w:rPr>
          <w:noProof/>
        </w:rPr>
        <w:t>26</w:t>
      </w:r>
      <w:r>
        <w:rPr>
          <w:noProof/>
        </w:rPr>
        <w:fldChar w:fldCharType="end"/>
      </w:r>
    </w:p>
    <w:p w14:paraId="4E7BFFF5" w14:textId="66065C84"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_Toc219470458 \h </w:instrText>
      </w:r>
      <w:r>
        <w:rPr>
          <w:noProof/>
        </w:rPr>
      </w:r>
      <w:r>
        <w:rPr>
          <w:noProof/>
        </w:rPr>
        <w:fldChar w:fldCharType="separate"/>
      </w:r>
      <w:r>
        <w:rPr>
          <w:noProof/>
        </w:rPr>
        <w:t>26</w:t>
      </w:r>
      <w:r>
        <w:rPr>
          <w:noProof/>
        </w:rPr>
        <w:fldChar w:fldCharType="end"/>
      </w:r>
    </w:p>
    <w:p w14:paraId="06174155" w14:textId="0FAFDB01"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12</w:t>
      </w:r>
      <w:r>
        <w:rPr>
          <w:rFonts w:asciiTheme="minorHAnsi" w:eastAsiaTheme="minorEastAsia" w:hAnsiTheme="minorHAnsi" w:cstheme="minorBidi"/>
          <w:noProof/>
          <w:kern w:val="2"/>
          <w:sz w:val="24"/>
          <w:szCs w:val="24"/>
          <w:lang w:eastAsia="en-GB"/>
          <w14:ligatures w14:val="standardContextual"/>
        </w:rPr>
        <w:tab/>
      </w:r>
      <w:r>
        <w:rPr>
          <w:noProof/>
        </w:rPr>
        <w:t>PerformanceData &lt;&lt;dataType&gt;&gt;</w:t>
      </w:r>
      <w:r>
        <w:rPr>
          <w:noProof/>
        </w:rPr>
        <w:tab/>
      </w:r>
      <w:r>
        <w:rPr>
          <w:noProof/>
        </w:rPr>
        <w:fldChar w:fldCharType="begin"/>
      </w:r>
      <w:r>
        <w:rPr>
          <w:noProof/>
        </w:rPr>
        <w:instrText xml:space="preserve"> PAGEREF _Toc219470459 \h </w:instrText>
      </w:r>
      <w:r>
        <w:rPr>
          <w:noProof/>
        </w:rPr>
      </w:r>
      <w:r>
        <w:rPr>
          <w:noProof/>
        </w:rPr>
        <w:fldChar w:fldCharType="separate"/>
      </w:r>
      <w:r>
        <w:rPr>
          <w:noProof/>
        </w:rPr>
        <w:t>26</w:t>
      </w:r>
      <w:r>
        <w:rPr>
          <w:noProof/>
        </w:rPr>
        <w:fldChar w:fldCharType="end"/>
      </w:r>
    </w:p>
    <w:p w14:paraId="45321FDD" w14:textId="02E0B94E"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6.2.1.3.</w:t>
      </w:r>
      <w:r w:rsidRPr="00AD3049">
        <w:rPr>
          <w:rFonts w:eastAsia="DengXian"/>
          <w:noProof/>
          <w:lang w:eastAsia="zh-CN"/>
        </w:rPr>
        <w:t>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_Toc219470460 \h </w:instrText>
      </w:r>
      <w:r>
        <w:rPr>
          <w:noProof/>
        </w:rPr>
      </w:r>
      <w:r>
        <w:rPr>
          <w:noProof/>
        </w:rPr>
        <w:fldChar w:fldCharType="separate"/>
      </w:r>
      <w:r>
        <w:rPr>
          <w:noProof/>
        </w:rPr>
        <w:t>26</w:t>
      </w:r>
      <w:r>
        <w:rPr>
          <w:noProof/>
        </w:rPr>
        <w:fldChar w:fldCharType="end"/>
      </w:r>
    </w:p>
    <w:p w14:paraId="2EFD2DCA" w14:textId="33C2454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_Toc219470461 \h </w:instrText>
      </w:r>
      <w:r>
        <w:rPr>
          <w:noProof/>
        </w:rPr>
      </w:r>
      <w:r>
        <w:rPr>
          <w:noProof/>
        </w:rPr>
        <w:fldChar w:fldCharType="separate"/>
      </w:r>
      <w:r>
        <w:rPr>
          <w:noProof/>
        </w:rPr>
        <w:t>26</w:t>
      </w:r>
      <w:r>
        <w:rPr>
          <w:noProof/>
        </w:rPr>
        <w:fldChar w:fldCharType="end"/>
      </w:r>
    </w:p>
    <w:p w14:paraId="41D26351" w14:textId="4A0BDFC0"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_Toc219470462 \h </w:instrText>
      </w:r>
      <w:r>
        <w:rPr>
          <w:noProof/>
        </w:rPr>
      </w:r>
      <w:r>
        <w:rPr>
          <w:noProof/>
        </w:rPr>
        <w:fldChar w:fldCharType="separate"/>
      </w:r>
      <w:r>
        <w:rPr>
          <w:noProof/>
        </w:rPr>
        <w:t>27</w:t>
      </w:r>
      <w:r>
        <w:rPr>
          <w:noProof/>
        </w:rPr>
        <w:fldChar w:fldCharType="end"/>
      </w:r>
    </w:p>
    <w:p w14:paraId="3F38F876" w14:textId="4CA72E10"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_Toc219470463 \h </w:instrText>
      </w:r>
      <w:r>
        <w:rPr>
          <w:noProof/>
        </w:rPr>
      </w:r>
      <w:r>
        <w:rPr>
          <w:noProof/>
        </w:rPr>
        <w:fldChar w:fldCharType="separate"/>
      </w:r>
      <w:r>
        <w:rPr>
          <w:noProof/>
        </w:rPr>
        <w:t>27</w:t>
      </w:r>
      <w:r>
        <w:rPr>
          <w:noProof/>
        </w:rPr>
        <w:fldChar w:fldCharType="end"/>
      </w:r>
    </w:p>
    <w:p w14:paraId="07A09F23" w14:textId="1074B0F9"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en" w:eastAsia="zh-CN"/>
        </w:rPr>
        <w:t>6.3</w:t>
      </w:r>
      <w:r>
        <w:rPr>
          <w:rFonts w:asciiTheme="minorHAnsi" w:eastAsiaTheme="minorEastAsia" w:hAnsiTheme="minorHAnsi" w:cstheme="minorBidi"/>
          <w:noProof/>
          <w:kern w:val="2"/>
          <w:sz w:val="24"/>
          <w:szCs w:val="24"/>
          <w:lang w:eastAsia="en-GB"/>
          <w14:ligatures w14:val="standardContextual"/>
        </w:rPr>
        <w:tab/>
      </w:r>
      <w:r w:rsidRPr="00AD3049">
        <w:rPr>
          <w:noProof/>
          <w:lang w:val="en" w:eastAsia="zh-CN"/>
        </w:rPr>
        <w:t>Attribute definitions</w:t>
      </w:r>
      <w:r>
        <w:rPr>
          <w:noProof/>
        </w:rPr>
        <w:tab/>
      </w:r>
      <w:r>
        <w:rPr>
          <w:noProof/>
        </w:rPr>
        <w:fldChar w:fldCharType="begin"/>
      </w:r>
      <w:r>
        <w:rPr>
          <w:noProof/>
        </w:rPr>
        <w:instrText xml:space="preserve"> PAGEREF _Toc219470464 \h </w:instrText>
      </w:r>
      <w:r>
        <w:rPr>
          <w:noProof/>
        </w:rPr>
      </w:r>
      <w:r>
        <w:rPr>
          <w:noProof/>
        </w:rPr>
        <w:fldChar w:fldCharType="separate"/>
      </w:r>
      <w:r>
        <w:rPr>
          <w:noProof/>
        </w:rPr>
        <w:t>28</w:t>
      </w:r>
      <w:r>
        <w:rPr>
          <w:noProof/>
        </w:rPr>
        <w:fldChar w:fldCharType="end"/>
      </w:r>
    </w:p>
    <w:p w14:paraId="3805B424" w14:textId="34EF7E55"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r>
      <w:r>
        <w:rPr>
          <w:noProof/>
        </w:rPr>
        <w:instrText xml:space="preserve"> PAGEREF _Toc219470465 \h </w:instrText>
      </w:r>
      <w:r>
        <w:rPr>
          <w:noProof/>
        </w:rPr>
      </w:r>
      <w:r>
        <w:rPr>
          <w:noProof/>
        </w:rPr>
        <w:fldChar w:fldCharType="separate"/>
      </w:r>
      <w:r>
        <w:rPr>
          <w:noProof/>
        </w:rPr>
        <w:t>28</w:t>
      </w:r>
      <w:r>
        <w:rPr>
          <w:noProof/>
        </w:rPr>
        <w:fldChar w:fldCharType="end"/>
      </w:r>
    </w:p>
    <w:p w14:paraId="4DDCAC48" w14:textId="647B5B46"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en" w:eastAsia="zh-CN"/>
        </w:rPr>
        <w:t>6.4</w:t>
      </w:r>
      <w:r>
        <w:rPr>
          <w:rFonts w:asciiTheme="minorHAnsi" w:eastAsiaTheme="minorEastAsia" w:hAnsiTheme="minorHAnsi" w:cstheme="minorBidi"/>
          <w:noProof/>
          <w:kern w:val="2"/>
          <w:sz w:val="24"/>
          <w:szCs w:val="24"/>
          <w:lang w:eastAsia="en-GB"/>
          <w14:ligatures w14:val="standardContextual"/>
        </w:rPr>
        <w:tab/>
      </w:r>
      <w:r w:rsidRPr="00AD3049">
        <w:rPr>
          <w:noProof/>
          <w:lang w:val="en" w:eastAsia="zh-CN"/>
        </w:rPr>
        <w:t>Procedure for NDT management</w:t>
      </w:r>
      <w:r>
        <w:rPr>
          <w:noProof/>
        </w:rPr>
        <w:tab/>
      </w:r>
      <w:r>
        <w:rPr>
          <w:noProof/>
        </w:rPr>
        <w:fldChar w:fldCharType="begin"/>
      </w:r>
      <w:r>
        <w:rPr>
          <w:noProof/>
        </w:rPr>
        <w:instrText xml:space="preserve"> PAGEREF _Toc219470466 \h </w:instrText>
      </w:r>
      <w:r>
        <w:rPr>
          <w:noProof/>
        </w:rPr>
      </w:r>
      <w:r>
        <w:rPr>
          <w:noProof/>
        </w:rPr>
        <w:fldChar w:fldCharType="separate"/>
      </w:r>
      <w:r>
        <w:rPr>
          <w:noProof/>
        </w:rPr>
        <w:t>33</w:t>
      </w:r>
      <w:r>
        <w:rPr>
          <w:noProof/>
        </w:rPr>
        <w:fldChar w:fldCharType="end"/>
      </w:r>
    </w:p>
    <w:p w14:paraId="25CA32E1" w14:textId="3E0C0EC4"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sidRPr="00AD3049">
        <w:rPr>
          <w:rFonts w:eastAsia="DengXian"/>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rPr>
        <w:t>Procedure for consuming NDT management service</w:t>
      </w:r>
      <w:r>
        <w:rPr>
          <w:noProof/>
        </w:rPr>
        <w:tab/>
      </w:r>
      <w:r>
        <w:rPr>
          <w:noProof/>
        </w:rPr>
        <w:fldChar w:fldCharType="begin"/>
      </w:r>
      <w:r>
        <w:rPr>
          <w:noProof/>
        </w:rPr>
        <w:instrText xml:space="preserve"> PAGEREF _Toc219470467 \h </w:instrText>
      </w:r>
      <w:r>
        <w:rPr>
          <w:noProof/>
        </w:rPr>
      </w:r>
      <w:r>
        <w:rPr>
          <w:noProof/>
        </w:rPr>
        <w:fldChar w:fldCharType="separate"/>
      </w:r>
      <w:r>
        <w:rPr>
          <w:noProof/>
        </w:rPr>
        <w:t>33</w:t>
      </w:r>
      <w:r>
        <w:rPr>
          <w:noProof/>
        </w:rPr>
        <w:fldChar w:fldCharType="end"/>
      </w:r>
    </w:p>
    <w:p w14:paraId="590EAAB8" w14:textId="1BCF6D94"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AD3049">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delete an NDT job</w:t>
      </w:r>
      <w:r>
        <w:rPr>
          <w:noProof/>
        </w:rPr>
        <w:tab/>
      </w:r>
      <w:r>
        <w:rPr>
          <w:noProof/>
        </w:rPr>
        <w:fldChar w:fldCharType="begin"/>
      </w:r>
      <w:r>
        <w:rPr>
          <w:noProof/>
        </w:rPr>
        <w:instrText xml:space="preserve"> PAGEREF _Toc219470468 \h </w:instrText>
      </w:r>
      <w:r>
        <w:rPr>
          <w:noProof/>
        </w:rPr>
      </w:r>
      <w:r>
        <w:rPr>
          <w:noProof/>
        </w:rPr>
        <w:fldChar w:fldCharType="separate"/>
      </w:r>
      <w:r>
        <w:rPr>
          <w:noProof/>
        </w:rPr>
        <w:t>34</w:t>
      </w:r>
      <w:r>
        <w:rPr>
          <w:noProof/>
        </w:rPr>
        <w:fldChar w:fldCharType="end"/>
      </w:r>
    </w:p>
    <w:p w14:paraId="22B82B8A" w14:textId="7AC45A57"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AD3049">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 for query an NDT job</w:t>
      </w:r>
      <w:r>
        <w:rPr>
          <w:noProof/>
        </w:rPr>
        <w:tab/>
      </w:r>
      <w:r>
        <w:rPr>
          <w:noProof/>
        </w:rPr>
        <w:fldChar w:fldCharType="begin"/>
      </w:r>
      <w:r>
        <w:rPr>
          <w:noProof/>
        </w:rPr>
        <w:instrText xml:space="preserve"> PAGEREF _Toc219470469 \h </w:instrText>
      </w:r>
      <w:r>
        <w:rPr>
          <w:noProof/>
        </w:rPr>
      </w:r>
      <w:r>
        <w:rPr>
          <w:noProof/>
        </w:rPr>
        <w:fldChar w:fldCharType="separate"/>
      </w:r>
      <w:r>
        <w:rPr>
          <w:noProof/>
        </w:rPr>
        <w:t>34</w:t>
      </w:r>
      <w:r>
        <w:rPr>
          <w:noProof/>
        </w:rPr>
        <w:fldChar w:fldCharType="end"/>
      </w:r>
    </w:p>
    <w:p w14:paraId="0E6B06AE" w14:textId="32D26177"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fr-FR"/>
        </w:rPr>
        <w:t>6.5</w:t>
      </w:r>
      <w:r>
        <w:rPr>
          <w:rFonts w:asciiTheme="minorHAnsi" w:eastAsiaTheme="minorEastAsia" w:hAnsiTheme="minorHAnsi" w:cstheme="minorBidi"/>
          <w:noProof/>
          <w:kern w:val="2"/>
          <w:sz w:val="24"/>
          <w:szCs w:val="24"/>
          <w:lang w:eastAsia="en-GB"/>
          <w14:ligatures w14:val="standardContextual"/>
        </w:rPr>
        <w:tab/>
      </w:r>
      <w:r w:rsidRPr="00AD3049">
        <w:rPr>
          <w:noProof/>
          <w:lang w:val="fr-FR"/>
        </w:rPr>
        <w:t>Common notifications</w:t>
      </w:r>
      <w:r>
        <w:rPr>
          <w:noProof/>
        </w:rPr>
        <w:tab/>
      </w:r>
      <w:r>
        <w:rPr>
          <w:noProof/>
        </w:rPr>
        <w:fldChar w:fldCharType="begin"/>
      </w:r>
      <w:r>
        <w:rPr>
          <w:noProof/>
        </w:rPr>
        <w:instrText xml:space="preserve"> PAGEREF _Toc219470470 \h </w:instrText>
      </w:r>
      <w:r>
        <w:rPr>
          <w:noProof/>
        </w:rPr>
      </w:r>
      <w:r>
        <w:rPr>
          <w:noProof/>
        </w:rPr>
        <w:fldChar w:fldCharType="separate"/>
      </w:r>
      <w:r>
        <w:rPr>
          <w:noProof/>
        </w:rPr>
        <w:t>34</w:t>
      </w:r>
      <w:r>
        <w:rPr>
          <w:noProof/>
        </w:rPr>
        <w:fldChar w:fldCharType="end"/>
      </w:r>
    </w:p>
    <w:p w14:paraId="3AEC07DE" w14:textId="276EE8E8"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sidRPr="00AD3049">
        <w:rPr>
          <w:noProof/>
          <w:lang w:val="fr-FR"/>
        </w:rPr>
        <w:t>6.5.1</w:t>
      </w:r>
      <w:r>
        <w:rPr>
          <w:rFonts w:asciiTheme="minorHAnsi" w:eastAsiaTheme="minorEastAsia" w:hAnsiTheme="minorHAnsi" w:cstheme="minorBidi"/>
          <w:noProof/>
          <w:kern w:val="2"/>
          <w:sz w:val="24"/>
          <w:szCs w:val="24"/>
          <w:lang w:eastAsia="en-GB"/>
          <w14:ligatures w14:val="standardContextual"/>
        </w:rPr>
        <w:tab/>
      </w:r>
      <w:r w:rsidRPr="00AD3049">
        <w:rPr>
          <w:noProof/>
          <w:lang w:val="fr-FR"/>
        </w:rPr>
        <w:t>Configuration notifications</w:t>
      </w:r>
      <w:r>
        <w:rPr>
          <w:noProof/>
        </w:rPr>
        <w:tab/>
      </w:r>
      <w:r>
        <w:rPr>
          <w:noProof/>
        </w:rPr>
        <w:fldChar w:fldCharType="begin"/>
      </w:r>
      <w:r>
        <w:rPr>
          <w:noProof/>
        </w:rPr>
        <w:instrText xml:space="preserve"> PAGEREF _Toc219470471 \h </w:instrText>
      </w:r>
      <w:r>
        <w:rPr>
          <w:noProof/>
        </w:rPr>
      </w:r>
      <w:r>
        <w:rPr>
          <w:noProof/>
        </w:rPr>
        <w:fldChar w:fldCharType="separate"/>
      </w:r>
      <w:r>
        <w:rPr>
          <w:noProof/>
        </w:rPr>
        <w:t>34</w:t>
      </w:r>
      <w:r>
        <w:rPr>
          <w:noProof/>
        </w:rPr>
        <w:fldChar w:fldCharType="end"/>
      </w:r>
    </w:p>
    <w:p w14:paraId="0BF6B481" w14:textId="633928B2"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AD3049">
        <w:rPr>
          <w:noProof/>
          <w:lang w:val="en-US" w:eastAsia="zh-CN"/>
        </w:rPr>
        <w:t xml:space="preserve"> for NDT</w:t>
      </w:r>
      <w:r>
        <w:rPr>
          <w:noProof/>
        </w:rPr>
        <w:t xml:space="preserve"> (stage </w:t>
      </w:r>
      <w:r w:rsidRPr="00AD3049">
        <w:rPr>
          <w:noProof/>
          <w:lang w:val="en-US" w:eastAsia="zh-CN"/>
        </w:rPr>
        <w:t>3</w:t>
      </w:r>
      <w:r>
        <w:rPr>
          <w:noProof/>
        </w:rPr>
        <w:t>)</w:t>
      </w:r>
      <w:r>
        <w:rPr>
          <w:noProof/>
        </w:rPr>
        <w:tab/>
      </w:r>
      <w:r>
        <w:rPr>
          <w:noProof/>
        </w:rPr>
        <w:fldChar w:fldCharType="begin"/>
      </w:r>
      <w:r>
        <w:rPr>
          <w:noProof/>
        </w:rPr>
        <w:instrText xml:space="preserve"> PAGEREF _Toc219470472 \h </w:instrText>
      </w:r>
      <w:r>
        <w:rPr>
          <w:noProof/>
        </w:rPr>
      </w:r>
      <w:r>
        <w:rPr>
          <w:noProof/>
        </w:rPr>
        <w:fldChar w:fldCharType="separate"/>
      </w:r>
      <w:r>
        <w:rPr>
          <w:noProof/>
        </w:rPr>
        <w:t>35</w:t>
      </w:r>
      <w:r>
        <w:rPr>
          <w:noProof/>
        </w:rPr>
        <w:fldChar w:fldCharType="end"/>
      </w:r>
    </w:p>
    <w:p w14:paraId="12777F13" w14:textId="3E960C8A"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AD3049">
        <w:rPr>
          <w:rFonts w:eastAsia="DengXia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r>
      <w:r>
        <w:rPr>
          <w:noProof/>
        </w:rPr>
        <w:instrText xml:space="preserve"> PAGEREF _Toc219470473 \h </w:instrText>
      </w:r>
      <w:r>
        <w:rPr>
          <w:noProof/>
        </w:rPr>
      </w:r>
      <w:r>
        <w:rPr>
          <w:noProof/>
        </w:rPr>
        <w:fldChar w:fldCharType="separate"/>
      </w:r>
      <w:r>
        <w:rPr>
          <w:noProof/>
        </w:rPr>
        <w:t>35</w:t>
      </w:r>
      <w:r>
        <w:rPr>
          <w:noProof/>
        </w:rPr>
        <w:fldChar w:fldCharType="end"/>
      </w:r>
    </w:p>
    <w:p w14:paraId="0D52B6F3" w14:textId="1A34D836" w:rsidR="00853638" w:rsidRDefault="00853638">
      <w:pPr>
        <w:pStyle w:val="TOC8"/>
        <w:rPr>
          <w:rFonts w:asciiTheme="minorHAnsi" w:eastAsiaTheme="minorEastAsia" w:hAnsiTheme="minorHAnsi" w:cstheme="minorBidi"/>
          <w:b w:val="0"/>
          <w:noProof/>
          <w:kern w:val="2"/>
          <w:sz w:val="24"/>
          <w:szCs w:val="24"/>
          <w:lang w:eastAsia="en-GB"/>
          <w14:ligatures w14:val="standardContextual"/>
        </w:rPr>
      </w:pPr>
      <w:r w:rsidRPr="00AD3049">
        <w:rPr>
          <w:noProof/>
          <w:lang w:val="fr-FR"/>
        </w:rPr>
        <w:t>Annex A (informative): PlantUML source code</w:t>
      </w:r>
      <w:r>
        <w:rPr>
          <w:noProof/>
        </w:rPr>
        <w:tab/>
      </w:r>
      <w:r>
        <w:rPr>
          <w:noProof/>
        </w:rPr>
        <w:fldChar w:fldCharType="begin"/>
      </w:r>
      <w:r>
        <w:rPr>
          <w:noProof/>
        </w:rPr>
        <w:instrText xml:space="preserve"> PAGEREF _Toc219470474 \h </w:instrText>
      </w:r>
      <w:r>
        <w:rPr>
          <w:noProof/>
        </w:rPr>
      </w:r>
      <w:r>
        <w:rPr>
          <w:noProof/>
        </w:rPr>
        <w:fldChar w:fldCharType="separate"/>
      </w:r>
      <w:r>
        <w:rPr>
          <w:noProof/>
        </w:rPr>
        <w:t>36</w:t>
      </w:r>
      <w:r>
        <w:rPr>
          <w:noProof/>
        </w:rPr>
        <w:fldChar w:fldCharType="end"/>
      </w:r>
    </w:p>
    <w:p w14:paraId="394140D9" w14:textId="4F0D2CD3"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Information model definition for </w:t>
      </w:r>
      <w:r w:rsidRPr="00AD3049">
        <w:rPr>
          <w:noProof/>
          <w:lang w:val="en-US" w:eastAsia="zh-CN"/>
        </w:rPr>
        <w:t>NDT</w:t>
      </w:r>
      <w:r>
        <w:rPr>
          <w:noProof/>
        </w:rPr>
        <w:tab/>
      </w:r>
      <w:r>
        <w:rPr>
          <w:noProof/>
        </w:rPr>
        <w:fldChar w:fldCharType="begin"/>
      </w:r>
      <w:r>
        <w:rPr>
          <w:noProof/>
        </w:rPr>
        <w:instrText xml:space="preserve"> PAGEREF _Toc219470475 \h </w:instrText>
      </w:r>
      <w:r>
        <w:rPr>
          <w:noProof/>
        </w:rPr>
      </w:r>
      <w:r>
        <w:rPr>
          <w:noProof/>
        </w:rPr>
        <w:fldChar w:fldCharType="separate"/>
      </w:r>
      <w:r>
        <w:rPr>
          <w:noProof/>
        </w:rPr>
        <w:t>36</w:t>
      </w:r>
      <w:r>
        <w:rPr>
          <w:noProof/>
        </w:rPr>
        <w:fldChar w:fldCharType="end"/>
      </w:r>
    </w:p>
    <w:p w14:paraId="1761A3FE" w14:textId="398FB739"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 UML diagram for NDT management</w:t>
      </w:r>
      <w:r>
        <w:rPr>
          <w:noProof/>
        </w:rPr>
        <w:tab/>
      </w:r>
      <w:r>
        <w:rPr>
          <w:noProof/>
        </w:rPr>
        <w:fldChar w:fldCharType="begin"/>
      </w:r>
      <w:r>
        <w:rPr>
          <w:noProof/>
        </w:rPr>
        <w:instrText xml:space="preserve"> PAGEREF _Toc219470476 \h </w:instrText>
      </w:r>
      <w:r>
        <w:rPr>
          <w:noProof/>
        </w:rPr>
      </w:r>
      <w:r>
        <w:rPr>
          <w:noProof/>
        </w:rPr>
        <w:fldChar w:fldCharType="separate"/>
      </w:r>
      <w:r>
        <w:rPr>
          <w:noProof/>
        </w:rPr>
        <w:t>36</w:t>
      </w:r>
      <w:r>
        <w:rPr>
          <w:noProof/>
        </w:rPr>
        <w:fldChar w:fldCharType="end"/>
      </w:r>
    </w:p>
    <w:p w14:paraId="17DD14FA" w14:textId="795E7BD7"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 UML diagram for NDT management</w:t>
      </w:r>
      <w:r>
        <w:rPr>
          <w:noProof/>
        </w:rPr>
        <w:tab/>
      </w:r>
      <w:r>
        <w:rPr>
          <w:noProof/>
        </w:rPr>
        <w:fldChar w:fldCharType="begin"/>
      </w:r>
      <w:r>
        <w:rPr>
          <w:noProof/>
        </w:rPr>
        <w:instrText xml:space="preserve"> PAGEREF _Toc219470477 \h </w:instrText>
      </w:r>
      <w:r>
        <w:rPr>
          <w:noProof/>
        </w:rPr>
      </w:r>
      <w:r>
        <w:rPr>
          <w:noProof/>
        </w:rPr>
        <w:fldChar w:fldCharType="separate"/>
      </w:r>
      <w:r>
        <w:rPr>
          <w:noProof/>
        </w:rPr>
        <w:t>36</w:t>
      </w:r>
      <w:r>
        <w:rPr>
          <w:noProof/>
        </w:rPr>
        <w:fldChar w:fldCharType="end"/>
      </w:r>
    </w:p>
    <w:p w14:paraId="177A7C29" w14:textId="03280FF0"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AD3049">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NDT management</w:t>
      </w:r>
      <w:r>
        <w:rPr>
          <w:noProof/>
        </w:rPr>
        <w:tab/>
      </w:r>
      <w:r>
        <w:rPr>
          <w:noProof/>
        </w:rPr>
        <w:fldChar w:fldCharType="begin"/>
      </w:r>
      <w:r>
        <w:rPr>
          <w:noProof/>
        </w:rPr>
        <w:instrText xml:space="preserve"> PAGEREF _Toc219470478 \h </w:instrText>
      </w:r>
      <w:r>
        <w:rPr>
          <w:noProof/>
        </w:rPr>
      </w:r>
      <w:r>
        <w:rPr>
          <w:noProof/>
        </w:rPr>
        <w:fldChar w:fldCharType="separate"/>
      </w:r>
      <w:r>
        <w:rPr>
          <w:noProof/>
        </w:rPr>
        <w:t>36</w:t>
      </w:r>
      <w:r>
        <w:rPr>
          <w:noProof/>
        </w:rPr>
        <w:fldChar w:fldCharType="end"/>
      </w:r>
    </w:p>
    <w:p w14:paraId="50F9F35B" w14:textId="29944B1B"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D3049">
        <w:rPr>
          <w:rFonts w:eastAsia="DengXian"/>
          <w:noProof/>
          <w:lang w:eastAsia="zh-CN"/>
        </w:rPr>
        <w:t>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delete an NDT job</w:t>
      </w:r>
      <w:r>
        <w:rPr>
          <w:noProof/>
        </w:rPr>
        <w:tab/>
      </w:r>
      <w:r>
        <w:rPr>
          <w:noProof/>
        </w:rPr>
        <w:fldChar w:fldCharType="begin"/>
      </w:r>
      <w:r>
        <w:rPr>
          <w:noProof/>
        </w:rPr>
        <w:instrText xml:space="preserve"> PAGEREF _Toc219470479 \h </w:instrText>
      </w:r>
      <w:r>
        <w:rPr>
          <w:noProof/>
        </w:rPr>
      </w:r>
      <w:r>
        <w:rPr>
          <w:noProof/>
        </w:rPr>
        <w:fldChar w:fldCharType="separate"/>
      </w:r>
      <w:r>
        <w:rPr>
          <w:noProof/>
        </w:rPr>
        <w:t>36</w:t>
      </w:r>
      <w:r>
        <w:rPr>
          <w:noProof/>
        </w:rPr>
        <w:fldChar w:fldCharType="end"/>
      </w:r>
    </w:p>
    <w:p w14:paraId="1FF9C852" w14:textId="1E14FD26"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D3049">
        <w:rPr>
          <w:rFonts w:eastAsia="DengXian"/>
          <w:noProof/>
          <w:lang w:eastAsia="zh-CN"/>
        </w:rPr>
        <w:t>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qu</w:t>
      </w:r>
      <w:r>
        <w:rPr>
          <w:noProof/>
        </w:rPr>
        <w:t>ery</w:t>
      </w:r>
      <w:r w:rsidRPr="00AD3049">
        <w:rPr>
          <w:noProof/>
          <w:lang w:val="en" w:eastAsia="zh-CN"/>
        </w:rPr>
        <w:t xml:space="preserve"> </w:t>
      </w:r>
      <w:r>
        <w:rPr>
          <w:noProof/>
          <w:lang w:eastAsia="zh-CN"/>
        </w:rPr>
        <w:t>an NDT job</w:t>
      </w:r>
      <w:r>
        <w:rPr>
          <w:noProof/>
        </w:rPr>
        <w:tab/>
      </w:r>
      <w:r>
        <w:rPr>
          <w:noProof/>
        </w:rPr>
        <w:fldChar w:fldCharType="begin"/>
      </w:r>
      <w:r>
        <w:rPr>
          <w:noProof/>
        </w:rPr>
        <w:instrText xml:space="preserve"> PAGEREF _Toc219470480 \h </w:instrText>
      </w:r>
      <w:r>
        <w:rPr>
          <w:noProof/>
        </w:rPr>
      </w:r>
      <w:r>
        <w:rPr>
          <w:noProof/>
        </w:rPr>
        <w:fldChar w:fldCharType="separate"/>
      </w:r>
      <w:r>
        <w:rPr>
          <w:noProof/>
        </w:rPr>
        <w:t>37</w:t>
      </w:r>
      <w:r>
        <w:rPr>
          <w:noProof/>
        </w:rPr>
        <w:fldChar w:fldCharType="end"/>
      </w:r>
    </w:p>
    <w:p w14:paraId="4C86B899" w14:textId="6684620D" w:rsidR="00853638" w:rsidRDefault="0085363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AD3049">
        <w:rPr>
          <w:rFonts w:eastAsia="SimSun"/>
          <w:noProof/>
          <w:lang w:val="en-US" w:eastAsia="zh-CN"/>
        </w:rPr>
        <w:t>B</w:t>
      </w:r>
      <w:r>
        <w:rPr>
          <w:noProof/>
        </w:rPr>
        <w:t xml:space="preserve"> (informative):  </w:t>
      </w:r>
      <w:r w:rsidRPr="00AD3049">
        <w:rPr>
          <w:rFonts w:cs="Arial"/>
          <w:noProof/>
        </w:rPr>
        <w:t>NDT function in different domains</w:t>
      </w:r>
      <w:r>
        <w:rPr>
          <w:noProof/>
        </w:rPr>
        <w:tab/>
      </w:r>
      <w:r>
        <w:rPr>
          <w:noProof/>
        </w:rPr>
        <w:fldChar w:fldCharType="begin"/>
      </w:r>
      <w:r>
        <w:rPr>
          <w:noProof/>
        </w:rPr>
        <w:instrText xml:space="preserve"> PAGEREF _Toc219470481 \h </w:instrText>
      </w:r>
      <w:r>
        <w:rPr>
          <w:noProof/>
        </w:rPr>
      </w:r>
      <w:r>
        <w:rPr>
          <w:noProof/>
        </w:rPr>
        <w:fldChar w:fldCharType="separate"/>
      </w:r>
      <w:r>
        <w:rPr>
          <w:noProof/>
        </w:rPr>
        <w:t>38</w:t>
      </w:r>
      <w:r>
        <w:rPr>
          <w:noProof/>
        </w:rPr>
        <w:fldChar w:fldCharType="end"/>
      </w:r>
    </w:p>
    <w:p w14:paraId="67649202" w14:textId="0C05901B"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sidRPr="00AD3049">
        <w:rPr>
          <w:rFonts w:eastAsia="DengXian"/>
          <w:noProof/>
          <w:lang w:val="en-US" w:eastAsia="zh-CN"/>
        </w:rPr>
        <w:t>B</w:t>
      </w:r>
      <w:r w:rsidRPr="00AD304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NDT function in RAN domain</w:t>
      </w:r>
      <w:r>
        <w:rPr>
          <w:noProof/>
        </w:rPr>
        <w:tab/>
      </w:r>
      <w:r>
        <w:rPr>
          <w:noProof/>
        </w:rPr>
        <w:fldChar w:fldCharType="begin"/>
      </w:r>
      <w:r>
        <w:rPr>
          <w:noProof/>
        </w:rPr>
        <w:instrText xml:space="preserve"> PAGEREF _Toc219470482 \h </w:instrText>
      </w:r>
      <w:r>
        <w:rPr>
          <w:noProof/>
        </w:rPr>
      </w:r>
      <w:r>
        <w:rPr>
          <w:noProof/>
        </w:rPr>
        <w:fldChar w:fldCharType="separate"/>
      </w:r>
      <w:r>
        <w:rPr>
          <w:noProof/>
        </w:rPr>
        <w:t>38</w:t>
      </w:r>
      <w:r>
        <w:rPr>
          <w:noProof/>
        </w:rPr>
        <w:fldChar w:fldCharType="end"/>
      </w:r>
    </w:p>
    <w:p w14:paraId="18423B0F" w14:textId="74120BCF"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sidRPr="00AD3049">
        <w:rPr>
          <w:rFonts w:eastAsia="DengXian"/>
          <w:noProof/>
          <w:lang w:val="en-US" w:eastAsia="zh-CN"/>
        </w:rPr>
        <w:t>B</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NDT function in cross domain</w:t>
      </w:r>
      <w:r>
        <w:rPr>
          <w:noProof/>
        </w:rPr>
        <w:tab/>
      </w:r>
      <w:r>
        <w:rPr>
          <w:noProof/>
        </w:rPr>
        <w:fldChar w:fldCharType="begin"/>
      </w:r>
      <w:r>
        <w:rPr>
          <w:noProof/>
        </w:rPr>
        <w:instrText xml:space="preserve"> PAGEREF _Toc219470483 \h </w:instrText>
      </w:r>
      <w:r>
        <w:rPr>
          <w:noProof/>
        </w:rPr>
      </w:r>
      <w:r>
        <w:rPr>
          <w:noProof/>
        </w:rPr>
        <w:fldChar w:fldCharType="separate"/>
      </w:r>
      <w:r>
        <w:rPr>
          <w:noProof/>
        </w:rPr>
        <w:t>38</w:t>
      </w:r>
      <w:r>
        <w:rPr>
          <w:noProof/>
        </w:rPr>
        <w:fldChar w:fldCharType="end"/>
      </w:r>
    </w:p>
    <w:p w14:paraId="3FE06A3E" w14:textId="6358B7E5" w:rsidR="00853638" w:rsidRDefault="0085363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AD3049">
        <w:rPr>
          <w:rFonts w:eastAsia="SimSun"/>
          <w:noProof/>
          <w:lang w:val="en-US" w:eastAsia="zh-CN"/>
        </w:rPr>
        <w:t>C</w:t>
      </w:r>
      <w:r>
        <w:rPr>
          <w:noProof/>
        </w:rPr>
        <w:t xml:space="preserve"> (informative): Change history</w:t>
      </w:r>
      <w:r>
        <w:rPr>
          <w:noProof/>
        </w:rPr>
        <w:tab/>
      </w:r>
      <w:r>
        <w:rPr>
          <w:noProof/>
        </w:rPr>
        <w:fldChar w:fldCharType="begin"/>
      </w:r>
      <w:r>
        <w:rPr>
          <w:noProof/>
        </w:rPr>
        <w:instrText xml:space="preserve"> PAGEREF _Toc219470484 \h </w:instrText>
      </w:r>
      <w:r>
        <w:rPr>
          <w:noProof/>
        </w:rPr>
      </w:r>
      <w:r>
        <w:rPr>
          <w:noProof/>
        </w:rPr>
        <w:fldChar w:fldCharType="separate"/>
      </w:r>
      <w:r>
        <w:rPr>
          <w:noProof/>
        </w:rPr>
        <w:t>39</w:t>
      </w:r>
      <w:r>
        <w:rPr>
          <w:noProof/>
        </w:rPr>
        <w:fldChar w:fldCharType="end"/>
      </w:r>
    </w:p>
    <w:p w14:paraId="069C85C5" w14:textId="1F58A46B" w:rsidR="0034246C" w:rsidRDefault="00940211">
      <w:r>
        <w:fldChar w:fldCharType="end"/>
      </w:r>
    </w:p>
    <w:p w14:paraId="374CC10A" w14:textId="78D37652" w:rsidR="0034246C" w:rsidRDefault="00DC4A31">
      <w:pPr>
        <w:pStyle w:val="Heading1"/>
      </w:pPr>
      <w:bookmarkStart w:id="18" w:name="foreword"/>
      <w:bookmarkStart w:id="19" w:name="_Toc191630887"/>
      <w:bookmarkEnd w:id="18"/>
      <w:r>
        <w:br w:type="page"/>
      </w:r>
      <w:bookmarkStart w:id="20" w:name="_Toc219470344"/>
      <w:r w:rsidR="00940211">
        <w:lastRenderedPageBreak/>
        <w:t>Foreword</w:t>
      </w:r>
      <w:bookmarkEnd w:id="19"/>
      <w:bookmarkEnd w:id="20"/>
    </w:p>
    <w:p w14:paraId="16967ABF" w14:textId="77777777" w:rsidR="0034246C" w:rsidRDefault="00940211">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25EFAA42" w14:textId="77777777" w:rsidR="0034246C" w:rsidRDefault="009402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940211">
      <w:pPr>
        <w:pStyle w:val="B1"/>
      </w:pPr>
      <w:r>
        <w:t xml:space="preserve">Version </w:t>
      </w:r>
      <w:proofErr w:type="spellStart"/>
      <w:r>
        <w:t>x.y.z</w:t>
      </w:r>
      <w:proofErr w:type="spellEnd"/>
    </w:p>
    <w:p w14:paraId="6164EF85" w14:textId="77777777" w:rsidR="0034246C" w:rsidRDefault="00940211">
      <w:pPr>
        <w:pStyle w:val="B1"/>
      </w:pPr>
      <w:r>
        <w:t>where:</w:t>
      </w:r>
    </w:p>
    <w:p w14:paraId="7845AA96" w14:textId="77777777" w:rsidR="0034246C" w:rsidRDefault="00940211">
      <w:pPr>
        <w:pStyle w:val="B2"/>
      </w:pPr>
      <w:r>
        <w:t>x</w:t>
      </w:r>
      <w:r>
        <w:tab/>
        <w:t>the first digit:</w:t>
      </w:r>
    </w:p>
    <w:p w14:paraId="23AE4490" w14:textId="77777777" w:rsidR="0034246C" w:rsidRDefault="00940211">
      <w:pPr>
        <w:pStyle w:val="B3"/>
      </w:pPr>
      <w:r>
        <w:t>1</w:t>
      </w:r>
      <w:r>
        <w:tab/>
        <w:t>presented to TSG for information;</w:t>
      </w:r>
    </w:p>
    <w:p w14:paraId="6F891CC1" w14:textId="77777777" w:rsidR="0034246C" w:rsidRDefault="00940211">
      <w:pPr>
        <w:pStyle w:val="B3"/>
      </w:pPr>
      <w:r>
        <w:t>2</w:t>
      </w:r>
      <w:r>
        <w:tab/>
        <w:t>presented to TSG for approval;</w:t>
      </w:r>
    </w:p>
    <w:p w14:paraId="7A210D26" w14:textId="77777777" w:rsidR="0034246C" w:rsidRDefault="00940211">
      <w:pPr>
        <w:pStyle w:val="B3"/>
      </w:pPr>
      <w:r>
        <w:t>3</w:t>
      </w:r>
      <w:r>
        <w:tab/>
        <w:t>or greater indicates TSG approved document under change control.</w:t>
      </w:r>
    </w:p>
    <w:p w14:paraId="61026084" w14:textId="77777777" w:rsidR="0034246C" w:rsidRDefault="00940211">
      <w:pPr>
        <w:pStyle w:val="B2"/>
      </w:pPr>
      <w:r>
        <w:t>y</w:t>
      </w:r>
      <w:r>
        <w:tab/>
        <w:t>the second digit is incremented for all changes of substance, i.e. technical enhancements, corrections, updates, etc.</w:t>
      </w:r>
    </w:p>
    <w:p w14:paraId="333D8F94" w14:textId="77777777" w:rsidR="0034246C" w:rsidRDefault="00940211">
      <w:pPr>
        <w:pStyle w:val="B2"/>
      </w:pPr>
      <w:r>
        <w:t>z</w:t>
      </w:r>
      <w:r>
        <w:tab/>
        <w:t>the third digit is incremented when editorial only changes have been incorporated in the document.</w:t>
      </w:r>
    </w:p>
    <w:p w14:paraId="5BBA029F" w14:textId="77777777" w:rsidR="0034246C" w:rsidRDefault="00940211">
      <w:r>
        <w:t>In the present document, modal verbs have the following meanings:</w:t>
      </w:r>
    </w:p>
    <w:p w14:paraId="0A037025" w14:textId="77777777" w:rsidR="0034246C" w:rsidRDefault="00940211">
      <w:pPr>
        <w:pStyle w:val="EX"/>
      </w:pPr>
      <w:r>
        <w:rPr>
          <w:b/>
        </w:rPr>
        <w:t>shall</w:t>
      </w:r>
      <w:r>
        <w:tab/>
        <w:t>indicates a mandatory requirement to do something</w:t>
      </w:r>
    </w:p>
    <w:p w14:paraId="40F201E0" w14:textId="77777777" w:rsidR="0034246C" w:rsidRDefault="00940211">
      <w:pPr>
        <w:pStyle w:val="EX"/>
      </w:pPr>
      <w:r>
        <w:rPr>
          <w:b/>
        </w:rPr>
        <w:t>shall not</w:t>
      </w:r>
      <w:r>
        <w:tab/>
        <w:t>indicates an interdiction (prohibition) to do something</w:t>
      </w:r>
    </w:p>
    <w:p w14:paraId="1F3EBE53" w14:textId="77777777" w:rsidR="0034246C" w:rsidRDefault="00940211">
      <w:r>
        <w:t>The constructions "shall" and "shall not" are confined to the context of normative provisions, and do not appear in Technical Reports.</w:t>
      </w:r>
    </w:p>
    <w:p w14:paraId="451848B9" w14:textId="77777777" w:rsidR="0034246C" w:rsidRDefault="0094021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940211">
      <w:pPr>
        <w:pStyle w:val="EX"/>
      </w:pPr>
      <w:r>
        <w:rPr>
          <w:b/>
        </w:rPr>
        <w:t>should</w:t>
      </w:r>
      <w:r>
        <w:tab/>
        <w:t>indicates a recommendation to do something</w:t>
      </w:r>
    </w:p>
    <w:p w14:paraId="64CDC1E8" w14:textId="77777777" w:rsidR="0034246C" w:rsidRDefault="00940211">
      <w:pPr>
        <w:pStyle w:val="EX"/>
      </w:pPr>
      <w:r>
        <w:rPr>
          <w:b/>
        </w:rPr>
        <w:t>should not</w:t>
      </w:r>
      <w:r>
        <w:tab/>
        <w:t>indicates a recommendation not to do something</w:t>
      </w:r>
    </w:p>
    <w:p w14:paraId="4494D7E5" w14:textId="77777777" w:rsidR="0034246C" w:rsidRDefault="00940211">
      <w:pPr>
        <w:pStyle w:val="EX"/>
      </w:pPr>
      <w:r>
        <w:rPr>
          <w:b/>
        </w:rPr>
        <w:t>may</w:t>
      </w:r>
      <w:r>
        <w:tab/>
        <w:t>indicates permission to do something</w:t>
      </w:r>
    </w:p>
    <w:p w14:paraId="1D2B3446" w14:textId="77777777" w:rsidR="0034246C" w:rsidRDefault="00940211">
      <w:pPr>
        <w:pStyle w:val="EX"/>
      </w:pPr>
      <w:r>
        <w:rPr>
          <w:b/>
        </w:rPr>
        <w:t>need not</w:t>
      </w:r>
      <w:r>
        <w:tab/>
        <w:t>indicates permission not to do something</w:t>
      </w:r>
    </w:p>
    <w:p w14:paraId="1D81313B" w14:textId="77777777" w:rsidR="0034246C" w:rsidRDefault="00940211">
      <w:r>
        <w:t>The construction "may not" is ambiguous and is not used in normative elements. The unambiguous constructions "might not" or "shall not" are used instead, depending upon the meaning intended.</w:t>
      </w:r>
    </w:p>
    <w:p w14:paraId="004A6912" w14:textId="77777777" w:rsidR="0034246C" w:rsidRDefault="00940211">
      <w:pPr>
        <w:pStyle w:val="EX"/>
      </w:pPr>
      <w:r>
        <w:rPr>
          <w:b/>
        </w:rPr>
        <w:t>can</w:t>
      </w:r>
      <w:r>
        <w:tab/>
        <w:t>indicates that something is possible</w:t>
      </w:r>
    </w:p>
    <w:p w14:paraId="41AD99B3" w14:textId="77777777" w:rsidR="0034246C" w:rsidRDefault="00940211">
      <w:pPr>
        <w:pStyle w:val="EX"/>
      </w:pPr>
      <w:r>
        <w:rPr>
          <w:b/>
        </w:rPr>
        <w:t>cannot</w:t>
      </w:r>
      <w:r>
        <w:tab/>
        <w:t>indicates that something is impossible</w:t>
      </w:r>
    </w:p>
    <w:p w14:paraId="3BEE50C7" w14:textId="77777777" w:rsidR="0034246C" w:rsidRDefault="00940211">
      <w:r>
        <w:t>The constructions "can" and "cannot" are not substitutes for "may" and "need not".</w:t>
      </w:r>
    </w:p>
    <w:p w14:paraId="409DC7F9" w14:textId="77777777" w:rsidR="0034246C" w:rsidRDefault="00940211">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940211">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940211">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940211">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940211">
      <w:r>
        <w:lastRenderedPageBreak/>
        <w:t>In addition:</w:t>
      </w:r>
    </w:p>
    <w:p w14:paraId="37D08C2A" w14:textId="77777777" w:rsidR="0034246C" w:rsidRDefault="00940211">
      <w:pPr>
        <w:pStyle w:val="EX"/>
      </w:pPr>
      <w:r>
        <w:rPr>
          <w:b/>
        </w:rPr>
        <w:t>is</w:t>
      </w:r>
      <w:r>
        <w:tab/>
        <w:t>(or any other verb in the indicative mood) indicates a statement of fact</w:t>
      </w:r>
    </w:p>
    <w:p w14:paraId="569DE812" w14:textId="77777777" w:rsidR="0034246C" w:rsidRDefault="00940211">
      <w:pPr>
        <w:pStyle w:val="EX"/>
      </w:pPr>
      <w:r>
        <w:rPr>
          <w:b/>
        </w:rPr>
        <w:t>is not</w:t>
      </w:r>
      <w:r>
        <w:tab/>
        <w:t>(or any other negative verb in the indicative mood) indicates a statement of fact</w:t>
      </w:r>
    </w:p>
    <w:p w14:paraId="02DCD8F4" w14:textId="77777777" w:rsidR="0034246C" w:rsidRDefault="00940211">
      <w:r>
        <w:t>The constructions "is" and "is not" do not indicate requirements.</w:t>
      </w:r>
    </w:p>
    <w:p w14:paraId="6D7BB705" w14:textId="77777777" w:rsidR="0034246C" w:rsidRDefault="00940211">
      <w:pPr>
        <w:pStyle w:val="Heading1"/>
      </w:pPr>
      <w:bookmarkStart w:id="22" w:name="introduction"/>
      <w:bookmarkStart w:id="23" w:name="_Toc172542855"/>
      <w:bookmarkStart w:id="24" w:name="_Toc191630888"/>
      <w:bookmarkStart w:id="25" w:name="_Toc219470345"/>
      <w:bookmarkEnd w:id="22"/>
      <w:r>
        <w:t>Introduction</w:t>
      </w:r>
      <w:bookmarkEnd w:id="23"/>
      <w:bookmarkEnd w:id="24"/>
      <w:bookmarkEnd w:id="25"/>
    </w:p>
    <w:p w14:paraId="3E29255E" w14:textId="77777777" w:rsidR="0034246C" w:rsidRDefault="00940211">
      <w:pPr>
        <w:pStyle w:val="Heading1"/>
      </w:pPr>
      <w:r>
        <w:br w:type="page"/>
      </w:r>
      <w:bookmarkStart w:id="26" w:name="scope"/>
      <w:bookmarkStart w:id="27" w:name="_Toc191630889"/>
      <w:bookmarkStart w:id="28" w:name="_Toc219470346"/>
      <w:bookmarkEnd w:id="26"/>
      <w:r>
        <w:lastRenderedPageBreak/>
        <w:t>1</w:t>
      </w:r>
      <w:r>
        <w:tab/>
        <w:t>Scope</w:t>
      </w:r>
      <w:bookmarkEnd w:id="27"/>
      <w:bookmarkEnd w:id="28"/>
    </w:p>
    <w:p w14:paraId="4B8B5CF1" w14:textId="77777777" w:rsidR="0034246C" w:rsidRDefault="00940211">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940211">
      <w:pPr>
        <w:numPr>
          <w:ilvl w:val="255"/>
          <w:numId w:val="0"/>
        </w:numPr>
      </w:pPr>
      <w:r>
        <w:rPr>
          <w:lang w:val="en-US" w:eastAsia="zh-CN"/>
        </w:rPr>
        <w:t>The present document applies to the service</w:t>
      </w:r>
      <w:r w:rsidR="009A289E">
        <w:rPr>
          <w:rFonts w:eastAsia="DengXian" w:hint="eastAsia"/>
          <w:lang w:val="en-US" w:eastAsia="zh-CN"/>
        </w:rPr>
        <w:t xml:space="preserve"> </w:t>
      </w:r>
      <w:r>
        <w:rPr>
          <w:lang w:val="en-US" w:eastAsia="zh-CN"/>
        </w:rPr>
        <w:t>based management architecture.</w:t>
      </w:r>
    </w:p>
    <w:p w14:paraId="17C7266D" w14:textId="77777777" w:rsidR="0034246C" w:rsidRDefault="00940211">
      <w:pPr>
        <w:pStyle w:val="Heading1"/>
      </w:pPr>
      <w:bookmarkStart w:id="29" w:name="references"/>
      <w:bookmarkStart w:id="30" w:name="_Toc191630890"/>
      <w:bookmarkStart w:id="31" w:name="_Toc7522"/>
      <w:bookmarkStart w:id="32" w:name="_Toc219470347"/>
      <w:bookmarkEnd w:id="29"/>
      <w:r>
        <w:t>2</w:t>
      </w:r>
      <w:r>
        <w:tab/>
        <w:t>References</w:t>
      </w:r>
      <w:bookmarkEnd w:id="30"/>
      <w:bookmarkEnd w:id="31"/>
      <w:bookmarkEnd w:id="32"/>
    </w:p>
    <w:p w14:paraId="4E19DD97" w14:textId="77777777" w:rsidR="0034246C" w:rsidRDefault="00940211">
      <w:r>
        <w:t>The following documents contain provisions which, through reference in this text, constitute provisions of the present document.</w:t>
      </w:r>
    </w:p>
    <w:p w14:paraId="5156DA52" w14:textId="77777777" w:rsidR="0034246C" w:rsidRDefault="00940211">
      <w:pPr>
        <w:pStyle w:val="B1"/>
      </w:pPr>
      <w:r>
        <w:t>-</w:t>
      </w:r>
      <w:r>
        <w:tab/>
        <w:t>References are either specific (identified by date of publication, edition number, version number, etc.) or non</w:t>
      </w:r>
      <w:r>
        <w:noBreakHyphen/>
        <w:t>specific.</w:t>
      </w:r>
    </w:p>
    <w:p w14:paraId="0C026E48" w14:textId="77777777" w:rsidR="0034246C" w:rsidRDefault="00940211">
      <w:pPr>
        <w:pStyle w:val="B1"/>
      </w:pPr>
      <w:r>
        <w:t>-</w:t>
      </w:r>
      <w:r>
        <w:tab/>
        <w:t>For a specific reference, subsequent revisions do not apply.</w:t>
      </w:r>
    </w:p>
    <w:p w14:paraId="544D889C" w14:textId="77777777" w:rsidR="0034246C" w:rsidRDefault="009402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940211"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940211">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940211">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940211">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940211">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940211">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940211">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940211">
      <w:pPr>
        <w:pStyle w:val="EX"/>
        <w:rPr>
          <w:rFonts w:eastAsia="DengXian"/>
          <w:lang w:eastAsia="zh-CN"/>
        </w:rPr>
      </w:pPr>
      <w:r>
        <w:t>[</w:t>
      </w:r>
      <w:r>
        <w:rPr>
          <w:rFonts w:eastAsia="SimSun"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DengXian"/>
          <w:lang w:eastAsia="zh-CN"/>
        </w:rPr>
      </w:pPr>
      <w:r>
        <w:t>[</w:t>
      </w:r>
      <w:r w:rsidR="0029007F">
        <w:rPr>
          <w:rFonts w:eastAsia="DengXian" w:hint="eastAsia"/>
          <w:lang w:val="en-US" w:eastAsia="zh-CN"/>
        </w:rPr>
        <w:t>9</w:t>
      </w:r>
      <w:r>
        <w:t>]</w:t>
      </w:r>
      <w:r w:rsidRPr="000D6CC0">
        <w:t xml:space="preserve"> </w:t>
      </w:r>
      <w:r>
        <w:tab/>
        <w:t>3GPP TS 28.104: "Management and orchestration;</w:t>
      </w:r>
      <w:r>
        <w:rPr>
          <w:rFonts w:eastAsia="DengXian" w:hint="eastAsia"/>
          <w:lang w:eastAsia="zh-CN"/>
        </w:rPr>
        <w:t xml:space="preserve"> </w:t>
      </w:r>
      <w:r>
        <w:t>Management Data Analytics (MDA)".</w:t>
      </w:r>
    </w:p>
    <w:p w14:paraId="329B9568" w14:textId="77777777" w:rsidR="0034246C" w:rsidRDefault="00940211">
      <w:pPr>
        <w:pStyle w:val="Heading1"/>
      </w:pPr>
      <w:bookmarkStart w:id="33" w:name="definitions"/>
      <w:bookmarkStart w:id="34" w:name="_Toc191630891"/>
      <w:bookmarkStart w:id="35" w:name="_Toc219470348"/>
      <w:bookmarkEnd w:id="33"/>
      <w:r>
        <w:t>3</w:t>
      </w:r>
      <w:r>
        <w:tab/>
        <w:t>Definitions of terms, symbols and abbreviations</w:t>
      </w:r>
      <w:bookmarkEnd w:id="34"/>
      <w:bookmarkEnd w:id="35"/>
    </w:p>
    <w:p w14:paraId="15BF7B58" w14:textId="77777777" w:rsidR="0034246C" w:rsidRDefault="00940211">
      <w:pPr>
        <w:pStyle w:val="Heading2"/>
      </w:pPr>
      <w:bookmarkStart w:id="36" w:name="_Toc191630892"/>
      <w:bookmarkStart w:id="37" w:name="_Toc219470349"/>
      <w:r>
        <w:t>3.1</w:t>
      </w:r>
      <w:r>
        <w:tab/>
        <w:t>Terms</w:t>
      </w:r>
      <w:bookmarkEnd w:id="36"/>
      <w:bookmarkEnd w:id="37"/>
    </w:p>
    <w:p w14:paraId="6DEB9A29" w14:textId="77777777" w:rsidR="0034246C" w:rsidRDefault="00940211">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940211">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38"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940211">
      <w:pPr>
        <w:pStyle w:val="Heading2"/>
      </w:pPr>
      <w:bookmarkStart w:id="39" w:name="_Toc219470350"/>
      <w:r>
        <w:t>3.2</w:t>
      </w:r>
      <w:r>
        <w:tab/>
        <w:t>Symbols</w:t>
      </w:r>
      <w:bookmarkEnd w:id="38"/>
      <w:bookmarkEnd w:id="39"/>
    </w:p>
    <w:p w14:paraId="435DF468" w14:textId="77777777" w:rsidR="0034246C" w:rsidRDefault="00940211">
      <w:pPr>
        <w:keepNext/>
      </w:pPr>
      <w:r>
        <w:t>For the purposes of the present document, the following symbols apply:</w:t>
      </w:r>
    </w:p>
    <w:p w14:paraId="0676192B" w14:textId="77777777" w:rsidR="0034246C" w:rsidRDefault="00940211">
      <w:pPr>
        <w:pStyle w:val="EW"/>
      </w:pPr>
      <w:r>
        <w:t>&lt;symbol&gt;</w:t>
      </w:r>
      <w:r>
        <w:tab/>
        <w:t>&lt;Explanation&gt;</w:t>
      </w:r>
    </w:p>
    <w:p w14:paraId="7BB042DC" w14:textId="77777777" w:rsidR="0034246C" w:rsidRDefault="0034246C">
      <w:pPr>
        <w:pStyle w:val="EW"/>
      </w:pPr>
    </w:p>
    <w:p w14:paraId="3401F3A0" w14:textId="77777777" w:rsidR="0034246C" w:rsidRDefault="00940211">
      <w:pPr>
        <w:pStyle w:val="Heading2"/>
      </w:pPr>
      <w:bookmarkStart w:id="40" w:name="_Toc191630894"/>
      <w:bookmarkStart w:id="41" w:name="_Toc219470351"/>
      <w:r>
        <w:t>3.3</w:t>
      </w:r>
      <w:r>
        <w:tab/>
        <w:t>Abbreviations</w:t>
      </w:r>
      <w:bookmarkEnd w:id="40"/>
      <w:bookmarkEnd w:id="41"/>
    </w:p>
    <w:p w14:paraId="49EC04C9" w14:textId="77777777" w:rsidR="0034246C" w:rsidRDefault="009402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w:t>
      </w:r>
      <w:proofErr w:type="spellStart"/>
      <w:r w:rsidRPr="008D362E">
        <w:t>MnS</w:t>
      </w:r>
      <w:proofErr w:type="spellEnd"/>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 xml:space="preserve">Session Management </w:t>
      </w:r>
      <w:proofErr w:type="spellStart"/>
      <w:r w:rsidRPr="004F186E">
        <w:t>Function</w:t>
      </w:r>
      <w:r w:rsidRPr="003054B3">
        <w:t>S</w:t>
      </w:r>
      <w:proofErr w:type="spellEnd"/>
      <w:r w:rsidRPr="003054B3">
        <w:t>-NSSAI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940211">
      <w:pPr>
        <w:pStyle w:val="Heading1"/>
        <w:rPr>
          <w:lang w:val="en-US" w:eastAsia="zh-CN"/>
        </w:rPr>
      </w:pPr>
      <w:bookmarkStart w:id="42" w:name="_Toc5114130"/>
      <w:bookmarkStart w:id="43" w:name="_Toc191630895"/>
      <w:bookmarkStart w:id="44" w:name="_Toc219470352"/>
      <w:r>
        <w:t>4</w:t>
      </w:r>
      <w:r>
        <w:tab/>
      </w:r>
      <w:bookmarkEnd w:id="42"/>
      <w:r>
        <w:t xml:space="preserve">Concepts and </w:t>
      </w:r>
      <w:r>
        <w:rPr>
          <w:lang w:val="en-US" w:eastAsia="zh-CN"/>
        </w:rPr>
        <w:t>overview</w:t>
      </w:r>
      <w:bookmarkEnd w:id="43"/>
      <w:bookmarkEnd w:id="44"/>
    </w:p>
    <w:p w14:paraId="73A95D41" w14:textId="77777777" w:rsidR="0034246C" w:rsidRDefault="00940211">
      <w:pPr>
        <w:pStyle w:val="Heading2"/>
      </w:pPr>
      <w:bookmarkStart w:id="45" w:name="_Toc176937963"/>
      <w:bookmarkStart w:id="46" w:name="_Toc176874248"/>
      <w:bookmarkStart w:id="47" w:name="_Toc219470353"/>
      <w:bookmarkStart w:id="48" w:name="_Toc191630896"/>
      <w:bookmarkStart w:id="49" w:name="_Toc106192938"/>
      <w:bookmarkStart w:id="50" w:name="_Toc178169040"/>
      <w:r>
        <w:t>4.</w:t>
      </w:r>
      <w:r>
        <w:rPr>
          <w:lang w:val="en-US" w:eastAsia="zh-CN"/>
        </w:rPr>
        <w:t>1</w:t>
      </w:r>
      <w:r>
        <w:tab/>
        <w:t>Introduction and Overview</w:t>
      </w:r>
      <w:bookmarkEnd w:id="45"/>
      <w:bookmarkEnd w:id="46"/>
      <w:bookmarkEnd w:id="47"/>
    </w:p>
    <w:p w14:paraId="436B7CDA" w14:textId="77777777" w:rsidR="0034246C" w:rsidRDefault="00940211">
      <w:pPr>
        <w:pStyle w:val="Heading3"/>
      </w:pPr>
      <w:bookmarkStart w:id="51" w:name="_Toc176937964"/>
      <w:bookmarkStart w:id="52" w:name="_Toc176874249"/>
      <w:bookmarkStart w:id="53" w:name="_Toc219470354"/>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1"/>
      <w:bookmarkEnd w:id="52"/>
      <w:bookmarkEnd w:id="53"/>
    </w:p>
    <w:p w14:paraId="0DA182F4" w14:textId="5E375BEF" w:rsidR="0034246C" w:rsidRPr="00E31312" w:rsidRDefault="00E31312">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2FD52FE1" w14:textId="79C8EF05" w:rsidR="00831768" w:rsidRPr="00143E75" w:rsidRDefault="00831768" w:rsidP="00143E75">
      <w:r w:rsidRPr="00143E75">
        <w:t xml:space="preserve">Network Digital Twin </w:t>
      </w:r>
      <w:r w:rsidRPr="00143E75">
        <w:rPr>
          <w:rFonts w:hint="eastAsia"/>
        </w:rPr>
        <w:t>(NDT)</w:t>
      </w:r>
      <w:r w:rsidRPr="00143E75">
        <w:t xml:space="preserve"> is used as a replica of a mobile network, to learn how an actual mobile network would behave in certain scenarios</w:t>
      </w:r>
      <w:r w:rsidRPr="00143E75">
        <w:rPr>
          <w:rFonts w:hint="eastAsia"/>
        </w:rPr>
        <w:t xml:space="preserve">, </w:t>
      </w:r>
      <w:r w:rsidRPr="00143E75">
        <w:t xml:space="preserve">without causing </w:t>
      </w:r>
      <w:r w:rsidRPr="00143E75">
        <w:rPr>
          <w:rFonts w:hint="eastAsia"/>
        </w:rPr>
        <w:t xml:space="preserve">any </w:t>
      </w:r>
      <w:r w:rsidRPr="00143E75">
        <w:t xml:space="preserve">changes to the actual mobile </w:t>
      </w:r>
      <w:r w:rsidRPr="00143E75">
        <w:rPr>
          <w:rFonts w:hint="eastAsia"/>
        </w:rPr>
        <w:t>n</w:t>
      </w:r>
      <w:r w:rsidRPr="00143E75">
        <w:t>etwork. To provide meaningful results, an NDT needs to model the behavio</w:t>
      </w:r>
      <w:r w:rsidRPr="00143E75">
        <w:rPr>
          <w:rFonts w:hint="eastAsia"/>
        </w:rPr>
        <w:t>u</w:t>
      </w:r>
      <w:r w:rsidRPr="00143E75">
        <w:t xml:space="preserve">r of the mobile </w:t>
      </w:r>
      <w:r w:rsidRPr="00143E75">
        <w:rPr>
          <w:rFonts w:hint="eastAsia"/>
        </w:rPr>
        <w:t>n</w:t>
      </w:r>
      <w:r w:rsidRPr="00143E75">
        <w:t>etwork, so that the result of the operations on the virtual replica is a good approximatio</w:t>
      </w:r>
      <w:r w:rsidRPr="00143E75">
        <w:rPr>
          <w:rFonts w:eastAsia="DengXian" w:hint="eastAsia"/>
        </w:rPr>
        <w:t>n</w:t>
      </w:r>
      <w:r w:rsidRPr="00143E75">
        <w:t xml:space="preserve"> to the result of similar operations on the actual network.</w:t>
      </w:r>
      <w:r w:rsidRPr="00143E75">
        <w:rPr>
          <w:rFonts w:hint="eastAsia"/>
        </w:rPr>
        <w:t xml:space="preserve"> </w:t>
      </w:r>
      <w:r w:rsidRPr="00143E75">
        <w:t xml:space="preserve">The created NDT can provide the capability of reporting the topology of the network, and the non-topology aspects of the real network which includes both network elements (e.g., 5GC NFs or </w:t>
      </w:r>
      <w:proofErr w:type="spellStart"/>
      <w:r w:rsidRPr="00143E75">
        <w:t>gNB</w:t>
      </w:r>
      <w:proofErr w:type="spellEnd"/>
      <w:r w:rsidRPr="00143E75">
        <w:t>) information and infrastructure resource information. The implementation of an NDT can rely on simulation, emulation, AI-based modelling, or any other technique that enables the NDT to mimic the behaviour of the network. The present document uses the term “simulation/emulation” to refer to any combination of the techniques previously listed.</w:t>
      </w:r>
    </w:p>
    <w:p w14:paraId="209A89D5" w14:textId="653BAD97" w:rsidR="00831768" w:rsidRPr="00143E75" w:rsidRDefault="00831768" w:rsidP="00143E75">
      <w:pPr>
        <w:rPr>
          <w:rFonts w:eastAsia="DengXian"/>
        </w:rPr>
      </w:pPr>
      <w:r w:rsidRPr="00143E75">
        <w:rPr>
          <w:rFonts w:eastAsia="Yu Mincho" w:hint="eastAsia"/>
        </w:rPr>
        <w:t>Thus</w:t>
      </w:r>
      <w:r w:rsidRPr="00143E75">
        <w:rPr>
          <w:rFonts w:hint="eastAsia"/>
        </w:rPr>
        <w:t xml:space="preserve">, </w:t>
      </w:r>
      <w:r w:rsidRPr="00143E75">
        <w:t xml:space="preserve">the </w:t>
      </w:r>
      <w:r w:rsidRPr="00143E75">
        <w:rPr>
          <w:rFonts w:hint="eastAsia"/>
        </w:rPr>
        <w:t>NDT</w:t>
      </w:r>
      <w:r w:rsidRPr="00143E75">
        <w:rPr>
          <w:rFonts w:eastAsia="Yu Mincho"/>
        </w:rPr>
        <w:t xml:space="preserve"> can </w:t>
      </w:r>
      <w:r w:rsidRPr="00143E75">
        <w:rPr>
          <w:rFonts w:eastAsia="Yu Mincho" w:hint="eastAsia"/>
        </w:rPr>
        <w:t>contribute</w:t>
      </w:r>
      <w:r w:rsidRPr="00143E75">
        <w:rPr>
          <w:rFonts w:eastAsia="Yu Mincho"/>
        </w:rPr>
        <w:t xml:space="preserve"> to efficient management of mobile networks,</w:t>
      </w:r>
      <w:r w:rsidRPr="00143E75">
        <w:t xml:space="preserve"> help to</w:t>
      </w:r>
      <w:r w:rsidRPr="00143E75">
        <w:rPr>
          <w:rFonts w:eastAsia="Yu Mincho"/>
        </w:rPr>
        <w:t xml:space="preserve"> build resilient networks, enable the early deployment of new services, and enhance network quality.</w:t>
      </w:r>
      <w:r w:rsidRPr="00143E75">
        <w:rPr>
          <w:rFonts w:eastAsia="Yu Mincho" w:hint="eastAsia"/>
        </w:rPr>
        <w:t xml:space="preserve"> For example, with NDT, network operators can verify network behavio</w:t>
      </w:r>
      <w:r w:rsidRPr="00143E75">
        <w:rPr>
          <w:rFonts w:hint="eastAsia"/>
        </w:rPr>
        <w:t>u</w:t>
      </w:r>
      <w:r w:rsidRPr="00143E75">
        <w:rPr>
          <w:rFonts w:eastAsia="Yu Mincho" w:hint="eastAsia"/>
        </w:rPr>
        <w:t xml:space="preserve">r before they </w:t>
      </w:r>
      <w:r w:rsidRPr="00143E75">
        <w:rPr>
          <w:rFonts w:eastAsia="Yu Mincho"/>
        </w:rPr>
        <w:t xml:space="preserve">apply configuration changes to the </w:t>
      </w:r>
      <w:r w:rsidRPr="00143E75">
        <w:rPr>
          <w:rFonts w:eastAsia="Yu Mincho" w:hint="eastAsia"/>
        </w:rPr>
        <w:t>real network to prevent unintended behavio</w:t>
      </w:r>
      <w:r w:rsidRPr="00143E75">
        <w:rPr>
          <w:rFonts w:hint="eastAsia"/>
        </w:rPr>
        <w:t>u</w:t>
      </w:r>
      <w:r w:rsidRPr="00143E75">
        <w:rPr>
          <w:rFonts w:eastAsia="Yu Mincho" w:hint="eastAsia"/>
        </w:rPr>
        <w:t xml:space="preserve">r, which </w:t>
      </w:r>
      <w:r w:rsidRPr="00143E75">
        <w:rPr>
          <w:rFonts w:eastAsia="Yu Mincho"/>
        </w:rPr>
        <w:t>contributes</w:t>
      </w:r>
      <w:r w:rsidRPr="00143E75">
        <w:rPr>
          <w:rFonts w:eastAsia="Yu Mincho" w:hint="eastAsia"/>
        </w:rPr>
        <w:t xml:space="preserve"> to resilient networks and enhancement of network quality. Additionally, network automation function can use NDT to </w:t>
      </w:r>
      <w:proofErr w:type="spellStart"/>
      <w:r w:rsidRPr="00143E75">
        <w:rPr>
          <w:rFonts w:eastAsia="Yu Mincho" w:hint="eastAsia"/>
        </w:rPr>
        <w:t>analyze</w:t>
      </w:r>
      <w:proofErr w:type="spellEnd"/>
      <w:r w:rsidRPr="00143E75">
        <w:rPr>
          <w:rFonts w:eastAsia="Yu Mincho" w:hint="eastAsia"/>
        </w:rPr>
        <w:t xml:space="preserve"> network behavio</w:t>
      </w:r>
      <w:r w:rsidRPr="00143E75">
        <w:rPr>
          <w:rFonts w:hint="eastAsia"/>
        </w:rPr>
        <w:t>u</w:t>
      </w:r>
      <w:r w:rsidRPr="00143E75">
        <w:rPr>
          <w:rFonts w:eastAsia="Yu Mincho" w:hint="eastAsia"/>
        </w:rPr>
        <w:t>r, which can contribute</w:t>
      </w:r>
      <w:r w:rsidRPr="00143E75">
        <w:rPr>
          <w:rFonts w:eastAsia="Yu Mincho"/>
        </w:rPr>
        <w:t xml:space="preserve"> to reducing </w:t>
      </w:r>
      <w:r w:rsidRPr="00143E75">
        <w:rPr>
          <w:rFonts w:eastAsia="Yu Mincho" w:hint="eastAsia"/>
        </w:rPr>
        <w:t>operator</w:t>
      </w:r>
      <w:r w:rsidRPr="00143E75">
        <w:rPr>
          <w:rFonts w:eastAsia="Yu Mincho"/>
        </w:rPr>
        <w:t>’</w:t>
      </w:r>
      <w:r w:rsidRPr="00143E75">
        <w:rPr>
          <w:rFonts w:eastAsia="Yu Mincho" w:hint="eastAsia"/>
        </w:rPr>
        <w:t>s manual operation and improve management efficiency.</w:t>
      </w:r>
      <w:r w:rsidRPr="00143E75">
        <w:rPr>
          <w:rFonts w:hint="eastAsia"/>
        </w:rPr>
        <w:t xml:space="preserve"> </w:t>
      </w:r>
      <w:r w:rsidRPr="00143E75">
        <w:rPr>
          <w:rFonts w:eastAsia="Yu Mincho" w:hint="eastAsia"/>
        </w:rPr>
        <w:t>NDT may</w:t>
      </w:r>
      <w:r w:rsidRPr="00143E75">
        <w:rPr>
          <w:rFonts w:hint="eastAsia"/>
        </w:rPr>
        <w:t xml:space="preserve"> also</w:t>
      </w:r>
      <w:r w:rsidRPr="00143E75">
        <w:rPr>
          <w:rFonts w:eastAsia="Yu Mincho" w:hint="eastAsia"/>
        </w:rPr>
        <w:t xml:space="preserve"> utilize network automation functions to </w:t>
      </w:r>
      <w:r w:rsidRPr="00143E75">
        <w:rPr>
          <w:rFonts w:eastAsia="Yu Mincho"/>
        </w:rPr>
        <w:t xml:space="preserve">prepare and </w:t>
      </w:r>
      <w:r w:rsidRPr="00143E75">
        <w:rPr>
          <w:rFonts w:eastAsia="Yu Mincho" w:hint="eastAsia"/>
        </w:rPr>
        <w:t>deliver NDT reports</w:t>
      </w:r>
      <w:r w:rsidRPr="00143E75">
        <w:rPr>
          <w:rFonts w:hint="eastAsia"/>
        </w:rPr>
        <w:t>.</w:t>
      </w:r>
    </w:p>
    <w:p w14:paraId="62182CAC" w14:textId="77777777" w:rsidR="0034246C" w:rsidRDefault="00940211">
      <w:pPr>
        <w:pStyle w:val="Heading3"/>
      </w:pPr>
      <w:bookmarkStart w:id="54" w:name="_Toc219470355"/>
      <w:r>
        <w:lastRenderedPageBreak/>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4"/>
    </w:p>
    <w:p w14:paraId="5476B3ED" w14:textId="77777777" w:rsidR="0034246C" w:rsidRDefault="0094021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47A32020" w14:textId="57BE4103" w:rsidR="00831768" w:rsidRDefault="00831768" w:rsidP="00831768">
      <w:r>
        <w:t>Simulation implies that the NDT uses a mathematical model to represent 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on the other hand implies that the NDT uses a realizable component  - such as software implementation - that replicates the behaviour of one or more real system components. This is used e.g. to replicate or mimic the functionalities of core network functions which are implemented using the real software of NFs. </w:t>
      </w:r>
    </w:p>
    <w:p w14:paraId="29EFDC9A" w14:textId="50D4D094" w:rsidR="0034246C" w:rsidRDefault="0094021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940211">
      <w:pPr>
        <w:pStyle w:val="Heading2"/>
      </w:pPr>
      <w:bookmarkStart w:id="55" w:name="_Toc219470356"/>
      <w:r>
        <w:t>4.</w:t>
      </w:r>
      <w:r>
        <w:rPr>
          <w:lang w:val="en-US" w:eastAsia="zh-CN"/>
        </w:rPr>
        <w:t>2</w:t>
      </w:r>
      <w:r>
        <w:tab/>
        <w:t>NDT Management Service</w:t>
      </w:r>
      <w:bookmarkEnd w:id="48"/>
      <w:bookmarkEnd w:id="55"/>
    </w:p>
    <w:bookmarkEnd w:id="49"/>
    <w:bookmarkEnd w:id="50"/>
    <w:p w14:paraId="30CDF68C" w14:textId="2BBEBB71" w:rsidR="00742C94" w:rsidRDefault="00742C94" w:rsidP="00742C94">
      <w:pPr>
        <w:jc w:val="both"/>
        <w:rPr>
          <w:lang w:eastAsia="zh-CN"/>
        </w:rPr>
      </w:pPr>
      <w:r>
        <w:t xml:space="preserve">NDT </w:t>
      </w:r>
      <w:proofErr w:type="spellStart"/>
      <w:r>
        <w:t>MnS</w:t>
      </w:r>
      <w:proofErr w:type="spellEnd"/>
      <w:r>
        <w:t xml:space="preserve"> Producer enables an authorized consumer to request the modelling of a network scenario and to receive the output report.</w:t>
      </w:r>
      <w:r>
        <w:rPr>
          <w:lang w:eastAsia="zh-CN"/>
        </w:rPr>
        <w:t xml:space="preserve"> </w:t>
      </w:r>
      <w:r>
        <w:t xml:space="preserve">The simulation/emulation capabilities provided by the NDT </w:t>
      </w:r>
      <w:proofErr w:type="spellStart"/>
      <w:r>
        <w:t>MnS</w:t>
      </w:r>
      <w:proofErr w:type="spellEnd"/>
      <w:r>
        <w:t xml:space="preserve">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w:t>
      </w:r>
      <w:proofErr w:type="spellStart"/>
      <w:r>
        <w:t>MnS</w:t>
      </w:r>
      <w:proofErr w:type="spellEnd"/>
      <w:r>
        <w:t xml:space="preserve"> Consumer, to support their intelligence and automation functionality. </w:t>
      </w:r>
    </w:p>
    <w:p w14:paraId="1335F587" w14:textId="77777777" w:rsidR="0034246C" w:rsidRDefault="00940211">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B259A61" w14:textId="178F8D0A" w:rsidR="00F43304" w:rsidRPr="00F43304" w:rsidRDefault="00831768" w:rsidP="004D0DBF">
      <w:pPr>
        <w:pStyle w:val="TF"/>
        <w:rPr>
          <w:rFonts w:eastAsia="DengXian"/>
          <w:lang w:eastAsia="zh-CN"/>
        </w:rPr>
      </w:pPr>
      <w:r>
        <w:rPr>
          <w:lang w:eastAsia="zh-CN"/>
        </w:rPr>
        <w:t>Figure 4.</w:t>
      </w:r>
      <w:r>
        <w:rPr>
          <w:rFonts w:hint="eastAsia"/>
          <w:lang w:val="en-US" w:eastAsia="zh-CN"/>
        </w:rPr>
        <w:t>2</w:t>
      </w:r>
      <w:r>
        <w:rPr>
          <w:lang w:eastAsia="zh-CN"/>
        </w:rPr>
        <w:t xml:space="preserve">-1: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of the NDT </w:t>
      </w:r>
      <w:proofErr w:type="spellStart"/>
      <w:r>
        <w:rPr>
          <w:lang w:eastAsia="zh-CN"/>
        </w:rPr>
        <w:t>MnS</w:t>
      </w:r>
      <w:proofErr w:type="spellEnd"/>
    </w:p>
    <w:p w14:paraId="447F4F74" w14:textId="4F29AF1F" w:rsidR="00F43304" w:rsidRDefault="00F43304" w:rsidP="00F43304">
      <w:pPr>
        <w:pStyle w:val="Heading2"/>
      </w:pPr>
      <w:bookmarkStart w:id="56" w:name="_Toc176874250"/>
      <w:bookmarkStart w:id="57" w:name="_Toc176937965"/>
      <w:bookmarkStart w:id="58" w:name="_Toc219470357"/>
      <w:bookmarkStart w:id="59" w:name="_Toc14889"/>
      <w:bookmarkStart w:id="60" w:name="_Toc187404608"/>
      <w:bookmarkStart w:id="61" w:name="_Toc106015853"/>
      <w:bookmarkStart w:id="62" w:name="_Toc106098491"/>
      <w:bookmarkStart w:id="63" w:name="_Hlk168493637"/>
      <w:r>
        <w:t>4.</w:t>
      </w:r>
      <w:r w:rsidR="0029007F">
        <w:rPr>
          <w:rFonts w:eastAsia="DengXian" w:hint="eastAsia"/>
          <w:lang w:eastAsia="zh-CN"/>
        </w:rPr>
        <w:t>3</w:t>
      </w:r>
      <w:r>
        <w:tab/>
        <w:t>Relations of NDTs and network automation functions</w:t>
      </w:r>
      <w:bookmarkEnd w:id="56"/>
      <w:bookmarkEnd w:id="57"/>
      <w:bookmarkEnd w:id="58"/>
    </w:p>
    <w:bookmarkEnd w:id="59"/>
    <w:bookmarkEnd w:id="60"/>
    <w:bookmarkEnd w:id="61"/>
    <w:bookmarkEnd w:id="62"/>
    <w:bookmarkEnd w:id="63"/>
    <w:p w14:paraId="27204719" w14:textId="0704CAEA" w:rsidR="004D0DBF" w:rsidRDefault="004D0DBF" w:rsidP="004D0DBF">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r>
        <w:t xml:space="preserve">related to </w:t>
      </w:r>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r>
        <w:rPr>
          <w:lang w:eastAsia="zh-CN"/>
        </w:rPr>
        <w:t xml:space="preserve"> or parts of it</w:t>
      </w:r>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r>
        <w:rPr>
          <w:lang w:eastAsia="zh-CN"/>
        </w:rPr>
        <w:t>, by the NDT</w:t>
      </w:r>
      <w:r w:rsidRPr="00E45E1F">
        <w:rPr>
          <w:lang w:eastAsia="zh-CN"/>
        </w:rPr>
        <w:t xml:space="preserve">.  </w:t>
      </w:r>
      <w:r>
        <w:rPr>
          <w:lang w:eastAsia="zh-CN"/>
        </w:rPr>
        <w:t>N</w:t>
      </w:r>
      <w:r>
        <w:rPr>
          <w:rFonts w:hint="eastAsia"/>
          <w:lang w:eastAsia="zh-CN"/>
        </w:rPr>
        <w:t xml:space="preserve">etwork </w:t>
      </w:r>
      <w:r w:rsidRPr="00E45E1F">
        <w:rPr>
          <w:lang w:eastAsia="zh-CN"/>
        </w:rPr>
        <w:t xml:space="preserve">digital twins </w:t>
      </w:r>
      <w:r>
        <w:rPr>
          <w:rFonts w:hint="eastAsia"/>
          <w:lang w:eastAsia="zh-CN"/>
        </w:rPr>
        <w:t xml:space="preserve">could </w:t>
      </w:r>
      <w:r>
        <w:rPr>
          <w:lang w:eastAsia="zh-CN"/>
        </w:rPr>
        <w:t xml:space="preserve">also </w:t>
      </w:r>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different </w:t>
      </w:r>
      <w:r>
        <w:rPr>
          <w:rFonts w:hint="eastAsia"/>
          <w:lang w:eastAsia="zh-CN"/>
        </w:rPr>
        <w:t>options</w:t>
      </w:r>
      <w:r>
        <w:t xml:space="preserve"> considered </w:t>
      </w:r>
      <w:r>
        <w:rPr>
          <w:rFonts w:hint="eastAsia"/>
          <w:lang w:eastAsia="zh-CN"/>
        </w:rPr>
        <w:t>are</w:t>
      </w:r>
      <w:r>
        <w:t xml:space="preserve"> implementation-specific.</w:t>
      </w:r>
    </w:p>
    <w:p w14:paraId="289100D9" w14:textId="77777777" w:rsidR="00F43304" w:rsidRPr="00976650" w:rsidRDefault="00F43304" w:rsidP="00F43304">
      <w:pPr>
        <w:jc w:val="both"/>
      </w:pPr>
    </w:p>
    <w:p w14:paraId="5DDA518F" w14:textId="77777777" w:rsidR="00F43304" w:rsidRDefault="00F43304" w:rsidP="00F43304">
      <w:pPr>
        <w:pStyle w:val="TH"/>
      </w:pPr>
      <w:r>
        <w:object w:dxaOrig="8316" w:dyaOrig="4584" w14:anchorId="02108B12">
          <v:shape id="_x0000_i1027" type="#_x0000_t75" style="width:401pt;height:222.4pt" o:ole="">
            <v:imagedata r:id="rId14" o:title="" croptop="5530f" cropbottom="5792f" cropleft="3190f" cropright="3252f"/>
          </v:shape>
          <o:OLEObject Type="Embed" ProgID="Visio.Drawing.15" ShapeID="_x0000_i1027" DrawAspect="Content" ObjectID="_1830416141"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DengXian"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DengXian"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Heading2"/>
      </w:pPr>
      <w:bookmarkStart w:id="64" w:name="_Toc185243808"/>
      <w:bookmarkStart w:id="65" w:name="_Toc219470358"/>
      <w:r w:rsidRPr="003101BA">
        <w:t>4.</w:t>
      </w:r>
      <w:r w:rsidR="0029007F">
        <w:rPr>
          <w:rFonts w:eastAsia="DengXian" w:hint="eastAsia"/>
          <w:lang w:eastAsia="zh-CN"/>
        </w:rPr>
        <w:t>4</w:t>
      </w:r>
      <w:r w:rsidRPr="003101BA">
        <w:tab/>
        <w:t xml:space="preserve">NDT </w:t>
      </w:r>
      <w:r w:rsidRPr="003101BA">
        <w:rPr>
          <w:rFonts w:hint="eastAsia"/>
        </w:rPr>
        <w:t>Life-cycle management</w:t>
      </w:r>
      <w:bookmarkEnd w:id="64"/>
      <w:bookmarkEnd w:id="65"/>
    </w:p>
    <w:p w14:paraId="7C37B715" w14:textId="54098946" w:rsidR="00C411A7" w:rsidRDefault="00C411A7" w:rsidP="00C411A7">
      <w:pPr>
        <w:rPr>
          <w:lang w:eastAsia="zh-CN"/>
        </w:rPr>
      </w:pPr>
      <w:r>
        <w:rPr>
          <w:lang w:eastAsia="zh-CN"/>
        </w:rPr>
        <w:t>An NDT function instance is a manageable object that provides simulation and emulation capabilities for specific network scenarios</w:t>
      </w:r>
      <w:r>
        <w:rPr>
          <w:rFonts w:hint="eastAsia"/>
          <w:lang w:eastAsia="zh-CN"/>
        </w:rPr>
        <w:t xml:space="preserve">. </w:t>
      </w:r>
      <w:r>
        <w:t>An NDT may have multiple simulation/emulation jobs (here called NDT jobs) each considering a different network scenario and use case.</w:t>
      </w:r>
      <w:r>
        <w:rPr>
          <w:rFonts w:hint="eastAsia"/>
          <w:lang w:eastAsia="zh-CN"/>
        </w:rPr>
        <w:t xml:space="preserve"> </w:t>
      </w:r>
    </w:p>
    <w:p w14:paraId="02069E27" w14:textId="2A33A5AA" w:rsidR="00C111C2" w:rsidRDefault="00C111C2" w:rsidP="00C111C2">
      <w:r>
        <w:t>Accordingly,,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w:t>
      </w:r>
      <w:r>
        <w:rPr>
          <w:rFonts w:hint="eastAsia"/>
          <w:lang w:val="en-US" w:eastAsia="zh-CN"/>
        </w:rPr>
        <w:t>T</w:t>
      </w:r>
      <w:r>
        <w:rPr>
          <w:rFonts w:hint="eastAsia"/>
        </w:rPr>
        <w:t>he following capabilities</w:t>
      </w:r>
      <w:r>
        <w:t xml:space="preserve"> are included</w:t>
      </w:r>
      <w:r>
        <w:rPr>
          <w:rFonts w:hint="eastAsia"/>
        </w:rPr>
        <w:t>:</w:t>
      </w:r>
    </w:p>
    <w:p w14:paraId="0B968E5C" w14:textId="1A674041" w:rsidR="008808E1" w:rsidRDefault="008808E1" w:rsidP="008808E1">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w:t>
      </w:r>
      <w:proofErr w:type="spellStart"/>
      <w:r>
        <w:rPr>
          <w:rFonts w:hint="eastAsia"/>
        </w:rPr>
        <w:t>MnS</w:t>
      </w:r>
      <w:proofErr w:type="spellEnd"/>
      <w:r>
        <w:rPr>
          <w:rFonts w:hint="eastAsia"/>
        </w:rPr>
        <w:t xml:space="preserve"> producer who provides the NDT </w:t>
      </w:r>
      <w:bookmarkStart w:id="66" w:name="_Hlk195117815"/>
      <w:r>
        <w:rPr>
          <w:rFonts w:hint="eastAsia"/>
        </w:rPr>
        <w:t xml:space="preserve">simulation/emulation </w:t>
      </w:r>
      <w:bookmarkEnd w:id="66"/>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lang w:val="en-US" w:eastAsia="zh-CN"/>
        </w:rPr>
        <w:t>of</w:t>
      </w:r>
      <w:r>
        <w:rPr>
          <w:rFonts w:hint="eastAsia"/>
        </w:rPr>
        <w:t xml:space="preserve"> </w:t>
      </w:r>
      <w:r>
        <w:t>model</w:t>
      </w:r>
      <w:r>
        <w:rPr>
          <w:rFonts w:hint="eastAsia"/>
          <w:lang w:val="en-US" w:eastAsia="zh-CN"/>
        </w:rPr>
        <w:t>ling</w:t>
      </w:r>
      <w:r>
        <w:t xml:space="preserve"> a </w:t>
      </w:r>
      <w:r>
        <w:rPr>
          <w:rFonts w:hint="eastAsia"/>
        </w:rPr>
        <w:t>specific scenario.</w:t>
      </w:r>
      <w:r>
        <w:t xml:space="preserve"> </w:t>
      </w:r>
    </w:p>
    <w:p w14:paraId="29E022A2" w14:textId="77777777" w:rsidR="008808E1" w:rsidRDefault="008808E1" w:rsidP="008808E1">
      <w:pPr>
        <w:pStyle w:val="B1"/>
        <w:rPr>
          <w:lang w:val="en-US"/>
        </w:rPr>
      </w:pPr>
      <w:r>
        <w:rPr>
          <w:rFonts w:hint="eastAsia"/>
        </w:rPr>
        <w:t>-</w:t>
      </w:r>
      <w:r>
        <w:rPr>
          <w:rFonts w:hint="eastAsia"/>
        </w:rPr>
        <w:tab/>
      </w:r>
      <w:r>
        <w:t>NDT job instantiation:</w:t>
      </w:r>
      <w:r>
        <w:rPr>
          <w:rFonts w:eastAsiaTheme="minorEastAsia"/>
        </w:rPr>
        <w:t xml:space="preserve"> </w:t>
      </w:r>
      <w:r>
        <w:t xml:space="preserve">NDT </w:t>
      </w:r>
      <w:proofErr w:type="spellStart"/>
      <w:r>
        <w:t>MnS</w:t>
      </w:r>
      <w:proofErr w:type="spellEnd"/>
      <w:r>
        <w:t xml:space="preserve"> producer receives the request to create a job. The NDT </w:t>
      </w:r>
      <w:proofErr w:type="spellStart"/>
      <w:r>
        <w:t>MnS</w:t>
      </w:r>
      <w:proofErr w:type="spellEnd"/>
      <w:r>
        <w:t xml:space="preserve">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 xml:space="preserve">NDT job instance. The NDT job instance can be configured by the </w:t>
      </w:r>
      <w:proofErr w:type="spellStart"/>
      <w:r>
        <w:t>MnS</w:t>
      </w:r>
      <w:proofErr w:type="spellEnd"/>
      <w:r>
        <w:t xml:space="preserve"> consumer at any time.</w:t>
      </w:r>
      <w:r>
        <w:rPr>
          <w:lang w:val="en-US"/>
        </w:rPr>
        <w:t xml:space="preserve"> </w:t>
      </w:r>
    </w:p>
    <w:p w14:paraId="169D7812" w14:textId="77777777" w:rsidR="008808E1" w:rsidRDefault="008808E1" w:rsidP="008808E1">
      <w:pPr>
        <w:pStyle w:val="B1"/>
      </w:pPr>
      <w:r>
        <w:rPr>
          <w:rFonts w:hint="eastAsia"/>
        </w:rPr>
        <w:t>-</w:t>
      </w:r>
      <w:r>
        <w:rPr>
          <w:rFonts w:hint="eastAsia"/>
        </w:rPr>
        <w:tab/>
      </w:r>
      <w:r>
        <w:t>NDT job suspension:</w:t>
      </w:r>
      <w:r>
        <w:rPr>
          <w:rFonts w:eastAsiaTheme="minorEastAsia"/>
        </w:rPr>
        <w:t xml:space="preserve"> </w:t>
      </w:r>
      <w:r>
        <w:t xml:space="preserve">NDT </w:t>
      </w:r>
      <w:proofErr w:type="spellStart"/>
      <w:r>
        <w:t>MnS</w:t>
      </w:r>
      <w:proofErr w:type="spellEnd"/>
      <w:r>
        <w:t xml:space="preserve"> producer receives the request to pause or suspend a job. </w:t>
      </w:r>
    </w:p>
    <w:p w14:paraId="32140E80" w14:textId="77777777" w:rsidR="008808E1" w:rsidRDefault="008808E1" w:rsidP="008808E1">
      <w:pPr>
        <w:pStyle w:val="B1"/>
      </w:pPr>
      <w:r>
        <w:t xml:space="preserve">- </w:t>
      </w:r>
      <w:r>
        <w:tab/>
        <w:t>NDT job deletion:</w:t>
      </w:r>
      <w:r>
        <w:rPr>
          <w:rFonts w:eastAsiaTheme="minorEastAsia"/>
        </w:rPr>
        <w:t xml:space="preserve"> </w:t>
      </w:r>
      <w:r>
        <w:t xml:space="preserve">NDT </w:t>
      </w:r>
      <w:proofErr w:type="spellStart"/>
      <w:r>
        <w:t>MnS</w:t>
      </w:r>
      <w:proofErr w:type="spellEnd"/>
      <w:r>
        <w:t xml:space="preserve"> producer receives the request to delete a simulation/emulation job</w:t>
      </w:r>
      <w:r>
        <w:rPr>
          <w:rFonts w:hint="eastAsia"/>
          <w:lang w:eastAsia="zh-CN"/>
        </w:rPr>
        <w:t xml:space="preserve"> instance</w:t>
      </w:r>
      <w:r>
        <w:t xml:space="preserve">. The NDT </w:t>
      </w:r>
      <w:proofErr w:type="spellStart"/>
      <w:r>
        <w:t>MnS</w:t>
      </w:r>
      <w:proofErr w:type="spellEnd"/>
      <w:r>
        <w:t xml:space="preserve"> producer stops the execution of the simulation/emulation and deletes the NDT job instance. </w:t>
      </w:r>
    </w:p>
    <w:p w14:paraId="467D14AC" w14:textId="0618BAC2" w:rsidR="008808E1" w:rsidRDefault="008808E1" w:rsidP="008808E1">
      <w:pPr>
        <w:pStyle w:val="B1"/>
      </w:pPr>
      <w:r>
        <w:rPr>
          <w:rFonts w:hint="eastAsia"/>
        </w:rPr>
        <w:t>-</w:t>
      </w:r>
      <w:r>
        <w:rPr>
          <w:rFonts w:hint="eastAsia"/>
        </w:rPr>
        <w:tab/>
      </w:r>
      <w:r>
        <w:t>NDT</w:t>
      </w:r>
      <w:r>
        <w:rPr>
          <w:rFonts w:hint="eastAsia"/>
          <w:lang w:eastAsia="zh-CN"/>
        </w:rPr>
        <w:t xml:space="preserve"> function</w:t>
      </w:r>
      <w:r>
        <w:t xml:space="preserve"> </w:t>
      </w:r>
      <w:r>
        <w:rPr>
          <w:rFonts w:hint="eastAsia"/>
          <w:lang w:eastAsia="zh-CN"/>
        </w:rPr>
        <w:t>d</w:t>
      </w:r>
      <w:r>
        <w:rPr>
          <w:rFonts w:hint="eastAsia"/>
        </w:rPr>
        <w:t>eletion</w:t>
      </w:r>
      <w:r>
        <w:t xml:space="preserve">: </w:t>
      </w:r>
      <w:r>
        <w:rPr>
          <w:rFonts w:hint="eastAsia"/>
        </w:rPr>
        <w:t xml:space="preserve">the </w:t>
      </w:r>
      <w:proofErr w:type="spellStart"/>
      <w:r>
        <w:rPr>
          <w:rFonts w:hint="eastAsia"/>
        </w:rPr>
        <w:t>MnS</w:t>
      </w:r>
      <w:proofErr w:type="spellEnd"/>
      <w:r>
        <w:rPr>
          <w:rFonts w:hint="eastAsia"/>
        </w:rPr>
        <w:t xml:space="preserve"> </w:t>
      </w:r>
      <w:r>
        <w:t>producer</w:t>
      </w:r>
      <w:r>
        <w:rPr>
          <w:rFonts w:hint="eastAsia"/>
        </w:rPr>
        <w:t xml:space="preserve"> </w:t>
      </w:r>
      <w:r>
        <w:t xml:space="preserve">may delete an NDT </w:t>
      </w:r>
      <w:r>
        <w:rPr>
          <w:rFonts w:hint="eastAsia"/>
          <w:lang w:val="en-US" w:eastAsia="zh-CN"/>
        </w:rPr>
        <w:t>f</w:t>
      </w:r>
      <w:r>
        <w:rPr>
          <w:lang w:val="en-IE"/>
        </w:rPr>
        <w:t>unction</w:t>
      </w:r>
      <w:r>
        <w:t xml:space="preserve"> instance that is not active.</w:t>
      </w:r>
    </w:p>
    <w:p w14:paraId="0F4217A6" w14:textId="0C650F3E" w:rsidR="0034246C" w:rsidRPr="00203A7A" w:rsidRDefault="00F43304" w:rsidP="00203A7A">
      <w:pPr>
        <w:pStyle w:val="NO"/>
        <w:rPr>
          <w:rFonts w:eastAsia="DengXian"/>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591E93C" w14:textId="77777777" w:rsidR="0034246C" w:rsidRDefault="00940211">
      <w:pPr>
        <w:pStyle w:val="Heading1"/>
      </w:pPr>
      <w:bookmarkStart w:id="67" w:name="_Toc191630897"/>
      <w:bookmarkStart w:id="68" w:name="_Toc219470359"/>
      <w:r>
        <w:t>5</w:t>
      </w:r>
      <w:r>
        <w:tab/>
      </w:r>
      <w:r>
        <w:rPr>
          <w:lang w:val="en-US" w:eastAsia="zh-CN"/>
        </w:rPr>
        <w:t xml:space="preserve">NDT </w:t>
      </w:r>
      <w:r>
        <w:rPr>
          <w:rFonts w:hint="eastAsia"/>
        </w:rPr>
        <w:t>Management capabilities</w:t>
      </w:r>
      <w:bookmarkEnd w:id="67"/>
      <w:bookmarkEnd w:id="68"/>
    </w:p>
    <w:p w14:paraId="79AD89E5" w14:textId="1C067AD1" w:rsidR="0034246C" w:rsidRDefault="00940211">
      <w:pPr>
        <w:pStyle w:val="Heading2"/>
      </w:pPr>
      <w:bookmarkStart w:id="69" w:name="_Toc185243812"/>
      <w:bookmarkStart w:id="70" w:name="_Toc191630898"/>
      <w:bookmarkStart w:id="71" w:name="_Toc219470360"/>
      <w:bookmarkStart w:id="72" w:name="_Toc177118948"/>
      <w:bookmarkStart w:id="73" w:name="_Toc168485890"/>
      <w:bookmarkStart w:id="74" w:name="_Toc180163339"/>
      <w:bookmarkStart w:id="75" w:name="_Toc183521159"/>
      <w:bookmarkStart w:id="76" w:name="_Toc177138521"/>
      <w:bookmarkStart w:id="77" w:name="_Toc180164036"/>
      <w:bookmarkStart w:id="78" w:name="_Toc168485606"/>
      <w:bookmarkStart w:id="79" w:name="_Toc180163801"/>
      <w:bookmarkStart w:id="80" w:name="_Toc168485682"/>
      <w:bookmarkStart w:id="81" w:name="_Toc168485166"/>
      <w:r>
        <w:t>5.1</w:t>
      </w:r>
      <w:r>
        <w:tab/>
      </w:r>
      <w:bookmarkEnd w:id="69"/>
      <w:bookmarkEnd w:id="70"/>
      <w:r w:rsidR="00AB0031">
        <w:t>Control and life cycle management of NDTs</w:t>
      </w:r>
      <w:bookmarkEnd w:id="71"/>
    </w:p>
    <w:p w14:paraId="11901400" w14:textId="77777777" w:rsidR="0034246C" w:rsidRDefault="00940211" w:rsidP="00CF5846">
      <w:pPr>
        <w:pStyle w:val="Heading3"/>
      </w:pPr>
      <w:bookmarkStart w:id="82" w:name="_Toc185243813"/>
      <w:bookmarkStart w:id="83" w:name="_Toc191630899"/>
      <w:bookmarkStart w:id="84" w:name="_Toc219470361"/>
      <w:r>
        <w:t>5.1.1</w:t>
      </w:r>
      <w:r>
        <w:tab/>
        <w:t>Description</w:t>
      </w:r>
      <w:bookmarkEnd w:id="82"/>
      <w:bookmarkEnd w:id="83"/>
      <w:bookmarkEnd w:id="84"/>
    </w:p>
    <w:p w14:paraId="5F5BF693" w14:textId="77777777" w:rsidR="0034246C" w:rsidRDefault="00940211">
      <w:r>
        <w:t>This describes uses on control and life cycle management of NDT instances.</w:t>
      </w:r>
    </w:p>
    <w:p w14:paraId="660F568B" w14:textId="77777777" w:rsidR="0034246C" w:rsidRDefault="00940211" w:rsidP="00CF5846">
      <w:pPr>
        <w:pStyle w:val="Heading3"/>
      </w:pPr>
      <w:bookmarkStart w:id="85" w:name="_Toc191630900"/>
      <w:bookmarkStart w:id="86" w:name="_Toc219470362"/>
      <w:r>
        <w:lastRenderedPageBreak/>
        <w:t>5.1.2</w:t>
      </w:r>
      <w:r>
        <w:tab/>
        <w:t>Use cases</w:t>
      </w:r>
      <w:bookmarkEnd w:id="85"/>
      <w:bookmarkEnd w:id="86"/>
    </w:p>
    <w:p w14:paraId="40D0FC73" w14:textId="3FA26DBB" w:rsidR="00560F72" w:rsidRDefault="00560F72" w:rsidP="00560F72">
      <w:pPr>
        <w:pStyle w:val="Heading4"/>
      </w:pPr>
      <w:bookmarkStart w:id="87" w:name="_Toc191630901"/>
      <w:bookmarkStart w:id="88" w:name="_Toc219470363"/>
      <w:r>
        <w:t>5.1.2.1</w:t>
      </w:r>
      <w:r>
        <w:tab/>
      </w:r>
      <w:bookmarkEnd w:id="87"/>
      <w:r w:rsidR="00AB0031">
        <w:t>Life cycle management of NDT instances</w:t>
      </w:r>
      <w:bookmarkEnd w:id="88"/>
      <w:r w:rsidR="00AB0031">
        <w:t xml:space="preserve"> </w:t>
      </w:r>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3F0C533E" w14:textId="77777777" w:rsidR="00851C18" w:rsidRPr="00143E75" w:rsidRDefault="00851C18" w:rsidP="00143E75">
      <w:pPr>
        <w:pStyle w:val="B1"/>
      </w:pPr>
      <w:bookmarkStart w:id="89" w:name="_Toc191630902"/>
      <w:r w:rsidRPr="00143E75">
        <w:t>-</w:t>
      </w:r>
      <w:r w:rsidRPr="00143E75">
        <w:tab/>
        <w:t xml:space="preserve">For creation, the NDT </w:t>
      </w:r>
      <w:proofErr w:type="spellStart"/>
      <w:r w:rsidRPr="00143E75">
        <w:t>MnS</w:t>
      </w:r>
      <w:proofErr w:type="spellEnd"/>
      <w:r w:rsidRPr="00143E75">
        <w:t xml:space="preserve"> Consumer may provide requirements to request the NDT </w:t>
      </w:r>
      <w:proofErr w:type="spellStart"/>
      <w:r w:rsidRPr="00143E75">
        <w:t>MnS</w:t>
      </w:r>
      <w:proofErr w:type="spellEnd"/>
      <w:r w:rsidRPr="00143E75">
        <w:t xml:space="preserve"> producer to trigger the creation of an NDT job instance based on its capabilities. NDT </w:t>
      </w:r>
      <w:proofErr w:type="spellStart"/>
      <w:r w:rsidRPr="00143E75">
        <w:t>MnS</w:t>
      </w:r>
      <w:proofErr w:type="spellEnd"/>
      <w:r w:rsidRPr="00143E75">
        <w:t xml:space="preserve"> producer may create a new NDT job instance from scratch, updating existing NDT models or to combining existing NDT models to generate a new NDT.</w:t>
      </w:r>
    </w:p>
    <w:p w14:paraId="56E2515B" w14:textId="77777777" w:rsidR="00851C18" w:rsidRPr="00143E75" w:rsidRDefault="00851C18" w:rsidP="00143E75">
      <w:pPr>
        <w:pStyle w:val="B1"/>
      </w:pPr>
      <w:r w:rsidRPr="00143E75">
        <w:t>-</w:t>
      </w:r>
      <w:r w:rsidRPr="00143E75">
        <w:tab/>
        <w:t xml:space="preserve">At any point during the life of an NDT job instance, the </w:t>
      </w:r>
      <w:proofErr w:type="spellStart"/>
      <w:r w:rsidRPr="00143E75">
        <w:t>MnS</w:t>
      </w:r>
      <w:proofErr w:type="spellEnd"/>
      <w:r w:rsidRPr="00143E75">
        <w:t xml:space="preserve"> consumer may provide physical network data to refine and adjust the NDT job instances to accurately reflect the status of the physical entity and adapt it to specific application scenarios. For example, the consumer may trigger data collection from the network and synchronization of the state with the NDT job. </w:t>
      </w:r>
    </w:p>
    <w:p w14:paraId="194E7C2B" w14:textId="5558758D" w:rsidR="00560F72" w:rsidRDefault="00560F72" w:rsidP="00560F72">
      <w:pPr>
        <w:pStyle w:val="Heading4"/>
      </w:pPr>
      <w:bookmarkStart w:id="90" w:name="_Toc219470364"/>
      <w:r>
        <w:t>5.1.2.2</w:t>
      </w:r>
      <w:r>
        <w:tab/>
      </w:r>
      <w:bookmarkEnd w:id="89"/>
      <w:r w:rsidR="00DE745F">
        <w:t>Control of NDT instances</w:t>
      </w:r>
      <w:bookmarkEnd w:id="90"/>
      <w:r w:rsidR="00DE745F">
        <w:t xml:space="preserve"> </w:t>
      </w:r>
    </w:p>
    <w:p w14:paraId="71D31458" w14:textId="77777777" w:rsidR="00851C18" w:rsidRDefault="00851C18" w:rsidP="00851C18">
      <w:pPr>
        <w:jc w:val="both"/>
      </w:pPr>
      <w:bookmarkStart w:id="91" w:name="_Toc191630903"/>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49C078F8" w14:textId="7DC16057" w:rsidR="00851C18" w:rsidRDefault="00851C18" w:rsidP="00851C18">
      <w:pPr>
        <w:jc w:val="both"/>
      </w:pPr>
      <w:r>
        <w:t xml:space="preserve">An NDT job may have dependencies on other NDTs jobs or DTs external to the 3GPP management system, each of which implements a specific network scope. The </w:t>
      </w:r>
      <w:proofErr w:type="spellStart"/>
      <w:r>
        <w:t>MnS</w:t>
      </w:r>
      <w:proofErr w:type="spellEnd"/>
      <w:r>
        <w:t xml:space="preserve"> consumer should also be enabled to </w:t>
      </w:r>
      <w:r>
        <w:rPr>
          <w:lang w:eastAsia="zh-CN"/>
        </w:rPr>
        <w:t>provide input to</w:t>
      </w:r>
      <w:r>
        <w:t xml:space="preserve"> NDT job </w:t>
      </w:r>
      <w:proofErr w:type="spellStart"/>
      <w:r>
        <w:t>MnS</w:t>
      </w:r>
      <w:proofErr w:type="spellEnd"/>
      <w:r>
        <w:t xml:space="preserve"> Producer to create relationship among NDT job instances, i.e., configure or modify the dependencies (e.g., to select which environment or radio propagation model to be applied</w:t>
      </w:r>
      <w:r>
        <w:rPr>
          <w:rFonts w:hint="eastAsia"/>
        </w:rPr>
        <w:t>)</w:t>
      </w:r>
      <w:r>
        <w:t>.</w:t>
      </w:r>
    </w:p>
    <w:p w14:paraId="6FEB1EE8" w14:textId="3DA27B2A" w:rsidR="00560F72" w:rsidRDefault="00560F72" w:rsidP="00560F72">
      <w:pPr>
        <w:pStyle w:val="Heading4"/>
      </w:pPr>
      <w:bookmarkStart w:id="92" w:name="_Toc219470365"/>
      <w:r>
        <w:t>5.1.2.3</w:t>
      </w:r>
      <w:r>
        <w:tab/>
      </w:r>
      <w:bookmarkEnd w:id="91"/>
      <w:r w:rsidR="00DE745F">
        <w:rPr>
          <w:rFonts w:hint="eastAsia"/>
        </w:rPr>
        <w:t>Synchronization with network</w:t>
      </w:r>
      <w:bookmarkEnd w:id="92"/>
    </w:p>
    <w:p w14:paraId="7052FE96" w14:textId="7E99EED3" w:rsidR="00851C18" w:rsidRDefault="00851C18" w:rsidP="00851C18">
      <w:pPr>
        <w:rPr>
          <w:rFonts w:eastAsia="Yu Mincho"/>
          <w:lang w:eastAsia="ja-JP"/>
        </w:rPr>
      </w:pPr>
      <w:r>
        <w:rPr>
          <w:rFonts w:eastAsia="Yu Mincho"/>
          <w:lang w:eastAsia="ja-JP"/>
        </w:rPr>
        <w:t>The NDT function need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8B5F293" w14:textId="726C135A" w:rsidR="00DD4BC9" w:rsidRPr="00203A7A" w:rsidRDefault="00DD4BC9" w:rsidP="00DD4BC9">
      <w:pPr>
        <w:rPr>
          <w:rFonts w:eastAsia="DengXian"/>
          <w:lang w:eastAsia="zh-CN"/>
        </w:rPr>
      </w:pPr>
      <w:bookmarkStart w:id="93" w:name="_Toc191630904"/>
      <w:bookmarkStart w:id="94" w:name="_Toc185243814"/>
      <w:r>
        <w:rPr>
          <w:rFonts w:eastAsia="Yu Mincho"/>
          <w:lang w:eastAsia="ja-JP"/>
        </w:rPr>
        <w:t xml:space="preserve">Mobile networks are generally composed of numerous network elements. </w:t>
      </w:r>
      <w:r w:rsidRPr="002564FC">
        <w:rPr>
          <w:rFonts w:eastAsia="Yu Mincho"/>
          <w:lang w:eastAsia="ja-JP"/>
        </w:rPr>
        <w:t>The data about these numerous network elements can potentially be vast. When collecting this vast amount of data to be used by NDT jobs, the collection might cause congestion in the network used for data collection</w:t>
      </w:r>
      <w:r w:rsidRPr="002564FC">
        <w:rPr>
          <w:rFonts w:eastAsia="Yu Mincho" w:hint="eastAsia"/>
          <w:lang w:eastAsia="ja-JP"/>
        </w:rPr>
        <w:t>.</w:t>
      </w:r>
      <w:r>
        <w:rPr>
          <w:rFonts w:eastAsia="Yu Mincho"/>
          <w:lang w:eastAsia="ja-JP"/>
        </w:rPr>
        <w:t xml:space="preserve"> NDT </w:t>
      </w:r>
      <w:proofErr w:type="spellStart"/>
      <w:r>
        <w:rPr>
          <w:rFonts w:eastAsia="Yu Mincho"/>
          <w:lang w:eastAsia="ja-JP"/>
        </w:rPr>
        <w:t>MnS</w:t>
      </w:r>
      <w:proofErr w:type="spellEnd"/>
      <w:r>
        <w:rPr>
          <w:rFonts w:eastAsia="Yu Mincho"/>
          <w:lang w:eastAsia="ja-JP"/>
        </w:rPr>
        <w:t xml:space="preserve"> Producer may create an NDT job instance according to data provided by the NDT </w:t>
      </w:r>
      <w:proofErr w:type="spellStart"/>
      <w:r>
        <w:rPr>
          <w:rFonts w:eastAsia="Yu Mincho"/>
          <w:lang w:eastAsia="ja-JP"/>
        </w:rPr>
        <w:t>MnS</w:t>
      </w:r>
      <w:proofErr w:type="spellEnd"/>
      <w:r>
        <w:rPr>
          <w:rFonts w:eastAsia="Yu Mincho"/>
          <w:lang w:eastAsia="ja-JP"/>
        </w:rPr>
        <w:t xml:space="preserve"> Consumer or collect the data from the physical network for synchronization.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04A88ECF" w14:textId="77777777" w:rsidR="0034246C" w:rsidRDefault="00940211" w:rsidP="00CF5846">
      <w:pPr>
        <w:pStyle w:val="Heading3"/>
        <w:rPr>
          <w:rFonts w:eastAsia="DengXian"/>
          <w:lang w:eastAsia="zh-CN"/>
        </w:rPr>
      </w:pPr>
      <w:bookmarkStart w:id="95" w:name="_Toc219470366"/>
      <w:r>
        <w:t>5.1.3</w:t>
      </w:r>
      <w:r>
        <w:tab/>
        <w:t>Requirements</w:t>
      </w:r>
      <w:bookmarkEnd w:id="93"/>
      <w:bookmarkEnd w:id="94"/>
      <w:bookmarkEnd w:id="95"/>
    </w:p>
    <w:p w14:paraId="19A53E17" w14:textId="18E2279A" w:rsidR="00B22B5A" w:rsidRDefault="00B22B5A" w:rsidP="00B22B5A">
      <w:pPr>
        <w:pStyle w:val="TH"/>
      </w:pPr>
      <w:bookmarkStart w:id="96" w:name="_CRTable7_2_2_1_31"/>
      <w:bookmarkStart w:id="97" w:name="_Toc185243815"/>
      <w:bookmarkStart w:id="98" w:name="_Toc191630905"/>
      <w:r w:rsidRPr="00BC0026">
        <w:t xml:space="preserve">Table </w:t>
      </w:r>
      <w:bookmarkEnd w:id="96"/>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4D523F5"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182821DC"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lastRenderedPageBreak/>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3ECDF1DE"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308095D8" w:rsidR="008F4116" w:rsidRDefault="008F4116" w:rsidP="00C65F4E">
            <w:pPr>
              <w:keepLines/>
              <w:spacing w:after="0"/>
              <w:rPr>
                <w:rFonts w:ascii="Arial" w:hAnsi="Arial" w:cs="Arial"/>
                <w:b/>
                <w:sz w:val="18"/>
                <w:szCs w:val="18"/>
                <w:lang w:val="en-US" w:eastAsia="zh-CN"/>
              </w:rPr>
            </w:pPr>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940211">
      <w:pPr>
        <w:pStyle w:val="Heading2"/>
        <w:rPr>
          <w:lang w:val="en-US"/>
        </w:rPr>
      </w:pPr>
      <w:bookmarkStart w:id="99" w:name="_Toc219470367"/>
      <w:r>
        <w:t>5.</w:t>
      </w:r>
      <w:r>
        <w:rPr>
          <w:lang w:val="en-US" w:eastAsia="zh-CN"/>
        </w:rPr>
        <w:t>2</w:t>
      </w:r>
      <w:r>
        <w:tab/>
      </w:r>
      <w:r>
        <w:rPr>
          <w:lang w:eastAsia="zh-CN"/>
        </w:rPr>
        <w:t>NDT support for network automation</w:t>
      </w:r>
      <w:bookmarkEnd w:id="97"/>
      <w:bookmarkEnd w:id="98"/>
      <w:bookmarkEnd w:id="99"/>
    </w:p>
    <w:p w14:paraId="1987C72A" w14:textId="77777777" w:rsidR="0034246C" w:rsidRDefault="00940211" w:rsidP="00CF5846">
      <w:pPr>
        <w:pStyle w:val="Heading3"/>
        <w:rPr>
          <w:rFonts w:eastAsia="SimSun"/>
          <w:lang w:val="en-US" w:eastAsia="zh-CN"/>
        </w:rPr>
      </w:pPr>
      <w:bookmarkStart w:id="100" w:name="_Toc185243816"/>
      <w:bookmarkStart w:id="101" w:name="_Toc177138522"/>
      <w:bookmarkStart w:id="102" w:name="_Toc168485891"/>
      <w:bookmarkStart w:id="103" w:name="_Toc168485683"/>
      <w:bookmarkStart w:id="104" w:name="_Toc168485167"/>
      <w:bookmarkStart w:id="105" w:name="_Toc180163802"/>
      <w:bookmarkStart w:id="106" w:name="_Toc183521160"/>
      <w:bookmarkStart w:id="107" w:name="_Toc191630906"/>
      <w:bookmarkStart w:id="108" w:name="_Toc180163340"/>
      <w:bookmarkStart w:id="109" w:name="_Toc180164037"/>
      <w:bookmarkStart w:id="110" w:name="_Toc168485607"/>
      <w:bookmarkStart w:id="111" w:name="_Toc177118949"/>
      <w:bookmarkStart w:id="112" w:name="_Toc219470368"/>
      <w:r>
        <w:t>5.</w:t>
      </w:r>
      <w:r>
        <w:rPr>
          <w:rFonts w:eastAsia="SimSun" w:hint="eastAsia"/>
          <w:lang w:val="en-US" w:eastAsia="zh-CN"/>
        </w:rPr>
        <w:t>2</w:t>
      </w:r>
      <w:r>
        <w:t>.1</w:t>
      </w:r>
      <w: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53D55D51" w14:textId="77777777" w:rsidR="008F3ED9" w:rsidRDefault="008F3ED9" w:rsidP="008F3ED9">
      <w:pPr>
        <w:jc w:val="both"/>
      </w:pPr>
      <w:bookmarkStart w:id="113" w:name="_Toc191630907"/>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jobs and the scenario that could be modelled by the NDT. NDTs do not execute any actions in form of configuration of the live network but support decision-making.</w:t>
      </w:r>
    </w:p>
    <w:p w14:paraId="09B33026" w14:textId="77777777" w:rsidR="0034246C" w:rsidRDefault="00940211" w:rsidP="00CF5846">
      <w:pPr>
        <w:pStyle w:val="Heading3"/>
        <w:rPr>
          <w:rFonts w:eastAsia="SimSun"/>
          <w:lang w:val="en-US" w:eastAsia="zh-CN"/>
        </w:rPr>
      </w:pPr>
      <w:bookmarkStart w:id="114" w:name="_Toc219470369"/>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13"/>
      <w:bookmarkEnd w:id="114"/>
    </w:p>
    <w:p w14:paraId="3A4ACC84" w14:textId="77777777" w:rsidR="0034246C" w:rsidRDefault="00940211">
      <w:pPr>
        <w:pStyle w:val="Heading4"/>
        <w:rPr>
          <w:lang w:val="en-US"/>
        </w:rPr>
      </w:pPr>
      <w:bookmarkStart w:id="115" w:name="_Toc191630908"/>
      <w:bookmarkStart w:id="116" w:name="_Toc219470370"/>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15"/>
      <w:bookmarkEnd w:id="116"/>
    </w:p>
    <w:p w14:paraId="395BAB07" w14:textId="77777777" w:rsidR="00233B1C" w:rsidRDefault="00233B1C" w:rsidP="00233B1C">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w:t>
      </w:r>
      <w:proofErr w:type="spellStart"/>
      <w:r>
        <w:t>MnS</w:t>
      </w:r>
      <w:proofErr w:type="spellEnd"/>
      <w:r>
        <w:t xml:space="preserve">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r>
        <w:t xml:space="preserve">job </w:t>
      </w:r>
      <w:r w:rsidRPr="008D76A0">
        <w:t>output (e.g., latency)</w:t>
      </w:r>
      <w:r>
        <w:t xml:space="preserve">,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job with the needed changes.</w:t>
      </w:r>
    </w:p>
    <w:p w14:paraId="0CBD0BC1" w14:textId="77777777" w:rsidR="00233B1C" w:rsidRDefault="00233B1C" w:rsidP="00233B1C">
      <w:pPr>
        <w:jc w:val="both"/>
        <w:rPr>
          <w:lang w:val="en-US" w:eastAsia="ja-JP"/>
        </w:rPr>
      </w:pPr>
      <w:r>
        <w:rPr>
          <w:lang w:val="en-US" w:eastAsia="ja-JP"/>
        </w:rPr>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 xml:space="preserve">performance, such as latency, throughput, etc., contained in the NDT report can be used by the NDT </w:t>
      </w:r>
      <w:proofErr w:type="spellStart"/>
      <w:r>
        <w:rPr>
          <w:lang w:val="en-US" w:eastAsia="ja-JP"/>
        </w:rPr>
        <w:t>MnS</w:t>
      </w:r>
      <w:proofErr w:type="spellEnd"/>
      <w:r>
        <w:rPr>
          <w:lang w:val="en-US" w:eastAsia="ja-JP"/>
        </w:rPr>
        <w:t xml:space="preserve"> Consumer to evaluate the network performance of the modelled scenario.</w:t>
      </w:r>
    </w:p>
    <w:p w14:paraId="18BAFE49" w14:textId="77777777" w:rsidR="0034246C" w:rsidRDefault="00940211">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58B9F861" w14:textId="77777777" w:rsidR="0034246C" w:rsidRDefault="00940211">
      <w:pPr>
        <w:pStyle w:val="Heading4"/>
        <w:rPr>
          <w:lang w:val="en-US"/>
        </w:rPr>
      </w:pPr>
      <w:bookmarkStart w:id="117" w:name="_Toc191630909"/>
      <w:bookmarkStart w:id="118" w:name="_Toc219470371"/>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17"/>
      <w:r>
        <w:t xml:space="preserve">Support for evaluation </w:t>
      </w:r>
      <w:r>
        <w:rPr>
          <w:rFonts w:eastAsia="SimSun"/>
          <w:lang w:val="en-US" w:eastAsia="zh-CN"/>
        </w:rPr>
        <w:t>of high-</w:t>
      </w:r>
      <w:r>
        <w:t>risk network operations</w:t>
      </w:r>
      <w:bookmarkEnd w:id="118"/>
      <w:r>
        <w:rPr>
          <w:rFonts w:eastAsia="SimSun"/>
          <w:lang w:val="en-US" w:eastAsia="zh-CN"/>
        </w:rPr>
        <w:t xml:space="preserve"> </w:t>
      </w:r>
    </w:p>
    <w:p w14:paraId="506B6A38" w14:textId="372F69E5" w:rsidR="001964BA" w:rsidRPr="00DA78A4" w:rsidRDefault="001964BA" w:rsidP="001964BA">
      <w:bookmarkStart w:id="119"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w:t>
      </w:r>
      <w:r>
        <w:t>O</w:t>
      </w:r>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43D6C222" w14:textId="30FE35F5" w:rsidR="001964BA" w:rsidRDefault="001964BA" w:rsidP="001964BA">
      <w:pPr>
        <w:rPr>
          <w:rFonts w:eastAsia="DengXian"/>
          <w:lang w:eastAsia="zh-CN"/>
        </w:rPr>
      </w:pPr>
      <w:r w:rsidRPr="00DA78A4">
        <w:t xml:space="preserve">The results of NDT </w:t>
      </w:r>
      <w:r>
        <w:t xml:space="preserve">jobs execution </w:t>
      </w:r>
      <w:r w:rsidRPr="00DA78A4">
        <w:t xml:space="preserve">can </w:t>
      </w:r>
      <w:r>
        <w:t xml:space="preserve">be used to provide </w:t>
      </w:r>
      <w:r w:rsidRPr="00DA78A4">
        <w:t>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940211">
      <w:pPr>
        <w:pStyle w:val="Heading4"/>
        <w:rPr>
          <w:lang w:val="en-US"/>
        </w:rPr>
      </w:pPr>
      <w:bookmarkStart w:id="120" w:name="_Toc219470372"/>
      <w:r>
        <w:lastRenderedPageBreak/>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proofErr w:type="spellStart"/>
      <w:r>
        <w:rPr>
          <w:rFonts w:eastAsia="SimSun" w:hint="eastAsia"/>
          <w:lang w:val="en-US" w:eastAsia="zh-CN"/>
        </w:rPr>
        <w:t>s</w:t>
      </w:r>
      <w:r>
        <w:rPr>
          <w:lang w:val="en-US"/>
        </w:rPr>
        <w:t>ignal</w:t>
      </w:r>
      <w:r>
        <w:rPr>
          <w:rFonts w:eastAsia="SimSun" w:hint="eastAsia"/>
          <w:lang w:val="en-US" w:eastAsia="zh-CN"/>
        </w:rPr>
        <w:t>l</w:t>
      </w:r>
      <w:r>
        <w:rPr>
          <w:lang w:val="en-US"/>
        </w:rPr>
        <w:t>ing</w:t>
      </w:r>
      <w:proofErr w:type="spellEnd"/>
      <w:r>
        <w:rPr>
          <w:lang w:val="en-US"/>
        </w:rPr>
        <w:t xml:space="preserve"> storm</w:t>
      </w:r>
      <w:bookmarkEnd w:id="119"/>
      <w:bookmarkEnd w:id="120"/>
      <w:r>
        <w:rPr>
          <w:lang w:val="en-US"/>
        </w:rPr>
        <w:t xml:space="preserve"> </w:t>
      </w:r>
    </w:p>
    <w:p w14:paraId="0E9B7202" w14:textId="47C76D35" w:rsidR="0034246C" w:rsidRDefault="0094021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 xml:space="preserve">where users in the network are completely unable to get service </w:t>
      </w:r>
      <w:proofErr w:type="spellStart"/>
      <w:r>
        <w:t>fr</w:t>
      </w:r>
      <w:proofErr w:type="spellEnd"/>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 xml:space="preserve">When a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w:t>
      </w:r>
      <w:proofErr w:type="spellStart"/>
      <w:r>
        <w:rPr>
          <w:rFonts w:hint="eastAsia"/>
          <w:lang w:val="en-US" w:eastAsia="zh-CN"/>
        </w:rPr>
        <w:t>MnS</w:t>
      </w:r>
      <w:proofErr w:type="spellEnd"/>
      <w:r>
        <w:rPr>
          <w:rFonts w:hint="eastAsia"/>
          <w:lang w:val="en-US" w:eastAsia="zh-CN"/>
        </w:rPr>
        <w:t xml:space="preserve">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w:t>
      </w:r>
      <w:proofErr w:type="spellStart"/>
      <w:r>
        <w:rPr>
          <w:rFonts w:hint="eastAsia"/>
          <w:lang w:val="en-US" w:eastAsia="zh-CN"/>
        </w:rPr>
        <w:t>MnS</w:t>
      </w:r>
      <w:proofErr w:type="spellEnd"/>
      <w:r>
        <w:rPr>
          <w:rFonts w:hint="eastAsia"/>
          <w:lang w:val="en-US" w:eastAsia="zh-CN"/>
        </w:rPr>
        <w:t xml:space="preserve"> consumer. </w:t>
      </w:r>
    </w:p>
    <w:p w14:paraId="7C718014" w14:textId="77777777" w:rsidR="0034246C" w:rsidRDefault="00940211">
      <w:pPr>
        <w:numPr>
          <w:ilvl w:val="255"/>
          <w:numId w:val="0"/>
        </w:numPr>
        <w:rPr>
          <w:lang w:val="en-US" w:eastAsia="zh-CN"/>
        </w:rPr>
      </w:pPr>
      <w:r>
        <w:rPr>
          <w:lang w:val="en-US" w:eastAsia="zh-CN"/>
        </w:rPr>
        <w:t xml:space="preserve">An automation function may propose a solution to a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w:t>
      </w:r>
      <w:proofErr w:type="spellStart"/>
      <w:r>
        <w:rPr>
          <w:lang w:val="en-US" w:eastAsia="zh-CN"/>
        </w:rPr>
        <w:t>e.g.,update</w:t>
      </w:r>
      <w:proofErr w:type="spellEnd"/>
      <w:r>
        <w:rPr>
          <w:lang w:val="en-US" w:eastAsia="zh-CN"/>
        </w:rPr>
        <w:t xml:space="preserve"> the configuration of network flow control parameters) based on the </w:t>
      </w:r>
      <w:proofErr w:type="spellStart"/>
      <w:r>
        <w:rPr>
          <w:lang w:val="en-US" w:eastAsia="zh-CN"/>
        </w:rPr>
        <w:t>analysing</w:t>
      </w:r>
      <w:proofErr w:type="spellEnd"/>
      <w:r>
        <w:rPr>
          <w:lang w:val="en-US" w:eastAsia="zh-CN"/>
        </w:rPr>
        <w:t xml:space="preserve"> of failure events for resolving</w:t>
      </w:r>
      <w:r>
        <w:rPr>
          <w:rFonts w:hint="eastAsia"/>
          <w:lang w:val="en-US" w:eastAsia="zh-CN"/>
        </w:rPr>
        <w:t xml:space="preserve">, predicting and preventing </w:t>
      </w:r>
      <w:r>
        <w:rPr>
          <w:lang w:val="en-US" w:eastAsia="zh-CN"/>
        </w:rPr>
        <w:t xml:space="preserve">the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 issue</w:t>
      </w:r>
      <w:r>
        <w:rPr>
          <w:rFonts w:hint="eastAsia"/>
          <w:lang w:val="en-US" w:eastAsia="zh-CN"/>
        </w:rPr>
        <w:t xml:space="preserve">. </w:t>
      </w:r>
    </w:p>
    <w:p w14:paraId="294B78CD" w14:textId="77777777" w:rsidR="0034246C" w:rsidRDefault="0094021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requests. For</w:t>
      </w:r>
      <w:r>
        <w:rPr>
          <w:rFonts w:hint="eastAsia"/>
          <w:lang w:val="en-US" w:eastAsia="zh-CN"/>
        </w:rPr>
        <w:t xml:space="preserve"> instance, in case of the</w:t>
      </w:r>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the information can enable identif</w:t>
      </w:r>
      <w:r>
        <w:rPr>
          <w:rFonts w:hint="eastAsia"/>
          <w:lang w:val="en-US" w:eastAsia="zh-CN"/>
        </w:rPr>
        <w:t>ication of</w:t>
      </w:r>
      <w:r>
        <w:rPr>
          <w:lang w:val="en-US" w:eastAsia="zh-CN"/>
        </w:rPr>
        <w:t xml:space="preserve"> optimal flow control parameters for each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impact point.</w:t>
      </w:r>
    </w:p>
    <w:p w14:paraId="4F661BED" w14:textId="77777777" w:rsidR="0034246C" w:rsidRDefault="00940211">
      <w:pPr>
        <w:pStyle w:val="Heading4"/>
        <w:rPr>
          <w:lang w:val="en-US"/>
        </w:rPr>
      </w:pPr>
      <w:bookmarkStart w:id="121" w:name="_Toc191630911"/>
      <w:bookmarkStart w:id="122" w:name="_Toc219470373"/>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121"/>
      <w:bookmarkEnd w:id="122"/>
    </w:p>
    <w:p w14:paraId="7B9E1D5A" w14:textId="04D75935" w:rsidR="005154F3" w:rsidRDefault="005154F3" w:rsidP="005154F3">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r and performance of the network are monitored during certain network failure event e.g. node/functionality failure, service degradation etc. To plan for the optimal network configuration in case of such network failure event, NDT can be used for issue inducements. For a particular issue that is induced, the NDT measures performance identifies degradation/faults/failures and the mitigation actions can be decided with the assistance of an automation function. The following are some of the examples of the issues that can be induced.</w:t>
      </w:r>
    </w:p>
    <w:p w14:paraId="07296AAF" w14:textId="77777777" w:rsidR="0034246C" w:rsidRDefault="0094021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940211">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940211">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940211" w:rsidP="00CF5846">
      <w:pPr>
        <w:pStyle w:val="Heading3"/>
      </w:pPr>
      <w:bookmarkStart w:id="123" w:name="_Toc177138528"/>
      <w:bookmarkStart w:id="124" w:name="_Toc168485608"/>
      <w:bookmarkStart w:id="125" w:name="_Toc185243817"/>
      <w:bookmarkStart w:id="126" w:name="_Toc168485684"/>
      <w:bookmarkStart w:id="127" w:name="_Toc180163346"/>
      <w:bookmarkStart w:id="128" w:name="_Toc191630912"/>
      <w:bookmarkStart w:id="129" w:name="_Toc180164043"/>
      <w:bookmarkStart w:id="130" w:name="_Toc168485168"/>
      <w:bookmarkStart w:id="131" w:name="_Toc183521166"/>
      <w:bookmarkStart w:id="132" w:name="_Toc180163808"/>
      <w:bookmarkStart w:id="133" w:name="_Toc168485892"/>
      <w:bookmarkStart w:id="134" w:name="_Toc177118953"/>
      <w:bookmarkStart w:id="135" w:name="_Toc219470374"/>
      <w:r>
        <w:t>5.</w:t>
      </w:r>
      <w:r>
        <w:rPr>
          <w:rFonts w:eastAsia="SimSun" w:hint="eastAsia"/>
          <w:lang w:val="en-US" w:eastAsia="zh-CN"/>
        </w:rPr>
        <w:t>2</w:t>
      </w:r>
      <w:r>
        <w:t>.</w:t>
      </w:r>
      <w:r>
        <w:rPr>
          <w:rFonts w:eastAsia="SimSun" w:hint="eastAsia"/>
          <w:lang w:val="en-US" w:eastAsia="zh-CN"/>
        </w:rPr>
        <w:t>3</w:t>
      </w:r>
      <w:r>
        <w:tab/>
        <w:t>Requirements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5154F3"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5154F3" w:rsidRDefault="005154F3" w:rsidP="005154F3">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286C8ECE" w:rsidR="005154F3" w:rsidRDefault="005154F3" w:rsidP="00143E75">
            <w:pPr>
              <w:pStyle w:val="TAL"/>
              <w:rPr>
                <w:lang w:val="en-US" w:eastAsia="zh-CN"/>
              </w:rPr>
            </w:pPr>
            <w:r>
              <w:rPr>
                <w:lang w:eastAsia="ja-JP"/>
              </w:rPr>
              <w:t xml:space="preserve">The 3GPP management system should support a capability enabling an authorized </w:t>
            </w:r>
            <w:proofErr w:type="spellStart"/>
            <w:r>
              <w:t>MnS</w:t>
            </w:r>
            <w:proofErr w:type="spellEnd"/>
            <w:r>
              <w:t xml:space="preserve"> consumer to specify characteristics or configurations </w:t>
            </w:r>
            <w:r>
              <w:rPr>
                <w:lang w:val="en-US" w:eastAsia="zh-CN"/>
              </w:rPr>
              <w:t xml:space="preserve">of the network scenario to be modelled in </w:t>
            </w:r>
            <w:r>
              <w:t>the NDT job</w:t>
            </w:r>
            <w:r>
              <w:rPr>
                <w:lang w:val="en-US" w:eastAsia="zh-CN"/>
              </w:rPr>
              <w:t>.</w:t>
            </w:r>
            <w:r>
              <w:t xml:space="preserve"> </w:t>
            </w:r>
            <w:r>
              <w:rPr>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5154F3" w:rsidRDefault="005154F3" w:rsidP="00143E75">
            <w:pPr>
              <w:pStyle w:val="TAL"/>
              <w:rPr>
                <w:lang w:val="en-US" w:eastAsia="zh-CN"/>
              </w:rPr>
            </w:pPr>
            <w:r>
              <w:rPr>
                <w:lang w:val="en-US" w:eastAsia="zh-CN"/>
              </w:rPr>
              <w:t>General capabilities on NDT support for network automation (Clause 5.2.2.1)</w:t>
            </w:r>
          </w:p>
        </w:tc>
      </w:tr>
      <w:tr w:rsidR="005154F3"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4AB21CCC" w:rsidR="005154F3" w:rsidRDefault="005154F3" w:rsidP="00143E75">
            <w:pPr>
              <w:pStyle w:val="TAL"/>
              <w:rPr>
                <w:lang w:val="en-US" w:eastAsia="zh-CN"/>
              </w:rPr>
            </w:pPr>
            <w:r>
              <w:rPr>
                <w:lang w:eastAsia="ja-JP"/>
              </w:rPr>
              <w:t xml:space="preserve">The 3GPP management system should support a capability to </w:t>
            </w:r>
            <w:r>
              <w:rPr>
                <w:lang w:val="en-US" w:eastAsia="ja-JP"/>
              </w:rPr>
              <w:t xml:space="preserve">report </w:t>
            </w:r>
            <w:r>
              <w:rPr>
                <w:lang w:eastAsia="ja-JP"/>
              </w:rPr>
              <w:t xml:space="preserve">to the authorized </w:t>
            </w:r>
            <w:proofErr w:type="spellStart"/>
            <w:r>
              <w:rPr>
                <w:lang w:eastAsia="ja-JP"/>
              </w:rPr>
              <w:t>MnS</w:t>
            </w:r>
            <w:proofErr w:type="spellEnd"/>
            <w:r>
              <w:rPr>
                <w:lang w:eastAsia="ja-JP"/>
              </w:rPr>
              <w:t xml:space="preserve"> consumer the simulation/ emulation output by </w:t>
            </w:r>
            <w:r>
              <w:rPr>
                <w:lang w:val="en-US" w:eastAsia="ja-JP"/>
              </w:rPr>
              <w:t>NDT job.</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5154F3" w:rsidRDefault="005154F3" w:rsidP="00143E75">
            <w:pPr>
              <w:pStyle w:val="TAL"/>
              <w:rPr>
                <w:lang w:val="en-US" w:eastAsia="zh-CN"/>
              </w:rPr>
            </w:pPr>
            <w:r>
              <w:rPr>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143E75">
            <w:pPr>
              <w:pStyle w:val="TAL"/>
              <w:rPr>
                <w:lang w:val="en-US" w:eastAsia="zh-CN"/>
              </w:rPr>
            </w:pPr>
            <w:r>
              <w:rPr>
                <w:lang w:eastAsia="ja-JP"/>
              </w:rPr>
              <w:t xml:space="preserve">The 3GPP management system should support a capability enabling an authorized </w:t>
            </w:r>
            <w:proofErr w:type="spellStart"/>
            <w:r>
              <w:t>MnS</w:t>
            </w:r>
            <w:proofErr w:type="spellEnd"/>
            <w:r>
              <w:t xml:space="preserve"> consumer to </w:t>
            </w:r>
            <w:r>
              <w:rPr>
                <w:lang w:eastAsia="ja-JP"/>
              </w:rPr>
              <w:t xml:space="preserve">define and request simulation/ emulation of a </w:t>
            </w:r>
            <w:r>
              <w:t>network optimization operations</w:t>
            </w:r>
            <w:r>
              <w:rPr>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lastRenderedPageBreak/>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143E75">
            <w:pPr>
              <w:pStyle w:val="TAL"/>
            </w:pPr>
            <w:r>
              <w:rPr>
                <w:lang w:val="en-US" w:eastAsia="zh-CN"/>
              </w:rPr>
              <w:t xml:space="preserve">The 3GPP management system </w:t>
            </w:r>
            <w:r>
              <w:t>should have a capability enabling an</w:t>
            </w:r>
            <w:r>
              <w:rPr>
                <w:lang w:eastAsia="ja-JP"/>
              </w:rPr>
              <w:t xml:space="preserve"> authorized</w:t>
            </w:r>
            <w:r>
              <w:t xml:space="preserve"> </w:t>
            </w:r>
            <w:proofErr w:type="spellStart"/>
            <w:r>
              <w:t>MnS</w:t>
            </w:r>
            <w:proofErr w:type="spellEnd"/>
            <w:r>
              <w:t xml:space="preserve"> consumer to configure the network scenario to be modelled for the consumer to evaluate a </w:t>
            </w:r>
            <w:r>
              <w:rPr>
                <w:lang w:val="en-US" w:eastAsia="zh-CN"/>
              </w:rPr>
              <w:t>n</w:t>
            </w:r>
            <w:proofErr w:type="spellStart"/>
            <w:r>
              <w:t>etwork</w:t>
            </w:r>
            <w:proofErr w:type="spellEnd"/>
            <w:r>
              <w:t xml:space="preserve"> failure</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143E75">
            <w:pPr>
              <w:pStyle w:val="TAL"/>
            </w:pPr>
            <w:r>
              <w:t xml:space="preserve">The 3GPP management system should support a capability to model the behaviour of </w:t>
            </w:r>
            <w:r>
              <w:rPr>
                <w:lang w:eastAsia="zh-CN"/>
              </w:rPr>
              <w:t>the</w:t>
            </w:r>
            <w:r>
              <w:t xml:space="preserve"> signa</w:t>
            </w:r>
            <w:r>
              <w:rPr>
                <w:lang w:val="en-US" w:eastAsia="zh-CN"/>
              </w:rPr>
              <w:t>l</w:t>
            </w:r>
            <w:r>
              <w:t>ling storm</w:t>
            </w:r>
            <w:r>
              <w:rPr>
                <w:lang w:val="en-US" w:eastAsia="zh-CN"/>
              </w:rPr>
              <w:t xml:space="preserve"> in network</w:t>
            </w:r>
            <w: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143E75">
            <w:pPr>
              <w:pStyle w:val="TAL"/>
              <w:rPr>
                <w:b/>
                <w:lang w:val="en-US" w:eastAsia="zh-CN"/>
              </w:rPr>
            </w:pPr>
            <w:r>
              <w:rPr>
                <w:lang w:eastAsia="ja-JP"/>
              </w:rPr>
              <w:t xml:space="preserve">The 3GPP management system should support a capability enabling an authorized </w:t>
            </w:r>
            <w:proofErr w:type="spellStart"/>
            <w:r>
              <w:t>MnS</w:t>
            </w:r>
            <w:proofErr w:type="spellEnd"/>
            <w:r>
              <w:t xml:space="preserve"> consumer to </w:t>
            </w:r>
            <w:r>
              <w:rPr>
                <w:lang w:eastAsia="ja-JP"/>
              </w:rPr>
              <w:t xml:space="preserve">define and request simulation/ emulation of </w:t>
            </w:r>
            <w:r>
              <w:rPr>
                <w:lang w:val="en-US" w:eastAsia="zh-CN"/>
              </w:rPr>
              <w:t>the proposed solution for resolving a set of network</w:t>
            </w:r>
            <w:r>
              <w:rPr>
                <w:lang w:val="en-US"/>
              </w:rPr>
              <w:t xml:space="preserve"> failure events</w:t>
            </w:r>
            <w:r>
              <w:rPr>
                <w:lang w:val="en-US" w:eastAsia="zh-CN"/>
              </w:rPr>
              <w:t xml:space="preserve">, including </w:t>
            </w:r>
            <w:proofErr w:type="spellStart"/>
            <w:r>
              <w:rPr>
                <w:lang w:val="en-US" w:eastAsia="zh-CN"/>
              </w:rPr>
              <w:t>signalling</w:t>
            </w:r>
            <w:proofErr w:type="spellEnd"/>
            <w:r>
              <w:rPr>
                <w:lang w:val="en-US" w:eastAsia="zh-CN"/>
              </w:rPr>
              <w:t xml:space="preserve">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5154F3"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3CD28150" w:rsidR="005154F3" w:rsidRDefault="005154F3" w:rsidP="00143E75">
            <w:pPr>
              <w:pStyle w:val="TAL"/>
              <w:rPr>
                <w:lang w:eastAsia="ja-JP"/>
              </w:rPr>
            </w:pPr>
            <w:r>
              <w:rPr>
                <w:lang w:eastAsia="ja-JP"/>
              </w:rPr>
              <w:t xml:space="preserve">The 3GPP management system should support a capability enabling an authorized </w:t>
            </w:r>
            <w:proofErr w:type="spellStart"/>
            <w:r>
              <w:t>MnS</w:t>
            </w:r>
            <w:proofErr w:type="spellEnd"/>
            <w:r>
              <w:t xml:space="preserve"> consumer to request </w:t>
            </w:r>
            <w:r>
              <w:rPr>
                <w:lang w:eastAsia="ja-JP"/>
              </w:rPr>
              <w:t>inducement of a network issue by an NDT job.</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5154F3" w:rsidRDefault="005154F3" w:rsidP="00143E75">
            <w:pPr>
              <w:pStyle w:val="TAL"/>
              <w:rPr>
                <w:lang w:val="en-US" w:eastAsia="zh-CN"/>
              </w:rPr>
            </w:pPr>
            <w:r>
              <w:rPr>
                <w:lang w:val="en-US" w:eastAsia="zh-CN"/>
              </w:rPr>
              <w:t>Network issue inducement (Clause 5.2.2.4)</w:t>
            </w:r>
          </w:p>
        </w:tc>
      </w:tr>
      <w:tr w:rsidR="005154F3"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5154F3" w:rsidRDefault="005154F3" w:rsidP="00143E75">
            <w:pPr>
              <w:pStyle w:val="TAL"/>
              <w:rPr>
                <w:lang w:eastAsia="ja-JP"/>
              </w:rPr>
            </w:pPr>
            <w:r>
              <w:rPr>
                <w:lang w:eastAsia="ja-JP"/>
              </w:rPr>
              <w:t xml:space="preserve">The </w:t>
            </w:r>
            <w:r>
              <w:rPr>
                <w:rFonts w:eastAsia="Yu Mincho"/>
                <w:lang w:eastAsia="ja-JP"/>
              </w:rPr>
              <w:t xml:space="preserve">3GPP </w:t>
            </w:r>
            <w:r>
              <w:rPr>
                <w:lang w:eastAsia="ja-JP"/>
              </w:rPr>
              <w:t>management system sh</w:t>
            </w:r>
            <w:r>
              <w:rPr>
                <w:rFonts w:eastAsia="Yu Mincho"/>
                <w:lang w:eastAsia="ja-JP"/>
              </w:rPr>
              <w:t>ould</w:t>
            </w:r>
            <w:r>
              <w:rPr>
                <w:lang w:eastAsia="ja-JP"/>
              </w:rPr>
              <w:t xml:space="preserve"> have a capability for NDT </w:t>
            </w:r>
            <w:proofErr w:type="spellStart"/>
            <w:r>
              <w:rPr>
                <w:lang w:eastAsia="ja-JP"/>
              </w:rPr>
              <w:t>MnS</w:t>
            </w:r>
            <w:proofErr w:type="spellEnd"/>
            <w:r>
              <w:rPr>
                <w:lang w:eastAsia="ja-JP"/>
              </w:rPr>
              <w:t xml:space="preserve">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5154F3" w:rsidRDefault="005154F3" w:rsidP="00143E75">
            <w:pPr>
              <w:pStyle w:val="TAL"/>
              <w:rPr>
                <w:lang w:val="en-US" w:eastAsia="zh-CN"/>
              </w:rPr>
            </w:pPr>
            <w:r>
              <w:t>Network issue inducement (Clause 5.2.2.4)</w:t>
            </w:r>
          </w:p>
        </w:tc>
      </w:tr>
    </w:tbl>
    <w:p w14:paraId="7D6AE5E9" w14:textId="77777777" w:rsidR="00DC6CCB" w:rsidRPr="00DC6CCB" w:rsidRDefault="00DC6CCB" w:rsidP="00DC6CCB">
      <w:pPr>
        <w:rPr>
          <w:rFonts w:eastAsia="DengXian"/>
          <w:lang w:eastAsia="zh-CN"/>
        </w:rPr>
      </w:pPr>
      <w:bookmarkStart w:id="136" w:name="_Toc180164046"/>
      <w:bookmarkStart w:id="137" w:name="_Toc183521169"/>
      <w:bookmarkStart w:id="138" w:name="_Toc177118957"/>
      <w:bookmarkStart w:id="139" w:name="_Toc180163349"/>
      <w:bookmarkStart w:id="140" w:name="_Toc177138532"/>
      <w:bookmarkStart w:id="141" w:name="_Toc168485613"/>
      <w:bookmarkStart w:id="142" w:name="_Toc168485173"/>
      <w:bookmarkStart w:id="143" w:name="_Toc168485689"/>
      <w:bookmarkStart w:id="144" w:name="_Toc180163811"/>
      <w:bookmarkStart w:id="145" w:name="_Toc168485897"/>
      <w:bookmarkStart w:id="146" w:name="_Toc185243818"/>
    </w:p>
    <w:p w14:paraId="00777F5C" w14:textId="73571072" w:rsidR="0034246C" w:rsidRDefault="00940211">
      <w:pPr>
        <w:pStyle w:val="Heading2"/>
      </w:pPr>
      <w:bookmarkStart w:id="147" w:name="_Toc219470375"/>
      <w:r>
        <w:t>5.3</w:t>
      </w:r>
      <w:r>
        <w:tab/>
      </w:r>
      <w:bookmarkEnd w:id="136"/>
      <w:bookmarkEnd w:id="137"/>
      <w:bookmarkEnd w:id="138"/>
      <w:bookmarkEnd w:id="139"/>
      <w:bookmarkEnd w:id="140"/>
      <w:bookmarkEnd w:id="141"/>
      <w:bookmarkEnd w:id="142"/>
      <w:bookmarkEnd w:id="143"/>
      <w:bookmarkEnd w:id="144"/>
      <w:bookmarkEnd w:id="145"/>
      <w:bookmarkEnd w:id="146"/>
      <w:r w:rsidR="008F4116">
        <w:rPr>
          <w:lang w:eastAsia="zh-CN"/>
        </w:rPr>
        <w:t>NDT support for verification</w:t>
      </w:r>
      <w:bookmarkEnd w:id="147"/>
      <w:r w:rsidR="008F4116">
        <w:rPr>
          <w:lang w:eastAsia="zh-CN"/>
        </w:rPr>
        <w:t xml:space="preserve"> </w:t>
      </w:r>
    </w:p>
    <w:p w14:paraId="035D9C61" w14:textId="77777777" w:rsidR="0034246C" w:rsidRDefault="00940211" w:rsidP="00CF5846">
      <w:pPr>
        <w:pStyle w:val="Heading3"/>
      </w:pPr>
      <w:bookmarkStart w:id="148" w:name="_CR5_1_1_2"/>
      <w:bookmarkStart w:id="149" w:name="_CR5_1_1_1"/>
      <w:bookmarkStart w:id="150" w:name="_Toc219470376"/>
      <w:bookmarkStart w:id="151" w:name="_Hlk188017761"/>
      <w:bookmarkEnd w:id="148"/>
      <w:bookmarkEnd w:id="149"/>
      <w:r>
        <w:t>5.3.</w:t>
      </w:r>
      <w:r>
        <w:rPr>
          <w:rFonts w:eastAsia="SimSun" w:hint="eastAsia"/>
          <w:lang w:val="en-US" w:eastAsia="zh-CN"/>
        </w:rPr>
        <w:t>1</w:t>
      </w:r>
      <w:r>
        <w:tab/>
        <w:t>Description</w:t>
      </w:r>
      <w:bookmarkEnd w:id="150"/>
    </w:p>
    <w:p w14:paraId="3944F24F" w14:textId="77777777" w:rsidR="0034246C" w:rsidRDefault="00940211">
      <w:pPr>
        <w:jc w:val="both"/>
      </w:pPr>
      <w:r>
        <w:rPr>
          <w:lang w:eastAsia="zh-CN"/>
        </w:rPr>
        <w:t xml:space="preserve">This describes NDT use in support of verification. </w:t>
      </w:r>
    </w:p>
    <w:p w14:paraId="25108119" w14:textId="77777777" w:rsidR="0034246C" w:rsidRDefault="00940211" w:rsidP="00CF5846">
      <w:pPr>
        <w:pStyle w:val="Heading3"/>
      </w:pPr>
      <w:bookmarkStart w:id="152" w:name="_Toc219470377"/>
      <w:r>
        <w:t>5.3.</w:t>
      </w:r>
      <w:r>
        <w:rPr>
          <w:rFonts w:eastAsia="SimSun" w:hint="eastAsia"/>
          <w:lang w:val="en-US" w:eastAsia="zh-CN"/>
        </w:rPr>
        <w:t>2</w:t>
      </w:r>
      <w:r>
        <w:tab/>
        <w:t>Use cases</w:t>
      </w:r>
      <w:bookmarkEnd w:id="152"/>
    </w:p>
    <w:p w14:paraId="05355FBF" w14:textId="311C9E6D" w:rsidR="0034246C" w:rsidRDefault="00940211">
      <w:pPr>
        <w:pStyle w:val="Heading4"/>
        <w:rPr>
          <w:lang w:val="en-US"/>
        </w:rPr>
      </w:pPr>
      <w:bookmarkStart w:id="153" w:name="_Toc219470378"/>
      <w:r>
        <w:t>5.3.</w:t>
      </w:r>
      <w:r>
        <w:rPr>
          <w:rFonts w:eastAsia="SimSun" w:hint="eastAsia"/>
          <w:lang w:val="en-US" w:eastAsia="zh-CN"/>
        </w:rPr>
        <w:t>2</w:t>
      </w:r>
      <w:r>
        <w:t>.1</w:t>
      </w:r>
      <w:r>
        <w:tab/>
      </w:r>
      <w:r w:rsidR="008F4116">
        <w:t>General verification</w:t>
      </w:r>
      <w:bookmarkEnd w:id="153"/>
      <w:r w:rsidR="008F4116">
        <w:rPr>
          <w:lang w:val="en-US"/>
        </w:rPr>
        <w:t xml:space="preserve"> </w:t>
      </w:r>
    </w:p>
    <w:p w14:paraId="316F25AC" w14:textId="77777777" w:rsidR="004F533E" w:rsidRDefault="004F533E" w:rsidP="004F533E">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job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 simulation report. The NDT </w:t>
      </w:r>
      <w:proofErr w:type="spellStart"/>
      <w:r>
        <w:rPr>
          <w:lang w:val="en-US"/>
        </w:rPr>
        <w:t>MnS</w:t>
      </w:r>
      <w:proofErr w:type="spellEnd"/>
      <w:r>
        <w:rPr>
          <w:lang w:val="en-US"/>
        </w:rPr>
        <w:t xml:space="preserve"> producer should be enabled to send the simulation report to </w:t>
      </w:r>
      <w:proofErr w:type="spellStart"/>
      <w:r>
        <w:rPr>
          <w:lang w:val="en-US"/>
        </w:rPr>
        <w:t>MnS</w:t>
      </w:r>
      <w:proofErr w:type="spellEnd"/>
      <w:r>
        <w:rPr>
          <w:lang w:val="en-US"/>
        </w:rPr>
        <w:t xml:space="preserve"> consumer to indicate the network simulation results.</w:t>
      </w:r>
    </w:p>
    <w:p w14:paraId="7A86EF88" w14:textId="5B51410C" w:rsidR="0034246C" w:rsidRDefault="00940211">
      <w:pPr>
        <w:pStyle w:val="Heading4"/>
        <w:rPr>
          <w:lang w:val="en-US"/>
        </w:rPr>
      </w:pPr>
      <w:bookmarkStart w:id="154" w:name="_Toc219470379"/>
      <w:r>
        <w:t>5.3.</w:t>
      </w:r>
      <w:r>
        <w:rPr>
          <w:rFonts w:eastAsia="SimSun" w:hint="eastAsia"/>
          <w:lang w:val="en-US" w:eastAsia="zh-CN"/>
        </w:rPr>
        <w:t>2</w:t>
      </w:r>
      <w:r>
        <w:t>.2</w:t>
      </w:r>
      <w:r>
        <w:tab/>
      </w:r>
      <w:r w:rsidR="008F4116">
        <w:t xml:space="preserve">Verification </w:t>
      </w:r>
      <w:r w:rsidR="008F4116">
        <w:rPr>
          <w:lang w:val="en-US"/>
        </w:rPr>
        <w:t>of network response to events</w:t>
      </w:r>
      <w:bookmarkEnd w:id="154"/>
      <w:r w:rsidR="008F4116">
        <w:rPr>
          <w:lang w:val="en-US"/>
        </w:rPr>
        <w:t xml:space="preserve"> </w:t>
      </w:r>
    </w:p>
    <w:p w14:paraId="25A02D44" w14:textId="04EC3BF3" w:rsidR="0034246C" w:rsidRPr="00143E75" w:rsidRDefault="00940211" w:rsidP="00143E75">
      <w:r w:rsidRPr="00143E75">
        <w:t xml:space="preserve">The network can experience different kinds of events, including failure and non-failure events. A failure event refers to the </w:t>
      </w:r>
      <w:r w:rsidRPr="00143E75">
        <w:rPr>
          <w:rFonts w:hint="eastAsia"/>
        </w:rPr>
        <w:t xml:space="preserve">situation </w:t>
      </w:r>
      <w:r w:rsidRPr="00143E75">
        <w:t xml:space="preserve">where the network does not behave as expected, e.g., where users in the network are completely unable to get service from the network. A non-failure event refers to the </w:t>
      </w:r>
      <w:r w:rsidRPr="00143E75">
        <w:rPr>
          <w:rFonts w:hint="eastAsia"/>
        </w:rPr>
        <w:t xml:space="preserve">situation </w:t>
      </w:r>
      <w:r w:rsidRPr="00143E75">
        <w:t xml:space="preserve">where the network experiences an unusual </w:t>
      </w:r>
      <w:r w:rsidR="00F20A7B" w:rsidRPr="00143E75">
        <w:t>occurrence,</w:t>
      </w:r>
      <w:r w:rsidRPr="00143E75">
        <w:t xml:space="preserve"> but users are still able to get service. The NDT can be used to evaluate how the network </w:t>
      </w:r>
      <w:r w:rsidR="00F20A7B" w:rsidRPr="00143E75">
        <w:t>responds to</w:t>
      </w:r>
      <w:r w:rsidRPr="00143E75">
        <w:t xml:space="preserve"> any of these events. The NDT can model network </w:t>
      </w:r>
      <w:proofErr w:type="spellStart"/>
      <w:r w:rsidRPr="00143E75">
        <w:t>behaviors</w:t>
      </w:r>
      <w:proofErr w:type="spellEnd"/>
      <w:r w:rsidRPr="00143E75">
        <w:t xml:space="preserve"> and provide information on potential impact of network events. The NDT can be used to evaluate if a particular event will cause a network failure or whether the network can withstand the event. </w:t>
      </w:r>
    </w:p>
    <w:p w14:paraId="0CF56319" w14:textId="77777777" w:rsidR="0034246C" w:rsidRPr="00143E75" w:rsidRDefault="00940211" w:rsidP="00143E75">
      <w:r w:rsidRPr="00143E75">
        <w:t>The following is an example of events that can be supported:</w:t>
      </w:r>
    </w:p>
    <w:p w14:paraId="4C1D24B9" w14:textId="348218D2" w:rsidR="004F533E" w:rsidRPr="00143E75" w:rsidRDefault="004F533E" w:rsidP="00143E75">
      <w:pPr>
        <w:pStyle w:val="B1"/>
      </w:pPr>
      <w:r w:rsidRPr="00143E75">
        <w:t xml:space="preserve">- </w:t>
      </w:r>
      <w:r w:rsidRPr="00143E75">
        <w:tab/>
        <w:t>S</w:t>
      </w:r>
      <w:r w:rsidRPr="00143E75">
        <w:rPr>
          <w:rFonts w:hint="eastAsia"/>
        </w:rPr>
        <w:t>ignal</w:t>
      </w:r>
      <w:r w:rsidRPr="00143E75">
        <w:rPr>
          <w:rFonts w:eastAsia="DengXian" w:hint="eastAsia"/>
        </w:rPr>
        <w:t>l</w:t>
      </w:r>
      <w:r w:rsidRPr="00143E75">
        <w:rPr>
          <w:rFonts w:hint="eastAsia"/>
        </w:rPr>
        <w:t>ing storm</w:t>
      </w:r>
      <w:r w:rsidRPr="00143E75">
        <w:t>s: A s</w:t>
      </w:r>
      <w:r w:rsidRPr="00143E75">
        <w:rPr>
          <w:rFonts w:hint="eastAsia"/>
        </w:rPr>
        <w:t>ignal</w:t>
      </w:r>
      <w:r w:rsidRPr="00143E75">
        <w:rPr>
          <w:rFonts w:eastAsia="DengXian" w:hint="eastAsia"/>
        </w:rPr>
        <w:t>l</w:t>
      </w:r>
      <w:r w:rsidRPr="00143E75">
        <w:rPr>
          <w:rFonts w:hint="eastAsia"/>
        </w:rPr>
        <w:t>ing storm</w:t>
      </w:r>
      <w:r w:rsidRPr="00143E75">
        <w:t xml:space="preserve"> is a failure event </w:t>
      </w:r>
      <w:r w:rsidRPr="00143E75">
        <w:rPr>
          <w:rFonts w:hint="eastAsia"/>
        </w:rPr>
        <w:t>where a large number of signa</w:t>
      </w:r>
      <w:r w:rsidRPr="00143E75">
        <w:rPr>
          <w:rFonts w:eastAsia="DengXian" w:hint="eastAsia"/>
        </w:rPr>
        <w:t>l</w:t>
      </w:r>
      <w:r w:rsidRPr="00143E75">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r w:rsidRPr="00143E75">
        <w:t>many</w:t>
      </w:r>
      <w:r w:rsidRPr="00143E75">
        <w:rPr>
          <w:rFonts w:hint="eastAsia"/>
        </w:rPr>
        <w:t xml:space="preserve"> signa</w:t>
      </w:r>
      <w:r w:rsidRPr="00143E75">
        <w:rPr>
          <w:rFonts w:eastAsia="DengXian" w:hint="eastAsia"/>
        </w:rPr>
        <w:t>l</w:t>
      </w:r>
      <w:r w:rsidRPr="00143E75">
        <w:rPr>
          <w:rFonts w:hint="eastAsia"/>
        </w:rPr>
        <w:t xml:space="preserve">ling messages surge suddenly, causing </w:t>
      </w:r>
      <w:r w:rsidRPr="00143E75">
        <w:t xml:space="preserve">a </w:t>
      </w:r>
      <w:r w:rsidRPr="00143E75">
        <w:rPr>
          <w:rFonts w:hint="eastAsia"/>
        </w:rPr>
        <w:t>signal</w:t>
      </w:r>
      <w:r w:rsidRPr="00143E75">
        <w:rPr>
          <w:rFonts w:eastAsia="DengXian" w:hint="eastAsia"/>
        </w:rPr>
        <w:t>l</w:t>
      </w:r>
      <w:r w:rsidRPr="00143E75">
        <w:rPr>
          <w:rFonts w:hint="eastAsia"/>
        </w:rPr>
        <w:t>ing storm</w:t>
      </w:r>
      <w:r w:rsidRPr="00143E75">
        <w:t>. In this scenario, NDT is used to simulate/emulate the network behaviour of surges in signal</w:t>
      </w:r>
      <w:r w:rsidRPr="00143E75">
        <w:rPr>
          <w:rFonts w:eastAsia="DengXian" w:hint="eastAsia"/>
        </w:rPr>
        <w:t>l</w:t>
      </w:r>
      <w:r w:rsidRPr="00143E75">
        <w:t xml:space="preserve">ing requests on the network. For example, NDT can simulate/emulate a sudden surge in the number of UE requests in the scenario of major holidays or network interruption recovery. Operators can also select the multiplication factor for </w:t>
      </w:r>
      <w:r w:rsidRPr="00143E75">
        <w:rPr>
          <w:rFonts w:hint="eastAsia"/>
        </w:rPr>
        <w:t>the</w:t>
      </w:r>
      <w:r w:rsidRPr="00143E75">
        <w:t xml:space="preserve"> surge in signal</w:t>
      </w:r>
      <w:r w:rsidRPr="00143E75">
        <w:rPr>
          <w:rFonts w:eastAsia="DengXian" w:hint="eastAsia"/>
        </w:rPr>
        <w:t>l</w:t>
      </w:r>
      <w:r w:rsidRPr="00143E75">
        <w:t xml:space="preserve">ing requests to be injected in NDT to evaluate the network resilience capability in response to different severity levels of events. </w:t>
      </w:r>
    </w:p>
    <w:p w14:paraId="130BD8AB" w14:textId="21F19964" w:rsidR="0034246C" w:rsidRDefault="00940211" w:rsidP="00CF5846">
      <w:pPr>
        <w:pStyle w:val="Heading4"/>
      </w:pPr>
      <w:bookmarkStart w:id="155" w:name="_Toc219470380"/>
      <w:r>
        <w:lastRenderedPageBreak/>
        <w:t>5.3.</w:t>
      </w:r>
      <w:r>
        <w:rPr>
          <w:rFonts w:eastAsia="SimSun" w:hint="eastAsia"/>
          <w:lang w:val="en-US" w:eastAsia="zh-CN"/>
        </w:rPr>
        <w:t>2</w:t>
      </w:r>
      <w:r>
        <w:t>.3</w:t>
      </w:r>
      <w:r>
        <w:tab/>
      </w:r>
      <w:r w:rsidR="008F4116">
        <w:t>Verification of network configurations</w:t>
      </w:r>
      <w:bookmarkEnd w:id="155"/>
    </w:p>
    <w:p w14:paraId="6EF4C048" w14:textId="77777777" w:rsidR="004F533E" w:rsidRDefault="004F533E" w:rsidP="004F533E">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job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940211">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3C2DC0C2" w:rsidR="0034246C" w:rsidRDefault="00940211" w:rsidP="00CF5846">
      <w:pPr>
        <w:pStyle w:val="Heading4"/>
      </w:pPr>
      <w:bookmarkStart w:id="156" w:name="_Toc219470381"/>
      <w:r>
        <w:t>5.3.</w:t>
      </w:r>
      <w:r>
        <w:rPr>
          <w:rFonts w:eastAsia="SimSun" w:hint="eastAsia"/>
          <w:lang w:val="en-US" w:eastAsia="zh-CN"/>
        </w:rPr>
        <w:t>2</w:t>
      </w:r>
      <w:r>
        <w:t>.4</w:t>
      </w:r>
      <w:r>
        <w:tab/>
      </w:r>
      <w:r w:rsidR="008F4116">
        <w:t>Verification of automation-function configurations</w:t>
      </w:r>
      <w:bookmarkEnd w:id="156"/>
    </w:p>
    <w:p w14:paraId="69652FE4" w14:textId="77777777" w:rsidR="0034246C" w:rsidRDefault="00940211">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940211">
      <w:pPr>
        <w:numPr>
          <w:ilvl w:val="255"/>
          <w:numId w:val="0"/>
        </w:numPr>
        <w:jc w:val="both"/>
      </w:pPr>
      <w:bookmarkStart w:id="157"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158" w:name="_Hlk188621960"/>
      <w:r>
        <w:rPr>
          <w:rFonts w:hint="eastAsia"/>
          <w:lang w:val="en-US" w:eastAsia="zh-CN"/>
        </w:rPr>
        <w:t xml:space="preserve"> </w:t>
      </w:r>
      <w:bookmarkEnd w:id="158"/>
      <w:r>
        <w:rPr>
          <w:rFonts w:hint="eastAsia"/>
          <w:lang w:val="en-US" w:eastAsia="zh-CN"/>
        </w:rPr>
        <w:t xml:space="preserve">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7"/>
    </w:p>
    <w:p w14:paraId="7E81440D" w14:textId="77777777" w:rsidR="0034246C" w:rsidRDefault="00940211" w:rsidP="00CF5846">
      <w:pPr>
        <w:pStyle w:val="Heading3"/>
      </w:pPr>
      <w:bookmarkStart w:id="159" w:name="_Toc219470382"/>
      <w:r>
        <w:t>5.</w:t>
      </w:r>
      <w:r>
        <w:rPr>
          <w:rFonts w:eastAsia="SimSun" w:hint="eastAsia"/>
          <w:lang w:val="en-US" w:eastAsia="zh-CN"/>
        </w:rPr>
        <w:t>3.3</w:t>
      </w:r>
      <w:r>
        <w:tab/>
        <w:t>Requirements</w:t>
      </w:r>
      <w:bookmarkEnd w:id="159"/>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60" w:name="_Hlk192245588"/>
            <w:bookmarkEnd w:id="151"/>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4F533E"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5F2540DA"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4F533E"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32A946DD"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4F533E"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442B2DD4"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11109417"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65A2389C"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4F533E"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30731390"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r>
              <w:rPr>
                <w:rFonts w:ascii="Arial" w:eastAsia="Microsoft YaHei" w:hAnsi="Arial" w:cs="Arial"/>
                <w:kern w:val="2"/>
                <w:sz w:val="18"/>
                <w:szCs w:val="18"/>
                <w:lang w:eastAsia="zh-CN" w:bidi="ar-KW"/>
              </w:rPr>
              <w:lastRenderedPageBreak/>
              <w:t xml:space="preserve">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lastRenderedPageBreak/>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60"/>
    </w:tbl>
    <w:p w14:paraId="1340F065" w14:textId="77777777" w:rsidR="0034246C" w:rsidRPr="008F4116" w:rsidRDefault="0034246C">
      <w:pPr>
        <w:rPr>
          <w:rFonts w:eastAsia="DengXian"/>
          <w:lang w:eastAsia="zh-CN"/>
        </w:rPr>
      </w:pPr>
    </w:p>
    <w:p w14:paraId="3D53027F" w14:textId="77777777" w:rsidR="0034246C" w:rsidRDefault="00940211">
      <w:pPr>
        <w:pStyle w:val="Heading2"/>
        <w:rPr>
          <w:lang w:val="en-US"/>
        </w:rPr>
      </w:pPr>
      <w:bookmarkStart w:id="161" w:name="_Toc191630914"/>
      <w:bookmarkStart w:id="162" w:name="_Toc219470383"/>
      <w:bookmarkStart w:id="163" w:name="_Toc191630919"/>
      <w:bookmarkStart w:id="164" w:name="_Toc191630920"/>
      <w:r>
        <w:t>5.</w:t>
      </w:r>
      <w:r>
        <w:rPr>
          <w:lang w:val="en-US" w:eastAsia="zh-CN"/>
        </w:rPr>
        <w:t>4</w:t>
      </w:r>
      <w:r>
        <w:tab/>
      </w:r>
      <w:r>
        <w:rPr>
          <w:lang w:eastAsia="zh-CN"/>
        </w:rPr>
        <w:t>NDT support for data generation</w:t>
      </w:r>
      <w:bookmarkEnd w:id="161"/>
      <w:bookmarkEnd w:id="162"/>
    </w:p>
    <w:p w14:paraId="349397A2" w14:textId="77777777" w:rsidR="0034246C" w:rsidRDefault="00940211" w:rsidP="00CF5846">
      <w:pPr>
        <w:pStyle w:val="Heading3"/>
        <w:rPr>
          <w:lang w:val="en-US" w:eastAsia="zh-CN"/>
        </w:rPr>
      </w:pPr>
      <w:bookmarkStart w:id="165" w:name="_Toc191630915"/>
      <w:bookmarkStart w:id="166" w:name="_Toc219470384"/>
      <w:r>
        <w:t>5.</w:t>
      </w:r>
      <w:r>
        <w:rPr>
          <w:rFonts w:hint="eastAsia"/>
          <w:lang w:val="en-US" w:eastAsia="zh-CN"/>
        </w:rPr>
        <w:t>4</w:t>
      </w:r>
      <w:r>
        <w:t>.1</w:t>
      </w:r>
      <w:r>
        <w:tab/>
        <w:t>Description</w:t>
      </w:r>
      <w:bookmarkEnd w:id="165"/>
      <w:bookmarkEnd w:id="166"/>
    </w:p>
    <w:p w14:paraId="6CA50EEA" w14:textId="2806A444" w:rsidR="003739A0" w:rsidRDefault="003739A0" w:rsidP="003739A0">
      <w:pPr>
        <w:jc w:val="both"/>
      </w:pPr>
      <w:bookmarkStart w:id="167"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940211" w:rsidP="00CF5846">
      <w:pPr>
        <w:pStyle w:val="Heading3"/>
        <w:rPr>
          <w:lang w:val="en-US" w:eastAsia="zh-CN"/>
        </w:rPr>
      </w:pPr>
      <w:bookmarkStart w:id="168" w:name="_Toc219470385"/>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7"/>
      <w:bookmarkEnd w:id="168"/>
    </w:p>
    <w:p w14:paraId="36AE6BB9" w14:textId="77777777" w:rsidR="0034246C" w:rsidRDefault="00940211">
      <w:pPr>
        <w:pStyle w:val="Heading4"/>
        <w:rPr>
          <w:lang w:val="en-US" w:eastAsia="ja-JP"/>
        </w:rPr>
      </w:pPr>
      <w:bookmarkStart w:id="169" w:name="_Toc191630917"/>
      <w:bookmarkStart w:id="170" w:name="_Toc219470386"/>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69"/>
      <w:bookmarkEnd w:id="170"/>
    </w:p>
    <w:p w14:paraId="61B7B6D6" w14:textId="7E0457AE" w:rsidR="00737B95" w:rsidRDefault="00737B95" w:rsidP="00737B95">
      <w:pPr>
        <w:rPr>
          <w:lang w:val="en-US" w:eastAsia="zh-CN"/>
        </w:rPr>
      </w:pPr>
      <w:bookmarkStart w:id="171" w:name="_Toc191630918"/>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Microsoft YaHei" w:hint="eastAsia"/>
          <w:kern w:val="2"/>
          <w:szCs w:val="18"/>
          <w:lang w:val="en-US" w:eastAsia="zh-CN" w:bidi="ar-KW"/>
        </w:rPr>
        <w:t xml:space="preserve"> When receiving the request from </w:t>
      </w:r>
      <w:r>
        <w:rPr>
          <w:rFonts w:hint="eastAsia"/>
          <w:lang w:val="en-US" w:eastAsia="zh-CN"/>
        </w:rPr>
        <w:t>t</w:t>
      </w:r>
      <w:r>
        <w:rPr>
          <w:lang w:eastAsia="zh-CN"/>
        </w:rPr>
        <w:t xml:space="preserve">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the </w:t>
      </w:r>
      <w:proofErr w:type="spellStart"/>
      <w:r>
        <w:rPr>
          <w:lang w:eastAsia="zh-CN"/>
        </w:rPr>
        <w:t>MnS</w:t>
      </w:r>
      <w:proofErr w:type="spellEnd"/>
      <w:r>
        <w:rPr>
          <w:lang w:eastAsia="zh-CN"/>
        </w:rPr>
        <w:t xml:space="preserve">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CommentReference"/>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Microsoft YaHei"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collects the data from the physical network </w:t>
      </w:r>
      <w:r>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074FCAE1" w14:textId="77777777" w:rsidR="0034246C" w:rsidRDefault="00940211">
      <w:pPr>
        <w:rPr>
          <w:lang w:val="en-US"/>
        </w:rPr>
      </w:pPr>
      <w:r>
        <w:rPr>
          <w:lang w:val="en-US"/>
        </w:rPr>
        <w:t>The data generation scenarios that the NDT might support include those in following sub-clauses.</w:t>
      </w:r>
    </w:p>
    <w:p w14:paraId="1B26DAB4" w14:textId="77777777" w:rsidR="0034246C" w:rsidRDefault="00940211">
      <w:pPr>
        <w:pStyle w:val="Heading4"/>
      </w:pPr>
      <w:bookmarkStart w:id="172" w:name="_Toc219470387"/>
      <w:r>
        <w:t>5.</w:t>
      </w:r>
      <w:r>
        <w:rPr>
          <w:lang w:val="en-US" w:eastAsia="zh-CN"/>
        </w:rPr>
        <w:t>4</w:t>
      </w:r>
      <w:r>
        <w:t>.</w:t>
      </w:r>
      <w:r>
        <w:rPr>
          <w:lang w:val="en-US" w:eastAsia="zh-CN"/>
        </w:rPr>
        <w:t>2</w:t>
      </w:r>
      <w:r>
        <w:t>.</w:t>
      </w:r>
      <w:r>
        <w:rPr>
          <w:lang w:val="en-US" w:eastAsia="zh-CN"/>
        </w:rPr>
        <w:t>2</w:t>
      </w:r>
      <w:r>
        <w:tab/>
        <w:t>Using NDT to generate ML training data</w:t>
      </w:r>
      <w:bookmarkEnd w:id="171"/>
      <w:bookmarkEnd w:id="172"/>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DengXian"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94021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488E0BD8" w14:textId="77777777" w:rsidR="008A45DB" w:rsidRDefault="008A45DB" w:rsidP="008A45DB">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proofErr w:type="spellStart"/>
      <w:r w:rsidRPr="00437196">
        <w:rPr>
          <w:rFonts w:eastAsia="Microsoft YaHei"/>
          <w:kern w:val="2"/>
          <w:szCs w:val="18"/>
          <w:lang w:eastAsia="zh-CN" w:bidi="ar-KW"/>
        </w:rPr>
        <w:t>MnS</w:t>
      </w:r>
      <w:proofErr w:type="spellEnd"/>
      <w:r w:rsidRPr="00437196">
        <w:rPr>
          <w:rFonts w:eastAsia="Microsoft YaHei"/>
          <w:kern w:val="2"/>
          <w:szCs w:val="18"/>
          <w:lang w:eastAsia="zh-CN" w:bidi="ar-KW"/>
        </w:rPr>
        <w:t xml:space="preserve">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 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w:t>
      </w:r>
      <w:r>
        <w:rPr>
          <w:rFonts w:hint="eastAsia"/>
          <w:lang w:val="en-US" w:eastAsia="zh-CN"/>
        </w:rPr>
        <w:t xml:space="preserve">, </w:t>
      </w:r>
      <w:proofErr w:type="spellStart"/>
      <w:r>
        <w:rPr>
          <w:rFonts w:hint="eastAsia"/>
          <w:lang w:val="en-US" w:eastAsia="zh-CN"/>
        </w:rPr>
        <w:t>etc</w:t>
      </w:r>
      <w:proofErr w:type="spellEnd"/>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173"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173"/>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9456015" w14:textId="1684B001" w:rsidR="0034246C" w:rsidRPr="009E7A24" w:rsidRDefault="0034246C">
      <w:pPr>
        <w:rPr>
          <w:lang w:val="en-US" w:eastAsia="zh-CN"/>
        </w:rPr>
      </w:pPr>
    </w:p>
    <w:p w14:paraId="5583DE91" w14:textId="77777777" w:rsidR="0034246C" w:rsidRPr="00CF5846" w:rsidRDefault="00940211" w:rsidP="00CF5846">
      <w:pPr>
        <w:pStyle w:val="Heading4"/>
      </w:pPr>
      <w:bookmarkStart w:id="174" w:name="_Toc219470388"/>
      <w:r w:rsidRPr="00CF5846">
        <w:t>5.4.2.3</w:t>
      </w:r>
      <w:r w:rsidRPr="00CF5846">
        <w:rPr>
          <w:rFonts w:hint="eastAsia"/>
        </w:rPr>
        <w:tab/>
        <w:t>Using NDT to generate</w:t>
      </w:r>
      <w:r w:rsidRPr="00CF5846">
        <w:t xml:space="preserve"> user </w:t>
      </w:r>
      <w:r w:rsidRPr="00CF5846">
        <w:rPr>
          <w:rFonts w:hint="eastAsia"/>
        </w:rPr>
        <w:t>experience data</w:t>
      </w:r>
      <w:bookmarkEnd w:id="174"/>
    </w:p>
    <w:p w14:paraId="510B391C" w14:textId="2DD59051" w:rsidR="00592875" w:rsidRDefault="00940211">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r>
        <w:rPr>
          <w:rFonts w:hint="eastAsia"/>
          <w:lang w:val="en-US" w:eastAsia="zh-CN"/>
        </w:rPr>
        <w:t xml:space="preserve"> </w:t>
      </w:r>
    </w:p>
    <w:p w14:paraId="7BA7FDB7" w14:textId="2E2EA957" w:rsidR="003327A1" w:rsidRDefault="003327A1" w:rsidP="003327A1">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r>
        <w:rPr>
          <w:rFonts w:hint="eastAsia"/>
          <w:lang w:val="en-US" w:eastAsia="zh-CN"/>
        </w:rPr>
        <w:t>s.</w:t>
      </w:r>
      <w:r>
        <w:rPr>
          <w:lang w:val="en-US" w:eastAsia="zh-CN"/>
        </w:rPr>
        <w:t xml:space="preserve"> The results may be provided to other network functionalit</w:t>
      </w:r>
      <w:r>
        <w:rPr>
          <w:rFonts w:hint="eastAsia"/>
          <w:lang w:val="en-US" w:eastAsia="zh-CN"/>
        </w:rPr>
        <w:t>ies</w:t>
      </w:r>
      <w:r>
        <w:rPr>
          <w:lang w:val="en-US" w:eastAsia="zh-CN"/>
        </w:rPr>
        <w:t xml:space="preserve">, e.g. MDA, </w:t>
      </w:r>
      <w:r>
        <w:t>for further analysing the customer satisfaction level for network services</w:t>
      </w:r>
      <w:r>
        <w:rPr>
          <w:rFonts w:hint="eastAsia"/>
          <w:lang w:val="en-US" w:eastAsia="zh-CN"/>
        </w:rPr>
        <w:t>.</w:t>
      </w:r>
    </w:p>
    <w:p w14:paraId="76BD5D79" w14:textId="4F232E85" w:rsidR="003327A1" w:rsidRDefault="003327A1" w:rsidP="003327A1">
      <w:pPr>
        <w:rPr>
          <w:rFonts w:eastAsia="DengXian"/>
          <w:lang w:eastAsia="zh-CN"/>
        </w:rPr>
      </w:pPr>
      <w:r>
        <w:rPr>
          <w:rFonts w:eastAsia="DengXian"/>
          <w:lang w:eastAsia="zh-CN"/>
        </w:rPr>
        <w:t xml:space="preserve">The satisfaction </w:t>
      </w:r>
      <w:r>
        <w:rPr>
          <w:rFonts w:eastAsia="DengXian" w:hint="eastAsia"/>
          <w:lang w:val="en-US" w:eastAsia="zh-CN"/>
        </w:rPr>
        <w:t>with</w:t>
      </w:r>
      <w:r>
        <w:rPr>
          <w:rFonts w:eastAsia="DengXian"/>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r>
        <w:rPr>
          <w:rFonts w:hint="eastAsia"/>
          <w:lang w:val="en-US" w:eastAsia="zh-CN"/>
        </w:rPr>
        <w:t xml:space="preserve"> data</w:t>
      </w:r>
      <w:r>
        <w:rPr>
          <w:rFonts w:eastAsia="Malgun Gothic"/>
          <w:lang w:eastAsia="ko-KR"/>
        </w:rPr>
        <w:t xml:space="preserve">, user experience data, and fault predictions, and to report the user experience data. </w:t>
      </w:r>
    </w:p>
    <w:p w14:paraId="3D95A368" w14:textId="7164E5D5" w:rsidR="0034246C" w:rsidRPr="00B51BDE" w:rsidRDefault="00B51BDE">
      <w:pPr>
        <w:rPr>
          <w:rFonts w:eastAsia="DengXian"/>
          <w:lang w:eastAsia="zh-CN"/>
        </w:rPr>
      </w:pPr>
      <w:r>
        <w:rPr>
          <w:rFonts w:eastAsia="Malgun Gothic"/>
          <w:lang w:eastAsia="ko-KR"/>
        </w:rPr>
        <w:lastRenderedPageBreak/>
        <w:t xml:space="preserve">This proactive approach allows CSPs (in this case, the NDT </w:t>
      </w:r>
      <w:proofErr w:type="spellStart"/>
      <w:r>
        <w:rPr>
          <w:rFonts w:eastAsia="Malgun Gothic"/>
          <w:lang w:eastAsia="ko-KR"/>
        </w:rPr>
        <w:t>MnS</w:t>
      </w:r>
      <w:proofErr w:type="spellEnd"/>
      <w:r>
        <w:rPr>
          <w:rFonts w:eastAsia="Malgun Gothic"/>
          <w:lang w:eastAsia="ko-KR"/>
        </w:rPr>
        <w:t xml:space="preserve"> Consumer) to identify potential detractors who are not satisfied with services across the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940211" w:rsidP="00CF5846">
      <w:pPr>
        <w:pStyle w:val="Heading3"/>
        <w:rPr>
          <w:rFonts w:eastAsia="DengXian"/>
          <w:lang w:val="en-US" w:eastAsia="zh-CN"/>
        </w:rPr>
      </w:pPr>
      <w:bookmarkStart w:id="175" w:name="_Toc219470389"/>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63"/>
      <w:bookmarkEnd w:id="175"/>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940211">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940211">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940211">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940211">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940211">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940211">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940211">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940211">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940211">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940211">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940211">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940211">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940211">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940211">
            <w:pPr>
              <w:pStyle w:val="TAL"/>
              <w:rPr>
                <w:rFonts w:cs="Arial"/>
                <w:szCs w:val="18"/>
              </w:rPr>
            </w:pPr>
            <w:r>
              <w:rPr>
                <w:rFonts w:cs="Arial"/>
                <w:szCs w:val="18"/>
              </w:rPr>
              <w:t xml:space="preserve">The 3GPP management system should support a capability to allow an authorized </w:t>
            </w:r>
            <w:proofErr w:type="spellStart"/>
            <w:r>
              <w:rPr>
                <w:rFonts w:cs="Arial"/>
                <w:szCs w:val="18"/>
              </w:rPr>
              <w:t>MnS</w:t>
            </w:r>
            <w:proofErr w:type="spellEnd"/>
            <w:r>
              <w:rPr>
                <w:rFonts w:cs="Arial"/>
                <w:szCs w:val="18"/>
              </w:rPr>
              <w:t xml:space="preserve"> consumer to request generation of the user experience</w:t>
            </w:r>
            <w:r w:rsidR="002D373C">
              <w:rPr>
                <w:rFonts w:cs="Arial"/>
                <w:szCs w:val="18"/>
              </w:rPr>
              <w:t xml:space="preserve"> related</w:t>
            </w:r>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940211">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940211">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940211">
            <w:pPr>
              <w:pStyle w:val="TAL"/>
              <w:rPr>
                <w:rFonts w:cs="Arial"/>
                <w:szCs w:val="18"/>
              </w:rPr>
            </w:pPr>
            <w:r>
              <w:rPr>
                <w:rFonts w:cs="Arial"/>
                <w:szCs w:val="18"/>
              </w:rPr>
              <w:t xml:space="preserve">The 3GPP management system should support a capability to report the generated user experience </w:t>
            </w:r>
            <w:r w:rsidR="002D373C">
              <w:rPr>
                <w:rFonts w:cs="Arial"/>
                <w:szCs w:val="18"/>
              </w:rPr>
              <w:t xml:space="preserve">related </w:t>
            </w:r>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940211">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SimSun"/>
        </w:rPr>
      </w:pPr>
    </w:p>
    <w:p w14:paraId="4D595EEE" w14:textId="46D206ED" w:rsidR="0034246C" w:rsidRPr="008F4116" w:rsidRDefault="00940211" w:rsidP="008F4116">
      <w:pPr>
        <w:pStyle w:val="Heading2"/>
        <w:rPr>
          <w:rFonts w:eastAsia="DengXian"/>
          <w:lang w:val="en-US" w:eastAsia="zh-CN"/>
        </w:rPr>
      </w:pPr>
      <w:bookmarkStart w:id="176" w:name="_Toc219470390"/>
      <w:bookmarkEnd w:id="164"/>
      <w:r>
        <w:t>5</w:t>
      </w:r>
      <w:r>
        <w:rPr>
          <w:lang w:val="en-US" w:eastAsia="zh-CN"/>
        </w:rPr>
        <w:t>.5</w:t>
      </w:r>
      <w:r>
        <w:tab/>
      </w:r>
      <w:r w:rsidR="008F4116">
        <w:rPr>
          <w:lang w:val="en-US" w:eastAsia="zh-CN"/>
        </w:rPr>
        <w:t xml:space="preserve">Advanced </w:t>
      </w:r>
      <w:r w:rsidR="008F4116">
        <w:rPr>
          <w:lang w:eastAsia="zh-CN"/>
        </w:rPr>
        <w:t>NDT capabilities</w:t>
      </w:r>
      <w:bookmarkEnd w:id="176"/>
      <w:r w:rsidR="008F4116">
        <w:rPr>
          <w:lang w:eastAsia="zh-CN"/>
        </w:rPr>
        <w:t xml:space="preserve"> </w:t>
      </w:r>
    </w:p>
    <w:p w14:paraId="789B9D7C" w14:textId="77777777" w:rsidR="0034246C" w:rsidRDefault="00940211">
      <w:pPr>
        <w:pStyle w:val="Heading3"/>
      </w:pPr>
      <w:bookmarkStart w:id="177" w:name="_Toc219470391"/>
      <w:r>
        <w:rPr>
          <w:rFonts w:hint="eastAsia"/>
        </w:rPr>
        <w:t>5.</w:t>
      </w:r>
      <w:r>
        <w:t>5</w:t>
      </w:r>
      <w:r>
        <w:rPr>
          <w:rFonts w:hint="eastAsia"/>
        </w:rPr>
        <w:t>.1</w:t>
      </w:r>
      <w:r>
        <w:tab/>
      </w:r>
      <w:r>
        <w:rPr>
          <w:rFonts w:hint="eastAsia"/>
        </w:rPr>
        <w:t>Description</w:t>
      </w:r>
      <w:bookmarkEnd w:id="177"/>
    </w:p>
    <w:p w14:paraId="04F593C3" w14:textId="77777777" w:rsidR="0034246C" w:rsidRDefault="00940211">
      <w:r>
        <w:t>This clause describes advanced uses of Network digital twins.</w:t>
      </w:r>
    </w:p>
    <w:p w14:paraId="5C32611A" w14:textId="77777777" w:rsidR="0034246C" w:rsidRDefault="00940211">
      <w:pPr>
        <w:pStyle w:val="Heading3"/>
      </w:pPr>
      <w:bookmarkStart w:id="178" w:name="_Toc219470392"/>
      <w:r>
        <w:t>5.</w:t>
      </w:r>
      <w:r>
        <w:rPr>
          <w:rFonts w:eastAsia="SimSun" w:hint="eastAsia"/>
          <w:lang w:val="en-US" w:eastAsia="zh-CN"/>
        </w:rPr>
        <w:t>5</w:t>
      </w:r>
      <w:r>
        <w:t>.2</w:t>
      </w:r>
      <w:r>
        <w:tab/>
        <w:t>Use Cases</w:t>
      </w:r>
      <w:bookmarkEnd w:id="178"/>
    </w:p>
    <w:p w14:paraId="13C4044E" w14:textId="02609754" w:rsidR="0034246C" w:rsidRDefault="00940211">
      <w:pPr>
        <w:pStyle w:val="Heading4"/>
      </w:pPr>
      <w:bookmarkStart w:id="179" w:name="_Toc219470393"/>
      <w:r>
        <w:t>5.</w:t>
      </w:r>
      <w:r>
        <w:rPr>
          <w:rFonts w:eastAsia="SimSun" w:hint="eastAsia"/>
          <w:lang w:val="en-US" w:eastAsia="zh-CN"/>
        </w:rPr>
        <w:t>5</w:t>
      </w:r>
      <w:r>
        <w:t>.2.1</w:t>
      </w:r>
      <w:r>
        <w:tab/>
      </w:r>
      <w:r w:rsidR="008F4116">
        <w:t>Collaboration between NDTs</w:t>
      </w:r>
      <w:bookmarkEnd w:id="179"/>
      <w:r w:rsidR="008F4116">
        <w:t xml:space="preserve"> </w:t>
      </w:r>
    </w:p>
    <w:p w14:paraId="057E5DDB" w14:textId="77777777" w:rsidR="000241A9" w:rsidRPr="00A87912" w:rsidRDefault="000241A9" w:rsidP="000241A9">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2922D155" w14:textId="3FCA7868" w:rsidR="002F2FA2" w:rsidRDefault="002F2FA2" w:rsidP="002F2FA2">
      <w:r>
        <w:t>The</w:t>
      </w:r>
      <w:r>
        <w:rPr>
          <w:lang w:eastAsia="ja-JP"/>
        </w:rPr>
        <w:t xml:space="preserve"> NDT </w:t>
      </w:r>
      <w:proofErr w:type="spellStart"/>
      <w:r>
        <w:t>MnS</w:t>
      </w:r>
      <w:proofErr w:type="spellEnd"/>
      <w:r>
        <w:t xml:space="preserve">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r>
        <w:t>.</w:t>
      </w:r>
    </w:p>
    <w:p w14:paraId="5DD557C4" w14:textId="5579F869" w:rsidR="002F2FA2" w:rsidRDefault="002F2FA2" w:rsidP="002F2FA2">
      <w:r>
        <w:t>The benefits of collaboration between NDT Functions are:</w:t>
      </w:r>
    </w:p>
    <w:p w14:paraId="5C94F41C" w14:textId="433BAAB0" w:rsidR="002F2FA2" w:rsidRDefault="002F2FA2" w:rsidP="002F2FA2">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630FF3E8" w:rsidR="002F2FA2" w:rsidRDefault="002F2FA2" w:rsidP="002F2FA2">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sidR="00203A7A">
        <w:rPr>
          <w:rFonts w:eastAsia="DengXian" w:hint="eastAsia"/>
          <w:lang w:eastAsia="zh-CN"/>
        </w:rPr>
        <w:t xml:space="preserve"> </w:t>
      </w:r>
      <w:r w:rsidRPr="00D31AB9">
        <w:t>instances</w:t>
      </w:r>
      <w:r>
        <w:t>.</w:t>
      </w:r>
    </w:p>
    <w:p w14:paraId="302931B7" w14:textId="6BDAB899" w:rsidR="002F2FA2" w:rsidRDefault="002F2FA2" w:rsidP="002F2FA2">
      <w:pPr>
        <w:pStyle w:val="B1"/>
        <w:rPr>
          <w:lang w:val="en-US" w:eastAsia="zh-CN"/>
        </w:rPr>
      </w:pPr>
    </w:p>
    <w:p w14:paraId="068B4BE8" w14:textId="77777777" w:rsidR="0034246C" w:rsidRDefault="00940211">
      <w:pPr>
        <w:pStyle w:val="Heading3"/>
      </w:pPr>
      <w:bookmarkStart w:id="180" w:name="_Toc219470394"/>
      <w:r>
        <w:t>5.</w:t>
      </w:r>
      <w:r>
        <w:rPr>
          <w:rFonts w:eastAsia="SimSun" w:hint="eastAsia"/>
          <w:lang w:val="en-US" w:eastAsia="zh-CN"/>
        </w:rPr>
        <w:t>5</w:t>
      </w:r>
      <w:r>
        <w:t>.</w:t>
      </w:r>
      <w:r>
        <w:rPr>
          <w:rFonts w:hint="eastAsia"/>
        </w:rPr>
        <w:t>3</w:t>
      </w:r>
      <w:r>
        <w:tab/>
        <w:t>Requirements</w:t>
      </w:r>
      <w:bookmarkEnd w:id="180"/>
    </w:p>
    <w:bookmarkEnd w:id="72"/>
    <w:bookmarkEnd w:id="73"/>
    <w:bookmarkEnd w:id="74"/>
    <w:bookmarkEnd w:id="75"/>
    <w:bookmarkEnd w:id="76"/>
    <w:bookmarkEnd w:id="77"/>
    <w:bookmarkEnd w:id="78"/>
    <w:bookmarkEnd w:id="79"/>
    <w:bookmarkEnd w:id="80"/>
    <w:bookmarkEnd w:id="81"/>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613D9B2C"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5F7F50EA" w:rsidR="008F4116" w:rsidRDefault="009E0E4D"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1124879D" w14:textId="77777777" w:rsidR="0034246C" w:rsidRPr="008F4116" w:rsidRDefault="0034246C">
      <w:pPr>
        <w:rPr>
          <w:rFonts w:eastAsia="DengXian"/>
          <w:lang w:eastAsia="zh-CN"/>
        </w:rPr>
      </w:pPr>
    </w:p>
    <w:p w14:paraId="417352B3" w14:textId="77777777" w:rsidR="0034246C" w:rsidRDefault="00940211">
      <w:pPr>
        <w:pStyle w:val="Heading1"/>
      </w:pPr>
      <w:bookmarkStart w:id="181" w:name="_Toc191630925"/>
      <w:bookmarkStart w:id="182" w:name="_Toc219470395"/>
      <w:r>
        <w:lastRenderedPageBreak/>
        <w:t>6</w:t>
      </w:r>
      <w:r>
        <w:tab/>
      </w:r>
      <w:r>
        <w:rPr>
          <w:rFonts w:hint="eastAsia"/>
        </w:rPr>
        <w:t>Management service</w:t>
      </w:r>
      <w:r>
        <w:rPr>
          <w:lang w:val="en-US" w:eastAsia="zh-CN"/>
        </w:rPr>
        <w:t xml:space="preserve"> for NDT</w:t>
      </w:r>
      <w:r>
        <w:rPr>
          <w:rFonts w:hint="eastAsia"/>
        </w:rPr>
        <w:t xml:space="preserve"> (stage 2)</w:t>
      </w:r>
      <w:bookmarkStart w:id="183" w:name="OLE_LINK1"/>
      <w:bookmarkEnd w:id="181"/>
      <w:bookmarkEnd w:id="182"/>
    </w:p>
    <w:p w14:paraId="00386D81" w14:textId="77777777" w:rsidR="0034246C" w:rsidRDefault="00940211">
      <w:pPr>
        <w:pStyle w:val="Heading2"/>
      </w:pPr>
      <w:bookmarkStart w:id="184" w:name="_Toc219470396"/>
      <w:bookmarkEnd w:id="183"/>
      <w:r>
        <w:rPr>
          <w:lang w:val="en" w:eastAsia="zh-CN"/>
        </w:rPr>
        <w:t>6.1</w:t>
      </w:r>
      <w:r>
        <w:rPr>
          <w:lang w:val="en" w:eastAsia="zh-CN"/>
        </w:rPr>
        <w:tab/>
      </w:r>
      <w:r>
        <w:t>Management operation for NDT (</w:t>
      </w:r>
      <w:proofErr w:type="spellStart"/>
      <w:r>
        <w:t>MnS</w:t>
      </w:r>
      <w:proofErr w:type="spellEnd"/>
      <w:r>
        <w:t xml:space="preserve"> component type A)</w:t>
      </w:r>
      <w:bookmarkEnd w:id="184"/>
    </w:p>
    <w:p w14:paraId="0FCDA47D" w14:textId="77777777" w:rsidR="0034246C" w:rsidRDefault="00940211">
      <w:r>
        <w:rPr>
          <w:rFonts w:hint="eastAsia"/>
          <w:lang w:eastAsia="zh-CN"/>
        </w:rPr>
        <w:t>T</w:t>
      </w:r>
      <w:r>
        <w:rPr>
          <w:lang w:eastAsia="zh-CN"/>
        </w:rPr>
        <w:t xml:space="preserve">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xml:space="preserve">) of generic provisioning </w:t>
      </w:r>
      <w:proofErr w:type="spellStart"/>
      <w:r>
        <w:rPr>
          <w:lang w:eastAsia="zh-CN"/>
        </w:rPr>
        <w:t>MnS</w:t>
      </w:r>
      <w:proofErr w:type="spellEnd"/>
      <w:r>
        <w:rPr>
          <w:lang w:eastAsia="zh-CN"/>
        </w:rPr>
        <w:t xml:space="preserve"> defined in 3GPP TS 28.532 [</w:t>
      </w:r>
      <w:r>
        <w:rPr>
          <w:rFonts w:hint="eastAsia"/>
          <w:lang w:val="en-US" w:eastAsia="zh-CN"/>
        </w:rPr>
        <w:t>8</w:t>
      </w:r>
      <w:r>
        <w:rPr>
          <w:lang w:eastAsia="zh-CN"/>
        </w:rPr>
        <w:t xml:space="preserve">] can be used for NDT management, including NDT function management, NDT job management and NDT report management. The </w:t>
      </w:r>
      <w:proofErr w:type="spellStart"/>
      <w:r>
        <w:rPr>
          <w:lang w:eastAsia="zh-CN"/>
        </w:rPr>
        <w:t>NDTFunction</w:t>
      </w:r>
      <w:proofErr w:type="spellEnd"/>
      <w:r>
        <w:rPr>
          <w:lang w:eastAsia="zh-CN"/>
        </w:rPr>
        <w:t xml:space="preserve">, </w:t>
      </w:r>
      <w:proofErr w:type="spellStart"/>
      <w:r>
        <w:rPr>
          <w:lang w:eastAsia="zh-CN"/>
        </w:rPr>
        <w:t>NDTJob</w:t>
      </w:r>
      <w:proofErr w:type="spellEnd"/>
      <w:r>
        <w:rPr>
          <w:lang w:eastAsia="zh-CN"/>
        </w:rPr>
        <w:t xml:space="preserve">, </w:t>
      </w:r>
      <w:proofErr w:type="spellStart"/>
      <w:r>
        <w:rPr>
          <w:lang w:eastAsia="zh-CN"/>
        </w:rPr>
        <w:t>NDTReport</w:t>
      </w:r>
      <w:proofErr w:type="spellEnd"/>
      <w:r>
        <w:rPr>
          <w:lang w:eastAsia="zh-CN"/>
        </w:rPr>
        <w:t xml:space="preserve"> instances can be treated as Managed Object instances.</w:t>
      </w:r>
    </w:p>
    <w:p w14:paraId="5F2C12D8" w14:textId="77777777" w:rsidR="0034246C" w:rsidRDefault="00940211">
      <w:pPr>
        <w:rPr>
          <w:lang w:eastAsia="zh-CN"/>
        </w:rPr>
      </w:pPr>
      <w:r>
        <w:rPr>
          <w:lang w:eastAsia="zh-CN"/>
        </w:rPr>
        <w:t>Following is the IS to support NDT lifecycle management:</w:t>
      </w:r>
    </w:p>
    <w:p w14:paraId="38DBE2F5" w14:textId="77777777" w:rsidR="0034246C" w:rsidRDefault="0094021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940211">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940211">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940211">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296D965F" w14:textId="77777777" w:rsidR="0034246C" w:rsidRDefault="0034246C">
      <w:pPr>
        <w:rPr>
          <w:lang w:eastAsia="zh-CN"/>
        </w:rPr>
      </w:pPr>
    </w:p>
    <w:p w14:paraId="6C2E8942" w14:textId="77777777" w:rsidR="0034246C" w:rsidRDefault="00940211">
      <w:pPr>
        <w:rPr>
          <w:lang w:eastAsia="zh-CN"/>
        </w:rPr>
      </w:pPr>
      <w:r>
        <w:rPr>
          <w:rFonts w:hint="eastAsia"/>
          <w:lang w:eastAsia="zh-CN"/>
        </w:rPr>
        <w:t>F</w:t>
      </w:r>
      <w:r>
        <w:rPr>
          <w:lang w:eastAsia="zh-CN"/>
        </w:rPr>
        <w:t>ollowing is the IS to support NDT job management:</w:t>
      </w:r>
    </w:p>
    <w:p w14:paraId="5054A582" w14:textId="77777777" w:rsidR="0034246C" w:rsidRDefault="0094021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940211">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940211">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940211">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940211">
            <w:pPr>
              <w:pStyle w:val="TAL"/>
              <w:rPr>
                <w:lang w:eastAsia="zh-CN"/>
              </w:rPr>
            </w:pPr>
            <w:proofErr w:type="spellStart"/>
            <w:r>
              <w:rPr>
                <w:lang w:eastAsia="zh-CN"/>
              </w:rPr>
              <w:t>createMOI</w:t>
            </w:r>
            <w:proofErr w:type="spellEnd"/>
            <w:r>
              <w:rPr>
                <w:lang w:eastAsia="zh-CN"/>
              </w:rPr>
              <w:t xml:space="preserve">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940211">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940211">
            <w:pPr>
              <w:pStyle w:val="TAL"/>
              <w:rPr>
                <w:lang w:eastAsia="zh-CN"/>
              </w:rPr>
            </w:pPr>
            <w:proofErr w:type="spellStart"/>
            <w:r>
              <w:rPr>
                <w:lang w:eastAsia="zh-CN"/>
              </w:rPr>
              <w:t>deleteMOI</w:t>
            </w:r>
            <w:proofErr w:type="spellEnd"/>
            <w:r>
              <w:rPr>
                <w:lang w:eastAsia="zh-CN"/>
              </w:rPr>
              <w:t xml:space="preserve">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940211">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940211">
            <w:pPr>
              <w:pStyle w:val="TAL"/>
              <w:rPr>
                <w:lang w:eastAsia="zh-CN"/>
              </w:rPr>
            </w:pPr>
            <w:proofErr w:type="spellStart"/>
            <w:r>
              <w:rPr>
                <w:lang w:eastAsia="zh-CN"/>
              </w:rPr>
              <w:t>modifyMOIAttributes</w:t>
            </w:r>
            <w:proofErr w:type="spellEnd"/>
            <w:r>
              <w:rPr>
                <w:lang w:eastAsia="zh-CN"/>
              </w:rPr>
              <w:t xml:space="preserve">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940211">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7106B3D7" w14:textId="77777777" w:rsidR="0034246C" w:rsidRDefault="0034246C">
      <w:pPr>
        <w:rPr>
          <w:lang w:eastAsia="zh-CN"/>
        </w:rPr>
      </w:pPr>
    </w:p>
    <w:p w14:paraId="292E33B2" w14:textId="77777777" w:rsidR="0034246C" w:rsidRDefault="00940211">
      <w:pPr>
        <w:rPr>
          <w:lang w:eastAsia="zh-CN"/>
        </w:rPr>
      </w:pPr>
      <w:r>
        <w:rPr>
          <w:rFonts w:hint="eastAsia"/>
          <w:lang w:eastAsia="zh-CN"/>
        </w:rPr>
        <w:t>F</w:t>
      </w:r>
      <w:r>
        <w:rPr>
          <w:lang w:eastAsia="zh-CN"/>
        </w:rPr>
        <w:t>ollowing is the IS to support NDT report management:</w:t>
      </w:r>
    </w:p>
    <w:p w14:paraId="6C81FF6A" w14:textId="77777777" w:rsidR="0034246C" w:rsidRDefault="00940211">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940211">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940211">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940211">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940211">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940211">
            <w:pPr>
              <w:pStyle w:val="TAL"/>
              <w:rPr>
                <w:lang w:eastAsia="zh-CN"/>
              </w:rPr>
            </w:pPr>
            <w:proofErr w:type="spellStart"/>
            <w:r>
              <w:rPr>
                <w:lang w:eastAsia="zh-CN"/>
              </w:rPr>
              <w:t>createMOI</w:t>
            </w:r>
            <w:proofErr w:type="spellEnd"/>
            <w:r>
              <w:rPr>
                <w:lang w:eastAsia="zh-CN"/>
              </w:rPr>
              <w:t xml:space="preserve">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940211">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940211">
            <w:pPr>
              <w:pStyle w:val="TAL"/>
              <w:rPr>
                <w:lang w:eastAsia="zh-CN"/>
              </w:rPr>
            </w:pPr>
            <w:proofErr w:type="spellStart"/>
            <w:r>
              <w:rPr>
                <w:lang w:eastAsia="zh-CN"/>
              </w:rPr>
              <w:t>notifyMOIAttributeValueChanges</w:t>
            </w:r>
            <w:proofErr w:type="spellEnd"/>
            <w:r>
              <w:rPr>
                <w:lang w:eastAsia="zh-CN"/>
              </w:rPr>
              <w:t xml:space="preserve">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940211">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940211">
            <w:pPr>
              <w:pStyle w:val="TAL"/>
              <w:rPr>
                <w:lang w:eastAsia="zh-CN"/>
              </w:rPr>
            </w:pPr>
            <w:proofErr w:type="spellStart"/>
            <w:r>
              <w:rPr>
                <w:lang w:eastAsia="zh-CN"/>
              </w:rPr>
              <w:t>deleteMOI</w:t>
            </w:r>
            <w:proofErr w:type="spellEnd"/>
            <w:r>
              <w:rPr>
                <w:lang w:eastAsia="zh-CN"/>
              </w:rPr>
              <w:t xml:space="preserve">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940211">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63FAF834" w14:textId="77777777" w:rsidR="0034246C" w:rsidRDefault="0034246C"/>
    <w:p w14:paraId="2E10D48F" w14:textId="77777777" w:rsidR="0034246C" w:rsidRDefault="00940211">
      <w:pPr>
        <w:pStyle w:val="Heading2"/>
        <w:rPr>
          <w:lang w:val="en" w:eastAsia="zh-CN"/>
        </w:rPr>
      </w:pPr>
      <w:bookmarkStart w:id="185" w:name="_Toc106192954"/>
      <w:bookmarkStart w:id="186" w:name="_Toc155794419"/>
      <w:bookmarkStart w:id="187" w:name="_Toc219470397"/>
      <w:r>
        <w:rPr>
          <w:lang w:val="en" w:eastAsia="zh-CN"/>
        </w:rPr>
        <w:t>6.2</w:t>
      </w:r>
      <w:r>
        <w:rPr>
          <w:lang w:val="en" w:eastAsia="zh-CN"/>
        </w:rPr>
        <w:tab/>
        <w:t>Information model for NDT (</w:t>
      </w:r>
      <w:proofErr w:type="spellStart"/>
      <w:r>
        <w:rPr>
          <w:lang w:val="en" w:eastAsia="zh-CN"/>
        </w:rPr>
        <w:t>MnS</w:t>
      </w:r>
      <w:proofErr w:type="spellEnd"/>
      <w:r>
        <w:rPr>
          <w:lang w:val="en" w:eastAsia="zh-CN"/>
        </w:rPr>
        <w:t xml:space="preserve"> component </w:t>
      </w:r>
      <w:proofErr w:type="spellStart"/>
      <w:r>
        <w:rPr>
          <w:lang w:val="en" w:eastAsia="zh-CN"/>
        </w:rPr>
        <w:t>typeB</w:t>
      </w:r>
      <w:proofErr w:type="spellEnd"/>
      <w:r>
        <w:rPr>
          <w:lang w:val="en" w:eastAsia="zh-CN"/>
        </w:rPr>
        <w:t>)</w:t>
      </w:r>
      <w:bookmarkEnd w:id="185"/>
      <w:bookmarkEnd w:id="186"/>
      <w:bookmarkEnd w:id="187"/>
    </w:p>
    <w:p w14:paraId="56B73A7B" w14:textId="77777777" w:rsidR="0034246C" w:rsidRDefault="00940211">
      <w:pPr>
        <w:pStyle w:val="Heading3"/>
      </w:pPr>
      <w:bookmarkStart w:id="188" w:name="_Toc155794420"/>
      <w:bookmarkStart w:id="189" w:name="_Toc106192955"/>
      <w:bookmarkStart w:id="190" w:name="_Toc219470398"/>
      <w:r>
        <w:t>6.2.1</w:t>
      </w:r>
      <w:r>
        <w:tab/>
        <w:t>Information model definition</w:t>
      </w:r>
      <w:bookmarkEnd w:id="188"/>
      <w:bookmarkEnd w:id="189"/>
      <w:bookmarkEnd w:id="190"/>
    </w:p>
    <w:p w14:paraId="4E4B53EE" w14:textId="77777777" w:rsidR="0034246C" w:rsidRDefault="00940211">
      <w:pPr>
        <w:pStyle w:val="Heading4"/>
      </w:pPr>
      <w:bookmarkStart w:id="191" w:name="_Toc155794421"/>
      <w:bookmarkStart w:id="192" w:name="_Toc219470399"/>
      <w:r>
        <w:t>6.2.1.1</w:t>
      </w:r>
      <w:r>
        <w:tab/>
        <w:t>Imported information entities and local labels</w:t>
      </w:r>
      <w:bookmarkEnd w:id="191"/>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DF7CAF" w14:paraId="469822C3" w14:textId="77777777" w:rsidTr="00181403">
        <w:tc>
          <w:tcPr>
            <w:tcW w:w="3028" w:type="pct"/>
            <w:tcBorders>
              <w:top w:val="single" w:sz="4" w:space="0" w:color="auto"/>
              <w:left w:val="single" w:sz="4" w:space="0" w:color="auto"/>
              <w:bottom w:val="single" w:sz="4" w:space="0" w:color="auto"/>
              <w:right w:val="single" w:sz="4" w:space="0" w:color="auto"/>
            </w:tcBorders>
          </w:tcPr>
          <w:p w14:paraId="1B0F7CA7"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Top</w:t>
            </w:r>
          </w:p>
        </w:tc>
        <w:tc>
          <w:tcPr>
            <w:tcW w:w="1972" w:type="pct"/>
            <w:tcBorders>
              <w:top w:val="single" w:sz="4" w:space="0" w:color="auto"/>
              <w:left w:val="single" w:sz="4" w:space="0" w:color="auto"/>
              <w:bottom w:val="single" w:sz="4" w:space="0" w:color="auto"/>
              <w:right w:val="single" w:sz="4" w:space="0" w:color="auto"/>
            </w:tcBorders>
          </w:tcPr>
          <w:p w14:paraId="3C2DDD8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Top</w:t>
            </w:r>
          </w:p>
        </w:tc>
      </w:tr>
      <w:tr w:rsidR="00DF7CAF" w14:paraId="0F927109" w14:textId="77777777" w:rsidTr="00181403">
        <w:tc>
          <w:tcPr>
            <w:tcW w:w="3028" w:type="pct"/>
            <w:tcBorders>
              <w:top w:val="single" w:sz="4" w:space="0" w:color="auto"/>
              <w:left w:val="single" w:sz="4" w:space="0" w:color="auto"/>
              <w:bottom w:val="single" w:sz="4" w:space="0" w:color="auto"/>
              <w:right w:val="single" w:sz="4" w:space="0" w:color="auto"/>
            </w:tcBorders>
          </w:tcPr>
          <w:p w14:paraId="557A7ECF"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ManagedFunction</w:t>
            </w:r>
            <w:proofErr w:type="spellEnd"/>
          </w:p>
        </w:tc>
        <w:tc>
          <w:tcPr>
            <w:tcW w:w="1972" w:type="pct"/>
            <w:tcBorders>
              <w:top w:val="single" w:sz="4" w:space="0" w:color="auto"/>
              <w:left w:val="single" w:sz="4" w:space="0" w:color="auto"/>
              <w:bottom w:val="single" w:sz="4" w:space="0" w:color="auto"/>
              <w:right w:val="single" w:sz="4" w:space="0" w:color="auto"/>
            </w:tcBorders>
          </w:tcPr>
          <w:p w14:paraId="575FC196" w14:textId="77777777" w:rsidR="00DF7CAF" w:rsidRDefault="00DF7CAF" w:rsidP="00181403">
            <w:pPr>
              <w:pStyle w:val="TAL"/>
              <w:rPr>
                <w:rFonts w:ascii="Courier New" w:hAnsi="Courier New" w:cs="Courier New"/>
                <w:lang w:eastAsia="zh-CN"/>
              </w:rPr>
            </w:pPr>
            <w:proofErr w:type="spellStart"/>
            <w:r>
              <w:rPr>
                <w:rFonts w:ascii="Courier New" w:hAnsi="Courier New" w:cs="Courier New"/>
                <w:lang w:eastAsia="zh-CN"/>
              </w:rPr>
              <w:t>ManagedFunction</w:t>
            </w:r>
            <w:proofErr w:type="spellEnd"/>
          </w:p>
        </w:tc>
      </w:tr>
      <w:tr w:rsidR="00DF7CAF" w14:paraId="64719973" w14:textId="77777777" w:rsidTr="00181403">
        <w:tc>
          <w:tcPr>
            <w:tcW w:w="3028" w:type="pct"/>
            <w:tcBorders>
              <w:top w:val="single" w:sz="4" w:space="0" w:color="auto"/>
              <w:left w:val="single" w:sz="4" w:space="0" w:color="auto"/>
              <w:bottom w:val="single" w:sz="4" w:space="0" w:color="auto"/>
              <w:right w:val="single" w:sz="4" w:space="0" w:color="auto"/>
            </w:tcBorders>
          </w:tcPr>
          <w:p w14:paraId="00071C13" w14:textId="77777777" w:rsidR="00DF7CAF" w:rsidRDefault="00DF7CAF" w:rsidP="00181403">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2BCCA20D" w14:textId="77777777" w:rsidR="00DF7CAF" w:rsidRDefault="00DF7CAF" w:rsidP="00181403">
            <w:pPr>
              <w:pStyle w:val="TAL"/>
              <w:rPr>
                <w:rFonts w:cs="Arial"/>
              </w:rPr>
            </w:pPr>
            <w:proofErr w:type="spellStart"/>
            <w:r>
              <w:rPr>
                <w:rFonts w:ascii="Courier New" w:hAnsi="Courier New" w:cs="Courier New"/>
                <w:lang w:eastAsia="zh-CN"/>
              </w:rPr>
              <w:t>GeoArea</w:t>
            </w:r>
            <w:proofErr w:type="spellEnd"/>
          </w:p>
        </w:tc>
      </w:tr>
      <w:tr w:rsidR="00DF7CAF" w14:paraId="7095823F" w14:textId="77777777" w:rsidTr="00181403">
        <w:tc>
          <w:tcPr>
            <w:tcW w:w="3028" w:type="pct"/>
            <w:tcBorders>
              <w:top w:val="single" w:sz="4" w:space="0" w:color="auto"/>
              <w:left w:val="single" w:sz="4" w:space="0" w:color="auto"/>
              <w:bottom w:val="single" w:sz="4" w:space="0" w:color="auto"/>
              <w:right w:val="single" w:sz="4" w:space="0" w:color="auto"/>
            </w:tcBorders>
          </w:tcPr>
          <w:p w14:paraId="456F0597"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4F3648D9" w14:textId="77777777" w:rsidR="00DF7CAF" w:rsidRDefault="00DF7CAF" w:rsidP="00181403">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DF7CAF" w14:paraId="277FA0DE" w14:textId="77777777" w:rsidTr="00181403">
        <w:tc>
          <w:tcPr>
            <w:tcW w:w="3028" w:type="pct"/>
            <w:tcBorders>
              <w:top w:val="single" w:sz="4" w:space="0" w:color="auto"/>
              <w:left w:val="single" w:sz="4" w:space="0" w:color="auto"/>
              <w:bottom w:val="single" w:sz="4" w:space="0" w:color="auto"/>
              <w:right w:val="single" w:sz="4" w:space="0" w:color="auto"/>
            </w:tcBorders>
          </w:tcPr>
          <w:p w14:paraId="32B2ADCA"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ConditionMonitor</w:t>
            </w:r>
            <w:proofErr w:type="spellEnd"/>
          </w:p>
        </w:tc>
        <w:tc>
          <w:tcPr>
            <w:tcW w:w="1972" w:type="pct"/>
            <w:tcBorders>
              <w:top w:val="single" w:sz="4" w:space="0" w:color="auto"/>
              <w:left w:val="single" w:sz="4" w:space="0" w:color="auto"/>
              <w:bottom w:val="single" w:sz="4" w:space="0" w:color="auto"/>
              <w:right w:val="single" w:sz="4" w:space="0" w:color="auto"/>
            </w:tcBorders>
          </w:tcPr>
          <w:p w14:paraId="0BC1DE73" w14:textId="77777777" w:rsidR="00DF7CAF" w:rsidRDefault="00DF7CAF" w:rsidP="00181403">
            <w:pPr>
              <w:pStyle w:val="TAL"/>
              <w:rPr>
                <w:rFonts w:ascii="Courier New" w:hAnsi="Courier New" w:cs="Courier New"/>
                <w:lang w:eastAsia="zh-CN"/>
              </w:rPr>
            </w:pPr>
            <w:proofErr w:type="spellStart"/>
            <w:r>
              <w:rPr>
                <w:rFonts w:ascii="Courier New" w:hAnsi="Courier New" w:cs="Courier New"/>
                <w:lang w:eastAsia="zh-CN"/>
              </w:rPr>
              <w:t>ConditionMonitor</w:t>
            </w:r>
            <w:proofErr w:type="spellEnd"/>
          </w:p>
        </w:tc>
      </w:tr>
    </w:tbl>
    <w:p w14:paraId="60F0ED0E" w14:textId="77777777" w:rsidR="0034246C" w:rsidRDefault="0034246C"/>
    <w:p w14:paraId="15C314B2" w14:textId="77777777" w:rsidR="0034246C" w:rsidRDefault="00940211">
      <w:pPr>
        <w:pStyle w:val="Heading4"/>
      </w:pPr>
      <w:bookmarkStart w:id="193" w:name="_Toc106192956"/>
      <w:bookmarkStart w:id="194" w:name="_Toc155794422"/>
      <w:bookmarkStart w:id="195" w:name="_Toc219470400"/>
      <w:r>
        <w:rPr>
          <w:lang w:eastAsia="zh-CN"/>
        </w:rPr>
        <w:t>6</w:t>
      </w:r>
      <w:r>
        <w:t>.2.1.2</w:t>
      </w:r>
      <w:r>
        <w:tab/>
        <w:t>Class diagram</w:t>
      </w:r>
      <w:bookmarkEnd w:id="193"/>
      <w:bookmarkEnd w:id="194"/>
      <w:bookmarkEnd w:id="195"/>
    </w:p>
    <w:p w14:paraId="77FDA5A3" w14:textId="77777777" w:rsidR="0034246C" w:rsidRDefault="00940211">
      <w:pPr>
        <w:pStyle w:val="Heading5"/>
        <w:rPr>
          <w:lang w:eastAsia="zh-CN"/>
        </w:rPr>
      </w:pPr>
      <w:bookmarkStart w:id="196" w:name="_Toc155794423"/>
      <w:bookmarkStart w:id="197" w:name="_Toc106192957"/>
      <w:bookmarkStart w:id="198" w:name="_Toc219470401"/>
      <w:r>
        <w:rPr>
          <w:lang w:eastAsia="zh-CN"/>
        </w:rPr>
        <w:t>6.2.1.2.1</w:t>
      </w:r>
      <w:r>
        <w:rPr>
          <w:lang w:eastAsia="zh-CN"/>
        </w:rPr>
        <w:tab/>
        <w:t>Relationship</w:t>
      </w:r>
      <w:bookmarkEnd w:id="196"/>
      <w:bookmarkEnd w:id="197"/>
      <w:bookmarkEnd w:id="198"/>
    </w:p>
    <w:p w14:paraId="58C8482A" w14:textId="77777777" w:rsidR="0034246C" w:rsidRDefault="0034246C"/>
    <w:p w14:paraId="1685471B" w14:textId="77777777" w:rsidR="0034246C" w:rsidRDefault="00940211">
      <w:pPr>
        <w:jc w:val="center"/>
      </w:pPr>
      <w:r>
        <w:rPr>
          <w:noProof/>
        </w:rPr>
        <w:lastRenderedPageBreak/>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940211">
      <w:pPr>
        <w:pStyle w:val="TF"/>
        <w:rPr>
          <w:lang w:eastAsia="zh-CN"/>
        </w:rPr>
      </w:pPr>
      <w:bookmarkStart w:id="199"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99"/>
    </w:p>
    <w:p w14:paraId="7B0F733F" w14:textId="77777777" w:rsidR="0034246C" w:rsidRDefault="00940211">
      <w:pPr>
        <w:pStyle w:val="Heading5"/>
        <w:rPr>
          <w:lang w:eastAsia="zh-CN"/>
        </w:rPr>
      </w:pPr>
      <w:bookmarkStart w:id="200" w:name="_Toc106192958"/>
      <w:bookmarkStart w:id="201" w:name="_Toc155794424"/>
      <w:bookmarkStart w:id="202" w:name="_Toc219470402"/>
      <w:r>
        <w:rPr>
          <w:lang w:eastAsia="zh-CN"/>
        </w:rPr>
        <w:t>6.2.1.2.2</w:t>
      </w:r>
      <w:r>
        <w:rPr>
          <w:lang w:eastAsia="zh-CN"/>
        </w:rPr>
        <w:tab/>
        <w:t>Inheritance</w:t>
      </w:r>
      <w:bookmarkEnd w:id="200"/>
      <w:bookmarkEnd w:id="201"/>
      <w:bookmarkEnd w:id="202"/>
    </w:p>
    <w:p w14:paraId="1AC534DF" w14:textId="77777777" w:rsidR="0034246C" w:rsidRDefault="00940211">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94021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940211">
      <w:pPr>
        <w:pStyle w:val="Heading4"/>
      </w:pPr>
      <w:bookmarkStart w:id="203" w:name="_Toc155794425"/>
      <w:bookmarkStart w:id="204" w:name="_Toc106192959"/>
      <w:bookmarkStart w:id="205" w:name="_Toc219470403"/>
      <w:r>
        <w:rPr>
          <w:lang w:eastAsia="zh-CN"/>
        </w:rPr>
        <w:t>6</w:t>
      </w:r>
      <w:r>
        <w:t>.2.1.3</w:t>
      </w:r>
      <w:r>
        <w:tab/>
        <w:t>Class definition</w:t>
      </w:r>
      <w:bookmarkEnd w:id="203"/>
      <w:bookmarkEnd w:id="204"/>
      <w:bookmarkEnd w:id="205"/>
    </w:p>
    <w:p w14:paraId="6E442D9B" w14:textId="77777777" w:rsidR="0034246C" w:rsidRPr="00CF5846" w:rsidRDefault="00940211" w:rsidP="00CF5846">
      <w:pPr>
        <w:pStyle w:val="Heading5"/>
      </w:pPr>
      <w:bookmarkStart w:id="206" w:name="_Toc106192960"/>
      <w:bookmarkStart w:id="207" w:name="_Toc155794426"/>
      <w:bookmarkStart w:id="208" w:name="_Toc219470404"/>
      <w:r w:rsidRPr="00CF5846">
        <w:t>6.2.1.3.1</w:t>
      </w:r>
      <w:r w:rsidRPr="00CF5846">
        <w:tab/>
      </w:r>
      <w:proofErr w:type="spellStart"/>
      <w:r w:rsidRPr="00CF5846">
        <w:rPr>
          <w:rFonts w:hint="eastAsia"/>
        </w:rPr>
        <w:t>NDT</w:t>
      </w:r>
      <w:r w:rsidRPr="00CF5846">
        <w:t>Function</w:t>
      </w:r>
      <w:proofErr w:type="spellEnd"/>
      <w:r w:rsidRPr="00CF5846">
        <w:t xml:space="preserve"> &lt;&lt;</w:t>
      </w:r>
      <w:proofErr w:type="spellStart"/>
      <w:r w:rsidRPr="00CF5846">
        <w:t>InformationObjectClass</w:t>
      </w:r>
      <w:proofErr w:type="spellEnd"/>
      <w:r w:rsidRPr="00CF5846">
        <w:t>&gt;&gt;</w:t>
      </w:r>
      <w:bookmarkEnd w:id="206"/>
      <w:bookmarkEnd w:id="207"/>
      <w:bookmarkEnd w:id="208"/>
    </w:p>
    <w:p w14:paraId="48968952" w14:textId="77777777" w:rsidR="0034246C" w:rsidRDefault="00940211">
      <w:pPr>
        <w:pStyle w:val="Heading6"/>
        <w:rPr>
          <w:lang w:eastAsia="zh-CN"/>
        </w:rPr>
      </w:pPr>
      <w:bookmarkStart w:id="209" w:name="_Toc155794427"/>
      <w:bookmarkStart w:id="210" w:name="_Toc219470405"/>
      <w:bookmarkStart w:id="211" w:name="OLE_LINK13"/>
      <w:bookmarkStart w:id="212" w:name="OLE_LINK12"/>
      <w:r>
        <w:rPr>
          <w:lang w:eastAsia="zh-CN"/>
        </w:rPr>
        <w:t>6.2.1.3.1.1</w:t>
      </w:r>
      <w:r>
        <w:rPr>
          <w:lang w:eastAsia="zh-CN"/>
        </w:rPr>
        <w:tab/>
        <w:t>Definition</w:t>
      </w:r>
      <w:bookmarkEnd w:id="209"/>
      <w:bookmarkEnd w:id="210"/>
    </w:p>
    <w:p w14:paraId="7FAF8208" w14:textId="505CB2F7" w:rsidR="009220A7" w:rsidRDefault="009220A7" w:rsidP="009220A7">
      <w:pPr>
        <w:rPr>
          <w:rFonts w:eastAsia="Courier New"/>
        </w:rPr>
      </w:pPr>
      <w:bookmarkStart w:id="213" w:name="_Toc155794428"/>
      <w:bookmarkEnd w:id="211"/>
      <w:bookmarkEnd w:id="212"/>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and also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5E355383" w14:textId="77777777" w:rsidR="00B86A98" w:rsidRDefault="00B86A98" w:rsidP="00B86A98">
      <w:pPr>
        <w:rPr>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sidRPr="00BF25BE">
        <w:t xml:space="preserve"> </w:t>
      </w:r>
      <w:r>
        <w:t xml:space="preserve">for NDT </w:t>
      </w:r>
      <w:r w:rsidRPr="00BF25BE">
        <w:t>Collaboration</w:t>
      </w:r>
      <w:r>
        <w:rPr>
          <w:rFonts w:ascii="Courier New" w:hAnsi="Courier New" w:cs="Courier New"/>
          <w:lang w:eastAsia="zh-CN"/>
        </w:rPr>
        <w:t>.</w:t>
      </w:r>
    </w:p>
    <w:p w14:paraId="57DB5B50" w14:textId="77777777" w:rsidR="00412FAA" w:rsidRDefault="00412FAA" w:rsidP="00412FAA">
      <w:r>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nDTFunctionRefList</w:t>
      </w:r>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0D2E522B" w14:textId="77777777" w:rsidR="00B86A98" w:rsidRPr="00CB1B0E" w:rsidRDefault="00B86A98" w:rsidP="00B86A98">
      <w:pPr>
        <w:rPr>
          <w:rFonts w:eastAsia="SimSun"/>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eastAsia="SimSun" w:hint="eastAsia"/>
          <w:lang w:eastAsia="zh-CN"/>
        </w:rPr>
        <w:t>.</w:t>
      </w:r>
    </w:p>
    <w:p w14:paraId="4B114379" w14:textId="77777777" w:rsidR="0034246C" w:rsidRDefault="00940211">
      <w:pPr>
        <w:pStyle w:val="Heading6"/>
        <w:rPr>
          <w:lang w:eastAsia="zh-CN"/>
        </w:rPr>
      </w:pPr>
      <w:bookmarkStart w:id="214" w:name="_Toc219470406"/>
      <w:r>
        <w:rPr>
          <w:lang w:eastAsia="zh-CN"/>
        </w:rPr>
        <w:lastRenderedPageBreak/>
        <w:t>6.2.1.3.1.2</w:t>
      </w:r>
      <w:r>
        <w:rPr>
          <w:lang w:eastAsia="zh-CN"/>
        </w:rPr>
        <w:tab/>
        <w:t>Attributes</w:t>
      </w:r>
      <w:bookmarkEnd w:id="213"/>
      <w:bookmarkEnd w:id="214"/>
    </w:p>
    <w:p w14:paraId="1F85BC10" w14:textId="5629EB78" w:rsidR="001B372B" w:rsidRPr="00215723" w:rsidRDefault="001B372B" w:rsidP="001B372B">
      <w:pPr>
        <w:rPr>
          <w:rFonts w:eastAsia="DengXian"/>
          <w:lang w:eastAsia="zh-CN"/>
        </w:rPr>
      </w:pPr>
      <w:bookmarkStart w:id="215" w:name="MCCQCTEMPBM_00000156"/>
      <w:bookmarkStart w:id="216" w:name="_Hlk199181781"/>
      <w:r>
        <w:t xml:space="preserve">The </w:t>
      </w:r>
      <w:bookmarkStart w:id="217"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217"/>
      <w:r>
        <w:t xml:space="preserve"> includes attributes inherited from</w:t>
      </w:r>
      <w:r>
        <w:rPr>
          <w:i/>
        </w:rPr>
        <w:t xml:space="preserve"> </w:t>
      </w:r>
      <w:bookmarkStart w:id="218" w:name="MCCQCTEMPBM_00000102"/>
      <w:proofErr w:type="spellStart"/>
      <w:r>
        <w:rPr>
          <w:rFonts w:ascii="Courier New" w:hAnsi="Courier New" w:cs="Courier New"/>
          <w:lang w:eastAsia="zh-CN"/>
        </w:rPr>
        <w:t>ManagedFunction</w:t>
      </w:r>
      <w:proofErr w:type="spellEnd"/>
      <w:r>
        <w:rPr>
          <w:rFonts w:ascii="Courier New" w:hAnsi="Courier New" w:cs="Courier New"/>
          <w:lang w:eastAsia="zh-CN"/>
        </w:rPr>
        <w:t xml:space="preserve"> </w:t>
      </w:r>
      <w:bookmarkEnd w:id="218"/>
      <w:r>
        <w:t>IOC (defined in 3GPP TS 28.622 [</w:t>
      </w:r>
      <w:r>
        <w:rPr>
          <w:rFonts w:eastAsia="SimSun" w:hint="eastAsia"/>
          <w:lang w:val="en-US" w:eastAsia="zh-CN"/>
        </w:rPr>
        <w:t>7</w:t>
      </w:r>
      <w:r>
        <w:t>]) and the following attributes.</w:t>
      </w:r>
      <w:bookmarkEnd w:id="215"/>
    </w:p>
    <w:p w14:paraId="43B59155" w14:textId="77777777" w:rsidR="001F37FE" w:rsidRDefault="001F37FE" w:rsidP="001F37FE">
      <w:pPr>
        <w:pStyle w:val="TH"/>
      </w:pPr>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proofErr w:type="spellStart"/>
            <w:r>
              <w:t>isNotifyable</w:t>
            </w:r>
            <w:proofErr w:type="spellEnd"/>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6B2A57FF" w:rsidR="00B86A98" w:rsidRDefault="00412FAA" w:rsidP="00B86A9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bl>
    <w:p w14:paraId="77C245F4" w14:textId="77777777" w:rsidR="00974864" w:rsidRDefault="00974864" w:rsidP="00974864">
      <w:pPr>
        <w:rPr>
          <w:rFonts w:eastAsia="DengXian"/>
          <w:lang w:eastAsia="zh-CN"/>
        </w:rPr>
      </w:pPr>
      <w:bookmarkStart w:id="219" w:name="_Toc195535825"/>
    </w:p>
    <w:p w14:paraId="7885177F" w14:textId="6CD9BA05" w:rsidR="00215723" w:rsidRPr="001E1938" w:rsidRDefault="00215723" w:rsidP="00215723">
      <w:pPr>
        <w:pStyle w:val="Heading6"/>
        <w:rPr>
          <w:lang w:eastAsia="zh-CN"/>
        </w:rPr>
      </w:pPr>
      <w:bookmarkStart w:id="220" w:name="_Toc219470407"/>
      <w:r>
        <w:rPr>
          <w:lang w:eastAsia="zh-CN"/>
        </w:rPr>
        <w:t>6.2.1.3.1</w:t>
      </w:r>
      <w:r w:rsidRPr="001E1938">
        <w:rPr>
          <w:lang w:eastAsia="zh-CN"/>
        </w:rPr>
        <w:t>.3</w:t>
      </w:r>
      <w:r w:rsidRPr="001E1938">
        <w:rPr>
          <w:lang w:eastAsia="zh-CN"/>
        </w:rPr>
        <w:tab/>
        <w:t>Attribute constraints</w:t>
      </w:r>
      <w:bookmarkEnd w:id="219"/>
      <w:bookmarkEnd w:id="220"/>
    </w:p>
    <w:p w14:paraId="24E36B35" w14:textId="77777777" w:rsidR="00215723" w:rsidRPr="006E13EE" w:rsidRDefault="00215723" w:rsidP="00215723">
      <w:r w:rsidRPr="006E13EE">
        <w:t>None.</w:t>
      </w:r>
    </w:p>
    <w:p w14:paraId="4394A4B3" w14:textId="77777777" w:rsidR="00215723" w:rsidRPr="001E1938" w:rsidRDefault="00215723" w:rsidP="00215723">
      <w:pPr>
        <w:pStyle w:val="Heading6"/>
        <w:rPr>
          <w:lang w:eastAsia="zh-CN"/>
        </w:rPr>
      </w:pPr>
      <w:bookmarkStart w:id="221" w:name="_Toc195535826"/>
      <w:bookmarkStart w:id="222" w:name="_Toc219470408"/>
      <w:r>
        <w:rPr>
          <w:lang w:eastAsia="zh-CN"/>
        </w:rPr>
        <w:t>6.2.1.3.1</w:t>
      </w:r>
      <w:r w:rsidRPr="001E1938">
        <w:rPr>
          <w:lang w:eastAsia="zh-CN"/>
        </w:rPr>
        <w:t>.4</w:t>
      </w:r>
      <w:r w:rsidRPr="001E1938">
        <w:rPr>
          <w:lang w:eastAsia="zh-CN"/>
        </w:rPr>
        <w:tab/>
        <w:t>Notifications</w:t>
      </w:r>
      <w:bookmarkEnd w:id="221"/>
      <w:bookmarkEnd w:id="222"/>
    </w:p>
    <w:bookmarkEnd w:id="216"/>
    <w:p w14:paraId="3902DF92" w14:textId="3B78B0D4" w:rsidR="00974864" w:rsidRPr="00215723" w:rsidRDefault="00974864" w:rsidP="00974864">
      <w:pPr>
        <w:rPr>
          <w:rFonts w:eastAsia="DengXian"/>
          <w:lang w:eastAsia="zh-CN"/>
        </w:rPr>
      </w:pPr>
      <w:r w:rsidRPr="004171EA">
        <w:t xml:space="preserve">The common notifications defined in </w:t>
      </w:r>
      <w:r w:rsidR="00BA19B9">
        <w:t>clauses 6.5</w:t>
      </w:r>
      <w:r w:rsidRPr="004171EA">
        <w:t>are valid for this IOC.</w:t>
      </w:r>
    </w:p>
    <w:p w14:paraId="3B6E0560" w14:textId="77777777" w:rsidR="0034246C" w:rsidRPr="00CF5846" w:rsidRDefault="00940211" w:rsidP="00CF5846">
      <w:pPr>
        <w:pStyle w:val="Heading5"/>
      </w:pPr>
      <w:bookmarkStart w:id="223" w:name="_Toc219470409"/>
      <w:r w:rsidRPr="00CF5846">
        <w:t>6.2.1.3.2</w:t>
      </w:r>
      <w:r w:rsidRPr="00CF5846">
        <w:tab/>
      </w:r>
      <w:proofErr w:type="spellStart"/>
      <w:r w:rsidRPr="00CF5846">
        <w:rPr>
          <w:rFonts w:hint="eastAsia"/>
        </w:rPr>
        <w:t>NDT</w:t>
      </w:r>
      <w:r w:rsidRPr="00CF5846">
        <w:t>Job</w:t>
      </w:r>
      <w:proofErr w:type="spellEnd"/>
      <w:r w:rsidRPr="00CF5846">
        <w:t xml:space="preserve"> &lt;&lt;</w:t>
      </w:r>
      <w:proofErr w:type="spellStart"/>
      <w:r w:rsidRPr="00CF5846">
        <w:t>InformationObjectClass</w:t>
      </w:r>
      <w:proofErr w:type="spellEnd"/>
      <w:r w:rsidRPr="00CF5846">
        <w:t>&gt;&gt;</w:t>
      </w:r>
      <w:bookmarkEnd w:id="223"/>
    </w:p>
    <w:p w14:paraId="06D10E04" w14:textId="77777777" w:rsidR="0034246C" w:rsidRDefault="00940211">
      <w:pPr>
        <w:pStyle w:val="Heading6"/>
        <w:rPr>
          <w:lang w:eastAsia="zh-CN"/>
        </w:rPr>
      </w:pPr>
      <w:bookmarkStart w:id="224" w:name="_Toc219470410"/>
      <w:r>
        <w:rPr>
          <w:lang w:eastAsia="zh-CN"/>
        </w:rPr>
        <w:t>6.2.1.3.2.1</w:t>
      </w:r>
      <w:r>
        <w:rPr>
          <w:lang w:eastAsia="zh-CN"/>
        </w:rPr>
        <w:tab/>
        <w:t>Definition</w:t>
      </w:r>
      <w:bookmarkEnd w:id="224"/>
    </w:p>
    <w:p w14:paraId="1D1376A3" w14:textId="626F5830" w:rsidR="0034246C" w:rsidRDefault="00940211">
      <w:pPr>
        <w:rPr>
          <w:rFonts w:eastAsia="DengXian"/>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00124BD1" w:rsidRPr="00110C10" w:rsidDel="0043242E">
        <w:rPr>
          <w:color w:val="000000"/>
        </w:rPr>
        <w:t xml:space="preserve"> </w:t>
      </w:r>
    </w:p>
    <w:p w14:paraId="00D6579E" w14:textId="0F0917A6" w:rsidR="001C170B" w:rsidRDefault="001C170B" w:rsidP="001C170B">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2A8868E7" w14:textId="27BEFF85" w:rsidR="00B206F7" w:rsidRDefault="00124BD1" w:rsidP="00B206F7">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2D3D82" w14:textId="77777777" w:rsidR="00B206F7" w:rsidRDefault="00B206F7" w:rsidP="00B206F7">
      <w:pPr>
        <w:pStyle w:val="NO"/>
      </w:pPr>
      <w:r>
        <w:t>NOTE: the model for the specific tasks can be extended as needed.</w:t>
      </w:r>
    </w:p>
    <w:p w14:paraId="29CAEE3C" w14:textId="551164BE" w:rsidR="00412FAA" w:rsidRDefault="00412FAA" w:rsidP="00412FAA">
      <w:pPr>
        <w:rPr>
          <w:rFonts w:eastAsia="DengXian"/>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DengXian"/>
          <w:lang w:eastAsia="zh-CN"/>
        </w:rPr>
        <w:t xml:space="preserve"> attribute “</w:t>
      </w:r>
      <w:proofErr w:type="spellStart"/>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proofErr w:type="spellEnd"/>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p>
    <w:p w14:paraId="3A2D7258" w14:textId="77777777" w:rsidR="00215723" w:rsidRPr="00B206F7" w:rsidRDefault="00215723">
      <w:pPr>
        <w:rPr>
          <w:rFonts w:eastAsia="DengXian"/>
          <w:lang w:eastAsia="zh-CN"/>
        </w:rPr>
      </w:pPr>
    </w:p>
    <w:p w14:paraId="0EBB1420" w14:textId="77777777" w:rsidR="0034246C" w:rsidRDefault="00940211">
      <w:pPr>
        <w:pStyle w:val="Heading6"/>
        <w:rPr>
          <w:lang w:eastAsia="zh-CN"/>
        </w:rPr>
      </w:pPr>
      <w:bookmarkStart w:id="225" w:name="_Toc219470411"/>
      <w:r>
        <w:rPr>
          <w:rFonts w:hint="eastAsia"/>
          <w:lang w:val="en-US" w:eastAsia="zh-CN"/>
        </w:rPr>
        <w:t>6</w:t>
      </w:r>
      <w:r>
        <w:rPr>
          <w:lang w:eastAsia="zh-CN"/>
        </w:rPr>
        <w:t>.2.1.3.2.2</w:t>
      </w:r>
      <w:r>
        <w:rPr>
          <w:lang w:eastAsia="zh-CN"/>
        </w:rPr>
        <w:tab/>
        <w:t>Attributes</w:t>
      </w:r>
      <w:bookmarkEnd w:id="225"/>
    </w:p>
    <w:p w14:paraId="740DF745" w14:textId="77777777" w:rsidR="001F37FE" w:rsidRDefault="001F37FE" w:rsidP="001F37FE">
      <w:r>
        <w:t xml:space="preserve">The </w:t>
      </w:r>
      <w:bookmarkStart w:id="226" w:name="_Hlk189826451"/>
      <w:proofErr w:type="spellStart"/>
      <w:r>
        <w:rPr>
          <w:rFonts w:ascii="Courier New" w:hAnsi="Courier New" w:cs="Courier New" w:hint="eastAsia"/>
          <w:lang w:eastAsia="zh-CN"/>
        </w:rPr>
        <w:t>NDTJob</w:t>
      </w:r>
      <w:proofErr w:type="spellEnd"/>
      <w:r>
        <w:t xml:space="preserve"> IOC</w:t>
      </w:r>
      <w:bookmarkEnd w:id="22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27"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proofErr w:type="spellStart"/>
            <w:r>
              <w:t>isNotifyable</w:t>
            </w:r>
            <w:proofErr w:type="spellEnd"/>
          </w:p>
        </w:tc>
      </w:tr>
      <w:bookmarkEnd w:id="227"/>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Default="009D174F" w:rsidP="00215723">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91BCF47" w:rsidR="00215723" w:rsidRDefault="009D174F"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412FAA"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1752B913" w:rsidR="00412FAA" w:rsidRDefault="00412FAA" w:rsidP="00412FA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412FAA" w:rsidRDefault="00412FAA" w:rsidP="00412FA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r>
      <w:tr w:rsidR="00412FAA"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5B92BE88" w:rsidR="00412FAA" w:rsidRDefault="00412FAA" w:rsidP="00412FA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228" w:name="_Toc219470412"/>
      <w:r>
        <w:rPr>
          <w:lang w:eastAsia="zh-CN"/>
        </w:rPr>
        <w:t>6.2.1.3.2</w:t>
      </w:r>
      <w:r w:rsidRPr="001E1938">
        <w:rPr>
          <w:lang w:eastAsia="zh-CN"/>
        </w:rPr>
        <w:t>.3</w:t>
      </w:r>
      <w:r w:rsidRPr="001E1938">
        <w:rPr>
          <w:lang w:eastAsia="zh-CN"/>
        </w:rPr>
        <w:tab/>
        <w:t>Attribute constraints</w:t>
      </w:r>
      <w:bookmarkEnd w:id="228"/>
    </w:p>
    <w:p w14:paraId="2EF0F47C" w14:textId="77777777" w:rsidR="00215723" w:rsidRPr="006E13EE" w:rsidRDefault="00215723" w:rsidP="00215723">
      <w:r w:rsidRPr="006E13EE">
        <w:t>None.</w:t>
      </w:r>
    </w:p>
    <w:p w14:paraId="6CE01728" w14:textId="77777777" w:rsidR="00215723" w:rsidRPr="001E1938" w:rsidRDefault="00215723" w:rsidP="00215723">
      <w:pPr>
        <w:pStyle w:val="Heading6"/>
        <w:rPr>
          <w:lang w:eastAsia="zh-CN"/>
        </w:rPr>
      </w:pPr>
      <w:bookmarkStart w:id="229" w:name="_Toc219470413"/>
      <w:r>
        <w:rPr>
          <w:lang w:eastAsia="zh-CN"/>
        </w:rPr>
        <w:t>6.2.1.3.2</w:t>
      </w:r>
      <w:r w:rsidRPr="001E1938">
        <w:rPr>
          <w:lang w:eastAsia="zh-CN"/>
        </w:rPr>
        <w:t>.4</w:t>
      </w:r>
      <w:r w:rsidRPr="001E1938">
        <w:rPr>
          <w:lang w:eastAsia="zh-CN"/>
        </w:rPr>
        <w:tab/>
        <w:t>Notifications</w:t>
      </w:r>
      <w:bookmarkEnd w:id="229"/>
    </w:p>
    <w:p w14:paraId="6C09EEEE" w14:textId="38BDE2CA" w:rsidR="00193535" w:rsidRPr="00537C66" w:rsidRDefault="00193535" w:rsidP="00193535">
      <w:pPr>
        <w:rPr>
          <w:rFonts w:eastAsia="DengXian"/>
          <w:lang w:eastAsia="zh-CN"/>
        </w:rPr>
      </w:pPr>
      <w:r w:rsidRPr="004171EA">
        <w:t xml:space="preserve">The common notifications defined in </w:t>
      </w:r>
      <w:r w:rsidR="00BA19B9">
        <w:t>clauses 6.5</w:t>
      </w:r>
      <w:r w:rsidRPr="004171EA">
        <w:t>are valid for this IOC.</w:t>
      </w:r>
    </w:p>
    <w:p w14:paraId="7668AD89" w14:textId="2BE8766F" w:rsidR="00215723" w:rsidRPr="00CF5846" w:rsidRDefault="00215723" w:rsidP="00CF5846">
      <w:pPr>
        <w:pStyle w:val="Heading5"/>
      </w:pPr>
      <w:bookmarkStart w:id="230" w:name="_Toc219470414"/>
      <w:r w:rsidRPr="00CF5846">
        <w:t>6.2.1.3.</w:t>
      </w:r>
      <w:r w:rsidR="005E05D6" w:rsidRPr="00CF5846">
        <w:rPr>
          <w:rFonts w:eastAsia="DengXian" w:hint="eastAsia"/>
        </w:rPr>
        <w:t>3</w:t>
      </w:r>
      <w:r w:rsidRPr="00CF5846">
        <w:tab/>
      </w:r>
      <w:proofErr w:type="spellStart"/>
      <w:r w:rsidRPr="00CF5846">
        <w:rPr>
          <w:rFonts w:hint="eastAsia"/>
        </w:rPr>
        <w:t>NDT</w:t>
      </w:r>
      <w:r w:rsidRPr="00CF5846">
        <w:t>FunctionScope</w:t>
      </w:r>
      <w:proofErr w:type="spellEnd"/>
      <w:r w:rsidRPr="00CF5846">
        <w:t xml:space="preserve"> &lt;&lt; </w:t>
      </w:r>
      <w:proofErr w:type="spellStart"/>
      <w:r w:rsidRPr="00CF5846">
        <w:t>dataType</w:t>
      </w:r>
      <w:proofErr w:type="spellEnd"/>
      <w:r w:rsidRPr="00CF5846">
        <w:t xml:space="preserve"> &gt;&gt;</w:t>
      </w:r>
      <w:bookmarkEnd w:id="230"/>
    </w:p>
    <w:p w14:paraId="28D64CD1" w14:textId="10145033" w:rsidR="00215723" w:rsidRDefault="00215723" w:rsidP="00215723">
      <w:pPr>
        <w:pStyle w:val="Heading6"/>
        <w:rPr>
          <w:lang w:eastAsia="zh-CN"/>
        </w:rPr>
      </w:pPr>
      <w:bookmarkStart w:id="231" w:name="_Toc219470415"/>
      <w:r>
        <w:rPr>
          <w:lang w:eastAsia="zh-CN"/>
        </w:rPr>
        <w:t>6.2.1.3.</w:t>
      </w:r>
      <w:r w:rsidR="005E05D6">
        <w:rPr>
          <w:rFonts w:eastAsia="DengXian" w:hint="eastAsia"/>
          <w:lang w:eastAsia="zh-CN"/>
        </w:rPr>
        <w:t>3</w:t>
      </w:r>
      <w:r>
        <w:rPr>
          <w:lang w:eastAsia="zh-CN"/>
        </w:rPr>
        <w:t>.1</w:t>
      </w:r>
      <w:r>
        <w:rPr>
          <w:lang w:eastAsia="zh-CN"/>
        </w:rPr>
        <w:tab/>
        <w:t>Definition</w:t>
      </w:r>
      <w:bookmarkEnd w:id="231"/>
    </w:p>
    <w:p w14:paraId="266A875A" w14:textId="44E53ED8" w:rsidR="001C170B" w:rsidRPr="00D22906" w:rsidRDefault="00C97B11" w:rsidP="001C170B">
      <w:pPr>
        <w:rPr>
          <w:rFonts w:eastAsia="SimSun"/>
          <w:lang w:eastAsia="zh-CN"/>
        </w:rPr>
      </w:pPr>
      <w:r>
        <w:rPr>
          <w:lang w:eastAsia="zh-CN"/>
        </w:rPr>
        <w:t xml:space="preserve">This </w:t>
      </w:r>
      <w:proofErr w:type="spellStart"/>
      <w:r>
        <w:rPr>
          <w:lang w:eastAsia="zh-CN"/>
        </w:rPr>
        <w:t>dataType</w:t>
      </w:r>
      <w:proofErr w:type="spellEnd"/>
      <w:r>
        <w:rPr>
          <w:lang w:eastAsia="zh-CN"/>
        </w:rPr>
        <w:t xml:space="preserve"> represents</w:t>
      </w:r>
      <w:r w:rsidR="001C170B">
        <w:rPr>
          <w:lang w:eastAsia="zh-CN"/>
        </w:rPr>
        <w:t xml:space="preserve"> the </w:t>
      </w:r>
      <w:r w:rsidR="001C170B">
        <w:rPr>
          <w:rFonts w:eastAsia="Courier New"/>
        </w:rPr>
        <w:t xml:space="preserve">properties of a scope that can be modelled by an NDT </w:t>
      </w:r>
      <w:proofErr w:type="spellStart"/>
      <w:r w:rsidR="001C170B">
        <w:rPr>
          <w:rFonts w:eastAsia="Courier New"/>
        </w:rPr>
        <w:t>MnS</w:t>
      </w:r>
      <w:proofErr w:type="spellEnd"/>
      <w:r w:rsidR="001C170B">
        <w:rPr>
          <w:rFonts w:eastAsia="Courier New"/>
        </w:rPr>
        <w:t xml:space="preserve"> </w:t>
      </w:r>
      <w:r w:rsidR="001C170B">
        <w:t>Producer</w:t>
      </w:r>
      <w:r w:rsidR="001C170B">
        <w:rPr>
          <w:rFonts w:eastAsia="SimSun" w:hint="eastAsia"/>
          <w:lang w:eastAsia="zh-CN"/>
        </w:rPr>
        <w:t>.</w:t>
      </w:r>
    </w:p>
    <w:p w14:paraId="028E0089" w14:textId="76558021" w:rsidR="00215723" w:rsidRDefault="00215723" w:rsidP="00215723">
      <w:pPr>
        <w:pStyle w:val="Heading6"/>
        <w:rPr>
          <w:lang w:eastAsia="zh-CN"/>
        </w:rPr>
      </w:pPr>
      <w:bookmarkStart w:id="232" w:name="_Toc219470416"/>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232"/>
    </w:p>
    <w:p w14:paraId="7F3290B6" w14:textId="396DC131" w:rsidR="00C97B11" w:rsidRDefault="00C97B11" w:rsidP="00C97B11">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proofErr w:type="spellStart"/>
      <w:r>
        <w:t>dataType</w:t>
      </w:r>
      <w:proofErr w:type="spellEnd"/>
      <w:r>
        <w:t xml:space="preserve"> includes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proofErr w:type="spellStart"/>
            <w:r>
              <w:t>isNotifyable</w:t>
            </w:r>
            <w:proofErr w:type="spellEnd"/>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233" w:name="_Toc219470417"/>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233"/>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234" w:name="_Toc219470418"/>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234"/>
    </w:p>
    <w:p w14:paraId="6B345FCE" w14:textId="105C7864"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49DC61FC" w14:textId="52DE925A" w:rsidR="00215723" w:rsidRPr="00CF5846" w:rsidRDefault="00215723" w:rsidP="00CF5846">
      <w:pPr>
        <w:pStyle w:val="Heading5"/>
      </w:pPr>
      <w:bookmarkStart w:id="235" w:name="_Toc219470419"/>
      <w:r w:rsidRPr="00CF5846">
        <w:t>6.2.1.3.</w:t>
      </w:r>
      <w:r w:rsidR="005E05D6" w:rsidRPr="00CF5846">
        <w:rPr>
          <w:rFonts w:eastAsia="DengXian" w:hint="eastAsia"/>
        </w:rPr>
        <w:t>4</w:t>
      </w:r>
      <w:r w:rsidRPr="00CF5846">
        <w:tab/>
      </w:r>
      <w:proofErr w:type="spellStart"/>
      <w:r w:rsidRPr="00CF5846">
        <w:t>NDTInputDescription</w:t>
      </w:r>
      <w:proofErr w:type="spellEnd"/>
      <w:r w:rsidRPr="00CF5846">
        <w:t>&lt;&lt;</w:t>
      </w:r>
      <w:proofErr w:type="spellStart"/>
      <w:r w:rsidRPr="00CF5846">
        <w:t>dataType</w:t>
      </w:r>
      <w:proofErr w:type="spellEnd"/>
      <w:r w:rsidRPr="00CF5846">
        <w:t>&gt;&gt;</w:t>
      </w:r>
      <w:bookmarkEnd w:id="235"/>
    </w:p>
    <w:p w14:paraId="26A7DF2F" w14:textId="251C21CE" w:rsidR="00215723" w:rsidRDefault="00215723" w:rsidP="00215723">
      <w:pPr>
        <w:pStyle w:val="Heading6"/>
        <w:rPr>
          <w:lang w:eastAsia="zh-CN"/>
        </w:rPr>
      </w:pPr>
      <w:bookmarkStart w:id="236" w:name="_Toc219470420"/>
      <w:r>
        <w:rPr>
          <w:lang w:eastAsia="zh-CN"/>
        </w:rPr>
        <w:t>6.2.1.3.</w:t>
      </w:r>
      <w:r w:rsidR="005E05D6">
        <w:rPr>
          <w:rFonts w:eastAsia="DengXian" w:hint="eastAsia"/>
          <w:lang w:eastAsia="zh-CN"/>
        </w:rPr>
        <w:t>4</w:t>
      </w:r>
      <w:r>
        <w:rPr>
          <w:lang w:eastAsia="zh-CN"/>
        </w:rPr>
        <w:t>.1</w:t>
      </w:r>
      <w:r>
        <w:rPr>
          <w:lang w:eastAsia="zh-CN"/>
        </w:rPr>
        <w:tab/>
        <w:t>Definition</w:t>
      </w:r>
      <w:bookmarkEnd w:id="236"/>
    </w:p>
    <w:p w14:paraId="19900620" w14:textId="40F3B28E" w:rsidR="002E4038" w:rsidRDefault="002E4038" w:rsidP="002E4038">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specific network scenario represented by the attribute </w:t>
      </w:r>
      <w:proofErr w:type="spellStart"/>
      <w:r w:rsidRPr="005323BE">
        <w:rPr>
          <w:rFonts w:ascii="Courier New" w:hAnsi="Courier New" w:cs="Courier New"/>
          <w:sz w:val="18"/>
          <w:lang w:eastAsia="zh-CN"/>
        </w:rPr>
        <w:t>ndtJobScenario</w:t>
      </w:r>
      <w:proofErr w:type="spellEnd"/>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w:t>
      </w:r>
      <w:proofErr w:type="spellStart"/>
      <w:r>
        <w:t>MnS</w:t>
      </w:r>
      <w:proofErr w:type="spellEnd"/>
      <w:r>
        <w:t xml:space="preserve">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w:t>
      </w:r>
      <w:proofErr w:type="spellStart"/>
      <w:r>
        <w:t>MnS</w:t>
      </w:r>
      <w:proofErr w:type="spellEnd"/>
      <w:r>
        <w:t xml:space="preserve">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proofErr w:type="spellStart"/>
      <w:r>
        <w:rPr>
          <w:rFonts w:ascii="Courier New" w:hAnsi="Courier New" w:cs="Courier New"/>
          <w:sz w:val="18"/>
          <w:szCs w:val="18"/>
          <w:lang w:eastAsia="zh-CN"/>
        </w:rPr>
        <w:t>simulationDataDescriptor</w:t>
      </w:r>
      <w:proofErr w:type="spellEnd"/>
      <w:r>
        <w:rPr>
          <w:lang w:eastAsia="zh-CN"/>
        </w:rPr>
        <w:t xml:space="preserve"> describes the simulation details for the NDT.</w:t>
      </w:r>
    </w:p>
    <w:p w14:paraId="16FC90AC" w14:textId="4349B214" w:rsidR="00215723" w:rsidRDefault="00215723" w:rsidP="00215723">
      <w:pPr>
        <w:pStyle w:val="Heading6"/>
        <w:rPr>
          <w:lang w:eastAsia="zh-CN"/>
        </w:rPr>
      </w:pPr>
      <w:bookmarkStart w:id="237" w:name="_Toc219470421"/>
      <w:r>
        <w:rPr>
          <w:rFonts w:hint="eastAsia"/>
          <w:lang w:val="en-US" w:eastAsia="zh-CN"/>
        </w:rPr>
        <w:t>6</w:t>
      </w:r>
      <w:r>
        <w:rPr>
          <w:lang w:eastAsia="zh-CN"/>
        </w:rPr>
        <w:t>.2.1.3.</w:t>
      </w:r>
      <w:r w:rsidR="005E05D6">
        <w:rPr>
          <w:rFonts w:eastAsia="DengXian" w:hint="eastAsia"/>
          <w:lang w:eastAsia="zh-CN"/>
        </w:rPr>
        <w:t>4</w:t>
      </w:r>
      <w:r>
        <w:rPr>
          <w:lang w:eastAsia="zh-CN"/>
        </w:rPr>
        <w:t>.2</w:t>
      </w:r>
      <w:r>
        <w:rPr>
          <w:lang w:eastAsia="zh-CN"/>
        </w:rPr>
        <w:tab/>
        <w:t>Attributes</w:t>
      </w:r>
      <w:bookmarkEnd w:id="237"/>
    </w:p>
    <w:p w14:paraId="549AE21F" w14:textId="2249918D" w:rsidR="003D0A90" w:rsidRDefault="003D0A90" w:rsidP="003D0A90">
      <w:r w:rsidRPr="00BA282B">
        <w:t xml:space="preserve">The </w:t>
      </w:r>
      <w:proofErr w:type="spellStart"/>
      <w:r w:rsidRPr="00BA282B">
        <w:rPr>
          <w:rFonts w:ascii="Courier New" w:hAnsi="Courier New" w:cs="Courier New"/>
          <w:lang w:eastAsia="zh-CN"/>
        </w:rPr>
        <w:t>NDTInputDescription</w:t>
      </w:r>
      <w:proofErr w:type="spellEnd"/>
      <w:r w:rsidRPr="00BA282B">
        <w:rPr>
          <w:rFonts w:ascii="Courier New" w:hAnsi="Courier New" w:cs="Courier New"/>
          <w:lang w:eastAsia="zh-CN"/>
        </w:rPr>
        <w:t xml:space="preserve"> &lt;&lt;datatype&gt;&gt;</w:t>
      </w:r>
      <w:r w:rsidRPr="00BA282B">
        <w:t xml:space="preserve"> includes the following attributes</w:t>
      </w:r>
      <w:r>
        <w:t>.</w:t>
      </w:r>
    </w:p>
    <w:p w14:paraId="2284DF9C" w14:textId="7D4185B9" w:rsidR="00215723" w:rsidRDefault="00215723" w:rsidP="00215723">
      <w:pPr>
        <w:pStyle w:val="TH"/>
      </w:pPr>
      <w:r>
        <w:lastRenderedPageBreak/>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proofErr w:type="spellStart"/>
            <w:r>
              <w:t>isNotifyable</w:t>
            </w:r>
            <w:proofErr w:type="spellEnd"/>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proofErr w:type="spellStart"/>
            <w:r>
              <w:rPr>
                <w:rFonts w:ascii="Courier New" w:hAnsi="Courier New" w:cs="Courier New"/>
                <w:sz w:val="18"/>
                <w:szCs w:val="18"/>
                <w:lang w:eastAsia="zh-CN"/>
              </w:rPr>
              <w:t>simulationDataDescriptor</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07524D">
              <w:rPr>
                <w:sz w:val="18"/>
                <w:szCs w:val="18"/>
              </w:rPr>
              <w:t>EventInfo</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Heading6"/>
        <w:rPr>
          <w:lang w:eastAsia="zh-CN"/>
        </w:rPr>
      </w:pPr>
      <w:bookmarkStart w:id="238" w:name="_Toc219470422"/>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238"/>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239" w:name="_Toc219470423"/>
      <w:r>
        <w:rPr>
          <w:lang w:eastAsia="zh-CN"/>
        </w:rPr>
        <w:t>6.2.1.3.</w:t>
      </w:r>
      <w:r w:rsidR="005E05D6">
        <w:rPr>
          <w:rFonts w:eastAsia="DengXian" w:hint="eastAsia"/>
          <w:lang w:eastAsia="zh-CN"/>
        </w:rPr>
        <w:t>4</w:t>
      </w:r>
      <w:r w:rsidRPr="001E1938">
        <w:rPr>
          <w:lang w:eastAsia="zh-CN"/>
        </w:rPr>
        <w:t>.4</w:t>
      </w:r>
      <w:r w:rsidRPr="001E1938">
        <w:rPr>
          <w:lang w:eastAsia="zh-CN"/>
        </w:rPr>
        <w:tab/>
        <w:t>Notifications</w:t>
      </w:r>
      <w:bookmarkEnd w:id="239"/>
    </w:p>
    <w:p w14:paraId="3CE4ED0C" w14:textId="34C9CB56"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5AB1F7B6" w14:textId="0DB4108D" w:rsidR="00215723" w:rsidRPr="00CF5846" w:rsidRDefault="00215723" w:rsidP="00CF5846">
      <w:pPr>
        <w:pStyle w:val="Heading5"/>
      </w:pPr>
      <w:bookmarkStart w:id="240" w:name="_Toc219470424"/>
      <w:r w:rsidRPr="00CF5846">
        <w:t>6.2.1.3.</w:t>
      </w:r>
      <w:r w:rsidR="005E05D6" w:rsidRPr="00CF5846">
        <w:rPr>
          <w:rFonts w:eastAsia="DengXian" w:hint="eastAsia"/>
        </w:rPr>
        <w:t>5</w:t>
      </w:r>
      <w:r w:rsidRPr="00CF5846">
        <w:tab/>
      </w:r>
      <w:proofErr w:type="spellStart"/>
      <w:r w:rsidRPr="00CF5846">
        <w:t>NDTOutputDescription</w:t>
      </w:r>
      <w:proofErr w:type="spellEnd"/>
      <w:r w:rsidRPr="00CF5846">
        <w:t xml:space="preserve"> &lt;&lt;</w:t>
      </w:r>
      <w:proofErr w:type="spellStart"/>
      <w:r w:rsidRPr="00CF5846">
        <w:t>dataType</w:t>
      </w:r>
      <w:proofErr w:type="spellEnd"/>
      <w:r w:rsidRPr="00CF5846">
        <w:t>&gt;&gt;</w:t>
      </w:r>
      <w:bookmarkEnd w:id="240"/>
    </w:p>
    <w:p w14:paraId="7878DE66" w14:textId="4FEB9EEE" w:rsidR="00215723" w:rsidRDefault="00215723" w:rsidP="00215723">
      <w:pPr>
        <w:pStyle w:val="Heading6"/>
        <w:rPr>
          <w:lang w:eastAsia="zh-CN"/>
        </w:rPr>
      </w:pPr>
      <w:bookmarkStart w:id="241" w:name="_Toc219470425"/>
      <w:r>
        <w:rPr>
          <w:lang w:eastAsia="zh-CN"/>
        </w:rPr>
        <w:t>6.2.1.3.</w:t>
      </w:r>
      <w:r w:rsidR="005E05D6">
        <w:rPr>
          <w:rFonts w:eastAsia="DengXian" w:hint="eastAsia"/>
          <w:lang w:eastAsia="zh-CN"/>
        </w:rPr>
        <w:t>5</w:t>
      </w:r>
      <w:r>
        <w:rPr>
          <w:lang w:eastAsia="zh-CN"/>
        </w:rPr>
        <w:t>.1</w:t>
      </w:r>
      <w:r>
        <w:rPr>
          <w:lang w:eastAsia="zh-CN"/>
        </w:rPr>
        <w:tab/>
        <w:t>Definition</w:t>
      </w:r>
      <w:bookmarkEnd w:id="241"/>
    </w:p>
    <w:p w14:paraId="395DA85A" w14:textId="658C8D1C" w:rsidR="00DC2034" w:rsidRDefault="00DC2034" w:rsidP="00DC2034">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w:t>
      </w:r>
      <w:proofErr w:type="spellStart"/>
      <w:r>
        <w:t>MnS</w:t>
      </w:r>
      <w:proofErr w:type="spellEnd"/>
      <w:r>
        <w:t xml:space="preserve"> Producer, </w:t>
      </w:r>
    </w:p>
    <w:p w14:paraId="63526796" w14:textId="2C408154" w:rsidR="00DC2034" w:rsidRDefault="00DC2034" w:rsidP="00DC2034">
      <w:pPr>
        <w:pStyle w:val="B1"/>
      </w:pPr>
      <w:r>
        <w:t>-</w:t>
      </w:r>
      <w:r>
        <w:tab/>
        <w:t xml:space="preserve">characteristics of the network that are being reported by the NDT </w:t>
      </w:r>
      <w:proofErr w:type="spellStart"/>
      <w:r>
        <w:t>MnS</w:t>
      </w:r>
      <w:proofErr w:type="spellEnd"/>
      <w:r>
        <w:t xml:space="preserve">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2FF09B85" w14:textId="1D3CE2A9" w:rsidR="00215723" w:rsidRDefault="00215723" w:rsidP="00215723">
      <w:pPr>
        <w:pStyle w:val="Heading6"/>
        <w:rPr>
          <w:lang w:eastAsia="zh-CN"/>
        </w:rPr>
      </w:pPr>
      <w:bookmarkStart w:id="242" w:name="_Toc219470426"/>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242"/>
    </w:p>
    <w:p w14:paraId="18171092" w14:textId="0E624C05" w:rsidR="007653D9" w:rsidRDefault="007653D9" w:rsidP="007653D9">
      <w:r>
        <w:t xml:space="preserve">The </w:t>
      </w:r>
      <w:proofErr w:type="spellStart"/>
      <w:r>
        <w:rPr>
          <w:rFonts w:ascii="Courier New" w:hAnsi="Courier New" w:cs="Courier New"/>
          <w:lang w:eastAsia="zh-CN"/>
        </w:rPr>
        <w:t>NDTOutputDescription</w:t>
      </w:r>
      <w:proofErr w:type="spellEnd"/>
      <w:r>
        <w:rPr>
          <w:rFonts w:ascii="Courier New" w:hAnsi="Courier New" w:cs="Courier New"/>
          <w:lang w:eastAsia="zh-CN"/>
        </w:rPr>
        <w:t xml:space="preserve">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proofErr w:type="spellStart"/>
            <w:r>
              <w:t>isNotifyable</w:t>
            </w:r>
            <w:proofErr w:type="spellEnd"/>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Heading6"/>
        <w:rPr>
          <w:lang w:eastAsia="zh-CN"/>
        </w:rPr>
      </w:pPr>
      <w:bookmarkStart w:id="243" w:name="_Toc219470427"/>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243"/>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244" w:name="_Toc219470428"/>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244"/>
    </w:p>
    <w:p w14:paraId="05AD524B" w14:textId="42ED0A6E" w:rsidR="00193535" w:rsidRPr="00537C66" w:rsidRDefault="00193535" w:rsidP="00193535">
      <w:pPr>
        <w:rPr>
          <w:rFonts w:eastAsia="DengXian"/>
          <w:lang w:eastAsia="zh-CN"/>
        </w:rPr>
      </w:pPr>
      <w:bookmarkStart w:id="245" w:name="_Toc105573048"/>
      <w:bookmarkStart w:id="246" w:name="_Toc193445048"/>
      <w:bookmarkStart w:id="247" w:name="_Hlk197359114"/>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47D2E596" w14:textId="49CC8779" w:rsidR="00215723" w:rsidRPr="00CF5846" w:rsidRDefault="00215723" w:rsidP="00CF5846">
      <w:pPr>
        <w:pStyle w:val="Heading5"/>
      </w:pPr>
      <w:bookmarkStart w:id="248" w:name="_Toc219470429"/>
      <w:r w:rsidRPr="00CF5846">
        <w:t>6.2.1.3.</w:t>
      </w:r>
      <w:r w:rsidR="005E05D6" w:rsidRPr="00CF5846">
        <w:rPr>
          <w:rFonts w:eastAsia="DengXian" w:hint="eastAsia"/>
        </w:rPr>
        <w:t>6</w:t>
      </w:r>
      <w:r w:rsidRPr="00CF5846">
        <w:tab/>
      </w:r>
      <w:proofErr w:type="spellStart"/>
      <w:r w:rsidRPr="00CF5846">
        <w:t>ScopeDefinition</w:t>
      </w:r>
      <w:proofErr w:type="spellEnd"/>
      <w:r w:rsidRPr="00CF5846">
        <w:t xml:space="preserve"> &lt;&lt;</w:t>
      </w:r>
      <w:bookmarkStart w:id="249" w:name="MCCQCTEMPBM_00000104"/>
      <w:r w:rsidRPr="00CF5846">
        <w:t>choice</w:t>
      </w:r>
      <w:bookmarkEnd w:id="249"/>
      <w:r w:rsidRPr="00CF5846">
        <w:t>&gt;&gt;</w:t>
      </w:r>
      <w:bookmarkEnd w:id="245"/>
      <w:bookmarkEnd w:id="246"/>
      <w:bookmarkEnd w:id="248"/>
    </w:p>
    <w:p w14:paraId="00BE7D9E" w14:textId="4675FBC8" w:rsidR="00215723" w:rsidRPr="00BC0026" w:rsidRDefault="00215723" w:rsidP="00215723">
      <w:pPr>
        <w:pStyle w:val="Heading6"/>
        <w:rPr>
          <w:lang w:eastAsia="zh-CN"/>
        </w:rPr>
      </w:pPr>
      <w:bookmarkStart w:id="250" w:name="_CR9_4_3_1"/>
      <w:bookmarkStart w:id="251" w:name="_Toc105573049"/>
      <w:bookmarkStart w:id="252" w:name="_Toc193445049"/>
      <w:bookmarkStart w:id="253" w:name="_Toc219470430"/>
      <w:bookmarkEnd w:id="250"/>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251"/>
      <w:bookmarkEnd w:id="252"/>
      <w:bookmarkEnd w:id="253"/>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54" w:name="MCCQCTEMPBM_00000105"/>
      <w:proofErr w:type="spellStart"/>
      <w:r w:rsidRPr="00BC0026">
        <w:rPr>
          <w:rFonts w:ascii="Courier New" w:hAnsi="Courier New" w:cs="Courier New"/>
          <w:bCs/>
          <w:color w:val="333333"/>
          <w:sz w:val="18"/>
          <w:szCs w:val="18"/>
        </w:rPr>
        <w:t>managedEntitiesScope</w:t>
      </w:r>
      <w:bookmarkEnd w:id="254"/>
      <w:proofErr w:type="spellEnd"/>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55" w:name="MCCQCTEMPBM_00000106"/>
      <w:proofErr w:type="spellStart"/>
      <w:r w:rsidRPr="00BC0026">
        <w:rPr>
          <w:rFonts w:ascii="Courier New" w:hAnsi="Courier New" w:cs="Courier New"/>
          <w:bCs/>
          <w:color w:val="333333"/>
          <w:sz w:val="18"/>
          <w:szCs w:val="18"/>
        </w:rPr>
        <w:t>areaScope</w:t>
      </w:r>
      <w:bookmarkEnd w:id="255"/>
      <w:proofErr w:type="spellEnd"/>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256" w:name="MCCQCTEMPBM_00000107"/>
      <w:proofErr w:type="spellStart"/>
      <w:r w:rsidRPr="00BC0026">
        <w:rPr>
          <w:rFonts w:ascii="Courier New" w:hAnsi="Courier New" w:cs="Courier New"/>
          <w:bCs/>
          <w:color w:val="333333"/>
          <w:sz w:val="18"/>
          <w:szCs w:val="18"/>
        </w:rPr>
        <w:t>managedEntitiesScope</w:t>
      </w:r>
      <w:bookmarkEnd w:id="256"/>
      <w:proofErr w:type="spellEnd"/>
      <w:r w:rsidRPr="00BC0026">
        <w:t xml:space="preserve"> attribute and </w:t>
      </w:r>
      <w:bookmarkStart w:id="257" w:name="MCCQCTEMPBM_00000108"/>
      <w:proofErr w:type="spellStart"/>
      <w:r w:rsidRPr="00BC0026">
        <w:rPr>
          <w:rFonts w:ascii="Courier New" w:hAnsi="Courier New" w:cs="Courier New"/>
          <w:bCs/>
          <w:color w:val="333333"/>
          <w:sz w:val="18"/>
          <w:szCs w:val="18"/>
        </w:rPr>
        <w:t>areaScope</w:t>
      </w:r>
      <w:bookmarkEnd w:id="257"/>
      <w:proofErr w:type="spellEnd"/>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258" w:name="_CR9_4_3_2"/>
      <w:bookmarkStart w:id="259" w:name="_Toc105573050"/>
      <w:bookmarkStart w:id="260" w:name="_Toc193445050"/>
      <w:bookmarkStart w:id="261" w:name="_Toc219470431"/>
      <w:bookmarkEnd w:id="258"/>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259"/>
      <w:bookmarkEnd w:id="260"/>
      <w:bookmarkEnd w:id="261"/>
    </w:p>
    <w:p w14:paraId="77F819B4" w14:textId="1D8DA49F" w:rsidR="00215723" w:rsidRPr="00855F64" w:rsidRDefault="00215723" w:rsidP="00215723">
      <w:pPr>
        <w:pStyle w:val="TH"/>
      </w:pPr>
      <w:bookmarkStart w:id="262" w:name="_CRTable9_4_3_21"/>
      <w:r w:rsidRPr="00BC0026">
        <w:t xml:space="preserve">Table </w:t>
      </w:r>
      <w:bookmarkEnd w:id="262"/>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proofErr w:type="spellStart"/>
            <w:r w:rsidRPr="00BC0026">
              <w:rPr>
                <w:color w:val="000000"/>
              </w:rPr>
              <w:t>isReadable</w:t>
            </w:r>
            <w:proofErr w:type="spellEnd"/>
            <w:r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proofErr w:type="spellStart"/>
            <w:r w:rsidRPr="00BC0026">
              <w:rPr>
                <w:color w:val="000000"/>
              </w:rPr>
              <w:t>isNotifyable</w:t>
            </w:r>
            <w:proofErr w:type="spellEnd"/>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63" w:name="MCCQCTEMPBM_00000109"/>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263"/>
            <w:proofErr w:type="spellEnd"/>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264" w:name="_CR9_4_3_3"/>
      <w:bookmarkStart w:id="265" w:name="_Toc105573051"/>
      <w:bookmarkStart w:id="266" w:name="_Toc193445051"/>
      <w:bookmarkStart w:id="267" w:name="_Toc219470432"/>
      <w:bookmarkEnd w:id="264"/>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265"/>
      <w:bookmarkEnd w:id="266"/>
      <w:bookmarkEnd w:id="267"/>
    </w:p>
    <w:p w14:paraId="66B435F4" w14:textId="26239C9C" w:rsidR="00215723" w:rsidRPr="00BC0026" w:rsidRDefault="00215723" w:rsidP="00215723">
      <w:pPr>
        <w:pStyle w:val="TH"/>
      </w:pPr>
      <w:bookmarkStart w:id="268" w:name="_CRTable9_4_3_31"/>
      <w:r w:rsidRPr="00BC0026">
        <w:t xml:space="preserve">Table </w:t>
      </w:r>
      <w:bookmarkEnd w:id="268"/>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69" w:name="MCCQCTEMPBM_00000110"/>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269"/>
            <w:proofErr w:type="spellEnd"/>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270" w:name="_CR9_4_3_4"/>
      <w:bookmarkStart w:id="271" w:name="_Toc105573052"/>
      <w:bookmarkStart w:id="272" w:name="_Toc193445052"/>
      <w:bookmarkStart w:id="273" w:name="_Toc219470433"/>
      <w:bookmarkEnd w:id="270"/>
      <w:r w:rsidRPr="00A35592">
        <w:rPr>
          <w:lang w:eastAsia="zh-CN"/>
        </w:rPr>
        <w:t>6.2.1.3.</w:t>
      </w:r>
      <w:r w:rsidR="005E05D6">
        <w:rPr>
          <w:rFonts w:eastAsia="DengXian" w:hint="eastAsia"/>
          <w:lang w:eastAsia="zh-CN"/>
        </w:rPr>
        <w:t>6</w:t>
      </w:r>
      <w:r w:rsidRPr="00BC0026">
        <w:rPr>
          <w:lang w:eastAsia="zh-CN"/>
        </w:rPr>
        <w:t>.4</w:t>
      </w:r>
      <w:r w:rsidRPr="00BC0026">
        <w:rPr>
          <w:lang w:eastAsia="zh-CN"/>
        </w:rPr>
        <w:tab/>
        <w:t>Notifications</w:t>
      </w:r>
      <w:bookmarkEnd w:id="271"/>
      <w:bookmarkEnd w:id="272"/>
      <w:bookmarkEnd w:id="273"/>
    </w:p>
    <w:p w14:paraId="6DB1DA02" w14:textId="263460CD" w:rsidR="00215723" w:rsidRPr="00A72C21" w:rsidRDefault="00215723" w:rsidP="00215723">
      <w:pPr>
        <w:rPr>
          <w:rFonts w:eastAsia="DengXian"/>
          <w:lang w:eastAsia="zh-CN"/>
        </w:rPr>
      </w:pPr>
      <w:r>
        <w:t>None</w:t>
      </w:r>
      <w:r w:rsidRPr="004171EA">
        <w:t>.</w:t>
      </w:r>
      <w:bookmarkEnd w:id="247"/>
    </w:p>
    <w:p w14:paraId="5B05776F" w14:textId="4144E315" w:rsidR="00215723" w:rsidRPr="00CF5846" w:rsidRDefault="00215723" w:rsidP="00CF5846">
      <w:pPr>
        <w:pStyle w:val="Heading5"/>
      </w:pPr>
      <w:bookmarkStart w:id="274" w:name="_Toc106192963"/>
      <w:bookmarkStart w:id="275" w:name="_Toc155794444"/>
      <w:bookmarkStart w:id="276" w:name="_Toc219470434"/>
      <w:r w:rsidRPr="00CF5846">
        <w:t>6.2.1.3.</w:t>
      </w:r>
      <w:r w:rsidR="005E05D6" w:rsidRPr="00CF5846">
        <w:rPr>
          <w:rFonts w:eastAsia="DengXian" w:hint="eastAsia"/>
        </w:rPr>
        <w:t>7</w:t>
      </w:r>
      <w:r w:rsidRPr="00CF5846">
        <w:tab/>
      </w:r>
      <w:proofErr w:type="spellStart"/>
      <w:r w:rsidRPr="00CF5846">
        <w:t>NdtJobExecutionReqts</w:t>
      </w:r>
      <w:proofErr w:type="spellEnd"/>
      <w:r w:rsidRPr="00CF5846">
        <w:t xml:space="preserve"> &lt;&lt;</w:t>
      </w:r>
      <w:proofErr w:type="spellStart"/>
      <w:r w:rsidRPr="00CF5846">
        <w:t>dataType</w:t>
      </w:r>
      <w:proofErr w:type="spellEnd"/>
      <w:r w:rsidRPr="00CF5846">
        <w:t>&gt;&gt;</w:t>
      </w:r>
      <w:bookmarkEnd w:id="274"/>
      <w:bookmarkEnd w:id="275"/>
      <w:bookmarkEnd w:id="276"/>
    </w:p>
    <w:p w14:paraId="7BC3CF23" w14:textId="4D3593F6" w:rsidR="00215723" w:rsidRPr="00453AD6" w:rsidRDefault="00215723" w:rsidP="00215723">
      <w:pPr>
        <w:pStyle w:val="Heading6"/>
        <w:rPr>
          <w:lang w:eastAsia="zh-CN"/>
        </w:rPr>
      </w:pPr>
      <w:bookmarkStart w:id="277" w:name="_Toc219470435"/>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277"/>
    </w:p>
    <w:p w14:paraId="21EE6E8C" w14:textId="77777777" w:rsidR="00215723" w:rsidRPr="00453AD6" w:rsidRDefault="00215723" w:rsidP="00215723">
      <w:pPr>
        <w:rPr>
          <w:lang w:eastAsia="zh-CN"/>
        </w:rPr>
      </w:pPr>
      <w:r w:rsidRPr="00453AD6">
        <w:rPr>
          <w:lang w:eastAsia="zh-CN"/>
        </w:rPr>
        <w:t xml:space="preserve">The </w:t>
      </w:r>
      <w:proofErr w:type="spellStart"/>
      <w:r w:rsidRPr="00453AD6">
        <w:rPr>
          <w:lang w:eastAsia="zh-CN"/>
        </w:rPr>
        <w:t>NdtJobExecutionReqs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p>
    <w:p w14:paraId="5313BC03" w14:textId="1B7A21F5" w:rsidR="00215723" w:rsidRPr="00453AD6" w:rsidRDefault="00215723" w:rsidP="00215723">
      <w:pPr>
        <w:pStyle w:val="Heading6"/>
        <w:rPr>
          <w:lang w:eastAsia="zh-CN"/>
        </w:rPr>
      </w:pPr>
      <w:bookmarkStart w:id="278" w:name="_Toc219470436"/>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278"/>
    </w:p>
    <w:p w14:paraId="3720A00C" w14:textId="77777777" w:rsidR="00215723" w:rsidRPr="00453AD6" w:rsidRDefault="00215723" w:rsidP="00215723">
      <w:pPr>
        <w:rPr>
          <w:lang w:eastAsia="zh-CN"/>
        </w:rPr>
      </w:pPr>
      <w:bookmarkStart w:id="279" w:name="MCCQCTEMPBM_00000158"/>
      <w:r w:rsidRPr="00453AD6">
        <w:rPr>
          <w:lang w:eastAsia="zh-CN"/>
        </w:rPr>
        <w:t xml:space="preserve">The </w:t>
      </w:r>
      <w:bookmarkStart w:id="280" w:name="_Hlk197626523"/>
      <w:proofErr w:type="spellStart"/>
      <w:r w:rsidRPr="00453AD6">
        <w:rPr>
          <w:lang w:eastAsia="zh-CN"/>
        </w:rPr>
        <w:t>NdtJobExecutionReqs</w:t>
      </w:r>
      <w:bookmarkEnd w:id="280"/>
      <w:proofErr w:type="spellEnd"/>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79"/>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proofErr w:type="spellStart"/>
            <w:r w:rsidRPr="00453AD6">
              <w:rPr>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proofErr w:type="spellStart"/>
            <w:r w:rsidRPr="00453AD6">
              <w:rPr>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proofErr w:type="spellStart"/>
            <w:r w:rsidRPr="00453AD6">
              <w:rPr>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proofErr w:type="spellStart"/>
            <w:r w:rsidRPr="00453AD6">
              <w:rPr>
                <w:b/>
                <w:lang w:eastAsia="zh-CN"/>
              </w:rPr>
              <w:t>isNotifyable</w:t>
            </w:r>
            <w:proofErr w:type="spellEnd"/>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proofErr w:type="spellStart"/>
            <w:r w:rsidRPr="0007524D">
              <w:rPr>
                <w:sz w:val="18"/>
                <w:szCs w:val="18"/>
                <w:lang w:eastAsia="zh-CN"/>
              </w:rPr>
              <w:t>maxRuntime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281" w:name="_Toc219470437"/>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281"/>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282" w:name="_Toc219470438"/>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282"/>
    </w:p>
    <w:p w14:paraId="2FF14806" w14:textId="4D5F0E7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1978BA64" w14:textId="77777777" w:rsidR="00215723" w:rsidRDefault="00215723" w:rsidP="00215723">
      <w:pPr>
        <w:rPr>
          <w:lang w:eastAsia="zh-CN"/>
        </w:rPr>
      </w:pPr>
    </w:p>
    <w:p w14:paraId="47935A9B" w14:textId="6CE65DA5" w:rsidR="00215723" w:rsidRPr="00CF5846" w:rsidRDefault="00215723" w:rsidP="00CF5846">
      <w:pPr>
        <w:pStyle w:val="Heading5"/>
      </w:pPr>
      <w:bookmarkStart w:id="283" w:name="_Toc219470439"/>
      <w:r w:rsidRPr="00CF5846">
        <w:t>6.2.1.3.</w:t>
      </w:r>
      <w:r w:rsidR="005E05D6" w:rsidRPr="00CF5846">
        <w:rPr>
          <w:rFonts w:eastAsia="DengXian" w:hint="eastAsia"/>
        </w:rPr>
        <w:t>8</w:t>
      </w:r>
      <w:r w:rsidRPr="00CF5846">
        <w:tab/>
      </w:r>
      <w:proofErr w:type="spellStart"/>
      <w:r w:rsidRPr="00CF5846">
        <w:rPr>
          <w:rFonts w:hint="eastAsia"/>
        </w:rPr>
        <w:t>NDT</w:t>
      </w:r>
      <w:r w:rsidRPr="00CF5846">
        <w:t>Report</w:t>
      </w:r>
      <w:proofErr w:type="spellEnd"/>
      <w:r w:rsidRPr="00CF5846">
        <w:t xml:space="preserve"> &lt;&lt;</w:t>
      </w:r>
      <w:proofErr w:type="spellStart"/>
      <w:r w:rsidRPr="00CF5846">
        <w:t>InformationObjectClass</w:t>
      </w:r>
      <w:proofErr w:type="spellEnd"/>
      <w:r w:rsidRPr="00CF5846">
        <w:t>&gt;&gt;</w:t>
      </w:r>
      <w:bookmarkEnd w:id="283"/>
    </w:p>
    <w:p w14:paraId="7B07C2B3" w14:textId="5CA37C53" w:rsidR="00215723" w:rsidRDefault="00215723" w:rsidP="00215723">
      <w:pPr>
        <w:pStyle w:val="Heading6"/>
        <w:rPr>
          <w:lang w:eastAsia="zh-CN"/>
        </w:rPr>
      </w:pPr>
      <w:bookmarkStart w:id="284" w:name="_Toc219470440"/>
      <w:r>
        <w:rPr>
          <w:lang w:eastAsia="zh-CN"/>
        </w:rPr>
        <w:t>6.2.1.3.</w:t>
      </w:r>
      <w:r w:rsidR="005E05D6">
        <w:rPr>
          <w:rFonts w:eastAsia="DengXian" w:hint="eastAsia"/>
          <w:lang w:eastAsia="zh-CN"/>
        </w:rPr>
        <w:t>8</w:t>
      </w:r>
      <w:r>
        <w:rPr>
          <w:lang w:eastAsia="zh-CN"/>
        </w:rPr>
        <w:t>.1</w:t>
      </w:r>
      <w:r>
        <w:rPr>
          <w:lang w:eastAsia="zh-CN"/>
        </w:rPr>
        <w:tab/>
        <w:t>Definition</w:t>
      </w:r>
      <w:bookmarkEnd w:id="284"/>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3E41A01B" w:rsidR="00E63777" w:rsidRDefault="00E63777" w:rsidP="00E63777">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w:t>
      </w:r>
      <w:proofErr w:type="spellStart"/>
      <w:r>
        <w:rPr>
          <w:lang w:eastAsia="zh-CN"/>
        </w:rPr>
        <w:t>MnS</w:t>
      </w:r>
      <w:proofErr w:type="spellEnd"/>
      <w:r>
        <w:rPr>
          <w:lang w:eastAsia="zh-CN"/>
        </w:rPr>
        <w:t xml:space="preserve"> </w:t>
      </w:r>
      <w:r>
        <w:t>Producer</w:t>
      </w:r>
      <w:r>
        <w:rPr>
          <w:lang w:eastAsia="zh-CN"/>
        </w:rPr>
        <w:t xml:space="preserve"> after the behaviour is modelled in NDT </w:t>
      </w:r>
      <w:proofErr w:type="spellStart"/>
      <w:r>
        <w:rPr>
          <w:lang w:eastAsia="zh-CN"/>
        </w:rPr>
        <w:t>MnS</w:t>
      </w:r>
      <w:proofErr w:type="spellEnd"/>
      <w:r>
        <w:rPr>
          <w:lang w:eastAsia="zh-CN"/>
        </w:rPr>
        <w:t xml:space="preserve"> </w:t>
      </w:r>
      <w:r>
        <w:t>Producer</w:t>
      </w:r>
      <w:r>
        <w:rPr>
          <w:lang w:eastAsia="zh-CN"/>
        </w:rPr>
        <w:t xml:space="preserve"> is put in a list for which each entry is an </w:t>
      </w:r>
      <w:proofErr w:type="spellStart"/>
      <w:r>
        <w:rPr>
          <w:rFonts w:cs="Arial"/>
          <w:lang w:eastAsia="zh-CN"/>
        </w:rPr>
        <w:t>NDTOutputDataPoint</w:t>
      </w:r>
      <w:proofErr w:type="spellEnd"/>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Heading6"/>
        <w:rPr>
          <w:lang w:eastAsia="zh-CN"/>
        </w:rPr>
      </w:pPr>
      <w:bookmarkStart w:id="285" w:name="_Toc219470441"/>
      <w:r>
        <w:rPr>
          <w:lang w:eastAsia="zh-CN"/>
        </w:rPr>
        <w:t>6.2.1.3.</w:t>
      </w:r>
      <w:r w:rsidR="005E05D6">
        <w:rPr>
          <w:rFonts w:eastAsia="DengXian" w:hint="eastAsia"/>
          <w:lang w:eastAsia="zh-CN"/>
        </w:rPr>
        <w:t>8</w:t>
      </w:r>
      <w:r>
        <w:rPr>
          <w:lang w:eastAsia="zh-CN"/>
        </w:rPr>
        <w:t>.2</w:t>
      </w:r>
      <w:r>
        <w:rPr>
          <w:lang w:eastAsia="zh-CN"/>
        </w:rPr>
        <w:tab/>
        <w:t>Attributes</w:t>
      </w:r>
      <w:bookmarkEnd w:id="285"/>
    </w:p>
    <w:p w14:paraId="0DD53DA3" w14:textId="77777777" w:rsidR="00215723" w:rsidRDefault="00215723" w:rsidP="00215723">
      <w:r>
        <w:t xml:space="preserve">The </w:t>
      </w:r>
      <w:bookmarkStart w:id="286" w:name="_Hlk189826962"/>
      <w:proofErr w:type="spellStart"/>
      <w:r>
        <w:rPr>
          <w:rFonts w:ascii="Courier New" w:hAnsi="Courier New" w:cs="Courier New" w:hint="eastAsia"/>
          <w:lang w:eastAsia="zh-CN"/>
        </w:rPr>
        <w:t>NDTReport</w:t>
      </w:r>
      <w:proofErr w:type="spellEnd"/>
      <w:r>
        <w:t xml:space="preserve"> IOC</w:t>
      </w:r>
      <w:bookmarkEnd w:id="28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EF89991" w14:textId="77777777" w:rsidR="00412FAA" w:rsidRDefault="00412FAA" w:rsidP="00412FAA">
      <w:pPr>
        <w:pStyle w:val="TH"/>
      </w:pPr>
      <w:r>
        <w:lastRenderedPageBreak/>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12FAA" w14:paraId="08F25D8E"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2282D1D" w14:textId="77777777" w:rsidR="00412FAA" w:rsidRDefault="00412FAA" w:rsidP="00181403">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A57786B" w14:textId="77777777" w:rsidR="00412FAA" w:rsidRDefault="00412FAA" w:rsidP="00181403">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8B37445" w14:textId="77777777" w:rsidR="00412FAA" w:rsidRDefault="00412FAA" w:rsidP="00181403">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78034E9" w14:textId="77777777" w:rsidR="00412FAA" w:rsidRDefault="00412FAA" w:rsidP="00181403">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C7AB12D" w14:textId="77777777" w:rsidR="00412FAA" w:rsidRDefault="00412FAA" w:rsidP="00181403">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9EBDFB8" w14:textId="77777777" w:rsidR="00412FAA" w:rsidRDefault="00412FAA" w:rsidP="00181403">
            <w:pPr>
              <w:pStyle w:val="TAH"/>
            </w:pPr>
            <w:proofErr w:type="spellStart"/>
            <w:r>
              <w:t>isNotifyable</w:t>
            </w:r>
            <w:proofErr w:type="spellEnd"/>
          </w:p>
        </w:tc>
      </w:tr>
      <w:tr w:rsidR="00412FAA" w14:paraId="4FF8E05F"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FBBD8B" w14:textId="77777777" w:rsidR="00412FAA" w:rsidRPr="00A35592" w:rsidRDefault="00412FAA" w:rsidP="00181403">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r w:rsidRPr="00FF00D5">
              <w:rPr>
                <w:rFonts w:ascii="Courier New" w:hAnsi="Courier New" w:cs="Courier New"/>
                <w:sz w:val="18"/>
                <w:lang w:eastAsia="zh-CN"/>
              </w:rPr>
              <w:t>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356BC" w14:textId="77777777" w:rsidR="00412FAA" w:rsidRPr="00A35592" w:rsidRDefault="00412FAA" w:rsidP="00181403">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4350F4" w14:textId="77777777" w:rsidR="00412FAA" w:rsidRPr="00A35592" w:rsidRDefault="00412FAA" w:rsidP="00181403">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854E45" w14:textId="77777777" w:rsidR="00412FAA" w:rsidRPr="00A35592" w:rsidRDefault="00412FAA" w:rsidP="00181403">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7189EA9" w14:textId="77777777" w:rsidR="00412FAA" w:rsidRPr="00A35592" w:rsidRDefault="00412FAA" w:rsidP="00181403">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8B7AF5" w14:textId="77777777" w:rsidR="00412FAA" w:rsidRPr="00A35592" w:rsidRDefault="00412FAA" w:rsidP="00181403">
            <w:pPr>
              <w:pStyle w:val="TAH"/>
              <w:rPr>
                <w:b w:val="0"/>
                <w:bCs/>
              </w:rPr>
            </w:pPr>
            <w:r w:rsidRPr="00A35592">
              <w:rPr>
                <w:b w:val="0"/>
                <w:bCs/>
                <w:lang w:eastAsia="zh-CN"/>
              </w:rPr>
              <w:t>T</w:t>
            </w:r>
          </w:p>
        </w:tc>
      </w:tr>
      <w:tr w:rsidR="00412FAA" w14:paraId="1FCC7A14" w14:textId="77777777" w:rsidTr="00181403">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19C46E69" w14:textId="77777777" w:rsidR="00412FAA" w:rsidRDefault="00412FAA" w:rsidP="00181403">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412FAA" w14:paraId="4FCC2AB4"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tcPr>
          <w:p w14:paraId="02741322" w14:textId="52BB6A49" w:rsidR="00412FAA" w:rsidRDefault="00412FAA" w:rsidP="00181403">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3A0EA5DE"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EFDF710"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FFC013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1C89EF6"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8870B5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r>
    </w:tbl>
    <w:p w14:paraId="411DF668" w14:textId="77777777" w:rsidR="00412FAA" w:rsidRDefault="00412FAA" w:rsidP="00412FAA">
      <w:pPr>
        <w:rPr>
          <w:lang w:val="en-US"/>
        </w:rPr>
      </w:pPr>
    </w:p>
    <w:p w14:paraId="6BE0C3C2" w14:textId="21703464" w:rsidR="00215723" w:rsidRPr="001E1938" w:rsidRDefault="00215723" w:rsidP="00215723">
      <w:pPr>
        <w:pStyle w:val="Heading6"/>
        <w:rPr>
          <w:lang w:eastAsia="zh-CN"/>
        </w:rPr>
      </w:pPr>
      <w:bookmarkStart w:id="287" w:name="_Toc219470442"/>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287"/>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288" w:name="_Toc219470443"/>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288"/>
    </w:p>
    <w:p w14:paraId="15B91095" w14:textId="44590410"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4051712A" w14:textId="1C8E2F78" w:rsidR="00215723" w:rsidRPr="00CF5846" w:rsidRDefault="00215723" w:rsidP="00CF5846">
      <w:pPr>
        <w:pStyle w:val="Heading5"/>
      </w:pPr>
      <w:bookmarkStart w:id="289" w:name="_Toc219470444"/>
      <w:r w:rsidRPr="00CF5846">
        <w:t>6.2.1.3.</w:t>
      </w:r>
      <w:r w:rsidR="005E05D6" w:rsidRPr="00CF5846">
        <w:rPr>
          <w:rFonts w:eastAsia="DengXian" w:hint="eastAsia"/>
        </w:rPr>
        <w:t>9</w:t>
      </w:r>
      <w:r w:rsidRPr="00CF5846">
        <w:tab/>
      </w:r>
      <w:proofErr w:type="spellStart"/>
      <w:r w:rsidRPr="00CF5846">
        <w:t>NDTOutputDataPoint</w:t>
      </w:r>
      <w:proofErr w:type="spellEnd"/>
      <w:r w:rsidRPr="00CF5846">
        <w:t xml:space="preserve"> &lt;&lt;</w:t>
      </w:r>
      <w:proofErr w:type="spellStart"/>
      <w:r w:rsidRPr="00CF5846">
        <w:t>dataType</w:t>
      </w:r>
      <w:proofErr w:type="spellEnd"/>
      <w:r w:rsidRPr="00CF5846">
        <w:t>&gt;&gt;</w:t>
      </w:r>
      <w:bookmarkEnd w:id="289"/>
    </w:p>
    <w:p w14:paraId="0F6F236A" w14:textId="78CCDAFA" w:rsidR="00215723" w:rsidRDefault="00215723" w:rsidP="00215723">
      <w:pPr>
        <w:pStyle w:val="Heading6"/>
        <w:rPr>
          <w:lang w:eastAsia="zh-CN"/>
        </w:rPr>
      </w:pPr>
      <w:bookmarkStart w:id="290" w:name="_Toc219470445"/>
      <w:r>
        <w:rPr>
          <w:lang w:eastAsia="zh-CN"/>
        </w:rPr>
        <w:t>6.2.1.3.</w:t>
      </w:r>
      <w:r w:rsidR="005E05D6">
        <w:rPr>
          <w:rFonts w:eastAsia="DengXian" w:hint="eastAsia"/>
          <w:lang w:eastAsia="zh-CN"/>
        </w:rPr>
        <w:t>9</w:t>
      </w:r>
      <w:r>
        <w:rPr>
          <w:lang w:eastAsia="zh-CN"/>
        </w:rPr>
        <w:t>.1</w:t>
      </w:r>
      <w:r>
        <w:rPr>
          <w:lang w:eastAsia="zh-CN"/>
        </w:rPr>
        <w:tab/>
        <w:t>Definition</w:t>
      </w:r>
      <w:bookmarkEnd w:id="290"/>
    </w:p>
    <w:p w14:paraId="332F5EDA" w14:textId="23A348DF" w:rsidR="00E63777" w:rsidRDefault="00E63777" w:rsidP="00E63777">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a single output corresponding to the NDT Job.</w:t>
      </w:r>
    </w:p>
    <w:p w14:paraId="7BDD44EE" w14:textId="31D3EB2C" w:rsidR="00215723" w:rsidRDefault="00215723" w:rsidP="00215723">
      <w:pPr>
        <w:pStyle w:val="Heading6"/>
        <w:rPr>
          <w:lang w:eastAsia="zh-CN"/>
        </w:rPr>
      </w:pPr>
      <w:bookmarkStart w:id="291" w:name="_Toc219470446"/>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291"/>
    </w:p>
    <w:p w14:paraId="72AA5658" w14:textId="77777777" w:rsidR="00215723" w:rsidRDefault="00215723" w:rsidP="00215723">
      <w:r>
        <w:t xml:space="preserve">The </w:t>
      </w:r>
      <w:proofErr w:type="spellStart"/>
      <w:r w:rsidRPr="00F56B23">
        <w:rPr>
          <w:rFonts w:ascii="Courier New" w:hAnsi="Courier New" w:cs="Courier New"/>
          <w:lang w:eastAsia="zh-CN"/>
        </w:rPr>
        <w:t>nDTOutputDataPoint</w:t>
      </w:r>
      <w:proofErr w:type="spellEnd"/>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155C1C4E" w:rsidR="00215723" w:rsidRDefault="00215723" w:rsidP="00215723">
      <w:r>
        <w:t xml:space="preserve">The </w:t>
      </w:r>
      <w:proofErr w:type="spellStart"/>
      <w:r w:rsidRPr="000F0C8D">
        <w:rPr>
          <w:rFonts w:ascii="Courier New" w:hAnsi="Courier New" w:cs="Courier New"/>
          <w:lang w:eastAsia="zh-CN"/>
        </w:rPr>
        <w:t>nDTOutputDataPoint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network at which a specific </w:t>
      </w:r>
      <w:proofErr w:type="spellStart"/>
      <w:r w:rsidRPr="000F0C8D">
        <w:rPr>
          <w:rFonts w:ascii="Courier New" w:hAnsi="Courier New" w:cs="Courier New"/>
          <w:lang w:eastAsia="zh-CN"/>
        </w:rPr>
        <w:t>networkConfiguration</w:t>
      </w:r>
      <w:proofErr w:type="spellEnd"/>
      <w:r w:rsidRPr="000F0C8D">
        <w:t xml:space="preserve"> (i.e. a delta of the network state or new state of the netwo</w:t>
      </w:r>
      <w:r w:rsidR="002C7EC3">
        <w:rPr>
          <w:rFonts w:eastAsia="DengXian"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proofErr w:type="spellStart"/>
            <w:r>
              <w:t>isNotifyable</w:t>
            </w:r>
            <w:proofErr w:type="spellEnd"/>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Heading6"/>
        <w:rPr>
          <w:lang w:eastAsia="zh-CN"/>
        </w:rPr>
      </w:pPr>
      <w:bookmarkStart w:id="292" w:name="_Toc219470447"/>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292"/>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293" w:name="_Toc219470448"/>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293"/>
    </w:p>
    <w:p w14:paraId="5EEBD0A1" w14:textId="1A07923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66C4399A" w14:textId="77777777" w:rsidR="0034246C" w:rsidRPr="00193535" w:rsidRDefault="0034246C">
      <w:pPr>
        <w:rPr>
          <w:rFonts w:eastAsia="DengXian"/>
          <w:lang w:eastAsia="zh-CN"/>
        </w:rPr>
      </w:pPr>
    </w:p>
    <w:p w14:paraId="0B20E533" w14:textId="3E24D44D" w:rsidR="00A72C21" w:rsidRPr="00CF5846" w:rsidRDefault="00A72C21" w:rsidP="00CF5846">
      <w:pPr>
        <w:pStyle w:val="Heading5"/>
      </w:pPr>
      <w:bookmarkStart w:id="294" w:name="_Toc219470449"/>
      <w:r w:rsidRPr="00CF5846">
        <w:t>6.2.1.3.</w:t>
      </w:r>
      <w:r w:rsidR="008233A2" w:rsidRPr="00CF5846">
        <w:rPr>
          <w:rFonts w:eastAsia="DengXian" w:hint="eastAsia"/>
        </w:rPr>
        <w:t>10</w:t>
      </w:r>
      <w:r w:rsidRPr="00CF5846">
        <w:tab/>
      </w:r>
      <w:proofErr w:type="spellStart"/>
      <w:r w:rsidRPr="00CF5846">
        <w:t>SimulationDataDescriptor</w:t>
      </w:r>
      <w:proofErr w:type="spellEnd"/>
      <w:r w:rsidRPr="00CF5846">
        <w:t xml:space="preserve"> &lt;&lt;</w:t>
      </w:r>
      <w:proofErr w:type="spellStart"/>
      <w:r w:rsidRPr="00CF5846">
        <w:t>dataType</w:t>
      </w:r>
      <w:proofErr w:type="spellEnd"/>
      <w:r w:rsidRPr="00CF5846">
        <w:t>&gt;&gt;</w:t>
      </w:r>
      <w:bookmarkEnd w:id="294"/>
    </w:p>
    <w:p w14:paraId="08058B7B" w14:textId="44123512" w:rsidR="00A72C21" w:rsidRDefault="00A72C21" w:rsidP="00A72C21">
      <w:pPr>
        <w:pStyle w:val="Heading6"/>
        <w:rPr>
          <w:lang w:eastAsia="zh-CN"/>
        </w:rPr>
      </w:pPr>
      <w:bookmarkStart w:id="295" w:name="_Toc219470450"/>
      <w:r>
        <w:rPr>
          <w:lang w:eastAsia="zh-CN"/>
        </w:rPr>
        <w:t>6.2.1.3.</w:t>
      </w:r>
      <w:r w:rsidR="008233A2">
        <w:rPr>
          <w:rFonts w:eastAsia="DengXian" w:hint="eastAsia"/>
          <w:lang w:eastAsia="zh-CN"/>
        </w:rPr>
        <w:t>10</w:t>
      </w:r>
      <w:r>
        <w:rPr>
          <w:lang w:eastAsia="zh-CN"/>
        </w:rPr>
        <w:t>.1</w:t>
      </w:r>
      <w:r>
        <w:rPr>
          <w:lang w:eastAsia="zh-CN"/>
        </w:rPr>
        <w:tab/>
        <w:t>Definition</w:t>
      </w:r>
      <w:bookmarkEnd w:id="295"/>
    </w:p>
    <w:p w14:paraId="57C498C4" w14:textId="7B67973F" w:rsidR="00A72C21" w:rsidRDefault="00A72C21" w:rsidP="00A72C21">
      <w:pPr>
        <w:rPr>
          <w:rFonts w:eastAsia="Courier New"/>
        </w:rPr>
      </w:pPr>
      <w:r>
        <w:rPr>
          <w:lang w:eastAsia="zh-CN"/>
        </w:rPr>
        <w:t xml:space="preserve">This </w:t>
      </w:r>
      <w:proofErr w:type="spellStart"/>
      <w:r>
        <w:rPr>
          <w:lang w:eastAsia="zh-CN"/>
        </w:rPr>
        <w:t>dataType</w:t>
      </w:r>
      <w:proofErr w:type="spellEnd"/>
      <w:r>
        <w:rPr>
          <w:lang w:eastAsia="zh-CN"/>
        </w:rPr>
        <w:t xml:space="preserve"> represents the simulation details for the NDT</w:t>
      </w:r>
    </w:p>
    <w:p w14:paraId="2C25820D" w14:textId="50225142" w:rsidR="00A72C21" w:rsidRDefault="00A72C21" w:rsidP="00A72C21">
      <w:pPr>
        <w:pStyle w:val="Heading6"/>
        <w:rPr>
          <w:lang w:eastAsia="zh-CN"/>
        </w:rPr>
      </w:pPr>
      <w:bookmarkStart w:id="296" w:name="_Toc219470451"/>
      <w:r>
        <w:rPr>
          <w:rFonts w:hint="eastAsia"/>
          <w:lang w:val="en-US" w:eastAsia="zh-CN"/>
        </w:rPr>
        <w:t>6</w:t>
      </w:r>
      <w:r>
        <w:rPr>
          <w:lang w:eastAsia="zh-CN"/>
        </w:rPr>
        <w:t>.2.1.3.</w:t>
      </w:r>
      <w:r w:rsidR="008233A2">
        <w:rPr>
          <w:rFonts w:eastAsia="DengXian" w:hint="eastAsia"/>
          <w:lang w:eastAsia="zh-CN"/>
        </w:rPr>
        <w:t>10</w:t>
      </w:r>
      <w:r>
        <w:rPr>
          <w:lang w:eastAsia="zh-CN"/>
        </w:rPr>
        <w:t>.2</w:t>
      </w:r>
      <w:r>
        <w:rPr>
          <w:lang w:eastAsia="zh-CN"/>
        </w:rPr>
        <w:tab/>
        <w:t>Attributes</w:t>
      </w:r>
      <w:bookmarkEnd w:id="296"/>
    </w:p>
    <w:p w14:paraId="0FF526D9" w14:textId="53FECB80" w:rsidR="00A72C21" w:rsidRPr="00A72C21" w:rsidRDefault="00A72C21" w:rsidP="00A72C21">
      <w:pPr>
        <w:rPr>
          <w:rFonts w:eastAsia="DengXian"/>
          <w:lang w:eastAsia="zh-CN"/>
        </w:rPr>
      </w:pPr>
      <w:r>
        <w:t xml:space="preserve">The attribute </w:t>
      </w:r>
      <w:proofErr w:type="spellStart"/>
      <w:r>
        <w:rPr>
          <w:rFonts w:ascii="Courier New" w:hAnsi="Courier New" w:cs="Courier New"/>
          <w:sz w:val="18"/>
          <w:lang w:eastAsia="zh-CN"/>
        </w:rPr>
        <w:t>simulationData</w:t>
      </w:r>
      <w:proofErr w:type="spellEnd"/>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p w14:paraId="77B7CF45" w14:textId="2DE8FC9E" w:rsidR="00A72C21" w:rsidRPr="00A72C21" w:rsidRDefault="00A72C21" w:rsidP="00A72C21">
      <w:pPr>
        <w:rPr>
          <w:rFonts w:ascii="Arial" w:eastAsia="DengXian" w:hAnsi="Arial" w:cs="Arial"/>
          <w:sz w:val="18"/>
          <w:szCs w:val="18"/>
          <w:lang w:eastAsia="zh-CN"/>
        </w:rPr>
      </w:pPr>
      <w:r>
        <w:rPr>
          <w:rFonts w:ascii="Arial" w:hAnsi="Arial" w:cs="Arial"/>
          <w:sz w:val="18"/>
          <w:szCs w:val="18"/>
          <w:lang w:eastAsia="zh-CN"/>
        </w:rPr>
        <w:t xml:space="preserve">The attribute </w:t>
      </w:r>
      <w:r>
        <w:rPr>
          <w:rFonts w:ascii="Courier New" w:hAnsi="Courier New" w:cs="Courier New"/>
          <w:sz w:val="18"/>
          <w:lang w:eastAsia="zh-CN"/>
        </w:rPr>
        <w:t>Condition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lastRenderedPageBreak/>
        <w:t>Table 6.2.1.</w:t>
      </w:r>
      <w:r>
        <w:rPr>
          <w:rFonts w:eastAsia="SimSun" w:hint="eastAsia"/>
          <w:lang w:val="en-US" w:eastAsia="zh-CN"/>
        </w:rPr>
        <w:t>3</w:t>
      </w:r>
      <w:r>
        <w:t>.</w:t>
      </w:r>
      <w:r w:rsidR="008233A2">
        <w:rPr>
          <w:rFonts w:eastAsia="SimSun"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proofErr w:type="spellStart"/>
            <w:r>
              <w:t>isNotifyable</w:t>
            </w:r>
            <w:proofErr w:type="spellEnd"/>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b w:val="0"/>
                <w:bCs/>
              </w:rPr>
            </w:pPr>
            <w:r w:rsidRPr="00B538A7">
              <w:rPr>
                <w:b w:val="0"/>
                <w:bCs/>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b w:val="0"/>
                <w:bCs/>
                <w:lang w:eastAsia="zh-CN"/>
              </w:rPr>
            </w:pPr>
            <w:r w:rsidRPr="00B538A7">
              <w:rPr>
                <w:b w:val="0"/>
                <w:bCs/>
                <w:lang w:eastAsia="zh-CN"/>
              </w:rPr>
              <w:t>T</w:t>
            </w:r>
          </w:p>
        </w:tc>
      </w:tr>
    </w:tbl>
    <w:p w14:paraId="709D4001" w14:textId="0F33C4A9" w:rsidR="00A72C21" w:rsidRPr="001E1938" w:rsidRDefault="00A72C21" w:rsidP="00A72C21">
      <w:pPr>
        <w:pStyle w:val="Heading6"/>
        <w:rPr>
          <w:lang w:eastAsia="zh-CN"/>
        </w:rPr>
      </w:pPr>
      <w:bookmarkStart w:id="297" w:name="_Toc219470452"/>
      <w:r>
        <w:rPr>
          <w:lang w:eastAsia="zh-CN"/>
        </w:rPr>
        <w:t>6.2.1.3.</w:t>
      </w:r>
      <w:r w:rsidR="008233A2">
        <w:rPr>
          <w:rFonts w:eastAsia="DengXian" w:hint="eastAsia"/>
          <w:lang w:eastAsia="zh-CN"/>
        </w:rPr>
        <w:t>10</w:t>
      </w:r>
      <w:r w:rsidRPr="001E1938">
        <w:rPr>
          <w:lang w:eastAsia="zh-CN"/>
        </w:rPr>
        <w:t>.3</w:t>
      </w:r>
      <w:r w:rsidRPr="001E1938">
        <w:rPr>
          <w:lang w:eastAsia="zh-CN"/>
        </w:rPr>
        <w:tab/>
        <w:t>Attribute constraints</w:t>
      </w:r>
      <w:bookmarkEnd w:id="297"/>
    </w:p>
    <w:p w14:paraId="5BAD6C42" w14:textId="77777777" w:rsidR="00A72C21" w:rsidRPr="006E13EE" w:rsidRDefault="00A72C21" w:rsidP="00A72C21">
      <w:r w:rsidRPr="006E13EE">
        <w:t>None.</w:t>
      </w:r>
    </w:p>
    <w:p w14:paraId="271F1098" w14:textId="764FD3F0" w:rsidR="00A72C21" w:rsidRPr="001E1938" w:rsidRDefault="00A72C21" w:rsidP="00A72C21">
      <w:pPr>
        <w:pStyle w:val="Heading6"/>
        <w:rPr>
          <w:lang w:eastAsia="zh-CN"/>
        </w:rPr>
      </w:pPr>
      <w:bookmarkStart w:id="298" w:name="_Toc219470453"/>
      <w:r>
        <w:rPr>
          <w:lang w:eastAsia="zh-CN"/>
        </w:rPr>
        <w:t>6.2.1.3.</w:t>
      </w:r>
      <w:r w:rsidR="008233A2">
        <w:rPr>
          <w:rFonts w:eastAsia="DengXian" w:hint="eastAsia"/>
          <w:lang w:eastAsia="zh-CN"/>
        </w:rPr>
        <w:t>10</w:t>
      </w:r>
      <w:r w:rsidRPr="001E1938">
        <w:rPr>
          <w:lang w:eastAsia="zh-CN"/>
        </w:rPr>
        <w:t>.4</w:t>
      </w:r>
      <w:r w:rsidRPr="001E1938">
        <w:rPr>
          <w:lang w:eastAsia="zh-CN"/>
        </w:rPr>
        <w:tab/>
        <w:t>Notifications</w:t>
      </w:r>
      <w:bookmarkEnd w:id="298"/>
    </w:p>
    <w:p w14:paraId="6DAE3642" w14:textId="50A81662"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601DB459" w14:textId="77777777" w:rsidR="00A72C21" w:rsidRPr="00193535" w:rsidRDefault="00A72C21" w:rsidP="00A72C21">
      <w:pPr>
        <w:rPr>
          <w:rFonts w:eastAsia="DengXian"/>
          <w:lang w:eastAsia="zh-CN"/>
        </w:rPr>
      </w:pPr>
    </w:p>
    <w:p w14:paraId="0E47F03C" w14:textId="2E19AE25" w:rsidR="00A72C21" w:rsidRPr="00CF5846" w:rsidRDefault="00A72C21" w:rsidP="00CF5846">
      <w:pPr>
        <w:pStyle w:val="Heading5"/>
      </w:pPr>
      <w:bookmarkStart w:id="299" w:name="_Toc219470454"/>
      <w:r w:rsidRPr="00CF5846">
        <w:t>6.2.1.3.</w:t>
      </w:r>
      <w:r w:rsidR="002C7EC3" w:rsidRPr="00CF5846">
        <w:rPr>
          <w:rFonts w:eastAsia="DengXian" w:hint="eastAsia"/>
        </w:rPr>
        <w:t>1</w:t>
      </w:r>
      <w:r w:rsidR="008233A2" w:rsidRPr="00CF5846">
        <w:rPr>
          <w:rFonts w:eastAsia="DengXian" w:hint="eastAsia"/>
        </w:rPr>
        <w:t>1</w:t>
      </w:r>
      <w:r w:rsidRPr="00CF5846">
        <w:tab/>
      </w:r>
      <w:proofErr w:type="spellStart"/>
      <w:r w:rsidRPr="00CF5846">
        <w:t>SimulationData</w:t>
      </w:r>
      <w:proofErr w:type="spellEnd"/>
      <w:r w:rsidRPr="00CF5846">
        <w:t xml:space="preserve"> &lt;&lt;</w:t>
      </w:r>
      <w:proofErr w:type="spellStart"/>
      <w:r w:rsidRPr="00CF5846">
        <w:t>dataType</w:t>
      </w:r>
      <w:proofErr w:type="spellEnd"/>
      <w:r w:rsidRPr="00CF5846">
        <w:t>&gt;&gt;</w:t>
      </w:r>
      <w:bookmarkEnd w:id="299"/>
    </w:p>
    <w:p w14:paraId="78D7DC79" w14:textId="1A267CEB" w:rsidR="00A72C21" w:rsidRDefault="00A72C21" w:rsidP="00A72C21">
      <w:pPr>
        <w:pStyle w:val="Heading6"/>
        <w:rPr>
          <w:lang w:eastAsia="zh-CN"/>
        </w:rPr>
      </w:pPr>
      <w:bookmarkStart w:id="300" w:name="_Toc219470455"/>
      <w:r>
        <w:rPr>
          <w:lang w:eastAsia="zh-CN"/>
        </w:rPr>
        <w:t>6.2.1.3.</w:t>
      </w:r>
      <w:r w:rsidR="002C7EC3">
        <w:rPr>
          <w:rFonts w:eastAsia="DengXian" w:hint="eastAsia"/>
          <w:lang w:eastAsia="zh-CN"/>
        </w:rPr>
        <w:t>1</w:t>
      </w:r>
      <w:r w:rsidR="008233A2">
        <w:rPr>
          <w:rFonts w:eastAsia="DengXian" w:hint="eastAsia"/>
          <w:lang w:eastAsia="zh-CN"/>
        </w:rPr>
        <w:t>1</w:t>
      </w:r>
      <w:r>
        <w:rPr>
          <w:lang w:eastAsia="zh-CN"/>
        </w:rPr>
        <w:t>.1</w:t>
      </w:r>
      <w:r>
        <w:rPr>
          <w:lang w:eastAsia="zh-CN"/>
        </w:rPr>
        <w:tab/>
        <w:t>Definition</w:t>
      </w:r>
      <w:bookmarkEnd w:id="300"/>
    </w:p>
    <w:p w14:paraId="0C321462" w14:textId="77777777" w:rsidR="00A72C21" w:rsidRDefault="00A72C21" w:rsidP="00A72C21">
      <w:pPr>
        <w:rPr>
          <w:rFonts w:eastAsia="Courier New"/>
        </w:rPr>
      </w:pPr>
      <w:r>
        <w:rPr>
          <w:lang w:eastAsia="zh-CN"/>
        </w:rPr>
        <w:t xml:space="preserve">This </w:t>
      </w:r>
      <w:proofErr w:type="spellStart"/>
      <w:r>
        <w:rPr>
          <w:lang w:eastAsia="zh-CN"/>
        </w:rPr>
        <w:t>dataType</w:t>
      </w:r>
      <w:proofErr w:type="spellEnd"/>
      <w:r>
        <w:rPr>
          <w:lang w:eastAsia="zh-CN"/>
        </w:rPr>
        <w:t xml:space="preserv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7844A1FB" w14:textId="3787EFC5" w:rsidR="00A72C21" w:rsidRDefault="00A72C21" w:rsidP="00A72C21">
      <w:pPr>
        <w:pStyle w:val="Heading6"/>
        <w:rPr>
          <w:lang w:eastAsia="zh-CN"/>
        </w:rPr>
      </w:pPr>
      <w:bookmarkStart w:id="301" w:name="_Toc219470456"/>
      <w:r>
        <w:rPr>
          <w:rFonts w:hint="eastAsia"/>
          <w:lang w:val="en-US" w:eastAsia="zh-CN"/>
        </w:rPr>
        <w:t>6</w:t>
      </w:r>
      <w:r>
        <w:rPr>
          <w:lang w:eastAsia="zh-CN"/>
        </w:rPr>
        <w:t>.2.1.3.</w:t>
      </w:r>
      <w:r w:rsidR="002C7EC3">
        <w:rPr>
          <w:rFonts w:eastAsia="DengXian" w:hint="eastAsia"/>
          <w:lang w:eastAsia="zh-CN"/>
        </w:rPr>
        <w:t>1</w:t>
      </w:r>
      <w:r w:rsidR="008233A2">
        <w:rPr>
          <w:rFonts w:eastAsia="DengXian" w:hint="eastAsia"/>
          <w:lang w:eastAsia="zh-CN"/>
        </w:rPr>
        <w:t>1</w:t>
      </w:r>
      <w:r>
        <w:rPr>
          <w:lang w:eastAsia="zh-CN"/>
        </w:rPr>
        <w:t>.2</w:t>
      </w:r>
      <w:r>
        <w:rPr>
          <w:lang w:eastAsia="zh-CN"/>
        </w:rPr>
        <w:tab/>
        <w:t>Attributes</w:t>
      </w:r>
      <w:bookmarkEnd w:id="301"/>
    </w:p>
    <w:p w14:paraId="7C0704BA" w14:textId="7634CA14" w:rsidR="00A72C21" w:rsidRDefault="00A72C21" w:rsidP="00A72C21">
      <w:pPr>
        <w:rPr>
          <w:rFonts w:ascii="Arial" w:hAnsi="Arial" w:cs="Arial"/>
          <w:sz w:val="18"/>
          <w:szCs w:val="18"/>
          <w:lang w:eastAsia="zh-CN"/>
        </w:rPr>
      </w:pPr>
      <w:r>
        <w:t xml:space="preserve">The attribute </w:t>
      </w:r>
      <w:proofErr w:type="spellStart"/>
      <w:r w:rsidRPr="00A22812">
        <w:rPr>
          <w:rFonts w:ascii="Courier New" w:hAnsi="Courier New" w:cs="Courier New"/>
          <w:sz w:val="18"/>
          <w:lang w:eastAsia="zh-CN"/>
        </w:rPr>
        <w:t>performanceData</w:t>
      </w:r>
      <w:proofErr w:type="spellEnd"/>
      <w:r>
        <w:t xml:space="preserve"> defines the </w:t>
      </w:r>
      <w:r>
        <w:rPr>
          <w:rFonts w:ascii="Arial" w:hAnsi="Arial" w:cs="Arial"/>
          <w:sz w:val="18"/>
          <w:szCs w:val="18"/>
          <w:lang w:eastAsia="zh-CN"/>
        </w:rPr>
        <w:t>performance measurement or KPI name that is to be updated and with what value.</w:t>
      </w:r>
    </w:p>
    <w:p w14:paraId="344D5F2A" w14:textId="77777777" w:rsidR="00A72C21" w:rsidRDefault="00A72C21" w:rsidP="00A72C21">
      <w:pPr>
        <w:rPr>
          <w:rFonts w:ascii="Arial" w:hAnsi="Arial" w:cs="Arial"/>
          <w:sz w:val="18"/>
          <w:szCs w:val="18"/>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mDTData</w:t>
      </w:r>
      <w:proofErr w:type="spellEnd"/>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55F04096" w14:textId="38279635" w:rsidR="00A72C21" w:rsidRPr="00A72C21" w:rsidRDefault="00A72C21" w:rsidP="00A72C21">
      <w:pPr>
        <w:rPr>
          <w:rFonts w:eastAsia="DengXian"/>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configurationData</w:t>
      </w:r>
      <w:proofErr w:type="spellEnd"/>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7CEA972D" w14:textId="62395314" w:rsidR="00A72C21" w:rsidRDefault="00A72C21" w:rsidP="00A72C21">
      <w:pPr>
        <w:pStyle w:val="TH"/>
      </w:pPr>
      <w:r>
        <w:t>Table 6.2.1.</w:t>
      </w:r>
      <w:r>
        <w:rPr>
          <w:rFonts w:eastAsia="SimSun" w:hint="eastAsia"/>
          <w:lang w:val="en-US" w:eastAsia="zh-CN"/>
        </w:rPr>
        <w:t>3</w:t>
      </w:r>
      <w:r>
        <w:t>.</w:t>
      </w:r>
      <w:r w:rsidR="002C7EC3">
        <w:rPr>
          <w:rFonts w:eastAsia="SimSun" w:hint="eastAsia"/>
          <w:lang w:val="en-US" w:eastAsia="zh-CN"/>
        </w:rPr>
        <w:t>1</w:t>
      </w:r>
      <w:r w:rsidR="008233A2">
        <w:rPr>
          <w:rFonts w:eastAsia="SimSun"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pPr>
            <w:proofErr w:type="spellStart"/>
            <w:r>
              <w:t>isNotifyable</w:t>
            </w:r>
            <w:proofErr w:type="spellEnd"/>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performanceData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b w:val="0"/>
                <w:bCs/>
              </w:rPr>
            </w:pPr>
            <w:r w:rsidRPr="00B538A7">
              <w:rPr>
                <w:b w:val="0"/>
                <w:bCs/>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mDTData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b w:val="0"/>
                <w:bCs/>
              </w:rPr>
            </w:pPr>
            <w:r w:rsidRPr="00B538A7">
              <w:rPr>
                <w:b w:val="0"/>
                <w:bCs/>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configurationData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b w:val="0"/>
                <w:bCs/>
                <w:lang w:eastAsia="zh-CN"/>
              </w:rPr>
            </w:pPr>
            <w:r w:rsidRPr="00B538A7">
              <w:rPr>
                <w:b w:val="0"/>
                <w:bCs/>
                <w:lang w:eastAsia="zh-CN"/>
              </w:rPr>
              <w:t>T</w:t>
            </w:r>
          </w:p>
        </w:tc>
      </w:tr>
    </w:tbl>
    <w:p w14:paraId="38D17672" w14:textId="4C35232C" w:rsidR="00A72C21" w:rsidRPr="001E1938" w:rsidRDefault="00A72C21" w:rsidP="00A72C21">
      <w:pPr>
        <w:pStyle w:val="Heading6"/>
        <w:rPr>
          <w:lang w:eastAsia="zh-CN"/>
        </w:rPr>
      </w:pPr>
      <w:bookmarkStart w:id="302" w:name="_Toc219470457"/>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.3</w:t>
      </w:r>
      <w:r w:rsidRPr="001E1938">
        <w:rPr>
          <w:lang w:eastAsia="zh-CN"/>
        </w:rPr>
        <w:tab/>
        <w:t>Attribute constraints</w:t>
      </w:r>
      <w:bookmarkEnd w:id="302"/>
    </w:p>
    <w:p w14:paraId="56B9C862" w14:textId="77777777" w:rsidR="00A72C21" w:rsidRPr="006E13EE" w:rsidRDefault="00A72C21" w:rsidP="00A72C21">
      <w:r w:rsidRPr="006E13EE">
        <w:t>None.</w:t>
      </w:r>
    </w:p>
    <w:p w14:paraId="304930B1" w14:textId="1ECD409B" w:rsidR="00A72C21" w:rsidRPr="001E1938" w:rsidRDefault="00A72C21" w:rsidP="00A72C21">
      <w:pPr>
        <w:pStyle w:val="Heading6"/>
        <w:rPr>
          <w:lang w:eastAsia="zh-CN"/>
        </w:rPr>
      </w:pPr>
      <w:bookmarkStart w:id="303" w:name="_Toc219470458"/>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.4</w:t>
      </w:r>
      <w:r w:rsidRPr="001E1938">
        <w:rPr>
          <w:lang w:eastAsia="zh-CN"/>
        </w:rPr>
        <w:tab/>
        <w:t>Notifications</w:t>
      </w:r>
      <w:bookmarkEnd w:id="303"/>
    </w:p>
    <w:p w14:paraId="6578FC1E" w14:textId="35C66C5D"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7189D71C" w14:textId="77777777" w:rsidR="00A72C21" w:rsidRPr="00193535" w:rsidRDefault="00A72C21">
      <w:pPr>
        <w:rPr>
          <w:rFonts w:eastAsia="DengXian"/>
          <w:lang w:eastAsia="zh-CN"/>
        </w:rPr>
      </w:pPr>
    </w:p>
    <w:p w14:paraId="48E44C84" w14:textId="0B87EE78" w:rsidR="00A72C21" w:rsidRPr="00CF5846" w:rsidRDefault="00A72C21" w:rsidP="00CF5846">
      <w:pPr>
        <w:pStyle w:val="Heading5"/>
      </w:pPr>
      <w:bookmarkStart w:id="304" w:name="_Toc219470459"/>
      <w:r w:rsidRPr="00CF5846">
        <w:t>6.2.1.3.</w:t>
      </w:r>
      <w:r w:rsidR="002C7EC3" w:rsidRPr="00CF5846">
        <w:rPr>
          <w:rFonts w:eastAsia="DengXian" w:hint="eastAsia"/>
        </w:rPr>
        <w:t>1</w:t>
      </w:r>
      <w:r w:rsidR="008233A2" w:rsidRPr="00CF5846">
        <w:rPr>
          <w:rFonts w:eastAsia="DengXian" w:hint="eastAsia"/>
        </w:rPr>
        <w:t>2</w:t>
      </w:r>
      <w:r w:rsidRPr="00CF5846">
        <w:tab/>
      </w:r>
      <w:proofErr w:type="spellStart"/>
      <w:r w:rsidRPr="00CF5846">
        <w:t>PerformanceData</w:t>
      </w:r>
      <w:proofErr w:type="spellEnd"/>
      <w:r w:rsidRPr="00CF5846">
        <w:t xml:space="preserve"> &lt;&lt;</w:t>
      </w:r>
      <w:proofErr w:type="spellStart"/>
      <w:r w:rsidRPr="00CF5846">
        <w:t>dataType</w:t>
      </w:r>
      <w:proofErr w:type="spellEnd"/>
      <w:r w:rsidRPr="00CF5846">
        <w:t>&gt;&gt;</w:t>
      </w:r>
      <w:bookmarkEnd w:id="304"/>
    </w:p>
    <w:p w14:paraId="795832B3" w14:textId="7E4D6BA9" w:rsidR="00A72C21" w:rsidRDefault="00A72C21" w:rsidP="00A72C21">
      <w:pPr>
        <w:pStyle w:val="Heading6"/>
        <w:rPr>
          <w:lang w:eastAsia="zh-CN"/>
        </w:rPr>
      </w:pPr>
      <w:bookmarkStart w:id="305" w:name="_Toc219470460"/>
      <w:r>
        <w:rPr>
          <w:lang w:eastAsia="zh-CN"/>
        </w:rPr>
        <w:t>6.2.1.3.</w:t>
      </w:r>
      <w:r w:rsidR="002C7EC3">
        <w:rPr>
          <w:rFonts w:eastAsia="DengXian" w:hint="eastAsia"/>
          <w:lang w:eastAsia="zh-CN"/>
        </w:rPr>
        <w:t>1</w:t>
      </w:r>
      <w:r w:rsidR="008233A2">
        <w:rPr>
          <w:rFonts w:eastAsia="DengXian" w:hint="eastAsia"/>
          <w:lang w:eastAsia="zh-CN"/>
        </w:rPr>
        <w:t>2</w:t>
      </w:r>
      <w:r>
        <w:rPr>
          <w:lang w:eastAsia="zh-CN"/>
        </w:rPr>
        <w:t>.1</w:t>
      </w:r>
      <w:r>
        <w:rPr>
          <w:lang w:eastAsia="zh-CN"/>
        </w:rPr>
        <w:tab/>
        <w:t>Definition</w:t>
      </w:r>
      <w:bookmarkEnd w:id="305"/>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w:t>
      </w:r>
      <w:proofErr w:type="spellStart"/>
      <w:r w:rsidRPr="00341952">
        <w:rPr>
          <w:lang w:eastAsia="zh-CN"/>
        </w:rPr>
        <w:t>dataType</w:t>
      </w:r>
      <w:proofErr w:type="spellEnd"/>
      <w:r w:rsidRPr="00341952">
        <w:rPr>
          <w:lang w:eastAsia="zh-CN"/>
        </w:rPr>
        <w:t xml:space="preserv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77777777" w:rsidR="00A72C21" w:rsidRDefault="00A72C21" w:rsidP="00A72C21">
      <w:pPr>
        <w:rPr>
          <w:lang w:eastAsia="zh-CN"/>
        </w:rPr>
      </w:pPr>
      <w:r>
        <w:rPr>
          <w:lang w:eastAsia="zh-CN"/>
        </w:rPr>
        <w:t xml:space="preserve">The attribute </w:t>
      </w:r>
      <w:proofErr w:type="spellStart"/>
      <w:r>
        <w:rPr>
          <w:lang w:eastAsia="zh-CN"/>
        </w:rPr>
        <w:t>performanceDataName</w:t>
      </w:r>
      <w:proofErr w:type="spellEnd"/>
      <w:r>
        <w:rPr>
          <w:lang w:eastAsia="zh-CN"/>
        </w:rPr>
        <w:t xml:space="preserve"> identifies a performance measurement or KPI. </w:t>
      </w:r>
    </w:p>
    <w:p w14:paraId="2F656A4C" w14:textId="77777777" w:rsidR="00A72C21" w:rsidRPr="00341952" w:rsidRDefault="00A72C21" w:rsidP="00A72C21">
      <w:pPr>
        <w:rPr>
          <w:lang w:eastAsia="zh-CN"/>
        </w:rPr>
      </w:pPr>
      <w:r>
        <w:rPr>
          <w:lang w:eastAsia="zh-CN"/>
        </w:rPr>
        <w:t xml:space="preserve">The attribute </w:t>
      </w:r>
      <w:proofErr w:type="spellStart"/>
      <w:r>
        <w:rPr>
          <w:lang w:eastAsia="zh-CN"/>
        </w:rPr>
        <w:t>performanceDataValue</w:t>
      </w:r>
      <w:proofErr w:type="spellEnd"/>
      <w:r>
        <w:rPr>
          <w:lang w:eastAsia="zh-CN"/>
        </w:rPr>
        <w:t xml:space="preserve"> is used to overwrite values which are synchronized from the real network. Alternatively, </w:t>
      </w: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roofErr w:type="spellEnd"/>
      <w:r>
        <w:rPr>
          <w:rFonts w:eastAsia="Courier New"/>
        </w:rPr>
        <w:t xml:space="preserve">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Heading6"/>
        <w:rPr>
          <w:lang w:eastAsia="zh-CN"/>
        </w:rPr>
      </w:pPr>
      <w:bookmarkStart w:id="306" w:name="_Toc219470461"/>
      <w:r>
        <w:rPr>
          <w:lang w:val="en-US" w:eastAsia="zh-CN"/>
        </w:rPr>
        <w:t>6</w:t>
      </w:r>
      <w:r>
        <w:rPr>
          <w:lang w:eastAsia="zh-CN"/>
        </w:rPr>
        <w:t>.2.1.3.</w:t>
      </w:r>
      <w:r w:rsidR="002C7EC3">
        <w:rPr>
          <w:rFonts w:eastAsia="DengXian" w:hint="eastAsia"/>
          <w:lang w:eastAsia="zh-CN"/>
        </w:rPr>
        <w:t>1</w:t>
      </w:r>
      <w:r w:rsidR="008233A2">
        <w:rPr>
          <w:rFonts w:eastAsia="DengXian" w:hint="eastAsia"/>
          <w:lang w:eastAsia="zh-CN"/>
        </w:rPr>
        <w:t>2</w:t>
      </w:r>
      <w:r>
        <w:rPr>
          <w:lang w:eastAsia="zh-CN"/>
        </w:rPr>
        <w:t>.2</w:t>
      </w:r>
      <w:r>
        <w:rPr>
          <w:lang w:eastAsia="zh-CN"/>
        </w:rPr>
        <w:tab/>
        <w:t>Attributes</w:t>
      </w:r>
      <w:bookmarkEnd w:id="306"/>
    </w:p>
    <w:p w14:paraId="3C024ACF" w14:textId="1837F764" w:rsidR="000A77B9" w:rsidRDefault="000A77B9" w:rsidP="000A77B9">
      <w:r>
        <w:t xml:space="preserve">The </w:t>
      </w:r>
      <w:proofErr w:type="spellStart"/>
      <w:r w:rsidRPr="00161F5C">
        <w:rPr>
          <w:rFonts w:ascii="Courier New" w:hAnsi="Courier New" w:cs="Courier New"/>
          <w:lang w:eastAsia="zh-CN"/>
        </w:rPr>
        <w:t>PerformanceData</w:t>
      </w:r>
      <w:proofErr w:type="spellEnd"/>
      <w:r w:rsidRPr="00161F5C">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t xml:space="preserve"> includes the following attributes. </w:t>
      </w:r>
    </w:p>
    <w:p w14:paraId="3EFCC695" w14:textId="77777777" w:rsidR="000A77B9" w:rsidRDefault="000A77B9" w:rsidP="000A77B9">
      <w:pPr>
        <w:pStyle w:val="TH"/>
      </w:pPr>
      <w:r>
        <w:lastRenderedPageBreak/>
        <w:t>Table 6.2.1.</w:t>
      </w:r>
      <w:r>
        <w:rPr>
          <w:rFonts w:eastAsia="SimSun"/>
          <w:lang w:val="en-US" w:eastAsia="zh-CN"/>
        </w:rPr>
        <w:t>3</w:t>
      </w:r>
      <w:r>
        <w:t>.</w:t>
      </w:r>
      <w:r>
        <w:rPr>
          <w:rFonts w:eastAsia="DengXian" w:hint="eastAsia"/>
          <w:lang w:val="en-US" w:eastAsia="zh-CN"/>
        </w:rPr>
        <w:t>12</w:t>
      </w:r>
      <w:r>
        <w:t>.2-1</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891"/>
        <w:gridCol w:w="1439"/>
        <w:gridCol w:w="1144"/>
        <w:gridCol w:w="1144"/>
        <w:gridCol w:w="1333"/>
      </w:tblGrid>
      <w:tr w:rsidR="000A77B9" w:rsidRPr="006C63F3" w14:paraId="4D969410" w14:textId="77777777" w:rsidTr="00181403">
        <w:trPr>
          <w:cantSplit/>
          <w:trHeight w:val="327"/>
          <w:jc w:val="center"/>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B24BD" w14:textId="77777777" w:rsidR="000A77B9" w:rsidRPr="006C63F3" w:rsidRDefault="000A77B9" w:rsidP="00181403">
            <w:pPr>
              <w:pStyle w:val="TAH"/>
              <w:rPr>
                <w:szCs w:val="18"/>
              </w:rPr>
            </w:pPr>
            <w:r w:rsidRPr="006C63F3">
              <w:rPr>
                <w:szCs w:val="18"/>
              </w:rPr>
              <w:t>Attribute Name</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D1BA2" w14:textId="77777777" w:rsidR="000A77B9" w:rsidRPr="006C63F3" w:rsidRDefault="000A77B9" w:rsidP="00181403">
            <w:pPr>
              <w:pStyle w:val="TAH"/>
              <w:rPr>
                <w:szCs w:val="18"/>
              </w:rPr>
            </w:pPr>
            <w:r w:rsidRPr="006C63F3">
              <w:rPr>
                <w:szCs w:val="18"/>
              </w:rPr>
              <w:t>Support Qualifier</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9FFCE" w14:textId="77777777" w:rsidR="000A77B9" w:rsidRPr="006C63F3" w:rsidRDefault="000A77B9" w:rsidP="00181403">
            <w:pPr>
              <w:pStyle w:val="TAH"/>
              <w:rPr>
                <w:szCs w:val="18"/>
              </w:rPr>
            </w:pPr>
            <w:proofErr w:type="spellStart"/>
            <w:r w:rsidRPr="006C63F3">
              <w:rPr>
                <w:szCs w:val="18"/>
              </w:rPr>
              <w:t>isReadable</w:t>
            </w:r>
            <w:proofErr w:type="spellEnd"/>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7463F" w14:textId="77777777" w:rsidR="000A77B9" w:rsidRPr="006C63F3" w:rsidRDefault="000A77B9" w:rsidP="00181403">
            <w:pPr>
              <w:pStyle w:val="TAH"/>
              <w:rPr>
                <w:szCs w:val="18"/>
              </w:rPr>
            </w:pPr>
            <w:proofErr w:type="spellStart"/>
            <w:r w:rsidRPr="006C63F3">
              <w:rPr>
                <w:szCs w:val="18"/>
              </w:rPr>
              <w:t>isWritable</w:t>
            </w:r>
            <w:proofErr w:type="spellEnd"/>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EB281" w14:textId="77777777" w:rsidR="000A77B9" w:rsidRPr="006C63F3" w:rsidRDefault="000A77B9" w:rsidP="00181403">
            <w:pPr>
              <w:pStyle w:val="TAH"/>
              <w:rPr>
                <w:szCs w:val="18"/>
              </w:rPr>
            </w:pPr>
            <w:proofErr w:type="spellStart"/>
            <w:r w:rsidRPr="006C63F3">
              <w:rPr>
                <w:szCs w:val="18"/>
              </w:rPr>
              <w:t>isInvariant</w:t>
            </w:r>
            <w:proofErr w:type="spellEnd"/>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42F3FA" w14:textId="77777777" w:rsidR="000A77B9" w:rsidRPr="006C63F3" w:rsidRDefault="000A77B9" w:rsidP="00181403">
            <w:pPr>
              <w:pStyle w:val="TAH"/>
              <w:rPr>
                <w:szCs w:val="18"/>
              </w:rPr>
            </w:pPr>
            <w:proofErr w:type="spellStart"/>
            <w:r w:rsidRPr="006C63F3">
              <w:rPr>
                <w:szCs w:val="18"/>
              </w:rPr>
              <w:t>isNotifyable</w:t>
            </w:r>
            <w:proofErr w:type="spellEnd"/>
          </w:p>
        </w:tc>
      </w:tr>
      <w:tr w:rsidR="000A77B9" w:rsidRPr="006C63F3" w14:paraId="02AD18B5" w14:textId="77777777" w:rsidTr="00CF5846">
        <w:trPr>
          <w:cantSplit/>
          <w:trHeight w:val="87"/>
          <w:jc w:val="center"/>
        </w:trPr>
        <w:tc>
          <w:tcPr>
            <w:tcW w:w="3539" w:type="dxa"/>
            <w:tcBorders>
              <w:top w:val="single" w:sz="4" w:space="0" w:color="auto"/>
              <w:left w:val="single" w:sz="4" w:space="0" w:color="auto"/>
              <w:bottom w:val="single" w:sz="4" w:space="0" w:color="auto"/>
              <w:right w:val="single" w:sz="4" w:space="0" w:color="auto"/>
            </w:tcBorders>
          </w:tcPr>
          <w:p w14:paraId="24BB0647" w14:textId="77777777" w:rsidR="000A77B9" w:rsidRPr="006C63F3" w:rsidRDefault="000A77B9" w:rsidP="00181403">
            <w:pPr>
              <w:keepNext/>
              <w:keepLines/>
              <w:spacing w:after="0"/>
              <w:ind w:right="318"/>
              <w:rPr>
                <w:rFonts w:ascii="Courier New" w:hAnsi="Courier New" w:cs="Courier New"/>
                <w:sz w:val="18"/>
                <w:szCs w:val="18"/>
                <w:lang w:eastAsia="zh-CN"/>
              </w:rPr>
            </w:pPr>
            <w:proofErr w:type="spellStart"/>
            <w:r w:rsidRPr="006C63F3">
              <w:rPr>
                <w:rFonts w:ascii="Courier New" w:hAnsi="Courier New" w:cs="Courier New"/>
                <w:sz w:val="18"/>
                <w:szCs w:val="18"/>
                <w:lang w:eastAsia="zh-CN"/>
              </w:rPr>
              <w:t>performanceDataName</w:t>
            </w:r>
            <w:proofErr w:type="spellEnd"/>
          </w:p>
        </w:tc>
        <w:tc>
          <w:tcPr>
            <w:tcW w:w="891" w:type="dxa"/>
            <w:tcBorders>
              <w:top w:val="single" w:sz="4" w:space="0" w:color="auto"/>
              <w:left w:val="single" w:sz="4" w:space="0" w:color="auto"/>
              <w:bottom w:val="single" w:sz="4" w:space="0" w:color="auto"/>
              <w:right w:val="single" w:sz="4" w:space="0" w:color="auto"/>
            </w:tcBorders>
          </w:tcPr>
          <w:p w14:paraId="35EC8AD0" w14:textId="77777777" w:rsidR="000A77B9" w:rsidRPr="006C63F3" w:rsidRDefault="000A77B9" w:rsidP="00CF5846">
            <w:pPr>
              <w:pStyle w:val="TAC"/>
              <w:rPr>
                <w:lang w:eastAsia="zh-CN"/>
              </w:rPr>
            </w:pPr>
            <w:r w:rsidRPr="006C63F3">
              <w:rPr>
                <w:lang w:eastAsia="zh-CN"/>
              </w:rPr>
              <w:t>M</w:t>
            </w:r>
          </w:p>
        </w:tc>
        <w:tc>
          <w:tcPr>
            <w:tcW w:w="1439" w:type="dxa"/>
            <w:tcBorders>
              <w:top w:val="single" w:sz="4" w:space="0" w:color="auto"/>
              <w:left w:val="single" w:sz="4" w:space="0" w:color="auto"/>
              <w:bottom w:val="single" w:sz="4" w:space="0" w:color="auto"/>
              <w:right w:val="single" w:sz="4" w:space="0" w:color="auto"/>
            </w:tcBorders>
          </w:tcPr>
          <w:p w14:paraId="4E96302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2C2BCF5"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3D7ECF4"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7DAA207B" w14:textId="77777777" w:rsidR="000A77B9" w:rsidRPr="006C63F3" w:rsidRDefault="000A77B9" w:rsidP="00CF5846">
            <w:pPr>
              <w:pStyle w:val="TAC"/>
              <w:rPr>
                <w:lang w:eastAsia="zh-CN"/>
              </w:rPr>
            </w:pPr>
            <w:r w:rsidRPr="006C63F3">
              <w:rPr>
                <w:lang w:eastAsia="zh-CN"/>
              </w:rPr>
              <w:t>F</w:t>
            </w:r>
          </w:p>
        </w:tc>
      </w:tr>
      <w:tr w:rsidR="000A77B9" w:rsidRPr="006C63F3" w14:paraId="1851764A" w14:textId="77777777" w:rsidTr="00CF5846">
        <w:trPr>
          <w:cantSplit/>
          <w:trHeight w:val="204"/>
          <w:jc w:val="center"/>
        </w:trPr>
        <w:tc>
          <w:tcPr>
            <w:tcW w:w="3539" w:type="dxa"/>
            <w:tcBorders>
              <w:top w:val="single" w:sz="4" w:space="0" w:color="auto"/>
              <w:left w:val="single" w:sz="4" w:space="0" w:color="auto"/>
              <w:bottom w:val="single" w:sz="4" w:space="0" w:color="auto"/>
              <w:right w:val="single" w:sz="4" w:space="0" w:color="auto"/>
            </w:tcBorders>
          </w:tcPr>
          <w:p w14:paraId="45997B58"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CHOICE_1</w:t>
            </w:r>
            <w:r>
              <w:rPr>
                <w:rFonts w:ascii="Arial" w:hAnsi="Arial" w:cs="Arial"/>
                <w:sz w:val="18"/>
                <w:szCs w:val="18"/>
                <w:lang w:eastAsia="zh-CN"/>
              </w:rPr>
              <w:t>.1</w:t>
            </w:r>
            <w:r w:rsidRPr="006C63F3">
              <w:rPr>
                <w:rFonts w:ascii="Courier New" w:hAnsi="Courier New" w:cs="Courier New"/>
                <w:sz w:val="18"/>
                <w:szCs w:val="18"/>
                <w:lang w:eastAsia="zh-CN"/>
              </w:rPr>
              <w:t xml:space="preserve"> </w:t>
            </w:r>
            <w:proofErr w:type="spellStart"/>
            <w:r w:rsidRPr="006C63F3">
              <w:rPr>
                <w:rFonts w:ascii="Courier New" w:hAnsi="Courier New" w:cs="Courier New"/>
                <w:sz w:val="18"/>
                <w:szCs w:val="18"/>
                <w:lang w:eastAsia="zh-CN"/>
              </w:rPr>
              <w:t>performanceDataValue</w:t>
            </w:r>
            <w:proofErr w:type="spellEnd"/>
          </w:p>
        </w:tc>
        <w:tc>
          <w:tcPr>
            <w:tcW w:w="891" w:type="dxa"/>
            <w:tcBorders>
              <w:top w:val="single" w:sz="4" w:space="0" w:color="auto"/>
              <w:left w:val="single" w:sz="4" w:space="0" w:color="auto"/>
              <w:bottom w:val="single" w:sz="4" w:space="0" w:color="auto"/>
              <w:right w:val="single" w:sz="4" w:space="0" w:color="auto"/>
            </w:tcBorders>
          </w:tcPr>
          <w:p w14:paraId="2C1DC387" w14:textId="361A755F" w:rsidR="000A77B9" w:rsidRPr="006C63F3" w:rsidRDefault="000A77B9" w:rsidP="00CF5846">
            <w:pPr>
              <w:pStyle w:val="TAC"/>
              <w:rPr>
                <w:bCs/>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0CE2D362"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4D4190F"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07D25913"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AFF4DC" w14:textId="77777777" w:rsidR="000A77B9" w:rsidRPr="006C63F3" w:rsidRDefault="000A77B9" w:rsidP="00CF5846">
            <w:pPr>
              <w:pStyle w:val="TAC"/>
              <w:rPr>
                <w:lang w:eastAsia="zh-CN"/>
              </w:rPr>
            </w:pPr>
            <w:r w:rsidRPr="006C63F3">
              <w:rPr>
                <w:lang w:eastAsia="zh-CN"/>
              </w:rPr>
              <w:t>F</w:t>
            </w:r>
          </w:p>
        </w:tc>
      </w:tr>
      <w:tr w:rsidR="000A77B9" w:rsidRPr="006C63F3" w14:paraId="25E3BDDE" w14:textId="77777777" w:rsidTr="00CF5846">
        <w:trPr>
          <w:cantSplit/>
          <w:trHeight w:val="300"/>
          <w:jc w:val="center"/>
        </w:trPr>
        <w:tc>
          <w:tcPr>
            <w:tcW w:w="3539" w:type="dxa"/>
            <w:tcBorders>
              <w:top w:val="single" w:sz="4" w:space="0" w:color="auto"/>
              <w:left w:val="single" w:sz="4" w:space="0" w:color="auto"/>
              <w:bottom w:val="single" w:sz="4" w:space="0" w:color="auto"/>
              <w:right w:val="single" w:sz="4" w:space="0" w:color="auto"/>
            </w:tcBorders>
          </w:tcPr>
          <w:p w14:paraId="0833AA9C"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w:t>
            </w:r>
            <w:r>
              <w:rPr>
                <w:rFonts w:ascii="Arial" w:hAnsi="Arial" w:cs="Arial"/>
                <w:sz w:val="18"/>
                <w:szCs w:val="18"/>
                <w:lang w:eastAsia="zh-CN"/>
              </w:rPr>
              <w:t>2.1</w:t>
            </w:r>
            <w:r w:rsidRPr="006C63F3">
              <w:rPr>
                <w:rFonts w:ascii="Courier New" w:hAnsi="Courier New" w:cs="Courier New"/>
                <w:sz w:val="18"/>
                <w:szCs w:val="18"/>
                <w:lang w:eastAsia="zh-CN"/>
              </w:rPr>
              <w:t xml:space="preserve"> </w:t>
            </w:r>
            <w:proofErr w:type="spellStart"/>
            <w:r w:rsidRPr="006C63F3">
              <w:rPr>
                <w:rFonts w:ascii="Courier New" w:hAnsi="Courier New" w:cs="Courier New"/>
                <w:sz w:val="18"/>
                <w:szCs w:val="18"/>
                <w:lang w:eastAsia="zh-CN"/>
              </w:rPr>
              <w:t>performanceDataScalingFactor</w:t>
            </w:r>
            <w:proofErr w:type="spellEnd"/>
          </w:p>
        </w:tc>
        <w:tc>
          <w:tcPr>
            <w:tcW w:w="891" w:type="dxa"/>
            <w:tcBorders>
              <w:top w:val="single" w:sz="4" w:space="0" w:color="auto"/>
              <w:left w:val="single" w:sz="4" w:space="0" w:color="auto"/>
              <w:bottom w:val="single" w:sz="4" w:space="0" w:color="auto"/>
              <w:right w:val="single" w:sz="4" w:space="0" w:color="auto"/>
            </w:tcBorders>
          </w:tcPr>
          <w:p w14:paraId="4124DF37" w14:textId="30158046" w:rsidR="000A77B9" w:rsidRPr="006C63F3" w:rsidDel="00666E36" w:rsidRDefault="000A77B9" w:rsidP="00CF5846">
            <w:pPr>
              <w:pStyle w:val="TAC"/>
              <w:rPr>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3E9411D4"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517CCB7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B9702E1"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56395F" w14:textId="77777777" w:rsidR="000A77B9" w:rsidRPr="006C63F3" w:rsidRDefault="000A77B9" w:rsidP="00CF5846">
            <w:pPr>
              <w:pStyle w:val="TAC"/>
              <w:rPr>
                <w:lang w:eastAsia="zh-CN"/>
              </w:rPr>
            </w:pPr>
            <w:r w:rsidRPr="006C63F3">
              <w:rPr>
                <w:lang w:eastAsia="zh-CN"/>
              </w:rPr>
              <w:t>F</w:t>
            </w:r>
          </w:p>
        </w:tc>
      </w:tr>
    </w:tbl>
    <w:p w14:paraId="2CF7A4A6" w14:textId="77777777" w:rsidR="000A77B9" w:rsidRDefault="000A77B9" w:rsidP="000A77B9">
      <w:pPr>
        <w:rPr>
          <w:noProof/>
        </w:rPr>
      </w:pPr>
    </w:p>
    <w:p w14:paraId="33743438" w14:textId="43E6D133" w:rsidR="000A77B9" w:rsidRPr="001E1938" w:rsidRDefault="000A77B9" w:rsidP="000A77B9">
      <w:pPr>
        <w:pStyle w:val="Heading6"/>
        <w:rPr>
          <w:lang w:eastAsia="zh-CN"/>
        </w:rPr>
      </w:pPr>
      <w:bookmarkStart w:id="307" w:name="_Toc207724610"/>
      <w:bookmarkStart w:id="308" w:name="_Toc219470462"/>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3</w:t>
      </w:r>
      <w:r w:rsidRPr="001E1938">
        <w:rPr>
          <w:lang w:eastAsia="zh-CN"/>
        </w:rPr>
        <w:tab/>
        <w:t>Attribute constraints</w:t>
      </w:r>
      <w:bookmarkEnd w:id="307"/>
      <w:bookmarkEnd w:id="308"/>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6575"/>
      </w:tblGrid>
      <w:tr w:rsidR="000A77B9" w14:paraId="63DA442A" w14:textId="77777777" w:rsidTr="00181403">
        <w:trPr>
          <w:cantSplit/>
          <w:trHeight w:val="141"/>
          <w:jc w:val="center"/>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41FDD" w14:textId="77777777" w:rsidR="000A77B9" w:rsidRPr="006C63F3" w:rsidRDefault="000A77B9" w:rsidP="00181403">
            <w:pPr>
              <w:jc w:val="center"/>
              <w:rPr>
                <w:b/>
                <w:sz w:val="18"/>
                <w:szCs w:val="18"/>
                <w:lang w:eastAsia="zh-CN"/>
              </w:rPr>
            </w:pPr>
            <w:r w:rsidRPr="006C63F3">
              <w:rPr>
                <w:b/>
                <w:sz w:val="18"/>
                <w:szCs w:val="18"/>
                <w:lang w:eastAsia="zh-CN"/>
              </w:rPr>
              <w:t>Name</w:t>
            </w:r>
          </w:p>
        </w:tc>
        <w:tc>
          <w:tcPr>
            <w:tcW w:w="65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471AC2" w14:textId="77777777" w:rsidR="000A77B9" w:rsidRPr="006C63F3" w:rsidRDefault="000A77B9" w:rsidP="00181403">
            <w:pPr>
              <w:jc w:val="center"/>
              <w:rPr>
                <w:b/>
                <w:sz w:val="18"/>
                <w:szCs w:val="18"/>
                <w:lang w:eastAsia="zh-CN"/>
              </w:rPr>
            </w:pPr>
            <w:r w:rsidRPr="006C63F3">
              <w:rPr>
                <w:b/>
                <w:sz w:val="18"/>
                <w:szCs w:val="18"/>
                <w:lang w:eastAsia="zh-CN"/>
              </w:rPr>
              <w:t>Definition</w:t>
            </w:r>
          </w:p>
        </w:tc>
      </w:tr>
      <w:tr w:rsidR="000A77B9" w14:paraId="6CDA046A"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4775E83B" w14:textId="77777777" w:rsidR="000A77B9" w:rsidRPr="006C63F3" w:rsidRDefault="000A77B9" w:rsidP="00181403">
            <w:pPr>
              <w:rPr>
                <w:rFonts w:eastAsia="Courier New"/>
                <w:sz w:val="18"/>
                <w:szCs w:val="18"/>
              </w:rPr>
            </w:pPr>
            <w:r w:rsidRPr="6B008BAC">
              <w:rPr>
                <w:rFonts w:ascii="Arial" w:eastAsia="Courier New" w:hAnsi="Arial" w:cs="Arial"/>
                <w:sz w:val="18"/>
                <w:szCs w:val="18"/>
              </w:rPr>
              <w:t>CHOICE_1</w:t>
            </w:r>
            <w:r>
              <w:rPr>
                <w:rFonts w:ascii="Arial" w:eastAsia="Courier New" w:hAnsi="Arial" w:cs="Arial"/>
                <w:sz w:val="18"/>
                <w:szCs w:val="18"/>
              </w:rPr>
              <w:t>.1</w:t>
            </w:r>
            <w:r w:rsidRPr="6B008BAC">
              <w:rPr>
                <w:rFonts w:eastAsia="Courier New"/>
                <w:sz w:val="18"/>
                <w:szCs w:val="18"/>
              </w:rPr>
              <w:t xml:space="preserve"> </w:t>
            </w:r>
            <w:proofErr w:type="spellStart"/>
            <w:r w:rsidRPr="6B008BAC">
              <w:rPr>
                <w:rFonts w:ascii="Courier New" w:eastAsia="Courier New" w:hAnsi="Courier New" w:cs="Courier New"/>
                <w:sz w:val="18"/>
                <w:szCs w:val="18"/>
              </w:rPr>
              <w:t>performanceDataValue</w:t>
            </w:r>
            <w:proofErr w:type="spellEnd"/>
          </w:p>
        </w:tc>
        <w:tc>
          <w:tcPr>
            <w:tcW w:w="6575" w:type="dxa"/>
            <w:tcBorders>
              <w:top w:val="single" w:sz="4" w:space="0" w:color="auto"/>
              <w:left w:val="single" w:sz="4" w:space="0" w:color="auto"/>
              <w:bottom w:val="single" w:sz="4" w:space="0" w:color="auto"/>
              <w:right w:val="single" w:sz="4" w:space="0" w:color="auto"/>
            </w:tcBorders>
          </w:tcPr>
          <w:p w14:paraId="115B0BA2"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 xml:space="preserve">when </w:t>
            </w:r>
            <w:r w:rsidRPr="00084940">
              <w:rPr>
                <w:rFonts w:ascii="Arial" w:eastAsia="Arial" w:hAnsi="Arial" w:cs="Arial"/>
                <w:sz w:val="18"/>
                <w:szCs w:val="18"/>
                <w:lang w:eastAsia="zh-CN"/>
              </w:rPr>
              <w:t xml:space="preserve">the </w:t>
            </w:r>
            <w:proofErr w:type="spellStart"/>
            <w:r w:rsidRPr="00084940">
              <w:rPr>
                <w:rFonts w:ascii="Arial" w:eastAsia="Arial" w:hAnsi="Arial" w:cs="Arial"/>
                <w:sz w:val="18"/>
                <w:szCs w:val="18"/>
                <w:lang w:eastAsia="zh-CN"/>
              </w:rPr>
              <w:t>MnS</w:t>
            </w:r>
            <w:proofErr w:type="spellEnd"/>
            <w:r w:rsidRPr="00084940">
              <w:rPr>
                <w:rFonts w:ascii="Arial" w:eastAsia="Arial" w:hAnsi="Arial" w:cs="Arial"/>
                <w:sz w:val="18"/>
                <w:szCs w:val="18"/>
                <w:lang w:eastAsia="zh-CN"/>
              </w:rPr>
              <w:t xml:space="preserve"> producer supports performance data inputs which shall be configured with a data value. </w:t>
            </w:r>
          </w:p>
        </w:tc>
      </w:tr>
      <w:tr w:rsidR="000A77B9" w14:paraId="1998D7FF"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02E84A0D" w14:textId="77777777" w:rsidR="000A77B9" w:rsidRPr="006C63F3" w:rsidRDefault="000A77B9" w:rsidP="00181403">
            <w:pPr>
              <w:rPr>
                <w:rFonts w:eastAsia="Courier New"/>
                <w:sz w:val="18"/>
                <w:szCs w:val="18"/>
              </w:rPr>
            </w:pPr>
            <w:r w:rsidRPr="006C63F3">
              <w:rPr>
                <w:rFonts w:ascii="Arial" w:eastAsia="Courier New" w:hAnsi="Arial" w:cs="Arial"/>
                <w:sz w:val="18"/>
                <w:szCs w:val="18"/>
              </w:rPr>
              <w:t>CHOICE_2</w:t>
            </w:r>
            <w:r>
              <w:rPr>
                <w:rFonts w:ascii="Arial" w:eastAsia="Courier New" w:hAnsi="Arial" w:cs="Arial"/>
                <w:sz w:val="18"/>
                <w:szCs w:val="18"/>
              </w:rPr>
              <w:t>.1</w:t>
            </w:r>
            <w:r w:rsidRPr="006C63F3">
              <w:rPr>
                <w:rFonts w:eastAsia="Courier New"/>
                <w:sz w:val="18"/>
                <w:szCs w:val="18"/>
              </w:rPr>
              <w:t xml:space="preserve"> </w:t>
            </w:r>
            <w:proofErr w:type="spellStart"/>
            <w:r w:rsidRPr="006C63F3">
              <w:rPr>
                <w:rFonts w:ascii="Courier New" w:eastAsia="Courier New" w:hAnsi="Courier New" w:cs="Courier New"/>
                <w:sz w:val="18"/>
                <w:szCs w:val="18"/>
              </w:rPr>
              <w:t>performanceDataScalingFactor</w:t>
            </w:r>
            <w:proofErr w:type="spellEnd"/>
          </w:p>
        </w:tc>
        <w:tc>
          <w:tcPr>
            <w:tcW w:w="6575" w:type="dxa"/>
            <w:tcBorders>
              <w:top w:val="single" w:sz="4" w:space="0" w:color="auto"/>
              <w:left w:val="single" w:sz="4" w:space="0" w:color="auto"/>
              <w:bottom w:val="single" w:sz="4" w:space="0" w:color="auto"/>
              <w:right w:val="single" w:sz="4" w:space="0" w:color="auto"/>
            </w:tcBorders>
          </w:tcPr>
          <w:p w14:paraId="246D8BCC"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when</w:t>
            </w:r>
            <w:r w:rsidRPr="00084940">
              <w:rPr>
                <w:rFonts w:ascii="Arial" w:eastAsia="Arial" w:hAnsi="Arial" w:cs="Arial"/>
                <w:sz w:val="18"/>
                <w:szCs w:val="18"/>
                <w:lang w:eastAsia="zh-CN"/>
              </w:rPr>
              <w:t xml:space="preserve"> the </w:t>
            </w:r>
            <w:proofErr w:type="spellStart"/>
            <w:r w:rsidRPr="00084940">
              <w:rPr>
                <w:rFonts w:ascii="Arial" w:eastAsia="Arial" w:hAnsi="Arial" w:cs="Arial"/>
                <w:sz w:val="18"/>
                <w:szCs w:val="18"/>
                <w:lang w:eastAsia="zh-CN"/>
              </w:rPr>
              <w:t>MnS</w:t>
            </w:r>
            <w:proofErr w:type="spellEnd"/>
            <w:r w:rsidRPr="00084940">
              <w:rPr>
                <w:rFonts w:ascii="Arial" w:eastAsia="Arial" w:hAnsi="Arial" w:cs="Arial"/>
                <w:sz w:val="18"/>
                <w:szCs w:val="18"/>
                <w:lang w:eastAsia="zh-CN"/>
              </w:rPr>
              <w:t xml:space="preserve"> producer supports performance data inputs which shall be configured with a scaling factor. </w:t>
            </w:r>
          </w:p>
        </w:tc>
      </w:tr>
    </w:tbl>
    <w:p w14:paraId="17A315AD" w14:textId="77777777" w:rsidR="000A77B9" w:rsidRDefault="000A77B9" w:rsidP="000A77B9">
      <w:pPr>
        <w:rPr>
          <w:noProof/>
        </w:rPr>
      </w:pPr>
    </w:p>
    <w:p w14:paraId="66833EA0" w14:textId="08F46E38" w:rsidR="000A77B9" w:rsidRPr="001E1938" w:rsidRDefault="000A77B9" w:rsidP="000A77B9">
      <w:pPr>
        <w:pStyle w:val="Heading6"/>
        <w:rPr>
          <w:lang w:eastAsia="zh-CN"/>
        </w:rPr>
      </w:pPr>
      <w:bookmarkStart w:id="309" w:name="_Toc207724611"/>
      <w:bookmarkStart w:id="310" w:name="_Toc219470463"/>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4</w:t>
      </w:r>
      <w:r w:rsidRPr="001E1938">
        <w:rPr>
          <w:lang w:eastAsia="zh-CN"/>
        </w:rPr>
        <w:tab/>
        <w:t>Notifications</w:t>
      </w:r>
      <w:bookmarkEnd w:id="309"/>
      <w:bookmarkEnd w:id="310"/>
    </w:p>
    <w:p w14:paraId="5406637B" w14:textId="77777777" w:rsidR="000A77B9" w:rsidRPr="0033357B" w:rsidRDefault="000A77B9" w:rsidP="000A77B9">
      <w:pPr>
        <w:rPr>
          <w:lang w:val="en-US"/>
        </w:rPr>
      </w:pPr>
      <w:r w:rsidRPr="004171EA">
        <w:t xml:space="preserve">The </w:t>
      </w:r>
      <w:r>
        <w:t xml:space="preserve">notifications specified by the notification subclause of the </w:t>
      </w:r>
      <w:r w:rsidRPr="00E540EF">
        <w:rPr>
          <w:rFonts w:ascii="Courier New" w:hAnsi="Courier New" w:cs="Courier New"/>
        </w:rPr>
        <w:t>&lt;&lt;IOC&gt;&gt;</w:t>
      </w:r>
      <w:r>
        <w:t xml:space="preserve"> using this </w:t>
      </w:r>
      <w:r w:rsidRPr="00E540EF">
        <w:rPr>
          <w:rFonts w:ascii="Courier New" w:hAnsi="Courier New" w:cs="Courier New"/>
        </w:rPr>
        <w:t>&lt;&lt;</w:t>
      </w:r>
      <w:proofErr w:type="spellStart"/>
      <w:r w:rsidRPr="00E540EF">
        <w:rPr>
          <w:rFonts w:ascii="Courier New" w:hAnsi="Courier New" w:cs="Courier New"/>
        </w:rPr>
        <w:t>dataType</w:t>
      </w:r>
      <w:proofErr w:type="spellEnd"/>
      <w:r w:rsidRPr="00E540EF">
        <w:rPr>
          <w:rFonts w:ascii="Courier New" w:hAnsi="Courier New" w:cs="Courier New"/>
        </w:rPr>
        <w:t>&gt;&gt;</w:t>
      </w:r>
      <w:r>
        <w:t xml:space="preserve"> are applicable.</w:t>
      </w:r>
    </w:p>
    <w:p w14:paraId="10E2B6A5" w14:textId="77777777" w:rsidR="0034246C" w:rsidRDefault="00940211">
      <w:pPr>
        <w:pStyle w:val="Heading2"/>
        <w:rPr>
          <w:lang w:val="en" w:eastAsia="zh-CN"/>
        </w:rPr>
      </w:pPr>
      <w:bookmarkStart w:id="311" w:name="_Toc219470464"/>
      <w:r>
        <w:rPr>
          <w:lang w:val="en" w:eastAsia="zh-CN"/>
        </w:rPr>
        <w:lastRenderedPageBreak/>
        <w:t>6.3</w:t>
      </w:r>
      <w:r>
        <w:rPr>
          <w:lang w:val="en" w:eastAsia="zh-CN"/>
        </w:rPr>
        <w:tab/>
        <w:t>Attribute definitions</w:t>
      </w:r>
      <w:bookmarkEnd w:id="311"/>
    </w:p>
    <w:p w14:paraId="71CF5EB7" w14:textId="5E8FC78D" w:rsidR="0034246C" w:rsidRDefault="00940211" w:rsidP="0011364B">
      <w:pPr>
        <w:pStyle w:val="Heading3"/>
      </w:pPr>
      <w:bookmarkStart w:id="312" w:name="_Toc219470465"/>
      <w:r w:rsidRPr="0075015D">
        <w:t>6.3.1</w:t>
      </w:r>
      <w:r w:rsidRPr="0075015D">
        <w:tab/>
        <w:t>Attribute properties</w:t>
      </w:r>
      <w:bookmarkEnd w:id="312"/>
    </w:p>
    <w:p w14:paraId="3B717742" w14:textId="77777777" w:rsidR="0034246C" w:rsidRDefault="00940211">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412FAA" w14:paraId="7E9FC07A" w14:textId="77777777" w:rsidTr="00181403">
        <w:trPr>
          <w:cantSplit/>
          <w:tblHeader/>
        </w:trPr>
        <w:tc>
          <w:tcPr>
            <w:tcW w:w="1271" w:type="pct"/>
            <w:shd w:val="clear" w:color="auto" w:fill="E0E0E0"/>
          </w:tcPr>
          <w:p w14:paraId="39286E17" w14:textId="77777777" w:rsidR="00412FAA" w:rsidRPr="007A55A4" w:rsidRDefault="00412FAA" w:rsidP="00181403">
            <w:pPr>
              <w:pStyle w:val="TAH"/>
              <w:rPr>
                <w:szCs w:val="18"/>
              </w:rPr>
            </w:pPr>
            <w:r w:rsidRPr="007A55A4">
              <w:rPr>
                <w:szCs w:val="18"/>
              </w:rPr>
              <w:lastRenderedPageBreak/>
              <w:t>Attribute Name</w:t>
            </w:r>
          </w:p>
        </w:tc>
        <w:tc>
          <w:tcPr>
            <w:tcW w:w="2611" w:type="pct"/>
            <w:shd w:val="clear" w:color="auto" w:fill="E0E0E0"/>
          </w:tcPr>
          <w:p w14:paraId="5F143023" w14:textId="77777777" w:rsidR="00412FAA" w:rsidRPr="007A55A4" w:rsidRDefault="00412FAA" w:rsidP="00181403">
            <w:pPr>
              <w:pStyle w:val="TAH"/>
              <w:rPr>
                <w:szCs w:val="18"/>
              </w:rPr>
            </w:pPr>
            <w:r w:rsidRPr="007A55A4">
              <w:rPr>
                <w:szCs w:val="18"/>
              </w:rPr>
              <w:t>Documentation and Allowed Values</w:t>
            </w:r>
          </w:p>
        </w:tc>
        <w:tc>
          <w:tcPr>
            <w:tcW w:w="1118" w:type="pct"/>
            <w:shd w:val="clear" w:color="auto" w:fill="E0E0E0"/>
          </w:tcPr>
          <w:p w14:paraId="24878901" w14:textId="77777777" w:rsidR="00412FAA" w:rsidRPr="007A55A4" w:rsidRDefault="00412FAA" w:rsidP="00181403">
            <w:pPr>
              <w:pStyle w:val="TAH"/>
              <w:rPr>
                <w:szCs w:val="18"/>
              </w:rPr>
            </w:pPr>
            <w:r w:rsidRPr="007A55A4">
              <w:rPr>
                <w:rFonts w:cs="Arial"/>
                <w:szCs w:val="18"/>
              </w:rPr>
              <w:t>Properties</w:t>
            </w:r>
          </w:p>
        </w:tc>
      </w:tr>
      <w:tr w:rsidR="00412FAA" w14:paraId="51F799C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1A815B6" w14:textId="3D8E5179" w:rsidR="00412FAA" w:rsidRPr="00357E37" w:rsidRDefault="00412FAA" w:rsidP="00181403">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855B7AA" w14:textId="17D86A4C"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sidRPr="007A55A4">
              <w:rPr>
                <w:rFonts w:ascii="Arial" w:hAnsi="Arial" w:cs="Arial" w:hint="eastAsia"/>
                <w:sz w:val="18"/>
                <w:szCs w:val="18"/>
                <w:lang w:eastAsia="zh-CN"/>
              </w:rPr>
              <w:t>.</w:t>
            </w:r>
          </w:p>
          <w:p w14:paraId="4B73D8B6" w14:textId="77777777" w:rsidR="00412FAA" w:rsidRPr="007A55A4" w:rsidRDefault="00412FAA" w:rsidP="00181403">
            <w:pPr>
              <w:spacing w:after="0"/>
              <w:rPr>
                <w:rFonts w:ascii="Arial" w:hAnsi="Arial" w:cs="Arial"/>
                <w:sz w:val="18"/>
                <w:szCs w:val="18"/>
                <w:lang w:eastAsia="zh-CN"/>
              </w:rPr>
            </w:pPr>
          </w:p>
          <w:p w14:paraId="364DA3CC" w14:textId="77777777" w:rsidR="00412FAA" w:rsidRPr="007A55A4" w:rsidRDefault="00412FAA" w:rsidP="00181403">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B918F3E"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3117F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48711B6C"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635DD2B"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B7299C8"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6825B5C" w14:textId="77777777" w:rsidR="00412FAA" w:rsidRPr="007A55A4" w:rsidRDefault="00412FAA" w:rsidP="00181403">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412FAA" w14:paraId="6F9EB684"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2D2904E" w14:textId="77777777" w:rsidR="00412FAA" w:rsidRPr="00357E37" w:rsidRDefault="00412FAA" w:rsidP="0018140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02F6B83D"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4E069C9B" w14:textId="77777777" w:rsidR="00412FAA" w:rsidRPr="007A55A4" w:rsidRDefault="00412FAA" w:rsidP="00181403">
            <w:pPr>
              <w:spacing w:after="0"/>
              <w:rPr>
                <w:rFonts w:ascii="Arial" w:hAnsi="Arial" w:cs="Arial"/>
                <w:sz w:val="18"/>
                <w:szCs w:val="18"/>
                <w:lang w:eastAsia="zh-CN"/>
              </w:rPr>
            </w:pPr>
          </w:p>
          <w:p w14:paraId="6EB2B2BC" w14:textId="77777777" w:rsidR="00412FAA" w:rsidRPr="007A55A4" w:rsidRDefault="00412FAA" w:rsidP="00181403">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87FD1A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A99E6B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D355439"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1ECE2B4"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7C1DE9F"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3863B53"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412FAA" w14:paraId="667AAB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665D353" w14:textId="77777777" w:rsidR="00412FAA" w:rsidRPr="00357E37" w:rsidRDefault="00412FAA" w:rsidP="0018140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7B68D544"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r>
              <w:rPr>
                <w:rFonts w:ascii="Courier New" w:hAnsi="Courier New" w:cs="Courier New"/>
                <w:sz w:val="18"/>
                <w:szCs w:val="18"/>
              </w:rPr>
              <w: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7FCA81CB" w14:textId="77777777" w:rsidR="00412FAA" w:rsidRPr="007A55A4" w:rsidRDefault="00412FAA" w:rsidP="00181403">
            <w:pPr>
              <w:spacing w:after="0"/>
              <w:rPr>
                <w:rFonts w:ascii="Arial" w:hAnsi="Arial" w:cs="Arial"/>
                <w:sz w:val="18"/>
                <w:szCs w:val="18"/>
                <w:lang w:eastAsia="zh-CN"/>
              </w:rPr>
            </w:pPr>
          </w:p>
          <w:p w14:paraId="16E23EC3" w14:textId="77777777" w:rsidR="00412FAA" w:rsidRPr="007A55A4" w:rsidRDefault="00412FAA" w:rsidP="00181403">
            <w:pPr>
              <w:spacing w:after="0"/>
              <w:rPr>
                <w:rFonts w:ascii="Arial" w:hAnsi="Arial" w:cs="Arial"/>
                <w:sz w:val="18"/>
                <w:szCs w:val="18"/>
                <w:lang w:eastAsia="zh-CN"/>
              </w:rPr>
            </w:pPr>
          </w:p>
          <w:p w14:paraId="008E759E" w14:textId="77777777" w:rsidR="00412FAA" w:rsidRPr="007A55A4" w:rsidRDefault="00412FAA" w:rsidP="00181403">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442D968"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39B4EA9"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82593B8"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4A0CA05"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772E2ED"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D789862"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412FAA" w14:paraId="4CD160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B2002F9" w14:textId="6472A931" w:rsidR="00412FAA" w:rsidRPr="00357E37" w:rsidRDefault="00412FAA" w:rsidP="00181403">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661EBB1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3FC1069" w14:textId="77777777" w:rsidR="00412FAA" w:rsidRPr="007A55A4" w:rsidRDefault="00412FAA" w:rsidP="00181403">
            <w:pPr>
              <w:spacing w:after="0"/>
              <w:rPr>
                <w:rFonts w:ascii="Arial" w:hAnsi="Arial" w:cs="Arial"/>
                <w:sz w:val="18"/>
                <w:szCs w:val="18"/>
                <w:lang w:eastAsia="zh-CN"/>
              </w:rPr>
            </w:pPr>
          </w:p>
          <w:p w14:paraId="380E68AF" w14:textId="77777777" w:rsidR="00412FAA" w:rsidRPr="007A55A4" w:rsidRDefault="00412FAA" w:rsidP="00181403">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BD2C19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F588FC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039160D3"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B3C3EB6"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3ED7EF"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2EEC390" w14:textId="77777777" w:rsidR="00412FAA" w:rsidRPr="007A55A4" w:rsidRDefault="00412FAA" w:rsidP="00181403">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412FAA" w14:paraId="39537E9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75EAC91" w14:textId="77777777" w:rsidR="00412FAA" w:rsidRPr="00357E37" w:rsidRDefault="00412FAA" w:rsidP="00181403">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260EE1FC" w14:textId="77777777" w:rsidR="00412FAA" w:rsidRPr="007156D7" w:rsidRDefault="00412FAA" w:rsidP="00181403">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240059F0" w14:textId="77777777" w:rsidR="00412FAA" w:rsidRPr="00CA6ACC" w:rsidRDefault="00412FAA" w:rsidP="00181403">
            <w:pPr>
              <w:pStyle w:val="TAL"/>
              <w:rPr>
                <w:rFonts w:eastAsia="DengXian" w:cs="Arial"/>
                <w:szCs w:val="18"/>
                <w:lang w:eastAsia="zh-CN"/>
              </w:rPr>
            </w:pPr>
          </w:p>
          <w:p w14:paraId="3C871A6A" w14:textId="77777777" w:rsidR="00412FAA" w:rsidRPr="007156D7" w:rsidRDefault="00412FAA" w:rsidP="00181403">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260D2043" w14:textId="77777777" w:rsidR="00412FAA" w:rsidRPr="007156D7" w:rsidRDefault="00412FAA" w:rsidP="00181403">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609B7651"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4716E24F"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53F4C538" w14:textId="77777777" w:rsidR="00412FAA" w:rsidRPr="007156D7" w:rsidRDefault="00412FAA" w:rsidP="00181403">
            <w:pPr>
              <w:pStyle w:val="TAL"/>
              <w:rPr>
                <w:rFonts w:cs="Arial"/>
                <w:szCs w:val="18"/>
              </w:rPr>
            </w:pPr>
            <w:r w:rsidRPr="007156D7">
              <w:rPr>
                <w:rFonts w:cs="Arial"/>
                <w:szCs w:val="18"/>
              </w:rPr>
              <w:t>"NETWORK_EVENTS_VERIFICATION"</w:t>
            </w:r>
          </w:p>
          <w:p w14:paraId="703ECAFC" w14:textId="77777777" w:rsidR="00412FAA" w:rsidRPr="007156D7" w:rsidRDefault="00412FAA" w:rsidP="00181403">
            <w:pPr>
              <w:pStyle w:val="TAL"/>
              <w:rPr>
                <w:rFonts w:cs="Arial"/>
                <w:szCs w:val="18"/>
              </w:rPr>
            </w:pPr>
            <w:r w:rsidRPr="007156D7">
              <w:rPr>
                <w:rFonts w:cs="Arial"/>
                <w:szCs w:val="18"/>
              </w:rPr>
              <w:t>"NETWORK_CONFIGURATIONS_VERIFICATION",</w:t>
            </w:r>
          </w:p>
          <w:p w14:paraId="33FE16FD" w14:textId="77777777" w:rsidR="00412FAA" w:rsidRPr="007156D7" w:rsidRDefault="00412FAA" w:rsidP="00181403">
            <w:pPr>
              <w:pStyle w:val="TAL"/>
              <w:rPr>
                <w:rFonts w:cs="Arial"/>
                <w:szCs w:val="18"/>
              </w:rPr>
            </w:pPr>
            <w:r w:rsidRPr="007156D7">
              <w:rPr>
                <w:rFonts w:cs="Arial"/>
                <w:szCs w:val="18"/>
              </w:rPr>
              <w:t>"AUTOMATION_CONFIGURATION_VERIFICATION"</w:t>
            </w:r>
          </w:p>
          <w:p w14:paraId="35C4C20D"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585533E7" w14:textId="77777777" w:rsidR="00412FAA" w:rsidRPr="007156D7" w:rsidRDefault="00412FAA" w:rsidP="00181403">
            <w:pPr>
              <w:pStyle w:val="TAL"/>
              <w:rPr>
                <w:rFonts w:cs="Arial"/>
                <w:szCs w:val="18"/>
              </w:rPr>
            </w:pPr>
            <w:r w:rsidRPr="007156D7">
              <w:rPr>
                <w:rFonts w:cs="Arial"/>
                <w:szCs w:val="18"/>
              </w:rPr>
              <w:t>"USER_EXPERIENCE_DATA_GENERATION"</w:t>
            </w:r>
          </w:p>
          <w:p w14:paraId="57B5142F" w14:textId="77777777" w:rsidR="00412FAA" w:rsidRPr="007156D7" w:rsidRDefault="00412FAA" w:rsidP="00181403">
            <w:pPr>
              <w:pStyle w:val="TAL"/>
              <w:rPr>
                <w:rFonts w:cs="Arial"/>
                <w:szCs w:val="18"/>
              </w:rPr>
            </w:pPr>
          </w:p>
          <w:p w14:paraId="58D44529" w14:textId="77777777" w:rsidR="00412FAA" w:rsidRPr="007156D7" w:rsidRDefault="00412FAA" w:rsidP="00181403">
            <w:pPr>
              <w:pStyle w:val="TAL"/>
              <w:rPr>
                <w:rFonts w:cs="Arial"/>
                <w:szCs w:val="18"/>
              </w:rPr>
            </w:pPr>
            <w:r w:rsidRPr="007156D7">
              <w:rPr>
                <w:rFonts w:cs="Arial"/>
                <w:szCs w:val="18"/>
              </w:rPr>
              <w:t>New values can be added to this list in future releases to support new use cases.</w:t>
            </w:r>
          </w:p>
          <w:p w14:paraId="626E19EC" w14:textId="77777777" w:rsidR="00412FAA" w:rsidRPr="007156D7" w:rsidRDefault="00412FAA" w:rsidP="00181403">
            <w:pPr>
              <w:pStyle w:val="TAL"/>
              <w:rPr>
                <w:rFonts w:cs="Arial"/>
                <w:szCs w:val="18"/>
              </w:rPr>
            </w:pPr>
          </w:p>
          <w:p w14:paraId="34E55F62" w14:textId="77777777" w:rsidR="00412FAA" w:rsidRPr="007156D7" w:rsidRDefault="00412FAA" w:rsidP="00181403">
            <w:pPr>
              <w:pStyle w:val="TAL"/>
              <w:rPr>
                <w:rFonts w:cs="Arial"/>
                <w:szCs w:val="18"/>
              </w:rPr>
            </w:pPr>
            <w:r w:rsidRPr="007156D7">
              <w:rPr>
                <w:rFonts w:cs="Arial"/>
                <w:szCs w:val="18"/>
              </w:rPr>
              <w:t>The meaning of these values is as follows:</w:t>
            </w:r>
          </w:p>
          <w:p w14:paraId="5E88F49D" w14:textId="77777777" w:rsidR="00412FAA" w:rsidRPr="007156D7" w:rsidRDefault="00412FAA" w:rsidP="00181403">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471D05D9"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3F76355E"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34EA2154" w14:textId="77777777" w:rsidR="00412FAA" w:rsidRPr="007156D7" w:rsidRDefault="00412FAA" w:rsidP="00181403">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150D669D" w14:textId="77777777" w:rsidR="00412FAA" w:rsidRPr="007156D7" w:rsidRDefault="00412FAA" w:rsidP="00181403">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3E26595F" w14:textId="77777777" w:rsidR="00412FAA" w:rsidRPr="007156D7" w:rsidRDefault="00412FAA" w:rsidP="00181403">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603F5E29"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7A0C4420" w14:textId="77777777" w:rsidR="00412FAA" w:rsidRPr="007A55A4" w:rsidRDefault="00412FAA" w:rsidP="00181403">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439E7BC8"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type: ENUM</w:t>
            </w:r>
          </w:p>
          <w:p w14:paraId="31FF80BF"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multiplicity:1..*</w:t>
            </w:r>
          </w:p>
          <w:p w14:paraId="31FAF81A"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40CD9B0"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C07D90D" w14:textId="77777777" w:rsidR="00412FAA" w:rsidRPr="007A55A4" w:rsidRDefault="00412FAA" w:rsidP="00181403">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41EB6B1"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2E5898" w14:paraId="271BEE7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32C3BF9" w14:textId="77777777" w:rsidR="002E5898" w:rsidRPr="00357E37" w:rsidRDefault="002E5898" w:rsidP="002E5898">
            <w:pPr>
              <w:spacing w:after="0"/>
              <w:rPr>
                <w:rFonts w:ascii="Courier New" w:hAnsi="Courier New" w:cs="Courier New"/>
                <w:sz w:val="18"/>
                <w:szCs w:val="18"/>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305A67B" w14:textId="42D6626B" w:rsidR="002E5898" w:rsidRPr="007156D7" w:rsidRDefault="002E5898" w:rsidP="002E5898">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8" w:type="pct"/>
            <w:tcBorders>
              <w:top w:val="single" w:sz="4" w:space="0" w:color="auto"/>
              <w:left w:val="single" w:sz="4" w:space="0" w:color="auto"/>
              <w:bottom w:val="single" w:sz="4" w:space="0" w:color="auto"/>
              <w:right w:val="single" w:sz="4" w:space="0" w:color="auto"/>
            </w:tcBorders>
          </w:tcPr>
          <w:p w14:paraId="6AD0B384"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6383D24D"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multiplicity:1</w:t>
            </w:r>
          </w:p>
          <w:p w14:paraId="5327BDD8" w14:textId="77777777" w:rsidR="002E5898" w:rsidRPr="007A55A4" w:rsidRDefault="002E5898" w:rsidP="002E5898">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36AAFA8F" w14:textId="77777777" w:rsidR="002E5898" w:rsidRPr="007A55A4" w:rsidRDefault="002E5898" w:rsidP="002E5898">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585B19C9" w14:textId="77777777" w:rsidR="002E5898" w:rsidRPr="007A55A4" w:rsidRDefault="002E5898" w:rsidP="002E5898">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9F92C0E" w14:textId="77777777" w:rsidR="002E5898" w:rsidRPr="007A55A4" w:rsidRDefault="002E5898" w:rsidP="002E5898">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03E4E" w14:paraId="1094012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5988C8B"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52B42DF7" w14:textId="77777777" w:rsidR="00303E4E" w:rsidRPr="007A55A4" w:rsidRDefault="00303E4E" w:rsidP="00303E4E">
            <w:pPr>
              <w:pStyle w:val="TAL"/>
              <w:rPr>
                <w:szCs w:val="18"/>
              </w:rPr>
            </w:pPr>
            <w:r w:rsidRPr="007A55A4">
              <w:rPr>
                <w:szCs w:val="18"/>
              </w:rPr>
              <w:t>It indicates the type of application use cases that is desired to be executed.</w:t>
            </w:r>
          </w:p>
          <w:p w14:paraId="65543598" w14:textId="77777777" w:rsidR="00303E4E" w:rsidRPr="007A55A4" w:rsidRDefault="00303E4E" w:rsidP="00303E4E">
            <w:pPr>
              <w:pStyle w:val="TAL"/>
              <w:rPr>
                <w:szCs w:val="18"/>
                <w:lang w:val="en-US"/>
              </w:rPr>
            </w:pPr>
          </w:p>
          <w:p w14:paraId="6A98F264" w14:textId="77777777" w:rsidR="00303E4E" w:rsidRPr="007A55A4" w:rsidRDefault="00303E4E" w:rsidP="00303E4E">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41641F40" w14:textId="44AA0305" w:rsidR="00303E4E" w:rsidRPr="00CA6ACC" w:rsidRDefault="00303E4E" w:rsidP="00303E4E">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sidRPr="00357E37">
              <w:rPr>
                <w:rFonts w:ascii="Courier New" w:hAnsi="Courier New" w:cs="Courier New"/>
                <w:szCs w:val="18"/>
              </w:rPr>
              <w:t>supportedNDTCapabilities</w:t>
            </w:r>
            <w:proofErr w:type="spellEnd"/>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390FAD92"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29829348"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multiplicity: 1</w:t>
            </w:r>
          </w:p>
          <w:p w14:paraId="1158F173" w14:textId="77777777" w:rsidR="00303E4E" w:rsidRPr="007A55A4" w:rsidRDefault="00303E4E" w:rsidP="00303E4E">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1C337669" w14:textId="77777777" w:rsidR="00303E4E" w:rsidRPr="007A55A4" w:rsidRDefault="00303E4E" w:rsidP="00303E4E">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7D52655E" w14:textId="77777777" w:rsidR="00303E4E" w:rsidRPr="007A55A4" w:rsidRDefault="00303E4E" w:rsidP="00303E4E">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D07D570"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03E4E" w14:paraId="5B6EC20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8FC27DB"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6C5161E" w14:textId="4942A5B7" w:rsidR="00303E4E" w:rsidRPr="00F7612A" w:rsidRDefault="00303E4E" w:rsidP="00303E4E">
            <w:pPr>
              <w:pStyle w:val="TAL"/>
              <w:rPr>
                <w:rFonts w:cs="Arial"/>
                <w:color w:val="000000"/>
                <w:szCs w:val="18"/>
              </w:rPr>
            </w:pPr>
            <w:r w:rsidRPr="00F7612A">
              <w:rPr>
                <w:rFonts w:cs="Arial"/>
                <w:color w:val="000000"/>
                <w:szCs w:val="18"/>
              </w:rPr>
              <w:t xml:space="preserve">It indicates the scope of the RAN that can be modelled by the NDT </w:t>
            </w:r>
            <w:proofErr w:type="spellStart"/>
            <w:r>
              <w:rPr>
                <w:rFonts w:cs="Arial"/>
                <w:color w:val="000000"/>
                <w:szCs w:val="18"/>
              </w:rPr>
              <w:t>MnS</w:t>
            </w:r>
            <w:proofErr w:type="spellEnd"/>
            <w:r>
              <w:rPr>
                <w:rFonts w:cs="Arial"/>
                <w:color w:val="000000"/>
                <w:szCs w:val="18"/>
              </w:rPr>
              <w:t xml:space="preserve"> Producer</w:t>
            </w:r>
            <w:r w:rsidRPr="00F7612A">
              <w:rPr>
                <w:rFonts w:cs="Arial"/>
                <w:color w:val="000000"/>
                <w:szCs w:val="18"/>
              </w:rPr>
              <w:t xml:space="preserve"> </w:t>
            </w:r>
          </w:p>
          <w:p w14:paraId="1E8DBEC0" w14:textId="77777777" w:rsidR="00303E4E" w:rsidRPr="00F7612A"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EDB951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8F3FFF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13B00B7D"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63B582F0"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56D2ACC"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080FA662"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03E4E" w14:paraId="13352EE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315C0B6"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48ED4DE" w14:textId="1CDC4196" w:rsidR="00303E4E" w:rsidRPr="00F7612A" w:rsidRDefault="00303E4E" w:rsidP="00303E4E">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66891ED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5700D6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26BFA561"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2138361C"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048088AC"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207E050"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03E4E" w14:paraId="225F6BB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A547B6D"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60FF0F2" w14:textId="77777777" w:rsidR="00303E4E" w:rsidRPr="00F7612A" w:rsidRDefault="00303E4E" w:rsidP="00303E4E">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7C9B4090" w14:textId="77777777" w:rsidR="00303E4E" w:rsidRPr="003744BB"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B08CD8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4BC249C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7796247F"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60312F9"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EFBB798"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9BF1398"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03E4E" w14:paraId="1D2FBB6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1B4EA02"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548218FB"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1E052F40"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7F26A77" w14:textId="77777777" w:rsidR="00303E4E" w:rsidRPr="00F7612A" w:rsidRDefault="00303E4E" w:rsidP="00303E4E">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39EB2442"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CDAC75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401DA2B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4BF7AE47"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77E5C04B"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440EE9AB" w14:textId="77777777" w:rsidR="00303E4E" w:rsidRDefault="00303E4E" w:rsidP="00303E4E">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0B2718AB" w14:textId="77777777" w:rsidR="00303E4E" w:rsidRPr="002A063F" w:rsidRDefault="00303E4E" w:rsidP="00303E4E">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5EA1FE6"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31D6BB35"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5D8B573"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5B5C469"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93CBC80"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A18317F"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053820" w14:paraId="690FCBA9"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B35A906" w14:textId="48CCE4BE" w:rsidR="00053820" w:rsidRPr="00357E37" w:rsidRDefault="00053820" w:rsidP="000538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64A22B03" w14:textId="77777777" w:rsidR="00053820" w:rsidRPr="00F7612A" w:rsidRDefault="00053820" w:rsidP="00053820">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FD29FDE"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7E4BEBE6"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41A5D841" w14:textId="77777777" w:rsidR="00053820" w:rsidRPr="00F7612A" w:rsidRDefault="00053820" w:rsidP="00053820">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12661FA4" w14:textId="77703146" w:rsidR="00053820" w:rsidRPr="00F7612A" w:rsidRDefault="00053820" w:rsidP="00053820">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72D88AE0" w14:textId="77777777" w:rsidR="00053820" w:rsidRPr="00F7612A" w:rsidRDefault="00053820" w:rsidP="00053820">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6BD1C217" w14:textId="7854AB55" w:rsidR="00053820" w:rsidRPr="00F7612A" w:rsidRDefault="00053820" w:rsidP="00053820">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053820" w14:paraId="5DD319C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E051466" w14:textId="261F4BFC" w:rsidR="00053820" w:rsidRPr="00357E37" w:rsidRDefault="00053820" w:rsidP="000538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3EC4626" w14:textId="77777777" w:rsidR="00053820" w:rsidRPr="0042281E" w:rsidRDefault="00053820" w:rsidP="00053820">
            <w:pPr>
              <w:spacing w:after="0"/>
              <w:rPr>
                <w:rFonts w:ascii="Arial" w:eastAsia="DengXian"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617300C"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29B30F2"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6B1A608" w14:textId="77777777" w:rsidR="00053820" w:rsidRPr="00F7612A" w:rsidRDefault="00053820" w:rsidP="00053820">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083B4CE3" w14:textId="19B2B846" w:rsidR="00053820" w:rsidRPr="00F7612A" w:rsidRDefault="00053820" w:rsidP="00053820">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66015AFB" w14:textId="77777777" w:rsidR="00053820" w:rsidRPr="00F7612A" w:rsidRDefault="00053820" w:rsidP="00053820">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3810211D" w14:textId="5D0C4A11" w:rsidR="00053820" w:rsidRPr="00F7612A" w:rsidRDefault="00053820" w:rsidP="00053820">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303E4E" w14:paraId="084DA03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916CCC"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5C8F7167" w14:textId="77777777" w:rsidR="00303E4E" w:rsidRPr="00F7612A" w:rsidRDefault="00303E4E" w:rsidP="00303E4E">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05FE5D14" w14:textId="77777777" w:rsidR="00303E4E" w:rsidRPr="00F7612A" w:rsidRDefault="00303E4E" w:rsidP="00303E4E">
            <w:pPr>
              <w:spacing w:after="0"/>
              <w:rPr>
                <w:rFonts w:ascii="Arial" w:hAnsi="Arial" w:cs="Arial"/>
                <w:color w:val="000000"/>
                <w:sz w:val="18"/>
                <w:szCs w:val="18"/>
                <w:lang w:eastAsia="ja-JP"/>
              </w:rPr>
            </w:pPr>
          </w:p>
          <w:p w14:paraId="0A4587E2"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287AA4BF"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040EFD58"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4E19D729"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0601097" w14:textId="77777777" w:rsidR="00303E4E" w:rsidRPr="0042281E" w:rsidRDefault="00303E4E" w:rsidP="00303E4E">
            <w:pPr>
              <w:spacing w:after="0"/>
              <w:ind w:left="458" w:hanging="283"/>
              <w:rPr>
                <w:rFonts w:ascii="Arial" w:eastAsia="DengXian" w:hAnsi="Arial" w:cs="Arial"/>
                <w:sz w:val="18"/>
                <w:szCs w:val="18"/>
                <w:lang w:val="en-US" w:eastAsia="zh-CN"/>
              </w:rPr>
            </w:pPr>
          </w:p>
          <w:p w14:paraId="5F6518C8" w14:textId="1D13708A" w:rsidR="00303E4E" w:rsidRPr="00CD0378" w:rsidRDefault="00303E4E" w:rsidP="00303E4E">
            <w:pPr>
              <w:pStyle w:val="EditorsNote"/>
              <w:rPr>
                <w:rFonts w:ascii="Arial" w:eastAsia="DengXian"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FBE6388" w14:textId="0DD121A6"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75FD522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245F58B" w14:textId="77777777" w:rsidR="00303E4E" w:rsidRPr="00F7612A" w:rsidRDefault="00303E4E" w:rsidP="00303E4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20E998B6" w14:textId="77777777" w:rsidR="00303E4E" w:rsidRPr="00F7612A" w:rsidRDefault="00303E4E" w:rsidP="00303E4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3C942EF9" w14:textId="77777777" w:rsidR="00303E4E" w:rsidRPr="00F7612A" w:rsidRDefault="00303E4E" w:rsidP="00303E4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12F62748" w14:textId="1BDACA6B" w:rsidR="00303E4E" w:rsidRPr="00F7612A" w:rsidRDefault="00303E4E" w:rsidP="00303E4E">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303E4E" w14:paraId="434B2A7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5092F03"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031E91D9" w14:textId="77777777" w:rsidR="00303E4E" w:rsidRPr="00E83BF4" w:rsidRDefault="00303E4E" w:rsidP="00303E4E">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4F93000E" w14:textId="77777777" w:rsidR="00303E4E" w:rsidRPr="004F451F" w:rsidRDefault="00303E4E" w:rsidP="00303E4E">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633F00BE" w14:textId="2B0483AB"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030C6E24"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0EEA0AE3"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43B05599"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5ED0A2BA"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276669B" w14:textId="04FF92BD"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03E4E" w14:paraId="7F698F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5A8EF46"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2CF01451" w14:textId="77777777" w:rsidR="00303E4E" w:rsidRDefault="00303E4E" w:rsidP="00303E4E">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114830A2" w14:textId="44FB4F1F" w:rsidR="00303E4E" w:rsidRDefault="00303E4E" w:rsidP="00303E4E">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97E7C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246B2B8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3E7214EA"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39992F4C"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44B84BBA"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6D3E0598"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03E4E" w14:paraId="31F812A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FA1E93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17D012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43A22004" w14:textId="77777777" w:rsidR="00303E4E" w:rsidRPr="004F451F" w:rsidRDefault="00303E4E" w:rsidP="00303E4E">
            <w:pPr>
              <w:spacing w:after="0"/>
              <w:rPr>
                <w:rFonts w:ascii="Arial" w:hAnsi="Arial" w:cs="Arial"/>
                <w:sz w:val="18"/>
                <w:szCs w:val="18"/>
                <w:lang w:eastAsia="zh-CN"/>
              </w:rPr>
            </w:pPr>
          </w:p>
          <w:p w14:paraId="3DB3140B" w14:textId="77777777" w:rsidR="00303E4E" w:rsidRPr="004F451F" w:rsidRDefault="00303E4E" w:rsidP="00303E4E">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14B4A1"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DN</w:t>
            </w:r>
          </w:p>
          <w:p w14:paraId="276234AB"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D8B5617"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572A59E"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7A488293"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AC63BFC"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03E4E" w14:paraId="03CFE15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4F178C7"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0EB31C6C" w14:textId="36583215"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0856229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6B78EB8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18F014CD"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4D5ABB0A"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CC63BCF"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BF1517C" w14:textId="77777777" w:rsidR="00303E4E" w:rsidRPr="004F451F"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1A26196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9053BB2"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38CFFB20"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1DE1BDD7"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783C91F5"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46B84E54"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27A1BCC4"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2D3734A"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4FA8752" w14:textId="77777777" w:rsidR="00303E4E" w:rsidRPr="004F451F"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1D5BF33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2AA43C1"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18F6138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3358CE8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70F7133C"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51A9E5F9"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DE860FD"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6DDBA74"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346C764" w14:textId="77777777" w:rsidR="00303E4E" w:rsidRPr="004F451F"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02FAB23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B8F2F91" w14:textId="77777777" w:rsidR="00303E4E" w:rsidRPr="00357E37" w:rsidRDefault="00303E4E" w:rsidP="00303E4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6F20C7A8"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7986D25" w14:textId="77777777" w:rsidR="00303E4E" w:rsidRDefault="00303E4E" w:rsidP="00303E4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9FFAB0" w14:textId="77777777" w:rsidR="00303E4E" w:rsidRDefault="00303E4E" w:rsidP="00303E4E">
            <w:pPr>
              <w:spacing w:after="0"/>
              <w:rPr>
                <w:rFonts w:ascii="Arial" w:hAnsi="Arial" w:cs="Arial"/>
                <w:sz w:val="18"/>
                <w:szCs w:val="18"/>
              </w:rPr>
            </w:pPr>
            <w:r>
              <w:rPr>
                <w:rFonts w:ascii="Arial" w:hAnsi="Arial" w:cs="Arial"/>
                <w:sz w:val="18"/>
                <w:szCs w:val="18"/>
              </w:rPr>
              <w:t>multiplicity: 1</w:t>
            </w:r>
          </w:p>
          <w:p w14:paraId="4D60E809" w14:textId="77777777" w:rsidR="00303E4E" w:rsidRDefault="00303E4E" w:rsidP="00303E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19B280A8" w14:textId="77777777" w:rsidR="00303E4E" w:rsidRDefault="00303E4E" w:rsidP="00303E4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6FFE6945" w14:textId="77777777" w:rsidR="00303E4E" w:rsidRDefault="00303E4E" w:rsidP="00303E4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197DC5" w14:textId="77777777" w:rsidR="00303E4E" w:rsidRPr="004F451F" w:rsidRDefault="00303E4E" w:rsidP="00303E4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303E4E" w14:paraId="3FC5F2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69435BB" w14:textId="77777777" w:rsidR="00303E4E" w:rsidRPr="00357E37" w:rsidRDefault="00303E4E" w:rsidP="00303E4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lastRenderedPageBreak/>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5EDE3EE5"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F1FC09E" w14:textId="77777777" w:rsidR="00303E4E" w:rsidRDefault="00303E4E" w:rsidP="00303E4E">
            <w:pPr>
              <w:pStyle w:val="TAL"/>
              <w:keepNext w:val="0"/>
              <w:rPr>
                <w:rFonts w:cs="Arial"/>
                <w:szCs w:val="18"/>
                <w:lang w:eastAsia="zh-CN"/>
              </w:rPr>
            </w:pPr>
            <w:r>
              <w:rPr>
                <w:rFonts w:cs="Arial"/>
                <w:szCs w:val="18"/>
                <w:lang w:eastAsia="zh-CN"/>
              </w:rPr>
              <w:t>type: Integer</w:t>
            </w:r>
          </w:p>
          <w:p w14:paraId="502D36AD" w14:textId="77777777" w:rsidR="00303E4E" w:rsidRDefault="00303E4E" w:rsidP="00303E4E">
            <w:pPr>
              <w:pStyle w:val="TAL"/>
              <w:keepNext w:val="0"/>
              <w:rPr>
                <w:rFonts w:cs="Arial"/>
                <w:szCs w:val="18"/>
                <w:lang w:eastAsia="zh-CN"/>
              </w:rPr>
            </w:pPr>
            <w:r>
              <w:rPr>
                <w:rFonts w:cs="Arial"/>
                <w:szCs w:val="18"/>
                <w:lang w:eastAsia="zh-CN"/>
              </w:rPr>
              <w:t>multiplicity: 1</w:t>
            </w:r>
          </w:p>
          <w:p w14:paraId="71977D69" w14:textId="77777777" w:rsidR="00303E4E" w:rsidRDefault="00303E4E" w:rsidP="00303E4E">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BB31AEE" w14:textId="77777777" w:rsidR="00303E4E" w:rsidRDefault="00303E4E" w:rsidP="00303E4E">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11D0AFC" w14:textId="77777777" w:rsidR="00303E4E" w:rsidRDefault="00303E4E" w:rsidP="00303E4E">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23B15F3" w14:textId="77777777" w:rsidR="00303E4E" w:rsidRPr="004F451F" w:rsidRDefault="00303E4E" w:rsidP="00303E4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03E4E" w14:paraId="65E3990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7E7B689" w14:textId="77777777" w:rsidR="00303E4E" w:rsidRPr="00357E37" w:rsidRDefault="00303E4E" w:rsidP="00303E4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7F525C9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15B7F1BE" w14:textId="77777777" w:rsidR="00303E4E" w:rsidRDefault="00303E4E" w:rsidP="00303E4E">
            <w:pPr>
              <w:pStyle w:val="TAL"/>
              <w:keepNext w:val="0"/>
              <w:rPr>
                <w:rFonts w:cs="Arial"/>
                <w:szCs w:val="18"/>
                <w:lang w:eastAsia="zh-CN"/>
              </w:rPr>
            </w:pPr>
            <w:r>
              <w:rPr>
                <w:rFonts w:cs="Arial"/>
                <w:szCs w:val="18"/>
                <w:lang w:eastAsia="zh-CN"/>
              </w:rPr>
              <w:t>type: Integer</w:t>
            </w:r>
          </w:p>
          <w:p w14:paraId="4CC1BF7E" w14:textId="77777777" w:rsidR="00303E4E" w:rsidRDefault="00303E4E" w:rsidP="00303E4E">
            <w:pPr>
              <w:pStyle w:val="TAL"/>
              <w:keepNext w:val="0"/>
              <w:rPr>
                <w:rFonts w:cs="Arial"/>
                <w:szCs w:val="18"/>
                <w:lang w:eastAsia="zh-CN"/>
              </w:rPr>
            </w:pPr>
            <w:r>
              <w:rPr>
                <w:rFonts w:cs="Arial"/>
                <w:szCs w:val="18"/>
                <w:lang w:eastAsia="zh-CN"/>
              </w:rPr>
              <w:t>multiplicity: 1</w:t>
            </w:r>
          </w:p>
          <w:p w14:paraId="3FDC2AD3" w14:textId="77777777" w:rsidR="00303E4E" w:rsidRDefault="00303E4E" w:rsidP="00303E4E">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63C9A0" w14:textId="77777777" w:rsidR="00303E4E" w:rsidRDefault="00303E4E" w:rsidP="00303E4E">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B3AEB53" w14:textId="77777777" w:rsidR="00303E4E" w:rsidRDefault="00303E4E" w:rsidP="00303E4E">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628DB8" w14:textId="77777777" w:rsidR="00303E4E" w:rsidRPr="004F451F" w:rsidRDefault="00303E4E" w:rsidP="00303E4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03E4E" w14:paraId="489D76F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772321A"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22F8EEC2" w14:textId="77777777" w:rsidR="00303E4E" w:rsidRPr="00156AE9" w:rsidRDefault="00303E4E" w:rsidP="00303E4E">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EE3573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2296359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791F249"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3508C8F7" w14:textId="673C10F5"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N/A</w:t>
            </w:r>
          </w:p>
          <w:p w14:paraId="2D127BAE"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9CB558B" w14:textId="391F94C8"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03E4E" w14:paraId="794FCB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BEA71F2"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4C2226EE" w14:textId="06637F0B" w:rsidR="00303E4E" w:rsidRPr="00AF3DC3" w:rsidRDefault="00303E4E" w:rsidP="00303E4E">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00DE5AA1" w:rsidRPr="00AF3DC3">
              <w:rPr>
                <w:rFonts w:ascii="Courier New" w:hAnsi="Courier New" w:cs="Courier New"/>
                <w:bCs/>
                <w:sz w:val="18"/>
                <w:szCs w:val="18"/>
                <w:lang w:eastAsia="zh-CN"/>
              </w:rPr>
              <w:t>NDTOutput</w:t>
            </w:r>
            <w:r w:rsidR="00DE5AA1">
              <w:rPr>
                <w:rFonts w:ascii="Courier New" w:hAnsi="Courier New" w:cs="Courier New"/>
                <w:bCs/>
                <w:sz w:val="18"/>
                <w:szCs w:val="18"/>
                <w:lang w:eastAsia="zh-CN"/>
              </w:rPr>
              <w:t>DataPoint</w:t>
            </w:r>
            <w:proofErr w:type="spellEnd"/>
            <w:r w:rsidR="00DE5AA1" w:rsidRPr="00AF3DC3">
              <w:rPr>
                <w:rFonts w:ascii="Courier New" w:hAnsi="Courier New" w:cs="Courier New"/>
                <w:bCs/>
                <w:sz w:val="18"/>
                <w:szCs w:val="18"/>
                <w:lang w:eastAsia="zh-CN"/>
              </w:rPr>
              <w:t>(s)</w:t>
            </w:r>
            <w:r w:rsidR="00DE5AA1" w:rsidRPr="00AF3DC3">
              <w:rPr>
                <w:rFonts w:ascii="Arial" w:hAnsi="Arial" w:cs="Arial"/>
                <w:color w:val="000000"/>
                <w:sz w:val="18"/>
                <w:szCs w:val="18"/>
              </w:rPr>
              <w:t xml:space="preserve"> </w:t>
            </w:r>
            <w:r w:rsidRPr="00AF3DC3">
              <w:rPr>
                <w:rFonts w:ascii="Arial" w:hAnsi="Arial" w:cs="Arial"/>
                <w:color w:val="000000"/>
                <w:sz w:val="18"/>
                <w:szCs w:val="18"/>
              </w:rPr>
              <w:t xml:space="preserve">that are provided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553C666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093082F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251DDF08"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601F573"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431F174"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B08BD37"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32FEE761"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531B81E"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5F7110AB"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0F994BB0" w14:textId="77777777" w:rsidR="00303E4E" w:rsidRPr="00156AE9" w:rsidRDefault="00303E4E" w:rsidP="00303E4E">
            <w:pPr>
              <w:spacing w:after="0"/>
              <w:rPr>
                <w:rFonts w:ascii="Arial" w:hAnsi="Arial" w:cs="Arial"/>
                <w:color w:val="000000"/>
                <w:sz w:val="18"/>
                <w:szCs w:val="18"/>
                <w:lang w:eastAsia="zh-CN"/>
              </w:rPr>
            </w:pPr>
          </w:p>
          <w:p w14:paraId="06F95111" w14:textId="77777777" w:rsidR="00303E4E" w:rsidRPr="008E7D6C" w:rsidRDefault="00303E4E" w:rsidP="00303E4E">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4155757" w14:textId="77777777" w:rsidR="00303E4E" w:rsidRPr="008E7D6C" w:rsidRDefault="00303E4E" w:rsidP="00303E4E">
            <w:pPr>
              <w:pStyle w:val="TAL"/>
              <w:keepNext w:val="0"/>
              <w:rPr>
                <w:rFonts w:cs="Arial"/>
                <w:szCs w:val="18"/>
                <w:lang w:eastAsia="zh-CN"/>
              </w:rPr>
            </w:pPr>
            <w:r w:rsidRPr="008E7D6C">
              <w:rPr>
                <w:rFonts w:cs="Arial"/>
                <w:szCs w:val="18"/>
                <w:lang w:eastAsia="zh-CN"/>
              </w:rPr>
              <w:t>type: Integer</w:t>
            </w:r>
          </w:p>
          <w:p w14:paraId="31C464F8"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5662590E" w14:textId="77777777"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5FF5B8F" w14:textId="320D7C06"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00683EE4" w14:textId="77777777"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0EC191B1" w14:textId="3A415E4F" w:rsidR="00303E4E" w:rsidRPr="008E7D6C" w:rsidRDefault="00303E4E" w:rsidP="00303E4E">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303E4E" w14:paraId="08114C8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FF30ED"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404F940" w14:textId="77777777" w:rsidR="00303E4E" w:rsidRPr="008E7D6C" w:rsidRDefault="00303E4E" w:rsidP="00303E4E">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1DDAB730" w14:textId="77777777" w:rsidR="00303E4E" w:rsidRPr="00505023" w:rsidRDefault="00303E4E" w:rsidP="00303E4E">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AB262F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588C4060"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multiplicity: *</w:t>
            </w:r>
          </w:p>
          <w:p w14:paraId="178E931F" w14:textId="77777777" w:rsidR="00303E4E" w:rsidRPr="008E7D6C" w:rsidRDefault="00303E4E" w:rsidP="00303E4E">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53AEC37C" w14:textId="77777777" w:rsidR="00303E4E" w:rsidRPr="008E7D6C" w:rsidRDefault="00303E4E" w:rsidP="00303E4E">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728E40DD" w14:textId="77777777" w:rsidR="00303E4E" w:rsidRPr="008E7D6C" w:rsidRDefault="00303E4E" w:rsidP="00303E4E">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565B4FCD" w14:textId="77777777" w:rsidR="00303E4E" w:rsidRPr="008E7D6C" w:rsidRDefault="00303E4E" w:rsidP="00303E4E">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303E4E" w14:paraId="1F29FA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AB0D352"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0CA7BE32" w14:textId="77777777" w:rsidR="00303E4E" w:rsidRPr="00505023"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3829A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77A1D86E"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6F8F717"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682BDC09"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5A52553"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B95DC1C"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78DF904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88997D9"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41933613" w14:textId="77777777" w:rsidR="00303E4E" w:rsidRPr="00545817"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78E535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3A20F62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1D90B23B"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53123668"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7CBE1DBA"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248762A1"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303E4E" w14:paraId="0341330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32E16F6" w14:textId="77777777" w:rsidR="00303E4E" w:rsidRPr="00357E37" w:rsidDel="00A569AE" w:rsidRDefault="00303E4E" w:rsidP="00303E4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1A33985D"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C7DF602" w14:textId="77777777" w:rsidR="00303E4E" w:rsidRPr="008E7D6C" w:rsidRDefault="00303E4E" w:rsidP="00303E4E">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17539B32"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7D75994A" w14:textId="77777777"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23869AB4" w14:textId="4A5BC068"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7DE9B7BD" w14:textId="77777777"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53DDE904" w14:textId="0A3AD163" w:rsidR="00303E4E" w:rsidRPr="00873A38" w:rsidRDefault="00303E4E" w:rsidP="00303E4E">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303E4E" w14:paraId="7B945EC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4FF8BF" w14:textId="77777777" w:rsidR="00303E4E" w:rsidRPr="00357E37" w:rsidDel="00A569AE" w:rsidRDefault="00303E4E" w:rsidP="00303E4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5206A9BB" w14:textId="77777777" w:rsidR="00303E4E" w:rsidRPr="00873A38" w:rsidRDefault="00303E4E" w:rsidP="00303E4E">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64AA3C8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71E0FFD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FC33A5C"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5FA2CD3D"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03A873A2"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068B27D" w14:textId="77777777" w:rsidR="00303E4E" w:rsidRPr="00873A38" w:rsidRDefault="00303E4E" w:rsidP="00303E4E">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303E4E" w14:paraId="249F71C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05757B" w14:textId="77777777" w:rsidR="00303E4E" w:rsidRPr="00357E37" w:rsidDel="00A569AE" w:rsidRDefault="00303E4E" w:rsidP="00303E4E">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A789A2C" w14:textId="77777777" w:rsidR="00303E4E" w:rsidRPr="00545817" w:rsidRDefault="00303E4E" w:rsidP="00303E4E">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FBF3D16"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06974A3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7505DB11"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7CB20DE3"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5CBC143"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4C214AA"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303E4E" w14:paraId="2531193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3DBFB91" w14:textId="77777777" w:rsidR="00303E4E" w:rsidRPr="00357E37" w:rsidDel="00A569AE" w:rsidRDefault="00303E4E" w:rsidP="00303E4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94EA637"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94B833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40F4C857"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09B68DC5"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B698214"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9B005FE"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0E2BB1D"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34B3849B" w14:textId="77777777" w:rsidR="00412FAA" w:rsidRPr="00412FAA" w:rsidRDefault="00412FAA" w:rsidP="00412FAA">
      <w:pPr>
        <w:rPr>
          <w:rFonts w:eastAsia="DengXian"/>
          <w:lang w:eastAsia="zh-CN"/>
        </w:rPr>
      </w:pPr>
    </w:p>
    <w:p w14:paraId="40591579" w14:textId="23D72D2B" w:rsidR="000E67DB" w:rsidRDefault="000E67DB" w:rsidP="000E67DB">
      <w:pPr>
        <w:pStyle w:val="Heading2"/>
        <w:rPr>
          <w:lang w:val="en" w:eastAsia="zh-CN"/>
        </w:rPr>
      </w:pPr>
      <w:bookmarkStart w:id="313" w:name="_Toc219470466"/>
      <w:r>
        <w:rPr>
          <w:lang w:val="en" w:eastAsia="zh-CN"/>
        </w:rPr>
        <w:t>6.4</w:t>
      </w:r>
      <w:r w:rsidR="004B5010">
        <w:rPr>
          <w:lang w:val="en" w:eastAsia="zh-CN"/>
        </w:rPr>
        <w:tab/>
      </w:r>
      <w:r w:rsidRPr="00E4357F">
        <w:rPr>
          <w:lang w:val="en" w:eastAsia="zh-CN"/>
        </w:rPr>
        <w:t>Procedure for NDT management</w:t>
      </w:r>
      <w:bookmarkEnd w:id="313"/>
    </w:p>
    <w:p w14:paraId="68CDCA24" w14:textId="2516AE00" w:rsidR="0033087B" w:rsidRPr="000E67DB" w:rsidRDefault="00751077" w:rsidP="000E67DB">
      <w:pPr>
        <w:pStyle w:val="Heading3"/>
      </w:pPr>
      <w:bookmarkStart w:id="314" w:name="_Toc219470467"/>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154865"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B51DB"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F22C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075A82"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DengXian" w:hint="eastAsia"/>
          <w:lang w:eastAsia="zh-CN"/>
        </w:rPr>
        <w:t>6.4.1</w:t>
      </w:r>
      <w:r w:rsidR="0033087B" w:rsidRPr="000E67DB">
        <w:tab/>
        <w:t>Procedure for consuming NDT management service</w:t>
      </w:r>
      <w:bookmarkEnd w:id="314"/>
    </w:p>
    <w:p w14:paraId="39D0A411" w14:textId="42AD6929" w:rsidR="0033087B" w:rsidRPr="000E67DB" w:rsidRDefault="0033087B" w:rsidP="0033087B">
      <w:pPr>
        <w:pStyle w:val="TAL"/>
        <w:jc w:val="center"/>
        <w:rPr>
          <w:rFonts w:eastAsia="DengXian"/>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DengXian" w:hint="eastAsia"/>
          <w:lang w:val="en-US" w:eastAsia="zh-CN"/>
        </w:rPr>
        <w:t>.1</w:t>
      </w:r>
      <w:r>
        <w:t>-1: Procedure of consuming NDT management service</w:t>
      </w:r>
    </w:p>
    <w:p w14:paraId="0402F0D3" w14:textId="66469044" w:rsidR="006D31BB" w:rsidRDefault="006D31BB" w:rsidP="006D31BB">
      <w:pPr>
        <w:rPr>
          <w:lang w:eastAsia="zh-CN"/>
        </w:rPr>
      </w:pPr>
      <w:r>
        <w:rPr>
          <w:lang w:eastAsia="zh-CN"/>
        </w:rPr>
        <w:t xml:space="preserve">1. NDT </w:t>
      </w:r>
      <w:proofErr w:type="spellStart"/>
      <w:r>
        <w:rPr>
          <w:lang w:eastAsia="zh-CN"/>
        </w:rPr>
        <w:t>MnS</w:t>
      </w:r>
      <w:proofErr w:type="spellEnd"/>
      <w:r>
        <w:rPr>
          <w:lang w:eastAsia="zh-CN"/>
        </w:rPr>
        <w:t xml:space="preserve"> Producer receives a request from NDT </w:t>
      </w:r>
      <w:proofErr w:type="spellStart"/>
      <w:r>
        <w:rPr>
          <w:lang w:eastAsia="zh-CN"/>
        </w:rPr>
        <w:t>MnS</w:t>
      </w:r>
      <w:proofErr w:type="spellEnd"/>
      <w:r>
        <w:rPr>
          <w:lang w:eastAsia="zh-CN"/>
        </w:rPr>
        <w:t xml:space="preserve"> consumer to create </w:t>
      </w:r>
      <w:r>
        <w:rPr>
          <w:rFonts w:hint="eastAsia"/>
          <w:lang w:eastAsia="zh-CN"/>
        </w:rPr>
        <w:t>a</w:t>
      </w:r>
      <w:r>
        <w:rPr>
          <w:lang w:eastAsia="zh-CN"/>
        </w:rPr>
        <w:t>n NDT</w:t>
      </w:r>
      <w:r>
        <w:rPr>
          <w:rFonts w:hint="eastAsia"/>
          <w:lang w:eastAsia="zh-CN"/>
        </w:rPr>
        <w:t xml:space="preserve"> j</w:t>
      </w:r>
      <w:r>
        <w:rPr>
          <w:lang w:eastAsia="zh-CN"/>
        </w:rPr>
        <w:t xml:space="preserve">ob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w:t>
      </w:r>
    </w:p>
    <w:p w14:paraId="5ACA15C5" w14:textId="27D942A5" w:rsidR="00C1510C" w:rsidRDefault="00C1510C" w:rsidP="00C1510C">
      <w:r>
        <w:t>2</w:t>
      </w:r>
      <w:r>
        <w:rPr>
          <w:rFonts w:hint="eastAsia"/>
          <w:lang w:eastAsia="zh-CN"/>
        </w:rPr>
        <w:t>a</w:t>
      </w:r>
      <w:r>
        <w:t xml:space="preserve">. NDT </w:t>
      </w:r>
      <w:proofErr w:type="spellStart"/>
      <w:r>
        <w:t>MnS</w:t>
      </w:r>
      <w:proofErr w:type="spellEnd"/>
      <w:r>
        <w:t xml:space="preserve"> Producer </w:t>
      </w:r>
      <w:r>
        <w:rPr>
          <w:rFonts w:hint="eastAsia"/>
          <w:lang w:eastAsia="zh-CN"/>
        </w:rPr>
        <w:t>create</w:t>
      </w:r>
      <w:r>
        <w:t xml:space="preserve">s and configures the NDT </w:t>
      </w:r>
      <w:r>
        <w:rPr>
          <w:lang w:eastAsia="zh-CN"/>
        </w:rPr>
        <w:t>job</w:t>
      </w:r>
      <w:r>
        <w:rPr>
          <w:rFonts w:hint="eastAsia"/>
          <w:lang w:eastAsia="zh-CN"/>
        </w:rPr>
        <w:t xml:space="preserve"> </w:t>
      </w:r>
      <w:r>
        <w:t xml:space="preserve">instance according to the request from </w:t>
      </w:r>
      <w:proofErr w:type="spellStart"/>
      <w:r>
        <w:t>MnS</w:t>
      </w:r>
      <w:proofErr w:type="spellEnd"/>
      <w:r>
        <w:t xml:space="preserve">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w:t>
      </w:r>
      <w:proofErr w:type="spellStart"/>
      <w:r>
        <w:t>MnS</w:t>
      </w:r>
      <w:proofErr w:type="spellEnd"/>
      <w:r>
        <w:t xml:space="preserve">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77777777" w:rsidR="00C1510C" w:rsidRDefault="00C1510C" w:rsidP="00C1510C">
      <w:pPr>
        <w:rPr>
          <w:lang w:eastAsia="zh-CN"/>
        </w:rPr>
      </w:pPr>
      <w:r>
        <w:rPr>
          <w:lang w:eastAsia="zh-CN"/>
        </w:rPr>
        <w:lastRenderedPageBreak/>
        <w:t xml:space="preserve">3. </w:t>
      </w:r>
      <w:r>
        <w:rPr>
          <w:rFonts w:hint="eastAsia"/>
          <w:lang w:eastAsia="zh-CN"/>
        </w:rPr>
        <w:t xml:space="preserve">NDT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NDT </w:t>
      </w:r>
      <w:proofErr w:type="spellStart"/>
      <w:r>
        <w:rPr>
          <w:lang w:eastAsia="zh-CN"/>
        </w:rPr>
        <w:t>MnS</w:t>
      </w:r>
      <w:proofErr w:type="spellEnd"/>
      <w:r>
        <w:rPr>
          <w:lang w:eastAsia="zh-CN"/>
        </w:rPr>
        <w:t xml:space="preserve"> Consumer.</w:t>
      </w:r>
    </w:p>
    <w:p w14:paraId="58E0A09F" w14:textId="54DE7FB1" w:rsidR="00C1510C" w:rsidRDefault="00C1510C" w:rsidP="00C1510C">
      <w:pPr>
        <w:rPr>
          <w:lang w:eastAsia="zh-CN"/>
        </w:rPr>
      </w:pPr>
      <w:r>
        <w:rPr>
          <w:lang w:eastAsia="zh-CN"/>
        </w:rPr>
        <w:t xml:space="preserve">4. NDT </w:t>
      </w:r>
      <w:proofErr w:type="spellStart"/>
      <w:r>
        <w:rPr>
          <w:lang w:eastAsia="zh-CN"/>
        </w:rPr>
        <w:t>MnS</w:t>
      </w:r>
      <w:proofErr w:type="spellEnd"/>
      <w:r>
        <w:rPr>
          <w:lang w:eastAsia="zh-CN"/>
        </w:rPr>
        <w:t xml:space="preserve">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proofErr w:type="spellStart"/>
      <w:r>
        <w:rPr>
          <w:lang w:eastAsia="zh-CN"/>
        </w:rPr>
        <w:t>MnS</w:t>
      </w:r>
      <w:proofErr w:type="spellEnd"/>
      <w:r>
        <w:rPr>
          <w:lang w:eastAsia="zh-CN"/>
        </w:rPr>
        <w:t xml:space="preserve">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proofErr w:type="spellStart"/>
      <w:r>
        <w:rPr>
          <w:lang w:eastAsia="zh-CN"/>
        </w:rPr>
        <w:t>MnS</w:t>
      </w:r>
      <w:proofErr w:type="spellEnd"/>
      <w:r>
        <w:rPr>
          <w:lang w:eastAsia="zh-CN"/>
        </w:rPr>
        <w:t xml:space="preserve"> Producer executes the NDT job, create</w:t>
      </w:r>
      <w:r>
        <w:rPr>
          <w:rFonts w:hint="eastAsia"/>
          <w:lang w:eastAsia="zh-CN"/>
        </w:rPr>
        <w:t>s</w:t>
      </w:r>
      <w:r>
        <w:rPr>
          <w:lang w:eastAsia="zh-CN"/>
        </w:rPr>
        <w:t xml:space="preserve"> an </w:t>
      </w:r>
      <w:proofErr w:type="spellStart"/>
      <w:r>
        <w:rPr>
          <w:lang w:eastAsia="zh-CN"/>
        </w:rPr>
        <w:t>NDTReport</w:t>
      </w:r>
      <w:proofErr w:type="spellEnd"/>
      <w:r>
        <w:rPr>
          <w:lang w:eastAsia="zh-CN"/>
        </w:rPr>
        <w:t xml:space="preserve"> instance (</w:t>
      </w:r>
      <w:r>
        <w:t xml:space="preserve">i.e., the instance of </w:t>
      </w:r>
      <w:proofErr w:type="spellStart"/>
      <w:r>
        <w:t>NDTReport</w:t>
      </w:r>
      <w:proofErr w:type="spellEnd"/>
      <w:r>
        <w:t xml:space="preserve"> IOC</w:t>
      </w:r>
      <w:r>
        <w:rPr>
          <w:lang w:eastAsia="zh-CN"/>
        </w:rPr>
        <w:t xml:space="preserve">) and configures </w:t>
      </w:r>
      <w:proofErr w:type="spellStart"/>
      <w:r>
        <w:rPr>
          <w:lang w:eastAsia="zh-CN"/>
        </w:rPr>
        <w:t>NDTReport</w:t>
      </w:r>
      <w:proofErr w:type="spellEnd"/>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proofErr w:type="spellStart"/>
      <w:r w:rsidR="00C1510C">
        <w:rPr>
          <w:lang w:eastAsia="zh-CN"/>
        </w:rPr>
        <w:t>MnS</w:t>
      </w:r>
      <w:proofErr w:type="spellEnd"/>
      <w:r w:rsidR="00C1510C">
        <w:rPr>
          <w:lang w:eastAsia="zh-CN"/>
        </w:rPr>
        <w:t xml:space="preserve"> Producer notifies the NDT report to </w:t>
      </w:r>
      <w:proofErr w:type="spellStart"/>
      <w:r w:rsidR="00C1510C">
        <w:rPr>
          <w:lang w:eastAsia="zh-CN"/>
        </w:rPr>
        <w:t>MnS</w:t>
      </w:r>
      <w:proofErr w:type="spellEnd"/>
      <w:r w:rsidR="00C1510C">
        <w:rPr>
          <w:lang w:eastAsia="zh-CN"/>
        </w:rPr>
        <w:t xml:space="preserve"> consumer</w:t>
      </w:r>
      <w:r>
        <w:rPr>
          <w:lang w:eastAsia="zh-CN"/>
        </w:rPr>
        <w:t xml:space="preserve"> to indicate the network simulation/emulation results.</w:t>
      </w:r>
    </w:p>
    <w:p w14:paraId="56883D8E" w14:textId="77777777" w:rsidR="00B70EEF" w:rsidRPr="00477189" w:rsidRDefault="00B70EEF" w:rsidP="00B70EEF">
      <w:pPr>
        <w:rPr>
          <w:rFonts w:eastAsia="DengXian"/>
        </w:rPr>
      </w:pPr>
    </w:p>
    <w:p w14:paraId="637DF663" w14:textId="55149B55" w:rsidR="00B70EEF" w:rsidRPr="006870E5" w:rsidRDefault="00B70EEF" w:rsidP="006870E5">
      <w:pPr>
        <w:pStyle w:val="Heading3"/>
      </w:pPr>
      <w:bookmarkStart w:id="315" w:name="_Hlk196835060"/>
      <w:bookmarkStart w:id="316" w:name="_Hlk196834935"/>
      <w:bookmarkStart w:id="317" w:name="_Toc219470468"/>
      <w:r w:rsidRPr="006870E5">
        <w:t>6.</w:t>
      </w:r>
      <w:bookmarkStart w:id="318" w:name="_Hlk196834948"/>
      <w:r w:rsidR="006870E5">
        <w:t>4.</w:t>
      </w:r>
      <w:r w:rsidR="00545817">
        <w:rPr>
          <w:rFonts w:eastAsia="DengXian" w:hint="eastAsia"/>
          <w:lang w:eastAsia="zh-CN"/>
        </w:rPr>
        <w:t>2</w:t>
      </w:r>
      <w:r w:rsidRPr="006870E5">
        <w:tab/>
      </w:r>
      <w:bookmarkEnd w:id="318"/>
      <w:r w:rsidRPr="006870E5">
        <w:t>Procedure</w:t>
      </w:r>
      <w:bookmarkEnd w:id="315"/>
      <w:r w:rsidRPr="006870E5">
        <w:t xml:space="preserve"> for</w:t>
      </w:r>
      <w:bookmarkEnd w:id="316"/>
      <w:r w:rsidRPr="006870E5">
        <w:t xml:space="preserve"> delete an </w:t>
      </w:r>
      <w:r>
        <w:t>NDT job</w:t>
      </w:r>
      <w:bookmarkEnd w:id="317"/>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r>
      <w:proofErr w:type="spellStart"/>
      <w:r w:rsidRPr="000E25A3">
        <w:rPr>
          <w:lang w:eastAsia="zh-CN"/>
        </w:rPr>
        <w:t>MnS</w:t>
      </w:r>
      <w:proofErr w:type="spellEnd"/>
      <w:r w:rsidRPr="000E25A3">
        <w:rPr>
          <w:lang w:eastAsia="zh-CN"/>
        </w:rPr>
        <w:t xml:space="preserve"> Consumer sends a request to delete an NDT job instance (see </w:t>
      </w:r>
      <w:proofErr w:type="spellStart"/>
      <w:r w:rsidRPr="000E25A3">
        <w:rPr>
          <w:lang w:eastAsia="zh-CN"/>
        </w:rPr>
        <w:t>deleteMOI</w:t>
      </w:r>
      <w:proofErr w:type="spellEnd"/>
      <w:r w:rsidRPr="000E25A3">
        <w:rPr>
          <w:lang w:eastAsia="zh-CN"/>
        </w:rPr>
        <w:t xml:space="preserve"> operation defined in TS 28.532</w:t>
      </w:r>
      <w:r>
        <w:rPr>
          <w:lang w:eastAsia="zh-CN"/>
        </w:rPr>
        <w:t xml:space="preserve"> </w:t>
      </w:r>
      <w:r w:rsidRPr="000E25A3">
        <w:rPr>
          <w:lang w:eastAsia="zh-CN"/>
        </w:rPr>
        <w:t>[</w:t>
      </w:r>
      <w:r>
        <w:rPr>
          <w:lang w:eastAsia="zh-CN"/>
        </w:rPr>
        <w:t>8</w:t>
      </w:r>
      <w:r w:rsidRPr="000E25A3">
        <w:rPr>
          <w:lang w:eastAsia="zh-CN"/>
        </w:rPr>
        <w:t xml:space="preserve">]) to </w:t>
      </w:r>
      <w:proofErr w:type="spellStart"/>
      <w:r w:rsidRPr="000E25A3">
        <w:rPr>
          <w:lang w:eastAsia="zh-CN"/>
        </w:rPr>
        <w:t>MnS</w:t>
      </w:r>
      <w:proofErr w:type="spellEnd"/>
      <w:r w:rsidRPr="000E25A3">
        <w:rPr>
          <w:lang w:eastAsia="zh-CN"/>
        </w:rPr>
        <w:t xml:space="preserve"> Producer with '</w:t>
      </w:r>
      <w:proofErr w:type="spellStart"/>
      <w:r w:rsidRPr="000E25A3">
        <w:rPr>
          <w:lang w:eastAsia="zh-CN"/>
        </w:rPr>
        <w:t>objectInstance</w:t>
      </w:r>
      <w:proofErr w:type="spellEnd"/>
      <w:r w:rsidRPr="000E25A3">
        <w:rPr>
          <w:lang w:eastAsia="zh-CN"/>
        </w:rPr>
        <w:t>'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 xml:space="preserve">Based on the request, </w:t>
      </w:r>
      <w:proofErr w:type="spellStart"/>
      <w:r w:rsidRPr="000E25A3">
        <w:rPr>
          <w:lang w:eastAsia="zh-CN"/>
        </w:rPr>
        <w:t>MnS</w:t>
      </w:r>
      <w:proofErr w:type="spellEnd"/>
      <w:r w:rsidRPr="000E25A3">
        <w:rPr>
          <w:lang w:eastAsia="zh-CN"/>
        </w:rPr>
        <w:t xml:space="preserve">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r>
      <w:proofErr w:type="spellStart"/>
      <w:r w:rsidRPr="000E25A3">
        <w:rPr>
          <w:lang w:eastAsia="zh-CN"/>
        </w:rPr>
        <w:t>MnS</w:t>
      </w:r>
      <w:proofErr w:type="spellEnd"/>
      <w:r w:rsidRPr="000E25A3">
        <w:rPr>
          <w:lang w:eastAsia="zh-CN"/>
        </w:rPr>
        <w:t xml:space="preserve"> Producer sends response (see </w:t>
      </w:r>
      <w:proofErr w:type="spellStart"/>
      <w:r w:rsidRPr="000E25A3">
        <w:rPr>
          <w:lang w:eastAsia="zh-CN"/>
        </w:rPr>
        <w:t>deleteMOI</w:t>
      </w:r>
      <w:proofErr w:type="spellEnd"/>
      <w:r w:rsidRPr="000E25A3">
        <w:rPr>
          <w:lang w:eastAsia="zh-CN"/>
        </w:rPr>
        <w:t xml:space="preserve"> operation defined in TS 28.532 [</w:t>
      </w:r>
      <w:r>
        <w:rPr>
          <w:lang w:eastAsia="zh-CN"/>
        </w:rPr>
        <w:t>8</w:t>
      </w:r>
      <w:r w:rsidRPr="000E25A3">
        <w:rPr>
          <w:lang w:eastAsia="zh-CN"/>
        </w:rPr>
        <w:t xml:space="preserve">]) to the </w:t>
      </w:r>
      <w:proofErr w:type="spellStart"/>
      <w:r w:rsidRPr="000E25A3">
        <w:rPr>
          <w:lang w:eastAsia="zh-CN"/>
        </w:rPr>
        <w:t>MnS</w:t>
      </w:r>
      <w:proofErr w:type="spellEnd"/>
      <w:r w:rsidRPr="000E25A3">
        <w:rPr>
          <w:lang w:eastAsia="zh-CN"/>
        </w:rPr>
        <w:t xml:space="preserve"> consumer with status (</w:t>
      </w:r>
      <w:proofErr w:type="spellStart"/>
      <w:r w:rsidRPr="000E25A3">
        <w:rPr>
          <w:lang w:eastAsia="zh-CN"/>
        </w:rPr>
        <w:t>OperationSucceeded</w:t>
      </w:r>
      <w:proofErr w:type="spellEnd"/>
      <w:r w:rsidRPr="000E25A3">
        <w:rPr>
          <w:lang w:eastAsia="zh-CN"/>
        </w:rPr>
        <w:t xml:space="preserve"> or </w:t>
      </w:r>
      <w:proofErr w:type="spellStart"/>
      <w:r w:rsidRPr="000E25A3">
        <w:rPr>
          <w:lang w:eastAsia="zh-CN"/>
        </w:rPr>
        <w:t>OperationFailed</w:t>
      </w:r>
      <w:proofErr w:type="spellEnd"/>
      <w:r w:rsidRPr="000E25A3">
        <w:rPr>
          <w:lang w:eastAsia="zh-CN"/>
        </w:rPr>
        <w:t>) and '</w:t>
      </w:r>
      <w:proofErr w:type="spellStart"/>
      <w:r w:rsidRPr="000E25A3">
        <w:rPr>
          <w:lang w:eastAsia="zh-CN"/>
        </w:rPr>
        <w:t>objectInstance</w:t>
      </w:r>
      <w:proofErr w:type="spellEnd"/>
      <w:r w:rsidRPr="000E25A3">
        <w:rPr>
          <w:lang w:eastAsia="zh-CN"/>
        </w:rPr>
        <w:t>' of the deleted NDT job MOI.</w:t>
      </w:r>
    </w:p>
    <w:p w14:paraId="7C84DC4B" w14:textId="3B77357A" w:rsidR="00B70EEF" w:rsidRPr="006870E5" w:rsidRDefault="00B70EEF" w:rsidP="006870E5">
      <w:pPr>
        <w:pStyle w:val="Heading3"/>
      </w:pPr>
      <w:bookmarkStart w:id="319" w:name="_Toc219470469"/>
      <w:r w:rsidRPr="006870E5">
        <w:t>6.</w:t>
      </w:r>
      <w:r w:rsidR="006870E5">
        <w:t>4.</w:t>
      </w:r>
      <w:r w:rsidR="00545817">
        <w:rPr>
          <w:rFonts w:eastAsia="DengXian"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319"/>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r>
      <w:proofErr w:type="spellStart"/>
      <w:r w:rsidRPr="0055091F">
        <w:rPr>
          <w:lang w:eastAsia="zh-CN"/>
        </w:rPr>
        <w:t>MnS</w:t>
      </w:r>
      <w:proofErr w:type="spellEnd"/>
      <w:r w:rsidRPr="0055091F">
        <w:rPr>
          <w:lang w:eastAsia="zh-CN"/>
        </w:rPr>
        <w:t xml:space="preserve"> Consumer sends a request to query an </w:t>
      </w:r>
      <w:r w:rsidRPr="000E25A3">
        <w:rPr>
          <w:lang w:eastAsia="zh-CN"/>
        </w:rPr>
        <w:t>NDT job</w:t>
      </w:r>
      <w:r w:rsidRPr="0055091F">
        <w:rPr>
          <w:lang w:eastAsia="zh-CN"/>
        </w:rPr>
        <w:t xml:space="preserve"> instance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w:t>
      </w:r>
      <w:proofErr w:type="spellStart"/>
      <w:r w:rsidRPr="0055091F">
        <w:rPr>
          <w:lang w:eastAsia="zh-CN"/>
        </w:rPr>
        <w:t>MnS</w:t>
      </w:r>
      <w:proofErr w:type="spellEnd"/>
      <w:r w:rsidRPr="0055091F">
        <w:rPr>
          <w:lang w:eastAsia="zh-CN"/>
        </w:rPr>
        <w:t xml:space="preserve"> Producer with '</w:t>
      </w:r>
      <w:proofErr w:type="spellStart"/>
      <w:r w:rsidRPr="0055091F">
        <w:rPr>
          <w:lang w:eastAsia="zh-CN"/>
        </w:rPr>
        <w:t>objectInstance</w:t>
      </w:r>
      <w:proofErr w:type="spellEnd"/>
      <w:r w:rsidRPr="0055091F">
        <w:rPr>
          <w:lang w:eastAsia="zh-CN"/>
        </w:rPr>
        <w:t xml:space="preserv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w:t>
      </w:r>
      <w:proofErr w:type="spellStart"/>
      <w:r w:rsidRPr="0055091F">
        <w:rPr>
          <w:lang w:eastAsia="zh-CN"/>
        </w:rPr>
        <w:t>MnS</w:t>
      </w:r>
      <w:proofErr w:type="spellEnd"/>
      <w:r w:rsidRPr="0055091F">
        <w:rPr>
          <w:lang w:eastAsia="zh-CN"/>
        </w:rPr>
        <w:t xml:space="preserve"> Producer queries the concrete </w:t>
      </w:r>
      <w:r w:rsidRPr="000E25A3">
        <w:rPr>
          <w:lang w:eastAsia="zh-CN"/>
        </w:rPr>
        <w:t>NDT job</w:t>
      </w:r>
      <w:r w:rsidRPr="0055091F">
        <w:rPr>
          <w:lang w:eastAsia="zh-CN"/>
        </w:rPr>
        <w:t xml:space="preserve"> MOI.</w:t>
      </w:r>
    </w:p>
    <w:p w14:paraId="6E6E5C49" w14:textId="5A680603" w:rsidR="00B70EEF" w:rsidRDefault="00B70EEF" w:rsidP="00B70EEF">
      <w:pPr>
        <w:rPr>
          <w:rFonts w:eastAsia="DengXian"/>
          <w:lang w:eastAsia="zh-CN"/>
        </w:rPr>
      </w:pPr>
      <w:r w:rsidRPr="0055091F">
        <w:rPr>
          <w:lang w:eastAsia="zh-CN"/>
        </w:rPr>
        <w:t>3.</w:t>
      </w:r>
      <w:r w:rsidRPr="0055091F">
        <w:rPr>
          <w:lang w:eastAsia="zh-CN"/>
        </w:rPr>
        <w:tab/>
      </w:r>
      <w:proofErr w:type="spellStart"/>
      <w:r w:rsidRPr="0055091F">
        <w:rPr>
          <w:lang w:eastAsia="zh-CN"/>
        </w:rPr>
        <w:t>MnS</w:t>
      </w:r>
      <w:proofErr w:type="spellEnd"/>
      <w:r w:rsidRPr="0055091F">
        <w:rPr>
          <w:lang w:eastAsia="zh-CN"/>
        </w:rPr>
        <w:t xml:space="preserve"> Producer sends a response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the </w:t>
      </w:r>
      <w:proofErr w:type="spellStart"/>
      <w:r w:rsidRPr="0055091F">
        <w:rPr>
          <w:lang w:eastAsia="zh-CN"/>
        </w:rPr>
        <w:t>MnS</w:t>
      </w:r>
      <w:proofErr w:type="spellEnd"/>
      <w:r w:rsidRPr="0055091F">
        <w:rPr>
          <w:lang w:eastAsia="zh-CN"/>
        </w:rPr>
        <w:t xml:space="preserve"> consumer with '</w:t>
      </w:r>
      <w:proofErr w:type="spellStart"/>
      <w:r w:rsidRPr="0055091F">
        <w:rPr>
          <w:lang w:eastAsia="zh-CN"/>
        </w:rPr>
        <w:t>objectClass</w:t>
      </w:r>
      <w:proofErr w:type="spellEnd"/>
      <w:r w:rsidRPr="0055091F">
        <w:rPr>
          <w:lang w:eastAsia="zh-CN"/>
        </w:rPr>
        <w:t>', '</w:t>
      </w:r>
      <w:proofErr w:type="spellStart"/>
      <w:r w:rsidRPr="0055091F">
        <w:rPr>
          <w:lang w:eastAsia="zh-CN"/>
        </w:rPr>
        <w:t>objectInstance</w:t>
      </w:r>
      <w:proofErr w:type="spellEnd"/>
      <w:r w:rsidRPr="0055091F">
        <w:rPr>
          <w:lang w:eastAsia="zh-CN"/>
        </w:rPr>
        <w:t>', and list of [</w:t>
      </w:r>
      <w:proofErr w:type="spellStart"/>
      <w:r w:rsidRPr="0055091F">
        <w:rPr>
          <w:lang w:eastAsia="zh-CN"/>
        </w:rPr>
        <w:t>Attribute,Value</w:t>
      </w:r>
      <w:proofErr w:type="spellEnd"/>
      <w:r w:rsidRPr="0055091F">
        <w:rPr>
          <w:lang w:eastAsia="zh-CN"/>
        </w:rPr>
        <w:t>] which is defined in clause 6.2.</w:t>
      </w:r>
    </w:p>
    <w:p w14:paraId="444103BA" w14:textId="3C197B96" w:rsidR="00EC001F" w:rsidRPr="00EC001F" w:rsidRDefault="0041429A" w:rsidP="00EC001F">
      <w:pPr>
        <w:pStyle w:val="Heading2"/>
        <w:rPr>
          <w:lang w:val="fr-FR"/>
        </w:rPr>
      </w:pPr>
      <w:bookmarkStart w:id="320" w:name="_Toc105573076"/>
      <w:bookmarkStart w:id="321" w:name="_Toc202531824"/>
      <w:bookmarkStart w:id="322" w:name="_Toc219470470"/>
      <w:r>
        <w:rPr>
          <w:lang w:val="fr-FR"/>
        </w:rPr>
        <w:t>6.5</w:t>
      </w:r>
      <w:r w:rsidR="00EC001F" w:rsidRPr="00EC001F">
        <w:rPr>
          <w:lang w:val="fr-FR"/>
        </w:rPr>
        <w:tab/>
        <w:t>Common notifications</w:t>
      </w:r>
      <w:bookmarkEnd w:id="320"/>
      <w:bookmarkEnd w:id="321"/>
      <w:bookmarkEnd w:id="322"/>
    </w:p>
    <w:p w14:paraId="0D38C0FA" w14:textId="671A3DD3" w:rsidR="00EC001F" w:rsidRPr="00EC001F" w:rsidRDefault="0041429A" w:rsidP="00EC001F">
      <w:pPr>
        <w:pStyle w:val="Heading3"/>
        <w:rPr>
          <w:lang w:val="fr-FR"/>
        </w:rPr>
      </w:pPr>
      <w:bookmarkStart w:id="323" w:name="_CR9_6_1"/>
      <w:bookmarkStart w:id="324" w:name="_Toc105573077"/>
      <w:bookmarkStart w:id="325" w:name="_Toc202531825"/>
      <w:bookmarkStart w:id="326" w:name="_Toc219470471"/>
      <w:bookmarkEnd w:id="323"/>
      <w:r>
        <w:rPr>
          <w:lang w:val="fr-FR"/>
        </w:rPr>
        <w:t>6.5</w:t>
      </w:r>
      <w:r w:rsidR="00EC001F" w:rsidRPr="00EC001F">
        <w:rPr>
          <w:lang w:val="fr-FR"/>
        </w:rPr>
        <w:t>.1</w:t>
      </w:r>
      <w:r w:rsidR="00EC001F" w:rsidRPr="00EC001F">
        <w:rPr>
          <w:lang w:val="fr-FR"/>
        </w:rPr>
        <w:tab/>
        <w:t>Configuration notifications</w:t>
      </w:r>
      <w:bookmarkEnd w:id="324"/>
      <w:bookmarkEnd w:id="325"/>
      <w:bookmarkEnd w:id="326"/>
    </w:p>
    <w:p w14:paraId="554FF875" w14:textId="77777777" w:rsidR="00EC001F" w:rsidRPr="00BC0026" w:rsidRDefault="00EC001F" w:rsidP="00EC001F">
      <w:r w:rsidRPr="00BC0026">
        <w:t>This clause presents a list of notifications, defined in TS 28.532 [</w:t>
      </w:r>
      <w:r>
        <w:t>8</w:t>
      </w:r>
      <w:r w:rsidRPr="00BC0026">
        <w:t xml:space="preserve">], that an </w:t>
      </w:r>
      <w:proofErr w:type="spellStart"/>
      <w:r w:rsidRPr="00BC0026">
        <w:t>MnS</w:t>
      </w:r>
      <w:proofErr w:type="spellEnd"/>
      <w:r w:rsidRPr="00BC0026">
        <w:t xml:space="preserve"> consumer may receive. The notification header attribute </w:t>
      </w:r>
      <w:bookmarkStart w:id="327"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327"/>
      <w:proofErr w:type="spellEnd"/>
      <w:r w:rsidRPr="00BC0026">
        <w:t xml:space="preserve"> shall capture the DN of an instance of a class defined in the present document.</w:t>
      </w:r>
    </w:p>
    <w:p w14:paraId="77FB7ED6" w14:textId="797BCB78" w:rsidR="00EC001F" w:rsidRPr="00BC0026" w:rsidRDefault="00EC001F" w:rsidP="00EC001F">
      <w:pPr>
        <w:pStyle w:val="TH"/>
      </w:pPr>
      <w:bookmarkStart w:id="328" w:name="_CRTable9_6_11"/>
      <w:r w:rsidRPr="00BC0026">
        <w:lastRenderedPageBreak/>
        <w:t xml:space="preserve">Table </w:t>
      </w:r>
      <w:bookmarkEnd w:id="328"/>
      <w:r w:rsidR="0041429A">
        <w:t>6.5</w:t>
      </w:r>
      <w:r w:rsidRPr="00BC0026">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EC001F" w:rsidRPr="00BC0026" w14:paraId="641BE676" w14:textId="77777777" w:rsidTr="00181403">
        <w:trPr>
          <w:tblHeader/>
          <w:jc w:val="center"/>
        </w:trPr>
        <w:tc>
          <w:tcPr>
            <w:tcW w:w="3597" w:type="dxa"/>
            <w:shd w:val="clear" w:color="auto" w:fill="CCCCCC"/>
            <w:tcMar>
              <w:top w:w="0" w:type="dxa"/>
              <w:left w:w="28" w:type="dxa"/>
              <w:bottom w:w="0" w:type="dxa"/>
              <w:right w:w="108" w:type="dxa"/>
            </w:tcMar>
            <w:hideMark/>
          </w:tcPr>
          <w:p w14:paraId="063DCBE3" w14:textId="77777777" w:rsidR="00EC001F" w:rsidRPr="00BC0026" w:rsidRDefault="00EC001F" w:rsidP="00181403">
            <w:pPr>
              <w:pStyle w:val="TAH"/>
            </w:pPr>
            <w:r w:rsidRPr="00BC0026">
              <w:t>Name</w:t>
            </w:r>
          </w:p>
        </w:tc>
        <w:tc>
          <w:tcPr>
            <w:tcW w:w="1134" w:type="dxa"/>
            <w:shd w:val="clear" w:color="auto" w:fill="CCCCCC"/>
            <w:tcMar>
              <w:top w:w="0" w:type="dxa"/>
              <w:left w:w="28" w:type="dxa"/>
              <w:bottom w:w="0" w:type="dxa"/>
              <w:right w:w="108" w:type="dxa"/>
            </w:tcMar>
            <w:hideMark/>
          </w:tcPr>
          <w:p w14:paraId="0BC36590" w14:textId="77777777" w:rsidR="00EC001F" w:rsidRPr="00BC0026" w:rsidRDefault="00EC001F" w:rsidP="00181403">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621BEB39" w14:textId="77777777" w:rsidR="00EC001F" w:rsidRPr="00BC0026" w:rsidRDefault="00EC001F" w:rsidP="00181403">
            <w:pPr>
              <w:pStyle w:val="TAH"/>
            </w:pPr>
            <w:r w:rsidRPr="00BC0026">
              <w:rPr>
                <w:color w:val="000000"/>
              </w:rPr>
              <w:t>Notes</w:t>
            </w:r>
          </w:p>
        </w:tc>
      </w:tr>
      <w:tr w:rsidR="00EC001F" w:rsidRPr="00BC0026" w14:paraId="6EF451F2" w14:textId="77777777" w:rsidTr="00181403">
        <w:trPr>
          <w:jc w:val="center"/>
        </w:trPr>
        <w:tc>
          <w:tcPr>
            <w:tcW w:w="3597" w:type="dxa"/>
            <w:tcMar>
              <w:top w:w="0" w:type="dxa"/>
              <w:left w:w="28" w:type="dxa"/>
              <w:bottom w:w="0" w:type="dxa"/>
              <w:right w:w="108" w:type="dxa"/>
            </w:tcMar>
          </w:tcPr>
          <w:p w14:paraId="1D652745" w14:textId="77777777" w:rsidR="00EC001F" w:rsidRPr="00BC0026" w:rsidRDefault="00EC001F" w:rsidP="00181403">
            <w:pPr>
              <w:pStyle w:val="TAL"/>
              <w:rPr>
                <w:rFonts w:ascii="Courier" w:hAnsi="Courier"/>
              </w:rPr>
            </w:pPr>
            <w:bookmarkStart w:id="329" w:name="MCCQCTEMPBM_00000122"/>
            <w:proofErr w:type="spellStart"/>
            <w:r w:rsidRPr="00BC0026">
              <w:rPr>
                <w:rFonts w:ascii="Courier New" w:hAnsi="Courier New" w:cs="Courier New"/>
              </w:rPr>
              <w:t>notifyMOICreation</w:t>
            </w:r>
            <w:bookmarkEnd w:id="329"/>
            <w:proofErr w:type="spellEnd"/>
          </w:p>
        </w:tc>
        <w:tc>
          <w:tcPr>
            <w:tcW w:w="1134" w:type="dxa"/>
            <w:tcMar>
              <w:top w:w="0" w:type="dxa"/>
              <w:left w:w="28" w:type="dxa"/>
              <w:bottom w:w="0" w:type="dxa"/>
              <w:right w:w="108" w:type="dxa"/>
            </w:tcMar>
          </w:tcPr>
          <w:p w14:paraId="4CA032D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38CB6BD3" w14:textId="77777777" w:rsidR="00EC001F" w:rsidRPr="00BC0026" w:rsidRDefault="00EC001F" w:rsidP="00181403">
            <w:pPr>
              <w:pStyle w:val="TAL"/>
            </w:pPr>
            <w:r w:rsidRPr="00BC0026">
              <w:t>--</w:t>
            </w:r>
          </w:p>
        </w:tc>
      </w:tr>
      <w:tr w:rsidR="00EC001F" w:rsidRPr="00BC0026" w14:paraId="19452D43" w14:textId="77777777" w:rsidTr="00181403">
        <w:trPr>
          <w:jc w:val="center"/>
        </w:trPr>
        <w:tc>
          <w:tcPr>
            <w:tcW w:w="3597" w:type="dxa"/>
            <w:tcMar>
              <w:top w:w="0" w:type="dxa"/>
              <w:left w:w="28" w:type="dxa"/>
              <w:bottom w:w="0" w:type="dxa"/>
              <w:right w:w="108" w:type="dxa"/>
            </w:tcMar>
          </w:tcPr>
          <w:p w14:paraId="2DF89804" w14:textId="77777777" w:rsidR="00EC001F" w:rsidRPr="00BC0026" w:rsidRDefault="00EC001F" w:rsidP="00181403">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34ECA8E5"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7618320E" w14:textId="77777777" w:rsidR="00EC001F" w:rsidRPr="00BC0026" w:rsidRDefault="00EC001F" w:rsidP="00181403">
            <w:pPr>
              <w:pStyle w:val="TAL"/>
            </w:pPr>
            <w:r w:rsidRPr="00BC0026">
              <w:t>--</w:t>
            </w:r>
          </w:p>
        </w:tc>
      </w:tr>
      <w:tr w:rsidR="00EC001F" w:rsidRPr="00BC0026" w14:paraId="04C7FDD5" w14:textId="77777777" w:rsidTr="00181403">
        <w:trPr>
          <w:jc w:val="center"/>
        </w:trPr>
        <w:tc>
          <w:tcPr>
            <w:tcW w:w="3597" w:type="dxa"/>
            <w:tcMar>
              <w:top w:w="0" w:type="dxa"/>
              <w:left w:w="28" w:type="dxa"/>
              <w:bottom w:w="0" w:type="dxa"/>
              <w:right w:w="108" w:type="dxa"/>
            </w:tcMar>
          </w:tcPr>
          <w:p w14:paraId="0DE625A8" w14:textId="77777777" w:rsidR="00EC001F" w:rsidRPr="00BC0026" w:rsidRDefault="00EC001F" w:rsidP="00181403">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513F47FE"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03B9AA54" w14:textId="77777777" w:rsidR="00EC001F" w:rsidRPr="00BC0026" w:rsidRDefault="00EC001F" w:rsidP="00181403">
            <w:pPr>
              <w:pStyle w:val="TAL"/>
            </w:pPr>
            <w:r w:rsidRPr="00BC0026">
              <w:t>--</w:t>
            </w:r>
          </w:p>
        </w:tc>
      </w:tr>
      <w:tr w:rsidR="00EC001F" w:rsidRPr="00BC0026" w14:paraId="6E7A4A53" w14:textId="77777777" w:rsidTr="00181403">
        <w:trPr>
          <w:jc w:val="center"/>
        </w:trPr>
        <w:tc>
          <w:tcPr>
            <w:tcW w:w="3597" w:type="dxa"/>
            <w:tcMar>
              <w:top w:w="0" w:type="dxa"/>
              <w:left w:w="28" w:type="dxa"/>
              <w:bottom w:w="0" w:type="dxa"/>
              <w:right w:w="108" w:type="dxa"/>
            </w:tcMar>
          </w:tcPr>
          <w:p w14:paraId="07619964" w14:textId="77777777" w:rsidR="00EC001F" w:rsidRPr="00BC0026" w:rsidRDefault="00EC001F" w:rsidP="00181403">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46464FF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1276B13E" w14:textId="77777777" w:rsidR="00EC001F" w:rsidRPr="00BC0026" w:rsidRDefault="00EC001F" w:rsidP="00181403">
            <w:pPr>
              <w:pStyle w:val="TAL"/>
            </w:pPr>
            <w:r w:rsidRPr="00BC0026">
              <w:t>--</w:t>
            </w:r>
          </w:p>
        </w:tc>
      </w:tr>
    </w:tbl>
    <w:p w14:paraId="0DB3C2B3" w14:textId="77777777" w:rsidR="00EC001F" w:rsidRPr="00EC001F" w:rsidRDefault="00EC001F" w:rsidP="00B70EEF">
      <w:pPr>
        <w:rPr>
          <w:rFonts w:eastAsia="DengXian"/>
          <w:lang w:eastAsia="zh-CN"/>
        </w:rPr>
      </w:pPr>
    </w:p>
    <w:p w14:paraId="16B6AA29" w14:textId="77777777" w:rsidR="0034246C" w:rsidRDefault="00940211">
      <w:pPr>
        <w:pStyle w:val="Heading1"/>
      </w:pPr>
      <w:bookmarkStart w:id="330" w:name="_Toc191630926"/>
      <w:bookmarkStart w:id="331" w:name="_Toc219470472"/>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30"/>
      <w:bookmarkEnd w:id="331"/>
    </w:p>
    <w:p w14:paraId="1C54BF91" w14:textId="3F6C199B" w:rsidR="004F557D" w:rsidRDefault="004F557D" w:rsidP="004F557D">
      <w:pPr>
        <w:pStyle w:val="Heading2"/>
        <w:rPr>
          <w:lang w:eastAsia="en-GB"/>
        </w:rPr>
      </w:pPr>
      <w:bookmarkStart w:id="332" w:name="_Toc203124445"/>
      <w:bookmarkStart w:id="333" w:name="_Toc106192980"/>
      <w:bookmarkStart w:id="334" w:name="_Toc219470473"/>
      <w:r>
        <w:t>7.</w:t>
      </w:r>
      <w:r>
        <w:rPr>
          <w:rFonts w:eastAsia="DengXian" w:hint="eastAsia"/>
          <w:lang w:eastAsia="zh-CN"/>
        </w:rPr>
        <w:t>1</w:t>
      </w:r>
      <w:r>
        <w:tab/>
        <w:t>RESTful HTTP-based solution set</w:t>
      </w:r>
      <w:bookmarkEnd w:id="332"/>
      <w:bookmarkEnd w:id="333"/>
      <w:bookmarkEnd w:id="334"/>
    </w:p>
    <w:p w14:paraId="7A45E381" w14:textId="0BE134FF" w:rsidR="004F557D" w:rsidRDefault="00B51B8C" w:rsidP="004F557D">
      <w:r>
        <w:rPr>
          <w:rFonts w:eastAsia="DengXian" w:hint="eastAsia"/>
          <w:lang w:eastAsia="zh-CN"/>
        </w:rPr>
        <w:t>T</w:t>
      </w:r>
      <w:r w:rsidR="004F557D">
        <w:t xml:space="preserve">he RESTful HTTP-based solution set for generic provisioning management service is defined in clause 12.1.1 in 3GPP TS 28.532 [8]. Corresponding </w:t>
      </w:r>
      <w:proofErr w:type="spellStart"/>
      <w:r w:rsidR="004F557D">
        <w:t>className</w:t>
      </w:r>
      <w:proofErr w:type="spellEnd"/>
      <w:r w:rsidR="004F557D">
        <w:t xml:space="preserve"> is </w:t>
      </w:r>
      <w:proofErr w:type="spellStart"/>
      <w:r w:rsidR="004F557D">
        <w:rPr>
          <w:lang w:eastAsia="zh-CN"/>
        </w:rPr>
        <w:t>NDTFunction</w:t>
      </w:r>
      <w:proofErr w:type="spellEnd"/>
      <w:r w:rsidR="004F557D">
        <w:rPr>
          <w:lang w:eastAsia="zh-CN"/>
        </w:rPr>
        <w:t xml:space="preserve">, </w:t>
      </w:r>
      <w:proofErr w:type="spellStart"/>
      <w:r w:rsidR="004F557D">
        <w:rPr>
          <w:lang w:eastAsia="zh-CN"/>
        </w:rPr>
        <w:t>NDTJob</w:t>
      </w:r>
      <w:proofErr w:type="spellEnd"/>
      <w:r w:rsidR="004F557D">
        <w:rPr>
          <w:lang w:eastAsia="zh-CN"/>
        </w:rPr>
        <w:t xml:space="preserve"> and </w:t>
      </w:r>
      <w:proofErr w:type="spellStart"/>
      <w:r w:rsidR="004F557D">
        <w:rPr>
          <w:lang w:eastAsia="zh-CN"/>
        </w:rPr>
        <w:t>NDTReport</w:t>
      </w:r>
      <w:proofErr w:type="spellEnd"/>
      <w:r w:rsidR="004F557D">
        <w:t xml:space="preserve">. </w:t>
      </w:r>
    </w:p>
    <w:p w14:paraId="7DE860AF" w14:textId="5C09F6C5" w:rsidR="00213C1F" w:rsidRDefault="00213C1F" w:rsidP="00181403">
      <w:r>
        <w:t xml:space="preserve">Following </w:t>
      </w:r>
      <w:r>
        <w:rPr>
          <w:lang w:eastAsia="zh-CN"/>
        </w:rPr>
        <w:t>is</w:t>
      </w:r>
      <w:r>
        <w:t xml:space="preserve"> </w:t>
      </w:r>
      <w:r>
        <w:rPr>
          <w:lang w:eastAsia="zh-CN"/>
        </w:rPr>
        <w:t>the</w:t>
      </w:r>
      <w:r>
        <w:t xml:space="preserve"> SS to support NDT function management based on Table 12.1.1.1.1-1 in TS 28.532 [8].</w:t>
      </w:r>
    </w:p>
    <w:p w14:paraId="56D22145" w14:textId="6D612110" w:rsidR="00213C1F" w:rsidRDefault="00213C1F" w:rsidP="00213C1F">
      <w:pPr>
        <w:pStyle w:val="TH"/>
        <w:rPr>
          <w:lang w:eastAsia="zh-CN"/>
        </w:rPr>
      </w:pPr>
      <w:bookmarkStart w:id="335" w:name="_CRTable7_11"/>
      <w:r>
        <w:rPr>
          <w:lang w:eastAsia="zh-CN"/>
        </w:rPr>
        <w:t xml:space="preserve">Table </w:t>
      </w:r>
      <w:bookmarkEnd w:id="335"/>
      <w:r>
        <w:rPr>
          <w:lang w:eastAsia="zh-CN"/>
        </w:rPr>
        <w:t>7.</w:t>
      </w:r>
      <w:r>
        <w:rPr>
          <w:rFonts w:eastAsia="DengXian" w:hint="eastAsia"/>
          <w:lang w:eastAsia="zh-CN"/>
        </w:rPr>
        <w:t>1</w:t>
      </w:r>
      <w:r>
        <w:rPr>
          <w:lang w:eastAsia="zh-CN"/>
        </w:rPr>
        <w:t>-1: SS to support NDT function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t>Table 7.</w:t>
      </w:r>
      <w:r w:rsidR="00B51B8C">
        <w:rPr>
          <w:rFonts w:eastAsia="DengXian"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proofErr w:type="spellStart"/>
            <w:r w:rsidRPr="00A753AE">
              <w:rPr>
                <w:b w:val="0"/>
              </w:rPr>
              <w:t>createMOI</w:t>
            </w:r>
            <w:proofErr w:type="spellEnd"/>
            <w:r w:rsidRPr="00A753AE">
              <w:rPr>
                <w:b w:val="0"/>
              </w:rPr>
              <w:t xml:space="preserve">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w:t>
            </w:r>
            <w:proofErr w:type="spellStart"/>
            <w:r w:rsidRPr="00BC50EB">
              <w:rPr>
                <w:b w:val="0"/>
                <w:lang w:eastAsia="zh-CN"/>
              </w:rPr>
              <w:t>MnSRoot</w:t>
            </w:r>
            <w:proofErr w:type="spellEnd"/>
            <w:r w:rsidRPr="00BC50EB">
              <w:rPr>
                <w:b w:val="0"/>
                <w:lang w:eastAsia="zh-CN"/>
              </w:rPr>
              <w:t>}/</w:t>
            </w:r>
            <w:proofErr w:type="spellStart"/>
            <w:r w:rsidRPr="00BC50EB">
              <w:rPr>
                <w:b w:val="0"/>
                <w:lang w:eastAsia="zh-CN"/>
              </w:rPr>
              <w:t>ProvMnS</w:t>
            </w:r>
            <w:proofErr w:type="spellEnd"/>
            <w:r w:rsidRPr="00BC50EB">
              <w:rPr>
                <w:b w:val="0"/>
                <w:lang w:eastAsia="zh-CN"/>
              </w:rPr>
              <w:t>/{</w:t>
            </w:r>
            <w:proofErr w:type="spellStart"/>
            <w:r w:rsidRPr="00BC50EB">
              <w:rPr>
                <w:b w:val="0"/>
                <w:lang w:eastAsia="zh-CN"/>
              </w:rPr>
              <w:t>MnSVersion</w:t>
            </w:r>
            <w:proofErr w:type="spellEnd"/>
            <w:r w:rsidRPr="00BC50EB">
              <w:rPr>
                <w:b w:val="0"/>
                <w:lang w:eastAsia="zh-CN"/>
              </w:rPr>
              <w:t>}/{URI-LDN-first-part}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proofErr w:type="spellStart"/>
            <w:r w:rsidRPr="00A753AE">
              <w:rPr>
                <w:b w:val="0"/>
              </w:rPr>
              <w:t>deleteMOI</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proofErr w:type="spellStart"/>
            <w:r w:rsidRPr="00A753AE">
              <w:rPr>
                <w:b w:val="0"/>
              </w:rPr>
              <w:t>modifyMOIAttributes</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336" w:name="_CR7_2"/>
      <w:bookmarkEnd w:id="336"/>
      <w:r>
        <w:rPr>
          <w:lang w:eastAsia="zh-CN"/>
        </w:rPr>
        <w:t>Table 7.</w:t>
      </w:r>
      <w:r w:rsidR="00B51B8C">
        <w:rPr>
          <w:rFonts w:eastAsia="DengXian"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proofErr w:type="spellStart"/>
            <w:r>
              <w:rPr>
                <w:lang w:eastAsia="zh-CN"/>
              </w:rPr>
              <w:t>createMOI</w:t>
            </w:r>
            <w:proofErr w:type="spellEnd"/>
            <w:r>
              <w:rPr>
                <w:lang w:eastAsia="zh-CN"/>
              </w:rPr>
              <w:t xml:space="preserve">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w:t>
            </w:r>
            <w:proofErr w:type="spellStart"/>
            <w:r w:rsidRPr="00B474CC">
              <w:t>MnSRoot</w:t>
            </w:r>
            <w:proofErr w:type="spellEnd"/>
            <w:r w:rsidRPr="00B474CC">
              <w:t>}/</w:t>
            </w:r>
            <w:proofErr w:type="spellStart"/>
            <w:r w:rsidRPr="00B474CC">
              <w:t>ProvMnS</w:t>
            </w:r>
            <w:proofErr w:type="spellEnd"/>
            <w:r w:rsidRPr="00B474CC">
              <w:t>/{</w:t>
            </w:r>
            <w:proofErr w:type="spellStart"/>
            <w:r w:rsidRPr="00B474CC">
              <w:t>MnSVersion</w:t>
            </w:r>
            <w:proofErr w:type="spellEnd"/>
            <w:r w:rsidRPr="00B474CC">
              <w:t>}/</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proofErr w:type="spellStart"/>
            <w:r>
              <w:rPr>
                <w:lang w:eastAsia="zh-CN"/>
              </w:rPr>
              <w:t>notifyMOIAttributeValueChanges</w:t>
            </w:r>
            <w:proofErr w:type="spellEnd"/>
            <w:r>
              <w:rPr>
                <w:lang w:eastAsia="zh-CN"/>
              </w:rPr>
              <w:t xml:space="preserve">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w:t>
            </w:r>
            <w:proofErr w:type="spellStart"/>
            <w:r>
              <w:rPr>
                <w:rFonts w:cs="Arial"/>
                <w:szCs w:val="18"/>
                <w:lang w:eastAsia="zh-CN"/>
              </w:rPr>
              <w:t>notificationTarget</w:t>
            </w:r>
            <w:proofErr w:type="spellEnd"/>
            <w:r>
              <w:rPr>
                <w:rFonts w:cs="Arial"/>
                <w:szCs w:val="18"/>
                <w:lang w:eastAsia="zh-CN"/>
              </w:rPr>
              <w: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proofErr w:type="spellStart"/>
            <w:r>
              <w:rPr>
                <w:lang w:val="en-US" w:eastAsia="zh-CN"/>
              </w:rPr>
              <w:t>Uns</w:t>
            </w:r>
            <w:r>
              <w:rPr>
                <w:lang w:eastAsia="zh-CN"/>
              </w:rPr>
              <w:t>ubscribe</w:t>
            </w:r>
            <w:proofErr w:type="spellEnd"/>
            <w:r>
              <w:rPr>
                <w:lang w:eastAsia="zh-CN"/>
              </w:rPr>
              <w:t xml:space="preserv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proofErr w:type="spellStart"/>
            <w:r>
              <w:rPr>
                <w:lang w:eastAsia="zh-CN"/>
              </w:rPr>
              <w:t>deleteMOI</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DengXian"/>
          <w:lang w:eastAsia="zh-CN"/>
        </w:rPr>
      </w:pPr>
    </w:p>
    <w:p w14:paraId="6D1C6A08" w14:textId="091AEE13" w:rsidR="00545817" w:rsidRDefault="004F557D" w:rsidP="00545817">
      <w:pPr>
        <w:pStyle w:val="NO"/>
        <w:rPr>
          <w:rFonts w:eastAsia="Yu Mincho"/>
        </w:rPr>
      </w:pPr>
      <w:r w:rsidRPr="00545817">
        <w:t>NOTE:</w:t>
      </w:r>
      <w:r w:rsidRPr="00545817">
        <w:tab/>
        <w:t xml:space="preserve">The </w:t>
      </w:r>
      <w:proofErr w:type="spellStart"/>
      <w:r w:rsidRPr="00545817">
        <w:t>NtfSubscriptionControl</w:t>
      </w:r>
      <w:proofErr w:type="spellEnd"/>
      <w:r w:rsidRPr="00545817">
        <w:t xml:space="preserve"> is defined in TS 28.622 [7].</w:t>
      </w:r>
      <w:r w:rsidRPr="00545817">
        <w:rPr>
          <w:rFonts w:eastAsia="Yu Mincho" w:hint="eastAsia"/>
        </w:rPr>
        <w:t xml:space="preserve">  </w:t>
      </w:r>
    </w:p>
    <w:p w14:paraId="698C25B0" w14:textId="636F1A7E" w:rsidR="0034246C" w:rsidRDefault="00DC4A31">
      <w:pPr>
        <w:pStyle w:val="Heading8"/>
        <w:rPr>
          <w:lang w:val="fr-FR"/>
        </w:rPr>
      </w:pPr>
      <w:bookmarkStart w:id="337" w:name="_Toc193446884"/>
      <w:bookmarkStart w:id="338" w:name="_Toc106192984"/>
      <w:bookmarkStart w:id="339" w:name="_Toc129708886"/>
      <w:bookmarkStart w:id="340" w:name="_Toc191630927"/>
      <w:r>
        <w:br w:type="page"/>
      </w:r>
      <w:bookmarkStart w:id="341" w:name="_Toc219470474"/>
      <w:r w:rsidR="00940211">
        <w:rPr>
          <w:lang w:val="fr-FR"/>
        </w:rPr>
        <w:lastRenderedPageBreak/>
        <w:t>Annex A (informative):</w:t>
      </w:r>
      <w:r w:rsidR="00940211">
        <w:rPr>
          <w:lang w:val="fr-FR"/>
        </w:rPr>
        <w:br/>
      </w:r>
      <w:proofErr w:type="spellStart"/>
      <w:r w:rsidR="00940211">
        <w:rPr>
          <w:lang w:val="fr-FR"/>
        </w:rPr>
        <w:t>PlantUML</w:t>
      </w:r>
      <w:proofErr w:type="spellEnd"/>
      <w:r w:rsidR="00940211">
        <w:rPr>
          <w:lang w:val="fr-FR"/>
        </w:rPr>
        <w:t xml:space="preserve"> source code</w:t>
      </w:r>
      <w:bookmarkEnd w:id="337"/>
      <w:bookmarkEnd w:id="338"/>
      <w:bookmarkEnd w:id="341"/>
    </w:p>
    <w:p w14:paraId="408EBF62" w14:textId="77777777" w:rsidR="0034246C" w:rsidRDefault="00940211">
      <w:pPr>
        <w:pStyle w:val="Heading2"/>
        <w:rPr>
          <w:lang w:val="en-US"/>
        </w:rPr>
      </w:pPr>
      <w:bookmarkStart w:id="342" w:name="_Toc193446885"/>
      <w:bookmarkStart w:id="343" w:name="_Toc106192985"/>
      <w:bookmarkStart w:id="344" w:name="_Toc219470475"/>
      <w:r>
        <w:t>A.1</w:t>
      </w:r>
      <w:r>
        <w:tab/>
      </w:r>
      <w:bookmarkEnd w:id="342"/>
      <w:bookmarkEnd w:id="343"/>
      <w:r>
        <w:t xml:space="preserve">Information model definition for </w:t>
      </w:r>
      <w:r>
        <w:rPr>
          <w:rFonts w:hint="eastAsia"/>
          <w:lang w:val="en-US" w:eastAsia="zh-CN"/>
        </w:rPr>
        <w:t>NDT</w:t>
      </w:r>
      <w:bookmarkEnd w:id="344"/>
    </w:p>
    <w:p w14:paraId="3F50E267" w14:textId="77777777" w:rsidR="0034246C" w:rsidRDefault="00940211">
      <w:pPr>
        <w:pStyle w:val="Heading3"/>
      </w:pPr>
      <w:bookmarkStart w:id="345" w:name="_Toc106192986"/>
      <w:bookmarkStart w:id="346" w:name="_Toc178169191"/>
      <w:bookmarkStart w:id="347" w:name="_Toc219470476"/>
      <w:r>
        <w:t>A.1.1</w:t>
      </w:r>
      <w:r>
        <w:tab/>
      </w:r>
      <w:bookmarkEnd w:id="345"/>
      <w:bookmarkEnd w:id="346"/>
      <w:r>
        <w:rPr>
          <w:lang w:eastAsia="zh-CN"/>
        </w:rPr>
        <w:t xml:space="preserve">Relationship UML diagram for </w:t>
      </w:r>
      <w:r>
        <w:rPr>
          <w:rFonts w:hint="eastAsia"/>
          <w:lang w:eastAsia="zh-CN"/>
        </w:rPr>
        <w:t>NDT</w:t>
      </w:r>
      <w:r>
        <w:rPr>
          <w:lang w:eastAsia="zh-CN"/>
        </w:rPr>
        <w:t xml:space="preserve"> management</w:t>
      </w:r>
      <w:bookmarkEnd w:id="347"/>
    </w:p>
    <w:p w14:paraId="1D0A4E0E" w14:textId="77777777" w:rsidR="0034246C" w:rsidRDefault="00940211">
      <w:pPr>
        <w:pStyle w:val="PL"/>
        <w:shd w:val="clear" w:color="auto" w:fill="E7E6E6"/>
        <w:rPr>
          <w:color w:val="808080"/>
        </w:rPr>
      </w:pPr>
      <w:r>
        <w:rPr>
          <w:color w:val="808080"/>
        </w:rPr>
        <w:t xml:space="preserve">@startuml </w:t>
      </w:r>
    </w:p>
    <w:p w14:paraId="2F613140" w14:textId="77777777" w:rsidR="0034246C" w:rsidRDefault="00940211">
      <w:pPr>
        <w:pStyle w:val="PL"/>
        <w:shd w:val="clear" w:color="auto" w:fill="E7E6E6"/>
        <w:rPr>
          <w:color w:val="808080"/>
        </w:rPr>
      </w:pPr>
      <w:r>
        <w:rPr>
          <w:color w:val="808080"/>
        </w:rPr>
        <w:t>hide empty members</w:t>
      </w:r>
    </w:p>
    <w:p w14:paraId="3EAB26A3"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46F61282" w14:textId="77777777" w:rsidR="0034246C" w:rsidRDefault="00940211">
      <w:pPr>
        <w:pStyle w:val="PL"/>
        <w:shd w:val="clear" w:color="auto" w:fill="E7E6E6"/>
        <w:rPr>
          <w:color w:val="808080"/>
        </w:rPr>
      </w:pPr>
      <w:r>
        <w:rPr>
          <w:color w:val="808080"/>
        </w:rPr>
        <w:t>hide circle</w:t>
      </w:r>
    </w:p>
    <w:p w14:paraId="6930D02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class {</w:t>
      </w:r>
    </w:p>
    <w:p w14:paraId="10AE5A96" w14:textId="77777777" w:rsidR="0034246C" w:rsidRDefault="00940211">
      <w:pPr>
        <w:pStyle w:val="PL"/>
        <w:shd w:val="clear" w:color="auto" w:fill="E7E6E6"/>
        <w:rPr>
          <w:color w:val="808080"/>
        </w:rPr>
      </w:pPr>
      <w:proofErr w:type="spellStart"/>
      <w:r>
        <w:rPr>
          <w:color w:val="808080"/>
        </w:rPr>
        <w:t>BackgroundColor</w:t>
      </w:r>
      <w:proofErr w:type="spellEnd"/>
      <w:r>
        <w:rPr>
          <w:color w:val="808080"/>
        </w:rPr>
        <w:t xml:space="preserve"> White</w:t>
      </w:r>
    </w:p>
    <w:p w14:paraId="0BD5EDFC" w14:textId="77777777" w:rsidR="0034246C" w:rsidRDefault="00940211">
      <w:pPr>
        <w:pStyle w:val="PL"/>
        <w:shd w:val="clear" w:color="auto" w:fill="E7E6E6"/>
        <w:rPr>
          <w:color w:val="808080"/>
        </w:rPr>
      </w:pPr>
      <w:proofErr w:type="spellStart"/>
      <w:r>
        <w:rPr>
          <w:color w:val="808080"/>
        </w:rPr>
        <w:t>ArrowColor</w:t>
      </w:r>
      <w:proofErr w:type="spellEnd"/>
      <w:r>
        <w:rPr>
          <w:color w:val="808080"/>
        </w:rPr>
        <w:t xml:space="preserve"> Black</w:t>
      </w:r>
    </w:p>
    <w:p w14:paraId="29178695" w14:textId="77777777" w:rsidR="0034246C" w:rsidRDefault="00940211">
      <w:pPr>
        <w:pStyle w:val="PL"/>
        <w:shd w:val="clear" w:color="auto" w:fill="E7E6E6"/>
        <w:rPr>
          <w:color w:val="808080"/>
        </w:rPr>
      </w:pPr>
      <w:proofErr w:type="spellStart"/>
      <w:r>
        <w:rPr>
          <w:color w:val="808080"/>
        </w:rPr>
        <w:t>BorderColor</w:t>
      </w:r>
      <w:proofErr w:type="spellEnd"/>
      <w:r>
        <w:rPr>
          <w:color w:val="808080"/>
        </w:rPr>
        <w:t xml:space="preserve"> Black</w:t>
      </w:r>
    </w:p>
    <w:p w14:paraId="0692D827" w14:textId="77777777" w:rsidR="0034246C" w:rsidRDefault="00940211">
      <w:pPr>
        <w:pStyle w:val="PL"/>
        <w:shd w:val="clear" w:color="auto" w:fill="E7E6E6"/>
        <w:rPr>
          <w:color w:val="808080"/>
        </w:rPr>
      </w:pPr>
      <w:r>
        <w:rPr>
          <w:color w:val="808080"/>
        </w:rPr>
        <w:t>}</w:t>
      </w:r>
    </w:p>
    <w:p w14:paraId="4A7AF15C"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linetype</w:t>
      </w:r>
      <w:proofErr w:type="spellEnd"/>
      <w:r>
        <w:rPr>
          <w:color w:val="808080"/>
        </w:rPr>
        <w:t xml:space="preserve"> ortho</w:t>
      </w:r>
    </w:p>
    <w:p w14:paraId="698A422B" w14:textId="77777777" w:rsidR="0034246C" w:rsidRDefault="00940211">
      <w:pPr>
        <w:pStyle w:val="PL"/>
        <w:shd w:val="clear" w:color="auto" w:fill="E7E6E6"/>
        <w:rPr>
          <w:color w:val="808080"/>
        </w:rPr>
      </w:pPr>
      <w:r>
        <w:rPr>
          <w:color w:val="808080"/>
        </w:rPr>
        <w:t>'</w:t>
      </w:r>
      <w:proofErr w:type="spellStart"/>
      <w:r>
        <w:rPr>
          <w:color w:val="808080"/>
        </w:rPr>
        <w:t>skinparam</w:t>
      </w:r>
      <w:proofErr w:type="spellEnd"/>
      <w:r>
        <w:rPr>
          <w:color w:val="808080"/>
        </w:rPr>
        <w:t xml:space="preserve"> </w:t>
      </w:r>
      <w:proofErr w:type="spellStart"/>
      <w:r>
        <w:rPr>
          <w:color w:val="808080"/>
        </w:rPr>
        <w:t>BoxPadding</w:t>
      </w:r>
      <w:proofErr w:type="spellEnd"/>
      <w:r>
        <w:rPr>
          <w:color w:val="808080"/>
        </w:rPr>
        <w:t xml:space="preserve"> 40</w:t>
      </w:r>
    </w:p>
    <w:p w14:paraId="78194D1A"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nodesep</w:t>
      </w:r>
      <w:proofErr w:type="spellEnd"/>
      <w:r>
        <w:rPr>
          <w:color w:val="808080"/>
        </w:rPr>
        <w:t xml:space="preserve"> 2</w:t>
      </w:r>
    </w:p>
    <w:p w14:paraId="7DAFC458" w14:textId="77777777" w:rsidR="0034246C" w:rsidRDefault="00940211">
      <w:pPr>
        <w:pStyle w:val="PL"/>
        <w:shd w:val="clear" w:color="auto" w:fill="E7E6E6"/>
        <w:rPr>
          <w:color w:val="808080"/>
        </w:rPr>
      </w:pPr>
      <w:r>
        <w:rPr>
          <w:color w:val="808080"/>
        </w:rPr>
        <w:t xml:space="preserve">class </w:t>
      </w:r>
      <w:proofErr w:type="spellStart"/>
      <w:r>
        <w:rPr>
          <w:color w:val="808080"/>
        </w:rPr>
        <w:t>ManagedEntity</w:t>
      </w:r>
      <w:proofErr w:type="spellEnd"/>
      <w:r>
        <w:rPr>
          <w:color w:val="808080"/>
        </w:rPr>
        <w:t xml:space="preserve"> &lt;&lt;</w:t>
      </w:r>
      <w:proofErr w:type="spellStart"/>
      <w:r>
        <w:rPr>
          <w:color w:val="808080"/>
        </w:rPr>
        <w:t>ProxyClass</w:t>
      </w:r>
      <w:proofErr w:type="spellEnd"/>
      <w:r>
        <w:rPr>
          <w:color w:val="808080"/>
        </w:rPr>
        <w:t>&gt;&gt;</w:t>
      </w:r>
    </w:p>
    <w:p w14:paraId="5B0C655E" w14:textId="77777777" w:rsidR="0034246C" w:rsidRDefault="00940211">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&gt;&gt;</w:t>
      </w:r>
    </w:p>
    <w:p w14:paraId="0599BBAA" w14:textId="77777777" w:rsidR="0034246C" w:rsidRDefault="00940211">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75C12D8A" w14:textId="77777777" w:rsidR="0034246C" w:rsidRDefault="00940211">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0EFCFD99" w14:textId="77777777" w:rsidR="0034246C" w:rsidRDefault="00940211">
      <w:pPr>
        <w:pStyle w:val="PL"/>
        <w:shd w:val="clear" w:color="auto" w:fill="E7E6E6"/>
        <w:rPr>
          <w:color w:val="808080"/>
        </w:rPr>
      </w:pPr>
      <w:r>
        <w:rPr>
          <w:color w:val="808080"/>
        </w:rPr>
        <w:t xml:space="preserve">note right of </w:t>
      </w:r>
      <w:proofErr w:type="spellStart"/>
      <w:r>
        <w:rPr>
          <w:color w:val="808080"/>
        </w:rPr>
        <w:t>ManagedEntity</w:t>
      </w:r>
      <w:proofErr w:type="spellEnd"/>
    </w:p>
    <w:p w14:paraId="1A9990CE" w14:textId="77777777" w:rsidR="0034246C" w:rsidRDefault="00940211">
      <w:pPr>
        <w:pStyle w:val="PL"/>
        <w:shd w:val="clear" w:color="auto" w:fill="E7E6E6"/>
        <w:rPr>
          <w:color w:val="808080"/>
        </w:rPr>
      </w:pPr>
      <w:r>
        <w:rPr>
          <w:color w:val="808080"/>
        </w:rPr>
        <w:t xml:space="preserve">Represents </w:t>
      </w:r>
      <w:proofErr w:type="spellStart"/>
      <w:r>
        <w:rPr>
          <w:color w:val="808080"/>
        </w:rPr>
        <w:t>SubNetwork</w:t>
      </w:r>
      <w:proofErr w:type="spellEnd"/>
    </w:p>
    <w:p w14:paraId="1054E77C" w14:textId="77777777" w:rsidR="0034246C" w:rsidRDefault="00940211">
      <w:pPr>
        <w:pStyle w:val="PL"/>
        <w:shd w:val="clear" w:color="auto" w:fill="E7E6E6"/>
        <w:rPr>
          <w:color w:val="808080"/>
        </w:rPr>
      </w:pPr>
      <w:r>
        <w:rPr>
          <w:color w:val="808080"/>
        </w:rPr>
        <w:t>end note</w:t>
      </w:r>
    </w:p>
    <w:p w14:paraId="24413FD0" w14:textId="77777777" w:rsidR="0034246C" w:rsidRDefault="00940211">
      <w:pPr>
        <w:pStyle w:val="PL"/>
        <w:shd w:val="clear" w:color="auto" w:fill="E7E6E6"/>
        <w:rPr>
          <w:color w:val="808080"/>
        </w:rPr>
      </w:pPr>
      <w:proofErr w:type="spellStart"/>
      <w:r>
        <w:rPr>
          <w:color w:val="808080"/>
        </w:rPr>
        <w:t>ManagedEntity</w:t>
      </w:r>
      <w:proofErr w:type="spellEnd"/>
      <w:r>
        <w:rPr>
          <w:color w:val="808080"/>
        </w:rPr>
        <w:t xml:space="preserve"> "1" *-- "*" </w:t>
      </w:r>
      <w:proofErr w:type="spellStart"/>
      <w:r>
        <w:rPr>
          <w:color w:val="808080"/>
        </w:rPr>
        <w:t>NDTFunction</w:t>
      </w:r>
      <w:proofErr w:type="spellEnd"/>
      <w:r>
        <w:rPr>
          <w:color w:val="808080"/>
        </w:rPr>
        <w:t>: &lt;&lt;names&gt;&gt;</w:t>
      </w:r>
    </w:p>
    <w:p w14:paraId="7639D824" w14:textId="77777777" w:rsidR="0034246C" w:rsidRDefault="00940211">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NDTJob</w:t>
      </w:r>
      <w:proofErr w:type="spellEnd"/>
      <w:r>
        <w:rPr>
          <w:color w:val="808080"/>
        </w:rPr>
        <w:t>: &lt;&lt;names&gt;&gt;</w:t>
      </w:r>
    </w:p>
    <w:p w14:paraId="2425C528" w14:textId="77777777" w:rsidR="0034246C" w:rsidRDefault="00940211">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NDTReport</w:t>
      </w:r>
      <w:proofErr w:type="spellEnd"/>
      <w:r>
        <w:rPr>
          <w:color w:val="808080"/>
        </w:rPr>
        <w:t>: &lt;&lt;names&gt;&gt;</w:t>
      </w:r>
    </w:p>
    <w:p w14:paraId="58094E8B" w14:textId="77777777" w:rsidR="0034246C" w:rsidRDefault="00940211">
      <w:pPr>
        <w:pStyle w:val="PL"/>
        <w:shd w:val="clear" w:color="auto" w:fill="E7E6E6"/>
        <w:rPr>
          <w:color w:val="808080"/>
        </w:rPr>
      </w:pPr>
      <w:proofErr w:type="spellStart"/>
      <w:r>
        <w:rPr>
          <w:color w:val="808080"/>
        </w:rPr>
        <w:t>NDTJob</w:t>
      </w:r>
      <w:proofErr w:type="spellEnd"/>
      <w:r>
        <w:rPr>
          <w:color w:val="808080"/>
        </w:rPr>
        <w:t xml:space="preserve"> "1" &lt;--&gt; "*" </w:t>
      </w:r>
      <w:proofErr w:type="spellStart"/>
      <w:r>
        <w:rPr>
          <w:color w:val="808080"/>
        </w:rPr>
        <w:t>NDTReport</w:t>
      </w:r>
      <w:proofErr w:type="spellEnd"/>
    </w:p>
    <w:p w14:paraId="7817217B" w14:textId="77777777" w:rsidR="0034246C" w:rsidRDefault="00940211">
      <w:pPr>
        <w:pStyle w:val="PL"/>
        <w:shd w:val="clear" w:color="auto" w:fill="E7E6E6"/>
        <w:rPr>
          <w:color w:val="808080"/>
        </w:rPr>
      </w:pPr>
      <w:r>
        <w:rPr>
          <w:color w:val="808080"/>
        </w:rPr>
        <w:t>@enduml</w:t>
      </w:r>
    </w:p>
    <w:p w14:paraId="2A6C569C" w14:textId="77777777" w:rsidR="0034246C" w:rsidRDefault="00940211">
      <w:pPr>
        <w:pStyle w:val="Heading3"/>
      </w:pPr>
      <w:bookmarkStart w:id="348" w:name="_Toc219470477"/>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48"/>
    </w:p>
    <w:p w14:paraId="194359F1" w14:textId="77777777" w:rsidR="0034246C" w:rsidRDefault="00940211">
      <w:pPr>
        <w:pStyle w:val="PL"/>
        <w:shd w:val="clear" w:color="auto" w:fill="E7E6E6"/>
        <w:rPr>
          <w:color w:val="808080"/>
        </w:rPr>
      </w:pPr>
      <w:r>
        <w:rPr>
          <w:color w:val="808080"/>
        </w:rPr>
        <w:t xml:space="preserve">@startuml </w:t>
      </w:r>
    </w:p>
    <w:p w14:paraId="47DE400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344B1F5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40FE1B6E"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shadowing false</w:t>
      </w:r>
    </w:p>
    <w:p w14:paraId="6F6F2818"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monochrome true</w:t>
      </w:r>
    </w:p>
    <w:p w14:paraId="16621875" w14:textId="77777777" w:rsidR="0034246C" w:rsidRDefault="00940211">
      <w:pPr>
        <w:pStyle w:val="PL"/>
        <w:shd w:val="clear" w:color="auto" w:fill="E7E6E6"/>
        <w:rPr>
          <w:color w:val="808080"/>
        </w:rPr>
      </w:pPr>
      <w:r>
        <w:rPr>
          <w:color w:val="808080"/>
        </w:rPr>
        <w:t>hide members</w:t>
      </w:r>
    </w:p>
    <w:p w14:paraId="4C50FE2B" w14:textId="77777777" w:rsidR="0034246C" w:rsidRDefault="00940211">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940211">
      <w:pPr>
        <w:pStyle w:val="PL"/>
        <w:shd w:val="clear" w:color="auto" w:fill="E7E6E6"/>
        <w:rPr>
          <w:color w:val="808080"/>
        </w:rPr>
      </w:pPr>
      <w:r>
        <w:rPr>
          <w:color w:val="808080"/>
        </w:rPr>
        <w:t xml:space="preserve">class Top &lt;&lt; </w:t>
      </w:r>
      <w:proofErr w:type="spellStart"/>
      <w:r>
        <w:rPr>
          <w:color w:val="808080"/>
        </w:rPr>
        <w:t>InformationObjectClass</w:t>
      </w:r>
      <w:proofErr w:type="spellEnd"/>
      <w:r>
        <w:rPr>
          <w:color w:val="808080"/>
        </w:rPr>
        <w:t xml:space="preserve"> &gt;&gt; </w:t>
      </w:r>
    </w:p>
    <w:p w14:paraId="2EC9B315" w14:textId="77777777" w:rsidR="0034246C" w:rsidRDefault="00940211">
      <w:pPr>
        <w:pStyle w:val="PL"/>
        <w:shd w:val="clear" w:color="auto" w:fill="E7E6E6"/>
        <w:rPr>
          <w:color w:val="808080"/>
        </w:rPr>
      </w:pPr>
      <w:r>
        <w:rPr>
          <w:color w:val="808080"/>
        </w:rPr>
        <w:t xml:space="preserve">class </w:t>
      </w:r>
      <w:proofErr w:type="spellStart"/>
      <w:r>
        <w:rPr>
          <w:color w:val="808080"/>
        </w:rPr>
        <w:t>ManagedFunction</w:t>
      </w:r>
      <w:proofErr w:type="spellEnd"/>
      <w:r>
        <w:rPr>
          <w:color w:val="808080"/>
        </w:rPr>
        <w:t xml:space="preserve"> &lt;&lt; </w:t>
      </w:r>
      <w:proofErr w:type="spellStart"/>
      <w:r>
        <w:rPr>
          <w:color w:val="808080"/>
        </w:rPr>
        <w:t>InformationObjectClass</w:t>
      </w:r>
      <w:proofErr w:type="spellEnd"/>
      <w:r>
        <w:rPr>
          <w:color w:val="808080"/>
        </w:rPr>
        <w:t xml:space="preserve"> &gt;&gt; </w:t>
      </w:r>
    </w:p>
    <w:p w14:paraId="0AE7E5CE" w14:textId="77777777" w:rsidR="0034246C" w:rsidRDefault="00940211">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 xml:space="preserve">&gt;&gt; </w:t>
      </w:r>
    </w:p>
    <w:p w14:paraId="7D67B3A6" w14:textId="77777777" w:rsidR="0034246C" w:rsidRDefault="00940211">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0E63E0C4" w14:textId="77777777" w:rsidR="0034246C" w:rsidRDefault="00940211">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28B2839D" w14:textId="77777777" w:rsidR="0034246C" w:rsidRDefault="0034246C">
      <w:pPr>
        <w:pStyle w:val="PL"/>
        <w:shd w:val="clear" w:color="auto" w:fill="E7E6E6"/>
        <w:rPr>
          <w:color w:val="808080"/>
        </w:rPr>
      </w:pPr>
    </w:p>
    <w:p w14:paraId="636FF1A7" w14:textId="77777777" w:rsidR="0034246C" w:rsidRDefault="00940211">
      <w:pPr>
        <w:pStyle w:val="PL"/>
        <w:shd w:val="clear" w:color="auto" w:fill="E7E6E6"/>
        <w:rPr>
          <w:color w:val="808080"/>
        </w:rPr>
      </w:pPr>
      <w:proofErr w:type="spellStart"/>
      <w:r>
        <w:rPr>
          <w:color w:val="808080"/>
        </w:rPr>
        <w:t>ManagedFunction</w:t>
      </w:r>
      <w:proofErr w:type="spellEnd"/>
      <w:r>
        <w:rPr>
          <w:color w:val="808080"/>
        </w:rPr>
        <w:t xml:space="preserve"> &lt;|-- </w:t>
      </w:r>
      <w:proofErr w:type="spellStart"/>
      <w:r>
        <w:rPr>
          <w:color w:val="808080"/>
        </w:rPr>
        <w:t>NDTFunction</w:t>
      </w:r>
      <w:proofErr w:type="spellEnd"/>
    </w:p>
    <w:p w14:paraId="589688C8" w14:textId="77777777" w:rsidR="0034246C" w:rsidRDefault="00940211">
      <w:pPr>
        <w:pStyle w:val="PL"/>
        <w:shd w:val="clear" w:color="auto" w:fill="E7E6E6"/>
        <w:rPr>
          <w:color w:val="808080"/>
        </w:rPr>
      </w:pPr>
      <w:r>
        <w:rPr>
          <w:color w:val="808080"/>
        </w:rPr>
        <w:t xml:space="preserve">Top &lt;|-- </w:t>
      </w:r>
      <w:proofErr w:type="spellStart"/>
      <w:r>
        <w:rPr>
          <w:color w:val="808080"/>
        </w:rPr>
        <w:t>NDTJob</w:t>
      </w:r>
      <w:proofErr w:type="spellEnd"/>
    </w:p>
    <w:p w14:paraId="220A36D3" w14:textId="77777777" w:rsidR="0034246C" w:rsidRDefault="00940211">
      <w:pPr>
        <w:pStyle w:val="PL"/>
        <w:shd w:val="clear" w:color="auto" w:fill="E7E6E6"/>
        <w:rPr>
          <w:color w:val="808080"/>
        </w:rPr>
      </w:pPr>
      <w:r>
        <w:rPr>
          <w:color w:val="808080"/>
        </w:rPr>
        <w:t xml:space="preserve">Top &lt;|-- </w:t>
      </w:r>
      <w:proofErr w:type="spellStart"/>
      <w:r>
        <w:rPr>
          <w:color w:val="808080"/>
        </w:rPr>
        <w:t>NDTReport</w:t>
      </w:r>
      <w:proofErr w:type="spellEnd"/>
    </w:p>
    <w:p w14:paraId="7CE61224" w14:textId="77777777" w:rsidR="0034246C" w:rsidRDefault="0034246C">
      <w:pPr>
        <w:pStyle w:val="PL"/>
        <w:shd w:val="clear" w:color="auto" w:fill="E7E6E6"/>
        <w:rPr>
          <w:color w:val="808080"/>
        </w:rPr>
      </w:pPr>
    </w:p>
    <w:p w14:paraId="2152F8F3" w14:textId="77777777" w:rsidR="0034246C" w:rsidRDefault="00940211">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Pr="00CF5846" w:rsidRDefault="0034246C" w:rsidP="00CF5846"/>
    <w:p w14:paraId="06343797" w14:textId="716BA0BB" w:rsidR="00586A40" w:rsidRDefault="00586A40" w:rsidP="00586A40">
      <w:pPr>
        <w:pStyle w:val="Heading2"/>
      </w:pPr>
      <w:bookmarkStart w:id="349" w:name="_Toc219470478"/>
      <w:r w:rsidRPr="009211DE">
        <w:t>A.</w:t>
      </w:r>
      <w:r w:rsidR="00E7682B">
        <w:rPr>
          <w:rFonts w:eastAsia="DengXian" w:hint="eastAsia"/>
          <w:lang w:eastAsia="zh-CN"/>
        </w:rPr>
        <w:t>2</w:t>
      </w:r>
      <w:r w:rsidRPr="009211DE">
        <w:tab/>
      </w:r>
      <w:r>
        <w:t>Procedure for NDT management</w:t>
      </w:r>
      <w:bookmarkEnd w:id="349"/>
    </w:p>
    <w:p w14:paraId="1C45425F" w14:textId="490220D1" w:rsidR="00586A40" w:rsidRPr="009211DE" w:rsidRDefault="00586A40" w:rsidP="00586A40">
      <w:pPr>
        <w:pStyle w:val="Heading3"/>
        <w:rPr>
          <w:lang w:eastAsia="zh-CN"/>
        </w:rPr>
      </w:pPr>
      <w:bookmarkStart w:id="350" w:name="_Toc219470479"/>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350"/>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proofErr w:type="spellStart"/>
      <w:r w:rsidRPr="00776E6E">
        <w:rPr>
          <w:color w:val="808080"/>
        </w:rPr>
        <w:t>rnote</w:t>
      </w:r>
      <w:proofErr w:type="spellEnd"/>
      <w:r w:rsidRPr="00776E6E">
        <w:rPr>
          <w:color w:val="808080"/>
        </w:rPr>
        <w:t xml:space="preserv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proofErr w:type="spellStart"/>
      <w:r w:rsidRPr="00776E6E">
        <w:rPr>
          <w:color w:val="808080"/>
        </w:rPr>
        <w:t>endrnote</w:t>
      </w:r>
      <w:proofErr w:type="spellEnd"/>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351" w:name="_Toc219470480"/>
      <w:r w:rsidRPr="009211DE">
        <w:rPr>
          <w:lang w:eastAsia="zh-CN"/>
        </w:rPr>
        <w:lastRenderedPageBreak/>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51"/>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proofErr w:type="spellStart"/>
      <w:r w:rsidRPr="005F5528">
        <w:rPr>
          <w:color w:val="808080"/>
        </w:rPr>
        <w:t>rnote</w:t>
      </w:r>
      <w:proofErr w:type="spellEnd"/>
      <w:r w:rsidRPr="005F5528">
        <w:rPr>
          <w:color w:val="808080"/>
        </w:rPr>
        <w:t xml:space="preserv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proofErr w:type="spellStart"/>
      <w:r w:rsidRPr="005F5528">
        <w:rPr>
          <w:color w:val="808080"/>
        </w:rPr>
        <w:t>endrnote</w:t>
      </w:r>
      <w:proofErr w:type="spellEnd"/>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506DE8C0" w14:textId="3858484A" w:rsidR="009715EC" w:rsidRPr="009715EC" w:rsidRDefault="00DC4A31" w:rsidP="004B5010">
      <w:pPr>
        <w:pStyle w:val="Heading8"/>
        <w:rPr>
          <w:rFonts w:cs="Arial"/>
          <w:szCs w:val="36"/>
        </w:rPr>
      </w:pPr>
      <w:bookmarkStart w:id="352" w:name="_Toc208343193"/>
      <w:r>
        <w:br w:type="page"/>
      </w:r>
      <w:bookmarkStart w:id="353" w:name="_Toc219470481"/>
      <w:r w:rsidR="009715EC">
        <w:lastRenderedPageBreak/>
        <w:t xml:space="preserve">Annex </w:t>
      </w:r>
      <w:r w:rsidR="009715EC">
        <w:rPr>
          <w:rFonts w:eastAsia="SimSun" w:hint="eastAsia"/>
          <w:lang w:val="en-US" w:eastAsia="zh-CN"/>
        </w:rPr>
        <w:t>B</w:t>
      </w:r>
      <w:r w:rsidR="009715EC">
        <w:t xml:space="preserve"> (informative):</w:t>
      </w:r>
      <w:bookmarkEnd w:id="352"/>
      <w:r w:rsidR="004B5010" w:rsidRPr="004B5010">
        <w:t xml:space="preserve"> </w:t>
      </w:r>
      <w:r w:rsidR="004B5010">
        <w:br/>
      </w:r>
      <w:r w:rsidR="009715EC" w:rsidRPr="009715EC">
        <w:rPr>
          <w:rFonts w:cs="Arial"/>
          <w:szCs w:val="36"/>
        </w:rPr>
        <w:t>NDT function in different domains</w:t>
      </w:r>
      <w:bookmarkEnd w:id="353"/>
    </w:p>
    <w:p w14:paraId="23870078" w14:textId="5FB78AD0" w:rsidR="009715EC" w:rsidRPr="009715EC" w:rsidRDefault="009715EC" w:rsidP="00CF5846">
      <w:pPr>
        <w:pStyle w:val="Heading1"/>
        <w:rPr>
          <w:lang w:val="en-US" w:eastAsia="zh-CN"/>
        </w:rPr>
      </w:pPr>
      <w:bookmarkStart w:id="354" w:name="_Toc219470482"/>
      <w:r w:rsidRPr="009715EC">
        <w:rPr>
          <w:rFonts w:eastAsia="DengXian" w:hint="eastAsia"/>
          <w:lang w:val="en-US" w:eastAsia="zh-CN"/>
        </w:rPr>
        <w:t>B</w:t>
      </w:r>
      <w:r w:rsidRPr="009715EC">
        <w:rPr>
          <w:lang w:val="en-US" w:eastAsia="zh-CN"/>
        </w:rPr>
        <w:t>.1</w:t>
      </w:r>
      <w:r w:rsidRPr="009715EC">
        <w:rPr>
          <w:lang w:val="en-US" w:eastAsia="zh-CN"/>
        </w:rPr>
        <w:tab/>
      </w:r>
      <w:r w:rsidRPr="009715EC">
        <w:rPr>
          <w:rFonts w:hint="eastAsia"/>
          <w:lang w:val="en-US" w:eastAsia="zh-CN"/>
        </w:rPr>
        <w:t>N</w:t>
      </w:r>
      <w:r w:rsidRPr="009715EC">
        <w:rPr>
          <w:lang w:val="en-US" w:eastAsia="zh-CN"/>
        </w:rPr>
        <w:t>DT function in RAN domain</w:t>
      </w:r>
      <w:bookmarkEnd w:id="354"/>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CF5846">
      <w:pPr>
        <w:pStyle w:val="Heading1"/>
        <w:rPr>
          <w:lang w:val="en-US" w:eastAsia="zh-CN"/>
        </w:rPr>
      </w:pPr>
      <w:bookmarkStart w:id="355" w:name="_Toc219470483"/>
      <w:r w:rsidRPr="009715EC">
        <w:rPr>
          <w:rFonts w:eastAsia="DengXian" w:hint="eastAsia"/>
          <w:lang w:val="en-US" w:eastAsia="zh-CN"/>
        </w:rPr>
        <w:t>B</w:t>
      </w:r>
      <w:r w:rsidRPr="009715EC">
        <w:rPr>
          <w:lang w:val="en-US" w:eastAsia="zh-CN"/>
        </w:rPr>
        <w:t>.2</w:t>
      </w:r>
      <w:r w:rsidRPr="009715EC">
        <w:rPr>
          <w:lang w:val="en-US" w:eastAsia="zh-CN"/>
        </w:rPr>
        <w:tab/>
      </w:r>
      <w:r w:rsidRPr="009715EC">
        <w:rPr>
          <w:rFonts w:hint="eastAsia"/>
          <w:lang w:val="en-US" w:eastAsia="zh-CN"/>
        </w:rPr>
        <w:t>N</w:t>
      </w:r>
      <w:r w:rsidRPr="009715EC">
        <w:rPr>
          <w:lang w:val="en-US" w:eastAsia="zh-CN"/>
        </w:rPr>
        <w:t>DT function in cross domain</w:t>
      </w:r>
      <w:bookmarkEnd w:id="355"/>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2DDA03AB" w:rsidR="0034246C" w:rsidRDefault="00DC4A31">
      <w:pPr>
        <w:pStyle w:val="Heading8"/>
      </w:pPr>
      <w:r>
        <w:br w:type="page"/>
      </w:r>
      <w:bookmarkStart w:id="356" w:name="_Toc219470484"/>
      <w:r w:rsidR="00940211">
        <w:lastRenderedPageBreak/>
        <w:t xml:space="preserve">Annex </w:t>
      </w:r>
      <w:r w:rsidR="009715EC">
        <w:rPr>
          <w:rFonts w:eastAsia="SimSun" w:hint="eastAsia"/>
          <w:lang w:val="en-US" w:eastAsia="zh-CN"/>
        </w:rPr>
        <w:t>C</w:t>
      </w:r>
      <w:r w:rsidR="00940211">
        <w:t xml:space="preserve"> (informative):</w:t>
      </w:r>
      <w:bookmarkStart w:id="357" w:name="_Toc129708892"/>
      <w:bookmarkEnd w:id="339"/>
      <w:r w:rsidR="00940211">
        <w:br/>
        <w:t>Change history</w:t>
      </w:r>
      <w:bookmarkEnd w:id="340"/>
      <w:bookmarkEnd w:id="356"/>
      <w:bookmarkEnd w:id="357"/>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940211">
            <w:pPr>
              <w:pStyle w:val="TAH"/>
              <w:rPr>
                <w:sz w:val="16"/>
              </w:rPr>
            </w:pPr>
            <w:bookmarkStart w:id="358" w:name="historyclause"/>
            <w:bookmarkEnd w:id="358"/>
            <w:r>
              <w:lastRenderedPageBreak/>
              <w:t>Change history</w:t>
            </w:r>
          </w:p>
        </w:tc>
      </w:tr>
      <w:tr w:rsidR="0034246C" w14:paraId="57012F39" w14:textId="77777777" w:rsidTr="00B22B5A">
        <w:tc>
          <w:tcPr>
            <w:tcW w:w="800" w:type="dxa"/>
            <w:shd w:val="pct10" w:color="auto" w:fill="FFFFFF"/>
          </w:tcPr>
          <w:p w14:paraId="0989F42A" w14:textId="77777777" w:rsidR="0034246C" w:rsidRDefault="00940211">
            <w:pPr>
              <w:pStyle w:val="TAH"/>
              <w:rPr>
                <w:sz w:val="16"/>
                <w:szCs w:val="16"/>
              </w:rPr>
            </w:pPr>
            <w:r>
              <w:rPr>
                <w:sz w:val="16"/>
                <w:szCs w:val="16"/>
              </w:rPr>
              <w:t>Date</w:t>
            </w:r>
          </w:p>
        </w:tc>
        <w:tc>
          <w:tcPr>
            <w:tcW w:w="901" w:type="dxa"/>
            <w:shd w:val="pct10" w:color="auto" w:fill="FFFFFF"/>
          </w:tcPr>
          <w:p w14:paraId="0C68A12A" w14:textId="77777777" w:rsidR="0034246C" w:rsidRDefault="00940211">
            <w:pPr>
              <w:pStyle w:val="TAH"/>
              <w:rPr>
                <w:sz w:val="16"/>
                <w:szCs w:val="16"/>
              </w:rPr>
            </w:pPr>
            <w:r>
              <w:rPr>
                <w:sz w:val="16"/>
                <w:szCs w:val="16"/>
              </w:rPr>
              <w:t>Meeting</w:t>
            </w:r>
          </w:p>
        </w:tc>
        <w:tc>
          <w:tcPr>
            <w:tcW w:w="1134" w:type="dxa"/>
            <w:shd w:val="pct10" w:color="auto" w:fill="FFFFFF"/>
          </w:tcPr>
          <w:p w14:paraId="24FB7AB0" w14:textId="77777777" w:rsidR="0034246C" w:rsidRDefault="00940211">
            <w:pPr>
              <w:pStyle w:val="TAH"/>
              <w:rPr>
                <w:sz w:val="16"/>
                <w:szCs w:val="16"/>
              </w:rPr>
            </w:pPr>
            <w:proofErr w:type="spellStart"/>
            <w:r>
              <w:rPr>
                <w:sz w:val="16"/>
                <w:szCs w:val="16"/>
              </w:rPr>
              <w:t>TDoc</w:t>
            </w:r>
            <w:proofErr w:type="spellEnd"/>
          </w:p>
        </w:tc>
        <w:tc>
          <w:tcPr>
            <w:tcW w:w="567" w:type="dxa"/>
            <w:shd w:val="pct10" w:color="auto" w:fill="FFFFFF"/>
          </w:tcPr>
          <w:p w14:paraId="5E9E6EC7" w14:textId="77777777" w:rsidR="0034246C" w:rsidRDefault="00940211">
            <w:pPr>
              <w:pStyle w:val="TAH"/>
              <w:rPr>
                <w:sz w:val="16"/>
                <w:szCs w:val="16"/>
              </w:rPr>
            </w:pPr>
            <w:r>
              <w:rPr>
                <w:sz w:val="16"/>
                <w:szCs w:val="16"/>
              </w:rPr>
              <w:t>CR</w:t>
            </w:r>
          </w:p>
        </w:tc>
        <w:tc>
          <w:tcPr>
            <w:tcW w:w="426" w:type="dxa"/>
            <w:shd w:val="pct10" w:color="auto" w:fill="FFFFFF"/>
          </w:tcPr>
          <w:p w14:paraId="7F0CB503" w14:textId="77777777" w:rsidR="0034246C" w:rsidRDefault="00940211">
            <w:pPr>
              <w:pStyle w:val="TAH"/>
              <w:rPr>
                <w:sz w:val="16"/>
                <w:szCs w:val="16"/>
              </w:rPr>
            </w:pPr>
            <w:r>
              <w:rPr>
                <w:sz w:val="16"/>
                <w:szCs w:val="16"/>
              </w:rPr>
              <w:t>Rev</w:t>
            </w:r>
          </w:p>
        </w:tc>
        <w:tc>
          <w:tcPr>
            <w:tcW w:w="425" w:type="dxa"/>
            <w:shd w:val="pct10" w:color="auto" w:fill="FFFFFF"/>
          </w:tcPr>
          <w:p w14:paraId="2589236F" w14:textId="77777777" w:rsidR="0034246C" w:rsidRDefault="00940211">
            <w:pPr>
              <w:pStyle w:val="TAH"/>
              <w:rPr>
                <w:sz w:val="16"/>
                <w:szCs w:val="16"/>
              </w:rPr>
            </w:pPr>
            <w:r>
              <w:rPr>
                <w:sz w:val="16"/>
                <w:szCs w:val="16"/>
              </w:rPr>
              <w:t>Cat</w:t>
            </w:r>
          </w:p>
        </w:tc>
        <w:tc>
          <w:tcPr>
            <w:tcW w:w="4678" w:type="dxa"/>
            <w:shd w:val="pct10" w:color="auto" w:fill="FFFFFF"/>
          </w:tcPr>
          <w:p w14:paraId="1921302B" w14:textId="77777777" w:rsidR="0034246C" w:rsidRDefault="00940211">
            <w:pPr>
              <w:pStyle w:val="TAH"/>
              <w:rPr>
                <w:sz w:val="16"/>
                <w:szCs w:val="16"/>
              </w:rPr>
            </w:pPr>
            <w:r>
              <w:rPr>
                <w:sz w:val="16"/>
                <w:szCs w:val="16"/>
              </w:rPr>
              <w:t>Subject/Comment</w:t>
            </w:r>
          </w:p>
        </w:tc>
        <w:tc>
          <w:tcPr>
            <w:tcW w:w="708" w:type="dxa"/>
            <w:shd w:val="pct10" w:color="auto" w:fill="FFFFFF"/>
          </w:tcPr>
          <w:p w14:paraId="2941A91B" w14:textId="77777777" w:rsidR="0034246C" w:rsidRDefault="00940211">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4409BC7"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S5-250782</w:t>
            </w:r>
          </w:p>
          <w:p w14:paraId="517601CE" w14:textId="7A8FA883" w:rsidR="0034246C" w:rsidRDefault="0034246C">
            <w:pPr>
              <w:pStyle w:val="TAC"/>
              <w:rPr>
                <w:rFonts w:eastAsia="SimSun"/>
                <w:sz w:val="16"/>
                <w:szCs w:val="16"/>
                <w:lang w:val="en-US" w:eastAsia="zh-CN"/>
              </w:rPr>
            </w:pP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28.561 Add skeleton</w:t>
            </w:r>
          </w:p>
          <w:p w14:paraId="00E6224B"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28.561 Add scope</w:t>
            </w:r>
          </w:p>
          <w:p w14:paraId="17BE51FE"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28.561 Add the term and concepts of NDT</w:t>
            </w:r>
          </w:p>
          <w:p w14:paraId="7B5C4055" w14:textId="77777777" w:rsidR="0034246C" w:rsidRDefault="00940211" w:rsidP="00DC4A31">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Add the Role of NDT in the Management Loop</w:t>
            </w:r>
          </w:p>
          <w:p w14:paraId="1D1CF807"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TS28.561 NDT support to Automation</w:t>
            </w:r>
          </w:p>
          <w:p w14:paraId="7B63D910"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TS28.561 NDT LCM use case</w:t>
            </w:r>
          </w:p>
          <w:p w14:paraId="408B47AE" w14:textId="77777777" w:rsidR="0034246C" w:rsidRDefault="00940211" w:rsidP="00DC4A31">
            <w:pPr>
              <w:pStyle w:val="TAL"/>
              <w:rPr>
                <w:b/>
                <w:bCs/>
                <w:sz w:val="16"/>
                <w:szCs w:val="16"/>
              </w:rPr>
            </w:pPr>
            <w:proofErr w:type="spellStart"/>
            <w:r>
              <w:rPr>
                <w:rFonts w:hint="eastAsia"/>
                <w:sz w:val="16"/>
                <w:szCs w:val="16"/>
              </w:rPr>
              <w:t>pCR</w:t>
            </w:r>
            <w:proofErr w:type="spellEnd"/>
            <w:r>
              <w:rPr>
                <w:rFonts w:hint="eastAsia"/>
                <w:sz w:val="16"/>
                <w:szCs w:val="16"/>
              </w:rPr>
              <w:t xml:space="preserve"> Add UC of using NDT to generate ML training data for TS 28.561</w:t>
            </w:r>
          </w:p>
        </w:tc>
        <w:tc>
          <w:tcPr>
            <w:tcW w:w="708" w:type="dxa"/>
            <w:shd w:val="solid" w:color="FFFFFF" w:fill="auto"/>
          </w:tcPr>
          <w:p w14:paraId="3A49A445"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7996A748"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S5-251759</w:t>
            </w:r>
          </w:p>
          <w:p w14:paraId="26EB78A1" w14:textId="7A3C625E" w:rsidR="0034246C" w:rsidRDefault="0034246C">
            <w:pPr>
              <w:pStyle w:val="TAC"/>
              <w:rPr>
                <w:rFonts w:eastAsia="SimSun"/>
                <w:sz w:val="16"/>
                <w:szCs w:val="16"/>
                <w:lang w:val="en-US" w:eastAsia="zh-CN"/>
              </w:rPr>
            </w:pP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940211" w:rsidP="00DC4A31">
            <w:pPr>
              <w:pStyle w:val="TAL"/>
              <w:rPr>
                <w:sz w:val="16"/>
                <w:szCs w:val="16"/>
              </w:rPr>
            </w:pPr>
            <w:r>
              <w:rPr>
                <w:rFonts w:hint="eastAsia"/>
                <w:sz w:val="16"/>
                <w:szCs w:val="16"/>
              </w:rPr>
              <w:t>TS28.561 Add the NDT concept and scope</w:t>
            </w:r>
          </w:p>
          <w:p w14:paraId="66E0DC93" w14:textId="77777777" w:rsidR="0034246C" w:rsidRDefault="00940211" w:rsidP="00DC4A31">
            <w:pPr>
              <w:pStyle w:val="TAL"/>
              <w:rPr>
                <w:sz w:val="16"/>
                <w:szCs w:val="16"/>
              </w:rPr>
            </w:pPr>
            <w:r>
              <w:rPr>
                <w:rFonts w:hint="eastAsia"/>
                <w:sz w:val="16"/>
                <w:szCs w:val="16"/>
              </w:rPr>
              <w:t>TS28.561 NDT support for network automation</w:t>
            </w:r>
          </w:p>
          <w:p w14:paraId="5B7AD555" w14:textId="77777777" w:rsidR="0034246C" w:rsidRDefault="00940211" w:rsidP="00DC4A31">
            <w:pPr>
              <w:pStyle w:val="TAL"/>
              <w:rPr>
                <w:sz w:val="16"/>
                <w:szCs w:val="16"/>
              </w:rPr>
            </w:pPr>
            <w:r>
              <w:rPr>
                <w:rFonts w:hint="eastAsia"/>
                <w:sz w:val="16"/>
                <w:szCs w:val="16"/>
              </w:rPr>
              <w:t>Pseudo-CR on NDTs for verification</w:t>
            </w:r>
          </w:p>
          <w:p w14:paraId="1257073B" w14:textId="77777777" w:rsidR="0034246C" w:rsidRDefault="00940211" w:rsidP="00DC4A31">
            <w:pPr>
              <w:pStyle w:val="TAL"/>
              <w:rPr>
                <w:sz w:val="16"/>
                <w:szCs w:val="16"/>
              </w:rPr>
            </w:pPr>
            <w:r>
              <w:rPr>
                <w:rFonts w:hint="eastAsia"/>
                <w:sz w:val="16"/>
                <w:szCs w:val="16"/>
              </w:rPr>
              <w:t>Pseudo-CR on TS 28.561 Add requirements for NDT supporting data generation</w:t>
            </w:r>
          </w:p>
          <w:p w14:paraId="2FBD24BF" w14:textId="77777777" w:rsidR="0034246C" w:rsidRDefault="00940211" w:rsidP="00DC4A31">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General improvements to use cases and requirements</w:t>
            </w:r>
          </w:p>
          <w:p w14:paraId="063783B7" w14:textId="77777777" w:rsidR="0034246C" w:rsidRDefault="00940211" w:rsidP="00DC4A31">
            <w:pPr>
              <w:pStyle w:val="TAL"/>
              <w:rPr>
                <w:sz w:val="16"/>
                <w:szCs w:val="16"/>
              </w:rPr>
            </w:pPr>
            <w:r>
              <w:rPr>
                <w:rFonts w:hint="eastAsia"/>
                <w:sz w:val="16"/>
                <w:szCs w:val="16"/>
              </w:rPr>
              <w:t>Pseudo-CR on TS 28.561 NDT NRMs</w:t>
            </w:r>
          </w:p>
          <w:p w14:paraId="1AC4AC2B" w14:textId="77777777" w:rsidR="0034246C" w:rsidRDefault="00940211" w:rsidP="00DC4A31">
            <w:pPr>
              <w:pStyle w:val="TAL"/>
              <w:rPr>
                <w:sz w:val="16"/>
                <w:szCs w:val="16"/>
              </w:rPr>
            </w:pPr>
            <w:r>
              <w:rPr>
                <w:rFonts w:hint="eastAsia"/>
                <w:sz w:val="16"/>
                <w:szCs w:val="16"/>
              </w:rPr>
              <w:t>Pseudo-CR on TS 28.561 Procedure for consuming NDT capability</w:t>
            </w:r>
          </w:p>
          <w:p w14:paraId="060DB94D" w14:textId="77777777" w:rsidR="0034246C" w:rsidRDefault="00940211" w:rsidP="00DC4A31">
            <w:pPr>
              <w:pStyle w:val="TAL"/>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2B4FBFCD" w14:textId="42DC7AB1" w:rsidR="00B22B5A" w:rsidRPr="002F1459" w:rsidRDefault="007D72CA" w:rsidP="002F1459">
            <w:pPr>
              <w:pStyle w:val="TAC"/>
              <w:rPr>
                <w:rFonts w:eastAsia="SimSun"/>
                <w:sz w:val="16"/>
                <w:szCs w:val="16"/>
                <w:lang w:val="en-US" w:eastAsia="zh-CN"/>
              </w:rPr>
            </w:pPr>
            <w:r w:rsidRPr="007D72CA">
              <w:rPr>
                <w:rFonts w:eastAsia="SimSun"/>
                <w:sz w:val="16"/>
                <w:szCs w:val="16"/>
                <w:lang w:eastAsia="zh-CN"/>
              </w:rPr>
              <w:t>S5-252821</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DC4A31">
            <w:pPr>
              <w:pStyle w:val="TAL"/>
              <w:rPr>
                <w:sz w:val="16"/>
                <w:szCs w:val="16"/>
              </w:rPr>
            </w:pPr>
            <w:r w:rsidRPr="0039665B">
              <w:rPr>
                <w:sz w:val="16"/>
                <w:szCs w:val="16"/>
              </w:rPr>
              <w:t xml:space="preserve">Rel-19 </w:t>
            </w:r>
            <w:proofErr w:type="spellStart"/>
            <w:r w:rsidRPr="0039665B">
              <w:rPr>
                <w:sz w:val="16"/>
                <w:szCs w:val="16"/>
              </w:rPr>
              <w:t>pCR</w:t>
            </w:r>
            <w:proofErr w:type="spellEnd"/>
            <w:r w:rsidRPr="0039665B">
              <w:rPr>
                <w:sz w:val="16"/>
                <w:szCs w:val="16"/>
              </w:rPr>
              <w:t xml:space="preserve"> TS 28.561 Add authorization to all requirement</w:t>
            </w:r>
          </w:p>
          <w:p w14:paraId="3E524BE8" w14:textId="77777777" w:rsidR="003C1CFE" w:rsidRPr="003C1CFE" w:rsidRDefault="003C1CFE" w:rsidP="00DC4A31">
            <w:pPr>
              <w:pStyle w:val="TAL"/>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DC4A31">
            <w:pPr>
              <w:pStyle w:val="TAL"/>
              <w:rPr>
                <w:sz w:val="16"/>
                <w:szCs w:val="16"/>
              </w:rPr>
            </w:pPr>
            <w:r w:rsidRPr="0093462C">
              <w:rPr>
                <w:sz w:val="16"/>
                <w:szCs w:val="16"/>
              </w:rPr>
              <w:t xml:space="preserve">Rel-19 </w:t>
            </w:r>
            <w:proofErr w:type="spellStart"/>
            <w:r w:rsidRPr="0093462C">
              <w:rPr>
                <w:sz w:val="16"/>
                <w:szCs w:val="16"/>
              </w:rPr>
              <w:t>pCR</w:t>
            </w:r>
            <w:proofErr w:type="spellEnd"/>
            <w:r w:rsidRPr="0093462C">
              <w:rPr>
                <w:sz w:val="16"/>
                <w:szCs w:val="16"/>
              </w:rPr>
              <w:t xml:space="preserve"> TS 28.561 Add procedures for delete and query an NDT job</w:t>
            </w:r>
            <w:r w:rsidRPr="0093462C">
              <w:rPr>
                <w:rFonts w:hint="eastAsia"/>
                <w:sz w:val="16"/>
                <w:szCs w:val="16"/>
              </w:rPr>
              <w:t xml:space="preserve"> </w:t>
            </w:r>
          </w:p>
          <w:p w14:paraId="1E690FFB" w14:textId="77777777" w:rsidR="0096076F" w:rsidRPr="0096076F" w:rsidRDefault="0096076F" w:rsidP="00DC4A31">
            <w:pPr>
              <w:pStyle w:val="TAL"/>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DC4A31">
            <w:pPr>
              <w:pStyle w:val="TAL"/>
              <w:rPr>
                <w:sz w:val="16"/>
                <w:szCs w:val="16"/>
              </w:rPr>
            </w:pPr>
            <w:r w:rsidRPr="00E7323D">
              <w:rPr>
                <w:sz w:val="16"/>
                <w:szCs w:val="16"/>
              </w:rPr>
              <w:t xml:space="preserve">Rel-19 </w:t>
            </w:r>
            <w:proofErr w:type="spellStart"/>
            <w:r w:rsidRPr="00E7323D">
              <w:rPr>
                <w:sz w:val="16"/>
                <w:szCs w:val="16"/>
              </w:rPr>
              <w:t>pCR</w:t>
            </w:r>
            <w:proofErr w:type="spellEnd"/>
            <w:r w:rsidRPr="00E7323D">
              <w:rPr>
                <w:sz w:val="16"/>
                <w:szCs w:val="16"/>
              </w:rPr>
              <w:t xml:space="preserve"> TS 28.561 Deployment scenarios of NDT function</w:t>
            </w:r>
            <w:r w:rsidRPr="00E7323D">
              <w:rPr>
                <w:rFonts w:hint="eastAsia"/>
                <w:sz w:val="16"/>
                <w:szCs w:val="16"/>
              </w:rPr>
              <w:t xml:space="preserve"> </w:t>
            </w:r>
          </w:p>
          <w:p w14:paraId="5D8C0F17" w14:textId="77777777" w:rsidR="00B5484D" w:rsidRPr="00B5484D" w:rsidRDefault="00B5484D" w:rsidP="00DC4A31">
            <w:pPr>
              <w:pStyle w:val="TAL"/>
              <w:rPr>
                <w:sz w:val="16"/>
                <w:szCs w:val="16"/>
              </w:rPr>
            </w:pPr>
            <w:r w:rsidRPr="00B5484D">
              <w:rPr>
                <w:sz w:val="16"/>
                <w:szCs w:val="16"/>
              </w:rPr>
              <w:t>Pseudo-CR on NRM for Collaboration between NDTs</w:t>
            </w:r>
          </w:p>
          <w:p w14:paraId="476B48A2" w14:textId="68644679" w:rsidR="00B22B5A" w:rsidRDefault="002F1459" w:rsidP="00DC4A31">
            <w:pPr>
              <w:pStyle w:val="TAL"/>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7D9733AA" w14:textId="28C118E4" w:rsidR="00A535CB" w:rsidRPr="00A535CB" w:rsidRDefault="00A535CB">
            <w:pPr>
              <w:pStyle w:val="TAC"/>
              <w:rPr>
                <w:rFonts w:eastAsia="DengXian"/>
                <w:sz w:val="16"/>
                <w:szCs w:val="16"/>
                <w:lang w:eastAsia="zh-CN"/>
              </w:rPr>
            </w:pPr>
            <w:r>
              <w:rPr>
                <w:sz w:val="16"/>
                <w:szCs w:val="16"/>
              </w:rPr>
              <w:t>SA</w:t>
            </w:r>
            <w:r w:rsidR="00480B3A">
              <w:rPr>
                <w:sz w:val="16"/>
                <w:szCs w:val="16"/>
              </w:rPr>
              <w:t>5</w:t>
            </w:r>
            <w:r>
              <w:rPr>
                <w:sz w:val="16"/>
                <w:szCs w:val="16"/>
              </w:rPr>
              <w:t>#1</w:t>
            </w:r>
            <w:r w:rsidR="007D72CA">
              <w:rPr>
                <w:sz w:val="16"/>
                <w:szCs w:val="16"/>
              </w:rPr>
              <w:t>62</w:t>
            </w:r>
          </w:p>
        </w:tc>
        <w:tc>
          <w:tcPr>
            <w:tcW w:w="1134" w:type="dxa"/>
            <w:shd w:val="solid" w:color="FFFFFF" w:fill="auto"/>
          </w:tcPr>
          <w:p w14:paraId="6E124B3F" w14:textId="77777777" w:rsidR="007D72CA" w:rsidRPr="007D72CA" w:rsidRDefault="007D72CA" w:rsidP="007D72CA">
            <w:pPr>
              <w:pStyle w:val="TAC"/>
              <w:rPr>
                <w:rFonts w:eastAsia="DengXian"/>
                <w:sz w:val="16"/>
                <w:szCs w:val="16"/>
                <w:lang w:eastAsia="zh-CN"/>
              </w:rPr>
            </w:pPr>
            <w:r w:rsidRPr="007D72CA">
              <w:rPr>
                <w:rFonts w:eastAsia="DengXian"/>
                <w:sz w:val="16"/>
                <w:szCs w:val="16"/>
                <w:lang w:eastAsia="zh-CN"/>
              </w:rPr>
              <w:t>S5-254116</w:t>
            </w:r>
          </w:p>
          <w:p w14:paraId="2CA5F306" w14:textId="623388C1" w:rsidR="00A535CB" w:rsidRPr="00C86EE1" w:rsidRDefault="00A535CB">
            <w:pPr>
              <w:pStyle w:val="TAC"/>
              <w:rPr>
                <w:sz w:val="16"/>
                <w:szCs w:val="16"/>
              </w:rPr>
            </w:pP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DC4A31">
            <w:pPr>
              <w:pStyle w:val="TAL"/>
              <w:rPr>
                <w:rFonts w:eastAsia="DengXian"/>
                <w:sz w:val="16"/>
                <w:szCs w:val="16"/>
                <w:lang w:eastAsia="zh-CN"/>
              </w:rPr>
            </w:pPr>
            <w:r w:rsidRPr="000100D9">
              <w:rPr>
                <w:sz w:val="16"/>
                <w:szCs w:val="16"/>
              </w:rPr>
              <w:t xml:space="preserve">Rel-19 </w:t>
            </w:r>
            <w:proofErr w:type="spellStart"/>
            <w:r w:rsidRPr="000100D9">
              <w:rPr>
                <w:sz w:val="16"/>
                <w:szCs w:val="16"/>
              </w:rPr>
              <w:t>pCR</w:t>
            </w:r>
            <w:proofErr w:type="spellEnd"/>
            <w:r w:rsidRPr="000100D9">
              <w:rPr>
                <w:sz w:val="16"/>
                <w:szCs w:val="16"/>
              </w:rPr>
              <w:t xml:space="preserve"> on TS 28.561 Rapporteur clean-up</w:t>
            </w:r>
          </w:p>
          <w:p w14:paraId="439D7257" w14:textId="0224FAC9" w:rsidR="000100D9" w:rsidRP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Stage 3 of NDT NRM</w:t>
            </w:r>
          </w:p>
          <w:p w14:paraId="3DFCBA31" w14:textId="5DC26429"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Add RESTful HTTP-based solution set for NDT</w:t>
            </w:r>
          </w:p>
          <w:p w14:paraId="43865586" w14:textId="00361652"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Clarification on </w:t>
            </w:r>
            <w:proofErr w:type="spellStart"/>
            <w:r w:rsidRPr="000100D9">
              <w:rPr>
                <w:rFonts w:eastAsia="DengXian"/>
                <w:sz w:val="16"/>
                <w:szCs w:val="16"/>
                <w:lang w:eastAsia="zh-CN"/>
              </w:rPr>
              <w:t>collaboratingNDT</w:t>
            </w:r>
            <w:proofErr w:type="spellEnd"/>
          </w:p>
          <w:p w14:paraId="5603388D" w14:textId="2B7D55CB"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Clarification on the usage of NDT in stage 2</w:t>
            </w:r>
          </w:p>
          <w:p w14:paraId="05177CA9" w14:textId="4B92DD8D"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description for NDT supporting network automation</w:t>
            </w:r>
          </w:p>
          <w:p w14:paraId="1B4CCAC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NDT NRM to solve misalignment</w:t>
            </w:r>
          </w:p>
          <w:p w14:paraId="3FFCB82D"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28.561 Updates regarding Network Issue Inducement</w:t>
            </w:r>
          </w:p>
          <w:p w14:paraId="52CAACD4"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on the NDT Procedure</w:t>
            </w:r>
          </w:p>
          <w:p w14:paraId="702E3D7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on TS 28.561 Update NDT concept (relation to automation and LCM)</w:t>
            </w:r>
          </w:p>
          <w:p w14:paraId="08BABC7F"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the overview of NDT</w:t>
            </w:r>
          </w:p>
          <w:p w14:paraId="20CA78B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management service</w:t>
            </w:r>
          </w:p>
          <w:p w14:paraId="3956466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simulation and emulation in 4.1</w:t>
            </w:r>
          </w:p>
          <w:p w14:paraId="1AEA5DF5"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NDT data generation</w:t>
            </w:r>
          </w:p>
          <w:p w14:paraId="51338FFE"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support for data generation</w:t>
            </w:r>
          </w:p>
          <w:p w14:paraId="646FE69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evaluation of high-risk operation</w:t>
            </w:r>
          </w:p>
          <w:p w14:paraId="324AFFEC"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definition and collaborative NDT use case</w:t>
            </w:r>
          </w:p>
          <w:p w14:paraId="152ABC08"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the use case in 5.2.2.2, 5.3.2.2, 5.4.2.3</w:t>
            </w:r>
          </w:p>
          <w:p w14:paraId="3A6DE71B" w14:textId="7FACAEAA" w:rsidR="000100D9" w:rsidRP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DengXian"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DengXian" w:hint="eastAsia"/>
                <w:sz w:val="16"/>
                <w:szCs w:val="16"/>
                <w:lang w:eastAsia="zh-CN"/>
              </w:rPr>
              <w:t>9</w:t>
            </w:r>
          </w:p>
        </w:tc>
        <w:tc>
          <w:tcPr>
            <w:tcW w:w="1134" w:type="dxa"/>
            <w:shd w:val="solid" w:color="FFFFFF" w:fill="auto"/>
          </w:tcPr>
          <w:p w14:paraId="11B669BA" w14:textId="0118DB41" w:rsidR="00667BCE" w:rsidRDefault="00B7529D">
            <w:pPr>
              <w:pStyle w:val="TAC"/>
              <w:rPr>
                <w:rFonts w:eastAsia="DengXian"/>
                <w:sz w:val="16"/>
                <w:szCs w:val="16"/>
                <w:lang w:eastAsia="zh-CN"/>
              </w:rPr>
            </w:pPr>
            <w:r>
              <w:rPr>
                <w:rFonts w:eastAsia="DengXian"/>
                <w:sz w:val="16"/>
                <w:szCs w:val="16"/>
                <w:lang w:eastAsia="zh-CN"/>
              </w:rPr>
              <w:t>SP-251035</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DengXian"/>
                <w:sz w:val="16"/>
                <w:szCs w:val="16"/>
                <w:lang w:eastAsia="zh-CN"/>
              </w:rPr>
            </w:pPr>
            <w:r>
              <w:rPr>
                <w:sz w:val="16"/>
                <w:szCs w:val="16"/>
              </w:rPr>
              <w:t xml:space="preserve">Presentation to TSG SA for </w:t>
            </w:r>
            <w:r>
              <w:rPr>
                <w:rFonts w:eastAsia="DengXian"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DengXian" w:hint="eastAsia"/>
                <w:sz w:val="16"/>
                <w:szCs w:val="16"/>
                <w:lang w:eastAsia="zh-CN"/>
              </w:rPr>
              <w:t>2</w:t>
            </w:r>
            <w:r>
              <w:rPr>
                <w:sz w:val="16"/>
                <w:szCs w:val="16"/>
              </w:rPr>
              <w:t>.0.0</w:t>
            </w:r>
          </w:p>
        </w:tc>
      </w:tr>
      <w:tr w:rsidR="006A24F7" w14:paraId="1307EA1B" w14:textId="77777777" w:rsidTr="00B22B5A">
        <w:tc>
          <w:tcPr>
            <w:tcW w:w="800" w:type="dxa"/>
            <w:shd w:val="solid" w:color="FFFFFF" w:fill="auto"/>
          </w:tcPr>
          <w:p w14:paraId="070D0DBB" w14:textId="308692CA" w:rsidR="006A24F7" w:rsidRDefault="006A24F7">
            <w:pPr>
              <w:pStyle w:val="TAC"/>
              <w:rPr>
                <w:rFonts w:eastAsia="SimSun"/>
                <w:sz w:val="16"/>
                <w:szCs w:val="16"/>
                <w:lang w:val="en-US" w:eastAsia="zh-CN"/>
              </w:rPr>
            </w:pPr>
            <w:r>
              <w:rPr>
                <w:rFonts w:eastAsia="SimSun"/>
                <w:sz w:val="16"/>
                <w:szCs w:val="16"/>
                <w:lang w:val="en-US" w:eastAsia="zh-CN"/>
              </w:rPr>
              <w:t>2025-09</w:t>
            </w:r>
          </w:p>
        </w:tc>
        <w:tc>
          <w:tcPr>
            <w:tcW w:w="901" w:type="dxa"/>
            <w:shd w:val="solid" w:color="FFFFFF" w:fill="auto"/>
          </w:tcPr>
          <w:p w14:paraId="1AD485D1" w14:textId="4EE458B6" w:rsidR="006A24F7" w:rsidRDefault="006A24F7">
            <w:pPr>
              <w:pStyle w:val="TAC"/>
              <w:rPr>
                <w:sz w:val="16"/>
                <w:szCs w:val="16"/>
              </w:rPr>
            </w:pPr>
            <w:r>
              <w:rPr>
                <w:sz w:val="16"/>
                <w:szCs w:val="16"/>
              </w:rPr>
              <w:t>SA#109</w:t>
            </w:r>
          </w:p>
        </w:tc>
        <w:tc>
          <w:tcPr>
            <w:tcW w:w="1134" w:type="dxa"/>
            <w:shd w:val="solid" w:color="FFFFFF" w:fill="auto"/>
          </w:tcPr>
          <w:p w14:paraId="661E7652" w14:textId="77777777" w:rsidR="006A24F7" w:rsidRDefault="006A24F7">
            <w:pPr>
              <w:pStyle w:val="TAC"/>
              <w:rPr>
                <w:rFonts w:eastAsia="DengXian"/>
                <w:sz w:val="16"/>
                <w:szCs w:val="16"/>
                <w:lang w:eastAsia="zh-CN"/>
              </w:rPr>
            </w:pPr>
          </w:p>
        </w:tc>
        <w:tc>
          <w:tcPr>
            <w:tcW w:w="567" w:type="dxa"/>
            <w:shd w:val="solid" w:color="FFFFFF" w:fill="auto"/>
          </w:tcPr>
          <w:p w14:paraId="39AE07FF" w14:textId="77777777" w:rsidR="006A24F7" w:rsidRDefault="006A24F7">
            <w:pPr>
              <w:pStyle w:val="TAL"/>
              <w:rPr>
                <w:sz w:val="16"/>
                <w:szCs w:val="16"/>
              </w:rPr>
            </w:pPr>
          </w:p>
        </w:tc>
        <w:tc>
          <w:tcPr>
            <w:tcW w:w="426" w:type="dxa"/>
            <w:shd w:val="solid" w:color="FFFFFF" w:fill="auto"/>
          </w:tcPr>
          <w:p w14:paraId="6475A42A" w14:textId="77777777" w:rsidR="006A24F7" w:rsidRDefault="006A24F7">
            <w:pPr>
              <w:pStyle w:val="TAR"/>
              <w:rPr>
                <w:sz w:val="16"/>
                <w:szCs w:val="16"/>
              </w:rPr>
            </w:pPr>
          </w:p>
        </w:tc>
        <w:tc>
          <w:tcPr>
            <w:tcW w:w="425" w:type="dxa"/>
            <w:shd w:val="solid" w:color="FFFFFF" w:fill="auto"/>
          </w:tcPr>
          <w:p w14:paraId="1027D9FE" w14:textId="77777777" w:rsidR="006A24F7" w:rsidRDefault="006A24F7">
            <w:pPr>
              <w:pStyle w:val="TAC"/>
              <w:rPr>
                <w:sz w:val="16"/>
                <w:szCs w:val="16"/>
              </w:rPr>
            </w:pPr>
          </w:p>
        </w:tc>
        <w:tc>
          <w:tcPr>
            <w:tcW w:w="4678" w:type="dxa"/>
            <w:shd w:val="solid" w:color="FFFFFF" w:fill="auto"/>
          </w:tcPr>
          <w:p w14:paraId="63E2ACFA" w14:textId="74A4891F" w:rsidR="006A24F7" w:rsidRDefault="006A24F7">
            <w:pPr>
              <w:pStyle w:val="TAL"/>
              <w:rPr>
                <w:sz w:val="16"/>
                <w:szCs w:val="16"/>
              </w:rPr>
            </w:pPr>
            <w:r>
              <w:rPr>
                <w:sz w:val="16"/>
                <w:szCs w:val="16"/>
              </w:rPr>
              <w:t>Upgrade to change control version</w:t>
            </w:r>
          </w:p>
        </w:tc>
        <w:tc>
          <w:tcPr>
            <w:tcW w:w="708" w:type="dxa"/>
            <w:shd w:val="solid" w:color="FFFFFF" w:fill="auto"/>
          </w:tcPr>
          <w:p w14:paraId="0A12EC82" w14:textId="6D965E71" w:rsidR="006A24F7" w:rsidRDefault="006A24F7">
            <w:pPr>
              <w:pStyle w:val="TAC"/>
              <w:rPr>
                <w:rFonts w:eastAsia="DengXian"/>
                <w:sz w:val="16"/>
                <w:szCs w:val="16"/>
                <w:lang w:eastAsia="zh-CN"/>
              </w:rPr>
            </w:pPr>
            <w:r>
              <w:rPr>
                <w:rFonts w:eastAsia="DengXian"/>
                <w:sz w:val="16"/>
                <w:szCs w:val="16"/>
                <w:lang w:eastAsia="zh-CN"/>
              </w:rPr>
              <w:t>19.0.0</w:t>
            </w:r>
          </w:p>
        </w:tc>
      </w:tr>
      <w:tr w:rsidR="000905AF" w14:paraId="6824FA98" w14:textId="77777777" w:rsidTr="00B22B5A">
        <w:tc>
          <w:tcPr>
            <w:tcW w:w="800" w:type="dxa"/>
            <w:shd w:val="solid" w:color="FFFFFF" w:fill="auto"/>
          </w:tcPr>
          <w:p w14:paraId="42930E0D" w14:textId="7ED48C0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E8ECFAF" w14:textId="3B0D9767" w:rsidR="000905AF" w:rsidRDefault="000905AF" w:rsidP="000905AF">
            <w:pPr>
              <w:pStyle w:val="TAC"/>
              <w:rPr>
                <w:sz w:val="16"/>
                <w:szCs w:val="16"/>
              </w:rPr>
            </w:pPr>
            <w:r>
              <w:rPr>
                <w:rFonts w:cs="Arial"/>
                <w:sz w:val="16"/>
                <w:szCs w:val="16"/>
              </w:rPr>
              <w:t>SA#110</w:t>
            </w:r>
          </w:p>
        </w:tc>
        <w:tc>
          <w:tcPr>
            <w:tcW w:w="1134" w:type="dxa"/>
            <w:shd w:val="solid" w:color="FFFFFF" w:fill="auto"/>
          </w:tcPr>
          <w:p w14:paraId="67C22093" w14:textId="13762BC1"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68837E" w14:textId="37793CB7" w:rsidR="000905AF" w:rsidRDefault="000905AF" w:rsidP="000905AF">
            <w:pPr>
              <w:pStyle w:val="TAL"/>
              <w:rPr>
                <w:sz w:val="16"/>
                <w:szCs w:val="16"/>
              </w:rPr>
            </w:pPr>
            <w:r>
              <w:rPr>
                <w:rFonts w:cs="Arial"/>
                <w:sz w:val="16"/>
                <w:szCs w:val="16"/>
              </w:rPr>
              <w:t>0001</w:t>
            </w:r>
          </w:p>
        </w:tc>
        <w:tc>
          <w:tcPr>
            <w:tcW w:w="426" w:type="dxa"/>
            <w:shd w:val="solid" w:color="FFFFFF" w:fill="auto"/>
          </w:tcPr>
          <w:p w14:paraId="4D893551" w14:textId="411B1BC3" w:rsidR="000905AF" w:rsidRDefault="000905AF" w:rsidP="000905AF">
            <w:pPr>
              <w:pStyle w:val="TAR"/>
              <w:rPr>
                <w:sz w:val="16"/>
                <w:szCs w:val="16"/>
              </w:rPr>
            </w:pPr>
            <w:r>
              <w:rPr>
                <w:rFonts w:cs="Arial"/>
                <w:sz w:val="16"/>
                <w:szCs w:val="16"/>
              </w:rPr>
              <w:t>1</w:t>
            </w:r>
          </w:p>
        </w:tc>
        <w:tc>
          <w:tcPr>
            <w:tcW w:w="425" w:type="dxa"/>
            <w:shd w:val="solid" w:color="FFFFFF" w:fill="auto"/>
          </w:tcPr>
          <w:p w14:paraId="23CF3547" w14:textId="4804D52A" w:rsidR="000905AF" w:rsidRDefault="000905AF" w:rsidP="000905AF">
            <w:pPr>
              <w:pStyle w:val="TAC"/>
              <w:rPr>
                <w:sz w:val="16"/>
                <w:szCs w:val="16"/>
              </w:rPr>
            </w:pPr>
            <w:r>
              <w:rPr>
                <w:rFonts w:cs="Arial"/>
                <w:sz w:val="16"/>
                <w:szCs w:val="16"/>
              </w:rPr>
              <w:t>F</w:t>
            </w:r>
          </w:p>
        </w:tc>
        <w:tc>
          <w:tcPr>
            <w:tcW w:w="4678" w:type="dxa"/>
            <w:shd w:val="solid" w:color="FFFFFF" w:fill="auto"/>
          </w:tcPr>
          <w:p w14:paraId="5F3B97E4" w14:textId="7C72977A" w:rsidR="000905AF" w:rsidRDefault="000905AF" w:rsidP="000905AF">
            <w:pPr>
              <w:pStyle w:val="TAL"/>
              <w:rPr>
                <w:sz w:val="16"/>
                <w:szCs w:val="16"/>
              </w:rPr>
            </w:pPr>
            <w:r>
              <w:rPr>
                <w:rFonts w:cs="Arial"/>
                <w:sz w:val="16"/>
                <w:szCs w:val="16"/>
              </w:rPr>
              <w:t>Rel-19 CR TS 28.561 Correct Inconsistency between Stage 2 and Stage 3</w:t>
            </w:r>
          </w:p>
        </w:tc>
        <w:tc>
          <w:tcPr>
            <w:tcW w:w="708" w:type="dxa"/>
            <w:shd w:val="solid" w:color="FFFFFF" w:fill="auto"/>
          </w:tcPr>
          <w:p w14:paraId="0C3F0163" w14:textId="532A20C0" w:rsidR="000905AF" w:rsidRDefault="000905AF" w:rsidP="000905AF">
            <w:pPr>
              <w:pStyle w:val="TAC"/>
              <w:rPr>
                <w:rFonts w:eastAsia="DengXian"/>
                <w:sz w:val="16"/>
                <w:szCs w:val="16"/>
                <w:lang w:eastAsia="zh-CN"/>
              </w:rPr>
            </w:pPr>
            <w:r>
              <w:rPr>
                <w:rFonts w:cs="Arial"/>
                <w:sz w:val="16"/>
                <w:szCs w:val="16"/>
              </w:rPr>
              <w:t>19.1.0</w:t>
            </w:r>
          </w:p>
        </w:tc>
      </w:tr>
      <w:tr w:rsidR="000905AF" w14:paraId="56B3107D" w14:textId="77777777" w:rsidTr="00B22B5A">
        <w:tc>
          <w:tcPr>
            <w:tcW w:w="800" w:type="dxa"/>
            <w:shd w:val="solid" w:color="FFFFFF" w:fill="auto"/>
          </w:tcPr>
          <w:p w14:paraId="575A6187" w14:textId="1237424A"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15C5E05" w14:textId="6CF6D0DF" w:rsidR="000905AF" w:rsidRDefault="000905AF" w:rsidP="000905AF">
            <w:pPr>
              <w:pStyle w:val="TAC"/>
              <w:rPr>
                <w:sz w:val="16"/>
                <w:szCs w:val="16"/>
              </w:rPr>
            </w:pPr>
            <w:r>
              <w:rPr>
                <w:rFonts w:cs="Arial"/>
                <w:sz w:val="16"/>
                <w:szCs w:val="16"/>
              </w:rPr>
              <w:t>SA#110</w:t>
            </w:r>
          </w:p>
        </w:tc>
        <w:tc>
          <w:tcPr>
            <w:tcW w:w="1134" w:type="dxa"/>
            <w:shd w:val="solid" w:color="FFFFFF" w:fill="auto"/>
          </w:tcPr>
          <w:p w14:paraId="0F8FC7D3" w14:textId="53B7D97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9F1B39C" w14:textId="4F1FB8EC" w:rsidR="000905AF" w:rsidRDefault="000905AF" w:rsidP="000905AF">
            <w:pPr>
              <w:pStyle w:val="TAL"/>
              <w:rPr>
                <w:sz w:val="16"/>
                <w:szCs w:val="16"/>
              </w:rPr>
            </w:pPr>
            <w:r>
              <w:rPr>
                <w:rFonts w:cs="Arial"/>
                <w:sz w:val="16"/>
                <w:szCs w:val="16"/>
              </w:rPr>
              <w:t>0002</w:t>
            </w:r>
          </w:p>
        </w:tc>
        <w:tc>
          <w:tcPr>
            <w:tcW w:w="426" w:type="dxa"/>
            <w:shd w:val="solid" w:color="FFFFFF" w:fill="auto"/>
          </w:tcPr>
          <w:p w14:paraId="688425DC" w14:textId="0F062322" w:rsidR="000905AF" w:rsidRDefault="000905AF" w:rsidP="000905AF">
            <w:pPr>
              <w:pStyle w:val="TAR"/>
              <w:rPr>
                <w:sz w:val="16"/>
                <w:szCs w:val="16"/>
              </w:rPr>
            </w:pPr>
            <w:r>
              <w:rPr>
                <w:rFonts w:cs="Arial"/>
                <w:sz w:val="16"/>
                <w:szCs w:val="16"/>
              </w:rPr>
              <w:t>1</w:t>
            </w:r>
          </w:p>
        </w:tc>
        <w:tc>
          <w:tcPr>
            <w:tcW w:w="425" w:type="dxa"/>
            <w:shd w:val="solid" w:color="FFFFFF" w:fill="auto"/>
          </w:tcPr>
          <w:p w14:paraId="30AD5FFC" w14:textId="797E8A51" w:rsidR="000905AF" w:rsidRDefault="000905AF" w:rsidP="000905AF">
            <w:pPr>
              <w:pStyle w:val="TAC"/>
              <w:rPr>
                <w:sz w:val="16"/>
                <w:szCs w:val="16"/>
              </w:rPr>
            </w:pPr>
            <w:r>
              <w:rPr>
                <w:rFonts w:cs="Arial"/>
                <w:sz w:val="16"/>
                <w:szCs w:val="16"/>
              </w:rPr>
              <w:t>F</w:t>
            </w:r>
          </w:p>
        </w:tc>
        <w:tc>
          <w:tcPr>
            <w:tcW w:w="4678" w:type="dxa"/>
            <w:shd w:val="solid" w:color="FFFFFF" w:fill="auto"/>
          </w:tcPr>
          <w:p w14:paraId="06481214" w14:textId="068D43C2" w:rsidR="000905AF" w:rsidRDefault="000905AF" w:rsidP="000905AF">
            <w:pPr>
              <w:pStyle w:val="TAL"/>
              <w:rPr>
                <w:sz w:val="16"/>
                <w:szCs w:val="16"/>
              </w:rPr>
            </w:pPr>
            <w:r>
              <w:rPr>
                <w:rFonts w:cs="Arial"/>
                <w:sz w:val="16"/>
                <w:szCs w:val="16"/>
              </w:rPr>
              <w:t>Rel-19 CR TS 28.561 Correction on NDT Attributes</w:t>
            </w:r>
          </w:p>
        </w:tc>
        <w:tc>
          <w:tcPr>
            <w:tcW w:w="708" w:type="dxa"/>
            <w:shd w:val="solid" w:color="FFFFFF" w:fill="auto"/>
          </w:tcPr>
          <w:p w14:paraId="15EA4057" w14:textId="746D268A" w:rsidR="000905AF" w:rsidRDefault="000905AF" w:rsidP="000905AF">
            <w:pPr>
              <w:pStyle w:val="TAC"/>
              <w:rPr>
                <w:rFonts w:eastAsia="DengXian"/>
                <w:sz w:val="16"/>
                <w:szCs w:val="16"/>
                <w:lang w:eastAsia="zh-CN"/>
              </w:rPr>
            </w:pPr>
            <w:r>
              <w:rPr>
                <w:rFonts w:cs="Arial"/>
                <w:sz w:val="16"/>
                <w:szCs w:val="16"/>
              </w:rPr>
              <w:t>19.1.0</w:t>
            </w:r>
          </w:p>
        </w:tc>
      </w:tr>
      <w:tr w:rsidR="000905AF" w14:paraId="6E03A782" w14:textId="77777777" w:rsidTr="00B22B5A">
        <w:tc>
          <w:tcPr>
            <w:tcW w:w="800" w:type="dxa"/>
            <w:shd w:val="solid" w:color="FFFFFF" w:fill="auto"/>
          </w:tcPr>
          <w:p w14:paraId="3775DEA2" w14:textId="1A6C7DC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EAC7E4" w14:textId="4F215E9B" w:rsidR="000905AF" w:rsidRDefault="000905AF" w:rsidP="000905AF">
            <w:pPr>
              <w:pStyle w:val="TAC"/>
              <w:rPr>
                <w:sz w:val="16"/>
                <w:szCs w:val="16"/>
              </w:rPr>
            </w:pPr>
            <w:r>
              <w:rPr>
                <w:rFonts w:cs="Arial"/>
                <w:sz w:val="16"/>
                <w:szCs w:val="16"/>
              </w:rPr>
              <w:t>SA#110</w:t>
            </w:r>
          </w:p>
        </w:tc>
        <w:tc>
          <w:tcPr>
            <w:tcW w:w="1134" w:type="dxa"/>
            <w:shd w:val="solid" w:color="FFFFFF" w:fill="auto"/>
          </w:tcPr>
          <w:p w14:paraId="2D0343E8" w14:textId="4E374610"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150D918" w14:textId="3987A0EA" w:rsidR="000905AF" w:rsidRDefault="000905AF" w:rsidP="000905AF">
            <w:pPr>
              <w:pStyle w:val="TAL"/>
              <w:rPr>
                <w:sz w:val="16"/>
                <w:szCs w:val="16"/>
              </w:rPr>
            </w:pPr>
            <w:r>
              <w:rPr>
                <w:rFonts w:cs="Arial"/>
                <w:sz w:val="16"/>
                <w:szCs w:val="16"/>
              </w:rPr>
              <w:t>0003</w:t>
            </w:r>
          </w:p>
        </w:tc>
        <w:tc>
          <w:tcPr>
            <w:tcW w:w="426" w:type="dxa"/>
            <w:shd w:val="solid" w:color="FFFFFF" w:fill="auto"/>
          </w:tcPr>
          <w:p w14:paraId="45A5684D" w14:textId="23350754" w:rsidR="000905AF" w:rsidRDefault="000905AF" w:rsidP="000905AF">
            <w:pPr>
              <w:pStyle w:val="TAR"/>
              <w:rPr>
                <w:sz w:val="16"/>
                <w:szCs w:val="16"/>
              </w:rPr>
            </w:pPr>
            <w:r>
              <w:rPr>
                <w:rFonts w:cs="Arial"/>
                <w:sz w:val="16"/>
                <w:szCs w:val="16"/>
              </w:rPr>
              <w:t>1</w:t>
            </w:r>
          </w:p>
        </w:tc>
        <w:tc>
          <w:tcPr>
            <w:tcW w:w="425" w:type="dxa"/>
            <w:shd w:val="solid" w:color="FFFFFF" w:fill="auto"/>
          </w:tcPr>
          <w:p w14:paraId="759F321A" w14:textId="4466DE95" w:rsidR="000905AF" w:rsidRDefault="000905AF" w:rsidP="000905AF">
            <w:pPr>
              <w:pStyle w:val="TAC"/>
              <w:rPr>
                <w:sz w:val="16"/>
                <w:szCs w:val="16"/>
              </w:rPr>
            </w:pPr>
            <w:r>
              <w:rPr>
                <w:rFonts w:cs="Arial"/>
                <w:sz w:val="16"/>
                <w:szCs w:val="16"/>
              </w:rPr>
              <w:t>F</w:t>
            </w:r>
          </w:p>
        </w:tc>
        <w:tc>
          <w:tcPr>
            <w:tcW w:w="4678" w:type="dxa"/>
            <w:shd w:val="solid" w:color="FFFFFF" w:fill="auto"/>
          </w:tcPr>
          <w:p w14:paraId="7752115E" w14:textId="3975D564" w:rsidR="000905AF" w:rsidRDefault="000905AF" w:rsidP="000905AF">
            <w:pPr>
              <w:pStyle w:val="TAL"/>
              <w:rPr>
                <w:sz w:val="16"/>
                <w:szCs w:val="16"/>
              </w:rPr>
            </w:pPr>
            <w:r>
              <w:rPr>
                <w:rFonts w:cs="Arial"/>
                <w:sz w:val="16"/>
                <w:szCs w:val="16"/>
              </w:rPr>
              <w:t>Rel-19 CR TS 28.561 editorial corrections and clarifications</w:t>
            </w:r>
          </w:p>
        </w:tc>
        <w:tc>
          <w:tcPr>
            <w:tcW w:w="708" w:type="dxa"/>
            <w:shd w:val="solid" w:color="FFFFFF" w:fill="auto"/>
          </w:tcPr>
          <w:p w14:paraId="22714227" w14:textId="7888404E" w:rsidR="000905AF" w:rsidRDefault="000905AF" w:rsidP="000905AF">
            <w:pPr>
              <w:pStyle w:val="TAC"/>
              <w:rPr>
                <w:rFonts w:eastAsia="DengXian"/>
                <w:sz w:val="16"/>
                <w:szCs w:val="16"/>
                <w:lang w:eastAsia="zh-CN"/>
              </w:rPr>
            </w:pPr>
            <w:r>
              <w:rPr>
                <w:rFonts w:cs="Arial"/>
                <w:sz w:val="16"/>
                <w:szCs w:val="16"/>
              </w:rPr>
              <w:t>19.1.0</w:t>
            </w:r>
          </w:p>
        </w:tc>
      </w:tr>
      <w:tr w:rsidR="000905AF" w14:paraId="5087959F" w14:textId="77777777" w:rsidTr="00B22B5A">
        <w:tc>
          <w:tcPr>
            <w:tcW w:w="800" w:type="dxa"/>
            <w:shd w:val="solid" w:color="FFFFFF" w:fill="auto"/>
          </w:tcPr>
          <w:p w14:paraId="3186CD53" w14:textId="1E17EE84"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B7FB7E8" w14:textId="1726134D" w:rsidR="000905AF" w:rsidRDefault="000905AF" w:rsidP="000905AF">
            <w:pPr>
              <w:pStyle w:val="TAC"/>
              <w:rPr>
                <w:sz w:val="16"/>
                <w:szCs w:val="16"/>
              </w:rPr>
            </w:pPr>
            <w:r>
              <w:rPr>
                <w:rFonts w:cs="Arial"/>
                <w:sz w:val="16"/>
                <w:szCs w:val="16"/>
              </w:rPr>
              <w:t>SA#110</w:t>
            </w:r>
          </w:p>
        </w:tc>
        <w:tc>
          <w:tcPr>
            <w:tcW w:w="1134" w:type="dxa"/>
            <w:shd w:val="solid" w:color="FFFFFF" w:fill="auto"/>
          </w:tcPr>
          <w:p w14:paraId="0DBEEF17" w14:textId="2ABF202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0E6F47C" w14:textId="014248D3" w:rsidR="000905AF" w:rsidRDefault="000905AF" w:rsidP="000905AF">
            <w:pPr>
              <w:pStyle w:val="TAL"/>
              <w:rPr>
                <w:sz w:val="16"/>
                <w:szCs w:val="16"/>
              </w:rPr>
            </w:pPr>
            <w:r>
              <w:rPr>
                <w:rFonts w:cs="Arial"/>
                <w:sz w:val="16"/>
                <w:szCs w:val="16"/>
              </w:rPr>
              <w:t>0004</w:t>
            </w:r>
          </w:p>
        </w:tc>
        <w:tc>
          <w:tcPr>
            <w:tcW w:w="426" w:type="dxa"/>
            <w:shd w:val="solid" w:color="FFFFFF" w:fill="auto"/>
          </w:tcPr>
          <w:p w14:paraId="673E1C8D" w14:textId="66F07E66" w:rsidR="000905AF" w:rsidRDefault="000905AF" w:rsidP="000905AF">
            <w:pPr>
              <w:pStyle w:val="TAR"/>
              <w:rPr>
                <w:sz w:val="16"/>
                <w:szCs w:val="16"/>
              </w:rPr>
            </w:pPr>
            <w:r>
              <w:rPr>
                <w:rFonts w:cs="Arial"/>
                <w:sz w:val="16"/>
                <w:szCs w:val="16"/>
              </w:rPr>
              <w:t>2</w:t>
            </w:r>
          </w:p>
        </w:tc>
        <w:tc>
          <w:tcPr>
            <w:tcW w:w="425" w:type="dxa"/>
            <w:shd w:val="solid" w:color="FFFFFF" w:fill="auto"/>
          </w:tcPr>
          <w:p w14:paraId="54DA2F74" w14:textId="332DEE4A" w:rsidR="000905AF" w:rsidRDefault="000905AF" w:rsidP="000905AF">
            <w:pPr>
              <w:pStyle w:val="TAC"/>
              <w:rPr>
                <w:sz w:val="16"/>
                <w:szCs w:val="16"/>
              </w:rPr>
            </w:pPr>
            <w:r>
              <w:rPr>
                <w:rFonts w:cs="Arial"/>
                <w:sz w:val="16"/>
                <w:szCs w:val="16"/>
              </w:rPr>
              <w:t>F</w:t>
            </w:r>
          </w:p>
        </w:tc>
        <w:tc>
          <w:tcPr>
            <w:tcW w:w="4678" w:type="dxa"/>
            <w:shd w:val="solid" w:color="FFFFFF" w:fill="auto"/>
          </w:tcPr>
          <w:p w14:paraId="515B5400" w14:textId="041B6D05" w:rsidR="000905AF" w:rsidRDefault="000905AF" w:rsidP="000905AF">
            <w:pPr>
              <w:pStyle w:val="TAL"/>
              <w:rPr>
                <w:sz w:val="16"/>
                <w:szCs w:val="16"/>
              </w:rPr>
            </w:pPr>
            <w:r>
              <w:rPr>
                <w:rFonts w:cs="Arial"/>
                <w:sz w:val="16"/>
                <w:szCs w:val="16"/>
              </w:rPr>
              <w:t xml:space="preserve">Rel-19 CR TS 28.561 Make </w:t>
            </w:r>
            <w:proofErr w:type="spellStart"/>
            <w:r>
              <w:rPr>
                <w:rFonts w:cs="Arial"/>
                <w:sz w:val="16"/>
                <w:szCs w:val="16"/>
              </w:rPr>
              <w:t>NDTDataValue</w:t>
            </w:r>
            <w:proofErr w:type="spellEnd"/>
            <w:r>
              <w:rPr>
                <w:rFonts w:cs="Arial"/>
                <w:sz w:val="16"/>
                <w:szCs w:val="16"/>
              </w:rPr>
              <w:t xml:space="preserve"> and </w:t>
            </w:r>
            <w:proofErr w:type="spellStart"/>
            <w:r>
              <w:rPr>
                <w:rFonts w:cs="Arial"/>
                <w:sz w:val="16"/>
                <w:szCs w:val="16"/>
              </w:rPr>
              <w:t>NDTScalingFactor</w:t>
            </w:r>
            <w:proofErr w:type="spellEnd"/>
            <w:r>
              <w:rPr>
                <w:rFonts w:cs="Arial"/>
                <w:sz w:val="16"/>
                <w:szCs w:val="16"/>
              </w:rPr>
              <w:t xml:space="preserve"> as conditional mandatory attributes</w:t>
            </w:r>
          </w:p>
        </w:tc>
        <w:tc>
          <w:tcPr>
            <w:tcW w:w="708" w:type="dxa"/>
            <w:shd w:val="solid" w:color="FFFFFF" w:fill="auto"/>
          </w:tcPr>
          <w:p w14:paraId="37B25C31" w14:textId="2B320E04" w:rsidR="000905AF" w:rsidRDefault="000905AF" w:rsidP="000905AF">
            <w:pPr>
              <w:pStyle w:val="TAC"/>
              <w:rPr>
                <w:rFonts w:eastAsia="DengXian"/>
                <w:sz w:val="16"/>
                <w:szCs w:val="16"/>
                <w:lang w:eastAsia="zh-CN"/>
              </w:rPr>
            </w:pPr>
            <w:r>
              <w:rPr>
                <w:rFonts w:cs="Arial"/>
                <w:sz w:val="16"/>
                <w:szCs w:val="16"/>
              </w:rPr>
              <w:t>19.1.0</w:t>
            </w:r>
          </w:p>
        </w:tc>
      </w:tr>
      <w:tr w:rsidR="000905AF" w14:paraId="4E7A7A04" w14:textId="77777777" w:rsidTr="00B22B5A">
        <w:tc>
          <w:tcPr>
            <w:tcW w:w="800" w:type="dxa"/>
            <w:shd w:val="solid" w:color="FFFFFF" w:fill="auto"/>
          </w:tcPr>
          <w:p w14:paraId="4D9A9C48" w14:textId="3A5087F2"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6A5338" w14:textId="3E7C163F" w:rsidR="000905AF" w:rsidRDefault="000905AF" w:rsidP="000905AF">
            <w:pPr>
              <w:pStyle w:val="TAC"/>
              <w:rPr>
                <w:sz w:val="16"/>
                <w:szCs w:val="16"/>
              </w:rPr>
            </w:pPr>
            <w:r>
              <w:rPr>
                <w:rFonts w:cs="Arial"/>
                <w:sz w:val="16"/>
                <w:szCs w:val="16"/>
              </w:rPr>
              <w:t>SA#110</w:t>
            </w:r>
          </w:p>
        </w:tc>
        <w:tc>
          <w:tcPr>
            <w:tcW w:w="1134" w:type="dxa"/>
            <w:shd w:val="solid" w:color="FFFFFF" w:fill="auto"/>
          </w:tcPr>
          <w:p w14:paraId="6D0755BF" w14:textId="396E45BB"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D716863" w14:textId="5675DE6A" w:rsidR="000905AF" w:rsidRDefault="000905AF" w:rsidP="000905AF">
            <w:pPr>
              <w:pStyle w:val="TAL"/>
              <w:rPr>
                <w:sz w:val="16"/>
                <w:szCs w:val="16"/>
              </w:rPr>
            </w:pPr>
            <w:r>
              <w:rPr>
                <w:rFonts w:cs="Arial"/>
                <w:sz w:val="16"/>
                <w:szCs w:val="16"/>
              </w:rPr>
              <w:t>0007</w:t>
            </w:r>
          </w:p>
        </w:tc>
        <w:tc>
          <w:tcPr>
            <w:tcW w:w="426" w:type="dxa"/>
            <w:shd w:val="solid" w:color="FFFFFF" w:fill="auto"/>
          </w:tcPr>
          <w:p w14:paraId="12BE7C4D" w14:textId="02E26D4A" w:rsidR="000905AF" w:rsidRDefault="000905AF" w:rsidP="000905AF">
            <w:pPr>
              <w:pStyle w:val="TAR"/>
              <w:rPr>
                <w:sz w:val="16"/>
                <w:szCs w:val="16"/>
              </w:rPr>
            </w:pPr>
            <w:r>
              <w:rPr>
                <w:rFonts w:cs="Arial"/>
                <w:sz w:val="16"/>
                <w:szCs w:val="16"/>
              </w:rPr>
              <w:t>1</w:t>
            </w:r>
          </w:p>
        </w:tc>
        <w:tc>
          <w:tcPr>
            <w:tcW w:w="425" w:type="dxa"/>
            <w:shd w:val="solid" w:color="FFFFFF" w:fill="auto"/>
          </w:tcPr>
          <w:p w14:paraId="30B363C0" w14:textId="43876F1F" w:rsidR="000905AF" w:rsidRDefault="000905AF" w:rsidP="000905AF">
            <w:pPr>
              <w:pStyle w:val="TAC"/>
              <w:rPr>
                <w:sz w:val="16"/>
                <w:szCs w:val="16"/>
              </w:rPr>
            </w:pPr>
            <w:r>
              <w:rPr>
                <w:rFonts w:cs="Arial"/>
                <w:sz w:val="16"/>
                <w:szCs w:val="16"/>
              </w:rPr>
              <w:t>F</w:t>
            </w:r>
          </w:p>
        </w:tc>
        <w:tc>
          <w:tcPr>
            <w:tcW w:w="4678" w:type="dxa"/>
            <w:shd w:val="solid" w:color="FFFFFF" w:fill="auto"/>
          </w:tcPr>
          <w:p w14:paraId="6D06850E" w14:textId="3DBEDDCB" w:rsidR="000905AF" w:rsidRDefault="000905AF" w:rsidP="000905AF">
            <w:pPr>
              <w:pStyle w:val="TAL"/>
              <w:rPr>
                <w:sz w:val="16"/>
                <w:szCs w:val="16"/>
              </w:rPr>
            </w:pPr>
            <w:r>
              <w:rPr>
                <w:rFonts w:cs="Arial"/>
                <w:sz w:val="16"/>
                <w:szCs w:val="16"/>
              </w:rPr>
              <w:t xml:space="preserve">Rel-19 CR TS 28.561 Fix stage 2 and stage 3 for </w:t>
            </w:r>
            <w:proofErr w:type="spellStart"/>
            <w:r>
              <w:rPr>
                <w:rFonts w:cs="Arial"/>
                <w:sz w:val="16"/>
                <w:szCs w:val="16"/>
              </w:rPr>
              <w:t>SimulationDataDescriptor</w:t>
            </w:r>
            <w:proofErr w:type="spellEnd"/>
          </w:p>
        </w:tc>
        <w:tc>
          <w:tcPr>
            <w:tcW w:w="708" w:type="dxa"/>
            <w:shd w:val="solid" w:color="FFFFFF" w:fill="auto"/>
          </w:tcPr>
          <w:p w14:paraId="2E2B4ECA" w14:textId="5E4F83F2" w:rsidR="000905AF" w:rsidRDefault="000905AF" w:rsidP="000905AF">
            <w:pPr>
              <w:pStyle w:val="TAC"/>
              <w:rPr>
                <w:rFonts w:eastAsia="DengXian"/>
                <w:sz w:val="16"/>
                <w:szCs w:val="16"/>
                <w:lang w:eastAsia="zh-CN"/>
              </w:rPr>
            </w:pPr>
            <w:r>
              <w:rPr>
                <w:rFonts w:cs="Arial"/>
                <w:sz w:val="16"/>
                <w:szCs w:val="16"/>
              </w:rPr>
              <w:t>19.1.0</w:t>
            </w:r>
          </w:p>
        </w:tc>
      </w:tr>
      <w:tr w:rsidR="000905AF" w14:paraId="3BF13CD5" w14:textId="77777777" w:rsidTr="00B22B5A">
        <w:tc>
          <w:tcPr>
            <w:tcW w:w="800" w:type="dxa"/>
            <w:shd w:val="solid" w:color="FFFFFF" w:fill="auto"/>
          </w:tcPr>
          <w:p w14:paraId="45C7DB51" w14:textId="2B85B488"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F358B71" w14:textId="436B822C" w:rsidR="000905AF" w:rsidRDefault="000905AF" w:rsidP="000905AF">
            <w:pPr>
              <w:pStyle w:val="TAC"/>
              <w:rPr>
                <w:sz w:val="16"/>
                <w:szCs w:val="16"/>
              </w:rPr>
            </w:pPr>
            <w:r>
              <w:rPr>
                <w:rFonts w:cs="Arial"/>
                <w:sz w:val="16"/>
                <w:szCs w:val="16"/>
              </w:rPr>
              <w:t>SA#110</w:t>
            </w:r>
          </w:p>
        </w:tc>
        <w:tc>
          <w:tcPr>
            <w:tcW w:w="1134" w:type="dxa"/>
            <w:shd w:val="solid" w:color="FFFFFF" w:fill="auto"/>
          </w:tcPr>
          <w:p w14:paraId="64333FCC" w14:textId="0E6DB7B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235578" w14:textId="222E9AC3" w:rsidR="000905AF" w:rsidRDefault="000905AF" w:rsidP="000905AF">
            <w:pPr>
              <w:pStyle w:val="TAL"/>
              <w:rPr>
                <w:sz w:val="16"/>
                <w:szCs w:val="16"/>
              </w:rPr>
            </w:pPr>
            <w:r>
              <w:rPr>
                <w:rFonts w:cs="Arial"/>
                <w:sz w:val="16"/>
                <w:szCs w:val="16"/>
              </w:rPr>
              <w:t>0010</w:t>
            </w:r>
          </w:p>
        </w:tc>
        <w:tc>
          <w:tcPr>
            <w:tcW w:w="426" w:type="dxa"/>
            <w:shd w:val="solid" w:color="FFFFFF" w:fill="auto"/>
          </w:tcPr>
          <w:p w14:paraId="6F92A6B2" w14:textId="70F40128" w:rsidR="000905AF" w:rsidRDefault="000905AF" w:rsidP="000905AF">
            <w:pPr>
              <w:pStyle w:val="TAR"/>
              <w:rPr>
                <w:sz w:val="16"/>
                <w:szCs w:val="16"/>
              </w:rPr>
            </w:pPr>
            <w:r>
              <w:rPr>
                <w:rFonts w:cs="Arial"/>
                <w:sz w:val="16"/>
                <w:szCs w:val="16"/>
              </w:rPr>
              <w:t>1</w:t>
            </w:r>
          </w:p>
        </w:tc>
        <w:tc>
          <w:tcPr>
            <w:tcW w:w="425" w:type="dxa"/>
            <w:shd w:val="solid" w:color="FFFFFF" w:fill="auto"/>
          </w:tcPr>
          <w:p w14:paraId="6811ED27" w14:textId="5BDD3EF6" w:rsidR="000905AF" w:rsidRDefault="000905AF" w:rsidP="000905AF">
            <w:pPr>
              <w:pStyle w:val="TAC"/>
              <w:rPr>
                <w:sz w:val="16"/>
                <w:szCs w:val="16"/>
              </w:rPr>
            </w:pPr>
            <w:r>
              <w:rPr>
                <w:rFonts w:cs="Arial"/>
                <w:sz w:val="16"/>
                <w:szCs w:val="16"/>
              </w:rPr>
              <w:t>F</w:t>
            </w:r>
          </w:p>
        </w:tc>
        <w:tc>
          <w:tcPr>
            <w:tcW w:w="4678" w:type="dxa"/>
            <w:shd w:val="solid" w:color="FFFFFF" w:fill="auto"/>
          </w:tcPr>
          <w:p w14:paraId="12C3DFFD" w14:textId="51C53EB4" w:rsidR="000905AF" w:rsidRDefault="000905AF" w:rsidP="000905AF">
            <w:pPr>
              <w:pStyle w:val="TAL"/>
              <w:rPr>
                <w:sz w:val="16"/>
                <w:szCs w:val="16"/>
              </w:rPr>
            </w:pPr>
            <w:r>
              <w:rPr>
                <w:rFonts w:cs="Arial"/>
                <w:sz w:val="16"/>
                <w:szCs w:val="16"/>
              </w:rPr>
              <w:t>Rel-19 CR TS 28.561 Fix conflict between attributes</w:t>
            </w:r>
          </w:p>
        </w:tc>
        <w:tc>
          <w:tcPr>
            <w:tcW w:w="708" w:type="dxa"/>
            <w:shd w:val="solid" w:color="FFFFFF" w:fill="auto"/>
          </w:tcPr>
          <w:p w14:paraId="7F74B92F" w14:textId="17036958" w:rsidR="000905AF" w:rsidRDefault="000905AF" w:rsidP="000905AF">
            <w:pPr>
              <w:pStyle w:val="TAC"/>
              <w:rPr>
                <w:rFonts w:eastAsia="DengXian"/>
                <w:sz w:val="16"/>
                <w:szCs w:val="16"/>
                <w:lang w:eastAsia="zh-CN"/>
              </w:rPr>
            </w:pPr>
            <w:r>
              <w:rPr>
                <w:rFonts w:cs="Arial"/>
                <w:sz w:val="16"/>
                <w:szCs w:val="16"/>
              </w:rPr>
              <w:t>19.1.0</w:t>
            </w:r>
          </w:p>
        </w:tc>
      </w:tr>
      <w:tr w:rsidR="000905AF" w14:paraId="35D5DC7E" w14:textId="77777777" w:rsidTr="00B22B5A">
        <w:tc>
          <w:tcPr>
            <w:tcW w:w="800" w:type="dxa"/>
            <w:shd w:val="solid" w:color="FFFFFF" w:fill="auto"/>
          </w:tcPr>
          <w:p w14:paraId="21ABE41C" w14:textId="78ED024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5A5AC9C2" w14:textId="377E19B1" w:rsidR="000905AF" w:rsidRDefault="000905AF" w:rsidP="000905AF">
            <w:pPr>
              <w:pStyle w:val="TAC"/>
              <w:rPr>
                <w:sz w:val="16"/>
                <w:szCs w:val="16"/>
              </w:rPr>
            </w:pPr>
            <w:r>
              <w:rPr>
                <w:rFonts w:cs="Arial"/>
                <w:sz w:val="16"/>
                <w:szCs w:val="16"/>
              </w:rPr>
              <w:t>SA#110</w:t>
            </w:r>
          </w:p>
        </w:tc>
        <w:tc>
          <w:tcPr>
            <w:tcW w:w="1134" w:type="dxa"/>
            <w:shd w:val="solid" w:color="FFFFFF" w:fill="auto"/>
          </w:tcPr>
          <w:p w14:paraId="67FAEB2B" w14:textId="7BAC6D58"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201CCCB4" w14:textId="20EBC534" w:rsidR="000905AF" w:rsidRDefault="000905AF" w:rsidP="000905AF">
            <w:pPr>
              <w:pStyle w:val="TAL"/>
              <w:rPr>
                <w:sz w:val="16"/>
                <w:szCs w:val="16"/>
              </w:rPr>
            </w:pPr>
            <w:r>
              <w:rPr>
                <w:rFonts w:cs="Arial"/>
                <w:sz w:val="16"/>
                <w:szCs w:val="16"/>
              </w:rPr>
              <w:t>0011</w:t>
            </w:r>
          </w:p>
        </w:tc>
        <w:tc>
          <w:tcPr>
            <w:tcW w:w="426" w:type="dxa"/>
            <w:shd w:val="solid" w:color="FFFFFF" w:fill="auto"/>
          </w:tcPr>
          <w:p w14:paraId="0BE5E771" w14:textId="0FF915AA" w:rsidR="000905AF" w:rsidRDefault="000905AF" w:rsidP="000905AF">
            <w:pPr>
              <w:pStyle w:val="TAR"/>
              <w:rPr>
                <w:sz w:val="16"/>
                <w:szCs w:val="16"/>
              </w:rPr>
            </w:pPr>
            <w:r>
              <w:rPr>
                <w:rFonts w:cs="Arial"/>
                <w:sz w:val="16"/>
                <w:szCs w:val="16"/>
              </w:rPr>
              <w:t> </w:t>
            </w:r>
          </w:p>
        </w:tc>
        <w:tc>
          <w:tcPr>
            <w:tcW w:w="425" w:type="dxa"/>
            <w:shd w:val="solid" w:color="FFFFFF" w:fill="auto"/>
          </w:tcPr>
          <w:p w14:paraId="0DEC898F" w14:textId="61C0CFF5" w:rsidR="000905AF" w:rsidRDefault="000905AF" w:rsidP="000905AF">
            <w:pPr>
              <w:pStyle w:val="TAC"/>
              <w:rPr>
                <w:sz w:val="16"/>
                <w:szCs w:val="16"/>
              </w:rPr>
            </w:pPr>
            <w:r>
              <w:rPr>
                <w:rFonts w:cs="Arial"/>
                <w:sz w:val="16"/>
                <w:szCs w:val="16"/>
              </w:rPr>
              <w:t>F</w:t>
            </w:r>
          </w:p>
        </w:tc>
        <w:tc>
          <w:tcPr>
            <w:tcW w:w="4678" w:type="dxa"/>
            <w:shd w:val="solid" w:color="FFFFFF" w:fill="auto"/>
          </w:tcPr>
          <w:p w14:paraId="4665EC92" w14:textId="3CF6C27F" w:rsidR="000905AF" w:rsidRDefault="000905AF" w:rsidP="000905AF">
            <w:pPr>
              <w:pStyle w:val="TAL"/>
              <w:rPr>
                <w:sz w:val="16"/>
                <w:szCs w:val="16"/>
              </w:rPr>
            </w:pPr>
            <w:r>
              <w:rPr>
                <w:rFonts w:cs="Arial"/>
                <w:sz w:val="16"/>
                <w:szCs w:val="16"/>
              </w:rPr>
              <w:t>Rel-19 CR TS 28.561 Fix errors in attribute definitions</w:t>
            </w:r>
          </w:p>
        </w:tc>
        <w:tc>
          <w:tcPr>
            <w:tcW w:w="708" w:type="dxa"/>
            <w:shd w:val="solid" w:color="FFFFFF" w:fill="auto"/>
          </w:tcPr>
          <w:p w14:paraId="4F316AAA" w14:textId="61904977" w:rsidR="000905AF" w:rsidRDefault="000905AF" w:rsidP="000905AF">
            <w:pPr>
              <w:pStyle w:val="TAC"/>
              <w:rPr>
                <w:rFonts w:eastAsia="DengXian"/>
                <w:sz w:val="16"/>
                <w:szCs w:val="16"/>
                <w:lang w:eastAsia="zh-CN"/>
              </w:rPr>
            </w:pPr>
            <w:r>
              <w:rPr>
                <w:rFonts w:cs="Arial"/>
                <w:sz w:val="16"/>
                <w:szCs w:val="16"/>
              </w:rPr>
              <w:t>19.1.0</w:t>
            </w:r>
          </w:p>
        </w:tc>
      </w:tr>
      <w:tr w:rsidR="000905AF" w14:paraId="237A6A4A" w14:textId="77777777" w:rsidTr="00B22B5A">
        <w:tc>
          <w:tcPr>
            <w:tcW w:w="800" w:type="dxa"/>
            <w:shd w:val="solid" w:color="FFFFFF" w:fill="auto"/>
          </w:tcPr>
          <w:p w14:paraId="590FB1B1" w14:textId="775F576F"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A20B502" w14:textId="1FAA2B2C" w:rsidR="000905AF" w:rsidRDefault="000905AF" w:rsidP="000905AF">
            <w:pPr>
              <w:pStyle w:val="TAC"/>
              <w:rPr>
                <w:sz w:val="16"/>
                <w:szCs w:val="16"/>
              </w:rPr>
            </w:pPr>
            <w:r>
              <w:rPr>
                <w:rFonts w:cs="Arial"/>
                <w:sz w:val="16"/>
                <w:szCs w:val="16"/>
              </w:rPr>
              <w:t>SA#110</w:t>
            </w:r>
          </w:p>
        </w:tc>
        <w:tc>
          <w:tcPr>
            <w:tcW w:w="1134" w:type="dxa"/>
            <w:shd w:val="solid" w:color="FFFFFF" w:fill="auto"/>
          </w:tcPr>
          <w:p w14:paraId="63CCE22B" w14:textId="5E46F58C"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60D80A9" w14:textId="6346EF66" w:rsidR="000905AF" w:rsidRDefault="000905AF" w:rsidP="000905AF">
            <w:pPr>
              <w:pStyle w:val="TAL"/>
              <w:rPr>
                <w:sz w:val="16"/>
                <w:szCs w:val="16"/>
              </w:rPr>
            </w:pPr>
            <w:r>
              <w:rPr>
                <w:rFonts w:cs="Arial"/>
                <w:sz w:val="16"/>
                <w:szCs w:val="16"/>
              </w:rPr>
              <w:t>0012</w:t>
            </w:r>
          </w:p>
        </w:tc>
        <w:tc>
          <w:tcPr>
            <w:tcW w:w="426" w:type="dxa"/>
            <w:shd w:val="solid" w:color="FFFFFF" w:fill="auto"/>
          </w:tcPr>
          <w:p w14:paraId="0F0DA299" w14:textId="335AF957" w:rsidR="000905AF" w:rsidRDefault="000905AF" w:rsidP="000905AF">
            <w:pPr>
              <w:pStyle w:val="TAR"/>
              <w:rPr>
                <w:sz w:val="16"/>
                <w:szCs w:val="16"/>
              </w:rPr>
            </w:pPr>
            <w:r>
              <w:rPr>
                <w:rFonts w:cs="Arial"/>
                <w:sz w:val="16"/>
                <w:szCs w:val="16"/>
              </w:rPr>
              <w:t>1</w:t>
            </w:r>
          </w:p>
        </w:tc>
        <w:tc>
          <w:tcPr>
            <w:tcW w:w="425" w:type="dxa"/>
            <w:shd w:val="solid" w:color="FFFFFF" w:fill="auto"/>
          </w:tcPr>
          <w:p w14:paraId="19237AD6" w14:textId="441C5DEA" w:rsidR="000905AF" w:rsidRDefault="000905AF" w:rsidP="000905AF">
            <w:pPr>
              <w:pStyle w:val="TAC"/>
              <w:rPr>
                <w:sz w:val="16"/>
                <w:szCs w:val="16"/>
              </w:rPr>
            </w:pPr>
            <w:r>
              <w:rPr>
                <w:rFonts w:cs="Arial"/>
                <w:sz w:val="16"/>
                <w:szCs w:val="16"/>
              </w:rPr>
              <w:t>F</w:t>
            </w:r>
          </w:p>
        </w:tc>
        <w:tc>
          <w:tcPr>
            <w:tcW w:w="4678" w:type="dxa"/>
            <w:shd w:val="solid" w:color="FFFFFF" w:fill="auto"/>
          </w:tcPr>
          <w:p w14:paraId="012C2083" w14:textId="0F4BB5A6" w:rsidR="000905AF" w:rsidRDefault="000905AF" w:rsidP="000905AF">
            <w:pPr>
              <w:pStyle w:val="TAL"/>
              <w:rPr>
                <w:sz w:val="16"/>
                <w:szCs w:val="16"/>
              </w:rPr>
            </w:pPr>
            <w:r>
              <w:rPr>
                <w:rFonts w:cs="Arial"/>
                <w:sz w:val="16"/>
                <w:szCs w:val="16"/>
              </w:rPr>
              <w:t>Rel-19 CR TS 28.561 Fix problems with imported IOCs</w:t>
            </w:r>
          </w:p>
        </w:tc>
        <w:tc>
          <w:tcPr>
            <w:tcW w:w="708" w:type="dxa"/>
            <w:shd w:val="solid" w:color="FFFFFF" w:fill="auto"/>
          </w:tcPr>
          <w:p w14:paraId="14E800FB" w14:textId="66845A66" w:rsidR="000905AF" w:rsidRDefault="000905AF" w:rsidP="000905AF">
            <w:pPr>
              <w:pStyle w:val="TAC"/>
              <w:rPr>
                <w:rFonts w:eastAsia="DengXian"/>
                <w:sz w:val="16"/>
                <w:szCs w:val="16"/>
                <w:lang w:eastAsia="zh-CN"/>
              </w:rPr>
            </w:pPr>
            <w:r>
              <w:rPr>
                <w:rFonts w:cs="Arial"/>
                <w:sz w:val="16"/>
                <w:szCs w:val="16"/>
              </w:rPr>
              <w:t>19.1.0</w:t>
            </w:r>
          </w:p>
        </w:tc>
      </w:tr>
      <w:tr w:rsidR="000905AF" w14:paraId="05833E03" w14:textId="77777777" w:rsidTr="00B22B5A">
        <w:tc>
          <w:tcPr>
            <w:tcW w:w="800" w:type="dxa"/>
            <w:shd w:val="solid" w:color="FFFFFF" w:fill="auto"/>
          </w:tcPr>
          <w:p w14:paraId="788DBA98" w14:textId="7E8CE4A0"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703C4064" w14:textId="7E2BCBB4" w:rsidR="000905AF" w:rsidRDefault="000905AF" w:rsidP="000905AF">
            <w:pPr>
              <w:pStyle w:val="TAC"/>
              <w:rPr>
                <w:sz w:val="16"/>
                <w:szCs w:val="16"/>
              </w:rPr>
            </w:pPr>
            <w:r>
              <w:rPr>
                <w:rFonts w:cs="Arial"/>
                <w:sz w:val="16"/>
                <w:szCs w:val="16"/>
              </w:rPr>
              <w:t>SA#110</w:t>
            </w:r>
          </w:p>
        </w:tc>
        <w:tc>
          <w:tcPr>
            <w:tcW w:w="1134" w:type="dxa"/>
            <w:shd w:val="solid" w:color="FFFFFF" w:fill="auto"/>
          </w:tcPr>
          <w:p w14:paraId="527F412D" w14:textId="7132A2B6"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6F43722" w14:textId="3E9916BB" w:rsidR="000905AF" w:rsidRDefault="000905AF" w:rsidP="000905AF">
            <w:pPr>
              <w:pStyle w:val="TAL"/>
              <w:rPr>
                <w:sz w:val="16"/>
                <w:szCs w:val="16"/>
              </w:rPr>
            </w:pPr>
            <w:r>
              <w:rPr>
                <w:rFonts w:cs="Arial"/>
                <w:sz w:val="16"/>
                <w:szCs w:val="16"/>
              </w:rPr>
              <w:t>0013</w:t>
            </w:r>
          </w:p>
        </w:tc>
        <w:tc>
          <w:tcPr>
            <w:tcW w:w="426" w:type="dxa"/>
            <w:shd w:val="solid" w:color="FFFFFF" w:fill="auto"/>
          </w:tcPr>
          <w:p w14:paraId="11F400C0" w14:textId="1209CC18" w:rsidR="000905AF" w:rsidRDefault="000905AF" w:rsidP="000905AF">
            <w:pPr>
              <w:pStyle w:val="TAR"/>
              <w:rPr>
                <w:sz w:val="16"/>
                <w:szCs w:val="16"/>
              </w:rPr>
            </w:pPr>
            <w:r>
              <w:rPr>
                <w:rFonts w:cs="Arial"/>
                <w:sz w:val="16"/>
                <w:szCs w:val="16"/>
              </w:rPr>
              <w:t>1</w:t>
            </w:r>
          </w:p>
        </w:tc>
        <w:tc>
          <w:tcPr>
            <w:tcW w:w="425" w:type="dxa"/>
            <w:shd w:val="solid" w:color="FFFFFF" w:fill="auto"/>
          </w:tcPr>
          <w:p w14:paraId="58CD80B8" w14:textId="1CE76520" w:rsidR="000905AF" w:rsidRDefault="000905AF" w:rsidP="000905AF">
            <w:pPr>
              <w:pStyle w:val="TAC"/>
              <w:rPr>
                <w:sz w:val="16"/>
                <w:szCs w:val="16"/>
              </w:rPr>
            </w:pPr>
            <w:r>
              <w:rPr>
                <w:rFonts w:cs="Arial"/>
                <w:sz w:val="16"/>
                <w:szCs w:val="16"/>
              </w:rPr>
              <w:t>F</w:t>
            </w:r>
          </w:p>
        </w:tc>
        <w:tc>
          <w:tcPr>
            <w:tcW w:w="4678" w:type="dxa"/>
            <w:shd w:val="solid" w:color="FFFFFF" w:fill="auto"/>
          </w:tcPr>
          <w:p w14:paraId="5ECFEACF" w14:textId="741F3D23" w:rsidR="000905AF" w:rsidRDefault="000905AF" w:rsidP="000905AF">
            <w:pPr>
              <w:pStyle w:val="TAL"/>
              <w:rPr>
                <w:sz w:val="16"/>
                <w:szCs w:val="16"/>
              </w:rPr>
            </w:pPr>
            <w:r>
              <w:rPr>
                <w:rFonts w:cs="Arial"/>
                <w:sz w:val="16"/>
                <w:szCs w:val="16"/>
              </w:rPr>
              <w:t>Rel-19 CR TS 28.561 Fix procedure for consuming NDT</w:t>
            </w:r>
          </w:p>
        </w:tc>
        <w:tc>
          <w:tcPr>
            <w:tcW w:w="708" w:type="dxa"/>
            <w:shd w:val="solid" w:color="FFFFFF" w:fill="auto"/>
          </w:tcPr>
          <w:p w14:paraId="696FEA7A" w14:textId="6D79509D" w:rsidR="000905AF" w:rsidRDefault="000905AF" w:rsidP="000905AF">
            <w:pPr>
              <w:pStyle w:val="TAC"/>
              <w:rPr>
                <w:rFonts w:eastAsia="DengXian"/>
                <w:sz w:val="16"/>
                <w:szCs w:val="16"/>
                <w:lang w:eastAsia="zh-CN"/>
              </w:rPr>
            </w:pPr>
            <w:r>
              <w:rPr>
                <w:rFonts w:cs="Arial"/>
                <w:sz w:val="16"/>
                <w:szCs w:val="16"/>
              </w:rPr>
              <w:t>19.1.0</w:t>
            </w:r>
          </w:p>
        </w:tc>
      </w:tr>
      <w:tr w:rsidR="000905AF" w14:paraId="51696E17" w14:textId="77777777" w:rsidTr="00B22B5A">
        <w:tc>
          <w:tcPr>
            <w:tcW w:w="800" w:type="dxa"/>
            <w:shd w:val="solid" w:color="FFFFFF" w:fill="auto"/>
          </w:tcPr>
          <w:p w14:paraId="451E3C93" w14:textId="62167C4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406A826" w14:textId="13A9FF78" w:rsidR="000905AF" w:rsidRDefault="000905AF" w:rsidP="000905AF">
            <w:pPr>
              <w:pStyle w:val="TAC"/>
              <w:rPr>
                <w:sz w:val="16"/>
                <w:szCs w:val="16"/>
              </w:rPr>
            </w:pPr>
            <w:r>
              <w:rPr>
                <w:rFonts w:cs="Arial"/>
                <w:sz w:val="16"/>
                <w:szCs w:val="16"/>
              </w:rPr>
              <w:t>SA#110</w:t>
            </w:r>
          </w:p>
        </w:tc>
        <w:tc>
          <w:tcPr>
            <w:tcW w:w="1134" w:type="dxa"/>
            <w:shd w:val="solid" w:color="FFFFFF" w:fill="auto"/>
          </w:tcPr>
          <w:p w14:paraId="7E6D7DFC" w14:textId="7BBA4BF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98737FD" w14:textId="350278B0" w:rsidR="000905AF" w:rsidRDefault="000905AF" w:rsidP="000905AF">
            <w:pPr>
              <w:pStyle w:val="TAL"/>
              <w:rPr>
                <w:sz w:val="16"/>
                <w:szCs w:val="16"/>
              </w:rPr>
            </w:pPr>
            <w:r>
              <w:rPr>
                <w:rFonts w:cs="Arial"/>
                <w:sz w:val="16"/>
                <w:szCs w:val="16"/>
              </w:rPr>
              <w:t>0014</w:t>
            </w:r>
          </w:p>
        </w:tc>
        <w:tc>
          <w:tcPr>
            <w:tcW w:w="426" w:type="dxa"/>
            <w:shd w:val="solid" w:color="FFFFFF" w:fill="auto"/>
          </w:tcPr>
          <w:p w14:paraId="637BC019" w14:textId="3ADCC5F0" w:rsidR="000905AF" w:rsidRDefault="000905AF" w:rsidP="000905AF">
            <w:pPr>
              <w:pStyle w:val="TAR"/>
              <w:rPr>
                <w:sz w:val="16"/>
                <w:szCs w:val="16"/>
              </w:rPr>
            </w:pPr>
            <w:r>
              <w:rPr>
                <w:rFonts w:cs="Arial"/>
                <w:sz w:val="16"/>
                <w:szCs w:val="16"/>
              </w:rPr>
              <w:t> </w:t>
            </w:r>
          </w:p>
        </w:tc>
        <w:tc>
          <w:tcPr>
            <w:tcW w:w="425" w:type="dxa"/>
            <w:shd w:val="solid" w:color="FFFFFF" w:fill="auto"/>
          </w:tcPr>
          <w:p w14:paraId="1D855B19" w14:textId="42A26566" w:rsidR="000905AF" w:rsidRDefault="000905AF" w:rsidP="000905AF">
            <w:pPr>
              <w:pStyle w:val="TAC"/>
              <w:rPr>
                <w:sz w:val="16"/>
                <w:szCs w:val="16"/>
              </w:rPr>
            </w:pPr>
            <w:r>
              <w:rPr>
                <w:rFonts w:cs="Arial"/>
                <w:sz w:val="16"/>
                <w:szCs w:val="16"/>
              </w:rPr>
              <w:t>B</w:t>
            </w:r>
          </w:p>
        </w:tc>
        <w:tc>
          <w:tcPr>
            <w:tcW w:w="4678" w:type="dxa"/>
            <w:shd w:val="solid" w:color="FFFFFF" w:fill="auto"/>
          </w:tcPr>
          <w:p w14:paraId="200483A8" w14:textId="6B18D265" w:rsidR="000905AF" w:rsidRDefault="000905AF" w:rsidP="000905AF">
            <w:pPr>
              <w:pStyle w:val="TAL"/>
              <w:rPr>
                <w:sz w:val="16"/>
                <w:szCs w:val="16"/>
              </w:rPr>
            </w:pPr>
            <w:r>
              <w:rPr>
                <w:rFonts w:cs="Arial"/>
                <w:sz w:val="16"/>
                <w:szCs w:val="16"/>
              </w:rPr>
              <w:t>Rel-19 CR TS 28.561 Correction on NDT text descriptions</w:t>
            </w:r>
          </w:p>
        </w:tc>
        <w:tc>
          <w:tcPr>
            <w:tcW w:w="708" w:type="dxa"/>
            <w:shd w:val="solid" w:color="FFFFFF" w:fill="auto"/>
          </w:tcPr>
          <w:p w14:paraId="683B98FF" w14:textId="324C4C73" w:rsidR="000905AF" w:rsidRDefault="000905AF" w:rsidP="000905AF">
            <w:pPr>
              <w:pStyle w:val="TAC"/>
              <w:rPr>
                <w:rFonts w:eastAsia="DengXian"/>
                <w:sz w:val="16"/>
                <w:szCs w:val="16"/>
                <w:lang w:eastAsia="zh-CN"/>
              </w:rPr>
            </w:pPr>
            <w:r>
              <w:rPr>
                <w:rFonts w:cs="Arial"/>
                <w:sz w:val="16"/>
                <w:szCs w:val="16"/>
              </w:rPr>
              <w:t>19.1.0</w:t>
            </w:r>
          </w:p>
        </w:tc>
      </w:tr>
      <w:tr w:rsidR="00BD211B" w14:paraId="57C8FB01" w14:textId="77777777" w:rsidTr="00B22B5A">
        <w:tc>
          <w:tcPr>
            <w:tcW w:w="800" w:type="dxa"/>
            <w:shd w:val="solid" w:color="FFFFFF" w:fill="auto"/>
          </w:tcPr>
          <w:p w14:paraId="70228BB6" w14:textId="48978BC3" w:rsidR="00BD211B" w:rsidRDefault="00BD211B" w:rsidP="000905AF">
            <w:pPr>
              <w:pStyle w:val="TAC"/>
              <w:rPr>
                <w:rFonts w:cs="Arial"/>
                <w:sz w:val="16"/>
                <w:szCs w:val="16"/>
              </w:rPr>
            </w:pPr>
            <w:r>
              <w:rPr>
                <w:rFonts w:cs="Arial"/>
                <w:sz w:val="16"/>
                <w:szCs w:val="16"/>
              </w:rPr>
              <w:t>202</w:t>
            </w:r>
            <w:r w:rsidR="00EB5E9B">
              <w:rPr>
                <w:rFonts w:cs="Arial"/>
                <w:sz w:val="16"/>
                <w:szCs w:val="16"/>
              </w:rPr>
              <w:t>6</w:t>
            </w:r>
            <w:r>
              <w:rPr>
                <w:rFonts w:cs="Arial"/>
                <w:sz w:val="16"/>
                <w:szCs w:val="16"/>
              </w:rPr>
              <w:t>-</w:t>
            </w:r>
            <w:r w:rsidR="00EB5E9B">
              <w:rPr>
                <w:rFonts w:cs="Arial"/>
                <w:sz w:val="16"/>
                <w:szCs w:val="16"/>
              </w:rPr>
              <w:t>01</w:t>
            </w:r>
          </w:p>
        </w:tc>
        <w:tc>
          <w:tcPr>
            <w:tcW w:w="901" w:type="dxa"/>
            <w:shd w:val="solid" w:color="FFFFFF" w:fill="auto"/>
          </w:tcPr>
          <w:p w14:paraId="7856BF66" w14:textId="335E7436" w:rsidR="00BD211B" w:rsidRDefault="00BD211B" w:rsidP="000905AF">
            <w:pPr>
              <w:pStyle w:val="TAC"/>
              <w:rPr>
                <w:rFonts w:cs="Arial"/>
                <w:sz w:val="16"/>
                <w:szCs w:val="16"/>
              </w:rPr>
            </w:pPr>
            <w:r>
              <w:rPr>
                <w:rFonts w:cs="Arial"/>
                <w:sz w:val="16"/>
                <w:szCs w:val="16"/>
              </w:rPr>
              <w:t>SA#110</w:t>
            </w:r>
          </w:p>
        </w:tc>
        <w:tc>
          <w:tcPr>
            <w:tcW w:w="1134" w:type="dxa"/>
            <w:shd w:val="solid" w:color="FFFFFF" w:fill="auto"/>
          </w:tcPr>
          <w:p w14:paraId="32F996AE" w14:textId="77777777" w:rsidR="00BD211B" w:rsidRDefault="00BD211B" w:rsidP="000905AF">
            <w:pPr>
              <w:pStyle w:val="TAC"/>
              <w:rPr>
                <w:rFonts w:cs="Arial"/>
                <w:sz w:val="16"/>
                <w:szCs w:val="16"/>
              </w:rPr>
            </w:pPr>
          </w:p>
        </w:tc>
        <w:tc>
          <w:tcPr>
            <w:tcW w:w="567" w:type="dxa"/>
            <w:shd w:val="solid" w:color="FFFFFF" w:fill="auto"/>
          </w:tcPr>
          <w:p w14:paraId="2C1656F9" w14:textId="77777777" w:rsidR="00BD211B" w:rsidRDefault="00BD211B" w:rsidP="000905AF">
            <w:pPr>
              <w:pStyle w:val="TAL"/>
              <w:rPr>
                <w:rFonts w:cs="Arial"/>
                <w:sz w:val="16"/>
                <w:szCs w:val="16"/>
              </w:rPr>
            </w:pPr>
          </w:p>
        </w:tc>
        <w:tc>
          <w:tcPr>
            <w:tcW w:w="426" w:type="dxa"/>
            <w:shd w:val="solid" w:color="FFFFFF" w:fill="auto"/>
          </w:tcPr>
          <w:p w14:paraId="7013460D" w14:textId="77777777" w:rsidR="00BD211B" w:rsidRDefault="00BD211B" w:rsidP="000905AF">
            <w:pPr>
              <w:pStyle w:val="TAR"/>
              <w:rPr>
                <w:rFonts w:cs="Arial"/>
                <w:sz w:val="16"/>
                <w:szCs w:val="16"/>
              </w:rPr>
            </w:pPr>
          </w:p>
        </w:tc>
        <w:tc>
          <w:tcPr>
            <w:tcW w:w="425" w:type="dxa"/>
            <w:shd w:val="solid" w:color="FFFFFF" w:fill="auto"/>
          </w:tcPr>
          <w:p w14:paraId="2E735862" w14:textId="77777777" w:rsidR="00BD211B" w:rsidRDefault="00BD211B" w:rsidP="000905AF">
            <w:pPr>
              <w:pStyle w:val="TAC"/>
              <w:rPr>
                <w:rFonts w:cs="Arial"/>
                <w:sz w:val="16"/>
                <w:szCs w:val="16"/>
              </w:rPr>
            </w:pPr>
          </w:p>
        </w:tc>
        <w:tc>
          <w:tcPr>
            <w:tcW w:w="4678" w:type="dxa"/>
            <w:shd w:val="solid" w:color="FFFFFF" w:fill="auto"/>
          </w:tcPr>
          <w:p w14:paraId="1A128497" w14:textId="5C262EBD" w:rsidR="00BD211B" w:rsidRDefault="00BD211B" w:rsidP="000905AF">
            <w:pPr>
              <w:pStyle w:val="TAL"/>
              <w:rPr>
                <w:rFonts w:cs="Arial"/>
                <w:sz w:val="16"/>
                <w:szCs w:val="16"/>
              </w:rPr>
            </w:pPr>
            <w:r>
              <w:rPr>
                <w:rFonts w:cs="Arial"/>
                <w:sz w:val="16"/>
                <w:szCs w:val="16"/>
              </w:rPr>
              <w:t xml:space="preserve">MCC: added missing </w:t>
            </w:r>
            <w:proofErr w:type="spellStart"/>
            <w:r>
              <w:rPr>
                <w:rFonts w:cs="Arial"/>
                <w:sz w:val="16"/>
                <w:szCs w:val="16"/>
              </w:rPr>
              <w:t>yaml</w:t>
            </w:r>
            <w:proofErr w:type="spellEnd"/>
            <w:r>
              <w:rPr>
                <w:rFonts w:cs="Arial"/>
                <w:sz w:val="16"/>
                <w:szCs w:val="16"/>
              </w:rPr>
              <w:t xml:space="preserve"> file</w:t>
            </w:r>
          </w:p>
        </w:tc>
        <w:tc>
          <w:tcPr>
            <w:tcW w:w="708" w:type="dxa"/>
            <w:shd w:val="solid" w:color="FFFFFF" w:fill="auto"/>
          </w:tcPr>
          <w:p w14:paraId="5375584A" w14:textId="5B31A82E" w:rsidR="00BD211B" w:rsidRDefault="00BD211B" w:rsidP="000905AF">
            <w:pPr>
              <w:pStyle w:val="TAC"/>
              <w:rPr>
                <w:rFonts w:cs="Arial"/>
                <w:sz w:val="16"/>
                <w:szCs w:val="16"/>
              </w:rPr>
            </w:pPr>
            <w:r>
              <w:rPr>
                <w:rFonts w:cs="Arial"/>
                <w:sz w:val="16"/>
                <w:szCs w:val="16"/>
              </w:rPr>
              <w:t>19.1.1</w:t>
            </w:r>
          </w:p>
        </w:tc>
      </w:tr>
    </w:tbl>
    <w:p w14:paraId="28464AA5" w14:textId="77777777" w:rsidR="0034246C" w:rsidRDefault="0034246C"/>
    <w:p w14:paraId="2BAA5D0E" w14:textId="77777777" w:rsidR="0034246C" w:rsidRDefault="0034246C"/>
    <w:sectPr w:rsidR="0034246C">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D8AA1" w14:textId="77777777" w:rsidR="006F06F9" w:rsidRDefault="006F06F9">
      <w:pPr>
        <w:spacing w:after="0"/>
      </w:pPr>
      <w:r>
        <w:separator/>
      </w:r>
    </w:p>
  </w:endnote>
  <w:endnote w:type="continuationSeparator" w:id="0">
    <w:p w14:paraId="3D68FAAC" w14:textId="77777777" w:rsidR="006F06F9" w:rsidRDefault="006F06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940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22FB3" w14:textId="77777777" w:rsidR="006F06F9" w:rsidRDefault="006F06F9">
      <w:pPr>
        <w:spacing w:after="0"/>
      </w:pPr>
      <w:r>
        <w:separator/>
      </w:r>
    </w:p>
  </w:footnote>
  <w:footnote w:type="continuationSeparator" w:id="0">
    <w:p w14:paraId="6EDA783A" w14:textId="77777777" w:rsidR="006F06F9" w:rsidRDefault="006F06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163E62B9" w:rsidR="0034246C" w:rsidRDefault="00940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E9B">
      <w:rPr>
        <w:rFonts w:ascii="Arial" w:hAnsi="Arial" w:cs="Arial"/>
        <w:b/>
        <w:noProof/>
        <w:sz w:val="18"/>
        <w:szCs w:val="18"/>
      </w:rPr>
      <w:t>3GPP TS 28.561 V19.1.1 (2026-01)</w:t>
    </w:r>
    <w:r>
      <w:rPr>
        <w:rFonts w:ascii="Arial" w:hAnsi="Arial" w:cs="Arial"/>
        <w:b/>
        <w:sz w:val="18"/>
        <w:szCs w:val="18"/>
      </w:rPr>
      <w:fldChar w:fldCharType="end"/>
    </w:r>
  </w:p>
  <w:p w14:paraId="3F65D797" w14:textId="77777777" w:rsidR="0034246C" w:rsidRDefault="00940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1FB13107" w:rsidR="0034246C" w:rsidRDefault="00940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E9B">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41A9"/>
    <w:rsid w:val="000270B9"/>
    <w:rsid w:val="00033397"/>
    <w:rsid w:val="00040095"/>
    <w:rsid w:val="000460F1"/>
    <w:rsid w:val="000475DC"/>
    <w:rsid w:val="00050B8A"/>
    <w:rsid w:val="00051834"/>
    <w:rsid w:val="00053820"/>
    <w:rsid w:val="00054459"/>
    <w:rsid w:val="00054A22"/>
    <w:rsid w:val="00062023"/>
    <w:rsid w:val="000655A6"/>
    <w:rsid w:val="00067BAD"/>
    <w:rsid w:val="0007524D"/>
    <w:rsid w:val="00080512"/>
    <w:rsid w:val="000905AF"/>
    <w:rsid w:val="000960CF"/>
    <w:rsid w:val="000A091A"/>
    <w:rsid w:val="000A4F83"/>
    <w:rsid w:val="000A77B9"/>
    <w:rsid w:val="000C34BD"/>
    <w:rsid w:val="000C47C3"/>
    <w:rsid w:val="000D1FB9"/>
    <w:rsid w:val="000D500E"/>
    <w:rsid w:val="000D58AB"/>
    <w:rsid w:val="000E493E"/>
    <w:rsid w:val="000E4DC7"/>
    <w:rsid w:val="000E67DB"/>
    <w:rsid w:val="00100BAB"/>
    <w:rsid w:val="0011364B"/>
    <w:rsid w:val="00124BD1"/>
    <w:rsid w:val="00124F93"/>
    <w:rsid w:val="00133525"/>
    <w:rsid w:val="00135E2D"/>
    <w:rsid w:val="00143E75"/>
    <w:rsid w:val="00151312"/>
    <w:rsid w:val="00156056"/>
    <w:rsid w:val="00156AE9"/>
    <w:rsid w:val="00162B89"/>
    <w:rsid w:val="00170BD6"/>
    <w:rsid w:val="00173E3B"/>
    <w:rsid w:val="00174E78"/>
    <w:rsid w:val="001815D8"/>
    <w:rsid w:val="00181703"/>
    <w:rsid w:val="00190118"/>
    <w:rsid w:val="00193535"/>
    <w:rsid w:val="001964BA"/>
    <w:rsid w:val="001A29BE"/>
    <w:rsid w:val="001A42FF"/>
    <w:rsid w:val="001A4C42"/>
    <w:rsid w:val="001A7420"/>
    <w:rsid w:val="001B372B"/>
    <w:rsid w:val="001B6637"/>
    <w:rsid w:val="001C170B"/>
    <w:rsid w:val="001C21C3"/>
    <w:rsid w:val="001D02C2"/>
    <w:rsid w:val="001F0C1D"/>
    <w:rsid w:val="001F1132"/>
    <w:rsid w:val="001F168B"/>
    <w:rsid w:val="001F37FE"/>
    <w:rsid w:val="001F6D14"/>
    <w:rsid w:val="0020195D"/>
    <w:rsid w:val="00203A7A"/>
    <w:rsid w:val="00205DDB"/>
    <w:rsid w:val="00210EBE"/>
    <w:rsid w:val="00213C1F"/>
    <w:rsid w:val="00215723"/>
    <w:rsid w:val="00233740"/>
    <w:rsid w:val="00233B1C"/>
    <w:rsid w:val="002347A2"/>
    <w:rsid w:val="002351C9"/>
    <w:rsid w:val="00240237"/>
    <w:rsid w:val="00241B79"/>
    <w:rsid w:val="00254B3E"/>
    <w:rsid w:val="00262BE5"/>
    <w:rsid w:val="00267515"/>
    <w:rsid w:val="002675F0"/>
    <w:rsid w:val="002760EE"/>
    <w:rsid w:val="00277E5E"/>
    <w:rsid w:val="0029007F"/>
    <w:rsid w:val="0029047E"/>
    <w:rsid w:val="002A063F"/>
    <w:rsid w:val="002A0DC8"/>
    <w:rsid w:val="002A38AA"/>
    <w:rsid w:val="002A6FF7"/>
    <w:rsid w:val="002B6339"/>
    <w:rsid w:val="002C7EC3"/>
    <w:rsid w:val="002D373C"/>
    <w:rsid w:val="002E00EE"/>
    <w:rsid w:val="002E0674"/>
    <w:rsid w:val="002E4038"/>
    <w:rsid w:val="002E5898"/>
    <w:rsid w:val="002F1459"/>
    <w:rsid w:val="002F2FA2"/>
    <w:rsid w:val="002F417B"/>
    <w:rsid w:val="00302B97"/>
    <w:rsid w:val="00303E4E"/>
    <w:rsid w:val="0031239F"/>
    <w:rsid w:val="00315B85"/>
    <w:rsid w:val="003172DC"/>
    <w:rsid w:val="0032081C"/>
    <w:rsid w:val="00320C03"/>
    <w:rsid w:val="0032786C"/>
    <w:rsid w:val="0033087B"/>
    <w:rsid w:val="003327A1"/>
    <w:rsid w:val="0034246C"/>
    <w:rsid w:val="00345869"/>
    <w:rsid w:val="0035462D"/>
    <w:rsid w:val="00356555"/>
    <w:rsid w:val="00357E37"/>
    <w:rsid w:val="003611E9"/>
    <w:rsid w:val="003739A0"/>
    <w:rsid w:val="003744BB"/>
    <w:rsid w:val="003755B5"/>
    <w:rsid w:val="003765B8"/>
    <w:rsid w:val="0037692D"/>
    <w:rsid w:val="0039127B"/>
    <w:rsid w:val="00394B0A"/>
    <w:rsid w:val="0039665B"/>
    <w:rsid w:val="003C168E"/>
    <w:rsid w:val="003C1CFE"/>
    <w:rsid w:val="003C3053"/>
    <w:rsid w:val="003C3971"/>
    <w:rsid w:val="003D0A90"/>
    <w:rsid w:val="003D1F2C"/>
    <w:rsid w:val="003E01D1"/>
    <w:rsid w:val="003E2DFC"/>
    <w:rsid w:val="003E51CA"/>
    <w:rsid w:val="0040520A"/>
    <w:rsid w:val="00412FAA"/>
    <w:rsid w:val="0041429A"/>
    <w:rsid w:val="004167A1"/>
    <w:rsid w:val="0042281E"/>
    <w:rsid w:val="00423334"/>
    <w:rsid w:val="00423DBD"/>
    <w:rsid w:val="0042771D"/>
    <w:rsid w:val="00431DBD"/>
    <w:rsid w:val="00434261"/>
    <w:rsid w:val="004345EC"/>
    <w:rsid w:val="00444188"/>
    <w:rsid w:val="00462FD4"/>
    <w:rsid w:val="00465515"/>
    <w:rsid w:val="00471EB3"/>
    <w:rsid w:val="0047660B"/>
    <w:rsid w:val="00477189"/>
    <w:rsid w:val="00480B3A"/>
    <w:rsid w:val="00495D26"/>
    <w:rsid w:val="0049751D"/>
    <w:rsid w:val="004A5599"/>
    <w:rsid w:val="004A6340"/>
    <w:rsid w:val="004A701C"/>
    <w:rsid w:val="004B5010"/>
    <w:rsid w:val="004B7DE1"/>
    <w:rsid w:val="004C30AC"/>
    <w:rsid w:val="004D0DBF"/>
    <w:rsid w:val="004D3578"/>
    <w:rsid w:val="004E207D"/>
    <w:rsid w:val="004E213A"/>
    <w:rsid w:val="004E5DE6"/>
    <w:rsid w:val="004E722E"/>
    <w:rsid w:val="004E7A66"/>
    <w:rsid w:val="004F0988"/>
    <w:rsid w:val="004F3340"/>
    <w:rsid w:val="004F451F"/>
    <w:rsid w:val="004F533E"/>
    <w:rsid w:val="004F557D"/>
    <w:rsid w:val="00501695"/>
    <w:rsid w:val="00505023"/>
    <w:rsid w:val="005063CC"/>
    <w:rsid w:val="005154F3"/>
    <w:rsid w:val="00517FA0"/>
    <w:rsid w:val="0053388B"/>
    <w:rsid w:val="00535773"/>
    <w:rsid w:val="00537C66"/>
    <w:rsid w:val="00543E6C"/>
    <w:rsid w:val="00545817"/>
    <w:rsid w:val="005565C3"/>
    <w:rsid w:val="00557716"/>
    <w:rsid w:val="00560F72"/>
    <w:rsid w:val="005629B5"/>
    <w:rsid w:val="00564C9D"/>
    <w:rsid w:val="00565087"/>
    <w:rsid w:val="00571866"/>
    <w:rsid w:val="00572109"/>
    <w:rsid w:val="00586A40"/>
    <w:rsid w:val="005909BF"/>
    <w:rsid w:val="00592875"/>
    <w:rsid w:val="00597B11"/>
    <w:rsid w:val="005D2E01"/>
    <w:rsid w:val="005D7526"/>
    <w:rsid w:val="005E05D6"/>
    <w:rsid w:val="005E1A29"/>
    <w:rsid w:val="005E4BB2"/>
    <w:rsid w:val="005E7692"/>
    <w:rsid w:val="005F1AB7"/>
    <w:rsid w:val="005F5E74"/>
    <w:rsid w:val="005F73CB"/>
    <w:rsid w:val="005F788A"/>
    <w:rsid w:val="00602AEA"/>
    <w:rsid w:val="00606E7E"/>
    <w:rsid w:val="00614FDF"/>
    <w:rsid w:val="00621CF5"/>
    <w:rsid w:val="0063543D"/>
    <w:rsid w:val="00644C68"/>
    <w:rsid w:val="0064598C"/>
    <w:rsid w:val="00647114"/>
    <w:rsid w:val="0066056B"/>
    <w:rsid w:val="00667BCE"/>
    <w:rsid w:val="00670CF4"/>
    <w:rsid w:val="0067133E"/>
    <w:rsid w:val="00675D1D"/>
    <w:rsid w:val="00677DC4"/>
    <w:rsid w:val="00685815"/>
    <w:rsid w:val="006870E5"/>
    <w:rsid w:val="006912E9"/>
    <w:rsid w:val="006A09E6"/>
    <w:rsid w:val="006A24F7"/>
    <w:rsid w:val="006A323F"/>
    <w:rsid w:val="006B30D0"/>
    <w:rsid w:val="006C3D95"/>
    <w:rsid w:val="006D31BB"/>
    <w:rsid w:val="006E5C86"/>
    <w:rsid w:val="006E770F"/>
    <w:rsid w:val="006F06F9"/>
    <w:rsid w:val="006F4EF7"/>
    <w:rsid w:val="006F5611"/>
    <w:rsid w:val="006F627B"/>
    <w:rsid w:val="007000D6"/>
    <w:rsid w:val="00701116"/>
    <w:rsid w:val="0071174C"/>
    <w:rsid w:val="00713267"/>
    <w:rsid w:val="00713C44"/>
    <w:rsid w:val="0071448A"/>
    <w:rsid w:val="007156D7"/>
    <w:rsid w:val="00734A5B"/>
    <w:rsid w:val="00737B95"/>
    <w:rsid w:val="0074026F"/>
    <w:rsid w:val="007429F6"/>
    <w:rsid w:val="00742C94"/>
    <w:rsid w:val="00744E76"/>
    <w:rsid w:val="0075015D"/>
    <w:rsid w:val="00751077"/>
    <w:rsid w:val="007653D9"/>
    <w:rsid w:val="00765EA3"/>
    <w:rsid w:val="007701AA"/>
    <w:rsid w:val="00773B81"/>
    <w:rsid w:val="00774DA4"/>
    <w:rsid w:val="0078014E"/>
    <w:rsid w:val="00781F0F"/>
    <w:rsid w:val="00787C02"/>
    <w:rsid w:val="007959BB"/>
    <w:rsid w:val="00795D4D"/>
    <w:rsid w:val="00796C5C"/>
    <w:rsid w:val="007A55A4"/>
    <w:rsid w:val="007B417E"/>
    <w:rsid w:val="007B600E"/>
    <w:rsid w:val="007C44D9"/>
    <w:rsid w:val="007C7E6B"/>
    <w:rsid w:val="007D2208"/>
    <w:rsid w:val="007D72CA"/>
    <w:rsid w:val="007F0F4A"/>
    <w:rsid w:val="007F1BF4"/>
    <w:rsid w:val="008028A4"/>
    <w:rsid w:val="00822688"/>
    <w:rsid w:val="008233A2"/>
    <w:rsid w:val="00830747"/>
    <w:rsid w:val="00830904"/>
    <w:rsid w:val="00831768"/>
    <w:rsid w:val="00851C18"/>
    <w:rsid w:val="00853638"/>
    <w:rsid w:val="00857609"/>
    <w:rsid w:val="00873A38"/>
    <w:rsid w:val="008768CA"/>
    <w:rsid w:val="008808E1"/>
    <w:rsid w:val="008837DD"/>
    <w:rsid w:val="008964E9"/>
    <w:rsid w:val="008A2426"/>
    <w:rsid w:val="008A3287"/>
    <w:rsid w:val="008A45DB"/>
    <w:rsid w:val="008B11D4"/>
    <w:rsid w:val="008B1491"/>
    <w:rsid w:val="008B2927"/>
    <w:rsid w:val="008C113D"/>
    <w:rsid w:val="008C384C"/>
    <w:rsid w:val="008C435A"/>
    <w:rsid w:val="008C7B64"/>
    <w:rsid w:val="008E2D68"/>
    <w:rsid w:val="008E6756"/>
    <w:rsid w:val="008E7D6C"/>
    <w:rsid w:val="008F210F"/>
    <w:rsid w:val="008F3ED9"/>
    <w:rsid w:val="008F4116"/>
    <w:rsid w:val="0090271F"/>
    <w:rsid w:val="00902E23"/>
    <w:rsid w:val="00903E01"/>
    <w:rsid w:val="009114D7"/>
    <w:rsid w:val="0091348E"/>
    <w:rsid w:val="00916A66"/>
    <w:rsid w:val="00917CCB"/>
    <w:rsid w:val="009220A7"/>
    <w:rsid w:val="00933FB0"/>
    <w:rsid w:val="0093462C"/>
    <w:rsid w:val="00935DCC"/>
    <w:rsid w:val="00940211"/>
    <w:rsid w:val="00942EC2"/>
    <w:rsid w:val="0096076F"/>
    <w:rsid w:val="00966416"/>
    <w:rsid w:val="009715EC"/>
    <w:rsid w:val="00974864"/>
    <w:rsid w:val="00975DAE"/>
    <w:rsid w:val="009813A8"/>
    <w:rsid w:val="00982EFC"/>
    <w:rsid w:val="00990ACC"/>
    <w:rsid w:val="00992EDF"/>
    <w:rsid w:val="009A289E"/>
    <w:rsid w:val="009A28C2"/>
    <w:rsid w:val="009B1B09"/>
    <w:rsid w:val="009C4CB6"/>
    <w:rsid w:val="009C61DE"/>
    <w:rsid w:val="009D174F"/>
    <w:rsid w:val="009D2FB2"/>
    <w:rsid w:val="009D63C2"/>
    <w:rsid w:val="009E0E4D"/>
    <w:rsid w:val="009E2532"/>
    <w:rsid w:val="009E5949"/>
    <w:rsid w:val="009E5963"/>
    <w:rsid w:val="009E7A24"/>
    <w:rsid w:val="009F37B7"/>
    <w:rsid w:val="00A03E0B"/>
    <w:rsid w:val="00A10F02"/>
    <w:rsid w:val="00A164B4"/>
    <w:rsid w:val="00A16B69"/>
    <w:rsid w:val="00A26956"/>
    <w:rsid w:val="00A27486"/>
    <w:rsid w:val="00A45BAD"/>
    <w:rsid w:val="00A50296"/>
    <w:rsid w:val="00A52B9E"/>
    <w:rsid w:val="00A535CB"/>
    <w:rsid w:val="00A53724"/>
    <w:rsid w:val="00A56066"/>
    <w:rsid w:val="00A72C21"/>
    <w:rsid w:val="00A73129"/>
    <w:rsid w:val="00A76622"/>
    <w:rsid w:val="00A82346"/>
    <w:rsid w:val="00A9056E"/>
    <w:rsid w:val="00A90B27"/>
    <w:rsid w:val="00A92BA1"/>
    <w:rsid w:val="00A94582"/>
    <w:rsid w:val="00A95A32"/>
    <w:rsid w:val="00AA0E21"/>
    <w:rsid w:val="00AB0031"/>
    <w:rsid w:val="00AB2B1A"/>
    <w:rsid w:val="00AB4A5D"/>
    <w:rsid w:val="00AC307F"/>
    <w:rsid w:val="00AC3D3F"/>
    <w:rsid w:val="00AC6BC6"/>
    <w:rsid w:val="00AD0CFE"/>
    <w:rsid w:val="00AD45A1"/>
    <w:rsid w:val="00AE6164"/>
    <w:rsid w:val="00AE65E2"/>
    <w:rsid w:val="00AF1460"/>
    <w:rsid w:val="00AF2888"/>
    <w:rsid w:val="00AF3DC3"/>
    <w:rsid w:val="00B02C1F"/>
    <w:rsid w:val="00B02E87"/>
    <w:rsid w:val="00B06D56"/>
    <w:rsid w:val="00B11544"/>
    <w:rsid w:val="00B15449"/>
    <w:rsid w:val="00B206F7"/>
    <w:rsid w:val="00B22B5A"/>
    <w:rsid w:val="00B51B8C"/>
    <w:rsid w:val="00B51BDE"/>
    <w:rsid w:val="00B5484D"/>
    <w:rsid w:val="00B70EEF"/>
    <w:rsid w:val="00B74482"/>
    <w:rsid w:val="00B7529D"/>
    <w:rsid w:val="00B811C4"/>
    <w:rsid w:val="00B81EBE"/>
    <w:rsid w:val="00B84A6D"/>
    <w:rsid w:val="00B86A98"/>
    <w:rsid w:val="00B93086"/>
    <w:rsid w:val="00BA19B9"/>
    <w:rsid w:val="00BA19ED"/>
    <w:rsid w:val="00BA1F0E"/>
    <w:rsid w:val="00BA4B8D"/>
    <w:rsid w:val="00BA7BA5"/>
    <w:rsid w:val="00BC0858"/>
    <w:rsid w:val="00BC0F7D"/>
    <w:rsid w:val="00BC1C4B"/>
    <w:rsid w:val="00BC7A0C"/>
    <w:rsid w:val="00BD211B"/>
    <w:rsid w:val="00BD44BA"/>
    <w:rsid w:val="00BD7D31"/>
    <w:rsid w:val="00BE3255"/>
    <w:rsid w:val="00BF128E"/>
    <w:rsid w:val="00BF4C39"/>
    <w:rsid w:val="00C02F42"/>
    <w:rsid w:val="00C0552F"/>
    <w:rsid w:val="00C074DD"/>
    <w:rsid w:val="00C111C2"/>
    <w:rsid w:val="00C1321E"/>
    <w:rsid w:val="00C1496A"/>
    <w:rsid w:val="00C1510C"/>
    <w:rsid w:val="00C33079"/>
    <w:rsid w:val="00C411A7"/>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D0378"/>
    <w:rsid w:val="00CE2A75"/>
    <w:rsid w:val="00CE339A"/>
    <w:rsid w:val="00CF5846"/>
    <w:rsid w:val="00CF7BDB"/>
    <w:rsid w:val="00D02AA5"/>
    <w:rsid w:val="00D24E1A"/>
    <w:rsid w:val="00D2784A"/>
    <w:rsid w:val="00D27D1F"/>
    <w:rsid w:val="00D34C4D"/>
    <w:rsid w:val="00D57972"/>
    <w:rsid w:val="00D623AC"/>
    <w:rsid w:val="00D6540C"/>
    <w:rsid w:val="00D675A9"/>
    <w:rsid w:val="00D704C9"/>
    <w:rsid w:val="00D738D6"/>
    <w:rsid w:val="00D755EB"/>
    <w:rsid w:val="00D76048"/>
    <w:rsid w:val="00D82E6F"/>
    <w:rsid w:val="00D87E00"/>
    <w:rsid w:val="00D9134D"/>
    <w:rsid w:val="00D952D4"/>
    <w:rsid w:val="00DA1486"/>
    <w:rsid w:val="00DA78A4"/>
    <w:rsid w:val="00DA7A03"/>
    <w:rsid w:val="00DB05CB"/>
    <w:rsid w:val="00DB1818"/>
    <w:rsid w:val="00DC18A2"/>
    <w:rsid w:val="00DC2034"/>
    <w:rsid w:val="00DC309B"/>
    <w:rsid w:val="00DC4A31"/>
    <w:rsid w:val="00DC4DA2"/>
    <w:rsid w:val="00DC598C"/>
    <w:rsid w:val="00DC6CCB"/>
    <w:rsid w:val="00DD1047"/>
    <w:rsid w:val="00DD4BC9"/>
    <w:rsid w:val="00DD4C17"/>
    <w:rsid w:val="00DD74A5"/>
    <w:rsid w:val="00DE3638"/>
    <w:rsid w:val="00DE5131"/>
    <w:rsid w:val="00DE5AA1"/>
    <w:rsid w:val="00DE745F"/>
    <w:rsid w:val="00DF2B1F"/>
    <w:rsid w:val="00DF5732"/>
    <w:rsid w:val="00DF62CD"/>
    <w:rsid w:val="00DF7921"/>
    <w:rsid w:val="00DF79CD"/>
    <w:rsid w:val="00DF7CAF"/>
    <w:rsid w:val="00E04F43"/>
    <w:rsid w:val="00E123E0"/>
    <w:rsid w:val="00E16509"/>
    <w:rsid w:val="00E2192A"/>
    <w:rsid w:val="00E31312"/>
    <w:rsid w:val="00E31385"/>
    <w:rsid w:val="00E44582"/>
    <w:rsid w:val="00E44FFC"/>
    <w:rsid w:val="00E63777"/>
    <w:rsid w:val="00E65E47"/>
    <w:rsid w:val="00E72E59"/>
    <w:rsid w:val="00E7323D"/>
    <w:rsid w:val="00E73E1D"/>
    <w:rsid w:val="00E7682B"/>
    <w:rsid w:val="00E76B0E"/>
    <w:rsid w:val="00E77645"/>
    <w:rsid w:val="00E833BA"/>
    <w:rsid w:val="00E83BF4"/>
    <w:rsid w:val="00E92764"/>
    <w:rsid w:val="00EA0636"/>
    <w:rsid w:val="00EA15B0"/>
    <w:rsid w:val="00EA5EA7"/>
    <w:rsid w:val="00EA66BD"/>
    <w:rsid w:val="00EB3A45"/>
    <w:rsid w:val="00EB5E9B"/>
    <w:rsid w:val="00EB74F3"/>
    <w:rsid w:val="00EC001F"/>
    <w:rsid w:val="00EC2FE5"/>
    <w:rsid w:val="00EC4A25"/>
    <w:rsid w:val="00EE4F41"/>
    <w:rsid w:val="00EF608C"/>
    <w:rsid w:val="00F025A2"/>
    <w:rsid w:val="00F04712"/>
    <w:rsid w:val="00F0473E"/>
    <w:rsid w:val="00F04758"/>
    <w:rsid w:val="00F1129D"/>
    <w:rsid w:val="00F13360"/>
    <w:rsid w:val="00F20A7B"/>
    <w:rsid w:val="00F22EC7"/>
    <w:rsid w:val="00F325C8"/>
    <w:rsid w:val="00F34394"/>
    <w:rsid w:val="00F34834"/>
    <w:rsid w:val="00F41E02"/>
    <w:rsid w:val="00F43304"/>
    <w:rsid w:val="00F4334E"/>
    <w:rsid w:val="00F443C9"/>
    <w:rsid w:val="00F537A7"/>
    <w:rsid w:val="00F5567A"/>
    <w:rsid w:val="00F56F8A"/>
    <w:rsid w:val="00F653B8"/>
    <w:rsid w:val="00F6741B"/>
    <w:rsid w:val="00F7612A"/>
    <w:rsid w:val="00F9008D"/>
    <w:rsid w:val="00F93CC4"/>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US"/>
    </w:rPr>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FootnoteTextChar">
    <w:name w:val="Footnote Text Char"/>
    <w:basedOn w:val="DefaultParagraphFont"/>
    <w:link w:val="Foot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qFormat/>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qFormat/>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Normal"/>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 w:type="paragraph" w:styleId="Bibliography">
    <w:name w:val="Bibliography"/>
    <w:basedOn w:val="Normal"/>
    <w:next w:val="Normal"/>
    <w:uiPriority w:val="37"/>
    <w:semiHidden/>
    <w:unhideWhenUsed/>
    <w:rsid w:val="00100BAB"/>
  </w:style>
  <w:style w:type="paragraph" w:styleId="TOCHeading">
    <w:name w:val="TOC Heading"/>
    <w:basedOn w:val="Heading1"/>
    <w:next w:val="Normal"/>
    <w:uiPriority w:val="39"/>
    <w:semiHidden/>
    <w:unhideWhenUsed/>
    <w:qFormat/>
    <w:rsid w:val="00100BA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EC001F"/>
    <w:rPr>
      <w:rFonts w:ascii="Arial" w:eastAsia="Times New Roman" w:hAnsi="Arial"/>
      <w:sz w:val="32"/>
      <w:lang w:val="en-GB" w:eastAsia="en-US"/>
    </w:rPr>
  </w:style>
  <w:style w:type="character" w:customStyle="1" w:styleId="Heading3Char">
    <w:name w:val="Heading 3 Char"/>
    <w:basedOn w:val="DefaultParagraphFont"/>
    <w:link w:val="Heading3"/>
    <w:rsid w:val="00EC001F"/>
    <w:rPr>
      <w:rFonts w:ascii="Arial" w:eastAsia="Times New Roman" w:hAnsi="Arial"/>
      <w:sz w:val="28"/>
      <w:lang w:val="en-GB" w:eastAsia="en-US"/>
    </w:rPr>
  </w:style>
  <w:style w:type="paragraph" w:styleId="ListParagraph">
    <w:name w:val="List Paragraph"/>
    <w:basedOn w:val="Normal"/>
    <w:uiPriority w:val="34"/>
    <w:qFormat/>
    <w:rsid w:val="007F1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89399">
      <w:bodyDiv w:val="1"/>
      <w:marLeft w:val="0"/>
      <w:marRight w:val="0"/>
      <w:marTop w:val="0"/>
      <w:marBottom w:val="0"/>
      <w:divBdr>
        <w:top w:val="none" w:sz="0" w:space="0" w:color="auto"/>
        <w:left w:val="none" w:sz="0" w:space="0" w:color="auto"/>
        <w:bottom w:val="none" w:sz="0" w:space="0" w:color="auto"/>
        <w:right w:val="none" w:sz="0" w:space="0" w:color="auto"/>
      </w:divBdr>
    </w:div>
    <w:div w:id="386337739">
      <w:bodyDiv w:val="1"/>
      <w:marLeft w:val="0"/>
      <w:marRight w:val="0"/>
      <w:marTop w:val="0"/>
      <w:marBottom w:val="0"/>
      <w:divBdr>
        <w:top w:val="none" w:sz="0" w:space="0" w:color="auto"/>
        <w:left w:val="none" w:sz="0" w:space="0" w:color="auto"/>
        <w:bottom w:val="none" w:sz="0" w:space="0" w:color="auto"/>
        <w:right w:val="none" w:sz="0" w:space="0" w:color="auto"/>
      </w:divBdr>
    </w:div>
    <w:div w:id="408306564">
      <w:bodyDiv w:val="1"/>
      <w:marLeft w:val="0"/>
      <w:marRight w:val="0"/>
      <w:marTop w:val="0"/>
      <w:marBottom w:val="0"/>
      <w:divBdr>
        <w:top w:val="none" w:sz="0" w:space="0" w:color="auto"/>
        <w:left w:val="none" w:sz="0" w:space="0" w:color="auto"/>
        <w:bottom w:val="none" w:sz="0" w:space="0" w:color="auto"/>
        <w:right w:val="none" w:sz="0" w:space="0" w:color="auto"/>
      </w:divBdr>
    </w:div>
    <w:div w:id="851333709">
      <w:bodyDiv w:val="1"/>
      <w:marLeft w:val="0"/>
      <w:marRight w:val="0"/>
      <w:marTop w:val="0"/>
      <w:marBottom w:val="0"/>
      <w:divBdr>
        <w:top w:val="none" w:sz="0" w:space="0" w:color="auto"/>
        <w:left w:val="none" w:sz="0" w:space="0" w:color="auto"/>
        <w:bottom w:val="none" w:sz="0" w:space="0" w:color="auto"/>
        <w:right w:val="none" w:sz="0" w:space="0" w:color="auto"/>
      </w:divBdr>
    </w:div>
    <w:div w:id="1137451102">
      <w:bodyDiv w:val="1"/>
      <w:marLeft w:val="0"/>
      <w:marRight w:val="0"/>
      <w:marTop w:val="0"/>
      <w:marBottom w:val="0"/>
      <w:divBdr>
        <w:top w:val="none" w:sz="0" w:space="0" w:color="auto"/>
        <w:left w:val="none" w:sz="0" w:space="0" w:color="auto"/>
        <w:bottom w:val="none" w:sz="0" w:space="0" w:color="auto"/>
        <w:right w:val="none" w:sz="0" w:space="0" w:color="auto"/>
      </w:divBdr>
    </w:div>
    <w:div w:id="1620601158">
      <w:bodyDiv w:val="1"/>
      <w:marLeft w:val="0"/>
      <w:marRight w:val="0"/>
      <w:marTop w:val="0"/>
      <w:marBottom w:val="0"/>
      <w:divBdr>
        <w:top w:val="none" w:sz="0" w:space="0" w:color="auto"/>
        <w:left w:val="none" w:sz="0" w:space="0" w:color="auto"/>
        <w:bottom w:val="none" w:sz="0" w:space="0" w:color="auto"/>
        <w:right w:val="none" w:sz="0" w:space="0" w:color="auto"/>
      </w:divBdr>
    </w:div>
    <w:div w:id="165008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41</Pages>
  <Words>13359</Words>
  <Characters>76147</Characters>
  <Application>Microsoft Office Word</Application>
  <DocSecurity>0</DocSecurity>
  <Lines>634</Lines>
  <Paragraphs>178</Paragraphs>
  <ScaleCrop>false</ScaleCrop>
  <Company>ETSI</Company>
  <LinksUpToDate>false</LinksUpToDate>
  <CharactersWithSpaces>89328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74</cp:revision>
  <cp:lastPrinted>2019-02-25T14:05:00Z</cp:lastPrinted>
  <dcterms:created xsi:type="dcterms:W3CDTF">2025-10-02T11:42:00Z</dcterms:created>
  <dcterms:modified xsi:type="dcterms:W3CDTF">2026-01-20T11:09:00Z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