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8"/>
        <w:tblW w:w="10423" w:type="dxa"/>
        <w:tblInd w:w="0" w:type="dxa"/>
        <w:tblLayout w:type="autofit"/>
        <w:tblCellMar>
          <w:top w:w="0" w:type="dxa"/>
          <w:left w:w="108" w:type="dxa"/>
          <w:bottom w:w="0" w:type="dxa"/>
          <w:right w:w="108" w:type="dxa"/>
        </w:tblCellMar>
      </w:tblPr>
      <w:tblGrid>
        <w:gridCol w:w="4883"/>
        <w:gridCol w:w="5540"/>
      </w:tblGrid>
      <w:tr>
        <w:tblPrEx>
          <w:tblCellMar>
            <w:top w:w="0" w:type="dxa"/>
            <w:left w:w="108" w:type="dxa"/>
            <w:bottom w:w="0" w:type="dxa"/>
            <w:right w:w="108" w:type="dxa"/>
          </w:tblCellMar>
        </w:tblPrEx>
        <w:tc>
          <w:tcPr>
            <w:tcW w:w="10423" w:type="dxa"/>
            <w:gridSpan w:val="2"/>
          </w:tcPr>
          <w:p>
            <w:pPr>
              <w:pStyle w:val="114"/>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28.85</w:t>
            </w:r>
            <w:bookmarkEnd w:id="2"/>
            <w:r>
              <w:rPr>
                <w:rFonts w:hint="eastAsia" w:eastAsia="宋体"/>
                <w:sz w:val="64"/>
                <w:lang w:eastAsia="zh-CN"/>
              </w:rPr>
              <w:t>1</w:t>
            </w:r>
            <w:r>
              <w:rPr>
                <w:sz w:val="64"/>
              </w:rPr>
              <w:t xml:space="preserve"> </w:t>
            </w:r>
            <w:r>
              <w:t>V</w:t>
            </w:r>
            <w:bookmarkStart w:id="3" w:name="specVersion"/>
            <w:r>
              <w:t>1.</w:t>
            </w:r>
            <w:r>
              <w:rPr>
                <w:rFonts w:hint="eastAsia" w:eastAsia="宋体"/>
                <w:lang w:val="en-US" w:eastAsia="zh-CN"/>
              </w:rPr>
              <w:t>1</w:t>
            </w:r>
            <w:r>
              <w:t>.</w:t>
            </w:r>
            <w:bookmarkEnd w:id="3"/>
            <w:r>
              <w:t xml:space="preserve">0 </w:t>
            </w:r>
            <w:r>
              <w:rPr>
                <w:sz w:val="32"/>
              </w:rPr>
              <w:t>(</w:t>
            </w:r>
            <w:bookmarkStart w:id="4" w:name="issueDate"/>
            <w:r>
              <w:rPr>
                <w:sz w:val="32"/>
              </w:rPr>
              <w:t>202</w:t>
            </w:r>
            <w:r>
              <w:rPr>
                <w:rFonts w:hint="eastAsia" w:eastAsia="宋体"/>
                <w:sz w:val="32"/>
                <w:lang w:val="en-US" w:eastAsia="zh-CN"/>
              </w:rPr>
              <w:t>5</w:t>
            </w:r>
            <w:r>
              <w:rPr>
                <w:sz w:val="32"/>
              </w:rPr>
              <w:t>-</w:t>
            </w:r>
            <w:r>
              <w:rPr>
                <w:rFonts w:hint="eastAsia" w:eastAsia="宋体"/>
                <w:sz w:val="32"/>
                <w:lang w:val="en-US" w:eastAsia="zh-CN"/>
              </w:rPr>
              <w:t>0</w:t>
            </w:r>
            <w:bookmarkEnd w:id="4"/>
            <w:r>
              <w:rPr>
                <w:rFonts w:eastAsia="宋体"/>
                <w:sz w:val="32"/>
                <w:lang w:eastAsia="zh-CN"/>
              </w:rPr>
              <w:t>2</w:t>
            </w:r>
            <w:r>
              <w:rPr>
                <w:sz w:val="32"/>
              </w:rPr>
              <w:t>)</w:t>
            </w:r>
          </w:p>
        </w:tc>
      </w:tr>
      <w:tr>
        <w:tblPrEx>
          <w:tblCellMar>
            <w:top w:w="0" w:type="dxa"/>
            <w:left w:w="108" w:type="dxa"/>
            <w:bottom w:w="0" w:type="dxa"/>
            <w:right w:w="108" w:type="dxa"/>
          </w:tblCellMar>
        </w:tblPrEx>
        <w:trPr>
          <w:trHeight w:val="1134" w:hRule="exact"/>
        </w:trPr>
        <w:tc>
          <w:tcPr>
            <w:tcW w:w="10423" w:type="dxa"/>
            <w:gridSpan w:val="2"/>
          </w:tcPr>
          <w:p>
            <w:pPr>
              <w:pStyle w:val="115"/>
              <w:framePr w:w="0" w:hRule="auto" w:wrap="auto" w:vAnchor="margin" w:hAnchor="text" w:yAlign="inline"/>
            </w:pPr>
            <w:r>
              <w:t>Technical</w:t>
            </w:r>
            <w:bookmarkStart w:id="5" w:name="spectype2"/>
            <w:r>
              <w:t xml:space="preserve"> Report</w:t>
            </w:r>
            <w:bookmarkEnd w:id="5"/>
          </w:p>
          <w:p>
            <w:r>
              <w:br w:type="textWrapping"/>
            </w:r>
            <w:r>
              <w:br w:type="textWrapping"/>
            </w:r>
          </w:p>
        </w:tc>
      </w:tr>
      <w:tr>
        <w:tblPrEx>
          <w:tblCellMar>
            <w:top w:w="0" w:type="dxa"/>
            <w:left w:w="108" w:type="dxa"/>
            <w:bottom w:w="0" w:type="dxa"/>
            <w:right w:w="108" w:type="dxa"/>
          </w:tblCellMar>
        </w:tblPrEx>
        <w:trPr>
          <w:trHeight w:val="3686" w:hRule="exact"/>
        </w:trPr>
        <w:tc>
          <w:tcPr>
            <w:tcW w:w="10423" w:type="dxa"/>
            <w:gridSpan w:val="2"/>
          </w:tcPr>
          <w:p>
            <w:pPr>
              <w:pStyle w:val="116"/>
              <w:framePr w:wrap="auto" w:vAnchor="margin" w:hAnchor="text" w:yAlign="inline"/>
            </w:pPr>
            <w:r>
              <w:t>3rd Generation Partnership Project;</w:t>
            </w:r>
          </w:p>
          <w:p>
            <w:pPr>
              <w:pStyle w:val="116"/>
              <w:framePr w:wrap="auto" w:vAnchor="margin" w:hAnchor="text" w:yAlign="inline"/>
            </w:pPr>
            <w:r>
              <w:t xml:space="preserve">Technical Specification Group </w:t>
            </w:r>
            <w:bookmarkStart w:id="6" w:name="specTitle"/>
            <w:r>
              <w:t>Services and System Aspects;</w:t>
            </w:r>
            <w:bookmarkEnd w:id="6"/>
          </w:p>
          <w:p>
            <w:pPr>
              <w:pStyle w:val="116"/>
              <w:framePr w:wrap="auto" w:vAnchor="margin" w:hAnchor="text" w:yAlign="inline"/>
              <w:rPr>
                <w:lang w:eastAsia="zh-CN"/>
              </w:rPr>
            </w:pPr>
            <w:r>
              <w:rPr>
                <w:rFonts w:hint="eastAsia"/>
                <w:lang w:eastAsia="zh-CN"/>
              </w:rPr>
              <w:t>Study on charging aspects of next generation real time communication services phase 2</w:t>
            </w:r>
          </w:p>
          <w:p>
            <w:pPr>
              <w:pStyle w:val="116"/>
              <w:framePr w:wrap="auto" w:vAnchor="margin" w:hAnchor="text" w:yAlign="inline"/>
              <w:rPr>
                <w:i/>
                <w:sz w:val="28"/>
              </w:rPr>
            </w:pPr>
            <w:r>
              <w:t>(</w:t>
            </w:r>
            <w:r>
              <w:rPr>
                <w:rStyle w:val="96"/>
              </w:rPr>
              <w:t xml:space="preserve">Release </w:t>
            </w:r>
            <w:bookmarkStart w:id="7" w:name="specRelease"/>
            <w:r>
              <w:rPr>
                <w:rStyle w:val="96"/>
              </w:rPr>
              <w:t>19</w:t>
            </w:r>
            <w:bookmarkEnd w:id="7"/>
            <w:r>
              <w:t>)</w:t>
            </w:r>
          </w:p>
        </w:tc>
      </w:tr>
      <w:tr>
        <w:tblPrEx>
          <w:tblCellMar>
            <w:top w:w="0" w:type="dxa"/>
            <w:left w:w="108" w:type="dxa"/>
            <w:bottom w:w="0" w:type="dxa"/>
            <w:right w:w="108" w:type="dxa"/>
          </w:tblCellMar>
        </w:tblPrEx>
        <w:tc>
          <w:tcPr>
            <w:tcW w:w="10423" w:type="dxa"/>
            <w:gridSpan w:val="2"/>
          </w:tcPr>
          <w:p>
            <w:pPr>
              <w:pStyle w:val="117"/>
              <w:framePr w:w="0" w:wrap="auto" w:vAnchor="margin" w:hAnchor="text" w:yAlign="inline"/>
              <w:tabs>
                <w:tab w:val="right" w:pos="10206"/>
              </w:tabs>
              <w:jc w:val="left"/>
              <w:rPr>
                <w:color w:val="0000FF"/>
              </w:rPr>
            </w:pPr>
            <w:r>
              <w:rPr>
                <w:color w:val="0000FF"/>
              </w:rPr>
              <w:tab/>
            </w:r>
          </w:p>
        </w:tc>
      </w:tr>
      <w:tr>
        <w:tblPrEx>
          <w:tblCellMar>
            <w:top w:w="0" w:type="dxa"/>
            <w:left w:w="108" w:type="dxa"/>
            <w:bottom w:w="0" w:type="dxa"/>
            <w:right w:w="108" w:type="dxa"/>
          </w:tblCellMar>
        </w:tblPrEx>
        <w:trPr>
          <w:trHeight w:val="1531" w:hRule="exact"/>
        </w:trPr>
        <w:tc>
          <w:tcPr>
            <w:tcW w:w="4883" w:type="dxa"/>
          </w:tcPr>
          <w:p>
            <w:pPr>
              <w:rPr>
                <w:i/>
              </w:rPr>
            </w:pPr>
            <w:r>
              <w:rPr>
                <w:i/>
              </w:rPr>
              <w:drawing>
                <wp:inline distT="0" distB="0" distL="0" distR="0">
                  <wp:extent cx="1284605" cy="794385"/>
                  <wp:effectExtent l="0" t="0" r="0" b="0"/>
                  <wp:docPr id="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84605" cy="794385"/>
                          </a:xfrm>
                          <a:prstGeom prst="rect">
                            <a:avLst/>
                          </a:prstGeom>
                          <a:noFill/>
                          <a:ln>
                            <a:noFill/>
                          </a:ln>
                        </pic:spPr>
                      </pic:pic>
                    </a:graphicData>
                  </a:graphic>
                </wp:inline>
              </w:drawing>
            </w:r>
          </w:p>
        </w:tc>
        <w:tc>
          <w:tcPr>
            <w:tcW w:w="5540" w:type="dxa"/>
          </w:tcPr>
          <w:p>
            <w:pPr>
              <w:jc w:val="right"/>
            </w:pPr>
            <w:r>
              <w:drawing>
                <wp:inline distT="0" distB="0" distL="0" distR="0">
                  <wp:extent cx="1621790" cy="952500"/>
                  <wp:effectExtent l="0" t="0" r="0" b="0"/>
                  <wp:docPr id="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21790" cy="952500"/>
                          </a:xfrm>
                          <a:prstGeom prst="rect">
                            <a:avLst/>
                          </a:prstGeom>
                          <a:noFill/>
                          <a:ln>
                            <a:noFill/>
                          </a:ln>
                        </pic:spPr>
                      </pic:pic>
                    </a:graphicData>
                  </a:graphic>
                </wp:inline>
              </w:drawing>
            </w:r>
          </w:p>
        </w:tc>
      </w:tr>
      <w:tr>
        <w:tblPrEx>
          <w:tblCellMar>
            <w:top w:w="0" w:type="dxa"/>
            <w:left w:w="108" w:type="dxa"/>
            <w:bottom w:w="0" w:type="dxa"/>
            <w:right w:w="108" w:type="dxa"/>
          </w:tblCellMar>
        </w:tblPrEx>
        <w:trPr>
          <w:trHeight w:val="5783" w:hRule="exact"/>
        </w:trPr>
        <w:tc>
          <w:tcPr>
            <w:tcW w:w="10423" w:type="dxa"/>
            <w:gridSpan w:val="2"/>
          </w:tcPr>
          <w:p>
            <w:pPr>
              <w:rPr>
                <w:b/>
              </w:rPr>
            </w:pPr>
          </w:p>
        </w:tc>
      </w:tr>
      <w:tr>
        <w:tblPrEx>
          <w:tblCellMar>
            <w:top w:w="0" w:type="dxa"/>
            <w:left w:w="108" w:type="dxa"/>
            <w:bottom w:w="0" w:type="dxa"/>
            <w:right w:w="108" w:type="dxa"/>
          </w:tblCellMar>
        </w:tblPrEx>
        <w:trPr>
          <w:trHeight w:val="964" w:hRule="exact"/>
        </w:trPr>
        <w:tc>
          <w:tcPr>
            <w:tcW w:w="10423" w:type="dxa"/>
            <w:gridSpan w:val="2"/>
          </w:tcPr>
          <w:p>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pPr>
              <w:pStyle w:val="127"/>
            </w:pPr>
          </w:p>
          <w:p>
            <w:pPr>
              <w:rPr>
                <w:sz w:val="16"/>
              </w:rPr>
            </w:pPr>
          </w:p>
        </w:tc>
      </w:tr>
      <w:bookmarkEnd w:id="0"/>
    </w:tbl>
    <w:p>
      <w:pPr>
        <w:sectPr>
          <w:footerReference r:id="rId5" w:type="first"/>
          <w:footerReference r:id="rId4" w:type="even"/>
          <w:footnotePr>
            <w:numRestart w:val="eachSect"/>
          </w:footnotePr>
          <w:pgSz w:w="11907" w:h="16840"/>
          <w:pgMar w:top="1134" w:right="851" w:bottom="397" w:left="851" w:header="0" w:footer="0" w:gutter="0"/>
          <w:cols w:space="720" w:num="1"/>
        </w:sectPr>
      </w:pPr>
    </w:p>
    <w:tbl>
      <w:tblPr>
        <w:tblStyle w:val="88"/>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bookmarkStart w:id="9"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8"/>
              <w:spacing w:after="240"/>
              <w:ind w:left="2835" w:right="2835"/>
              <w:jc w:val="center"/>
              <w:rPr>
                <w:rFonts w:ascii="Arial" w:hAnsi="Arial"/>
                <w:b/>
                <w:i/>
              </w:rPr>
            </w:pPr>
            <w:bookmarkStart w:id="10" w:name="coords3gpp"/>
            <w:r>
              <w:rPr>
                <w:rFonts w:ascii="Arial" w:hAnsi="Arial"/>
                <w:b/>
                <w:i/>
              </w:rPr>
              <w:t>3GPP</w:t>
            </w:r>
          </w:p>
          <w:p>
            <w:pPr>
              <w:pStyle w:val="108"/>
              <w:pBdr>
                <w:bottom w:val="single" w:color="auto" w:sz="6" w:space="1"/>
              </w:pBdr>
              <w:ind w:left="2835" w:right="2835"/>
              <w:jc w:val="center"/>
            </w:pPr>
            <w:r>
              <w:t>Postal address</w:t>
            </w:r>
          </w:p>
          <w:p>
            <w:pPr>
              <w:pStyle w:val="108"/>
              <w:ind w:left="2835" w:right="2835"/>
              <w:jc w:val="center"/>
              <w:rPr>
                <w:rFonts w:ascii="Arial" w:hAnsi="Arial"/>
                <w:sz w:val="18"/>
              </w:rPr>
            </w:pPr>
          </w:p>
          <w:p>
            <w:pPr>
              <w:pStyle w:val="108"/>
              <w:pBdr>
                <w:bottom w:val="single" w:color="auto" w:sz="6" w:space="1"/>
              </w:pBdr>
              <w:spacing w:before="240"/>
              <w:ind w:left="2835" w:right="2835"/>
              <w:jc w:val="center"/>
            </w:pPr>
            <w:r>
              <w:t>3GPP support office address</w:t>
            </w:r>
          </w:p>
          <w:p>
            <w:pPr>
              <w:pStyle w:val="108"/>
              <w:ind w:left="2835" w:right="2835"/>
              <w:jc w:val="center"/>
              <w:rPr>
                <w:rFonts w:ascii="Arial" w:hAnsi="Arial"/>
                <w:sz w:val="18"/>
              </w:rPr>
            </w:pPr>
            <w:r>
              <w:rPr>
                <w:rFonts w:ascii="Arial" w:hAnsi="Arial"/>
                <w:sz w:val="18"/>
              </w:rPr>
              <w:t>650 Route des Lucioles - Sophia Antipolis</w:t>
            </w:r>
          </w:p>
          <w:p>
            <w:pPr>
              <w:pStyle w:val="108"/>
              <w:ind w:left="2835" w:right="2835"/>
              <w:jc w:val="center"/>
              <w:rPr>
                <w:rFonts w:ascii="Arial" w:hAnsi="Arial"/>
                <w:sz w:val="18"/>
              </w:rPr>
            </w:pPr>
            <w:r>
              <w:rPr>
                <w:rFonts w:ascii="Arial" w:hAnsi="Arial"/>
                <w:sz w:val="18"/>
              </w:rPr>
              <w:t>Valbonne - FRANCE</w:t>
            </w:r>
          </w:p>
          <w:p>
            <w:pPr>
              <w:pStyle w:val="108"/>
              <w:spacing w:after="20"/>
              <w:ind w:left="2835" w:right="2835"/>
              <w:jc w:val="center"/>
              <w:rPr>
                <w:rFonts w:ascii="Arial" w:hAnsi="Arial"/>
                <w:sz w:val="18"/>
              </w:rPr>
            </w:pPr>
            <w:r>
              <w:rPr>
                <w:rFonts w:ascii="Arial" w:hAnsi="Arial"/>
                <w:sz w:val="18"/>
              </w:rPr>
              <w:t>Tel.: +33 4 92 94 42 00 Fax: +33 4 93 65 47 16</w:t>
            </w:r>
          </w:p>
          <w:p>
            <w:pPr>
              <w:pStyle w:val="108"/>
              <w:pBdr>
                <w:bottom w:val="single" w:color="auto" w:sz="6" w:space="1"/>
              </w:pBdr>
              <w:spacing w:before="240"/>
              <w:ind w:left="2835" w:right="2835"/>
              <w:jc w:val="center"/>
            </w:pPr>
            <w:r>
              <w:t>Internet</w:t>
            </w:r>
          </w:p>
          <w:p>
            <w:pPr>
              <w:pStyle w:val="108"/>
              <w:ind w:left="2835" w:right="2835"/>
              <w:jc w:val="center"/>
              <w:rPr>
                <w:rFonts w:ascii="Arial" w:hAnsi="Arial"/>
                <w:sz w:val="18"/>
              </w:rPr>
            </w:pPr>
            <w:r>
              <w:rPr>
                <w:rFonts w:ascii="Arial" w:hAnsi="Arial"/>
                <w:sz w:val="18"/>
              </w:rPr>
              <w:t>http://www.3gpp.org</w:t>
            </w:r>
            <w:bookmarkEnd w:id="10"/>
          </w:p>
          <w:p/>
        </w:tc>
      </w:tr>
      <w:tr>
        <w:tblPrEx>
          <w:tblCellMar>
            <w:top w:w="0" w:type="dxa"/>
            <w:left w:w="108" w:type="dxa"/>
            <w:bottom w:w="0" w:type="dxa"/>
            <w:right w:w="108" w:type="dxa"/>
          </w:tblCellMar>
        </w:tblPrEx>
        <w:tc>
          <w:tcPr>
            <w:tcW w:w="10423" w:type="dxa"/>
            <w:shd w:val="clear" w:color="auto" w:fill="auto"/>
            <w:vAlign w:val="bottom"/>
          </w:tcPr>
          <w:p>
            <w:pPr>
              <w:pStyle w:val="108"/>
              <w:pBdr>
                <w:bottom w:val="single" w:color="auto" w:sz="6" w:space="1"/>
              </w:pBdr>
              <w:spacing w:after="240"/>
              <w:jc w:val="center"/>
              <w:rPr>
                <w:rFonts w:ascii="Arial" w:hAnsi="Arial"/>
                <w:b/>
                <w:i/>
              </w:rPr>
            </w:pPr>
            <w:bookmarkStart w:id="11" w:name="copyrightNotification"/>
            <w:r>
              <w:rPr>
                <w:rFonts w:ascii="Arial" w:hAnsi="Arial"/>
                <w:b/>
                <w:i/>
              </w:rPr>
              <w:t>Copyright Notification</w:t>
            </w:r>
          </w:p>
          <w:p>
            <w:pPr>
              <w:pStyle w:val="108"/>
              <w:jc w:val="center"/>
            </w:pPr>
            <w:r>
              <w:t>No part may be reproduced except as authorized by written permission.</w:t>
            </w:r>
            <w:r>
              <w:br w:type="textWrapping"/>
            </w:r>
            <w:r>
              <w:t>The copyright and the foregoing restriction extend to reproduction in all media.</w:t>
            </w:r>
          </w:p>
          <w:p>
            <w:pPr>
              <w:pStyle w:val="108"/>
              <w:jc w:val="center"/>
            </w:pPr>
          </w:p>
          <w:p>
            <w:pPr>
              <w:pStyle w:val="108"/>
              <w:jc w:val="center"/>
              <w:rPr>
                <w:sz w:val="18"/>
              </w:rPr>
            </w:pPr>
            <w:r>
              <w:rPr>
                <w:sz w:val="18"/>
              </w:rPr>
              <w:t xml:space="preserve">© </w:t>
            </w:r>
            <w:bookmarkStart w:id="12" w:name="copyrightDate"/>
            <w:r>
              <w:rPr>
                <w:sz w:val="18"/>
              </w:rPr>
              <w:t>202</w:t>
            </w:r>
            <w:bookmarkEnd w:id="12"/>
            <w:r>
              <w:rPr>
                <w:sz w:val="18"/>
              </w:rPr>
              <w:t>4, 3GPP Organizational Partners (ARIB, ATIS, CCSA, ETSI, TSDSI, TTA, TTC).</w:t>
            </w:r>
            <w:bookmarkStart w:id="13" w:name="copyrightaddon"/>
            <w:bookmarkEnd w:id="13"/>
          </w:p>
          <w:p>
            <w:pPr>
              <w:pStyle w:val="108"/>
              <w:jc w:val="center"/>
              <w:rPr>
                <w:sz w:val="18"/>
              </w:rPr>
            </w:pPr>
            <w:r>
              <w:rPr>
                <w:sz w:val="18"/>
              </w:rPr>
              <w:t>All rights reserved.</w:t>
            </w:r>
          </w:p>
          <w:p>
            <w:pPr>
              <w:pStyle w:val="108"/>
              <w:rPr>
                <w:sz w:val="18"/>
              </w:rPr>
            </w:pPr>
          </w:p>
          <w:p>
            <w:pPr>
              <w:pStyle w:val="108"/>
              <w:rPr>
                <w:sz w:val="18"/>
              </w:rPr>
            </w:pPr>
            <w:r>
              <w:rPr>
                <w:sz w:val="18"/>
              </w:rPr>
              <w:t>UMTS™ is a Trade Mark of ETSI registered for the benefit of its members</w:t>
            </w:r>
          </w:p>
          <w:p>
            <w:pPr>
              <w:pStyle w:val="108"/>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8"/>
              <w:rPr>
                <w:sz w:val="18"/>
              </w:rPr>
            </w:pPr>
            <w:r>
              <w:rPr>
                <w:sz w:val="18"/>
              </w:rPr>
              <w:t>GSM® and the GSM logo are registered and owned by the GSM Association</w:t>
            </w:r>
            <w:bookmarkEnd w:id="11"/>
          </w:p>
          <w:p/>
        </w:tc>
      </w:tr>
      <w:bookmarkEnd w:id="9"/>
    </w:tbl>
    <w:p>
      <w:pPr>
        <w:pStyle w:val="98"/>
      </w:pPr>
      <w:r>
        <w:br w:type="page"/>
      </w:r>
      <w:bookmarkStart w:id="14" w:name="tableOfContents"/>
      <w:bookmarkEnd w:id="14"/>
      <w:r>
        <w:t>Contents</w:t>
      </w:r>
    </w:p>
    <w:p>
      <w:pPr>
        <w:pStyle w:val="19"/>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_Toc5762 \h </w:instrText>
      </w:r>
      <w:r>
        <w:fldChar w:fldCharType="separate"/>
      </w:r>
      <w:r>
        <w:t>5</w:t>
      </w:r>
      <w:r>
        <w:fldChar w:fldCharType="end"/>
      </w:r>
    </w:p>
    <w:p>
      <w:pPr>
        <w:pStyle w:val="19"/>
        <w:tabs>
          <w:tab w:val="right" w:pos="2000"/>
          <w:tab w:val="right" w:leader="dot" w:pos="9641"/>
          <w:tab w:val="clear" w:pos="9639"/>
        </w:tabs>
      </w:pPr>
      <w:r>
        <w:t>1</w:t>
      </w:r>
      <w:r>
        <w:tab/>
      </w:r>
      <w:r>
        <w:t>Scope</w:t>
      </w:r>
      <w:r>
        <w:tab/>
      </w:r>
      <w:r>
        <w:rPr>
          <w:rFonts w:hint="eastAsia" w:eastAsia="宋体"/>
          <w:lang w:val="en-US" w:eastAsia="zh-CN"/>
        </w:rPr>
        <w:tab/>
      </w:r>
      <w:r>
        <w:fldChar w:fldCharType="begin"/>
      </w:r>
      <w:r>
        <w:instrText xml:space="preserve"> PAGEREF _Toc28832 \h </w:instrText>
      </w:r>
      <w:r>
        <w:fldChar w:fldCharType="separate"/>
      </w:r>
      <w:r>
        <w:t>7</w:t>
      </w:r>
      <w:r>
        <w:fldChar w:fldCharType="end"/>
      </w:r>
    </w:p>
    <w:p>
      <w:pPr>
        <w:pStyle w:val="19"/>
        <w:tabs>
          <w:tab w:val="right" w:pos="2000"/>
          <w:tab w:val="right" w:leader="dot" w:pos="9641"/>
          <w:tab w:val="clear" w:pos="9639"/>
        </w:tabs>
      </w:pPr>
      <w:r>
        <w:t>2</w:t>
      </w:r>
      <w:r>
        <w:tab/>
      </w:r>
      <w:r>
        <w:t>References</w:t>
      </w:r>
      <w:r>
        <w:tab/>
      </w:r>
      <w:r>
        <w:rPr>
          <w:rFonts w:hint="eastAsia" w:eastAsia="宋体"/>
          <w:lang w:val="en-US" w:eastAsia="zh-CN"/>
        </w:rPr>
        <w:tab/>
      </w:r>
      <w:r>
        <w:fldChar w:fldCharType="begin"/>
      </w:r>
      <w:r>
        <w:instrText xml:space="preserve"> PAGEREF _Toc23190 \h </w:instrText>
      </w:r>
      <w:r>
        <w:fldChar w:fldCharType="separate"/>
      </w:r>
      <w:r>
        <w:t>7</w:t>
      </w:r>
      <w:r>
        <w:fldChar w:fldCharType="end"/>
      </w:r>
    </w:p>
    <w:p>
      <w:pPr>
        <w:pStyle w:val="19"/>
        <w:tabs>
          <w:tab w:val="right" w:pos="2000"/>
          <w:tab w:val="right" w:leader="dot" w:pos="9641"/>
          <w:tab w:val="clear" w:pos="9639"/>
        </w:tabs>
      </w:pPr>
      <w:r>
        <w:t>3</w:t>
      </w:r>
      <w:r>
        <w:tab/>
      </w:r>
      <w:r>
        <w:t>Definitions of terms, symbols and abbreviations</w:t>
      </w:r>
      <w:r>
        <w:tab/>
      </w:r>
      <w:r>
        <w:fldChar w:fldCharType="begin"/>
      </w:r>
      <w:r>
        <w:instrText xml:space="preserve"> PAGEREF _Toc30320 \h </w:instrText>
      </w:r>
      <w:r>
        <w:fldChar w:fldCharType="separate"/>
      </w:r>
      <w:r>
        <w:t>8</w:t>
      </w:r>
      <w:r>
        <w:fldChar w:fldCharType="end"/>
      </w:r>
    </w:p>
    <w:p>
      <w:pPr>
        <w:pStyle w:val="18"/>
        <w:tabs>
          <w:tab w:val="right" w:pos="2000"/>
          <w:tab w:val="right" w:leader="dot" w:pos="9641"/>
          <w:tab w:val="clear" w:pos="9639"/>
        </w:tabs>
      </w:pPr>
      <w:r>
        <w:t>3.1</w:t>
      </w:r>
      <w:r>
        <w:tab/>
      </w:r>
      <w:r>
        <w:t>Terms</w:t>
      </w:r>
      <w:r>
        <w:tab/>
      </w:r>
      <w:r>
        <w:rPr>
          <w:rFonts w:hint="eastAsia" w:eastAsia="宋体"/>
          <w:lang w:val="en-US" w:eastAsia="zh-CN"/>
        </w:rPr>
        <w:tab/>
      </w:r>
      <w:r>
        <w:fldChar w:fldCharType="begin"/>
      </w:r>
      <w:r>
        <w:instrText xml:space="preserve"> PAGEREF _Toc3483 \h </w:instrText>
      </w:r>
      <w:r>
        <w:fldChar w:fldCharType="separate"/>
      </w:r>
      <w:r>
        <w:t>8</w:t>
      </w:r>
      <w:r>
        <w:fldChar w:fldCharType="end"/>
      </w:r>
    </w:p>
    <w:p>
      <w:pPr>
        <w:pStyle w:val="18"/>
        <w:tabs>
          <w:tab w:val="right" w:pos="2000"/>
          <w:tab w:val="right" w:leader="dot" w:pos="9641"/>
          <w:tab w:val="clear" w:pos="9639"/>
        </w:tabs>
      </w:pPr>
      <w:r>
        <w:t>3.2</w:t>
      </w:r>
      <w:r>
        <w:tab/>
      </w:r>
      <w:r>
        <w:t>Symbols</w:t>
      </w:r>
      <w:r>
        <w:tab/>
      </w:r>
      <w:r>
        <w:rPr>
          <w:rFonts w:hint="eastAsia" w:eastAsia="宋体"/>
          <w:lang w:val="en-US" w:eastAsia="zh-CN"/>
        </w:rPr>
        <w:tab/>
      </w:r>
      <w:r>
        <w:fldChar w:fldCharType="begin"/>
      </w:r>
      <w:r>
        <w:instrText xml:space="preserve"> PAGEREF _Toc24610 \h </w:instrText>
      </w:r>
      <w:r>
        <w:fldChar w:fldCharType="separate"/>
      </w:r>
      <w:r>
        <w:t>8</w:t>
      </w:r>
      <w:r>
        <w:fldChar w:fldCharType="end"/>
      </w:r>
    </w:p>
    <w:p>
      <w:pPr>
        <w:pStyle w:val="18"/>
        <w:tabs>
          <w:tab w:val="right" w:pos="2000"/>
          <w:tab w:val="right" w:leader="dot" w:pos="9641"/>
          <w:tab w:val="clear" w:pos="9639"/>
        </w:tabs>
      </w:pPr>
      <w:r>
        <w:t>3.3</w:t>
      </w:r>
      <w:r>
        <w:tab/>
      </w:r>
      <w:r>
        <w:t>Abbreviations</w:t>
      </w:r>
      <w:r>
        <w:tab/>
      </w:r>
      <w:r>
        <w:rPr>
          <w:rFonts w:hint="eastAsia" w:eastAsia="宋体"/>
          <w:lang w:val="en-US" w:eastAsia="zh-CN"/>
        </w:rPr>
        <w:tab/>
      </w:r>
      <w:r>
        <w:fldChar w:fldCharType="begin"/>
      </w:r>
      <w:r>
        <w:instrText xml:space="preserve"> PAGEREF _Toc22504 \h </w:instrText>
      </w:r>
      <w:r>
        <w:fldChar w:fldCharType="separate"/>
      </w:r>
      <w:r>
        <w:t>8</w:t>
      </w:r>
      <w:r>
        <w:fldChar w:fldCharType="end"/>
      </w:r>
    </w:p>
    <w:p>
      <w:pPr>
        <w:pStyle w:val="19"/>
        <w:tabs>
          <w:tab w:val="right" w:pos="2000"/>
          <w:tab w:val="right" w:leader="dot" w:pos="9641"/>
          <w:tab w:val="clear" w:pos="9639"/>
        </w:tabs>
      </w:pPr>
      <w:r>
        <w:t>4</w:t>
      </w:r>
      <w:r>
        <w:tab/>
      </w:r>
      <w:r>
        <w:rPr>
          <w:rFonts w:hint="eastAsia"/>
        </w:rPr>
        <w:t>Overview</w:t>
      </w:r>
      <w:r>
        <w:tab/>
      </w:r>
      <w:r>
        <w:rPr>
          <w:rFonts w:hint="eastAsia" w:eastAsia="宋体"/>
          <w:lang w:val="en-US" w:eastAsia="zh-CN"/>
        </w:rPr>
        <w:tab/>
      </w:r>
      <w:r>
        <w:fldChar w:fldCharType="begin"/>
      </w:r>
      <w:r>
        <w:instrText xml:space="preserve"> PAGEREF _Toc15414 \h </w:instrText>
      </w:r>
      <w:r>
        <w:fldChar w:fldCharType="separate"/>
      </w:r>
      <w:r>
        <w:t>8</w:t>
      </w:r>
      <w:r>
        <w:fldChar w:fldCharType="end"/>
      </w:r>
    </w:p>
    <w:p>
      <w:pPr>
        <w:pStyle w:val="18"/>
        <w:tabs>
          <w:tab w:val="right" w:pos="2000"/>
          <w:tab w:val="right" w:leader="dot" w:pos="9641"/>
          <w:tab w:val="clear" w:pos="9639"/>
        </w:tabs>
      </w:pPr>
      <w:r>
        <w:t>4.1</w:t>
      </w:r>
      <w:r>
        <w:tab/>
      </w:r>
      <w:r>
        <w:t>General</w:t>
      </w:r>
      <w:r>
        <w:tab/>
      </w:r>
      <w:r>
        <w:rPr>
          <w:rFonts w:hint="eastAsia" w:eastAsia="宋体"/>
          <w:lang w:val="en-US" w:eastAsia="zh-CN"/>
        </w:rPr>
        <w:tab/>
      </w:r>
      <w:r>
        <w:fldChar w:fldCharType="begin"/>
      </w:r>
      <w:r>
        <w:instrText xml:space="preserve"> PAGEREF _Toc8028 \h </w:instrText>
      </w:r>
      <w:r>
        <w:fldChar w:fldCharType="separate"/>
      </w:r>
      <w:r>
        <w:t>8</w:t>
      </w:r>
      <w:r>
        <w:fldChar w:fldCharType="end"/>
      </w:r>
    </w:p>
    <w:p>
      <w:pPr>
        <w:pStyle w:val="18"/>
        <w:tabs>
          <w:tab w:val="right" w:pos="2000"/>
          <w:tab w:val="right" w:leader="dot" w:pos="9641"/>
          <w:tab w:val="clear" w:pos="9639"/>
        </w:tabs>
      </w:pPr>
      <w:r>
        <w:t>4.2</w:t>
      </w:r>
      <w:r>
        <w:tab/>
      </w:r>
      <w:r>
        <w:t>N</w:t>
      </w:r>
      <w:r>
        <w:rPr>
          <w:rFonts w:hint="eastAsia"/>
        </w:rPr>
        <w:t>etworks</w:t>
      </w:r>
      <w:r>
        <w:t xml:space="preserve"> functionality and a</w:t>
      </w:r>
      <w:r>
        <w:rPr>
          <w:rFonts w:hint="eastAsia"/>
        </w:rPr>
        <w:t>rchitecture</w:t>
      </w:r>
      <w:r>
        <w:t xml:space="preserve"> of IMS data channel</w:t>
      </w:r>
      <w:r>
        <w:tab/>
      </w:r>
      <w:r>
        <w:fldChar w:fldCharType="begin"/>
      </w:r>
      <w:r>
        <w:instrText xml:space="preserve"> PAGEREF _Toc11496 \h </w:instrText>
      </w:r>
      <w:r>
        <w:fldChar w:fldCharType="separate"/>
      </w:r>
      <w:r>
        <w:t>8</w:t>
      </w:r>
      <w:r>
        <w:fldChar w:fldCharType="end"/>
      </w:r>
    </w:p>
    <w:p>
      <w:pPr>
        <w:pStyle w:val="18"/>
        <w:tabs>
          <w:tab w:val="right" w:pos="2000"/>
          <w:tab w:val="right" w:leader="dot" w:pos="9641"/>
          <w:tab w:val="clear" w:pos="9639"/>
        </w:tabs>
      </w:pPr>
      <w:r>
        <w:t>4.3</w:t>
      </w:r>
      <w:r>
        <w:tab/>
      </w:r>
      <w:r>
        <w:t>Data channel application download</w:t>
      </w:r>
      <w:r>
        <w:tab/>
      </w:r>
      <w:r>
        <w:fldChar w:fldCharType="begin"/>
      </w:r>
      <w:r>
        <w:instrText xml:space="preserve"> PAGEREF _Toc27061 \h </w:instrText>
      </w:r>
      <w:r>
        <w:fldChar w:fldCharType="separate"/>
      </w:r>
      <w:r>
        <w:t>9</w:t>
      </w:r>
      <w:r>
        <w:fldChar w:fldCharType="end"/>
      </w:r>
    </w:p>
    <w:p>
      <w:pPr>
        <w:pStyle w:val="18"/>
        <w:tabs>
          <w:tab w:val="right" w:pos="2000"/>
          <w:tab w:val="right" w:leader="dot" w:pos="9641"/>
          <w:tab w:val="clear" w:pos="9639"/>
        </w:tabs>
      </w:pPr>
      <w:r>
        <w:t>4.</w:t>
      </w:r>
      <w:r>
        <w:rPr>
          <w:rFonts w:hint="eastAsia"/>
          <w:lang w:val="en-US" w:eastAsia="zh-CN"/>
        </w:rPr>
        <w:t>4</w:t>
      </w:r>
      <w:r>
        <w:tab/>
      </w:r>
      <w:r>
        <w:rPr>
          <w:rFonts w:hint="eastAsia"/>
        </w:rPr>
        <w:t xml:space="preserve">Avatar </w:t>
      </w:r>
      <w:r>
        <w:rPr>
          <w:rFonts w:hint="eastAsia"/>
          <w:lang w:val="en-US" w:eastAsia="zh-CN"/>
        </w:rPr>
        <w:t>c</w:t>
      </w:r>
      <w:r>
        <w:rPr>
          <w:rFonts w:hint="eastAsia"/>
        </w:rPr>
        <w:t>ommunication</w:t>
      </w:r>
      <w:r>
        <w:tab/>
      </w:r>
      <w:r>
        <w:fldChar w:fldCharType="begin"/>
      </w:r>
      <w:r>
        <w:instrText xml:space="preserve"> PAGEREF _Toc9134 \h </w:instrText>
      </w:r>
      <w:r>
        <w:fldChar w:fldCharType="separate"/>
      </w:r>
      <w:r>
        <w:t>10</w:t>
      </w:r>
      <w:r>
        <w:fldChar w:fldCharType="end"/>
      </w:r>
    </w:p>
    <w:p>
      <w:pPr>
        <w:pStyle w:val="18"/>
        <w:tabs>
          <w:tab w:val="right" w:leader="dot" w:pos="9641"/>
          <w:tab w:val="clear" w:pos="9639"/>
        </w:tabs>
      </w:pPr>
      <w:r>
        <w:tab/>
      </w:r>
      <w:r>
        <w:rPr>
          <w:rFonts w:hint="eastAsia" w:eastAsia="宋体"/>
          <w:lang w:val="en-US" w:eastAsia="zh-CN"/>
        </w:rPr>
        <w:tab/>
      </w:r>
      <w:r>
        <w:fldChar w:fldCharType="begin"/>
      </w:r>
      <w:r>
        <w:instrText xml:space="preserve"> PAGEREF _Toc664 \h </w:instrText>
      </w:r>
      <w:r>
        <w:fldChar w:fldCharType="separate"/>
      </w:r>
      <w:r>
        <w:t>10</w:t>
      </w:r>
      <w:r>
        <w:fldChar w:fldCharType="end"/>
      </w:r>
    </w:p>
    <w:p>
      <w:pPr>
        <w:pStyle w:val="19"/>
        <w:tabs>
          <w:tab w:val="right" w:pos="2000"/>
          <w:tab w:val="right" w:leader="dot" w:pos="9641"/>
          <w:tab w:val="clear" w:pos="9639"/>
        </w:tabs>
      </w:pPr>
      <w:r>
        <w:rPr>
          <w:rFonts w:hint="eastAsia"/>
          <w:lang w:eastAsia="zh-CN"/>
        </w:rPr>
        <w:t>5</w:t>
      </w:r>
      <w:r>
        <w:tab/>
      </w:r>
      <w:r>
        <w:t>Charging scenarios and key issues</w:t>
      </w:r>
      <w:r>
        <w:tab/>
      </w:r>
      <w:r>
        <w:fldChar w:fldCharType="begin"/>
      </w:r>
      <w:r>
        <w:instrText xml:space="preserve"> PAGEREF _Toc25999 \h </w:instrText>
      </w:r>
      <w:r>
        <w:fldChar w:fldCharType="separate"/>
      </w:r>
      <w:r>
        <w:t>11</w:t>
      </w:r>
      <w:r>
        <w:fldChar w:fldCharType="end"/>
      </w:r>
    </w:p>
    <w:p>
      <w:pPr>
        <w:pStyle w:val="18"/>
        <w:tabs>
          <w:tab w:val="right" w:pos="2000"/>
          <w:tab w:val="right" w:leader="dot" w:pos="9641"/>
          <w:tab w:val="clear" w:pos="9639"/>
        </w:tabs>
      </w:pPr>
      <w:r>
        <w:rPr>
          <w:rFonts w:hint="eastAsia"/>
          <w:lang w:eastAsia="zh-CN"/>
        </w:rPr>
        <w:t>5</w:t>
      </w:r>
      <w:r>
        <w:t>.</w:t>
      </w:r>
      <w:r>
        <w:rPr>
          <w:rFonts w:hint="eastAsia"/>
          <w:lang w:eastAsia="zh-CN"/>
        </w:rPr>
        <w:t>1</w:t>
      </w:r>
      <w:r>
        <w:tab/>
      </w:r>
      <w:r>
        <w:t xml:space="preserve">Topic </w:t>
      </w:r>
      <w:r>
        <w:rPr>
          <w:rFonts w:hint="eastAsia"/>
          <w:lang w:eastAsia="zh-CN"/>
        </w:rPr>
        <w:t>1</w:t>
      </w:r>
      <w:r>
        <w:t xml:space="preserve">: </w:t>
      </w:r>
      <w:r>
        <w:rPr>
          <w:rFonts w:hint="eastAsia"/>
        </w:rPr>
        <w:t xml:space="preserve">Support of </w:t>
      </w:r>
      <w:r>
        <w:rPr>
          <w:rFonts w:hint="eastAsia"/>
          <w:lang w:eastAsia="zh-CN"/>
        </w:rPr>
        <w:t>s</w:t>
      </w:r>
      <w:r>
        <w:rPr>
          <w:rFonts w:hint="eastAsia"/>
        </w:rPr>
        <w:t xml:space="preserve">tandalone IMS Data Channel </w:t>
      </w:r>
      <w:r>
        <w:rPr>
          <w:rFonts w:hint="eastAsia"/>
          <w:lang w:eastAsia="zh-CN"/>
        </w:rPr>
        <w:t>s</w:t>
      </w:r>
      <w:r>
        <w:rPr>
          <w:rFonts w:hint="eastAsia"/>
        </w:rPr>
        <w:t>essions</w:t>
      </w:r>
      <w:r>
        <w:tab/>
      </w:r>
      <w:r>
        <w:fldChar w:fldCharType="begin"/>
      </w:r>
      <w:r>
        <w:instrText xml:space="preserve"> PAGEREF _Toc2811 \h </w:instrText>
      </w:r>
      <w:r>
        <w:fldChar w:fldCharType="separate"/>
      </w:r>
      <w:r>
        <w:t>11</w:t>
      </w:r>
      <w:r>
        <w:fldChar w:fldCharType="end"/>
      </w:r>
    </w:p>
    <w:p>
      <w:pPr>
        <w:pStyle w:val="17"/>
        <w:tabs>
          <w:tab w:val="right" w:pos="2000"/>
          <w:tab w:val="right" w:leader="dot" w:pos="9641"/>
          <w:tab w:val="clear" w:pos="9639"/>
        </w:tabs>
      </w:pPr>
      <w:r>
        <w:rPr>
          <w:rFonts w:hint="eastAsia"/>
          <w:lang w:eastAsia="zh-CN"/>
        </w:rPr>
        <w:t>5</w:t>
      </w:r>
      <w:r>
        <w:t>.</w:t>
      </w:r>
      <w:r>
        <w:rPr>
          <w:rFonts w:hint="eastAsia"/>
          <w:lang w:eastAsia="zh-CN"/>
        </w:rPr>
        <w:t>1</w:t>
      </w:r>
      <w:r>
        <w:t>.1</w:t>
      </w:r>
      <w:r>
        <w:tab/>
      </w:r>
      <w:r>
        <w:t>Use cases</w:t>
      </w:r>
      <w:r>
        <w:tab/>
      </w:r>
      <w:r>
        <w:rPr>
          <w:rFonts w:hint="eastAsia" w:eastAsia="宋体"/>
          <w:lang w:val="en-US" w:eastAsia="zh-CN"/>
        </w:rPr>
        <w:tab/>
      </w:r>
      <w:r>
        <w:fldChar w:fldCharType="begin"/>
      </w:r>
      <w:r>
        <w:instrText xml:space="preserve"> PAGEREF _Toc1903 \h </w:instrText>
      </w:r>
      <w:r>
        <w:fldChar w:fldCharType="separate"/>
      </w:r>
      <w:r>
        <w:t>11</w:t>
      </w:r>
      <w:r>
        <w:fldChar w:fldCharType="end"/>
      </w:r>
    </w:p>
    <w:p>
      <w:pPr>
        <w:pStyle w:val="16"/>
        <w:tabs>
          <w:tab w:val="right" w:pos="2400"/>
          <w:tab w:val="right" w:leader="dot" w:pos="9641"/>
          <w:tab w:val="clear" w:pos="9639"/>
        </w:tabs>
      </w:pPr>
      <w:r>
        <w:rPr>
          <w:rFonts w:hint="eastAsia"/>
          <w:lang w:eastAsia="zh-CN"/>
        </w:rPr>
        <w:t>5.1.1.1</w:t>
      </w:r>
      <w:r>
        <w:rPr>
          <w:rFonts w:hint="eastAsia"/>
          <w:lang w:eastAsia="zh-CN"/>
        </w:rPr>
        <w:tab/>
      </w:r>
      <w:r>
        <w:rPr>
          <w:rFonts w:hint="eastAsia"/>
          <w:lang w:eastAsia="zh-CN"/>
        </w:rPr>
        <w:t>Use case #1</w:t>
      </w:r>
      <w:r>
        <w:rPr>
          <w:lang w:eastAsia="zh-CN"/>
        </w:rPr>
        <w:t>a</w:t>
      </w:r>
      <w:r>
        <w:rPr>
          <w:rFonts w:hint="eastAsia"/>
          <w:lang w:eastAsia="zh-CN"/>
        </w:rPr>
        <w:t>: Establishment and modification of standalone IMS Data Channel sessions</w:t>
      </w:r>
      <w:r>
        <w:tab/>
      </w:r>
      <w:r>
        <w:fldChar w:fldCharType="begin"/>
      </w:r>
      <w:r>
        <w:instrText xml:space="preserve"> PAGEREF _Toc1239 \h </w:instrText>
      </w:r>
      <w:r>
        <w:fldChar w:fldCharType="separate"/>
      </w:r>
      <w:r>
        <w:t>11</w:t>
      </w:r>
      <w:r>
        <w:fldChar w:fldCharType="end"/>
      </w:r>
    </w:p>
    <w:p>
      <w:pPr>
        <w:pStyle w:val="17"/>
        <w:tabs>
          <w:tab w:val="right" w:pos="2000"/>
          <w:tab w:val="right" w:leader="dot" w:pos="9641"/>
          <w:tab w:val="clear" w:pos="9639"/>
        </w:tabs>
      </w:pPr>
      <w:r>
        <w:rPr>
          <w:rFonts w:hint="eastAsia"/>
          <w:lang w:eastAsia="zh-CN"/>
        </w:rPr>
        <w:t>5.1.2</w:t>
      </w:r>
      <w:r>
        <w:rPr>
          <w:rFonts w:hint="eastAsia"/>
          <w:lang w:eastAsia="zh-CN"/>
        </w:rPr>
        <w:tab/>
      </w:r>
      <w:r>
        <w:rPr>
          <w:rFonts w:hint="eastAsia"/>
          <w:lang w:eastAsia="zh-CN"/>
        </w:rPr>
        <w:t>Potential charging requirements</w:t>
      </w:r>
      <w:r>
        <w:tab/>
      </w:r>
      <w:r>
        <w:fldChar w:fldCharType="begin"/>
      </w:r>
      <w:r>
        <w:instrText xml:space="preserve"> PAGEREF _Toc18821 \h </w:instrText>
      </w:r>
      <w:r>
        <w:fldChar w:fldCharType="separate"/>
      </w:r>
      <w:r>
        <w:t>11</w:t>
      </w:r>
      <w:r>
        <w:fldChar w:fldCharType="end"/>
      </w:r>
    </w:p>
    <w:p>
      <w:pPr>
        <w:pStyle w:val="17"/>
        <w:tabs>
          <w:tab w:val="right" w:pos="2000"/>
          <w:tab w:val="right" w:leader="dot" w:pos="9641"/>
          <w:tab w:val="clear" w:pos="9639"/>
        </w:tabs>
      </w:pPr>
      <w:r>
        <w:rPr>
          <w:rFonts w:hint="eastAsia"/>
          <w:lang w:eastAsia="zh-CN"/>
        </w:rPr>
        <w:t>5.1.3</w:t>
      </w:r>
      <w:r>
        <w:rPr>
          <w:rFonts w:hint="eastAsia"/>
          <w:lang w:eastAsia="zh-CN"/>
        </w:rPr>
        <w:tab/>
      </w:r>
      <w:r>
        <w:rPr>
          <w:rFonts w:hint="eastAsia"/>
          <w:lang w:eastAsia="zh-CN"/>
        </w:rPr>
        <w:t>Key issues</w:t>
      </w:r>
      <w:r>
        <w:tab/>
      </w:r>
      <w:r>
        <w:rPr>
          <w:rFonts w:hint="eastAsia" w:eastAsia="宋体"/>
          <w:lang w:val="en-US" w:eastAsia="zh-CN"/>
        </w:rPr>
        <w:tab/>
      </w:r>
      <w:r>
        <w:fldChar w:fldCharType="begin"/>
      </w:r>
      <w:r>
        <w:instrText xml:space="preserve"> PAGEREF _Toc17724 \h </w:instrText>
      </w:r>
      <w:r>
        <w:fldChar w:fldCharType="separate"/>
      </w:r>
      <w:r>
        <w:t>11</w:t>
      </w:r>
      <w:r>
        <w:fldChar w:fldCharType="end"/>
      </w:r>
    </w:p>
    <w:p>
      <w:pPr>
        <w:pStyle w:val="17"/>
        <w:tabs>
          <w:tab w:val="right" w:pos="2000"/>
          <w:tab w:val="right" w:leader="dot" w:pos="9641"/>
          <w:tab w:val="clear" w:pos="9639"/>
        </w:tabs>
      </w:pPr>
      <w:r>
        <w:rPr>
          <w:rFonts w:hint="eastAsia"/>
          <w:lang w:eastAsia="zh-CN"/>
        </w:rPr>
        <w:t>5.1.4</w:t>
      </w:r>
      <w:r>
        <w:rPr>
          <w:rFonts w:hint="eastAsia"/>
          <w:lang w:eastAsia="zh-CN"/>
        </w:rPr>
        <w:tab/>
      </w:r>
      <w:r>
        <w:rPr>
          <w:rFonts w:hint="eastAsia"/>
          <w:lang w:eastAsia="zh-CN"/>
        </w:rPr>
        <w:t>Possible solutions</w:t>
      </w:r>
      <w:r>
        <w:tab/>
      </w:r>
      <w:r>
        <w:fldChar w:fldCharType="begin"/>
      </w:r>
      <w:r>
        <w:instrText xml:space="preserve"> PAGEREF _Toc13191 \h </w:instrText>
      </w:r>
      <w:r>
        <w:fldChar w:fldCharType="separate"/>
      </w:r>
      <w:r>
        <w:t>11</w:t>
      </w:r>
      <w:r>
        <w:fldChar w:fldCharType="end"/>
      </w:r>
    </w:p>
    <w:p>
      <w:pPr>
        <w:pStyle w:val="16"/>
        <w:tabs>
          <w:tab w:val="right" w:pos="2400"/>
          <w:tab w:val="right" w:leader="dot" w:pos="9641"/>
          <w:tab w:val="clear" w:pos="9639"/>
        </w:tabs>
      </w:pPr>
      <w:r>
        <w:rPr>
          <w:rFonts w:hint="eastAsia"/>
          <w:lang w:eastAsia="zh-CN"/>
        </w:rPr>
        <w:t>5</w:t>
      </w:r>
      <w:r>
        <w:t>.1.</w:t>
      </w:r>
      <w:r>
        <w:rPr>
          <w:rFonts w:hint="eastAsia"/>
          <w:lang w:eastAsia="zh-CN"/>
        </w:rPr>
        <w:t>4</w:t>
      </w:r>
      <w:r>
        <w:t>.1</w:t>
      </w:r>
      <w:r>
        <w:tab/>
      </w:r>
      <w:r>
        <w:rPr>
          <w:rFonts w:hint="eastAsia"/>
          <w:lang w:eastAsia="zh-CN"/>
        </w:rPr>
        <w:t>Solution #</w:t>
      </w:r>
      <w:r>
        <w:rPr>
          <w:rFonts w:hint="eastAsia"/>
          <w:lang w:val="en-US" w:eastAsia="zh-CN"/>
        </w:rPr>
        <w:t>1.</w:t>
      </w:r>
      <w:r>
        <w:rPr>
          <w:rFonts w:hint="eastAsia"/>
          <w:lang w:eastAsia="zh-CN"/>
        </w:rPr>
        <w:t>1: D</w:t>
      </w:r>
      <w:r>
        <w:t>uration-based charging</w:t>
      </w:r>
      <w:r>
        <w:rPr>
          <w:rFonts w:hint="eastAsia"/>
          <w:lang w:eastAsia="zh-CN"/>
        </w:rPr>
        <w:t xml:space="preserve"> for standalone IMS Data Channel</w:t>
      </w:r>
      <w:r>
        <w:tab/>
      </w:r>
      <w:r>
        <w:fldChar w:fldCharType="begin"/>
      </w:r>
      <w:r>
        <w:instrText xml:space="preserve"> PAGEREF _Toc18499 \h </w:instrText>
      </w:r>
      <w:r>
        <w:fldChar w:fldCharType="separate"/>
      </w:r>
      <w:r>
        <w:t>11</w:t>
      </w:r>
      <w:r>
        <w:fldChar w:fldCharType="end"/>
      </w:r>
    </w:p>
    <w:p>
      <w:pPr>
        <w:pStyle w:val="15"/>
        <w:tabs>
          <w:tab w:val="right" w:pos="2400"/>
          <w:tab w:val="right" w:leader="dot" w:pos="9641"/>
          <w:tab w:val="clear" w:pos="9639"/>
        </w:tabs>
      </w:pPr>
      <w:r>
        <w:t>5.</w:t>
      </w:r>
      <w:r>
        <w:rPr>
          <w:rFonts w:hint="eastAsia"/>
          <w:lang w:eastAsia="zh-CN"/>
        </w:rPr>
        <w:t>1</w:t>
      </w:r>
      <w:r>
        <w:t>.4.1.1</w:t>
      </w:r>
      <w:r>
        <w:tab/>
      </w:r>
      <w:r>
        <w:rPr>
          <w:lang w:eastAsia="zh-CN"/>
        </w:rPr>
        <w:t>General</w:t>
      </w:r>
      <w:r>
        <w:tab/>
      </w:r>
      <w:r>
        <w:rPr>
          <w:rFonts w:hint="eastAsia" w:eastAsia="宋体"/>
          <w:lang w:val="en-US" w:eastAsia="zh-CN"/>
        </w:rPr>
        <w:tab/>
      </w:r>
      <w:r>
        <w:fldChar w:fldCharType="begin"/>
      </w:r>
      <w:r>
        <w:instrText xml:space="preserve"> PAGEREF _Toc8034 \h </w:instrText>
      </w:r>
      <w:r>
        <w:fldChar w:fldCharType="separate"/>
      </w:r>
      <w:r>
        <w:t>11</w:t>
      </w:r>
      <w:r>
        <w:fldChar w:fldCharType="end"/>
      </w:r>
    </w:p>
    <w:p>
      <w:pPr>
        <w:pStyle w:val="15"/>
        <w:tabs>
          <w:tab w:val="right" w:pos="2400"/>
          <w:tab w:val="right" w:leader="dot" w:pos="9641"/>
          <w:tab w:val="clear" w:pos="9639"/>
        </w:tabs>
      </w:pPr>
      <w:r>
        <w:rPr>
          <w:rFonts w:hint="eastAsia"/>
          <w:lang w:eastAsia="zh-CN"/>
        </w:rPr>
        <w:t>5</w:t>
      </w:r>
      <w:r>
        <w:t>.</w:t>
      </w:r>
      <w:r>
        <w:rPr>
          <w:rFonts w:hint="eastAsia"/>
          <w:lang w:eastAsia="zh-CN"/>
        </w:rPr>
        <w:t>1</w:t>
      </w:r>
      <w:r>
        <w:t>.4.</w:t>
      </w:r>
      <w:r>
        <w:rPr>
          <w:rFonts w:hint="eastAsia"/>
          <w:lang w:eastAsia="zh-CN"/>
        </w:rPr>
        <w:t>1</w:t>
      </w:r>
      <w:r>
        <w:t>.</w:t>
      </w:r>
      <w:r>
        <w:rPr>
          <w:rFonts w:hint="eastAsia"/>
          <w:lang w:eastAsia="zh-CN"/>
        </w:rPr>
        <w:t>2</w:t>
      </w:r>
      <w:r>
        <w:tab/>
      </w:r>
      <w:r>
        <w:rPr>
          <w:rFonts w:hint="eastAsia"/>
          <w:lang w:eastAsia="zh-CN"/>
        </w:rPr>
        <w:t>D</w:t>
      </w:r>
      <w:r>
        <w:rPr>
          <w:rFonts w:hint="eastAsia"/>
        </w:rPr>
        <w:t>escription</w:t>
      </w:r>
      <w:r>
        <w:tab/>
      </w:r>
      <w:r>
        <w:fldChar w:fldCharType="begin"/>
      </w:r>
      <w:r>
        <w:instrText xml:space="preserve"> PAGEREF _Toc32126 \h </w:instrText>
      </w:r>
      <w:r>
        <w:fldChar w:fldCharType="separate"/>
      </w:r>
      <w:r>
        <w:t>12</w:t>
      </w:r>
      <w:r>
        <w:fldChar w:fldCharType="end"/>
      </w:r>
    </w:p>
    <w:p>
      <w:pPr>
        <w:pStyle w:val="16"/>
        <w:tabs>
          <w:tab w:val="right" w:pos="2400"/>
          <w:tab w:val="right" w:leader="dot" w:pos="9641"/>
          <w:tab w:val="clear" w:pos="9639"/>
        </w:tabs>
      </w:pPr>
      <w:r>
        <w:rPr>
          <w:rFonts w:hint="eastAsia"/>
          <w:lang w:eastAsia="zh-CN"/>
        </w:rPr>
        <w:t>5</w:t>
      </w:r>
      <w:r>
        <w:t>.1.</w:t>
      </w:r>
      <w:r>
        <w:rPr>
          <w:rFonts w:hint="eastAsia"/>
          <w:lang w:eastAsia="zh-CN"/>
        </w:rPr>
        <w:t>4</w:t>
      </w:r>
      <w:r>
        <w:t>.</w:t>
      </w:r>
      <w:r>
        <w:rPr>
          <w:rFonts w:hint="eastAsia" w:eastAsia="宋体"/>
          <w:lang w:eastAsia="zh-CN"/>
        </w:rPr>
        <w:t>2</w:t>
      </w:r>
      <w:r>
        <w:tab/>
      </w:r>
      <w:r>
        <w:rPr>
          <w:rFonts w:hint="eastAsia"/>
          <w:lang w:eastAsia="zh-CN"/>
        </w:rPr>
        <w:t>Solution #</w:t>
      </w:r>
      <w:r>
        <w:rPr>
          <w:rFonts w:hint="eastAsia"/>
          <w:lang w:val="en-US" w:eastAsia="zh-CN"/>
        </w:rPr>
        <w:t>1.</w:t>
      </w:r>
      <w:r>
        <w:rPr>
          <w:rFonts w:hint="eastAsia"/>
          <w:lang w:eastAsia="zh-CN"/>
        </w:rPr>
        <w:t>2: Volume-based charging for standalone IMS Data Channel</w:t>
      </w:r>
      <w:r>
        <w:tab/>
      </w:r>
      <w:r>
        <w:fldChar w:fldCharType="begin"/>
      </w:r>
      <w:r>
        <w:instrText xml:space="preserve"> PAGEREF _Toc3694 \h </w:instrText>
      </w:r>
      <w:r>
        <w:fldChar w:fldCharType="separate"/>
      </w:r>
      <w:r>
        <w:t>12</w:t>
      </w:r>
      <w:r>
        <w:fldChar w:fldCharType="end"/>
      </w:r>
    </w:p>
    <w:p>
      <w:pPr>
        <w:pStyle w:val="15"/>
        <w:tabs>
          <w:tab w:val="right" w:pos="2400"/>
          <w:tab w:val="right" w:leader="dot" w:pos="9641"/>
          <w:tab w:val="clear" w:pos="9639"/>
        </w:tabs>
      </w:pPr>
      <w:r>
        <w:t>5.</w:t>
      </w:r>
      <w:r>
        <w:rPr>
          <w:rFonts w:hint="eastAsia" w:eastAsia="宋体"/>
        </w:rPr>
        <w:t>1</w:t>
      </w:r>
      <w:r>
        <w:t>.</w:t>
      </w:r>
      <w:r>
        <w:rPr>
          <w:rFonts w:hint="eastAsia"/>
        </w:rPr>
        <w:t>4</w:t>
      </w:r>
      <w:r>
        <w:t>.</w:t>
      </w:r>
      <w:r>
        <w:rPr>
          <w:rFonts w:hint="eastAsia" w:eastAsia="宋体"/>
        </w:rPr>
        <w:t>2</w:t>
      </w:r>
      <w:r>
        <w:t>.1</w:t>
      </w:r>
      <w:r>
        <w:tab/>
      </w:r>
      <w:r>
        <w:t>General</w:t>
      </w:r>
      <w:r>
        <w:tab/>
      </w:r>
      <w:r>
        <w:rPr>
          <w:rFonts w:hint="eastAsia" w:eastAsia="宋体"/>
          <w:lang w:val="en-US" w:eastAsia="zh-CN"/>
        </w:rPr>
        <w:tab/>
      </w:r>
      <w:r>
        <w:fldChar w:fldCharType="begin"/>
      </w:r>
      <w:r>
        <w:instrText xml:space="preserve"> PAGEREF _Toc6341 \h </w:instrText>
      </w:r>
      <w:r>
        <w:fldChar w:fldCharType="separate"/>
      </w:r>
      <w:r>
        <w:t>12</w:t>
      </w:r>
      <w:r>
        <w:fldChar w:fldCharType="end"/>
      </w:r>
    </w:p>
    <w:p>
      <w:pPr>
        <w:pStyle w:val="15"/>
        <w:tabs>
          <w:tab w:val="right" w:pos="2400"/>
          <w:tab w:val="right" w:leader="dot" w:pos="9641"/>
          <w:tab w:val="clear" w:pos="9639"/>
        </w:tabs>
      </w:pPr>
      <w:r>
        <w:rPr>
          <w:rFonts w:hint="eastAsia" w:eastAsia="宋体"/>
        </w:rPr>
        <w:t>5</w:t>
      </w:r>
      <w:r>
        <w:t>.</w:t>
      </w:r>
      <w:r>
        <w:rPr>
          <w:rFonts w:hint="eastAsia" w:eastAsia="宋体"/>
        </w:rPr>
        <w:t>1</w:t>
      </w:r>
      <w:r>
        <w:t>.4.</w:t>
      </w:r>
      <w:r>
        <w:rPr>
          <w:rFonts w:hint="eastAsia" w:eastAsia="宋体"/>
        </w:rPr>
        <w:t>2</w:t>
      </w:r>
      <w:r>
        <w:t>.</w:t>
      </w:r>
      <w:r>
        <w:rPr>
          <w:rFonts w:hint="eastAsia" w:eastAsia="宋体"/>
        </w:rPr>
        <w:t>2</w:t>
      </w:r>
      <w:r>
        <w:tab/>
      </w:r>
      <w:r>
        <w:rPr>
          <w:rFonts w:hint="eastAsia" w:eastAsia="宋体"/>
        </w:rPr>
        <w:t>D</w:t>
      </w:r>
      <w:r>
        <w:rPr>
          <w:rFonts w:hint="eastAsia"/>
        </w:rPr>
        <w:t>escription</w:t>
      </w:r>
      <w:r>
        <w:tab/>
      </w:r>
      <w:r>
        <w:fldChar w:fldCharType="begin"/>
      </w:r>
      <w:r>
        <w:instrText xml:space="preserve"> PAGEREF _Toc17788 \h </w:instrText>
      </w:r>
      <w:r>
        <w:fldChar w:fldCharType="separate"/>
      </w:r>
      <w:r>
        <w:t>12</w:t>
      </w:r>
      <w:r>
        <w:fldChar w:fldCharType="end"/>
      </w:r>
    </w:p>
    <w:p>
      <w:pPr>
        <w:pStyle w:val="17"/>
        <w:tabs>
          <w:tab w:val="right" w:pos="2000"/>
          <w:tab w:val="right" w:leader="dot" w:pos="9641"/>
          <w:tab w:val="clear" w:pos="9639"/>
        </w:tabs>
      </w:pPr>
      <w:r>
        <w:rPr>
          <w:rFonts w:hint="eastAsia"/>
          <w:lang w:eastAsia="zh-CN"/>
        </w:rPr>
        <w:t>5.1.5</w:t>
      </w:r>
      <w:r>
        <w:rPr>
          <w:rFonts w:hint="eastAsia"/>
          <w:lang w:eastAsia="zh-CN"/>
        </w:rPr>
        <w:tab/>
      </w:r>
      <w:r>
        <w:rPr>
          <w:rFonts w:hint="eastAsia"/>
          <w:lang w:eastAsia="zh-CN"/>
        </w:rPr>
        <w:t>Evaluation</w:t>
      </w:r>
      <w:r>
        <w:tab/>
      </w:r>
      <w:r>
        <w:fldChar w:fldCharType="begin"/>
      </w:r>
      <w:r>
        <w:instrText xml:space="preserve"> PAGEREF _Toc4758 \h </w:instrText>
      </w:r>
      <w:r>
        <w:fldChar w:fldCharType="separate"/>
      </w:r>
      <w:r>
        <w:t>12</w:t>
      </w:r>
      <w:r>
        <w:fldChar w:fldCharType="end"/>
      </w:r>
    </w:p>
    <w:p>
      <w:pPr>
        <w:pStyle w:val="17"/>
        <w:tabs>
          <w:tab w:val="right" w:pos="2000"/>
          <w:tab w:val="right" w:leader="dot" w:pos="9641"/>
          <w:tab w:val="clear" w:pos="9639"/>
        </w:tabs>
      </w:pPr>
      <w:r>
        <w:rPr>
          <w:rFonts w:hint="eastAsia"/>
          <w:lang w:eastAsia="zh-CN"/>
        </w:rPr>
        <w:t>5.1.</w:t>
      </w:r>
      <w:r>
        <w:rPr>
          <w:lang w:eastAsia="zh-CN"/>
        </w:rPr>
        <w:t>6</w:t>
      </w:r>
      <w:r>
        <w:rPr>
          <w:rFonts w:hint="eastAsia"/>
          <w:lang w:eastAsia="zh-CN"/>
        </w:rPr>
        <w:tab/>
      </w:r>
      <w:r>
        <w:rPr>
          <w:rFonts w:hint="eastAsia"/>
          <w:lang w:eastAsia="zh-CN"/>
        </w:rPr>
        <w:t>Conclusion</w:t>
      </w:r>
      <w:r>
        <w:tab/>
      </w:r>
      <w:r>
        <w:fldChar w:fldCharType="begin"/>
      </w:r>
      <w:r>
        <w:instrText xml:space="preserve"> PAGEREF _Toc20025 \h </w:instrText>
      </w:r>
      <w:r>
        <w:fldChar w:fldCharType="separate"/>
      </w:r>
      <w:r>
        <w:t>12</w:t>
      </w:r>
      <w:r>
        <w:fldChar w:fldCharType="end"/>
      </w:r>
    </w:p>
    <w:p>
      <w:pPr>
        <w:pStyle w:val="18"/>
        <w:tabs>
          <w:tab w:val="right" w:pos="2000"/>
          <w:tab w:val="right" w:leader="dot" w:pos="9641"/>
          <w:tab w:val="clear" w:pos="9639"/>
        </w:tabs>
      </w:pPr>
      <w:r>
        <w:rPr>
          <w:rFonts w:hint="eastAsia"/>
          <w:lang w:eastAsia="zh-CN"/>
        </w:rPr>
        <w:t>5</w:t>
      </w:r>
      <w:r>
        <w:t>.</w:t>
      </w:r>
      <w:r>
        <w:rPr>
          <w:rFonts w:hint="eastAsia" w:eastAsia="宋体"/>
          <w:lang w:eastAsia="zh-CN"/>
        </w:rPr>
        <w:t>2</w:t>
      </w:r>
      <w:r>
        <w:tab/>
      </w:r>
      <w:r>
        <w:t xml:space="preserve">Topic </w:t>
      </w:r>
      <w:r>
        <w:rPr>
          <w:rFonts w:hint="eastAsia" w:eastAsia="宋体"/>
          <w:lang w:eastAsia="zh-CN"/>
        </w:rPr>
        <w:t>2</w:t>
      </w:r>
      <w:r>
        <w:t>: charging for DC application download and usage</w:t>
      </w:r>
      <w:r>
        <w:tab/>
      </w:r>
      <w:r>
        <w:fldChar w:fldCharType="begin"/>
      </w:r>
      <w:r>
        <w:instrText xml:space="preserve"> PAGEREF _Toc7275 \h </w:instrText>
      </w:r>
      <w:r>
        <w:fldChar w:fldCharType="separate"/>
      </w:r>
      <w:r>
        <w:t>13</w:t>
      </w:r>
      <w:r>
        <w:fldChar w:fldCharType="end"/>
      </w:r>
    </w:p>
    <w:p>
      <w:pPr>
        <w:pStyle w:val="17"/>
        <w:tabs>
          <w:tab w:val="right" w:pos="2000"/>
          <w:tab w:val="right" w:leader="dot" w:pos="9641"/>
          <w:tab w:val="clear" w:pos="9639"/>
        </w:tabs>
      </w:pPr>
      <w:r>
        <w:rPr>
          <w:rFonts w:hint="eastAsia"/>
          <w:lang w:eastAsia="zh-CN"/>
        </w:rPr>
        <w:t>5</w:t>
      </w:r>
      <w:r>
        <w:t>.</w:t>
      </w:r>
      <w:r>
        <w:rPr>
          <w:rFonts w:hint="eastAsia" w:eastAsia="宋体"/>
          <w:lang w:eastAsia="zh-CN"/>
        </w:rPr>
        <w:t>2</w:t>
      </w:r>
      <w:r>
        <w:t>.1</w:t>
      </w:r>
      <w:r>
        <w:tab/>
      </w:r>
      <w:r>
        <w:t>Use cases</w:t>
      </w:r>
      <w:r>
        <w:tab/>
      </w:r>
      <w:r>
        <w:rPr>
          <w:rFonts w:hint="eastAsia" w:eastAsia="宋体"/>
          <w:lang w:val="en-US" w:eastAsia="zh-CN"/>
        </w:rPr>
        <w:tab/>
      </w:r>
      <w:r>
        <w:fldChar w:fldCharType="begin"/>
      </w:r>
      <w:r>
        <w:instrText xml:space="preserve"> PAGEREF _Toc12469 \h </w:instrText>
      </w:r>
      <w:r>
        <w:fldChar w:fldCharType="separate"/>
      </w:r>
      <w:r>
        <w:t>13</w:t>
      </w:r>
      <w:r>
        <w:fldChar w:fldCharType="end"/>
      </w:r>
    </w:p>
    <w:p>
      <w:pPr>
        <w:pStyle w:val="16"/>
        <w:tabs>
          <w:tab w:val="right" w:pos="2400"/>
          <w:tab w:val="right" w:leader="dot" w:pos="9641"/>
          <w:tab w:val="clear" w:pos="9639"/>
        </w:tabs>
      </w:pPr>
      <w:r>
        <w:rPr>
          <w:rFonts w:hint="eastAsia"/>
          <w:lang w:eastAsia="zh-CN"/>
        </w:rPr>
        <w:t>5</w:t>
      </w:r>
      <w:r>
        <w:t>.</w:t>
      </w:r>
      <w:r>
        <w:rPr>
          <w:rFonts w:hint="eastAsia" w:eastAsia="宋体"/>
          <w:lang w:eastAsia="zh-CN"/>
        </w:rPr>
        <w:t>2</w:t>
      </w:r>
      <w:r>
        <w:t>.1.1</w:t>
      </w:r>
      <w:r>
        <w:tab/>
      </w:r>
      <w:r>
        <w:t>Use case #</w:t>
      </w:r>
      <w:r>
        <w:rPr>
          <w:rFonts w:hint="eastAsia" w:eastAsia="宋体"/>
          <w:lang w:eastAsia="zh-CN"/>
        </w:rPr>
        <w:t>2</w:t>
      </w:r>
      <w:r>
        <w:t xml:space="preserve">a: </w:t>
      </w:r>
      <w:r>
        <w:rPr>
          <w:rFonts w:hint="eastAsia"/>
          <w:lang w:eastAsia="zh-CN"/>
        </w:rPr>
        <w:t>Do</w:t>
      </w:r>
      <w:r>
        <w:t>wnload application via bootstrap data channel</w:t>
      </w:r>
      <w:r>
        <w:tab/>
      </w:r>
      <w:r>
        <w:fldChar w:fldCharType="begin"/>
      </w:r>
      <w:r>
        <w:instrText xml:space="preserve"> PAGEREF _Toc12454 \h </w:instrText>
      </w:r>
      <w:r>
        <w:fldChar w:fldCharType="separate"/>
      </w:r>
      <w:r>
        <w:t>13</w:t>
      </w:r>
      <w:r>
        <w:fldChar w:fldCharType="end"/>
      </w:r>
    </w:p>
    <w:p>
      <w:pPr>
        <w:pStyle w:val="16"/>
        <w:tabs>
          <w:tab w:val="right" w:pos="2400"/>
          <w:tab w:val="right" w:leader="dot" w:pos="9641"/>
          <w:tab w:val="clear" w:pos="9639"/>
        </w:tabs>
      </w:pPr>
      <w:r>
        <w:rPr>
          <w:rFonts w:hint="eastAsia"/>
          <w:lang w:eastAsia="zh-CN"/>
        </w:rPr>
        <w:t>5</w:t>
      </w:r>
      <w:r>
        <w:t>.</w:t>
      </w:r>
      <w:r>
        <w:rPr>
          <w:rFonts w:hint="eastAsia" w:eastAsia="宋体"/>
          <w:lang w:eastAsia="zh-CN"/>
        </w:rPr>
        <w:t>2</w:t>
      </w:r>
      <w:r>
        <w:t>.1.2</w:t>
      </w:r>
      <w:r>
        <w:tab/>
      </w:r>
      <w:r>
        <w:t>Use case #</w:t>
      </w:r>
      <w:r>
        <w:rPr>
          <w:rFonts w:hint="eastAsia" w:eastAsia="宋体"/>
          <w:lang w:eastAsia="zh-CN"/>
        </w:rPr>
        <w:t>2</w:t>
      </w:r>
      <w:r>
        <w:t xml:space="preserve">b: </w:t>
      </w:r>
      <w:r>
        <w:rPr>
          <w:rFonts w:hint="eastAsia"/>
          <w:lang w:eastAsia="zh-CN"/>
        </w:rPr>
        <w:t>Us</w:t>
      </w:r>
      <w:r>
        <w:rPr>
          <w:lang w:eastAsia="zh-CN"/>
        </w:rPr>
        <w:t>ing</w:t>
      </w:r>
      <w:r>
        <w:t xml:space="preserve"> application via application data channel</w:t>
      </w:r>
      <w:r>
        <w:rPr>
          <w:rFonts w:hint="eastAsia" w:eastAsia="宋体"/>
          <w:lang w:eastAsia="zh-CN"/>
        </w:rPr>
        <w:t xml:space="preserve"> </w:t>
      </w:r>
      <w:r>
        <w:t>in P2A and P2A2P scenarios</w:t>
      </w:r>
      <w:r>
        <w:tab/>
      </w:r>
      <w:r>
        <w:fldChar w:fldCharType="begin"/>
      </w:r>
      <w:r>
        <w:instrText xml:space="preserve"> PAGEREF _Toc3600 \h </w:instrText>
      </w:r>
      <w:r>
        <w:fldChar w:fldCharType="separate"/>
      </w:r>
      <w:r>
        <w:t>13</w:t>
      </w:r>
      <w:r>
        <w:fldChar w:fldCharType="end"/>
      </w:r>
    </w:p>
    <w:p>
      <w:pPr>
        <w:pStyle w:val="17"/>
        <w:tabs>
          <w:tab w:val="right" w:pos="2000"/>
          <w:tab w:val="right" w:leader="dot" w:pos="9641"/>
          <w:tab w:val="clear" w:pos="9639"/>
        </w:tabs>
      </w:pPr>
      <w:r>
        <w:rPr>
          <w:rFonts w:hint="eastAsia"/>
          <w:lang w:eastAsia="zh-CN"/>
        </w:rPr>
        <w:t>5</w:t>
      </w:r>
      <w:r>
        <w:t>.</w:t>
      </w:r>
      <w:r>
        <w:rPr>
          <w:rFonts w:hint="eastAsia" w:eastAsia="宋体"/>
          <w:lang w:eastAsia="zh-CN"/>
        </w:rPr>
        <w:t>2</w:t>
      </w:r>
      <w:r>
        <w:t>.</w:t>
      </w:r>
      <w:r>
        <w:rPr>
          <w:rFonts w:hint="eastAsia"/>
          <w:lang w:eastAsia="zh-CN"/>
        </w:rPr>
        <w:t>2</w:t>
      </w:r>
      <w:r>
        <w:tab/>
      </w:r>
      <w:r>
        <w:t>Potential charging requirements</w:t>
      </w:r>
      <w:r>
        <w:tab/>
      </w:r>
      <w:r>
        <w:fldChar w:fldCharType="begin"/>
      </w:r>
      <w:r>
        <w:instrText xml:space="preserve"> PAGEREF _Toc25357 \h </w:instrText>
      </w:r>
      <w:r>
        <w:fldChar w:fldCharType="separate"/>
      </w:r>
      <w:r>
        <w:t>13</w:t>
      </w:r>
      <w:r>
        <w:fldChar w:fldCharType="end"/>
      </w:r>
    </w:p>
    <w:p>
      <w:pPr>
        <w:pStyle w:val="17"/>
        <w:tabs>
          <w:tab w:val="right" w:pos="2000"/>
          <w:tab w:val="right" w:leader="dot" w:pos="9641"/>
          <w:tab w:val="clear" w:pos="9639"/>
        </w:tabs>
      </w:pPr>
      <w:r>
        <w:rPr>
          <w:rFonts w:hint="eastAsia"/>
          <w:lang w:eastAsia="zh-CN"/>
        </w:rPr>
        <w:t>5</w:t>
      </w:r>
      <w:r>
        <w:t>.</w:t>
      </w:r>
      <w:r>
        <w:rPr>
          <w:rFonts w:hint="eastAsia" w:eastAsia="宋体"/>
          <w:lang w:eastAsia="zh-CN"/>
        </w:rPr>
        <w:t>2</w:t>
      </w:r>
      <w:r>
        <w:t>.</w:t>
      </w:r>
      <w:r>
        <w:rPr>
          <w:rFonts w:hint="eastAsia"/>
          <w:lang w:eastAsia="zh-CN"/>
        </w:rPr>
        <w:t>3</w:t>
      </w:r>
      <w:r>
        <w:tab/>
      </w:r>
      <w:r>
        <w:t>Key issues</w:t>
      </w:r>
      <w:r>
        <w:tab/>
      </w:r>
      <w:r>
        <w:rPr>
          <w:rFonts w:hint="eastAsia" w:eastAsia="宋体"/>
          <w:lang w:val="en-US" w:eastAsia="zh-CN"/>
        </w:rPr>
        <w:tab/>
      </w:r>
      <w:r>
        <w:fldChar w:fldCharType="begin"/>
      </w:r>
      <w:r>
        <w:instrText xml:space="preserve"> PAGEREF _Toc19864 \h </w:instrText>
      </w:r>
      <w:r>
        <w:fldChar w:fldCharType="separate"/>
      </w:r>
      <w:r>
        <w:t>14</w:t>
      </w:r>
      <w:r>
        <w:fldChar w:fldCharType="end"/>
      </w:r>
    </w:p>
    <w:p>
      <w:pPr>
        <w:pStyle w:val="17"/>
        <w:tabs>
          <w:tab w:val="right" w:pos="2000"/>
          <w:tab w:val="right" w:leader="dot" w:pos="9641"/>
          <w:tab w:val="clear" w:pos="9639"/>
        </w:tabs>
      </w:pPr>
      <w:r>
        <w:rPr>
          <w:rFonts w:hint="eastAsia"/>
          <w:lang w:eastAsia="zh-CN"/>
        </w:rPr>
        <w:t>5</w:t>
      </w:r>
      <w:r>
        <w:t>.</w:t>
      </w:r>
      <w:r>
        <w:rPr>
          <w:rFonts w:hint="eastAsia" w:eastAsia="宋体"/>
          <w:lang w:eastAsia="zh-CN"/>
        </w:rPr>
        <w:t>2</w:t>
      </w:r>
      <w:r>
        <w:t>.</w:t>
      </w:r>
      <w:r>
        <w:rPr>
          <w:rFonts w:hint="eastAsia"/>
          <w:lang w:eastAsia="zh-CN"/>
        </w:rPr>
        <w:t>4</w:t>
      </w:r>
      <w:r>
        <w:tab/>
      </w:r>
      <w:r>
        <w:t>Possible solutions</w:t>
      </w:r>
      <w:r>
        <w:tab/>
      </w:r>
      <w:r>
        <w:fldChar w:fldCharType="begin"/>
      </w:r>
      <w:r>
        <w:instrText xml:space="preserve"> PAGEREF _Toc32229 \h </w:instrText>
      </w:r>
      <w:r>
        <w:fldChar w:fldCharType="separate"/>
      </w:r>
      <w:r>
        <w:t>14</w:t>
      </w:r>
      <w:r>
        <w:fldChar w:fldCharType="end"/>
      </w:r>
    </w:p>
    <w:p>
      <w:pPr>
        <w:pStyle w:val="16"/>
        <w:tabs>
          <w:tab w:val="right" w:pos="2400"/>
          <w:tab w:val="right" w:leader="dot" w:pos="9641"/>
          <w:tab w:val="clear" w:pos="9639"/>
        </w:tabs>
      </w:pPr>
      <w:r>
        <w:t>5.2.4.1</w:t>
      </w:r>
      <w:r>
        <w:tab/>
      </w:r>
      <w:r>
        <w:rPr>
          <w:rFonts w:hint="eastAsia"/>
          <w:lang w:eastAsia="zh-CN"/>
        </w:rPr>
        <w:t>Solu</w:t>
      </w:r>
      <w:r>
        <w:t>tion #</w:t>
      </w:r>
      <w:r>
        <w:rPr>
          <w:rFonts w:hint="eastAsia" w:eastAsia="宋体"/>
          <w:lang w:val="en-US" w:eastAsia="zh-CN"/>
        </w:rPr>
        <w:t>2.</w:t>
      </w:r>
      <w:r>
        <w:t>1: DC application download</w:t>
      </w:r>
      <w:r>
        <w:rPr>
          <w:rFonts w:hint="eastAsia" w:eastAsia="宋体"/>
          <w:lang w:val="en-US" w:eastAsia="zh-CN"/>
        </w:rPr>
        <w:t xml:space="preserve"> charging by event</w:t>
      </w:r>
      <w:r>
        <w:tab/>
      </w:r>
      <w:r>
        <w:fldChar w:fldCharType="begin"/>
      </w:r>
      <w:r>
        <w:instrText xml:space="preserve"> PAGEREF _Toc22498 \h </w:instrText>
      </w:r>
      <w:r>
        <w:fldChar w:fldCharType="separate"/>
      </w:r>
      <w:r>
        <w:t>14</w:t>
      </w:r>
      <w:r>
        <w:fldChar w:fldCharType="end"/>
      </w:r>
    </w:p>
    <w:p>
      <w:pPr>
        <w:pStyle w:val="15"/>
        <w:tabs>
          <w:tab w:val="right" w:pos="2400"/>
          <w:tab w:val="right" w:leader="dot" w:pos="9641"/>
          <w:tab w:val="clear" w:pos="9639"/>
        </w:tabs>
      </w:pPr>
      <w:r>
        <w:rPr>
          <w:bCs/>
        </w:rPr>
        <w:t>5.</w:t>
      </w:r>
      <w:r>
        <w:rPr>
          <w:rFonts w:eastAsia="宋体"/>
          <w:bCs/>
          <w:lang w:eastAsia="zh-CN"/>
        </w:rPr>
        <w:t>2</w:t>
      </w:r>
      <w:r>
        <w:rPr>
          <w:bCs/>
        </w:rPr>
        <w:t>.</w:t>
      </w:r>
      <w:r>
        <w:rPr>
          <w:rFonts w:hint="eastAsia"/>
          <w:bCs/>
        </w:rPr>
        <w:t>4</w:t>
      </w:r>
      <w:r>
        <w:rPr>
          <w:bCs/>
        </w:rPr>
        <w:t>.1.1</w:t>
      </w:r>
      <w:r>
        <w:rPr>
          <w:bCs/>
        </w:rPr>
        <w:tab/>
      </w:r>
      <w:r>
        <w:rPr>
          <w:bCs/>
        </w:rPr>
        <w:t>General</w:t>
      </w:r>
      <w:r>
        <w:rPr>
          <w:rFonts w:hint="eastAsia" w:eastAsia="宋体"/>
          <w:lang w:val="en-US" w:eastAsia="zh-CN"/>
        </w:rPr>
        <w:tab/>
      </w:r>
      <w:r>
        <w:rPr>
          <w:rFonts w:hint="eastAsia" w:eastAsia="宋体"/>
          <w:lang w:val="en-US" w:eastAsia="zh-CN"/>
        </w:rPr>
        <w:tab/>
      </w:r>
      <w:r>
        <w:fldChar w:fldCharType="begin"/>
      </w:r>
      <w:r>
        <w:instrText xml:space="preserve"> PAGEREF _Toc6448 \h </w:instrText>
      </w:r>
      <w:r>
        <w:fldChar w:fldCharType="separate"/>
      </w:r>
      <w:r>
        <w:t>14</w:t>
      </w:r>
      <w:r>
        <w:fldChar w:fldCharType="end"/>
      </w:r>
    </w:p>
    <w:p>
      <w:pPr>
        <w:pStyle w:val="15"/>
        <w:tabs>
          <w:tab w:val="right" w:pos="2400"/>
          <w:tab w:val="right" w:leader="dot" w:pos="9641"/>
          <w:tab w:val="clear" w:pos="9639"/>
        </w:tabs>
      </w:pPr>
      <w:r>
        <w:rPr>
          <w:rFonts w:hint="eastAsia" w:eastAsia="宋体"/>
          <w:lang w:eastAsia="zh-CN"/>
        </w:rPr>
        <w:t>5</w:t>
      </w:r>
      <w:r>
        <w:t>.</w:t>
      </w:r>
      <w:r>
        <w:rPr>
          <w:rFonts w:eastAsia="宋体"/>
          <w:lang w:eastAsia="zh-CN"/>
        </w:rPr>
        <w:t>2</w:t>
      </w:r>
      <w:r>
        <w:t>.4.</w:t>
      </w:r>
      <w:r>
        <w:rPr>
          <w:rFonts w:hint="eastAsia" w:eastAsia="宋体"/>
          <w:lang w:eastAsia="zh-CN"/>
        </w:rPr>
        <w:t>1</w:t>
      </w:r>
      <w:r>
        <w:t>.</w:t>
      </w:r>
      <w:r>
        <w:rPr>
          <w:rFonts w:hint="eastAsia" w:eastAsia="宋体"/>
          <w:lang w:eastAsia="zh-CN"/>
        </w:rPr>
        <w:t>2</w:t>
      </w:r>
      <w:r>
        <w:tab/>
      </w:r>
      <w:r>
        <w:rPr>
          <w:rFonts w:hint="eastAsia" w:eastAsia="宋体"/>
          <w:lang w:eastAsia="zh-CN"/>
        </w:rPr>
        <w:t>D</w:t>
      </w:r>
      <w:r>
        <w:rPr>
          <w:rFonts w:hint="eastAsia"/>
        </w:rPr>
        <w:t>escription</w:t>
      </w:r>
      <w:r>
        <w:tab/>
      </w:r>
      <w:r>
        <w:fldChar w:fldCharType="begin"/>
      </w:r>
      <w:r>
        <w:instrText xml:space="preserve"> PAGEREF _Toc30629 \h </w:instrText>
      </w:r>
      <w:r>
        <w:fldChar w:fldCharType="separate"/>
      </w:r>
      <w:r>
        <w:t>14</w:t>
      </w:r>
      <w:r>
        <w:fldChar w:fldCharType="end"/>
      </w:r>
    </w:p>
    <w:p>
      <w:pPr>
        <w:pStyle w:val="16"/>
        <w:tabs>
          <w:tab w:val="right" w:pos="2400"/>
          <w:tab w:val="right" w:leader="dot" w:pos="9641"/>
          <w:tab w:val="clear" w:pos="9639"/>
        </w:tabs>
      </w:pPr>
      <w:r>
        <w:t>5.2.4.</w:t>
      </w:r>
      <w:r>
        <w:rPr>
          <w:rFonts w:hint="eastAsia" w:eastAsia="宋体"/>
          <w:lang w:eastAsia="zh-CN"/>
        </w:rPr>
        <w:t>2</w:t>
      </w:r>
      <w:r>
        <w:tab/>
      </w:r>
      <w:r>
        <w:rPr>
          <w:rFonts w:hint="eastAsia"/>
          <w:lang w:eastAsia="zh-CN"/>
        </w:rPr>
        <w:t>Solu</w:t>
      </w:r>
      <w:r>
        <w:t>tion #</w:t>
      </w:r>
      <w:r>
        <w:rPr>
          <w:rFonts w:hint="eastAsia" w:eastAsia="宋体"/>
          <w:lang w:val="en-US" w:eastAsia="zh-CN"/>
        </w:rPr>
        <w:t>2.</w:t>
      </w:r>
      <w:r>
        <w:rPr>
          <w:rFonts w:hint="eastAsia" w:eastAsia="宋体"/>
          <w:lang w:eastAsia="zh-CN"/>
        </w:rPr>
        <w:t>2</w:t>
      </w:r>
      <w:r>
        <w:t xml:space="preserve">: DC application usage </w:t>
      </w:r>
      <w:r>
        <w:rPr>
          <w:rFonts w:hint="eastAsia"/>
          <w:lang w:eastAsia="zh-CN"/>
        </w:rPr>
        <w:t>charging</w:t>
      </w:r>
      <w:r>
        <w:t xml:space="preserve"> </w:t>
      </w:r>
      <w:r>
        <w:rPr>
          <w:lang w:eastAsia="zh-CN"/>
        </w:rPr>
        <w:t>by duration</w:t>
      </w:r>
      <w:r>
        <w:tab/>
      </w:r>
      <w:r>
        <w:fldChar w:fldCharType="begin"/>
      </w:r>
      <w:r>
        <w:instrText xml:space="preserve"> PAGEREF _Toc1182 \h </w:instrText>
      </w:r>
      <w:r>
        <w:fldChar w:fldCharType="separate"/>
      </w:r>
      <w:r>
        <w:t>15</w:t>
      </w:r>
      <w:r>
        <w:fldChar w:fldCharType="end"/>
      </w:r>
    </w:p>
    <w:p>
      <w:pPr>
        <w:pStyle w:val="15"/>
        <w:tabs>
          <w:tab w:val="right" w:pos="2400"/>
          <w:tab w:val="right" w:leader="dot" w:pos="9641"/>
          <w:tab w:val="clear" w:pos="9639"/>
        </w:tabs>
      </w:pPr>
      <w:r>
        <w:rPr>
          <w:bCs/>
        </w:rPr>
        <w:t>5.</w:t>
      </w:r>
      <w:r>
        <w:rPr>
          <w:rFonts w:eastAsia="宋体"/>
          <w:bCs/>
          <w:lang w:eastAsia="zh-CN"/>
        </w:rPr>
        <w:t>2</w:t>
      </w:r>
      <w:r>
        <w:rPr>
          <w:bCs/>
        </w:rPr>
        <w:t>.</w:t>
      </w:r>
      <w:r>
        <w:rPr>
          <w:rFonts w:hint="eastAsia"/>
          <w:bCs/>
        </w:rPr>
        <w:t>4</w:t>
      </w:r>
      <w:r>
        <w:rPr>
          <w:bCs/>
        </w:rPr>
        <w:t>.</w:t>
      </w:r>
      <w:r>
        <w:rPr>
          <w:rFonts w:hint="eastAsia" w:eastAsia="宋体"/>
          <w:bCs/>
          <w:lang w:eastAsia="zh-CN"/>
        </w:rPr>
        <w:t>2</w:t>
      </w:r>
      <w:r>
        <w:rPr>
          <w:bCs/>
        </w:rPr>
        <w:t>.1</w:t>
      </w:r>
      <w:r>
        <w:rPr>
          <w:bCs/>
        </w:rPr>
        <w:tab/>
      </w:r>
      <w:r>
        <w:rPr>
          <w:bCs/>
        </w:rPr>
        <w:t>General</w:t>
      </w:r>
      <w:r>
        <w:tab/>
      </w:r>
      <w:r>
        <w:rPr>
          <w:rFonts w:hint="eastAsia" w:eastAsia="宋体"/>
          <w:lang w:val="en-US" w:eastAsia="zh-CN"/>
        </w:rPr>
        <w:tab/>
      </w:r>
      <w:r>
        <w:fldChar w:fldCharType="begin"/>
      </w:r>
      <w:r>
        <w:instrText xml:space="preserve"> PAGEREF _Toc30295 \h </w:instrText>
      </w:r>
      <w:r>
        <w:fldChar w:fldCharType="separate"/>
      </w:r>
      <w:r>
        <w:t>15</w:t>
      </w:r>
      <w:r>
        <w:fldChar w:fldCharType="end"/>
      </w:r>
    </w:p>
    <w:p>
      <w:pPr>
        <w:pStyle w:val="15"/>
        <w:tabs>
          <w:tab w:val="right" w:pos="2400"/>
          <w:tab w:val="right" w:leader="dot" w:pos="9641"/>
          <w:tab w:val="clear" w:pos="9639"/>
        </w:tabs>
      </w:pPr>
      <w:r>
        <w:rPr>
          <w:rFonts w:hint="eastAsia" w:eastAsia="宋体"/>
          <w:lang w:eastAsia="zh-CN"/>
        </w:rPr>
        <w:t>5</w:t>
      </w:r>
      <w:r>
        <w:t>.</w:t>
      </w:r>
      <w:r>
        <w:rPr>
          <w:rFonts w:eastAsia="宋体"/>
          <w:lang w:eastAsia="zh-CN"/>
        </w:rPr>
        <w:t>2</w:t>
      </w:r>
      <w:r>
        <w:t>.4.</w:t>
      </w:r>
      <w:r>
        <w:rPr>
          <w:rFonts w:hint="eastAsia" w:eastAsia="宋体"/>
          <w:lang w:eastAsia="zh-CN"/>
        </w:rPr>
        <w:t>2</w:t>
      </w:r>
      <w:r>
        <w:t>.</w:t>
      </w:r>
      <w:r>
        <w:rPr>
          <w:rFonts w:hint="eastAsia" w:eastAsia="宋体"/>
          <w:lang w:eastAsia="zh-CN"/>
        </w:rPr>
        <w:t>2</w:t>
      </w:r>
      <w:r>
        <w:tab/>
      </w:r>
      <w:r>
        <w:rPr>
          <w:rFonts w:hint="eastAsia" w:eastAsia="宋体"/>
          <w:lang w:eastAsia="zh-CN"/>
        </w:rPr>
        <w:t>D</w:t>
      </w:r>
      <w:r>
        <w:rPr>
          <w:rFonts w:hint="eastAsia"/>
        </w:rPr>
        <w:t>escription</w:t>
      </w:r>
      <w:r>
        <w:tab/>
      </w:r>
      <w:r>
        <w:fldChar w:fldCharType="begin"/>
      </w:r>
      <w:r>
        <w:instrText xml:space="preserve"> PAGEREF _Toc25130 \h </w:instrText>
      </w:r>
      <w:r>
        <w:fldChar w:fldCharType="separate"/>
      </w:r>
      <w:r>
        <w:t>15</w:t>
      </w:r>
      <w:r>
        <w:fldChar w:fldCharType="end"/>
      </w:r>
    </w:p>
    <w:p>
      <w:pPr>
        <w:pStyle w:val="16"/>
        <w:tabs>
          <w:tab w:val="right" w:pos="2400"/>
          <w:tab w:val="right" w:leader="dot" w:pos="9641"/>
          <w:tab w:val="clear" w:pos="9639"/>
        </w:tabs>
      </w:pPr>
      <w:r>
        <w:t>5.2.4.</w:t>
      </w:r>
      <w:r>
        <w:rPr>
          <w:rFonts w:hint="eastAsia" w:eastAsia="宋体"/>
          <w:lang w:eastAsia="zh-CN"/>
        </w:rPr>
        <w:t>3</w:t>
      </w:r>
      <w:r>
        <w:tab/>
      </w:r>
      <w:r>
        <w:rPr>
          <w:rFonts w:hint="eastAsia"/>
          <w:lang w:eastAsia="zh-CN"/>
        </w:rPr>
        <w:t>Solu</w:t>
      </w:r>
      <w:r>
        <w:t>tion #</w:t>
      </w:r>
      <w:r>
        <w:rPr>
          <w:rFonts w:hint="eastAsia" w:eastAsia="宋体"/>
          <w:lang w:val="en-US" w:eastAsia="zh-CN"/>
        </w:rPr>
        <w:t>2.</w:t>
      </w:r>
      <w:r>
        <w:rPr>
          <w:rFonts w:hint="eastAsia" w:eastAsia="宋体"/>
          <w:lang w:eastAsia="zh-CN"/>
        </w:rPr>
        <w:t>3</w:t>
      </w:r>
      <w:r>
        <w:t xml:space="preserve">: DC application usage </w:t>
      </w:r>
      <w:r>
        <w:rPr>
          <w:rFonts w:hint="eastAsia"/>
          <w:lang w:eastAsia="zh-CN"/>
        </w:rPr>
        <w:t>charging</w:t>
      </w:r>
      <w:r>
        <w:t xml:space="preserve"> </w:t>
      </w:r>
      <w:r>
        <w:rPr>
          <w:lang w:eastAsia="zh-CN"/>
        </w:rPr>
        <w:t>by data volume per IMS session</w:t>
      </w:r>
      <w:r>
        <w:tab/>
      </w:r>
      <w:r>
        <w:fldChar w:fldCharType="begin"/>
      </w:r>
      <w:r>
        <w:instrText xml:space="preserve"> PAGEREF _Toc31464 \h </w:instrText>
      </w:r>
      <w:r>
        <w:fldChar w:fldCharType="separate"/>
      </w:r>
      <w:r>
        <w:t>16</w:t>
      </w:r>
      <w:r>
        <w:fldChar w:fldCharType="end"/>
      </w:r>
    </w:p>
    <w:p>
      <w:pPr>
        <w:pStyle w:val="15"/>
        <w:tabs>
          <w:tab w:val="right" w:pos="2400"/>
          <w:tab w:val="right" w:leader="dot" w:pos="9641"/>
          <w:tab w:val="clear" w:pos="9639"/>
        </w:tabs>
      </w:pPr>
      <w:r>
        <w:rPr>
          <w:bCs/>
        </w:rPr>
        <w:t>5.</w:t>
      </w:r>
      <w:r>
        <w:rPr>
          <w:rFonts w:eastAsia="宋体"/>
          <w:bCs/>
          <w:lang w:eastAsia="zh-CN"/>
        </w:rPr>
        <w:t>2</w:t>
      </w:r>
      <w:r>
        <w:rPr>
          <w:bCs/>
        </w:rPr>
        <w:t>.</w:t>
      </w:r>
      <w:r>
        <w:rPr>
          <w:rFonts w:hint="eastAsia"/>
          <w:bCs/>
        </w:rPr>
        <w:t>4</w:t>
      </w:r>
      <w:r>
        <w:rPr>
          <w:bCs/>
        </w:rPr>
        <w:t>.</w:t>
      </w:r>
      <w:r>
        <w:rPr>
          <w:rFonts w:hint="eastAsia" w:eastAsia="宋体"/>
          <w:bCs/>
          <w:lang w:eastAsia="zh-CN"/>
        </w:rPr>
        <w:t>3</w:t>
      </w:r>
      <w:r>
        <w:rPr>
          <w:bCs/>
        </w:rPr>
        <w:t>.1</w:t>
      </w:r>
      <w:r>
        <w:rPr>
          <w:bCs/>
        </w:rPr>
        <w:tab/>
      </w:r>
      <w:r>
        <w:rPr>
          <w:bCs/>
        </w:rPr>
        <w:t>General</w:t>
      </w:r>
      <w:r>
        <w:tab/>
      </w:r>
      <w:r>
        <w:rPr>
          <w:rFonts w:hint="eastAsia" w:eastAsia="宋体"/>
          <w:lang w:val="en-US" w:eastAsia="zh-CN"/>
        </w:rPr>
        <w:tab/>
      </w:r>
      <w:r>
        <w:fldChar w:fldCharType="begin"/>
      </w:r>
      <w:r>
        <w:instrText xml:space="preserve"> PAGEREF _Toc32380 \h </w:instrText>
      </w:r>
      <w:r>
        <w:fldChar w:fldCharType="separate"/>
      </w:r>
      <w:r>
        <w:t>16</w:t>
      </w:r>
      <w:r>
        <w:fldChar w:fldCharType="end"/>
      </w:r>
    </w:p>
    <w:p>
      <w:pPr>
        <w:pStyle w:val="15"/>
        <w:tabs>
          <w:tab w:val="right" w:pos="2400"/>
          <w:tab w:val="right" w:leader="dot" w:pos="9641"/>
          <w:tab w:val="clear" w:pos="9639"/>
        </w:tabs>
      </w:pPr>
      <w:r>
        <w:rPr>
          <w:rFonts w:hint="eastAsia" w:eastAsia="宋体"/>
          <w:lang w:eastAsia="zh-CN"/>
        </w:rPr>
        <w:t>5</w:t>
      </w:r>
      <w:r>
        <w:t>.</w:t>
      </w:r>
      <w:r>
        <w:rPr>
          <w:rFonts w:eastAsia="宋体"/>
          <w:lang w:eastAsia="zh-CN"/>
        </w:rPr>
        <w:t>2</w:t>
      </w:r>
      <w:r>
        <w:t>.4.</w:t>
      </w:r>
      <w:r>
        <w:rPr>
          <w:rFonts w:hint="eastAsia" w:eastAsia="宋体"/>
          <w:lang w:eastAsia="zh-CN"/>
        </w:rPr>
        <w:t>3</w:t>
      </w:r>
      <w:r>
        <w:t>.</w:t>
      </w:r>
      <w:r>
        <w:rPr>
          <w:rFonts w:hint="eastAsia" w:eastAsia="宋体"/>
          <w:lang w:eastAsia="zh-CN"/>
        </w:rPr>
        <w:t>2</w:t>
      </w:r>
      <w:r>
        <w:tab/>
      </w:r>
      <w:r>
        <w:rPr>
          <w:rFonts w:hint="eastAsia" w:eastAsia="宋体"/>
          <w:lang w:eastAsia="zh-CN"/>
        </w:rPr>
        <w:t>D</w:t>
      </w:r>
      <w:r>
        <w:rPr>
          <w:rFonts w:hint="eastAsia"/>
        </w:rPr>
        <w:t>escription</w:t>
      </w:r>
      <w:r>
        <w:tab/>
      </w:r>
      <w:r>
        <w:fldChar w:fldCharType="begin"/>
      </w:r>
      <w:r>
        <w:instrText xml:space="preserve"> PAGEREF _Toc8967 \h </w:instrText>
      </w:r>
      <w:r>
        <w:fldChar w:fldCharType="separate"/>
      </w:r>
      <w:r>
        <w:t>16</w:t>
      </w:r>
      <w:r>
        <w:fldChar w:fldCharType="end"/>
      </w:r>
    </w:p>
    <w:p>
      <w:pPr>
        <w:pStyle w:val="16"/>
        <w:tabs>
          <w:tab w:val="right" w:pos="2400"/>
          <w:tab w:val="right" w:leader="dot" w:pos="9641"/>
          <w:tab w:val="clear" w:pos="9639"/>
        </w:tabs>
      </w:pPr>
      <w:r>
        <w:rPr>
          <w:lang w:val="en-GB" w:eastAsia="en-US"/>
        </w:rPr>
        <w:t>5.2.4.</w:t>
      </w:r>
      <w:r>
        <w:rPr>
          <w:rFonts w:hint="eastAsia"/>
          <w:lang w:val="en-US" w:eastAsia="zh-CN"/>
        </w:rPr>
        <w:t>4</w:t>
      </w:r>
      <w:r>
        <w:rPr>
          <w:lang w:val="en-GB" w:eastAsia="en-US"/>
        </w:rPr>
        <w:tab/>
      </w:r>
      <w:r>
        <w:rPr>
          <w:rFonts w:hint="eastAsia"/>
          <w:lang w:val="en-GB" w:eastAsia="zh-CN"/>
        </w:rPr>
        <w:t>Solu</w:t>
      </w:r>
      <w:r>
        <w:rPr>
          <w:lang w:val="en-GB" w:eastAsia="en-US"/>
        </w:rPr>
        <w:t>tion #</w:t>
      </w:r>
      <w:r>
        <w:rPr>
          <w:rFonts w:hint="eastAsia"/>
          <w:lang w:val="en-US" w:eastAsia="zh-CN"/>
        </w:rPr>
        <w:t>2.4</w:t>
      </w:r>
      <w:r>
        <w:rPr>
          <w:lang w:val="en-GB" w:eastAsia="en-US"/>
        </w:rPr>
        <w:t xml:space="preserve">: DC application download </w:t>
      </w:r>
      <w:r>
        <w:rPr>
          <w:rFonts w:hint="eastAsia"/>
          <w:lang w:val="en-GB" w:eastAsia="zh-CN"/>
        </w:rPr>
        <w:t>charging</w:t>
      </w:r>
      <w:r>
        <w:rPr>
          <w:lang w:val="en-GB" w:eastAsia="en-US"/>
        </w:rPr>
        <w:t xml:space="preserve"> </w:t>
      </w:r>
      <w:r>
        <w:rPr>
          <w:lang w:val="en-GB" w:eastAsia="zh-CN"/>
        </w:rPr>
        <w:t>by reporting volume per bootstrap DC</w:t>
      </w:r>
      <w:r>
        <w:tab/>
      </w:r>
      <w:r>
        <w:fldChar w:fldCharType="begin"/>
      </w:r>
      <w:r>
        <w:instrText xml:space="preserve"> PAGEREF _Toc7559 \h </w:instrText>
      </w:r>
      <w:r>
        <w:fldChar w:fldCharType="separate"/>
      </w:r>
      <w:r>
        <w:t>16</w:t>
      </w:r>
      <w:r>
        <w:fldChar w:fldCharType="end"/>
      </w:r>
    </w:p>
    <w:p>
      <w:pPr>
        <w:pStyle w:val="15"/>
        <w:tabs>
          <w:tab w:val="right" w:pos="2400"/>
          <w:tab w:val="right" w:leader="dot" w:pos="9641"/>
          <w:tab w:val="clear" w:pos="9639"/>
        </w:tabs>
      </w:pPr>
      <w:r>
        <w:rPr>
          <w:bCs/>
          <w:lang w:val="en-GB" w:eastAsia="en-US"/>
        </w:rPr>
        <w:t>5.</w:t>
      </w:r>
      <w:r>
        <w:rPr>
          <w:bCs/>
          <w:lang w:val="en-US" w:eastAsia="zh-CN"/>
        </w:rPr>
        <w:t>2</w:t>
      </w:r>
      <w:r>
        <w:rPr>
          <w:bCs/>
          <w:lang w:val="en-GB" w:eastAsia="en-US"/>
        </w:rPr>
        <w:t>.</w:t>
      </w:r>
      <w:r>
        <w:rPr>
          <w:rFonts w:hint="eastAsia"/>
          <w:bCs/>
          <w:lang w:val="en-GB" w:eastAsia="en-US"/>
        </w:rPr>
        <w:t>4</w:t>
      </w:r>
      <w:r>
        <w:rPr>
          <w:bCs/>
          <w:lang w:val="en-GB" w:eastAsia="en-US"/>
        </w:rPr>
        <w:t>.</w:t>
      </w:r>
      <w:r>
        <w:rPr>
          <w:rFonts w:hint="eastAsia"/>
          <w:bCs/>
          <w:lang w:val="en-US" w:eastAsia="zh-CN"/>
        </w:rPr>
        <w:t>4</w:t>
      </w:r>
      <w:r>
        <w:rPr>
          <w:bCs/>
          <w:lang w:val="en-GB" w:eastAsia="en-US"/>
        </w:rPr>
        <w:t>.1</w:t>
      </w:r>
      <w:r>
        <w:rPr>
          <w:bCs/>
          <w:lang w:val="en-GB" w:eastAsia="en-US"/>
        </w:rPr>
        <w:tab/>
      </w:r>
      <w:r>
        <w:rPr>
          <w:bCs/>
          <w:lang w:val="en-GB" w:eastAsia="en-US"/>
        </w:rPr>
        <w:t>General</w:t>
      </w:r>
      <w:r>
        <w:tab/>
      </w:r>
      <w:r>
        <w:rPr>
          <w:rFonts w:hint="eastAsia" w:eastAsia="宋体"/>
          <w:lang w:val="en-US" w:eastAsia="zh-CN"/>
        </w:rPr>
        <w:tab/>
      </w:r>
      <w:r>
        <w:fldChar w:fldCharType="begin"/>
      </w:r>
      <w:r>
        <w:instrText xml:space="preserve"> PAGEREF _Toc21457 \h </w:instrText>
      </w:r>
      <w:r>
        <w:fldChar w:fldCharType="separate"/>
      </w:r>
      <w:r>
        <w:t>16</w:t>
      </w:r>
      <w:r>
        <w:fldChar w:fldCharType="end"/>
      </w:r>
    </w:p>
    <w:p>
      <w:pPr>
        <w:pStyle w:val="15"/>
        <w:tabs>
          <w:tab w:val="right" w:pos="2400"/>
          <w:tab w:val="right" w:leader="dot" w:pos="9641"/>
          <w:tab w:val="clear" w:pos="9639"/>
        </w:tabs>
      </w:pPr>
      <w:r>
        <w:rPr>
          <w:rFonts w:hint="eastAsia" w:eastAsia="宋体"/>
          <w:lang w:val="en-US" w:eastAsia="zh-CN"/>
        </w:rPr>
        <w:t>5</w:t>
      </w:r>
      <w:r>
        <w:rPr>
          <w:rFonts w:hint="eastAsia" w:eastAsia="宋体"/>
          <w:lang w:val="en-GB" w:eastAsia="en-US"/>
        </w:rPr>
        <w:t>.</w:t>
      </w:r>
      <w:r>
        <w:rPr>
          <w:rFonts w:hint="eastAsia" w:eastAsia="宋体"/>
          <w:lang w:val="en-US" w:eastAsia="zh-CN"/>
        </w:rPr>
        <w:t>2</w:t>
      </w:r>
      <w:r>
        <w:rPr>
          <w:rFonts w:hint="eastAsia" w:eastAsia="宋体"/>
          <w:lang w:val="en-GB" w:eastAsia="en-US"/>
        </w:rPr>
        <w:t>.4.</w:t>
      </w:r>
      <w:r>
        <w:rPr>
          <w:rFonts w:hint="eastAsia" w:eastAsia="宋体"/>
          <w:lang w:val="en-US" w:eastAsia="zh-CN"/>
        </w:rPr>
        <w:t>4</w:t>
      </w:r>
      <w:r>
        <w:rPr>
          <w:rFonts w:hint="eastAsia" w:eastAsia="宋体"/>
          <w:lang w:val="en-GB" w:eastAsia="en-US"/>
        </w:rPr>
        <w:t>.</w:t>
      </w:r>
      <w:r>
        <w:rPr>
          <w:rFonts w:hint="eastAsia" w:eastAsia="宋体"/>
          <w:lang w:val="en-US" w:eastAsia="zh-CN"/>
        </w:rPr>
        <w:t>2</w:t>
      </w:r>
      <w:r>
        <w:rPr>
          <w:rFonts w:hint="eastAsia" w:eastAsia="宋体"/>
          <w:lang w:val="en-GB" w:eastAsia="en-US"/>
        </w:rPr>
        <w:tab/>
      </w:r>
      <w:r>
        <w:rPr>
          <w:rFonts w:hint="eastAsia" w:eastAsia="宋体"/>
          <w:lang w:val="en-US" w:eastAsia="zh-CN"/>
        </w:rPr>
        <w:t>D</w:t>
      </w:r>
      <w:r>
        <w:rPr>
          <w:rFonts w:hint="eastAsia" w:eastAsia="宋体"/>
          <w:lang w:val="en-GB" w:eastAsia="en-US"/>
        </w:rPr>
        <w:t>escription</w:t>
      </w:r>
      <w:r>
        <w:tab/>
      </w:r>
      <w:r>
        <w:fldChar w:fldCharType="begin"/>
      </w:r>
      <w:r>
        <w:instrText xml:space="preserve"> PAGEREF _Toc25860 \h </w:instrText>
      </w:r>
      <w:r>
        <w:fldChar w:fldCharType="separate"/>
      </w:r>
      <w:r>
        <w:t>16</w:t>
      </w:r>
      <w:r>
        <w:fldChar w:fldCharType="end"/>
      </w:r>
    </w:p>
    <w:p>
      <w:pPr>
        <w:pStyle w:val="16"/>
        <w:tabs>
          <w:tab w:val="right" w:pos="2400"/>
          <w:tab w:val="right" w:leader="dot" w:pos="9641"/>
          <w:tab w:val="clear" w:pos="9639"/>
        </w:tabs>
      </w:pPr>
      <w:r>
        <w:t>5.2.4.</w:t>
      </w:r>
      <w:r>
        <w:rPr>
          <w:rFonts w:hint="eastAsia" w:eastAsia="宋体"/>
          <w:lang w:val="en-US" w:eastAsia="zh-CN"/>
        </w:rPr>
        <w:t>5</w:t>
      </w:r>
      <w:r>
        <w:tab/>
      </w:r>
      <w:r>
        <w:rPr>
          <w:rFonts w:hint="eastAsia"/>
          <w:lang w:eastAsia="zh-CN"/>
        </w:rPr>
        <w:t>Solu</w:t>
      </w:r>
      <w:r>
        <w:t>tion #</w:t>
      </w:r>
      <w:r>
        <w:rPr>
          <w:rFonts w:hint="eastAsia" w:eastAsia="宋体"/>
          <w:lang w:val="en-US" w:eastAsia="zh-CN"/>
        </w:rPr>
        <w:t>2.5</w:t>
      </w:r>
      <w:r>
        <w:t xml:space="preserve">: DC application usage </w:t>
      </w:r>
      <w:r>
        <w:rPr>
          <w:rFonts w:hint="eastAsia"/>
          <w:lang w:eastAsia="zh-CN"/>
        </w:rPr>
        <w:t>charging</w:t>
      </w:r>
      <w:r>
        <w:t xml:space="preserve"> </w:t>
      </w:r>
      <w:r>
        <w:rPr>
          <w:lang w:eastAsia="zh-CN"/>
        </w:rPr>
        <w:t>by volume per application DC</w:t>
      </w:r>
      <w:r>
        <w:tab/>
      </w:r>
      <w:r>
        <w:fldChar w:fldCharType="begin"/>
      </w:r>
      <w:r>
        <w:instrText xml:space="preserve"> PAGEREF _Toc25833 \h </w:instrText>
      </w:r>
      <w:r>
        <w:fldChar w:fldCharType="separate"/>
      </w:r>
      <w:r>
        <w:t>16</w:t>
      </w:r>
      <w:r>
        <w:fldChar w:fldCharType="end"/>
      </w:r>
    </w:p>
    <w:p>
      <w:pPr>
        <w:pStyle w:val="15"/>
        <w:tabs>
          <w:tab w:val="right" w:pos="2400"/>
          <w:tab w:val="right" w:leader="dot" w:pos="9641"/>
          <w:tab w:val="clear" w:pos="9639"/>
        </w:tabs>
      </w:pPr>
      <w:r>
        <w:rPr>
          <w:bCs/>
        </w:rPr>
        <w:t>5.</w:t>
      </w:r>
      <w:r>
        <w:rPr>
          <w:rFonts w:eastAsia="宋体"/>
          <w:bCs/>
          <w:lang w:val="en-US" w:eastAsia="zh-CN"/>
        </w:rPr>
        <w:t>2</w:t>
      </w:r>
      <w:r>
        <w:rPr>
          <w:bCs/>
        </w:rPr>
        <w:t>.</w:t>
      </w:r>
      <w:r>
        <w:rPr>
          <w:rFonts w:hint="eastAsia"/>
          <w:bCs/>
        </w:rPr>
        <w:t>4</w:t>
      </w:r>
      <w:r>
        <w:rPr>
          <w:bCs/>
        </w:rPr>
        <w:t>.</w:t>
      </w:r>
      <w:r>
        <w:rPr>
          <w:rFonts w:hint="eastAsia" w:eastAsia="宋体"/>
          <w:bCs/>
          <w:lang w:val="en-US" w:eastAsia="zh-CN"/>
        </w:rPr>
        <w:t>5</w:t>
      </w:r>
      <w:r>
        <w:rPr>
          <w:bCs/>
        </w:rPr>
        <w:t>.1</w:t>
      </w:r>
      <w:r>
        <w:rPr>
          <w:bCs/>
        </w:rPr>
        <w:tab/>
      </w:r>
      <w:r>
        <w:rPr>
          <w:bCs/>
        </w:rPr>
        <w:t>General</w:t>
      </w:r>
      <w:r>
        <w:tab/>
      </w:r>
      <w:r>
        <w:rPr>
          <w:rFonts w:hint="eastAsia" w:eastAsia="宋体"/>
          <w:lang w:val="en-US" w:eastAsia="zh-CN"/>
        </w:rPr>
        <w:tab/>
      </w:r>
      <w:r>
        <w:fldChar w:fldCharType="begin"/>
      </w:r>
      <w:r>
        <w:instrText xml:space="preserve"> PAGEREF _Toc7084 \h </w:instrText>
      </w:r>
      <w:r>
        <w:fldChar w:fldCharType="separate"/>
      </w:r>
      <w:r>
        <w:t>16</w:t>
      </w:r>
      <w:r>
        <w:fldChar w:fldCharType="end"/>
      </w:r>
    </w:p>
    <w:p>
      <w:pPr>
        <w:pStyle w:val="15"/>
        <w:tabs>
          <w:tab w:val="right" w:pos="2400"/>
          <w:tab w:val="right" w:leader="dot" w:pos="9641"/>
          <w:tab w:val="clear" w:pos="9639"/>
        </w:tabs>
      </w:pPr>
      <w:r>
        <w:rPr>
          <w:rFonts w:hint="eastAsia" w:eastAsia="宋体"/>
          <w:lang w:val="en-US" w:eastAsia="zh-CN"/>
        </w:rPr>
        <w:t>5</w:t>
      </w:r>
      <w:r>
        <w:t>.</w:t>
      </w:r>
      <w:r>
        <w:rPr>
          <w:rFonts w:eastAsia="宋体"/>
          <w:lang w:val="en-US" w:eastAsia="zh-CN"/>
        </w:rPr>
        <w:t>2</w:t>
      </w:r>
      <w:r>
        <w:t>.4.</w:t>
      </w:r>
      <w:r>
        <w:rPr>
          <w:rFonts w:hint="eastAsia" w:eastAsia="宋体"/>
          <w:lang w:val="en-US" w:eastAsia="zh-CN"/>
        </w:rPr>
        <w:t>5</w:t>
      </w:r>
      <w:r>
        <w:t>.</w:t>
      </w:r>
      <w:r>
        <w:rPr>
          <w:rFonts w:hint="eastAsia" w:eastAsia="宋体"/>
          <w:lang w:val="en-US" w:eastAsia="zh-CN"/>
        </w:rPr>
        <w:t>2</w:t>
      </w:r>
      <w:r>
        <w:tab/>
      </w:r>
      <w:r>
        <w:rPr>
          <w:rFonts w:hint="eastAsia" w:eastAsia="宋体"/>
          <w:lang w:val="en-US" w:eastAsia="zh-CN"/>
        </w:rPr>
        <w:t>D</w:t>
      </w:r>
      <w:r>
        <w:rPr>
          <w:rFonts w:hint="eastAsia"/>
        </w:rPr>
        <w:t>escription</w:t>
      </w:r>
      <w:r>
        <w:tab/>
      </w:r>
      <w:r>
        <w:fldChar w:fldCharType="begin"/>
      </w:r>
      <w:r>
        <w:instrText xml:space="preserve"> PAGEREF _Toc8511 \h </w:instrText>
      </w:r>
      <w:r>
        <w:fldChar w:fldCharType="separate"/>
      </w:r>
      <w:r>
        <w:t>16</w:t>
      </w:r>
      <w:r>
        <w:fldChar w:fldCharType="end"/>
      </w:r>
    </w:p>
    <w:p>
      <w:pPr>
        <w:pStyle w:val="17"/>
        <w:tabs>
          <w:tab w:val="right" w:pos="2000"/>
          <w:tab w:val="right" w:leader="dot" w:pos="9641"/>
          <w:tab w:val="clear" w:pos="9639"/>
        </w:tabs>
      </w:pPr>
      <w:r>
        <w:rPr>
          <w:rFonts w:hint="eastAsia"/>
          <w:lang w:eastAsia="zh-CN"/>
        </w:rPr>
        <w:t>5</w:t>
      </w:r>
      <w:r>
        <w:t>.</w:t>
      </w:r>
      <w:r>
        <w:rPr>
          <w:rFonts w:hint="eastAsia" w:eastAsia="宋体"/>
          <w:lang w:eastAsia="zh-CN"/>
        </w:rPr>
        <w:t>2</w:t>
      </w:r>
      <w:r>
        <w:t>.</w:t>
      </w:r>
      <w:r>
        <w:rPr>
          <w:rFonts w:hint="eastAsia"/>
          <w:lang w:eastAsia="zh-CN"/>
        </w:rPr>
        <w:t>5</w:t>
      </w:r>
      <w:r>
        <w:tab/>
      </w:r>
      <w:r>
        <w:t>Evaluation</w:t>
      </w:r>
      <w:r>
        <w:tab/>
      </w:r>
      <w:r>
        <w:fldChar w:fldCharType="begin"/>
      </w:r>
      <w:r>
        <w:instrText xml:space="preserve"> PAGEREF _Toc27491 \h </w:instrText>
      </w:r>
      <w:r>
        <w:fldChar w:fldCharType="separate"/>
      </w:r>
      <w:r>
        <w:t>17</w:t>
      </w:r>
      <w:r>
        <w:fldChar w:fldCharType="end"/>
      </w:r>
    </w:p>
    <w:p>
      <w:pPr>
        <w:pStyle w:val="17"/>
        <w:tabs>
          <w:tab w:val="right" w:pos="2000"/>
          <w:tab w:val="right" w:leader="dot" w:pos="9641"/>
          <w:tab w:val="clear" w:pos="9639"/>
        </w:tabs>
      </w:pPr>
      <w:r>
        <w:rPr>
          <w:rFonts w:hint="eastAsia"/>
          <w:lang w:eastAsia="zh-CN"/>
        </w:rPr>
        <w:t>5</w:t>
      </w:r>
      <w:r>
        <w:t>.</w:t>
      </w:r>
      <w:r>
        <w:rPr>
          <w:rFonts w:hint="eastAsia" w:eastAsia="宋体"/>
          <w:lang w:eastAsia="zh-CN"/>
        </w:rPr>
        <w:t>2</w:t>
      </w:r>
      <w:r>
        <w:t>.6</w:t>
      </w:r>
      <w:r>
        <w:tab/>
      </w:r>
      <w:r>
        <w:t>Conclusion</w:t>
      </w:r>
      <w:r>
        <w:tab/>
      </w:r>
      <w:r>
        <w:fldChar w:fldCharType="begin"/>
      </w:r>
      <w:r>
        <w:instrText xml:space="preserve"> PAGEREF _Toc13070 \h </w:instrText>
      </w:r>
      <w:r>
        <w:fldChar w:fldCharType="separate"/>
      </w:r>
      <w:r>
        <w:t>17</w:t>
      </w:r>
      <w:r>
        <w:fldChar w:fldCharType="end"/>
      </w:r>
    </w:p>
    <w:p>
      <w:pPr>
        <w:pStyle w:val="18"/>
        <w:tabs>
          <w:tab w:val="right" w:pos="2000"/>
          <w:tab w:val="right" w:leader="dot" w:pos="9641"/>
          <w:tab w:val="clear" w:pos="9639"/>
        </w:tabs>
      </w:pPr>
      <w:r>
        <w:rPr>
          <w:rFonts w:hint="eastAsia"/>
          <w:lang w:eastAsia="zh-CN"/>
        </w:rPr>
        <w:t>5</w:t>
      </w:r>
      <w:r>
        <w:t>.</w:t>
      </w:r>
      <w:r>
        <w:rPr>
          <w:rFonts w:hint="eastAsia" w:eastAsia="宋体"/>
          <w:lang w:eastAsia="zh-CN"/>
        </w:rPr>
        <w:t>3</w:t>
      </w:r>
      <w:r>
        <w:tab/>
      </w:r>
      <w:r>
        <w:t xml:space="preserve">Topic </w:t>
      </w:r>
      <w:r>
        <w:rPr>
          <w:rFonts w:hint="eastAsia" w:eastAsia="宋体"/>
          <w:lang w:eastAsia="zh-CN"/>
        </w:rPr>
        <w:t>3</w:t>
      </w:r>
      <w:r>
        <w:t xml:space="preserve">: </w:t>
      </w:r>
      <w:r>
        <w:rPr>
          <w:rFonts w:eastAsia="等线"/>
        </w:rPr>
        <w:t>Support IMS network capabilities exposure</w:t>
      </w:r>
      <w:r>
        <w:tab/>
      </w:r>
      <w:r>
        <w:fldChar w:fldCharType="begin"/>
      </w:r>
      <w:r>
        <w:instrText xml:space="preserve"> PAGEREF _Toc1466 \h </w:instrText>
      </w:r>
      <w:r>
        <w:fldChar w:fldCharType="separate"/>
      </w:r>
      <w:r>
        <w:t>17</w:t>
      </w:r>
      <w:r>
        <w:fldChar w:fldCharType="end"/>
      </w:r>
    </w:p>
    <w:p>
      <w:pPr>
        <w:pStyle w:val="17"/>
        <w:tabs>
          <w:tab w:val="right" w:pos="2000"/>
          <w:tab w:val="right" w:leader="dot" w:pos="9641"/>
          <w:tab w:val="clear" w:pos="9639"/>
        </w:tabs>
      </w:pPr>
      <w:r>
        <w:rPr>
          <w:lang w:eastAsia="zh-CN"/>
        </w:rPr>
        <w:t>5</w:t>
      </w:r>
      <w:r>
        <w:t>.</w:t>
      </w:r>
      <w:r>
        <w:rPr>
          <w:rFonts w:hint="eastAsia" w:eastAsia="宋体"/>
          <w:lang w:eastAsia="zh-CN"/>
        </w:rPr>
        <w:t>3</w:t>
      </w:r>
      <w:r>
        <w:t>.1</w:t>
      </w:r>
      <w:r>
        <w:tab/>
      </w:r>
      <w:r>
        <w:t>Use cases</w:t>
      </w:r>
      <w:r>
        <w:tab/>
      </w:r>
      <w:r>
        <w:rPr>
          <w:rFonts w:hint="eastAsia" w:eastAsia="宋体"/>
          <w:lang w:val="en-US" w:eastAsia="zh-CN"/>
        </w:rPr>
        <w:tab/>
      </w:r>
      <w:r>
        <w:fldChar w:fldCharType="begin"/>
      </w:r>
      <w:r>
        <w:instrText xml:space="preserve"> PAGEREF _Toc31966 \h </w:instrText>
      </w:r>
      <w:r>
        <w:fldChar w:fldCharType="separate"/>
      </w:r>
      <w:r>
        <w:t>17</w:t>
      </w:r>
      <w:r>
        <w:fldChar w:fldCharType="end"/>
      </w:r>
    </w:p>
    <w:p>
      <w:pPr>
        <w:pStyle w:val="16"/>
        <w:tabs>
          <w:tab w:val="right" w:pos="2400"/>
          <w:tab w:val="right" w:leader="dot" w:pos="9641"/>
          <w:tab w:val="clear" w:pos="9639"/>
        </w:tabs>
      </w:pPr>
      <w:r>
        <w:t>5.</w:t>
      </w:r>
      <w:r>
        <w:rPr>
          <w:rFonts w:hint="eastAsia" w:eastAsia="宋体"/>
          <w:lang w:eastAsia="zh-CN"/>
        </w:rPr>
        <w:t>3</w:t>
      </w:r>
      <w:r>
        <w:t>.1.1</w:t>
      </w:r>
      <w:r>
        <w:tab/>
      </w:r>
      <w:r>
        <w:t>Use case #</w:t>
      </w:r>
      <w:r>
        <w:rPr>
          <w:rFonts w:hint="eastAsia" w:eastAsia="宋体"/>
          <w:lang w:val="en-US" w:eastAsia="zh-CN"/>
        </w:rPr>
        <w:t>3a</w:t>
      </w:r>
      <w:r>
        <w:t xml:space="preserve">: IMS network capabilities exposure to an external </w:t>
      </w:r>
      <w:r>
        <w:rPr>
          <w:rFonts w:hint="eastAsia"/>
          <w:lang w:eastAsia="zh-CN"/>
        </w:rPr>
        <w:t>NF</w:t>
      </w:r>
      <w:r>
        <w:t>/AF</w:t>
      </w:r>
      <w:r>
        <w:tab/>
      </w:r>
      <w:r>
        <w:fldChar w:fldCharType="begin"/>
      </w:r>
      <w:r>
        <w:instrText xml:space="preserve"> PAGEREF _Toc17770 \h </w:instrText>
      </w:r>
      <w:r>
        <w:fldChar w:fldCharType="separate"/>
      </w:r>
      <w:r>
        <w:t>17</w:t>
      </w:r>
      <w:r>
        <w:fldChar w:fldCharType="end"/>
      </w:r>
    </w:p>
    <w:p>
      <w:pPr>
        <w:pStyle w:val="17"/>
        <w:tabs>
          <w:tab w:val="right" w:pos="2000"/>
          <w:tab w:val="right" w:leader="dot" w:pos="9641"/>
          <w:tab w:val="clear" w:pos="9639"/>
        </w:tabs>
      </w:pPr>
      <w:r>
        <w:rPr>
          <w:lang w:eastAsia="zh-CN"/>
        </w:rPr>
        <w:t>5</w:t>
      </w:r>
      <w:r>
        <w:t>.</w:t>
      </w:r>
      <w:r>
        <w:rPr>
          <w:rFonts w:hint="eastAsia" w:eastAsia="宋体"/>
          <w:lang w:eastAsia="zh-CN"/>
        </w:rPr>
        <w:t>3</w:t>
      </w:r>
      <w:r>
        <w:t>.</w:t>
      </w:r>
      <w:r>
        <w:rPr>
          <w:lang w:eastAsia="zh-CN"/>
        </w:rPr>
        <w:t>2</w:t>
      </w:r>
      <w:r>
        <w:tab/>
      </w:r>
      <w:r>
        <w:t>Potential charging requirements</w:t>
      </w:r>
      <w:r>
        <w:tab/>
      </w:r>
      <w:r>
        <w:fldChar w:fldCharType="begin"/>
      </w:r>
      <w:r>
        <w:instrText xml:space="preserve"> PAGEREF _Toc12175 \h </w:instrText>
      </w:r>
      <w:r>
        <w:fldChar w:fldCharType="separate"/>
      </w:r>
      <w:r>
        <w:t>18</w:t>
      </w:r>
      <w:r>
        <w:fldChar w:fldCharType="end"/>
      </w:r>
    </w:p>
    <w:p>
      <w:pPr>
        <w:pStyle w:val="17"/>
        <w:tabs>
          <w:tab w:val="right" w:pos="2000"/>
          <w:tab w:val="right" w:leader="dot" w:pos="9641"/>
          <w:tab w:val="clear" w:pos="9639"/>
        </w:tabs>
      </w:pPr>
      <w:r>
        <w:rPr>
          <w:lang w:eastAsia="zh-CN"/>
        </w:rPr>
        <w:t>5</w:t>
      </w:r>
      <w:r>
        <w:t>.</w:t>
      </w:r>
      <w:r>
        <w:rPr>
          <w:rFonts w:hint="eastAsia" w:eastAsia="宋体"/>
          <w:lang w:eastAsia="zh-CN"/>
        </w:rPr>
        <w:t>3</w:t>
      </w:r>
      <w:r>
        <w:t>.</w:t>
      </w:r>
      <w:r>
        <w:rPr>
          <w:lang w:eastAsia="zh-CN"/>
        </w:rPr>
        <w:t>3</w:t>
      </w:r>
      <w:r>
        <w:tab/>
      </w:r>
      <w:r>
        <w:t>Key issues</w:t>
      </w:r>
      <w:r>
        <w:rPr>
          <w:rFonts w:hint="eastAsia" w:eastAsia="宋体"/>
          <w:lang w:val="en-US" w:eastAsia="zh-CN"/>
        </w:rPr>
        <w:tab/>
      </w:r>
      <w:r>
        <w:tab/>
      </w:r>
      <w:r>
        <w:fldChar w:fldCharType="begin"/>
      </w:r>
      <w:r>
        <w:instrText xml:space="preserve"> PAGEREF _Toc31925 \h </w:instrText>
      </w:r>
      <w:r>
        <w:fldChar w:fldCharType="separate"/>
      </w:r>
      <w:r>
        <w:t>18</w:t>
      </w:r>
      <w:r>
        <w:fldChar w:fldCharType="end"/>
      </w:r>
    </w:p>
    <w:p>
      <w:pPr>
        <w:pStyle w:val="17"/>
        <w:tabs>
          <w:tab w:val="right" w:pos="2000"/>
          <w:tab w:val="right" w:leader="dot" w:pos="9641"/>
          <w:tab w:val="clear" w:pos="9639"/>
        </w:tabs>
      </w:pPr>
      <w:r>
        <w:rPr>
          <w:rFonts w:hint="eastAsia"/>
          <w:lang w:eastAsia="zh-CN"/>
        </w:rPr>
        <w:t>5.3.4</w:t>
      </w:r>
      <w:r>
        <w:rPr>
          <w:rFonts w:hint="eastAsia"/>
          <w:lang w:eastAsia="zh-CN"/>
        </w:rPr>
        <w:tab/>
      </w:r>
      <w:r>
        <w:rPr>
          <w:rFonts w:hint="eastAsia"/>
          <w:lang w:eastAsia="zh-CN"/>
        </w:rPr>
        <w:t>Possible solutions</w:t>
      </w:r>
      <w:r>
        <w:tab/>
      </w:r>
      <w:r>
        <w:fldChar w:fldCharType="begin"/>
      </w:r>
      <w:r>
        <w:instrText xml:space="preserve"> PAGEREF _Toc11699 \h </w:instrText>
      </w:r>
      <w:r>
        <w:fldChar w:fldCharType="separate"/>
      </w:r>
      <w:r>
        <w:t>18</w:t>
      </w:r>
      <w:r>
        <w:fldChar w:fldCharType="end"/>
      </w:r>
    </w:p>
    <w:p>
      <w:pPr>
        <w:pStyle w:val="16"/>
        <w:tabs>
          <w:tab w:val="right" w:pos="2400"/>
          <w:tab w:val="right" w:leader="dot" w:pos="9641"/>
          <w:tab w:val="clear" w:pos="9639"/>
        </w:tabs>
      </w:pPr>
      <w:r>
        <w:rPr>
          <w:rFonts w:hint="eastAsia"/>
          <w:lang w:eastAsia="zh-CN"/>
        </w:rPr>
        <w:t>5.3.4.1</w:t>
      </w:r>
      <w:r>
        <w:rPr>
          <w:rFonts w:hint="eastAsia"/>
          <w:lang w:eastAsia="zh-CN"/>
        </w:rPr>
        <w:tab/>
      </w:r>
      <w:r>
        <w:rPr>
          <w:rFonts w:hint="eastAsia"/>
          <w:lang w:eastAsia="zh-CN"/>
        </w:rPr>
        <w:t>Solution #</w:t>
      </w:r>
      <w:r>
        <w:rPr>
          <w:rFonts w:hint="eastAsia"/>
          <w:lang w:val="en-US" w:eastAsia="zh-CN"/>
        </w:rPr>
        <w:t>3.</w:t>
      </w:r>
      <w:r>
        <w:rPr>
          <w:rFonts w:hint="eastAsia"/>
          <w:lang w:eastAsia="zh-CN"/>
        </w:rPr>
        <w:t>1</w:t>
      </w:r>
      <w:r>
        <w:t xml:space="preserve">: </w:t>
      </w:r>
      <w:r>
        <w:rPr>
          <w:rFonts w:hint="eastAsia"/>
          <w:lang w:eastAsia="zh-CN"/>
        </w:rPr>
        <w:t>Reuse of Northbound API converged charging</w:t>
      </w:r>
      <w:r>
        <w:tab/>
      </w:r>
      <w:r>
        <w:fldChar w:fldCharType="begin"/>
      </w:r>
      <w:r>
        <w:instrText xml:space="preserve"> PAGEREF _Toc24535 \h </w:instrText>
      </w:r>
      <w:r>
        <w:fldChar w:fldCharType="separate"/>
      </w:r>
      <w:r>
        <w:t>18</w:t>
      </w:r>
      <w:r>
        <w:fldChar w:fldCharType="end"/>
      </w:r>
    </w:p>
    <w:p>
      <w:pPr>
        <w:pStyle w:val="15"/>
        <w:tabs>
          <w:tab w:val="right" w:pos="2400"/>
          <w:tab w:val="right" w:leader="dot" w:pos="9641"/>
          <w:tab w:val="clear" w:pos="9639"/>
        </w:tabs>
      </w:pPr>
      <w:r>
        <w:rPr>
          <w:rFonts w:hint="eastAsia"/>
          <w:lang w:eastAsia="zh-CN"/>
        </w:rPr>
        <w:t>5</w:t>
      </w:r>
      <w:r>
        <w:t>.</w:t>
      </w:r>
      <w:r>
        <w:rPr>
          <w:lang w:eastAsia="zh-CN"/>
        </w:rPr>
        <w:t>3</w:t>
      </w:r>
      <w:r>
        <w:t>.4.</w:t>
      </w:r>
      <w:r>
        <w:rPr>
          <w:rFonts w:hint="eastAsia"/>
          <w:lang w:eastAsia="zh-CN"/>
        </w:rPr>
        <w:t>1</w:t>
      </w:r>
      <w:r>
        <w:t>.</w:t>
      </w:r>
      <w:r>
        <w:rPr>
          <w:lang w:eastAsia="zh-CN"/>
        </w:rPr>
        <w:t>1</w:t>
      </w:r>
      <w:r>
        <w:tab/>
      </w:r>
      <w:r>
        <w:rPr>
          <w:rFonts w:hint="eastAsia"/>
          <w:lang w:eastAsia="zh-CN"/>
        </w:rPr>
        <w:t>General</w:t>
      </w:r>
      <w:r>
        <w:tab/>
      </w:r>
      <w:r>
        <w:rPr>
          <w:rFonts w:hint="eastAsia" w:eastAsia="宋体"/>
          <w:lang w:val="en-US" w:eastAsia="zh-CN"/>
        </w:rPr>
        <w:tab/>
      </w:r>
      <w:r>
        <w:fldChar w:fldCharType="begin"/>
      </w:r>
      <w:r>
        <w:instrText xml:space="preserve"> PAGEREF _Toc3780 \h </w:instrText>
      </w:r>
      <w:r>
        <w:fldChar w:fldCharType="separate"/>
      </w:r>
      <w:r>
        <w:t>18</w:t>
      </w:r>
      <w:r>
        <w:fldChar w:fldCharType="end"/>
      </w:r>
    </w:p>
    <w:p>
      <w:pPr>
        <w:pStyle w:val="15"/>
        <w:tabs>
          <w:tab w:val="right" w:pos="2400"/>
          <w:tab w:val="right" w:leader="dot" w:pos="9641"/>
          <w:tab w:val="clear" w:pos="9639"/>
        </w:tabs>
      </w:pPr>
      <w:r>
        <w:rPr>
          <w:rFonts w:hint="eastAsia"/>
          <w:lang w:eastAsia="zh-CN"/>
        </w:rPr>
        <w:t>5</w:t>
      </w:r>
      <w:r>
        <w:t>.</w:t>
      </w:r>
      <w:r>
        <w:rPr>
          <w:lang w:eastAsia="zh-CN"/>
        </w:rPr>
        <w:t>3</w:t>
      </w:r>
      <w:r>
        <w:t>.4.</w:t>
      </w:r>
      <w:r>
        <w:rPr>
          <w:rFonts w:hint="eastAsia"/>
          <w:lang w:eastAsia="zh-CN"/>
        </w:rPr>
        <w:t>1</w:t>
      </w:r>
      <w:r>
        <w:t>.</w:t>
      </w:r>
      <w:r>
        <w:rPr>
          <w:rFonts w:hint="eastAsia"/>
          <w:lang w:eastAsia="zh-CN"/>
        </w:rPr>
        <w:t>2</w:t>
      </w:r>
      <w:r>
        <w:tab/>
      </w:r>
      <w:r>
        <w:rPr>
          <w:rFonts w:hint="eastAsia"/>
          <w:lang w:eastAsia="zh-CN"/>
        </w:rPr>
        <w:t>D</w:t>
      </w:r>
      <w:r>
        <w:rPr>
          <w:rFonts w:hint="eastAsia"/>
        </w:rPr>
        <w:t>escription</w:t>
      </w:r>
      <w:r>
        <w:tab/>
      </w:r>
      <w:r>
        <w:fldChar w:fldCharType="begin"/>
      </w:r>
      <w:r>
        <w:instrText xml:space="preserve"> PAGEREF _Toc13286 \h </w:instrText>
      </w:r>
      <w:r>
        <w:fldChar w:fldCharType="separate"/>
      </w:r>
      <w:r>
        <w:t>18</w:t>
      </w:r>
      <w:r>
        <w:fldChar w:fldCharType="end"/>
      </w:r>
    </w:p>
    <w:p>
      <w:pPr>
        <w:pStyle w:val="17"/>
        <w:tabs>
          <w:tab w:val="right" w:pos="2000"/>
          <w:tab w:val="right" w:leader="dot" w:pos="9641"/>
          <w:tab w:val="clear" w:pos="9639"/>
        </w:tabs>
      </w:pPr>
      <w:r>
        <w:rPr>
          <w:rFonts w:hint="eastAsia"/>
          <w:lang w:eastAsia="zh-CN"/>
        </w:rPr>
        <w:t>5</w:t>
      </w:r>
      <w:r>
        <w:t>.</w:t>
      </w:r>
      <w:r>
        <w:rPr>
          <w:rFonts w:eastAsia="宋体"/>
          <w:lang w:eastAsia="zh-CN"/>
        </w:rPr>
        <w:t>3</w:t>
      </w:r>
      <w:r>
        <w:t>.</w:t>
      </w:r>
      <w:r>
        <w:rPr>
          <w:rFonts w:hint="eastAsia"/>
          <w:lang w:eastAsia="zh-CN"/>
        </w:rPr>
        <w:t>5</w:t>
      </w:r>
      <w:r>
        <w:tab/>
      </w:r>
      <w:r>
        <w:t>Evaluation</w:t>
      </w:r>
      <w:r>
        <w:tab/>
      </w:r>
      <w:r>
        <w:fldChar w:fldCharType="begin"/>
      </w:r>
      <w:r>
        <w:instrText xml:space="preserve"> PAGEREF _Toc26869 \h </w:instrText>
      </w:r>
      <w:r>
        <w:fldChar w:fldCharType="separate"/>
      </w:r>
      <w:r>
        <w:t>18</w:t>
      </w:r>
      <w:r>
        <w:fldChar w:fldCharType="end"/>
      </w:r>
    </w:p>
    <w:p>
      <w:pPr>
        <w:pStyle w:val="17"/>
        <w:tabs>
          <w:tab w:val="right" w:pos="2000"/>
          <w:tab w:val="right" w:leader="dot" w:pos="9641"/>
          <w:tab w:val="clear" w:pos="9639"/>
        </w:tabs>
      </w:pPr>
      <w:r>
        <w:rPr>
          <w:rFonts w:hint="eastAsia"/>
          <w:lang w:eastAsia="zh-CN"/>
        </w:rPr>
        <w:t>5</w:t>
      </w:r>
      <w:r>
        <w:t>.</w:t>
      </w:r>
      <w:r>
        <w:rPr>
          <w:rFonts w:eastAsia="宋体"/>
          <w:lang w:val="en-US" w:eastAsia="zh-CN"/>
        </w:rPr>
        <w:t>3</w:t>
      </w:r>
      <w:r>
        <w:t>.</w:t>
      </w:r>
      <w:r>
        <w:rPr>
          <w:lang w:eastAsia="zh-CN"/>
        </w:rPr>
        <w:t>6</w:t>
      </w:r>
      <w:r>
        <w:tab/>
      </w:r>
      <w:r>
        <w:t>Conclu</w:t>
      </w:r>
      <w:r>
        <w:rPr>
          <w:rFonts w:hint="eastAsia"/>
          <w:lang w:eastAsia="zh-CN"/>
        </w:rPr>
        <w:t>s</w:t>
      </w:r>
      <w:r>
        <w:t>ion</w:t>
      </w:r>
      <w:r>
        <w:tab/>
      </w:r>
      <w:r>
        <w:fldChar w:fldCharType="begin"/>
      </w:r>
      <w:r>
        <w:instrText xml:space="preserve"> PAGEREF _Toc28118 \h </w:instrText>
      </w:r>
      <w:r>
        <w:fldChar w:fldCharType="separate"/>
      </w:r>
      <w:r>
        <w:t>18</w:t>
      </w:r>
      <w:r>
        <w:fldChar w:fldCharType="end"/>
      </w:r>
    </w:p>
    <w:p>
      <w:pPr>
        <w:pStyle w:val="18"/>
        <w:tabs>
          <w:tab w:val="right" w:pos="2000"/>
          <w:tab w:val="right" w:leader="dot" w:pos="9641"/>
          <w:tab w:val="clear" w:pos="9639"/>
        </w:tabs>
      </w:pPr>
      <w:r>
        <w:rPr>
          <w:rFonts w:hint="eastAsia"/>
          <w:lang w:eastAsia="zh-CN"/>
        </w:rPr>
        <w:t>5</w:t>
      </w:r>
      <w:r>
        <w:t>.</w:t>
      </w:r>
      <w:r>
        <w:rPr>
          <w:rFonts w:hint="eastAsia" w:eastAsia="宋体"/>
          <w:lang w:eastAsia="zh-CN"/>
        </w:rPr>
        <w:t>4</w:t>
      </w:r>
      <w:r>
        <w:tab/>
      </w:r>
      <w:r>
        <w:t xml:space="preserve">Topic </w:t>
      </w:r>
      <w:r>
        <w:rPr>
          <w:rFonts w:hint="eastAsia" w:eastAsia="宋体"/>
          <w:lang w:eastAsia="zh-CN"/>
        </w:rPr>
        <w:t>4</w:t>
      </w:r>
      <w:r>
        <w:t xml:space="preserve">: </w:t>
      </w:r>
      <w:r>
        <w:rPr>
          <w:rFonts w:eastAsia="等线"/>
        </w:rPr>
        <w:t>Support IMS Data Channel as a PS Data Off Exempt Service</w:t>
      </w:r>
      <w:r>
        <w:tab/>
      </w:r>
      <w:r>
        <w:fldChar w:fldCharType="begin"/>
      </w:r>
      <w:r>
        <w:instrText xml:space="preserve"> PAGEREF _Toc32438 \h </w:instrText>
      </w:r>
      <w:r>
        <w:fldChar w:fldCharType="separate"/>
      </w:r>
      <w:r>
        <w:t>19</w:t>
      </w:r>
      <w:r>
        <w:fldChar w:fldCharType="end"/>
      </w:r>
    </w:p>
    <w:p>
      <w:pPr>
        <w:pStyle w:val="17"/>
        <w:tabs>
          <w:tab w:val="right" w:pos="2000"/>
          <w:tab w:val="right" w:leader="dot" w:pos="9641"/>
          <w:tab w:val="clear" w:pos="9639"/>
        </w:tabs>
      </w:pPr>
      <w:r>
        <w:rPr>
          <w:lang w:eastAsia="zh-CN"/>
        </w:rPr>
        <w:t>5</w:t>
      </w:r>
      <w:r>
        <w:t>.</w:t>
      </w:r>
      <w:r>
        <w:rPr>
          <w:rFonts w:hint="eastAsia" w:eastAsia="宋体"/>
          <w:lang w:eastAsia="zh-CN"/>
        </w:rPr>
        <w:t>4</w:t>
      </w:r>
      <w:r>
        <w:t>.1</w:t>
      </w:r>
      <w:r>
        <w:tab/>
      </w:r>
      <w:r>
        <w:t>Use cases</w:t>
      </w:r>
      <w:r>
        <w:tab/>
      </w:r>
      <w:r>
        <w:rPr>
          <w:rFonts w:hint="eastAsia" w:eastAsia="宋体"/>
          <w:lang w:val="en-US" w:eastAsia="zh-CN"/>
        </w:rPr>
        <w:tab/>
      </w:r>
      <w:r>
        <w:fldChar w:fldCharType="begin"/>
      </w:r>
      <w:r>
        <w:instrText xml:space="preserve"> PAGEREF _Toc2685 \h </w:instrText>
      </w:r>
      <w:r>
        <w:fldChar w:fldCharType="separate"/>
      </w:r>
      <w:r>
        <w:t>19</w:t>
      </w:r>
      <w:r>
        <w:fldChar w:fldCharType="end"/>
      </w:r>
    </w:p>
    <w:p>
      <w:pPr>
        <w:pStyle w:val="16"/>
        <w:tabs>
          <w:tab w:val="right" w:pos="2400"/>
          <w:tab w:val="right" w:leader="dot" w:pos="9641"/>
          <w:tab w:val="clear" w:pos="9639"/>
        </w:tabs>
      </w:pPr>
      <w:r>
        <w:t>5.</w:t>
      </w:r>
      <w:r>
        <w:rPr>
          <w:rFonts w:hint="eastAsia" w:eastAsia="宋体"/>
          <w:lang w:eastAsia="zh-CN"/>
        </w:rPr>
        <w:t>4</w:t>
      </w:r>
      <w:r>
        <w:t>.1.1</w:t>
      </w:r>
      <w:r>
        <w:tab/>
      </w:r>
      <w:r>
        <w:t>Use case #</w:t>
      </w:r>
      <w:r>
        <w:rPr>
          <w:rFonts w:hint="eastAsia" w:eastAsia="宋体"/>
          <w:lang w:val="en-US" w:eastAsia="zh-CN"/>
        </w:rPr>
        <w:t>4a</w:t>
      </w:r>
      <w:r>
        <w:t>: Services over IMS Data Channel is configured as a PS Data Off Exempted Service</w:t>
      </w:r>
      <w:r>
        <w:tab/>
      </w:r>
      <w:r>
        <w:fldChar w:fldCharType="begin"/>
      </w:r>
      <w:r>
        <w:instrText xml:space="preserve"> PAGEREF _Toc5407 \h </w:instrText>
      </w:r>
      <w:r>
        <w:fldChar w:fldCharType="separate"/>
      </w:r>
      <w:r>
        <w:t>19</w:t>
      </w:r>
      <w:r>
        <w:fldChar w:fldCharType="end"/>
      </w:r>
    </w:p>
    <w:p>
      <w:pPr>
        <w:pStyle w:val="17"/>
        <w:tabs>
          <w:tab w:val="right" w:pos="2000"/>
          <w:tab w:val="right" w:leader="dot" w:pos="9641"/>
          <w:tab w:val="clear" w:pos="9639"/>
        </w:tabs>
      </w:pPr>
      <w:r>
        <w:rPr>
          <w:lang w:eastAsia="zh-CN"/>
        </w:rPr>
        <w:t>5</w:t>
      </w:r>
      <w:r>
        <w:t>.</w:t>
      </w:r>
      <w:r>
        <w:rPr>
          <w:rFonts w:hint="eastAsia" w:eastAsia="宋体"/>
          <w:lang w:eastAsia="zh-CN"/>
        </w:rPr>
        <w:t>4</w:t>
      </w:r>
      <w:r>
        <w:t>.</w:t>
      </w:r>
      <w:r>
        <w:rPr>
          <w:lang w:eastAsia="zh-CN"/>
        </w:rPr>
        <w:t>2</w:t>
      </w:r>
      <w:r>
        <w:tab/>
      </w:r>
      <w:r>
        <w:t>Potential charging requirements</w:t>
      </w:r>
      <w:r>
        <w:tab/>
      </w:r>
      <w:r>
        <w:fldChar w:fldCharType="begin"/>
      </w:r>
      <w:r>
        <w:instrText xml:space="preserve"> PAGEREF _Toc28615 \h </w:instrText>
      </w:r>
      <w:r>
        <w:fldChar w:fldCharType="separate"/>
      </w:r>
      <w:r>
        <w:t>19</w:t>
      </w:r>
      <w:r>
        <w:fldChar w:fldCharType="end"/>
      </w:r>
    </w:p>
    <w:p>
      <w:pPr>
        <w:pStyle w:val="17"/>
        <w:tabs>
          <w:tab w:val="right" w:pos="2000"/>
          <w:tab w:val="right" w:leader="dot" w:pos="9641"/>
          <w:tab w:val="clear" w:pos="9639"/>
        </w:tabs>
      </w:pPr>
      <w:r>
        <w:rPr>
          <w:lang w:eastAsia="zh-CN"/>
        </w:rPr>
        <w:t>5</w:t>
      </w:r>
      <w:r>
        <w:t>.</w:t>
      </w:r>
      <w:r>
        <w:rPr>
          <w:rFonts w:hint="eastAsia" w:eastAsia="宋体"/>
          <w:lang w:eastAsia="zh-CN"/>
        </w:rPr>
        <w:t>4</w:t>
      </w:r>
      <w:r>
        <w:t>.</w:t>
      </w:r>
      <w:r>
        <w:rPr>
          <w:lang w:eastAsia="zh-CN"/>
        </w:rPr>
        <w:t>3</w:t>
      </w:r>
      <w:r>
        <w:tab/>
      </w:r>
      <w:r>
        <w:t>Key issues</w:t>
      </w:r>
      <w:r>
        <w:tab/>
      </w:r>
      <w:r>
        <w:rPr>
          <w:rFonts w:hint="eastAsia" w:eastAsia="宋体"/>
          <w:lang w:val="en-US" w:eastAsia="zh-CN"/>
        </w:rPr>
        <w:tab/>
      </w:r>
      <w:r>
        <w:fldChar w:fldCharType="begin"/>
      </w:r>
      <w:r>
        <w:instrText xml:space="preserve"> PAGEREF _Toc8919 \h </w:instrText>
      </w:r>
      <w:r>
        <w:fldChar w:fldCharType="separate"/>
      </w:r>
      <w:r>
        <w:t>19</w:t>
      </w:r>
      <w:r>
        <w:fldChar w:fldCharType="end"/>
      </w:r>
    </w:p>
    <w:p>
      <w:pPr>
        <w:pStyle w:val="17"/>
        <w:tabs>
          <w:tab w:val="right" w:pos="2000"/>
          <w:tab w:val="right" w:leader="dot" w:pos="9641"/>
          <w:tab w:val="clear" w:pos="9639"/>
        </w:tabs>
      </w:pPr>
      <w:r>
        <w:rPr>
          <w:rFonts w:hint="eastAsia"/>
          <w:lang w:eastAsia="zh-CN"/>
        </w:rPr>
        <w:t>5</w:t>
      </w:r>
      <w:r>
        <w:t>.</w:t>
      </w:r>
      <w:r>
        <w:rPr>
          <w:rFonts w:hint="eastAsia" w:eastAsia="宋体"/>
          <w:lang w:eastAsia="zh-CN"/>
        </w:rPr>
        <w:t>4</w:t>
      </w:r>
      <w:r>
        <w:t>.</w:t>
      </w:r>
      <w:r>
        <w:rPr>
          <w:rFonts w:hint="eastAsia"/>
          <w:lang w:eastAsia="zh-CN"/>
        </w:rPr>
        <w:t>4</w:t>
      </w:r>
      <w:r>
        <w:tab/>
      </w:r>
      <w:r>
        <w:t>Possible solutions</w:t>
      </w:r>
      <w:r>
        <w:tab/>
      </w:r>
      <w:r>
        <w:fldChar w:fldCharType="begin"/>
      </w:r>
      <w:r>
        <w:instrText xml:space="preserve"> PAGEREF _Toc26747 \h </w:instrText>
      </w:r>
      <w:r>
        <w:fldChar w:fldCharType="separate"/>
      </w:r>
      <w:r>
        <w:t>19</w:t>
      </w:r>
      <w:r>
        <w:fldChar w:fldCharType="end"/>
      </w:r>
    </w:p>
    <w:p>
      <w:pPr>
        <w:pStyle w:val="16"/>
        <w:tabs>
          <w:tab w:val="right" w:pos="2400"/>
          <w:tab w:val="right" w:leader="dot" w:pos="9641"/>
          <w:tab w:val="clear" w:pos="9639"/>
        </w:tabs>
      </w:pPr>
      <w:r>
        <w:rPr>
          <w:bCs/>
        </w:rPr>
        <w:t>5.</w:t>
      </w:r>
      <w:r>
        <w:rPr>
          <w:rFonts w:hint="eastAsia" w:eastAsia="宋体"/>
          <w:bCs/>
          <w:lang w:eastAsia="zh-CN"/>
        </w:rPr>
        <w:t>4</w:t>
      </w:r>
      <w:r>
        <w:rPr>
          <w:bCs/>
        </w:rPr>
        <w:t>.</w:t>
      </w:r>
      <w:r>
        <w:rPr>
          <w:rFonts w:hint="eastAsia"/>
          <w:bCs/>
        </w:rPr>
        <w:t>4</w:t>
      </w:r>
      <w:r>
        <w:rPr>
          <w:bCs/>
        </w:rPr>
        <w:t>.1</w:t>
      </w:r>
      <w:r>
        <w:rPr>
          <w:bCs/>
        </w:rPr>
        <w:tab/>
      </w:r>
      <w:r>
        <w:rPr>
          <w:bCs/>
        </w:rPr>
        <w:t>Solution #</w:t>
      </w:r>
      <w:r>
        <w:rPr>
          <w:rFonts w:hint="eastAsia" w:eastAsia="宋体"/>
          <w:bCs/>
          <w:lang w:val="en-US" w:eastAsia="zh-CN"/>
        </w:rPr>
        <w:t>4.</w:t>
      </w:r>
      <w:r>
        <w:rPr>
          <w:bCs/>
        </w:rPr>
        <w:t xml:space="preserve">1: </w:t>
      </w:r>
      <w:r>
        <w:rPr>
          <w:rFonts w:hint="eastAsia"/>
          <w:bCs/>
        </w:rPr>
        <w:t>Reuse of 3GPP PS Data Off Status</w:t>
      </w:r>
      <w:r>
        <w:tab/>
      </w:r>
      <w:r>
        <w:fldChar w:fldCharType="begin"/>
      </w:r>
      <w:r>
        <w:instrText xml:space="preserve"> PAGEREF _Toc17219 \h </w:instrText>
      </w:r>
      <w:r>
        <w:fldChar w:fldCharType="separate"/>
      </w:r>
      <w:r>
        <w:t>19</w:t>
      </w:r>
      <w:r>
        <w:fldChar w:fldCharType="end"/>
      </w:r>
    </w:p>
    <w:p>
      <w:pPr>
        <w:pStyle w:val="15"/>
        <w:tabs>
          <w:tab w:val="right" w:pos="2400"/>
          <w:tab w:val="right" w:leader="dot" w:pos="9641"/>
          <w:tab w:val="clear" w:pos="9639"/>
        </w:tabs>
      </w:pPr>
      <w:r>
        <w:rPr>
          <w:bCs/>
        </w:rPr>
        <w:t>5.</w:t>
      </w:r>
      <w:r>
        <w:rPr>
          <w:rFonts w:hint="eastAsia" w:eastAsia="宋体"/>
          <w:bCs/>
          <w:lang w:eastAsia="zh-CN"/>
        </w:rPr>
        <w:t>4</w:t>
      </w:r>
      <w:r>
        <w:rPr>
          <w:bCs/>
        </w:rPr>
        <w:t>.</w:t>
      </w:r>
      <w:r>
        <w:rPr>
          <w:rFonts w:hint="eastAsia"/>
          <w:bCs/>
        </w:rPr>
        <w:t>4</w:t>
      </w:r>
      <w:r>
        <w:rPr>
          <w:bCs/>
        </w:rPr>
        <w:t>.1.1</w:t>
      </w:r>
      <w:r>
        <w:rPr>
          <w:bCs/>
        </w:rPr>
        <w:tab/>
      </w:r>
      <w:r>
        <w:rPr>
          <w:bCs/>
        </w:rPr>
        <w:t>General</w:t>
      </w:r>
      <w:r>
        <w:tab/>
      </w:r>
      <w:r>
        <w:rPr>
          <w:rFonts w:hint="eastAsia" w:eastAsia="宋体"/>
          <w:lang w:val="en-US" w:eastAsia="zh-CN"/>
        </w:rPr>
        <w:tab/>
      </w:r>
      <w:r>
        <w:fldChar w:fldCharType="begin"/>
      </w:r>
      <w:r>
        <w:instrText xml:space="preserve"> PAGEREF _Toc5954 \h </w:instrText>
      </w:r>
      <w:r>
        <w:fldChar w:fldCharType="separate"/>
      </w:r>
      <w:r>
        <w:t>19</w:t>
      </w:r>
      <w:r>
        <w:fldChar w:fldCharType="end"/>
      </w:r>
    </w:p>
    <w:p>
      <w:pPr>
        <w:pStyle w:val="15"/>
        <w:tabs>
          <w:tab w:val="right" w:pos="2400"/>
          <w:tab w:val="right" w:leader="dot" w:pos="9641"/>
          <w:tab w:val="clear" w:pos="9639"/>
        </w:tabs>
      </w:pPr>
      <w:r>
        <w:rPr>
          <w:rFonts w:hint="eastAsia" w:eastAsia="宋体"/>
          <w:lang w:eastAsia="zh-CN"/>
        </w:rPr>
        <w:t>5</w:t>
      </w:r>
      <w:r>
        <w:t>.</w:t>
      </w:r>
      <w:r>
        <w:rPr>
          <w:rFonts w:hint="eastAsia" w:eastAsia="宋体"/>
          <w:lang w:eastAsia="zh-CN"/>
        </w:rPr>
        <w:t>4</w:t>
      </w:r>
      <w:r>
        <w:t>.4.</w:t>
      </w:r>
      <w:r>
        <w:rPr>
          <w:rFonts w:hint="eastAsia" w:eastAsia="宋体"/>
          <w:lang w:eastAsia="zh-CN"/>
        </w:rPr>
        <w:t>1</w:t>
      </w:r>
      <w:r>
        <w:t>.</w:t>
      </w:r>
      <w:r>
        <w:rPr>
          <w:rFonts w:hint="eastAsia" w:eastAsia="宋体"/>
          <w:lang w:eastAsia="zh-CN"/>
        </w:rPr>
        <w:t>2</w:t>
      </w:r>
      <w:r>
        <w:tab/>
      </w:r>
      <w:r>
        <w:rPr>
          <w:rFonts w:hint="eastAsia" w:eastAsia="宋体"/>
          <w:lang w:eastAsia="zh-CN"/>
        </w:rPr>
        <w:t>D</w:t>
      </w:r>
      <w:r>
        <w:rPr>
          <w:rFonts w:hint="eastAsia"/>
        </w:rPr>
        <w:t>escription</w:t>
      </w:r>
      <w:r>
        <w:tab/>
      </w:r>
      <w:r>
        <w:fldChar w:fldCharType="begin"/>
      </w:r>
      <w:r>
        <w:instrText xml:space="preserve"> PAGEREF _Toc30705 \h </w:instrText>
      </w:r>
      <w:r>
        <w:fldChar w:fldCharType="separate"/>
      </w:r>
      <w:r>
        <w:t>19</w:t>
      </w:r>
      <w:r>
        <w:fldChar w:fldCharType="end"/>
      </w:r>
    </w:p>
    <w:p>
      <w:pPr>
        <w:pStyle w:val="17"/>
        <w:tabs>
          <w:tab w:val="right" w:pos="2000"/>
          <w:tab w:val="right" w:leader="dot" w:pos="9641"/>
          <w:tab w:val="clear" w:pos="9639"/>
        </w:tabs>
      </w:pPr>
      <w:r>
        <w:rPr>
          <w:rFonts w:hint="eastAsia"/>
          <w:lang w:eastAsia="zh-CN"/>
        </w:rPr>
        <w:t>5.</w:t>
      </w:r>
      <w:r>
        <w:rPr>
          <w:lang w:eastAsia="zh-CN"/>
        </w:rPr>
        <w:t>4</w:t>
      </w:r>
      <w:r>
        <w:rPr>
          <w:rFonts w:hint="eastAsia"/>
          <w:lang w:eastAsia="zh-CN"/>
        </w:rPr>
        <w:t>.5</w:t>
      </w:r>
      <w:r>
        <w:rPr>
          <w:rFonts w:hint="eastAsia"/>
          <w:lang w:eastAsia="zh-CN"/>
        </w:rPr>
        <w:tab/>
      </w:r>
      <w:r>
        <w:rPr>
          <w:rFonts w:hint="eastAsia"/>
          <w:lang w:eastAsia="zh-CN"/>
        </w:rPr>
        <w:t>Evaluation</w:t>
      </w:r>
      <w:r>
        <w:tab/>
      </w:r>
      <w:r>
        <w:fldChar w:fldCharType="begin"/>
      </w:r>
      <w:r>
        <w:instrText xml:space="preserve"> PAGEREF _Toc25295 \h </w:instrText>
      </w:r>
      <w:r>
        <w:fldChar w:fldCharType="separate"/>
      </w:r>
      <w:r>
        <w:t>19</w:t>
      </w:r>
      <w:r>
        <w:fldChar w:fldCharType="end"/>
      </w:r>
    </w:p>
    <w:p>
      <w:pPr>
        <w:pStyle w:val="17"/>
        <w:tabs>
          <w:tab w:val="right" w:pos="2000"/>
          <w:tab w:val="right" w:leader="dot" w:pos="9641"/>
          <w:tab w:val="clear" w:pos="9639"/>
        </w:tabs>
      </w:pPr>
      <w:r>
        <w:rPr>
          <w:rFonts w:hint="eastAsia"/>
          <w:lang w:eastAsia="zh-CN"/>
        </w:rPr>
        <w:t>5</w:t>
      </w:r>
      <w:r>
        <w:t>.</w:t>
      </w:r>
      <w:r>
        <w:rPr>
          <w:rFonts w:eastAsia="宋体"/>
          <w:lang w:val="en-US" w:eastAsia="zh-CN"/>
        </w:rPr>
        <w:t>4</w:t>
      </w:r>
      <w:r>
        <w:t>.</w:t>
      </w:r>
      <w:r>
        <w:rPr>
          <w:lang w:eastAsia="zh-CN"/>
        </w:rPr>
        <w:t>6</w:t>
      </w:r>
      <w:r>
        <w:tab/>
      </w:r>
      <w:r>
        <w:t>Conclusion</w:t>
      </w:r>
      <w:r>
        <w:tab/>
      </w:r>
      <w:r>
        <w:fldChar w:fldCharType="begin"/>
      </w:r>
      <w:r>
        <w:instrText xml:space="preserve"> PAGEREF _Toc21153 \h </w:instrText>
      </w:r>
      <w:r>
        <w:fldChar w:fldCharType="separate"/>
      </w:r>
      <w:r>
        <w:t>19</w:t>
      </w:r>
      <w:r>
        <w:fldChar w:fldCharType="end"/>
      </w:r>
    </w:p>
    <w:p>
      <w:pPr>
        <w:pStyle w:val="18"/>
        <w:tabs>
          <w:tab w:val="right" w:pos="2000"/>
          <w:tab w:val="right" w:leader="dot" w:pos="9641"/>
          <w:tab w:val="clear" w:pos="9639"/>
        </w:tabs>
      </w:pPr>
      <w:r>
        <w:rPr>
          <w:rFonts w:hint="eastAsia"/>
          <w:highlight w:val="none"/>
          <w:lang w:eastAsia="zh-CN"/>
        </w:rPr>
        <w:t>5</w:t>
      </w:r>
      <w:r>
        <w:rPr>
          <w:highlight w:val="none"/>
        </w:rPr>
        <w:t>.</w:t>
      </w:r>
      <w:r>
        <w:rPr>
          <w:rFonts w:hint="eastAsia"/>
          <w:highlight w:val="none"/>
          <w:lang w:val="en-US" w:eastAsia="zh-CN"/>
        </w:rPr>
        <w:t>5</w:t>
      </w:r>
      <w:r>
        <w:rPr>
          <w:highlight w:val="none"/>
        </w:rPr>
        <w:tab/>
      </w:r>
      <w:r>
        <w:rPr>
          <w:highlight w:val="none"/>
        </w:rPr>
        <w:t xml:space="preserve">Topic </w:t>
      </w:r>
      <w:r>
        <w:rPr>
          <w:rFonts w:hint="eastAsia"/>
          <w:highlight w:val="none"/>
          <w:lang w:val="en-US" w:eastAsia="zh-CN"/>
        </w:rPr>
        <w:t>5</w:t>
      </w:r>
      <w:r>
        <w:rPr>
          <w:highlight w:val="none"/>
        </w:rPr>
        <w:t xml:space="preserve">: </w:t>
      </w:r>
      <w:r>
        <w:rPr>
          <w:rFonts w:hint="eastAsia"/>
          <w:highlight w:val="none"/>
        </w:rPr>
        <w:t xml:space="preserve">Support of </w:t>
      </w:r>
      <w:r>
        <w:rPr>
          <w:rFonts w:hint="eastAsia"/>
          <w:highlight w:val="none"/>
          <w:lang w:val="en-US" w:eastAsia="zh-CN"/>
        </w:rPr>
        <w:t>A</w:t>
      </w:r>
      <w:r>
        <w:rPr>
          <w:rFonts w:hint="eastAsia"/>
          <w:highlight w:val="none"/>
        </w:rPr>
        <w:t>vatar communication</w:t>
      </w:r>
      <w:r>
        <w:tab/>
      </w:r>
      <w:r>
        <w:fldChar w:fldCharType="begin"/>
      </w:r>
      <w:r>
        <w:instrText xml:space="preserve"> PAGEREF _Toc13405 \h </w:instrText>
      </w:r>
      <w:r>
        <w:fldChar w:fldCharType="separate"/>
      </w:r>
      <w:r>
        <w:t>20</w:t>
      </w:r>
      <w:r>
        <w:fldChar w:fldCharType="end"/>
      </w:r>
    </w:p>
    <w:p>
      <w:pPr>
        <w:pStyle w:val="17"/>
        <w:tabs>
          <w:tab w:val="right" w:pos="2000"/>
          <w:tab w:val="right" w:leader="dot" w:pos="9641"/>
          <w:tab w:val="clear" w:pos="9639"/>
        </w:tabs>
      </w:pPr>
      <w:r>
        <w:rPr>
          <w:rFonts w:hint="eastAsia"/>
          <w:highlight w:val="none"/>
          <w:lang w:eastAsia="zh-CN"/>
        </w:rPr>
        <w:t>5</w:t>
      </w:r>
      <w:r>
        <w:rPr>
          <w:highlight w:val="none"/>
        </w:rPr>
        <w:t>.</w:t>
      </w:r>
      <w:r>
        <w:rPr>
          <w:rFonts w:hint="eastAsia"/>
          <w:highlight w:val="none"/>
          <w:lang w:val="en-US" w:eastAsia="zh-CN"/>
        </w:rPr>
        <w:t>5</w:t>
      </w:r>
      <w:r>
        <w:rPr>
          <w:highlight w:val="none"/>
        </w:rPr>
        <w:t>.1</w:t>
      </w:r>
      <w:r>
        <w:rPr>
          <w:highlight w:val="none"/>
        </w:rPr>
        <w:tab/>
      </w:r>
      <w:r>
        <w:rPr>
          <w:highlight w:val="none"/>
        </w:rPr>
        <w:t>Use cases</w:t>
      </w:r>
      <w:r>
        <w:rPr>
          <w:rFonts w:hint="eastAsia" w:eastAsia="宋体"/>
          <w:highlight w:val="none"/>
          <w:lang w:val="en-US" w:eastAsia="zh-CN"/>
        </w:rPr>
        <w:tab/>
      </w:r>
      <w:r>
        <w:tab/>
      </w:r>
      <w:r>
        <w:fldChar w:fldCharType="begin"/>
      </w:r>
      <w:r>
        <w:instrText xml:space="preserve"> PAGEREF _Toc27327 \h </w:instrText>
      </w:r>
      <w:r>
        <w:fldChar w:fldCharType="separate"/>
      </w:r>
      <w:r>
        <w:t>20</w:t>
      </w:r>
      <w:r>
        <w:fldChar w:fldCharType="end"/>
      </w:r>
    </w:p>
    <w:p>
      <w:pPr>
        <w:pStyle w:val="16"/>
        <w:tabs>
          <w:tab w:val="right" w:pos="2400"/>
          <w:tab w:val="right" w:leader="dot" w:pos="9641"/>
          <w:tab w:val="clear" w:pos="9639"/>
        </w:tabs>
      </w:pPr>
      <w:r>
        <w:rPr>
          <w:rFonts w:hint="eastAsia"/>
          <w:highlight w:val="none"/>
          <w:lang w:eastAsia="zh-CN"/>
        </w:rPr>
        <w:t>5.</w:t>
      </w:r>
      <w:r>
        <w:rPr>
          <w:rFonts w:hint="eastAsia"/>
          <w:highlight w:val="none"/>
          <w:lang w:val="en-US" w:eastAsia="zh-CN"/>
        </w:rPr>
        <w:t>5</w:t>
      </w:r>
      <w:r>
        <w:rPr>
          <w:rFonts w:hint="eastAsia"/>
          <w:highlight w:val="none"/>
          <w:lang w:eastAsia="zh-CN"/>
        </w:rPr>
        <w:t>.1.1</w:t>
      </w:r>
      <w:r>
        <w:rPr>
          <w:rFonts w:hint="eastAsia"/>
          <w:highlight w:val="none"/>
          <w:lang w:eastAsia="zh-CN"/>
        </w:rPr>
        <w:tab/>
      </w:r>
      <w:r>
        <w:rPr>
          <w:rFonts w:hint="eastAsia"/>
          <w:highlight w:val="none"/>
          <w:lang w:eastAsia="zh-CN"/>
        </w:rPr>
        <w:t>Use case #</w:t>
      </w:r>
      <w:r>
        <w:rPr>
          <w:rFonts w:hint="eastAsia"/>
          <w:highlight w:val="none"/>
          <w:lang w:val="en-US" w:eastAsia="zh-CN"/>
        </w:rPr>
        <w:t>5</w:t>
      </w:r>
      <w:r>
        <w:rPr>
          <w:highlight w:val="none"/>
          <w:lang w:eastAsia="zh-CN"/>
        </w:rPr>
        <w:t>a</w:t>
      </w:r>
      <w:r>
        <w:rPr>
          <w:rFonts w:hint="eastAsia"/>
          <w:highlight w:val="none"/>
          <w:lang w:eastAsia="zh-CN"/>
        </w:rPr>
        <w:t xml:space="preserve">: </w:t>
      </w:r>
      <w:r>
        <w:rPr>
          <w:rFonts w:hint="eastAsia"/>
          <w:highlight w:val="none"/>
          <w:lang w:val="en-US" w:eastAsia="zh-CN"/>
        </w:rPr>
        <w:t>N</w:t>
      </w:r>
      <w:r>
        <w:rPr>
          <w:rFonts w:hint="eastAsia"/>
          <w:highlight w:val="none"/>
          <w:lang w:eastAsia="zh-CN"/>
        </w:rPr>
        <w:t>etwork centric IMS Avatar communication</w:t>
      </w:r>
      <w:r>
        <w:tab/>
      </w:r>
      <w:r>
        <w:fldChar w:fldCharType="begin"/>
      </w:r>
      <w:r>
        <w:instrText xml:space="preserve"> PAGEREF _Toc29304 \h </w:instrText>
      </w:r>
      <w:r>
        <w:fldChar w:fldCharType="separate"/>
      </w:r>
      <w:r>
        <w:t>20</w:t>
      </w:r>
      <w:r>
        <w:fldChar w:fldCharType="end"/>
      </w:r>
    </w:p>
    <w:p>
      <w:pPr>
        <w:pStyle w:val="17"/>
        <w:tabs>
          <w:tab w:val="right" w:pos="2000"/>
          <w:tab w:val="right" w:leader="dot" w:pos="9641"/>
          <w:tab w:val="clear" w:pos="9639"/>
        </w:tabs>
      </w:pPr>
      <w:r>
        <w:rPr>
          <w:rFonts w:hint="eastAsia"/>
          <w:highlight w:val="none"/>
          <w:lang w:eastAsia="zh-CN"/>
        </w:rPr>
        <w:t>5.</w:t>
      </w:r>
      <w:r>
        <w:rPr>
          <w:rFonts w:hint="eastAsia"/>
          <w:highlight w:val="none"/>
          <w:lang w:val="en-US" w:eastAsia="zh-CN"/>
        </w:rPr>
        <w:t>5</w:t>
      </w:r>
      <w:r>
        <w:rPr>
          <w:rFonts w:hint="eastAsia"/>
          <w:highlight w:val="none"/>
          <w:lang w:eastAsia="zh-CN"/>
        </w:rPr>
        <w:t>.2</w:t>
      </w:r>
      <w:r>
        <w:rPr>
          <w:rFonts w:hint="eastAsia"/>
          <w:highlight w:val="none"/>
          <w:lang w:eastAsia="zh-CN"/>
        </w:rPr>
        <w:tab/>
      </w:r>
      <w:r>
        <w:rPr>
          <w:rFonts w:hint="eastAsia"/>
          <w:highlight w:val="none"/>
          <w:lang w:eastAsia="zh-CN"/>
        </w:rPr>
        <w:t>Potential charging requirements</w:t>
      </w:r>
      <w:r>
        <w:tab/>
      </w:r>
      <w:r>
        <w:fldChar w:fldCharType="begin"/>
      </w:r>
      <w:r>
        <w:instrText xml:space="preserve"> PAGEREF _Toc22556 \h </w:instrText>
      </w:r>
      <w:r>
        <w:fldChar w:fldCharType="separate"/>
      </w:r>
      <w:r>
        <w:t>20</w:t>
      </w:r>
      <w:r>
        <w:fldChar w:fldCharType="end"/>
      </w:r>
    </w:p>
    <w:p>
      <w:pPr>
        <w:pStyle w:val="17"/>
        <w:tabs>
          <w:tab w:val="right" w:pos="2000"/>
          <w:tab w:val="right" w:leader="dot" w:pos="9641"/>
          <w:tab w:val="clear" w:pos="9639"/>
        </w:tabs>
      </w:pPr>
      <w:r>
        <w:rPr>
          <w:rFonts w:hint="eastAsia"/>
          <w:highlight w:val="none"/>
          <w:lang w:eastAsia="zh-CN"/>
        </w:rPr>
        <w:t>5.</w:t>
      </w:r>
      <w:r>
        <w:rPr>
          <w:rFonts w:hint="eastAsia"/>
          <w:highlight w:val="none"/>
          <w:lang w:val="en-US" w:eastAsia="zh-CN"/>
        </w:rPr>
        <w:t>5</w:t>
      </w:r>
      <w:r>
        <w:rPr>
          <w:rFonts w:hint="eastAsia"/>
          <w:highlight w:val="none"/>
          <w:lang w:eastAsia="zh-CN"/>
        </w:rPr>
        <w:t>.3</w:t>
      </w:r>
      <w:r>
        <w:rPr>
          <w:rFonts w:hint="eastAsia"/>
          <w:highlight w:val="none"/>
          <w:lang w:eastAsia="zh-CN"/>
        </w:rPr>
        <w:tab/>
      </w:r>
      <w:r>
        <w:rPr>
          <w:rFonts w:hint="eastAsia"/>
          <w:highlight w:val="none"/>
          <w:lang w:eastAsia="zh-CN"/>
        </w:rPr>
        <w:t>Key issues</w:t>
      </w:r>
      <w:r>
        <w:tab/>
      </w:r>
      <w:r>
        <w:rPr>
          <w:rFonts w:hint="eastAsia" w:eastAsia="宋体"/>
          <w:lang w:val="en-US" w:eastAsia="zh-CN"/>
        </w:rPr>
        <w:tab/>
      </w:r>
      <w:r>
        <w:fldChar w:fldCharType="begin"/>
      </w:r>
      <w:r>
        <w:instrText xml:space="preserve"> PAGEREF _Toc30837 \h </w:instrText>
      </w:r>
      <w:r>
        <w:fldChar w:fldCharType="separate"/>
      </w:r>
      <w:r>
        <w:t>20</w:t>
      </w:r>
      <w:r>
        <w:fldChar w:fldCharType="end"/>
      </w:r>
    </w:p>
    <w:p>
      <w:pPr>
        <w:pStyle w:val="17"/>
        <w:tabs>
          <w:tab w:val="right" w:pos="2000"/>
          <w:tab w:val="right" w:leader="dot" w:pos="9641"/>
          <w:tab w:val="clear" w:pos="9639"/>
        </w:tabs>
      </w:pPr>
      <w:r>
        <w:rPr>
          <w:rFonts w:hint="eastAsia"/>
          <w:highlight w:val="none"/>
          <w:lang w:eastAsia="zh-CN"/>
        </w:rPr>
        <w:t>5.</w:t>
      </w:r>
      <w:r>
        <w:rPr>
          <w:rFonts w:hint="eastAsia"/>
          <w:highlight w:val="none"/>
          <w:lang w:val="en-US" w:eastAsia="zh-CN"/>
        </w:rPr>
        <w:t>5</w:t>
      </w:r>
      <w:r>
        <w:rPr>
          <w:rFonts w:hint="eastAsia"/>
          <w:highlight w:val="none"/>
          <w:lang w:eastAsia="zh-CN"/>
        </w:rPr>
        <w:t>.4</w:t>
      </w:r>
      <w:r>
        <w:rPr>
          <w:rFonts w:hint="eastAsia"/>
          <w:highlight w:val="none"/>
          <w:lang w:eastAsia="zh-CN"/>
        </w:rPr>
        <w:tab/>
      </w:r>
      <w:r>
        <w:rPr>
          <w:rFonts w:hint="eastAsia"/>
          <w:highlight w:val="none"/>
          <w:lang w:eastAsia="zh-CN"/>
        </w:rPr>
        <w:t>Possible solutions</w:t>
      </w:r>
      <w:r>
        <w:tab/>
      </w:r>
      <w:r>
        <w:fldChar w:fldCharType="begin"/>
      </w:r>
      <w:r>
        <w:instrText xml:space="preserve"> PAGEREF _Toc3210 \h </w:instrText>
      </w:r>
      <w:r>
        <w:fldChar w:fldCharType="separate"/>
      </w:r>
      <w:r>
        <w:t>20</w:t>
      </w:r>
      <w:r>
        <w:fldChar w:fldCharType="end"/>
      </w:r>
    </w:p>
    <w:p>
      <w:pPr>
        <w:pStyle w:val="16"/>
        <w:tabs>
          <w:tab w:val="right" w:pos="2400"/>
          <w:tab w:val="right" w:leader="dot" w:pos="9641"/>
          <w:tab w:val="clear" w:pos="9639"/>
        </w:tabs>
      </w:pPr>
      <w:r>
        <w:rPr>
          <w:rFonts w:hint="eastAsia"/>
          <w:highlight w:val="none"/>
          <w:lang w:eastAsia="zh-CN"/>
        </w:rPr>
        <w:t>5</w:t>
      </w:r>
      <w:r>
        <w:rPr>
          <w:highlight w:val="none"/>
        </w:rPr>
        <w:t>.</w:t>
      </w:r>
      <w:r>
        <w:rPr>
          <w:rFonts w:hint="eastAsia"/>
          <w:highlight w:val="none"/>
          <w:lang w:val="en-US" w:eastAsia="zh-CN"/>
        </w:rPr>
        <w:t>5</w:t>
      </w:r>
      <w:r>
        <w:rPr>
          <w:highlight w:val="none"/>
        </w:rPr>
        <w:t>.</w:t>
      </w:r>
      <w:r>
        <w:rPr>
          <w:rFonts w:hint="eastAsia"/>
          <w:highlight w:val="none"/>
          <w:lang w:eastAsia="zh-CN"/>
        </w:rPr>
        <w:t>4</w:t>
      </w:r>
      <w:r>
        <w:rPr>
          <w:highlight w:val="none"/>
        </w:rPr>
        <w:t>.1</w:t>
      </w:r>
      <w:r>
        <w:rPr>
          <w:highlight w:val="none"/>
        </w:rPr>
        <w:tab/>
      </w:r>
      <w:r>
        <w:rPr>
          <w:rFonts w:hint="eastAsia"/>
          <w:highlight w:val="none"/>
          <w:lang w:eastAsia="zh-CN"/>
        </w:rPr>
        <w:t>Solution #</w:t>
      </w:r>
      <w:r>
        <w:rPr>
          <w:rFonts w:hint="eastAsia"/>
          <w:highlight w:val="none"/>
          <w:lang w:val="en-US" w:eastAsia="zh-CN"/>
        </w:rPr>
        <w:t>5.</w:t>
      </w:r>
      <w:r>
        <w:rPr>
          <w:rFonts w:hint="eastAsia"/>
          <w:highlight w:val="none"/>
          <w:lang w:eastAsia="zh-CN"/>
        </w:rPr>
        <w:t xml:space="preserve">1: </w:t>
      </w:r>
      <w:r>
        <w:rPr>
          <w:rFonts w:hint="eastAsia"/>
          <w:highlight w:val="none"/>
          <w:lang w:val="en-US" w:eastAsia="zh-CN"/>
        </w:rPr>
        <w:t>IMS AS</w:t>
      </w:r>
      <w:r>
        <w:rPr>
          <w:rFonts w:hint="eastAsia"/>
          <w:highlight w:val="none"/>
          <w:lang w:eastAsia="zh-CN"/>
        </w:rPr>
        <w:t xml:space="preserve"> based charging solution for</w:t>
      </w:r>
      <w:r>
        <w:rPr>
          <w:rFonts w:hint="eastAsia"/>
          <w:highlight w:val="none"/>
          <w:lang w:val="en-US" w:eastAsia="zh-CN"/>
        </w:rPr>
        <w:t xml:space="preserve"> Avatar communication</w:t>
      </w:r>
      <w:r>
        <w:tab/>
      </w:r>
      <w:r>
        <w:fldChar w:fldCharType="begin"/>
      </w:r>
      <w:r>
        <w:instrText xml:space="preserve"> PAGEREF _Toc30236 \h </w:instrText>
      </w:r>
      <w:r>
        <w:fldChar w:fldCharType="separate"/>
      </w:r>
      <w:r>
        <w:t>20</w:t>
      </w:r>
      <w:r>
        <w:fldChar w:fldCharType="end"/>
      </w:r>
    </w:p>
    <w:p>
      <w:pPr>
        <w:pStyle w:val="15"/>
        <w:tabs>
          <w:tab w:val="right" w:pos="2400"/>
          <w:tab w:val="right" w:leader="dot" w:pos="9641"/>
          <w:tab w:val="clear" w:pos="9639"/>
        </w:tabs>
      </w:pPr>
      <w:r>
        <w:rPr>
          <w:highlight w:val="none"/>
        </w:rPr>
        <w:t>5.</w:t>
      </w:r>
      <w:r>
        <w:rPr>
          <w:rFonts w:hint="eastAsia"/>
          <w:highlight w:val="none"/>
          <w:lang w:val="en-US" w:eastAsia="zh-CN"/>
        </w:rPr>
        <w:t>5</w:t>
      </w:r>
      <w:r>
        <w:rPr>
          <w:highlight w:val="none"/>
        </w:rPr>
        <w:t>.4.1.1</w:t>
      </w:r>
      <w:r>
        <w:rPr>
          <w:highlight w:val="none"/>
        </w:rPr>
        <w:tab/>
      </w:r>
      <w:r>
        <w:rPr>
          <w:highlight w:val="none"/>
          <w:lang w:eastAsia="zh-CN"/>
        </w:rPr>
        <w:t>General</w:t>
      </w:r>
      <w:r>
        <w:tab/>
      </w:r>
      <w:r>
        <w:rPr>
          <w:rFonts w:hint="eastAsia" w:eastAsia="宋体"/>
          <w:lang w:val="en-US" w:eastAsia="zh-CN"/>
        </w:rPr>
        <w:tab/>
      </w:r>
      <w:r>
        <w:fldChar w:fldCharType="begin"/>
      </w:r>
      <w:r>
        <w:instrText xml:space="preserve"> PAGEREF _Toc30819 \h </w:instrText>
      </w:r>
      <w:r>
        <w:fldChar w:fldCharType="separate"/>
      </w:r>
      <w:r>
        <w:t>20</w:t>
      </w:r>
      <w:r>
        <w:fldChar w:fldCharType="end"/>
      </w:r>
    </w:p>
    <w:p>
      <w:pPr>
        <w:pStyle w:val="15"/>
        <w:tabs>
          <w:tab w:val="right" w:pos="2400"/>
          <w:tab w:val="right" w:leader="dot" w:pos="9641"/>
          <w:tab w:val="clear" w:pos="9639"/>
        </w:tabs>
      </w:pPr>
      <w:r>
        <w:rPr>
          <w:rFonts w:hint="eastAsia"/>
          <w:highlight w:val="none"/>
          <w:lang w:eastAsia="zh-CN"/>
        </w:rPr>
        <w:t>5</w:t>
      </w:r>
      <w:r>
        <w:rPr>
          <w:highlight w:val="none"/>
        </w:rPr>
        <w:t>.</w:t>
      </w:r>
      <w:r>
        <w:rPr>
          <w:rFonts w:hint="eastAsia"/>
          <w:highlight w:val="none"/>
          <w:lang w:val="en-US" w:eastAsia="zh-CN"/>
        </w:rPr>
        <w:t>5</w:t>
      </w:r>
      <w:r>
        <w:rPr>
          <w:highlight w:val="none"/>
        </w:rPr>
        <w:t>.4.</w:t>
      </w:r>
      <w:r>
        <w:rPr>
          <w:rFonts w:hint="eastAsia"/>
          <w:highlight w:val="none"/>
          <w:lang w:eastAsia="zh-CN"/>
        </w:rPr>
        <w:t>1</w:t>
      </w:r>
      <w:r>
        <w:rPr>
          <w:highlight w:val="none"/>
        </w:rPr>
        <w:t>.</w:t>
      </w:r>
      <w:r>
        <w:rPr>
          <w:rFonts w:hint="eastAsia"/>
          <w:highlight w:val="none"/>
          <w:lang w:eastAsia="zh-CN"/>
        </w:rPr>
        <w:t>2</w:t>
      </w:r>
      <w:r>
        <w:rPr>
          <w:highlight w:val="none"/>
        </w:rPr>
        <w:tab/>
      </w:r>
      <w:r>
        <w:rPr>
          <w:rFonts w:hint="eastAsia"/>
          <w:highlight w:val="none"/>
          <w:lang w:eastAsia="zh-CN"/>
        </w:rPr>
        <w:t>D</w:t>
      </w:r>
      <w:r>
        <w:rPr>
          <w:rFonts w:hint="eastAsia"/>
          <w:highlight w:val="none"/>
        </w:rPr>
        <w:t>escription</w:t>
      </w:r>
      <w:r>
        <w:tab/>
      </w:r>
      <w:r>
        <w:fldChar w:fldCharType="begin"/>
      </w:r>
      <w:r>
        <w:instrText xml:space="preserve"> PAGEREF _Toc25419 \h </w:instrText>
      </w:r>
      <w:r>
        <w:fldChar w:fldCharType="separate"/>
      </w:r>
      <w:r>
        <w:t>20</w:t>
      </w:r>
      <w:r>
        <w:fldChar w:fldCharType="end"/>
      </w:r>
    </w:p>
    <w:p>
      <w:pPr>
        <w:pStyle w:val="17"/>
        <w:tabs>
          <w:tab w:val="right" w:pos="2000"/>
          <w:tab w:val="right" w:leader="dot" w:pos="9641"/>
          <w:tab w:val="clear" w:pos="9639"/>
        </w:tabs>
      </w:pPr>
      <w:r>
        <w:rPr>
          <w:rFonts w:hint="eastAsia"/>
          <w:highlight w:val="none"/>
          <w:lang w:eastAsia="zh-CN"/>
        </w:rPr>
        <w:t>5.</w:t>
      </w:r>
      <w:r>
        <w:rPr>
          <w:rFonts w:hint="eastAsia"/>
          <w:highlight w:val="none"/>
          <w:lang w:val="en-US" w:eastAsia="zh-CN"/>
        </w:rPr>
        <w:t>5</w:t>
      </w:r>
      <w:r>
        <w:rPr>
          <w:rFonts w:hint="eastAsia"/>
          <w:highlight w:val="none"/>
          <w:lang w:eastAsia="zh-CN"/>
        </w:rPr>
        <w:t>.5</w:t>
      </w:r>
      <w:r>
        <w:rPr>
          <w:rFonts w:hint="eastAsia"/>
          <w:highlight w:val="none"/>
          <w:lang w:eastAsia="zh-CN"/>
        </w:rPr>
        <w:tab/>
      </w:r>
      <w:r>
        <w:rPr>
          <w:rFonts w:hint="eastAsia"/>
          <w:highlight w:val="none"/>
          <w:lang w:eastAsia="zh-CN"/>
        </w:rPr>
        <w:t>Evaluation</w:t>
      </w:r>
      <w:r>
        <w:tab/>
      </w:r>
      <w:r>
        <w:fldChar w:fldCharType="begin"/>
      </w:r>
      <w:r>
        <w:instrText xml:space="preserve"> PAGEREF _Toc332 \h </w:instrText>
      </w:r>
      <w:r>
        <w:fldChar w:fldCharType="separate"/>
      </w:r>
      <w:r>
        <w:t>21</w:t>
      </w:r>
      <w:r>
        <w:fldChar w:fldCharType="end"/>
      </w:r>
    </w:p>
    <w:p>
      <w:pPr>
        <w:pStyle w:val="17"/>
        <w:tabs>
          <w:tab w:val="right" w:pos="2000"/>
          <w:tab w:val="right" w:leader="dot" w:pos="9641"/>
          <w:tab w:val="clear" w:pos="9639"/>
        </w:tabs>
      </w:pPr>
      <w:r>
        <w:rPr>
          <w:rFonts w:hint="eastAsia"/>
          <w:highlight w:val="none"/>
          <w:lang w:eastAsia="zh-CN"/>
        </w:rPr>
        <w:t>5.</w:t>
      </w:r>
      <w:r>
        <w:rPr>
          <w:rFonts w:hint="eastAsia"/>
          <w:highlight w:val="none"/>
          <w:lang w:val="en-US" w:eastAsia="zh-CN"/>
        </w:rPr>
        <w:t>5</w:t>
      </w:r>
      <w:r>
        <w:rPr>
          <w:rFonts w:hint="eastAsia"/>
          <w:highlight w:val="none"/>
          <w:lang w:eastAsia="zh-CN"/>
        </w:rPr>
        <w:t>.</w:t>
      </w:r>
      <w:r>
        <w:rPr>
          <w:highlight w:val="none"/>
          <w:lang w:eastAsia="zh-CN"/>
        </w:rPr>
        <w:t>6</w:t>
      </w:r>
      <w:r>
        <w:rPr>
          <w:rFonts w:hint="eastAsia"/>
          <w:highlight w:val="none"/>
          <w:lang w:eastAsia="zh-CN"/>
        </w:rPr>
        <w:tab/>
      </w:r>
      <w:r>
        <w:rPr>
          <w:rFonts w:hint="eastAsia"/>
          <w:highlight w:val="none"/>
          <w:lang w:eastAsia="zh-CN"/>
        </w:rPr>
        <w:t>Conclusion</w:t>
      </w:r>
      <w:r>
        <w:tab/>
      </w:r>
      <w:r>
        <w:fldChar w:fldCharType="begin"/>
      </w:r>
      <w:r>
        <w:instrText xml:space="preserve"> PAGEREF _Toc12105 \h </w:instrText>
      </w:r>
      <w:r>
        <w:fldChar w:fldCharType="separate"/>
      </w:r>
      <w:r>
        <w:t>21</w:t>
      </w:r>
      <w:r>
        <w:fldChar w:fldCharType="end"/>
      </w:r>
    </w:p>
    <w:p>
      <w:pPr>
        <w:pStyle w:val="19"/>
        <w:tabs>
          <w:tab w:val="right" w:pos="2000"/>
          <w:tab w:val="right" w:leader="dot" w:pos="9641"/>
          <w:tab w:val="clear" w:pos="9639"/>
        </w:tabs>
      </w:pPr>
      <w:r>
        <w:rPr>
          <w:rFonts w:hint="eastAsia"/>
          <w:lang w:eastAsia="zh-CN"/>
        </w:rPr>
        <w:t>6</w:t>
      </w:r>
      <w:r>
        <w:tab/>
      </w:r>
      <w:r>
        <w:t>Conclusions and recommendations</w:t>
      </w:r>
      <w:r>
        <w:tab/>
      </w:r>
      <w:r>
        <w:fldChar w:fldCharType="begin"/>
      </w:r>
      <w:r>
        <w:instrText xml:space="preserve"> PAGEREF _Toc24775 \h </w:instrText>
      </w:r>
      <w:r>
        <w:fldChar w:fldCharType="separate"/>
      </w:r>
      <w:r>
        <w:t>21</w:t>
      </w:r>
      <w:r>
        <w:fldChar w:fldCharType="end"/>
      </w:r>
    </w:p>
    <w:p>
      <w:pPr>
        <w:pStyle w:val="75"/>
        <w:tabs>
          <w:tab w:val="right" w:leader="dot" w:pos="9641"/>
          <w:tab w:val="clear" w:pos="9639"/>
        </w:tabs>
      </w:pPr>
      <w:r>
        <w:t xml:space="preserve">Annex A: </w:t>
      </w:r>
      <w:r>
        <w:rPr>
          <w:rFonts w:hint="eastAsia" w:eastAsia="宋体"/>
          <w:lang w:val="en-US" w:eastAsia="zh-CN"/>
        </w:rPr>
        <w:tab/>
      </w:r>
      <w:r>
        <w:t>Change history</w:t>
      </w:r>
      <w:r>
        <w:tab/>
      </w:r>
      <w:r>
        <w:fldChar w:fldCharType="begin"/>
      </w:r>
      <w:r>
        <w:instrText xml:space="preserve"> PAGEREF _Toc24476 \h </w:instrText>
      </w:r>
      <w:r>
        <w:fldChar w:fldCharType="separate"/>
      </w:r>
      <w:r>
        <w:t>22</w:t>
      </w:r>
      <w:r>
        <w:fldChar w:fldCharType="end"/>
      </w:r>
    </w:p>
    <w:p>
      <w:r>
        <w:fldChar w:fldCharType="end"/>
      </w:r>
    </w:p>
    <w:p>
      <w:r>
        <w:br w:type="page"/>
      </w:r>
    </w:p>
    <w:p>
      <w:pPr>
        <w:pStyle w:val="3"/>
      </w:pPr>
      <w:bookmarkStart w:id="15" w:name="foreword"/>
      <w:bookmarkEnd w:id="15"/>
      <w:bookmarkStart w:id="16" w:name="_Toc3831"/>
      <w:bookmarkStart w:id="17" w:name="_Toc25062"/>
      <w:bookmarkStart w:id="18" w:name="_Toc183587608"/>
      <w:bookmarkStart w:id="19" w:name="_Toc120"/>
      <w:bookmarkStart w:id="20" w:name="_Toc5762"/>
      <w:bookmarkStart w:id="21" w:name="_Toc7088"/>
      <w:r>
        <w:t>Foreword</w:t>
      </w:r>
      <w:bookmarkEnd w:id="16"/>
      <w:bookmarkEnd w:id="17"/>
      <w:bookmarkEnd w:id="18"/>
      <w:bookmarkEnd w:id="19"/>
      <w:bookmarkEnd w:id="20"/>
      <w:bookmarkEnd w:id="21"/>
    </w:p>
    <w:p>
      <w:r>
        <w:t xml:space="preserve">This Technical </w:t>
      </w:r>
      <w:bookmarkStart w:id="22" w:name="spectype3"/>
      <w:r>
        <w:t>Report</w:t>
      </w:r>
      <w:bookmarkEnd w:id="22"/>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1"/>
      </w:pPr>
      <w:r>
        <w:t>Version x.y.z</w:t>
      </w:r>
    </w:p>
    <w:p>
      <w:pPr>
        <w:pStyle w:val="111"/>
      </w:pPr>
      <w:r>
        <w:t>where:</w:t>
      </w:r>
    </w:p>
    <w:p>
      <w:pPr>
        <w:pStyle w:val="122"/>
      </w:pPr>
      <w:r>
        <w:t>x</w:t>
      </w:r>
      <w:r>
        <w:tab/>
      </w:r>
      <w:r>
        <w:t>the first digit:</w:t>
      </w:r>
    </w:p>
    <w:p>
      <w:pPr>
        <w:pStyle w:val="123"/>
      </w:pPr>
      <w:r>
        <w:t>1</w:t>
      </w:r>
      <w:r>
        <w:tab/>
      </w:r>
      <w:r>
        <w:t>presented to TSG for information;</w:t>
      </w:r>
    </w:p>
    <w:p>
      <w:pPr>
        <w:pStyle w:val="123"/>
      </w:pPr>
      <w:r>
        <w:t>2</w:t>
      </w:r>
      <w:r>
        <w:tab/>
      </w:r>
      <w:r>
        <w:t>presented to TSG for approval;</w:t>
      </w:r>
    </w:p>
    <w:p>
      <w:pPr>
        <w:pStyle w:val="123"/>
      </w:pPr>
      <w:r>
        <w:t>3</w:t>
      </w:r>
      <w:r>
        <w:tab/>
      </w:r>
      <w:r>
        <w:t>or greater indicates TSG approved document under change control.</w:t>
      </w:r>
    </w:p>
    <w:p>
      <w:pPr>
        <w:pStyle w:val="122"/>
      </w:pPr>
      <w:r>
        <w:t>y</w:t>
      </w:r>
      <w:r>
        <w:tab/>
      </w:r>
      <w:r>
        <w:t>the second digit is incremented for all changes of substance, i.e. technical enhancements, corrections, updates, etc.</w:t>
      </w:r>
    </w:p>
    <w:p>
      <w:pPr>
        <w:pStyle w:val="122"/>
      </w:pPr>
      <w:r>
        <w:t>z</w:t>
      </w:r>
      <w:r>
        <w:tab/>
      </w:r>
      <w:r>
        <w:t>the third digit is incremented when editorial only changes have been incorporated in the document.</w:t>
      </w:r>
    </w:p>
    <w:p>
      <w:r>
        <w:t>In the present document, modal verbs have the following meanings:</w:t>
      </w:r>
    </w:p>
    <w:p>
      <w:pPr>
        <w:pStyle w:val="107"/>
      </w:pPr>
      <w:r>
        <w:rPr>
          <w:b/>
        </w:rPr>
        <w:t>shall</w:t>
      </w:r>
      <w:r>
        <w:tab/>
      </w:r>
      <w:r>
        <w:tab/>
      </w:r>
      <w:r>
        <w:t>indicates a mandatory requirement to do something</w:t>
      </w:r>
    </w:p>
    <w:p>
      <w:pPr>
        <w:pStyle w:val="107"/>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7"/>
      </w:pPr>
      <w:r>
        <w:rPr>
          <w:b/>
        </w:rPr>
        <w:t>should</w:t>
      </w:r>
      <w:r>
        <w:tab/>
      </w:r>
      <w:r>
        <w:tab/>
      </w:r>
      <w:r>
        <w:t>indicates a recommendation to do something</w:t>
      </w:r>
    </w:p>
    <w:p>
      <w:pPr>
        <w:pStyle w:val="107"/>
      </w:pPr>
      <w:r>
        <w:rPr>
          <w:b/>
        </w:rPr>
        <w:t>should not</w:t>
      </w:r>
      <w:r>
        <w:tab/>
      </w:r>
      <w:r>
        <w:t>indicates a recommendation not to do something</w:t>
      </w:r>
    </w:p>
    <w:p>
      <w:pPr>
        <w:pStyle w:val="107"/>
      </w:pPr>
      <w:r>
        <w:rPr>
          <w:b/>
        </w:rPr>
        <w:t>may</w:t>
      </w:r>
      <w:r>
        <w:tab/>
      </w:r>
      <w:r>
        <w:tab/>
      </w:r>
      <w:r>
        <w:t>indicates permission to do something</w:t>
      </w:r>
    </w:p>
    <w:p>
      <w:pPr>
        <w:pStyle w:val="107"/>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7"/>
      </w:pPr>
      <w:r>
        <w:rPr>
          <w:b/>
        </w:rPr>
        <w:t>can</w:t>
      </w:r>
      <w:r>
        <w:tab/>
      </w:r>
      <w:r>
        <w:tab/>
      </w:r>
      <w:r>
        <w:t>indicates that something is possible</w:t>
      </w:r>
    </w:p>
    <w:p>
      <w:pPr>
        <w:pStyle w:val="107"/>
      </w:pPr>
      <w:r>
        <w:rPr>
          <w:b/>
        </w:rPr>
        <w:t>cannot</w:t>
      </w:r>
      <w:r>
        <w:tab/>
      </w:r>
      <w:r>
        <w:tab/>
      </w:r>
      <w:r>
        <w:t>indicates that something is impossible</w:t>
      </w:r>
    </w:p>
    <w:p>
      <w:r>
        <w:t>The constructions "can" and "cannot" are not substitutes for "may" and "need not".</w:t>
      </w:r>
    </w:p>
    <w:p>
      <w:pPr>
        <w:pStyle w:val="107"/>
      </w:pPr>
      <w:r>
        <w:rPr>
          <w:b/>
        </w:rPr>
        <w:t>will</w:t>
      </w:r>
      <w:r>
        <w:tab/>
      </w:r>
      <w:r>
        <w:tab/>
      </w:r>
      <w:r>
        <w:t>indicates that something is certain or expected to happen as a result of action taken by an agency the behaviour of which is outside the scope of the present document</w:t>
      </w:r>
    </w:p>
    <w:p>
      <w:pPr>
        <w:pStyle w:val="107"/>
      </w:pPr>
      <w:r>
        <w:rPr>
          <w:b/>
        </w:rPr>
        <w:t>will not</w:t>
      </w:r>
      <w:r>
        <w:tab/>
      </w:r>
      <w:r>
        <w:tab/>
      </w:r>
      <w:r>
        <w:t>indicates that something is certain or expected not to happen as a result of action taken by an agency the behaviour of which is outside the scope of the present document</w:t>
      </w:r>
    </w:p>
    <w:p>
      <w:pPr>
        <w:pStyle w:val="107"/>
      </w:pPr>
      <w:r>
        <w:rPr>
          <w:b/>
        </w:rPr>
        <w:t>might</w:t>
      </w:r>
      <w:r>
        <w:tab/>
      </w:r>
      <w:r>
        <w:t>indicates a likelihood that something will happen as a result of action taken by some agency the behaviour of which is outside the scope of the present document</w:t>
      </w:r>
    </w:p>
    <w:p>
      <w:pPr>
        <w:pStyle w:val="107"/>
      </w:pPr>
      <w:r>
        <w:rPr>
          <w:b/>
        </w:rPr>
        <w:t>might not</w:t>
      </w:r>
      <w:r>
        <w:tab/>
      </w:r>
      <w:r>
        <w:t>indicates a likelihood that something will not happen as a result of action taken by some agency the behaviour of which is outside the scope of the present document</w:t>
      </w:r>
    </w:p>
    <w:p>
      <w:r>
        <w:t>In addition:</w:t>
      </w:r>
    </w:p>
    <w:p>
      <w:pPr>
        <w:pStyle w:val="107"/>
      </w:pPr>
      <w:r>
        <w:rPr>
          <w:b/>
        </w:rPr>
        <w:t>is</w:t>
      </w:r>
      <w:r>
        <w:tab/>
      </w:r>
      <w:r>
        <w:t>(or any other verb in the indicative mood) indicates a statement of fact</w:t>
      </w:r>
    </w:p>
    <w:p>
      <w:pPr>
        <w:pStyle w:val="107"/>
      </w:pPr>
      <w:r>
        <w:rPr>
          <w:b/>
        </w:rPr>
        <w:t>is not</w:t>
      </w:r>
      <w:r>
        <w:tab/>
      </w:r>
      <w:r>
        <w:t>(or any other negative verb in the indicative mood) indicates a statement of fact</w:t>
      </w:r>
    </w:p>
    <w:p>
      <w:r>
        <w:t>The constructions "is" and "is not" do not indicate requirements.</w:t>
      </w:r>
    </w:p>
    <w:p>
      <w:pPr>
        <w:pStyle w:val="3"/>
      </w:pPr>
      <w:bookmarkStart w:id="23" w:name="introduction"/>
      <w:bookmarkEnd w:id="23"/>
      <w:r>
        <w:br w:type="page"/>
      </w:r>
      <w:bookmarkStart w:id="24" w:name="scope"/>
      <w:bookmarkEnd w:id="24"/>
      <w:bookmarkStart w:id="25" w:name="_Toc19358"/>
      <w:bookmarkStart w:id="26" w:name="_Toc183587609"/>
      <w:bookmarkStart w:id="27" w:name="_Toc2033"/>
      <w:bookmarkStart w:id="28" w:name="_Toc18166"/>
      <w:bookmarkStart w:id="29" w:name="_Toc24238"/>
      <w:bookmarkStart w:id="30" w:name="_Toc28832"/>
      <w:r>
        <w:t>1</w:t>
      </w:r>
      <w:r>
        <w:tab/>
      </w:r>
      <w:r>
        <w:t>Scope</w:t>
      </w:r>
      <w:bookmarkEnd w:id="25"/>
      <w:bookmarkEnd w:id="26"/>
      <w:bookmarkEnd w:id="27"/>
      <w:bookmarkEnd w:id="28"/>
      <w:bookmarkEnd w:id="29"/>
      <w:bookmarkEnd w:id="30"/>
    </w:p>
    <w:p>
      <w:pPr>
        <w:rPr>
          <w:rFonts w:eastAsia="等线"/>
          <w:lang w:eastAsia="zh-CN"/>
        </w:rPr>
      </w:pPr>
      <w:r>
        <w:rPr>
          <w:rFonts w:hint="eastAsia" w:eastAsia="宋体"/>
        </w:rPr>
        <w:t>Th</w:t>
      </w:r>
      <w:r>
        <w:rPr>
          <w:rFonts w:eastAsia="宋体"/>
        </w:rPr>
        <w:t>e present document</w:t>
      </w:r>
      <w:r>
        <w:rPr>
          <w:rFonts w:hint="eastAsia" w:eastAsia="宋体"/>
        </w:rPr>
        <w:t xml:space="preserve"> studies</w:t>
      </w:r>
      <w:r>
        <w:rPr>
          <w:rFonts w:eastAsia="宋体"/>
        </w:rPr>
        <w:t xml:space="preserve"> the charging aspects for enhanced support of </w:t>
      </w:r>
      <w:r>
        <w:rPr>
          <w:rFonts w:hint="eastAsia" w:eastAsia="宋体"/>
          <w:lang w:eastAsia="zh-CN"/>
        </w:rPr>
        <w:t>next generation real time communication services</w:t>
      </w:r>
      <w:r>
        <w:rPr>
          <w:rFonts w:eastAsia="宋体"/>
          <w:lang w:eastAsia="zh-CN"/>
        </w:rPr>
        <w:t xml:space="preserve"> phase 2</w:t>
      </w:r>
      <w:r>
        <w:rPr>
          <w:rFonts w:eastAsia="宋体"/>
        </w:rPr>
        <w:t xml:space="preserve"> </w:t>
      </w:r>
      <w:r>
        <w:rPr>
          <w:rFonts w:eastAsia="等线"/>
        </w:rPr>
        <w:t xml:space="preserve">on the </w:t>
      </w:r>
      <w:r>
        <w:rPr>
          <w:rFonts w:eastAsia="宋体"/>
        </w:rPr>
        <w:t xml:space="preserve">TS </w:t>
      </w:r>
      <w:r>
        <w:rPr>
          <w:rFonts w:eastAsia="等线"/>
        </w:rPr>
        <w:t>23.501</w:t>
      </w:r>
      <w:r>
        <w:rPr>
          <w:rFonts w:eastAsia="宋体"/>
        </w:rPr>
        <w:t xml:space="preserve"> [2], TS </w:t>
      </w:r>
      <w:r>
        <w:rPr>
          <w:rFonts w:eastAsia="等线"/>
        </w:rPr>
        <w:t>23.50</w:t>
      </w:r>
      <w:r>
        <w:rPr>
          <w:rFonts w:hint="eastAsia" w:eastAsia="等线"/>
          <w:lang w:eastAsia="zh-CN"/>
        </w:rPr>
        <w:t>2</w:t>
      </w:r>
      <w:r>
        <w:rPr>
          <w:rFonts w:eastAsia="宋体"/>
        </w:rPr>
        <w:t xml:space="preserve"> [3], TS </w:t>
      </w:r>
      <w:r>
        <w:rPr>
          <w:rFonts w:eastAsia="等线"/>
        </w:rPr>
        <w:t>23.50</w:t>
      </w:r>
      <w:r>
        <w:rPr>
          <w:rFonts w:hint="eastAsia" w:eastAsia="等线"/>
          <w:lang w:eastAsia="zh-CN"/>
        </w:rPr>
        <w:t>3</w:t>
      </w:r>
      <w:r>
        <w:rPr>
          <w:rFonts w:eastAsia="宋体"/>
        </w:rPr>
        <w:t xml:space="preserve"> [4]</w:t>
      </w:r>
      <w:r>
        <w:rPr>
          <w:rFonts w:hint="eastAsia" w:eastAsia="宋体"/>
          <w:lang w:eastAsia="zh-CN"/>
        </w:rPr>
        <w:t xml:space="preserve">, </w:t>
      </w:r>
      <w:r>
        <w:rPr>
          <w:rFonts w:eastAsia="宋体"/>
        </w:rPr>
        <w:t xml:space="preserve">TS </w:t>
      </w:r>
      <w:r>
        <w:rPr>
          <w:rFonts w:eastAsia="等线"/>
        </w:rPr>
        <w:t>23.</w:t>
      </w:r>
      <w:r>
        <w:rPr>
          <w:rFonts w:hint="eastAsia" w:eastAsia="等线"/>
          <w:lang w:eastAsia="zh-CN"/>
        </w:rPr>
        <w:t>228</w:t>
      </w:r>
      <w:r>
        <w:rPr>
          <w:rFonts w:eastAsia="宋体"/>
        </w:rPr>
        <w:t xml:space="preserve"> [5]</w:t>
      </w:r>
      <w:r>
        <w:rPr>
          <w:rFonts w:hint="eastAsia" w:eastAsia="宋体"/>
          <w:lang w:eastAsia="zh-CN"/>
        </w:rPr>
        <w:t xml:space="preserve">, </w:t>
      </w:r>
      <w:r>
        <w:rPr>
          <w:rFonts w:eastAsia="宋体"/>
        </w:rPr>
        <w:t xml:space="preserve">TS </w:t>
      </w:r>
      <w:r>
        <w:rPr>
          <w:rFonts w:eastAsia="等线"/>
        </w:rPr>
        <w:t>2</w:t>
      </w:r>
      <w:r>
        <w:rPr>
          <w:rFonts w:hint="eastAsia" w:eastAsia="等线"/>
          <w:lang w:eastAsia="zh-CN"/>
        </w:rPr>
        <w:t>2</w:t>
      </w:r>
      <w:r>
        <w:rPr>
          <w:rFonts w:eastAsia="等线"/>
        </w:rPr>
        <w:t>.</w:t>
      </w:r>
      <w:r>
        <w:rPr>
          <w:rFonts w:hint="eastAsia" w:eastAsia="等线"/>
          <w:lang w:eastAsia="zh-CN"/>
        </w:rPr>
        <w:t>011</w:t>
      </w:r>
      <w:r>
        <w:rPr>
          <w:rFonts w:eastAsia="宋体"/>
        </w:rPr>
        <w:t xml:space="preserve"> [</w:t>
      </w:r>
      <w:r>
        <w:rPr>
          <w:rFonts w:hint="eastAsia" w:eastAsia="宋体"/>
          <w:lang w:eastAsia="zh-CN"/>
        </w:rPr>
        <w:t>6</w:t>
      </w:r>
      <w:r>
        <w:rPr>
          <w:rFonts w:eastAsia="宋体"/>
        </w:rPr>
        <w:t>]</w:t>
      </w:r>
      <w:r>
        <w:rPr>
          <w:rFonts w:hint="eastAsia" w:eastAsia="宋体"/>
          <w:lang w:eastAsia="zh-CN"/>
        </w:rPr>
        <w:t xml:space="preserve">, </w:t>
      </w:r>
      <w:r>
        <w:rPr>
          <w:rFonts w:eastAsia="宋体"/>
        </w:rPr>
        <w:t xml:space="preserve">TS </w:t>
      </w:r>
      <w:r>
        <w:rPr>
          <w:rFonts w:eastAsia="等线"/>
        </w:rPr>
        <w:t>2</w:t>
      </w:r>
      <w:r>
        <w:rPr>
          <w:rFonts w:hint="eastAsia" w:eastAsia="等线"/>
          <w:lang w:eastAsia="zh-CN"/>
        </w:rPr>
        <w:t>2</w:t>
      </w:r>
      <w:r>
        <w:rPr>
          <w:rFonts w:eastAsia="等线"/>
        </w:rPr>
        <w:t>.</w:t>
      </w:r>
      <w:r>
        <w:rPr>
          <w:rFonts w:hint="eastAsia" w:eastAsia="等线"/>
          <w:lang w:eastAsia="zh-CN"/>
        </w:rPr>
        <w:t>156</w:t>
      </w:r>
      <w:r>
        <w:rPr>
          <w:rFonts w:eastAsia="宋体"/>
        </w:rPr>
        <w:t xml:space="preserve"> [</w:t>
      </w:r>
      <w:r>
        <w:rPr>
          <w:rFonts w:hint="eastAsia" w:eastAsia="宋体"/>
          <w:lang w:eastAsia="zh-CN"/>
        </w:rPr>
        <w:t>7</w:t>
      </w:r>
      <w:r>
        <w:rPr>
          <w:rFonts w:eastAsia="宋体"/>
        </w:rPr>
        <w:t>]</w:t>
      </w:r>
      <w:r>
        <w:rPr>
          <w:rFonts w:hint="eastAsia" w:eastAsia="宋体"/>
          <w:lang w:eastAsia="zh-CN"/>
        </w:rPr>
        <w:t xml:space="preserve"> </w:t>
      </w:r>
      <w:r>
        <w:rPr>
          <w:rFonts w:eastAsia="等线"/>
        </w:rPr>
        <w:t>and</w:t>
      </w:r>
      <w:r>
        <w:rPr>
          <w:rFonts w:hint="eastAsia" w:eastAsia="等线"/>
          <w:lang w:eastAsia="zh-CN"/>
        </w:rPr>
        <w:t xml:space="preserve"> </w:t>
      </w:r>
      <w:r>
        <w:rPr>
          <w:rFonts w:hint="eastAsia" w:eastAsia="宋体"/>
          <w:lang w:eastAsia="zh-CN"/>
        </w:rPr>
        <w:t xml:space="preserve">TS </w:t>
      </w:r>
      <w:r>
        <w:rPr>
          <w:rFonts w:eastAsia="宋体"/>
        </w:rPr>
        <w:t>26.114 [</w:t>
      </w:r>
      <w:r>
        <w:rPr>
          <w:rFonts w:hint="eastAsia" w:eastAsia="宋体"/>
          <w:lang w:eastAsia="zh-CN"/>
        </w:rPr>
        <w:t>8</w:t>
      </w:r>
      <w:r>
        <w:rPr>
          <w:rFonts w:eastAsia="宋体"/>
        </w:rPr>
        <w:t>]</w:t>
      </w:r>
      <w:r>
        <w:rPr>
          <w:rFonts w:hint="eastAsia" w:eastAsia="宋体"/>
          <w:lang w:eastAsia="zh-CN"/>
        </w:rPr>
        <w:t xml:space="preserve"> </w:t>
      </w:r>
      <w:r>
        <w:rPr>
          <w:rFonts w:eastAsia="等线"/>
          <w:lang w:eastAsia="zh-CN"/>
        </w:rPr>
        <w:t>incorporating</w:t>
      </w:r>
      <w:r>
        <w:rPr>
          <w:rFonts w:hint="eastAsia" w:eastAsia="等线"/>
          <w:lang w:eastAsia="zh-CN"/>
        </w:rPr>
        <w:t xml:space="preserve"> </w:t>
      </w:r>
      <w:r>
        <w:rPr>
          <w:rFonts w:eastAsia="等线"/>
          <w:lang w:eastAsia="zh-CN"/>
        </w:rPr>
        <w:t xml:space="preserve">conclusions from </w:t>
      </w:r>
      <w:r>
        <w:rPr>
          <w:rFonts w:eastAsia="宋体"/>
        </w:rPr>
        <w:t>TR 23.700-</w:t>
      </w:r>
      <w:r>
        <w:rPr>
          <w:rFonts w:hint="eastAsia" w:eastAsia="宋体"/>
          <w:lang w:eastAsia="zh-CN"/>
        </w:rPr>
        <w:t>7</w:t>
      </w:r>
      <w:r>
        <w:rPr>
          <w:rFonts w:eastAsia="宋体"/>
        </w:rPr>
        <w:t>7 [</w:t>
      </w:r>
      <w:r>
        <w:rPr>
          <w:rFonts w:hint="eastAsia" w:eastAsia="宋体"/>
          <w:lang w:eastAsia="zh-CN"/>
        </w:rPr>
        <w:t>9</w:t>
      </w:r>
      <w:r>
        <w:rPr>
          <w:rFonts w:eastAsia="宋体"/>
        </w:rPr>
        <w:t>]</w:t>
      </w:r>
      <w:r>
        <w:rPr>
          <w:rFonts w:eastAsia="等线"/>
          <w:lang w:eastAsia="zh-CN"/>
        </w:rPr>
        <w:t>.</w:t>
      </w:r>
    </w:p>
    <w:p>
      <w:pPr>
        <w:rPr>
          <w:rFonts w:eastAsia="宋体"/>
          <w:lang w:eastAsia="zh-CN"/>
        </w:rPr>
      </w:pPr>
      <w:r>
        <w:rPr>
          <w:rFonts w:eastAsia="宋体"/>
        </w:rPr>
        <w:t>The following is studied:</w:t>
      </w:r>
    </w:p>
    <w:p>
      <w:pPr>
        <w:pStyle w:val="111"/>
        <w:rPr>
          <w:rFonts w:eastAsia="宋体"/>
          <w:lang w:eastAsia="zh-CN"/>
        </w:rPr>
      </w:pPr>
      <w:r>
        <w:rPr>
          <w:rFonts w:eastAsia="宋体"/>
          <w:lang w:eastAsia="ja-JP"/>
        </w:rPr>
        <w:t>-</w:t>
      </w:r>
      <w:r>
        <w:rPr>
          <w:rFonts w:eastAsia="宋体"/>
          <w:lang w:eastAsia="ja-JP"/>
        </w:rPr>
        <w:tab/>
      </w:r>
      <w:r>
        <w:rPr>
          <w:rFonts w:eastAsia="宋体"/>
          <w:lang w:eastAsia="ja-JP"/>
        </w:rPr>
        <w:t>Identify charging scenarios and potential charging requirement</w:t>
      </w:r>
      <w:r>
        <w:rPr>
          <w:rFonts w:eastAsia="宋体"/>
          <w:lang w:eastAsia="zh-CN"/>
        </w:rPr>
        <w:t>s</w:t>
      </w:r>
      <w:r>
        <w:rPr>
          <w:rFonts w:eastAsia="宋体"/>
          <w:lang w:eastAsia="ja-JP"/>
        </w:rPr>
        <w:t xml:space="preserve"> </w:t>
      </w:r>
      <w:r>
        <w:rPr>
          <w:rFonts w:eastAsia="宋体"/>
          <w:lang w:eastAsia="zh-CN"/>
        </w:rPr>
        <w:t xml:space="preserve">to support the following aspects </w:t>
      </w:r>
      <w:r>
        <w:rPr>
          <w:rFonts w:hint="eastAsia" w:eastAsia="宋体"/>
          <w:lang w:eastAsia="zh-CN"/>
        </w:rPr>
        <w:t>of</w:t>
      </w:r>
      <w:r>
        <w:rPr>
          <w:rFonts w:eastAsia="宋体"/>
          <w:lang w:eastAsia="zh-CN"/>
        </w:rPr>
        <w:t xml:space="preserve"> </w:t>
      </w:r>
      <w:r>
        <w:rPr>
          <w:rFonts w:eastAsia="宋体"/>
          <w:lang w:eastAsia="ja-JP"/>
        </w:rPr>
        <w:t>IMS network capabilities exposure</w:t>
      </w:r>
      <w:r>
        <w:rPr>
          <w:rFonts w:eastAsia="宋体"/>
          <w:lang w:eastAsia="zh-CN"/>
        </w:rPr>
        <w:t xml:space="preserve">, </w:t>
      </w:r>
      <w:r>
        <w:rPr>
          <w:rFonts w:hint="eastAsia" w:eastAsia="宋体"/>
          <w:lang w:eastAsia="zh-CN"/>
        </w:rPr>
        <w:t>s</w:t>
      </w:r>
      <w:r>
        <w:rPr>
          <w:rFonts w:eastAsia="宋体"/>
          <w:lang w:eastAsia="ja-JP"/>
        </w:rPr>
        <w:t xml:space="preserve">tandalone </w:t>
      </w:r>
      <w:r>
        <w:rPr>
          <w:rFonts w:hint="eastAsia" w:eastAsia="宋体"/>
          <w:lang w:eastAsia="zh-CN"/>
        </w:rPr>
        <w:t xml:space="preserve">IMS </w:t>
      </w:r>
      <w:r>
        <w:rPr>
          <w:rFonts w:eastAsia="宋体"/>
          <w:lang w:eastAsia="ja-JP"/>
        </w:rPr>
        <w:t>data channel</w:t>
      </w:r>
      <w:r>
        <w:rPr>
          <w:rFonts w:hint="eastAsia" w:eastAsia="宋体"/>
          <w:lang w:eastAsia="zh-CN"/>
        </w:rPr>
        <w:t>, a</w:t>
      </w:r>
      <w:r>
        <w:rPr>
          <w:rFonts w:eastAsia="宋体"/>
          <w:lang w:eastAsia="ja-JP"/>
        </w:rPr>
        <w:t>vatar communication</w:t>
      </w:r>
      <w:r>
        <w:rPr>
          <w:rFonts w:hint="eastAsia" w:eastAsia="宋体"/>
          <w:lang w:eastAsia="zh-CN"/>
        </w:rPr>
        <w:t>, s</w:t>
      </w:r>
      <w:r>
        <w:rPr>
          <w:rFonts w:eastAsia="宋体"/>
          <w:lang w:eastAsia="ja-JP"/>
        </w:rPr>
        <w:t xml:space="preserve">ervices over IMS </w:t>
      </w:r>
      <w:r>
        <w:rPr>
          <w:rFonts w:hint="eastAsia" w:eastAsia="宋体"/>
          <w:lang w:eastAsia="zh-CN"/>
        </w:rPr>
        <w:t>d</w:t>
      </w:r>
      <w:r>
        <w:rPr>
          <w:rFonts w:eastAsia="宋体"/>
          <w:lang w:eastAsia="ja-JP"/>
        </w:rPr>
        <w:t xml:space="preserve">ata </w:t>
      </w:r>
      <w:r>
        <w:rPr>
          <w:rFonts w:hint="eastAsia" w:eastAsia="宋体"/>
          <w:lang w:eastAsia="zh-CN"/>
        </w:rPr>
        <w:t>c</w:t>
      </w:r>
      <w:r>
        <w:rPr>
          <w:rFonts w:eastAsia="宋体"/>
          <w:lang w:eastAsia="ja-JP"/>
        </w:rPr>
        <w:t>hannel as a part of 3GPP PS Data Off Exempt Services</w:t>
      </w:r>
      <w:r>
        <w:rPr>
          <w:rFonts w:hint="eastAsia" w:eastAsia="宋体"/>
          <w:lang w:eastAsia="zh-CN"/>
        </w:rPr>
        <w:t xml:space="preserve">, and </w:t>
      </w:r>
      <w:r>
        <w:rPr>
          <w:rFonts w:eastAsia="等线"/>
          <w:lang w:eastAsia="zh-CN"/>
        </w:rPr>
        <w:t>IMS data channel applications</w:t>
      </w:r>
      <w:r>
        <w:rPr>
          <w:rFonts w:hint="eastAsia" w:eastAsia="等线"/>
          <w:lang w:eastAsia="zh-CN"/>
        </w:rPr>
        <w:t xml:space="preserve"> d</w:t>
      </w:r>
      <w:r>
        <w:rPr>
          <w:rFonts w:eastAsia="等线"/>
          <w:lang w:eastAsia="zh-CN"/>
        </w:rPr>
        <w:t>ownload</w:t>
      </w:r>
      <w:r>
        <w:rPr>
          <w:rFonts w:hint="eastAsia" w:eastAsia="宋体"/>
          <w:lang w:eastAsia="zh-CN"/>
        </w:rPr>
        <w:t>.</w:t>
      </w:r>
    </w:p>
    <w:p>
      <w:pPr>
        <w:pStyle w:val="111"/>
      </w:pPr>
      <w:r>
        <w:rPr>
          <w:rFonts w:eastAsia="宋体"/>
          <w:lang w:eastAsia="ja-JP"/>
        </w:rPr>
        <w:t>-</w:t>
      </w:r>
      <w:r>
        <w:rPr>
          <w:rFonts w:eastAsia="宋体"/>
          <w:lang w:eastAsia="ja-JP"/>
        </w:rPr>
        <w:tab/>
      </w:r>
      <w:r>
        <w:rPr>
          <w:rFonts w:hint="eastAsia" w:eastAsia="宋体"/>
          <w:lang w:eastAsia="zh-CN"/>
        </w:rPr>
        <w:t>I</w:t>
      </w:r>
      <w:r>
        <w:rPr>
          <w:rFonts w:hint="eastAsia" w:eastAsia="宋体"/>
          <w:lang w:eastAsia="ja-JP"/>
        </w:rPr>
        <w:t xml:space="preserve">nvestigate the </w:t>
      </w:r>
      <w:r>
        <w:rPr>
          <w:rFonts w:eastAsia="宋体"/>
          <w:lang w:eastAsia="ja-JP"/>
        </w:rPr>
        <w:t>potential</w:t>
      </w:r>
      <w:r>
        <w:rPr>
          <w:rFonts w:hint="eastAsia" w:eastAsia="宋体"/>
          <w:lang w:eastAsia="zh-CN"/>
        </w:rPr>
        <w:t xml:space="preserve"> </w:t>
      </w:r>
      <w:r>
        <w:rPr>
          <w:rFonts w:hint="eastAsia" w:eastAsia="宋体"/>
          <w:lang w:eastAsia="ja-JP"/>
        </w:rPr>
        <w:t xml:space="preserve">solutions to </w:t>
      </w:r>
      <w:r>
        <w:rPr>
          <w:rFonts w:hint="eastAsia" w:eastAsia="宋体"/>
          <w:lang w:eastAsia="zh-CN"/>
        </w:rPr>
        <w:t xml:space="preserve">support the above </w:t>
      </w:r>
      <w:r>
        <w:rPr>
          <w:rFonts w:eastAsia="宋体"/>
          <w:lang w:eastAsia="ja-JP"/>
        </w:rPr>
        <w:t>charging scenarios and charging requirement</w:t>
      </w:r>
      <w:r>
        <w:rPr>
          <w:rFonts w:hint="eastAsia" w:eastAsia="宋体"/>
          <w:lang w:eastAsia="zh-CN"/>
        </w:rPr>
        <w:t>s</w:t>
      </w:r>
      <w:r>
        <w:rPr>
          <w:rFonts w:eastAsia="宋体"/>
          <w:lang w:eastAsia="ja-JP"/>
        </w:rPr>
        <w:t>.</w:t>
      </w:r>
      <w:r>
        <w:rPr>
          <w:rFonts w:hint="eastAsia" w:eastAsia="宋体"/>
          <w:lang w:eastAsia="zh-CN"/>
        </w:rPr>
        <w:t xml:space="preserve"> </w:t>
      </w:r>
    </w:p>
    <w:p>
      <w:pPr>
        <w:pStyle w:val="3"/>
      </w:pPr>
      <w:bookmarkStart w:id="31" w:name="references"/>
      <w:bookmarkEnd w:id="31"/>
      <w:bookmarkStart w:id="32" w:name="_Toc19474"/>
      <w:bookmarkStart w:id="33" w:name="_Toc31460"/>
      <w:bookmarkStart w:id="34" w:name="_Toc183587610"/>
      <w:bookmarkStart w:id="35" w:name="_Toc26733"/>
      <w:bookmarkStart w:id="36" w:name="_Toc23190"/>
      <w:bookmarkStart w:id="37" w:name="_Toc12432"/>
      <w:r>
        <w:t>2</w:t>
      </w:r>
      <w:r>
        <w:tab/>
      </w:r>
      <w:r>
        <w:t>References</w:t>
      </w:r>
      <w:bookmarkEnd w:id="32"/>
      <w:bookmarkEnd w:id="33"/>
      <w:bookmarkEnd w:id="34"/>
      <w:bookmarkEnd w:id="35"/>
      <w:bookmarkEnd w:id="36"/>
      <w:bookmarkEnd w:id="37"/>
    </w:p>
    <w:p>
      <w:r>
        <w:t>The following documents contain provisions which, through reference in this text, constitute provisions of the present document.</w:t>
      </w:r>
    </w:p>
    <w:p>
      <w:pPr>
        <w:pStyle w:val="111"/>
      </w:pPr>
      <w:r>
        <w:t>-</w:t>
      </w:r>
      <w:r>
        <w:tab/>
      </w:r>
      <w:r>
        <w:t>References are either specific (identified by date of publication, edition number, version number, etc.) or non</w:t>
      </w:r>
      <w:r>
        <w:noBreakHyphen/>
      </w:r>
      <w:r>
        <w:t>specific.</w:t>
      </w:r>
    </w:p>
    <w:p>
      <w:pPr>
        <w:pStyle w:val="111"/>
      </w:pPr>
      <w:r>
        <w:t>-</w:t>
      </w:r>
      <w:r>
        <w:tab/>
      </w:r>
      <w:r>
        <w:t>For a specific reference, subsequent revisions do not apply.</w:t>
      </w:r>
    </w:p>
    <w:p>
      <w:pPr>
        <w:pStyle w:val="111"/>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7"/>
      </w:pPr>
      <w:r>
        <w:t>[1]</w:t>
      </w:r>
      <w:r>
        <w:tab/>
      </w:r>
      <w:r>
        <w:t>3GPP TR 21.905: "Vocabulary for 3GPP Specifications".</w:t>
      </w:r>
    </w:p>
    <w:p>
      <w:pPr>
        <w:pStyle w:val="107"/>
        <w:rPr>
          <w:rFonts w:eastAsia="等线"/>
          <w:lang w:eastAsia="zh-CN"/>
        </w:rPr>
      </w:pPr>
      <w:r>
        <w:rPr>
          <w:rFonts w:eastAsia="等线"/>
        </w:rPr>
        <w:t>[</w:t>
      </w:r>
      <w:r>
        <w:rPr>
          <w:rFonts w:hint="eastAsia" w:eastAsia="等线"/>
          <w:lang w:eastAsia="zh-CN"/>
        </w:rPr>
        <w:t>2</w:t>
      </w:r>
      <w:r>
        <w:rPr>
          <w:rFonts w:eastAsia="等线"/>
        </w:rPr>
        <w:t>]</w:t>
      </w:r>
      <w:r>
        <w:rPr>
          <w:rFonts w:eastAsia="等线"/>
        </w:rPr>
        <w:tab/>
      </w:r>
      <w:r>
        <w:rPr>
          <w:rFonts w:eastAsia="等线"/>
        </w:rPr>
        <w:t>3GPP T</w:t>
      </w:r>
      <w:r>
        <w:rPr>
          <w:rFonts w:hint="eastAsia" w:eastAsia="等线"/>
          <w:lang w:eastAsia="zh-CN"/>
        </w:rPr>
        <w:t>S</w:t>
      </w:r>
      <w:r>
        <w:rPr>
          <w:rFonts w:eastAsia="等线"/>
        </w:rPr>
        <w:t> 23.501: "System Architecture for the 5G System (5GS); Stage 2".</w:t>
      </w:r>
    </w:p>
    <w:p>
      <w:pPr>
        <w:pStyle w:val="107"/>
        <w:rPr>
          <w:rFonts w:eastAsia="等线"/>
        </w:rPr>
      </w:pPr>
      <w:r>
        <w:rPr>
          <w:rFonts w:eastAsia="等线"/>
        </w:rPr>
        <w:t>[</w:t>
      </w:r>
      <w:r>
        <w:rPr>
          <w:rFonts w:hint="eastAsia" w:eastAsia="等线"/>
          <w:lang w:eastAsia="zh-CN"/>
        </w:rPr>
        <w:t>3</w:t>
      </w:r>
      <w:r>
        <w:rPr>
          <w:rFonts w:eastAsia="等线"/>
        </w:rPr>
        <w:t>]</w:t>
      </w:r>
      <w:r>
        <w:rPr>
          <w:rFonts w:eastAsia="等线"/>
        </w:rPr>
        <w:tab/>
      </w:r>
      <w:r>
        <w:rPr>
          <w:rFonts w:eastAsia="等线"/>
        </w:rPr>
        <w:t>3GPP T</w:t>
      </w:r>
      <w:r>
        <w:rPr>
          <w:rFonts w:hint="eastAsia" w:eastAsia="等线"/>
          <w:lang w:eastAsia="zh-CN"/>
        </w:rPr>
        <w:t>S</w:t>
      </w:r>
      <w:r>
        <w:rPr>
          <w:rFonts w:eastAsia="等线"/>
        </w:rPr>
        <w:t> 23.50</w:t>
      </w:r>
      <w:r>
        <w:rPr>
          <w:rFonts w:hint="eastAsia" w:eastAsia="等线"/>
          <w:lang w:eastAsia="zh-CN"/>
        </w:rPr>
        <w:t>2</w:t>
      </w:r>
      <w:r>
        <w:rPr>
          <w:rFonts w:eastAsia="等线"/>
        </w:rPr>
        <w:t>: "Procedures for the 5G System; Stage 2".</w:t>
      </w:r>
    </w:p>
    <w:p>
      <w:pPr>
        <w:pStyle w:val="107"/>
        <w:rPr>
          <w:rFonts w:eastAsia="等线"/>
        </w:rPr>
      </w:pPr>
      <w:r>
        <w:rPr>
          <w:rFonts w:eastAsia="等线"/>
        </w:rPr>
        <w:t>[</w:t>
      </w:r>
      <w:r>
        <w:rPr>
          <w:rFonts w:hint="eastAsia" w:eastAsia="等线"/>
          <w:lang w:eastAsia="zh-CN"/>
        </w:rPr>
        <w:t>4</w:t>
      </w:r>
      <w:r>
        <w:rPr>
          <w:rFonts w:eastAsia="等线"/>
        </w:rPr>
        <w:t>]</w:t>
      </w:r>
      <w:r>
        <w:rPr>
          <w:rFonts w:eastAsia="等线"/>
        </w:rPr>
        <w:tab/>
      </w:r>
      <w:r>
        <w:rPr>
          <w:rFonts w:eastAsia="等线"/>
        </w:rPr>
        <w:t>3GPP T</w:t>
      </w:r>
      <w:r>
        <w:rPr>
          <w:rFonts w:hint="eastAsia" w:eastAsia="等线"/>
          <w:lang w:eastAsia="zh-CN"/>
        </w:rPr>
        <w:t>S</w:t>
      </w:r>
      <w:r>
        <w:rPr>
          <w:rFonts w:eastAsia="等线"/>
        </w:rPr>
        <w:t> 23.50</w:t>
      </w:r>
      <w:r>
        <w:rPr>
          <w:rFonts w:hint="eastAsia" w:eastAsia="等线"/>
          <w:lang w:eastAsia="zh-CN"/>
        </w:rPr>
        <w:t>3</w:t>
      </w:r>
      <w:r>
        <w:rPr>
          <w:rFonts w:eastAsia="等线"/>
        </w:rPr>
        <w:t>: "Policy and charging control framework for the 5G System (5GS); Stage 2".</w:t>
      </w:r>
    </w:p>
    <w:p>
      <w:pPr>
        <w:pStyle w:val="107"/>
        <w:rPr>
          <w:rFonts w:eastAsia="等线"/>
        </w:rPr>
      </w:pPr>
      <w:r>
        <w:rPr>
          <w:rFonts w:eastAsia="等线"/>
        </w:rPr>
        <w:t>[</w:t>
      </w:r>
      <w:r>
        <w:rPr>
          <w:rFonts w:hint="eastAsia" w:eastAsia="等线"/>
          <w:lang w:eastAsia="zh-CN"/>
        </w:rPr>
        <w:t>5</w:t>
      </w:r>
      <w:r>
        <w:rPr>
          <w:rFonts w:eastAsia="等线"/>
        </w:rPr>
        <w:t>]</w:t>
      </w:r>
      <w:r>
        <w:rPr>
          <w:rFonts w:eastAsia="等线"/>
        </w:rPr>
        <w:tab/>
      </w:r>
      <w:r>
        <w:rPr>
          <w:rFonts w:eastAsia="等线"/>
        </w:rPr>
        <w:t>3GPP T</w:t>
      </w:r>
      <w:r>
        <w:rPr>
          <w:rFonts w:hint="eastAsia" w:eastAsia="等线"/>
          <w:lang w:eastAsia="zh-CN"/>
        </w:rPr>
        <w:t>S</w:t>
      </w:r>
      <w:r>
        <w:rPr>
          <w:rFonts w:eastAsia="等线"/>
        </w:rPr>
        <w:t> 23.</w:t>
      </w:r>
      <w:r>
        <w:rPr>
          <w:rFonts w:hint="eastAsia" w:eastAsia="等线"/>
          <w:lang w:eastAsia="zh-CN"/>
        </w:rPr>
        <w:t>228</w:t>
      </w:r>
      <w:r>
        <w:rPr>
          <w:rFonts w:eastAsia="等线"/>
        </w:rPr>
        <w:t>: "IP Multimedia Subsystem (IMS); Stage 2".</w:t>
      </w:r>
    </w:p>
    <w:p>
      <w:pPr>
        <w:pStyle w:val="107"/>
        <w:rPr>
          <w:lang w:eastAsia="zh-CN"/>
        </w:rPr>
      </w:pPr>
      <w:r>
        <w:t>[</w:t>
      </w:r>
      <w:r>
        <w:rPr>
          <w:rFonts w:hint="eastAsia"/>
          <w:lang w:eastAsia="zh-CN"/>
        </w:rPr>
        <w:t>6</w:t>
      </w:r>
      <w:r>
        <w:t>]</w:t>
      </w:r>
      <w:r>
        <w:tab/>
      </w:r>
      <w:r>
        <w:rPr>
          <w:lang w:eastAsia="zh-CN"/>
        </w:rPr>
        <w:t xml:space="preserve">3GPP TS 22.011: </w:t>
      </w:r>
      <w:r>
        <w:t>"Service accessibility".</w:t>
      </w:r>
    </w:p>
    <w:p>
      <w:pPr>
        <w:pStyle w:val="107"/>
      </w:pPr>
      <w:r>
        <w:rPr>
          <w:rFonts w:hint="eastAsia" w:eastAsia="宋体"/>
          <w:lang w:eastAsia="zh-CN"/>
        </w:rPr>
        <w:t>[</w:t>
      </w:r>
      <w:r>
        <w:rPr>
          <w:rFonts w:hint="eastAsia"/>
          <w:lang w:eastAsia="zh-CN"/>
        </w:rPr>
        <w:t>7</w:t>
      </w:r>
      <w:r>
        <w:rPr>
          <w:rFonts w:hint="eastAsia" w:eastAsia="宋体"/>
          <w:lang w:eastAsia="zh-CN"/>
        </w:rPr>
        <w:t>]</w:t>
      </w:r>
      <w:r>
        <w:rPr>
          <w:rFonts w:hint="eastAsia" w:eastAsia="宋体"/>
          <w:lang w:eastAsia="zh-CN"/>
        </w:rPr>
        <w:tab/>
      </w:r>
      <w:r>
        <w:t>3GPP TS 2</w:t>
      </w:r>
      <w:r>
        <w:rPr>
          <w:rFonts w:hint="eastAsia" w:eastAsia="宋体"/>
          <w:lang w:eastAsia="zh-CN"/>
        </w:rPr>
        <w:t>2.</w:t>
      </w:r>
      <w:r>
        <w:rPr>
          <w:rFonts w:eastAsia="宋体"/>
          <w:lang w:eastAsia="zh-CN"/>
        </w:rPr>
        <w:t>156</w:t>
      </w:r>
      <w:r>
        <w:t>: "Mobile Metaverse Services".</w:t>
      </w:r>
    </w:p>
    <w:p>
      <w:pPr>
        <w:pStyle w:val="107"/>
        <w:rPr>
          <w:rFonts w:eastAsia="等线"/>
        </w:rPr>
      </w:pPr>
      <w:r>
        <w:rPr>
          <w:rFonts w:hint="eastAsia"/>
          <w:lang w:eastAsia="zh-CN"/>
        </w:rPr>
        <w:t>[8</w:t>
      </w:r>
      <w:r>
        <w:rPr>
          <w:lang w:eastAsia="zh-CN"/>
        </w:rPr>
        <w:t>]</w:t>
      </w:r>
      <w:r>
        <w:rPr>
          <w:lang w:eastAsia="zh-CN"/>
        </w:rPr>
        <w:tab/>
      </w:r>
      <w:r>
        <w:rPr>
          <w:lang w:eastAsia="zh-CN"/>
        </w:rPr>
        <w:t>3GPP TS 26.114: "IP Multimedia Subsystem (IMS); Multimedia Telephony; Media handling and interaction".</w:t>
      </w:r>
    </w:p>
    <w:p>
      <w:pPr>
        <w:pStyle w:val="107"/>
        <w:rPr>
          <w:rFonts w:eastAsia="宋体"/>
          <w:color w:val="000000"/>
          <w:lang w:eastAsia="zh-CN"/>
        </w:rPr>
      </w:pPr>
      <w:r>
        <w:rPr>
          <w:rFonts w:eastAsia="等线"/>
        </w:rPr>
        <w:t>[</w:t>
      </w:r>
      <w:r>
        <w:rPr>
          <w:rFonts w:hint="eastAsia" w:eastAsia="等线"/>
          <w:lang w:eastAsia="zh-CN"/>
        </w:rPr>
        <w:t>9</w:t>
      </w:r>
      <w:r>
        <w:rPr>
          <w:rFonts w:eastAsia="等线"/>
        </w:rPr>
        <w:t>]</w:t>
      </w:r>
      <w:r>
        <w:rPr>
          <w:rFonts w:eastAsia="等线"/>
        </w:rPr>
        <w:tab/>
      </w:r>
      <w:r>
        <w:rPr>
          <w:rFonts w:hint="eastAsia" w:eastAsia="等线"/>
        </w:rPr>
        <w:t>3GPP</w:t>
      </w:r>
      <w:r>
        <w:rPr>
          <w:rFonts w:eastAsia="等线"/>
        </w:rPr>
        <w:t> </w:t>
      </w:r>
      <w:r>
        <w:rPr>
          <w:rFonts w:hint="eastAsia" w:eastAsia="等线"/>
        </w:rPr>
        <w:t>TR</w:t>
      </w:r>
      <w:r>
        <w:rPr>
          <w:rFonts w:eastAsia="等线"/>
        </w:rPr>
        <w:t> </w:t>
      </w:r>
      <w:r>
        <w:rPr>
          <w:rFonts w:hint="eastAsia" w:eastAsia="等线"/>
        </w:rPr>
        <w:t>23.700</w:t>
      </w:r>
      <w:r>
        <w:rPr>
          <w:rFonts w:hint="eastAsia" w:eastAsia="等线"/>
        </w:rPr>
        <w:noBreakHyphen/>
      </w:r>
      <w:r>
        <w:rPr>
          <w:rFonts w:hint="eastAsia" w:eastAsia="等线"/>
        </w:rPr>
        <w:t>77</w:t>
      </w:r>
      <w:r>
        <w:rPr>
          <w:rFonts w:eastAsia="等线"/>
        </w:rPr>
        <w:t>: "</w:t>
      </w:r>
      <w:r>
        <w:rPr>
          <w:rFonts w:hint="eastAsia" w:eastAsia="等线"/>
        </w:rPr>
        <w:t>Study on system architecture for next generation real time communication services Phase 2</w:t>
      </w:r>
      <w:r>
        <w:rPr>
          <w:rFonts w:eastAsia="等线"/>
        </w:rPr>
        <w:t>".</w:t>
      </w:r>
    </w:p>
    <w:p>
      <w:pPr>
        <w:pStyle w:val="107"/>
        <w:rPr>
          <w:lang w:eastAsia="de-DE"/>
        </w:rPr>
      </w:pPr>
      <w:r>
        <w:t>[</w:t>
      </w:r>
      <w:r>
        <w:rPr>
          <w:rFonts w:hint="eastAsia" w:eastAsia="宋体"/>
          <w:lang w:eastAsia="zh-CN"/>
        </w:rPr>
        <w:t>10</w:t>
      </w:r>
      <w:r>
        <w:t>]</w:t>
      </w:r>
      <w:r>
        <w:tab/>
      </w:r>
      <w:r>
        <w:rPr>
          <w:lang w:eastAsia="de-DE"/>
        </w:rPr>
        <w:t>3GPP TS 32.255: "Telecommunication management; Charging management; 5G Data connectivity domain charging; stage 2".</w:t>
      </w:r>
    </w:p>
    <w:p>
      <w:pPr>
        <w:pStyle w:val="107"/>
        <w:rPr>
          <w:lang w:eastAsia="de-DE"/>
        </w:rPr>
      </w:pPr>
      <w:r>
        <w:t>[</w:t>
      </w:r>
      <w:r>
        <w:rPr>
          <w:rFonts w:hint="eastAsia" w:eastAsia="宋体"/>
          <w:lang w:eastAsia="zh-CN"/>
        </w:rPr>
        <w:t>11</w:t>
      </w:r>
      <w:r>
        <w:t>]</w:t>
      </w:r>
      <w:r>
        <w:tab/>
      </w:r>
      <w:r>
        <w:t>3GPP TS 32.260: "Telecommunication management; Charging management; IP Multimedia Subsystem (IMS) charging".</w:t>
      </w:r>
    </w:p>
    <w:p>
      <w:pPr>
        <w:pStyle w:val="107"/>
        <w:rPr>
          <w:lang w:eastAsia="de-DE"/>
        </w:rPr>
      </w:pPr>
      <w:r>
        <w:t>[</w:t>
      </w:r>
      <w:r>
        <w:rPr>
          <w:rFonts w:hint="eastAsia" w:eastAsia="宋体"/>
          <w:lang w:eastAsia="zh-CN"/>
        </w:rPr>
        <w:t>12</w:t>
      </w:r>
      <w:r>
        <w:t>]</w:t>
      </w:r>
      <w:r>
        <w:tab/>
      </w:r>
      <w:r>
        <w:rPr>
          <w:lang w:eastAsia="de-DE"/>
        </w:rPr>
        <w:t>3GPP TS 32.2</w:t>
      </w:r>
      <w:r>
        <w:rPr>
          <w:rFonts w:hint="eastAsia" w:eastAsia="宋体"/>
          <w:lang w:eastAsia="zh-CN"/>
        </w:rPr>
        <w:t>7</w:t>
      </w:r>
      <w:r>
        <w:rPr>
          <w:lang w:eastAsia="de-DE"/>
        </w:rPr>
        <w:t xml:space="preserve">5: "Telecommunication management; Charging management; </w:t>
      </w:r>
      <w:r>
        <w:rPr>
          <w:rFonts w:hint="eastAsia"/>
          <w:lang w:eastAsia="de-DE"/>
        </w:rPr>
        <w:t>MultiMedia Telephony (MMTel) charging</w:t>
      </w:r>
      <w:r>
        <w:rPr>
          <w:lang w:eastAsia="de-DE"/>
        </w:rPr>
        <w:t>".</w:t>
      </w:r>
    </w:p>
    <w:p>
      <w:pPr>
        <w:pStyle w:val="107"/>
        <w:rPr>
          <w:lang w:eastAsia="zh-CN"/>
        </w:rPr>
      </w:pPr>
      <w:r>
        <w:rPr>
          <w:rFonts w:hint="eastAsia"/>
          <w:lang w:eastAsia="zh-CN"/>
        </w:rPr>
        <w:t>[13</w:t>
      </w:r>
      <w:r>
        <w:rPr>
          <w:lang w:eastAsia="zh-CN"/>
        </w:rPr>
        <w:t>]</w:t>
      </w:r>
      <w:r>
        <w:rPr>
          <w:lang w:eastAsia="zh-CN"/>
        </w:rPr>
        <w:tab/>
      </w:r>
      <w:r>
        <w:rPr>
          <w:lang w:eastAsia="zh-CN"/>
        </w:rPr>
        <w:t>3GPP TS 32.254: "Telecommunication management; Charging management; Exposure function northbound Application Program Interfaces (APIs) charging".</w:t>
      </w:r>
    </w:p>
    <w:p>
      <w:pPr>
        <w:pStyle w:val="107"/>
        <w:rPr>
          <w:kern w:val="2"/>
          <w:szCs w:val="18"/>
          <w:lang w:eastAsia="zh-CN" w:bidi="ar-KW"/>
        </w:rPr>
      </w:pPr>
      <w:r>
        <w:rPr>
          <w:rFonts w:hint="eastAsia"/>
          <w:lang w:eastAsia="zh-CN"/>
        </w:rPr>
        <w:t>[14</w:t>
      </w:r>
      <w:r>
        <w:rPr>
          <w:lang w:eastAsia="zh-CN"/>
        </w:rPr>
        <w:t>]</w:t>
      </w:r>
      <w:r>
        <w:rPr>
          <w:lang w:eastAsia="zh-CN"/>
        </w:rPr>
        <w:tab/>
      </w:r>
      <w:r>
        <w:rPr>
          <w:lang w:eastAsia="zh-CN"/>
        </w:rPr>
        <w:t>3GPP TS </w:t>
      </w:r>
      <w:r>
        <w:rPr>
          <w:rFonts w:hint="eastAsia"/>
          <w:lang w:eastAsia="zh-CN"/>
        </w:rPr>
        <w:t>29</w:t>
      </w:r>
      <w:r>
        <w:rPr>
          <w:lang w:eastAsia="zh-CN"/>
        </w:rPr>
        <w:t>.</w:t>
      </w:r>
      <w:r>
        <w:rPr>
          <w:rFonts w:hint="eastAsia"/>
          <w:lang w:eastAsia="zh-CN"/>
        </w:rPr>
        <w:t>513</w:t>
      </w:r>
      <w:r>
        <w:rPr>
          <w:lang w:eastAsia="zh-CN"/>
        </w:rPr>
        <w:t>: "</w:t>
      </w:r>
      <w:r>
        <w:rPr>
          <w:rFonts w:hint="eastAsia"/>
          <w:lang w:eastAsia="zh-CN"/>
        </w:rPr>
        <w:t>Policy and Charging Control signalling flows and QoS parameter mapping</w:t>
      </w:r>
      <w:r>
        <w:rPr>
          <w:lang w:eastAsia="zh-CN"/>
        </w:rPr>
        <w:t>".</w:t>
      </w:r>
    </w:p>
    <w:p>
      <w:pPr>
        <w:pStyle w:val="3"/>
      </w:pPr>
      <w:bookmarkStart w:id="38" w:name="definitions"/>
      <w:bookmarkEnd w:id="38"/>
      <w:bookmarkStart w:id="39" w:name="_Toc30320"/>
      <w:bookmarkStart w:id="40" w:name="_Toc183587611"/>
      <w:bookmarkStart w:id="41" w:name="_Toc30640"/>
      <w:bookmarkStart w:id="42" w:name="_Toc10972"/>
      <w:bookmarkStart w:id="43" w:name="_Toc17486"/>
      <w:bookmarkStart w:id="44" w:name="_Toc27389"/>
      <w:r>
        <w:t>3</w:t>
      </w:r>
      <w:r>
        <w:tab/>
      </w:r>
      <w:r>
        <w:t>Definitions of terms, symbols and abbreviations</w:t>
      </w:r>
      <w:bookmarkEnd w:id="39"/>
      <w:bookmarkEnd w:id="40"/>
      <w:bookmarkEnd w:id="41"/>
      <w:bookmarkEnd w:id="42"/>
      <w:bookmarkEnd w:id="43"/>
      <w:bookmarkEnd w:id="44"/>
    </w:p>
    <w:p>
      <w:pPr>
        <w:pStyle w:val="4"/>
      </w:pPr>
      <w:bookmarkStart w:id="45" w:name="_Toc25792"/>
      <w:bookmarkStart w:id="46" w:name="_Toc3492"/>
      <w:bookmarkStart w:id="47" w:name="_Toc5315"/>
      <w:bookmarkStart w:id="48" w:name="_Toc2715"/>
      <w:bookmarkStart w:id="49" w:name="_Toc183587612"/>
      <w:bookmarkStart w:id="50" w:name="_Toc3483"/>
      <w:r>
        <w:t>3.1</w:t>
      </w:r>
      <w:r>
        <w:tab/>
      </w:r>
      <w:r>
        <w:t>Terms</w:t>
      </w:r>
      <w:bookmarkEnd w:id="45"/>
      <w:bookmarkEnd w:id="46"/>
      <w:bookmarkEnd w:id="47"/>
      <w:bookmarkEnd w:id="48"/>
      <w:bookmarkEnd w:id="49"/>
      <w:bookmarkEnd w:id="50"/>
    </w:p>
    <w:p>
      <w:r>
        <w:t>For the purposes of the present document, the terms given in 3GPP TR 21.905 [1] and the following apply. A term defined in the present document takes precedence over the definition of the same term, if any, in 3GPP TR 21.905 [1].</w:t>
      </w:r>
    </w:p>
    <w:p>
      <w:pPr>
        <w:pStyle w:val="4"/>
      </w:pPr>
      <w:bookmarkStart w:id="51" w:name="_Toc183587613"/>
      <w:bookmarkStart w:id="52" w:name="_Toc1524"/>
      <w:bookmarkStart w:id="53" w:name="_Toc4848"/>
      <w:bookmarkStart w:id="54" w:name="_Toc24315"/>
      <w:bookmarkStart w:id="55" w:name="_Toc337"/>
      <w:bookmarkStart w:id="56" w:name="_Toc24610"/>
      <w:r>
        <w:t>3.2</w:t>
      </w:r>
      <w:r>
        <w:tab/>
      </w:r>
      <w:r>
        <w:t>Symbols</w:t>
      </w:r>
      <w:bookmarkEnd w:id="51"/>
      <w:bookmarkEnd w:id="52"/>
      <w:bookmarkEnd w:id="53"/>
      <w:bookmarkEnd w:id="54"/>
      <w:bookmarkEnd w:id="55"/>
      <w:bookmarkEnd w:id="56"/>
    </w:p>
    <w:p>
      <w:r>
        <w:t>Void.</w:t>
      </w:r>
    </w:p>
    <w:p>
      <w:pPr>
        <w:pStyle w:val="4"/>
      </w:pPr>
      <w:bookmarkStart w:id="57" w:name="_Toc8337"/>
      <w:bookmarkStart w:id="58" w:name="_Toc22504"/>
      <w:bookmarkStart w:id="59" w:name="_Toc13803"/>
      <w:bookmarkStart w:id="60" w:name="_Toc183587614"/>
      <w:bookmarkStart w:id="61" w:name="_Toc10332"/>
      <w:bookmarkStart w:id="62" w:name="_Toc5753"/>
      <w:r>
        <w:t>3.3</w:t>
      </w:r>
      <w:r>
        <w:tab/>
      </w:r>
      <w:r>
        <w:t>Abbreviations</w:t>
      </w:r>
      <w:bookmarkEnd w:id="57"/>
      <w:bookmarkEnd w:id="58"/>
      <w:bookmarkEnd w:id="59"/>
      <w:bookmarkEnd w:id="60"/>
      <w:bookmarkEnd w:id="61"/>
      <w:bookmarkEnd w:id="62"/>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10"/>
      </w:pPr>
      <w:r>
        <w:t>API</w:t>
      </w:r>
      <w:r>
        <w:tab/>
      </w:r>
      <w:r>
        <w:t>Application Programming Interface</w:t>
      </w:r>
    </w:p>
    <w:p>
      <w:pPr>
        <w:pStyle w:val="110"/>
      </w:pPr>
      <w:r>
        <w:t>AS</w:t>
      </w:r>
      <w:r>
        <w:tab/>
      </w:r>
      <w:r>
        <w:t>Application Server</w:t>
      </w:r>
    </w:p>
    <w:p>
      <w:pPr>
        <w:pStyle w:val="110"/>
      </w:pPr>
      <w:r>
        <w:t>A2P</w:t>
      </w:r>
      <w:r>
        <w:tab/>
      </w:r>
      <w:r>
        <w:t>Application to Person</w:t>
      </w:r>
    </w:p>
    <w:p>
      <w:pPr>
        <w:pStyle w:val="110"/>
      </w:pPr>
      <w:r>
        <w:t>DC</w:t>
      </w:r>
      <w:r>
        <w:tab/>
      </w:r>
      <w:r>
        <w:t>Data Channel</w:t>
      </w:r>
    </w:p>
    <w:p>
      <w:pPr>
        <w:pStyle w:val="110"/>
      </w:pPr>
      <w:r>
        <w:t>DCSF</w:t>
      </w:r>
      <w:r>
        <w:tab/>
      </w:r>
      <w:r>
        <w:t>Data Channel Signalling Function</w:t>
      </w:r>
    </w:p>
    <w:p>
      <w:pPr>
        <w:pStyle w:val="110"/>
        <w:rPr>
          <w:lang w:eastAsia="zh-CN"/>
        </w:rPr>
      </w:pPr>
      <w:r>
        <w:rPr>
          <w:rFonts w:hint="eastAsia"/>
          <w:lang w:eastAsia="zh-CN"/>
        </w:rPr>
        <w:t>N</w:t>
      </w:r>
      <w:r>
        <w:rPr>
          <w:lang w:eastAsia="zh-CN"/>
        </w:rPr>
        <w:t>EF</w:t>
      </w:r>
      <w:r>
        <w:rPr>
          <w:lang w:eastAsia="zh-CN"/>
        </w:rPr>
        <w:tab/>
      </w:r>
      <w:r>
        <w:rPr>
          <w:lang w:eastAsia="zh-CN"/>
        </w:rPr>
        <w:t>Network Exposure Function</w:t>
      </w:r>
    </w:p>
    <w:p>
      <w:pPr>
        <w:pStyle w:val="110"/>
      </w:pPr>
      <w:r>
        <w:t>P2A</w:t>
      </w:r>
      <w:r>
        <w:tab/>
      </w:r>
      <w:r>
        <w:t>Person to Application</w:t>
      </w:r>
    </w:p>
    <w:p>
      <w:pPr>
        <w:pStyle w:val="110"/>
      </w:pPr>
      <w:r>
        <w:t>P2P</w:t>
      </w:r>
      <w:r>
        <w:tab/>
      </w:r>
      <w:r>
        <w:t>Person to Person</w:t>
      </w:r>
    </w:p>
    <w:p>
      <w:pPr>
        <w:pStyle w:val="3"/>
      </w:pPr>
      <w:bookmarkStart w:id="63" w:name="_Toc28638"/>
      <w:bookmarkStart w:id="64" w:name="_Toc15489"/>
      <w:bookmarkStart w:id="65" w:name="_Toc11563"/>
      <w:bookmarkStart w:id="66" w:name="_Toc183587615"/>
      <w:bookmarkStart w:id="67" w:name="_Toc6182"/>
      <w:bookmarkStart w:id="68" w:name="_Toc15414"/>
      <w:r>
        <w:t>4</w:t>
      </w:r>
      <w:r>
        <w:tab/>
      </w:r>
      <w:r>
        <w:rPr>
          <w:rFonts w:hint="eastAsia"/>
        </w:rPr>
        <w:t>Overview</w:t>
      </w:r>
      <w:bookmarkEnd w:id="63"/>
      <w:bookmarkEnd w:id="64"/>
      <w:bookmarkEnd w:id="65"/>
      <w:bookmarkEnd w:id="66"/>
      <w:bookmarkEnd w:id="67"/>
      <w:bookmarkEnd w:id="68"/>
    </w:p>
    <w:p>
      <w:pPr>
        <w:pStyle w:val="4"/>
      </w:pPr>
      <w:bookmarkStart w:id="69" w:name="_Toc10108"/>
      <w:bookmarkStart w:id="70" w:name="_Toc31854"/>
      <w:bookmarkStart w:id="71" w:name="_Toc183587616"/>
      <w:bookmarkStart w:id="72" w:name="_Toc8028"/>
      <w:bookmarkStart w:id="73" w:name="_Toc26547"/>
      <w:bookmarkStart w:id="74" w:name="_Toc18098"/>
      <w:r>
        <w:t>4.1</w:t>
      </w:r>
      <w:r>
        <w:tab/>
      </w:r>
      <w:r>
        <w:t>General</w:t>
      </w:r>
      <w:bookmarkEnd w:id="69"/>
      <w:bookmarkEnd w:id="70"/>
      <w:bookmarkEnd w:id="71"/>
      <w:bookmarkEnd w:id="72"/>
      <w:bookmarkEnd w:id="73"/>
      <w:bookmarkEnd w:id="74"/>
    </w:p>
    <w:p>
      <w:pPr>
        <w:rPr>
          <w:rFonts w:eastAsia="等线"/>
          <w:lang w:eastAsia="zh-CN"/>
        </w:rPr>
      </w:pPr>
      <w:r>
        <w:rPr>
          <w:rFonts w:eastAsia="等线"/>
          <w:lang w:eastAsia="zh-CN"/>
        </w:rPr>
        <w:t>The charging aspects for IMS has been specified in 3GPP </w:t>
      </w:r>
      <w:r>
        <w:rPr>
          <w:rFonts w:hint="eastAsia" w:eastAsia="等线"/>
          <w:lang w:eastAsia="zh-CN"/>
        </w:rPr>
        <w:t>T</w:t>
      </w:r>
      <w:r>
        <w:rPr>
          <w:rFonts w:eastAsia="等线"/>
          <w:lang w:eastAsia="zh-CN"/>
        </w:rPr>
        <w:t>S 32.260 [</w:t>
      </w:r>
      <w:r>
        <w:rPr>
          <w:rFonts w:hint="eastAsia" w:eastAsia="等线"/>
          <w:lang w:eastAsia="zh-CN"/>
        </w:rPr>
        <w:t>11</w:t>
      </w:r>
      <w:r>
        <w:rPr>
          <w:rFonts w:eastAsia="等线"/>
          <w:lang w:eastAsia="zh-CN"/>
        </w:rPr>
        <w:t xml:space="preserve">], </w:t>
      </w:r>
      <w:r>
        <w:rPr>
          <w:rFonts w:hint="eastAsia" w:eastAsia="等线"/>
          <w:lang w:eastAsia="zh-CN"/>
        </w:rPr>
        <w:t>TS</w:t>
      </w:r>
      <w:r>
        <w:rPr>
          <w:rFonts w:eastAsia="等线"/>
          <w:lang w:eastAsia="zh-CN"/>
        </w:rPr>
        <w:t> </w:t>
      </w:r>
      <w:r>
        <w:rPr>
          <w:rFonts w:eastAsia="等线"/>
        </w:rPr>
        <w:t>32.255</w:t>
      </w:r>
      <w:r>
        <w:rPr>
          <w:rFonts w:eastAsia="等线"/>
          <w:lang w:eastAsia="zh-CN"/>
        </w:rPr>
        <w:t> </w:t>
      </w:r>
      <w:r>
        <w:rPr>
          <w:rFonts w:eastAsia="等线"/>
        </w:rPr>
        <w:t>[</w:t>
      </w:r>
      <w:r>
        <w:rPr>
          <w:rFonts w:hint="eastAsia" w:eastAsia="等线"/>
          <w:lang w:eastAsia="zh-CN"/>
        </w:rPr>
        <w:t>10</w:t>
      </w:r>
      <w:r>
        <w:rPr>
          <w:rFonts w:eastAsia="等线"/>
        </w:rPr>
        <w:t>] and TS 32.275 [</w:t>
      </w:r>
      <w:r>
        <w:rPr>
          <w:rFonts w:hint="eastAsia" w:eastAsia="等线"/>
          <w:lang w:eastAsia="zh-CN"/>
        </w:rPr>
        <w:t>12</w:t>
      </w:r>
      <w:r>
        <w:rPr>
          <w:rFonts w:eastAsia="等线"/>
        </w:rPr>
        <w:t xml:space="preserve">]. </w:t>
      </w:r>
    </w:p>
    <w:p>
      <w:pPr>
        <w:rPr>
          <w:rFonts w:eastAsia="等线"/>
          <w:lang w:eastAsia="zh-CN"/>
        </w:rPr>
      </w:pPr>
      <w:r>
        <w:rPr>
          <w:rFonts w:eastAsia="等线"/>
        </w:rPr>
        <w:t xml:space="preserve">3GPP SA4 introduced the data channel for IMS network in Rel-16 </w:t>
      </w:r>
      <w:r>
        <w:rPr>
          <w:rFonts w:hint="eastAsia" w:eastAsia="等线"/>
        </w:rPr>
        <w:t>in</w:t>
      </w:r>
      <w:r>
        <w:rPr>
          <w:rFonts w:eastAsia="等线"/>
        </w:rPr>
        <w:t xml:space="preserve"> TS 26.114 [8]. In </w:t>
      </w:r>
      <w:r>
        <w:rPr>
          <w:rFonts w:hint="eastAsia" w:eastAsia="等线"/>
        </w:rPr>
        <w:t>R</w:t>
      </w:r>
      <w:r>
        <w:rPr>
          <w:rFonts w:eastAsia="等线"/>
        </w:rPr>
        <w:t xml:space="preserve">el-18, SA2 specified the architecture, interfaces and procedures of IMS data channel and AR communication documented in </w:t>
      </w:r>
      <w:r>
        <w:rPr>
          <w:rFonts w:hint="eastAsia" w:eastAsia="等线"/>
        </w:rPr>
        <w:t>TS</w:t>
      </w:r>
      <w:r>
        <w:rPr>
          <w:rFonts w:eastAsia="等线"/>
        </w:rPr>
        <w:t xml:space="preserve"> 23.228 [5]. </w:t>
      </w:r>
    </w:p>
    <w:p>
      <w:pPr>
        <w:pStyle w:val="4"/>
      </w:pPr>
      <w:bookmarkStart w:id="75" w:name="_Toc183587617"/>
      <w:bookmarkStart w:id="76" w:name="_Toc21263"/>
      <w:bookmarkStart w:id="77" w:name="_Toc23617"/>
      <w:bookmarkStart w:id="78" w:name="_Toc11496"/>
      <w:bookmarkStart w:id="79" w:name="_Toc16557"/>
      <w:bookmarkStart w:id="80" w:name="_Toc18245"/>
      <w:r>
        <w:t>4.2</w:t>
      </w:r>
      <w:r>
        <w:tab/>
      </w:r>
      <w:r>
        <w:t>N</w:t>
      </w:r>
      <w:r>
        <w:rPr>
          <w:rFonts w:hint="eastAsia"/>
        </w:rPr>
        <w:t>etworks</w:t>
      </w:r>
      <w:r>
        <w:t xml:space="preserve"> functionality and a</w:t>
      </w:r>
      <w:r>
        <w:rPr>
          <w:rFonts w:hint="eastAsia"/>
        </w:rPr>
        <w:t>rchitecture</w:t>
      </w:r>
      <w:r>
        <w:t xml:space="preserve"> of IMS data channel</w:t>
      </w:r>
      <w:bookmarkEnd w:id="75"/>
      <w:bookmarkEnd w:id="76"/>
      <w:bookmarkEnd w:id="77"/>
      <w:bookmarkEnd w:id="78"/>
      <w:bookmarkEnd w:id="79"/>
      <w:bookmarkEnd w:id="80"/>
    </w:p>
    <w:p>
      <w:pPr>
        <w:rPr>
          <w:lang w:eastAsia="zh-CN"/>
        </w:rPr>
      </w:pPr>
      <w:r>
        <w:rPr>
          <w:lang w:eastAsia="zh-CN"/>
        </w:rPr>
        <w:t>Figure 4.2</w:t>
      </w:r>
      <w:r>
        <w:rPr>
          <w:rFonts w:hint="eastAsia"/>
          <w:lang w:eastAsia="zh-CN"/>
        </w:rPr>
        <w:t>-</w:t>
      </w:r>
      <w:r>
        <w:rPr>
          <w:lang w:eastAsia="zh-CN"/>
        </w:rPr>
        <w:t xml:space="preserve">1 </w:t>
      </w:r>
      <w:r>
        <w:rPr>
          <w:rFonts w:hint="eastAsia"/>
          <w:lang w:eastAsia="zh-CN"/>
        </w:rPr>
        <w:t>show</w:t>
      </w:r>
      <w:r>
        <w:rPr>
          <w:lang w:eastAsia="zh-CN"/>
        </w:rPr>
        <w:t>s the architecture of IMS data channel depicted in clause AC.2 of 3</w:t>
      </w:r>
      <w:r>
        <w:rPr>
          <w:rFonts w:hint="eastAsia"/>
          <w:lang w:eastAsia="zh-CN"/>
        </w:rPr>
        <w:t>GPP</w:t>
      </w:r>
      <w:r>
        <w:rPr>
          <w:lang w:eastAsia="zh-CN"/>
        </w:rPr>
        <w:t xml:space="preserve"> TS 23.228 [5]. </w:t>
      </w:r>
    </w:p>
    <w:p>
      <w:pPr>
        <w:pStyle w:val="113"/>
        <w:rPr>
          <w:lang w:eastAsia="zh-CN"/>
        </w:rPr>
      </w:pPr>
      <w:r>
        <w:object>
          <v:shape id="_x0000_i1025" o:spt="75" type="#_x0000_t75" style="height:325.4pt;width:405.35pt;" o:ole="t" filled="f" o:preferrelative="t" stroked="f" coordsize="21600,21600">
            <v:path/>
            <v:fill on="f" focussize="0,0"/>
            <v:stroke on="f" joinstyle="miter"/>
            <v:imagedata r:id="rId12" o:title=""/>
            <o:lock v:ext="edit" aspectratio="t"/>
            <w10:wrap type="none"/>
            <w10:anchorlock/>
          </v:shape>
          <o:OLEObject Type="Embed" ProgID="Visio.Drawing.15" ShapeID="_x0000_i1025" DrawAspect="Content" ObjectID="_1468075725" r:id="rId11">
            <o:LockedField>false</o:LockedField>
          </o:OLEObject>
        </w:object>
      </w:r>
    </w:p>
    <w:p>
      <w:pPr>
        <w:pStyle w:val="120"/>
      </w:pPr>
      <w:r>
        <w:t>Figure 4.2-1: Architecture option of IMS supporting DC usage with MF</w:t>
      </w:r>
    </w:p>
    <w:p>
      <w:pPr>
        <w:rPr>
          <w:lang w:eastAsia="zh-CN"/>
        </w:rPr>
      </w:pPr>
      <w:r>
        <w:rPr>
          <w:rFonts w:hint="eastAsia"/>
          <w:lang w:eastAsia="zh-CN"/>
        </w:rPr>
        <w:t>T</w:t>
      </w:r>
      <w:r>
        <w:rPr>
          <w:lang w:eastAsia="zh-CN"/>
        </w:rPr>
        <w:t>hree new network functions are introduced for IMS data channel:</w:t>
      </w:r>
    </w:p>
    <w:p>
      <w:pPr>
        <w:pStyle w:val="111"/>
        <w:rPr>
          <w:rFonts w:eastAsia="等线"/>
        </w:rPr>
      </w:pPr>
      <w:r>
        <w:rPr>
          <w:rFonts w:eastAsia="等线"/>
        </w:rPr>
        <w:t>-</w:t>
      </w:r>
      <w:r>
        <w:rPr>
          <w:rFonts w:eastAsia="等线"/>
        </w:rPr>
        <w:tab/>
      </w:r>
      <w:r>
        <w:rPr>
          <w:rFonts w:eastAsia="等线"/>
        </w:rPr>
        <w:t>Data Channel Application Repository (DCAR): It stores the verified data channel applications which are retrieved by the DCSF when required.</w:t>
      </w:r>
    </w:p>
    <w:p>
      <w:pPr>
        <w:pStyle w:val="111"/>
        <w:rPr>
          <w:rFonts w:eastAsia="等线"/>
        </w:rPr>
      </w:pPr>
      <w:r>
        <w:rPr>
          <w:rFonts w:eastAsia="等线"/>
        </w:rPr>
        <w:t>-</w:t>
      </w:r>
      <w:r>
        <w:rPr>
          <w:rFonts w:eastAsia="等线"/>
        </w:rPr>
        <w:tab/>
      </w:r>
      <w:r>
        <w:rPr>
          <w:rFonts w:hint="eastAsia" w:eastAsia="等线"/>
        </w:rPr>
        <w:t>D</w:t>
      </w:r>
      <w:r>
        <w:rPr>
          <w:rFonts w:eastAsia="等线"/>
        </w:rPr>
        <w:t>ata Channel Signaling Function (DCSF): It is the signalling control function that provides data channel control logic.</w:t>
      </w:r>
    </w:p>
    <w:p>
      <w:pPr>
        <w:pStyle w:val="111"/>
        <w:rPr>
          <w:rFonts w:eastAsia="等线"/>
        </w:rPr>
      </w:pPr>
      <w:r>
        <w:rPr>
          <w:rFonts w:eastAsia="等线"/>
        </w:rPr>
        <w:t>-</w:t>
      </w:r>
      <w:r>
        <w:rPr>
          <w:rFonts w:eastAsia="等线"/>
        </w:rPr>
        <w:tab/>
      </w:r>
      <w:r>
        <w:rPr>
          <w:rFonts w:eastAsia="等线"/>
        </w:rPr>
        <w:t xml:space="preserve">Media Function (MF): It provides the media resource management and forwarding of data channel media traffic. </w:t>
      </w:r>
    </w:p>
    <w:p>
      <w:pPr>
        <w:pStyle w:val="4"/>
      </w:pPr>
      <w:bookmarkStart w:id="81" w:name="_Toc20152"/>
      <w:bookmarkStart w:id="82" w:name="_Toc6047"/>
      <w:bookmarkStart w:id="83" w:name="_Toc27061"/>
      <w:bookmarkStart w:id="84" w:name="_Toc183587618"/>
      <w:bookmarkStart w:id="85" w:name="_Toc11886"/>
      <w:bookmarkStart w:id="86" w:name="_Toc10030"/>
      <w:r>
        <w:t>4.3</w:t>
      </w:r>
      <w:r>
        <w:tab/>
      </w:r>
      <w:r>
        <w:t>Data channel application download</w:t>
      </w:r>
      <w:bookmarkEnd w:id="81"/>
      <w:bookmarkEnd w:id="82"/>
      <w:bookmarkEnd w:id="83"/>
      <w:bookmarkEnd w:id="84"/>
      <w:bookmarkEnd w:id="85"/>
      <w:bookmarkEnd w:id="86"/>
    </w:p>
    <w:p>
      <w:pPr>
        <w:rPr>
          <w:lang w:eastAsia="zh-CN"/>
        </w:rPr>
      </w:pPr>
      <w:r>
        <w:rPr>
          <w:lang w:eastAsia="zh-CN"/>
        </w:rPr>
        <w:t>Figure 4.3</w:t>
      </w:r>
      <w:r>
        <w:rPr>
          <w:rFonts w:hint="eastAsia"/>
          <w:lang w:eastAsia="zh-CN"/>
        </w:rPr>
        <w:t>-</w:t>
      </w:r>
      <w:r>
        <w:rPr>
          <w:lang w:eastAsia="zh-CN"/>
        </w:rPr>
        <w:t xml:space="preserve">1 </w:t>
      </w:r>
      <w:r>
        <w:rPr>
          <w:rFonts w:hint="eastAsia"/>
          <w:lang w:eastAsia="zh-CN"/>
        </w:rPr>
        <w:t>show</w:t>
      </w:r>
      <w:r>
        <w:rPr>
          <w:lang w:eastAsia="zh-CN"/>
        </w:rPr>
        <w:t>s the data channel workflow depicted in clause 6.2.10.1 of 3GPP </w:t>
      </w:r>
      <w:r>
        <w:rPr>
          <w:rFonts w:hint="eastAsia"/>
          <w:lang w:eastAsia="zh-CN"/>
        </w:rPr>
        <w:t>TS</w:t>
      </w:r>
      <w:r>
        <w:rPr>
          <w:lang w:eastAsia="zh-CN"/>
        </w:rPr>
        <w:t xml:space="preserve"> 26.114 [8]. The local UE A and the remote UE B can download the data channel application required download through the interaction with local DCSF over the bootstrap data channels. </w:t>
      </w:r>
    </w:p>
    <w:p>
      <w:pPr>
        <w:pStyle w:val="113"/>
        <w:rPr>
          <w:lang w:eastAsia="zh-CN"/>
        </w:rPr>
      </w:pPr>
      <w:r>
        <w:object>
          <v:shape id="_x0000_i1026" o:spt="75" type="#_x0000_t75" style="height:200.55pt;width:248.75pt;" o:ole="t" filled="f" o:preferrelative="t" stroked="f" coordsize="21600,21600">
            <v:path/>
            <v:fill on="f" focussize="0,0"/>
            <v:stroke on="f" joinstyle="miter"/>
            <v:imagedata r:id="rId13" o:title=""/>
            <o:lock v:ext="edit" aspectratio="t"/>
            <w10:wrap type="none"/>
            <w10:anchorlock/>
          </v:shape>
          <o:OLEObject Type="Embed" ProgID="Visio.Drawing.15" ShapeID="_x0000_i1026" DrawAspect="Content" ObjectID="_1468075726">
            <o:LockedField>false</o:LockedField>
          </o:OLEObject>
        </w:object>
      </w:r>
    </w:p>
    <w:p>
      <w:pPr>
        <w:pStyle w:val="120"/>
      </w:pPr>
      <w:r>
        <w:t>Figure 4.3-1: Data Channel Workflow</w:t>
      </w:r>
    </w:p>
    <w:p>
      <w:pPr>
        <w:rPr>
          <w:lang w:eastAsia="zh-CN"/>
        </w:rPr>
      </w:pPr>
      <w:r>
        <w:rPr>
          <w:rFonts w:hint="eastAsia"/>
          <w:lang w:eastAsia="zh-CN"/>
        </w:rPr>
        <w:t>T</w:t>
      </w:r>
      <w:r>
        <w:rPr>
          <w:lang w:eastAsia="zh-CN"/>
        </w:rPr>
        <w:t>he bootstrap data channel setup signalling procedure depicted in clause AC.7.1 of 3GPP </w:t>
      </w:r>
      <w:r>
        <w:rPr>
          <w:rFonts w:hint="eastAsia"/>
          <w:lang w:eastAsia="zh-CN"/>
        </w:rPr>
        <w:t>TS</w:t>
      </w:r>
      <w:r>
        <w:rPr>
          <w:lang w:eastAsia="zh-CN"/>
        </w:rPr>
        <w:t> 23.228 [5] also described how the data channel application is downloaded to the UEs in an IMS session.</w:t>
      </w:r>
    </w:p>
    <w:p>
      <w:pPr>
        <w:pStyle w:val="4"/>
      </w:pPr>
      <w:bookmarkStart w:id="87" w:name="_Toc5642"/>
      <w:bookmarkStart w:id="88" w:name="_Toc5654"/>
      <w:bookmarkStart w:id="89" w:name="_Toc9134"/>
      <w:bookmarkStart w:id="90" w:name="_Toc28551"/>
      <w:r>
        <w:t>4.</w:t>
      </w:r>
      <w:r>
        <w:rPr>
          <w:rFonts w:hint="eastAsia"/>
          <w:lang w:val="en-US" w:eastAsia="zh-CN"/>
        </w:rPr>
        <w:t>4</w:t>
      </w:r>
      <w:r>
        <w:tab/>
      </w:r>
      <w:r>
        <w:rPr>
          <w:rFonts w:hint="eastAsia"/>
        </w:rPr>
        <w:t xml:space="preserve">Avatar </w:t>
      </w:r>
      <w:r>
        <w:rPr>
          <w:rFonts w:hint="eastAsia"/>
          <w:lang w:val="en-US" w:eastAsia="zh-CN"/>
        </w:rPr>
        <w:t>c</w:t>
      </w:r>
      <w:r>
        <w:rPr>
          <w:rFonts w:hint="eastAsia"/>
        </w:rPr>
        <w:t>ommunication</w:t>
      </w:r>
      <w:bookmarkEnd w:id="87"/>
      <w:bookmarkEnd w:id="88"/>
      <w:bookmarkEnd w:id="89"/>
      <w:bookmarkEnd w:id="90"/>
    </w:p>
    <w:p>
      <w:pPr>
        <w:rPr>
          <w:lang w:eastAsia="zh-CN"/>
        </w:rPr>
      </w:pPr>
      <w:r>
        <w:rPr>
          <w:lang w:eastAsia="zh-CN"/>
        </w:rPr>
        <w:t>Figure 4.</w:t>
      </w:r>
      <w:r>
        <w:rPr>
          <w:rFonts w:hint="eastAsia"/>
          <w:lang w:val="en-US" w:eastAsia="zh-CN"/>
        </w:rPr>
        <w:t>4</w:t>
      </w:r>
      <w:r>
        <w:rPr>
          <w:rFonts w:hint="eastAsia"/>
          <w:lang w:eastAsia="zh-CN"/>
        </w:rPr>
        <w:t>-</w:t>
      </w:r>
      <w:r>
        <w:rPr>
          <w:lang w:eastAsia="zh-CN"/>
        </w:rPr>
        <w:t xml:space="preserve">1 </w:t>
      </w:r>
      <w:r>
        <w:rPr>
          <w:rFonts w:hint="eastAsia"/>
          <w:lang w:eastAsia="zh-CN"/>
        </w:rPr>
        <w:t>show</w:t>
      </w:r>
      <w:r>
        <w:rPr>
          <w:lang w:eastAsia="zh-CN"/>
        </w:rPr>
        <w:t>s the architecture</w:t>
      </w:r>
      <w:r>
        <w:rPr>
          <w:rFonts w:hint="eastAsia"/>
          <w:lang w:eastAsia="zh-CN"/>
        </w:rPr>
        <w:t xml:space="preserve"> to support Avatar communication</w:t>
      </w:r>
      <w:r>
        <w:rPr>
          <w:lang w:eastAsia="zh-CN"/>
        </w:rPr>
        <w:t xml:space="preserve"> in clause AC.</w:t>
      </w:r>
      <w:r>
        <w:rPr>
          <w:rFonts w:hint="eastAsia"/>
          <w:lang w:val="en-US" w:eastAsia="zh-CN"/>
        </w:rPr>
        <w:t>11</w:t>
      </w:r>
      <w:r>
        <w:rPr>
          <w:lang w:eastAsia="zh-CN"/>
        </w:rPr>
        <w:t xml:space="preserve"> of 3</w:t>
      </w:r>
      <w:r>
        <w:rPr>
          <w:rFonts w:hint="eastAsia"/>
          <w:lang w:eastAsia="zh-CN"/>
        </w:rPr>
        <w:t>GPP</w:t>
      </w:r>
      <w:r>
        <w:rPr>
          <w:lang w:eastAsia="zh-CN"/>
        </w:rPr>
        <w:t> TS 23.228 [5].</w:t>
      </w:r>
    </w:p>
    <w:p>
      <w:pPr>
        <w:pStyle w:val="4"/>
        <w:rPr>
          <w:rFonts w:hint="eastAsia"/>
          <w:lang w:eastAsia="zh-CN"/>
        </w:rPr>
      </w:pPr>
      <w:bookmarkStart w:id="91" w:name="_Toc30119"/>
      <w:bookmarkStart w:id="92" w:name="_Toc17215"/>
      <w:bookmarkStart w:id="93" w:name="_Toc664"/>
      <w:bookmarkStart w:id="94" w:name="_Toc14904"/>
      <w:r>
        <w:object>
          <v:shape id="_x0000_i1027" o:spt="75" type="#_x0000_t75" style="height:322.35pt;width:432.1pt;" o:ole="t" filled="f" o:preferrelative="t" stroked="f" coordsize="21600,21600">
            <v:path/>
            <v:fill on="f" focussize="0,0"/>
            <v:stroke on="f"/>
            <v:imagedata r:id="rId14" o:title=""/>
            <o:lock v:ext="edit" aspectratio="t"/>
            <w10:wrap type="none"/>
            <w10:anchorlock/>
          </v:shape>
          <o:OLEObject Type="Embed" ProgID="Visio.Drawing.15" ShapeID="_x0000_i1027" DrawAspect="Content" ObjectID="_1468075727">
            <o:LockedField>false</o:LockedField>
          </o:OLEObject>
        </w:object>
      </w:r>
      <w:bookmarkEnd w:id="91"/>
      <w:bookmarkEnd w:id="92"/>
      <w:bookmarkEnd w:id="93"/>
      <w:bookmarkEnd w:id="94"/>
    </w:p>
    <w:p>
      <w:pPr>
        <w:pStyle w:val="120"/>
      </w:pPr>
      <w:r>
        <w:t>Figure 4.</w:t>
      </w:r>
      <w:r>
        <w:rPr>
          <w:rFonts w:hint="eastAsia"/>
          <w:lang w:val="en-US" w:eastAsia="zh-CN"/>
        </w:rPr>
        <w:t>4</w:t>
      </w:r>
      <w:r>
        <w:t>-1: Architecture to support Avatar communication</w:t>
      </w:r>
    </w:p>
    <w:p>
      <w:pPr>
        <w:rPr>
          <w:rFonts w:hint="eastAsia"/>
          <w:lang w:eastAsia="zh-CN"/>
        </w:rPr>
      </w:pPr>
      <w:r>
        <w:rPr>
          <w:rFonts w:hint="eastAsia"/>
          <w:lang w:val="en-US" w:eastAsia="zh-CN"/>
        </w:rPr>
        <w:t>To support Avatar communication, the data channel architecture and functions described in clause 4.2 are enhanced as depicted in clause AC.11.2 of 3GPP TS 23.228 [5].</w:t>
      </w:r>
    </w:p>
    <w:p>
      <w:pPr>
        <w:pStyle w:val="3"/>
      </w:pPr>
      <w:bookmarkStart w:id="95" w:name="_Toc25999"/>
      <w:bookmarkStart w:id="96" w:name="_Toc22868"/>
      <w:bookmarkStart w:id="97" w:name="_Toc183587619"/>
      <w:bookmarkStart w:id="98" w:name="_Toc21558"/>
      <w:bookmarkStart w:id="99" w:name="_Toc2444"/>
      <w:bookmarkStart w:id="100" w:name="_Toc2266"/>
      <w:r>
        <w:rPr>
          <w:rFonts w:hint="eastAsia"/>
          <w:lang w:eastAsia="zh-CN"/>
        </w:rPr>
        <w:t>5</w:t>
      </w:r>
      <w:r>
        <w:tab/>
      </w:r>
      <w:r>
        <w:t>Charging scenarios and key issues</w:t>
      </w:r>
      <w:bookmarkEnd w:id="95"/>
      <w:bookmarkEnd w:id="96"/>
      <w:bookmarkEnd w:id="97"/>
      <w:bookmarkEnd w:id="98"/>
      <w:bookmarkEnd w:id="99"/>
      <w:bookmarkEnd w:id="100"/>
    </w:p>
    <w:p>
      <w:pPr>
        <w:pStyle w:val="4"/>
      </w:pPr>
      <w:bookmarkStart w:id="101" w:name="_Toc4995"/>
      <w:bookmarkStart w:id="102" w:name="_Toc1470"/>
      <w:bookmarkStart w:id="103" w:name="_Toc23331"/>
      <w:bookmarkStart w:id="104" w:name="_Toc183587620"/>
      <w:bookmarkStart w:id="105" w:name="_Toc20959"/>
      <w:bookmarkStart w:id="106" w:name="_Toc2811"/>
      <w:r>
        <w:rPr>
          <w:rFonts w:hint="eastAsia"/>
          <w:lang w:eastAsia="zh-CN"/>
        </w:rPr>
        <w:t>5</w:t>
      </w:r>
      <w:r>
        <w:t>.</w:t>
      </w:r>
      <w:r>
        <w:rPr>
          <w:rFonts w:hint="eastAsia"/>
          <w:lang w:eastAsia="zh-CN"/>
        </w:rPr>
        <w:t>1</w:t>
      </w:r>
      <w:r>
        <w:tab/>
      </w:r>
      <w:r>
        <w:t xml:space="preserve">Topic </w:t>
      </w:r>
      <w:r>
        <w:rPr>
          <w:rFonts w:hint="eastAsia"/>
          <w:lang w:eastAsia="zh-CN"/>
        </w:rPr>
        <w:t>1</w:t>
      </w:r>
      <w:r>
        <w:t xml:space="preserve">: </w:t>
      </w:r>
      <w:r>
        <w:rPr>
          <w:rFonts w:hint="eastAsia"/>
        </w:rPr>
        <w:t xml:space="preserve">Support of </w:t>
      </w:r>
      <w:r>
        <w:rPr>
          <w:rFonts w:hint="eastAsia"/>
          <w:lang w:eastAsia="zh-CN"/>
        </w:rPr>
        <w:t>s</w:t>
      </w:r>
      <w:r>
        <w:rPr>
          <w:rFonts w:hint="eastAsia"/>
        </w:rPr>
        <w:t xml:space="preserve">tandalone IMS Data Channel </w:t>
      </w:r>
      <w:r>
        <w:rPr>
          <w:rFonts w:hint="eastAsia"/>
          <w:lang w:eastAsia="zh-CN"/>
        </w:rPr>
        <w:t>s</w:t>
      </w:r>
      <w:r>
        <w:rPr>
          <w:rFonts w:hint="eastAsia"/>
        </w:rPr>
        <w:t>essions</w:t>
      </w:r>
      <w:bookmarkEnd w:id="101"/>
      <w:bookmarkEnd w:id="102"/>
      <w:bookmarkEnd w:id="103"/>
      <w:bookmarkEnd w:id="104"/>
      <w:bookmarkEnd w:id="105"/>
      <w:bookmarkEnd w:id="106"/>
      <w:r>
        <w:t xml:space="preserve"> </w:t>
      </w:r>
    </w:p>
    <w:p>
      <w:pPr>
        <w:pStyle w:val="5"/>
      </w:pPr>
      <w:bookmarkStart w:id="107" w:name="_Toc19547"/>
      <w:bookmarkStart w:id="108" w:name="_Toc1903"/>
      <w:bookmarkStart w:id="109" w:name="_Toc26469"/>
      <w:bookmarkStart w:id="110" w:name="_Toc183587621"/>
      <w:bookmarkStart w:id="111" w:name="_Toc31051"/>
      <w:bookmarkStart w:id="112" w:name="_Toc25152"/>
      <w:r>
        <w:rPr>
          <w:rFonts w:hint="eastAsia"/>
          <w:lang w:eastAsia="zh-CN"/>
        </w:rPr>
        <w:t>5</w:t>
      </w:r>
      <w:r>
        <w:t>.</w:t>
      </w:r>
      <w:r>
        <w:rPr>
          <w:rFonts w:hint="eastAsia"/>
          <w:lang w:eastAsia="zh-CN"/>
        </w:rPr>
        <w:t>1</w:t>
      </w:r>
      <w:r>
        <w:t>.1</w:t>
      </w:r>
      <w:r>
        <w:tab/>
      </w:r>
      <w:r>
        <w:t>Use cases</w:t>
      </w:r>
      <w:bookmarkEnd w:id="107"/>
      <w:bookmarkEnd w:id="108"/>
      <w:bookmarkEnd w:id="109"/>
      <w:bookmarkEnd w:id="110"/>
      <w:bookmarkEnd w:id="111"/>
      <w:bookmarkEnd w:id="112"/>
    </w:p>
    <w:p>
      <w:pPr>
        <w:pStyle w:val="6"/>
        <w:rPr>
          <w:lang w:eastAsia="zh-CN"/>
        </w:rPr>
      </w:pPr>
      <w:bookmarkStart w:id="113" w:name="_Toc1239"/>
      <w:bookmarkStart w:id="114" w:name="_Toc183587622"/>
      <w:bookmarkStart w:id="115" w:name="_Toc9702"/>
      <w:bookmarkStart w:id="116" w:name="_Toc27000"/>
      <w:bookmarkStart w:id="117" w:name="_Toc26251"/>
      <w:bookmarkStart w:id="118" w:name="_Toc12866"/>
      <w:r>
        <w:rPr>
          <w:rFonts w:hint="eastAsia"/>
          <w:lang w:eastAsia="zh-CN"/>
        </w:rPr>
        <w:t>5.1.1.1</w:t>
      </w:r>
      <w:r>
        <w:rPr>
          <w:rFonts w:hint="eastAsia"/>
          <w:lang w:eastAsia="zh-CN"/>
        </w:rPr>
        <w:tab/>
      </w:r>
      <w:r>
        <w:rPr>
          <w:rFonts w:hint="eastAsia"/>
          <w:lang w:eastAsia="zh-CN"/>
        </w:rPr>
        <w:t>Use case #1</w:t>
      </w:r>
      <w:r>
        <w:rPr>
          <w:lang w:eastAsia="zh-CN"/>
        </w:rPr>
        <w:t>a</w:t>
      </w:r>
      <w:r>
        <w:rPr>
          <w:rFonts w:hint="eastAsia"/>
          <w:lang w:eastAsia="zh-CN"/>
        </w:rPr>
        <w:t>: Establishment and modification of standalone IMS Data Channel sessions</w:t>
      </w:r>
      <w:bookmarkEnd w:id="113"/>
      <w:bookmarkEnd w:id="114"/>
      <w:bookmarkEnd w:id="115"/>
      <w:bookmarkEnd w:id="116"/>
      <w:bookmarkEnd w:id="117"/>
      <w:bookmarkEnd w:id="118"/>
    </w:p>
    <w:p>
      <w:pPr>
        <w:rPr>
          <w:rFonts w:eastAsia="等线"/>
        </w:rPr>
      </w:pPr>
      <w:r>
        <w:rPr>
          <w:rFonts w:eastAsia="等线"/>
        </w:rPr>
        <w:t>The standalone IMS data channel can be used for standalone applications that do not require a MMTel session or can be used without any voice or video communication between the connected parties.</w:t>
      </w:r>
    </w:p>
    <w:p>
      <w:pPr>
        <w:rPr>
          <w:rFonts w:eastAsia="宋体"/>
        </w:rPr>
      </w:pPr>
      <w:r>
        <w:rPr>
          <w:rFonts w:hint="eastAsia" w:eastAsia="等线"/>
        </w:rPr>
        <w:t xml:space="preserve">TR 23.700-77 </w:t>
      </w:r>
      <w:r>
        <w:rPr>
          <w:rFonts w:hint="eastAsia" w:eastAsia="宋体"/>
        </w:rPr>
        <w:t>[9] concludes that t</w:t>
      </w:r>
      <w:r>
        <w:rPr>
          <w:rFonts w:eastAsia="宋体"/>
        </w:rPr>
        <w:t>he following scenarios for IMS session with standalone bootstrap DC, or a combination of standalone bootstrap DC and application DC shall be supported.</w:t>
      </w:r>
    </w:p>
    <w:p>
      <w:pPr>
        <w:pStyle w:val="111"/>
        <w:rPr>
          <w:rFonts w:eastAsia="宋体"/>
        </w:rPr>
      </w:pPr>
      <w:r>
        <w:rPr>
          <w:rFonts w:eastAsia="宋体"/>
        </w:rPr>
        <w:t>a.</w:t>
      </w:r>
      <w:r>
        <w:rPr>
          <w:rFonts w:eastAsia="宋体"/>
        </w:rPr>
        <w:tab/>
      </w:r>
      <w:r>
        <w:rPr>
          <w:rFonts w:eastAsia="宋体"/>
        </w:rPr>
        <w:t>An IMS session with only standalone bootstrap DC is used for downloading application list and applications from DCSF;</w:t>
      </w:r>
    </w:p>
    <w:p>
      <w:pPr>
        <w:pStyle w:val="111"/>
        <w:rPr>
          <w:rFonts w:eastAsia="宋体"/>
          <w:lang w:eastAsia="zh-CN"/>
        </w:rPr>
      </w:pPr>
      <w:r>
        <w:rPr>
          <w:rFonts w:eastAsia="宋体"/>
        </w:rPr>
        <w:t>b.</w:t>
      </w:r>
      <w:r>
        <w:rPr>
          <w:rFonts w:eastAsia="宋体"/>
        </w:rPr>
        <w:tab/>
      </w:r>
      <w:r>
        <w:rPr>
          <w:rFonts w:eastAsia="宋体"/>
        </w:rPr>
        <w:t>The UE initiate a</w:t>
      </w:r>
      <w:r>
        <w:rPr>
          <w:rFonts w:hint="eastAsia" w:eastAsia="宋体"/>
          <w:lang w:eastAsia="zh-CN"/>
        </w:rPr>
        <w:t>n</w:t>
      </w:r>
      <w:r>
        <w:rPr>
          <w:rFonts w:eastAsia="宋体"/>
        </w:rPr>
        <w:t xml:space="preserve"> IMS session to another UE with only standalone bootstrap DC and further updates the session with application DC</w:t>
      </w:r>
      <w:r>
        <w:rPr>
          <w:rFonts w:hint="eastAsia" w:eastAsia="宋体"/>
          <w:lang w:eastAsia="zh-CN"/>
        </w:rPr>
        <w:t>;</w:t>
      </w:r>
    </w:p>
    <w:p>
      <w:pPr>
        <w:pStyle w:val="111"/>
        <w:rPr>
          <w:rFonts w:eastAsia="宋体"/>
          <w:lang w:eastAsia="zh-CN"/>
        </w:rPr>
      </w:pPr>
      <w:r>
        <w:rPr>
          <w:rFonts w:eastAsia="宋体"/>
        </w:rPr>
        <w:t>c.</w:t>
      </w:r>
      <w:r>
        <w:rPr>
          <w:rFonts w:eastAsia="宋体"/>
        </w:rPr>
        <w:tab/>
      </w:r>
      <w:r>
        <w:rPr>
          <w:rFonts w:eastAsia="宋体"/>
        </w:rPr>
        <w:t>An IMS session with a combination of standalone bootstrap DC and application DC is used to establish application DC for a downloaded application to the remote UE, which allows the remote UE to download the application if not yet downloaded after accepting the bootstrap DC, and update the session to use the application in the same session</w:t>
      </w:r>
      <w:r>
        <w:rPr>
          <w:rFonts w:hint="eastAsia" w:eastAsia="宋体"/>
          <w:lang w:eastAsia="zh-CN"/>
        </w:rPr>
        <w:t>.</w:t>
      </w:r>
    </w:p>
    <w:p>
      <w:pPr>
        <w:rPr>
          <w:rFonts w:eastAsia="等线"/>
        </w:rPr>
      </w:pPr>
      <w:r>
        <w:rPr>
          <w:rFonts w:eastAsia="等线"/>
        </w:rPr>
        <w:t>The SDP offer/answer procedure is used to change an IMS session with audio/video/DC media components to a standalone IMS DC session and adding audio/video media components to an established standalone IMS DC session.</w:t>
      </w:r>
    </w:p>
    <w:p>
      <w:r>
        <w:rPr>
          <w:rFonts w:hint="eastAsia"/>
          <w:lang w:eastAsia="zh-CN"/>
        </w:rPr>
        <w:t xml:space="preserve">The </w:t>
      </w:r>
      <w:r>
        <w:rPr>
          <w:lang w:eastAsia="zh-CN"/>
        </w:rPr>
        <w:t xml:space="preserve">potential </w:t>
      </w:r>
      <w:r>
        <w:rPr>
          <w:rFonts w:hint="eastAsia"/>
          <w:lang w:eastAsia="zh-CN"/>
        </w:rPr>
        <w:t>charging requirements for this UC are: REQ-NG_RTC_CH_SIDCS-01</w:t>
      </w:r>
      <w:r>
        <w:t xml:space="preserve">, </w:t>
      </w:r>
      <w:r>
        <w:rPr>
          <w:rFonts w:hint="eastAsia"/>
          <w:lang w:eastAsia="zh-CN"/>
        </w:rPr>
        <w:t>REQ-NG_RTC_CH_SIDCS-02</w:t>
      </w:r>
      <w:r>
        <w:t>.</w:t>
      </w:r>
    </w:p>
    <w:p>
      <w:pPr>
        <w:pStyle w:val="5"/>
        <w:rPr>
          <w:lang w:eastAsia="zh-CN"/>
        </w:rPr>
      </w:pPr>
      <w:bookmarkStart w:id="119" w:name="_Toc12036"/>
      <w:bookmarkStart w:id="120" w:name="_Toc18821"/>
      <w:bookmarkStart w:id="121" w:name="_Toc30610"/>
      <w:bookmarkStart w:id="122" w:name="_Toc22476"/>
      <w:bookmarkStart w:id="123" w:name="_Toc183587623"/>
      <w:bookmarkStart w:id="124" w:name="_Toc27452"/>
      <w:r>
        <w:rPr>
          <w:rFonts w:hint="eastAsia"/>
          <w:lang w:eastAsia="zh-CN"/>
        </w:rPr>
        <w:t>5.1.2</w:t>
      </w:r>
      <w:r>
        <w:rPr>
          <w:rFonts w:hint="eastAsia"/>
          <w:lang w:eastAsia="zh-CN"/>
        </w:rPr>
        <w:tab/>
      </w:r>
      <w:r>
        <w:rPr>
          <w:rFonts w:hint="eastAsia"/>
          <w:lang w:eastAsia="zh-CN"/>
        </w:rPr>
        <w:t>Potential charging requirements</w:t>
      </w:r>
      <w:bookmarkEnd w:id="119"/>
      <w:bookmarkEnd w:id="120"/>
      <w:bookmarkEnd w:id="121"/>
      <w:bookmarkEnd w:id="122"/>
      <w:bookmarkEnd w:id="123"/>
      <w:bookmarkEnd w:id="124"/>
    </w:p>
    <w:p>
      <w:pPr>
        <w:rPr>
          <w:lang w:eastAsia="zh-CN"/>
        </w:rPr>
      </w:pPr>
      <w:bookmarkStart w:id="125" w:name="_MCCTEMPBM_CRPT87890007___5"/>
      <w:r>
        <w:rPr>
          <w:rFonts w:hint="eastAsia"/>
          <w:b/>
          <w:lang w:eastAsia="zh-CN"/>
        </w:rPr>
        <w:t>REQ-NG_RTC_CH_SIDCS-01</w:t>
      </w:r>
      <w:r>
        <w:rPr>
          <w:b/>
          <w:lang w:eastAsia="zh-CN"/>
        </w:rPr>
        <w:t>:</w:t>
      </w:r>
      <w:r>
        <w:t xml:space="preserve"> </w:t>
      </w:r>
      <w:r>
        <w:rPr>
          <w:color w:val="000000"/>
        </w:rPr>
        <w:t xml:space="preserve">The </w:t>
      </w:r>
      <w:r>
        <w:rPr>
          <w:rFonts w:hint="eastAsia"/>
          <w:color w:val="000000"/>
          <w:lang w:eastAsia="zh-CN"/>
        </w:rPr>
        <w:t>IMS</w:t>
      </w:r>
      <w:r>
        <w:rPr>
          <w:color w:val="000000"/>
          <w:lang w:eastAsia="zh-CN"/>
        </w:rPr>
        <w:t xml:space="preserve"> should support converged charging </w:t>
      </w:r>
      <w:r>
        <w:rPr>
          <w:rFonts w:eastAsiaTheme="minorEastAsia"/>
          <w:lang w:eastAsia="zh-CN"/>
        </w:rPr>
        <w:t xml:space="preserve">for </w:t>
      </w:r>
      <w:r>
        <w:rPr>
          <w:rFonts w:hint="eastAsia"/>
          <w:lang w:eastAsia="zh-CN"/>
        </w:rPr>
        <w:t>e</w:t>
      </w:r>
      <w:r>
        <w:rPr>
          <w:rFonts w:eastAsiaTheme="minorEastAsia"/>
          <w:lang w:eastAsia="zh-CN"/>
        </w:rPr>
        <w:t>stablishment</w:t>
      </w:r>
      <w:r>
        <w:rPr>
          <w:rFonts w:hint="eastAsia"/>
          <w:lang w:eastAsia="zh-CN"/>
        </w:rPr>
        <w:t xml:space="preserve"> and modification</w:t>
      </w:r>
      <w:r>
        <w:rPr>
          <w:rFonts w:eastAsiaTheme="minorEastAsia"/>
          <w:lang w:eastAsia="zh-CN"/>
        </w:rPr>
        <w:t xml:space="preserve"> of standalone IMS Data Channel sessions</w:t>
      </w:r>
      <w:r>
        <w:rPr>
          <w:lang w:eastAsia="zh-CN"/>
        </w:rPr>
        <w:t>.</w:t>
      </w:r>
    </w:p>
    <w:p>
      <w:pPr>
        <w:rPr>
          <w:lang w:eastAsia="ko-KR"/>
        </w:rPr>
      </w:pPr>
      <w:r>
        <w:rPr>
          <w:rFonts w:hint="eastAsia"/>
          <w:b/>
          <w:lang w:eastAsia="zh-CN"/>
        </w:rPr>
        <w:t>REQ-NG_RTC_CH_SIDCS-02</w:t>
      </w:r>
      <w:r>
        <w:rPr>
          <w:b/>
          <w:lang w:eastAsia="zh-CN"/>
        </w:rPr>
        <w:t>:</w:t>
      </w:r>
      <w:r>
        <w:t xml:space="preserve"> </w:t>
      </w:r>
      <w:r>
        <w:rPr>
          <w:color w:val="000000"/>
        </w:rPr>
        <w:t>The 5G system</w:t>
      </w:r>
      <w:r>
        <w:rPr>
          <w:color w:val="000000"/>
          <w:lang w:eastAsia="zh-CN"/>
        </w:rPr>
        <w:t xml:space="preserve"> should support converged charging </w:t>
      </w:r>
      <w:r>
        <w:rPr>
          <w:rFonts w:eastAsiaTheme="minorEastAsia"/>
          <w:lang w:eastAsia="zh-CN"/>
        </w:rPr>
        <w:t xml:space="preserve">for </w:t>
      </w:r>
      <w:r>
        <w:rPr>
          <w:rFonts w:hint="eastAsia"/>
          <w:lang w:eastAsia="zh-CN"/>
        </w:rPr>
        <w:t>e</w:t>
      </w:r>
      <w:r>
        <w:rPr>
          <w:rFonts w:eastAsiaTheme="minorEastAsia"/>
          <w:lang w:eastAsia="zh-CN"/>
        </w:rPr>
        <w:t>stablishment</w:t>
      </w:r>
      <w:r>
        <w:rPr>
          <w:rFonts w:hint="eastAsia"/>
          <w:lang w:eastAsia="zh-CN"/>
        </w:rPr>
        <w:t xml:space="preserve"> and modification</w:t>
      </w:r>
      <w:r>
        <w:rPr>
          <w:rFonts w:eastAsiaTheme="minorEastAsia"/>
          <w:lang w:eastAsia="zh-CN"/>
        </w:rPr>
        <w:t xml:space="preserve"> of standalone IMS Data Channel sessions</w:t>
      </w:r>
      <w:r>
        <w:rPr>
          <w:lang w:eastAsia="zh-CN"/>
        </w:rPr>
        <w:t>.</w:t>
      </w:r>
    </w:p>
    <w:bookmarkEnd w:id="125"/>
    <w:p>
      <w:pPr>
        <w:pStyle w:val="5"/>
        <w:rPr>
          <w:lang w:eastAsia="zh-CN"/>
        </w:rPr>
      </w:pPr>
      <w:bookmarkStart w:id="126" w:name="_Toc22266"/>
      <w:bookmarkStart w:id="127" w:name="_Toc7033"/>
      <w:bookmarkStart w:id="128" w:name="_Toc183587624"/>
      <w:bookmarkStart w:id="129" w:name="_Toc8429"/>
      <w:bookmarkStart w:id="130" w:name="_Toc13745"/>
      <w:bookmarkStart w:id="131" w:name="_Toc17724"/>
      <w:r>
        <w:rPr>
          <w:rFonts w:hint="eastAsia"/>
          <w:lang w:eastAsia="zh-CN"/>
        </w:rPr>
        <w:t>5.1.3</w:t>
      </w:r>
      <w:r>
        <w:rPr>
          <w:rFonts w:hint="eastAsia"/>
          <w:lang w:eastAsia="zh-CN"/>
        </w:rPr>
        <w:tab/>
      </w:r>
      <w:r>
        <w:rPr>
          <w:rFonts w:hint="eastAsia"/>
          <w:lang w:eastAsia="zh-CN"/>
        </w:rPr>
        <w:t>Key issues</w:t>
      </w:r>
      <w:bookmarkEnd w:id="126"/>
      <w:bookmarkEnd w:id="127"/>
      <w:bookmarkEnd w:id="128"/>
      <w:bookmarkEnd w:id="129"/>
      <w:bookmarkEnd w:id="130"/>
      <w:bookmarkEnd w:id="131"/>
    </w:p>
    <w:p>
      <w:pPr>
        <w:rPr>
          <w:color w:val="000000"/>
          <w:lang w:eastAsia="zh-CN"/>
        </w:rPr>
      </w:pPr>
      <w:bookmarkStart w:id="132" w:name="_MCCTEMPBM_CRPT87890008___5"/>
      <w:r>
        <w:rPr>
          <w:color w:val="000000"/>
          <w:lang w:eastAsia="zh-CN"/>
        </w:rPr>
        <w:t>Th</w:t>
      </w:r>
      <w:r>
        <w:rPr>
          <w:rFonts w:hint="eastAsia"/>
          <w:color w:val="000000"/>
          <w:lang w:eastAsia="zh-CN"/>
        </w:rPr>
        <w:t>e</w:t>
      </w:r>
      <w:r>
        <w:rPr>
          <w:color w:val="000000"/>
          <w:lang w:eastAsia="zh-CN"/>
        </w:rPr>
        <w:t xml:space="preserve"> key issue</w:t>
      </w:r>
      <w:r>
        <w:rPr>
          <w:rFonts w:hint="eastAsia"/>
          <w:color w:val="000000"/>
          <w:lang w:eastAsia="zh-CN"/>
        </w:rPr>
        <w:t>s</w:t>
      </w:r>
      <w:r>
        <w:rPr>
          <w:color w:val="000000"/>
          <w:lang w:eastAsia="zh-CN"/>
        </w:rPr>
        <w:t xml:space="preserve"> </w:t>
      </w:r>
      <w:r>
        <w:rPr>
          <w:rFonts w:hint="eastAsia"/>
          <w:color w:val="000000"/>
          <w:lang w:eastAsia="zh-CN"/>
        </w:rPr>
        <w:t>are</w:t>
      </w:r>
      <w:r>
        <w:rPr>
          <w:color w:val="000000"/>
        </w:rPr>
        <w:t xml:space="preserve"> for investigating</w:t>
      </w:r>
      <w:r>
        <w:rPr>
          <w:color w:val="000000"/>
          <w:lang w:eastAsia="zh-CN"/>
        </w:rPr>
        <w:t xml:space="preserve"> how to support converged charging </w:t>
      </w:r>
      <w:r>
        <w:rPr>
          <w:rFonts w:eastAsiaTheme="minorEastAsia"/>
          <w:lang w:eastAsia="zh-CN"/>
        </w:rPr>
        <w:t xml:space="preserve">for </w:t>
      </w:r>
      <w:r>
        <w:rPr>
          <w:rFonts w:hint="eastAsia"/>
          <w:lang w:eastAsia="zh-CN"/>
        </w:rPr>
        <w:t>e</w:t>
      </w:r>
      <w:r>
        <w:rPr>
          <w:rFonts w:eastAsiaTheme="minorEastAsia"/>
          <w:lang w:eastAsia="zh-CN"/>
        </w:rPr>
        <w:t>stablishment</w:t>
      </w:r>
      <w:r>
        <w:rPr>
          <w:rFonts w:hint="eastAsia"/>
          <w:lang w:eastAsia="zh-CN"/>
        </w:rPr>
        <w:t xml:space="preserve"> and modification</w:t>
      </w:r>
      <w:r>
        <w:rPr>
          <w:rFonts w:eastAsiaTheme="minorEastAsia"/>
          <w:lang w:eastAsia="zh-CN"/>
        </w:rPr>
        <w:t xml:space="preserve"> of standalone IMS Data Channel sessions</w:t>
      </w:r>
      <w:r>
        <w:rPr>
          <w:color w:val="000000"/>
          <w:lang w:eastAsia="zh-CN"/>
        </w:rPr>
        <w:t xml:space="preserve"> </w:t>
      </w:r>
      <w:r>
        <w:rPr>
          <w:color w:val="000000"/>
        </w:rPr>
        <w:t xml:space="preserve">considering </w:t>
      </w:r>
      <w:r>
        <w:rPr>
          <w:rFonts w:hint="eastAsia"/>
          <w:lang w:eastAsia="zh-CN"/>
        </w:rPr>
        <w:t>REQ-NG_RTC_CH_SIDCS-01 and REQ-NG_RTC_CH_SIDCS-02</w:t>
      </w:r>
      <w:r>
        <w:rPr>
          <w:color w:val="000000"/>
        </w:rPr>
        <w:t>.</w:t>
      </w:r>
      <w:r>
        <w:rPr>
          <w:color w:val="000000"/>
          <w:lang w:eastAsia="zh-CN"/>
        </w:rPr>
        <w:t xml:space="preserve"> </w:t>
      </w:r>
      <w:r>
        <w:rPr>
          <w:color w:val="000000"/>
        </w:rPr>
        <w:t>This investigation</w:t>
      </w:r>
      <w:r>
        <w:rPr>
          <w:color w:val="000000"/>
          <w:lang w:eastAsia="zh-CN"/>
        </w:rPr>
        <w:t xml:space="preserve"> covers the following:</w:t>
      </w:r>
    </w:p>
    <w:bookmarkEnd w:id="132"/>
    <w:p>
      <w:pPr>
        <w:pStyle w:val="111"/>
        <w:rPr>
          <w:color w:val="000000"/>
          <w:lang w:eastAsia="zh-CN"/>
        </w:rPr>
      </w:pPr>
      <w:bookmarkStart w:id="133" w:name="_MCCTEMPBM_CRPT87890009___5"/>
      <w:r>
        <w:rPr>
          <w:color w:val="000000"/>
          <w:lang w:eastAsia="zh-CN"/>
        </w:rPr>
        <w:t>-</w:t>
      </w:r>
      <w:r>
        <w:rPr>
          <w:color w:val="000000"/>
          <w:lang w:eastAsia="zh-CN"/>
        </w:rPr>
        <w:tab/>
      </w:r>
      <w:r>
        <w:rPr>
          <w:b/>
          <w:bCs/>
        </w:rPr>
        <w:t>Key Issue #</w:t>
      </w:r>
      <w:r>
        <w:rPr>
          <w:rFonts w:hint="eastAsia" w:eastAsia="宋体"/>
          <w:b/>
          <w:bCs/>
          <w:lang w:eastAsia="zh-CN"/>
        </w:rPr>
        <w:t>1</w:t>
      </w:r>
      <w:r>
        <w:rPr>
          <w:b/>
          <w:bCs/>
        </w:rPr>
        <w:t xml:space="preserve">a: </w:t>
      </w:r>
      <w:r>
        <w:t>I</w:t>
      </w:r>
      <w:r>
        <w:rPr>
          <w:color w:val="000000"/>
        </w:rPr>
        <w:t>dentification of the</w:t>
      </w:r>
      <w:r>
        <w:rPr>
          <w:color w:val="000000"/>
          <w:lang w:eastAsia="zh-CN"/>
        </w:rPr>
        <w:t xml:space="preserve"> charging information for </w:t>
      </w:r>
      <w:r>
        <w:rPr>
          <w:rFonts w:hint="eastAsia"/>
          <w:color w:val="000000"/>
          <w:lang w:eastAsia="zh-CN"/>
        </w:rPr>
        <w:t>converged charging</w:t>
      </w:r>
      <w:r>
        <w:rPr>
          <w:color w:val="000000"/>
          <w:lang w:eastAsia="zh-CN"/>
        </w:rPr>
        <w:t xml:space="preserve"> </w:t>
      </w:r>
      <w:r>
        <w:rPr>
          <w:rFonts w:hint="eastAsia"/>
          <w:color w:val="000000"/>
          <w:lang w:eastAsia="zh-CN"/>
        </w:rPr>
        <w:t>for standalone IMS Data Channel sessions</w:t>
      </w:r>
      <w:r>
        <w:rPr>
          <w:color w:val="000000"/>
          <w:lang w:eastAsia="zh-CN"/>
        </w:rPr>
        <w:t>;</w:t>
      </w:r>
    </w:p>
    <w:p>
      <w:pPr>
        <w:pStyle w:val="111"/>
        <w:rPr>
          <w:lang w:eastAsia="zh-CN"/>
        </w:rPr>
      </w:pPr>
      <w:r>
        <w:rPr>
          <w:color w:val="000000"/>
          <w:lang w:eastAsia="zh-CN"/>
        </w:rPr>
        <w:t>-</w:t>
      </w:r>
      <w:r>
        <w:rPr>
          <w:color w:val="000000"/>
          <w:lang w:eastAsia="zh-CN"/>
        </w:rPr>
        <w:tab/>
      </w:r>
      <w:r>
        <w:rPr>
          <w:b/>
          <w:bCs/>
        </w:rPr>
        <w:t>Key Issue #</w:t>
      </w:r>
      <w:r>
        <w:rPr>
          <w:rFonts w:hint="eastAsia" w:eastAsia="宋体"/>
          <w:b/>
          <w:bCs/>
          <w:lang w:eastAsia="zh-CN"/>
        </w:rPr>
        <w:t>1</w:t>
      </w:r>
      <w:r>
        <w:rPr>
          <w:b/>
          <w:bCs/>
        </w:rPr>
        <w:t xml:space="preserve">b: </w:t>
      </w:r>
      <w:r>
        <w:t>Identification of the main interactions with the NFs to obtain the charging information</w:t>
      </w:r>
      <w:r>
        <w:rPr>
          <w:rFonts w:hint="eastAsia"/>
          <w:lang w:eastAsia="zh-CN"/>
        </w:rPr>
        <w:t>.</w:t>
      </w:r>
    </w:p>
    <w:bookmarkEnd w:id="133"/>
    <w:p>
      <w:pPr>
        <w:pStyle w:val="5"/>
        <w:rPr>
          <w:lang w:eastAsia="zh-CN"/>
        </w:rPr>
      </w:pPr>
      <w:bookmarkStart w:id="134" w:name="_Toc18674"/>
      <w:bookmarkStart w:id="135" w:name="_Toc30695"/>
      <w:bookmarkStart w:id="136" w:name="_Toc8067"/>
      <w:bookmarkStart w:id="137" w:name="_Toc13191"/>
      <w:bookmarkStart w:id="138" w:name="_Toc1791"/>
      <w:bookmarkStart w:id="139" w:name="_Toc183587625"/>
      <w:r>
        <w:rPr>
          <w:rFonts w:hint="eastAsia"/>
          <w:lang w:eastAsia="zh-CN"/>
        </w:rPr>
        <w:t>5.1.4</w:t>
      </w:r>
      <w:r>
        <w:rPr>
          <w:rFonts w:hint="eastAsia"/>
          <w:lang w:eastAsia="zh-CN"/>
        </w:rPr>
        <w:tab/>
      </w:r>
      <w:r>
        <w:rPr>
          <w:rFonts w:hint="eastAsia"/>
          <w:lang w:eastAsia="zh-CN"/>
        </w:rPr>
        <w:t>Possible solutions</w:t>
      </w:r>
      <w:bookmarkEnd w:id="134"/>
      <w:bookmarkEnd w:id="135"/>
      <w:bookmarkEnd w:id="136"/>
      <w:bookmarkEnd w:id="137"/>
      <w:bookmarkEnd w:id="138"/>
      <w:bookmarkEnd w:id="139"/>
    </w:p>
    <w:p>
      <w:pPr>
        <w:pStyle w:val="6"/>
        <w:rPr>
          <w:lang w:eastAsia="zh-CN"/>
        </w:rPr>
      </w:pPr>
      <w:bookmarkStart w:id="140" w:name="_Toc8801"/>
      <w:bookmarkStart w:id="141" w:name="_Toc24902"/>
      <w:bookmarkStart w:id="142" w:name="_Toc23076"/>
      <w:bookmarkStart w:id="143" w:name="_Toc18499"/>
      <w:bookmarkStart w:id="144" w:name="_Toc183587626"/>
      <w:bookmarkStart w:id="145" w:name="_Toc204"/>
      <w:r>
        <w:rPr>
          <w:rFonts w:hint="eastAsia"/>
          <w:lang w:eastAsia="zh-CN"/>
        </w:rPr>
        <w:t>5</w:t>
      </w:r>
      <w:r>
        <w:t>.1.</w:t>
      </w:r>
      <w:r>
        <w:rPr>
          <w:rFonts w:hint="eastAsia"/>
          <w:lang w:eastAsia="zh-CN"/>
        </w:rPr>
        <w:t>4</w:t>
      </w:r>
      <w:r>
        <w:t>.1</w:t>
      </w:r>
      <w:r>
        <w:tab/>
      </w:r>
      <w:r>
        <w:rPr>
          <w:rFonts w:hint="eastAsia"/>
          <w:lang w:eastAsia="zh-CN"/>
        </w:rPr>
        <w:t>Solution #</w:t>
      </w:r>
      <w:r>
        <w:rPr>
          <w:rFonts w:hint="eastAsia"/>
          <w:lang w:val="en-US" w:eastAsia="zh-CN"/>
        </w:rPr>
        <w:t>1.</w:t>
      </w:r>
      <w:r>
        <w:rPr>
          <w:rFonts w:hint="eastAsia"/>
          <w:lang w:eastAsia="zh-CN"/>
        </w:rPr>
        <w:t>1: D</w:t>
      </w:r>
      <w:r>
        <w:t>uration-based charging</w:t>
      </w:r>
      <w:r>
        <w:rPr>
          <w:rFonts w:hint="eastAsia"/>
          <w:lang w:eastAsia="zh-CN"/>
        </w:rPr>
        <w:t xml:space="preserve"> for standalone IMS Data Channel</w:t>
      </w:r>
      <w:bookmarkEnd w:id="140"/>
      <w:bookmarkEnd w:id="141"/>
      <w:bookmarkEnd w:id="142"/>
      <w:bookmarkEnd w:id="143"/>
      <w:bookmarkEnd w:id="144"/>
      <w:bookmarkEnd w:id="145"/>
    </w:p>
    <w:p>
      <w:pPr>
        <w:pStyle w:val="7"/>
        <w:rPr>
          <w:lang w:eastAsia="zh-CN"/>
        </w:rPr>
      </w:pPr>
      <w:bookmarkStart w:id="146" w:name="_Toc183587627"/>
      <w:bookmarkStart w:id="147" w:name="_Toc16594"/>
      <w:bookmarkStart w:id="148" w:name="_Toc21583"/>
      <w:bookmarkStart w:id="149" w:name="_Toc7472"/>
      <w:bookmarkStart w:id="150" w:name="_Toc8034"/>
      <w:bookmarkStart w:id="151" w:name="_Toc14402"/>
      <w:r>
        <w:t>5.</w:t>
      </w:r>
      <w:r>
        <w:rPr>
          <w:rFonts w:hint="eastAsia"/>
          <w:lang w:eastAsia="zh-CN"/>
        </w:rPr>
        <w:t>1</w:t>
      </w:r>
      <w:r>
        <w:t>.4.1.1</w:t>
      </w:r>
      <w:r>
        <w:tab/>
      </w:r>
      <w:r>
        <w:rPr>
          <w:lang w:eastAsia="zh-CN"/>
        </w:rPr>
        <w:t>General</w:t>
      </w:r>
      <w:bookmarkEnd w:id="146"/>
      <w:bookmarkEnd w:id="147"/>
      <w:bookmarkEnd w:id="148"/>
      <w:bookmarkEnd w:id="149"/>
      <w:bookmarkEnd w:id="150"/>
      <w:bookmarkEnd w:id="151"/>
    </w:p>
    <w:p>
      <w:pPr>
        <w:rPr>
          <w:lang w:eastAsia="zh-CN"/>
        </w:rPr>
      </w:pPr>
      <w:r>
        <w:rPr>
          <w:lang w:eastAsia="zh-CN"/>
        </w:rPr>
        <w:t>Solution</w:t>
      </w:r>
      <w:r>
        <w:rPr>
          <w:rFonts w:hint="eastAsia"/>
          <w:lang w:val="en-US" w:eastAsia="zh-CN"/>
        </w:rPr>
        <w:t xml:space="preserve"> </w:t>
      </w:r>
      <w:r>
        <w:rPr>
          <w:lang w:eastAsia="zh-CN"/>
        </w:rPr>
        <w:t>#</w:t>
      </w:r>
      <w:r>
        <w:rPr>
          <w:rFonts w:hint="eastAsia"/>
          <w:lang w:val="en-US" w:eastAsia="zh-CN"/>
        </w:rPr>
        <w:t>1.</w:t>
      </w:r>
      <w:r>
        <w:rPr>
          <w:lang w:eastAsia="zh-CN"/>
        </w:rPr>
        <w:t xml:space="preserve">1 addresses Key Issue #1a and #1b. It is based on </w:t>
      </w:r>
      <w:r>
        <w:rPr>
          <w:rFonts w:hint="eastAsia"/>
          <w:lang w:eastAsia="zh-CN"/>
        </w:rPr>
        <w:t>charging support of duration-based charging for IMS data channel</w:t>
      </w:r>
      <w:r>
        <w:rPr>
          <w:lang w:eastAsia="zh-CN"/>
        </w:rPr>
        <w:t xml:space="preserve"> specified in 3</w:t>
      </w:r>
      <w:r>
        <w:rPr>
          <w:rFonts w:hint="eastAsia"/>
          <w:lang w:eastAsia="zh-CN"/>
        </w:rPr>
        <w:t>GPP</w:t>
      </w:r>
      <w:r>
        <w:rPr>
          <w:lang w:eastAsia="zh-CN"/>
        </w:rPr>
        <w:t> TS 32.2</w:t>
      </w:r>
      <w:r>
        <w:rPr>
          <w:rFonts w:hint="eastAsia"/>
          <w:lang w:eastAsia="zh-CN"/>
        </w:rPr>
        <w:t>60</w:t>
      </w:r>
      <w:r>
        <w:rPr>
          <w:lang w:eastAsia="zh-CN"/>
        </w:rPr>
        <w:t> [</w:t>
      </w:r>
      <w:r>
        <w:rPr>
          <w:rFonts w:hint="eastAsia"/>
          <w:lang w:eastAsia="zh-CN"/>
        </w:rPr>
        <w:t>11</w:t>
      </w:r>
      <w:r>
        <w:rPr>
          <w:lang w:eastAsia="zh-CN"/>
        </w:rPr>
        <w:t>].</w:t>
      </w:r>
    </w:p>
    <w:p>
      <w:pPr>
        <w:pStyle w:val="7"/>
      </w:pPr>
      <w:bookmarkStart w:id="152" w:name="_Toc9231"/>
      <w:bookmarkStart w:id="153" w:name="_Toc28743"/>
      <w:bookmarkStart w:id="154" w:name="_Toc183587628"/>
      <w:bookmarkStart w:id="155" w:name="_Toc32126"/>
      <w:bookmarkStart w:id="156" w:name="_Toc363"/>
      <w:bookmarkStart w:id="157" w:name="_Toc30940"/>
      <w:r>
        <w:rPr>
          <w:rFonts w:hint="eastAsia"/>
          <w:lang w:eastAsia="zh-CN"/>
        </w:rPr>
        <w:t>5</w:t>
      </w:r>
      <w:r>
        <w:t>.</w:t>
      </w:r>
      <w:r>
        <w:rPr>
          <w:rFonts w:hint="eastAsia"/>
          <w:lang w:eastAsia="zh-CN"/>
        </w:rPr>
        <w:t>1</w:t>
      </w:r>
      <w:r>
        <w:t>.4.</w:t>
      </w:r>
      <w:r>
        <w:rPr>
          <w:rFonts w:hint="eastAsia"/>
          <w:lang w:eastAsia="zh-CN"/>
        </w:rPr>
        <w:t>1</w:t>
      </w:r>
      <w:r>
        <w:t>.</w:t>
      </w:r>
      <w:r>
        <w:rPr>
          <w:rFonts w:hint="eastAsia"/>
          <w:lang w:eastAsia="zh-CN"/>
        </w:rPr>
        <w:t>2</w:t>
      </w:r>
      <w:r>
        <w:tab/>
      </w:r>
      <w:r>
        <w:rPr>
          <w:rFonts w:hint="eastAsia"/>
          <w:lang w:eastAsia="zh-CN"/>
        </w:rPr>
        <w:t>D</w:t>
      </w:r>
      <w:r>
        <w:rPr>
          <w:rFonts w:hint="eastAsia"/>
        </w:rPr>
        <w:t>escription</w:t>
      </w:r>
      <w:bookmarkEnd w:id="152"/>
      <w:bookmarkEnd w:id="153"/>
      <w:bookmarkEnd w:id="154"/>
      <w:bookmarkEnd w:id="155"/>
      <w:bookmarkEnd w:id="156"/>
      <w:bookmarkEnd w:id="157"/>
    </w:p>
    <w:p>
      <w:pPr>
        <w:rPr>
          <w:rFonts w:eastAsia="宋体"/>
        </w:rPr>
      </w:pPr>
      <w:r>
        <w:rPr>
          <w:rFonts w:eastAsia="宋体"/>
        </w:rPr>
        <w:t>When the UE initiates a IMS session with standalone bootstrap DC</w:t>
      </w:r>
      <w:r>
        <w:rPr>
          <w:rFonts w:hint="eastAsia" w:eastAsia="宋体"/>
        </w:rPr>
        <w:t>, t</w:t>
      </w:r>
      <w:r>
        <w:rPr>
          <w:rFonts w:eastAsia="宋体"/>
        </w:rPr>
        <w:t>he originating UE generally follows existing procedures to establish bootstrap DC as specified in TS 23.228 [5] for standalone DC session establishment</w:t>
      </w:r>
      <w:r>
        <w:rPr>
          <w:rFonts w:hint="eastAsia" w:eastAsia="宋体"/>
        </w:rPr>
        <w:t xml:space="preserve">. The three scenarios for </w:t>
      </w:r>
      <w:r>
        <w:rPr>
          <w:rFonts w:eastAsia="宋体"/>
        </w:rPr>
        <w:t xml:space="preserve">IMS session with standalone </w:t>
      </w:r>
      <w:r>
        <w:rPr>
          <w:rFonts w:eastAsiaTheme="minorEastAsia"/>
        </w:rPr>
        <w:t>Data Channel</w:t>
      </w:r>
      <w:r>
        <w:rPr>
          <w:rFonts w:hint="eastAsia" w:eastAsiaTheme="minorEastAsia"/>
        </w:rPr>
        <w:t xml:space="preserve"> described in clause 5.1.1.1 </w:t>
      </w:r>
      <w:r>
        <w:rPr>
          <w:rFonts w:hint="eastAsia" w:eastAsia="宋体"/>
        </w:rPr>
        <w:t xml:space="preserve">with the following </w:t>
      </w:r>
      <w:r>
        <w:rPr>
          <w:rFonts w:eastAsia="宋体"/>
        </w:rPr>
        <w:t>addition</w:t>
      </w:r>
      <w:r>
        <w:rPr>
          <w:rFonts w:hint="eastAsia" w:eastAsia="宋体"/>
        </w:rPr>
        <w:t>s</w:t>
      </w:r>
      <w:r>
        <w:rPr>
          <w:rFonts w:eastAsia="宋体"/>
        </w:rPr>
        <w:t>:</w:t>
      </w:r>
      <w:r>
        <w:rPr>
          <w:rFonts w:hint="eastAsia" w:eastAsia="宋体"/>
        </w:rPr>
        <w:t xml:space="preserve"> </w:t>
      </w:r>
    </w:p>
    <w:p>
      <w:pPr>
        <w:pStyle w:val="111"/>
        <w:rPr>
          <w:rFonts w:eastAsia="宋体"/>
        </w:rPr>
      </w:pPr>
      <w:r>
        <w:rPr>
          <w:rFonts w:eastAsia="宋体"/>
        </w:rPr>
        <w:t>a.</w:t>
      </w:r>
      <w:r>
        <w:rPr>
          <w:rFonts w:eastAsia="宋体"/>
        </w:rPr>
        <w:tab/>
      </w:r>
      <w:r>
        <w:rPr>
          <w:rFonts w:hint="eastAsia" w:eastAsia="宋体"/>
          <w:lang w:eastAsia="zh-CN"/>
        </w:rPr>
        <w:t>T</w:t>
      </w:r>
      <w:r>
        <w:rPr>
          <w:rFonts w:eastAsia="宋体"/>
        </w:rPr>
        <w:t xml:space="preserve">he UE may only include bootstrap DC media components when generating SDP offer in initial </w:t>
      </w:r>
      <w:r>
        <w:rPr>
          <w:rFonts w:hint="eastAsia"/>
          <w:lang w:eastAsia="zh-CN"/>
        </w:rPr>
        <w:t xml:space="preserve">SIP </w:t>
      </w:r>
      <w:r>
        <w:rPr>
          <w:rFonts w:eastAsia="宋体"/>
        </w:rPr>
        <w:t>INVITE request;</w:t>
      </w:r>
    </w:p>
    <w:p>
      <w:pPr>
        <w:pStyle w:val="111"/>
        <w:rPr>
          <w:rFonts w:eastAsia="宋体"/>
          <w:lang w:eastAsia="zh-CN"/>
        </w:rPr>
      </w:pPr>
      <w:r>
        <w:rPr>
          <w:rFonts w:eastAsia="宋体"/>
        </w:rPr>
        <w:t>b.</w:t>
      </w:r>
      <w:r>
        <w:rPr>
          <w:rFonts w:eastAsia="宋体"/>
        </w:rPr>
        <w:tab/>
      </w:r>
      <w:r>
        <w:rPr>
          <w:rFonts w:hint="eastAsia" w:eastAsia="宋体"/>
          <w:lang w:eastAsia="zh-CN"/>
        </w:rPr>
        <w:t>T</w:t>
      </w:r>
      <w:r>
        <w:rPr>
          <w:rFonts w:eastAsia="宋体"/>
        </w:rPr>
        <w:t xml:space="preserve">he UE may only include bootstrap DC media components when generating SDP offer in initial </w:t>
      </w:r>
      <w:r>
        <w:rPr>
          <w:rFonts w:hint="eastAsia"/>
          <w:lang w:eastAsia="zh-CN"/>
        </w:rPr>
        <w:t xml:space="preserve">SIP </w:t>
      </w:r>
      <w:r>
        <w:rPr>
          <w:rFonts w:eastAsia="宋体"/>
        </w:rPr>
        <w:t>INVITE request</w:t>
      </w:r>
      <w:r>
        <w:rPr>
          <w:rFonts w:hint="eastAsia" w:eastAsia="宋体"/>
          <w:lang w:eastAsia="zh-CN"/>
        </w:rPr>
        <w:t xml:space="preserve"> and </w:t>
      </w:r>
      <w:r>
        <w:rPr>
          <w:rFonts w:eastAsia="宋体"/>
        </w:rPr>
        <w:t>further update the SDP with application DC</w:t>
      </w:r>
      <w:r>
        <w:rPr>
          <w:rFonts w:hint="eastAsia" w:eastAsia="宋体"/>
          <w:lang w:eastAsia="zh-CN"/>
        </w:rPr>
        <w:t>;</w:t>
      </w:r>
    </w:p>
    <w:p>
      <w:pPr>
        <w:pStyle w:val="111"/>
        <w:rPr>
          <w:rFonts w:eastAsia="宋体"/>
          <w:lang w:eastAsia="zh-CN"/>
        </w:rPr>
      </w:pPr>
      <w:r>
        <w:rPr>
          <w:rFonts w:eastAsia="宋体"/>
        </w:rPr>
        <w:t>c.</w:t>
      </w:r>
      <w:r>
        <w:rPr>
          <w:rFonts w:eastAsia="宋体"/>
        </w:rPr>
        <w:tab/>
      </w:r>
      <w:r>
        <w:rPr>
          <w:rFonts w:hint="eastAsia" w:eastAsia="宋体"/>
          <w:lang w:eastAsia="zh-CN"/>
        </w:rPr>
        <w:t>T</w:t>
      </w:r>
      <w:r>
        <w:rPr>
          <w:rFonts w:eastAsia="宋体"/>
        </w:rPr>
        <w:t>he UE</w:t>
      </w:r>
      <w:r>
        <w:rPr>
          <w:rFonts w:hint="eastAsia" w:eastAsia="宋体"/>
          <w:lang w:eastAsia="zh-CN"/>
        </w:rPr>
        <w:t xml:space="preserve"> may </w:t>
      </w:r>
      <w:r>
        <w:rPr>
          <w:rFonts w:eastAsia="宋体"/>
        </w:rPr>
        <w:t xml:space="preserve">include bootstrap DC </w:t>
      </w:r>
      <w:r>
        <w:rPr>
          <w:rFonts w:hint="eastAsia" w:eastAsia="宋体"/>
          <w:lang w:eastAsia="zh-CN"/>
        </w:rPr>
        <w:t xml:space="preserve">and </w:t>
      </w:r>
      <w:r>
        <w:rPr>
          <w:rFonts w:eastAsia="宋体"/>
        </w:rPr>
        <w:t>application DC</w:t>
      </w:r>
      <w:r>
        <w:rPr>
          <w:rFonts w:hint="eastAsia" w:eastAsia="宋体"/>
          <w:lang w:eastAsia="zh-CN"/>
        </w:rPr>
        <w:t xml:space="preserve"> </w:t>
      </w:r>
      <w:r>
        <w:rPr>
          <w:rFonts w:eastAsia="宋体"/>
        </w:rPr>
        <w:t xml:space="preserve">media components when generating SDP offer in initial </w:t>
      </w:r>
      <w:r>
        <w:rPr>
          <w:rFonts w:hint="eastAsia"/>
          <w:lang w:eastAsia="zh-CN"/>
        </w:rPr>
        <w:t xml:space="preserve">SIP </w:t>
      </w:r>
      <w:r>
        <w:rPr>
          <w:rFonts w:eastAsia="宋体"/>
        </w:rPr>
        <w:t>INVITE request</w:t>
      </w:r>
      <w:r>
        <w:rPr>
          <w:rFonts w:hint="eastAsia" w:eastAsia="宋体"/>
          <w:lang w:eastAsia="zh-CN"/>
        </w:rPr>
        <w:t>.</w:t>
      </w:r>
    </w:p>
    <w:p>
      <w:pPr>
        <w:rPr>
          <w:rFonts w:eastAsia="宋体"/>
        </w:rPr>
      </w:pPr>
      <w:r>
        <w:rPr>
          <w:rFonts w:hint="eastAsia"/>
          <w:lang w:eastAsia="zh-CN"/>
        </w:rPr>
        <w:t xml:space="preserve">Similar to regular IMS Data Channel, the </w:t>
      </w:r>
      <w:r>
        <w:t>SDP</w:t>
      </w:r>
      <w:r>
        <w:rPr>
          <w:rFonts w:hint="eastAsia"/>
          <w:lang w:eastAsia="zh-CN"/>
        </w:rPr>
        <w:t xml:space="preserve"> can </w:t>
      </w:r>
      <w:r>
        <w:t>contain</w:t>
      </w:r>
      <w:r>
        <w:rPr>
          <w:rFonts w:hint="eastAsia"/>
          <w:lang w:eastAsia="zh-CN"/>
        </w:rPr>
        <w:t xml:space="preserve"> different </w:t>
      </w:r>
      <w:r>
        <w:rPr>
          <w:rFonts w:eastAsia="宋体"/>
        </w:rPr>
        <w:t>DC media components</w:t>
      </w:r>
      <w:r>
        <w:t xml:space="preserve"> for</w:t>
      </w:r>
      <w:r>
        <w:rPr>
          <w:rFonts w:hint="eastAsia"/>
          <w:lang w:eastAsia="zh-CN"/>
        </w:rPr>
        <w:t xml:space="preserve"> </w:t>
      </w:r>
      <w:r>
        <w:rPr>
          <w:rFonts w:eastAsia="宋体"/>
        </w:rPr>
        <w:t xml:space="preserve">standalone </w:t>
      </w:r>
      <w:r>
        <w:rPr>
          <w:rFonts w:eastAsiaTheme="minorEastAsia"/>
          <w:lang w:eastAsia="zh-CN"/>
        </w:rPr>
        <w:t>Data Channel</w:t>
      </w:r>
      <w:r>
        <w:rPr>
          <w:rFonts w:hint="eastAsia" w:eastAsiaTheme="minorEastAsia"/>
          <w:lang w:eastAsia="zh-CN"/>
        </w:rPr>
        <w:t xml:space="preserve"> in different scenarios. </w:t>
      </w:r>
      <w:r>
        <w:t xml:space="preserve">The </w:t>
      </w:r>
      <w:r>
        <w:rPr>
          <w:rFonts w:hint="eastAsia"/>
          <w:lang w:eastAsia="zh-CN"/>
        </w:rPr>
        <w:t xml:space="preserve">charging </w:t>
      </w:r>
      <w:r>
        <w:t xml:space="preserve">information </w:t>
      </w:r>
      <w:r>
        <w:rPr>
          <w:rFonts w:hint="eastAsia"/>
          <w:lang w:eastAsia="zh-CN"/>
        </w:rPr>
        <w:t xml:space="preserve">of </w:t>
      </w:r>
      <w:r>
        <w:t xml:space="preserve">each DC </w:t>
      </w:r>
      <w:r>
        <w:rPr>
          <w:rFonts w:eastAsia="宋体"/>
        </w:rPr>
        <w:t>media components</w:t>
      </w:r>
      <w:r>
        <w:rPr>
          <w:rFonts w:hint="eastAsia" w:eastAsia="宋体"/>
          <w:lang w:eastAsia="zh-CN"/>
        </w:rPr>
        <w:t xml:space="preserve"> </w:t>
      </w:r>
      <w:r>
        <w:rPr>
          <w:rFonts w:hint="eastAsia"/>
          <w:lang w:eastAsia="zh-CN"/>
        </w:rPr>
        <w:t xml:space="preserve">which </w:t>
      </w:r>
      <w:r>
        <w:rPr>
          <w:rFonts w:eastAsia="宋体"/>
        </w:rPr>
        <w:t>specified in clause </w:t>
      </w:r>
      <w:r>
        <w:rPr>
          <w:rFonts w:hint="eastAsia" w:eastAsia="宋体"/>
          <w:lang w:eastAsia="zh-CN"/>
        </w:rPr>
        <w:t>5.1.15</w:t>
      </w:r>
      <w:r>
        <w:rPr>
          <w:rFonts w:eastAsia="宋体"/>
        </w:rPr>
        <w:t xml:space="preserve"> of TS </w:t>
      </w:r>
      <w:r>
        <w:rPr>
          <w:rFonts w:hint="eastAsia" w:eastAsia="宋体"/>
          <w:lang w:eastAsia="zh-CN"/>
        </w:rPr>
        <w:t>32.260</w:t>
      </w:r>
      <w:r>
        <w:rPr>
          <w:rFonts w:eastAsia="宋体"/>
        </w:rPr>
        <w:t> [</w:t>
      </w:r>
      <w:r>
        <w:rPr>
          <w:rFonts w:hint="eastAsia" w:eastAsia="宋体"/>
          <w:lang w:eastAsia="zh-CN"/>
        </w:rPr>
        <w:t>11</w:t>
      </w:r>
      <w:r>
        <w:rPr>
          <w:rFonts w:eastAsia="宋体"/>
        </w:rPr>
        <w:t>]</w:t>
      </w:r>
      <w:r>
        <w:rPr>
          <w:rFonts w:hint="eastAsia"/>
          <w:lang w:eastAsia="zh-CN"/>
        </w:rPr>
        <w:t xml:space="preserve"> for IMS </w:t>
      </w:r>
      <w:r>
        <w:rPr>
          <w:rFonts w:eastAsiaTheme="minorEastAsia"/>
          <w:lang w:eastAsia="zh-CN"/>
        </w:rPr>
        <w:t>Data Channel</w:t>
      </w:r>
      <w:r>
        <w:rPr>
          <w:rFonts w:hint="eastAsia"/>
          <w:lang w:eastAsia="zh-CN"/>
        </w:rPr>
        <w:t xml:space="preserve"> </w:t>
      </w:r>
      <w:r>
        <w:t xml:space="preserve">can be </w:t>
      </w:r>
      <w:r>
        <w:rPr>
          <w:rFonts w:hint="eastAsia"/>
          <w:lang w:eastAsia="zh-CN"/>
        </w:rPr>
        <w:t xml:space="preserve">reused </w:t>
      </w:r>
      <w:r>
        <w:t>fo</w:t>
      </w:r>
      <w:r>
        <w:rPr>
          <w:rFonts w:hint="eastAsia"/>
          <w:lang w:eastAsia="zh-CN"/>
        </w:rPr>
        <w:t>r duration-based charging fo</w:t>
      </w:r>
      <w:r>
        <w:rPr>
          <w:rFonts w:hint="eastAsia"/>
        </w:rPr>
        <w:t>r standalone IMS Data Channel</w:t>
      </w:r>
      <w:r>
        <w:rPr>
          <w:rFonts w:eastAsia="宋体"/>
        </w:rPr>
        <w:t>.</w:t>
      </w:r>
    </w:p>
    <w:p>
      <w:pPr>
        <w:pStyle w:val="6"/>
        <w:rPr>
          <w:lang w:eastAsia="zh-CN"/>
        </w:rPr>
      </w:pPr>
      <w:bookmarkStart w:id="158" w:name="_Toc6205"/>
      <w:bookmarkStart w:id="159" w:name="_Toc3351"/>
      <w:bookmarkStart w:id="160" w:name="_Toc22344"/>
      <w:bookmarkStart w:id="161" w:name="_Toc13853"/>
      <w:bookmarkStart w:id="162" w:name="_Toc183587629"/>
      <w:bookmarkStart w:id="163" w:name="_Toc3694"/>
      <w:r>
        <w:rPr>
          <w:rFonts w:hint="eastAsia"/>
          <w:lang w:eastAsia="zh-CN"/>
        </w:rPr>
        <w:t>5</w:t>
      </w:r>
      <w:r>
        <w:t>.1.</w:t>
      </w:r>
      <w:r>
        <w:rPr>
          <w:rFonts w:hint="eastAsia"/>
          <w:lang w:eastAsia="zh-CN"/>
        </w:rPr>
        <w:t>4</w:t>
      </w:r>
      <w:r>
        <w:t>.</w:t>
      </w:r>
      <w:r>
        <w:rPr>
          <w:rFonts w:hint="eastAsia" w:eastAsia="宋体"/>
          <w:lang w:eastAsia="zh-CN"/>
        </w:rPr>
        <w:t>2</w:t>
      </w:r>
      <w:r>
        <w:tab/>
      </w:r>
      <w:r>
        <w:rPr>
          <w:rFonts w:hint="eastAsia"/>
          <w:lang w:eastAsia="zh-CN"/>
        </w:rPr>
        <w:t>Solution #</w:t>
      </w:r>
      <w:r>
        <w:rPr>
          <w:rFonts w:hint="eastAsia"/>
          <w:lang w:val="en-US" w:eastAsia="zh-CN"/>
        </w:rPr>
        <w:t>1.</w:t>
      </w:r>
      <w:r>
        <w:rPr>
          <w:rFonts w:hint="eastAsia"/>
          <w:lang w:eastAsia="zh-CN"/>
        </w:rPr>
        <w:t>2: Volume-based charging for standalone IMS Data Channel</w:t>
      </w:r>
      <w:bookmarkEnd w:id="158"/>
      <w:bookmarkEnd w:id="159"/>
      <w:bookmarkEnd w:id="160"/>
      <w:bookmarkEnd w:id="161"/>
      <w:bookmarkEnd w:id="162"/>
      <w:bookmarkEnd w:id="163"/>
    </w:p>
    <w:p>
      <w:pPr>
        <w:pStyle w:val="7"/>
      </w:pPr>
      <w:bookmarkStart w:id="164" w:name="_Toc13491"/>
      <w:bookmarkStart w:id="165" w:name="_Toc7056"/>
      <w:bookmarkStart w:id="166" w:name="_Toc9866"/>
      <w:bookmarkStart w:id="167" w:name="_Toc30865"/>
      <w:bookmarkStart w:id="168" w:name="_Toc6341"/>
      <w:bookmarkStart w:id="169" w:name="_Toc183587630"/>
      <w:r>
        <w:t>5.</w:t>
      </w:r>
      <w:r>
        <w:rPr>
          <w:rFonts w:hint="eastAsia" w:eastAsia="宋体"/>
        </w:rPr>
        <w:t>1</w:t>
      </w:r>
      <w:r>
        <w:t>.</w:t>
      </w:r>
      <w:r>
        <w:rPr>
          <w:rFonts w:hint="eastAsia"/>
        </w:rPr>
        <w:t>4</w:t>
      </w:r>
      <w:r>
        <w:t>.</w:t>
      </w:r>
      <w:r>
        <w:rPr>
          <w:rFonts w:hint="eastAsia" w:eastAsia="宋体"/>
        </w:rPr>
        <w:t>2</w:t>
      </w:r>
      <w:r>
        <w:t>.1</w:t>
      </w:r>
      <w:r>
        <w:tab/>
      </w:r>
      <w:r>
        <w:t>General</w:t>
      </w:r>
      <w:bookmarkEnd w:id="164"/>
      <w:bookmarkEnd w:id="165"/>
      <w:bookmarkEnd w:id="166"/>
      <w:bookmarkEnd w:id="167"/>
      <w:bookmarkEnd w:id="168"/>
      <w:bookmarkEnd w:id="169"/>
    </w:p>
    <w:p>
      <w:pPr>
        <w:rPr>
          <w:lang w:eastAsia="zh-CN"/>
        </w:rPr>
      </w:pPr>
      <w:r>
        <w:rPr>
          <w:lang w:eastAsia="zh-CN"/>
        </w:rPr>
        <w:t>Solution</w:t>
      </w:r>
      <w:r>
        <w:rPr>
          <w:rFonts w:hint="eastAsia"/>
          <w:lang w:val="en-US" w:eastAsia="zh-CN"/>
        </w:rPr>
        <w:t xml:space="preserve"> </w:t>
      </w:r>
      <w:r>
        <w:rPr>
          <w:lang w:eastAsia="zh-CN"/>
        </w:rPr>
        <w:t>#</w:t>
      </w:r>
      <w:r>
        <w:rPr>
          <w:rFonts w:hint="eastAsia"/>
          <w:lang w:val="en-US" w:eastAsia="zh-CN"/>
        </w:rPr>
        <w:t>1.</w:t>
      </w:r>
      <w:r>
        <w:rPr>
          <w:rFonts w:hint="eastAsia"/>
          <w:lang w:eastAsia="zh-CN"/>
        </w:rPr>
        <w:t>2</w:t>
      </w:r>
      <w:r>
        <w:rPr>
          <w:lang w:eastAsia="zh-CN"/>
        </w:rPr>
        <w:t xml:space="preserve"> addresses Key Issue #1a and #1b. It is based on </w:t>
      </w:r>
      <w:r>
        <w:rPr>
          <w:rFonts w:hint="eastAsia"/>
          <w:lang w:eastAsia="zh-CN"/>
        </w:rPr>
        <w:t>IMS data channel volume-based charging</w:t>
      </w:r>
      <w:r>
        <w:rPr>
          <w:lang w:eastAsia="zh-CN"/>
        </w:rPr>
        <w:t xml:space="preserve"> specified in 3</w:t>
      </w:r>
      <w:r>
        <w:rPr>
          <w:rFonts w:hint="eastAsia"/>
          <w:lang w:eastAsia="zh-CN"/>
        </w:rPr>
        <w:t>GPP</w:t>
      </w:r>
      <w:r>
        <w:rPr>
          <w:lang w:eastAsia="zh-CN"/>
        </w:rPr>
        <w:t> TS 32.2</w:t>
      </w:r>
      <w:r>
        <w:rPr>
          <w:rFonts w:hint="eastAsia"/>
          <w:lang w:eastAsia="zh-CN"/>
        </w:rPr>
        <w:t>55</w:t>
      </w:r>
      <w:r>
        <w:rPr>
          <w:lang w:eastAsia="zh-CN"/>
        </w:rPr>
        <w:t> [</w:t>
      </w:r>
      <w:r>
        <w:rPr>
          <w:rFonts w:hint="eastAsia"/>
          <w:lang w:eastAsia="zh-CN"/>
        </w:rPr>
        <w:t>10</w:t>
      </w:r>
      <w:r>
        <w:rPr>
          <w:lang w:eastAsia="zh-CN"/>
        </w:rPr>
        <w:t>].</w:t>
      </w:r>
    </w:p>
    <w:p>
      <w:pPr>
        <w:pStyle w:val="7"/>
      </w:pPr>
      <w:bookmarkStart w:id="170" w:name="_Toc4905"/>
      <w:bookmarkStart w:id="171" w:name="_Toc17788"/>
      <w:bookmarkStart w:id="172" w:name="_Toc29802"/>
      <w:bookmarkStart w:id="173" w:name="_Toc27541"/>
      <w:bookmarkStart w:id="174" w:name="_Toc183587631"/>
      <w:bookmarkStart w:id="175" w:name="_Toc22438"/>
      <w:r>
        <w:rPr>
          <w:rFonts w:hint="eastAsia" w:eastAsia="宋体"/>
        </w:rPr>
        <w:t>5</w:t>
      </w:r>
      <w:r>
        <w:t>.</w:t>
      </w:r>
      <w:r>
        <w:rPr>
          <w:rFonts w:hint="eastAsia" w:eastAsia="宋体"/>
        </w:rPr>
        <w:t>1</w:t>
      </w:r>
      <w:r>
        <w:t>.4.</w:t>
      </w:r>
      <w:r>
        <w:rPr>
          <w:rFonts w:hint="eastAsia" w:eastAsia="宋体"/>
        </w:rPr>
        <w:t>2</w:t>
      </w:r>
      <w:r>
        <w:t>.</w:t>
      </w:r>
      <w:r>
        <w:rPr>
          <w:rFonts w:hint="eastAsia" w:eastAsia="宋体"/>
        </w:rPr>
        <w:t>2</w:t>
      </w:r>
      <w:r>
        <w:tab/>
      </w:r>
      <w:r>
        <w:rPr>
          <w:rFonts w:hint="eastAsia" w:eastAsia="宋体"/>
        </w:rPr>
        <w:t>D</w:t>
      </w:r>
      <w:r>
        <w:rPr>
          <w:rFonts w:hint="eastAsia"/>
        </w:rPr>
        <w:t>escription</w:t>
      </w:r>
      <w:bookmarkEnd w:id="170"/>
      <w:bookmarkEnd w:id="171"/>
      <w:bookmarkEnd w:id="172"/>
      <w:bookmarkEnd w:id="173"/>
      <w:bookmarkEnd w:id="174"/>
      <w:bookmarkEnd w:id="175"/>
    </w:p>
    <w:p>
      <w:pPr>
        <w:rPr>
          <w:lang w:eastAsia="ja-JP"/>
        </w:rPr>
      </w:pPr>
      <w:r>
        <w:t xml:space="preserve">If </w:t>
      </w:r>
      <w:r>
        <w:rPr>
          <w:rFonts w:hint="eastAsia"/>
          <w:lang w:eastAsia="zh-CN"/>
        </w:rPr>
        <w:t xml:space="preserve">standalone </w:t>
      </w:r>
      <w:r>
        <w:t xml:space="preserve">data channel </w:t>
      </w:r>
      <w:r>
        <w:rPr>
          <w:rFonts w:hint="eastAsia"/>
          <w:lang w:eastAsia="zh-CN"/>
        </w:rPr>
        <w:t>is</w:t>
      </w:r>
      <w:r>
        <w:t xml:space="preserve"> used in a </w:t>
      </w:r>
      <w:r>
        <w:rPr>
          <w:rFonts w:hint="eastAsia"/>
          <w:lang w:eastAsia="zh-CN"/>
        </w:rPr>
        <w:t xml:space="preserve">IMS </w:t>
      </w:r>
      <w:r>
        <w:t>session,</w:t>
      </w:r>
      <w:r>
        <w:rPr>
          <w:rFonts w:hint="eastAsia"/>
          <w:lang w:eastAsia="zh-CN"/>
        </w:rPr>
        <w:t xml:space="preserve"> o</w:t>
      </w:r>
      <w:r>
        <w:t>ne or more data channel SDP media descriptions</w:t>
      </w:r>
      <w:r>
        <w:rPr>
          <w:rFonts w:hint="eastAsia"/>
          <w:lang w:eastAsia="zh-CN"/>
        </w:rPr>
        <w:t xml:space="preserve"> </w:t>
      </w:r>
      <w:r>
        <w:t xml:space="preserve">may be </w:t>
      </w:r>
      <w:r>
        <w:rPr>
          <w:rFonts w:hint="eastAsia"/>
        </w:rPr>
        <w:t>includ</w:t>
      </w:r>
      <w:r>
        <w:t>ed</w:t>
      </w:r>
      <w:r>
        <w:rPr>
          <w:rFonts w:hint="eastAsia"/>
          <w:lang w:eastAsia="zh-CN"/>
        </w:rPr>
        <w:t xml:space="preserve"> in</w:t>
      </w:r>
      <w:r>
        <w:t xml:space="preserve"> the SDP</w:t>
      </w:r>
      <w:r>
        <w:rPr>
          <w:rFonts w:hint="eastAsia"/>
          <w:lang w:eastAsia="zh-CN"/>
        </w:rPr>
        <w:t xml:space="preserve"> when generating SDP offer in initial SIP INVITE request</w:t>
      </w:r>
      <w:r>
        <w:t>.</w:t>
      </w:r>
      <w:r>
        <w:rPr>
          <w:rFonts w:hint="eastAsia"/>
          <w:lang w:eastAsia="zh-CN"/>
        </w:rPr>
        <w:t xml:space="preserve"> </w:t>
      </w:r>
      <w:r>
        <w:rPr>
          <w:lang w:eastAsia="zh-CN"/>
        </w:rPr>
        <w:t xml:space="preserve">When a </w:t>
      </w:r>
      <w:r>
        <w:rPr>
          <w:lang w:eastAsia="ja-JP"/>
        </w:rPr>
        <w:t xml:space="preserve">session is initiated or modified the </w:t>
      </w:r>
      <w:r>
        <w:rPr>
          <w:rFonts w:hint="eastAsia"/>
          <w:lang w:eastAsia="zh-CN"/>
        </w:rPr>
        <w:t xml:space="preserve">P-CSCF </w:t>
      </w:r>
      <w:r>
        <w:rPr>
          <w:lang w:eastAsia="ja-JP"/>
        </w:rPr>
        <w:t>derive</w:t>
      </w:r>
      <w:r>
        <w:rPr>
          <w:rFonts w:hint="eastAsia"/>
          <w:lang w:eastAsia="zh-CN"/>
        </w:rPr>
        <w:t>s</w:t>
      </w:r>
      <w:r>
        <w:rPr>
          <w:lang w:eastAsia="ja-JP"/>
        </w:rPr>
        <w:t xml:space="preserve"> a </w:t>
      </w:r>
      <w:r>
        <w:t xml:space="preserve">Media-Component-Description </w:t>
      </w:r>
      <w:r>
        <w:rPr>
          <w:lang w:eastAsia="ja-JP"/>
        </w:rPr>
        <w:t>AVP for Rx interface or a "</w:t>
      </w:r>
      <w:r>
        <w:t>MediaComponent" attribute for N5 interface</w:t>
      </w:r>
      <w:r>
        <w:rPr>
          <w:lang w:eastAsia="ja-JP"/>
        </w:rPr>
        <w:t xml:space="preserve"> from the SDP Parameters</w:t>
      </w:r>
      <w:r>
        <w:rPr>
          <w:rFonts w:hint="eastAsia"/>
          <w:lang w:eastAsia="zh-CN"/>
        </w:rPr>
        <w:t xml:space="preserve"> which </w:t>
      </w:r>
      <w:r>
        <w:rPr>
          <w:rFonts w:eastAsia="宋体"/>
        </w:rPr>
        <w:t>specified in clause </w:t>
      </w:r>
      <w:r>
        <w:rPr>
          <w:rFonts w:hint="eastAsia"/>
          <w:lang w:eastAsia="zh-CN"/>
        </w:rPr>
        <w:t>7.2</w:t>
      </w:r>
      <w:r>
        <w:rPr>
          <w:rFonts w:eastAsia="宋体"/>
        </w:rPr>
        <w:t xml:space="preserve"> of TS </w:t>
      </w:r>
      <w:r>
        <w:rPr>
          <w:rFonts w:hint="eastAsia"/>
          <w:lang w:eastAsia="zh-CN"/>
        </w:rPr>
        <w:t>29</w:t>
      </w:r>
      <w:r>
        <w:rPr>
          <w:rFonts w:hint="eastAsia" w:eastAsia="宋体"/>
          <w:lang w:eastAsia="zh-CN"/>
        </w:rPr>
        <w:t>.</w:t>
      </w:r>
      <w:r>
        <w:rPr>
          <w:rFonts w:hint="eastAsia"/>
          <w:lang w:eastAsia="zh-CN"/>
        </w:rPr>
        <w:t>513</w:t>
      </w:r>
      <w:r>
        <w:rPr>
          <w:rFonts w:eastAsia="宋体"/>
        </w:rPr>
        <w:t> [</w:t>
      </w:r>
      <w:r>
        <w:rPr>
          <w:rFonts w:hint="eastAsia"/>
          <w:lang w:eastAsia="zh-CN"/>
        </w:rPr>
        <w:t>14</w:t>
      </w:r>
      <w:r>
        <w:rPr>
          <w:rFonts w:eastAsia="宋体"/>
        </w:rPr>
        <w:t>]</w:t>
      </w:r>
      <w:r>
        <w:rPr>
          <w:lang w:eastAsia="ja-JP"/>
        </w:rPr>
        <w:t>.</w:t>
      </w:r>
      <w:r>
        <w:rPr>
          <w:rFonts w:hint="eastAsia"/>
          <w:lang w:eastAsia="zh-CN"/>
        </w:rPr>
        <w:t xml:space="preserve"> </w:t>
      </w:r>
      <w:r>
        <w:rPr>
          <w:rFonts w:hint="eastAsia"/>
          <w:lang w:eastAsia="ja-JP"/>
        </w:rPr>
        <w:t>These QoS related parameters, a</w:t>
      </w:r>
      <w:r>
        <w:rPr>
          <w:rFonts w:hint="eastAsia"/>
          <w:lang w:eastAsia="zh-CN"/>
        </w:rPr>
        <w:t xml:space="preserve">s well as the </w:t>
      </w:r>
      <w:r>
        <w:rPr>
          <w:lang w:bidi="ar-IQ"/>
        </w:rPr>
        <w:t>identifier of caller and callee</w:t>
      </w:r>
      <w:r>
        <w:rPr>
          <w:rFonts w:hint="eastAsia"/>
          <w:lang w:eastAsia="ja-JP"/>
        </w:rPr>
        <w:t xml:space="preserve">, </w:t>
      </w:r>
      <w:r>
        <w:rPr>
          <w:rFonts w:hint="eastAsia"/>
          <w:lang w:eastAsia="zh-CN"/>
        </w:rPr>
        <w:t>are</w:t>
      </w:r>
      <w:r>
        <w:rPr>
          <w:rFonts w:hint="eastAsia"/>
          <w:lang w:eastAsia="ja-JP"/>
        </w:rPr>
        <w:t xml:space="preserve"> supported by</w:t>
      </w:r>
      <w:r>
        <w:rPr>
          <w:rFonts w:hint="eastAsia"/>
          <w:lang w:eastAsia="zh-CN"/>
        </w:rPr>
        <w:t xml:space="preserve"> </w:t>
      </w:r>
      <w:r>
        <w:rPr>
          <w:rFonts w:hint="eastAsia"/>
          <w:lang w:eastAsia="ja-JP"/>
        </w:rPr>
        <w:t>N7 interface</w:t>
      </w:r>
      <w:r>
        <w:rPr>
          <w:rFonts w:hint="eastAsia"/>
          <w:lang w:eastAsia="zh-CN"/>
        </w:rPr>
        <w:t xml:space="preserve">. SMF </w:t>
      </w:r>
      <w:r>
        <w:rPr>
          <w:rFonts w:hint="eastAsia"/>
          <w:lang w:eastAsia="ja-JP"/>
        </w:rPr>
        <w:t>can</w:t>
      </w:r>
      <w:r>
        <w:rPr>
          <w:rFonts w:hint="eastAsia"/>
          <w:lang w:eastAsia="zh-CN"/>
        </w:rPr>
        <w:t xml:space="preserve"> </w:t>
      </w:r>
      <w:r>
        <w:rPr>
          <w:rFonts w:hint="eastAsia"/>
          <w:lang w:eastAsia="ja-JP"/>
        </w:rPr>
        <w:t>collect</w:t>
      </w:r>
      <w:r>
        <w:rPr>
          <w:rFonts w:hint="eastAsia"/>
          <w:lang w:eastAsia="zh-CN"/>
        </w:rPr>
        <w:t xml:space="preserve"> these </w:t>
      </w:r>
      <w:r>
        <w:rPr>
          <w:rFonts w:hint="eastAsia"/>
          <w:lang w:eastAsia="ja-JP"/>
        </w:rPr>
        <w:t>charging information</w:t>
      </w:r>
      <w:r>
        <w:rPr>
          <w:rFonts w:hint="eastAsia"/>
          <w:lang w:eastAsia="zh-CN"/>
        </w:rPr>
        <w:t xml:space="preserve"> </w:t>
      </w:r>
      <w:r>
        <w:rPr>
          <w:rFonts w:hint="eastAsia"/>
          <w:lang w:eastAsia="ja-JP"/>
        </w:rPr>
        <w:t xml:space="preserve">and report </w:t>
      </w:r>
      <w:r>
        <w:rPr>
          <w:rFonts w:hint="eastAsia"/>
          <w:lang w:eastAsia="zh-CN"/>
        </w:rPr>
        <w:t xml:space="preserve">them </w:t>
      </w:r>
      <w:r>
        <w:rPr>
          <w:rFonts w:hint="eastAsia"/>
          <w:lang w:eastAsia="ja-JP"/>
        </w:rPr>
        <w:t xml:space="preserve">to CHF, </w:t>
      </w:r>
      <w:r>
        <w:rPr>
          <w:rFonts w:hint="eastAsia"/>
          <w:lang w:eastAsia="zh-CN"/>
        </w:rPr>
        <w:t xml:space="preserve">as described </w:t>
      </w:r>
      <w:r>
        <w:rPr>
          <w:rFonts w:hint="eastAsia"/>
          <w:lang w:eastAsia="ja-JP"/>
        </w:rPr>
        <w:t xml:space="preserve">in clause </w:t>
      </w:r>
      <w:r>
        <w:rPr>
          <w:rFonts w:hint="eastAsia"/>
          <w:lang w:eastAsia="zh-CN"/>
        </w:rPr>
        <w:t>5.1.18</w:t>
      </w:r>
      <w:r>
        <w:rPr>
          <w:rFonts w:hint="eastAsia"/>
          <w:lang w:eastAsia="ja-JP"/>
        </w:rPr>
        <w:t xml:space="preserve"> of TS</w:t>
      </w:r>
      <w:r>
        <w:rPr>
          <w:lang w:eastAsia="ja-JP"/>
        </w:rPr>
        <w:t> </w:t>
      </w:r>
      <w:r>
        <w:rPr>
          <w:rFonts w:hint="eastAsia"/>
          <w:lang w:eastAsia="zh-CN"/>
        </w:rPr>
        <w:t>32.255</w:t>
      </w:r>
      <w:r>
        <w:rPr>
          <w:lang w:eastAsia="ja-JP"/>
        </w:rPr>
        <w:t> </w:t>
      </w:r>
      <w:r>
        <w:rPr>
          <w:rFonts w:hint="eastAsia"/>
          <w:lang w:eastAsia="ja-JP"/>
        </w:rPr>
        <w:t>[</w:t>
      </w:r>
      <w:r>
        <w:rPr>
          <w:rFonts w:hint="eastAsia"/>
          <w:lang w:eastAsia="zh-CN"/>
        </w:rPr>
        <w:t>10</w:t>
      </w:r>
      <w:r>
        <w:rPr>
          <w:rFonts w:hint="eastAsia"/>
          <w:lang w:eastAsia="ja-JP"/>
        </w:rPr>
        <w:t>].</w:t>
      </w:r>
    </w:p>
    <w:p>
      <w:pPr>
        <w:rPr>
          <w:rFonts w:eastAsia="宋体"/>
          <w:lang w:eastAsia="zh-CN"/>
        </w:rPr>
      </w:pPr>
      <w:r>
        <w:rPr>
          <w:rFonts w:hint="eastAsia"/>
          <w:lang w:eastAsia="zh-CN"/>
        </w:rPr>
        <w:t>T</w:t>
      </w:r>
      <w:r>
        <w:rPr>
          <w:lang w:eastAsia="zh-CN"/>
        </w:rPr>
        <w:t xml:space="preserve">he </w:t>
      </w:r>
      <w:r>
        <w:rPr>
          <w:rFonts w:hint="eastAsia"/>
          <w:lang w:eastAsia="zh-CN"/>
        </w:rPr>
        <w:t>IMS data channel volume-based charging</w:t>
      </w:r>
      <w:r>
        <w:rPr>
          <w:lang w:eastAsia="zh-CN"/>
        </w:rPr>
        <w:t xml:space="preserve"> specified in </w:t>
      </w:r>
      <w:r>
        <w:rPr>
          <w:rFonts w:eastAsia="宋体"/>
        </w:rPr>
        <w:t>clause </w:t>
      </w:r>
      <w:r>
        <w:rPr>
          <w:rFonts w:hint="eastAsia" w:eastAsia="宋体"/>
          <w:lang w:eastAsia="zh-CN"/>
        </w:rPr>
        <w:t>5.1.1</w:t>
      </w:r>
      <w:r>
        <w:rPr>
          <w:rFonts w:hint="eastAsia"/>
          <w:lang w:eastAsia="zh-CN"/>
        </w:rPr>
        <w:t>8</w:t>
      </w:r>
      <w:r>
        <w:rPr>
          <w:rFonts w:eastAsia="宋体"/>
        </w:rPr>
        <w:t xml:space="preserve"> of TS </w:t>
      </w:r>
      <w:r>
        <w:rPr>
          <w:rFonts w:hint="eastAsia" w:eastAsia="宋体"/>
          <w:lang w:eastAsia="zh-CN"/>
        </w:rPr>
        <w:t>32.2</w:t>
      </w:r>
      <w:r>
        <w:rPr>
          <w:rFonts w:hint="eastAsia"/>
          <w:lang w:eastAsia="zh-CN"/>
        </w:rPr>
        <w:t>55</w:t>
      </w:r>
      <w:r>
        <w:rPr>
          <w:rFonts w:eastAsia="宋体"/>
        </w:rPr>
        <w:t> [</w:t>
      </w:r>
      <w:r>
        <w:rPr>
          <w:rFonts w:hint="eastAsia" w:eastAsia="宋体"/>
          <w:lang w:eastAsia="zh-CN"/>
        </w:rPr>
        <w:t>1</w:t>
      </w:r>
      <w:r>
        <w:rPr>
          <w:rFonts w:hint="eastAsia"/>
          <w:lang w:eastAsia="zh-CN"/>
        </w:rPr>
        <w:t>0</w:t>
      </w:r>
      <w:r>
        <w:rPr>
          <w:rFonts w:eastAsia="宋体"/>
        </w:rPr>
        <w:t>]</w:t>
      </w:r>
      <w:r>
        <w:rPr>
          <w:lang w:eastAsia="zh-CN"/>
        </w:rPr>
        <w:t xml:space="preserve"> is applicable for </w:t>
      </w:r>
      <w:r>
        <w:rPr>
          <w:rFonts w:hint="eastAsia"/>
          <w:lang w:eastAsia="zh-CN"/>
        </w:rPr>
        <w:t>v</w:t>
      </w:r>
      <w:r>
        <w:rPr>
          <w:rFonts w:hint="eastAsia"/>
        </w:rPr>
        <w:t>olume-based charging for standalone IMS Data Channel</w:t>
      </w:r>
      <w:r>
        <w:rPr>
          <w:lang w:eastAsia="zh-CN"/>
        </w:rPr>
        <w:t xml:space="preserve">. </w:t>
      </w:r>
    </w:p>
    <w:p>
      <w:pPr>
        <w:pStyle w:val="5"/>
        <w:rPr>
          <w:lang w:eastAsia="zh-CN"/>
        </w:rPr>
      </w:pPr>
      <w:bookmarkStart w:id="176" w:name="_Toc18641"/>
      <w:bookmarkStart w:id="177" w:name="_Toc18844"/>
      <w:bookmarkStart w:id="178" w:name="_Toc4758"/>
      <w:bookmarkStart w:id="179" w:name="_Toc183587632"/>
      <w:bookmarkStart w:id="180" w:name="_Toc16602"/>
      <w:bookmarkStart w:id="181" w:name="_Toc3164"/>
      <w:r>
        <w:rPr>
          <w:rFonts w:hint="eastAsia"/>
          <w:lang w:eastAsia="zh-CN"/>
        </w:rPr>
        <w:t>5.1.5</w:t>
      </w:r>
      <w:r>
        <w:rPr>
          <w:rFonts w:hint="eastAsia"/>
          <w:lang w:eastAsia="zh-CN"/>
        </w:rPr>
        <w:tab/>
      </w:r>
      <w:r>
        <w:rPr>
          <w:rFonts w:hint="eastAsia"/>
          <w:lang w:eastAsia="zh-CN"/>
        </w:rPr>
        <w:t>Evaluation</w:t>
      </w:r>
      <w:bookmarkEnd w:id="176"/>
      <w:bookmarkEnd w:id="177"/>
      <w:bookmarkEnd w:id="178"/>
      <w:bookmarkEnd w:id="179"/>
      <w:bookmarkEnd w:id="180"/>
      <w:bookmarkEnd w:id="181"/>
    </w:p>
    <w:p>
      <w:pPr>
        <w:rPr>
          <w:rFonts w:eastAsia="等线"/>
        </w:rPr>
      </w:pPr>
      <w:r>
        <w:rPr>
          <w:rFonts w:hint="eastAsia"/>
        </w:rPr>
        <w:t>Solution #</w:t>
      </w:r>
      <w:r>
        <w:rPr>
          <w:rFonts w:hint="eastAsia" w:eastAsia="宋体"/>
          <w:lang w:val="en-US" w:eastAsia="zh-CN"/>
        </w:rPr>
        <w:t>1.</w:t>
      </w:r>
      <w:r>
        <w:rPr>
          <w:rFonts w:hint="eastAsia"/>
        </w:rPr>
        <w:t>1</w:t>
      </w:r>
      <w:r>
        <w:rPr>
          <w:rFonts w:hint="eastAsia"/>
          <w:lang w:eastAsia="zh-CN"/>
        </w:rPr>
        <w:t xml:space="preserve"> </w:t>
      </w:r>
      <w:r>
        <w:rPr>
          <w:rFonts w:eastAsia="等线"/>
        </w:rPr>
        <w:t>proposed</w:t>
      </w:r>
      <w:r>
        <w:rPr>
          <w:rFonts w:hint="eastAsia" w:eastAsia="等线"/>
          <w:lang w:eastAsia="zh-CN"/>
        </w:rPr>
        <w:t xml:space="preserve"> to charge standalone IMS Data Channel</w:t>
      </w:r>
      <w:r>
        <w:rPr>
          <w:rFonts w:hint="eastAsia"/>
          <w:lang w:eastAsia="zh-CN"/>
        </w:rPr>
        <w:t xml:space="preserve"> </w:t>
      </w:r>
      <w:r>
        <w:rPr>
          <w:rFonts w:hint="eastAsia" w:eastAsia="等线"/>
        </w:rPr>
        <w:t xml:space="preserve">based on </w:t>
      </w:r>
      <w:r>
        <w:rPr>
          <w:rFonts w:hint="eastAsia" w:eastAsia="等线"/>
          <w:lang w:eastAsia="zh-CN"/>
        </w:rPr>
        <w:t xml:space="preserve">IMS DC </w:t>
      </w:r>
      <w:r>
        <w:rPr>
          <w:rFonts w:hint="eastAsia" w:eastAsia="等线"/>
        </w:rPr>
        <w:t>usage duration</w:t>
      </w:r>
      <w:r>
        <w:rPr>
          <w:rFonts w:hint="eastAsia" w:eastAsia="等线"/>
          <w:lang w:eastAsia="zh-CN"/>
        </w:rPr>
        <w:t xml:space="preserve">. </w:t>
      </w:r>
      <w:r>
        <w:rPr>
          <w:rFonts w:eastAsia="等线"/>
        </w:rPr>
        <w:t>The principles of solution #</w:t>
      </w:r>
      <w:r>
        <w:rPr>
          <w:rFonts w:hint="eastAsia" w:eastAsia="等线"/>
          <w:lang w:val="en-US" w:eastAsia="zh-CN"/>
        </w:rPr>
        <w:t>1.</w:t>
      </w:r>
      <w:r>
        <w:rPr>
          <w:rFonts w:hint="eastAsia" w:eastAsia="等线"/>
          <w:lang w:eastAsia="zh-CN"/>
        </w:rPr>
        <w:t>1</w:t>
      </w:r>
      <w:r>
        <w:rPr>
          <w:rFonts w:eastAsia="等线"/>
        </w:rPr>
        <w:t xml:space="preserve">, are inline the </w:t>
      </w:r>
      <w:r>
        <w:rPr>
          <w:rFonts w:hint="eastAsia" w:eastAsia="等线"/>
          <w:lang w:eastAsia="zh-CN"/>
        </w:rPr>
        <w:t>c</w:t>
      </w:r>
      <w:r>
        <w:rPr>
          <w:rFonts w:hint="eastAsia" w:eastAsia="等线"/>
        </w:rPr>
        <w:t>harging support of duration-based charging for IMS data channel</w:t>
      </w:r>
      <w:r>
        <w:rPr>
          <w:rFonts w:eastAsia="等线"/>
        </w:rPr>
        <w:t xml:space="preserve"> in TS 32.2</w:t>
      </w:r>
      <w:r>
        <w:rPr>
          <w:rFonts w:hint="eastAsia" w:eastAsia="等线"/>
          <w:lang w:eastAsia="zh-CN"/>
        </w:rPr>
        <w:t>60</w:t>
      </w:r>
      <w:r>
        <w:rPr>
          <w:rFonts w:eastAsia="等线"/>
        </w:rPr>
        <w:t> [1</w:t>
      </w:r>
      <w:r>
        <w:rPr>
          <w:rFonts w:hint="eastAsia" w:eastAsia="等线"/>
          <w:lang w:eastAsia="zh-CN"/>
        </w:rPr>
        <w:t>1</w:t>
      </w:r>
      <w:r>
        <w:rPr>
          <w:rFonts w:eastAsia="等线"/>
        </w:rPr>
        <w:t xml:space="preserve">] </w:t>
      </w:r>
      <w:r>
        <w:rPr>
          <w:rFonts w:eastAsia="宋体"/>
        </w:rPr>
        <w:t>clause </w:t>
      </w:r>
      <w:r>
        <w:rPr>
          <w:rFonts w:hint="eastAsia" w:eastAsia="宋体"/>
          <w:lang w:eastAsia="zh-CN"/>
        </w:rPr>
        <w:t>5.1.15</w:t>
      </w:r>
      <w:r>
        <w:rPr>
          <w:rFonts w:eastAsia="等线"/>
        </w:rPr>
        <w:t xml:space="preserve">. </w:t>
      </w:r>
    </w:p>
    <w:p>
      <w:pPr>
        <w:rPr>
          <w:lang w:eastAsia="zh-CN"/>
        </w:rPr>
      </w:pPr>
      <w:r>
        <w:rPr>
          <w:rFonts w:hint="eastAsia"/>
        </w:rPr>
        <w:t>Solution #</w:t>
      </w:r>
      <w:r>
        <w:rPr>
          <w:rFonts w:hint="eastAsia" w:eastAsia="宋体"/>
          <w:lang w:val="en-US" w:eastAsia="zh-CN"/>
        </w:rPr>
        <w:t>1.</w:t>
      </w:r>
      <w:r>
        <w:rPr>
          <w:rFonts w:hint="eastAsia"/>
          <w:lang w:eastAsia="zh-CN"/>
        </w:rPr>
        <w:t xml:space="preserve">2 </w:t>
      </w:r>
      <w:r>
        <w:rPr>
          <w:rFonts w:eastAsia="等线"/>
        </w:rPr>
        <w:t>proposed</w:t>
      </w:r>
      <w:r>
        <w:rPr>
          <w:rFonts w:hint="eastAsia" w:eastAsia="等线"/>
          <w:lang w:eastAsia="zh-CN"/>
        </w:rPr>
        <w:t xml:space="preserve"> to charge standalone IMS Data Channel</w:t>
      </w:r>
      <w:r>
        <w:rPr>
          <w:rFonts w:hint="eastAsia"/>
          <w:lang w:eastAsia="zh-CN"/>
        </w:rPr>
        <w:t xml:space="preserve"> </w:t>
      </w:r>
      <w:r>
        <w:rPr>
          <w:rFonts w:hint="eastAsia" w:eastAsia="等线"/>
        </w:rPr>
        <w:t xml:space="preserve">based on </w:t>
      </w:r>
      <w:r>
        <w:rPr>
          <w:rFonts w:hint="eastAsia" w:eastAsia="等线"/>
          <w:lang w:eastAsia="zh-CN"/>
        </w:rPr>
        <w:t xml:space="preserve">IMS DC data volume consumption. </w:t>
      </w:r>
      <w:r>
        <w:rPr>
          <w:rFonts w:eastAsia="等线"/>
        </w:rPr>
        <w:t>The principles of solution #</w:t>
      </w:r>
      <w:r>
        <w:rPr>
          <w:rFonts w:hint="eastAsia" w:eastAsia="等线"/>
          <w:lang w:val="en-US" w:eastAsia="zh-CN"/>
        </w:rPr>
        <w:t>1.</w:t>
      </w:r>
      <w:r>
        <w:rPr>
          <w:rFonts w:hint="eastAsia" w:eastAsia="等线"/>
          <w:lang w:eastAsia="zh-CN"/>
        </w:rPr>
        <w:t>2</w:t>
      </w:r>
      <w:r>
        <w:rPr>
          <w:rFonts w:eastAsia="等线"/>
        </w:rPr>
        <w:t xml:space="preserve">, are inline the </w:t>
      </w:r>
      <w:r>
        <w:rPr>
          <w:rFonts w:hint="eastAsia" w:eastAsia="等线"/>
        </w:rPr>
        <w:t>IMS data channel volume-based charging</w:t>
      </w:r>
      <w:r>
        <w:rPr>
          <w:rFonts w:eastAsia="等线"/>
        </w:rPr>
        <w:t xml:space="preserve"> in TS 32.2</w:t>
      </w:r>
      <w:r>
        <w:rPr>
          <w:rFonts w:hint="eastAsia" w:eastAsia="等线"/>
          <w:lang w:eastAsia="zh-CN"/>
        </w:rPr>
        <w:t>55</w:t>
      </w:r>
      <w:r>
        <w:rPr>
          <w:rFonts w:eastAsia="等线"/>
        </w:rPr>
        <w:t> [1</w:t>
      </w:r>
      <w:r>
        <w:rPr>
          <w:rFonts w:hint="eastAsia" w:eastAsia="等线"/>
          <w:lang w:eastAsia="zh-CN"/>
        </w:rPr>
        <w:t>0</w:t>
      </w:r>
      <w:r>
        <w:rPr>
          <w:rFonts w:eastAsia="等线"/>
        </w:rPr>
        <w:t xml:space="preserve">] </w:t>
      </w:r>
      <w:r>
        <w:rPr>
          <w:rFonts w:eastAsia="宋体"/>
        </w:rPr>
        <w:t>clause </w:t>
      </w:r>
      <w:r>
        <w:rPr>
          <w:rFonts w:hint="eastAsia" w:eastAsia="宋体"/>
          <w:lang w:eastAsia="zh-CN"/>
        </w:rPr>
        <w:t>5.1.1</w:t>
      </w:r>
      <w:r>
        <w:rPr>
          <w:rFonts w:hint="eastAsia"/>
          <w:lang w:eastAsia="zh-CN"/>
        </w:rPr>
        <w:t>8</w:t>
      </w:r>
      <w:r>
        <w:rPr>
          <w:rFonts w:eastAsia="等线"/>
        </w:rPr>
        <w:t xml:space="preserve">. </w:t>
      </w:r>
    </w:p>
    <w:p>
      <w:pPr>
        <w:pStyle w:val="5"/>
        <w:rPr>
          <w:rFonts w:hint="eastAsia"/>
          <w:lang w:eastAsia="zh-CN"/>
        </w:rPr>
      </w:pPr>
      <w:bookmarkStart w:id="182" w:name="_Toc20025"/>
      <w:bookmarkStart w:id="183" w:name="_Toc31664"/>
      <w:bookmarkStart w:id="184" w:name="_Toc22646"/>
      <w:bookmarkStart w:id="185" w:name="_Toc23999"/>
      <w:bookmarkStart w:id="186" w:name="_Toc26632"/>
      <w:bookmarkStart w:id="187" w:name="_Toc183587633"/>
      <w:r>
        <w:rPr>
          <w:rFonts w:hint="eastAsia"/>
          <w:lang w:eastAsia="zh-CN"/>
        </w:rPr>
        <w:t>5.1.</w:t>
      </w:r>
      <w:r>
        <w:rPr>
          <w:lang w:eastAsia="zh-CN"/>
        </w:rPr>
        <w:t>6</w:t>
      </w:r>
      <w:r>
        <w:rPr>
          <w:rFonts w:hint="eastAsia"/>
          <w:lang w:eastAsia="zh-CN"/>
        </w:rPr>
        <w:tab/>
      </w:r>
      <w:r>
        <w:rPr>
          <w:rFonts w:hint="eastAsia"/>
          <w:lang w:eastAsia="zh-CN"/>
        </w:rPr>
        <w:t>Conclusion</w:t>
      </w:r>
      <w:bookmarkEnd w:id="182"/>
      <w:bookmarkEnd w:id="183"/>
      <w:bookmarkEnd w:id="184"/>
      <w:bookmarkEnd w:id="185"/>
      <w:bookmarkEnd w:id="186"/>
      <w:bookmarkEnd w:id="187"/>
    </w:p>
    <w:p>
      <w:pPr>
        <w:rPr>
          <w:rFonts w:hint="eastAsia"/>
          <w:lang w:eastAsia="zh-CN"/>
        </w:rPr>
      </w:pPr>
      <w:r>
        <w:rPr>
          <w:rFonts w:hint="eastAsia"/>
          <w:lang w:eastAsia="zh-CN"/>
        </w:rPr>
        <w:t>Based on the evaluation in clause 5.1.5, Solution #</w:t>
      </w:r>
      <w:r>
        <w:rPr>
          <w:rFonts w:hint="eastAsia"/>
          <w:lang w:val="en-US" w:eastAsia="zh-CN"/>
        </w:rPr>
        <w:t>1.</w:t>
      </w:r>
      <w:r>
        <w:rPr>
          <w:rFonts w:hint="eastAsia"/>
          <w:lang w:eastAsia="zh-CN"/>
        </w:rPr>
        <w:t>1 is the only solution for duration-based charging for the standalone IMS Data Channel. The Solution #</w:t>
      </w:r>
      <w:r>
        <w:rPr>
          <w:rFonts w:hint="eastAsia"/>
          <w:lang w:val="en-US" w:eastAsia="zh-CN"/>
        </w:rPr>
        <w:t>1.</w:t>
      </w:r>
      <w:r>
        <w:rPr>
          <w:rFonts w:hint="eastAsia"/>
          <w:lang w:eastAsia="zh-CN"/>
        </w:rPr>
        <w:t>1 is selected to the normative work. This solution does not introduce any new charging functions. It only requires adding a brief description of duration-based charging principle for the standalone IMS Data Channel session in TS 32.260 [11].</w:t>
      </w:r>
    </w:p>
    <w:p>
      <w:pPr>
        <w:rPr>
          <w:lang w:eastAsia="zh-CN"/>
        </w:rPr>
      </w:pPr>
      <w:r>
        <w:rPr>
          <w:rFonts w:hint="eastAsia"/>
          <w:lang w:eastAsia="zh-CN"/>
        </w:rPr>
        <w:t>Based on the evaluation in clause 5.1.5, Solution #</w:t>
      </w:r>
      <w:r>
        <w:rPr>
          <w:rFonts w:hint="eastAsia"/>
          <w:lang w:val="en-US" w:eastAsia="zh-CN"/>
        </w:rPr>
        <w:t>1.</w:t>
      </w:r>
      <w:r>
        <w:rPr>
          <w:rFonts w:hint="eastAsia"/>
          <w:lang w:eastAsia="zh-CN"/>
        </w:rPr>
        <w:t>2 is the only solution for volume-based charging for the standalone IMS Data Channel. The Solution #</w:t>
      </w:r>
      <w:r>
        <w:rPr>
          <w:rFonts w:hint="eastAsia"/>
          <w:lang w:val="en-US" w:eastAsia="zh-CN"/>
        </w:rPr>
        <w:t>1.</w:t>
      </w:r>
      <w:r>
        <w:rPr>
          <w:rFonts w:hint="eastAsia"/>
          <w:lang w:eastAsia="zh-CN"/>
        </w:rPr>
        <w:t>2 is selected to the normative work. This solution does not introduce any new charging functions. It only requires adding a brief description of volume-based charging principle for the standalone IMS Data Channel session in TS 32.255 [10].</w:t>
      </w:r>
    </w:p>
    <w:p>
      <w:pPr>
        <w:pStyle w:val="4"/>
      </w:pPr>
      <w:bookmarkStart w:id="188" w:name="_Toc10977"/>
      <w:bookmarkStart w:id="189" w:name="_Toc5349"/>
      <w:bookmarkStart w:id="190" w:name="_Toc12749"/>
      <w:bookmarkStart w:id="191" w:name="_Toc7275"/>
      <w:bookmarkStart w:id="192" w:name="_Toc17499"/>
      <w:bookmarkStart w:id="193" w:name="_Toc183587634"/>
      <w:r>
        <w:rPr>
          <w:rFonts w:hint="eastAsia"/>
          <w:lang w:eastAsia="zh-CN"/>
        </w:rPr>
        <w:t>5</w:t>
      </w:r>
      <w:r>
        <w:t>.</w:t>
      </w:r>
      <w:r>
        <w:rPr>
          <w:rFonts w:hint="eastAsia" w:eastAsia="宋体"/>
          <w:lang w:eastAsia="zh-CN"/>
        </w:rPr>
        <w:t>2</w:t>
      </w:r>
      <w:r>
        <w:tab/>
      </w:r>
      <w:r>
        <w:t xml:space="preserve">Topic </w:t>
      </w:r>
      <w:r>
        <w:rPr>
          <w:rFonts w:hint="eastAsia" w:eastAsia="宋体"/>
          <w:lang w:eastAsia="zh-CN"/>
        </w:rPr>
        <w:t>2</w:t>
      </w:r>
      <w:r>
        <w:t>: charging for DC application download and usage</w:t>
      </w:r>
      <w:bookmarkEnd w:id="188"/>
      <w:bookmarkEnd w:id="189"/>
      <w:bookmarkEnd w:id="190"/>
      <w:bookmarkEnd w:id="191"/>
      <w:bookmarkEnd w:id="192"/>
      <w:bookmarkEnd w:id="193"/>
    </w:p>
    <w:p>
      <w:pPr>
        <w:pStyle w:val="5"/>
      </w:pPr>
      <w:bookmarkStart w:id="194" w:name="_Toc12469"/>
      <w:bookmarkStart w:id="195" w:name="_Toc28695"/>
      <w:bookmarkStart w:id="196" w:name="_Toc8080"/>
      <w:bookmarkStart w:id="197" w:name="_Toc10163"/>
      <w:bookmarkStart w:id="198" w:name="_Toc10814"/>
      <w:bookmarkStart w:id="199" w:name="_Toc183587635"/>
      <w:r>
        <w:rPr>
          <w:rFonts w:hint="eastAsia"/>
          <w:lang w:eastAsia="zh-CN"/>
        </w:rPr>
        <w:t>5</w:t>
      </w:r>
      <w:r>
        <w:t>.</w:t>
      </w:r>
      <w:r>
        <w:rPr>
          <w:rFonts w:hint="eastAsia" w:eastAsia="宋体"/>
          <w:lang w:eastAsia="zh-CN"/>
        </w:rPr>
        <w:t>2</w:t>
      </w:r>
      <w:r>
        <w:t>.1</w:t>
      </w:r>
      <w:r>
        <w:tab/>
      </w:r>
      <w:r>
        <w:t>Use cases</w:t>
      </w:r>
      <w:bookmarkEnd w:id="194"/>
      <w:bookmarkEnd w:id="195"/>
      <w:bookmarkEnd w:id="196"/>
      <w:bookmarkEnd w:id="197"/>
      <w:bookmarkEnd w:id="198"/>
      <w:bookmarkEnd w:id="199"/>
    </w:p>
    <w:p>
      <w:pPr>
        <w:pStyle w:val="6"/>
        <w:rPr>
          <w:lang w:eastAsia="zh-CN"/>
        </w:rPr>
      </w:pPr>
      <w:bookmarkStart w:id="200" w:name="_Toc16716"/>
      <w:bookmarkStart w:id="201" w:name="_Toc183587636"/>
      <w:bookmarkStart w:id="202" w:name="_Toc13401"/>
      <w:bookmarkStart w:id="203" w:name="_Toc12454"/>
      <w:bookmarkStart w:id="204" w:name="_Toc4286"/>
      <w:bookmarkStart w:id="205" w:name="_Toc14445"/>
      <w:r>
        <w:rPr>
          <w:rFonts w:hint="eastAsia"/>
          <w:lang w:eastAsia="zh-CN"/>
        </w:rPr>
        <w:t>5</w:t>
      </w:r>
      <w:r>
        <w:t>.</w:t>
      </w:r>
      <w:r>
        <w:rPr>
          <w:rFonts w:hint="eastAsia" w:eastAsia="宋体"/>
          <w:lang w:eastAsia="zh-CN"/>
        </w:rPr>
        <w:t>2</w:t>
      </w:r>
      <w:r>
        <w:t>.1.1</w:t>
      </w:r>
      <w:r>
        <w:tab/>
      </w:r>
      <w:r>
        <w:t>Use case #</w:t>
      </w:r>
      <w:r>
        <w:rPr>
          <w:rFonts w:hint="eastAsia" w:eastAsia="宋体"/>
          <w:lang w:eastAsia="zh-CN"/>
        </w:rPr>
        <w:t>2</w:t>
      </w:r>
      <w:r>
        <w:t xml:space="preserve">a: </w:t>
      </w:r>
      <w:r>
        <w:rPr>
          <w:rFonts w:hint="eastAsia"/>
          <w:lang w:eastAsia="zh-CN"/>
        </w:rPr>
        <w:t>Do</w:t>
      </w:r>
      <w:r>
        <w:t>wnload application via bootstrap data channel</w:t>
      </w:r>
      <w:bookmarkEnd w:id="200"/>
      <w:bookmarkEnd w:id="201"/>
      <w:bookmarkEnd w:id="202"/>
      <w:bookmarkEnd w:id="203"/>
      <w:bookmarkEnd w:id="204"/>
      <w:bookmarkEnd w:id="205"/>
      <w:r>
        <w:t xml:space="preserve"> </w:t>
      </w:r>
    </w:p>
    <w:p>
      <w:r>
        <w:rPr>
          <w:lang w:eastAsia="zh-CN"/>
        </w:rPr>
        <w:t>According to TS 23.228 </w:t>
      </w:r>
      <w:r>
        <w:rPr>
          <w:rFonts w:hint="eastAsia"/>
          <w:lang w:eastAsia="zh-CN"/>
        </w:rPr>
        <w:t>[5</w:t>
      </w:r>
      <w:r>
        <w:rPr>
          <w:lang w:eastAsia="zh-CN"/>
        </w:rPr>
        <w:t xml:space="preserve">] Annex AC.4 and AC.7.5, when UE request to establish an IMS Data Channel, the DCSF provides a URL to the MF via the IMS AS during data channel media resource reservation for the bootstrap data channel that enables downloading a subscriber specific graphical user interface to the UE via the Bootstrap Data Channel. The subscriber specific graphical user interface provides a menu of applications </w:t>
      </w:r>
      <w:r>
        <w:t xml:space="preserve">(e.g. </w:t>
      </w:r>
      <w:r>
        <w:rPr>
          <w:rFonts w:eastAsia="宋体"/>
        </w:rPr>
        <w:t>Real-time Screen Sharing application) for which the user has subscribed to and is authorized to use</w:t>
      </w:r>
      <w:r>
        <w:rPr>
          <w:rFonts w:hint="eastAsia" w:eastAsia="宋体"/>
          <w:lang w:eastAsia="zh-CN"/>
        </w:rPr>
        <w:t>.</w:t>
      </w:r>
      <w:r>
        <w:rPr>
          <w:rFonts w:eastAsia="宋体"/>
          <w:lang w:eastAsia="zh-CN"/>
        </w:rPr>
        <w:t xml:space="preserve"> </w:t>
      </w:r>
      <w:r>
        <w:rPr>
          <w:rFonts w:eastAsia="宋体"/>
        </w:rPr>
        <w:t>T</w:t>
      </w:r>
      <w:r>
        <w:t>he originating UE and</w:t>
      </w:r>
      <w:r>
        <w:rPr>
          <w:lang w:eastAsia="zh-CN"/>
        </w:rPr>
        <w:t>/or</w:t>
      </w:r>
      <w:r>
        <w:t xml:space="preserve"> terminating UE may request DCSF to download the selected data channel application for further interaction.</w:t>
      </w:r>
    </w:p>
    <w:p>
      <w:pPr>
        <w:rPr>
          <w:lang w:eastAsia="zh-CN"/>
        </w:rPr>
      </w:pPr>
      <w:r>
        <w:rPr>
          <w:lang w:eastAsia="zh-CN"/>
        </w:rPr>
        <w:t>The business roles and relationships are shown in Figure 5.</w:t>
      </w:r>
      <w:r>
        <w:rPr>
          <w:rFonts w:hint="eastAsia"/>
          <w:lang w:eastAsia="zh-CN"/>
        </w:rPr>
        <w:t>2</w:t>
      </w:r>
      <w:r>
        <w:rPr>
          <w:lang w:eastAsia="zh-CN"/>
        </w:rPr>
        <w:t xml:space="preserve">.1.1-1. </w:t>
      </w:r>
    </w:p>
    <w:p>
      <w:pPr>
        <w:pStyle w:val="113"/>
        <w:rPr>
          <w:lang w:eastAsia="zh-CN"/>
        </w:rPr>
      </w:pPr>
      <w:r>
        <w:object>
          <v:shape id="_x0000_i1028" o:spt="75" type="#_x0000_t75" style="height:185.15pt;width:309.05pt;" o:ole="t" filled="f" o:preferrelative="t" stroked="f" coordsize="21600,21600">
            <v:path/>
            <v:fill on="f" focussize="0,0"/>
            <v:stroke on="f" joinstyle="miter"/>
            <v:imagedata r:id="rId16" o:title=""/>
            <o:lock v:ext="edit" aspectratio="t"/>
            <w10:wrap type="none"/>
            <w10:anchorlock/>
          </v:shape>
          <o:OLEObject Type="Embed" ProgID="Visio.Drawing.11" ShapeID="_x0000_i1028" DrawAspect="Content" ObjectID="_1468075728" r:id="rId15">
            <o:LockedField>false</o:LockedField>
          </o:OLEObject>
        </w:object>
      </w:r>
    </w:p>
    <w:p>
      <w:pPr>
        <w:pStyle w:val="120"/>
        <w:rPr>
          <w:lang w:eastAsia="zh-CN"/>
        </w:rPr>
      </w:pPr>
      <w:r>
        <w:rPr>
          <w:lang w:eastAsia="zh-CN"/>
        </w:rPr>
        <w:t>Figure 5.</w:t>
      </w:r>
      <w:r>
        <w:rPr>
          <w:rFonts w:hint="eastAsia"/>
          <w:lang w:eastAsia="zh-CN"/>
        </w:rPr>
        <w:t>2</w:t>
      </w:r>
      <w:r>
        <w:rPr>
          <w:lang w:eastAsia="zh-CN"/>
        </w:rPr>
        <w:t>.1.1-1: Business roles and relationship in IMS Data Channel Application Download</w:t>
      </w:r>
    </w:p>
    <w:p>
      <w:pPr>
        <w:rPr>
          <w:lang w:eastAsia="zh-CN"/>
        </w:rPr>
      </w:pPr>
      <w:r>
        <w:rPr>
          <w:lang w:eastAsia="zh-CN"/>
        </w:rPr>
        <w:t xml:space="preserve">The charging party is IMS DC operator. </w:t>
      </w:r>
    </w:p>
    <w:p>
      <w:pPr>
        <w:rPr>
          <w:lang w:eastAsia="zh-CN"/>
        </w:rPr>
      </w:pPr>
      <w:r>
        <w:rPr>
          <w:lang w:eastAsia="zh-CN"/>
        </w:rPr>
        <w:t xml:space="preserve">The charged party </w:t>
      </w:r>
      <w:r>
        <w:rPr>
          <w:rFonts w:hint="eastAsia"/>
          <w:lang w:eastAsia="zh-CN"/>
        </w:rPr>
        <w:t>is</w:t>
      </w:r>
      <w:r>
        <w:rPr>
          <w:lang w:eastAsia="zh-CN"/>
        </w:rPr>
        <w:t xml:space="preserve"> </w:t>
      </w:r>
      <w:r>
        <w:rPr>
          <w:rFonts w:hint="eastAsia"/>
          <w:lang w:eastAsia="zh-CN"/>
        </w:rPr>
        <w:t>the</w:t>
      </w:r>
      <w:r>
        <w:rPr>
          <w:lang w:eastAsia="zh-CN"/>
        </w:rPr>
        <w:t xml:space="preserve"> originating UE and terminating UE.</w:t>
      </w:r>
    </w:p>
    <w:p>
      <w:pPr>
        <w:rPr>
          <w:lang w:eastAsia="zh-CN"/>
        </w:rPr>
      </w:pPr>
      <w:r>
        <w:rPr>
          <w:lang w:eastAsia="zh-CN"/>
        </w:rPr>
        <w:t xml:space="preserve">The potential charging requirements for this UC is: </w:t>
      </w:r>
      <w:r>
        <w:rPr>
          <w:bCs/>
          <w:lang w:eastAsia="zh-CN"/>
        </w:rPr>
        <w:t>REQ-NG_RTC_CH-DCAPP-01</w:t>
      </w:r>
      <w:r>
        <w:rPr>
          <w:rFonts w:hint="eastAsia"/>
          <w:bCs/>
          <w:lang w:eastAsia="zh-CN"/>
        </w:rPr>
        <w:t>.</w:t>
      </w:r>
    </w:p>
    <w:p>
      <w:pPr>
        <w:pStyle w:val="6"/>
        <w:rPr>
          <w:rFonts w:eastAsia="宋体"/>
          <w:lang w:eastAsia="zh-CN"/>
        </w:rPr>
      </w:pPr>
      <w:bookmarkStart w:id="206" w:name="_Toc183587637"/>
      <w:bookmarkStart w:id="207" w:name="_Toc31425"/>
      <w:bookmarkStart w:id="208" w:name="_Toc18212"/>
      <w:bookmarkStart w:id="209" w:name="_Toc8289"/>
      <w:bookmarkStart w:id="210" w:name="_Toc1669"/>
      <w:bookmarkStart w:id="211" w:name="_Toc3600"/>
      <w:r>
        <w:rPr>
          <w:rFonts w:hint="eastAsia"/>
          <w:lang w:eastAsia="zh-CN"/>
        </w:rPr>
        <w:t>5</w:t>
      </w:r>
      <w:r>
        <w:t>.</w:t>
      </w:r>
      <w:r>
        <w:rPr>
          <w:rFonts w:hint="eastAsia" w:eastAsia="宋体"/>
          <w:lang w:eastAsia="zh-CN"/>
        </w:rPr>
        <w:t>2</w:t>
      </w:r>
      <w:r>
        <w:t>.1.2</w:t>
      </w:r>
      <w:r>
        <w:tab/>
      </w:r>
      <w:r>
        <w:t>Use case #</w:t>
      </w:r>
      <w:r>
        <w:rPr>
          <w:rFonts w:hint="eastAsia" w:eastAsia="宋体"/>
          <w:lang w:eastAsia="zh-CN"/>
        </w:rPr>
        <w:t>2</w:t>
      </w:r>
      <w:r>
        <w:t xml:space="preserve">b: </w:t>
      </w:r>
      <w:r>
        <w:rPr>
          <w:rFonts w:hint="eastAsia"/>
          <w:lang w:eastAsia="zh-CN"/>
        </w:rPr>
        <w:t>Us</w:t>
      </w:r>
      <w:r>
        <w:rPr>
          <w:lang w:eastAsia="zh-CN"/>
        </w:rPr>
        <w:t>ing</w:t>
      </w:r>
      <w:r>
        <w:t xml:space="preserve"> application via application data channel</w:t>
      </w:r>
      <w:r>
        <w:rPr>
          <w:rFonts w:hint="eastAsia" w:eastAsia="宋体"/>
          <w:lang w:eastAsia="zh-CN"/>
        </w:rPr>
        <w:t xml:space="preserve"> </w:t>
      </w:r>
      <w:r>
        <w:t>in P2A and P2A2P scenarios</w:t>
      </w:r>
      <w:bookmarkEnd w:id="206"/>
      <w:bookmarkEnd w:id="207"/>
      <w:bookmarkEnd w:id="208"/>
      <w:bookmarkEnd w:id="209"/>
      <w:bookmarkEnd w:id="210"/>
      <w:bookmarkEnd w:id="211"/>
    </w:p>
    <w:p>
      <w:r>
        <w:rPr>
          <w:lang w:eastAsia="zh-CN"/>
        </w:rPr>
        <w:t>According to TS 23.228 </w:t>
      </w:r>
      <w:r>
        <w:rPr>
          <w:rFonts w:hint="eastAsia"/>
          <w:lang w:eastAsia="zh-CN"/>
        </w:rPr>
        <w:t>[5</w:t>
      </w:r>
      <w:r>
        <w:rPr>
          <w:lang w:eastAsia="zh-CN"/>
        </w:rPr>
        <w:t xml:space="preserve">] Annex AC.7.2, </w:t>
      </w:r>
      <w:r>
        <w:t xml:space="preserve">the application data channel support multiple interaction scenarios, </w:t>
      </w:r>
      <w:r>
        <w:rPr>
          <w:rFonts w:hint="eastAsia"/>
          <w:lang w:eastAsia="zh-CN"/>
        </w:rPr>
        <w:t>for</w:t>
      </w:r>
      <w:r>
        <w:t xml:space="preserve"> </w:t>
      </w:r>
      <w:r>
        <w:rPr>
          <w:rFonts w:hint="eastAsia"/>
          <w:lang w:eastAsia="zh-CN"/>
        </w:rPr>
        <w:t>exa</w:t>
      </w:r>
      <w:r>
        <w:t xml:space="preserve">mple, Person-to-Application interaction (P2A), and Person-to-Application-to-Person interaction (P2A2P). </w:t>
      </w:r>
    </w:p>
    <w:p>
      <w:pPr>
        <w:pStyle w:val="111"/>
      </w:pPr>
      <w:r>
        <w:t>-</w:t>
      </w:r>
      <w:r>
        <w:tab/>
      </w:r>
      <w:r>
        <w:t>In P2A scenario, the application data channel is established between the originating UE and DC AS or between the terminating UE and DC AS.</w:t>
      </w:r>
    </w:p>
    <w:p>
      <w:pPr>
        <w:pStyle w:val="111"/>
      </w:pPr>
      <w:r>
        <w:t>-</w:t>
      </w:r>
      <w:r>
        <w:tab/>
      </w:r>
      <w:r>
        <w:t xml:space="preserve">In P2A2P scenario, the originating and terminating UE establish application data channels for the same application to communicate with the same DC AS. </w:t>
      </w:r>
    </w:p>
    <w:p>
      <w:pPr>
        <w:rPr>
          <w:lang w:eastAsia="zh-CN"/>
        </w:rPr>
      </w:pPr>
      <w:r>
        <w:rPr>
          <w:lang w:eastAsia="zh-CN"/>
        </w:rPr>
        <w:t xml:space="preserve">The charging party is IMS DC operator. </w:t>
      </w:r>
    </w:p>
    <w:p>
      <w:pPr>
        <w:rPr>
          <w:lang w:eastAsia="zh-CN"/>
        </w:rPr>
      </w:pPr>
      <w:r>
        <w:rPr>
          <w:lang w:eastAsia="zh-CN"/>
        </w:rPr>
        <w:t xml:space="preserve">The charged party </w:t>
      </w:r>
      <w:r>
        <w:rPr>
          <w:rFonts w:hint="eastAsia"/>
          <w:lang w:eastAsia="zh-CN"/>
        </w:rPr>
        <w:t>is</w:t>
      </w:r>
      <w:r>
        <w:rPr>
          <w:lang w:eastAsia="zh-CN"/>
        </w:rPr>
        <w:t xml:space="preserve"> </w:t>
      </w:r>
      <w:r>
        <w:rPr>
          <w:rFonts w:hint="eastAsia"/>
          <w:lang w:eastAsia="zh-CN"/>
        </w:rPr>
        <w:t>the</w:t>
      </w:r>
      <w:r>
        <w:rPr>
          <w:lang w:eastAsia="zh-CN"/>
        </w:rPr>
        <w:t xml:space="preserve"> originating UE and terminating UE.</w:t>
      </w:r>
    </w:p>
    <w:p>
      <w:pPr>
        <w:rPr>
          <w:lang w:eastAsia="zh-CN"/>
        </w:rPr>
      </w:pPr>
      <w:r>
        <w:rPr>
          <w:lang w:eastAsia="zh-CN"/>
        </w:rPr>
        <w:t xml:space="preserve">The potential charging requirements for this UC is: </w:t>
      </w:r>
      <w:r>
        <w:rPr>
          <w:bCs/>
          <w:lang w:eastAsia="zh-CN"/>
        </w:rPr>
        <w:t>REQ-NG_RTC_CH-DCAPP-02</w:t>
      </w:r>
      <w:r>
        <w:rPr>
          <w:bCs/>
        </w:rPr>
        <w:t>.</w:t>
      </w:r>
    </w:p>
    <w:p>
      <w:pPr>
        <w:pStyle w:val="5"/>
      </w:pPr>
      <w:bookmarkStart w:id="212" w:name="_Toc3646"/>
      <w:bookmarkStart w:id="213" w:name="_Toc183587638"/>
      <w:bookmarkStart w:id="214" w:name="_Toc18520"/>
      <w:bookmarkStart w:id="215" w:name="_Toc25357"/>
      <w:bookmarkStart w:id="216" w:name="_Toc32067"/>
      <w:bookmarkStart w:id="217" w:name="_Toc11091"/>
      <w:r>
        <w:rPr>
          <w:rFonts w:hint="eastAsia"/>
          <w:lang w:eastAsia="zh-CN"/>
        </w:rPr>
        <w:t>5</w:t>
      </w:r>
      <w:r>
        <w:t>.</w:t>
      </w:r>
      <w:r>
        <w:rPr>
          <w:rFonts w:hint="eastAsia" w:eastAsia="宋体"/>
          <w:lang w:eastAsia="zh-CN"/>
        </w:rPr>
        <w:t>2</w:t>
      </w:r>
      <w:r>
        <w:t>.</w:t>
      </w:r>
      <w:r>
        <w:rPr>
          <w:rFonts w:hint="eastAsia"/>
          <w:lang w:eastAsia="zh-CN"/>
        </w:rPr>
        <w:t>2</w:t>
      </w:r>
      <w:r>
        <w:tab/>
      </w:r>
      <w:r>
        <w:t>Potential charging requirements</w:t>
      </w:r>
      <w:bookmarkEnd w:id="212"/>
      <w:bookmarkEnd w:id="213"/>
      <w:bookmarkEnd w:id="214"/>
      <w:bookmarkEnd w:id="215"/>
      <w:bookmarkEnd w:id="216"/>
      <w:bookmarkEnd w:id="217"/>
    </w:p>
    <w:p>
      <w:r>
        <w:rPr>
          <w:rFonts w:eastAsia="Malgun Gothic"/>
          <w:b/>
          <w:lang w:eastAsia="ko-KR"/>
        </w:rPr>
        <w:t>REQ</w:t>
      </w:r>
      <w:r>
        <w:rPr>
          <w:b/>
          <w:lang w:eastAsia="zh-CN"/>
        </w:rPr>
        <w:t>_NG_RTC_CH-DCAPP</w:t>
      </w:r>
      <w:r>
        <w:rPr>
          <w:rFonts w:eastAsia="Malgun Gothic"/>
          <w:b/>
          <w:lang w:eastAsia="ko-KR"/>
        </w:rPr>
        <w:t>-</w:t>
      </w:r>
      <w:r>
        <w:rPr>
          <w:b/>
          <w:lang w:eastAsia="zh-CN"/>
        </w:rPr>
        <w:t>01:</w:t>
      </w:r>
      <w:r>
        <w:t xml:space="preserve"> The 5G system should support converged charging for DC application download.</w:t>
      </w:r>
    </w:p>
    <w:p>
      <w:r>
        <w:rPr>
          <w:rFonts w:eastAsia="Malgun Gothic"/>
          <w:b/>
          <w:lang w:eastAsia="ko-KR"/>
        </w:rPr>
        <w:t>REQ</w:t>
      </w:r>
      <w:r>
        <w:rPr>
          <w:b/>
          <w:lang w:eastAsia="zh-CN"/>
        </w:rPr>
        <w:t>_NG_RTC_CH-DCAPP</w:t>
      </w:r>
      <w:r>
        <w:rPr>
          <w:rFonts w:eastAsia="Malgun Gothic"/>
          <w:b/>
          <w:lang w:eastAsia="ko-KR"/>
        </w:rPr>
        <w:t>-</w:t>
      </w:r>
      <w:r>
        <w:rPr>
          <w:b/>
          <w:lang w:eastAsia="zh-CN"/>
        </w:rPr>
        <w:t>02:</w:t>
      </w:r>
      <w:r>
        <w:t xml:space="preserve"> The 5G system should support converged charging for DC application usage.</w:t>
      </w:r>
    </w:p>
    <w:p>
      <w:pPr>
        <w:pStyle w:val="5"/>
      </w:pPr>
      <w:bookmarkStart w:id="218" w:name="_Toc14265"/>
      <w:bookmarkStart w:id="219" w:name="_Toc183587639"/>
      <w:bookmarkStart w:id="220" w:name="_Toc19864"/>
      <w:bookmarkStart w:id="221" w:name="_Toc8177"/>
      <w:bookmarkStart w:id="222" w:name="_Toc2188"/>
      <w:bookmarkStart w:id="223" w:name="_Toc4898"/>
      <w:r>
        <w:rPr>
          <w:rFonts w:hint="eastAsia"/>
          <w:lang w:eastAsia="zh-CN"/>
        </w:rPr>
        <w:t>5</w:t>
      </w:r>
      <w:r>
        <w:t>.</w:t>
      </w:r>
      <w:r>
        <w:rPr>
          <w:rFonts w:hint="eastAsia" w:eastAsia="宋体"/>
          <w:lang w:eastAsia="zh-CN"/>
        </w:rPr>
        <w:t>2</w:t>
      </w:r>
      <w:r>
        <w:t>.</w:t>
      </w:r>
      <w:r>
        <w:rPr>
          <w:rFonts w:hint="eastAsia"/>
          <w:lang w:eastAsia="zh-CN"/>
        </w:rPr>
        <w:t>3</w:t>
      </w:r>
      <w:r>
        <w:tab/>
      </w:r>
      <w:r>
        <w:t>Key issues</w:t>
      </w:r>
      <w:bookmarkEnd w:id="218"/>
      <w:bookmarkEnd w:id="219"/>
      <w:bookmarkEnd w:id="220"/>
      <w:bookmarkEnd w:id="221"/>
      <w:bookmarkEnd w:id="222"/>
      <w:bookmarkEnd w:id="223"/>
    </w:p>
    <w:p>
      <w:pPr>
        <w:rPr>
          <w:color w:val="000000"/>
          <w:lang w:eastAsia="zh-CN"/>
        </w:rPr>
      </w:pPr>
      <w:bookmarkStart w:id="224" w:name="_MCCTEMPBM_CRPT87890014___5"/>
      <w:r>
        <w:rPr>
          <w:color w:val="000000"/>
          <w:lang w:eastAsia="zh-CN"/>
        </w:rPr>
        <w:t>Th</w:t>
      </w:r>
      <w:r>
        <w:rPr>
          <w:rFonts w:hint="eastAsia"/>
          <w:color w:val="000000"/>
          <w:lang w:eastAsia="zh-CN"/>
        </w:rPr>
        <w:t>e</w:t>
      </w:r>
      <w:r>
        <w:rPr>
          <w:color w:val="000000"/>
          <w:lang w:eastAsia="zh-CN"/>
        </w:rPr>
        <w:t xml:space="preserve"> key issue</w:t>
      </w:r>
      <w:r>
        <w:rPr>
          <w:rFonts w:hint="eastAsia"/>
          <w:color w:val="000000"/>
          <w:lang w:eastAsia="zh-CN"/>
        </w:rPr>
        <w:t>s</w:t>
      </w:r>
      <w:r>
        <w:rPr>
          <w:color w:val="000000"/>
          <w:lang w:eastAsia="zh-CN"/>
        </w:rPr>
        <w:t xml:space="preserve"> </w:t>
      </w:r>
      <w:r>
        <w:rPr>
          <w:rFonts w:hint="eastAsia"/>
          <w:color w:val="000000"/>
          <w:lang w:eastAsia="zh-CN"/>
        </w:rPr>
        <w:t>are</w:t>
      </w:r>
      <w:r>
        <w:rPr>
          <w:color w:val="000000"/>
        </w:rPr>
        <w:t xml:space="preserve"> for investigating</w:t>
      </w:r>
      <w:r>
        <w:rPr>
          <w:color w:val="000000"/>
          <w:lang w:eastAsia="zh-CN"/>
        </w:rPr>
        <w:t xml:space="preserve"> how to support converged charging for DC application download and usage </w:t>
      </w:r>
      <w:r>
        <w:rPr>
          <w:color w:val="000000"/>
        </w:rPr>
        <w:t xml:space="preserve">considering </w:t>
      </w:r>
      <w:r>
        <w:rPr>
          <w:rFonts w:hint="eastAsia"/>
          <w:color w:val="000000"/>
          <w:lang w:eastAsia="zh-CN"/>
        </w:rPr>
        <w:t>REQ-NG_RTC_CH_</w:t>
      </w:r>
      <w:r>
        <w:rPr>
          <w:color w:val="000000"/>
          <w:lang w:eastAsia="zh-CN"/>
        </w:rPr>
        <w:t>DCAPP</w:t>
      </w:r>
      <w:r>
        <w:rPr>
          <w:rFonts w:hint="eastAsia"/>
          <w:color w:val="000000"/>
          <w:lang w:eastAsia="zh-CN"/>
        </w:rPr>
        <w:t>-01 and REQ-NG_RTC_CH_</w:t>
      </w:r>
      <w:r>
        <w:rPr>
          <w:color w:val="000000"/>
          <w:lang w:eastAsia="zh-CN"/>
        </w:rPr>
        <w:t>DCAPP</w:t>
      </w:r>
      <w:r>
        <w:rPr>
          <w:rFonts w:hint="eastAsia"/>
          <w:color w:val="000000"/>
          <w:lang w:eastAsia="zh-CN"/>
        </w:rPr>
        <w:t>-02</w:t>
      </w:r>
      <w:r>
        <w:rPr>
          <w:color w:val="000000"/>
        </w:rPr>
        <w:t>.</w:t>
      </w:r>
      <w:r>
        <w:rPr>
          <w:color w:val="000000"/>
          <w:lang w:eastAsia="zh-CN"/>
        </w:rPr>
        <w:t xml:space="preserve"> </w:t>
      </w:r>
      <w:r>
        <w:rPr>
          <w:color w:val="000000"/>
        </w:rPr>
        <w:t>This investigation</w:t>
      </w:r>
      <w:r>
        <w:rPr>
          <w:color w:val="000000"/>
          <w:lang w:eastAsia="zh-CN"/>
        </w:rPr>
        <w:t xml:space="preserve"> covers the following:</w:t>
      </w:r>
    </w:p>
    <w:bookmarkEnd w:id="224"/>
    <w:p>
      <w:pPr>
        <w:pStyle w:val="111"/>
        <w:rPr>
          <w:color w:val="000000"/>
          <w:lang w:eastAsia="zh-CN"/>
        </w:rPr>
      </w:pPr>
      <w:bookmarkStart w:id="225" w:name="_MCCTEMPBM_CRPT87890015___5"/>
      <w:r>
        <w:rPr>
          <w:color w:val="000000"/>
          <w:lang w:eastAsia="zh-CN"/>
        </w:rPr>
        <w:t>-</w:t>
      </w:r>
      <w:r>
        <w:rPr>
          <w:color w:val="000000"/>
          <w:lang w:eastAsia="zh-CN"/>
        </w:rPr>
        <w:tab/>
      </w:r>
      <w:r>
        <w:rPr>
          <w:b/>
          <w:bCs/>
        </w:rPr>
        <w:t>Key Issue #</w:t>
      </w:r>
      <w:r>
        <w:rPr>
          <w:rFonts w:hint="eastAsia" w:eastAsia="宋体"/>
          <w:b/>
          <w:bCs/>
          <w:lang w:val="en-US" w:eastAsia="zh-CN"/>
        </w:rPr>
        <w:t>2a</w:t>
      </w:r>
      <w:r>
        <w:rPr>
          <w:b/>
          <w:bCs/>
        </w:rPr>
        <w:t xml:space="preserve">: </w:t>
      </w:r>
      <w:r>
        <w:rPr>
          <w:color w:val="000000"/>
        </w:rPr>
        <w:t>Identification of the</w:t>
      </w:r>
      <w:r>
        <w:rPr>
          <w:color w:val="000000"/>
          <w:lang w:eastAsia="zh-CN"/>
        </w:rPr>
        <w:t xml:space="preserve"> charging information and </w:t>
      </w:r>
      <w:r>
        <w:t>the main interactions with the NFs</w:t>
      </w:r>
      <w:r>
        <w:rPr>
          <w:rFonts w:hint="eastAsia" w:eastAsia="宋体"/>
          <w:lang w:val="en-US" w:eastAsia="zh-CN"/>
        </w:rPr>
        <w:t xml:space="preserve"> </w:t>
      </w:r>
      <w:r>
        <w:rPr>
          <w:color w:val="000000"/>
          <w:lang w:eastAsia="zh-CN"/>
        </w:rPr>
        <w:t xml:space="preserve">for </w:t>
      </w:r>
      <w:r>
        <w:rPr>
          <w:rFonts w:hint="eastAsia"/>
          <w:color w:val="000000"/>
          <w:lang w:eastAsia="zh-CN"/>
        </w:rPr>
        <w:t>converged charging</w:t>
      </w:r>
      <w:r>
        <w:rPr>
          <w:color w:val="000000"/>
          <w:lang w:eastAsia="zh-CN"/>
        </w:rPr>
        <w:t xml:space="preserve"> </w:t>
      </w:r>
      <w:r>
        <w:rPr>
          <w:rFonts w:hint="eastAsia"/>
          <w:color w:val="000000"/>
          <w:lang w:eastAsia="zh-CN"/>
        </w:rPr>
        <w:t xml:space="preserve">for </w:t>
      </w:r>
      <w:r>
        <w:rPr>
          <w:color w:val="000000"/>
          <w:lang w:eastAsia="zh-CN"/>
        </w:rPr>
        <w:t>DC application download;</w:t>
      </w:r>
    </w:p>
    <w:p>
      <w:pPr>
        <w:pStyle w:val="111"/>
        <w:rPr>
          <w:lang w:eastAsia="zh-CN"/>
        </w:rPr>
      </w:pPr>
      <w:r>
        <w:rPr>
          <w:color w:val="000000"/>
          <w:lang w:eastAsia="zh-CN"/>
        </w:rPr>
        <w:t>-</w:t>
      </w:r>
      <w:r>
        <w:rPr>
          <w:color w:val="000000"/>
          <w:lang w:eastAsia="zh-CN"/>
        </w:rPr>
        <w:tab/>
      </w:r>
      <w:r>
        <w:rPr>
          <w:b/>
          <w:bCs/>
        </w:rPr>
        <w:t>Key Issue #</w:t>
      </w:r>
      <w:r>
        <w:rPr>
          <w:rFonts w:eastAsia="宋体"/>
          <w:b/>
          <w:bCs/>
          <w:lang w:eastAsia="zh-CN"/>
        </w:rPr>
        <w:t>2</w:t>
      </w:r>
      <w:r>
        <w:rPr>
          <w:rFonts w:hint="eastAsia" w:eastAsia="宋体"/>
          <w:b/>
          <w:bCs/>
          <w:lang w:val="en-US" w:eastAsia="zh-CN"/>
        </w:rPr>
        <w:t>b</w:t>
      </w:r>
      <w:r>
        <w:rPr>
          <w:b/>
          <w:bCs/>
        </w:rPr>
        <w:t xml:space="preserve">: </w:t>
      </w:r>
      <w:r>
        <w:rPr>
          <w:color w:val="000000"/>
        </w:rPr>
        <w:t>Identification of the</w:t>
      </w:r>
      <w:r>
        <w:rPr>
          <w:color w:val="000000"/>
          <w:lang w:eastAsia="zh-CN"/>
        </w:rPr>
        <w:t xml:space="preserve"> charging information and </w:t>
      </w:r>
      <w:r>
        <w:t xml:space="preserve">the main interactions with the NFs </w:t>
      </w:r>
      <w:r>
        <w:rPr>
          <w:color w:val="000000"/>
          <w:lang w:eastAsia="zh-CN"/>
        </w:rPr>
        <w:t xml:space="preserve">for </w:t>
      </w:r>
      <w:r>
        <w:rPr>
          <w:rFonts w:hint="eastAsia"/>
          <w:color w:val="000000"/>
          <w:lang w:eastAsia="zh-CN"/>
        </w:rPr>
        <w:t>converged charging</w:t>
      </w:r>
      <w:r>
        <w:rPr>
          <w:color w:val="000000"/>
          <w:lang w:eastAsia="zh-CN"/>
        </w:rPr>
        <w:t xml:space="preserve"> </w:t>
      </w:r>
      <w:r>
        <w:rPr>
          <w:rFonts w:hint="eastAsia"/>
          <w:color w:val="000000"/>
          <w:lang w:eastAsia="zh-CN"/>
        </w:rPr>
        <w:t xml:space="preserve">for </w:t>
      </w:r>
      <w:r>
        <w:rPr>
          <w:color w:val="000000"/>
          <w:lang w:eastAsia="zh-CN"/>
        </w:rPr>
        <w:t>DC application usage.</w:t>
      </w:r>
    </w:p>
    <w:bookmarkEnd w:id="225"/>
    <w:p>
      <w:pPr>
        <w:pStyle w:val="5"/>
      </w:pPr>
      <w:bookmarkStart w:id="226" w:name="_Toc32229"/>
      <w:bookmarkStart w:id="227" w:name="_Toc183587640"/>
      <w:bookmarkStart w:id="228" w:name="_Toc32311"/>
      <w:bookmarkStart w:id="229" w:name="_Toc17798"/>
      <w:bookmarkStart w:id="230" w:name="_Toc28912"/>
      <w:bookmarkStart w:id="231" w:name="_Toc24441"/>
      <w:r>
        <w:rPr>
          <w:rFonts w:hint="eastAsia"/>
          <w:lang w:eastAsia="zh-CN"/>
        </w:rPr>
        <w:t>5</w:t>
      </w:r>
      <w:r>
        <w:t>.</w:t>
      </w:r>
      <w:r>
        <w:rPr>
          <w:rFonts w:hint="eastAsia" w:eastAsia="宋体"/>
          <w:lang w:eastAsia="zh-CN"/>
        </w:rPr>
        <w:t>2</w:t>
      </w:r>
      <w:r>
        <w:t>.</w:t>
      </w:r>
      <w:r>
        <w:rPr>
          <w:rFonts w:hint="eastAsia"/>
          <w:lang w:eastAsia="zh-CN"/>
        </w:rPr>
        <w:t>4</w:t>
      </w:r>
      <w:r>
        <w:tab/>
      </w:r>
      <w:r>
        <w:t>Possible solutions</w:t>
      </w:r>
      <w:bookmarkEnd w:id="226"/>
      <w:bookmarkEnd w:id="227"/>
      <w:bookmarkEnd w:id="228"/>
      <w:bookmarkEnd w:id="229"/>
      <w:bookmarkEnd w:id="230"/>
      <w:bookmarkEnd w:id="231"/>
    </w:p>
    <w:p>
      <w:pPr>
        <w:pStyle w:val="6"/>
        <w:rPr>
          <w:rFonts w:hint="eastAsia" w:eastAsia="宋体"/>
          <w:lang w:val="en-US" w:eastAsia="zh-CN"/>
        </w:rPr>
      </w:pPr>
      <w:bookmarkStart w:id="232" w:name="_Toc183587641"/>
      <w:bookmarkStart w:id="233" w:name="_Toc4349"/>
      <w:bookmarkStart w:id="234" w:name="_Toc22498"/>
      <w:bookmarkStart w:id="235" w:name="_Toc2374"/>
      <w:bookmarkStart w:id="236" w:name="_Toc24605"/>
      <w:bookmarkStart w:id="237" w:name="_Toc21929"/>
      <w:r>
        <w:t>5.2.4.1</w:t>
      </w:r>
      <w:r>
        <w:tab/>
      </w:r>
      <w:r>
        <w:rPr>
          <w:rFonts w:hint="eastAsia"/>
          <w:lang w:eastAsia="zh-CN"/>
        </w:rPr>
        <w:t>Solu</w:t>
      </w:r>
      <w:r>
        <w:t>tion #</w:t>
      </w:r>
      <w:r>
        <w:rPr>
          <w:rFonts w:hint="eastAsia" w:eastAsia="宋体"/>
          <w:lang w:val="en-US" w:eastAsia="zh-CN"/>
        </w:rPr>
        <w:t>2.</w:t>
      </w:r>
      <w:r>
        <w:t>1: DC application download</w:t>
      </w:r>
      <w:bookmarkEnd w:id="232"/>
      <w:r>
        <w:rPr>
          <w:rFonts w:hint="eastAsia" w:eastAsia="宋体"/>
          <w:lang w:val="en-US" w:eastAsia="zh-CN"/>
        </w:rPr>
        <w:t xml:space="preserve"> charging by event</w:t>
      </w:r>
      <w:bookmarkEnd w:id="233"/>
      <w:bookmarkEnd w:id="234"/>
      <w:bookmarkEnd w:id="235"/>
      <w:bookmarkEnd w:id="236"/>
      <w:bookmarkEnd w:id="237"/>
    </w:p>
    <w:p>
      <w:pPr>
        <w:pStyle w:val="7"/>
        <w:rPr>
          <w:bCs/>
        </w:rPr>
      </w:pPr>
      <w:bookmarkStart w:id="238" w:name="_Toc6448"/>
      <w:bookmarkStart w:id="239" w:name="_Toc32091"/>
      <w:bookmarkStart w:id="240" w:name="_Toc183587642"/>
      <w:bookmarkStart w:id="241" w:name="_Toc28902"/>
      <w:bookmarkStart w:id="242" w:name="_Toc24743"/>
      <w:bookmarkStart w:id="243" w:name="_Toc12235"/>
      <w:r>
        <w:rPr>
          <w:bCs/>
        </w:rPr>
        <w:t>5.</w:t>
      </w:r>
      <w:r>
        <w:rPr>
          <w:rFonts w:eastAsia="宋体"/>
          <w:bCs/>
          <w:lang w:eastAsia="zh-CN"/>
        </w:rPr>
        <w:t>2</w:t>
      </w:r>
      <w:r>
        <w:rPr>
          <w:bCs/>
        </w:rPr>
        <w:t>.</w:t>
      </w:r>
      <w:r>
        <w:rPr>
          <w:rFonts w:hint="eastAsia"/>
          <w:bCs/>
        </w:rPr>
        <w:t>4</w:t>
      </w:r>
      <w:r>
        <w:rPr>
          <w:bCs/>
        </w:rPr>
        <w:t>.1.1</w:t>
      </w:r>
      <w:r>
        <w:rPr>
          <w:bCs/>
        </w:rPr>
        <w:tab/>
      </w:r>
      <w:r>
        <w:rPr>
          <w:bCs/>
        </w:rPr>
        <w:t>General</w:t>
      </w:r>
      <w:bookmarkEnd w:id="238"/>
      <w:bookmarkEnd w:id="239"/>
      <w:bookmarkEnd w:id="240"/>
      <w:bookmarkEnd w:id="241"/>
      <w:bookmarkEnd w:id="242"/>
      <w:bookmarkEnd w:id="243"/>
    </w:p>
    <w:p>
      <w:pPr>
        <w:rPr>
          <w:lang w:eastAsia="zh-CN"/>
        </w:rPr>
      </w:pPr>
      <w:r>
        <w:rPr>
          <w:lang w:eastAsia="zh-CN"/>
        </w:rPr>
        <w:t>This solution #</w:t>
      </w:r>
      <w:r>
        <w:rPr>
          <w:rFonts w:hint="eastAsia"/>
          <w:lang w:val="en-US" w:eastAsia="zh-CN"/>
        </w:rPr>
        <w:t>2.</w:t>
      </w:r>
      <w:r>
        <w:rPr>
          <w:rFonts w:hint="eastAsia"/>
          <w:lang w:eastAsia="zh-CN"/>
        </w:rPr>
        <w:t>1</w:t>
      </w:r>
      <w:r>
        <w:rPr>
          <w:lang w:eastAsia="zh-CN"/>
        </w:rPr>
        <w:t xml:space="preserve"> resolves the key issues #</w:t>
      </w:r>
      <w:r>
        <w:rPr>
          <w:rFonts w:hint="eastAsia"/>
          <w:lang w:val="en-US" w:eastAsia="zh-CN"/>
        </w:rPr>
        <w:t>2a</w:t>
      </w:r>
      <w:r>
        <w:rPr>
          <w:lang w:eastAsia="zh-CN"/>
        </w:rPr>
        <w:t xml:space="preserve"> for REQ_NG_RTC_CH-DCAPP-01. The solution is based on the data channel signalling control function (DCSF), as specified in TS 23.228 [5], to collect and report the charging information for DC application download event.</w:t>
      </w:r>
    </w:p>
    <w:p>
      <w:pPr>
        <w:pStyle w:val="7"/>
      </w:pPr>
      <w:bookmarkStart w:id="244" w:name="_Toc31565"/>
      <w:bookmarkStart w:id="245" w:name="_Toc25385"/>
      <w:bookmarkStart w:id="246" w:name="_Toc6707"/>
      <w:bookmarkStart w:id="247" w:name="_Toc2589"/>
      <w:bookmarkStart w:id="248" w:name="_Toc30629"/>
      <w:bookmarkStart w:id="249" w:name="_Toc183587643"/>
      <w:r>
        <w:rPr>
          <w:rFonts w:hint="eastAsia" w:eastAsia="宋体"/>
          <w:lang w:eastAsia="zh-CN"/>
        </w:rPr>
        <w:t>5</w:t>
      </w:r>
      <w:r>
        <w:t>.</w:t>
      </w:r>
      <w:r>
        <w:rPr>
          <w:rFonts w:eastAsia="宋体"/>
          <w:lang w:eastAsia="zh-CN"/>
        </w:rPr>
        <w:t>2</w:t>
      </w:r>
      <w:r>
        <w:t>.4.</w:t>
      </w:r>
      <w:r>
        <w:rPr>
          <w:rFonts w:hint="eastAsia" w:eastAsia="宋体"/>
          <w:lang w:eastAsia="zh-CN"/>
        </w:rPr>
        <w:t>1</w:t>
      </w:r>
      <w:r>
        <w:t>.</w:t>
      </w:r>
      <w:r>
        <w:rPr>
          <w:rFonts w:hint="eastAsia" w:eastAsia="宋体"/>
          <w:lang w:eastAsia="zh-CN"/>
        </w:rPr>
        <w:t>2</w:t>
      </w:r>
      <w:r>
        <w:tab/>
      </w:r>
      <w:r>
        <w:rPr>
          <w:rFonts w:hint="eastAsia" w:eastAsia="宋体"/>
          <w:lang w:eastAsia="zh-CN"/>
        </w:rPr>
        <w:t>D</w:t>
      </w:r>
      <w:r>
        <w:rPr>
          <w:rFonts w:hint="eastAsia"/>
        </w:rPr>
        <w:t>escription</w:t>
      </w:r>
      <w:bookmarkEnd w:id="244"/>
      <w:bookmarkEnd w:id="245"/>
      <w:bookmarkEnd w:id="246"/>
      <w:bookmarkEnd w:id="247"/>
      <w:bookmarkEnd w:id="248"/>
      <w:bookmarkEnd w:id="249"/>
    </w:p>
    <w:p>
      <w:r>
        <w:rPr>
          <w:rFonts w:hint="eastAsia"/>
          <w:lang w:eastAsia="zh-CN"/>
        </w:rPr>
        <w:t>In</w:t>
      </w:r>
      <w:r>
        <w:rPr>
          <w:lang w:eastAsia="zh-CN"/>
        </w:rPr>
        <w:t xml:space="preserve"> an IMS DC session, the originating UE and terminating UE may request to download or update a dedicated DC application for following up intera</w:t>
      </w:r>
      <w:r>
        <w:rPr>
          <w:rFonts w:hint="eastAsia"/>
          <w:lang w:eastAsia="zh-CN"/>
        </w:rPr>
        <w:t>c</w:t>
      </w:r>
      <w:r>
        <w:rPr>
          <w:lang w:eastAsia="zh-CN"/>
        </w:rPr>
        <w:t xml:space="preserve">tions via a bootstrap DC. TS 23.228 [5] </w:t>
      </w:r>
      <w:r>
        <w:t xml:space="preserve">Figure AC.7.1-1 </w:t>
      </w:r>
      <w:r>
        <w:rPr>
          <w:lang w:eastAsia="zh-CN"/>
        </w:rPr>
        <w:t xml:space="preserve">depicts the </w:t>
      </w:r>
      <w:r>
        <w:t>bootstrap DC setup signalling procedure, which includes four scenarios of DC application downloading:</w:t>
      </w:r>
    </w:p>
    <w:p>
      <w:pPr>
        <w:pStyle w:val="111"/>
        <w:rPr>
          <w:lang w:eastAsia="zh-CN"/>
        </w:rPr>
      </w:pPr>
      <w:r>
        <w:t>-</w:t>
      </w:r>
      <w:r>
        <w:tab/>
      </w:r>
      <w:r>
        <w:t>In step 21, the originating UE downloads DC application from the originating DCSF via the bootstrap DC with stream ID 0, 10. According to TS 26.114 </w:t>
      </w:r>
      <w:r>
        <w:rPr>
          <w:rFonts w:hint="eastAsia"/>
          <w:lang w:eastAsia="zh-CN"/>
        </w:rPr>
        <w:t>[</w:t>
      </w:r>
      <w:r>
        <w:rPr>
          <w:lang w:eastAsia="zh-CN"/>
        </w:rPr>
        <w:t>8] Table 6.2.10.1-2, the stream ID 0 and 10 refers to local network provider and local user.</w:t>
      </w:r>
    </w:p>
    <w:p>
      <w:pPr>
        <w:pStyle w:val="111"/>
        <w:rPr>
          <w:lang w:eastAsia="zh-CN"/>
        </w:rPr>
      </w:pPr>
      <w:r>
        <w:t>-</w:t>
      </w:r>
      <w:r>
        <w:tab/>
      </w:r>
      <w:r>
        <w:t>In step 22, the terminating UE downloads DC application from the originating DCSF via the boo</w:t>
      </w:r>
      <w:r>
        <w:rPr>
          <w:rFonts w:hint="eastAsia" w:eastAsia="宋体"/>
          <w:lang w:eastAsia="zh-CN"/>
        </w:rPr>
        <w:t>t</w:t>
      </w:r>
      <w:r>
        <w:t>strap DC with stream ID 100, 110. According to TS 26.114 </w:t>
      </w:r>
      <w:r>
        <w:rPr>
          <w:rFonts w:hint="eastAsia"/>
          <w:lang w:eastAsia="zh-CN"/>
        </w:rPr>
        <w:t>[</w:t>
      </w:r>
      <w:r>
        <w:rPr>
          <w:lang w:eastAsia="zh-CN"/>
        </w:rPr>
        <w:t>8] Table 6.2.10.1-2, the stream ID 100 and 110 refers to remote network provider and remote user.</w:t>
      </w:r>
    </w:p>
    <w:p>
      <w:pPr>
        <w:pStyle w:val="111"/>
      </w:pPr>
      <w:r>
        <w:rPr>
          <w:lang w:eastAsia="zh-CN"/>
        </w:rPr>
        <w:t>-</w:t>
      </w:r>
      <w:r>
        <w:rPr>
          <w:lang w:eastAsia="zh-CN"/>
        </w:rPr>
        <w:tab/>
      </w:r>
      <w:r>
        <w:rPr>
          <w:lang w:eastAsia="zh-CN"/>
        </w:rPr>
        <w:t xml:space="preserve">In step 23, the </w:t>
      </w:r>
      <w:r>
        <w:t xml:space="preserve">originating UE downloads DC application from the terminating DCSF via the bootstrap DC with stream ID 100, 110 (i.e. </w:t>
      </w:r>
      <w:r>
        <w:rPr>
          <w:lang w:eastAsia="zh-CN"/>
        </w:rPr>
        <w:t>remote network provider and remote user)</w:t>
      </w:r>
      <w:r>
        <w:t>.</w:t>
      </w:r>
    </w:p>
    <w:p>
      <w:pPr>
        <w:pStyle w:val="111"/>
        <w:rPr>
          <w:lang w:eastAsia="zh-CN"/>
        </w:rPr>
      </w:pPr>
      <w:r>
        <w:rPr>
          <w:lang w:eastAsia="zh-CN"/>
        </w:rPr>
        <w:t>-</w:t>
      </w:r>
      <w:r>
        <w:rPr>
          <w:lang w:eastAsia="zh-CN"/>
        </w:rPr>
        <w:tab/>
      </w:r>
      <w:r>
        <w:rPr>
          <w:lang w:eastAsia="zh-CN"/>
        </w:rPr>
        <w:t xml:space="preserve">In step 24, the </w:t>
      </w:r>
      <w:r>
        <w:t>terminating UE downloads DC application from the terminating DCSF via the bootstrap DC with stream ID 0, 10 (i.e.</w:t>
      </w:r>
      <w:r>
        <w:rPr>
          <w:lang w:eastAsia="zh-CN"/>
        </w:rPr>
        <w:t xml:space="preserve"> local network provider and local user).</w:t>
      </w:r>
    </w:p>
    <w:p>
      <w:pPr>
        <w:pStyle w:val="95"/>
      </w:pPr>
      <w:r>
        <w:t>Depends on the SDP offers and answers demonstrated in TS 26.114 </w:t>
      </w:r>
      <w:r>
        <w:rPr>
          <w:rFonts w:hint="eastAsia"/>
          <w:lang w:eastAsia="zh-CN"/>
        </w:rPr>
        <w:t>[</w:t>
      </w:r>
      <w:r>
        <w:rPr>
          <w:lang w:eastAsia="zh-CN"/>
        </w:rPr>
        <w:t xml:space="preserve">8] </w:t>
      </w:r>
      <w:r>
        <w:t xml:space="preserve">A.17, each UE decides the source for DC application download. Either one of the above scenarios may be a chargeable event, i.e. download DC application. </w:t>
      </w:r>
    </w:p>
    <w:p>
      <w:pPr>
        <w:pStyle w:val="95"/>
      </w:pPr>
      <w:r>
        <w:t xml:space="preserve">Since DC application is downloaded by DCSF for all scenarios, this NF can support the collection and reporting of relevant charging information. The charging information can be based on the information sent to DCSF from IMS AS in the Nimsas_SessionEventControl_Notify request, for instance, </w:t>
      </w:r>
    </w:p>
    <w:p>
      <w:pPr>
        <w:pStyle w:val="111"/>
      </w:pPr>
      <w:r>
        <w:t>-</w:t>
      </w:r>
      <w:r>
        <w:tab/>
      </w:r>
      <w:r>
        <w:t>Session ID and Event ID;</w:t>
      </w:r>
    </w:p>
    <w:p>
      <w:pPr>
        <w:pStyle w:val="111"/>
      </w:pPr>
      <w:r>
        <w:t>-</w:t>
      </w:r>
      <w:r>
        <w:tab/>
      </w:r>
      <w:r>
        <w:t>Calling ID and Called ID;</w:t>
      </w:r>
    </w:p>
    <w:p>
      <w:pPr>
        <w:pStyle w:val="111"/>
      </w:pPr>
      <w:r>
        <w:t>-</w:t>
      </w:r>
      <w:r>
        <w:tab/>
      </w:r>
      <w:r>
        <w:t>DC Stream ID and DC application binding information, which are specified in TS 26.114 </w:t>
      </w:r>
      <w:r>
        <w:rPr>
          <w:rFonts w:hint="eastAsia"/>
          <w:lang w:eastAsia="zh-CN"/>
        </w:rPr>
        <w:t>[</w:t>
      </w:r>
      <w:r>
        <w:rPr>
          <w:lang w:eastAsia="zh-CN"/>
        </w:rPr>
        <w:t xml:space="preserve">8] clause </w:t>
      </w:r>
      <w:r>
        <w:t>6.2.10.1 and A.17, e.g. a=dcmap:0 subprotocol="http".</w:t>
      </w:r>
    </w:p>
    <w:p>
      <w:r>
        <w:t xml:space="preserve">Figure 5.2.4.1.2-1 depicts the charging procedure for DC application download based on DCSF. </w:t>
      </w:r>
    </w:p>
    <w:p>
      <w:pPr>
        <w:pStyle w:val="113"/>
      </w:pPr>
      <w:r>
        <w:object>
          <v:shape id="_x0000_i1029" o:spt="75" type="#_x0000_t75" style="height:216pt;width:442.3pt;" o:ole="t" filled="f" o:preferrelative="t" stroked="f" coordsize="21600,21600">
            <v:path/>
            <v:fill on="f" focussize="0,0"/>
            <v:stroke on="f" joinstyle="miter"/>
            <v:imagedata r:id="rId18" o:title=""/>
            <o:lock v:ext="edit" aspectratio="t"/>
            <w10:wrap type="none"/>
            <w10:anchorlock/>
          </v:shape>
          <o:OLEObject Type="Embed" ProgID="Visio.Drawing.11" ShapeID="_x0000_i1029" DrawAspect="Content" ObjectID="_1468075729" r:id="rId17">
            <o:LockedField>false</o:LockedField>
          </o:OLEObject>
        </w:object>
      </w:r>
    </w:p>
    <w:p>
      <w:pPr>
        <w:pStyle w:val="120"/>
        <w:rPr>
          <w:rFonts w:eastAsia="宋体"/>
        </w:rPr>
      </w:pPr>
      <w:r>
        <w:rPr>
          <w:rFonts w:eastAsia="宋体"/>
        </w:rPr>
        <w:t xml:space="preserve">Figure 5.2.4.1.2-1: Event </w:t>
      </w:r>
      <w:r>
        <w:t>Charging Procedure for DC application download (PEC as example)</w:t>
      </w:r>
    </w:p>
    <w:p>
      <w:pPr>
        <w:pStyle w:val="111"/>
      </w:pPr>
      <w:r>
        <w:t>1. Originating UE initiate the bootstrap DC set up procedure, as specified in step 1-20 of Figure AC.7.1-1 TS 23.228 [5].</w:t>
      </w:r>
    </w:p>
    <w:p>
      <w:pPr>
        <w:pStyle w:val="111"/>
      </w:pPr>
      <w:r>
        <w:t xml:space="preserve">2. Boostrap DC has been established between originating/terminating MF and originating/terminating UE, as specified in step 21-24 of Figure AC.7.1-1 TS 23.228 [5]. The UE send application request message to MF to request a data channel application(s) via the established bootstrap DC. The MF prepare the URL for DCSF to download the requested DC application(s) from DCAR. The DCSF provide the </w:t>
      </w:r>
      <w:r>
        <w:rPr>
          <w:rFonts w:hint="eastAsia"/>
          <w:lang w:eastAsia="zh-CN"/>
        </w:rPr>
        <w:t xml:space="preserve">application list and </w:t>
      </w:r>
      <w:r>
        <w:t xml:space="preserve">proper data channel applications to UE#1 and UE#2 based on their data channel capabilities </w:t>
      </w:r>
      <w:r>
        <w:rPr>
          <w:rFonts w:hint="eastAsia"/>
          <w:lang w:eastAsia="zh-CN"/>
        </w:rPr>
        <w:t xml:space="preserve">and their choices </w:t>
      </w:r>
      <w:r>
        <w:t xml:space="preserve">through MF, via either one of the following steps: </w:t>
      </w:r>
    </w:p>
    <w:p>
      <w:pPr>
        <w:pStyle w:val="122"/>
      </w:pPr>
      <w:r>
        <w:t>-</w:t>
      </w:r>
      <w:r>
        <w:tab/>
      </w:r>
      <w:r>
        <w:t xml:space="preserve">when stream ID 0, 10 is negotiated for UE#1, step 21-3 is performed and triggered the step 2ch-a. </w:t>
      </w:r>
    </w:p>
    <w:p>
      <w:pPr>
        <w:pStyle w:val="122"/>
      </w:pPr>
      <w:r>
        <w:t>-</w:t>
      </w:r>
      <w:r>
        <w:tab/>
      </w:r>
      <w:r>
        <w:t xml:space="preserve">When </w:t>
      </w:r>
      <w:r>
        <w:rPr>
          <w:rFonts w:hint="eastAsia"/>
        </w:rPr>
        <w:t>s</w:t>
      </w:r>
      <w:r>
        <w:t xml:space="preserve">tream ID 100, 110 is negotiated for UE#2, step 22-3 is performed and triggered the step 2ch-a. </w:t>
      </w:r>
    </w:p>
    <w:p>
      <w:pPr>
        <w:pStyle w:val="122"/>
      </w:pPr>
      <w:r>
        <w:t>-</w:t>
      </w:r>
      <w:r>
        <w:tab/>
      </w:r>
      <w:r>
        <w:rPr>
          <w:rFonts w:hint="eastAsia"/>
        </w:rPr>
        <w:t>W</w:t>
      </w:r>
      <w:r>
        <w:t xml:space="preserve">hen stream ID 100, 110 is negotiated for UE#1, step 23-3 is performed and triggered the step 2ch-a. </w:t>
      </w:r>
    </w:p>
    <w:p>
      <w:pPr>
        <w:pStyle w:val="122"/>
      </w:pPr>
      <w:r>
        <w:t>-</w:t>
      </w:r>
      <w:r>
        <w:tab/>
      </w:r>
      <w:r>
        <w:t xml:space="preserve">when stream ID 0, 10 is negotiated for UE#2, step 24-3 is performed and triggered the step 2ch-a. </w:t>
      </w:r>
    </w:p>
    <w:p>
      <w:pPr>
        <w:pStyle w:val="111"/>
      </w:pPr>
      <w:r>
        <w:t xml:space="preserve">2ch-a. The </w:t>
      </w:r>
      <w:r>
        <w:rPr>
          <w:rFonts w:hint="eastAsia"/>
          <w:lang w:eastAsia="zh-CN"/>
        </w:rPr>
        <w:t>DCSF</w:t>
      </w:r>
      <w:r>
        <w:t xml:space="preserve"> sends Charging Data Request </w:t>
      </w:r>
      <w:r>
        <w:rPr>
          <w:lang w:eastAsia="zh-CN"/>
        </w:rPr>
        <w:t>[Event] to CHF</w:t>
      </w:r>
      <w:r>
        <w:t xml:space="preserve"> for the UE successful </w:t>
      </w:r>
      <w:r>
        <w:rPr>
          <w:rFonts w:hint="eastAsia"/>
          <w:lang w:eastAsia="zh-CN"/>
        </w:rPr>
        <w:t>DC</w:t>
      </w:r>
      <w:r>
        <w:t xml:space="preserve"> application download, triggered by completion of </w:t>
      </w:r>
      <w:r>
        <w:rPr>
          <w:rFonts w:hint="eastAsia"/>
          <w:lang w:eastAsia="zh-CN"/>
        </w:rPr>
        <w:t>sending</w:t>
      </w:r>
      <w:r>
        <w:t xml:space="preserve"> application to UE.</w:t>
      </w:r>
    </w:p>
    <w:p>
      <w:pPr>
        <w:pStyle w:val="111"/>
      </w:pPr>
      <w:r>
        <w:t>2ch-b. The CHF creates the CDR for this DC application download.</w:t>
      </w:r>
    </w:p>
    <w:p>
      <w:pPr>
        <w:pStyle w:val="111"/>
        <w:rPr>
          <w:lang w:eastAsia="zh-CN"/>
        </w:rPr>
      </w:pPr>
      <w:r>
        <w:t xml:space="preserve">2ch-c. The CHF acknowledges by sending Charging Data Response </w:t>
      </w:r>
      <w:r>
        <w:rPr>
          <w:lang w:eastAsia="zh-CN"/>
        </w:rPr>
        <w:t>[Event] to the DCSF.</w:t>
      </w:r>
    </w:p>
    <w:p>
      <w:pPr>
        <w:pStyle w:val="6"/>
      </w:pPr>
      <w:bookmarkStart w:id="250" w:name="_Toc1182"/>
      <w:bookmarkStart w:id="251" w:name="_Toc17732"/>
      <w:bookmarkStart w:id="252" w:name="_Toc183587644"/>
      <w:bookmarkStart w:id="253" w:name="_Toc26434"/>
      <w:bookmarkStart w:id="254" w:name="_Toc2039"/>
      <w:bookmarkStart w:id="255" w:name="_Toc29359"/>
      <w:r>
        <w:t>5.2.4.</w:t>
      </w:r>
      <w:r>
        <w:rPr>
          <w:rFonts w:hint="eastAsia" w:eastAsia="宋体"/>
          <w:lang w:eastAsia="zh-CN"/>
        </w:rPr>
        <w:t>2</w:t>
      </w:r>
      <w:r>
        <w:tab/>
      </w:r>
      <w:r>
        <w:rPr>
          <w:rFonts w:hint="eastAsia"/>
          <w:lang w:eastAsia="zh-CN"/>
        </w:rPr>
        <w:t>Solu</w:t>
      </w:r>
      <w:r>
        <w:t>tion #</w:t>
      </w:r>
      <w:r>
        <w:rPr>
          <w:rFonts w:hint="eastAsia" w:eastAsia="宋体"/>
          <w:lang w:val="en-US" w:eastAsia="zh-CN"/>
        </w:rPr>
        <w:t>2.</w:t>
      </w:r>
      <w:r>
        <w:rPr>
          <w:rFonts w:hint="eastAsia" w:eastAsia="宋体"/>
          <w:lang w:eastAsia="zh-CN"/>
        </w:rPr>
        <w:t>2</w:t>
      </w:r>
      <w:r>
        <w:t xml:space="preserve">: DC application usage </w:t>
      </w:r>
      <w:r>
        <w:rPr>
          <w:rFonts w:hint="eastAsia"/>
          <w:lang w:eastAsia="zh-CN"/>
        </w:rPr>
        <w:t>charging</w:t>
      </w:r>
      <w:r>
        <w:t xml:space="preserve"> </w:t>
      </w:r>
      <w:r>
        <w:rPr>
          <w:lang w:eastAsia="zh-CN"/>
        </w:rPr>
        <w:t>by duration</w:t>
      </w:r>
      <w:bookmarkEnd w:id="250"/>
      <w:bookmarkEnd w:id="251"/>
      <w:bookmarkEnd w:id="252"/>
      <w:bookmarkEnd w:id="253"/>
      <w:bookmarkEnd w:id="254"/>
      <w:bookmarkEnd w:id="255"/>
    </w:p>
    <w:p>
      <w:pPr>
        <w:pStyle w:val="7"/>
        <w:rPr>
          <w:bCs/>
        </w:rPr>
      </w:pPr>
      <w:bookmarkStart w:id="256" w:name="_Toc30295"/>
      <w:bookmarkStart w:id="257" w:name="_Toc3465"/>
      <w:bookmarkStart w:id="258" w:name="_Toc5370"/>
      <w:bookmarkStart w:id="259" w:name="_Toc14129"/>
      <w:bookmarkStart w:id="260" w:name="_Toc25404"/>
      <w:bookmarkStart w:id="261" w:name="_Toc183587645"/>
      <w:r>
        <w:rPr>
          <w:bCs/>
        </w:rPr>
        <w:t>5.</w:t>
      </w:r>
      <w:r>
        <w:rPr>
          <w:rFonts w:eastAsia="宋体"/>
          <w:bCs/>
          <w:lang w:eastAsia="zh-CN"/>
        </w:rPr>
        <w:t>2</w:t>
      </w:r>
      <w:r>
        <w:rPr>
          <w:bCs/>
        </w:rPr>
        <w:t>.</w:t>
      </w:r>
      <w:r>
        <w:rPr>
          <w:rFonts w:hint="eastAsia"/>
          <w:bCs/>
        </w:rPr>
        <w:t>4</w:t>
      </w:r>
      <w:r>
        <w:rPr>
          <w:bCs/>
        </w:rPr>
        <w:t>.</w:t>
      </w:r>
      <w:r>
        <w:rPr>
          <w:rFonts w:hint="eastAsia" w:eastAsia="宋体"/>
          <w:bCs/>
          <w:lang w:eastAsia="zh-CN"/>
        </w:rPr>
        <w:t>2</w:t>
      </w:r>
      <w:r>
        <w:rPr>
          <w:bCs/>
        </w:rPr>
        <w:t>.1</w:t>
      </w:r>
      <w:r>
        <w:rPr>
          <w:bCs/>
        </w:rPr>
        <w:tab/>
      </w:r>
      <w:r>
        <w:rPr>
          <w:bCs/>
        </w:rPr>
        <w:t>General</w:t>
      </w:r>
      <w:bookmarkEnd w:id="256"/>
      <w:bookmarkEnd w:id="257"/>
      <w:bookmarkEnd w:id="258"/>
      <w:bookmarkEnd w:id="259"/>
      <w:bookmarkEnd w:id="260"/>
      <w:bookmarkEnd w:id="261"/>
    </w:p>
    <w:p>
      <w:pPr>
        <w:rPr>
          <w:lang w:eastAsia="zh-CN"/>
        </w:rPr>
      </w:pPr>
      <w:r>
        <w:rPr>
          <w:lang w:eastAsia="zh-CN"/>
        </w:rPr>
        <w:t>This solution #</w:t>
      </w:r>
      <w:r>
        <w:rPr>
          <w:rFonts w:hint="eastAsia"/>
          <w:lang w:val="en-US" w:eastAsia="zh-CN"/>
        </w:rPr>
        <w:t>2.</w:t>
      </w:r>
      <w:r>
        <w:rPr>
          <w:rFonts w:hint="eastAsia"/>
          <w:lang w:eastAsia="zh-CN"/>
        </w:rPr>
        <w:t>2</w:t>
      </w:r>
      <w:r>
        <w:rPr>
          <w:lang w:eastAsia="zh-CN"/>
        </w:rPr>
        <w:t xml:space="preserve"> resolves the key issues #</w:t>
      </w:r>
      <w:r>
        <w:rPr>
          <w:rFonts w:hint="eastAsia"/>
          <w:lang w:val="en-US" w:eastAsia="zh-CN"/>
        </w:rPr>
        <w:t>2b</w:t>
      </w:r>
      <w:r>
        <w:rPr>
          <w:lang w:eastAsia="zh-CN"/>
        </w:rPr>
        <w:t xml:space="preserve"> for REQ_NG_RTC_CH-DCAPP-02. The IMS charging specified in TS 32.260 [11] can support the duration based charging for DC application usage.</w:t>
      </w:r>
    </w:p>
    <w:p>
      <w:pPr>
        <w:pStyle w:val="7"/>
      </w:pPr>
      <w:bookmarkStart w:id="262" w:name="_Toc23397"/>
      <w:bookmarkStart w:id="263" w:name="_Toc16751"/>
      <w:bookmarkStart w:id="264" w:name="_Toc25130"/>
      <w:bookmarkStart w:id="265" w:name="_Toc183587646"/>
      <w:bookmarkStart w:id="266" w:name="_Toc20030"/>
      <w:bookmarkStart w:id="267" w:name="_Toc23853"/>
      <w:r>
        <w:rPr>
          <w:rFonts w:hint="eastAsia" w:eastAsia="宋体"/>
          <w:lang w:eastAsia="zh-CN"/>
        </w:rPr>
        <w:t>5</w:t>
      </w:r>
      <w:r>
        <w:t>.</w:t>
      </w:r>
      <w:r>
        <w:rPr>
          <w:rFonts w:eastAsia="宋体"/>
          <w:lang w:eastAsia="zh-CN"/>
        </w:rPr>
        <w:t>2</w:t>
      </w:r>
      <w:r>
        <w:t>.4.</w:t>
      </w:r>
      <w:r>
        <w:rPr>
          <w:rFonts w:hint="eastAsia" w:eastAsia="宋体"/>
          <w:lang w:eastAsia="zh-CN"/>
        </w:rPr>
        <w:t>2</w:t>
      </w:r>
      <w:r>
        <w:t>.</w:t>
      </w:r>
      <w:r>
        <w:rPr>
          <w:rFonts w:hint="eastAsia" w:eastAsia="宋体"/>
          <w:lang w:eastAsia="zh-CN"/>
        </w:rPr>
        <w:t>2</w:t>
      </w:r>
      <w:r>
        <w:tab/>
      </w:r>
      <w:r>
        <w:rPr>
          <w:rFonts w:hint="eastAsia" w:eastAsia="宋体"/>
          <w:lang w:eastAsia="zh-CN"/>
        </w:rPr>
        <w:t>D</w:t>
      </w:r>
      <w:r>
        <w:rPr>
          <w:rFonts w:hint="eastAsia"/>
        </w:rPr>
        <w:t>escription</w:t>
      </w:r>
      <w:bookmarkEnd w:id="262"/>
      <w:bookmarkEnd w:id="263"/>
      <w:bookmarkEnd w:id="264"/>
      <w:bookmarkEnd w:id="265"/>
      <w:bookmarkEnd w:id="266"/>
      <w:bookmarkEnd w:id="267"/>
    </w:p>
    <w:p>
      <w:r>
        <w:t>The application DC may be established and terminated via SIP Re-INVITE message during an IMS DC session. In this case, the IMS charging can support the duration based charging for application DC, with the following details:</w:t>
      </w:r>
    </w:p>
    <w:p>
      <w:pPr>
        <w:pStyle w:val="111"/>
      </w:pPr>
      <w:r>
        <w:t>-</w:t>
      </w:r>
      <w:r>
        <w:tab/>
      </w:r>
      <w:r>
        <w:t xml:space="preserve">Triggers: IMS trigger conditions in </w:t>
      </w:r>
      <w:r>
        <w:rPr>
          <w:lang w:eastAsia="zh-CN"/>
        </w:rPr>
        <w:t xml:space="preserve">TS 32.260 [11] </w:t>
      </w:r>
      <w:r>
        <w:t xml:space="preserve">Table 5.4.3.1 </w:t>
      </w:r>
      <w:r>
        <w:rPr>
          <w:lang w:eastAsia="zh-CN"/>
        </w:rPr>
        <w:t xml:space="preserve">may apply. For example, the application DC setup may be triggered by a </w:t>
      </w:r>
      <w:r>
        <w:t>SIP Re-INVITE message for adding application DC. The application DC release may be triggered by end of the call via SIP BYE message, or SDP negotiation via another SIP Re-INVITE message to release the application data channel.</w:t>
      </w:r>
    </w:p>
    <w:p>
      <w:pPr>
        <w:pStyle w:val="111"/>
        <w:rPr>
          <w:lang w:eastAsia="zh-CN"/>
        </w:rPr>
      </w:pPr>
      <w:r>
        <w:t>-</w:t>
      </w:r>
      <w:r>
        <w:tab/>
      </w:r>
      <w:r>
        <w:t xml:space="preserve">Charging Information: IMS charging information in </w:t>
      </w:r>
      <w:r>
        <w:rPr>
          <w:lang w:eastAsia="zh-CN"/>
        </w:rPr>
        <w:t xml:space="preserve">TS 32.260 [11] </w:t>
      </w:r>
      <w:r>
        <w:t xml:space="preserve">Table 6.4.2.2.1 </w:t>
      </w:r>
      <w:r>
        <w:rPr>
          <w:lang w:eastAsia="zh-CN"/>
        </w:rPr>
        <w:t>may apply. For example, t</w:t>
      </w:r>
      <w:r>
        <w:rPr>
          <w:rFonts w:hint="eastAsia"/>
          <w:lang w:eastAsia="zh-CN"/>
        </w:rPr>
        <w:t>he</w:t>
      </w:r>
      <w:r>
        <w:t xml:space="preserve"> "</w:t>
      </w:r>
      <w:r>
        <w:rPr>
          <w:rFonts w:cs="Arial"/>
          <w:szCs w:val="18"/>
        </w:rPr>
        <w:t xml:space="preserve">SDP Media Component" may hold the application binding information </w:t>
      </w:r>
      <w:r>
        <w:t xml:space="preserve">via the "a=3gpp-req-app" attribute when media component is DC. The </w:t>
      </w:r>
      <w:r>
        <w:rPr>
          <w:rFonts w:cs="Arial"/>
          <w:szCs w:val="18"/>
        </w:rPr>
        <w:t xml:space="preserve">application binding information </w:t>
      </w:r>
      <w:r>
        <w:t>contains: the application identification via the "req-app-id" parameter, and the endpoints for the application DC via "app-dc-info" parameter, according to TS 26.114 [8] clause 6.2.13.</w:t>
      </w:r>
    </w:p>
    <w:p>
      <w:pPr>
        <w:pStyle w:val="6"/>
      </w:pPr>
      <w:bookmarkStart w:id="268" w:name="_Toc24556"/>
      <w:bookmarkStart w:id="269" w:name="_Toc183587647"/>
      <w:bookmarkStart w:id="270" w:name="_Toc19458"/>
      <w:bookmarkStart w:id="271" w:name="_Toc31464"/>
      <w:bookmarkStart w:id="272" w:name="_Toc12286"/>
      <w:bookmarkStart w:id="273" w:name="_Toc25625"/>
      <w:r>
        <w:t>5.2.4.</w:t>
      </w:r>
      <w:r>
        <w:rPr>
          <w:rFonts w:hint="eastAsia" w:eastAsia="宋体"/>
          <w:lang w:eastAsia="zh-CN"/>
        </w:rPr>
        <w:t>3</w:t>
      </w:r>
      <w:r>
        <w:tab/>
      </w:r>
      <w:r>
        <w:rPr>
          <w:rFonts w:hint="eastAsia"/>
          <w:lang w:eastAsia="zh-CN"/>
        </w:rPr>
        <w:t>Solu</w:t>
      </w:r>
      <w:r>
        <w:t>tion #</w:t>
      </w:r>
      <w:r>
        <w:rPr>
          <w:rFonts w:hint="eastAsia" w:eastAsia="宋体"/>
          <w:lang w:val="en-US" w:eastAsia="zh-CN"/>
        </w:rPr>
        <w:t>2.</w:t>
      </w:r>
      <w:r>
        <w:rPr>
          <w:rFonts w:hint="eastAsia" w:eastAsia="宋体"/>
          <w:lang w:eastAsia="zh-CN"/>
        </w:rPr>
        <w:t>3</w:t>
      </w:r>
      <w:r>
        <w:t xml:space="preserve">: DC application usage </w:t>
      </w:r>
      <w:r>
        <w:rPr>
          <w:rFonts w:hint="eastAsia"/>
          <w:lang w:eastAsia="zh-CN"/>
        </w:rPr>
        <w:t>charging</w:t>
      </w:r>
      <w:r>
        <w:t xml:space="preserve"> </w:t>
      </w:r>
      <w:r>
        <w:rPr>
          <w:lang w:eastAsia="zh-CN"/>
        </w:rPr>
        <w:t>by data volume per IMS session</w:t>
      </w:r>
      <w:bookmarkEnd w:id="268"/>
      <w:bookmarkEnd w:id="269"/>
      <w:bookmarkEnd w:id="270"/>
      <w:bookmarkEnd w:id="271"/>
      <w:bookmarkEnd w:id="272"/>
      <w:bookmarkEnd w:id="273"/>
    </w:p>
    <w:p>
      <w:pPr>
        <w:pStyle w:val="7"/>
        <w:rPr>
          <w:bCs/>
        </w:rPr>
      </w:pPr>
      <w:bookmarkStart w:id="274" w:name="_Toc7464"/>
      <w:bookmarkStart w:id="275" w:name="_Toc9144"/>
      <w:bookmarkStart w:id="276" w:name="_Toc32380"/>
      <w:bookmarkStart w:id="277" w:name="_Toc183587648"/>
      <w:bookmarkStart w:id="278" w:name="_Toc24631"/>
      <w:bookmarkStart w:id="279" w:name="_Toc27654"/>
      <w:r>
        <w:rPr>
          <w:bCs/>
        </w:rPr>
        <w:t>5.</w:t>
      </w:r>
      <w:r>
        <w:rPr>
          <w:rFonts w:eastAsia="宋体"/>
          <w:bCs/>
          <w:lang w:eastAsia="zh-CN"/>
        </w:rPr>
        <w:t>2</w:t>
      </w:r>
      <w:r>
        <w:rPr>
          <w:bCs/>
        </w:rPr>
        <w:t>.</w:t>
      </w:r>
      <w:r>
        <w:rPr>
          <w:rFonts w:hint="eastAsia"/>
          <w:bCs/>
        </w:rPr>
        <w:t>4</w:t>
      </w:r>
      <w:r>
        <w:rPr>
          <w:bCs/>
        </w:rPr>
        <w:t>.</w:t>
      </w:r>
      <w:r>
        <w:rPr>
          <w:rFonts w:hint="eastAsia" w:eastAsia="宋体"/>
          <w:bCs/>
          <w:lang w:eastAsia="zh-CN"/>
        </w:rPr>
        <w:t>3</w:t>
      </w:r>
      <w:r>
        <w:rPr>
          <w:bCs/>
        </w:rPr>
        <w:t>.1</w:t>
      </w:r>
      <w:r>
        <w:rPr>
          <w:bCs/>
        </w:rPr>
        <w:tab/>
      </w:r>
      <w:r>
        <w:rPr>
          <w:bCs/>
        </w:rPr>
        <w:t>General</w:t>
      </w:r>
      <w:bookmarkEnd w:id="274"/>
      <w:bookmarkEnd w:id="275"/>
      <w:bookmarkEnd w:id="276"/>
      <w:bookmarkEnd w:id="277"/>
      <w:bookmarkEnd w:id="278"/>
      <w:bookmarkEnd w:id="279"/>
    </w:p>
    <w:p>
      <w:pPr>
        <w:rPr>
          <w:lang w:eastAsia="zh-CN"/>
        </w:rPr>
      </w:pPr>
      <w:r>
        <w:rPr>
          <w:lang w:eastAsia="zh-CN"/>
        </w:rPr>
        <w:t>This solution #</w:t>
      </w:r>
      <w:r>
        <w:rPr>
          <w:rFonts w:hint="eastAsia"/>
          <w:lang w:val="en-US" w:eastAsia="zh-CN"/>
        </w:rPr>
        <w:t>2.</w:t>
      </w:r>
      <w:r>
        <w:rPr>
          <w:rFonts w:hint="eastAsia"/>
          <w:lang w:eastAsia="zh-CN"/>
        </w:rPr>
        <w:t>3</w:t>
      </w:r>
      <w:r>
        <w:rPr>
          <w:lang w:eastAsia="zh-CN"/>
        </w:rPr>
        <w:t xml:space="preserve"> resolves the key issues #</w:t>
      </w:r>
      <w:r>
        <w:rPr>
          <w:rFonts w:hint="eastAsia"/>
          <w:lang w:val="en-US" w:eastAsia="zh-CN"/>
        </w:rPr>
        <w:t>2b</w:t>
      </w:r>
      <w:r>
        <w:rPr>
          <w:lang w:eastAsia="zh-CN"/>
        </w:rPr>
        <w:t xml:space="preserve"> for REQ_NG_RTC_CH-DCAPP-02. The </w:t>
      </w:r>
      <w:r>
        <w:rPr>
          <w:rFonts w:hint="eastAsia"/>
          <w:lang w:eastAsia="zh-CN"/>
        </w:rPr>
        <w:t>SMF</w:t>
      </w:r>
      <w:r>
        <w:rPr>
          <w:lang w:eastAsia="zh-CN"/>
        </w:rPr>
        <w:t xml:space="preserve"> charging specified in TS 32.255 [10] can support the </w:t>
      </w:r>
      <w:r>
        <w:rPr>
          <w:rFonts w:hint="eastAsia"/>
          <w:lang w:eastAsia="zh-CN"/>
        </w:rPr>
        <w:t>volume</w:t>
      </w:r>
      <w:r>
        <w:rPr>
          <w:lang w:eastAsia="zh-CN"/>
        </w:rPr>
        <w:t xml:space="preserve"> based charging for </w:t>
      </w:r>
      <w:r>
        <w:rPr>
          <w:rFonts w:hint="eastAsia"/>
          <w:lang w:eastAsia="zh-CN"/>
        </w:rPr>
        <w:t>IMS</w:t>
      </w:r>
      <w:r>
        <w:rPr>
          <w:lang w:eastAsia="zh-CN"/>
        </w:rPr>
        <w:t xml:space="preserve"> </w:t>
      </w:r>
      <w:r>
        <w:rPr>
          <w:rFonts w:hint="eastAsia"/>
          <w:lang w:eastAsia="zh-CN"/>
        </w:rPr>
        <w:t>services</w:t>
      </w:r>
      <w:r>
        <w:rPr>
          <w:lang w:eastAsia="zh-CN"/>
        </w:rPr>
        <w:t>, as specified in clause 5.1.18, on a per IMS DC session basis.</w:t>
      </w:r>
    </w:p>
    <w:p>
      <w:pPr>
        <w:pStyle w:val="7"/>
      </w:pPr>
      <w:bookmarkStart w:id="280" w:name="_Toc5262"/>
      <w:bookmarkStart w:id="281" w:name="_Toc8678"/>
      <w:bookmarkStart w:id="282" w:name="_Toc6299"/>
      <w:bookmarkStart w:id="283" w:name="_Toc8967"/>
      <w:bookmarkStart w:id="284" w:name="_Toc13577"/>
      <w:bookmarkStart w:id="285" w:name="_Toc183587649"/>
      <w:r>
        <w:rPr>
          <w:rFonts w:hint="eastAsia" w:eastAsia="宋体"/>
          <w:lang w:eastAsia="zh-CN"/>
        </w:rPr>
        <w:t>5</w:t>
      </w:r>
      <w:r>
        <w:t>.</w:t>
      </w:r>
      <w:r>
        <w:rPr>
          <w:rFonts w:eastAsia="宋体"/>
          <w:lang w:eastAsia="zh-CN"/>
        </w:rPr>
        <w:t>2</w:t>
      </w:r>
      <w:r>
        <w:t>.4.</w:t>
      </w:r>
      <w:r>
        <w:rPr>
          <w:rFonts w:hint="eastAsia" w:eastAsia="宋体"/>
          <w:lang w:eastAsia="zh-CN"/>
        </w:rPr>
        <w:t>3</w:t>
      </w:r>
      <w:r>
        <w:t>.</w:t>
      </w:r>
      <w:r>
        <w:rPr>
          <w:rFonts w:hint="eastAsia" w:eastAsia="宋体"/>
          <w:lang w:eastAsia="zh-CN"/>
        </w:rPr>
        <w:t>2</w:t>
      </w:r>
      <w:r>
        <w:tab/>
      </w:r>
      <w:r>
        <w:rPr>
          <w:rFonts w:hint="eastAsia" w:eastAsia="宋体"/>
          <w:lang w:eastAsia="zh-CN"/>
        </w:rPr>
        <w:t>D</w:t>
      </w:r>
      <w:r>
        <w:rPr>
          <w:rFonts w:hint="eastAsia"/>
        </w:rPr>
        <w:t>escription</w:t>
      </w:r>
      <w:bookmarkEnd w:id="280"/>
      <w:bookmarkEnd w:id="281"/>
      <w:bookmarkEnd w:id="282"/>
      <w:bookmarkEnd w:id="283"/>
      <w:bookmarkEnd w:id="284"/>
      <w:bookmarkEnd w:id="285"/>
    </w:p>
    <w:p>
      <w:r>
        <w:t xml:space="preserve">The caller and callee information are already supported in the PDU session charging information, which makes it possible to correlate the PDU session with IMS service. The volume is counted throughout the whole IMS DC session, which may include more than one application DC. </w:t>
      </w:r>
    </w:p>
    <w:p>
      <w:pPr>
        <w:pStyle w:val="6"/>
        <w:rPr>
          <w:lang w:val="en-GB" w:eastAsia="en-US"/>
        </w:rPr>
      </w:pPr>
      <w:bookmarkStart w:id="286" w:name="_Toc22828"/>
      <w:bookmarkStart w:id="287" w:name="_Toc7559"/>
      <w:r>
        <w:rPr>
          <w:lang w:val="en-GB" w:eastAsia="en-US"/>
        </w:rPr>
        <w:t>5.2.4.</w:t>
      </w:r>
      <w:r>
        <w:rPr>
          <w:rFonts w:hint="eastAsia"/>
          <w:lang w:val="en-US" w:eastAsia="zh-CN"/>
        </w:rPr>
        <w:t>4</w:t>
      </w:r>
      <w:r>
        <w:rPr>
          <w:lang w:val="en-GB" w:eastAsia="en-US"/>
        </w:rPr>
        <w:tab/>
      </w:r>
      <w:r>
        <w:rPr>
          <w:rFonts w:hint="eastAsia"/>
          <w:lang w:val="en-GB" w:eastAsia="zh-CN"/>
        </w:rPr>
        <w:t>Solu</w:t>
      </w:r>
      <w:r>
        <w:rPr>
          <w:lang w:val="en-GB" w:eastAsia="en-US"/>
        </w:rPr>
        <w:t>tion #</w:t>
      </w:r>
      <w:r>
        <w:rPr>
          <w:rFonts w:hint="eastAsia"/>
          <w:lang w:val="en-US" w:eastAsia="zh-CN"/>
        </w:rPr>
        <w:t>2.4</w:t>
      </w:r>
      <w:r>
        <w:rPr>
          <w:lang w:val="en-GB" w:eastAsia="en-US"/>
        </w:rPr>
        <w:t xml:space="preserve">: DC application download </w:t>
      </w:r>
      <w:r>
        <w:rPr>
          <w:rFonts w:hint="eastAsia"/>
          <w:lang w:val="en-GB" w:eastAsia="zh-CN"/>
        </w:rPr>
        <w:t>charging</w:t>
      </w:r>
      <w:r>
        <w:rPr>
          <w:lang w:val="en-GB" w:eastAsia="en-US"/>
        </w:rPr>
        <w:t xml:space="preserve"> </w:t>
      </w:r>
      <w:r>
        <w:rPr>
          <w:lang w:val="en-GB" w:eastAsia="zh-CN"/>
        </w:rPr>
        <w:t>by reporting volume per bootstrap DC</w:t>
      </w:r>
      <w:bookmarkEnd w:id="286"/>
      <w:bookmarkEnd w:id="287"/>
    </w:p>
    <w:p>
      <w:pPr>
        <w:pStyle w:val="7"/>
        <w:rPr>
          <w:bCs/>
          <w:lang w:val="en-GB" w:eastAsia="en-US"/>
        </w:rPr>
      </w:pPr>
      <w:bookmarkStart w:id="288" w:name="_Toc5215"/>
      <w:bookmarkStart w:id="289" w:name="_Toc21457"/>
      <w:r>
        <w:rPr>
          <w:bCs/>
          <w:lang w:val="en-GB" w:eastAsia="en-US"/>
        </w:rPr>
        <w:t>5.</w:t>
      </w:r>
      <w:r>
        <w:rPr>
          <w:bCs/>
          <w:lang w:val="en-US" w:eastAsia="zh-CN"/>
        </w:rPr>
        <w:t>2</w:t>
      </w:r>
      <w:r>
        <w:rPr>
          <w:bCs/>
          <w:lang w:val="en-GB" w:eastAsia="en-US"/>
        </w:rPr>
        <w:t>.</w:t>
      </w:r>
      <w:r>
        <w:rPr>
          <w:rFonts w:hint="eastAsia"/>
          <w:bCs/>
          <w:lang w:val="en-GB" w:eastAsia="en-US"/>
        </w:rPr>
        <w:t>4</w:t>
      </w:r>
      <w:r>
        <w:rPr>
          <w:bCs/>
          <w:lang w:val="en-GB" w:eastAsia="en-US"/>
        </w:rPr>
        <w:t>.</w:t>
      </w:r>
      <w:r>
        <w:rPr>
          <w:rFonts w:hint="eastAsia"/>
          <w:bCs/>
          <w:lang w:val="en-US" w:eastAsia="zh-CN"/>
        </w:rPr>
        <w:t>4</w:t>
      </w:r>
      <w:r>
        <w:rPr>
          <w:bCs/>
          <w:lang w:val="en-GB" w:eastAsia="en-US"/>
        </w:rPr>
        <w:t>.1</w:t>
      </w:r>
      <w:r>
        <w:rPr>
          <w:bCs/>
          <w:lang w:val="en-GB" w:eastAsia="en-US"/>
        </w:rPr>
        <w:tab/>
      </w:r>
      <w:r>
        <w:rPr>
          <w:bCs/>
          <w:lang w:val="en-GB" w:eastAsia="en-US"/>
        </w:rPr>
        <w:t>General</w:t>
      </w:r>
      <w:bookmarkEnd w:id="288"/>
      <w:bookmarkEnd w:id="289"/>
    </w:p>
    <w:p>
      <w:pPr>
        <w:overflowPunct/>
        <w:autoSpaceDE/>
        <w:autoSpaceDN/>
        <w:adjustRightInd/>
        <w:textAlignment w:val="auto"/>
        <w:rPr>
          <w:rFonts w:ascii="Times New Roman" w:hAnsi="Times New Roman" w:cs="Times New Roman" w:eastAsiaTheme="minorEastAsia"/>
          <w:lang w:eastAsia="zh-CN"/>
        </w:rPr>
      </w:pPr>
      <w:r>
        <w:rPr>
          <w:rFonts w:ascii="Times New Roman" w:hAnsi="Times New Roman" w:cs="Times New Roman" w:eastAsiaTheme="minorEastAsia"/>
          <w:lang w:eastAsia="zh-CN"/>
        </w:rPr>
        <w:t>This solution #</w:t>
      </w:r>
      <w:r>
        <w:rPr>
          <w:rFonts w:hint="eastAsia" w:ascii="Times New Roman" w:hAnsi="Times New Roman" w:cs="Times New Roman" w:eastAsiaTheme="minorEastAsia"/>
          <w:lang w:val="en-US" w:eastAsia="zh-CN"/>
        </w:rPr>
        <w:t>2.4</w:t>
      </w:r>
      <w:r>
        <w:rPr>
          <w:rFonts w:ascii="Times New Roman" w:hAnsi="Times New Roman" w:cs="Times New Roman" w:eastAsiaTheme="minorEastAsia"/>
          <w:lang w:eastAsia="zh-CN"/>
        </w:rPr>
        <w:t xml:space="preserve"> resolves the key issues #</w:t>
      </w:r>
      <w:r>
        <w:rPr>
          <w:rFonts w:hint="eastAsia" w:cs="Times New Roman" w:eastAsiaTheme="minorEastAsia"/>
          <w:lang w:val="en-US" w:eastAsia="zh-CN"/>
        </w:rPr>
        <w:t>2a</w:t>
      </w:r>
      <w:r>
        <w:rPr>
          <w:rFonts w:ascii="Times New Roman" w:hAnsi="Times New Roman" w:cs="Times New Roman" w:eastAsiaTheme="minorEastAsia"/>
          <w:lang w:eastAsia="zh-CN"/>
        </w:rPr>
        <w:t xml:space="preserve"> for REQ_NG_RTC_CH-DCAPP-01. The </w:t>
      </w:r>
      <w:r>
        <w:rPr>
          <w:rFonts w:hint="eastAsia" w:ascii="Times New Roman" w:hAnsi="Times New Roman" w:cs="Times New Roman" w:eastAsiaTheme="minorEastAsia"/>
          <w:lang w:eastAsia="zh-CN"/>
        </w:rPr>
        <w:t>SMF</w:t>
      </w:r>
      <w:r>
        <w:rPr>
          <w:rFonts w:ascii="Times New Roman" w:hAnsi="Times New Roman" w:cs="Times New Roman" w:eastAsiaTheme="minorEastAsia"/>
          <w:lang w:eastAsia="zh-CN"/>
        </w:rPr>
        <w:t xml:space="preserve"> charging specified in TS</w:t>
      </w:r>
      <w:r>
        <w:rPr>
          <w:rFonts w:ascii="Times New Roman" w:hAnsi="Times New Roman" w:cs="Times New Roman" w:eastAsiaTheme="minorEastAsia"/>
          <w:lang w:val="en-US" w:eastAsia="zh-CN"/>
        </w:rPr>
        <w:t> </w:t>
      </w:r>
      <w:r>
        <w:rPr>
          <w:rFonts w:ascii="Times New Roman" w:hAnsi="Times New Roman" w:cs="Times New Roman" w:eastAsiaTheme="minorEastAsia"/>
          <w:lang w:eastAsia="zh-CN"/>
        </w:rPr>
        <w:t>32.255</w:t>
      </w:r>
      <w:r>
        <w:rPr>
          <w:rFonts w:ascii="Times New Roman" w:hAnsi="Times New Roman" w:cs="Times New Roman" w:eastAsiaTheme="minorEastAsia"/>
          <w:lang w:val="en-US" w:eastAsia="zh-CN"/>
        </w:rPr>
        <w:t> </w:t>
      </w:r>
      <w:r>
        <w:rPr>
          <w:rFonts w:ascii="Times New Roman" w:hAnsi="Times New Roman" w:cs="Times New Roman" w:eastAsiaTheme="minorEastAsia"/>
          <w:lang w:eastAsia="zh-CN"/>
        </w:rPr>
        <w:t xml:space="preserve">[10] can support the </w:t>
      </w:r>
      <w:r>
        <w:rPr>
          <w:rFonts w:hint="eastAsia" w:ascii="Times New Roman" w:hAnsi="Times New Roman" w:cs="Times New Roman" w:eastAsiaTheme="minorEastAsia"/>
          <w:lang w:eastAsia="zh-CN"/>
        </w:rPr>
        <w:t>volume</w:t>
      </w:r>
      <w:r>
        <w:rPr>
          <w:rFonts w:ascii="Times New Roman" w:hAnsi="Times New Roman" w:cs="Times New Roman" w:eastAsiaTheme="minorEastAsia"/>
          <w:lang w:eastAsia="zh-CN"/>
        </w:rPr>
        <w:t xml:space="preserve"> based charging for </w:t>
      </w:r>
      <w:r>
        <w:rPr>
          <w:rFonts w:hint="eastAsia" w:ascii="Times New Roman" w:hAnsi="Times New Roman" w:cs="Times New Roman" w:eastAsiaTheme="minorEastAsia"/>
          <w:lang w:eastAsia="zh-CN"/>
        </w:rPr>
        <w:t>IMS</w:t>
      </w:r>
      <w:r>
        <w:rPr>
          <w:rFonts w:ascii="Times New Roman" w:hAnsi="Times New Roman" w:cs="Times New Roman" w:eastAsiaTheme="minorEastAsia"/>
          <w:lang w:eastAsia="zh-CN"/>
        </w:rPr>
        <w:t xml:space="preserve"> </w:t>
      </w:r>
      <w:r>
        <w:rPr>
          <w:rFonts w:hint="eastAsia" w:ascii="Times New Roman" w:hAnsi="Times New Roman" w:cs="Times New Roman" w:eastAsiaTheme="minorEastAsia"/>
          <w:lang w:eastAsia="zh-CN"/>
        </w:rPr>
        <w:t>services</w:t>
      </w:r>
      <w:r>
        <w:rPr>
          <w:rFonts w:ascii="Times New Roman" w:hAnsi="Times New Roman" w:cs="Times New Roman" w:eastAsiaTheme="minorEastAsia"/>
          <w:lang w:eastAsia="zh-CN"/>
        </w:rPr>
        <w:t>, as specified in clause 5.1.18, which may be extended to support the reporting of volume for downloading DC application(s) during an IMS Bootstrap DC.</w:t>
      </w:r>
    </w:p>
    <w:p>
      <w:pPr>
        <w:pStyle w:val="7"/>
        <w:rPr>
          <w:rFonts w:hint="eastAsia" w:eastAsia="宋体"/>
          <w:lang w:val="en-GB" w:eastAsia="en-US"/>
        </w:rPr>
      </w:pPr>
      <w:bookmarkStart w:id="290" w:name="_Toc25860"/>
      <w:bookmarkStart w:id="291" w:name="_Toc7246"/>
      <w:r>
        <w:rPr>
          <w:rFonts w:hint="eastAsia" w:eastAsia="宋体"/>
          <w:lang w:val="en-US" w:eastAsia="zh-CN"/>
        </w:rPr>
        <w:t>5</w:t>
      </w:r>
      <w:r>
        <w:rPr>
          <w:rFonts w:hint="eastAsia" w:eastAsia="宋体"/>
          <w:lang w:val="en-GB" w:eastAsia="en-US"/>
        </w:rPr>
        <w:t>.</w:t>
      </w:r>
      <w:r>
        <w:rPr>
          <w:rFonts w:hint="eastAsia" w:eastAsia="宋体"/>
          <w:lang w:val="en-US" w:eastAsia="zh-CN"/>
        </w:rPr>
        <w:t>2</w:t>
      </w:r>
      <w:r>
        <w:rPr>
          <w:rFonts w:hint="eastAsia" w:eastAsia="宋体"/>
          <w:lang w:val="en-GB" w:eastAsia="en-US"/>
        </w:rPr>
        <w:t>.4.</w:t>
      </w:r>
      <w:r>
        <w:rPr>
          <w:rFonts w:hint="eastAsia" w:eastAsia="宋体"/>
          <w:lang w:val="en-US" w:eastAsia="zh-CN"/>
        </w:rPr>
        <w:t>4</w:t>
      </w:r>
      <w:r>
        <w:rPr>
          <w:rFonts w:hint="eastAsia" w:eastAsia="宋体"/>
          <w:lang w:val="en-GB" w:eastAsia="en-US"/>
        </w:rPr>
        <w:t>.</w:t>
      </w:r>
      <w:r>
        <w:rPr>
          <w:rFonts w:hint="eastAsia" w:eastAsia="宋体"/>
          <w:lang w:val="en-US" w:eastAsia="zh-CN"/>
        </w:rPr>
        <w:t>2</w:t>
      </w:r>
      <w:r>
        <w:rPr>
          <w:rFonts w:hint="eastAsia" w:eastAsia="宋体"/>
          <w:lang w:val="en-GB" w:eastAsia="en-US"/>
        </w:rPr>
        <w:tab/>
      </w:r>
      <w:r>
        <w:rPr>
          <w:rFonts w:hint="eastAsia" w:eastAsia="宋体"/>
          <w:lang w:val="en-US" w:eastAsia="zh-CN"/>
        </w:rPr>
        <w:t>D</w:t>
      </w:r>
      <w:r>
        <w:rPr>
          <w:rFonts w:hint="eastAsia" w:eastAsia="宋体"/>
          <w:lang w:val="en-GB" w:eastAsia="en-US"/>
        </w:rPr>
        <w:t>escription</w:t>
      </w:r>
      <w:bookmarkEnd w:id="290"/>
      <w:bookmarkEnd w:id="291"/>
    </w:p>
    <w:p>
      <w:pPr>
        <w:overflowPunct/>
        <w:autoSpaceDE/>
        <w:autoSpaceDN/>
        <w:adjustRightInd/>
        <w:textAlignment w:val="auto"/>
        <w:rPr>
          <w:rFonts w:ascii="Times New Roman" w:hAnsi="Times New Roman" w:cs="Times New Roman" w:eastAsiaTheme="minorEastAsia"/>
        </w:rPr>
      </w:pPr>
      <w:r>
        <w:rPr>
          <w:rFonts w:ascii="Times New Roman" w:hAnsi="Times New Roman" w:cs="Times New Roman" w:eastAsiaTheme="minorEastAsia"/>
        </w:rPr>
        <w:t xml:space="preserve">The IMS DC application(s) are downloaded during the bootstrap DC procedure, according to bootstrap DC setup signalling procedure in the </w:t>
      </w:r>
      <w:r>
        <w:rPr>
          <w:rFonts w:ascii="Times New Roman" w:hAnsi="Times New Roman" w:cs="Times New Roman" w:eastAsiaTheme="minorEastAsia"/>
          <w:lang w:eastAsia="zh-CN"/>
        </w:rPr>
        <w:t xml:space="preserve">TS 23.228 [5] </w:t>
      </w:r>
      <w:r>
        <w:rPr>
          <w:rFonts w:ascii="Times New Roman" w:hAnsi="Times New Roman" w:cs="Times New Roman" w:eastAsiaTheme="minorEastAsia"/>
        </w:rPr>
        <w:t xml:space="preserve">Figure AC.7.1-1. In this case, the volume for downloading applications can be counted by the volume consumed per bootstrap DC. </w:t>
      </w:r>
    </w:p>
    <w:p>
      <w:pPr>
        <w:overflowPunct/>
        <w:autoSpaceDE/>
        <w:autoSpaceDN/>
        <w:adjustRightInd/>
        <w:textAlignment w:val="auto"/>
        <w:rPr>
          <w:rFonts w:ascii="Times New Roman" w:hAnsi="Times New Roman" w:cs="Times New Roman" w:eastAsiaTheme="minorEastAsia"/>
        </w:rPr>
      </w:pPr>
      <w:r>
        <w:rPr>
          <w:rFonts w:ascii="Times New Roman" w:hAnsi="Times New Roman" w:cs="Times New Roman" w:eastAsiaTheme="minorEastAsia"/>
        </w:rPr>
        <w:t>According to TS 23.228 [5] clause 4.6.1, the P</w:t>
      </w:r>
      <w:r>
        <w:rPr>
          <w:rFonts w:ascii="Times New Roman" w:hAnsi="Times New Roman" w:cs="Times New Roman" w:eastAsiaTheme="minorEastAsia"/>
        </w:rPr>
        <w:noBreakHyphen/>
      </w:r>
      <w:r>
        <w:rPr>
          <w:rFonts w:ascii="Times New Roman" w:hAnsi="Times New Roman" w:cs="Times New Roman" w:eastAsiaTheme="minorEastAsia"/>
        </w:rPr>
        <w:t>CSCF can derive the session information that is relevant for Policy and Charging Control from the SDP contained in the SIP signalling and forwards it to the PCF over Rx or N5 interface, which may identify the bootstra</w:t>
      </w:r>
      <w:r>
        <w:rPr>
          <w:rFonts w:hint="eastAsia" w:ascii="Times New Roman" w:hAnsi="Times New Roman" w:cs="Times New Roman" w:eastAsiaTheme="minorEastAsia"/>
          <w:lang w:eastAsia="zh-CN"/>
        </w:rPr>
        <w:t>p</w:t>
      </w:r>
      <w:r>
        <w:rPr>
          <w:rFonts w:ascii="Times New Roman" w:hAnsi="Times New Roman" w:cs="Times New Roman" w:eastAsiaTheme="minorEastAsia"/>
          <w:lang w:eastAsia="zh-CN"/>
        </w:rPr>
        <w:t xml:space="preserve"> DC information.</w:t>
      </w:r>
    </w:p>
    <w:p>
      <w:pPr>
        <w:overflowPunct/>
        <w:autoSpaceDE/>
        <w:autoSpaceDN/>
        <w:adjustRightInd/>
        <w:textAlignment w:val="auto"/>
        <w:rPr>
          <w:rFonts w:ascii="Times New Roman" w:hAnsi="Times New Roman" w:cs="Times New Roman" w:eastAsiaTheme="minorEastAsia"/>
          <w:lang w:eastAsia="zh-CN"/>
        </w:rPr>
      </w:pPr>
      <w:r>
        <w:rPr>
          <w:rFonts w:ascii="Times New Roman" w:hAnsi="Times New Roman" w:cs="Times New Roman" w:eastAsiaTheme="minorEastAsia"/>
          <w:lang w:eastAsia="zh-CN"/>
        </w:rPr>
        <w:t xml:space="preserve">After receiving the IMS bootstrap DC setup session information from P-CSCF, the PCF may assign a service identifier for </w:t>
      </w:r>
      <w:r>
        <w:rPr>
          <w:rFonts w:hint="eastAsia" w:ascii="Times New Roman" w:hAnsi="Times New Roman" w:cs="Times New Roman" w:eastAsiaTheme="minorEastAsia"/>
          <w:lang w:eastAsia="zh-CN"/>
        </w:rPr>
        <w:t>bootstrap</w:t>
      </w:r>
      <w:r>
        <w:rPr>
          <w:rFonts w:ascii="Times New Roman" w:hAnsi="Times New Roman" w:cs="Times New Roman" w:eastAsiaTheme="minorEastAsia"/>
          <w:lang w:eastAsia="zh-CN"/>
        </w:rPr>
        <w:t xml:space="preserve"> </w:t>
      </w:r>
      <w:r>
        <w:rPr>
          <w:rFonts w:hint="eastAsia" w:ascii="Times New Roman" w:hAnsi="Times New Roman" w:cs="Times New Roman" w:eastAsiaTheme="minorEastAsia"/>
          <w:lang w:eastAsia="zh-CN"/>
        </w:rPr>
        <w:t>DC</w:t>
      </w:r>
      <w:r>
        <w:rPr>
          <w:rFonts w:ascii="Times New Roman" w:hAnsi="Times New Roman" w:cs="Times New Roman" w:eastAsiaTheme="minorEastAsia"/>
          <w:lang w:eastAsia="zh-CN"/>
        </w:rPr>
        <w:t xml:space="preserve">. When SMF receives the PCC rule with service identifier for an IMS bootstrap DC, it can support the volume based charging for </w:t>
      </w:r>
      <w:r>
        <w:rPr>
          <w:rFonts w:hint="eastAsia" w:ascii="Times New Roman" w:hAnsi="Times New Roman" w:cs="Times New Roman" w:eastAsiaTheme="minorEastAsia"/>
          <w:lang w:eastAsia="zh-CN"/>
        </w:rPr>
        <w:t>IMS</w:t>
      </w:r>
      <w:r>
        <w:rPr>
          <w:rFonts w:ascii="Times New Roman" w:hAnsi="Times New Roman" w:cs="Times New Roman" w:eastAsiaTheme="minorEastAsia"/>
        </w:rPr>
        <w:t xml:space="preserve"> DC </w:t>
      </w:r>
      <w:r>
        <w:rPr>
          <w:rFonts w:hint="eastAsia" w:cs="Times New Roman" w:eastAsiaTheme="minorEastAsia"/>
          <w:lang w:eastAsia="zh-CN"/>
        </w:rPr>
        <w:t>application</w:t>
      </w:r>
      <w:bookmarkStart w:id="519" w:name="_GoBack"/>
      <w:bookmarkEnd w:id="519"/>
      <w:r>
        <w:rPr>
          <w:rFonts w:ascii="Times New Roman" w:hAnsi="Times New Roman" w:cs="Times New Roman" w:eastAsiaTheme="minorEastAsia"/>
        </w:rPr>
        <w:t xml:space="preserve"> download according to the application based charging principle specified in TS 32.255 [10] clause 5.1.17.</w:t>
      </w:r>
    </w:p>
    <w:p>
      <w:pPr>
        <w:pStyle w:val="6"/>
      </w:pPr>
      <w:bookmarkStart w:id="292" w:name="_Toc29083"/>
      <w:bookmarkStart w:id="293" w:name="_Toc16560"/>
      <w:bookmarkStart w:id="294" w:name="_Toc1634"/>
      <w:bookmarkStart w:id="295" w:name="_Toc25833"/>
      <w:bookmarkStart w:id="296" w:name="_Toc6618"/>
      <w:r>
        <w:t>5.2.4.</w:t>
      </w:r>
      <w:r>
        <w:rPr>
          <w:rFonts w:hint="eastAsia" w:eastAsia="宋体"/>
          <w:lang w:val="en-US" w:eastAsia="zh-CN"/>
        </w:rPr>
        <w:t>5</w:t>
      </w:r>
      <w:r>
        <w:tab/>
      </w:r>
      <w:r>
        <w:rPr>
          <w:rFonts w:hint="eastAsia"/>
          <w:lang w:eastAsia="zh-CN"/>
        </w:rPr>
        <w:t>Solu</w:t>
      </w:r>
      <w:r>
        <w:t>tion #</w:t>
      </w:r>
      <w:r>
        <w:rPr>
          <w:rFonts w:hint="eastAsia" w:eastAsia="宋体"/>
          <w:lang w:val="en-US" w:eastAsia="zh-CN"/>
        </w:rPr>
        <w:t>2.5</w:t>
      </w:r>
      <w:r>
        <w:t xml:space="preserve">: DC application usage </w:t>
      </w:r>
      <w:r>
        <w:rPr>
          <w:rFonts w:hint="eastAsia"/>
          <w:lang w:eastAsia="zh-CN"/>
        </w:rPr>
        <w:t>charging</w:t>
      </w:r>
      <w:r>
        <w:t xml:space="preserve"> </w:t>
      </w:r>
      <w:r>
        <w:rPr>
          <w:lang w:eastAsia="zh-CN"/>
        </w:rPr>
        <w:t>by volume per application DC</w:t>
      </w:r>
      <w:bookmarkEnd w:id="292"/>
      <w:bookmarkEnd w:id="293"/>
      <w:bookmarkEnd w:id="294"/>
      <w:bookmarkEnd w:id="295"/>
      <w:bookmarkEnd w:id="296"/>
    </w:p>
    <w:p>
      <w:pPr>
        <w:pStyle w:val="7"/>
        <w:rPr>
          <w:bCs/>
        </w:rPr>
      </w:pPr>
      <w:bookmarkStart w:id="297" w:name="_Toc23388"/>
      <w:bookmarkStart w:id="298" w:name="_Toc7084"/>
      <w:bookmarkStart w:id="299" w:name="_Toc26368"/>
      <w:bookmarkStart w:id="300" w:name="_Toc31927"/>
      <w:bookmarkStart w:id="301" w:name="_Toc28655"/>
      <w:r>
        <w:rPr>
          <w:bCs/>
        </w:rPr>
        <w:t>5.</w:t>
      </w:r>
      <w:r>
        <w:rPr>
          <w:rFonts w:eastAsia="宋体"/>
          <w:bCs/>
          <w:lang w:val="en-US" w:eastAsia="zh-CN"/>
        </w:rPr>
        <w:t>2</w:t>
      </w:r>
      <w:r>
        <w:rPr>
          <w:bCs/>
        </w:rPr>
        <w:t>.</w:t>
      </w:r>
      <w:r>
        <w:rPr>
          <w:rFonts w:hint="eastAsia"/>
          <w:bCs/>
        </w:rPr>
        <w:t>4</w:t>
      </w:r>
      <w:r>
        <w:rPr>
          <w:bCs/>
        </w:rPr>
        <w:t>.</w:t>
      </w:r>
      <w:r>
        <w:rPr>
          <w:rFonts w:hint="eastAsia" w:eastAsia="宋体"/>
          <w:bCs/>
          <w:lang w:val="en-US" w:eastAsia="zh-CN"/>
        </w:rPr>
        <w:t>5</w:t>
      </w:r>
      <w:r>
        <w:rPr>
          <w:bCs/>
        </w:rPr>
        <w:t>.1</w:t>
      </w:r>
      <w:r>
        <w:rPr>
          <w:bCs/>
        </w:rPr>
        <w:tab/>
      </w:r>
      <w:r>
        <w:rPr>
          <w:bCs/>
        </w:rPr>
        <w:t>General</w:t>
      </w:r>
      <w:bookmarkEnd w:id="297"/>
      <w:bookmarkEnd w:id="298"/>
      <w:bookmarkEnd w:id="299"/>
      <w:bookmarkEnd w:id="300"/>
      <w:bookmarkEnd w:id="301"/>
    </w:p>
    <w:p>
      <w:pPr>
        <w:rPr>
          <w:lang w:eastAsia="zh-CN"/>
        </w:rPr>
      </w:pPr>
      <w:r>
        <w:rPr>
          <w:lang w:eastAsia="zh-CN"/>
        </w:rPr>
        <w:t>This solution #</w:t>
      </w:r>
      <w:r>
        <w:rPr>
          <w:rFonts w:hint="eastAsia"/>
          <w:lang w:val="en-US" w:eastAsia="zh-CN"/>
        </w:rPr>
        <w:t>2.5</w:t>
      </w:r>
      <w:r>
        <w:rPr>
          <w:lang w:eastAsia="zh-CN"/>
        </w:rPr>
        <w:t xml:space="preserve"> resolves the key issues #2</w:t>
      </w:r>
      <w:r>
        <w:rPr>
          <w:rFonts w:hint="eastAsia"/>
          <w:lang w:val="en-US" w:eastAsia="zh-CN"/>
        </w:rPr>
        <w:t>b</w:t>
      </w:r>
      <w:r>
        <w:rPr>
          <w:lang w:eastAsia="zh-CN"/>
        </w:rPr>
        <w:t xml:space="preserve"> for REQ_NG_RTC_CH-DCAPP-02. The </w:t>
      </w:r>
      <w:r>
        <w:rPr>
          <w:rFonts w:hint="eastAsia"/>
          <w:lang w:eastAsia="zh-CN"/>
        </w:rPr>
        <w:t>SMF</w:t>
      </w:r>
      <w:r>
        <w:rPr>
          <w:lang w:eastAsia="zh-CN"/>
        </w:rPr>
        <w:t xml:space="preserve"> charging specified in TS</w:t>
      </w:r>
      <w:r>
        <w:rPr>
          <w:lang w:val="en-US" w:eastAsia="zh-CN"/>
        </w:rPr>
        <w:t> </w:t>
      </w:r>
      <w:r>
        <w:rPr>
          <w:lang w:eastAsia="zh-CN"/>
        </w:rPr>
        <w:t>32.255</w:t>
      </w:r>
      <w:r>
        <w:rPr>
          <w:lang w:val="en-US" w:eastAsia="zh-CN"/>
        </w:rPr>
        <w:t> </w:t>
      </w:r>
      <w:r>
        <w:rPr>
          <w:lang w:eastAsia="zh-CN"/>
        </w:rPr>
        <w:t xml:space="preserve">[10] can support the </w:t>
      </w:r>
      <w:r>
        <w:rPr>
          <w:rFonts w:hint="eastAsia"/>
          <w:lang w:eastAsia="zh-CN"/>
        </w:rPr>
        <w:t>volume</w:t>
      </w:r>
      <w:r>
        <w:rPr>
          <w:lang w:eastAsia="zh-CN"/>
        </w:rPr>
        <w:t xml:space="preserve"> based charging for </w:t>
      </w:r>
      <w:r>
        <w:rPr>
          <w:rFonts w:hint="eastAsia"/>
          <w:lang w:eastAsia="zh-CN"/>
        </w:rPr>
        <w:t>IMS</w:t>
      </w:r>
      <w:r>
        <w:rPr>
          <w:lang w:eastAsia="zh-CN"/>
        </w:rPr>
        <w:t xml:space="preserve"> </w:t>
      </w:r>
      <w:r>
        <w:rPr>
          <w:rFonts w:hint="eastAsia"/>
          <w:lang w:eastAsia="zh-CN"/>
        </w:rPr>
        <w:t>services</w:t>
      </w:r>
      <w:r>
        <w:rPr>
          <w:lang w:eastAsia="zh-CN"/>
        </w:rPr>
        <w:t>, as specified in clause 5.1.18, which may be extended to support the identification of volume for IMS DC application.</w:t>
      </w:r>
    </w:p>
    <w:p>
      <w:pPr>
        <w:pStyle w:val="7"/>
      </w:pPr>
      <w:bookmarkStart w:id="302" w:name="_Toc8511"/>
      <w:bookmarkStart w:id="303" w:name="_Toc8565"/>
      <w:bookmarkStart w:id="304" w:name="_Toc12881"/>
      <w:bookmarkStart w:id="305" w:name="_Toc14804"/>
      <w:bookmarkStart w:id="306" w:name="_Toc28827"/>
      <w:r>
        <w:rPr>
          <w:rFonts w:hint="eastAsia" w:eastAsia="宋体"/>
          <w:lang w:val="en-US" w:eastAsia="zh-CN"/>
        </w:rPr>
        <w:t>5</w:t>
      </w:r>
      <w:r>
        <w:t>.</w:t>
      </w:r>
      <w:r>
        <w:rPr>
          <w:rFonts w:eastAsia="宋体"/>
          <w:lang w:val="en-US" w:eastAsia="zh-CN"/>
        </w:rPr>
        <w:t>2</w:t>
      </w:r>
      <w:r>
        <w:t>.4.</w:t>
      </w:r>
      <w:r>
        <w:rPr>
          <w:rFonts w:hint="eastAsia" w:eastAsia="宋体"/>
          <w:lang w:val="en-US" w:eastAsia="zh-CN"/>
        </w:rPr>
        <w:t>5</w:t>
      </w:r>
      <w:r>
        <w:t>.</w:t>
      </w:r>
      <w:r>
        <w:rPr>
          <w:rFonts w:hint="eastAsia" w:eastAsia="宋体"/>
          <w:lang w:val="en-US" w:eastAsia="zh-CN"/>
        </w:rPr>
        <w:t>2</w:t>
      </w:r>
      <w:r>
        <w:tab/>
      </w:r>
      <w:r>
        <w:rPr>
          <w:rFonts w:hint="eastAsia" w:eastAsia="宋体"/>
          <w:lang w:val="en-US" w:eastAsia="zh-CN"/>
        </w:rPr>
        <w:t>D</w:t>
      </w:r>
      <w:r>
        <w:rPr>
          <w:rFonts w:hint="eastAsia"/>
        </w:rPr>
        <w:t>escription</w:t>
      </w:r>
      <w:bookmarkEnd w:id="302"/>
      <w:bookmarkEnd w:id="303"/>
      <w:bookmarkEnd w:id="304"/>
      <w:bookmarkEnd w:id="305"/>
      <w:bookmarkEnd w:id="306"/>
    </w:p>
    <w:p>
      <w:r>
        <w:t xml:space="preserve">An IMS session may contain one or more IMS application DC(s), which can be identified by the application binding information in the SDP, e.g. "a=3gpp-req-app" attribute with "req-app-id" and "app-dc-info" parameter, as specified in TS 26.114 [8] clause 6.2.13. The DC application usage volume can be differentiated for an IMS application DC. </w:t>
      </w:r>
    </w:p>
    <w:p>
      <w:pPr>
        <w:rPr>
          <w:lang w:eastAsia="zh-CN"/>
        </w:rPr>
      </w:pPr>
      <w:r>
        <w:t>According to TS 23.228 [5] clause 4.6.1, the P</w:t>
      </w:r>
      <w:r>
        <w:noBreakHyphen/>
      </w:r>
      <w:r>
        <w:t>CSCF can derive the session information that is relevant for Policy and Charging Control from the SDP contained in the SIP signalling and forwards it to the PCF over Rx or N5 interface, which may identify the IMS application DC</w:t>
      </w:r>
      <w:r>
        <w:rPr>
          <w:lang w:eastAsia="zh-CN"/>
        </w:rPr>
        <w:t xml:space="preserve"> information. </w:t>
      </w:r>
    </w:p>
    <w:p>
      <w:pPr>
        <w:rPr>
          <w:lang w:eastAsia="zh-CN"/>
        </w:rPr>
      </w:pPr>
      <w:r>
        <w:rPr>
          <w:lang w:eastAsia="zh-CN"/>
        </w:rPr>
        <w:t xml:space="preserve">According to the application detection and control </w:t>
      </w:r>
      <w:r>
        <w:rPr>
          <w:rFonts w:hint="eastAsia"/>
          <w:lang w:eastAsia="zh-CN"/>
        </w:rPr>
        <w:t>in</w:t>
      </w:r>
      <w:r>
        <w:rPr>
          <w:lang w:eastAsia="zh-CN"/>
        </w:rPr>
        <w:t xml:space="preserve"> </w:t>
      </w:r>
      <w:r>
        <w:rPr>
          <w:rFonts w:hint="eastAsia"/>
          <w:lang w:eastAsia="zh-CN"/>
        </w:rPr>
        <w:t>PCC</w:t>
      </w:r>
      <w:r>
        <w:rPr>
          <w:lang w:eastAsia="zh-CN"/>
        </w:rPr>
        <w:t xml:space="preserve"> </w:t>
      </w:r>
      <w:r>
        <w:rPr>
          <w:rFonts w:hint="eastAsia"/>
          <w:lang w:eastAsia="zh-CN"/>
        </w:rPr>
        <w:t>rule</w:t>
      </w:r>
      <w:r>
        <w:rPr>
          <w:lang w:eastAsia="zh-CN"/>
        </w:rPr>
        <w:t xml:space="preserve"> for PDU session management over N7 interface, the PCF may assign a service identifier for an application DC. When SMF receives the PCC rule with service identifier for an application DC, it can support the volume based charging for </w:t>
      </w:r>
      <w:r>
        <w:rPr>
          <w:rFonts w:hint="eastAsia"/>
          <w:lang w:eastAsia="zh-CN"/>
        </w:rPr>
        <w:t>IMS</w:t>
      </w:r>
      <w:r>
        <w:t xml:space="preserve"> application DC according to the application based charging principle specified in TS 32.255 [10] clause 5.1.17.</w:t>
      </w:r>
    </w:p>
    <w:p>
      <w:pPr>
        <w:pStyle w:val="5"/>
      </w:pPr>
      <w:bookmarkStart w:id="307" w:name="_Toc27491"/>
      <w:bookmarkStart w:id="308" w:name="_Toc26364"/>
      <w:bookmarkStart w:id="309" w:name="_Toc3636"/>
      <w:bookmarkStart w:id="310" w:name="_Toc183587650"/>
      <w:bookmarkStart w:id="311" w:name="_Toc2458"/>
      <w:bookmarkStart w:id="312" w:name="_Toc287"/>
      <w:r>
        <w:rPr>
          <w:rFonts w:hint="eastAsia"/>
          <w:lang w:eastAsia="zh-CN"/>
        </w:rPr>
        <w:t>5</w:t>
      </w:r>
      <w:r>
        <w:t>.</w:t>
      </w:r>
      <w:r>
        <w:rPr>
          <w:rFonts w:hint="eastAsia" w:eastAsia="宋体"/>
          <w:lang w:eastAsia="zh-CN"/>
        </w:rPr>
        <w:t>2</w:t>
      </w:r>
      <w:r>
        <w:t>.</w:t>
      </w:r>
      <w:r>
        <w:rPr>
          <w:rFonts w:hint="eastAsia"/>
          <w:lang w:eastAsia="zh-CN"/>
        </w:rPr>
        <w:t>5</w:t>
      </w:r>
      <w:r>
        <w:tab/>
      </w:r>
      <w:r>
        <w:t>Evaluation</w:t>
      </w:r>
      <w:bookmarkEnd w:id="307"/>
      <w:bookmarkEnd w:id="308"/>
      <w:bookmarkEnd w:id="309"/>
      <w:bookmarkEnd w:id="310"/>
      <w:bookmarkEnd w:id="311"/>
      <w:bookmarkEnd w:id="312"/>
    </w:p>
    <w:p>
      <w:pPr>
        <w:rPr>
          <w:lang w:eastAsia="zh-CN"/>
        </w:rPr>
      </w:pPr>
      <w:r>
        <w:rPr>
          <w:lang w:eastAsia="zh-CN"/>
        </w:rPr>
        <w:t>Solution #</w:t>
      </w:r>
      <w:r>
        <w:rPr>
          <w:rFonts w:hint="eastAsia"/>
          <w:lang w:val="en-US" w:eastAsia="zh-CN"/>
        </w:rPr>
        <w:t>2.</w:t>
      </w:r>
      <w:r>
        <w:rPr>
          <w:lang w:eastAsia="zh-CN"/>
        </w:rPr>
        <w:t>1 and solution #</w:t>
      </w:r>
      <w:r>
        <w:rPr>
          <w:rFonts w:hint="eastAsia"/>
          <w:lang w:val="en-US" w:eastAsia="zh-CN"/>
        </w:rPr>
        <w:t>2.4</w:t>
      </w:r>
      <w:r>
        <w:rPr>
          <w:lang w:eastAsia="zh-CN"/>
        </w:rPr>
        <w:t xml:space="preserve"> address key issue #</w:t>
      </w:r>
      <w:r>
        <w:rPr>
          <w:rFonts w:hint="eastAsia"/>
          <w:lang w:val="en-US" w:eastAsia="zh-CN"/>
        </w:rPr>
        <w:t>2a</w:t>
      </w:r>
      <w:r>
        <w:rPr>
          <w:lang w:eastAsia="zh-CN"/>
        </w:rPr>
        <w:t xml:space="preserve"> for the </w:t>
      </w:r>
      <w:r>
        <w:rPr>
          <w:color w:val="000000"/>
          <w:lang w:eastAsia="zh-CN"/>
        </w:rPr>
        <w:t>DC application download charging.</w:t>
      </w:r>
    </w:p>
    <w:p>
      <w:pPr>
        <w:pStyle w:val="111"/>
        <w:rPr>
          <w:rFonts w:hint="eastAsia"/>
          <w:lang w:eastAsia="zh-CN"/>
        </w:rPr>
      </w:pPr>
      <w:r>
        <w:rPr>
          <w:lang w:eastAsia="zh-CN"/>
        </w:rPr>
        <w:t>-</w:t>
      </w:r>
      <w:r>
        <w:rPr>
          <w:lang w:eastAsia="zh-CN"/>
        </w:rPr>
        <w:tab/>
      </w:r>
      <w:r>
        <w:rPr>
          <w:rFonts w:hint="eastAsia"/>
          <w:lang w:eastAsia="zh-CN"/>
        </w:rPr>
        <w:t>Solution #</w:t>
      </w:r>
      <w:r>
        <w:rPr>
          <w:rFonts w:hint="eastAsia"/>
          <w:lang w:val="en-US" w:eastAsia="zh-CN"/>
        </w:rPr>
        <w:t>2.</w:t>
      </w:r>
      <w:r>
        <w:rPr>
          <w:rFonts w:hint="eastAsia"/>
          <w:lang w:eastAsia="zh-CN"/>
        </w:rPr>
        <w:t>1 proposed to charge based on the DC application download</w:t>
      </w:r>
      <w:r>
        <w:rPr>
          <w:rFonts w:hint="eastAsia"/>
          <w:lang w:val="en-US" w:eastAsia="zh-CN"/>
        </w:rPr>
        <w:t xml:space="preserve"> </w:t>
      </w:r>
      <w:r>
        <w:rPr>
          <w:rFonts w:hint="eastAsia"/>
          <w:lang w:eastAsia="zh-CN"/>
        </w:rPr>
        <w:t>event. This requires DCSF as a new CTF to collect and report DC application download information to CHF. TS 32.260 [11] can be extended to specify the charging requirement and principles for the new CTF, as well as the corresponding charging information.</w:t>
      </w:r>
    </w:p>
    <w:p>
      <w:pPr>
        <w:pStyle w:val="111"/>
      </w:pPr>
      <w:r>
        <w:rPr>
          <w:lang w:eastAsia="zh-CN"/>
        </w:rPr>
        <w:t>-</w:t>
      </w:r>
      <w:r>
        <w:rPr>
          <w:lang w:eastAsia="zh-CN"/>
        </w:rPr>
        <w:tab/>
      </w:r>
      <w:r>
        <w:rPr>
          <w:rFonts w:hint="eastAsia"/>
          <w:lang w:eastAsia="zh-CN"/>
        </w:rPr>
        <w:t>Solution</w:t>
      </w:r>
      <w:r>
        <w:t xml:space="preserve"> #</w:t>
      </w:r>
      <w:r>
        <w:rPr>
          <w:rFonts w:hint="eastAsia" w:eastAsia="宋体"/>
          <w:lang w:val="en-US" w:eastAsia="zh-CN"/>
        </w:rPr>
        <w:t>2.4</w:t>
      </w:r>
      <w:r>
        <w:t xml:space="preserve"> proposed to charge based on the DC application download volume per bootstrap DC. This solution requires a minimum extension to the IMS DC volume based charging principle, as specified in TS 32.255 [10], by describing the IMS bootstrap DC media information.</w:t>
      </w:r>
    </w:p>
    <w:p>
      <w:pPr>
        <w:rPr>
          <w:lang w:eastAsia="zh-CN"/>
        </w:rPr>
      </w:pPr>
      <w:r>
        <w:rPr>
          <w:lang w:eastAsia="zh-CN"/>
        </w:rPr>
        <w:t>Solution #</w:t>
      </w:r>
      <w:r>
        <w:rPr>
          <w:rFonts w:hint="eastAsia"/>
          <w:lang w:val="en-US" w:eastAsia="zh-CN"/>
        </w:rPr>
        <w:t>2.</w:t>
      </w:r>
      <w:r>
        <w:rPr>
          <w:lang w:eastAsia="zh-CN"/>
        </w:rPr>
        <w:t>2, #</w:t>
      </w:r>
      <w:r>
        <w:rPr>
          <w:rFonts w:hint="eastAsia"/>
          <w:lang w:val="en-US" w:eastAsia="zh-CN"/>
        </w:rPr>
        <w:t>2.</w:t>
      </w:r>
      <w:r>
        <w:rPr>
          <w:lang w:eastAsia="zh-CN"/>
        </w:rPr>
        <w:t>3 and solution #</w:t>
      </w:r>
      <w:r>
        <w:rPr>
          <w:rFonts w:hint="eastAsia"/>
          <w:lang w:val="en-US" w:eastAsia="zh-CN"/>
        </w:rPr>
        <w:t>2.5</w:t>
      </w:r>
      <w:r>
        <w:rPr>
          <w:lang w:eastAsia="zh-CN"/>
        </w:rPr>
        <w:t xml:space="preserve"> address key issue #2</w:t>
      </w:r>
      <w:r>
        <w:rPr>
          <w:rFonts w:hint="eastAsia"/>
          <w:lang w:val="en-US" w:eastAsia="zh-CN"/>
        </w:rPr>
        <w:t>b</w:t>
      </w:r>
      <w:r>
        <w:rPr>
          <w:lang w:eastAsia="zh-CN"/>
        </w:rPr>
        <w:t xml:space="preserve"> for the </w:t>
      </w:r>
      <w:r>
        <w:rPr>
          <w:color w:val="000000"/>
          <w:lang w:eastAsia="zh-CN"/>
        </w:rPr>
        <w:t>DC application usage charging.</w:t>
      </w:r>
    </w:p>
    <w:p>
      <w:pPr>
        <w:pStyle w:val="111"/>
        <w:rPr>
          <w:rFonts w:hint="default"/>
          <w:lang w:val="en-US" w:eastAsia="zh-CN"/>
        </w:rPr>
      </w:pPr>
      <w:r>
        <w:rPr>
          <w:rFonts w:hint="eastAsia"/>
          <w:lang w:eastAsia="zh-CN"/>
        </w:rPr>
        <w:t>-</w:t>
      </w:r>
      <w:r>
        <w:rPr>
          <w:rFonts w:hint="eastAsia"/>
          <w:lang w:eastAsia="zh-CN"/>
        </w:rPr>
        <w:tab/>
      </w:r>
      <w:r>
        <w:rPr>
          <w:rFonts w:hint="eastAsia"/>
          <w:lang w:eastAsia="zh-CN"/>
        </w:rPr>
        <w:t>Solution #</w:t>
      </w:r>
      <w:r>
        <w:rPr>
          <w:rFonts w:hint="eastAsia"/>
          <w:lang w:val="en-US" w:eastAsia="zh-CN"/>
        </w:rPr>
        <w:t>2.</w:t>
      </w:r>
      <w:r>
        <w:rPr>
          <w:rFonts w:hint="eastAsia"/>
          <w:lang w:eastAsia="zh-CN"/>
        </w:rPr>
        <w:t xml:space="preserve">2 proposed to charge based on the DC application usage duration. The charging information can reuse the existing IE in IMS charging. </w:t>
      </w:r>
      <w:r>
        <w:t>This solution requires a minimum extension to the IMS DC duration based charging principle, as specified in TS 32.260 [11], by describing the IMS application DC media information.</w:t>
      </w:r>
    </w:p>
    <w:p>
      <w:pPr>
        <w:pStyle w:val="111"/>
        <w:rPr>
          <w:rFonts w:hint="eastAsia"/>
          <w:lang w:eastAsia="zh-CN"/>
        </w:rPr>
      </w:pPr>
      <w:r>
        <w:rPr>
          <w:rFonts w:hint="eastAsia"/>
          <w:lang w:eastAsia="zh-CN"/>
        </w:rPr>
        <w:t>-</w:t>
      </w:r>
      <w:r>
        <w:rPr>
          <w:rFonts w:hint="eastAsia"/>
          <w:lang w:eastAsia="zh-CN"/>
        </w:rPr>
        <w:tab/>
      </w:r>
      <w:r>
        <w:rPr>
          <w:rFonts w:hint="eastAsia"/>
          <w:lang w:eastAsia="zh-CN"/>
        </w:rPr>
        <w:t>Solution #</w:t>
      </w:r>
      <w:r>
        <w:rPr>
          <w:rFonts w:hint="eastAsia"/>
          <w:lang w:val="en-US" w:eastAsia="zh-CN"/>
        </w:rPr>
        <w:t>2.</w:t>
      </w:r>
      <w:r>
        <w:rPr>
          <w:rFonts w:hint="eastAsia"/>
          <w:lang w:eastAsia="zh-CN"/>
        </w:rPr>
        <w:t>3 proposed to charge based on the data volume consumed during DC application usage on per IMS DC session basis. The SMF charging can already support this solution</w:t>
      </w:r>
      <w:r>
        <w:rPr>
          <w:rFonts w:hint="eastAsia"/>
          <w:lang w:val="en-US" w:eastAsia="zh-CN"/>
        </w:rPr>
        <w:t xml:space="preserve"> </w:t>
      </w:r>
      <w:r>
        <w:rPr>
          <w:rFonts w:hint="eastAsia"/>
          <w:lang w:eastAsia="zh-CN"/>
        </w:rPr>
        <w:t>according to the IMS DC volume based charging specified in TS 32.255 [10]. However, this solution does not distinguish the volume consumed for each application, when the IMS DC session involved more than one application DC.</w:t>
      </w:r>
    </w:p>
    <w:p>
      <w:pPr>
        <w:pStyle w:val="111"/>
      </w:pPr>
      <w:r>
        <w:t>-</w:t>
      </w:r>
      <w:r>
        <w:tab/>
      </w:r>
      <w:r>
        <w:t>Solution #</w:t>
      </w:r>
      <w:r>
        <w:rPr>
          <w:rFonts w:hint="eastAsia" w:eastAsia="宋体"/>
          <w:lang w:val="en-US" w:eastAsia="zh-CN"/>
        </w:rPr>
        <w:t>2.5</w:t>
      </w:r>
      <w:r>
        <w:t xml:space="preserve"> proposed to charge based on the data volume consumed during DC application usage per IMS application DC. This solution requires a minimum extension to the IMS DC volume based charging principle, as specified in TS 32.255 [10], by describing the IMS application DC media information.</w:t>
      </w:r>
    </w:p>
    <w:p>
      <w:pPr>
        <w:pStyle w:val="5"/>
      </w:pPr>
      <w:bookmarkStart w:id="313" w:name="_Toc24598"/>
      <w:bookmarkStart w:id="314" w:name="_Toc13070"/>
      <w:bookmarkStart w:id="315" w:name="_Toc27536"/>
      <w:bookmarkStart w:id="316" w:name="_Toc183587651"/>
      <w:bookmarkStart w:id="317" w:name="_Toc24270"/>
      <w:bookmarkStart w:id="318" w:name="_Toc10929"/>
      <w:r>
        <w:rPr>
          <w:rFonts w:hint="eastAsia"/>
          <w:lang w:eastAsia="zh-CN"/>
        </w:rPr>
        <w:t>5</w:t>
      </w:r>
      <w:r>
        <w:t>.</w:t>
      </w:r>
      <w:r>
        <w:rPr>
          <w:rFonts w:hint="eastAsia" w:eastAsia="宋体"/>
          <w:lang w:eastAsia="zh-CN"/>
        </w:rPr>
        <w:t>2</w:t>
      </w:r>
      <w:r>
        <w:t>.6</w:t>
      </w:r>
      <w:r>
        <w:tab/>
      </w:r>
      <w:r>
        <w:t>Conclusion</w:t>
      </w:r>
      <w:bookmarkEnd w:id="313"/>
      <w:bookmarkEnd w:id="314"/>
      <w:bookmarkEnd w:id="315"/>
      <w:bookmarkEnd w:id="316"/>
      <w:bookmarkEnd w:id="317"/>
      <w:bookmarkEnd w:id="318"/>
    </w:p>
    <w:p>
      <w:pPr>
        <w:rPr>
          <w:lang w:eastAsia="zh-CN"/>
        </w:rPr>
      </w:pPr>
      <w:r>
        <w:rPr>
          <w:lang w:eastAsia="zh-CN"/>
        </w:rPr>
        <w:t>For key issue #</w:t>
      </w:r>
      <w:r>
        <w:rPr>
          <w:rFonts w:hint="eastAsia"/>
          <w:lang w:val="en-US" w:eastAsia="zh-CN"/>
        </w:rPr>
        <w:t>2a</w:t>
      </w:r>
      <w:r>
        <w:rPr>
          <w:lang w:eastAsia="zh-CN"/>
        </w:rPr>
        <w:t>, solution #</w:t>
      </w:r>
      <w:r>
        <w:rPr>
          <w:rFonts w:hint="eastAsia"/>
          <w:lang w:val="en-US" w:eastAsia="zh-CN"/>
        </w:rPr>
        <w:t>2.4</w:t>
      </w:r>
      <w:r>
        <w:rPr>
          <w:lang w:eastAsia="zh-CN"/>
        </w:rPr>
        <w:t xml:space="preserve"> is recommended into the normative work, to support the volume based charging per IMS bootstrap DC for application downloading. </w:t>
      </w:r>
      <w:r>
        <w:rPr>
          <w:rFonts w:hint="eastAsia"/>
          <w:lang w:eastAsia="zh-CN"/>
        </w:rPr>
        <w:t>N</w:t>
      </w:r>
      <w:r>
        <w:rPr>
          <w:lang w:eastAsia="zh-CN"/>
        </w:rPr>
        <w:t xml:space="preserve">o extension to the charging information is required. The charging principle can be specified in </w:t>
      </w:r>
      <w:r>
        <w:rPr>
          <w:rFonts w:hint="eastAsia"/>
          <w:lang w:eastAsia="zh-CN"/>
        </w:rPr>
        <w:t>T</w:t>
      </w:r>
      <w:r>
        <w:rPr>
          <w:lang w:eastAsia="zh-CN"/>
        </w:rPr>
        <w:t>S</w:t>
      </w:r>
      <w:r>
        <w:rPr>
          <w:lang w:val="en-US" w:eastAsia="zh-CN"/>
        </w:rPr>
        <w:t> 32.255 [</w:t>
      </w:r>
      <w:r>
        <w:rPr>
          <w:lang w:eastAsia="zh-CN"/>
        </w:rPr>
        <w:t>10]. The solution #</w:t>
      </w:r>
      <w:r>
        <w:rPr>
          <w:rFonts w:hint="eastAsia"/>
          <w:lang w:val="en-US" w:eastAsia="zh-CN"/>
        </w:rPr>
        <w:t>2.</w:t>
      </w:r>
      <w:r>
        <w:rPr>
          <w:lang w:eastAsia="zh-CN"/>
        </w:rPr>
        <w:t xml:space="preserve">1 for event based charging for </w:t>
      </w:r>
      <w:r>
        <w:rPr>
          <w:rFonts w:hint="eastAsia"/>
          <w:lang w:eastAsia="zh-CN"/>
        </w:rPr>
        <w:t>application</w:t>
      </w:r>
      <w:r>
        <w:rPr>
          <w:lang w:eastAsia="zh-CN"/>
        </w:rPr>
        <w:t xml:space="preserve"> download requires to specify a new CTF, which can be specified in TS 32.260 [11].</w:t>
      </w:r>
    </w:p>
    <w:p>
      <w:pPr>
        <w:rPr>
          <w:lang w:eastAsia="zh-CN"/>
        </w:rPr>
      </w:pPr>
      <w:r>
        <w:rPr>
          <w:lang w:eastAsia="zh-CN"/>
        </w:rPr>
        <w:t>For key issue #2</w:t>
      </w:r>
      <w:r>
        <w:rPr>
          <w:rFonts w:hint="eastAsia"/>
          <w:lang w:val="en-US" w:eastAsia="zh-CN"/>
        </w:rPr>
        <w:t>b</w:t>
      </w:r>
      <w:r>
        <w:rPr>
          <w:lang w:eastAsia="zh-CN"/>
        </w:rPr>
        <w:t>, solution #</w:t>
      </w:r>
      <w:r>
        <w:rPr>
          <w:rFonts w:hint="eastAsia"/>
          <w:lang w:val="en-US" w:eastAsia="zh-CN"/>
        </w:rPr>
        <w:t>2.</w:t>
      </w:r>
      <w:r>
        <w:rPr>
          <w:lang w:eastAsia="zh-CN"/>
        </w:rPr>
        <w:t>2 and solution #</w:t>
      </w:r>
      <w:r>
        <w:rPr>
          <w:rFonts w:hint="eastAsia"/>
          <w:lang w:val="en-US" w:eastAsia="zh-CN"/>
        </w:rPr>
        <w:t>2.5</w:t>
      </w:r>
      <w:r>
        <w:rPr>
          <w:lang w:eastAsia="zh-CN"/>
        </w:rPr>
        <w:t xml:space="preserve"> are recommended into the normative work, to support the duration and volume based charging per IMS application DC. </w:t>
      </w:r>
      <w:r>
        <w:rPr>
          <w:rFonts w:hint="eastAsia"/>
          <w:lang w:eastAsia="zh-CN"/>
        </w:rPr>
        <w:t>N</w:t>
      </w:r>
      <w:r>
        <w:rPr>
          <w:lang w:eastAsia="zh-CN"/>
        </w:rPr>
        <w:t xml:space="preserve">o extension to the charging information is required. The charging principle can be specified in </w:t>
      </w:r>
      <w:r>
        <w:rPr>
          <w:rFonts w:hint="eastAsia"/>
          <w:lang w:eastAsia="zh-CN"/>
        </w:rPr>
        <w:t>T</w:t>
      </w:r>
      <w:r>
        <w:rPr>
          <w:lang w:eastAsia="zh-CN"/>
        </w:rPr>
        <w:t>S</w:t>
      </w:r>
      <w:r>
        <w:rPr>
          <w:lang w:val="en-US" w:eastAsia="zh-CN"/>
        </w:rPr>
        <w:t> 32.255 [</w:t>
      </w:r>
      <w:r>
        <w:rPr>
          <w:lang w:eastAsia="zh-CN"/>
        </w:rPr>
        <w:t xml:space="preserve">10] and TS 32.260[11]. </w:t>
      </w:r>
    </w:p>
    <w:p>
      <w:pPr>
        <w:pStyle w:val="4"/>
      </w:pPr>
      <w:bookmarkStart w:id="319" w:name="_Toc19929"/>
      <w:bookmarkStart w:id="320" w:name="_Toc183587652"/>
      <w:bookmarkStart w:id="321" w:name="_Toc5039"/>
      <w:bookmarkStart w:id="322" w:name="_Toc28991"/>
      <w:bookmarkStart w:id="323" w:name="_Toc31458"/>
      <w:bookmarkStart w:id="324" w:name="_Toc1466"/>
      <w:r>
        <w:rPr>
          <w:rFonts w:hint="eastAsia"/>
          <w:lang w:eastAsia="zh-CN"/>
        </w:rPr>
        <w:t>5</w:t>
      </w:r>
      <w:r>
        <w:t>.</w:t>
      </w:r>
      <w:r>
        <w:rPr>
          <w:rFonts w:hint="eastAsia" w:eastAsia="宋体"/>
          <w:lang w:eastAsia="zh-CN"/>
        </w:rPr>
        <w:t>3</w:t>
      </w:r>
      <w:r>
        <w:tab/>
      </w:r>
      <w:r>
        <w:t xml:space="preserve">Topic </w:t>
      </w:r>
      <w:r>
        <w:rPr>
          <w:rFonts w:hint="eastAsia" w:eastAsia="宋体"/>
          <w:lang w:eastAsia="zh-CN"/>
        </w:rPr>
        <w:t>3</w:t>
      </w:r>
      <w:r>
        <w:t xml:space="preserve">: </w:t>
      </w:r>
      <w:r>
        <w:rPr>
          <w:rFonts w:eastAsia="等线"/>
        </w:rPr>
        <w:t>Support IMS network capabilities exposure</w:t>
      </w:r>
      <w:bookmarkEnd w:id="319"/>
      <w:bookmarkEnd w:id="320"/>
      <w:bookmarkEnd w:id="321"/>
      <w:bookmarkEnd w:id="322"/>
      <w:bookmarkEnd w:id="323"/>
      <w:bookmarkEnd w:id="324"/>
    </w:p>
    <w:p>
      <w:pPr>
        <w:pStyle w:val="5"/>
      </w:pPr>
      <w:bookmarkStart w:id="325" w:name="_Toc27613"/>
      <w:bookmarkStart w:id="326" w:name="_Toc31966"/>
      <w:bookmarkStart w:id="327" w:name="_Toc14095"/>
      <w:bookmarkStart w:id="328" w:name="_Toc10508"/>
      <w:bookmarkStart w:id="329" w:name="_Toc6595"/>
      <w:bookmarkStart w:id="330" w:name="_Toc183587653"/>
      <w:r>
        <w:rPr>
          <w:lang w:eastAsia="zh-CN"/>
        </w:rPr>
        <w:t>5</w:t>
      </w:r>
      <w:r>
        <w:t>.</w:t>
      </w:r>
      <w:r>
        <w:rPr>
          <w:rFonts w:hint="eastAsia" w:eastAsia="宋体"/>
          <w:lang w:eastAsia="zh-CN"/>
        </w:rPr>
        <w:t>3</w:t>
      </w:r>
      <w:r>
        <w:t>.1</w:t>
      </w:r>
      <w:r>
        <w:tab/>
      </w:r>
      <w:r>
        <w:t>Use cases</w:t>
      </w:r>
      <w:bookmarkEnd w:id="325"/>
      <w:bookmarkEnd w:id="326"/>
      <w:bookmarkEnd w:id="327"/>
      <w:bookmarkEnd w:id="328"/>
      <w:bookmarkEnd w:id="329"/>
      <w:bookmarkEnd w:id="330"/>
    </w:p>
    <w:p>
      <w:pPr>
        <w:pStyle w:val="6"/>
      </w:pPr>
      <w:bookmarkStart w:id="331" w:name="_Toc17770"/>
      <w:bookmarkStart w:id="332" w:name="_Toc7340"/>
      <w:bookmarkStart w:id="333" w:name="_Toc27171"/>
      <w:bookmarkStart w:id="334" w:name="_Toc16441"/>
      <w:bookmarkStart w:id="335" w:name="_Toc183587654"/>
      <w:bookmarkStart w:id="336" w:name="_Toc4833"/>
      <w:r>
        <w:t>5.</w:t>
      </w:r>
      <w:r>
        <w:rPr>
          <w:rFonts w:hint="eastAsia" w:eastAsia="宋体"/>
          <w:lang w:eastAsia="zh-CN"/>
        </w:rPr>
        <w:t>3</w:t>
      </w:r>
      <w:r>
        <w:t>.1.1</w:t>
      </w:r>
      <w:r>
        <w:tab/>
      </w:r>
      <w:r>
        <w:t>Use case #</w:t>
      </w:r>
      <w:r>
        <w:rPr>
          <w:rFonts w:hint="eastAsia" w:eastAsia="宋体"/>
          <w:lang w:val="en-US" w:eastAsia="zh-CN"/>
        </w:rPr>
        <w:t>3a</w:t>
      </w:r>
      <w:r>
        <w:t xml:space="preserve">: IMS network capabilities exposure to an external </w:t>
      </w:r>
      <w:r>
        <w:rPr>
          <w:rFonts w:hint="eastAsia"/>
          <w:lang w:eastAsia="zh-CN"/>
        </w:rPr>
        <w:t>NF</w:t>
      </w:r>
      <w:r>
        <w:t>/AF</w:t>
      </w:r>
      <w:bookmarkEnd w:id="331"/>
      <w:bookmarkEnd w:id="332"/>
      <w:bookmarkEnd w:id="333"/>
      <w:bookmarkEnd w:id="334"/>
      <w:bookmarkEnd w:id="335"/>
      <w:bookmarkEnd w:id="336"/>
    </w:p>
    <w:p>
      <w:pPr>
        <w:snapToGrid w:val="0"/>
        <w:spacing w:after="120" w:afterLines="50"/>
        <w:rPr>
          <w:rFonts w:eastAsia="等线"/>
        </w:rPr>
      </w:pPr>
      <w:r>
        <w:rPr>
          <w:lang w:eastAsia="zh-CN"/>
        </w:rPr>
        <w:t>IMS network exposes its capabilities to an external NF/AF through the NEF.</w:t>
      </w:r>
      <w:r>
        <w:rPr>
          <w:rFonts w:eastAsia="等线"/>
        </w:rPr>
        <w:t xml:space="preserve"> It includes the following scenarios:</w:t>
      </w:r>
    </w:p>
    <w:p>
      <w:pPr>
        <w:pStyle w:val="111"/>
        <w:snapToGrid w:val="0"/>
        <w:spacing w:after="120" w:afterLines="50"/>
        <w:rPr>
          <w:lang w:eastAsia="zh-CN" w:bidi="ar"/>
        </w:rPr>
      </w:pPr>
      <w:r>
        <w:rPr>
          <w:rFonts w:hint="eastAsia"/>
          <w:lang w:eastAsia="zh-CN" w:bidi="ar"/>
        </w:rPr>
        <w:t>-</w:t>
      </w:r>
      <w:r>
        <w:rPr>
          <w:lang w:eastAsia="zh-CN" w:bidi="ar"/>
        </w:rPr>
        <w:tab/>
      </w:r>
      <w:r>
        <w:rPr>
          <w:lang w:eastAsia="zh-CN" w:bidi="ar"/>
        </w:rPr>
        <w:t xml:space="preserve">IMS DC related and non-IMS DC related events can be subscribed/notified. These events can be subscriber specific or non-subscriber specific. </w:t>
      </w:r>
      <w:r>
        <w:t>A subscriber specific event is e.g. an event like "user A has registered to the network or has established a call", a non-subscriber event is e.g. an event like "a user has called number 800-123456" where 800-123456 is a service number.</w:t>
      </w:r>
    </w:p>
    <w:p>
      <w:pPr>
        <w:pStyle w:val="111"/>
        <w:snapToGrid w:val="0"/>
        <w:spacing w:after="120" w:afterLines="50"/>
        <w:rPr>
          <w:lang w:eastAsia="zh-CN" w:bidi="ar"/>
        </w:rPr>
      </w:pPr>
      <w:r>
        <w:rPr>
          <w:rFonts w:hint="eastAsia"/>
          <w:lang w:eastAsia="zh-CN" w:bidi="ar"/>
        </w:rPr>
        <w:t>-</w:t>
      </w:r>
      <w:r>
        <w:rPr>
          <w:lang w:eastAsia="zh-CN" w:bidi="ar"/>
        </w:rPr>
        <w:tab/>
      </w:r>
      <w:r>
        <w:rPr>
          <w:lang w:eastAsia="zh-CN" w:bidi="ar"/>
        </w:rPr>
        <w:t>Network capabilities such as establishing, updating and terminating of bootstrap data channel and P2A/P2A2P/P2P application data channel can be invoked.</w:t>
      </w:r>
    </w:p>
    <w:p>
      <w:pPr>
        <w:snapToGrid w:val="0"/>
        <w:spacing w:after="120" w:afterLines="50"/>
      </w:pPr>
      <w:r>
        <w:t xml:space="preserve">Charged Party: An external NF/AF which invokes the Northbound APIs of IMS network exposed through the NEF. </w:t>
      </w:r>
    </w:p>
    <w:p>
      <w:pPr>
        <w:snapToGrid w:val="0"/>
        <w:spacing w:after="120" w:afterLines="50"/>
        <w:rPr>
          <w:lang w:eastAsia="zh-CN"/>
        </w:rPr>
      </w:pPr>
      <w:r>
        <w:rPr>
          <w:lang w:eastAsia="zh-CN"/>
        </w:rPr>
        <w:t xml:space="preserve">Charging Party: IMS operator who charge the external NF/AF for invoking the Northbound APIs of IMS network exposed through the NEF. </w:t>
      </w:r>
    </w:p>
    <w:p>
      <w:pPr>
        <w:snapToGrid w:val="0"/>
        <w:spacing w:after="120" w:afterLines="50"/>
      </w:pPr>
      <w:r>
        <w:rPr>
          <w:lang w:eastAsia="zh-CN"/>
        </w:rPr>
        <w:t>The potential charging requirements for this UC are: REQ-NG_RTC_CH_EXP-01</w:t>
      </w:r>
      <w:r>
        <w:t>.</w:t>
      </w:r>
    </w:p>
    <w:p>
      <w:pPr>
        <w:pStyle w:val="5"/>
      </w:pPr>
      <w:bookmarkStart w:id="337" w:name="_Toc6673"/>
      <w:bookmarkStart w:id="338" w:name="_Toc24539"/>
      <w:bookmarkStart w:id="339" w:name="_Toc12175"/>
      <w:bookmarkStart w:id="340" w:name="_Toc183587655"/>
      <w:bookmarkStart w:id="341" w:name="_Toc22817"/>
      <w:bookmarkStart w:id="342" w:name="_Toc12649"/>
      <w:r>
        <w:rPr>
          <w:lang w:eastAsia="zh-CN"/>
        </w:rPr>
        <w:t>5</w:t>
      </w:r>
      <w:r>
        <w:t>.</w:t>
      </w:r>
      <w:r>
        <w:rPr>
          <w:rFonts w:hint="eastAsia" w:eastAsia="宋体"/>
          <w:lang w:eastAsia="zh-CN"/>
        </w:rPr>
        <w:t>3</w:t>
      </w:r>
      <w:r>
        <w:t>.</w:t>
      </w:r>
      <w:r>
        <w:rPr>
          <w:lang w:eastAsia="zh-CN"/>
        </w:rPr>
        <w:t>2</w:t>
      </w:r>
      <w:r>
        <w:tab/>
      </w:r>
      <w:r>
        <w:t>Potential charging requirements</w:t>
      </w:r>
      <w:bookmarkEnd w:id="337"/>
      <w:bookmarkEnd w:id="338"/>
      <w:bookmarkEnd w:id="339"/>
      <w:bookmarkEnd w:id="340"/>
      <w:bookmarkEnd w:id="341"/>
      <w:bookmarkEnd w:id="342"/>
    </w:p>
    <w:p>
      <w:r>
        <w:rPr>
          <w:rFonts w:eastAsia="Malgun Gothic"/>
          <w:b/>
          <w:lang w:eastAsia="ko-KR"/>
        </w:rPr>
        <w:t>REQ-</w:t>
      </w:r>
      <w:r>
        <w:rPr>
          <w:b/>
          <w:lang w:eastAsia="zh-CN"/>
        </w:rPr>
        <w:t>NG_RTC_CH_EXP</w:t>
      </w:r>
      <w:r>
        <w:rPr>
          <w:rFonts w:eastAsia="Malgun Gothic"/>
          <w:b/>
          <w:lang w:eastAsia="ko-KR"/>
        </w:rPr>
        <w:t>-</w:t>
      </w:r>
      <w:r>
        <w:rPr>
          <w:b/>
          <w:lang w:eastAsia="zh-CN"/>
        </w:rPr>
        <w:t>01:</w:t>
      </w:r>
      <w:r>
        <w:t xml:space="preserve"> The IMS network should support converged charging for invoking </w:t>
      </w:r>
      <w:r>
        <w:rPr>
          <w:lang w:eastAsia="zh-CN"/>
        </w:rPr>
        <w:t>the Northbound APIs of IMS network through the NEF</w:t>
      </w:r>
      <w:r>
        <w:t>.</w:t>
      </w:r>
    </w:p>
    <w:p>
      <w:pPr>
        <w:pStyle w:val="5"/>
        <w:rPr>
          <w:lang w:eastAsia="zh-CN"/>
        </w:rPr>
      </w:pPr>
      <w:bookmarkStart w:id="343" w:name="_Toc13056"/>
      <w:bookmarkStart w:id="344" w:name="_Toc8517"/>
      <w:bookmarkStart w:id="345" w:name="_Toc29217"/>
      <w:bookmarkStart w:id="346" w:name="_Toc31925"/>
      <w:bookmarkStart w:id="347" w:name="_Toc29787"/>
      <w:bookmarkStart w:id="348" w:name="_Toc183587656"/>
      <w:r>
        <w:rPr>
          <w:lang w:eastAsia="zh-CN"/>
        </w:rPr>
        <w:t>5</w:t>
      </w:r>
      <w:r>
        <w:t>.</w:t>
      </w:r>
      <w:r>
        <w:rPr>
          <w:rFonts w:hint="eastAsia" w:eastAsia="宋体"/>
          <w:lang w:eastAsia="zh-CN"/>
        </w:rPr>
        <w:t>3</w:t>
      </w:r>
      <w:r>
        <w:t>.</w:t>
      </w:r>
      <w:r>
        <w:rPr>
          <w:lang w:eastAsia="zh-CN"/>
        </w:rPr>
        <w:t>3</w:t>
      </w:r>
      <w:r>
        <w:tab/>
      </w:r>
      <w:r>
        <w:t>Key issues</w:t>
      </w:r>
      <w:bookmarkEnd w:id="343"/>
      <w:bookmarkEnd w:id="344"/>
      <w:bookmarkEnd w:id="345"/>
      <w:bookmarkEnd w:id="346"/>
      <w:bookmarkEnd w:id="347"/>
      <w:bookmarkEnd w:id="348"/>
    </w:p>
    <w:p>
      <w:r>
        <w:t xml:space="preserve">The following key issues are identified considering </w:t>
      </w:r>
      <w:r>
        <w:rPr>
          <w:rFonts w:eastAsia="Malgun Gothic"/>
          <w:lang w:eastAsia="ko-KR"/>
        </w:rPr>
        <w:t>REQ-</w:t>
      </w:r>
      <w:r>
        <w:rPr>
          <w:lang w:eastAsia="zh-CN"/>
        </w:rPr>
        <w:t>NG_RTC_CH_EXP</w:t>
      </w:r>
      <w:r>
        <w:rPr>
          <w:rFonts w:eastAsia="Malgun Gothic"/>
          <w:lang w:eastAsia="ko-KR"/>
        </w:rPr>
        <w:t>-</w:t>
      </w:r>
      <w:r>
        <w:rPr>
          <w:lang w:eastAsia="zh-CN"/>
        </w:rPr>
        <w:t>01</w:t>
      </w:r>
      <w:r>
        <w:t>:</w:t>
      </w:r>
    </w:p>
    <w:p>
      <w:pPr>
        <w:pStyle w:val="111"/>
      </w:pPr>
      <w:r>
        <w:t>-</w:t>
      </w:r>
      <w:r>
        <w:tab/>
      </w:r>
      <w:r>
        <w:rPr>
          <w:b/>
          <w:bCs/>
        </w:rPr>
        <w:t>Key Issue #</w:t>
      </w:r>
      <w:r>
        <w:rPr>
          <w:rFonts w:hint="eastAsia" w:eastAsia="宋体"/>
          <w:b/>
          <w:bCs/>
          <w:lang w:val="en-US" w:eastAsia="zh-CN"/>
        </w:rPr>
        <w:t>3</w:t>
      </w:r>
      <w:r>
        <w:rPr>
          <w:b/>
          <w:bCs/>
        </w:rPr>
        <w:t>a</w:t>
      </w:r>
      <w:r>
        <w:t xml:space="preserve">: Identification of the charging information to support converged charging for invoking </w:t>
      </w:r>
      <w:r>
        <w:rPr>
          <w:lang w:eastAsia="zh-CN"/>
        </w:rPr>
        <w:t>the Northbound APIs of IMS network through the NEF</w:t>
      </w:r>
      <w:r>
        <w:t>.</w:t>
      </w:r>
    </w:p>
    <w:p>
      <w:pPr>
        <w:pStyle w:val="111"/>
      </w:pPr>
      <w:r>
        <w:t>-</w:t>
      </w:r>
      <w:r>
        <w:tab/>
      </w:r>
      <w:r>
        <w:rPr>
          <w:b/>
          <w:bCs/>
        </w:rPr>
        <w:t>Key Issue #</w:t>
      </w:r>
      <w:r>
        <w:rPr>
          <w:rFonts w:hint="eastAsia" w:eastAsia="宋体"/>
          <w:b/>
          <w:bCs/>
          <w:lang w:val="en-US" w:eastAsia="zh-CN"/>
        </w:rPr>
        <w:t>3</w:t>
      </w:r>
      <w:r>
        <w:rPr>
          <w:b/>
          <w:bCs/>
        </w:rPr>
        <w:t>b</w:t>
      </w:r>
      <w:r>
        <w:t>: Identification of the main interactions with the NFs to obtain the charging information.</w:t>
      </w:r>
    </w:p>
    <w:p>
      <w:pPr>
        <w:pStyle w:val="5"/>
        <w:rPr>
          <w:lang w:eastAsia="zh-CN"/>
        </w:rPr>
      </w:pPr>
      <w:bookmarkStart w:id="349" w:name="_Toc14629"/>
      <w:bookmarkStart w:id="350" w:name="_Toc19173"/>
      <w:bookmarkStart w:id="351" w:name="_Toc23376"/>
      <w:bookmarkStart w:id="352" w:name="_Toc183587657"/>
      <w:bookmarkStart w:id="353" w:name="_Toc13551"/>
      <w:bookmarkStart w:id="354" w:name="_Toc11699"/>
      <w:r>
        <w:rPr>
          <w:rFonts w:hint="eastAsia"/>
          <w:lang w:eastAsia="zh-CN"/>
        </w:rPr>
        <w:t>5.3.4</w:t>
      </w:r>
      <w:r>
        <w:rPr>
          <w:rFonts w:hint="eastAsia"/>
          <w:lang w:eastAsia="zh-CN"/>
        </w:rPr>
        <w:tab/>
      </w:r>
      <w:r>
        <w:rPr>
          <w:rFonts w:hint="eastAsia"/>
          <w:lang w:eastAsia="zh-CN"/>
        </w:rPr>
        <w:t>Possible solutions</w:t>
      </w:r>
      <w:bookmarkEnd w:id="349"/>
      <w:bookmarkEnd w:id="350"/>
      <w:bookmarkEnd w:id="351"/>
      <w:bookmarkEnd w:id="352"/>
      <w:bookmarkEnd w:id="353"/>
      <w:bookmarkEnd w:id="354"/>
    </w:p>
    <w:p>
      <w:pPr>
        <w:pStyle w:val="6"/>
        <w:rPr>
          <w:lang w:eastAsia="zh-CN"/>
        </w:rPr>
      </w:pPr>
      <w:bookmarkStart w:id="355" w:name="_Toc24535"/>
      <w:bookmarkStart w:id="356" w:name="_Toc9963"/>
      <w:bookmarkStart w:id="357" w:name="_Toc183587658"/>
      <w:bookmarkStart w:id="358" w:name="_Toc13503"/>
      <w:bookmarkStart w:id="359" w:name="_Toc5185"/>
      <w:bookmarkStart w:id="360" w:name="_Toc18382"/>
      <w:r>
        <w:rPr>
          <w:rFonts w:hint="eastAsia"/>
          <w:lang w:eastAsia="zh-CN"/>
        </w:rPr>
        <w:t>5.3.4.1</w:t>
      </w:r>
      <w:r>
        <w:rPr>
          <w:rFonts w:hint="eastAsia"/>
          <w:lang w:eastAsia="zh-CN"/>
        </w:rPr>
        <w:tab/>
      </w:r>
      <w:r>
        <w:rPr>
          <w:rFonts w:hint="eastAsia"/>
          <w:lang w:eastAsia="zh-CN"/>
        </w:rPr>
        <w:t>Solution #</w:t>
      </w:r>
      <w:r>
        <w:rPr>
          <w:rFonts w:hint="eastAsia"/>
          <w:lang w:val="en-US" w:eastAsia="zh-CN"/>
        </w:rPr>
        <w:t>3.</w:t>
      </w:r>
      <w:r>
        <w:rPr>
          <w:rFonts w:hint="eastAsia"/>
          <w:lang w:eastAsia="zh-CN"/>
        </w:rPr>
        <w:t>1</w:t>
      </w:r>
      <w:r>
        <w:t xml:space="preserve">: </w:t>
      </w:r>
      <w:r>
        <w:rPr>
          <w:rFonts w:hint="eastAsia"/>
          <w:lang w:eastAsia="zh-CN"/>
        </w:rPr>
        <w:t>Reuse of Northbound API converged charging</w:t>
      </w:r>
      <w:bookmarkEnd w:id="355"/>
      <w:bookmarkEnd w:id="356"/>
      <w:bookmarkEnd w:id="357"/>
      <w:bookmarkEnd w:id="358"/>
      <w:bookmarkEnd w:id="359"/>
      <w:bookmarkEnd w:id="360"/>
    </w:p>
    <w:p>
      <w:pPr>
        <w:pStyle w:val="7"/>
      </w:pPr>
      <w:bookmarkStart w:id="361" w:name="_Toc183587659"/>
      <w:bookmarkStart w:id="362" w:name="_Toc16488"/>
      <w:bookmarkStart w:id="363" w:name="_Toc2187"/>
      <w:bookmarkStart w:id="364" w:name="_Toc8228"/>
      <w:bookmarkStart w:id="365" w:name="_Toc25724"/>
      <w:bookmarkStart w:id="366" w:name="_Toc3780"/>
      <w:r>
        <w:rPr>
          <w:rFonts w:hint="eastAsia"/>
          <w:lang w:eastAsia="zh-CN"/>
        </w:rPr>
        <w:t>5</w:t>
      </w:r>
      <w:r>
        <w:t>.</w:t>
      </w:r>
      <w:r>
        <w:rPr>
          <w:lang w:eastAsia="zh-CN"/>
        </w:rPr>
        <w:t>3</w:t>
      </w:r>
      <w:r>
        <w:t>.4.</w:t>
      </w:r>
      <w:r>
        <w:rPr>
          <w:rFonts w:hint="eastAsia"/>
          <w:lang w:eastAsia="zh-CN"/>
        </w:rPr>
        <w:t>1</w:t>
      </w:r>
      <w:r>
        <w:t>.</w:t>
      </w:r>
      <w:r>
        <w:rPr>
          <w:lang w:eastAsia="zh-CN"/>
        </w:rPr>
        <w:t>1</w:t>
      </w:r>
      <w:r>
        <w:tab/>
      </w:r>
      <w:r>
        <w:rPr>
          <w:rFonts w:hint="eastAsia"/>
          <w:lang w:eastAsia="zh-CN"/>
        </w:rPr>
        <w:t>General</w:t>
      </w:r>
      <w:bookmarkEnd w:id="361"/>
      <w:bookmarkEnd w:id="362"/>
      <w:bookmarkEnd w:id="363"/>
      <w:bookmarkEnd w:id="364"/>
      <w:bookmarkEnd w:id="365"/>
      <w:bookmarkEnd w:id="366"/>
    </w:p>
    <w:p>
      <w:pPr>
        <w:rPr>
          <w:lang w:eastAsia="zh-CN"/>
        </w:rPr>
      </w:pPr>
      <w:r>
        <w:rPr>
          <w:lang w:eastAsia="zh-CN"/>
        </w:rPr>
        <w:t>Solution</w:t>
      </w:r>
      <w:r>
        <w:rPr>
          <w:rFonts w:hint="eastAsia"/>
          <w:lang w:val="en-US" w:eastAsia="zh-CN"/>
        </w:rPr>
        <w:t xml:space="preserve"> </w:t>
      </w:r>
      <w:r>
        <w:rPr>
          <w:lang w:eastAsia="zh-CN"/>
        </w:rPr>
        <w:t>#</w:t>
      </w:r>
      <w:r>
        <w:rPr>
          <w:rFonts w:hint="eastAsia"/>
          <w:lang w:val="en-US" w:eastAsia="zh-CN"/>
        </w:rPr>
        <w:t>3.</w:t>
      </w:r>
      <w:r>
        <w:rPr>
          <w:lang w:eastAsia="zh-CN"/>
        </w:rPr>
        <w:t>1 addresses Key Issue #</w:t>
      </w:r>
      <w:r>
        <w:rPr>
          <w:rFonts w:hint="eastAsia"/>
          <w:lang w:val="en-US" w:eastAsia="zh-CN"/>
        </w:rPr>
        <w:t>3</w:t>
      </w:r>
      <w:r>
        <w:rPr>
          <w:lang w:eastAsia="zh-CN"/>
        </w:rPr>
        <w:t>a and #</w:t>
      </w:r>
      <w:r>
        <w:rPr>
          <w:rFonts w:hint="eastAsia"/>
          <w:lang w:val="en-US" w:eastAsia="zh-CN"/>
        </w:rPr>
        <w:t>3</w:t>
      </w:r>
      <w:r>
        <w:rPr>
          <w:lang w:eastAsia="zh-CN"/>
        </w:rPr>
        <w:t>b. It is based on the Northbound API converged charging specified in 3</w:t>
      </w:r>
      <w:r>
        <w:rPr>
          <w:rFonts w:hint="eastAsia"/>
          <w:lang w:eastAsia="zh-CN"/>
        </w:rPr>
        <w:t>GPP</w:t>
      </w:r>
      <w:r>
        <w:rPr>
          <w:lang w:eastAsia="zh-CN"/>
        </w:rPr>
        <w:t> TS 32.254 [</w:t>
      </w:r>
      <w:r>
        <w:rPr>
          <w:rFonts w:hint="eastAsia"/>
          <w:lang w:eastAsia="zh-CN"/>
        </w:rPr>
        <w:t>13</w:t>
      </w:r>
      <w:r>
        <w:rPr>
          <w:lang w:eastAsia="zh-CN"/>
        </w:rPr>
        <w:t>].</w:t>
      </w:r>
    </w:p>
    <w:p>
      <w:pPr>
        <w:pStyle w:val="7"/>
      </w:pPr>
      <w:bookmarkStart w:id="367" w:name="_Toc25417"/>
      <w:bookmarkStart w:id="368" w:name="_Toc22961"/>
      <w:bookmarkStart w:id="369" w:name="_Toc29040"/>
      <w:bookmarkStart w:id="370" w:name="_Toc13286"/>
      <w:bookmarkStart w:id="371" w:name="_Toc11352"/>
      <w:bookmarkStart w:id="372" w:name="_Toc183587660"/>
      <w:r>
        <w:rPr>
          <w:rFonts w:hint="eastAsia"/>
          <w:lang w:eastAsia="zh-CN"/>
        </w:rPr>
        <w:t>5</w:t>
      </w:r>
      <w:r>
        <w:t>.</w:t>
      </w:r>
      <w:r>
        <w:rPr>
          <w:lang w:eastAsia="zh-CN"/>
        </w:rPr>
        <w:t>3</w:t>
      </w:r>
      <w:r>
        <w:t>.4.</w:t>
      </w:r>
      <w:r>
        <w:rPr>
          <w:rFonts w:hint="eastAsia"/>
          <w:lang w:eastAsia="zh-CN"/>
        </w:rPr>
        <w:t>1</w:t>
      </w:r>
      <w:r>
        <w:t>.</w:t>
      </w:r>
      <w:r>
        <w:rPr>
          <w:rFonts w:hint="eastAsia"/>
          <w:lang w:eastAsia="zh-CN"/>
        </w:rPr>
        <w:t>2</w:t>
      </w:r>
      <w:r>
        <w:tab/>
      </w:r>
      <w:r>
        <w:rPr>
          <w:rFonts w:hint="eastAsia"/>
          <w:lang w:eastAsia="zh-CN"/>
        </w:rPr>
        <w:t>D</w:t>
      </w:r>
      <w:r>
        <w:rPr>
          <w:rFonts w:hint="eastAsia"/>
        </w:rPr>
        <w:t>escription</w:t>
      </w:r>
      <w:bookmarkEnd w:id="367"/>
      <w:bookmarkEnd w:id="368"/>
      <w:bookmarkEnd w:id="369"/>
      <w:bookmarkEnd w:id="370"/>
      <w:bookmarkEnd w:id="371"/>
      <w:bookmarkEnd w:id="372"/>
    </w:p>
    <w:p>
      <w:pPr>
        <w:rPr>
          <w:lang w:eastAsia="zh-CN"/>
        </w:rPr>
      </w:pPr>
      <w:r>
        <w:rPr>
          <w:lang w:eastAsia="zh-CN"/>
        </w:rPr>
        <w:t>The Northbound API converged charging architecture specified in clause 4.4 of 3GPP TS 32.254 [</w:t>
      </w:r>
      <w:r>
        <w:rPr>
          <w:rFonts w:hint="eastAsia"/>
          <w:lang w:eastAsia="zh-CN"/>
        </w:rPr>
        <w:t>13</w:t>
      </w:r>
      <w:r>
        <w:rPr>
          <w:lang w:eastAsia="zh-CN"/>
        </w:rPr>
        <w:t>] is appli</w:t>
      </w:r>
      <w:r>
        <w:rPr>
          <w:rFonts w:hint="eastAsia"/>
          <w:lang w:eastAsia="zh-CN"/>
        </w:rPr>
        <w:t>c</w:t>
      </w:r>
      <w:r>
        <w:rPr>
          <w:lang w:eastAsia="zh-CN"/>
        </w:rPr>
        <w:t>able for IMS network exposure.</w:t>
      </w:r>
    </w:p>
    <w:p>
      <w:pPr>
        <w:rPr>
          <w:lang w:eastAsia="zh-CN"/>
        </w:rPr>
      </w:pPr>
      <w:r>
        <w:rPr>
          <w:lang w:eastAsia="zh-CN"/>
        </w:rPr>
        <w:t>The Northbound API charging principles specified in clause 5.1 of 3GPP TS 32.254 [</w:t>
      </w:r>
      <w:r>
        <w:rPr>
          <w:rFonts w:hint="eastAsia"/>
          <w:lang w:eastAsia="zh-CN"/>
        </w:rPr>
        <w:t>13</w:t>
      </w:r>
      <w:r>
        <w:rPr>
          <w:lang w:eastAsia="zh-CN"/>
        </w:rPr>
        <w:t>] is applicable for IMS network exposure.</w:t>
      </w:r>
    </w:p>
    <w:p>
      <w:pPr>
        <w:rPr>
          <w:lang w:eastAsia="zh-CN"/>
        </w:rPr>
      </w:pPr>
      <w:r>
        <w:rPr>
          <w:rFonts w:hint="eastAsia"/>
          <w:lang w:eastAsia="zh-CN"/>
        </w:rPr>
        <w:t>T</w:t>
      </w:r>
      <w:r>
        <w:rPr>
          <w:lang w:eastAsia="zh-CN"/>
        </w:rPr>
        <w:t>he Northbound API converged charging scenarios specified in clause 5.4 of 3GPP TS 32.254 [</w:t>
      </w:r>
      <w:r>
        <w:rPr>
          <w:rFonts w:hint="eastAsia"/>
          <w:lang w:eastAsia="zh-CN"/>
        </w:rPr>
        <w:t>13</w:t>
      </w:r>
      <w:r>
        <w:rPr>
          <w:lang w:eastAsia="zh-CN"/>
        </w:rPr>
        <w:t>] are applicable for IMS network exposure. For flows see TS 32.254 [</w:t>
      </w:r>
      <w:r>
        <w:rPr>
          <w:rFonts w:hint="eastAsia"/>
          <w:lang w:eastAsia="zh-CN"/>
        </w:rPr>
        <w:t>13</w:t>
      </w:r>
      <w:r>
        <w:rPr>
          <w:lang w:eastAsia="zh-CN"/>
        </w:rPr>
        <w:t>] clause 5.4.2 where the external NF/AF are invoking the NEF, and the NEF uses IMS for the API fulfilment.</w:t>
      </w:r>
    </w:p>
    <w:p>
      <w:pPr>
        <w:rPr>
          <w:lang w:eastAsia="zh-CN"/>
        </w:rPr>
      </w:pPr>
      <w:r>
        <w:rPr>
          <w:rFonts w:hint="eastAsia"/>
          <w:lang w:eastAsia="zh-CN"/>
        </w:rPr>
        <w:t>T</w:t>
      </w:r>
      <w:r>
        <w:rPr>
          <w:lang w:eastAsia="zh-CN"/>
        </w:rPr>
        <w:t>he definition of charging information for the Northbound API converged charging specified in clause 6 of 3GPP TS 32.254 [</w:t>
      </w:r>
      <w:r>
        <w:rPr>
          <w:rFonts w:hint="eastAsia"/>
          <w:lang w:eastAsia="zh-CN"/>
        </w:rPr>
        <w:t>13</w:t>
      </w:r>
      <w:r>
        <w:rPr>
          <w:lang w:eastAsia="zh-CN"/>
        </w:rPr>
        <w:t>] is applicable for IMS network exposure. The specific charging information of IMS network exposure, e.g., the calling number and the called number, are contained in "API Content" IE specified in Table 6.3.1.4.1 of 3GPP TS </w:t>
      </w:r>
      <w:bookmarkStart w:id="373" w:name="MCCTEMPBM_00000024"/>
      <w:r>
        <w:rPr>
          <w:lang w:eastAsia="zh-CN"/>
        </w:rPr>
        <w:t>32.254</w:t>
      </w:r>
      <w:bookmarkEnd w:id="373"/>
      <w:r>
        <w:rPr>
          <w:lang w:eastAsia="zh-CN"/>
        </w:rPr>
        <w:t> [</w:t>
      </w:r>
      <w:r>
        <w:rPr>
          <w:rFonts w:hint="eastAsia"/>
          <w:lang w:eastAsia="zh-CN"/>
        </w:rPr>
        <w:t>13</w:t>
      </w:r>
      <w:r>
        <w:rPr>
          <w:lang w:eastAsia="zh-CN"/>
        </w:rPr>
        <w:t>]. The API Target Network Function would be IMS Node. The external NF/AF would be considered the tenant, i.e. the API Provider Id would be stored in the Tenant Identifier.</w:t>
      </w:r>
    </w:p>
    <w:p>
      <w:pPr>
        <w:pStyle w:val="5"/>
      </w:pPr>
      <w:bookmarkStart w:id="374" w:name="_Toc28150"/>
      <w:bookmarkStart w:id="375" w:name="_Toc20809"/>
      <w:bookmarkStart w:id="376" w:name="_Toc183587661"/>
      <w:bookmarkStart w:id="377" w:name="_Toc26869"/>
      <w:bookmarkStart w:id="378" w:name="_Toc12254"/>
      <w:bookmarkStart w:id="379" w:name="_Toc27163"/>
      <w:r>
        <w:rPr>
          <w:rFonts w:hint="eastAsia"/>
          <w:lang w:eastAsia="zh-CN"/>
        </w:rPr>
        <w:t>5</w:t>
      </w:r>
      <w:r>
        <w:t>.</w:t>
      </w:r>
      <w:r>
        <w:rPr>
          <w:rFonts w:eastAsia="宋体"/>
          <w:lang w:eastAsia="zh-CN"/>
        </w:rPr>
        <w:t>3</w:t>
      </w:r>
      <w:r>
        <w:t>.</w:t>
      </w:r>
      <w:r>
        <w:rPr>
          <w:rFonts w:hint="eastAsia"/>
          <w:lang w:eastAsia="zh-CN"/>
        </w:rPr>
        <w:t>5</w:t>
      </w:r>
      <w:r>
        <w:tab/>
      </w:r>
      <w:r>
        <w:t>Evaluation</w:t>
      </w:r>
      <w:bookmarkEnd w:id="374"/>
      <w:bookmarkEnd w:id="375"/>
      <w:bookmarkEnd w:id="376"/>
      <w:bookmarkEnd w:id="377"/>
      <w:bookmarkEnd w:id="378"/>
      <w:bookmarkEnd w:id="379"/>
    </w:p>
    <w:p>
      <w:pPr>
        <w:snapToGrid w:val="0"/>
        <w:spacing w:after="120" w:afterLines="50"/>
        <w:rPr>
          <w:lang w:eastAsia="zh-CN"/>
        </w:rPr>
      </w:pPr>
      <w:r>
        <w:rPr>
          <w:rFonts w:hint="eastAsia"/>
          <w:lang w:eastAsia="zh-CN"/>
        </w:rPr>
        <w:t>Solution</w:t>
      </w:r>
      <w:r>
        <w:rPr>
          <w:lang w:eastAsia="zh-CN"/>
        </w:rPr>
        <w:t xml:space="preserve"> #</w:t>
      </w:r>
      <w:r>
        <w:rPr>
          <w:rFonts w:hint="eastAsia"/>
          <w:lang w:val="en-US" w:eastAsia="zh-CN"/>
        </w:rPr>
        <w:t>3.</w:t>
      </w:r>
      <w:r>
        <w:rPr>
          <w:lang w:eastAsia="zh-CN"/>
        </w:rPr>
        <w:t>1 addresses both Key Issue #</w:t>
      </w:r>
      <w:r>
        <w:rPr>
          <w:rFonts w:hint="eastAsia"/>
          <w:lang w:val="en-US" w:eastAsia="zh-CN"/>
        </w:rPr>
        <w:t>3</w:t>
      </w:r>
      <w:r>
        <w:rPr>
          <w:lang w:eastAsia="zh-CN"/>
        </w:rPr>
        <w:t>a and #</w:t>
      </w:r>
      <w:r>
        <w:rPr>
          <w:rFonts w:hint="eastAsia"/>
          <w:lang w:val="en-US" w:eastAsia="zh-CN"/>
        </w:rPr>
        <w:t>3</w:t>
      </w:r>
      <w:r>
        <w:rPr>
          <w:lang w:eastAsia="zh-CN"/>
        </w:rPr>
        <w:t xml:space="preserve">b with reusing </w:t>
      </w:r>
      <w:r>
        <w:rPr>
          <w:rFonts w:hint="eastAsia"/>
          <w:lang w:eastAsia="zh-CN"/>
        </w:rPr>
        <w:t>of Northbound API converged charging</w:t>
      </w:r>
      <w:r>
        <w:rPr>
          <w:lang w:eastAsia="zh-CN"/>
        </w:rPr>
        <w:t xml:space="preserve"> architecture, char</w:t>
      </w:r>
      <w:r>
        <w:rPr>
          <w:rFonts w:hint="eastAsia"/>
          <w:lang w:eastAsia="zh-CN"/>
        </w:rPr>
        <w:t>g</w:t>
      </w:r>
      <w:r>
        <w:rPr>
          <w:lang w:eastAsia="zh-CN"/>
        </w:rPr>
        <w:t xml:space="preserve">ing principles, charging scenarios and the definition of charging information. </w:t>
      </w:r>
    </w:p>
    <w:p>
      <w:pPr>
        <w:pStyle w:val="5"/>
      </w:pPr>
      <w:bookmarkStart w:id="380" w:name="_Toc2586"/>
      <w:bookmarkStart w:id="381" w:name="_Toc23024"/>
      <w:bookmarkStart w:id="382" w:name="_Toc16953"/>
      <w:bookmarkStart w:id="383" w:name="_Toc28118"/>
      <w:bookmarkStart w:id="384" w:name="_Toc3792"/>
      <w:r>
        <w:rPr>
          <w:rFonts w:hint="eastAsia"/>
          <w:lang w:eastAsia="zh-CN"/>
        </w:rPr>
        <w:t>5</w:t>
      </w:r>
      <w:r>
        <w:t>.</w:t>
      </w:r>
      <w:r>
        <w:rPr>
          <w:rFonts w:eastAsia="宋体"/>
          <w:lang w:val="en-US" w:eastAsia="zh-CN"/>
        </w:rPr>
        <w:t>3</w:t>
      </w:r>
      <w:r>
        <w:t>.</w:t>
      </w:r>
      <w:r>
        <w:rPr>
          <w:lang w:eastAsia="zh-CN"/>
        </w:rPr>
        <w:t>6</w:t>
      </w:r>
      <w:r>
        <w:tab/>
      </w:r>
      <w:r>
        <w:t>Conclu</w:t>
      </w:r>
      <w:r>
        <w:rPr>
          <w:rFonts w:hint="eastAsia"/>
          <w:lang w:eastAsia="zh-CN"/>
        </w:rPr>
        <w:t>s</w:t>
      </w:r>
      <w:r>
        <w:t>ion</w:t>
      </w:r>
      <w:bookmarkEnd w:id="380"/>
      <w:bookmarkEnd w:id="381"/>
      <w:bookmarkEnd w:id="382"/>
      <w:bookmarkEnd w:id="383"/>
      <w:bookmarkEnd w:id="384"/>
    </w:p>
    <w:p>
      <w:pPr>
        <w:snapToGrid w:val="0"/>
        <w:spacing w:after="156" w:afterLines="50"/>
        <w:rPr>
          <w:lang w:eastAsia="zh-CN"/>
        </w:rPr>
      </w:pPr>
      <w:r>
        <w:rPr>
          <w:rFonts w:hint="eastAsia" w:eastAsia="Times New Roman"/>
          <w:lang w:eastAsia="zh-CN"/>
        </w:rPr>
        <w:t>Solution</w:t>
      </w:r>
      <w:r>
        <w:rPr>
          <w:rFonts w:eastAsia="Times New Roman"/>
          <w:lang w:eastAsia="zh-CN"/>
        </w:rPr>
        <w:t xml:space="preserve"> #</w:t>
      </w:r>
      <w:r>
        <w:rPr>
          <w:rFonts w:hint="eastAsia" w:eastAsia="Times New Roman"/>
          <w:lang w:val="en-US" w:eastAsia="zh-CN"/>
        </w:rPr>
        <w:t>3.</w:t>
      </w:r>
      <w:r>
        <w:rPr>
          <w:rFonts w:eastAsia="Times New Roman"/>
          <w:lang w:eastAsia="zh-CN"/>
        </w:rPr>
        <w:t>1 is the only solution and therefore selected to the normative work.</w:t>
      </w:r>
    </w:p>
    <w:p>
      <w:pPr>
        <w:pStyle w:val="4"/>
      </w:pPr>
      <w:bookmarkStart w:id="385" w:name="_Toc775"/>
      <w:bookmarkStart w:id="386" w:name="_Toc183587662"/>
      <w:bookmarkStart w:id="387" w:name="_Toc14176"/>
      <w:bookmarkStart w:id="388" w:name="_Toc3086"/>
      <w:bookmarkStart w:id="389" w:name="_Toc31131"/>
      <w:bookmarkStart w:id="390" w:name="_Toc32438"/>
      <w:r>
        <w:rPr>
          <w:rFonts w:hint="eastAsia"/>
          <w:lang w:eastAsia="zh-CN"/>
        </w:rPr>
        <w:t>5</w:t>
      </w:r>
      <w:r>
        <w:t>.</w:t>
      </w:r>
      <w:r>
        <w:rPr>
          <w:rFonts w:hint="eastAsia" w:eastAsia="宋体"/>
          <w:lang w:eastAsia="zh-CN"/>
        </w:rPr>
        <w:t>4</w:t>
      </w:r>
      <w:r>
        <w:tab/>
      </w:r>
      <w:r>
        <w:t xml:space="preserve">Topic </w:t>
      </w:r>
      <w:r>
        <w:rPr>
          <w:rFonts w:hint="eastAsia" w:eastAsia="宋体"/>
          <w:lang w:eastAsia="zh-CN"/>
        </w:rPr>
        <w:t>4</w:t>
      </w:r>
      <w:r>
        <w:t xml:space="preserve">: </w:t>
      </w:r>
      <w:r>
        <w:rPr>
          <w:rFonts w:eastAsia="等线"/>
        </w:rPr>
        <w:t>Support IMS Data Channel as a PS Data Off Exempt Service</w:t>
      </w:r>
      <w:bookmarkEnd w:id="385"/>
      <w:bookmarkEnd w:id="386"/>
      <w:bookmarkEnd w:id="387"/>
      <w:bookmarkEnd w:id="388"/>
      <w:bookmarkEnd w:id="389"/>
      <w:bookmarkEnd w:id="390"/>
    </w:p>
    <w:p>
      <w:pPr>
        <w:pStyle w:val="5"/>
      </w:pPr>
      <w:bookmarkStart w:id="391" w:name="_Toc29458"/>
      <w:bookmarkStart w:id="392" w:name="_Toc183587663"/>
      <w:bookmarkStart w:id="393" w:name="_Toc5930"/>
      <w:bookmarkStart w:id="394" w:name="_Toc25832"/>
      <w:bookmarkStart w:id="395" w:name="_Toc26512"/>
      <w:bookmarkStart w:id="396" w:name="_Toc2685"/>
      <w:r>
        <w:rPr>
          <w:lang w:eastAsia="zh-CN"/>
        </w:rPr>
        <w:t>5</w:t>
      </w:r>
      <w:r>
        <w:t>.</w:t>
      </w:r>
      <w:r>
        <w:rPr>
          <w:rFonts w:hint="eastAsia" w:eastAsia="宋体"/>
          <w:lang w:eastAsia="zh-CN"/>
        </w:rPr>
        <w:t>4</w:t>
      </w:r>
      <w:r>
        <w:t>.1</w:t>
      </w:r>
      <w:r>
        <w:tab/>
      </w:r>
      <w:r>
        <w:t>Use cases</w:t>
      </w:r>
      <w:bookmarkEnd w:id="391"/>
      <w:bookmarkEnd w:id="392"/>
      <w:bookmarkEnd w:id="393"/>
      <w:bookmarkEnd w:id="394"/>
      <w:bookmarkEnd w:id="395"/>
      <w:bookmarkEnd w:id="396"/>
    </w:p>
    <w:p>
      <w:pPr>
        <w:pStyle w:val="6"/>
      </w:pPr>
      <w:bookmarkStart w:id="397" w:name="_Toc29576"/>
      <w:bookmarkStart w:id="398" w:name="_Toc183587664"/>
      <w:bookmarkStart w:id="399" w:name="_Toc22717"/>
      <w:bookmarkStart w:id="400" w:name="_Toc24498"/>
      <w:bookmarkStart w:id="401" w:name="_Toc5407"/>
      <w:bookmarkStart w:id="402" w:name="_Toc1596"/>
      <w:r>
        <w:t>5.</w:t>
      </w:r>
      <w:r>
        <w:rPr>
          <w:rFonts w:hint="eastAsia" w:eastAsia="宋体"/>
          <w:lang w:eastAsia="zh-CN"/>
        </w:rPr>
        <w:t>4</w:t>
      </w:r>
      <w:r>
        <w:t>.1.1</w:t>
      </w:r>
      <w:r>
        <w:tab/>
      </w:r>
      <w:r>
        <w:t>Use case #</w:t>
      </w:r>
      <w:r>
        <w:rPr>
          <w:rFonts w:hint="eastAsia" w:eastAsia="宋体"/>
          <w:lang w:val="en-US" w:eastAsia="zh-CN"/>
        </w:rPr>
        <w:t>4a</w:t>
      </w:r>
      <w:r>
        <w:t>: Services over IMS Data Channel is configured as a PS Data Off Exempted Service</w:t>
      </w:r>
      <w:bookmarkEnd w:id="397"/>
      <w:bookmarkEnd w:id="398"/>
      <w:bookmarkEnd w:id="399"/>
      <w:bookmarkEnd w:id="400"/>
      <w:bookmarkEnd w:id="401"/>
      <w:bookmarkEnd w:id="402"/>
    </w:p>
    <w:p>
      <w:pPr>
        <w:rPr>
          <w:lang w:eastAsia="zh-CN"/>
        </w:rPr>
      </w:pPr>
      <w:r>
        <w:rPr>
          <w:lang w:eastAsia="zh-CN"/>
        </w:rPr>
        <w:t>IMS data channel deployment is based on the IMS architecture depicted in Annex AC of TS 23.228 [</w:t>
      </w:r>
      <w:r>
        <w:rPr>
          <w:rFonts w:hint="eastAsia"/>
          <w:lang w:eastAsia="zh-CN"/>
        </w:rPr>
        <w:t>5</w:t>
      </w:r>
      <w:r>
        <w:rPr>
          <w:lang w:eastAsia="zh-CN"/>
        </w:rPr>
        <w:t xml:space="preserve">]. </w:t>
      </w:r>
    </w:p>
    <w:p>
      <w:r>
        <w:t xml:space="preserve">Charged Party: A serving End User (UE) who used IMS data channel application. </w:t>
      </w:r>
    </w:p>
    <w:p>
      <w:pPr>
        <w:rPr>
          <w:lang w:eastAsia="zh-CN"/>
        </w:rPr>
      </w:pPr>
      <w:r>
        <w:rPr>
          <w:lang w:eastAsia="zh-CN"/>
        </w:rPr>
        <w:t xml:space="preserve">Charging Party: IMS Data channel operator who charge the serving End User for IMS data channel application usage. </w:t>
      </w:r>
    </w:p>
    <w:p>
      <w:pPr>
        <w:rPr>
          <w:lang w:eastAsia="zh-CN"/>
        </w:rPr>
      </w:pPr>
      <w:r>
        <w:rPr>
          <w:lang w:eastAsia="zh-CN"/>
        </w:rPr>
        <w:t>The potential charging requirements for this UC are: REQ-NG_RTC_CH-PS-01</w:t>
      </w:r>
      <w:r>
        <w:t>.</w:t>
      </w:r>
    </w:p>
    <w:p>
      <w:pPr>
        <w:pStyle w:val="5"/>
      </w:pPr>
      <w:bookmarkStart w:id="403" w:name="_Toc27002"/>
      <w:bookmarkStart w:id="404" w:name="_Toc2823"/>
      <w:bookmarkStart w:id="405" w:name="_Toc28615"/>
      <w:bookmarkStart w:id="406" w:name="_Toc7281"/>
      <w:bookmarkStart w:id="407" w:name="_Toc24004"/>
      <w:bookmarkStart w:id="408" w:name="_Toc183587665"/>
      <w:r>
        <w:rPr>
          <w:lang w:eastAsia="zh-CN"/>
        </w:rPr>
        <w:t>5</w:t>
      </w:r>
      <w:r>
        <w:t>.</w:t>
      </w:r>
      <w:r>
        <w:rPr>
          <w:rFonts w:hint="eastAsia" w:eastAsia="宋体"/>
          <w:lang w:eastAsia="zh-CN"/>
        </w:rPr>
        <w:t>4</w:t>
      </w:r>
      <w:r>
        <w:t>.</w:t>
      </w:r>
      <w:r>
        <w:rPr>
          <w:lang w:eastAsia="zh-CN"/>
        </w:rPr>
        <w:t>2</w:t>
      </w:r>
      <w:r>
        <w:tab/>
      </w:r>
      <w:r>
        <w:t>Potential charging requirements</w:t>
      </w:r>
      <w:bookmarkEnd w:id="403"/>
      <w:bookmarkEnd w:id="404"/>
      <w:bookmarkEnd w:id="405"/>
      <w:bookmarkEnd w:id="406"/>
      <w:bookmarkEnd w:id="407"/>
      <w:bookmarkEnd w:id="408"/>
    </w:p>
    <w:p>
      <w:r>
        <w:rPr>
          <w:rFonts w:eastAsia="Malgun Gothic"/>
          <w:b/>
          <w:lang w:eastAsia="ko-KR"/>
        </w:rPr>
        <w:t>REQ</w:t>
      </w:r>
      <w:r>
        <w:rPr>
          <w:b/>
          <w:lang w:eastAsia="zh-CN"/>
        </w:rPr>
        <w:t>_NG_RTC_CH-PS</w:t>
      </w:r>
      <w:r>
        <w:rPr>
          <w:rFonts w:eastAsia="Malgun Gothic"/>
          <w:b/>
          <w:lang w:eastAsia="ko-KR"/>
        </w:rPr>
        <w:t>-</w:t>
      </w:r>
      <w:r>
        <w:rPr>
          <w:b/>
          <w:lang w:eastAsia="zh-CN"/>
        </w:rPr>
        <w:t>01:</w:t>
      </w:r>
      <w:r>
        <w:t xml:space="preserve"> The 5G system should support converged charging when Services over IMS Data Channel as a part of </w:t>
      </w:r>
      <w:r>
        <w:rPr>
          <w:lang w:eastAsia="zh-CN"/>
        </w:rPr>
        <w:t>PS</w:t>
      </w:r>
      <w:r>
        <w:t xml:space="preserve"> Data Off Exempt Services.</w:t>
      </w:r>
    </w:p>
    <w:p>
      <w:pPr>
        <w:pStyle w:val="5"/>
        <w:rPr>
          <w:lang w:eastAsia="zh-CN"/>
        </w:rPr>
      </w:pPr>
      <w:bookmarkStart w:id="409" w:name="_Toc23051"/>
      <w:bookmarkStart w:id="410" w:name="_Toc32520"/>
      <w:bookmarkStart w:id="411" w:name="_Toc183587666"/>
      <w:bookmarkStart w:id="412" w:name="_Toc5128"/>
      <w:bookmarkStart w:id="413" w:name="_Toc22350"/>
      <w:bookmarkStart w:id="414" w:name="_Toc8919"/>
      <w:r>
        <w:rPr>
          <w:lang w:eastAsia="zh-CN"/>
        </w:rPr>
        <w:t>5</w:t>
      </w:r>
      <w:r>
        <w:t>.</w:t>
      </w:r>
      <w:r>
        <w:rPr>
          <w:rFonts w:hint="eastAsia" w:eastAsia="宋体"/>
          <w:lang w:eastAsia="zh-CN"/>
        </w:rPr>
        <w:t>4</w:t>
      </w:r>
      <w:r>
        <w:t>.</w:t>
      </w:r>
      <w:r>
        <w:rPr>
          <w:lang w:eastAsia="zh-CN"/>
        </w:rPr>
        <w:t>3</w:t>
      </w:r>
      <w:r>
        <w:tab/>
      </w:r>
      <w:r>
        <w:t>Key issues</w:t>
      </w:r>
      <w:bookmarkEnd w:id="409"/>
      <w:bookmarkEnd w:id="410"/>
      <w:bookmarkEnd w:id="411"/>
      <w:bookmarkEnd w:id="412"/>
      <w:bookmarkEnd w:id="413"/>
      <w:bookmarkEnd w:id="414"/>
    </w:p>
    <w:p>
      <w:r>
        <w:t xml:space="preserve">The following key issues are identified considering </w:t>
      </w:r>
      <w:r>
        <w:rPr>
          <w:rFonts w:eastAsia="Malgun Gothic"/>
          <w:lang w:eastAsia="ko-KR"/>
        </w:rPr>
        <w:t>REQ-</w:t>
      </w:r>
      <w:r>
        <w:rPr>
          <w:lang w:eastAsia="zh-CN"/>
        </w:rPr>
        <w:t>NG_RTC_CH-PS</w:t>
      </w:r>
      <w:r>
        <w:rPr>
          <w:rFonts w:eastAsia="Malgun Gothic"/>
          <w:lang w:eastAsia="ko-KR"/>
        </w:rPr>
        <w:t>-</w:t>
      </w:r>
      <w:r>
        <w:rPr>
          <w:lang w:eastAsia="zh-CN"/>
        </w:rPr>
        <w:t>01</w:t>
      </w:r>
      <w:r>
        <w:t>:</w:t>
      </w:r>
    </w:p>
    <w:p>
      <w:pPr>
        <w:pStyle w:val="111"/>
      </w:pPr>
      <w:r>
        <w:t>-</w:t>
      </w:r>
      <w:r>
        <w:tab/>
      </w:r>
      <w:r>
        <w:rPr>
          <w:b/>
          <w:bCs/>
        </w:rPr>
        <w:t>Key Issue #</w:t>
      </w:r>
      <w:r>
        <w:rPr>
          <w:rFonts w:hint="eastAsia" w:eastAsia="宋体"/>
          <w:b/>
          <w:bCs/>
          <w:lang w:val="en-US" w:eastAsia="zh-CN"/>
        </w:rPr>
        <w:t>4</w:t>
      </w:r>
      <w:r>
        <w:rPr>
          <w:b/>
          <w:bCs/>
        </w:rPr>
        <w:t>a</w:t>
      </w:r>
      <w:r>
        <w:t>: Identification of the charging information to support converged charging for services over IMS Data Channel when UE turn on the PS Data Off</w:t>
      </w:r>
      <w:r>
        <w:rPr>
          <w:rStyle w:val="90"/>
        </w:rPr>
        <w:t>.</w:t>
      </w:r>
      <w:r>
        <w:rPr>
          <w:u w:val="single"/>
        </w:rPr>
        <w:t xml:space="preserve"> </w:t>
      </w:r>
    </w:p>
    <w:p>
      <w:pPr>
        <w:pStyle w:val="111"/>
        <w:rPr>
          <w:lang w:eastAsia="zh-CN"/>
        </w:rPr>
      </w:pPr>
      <w:r>
        <w:t>-</w:t>
      </w:r>
      <w:r>
        <w:tab/>
      </w:r>
      <w:r>
        <w:rPr>
          <w:b/>
          <w:bCs/>
        </w:rPr>
        <w:t>Key Issue #</w:t>
      </w:r>
      <w:r>
        <w:rPr>
          <w:rFonts w:hint="eastAsia" w:eastAsia="宋体"/>
          <w:b/>
          <w:bCs/>
          <w:lang w:val="en-US" w:eastAsia="zh-CN"/>
        </w:rPr>
        <w:t>4</w:t>
      </w:r>
      <w:r>
        <w:rPr>
          <w:b/>
          <w:bCs/>
        </w:rPr>
        <w:t>b</w:t>
      </w:r>
      <w:r>
        <w:t>: Identification of the main interactions with the NFs to obtain the charging information.</w:t>
      </w:r>
    </w:p>
    <w:p>
      <w:pPr>
        <w:pStyle w:val="5"/>
      </w:pPr>
      <w:bookmarkStart w:id="415" w:name="_Toc31825"/>
      <w:bookmarkStart w:id="416" w:name="_Toc26747"/>
      <w:bookmarkStart w:id="417" w:name="_Toc17088"/>
      <w:bookmarkStart w:id="418" w:name="_Toc28022"/>
      <w:bookmarkStart w:id="419" w:name="_Toc183587667"/>
      <w:bookmarkStart w:id="420" w:name="_Toc3157"/>
      <w:r>
        <w:rPr>
          <w:rFonts w:hint="eastAsia"/>
          <w:lang w:eastAsia="zh-CN"/>
        </w:rPr>
        <w:t>5</w:t>
      </w:r>
      <w:r>
        <w:t>.</w:t>
      </w:r>
      <w:r>
        <w:rPr>
          <w:rFonts w:hint="eastAsia" w:eastAsia="宋体"/>
          <w:lang w:eastAsia="zh-CN"/>
        </w:rPr>
        <w:t>4</w:t>
      </w:r>
      <w:r>
        <w:t>.</w:t>
      </w:r>
      <w:r>
        <w:rPr>
          <w:rFonts w:hint="eastAsia"/>
          <w:lang w:eastAsia="zh-CN"/>
        </w:rPr>
        <w:t>4</w:t>
      </w:r>
      <w:r>
        <w:tab/>
      </w:r>
      <w:r>
        <w:t>Possible solutions</w:t>
      </w:r>
      <w:bookmarkEnd w:id="415"/>
      <w:bookmarkEnd w:id="416"/>
      <w:bookmarkEnd w:id="417"/>
      <w:bookmarkEnd w:id="418"/>
      <w:bookmarkEnd w:id="419"/>
      <w:bookmarkEnd w:id="420"/>
    </w:p>
    <w:p>
      <w:pPr>
        <w:pStyle w:val="6"/>
        <w:rPr>
          <w:bCs/>
        </w:rPr>
      </w:pPr>
      <w:bookmarkStart w:id="421" w:name="_Toc32142"/>
      <w:bookmarkStart w:id="422" w:name="_Toc17219"/>
      <w:bookmarkStart w:id="423" w:name="_Toc28875"/>
      <w:bookmarkStart w:id="424" w:name="_Toc183587668"/>
      <w:bookmarkStart w:id="425" w:name="_Toc25761"/>
      <w:bookmarkStart w:id="426" w:name="_Toc25133"/>
      <w:r>
        <w:rPr>
          <w:bCs/>
        </w:rPr>
        <w:t>5.</w:t>
      </w:r>
      <w:r>
        <w:rPr>
          <w:rFonts w:hint="eastAsia" w:eastAsia="宋体"/>
          <w:bCs/>
          <w:lang w:eastAsia="zh-CN"/>
        </w:rPr>
        <w:t>4</w:t>
      </w:r>
      <w:r>
        <w:rPr>
          <w:bCs/>
        </w:rPr>
        <w:t>.</w:t>
      </w:r>
      <w:r>
        <w:rPr>
          <w:rFonts w:hint="eastAsia"/>
          <w:bCs/>
        </w:rPr>
        <w:t>4</w:t>
      </w:r>
      <w:r>
        <w:rPr>
          <w:bCs/>
        </w:rPr>
        <w:t>.1</w:t>
      </w:r>
      <w:r>
        <w:rPr>
          <w:bCs/>
        </w:rPr>
        <w:tab/>
      </w:r>
      <w:r>
        <w:rPr>
          <w:bCs/>
        </w:rPr>
        <w:t>Solution #</w:t>
      </w:r>
      <w:r>
        <w:rPr>
          <w:rFonts w:hint="eastAsia" w:eastAsia="宋体"/>
          <w:bCs/>
          <w:lang w:val="en-US" w:eastAsia="zh-CN"/>
        </w:rPr>
        <w:t>4.</w:t>
      </w:r>
      <w:r>
        <w:rPr>
          <w:bCs/>
        </w:rPr>
        <w:t xml:space="preserve">1: </w:t>
      </w:r>
      <w:r>
        <w:rPr>
          <w:rFonts w:hint="eastAsia"/>
          <w:bCs/>
        </w:rPr>
        <w:t>Reuse of 3GPP PS Data Off Status</w:t>
      </w:r>
      <w:bookmarkEnd w:id="421"/>
      <w:bookmarkEnd w:id="422"/>
      <w:bookmarkEnd w:id="423"/>
      <w:bookmarkEnd w:id="424"/>
      <w:bookmarkEnd w:id="425"/>
      <w:bookmarkEnd w:id="426"/>
    </w:p>
    <w:p>
      <w:pPr>
        <w:pStyle w:val="7"/>
        <w:rPr>
          <w:bCs/>
        </w:rPr>
      </w:pPr>
      <w:bookmarkStart w:id="427" w:name="_Toc19214"/>
      <w:bookmarkStart w:id="428" w:name="_Toc2049"/>
      <w:bookmarkStart w:id="429" w:name="_Toc28816"/>
      <w:bookmarkStart w:id="430" w:name="_Toc16638"/>
      <w:bookmarkStart w:id="431" w:name="_Toc5954"/>
      <w:bookmarkStart w:id="432" w:name="_Toc183587669"/>
      <w:r>
        <w:rPr>
          <w:bCs/>
        </w:rPr>
        <w:t>5.</w:t>
      </w:r>
      <w:r>
        <w:rPr>
          <w:rFonts w:hint="eastAsia" w:eastAsia="宋体"/>
          <w:bCs/>
          <w:lang w:eastAsia="zh-CN"/>
        </w:rPr>
        <w:t>4</w:t>
      </w:r>
      <w:r>
        <w:rPr>
          <w:bCs/>
        </w:rPr>
        <w:t>.</w:t>
      </w:r>
      <w:r>
        <w:rPr>
          <w:rFonts w:hint="eastAsia"/>
          <w:bCs/>
        </w:rPr>
        <w:t>4</w:t>
      </w:r>
      <w:r>
        <w:rPr>
          <w:bCs/>
        </w:rPr>
        <w:t>.1.1</w:t>
      </w:r>
      <w:r>
        <w:rPr>
          <w:bCs/>
        </w:rPr>
        <w:tab/>
      </w:r>
      <w:r>
        <w:rPr>
          <w:bCs/>
        </w:rPr>
        <w:t>General</w:t>
      </w:r>
      <w:bookmarkEnd w:id="427"/>
      <w:bookmarkEnd w:id="428"/>
      <w:bookmarkEnd w:id="429"/>
      <w:bookmarkEnd w:id="430"/>
      <w:bookmarkEnd w:id="431"/>
      <w:bookmarkEnd w:id="432"/>
    </w:p>
    <w:p>
      <w:r>
        <w:rPr>
          <w:lang w:eastAsia="zh-CN"/>
        </w:rPr>
        <w:t>This solution #</w:t>
      </w:r>
      <w:r>
        <w:rPr>
          <w:rFonts w:hint="eastAsia"/>
          <w:lang w:val="en-US" w:eastAsia="zh-CN"/>
        </w:rPr>
        <w:t>4.</w:t>
      </w:r>
      <w:r>
        <w:rPr>
          <w:rFonts w:hint="eastAsia"/>
          <w:lang w:eastAsia="zh-CN"/>
        </w:rPr>
        <w:t>1</w:t>
      </w:r>
      <w:r>
        <w:rPr>
          <w:lang w:eastAsia="zh-CN"/>
        </w:rPr>
        <w:t xml:space="preserve"> resolves the key issues </w:t>
      </w:r>
      <w:r>
        <w:rPr>
          <w:b/>
          <w:bCs/>
        </w:rPr>
        <w:t>#</w:t>
      </w:r>
      <w:r>
        <w:rPr>
          <w:rFonts w:hint="eastAsia"/>
          <w:lang w:val="en-US" w:eastAsia="zh-CN"/>
        </w:rPr>
        <w:t>4</w:t>
      </w:r>
      <w:r>
        <w:rPr>
          <w:lang w:eastAsia="zh-CN"/>
        </w:rPr>
        <w:t xml:space="preserve">a and </w:t>
      </w:r>
      <w:r>
        <w:rPr>
          <w:b/>
          <w:bCs/>
        </w:rPr>
        <w:t>#</w:t>
      </w:r>
      <w:r>
        <w:rPr>
          <w:rFonts w:hint="eastAsia"/>
          <w:lang w:val="en-US" w:eastAsia="zh-CN"/>
        </w:rPr>
        <w:t>4</w:t>
      </w:r>
      <w:r>
        <w:rPr>
          <w:lang w:eastAsia="zh-CN"/>
        </w:rPr>
        <w:t>b. The solution is based on</w:t>
      </w:r>
      <w:r>
        <w:rPr>
          <w:rFonts w:eastAsia="等线"/>
        </w:rPr>
        <w:t xml:space="preserve"> the current 3GPP PS Data Off Status information element define in TS 32.255 [</w:t>
      </w:r>
      <w:r>
        <w:rPr>
          <w:rFonts w:hint="eastAsia" w:eastAsia="等线"/>
          <w:lang w:eastAsia="zh-CN"/>
        </w:rPr>
        <w:t>10</w:t>
      </w:r>
      <w:r>
        <w:rPr>
          <w:rFonts w:eastAsia="等线"/>
        </w:rPr>
        <w:t>], received from the SMF the PS Data Off status can be determined, together with the Change of 3GPP PS Data off Status trigger defined in TS 32.255 [</w:t>
      </w:r>
      <w:r>
        <w:rPr>
          <w:rFonts w:hint="eastAsia" w:eastAsia="等线"/>
          <w:lang w:eastAsia="zh-CN"/>
        </w:rPr>
        <w:t>10</w:t>
      </w:r>
      <w:r>
        <w:rPr>
          <w:rFonts w:eastAsia="等线"/>
        </w:rPr>
        <w:t>].</w:t>
      </w:r>
    </w:p>
    <w:p>
      <w:pPr>
        <w:pStyle w:val="7"/>
      </w:pPr>
      <w:bookmarkStart w:id="433" w:name="_Toc9199"/>
      <w:bookmarkStart w:id="434" w:name="_Toc183587670"/>
      <w:bookmarkStart w:id="435" w:name="_Toc2449"/>
      <w:bookmarkStart w:id="436" w:name="_Toc11917"/>
      <w:bookmarkStart w:id="437" w:name="_Toc31082"/>
      <w:bookmarkStart w:id="438" w:name="_Toc30705"/>
      <w:r>
        <w:rPr>
          <w:rFonts w:hint="eastAsia" w:eastAsia="宋体"/>
          <w:lang w:eastAsia="zh-CN"/>
        </w:rPr>
        <w:t>5</w:t>
      </w:r>
      <w:r>
        <w:t>.</w:t>
      </w:r>
      <w:r>
        <w:rPr>
          <w:rFonts w:hint="eastAsia" w:eastAsia="宋体"/>
          <w:lang w:eastAsia="zh-CN"/>
        </w:rPr>
        <w:t>4</w:t>
      </w:r>
      <w:r>
        <w:t>.4.</w:t>
      </w:r>
      <w:r>
        <w:rPr>
          <w:rFonts w:hint="eastAsia" w:eastAsia="宋体"/>
          <w:lang w:eastAsia="zh-CN"/>
        </w:rPr>
        <w:t>1</w:t>
      </w:r>
      <w:r>
        <w:t>.</w:t>
      </w:r>
      <w:r>
        <w:rPr>
          <w:rFonts w:hint="eastAsia" w:eastAsia="宋体"/>
          <w:lang w:eastAsia="zh-CN"/>
        </w:rPr>
        <w:t>2</w:t>
      </w:r>
      <w:r>
        <w:tab/>
      </w:r>
      <w:r>
        <w:rPr>
          <w:rFonts w:hint="eastAsia" w:eastAsia="宋体"/>
          <w:lang w:eastAsia="zh-CN"/>
        </w:rPr>
        <w:t>D</w:t>
      </w:r>
      <w:r>
        <w:rPr>
          <w:rFonts w:hint="eastAsia"/>
        </w:rPr>
        <w:t>escription</w:t>
      </w:r>
      <w:bookmarkEnd w:id="433"/>
      <w:bookmarkEnd w:id="434"/>
      <w:bookmarkEnd w:id="435"/>
      <w:bookmarkEnd w:id="436"/>
      <w:bookmarkEnd w:id="437"/>
      <w:bookmarkEnd w:id="438"/>
    </w:p>
    <w:p>
      <w:pPr>
        <w:rPr>
          <w:rFonts w:eastAsia="等线"/>
        </w:rPr>
      </w:pPr>
      <w:r>
        <w:rPr>
          <w:lang w:eastAsia="zh-CN"/>
        </w:rPr>
        <w:t xml:space="preserve">If any charging information is received in the CHF with the </w:t>
      </w:r>
      <w:r>
        <w:rPr>
          <w:rFonts w:eastAsia="等线"/>
        </w:rPr>
        <w:t>3GPP PS Data Off Status set to Activated, all data usage reported should be rated this information considered.</w:t>
      </w:r>
    </w:p>
    <w:p>
      <w:pPr>
        <w:pStyle w:val="5"/>
        <w:rPr>
          <w:lang w:eastAsia="zh-CN"/>
        </w:rPr>
      </w:pPr>
      <w:bookmarkStart w:id="439" w:name="_Toc17873"/>
      <w:bookmarkStart w:id="440" w:name="_Toc14639"/>
      <w:bookmarkStart w:id="441" w:name="_Toc11058"/>
      <w:bookmarkStart w:id="442" w:name="_Toc22078"/>
      <w:bookmarkStart w:id="443" w:name="_Toc25295"/>
      <w:bookmarkStart w:id="444" w:name="_Toc183587671"/>
      <w:r>
        <w:rPr>
          <w:rFonts w:hint="eastAsia"/>
          <w:lang w:eastAsia="zh-CN"/>
        </w:rPr>
        <w:t>5.</w:t>
      </w:r>
      <w:r>
        <w:rPr>
          <w:lang w:eastAsia="zh-CN"/>
        </w:rPr>
        <w:t>4</w:t>
      </w:r>
      <w:r>
        <w:rPr>
          <w:rFonts w:hint="eastAsia"/>
          <w:lang w:eastAsia="zh-CN"/>
        </w:rPr>
        <w:t>.5</w:t>
      </w:r>
      <w:r>
        <w:rPr>
          <w:rFonts w:hint="eastAsia"/>
          <w:lang w:eastAsia="zh-CN"/>
        </w:rPr>
        <w:tab/>
      </w:r>
      <w:r>
        <w:rPr>
          <w:rFonts w:hint="eastAsia"/>
          <w:lang w:eastAsia="zh-CN"/>
        </w:rPr>
        <w:t>Evaluation</w:t>
      </w:r>
      <w:bookmarkEnd w:id="439"/>
      <w:bookmarkEnd w:id="440"/>
      <w:bookmarkEnd w:id="441"/>
      <w:bookmarkEnd w:id="442"/>
      <w:bookmarkEnd w:id="443"/>
      <w:bookmarkEnd w:id="444"/>
    </w:p>
    <w:p>
      <w:r>
        <w:rPr>
          <w:rFonts w:eastAsia="等线"/>
        </w:rPr>
        <w:t>Solution #</w:t>
      </w:r>
      <w:r>
        <w:rPr>
          <w:rFonts w:hint="eastAsia" w:eastAsia="等线"/>
          <w:lang w:val="en-US" w:eastAsia="zh-CN"/>
        </w:rPr>
        <w:t>4.</w:t>
      </w:r>
      <w:r>
        <w:rPr>
          <w:rFonts w:eastAsia="等线"/>
        </w:rPr>
        <w:t xml:space="preserve">1 proposed to reuse the information element </w:t>
      </w:r>
      <w:r>
        <w:rPr>
          <w:rFonts w:eastAsia="等线"/>
          <w:lang w:eastAsia="zh-CN"/>
        </w:rPr>
        <w:t xml:space="preserve">and the PS Data Off status trigger </w:t>
      </w:r>
      <w:r>
        <w:rPr>
          <w:rFonts w:eastAsia="等线"/>
        </w:rPr>
        <w:t>defined in TS </w:t>
      </w:r>
      <w:bookmarkStart w:id="445" w:name="MCCTEMPBM_00000023"/>
      <w:r>
        <w:rPr>
          <w:rFonts w:eastAsia="等线"/>
        </w:rPr>
        <w:t>32.255 [1</w:t>
      </w:r>
      <w:bookmarkEnd w:id="445"/>
      <w:r>
        <w:rPr>
          <w:rFonts w:eastAsia="等线"/>
        </w:rPr>
        <w:t>0]</w:t>
      </w:r>
      <w:r>
        <w:t xml:space="preserve"> when Services over IMS Data Channel as a part of </w:t>
      </w:r>
      <w:r>
        <w:rPr>
          <w:lang w:eastAsia="zh-CN"/>
        </w:rPr>
        <w:t>PS</w:t>
      </w:r>
      <w:r>
        <w:t xml:space="preserve"> Data Off Exempt Services.</w:t>
      </w:r>
    </w:p>
    <w:p>
      <w:pPr>
        <w:pStyle w:val="5"/>
      </w:pPr>
      <w:bookmarkStart w:id="446" w:name="_Toc12540"/>
      <w:bookmarkStart w:id="447" w:name="_Toc15517"/>
      <w:bookmarkStart w:id="448" w:name="_Toc31893"/>
      <w:bookmarkStart w:id="449" w:name="_Toc11012"/>
      <w:bookmarkStart w:id="450" w:name="_Toc21153"/>
      <w:r>
        <w:rPr>
          <w:rFonts w:hint="eastAsia"/>
          <w:lang w:eastAsia="zh-CN"/>
        </w:rPr>
        <w:t>5</w:t>
      </w:r>
      <w:r>
        <w:t>.</w:t>
      </w:r>
      <w:r>
        <w:rPr>
          <w:rFonts w:eastAsia="宋体"/>
          <w:lang w:val="en-US" w:eastAsia="zh-CN"/>
        </w:rPr>
        <w:t>4</w:t>
      </w:r>
      <w:r>
        <w:t>.</w:t>
      </w:r>
      <w:r>
        <w:rPr>
          <w:lang w:eastAsia="zh-CN"/>
        </w:rPr>
        <w:t>6</w:t>
      </w:r>
      <w:r>
        <w:tab/>
      </w:r>
      <w:r>
        <w:t>Conclusion</w:t>
      </w:r>
      <w:bookmarkEnd w:id="446"/>
      <w:bookmarkEnd w:id="447"/>
      <w:bookmarkEnd w:id="448"/>
      <w:bookmarkEnd w:id="449"/>
      <w:bookmarkEnd w:id="450"/>
    </w:p>
    <w:p>
      <w:pPr>
        <w:snapToGrid w:val="0"/>
        <w:spacing w:after="156" w:afterLines="50"/>
        <w:rPr>
          <w:rFonts w:eastAsia="Times New Roman"/>
          <w:lang w:eastAsia="zh-CN"/>
        </w:rPr>
      </w:pPr>
      <w:r>
        <w:rPr>
          <w:rFonts w:hint="eastAsia" w:eastAsia="Times New Roman"/>
          <w:lang w:eastAsia="zh-CN"/>
        </w:rPr>
        <w:t>Solution</w:t>
      </w:r>
      <w:r>
        <w:rPr>
          <w:rFonts w:eastAsia="Times New Roman"/>
          <w:lang w:eastAsia="zh-CN"/>
        </w:rPr>
        <w:t xml:space="preserve"> #</w:t>
      </w:r>
      <w:r>
        <w:rPr>
          <w:rFonts w:hint="eastAsia" w:eastAsia="Times New Roman"/>
          <w:lang w:val="en-US" w:eastAsia="zh-CN"/>
        </w:rPr>
        <w:t>4.</w:t>
      </w:r>
      <w:r>
        <w:rPr>
          <w:rFonts w:eastAsia="Times New Roman"/>
          <w:lang w:eastAsia="zh-CN"/>
        </w:rPr>
        <w:t>1 is the only solution and therefore selected to the normative work.</w:t>
      </w:r>
    </w:p>
    <w:p>
      <w:pPr>
        <w:pStyle w:val="4"/>
        <w:rPr>
          <w:highlight w:val="none"/>
        </w:rPr>
      </w:pPr>
      <w:bookmarkStart w:id="451" w:name="_Toc13405"/>
      <w:bookmarkStart w:id="452" w:name="_Toc10749"/>
      <w:bookmarkStart w:id="453" w:name="_Toc19716"/>
      <w:bookmarkStart w:id="454" w:name="_Toc10119"/>
      <w:bookmarkStart w:id="455" w:name="_Toc11420"/>
      <w:bookmarkStart w:id="456" w:name="_Toc18409"/>
      <w:r>
        <w:rPr>
          <w:rFonts w:hint="eastAsia"/>
          <w:highlight w:val="none"/>
          <w:lang w:eastAsia="zh-CN"/>
        </w:rPr>
        <w:t>5</w:t>
      </w:r>
      <w:r>
        <w:rPr>
          <w:highlight w:val="none"/>
        </w:rPr>
        <w:t>.</w:t>
      </w:r>
      <w:r>
        <w:rPr>
          <w:rFonts w:hint="eastAsia"/>
          <w:highlight w:val="none"/>
          <w:lang w:val="en-US" w:eastAsia="zh-CN"/>
        </w:rPr>
        <w:t>5</w:t>
      </w:r>
      <w:r>
        <w:rPr>
          <w:highlight w:val="none"/>
        </w:rPr>
        <w:tab/>
      </w:r>
      <w:r>
        <w:rPr>
          <w:highlight w:val="none"/>
        </w:rPr>
        <w:t xml:space="preserve">Topic </w:t>
      </w:r>
      <w:r>
        <w:rPr>
          <w:rFonts w:hint="eastAsia"/>
          <w:highlight w:val="none"/>
          <w:lang w:val="en-US" w:eastAsia="zh-CN"/>
        </w:rPr>
        <w:t>5</w:t>
      </w:r>
      <w:r>
        <w:rPr>
          <w:highlight w:val="none"/>
        </w:rPr>
        <w:t xml:space="preserve">: </w:t>
      </w:r>
      <w:r>
        <w:rPr>
          <w:rFonts w:hint="eastAsia"/>
          <w:highlight w:val="none"/>
        </w:rPr>
        <w:t xml:space="preserve">Support of </w:t>
      </w:r>
      <w:r>
        <w:rPr>
          <w:rFonts w:hint="eastAsia"/>
          <w:highlight w:val="none"/>
          <w:lang w:val="en-US" w:eastAsia="zh-CN"/>
        </w:rPr>
        <w:t>A</w:t>
      </w:r>
      <w:r>
        <w:rPr>
          <w:rFonts w:hint="eastAsia"/>
          <w:highlight w:val="none"/>
        </w:rPr>
        <w:t>vatar communication</w:t>
      </w:r>
      <w:bookmarkEnd w:id="451"/>
      <w:bookmarkEnd w:id="452"/>
      <w:bookmarkEnd w:id="453"/>
      <w:bookmarkEnd w:id="454"/>
      <w:bookmarkEnd w:id="455"/>
      <w:r>
        <w:rPr>
          <w:highlight w:val="none"/>
        </w:rPr>
        <w:t xml:space="preserve"> </w:t>
      </w:r>
    </w:p>
    <w:p>
      <w:pPr>
        <w:pStyle w:val="5"/>
        <w:rPr>
          <w:highlight w:val="none"/>
        </w:rPr>
      </w:pPr>
      <w:bookmarkStart w:id="457" w:name="_Toc12113"/>
      <w:bookmarkStart w:id="458" w:name="_Toc27327"/>
      <w:bookmarkStart w:id="459" w:name="_Toc8123"/>
      <w:bookmarkStart w:id="460" w:name="_Toc25318"/>
      <w:bookmarkStart w:id="461" w:name="_Toc31468"/>
      <w:r>
        <w:rPr>
          <w:rFonts w:hint="eastAsia"/>
          <w:highlight w:val="none"/>
          <w:lang w:eastAsia="zh-CN"/>
        </w:rPr>
        <w:t>5</w:t>
      </w:r>
      <w:r>
        <w:rPr>
          <w:highlight w:val="none"/>
        </w:rPr>
        <w:t>.</w:t>
      </w:r>
      <w:r>
        <w:rPr>
          <w:rFonts w:hint="eastAsia"/>
          <w:highlight w:val="none"/>
          <w:lang w:val="en-US" w:eastAsia="zh-CN"/>
        </w:rPr>
        <w:t>5</w:t>
      </w:r>
      <w:r>
        <w:rPr>
          <w:highlight w:val="none"/>
        </w:rPr>
        <w:t>.1</w:t>
      </w:r>
      <w:r>
        <w:rPr>
          <w:highlight w:val="none"/>
        </w:rPr>
        <w:tab/>
      </w:r>
      <w:r>
        <w:rPr>
          <w:highlight w:val="none"/>
        </w:rPr>
        <w:t>Use cases</w:t>
      </w:r>
      <w:bookmarkEnd w:id="457"/>
      <w:bookmarkEnd w:id="458"/>
      <w:bookmarkEnd w:id="459"/>
      <w:bookmarkEnd w:id="460"/>
      <w:bookmarkEnd w:id="461"/>
    </w:p>
    <w:p>
      <w:pPr>
        <w:pStyle w:val="6"/>
        <w:rPr>
          <w:highlight w:val="none"/>
          <w:lang w:eastAsia="zh-CN"/>
        </w:rPr>
      </w:pPr>
      <w:bookmarkStart w:id="462" w:name="_Toc5142"/>
      <w:bookmarkStart w:id="463" w:name="_Toc24548"/>
      <w:bookmarkStart w:id="464" w:name="_Toc29304"/>
      <w:bookmarkStart w:id="465" w:name="_Toc32284"/>
      <w:bookmarkStart w:id="466" w:name="_Toc27181"/>
      <w:r>
        <w:rPr>
          <w:rFonts w:hint="eastAsia"/>
          <w:highlight w:val="none"/>
          <w:lang w:eastAsia="zh-CN"/>
        </w:rPr>
        <w:t>5.</w:t>
      </w:r>
      <w:r>
        <w:rPr>
          <w:rFonts w:hint="eastAsia"/>
          <w:highlight w:val="none"/>
          <w:lang w:val="en-US" w:eastAsia="zh-CN"/>
        </w:rPr>
        <w:t>5</w:t>
      </w:r>
      <w:r>
        <w:rPr>
          <w:rFonts w:hint="eastAsia"/>
          <w:highlight w:val="none"/>
          <w:lang w:eastAsia="zh-CN"/>
        </w:rPr>
        <w:t>.1.1</w:t>
      </w:r>
      <w:r>
        <w:rPr>
          <w:rFonts w:hint="eastAsia"/>
          <w:highlight w:val="none"/>
          <w:lang w:eastAsia="zh-CN"/>
        </w:rPr>
        <w:tab/>
      </w:r>
      <w:r>
        <w:rPr>
          <w:rFonts w:hint="eastAsia"/>
          <w:highlight w:val="none"/>
          <w:lang w:eastAsia="zh-CN"/>
        </w:rPr>
        <w:t>Use case #</w:t>
      </w:r>
      <w:r>
        <w:rPr>
          <w:rFonts w:hint="eastAsia"/>
          <w:highlight w:val="none"/>
          <w:lang w:val="en-US" w:eastAsia="zh-CN"/>
        </w:rPr>
        <w:t>5</w:t>
      </w:r>
      <w:r>
        <w:rPr>
          <w:highlight w:val="none"/>
          <w:lang w:eastAsia="zh-CN"/>
        </w:rPr>
        <w:t>a</w:t>
      </w:r>
      <w:r>
        <w:rPr>
          <w:rFonts w:hint="eastAsia"/>
          <w:highlight w:val="none"/>
          <w:lang w:eastAsia="zh-CN"/>
        </w:rPr>
        <w:t xml:space="preserve">: </w:t>
      </w:r>
      <w:r>
        <w:rPr>
          <w:rFonts w:hint="eastAsia"/>
          <w:highlight w:val="none"/>
          <w:lang w:val="en-US" w:eastAsia="zh-CN"/>
        </w:rPr>
        <w:t>N</w:t>
      </w:r>
      <w:r>
        <w:rPr>
          <w:rFonts w:hint="eastAsia"/>
          <w:highlight w:val="none"/>
          <w:lang w:eastAsia="zh-CN"/>
        </w:rPr>
        <w:t>etwork centric IMS Avatar communication</w:t>
      </w:r>
      <w:bookmarkEnd w:id="462"/>
      <w:bookmarkEnd w:id="463"/>
      <w:bookmarkEnd w:id="464"/>
      <w:bookmarkEnd w:id="465"/>
      <w:bookmarkEnd w:id="466"/>
    </w:p>
    <w:p>
      <w:pPr>
        <w:rPr>
          <w:rFonts w:ascii="Times New Roman" w:hAnsi="Times New Roman" w:eastAsia="宋体" w:cs="Times New Roman"/>
          <w:i w:val="0"/>
          <w:iCs w:val="0"/>
          <w:caps w:val="0"/>
          <w:color w:val="060607"/>
          <w:spacing w:val="0"/>
          <w:sz w:val="20"/>
          <w:szCs w:val="20"/>
          <w:highlight w:val="none"/>
          <w:shd w:val="clear" w:fill="FFFFFF"/>
          <w:lang w:eastAsia="zh-CN"/>
        </w:rPr>
      </w:pPr>
      <w:r>
        <w:rPr>
          <w:highlight w:val="none"/>
          <w:lang w:eastAsia="zh-CN"/>
        </w:rPr>
        <w:t>According to TS 23.228 </w:t>
      </w:r>
      <w:r>
        <w:rPr>
          <w:rFonts w:hint="eastAsia"/>
          <w:highlight w:val="none"/>
          <w:lang w:eastAsia="zh-CN"/>
        </w:rPr>
        <w:t>[5</w:t>
      </w:r>
      <w:r>
        <w:rPr>
          <w:highlight w:val="none"/>
          <w:lang w:eastAsia="zh-CN"/>
        </w:rPr>
        <w:t>] Annex AC.</w:t>
      </w:r>
      <w:r>
        <w:rPr>
          <w:rFonts w:hint="eastAsia"/>
          <w:highlight w:val="none"/>
          <w:lang w:val="en-US" w:eastAsia="zh-CN"/>
        </w:rPr>
        <w:t>11</w:t>
      </w:r>
      <w:r>
        <w:rPr>
          <w:highlight w:val="none"/>
          <w:lang w:eastAsia="zh-CN"/>
        </w:rPr>
        <w:t xml:space="preserve">, </w:t>
      </w:r>
      <w:r>
        <w:rPr>
          <w:rFonts w:hint="eastAsia"/>
          <w:highlight w:val="none"/>
          <w:lang w:val="en-US" w:eastAsia="zh-CN"/>
        </w:rPr>
        <w:t>f</w:t>
      </w:r>
      <w:r>
        <w:rPr>
          <w:highlight w:val="none"/>
          <w:lang w:eastAsia="zh-CN"/>
        </w:rPr>
        <w:t>or Avatar communication over the IMS data channel, the UE downloads a list of Avatar ID(s), which identify Avatar Representations and/or associated information, such as user selection preferences for avatar calls. Once the user selects an Avatar ID for an avatar call, the corresponding Avatar Representation may be provided from the BAR to the MF. It can then be transferred to the local UE (</w:t>
      </w:r>
      <w:r>
        <w:rPr>
          <w:rFonts w:hint="eastAsia"/>
          <w:highlight w:val="none"/>
          <w:lang w:eastAsia="zh-CN"/>
        </w:rPr>
        <w:t>if not locally available</w:t>
      </w:r>
      <w:r>
        <w:rPr>
          <w:highlight w:val="none"/>
          <w:lang w:eastAsia="zh-CN"/>
        </w:rPr>
        <w:t>) and/or to the remote UE via the application data channel, depending on the rendering mode.</w:t>
      </w:r>
      <w:r>
        <w:rPr>
          <w:rFonts w:hint="default"/>
          <w:highlight w:val="none"/>
          <w:lang w:val="en-US" w:eastAsia="zh-CN"/>
        </w:rPr>
        <w:t xml:space="preserve"> </w:t>
      </w:r>
      <w:r>
        <w:rPr>
          <w:rFonts w:ascii="Times New Roman" w:hAnsi="Times New Roman" w:eastAsia="宋体" w:cs="Times New Roman"/>
          <w:i w:val="0"/>
          <w:iCs w:val="0"/>
          <w:caps w:val="0"/>
          <w:spacing w:val="0"/>
          <w:sz w:val="20"/>
          <w:szCs w:val="20"/>
          <w:highlight w:val="none"/>
          <w:shd w:val="clear"/>
          <w:lang w:eastAsia="zh-CN"/>
        </w:rPr>
        <w:t>The avatar media rendering process supports a network rendering mode, in which the network processes the Avatar Representation along with the animation data.</w:t>
      </w:r>
    </w:p>
    <w:p>
      <w:pPr>
        <w:rPr>
          <w:rFonts w:hint="eastAsia" w:ascii="Times New Roman" w:hAnsi="Times New Roman" w:eastAsia="宋体" w:cs="Times New Roman"/>
          <w:i w:val="0"/>
          <w:iCs w:val="0"/>
          <w:caps w:val="0"/>
          <w:color w:val="060607"/>
          <w:spacing w:val="0"/>
          <w:sz w:val="20"/>
          <w:szCs w:val="20"/>
          <w:highlight w:val="none"/>
          <w:shd w:val="clear" w:fill="FFFFFF"/>
          <w:lang w:eastAsia="zh-CN"/>
        </w:rPr>
      </w:pPr>
      <w:r>
        <w:rPr>
          <w:rFonts w:hint="eastAsia" w:ascii="Times New Roman" w:hAnsi="Times New Roman" w:eastAsia="宋体" w:cs="Times New Roman"/>
          <w:i w:val="0"/>
          <w:iCs w:val="0"/>
          <w:caps w:val="0"/>
          <w:color w:val="060607"/>
          <w:spacing w:val="0"/>
          <w:sz w:val="20"/>
          <w:szCs w:val="20"/>
          <w:highlight w:val="none"/>
          <w:shd w:val="clear" w:fill="FFFFFF"/>
          <w:lang w:eastAsia="zh-CN"/>
        </w:rPr>
        <w:t xml:space="preserve">Avatar communication is based on the IMS data channel, and specific </w:t>
      </w:r>
      <w:r>
        <w:rPr>
          <w:rFonts w:hint="eastAsia"/>
          <w:highlight w:val="none"/>
          <w:lang w:val="en-US" w:eastAsia="zh-CN"/>
        </w:rPr>
        <w:t>charging information</w:t>
      </w:r>
      <w:r>
        <w:rPr>
          <w:rFonts w:hint="eastAsia" w:ascii="Times New Roman" w:hAnsi="Times New Roman" w:eastAsia="宋体" w:cs="Times New Roman"/>
          <w:i w:val="0"/>
          <w:iCs w:val="0"/>
          <w:caps w:val="0"/>
          <w:color w:val="060607"/>
          <w:spacing w:val="0"/>
          <w:sz w:val="20"/>
          <w:szCs w:val="20"/>
          <w:highlight w:val="none"/>
          <w:shd w:val="clear" w:fill="FFFFFF"/>
          <w:lang w:eastAsia="zh-CN"/>
        </w:rPr>
        <w:t xml:space="preserve"> to Avatar communication can be used for charging purposes. </w:t>
      </w:r>
    </w:p>
    <w:p>
      <w:pPr>
        <w:pStyle w:val="111"/>
        <w:rPr>
          <w:rFonts w:hint="eastAsia" w:ascii="Times New Roman" w:hAnsi="Times New Roman" w:eastAsia="宋体" w:cs="Times New Roman"/>
          <w:i w:val="0"/>
          <w:iCs w:val="0"/>
          <w:caps w:val="0"/>
          <w:color w:val="060607"/>
          <w:spacing w:val="0"/>
          <w:sz w:val="20"/>
          <w:szCs w:val="20"/>
          <w:highlight w:val="none"/>
          <w:shd w:val="clear" w:fill="FFFFFF"/>
          <w:lang w:eastAsia="zh-CN"/>
        </w:rPr>
      </w:pPr>
      <w:r>
        <w:rPr>
          <w:highlight w:val="none"/>
        </w:rPr>
        <w:t>-</w:t>
      </w:r>
      <w:r>
        <w:rPr>
          <w:highlight w:val="none"/>
        </w:rPr>
        <w:tab/>
      </w:r>
      <w:r>
        <w:rPr>
          <w:rFonts w:hint="eastAsia"/>
          <w:highlight w:val="none"/>
        </w:rPr>
        <w:t>Avatar M</w:t>
      </w:r>
      <w:r>
        <w:rPr>
          <w:rFonts w:hint="eastAsia"/>
          <w:color w:val="060607"/>
          <w:highlight w:val="none"/>
          <w:shd w:val="clear" w:fill="FFFFFF"/>
          <w:lang w:eastAsia="zh-CN"/>
        </w:rPr>
        <w:t>edia Type：</w:t>
      </w:r>
      <w:r>
        <w:rPr>
          <w:rFonts w:hint="eastAsia" w:ascii="Times New Roman" w:hAnsi="Times New Roman" w:eastAsia="宋体" w:cs="Times New Roman"/>
          <w:i w:val="0"/>
          <w:iCs w:val="0"/>
          <w:caps w:val="0"/>
          <w:color w:val="060607"/>
          <w:spacing w:val="0"/>
          <w:sz w:val="20"/>
          <w:szCs w:val="20"/>
          <w:highlight w:val="none"/>
          <w:shd w:val="clear" w:fill="FFFFFF"/>
          <w:lang w:eastAsia="zh-CN"/>
        </w:rPr>
        <w:t>Avatar communication can be charged based on the duration of Avatar communication service usage. With the distinction of Avatar media types, operators can set different charging rates for DC</w:t>
      </w:r>
      <w:r>
        <w:rPr>
          <w:rFonts w:hint="eastAsia" w:cs="Times New Roman"/>
          <w:i w:val="0"/>
          <w:iCs w:val="0"/>
          <w:caps w:val="0"/>
          <w:color w:val="060607"/>
          <w:spacing w:val="0"/>
          <w:sz w:val="20"/>
          <w:szCs w:val="20"/>
          <w:highlight w:val="none"/>
          <w:shd w:val="clear" w:fill="FFFFFF"/>
          <w:lang w:val="en-US" w:eastAsia="zh-CN"/>
        </w:rPr>
        <w:t xml:space="preserve"> </w:t>
      </w:r>
      <w:r>
        <w:rPr>
          <w:rFonts w:hint="eastAsia" w:ascii="Times New Roman" w:hAnsi="Times New Roman" w:eastAsia="宋体" w:cs="Times New Roman"/>
          <w:i w:val="0"/>
          <w:iCs w:val="0"/>
          <w:caps w:val="0"/>
          <w:color w:val="060607"/>
          <w:spacing w:val="0"/>
          <w:sz w:val="20"/>
          <w:szCs w:val="20"/>
          <w:highlight w:val="none"/>
          <w:shd w:val="clear" w:fill="FFFFFF"/>
          <w:lang w:eastAsia="zh-CN"/>
        </w:rPr>
        <w:t>and Avatar communication.</w:t>
      </w:r>
    </w:p>
    <w:p>
      <w:pPr>
        <w:pStyle w:val="111"/>
        <w:rPr>
          <w:rFonts w:hint="default"/>
          <w:highlight w:val="none"/>
          <w:lang w:val="en-US"/>
        </w:rPr>
      </w:pPr>
      <w:r>
        <w:rPr>
          <w:highlight w:val="none"/>
        </w:rPr>
        <w:t>-</w:t>
      </w:r>
      <w:r>
        <w:rPr>
          <w:highlight w:val="none"/>
        </w:rPr>
        <w:tab/>
      </w:r>
      <w:r>
        <w:rPr>
          <w:rFonts w:hint="default"/>
          <w:highlight w:val="none"/>
          <w:lang w:eastAsia="zh-CN"/>
        </w:rPr>
        <w:t>Avatar ID</w:t>
      </w:r>
      <w:r>
        <w:rPr>
          <w:rFonts w:hint="eastAsia"/>
          <w:highlight w:val="none"/>
          <w:lang w:val="en-US" w:eastAsia="zh-CN"/>
        </w:rPr>
        <w:t>: Different prices can be applied for charging based on the specific Avatar ID associated with different Avatar Representation.</w:t>
      </w:r>
    </w:p>
    <w:p>
      <w:pPr>
        <w:rPr>
          <w:highlight w:val="none"/>
          <w:lang w:eastAsia="zh-CN"/>
        </w:rPr>
      </w:pPr>
      <w:r>
        <w:rPr>
          <w:highlight w:val="none"/>
          <w:lang w:eastAsia="zh-CN"/>
        </w:rPr>
        <w:t>The charging party</w:t>
      </w:r>
      <w:r>
        <w:rPr>
          <w:rFonts w:hint="eastAsia"/>
          <w:highlight w:val="none"/>
          <w:lang w:eastAsia="zh-CN"/>
        </w:rPr>
        <w:t>: IMS operator who charge the serving End User for Avatar communication service usage because it provides Avatar communication service and performs avatar animation</w:t>
      </w:r>
      <w:r>
        <w:rPr>
          <w:highlight w:val="none"/>
          <w:lang w:eastAsia="zh-CN"/>
        </w:rPr>
        <w:t xml:space="preserve">. </w:t>
      </w:r>
    </w:p>
    <w:p>
      <w:pPr>
        <w:rPr>
          <w:highlight w:val="none"/>
          <w:lang w:eastAsia="zh-CN"/>
        </w:rPr>
      </w:pPr>
      <w:r>
        <w:rPr>
          <w:highlight w:val="none"/>
          <w:lang w:eastAsia="zh-CN"/>
        </w:rPr>
        <w:t>The charged party</w:t>
      </w:r>
      <w:r>
        <w:rPr>
          <w:rFonts w:hint="eastAsia"/>
          <w:highlight w:val="none"/>
          <w:lang w:eastAsia="zh-CN"/>
        </w:rPr>
        <w:t>: A serving End User who used Avatar communication service</w:t>
      </w:r>
      <w:r>
        <w:rPr>
          <w:highlight w:val="none"/>
          <w:lang w:eastAsia="zh-CN"/>
        </w:rPr>
        <w:t>.</w:t>
      </w:r>
    </w:p>
    <w:p>
      <w:pPr>
        <w:rPr>
          <w:highlight w:val="none"/>
        </w:rPr>
      </w:pPr>
      <w:r>
        <w:rPr>
          <w:rFonts w:hint="eastAsia"/>
          <w:highlight w:val="none"/>
          <w:lang w:eastAsia="zh-CN"/>
        </w:rPr>
        <w:t xml:space="preserve">The </w:t>
      </w:r>
      <w:r>
        <w:rPr>
          <w:highlight w:val="none"/>
          <w:lang w:eastAsia="zh-CN"/>
        </w:rPr>
        <w:t xml:space="preserve">potential </w:t>
      </w:r>
      <w:r>
        <w:rPr>
          <w:rFonts w:hint="eastAsia"/>
          <w:highlight w:val="none"/>
          <w:lang w:eastAsia="zh-CN"/>
        </w:rPr>
        <w:t xml:space="preserve">charging requirement for this </w:t>
      </w:r>
      <w:r>
        <w:rPr>
          <w:rFonts w:hint="eastAsia"/>
          <w:highlight w:val="none"/>
          <w:lang w:val="en-US" w:eastAsia="zh-CN"/>
        </w:rPr>
        <w:t>use case</w:t>
      </w:r>
      <w:r>
        <w:rPr>
          <w:rFonts w:hint="eastAsia"/>
          <w:highlight w:val="none"/>
          <w:lang w:eastAsia="zh-CN"/>
        </w:rPr>
        <w:t xml:space="preserve"> </w:t>
      </w:r>
      <w:r>
        <w:rPr>
          <w:rFonts w:hint="eastAsia"/>
          <w:highlight w:val="none"/>
          <w:lang w:val="en-US" w:eastAsia="zh-CN"/>
        </w:rPr>
        <w:t>is</w:t>
      </w:r>
      <w:r>
        <w:rPr>
          <w:rFonts w:hint="eastAsia"/>
          <w:highlight w:val="none"/>
          <w:lang w:eastAsia="zh-CN"/>
        </w:rPr>
        <w:t>: REQ-NG_RTC_CH_</w:t>
      </w:r>
      <w:r>
        <w:rPr>
          <w:rFonts w:hint="eastAsia"/>
          <w:highlight w:val="none"/>
          <w:lang w:val="en-US" w:eastAsia="zh-CN"/>
        </w:rPr>
        <w:t>NCIAC</w:t>
      </w:r>
      <w:r>
        <w:rPr>
          <w:rFonts w:hint="eastAsia"/>
          <w:highlight w:val="none"/>
          <w:lang w:eastAsia="zh-CN"/>
        </w:rPr>
        <w:t>-01</w:t>
      </w:r>
      <w:r>
        <w:rPr>
          <w:highlight w:val="none"/>
        </w:rPr>
        <w:t>.</w:t>
      </w:r>
    </w:p>
    <w:p>
      <w:pPr>
        <w:pStyle w:val="5"/>
        <w:rPr>
          <w:highlight w:val="none"/>
          <w:lang w:eastAsia="zh-CN"/>
        </w:rPr>
      </w:pPr>
      <w:bookmarkStart w:id="467" w:name="_Toc32645"/>
      <w:bookmarkStart w:id="468" w:name="_Toc22556"/>
      <w:bookmarkStart w:id="469" w:name="_Toc21795"/>
      <w:bookmarkStart w:id="470" w:name="_Toc20167"/>
      <w:bookmarkStart w:id="471" w:name="_Toc3885"/>
      <w:r>
        <w:rPr>
          <w:rFonts w:hint="eastAsia"/>
          <w:highlight w:val="none"/>
          <w:lang w:eastAsia="zh-CN"/>
        </w:rPr>
        <w:t>5.</w:t>
      </w:r>
      <w:r>
        <w:rPr>
          <w:rFonts w:hint="eastAsia"/>
          <w:highlight w:val="none"/>
          <w:lang w:val="en-US" w:eastAsia="zh-CN"/>
        </w:rPr>
        <w:t>5</w:t>
      </w:r>
      <w:r>
        <w:rPr>
          <w:rFonts w:hint="eastAsia"/>
          <w:highlight w:val="none"/>
          <w:lang w:eastAsia="zh-CN"/>
        </w:rPr>
        <w:t>.2</w:t>
      </w:r>
      <w:r>
        <w:rPr>
          <w:rFonts w:hint="eastAsia"/>
          <w:highlight w:val="none"/>
          <w:lang w:eastAsia="zh-CN"/>
        </w:rPr>
        <w:tab/>
      </w:r>
      <w:r>
        <w:rPr>
          <w:rFonts w:hint="eastAsia"/>
          <w:highlight w:val="none"/>
          <w:lang w:eastAsia="zh-CN"/>
        </w:rPr>
        <w:t>Potential charging requirements</w:t>
      </w:r>
      <w:bookmarkEnd w:id="467"/>
      <w:bookmarkEnd w:id="468"/>
      <w:bookmarkEnd w:id="469"/>
      <w:bookmarkEnd w:id="470"/>
      <w:bookmarkEnd w:id="471"/>
    </w:p>
    <w:p>
      <w:pPr>
        <w:rPr>
          <w:rFonts w:hint="default"/>
          <w:highlight w:val="none"/>
          <w:lang w:val="en-US" w:eastAsia="zh-CN"/>
        </w:rPr>
      </w:pPr>
      <w:r>
        <w:rPr>
          <w:rFonts w:hint="eastAsia"/>
          <w:b/>
          <w:highlight w:val="none"/>
          <w:lang w:eastAsia="zh-CN"/>
        </w:rPr>
        <w:t>REQ-NG_RTC_CH_</w:t>
      </w:r>
      <w:r>
        <w:rPr>
          <w:rFonts w:hint="eastAsia"/>
          <w:b/>
          <w:highlight w:val="none"/>
          <w:lang w:val="en-US" w:eastAsia="zh-CN"/>
        </w:rPr>
        <w:t>NCIAC</w:t>
      </w:r>
      <w:r>
        <w:rPr>
          <w:rFonts w:hint="eastAsia"/>
          <w:b/>
          <w:highlight w:val="none"/>
          <w:lang w:eastAsia="zh-CN"/>
        </w:rPr>
        <w:t>-01</w:t>
      </w:r>
      <w:r>
        <w:rPr>
          <w:b/>
          <w:highlight w:val="none"/>
          <w:lang w:eastAsia="zh-CN"/>
        </w:rPr>
        <w:t>:</w:t>
      </w:r>
      <w:r>
        <w:rPr>
          <w:highlight w:val="none"/>
        </w:rPr>
        <w:t xml:space="preserve"> </w:t>
      </w:r>
      <w:r>
        <w:rPr>
          <w:color w:val="000000"/>
          <w:highlight w:val="none"/>
        </w:rPr>
        <w:t xml:space="preserve">The </w:t>
      </w:r>
      <w:r>
        <w:rPr>
          <w:rFonts w:hint="eastAsia"/>
          <w:color w:val="000000"/>
          <w:highlight w:val="none"/>
          <w:lang w:eastAsia="zh-CN"/>
        </w:rPr>
        <w:t>IMS</w:t>
      </w:r>
      <w:r>
        <w:rPr>
          <w:color w:val="000000"/>
          <w:highlight w:val="none"/>
          <w:lang w:eastAsia="zh-CN"/>
        </w:rPr>
        <w:t xml:space="preserve"> should support converged charging for</w:t>
      </w:r>
      <w:r>
        <w:rPr>
          <w:rFonts w:hint="eastAsia"/>
          <w:color w:val="000000"/>
          <w:highlight w:val="none"/>
          <w:lang w:val="en-US" w:eastAsia="zh-CN"/>
        </w:rPr>
        <w:t xml:space="preserve"> network centric </w:t>
      </w:r>
      <w:r>
        <w:rPr>
          <w:rFonts w:hint="eastAsia" w:eastAsiaTheme="minorEastAsia"/>
          <w:highlight w:val="none"/>
          <w:lang w:val="en-US" w:eastAsia="zh-CN"/>
        </w:rPr>
        <w:t>IMS Avatar communication</w:t>
      </w:r>
      <w:r>
        <w:rPr>
          <w:rFonts w:hint="eastAsia" w:cs="Times New Roman"/>
          <w:i w:val="0"/>
          <w:iCs w:val="0"/>
          <w:caps w:val="0"/>
          <w:spacing w:val="0"/>
          <w:sz w:val="20"/>
          <w:szCs w:val="20"/>
          <w:highlight w:val="none"/>
          <w:shd w:val="clear"/>
          <w:lang w:val="en-US" w:eastAsia="zh-CN"/>
        </w:rPr>
        <w:t>.</w:t>
      </w:r>
    </w:p>
    <w:p>
      <w:pPr>
        <w:pStyle w:val="5"/>
        <w:rPr>
          <w:highlight w:val="none"/>
          <w:lang w:eastAsia="zh-CN"/>
        </w:rPr>
      </w:pPr>
      <w:bookmarkStart w:id="472" w:name="_Toc30837"/>
      <w:bookmarkStart w:id="473" w:name="_Toc5283"/>
      <w:bookmarkStart w:id="474" w:name="_Toc14954"/>
      <w:bookmarkStart w:id="475" w:name="_Toc10228"/>
      <w:bookmarkStart w:id="476" w:name="_Toc25664"/>
      <w:r>
        <w:rPr>
          <w:rFonts w:hint="eastAsia"/>
          <w:highlight w:val="none"/>
          <w:lang w:eastAsia="zh-CN"/>
        </w:rPr>
        <w:t>5.</w:t>
      </w:r>
      <w:r>
        <w:rPr>
          <w:rFonts w:hint="eastAsia"/>
          <w:highlight w:val="none"/>
          <w:lang w:val="en-US" w:eastAsia="zh-CN"/>
        </w:rPr>
        <w:t>5</w:t>
      </w:r>
      <w:r>
        <w:rPr>
          <w:rFonts w:hint="eastAsia"/>
          <w:highlight w:val="none"/>
          <w:lang w:eastAsia="zh-CN"/>
        </w:rPr>
        <w:t>.3</w:t>
      </w:r>
      <w:r>
        <w:rPr>
          <w:rFonts w:hint="eastAsia"/>
          <w:highlight w:val="none"/>
          <w:lang w:eastAsia="zh-CN"/>
        </w:rPr>
        <w:tab/>
      </w:r>
      <w:r>
        <w:rPr>
          <w:rFonts w:hint="eastAsia"/>
          <w:highlight w:val="none"/>
          <w:lang w:eastAsia="zh-CN"/>
        </w:rPr>
        <w:t>Key issues</w:t>
      </w:r>
      <w:bookmarkEnd w:id="472"/>
      <w:bookmarkEnd w:id="473"/>
      <w:bookmarkEnd w:id="474"/>
      <w:bookmarkEnd w:id="475"/>
      <w:bookmarkEnd w:id="476"/>
    </w:p>
    <w:p>
      <w:pPr>
        <w:rPr>
          <w:color w:val="000000"/>
          <w:highlight w:val="none"/>
          <w:lang w:eastAsia="zh-CN"/>
        </w:rPr>
      </w:pPr>
      <w:r>
        <w:rPr>
          <w:color w:val="000000"/>
          <w:highlight w:val="none"/>
          <w:lang w:eastAsia="zh-CN"/>
        </w:rPr>
        <w:t>Th</w:t>
      </w:r>
      <w:r>
        <w:rPr>
          <w:rFonts w:hint="eastAsia"/>
          <w:color w:val="000000"/>
          <w:highlight w:val="none"/>
          <w:lang w:eastAsia="zh-CN"/>
        </w:rPr>
        <w:t>e</w:t>
      </w:r>
      <w:r>
        <w:rPr>
          <w:color w:val="000000"/>
          <w:highlight w:val="none"/>
          <w:lang w:eastAsia="zh-CN"/>
        </w:rPr>
        <w:t xml:space="preserve"> key issue</w:t>
      </w:r>
      <w:r>
        <w:rPr>
          <w:rFonts w:hint="eastAsia"/>
          <w:color w:val="000000"/>
          <w:highlight w:val="none"/>
          <w:lang w:eastAsia="zh-CN"/>
        </w:rPr>
        <w:t>s</w:t>
      </w:r>
      <w:r>
        <w:rPr>
          <w:color w:val="000000"/>
          <w:highlight w:val="none"/>
          <w:lang w:eastAsia="zh-CN"/>
        </w:rPr>
        <w:t xml:space="preserve"> </w:t>
      </w:r>
      <w:r>
        <w:rPr>
          <w:rFonts w:hint="eastAsia"/>
          <w:color w:val="000000"/>
          <w:highlight w:val="none"/>
          <w:lang w:eastAsia="zh-CN"/>
        </w:rPr>
        <w:t>are</w:t>
      </w:r>
      <w:r>
        <w:rPr>
          <w:color w:val="000000"/>
          <w:highlight w:val="none"/>
        </w:rPr>
        <w:t xml:space="preserve"> for investigating</w:t>
      </w:r>
      <w:r>
        <w:rPr>
          <w:color w:val="000000"/>
          <w:highlight w:val="none"/>
          <w:lang w:eastAsia="zh-CN"/>
        </w:rPr>
        <w:t xml:space="preserve"> how to support </w:t>
      </w:r>
      <w:r>
        <w:rPr>
          <w:rFonts w:hint="eastAsia"/>
          <w:color w:val="000000"/>
          <w:highlight w:val="none"/>
          <w:lang w:eastAsia="zh-CN"/>
        </w:rPr>
        <w:t>converged charging</w:t>
      </w:r>
      <w:r>
        <w:rPr>
          <w:color w:val="000000"/>
          <w:highlight w:val="none"/>
          <w:lang w:eastAsia="zh-CN"/>
        </w:rPr>
        <w:t xml:space="preserve"> </w:t>
      </w:r>
      <w:r>
        <w:rPr>
          <w:rFonts w:eastAsiaTheme="minorEastAsia"/>
          <w:highlight w:val="none"/>
          <w:lang w:eastAsia="zh-CN"/>
        </w:rPr>
        <w:t xml:space="preserve">for </w:t>
      </w:r>
      <w:r>
        <w:rPr>
          <w:rFonts w:hint="eastAsia" w:eastAsiaTheme="minorEastAsia"/>
          <w:highlight w:val="none"/>
          <w:lang w:val="en-US" w:eastAsia="zh-CN"/>
        </w:rPr>
        <w:t xml:space="preserve">network centric IMS Avatar communication </w:t>
      </w:r>
      <w:r>
        <w:rPr>
          <w:color w:val="000000"/>
          <w:highlight w:val="none"/>
        </w:rPr>
        <w:t xml:space="preserve">considering </w:t>
      </w:r>
      <w:r>
        <w:rPr>
          <w:rFonts w:hint="eastAsia"/>
          <w:highlight w:val="none"/>
          <w:lang w:eastAsia="zh-CN"/>
        </w:rPr>
        <w:t>REQ-NG_RTC_CH_</w:t>
      </w:r>
      <w:r>
        <w:rPr>
          <w:rFonts w:hint="eastAsia"/>
          <w:highlight w:val="none"/>
          <w:lang w:val="en-US" w:eastAsia="zh-CN"/>
        </w:rPr>
        <w:t>NCIAC</w:t>
      </w:r>
      <w:r>
        <w:rPr>
          <w:rFonts w:hint="eastAsia"/>
          <w:highlight w:val="none"/>
          <w:lang w:eastAsia="zh-CN"/>
        </w:rPr>
        <w:t>-01</w:t>
      </w:r>
      <w:r>
        <w:rPr>
          <w:color w:val="000000"/>
          <w:highlight w:val="none"/>
        </w:rPr>
        <w:t>.</w:t>
      </w:r>
      <w:r>
        <w:rPr>
          <w:color w:val="000000"/>
          <w:highlight w:val="none"/>
          <w:lang w:eastAsia="zh-CN"/>
        </w:rPr>
        <w:t xml:space="preserve"> </w:t>
      </w:r>
      <w:r>
        <w:rPr>
          <w:color w:val="000000"/>
          <w:highlight w:val="none"/>
        </w:rPr>
        <w:t>This investigation</w:t>
      </w:r>
      <w:r>
        <w:rPr>
          <w:color w:val="000000"/>
          <w:highlight w:val="none"/>
          <w:lang w:eastAsia="zh-CN"/>
        </w:rPr>
        <w:t xml:space="preserve"> covers the following:</w:t>
      </w:r>
    </w:p>
    <w:p>
      <w:pPr>
        <w:pStyle w:val="111"/>
        <w:rPr>
          <w:color w:val="000000"/>
          <w:highlight w:val="none"/>
          <w:lang w:eastAsia="zh-CN"/>
        </w:rPr>
      </w:pPr>
      <w:r>
        <w:rPr>
          <w:color w:val="000000"/>
          <w:highlight w:val="none"/>
          <w:lang w:eastAsia="zh-CN"/>
        </w:rPr>
        <w:t>-</w:t>
      </w:r>
      <w:r>
        <w:rPr>
          <w:color w:val="000000"/>
          <w:highlight w:val="none"/>
          <w:lang w:eastAsia="zh-CN"/>
        </w:rPr>
        <w:tab/>
      </w:r>
      <w:r>
        <w:rPr>
          <w:b/>
          <w:bCs/>
          <w:highlight w:val="none"/>
        </w:rPr>
        <w:t>Key Issue #</w:t>
      </w:r>
      <w:r>
        <w:rPr>
          <w:rFonts w:hint="eastAsia" w:eastAsia="宋体"/>
          <w:b/>
          <w:bCs/>
          <w:highlight w:val="none"/>
          <w:lang w:val="en-US" w:eastAsia="zh-CN"/>
        </w:rPr>
        <w:t>5</w:t>
      </w:r>
      <w:r>
        <w:rPr>
          <w:b/>
          <w:bCs/>
          <w:highlight w:val="none"/>
        </w:rPr>
        <w:t xml:space="preserve">a: </w:t>
      </w:r>
      <w:r>
        <w:rPr>
          <w:highlight w:val="none"/>
        </w:rPr>
        <w:t>I</w:t>
      </w:r>
      <w:r>
        <w:rPr>
          <w:color w:val="000000"/>
          <w:highlight w:val="none"/>
        </w:rPr>
        <w:t>dentification of the</w:t>
      </w:r>
      <w:r>
        <w:rPr>
          <w:color w:val="000000"/>
          <w:highlight w:val="none"/>
          <w:lang w:eastAsia="zh-CN"/>
        </w:rPr>
        <w:t xml:space="preserve"> charging information for </w:t>
      </w:r>
      <w:r>
        <w:rPr>
          <w:rFonts w:hint="eastAsia"/>
          <w:color w:val="000000"/>
          <w:highlight w:val="none"/>
          <w:lang w:eastAsia="zh-CN"/>
        </w:rPr>
        <w:t>converged charging</w:t>
      </w:r>
      <w:r>
        <w:rPr>
          <w:color w:val="000000"/>
          <w:highlight w:val="none"/>
          <w:lang w:eastAsia="zh-CN"/>
        </w:rPr>
        <w:t xml:space="preserve"> </w:t>
      </w:r>
      <w:r>
        <w:rPr>
          <w:rFonts w:hint="eastAsia"/>
          <w:color w:val="000000"/>
          <w:highlight w:val="none"/>
          <w:lang w:eastAsia="zh-CN"/>
        </w:rPr>
        <w:t xml:space="preserve">for </w:t>
      </w:r>
      <w:r>
        <w:rPr>
          <w:rFonts w:hint="eastAsia" w:eastAsiaTheme="minorEastAsia"/>
          <w:highlight w:val="none"/>
          <w:lang w:val="en-US" w:eastAsia="zh-CN"/>
        </w:rPr>
        <w:t>network centric IMS Avatar communication</w:t>
      </w:r>
      <w:r>
        <w:rPr>
          <w:color w:val="000000"/>
          <w:highlight w:val="none"/>
          <w:lang w:eastAsia="zh-CN"/>
        </w:rPr>
        <w:t>;</w:t>
      </w:r>
    </w:p>
    <w:p>
      <w:pPr>
        <w:pStyle w:val="111"/>
        <w:rPr>
          <w:rFonts w:hint="eastAsia"/>
          <w:color w:val="000000"/>
          <w:highlight w:val="none"/>
          <w:lang w:eastAsia="zh-CN"/>
        </w:rPr>
      </w:pPr>
      <w:r>
        <w:rPr>
          <w:color w:val="000000"/>
          <w:highlight w:val="none"/>
          <w:lang w:eastAsia="zh-CN"/>
        </w:rPr>
        <w:t>-</w:t>
      </w:r>
      <w:r>
        <w:rPr>
          <w:color w:val="000000"/>
          <w:highlight w:val="none"/>
          <w:lang w:eastAsia="zh-CN"/>
        </w:rPr>
        <w:tab/>
      </w:r>
      <w:r>
        <w:rPr>
          <w:b/>
          <w:bCs/>
          <w:highlight w:val="none"/>
        </w:rPr>
        <w:t>Key Issue #</w:t>
      </w:r>
      <w:r>
        <w:rPr>
          <w:rFonts w:hint="eastAsia" w:eastAsia="宋体"/>
          <w:b/>
          <w:bCs/>
          <w:highlight w:val="none"/>
          <w:lang w:val="en-US" w:eastAsia="zh-CN"/>
        </w:rPr>
        <w:t>5</w:t>
      </w:r>
      <w:r>
        <w:rPr>
          <w:b/>
          <w:bCs/>
          <w:highlight w:val="none"/>
        </w:rPr>
        <w:t>b:</w:t>
      </w:r>
      <w:r>
        <w:rPr>
          <w:color w:val="000000"/>
          <w:highlight w:val="none"/>
        </w:rPr>
        <w:t xml:space="preserve"> Identification of the main interactions with the NFs to obtain the charging information</w:t>
      </w:r>
      <w:r>
        <w:rPr>
          <w:rFonts w:hint="eastAsia"/>
          <w:color w:val="000000"/>
          <w:highlight w:val="none"/>
          <w:lang w:eastAsia="zh-CN"/>
        </w:rPr>
        <w:t>.</w:t>
      </w:r>
    </w:p>
    <w:p>
      <w:pPr>
        <w:pStyle w:val="5"/>
        <w:rPr>
          <w:highlight w:val="none"/>
          <w:lang w:eastAsia="zh-CN"/>
        </w:rPr>
      </w:pPr>
      <w:bookmarkStart w:id="477" w:name="_Toc32562"/>
      <w:bookmarkStart w:id="478" w:name="_Toc29408"/>
      <w:bookmarkStart w:id="479" w:name="_Toc3210"/>
      <w:bookmarkStart w:id="480" w:name="_Toc6275"/>
      <w:r>
        <w:rPr>
          <w:rFonts w:hint="eastAsia"/>
          <w:highlight w:val="none"/>
          <w:lang w:eastAsia="zh-CN"/>
        </w:rPr>
        <w:t>5.</w:t>
      </w:r>
      <w:r>
        <w:rPr>
          <w:rFonts w:hint="eastAsia"/>
          <w:highlight w:val="none"/>
          <w:lang w:val="en-US" w:eastAsia="zh-CN"/>
        </w:rPr>
        <w:t>5</w:t>
      </w:r>
      <w:r>
        <w:rPr>
          <w:rFonts w:hint="eastAsia"/>
          <w:highlight w:val="none"/>
          <w:lang w:eastAsia="zh-CN"/>
        </w:rPr>
        <w:t>.4</w:t>
      </w:r>
      <w:r>
        <w:rPr>
          <w:rFonts w:hint="eastAsia"/>
          <w:highlight w:val="none"/>
          <w:lang w:eastAsia="zh-CN"/>
        </w:rPr>
        <w:tab/>
      </w:r>
      <w:r>
        <w:rPr>
          <w:rFonts w:hint="eastAsia"/>
          <w:highlight w:val="none"/>
          <w:lang w:eastAsia="zh-CN"/>
        </w:rPr>
        <w:t>Possible solutions</w:t>
      </w:r>
      <w:bookmarkEnd w:id="477"/>
      <w:bookmarkEnd w:id="478"/>
      <w:bookmarkEnd w:id="479"/>
      <w:bookmarkEnd w:id="480"/>
    </w:p>
    <w:p>
      <w:pPr>
        <w:pStyle w:val="6"/>
        <w:rPr>
          <w:highlight w:val="none"/>
          <w:lang w:val="en-US" w:eastAsia="zh-CN"/>
        </w:rPr>
      </w:pPr>
      <w:bookmarkStart w:id="481" w:name="_Toc29002"/>
      <w:bookmarkStart w:id="482" w:name="_Toc16442"/>
      <w:bookmarkStart w:id="483" w:name="_Toc20124"/>
      <w:bookmarkStart w:id="484" w:name="_Toc15449"/>
      <w:bookmarkStart w:id="485" w:name="_Toc30236"/>
      <w:r>
        <w:rPr>
          <w:rFonts w:hint="eastAsia"/>
          <w:highlight w:val="none"/>
          <w:lang w:eastAsia="zh-CN"/>
        </w:rPr>
        <w:t>5</w:t>
      </w:r>
      <w:r>
        <w:rPr>
          <w:highlight w:val="none"/>
        </w:rPr>
        <w:t>.</w:t>
      </w:r>
      <w:r>
        <w:rPr>
          <w:rFonts w:hint="eastAsia"/>
          <w:highlight w:val="none"/>
          <w:lang w:val="en-US" w:eastAsia="zh-CN"/>
        </w:rPr>
        <w:t>5</w:t>
      </w:r>
      <w:r>
        <w:rPr>
          <w:highlight w:val="none"/>
        </w:rPr>
        <w:t>.</w:t>
      </w:r>
      <w:r>
        <w:rPr>
          <w:rFonts w:hint="eastAsia"/>
          <w:highlight w:val="none"/>
          <w:lang w:eastAsia="zh-CN"/>
        </w:rPr>
        <w:t>4</w:t>
      </w:r>
      <w:r>
        <w:rPr>
          <w:highlight w:val="none"/>
        </w:rPr>
        <w:t>.1</w:t>
      </w:r>
      <w:r>
        <w:rPr>
          <w:highlight w:val="none"/>
        </w:rPr>
        <w:tab/>
      </w:r>
      <w:r>
        <w:rPr>
          <w:rFonts w:hint="eastAsia"/>
          <w:highlight w:val="none"/>
          <w:lang w:eastAsia="zh-CN"/>
        </w:rPr>
        <w:t>Solution #</w:t>
      </w:r>
      <w:r>
        <w:rPr>
          <w:rFonts w:hint="eastAsia"/>
          <w:highlight w:val="none"/>
          <w:lang w:val="en-US" w:eastAsia="zh-CN"/>
        </w:rPr>
        <w:t>5.</w:t>
      </w:r>
      <w:r>
        <w:rPr>
          <w:rFonts w:hint="eastAsia"/>
          <w:highlight w:val="none"/>
          <w:lang w:eastAsia="zh-CN"/>
        </w:rPr>
        <w:t xml:space="preserve">1: </w:t>
      </w:r>
      <w:r>
        <w:rPr>
          <w:rFonts w:hint="eastAsia"/>
          <w:highlight w:val="none"/>
          <w:lang w:val="en-US" w:eastAsia="zh-CN"/>
        </w:rPr>
        <w:t>IMS AS</w:t>
      </w:r>
      <w:r>
        <w:rPr>
          <w:rFonts w:hint="eastAsia"/>
          <w:highlight w:val="none"/>
          <w:lang w:eastAsia="zh-CN"/>
        </w:rPr>
        <w:t xml:space="preserve"> based charging solution for</w:t>
      </w:r>
      <w:r>
        <w:rPr>
          <w:rFonts w:hint="eastAsia"/>
          <w:highlight w:val="none"/>
          <w:lang w:val="en-US" w:eastAsia="zh-CN"/>
        </w:rPr>
        <w:t xml:space="preserve"> Avatar communication</w:t>
      </w:r>
      <w:bookmarkEnd w:id="481"/>
      <w:bookmarkEnd w:id="482"/>
      <w:bookmarkEnd w:id="483"/>
      <w:bookmarkEnd w:id="484"/>
      <w:bookmarkEnd w:id="485"/>
    </w:p>
    <w:p>
      <w:pPr>
        <w:pStyle w:val="7"/>
        <w:rPr>
          <w:highlight w:val="none"/>
          <w:lang w:eastAsia="zh-CN"/>
        </w:rPr>
      </w:pPr>
      <w:bookmarkStart w:id="486" w:name="_Toc7847"/>
      <w:bookmarkStart w:id="487" w:name="_Toc22145"/>
      <w:bookmarkStart w:id="488" w:name="_Toc30819"/>
      <w:bookmarkStart w:id="489" w:name="_Toc4902"/>
      <w:bookmarkStart w:id="490" w:name="_Toc7529"/>
      <w:r>
        <w:rPr>
          <w:highlight w:val="none"/>
        </w:rPr>
        <w:t>5.</w:t>
      </w:r>
      <w:r>
        <w:rPr>
          <w:rFonts w:hint="eastAsia"/>
          <w:highlight w:val="none"/>
          <w:lang w:val="en-US" w:eastAsia="zh-CN"/>
        </w:rPr>
        <w:t>5</w:t>
      </w:r>
      <w:r>
        <w:rPr>
          <w:highlight w:val="none"/>
        </w:rPr>
        <w:t>.4.1.1</w:t>
      </w:r>
      <w:r>
        <w:rPr>
          <w:highlight w:val="none"/>
        </w:rPr>
        <w:tab/>
      </w:r>
      <w:r>
        <w:rPr>
          <w:highlight w:val="none"/>
          <w:lang w:eastAsia="zh-CN"/>
        </w:rPr>
        <w:t>General</w:t>
      </w:r>
      <w:bookmarkEnd w:id="486"/>
      <w:bookmarkEnd w:id="487"/>
      <w:bookmarkEnd w:id="488"/>
      <w:bookmarkEnd w:id="489"/>
      <w:bookmarkEnd w:id="490"/>
    </w:p>
    <w:p>
      <w:pPr>
        <w:rPr>
          <w:rFonts w:hint="default"/>
          <w:highlight w:val="none"/>
          <w:lang w:val="en-US" w:eastAsia="zh-CN"/>
        </w:rPr>
      </w:pPr>
      <w:r>
        <w:rPr>
          <w:highlight w:val="none"/>
          <w:lang w:eastAsia="zh-CN"/>
        </w:rPr>
        <w:t>Solution</w:t>
      </w:r>
      <w:r>
        <w:rPr>
          <w:rFonts w:hint="eastAsia"/>
          <w:highlight w:val="none"/>
          <w:lang w:val="en-US" w:eastAsia="zh-CN"/>
        </w:rPr>
        <w:t xml:space="preserve"> </w:t>
      </w:r>
      <w:r>
        <w:rPr>
          <w:highlight w:val="none"/>
          <w:lang w:eastAsia="zh-CN"/>
        </w:rPr>
        <w:t>#</w:t>
      </w:r>
      <w:r>
        <w:rPr>
          <w:rFonts w:hint="eastAsia"/>
          <w:highlight w:val="none"/>
          <w:lang w:val="en-US" w:eastAsia="zh-CN"/>
        </w:rPr>
        <w:t>5.</w:t>
      </w:r>
      <w:r>
        <w:rPr>
          <w:highlight w:val="none"/>
          <w:lang w:eastAsia="zh-CN"/>
        </w:rPr>
        <w:t>1 addresses Key Issue #</w:t>
      </w:r>
      <w:r>
        <w:rPr>
          <w:rFonts w:hint="eastAsia"/>
          <w:highlight w:val="none"/>
          <w:lang w:val="en-US" w:eastAsia="zh-CN"/>
        </w:rPr>
        <w:t>5</w:t>
      </w:r>
      <w:r>
        <w:rPr>
          <w:highlight w:val="none"/>
          <w:lang w:eastAsia="zh-CN"/>
        </w:rPr>
        <w:t>a and #</w:t>
      </w:r>
      <w:r>
        <w:rPr>
          <w:rFonts w:hint="eastAsia"/>
          <w:highlight w:val="none"/>
          <w:lang w:val="en-US" w:eastAsia="zh-CN"/>
        </w:rPr>
        <w:t>5</w:t>
      </w:r>
      <w:r>
        <w:rPr>
          <w:highlight w:val="none"/>
          <w:lang w:eastAsia="zh-CN"/>
        </w:rPr>
        <w:t xml:space="preserve">b for </w:t>
      </w:r>
      <w:r>
        <w:rPr>
          <w:rFonts w:hint="eastAsia"/>
          <w:highlight w:val="none"/>
          <w:lang w:eastAsia="zh-CN"/>
        </w:rPr>
        <w:t>REQ-NG_RTC_CH_</w:t>
      </w:r>
      <w:r>
        <w:rPr>
          <w:rFonts w:hint="eastAsia"/>
          <w:highlight w:val="none"/>
          <w:lang w:val="en-US" w:eastAsia="zh-CN"/>
        </w:rPr>
        <w:t>NCIAC</w:t>
      </w:r>
      <w:r>
        <w:rPr>
          <w:rFonts w:hint="eastAsia"/>
          <w:highlight w:val="none"/>
          <w:lang w:eastAsia="zh-CN"/>
        </w:rPr>
        <w:t>-01</w:t>
      </w:r>
      <w:r>
        <w:rPr>
          <w:rFonts w:hint="default"/>
          <w:highlight w:val="none"/>
          <w:lang w:val="en-US" w:eastAsia="zh-CN"/>
        </w:rPr>
        <w:t xml:space="preserve">. </w:t>
      </w:r>
      <w:r>
        <w:rPr>
          <w:highlight w:val="none"/>
          <w:lang w:eastAsia="zh-CN"/>
        </w:rPr>
        <w:t>T</w:t>
      </w:r>
      <w:r>
        <w:rPr>
          <w:rFonts w:ascii="Times New Roman" w:hAnsi="Times New Roman" w:eastAsia="宋体" w:cs="Times New Roman"/>
          <w:i w:val="0"/>
          <w:iCs w:val="0"/>
          <w:caps w:val="0"/>
          <w:spacing w:val="0"/>
          <w:sz w:val="20"/>
          <w:szCs w:val="20"/>
          <w:highlight w:val="none"/>
          <w:shd w:val="clear"/>
          <w:lang w:eastAsia="zh-CN"/>
        </w:rPr>
        <w:t>he solution is based on the IMS AS, which collects and reports specific charging information for Avatar communication.</w:t>
      </w:r>
    </w:p>
    <w:p>
      <w:pPr>
        <w:pStyle w:val="7"/>
        <w:rPr>
          <w:highlight w:val="none"/>
        </w:rPr>
      </w:pPr>
      <w:bookmarkStart w:id="491" w:name="_Toc31188"/>
      <w:bookmarkStart w:id="492" w:name="_Toc7998"/>
      <w:bookmarkStart w:id="493" w:name="_Toc23772"/>
      <w:bookmarkStart w:id="494" w:name="_Toc25419"/>
      <w:bookmarkStart w:id="495" w:name="_Toc15301"/>
      <w:r>
        <w:rPr>
          <w:rFonts w:hint="eastAsia"/>
          <w:highlight w:val="none"/>
          <w:lang w:eastAsia="zh-CN"/>
        </w:rPr>
        <w:t>5</w:t>
      </w:r>
      <w:r>
        <w:rPr>
          <w:highlight w:val="none"/>
        </w:rPr>
        <w:t>.</w:t>
      </w:r>
      <w:r>
        <w:rPr>
          <w:rFonts w:hint="eastAsia"/>
          <w:highlight w:val="none"/>
          <w:lang w:val="en-US" w:eastAsia="zh-CN"/>
        </w:rPr>
        <w:t>5</w:t>
      </w:r>
      <w:r>
        <w:rPr>
          <w:highlight w:val="none"/>
        </w:rPr>
        <w:t>.4.</w:t>
      </w:r>
      <w:r>
        <w:rPr>
          <w:rFonts w:hint="eastAsia"/>
          <w:highlight w:val="none"/>
          <w:lang w:eastAsia="zh-CN"/>
        </w:rPr>
        <w:t>1</w:t>
      </w:r>
      <w:r>
        <w:rPr>
          <w:highlight w:val="none"/>
        </w:rPr>
        <w:t>.</w:t>
      </w:r>
      <w:r>
        <w:rPr>
          <w:rFonts w:hint="eastAsia"/>
          <w:highlight w:val="none"/>
          <w:lang w:eastAsia="zh-CN"/>
        </w:rPr>
        <w:t>2</w:t>
      </w:r>
      <w:r>
        <w:rPr>
          <w:highlight w:val="none"/>
        </w:rPr>
        <w:tab/>
      </w:r>
      <w:r>
        <w:rPr>
          <w:rFonts w:hint="eastAsia"/>
          <w:highlight w:val="none"/>
          <w:lang w:eastAsia="zh-CN"/>
        </w:rPr>
        <w:t>D</w:t>
      </w:r>
      <w:r>
        <w:rPr>
          <w:rFonts w:hint="eastAsia"/>
          <w:highlight w:val="none"/>
        </w:rPr>
        <w:t>escription</w:t>
      </w:r>
      <w:bookmarkEnd w:id="491"/>
      <w:bookmarkEnd w:id="492"/>
      <w:bookmarkEnd w:id="493"/>
      <w:bookmarkEnd w:id="494"/>
      <w:bookmarkEnd w:id="495"/>
    </w:p>
    <w:p>
      <w:pPr>
        <w:rPr>
          <w:rFonts w:hint="default" w:eastAsia="宋体"/>
          <w:lang w:val="en-US" w:eastAsia="zh-CN"/>
        </w:rPr>
      </w:pPr>
      <w:r>
        <w:rPr>
          <w:rFonts w:hint="eastAsia"/>
          <w:highlight w:val="none"/>
          <w:lang w:val="en-US" w:eastAsia="zh-CN"/>
        </w:rPr>
        <w:t xml:space="preserve">In </w:t>
      </w:r>
      <w:r>
        <w:rPr>
          <w:highlight w:val="none"/>
          <w:lang w:eastAsia="zh-CN"/>
        </w:rPr>
        <w:t xml:space="preserve">TS 23.228 [5] </w:t>
      </w:r>
      <w:r>
        <w:rPr>
          <w:rFonts w:hint="eastAsia"/>
          <w:highlight w:val="none"/>
          <w:lang w:val="en-US" w:eastAsia="zh-CN"/>
        </w:rPr>
        <w:t xml:space="preserve">Figure AC.11.3.3-1, </w:t>
      </w:r>
      <w:r>
        <w:rPr>
          <w:rFonts w:hint="eastAsia"/>
          <w:highlight w:val="none"/>
          <w:lang w:eastAsia="zh-CN"/>
        </w:rPr>
        <w:t>UE1 requests the network to perform avatar animation</w:t>
      </w:r>
      <w:r>
        <w:rPr>
          <w:rFonts w:hint="eastAsia"/>
          <w:highlight w:val="none"/>
          <w:lang w:val="en-US" w:eastAsia="zh-CN"/>
        </w:rPr>
        <w:t xml:space="preserve">. If </w:t>
      </w:r>
      <w:r>
        <w:rPr>
          <w:rFonts w:hint="eastAsia"/>
          <w:highlight w:val="none"/>
          <w:lang w:eastAsia="zh-CN"/>
        </w:rPr>
        <w:t>the avatar animation negotiation</w:t>
      </w:r>
      <w:r>
        <w:rPr>
          <w:rFonts w:hint="eastAsia"/>
          <w:highlight w:val="none"/>
          <w:lang w:val="en-US" w:eastAsia="zh-CN"/>
        </w:rPr>
        <w:t xml:space="preserve"> </w:t>
      </w:r>
      <w:r>
        <w:rPr>
          <w:rFonts w:hint="eastAsia"/>
          <w:highlight w:val="none"/>
          <w:lang w:eastAsia="zh-CN"/>
        </w:rPr>
        <w:t>between the DC AS and UE1</w:t>
      </w:r>
      <w:r>
        <w:rPr>
          <w:rFonts w:hint="eastAsia"/>
          <w:highlight w:val="none"/>
          <w:lang w:val="en-US" w:eastAsia="zh-CN"/>
        </w:rPr>
        <w:t xml:space="preserve"> </w:t>
      </w:r>
      <w:r>
        <w:rPr>
          <w:rFonts w:hint="eastAsia"/>
          <w:highlight w:val="none"/>
          <w:lang w:eastAsia="zh-CN"/>
        </w:rPr>
        <w:t>is</w:t>
      </w:r>
      <w:r>
        <w:rPr>
          <w:rFonts w:hint="eastAsia"/>
          <w:highlight w:val="none"/>
          <w:lang w:val="en-US" w:eastAsia="zh-CN"/>
        </w:rPr>
        <w:t xml:space="preserve"> </w:t>
      </w:r>
      <w:r>
        <w:rPr>
          <w:rFonts w:hint="eastAsia"/>
          <w:highlight w:val="none"/>
          <w:lang w:eastAsia="zh-CN"/>
        </w:rPr>
        <w:t>successful, UE1 initiates new application data channels for avatar data transmission</w:t>
      </w:r>
      <w:r>
        <w:rPr>
          <w:rFonts w:hint="eastAsia"/>
          <w:highlight w:val="none"/>
          <w:lang w:val="en-US" w:eastAsia="zh-CN"/>
        </w:rPr>
        <w:t xml:space="preserve"> </w:t>
      </w:r>
      <w:r>
        <w:rPr>
          <w:rFonts w:hint="eastAsia"/>
          <w:lang w:val="en-US" w:eastAsia="zh-CN"/>
        </w:rPr>
        <w:t>in Step 5</w:t>
      </w:r>
      <w:r>
        <w:rPr>
          <w:rFonts w:hint="eastAsia"/>
          <w:highlight w:val="none"/>
          <w:lang w:eastAsia="zh-CN"/>
        </w:rPr>
        <w:t xml:space="preserve">. </w:t>
      </w:r>
      <w:r>
        <w:rPr>
          <w:rFonts w:hint="eastAsia"/>
        </w:rPr>
        <w:t xml:space="preserve">The </w:t>
      </w:r>
      <w:r>
        <w:rPr>
          <w:rFonts w:hint="eastAsia"/>
          <w:lang w:val="en-US" w:eastAsia="zh-CN"/>
        </w:rPr>
        <w:t>IMS AS</w:t>
      </w:r>
      <w:r>
        <w:rPr>
          <w:rFonts w:hint="eastAsia"/>
        </w:rPr>
        <w:t xml:space="preserve"> sends Charging Data Request[Start] to CHF for </w:t>
      </w:r>
      <w:r>
        <w:rPr>
          <w:rFonts w:hint="eastAsia"/>
          <w:lang w:val="en-US" w:eastAsia="zh-CN"/>
        </w:rPr>
        <w:t xml:space="preserve">application data channel of </w:t>
      </w:r>
      <w:r>
        <w:rPr>
          <w:rFonts w:hint="eastAsia"/>
        </w:rPr>
        <w:t>Avatar communication service</w:t>
      </w:r>
      <w:r>
        <w:rPr>
          <w:rFonts w:hint="eastAsia"/>
          <w:lang w:val="en-US" w:eastAsia="zh-CN"/>
        </w:rPr>
        <w:t xml:space="preserve"> </w:t>
      </w:r>
      <w:r>
        <w:rPr>
          <w:rFonts w:hint="eastAsia"/>
        </w:rPr>
        <w:t xml:space="preserve">established successful, triggered </w:t>
      </w:r>
      <w:r>
        <w:rPr>
          <w:rFonts w:hint="eastAsia"/>
          <w:lang w:val="en-US" w:eastAsia="zh-CN"/>
        </w:rPr>
        <w:t>after Step 5</w:t>
      </w:r>
      <w:r>
        <w:rPr>
          <w:rFonts w:hint="eastAsia"/>
        </w:rPr>
        <w:t>.</w:t>
      </w:r>
      <w:r>
        <w:rPr>
          <w:rFonts w:hint="eastAsia"/>
          <w:lang w:val="en-US" w:eastAsia="zh-CN"/>
        </w:rPr>
        <w:t xml:space="preserve"> The </w:t>
      </w:r>
      <w:r>
        <w:rPr>
          <w:rFonts w:hint="eastAsia"/>
        </w:rPr>
        <w:t>Avatar communication service</w:t>
      </w:r>
      <w:r>
        <w:rPr>
          <w:rFonts w:hint="eastAsia"/>
          <w:lang w:val="en-US" w:eastAsia="zh-CN"/>
        </w:rPr>
        <w:t xml:space="preserve"> release may be triggered by end of the </w:t>
      </w:r>
      <w:r>
        <w:rPr>
          <w:rFonts w:hint="eastAsia"/>
        </w:rPr>
        <w:t>Avatar communication service</w:t>
      </w:r>
      <w:r>
        <w:rPr>
          <w:rFonts w:hint="eastAsia"/>
          <w:lang w:val="en-US" w:eastAsia="zh-CN"/>
        </w:rPr>
        <w:t xml:space="preserve"> via SIP BYE message, or SDP negotiation via another SIP Re-INVITE message to release the application data channel. It will trigger IMS AS to send </w:t>
      </w:r>
      <w:r>
        <w:t>Charging Data Request[Stop] to</w:t>
      </w:r>
      <w:r>
        <w:rPr>
          <w:rFonts w:hint="eastAsia"/>
          <w:lang w:val="en-US" w:eastAsia="zh-CN"/>
        </w:rPr>
        <w:t xml:space="preserve"> CHF.</w:t>
      </w:r>
    </w:p>
    <w:p>
      <w:pPr>
        <w:keepLines w:val="0"/>
        <w:numPr>
          <w:ilvl w:val="0"/>
          <w:numId w:val="0"/>
        </w:numPr>
        <w:pBdr>
          <w:top w:val="none" w:color="auto" w:sz="0" w:space="0"/>
          <w:left w:val="none" w:color="auto" w:sz="0" w:space="0"/>
          <w:bottom w:val="none" w:color="auto" w:sz="0" w:space="0"/>
          <w:right w:val="none" w:color="auto" w:sz="0" w:space="0"/>
        </w:pBdr>
        <w:spacing w:after="0"/>
        <w:rPr>
          <w:rFonts w:hint="default"/>
          <w:highlight w:val="none"/>
          <w:lang w:val="en-US" w:eastAsia="zh-CN"/>
        </w:rPr>
      </w:pPr>
      <w:r>
        <w:rPr>
          <w:lang w:eastAsia="zh-CN"/>
        </w:rPr>
        <w:t xml:space="preserve">The </w:t>
      </w:r>
      <w:r>
        <w:rPr>
          <w:lang w:eastAsia="ja-JP"/>
        </w:rPr>
        <w:t>"</w:t>
      </w:r>
      <w:r>
        <w:rPr>
          <w:rFonts w:hint="eastAsia" w:ascii="Times New Roman" w:hAnsi="Times New Roman" w:eastAsia="宋体" w:cs="Times New Roman"/>
          <w:i w:val="0"/>
          <w:iCs w:val="0"/>
          <w:caps w:val="0"/>
          <w:spacing w:val="0"/>
          <w:kern w:val="0"/>
          <w:sz w:val="20"/>
          <w:szCs w:val="20"/>
          <w:highlight w:val="none"/>
          <w:shd w:val="clear"/>
          <w:vertAlign w:val="baseline"/>
          <w:lang w:val="en-US" w:eastAsia="zh-CN" w:bidi="ar"/>
        </w:rPr>
        <w:t>Avatar Media Specification</w:t>
      </w:r>
      <w:r>
        <w:t>" attribute for</w:t>
      </w:r>
      <w:r>
        <w:rPr>
          <w:rFonts w:hint="eastAsia"/>
          <w:lang w:val="en-US" w:eastAsia="zh-CN"/>
        </w:rPr>
        <w:t xml:space="preserve"> Nimsas_MediaControl_MediaInstruction service operation which is </w:t>
      </w:r>
      <w:r>
        <w:t>invoke</w:t>
      </w:r>
      <w:r>
        <w:rPr>
          <w:rFonts w:hint="eastAsia"/>
          <w:lang w:val="en-US" w:eastAsia="zh-CN"/>
        </w:rPr>
        <w:t xml:space="preserve">d by the DCSF to the IMS AS </w:t>
      </w:r>
      <w:r>
        <w:rPr>
          <w:lang w:eastAsia="zh-CN"/>
        </w:rPr>
        <w:t xml:space="preserve">specified in </w:t>
      </w:r>
      <w:r>
        <w:rPr>
          <w:rFonts w:hint="eastAsia"/>
          <w:highlight w:val="none"/>
          <w:lang w:val="en-US" w:eastAsia="zh-CN"/>
        </w:rPr>
        <w:t xml:space="preserve">clause </w:t>
      </w:r>
      <w:r>
        <w:rPr>
          <w:rFonts w:hint="eastAsia"/>
          <w:lang w:eastAsia="zh-CN"/>
        </w:rPr>
        <w:t>AA.2.4.3.2</w:t>
      </w:r>
      <w:r>
        <w:rPr>
          <w:rFonts w:hint="eastAsia"/>
          <w:lang w:val="en-US" w:eastAsia="zh-CN"/>
        </w:rPr>
        <w:t xml:space="preserve"> of </w:t>
      </w:r>
      <w:r>
        <w:rPr>
          <w:highlight w:val="none"/>
          <w:lang w:eastAsia="zh-CN"/>
        </w:rPr>
        <w:t>TS 23.228 [5]</w:t>
      </w:r>
      <w:r>
        <w:rPr>
          <w:rFonts w:hint="eastAsia"/>
          <w:highlight w:val="none"/>
          <w:lang w:val="en-US" w:eastAsia="zh-CN"/>
        </w:rPr>
        <w:t xml:space="preserve"> </w:t>
      </w:r>
      <w:r>
        <w:rPr>
          <w:lang w:eastAsia="zh-CN"/>
        </w:rPr>
        <w:t xml:space="preserve">can support </w:t>
      </w:r>
      <w:r>
        <w:rPr>
          <w:rFonts w:hint="eastAsia"/>
          <w:highlight w:val="none"/>
          <w:lang w:val="en-US" w:eastAsia="zh-CN"/>
        </w:rPr>
        <w:t>IMS AS</w:t>
      </w:r>
      <w:r>
        <w:rPr>
          <w:rFonts w:hint="eastAsia"/>
          <w:highlight w:val="none"/>
          <w:lang w:eastAsia="zh-CN"/>
        </w:rPr>
        <w:t xml:space="preserve"> based charging solution for</w:t>
      </w:r>
      <w:r>
        <w:rPr>
          <w:rFonts w:hint="eastAsia"/>
          <w:highlight w:val="none"/>
          <w:lang w:val="en-US" w:eastAsia="zh-CN"/>
        </w:rPr>
        <w:t xml:space="preserve"> Avatar communication</w:t>
      </w:r>
      <w:r>
        <w:rPr>
          <w:lang w:eastAsia="zh-CN"/>
        </w:rPr>
        <w:t>.</w:t>
      </w:r>
      <w:r>
        <w:rPr>
          <w:rFonts w:hint="eastAsia"/>
          <w:lang w:val="en-US" w:eastAsia="zh-CN"/>
        </w:rPr>
        <w:t xml:space="preserve"> If there is a </w:t>
      </w:r>
      <w:r>
        <w:rPr>
          <w:lang w:eastAsia="ja-JP"/>
        </w:rPr>
        <w:t>"</w:t>
      </w:r>
      <w:r>
        <w:rPr>
          <w:rFonts w:hint="eastAsia" w:ascii="Times New Roman" w:hAnsi="Times New Roman" w:eastAsia="宋体" w:cs="Times New Roman"/>
          <w:i w:val="0"/>
          <w:iCs w:val="0"/>
          <w:caps w:val="0"/>
          <w:spacing w:val="0"/>
          <w:kern w:val="0"/>
          <w:sz w:val="20"/>
          <w:szCs w:val="20"/>
          <w:highlight w:val="none"/>
          <w:shd w:val="clear"/>
          <w:vertAlign w:val="baseline"/>
          <w:lang w:val="en-US" w:eastAsia="zh-CN" w:bidi="ar"/>
        </w:rPr>
        <w:t>Avatar Media Specification</w:t>
      </w:r>
      <w:r>
        <w:t>" attribute</w:t>
      </w:r>
      <w:r>
        <w:rPr>
          <w:rFonts w:hint="eastAsia"/>
          <w:lang w:val="en-US" w:eastAsia="zh-CN"/>
        </w:rPr>
        <w:t xml:space="preserve"> in Nimsas_MediaControl_MediaInstruction service operation, it indicates IMS AS that this is an </w:t>
      </w:r>
      <w:r>
        <w:rPr>
          <w:rFonts w:hint="eastAsia"/>
          <w:highlight w:val="none"/>
          <w:lang w:val="en-US" w:eastAsia="zh-CN"/>
        </w:rPr>
        <w:t xml:space="preserve">Avatar communication media. The </w:t>
      </w:r>
      <w:r>
        <w:rPr>
          <w:lang w:eastAsia="ja-JP"/>
        </w:rPr>
        <w:t>"</w:t>
      </w:r>
      <w:r>
        <w:rPr>
          <w:rFonts w:hint="eastAsia"/>
          <w:highlight w:val="none"/>
          <w:lang w:val="en-US" w:eastAsia="zh-CN"/>
        </w:rPr>
        <w:t>Resource URL</w:t>
      </w:r>
      <w:r>
        <w:t>" attribute</w:t>
      </w:r>
      <w:r>
        <w:rPr>
          <w:rFonts w:hint="eastAsia"/>
          <w:lang w:val="en-US" w:eastAsia="zh-CN"/>
        </w:rPr>
        <w:t xml:space="preserve"> in </w:t>
      </w:r>
      <w:r>
        <w:rPr>
          <w:lang w:eastAsia="ja-JP"/>
        </w:rPr>
        <w:t>"</w:t>
      </w:r>
      <w:r>
        <w:rPr>
          <w:rFonts w:hint="eastAsia" w:ascii="Times New Roman" w:hAnsi="Times New Roman" w:eastAsia="宋体" w:cs="Times New Roman"/>
          <w:i w:val="0"/>
          <w:iCs w:val="0"/>
          <w:caps w:val="0"/>
          <w:spacing w:val="0"/>
          <w:kern w:val="0"/>
          <w:sz w:val="20"/>
          <w:szCs w:val="20"/>
          <w:highlight w:val="none"/>
          <w:shd w:val="clear"/>
          <w:vertAlign w:val="baseline"/>
          <w:lang w:val="en-US" w:eastAsia="zh-CN" w:bidi="ar"/>
        </w:rPr>
        <w:t>Avatar Media Specification</w:t>
      </w:r>
      <w:r>
        <w:t>"</w:t>
      </w:r>
      <w:r>
        <w:rPr>
          <w:rFonts w:hint="eastAsia"/>
          <w:highlight w:val="none"/>
          <w:lang w:val="en-US" w:eastAsia="zh-CN"/>
        </w:rPr>
        <w:t xml:space="preserve"> can be used to retrieve the avatar representation, and IMS AS can use it to identify Avatar Representation for charging purpose. In this case, the support of the IMS AS for the collection and reporting of charging information related to the Avatar communication media and  Avatar Representation Identifier in TS 32.260 [11] can be extended.</w:t>
      </w:r>
    </w:p>
    <w:p>
      <w:pPr>
        <w:pStyle w:val="5"/>
        <w:rPr>
          <w:highlight w:val="none"/>
          <w:lang w:eastAsia="zh-CN"/>
        </w:rPr>
      </w:pPr>
      <w:bookmarkStart w:id="496" w:name="_Toc25173"/>
      <w:bookmarkStart w:id="497" w:name="_Toc13347"/>
      <w:bookmarkStart w:id="498" w:name="_Toc32155"/>
      <w:bookmarkStart w:id="499" w:name="_Toc27342"/>
      <w:bookmarkStart w:id="500" w:name="_Toc332"/>
      <w:r>
        <w:rPr>
          <w:rFonts w:hint="eastAsia"/>
          <w:highlight w:val="none"/>
          <w:lang w:eastAsia="zh-CN"/>
        </w:rPr>
        <w:t>5.</w:t>
      </w:r>
      <w:r>
        <w:rPr>
          <w:rFonts w:hint="eastAsia"/>
          <w:highlight w:val="none"/>
          <w:lang w:val="en-US" w:eastAsia="zh-CN"/>
        </w:rPr>
        <w:t>5</w:t>
      </w:r>
      <w:r>
        <w:rPr>
          <w:rFonts w:hint="eastAsia"/>
          <w:highlight w:val="none"/>
          <w:lang w:eastAsia="zh-CN"/>
        </w:rPr>
        <w:t>.5</w:t>
      </w:r>
      <w:r>
        <w:rPr>
          <w:rFonts w:hint="eastAsia"/>
          <w:highlight w:val="none"/>
          <w:lang w:eastAsia="zh-CN"/>
        </w:rPr>
        <w:tab/>
      </w:r>
      <w:r>
        <w:rPr>
          <w:rFonts w:hint="eastAsia"/>
          <w:highlight w:val="none"/>
          <w:lang w:eastAsia="zh-CN"/>
        </w:rPr>
        <w:t>Evaluation</w:t>
      </w:r>
      <w:bookmarkEnd w:id="496"/>
      <w:bookmarkEnd w:id="497"/>
      <w:bookmarkEnd w:id="498"/>
      <w:bookmarkEnd w:id="499"/>
      <w:bookmarkEnd w:id="500"/>
    </w:p>
    <w:p>
      <w:pPr>
        <w:rPr>
          <w:highlight w:val="none"/>
        </w:rPr>
      </w:pPr>
      <w:r>
        <w:rPr>
          <w:rFonts w:hint="eastAsia"/>
          <w:highlight w:val="none"/>
          <w:lang w:eastAsia="zh-CN"/>
        </w:rPr>
        <w:t>Solution</w:t>
      </w:r>
      <w:r>
        <w:rPr>
          <w:highlight w:val="none"/>
        </w:rPr>
        <w:t xml:space="preserve"> #</w:t>
      </w:r>
      <w:r>
        <w:rPr>
          <w:rFonts w:hint="eastAsia" w:eastAsia="宋体"/>
          <w:highlight w:val="none"/>
          <w:lang w:val="en-US" w:eastAsia="zh-CN"/>
        </w:rPr>
        <w:t>5.</w:t>
      </w:r>
      <w:r>
        <w:rPr>
          <w:rFonts w:hint="eastAsia"/>
          <w:highlight w:val="none"/>
          <w:lang w:val="en-US" w:eastAsia="zh-CN"/>
        </w:rPr>
        <w:t xml:space="preserve">1 </w:t>
      </w:r>
      <w:r>
        <w:rPr>
          <w:highlight w:val="none"/>
          <w:lang w:eastAsia="zh-CN"/>
        </w:rPr>
        <w:t>addresses Key Issue #</w:t>
      </w:r>
      <w:r>
        <w:rPr>
          <w:rFonts w:hint="eastAsia"/>
          <w:highlight w:val="none"/>
          <w:lang w:val="en-US" w:eastAsia="zh-CN"/>
        </w:rPr>
        <w:t>5</w:t>
      </w:r>
      <w:r>
        <w:rPr>
          <w:highlight w:val="none"/>
          <w:lang w:eastAsia="zh-CN"/>
        </w:rPr>
        <w:t>a and #</w:t>
      </w:r>
      <w:r>
        <w:rPr>
          <w:rFonts w:hint="eastAsia"/>
          <w:highlight w:val="none"/>
          <w:lang w:val="en-US" w:eastAsia="zh-CN"/>
        </w:rPr>
        <w:t>5</w:t>
      </w:r>
      <w:r>
        <w:rPr>
          <w:highlight w:val="none"/>
          <w:lang w:eastAsia="zh-CN"/>
        </w:rPr>
        <w:t>b</w:t>
      </w:r>
      <w:r>
        <w:rPr>
          <w:rFonts w:hint="eastAsia"/>
          <w:highlight w:val="none"/>
          <w:lang w:val="en-US" w:eastAsia="zh-CN"/>
        </w:rPr>
        <w:t xml:space="preserve"> </w:t>
      </w:r>
      <w:r>
        <w:rPr>
          <w:highlight w:val="none"/>
        </w:rPr>
        <w:t>propos</w:t>
      </w:r>
      <w:r>
        <w:rPr>
          <w:rFonts w:hint="eastAsia"/>
          <w:highlight w:val="none"/>
          <w:lang w:val="en-US" w:eastAsia="zh-CN"/>
        </w:rPr>
        <w:t>ing a converged charging</w:t>
      </w:r>
      <w:r>
        <w:rPr>
          <w:color w:val="000000"/>
          <w:highlight w:val="none"/>
          <w:lang w:eastAsia="zh-CN"/>
        </w:rPr>
        <w:t xml:space="preserve"> </w:t>
      </w:r>
      <w:r>
        <w:rPr>
          <w:rFonts w:hint="eastAsia"/>
          <w:color w:val="000000"/>
          <w:highlight w:val="none"/>
          <w:lang w:eastAsia="zh-CN"/>
        </w:rPr>
        <w:t>method</w:t>
      </w:r>
      <w:r>
        <w:rPr>
          <w:rFonts w:hint="eastAsia"/>
          <w:color w:val="000000"/>
          <w:highlight w:val="none"/>
          <w:lang w:val="en-US" w:eastAsia="zh-CN"/>
        </w:rPr>
        <w:t xml:space="preserve"> </w:t>
      </w:r>
      <w:r>
        <w:rPr>
          <w:rFonts w:eastAsiaTheme="minorEastAsia"/>
          <w:highlight w:val="none"/>
          <w:lang w:eastAsia="zh-CN"/>
        </w:rPr>
        <w:t>for</w:t>
      </w:r>
      <w:r>
        <w:rPr>
          <w:rFonts w:hint="eastAsia" w:eastAsiaTheme="minorEastAsia"/>
          <w:highlight w:val="none"/>
          <w:lang w:val="en-US" w:eastAsia="zh-CN"/>
        </w:rPr>
        <w:t xml:space="preserve"> network centric IMS Avatar communication</w:t>
      </w:r>
      <w:r>
        <w:rPr>
          <w:highlight w:val="none"/>
        </w:rPr>
        <w:t xml:space="preserve">. This requires </w:t>
      </w:r>
      <w:r>
        <w:rPr>
          <w:rFonts w:hint="eastAsia"/>
          <w:highlight w:val="none"/>
          <w:lang w:val="en-US" w:eastAsia="zh-CN"/>
        </w:rPr>
        <w:t xml:space="preserve">IMS AS </w:t>
      </w:r>
      <w:r>
        <w:rPr>
          <w:highlight w:val="none"/>
        </w:rPr>
        <w:t xml:space="preserve">to collect and report </w:t>
      </w:r>
      <w:r>
        <w:rPr>
          <w:rFonts w:hint="eastAsia"/>
          <w:highlight w:val="none"/>
          <w:lang w:val="en-US" w:eastAsia="zh-CN"/>
        </w:rPr>
        <w:t>s</w:t>
      </w:r>
      <w:r>
        <w:rPr>
          <w:rFonts w:hint="eastAsia"/>
          <w:highlight w:val="none"/>
        </w:rPr>
        <w:t>pecific charging information for Avatar communication</w:t>
      </w:r>
      <w:r>
        <w:rPr>
          <w:rFonts w:hint="eastAsia"/>
          <w:highlight w:val="none"/>
          <w:lang w:val="en-US" w:eastAsia="zh-CN"/>
        </w:rPr>
        <w:t xml:space="preserve"> </w:t>
      </w:r>
      <w:r>
        <w:rPr>
          <w:highlight w:val="none"/>
        </w:rPr>
        <w:t xml:space="preserve">to CHF. </w:t>
      </w:r>
    </w:p>
    <w:p>
      <w:pPr>
        <w:pStyle w:val="5"/>
        <w:rPr>
          <w:highlight w:val="none"/>
          <w:lang w:eastAsia="zh-CN"/>
        </w:rPr>
      </w:pPr>
      <w:bookmarkStart w:id="501" w:name="_Toc2147"/>
      <w:bookmarkStart w:id="502" w:name="_Toc12105"/>
      <w:bookmarkStart w:id="503" w:name="_Toc21740"/>
      <w:bookmarkStart w:id="504" w:name="_Toc17410"/>
      <w:bookmarkStart w:id="505" w:name="_Toc18915"/>
      <w:r>
        <w:rPr>
          <w:rFonts w:hint="eastAsia"/>
          <w:highlight w:val="none"/>
          <w:lang w:eastAsia="zh-CN"/>
        </w:rPr>
        <w:t>5.</w:t>
      </w:r>
      <w:r>
        <w:rPr>
          <w:rFonts w:hint="eastAsia"/>
          <w:highlight w:val="none"/>
          <w:lang w:val="en-US" w:eastAsia="zh-CN"/>
        </w:rPr>
        <w:t>5</w:t>
      </w:r>
      <w:r>
        <w:rPr>
          <w:rFonts w:hint="eastAsia"/>
          <w:highlight w:val="none"/>
          <w:lang w:eastAsia="zh-CN"/>
        </w:rPr>
        <w:t>.</w:t>
      </w:r>
      <w:r>
        <w:rPr>
          <w:highlight w:val="none"/>
          <w:lang w:eastAsia="zh-CN"/>
        </w:rPr>
        <w:t>6</w:t>
      </w:r>
      <w:r>
        <w:rPr>
          <w:rFonts w:hint="eastAsia"/>
          <w:highlight w:val="none"/>
          <w:lang w:eastAsia="zh-CN"/>
        </w:rPr>
        <w:tab/>
      </w:r>
      <w:r>
        <w:rPr>
          <w:rFonts w:hint="eastAsia"/>
          <w:highlight w:val="none"/>
          <w:lang w:eastAsia="zh-CN"/>
        </w:rPr>
        <w:t>Conclusion</w:t>
      </w:r>
      <w:bookmarkEnd w:id="501"/>
      <w:bookmarkEnd w:id="502"/>
      <w:bookmarkEnd w:id="503"/>
      <w:bookmarkEnd w:id="504"/>
      <w:bookmarkEnd w:id="505"/>
    </w:p>
    <w:p>
      <w:pPr>
        <w:snapToGrid w:val="0"/>
        <w:spacing w:after="156" w:afterLines="50"/>
        <w:rPr>
          <w:rFonts w:eastAsia="Times New Roman"/>
          <w:highlight w:val="none"/>
          <w:lang w:eastAsia="zh-CN"/>
        </w:rPr>
      </w:pPr>
      <w:r>
        <w:rPr>
          <w:rFonts w:hint="eastAsia" w:eastAsia="Times New Roman"/>
          <w:highlight w:val="none"/>
          <w:lang w:val="en-US" w:eastAsia="zh-CN"/>
        </w:rPr>
        <w:t>Based on the evaluation in clause 5.5.5, Solution #</w:t>
      </w:r>
      <w:r>
        <w:rPr>
          <w:rFonts w:hint="eastAsia"/>
          <w:highlight w:val="none"/>
          <w:lang w:val="en-US" w:eastAsia="zh-CN"/>
        </w:rPr>
        <w:t>5.</w:t>
      </w:r>
      <w:r>
        <w:rPr>
          <w:rFonts w:hint="eastAsia" w:eastAsia="Times New Roman"/>
          <w:highlight w:val="none"/>
          <w:lang w:val="en-US" w:eastAsia="zh-CN"/>
        </w:rPr>
        <w:t xml:space="preserve">1 is the only solution for </w:t>
      </w:r>
      <w:r>
        <w:rPr>
          <w:rFonts w:hint="eastAsia" w:eastAsiaTheme="minorEastAsia"/>
          <w:highlight w:val="none"/>
          <w:lang w:val="en-US" w:eastAsia="zh-CN"/>
        </w:rPr>
        <w:t>network centric IMS Avatar communication</w:t>
      </w:r>
      <w:r>
        <w:rPr>
          <w:rFonts w:hint="eastAsia" w:eastAsia="Times New Roman"/>
          <w:highlight w:val="none"/>
          <w:lang w:val="en-US" w:eastAsia="zh-CN"/>
        </w:rPr>
        <w:t xml:space="preserve">. The </w:t>
      </w:r>
      <w:r>
        <w:rPr>
          <w:rFonts w:hint="eastAsia" w:eastAsia="Times New Roman"/>
          <w:highlight w:val="none"/>
          <w:lang w:eastAsia="zh-CN"/>
        </w:rPr>
        <w:t>Solution</w:t>
      </w:r>
      <w:r>
        <w:rPr>
          <w:rFonts w:eastAsia="Times New Roman"/>
          <w:highlight w:val="none"/>
          <w:lang w:eastAsia="zh-CN"/>
        </w:rPr>
        <w:t xml:space="preserve"> #</w:t>
      </w:r>
      <w:r>
        <w:rPr>
          <w:rFonts w:hint="eastAsia"/>
          <w:highlight w:val="none"/>
          <w:lang w:val="en-US" w:eastAsia="zh-CN"/>
        </w:rPr>
        <w:t>5.</w:t>
      </w:r>
      <w:r>
        <w:rPr>
          <w:rFonts w:eastAsia="Times New Roman"/>
          <w:highlight w:val="none"/>
          <w:lang w:eastAsia="zh-CN"/>
        </w:rPr>
        <w:t>1 is selected to the normative work.</w:t>
      </w:r>
    </w:p>
    <w:bookmarkEnd w:id="456"/>
    <w:p>
      <w:pPr>
        <w:pStyle w:val="3"/>
      </w:pPr>
      <w:bookmarkStart w:id="506" w:name="_Toc183587672"/>
      <w:bookmarkStart w:id="507" w:name="_Toc24775"/>
      <w:bookmarkStart w:id="508" w:name="_Toc16934"/>
      <w:bookmarkStart w:id="509" w:name="_Toc6946"/>
      <w:bookmarkStart w:id="510" w:name="_Toc21903"/>
      <w:bookmarkStart w:id="511" w:name="_Toc521"/>
      <w:r>
        <w:rPr>
          <w:rFonts w:hint="eastAsia"/>
          <w:lang w:eastAsia="zh-CN"/>
        </w:rPr>
        <w:t>6</w:t>
      </w:r>
      <w:r>
        <w:tab/>
      </w:r>
      <w:r>
        <w:t>Conclusions and recommendations</w:t>
      </w:r>
      <w:bookmarkEnd w:id="506"/>
      <w:bookmarkEnd w:id="507"/>
      <w:bookmarkEnd w:id="508"/>
      <w:bookmarkEnd w:id="509"/>
      <w:bookmarkEnd w:id="510"/>
      <w:bookmarkEnd w:id="511"/>
    </w:p>
    <w:p>
      <w:r>
        <w:t xml:space="preserve">This technical report describes the architecture, use cases, and potential charging requirements for  </w:t>
      </w:r>
      <w:r>
        <w:rPr>
          <w:rFonts w:hint="eastAsia"/>
        </w:rPr>
        <w:t>next generation real time communication services</w:t>
      </w:r>
      <w:r>
        <w:t>, defines key issues, develops possible solutions, and evaluates these solutions.</w:t>
      </w:r>
      <w:r>
        <w:rPr>
          <w:rFonts w:hint="eastAsia"/>
          <w:lang w:val="en-US" w:eastAsia="zh-CN"/>
        </w:rPr>
        <w:t xml:space="preserve"> </w:t>
      </w:r>
      <w:r>
        <w:t xml:space="preserve">The present document made conclusions on the following aspects: </w:t>
      </w:r>
    </w:p>
    <w:p>
      <w:pPr>
        <w:pStyle w:val="111"/>
      </w:pPr>
      <w:r>
        <w:t>-</w:t>
      </w:r>
      <w:r>
        <w:tab/>
      </w:r>
      <w:r>
        <w:rPr>
          <w:rFonts w:hint="eastAsia"/>
        </w:rPr>
        <w:t>Charging support of standalone IMS Data Channel sessions</w:t>
      </w:r>
      <w:r>
        <w:t>, in clause 5.1.6;</w:t>
      </w:r>
    </w:p>
    <w:p>
      <w:pPr>
        <w:pStyle w:val="111"/>
      </w:pPr>
      <w:r>
        <w:t>-</w:t>
      </w:r>
      <w:r>
        <w:tab/>
      </w:r>
      <w:r>
        <w:rPr>
          <w:rFonts w:hint="eastAsia" w:eastAsia="宋体"/>
          <w:highlight w:val="none"/>
          <w:lang w:val="en-US" w:eastAsia="zh-CN"/>
        </w:rPr>
        <w:t>Charging s</w:t>
      </w:r>
      <w:r>
        <w:rPr>
          <w:color w:val="000000"/>
          <w:highlight w:val="none"/>
          <w:lang w:val="en-US" w:eastAsia="zh-CN"/>
        </w:rPr>
        <w:t>upport</w:t>
      </w:r>
      <w:r>
        <w:rPr>
          <w:rFonts w:hint="eastAsia" w:eastAsia="宋体"/>
          <w:highlight w:val="none"/>
          <w:lang w:eastAsia="zh-CN"/>
        </w:rPr>
        <w:t xml:space="preserve"> of</w:t>
      </w:r>
      <w:r>
        <w:rPr>
          <w:rFonts w:hint="eastAsia"/>
        </w:rPr>
        <w:t xml:space="preserve"> DC application download and usage</w:t>
      </w:r>
      <w:r>
        <w:t>, in clause 5.2.6;</w:t>
      </w:r>
    </w:p>
    <w:p>
      <w:pPr>
        <w:pStyle w:val="111"/>
      </w:pPr>
      <w:r>
        <w:t>-</w:t>
      </w:r>
      <w:r>
        <w:tab/>
      </w:r>
      <w:r>
        <w:rPr>
          <w:rFonts w:hint="eastAsia"/>
        </w:rPr>
        <w:t>Charging support of IMS network capabilities exposure</w:t>
      </w:r>
      <w:r>
        <w:t>, in clause 5.3.6;</w:t>
      </w:r>
    </w:p>
    <w:p>
      <w:pPr>
        <w:pStyle w:val="111"/>
      </w:pPr>
      <w:r>
        <w:t>-</w:t>
      </w:r>
      <w:r>
        <w:tab/>
      </w:r>
      <w:r>
        <w:rPr>
          <w:rFonts w:hint="eastAsia"/>
        </w:rPr>
        <w:t>Charging support of IMS Data Channel as a PS Data Off Exempt Service</w:t>
      </w:r>
      <w:r>
        <w:t xml:space="preserve">, in clause </w:t>
      </w:r>
      <w:r>
        <w:rPr>
          <w:rFonts w:hint="eastAsia"/>
          <w:lang w:val="en-US" w:eastAsia="zh-CN"/>
        </w:rPr>
        <w:t>5</w:t>
      </w:r>
      <w:r>
        <w:t>.</w:t>
      </w:r>
      <w:r>
        <w:rPr>
          <w:rFonts w:hint="eastAsia"/>
          <w:lang w:val="en-US" w:eastAsia="zh-CN"/>
        </w:rPr>
        <w:t>4</w:t>
      </w:r>
      <w:r>
        <w:t>.6;</w:t>
      </w:r>
    </w:p>
    <w:p>
      <w:pPr>
        <w:pStyle w:val="111"/>
      </w:pPr>
      <w:r>
        <w:rPr>
          <w:rFonts w:hint="eastAsia"/>
        </w:rPr>
        <w:t>-</w:t>
      </w:r>
      <w:r>
        <w:rPr>
          <w:rFonts w:hint="eastAsia"/>
        </w:rPr>
        <w:tab/>
      </w:r>
      <w:r>
        <w:rPr>
          <w:rFonts w:hint="eastAsia"/>
        </w:rPr>
        <w:t xml:space="preserve">Charging support of avatar communication, in clause </w:t>
      </w:r>
      <w:r>
        <w:rPr>
          <w:rFonts w:hint="eastAsia"/>
          <w:lang w:val="en-US" w:eastAsia="zh-CN"/>
        </w:rPr>
        <w:t>5</w:t>
      </w:r>
      <w:r>
        <w:rPr>
          <w:rFonts w:hint="eastAsia"/>
        </w:rPr>
        <w:t>.</w:t>
      </w:r>
      <w:r>
        <w:rPr>
          <w:rFonts w:hint="eastAsia"/>
          <w:lang w:val="en-US" w:eastAsia="zh-CN"/>
        </w:rPr>
        <w:t>5</w:t>
      </w:r>
      <w:r>
        <w:rPr>
          <w:rFonts w:hint="eastAsia"/>
        </w:rPr>
        <w:t>.6.</w:t>
      </w:r>
    </w:p>
    <w:p>
      <w:pPr>
        <w:rPr>
          <w:i/>
        </w:rPr>
      </w:pPr>
      <w:r>
        <w:t xml:space="preserve">To support </w:t>
      </w:r>
      <w:r>
        <w:rPr>
          <w:rFonts w:hint="eastAsia"/>
        </w:rPr>
        <w:t>next generation real time communication services</w:t>
      </w:r>
      <w:r>
        <w:t xml:space="preserve"> charging</w:t>
      </w:r>
      <w:r>
        <w:rPr>
          <w:rFonts w:hint="eastAsia"/>
          <w:lang w:val="en-US" w:eastAsia="zh-CN"/>
        </w:rPr>
        <w:t xml:space="preserve"> phase 2 </w:t>
      </w:r>
      <w:r>
        <w:t xml:space="preserve">in normative work, it is recommended to specify the requirements, architectures and solutions for the aspects mentioned above based on the conclusions of the corresponding solutions documented in clauses 5.1.6, 5.2.6, 5.3.6, </w:t>
      </w:r>
      <w:r>
        <w:rPr>
          <w:rFonts w:hint="eastAsia"/>
          <w:lang w:val="en-US" w:eastAsia="zh-CN"/>
        </w:rPr>
        <w:t>5</w:t>
      </w:r>
      <w:r>
        <w:t>.</w:t>
      </w:r>
      <w:r>
        <w:rPr>
          <w:rFonts w:hint="eastAsia"/>
          <w:lang w:val="en-US" w:eastAsia="zh-CN"/>
        </w:rPr>
        <w:t>4</w:t>
      </w:r>
      <w:r>
        <w:t xml:space="preserve">.6 </w:t>
      </w:r>
      <w:r>
        <w:rPr>
          <w:rFonts w:hint="eastAsia"/>
        </w:rPr>
        <w:t xml:space="preserve">and </w:t>
      </w:r>
      <w:r>
        <w:rPr>
          <w:rFonts w:hint="eastAsia"/>
          <w:lang w:val="en-US" w:eastAsia="zh-CN"/>
        </w:rPr>
        <w:t>5</w:t>
      </w:r>
      <w:r>
        <w:rPr>
          <w:rFonts w:hint="eastAsia"/>
        </w:rPr>
        <w:t>.</w:t>
      </w:r>
      <w:r>
        <w:rPr>
          <w:rFonts w:hint="eastAsia"/>
          <w:lang w:val="en-US" w:eastAsia="zh-CN"/>
        </w:rPr>
        <w:t>5</w:t>
      </w:r>
      <w:r>
        <w:rPr>
          <w:rFonts w:hint="eastAsia"/>
        </w:rPr>
        <w:t>.6</w:t>
      </w:r>
      <w:r>
        <w:t xml:space="preserve"> of the present document.</w:t>
      </w:r>
    </w:p>
    <w:p>
      <w:pPr>
        <w:rPr>
          <w:lang w:eastAsia="zh-CN"/>
        </w:rPr>
      </w:pPr>
    </w:p>
    <w:p>
      <w:pPr>
        <w:pStyle w:val="110"/>
      </w:pPr>
    </w:p>
    <w:p>
      <w:pPr>
        <w:overflowPunct/>
        <w:autoSpaceDE/>
        <w:autoSpaceDN/>
        <w:adjustRightInd/>
        <w:spacing w:after="0"/>
        <w:textAlignment w:val="auto"/>
        <w:rPr>
          <w:rFonts w:ascii="Arial" w:hAnsi="Arial"/>
          <w:sz w:val="36"/>
        </w:rPr>
      </w:pPr>
      <w:r>
        <w:br w:type="page"/>
      </w:r>
    </w:p>
    <w:p>
      <w:pPr>
        <w:pStyle w:val="11"/>
        <w:rPr>
          <w:lang w:eastAsia="zh-CN"/>
        </w:rPr>
      </w:pPr>
      <w:bookmarkStart w:id="512" w:name="_Toc14721"/>
      <w:bookmarkStart w:id="513" w:name="_Toc28989"/>
      <w:bookmarkStart w:id="514" w:name="_Toc6422"/>
      <w:bookmarkStart w:id="515" w:name="_Toc18774"/>
      <w:bookmarkStart w:id="516" w:name="_Toc183587673"/>
      <w:bookmarkStart w:id="517" w:name="_Toc24476"/>
      <w:r>
        <w:t>Annex A:</w:t>
      </w:r>
      <w:r>
        <w:br w:type="textWrapping"/>
      </w:r>
      <w:r>
        <w:t>Change history</w:t>
      </w:r>
      <w:bookmarkEnd w:id="512"/>
      <w:bookmarkEnd w:id="513"/>
      <w:bookmarkEnd w:id="514"/>
      <w:bookmarkEnd w:id="515"/>
      <w:bookmarkEnd w:id="516"/>
      <w:bookmarkEnd w:id="517"/>
    </w:p>
    <w:p>
      <w:pPr>
        <w:pStyle w:val="113"/>
      </w:pPr>
      <w:bookmarkStart w:id="518" w:name="historyclause"/>
      <w:bookmarkEnd w:id="518"/>
    </w:p>
    <w:tbl>
      <w:tblPr>
        <w:tblStyle w:val="88"/>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993"/>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top w:val="single" w:color="auto" w:sz="6" w:space="0"/>
              <w:left w:val="single" w:color="auto" w:sz="6" w:space="0"/>
              <w:bottom w:val="nil"/>
              <w:right w:val="single" w:color="auto" w:sz="6" w:space="0"/>
            </w:tcBorders>
            <w:shd w:val="solid" w:color="FFFFFF" w:fill="auto"/>
          </w:tcPr>
          <w:p>
            <w:pPr>
              <w:pStyle w:val="103"/>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pct10" w:color="auto" w:fill="FFFFFF"/>
          </w:tcPr>
          <w:p>
            <w:pPr>
              <w:pStyle w:val="103"/>
              <w:rPr>
                <w:b/>
                <w:sz w:val="16"/>
              </w:rPr>
            </w:pPr>
            <w:r>
              <w:rPr>
                <w:b/>
                <w:sz w:val="16"/>
              </w:rPr>
              <w:t>Date</w:t>
            </w:r>
          </w:p>
        </w:tc>
        <w:tc>
          <w:tcPr>
            <w:tcW w:w="901" w:type="dxa"/>
            <w:tcBorders>
              <w:top w:val="single" w:color="auto" w:sz="6" w:space="0"/>
              <w:left w:val="single" w:color="auto" w:sz="6" w:space="0"/>
              <w:bottom w:val="single" w:color="auto" w:sz="6" w:space="0"/>
              <w:right w:val="single" w:color="auto" w:sz="6" w:space="0"/>
            </w:tcBorders>
            <w:shd w:val="pct10" w:color="auto" w:fill="FFFFFF"/>
          </w:tcPr>
          <w:p>
            <w:pPr>
              <w:pStyle w:val="103"/>
              <w:rPr>
                <w:b/>
                <w:sz w:val="16"/>
              </w:rPr>
            </w:pPr>
            <w:r>
              <w:rPr>
                <w:b/>
                <w:sz w:val="16"/>
              </w:rPr>
              <w:t>Meeting</w:t>
            </w:r>
          </w:p>
        </w:tc>
        <w:tc>
          <w:tcPr>
            <w:tcW w:w="993" w:type="dxa"/>
            <w:tcBorders>
              <w:top w:val="single" w:color="auto" w:sz="6" w:space="0"/>
              <w:left w:val="single" w:color="auto" w:sz="6" w:space="0"/>
              <w:bottom w:val="single" w:color="auto" w:sz="6" w:space="0"/>
              <w:right w:val="single" w:color="auto" w:sz="6" w:space="0"/>
            </w:tcBorders>
            <w:shd w:val="pct10" w:color="auto" w:fill="FFFFFF"/>
          </w:tcPr>
          <w:p>
            <w:pPr>
              <w:pStyle w:val="103"/>
              <w:rPr>
                <w:b/>
                <w:sz w:val="16"/>
              </w:rPr>
            </w:pPr>
            <w:r>
              <w:rPr>
                <w:b/>
                <w:sz w:val="16"/>
              </w:rPr>
              <w:t>TDoc</w:t>
            </w:r>
          </w:p>
        </w:tc>
        <w:tc>
          <w:tcPr>
            <w:tcW w:w="425" w:type="dxa"/>
            <w:tcBorders>
              <w:top w:val="single" w:color="auto" w:sz="6" w:space="0"/>
              <w:left w:val="single" w:color="auto" w:sz="6" w:space="0"/>
              <w:bottom w:val="single" w:color="auto" w:sz="6" w:space="0"/>
              <w:right w:val="single" w:color="auto" w:sz="6" w:space="0"/>
            </w:tcBorders>
            <w:shd w:val="pct10" w:color="auto" w:fill="FFFFFF"/>
          </w:tcPr>
          <w:p>
            <w:pPr>
              <w:pStyle w:val="103"/>
              <w:rPr>
                <w:b/>
                <w:sz w:val="16"/>
              </w:rPr>
            </w:pPr>
            <w:r>
              <w:rPr>
                <w:b/>
                <w:sz w:val="16"/>
              </w:rPr>
              <w:t>CR</w:t>
            </w:r>
          </w:p>
        </w:tc>
        <w:tc>
          <w:tcPr>
            <w:tcW w:w="425" w:type="dxa"/>
            <w:tcBorders>
              <w:top w:val="single" w:color="auto" w:sz="6" w:space="0"/>
              <w:left w:val="single" w:color="auto" w:sz="6" w:space="0"/>
              <w:bottom w:val="single" w:color="auto" w:sz="6" w:space="0"/>
              <w:right w:val="single" w:color="auto" w:sz="6" w:space="0"/>
            </w:tcBorders>
            <w:shd w:val="pct10" w:color="auto" w:fill="FFFFFF"/>
          </w:tcPr>
          <w:p>
            <w:pPr>
              <w:pStyle w:val="103"/>
              <w:rPr>
                <w:b/>
                <w:sz w:val="16"/>
              </w:rPr>
            </w:pPr>
            <w:r>
              <w:rPr>
                <w:b/>
                <w:sz w:val="16"/>
              </w:rPr>
              <w:t>Rev</w:t>
            </w:r>
          </w:p>
        </w:tc>
        <w:tc>
          <w:tcPr>
            <w:tcW w:w="425" w:type="dxa"/>
            <w:tcBorders>
              <w:top w:val="single" w:color="auto" w:sz="6" w:space="0"/>
              <w:left w:val="single" w:color="auto" w:sz="6" w:space="0"/>
              <w:bottom w:val="single" w:color="auto" w:sz="6" w:space="0"/>
              <w:right w:val="single" w:color="auto" w:sz="6" w:space="0"/>
            </w:tcBorders>
            <w:shd w:val="pct10" w:color="auto" w:fill="FFFFFF"/>
          </w:tcPr>
          <w:p>
            <w:pPr>
              <w:pStyle w:val="103"/>
              <w:rPr>
                <w:b/>
                <w:sz w:val="16"/>
              </w:rPr>
            </w:pPr>
            <w:r>
              <w:rPr>
                <w:b/>
                <w:sz w:val="16"/>
              </w:rPr>
              <w:t>Cat</w:t>
            </w:r>
          </w:p>
        </w:tc>
        <w:tc>
          <w:tcPr>
            <w:tcW w:w="4962" w:type="dxa"/>
            <w:tcBorders>
              <w:top w:val="single" w:color="auto" w:sz="6" w:space="0"/>
              <w:left w:val="single" w:color="auto" w:sz="6" w:space="0"/>
              <w:bottom w:val="single" w:color="auto" w:sz="6" w:space="0"/>
              <w:right w:val="single" w:color="auto" w:sz="6" w:space="0"/>
            </w:tcBorders>
            <w:shd w:val="pct10" w:color="auto" w:fill="FFFFFF"/>
          </w:tcPr>
          <w:p>
            <w:pPr>
              <w:pStyle w:val="103"/>
              <w:rPr>
                <w:b/>
                <w:sz w:val="16"/>
              </w:rPr>
            </w:pPr>
            <w:r>
              <w:rPr>
                <w:b/>
                <w:sz w:val="16"/>
              </w:rPr>
              <w:t>Subject/Comment</w:t>
            </w:r>
          </w:p>
        </w:tc>
        <w:tc>
          <w:tcPr>
            <w:tcW w:w="708" w:type="dxa"/>
            <w:tcBorders>
              <w:top w:val="single" w:color="auto" w:sz="6" w:space="0"/>
              <w:left w:val="single" w:color="auto" w:sz="6" w:space="0"/>
              <w:bottom w:val="single" w:color="auto" w:sz="6" w:space="0"/>
              <w:right w:val="single" w:color="auto" w:sz="6" w:space="0"/>
            </w:tcBorders>
            <w:shd w:val="pct10" w:color="auto" w:fill="FFFFFF"/>
          </w:tcPr>
          <w:p>
            <w:pPr>
              <w:pStyle w:val="103"/>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lang w:eastAsia="zh-CN"/>
              </w:rPr>
            </w:pPr>
            <w:r>
              <w:rPr>
                <w:sz w:val="16"/>
                <w:szCs w:val="16"/>
              </w:rPr>
              <w:t>202</w:t>
            </w:r>
            <w:r>
              <w:rPr>
                <w:sz w:val="16"/>
                <w:szCs w:val="16"/>
                <w:lang w:eastAsia="zh-CN"/>
              </w:rPr>
              <w:t>4</w:t>
            </w:r>
            <w:r>
              <w:rPr>
                <w:sz w:val="16"/>
                <w:szCs w:val="16"/>
              </w:rPr>
              <w:t>-0</w:t>
            </w:r>
            <w:r>
              <w:rPr>
                <w:sz w:val="16"/>
                <w:szCs w:val="16"/>
                <w:lang w:eastAsia="zh-CN"/>
              </w:rPr>
              <w:t>8</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rPr>
            </w:pPr>
            <w:r>
              <w:rPr>
                <w:sz w:val="16"/>
                <w:szCs w:val="16"/>
              </w:rPr>
              <w:t>SA5#156</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105"/>
              <w:rPr>
                <w:rFonts w:eastAsia="宋体"/>
                <w:sz w:val="16"/>
                <w:szCs w:val="16"/>
                <w:lang w:eastAsia="zh-CN"/>
              </w:rPr>
            </w:pPr>
            <w:r>
              <w:rPr>
                <w:rFonts w:eastAsia="宋体"/>
                <w:sz w:val="16"/>
                <w:szCs w:val="16"/>
                <w:lang w:eastAsia="zh-CN"/>
              </w:rPr>
              <w:t>S5-243526</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3"/>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rPr>
            </w:pPr>
          </w:p>
        </w:tc>
        <w:tc>
          <w:tcPr>
            <w:tcW w:w="4962" w:type="dxa"/>
            <w:tcBorders>
              <w:top w:val="single" w:color="auto" w:sz="6" w:space="0"/>
              <w:left w:val="single" w:color="auto" w:sz="6" w:space="0"/>
              <w:bottom w:val="single" w:color="auto" w:sz="6" w:space="0"/>
              <w:right w:val="single" w:color="auto" w:sz="6" w:space="0"/>
            </w:tcBorders>
            <w:shd w:val="solid" w:color="FFFFFF" w:fill="auto"/>
          </w:tcPr>
          <w:p>
            <w:pPr>
              <w:pStyle w:val="103"/>
              <w:rPr>
                <w:sz w:val="16"/>
                <w:szCs w:val="16"/>
              </w:rPr>
            </w:pPr>
            <w:r>
              <w:rPr>
                <w:sz w:val="16"/>
                <w:szCs w:val="16"/>
              </w:rPr>
              <w:t>Initial skeleton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rPr>
            </w:pPr>
            <w:r>
              <w:rPr>
                <w:sz w:val="16"/>
                <w:szCs w:val="16"/>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rPr>
            </w:pPr>
            <w:r>
              <w:rPr>
                <w:sz w:val="16"/>
                <w:szCs w:val="16"/>
              </w:rPr>
              <w:t>202</w:t>
            </w:r>
            <w:r>
              <w:rPr>
                <w:sz w:val="16"/>
                <w:szCs w:val="16"/>
                <w:lang w:eastAsia="zh-CN"/>
              </w:rPr>
              <w:t>4</w:t>
            </w:r>
            <w:r>
              <w:rPr>
                <w:sz w:val="16"/>
                <w:szCs w:val="16"/>
              </w:rPr>
              <w:t>-0</w:t>
            </w:r>
            <w:r>
              <w:rPr>
                <w:sz w:val="16"/>
                <w:szCs w:val="16"/>
                <w:lang w:eastAsia="zh-CN"/>
              </w:rPr>
              <w:t>8</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rPr>
            </w:pPr>
            <w:r>
              <w:rPr>
                <w:sz w:val="16"/>
                <w:szCs w:val="16"/>
              </w:rPr>
              <w:t>SA5#156</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105"/>
              <w:rPr>
                <w:rFonts w:eastAsia="宋体"/>
                <w:sz w:val="16"/>
                <w:szCs w:val="16"/>
                <w:lang w:eastAsia="zh-CN"/>
              </w:rPr>
            </w:pPr>
            <w:r>
              <w:rPr>
                <w:rFonts w:eastAsia="宋体"/>
                <w:sz w:val="16"/>
                <w:szCs w:val="16"/>
                <w:lang w:eastAsia="zh-CN"/>
              </w:rPr>
              <w:t>S5-243822</w:t>
            </w:r>
          </w:p>
          <w:p>
            <w:pPr>
              <w:pStyle w:val="105"/>
              <w:rPr>
                <w:rFonts w:eastAsia="宋体"/>
                <w:sz w:val="16"/>
                <w:szCs w:val="16"/>
                <w:lang w:eastAsia="zh-CN"/>
              </w:rPr>
            </w:pPr>
            <w:r>
              <w:rPr>
                <w:rFonts w:eastAsia="宋体"/>
                <w:sz w:val="16"/>
                <w:szCs w:val="16"/>
                <w:lang w:eastAsia="zh-CN"/>
              </w:rPr>
              <w:t>S5-243823</w:t>
            </w:r>
          </w:p>
          <w:p>
            <w:pPr>
              <w:pStyle w:val="105"/>
              <w:rPr>
                <w:rFonts w:eastAsia="宋体"/>
                <w:sz w:val="16"/>
                <w:szCs w:val="16"/>
                <w:lang w:eastAsia="zh-CN"/>
              </w:rPr>
            </w:pPr>
            <w:r>
              <w:rPr>
                <w:rFonts w:eastAsia="宋体"/>
                <w:sz w:val="16"/>
                <w:szCs w:val="16"/>
                <w:lang w:eastAsia="zh-CN"/>
              </w:rPr>
              <w:t>S5-243824</w:t>
            </w:r>
          </w:p>
          <w:p>
            <w:pPr>
              <w:pStyle w:val="105"/>
              <w:rPr>
                <w:rFonts w:eastAsia="宋体"/>
                <w:sz w:val="16"/>
                <w:szCs w:val="16"/>
                <w:lang w:eastAsia="zh-CN"/>
              </w:rPr>
            </w:pPr>
            <w:r>
              <w:rPr>
                <w:rFonts w:eastAsia="宋体"/>
                <w:sz w:val="16"/>
                <w:szCs w:val="16"/>
                <w:lang w:eastAsia="zh-CN"/>
              </w:rPr>
              <w:t>S5-244519</w:t>
            </w:r>
          </w:p>
          <w:p>
            <w:pPr>
              <w:pStyle w:val="105"/>
              <w:rPr>
                <w:rFonts w:eastAsia="宋体"/>
                <w:sz w:val="16"/>
                <w:szCs w:val="16"/>
                <w:lang w:eastAsia="zh-CN"/>
              </w:rPr>
            </w:pPr>
            <w:r>
              <w:rPr>
                <w:rFonts w:eastAsia="宋体"/>
                <w:sz w:val="16"/>
                <w:szCs w:val="16"/>
                <w:lang w:eastAsia="zh-CN"/>
              </w:rPr>
              <w:t>S5-243825</w:t>
            </w:r>
          </w:p>
          <w:p>
            <w:pPr>
              <w:pStyle w:val="105"/>
              <w:rPr>
                <w:rFonts w:eastAsia="宋体"/>
                <w:sz w:val="16"/>
                <w:szCs w:val="16"/>
                <w:lang w:eastAsia="zh-CN"/>
              </w:rPr>
            </w:pPr>
            <w:r>
              <w:rPr>
                <w:rFonts w:eastAsia="宋体"/>
                <w:sz w:val="16"/>
                <w:szCs w:val="16"/>
                <w:lang w:eastAsia="zh-CN"/>
              </w:rPr>
              <w:t>S5-244520</w:t>
            </w:r>
          </w:p>
          <w:p>
            <w:pPr>
              <w:pStyle w:val="105"/>
              <w:rPr>
                <w:rFonts w:eastAsia="宋体"/>
                <w:sz w:val="16"/>
                <w:szCs w:val="16"/>
                <w:lang w:eastAsia="zh-CN"/>
              </w:rPr>
            </w:pPr>
          </w:p>
          <w:p>
            <w:pPr>
              <w:pStyle w:val="105"/>
              <w:rPr>
                <w:rFonts w:eastAsia="宋体"/>
                <w:sz w:val="16"/>
                <w:szCs w:val="16"/>
                <w:lang w:eastAsia="zh-CN"/>
              </w:rPr>
            </w:pPr>
            <w:r>
              <w:rPr>
                <w:rFonts w:eastAsia="宋体"/>
                <w:sz w:val="16"/>
                <w:szCs w:val="16"/>
                <w:lang w:eastAsia="zh-CN"/>
              </w:rPr>
              <w:t>S5-244064</w:t>
            </w:r>
          </w:p>
          <w:p>
            <w:pPr>
              <w:pStyle w:val="105"/>
              <w:rPr>
                <w:rFonts w:eastAsia="宋体"/>
                <w:sz w:val="16"/>
                <w:szCs w:val="16"/>
                <w:lang w:eastAsia="zh-CN"/>
              </w:rPr>
            </w:pPr>
            <w:r>
              <w:rPr>
                <w:rFonts w:eastAsia="宋体"/>
                <w:sz w:val="16"/>
                <w:szCs w:val="16"/>
                <w:lang w:eastAsia="zh-CN"/>
              </w:rPr>
              <w:t>S5-244065</w:t>
            </w:r>
          </w:p>
          <w:p>
            <w:pPr>
              <w:pStyle w:val="105"/>
              <w:rPr>
                <w:rFonts w:eastAsia="宋体"/>
                <w:sz w:val="16"/>
                <w:szCs w:val="16"/>
                <w:lang w:eastAsia="zh-CN"/>
              </w:rPr>
            </w:pPr>
            <w:r>
              <w:rPr>
                <w:rFonts w:eastAsia="宋体"/>
                <w:sz w:val="16"/>
                <w:szCs w:val="16"/>
                <w:lang w:eastAsia="zh-CN"/>
              </w:rPr>
              <w:t>S5-244521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3"/>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rPr>
            </w:pPr>
          </w:p>
        </w:tc>
        <w:tc>
          <w:tcPr>
            <w:tcW w:w="4962" w:type="dxa"/>
            <w:tcBorders>
              <w:top w:val="single" w:color="auto" w:sz="6" w:space="0"/>
              <w:left w:val="single" w:color="auto" w:sz="6" w:space="0"/>
              <w:bottom w:val="single" w:color="auto" w:sz="6" w:space="0"/>
              <w:right w:val="single" w:color="auto" w:sz="6" w:space="0"/>
            </w:tcBorders>
            <w:shd w:val="solid" w:color="FFFFFF" w:fill="auto"/>
          </w:tcPr>
          <w:p>
            <w:pPr>
              <w:pStyle w:val="103"/>
              <w:rPr>
                <w:sz w:val="16"/>
                <w:szCs w:val="16"/>
              </w:rPr>
            </w:pPr>
            <w:r>
              <w:rPr>
                <w:rFonts w:hint="eastAsia"/>
                <w:sz w:val="16"/>
                <w:szCs w:val="16"/>
              </w:rPr>
              <w:t>Skeleton update</w:t>
            </w:r>
          </w:p>
          <w:p>
            <w:pPr>
              <w:pStyle w:val="103"/>
              <w:rPr>
                <w:sz w:val="16"/>
                <w:szCs w:val="16"/>
              </w:rPr>
            </w:pPr>
            <w:r>
              <w:rPr>
                <w:rFonts w:hint="eastAsia"/>
                <w:sz w:val="16"/>
                <w:szCs w:val="16"/>
              </w:rPr>
              <w:t>Add scope</w:t>
            </w:r>
          </w:p>
          <w:p>
            <w:pPr>
              <w:pStyle w:val="103"/>
              <w:rPr>
                <w:sz w:val="16"/>
                <w:szCs w:val="16"/>
              </w:rPr>
            </w:pPr>
            <w:r>
              <w:rPr>
                <w:rFonts w:hint="eastAsia"/>
                <w:sz w:val="16"/>
                <w:szCs w:val="16"/>
              </w:rPr>
              <w:t>Add reference</w:t>
            </w:r>
          </w:p>
          <w:p>
            <w:pPr>
              <w:pStyle w:val="103"/>
              <w:rPr>
                <w:sz w:val="16"/>
                <w:szCs w:val="16"/>
              </w:rPr>
            </w:pPr>
            <w:r>
              <w:rPr>
                <w:rFonts w:hint="eastAsia"/>
                <w:sz w:val="16"/>
                <w:szCs w:val="16"/>
              </w:rPr>
              <w:t>Introduce the background</w:t>
            </w:r>
          </w:p>
          <w:p>
            <w:pPr>
              <w:pStyle w:val="103"/>
              <w:rPr>
                <w:sz w:val="16"/>
                <w:szCs w:val="16"/>
              </w:rPr>
            </w:pPr>
            <w:r>
              <w:rPr>
                <w:rFonts w:hint="eastAsia"/>
                <w:sz w:val="16"/>
                <w:szCs w:val="16"/>
              </w:rPr>
              <w:t>Support of standalone IMS Data Channel sessions</w:t>
            </w:r>
          </w:p>
          <w:p>
            <w:pPr>
              <w:pStyle w:val="103"/>
              <w:rPr>
                <w:sz w:val="16"/>
                <w:szCs w:val="16"/>
              </w:rPr>
            </w:pPr>
            <w:r>
              <w:rPr>
                <w:rFonts w:hint="eastAsia"/>
                <w:sz w:val="16"/>
                <w:szCs w:val="16"/>
              </w:rPr>
              <w:t>Introduce the use case of charging for DC application download and usage</w:t>
            </w:r>
          </w:p>
          <w:p>
            <w:pPr>
              <w:pStyle w:val="103"/>
              <w:rPr>
                <w:sz w:val="16"/>
                <w:szCs w:val="16"/>
              </w:rPr>
            </w:pPr>
            <w:r>
              <w:rPr>
                <w:rFonts w:hint="eastAsia"/>
                <w:sz w:val="16"/>
                <w:szCs w:val="16"/>
              </w:rPr>
              <w:t>New KI on Support IMS network capabilities exposure</w:t>
            </w:r>
          </w:p>
          <w:p>
            <w:pPr>
              <w:pStyle w:val="103"/>
              <w:rPr>
                <w:sz w:val="16"/>
                <w:szCs w:val="16"/>
              </w:rPr>
            </w:pPr>
            <w:r>
              <w:rPr>
                <w:rFonts w:hint="eastAsia"/>
                <w:sz w:val="16"/>
                <w:szCs w:val="16"/>
              </w:rPr>
              <w:t>New KI on Support IMS Data Channel PS Data Off</w:t>
            </w:r>
          </w:p>
          <w:p>
            <w:pPr>
              <w:pStyle w:val="103"/>
              <w:rPr>
                <w:sz w:val="16"/>
                <w:szCs w:val="16"/>
              </w:rPr>
            </w:pPr>
            <w:r>
              <w:rPr>
                <w:rFonts w:hint="eastAsia"/>
                <w:sz w:val="16"/>
                <w:szCs w:val="16"/>
              </w:rPr>
              <w:t>Solution for PS Data Off</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rPr>
            </w:pPr>
            <w:r>
              <w:rPr>
                <w:sz w:val="16"/>
                <w:szCs w:val="16"/>
              </w:rPr>
              <w:t>0.</w:t>
            </w:r>
            <w:r>
              <w:rPr>
                <w:rFonts w:hint="eastAsia" w:eastAsia="宋体"/>
                <w:sz w:val="16"/>
                <w:szCs w:val="16"/>
                <w:lang w:eastAsia="zh-CN"/>
              </w:rPr>
              <w:t>1</w:t>
            </w:r>
            <w:r>
              <w:rPr>
                <w:sz w:val="16"/>
                <w:szCs w:val="16"/>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105"/>
              <w:rPr>
                <w:rFonts w:eastAsia="宋体"/>
                <w:sz w:val="16"/>
                <w:szCs w:val="16"/>
                <w:lang w:eastAsia="zh-CN"/>
              </w:rPr>
            </w:pPr>
            <w:r>
              <w:rPr>
                <w:sz w:val="16"/>
                <w:szCs w:val="16"/>
              </w:rPr>
              <w:t>202</w:t>
            </w:r>
            <w:r>
              <w:rPr>
                <w:sz w:val="16"/>
                <w:szCs w:val="16"/>
                <w:lang w:eastAsia="zh-CN"/>
              </w:rPr>
              <w:t>4</w:t>
            </w:r>
            <w:r>
              <w:rPr>
                <w:sz w:val="16"/>
                <w:szCs w:val="16"/>
              </w:rPr>
              <w:t>-</w:t>
            </w:r>
            <w:r>
              <w:rPr>
                <w:rFonts w:hint="eastAsia" w:eastAsia="宋体"/>
                <w:sz w:val="16"/>
                <w:szCs w:val="16"/>
                <w:lang w:eastAsia="zh-CN"/>
              </w:rPr>
              <w:t>10</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105"/>
              <w:rPr>
                <w:rFonts w:eastAsia="宋体"/>
                <w:sz w:val="16"/>
                <w:szCs w:val="16"/>
                <w:lang w:eastAsia="zh-CN"/>
              </w:rPr>
            </w:pPr>
            <w:r>
              <w:rPr>
                <w:sz w:val="16"/>
                <w:szCs w:val="16"/>
              </w:rPr>
              <w:t>SA5#15</w:t>
            </w:r>
            <w:r>
              <w:rPr>
                <w:rFonts w:hint="eastAsia" w:eastAsia="宋体"/>
                <w:sz w:val="16"/>
                <w:szCs w:val="16"/>
                <w:lang w:eastAsia="zh-CN"/>
              </w:rPr>
              <w:t>7</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105"/>
              <w:rPr>
                <w:rFonts w:eastAsia="宋体"/>
                <w:sz w:val="16"/>
                <w:szCs w:val="16"/>
                <w:lang w:eastAsia="zh-CN"/>
              </w:rPr>
            </w:pPr>
            <w:r>
              <w:rPr>
                <w:rFonts w:eastAsia="宋体"/>
                <w:sz w:val="16"/>
                <w:szCs w:val="16"/>
                <w:lang w:eastAsia="zh-CN"/>
              </w:rPr>
              <w:t>S5-245900</w:t>
            </w:r>
          </w:p>
          <w:p>
            <w:pPr>
              <w:pStyle w:val="105"/>
              <w:rPr>
                <w:rFonts w:eastAsia="宋体"/>
                <w:sz w:val="16"/>
                <w:szCs w:val="16"/>
                <w:lang w:eastAsia="zh-CN"/>
              </w:rPr>
            </w:pPr>
          </w:p>
          <w:p>
            <w:pPr>
              <w:pStyle w:val="105"/>
              <w:rPr>
                <w:rFonts w:eastAsia="宋体"/>
                <w:sz w:val="16"/>
                <w:szCs w:val="16"/>
                <w:lang w:eastAsia="zh-CN"/>
              </w:rPr>
            </w:pPr>
            <w:r>
              <w:rPr>
                <w:rFonts w:eastAsia="宋体"/>
                <w:sz w:val="16"/>
                <w:szCs w:val="16"/>
                <w:lang w:eastAsia="zh-CN"/>
              </w:rPr>
              <w:t>S5-245901</w:t>
            </w:r>
          </w:p>
          <w:p>
            <w:pPr>
              <w:pStyle w:val="105"/>
              <w:rPr>
                <w:rFonts w:eastAsia="宋体"/>
                <w:sz w:val="16"/>
                <w:szCs w:val="16"/>
                <w:lang w:eastAsia="zh-CN"/>
              </w:rPr>
            </w:pPr>
            <w:r>
              <w:rPr>
                <w:rFonts w:eastAsia="宋体"/>
                <w:sz w:val="16"/>
                <w:szCs w:val="16"/>
                <w:lang w:eastAsia="zh-CN"/>
              </w:rPr>
              <w:t>S5-245902</w:t>
            </w:r>
          </w:p>
          <w:p>
            <w:pPr>
              <w:pStyle w:val="105"/>
              <w:rPr>
                <w:rFonts w:eastAsia="宋体"/>
                <w:sz w:val="16"/>
                <w:szCs w:val="16"/>
                <w:lang w:eastAsia="zh-CN"/>
              </w:rPr>
            </w:pPr>
            <w:r>
              <w:rPr>
                <w:rFonts w:eastAsia="宋体"/>
                <w:sz w:val="16"/>
                <w:szCs w:val="16"/>
                <w:lang w:eastAsia="zh-CN"/>
              </w:rPr>
              <w:t>S5-245922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3"/>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rPr>
            </w:pPr>
          </w:p>
        </w:tc>
        <w:tc>
          <w:tcPr>
            <w:tcW w:w="4962" w:type="dxa"/>
            <w:tcBorders>
              <w:top w:val="single" w:color="auto" w:sz="6" w:space="0"/>
              <w:left w:val="single" w:color="auto" w:sz="6" w:space="0"/>
              <w:bottom w:val="single" w:color="auto" w:sz="6" w:space="0"/>
              <w:right w:val="single" w:color="auto" w:sz="6" w:space="0"/>
            </w:tcBorders>
            <w:shd w:val="solid" w:color="FFFFFF" w:fill="auto"/>
          </w:tcPr>
          <w:p>
            <w:pPr>
              <w:pStyle w:val="103"/>
              <w:rPr>
                <w:rFonts w:cs="Arial"/>
                <w:sz w:val="16"/>
                <w:szCs w:val="16"/>
              </w:rPr>
            </w:pPr>
            <w:r>
              <w:rPr>
                <w:rFonts w:cs="Arial"/>
                <w:sz w:val="16"/>
                <w:szCs w:val="16"/>
              </w:rPr>
              <w:t>Adding solution on IMS converged charging for standalone IMS Data Channel</w:t>
            </w:r>
          </w:p>
          <w:p>
            <w:pPr>
              <w:pStyle w:val="103"/>
              <w:rPr>
                <w:rFonts w:cs="Arial"/>
                <w:sz w:val="16"/>
                <w:szCs w:val="16"/>
              </w:rPr>
            </w:pPr>
            <w:r>
              <w:rPr>
                <w:rFonts w:cs="Arial"/>
                <w:sz w:val="16"/>
                <w:szCs w:val="16"/>
              </w:rPr>
              <w:t>New charging solution for IMS network capabilities exposure</w:t>
            </w:r>
          </w:p>
          <w:p>
            <w:pPr>
              <w:pStyle w:val="103"/>
              <w:rPr>
                <w:rFonts w:cs="Arial"/>
                <w:sz w:val="16"/>
                <w:szCs w:val="16"/>
              </w:rPr>
            </w:pPr>
            <w:r>
              <w:rPr>
                <w:rFonts w:cs="Arial"/>
                <w:sz w:val="16"/>
                <w:szCs w:val="16"/>
              </w:rPr>
              <w:t>Update charging scenario for DC application usage</w:t>
            </w:r>
          </w:p>
          <w:p>
            <w:pPr>
              <w:pStyle w:val="103"/>
              <w:rPr>
                <w:rFonts w:cs="Arial"/>
                <w:sz w:val="16"/>
                <w:szCs w:val="16"/>
              </w:rPr>
            </w:pPr>
            <w:r>
              <w:rPr>
                <w:rFonts w:cs="Arial"/>
                <w:sz w:val="16"/>
                <w:szCs w:val="16"/>
              </w:rPr>
              <w:t>New charging solution for DC application download</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rPr>
            </w:pPr>
            <w:r>
              <w:rPr>
                <w:sz w:val="16"/>
                <w:szCs w:val="16"/>
              </w:rPr>
              <w:t>0.</w:t>
            </w:r>
            <w:r>
              <w:rPr>
                <w:rFonts w:hint="eastAsia" w:eastAsia="宋体"/>
                <w:sz w:val="16"/>
                <w:szCs w:val="16"/>
                <w:lang w:eastAsia="zh-CN"/>
              </w:rPr>
              <w:t>2</w:t>
            </w:r>
            <w:r>
              <w:rPr>
                <w:sz w:val="16"/>
                <w:szCs w:val="16"/>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rPr>
            </w:pPr>
            <w:r>
              <w:rPr>
                <w:sz w:val="16"/>
                <w:szCs w:val="16"/>
              </w:rPr>
              <w:t>202</w:t>
            </w:r>
            <w:r>
              <w:rPr>
                <w:sz w:val="16"/>
                <w:szCs w:val="16"/>
                <w:lang w:eastAsia="zh-CN"/>
              </w:rPr>
              <w:t>4</w:t>
            </w:r>
            <w:r>
              <w:rPr>
                <w:sz w:val="16"/>
                <w:szCs w:val="16"/>
              </w:rPr>
              <w:t>-</w:t>
            </w:r>
            <w:r>
              <w:rPr>
                <w:rFonts w:hint="eastAsia" w:eastAsia="宋体"/>
                <w:sz w:val="16"/>
                <w:szCs w:val="16"/>
                <w:lang w:eastAsia="zh-CN"/>
              </w:rPr>
              <w:t>11</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105"/>
              <w:rPr>
                <w:rFonts w:eastAsia="宋体"/>
                <w:sz w:val="16"/>
                <w:szCs w:val="16"/>
                <w:lang w:eastAsia="zh-CN"/>
              </w:rPr>
            </w:pPr>
            <w:r>
              <w:rPr>
                <w:sz w:val="16"/>
                <w:szCs w:val="16"/>
              </w:rPr>
              <w:t>SA5#15</w:t>
            </w:r>
            <w:r>
              <w:rPr>
                <w:rFonts w:hint="eastAsia" w:eastAsia="宋体"/>
                <w:sz w:val="16"/>
                <w:szCs w:val="16"/>
                <w:lang w:eastAsia="zh-CN"/>
              </w:rPr>
              <w:t>8</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105"/>
              <w:rPr>
                <w:rFonts w:eastAsia="宋体"/>
                <w:sz w:val="16"/>
                <w:szCs w:val="16"/>
                <w:lang w:eastAsia="zh-CN"/>
              </w:rPr>
            </w:pPr>
            <w:r>
              <w:rPr>
                <w:rFonts w:eastAsia="宋体"/>
                <w:sz w:val="16"/>
                <w:szCs w:val="16"/>
                <w:lang w:eastAsia="zh-CN"/>
              </w:rPr>
              <w:t>S5-246991</w:t>
            </w:r>
          </w:p>
          <w:p>
            <w:pPr>
              <w:pStyle w:val="105"/>
              <w:rPr>
                <w:rFonts w:eastAsia="宋体"/>
                <w:sz w:val="16"/>
                <w:szCs w:val="16"/>
                <w:lang w:eastAsia="zh-CN"/>
              </w:rPr>
            </w:pPr>
          </w:p>
          <w:p>
            <w:pPr>
              <w:pStyle w:val="105"/>
              <w:rPr>
                <w:rFonts w:eastAsia="宋体"/>
                <w:sz w:val="16"/>
                <w:szCs w:val="16"/>
                <w:lang w:eastAsia="zh-CN"/>
              </w:rPr>
            </w:pPr>
            <w:r>
              <w:rPr>
                <w:rFonts w:eastAsia="宋体"/>
                <w:sz w:val="16"/>
                <w:szCs w:val="16"/>
                <w:lang w:eastAsia="zh-CN"/>
              </w:rPr>
              <w:t>S5-24699</w:t>
            </w:r>
            <w:r>
              <w:rPr>
                <w:rFonts w:hint="eastAsia" w:eastAsia="宋体"/>
                <w:sz w:val="16"/>
                <w:szCs w:val="16"/>
                <w:lang w:eastAsia="zh-CN"/>
              </w:rPr>
              <w:t>2</w:t>
            </w:r>
          </w:p>
          <w:p>
            <w:pPr>
              <w:pStyle w:val="105"/>
              <w:rPr>
                <w:rFonts w:eastAsia="宋体"/>
                <w:sz w:val="16"/>
                <w:szCs w:val="16"/>
                <w:lang w:eastAsia="zh-CN"/>
              </w:rPr>
            </w:pPr>
            <w:r>
              <w:rPr>
                <w:rFonts w:eastAsia="宋体"/>
                <w:sz w:val="16"/>
                <w:szCs w:val="16"/>
                <w:lang w:eastAsia="zh-CN"/>
              </w:rPr>
              <w:t>S5-246576</w:t>
            </w:r>
          </w:p>
          <w:p>
            <w:pPr>
              <w:pStyle w:val="105"/>
              <w:rPr>
                <w:rFonts w:eastAsia="宋体"/>
                <w:sz w:val="16"/>
                <w:szCs w:val="16"/>
                <w:lang w:eastAsia="zh-CN"/>
              </w:rPr>
            </w:pPr>
            <w:r>
              <w:rPr>
                <w:rFonts w:eastAsia="宋体"/>
                <w:sz w:val="16"/>
                <w:szCs w:val="16"/>
                <w:lang w:eastAsia="zh-CN"/>
              </w:rPr>
              <w:t>S5-246993</w:t>
            </w:r>
          </w:p>
          <w:p>
            <w:pPr>
              <w:pStyle w:val="105"/>
              <w:rPr>
                <w:rFonts w:eastAsia="宋体"/>
                <w:sz w:val="16"/>
                <w:szCs w:val="16"/>
                <w:lang w:eastAsia="zh-CN"/>
              </w:rPr>
            </w:pPr>
            <w:r>
              <w:rPr>
                <w:rFonts w:eastAsia="宋体"/>
                <w:sz w:val="16"/>
                <w:szCs w:val="16"/>
                <w:lang w:eastAsia="zh-CN"/>
              </w:rPr>
              <w:t>S5-246578</w:t>
            </w:r>
          </w:p>
          <w:p>
            <w:pPr>
              <w:pStyle w:val="105"/>
              <w:rPr>
                <w:rFonts w:eastAsia="宋体"/>
                <w:sz w:val="16"/>
                <w:szCs w:val="16"/>
                <w:lang w:eastAsia="zh-CN"/>
              </w:rPr>
            </w:pPr>
            <w:r>
              <w:rPr>
                <w:rFonts w:eastAsia="宋体"/>
                <w:sz w:val="16"/>
                <w:szCs w:val="16"/>
                <w:lang w:eastAsia="zh-CN"/>
              </w:rPr>
              <w:t>S5-246994</w:t>
            </w:r>
          </w:p>
          <w:p>
            <w:pPr>
              <w:pStyle w:val="105"/>
              <w:rPr>
                <w:rFonts w:eastAsia="宋体"/>
                <w:sz w:val="16"/>
                <w:szCs w:val="16"/>
                <w:lang w:eastAsia="zh-CN"/>
              </w:rPr>
            </w:pPr>
            <w:r>
              <w:rPr>
                <w:rFonts w:eastAsia="宋体"/>
                <w:sz w:val="16"/>
                <w:szCs w:val="16"/>
                <w:lang w:eastAsia="zh-CN"/>
              </w:rPr>
              <w:t>S5-246995</w:t>
            </w:r>
          </w:p>
          <w:p>
            <w:pPr>
              <w:pStyle w:val="105"/>
              <w:rPr>
                <w:rFonts w:eastAsia="宋体"/>
                <w:sz w:val="16"/>
                <w:szCs w:val="16"/>
                <w:lang w:eastAsia="zh-CN"/>
              </w:rPr>
            </w:pPr>
            <w:r>
              <w:rPr>
                <w:rFonts w:eastAsia="宋体"/>
                <w:sz w:val="16"/>
                <w:szCs w:val="16"/>
                <w:lang w:eastAsia="zh-CN"/>
              </w:rPr>
              <w:t>S5-246581</w:t>
            </w:r>
          </w:p>
          <w:p>
            <w:pPr>
              <w:pStyle w:val="105"/>
              <w:rPr>
                <w:rFonts w:eastAsia="宋体"/>
                <w:sz w:val="16"/>
                <w:szCs w:val="16"/>
                <w:lang w:eastAsia="zh-CN"/>
              </w:rPr>
            </w:pPr>
            <w:r>
              <w:rPr>
                <w:rFonts w:eastAsia="宋体"/>
                <w:sz w:val="16"/>
                <w:szCs w:val="16"/>
                <w:lang w:eastAsia="zh-CN"/>
              </w:rPr>
              <w:t>S5-246582</w:t>
            </w:r>
          </w:p>
          <w:p>
            <w:pPr>
              <w:pStyle w:val="105"/>
              <w:rPr>
                <w:rFonts w:eastAsia="宋体"/>
                <w:sz w:val="16"/>
                <w:szCs w:val="16"/>
                <w:lang w:eastAsia="zh-CN"/>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3"/>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rPr>
            </w:pPr>
          </w:p>
        </w:tc>
        <w:tc>
          <w:tcPr>
            <w:tcW w:w="4962" w:type="dxa"/>
            <w:tcBorders>
              <w:top w:val="single" w:color="auto" w:sz="6" w:space="0"/>
              <w:left w:val="single" w:color="auto" w:sz="6" w:space="0"/>
              <w:bottom w:val="single" w:color="auto" w:sz="6" w:space="0"/>
              <w:right w:val="single" w:color="auto" w:sz="6" w:space="0"/>
            </w:tcBorders>
            <w:shd w:val="solid" w:color="FFFFFF" w:fill="auto"/>
          </w:tcPr>
          <w:p>
            <w:pPr>
              <w:pStyle w:val="103"/>
              <w:rPr>
                <w:rFonts w:cs="Arial"/>
                <w:sz w:val="16"/>
                <w:szCs w:val="16"/>
              </w:rPr>
            </w:pPr>
            <w:r>
              <w:rPr>
                <w:rFonts w:hint="eastAsia" w:cs="Arial"/>
                <w:sz w:val="16"/>
                <w:szCs w:val="16"/>
              </w:rPr>
              <w:t>Adding solution on volume-based charging for standalone IMS Data Channel</w:t>
            </w:r>
          </w:p>
          <w:p>
            <w:pPr>
              <w:pStyle w:val="103"/>
              <w:rPr>
                <w:rFonts w:cs="Arial"/>
                <w:sz w:val="16"/>
                <w:szCs w:val="16"/>
              </w:rPr>
            </w:pPr>
            <w:r>
              <w:rPr>
                <w:rFonts w:hint="eastAsia" w:cs="Arial"/>
                <w:sz w:val="16"/>
                <w:szCs w:val="16"/>
              </w:rPr>
              <w:t>Adding evaluation for topic 1</w:t>
            </w:r>
          </w:p>
          <w:p>
            <w:pPr>
              <w:pStyle w:val="103"/>
              <w:rPr>
                <w:rFonts w:cs="Arial"/>
                <w:sz w:val="16"/>
                <w:szCs w:val="16"/>
              </w:rPr>
            </w:pPr>
            <w:r>
              <w:rPr>
                <w:rFonts w:hint="eastAsia" w:cs="Arial"/>
                <w:sz w:val="16"/>
                <w:szCs w:val="16"/>
              </w:rPr>
              <w:t>Update the architecture reference for IMS DC</w:t>
            </w:r>
          </w:p>
          <w:p>
            <w:pPr>
              <w:pStyle w:val="103"/>
              <w:rPr>
                <w:rFonts w:cs="Arial"/>
                <w:sz w:val="16"/>
                <w:szCs w:val="16"/>
              </w:rPr>
            </w:pPr>
            <w:r>
              <w:rPr>
                <w:rFonts w:hint="eastAsia" w:cs="Arial"/>
                <w:sz w:val="16"/>
                <w:szCs w:val="16"/>
              </w:rPr>
              <w:t>Resolve EN in charging solution for DC application download</w:t>
            </w:r>
          </w:p>
          <w:p>
            <w:pPr>
              <w:pStyle w:val="103"/>
              <w:rPr>
                <w:rFonts w:cs="Arial"/>
                <w:sz w:val="16"/>
                <w:szCs w:val="16"/>
              </w:rPr>
            </w:pPr>
            <w:r>
              <w:rPr>
                <w:rFonts w:hint="eastAsia" w:cs="Arial"/>
                <w:sz w:val="16"/>
                <w:szCs w:val="16"/>
              </w:rPr>
              <w:t>New charging solution for DC application usage by duration</w:t>
            </w:r>
          </w:p>
          <w:p>
            <w:pPr>
              <w:pStyle w:val="103"/>
              <w:rPr>
                <w:rFonts w:cs="Arial"/>
                <w:sz w:val="16"/>
                <w:szCs w:val="16"/>
              </w:rPr>
            </w:pPr>
            <w:r>
              <w:rPr>
                <w:rFonts w:hint="eastAsia" w:cs="Arial"/>
                <w:sz w:val="16"/>
                <w:szCs w:val="16"/>
              </w:rPr>
              <w:t>New charging solution for DC application usage by volume</w:t>
            </w:r>
          </w:p>
          <w:p>
            <w:pPr>
              <w:pStyle w:val="103"/>
              <w:rPr>
                <w:rFonts w:cs="Arial"/>
                <w:sz w:val="16"/>
                <w:szCs w:val="16"/>
              </w:rPr>
            </w:pPr>
            <w:r>
              <w:rPr>
                <w:rFonts w:hint="eastAsia" w:cs="Arial"/>
                <w:sz w:val="16"/>
                <w:szCs w:val="16"/>
              </w:rPr>
              <w:t>Evaluation for IMS DC charging topic 2</w:t>
            </w:r>
          </w:p>
          <w:p>
            <w:pPr>
              <w:pStyle w:val="103"/>
              <w:rPr>
                <w:rFonts w:cs="Arial"/>
                <w:sz w:val="16"/>
                <w:szCs w:val="16"/>
              </w:rPr>
            </w:pPr>
            <w:r>
              <w:rPr>
                <w:rFonts w:hint="eastAsia" w:cs="Arial"/>
                <w:sz w:val="16"/>
                <w:szCs w:val="16"/>
              </w:rPr>
              <w:t>Evaluation for IMS DC charging topic 3</w:t>
            </w:r>
          </w:p>
          <w:p>
            <w:pPr>
              <w:pStyle w:val="103"/>
              <w:rPr>
                <w:rFonts w:cs="Arial"/>
                <w:sz w:val="16"/>
                <w:szCs w:val="16"/>
              </w:rPr>
            </w:pPr>
            <w:r>
              <w:rPr>
                <w:rFonts w:hint="eastAsia" w:cs="Arial"/>
                <w:sz w:val="16"/>
                <w:szCs w:val="16"/>
              </w:rPr>
              <w:t>Evaluation for IMS DC charging topic 4</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rPr>
            </w:pPr>
            <w:r>
              <w:rPr>
                <w:sz w:val="16"/>
                <w:szCs w:val="16"/>
              </w:rPr>
              <w:t>0.</w:t>
            </w:r>
            <w:r>
              <w:rPr>
                <w:rFonts w:hint="eastAsia" w:eastAsia="宋体"/>
                <w:sz w:val="16"/>
                <w:szCs w:val="16"/>
                <w:lang w:eastAsia="zh-CN"/>
              </w:rPr>
              <w:t>3</w:t>
            </w:r>
            <w:r>
              <w:rPr>
                <w:sz w:val="16"/>
                <w:szCs w:val="16"/>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rPr>
            </w:pPr>
            <w:r>
              <w:rPr>
                <w:sz w:val="16"/>
                <w:szCs w:val="16"/>
              </w:rPr>
              <w:t>2024-12</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rPr>
            </w:pP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105"/>
              <w:rPr>
                <w:rFonts w:eastAsia="宋体"/>
                <w:sz w:val="16"/>
                <w:szCs w:val="16"/>
                <w:lang w:eastAsia="zh-CN"/>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3"/>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rPr>
            </w:pPr>
          </w:p>
        </w:tc>
        <w:tc>
          <w:tcPr>
            <w:tcW w:w="4962" w:type="dxa"/>
            <w:tcBorders>
              <w:top w:val="single" w:color="auto" w:sz="6" w:space="0"/>
              <w:left w:val="single" w:color="auto" w:sz="6" w:space="0"/>
              <w:bottom w:val="single" w:color="auto" w:sz="6" w:space="0"/>
              <w:right w:val="single" w:color="auto" w:sz="6" w:space="0"/>
            </w:tcBorders>
            <w:shd w:val="solid" w:color="FFFFFF" w:fill="auto"/>
          </w:tcPr>
          <w:p>
            <w:pPr>
              <w:pStyle w:val="103"/>
              <w:rPr>
                <w:rFonts w:cs="Arial"/>
                <w:sz w:val="16"/>
                <w:szCs w:val="16"/>
              </w:rPr>
            </w:pPr>
            <w:r>
              <w:rPr>
                <w:rFonts w:cs="Arial"/>
                <w:sz w:val="16"/>
                <w:szCs w:val="16"/>
              </w:rPr>
              <w:t>EditHelp's cleanup</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rPr>
            </w:pPr>
            <w:r>
              <w:rPr>
                <w:sz w:val="16"/>
                <w:szCs w:val="16"/>
              </w:rPr>
              <w:t>0.3.1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rPr>
            </w:pPr>
            <w:r>
              <w:rPr>
                <w:sz w:val="16"/>
                <w:szCs w:val="16"/>
              </w:rPr>
              <w:t>2024-12</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rPr>
            </w:pPr>
            <w:r>
              <w:rPr>
                <w:sz w:val="16"/>
                <w:szCs w:val="16"/>
              </w:rPr>
              <w:t>SA#106</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105"/>
              <w:rPr>
                <w:rFonts w:eastAsia="宋体"/>
                <w:sz w:val="16"/>
                <w:szCs w:val="16"/>
                <w:lang w:eastAsia="zh-CN"/>
              </w:rPr>
            </w:pPr>
            <w:r>
              <w:rPr>
                <w:rFonts w:eastAsia="宋体"/>
                <w:sz w:val="16"/>
                <w:szCs w:val="16"/>
                <w:lang w:eastAsia="zh-CN"/>
              </w:rPr>
              <w:t>SP-241602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3"/>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rPr>
            </w:pPr>
          </w:p>
        </w:tc>
        <w:tc>
          <w:tcPr>
            <w:tcW w:w="4962" w:type="dxa"/>
            <w:tcBorders>
              <w:top w:val="single" w:color="auto" w:sz="6" w:space="0"/>
              <w:left w:val="single" w:color="auto" w:sz="6" w:space="0"/>
              <w:bottom w:val="single" w:color="auto" w:sz="6" w:space="0"/>
              <w:right w:val="single" w:color="auto" w:sz="6" w:space="0"/>
            </w:tcBorders>
            <w:shd w:val="solid" w:color="FFFFFF" w:fill="auto"/>
          </w:tcPr>
          <w:p>
            <w:pPr>
              <w:pStyle w:val="103"/>
              <w:rPr>
                <w:rFonts w:cs="Arial"/>
                <w:sz w:val="16"/>
                <w:szCs w:val="16"/>
              </w:rPr>
            </w:pPr>
            <w:r>
              <w:rPr>
                <w:rFonts w:cs="Arial"/>
                <w:sz w:val="16"/>
                <w:szCs w:val="16"/>
              </w:rPr>
              <w:t>Presentation to SA for Information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rPr>
            </w:pPr>
            <w:r>
              <w:rPr>
                <w:sz w:val="16"/>
                <w:szCs w:val="16"/>
              </w:rPr>
              <w:t>1.0.0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105"/>
              <w:rPr>
                <w:rFonts w:hint="default" w:eastAsia="宋体"/>
                <w:sz w:val="16"/>
                <w:szCs w:val="16"/>
                <w:lang w:val="en-US" w:eastAsia="zh-CN"/>
              </w:rPr>
            </w:pPr>
            <w:r>
              <w:rPr>
                <w:sz w:val="16"/>
                <w:szCs w:val="16"/>
              </w:rPr>
              <w:t>202</w:t>
            </w:r>
            <w:r>
              <w:rPr>
                <w:rFonts w:hint="eastAsia" w:eastAsia="宋体"/>
                <w:sz w:val="16"/>
                <w:szCs w:val="16"/>
                <w:lang w:val="en-US" w:eastAsia="zh-CN"/>
              </w:rPr>
              <w:t>5</w:t>
            </w:r>
            <w:r>
              <w:rPr>
                <w:sz w:val="16"/>
                <w:szCs w:val="16"/>
              </w:rPr>
              <w:t>-</w:t>
            </w:r>
            <w:r>
              <w:rPr>
                <w:rFonts w:hint="eastAsia" w:eastAsia="宋体"/>
                <w:sz w:val="16"/>
                <w:szCs w:val="16"/>
                <w:lang w:val="en-US" w:eastAsia="zh-CN"/>
              </w:rPr>
              <w:t>02</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105"/>
              <w:rPr>
                <w:rFonts w:hint="eastAsia" w:eastAsia="宋体"/>
                <w:sz w:val="16"/>
                <w:szCs w:val="16"/>
                <w:lang w:val="en-US" w:eastAsia="zh-CN"/>
              </w:rPr>
            </w:pPr>
            <w:r>
              <w:rPr>
                <w:sz w:val="16"/>
                <w:szCs w:val="16"/>
              </w:rPr>
              <w:t>SA5#15</w:t>
            </w:r>
            <w:r>
              <w:rPr>
                <w:rFonts w:hint="eastAsia" w:eastAsia="宋体"/>
                <w:sz w:val="16"/>
                <w:szCs w:val="16"/>
                <w:lang w:val="en-US" w:eastAsia="zh-CN"/>
              </w:rPr>
              <w:t>8</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105"/>
              <w:rPr>
                <w:rFonts w:hint="eastAsia" w:eastAsia="宋体"/>
                <w:sz w:val="16"/>
                <w:szCs w:val="16"/>
                <w:lang w:eastAsia="zh-CN"/>
              </w:rPr>
            </w:pPr>
            <w:r>
              <w:rPr>
                <w:rFonts w:hint="eastAsia" w:eastAsia="宋体"/>
                <w:sz w:val="16"/>
                <w:szCs w:val="16"/>
                <w:lang w:eastAsia="zh-CN"/>
              </w:rPr>
              <w:t>S5-250499</w:t>
            </w:r>
          </w:p>
          <w:p>
            <w:pPr>
              <w:pStyle w:val="105"/>
              <w:rPr>
                <w:rFonts w:hint="eastAsia" w:eastAsia="宋体"/>
                <w:sz w:val="16"/>
                <w:szCs w:val="16"/>
                <w:lang w:eastAsia="zh-CN"/>
              </w:rPr>
            </w:pPr>
            <w:r>
              <w:rPr>
                <w:rFonts w:hint="eastAsia" w:eastAsia="宋体"/>
                <w:sz w:val="16"/>
                <w:szCs w:val="16"/>
                <w:lang w:eastAsia="zh-CN"/>
              </w:rPr>
              <w:t>S5-250398</w:t>
            </w:r>
          </w:p>
          <w:p>
            <w:pPr>
              <w:pStyle w:val="105"/>
              <w:rPr>
                <w:rFonts w:hint="eastAsia" w:eastAsia="宋体"/>
                <w:sz w:val="16"/>
                <w:szCs w:val="16"/>
                <w:lang w:eastAsia="zh-CN"/>
              </w:rPr>
            </w:pPr>
            <w:r>
              <w:rPr>
                <w:rFonts w:hint="eastAsia" w:eastAsia="宋体"/>
                <w:sz w:val="16"/>
                <w:szCs w:val="16"/>
                <w:lang w:eastAsia="zh-CN"/>
              </w:rPr>
              <w:t>S5-250716</w:t>
            </w:r>
          </w:p>
          <w:p>
            <w:pPr>
              <w:pStyle w:val="105"/>
              <w:rPr>
                <w:rFonts w:hint="eastAsia" w:eastAsia="宋体"/>
                <w:sz w:val="16"/>
                <w:szCs w:val="16"/>
                <w:lang w:eastAsia="zh-CN"/>
              </w:rPr>
            </w:pPr>
            <w:r>
              <w:rPr>
                <w:rFonts w:hint="eastAsia" w:eastAsia="宋体"/>
                <w:sz w:val="16"/>
                <w:szCs w:val="16"/>
                <w:lang w:eastAsia="zh-CN"/>
              </w:rPr>
              <w:t>S5-250717</w:t>
            </w:r>
          </w:p>
          <w:p>
            <w:pPr>
              <w:pStyle w:val="105"/>
              <w:rPr>
                <w:rFonts w:hint="eastAsia" w:eastAsia="宋体"/>
                <w:sz w:val="16"/>
                <w:szCs w:val="16"/>
                <w:lang w:eastAsia="zh-CN"/>
              </w:rPr>
            </w:pPr>
            <w:r>
              <w:rPr>
                <w:rFonts w:hint="eastAsia" w:eastAsia="宋体"/>
                <w:sz w:val="16"/>
                <w:szCs w:val="16"/>
                <w:lang w:eastAsia="zh-CN"/>
              </w:rPr>
              <w:t>S5-250718</w:t>
            </w:r>
          </w:p>
          <w:p>
            <w:pPr>
              <w:pStyle w:val="105"/>
              <w:rPr>
                <w:rFonts w:hint="eastAsia" w:eastAsia="宋体"/>
                <w:sz w:val="16"/>
                <w:szCs w:val="16"/>
                <w:lang w:eastAsia="zh-CN"/>
              </w:rPr>
            </w:pPr>
            <w:r>
              <w:rPr>
                <w:rFonts w:hint="eastAsia" w:eastAsia="宋体"/>
                <w:sz w:val="16"/>
                <w:szCs w:val="16"/>
                <w:lang w:eastAsia="zh-CN"/>
              </w:rPr>
              <w:t>S5-250745</w:t>
            </w:r>
          </w:p>
          <w:p>
            <w:pPr>
              <w:pStyle w:val="105"/>
              <w:rPr>
                <w:rFonts w:hint="eastAsia" w:eastAsia="宋体"/>
                <w:sz w:val="16"/>
                <w:szCs w:val="16"/>
                <w:lang w:eastAsia="zh-CN"/>
              </w:rPr>
            </w:pPr>
            <w:r>
              <w:rPr>
                <w:rFonts w:hint="eastAsia" w:eastAsia="宋体"/>
                <w:sz w:val="16"/>
                <w:szCs w:val="16"/>
                <w:lang w:eastAsia="zh-CN"/>
              </w:rPr>
              <w:t>S5-250746</w:t>
            </w:r>
          </w:p>
          <w:p>
            <w:pPr>
              <w:pStyle w:val="105"/>
              <w:rPr>
                <w:rFonts w:hint="eastAsia" w:eastAsia="宋体"/>
                <w:sz w:val="16"/>
                <w:szCs w:val="16"/>
                <w:lang w:eastAsia="zh-CN"/>
              </w:rPr>
            </w:pPr>
            <w:r>
              <w:rPr>
                <w:rFonts w:hint="eastAsia" w:eastAsia="宋体"/>
                <w:sz w:val="16"/>
                <w:szCs w:val="16"/>
                <w:lang w:eastAsia="zh-CN"/>
              </w:rPr>
              <w:t>S5-250747</w:t>
            </w:r>
          </w:p>
          <w:p>
            <w:pPr>
              <w:pStyle w:val="105"/>
              <w:rPr>
                <w:rFonts w:hint="eastAsia" w:eastAsia="宋体"/>
                <w:sz w:val="16"/>
                <w:szCs w:val="16"/>
                <w:lang w:eastAsia="zh-CN"/>
              </w:rPr>
            </w:pPr>
            <w:r>
              <w:rPr>
                <w:rFonts w:hint="eastAsia" w:eastAsia="宋体"/>
                <w:sz w:val="16"/>
                <w:szCs w:val="16"/>
                <w:lang w:eastAsia="zh-CN"/>
              </w:rPr>
              <w:t>S5-250748</w:t>
            </w:r>
          </w:p>
          <w:p>
            <w:pPr>
              <w:pStyle w:val="105"/>
              <w:rPr>
                <w:rFonts w:hint="eastAsia" w:eastAsia="宋体"/>
                <w:sz w:val="16"/>
                <w:szCs w:val="16"/>
                <w:lang w:eastAsia="zh-CN"/>
              </w:rPr>
            </w:pPr>
            <w:r>
              <w:rPr>
                <w:rFonts w:hint="eastAsia" w:eastAsia="宋体"/>
                <w:sz w:val="16"/>
                <w:szCs w:val="16"/>
                <w:lang w:eastAsia="zh-CN"/>
              </w:rPr>
              <w:t>S5-250749</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3"/>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rPr>
            </w:pPr>
          </w:p>
        </w:tc>
        <w:tc>
          <w:tcPr>
            <w:tcW w:w="4962" w:type="dxa"/>
            <w:tcBorders>
              <w:top w:val="single" w:color="auto" w:sz="6" w:space="0"/>
              <w:left w:val="single" w:color="auto" w:sz="6" w:space="0"/>
              <w:bottom w:val="single" w:color="auto" w:sz="6" w:space="0"/>
              <w:right w:val="single" w:color="auto" w:sz="6" w:space="0"/>
            </w:tcBorders>
            <w:shd w:val="solid" w:color="FFFFFF" w:fill="auto"/>
          </w:tcPr>
          <w:p>
            <w:pPr>
              <w:pStyle w:val="103"/>
              <w:rPr>
                <w:rFonts w:hint="eastAsia" w:cs="Arial"/>
                <w:sz w:val="16"/>
                <w:szCs w:val="16"/>
              </w:rPr>
            </w:pPr>
            <w:r>
              <w:rPr>
                <w:rFonts w:hint="eastAsia" w:cs="Arial"/>
                <w:sz w:val="16"/>
                <w:szCs w:val="16"/>
              </w:rPr>
              <w:t>Adding conclusion for topic 1</w:t>
            </w:r>
          </w:p>
          <w:p>
            <w:pPr>
              <w:pStyle w:val="103"/>
              <w:rPr>
                <w:rFonts w:hint="eastAsia" w:cs="Arial"/>
                <w:sz w:val="16"/>
                <w:szCs w:val="16"/>
              </w:rPr>
            </w:pPr>
            <w:r>
              <w:rPr>
                <w:rFonts w:hint="eastAsia" w:cs="Arial"/>
                <w:sz w:val="16"/>
                <w:szCs w:val="16"/>
              </w:rPr>
              <w:t>New charging solution for DC application usage by volume</w:t>
            </w:r>
          </w:p>
          <w:p>
            <w:pPr>
              <w:pStyle w:val="103"/>
              <w:rPr>
                <w:rFonts w:ascii="Arial" w:hAnsi="Arial" w:cs="Arial"/>
                <w:sz w:val="16"/>
                <w:szCs w:val="16"/>
              </w:rPr>
            </w:pPr>
            <w:r>
              <w:rPr>
                <w:rFonts w:ascii="Arial" w:hAnsi="Arial" w:cs="Arial"/>
                <w:sz w:val="16"/>
                <w:szCs w:val="16"/>
              </w:rPr>
              <w:t>New charging solution for DC application download by volume</w:t>
            </w:r>
          </w:p>
          <w:p>
            <w:pPr>
              <w:pStyle w:val="103"/>
              <w:rPr>
                <w:rFonts w:ascii="Arial" w:hAnsi="Arial" w:cs="Arial"/>
                <w:sz w:val="16"/>
                <w:szCs w:val="16"/>
              </w:rPr>
            </w:pPr>
            <w:r>
              <w:rPr>
                <w:rFonts w:ascii="Arial" w:hAnsi="Arial" w:cs="Arial"/>
                <w:sz w:val="16"/>
                <w:szCs w:val="16"/>
              </w:rPr>
              <w:t>Update evaluation for Topic 2</w:t>
            </w:r>
          </w:p>
          <w:p>
            <w:pPr>
              <w:pStyle w:val="103"/>
              <w:rPr>
                <w:rFonts w:hint="eastAsia" w:ascii="Arial" w:hAnsi="Arial" w:cs="Arial"/>
                <w:sz w:val="16"/>
                <w:szCs w:val="16"/>
              </w:rPr>
            </w:pPr>
            <w:r>
              <w:rPr>
                <w:rFonts w:hint="eastAsia" w:ascii="Arial" w:hAnsi="Arial" w:cs="Arial"/>
                <w:sz w:val="16"/>
                <w:szCs w:val="16"/>
              </w:rPr>
              <w:t>Add conclusion for Topic 2</w:t>
            </w:r>
          </w:p>
          <w:p>
            <w:pPr>
              <w:pStyle w:val="103"/>
              <w:rPr>
                <w:rFonts w:hint="eastAsia" w:ascii="Arial" w:hAnsi="Arial" w:cs="Arial"/>
                <w:sz w:val="16"/>
                <w:szCs w:val="16"/>
              </w:rPr>
            </w:pPr>
            <w:r>
              <w:rPr>
                <w:rFonts w:hint="eastAsia" w:ascii="Arial" w:hAnsi="Arial" w:cs="Arial"/>
                <w:sz w:val="16"/>
                <w:szCs w:val="16"/>
              </w:rPr>
              <w:t>Add conclusion for Topic 3</w:t>
            </w:r>
          </w:p>
          <w:p>
            <w:pPr>
              <w:pStyle w:val="103"/>
              <w:rPr>
                <w:rFonts w:hint="eastAsia" w:ascii="Arial" w:hAnsi="Arial" w:cs="Arial"/>
                <w:sz w:val="16"/>
                <w:szCs w:val="16"/>
              </w:rPr>
            </w:pPr>
            <w:r>
              <w:rPr>
                <w:rFonts w:hint="eastAsia" w:ascii="Arial" w:hAnsi="Arial" w:cs="Arial"/>
                <w:sz w:val="16"/>
                <w:szCs w:val="16"/>
              </w:rPr>
              <w:t>Add conclusion for Topic 4</w:t>
            </w:r>
          </w:p>
          <w:p>
            <w:pPr>
              <w:pStyle w:val="103"/>
              <w:rPr>
                <w:rFonts w:ascii="Arial" w:hAnsi="Arial" w:cs="Arial"/>
                <w:sz w:val="16"/>
                <w:szCs w:val="16"/>
              </w:rPr>
            </w:pPr>
            <w:r>
              <w:rPr>
                <w:rFonts w:ascii="Arial" w:hAnsi="Arial" w:cs="Arial"/>
                <w:sz w:val="16"/>
                <w:szCs w:val="16"/>
              </w:rPr>
              <w:t>New KI on Support of Avatar communication</w:t>
            </w:r>
          </w:p>
          <w:p>
            <w:pPr>
              <w:pStyle w:val="103"/>
              <w:rPr>
                <w:rFonts w:ascii="Arial" w:hAnsi="Arial" w:cs="Arial"/>
                <w:sz w:val="16"/>
                <w:szCs w:val="16"/>
              </w:rPr>
            </w:pPr>
            <w:r>
              <w:rPr>
                <w:rFonts w:ascii="Arial" w:hAnsi="Arial" w:cs="Arial"/>
                <w:sz w:val="16"/>
                <w:szCs w:val="16"/>
              </w:rPr>
              <w:t>Adding solution on Support of Avatar communication</w:t>
            </w:r>
          </w:p>
          <w:p>
            <w:pPr>
              <w:pStyle w:val="103"/>
              <w:rPr>
                <w:rFonts w:hint="eastAsia" w:ascii="Arial" w:hAnsi="Arial" w:cs="Arial"/>
                <w:sz w:val="16"/>
                <w:szCs w:val="16"/>
              </w:rPr>
            </w:pPr>
            <w:r>
              <w:rPr>
                <w:rFonts w:ascii="Arial" w:hAnsi="Arial" w:cs="Arial"/>
                <w:sz w:val="16"/>
                <w:szCs w:val="16"/>
              </w:rPr>
              <w:t>Conclusions and recommendations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rPr>
            </w:pPr>
            <w:r>
              <w:rPr>
                <w:sz w:val="16"/>
                <w:szCs w:val="16"/>
              </w:rPr>
              <w:t>1.</w:t>
            </w:r>
            <w:r>
              <w:rPr>
                <w:rFonts w:hint="eastAsia" w:eastAsia="宋体"/>
                <w:sz w:val="16"/>
                <w:szCs w:val="16"/>
                <w:lang w:val="en-US" w:eastAsia="zh-CN"/>
              </w:rPr>
              <w:t>1</w:t>
            </w:r>
            <w:r>
              <w:rPr>
                <w:sz w:val="16"/>
                <w:szCs w:val="16"/>
              </w:rPr>
              <w:t>.0</w:t>
            </w:r>
          </w:p>
        </w:tc>
      </w:tr>
    </w:tbl>
    <w:p>
      <w:pPr>
        <w:pStyle w:val="110"/>
      </w:pPr>
    </w:p>
    <w:sectPr>
      <w:headerReference r:id="rId6" w:type="default"/>
      <w:footerReference r:id="rId7"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9"/>
      <w:jc w:val="center"/>
      <w:rPr>
        <w:rFonts w:ascii="Arial" w:hAnsi="Arial" w:cs="Arial"/>
        <w:b/>
        <w:i/>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9"/>
      <w:jc w:val="center"/>
      <w:rPr>
        <w:rFonts w:ascii="Arial" w:hAnsi="Arial" w:cs="Arial"/>
        <w:b/>
        <w:i/>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ascii="Arial" w:hAnsi="Arial" w:cs="Arial"/>
        <w:b/>
        <w:i/>
      </w:rPr>
    </w:pPr>
    <w:r>
      <w:rPr>
        <w:rFonts w:ascii="Arial" w:hAnsi="Arial" w:cs="Arial"/>
        <w:b/>
        <w:i/>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Cs w:val="18"/>
      </w:rPr>
      <w:fldChar w:fldCharType="begin"/>
    </w:r>
    <w:r>
      <w:rPr>
        <w:rFonts w:ascii="Arial" w:hAnsi="Arial" w:cs="Arial"/>
        <w:b/>
        <w:szCs w:val="18"/>
      </w:rPr>
      <w:instrText xml:space="preserve"> STYLEREF ZA </w:instrText>
    </w:r>
    <w:r>
      <w:rPr>
        <w:rFonts w:ascii="Arial" w:hAnsi="Arial" w:cs="Arial"/>
        <w:b/>
        <w:szCs w:val="18"/>
      </w:rPr>
      <w:fldChar w:fldCharType="separate"/>
    </w:r>
    <w:r>
      <w:rPr>
        <w:rFonts w:ascii="Arial" w:hAnsi="Arial" w:cs="Arial"/>
        <w:b/>
        <w:szCs w:val="18"/>
      </w:rPr>
      <w:t>3GPP TR 28.851 V1.1.0 (2025-02)</w:t>
    </w:r>
    <w:r>
      <w:rPr>
        <w:rFonts w:ascii="Arial" w:hAnsi="Arial" w:cs="Arial"/>
        <w:b/>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Cs w:val="18"/>
      </w:rPr>
      <w:fldChar w:fldCharType="begin"/>
    </w:r>
    <w:r>
      <w:rPr>
        <w:rFonts w:ascii="Arial" w:hAnsi="Arial" w:cs="Arial"/>
        <w:b/>
        <w:szCs w:val="18"/>
      </w:rPr>
      <w:instrText xml:space="preserve"> PAGE </w:instrText>
    </w:r>
    <w:r>
      <w:rPr>
        <w:rFonts w:ascii="Arial" w:hAnsi="Arial" w:cs="Arial"/>
        <w:b/>
        <w:szCs w:val="18"/>
      </w:rPr>
      <w:fldChar w:fldCharType="separate"/>
    </w:r>
    <w:r>
      <w:rPr>
        <w:rFonts w:ascii="Arial" w:hAnsi="Arial" w:cs="Arial"/>
        <w:b/>
        <w:szCs w:val="18"/>
      </w:rPr>
      <w:t>14</w:t>
    </w:r>
    <w:r>
      <w:rPr>
        <w:rFonts w:ascii="Arial" w:hAnsi="Arial" w:cs="Arial"/>
        <w:b/>
        <w:szCs w:val="18"/>
      </w:rPr>
      <w:fldChar w:fldCharType="end"/>
    </w:r>
  </w:p>
  <w:p>
    <w:pPr>
      <w:framePr w:h="284" w:hRule="exact" w:wrap="around" w:vAnchor="text" w:hAnchor="margin" w:y="7"/>
      <w:rPr>
        <w:rFonts w:ascii="Arial" w:hAnsi="Arial" w:cs="Arial"/>
        <w:b/>
        <w:sz w:val="18"/>
        <w:szCs w:val="18"/>
      </w:rPr>
    </w:pPr>
    <w:r>
      <w:rPr>
        <w:rFonts w:ascii="Arial" w:hAnsi="Arial" w:cs="Arial"/>
        <w:b/>
        <w:szCs w:val="18"/>
      </w:rPr>
      <w:fldChar w:fldCharType="begin"/>
    </w:r>
    <w:r>
      <w:rPr>
        <w:rFonts w:ascii="Arial" w:hAnsi="Arial" w:cs="Arial"/>
        <w:b/>
        <w:szCs w:val="18"/>
      </w:rPr>
      <w:instrText xml:space="preserve"> STYLEREF ZGSM </w:instrText>
    </w:r>
    <w:r>
      <w:rPr>
        <w:rFonts w:ascii="Arial" w:hAnsi="Arial" w:cs="Arial"/>
        <w:b/>
        <w:szCs w:val="18"/>
      </w:rPr>
      <w:fldChar w:fldCharType="separate"/>
    </w:r>
    <w:r>
      <w:rPr>
        <w:rFonts w:ascii="Arial" w:hAnsi="Arial" w:cs="Arial"/>
        <w:b/>
        <w:szCs w:val="18"/>
      </w:rPr>
      <w:t>Release 19</w:t>
    </w:r>
    <w:r>
      <w:rPr>
        <w:rFonts w:ascii="Arial" w:hAnsi="Arial" w:cs="Arial"/>
        <w:b/>
        <w:szCs w:val="18"/>
      </w:rPr>
      <w:fldChar w:fldCharType="end"/>
    </w: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7"/>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1"/>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2"/>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0"/>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0"/>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3"/>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39"/>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6"/>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6"/>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0"/>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qQUA8mNZlSwAAAA="/>
  </w:docVars>
  <w:rsids>
    <w:rsidRoot w:val="004E213A"/>
    <w:rsid w:val="00033397"/>
    <w:rsid w:val="00036B1D"/>
    <w:rsid w:val="00040095"/>
    <w:rsid w:val="000424DD"/>
    <w:rsid w:val="00051834"/>
    <w:rsid w:val="00054A22"/>
    <w:rsid w:val="00055A06"/>
    <w:rsid w:val="00062023"/>
    <w:rsid w:val="000655A6"/>
    <w:rsid w:val="00080512"/>
    <w:rsid w:val="000833D2"/>
    <w:rsid w:val="00084116"/>
    <w:rsid w:val="0008701B"/>
    <w:rsid w:val="000B7036"/>
    <w:rsid w:val="000B7D80"/>
    <w:rsid w:val="000C47C3"/>
    <w:rsid w:val="000D58AB"/>
    <w:rsid w:val="001128F1"/>
    <w:rsid w:val="00133525"/>
    <w:rsid w:val="001525B8"/>
    <w:rsid w:val="001A3D0F"/>
    <w:rsid w:val="001A4C42"/>
    <w:rsid w:val="001A7420"/>
    <w:rsid w:val="001B6637"/>
    <w:rsid w:val="001C1A2D"/>
    <w:rsid w:val="001C21C3"/>
    <w:rsid w:val="001D02C2"/>
    <w:rsid w:val="001F0C1D"/>
    <w:rsid w:val="001F1132"/>
    <w:rsid w:val="001F168B"/>
    <w:rsid w:val="002347A2"/>
    <w:rsid w:val="00253B10"/>
    <w:rsid w:val="002675F0"/>
    <w:rsid w:val="002760EE"/>
    <w:rsid w:val="002B6339"/>
    <w:rsid w:val="002D5409"/>
    <w:rsid w:val="002E00EE"/>
    <w:rsid w:val="003172DC"/>
    <w:rsid w:val="0035462D"/>
    <w:rsid w:val="00356555"/>
    <w:rsid w:val="003765B8"/>
    <w:rsid w:val="00382469"/>
    <w:rsid w:val="003C3971"/>
    <w:rsid w:val="004011C2"/>
    <w:rsid w:val="00414B4C"/>
    <w:rsid w:val="00423334"/>
    <w:rsid w:val="004345EC"/>
    <w:rsid w:val="00465515"/>
    <w:rsid w:val="00476AB6"/>
    <w:rsid w:val="0049751D"/>
    <w:rsid w:val="004B46D8"/>
    <w:rsid w:val="004C30AC"/>
    <w:rsid w:val="004C4FE1"/>
    <w:rsid w:val="004D3578"/>
    <w:rsid w:val="004E213A"/>
    <w:rsid w:val="004F0988"/>
    <w:rsid w:val="004F3340"/>
    <w:rsid w:val="0053388B"/>
    <w:rsid w:val="00535773"/>
    <w:rsid w:val="00543E6C"/>
    <w:rsid w:val="00565087"/>
    <w:rsid w:val="005868F2"/>
    <w:rsid w:val="00597B11"/>
    <w:rsid w:val="005C1783"/>
    <w:rsid w:val="005C7128"/>
    <w:rsid w:val="005D2E01"/>
    <w:rsid w:val="005D7526"/>
    <w:rsid w:val="005E342B"/>
    <w:rsid w:val="005E4BB2"/>
    <w:rsid w:val="005F788A"/>
    <w:rsid w:val="00602AEA"/>
    <w:rsid w:val="00614FDF"/>
    <w:rsid w:val="0063543D"/>
    <w:rsid w:val="00647114"/>
    <w:rsid w:val="006912E9"/>
    <w:rsid w:val="006A323F"/>
    <w:rsid w:val="006B30D0"/>
    <w:rsid w:val="006C3D95"/>
    <w:rsid w:val="006E2C58"/>
    <w:rsid w:val="006E5C86"/>
    <w:rsid w:val="00701116"/>
    <w:rsid w:val="00710A8B"/>
    <w:rsid w:val="0071174C"/>
    <w:rsid w:val="0071279E"/>
    <w:rsid w:val="00713C44"/>
    <w:rsid w:val="00734A5B"/>
    <w:rsid w:val="0074026F"/>
    <w:rsid w:val="007429F6"/>
    <w:rsid w:val="00744E76"/>
    <w:rsid w:val="00765EA3"/>
    <w:rsid w:val="00774DA4"/>
    <w:rsid w:val="00781F0F"/>
    <w:rsid w:val="007B600E"/>
    <w:rsid w:val="007C04DB"/>
    <w:rsid w:val="007F0F4A"/>
    <w:rsid w:val="008028A4"/>
    <w:rsid w:val="00812A1E"/>
    <w:rsid w:val="00830747"/>
    <w:rsid w:val="008345B7"/>
    <w:rsid w:val="008768CA"/>
    <w:rsid w:val="008C3043"/>
    <w:rsid w:val="008C384C"/>
    <w:rsid w:val="008E2D68"/>
    <w:rsid w:val="008E6756"/>
    <w:rsid w:val="0090271F"/>
    <w:rsid w:val="00902E23"/>
    <w:rsid w:val="00904608"/>
    <w:rsid w:val="009114D7"/>
    <w:rsid w:val="0091348E"/>
    <w:rsid w:val="00914B9F"/>
    <w:rsid w:val="00917CCB"/>
    <w:rsid w:val="00932D06"/>
    <w:rsid w:val="00933FB0"/>
    <w:rsid w:val="00942EC2"/>
    <w:rsid w:val="00955CBC"/>
    <w:rsid w:val="009D245B"/>
    <w:rsid w:val="009F37B7"/>
    <w:rsid w:val="00A10F02"/>
    <w:rsid w:val="00A164B4"/>
    <w:rsid w:val="00A26956"/>
    <w:rsid w:val="00A27486"/>
    <w:rsid w:val="00A333EE"/>
    <w:rsid w:val="00A53724"/>
    <w:rsid w:val="00A56066"/>
    <w:rsid w:val="00A73129"/>
    <w:rsid w:val="00A82346"/>
    <w:rsid w:val="00A92BA1"/>
    <w:rsid w:val="00A95A32"/>
    <w:rsid w:val="00AB4A5D"/>
    <w:rsid w:val="00AC6BC6"/>
    <w:rsid w:val="00AE65E2"/>
    <w:rsid w:val="00AF1460"/>
    <w:rsid w:val="00B15449"/>
    <w:rsid w:val="00B21E1F"/>
    <w:rsid w:val="00B26EE6"/>
    <w:rsid w:val="00B40164"/>
    <w:rsid w:val="00B86765"/>
    <w:rsid w:val="00B93086"/>
    <w:rsid w:val="00BA19ED"/>
    <w:rsid w:val="00BA4B8D"/>
    <w:rsid w:val="00BC0F7D"/>
    <w:rsid w:val="00BC6E2B"/>
    <w:rsid w:val="00BD7D31"/>
    <w:rsid w:val="00BE3255"/>
    <w:rsid w:val="00BF1188"/>
    <w:rsid w:val="00BF128E"/>
    <w:rsid w:val="00C074DD"/>
    <w:rsid w:val="00C1496A"/>
    <w:rsid w:val="00C33079"/>
    <w:rsid w:val="00C45231"/>
    <w:rsid w:val="00C509F3"/>
    <w:rsid w:val="00C551FF"/>
    <w:rsid w:val="00C6652F"/>
    <w:rsid w:val="00C72833"/>
    <w:rsid w:val="00C80F1D"/>
    <w:rsid w:val="00C91962"/>
    <w:rsid w:val="00C91C5E"/>
    <w:rsid w:val="00C93F40"/>
    <w:rsid w:val="00CA3D0C"/>
    <w:rsid w:val="00CB31FE"/>
    <w:rsid w:val="00CF6CA1"/>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96F1D"/>
    <w:rsid w:val="00EA15B0"/>
    <w:rsid w:val="00EA5EA7"/>
    <w:rsid w:val="00EB51D0"/>
    <w:rsid w:val="00EC4A25"/>
    <w:rsid w:val="00EE47F6"/>
    <w:rsid w:val="00EF608C"/>
    <w:rsid w:val="00F025A2"/>
    <w:rsid w:val="00F04712"/>
    <w:rsid w:val="00F13360"/>
    <w:rsid w:val="00F22EC7"/>
    <w:rsid w:val="00F2365D"/>
    <w:rsid w:val="00F325C8"/>
    <w:rsid w:val="00F44B81"/>
    <w:rsid w:val="00F63C41"/>
    <w:rsid w:val="00F653B8"/>
    <w:rsid w:val="00F9008D"/>
    <w:rsid w:val="00FA1266"/>
    <w:rsid w:val="00FC1192"/>
    <w:rsid w:val="01691CA0"/>
    <w:rsid w:val="01A11101"/>
    <w:rsid w:val="01AA0ABE"/>
    <w:rsid w:val="01F97172"/>
    <w:rsid w:val="020B5EE9"/>
    <w:rsid w:val="02221D7C"/>
    <w:rsid w:val="026F41CA"/>
    <w:rsid w:val="03FF5BD8"/>
    <w:rsid w:val="051A2E33"/>
    <w:rsid w:val="05BA6CC2"/>
    <w:rsid w:val="05BE40FB"/>
    <w:rsid w:val="05FB57F0"/>
    <w:rsid w:val="061835D9"/>
    <w:rsid w:val="062E5A72"/>
    <w:rsid w:val="071015E4"/>
    <w:rsid w:val="071B348F"/>
    <w:rsid w:val="07576939"/>
    <w:rsid w:val="07893F3B"/>
    <w:rsid w:val="07CA04E5"/>
    <w:rsid w:val="07D93108"/>
    <w:rsid w:val="08006B81"/>
    <w:rsid w:val="082209D1"/>
    <w:rsid w:val="08B03E86"/>
    <w:rsid w:val="08B140CE"/>
    <w:rsid w:val="09E27CC3"/>
    <w:rsid w:val="0A503B7A"/>
    <w:rsid w:val="0ACF7931"/>
    <w:rsid w:val="0B84224B"/>
    <w:rsid w:val="0BCC740A"/>
    <w:rsid w:val="0BF4026D"/>
    <w:rsid w:val="0BFC7632"/>
    <w:rsid w:val="0C180464"/>
    <w:rsid w:val="0C1D4C84"/>
    <w:rsid w:val="0C3C544B"/>
    <w:rsid w:val="0CC95B79"/>
    <w:rsid w:val="0CF85923"/>
    <w:rsid w:val="0D3337F6"/>
    <w:rsid w:val="0DC84077"/>
    <w:rsid w:val="0E35416B"/>
    <w:rsid w:val="0F80104A"/>
    <w:rsid w:val="0F812934"/>
    <w:rsid w:val="0FC621C4"/>
    <w:rsid w:val="0FCA70CD"/>
    <w:rsid w:val="0FD61826"/>
    <w:rsid w:val="10D91B11"/>
    <w:rsid w:val="11DD0B99"/>
    <w:rsid w:val="128232CE"/>
    <w:rsid w:val="13501A7B"/>
    <w:rsid w:val="13DB4C1C"/>
    <w:rsid w:val="14262E9B"/>
    <w:rsid w:val="14651785"/>
    <w:rsid w:val="14D80EA9"/>
    <w:rsid w:val="14EE5C24"/>
    <w:rsid w:val="151C1DCA"/>
    <w:rsid w:val="15981544"/>
    <w:rsid w:val="15DE3F67"/>
    <w:rsid w:val="1689224D"/>
    <w:rsid w:val="16EF2001"/>
    <w:rsid w:val="16F7073B"/>
    <w:rsid w:val="170C7B0B"/>
    <w:rsid w:val="1715040A"/>
    <w:rsid w:val="17883EB2"/>
    <w:rsid w:val="17BA2A25"/>
    <w:rsid w:val="18E76D03"/>
    <w:rsid w:val="19621F74"/>
    <w:rsid w:val="19B97F34"/>
    <w:rsid w:val="1AEB466B"/>
    <w:rsid w:val="1B022439"/>
    <w:rsid w:val="1CFF2D81"/>
    <w:rsid w:val="1DD11A0B"/>
    <w:rsid w:val="1E205F5F"/>
    <w:rsid w:val="1E3B0DA8"/>
    <w:rsid w:val="1E450C09"/>
    <w:rsid w:val="1EAF2DA2"/>
    <w:rsid w:val="1ECF2A2A"/>
    <w:rsid w:val="1F3250D1"/>
    <w:rsid w:val="1F5216F6"/>
    <w:rsid w:val="1F9208F2"/>
    <w:rsid w:val="1FC5284C"/>
    <w:rsid w:val="205E47E3"/>
    <w:rsid w:val="20757BA8"/>
    <w:rsid w:val="20D243CD"/>
    <w:rsid w:val="20E533CF"/>
    <w:rsid w:val="211143A5"/>
    <w:rsid w:val="21870C15"/>
    <w:rsid w:val="22385341"/>
    <w:rsid w:val="22AB3998"/>
    <w:rsid w:val="23242F54"/>
    <w:rsid w:val="23680196"/>
    <w:rsid w:val="23E36C72"/>
    <w:rsid w:val="23F030EE"/>
    <w:rsid w:val="24FC4EE0"/>
    <w:rsid w:val="250052C3"/>
    <w:rsid w:val="254A3495"/>
    <w:rsid w:val="26A31BB3"/>
    <w:rsid w:val="26C204C6"/>
    <w:rsid w:val="26D31107"/>
    <w:rsid w:val="26FB7761"/>
    <w:rsid w:val="271C004E"/>
    <w:rsid w:val="280658D4"/>
    <w:rsid w:val="28A279B8"/>
    <w:rsid w:val="28E30CDC"/>
    <w:rsid w:val="2A032EE3"/>
    <w:rsid w:val="2AEC6080"/>
    <w:rsid w:val="2AF66F64"/>
    <w:rsid w:val="2B067F52"/>
    <w:rsid w:val="2B312498"/>
    <w:rsid w:val="2BE46C4D"/>
    <w:rsid w:val="2C0E5B40"/>
    <w:rsid w:val="2CC70FC6"/>
    <w:rsid w:val="2D203DA6"/>
    <w:rsid w:val="2D6D5CA9"/>
    <w:rsid w:val="2D7B6D02"/>
    <w:rsid w:val="2E052867"/>
    <w:rsid w:val="2FDA5341"/>
    <w:rsid w:val="2FDC44EE"/>
    <w:rsid w:val="306F0B05"/>
    <w:rsid w:val="310B2DE1"/>
    <w:rsid w:val="32392DB6"/>
    <w:rsid w:val="32EE219B"/>
    <w:rsid w:val="33035CB7"/>
    <w:rsid w:val="35225499"/>
    <w:rsid w:val="354756BA"/>
    <w:rsid w:val="357069B7"/>
    <w:rsid w:val="358A4672"/>
    <w:rsid w:val="35A10512"/>
    <w:rsid w:val="35E71E9B"/>
    <w:rsid w:val="360A60B7"/>
    <w:rsid w:val="36D30A1F"/>
    <w:rsid w:val="374308E5"/>
    <w:rsid w:val="37736187"/>
    <w:rsid w:val="37790043"/>
    <w:rsid w:val="37987073"/>
    <w:rsid w:val="37A73883"/>
    <w:rsid w:val="3896021A"/>
    <w:rsid w:val="38AC56D6"/>
    <w:rsid w:val="39700E94"/>
    <w:rsid w:val="39B53C0B"/>
    <w:rsid w:val="3A7A2BFC"/>
    <w:rsid w:val="3A965555"/>
    <w:rsid w:val="3AAF074A"/>
    <w:rsid w:val="3B2E7450"/>
    <w:rsid w:val="3B510FCD"/>
    <w:rsid w:val="3C894B20"/>
    <w:rsid w:val="3C9D0334"/>
    <w:rsid w:val="3CCA1AEF"/>
    <w:rsid w:val="3D605787"/>
    <w:rsid w:val="3DFE69D5"/>
    <w:rsid w:val="3E292905"/>
    <w:rsid w:val="3E592BD7"/>
    <w:rsid w:val="3F5A7532"/>
    <w:rsid w:val="3FDC1767"/>
    <w:rsid w:val="41123B8E"/>
    <w:rsid w:val="414B660D"/>
    <w:rsid w:val="420B0DEA"/>
    <w:rsid w:val="42120775"/>
    <w:rsid w:val="42581C4C"/>
    <w:rsid w:val="433F0C7E"/>
    <w:rsid w:val="448F070E"/>
    <w:rsid w:val="44C84166"/>
    <w:rsid w:val="44DD4259"/>
    <w:rsid w:val="44F92C2D"/>
    <w:rsid w:val="44F946EC"/>
    <w:rsid w:val="45017703"/>
    <w:rsid w:val="453A1148"/>
    <w:rsid w:val="455E20DB"/>
    <w:rsid w:val="45B22A5E"/>
    <w:rsid w:val="46441FE6"/>
    <w:rsid w:val="485616BD"/>
    <w:rsid w:val="48C7490A"/>
    <w:rsid w:val="491532A8"/>
    <w:rsid w:val="493F52F0"/>
    <w:rsid w:val="4944726F"/>
    <w:rsid w:val="494A5EFA"/>
    <w:rsid w:val="49535B70"/>
    <w:rsid w:val="49E57A90"/>
    <w:rsid w:val="4AB512F1"/>
    <w:rsid w:val="4B4B0FEF"/>
    <w:rsid w:val="4BA3097C"/>
    <w:rsid w:val="4C3F52B2"/>
    <w:rsid w:val="4C80643D"/>
    <w:rsid w:val="4D370A24"/>
    <w:rsid w:val="4EF35442"/>
    <w:rsid w:val="4FAB46AB"/>
    <w:rsid w:val="4FE70651"/>
    <w:rsid w:val="4FEC3DCB"/>
    <w:rsid w:val="502B7796"/>
    <w:rsid w:val="50767872"/>
    <w:rsid w:val="509C305B"/>
    <w:rsid w:val="50BB45C2"/>
    <w:rsid w:val="50D5370F"/>
    <w:rsid w:val="51321D01"/>
    <w:rsid w:val="51373372"/>
    <w:rsid w:val="51901536"/>
    <w:rsid w:val="51917E20"/>
    <w:rsid w:val="519653E5"/>
    <w:rsid w:val="51987CEC"/>
    <w:rsid w:val="52742470"/>
    <w:rsid w:val="528D14FE"/>
    <w:rsid w:val="52F608EB"/>
    <w:rsid w:val="534B1836"/>
    <w:rsid w:val="53FF25C6"/>
    <w:rsid w:val="54347C12"/>
    <w:rsid w:val="54D41ACD"/>
    <w:rsid w:val="54EF6A0B"/>
    <w:rsid w:val="551F2960"/>
    <w:rsid w:val="55E231D3"/>
    <w:rsid w:val="563866AF"/>
    <w:rsid w:val="57152EF1"/>
    <w:rsid w:val="586A5589"/>
    <w:rsid w:val="58DF23EB"/>
    <w:rsid w:val="58E03173"/>
    <w:rsid w:val="598D6533"/>
    <w:rsid w:val="599B0840"/>
    <w:rsid w:val="59A10043"/>
    <w:rsid w:val="5A354B99"/>
    <w:rsid w:val="5A671778"/>
    <w:rsid w:val="5A8019D7"/>
    <w:rsid w:val="5AF80124"/>
    <w:rsid w:val="5B6974AC"/>
    <w:rsid w:val="5CA25E10"/>
    <w:rsid w:val="5EE60BFC"/>
    <w:rsid w:val="5F4A0018"/>
    <w:rsid w:val="5FD25BFD"/>
    <w:rsid w:val="5FE24492"/>
    <w:rsid w:val="607757D2"/>
    <w:rsid w:val="613F3EE8"/>
    <w:rsid w:val="6202521D"/>
    <w:rsid w:val="62292480"/>
    <w:rsid w:val="63860958"/>
    <w:rsid w:val="64343F73"/>
    <w:rsid w:val="644C161A"/>
    <w:rsid w:val="65964F7A"/>
    <w:rsid w:val="6610420B"/>
    <w:rsid w:val="66AF572C"/>
    <w:rsid w:val="66F347C2"/>
    <w:rsid w:val="682F1352"/>
    <w:rsid w:val="68600997"/>
    <w:rsid w:val="6867414C"/>
    <w:rsid w:val="68A9780B"/>
    <w:rsid w:val="695921F4"/>
    <w:rsid w:val="6A4243EA"/>
    <w:rsid w:val="6B522C27"/>
    <w:rsid w:val="6B5A7D8B"/>
    <w:rsid w:val="6B71379E"/>
    <w:rsid w:val="6BC64905"/>
    <w:rsid w:val="6BC7651B"/>
    <w:rsid w:val="6BCC1DAA"/>
    <w:rsid w:val="6C161A3F"/>
    <w:rsid w:val="6C516EA4"/>
    <w:rsid w:val="6DC9002B"/>
    <w:rsid w:val="6DCA3DA3"/>
    <w:rsid w:val="6EAB77A9"/>
    <w:rsid w:val="6EE803D8"/>
    <w:rsid w:val="706A3BEB"/>
    <w:rsid w:val="708C751F"/>
    <w:rsid w:val="709C44B5"/>
    <w:rsid w:val="70B21F8A"/>
    <w:rsid w:val="70F8029F"/>
    <w:rsid w:val="71845ACA"/>
    <w:rsid w:val="72BB3CBA"/>
    <w:rsid w:val="72D1356D"/>
    <w:rsid w:val="73695B0D"/>
    <w:rsid w:val="73E1367C"/>
    <w:rsid w:val="742915A0"/>
    <w:rsid w:val="74504CE3"/>
    <w:rsid w:val="74CD06F3"/>
    <w:rsid w:val="74FF37C3"/>
    <w:rsid w:val="75981D12"/>
    <w:rsid w:val="75A15C4F"/>
    <w:rsid w:val="75B310A7"/>
    <w:rsid w:val="75E74C1F"/>
    <w:rsid w:val="76657961"/>
    <w:rsid w:val="76C24197"/>
    <w:rsid w:val="76D35A18"/>
    <w:rsid w:val="77043E82"/>
    <w:rsid w:val="783457E7"/>
    <w:rsid w:val="784748E4"/>
    <w:rsid w:val="78E11B11"/>
    <w:rsid w:val="790C38A2"/>
    <w:rsid w:val="79AB6836"/>
    <w:rsid w:val="7A630738"/>
    <w:rsid w:val="7A90051E"/>
    <w:rsid w:val="7AA80BCB"/>
    <w:rsid w:val="7ADB743E"/>
    <w:rsid w:val="7B2760AC"/>
    <w:rsid w:val="7B7202F4"/>
    <w:rsid w:val="7BB15FF0"/>
    <w:rsid w:val="7D7D282C"/>
    <w:rsid w:val="7DF57C12"/>
    <w:rsid w:val="7E235186"/>
    <w:rsid w:val="7E970E9C"/>
    <w:rsid w:val="7F1A54E2"/>
    <w:rsid w:val="7F1D3A97"/>
    <w:rsid w:val="7F3E3085"/>
    <w:rsid w:val="7F8342B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name="toc 6"/>
    <w:lsdException w:qFormat="1" w:unhideWhenUsed="0" w:uiPriority="0" w:name="toc 7"/>
    <w:lsdException w:qFormat="1" w:unhideWhenUsed="0" w:uiPriority="0"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next w:val="1"/>
    <w:qFormat/>
    <w:uiPriority w:val="0"/>
    <w:pPr>
      <w:outlineLvl w:val="5"/>
    </w:pPr>
    <w:rPr>
      <w:rFonts w:ascii="Arial" w:hAnsi="Arial" w:eastAsia="Times New Roman" w:cs="Times New Roman"/>
      <w:lang w:val="en-GB" w:eastAsia="en-US" w:bidi="ar-SA"/>
    </w:rPr>
  </w:style>
  <w:style w:type="paragraph" w:styleId="9">
    <w:name w:val="heading 7"/>
    <w:next w:val="1"/>
    <w:qFormat/>
    <w:uiPriority w:val="0"/>
    <w:pPr>
      <w:outlineLvl w:val="6"/>
    </w:pPr>
    <w:rPr>
      <w:rFonts w:ascii="Arial" w:hAnsi="Arial" w:eastAsia="Times New Roman" w:cs="Times New Roman"/>
      <w:lang w:val="en-GB" w:eastAsia="en-US" w:bidi="ar-SA"/>
    </w:rPr>
  </w:style>
  <w:style w:type="paragraph" w:styleId="10">
    <w:name w:val="heading 8"/>
    <w:basedOn w:val="3"/>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89">
    <w:name w:val="Default Paragraph Font"/>
    <w:semiHidden/>
    <w:unhideWhenUsed/>
    <w:qFormat/>
    <w:uiPriority w:val="1"/>
  </w:style>
  <w:style w:type="table" w:default="1" w:styleId="88">
    <w:name w:val="Normal Table"/>
    <w:semiHidden/>
    <w:unhideWhenUsed/>
    <w:qFormat/>
    <w:uiPriority w:val="99"/>
    <w:tblPr>
      <w:tblCellMar>
        <w:top w:w="0" w:type="dxa"/>
        <w:left w:w="108" w:type="dxa"/>
        <w:bottom w:w="0" w:type="dxa"/>
        <w:right w:w="108" w:type="dxa"/>
      </w:tblCellMar>
    </w:tblPr>
  </w:style>
  <w:style w:type="paragraph" w:styleId="2">
    <w:name w:val="macro"/>
    <w:link w:val="16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Times New Roman" w:cs="Times New Roman"/>
      <w:lang w:val="en-GB" w:eastAsia="en-US" w:bidi="ar-SA"/>
    </w:rPr>
  </w:style>
  <w:style w:type="paragraph" w:styleId="12">
    <w:name w:val="List 3"/>
    <w:basedOn w:val="1"/>
    <w:qFormat/>
    <w:uiPriority w:val="0"/>
    <w:pPr>
      <w:ind w:left="849" w:hanging="283"/>
      <w:contextualSpacing/>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qFormat/>
    <w:uiPriority w:val="39"/>
    <w:pPr>
      <w:tabs>
        <w:tab w:val="right" w:leader="dot" w:pos="9639"/>
      </w:tabs>
      <w:ind w:left="1701" w:hanging="1701"/>
    </w:pPr>
  </w:style>
  <w:style w:type="paragraph" w:styleId="16">
    <w:name w:val="toc 4"/>
    <w:basedOn w:val="17"/>
    <w:next w:val="1"/>
    <w:qFormat/>
    <w:uiPriority w:val="39"/>
    <w:pPr>
      <w:tabs>
        <w:tab w:val="right" w:leader="dot" w:pos="9639"/>
      </w:tabs>
      <w:ind w:left="1418" w:hanging="1418"/>
    </w:pPr>
  </w:style>
  <w:style w:type="paragraph" w:styleId="17">
    <w:name w:val="toc 3"/>
    <w:basedOn w:val="18"/>
    <w:next w:val="1"/>
    <w:qFormat/>
    <w:uiPriority w:val="39"/>
    <w:pPr>
      <w:tabs>
        <w:tab w:val="right" w:leader="dot" w:pos="9639"/>
      </w:tabs>
      <w:ind w:left="1134" w:hanging="1134"/>
    </w:pPr>
  </w:style>
  <w:style w:type="paragraph" w:styleId="18">
    <w:name w:val="toc 2"/>
    <w:basedOn w:val="19"/>
    <w:next w:val="1"/>
    <w:qFormat/>
    <w:uiPriority w:val="39"/>
    <w:pPr>
      <w:tabs>
        <w:tab w:val="right" w:leader="dot" w:pos="9639"/>
      </w:tabs>
      <w:spacing w:before="0"/>
      <w:ind w:left="851" w:hanging="851"/>
    </w:pPr>
    <w:rPr>
      <w:sz w:val="20"/>
    </w:rPr>
  </w:style>
  <w:style w:type="paragraph" w:styleId="19">
    <w:name w:val="toc 1"/>
    <w:next w:val="1"/>
    <w:qFormat/>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US" w:bidi="ar-SA"/>
    </w:rPr>
  </w:style>
  <w:style w:type="paragraph" w:styleId="20">
    <w:name w:val="List Number 2"/>
    <w:basedOn w:val="1"/>
    <w:qFormat/>
    <w:uiPriority w:val="0"/>
    <w:pPr>
      <w:numPr>
        <w:ilvl w:val="0"/>
        <w:numId w:val="1"/>
      </w:numPr>
      <w:contextualSpacing/>
    </w:pPr>
  </w:style>
  <w:style w:type="paragraph" w:styleId="21">
    <w:name w:val="table of authorities"/>
    <w:basedOn w:val="1"/>
    <w:next w:val="1"/>
    <w:qFormat/>
    <w:uiPriority w:val="0"/>
    <w:pPr>
      <w:spacing w:after="0"/>
      <w:ind w:left="200" w:hanging="200"/>
    </w:pPr>
  </w:style>
  <w:style w:type="paragraph" w:styleId="22">
    <w:name w:val="Note Heading"/>
    <w:basedOn w:val="1"/>
    <w:next w:val="1"/>
    <w:link w:val="169"/>
    <w:qFormat/>
    <w:uiPriority w:val="0"/>
    <w:pPr>
      <w:spacing w:after="0"/>
    </w:pPr>
  </w:style>
  <w:style w:type="paragraph" w:styleId="23">
    <w:name w:val="List Bullet 4"/>
    <w:basedOn w:val="1"/>
    <w:qFormat/>
    <w:uiPriority w:val="0"/>
    <w:pPr>
      <w:numPr>
        <w:ilvl w:val="0"/>
        <w:numId w:val="2"/>
      </w:numPr>
      <w:contextualSpacing/>
    </w:pPr>
  </w:style>
  <w:style w:type="paragraph" w:styleId="24">
    <w:name w:val="index 8"/>
    <w:basedOn w:val="1"/>
    <w:next w:val="1"/>
    <w:qFormat/>
    <w:uiPriority w:val="0"/>
    <w:pPr>
      <w:spacing w:after="0"/>
      <w:ind w:left="1600" w:hanging="200"/>
    </w:pPr>
  </w:style>
  <w:style w:type="paragraph" w:styleId="25">
    <w:name w:val="E-mail Signature"/>
    <w:basedOn w:val="1"/>
    <w:link w:val="142"/>
    <w:qFormat/>
    <w:uiPriority w:val="0"/>
  </w:style>
  <w:style w:type="paragraph" w:styleId="26">
    <w:name w:val="List Number"/>
    <w:basedOn w:val="1"/>
    <w:qFormat/>
    <w:uiPriority w:val="0"/>
    <w:pPr>
      <w:numPr>
        <w:ilvl w:val="0"/>
        <w:numId w:val="3"/>
      </w:numPr>
      <w:contextualSpacing/>
    </w:pPr>
  </w:style>
  <w:style w:type="paragraph" w:styleId="27">
    <w:name w:val="Normal Indent"/>
    <w:basedOn w:val="1"/>
    <w:qFormat/>
    <w:uiPriority w:val="0"/>
    <w:pPr>
      <w:ind w:left="720"/>
    </w:pPr>
  </w:style>
  <w:style w:type="paragraph" w:styleId="28">
    <w:name w:val="caption"/>
    <w:basedOn w:val="1"/>
    <w:next w:val="1"/>
    <w:semiHidden/>
    <w:unhideWhenUsed/>
    <w:qFormat/>
    <w:uiPriority w:val="0"/>
    <w:rPr>
      <w:b/>
      <w:bCs/>
    </w:rPr>
  </w:style>
  <w:style w:type="paragraph" w:styleId="29">
    <w:name w:val="index 5"/>
    <w:basedOn w:val="1"/>
    <w:next w:val="1"/>
    <w:qFormat/>
    <w:uiPriority w:val="0"/>
    <w:pPr>
      <w:spacing w:after="0"/>
      <w:ind w:left="1000" w:hanging="200"/>
    </w:pPr>
  </w:style>
  <w:style w:type="paragraph" w:styleId="30">
    <w:name w:val="List Bullet"/>
    <w:basedOn w:val="1"/>
    <w:qFormat/>
    <w:uiPriority w:val="0"/>
    <w:pPr>
      <w:numPr>
        <w:ilvl w:val="0"/>
        <w:numId w:val="4"/>
      </w:numPr>
      <w:contextualSpacing/>
    </w:pPr>
  </w:style>
  <w:style w:type="paragraph" w:styleId="31">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2">
    <w:name w:val="Document Map"/>
    <w:basedOn w:val="1"/>
    <w:link w:val="141"/>
    <w:qFormat/>
    <w:uiPriority w:val="0"/>
    <w:rPr>
      <w:rFonts w:ascii="Segoe UI" w:hAnsi="Segoe UI" w:cs="Segoe UI"/>
      <w:sz w:val="16"/>
      <w:szCs w:val="16"/>
    </w:rPr>
  </w:style>
  <w:style w:type="paragraph" w:styleId="33">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4">
    <w:name w:val="annotation text"/>
    <w:basedOn w:val="1"/>
    <w:link w:val="138"/>
    <w:qFormat/>
    <w:uiPriority w:val="0"/>
  </w:style>
  <w:style w:type="paragraph" w:styleId="35">
    <w:name w:val="index 6"/>
    <w:basedOn w:val="1"/>
    <w:next w:val="1"/>
    <w:qFormat/>
    <w:uiPriority w:val="0"/>
    <w:pPr>
      <w:spacing w:after="0"/>
      <w:ind w:left="1200" w:hanging="200"/>
    </w:pPr>
  </w:style>
  <w:style w:type="paragraph" w:styleId="36">
    <w:name w:val="Salutation"/>
    <w:basedOn w:val="1"/>
    <w:next w:val="1"/>
    <w:link w:val="173"/>
    <w:qFormat/>
    <w:uiPriority w:val="0"/>
  </w:style>
  <w:style w:type="paragraph" w:styleId="37">
    <w:name w:val="Body Text 3"/>
    <w:basedOn w:val="1"/>
    <w:link w:val="131"/>
    <w:qFormat/>
    <w:uiPriority w:val="0"/>
    <w:pPr>
      <w:spacing w:after="120"/>
    </w:pPr>
    <w:rPr>
      <w:sz w:val="16"/>
      <w:szCs w:val="16"/>
    </w:rPr>
  </w:style>
  <w:style w:type="paragraph" w:styleId="38">
    <w:name w:val="Closing"/>
    <w:basedOn w:val="1"/>
    <w:link w:val="137"/>
    <w:qFormat/>
    <w:uiPriority w:val="0"/>
    <w:pPr>
      <w:ind w:left="4252"/>
    </w:pPr>
  </w:style>
  <w:style w:type="paragraph" w:styleId="39">
    <w:name w:val="List Bullet 3"/>
    <w:basedOn w:val="1"/>
    <w:qFormat/>
    <w:uiPriority w:val="0"/>
    <w:pPr>
      <w:numPr>
        <w:ilvl w:val="0"/>
        <w:numId w:val="5"/>
      </w:numPr>
      <w:contextualSpacing/>
    </w:pPr>
  </w:style>
  <w:style w:type="paragraph" w:styleId="40">
    <w:name w:val="Body Text"/>
    <w:basedOn w:val="1"/>
    <w:link w:val="129"/>
    <w:qFormat/>
    <w:uiPriority w:val="0"/>
    <w:pPr>
      <w:spacing w:after="120"/>
    </w:pPr>
  </w:style>
  <w:style w:type="paragraph" w:styleId="41">
    <w:name w:val="Body Text Indent"/>
    <w:basedOn w:val="1"/>
    <w:link w:val="133"/>
    <w:qFormat/>
    <w:uiPriority w:val="0"/>
    <w:pPr>
      <w:spacing w:after="120"/>
      <w:ind w:left="283"/>
    </w:pPr>
  </w:style>
  <w:style w:type="paragraph" w:styleId="42">
    <w:name w:val="List Number 3"/>
    <w:basedOn w:val="1"/>
    <w:qFormat/>
    <w:uiPriority w:val="0"/>
    <w:pPr>
      <w:numPr>
        <w:ilvl w:val="0"/>
        <w:numId w:val="6"/>
      </w:numPr>
      <w:contextualSpacing/>
    </w:pPr>
  </w:style>
  <w:style w:type="paragraph" w:styleId="43">
    <w:name w:val="List 2"/>
    <w:basedOn w:val="1"/>
    <w:qFormat/>
    <w:uiPriority w:val="0"/>
    <w:pPr>
      <w:ind w:left="566" w:hanging="283"/>
      <w:contextualSpacing/>
    </w:pPr>
  </w:style>
  <w:style w:type="paragraph" w:styleId="44">
    <w:name w:val="List Continue"/>
    <w:basedOn w:val="1"/>
    <w:qFormat/>
    <w:uiPriority w:val="0"/>
    <w:pPr>
      <w:spacing w:after="120"/>
      <w:ind w:left="283"/>
      <w:contextualSpacing/>
    </w:pPr>
  </w:style>
  <w:style w:type="paragraph" w:styleId="45">
    <w:name w:val="Block Text"/>
    <w:basedOn w:val="1"/>
    <w:qFormat/>
    <w:uiPriority w:val="0"/>
    <w:pPr>
      <w:spacing w:after="120"/>
      <w:ind w:left="1440" w:right="1440"/>
    </w:pPr>
  </w:style>
  <w:style w:type="paragraph" w:styleId="46">
    <w:name w:val="List Bullet 2"/>
    <w:basedOn w:val="1"/>
    <w:qFormat/>
    <w:uiPriority w:val="0"/>
    <w:pPr>
      <w:numPr>
        <w:ilvl w:val="0"/>
        <w:numId w:val="7"/>
      </w:numPr>
      <w:contextualSpacing/>
    </w:pPr>
  </w:style>
  <w:style w:type="paragraph" w:styleId="47">
    <w:name w:val="HTML Address"/>
    <w:basedOn w:val="1"/>
    <w:link w:val="161"/>
    <w:qFormat/>
    <w:uiPriority w:val="0"/>
    <w:pPr>
      <w:spacing w:after="0"/>
    </w:pPr>
    <w:rPr>
      <w:i/>
      <w:iCs/>
    </w:rPr>
  </w:style>
  <w:style w:type="paragraph" w:styleId="48">
    <w:name w:val="index 4"/>
    <w:basedOn w:val="1"/>
    <w:next w:val="1"/>
    <w:qFormat/>
    <w:uiPriority w:val="0"/>
    <w:pPr>
      <w:spacing w:after="0"/>
      <w:ind w:left="800" w:hanging="200"/>
    </w:pPr>
  </w:style>
  <w:style w:type="paragraph" w:styleId="49">
    <w:name w:val="Plain Text"/>
    <w:basedOn w:val="1"/>
    <w:link w:val="170"/>
    <w:qFormat/>
    <w:uiPriority w:val="0"/>
    <w:pPr>
      <w:spacing w:after="0"/>
    </w:pPr>
    <w:rPr>
      <w:rFonts w:ascii="Consolas" w:hAnsi="Consolas"/>
      <w:sz w:val="21"/>
      <w:szCs w:val="21"/>
    </w:rPr>
  </w:style>
  <w:style w:type="paragraph" w:styleId="50">
    <w:name w:val="List Bullet 5"/>
    <w:basedOn w:val="1"/>
    <w:qFormat/>
    <w:uiPriority w:val="0"/>
    <w:pPr>
      <w:numPr>
        <w:ilvl w:val="0"/>
        <w:numId w:val="8"/>
      </w:numPr>
      <w:contextualSpacing/>
    </w:pPr>
  </w:style>
  <w:style w:type="paragraph" w:styleId="51">
    <w:name w:val="List Number 4"/>
    <w:basedOn w:val="1"/>
    <w:qFormat/>
    <w:uiPriority w:val="0"/>
    <w:pPr>
      <w:numPr>
        <w:ilvl w:val="0"/>
        <w:numId w:val="9"/>
      </w:numPr>
      <w:contextualSpacing/>
    </w:pPr>
  </w:style>
  <w:style w:type="paragraph" w:styleId="52">
    <w:name w:val="toc 8"/>
    <w:basedOn w:val="19"/>
    <w:next w:val="1"/>
    <w:qFormat/>
    <w:uiPriority w:val="0"/>
    <w:pPr>
      <w:spacing w:before="180"/>
      <w:ind w:left="2693" w:hanging="2693"/>
    </w:pPr>
    <w:rPr>
      <w:b/>
    </w:rPr>
  </w:style>
  <w:style w:type="paragraph" w:styleId="53">
    <w:name w:val="index 3"/>
    <w:basedOn w:val="1"/>
    <w:next w:val="1"/>
    <w:qFormat/>
    <w:uiPriority w:val="0"/>
    <w:pPr>
      <w:spacing w:after="0"/>
      <w:ind w:left="600" w:hanging="200"/>
    </w:pPr>
  </w:style>
  <w:style w:type="paragraph" w:styleId="54">
    <w:name w:val="Date"/>
    <w:basedOn w:val="1"/>
    <w:next w:val="1"/>
    <w:link w:val="140"/>
    <w:qFormat/>
    <w:uiPriority w:val="0"/>
  </w:style>
  <w:style w:type="paragraph" w:styleId="55">
    <w:name w:val="Body Text Indent 2"/>
    <w:basedOn w:val="1"/>
    <w:link w:val="135"/>
    <w:qFormat/>
    <w:uiPriority w:val="0"/>
    <w:pPr>
      <w:spacing w:after="120" w:line="480" w:lineRule="auto"/>
      <w:ind w:left="283"/>
    </w:pPr>
  </w:style>
  <w:style w:type="paragraph" w:styleId="56">
    <w:name w:val="endnote text"/>
    <w:basedOn w:val="1"/>
    <w:link w:val="159"/>
    <w:qFormat/>
    <w:uiPriority w:val="0"/>
    <w:pPr>
      <w:spacing w:after="0"/>
    </w:pPr>
  </w:style>
  <w:style w:type="paragraph" w:styleId="57">
    <w:name w:val="List Continue 5"/>
    <w:basedOn w:val="1"/>
    <w:qFormat/>
    <w:uiPriority w:val="0"/>
    <w:pPr>
      <w:spacing w:after="120"/>
      <w:ind w:left="1415"/>
      <w:contextualSpacing/>
    </w:pPr>
  </w:style>
  <w:style w:type="paragraph" w:styleId="58">
    <w:name w:val="Balloon Text"/>
    <w:basedOn w:val="1"/>
    <w:link w:val="128"/>
    <w:qFormat/>
    <w:uiPriority w:val="0"/>
    <w:pPr>
      <w:spacing w:after="0"/>
    </w:pPr>
    <w:rPr>
      <w:rFonts w:ascii="Segoe UI" w:hAnsi="Segoe UI" w:cs="Segoe UI"/>
      <w:sz w:val="18"/>
      <w:szCs w:val="18"/>
    </w:rPr>
  </w:style>
  <w:style w:type="paragraph" w:styleId="59">
    <w:name w:val="footer"/>
    <w:basedOn w:val="1"/>
    <w:link w:val="93"/>
    <w:qFormat/>
    <w:uiPriority w:val="0"/>
    <w:pPr>
      <w:tabs>
        <w:tab w:val="center" w:pos="4513"/>
        <w:tab w:val="right" w:pos="9026"/>
      </w:tabs>
      <w:spacing w:after="0"/>
    </w:pPr>
  </w:style>
  <w:style w:type="paragraph" w:styleId="60">
    <w:name w:val="envelope return"/>
    <w:basedOn w:val="1"/>
    <w:qFormat/>
    <w:uiPriority w:val="0"/>
    <w:pPr>
      <w:spacing w:after="0"/>
    </w:pPr>
    <w:rPr>
      <w:rFonts w:asciiTheme="majorHAnsi" w:hAnsiTheme="majorHAnsi" w:eastAsiaTheme="majorEastAsia" w:cstheme="majorBidi"/>
    </w:rPr>
  </w:style>
  <w:style w:type="paragraph" w:styleId="61">
    <w:name w:val="header"/>
    <w:basedOn w:val="1"/>
    <w:link w:val="92"/>
    <w:qFormat/>
    <w:uiPriority w:val="0"/>
    <w:pPr>
      <w:tabs>
        <w:tab w:val="center" w:pos="4513"/>
        <w:tab w:val="right" w:pos="9026"/>
      </w:tabs>
      <w:spacing w:after="0"/>
    </w:pPr>
  </w:style>
  <w:style w:type="paragraph" w:styleId="62">
    <w:name w:val="Signature"/>
    <w:basedOn w:val="1"/>
    <w:link w:val="174"/>
    <w:qFormat/>
    <w:uiPriority w:val="0"/>
    <w:pPr>
      <w:spacing w:after="0"/>
      <w:ind w:left="4252"/>
    </w:pPr>
  </w:style>
  <w:style w:type="paragraph" w:styleId="63">
    <w:name w:val="List Continue 4"/>
    <w:basedOn w:val="1"/>
    <w:qFormat/>
    <w:uiPriority w:val="0"/>
    <w:pPr>
      <w:spacing w:after="120"/>
      <w:ind w:left="1132"/>
      <w:contextualSpacing/>
    </w:pPr>
  </w:style>
  <w:style w:type="paragraph" w:styleId="64">
    <w:name w:val="index heading"/>
    <w:basedOn w:val="1"/>
    <w:next w:val="65"/>
    <w:qFormat/>
    <w:uiPriority w:val="0"/>
    <w:rPr>
      <w:rFonts w:asciiTheme="majorHAnsi" w:hAnsiTheme="majorHAnsi" w:eastAsiaTheme="majorEastAsia" w:cstheme="majorBidi"/>
      <w:b/>
      <w:bCs/>
    </w:rPr>
  </w:style>
  <w:style w:type="paragraph" w:styleId="65">
    <w:name w:val="index 1"/>
    <w:basedOn w:val="1"/>
    <w:next w:val="1"/>
    <w:qFormat/>
    <w:uiPriority w:val="0"/>
    <w:pPr>
      <w:spacing w:after="0"/>
      <w:ind w:left="200" w:hanging="200"/>
    </w:pPr>
  </w:style>
  <w:style w:type="paragraph" w:styleId="66">
    <w:name w:val="Subtitle"/>
    <w:basedOn w:val="1"/>
    <w:next w:val="1"/>
    <w:link w:val="175"/>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7">
    <w:name w:val="List Number 5"/>
    <w:basedOn w:val="1"/>
    <w:qFormat/>
    <w:uiPriority w:val="0"/>
    <w:pPr>
      <w:numPr>
        <w:ilvl w:val="0"/>
        <w:numId w:val="10"/>
      </w:numPr>
      <w:contextualSpacing/>
    </w:pPr>
  </w:style>
  <w:style w:type="paragraph" w:styleId="68">
    <w:name w:val="List"/>
    <w:basedOn w:val="1"/>
    <w:qFormat/>
    <w:uiPriority w:val="0"/>
    <w:pPr>
      <w:ind w:left="283" w:hanging="283"/>
      <w:contextualSpacing/>
    </w:pPr>
  </w:style>
  <w:style w:type="paragraph" w:styleId="69">
    <w:name w:val="footnote text"/>
    <w:basedOn w:val="1"/>
    <w:link w:val="160"/>
    <w:qFormat/>
    <w:uiPriority w:val="0"/>
    <w:pPr>
      <w:spacing w:after="0"/>
    </w:pPr>
  </w:style>
  <w:style w:type="paragraph" w:styleId="70">
    <w:name w:val="List 5"/>
    <w:basedOn w:val="1"/>
    <w:qFormat/>
    <w:uiPriority w:val="0"/>
    <w:pPr>
      <w:ind w:left="1415" w:hanging="283"/>
      <w:contextualSpacing/>
    </w:pPr>
  </w:style>
  <w:style w:type="paragraph" w:styleId="71">
    <w:name w:val="Body Text Indent 3"/>
    <w:basedOn w:val="1"/>
    <w:link w:val="136"/>
    <w:qFormat/>
    <w:uiPriority w:val="0"/>
    <w:pPr>
      <w:spacing w:after="120"/>
      <w:ind w:left="283"/>
    </w:pPr>
    <w:rPr>
      <w:sz w:val="16"/>
      <w:szCs w:val="16"/>
    </w:rPr>
  </w:style>
  <w:style w:type="paragraph" w:styleId="72">
    <w:name w:val="index 7"/>
    <w:basedOn w:val="1"/>
    <w:next w:val="1"/>
    <w:qFormat/>
    <w:uiPriority w:val="0"/>
    <w:pPr>
      <w:spacing w:after="0"/>
      <w:ind w:left="1400" w:hanging="200"/>
    </w:pPr>
  </w:style>
  <w:style w:type="paragraph" w:styleId="73">
    <w:name w:val="index 9"/>
    <w:basedOn w:val="1"/>
    <w:next w:val="1"/>
    <w:qFormat/>
    <w:uiPriority w:val="0"/>
    <w:pPr>
      <w:spacing w:after="0"/>
      <w:ind w:left="1800" w:hanging="200"/>
    </w:pPr>
  </w:style>
  <w:style w:type="paragraph" w:styleId="74">
    <w:name w:val="table of figures"/>
    <w:basedOn w:val="1"/>
    <w:next w:val="1"/>
    <w:qFormat/>
    <w:uiPriority w:val="0"/>
    <w:pPr>
      <w:spacing w:after="0"/>
    </w:pPr>
  </w:style>
  <w:style w:type="paragraph" w:styleId="75">
    <w:name w:val="toc 9"/>
    <w:basedOn w:val="52"/>
    <w:next w:val="1"/>
    <w:qFormat/>
    <w:uiPriority w:val="39"/>
    <w:pPr>
      <w:ind w:left="1418" w:hanging="1418"/>
    </w:pPr>
  </w:style>
  <w:style w:type="paragraph" w:styleId="76">
    <w:name w:val="Body Text 2"/>
    <w:basedOn w:val="1"/>
    <w:link w:val="130"/>
    <w:qFormat/>
    <w:uiPriority w:val="0"/>
    <w:pPr>
      <w:spacing w:after="120" w:line="480" w:lineRule="auto"/>
    </w:pPr>
  </w:style>
  <w:style w:type="paragraph" w:styleId="77">
    <w:name w:val="List 4"/>
    <w:basedOn w:val="1"/>
    <w:qFormat/>
    <w:uiPriority w:val="0"/>
    <w:pPr>
      <w:ind w:left="1132" w:hanging="283"/>
      <w:contextualSpacing/>
    </w:pPr>
  </w:style>
  <w:style w:type="paragraph" w:styleId="78">
    <w:name w:val="List Continue 2"/>
    <w:basedOn w:val="1"/>
    <w:qFormat/>
    <w:uiPriority w:val="0"/>
    <w:pPr>
      <w:spacing w:after="120"/>
      <w:ind w:left="566"/>
      <w:contextualSpacing/>
    </w:pPr>
  </w:style>
  <w:style w:type="paragraph" w:styleId="79">
    <w:name w:val="Message Header"/>
    <w:basedOn w:val="1"/>
    <w:link w:val="167"/>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0">
    <w:name w:val="HTML Preformatted"/>
    <w:basedOn w:val="1"/>
    <w:link w:val="162"/>
    <w:qFormat/>
    <w:uiPriority w:val="0"/>
    <w:pPr>
      <w:spacing w:after="0"/>
    </w:pPr>
    <w:rPr>
      <w:rFonts w:ascii="Consolas" w:hAnsi="Consolas"/>
    </w:rPr>
  </w:style>
  <w:style w:type="paragraph" w:styleId="81">
    <w:name w:val="Normal (Web)"/>
    <w:basedOn w:val="1"/>
    <w:qFormat/>
    <w:uiPriority w:val="0"/>
    <w:rPr>
      <w:sz w:val="24"/>
      <w:szCs w:val="24"/>
    </w:rPr>
  </w:style>
  <w:style w:type="paragraph" w:styleId="82">
    <w:name w:val="List Continue 3"/>
    <w:basedOn w:val="1"/>
    <w:qFormat/>
    <w:uiPriority w:val="0"/>
    <w:pPr>
      <w:spacing w:after="120"/>
      <w:ind w:left="849"/>
      <w:contextualSpacing/>
    </w:pPr>
  </w:style>
  <w:style w:type="paragraph" w:styleId="83">
    <w:name w:val="index 2"/>
    <w:basedOn w:val="1"/>
    <w:next w:val="1"/>
    <w:qFormat/>
    <w:uiPriority w:val="0"/>
    <w:pPr>
      <w:spacing w:after="0"/>
      <w:ind w:left="400" w:hanging="200"/>
    </w:pPr>
  </w:style>
  <w:style w:type="paragraph" w:styleId="84">
    <w:name w:val="Title"/>
    <w:basedOn w:val="1"/>
    <w:next w:val="1"/>
    <w:link w:val="176"/>
    <w:qFormat/>
    <w:uiPriority w:val="0"/>
    <w:pPr>
      <w:spacing w:after="0"/>
      <w:contextualSpacing/>
    </w:pPr>
    <w:rPr>
      <w:rFonts w:asciiTheme="majorHAnsi" w:hAnsiTheme="majorHAnsi" w:eastAsiaTheme="majorEastAsia" w:cstheme="majorBidi"/>
      <w:spacing w:val="-10"/>
      <w:kern w:val="28"/>
      <w:sz w:val="56"/>
      <w:szCs w:val="56"/>
    </w:rPr>
  </w:style>
  <w:style w:type="paragraph" w:styleId="85">
    <w:name w:val="annotation subject"/>
    <w:basedOn w:val="34"/>
    <w:next w:val="34"/>
    <w:link w:val="139"/>
    <w:qFormat/>
    <w:uiPriority w:val="0"/>
    <w:rPr>
      <w:b/>
      <w:bCs/>
    </w:rPr>
  </w:style>
  <w:style w:type="paragraph" w:styleId="86">
    <w:name w:val="Body Text First Indent"/>
    <w:basedOn w:val="40"/>
    <w:link w:val="132"/>
    <w:qFormat/>
    <w:uiPriority w:val="0"/>
    <w:pPr>
      <w:ind w:firstLine="210"/>
    </w:pPr>
  </w:style>
  <w:style w:type="paragraph" w:styleId="87">
    <w:name w:val="Body Text First Indent 2"/>
    <w:basedOn w:val="41"/>
    <w:link w:val="134"/>
    <w:qFormat/>
    <w:uiPriority w:val="0"/>
    <w:pPr>
      <w:ind w:firstLine="210"/>
    </w:pPr>
  </w:style>
  <w:style w:type="character" w:styleId="90">
    <w:name w:val="annotation reference"/>
    <w:semiHidden/>
    <w:qFormat/>
    <w:uiPriority w:val="0"/>
    <w:rPr>
      <w:sz w:val="16"/>
    </w:rPr>
  </w:style>
  <w:style w:type="paragraph" w:customStyle="1" w:styleId="91">
    <w:name w:val="H6"/>
    <w:basedOn w:val="7"/>
    <w:next w:val="1"/>
    <w:qFormat/>
    <w:uiPriority w:val="0"/>
    <w:pPr>
      <w:ind w:left="1985" w:hanging="1985"/>
      <w:outlineLvl w:val="9"/>
    </w:pPr>
    <w:rPr>
      <w:sz w:val="20"/>
    </w:rPr>
  </w:style>
  <w:style w:type="character" w:customStyle="1" w:styleId="92">
    <w:name w:val="Header Char"/>
    <w:basedOn w:val="89"/>
    <w:link w:val="61"/>
    <w:qFormat/>
    <w:uiPriority w:val="0"/>
    <w:rPr>
      <w:lang w:eastAsia="en-US"/>
    </w:rPr>
  </w:style>
  <w:style w:type="character" w:customStyle="1" w:styleId="93">
    <w:name w:val="Footer Char"/>
    <w:basedOn w:val="89"/>
    <w:link w:val="59"/>
    <w:qFormat/>
    <w:uiPriority w:val="0"/>
    <w:rPr>
      <w:lang w:eastAsia="en-US"/>
    </w:rPr>
  </w:style>
  <w:style w:type="paragraph" w:customStyle="1" w:styleId="94">
    <w:name w:val="Revision"/>
    <w:hidden/>
    <w:unhideWhenUsed/>
    <w:qFormat/>
    <w:uiPriority w:val="99"/>
    <w:rPr>
      <w:rFonts w:ascii="Times New Roman" w:hAnsi="Times New Roman" w:eastAsia="Times New Roman" w:cs="Times New Roman"/>
      <w:lang w:val="en-GB" w:eastAsia="en-US" w:bidi="ar-SA"/>
    </w:rPr>
  </w:style>
  <w:style w:type="paragraph" w:customStyle="1" w:styleId="95">
    <w:name w:val="EQ"/>
    <w:basedOn w:val="1"/>
    <w:next w:val="1"/>
    <w:qFormat/>
    <w:uiPriority w:val="0"/>
    <w:pPr>
      <w:keepLines/>
      <w:tabs>
        <w:tab w:val="center" w:pos="4536"/>
        <w:tab w:val="right" w:pos="9072"/>
      </w:tabs>
    </w:pPr>
  </w:style>
  <w:style w:type="character" w:customStyle="1" w:styleId="96">
    <w:name w:val="ZGSM"/>
    <w:qFormat/>
    <w:uiPriority w:val="0"/>
  </w:style>
  <w:style w:type="paragraph" w:customStyle="1" w:styleId="9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US" w:bidi="ar-SA"/>
    </w:rPr>
  </w:style>
  <w:style w:type="paragraph" w:customStyle="1" w:styleId="98">
    <w:name w:val="TT"/>
    <w:basedOn w:val="3"/>
    <w:next w:val="1"/>
    <w:qFormat/>
    <w:uiPriority w:val="0"/>
    <w:pPr>
      <w:outlineLvl w:val="9"/>
    </w:pPr>
  </w:style>
  <w:style w:type="paragraph" w:customStyle="1" w:styleId="99">
    <w:name w:val="NF"/>
    <w:basedOn w:val="100"/>
    <w:qFormat/>
    <w:uiPriority w:val="0"/>
    <w:pPr>
      <w:keepNext/>
      <w:spacing w:after="0"/>
    </w:pPr>
    <w:rPr>
      <w:rFonts w:ascii="Arial" w:hAnsi="Arial"/>
      <w:sz w:val="18"/>
    </w:rPr>
  </w:style>
  <w:style w:type="paragraph" w:customStyle="1" w:styleId="100">
    <w:name w:val="NO"/>
    <w:basedOn w:val="1"/>
    <w:qFormat/>
    <w:uiPriority w:val="0"/>
    <w:pPr>
      <w:keepLines/>
      <w:ind w:left="1135" w:hanging="851"/>
    </w:pPr>
  </w:style>
  <w:style w:type="paragraph" w:customStyle="1" w:styleId="10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US" w:bidi="ar-SA"/>
    </w:rPr>
  </w:style>
  <w:style w:type="paragraph" w:customStyle="1" w:styleId="102">
    <w:name w:val="TAR"/>
    <w:basedOn w:val="103"/>
    <w:qFormat/>
    <w:uiPriority w:val="0"/>
    <w:pPr>
      <w:jc w:val="right"/>
    </w:pPr>
  </w:style>
  <w:style w:type="paragraph" w:customStyle="1" w:styleId="103">
    <w:name w:val="TAL"/>
    <w:basedOn w:val="1"/>
    <w:qFormat/>
    <w:uiPriority w:val="0"/>
    <w:pPr>
      <w:keepNext/>
      <w:keepLines/>
      <w:spacing w:after="0"/>
    </w:pPr>
    <w:rPr>
      <w:rFonts w:ascii="Arial" w:hAnsi="Arial"/>
      <w:sz w:val="18"/>
    </w:rPr>
  </w:style>
  <w:style w:type="paragraph" w:customStyle="1" w:styleId="104">
    <w:name w:val="TAH"/>
    <w:basedOn w:val="105"/>
    <w:qFormat/>
    <w:uiPriority w:val="0"/>
    <w:rPr>
      <w:b/>
    </w:rPr>
  </w:style>
  <w:style w:type="paragraph" w:customStyle="1" w:styleId="105">
    <w:name w:val="TAC"/>
    <w:basedOn w:val="103"/>
    <w:qFormat/>
    <w:uiPriority w:val="0"/>
    <w:pPr>
      <w:jc w:val="center"/>
    </w:pPr>
  </w:style>
  <w:style w:type="paragraph" w:customStyle="1" w:styleId="106">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US" w:bidi="ar-SA"/>
    </w:rPr>
  </w:style>
  <w:style w:type="paragraph" w:customStyle="1" w:styleId="107">
    <w:name w:val="EX"/>
    <w:basedOn w:val="1"/>
    <w:qFormat/>
    <w:uiPriority w:val="0"/>
    <w:pPr>
      <w:keepLines/>
      <w:ind w:left="1702" w:hanging="1418"/>
    </w:pPr>
  </w:style>
  <w:style w:type="paragraph" w:customStyle="1" w:styleId="108">
    <w:name w:val="FP"/>
    <w:basedOn w:val="1"/>
    <w:qFormat/>
    <w:uiPriority w:val="0"/>
    <w:pPr>
      <w:spacing w:after="0"/>
    </w:pPr>
  </w:style>
  <w:style w:type="paragraph" w:customStyle="1" w:styleId="109">
    <w:name w:val="NW"/>
    <w:basedOn w:val="100"/>
    <w:qFormat/>
    <w:uiPriority w:val="0"/>
    <w:pPr>
      <w:spacing w:after="0"/>
    </w:pPr>
  </w:style>
  <w:style w:type="paragraph" w:customStyle="1" w:styleId="110">
    <w:name w:val="EW"/>
    <w:basedOn w:val="107"/>
    <w:qFormat/>
    <w:uiPriority w:val="0"/>
    <w:pPr>
      <w:spacing w:after="0"/>
    </w:pPr>
  </w:style>
  <w:style w:type="paragraph" w:customStyle="1" w:styleId="111">
    <w:name w:val="B1"/>
    <w:basedOn w:val="68"/>
    <w:qFormat/>
    <w:uiPriority w:val="0"/>
    <w:pPr>
      <w:ind w:left="568" w:hanging="284"/>
      <w:contextualSpacing w:val="0"/>
    </w:pPr>
  </w:style>
  <w:style w:type="paragraph" w:customStyle="1" w:styleId="112">
    <w:name w:val="Editor's Note"/>
    <w:basedOn w:val="100"/>
    <w:qFormat/>
    <w:uiPriority w:val="0"/>
    <w:pPr>
      <w:ind w:left="1559" w:hanging="1134"/>
    </w:pPr>
    <w:rPr>
      <w:color w:val="FF0000"/>
    </w:rPr>
  </w:style>
  <w:style w:type="paragraph" w:customStyle="1" w:styleId="113">
    <w:name w:val="TH"/>
    <w:basedOn w:val="1"/>
    <w:qFormat/>
    <w:uiPriority w:val="0"/>
    <w:pPr>
      <w:keepNext/>
      <w:keepLines/>
      <w:spacing w:before="60"/>
      <w:jc w:val="center"/>
    </w:pPr>
    <w:rPr>
      <w:rFonts w:ascii="Arial" w:hAnsi="Arial"/>
      <w:b/>
    </w:rPr>
  </w:style>
  <w:style w:type="paragraph" w:customStyle="1" w:styleId="11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US" w:bidi="ar-SA"/>
    </w:rPr>
  </w:style>
  <w:style w:type="paragraph" w:customStyle="1" w:styleId="11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18">
    <w:name w:val="TAN"/>
    <w:basedOn w:val="103"/>
    <w:qFormat/>
    <w:uiPriority w:val="0"/>
    <w:pPr>
      <w:ind w:left="851" w:hanging="851"/>
    </w:pPr>
  </w:style>
  <w:style w:type="paragraph" w:customStyle="1" w:styleId="11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US" w:bidi="ar-SA"/>
    </w:rPr>
  </w:style>
  <w:style w:type="paragraph" w:customStyle="1" w:styleId="120">
    <w:name w:val="TF"/>
    <w:basedOn w:val="113"/>
    <w:qFormat/>
    <w:uiPriority w:val="0"/>
    <w:pPr>
      <w:keepNext w:val="0"/>
      <w:spacing w:before="0" w:after="240"/>
    </w:pPr>
  </w:style>
  <w:style w:type="paragraph" w:customStyle="1" w:styleId="12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22">
    <w:name w:val="B2"/>
    <w:basedOn w:val="43"/>
    <w:qFormat/>
    <w:uiPriority w:val="0"/>
    <w:pPr>
      <w:ind w:left="851" w:hanging="284"/>
      <w:contextualSpacing w:val="0"/>
    </w:pPr>
  </w:style>
  <w:style w:type="paragraph" w:customStyle="1" w:styleId="123">
    <w:name w:val="B3"/>
    <w:basedOn w:val="12"/>
    <w:qFormat/>
    <w:uiPriority w:val="0"/>
    <w:pPr>
      <w:ind w:left="1135" w:hanging="284"/>
      <w:contextualSpacing w:val="0"/>
    </w:pPr>
  </w:style>
  <w:style w:type="paragraph" w:customStyle="1" w:styleId="124">
    <w:name w:val="B4"/>
    <w:basedOn w:val="77"/>
    <w:qFormat/>
    <w:uiPriority w:val="0"/>
    <w:pPr>
      <w:ind w:left="1418" w:hanging="284"/>
      <w:contextualSpacing w:val="0"/>
    </w:pPr>
  </w:style>
  <w:style w:type="paragraph" w:customStyle="1" w:styleId="125">
    <w:name w:val="B5"/>
    <w:basedOn w:val="70"/>
    <w:qFormat/>
    <w:uiPriority w:val="0"/>
    <w:pPr>
      <w:ind w:left="1702" w:hanging="284"/>
      <w:contextualSpacing w:val="0"/>
    </w:pPr>
  </w:style>
  <w:style w:type="paragraph" w:customStyle="1" w:styleId="126">
    <w:name w:val="ZTD"/>
    <w:basedOn w:val="115"/>
    <w:qFormat/>
    <w:uiPriority w:val="0"/>
    <w:pPr>
      <w:framePr w:hRule="auto" w:y="852"/>
    </w:pPr>
    <w:rPr>
      <w:i w:val="0"/>
      <w:sz w:val="40"/>
    </w:rPr>
  </w:style>
  <w:style w:type="paragraph" w:customStyle="1" w:styleId="127">
    <w:name w:val="ZV"/>
    <w:basedOn w:val="117"/>
    <w:qFormat/>
    <w:uiPriority w:val="0"/>
    <w:pPr>
      <w:framePr w:y="16161"/>
    </w:pPr>
  </w:style>
  <w:style w:type="character" w:customStyle="1" w:styleId="128">
    <w:name w:val="Balloon Text Char"/>
    <w:link w:val="58"/>
    <w:qFormat/>
    <w:uiPriority w:val="0"/>
    <w:rPr>
      <w:rFonts w:ascii="Segoe UI" w:hAnsi="Segoe UI" w:cs="Segoe UI"/>
      <w:sz w:val="18"/>
      <w:szCs w:val="18"/>
      <w:lang w:eastAsia="en-US"/>
    </w:rPr>
  </w:style>
  <w:style w:type="character" w:customStyle="1" w:styleId="129">
    <w:name w:val="Body Text Char"/>
    <w:link w:val="40"/>
    <w:qFormat/>
    <w:uiPriority w:val="0"/>
    <w:rPr>
      <w:lang w:eastAsia="en-US"/>
    </w:rPr>
  </w:style>
  <w:style w:type="character" w:customStyle="1" w:styleId="130">
    <w:name w:val="Body Text 2 Char"/>
    <w:link w:val="76"/>
    <w:qFormat/>
    <w:uiPriority w:val="0"/>
    <w:rPr>
      <w:lang w:eastAsia="en-US"/>
    </w:rPr>
  </w:style>
  <w:style w:type="character" w:customStyle="1" w:styleId="131">
    <w:name w:val="Body Text 3 Char"/>
    <w:link w:val="37"/>
    <w:qFormat/>
    <w:uiPriority w:val="0"/>
    <w:rPr>
      <w:sz w:val="16"/>
      <w:szCs w:val="16"/>
      <w:lang w:eastAsia="en-US"/>
    </w:rPr>
  </w:style>
  <w:style w:type="character" w:customStyle="1" w:styleId="132">
    <w:name w:val="Body Text First Indent Char"/>
    <w:basedOn w:val="129"/>
    <w:link w:val="86"/>
    <w:qFormat/>
    <w:uiPriority w:val="0"/>
    <w:rPr>
      <w:lang w:eastAsia="en-US"/>
    </w:rPr>
  </w:style>
  <w:style w:type="character" w:customStyle="1" w:styleId="133">
    <w:name w:val="Body Text Indent Char"/>
    <w:link w:val="41"/>
    <w:qFormat/>
    <w:uiPriority w:val="0"/>
    <w:rPr>
      <w:lang w:eastAsia="en-US"/>
    </w:rPr>
  </w:style>
  <w:style w:type="character" w:customStyle="1" w:styleId="134">
    <w:name w:val="Body Text First Indent 2 Char"/>
    <w:basedOn w:val="133"/>
    <w:link w:val="87"/>
    <w:qFormat/>
    <w:uiPriority w:val="0"/>
    <w:rPr>
      <w:lang w:eastAsia="en-US"/>
    </w:rPr>
  </w:style>
  <w:style w:type="character" w:customStyle="1" w:styleId="135">
    <w:name w:val="Body Text Indent 2 Char"/>
    <w:link w:val="55"/>
    <w:qFormat/>
    <w:uiPriority w:val="0"/>
    <w:rPr>
      <w:lang w:eastAsia="en-US"/>
    </w:rPr>
  </w:style>
  <w:style w:type="character" w:customStyle="1" w:styleId="136">
    <w:name w:val="Body Text Indent 3 Char"/>
    <w:link w:val="71"/>
    <w:qFormat/>
    <w:uiPriority w:val="0"/>
    <w:rPr>
      <w:sz w:val="16"/>
      <w:szCs w:val="16"/>
      <w:lang w:eastAsia="en-US"/>
    </w:rPr>
  </w:style>
  <w:style w:type="character" w:customStyle="1" w:styleId="137">
    <w:name w:val="Closing Char"/>
    <w:link w:val="38"/>
    <w:qFormat/>
    <w:uiPriority w:val="0"/>
    <w:rPr>
      <w:lang w:eastAsia="en-US"/>
    </w:rPr>
  </w:style>
  <w:style w:type="character" w:customStyle="1" w:styleId="138">
    <w:name w:val="Comment Text Char"/>
    <w:link w:val="34"/>
    <w:qFormat/>
    <w:uiPriority w:val="0"/>
    <w:rPr>
      <w:lang w:eastAsia="en-US"/>
    </w:rPr>
  </w:style>
  <w:style w:type="character" w:customStyle="1" w:styleId="139">
    <w:name w:val="Comment Subject Char"/>
    <w:link w:val="85"/>
    <w:qFormat/>
    <w:uiPriority w:val="0"/>
    <w:rPr>
      <w:b/>
      <w:bCs/>
      <w:lang w:eastAsia="en-US"/>
    </w:rPr>
  </w:style>
  <w:style w:type="character" w:customStyle="1" w:styleId="140">
    <w:name w:val="Date Char"/>
    <w:link w:val="54"/>
    <w:qFormat/>
    <w:uiPriority w:val="0"/>
    <w:rPr>
      <w:lang w:eastAsia="en-US"/>
    </w:rPr>
  </w:style>
  <w:style w:type="character" w:customStyle="1" w:styleId="141">
    <w:name w:val="Document Map Char"/>
    <w:link w:val="32"/>
    <w:qFormat/>
    <w:uiPriority w:val="0"/>
    <w:rPr>
      <w:rFonts w:ascii="Segoe UI" w:hAnsi="Segoe UI" w:cs="Segoe UI"/>
      <w:sz w:val="16"/>
      <w:szCs w:val="16"/>
      <w:lang w:eastAsia="en-US"/>
    </w:rPr>
  </w:style>
  <w:style w:type="character" w:customStyle="1" w:styleId="142">
    <w:name w:val="E-mail Signature Char"/>
    <w:link w:val="25"/>
    <w:qFormat/>
    <w:uiPriority w:val="0"/>
    <w:rPr>
      <w:lang w:eastAsia="en-US"/>
    </w:rPr>
  </w:style>
  <w:style w:type="character" w:customStyle="1" w:styleId="143">
    <w:name w:val="Endnote Text Char"/>
    <w:qFormat/>
    <w:uiPriority w:val="0"/>
    <w:rPr>
      <w:lang w:eastAsia="en-US"/>
    </w:rPr>
  </w:style>
  <w:style w:type="character" w:customStyle="1" w:styleId="144">
    <w:name w:val="Footnote Text Char"/>
    <w:qFormat/>
    <w:uiPriority w:val="0"/>
    <w:rPr>
      <w:sz w:val="16"/>
      <w:lang w:eastAsia="en-US"/>
    </w:rPr>
  </w:style>
  <w:style w:type="character" w:customStyle="1" w:styleId="145">
    <w:name w:val="HTML Address Char"/>
    <w:qFormat/>
    <w:uiPriority w:val="0"/>
    <w:rPr>
      <w:i/>
      <w:iCs/>
      <w:lang w:eastAsia="en-US"/>
    </w:rPr>
  </w:style>
  <w:style w:type="character" w:customStyle="1" w:styleId="146">
    <w:name w:val="HTML Preformatted Char"/>
    <w:qFormat/>
    <w:uiPriority w:val="0"/>
    <w:rPr>
      <w:rFonts w:ascii="Courier New" w:hAnsi="Courier New" w:cs="Courier New"/>
      <w:lang w:eastAsia="en-US"/>
    </w:rPr>
  </w:style>
  <w:style w:type="character" w:customStyle="1" w:styleId="147">
    <w:name w:val="Intense Quote Char"/>
    <w:qFormat/>
    <w:uiPriority w:val="30"/>
    <w:rPr>
      <w:i/>
      <w:iCs/>
      <w:color w:val="4472C4"/>
      <w:lang w:eastAsia="en-US"/>
    </w:rPr>
  </w:style>
  <w:style w:type="character" w:customStyle="1" w:styleId="148">
    <w:name w:val="Macro Text Char"/>
    <w:qFormat/>
    <w:uiPriority w:val="0"/>
    <w:rPr>
      <w:rFonts w:ascii="Courier New" w:hAnsi="Courier New" w:cs="Courier New"/>
      <w:lang w:eastAsia="en-US"/>
    </w:rPr>
  </w:style>
  <w:style w:type="character" w:customStyle="1" w:styleId="149">
    <w:name w:val="Message Header Char"/>
    <w:qFormat/>
    <w:uiPriority w:val="0"/>
    <w:rPr>
      <w:rFonts w:ascii="Calibri Light" w:hAnsi="Calibri Light"/>
      <w:sz w:val="24"/>
      <w:szCs w:val="24"/>
      <w:shd w:val="pct20" w:color="auto" w:fill="auto"/>
      <w:lang w:eastAsia="en-US"/>
    </w:rPr>
  </w:style>
  <w:style w:type="character" w:customStyle="1" w:styleId="150">
    <w:name w:val="Note Heading Char"/>
    <w:qFormat/>
    <w:uiPriority w:val="0"/>
    <w:rPr>
      <w:lang w:eastAsia="en-US"/>
    </w:rPr>
  </w:style>
  <w:style w:type="character" w:customStyle="1" w:styleId="151">
    <w:name w:val="Plain Text Char"/>
    <w:qFormat/>
    <w:uiPriority w:val="0"/>
    <w:rPr>
      <w:rFonts w:ascii="Courier New" w:hAnsi="Courier New" w:cs="Courier New"/>
      <w:lang w:eastAsia="en-US"/>
    </w:rPr>
  </w:style>
  <w:style w:type="character" w:customStyle="1" w:styleId="152">
    <w:name w:val="Quote Char"/>
    <w:qFormat/>
    <w:uiPriority w:val="29"/>
    <w:rPr>
      <w:i/>
      <w:iCs/>
      <w:color w:val="404040"/>
      <w:lang w:eastAsia="en-US"/>
    </w:rPr>
  </w:style>
  <w:style w:type="character" w:customStyle="1" w:styleId="153">
    <w:name w:val="Salutation Char"/>
    <w:qFormat/>
    <w:uiPriority w:val="0"/>
    <w:rPr>
      <w:lang w:eastAsia="en-US"/>
    </w:rPr>
  </w:style>
  <w:style w:type="character" w:customStyle="1" w:styleId="154">
    <w:name w:val="Signature Char"/>
    <w:qFormat/>
    <w:uiPriority w:val="0"/>
    <w:rPr>
      <w:lang w:eastAsia="en-US"/>
    </w:rPr>
  </w:style>
  <w:style w:type="character" w:customStyle="1" w:styleId="155">
    <w:name w:val="Subtitle Char"/>
    <w:qFormat/>
    <w:uiPriority w:val="0"/>
    <w:rPr>
      <w:rFonts w:ascii="Calibri Light" w:hAnsi="Calibri Light"/>
      <w:sz w:val="24"/>
      <w:szCs w:val="24"/>
      <w:lang w:eastAsia="en-US"/>
    </w:rPr>
  </w:style>
  <w:style w:type="character" w:customStyle="1" w:styleId="156">
    <w:name w:val="Title Char"/>
    <w:qFormat/>
    <w:uiPriority w:val="0"/>
    <w:rPr>
      <w:rFonts w:ascii="Calibri Light" w:hAnsi="Calibri Light"/>
      <w:b/>
      <w:bCs/>
      <w:kern w:val="28"/>
      <w:sz w:val="32"/>
      <w:szCs w:val="32"/>
      <w:lang w:eastAsia="en-US"/>
    </w:rPr>
  </w:style>
  <w:style w:type="paragraph" w:customStyle="1" w:styleId="157">
    <w:name w:val="Revision1"/>
    <w:hidden/>
    <w:semiHidden/>
    <w:qFormat/>
    <w:uiPriority w:val="99"/>
    <w:rPr>
      <w:rFonts w:ascii="Times New Roman" w:hAnsi="Times New Roman" w:eastAsia="Times New Roman" w:cs="Times New Roman"/>
      <w:lang w:val="en-GB" w:eastAsia="en-US" w:bidi="ar-SA"/>
    </w:rPr>
  </w:style>
  <w:style w:type="paragraph" w:customStyle="1" w:styleId="158">
    <w:name w:val="Bibliography"/>
    <w:basedOn w:val="1"/>
    <w:next w:val="1"/>
    <w:semiHidden/>
    <w:unhideWhenUsed/>
    <w:qFormat/>
    <w:uiPriority w:val="37"/>
  </w:style>
  <w:style w:type="character" w:customStyle="1" w:styleId="159">
    <w:name w:val="Endnote Text Char1"/>
    <w:basedOn w:val="89"/>
    <w:link w:val="56"/>
    <w:qFormat/>
    <w:uiPriority w:val="0"/>
    <w:rPr>
      <w:lang w:eastAsia="en-US"/>
    </w:rPr>
  </w:style>
  <w:style w:type="character" w:customStyle="1" w:styleId="160">
    <w:name w:val="Footnote Text Char1"/>
    <w:basedOn w:val="89"/>
    <w:link w:val="69"/>
    <w:qFormat/>
    <w:uiPriority w:val="0"/>
    <w:rPr>
      <w:lang w:eastAsia="en-US"/>
    </w:rPr>
  </w:style>
  <w:style w:type="character" w:customStyle="1" w:styleId="161">
    <w:name w:val="HTML Address Char1"/>
    <w:basedOn w:val="89"/>
    <w:link w:val="47"/>
    <w:qFormat/>
    <w:uiPriority w:val="0"/>
    <w:rPr>
      <w:i/>
      <w:iCs/>
      <w:lang w:eastAsia="en-US"/>
    </w:rPr>
  </w:style>
  <w:style w:type="character" w:customStyle="1" w:styleId="162">
    <w:name w:val="HTML Preformatted Char1"/>
    <w:basedOn w:val="89"/>
    <w:link w:val="80"/>
    <w:qFormat/>
    <w:uiPriority w:val="0"/>
    <w:rPr>
      <w:rFonts w:ascii="Consolas" w:hAnsi="Consolas"/>
      <w:lang w:eastAsia="en-US"/>
    </w:rPr>
  </w:style>
  <w:style w:type="paragraph" w:styleId="163">
    <w:name w:val="Intense Quote"/>
    <w:basedOn w:val="1"/>
    <w:next w:val="1"/>
    <w:link w:val="164"/>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64">
    <w:name w:val="Intense Quote Char1"/>
    <w:basedOn w:val="89"/>
    <w:link w:val="163"/>
    <w:qFormat/>
    <w:uiPriority w:val="30"/>
    <w:rPr>
      <w:i/>
      <w:iCs/>
      <w:color w:val="4472C4" w:themeColor="accent1"/>
      <w:lang w:eastAsia="en-US"/>
      <w14:textFill>
        <w14:solidFill>
          <w14:schemeClr w14:val="accent1"/>
        </w14:solidFill>
      </w14:textFill>
    </w:rPr>
  </w:style>
  <w:style w:type="paragraph" w:styleId="165">
    <w:name w:val="List Paragraph"/>
    <w:basedOn w:val="1"/>
    <w:qFormat/>
    <w:uiPriority w:val="34"/>
    <w:pPr>
      <w:ind w:left="720"/>
      <w:contextualSpacing/>
    </w:pPr>
  </w:style>
  <w:style w:type="character" w:customStyle="1" w:styleId="166">
    <w:name w:val="Macro Text Char1"/>
    <w:basedOn w:val="89"/>
    <w:link w:val="2"/>
    <w:qFormat/>
    <w:uiPriority w:val="0"/>
    <w:rPr>
      <w:rFonts w:ascii="Consolas" w:hAnsi="Consolas"/>
      <w:lang w:eastAsia="en-US"/>
    </w:rPr>
  </w:style>
  <w:style w:type="character" w:customStyle="1" w:styleId="167">
    <w:name w:val="Message Header Char1"/>
    <w:basedOn w:val="89"/>
    <w:link w:val="79"/>
    <w:qFormat/>
    <w:uiPriority w:val="0"/>
    <w:rPr>
      <w:rFonts w:asciiTheme="majorHAnsi" w:hAnsiTheme="majorHAnsi" w:eastAsiaTheme="majorEastAsia" w:cstheme="majorBidi"/>
      <w:sz w:val="24"/>
      <w:szCs w:val="24"/>
      <w:shd w:val="pct20" w:color="auto" w:fill="auto"/>
      <w:lang w:eastAsia="en-US"/>
    </w:rPr>
  </w:style>
  <w:style w:type="paragraph" w:styleId="168">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en-US" w:bidi="ar-SA"/>
    </w:rPr>
  </w:style>
  <w:style w:type="character" w:customStyle="1" w:styleId="169">
    <w:name w:val="Note Heading Char1"/>
    <w:basedOn w:val="89"/>
    <w:link w:val="22"/>
    <w:qFormat/>
    <w:uiPriority w:val="0"/>
    <w:rPr>
      <w:lang w:eastAsia="en-US"/>
    </w:rPr>
  </w:style>
  <w:style w:type="character" w:customStyle="1" w:styleId="170">
    <w:name w:val="Plain Text Char1"/>
    <w:basedOn w:val="89"/>
    <w:link w:val="49"/>
    <w:qFormat/>
    <w:uiPriority w:val="0"/>
    <w:rPr>
      <w:rFonts w:ascii="Consolas" w:hAnsi="Consolas"/>
      <w:sz w:val="21"/>
      <w:szCs w:val="21"/>
      <w:lang w:eastAsia="en-US"/>
    </w:rPr>
  </w:style>
  <w:style w:type="paragraph" w:styleId="171">
    <w:name w:val="Quote"/>
    <w:basedOn w:val="1"/>
    <w:next w:val="1"/>
    <w:link w:val="172"/>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72">
    <w:name w:val="Quote Char1"/>
    <w:basedOn w:val="89"/>
    <w:link w:val="171"/>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73">
    <w:name w:val="Salutation Char1"/>
    <w:basedOn w:val="89"/>
    <w:link w:val="36"/>
    <w:qFormat/>
    <w:uiPriority w:val="0"/>
    <w:rPr>
      <w:lang w:eastAsia="en-US"/>
    </w:rPr>
  </w:style>
  <w:style w:type="character" w:customStyle="1" w:styleId="174">
    <w:name w:val="Signature Char1"/>
    <w:basedOn w:val="89"/>
    <w:link w:val="62"/>
    <w:qFormat/>
    <w:uiPriority w:val="0"/>
    <w:rPr>
      <w:lang w:eastAsia="en-US"/>
    </w:rPr>
  </w:style>
  <w:style w:type="character" w:customStyle="1" w:styleId="175">
    <w:name w:val="Subtitle Char1"/>
    <w:basedOn w:val="89"/>
    <w:link w:val="66"/>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76">
    <w:name w:val="Title Char1"/>
    <w:basedOn w:val="89"/>
    <w:link w:val="84"/>
    <w:qFormat/>
    <w:uiPriority w:val="0"/>
    <w:rPr>
      <w:rFonts w:asciiTheme="majorHAnsi" w:hAnsiTheme="majorHAnsi" w:eastAsiaTheme="majorEastAsia" w:cstheme="majorBidi"/>
      <w:spacing w:val="-10"/>
      <w:kern w:val="28"/>
      <w:sz w:val="56"/>
      <w:szCs w:val="56"/>
      <w:lang w:eastAsia="en-US"/>
    </w:rPr>
  </w:style>
  <w:style w:type="paragraph" w:customStyle="1" w:styleId="177">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image" Target="media/image7.emf"/><Relationship Id="rId17" Type="http://schemas.openxmlformats.org/officeDocument/2006/relationships/oleObject" Target="embeddings/oleObject3.bin"/><Relationship Id="rId16" Type="http://schemas.openxmlformats.org/officeDocument/2006/relationships/image" Target="media/image6.emf"/><Relationship Id="rId15" Type="http://schemas.openxmlformats.org/officeDocument/2006/relationships/oleObject" Target="embeddings/oleObject2.bin"/><Relationship Id="rId14" Type="http://schemas.openxmlformats.org/officeDocument/2006/relationships/image" Target="media/image5.emf"/><Relationship Id="rId13" Type="http://schemas.openxmlformats.org/officeDocument/2006/relationships/image" Target="media/image4.emf"/><Relationship Id="rId12" Type="http://schemas.openxmlformats.org/officeDocument/2006/relationships/image" Target="media/image3.emf"/><Relationship Id="rId11" Type="http://schemas.openxmlformats.org/officeDocument/2006/relationships/oleObject" Target="embeddings/oleObject1.bin"/><Relationship Id="rId10" Type="http://schemas.openxmlformats.org/officeDocument/2006/relationships/image" Target="media/image2.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UQUETA\AppData\Local\Microsoft\Windows\INetCache\Content.Outlook\IJUDG6YW\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22</Pages>
  <Words>5270</Words>
  <Characters>30044</Characters>
  <Lines>250</Lines>
  <Paragraphs>70</Paragraphs>
  <TotalTime>3</TotalTime>
  <ScaleCrop>false</ScaleCrop>
  <LinksUpToDate>false</LinksUpToDate>
  <CharactersWithSpaces>35244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2024-11-27T11:30:00Z</dcterms:created>
  <dc:creator>MCC Support</dc:creator>
  <cp:keywords>&lt;keyword[, keyword, ]&gt;</cp:keywords>
  <cp:lastModifiedBy>CMCC</cp:lastModifiedBy>
  <cp:lastPrinted>2019-02-25T14:05:00Z</cp:lastPrinted>
  <dcterms:modified xsi:type="dcterms:W3CDTF">2025-02-27T08:26:43Z</dcterms:modified>
  <dc:subject>&lt;Title 1; Title 2&gt; (Release 14 | 13 |12)</dc:subject>
  <dc:title>3GPP TS ab.cde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MSIP_Label_278005ce-31f4-4f90-bc26-ec23758efcb0_Enabled">
    <vt:lpwstr>true</vt:lpwstr>
  </property>
  <property fmtid="{D5CDD505-2E9C-101B-9397-08002B2CF9AE}" pid="15" name="MSIP_Label_278005ce-31f4-4f90-bc26-ec23758efcb0_SetDate">
    <vt:lpwstr>2024-06-27T07:42:12Z</vt:lpwstr>
  </property>
  <property fmtid="{D5CDD505-2E9C-101B-9397-08002B2CF9AE}" pid="16" name="MSIP_Label_278005ce-31f4-4f90-bc26-ec23758efcb0_Method">
    <vt:lpwstr>Standard</vt:lpwstr>
  </property>
  <property fmtid="{D5CDD505-2E9C-101B-9397-08002B2CF9AE}" pid="17" name="MSIP_Label_278005ce-31f4-4f90-bc26-ec23758efcb0_Name">
    <vt:lpwstr>General</vt:lpwstr>
  </property>
  <property fmtid="{D5CDD505-2E9C-101B-9397-08002B2CF9AE}" pid="18" name="MSIP_Label_278005ce-31f4-4f90-bc26-ec23758efcb0_SiteId">
    <vt:lpwstr>6d49d47f-3280-4627-8c09-4450bafd1a23</vt:lpwstr>
  </property>
  <property fmtid="{D5CDD505-2E9C-101B-9397-08002B2CF9AE}" pid="19" name="MSIP_Label_278005ce-31f4-4f90-bc26-ec23758efcb0_ActionId">
    <vt:lpwstr>391daac5-c186-4b21-952b-b00616fc05fd</vt:lpwstr>
  </property>
  <property fmtid="{D5CDD505-2E9C-101B-9397-08002B2CF9AE}" pid="20" name="MSIP_Label_278005ce-31f4-4f90-bc26-ec23758efcb0_ContentBits">
    <vt:lpwstr>0</vt:lpwstr>
  </property>
  <property fmtid="{D5CDD505-2E9C-101B-9397-08002B2CF9AE}" pid="21" name="KSOProductBuildVer">
    <vt:lpwstr>2052-11.8.2.12309</vt:lpwstr>
  </property>
  <property fmtid="{D5CDD505-2E9C-101B-9397-08002B2CF9AE}" pid="22" name="ICV">
    <vt:lpwstr>82F7D4CB6C4C46CFBC6ABCBA8F15BDCA</vt:lpwstr>
  </property>
</Properties>
</file>