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shd w:val="clear" w:color="auto" w:fill="auto"/>
          </w:tcPr>
          <w:p w14:paraId="729876B4" w14:textId="2D9D5EA6"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F435BC">
              <w:t>19</w:t>
            </w:r>
            <w:r>
              <w:t>.</w:t>
            </w:r>
            <w:r w:rsidR="00856807">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w:t>
            </w:r>
            <w:r w:rsidR="00856807">
              <w:rPr>
                <w:rFonts w:eastAsia="SimSun"/>
                <w:sz w:val="32"/>
                <w:lang w:val="en-US" w:eastAsia="zh-CN"/>
              </w:rPr>
              <w:t>3</w:t>
            </w:r>
            <w:r>
              <w:rPr>
                <w:sz w:val="32"/>
              </w:rPr>
              <w:t>)</w:t>
            </w:r>
          </w:p>
        </w:tc>
      </w:tr>
      <w:tr w:rsidR="0018526B" w14:paraId="53827E9A" w14:textId="77777777">
        <w:trPr>
          <w:cantSplit/>
          <w:trHeight w:hRule="exact" w:val="1134"/>
        </w:trPr>
        <w:tc>
          <w:tcPr>
            <w:tcW w:w="10423" w:type="dxa"/>
            <w:gridSpan w:val="2"/>
            <w:shd w:val="clear" w:color="auto" w:fill="auto"/>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shd w:val="clear" w:color="auto" w:fill="auto"/>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77777777" w:rsidR="0018526B"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18526B" w14:paraId="06A0AEE3" w14:textId="77777777">
        <w:trPr>
          <w:cantSplit/>
        </w:trPr>
        <w:tc>
          <w:tcPr>
            <w:tcW w:w="10423" w:type="dxa"/>
            <w:gridSpan w:val="2"/>
            <w:tcBorders>
              <w:top w:val="single" w:sz="12" w:space="0" w:color="auto"/>
              <w:bottom w:val="dashed" w:sz="4" w:space="0" w:color="auto"/>
            </w:tcBorders>
            <w:shd w:val="clear" w:color="auto" w:fill="auto"/>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shd w:val="clear" w:color="auto" w:fill="auto"/>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04284290" r:id="rId10"/>
              </w:object>
            </w:r>
          </w:p>
        </w:tc>
        <w:bookmarkStart w:id="9" w:name="_MON_1710316168"/>
        <w:bookmarkEnd w:id="9"/>
        <w:tc>
          <w:tcPr>
            <w:tcW w:w="5212" w:type="dxa"/>
            <w:tcBorders>
              <w:top w:val="dashed" w:sz="4" w:space="0" w:color="auto"/>
              <w:bottom w:val="dashed" w:sz="4" w:space="0" w:color="auto"/>
            </w:tcBorders>
            <w:shd w:val="clear" w:color="auto" w:fill="auto"/>
          </w:tcPr>
          <w:p w14:paraId="13114FC8" w14:textId="77777777" w:rsidR="0018526B" w:rsidRDefault="00000000">
            <w:pPr>
              <w:pStyle w:val="TAR"/>
            </w:pPr>
            <w:r>
              <w:object w:dxaOrig="2562" w:dyaOrig="1487" w14:anchorId="6372830A">
                <v:shape id="_x0000_i1026" type="#_x0000_t75" style="width:128.55pt;height:74.35pt" o:ole="">
                  <v:imagedata r:id="rId11" o:title=""/>
                </v:shape>
                <o:OLEObject Type="Embed" ProgID="Word.Picture.8" ShapeID="_x0000_i1026" DrawAspect="Content" ObjectID="_1804284291"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shd w:val="clear" w:color="auto" w:fill="auto"/>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shd w:val="clear" w:color="auto" w:fill="auto"/>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shd w:val="clear" w:color="auto" w:fill="auto"/>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shd w:val="clear" w:color="auto" w:fill="auto"/>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4586C804" w:rsidR="0018526B" w:rsidRDefault="00000000">
            <w:pPr>
              <w:pStyle w:val="FP"/>
              <w:jc w:val="center"/>
              <w:rPr>
                <w:sz w:val="18"/>
              </w:rPr>
            </w:pPr>
            <w:r>
              <w:rPr>
                <w:sz w:val="18"/>
              </w:rPr>
              <w:t xml:space="preserve">© </w:t>
            </w:r>
            <w:bookmarkStart w:id="15" w:name="copyrightDate"/>
            <w:r>
              <w:rPr>
                <w:sz w:val="18"/>
              </w:rPr>
              <w:t>202</w:t>
            </w:r>
            <w:r w:rsidR="00F568B2">
              <w:rPr>
                <w:sz w:val="18"/>
              </w:rPr>
              <w:t>5</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UMTS™ is a Trade Mark of ETSI registered for the benefit of its members</w:t>
            </w:r>
          </w:p>
          <w:p w14:paraId="05520206" w14:textId="77777777" w:rsidR="0018526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lastRenderedPageBreak/>
        <w:t>Contents</w:t>
      </w:r>
    </w:p>
    <w:p w14:paraId="0B60DD4B" w14:textId="79287671" w:rsidR="00C062E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C062E2">
        <w:rPr>
          <w:noProof/>
        </w:rPr>
        <w:t>Foreword</w:t>
      </w:r>
      <w:r w:rsidR="00C062E2">
        <w:rPr>
          <w:noProof/>
        </w:rPr>
        <w:tab/>
      </w:r>
      <w:r w:rsidR="00C062E2">
        <w:rPr>
          <w:noProof/>
        </w:rPr>
        <w:fldChar w:fldCharType="begin"/>
      </w:r>
      <w:r w:rsidR="00C062E2">
        <w:rPr>
          <w:noProof/>
        </w:rPr>
        <w:instrText xml:space="preserve"> PAGEREF _Toc193671292 \h </w:instrText>
      </w:r>
      <w:r w:rsidR="00C062E2">
        <w:rPr>
          <w:noProof/>
        </w:rPr>
      </w:r>
      <w:r w:rsidR="00C062E2">
        <w:rPr>
          <w:noProof/>
        </w:rPr>
        <w:fldChar w:fldCharType="separate"/>
      </w:r>
      <w:r w:rsidR="00C062E2">
        <w:rPr>
          <w:noProof/>
        </w:rPr>
        <w:t>6</w:t>
      </w:r>
      <w:r w:rsidR="00C062E2">
        <w:rPr>
          <w:noProof/>
        </w:rPr>
        <w:fldChar w:fldCharType="end"/>
      </w:r>
    </w:p>
    <w:p w14:paraId="1E164078" w14:textId="549AA2DA"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_Toc193671293 \h </w:instrText>
      </w:r>
      <w:r>
        <w:rPr>
          <w:noProof/>
        </w:rPr>
      </w:r>
      <w:r>
        <w:rPr>
          <w:noProof/>
        </w:rPr>
        <w:fldChar w:fldCharType="separate"/>
      </w:r>
      <w:r>
        <w:rPr>
          <w:noProof/>
        </w:rPr>
        <w:t>7</w:t>
      </w:r>
      <w:r>
        <w:rPr>
          <w:noProof/>
        </w:rPr>
        <w:fldChar w:fldCharType="end"/>
      </w:r>
    </w:p>
    <w:p w14:paraId="56B3F43D" w14:textId="69489370"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_Toc193671294 \h </w:instrText>
      </w:r>
      <w:r>
        <w:rPr>
          <w:noProof/>
        </w:rPr>
      </w:r>
      <w:r>
        <w:rPr>
          <w:noProof/>
        </w:rPr>
        <w:fldChar w:fldCharType="separate"/>
      </w:r>
      <w:r>
        <w:rPr>
          <w:noProof/>
        </w:rPr>
        <w:t>8</w:t>
      </w:r>
      <w:r>
        <w:rPr>
          <w:noProof/>
        </w:rPr>
        <w:fldChar w:fldCharType="end"/>
      </w:r>
    </w:p>
    <w:p w14:paraId="50ADAE49" w14:textId="2D422F55"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_Toc193671295 \h </w:instrText>
      </w:r>
      <w:r>
        <w:rPr>
          <w:noProof/>
        </w:rPr>
      </w:r>
      <w:r>
        <w:rPr>
          <w:noProof/>
        </w:rPr>
        <w:fldChar w:fldCharType="separate"/>
      </w:r>
      <w:r>
        <w:rPr>
          <w:noProof/>
        </w:rPr>
        <w:t>8</w:t>
      </w:r>
      <w:r>
        <w:rPr>
          <w:noProof/>
        </w:rPr>
        <w:fldChar w:fldCharType="end"/>
      </w:r>
    </w:p>
    <w:p w14:paraId="32041677" w14:textId="4F20678E"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_Toc193671296 \h </w:instrText>
      </w:r>
      <w:r>
        <w:rPr>
          <w:noProof/>
        </w:rPr>
      </w:r>
      <w:r>
        <w:rPr>
          <w:noProof/>
        </w:rPr>
        <w:fldChar w:fldCharType="separate"/>
      </w:r>
      <w:r>
        <w:rPr>
          <w:noProof/>
        </w:rPr>
        <w:t>9</w:t>
      </w:r>
      <w:r>
        <w:rPr>
          <w:noProof/>
        </w:rPr>
        <w:fldChar w:fldCharType="end"/>
      </w:r>
    </w:p>
    <w:p w14:paraId="61DE94F1" w14:textId="26F38080"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_Toc193671297 \h </w:instrText>
      </w:r>
      <w:r>
        <w:rPr>
          <w:noProof/>
        </w:rPr>
      </w:r>
      <w:r>
        <w:rPr>
          <w:noProof/>
        </w:rPr>
        <w:fldChar w:fldCharType="separate"/>
      </w:r>
      <w:r>
        <w:rPr>
          <w:noProof/>
        </w:rPr>
        <w:t>9</w:t>
      </w:r>
      <w:r>
        <w:rPr>
          <w:noProof/>
        </w:rPr>
        <w:fldChar w:fldCharType="end"/>
      </w:r>
    </w:p>
    <w:p w14:paraId="3304C6DB" w14:textId="72189C5D"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_Toc193671298 \h </w:instrText>
      </w:r>
      <w:r>
        <w:rPr>
          <w:noProof/>
        </w:rPr>
      </w:r>
      <w:r>
        <w:rPr>
          <w:noProof/>
        </w:rPr>
        <w:fldChar w:fldCharType="separate"/>
      </w:r>
      <w:r>
        <w:rPr>
          <w:noProof/>
        </w:rPr>
        <w:t>9</w:t>
      </w:r>
      <w:r>
        <w:rPr>
          <w:noProof/>
        </w:rPr>
        <w:fldChar w:fldCharType="end"/>
      </w:r>
    </w:p>
    <w:p w14:paraId="594D8936" w14:textId="0CEE6366"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_Toc193671299 \h </w:instrText>
      </w:r>
      <w:r>
        <w:rPr>
          <w:noProof/>
        </w:rPr>
      </w:r>
      <w:r>
        <w:rPr>
          <w:noProof/>
        </w:rPr>
        <w:fldChar w:fldCharType="separate"/>
      </w:r>
      <w:r>
        <w:rPr>
          <w:noProof/>
        </w:rPr>
        <w:t>9</w:t>
      </w:r>
      <w:r>
        <w:rPr>
          <w:noProof/>
        </w:rPr>
        <w:fldChar w:fldCharType="end"/>
      </w:r>
    </w:p>
    <w:p w14:paraId="0E95CBAA" w14:textId="76A9110F"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lang w:val="en-US" w:eastAsia="zh-CN"/>
        </w:rPr>
        <w:t>Overview</w:t>
      </w:r>
      <w:r>
        <w:rPr>
          <w:noProof/>
        </w:rPr>
        <w:tab/>
      </w:r>
      <w:r>
        <w:rPr>
          <w:noProof/>
        </w:rPr>
        <w:fldChar w:fldCharType="begin"/>
      </w:r>
      <w:r>
        <w:rPr>
          <w:noProof/>
        </w:rPr>
        <w:instrText xml:space="preserve"> PAGEREF _Toc193671300 \h </w:instrText>
      </w:r>
      <w:r>
        <w:rPr>
          <w:noProof/>
        </w:rPr>
      </w:r>
      <w:r>
        <w:rPr>
          <w:noProof/>
        </w:rPr>
        <w:fldChar w:fldCharType="separate"/>
      </w:r>
      <w:r>
        <w:rPr>
          <w:noProof/>
        </w:rPr>
        <w:t>9</w:t>
      </w:r>
      <w:r>
        <w:rPr>
          <w:noProof/>
        </w:rPr>
        <w:fldChar w:fldCharType="end"/>
      </w:r>
    </w:p>
    <w:p w14:paraId="23B2F394" w14:textId="5A1C49B6"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DE6688">
        <w:rPr>
          <w:noProof/>
          <w:lang w:val="en-IN"/>
        </w:rPr>
        <w:t>Architectural requirements</w:t>
      </w:r>
      <w:r>
        <w:rPr>
          <w:noProof/>
        </w:rPr>
        <w:tab/>
      </w:r>
      <w:r>
        <w:rPr>
          <w:noProof/>
        </w:rPr>
        <w:fldChar w:fldCharType="begin"/>
      </w:r>
      <w:r>
        <w:rPr>
          <w:noProof/>
        </w:rPr>
        <w:instrText xml:space="preserve"> PAGEREF _Toc193671301 \h </w:instrText>
      </w:r>
      <w:r>
        <w:rPr>
          <w:noProof/>
        </w:rPr>
      </w:r>
      <w:r>
        <w:rPr>
          <w:noProof/>
        </w:rPr>
        <w:fldChar w:fldCharType="separate"/>
      </w:r>
      <w:r>
        <w:rPr>
          <w:noProof/>
        </w:rPr>
        <w:t>10</w:t>
      </w:r>
      <w:r>
        <w:rPr>
          <w:noProof/>
        </w:rPr>
        <w:fldChar w:fldCharType="end"/>
      </w:r>
    </w:p>
    <w:p w14:paraId="23373ECC" w14:textId="2C739C25"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lang w:val="en-US" w:eastAsia="zh-CN"/>
        </w:rPr>
        <w:t>General</w:t>
      </w:r>
      <w:r>
        <w:rPr>
          <w:noProof/>
        </w:rPr>
        <w:tab/>
      </w:r>
      <w:r>
        <w:rPr>
          <w:noProof/>
        </w:rPr>
        <w:fldChar w:fldCharType="begin"/>
      </w:r>
      <w:r>
        <w:rPr>
          <w:noProof/>
        </w:rPr>
        <w:instrText xml:space="preserve"> PAGEREF _Toc193671302 \h </w:instrText>
      </w:r>
      <w:r>
        <w:rPr>
          <w:noProof/>
        </w:rPr>
      </w:r>
      <w:r>
        <w:rPr>
          <w:noProof/>
        </w:rPr>
        <w:fldChar w:fldCharType="separate"/>
      </w:r>
      <w:r>
        <w:rPr>
          <w:noProof/>
        </w:rPr>
        <w:t>10</w:t>
      </w:r>
      <w:r>
        <w:rPr>
          <w:noProof/>
        </w:rPr>
        <w:fldChar w:fldCharType="end"/>
      </w:r>
    </w:p>
    <w:p w14:paraId="1970DD45" w14:textId="56007ADF"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Data Channel Application management</w:t>
      </w:r>
      <w:r w:rsidRPr="00DE6688">
        <w:rPr>
          <w:rFonts w:eastAsia="SimSun"/>
          <w:noProof/>
          <w:lang w:val="en-US" w:eastAsia="zh-CN"/>
        </w:rPr>
        <w:t xml:space="preserve"> requirements</w:t>
      </w:r>
      <w:r>
        <w:rPr>
          <w:noProof/>
        </w:rPr>
        <w:tab/>
      </w:r>
      <w:r>
        <w:rPr>
          <w:noProof/>
        </w:rPr>
        <w:fldChar w:fldCharType="begin"/>
      </w:r>
      <w:r>
        <w:rPr>
          <w:noProof/>
        </w:rPr>
        <w:instrText xml:space="preserve"> PAGEREF _Toc193671303 \h </w:instrText>
      </w:r>
      <w:r>
        <w:rPr>
          <w:noProof/>
        </w:rPr>
      </w:r>
      <w:r>
        <w:rPr>
          <w:noProof/>
        </w:rPr>
        <w:fldChar w:fldCharType="separate"/>
      </w:r>
      <w:r>
        <w:rPr>
          <w:noProof/>
        </w:rPr>
        <w:t>10</w:t>
      </w:r>
      <w:r>
        <w:rPr>
          <w:noProof/>
        </w:rPr>
        <w:fldChar w:fldCharType="end"/>
      </w:r>
    </w:p>
    <w:p w14:paraId="19E56CA5" w14:textId="2EF9C193"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DengXian"/>
          <w:noProof/>
          <w:lang w:val="en-US" w:eastAsia="zh-CN"/>
        </w:rPr>
        <w:t>5</w:t>
      </w:r>
      <w:r w:rsidRPr="00DE6688">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DE6688">
        <w:rPr>
          <w:rFonts w:eastAsia="DengXian"/>
          <w:noProof/>
        </w:rPr>
        <w:t>Description</w:t>
      </w:r>
      <w:r>
        <w:rPr>
          <w:noProof/>
        </w:rPr>
        <w:tab/>
      </w:r>
      <w:r>
        <w:rPr>
          <w:noProof/>
        </w:rPr>
        <w:fldChar w:fldCharType="begin"/>
      </w:r>
      <w:r>
        <w:rPr>
          <w:noProof/>
        </w:rPr>
        <w:instrText xml:space="preserve"> PAGEREF _Toc193671304 \h </w:instrText>
      </w:r>
      <w:r>
        <w:rPr>
          <w:noProof/>
        </w:rPr>
      </w:r>
      <w:r>
        <w:rPr>
          <w:noProof/>
        </w:rPr>
        <w:fldChar w:fldCharType="separate"/>
      </w:r>
      <w:r>
        <w:rPr>
          <w:noProof/>
        </w:rPr>
        <w:t>10</w:t>
      </w:r>
      <w:r>
        <w:rPr>
          <w:noProof/>
        </w:rPr>
        <w:fldChar w:fldCharType="end"/>
      </w:r>
    </w:p>
    <w:p w14:paraId="1185C1D9" w14:textId="098B830A"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DengXian"/>
          <w:noProof/>
          <w:lang w:val="en-US" w:eastAsia="zh-CN"/>
        </w:rPr>
        <w:t>5</w:t>
      </w:r>
      <w:r w:rsidRPr="00DE6688">
        <w:rPr>
          <w:rFonts w:eastAsia="DengXian"/>
          <w:noProof/>
        </w:rPr>
        <w:t>.2.2</w:t>
      </w:r>
      <w:r>
        <w:rPr>
          <w:rFonts w:asciiTheme="minorHAnsi" w:eastAsiaTheme="minorEastAsia" w:hAnsiTheme="minorHAnsi" w:cstheme="minorBidi"/>
          <w:noProof/>
          <w:kern w:val="2"/>
          <w:sz w:val="24"/>
          <w:szCs w:val="24"/>
          <w:lang w:eastAsia="en-GB"/>
          <w14:ligatures w14:val="standardContextual"/>
        </w:rPr>
        <w:tab/>
      </w:r>
      <w:r w:rsidRPr="00DE6688">
        <w:rPr>
          <w:rFonts w:eastAsia="DengXian"/>
          <w:noProof/>
        </w:rPr>
        <w:t>Requirements</w:t>
      </w:r>
      <w:r>
        <w:rPr>
          <w:noProof/>
        </w:rPr>
        <w:tab/>
      </w:r>
      <w:r>
        <w:rPr>
          <w:noProof/>
        </w:rPr>
        <w:fldChar w:fldCharType="begin"/>
      </w:r>
      <w:r>
        <w:rPr>
          <w:noProof/>
        </w:rPr>
        <w:instrText xml:space="preserve"> PAGEREF _Toc193671305 \h </w:instrText>
      </w:r>
      <w:r>
        <w:rPr>
          <w:noProof/>
        </w:rPr>
      </w:r>
      <w:r>
        <w:rPr>
          <w:noProof/>
        </w:rPr>
        <w:fldChar w:fldCharType="separate"/>
      </w:r>
      <w:r>
        <w:rPr>
          <w:noProof/>
        </w:rPr>
        <w:t>10</w:t>
      </w:r>
      <w:r>
        <w:rPr>
          <w:noProof/>
        </w:rPr>
        <w:fldChar w:fldCharType="end"/>
      </w:r>
    </w:p>
    <w:p w14:paraId="536A5562" w14:textId="06766B3B"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 xml:space="preserve">MMTel service </w:t>
      </w:r>
      <w:r>
        <w:rPr>
          <w:noProof/>
        </w:rPr>
        <w:t>enablement</w:t>
      </w:r>
      <w:r w:rsidRPr="00DE6688">
        <w:rPr>
          <w:rFonts w:eastAsia="SimSun"/>
          <w:noProof/>
          <w:lang w:val="en-US" w:eastAsia="zh-CN"/>
        </w:rPr>
        <w:t xml:space="preserve"> requirements</w:t>
      </w:r>
      <w:r>
        <w:rPr>
          <w:noProof/>
        </w:rPr>
        <w:tab/>
      </w:r>
      <w:r>
        <w:rPr>
          <w:noProof/>
        </w:rPr>
        <w:fldChar w:fldCharType="begin"/>
      </w:r>
      <w:r>
        <w:rPr>
          <w:noProof/>
        </w:rPr>
        <w:instrText xml:space="preserve"> PAGEREF _Toc193671306 \h </w:instrText>
      </w:r>
      <w:r>
        <w:rPr>
          <w:noProof/>
        </w:rPr>
      </w:r>
      <w:r>
        <w:rPr>
          <w:noProof/>
        </w:rPr>
        <w:fldChar w:fldCharType="separate"/>
      </w:r>
      <w:r>
        <w:rPr>
          <w:noProof/>
        </w:rPr>
        <w:t>10</w:t>
      </w:r>
      <w:r>
        <w:rPr>
          <w:noProof/>
        </w:rPr>
        <w:fldChar w:fldCharType="end"/>
      </w:r>
    </w:p>
    <w:p w14:paraId="315A693E" w14:textId="0505B8A6"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DengXian"/>
          <w:noProof/>
          <w:lang w:val="en-US" w:eastAsia="zh-CN"/>
        </w:rPr>
        <w:t>5</w:t>
      </w:r>
      <w:r w:rsidRPr="00DE6688">
        <w:rPr>
          <w:rFonts w:eastAsia="DengXian"/>
          <w:noProof/>
        </w:rPr>
        <w:t>.</w:t>
      </w:r>
      <w:r w:rsidRPr="00DE6688">
        <w:rPr>
          <w:rFonts w:eastAsia="DengXian"/>
          <w:noProof/>
          <w:lang w:val="en-US" w:eastAsia="zh-CN"/>
        </w:rPr>
        <w:t>3</w:t>
      </w:r>
      <w:r w:rsidRPr="00DE6688">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DE6688">
        <w:rPr>
          <w:rFonts w:eastAsia="DengXian"/>
          <w:noProof/>
        </w:rPr>
        <w:t>Description</w:t>
      </w:r>
      <w:r>
        <w:rPr>
          <w:noProof/>
        </w:rPr>
        <w:tab/>
      </w:r>
      <w:r>
        <w:rPr>
          <w:noProof/>
        </w:rPr>
        <w:fldChar w:fldCharType="begin"/>
      </w:r>
      <w:r>
        <w:rPr>
          <w:noProof/>
        </w:rPr>
        <w:instrText xml:space="preserve"> PAGEREF _Toc193671307 \h </w:instrText>
      </w:r>
      <w:r>
        <w:rPr>
          <w:noProof/>
        </w:rPr>
      </w:r>
      <w:r>
        <w:rPr>
          <w:noProof/>
        </w:rPr>
        <w:fldChar w:fldCharType="separate"/>
      </w:r>
      <w:r>
        <w:rPr>
          <w:noProof/>
        </w:rPr>
        <w:t>10</w:t>
      </w:r>
      <w:r>
        <w:rPr>
          <w:noProof/>
        </w:rPr>
        <w:fldChar w:fldCharType="end"/>
      </w:r>
    </w:p>
    <w:p w14:paraId="748444CA" w14:textId="555185C7"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DengXian"/>
          <w:noProof/>
          <w:lang w:val="en-US" w:eastAsia="zh-CN"/>
        </w:rPr>
        <w:t>5</w:t>
      </w:r>
      <w:r w:rsidRPr="00DE6688">
        <w:rPr>
          <w:rFonts w:eastAsia="DengXian"/>
          <w:noProof/>
        </w:rPr>
        <w:t>.</w:t>
      </w:r>
      <w:r w:rsidRPr="00DE6688">
        <w:rPr>
          <w:rFonts w:eastAsia="DengXian"/>
          <w:noProof/>
          <w:lang w:val="en-US" w:eastAsia="zh-CN"/>
        </w:rPr>
        <w:t>3</w:t>
      </w:r>
      <w:r w:rsidRPr="00DE6688">
        <w:rPr>
          <w:rFonts w:eastAsia="DengXian"/>
          <w:noProof/>
        </w:rPr>
        <w:t>.2</w:t>
      </w:r>
      <w:r>
        <w:rPr>
          <w:rFonts w:asciiTheme="minorHAnsi" w:eastAsiaTheme="minorEastAsia" w:hAnsiTheme="minorHAnsi" w:cstheme="minorBidi"/>
          <w:noProof/>
          <w:kern w:val="2"/>
          <w:sz w:val="24"/>
          <w:szCs w:val="24"/>
          <w:lang w:eastAsia="en-GB"/>
          <w14:ligatures w14:val="standardContextual"/>
        </w:rPr>
        <w:tab/>
      </w:r>
      <w:r w:rsidRPr="00DE6688">
        <w:rPr>
          <w:rFonts w:eastAsia="DengXian"/>
          <w:noProof/>
        </w:rPr>
        <w:t>Requirements</w:t>
      </w:r>
      <w:r>
        <w:rPr>
          <w:noProof/>
        </w:rPr>
        <w:tab/>
      </w:r>
      <w:r>
        <w:rPr>
          <w:noProof/>
        </w:rPr>
        <w:fldChar w:fldCharType="begin"/>
      </w:r>
      <w:r>
        <w:rPr>
          <w:noProof/>
        </w:rPr>
        <w:instrText xml:space="preserve"> PAGEREF _Toc193671308 \h </w:instrText>
      </w:r>
      <w:r>
        <w:rPr>
          <w:noProof/>
        </w:rPr>
      </w:r>
      <w:r>
        <w:rPr>
          <w:noProof/>
        </w:rPr>
        <w:fldChar w:fldCharType="separate"/>
      </w:r>
      <w:r>
        <w:rPr>
          <w:noProof/>
        </w:rPr>
        <w:t>10</w:t>
      </w:r>
      <w:r>
        <w:rPr>
          <w:noProof/>
        </w:rPr>
        <w:fldChar w:fldCharType="end"/>
      </w:r>
    </w:p>
    <w:p w14:paraId="114FEE59" w14:textId="37BFEFCD"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DE6688">
        <w:rPr>
          <w:noProof/>
          <w:lang w:val="en-IN"/>
        </w:rPr>
        <w:t>Architectur</w:t>
      </w:r>
      <w:r w:rsidRPr="00DE6688">
        <w:rPr>
          <w:rFonts w:eastAsia="SimSun"/>
          <w:noProof/>
          <w:lang w:val="en-US" w:eastAsia="zh-CN"/>
        </w:rPr>
        <w:t>e</w:t>
      </w:r>
      <w:r>
        <w:rPr>
          <w:noProof/>
        </w:rPr>
        <w:tab/>
      </w:r>
      <w:r>
        <w:rPr>
          <w:noProof/>
        </w:rPr>
        <w:fldChar w:fldCharType="begin"/>
      </w:r>
      <w:r>
        <w:rPr>
          <w:noProof/>
        </w:rPr>
        <w:instrText xml:space="preserve"> PAGEREF _Toc193671309 \h </w:instrText>
      </w:r>
      <w:r>
        <w:rPr>
          <w:noProof/>
        </w:rPr>
      </w:r>
      <w:r>
        <w:rPr>
          <w:noProof/>
        </w:rPr>
        <w:fldChar w:fldCharType="separate"/>
      </w:r>
      <w:r>
        <w:rPr>
          <w:noProof/>
        </w:rPr>
        <w:t>10</w:t>
      </w:r>
      <w:r>
        <w:rPr>
          <w:noProof/>
        </w:rPr>
        <w:fldChar w:fldCharType="end"/>
      </w:r>
    </w:p>
    <w:p w14:paraId="427794A3" w14:textId="146F61BB"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lang w:val="en-US" w:eastAsia="zh-CN"/>
        </w:rPr>
        <w:t>General</w:t>
      </w:r>
      <w:r>
        <w:rPr>
          <w:noProof/>
        </w:rPr>
        <w:tab/>
      </w:r>
      <w:r>
        <w:rPr>
          <w:noProof/>
        </w:rPr>
        <w:fldChar w:fldCharType="begin"/>
      </w:r>
      <w:r>
        <w:rPr>
          <w:noProof/>
        </w:rPr>
        <w:instrText xml:space="preserve"> PAGEREF _Toc193671310 \h </w:instrText>
      </w:r>
      <w:r>
        <w:rPr>
          <w:noProof/>
        </w:rPr>
      </w:r>
      <w:r>
        <w:rPr>
          <w:noProof/>
        </w:rPr>
        <w:fldChar w:fldCharType="separate"/>
      </w:r>
      <w:r>
        <w:rPr>
          <w:noProof/>
        </w:rPr>
        <w:t>10</w:t>
      </w:r>
      <w:r>
        <w:rPr>
          <w:noProof/>
        </w:rPr>
        <w:fldChar w:fldCharType="end"/>
      </w:r>
    </w:p>
    <w:p w14:paraId="008E15EC" w14:textId="451B1A84"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MMTel Enabler architecture</w:t>
      </w:r>
      <w:r>
        <w:rPr>
          <w:noProof/>
        </w:rPr>
        <w:tab/>
      </w:r>
      <w:r>
        <w:rPr>
          <w:noProof/>
        </w:rPr>
        <w:fldChar w:fldCharType="begin"/>
      </w:r>
      <w:r>
        <w:rPr>
          <w:noProof/>
        </w:rPr>
        <w:instrText xml:space="preserve"> PAGEREF _Toc193671311 \h </w:instrText>
      </w:r>
      <w:r>
        <w:rPr>
          <w:noProof/>
        </w:rPr>
      </w:r>
      <w:r>
        <w:rPr>
          <w:noProof/>
        </w:rPr>
        <w:fldChar w:fldCharType="separate"/>
      </w:r>
      <w:r>
        <w:rPr>
          <w:noProof/>
        </w:rPr>
        <w:t>10</w:t>
      </w:r>
      <w:r>
        <w:rPr>
          <w:noProof/>
        </w:rPr>
        <w:fldChar w:fldCharType="end"/>
      </w:r>
    </w:p>
    <w:p w14:paraId="65EBB701" w14:textId="6CAE5227"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6.2.1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General</w:t>
      </w:r>
      <w:r>
        <w:rPr>
          <w:noProof/>
        </w:rPr>
        <w:tab/>
      </w:r>
      <w:r>
        <w:rPr>
          <w:noProof/>
        </w:rPr>
        <w:fldChar w:fldCharType="begin"/>
      </w:r>
      <w:r>
        <w:rPr>
          <w:noProof/>
        </w:rPr>
        <w:instrText xml:space="preserve"> PAGEREF _Toc193671312 \h </w:instrText>
      </w:r>
      <w:r>
        <w:rPr>
          <w:noProof/>
        </w:rPr>
      </w:r>
      <w:r>
        <w:rPr>
          <w:noProof/>
        </w:rPr>
        <w:fldChar w:fldCharType="separate"/>
      </w:r>
      <w:r>
        <w:rPr>
          <w:noProof/>
        </w:rPr>
        <w:t>10</w:t>
      </w:r>
      <w:r>
        <w:rPr>
          <w:noProof/>
        </w:rPr>
        <w:fldChar w:fldCharType="end"/>
      </w:r>
    </w:p>
    <w:p w14:paraId="1ED88B04" w14:textId="1339C699"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6.2.2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MMTel Enabler Server architecture model supporting IMS Session Management</w:t>
      </w:r>
      <w:r>
        <w:rPr>
          <w:noProof/>
        </w:rPr>
        <w:tab/>
      </w:r>
      <w:r>
        <w:rPr>
          <w:noProof/>
        </w:rPr>
        <w:fldChar w:fldCharType="begin"/>
      </w:r>
      <w:r>
        <w:rPr>
          <w:noProof/>
        </w:rPr>
        <w:instrText xml:space="preserve"> PAGEREF _Toc193671313 \h </w:instrText>
      </w:r>
      <w:r>
        <w:rPr>
          <w:noProof/>
        </w:rPr>
      </w:r>
      <w:r>
        <w:rPr>
          <w:noProof/>
        </w:rPr>
        <w:fldChar w:fldCharType="separate"/>
      </w:r>
      <w:r>
        <w:rPr>
          <w:noProof/>
        </w:rPr>
        <w:t>12</w:t>
      </w:r>
      <w:r>
        <w:rPr>
          <w:noProof/>
        </w:rPr>
        <w:fldChar w:fldCharType="end"/>
      </w:r>
    </w:p>
    <w:p w14:paraId="7459DBBC" w14:textId="1E22624A"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Functional entities</w:t>
      </w:r>
      <w:r>
        <w:rPr>
          <w:noProof/>
        </w:rPr>
        <w:tab/>
      </w:r>
      <w:r>
        <w:rPr>
          <w:noProof/>
        </w:rPr>
        <w:fldChar w:fldCharType="begin"/>
      </w:r>
      <w:r>
        <w:rPr>
          <w:noProof/>
        </w:rPr>
        <w:instrText xml:space="preserve"> PAGEREF _Toc193671314 \h </w:instrText>
      </w:r>
      <w:r>
        <w:rPr>
          <w:noProof/>
        </w:rPr>
      </w:r>
      <w:r>
        <w:rPr>
          <w:noProof/>
        </w:rPr>
        <w:fldChar w:fldCharType="separate"/>
      </w:r>
      <w:r>
        <w:rPr>
          <w:noProof/>
        </w:rPr>
        <w:t>12</w:t>
      </w:r>
      <w:r>
        <w:rPr>
          <w:noProof/>
        </w:rPr>
        <w:fldChar w:fldCharType="end"/>
      </w:r>
    </w:p>
    <w:p w14:paraId="364FBFD9" w14:textId="5492C632"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_Toc193671315 \h </w:instrText>
      </w:r>
      <w:r>
        <w:rPr>
          <w:noProof/>
        </w:rPr>
      </w:r>
      <w:r>
        <w:rPr>
          <w:noProof/>
        </w:rPr>
        <w:fldChar w:fldCharType="separate"/>
      </w:r>
      <w:r>
        <w:rPr>
          <w:noProof/>
        </w:rPr>
        <w:t>12</w:t>
      </w:r>
      <w:r>
        <w:rPr>
          <w:noProof/>
        </w:rPr>
        <w:fldChar w:fldCharType="end"/>
      </w:r>
    </w:p>
    <w:p w14:paraId="2C7FA7BF" w14:textId="3CBE1904"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MMTel Enabler Server</w:t>
      </w:r>
      <w:r>
        <w:rPr>
          <w:noProof/>
        </w:rPr>
        <w:tab/>
      </w:r>
      <w:r>
        <w:rPr>
          <w:noProof/>
        </w:rPr>
        <w:fldChar w:fldCharType="begin"/>
      </w:r>
      <w:r>
        <w:rPr>
          <w:noProof/>
        </w:rPr>
        <w:instrText xml:space="preserve"> PAGEREF _Toc193671316 \h </w:instrText>
      </w:r>
      <w:r>
        <w:rPr>
          <w:noProof/>
        </w:rPr>
      </w:r>
      <w:r>
        <w:rPr>
          <w:noProof/>
        </w:rPr>
        <w:fldChar w:fldCharType="separate"/>
      </w:r>
      <w:r>
        <w:rPr>
          <w:noProof/>
        </w:rPr>
        <w:t>12</w:t>
      </w:r>
      <w:r>
        <w:rPr>
          <w:noProof/>
        </w:rPr>
        <w:fldChar w:fldCharType="end"/>
      </w:r>
    </w:p>
    <w:p w14:paraId="385321E7" w14:textId="73351D51"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MMTel Enabler Client</w:t>
      </w:r>
      <w:r>
        <w:rPr>
          <w:noProof/>
        </w:rPr>
        <w:tab/>
      </w:r>
      <w:r>
        <w:rPr>
          <w:noProof/>
        </w:rPr>
        <w:fldChar w:fldCharType="begin"/>
      </w:r>
      <w:r>
        <w:rPr>
          <w:noProof/>
        </w:rPr>
        <w:instrText xml:space="preserve"> PAGEREF _Toc193671317 \h </w:instrText>
      </w:r>
      <w:r>
        <w:rPr>
          <w:noProof/>
        </w:rPr>
      </w:r>
      <w:r>
        <w:rPr>
          <w:noProof/>
        </w:rPr>
        <w:fldChar w:fldCharType="separate"/>
      </w:r>
      <w:r>
        <w:rPr>
          <w:noProof/>
        </w:rPr>
        <w:t>13</w:t>
      </w:r>
      <w:r>
        <w:rPr>
          <w:noProof/>
        </w:rPr>
        <w:fldChar w:fldCharType="end"/>
      </w:r>
    </w:p>
    <w:p w14:paraId="68487AC0" w14:textId="195D880E"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3.4</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Application Server</w:t>
      </w:r>
      <w:r>
        <w:rPr>
          <w:noProof/>
        </w:rPr>
        <w:tab/>
      </w:r>
      <w:r>
        <w:rPr>
          <w:noProof/>
        </w:rPr>
        <w:fldChar w:fldCharType="begin"/>
      </w:r>
      <w:r>
        <w:rPr>
          <w:noProof/>
        </w:rPr>
        <w:instrText xml:space="preserve"> PAGEREF _Toc193671318 \h </w:instrText>
      </w:r>
      <w:r>
        <w:rPr>
          <w:noProof/>
        </w:rPr>
      </w:r>
      <w:r>
        <w:rPr>
          <w:noProof/>
        </w:rPr>
        <w:fldChar w:fldCharType="separate"/>
      </w:r>
      <w:r>
        <w:rPr>
          <w:noProof/>
        </w:rPr>
        <w:t>13</w:t>
      </w:r>
      <w:r>
        <w:rPr>
          <w:noProof/>
        </w:rPr>
        <w:fldChar w:fldCharType="end"/>
      </w:r>
    </w:p>
    <w:p w14:paraId="3F99FDCD" w14:textId="764BBB80"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3.5</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Controlling Application Server</w:t>
      </w:r>
      <w:r>
        <w:rPr>
          <w:noProof/>
        </w:rPr>
        <w:tab/>
      </w:r>
      <w:r>
        <w:rPr>
          <w:noProof/>
        </w:rPr>
        <w:fldChar w:fldCharType="begin"/>
      </w:r>
      <w:r>
        <w:rPr>
          <w:noProof/>
        </w:rPr>
        <w:instrText xml:space="preserve"> PAGEREF _Toc193671319 \h </w:instrText>
      </w:r>
      <w:r>
        <w:rPr>
          <w:noProof/>
        </w:rPr>
      </w:r>
      <w:r>
        <w:rPr>
          <w:noProof/>
        </w:rPr>
        <w:fldChar w:fldCharType="separate"/>
      </w:r>
      <w:r>
        <w:rPr>
          <w:noProof/>
        </w:rPr>
        <w:t>14</w:t>
      </w:r>
      <w:r>
        <w:rPr>
          <w:noProof/>
        </w:rPr>
        <w:fldChar w:fldCharType="end"/>
      </w:r>
    </w:p>
    <w:p w14:paraId="11AA8A73" w14:textId="5785DDF7"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Application Client</w:t>
      </w:r>
      <w:r>
        <w:rPr>
          <w:noProof/>
        </w:rPr>
        <w:tab/>
      </w:r>
      <w:r>
        <w:rPr>
          <w:noProof/>
        </w:rPr>
        <w:fldChar w:fldCharType="begin"/>
      </w:r>
      <w:r>
        <w:rPr>
          <w:noProof/>
        </w:rPr>
        <w:instrText xml:space="preserve"> PAGEREF _Toc193671320 \h </w:instrText>
      </w:r>
      <w:r>
        <w:rPr>
          <w:noProof/>
        </w:rPr>
      </w:r>
      <w:r>
        <w:rPr>
          <w:noProof/>
        </w:rPr>
        <w:fldChar w:fldCharType="separate"/>
      </w:r>
      <w:r>
        <w:rPr>
          <w:noProof/>
        </w:rPr>
        <w:t>14</w:t>
      </w:r>
      <w:r>
        <w:rPr>
          <w:noProof/>
        </w:rPr>
        <w:fldChar w:fldCharType="end"/>
      </w:r>
    </w:p>
    <w:p w14:paraId="568E239C" w14:textId="5054D04D"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6</w:t>
      </w:r>
      <w:r w:rsidRPr="00DE6688">
        <w:rPr>
          <w:rFonts w:eastAsia="SimSun"/>
          <w:noProof/>
        </w:rPr>
        <w:t>.</w:t>
      </w:r>
      <w:r w:rsidRPr="00DE6688">
        <w:rPr>
          <w:rFonts w:eastAsia="SimSun"/>
          <w:noProof/>
          <w:lang w:val="en-US" w:eastAsia="zh-CN"/>
        </w:rPr>
        <w:t>3</w:t>
      </w:r>
      <w:r w:rsidRPr="00DE6688">
        <w:rPr>
          <w:rFonts w:eastAsia="SimSun"/>
          <w:noProof/>
        </w:rPr>
        <w:t>.</w:t>
      </w:r>
      <w:r w:rsidRPr="00DE6688">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rPr>
        <w:t>SEAL Client</w:t>
      </w:r>
      <w:r>
        <w:rPr>
          <w:noProof/>
        </w:rPr>
        <w:tab/>
      </w:r>
      <w:r>
        <w:rPr>
          <w:noProof/>
        </w:rPr>
        <w:fldChar w:fldCharType="begin"/>
      </w:r>
      <w:r>
        <w:rPr>
          <w:noProof/>
        </w:rPr>
        <w:instrText xml:space="preserve"> PAGEREF _Toc193671321 \h </w:instrText>
      </w:r>
      <w:r>
        <w:rPr>
          <w:noProof/>
        </w:rPr>
      </w:r>
      <w:r>
        <w:rPr>
          <w:noProof/>
        </w:rPr>
        <w:fldChar w:fldCharType="separate"/>
      </w:r>
      <w:r>
        <w:rPr>
          <w:noProof/>
        </w:rPr>
        <w:t>14</w:t>
      </w:r>
      <w:r>
        <w:rPr>
          <w:noProof/>
        </w:rPr>
        <w:fldChar w:fldCharType="end"/>
      </w:r>
    </w:p>
    <w:p w14:paraId="25F8FC9A" w14:textId="05BC0A0C"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6</w:t>
      </w:r>
      <w:r w:rsidRPr="00DE6688">
        <w:rPr>
          <w:rFonts w:eastAsia="SimSun"/>
          <w:noProof/>
        </w:rPr>
        <w:t>.</w:t>
      </w:r>
      <w:r w:rsidRPr="00DE6688">
        <w:rPr>
          <w:rFonts w:eastAsia="SimSun"/>
          <w:noProof/>
          <w:lang w:val="en-US" w:eastAsia="zh-CN"/>
        </w:rPr>
        <w:t>3</w:t>
      </w:r>
      <w:r w:rsidRPr="00DE6688">
        <w:rPr>
          <w:rFonts w:eastAsia="SimSun"/>
          <w:noProof/>
        </w:rPr>
        <w:t>.</w:t>
      </w:r>
      <w:r w:rsidRPr="00DE6688">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rPr>
        <w:t>SEAL server</w:t>
      </w:r>
      <w:r>
        <w:rPr>
          <w:noProof/>
        </w:rPr>
        <w:tab/>
      </w:r>
      <w:r>
        <w:rPr>
          <w:noProof/>
        </w:rPr>
        <w:fldChar w:fldCharType="begin"/>
      </w:r>
      <w:r>
        <w:rPr>
          <w:noProof/>
        </w:rPr>
        <w:instrText xml:space="preserve"> PAGEREF _Toc193671322 \h </w:instrText>
      </w:r>
      <w:r>
        <w:rPr>
          <w:noProof/>
        </w:rPr>
      </w:r>
      <w:r>
        <w:rPr>
          <w:noProof/>
        </w:rPr>
        <w:fldChar w:fldCharType="separate"/>
      </w:r>
      <w:r>
        <w:rPr>
          <w:noProof/>
        </w:rPr>
        <w:t>14</w:t>
      </w:r>
      <w:r>
        <w:rPr>
          <w:noProof/>
        </w:rPr>
        <w:fldChar w:fldCharType="end"/>
      </w:r>
    </w:p>
    <w:p w14:paraId="5BFF6D1F" w14:textId="6C8A4125"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DE6688">
        <w:rPr>
          <w:noProof/>
          <w:lang w:val="en-US"/>
        </w:rPr>
        <w:t>Reference points</w:t>
      </w:r>
      <w:r>
        <w:rPr>
          <w:noProof/>
        </w:rPr>
        <w:tab/>
      </w:r>
      <w:r>
        <w:rPr>
          <w:noProof/>
        </w:rPr>
        <w:fldChar w:fldCharType="begin"/>
      </w:r>
      <w:r>
        <w:rPr>
          <w:noProof/>
        </w:rPr>
        <w:instrText xml:space="preserve"> PAGEREF _Toc193671323 \h </w:instrText>
      </w:r>
      <w:r>
        <w:rPr>
          <w:noProof/>
        </w:rPr>
      </w:r>
      <w:r>
        <w:rPr>
          <w:noProof/>
        </w:rPr>
        <w:fldChar w:fldCharType="separate"/>
      </w:r>
      <w:r>
        <w:rPr>
          <w:noProof/>
        </w:rPr>
        <w:t>14</w:t>
      </w:r>
      <w:r>
        <w:rPr>
          <w:noProof/>
        </w:rPr>
        <w:fldChar w:fldCharType="end"/>
      </w:r>
    </w:p>
    <w:p w14:paraId="710A1B8B" w14:textId="3F6DE49D"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_Toc193671324 \h </w:instrText>
      </w:r>
      <w:r>
        <w:rPr>
          <w:noProof/>
        </w:rPr>
      </w:r>
      <w:r>
        <w:rPr>
          <w:noProof/>
        </w:rPr>
        <w:fldChar w:fldCharType="separate"/>
      </w:r>
      <w:r>
        <w:rPr>
          <w:noProof/>
        </w:rPr>
        <w:t>14</w:t>
      </w:r>
      <w:r>
        <w:rPr>
          <w:noProof/>
        </w:rPr>
        <w:fldChar w:fldCharType="end"/>
      </w:r>
    </w:p>
    <w:p w14:paraId="2BCFA92B" w14:textId="354E59A6"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MMTel-1 (between the MMTel Enabler Client and the MMTel Enabler Server)</w:t>
      </w:r>
      <w:r>
        <w:rPr>
          <w:noProof/>
        </w:rPr>
        <w:tab/>
      </w:r>
      <w:r>
        <w:rPr>
          <w:noProof/>
        </w:rPr>
        <w:fldChar w:fldCharType="begin"/>
      </w:r>
      <w:r>
        <w:rPr>
          <w:noProof/>
        </w:rPr>
        <w:instrText xml:space="preserve"> PAGEREF _Toc193671325 \h </w:instrText>
      </w:r>
      <w:r>
        <w:rPr>
          <w:noProof/>
        </w:rPr>
      </w:r>
      <w:r>
        <w:rPr>
          <w:noProof/>
        </w:rPr>
        <w:fldChar w:fldCharType="separate"/>
      </w:r>
      <w:r>
        <w:rPr>
          <w:noProof/>
        </w:rPr>
        <w:t>14</w:t>
      </w:r>
      <w:r>
        <w:rPr>
          <w:noProof/>
        </w:rPr>
        <w:fldChar w:fldCharType="end"/>
      </w:r>
    </w:p>
    <w:p w14:paraId="5899B242" w14:textId="430D2045"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MMTel-2 (between the MMTel Enabler Server and the Application Server)</w:t>
      </w:r>
      <w:r>
        <w:rPr>
          <w:noProof/>
        </w:rPr>
        <w:tab/>
      </w:r>
      <w:r>
        <w:rPr>
          <w:noProof/>
        </w:rPr>
        <w:fldChar w:fldCharType="begin"/>
      </w:r>
      <w:r>
        <w:rPr>
          <w:noProof/>
        </w:rPr>
        <w:instrText xml:space="preserve"> PAGEREF _Toc193671326 \h </w:instrText>
      </w:r>
      <w:r>
        <w:rPr>
          <w:noProof/>
        </w:rPr>
      </w:r>
      <w:r>
        <w:rPr>
          <w:noProof/>
        </w:rPr>
        <w:fldChar w:fldCharType="separate"/>
      </w:r>
      <w:r>
        <w:rPr>
          <w:noProof/>
        </w:rPr>
        <w:t>14</w:t>
      </w:r>
      <w:r>
        <w:rPr>
          <w:noProof/>
        </w:rPr>
        <w:fldChar w:fldCharType="end"/>
      </w:r>
    </w:p>
    <w:p w14:paraId="1B586D70" w14:textId="5CB2B5C8"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MMTel-3 (between the MMTel Enabler Server and the Controlling Application Server)</w:t>
      </w:r>
      <w:r>
        <w:rPr>
          <w:noProof/>
        </w:rPr>
        <w:tab/>
      </w:r>
      <w:r>
        <w:rPr>
          <w:noProof/>
        </w:rPr>
        <w:fldChar w:fldCharType="begin"/>
      </w:r>
      <w:r>
        <w:rPr>
          <w:noProof/>
        </w:rPr>
        <w:instrText xml:space="preserve"> PAGEREF _Toc193671327 \h </w:instrText>
      </w:r>
      <w:r>
        <w:rPr>
          <w:noProof/>
        </w:rPr>
      </w:r>
      <w:r>
        <w:rPr>
          <w:noProof/>
        </w:rPr>
        <w:fldChar w:fldCharType="separate"/>
      </w:r>
      <w:r>
        <w:rPr>
          <w:noProof/>
        </w:rPr>
        <w:t>14</w:t>
      </w:r>
      <w:r>
        <w:rPr>
          <w:noProof/>
        </w:rPr>
        <w:fldChar w:fldCharType="end"/>
      </w:r>
    </w:p>
    <w:p w14:paraId="2A6B24E6" w14:textId="08E3474C"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4.5</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MMTel-4 (between the MMTel Enabler Client and the DCMTSI client)</w:t>
      </w:r>
      <w:r>
        <w:rPr>
          <w:noProof/>
        </w:rPr>
        <w:tab/>
      </w:r>
      <w:r>
        <w:rPr>
          <w:noProof/>
        </w:rPr>
        <w:fldChar w:fldCharType="begin"/>
      </w:r>
      <w:r>
        <w:rPr>
          <w:noProof/>
        </w:rPr>
        <w:instrText xml:space="preserve"> PAGEREF _Toc193671328 \h </w:instrText>
      </w:r>
      <w:r>
        <w:rPr>
          <w:noProof/>
        </w:rPr>
      </w:r>
      <w:r>
        <w:rPr>
          <w:noProof/>
        </w:rPr>
        <w:fldChar w:fldCharType="separate"/>
      </w:r>
      <w:r>
        <w:rPr>
          <w:noProof/>
        </w:rPr>
        <w:t>15</w:t>
      </w:r>
      <w:r>
        <w:rPr>
          <w:noProof/>
        </w:rPr>
        <w:fldChar w:fldCharType="end"/>
      </w:r>
    </w:p>
    <w:p w14:paraId="6B7362C5" w14:textId="1B5FFCA1"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6</w:t>
      </w:r>
      <w:r>
        <w:rPr>
          <w:noProof/>
        </w:rPr>
        <w:t>.</w:t>
      </w:r>
      <w:r w:rsidRPr="00DE6688">
        <w:rPr>
          <w:noProof/>
          <w:lang w:val="en-US" w:eastAsia="zh-CN"/>
        </w:rPr>
        <w:t>4.6</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App-1 (between the Application Client and the Application Server)</w:t>
      </w:r>
      <w:r>
        <w:rPr>
          <w:noProof/>
        </w:rPr>
        <w:tab/>
      </w:r>
      <w:r>
        <w:rPr>
          <w:noProof/>
        </w:rPr>
        <w:fldChar w:fldCharType="begin"/>
      </w:r>
      <w:r>
        <w:rPr>
          <w:noProof/>
        </w:rPr>
        <w:instrText xml:space="preserve"> PAGEREF _Toc193671329 \h </w:instrText>
      </w:r>
      <w:r>
        <w:rPr>
          <w:noProof/>
        </w:rPr>
      </w:r>
      <w:r>
        <w:rPr>
          <w:noProof/>
        </w:rPr>
        <w:fldChar w:fldCharType="separate"/>
      </w:r>
      <w:r>
        <w:rPr>
          <w:noProof/>
        </w:rPr>
        <w:t>15</w:t>
      </w:r>
      <w:r>
        <w:rPr>
          <w:noProof/>
        </w:rPr>
        <w:fldChar w:fldCharType="end"/>
      </w:r>
    </w:p>
    <w:p w14:paraId="44A109E4" w14:textId="314DFC1D"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6</w:t>
      </w:r>
      <w:r w:rsidRPr="00DE6688">
        <w:rPr>
          <w:rFonts w:eastAsia="SimSun"/>
          <w:noProof/>
        </w:rPr>
        <w:t>.</w:t>
      </w:r>
      <w:r w:rsidRPr="00DE6688">
        <w:rPr>
          <w:rFonts w:eastAsia="SimSun"/>
          <w:noProof/>
          <w:lang w:val="en-US" w:eastAsia="zh-CN"/>
        </w:rPr>
        <w:t>4</w:t>
      </w:r>
      <w:r w:rsidRPr="00DE6688">
        <w:rPr>
          <w:rFonts w:eastAsia="SimSun"/>
          <w:noProof/>
        </w:rPr>
        <w:t>.</w:t>
      </w:r>
      <w:r w:rsidRPr="00DE6688">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rPr>
        <w:t>SEAL-C</w:t>
      </w:r>
      <w:r>
        <w:rPr>
          <w:noProof/>
        </w:rPr>
        <w:tab/>
      </w:r>
      <w:r>
        <w:rPr>
          <w:noProof/>
        </w:rPr>
        <w:fldChar w:fldCharType="begin"/>
      </w:r>
      <w:r>
        <w:rPr>
          <w:noProof/>
        </w:rPr>
        <w:instrText xml:space="preserve"> PAGEREF _Toc193671330 \h </w:instrText>
      </w:r>
      <w:r>
        <w:rPr>
          <w:noProof/>
        </w:rPr>
      </w:r>
      <w:r>
        <w:rPr>
          <w:noProof/>
        </w:rPr>
        <w:fldChar w:fldCharType="separate"/>
      </w:r>
      <w:r>
        <w:rPr>
          <w:noProof/>
        </w:rPr>
        <w:t>15</w:t>
      </w:r>
      <w:r>
        <w:rPr>
          <w:noProof/>
        </w:rPr>
        <w:fldChar w:fldCharType="end"/>
      </w:r>
    </w:p>
    <w:p w14:paraId="71054013" w14:textId="446DE1AD"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6</w:t>
      </w:r>
      <w:r w:rsidRPr="00DE6688">
        <w:rPr>
          <w:rFonts w:eastAsia="SimSun"/>
          <w:noProof/>
        </w:rPr>
        <w:t>.</w:t>
      </w:r>
      <w:r w:rsidRPr="00DE6688">
        <w:rPr>
          <w:rFonts w:eastAsia="SimSun"/>
          <w:noProof/>
          <w:lang w:val="en-US" w:eastAsia="zh-CN"/>
        </w:rPr>
        <w:t>4</w:t>
      </w:r>
      <w:r w:rsidRPr="00DE6688">
        <w:rPr>
          <w:rFonts w:eastAsia="SimSun"/>
          <w:noProof/>
        </w:rPr>
        <w:t>.</w:t>
      </w:r>
      <w:r w:rsidRPr="00DE6688">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rPr>
        <w:t>SEAL-S</w:t>
      </w:r>
      <w:r>
        <w:rPr>
          <w:noProof/>
        </w:rPr>
        <w:tab/>
      </w:r>
      <w:r>
        <w:rPr>
          <w:noProof/>
        </w:rPr>
        <w:fldChar w:fldCharType="begin"/>
      </w:r>
      <w:r>
        <w:rPr>
          <w:noProof/>
        </w:rPr>
        <w:instrText xml:space="preserve"> PAGEREF _Toc193671331 \h </w:instrText>
      </w:r>
      <w:r>
        <w:rPr>
          <w:noProof/>
        </w:rPr>
      </w:r>
      <w:r>
        <w:rPr>
          <w:noProof/>
        </w:rPr>
        <w:fldChar w:fldCharType="separate"/>
      </w:r>
      <w:r>
        <w:rPr>
          <w:noProof/>
        </w:rPr>
        <w:t>15</w:t>
      </w:r>
      <w:r>
        <w:rPr>
          <w:noProof/>
        </w:rPr>
        <w:fldChar w:fldCharType="end"/>
      </w:r>
    </w:p>
    <w:p w14:paraId="71780758" w14:textId="22770632"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6</w:t>
      </w:r>
      <w:r w:rsidRPr="00DE6688">
        <w:rPr>
          <w:rFonts w:eastAsia="SimSun"/>
          <w:noProof/>
        </w:rPr>
        <w:t>.</w:t>
      </w:r>
      <w:r w:rsidRPr="00DE6688">
        <w:rPr>
          <w:rFonts w:eastAsia="SimSun"/>
          <w:noProof/>
          <w:lang w:val="en-US" w:eastAsia="zh-CN"/>
        </w:rPr>
        <w:t>4</w:t>
      </w:r>
      <w:r w:rsidRPr="00DE6688">
        <w:rPr>
          <w:rFonts w:eastAsia="SimSun"/>
          <w:noProof/>
        </w:rPr>
        <w:t>.</w:t>
      </w:r>
      <w:r w:rsidRPr="00DE6688">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rPr>
        <w:t>SEAL-UU</w:t>
      </w:r>
      <w:r>
        <w:rPr>
          <w:noProof/>
        </w:rPr>
        <w:tab/>
      </w:r>
      <w:r>
        <w:rPr>
          <w:noProof/>
        </w:rPr>
        <w:fldChar w:fldCharType="begin"/>
      </w:r>
      <w:r>
        <w:rPr>
          <w:noProof/>
        </w:rPr>
        <w:instrText xml:space="preserve"> PAGEREF _Toc193671332 \h </w:instrText>
      </w:r>
      <w:r>
        <w:rPr>
          <w:noProof/>
        </w:rPr>
      </w:r>
      <w:r>
        <w:rPr>
          <w:noProof/>
        </w:rPr>
        <w:fldChar w:fldCharType="separate"/>
      </w:r>
      <w:r>
        <w:rPr>
          <w:noProof/>
        </w:rPr>
        <w:t>15</w:t>
      </w:r>
      <w:r>
        <w:rPr>
          <w:noProof/>
        </w:rPr>
        <w:fldChar w:fldCharType="end"/>
      </w:r>
    </w:p>
    <w:p w14:paraId="24BEB148" w14:textId="556A7C15"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E6688">
        <w:rPr>
          <w:noProof/>
          <w:lang w:val="en-IN"/>
        </w:rPr>
        <w:t>Identities</w:t>
      </w:r>
      <w:r>
        <w:rPr>
          <w:noProof/>
        </w:rPr>
        <w:tab/>
      </w:r>
      <w:r>
        <w:rPr>
          <w:noProof/>
        </w:rPr>
        <w:fldChar w:fldCharType="begin"/>
      </w:r>
      <w:r>
        <w:rPr>
          <w:noProof/>
        </w:rPr>
        <w:instrText xml:space="preserve"> PAGEREF _Toc193671333 \h </w:instrText>
      </w:r>
      <w:r>
        <w:rPr>
          <w:noProof/>
        </w:rPr>
      </w:r>
      <w:r>
        <w:rPr>
          <w:noProof/>
        </w:rPr>
        <w:fldChar w:fldCharType="separate"/>
      </w:r>
      <w:r>
        <w:rPr>
          <w:noProof/>
        </w:rPr>
        <w:t>15</w:t>
      </w:r>
      <w:r>
        <w:rPr>
          <w:noProof/>
        </w:rPr>
        <w:fldChar w:fldCharType="end"/>
      </w:r>
    </w:p>
    <w:p w14:paraId="42A3E9CD" w14:textId="00931253"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_Toc193671334 \h </w:instrText>
      </w:r>
      <w:r>
        <w:rPr>
          <w:noProof/>
        </w:rPr>
      </w:r>
      <w:r>
        <w:rPr>
          <w:noProof/>
        </w:rPr>
        <w:fldChar w:fldCharType="separate"/>
      </w:r>
      <w:r>
        <w:rPr>
          <w:noProof/>
        </w:rPr>
        <w:t>15</w:t>
      </w:r>
      <w:r>
        <w:rPr>
          <w:noProof/>
        </w:rPr>
        <w:fldChar w:fldCharType="end"/>
      </w:r>
    </w:p>
    <w:p w14:paraId="254D44BA" w14:textId="46D76843"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pplication</w:t>
      </w:r>
      <w:r w:rsidRPr="00DE6688">
        <w:rPr>
          <w:noProof/>
          <w:lang w:val="en-US" w:eastAsia="zh-CN"/>
        </w:rPr>
        <w:t xml:space="preserve"> ID (APPID)</w:t>
      </w:r>
      <w:r>
        <w:rPr>
          <w:noProof/>
        </w:rPr>
        <w:tab/>
      </w:r>
      <w:r>
        <w:rPr>
          <w:noProof/>
        </w:rPr>
        <w:fldChar w:fldCharType="begin"/>
      </w:r>
      <w:r>
        <w:rPr>
          <w:noProof/>
        </w:rPr>
        <w:instrText xml:space="preserve"> PAGEREF _Toc193671335 \h </w:instrText>
      </w:r>
      <w:r>
        <w:rPr>
          <w:noProof/>
        </w:rPr>
      </w:r>
      <w:r>
        <w:rPr>
          <w:noProof/>
        </w:rPr>
        <w:fldChar w:fldCharType="separate"/>
      </w:r>
      <w:r>
        <w:rPr>
          <w:noProof/>
        </w:rPr>
        <w:t>15</w:t>
      </w:r>
      <w:r>
        <w:rPr>
          <w:noProof/>
        </w:rPr>
        <w:fldChar w:fldCharType="end"/>
      </w:r>
    </w:p>
    <w:p w14:paraId="20525296" w14:textId="3E6790EA"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DE6688">
        <w:rPr>
          <w:noProof/>
          <w:lang w:val="en-IN"/>
        </w:rPr>
        <w:t>Procedures and information flows</w:t>
      </w:r>
      <w:r>
        <w:rPr>
          <w:noProof/>
        </w:rPr>
        <w:tab/>
      </w:r>
      <w:r>
        <w:rPr>
          <w:noProof/>
        </w:rPr>
        <w:fldChar w:fldCharType="begin"/>
      </w:r>
      <w:r>
        <w:rPr>
          <w:noProof/>
        </w:rPr>
        <w:instrText xml:space="preserve"> PAGEREF _Toc193671336 \h </w:instrText>
      </w:r>
      <w:r>
        <w:rPr>
          <w:noProof/>
        </w:rPr>
      </w:r>
      <w:r>
        <w:rPr>
          <w:noProof/>
        </w:rPr>
        <w:fldChar w:fldCharType="separate"/>
      </w:r>
      <w:r>
        <w:rPr>
          <w:noProof/>
        </w:rPr>
        <w:t>15</w:t>
      </w:r>
      <w:r>
        <w:rPr>
          <w:noProof/>
        </w:rPr>
        <w:fldChar w:fldCharType="end"/>
      </w:r>
    </w:p>
    <w:p w14:paraId="1137151E" w14:textId="15174B2E"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General</w:t>
      </w:r>
      <w:r>
        <w:rPr>
          <w:noProof/>
        </w:rPr>
        <w:tab/>
      </w:r>
      <w:r>
        <w:rPr>
          <w:noProof/>
        </w:rPr>
        <w:fldChar w:fldCharType="begin"/>
      </w:r>
      <w:r>
        <w:rPr>
          <w:noProof/>
        </w:rPr>
        <w:instrText xml:space="preserve"> PAGEREF _Toc193671337 \h </w:instrText>
      </w:r>
      <w:r>
        <w:rPr>
          <w:noProof/>
        </w:rPr>
      </w:r>
      <w:r>
        <w:rPr>
          <w:noProof/>
        </w:rPr>
        <w:fldChar w:fldCharType="separate"/>
      </w:r>
      <w:r>
        <w:rPr>
          <w:noProof/>
        </w:rPr>
        <w:t>15</w:t>
      </w:r>
      <w:r>
        <w:rPr>
          <w:noProof/>
        </w:rPr>
        <w:fldChar w:fldCharType="end"/>
      </w:r>
    </w:p>
    <w:p w14:paraId="0931E476" w14:textId="77F27D21"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DC application and profile management</w:t>
      </w:r>
      <w:r>
        <w:rPr>
          <w:noProof/>
        </w:rPr>
        <w:tab/>
      </w:r>
      <w:r>
        <w:rPr>
          <w:noProof/>
        </w:rPr>
        <w:fldChar w:fldCharType="begin"/>
      </w:r>
      <w:r>
        <w:rPr>
          <w:noProof/>
        </w:rPr>
        <w:instrText xml:space="preserve"> PAGEREF _Toc193671338 \h </w:instrText>
      </w:r>
      <w:r>
        <w:rPr>
          <w:noProof/>
        </w:rPr>
      </w:r>
      <w:r>
        <w:rPr>
          <w:noProof/>
        </w:rPr>
        <w:fldChar w:fldCharType="separate"/>
      </w:r>
      <w:r>
        <w:rPr>
          <w:noProof/>
        </w:rPr>
        <w:t>16</w:t>
      </w:r>
      <w:r>
        <w:rPr>
          <w:noProof/>
        </w:rPr>
        <w:fldChar w:fldCharType="end"/>
      </w:r>
    </w:p>
    <w:p w14:paraId="5A163E0F" w14:textId="6DF5601D"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8.2.1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General</w:t>
      </w:r>
      <w:r>
        <w:rPr>
          <w:noProof/>
        </w:rPr>
        <w:tab/>
      </w:r>
      <w:r>
        <w:rPr>
          <w:noProof/>
        </w:rPr>
        <w:fldChar w:fldCharType="begin"/>
      </w:r>
      <w:r>
        <w:rPr>
          <w:noProof/>
        </w:rPr>
        <w:instrText xml:space="preserve"> PAGEREF _Toc193671339 \h </w:instrText>
      </w:r>
      <w:r>
        <w:rPr>
          <w:noProof/>
        </w:rPr>
      </w:r>
      <w:r>
        <w:rPr>
          <w:noProof/>
        </w:rPr>
        <w:fldChar w:fldCharType="separate"/>
      </w:r>
      <w:r>
        <w:rPr>
          <w:noProof/>
        </w:rPr>
        <w:t>16</w:t>
      </w:r>
      <w:r>
        <w:rPr>
          <w:noProof/>
        </w:rPr>
        <w:fldChar w:fldCharType="end"/>
      </w:r>
    </w:p>
    <w:p w14:paraId="2257B252" w14:textId="0EB9DCFF"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DC application and profile configuration</w:t>
      </w:r>
      <w:r>
        <w:rPr>
          <w:noProof/>
        </w:rPr>
        <w:tab/>
      </w:r>
      <w:r>
        <w:rPr>
          <w:noProof/>
        </w:rPr>
        <w:fldChar w:fldCharType="begin"/>
      </w:r>
      <w:r>
        <w:rPr>
          <w:noProof/>
        </w:rPr>
        <w:instrText xml:space="preserve"> PAGEREF _Toc193671340 \h </w:instrText>
      </w:r>
      <w:r>
        <w:rPr>
          <w:noProof/>
        </w:rPr>
      </w:r>
      <w:r>
        <w:rPr>
          <w:noProof/>
        </w:rPr>
        <w:fldChar w:fldCharType="separate"/>
      </w:r>
      <w:r>
        <w:rPr>
          <w:noProof/>
        </w:rPr>
        <w:t>16</w:t>
      </w:r>
      <w:r>
        <w:rPr>
          <w:noProof/>
        </w:rPr>
        <w:fldChar w:fldCharType="end"/>
      </w:r>
    </w:p>
    <w:p w14:paraId="1960CAB5" w14:textId="732B3B59"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_Toc193671341 \h </w:instrText>
      </w:r>
      <w:r>
        <w:rPr>
          <w:noProof/>
        </w:rPr>
      </w:r>
      <w:r>
        <w:rPr>
          <w:noProof/>
        </w:rPr>
        <w:fldChar w:fldCharType="separate"/>
      </w:r>
      <w:r>
        <w:rPr>
          <w:noProof/>
        </w:rPr>
        <w:t>16</w:t>
      </w:r>
      <w:r>
        <w:rPr>
          <w:noProof/>
        </w:rPr>
        <w:fldChar w:fldCharType="end"/>
      </w:r>
    </w:p>
    <w:p w14:paraId="314D5034" w14:textId="118C648E"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_Toc193671342 \h </w:instrText>
      </w:r>
      <w:r>
        <w:rPr>
          <w:noProof/>
        </w:rPr>
      </w:r>
      <w:r>
        <w:rPr>
          <w:noProof/>
        </w:rPr>
        <w:fldChar w:fldCharType="separate"/>
      </w:r>
      <w:r>
        <w:rPr>
          <w:noProof/>
        </w:rPr>
        <w:t>16</w:t>
      </w:r>
      <w:r>
        <w:rPr>
          <w:noProof/>
        </w:rPr>
        <w:fldChar w:fldCharType="end"/>
      </w:r>
    </w:p>
    <w:p w14:paraId="7E0ABB8B" w14:textId="13538EAA"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_Toc193671343 \h </w:instrText>
      </w:r>
      <w:r>
        <w:rPr>
          <w:noProof/>
        </w:rPr>
      </w:r>
      <w:r>
        <w:rPr>
          <w:noProof/>
        </w:rPr>
        <w:fldChar w:fldCharType="separate"/>
      </w:r>
      <w:r>
        <w:rPr>
          <w:noProof/>
        </w:rPr>
        <w:t>16</w:t>
      </w:r>
      <w:r>
        <w:rPr>
          <w:noProof/>
        </w:rPr>
        <w:fldChar w:fldCharType="end"/>
      </w:r>
    </w:p>
    <w:p w14:paraId="7CC9CFD5" w14:textId="035BD508"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DE6688">
        <w:rPr>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request</w:t>
      </w:r>
      <w:r>
        <w:rPr>
          <w:noProof/>
        </w:rPr>
        <w:tab/>
      </w:r>
      <w:r>
        <w:rPr>
          <w:noProof/>
        </w:rPr>
        <w:fldChar w:fldCharType="begin"/>
      </w:r>
      <w:r>
        <w:rPr>
          <w:noProof/>
        </w:rPr>
        <w:instrText xml:space="preserve"> PAGEREF _Toc193671344 \h </w:instrText>
      </w:r>
      <w:r>
        <w:rPr>
          <w:noProof/>
        </w:rPr>
      </w:r>
      <w:r>
        <w:rPr>
          <w:noProof/>
        </w:rPr>
        <w:fldChar w:fldCharType="separate"/>
      </w:r>
      <w:r>
        <w:rPr>
          <w:noProof/>
        </w:rPr>
        <w:t>16</w:t>
      </w:r>
      <w:r>
        <w:rPr>
          <w:noProof/>
        </w:rPr>
        <w:fldChar w:fldCharType="end"/>
      </w:r>
    </w:p>
    <w:p w14:paraId="653726D2" w14:textId="1975182A"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8.2.</w:t>
      </w:r>
      <w:r w:rsidRPr="00DE6688">
        <w:rPr>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DE6688">
        <w:rPr>
          <w:noProof/>
          <w:lang w:val="en-US" w:eastAsia="zh-CN"/>
        </w:rPr>
        <w:t>a</w:t>
      </w:r>
      <w:r>
        <w:rPr>
          <w:noProof/>
        </w:rPr>
        <w:t>pplication and profile configuration response</w:t>
      </w:r>
      <w:r>
        <w:rPr>
          <w:noProof/>
        </w:rPr>
        <w:tab/>
      </w:r>
      <w:r>
        <w:rPr>
          <w:noProof/>
        </w:rPr>
        <w:fldChar w:fldCharType="begin"/>
      </w:r>
      <w:r>
        <w:rPr>
          <w:noProof/>
        </w:rPr>
        <w:instrText xml:space="preserve"> PAGEREF _Toc193671345 \h </w:instrText>
      </w:r>
      <w:r>
        <w:rPr>
          <w:noProof/>
        </w:rPr>
      </w:r>
      <w:r>
        <w:rPr>
          <w:noProof/>
        </w:rPr>
        <w:fldChar w:fldCharType="separate"/>
      </w:r>
      <w:r>
        <w:rPr>
          <w:noProof/>
        </w:rPr>
        <w:t>20</w:t>
      </w:r>
      <w:r>
        <w:rPr>
          <w:noProof/>
        </w:rPr>
        <w:fldChar w:fldCharType="end"/>
      </w:r>
    </w:p>
    <w:p w14:paraId="0FD93DA7" w14:textId="5C5B970B"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DC application and profile update</w:t>
      </w:r>
      <w:r>
        <w:rPr>
          <w:noProof/>
        </w:rPr>
        <w:tab/>
      </w:r>
      <w:r>
        <w:rPr>
          <w:noProof/>
        </w:rPr>
        <w:fldChar w:fldCharType="begin"/>
      </w:r>
      <w:r>
        <w:rPr>
          <w:noProof/>
        </w:rPr>
        <w:instrText xml:space="preserve"> PAGEREF _Toc193671346 \h </w:instrText>
      </w:r>
      <w:r>
        <w:rPr>
          <w:noProof/>
        </w:rPr>
      </w:r>
      <w:r>
        <w:rPr>
          <w:noProof/>
        </w:rPr>
        <w:fldChar w:fldCharType="separate"/>
      </w:r>
      <w:r>
        <w:rPr>
          <w:noProof/>
        </w:rPr>
        <w:t>20</w:t>
      </w:r>
      <w:r>
        <w:rPr>
          <w:noProof/>
        </w:rPr>
        <w:fldChar w:fldCharType="end"/>
      </w:r>
    </w:p>
    <w:p w14:paraId="1C1EF0B5" w14:textId="08203E99"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_Toc193671347 \h </w:instrText>
      </w:r>
      <w:r>
        <w:rPr>
          <w:noProof/>
        </w:rPr>
      </w:r>
      <w:r>
        <w:rPr>
          <w:noProof/>
        </w:rPr>
        <w:fldChar w:fldCharType="separate"/>
      </w:r>
      <w:r>
        <w:rPr>
          <w:noProof/>
        </w:rPr>
        <w:t>20</w:t>
      </w:r>
      <w:r>
        <w:rPr>
          <w:noProof/>
        </w:rPr>
        <w:fldChar w:fldCharType="end"/>
      </w:r>
    </w:p>
    <w:p w14:paraId="6A051CB4" w14:textId="5D3C8609"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_Toc193671348 \h </w:instrText>
      </w:r>
      <w:r>
        <w:rPr>
          <w:noProof/>
        </w:rPr>
      </w:r>
      <w:r>
        <w:rPr>
          <w:noProof/>
        </w:rPr>
        <w:fldChar w:fldCharType="separate"/>
      </w:r>
      <w:r>
        <w:rPr>
          <w:noProof/>
        </w:rPr>
        <w:t>20</w:t>
      </w:r>
      <w:r>
        <w:rPr>
          <w:noProof/>
        </w:rPr>
        <w:fldChar w:fldCharType="end"/>
      </w:r>
    </w:p>
    <w:p w14:paraId="612B1422" w14:textId="2AD393C5"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_Toc193671349 \h </w:instrText>
      </w:r>
      <w:r>
        <w:rPr>
          <w:noProof/>
        </w:rPr>
      </w:r>
      <w:r>
        <w:rPr>
          <w:noProof/>
        </w:rPr>
        <w:fldChar w:fldCharType="separate"/>
      </w:r>
      <w:r>
        <w:rPr>
          <w:noProof/>
        </w:rPr>
        <w:t>21</w:t>
      </w:r>
      <w:r>
        <w:rPr>
          <w:noProof/>
        </w:rPr>
        <w:fldChar w:fldCharType="end"/>
      </w:r>
    </w:p>
    <w:p w14:paraId="4CB04806" w14:textId="036A4302"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DE6688">
        <w:rPr>
          <w:rFonts w:eastAsia="SimSun"/>
          <w:noProof/>
          <w:lang w:val="en-US" w:eastAsia="zh-CN"/>
        </w:rPr>
        <w:t>a</w:t>
      </w:r>
      <w:r>
        <w:rPr>
          <w:noProof/>
        </w:rPr>
        <w:t>pplication and profile update request</w:t>
      </w:r>
      <w:r>
        <w:rPr>
          <w:noProof/>
        </w:rPr>
        <w:tab/>
      </w:r>
      <w:r>
        <w:rPr>
          <w:noProof/>
        </w:rPr>
        <w:fldChar w:fldCharType="begin"/>
      </w:r>
      <w:r>
        <w:rPr>
          <w:noProof/>
        </w:rPr>
        <w:instrText xml:space="preserve"> PAGEREF _Toc193671350 \h </w:instrText>
      </w:r>
      <w:r>
        <w:rPr>
          <w:noProof/>
        </w:rPr>
      </w:r>
      <w:r>
        <w:rPr>
          <w:noProof/>
        </w:rPr>
        <w:fldChar w:fldCharType="separate"/>
      </w:r>
      <w:r>
        <w:rPr>
          <w:noProof/>
        </w:rPr>
        <w:t>21</w:t>
      </w:r>
      <w:r>
        <w:rPr>
          <w:noProof/>
        </w:rPr>
        <w:fldChar w:fldCharType="end"/>
      </w:r>
    </w:p>
    <w:p w14:paraId="21C7E8B2" w14:textId="58CC6412"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DE6688">
        <w:rPr>
          <w:rFonts w:eastAsia="SimSun"/>
          <w:noProof/>
          <w:lang w:val="en-US" w:eastAsia="zh-CN"/>
        </w:rPr>
        <w:t>a</w:t>
      </w:r>
      <w:r>
        <w:rPr>
          <w:noProof/>
        </w:rPr>
        <w:t>pplication and profile update response</w:t>
      </w:r>
      <w:r>
        <w:rPr>
          <w:noProof/>
        </w:rPr>
        <w:tab/>
      </w:r>
      <w:r>
        <w:rPr>
          <w:noProof/>
        </w:rPr>
        <w:fldChar w:fldCharType="begin"/>
      </w:r>
      <w:r>
        <w:rPr>
          <w:noProof/>
        </w:rPr>
        <w:instrText xml:space="preserve"> PAGEREF _Toc193671351 \h </w:instrText>
      </w:r>
      <w:r>
        <w:rPr>
          <w:noProof/>
        </w:rPr>
      </w:r>
      <w:r>
        <w:rPr>
          <w:noProof/>
        </w:rPr>
        <w:fldChar w:fldCharType="separate"/>
      </w:r>
      <w:r>
        <w:rPr>
          <w:noProof/>
        </w:rPr>
        <w:t>23</w:t>
      </w:r>
      <w:r>
        <w:rPr>
          <w:noProof/>
        </w:rPr>
        <w:fldChar w:fldCharType="end"/>
      </w:r>
    </w:p>
    <w:p w14:paraId="0D36B854" w14:textId="4B6F1BC4"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DC application deletion</w:t>
      </w:r>
      <w:r>
        <w:rPr>
          <w:noProof/>
        </w:rPr>
        <w:tab/>
      </w:r>
      <w:r>
        <w:rPr>
          <w:noProof/>
        </w:rPr>
        <w:fldChar w:fldCharType="begin"/>
      </w:r>
      <w:r>
        <w:rPr>
          <w:noProof/>
        </w:rPr>
        <w:instrText xml:space="preserve"> PAGEREF _Toc193671352 \h </w:instrText>
      </w:r>
      <w:r>
        <w:rPr>
          <w:noProof/>
        </w:rPr>
      </w:r>
      <w:r>
        <w:rPr>
          <w:noProof/>
        </w:rPr>
        <w:fldChar w:fldCharType="separate"/>
      </w:r>
      <w:r>
        <w:rPr>
          <w:noProof/>
        </w:rPr>
        <w:t>23</w:t>
      </w:r>
      <w:r>
        <w:rPr>
          <w:noProof/>
        </w:rPr>
        <w:fldChar w:fldCharType="end"/>
      </w:r>
    </w:p>
    <w:p w14:paraId="074A22D2" w14:textId="7C11CDF3"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_Toc193671353 \h </w:instrText>
      </w:r>
      <w:r>
        <w:rPr>
          <w:noProof/>
        </w:rPr>
      </w:r>
      <w:r>
        <w:rPr>
          <w:noProof/>
        </w:rPr>
        <w:fldChar w:fldCharType="separate"/>
      </w:r>
      <w:r>
        <w:rPr>
          <w:noProof/>
        </w:rPr>
        <w:t>23</w:t>
      </w:r>
      <w:r>
        <w:rPr>
          <w:noProof/>
        </w:rPr>
        <w:fldChar w:fldCharType="end"/>
      </w:r>
    </w:p>
    <w:p w14:paraId="42267D86" w14:textId="57CC17BA"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_Toc193671354 \h </w:instrText>
      </w:r>
      <w:r>
        <w:rPr>
          <w:noProof/>
        </w:rPr>
      </w:r>
      <w:r>
        <w:rPr>
          <w:noProof/>
        </w:rPr>
        <w:fldChar w:fldCharType="separate"/>
      </w:r>
      <w:r>
        <w:rPr>
          <w:noProof/>
        </w:rPr>
        <w:t>23</w:t>
      </w:r>
      <w:r>
        <w:rPr>
          <w:noProof/>
        </w:rPr>
        <w:fldChar w:fldCharType="end"/>
      </w:r>
    </w:p>
    <w:p w14:paraId="59AA5019" w14:textId="263C8109"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_Toc193671355 \h </w:instrText>
      </w:r>
      <w:r>
        <w:rPr>
          <w:noProof/>
        </w:rPr>
      </w:r>
      <w:r>
        <w:rPr>
          <w:noProof/>
        </w:rPr>
        <w:fldChar w:fldCharType="separate"/>
      </w:r>
      <w:r>
        <w:rPr>
          <w:noProof/>
        </w:rPr>
        <w:t>24</w:t>
      </w:r>
      <w:r>
        <w:rPr>
          <w:noProof/>
        </w:rPr>
        <w:fldChar w:fldCharType="end"/>
      </w:r>
    </w:p>
    <w:p w14:paraId="75CFC7CA" w14:textId="6D30CD7A"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DC Application delete request</w:t>
      </w:r>
      <w:r>
        <w:rPr>
          <w:noProof/>
        </w:rPr>
        <w:tab/>
      </w:r>
      <w:r>
        <w:rPr>
          <w:noProof/>
        </w:rPr>
        <w:fldChar w:fldCharType="begin"/>
      </w:r>
      <w:r>
        <w:rPr>
          <w:noProof/>
        </w:rPr>
        <w:instrText xml:space="preserve"> PAGEREF _Toc193671356 \h </w:instrText>
      </w:r>
      <w:r>
        <w:rPr>
          <w:noProof/>
        </w:rPr>
      </w:r>
      <w:r>
        <w:rPr>
          <w:noProof/>
        </w:rPr>
        <w:fldChar w:fldCharType="separate"/>
      </w:r>
      <w:r>
        <w:rPr>
          <w:noProof/>
        </w:rPr>
        <w:t>24</w:t>
      </w:r>
      <w:r>
        <w:rPr>
          <w:noProof/>
        </w:rPr>
        <w:fldChar w:fldCharType="end"/>
      </w:r>
    </w:p>
    <w:p w14:paraId="3F308220" w14:textId="2160BA5C"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DC Application delete response</w:t>
      </w:r>
      <w:r>
        <w:rPr>
          <w:noProof/>
        </w:rPr>
        <w:tab/>
      </w:r>
      <w:r>
        <w:rPr>
          <w:noProof/>
        </w:rPr>
        <w:fldChar w:fldCharType="begin"/>
      </w:r>
      <w:r>
        <w:rPr>
          <w:noProof/>
        </w:rPr>
        <w:instrText xml:space="preserve"> PAGEREF _Toc193671357 \h </w:instrText>
      </w:r>
      <w:r>
        <w:rPr>
          <w:noProof/>
        </w:rPr>
      </w:r>
      <w:r>
        <w:rPr>
          <w:noProof/>
        </w:rPr>
        <w:fldChar w:fldCharType="separate"/>
      </w:r>
      <w:r>
        <w:rPr>
          <w:noProof/>
        </w:rPr>
        <w:t>24</w:t>
      </w:r>
      <w:r>
        <w:rPr>
          <w:noProof/>
        </w:rPr>
        <w:fldChar w:fldCharType="end"/>
      </w:r>
    </w:p>
    <w:p w14:paraId="42FCD546" w14:textId="4942E379"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Getting</w:t>
      </w:r>
      <w:r w:rsidRPr="00DE6688">
        <w:rPr>
          <w:noProof/>
          <w:lang w:val="en-US" w:eastAsia="zh-CN"/>
        </w:rPr>
        <w:t xml:space="preserve"> DC application profile information</w:t>
      </w:r>
      <w:r>
        <w:rPr>
          <w:noProof/>
        </w:rPr>
        <w:tab/>
      </w:r>
      <w:r>
        <w:rPr>
          <w:noProof/>
        </w:rPr>
        <w:fldChar w:fldCharType="begin"/>
      </w:r>
      <w:r>
        <w:rPr>
          <w:noProof/>
        </w:rPr>
        <w:instrText xml:space="preserve"> PAGEREF _Toc193671358 \h </w:instrText>
      </w:r>
      <w:r>
        <w:rPr>
          <w:noProof/>
        </w:rPr>
      </w:r>
      <w:r>
        <w:rPr>
          <w:noProof/>
        </w:rPr>
        <w:fldChar w:fldCharType="separate"/>
      </w:r>
      <w:r>
        <w:rPr>
          <w:noProof/>
        </w:rPr>
        <w:t>24</w:t>
      </w:r>
      <w:r>
        <w:rPr>
          <w:noProof/>
        </w:rPr>
        <w:fldChar w:fldCharType="end"/>
      </w:r>
    </w:p>
    <w:p w14:paraId="788EBB7D" w14:textId="47E50402"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_Toc193671359 \h </w:instrText>
      </w:r>
      <w:r>
        <w:rPr>
          <w:noProof/>
        </w:rPr>
      </w:r>
      <w:r>
        <w:rPr>
          <w:noProof/>
        </w:rPr>
        <w:fldChar w:fldCharType="separate"/>
      </w:r>
      <w:r>
        <w:rPr>
          <w:noProof/>
        </w:rPr>
        <w:t>24</w:t>
      </w:r>
      <w:r>
        <w:rPr>
          <w:noProof/>
        </w:rPr>
        <w:fldChar w:fldCharType="end"/>
      </w:r>
    </w:p>
    <w:p w14:paraId="16BB9B2E" w14:textId="5D0EE570"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_Toc193671360 \h </w:instrText>
      </w:r>
      <w:r>
        <w:rPr>
          <w:noProof/>
        </w:rPr>
      </w:r>
      <w:r>
        <w:rPr>
          <w:noProof/>
        </w:rPr>
        <w:fldChar w:fldCharType="separate"/>
      </w:r>
      <w:r>
        <w:rPr>
          <w:noProof/>
        </w:rPr>
        <w:t>24</w:t>
      </w:r>
      <w:r>
        <w:rPr>
          <w:noProof/>
        </w:rPr>
        <w:fldChar w:fldCharType="end"/>
      </w:r>
    </w:p>
    <w:p w14:paraId="363CF56D" w14:textId="2771A66D"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_Toc193671361 \h </w:instrText>
      </w:r>
      <w:r>
        <w:rPr>
          <w:noProof/>
        </w:rPr>
      </w:r>
      <w:r>
        <w:rPr>
          <w:noProof/>
        </w:rPr>
        <w:fldChar w:fldCharType="separate"/>
      </w:r>
      <w:r>
        <w:rPr>
          <w:noProof/>
        </w:rPr>
        <w:t>25</w:t>
      </w:r>
      <w:r>
        <w:rPr>
          <w:noProof/>
        </w:rPr>
        <w:fldChar w:fldCharType="end"/>
      </w:r>
    </w:p>
    <w:p w14:paraId="5BA01589" w14:textId="061FCC7E"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DE6688">
        <w:rPr>
          <w:rFonts w:eastAsia="SimSun"/>
          <w:noProof/>
          <w:lang w:val="en-US" w:eastAsia="zh-CN"/>
        </w:rPr>
        <w:t>a</w:t>
      </w:r>
      <w:r>
        <w:rPr>
          <w:noProof/>
        </w:rPr>
        <w:t>pplication profile information request</w:t>
      </w:r>
      <w:r>
        <w:rPr>
          <w:noProof/>
        </w:rPr>
        <w:tab/>
      </w:r>
      <w:r>
        <w:rPr>
          <w:noProof/>
        </w:rPr>
        <w:fldChar w:fldCharType="begin"/>
      </w:r>
      <w:r>
        <w:rPr>
          <w:noProof/>
        </w:rPr>
        <w:instrText xml:space="preserve"> PAGEREF _Toc193671362 \h </w:instrText>
      </w:r>
      <w:r>
        <w:rPr>
          <w:noProof/>
        </w:rPr>
      </w:r>
      <w:r>
        <w:rPr>
          <w:noProof/>
        </w:rPr>
        <w:fldChar w:fldCharType="separate"/>
      </w:r>
      <w:r>
        <w:rPr>
          <w:noProof/>
        </w:rPr>
        <w:t>25</w:t>
      </w:r>
      <w:r>
        <w:rPr>
          <w:noProof/>
        </w:rPr>
        <w:fldChar w:fldCharType="end"/>
      </w:r>
    </w:p>
    <w:p w14:paraId="276718CA" w14:textId="03919EB0"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DE6688">
        <w:rPr>
          <w:rFonts w:eastAsia="SimSun"/>
          <w:noProof/>
          <w:lang w:val="en-US"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DE6688">
        <w:rPr>
          <w:rFonts w:eastAsia="SimSun"/>
          <w:noProof/>
          <w:lang w:val="en-US" w:eastAsia="zh-CN"/>
        </w:rPr>
        <w:t>a</w:t>
      </w:r>
      <w:r>
        <w:rPr>
          <w:noProof/>
        </w:rPr>
        <w:t>pplication profile information response</w:t>
      </w:r>
      <w:r>
        <w:rPr>
          <w:noProof/>
        </w:rPr>
        <w:tab/>
      </w:r>
      <w:r>
        <w:rPr>
          <w:noProof/>
        </w:rPr>
        <w:fldChar w:fldCharType="begin"/>
      </w:r>
      <w:r>
        <w:rPr>
          <w:noProof/>
        </w:rPr>
        <w:instrText xml:space="preserve"> PAGEREF _Toc193671363 \h </w:instrText>
      </w:r>
      <w:r>
        <w:rPr>
          <w:noProof/>
        </w:rPr>
      </w:r>
      <w:r>
        <w:rPr>
          <w:noProof/>
        </w:rPr>
        <w:fldChar w:fldCharType="separate"/>
      </w:r>
      <w:r>
        <w:rPr>
          <w:noProof/>
        </w:rPr>
        <w:t>25</w:t>
      </w:r>
      <w:r>
        <w:rPr>
          <w:noProof/>
        </w:rPr>
        <w:fldChar w:fldCharType="end"/>
      </w:r>
    </w:p>
    <w:p w14:paraId="392EC610" w14:textId="1CAC965C"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Control the downloading of data channel applications</w:t>
      </w:r>
      <w:r>
        <w:rPr>
          <w:noProof/>
        </w:rPr>
        <w:tab/>
      </w:r>
      <w:r>
        <w:rPr>
          <w:noProof/>
        </w:rPr>
        <w:fldChar w:fldCharType="begin"/>
      </w:r>
      <w:r>
        <w:rPr>
          <w:noProof/>
        </w:rPr>
        <w:instrText xml:space="preserve"> PAGEREF _Toc193671364 \h </w:instrText>
      </w:r>
      <w:r>
        <w:rPr>
          <w:noProof/>
        </w:rPr>
      </w:r>
      <w:r>
        <w:rPr>
          <w:noProof/>
        </w:rPr>
        <w:fldChar w:fldCharType="separate"/>
      </w:r>
      <w:r>
        <w:rPr>
          <w:noProof/>
        </w:rPr>
        <w:t>26</w:t>
      </w:r>
      <w:r>
        <w:rPr>
          <w:noProof/>
        </w:rPr>
        <w:fldChar w:fldCharType="end"/>
      </w:r>
    </w:p>
    <w:p w14:paraId="527134FE" w14:textId="16B5A889"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General</w:t>
      </w:r>
      <w:r>
        <w:rPr>
          <w:noProof/>
        </w:rPr>
        <w:tab/>
      </w:r>
      <w:r>
        <w:rPr>
          <w:noProof/>
        </w:rPr>
        <w:fldChar w:fldCharType="begin"/>
      </w:r>
      <w:r>
        <w:rPr>
          <w:noProof/>
        </w:rPr>
        <w:instrText xml:space="preserve"> PAGEREF _Toc193671365 \h </w:instrText>
      </w:r>
      <w:r>
        <w:rPr>
          <w:noProof/>
        </w:rPr>
      </w:r>
      <w:r>
        <w:rPr>
          <w:noProof/>
        </w:rPr>
        <w:fldChar w:fldCharType="separate"/>
      </w:r>
      <w:r>
        <w:rPr>
          <w:noProof/>
        </w:rPr>
        <w:t>26</w:t>
      </w:r>
      <w:r>
        <w:rPr>
          <w:noProof/>
        </w:rPr>
        <w:fldChar w:fldCharType="end"/>
      </w:r>
    </w:p>
    <w:p w14:paraId="5C0AE4AA" w14:textId="22BCBA9B"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 xml:space="preserve">DC </w:t>
      </w:r>
      <w:r w:rsidRPr="00DE6688">
        <w:rPr>
          <w:rFonts w:eastAsia="SimSun"/>
          <w:noProof/>
          <w:lang w:val="en-US" w:eastAsia="zh-CN"/>
        </w:rPr>
        <w:t>a</w:t>
      </w:r>
      <w:r>
        <w:rPr>
          <w:noProof/>
        </w:rPr>
        <w:t>pplication</w:t>
      </w:r>
      <w:r w:rsidRPr="00DE6688">
        <w:rPr>
          <w:noProof/>
          <w:lang w:val="en-US" w:eastAsia="zh-CN"/>
        </w:rPr>
        <w:t xml:space="preserve"> profiles</w:t>
      </w:r>
      <w:r>
        <w:rPr>
          <w:noProof/>
        </w:rPr>
        <w:t xml:space="preserve"> </w:t>
      </w:r>
      <w:r w:rsidRPr="00DE6688">
        <w:rPr>
          <w:rFonts w:eastAsia="SimSun"/>
          <w:noProof/>
          <w:lang w:val="en-US" w:eastAsia="zh-CN"/>
        </w:rPr>
        <w:t>downloading on UE</w:t>
      </w:r>
      <w:r>
        <w:rPr>
          <w:noProof/>
        </w:rPr>
        <w:tab/>
      </w:r>
      <w:r>
        <w:rPr>
          <w:noProof/>
        </w:rPr>
        <w:fldChar w:fldCharType="begin"/>
      </w:r>
      <w:r>
        <w:rPr>
          <w:noProof/>
        </w:rPr>
        <w:instrText xml:space="preserve"> PAGEREF _Toc193671366 \h </w:instrText>
      </w:r>
      <w:r>
        <w:rPr>
          <w:noProof/>
        </w:rPr>
      </w:r>
      <w:r>
        <w:rPr>
          <w:noProof/>
        </w:rPr>
        <w:fldChar w:fldCharType="separate"/>
      </w:r>
      <w:r>
        <w:rPr>
          <w:noProof/>
        </w:rPr>
        <w:t>26</w:t>
      </w:r>
      <w:r>
        <w:rPr>
          <w:noProof/>
        </w:rPr>
        <w:fldChar w:fldCharType="end"/>
      </w:r>
    </w:p>
    <w:p w14:paraId="28F33948" w14:textId="371D48FB"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DE6688">
        <w:rPr>
          <w:noProof/>
          <w:lang w:val="en-US" w:eastAsia="zh-CN"/>
        </w:rPr>
        <w:t>3</w:t>
      </w:r>
      <w:r>
        <w:rPr>
          <w:noProof/>
        </w:rPr>
        <w:t>.</w:t>
      </w:r>
      <w:r w:rsidRPr="00DE6688">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_Toc193671367 \h </w:instrText>
      </w:r>
      <w:r>
        <w:rPr>
          <w:noProof/>
        </w:rPr>
      </w:r>
      <w:r>
        <w:rPr>
          <w:noProof/>
        </w:rPr>
        <w:fldChar w:fldCharType="separate"/>
      </w:r>
      <w:r>
        <w:rPr>
          <w:noProof/>
        </w:rPr>
        <w:t>26</w:t>
      </w:r>
      <w:r>
        <w:rPr>
          <w:noProof/>
        </w:rPr>
        <w:fldChar w:fldCharType="end"/>
      </w:r>
    </w:p>
    <w:p w14:paraId="15E94BBC" w14:textId="36213502"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_Toc193671368 \h </w:instrText>
      </w:r>
      <w:r>
        <w:rPr>
          <w:noProof/>
        </w:rPr>
      </w:r>
      <w:r>
        <w:rPr>
          <w:noProof/>
        </w:rPr>
        <w:fldChar w:fldCharType="separate"/>
      </w:r>
      <w:r>
        <w:rPr>
          <w:noProof/>
        </w:rPr>
        <w:t>26</w:t>
      </w:r>
      <w:r>
        <w:rPr>
          <w:noProof/>
        </w:rPr>
        <w:fldChar w:fldCharType="end"/>
      </w:r>
    </w:p>
    <w:p w14:paraId="320B3733" w14:textId="42D27549"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_Toc193671369 \h </w:instrText>
      </w:r>
      <w:r>
        <w:rPr>
          <w:noProof/>
        </w:rPr>
      </w:r>
      <w:r>
        <w:rPr>
          <w:noProof/>
        </w:rPr>
        <w:fldChar w:fldCharType="separate"/>
      </w:r>
      <w:r>
        <w:rPr>
          <w:noProof/>
        </w:rPr>
        <w:t>27</w:t>
      </w:r>
      <w:r>
        <w:rPr>
          <w:noProof/>
        </w:rPr>
        <w:fldChar w:fldCharType="end"/>
      </w:r>
    </w:p>
    <w:p w14:paraId="73517970" w14:textId="56112FBC"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8.3.2.3.1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Get Root application request</w:t>
      </w:r>
      <w:r>
        <w:rPr>
          <w:noProof/>
        </w:rPr>
        <w:tab/>
      </w:r>
      <w:r>
        <w:rPr>
          <w:noProof/>
        </w:rPr>
        <w:fldChar w:fldCharType="begin"/>
      </w:r>
      <w:r>
        <w:rPr>
          <w:noProof/>
        </w:rPr>
        <w:instrText xml:space="preserve"> PAGEREF _Toc193671370 \h </w:instrText>
      </w:r>
      <w:r>
        <w:rPr>
          <w:noProof/>
        </w:rPr>
      </w:r>
      <w:r>
        <w:rPr>
          <w:noProof/>
        </w:rPr>
        <w:fldChar w:fldCharType="separate"/>
      </w:r>
      <w:r>
        <w:rPr>
          <w:noProof/>
        </w:rPr>
        <w:t>27</w:t>
      </w:r>
      <w:r>
        <w:rPr>
          <w:noProof/>
        </w:rPr>
        <w:fldChar w:fldCharType="end"/>
      </w:r>
    </w:p>
    <w:p w14:paraId="17ACBCB2" w14:textId="701DBD82"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8.3.2.3.2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Get Root application response</w:t>
      </w:r>
      <w:r>
        <w:rPr>
          <w:noProof/>
        </w:rPr>
        <w:tab/>
      </w:r>
      <w:r>
        <w:rPr>
          <w:noProof/>
        </w:rPr>
        <w:fldChar w:fldCharType="begin"/>
      </w:r>
      <w:r>
        <w:rPr>
          <w:noProof/>
        </w:rPr>
        <w:instrText xml:space="preserve"> PAGEREF _Toc193671371 \h </w:instrText>
      </w:r>
      <w:r>
        <w:rPr>
          <w:noProof/>
        </w:rPr>
      </w:r>
      <w:r>
        <w:rPr>
          <w:noProof/>
        </w:rPr>
        <w:fldChar w:fldCharType="separate"/>
      </w:r>
      <w:r>
        <w:rPr>
          <w:noProof/>
        </w:rPr>
        <w:t>27</w:t>
      </w:r>
      <w:r>
        <w:rPr>
          <w:noProof/>
        </w:rPr>
        <w:fldChar w:fldCharType="end"/>
      </w:r>
    </w:p>
    <w:p w14:paraId="58CFA7A5" w14:textId="37CBC124"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8.3.2.3.3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Get DC application profile List request</w:t>
      </w:r>
      <w:r>
        <w:rPr>
          <w:noProof/>
        </w:rPr>
        <w:tab/>
      </w:r>
      <w:r>
        <w:rPr>
          <w:noProof/>
        </w:rPr>
        <w:fldChar w:fldCharType="begin"/>
      </w:r>
      <w:r>
        <w:rPr>
          <w:noProof/>
        </w:rPr>
        <w:instrText xml:space="preserve"> PAGEREF _Toc193671372 \h </w:instrText>
      </w:r>
      <w:r>
        <w:rPr>
          <w:noProof/>
        </w:rPr>
      </w:r>
      <w:r>
        <w:rPr>
          <w:noProof/>
        </w:rPr>
        <w:fldChar w:fldCharType="separate"/>
      </w:r>
      <w:r>
        <w:rPr>
          <w:noProof/>
        </w:rPr>
        <w:t>28</w:t>
      </w:r>
      <w:r>
        <w:rPr>
          <w:noProof/>
        </w:rPr>
        <w:fldChar w:fldCharType="end"/>
      </w:r>
    </w:p>
    <w:p w14:paraId="315F3A83" w14:textId="4F26EF3B"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8.3.2.3.4</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Get DC application profile List response</w:t>
      </w:r>
      <w:r>
        <w:rPr>
          <w:noProof/>
        </w:rPr>
        <w:tab/>
      </w:r>
      <w:r>
        <w:rPr>
          <w:noProof/>
        </w:rPr>
        <w:fldChar w:fldCharType="begin"/>
      </w:r>
      <w:r>
        <w:rPr>
          <w:noProof/>
        </w:rPr>
        <w:instrText xml:space="preserve"> PAGEREF _Toc193671373 \h </w:instrText>
      </w:r>
      <w:r>
        <w:rPr>
          <w:noProof/>
        </w:rPr>
      </w:r>
      <w:r>
        <w:rPr>
          <w:noProof/>
        </w:rPr>
        <w:fldChar w:fldCharType="separate"/>
      </w:r>
      <w:r>
        <w:rPr>
          <w:noProof/>
        </w:rPr>
        <w:t>28</w:t>
      </w:r>
      <w:r>
        <w:rPr>
          <w:noProof/>
        </w:rPr>
        <w:fldChar w:fldCharType="end"/>
      </w:r>
    </w:p>
    <w:p w14:paraId="2D5477B3" w14:textId="46129002"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 xml:space="preserve">DC </w:t>
      </w:r>
      <w:r w:rsidRPr="00DE6688">
        <w:rPr>
          <w:rFonts w:eastAsia="SimSun"/>
          <w:noProof/>
          <w:lang w:val="en-US" w:eastAsia="zh-CN"/>
        </w:rPr>
        <w:t>a</w:t>
      </w:r>
      <w:r>
        <w:rPr>
          <w:noProof/>
        </w:rPr>
        <w:t>pplication</w:t>
      </w:r>
      <w:r w:rsidRPr="00DE6688">
        <w:rPr>
          <w:noProof/>
          <w:lang w:val="en-US" w:eastAsia="zh-CN"/>
        </w:rPr>
        <w:t xml:space="preserve"> profiles</w:t>
      </w:r>
      <w:r>
        <w:rPr>
          <w:noProof/>
        </w:rPr>
        <w:t xml:space="preserve"> </w:t>
      </w:r>
      <w:r w:rsidRPr="00DE6688">
        <w:rPr>
          <w:rFonts w:eastAsia="SimSun"/>
          <w:noProof/>
          <w:lang w:val="en-US" w:eastAsia="zh-CN"/>
        </w:rPr>
        <w:t>updating on UE</w:t>
      </w:r>
      <w:r>
        <w:rPr>
          <w:noProof/>
        </w:rPr>
        <w:tab/>
      </w:r>
      <w:r>
        <w:rPr>
          <w:noProof/>
        </w:rPr>
        <w:fldChar w:fldCharType="begin"/>
      </w:r>
      <w:r>
        <w:rPr>
          <w:noProof/>
        </w:rPr>
        <w:instrText xml:space="preserve"> PAGEREF _Toc193671374 \h </w:instrText>
      </w:r>
      <w:r>
        <w:rPr>
          <w:noProof/>
        </w:rPr>
      </w:r>
      <w:r>
        <w:rPr>
          <w:noProof/>
        </w:rPr>
        <w:fldChar w:fldCharType="separate"/>
      </w:r>
      <w:r>
        <w:rPr>
          <w:noProof/>
        </w:rPr>
        <w:t>31</w:t>
      </w:r>
      <w:r>
        <w:rPr>
          <w:noProof/>
        </w:rPr>
        <w:fldChar w:fldCharType="end"/>
      </w:r>
    </w:p>
    <w:p w14:paraId="1C80EC24" w14:textId="102CF78A"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DE6688">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_Toc193671375 \h </w:instrText>
      </w:r>
      <w:r>
        <w:rPr>
          <w:noProof/>
        </w:rPr>
      </w:r>
      <w:r>
        <w:rPr>
          <w:noProof/>
        </w:rPr>
        <w:fldChar w:fldCharType="separate"/>
      </w:r>
      <w:r>
        <w:rPr>
          <w:noProof/>
        </w:rPr>
        <w:t>31</w:t>
      </w:r>
      <w:r>
        <w:rPr>
          <w:noProof/>
        </w:rPr>
        <w:fldChar w:fldCharType="end"/>
      </w:r>
    </w:p>
    <w:p w14:paraId="18EFD9F4" w14:textId="7D366F5E"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8.3.3.2.1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 xml:space="preserve">The MMTel Enabler Client request DC </w:t>
      </w:r>
      <w:r w:rsidRPr="00DE6688">
        <w:rPr>
          <w:rFonts w:eastAsia="SimSun"/>
          <w:noProof/>
          <w:lang w:val="en-US" w:eastAsia="zh-CN"/>
        </w:rPr>
        <w:t>a</w:t>
      </w:r>
      <w:r>
        <w:rPr>
          <w:noProof/>
        </w:rPr>
        <w:t>pplication</w:t>
      </w:r>
      <w:r w:rsidRPr="00DE6688">
        <w:rPr>
          <w:noProof/>
          <w:lang w:val="en-US" w:eastAsia="zh-CN"/>
        </w:rPr>
        <w:t xml:space="preserve"> profiles based on notification</w:t>
      </w:r>
      <w:r>
        <w:rPr>
          <w:noProof/>
        </w:rPr>
        <w:tab/>
      </w:r>
      <w:r>
        <w:rPr>
          <w:noProof/>
        </w:rPr>
        <w:fldChar w:fldCharType="begin"/>
      </w:r>
      <w:r>
        <w:rPr>
          <w:noProof/>
        </w:rPr>
        <w:instrText xml:space="preserve"> PAGEREF _Toc193671376 \h </w:instrText>
      </w:r>
      <w:r>
        <w:rPr>
          <w:noProof/>
        </w:rPr>
      </w:r>
      <w:r>
        <w:rPr>
          <w:noProof/>
        </w:rPr>
        <w:fldChar w:fldCharType="separate"/>
      </w:r>
      <w:r>
        <w:rPr>
          <w:noProof/>
        </w:rPr>
        <w:t>31</w:t>
      </w:r>
      <w:r>
        <w:rPr>
          <w:noProof/>
        </w:rPr>
        <w:fldChar w:fldCharType="end"/>
      </w:r>
    </w:p>
    <w:p w14:paraId="448913F2" w14:textId="55188171"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8.3.3.2.2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The MMTel Enabler Server notifies the DC application profile to the MMTel Enabler Client</w:t>
      </w:r>
      <w:r>
        <w:rPr>
          <w:noProof/>
        </w:rPr>
        <w:tab/>
      </w:r>
      <w:r>
        <w:rPr>
          <w:noProof/>
        </w:rPr>
        <w:fldChar w:fldCharType="begin"/>
      </w:r>
      <w:r>
        <w:rPr>
          <w:noProof/>
        </w:rPr>
        <w:instrText xml:space="preserve"> PAGEREF _Toc193671377 \h </w:instrText>
      </w:r>
      <w:r>
        <w:rPr>
          <w:noProof/>
        </w:rPr>
      </w:r>
      <w:r>
        <w:rPr>
          <w:noProof/>
        </w:rPr>
        <w:fldChar w:fldCharType="separate"/>
      </w:r>
      <w:r>
        <w:rPr>
          <w:noProof/>
        </w:rPr>
        <w:t>32</w:t>
      </w:r>
      <w:r>
        <w:rPr>
          <w:noProof/>
        </w:rPr>
        <w:fldChar w:fldCharType="end"/>
      </w:r>
    </w:p>
    <w:p w14:paraId="59CF0E7E" w14:textId="3BE8DB06"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DE6688">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_Toc193671378 \h </w:instrText>
      </w:r>
      <w:r>
        <w:rPr>
          <w:noProof/>
        </w:rPr>
      </w:r>
      <w:r>
        <w:rPr>
          <w:noProof/>
        </w:rPr>
        <w:fldChar w:fldCharType="separate"/>
      </w:r>
      <w:r>
        <w:rPr>
          <w:noProof/>
        </w:rPr>
        <w:t>32</w:t>
      </w:r>
      <w:r>
        <w:rPr>
          <w:noProof/>
        </w:rPr>
        <w:fldChar w:fldCharType="end"/>
      </w:r>
    </w:p>
    <w:p w14:paraId="776BE0F8" w14:textId="13873E73"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8.3.3.3.1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Root application and profile update notification</w:t>
      </w:r>
      <w:r>
        <w:rPr>
          <w:noProof/>
        </w:rPr>
        <w:tab/>
      </w:r>
      <w:r>
        <w:rPr>
          <w:noProof/>
        </w:rPr>
        <w:fldChar w:fldCharType="begin"/>
      </w:r>
      <w:r>
        <w:rPr>
          <w:noProof/>
        </w:rPr>
        <w:instrText xml:space="preserve"> PAGEREF _Toc193671379 \h </w:instrText>
      </w:r>
      <w:r>
        <w:rPr>
          <w:noProof/>
        </w:rPr>
      </w:r>
      <w:r>
        <w:rPr>
          <w:noProof/>
        </w:rPr>
        <w:fldChar w:fldCharType="separate"/>
      </w:r>
      <w:r>
        <w:rPr>
          <w:noProof/>
        </w:rPr>
        <w:t>32</w:t>
      </w:r>
      <w:r>
        <w:rPr>
          <w:noProof/>
        </w:rPr>
        <w:fldChar w:fldCharType="end"/>
      </w:r>
    </w:p>
    <w:p w14:paraId="00A28B33" w14:textId="00F95096"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8.3.3.3.2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Root application notification</w:t>
      </w:r>
      <w:r>
        <w:rPr>
          <w:noProof/>
        </w:rPr>
        <w:tab/>
      </w:r>
      <w:r>
        <w:rPr>
          <w:noProof/>
        </w:rPr>
        <w:fldChar w:fldCharType="begin"/>
      </w:r>
      <w:r>
        <w:rPr>
          <w:noProof/>
        </w:rPr>
        <w:instrText xml:space="preserve"> PAGEREF _Toc193671380 \h </w:instrText>
      </w:r>
      <w:r>
        <w:rPr>
          <w:noProof/>
        </w:rPr>
      </w:r>
      <w:r>
        <w:rPr>
          <w:noProof/>
        </w:rPr>
        <w:fldChar w:fldCharType="separate"/>
      </w:r>
      <w:r>
        <w:rPr>
          <w:noProof/>
        </w:rPr>
        <w:t>33</w:t>
      </w:r>
      <w:r>
        <w:rPr>
          <w:noProof/>
        </w:rPr>
        <w:fldChar w:fldCharType="end"/>
      </w:r>
    </w:p>
    <w:p w14:paraId="76C2D5CD" w14:textId="064CCC74"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Application calling enablement</w:t>
      </w:r>
      <w:r>
        <w:rPr>
          <w:noProof/>
        </w:rPr>
        <w:tab/>
      </w:r>
      <w:r>
        <w:rPr>
          <w:noProof/>
        </w:rPr>
        <w:fldChar w:fldCharType="begin"/>
      </w:r>
      <w:r>
        <w:rPr>
          <w:noProof/>
        </w:rPr>
        <w:instrText xml:space="preserve"> PAGEREF _Toc193671381 \h </w:instrText>
      </w:r>
      <w:r>
        <w:rPr>
          <w:noProof/>
        </w:rPr>
      </w:r>
      <w:r>
        <w:rPr>
          <w:noProof/>
        </w:rPr>
        <w:fldChar w:fldCharType="separate"/>
      </w:r>
      <w:r>
        <w:rPr>
          <w:noProof/>
        </w:rPr>
        <w:t>33</w:t>
      </w:r>
      <w:r>
        <w:rPr>
          <w:noProof/>
        </w:rPr>
        <w:fldChar w:fldCharType="end"/>
      </w:r>
    </w:p>
    <w:p w14:paraId="2B91151B" w14:textId="2667BDFC"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8.4.1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General</w:t>
      </w:r>
      <w:r>
        <w:rPr>
          <w:noProof/>
        </w:rPr>
        <w:tab/>
      </w:r>
      <w:r>
        <w:rPr>
          <w:noProof/>
        </w:rPr>
        <w:fldChar w:fldCharType="begin"/>
      </w:r>
      <w:r>
        <w:rPr>
          <w:noProof/>
        </w:rPr>
        <w:instrText xml:space="preserve"> PAGEREF _Toc193671382 \h </w:instrText>
      </w:r>
      <w:r>
        <w:rPr>
          <w:noProof/>
        </w:rPr>
      </w:r>
      <w:r>
        <w:rPr>
          <w:noProof/>
        </w:rPr>
        <w:fldChar w:fldCharType="separate"/>
      </w:r>
      <w:r>
        <w:rPr>
          <w:noProof/>
        </w:rPr>
        <w:t>33</w:t>
      </w:r>
      <w:r>
        <w:rPr>
          <w:noProof/>
        </w:rPr>
        <w:fldChar w:fldCharType="end"/>
      </w:r>
    </w:p>
    <w:p w14:paraId="77E386F2" w14:textId="4E3528F0"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Application calling service API with Data Channel capability</w:t>
      </w:r>
      <w:r>
        <w:rPr>
          <w:noProof/>
        </w:rPr>
        <w:tab/>
      </w:r>
      <w:r>
        <w:rPr>
          <w:noProof/>
        </w:rPr>
        <w:fldChar w:fldCharType="begin"/>
      </w:r>
      <w:r>
        <w:rPr>
          <w:noProof/>
        </w:rPr>
        <w:instrText xml:space="preserve"> PAGEREF _Toc193671383 \h </w:instrText>
      </w:r>
      <w:r>
        <w:rPr>
          <w:noProof/>
        </w:rPr>
      </w:r>
      <w:r>
        <w:rPr>
          <w:noProof/>
        </w:rPr>
        <w:fldChar w:fldCharType="separate"/>
      </w:r>
      <w:r>
        <w:rPr>
          <w:noProof/>
        </w:rPr>
        <w:t>33</w:t>
      </w:r>
      <w:r>
        <w:rPr>
          <w:noProof/>
        </w:rPr>
        <w:fldChar w:fldCharType="end"/>
      </w:r>
    </w:p>
    <w:p w14:paraId="6EBCDF75" w14:textId="52D27EEC"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_Toc193671384 \h </w:instrText>
      </w:r>
      <w:r>
        <w:rPr>
          <w:noProof/>
        </w:rPr>
      </w:r>
      <w:r>
        <w:rPr>
          <w:noProof/>
        </w:rPr>
        <w:fldChar w:fldCharType="separate"/>
      </w:r>
      <w:r>
        <w:rPr>
          <w:noProof/>
        </w:rPr>
        <w:t>33</w:t>
      </w:r>
      <w:r>
        <w:rPr>
          <w:noProof/>
        </w:rPr>
        <w:fldChar w:fldCharType="end"/>
      </w:r>
    </w:p>
    <w:p w14:paraId="5ED57AEC" w14:textId="21A3AA21"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_Toc193671385 \h </w:instrText>
      </w:r>
      <w:r>
        <w:rPr>
          <w:noProof/>
        </w:rPr>
      </w:r>
      <w:r>
        <w:rPr>
          <w:noProof/>
        </w:rPr>
        <w:fldChar w:fldCharType="separate"/>
      </w:r>
      <w:r>
        <w:rPr>
          <w:noProof/>
        </w:rPr>
        <w:t>33</w:t>
      </w:r>
      <w:r>
        <w:rPr>
          <w:noProof/>
        </w:rPr>
        <w:fldChar w:fldCharType="end"/>
      </w:r>
    </w:p>
    <w:p w14:paraId="3ED98D78" w14:textId="6F7AB35D"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Establishing an</w:t>
      </w:r>
      <w:r>
        <w:rPr>
          <w:noProof/>
        </w:rPr>
        <w:t xml:space="preserve"> Application</w:t>
      </w:r>
      <w:r w:rsidRPr="00DE6688">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_Toc193671386 \h </w:instrText>
      </w:r>
      <w:r>
        <w:rPr>
          <w:noProof/>
        </w:rPr>
      </w:r>
      <w:r>
        <w:rPr>
          <w:noProof/>
        </w:rPr>
        <w:fldChar w:fldCharType="separate"/>
      </w:r>
      <w:r>
        <w:rPr>
          <w:noProof/>
        </w:rPr>
        <w:t>33</w:t>
      </w:r>
      <w:r>
        <w:rPr>
          <w:noProof/>
        </w:rPr>
        <w:fldChar w:fldCharType="end"/>
      </w:r>
    </w:p>
    <w:p w14:paraId="3B15175A" w14:textId="2E41F891"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_Toc193671387 \h </w:instrText>
      </w:r>
      <w:r>
        <w:rPr>
          <w:noProof/>
        </w:rPr>
      </w:r>
      <w:r>
        <w:rPr>
          <w:noProof/>
        </w:rPr>
        <w:fldChar w:fldCharType="separate"/>
      </w:r>
      <w:r>
        <w:rPr>
          <w:noProof/>
        </w:rPr>
        <w:t>34</w:t>
      </w:r>
      <w:r>
        <w:rPr>
          <w:noProof/>
        </w:rPr>
        <w:fldChar w:fldCharType="end"/>
      </w:r>
    </w:p>
    <w:p w14:paraId="332D9A9B" w14:textId="244C1E6C"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_Toc193671388 \h </w:instrText>
      </w:r>
      <w:r>
        <w:rPr>
          <w:noProof/>
        </w:rPr>
      </w:r>
      <w:r>
        <w:rPr>
          <w:noProof/>
        </w:rPr>
        <w:fldChar w:fldCharType="separate"/>
      </w:r>
      <w:r>
        <w:rPr>
          <w:noProof/>
        </w:rPr>
        <w:t>34</w:t>
      </w:r>
      <w:r>
        <w:rPr>
          <w:noProof/>
        </w:rPr>
        <w:fldChar w:fldCharType="end"/>
      </w:r>
    </w:p>
    <w:p w14:paraId="77910E03" w14:textId="07877E44"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_Toc193671389 \h </w:instrText>
      </w:r>
      <w:r>
        <w:rPr>
          <w:noProof/>
        </w:rPr>
      </w:r>
      <w:r>
        <w:rPr>
          <w:noProof/>
        </w:rPr>
        <w:fldChar w:fldCharType="separate"/>
      </w:r>
      <w:r>
        <w:rPr>
          <w:noProof/>
        </w:rPr>
        <w:t>34</w:t>
      </w:r>
      <w:r>
        <w:rPr>
          <w:noProof/>
        </w:rPr>
        <w:fldChar w:fldCharType="end"/>
      </w:r>
    </w:p>
    <w:p w14:paraId="12D383E7" w14:textId="0FDB2A83"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Third-Party Call service API with Data Channel capability</w:t>
      </w:r>
      <w:r>
        <w:rPr>
          <w:noProof/>
        </w:rPr>
        <w:tab/>
      </w:r>
      <w:r>
        <w:rPr>
          <w:noProof/>
        </w:rPr>
        <w:fldChar w:fldCharType="begin"/>
      </w:r>
      <w:r>
        <w:rPr>
          <w:noProof/>
        </w:rPr>
        <w:instrText xml:space="preserve"> PAGEREF _Toc193671390 \h </w:instrText>
      </w:r>
      <w:r>
        <w:rPr>
          <w:noProof/>
        </w:rPr>
      </w:r>
      <w:r>
        <w:rPr>
          <w:noProof/>
        </w:rPr>
        <w:fldChar w:fldCharType="separate"/>
      </w:r>
      <w:r>
        <w:rPr>
          <w:noProof/>
        </w:rPr>
        <w:t>34</w:t>
      </w:r>
      <w:r>
        <w:rPr>
          <w:noProof/>
        </w:rPr>
        <w:fldChar w:fldCharType="end"/>
      </w:r>
    </w:p>
    <w:p w14:paraId="5777DD4E" w14:textId="38EA47B4"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_Toc193671391 \h </w:instrText>
      </w:r>
      <w:r>
        <w:rPr>
          <w:noProof/>
        </w:rPr>
      </w:r>
      <w:r>
        <w:rPr>
          <w:noProof/>
        </w:rPr>
        <w:fldChar w:fldCharType="separate"/>
      </w:r>
      <w:r>
        <w:rPr>
          <w:noProof/>
        </w:rPr>
        <w:t>34</w:t>
      </w:r>
      <w:r>
        <w:rPr>
          <w:noProof/>
        </w:rPr>
        <w:fldChar w:fldCharType="end"/>
      </w:r>
    </w:p>
    <w:p w14:paraId="2C71CF81" w14:textId="19E6DA92"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_Toc193671392 \h </w:instrText>
      </w:r>
      <w:r>
        <w:rPr>
          <w:noProof/>
        </w:rPr>
      </w:r>
      <w:r>
        <w:rPr>
          <w:noProof/>
        </w:rPr>
        <w:fldChar w:fldCharType="separate"/>
      </w:r>
      <w:r>
        <w:rPr>
          <w:noProof/>
        </w:rPr>
        <w:t>35</w:t>
      </w:r>
      <w:r>
        <w:rPr>
          <w:noProof/>
        </w:rPr>
        <w:fldChar w:fldCharType="end"/>
      </w:r>
    </w:p>
    <w:p w14:paraId="25325D5C" w14:textId="042F473D"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Establishing a</w:t>
      </w:r>
      <w:r>
        <w:rPr>
          <w:noProof/>
        </w:rPr>
        <w:t xml:space="preserve"> </w:t>
      </w:r>
      <w:r>
        <w:rPr>
          <w:noProof/>
          <w:lang w:eastAsia="zh-CN"/>
        </w:rPr>
        <w:t>Third-Party</w:t>
      </w:r>
      <w:r w:rsidRPr="00DE6688">
        <w:rPr>
          <w:noProof/>
          <w:lang w:val="en-US" w:eastAsia="zh-CN"/>
        </w:rPr>
        <w:t xml:space="preserve"> Call with Data Channel capability</w:t>
      </w:r>
      <w:r>
        <w:rPr>
          <w:noProof/>
        </w:rPr>
        <w:tab/>
      </w:r>
      <w:r>
        <w:rPr>
          <w:noProof/>
        </w:rPr>
        <w:fldChar w:fldCharType="begin"/>
      </w:r>
      <w:r>
        <w:rPr>
          <w:noProof/>
        </w:rPr>
        <w:instrText xml:space="preserve"> PAGEREF _Toc193671393 \h </w:instrText>
      </w:r>
      <w:r>
        <w:rPr>
          <w:noProof/>
        </w:rPr>
      </w:r>
      <w:r>
        <w:rPr>
          <w:noProof/>
        </w:rPr>
        <w:fldChar w:fldCharType="separate"/>
      </w:r>
      <w:r>
        <w:rPr>
          <w:noProof/>
        </w:rPr>
        <w:t>35</w:t>
      </w:r>
      <w:r>
        <w:rPr>
          <w:noProof/>
        </w:rPr>
        <w:fldChar w:fldCharType="end"/>
      </w:r>
    </w:p>
    <w:p w14:paraId="18344F91" w14:textId="2DCF8467"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3</w:t>
      </w:r>
      <w:r>
        <w:rPr>
          <w:noProof/>
        </w:rPr>
        <w:t>.</w:t>
      </w:r>
      <w:r w:rsidRPr="00DE6688">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_Toc193671394 \h </w:instrText>
      </w:r>
      <w:r>
        <w:rPr>
          <w:noProof/>
        </w:rPr>
      </w:r>
      <w:r>
        <w:rPr>
          <w:noProof/>
        </w:rPr>
        <w:fldChar w:fldCharType="separate"/>
      </w:r>
      <w:r>
        <w:rPr>
          <w:noProof/>
        </w:rPr>
        <w:t>36</w:t>
      </w:r>
      <w:r>
        <w:rPr>
          <w:noProof/>
        </w:rPr>
        <w:fldChar w:fldCharType="end"/>
      </w:r>
    </w:p>
    <w:p w14:paraId="29DD298C" w14:textId="3A08EB60"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DE6688">
        <w:rPr>
          <w:rFonts w:eastAsia="SimSun"/>
          <w:noProof/>
          <w:lang w:val="en-US" w:eastAsia="zh-CN"/>
        </w:rPr>
        <w:t>4</w:t>
      </w:r>
      <w:r>
        <w:rPr>
          <w:noProof/>
        </w:rPr>
        <w:t>.</w:t>
      </w:r>
      <w:r w:rsidRPr="00DE6688">
        <w:rPr>
          <w:rFonts w:eastAsia="SimSun"/>
          <w:noProof/>
          <w:lang w:val="en-US" w:eastAsia="zh-CN"/>
        </w:rPr>
        <w:t>3</w:t>
      </w:r>
      <w:r>
        <w:rPr>
          <w:noProof/>
        </w:rPr>
        <w:t>.</w:t>
      </w:r>
      <w:r w:rsidRPr="00DE6688">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_Toc193671395 \h </w:instrText>
      </w:r>
      <w:r>
        <w:rPr>
          <w:noProof/>
        </w:rPr>
      </w:r>
      <w:r>
        <w:rPr>
          <w:noProof/>
        </w:rPr>
        <w:fldChar w:fldCharType="separate"/>
      </w:r>
      <w:r>
        <w:rPr>
          <w:noProof/>
        </w:rPr>
        <w:t>36</w:t>
      </w:r>
      <w:r>
        <w:rPr>
          <w:noProof/>
        </w:rPr>
        <w:fldChar w:fldCharType="end"/>
      </w:r>
    </w:p>
    <w:p w14:paraId="248F985B" w14:textId="09D117F4"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DE6688">
        <w:rPr>
          <w:rFonts w:eastAsia="SimSun"/>
          <w:noProof/>
          <w:lang w:val="en-US" w:eastAsia="zh-CN"/>
        </w:rPr>
        <w:t>4</w:t>
      </w:r>
      <w:r>
        <w:rPr>
          <w:noProof/>
        </w:rPr>
        <w:t>.</w:t>
      </w:r>
      <w:r w:rsidRPr="00DE6688">
        <w:rPr>
          <w:rFonts w:eastAsia="SimSun"/>
          <w:noProof/>
          <w:lang w:val="en-US" w:eastAsia="zh-CN"/>
        </w:rPr>
        <w:t>3</w:t>
      </w:r>
      <w:r>
        <w:rPr>
          <w:noProof/>
        </w:rPr>
        <w:t>.</w:t>
      </w:r>
      <w:r w:rsidRPr="00DE6688">
        <w:rPr>
          <w:rFonts w:eastAsia="SimSun"/>
          <w:noProof/>
          <w:lang w:val="en-US" w:eastAsia="zh-CN"/>
        </w:rPr>
        <w:t>3</w:t>
      </w:r>
      <w:r>
        <w:rPr>
          <w:noProof/>
        </w:rPr>
        <w:t>.</w:t>
      </w:r>
      <w:r w:rsidRPr="00DE6688">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DE6688">
        <w:rPr>
          <w:rFonts w:eastAsia="SimSun"/>
          <w:noProof/>
          <w:lang w:val="en-US" w:eastAsia="zh-CN"/>
        </w:rPr>
        <w:t>response</w:t>
      </w:r>
      <w:r>
        <w:rPr>
          <w:noProof/>
        </w:rPr>
        <w:tab/>
      </w:r>
      <w:r>
        <w:rPr>
          <w:noProof/>
        </w:rPr>
        <w:fldChar w:fldCharType="begin"/>
      </w:r>
      <w:r>
        <w:rPr>
          <w:noProof/>
        </w:rPr>
        <w:instrText xml:space="preserve"> PAGEREF _Toc193671396 \h </w:instrText>
      </w:r>
      <w:r>
        <w:rPr>
          <w:noProof/>
        </w:rPr>
      </w:r>
      <w:r>
        <w:rPr>
          <w:noProof/>
        </w:rPr>
        <w:fldChar w:fldCharType="separate"/>
      </w:r>
      <w:r>
        <w:rPr>
          <w:noProof/>
        </w:rPr>
        <w:t>36</w:t>
      </w:r>
      <w:r>
        <w:rPr>
          <w:noProof/>
        </w:rPr>
        <w:fldChar w:fldCharType="end"/>
      </w:r>
    </w:p>
    <w:p w14:paraId="33D4B340" w14:textId="1AAFCDA6"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Establishing an</w:t>
      </w:r>
      <w:r>
        <w:rPr>
          <w:noProof/>
        </w:rPr>
        <w:t xml:space="preserve"> Application</w:t>
      </w:r>
      <w:r w:rsidRPr="00DE6688">
        <w:rPr>
          <w:noProof/>
          <w:lang w:val="en-US" w:eastAsia="zh-CN"/>
        </w:rPr>
        <w:t xml:space="preserve"> Call with Data Channel capability (A2P)</w:t>
      </w:r>
      <w:r>
        <w:rPr>
          <w:noProof/>
        </w:rPr>
        <w:tab/>
      </w:r>
      <w:r>
        <w:rPr>
          <w:noProof/>
        </w:rPr>
        <w:fldChar w:fldCharType="begin"/>
      </w:r>
      <w:r>
        <w:rPr>
          <w:noProof/>
        </w:rPr>
        <w:instrText xml:space="preserve"> PAGEREF _Toc193671397 \h </w:instrText>
      </w:r>
      <w:r>
        <w:rPr>
          <w:noProof/>
        </w:rPr>
      </w:r>
      <w:r>
        <w:rPr>
          <w:noProof/>
        </w:rPr>
        <w:fldChar w:fldCharType="separate"/>
      </w:r>
      <w:r>
        <w:rPr>
          <w:noProof/>
        </w:rPr>
        <w:t>37</w:t>
      </w:r>
      <w:r>
        <w:rPr>
          <w:noProof/>
        </w:rPr>
        <w:fldChar w:fldCharType="end"/>
      </w:r>
    </w:p>
    <w:p w14:paraId="01ED7013" w14:textId="5CB0C5F7"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_Toc193671398 \h </w:instrText>
      </w:r>
      <w:r>
        <w:rPr>
          <w:noProof/>
        </w:rPr>
      </w:r>
      <w:r>
        <w:rPr>
          <w:noProof/>
        </w:rPr>
        <w:fldChar w:fldCharType="separate"/>
      </w:r>
      <w:r>
        <w:rPr>
          <w:noProof/>
        </w:rPr>
        <w:t>37</w:t>
      </w:r>
      <w:r>
        <w:rPr>
          <w:noProof/>
        </w:rPr>
        <w:fldChar w:fldCharType="end"/>
      </w:r>
    </w:p>
    <w:p w14:paraId="0CF149DE" w14:textId="66F45AB2"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_Toc193671399 \h </w:instrText>
      </w:r>
      <w:r>
        <w:rPr>
          <w:noProof/>
        </w:rPr>
      </w:r>
      <w:r>
        <w:rPr>
          <w:noProof/>
        </w:rPr>
        <w:fldChar w:fldCharType="separate"/>
      </w:r>
      <w:r>
        <w:rPr>
          <w:noProof/>
        </w:rPr>
        <w:t>39</w:t>
      </w:r>
      <w:r>
        <w:rPr>
          <w:noProof/>
        </w:rPr>
        <w:fldChar w:fldCharType="end"/>
      </w:r>
    </w:p>
    <w:p w14:paraId="1FAB8FA3" w14:textId="4C600A0D"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Chanel media to UE1 session (A2P) request</w:t>
      </w:r>
      <w:r>
        <w:rPr>
          <w:noProof/>
        </w:rPr>
        <w:tab/>
      </w:r>
      <w:r>
        <w:rPr>
          <w:noProof/>
        </w:rPr>
        <w:fldChar w:fldCharType="begin"/>
      </w:r>
      <w:r>
        <w:rPr>
          <w:noProof/>
        </w:rPr>
        <w:instrText xml:space="preserve"> PAGEREF _Toc193671400 \h </w:instrText>
      </w:r>
      <w:r>
        <w:rPr>
          <w:noProof/>
        </w:rPr>
      </w:r>
      <w:r>
        <w:rPr>
          <w:noProof/>
        </w:rPr>
        <w:fldChar w:fldCharType="separate"/>
      </w:r>
      <w:r>
        <w:rPr>
          <w:noProof/>
        </w:rPr>
        <w:t>39</w:t>
      </w:r>
      <w:r>
        <w:rPr>
          <w:noProof/>
        </w:rPr>
        <w:fldChar w:fldCharType="end"/>
      </w:r>
    </w:p>
    <w:p w14:paraId="13B21D5A" w14:textId="6F5BFD59"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Chanel media to UE1 session (A2P) response</w:t>
      </w:r>
      <w:r>
        <w:rPr>
          <w:noProof/>
        </w:rPr>
        <w:tab/>
      </w:r>
      <w:r>
        <w:rPr>
          <w:noProof/>
        </w:rPr>
        <w:fldChar w:fldCharType="begin"/>
      </w:r>
      <w:r>
        <w:rPr>
          <w:noProof/>
        </w:rPr>
        <w:instrText xml:space="preserve"> PAGEREF _Toc193671401 \h </w:instrText>
      </w:r>
      <w:r>
        <w:rPr>
          <w:noProof/>
        </w:rPr>
      </w:r>
      <w:r>
        <w:rPr>
          <w:noProof/>
        </w:rPr>
        <w:fldChar w:fldCharType="separate"/>
      </w:r>
      <w:r>
        <w:rPr>
          <w:noProof/>
        </w:rPr>
        <w:t>39</w:t>
      </w:r>
      <w:r>
        <w:rPr>
          <w:noProof/>
        </w:rPr>
        <w:fldChar w:fldCharType="end"/>
      </w:r>
    </w:p>
    <w:p w14:paraId="331CB251" w14:textId="13DBC82D"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4</w:t>
      </w:r>
      <w:r>
        <w:rPr>
          <w:noProof/>
        </w:rPr>
        <w:t>.</w:t>
      </w:r>
      <w:r w:rsidRPr="00DE6688">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DCH media info (A2P) request</w:t>
      </w:r>
      <w:r>
        <w:rPr>
          <w:noProof/>
        </w:rPr>
        <w:tab/>
      </w:r>
      <w:r>
        <w:rPr>
          <w:noProof/>
        </w:rPr>
        <w:fldChar w:fldCharType="begin"/>
      </w:r>
      <w:r>
        <w:rPr>
          <w:noProof/>
        </w:rPr>
        <w:instrText xml:space="preserve"> PAGEREF _Toc193671402 \h </w:instrText>
      </w:r>
      <w:r>
        <w:rPr>
          <w:noProof/>
        </w:rPr>
      </w:r>
      <w:r>
        <w:rPr>
          <w:noProof/>
        </w:rPr>
        <w:fldChar w:fldCharType="separate"/>
      </w:r>
      <w:r>
        <w:rPr>
          <w:noProof/>
        </w:rPr>
        <w:t>39</w:t>
      </w:r>
      <w:r>
        <w:rPr>
          <w:noProof/>
        </w:rPr>
        <w:fldChar w:fldCharType="end"/>
      </w:r>
    </w:p>
    <w:p w14:paraId="6EF19A7D" w14:textId="151C54D4"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4</w:t>
      </w:r>
      <w:r>
        <w:rPr>
          <w:noProof/>
        </w:rPr>
        <w:t>.</w:t>
      </w:r>
      <w:r w:rsidRPr="00DE6688">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DCH media info (A2P) response</w:t>
      </w:r>
      <w:r>
        <w:rPr>
          <w:noProof/>
        </w:rPr>
        <w:tab/>
      </w:r>
      <w:r>
        <w:rPr>
          <w:noProof/>
        </w:rPr>
        <w:fldChar w:fldCharType="begin"/>
      </w:r>
      <w:r>
        <w:rPr>
          <w:noProof/>
        </w:rPr>
        <w:instrText xml:space="preserve"> PAGEREF _Toc193671403 \h </w:instrText>
      </w:r>
      <w:r>
        <w:rPr>
          <w:noProof/>
        </w:rPr>
      </w:r>
      <w:r>
        <w:rPr>
          <w:noProof/>
        </w:rPr>
        <w:fldChar w:fldCharType="separate"/>
      </w:r>
      <w:r>
        <w:rPr>
          <w:noProof/>
        </w:rPr>
        <w:t>40</w:t>
      </w:r>
      <w:r>
        <w:rPr>
          <w:noProof/>
        </w:rPr>
        <w:fldChar w:fldCharType="end"/>
      </w:r>
    </w:p>
    <w:p w14:paraId="45C0936D" w14:textId="27D0B71D"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DE6688">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Application calling service API with Data Channel capability</w:t>
      </w:r>
      <w:r>
        <w:rPr>
          <w:noProof/>
        </w:rPr>
        <w:tab/>
      </w:r>
      <w:r>
        <w:rPr>
          <w:noProof/>
        </w:rPr>
        <w:fldChar w:fldCharType="begin"/>
      </w:r>
      <w:r>
        <w:rPr>
          <w:noProof/>
        </w:rPr>
        <w:instrText xml:space="preserve"> PAGEREF _Toc193671404 \h </w:instrText>
      </w:r>
      <w:r>
        <w:rPr>
          <w:noProof/>
        </w:rPr>
      </w:r>
      <w:r>
        <w:rPr>
          <w:noProof/>
        </w:rPr>
        <w:fldChar w:fldCharType="separate"/>
      </w:r>
      <w:r>
        <w:rPr>
          <w:noProof/>
        </w:rPr>
        <w:t>40</w:t>
      </w:r>
      <w:r>
        <w:rPr>
          <w:noProof/>
        </w:rPr>
        <w:fldChar w:fldCharType="end"/>
      </w:r>
    </w:p>
    <w:p w14:paraId="07E48EF3" w14:textId="47C46233"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_Toc193671405 \h </w:instrText>
      </w:r>
      <w:r>
        <w:rPr>
          <w:noProof/>
        </w:rPr>
      </w:r>
      <w:r>
        <w:rPr>
          <w:noProof/>
        </w:rPr>
        <w:fldChar w:fldCharType="separate"/>
      </w:r>
      <w:r>
        <w:rPr>
          <w:noProof/>
        </w:rPr>
        <w:t>40</w:t>
      </w:r>
      <w:r>
        <w:rPr>
          <w:noProof/>
        </w:rPr>
        <w:fldChar w:fldCharType="end"/>
      </w:r>
    </w:p>
    <w:p w14:paraId="664CA54A" w14:textId="12CEE869"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8.4.</w:t>
      </w:r>
      <w:r w:rsidRPr="00DE6688">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Establishing an</w:t>
      </w:r>
      <w:r>
        <w:rPr>
          <w:noProof/>
        </w:rPr>
        <w:t xml:space="preserve"> Application</w:t>
      </w:r>
      <w:r w:rsidRPr="00DE6688">
        <w:rPr>
          <w:noProof/>
          <w:lang w:val="en-US" w:eastAsia="zh-CN"/>
        </w:rPr>
        <w:t xml:space="preserve"> Call with Data Channel capability (P2A)</w:t>
      </w:r>
      <w:r>
        <w:rPr>
          <w:noProof/>
        </w:rPr>
        <w:tab/>
      </w:r>
      <w:r>
        <w:rPr>
          <w:noProof/>
        </w:rPr>
        <w:fldChar w:fldCharType="begin"/>
      </w:r>
      <w:r>
        <w:rPr>
          <w:noProof/>
        </w:rPr>
        <w:instrText xml:space="preserve"> PAGEREF _Toc193671406 \h </w:instrText>
      </w:r>
      <w:r>
        <w:rPr>
          <w:noProof/>
        </w:rPr>
      </w:r>
      <w:r>
        <w:rPr>
          <w:noProof/>
        </w:rPr>
        <w:fldChar w:fldCharType="separate"/>
      </w:r>
      <w:r>
        <w:rPr>
          <w:noProof/>
        </w:rPr>
        <w:t>40</w:t>
      </w:r>
      <w:r>
        <w:rPr>
          <w:noProof/>
        </w:rPr>
        <w:fldChar w:fldCharType="end"/>
      </w:r>
    </w:p>
    <w:p w14:paraId="256DFDBF" w14:textId="70C7FB25"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DE6688">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_Toc193671407 \h </w:instrText>
      </w:r>
      <w:r>
        <w:rPr>
          <w:noProof/>
        </w:rPr>
      </w:r>
      <w:r>
        <w:rPr>
          <w:noProof/>
        </w:rPr>
        <w:fldChar w:fldCharType="separate"/>
      </w:r>
      <w:r>
        <w:rPr>
          <w:noProof/>
        </w:rPr>
        <w:t>41</w:t>
      </w:r>
      <w:r>
        <w:rPr>
          <w:noProof/>
        </w:rPr>
        <w:fldChar w:fldCharType="end"/>
      </w:r>
    </w:p>
    <w:p w14:paraId="07AC5784" w14:textId="5544F191" w:rsidR="00C062E2" w:rsidRDefault="00C062E2">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DE6688">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DCH Application of MDC2 media (P2A) request</w:t>
      </w:r>
      <w:r>
        <w:rPr>
          <w:noProof/>
        </w:rPr>
        <w:tab/>
      </w:r>
      <w:r>
        <w:rPr>
          <w:noProof/>
        </w:rPr>
        <w:fldChar w:fldCharType="begin"/>
      </w:r>
      <w:r>
        <w:rPr>
          <w:noProof/>
        </w:rPr>
        <w:instrText xml:space="preserve"> PAGEREF _Toc193671408 \h </w:instrText>
      </w:r>
      <w:r>
        <w:rPr>
          <w:noProof/>
        </w:rPr>
      </w:r>
      <w:r>
        <w:rPr>
          <w:noProof/>
        </w:rPr>
        <w:fldChar w:fldCharType="separate"/>
      </w:r>
      <w:r>
        <w:rPr>
          <w:noProof/>
        </w:rPr>
        <w:t>41</w:t>
      </w:r>
      <w:r>
        <w:rPr>
          <w:noProof/>
        </w:rPr>
        <w:fldChar w:fldCharType="end"/>
      </w:r>
    </w:p>
    <w:p w14:paraId="79A60F3C" w14:textId="107C5D2C"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w:t>
      </w:r>
      <w:r w:rsidRPr="00DE6688">
        <w:rPr>
          <w:noProof/>
          <w:lang w:val="en-US"/>
        </w:rPr>
        <w:t>.</w:t>
      </w:r>
      <w:r w:rsidRPr="00DE6688">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Multiple call control handling coordination among different Application Servers</w:t>
      </w:r>
      <w:r>
        <w:rPr>
          <w:noProof/>
        </w:rPr>
        <w:tab/>
      </w:r>
      <w:r>
        <w:rPr>
          <w:noProof/>
        </w:rPr>
        <w:fldChar w:fldCharType="begin"/>
      </w:r>
      <w:r>
        <w:rPr>
          <w:noProof/>
        </w:rPr>
        <w:instrText xml:space="preserve"> PAGEREF _Toc193671409 \h </w:instrText>
      </w:r>
      <w:r>
        <w:rPr>
          <w:noProof/>
        </w:rPr>
      </w:r>
      <w:r>
        <w:rPr>
          <w:noProof/>
        </w:rPr>
        <w:fldChar w:fldCharType="separate"/>
      </w:r>
      <w:r>
        <w:rPr>
          <w:noProof/>
        </w:rPr>
        <w:t>42</w:t>
      </w:r>
      <w:r>
        <w:rPr>
          <w:noProof/>
        </w:rPr>
        <w:fldChar w:fldCharType="end"/>
      </w:r>
    </w:p>
    <w:p w14:paraId="72A3580C" w14:textId="17BDA0C2"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8.5.1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General</w:t>
      </w:r>
      <w:r>
        <w:rPr>
          <w:noProof/>
        </w:rPr>
        <w:tab/>
      </w:r>
      <w:r>
        <w:rPr>
          <w:noProof/>
        </w:rPr>
        <w:fldChar w:fldCharType="begin"/>
      </w:r>
      <w:r>
        <w:rPr>
          <w:noProof/>
        </w:rPr>
        <w:instrText xml:space="preserve"> PAGEREF _Toc193671410 \h </w:instrText>
      </w:r>
      <w:r>
        <w:rPr>
          <w:noProof/>
        </w:rPr>
      </w:r>
      <w:r>
        <w:rPr>
          <w:noProof/>
        </w:rPr>
        <w:fldChar w:fldCharType="separate"/>
      </w:r>
      <w:r>
        <w:rPr>
          <w:noProof/>
        </w:rPr>
        <w:t>42</w:t>
      </w:r>
      <w:r>
        <w:rPr>
          <w:noProof/>
        </w:rPr>
        <w:fldChar w:fldCharType="end"/>
      </w:r>
    </w:p>
    <w:p w14:paraId="7F75A9E2" w14:textId="4D586297"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8.5.2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_Toc193671411 \h </w:instrText>
      </w:r>
      <w:r>
        <w:rPr>
          <w:noProof/>
        </w:rPr>
      </w:r>
      <w:r>
        <w:rPr>
          <w:noProof/>
        </w:rPr>
        <w:fldChar w:fldCharType="separate"/>
      </w:r>
      <w:r>
        <w:rPr>
          <w:noProof/>
        </w:rPr>
        <w:t>42</w:t>
      </w:r>
      <w:r>
        <w:rPr>
          <w:noProof/>
        </w:rPr>
        <w:fldChar w:fldCharType="end"/>
      </w:r>
    </w:p>
    <w:p w14:paraId="60034819" w14:textId="105A7B39" w:rsidR="00C062E2" w:rsidRDefault="00C062E2">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DE6688">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_Toc193671412 \h </w:instrText>
      </w:r>
      <w:r>
        <w:rPr>
          <w:noProof/>
        </w:rPr>
      </w:r>
      <w:r>
        <w:rPr>
          <w:noProof/>
        </w:rPr>
        <w:fldChar w:fldCharType="separate"/>
      </w:r>
      <w:r>
        <w:rPr>
          <w:noProof/>
        </w:rPr>
        <w:t>43</w:t>
      </w:r>
      <w:r>
        <w:rPr>
          <w:noProof/>
        </w:rPr>
        <w:fldChar w:fldCharType="end"/>
      </w:r>
    </w:p>
    <w:p w14:paraId="78F1D0CD" w14:textId="7D01239F" w:rsidR="00C062E2" w:rsidRDefault="00C062E2">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DE6688">
        <w:rPr>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sidRPr="00DE6688">
        <w:rPr>
          <w:noProof/>
          <w:lang w:val="en-US" w:eastAsia="zh-CN"/>
        </w:rPr>
        <w:t>Call control result notification</w:t>
      </w:r>
      <w:r>
        <w:rPr>
          <w:noProof/>
        </w:rPr>
        <w:tab/>
      </w:r>
      <w:r>
        <w:rPr>
          <w:noProof/>
        </w:rPr>
        <w:fldChar w:fldCharType="begin"/>
      </w:r>
      <w:r>
        <w:rPr>
          <w:noProof/>
        </w:rPr>
        <w:instrText xml:space="preserve"> PAGEREF _Toc193671413 \h </w:instrText>
      </w:r>
      <w:r>
        <w:rPr>
          <w:noProof/>
        </w:rPr>
      </w:r>
      <w:r>
        <w:rPr>
          <w:noProof/>
        </w:rPr>
        <w:fldChar w:fldCharType="separate"/>
      </w:r>
      <w:r>
        <w:rPr>
          <w:noProof/>
        </w:rPr>
        <w:t>43</w:t>
      </w:r>
      <w:r>
        <w:rPr>
          <w:noProof/>
        </w:rPr>
        <w:fldChar w:fldCharType="end"/>
      </w:r>
    </w:p>
    <w:p w14:paraId="6FE453FD" w14:textId="32BE2FBA" w:rsidR="00C062E2" w:rsidRDefault="00C062E2">
      <w:pPr>
        <w:pStyle w:val="TOC1"/>
        <w:rPr>
          <w:rFonts w:asciiTheme="minorHAnsi" w:eastAsiaTheme="minorEastAsia" w:hAnsiTheme="minorHAnsi" w:cstheme="minorBidi"/>
          <w:noProof/>
          <w:kern w:val="2"/>
          <w:sz w:val="24"/>
          <w:szCs w:val="24"/>
          <w:lang w:eastAsia="en-GB"/>
          <w14:ligatures w14:val="standardContextual"/>
        </w:rPr>
      </w:pPr>
      <w:r w:rsidRPr="00DE6688">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_Toc193671414 \h </w:instrText>
      </w:r>
      <w:r>
        <w:rPr>
          <w:noProof/>
        </w:rPr>
      </w:r>
      <w:r>
        <w:rPr>
          <w:noProof/>
        </w:rPr>
        <w:fldChar w:fldCharType="separate"/>
      </w:r>
      <w:r>
        <w:rPr>
          <w:noProof/>
        </w:rPr>
        <w:t>43</w:t>
      </w:r>
      <w:r>
        <w:rPr>
          <w:noProof/>
        </w:rPr>
        <w:fldChar w:fldCharType="end"/>
      </w:r>
    </w:p>
    <w:p w14:paraId="2576F325" w14:textId="49EA4829"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9</w:t>
      </w:r>
      <w:r w:rsidRPr="00DE6688">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lang w:eastAsia="zh-CN"/>
        </w:rPr>
        <w:t>General</w:t>
      </w:r>
      <w:r>
        <w:rPr>
          <w:noProof/>
        </w:rPr>
        <w:tab/>
      </w:r>
      <w:r>
        <w:rPr>
          <w:noProof/>
        </w:rPr>
        <w:fldChar w:fldCharType="begin"/>
      </w:r>
      <w:r>
        <w:rPr>
          <w:noProof/>
        </w:rPr>
        <w:instrText xml:space="preserve"> PAGEREF _Toc193671415 \h </w:instrText>
      </w:r>
      <w:r>
        <w:rPr>
          <w:noProof/>
        </w:rPr>
      </w:r>
      <w:r>
        <w:rPr>
          <w:noProof/>
        </w:rPr>
        <w:fldChar w:fldCharType="separate"/>
      </w:r>
      <w:r>
        <w:rPr>
          <w:noProof/>
        </w:rPr>
        <w:t>43</w:t>
      </w:r>
      <w:r>
        <w:rPr>
          <w:noProof/>
        </w:rPr>
        <w:fldChar w:fldCharType="end"/>
      </w:r>
    </w:p>
    <w:p w14:paraId="5F5A8B03" w14:textId="3D873CA8" w:rsidR="00C062E2" w:rsidRDefault="00C062E2">
      <w:pPr>
        <w:pStyle w:val="TOC2"/>
        <w:rPr>
          <w:rFonts w:asciiTheme="minorHAnsi" w:eastAsiaTheme="minorEastAsia" w:hAnsiTheme="minorHAnsi" w:cstheme="minorBidi"/>
          <w:noProof/>
          <w:kern w:val="2"/>
          <w:sz w:val="24"/>
          <w:szCs w:val="24"/>
          <w:lang w:eastAsia="en-GB"/>
          <w14:ligatures w14:val="standardContextual"/>
        </w:rPr>
      </w:pPr>
      <w:r w:rsidRPr="00DE6688">
        <w:rPr>
          <w:noProof/>
          <w:lang w:val="en-US" w:eastAsia="zh-CN"/>
        </w:rPr>
        <w:t>9</w:t>
      </w:r>
      <w:r w:rsidRPr="00DE6688">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DE6688">
        <w:rPr>
          <w:rFonts w:eastAsia="SimSun"/>
          <w:noProof/>
          <w:lang w:val="en-US" w:eastAsia="zh-CN"/>
        </w:rPr>
        <w:t xml:space="preserve">MMTel Enabler server </w:t>
      </w:r>
      <w:r w:rsidRPr="00DE6688">
        <w:rPr>
          <w:rFonts w:eastAsia="SimSun"/>
          <w:noProof/>
          <w:lang w:eastAsia="zh-CN"/>
        </w:rPr>
        <w:t xml:space="preserve">deployed </w:t>
      </w:r>
      <w:r w:rsidRPr="00DE6688">
        <w:rPr>
          <w:rFonts w:eastAsia="SimSun"/>
          <w:noProof/>
          <w:lang w:val="en-US" w:eastAsia="zh-CN"/>
        </w:rPr>
        <w:t xml:space="preserve">in </w:t>
      </w:r>
      <w:r w:rsidRPr="00DE6688">
        <w:rPr>
          <w:noProof/>
          <w:lang w:val="en-US"/>
        </w:rPr>
        <w:t>PLMN operator domain</w:t>
      </w:r>
      <w:r>
        <w:rPr>
          <w:noProof/>
        </w:rPr>
        <w:tab/>
      </w:r>
      <w:r>
        <w:rPr>
          <w:noProof/>
        </w:rPr>
        <w:fldChar w:fldCharType="begin"/>
      </w:r>
      <w:r>
        <w:rPr>
          <w:noProof/>
        </w:rPr>
        <w:instrText xml:space="preserve"> PAGEREF _Toc193671416 \h </w:instrText>
      </w:r>
      <w:r>
        <w:rPr>
          <w:noProof/>
        </w:rPr>
      </w:r>
      <w:r>
        <w:rPr>
          <w:noProof/>
        </w:rPr>
        <w:fldChar w:fldCharType="separate"/>
      </w:r>
      <w:r>
        <w:rPr>
          <w:noProof/>
        </w:rPr>
        <w:t>43</w:t>
      </w:r>
      <w:r>
        <w:rPr>
          <w:noProof/>
        </w:rPr>
        <w:fldChar w:fldCharType="end"/>
      </w:r>
    </w:p>
    <w:p w14:paraId="2F93D140" w14:textId="212806C7" w:rsidR="00C062E2" w:rsidRDefault="00C062E2">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_Toc193671417 \h </w:instrText>
      </w:r>
      <w:r>
        <w:rPr>
          <w:noProof/>
        </w:rPr>
      </w:r>
      <w:r>
        <w:rPr>
          <w:noProof/>
        </w:rPr>
        <w:fldChar w:fldCharType="separate"/>
      </w:r>
      <w:r>
        <w:rPr>
          <w:noProof/>
        </w:rPr>
        <w:t>45</w:t>
      </w:r>
      <w:r>
        <w:rPr>
          <w:noProof/>
        </w:rPr>
        <w:fldChar w:fldCharType="end"/>
      </w:r>
    </w:p>
    <w:p w14:paraId="0CD071CF" w14:textId="54CF51F3"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193671292"/>
      <w:bookmarkEnd w:id="18"/>
      <w:r>
        <w:lastRenderedPageBreak/>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 xml:space="preserve">Version </w:t>
      </w:r>
      <w:proofErr w:type="spellStart"/>
      <w:r>
        <w:t>x.y.z</w:t>
      </w:r>
      <w:proofErr w:type="spellEnd"/>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r>
        <w:t>y</w:t>
      </w:r>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indicates that something is certain or expected to happen as a result of action taken by an agency the behaviour of which is outside the scope of the present document</w:t>
      </w:r>
    </w:p>
    <w:p w14:paraId="745D9614" w14:textId="77777777" w:rsidR="0018526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53615F" w14:textId="77777777" w:rsidR="0018526B" w:rsidRDefault="00000000">
      <w:pPr>
        <w:pStyle w:val="EX"/>
      </w:pPr>
      <w:r>
        <w:rPr>
          <w:b/>
        </w:rPr>
        <w:t>might</w:t>
      </w:r>
      <w:r>
        <w:tab/>
        <w:t>indicates a likelihood that something will happen as a result of action taken by some agency the behaviour of which is outside the scope of the present document</w:t>
      </w:r>
    </w:p>
    <w:p w14:paraId="2ACB46C4" w14:textId="77777777" w:rsidR="0018526B" w:rsidRDefault="00000000">
      <w:pPr>
        <w:pStyle w:val="EX"/>
      </w:pPr>
      <w:r>
        <w:rPr>
          <w:b/>
        </w:rPr>
        <w:t>might not</w:t>
      </w:r>
      <w:r>
        <w:tab/>
        <w:t>indicates a likelihood that something will not happen as a result of action taken by some agency the behaviour of which is outside the scope of the present document</w:t>
      </w:r>
    </w:p>
    <w:p w14:paraId="53668B18" w14:textId="77777777" w:rsidR="0018526B" w:rsidRDefault="00000000">
      <w:r>
        <w:lastRenderedPageBreak/>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"is"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193671293"/>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193671294"/>
      <w:bookmarkEnd w:id="39"/>
      <w:r>
        <w:lastRenderedPageBreak/>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193671295"/>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&lt;#&gt;[ ([up to and including]{</w:t>
      </w:r>
      <w:proofErr w:type="spellStart"/>
      <w:r>
        <w:t>yyyy</w:t>
      </w:r>
      <w:proofErr w:type="spellEnd"/>
      <w:r>
        <w:t>[-mm]|V&lt;a[.b[.c]]&gt;}[onwards])]: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193671296"/>
      <w:bookmarkEnd w:id="59"/>
      <w:r>
        <w:lastRenderedPageBreak/>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193671297"/>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77777777" w:rsidR="0018526B" w:rsidRDefault="00000000">
      <w:r>
        <w:rPr>
          <w:rFonts w:hint="eastAsia"/>
          <w:b/>
        </w:rPr>
        <w:t>R</w:t>
      </w:r>
      <w:r>
        <w:rPr>
          <w:b/>
        </w:rPr>
        <w:t xml:space="preserve">oot application: </w:t>
      </w:r>
      <w:r>
        <w:t xml:space="preserve">A root page of </w:t>
      </w:r>
      <w:proofErr w:type="spellStart"/>
      <w:r>
        <w:rPr>
          <w:rFonts w:hint="eastAsia"/>
        </w:rPr>
        <w:t>of</w:t>
      </w:r>
      <w:proofErr w:type="spellEnd"/>
      <w:r>
        <w:rPr>
          <w:rFonts w:hint="eastAsia"/>
        </w:rPr>
        <w:t xml:space="preserve"> 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193671298"/>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193671299"/>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086A3B01" w14:textId="77777777" w:rsidR="0018526B" w:rsidRDefault="00000000">
      <w:pPr>
        <w:pStyle w:val="EW"/>
      </w:pPr>
      <w:r>
        <w:t>DCMTSI</w:t>
      </w:r>
      <w:r>
        <w:tab/>
        <w:t>Data Channel Multimedia Telephony Service for IMS</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193671300"/>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rPr>
          <w:lang w:val="en-US" w:eastAsia="zh-CN"/>
        </w:rPr>
      </w:pPr>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proofErr w:type="spellStart"/>
      <w:r>
        <w:t>erson</w:t>
      </w:r>
      <w:proofErr w:type="spellEnd"/>
      <w:r>
        <w:t xml:space="preserve">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193671301"/>
      <w:r>
        <w:rPr>
          <w:rFonts w:eastAsia="SimSun" w:hint="eastAsia"/>
          <w:lang w:val="en-US" w:eastAsia="zh-CN"/>
        </w:rPr>
        <w:lastRenderedPageBreak/>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193671302"/>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193671303"/>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193671304"/>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193671305"/>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p>
    <w:p w14:paraId="72562CC4"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deleted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193671306"/>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193671307"/>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193671308"/>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proofErr w:type="spellStart"/>
      <w:r>
        <w:t>erson</w:t>
      </w:r>
      <w:proofErr w:type="spellEnd"/>
      <w:r>
        <w:t xml:space="preserve">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193671309"/>
      <w:r>
        <w:rPr>
          <w:rFonts w:eastAsia="SimSun" w:hint="eastAsia"/>
          <w:lang w:val="en-US" w:eastAsia="zh-CN"/>
        </w:rPr>
        <w:t>6</w:t>
      </w:r>
      <w:r>
        <w:rPr>
          <w:rFonts w:eastAsia="SimSun" w:hint="eastAsia"/>
          <w:lang w:val="en-US" w:eastAsia="zh-CN"/>
        </w:rPr>
        <w:tab/>
      </w:r>
      <w:proofErr w:type="spellStart"/>
      <w:r>
        <w:rPr>
          <w:lang w:val="en-IN"/>
        </w:rPr>
        <w:t>Architectur</w:t>
      </w:r>
      <w:proofErr w:type="spellEnd"/>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193671310"/>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2588"/>
      <w:bookmarkStart w:id="197" w:name="_Toc14859"/>
      <w:bookmarkStart w:id="198" w:name="_Toc25793"/>
      <w:bookmarkStart w:id="199" w:name="_Toc183998904"/>
      <w:bookmarkStart w:id="200" w:name="_Toc193671311"/>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193671312"/>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77777777" w:rsidR="0018526B" w:rsidRDefault="00000000">
      <w:pPr>
        <w:pStyle w:val="TH"/>
        <w:rPr>
          <w:lang w:val="en-US" w:eastAsia="zh-CN"/>
        </w:rPr>
      </w:pPr>
      <w:r>
        <w:rPr>
          <w:lang w:val="en-US" w:eastAsia="zh-CN"/>
        </w:rPr>
        <w:object w:dxaOrig="9635" w:dyaOrig="7167" w14:anchorId="3B1A0A8C">
          <v:shape id="_x0000_i1027" type="#_x0000_t75" style="width:481.55pt;height:358.15pt" o:ole="">
            <v:imagedata r:id="rId13" o:title=""/>
            <o:lock v:ext="edit" aspectratio="f"/>
          </v:shape>
          <o:OLEObject Type="Embed" ProgID="Visio.Drawing.11" ShapeID="_x0000_i1027" DrawAspect="Content" ObjectID="_1804284292"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proofErr w:type="spellStart"/>
      <w:r>
        <w:t>lient</w:t>
      </w:r>
      <w:proofErr w:type="spellEnd"/>
      <w:r>
        <w:t xml:space="preserve"> and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proofErr w:type="spellStart"/>
      <w:r>
        <w:t>lient</w:t>
      </w:r>
      <w:proofErr w:type="spellEnd"/>
      <w:r>
        <w:t xml:space="preserve"> 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w:t>
      </w:r>
      <w:proofErr w:type="spellStart"/>
      <w:r>
        <w:rPr>
          <w:rFonts w:hint="eastAsia"/>
          <w:lang w:val="en-US" w:eastAsia="zh-CN"/>
        </w:rPr>
        <w:t>dialler</w:t>
      </w:r>
      <w:proofErr w:type="spellEnd"/>
      <w:r>
        <w:rPr>
          <w:rFonts w:hint="eastAsia"/>
          <w:lang w:val="en-US" w:eastAsia="zh-CN"/>
        </w:rPr>
        <w:t xml:space="preserve">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w:t>
      </w:r>
      <w:proofErr w:type="spellStart"/>
      <w:r w:rsidRPr="0026620B">
        <w:rPr>
          <w:rFonts w:eastAsia="SimSun"/>
          <w:lang w:eastAsia="zh-CN"/>
        </w:rPr>
        <w:t>behavior</w:t>
      </w:r>
      <w:proofErr w:type="spellEnd"/>
      <w:r w:rsidRPr="0026620B">
        <w:rPr>
          <w:rFonts w:eastAsia="SimSun"/>
          <w:lang w:eastAsia="zh-CN"/>
        </w:rPr>
        <w:t xml:space="preserve">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service related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0A2A6BF6" w14:textId="77777777" w:rsidR="0018526B" w:rsidRPr="0026620B" w:rsidRDefault="00000000">
      <w:pPr>
        <w:rPr>
          <w:rFonts w:eastAsia="SimSun"/>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193671313"/>
      <w:r>
        <w:rPr>
          <w:rFonts w:hint="eastAsia"/>
          <w:lang w:val="en-US" w:eastAsia="zh-CN"/>
        </w:rPr>
        <w:lastRenderedPageBreak/>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7777777" w:rsidR="0018526B" w:rsidRDefault="00000000">
      <w:pPr>
        <w:pStyle w:val="NO"/>
        <w:rPr>
          <w:lang w:val="en-US" w:eastAsia="zh-CN"/>
        </w:rPr>
      </w:pPr>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8" type="#_x0000_t75" style="width:270.25pt;height:303.45pt" o:ole="">
            <v:imagedata r:id="rId15" o:title=""/>
            <o:lock v:ext="edit" aspectratio="f"/>
          </v:shape>
          <o:OLEObject Type="Embed" ProgID="Visio.Drawing.11" ShapeID="_x0000_i1028" DrawAspect="Content" ObjectID="_1804284293"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t>implementation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193671314"/>
      <w:r>
        <w:rPr>
          <w:rFonts w:hint="eastAsia"/>
          <w:lang w:val="en-US" w:eastAsia="zh-CN"/>
        </w:rPr>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193671315"/>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193671316"/>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lastRenderedPageBreak/>
        <w:t>The MMTel Enabler Server supports:</w:t>
      </w:r>
    </w:p>
    <w:p w14:paraId="1E4670AB"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7777777" w:rsidR="0018526B" w:rsidRDefault="00000000">
      <w:pPr>
        <w:pStyle w:val="B1"/>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7EC191DA" w14:textId="77777777" w:rsidR="0018526B" w:rsidRDefault="00000000">
      <w:pPr>
        <w:pStyle w:val="B1"/>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 xml:space="preserve">Application Server and Controlling Application Server instead of exposes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63056549" w14:textId="77777777" w:rsidR="0018526B" w:rsidRDefault="00000000">
      <w:pPr>
        <w:pStyle w:val="B2"/>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610B7C8E" w14:textId="77777777" w:rsidR="0018526B" w:rsidRDefault="00000000">
      <w:pPr>
        <w:pStyle w:val="B2"/>
        <w:rPr>
          <w:lang w:val="en-US" w:eastAsia="zh-CN"/>
        </w:rPr>
      </w:pPr>
      <w:r>
        <w:rPr>
          <w:rFonts w:hint="eastAsia"/>
          <w:lang w:val="en-US" w:eastAsia="zh-CN"/>
        </w:rPr>
        <w:t>b)</w:t>
      </w:r>
      <w:r>
        <w:rPr>
          <w:rFonts w:hint="eastAsia"/>
          <w:lang w:val="en-US" w:eastAsia="zh-CN"/>
        </w:rPr>
        <w:tab/>
        <w:t>the APIs provided by DCSF via DC4 reference point; and</w:t>
      </w:r>
    </w:p>
    <w:p w14:paraId="10B64807" w14:textId="77777777" w:rsidR="0018526B" w:rsidRDefault="00000000">
      <w:pPr>
        <w:pStyle w:val="B2"/>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3BF5F25C" w14:textId="77777777" w:rsidR="0018526B" w:rsidRDefault="00000000">
      <w:pPr>
        <w:pStyle w:val="NO"/>
        <w:rPr>
          <w:lang w:val="en-US" w:eastAsia="zh-CN"/>
        </w:rPr>
      </w:pPr>
      <w:r>
        <w:rPr>
          <w:rFonts w:hint="eastAsia"/>
          <w:lang w:val="en-US" w:eastAsia="zh-CN"/>
        </w:rPr>
        <w:t>NOTE: in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777777" w:rsidR="0018526B"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w:t>
      </w:r>
      <w:proofErr w:type="spellStart"/>
      <w:r>
        <w:rPr>
          <w:rFonts w:eastAsia="SimSun" w:hint="eastAsia"/>
          <w:lang w:val="en-US" w:eastAsia="zh-CN"/>
        </w:rPr>
        <w:t>mmtel</w:t>
      </w:r>
      <w:proofErr w:type="spellEnd"/>
      <w:r>
        <w:rPr>
          <w:rFonts w:eastAsia="SimSun" w:hint="eastAsia"/>
          <w:lang w:val="en-US" w:eastAsia="zh-CN"/>
        </w:rPr>
        <w:t xml:space="preserve">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proofErr w:type="spellStart"/>
      <w:r>
        <w:t>updat</w:t>
      </w:r>
      <w:proofErr w:type="spellEnd"/>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proofErr w:type="spellStart"/>
      <w:r>
        <w:t>stor</w:t>
      </w:r>
      <w:proofErr w:type="spellEnd"/>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77777777" w:rsidR="0018526B" w:rsidRDefault="00000000">
      <w:pPr>
        <w:pStyle w:val="B1"/>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 xml:space="preserve">establishes a Bootstrap </w:t>
      </w:r>
      <w:r>
        <w:rPr>
          <w:lang w:val="en-US"/>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xml:space="preserve">, e.g. to merge same control commands, to reject call control requests from certain Application Server with low priority when conflict happens or to decide the call control request execution sequence, </w:t>
      </w:r>
      <w:proofErr w:type="spellStart"/>
      <w:r>
        <w:rPr>
          <w:rFonts w:eastAsia="SimSun"/>
          <w:lang w:val="en-US" w:eastAsia="zh-CN"/>
        </w:rPr>
        <w:t>etc</w:t>
      </w:r>
      <w:proofErr w:type="spellEnd"/>
      <w:r>
        <w:rPr>
          <w:rFonts w:eastAsia="SimSun" w:hint="eastAsia"/>
          <w:lang w:val="en-US" w:eastAsia="zh-CN"/>
        </w:rPr>
        <w:t>; and</w:t>
      </w:r>
    </w:p>
    <w:p w14:paraId="52AD3AC3" w14:textId="77777777" w:rsidR="0018526B" w:rsidRDefault="00000000">
      <w:pPr>
        <w:pStyle w:val="B1"/>
        <w:rPr>
          <w:lang w:val="en-US" w:eastAsia="zh-CN"/>
        </w:rPr>
      </w:pPr>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193671317"/>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FD56C02" w14:textId="77777777" w:rsidR="0018526B" w:rsidRDefault="00000000">
      <w:pPr>
        <w:rPr>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p>
    <w:p w14:paraId="499D578D" w14:textId="77777777" w:rsidR="0018526B" w:rsidRDefault="00000000">
      <w:pPr>
        <w:rPr>
          <w:rFonts w:eastAsia="SimSun"/>
          <w:lang w:val="en-US" w:eastAsia="zh-CN"/>
        </w:rPr>
      </w:pPr>
      <w:r>
        <w:rPr>
          <w:rFonts w:eastAsia="SimSun" w:hint="eastAsia"/>
          <w:lang w:val="en-US" w:eastAsia="zh-CN"/>
        </w:rPr>
        <w:t>The MMTel Enabler Client interact with DCMTSI Client in the same UE to control the downloading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2F9FA1A4"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1:</w:t>
      </w:r>
      <w:r>
        <w:rPr>
          <w:rFonts w:hint="eastAsia"/>
          <w:lang w:val="en-US" w:eastAsia="zh-CN"/>
        </w:rPr>
        <w:tab/>
        <w:t xml:space="preserve">the DCMTSI client is responsible for creating bootstrap channel and actually downloading the data channel applications. </w:t>
      </w:r>
    </w:p>
    <w:p w14:paraId="60EC2FCB" w14:textId="2737D9A1"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Pr>
          <w:rFonts w:eastAsia="SimSun" w:hint="eastAsia"/>
          <w:lang w:val="en-US" w:eastAsia="zh-CN"/>
        </w:rPr>
        <w:t xml:space="preserve">.is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193671318"/>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193671319"/>
      <w:r>
        <w:rPr>
          <w:rFonts w:hint="eastAsia"/>
          <w:lang w:val="en-US" w:eastAsia="zh-CN"/>
        </w:rPr>
        <w:lastRenderedPageBreak/>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77777777"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MMTel service provider, </w:t>
      </w:r>
      <w:proofErr w:type="spellStart"/>
      <w:r>
        <w:rPr>
          <w:rFonts w:hint="eastAsia"/>
          <w:lang w:val="en-US" w:eastAsia="zh-CN"/>
        </w:rPr>
        <w:t>i.,e</w:t>
      </w:r>
      <w:proofErr w:type="spellEnd"/>
      <w:r>
        <w:rPr>
          <w:rFonts w:hint="eastAsia"/>
          <w:lang w:val="en-US" w:eastAsia="zh-CN"/>
        </w:rPr>
        <w:t xml:space="preserv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proofErr w:type="spellStart"/>
      <w:r>
        <w:t>erve</w:t>
      </w:r>
      <w:proofErr w:type="spellEnd"/>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interacts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193671320"/>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193671321"/>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proofErr w:type="spellStart"/>
      <w:r>
        <w:t>ervice</w:t>
      </w:r>
      <w:proofErr w:type="spellEnd"/>
      <w:r>
        <w:t xml:space="preserve"> are supported:</w:t>
      </w:r>
    </w:p>
    <w:p w14:paraId="487AA98B" w14:textId="7777777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193671322"/>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10FD1D69" w14:textId="77777777"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595E0030" w14:textId="77777777" w:rsidR="0018526B" w:rsidRDefault="00000000">
      <w:pPr>
        <w:pStyle w:val="Heading2"/>
        <w:rPr>
          <w:lang w:val="en-US" w:eastAsia="zh-CN"/>
        </w:rPr>
      </w:pPr>
      <w:bookmarkStart w:id="313" w:name="_Toc183998914"/>
      <w:bookmarkStart w:id="314" w:name="_Toc508"/>
      <w:bookmarkStart w:id="315" w:name="_Toc32714"/>
      <w:bookmarkStart w:id="316" w:name="_Toc5639"/>
      <w:bookmarkStart w:id="317" w:name="_Toc199"/>
      <w:bookmarkStart w:id="318" w:name="_Toc30494"/>
      <w:bookmarkStart w:id="319" w:name="_Toc168957995"/>
      <w:bookmarkStart w:id="320" w:name="_Toc20562"/>
      <w:bookmarkStart w:id="321" w:name="_Toc2692"/>
      <w:bookmarkStart w:id="322" w:name="_Toc1127"/>
      <w:bookmarkStart w:id="323" w:name="_Toc10028"/>
      <w:bookmarkStart w:id="324" w:name="_Toc193671323"/>
      <w:r>
        <w:rPr>
          <w:rFonts w:hint="eastAsia"/>
          <w:lang w:val="en-US" w:eastAsia="zh-CN"/>
        </w:rPr>
        <w:t>6</w:t>
      </w:r>
      <w:r>
        <w:t>.</w:t>
      </w:r>
      <w:r>
        <w:rPr>
          <w:rFonts w:hint="eastAsia"/>
          <w:lang w:val="en-US" w:eastAsia="zh-CN"/>
        </w:rPr>
        <w:t>4</w:t>
      </w:r>
      <w:r>
        <w:tab/>
      </w:r>
      <w:r>
        <w:rPr>
          <w:lang w:val="en-US"/>
        </w:rPr>
        <w:t>Reference points</w:t>
      </w:r>
      <w:bookmarkEnd w:id="313"/>
      <w:bookmarkEnd w:id="314"/>
      <w:bookmarkEnd w:id="315"/>
      <w:bookmarkEnd w:id="316"/>
      <w:bookmarkEnd w:id="317"/>
      <w:bookmarkEnd w:id="318"/>
      <w:bookmarkEnd w:id="319"/>
      <w:bookmarkEnd w:id="320"/>
      <w:bookmarkEnd w:id="321"/>
      <w:bookmarkEnd w:id="322"/>
      <w:bookmarkEnd w:id="323"/>
      <w:bookmarkEnd w:id="324"/>
    </w:p>
    <w:p w14:paraId="063A1060" w14:textId="77777777" w:rsidR="0018526B" w:rsidRDefault="00000000">
      <w:pPr>
        <w:pStyle w:val="Heading3"/>
      </w:pPr>
      <w:bookmarkStart w:id="325" w:name="_Toc183998915"/>
      <w:bookmarkStart w:id="326" w:name="_Toc7233"/>
      <w:bookmarkStart w:id="327" w:name="_Toc1238"/>
      <w:bookmarkStart w:id="328" w:name="_Toc17886"/>
      <w:bookmarkStart w:id="329" w:name="_Toc15909"/>
      <w:bookmarkStart w:id="330" w:name="_Toc6337"/>
      <w:bookmarkStart w:id="331" w:name="_Toc122605791"/>
      <w:bookmarkStart w:id="332" w:name="_Toc25511"/>
      <w:bookmarkStart w:id="333" w:name="_Toc8336"/>
      <w:bookmarkStart w:id="334" w:name="_Toc168957996"/>
      <w:bookmarkStart w:id="335" w:name="_Toc2011"/>
      <w:bookmarkStart w:id="336" w:name="_Toc28569"/>
      <w:bookmarkStart w:id="337" w:name="_Toc193671324"/>
      <w:r>
        <w:rPr>
          <w:rFonts w:hint="eastAsia"/>
          <w:lang w:val="en-US" w:eastAsia="zh-CN"/>
        </w:rPr>
        <w:t>6</w:t>
      </w:r>
      <w:r>
        <w:t>.</w:t>
      </w:r>
      <w:r>
        <w:rPr>
          <w:rFonts w:hint="eastAsia"/>
          <w:lang w:val="en-US" w:eastAsia="zh-CN"/>
        </w:rPr>
        <w:t>4.1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8" w:name="_Toc29843"/>
      <w:bookmarkStart w:id="339" w:name="_Toc183998916"/>
      <w:bookmarkStart w:id="340" w:name="_Toc168957997"/>
      <w:bookmarkStart w:id="341" w:name="_Toc15735"/>
      <w:bookmarkStart w:id="342" w:name="_Toc31464"/>
      <w:bookmarkStart w:id="343" w:name="_Toc16610"/>
      <w:bookmarkStart w:id="344" w:name="_Toc15130"/>
      <w:bookmarkStart w:id="345" w:name="_Toc16284"/>
      <w:bookmarkStart w:id="346" w:name="_Toc26017"/>
      <w:bookmarkStart w:id="347" w:name="_Toc4681"/>
      <w:bookmarkStart w:id="348" w:name="_Toc4033"/>
      <w:bookmarkStart w:id="349" w:name="_Toc122605792"/>
      <w:bookmarkStart w:id="350" w:name="_Toc193671325"/>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and</w:t>
      </w:r>
    </w:p>
    <w:p w14:paraId="155A2CE3" w14:textId="77777777" w:rsidR="0018526B"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p>
    <w:p w14:paraId="3F78C95F" w14:textId="77777777" w:rsidR="0018526B" w:rsidRDefault="00000000">
      <w:pPr>
        <w:pStyle w:val="Heading3"/>
        <w:rPr>
          <w:lang w:val="en-US" w:eastAsia="zh-CN"/>
        </w:rPr>
      </w:pPr>
      <w:bookmarkStart w:id="351" w:name="_Toc183998917"/>
      <w:bookmarkStart w:id="352" w:name="_Toc16100"/>
      <w:bookmarkStart w:id="353" w:name="_Toc2033"/>
      <w:bookmarkStart w:id="354" w:name="_Toc7812"/>
      <w:bookmarkStart w:id="355" w:name="_Toc2239"/>
      <w:bookmarkStart w:id="356" w:name="_Toc2401"/>
      <w:bookmarkStart w:id="357" w:name="_Toc168957998"/>
      <w:bookmarkStart w:id="358" w:name="_Toc20530"/>
      <w:bookmarkStart w:id="359" w:name="_Toc16631"/>
      <w:bookmarkStart w:id="360" w:name="_Toc30414"/>
      <w:bookmarkStart w:id="361" w:name="_Toc16782"/>
      <w:bookmarkStart w:id="362" w:name="_Toc193671326"/>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1"/>
      <w:bookmarkEnd w:id="352"/>
      <w:bookmarkEnd w:id="353"/>
      <w:bookmarkEnd w:id="354"/>
      <w:bookmarkEnd w:id="355"/>
      <w:bookmarkEnd w:id="356"/>
      <w:bookmarkEnd w:id="357"/>
      <w:bookmarkEnd w:id="358"/>
      <w:bookmarkEnd w:id="359"/>
      <w:bookmarkEnd w:id="360"/>
      <w:bookmarkEnd w:id="361"/>
      <w:bookmarkEnd w:id="362"/>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3" w:name="_Toc183998918"/>
      <w:bookmarkStart w:id="364" w:name="_Toc30540"/>
      <w:bookmarkStart w:id="365" w:name="_Toc10334"/>
      <w:bookmarkStart w:id="366" w:name="_Toc23983"/>
      <w:bookmarkStart w:id="367" w:name="_Toc10670"/>
      <w:bookmarkStart w:id="368" w:name="_Toc20124"/>
      <w:bookmarkStart w:id="369" w:name="_Toc12728"/>
      <w:bookmarkStart w:id="370" w:name="_Toc11628"/>
      <w:bookmarkStart w:id="371" w:name="_Toc7424"/>
      <w:bookmarkStart w:id="372" w:name="_Toc168957999"/>
      <w:bookmarkStart w:id="373" w:name="_Toc14144"/>
      <w:bookmarkStart w:id="374" w:name="_Toc193671327"/>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3"/>
      <w:bookmarkEnd w:id="364"/>
      <w:bookmarkEnd w:id="365"/>
      <w:bookmarkEnd w:id="366"/>
      <w:bookmarkEnd w:id="367"/>
      <w:bookmarkEnd w:id="368"/>
      <w:bookmarkEnd w:id="369"/>
      <w:bookmarkEnd w:id="370"/>
      <w:bookmarkEnd w:id="371"/>
      <w:bookmarkEnd w:id="372"/>
      <w:bookmarkEnd w:id="373"/>
      <w:bookmarkEnd w:id="374"/>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rPr>
          <w:lang w:val="en-US" w:eastAsia="zh-CN"/>
        </w:rPr>
      </w:pPr>
      <w:r>
        <w:rPr>
          <w:rFonts w:hint="eastAsia"/>
          <w:lang w:val="en-US" w:eastAsia="zh-CN"/>
        </w:rPr>
        <w:lastRenderedPageBreak/>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77777777" w:rsidR="0018526B" w:rsidRDefault="00000000">
      <w:pPr>
        <w:pStyle w:val="Heading3"/>
        <w:rPr>
          <w:lang w:val="en-US" w:eastAsia="zh-CN"/>
        </w:rPr>
      </w:pPr>
      <w:bookmarkStart w:id="375" w:name="_Toc26874"/>
      <w:bookmarkStart w:id="376" w:name="_Toc183998919"/>
      <w:bookmarkStart w:id="377" w:name="_Toc7214"/>
      <w:bookmarkStart w:id="378" w:name="_Toc11178"/>
      <w:bookmarkStart w:id="379" w:name="_Toc9084"/>
      <w:bookmarkStart w:id="380" w:name="_Toc32665"/>
      <w:bookmarkStart w:id="381" w:name="_Toc193671328"/>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bookmarkEnd w:id="375"/>
      <w:bookmarkEnd w:id="376"/>
      <w:bookmarkEnd w:id="377"/>
      <w:bookmarkEnd w:id="378"/>
      <w:bookmarkEnd w:id="379"/>
      <w:bookmarkEnd w:id="380"/>
      <w:bookmarkEnd w:id="381"/>
    </w:p>
    <w:p w14:paraId="56F3DF89" w14:textId="0E17B761" w:rsidR="0018526B" w:rsidRDefault="00000000" w:rsidP="0026620B">
      <w:pPr>
        <w:rPr>
          <w:rFonts w:eastAsia="SimSun"/>
          <w:lang w:val="en-US" w:eastAsia="zh-CN"/>
        </w:rPr>
      </w:pPr>
      <w:r>
        <w:rPr>
          <w:rFonts w:hint="eastAsia"/>
          <w:lang w:val="en-US" w:eastAsia="zh-CN"/>
        </w:rPr>
        <w:t>The interaction between MMTel Enabler Client and DCMTSI Client</w:t>
      </w:r>
      <w:r>
        <w:rPr>
          <w:rFonts w:eastAsia="SimSun" w:hint="eastAsia"/>
          <w:lang w:val="en-US" w:eastAsia="zh-CN"/>
        </w:rPr>
        <w:t>.</w:t>
      </w:r>
      <w:r w:rsidR="0026620B">
        <w:rPr>
          <w:rFonts w:eastAsia="SimSun"/>
          <w:lang w:val="en-US" w:eastAsia="zh-CN"/>
        </w:rPr>
        <w:t xml:space="preserve"> </w:t>
      </w:r>
      <w:r>
        <w:rPr>
          <w:rFonts w:eastAsia="SimSun" w:hint="eastAsia"/>
          <w:lang w:val="en-US" w:eastAsia="zh-CN"/>
        </w:rPr>
        <w:t xml:space="preserve">are referred to MMTel-4 reference point. This reference point is internal interaction in the </w:t>
      </w:r>
      <w:proofErr w:type="spellStart"/>
      <w:r>
        <w:rPr>
          <w:rFonts w:eastAsia="SimSun" w:hint="eastAsia"/>
          <w:lang w:val="en-US" w:eastAsia="zh-CN"/>
        </w:rPr>
        <w:t>dialler</w:t>
      </w:r>
      <w:proofErr w:type="spellEnd"/>
      <w:r>
        <w:rPr>
          <w:rFonts w:eastAsia="SimSun" w:hint="eastAsia"/>
          <w:lang w:val="en-US" w:eastAsia="zh-CN"/>
        </w:rPr>
        <w:t xml:space="preserve">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5CA7F6E" w14:textId="77777777" w:rsidR="0018526B" w:rsidRDefault="00000000">
      <w:pPr>
        <w:pStyle w:val="Heading3"/>
        <w:rPr>
          <w:lang w:val="en-US" w:eastAsia="zh-CN"/>
        </w:rPr>
      </w:pPr>
      <w:bookmarkStart w:id="382" w:name="_Toc183998920"/>
      <w:bookmarkStart w:id="383" w:name="_Toc7467"/>
      <w:bookmarkStart w:id="384" w:name="_Toc168958000"/>
      <w:bookmarkStart w:id="385" w:name="_Toc29101"/>
      <w:bookmarkStart w:id="386" w:name="_Toc13689"/>
      <w:bookmarkStart w:id="387" w:name="_Toc16378"/>
      <w:bookmarkStart w:id="388" w:name="_Toc32691"/>
      <w:bookmarkStart w:id="389" w:name="_Toc10192"/>
      <w:bookmarkStart w:id="390" w:name="_Toc20102"/>
      <w:bookmarkStart w:id="391" w:name="_Toc17937"/>
      <w:bookmarkStart w:id="392" w:name="_Toc20088"/>
      <w:bookmarkStart w:id="393" w:name="_Toc193671329"/>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2"/>
      <w:bookmarkEnd w:id="383"/>
      <w:bookmarkEnd w:id="384"/>
      <w:bookmarkEnd w:id="385"/>
      <w:bookmarkEnd w:id="386"/>
      <w:bookmarkEnd w:id="387"/>
      <w:bookmarkEnd w:id="388"/>
      <w:bookmarkEnd w:id="389"/>
      <w:bookmarkEnd w:id="390"/>
      <w:bookmarkEnd w:id="391"/>
      <w:bookmarkEnd w:id="392"/>
      <w:bookmarkEnd w:id="393"/>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9EFA30" w14:textId="77777777" w:rsidR="0018526B" w:rsidRDefault="00000000">
      <w:pPr>
        <w:pStyle w:val="Heading3"/>
        <w:rPr>
          <w:rFonts w:eastAsia="SimSun"/>
        </w:rPr>
      </w:pPr>
      <w:bookmarkStart w:id="394" w:name="_Toc19317"/>
      <w:bookmarkStart w:id="395" w:name="_Toc183998921"/>
      <w:bookmarkStart w:id="396" w:name="_Toc44938476"/>
      <w:bookmarkStart w:id="397" w:name="_Toc22895"/>
      <w:bookmarkStart w:id="398" w:name="_Toc45185967"/>
      <w:bookmarkStart w:id="399" w:name="_Toc178083878"/>
      <w:bookmarkStart w:id="400" w:name="_Toc44937985"/>
      <w:bookmarkStart w:id="401" w:name="_Toc63081773"/>
      <w:bookmarkStart w:id="402" w:name="_Toc6583"/>
      <w:bookmarkStart w:id="403" w:name="_Toc23370"/>
      <w:bookmarkStart w:id="404" w:name="_Toc193671330"/>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4"/>
      <w:bookmarkEnd w:id="395"/>
      <w:bookmarkEnd w:id="396"/>
      <w:bookmarkEnd w:id="397"/>
      <w:bookmarkEnd w:id="398"/>
      <w:bookmarkEnd w:id="399"/>
      <w:bookmarkEnd w:id="400"/>
      <w:bookmarkEnd w:id="401"/>
      <w:bookmarkEnd w:id="402"/>
      <w:bookmarkEnd w:id="403"/>
      <w:bookmarkEnd w:id="404"/>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5" w:name="_Toc6451"/>
      <w:bookmarkStart w:id="406" w:name="_Toc2905"/>
      <w:bookmarkStart w:id="407" w:name="_Toc183998922"/>
      <w:bookmarkStart w:id="408" w:name="_Toc178083879"/>
      <w:bookmarkStart w:id="409" w:name="_Toc45185968"/>
      <w:bookmarkStart w:id="410" w:name="_Toc63081774"/>
      <w:bookmarkStart w:id="411" w:name="_Toc44937986"/>
      <w:bookmarkStart w:id="412" w:name="_Toc44938477"/>
      <w:bookmarkStart w:id="413" w:name="_Toc26629"/>
      <w:bookmarkStart w:id="414" w:name="_Toc13555"/>
      <w:bookmarkStart w:id="415" w:name="_Toc193671331"/>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5"/>
      <w:bookmarkEnd w:id="406"/>
      <w:bookmarkEnd w:id="407"/>
      <w:bookmarkEnd w:id="408"/>
      <w:bookmarkEnd w:id="409"/>
      <w:bookmarkEnd w:id="410"/>
      <w:bookmarkEnd w:id="411"/>
      <w:bookmarkEnd w:id="412"/>
      <w:bookmarkEnd w:id="413"/>
      <w:bookmarkEnd w:id="414"/>
      <w:bookmarkEnd w:id="415"/>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6" w:name="_Toc183998923"/>
      <w:bookmarkStart w:id="417" w:name="_Toc15001"/>
      <w:bookmarkStart w:id="418" w:name="_Toc44938478"/>
      <w:bookmarkStart w:id="419" w:name="_Toc5176"/>
      <w:bookmarkStart w:id="420" w:name="_Toc178083880"/>
      <w:bookmarkStart w:id="421" w:name="_Toc31759"/>
      <w:bookmarkStart w:id="422" w:name="_Toc45185969"/>
      <w:bookmarkStart w:id="423" w:name="_Toc63081775"/>
      <w:bookmarkStart w:id="424" w:name="_Toc8778"/>
      <w:bookmarkStart w:id="425" w:name="_Toc44937987"/>
      <w:bookmarkStart w:id="426" w:name="_Toc193671332"/>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6"/>
      <w:bookmarkEnd w:id="417"/>
      <w:bookmarkEnd w:id="418"/>
      <w:bookmarkEnd w:id="419"/>
      <w:bookmarkEnd w:id="420"/>
      <w:bookmarkEnd w:id="421"/>
      <w:bookmarkEnd w:id="422"/>
      <w:bookmarkEnd w:id="423"/>
      <w:bookmarkEnd w:id="424"/>
      <w:bookmarkEnd w:id="425"/>
      <w:bookmarkEnd w:id="426"/>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proofErr w:type="spellStart"/>
      <w:r>
        <w:t>ervice</w:t>
      </w:r>
      <w:proofErr w:type="spellEnd"/>
      <w:r>
        <w:t xml:space="preserv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proofErr w:type="spellStart"/>
      <w:r>
        <w:rPr>
          <w:rFonts w:hint="eastAsia"/>
        </w:rPr>
        <w:t>otification</w:t>
      </w:r>
      <w:proofErr w:type="spellEnd"/>
      <w:r>
        <w:rPr>
          <w:rFonts w:hint="eastAsia"/>
        </w:rPr>
        <w:t xml:space="preserve"> management</w:t>
      </w:r>
      <w:r>
        <w:t xml:space="preserve"> as specified in 3GPP TS 23.434 [</w:t>
      </w:r>
      <w:r>
        <w:rPr>
          <w:rFonts w:hint="eastAsia"/>
          <w:lang w:val="en-US" w:eastAsia="zh-CN"/>
        </w:rPr>
        <w:t>6</w:t>
      </w:r>
      <w:r>
        <w:t>];</w:t>
      </w:r>
    </w:p>
    <w:p w14:paraId="2D13FE9C" w14:textId="77777777" w:rsidR="0018526B" w:rsidRDefault="00000000">
      <w:pPr>
        <w:pStyle w:val="Heading1"/>
      </w:pPr>
      <w:bookmarkStart w:id="427" w:name="_Toc183998924"/>
      <w:bookmarkStart w:id="428" w:name="_Toc14646"/>
      <w:bookmarkStart w:id="429" w:name="_Toc20276"/>
      <w:bookmarkStart w:id="430" w:name="_Toc26159"/>
      <w:bookmarkStart w:id="431" w:name="_Toc28410"/>
      <w:bookmarkStart w:id="432" w:name="_Toc10004"/>
      <w:bookmarkStart w:id="433" w:name="_Toc15165"/>
      <w:bookmarkStart w:id="434" w:name="_Toc193671333"/>
      <w:r>
        <w:rPr>
          <w:rFonts w:eastAsia="SimSun" w:hint="eastAsia"/>
          <w:lang w:val="en-US" w:eastAsia="zh-CN"/>
        </w:rPr>
        <w:t>7</w:t>
      </w:r>
      <w:r>
        <w:rPr>
          <w:rFonts w:eastAsia="SimSun" w:hint="eastAsia"/>
          <w:lang w:val="en-US" w:eastAsia="zh-CN"/>
        </w:rPr>
        <w:tab/>
      </w:r>
      <w:r>
        <w:rPr>
          <w:lang w:val="en-IN"/>
        </w:rPr>
        <w:t>Identities</w:t>
      </w:r>
      <w:bookmarkEnd w:id="427"/>
      <w:bookmarkEnd w:id="428"/>
      <w:bookmarkEnd w:id="429"/>
      <w:bookmarkEnd w:id="430"/>
      <w:bookmarkEnd w:id="431"/>
      <w:bookmarkEnd w:id="432"/>
      <w:bookmarkEnd w:id="433"/>
      <w:bookmarkEnd w:id="434"/>
    </w:p>
    <w:p w14:paraId="731B6D2D" w14:textId="77777777" w:rsidR="0018526B" w:rsidRDefault="00000000">
      <w:pPr>
        <w:pStyle w:val="Heading2"/>
      </w:pPr>
      <w:bookmarkStart w:id="435" w:name="_Toc37790976"/>
      <w:bookmarkStart w:id="436" w:name="_Toc50584243"/>
      <w:bookmarkStart w:id="437" w:name="_Toc42003927"/>
      <w:bookmarkStart w:id="438" w:name="_Toc57673430"/>
      <w:bookmarkStart w:id="439" w:name="_Toc7600"/>
      <w:bookmarkStart w:id="440" w:name="_Toc178194204"/>
      <w:bookmarkStart w:id="441" w:name="_Toc50584587"/>
      <w:bookmarkStart w:id="442" w:name="_Toc193671334"/>
      <w:r>
        <w:t>7.1</w:t>
      </w:r>
      <w:r>
        <w:tab/>
        <w:t>General</w:t>
      </w:r>
      <w:bookmarkEnd w:id="435"/>
      <w:bookmarkEnd w:id="436"/>
      <w:bookmarkEnd w:id="437"/>
      <w:bookmarkEnd w:id="438"/>
      <w:bookmarkEnd w:id="439"/>
      <w:bookmarkEnd w:id="440"/>
      <w:bookmarkEnd w:id="441"/>
      <w:bookmarkEnd w:id="442"/>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3" w:name="_Toc15840"/>
      <w:bookmarkStart w:id="444" w:name="_Toc193671335"/>
      <w:r>
        <w:rPr>
          <w:lang w:val="en-US" w:eastAsia="zh-CN"/>
        </w:rPr>
        <w:t>7.2</w:t>
      </w:r>
      <w:r>
        <w:rPr>
          <w:lang w:val="en-US" w:eastAsia="zh-CN"/>
        </w:rPr>
        <w:tab/>
      </w:r>
      <w:r>
        <w:t>A</w:t>
      </w:r>
      <w:r>
        <w:rPr>
          <w:lang w:eastAsia="zh-CN"/>
        </w:rPr>
        <w:t>pplication</w:t>
      </w:r>
      <w:r>
        <w:rPr>
          <w:lang w:val="en-US" w:eastAsia="zh-CN"/>
        </w:rPr>
        <w:t xml:space="preserve"> ID (APPID)</w:t>
      </w:r>
      <w:bookmarkEnd w:id="443"/>
      <w:bookmarkEnd w:id="444"/>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1646C152" w14:textId="77777777" w:rsidR="0018526B" w:rsidRDefault="00000000">
      <w:pPr>
        <w:pStyle w:val="Heading1"/>
      </w:pPr>
      <w:bookmarkStart w:id="445" w:name="_Toc22631"/>
      <w:bookmarkStart w:id="446" w:name="_Toc183998925"/>
      <w:bookmarkStart w:id="447" w:name="_Toc29778"/>
      <w:bookmarkStart w:id="448" w:name="_Toc16471"/>
      <w:bookmarkStart w:id="449" w:name="_Toc19687"/>
      <w:bookmarkStart w:id="450" w:name="_Toc26236"/>
      <w:bookmarkStart w:id="451" w:name="_Toc18729"/>
      <w:bookmarkStart w:id="452" w:name="_Toc193671336"/>
      <w:r>
        <w:rPr>
          <w:rFonts w:eastAsia="SimSun" w:hint="eastAsia"/>
          <w:lang w:val="en-US" w:eastAsia="zh-CN"/>
        </w:rPr>
        <w:t>8</w:t>
      </w:r>
      <w:r>
        <w:rPr>
          <w:rFonts w:eastAsia="SimSun" w:hint="eastAsia"/>
          <w:lang w:val="en-US" w:eastAsia="zh-CN"/>
        </w:rPr>
        <w:tab/>
      </w:r>
      <w:r>
        <w:rPr>
          <w:lang w:val="en-IN"/>
        </w:rPr>
        <w:t>Procedures and information flows</w:t>
      </w:r>
      <w:bookmarkEnd w:id="445"/>
      <w:bookmarkEnd w:id="446"/>
      <w:bookmarkEnd w:id="447"/>
      <w:bookmarkEnd w:id="448"/>
      <w:bookmarkEnd w:id="449"/>
      <w:bookmarkEnd w:id="450"/>
      <w:bookmarkEnd w:id="451"/>
      <w:bookmarkEnd w:id="452"/>
    </w:p>
    <w:p w14:paraId="33731E50" w14:textId="77777777" w:rsidR="0018526B" w:rsidRDefault="00000000">
      <w:pPr>
        <w:pStyle w:val="Heading2"/>
        <w:rPr>
          <w:lang w:val="en-US" w:eastAsia="zh-CN"/>
        </w:rPr>
      </w:pPr>
      <w:bookmarkStart w:id="453" w:name="_Toc25215"/>
      <w:bookmarkStart w:id="454" w:name="_Toc193671337"/>
      <w:r>
        <w:rPr>
          <w:rFonts w:hint="eastAsia"/>
          <w:lang w:val="en-US" w:eastAsia="zh-CN"/>
        </w:rPr>
        <w:t>8.1</w:t>
      </w:r>
      <w:r>
        <w:rPr>
          <w:rFonts w:hint="eastAsia"/>
          <w:lang w:val="en-US" w:eastAsia="zh-CN"/>
        </w:rPr>
        <w:tab/>
        <w:t>General</w:t>
      </w:r>
      <w:bookmarkEnd w:id="453"/>
      <w:bookmarkEnd w:id="454"/>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proofErr w:type="spellStart"/>
      <w:r>
        <w:rPr>
          <w:rFonts w:hint="eastAsia"/>
        </w:rPr>
        <w:t>pplication</w:t>
      </w:r>
      <w:proofErr w:type="spellEnd"/>
      <w:r>
        <w:rPr>
          <w:rFonts w:hint="eastAsia"/>
        </w:rPr>
        <w:t xml:space="preserve">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5" w:name="_Toc5727"/>
      <w:bookmarkStart w:id="456" w:name="_Toc193671338"/>
      <w:r>
        <w:rPr>
          <w:rFonts w:hint="eastAsia"/>
          <w:lang w:val="en-US" w:eastAsia="zh-CN"/>
        </w:rPr>
        <w:lastRenderedPageBreak/>
        <w:t>8.2</w:t>
      </w:r>
      <w:r>
        <w:rPr>
          <w:rFonts w:hint="eastAsia"/>
          <w:lang w:val="en-US" w:eastAsia="zh-CN"/>
        </w:rPr>
        <w:tab/>
        <w:t>DC application and profile management</w:t>
      </w:r>
      <w:bookmarkEnd w:id="455"/>
      <w:bookmarkEnd w:id="456"/>
    </w:p>
    <w:p w14:paraId="4C16C9E1" w14:textId="77777777" w:rsidR="0018526B" w:rsidRDefault="00000000">
      <w:pPr>
        <w:pStyle w:val="Heading3"/>
        <w:rPr>
          <w:lang w:val="en-US" w:eastAsia="zh-CN"/>
        </w:rPr>
      </w:pPr>
      <w:bookmarkStart w:id="457" w:name="_Toc9917"/>
      <w:bookmarkStart w:id="458" w:name="_Toc193671339"/>
      <w:r>
        <w:rPr>
          <w:rFonts w:hint="eastAsia"/>
          <w:lang w:val="en-US" w:eastAsia="zh-CN"/>
        </w:rPr>
        <w:t>8.2.1</w:t>
      </w:r>
      <w:r>
        <w:rPr>
          <w:rFonts w:hint="eastAsia"/>
          <w:lang w:val="en-US" w:eastAsia="zh-CN"/>
        </w:rPr>
        <w:tab/>
        <w:t>General</w:t>
      </w:r>
      <w:bookmarkEnd w:id="457"/>
      <w:bookmarkEnd w:id="458"/>
    </w:p>
    <w:p w14:paraId="214B8A24" w14:textId="77777777" w:rsidR="0018526B" w:rsidRDefault="00000000">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59" w:name="_Toc175659396"/>
      <w:bookmarkStart w:id="460" w:name="_Toc19032"/>
      <w:bookmarkStart w:id="461" w:name="_Toc193671340"/>
      <w:r>
        <w:t>8.2.</w:t>
      </w:r>
      <w:r>
        <w:rPr>
          <w:rFonts w:eastAsia="SimSun" w:hint="eastAsia"/>
          <w:lang w:val="en-US" w:eastAsia="zh-CN"/>
        </w:rPr>
        <w:t>2</w:t>
      </w:r>
      <w:r>
        <w:tab/>
      </w:r>
      <w:bookmarkEnd w:id="459"/>
      <w:r>
        <w:rPr>
          <w:lang w:val="en-US" w:eastAsia="zh-CN"/>
        </w:rPr>
        <w:t>DC application and profile configuration</w:t>
      </w:r>
      <w:bookmarkEnd w:id="460"/>
      <w:bookmarkEnd w:id="461"/>
    </w:p>
    <w:p w14:paraId="031C613B" w14:textId="77777777" w:rsidR="0018526B" w:rsidRDefault="00000000">
      <w:pPr>
        <w:pStyle w:val="Heading4"/>
      </w:pPr>
      <w:bookmarkStart w:id="462" w:name="_Toc5976"/>
      <w:bookmarkStart w:id="463" w:name="_Toc175659397"/>
      <w:bookmarkStart w:id="464" w:name="_Toc193671341"/>
      <w:r>
        <w:t>8.2.</w:t>
      </w:r>
      <w:r>
        <w:rPr>
          <w:rFonts w:hint="eastAsia"/>
          <w:lang w:val="en-US" w:eastAsia="zh-CN"/>
        </w:rPr>
        <w:t>2</w:t>
      </w:r>
      <w:r>
        <w:t>.1</w:t>
      </w:r>
      <w:r>
        <w:tab/>
        <w:t>General</w:t>
      </w:r>
      <w:bookmarkEnd w:id="462"/>
      <w:bookmarkEnd w:id="463"/>
      <w:bookmarkEnd w:id="464"/>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5" w:name="_Toc10003"/>
      <w:bookmarkStart w:id="466" w:name="_Toc193671342"/>
      <w:r>
        <w:t>8.2.</w:t>
      </w:r>
      <w:r>
        <w:rPr>
          <w:rFonts w:hint="eastAsia"/>
          <w:lang w:val="en-US" w:eastAsia="zh-CN"/>
        </w:rPr>
        <w:t>2</w:t>
      </w:r>
      <w:r>
        <w:t>.2</w:t>
      </w:r>
      <w:r>
        <w:tab/>
        <w:t>Procedure</w:t>
      </w:r>
      <w:bookmarkEnd w:id="465"/>
      <w:bookmarkEnd w:id="466"/>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67" w:name="_Hlk179469883"/>
      <w:bookmarkStart w:id="468" w:name="_Hlk180061212"/>
      <w:r>
        <w:t>ha</w:t>
      </w:r>
      <w:r>
        <w:rPr>
          <w:lang w:eastAsia="zh-CN"/>
        </w:rPr>
        <w:t>ve</w:t>
      </w:r>
      <w:r>
        <w:t xml:space="preserve"> established a secured connection and</w:t>
      </w:r>
      <w:bookmarkEnd w:id="467"/>
      <w:r>
        <w:t xml:space="preserve"> </w:t>
      </w:r>
      <w:bookmarkEnd w:id="468"/>
      <w:r>
        <w:t>configured with the necessary credentials to enable authenticating one another.</w:t>
      </w:r>
    </w:p>
    <w:p w14:paraId="5F266A4E" w14:textId="77777777" w:rsidR="0018526B" w:rsidRDefault="00000000">
      <w:pPr>
        <w:pStyle w:val="B1"/>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bookmarkStart w:id="469" w:name="_Hlk180061279"/>
    <w:p w14:paraId="3F49877E" w14:textId="77777777" w:rsidR="0018526B" w:rsidRDefault="00000000">
      <w:pPr>
        <w:pStyle w:val="TH"/>
        <w:rPr>
          <w:lang w:val="en-US" w:eastAsia="zh-CN"/>
        </w:rPr>
      </w:pPr>
      <w:r>
        <w:rPr>
          <w:lang w:val="en-US" w:eastAsia="zh-CN"/>
        </w:rPr>
        <w:object w:dxaOrig="6761" w:dyaOrig="3301" w14:anchorId="12BAA2D5">
          <v:shape id="_x0000_i1029" type="#_x0000_t75" style="width:338.05pt;height:165.5pt" o:ole="">
            <v:imagedata r:id="rId17" o:title=""/>
            <o:lock v:ext="edit" aspectratio="f"/>
          </v:shape>
          <o:OLEObject Type="Embed" ProgID="Visio.Drawing.11" ShapeID="_x0000_i1029" DrawAspect="Content" ObjectID="_1804284294" r:id="rId18"/>
        </w:object>
      </w:r>
      <w:bookmarkEnd w:id="469"/>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77777777" w:rsidR="0018526B" w:rsidRDefault="00000000">
      <w:pPr>
        <w:pStyle w:val="B1"/>
        <w:rPr>
          <w:lang w:eastAsia="zh-CN"/>
        </w:rPr>
      </w:pPr>
      <w:r>
        <w:rPr>
          <w:lang w:eastAsia="zh-CN"/>
        </w:rPr>
        <w:t>2.</w:t>
      </w:r>
      <w:r>
        <w:rPr>
          <w:lang w:eastAsia="zh-CN"/>
        </w:rPr>
        <w:tab/>
        <w:t xml:space="preserve">Upon receiving the request, </w:t>
      </w:r>
      <w:bookmarkStart w:id="470"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470"/>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471" w:name="_Hlk180061835"/>
      <w:r>
        <w:rPr>
          <w:lang w:eastAsia="zh-CN"/>
        </w:rPr>
        <w:t>the registration is</w:t>
      </w:r>
      <w:bookmarkEnd w:id="471"/>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 xml:space="preserve">DC application profile for each DC Application included in the DC </w:t>
      </w:r>
      <w:proofErr w:type="spellStart"/>
      <w:r>
        <w:rPr>
          <w:rFonts w:hint="eastAsia"/>
          <w:lang w:val="en-US" w:eastAsia="zh-CN"/>
        </w:rPr>
        <w:t>appli</w:t>
      </w:r>
      <w:proofErr w:type="spellEnd"/>
      <w:r>
        <w:rPr>
          <w:rFonts w:hint="eastAsia"/>
          <w:lang w:eastAsia="zh-CN"/>
        </w:rPr>
        <w:t>cation a</w:t>
      </w:r>
      <w:r>
        <w:rPr>
          <w:lang w:eastAsia="zh-CN"/>
        </w:rPr>
        <w:t xml:space="preserve">nd </w:t>
      </w:r>
      <w:r>
        <w:rPr>
          <w:rFonts w:hint="eastAsia"/>
          <w:lang w:val="en-US" w:eastAsia="zh-CN"/>
        </w:rPr>
        <w:t>p</w:t>
      </w:r>
      <w:proofErr w:type="spellStart"/>
      <w:r>
        <w:rPr>
          <w:rFonts w:hint="eastAsia"/>
          <w:lang w:eastAsia="zh-CN"/>
        </w:rPr>
        <w:t>rofile</w:t>
      </w:r>
      <w:proofErr w:type="spellEnd"/>
      <w:r>
        <w:rPr>
          <w:rFonts w:hint="eastAsia"/>
          <w:lang w:eastAsia="zh-CN"/>
        </w:rPr>
        <w:t xml:space="preserve"> </w:t>
      </w:r>
      <w:r>
        <w:rPr>
          <w:rFonts w:hint="eastAsia"/>
          <w:lang w:val="en-US" w:eastAsia="zh-CN"/>
        </w:rPr>
        <w:t>configuration request</w:t>
      </w:r>
      <w:r>
        <w:rPr>
          <w:lang w:val="en-US" w:eastAsia="zh-CN"/>
        </w:rPr>
        <w:t xml:space="preserve">, and </w:t>
      </w:r>
      <w:r>
        <w:t xml:space="preserve">maintain the </w:t>
      </w:r>
      <w:bookmarkStart w:id="472"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2"/>
      <w:r>
        <w:rPr>
          <w:lang w:eastAsia="zh-CN"/>
        </w:rPr>
        <w:t>.</w:t>
      </w:r>
    </w:p>
    <w:p w14:paraId="48FE8365" w14:textId="77777777" w:rsidR="0018526B" w:rsidRDefault="00000000">
      <w:pPr>
        <w:pStyle w:val="B1"/>
        <w:rPr>
          <w:lang w:eastAsia="zh-CN"/>
        </w:rPr>
      </w:pPr>
      <w:bookmarkStart w:id="473"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on DCAR.</w:t>
      </w:r>
    </w:p>
    <w:bookmarkEnd w:id="473"/>
    <w:p w14:paraId="67038657"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0D45B0D8" w14:textId="77777777" w:rsidR="0018526B" w:rsidRDefault="00000000">
      <w:pPr>
        <w:pStyle w:val="EditorsNote"/>
        <w:ind w:left="0" w:firstLine="0"/>
        <w:rPr>
          <w:lang w:val="en-US" w:eastAsia="zh-CN"/>
        </w:rPr>
      </w:pPr>
      <w:bookmarkStart w:id="474"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474"/>
    </w:p>
    <w:p w14:paraId="459DFDE6" w14:textId="77777777" w:rsidR="0018526B" w:rsidRDefault="00000000">
      <w:pPr>
        <w:pStyle w:val="Heading4"/>
      </w:pPr>
      <w:bookmarkStart w:id="475" w:name="_Toc31010"/>
      <w:bookmarkStart w:id="476" w:name="_Toc175659399"/>
      <w:bookmarkStart w:id="477" w:name="_Toc193671343"/>
      <w:r>
        <w:t>8.2.</w:t>
      </w:r>
      <w:r>
        <w:rPr>
          <w:rFonts w:hint="eastAsia"/>
          <w:lang w:val="en-US" w:eastAsia="zh-CN"/>
        </w:rPr>
        <w:t>2</w:t>
      </w:r>
      <w:r>
        <w:t>.3</w:t>
      </w:r>
      <w:r>
        <w:tab/>
        <w:t>Information flows</w:t>
      </w:r>
      <w:bookmarkEnd w:id="475"/>
      <w:bookmarkEnd w:id="476"/>
      <w:bookmarkEnd w:id="477"/>
    </w:p>
    <w:p w14:paraId="59223991" w14:textId="77777777" w:rsidR="0018526B" w:rsidRDefault="00000000">
      <w:pPr>
        <w:pStyle w:val="Heading5"/>
      </w:pPr>
      <w:bookmarkStart w:id="478" w:name="_Toc175659400"/>
      <w:bookmarkStart w:id="479" w:name="_Toc3813"/>
      <w:bookmarkStart w:id="480" w:name="_Toc193671344"/>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78"/>
      <w:bookmarkEnd w:id="479"/>
      <w:bookmarkEnd w:id="480"/>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4256A60" w14:textId="77777777" w:rsidR="0018526B" w:rsidRDefault="00000000">
      <w:pPr>
        <w:pStyle w:val="TH"/>
        <w:rPr>
          <w:lang w:val="en-US"/>
        </w:rPr>
      </w:pPr>
      <w:bookmarkStart w:id="481" w:name="_Hlk180059813"/>
      <w:r>
        <w:lastRenderedPageBreak/>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B1289F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FC60CDA" w14:textId="77777777" w:rsidR="0018526B"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BE7F6E9"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84241" w14:textId="77777777" w:rsidR="0018526B"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77777777" w:rsidR="0018526B" w:rsidRDefault="00000000">
            <w:pPr>
              <w:pStyle w:val="TAL"/>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1"/>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0088D8" w14:textId="77777777" w:rsidR="0018526B"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w:t>
            </w:r>
            <w:proofErr w:type="spellStart"/>
            <w:r>
              <w:rPr>
                <w:lang w:val="en-US" w:eastAsia="zh-CN"/>
              </w:rPr>
              <w:t>url</w:t>
            </w:r>
            <w:proofErr w:type="spellEnd"/>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2BB1B"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7777777" w:rsidR="0018526B" w:rsidRDefault="00000000">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3A800B0" w14:textId="77777777"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1F2F44F1" w14:textId="77777777" w:rsidR="0018526B" w:rsidRDefault="00000000">
            <w:pPr>
              <w:pStyle w:val="TAL"/>
              <w:rPr>
                <w:lang w:val="en-US" w:eastAsia="zh-CN"/>
              </w:rPr>
            </w:pPr>
            <w:proofErr w:type="spellStart"/>
            <w:r>
              <w:rPr>
                <w:rFonts w:hint="eastAsia"/>
                <w:lang w:val="en-US" w:eastAsia="zh-CN"/>
              </w:rPr>
              <w:t>Precall+Incall</w:t>
            </w:r>
            <w:proofErr w:type="spellEnd"/>
            <w:r>
              <w:rPr>
                <w:rFonts w:hint="eastAsia"/>
                <w:lang w:val="en-US" w:eastAsia="zh-CN"/>
              </w:rPr>
              <w:t xml:space="preserve">: the Data Channel Application is allowed to be used during the entire </w:t>
            </w:r>
            <w:proofErr w:type="spellStart"/>
            <w:r>
              <w:rPr>
                <w:rFonts w:hint="eastAsia"/>
                <w:lang w:val="en-US" w:eastAsia="zh-CN"/>
              </w:rPr>
              <w:t>Precall</w:t>
            </w:r>
            <w:proofErr w:type="spellEnd"/>
            <w:r>
              <w:rPr>
                <w:rFonts w:hint="eastAsia"/>
                <w:lang w:val="en-US" w:eastAsia="zh-CN"/>
              </w:rPr>
              <w:t xml:space="preserve"> and </w:t>
            </w:r>
            <w:proofErr w:type="spellStart"/>
            <w:r>
              <w:rPr>
                <w:rFonts w:hint="eastAsia"/>
                <w:lang w:val="en-US" w:eastAsia="zh-CN"/>
              </w:rPr>
              <w:t>incall</w:t>
            </w:r>
            <w:proofErr w:type="spellEnd"/>
            <w:r>
              <w:rPr>
                <w:rFonts w:hint="eastAsia"/>
                <w:lang w:val="en-US" w:eastAsia="zh-CN"/>
              </w:rPr>
              <w:t>.</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0576D4" w14:textId="77777777" w:rsidR="0018526B" w:rsidRDefault="00000000">
            <w:pPr>
              <w:pStyle w:val="TAL"/>
              <w:rPr>
                <w:lang w:val="en-US" w:eastAsia="zh-CN"/>
              </w:rPr>
            </w:pPr>
            <w:r>
              <w:rPr>
                <w:rFonts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4A4E3"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70D419" w14:textId="77777777" w:rsidR="0018526B"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B4844"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09C9F5" w14:textId="77777777" w:rsidR="0018526B" w:rsidRDefault="00000000">
            <w:pPr>
              <w:pStyle w:val="TAL"/>
              <w:rPr>
                <w:lang w:val="en-US" w:eastAsia="zh-CN"/>
              </w:rPr>
            </w:pPr>
            <w:r>
              <w:rPr>
                <w:rFonts w:hint="eastAsia"/>
                <w:lang w:val="en-US" w:eastAsia="zh-CN"/>
              </w:rPr>
              <w:t>If Work Without Peer DC</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75C916" w14:textId="77777777" w:rsidR="0018526B" w:rsidRDefault="00000000">
            <w:pPr>
              <w:pStyle w:val="TAL"/>
              <w:rPr>
                <w:lang w:val="en-US" w:eastAsia="zh-CN"/>
              </w:rPr>
            </w:pPr>
            <w:r>
              <w:rPr>
                <w:rFonts w:hint="eastAsia"/>
                <w:lang w:val="en-US" w:eastAsia="zh-CN"/>
              </w:rPr>
              <w:t>Supported Scenario</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E7B7D"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5D542F0B" w14:textId="77777777" w:rsidR="0018526B"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019DA186" w14:textId="77777777" w:rsidR="0018526B"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174A5412" w14:textId="77777777" w:rsidR="0018526B" w:rsidRDefault="00000000">
            <w:pPr>
              <w:pStyle w:val="TAL"/>
              <w:rPr>
                <w:lang w:val="en-US" w:eastAsia="zh-CN"/>
              </w:rPr>
            </w:pPr>
            <w:r>
              <w:rPr>
                <w:rFonts w:hint="eastAsia"/>
                <w:lang w:val="en-US" w:eastAsia="zh-CN"/>
              </w:rPr>
              <w:t>Voice and video call: 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C7BD07" w14:textId="77777777" w:rsidR="0018526B" w:rsidRDefault="00000000">
            <w:pPr>
              <w:pStyle w:val="TAL"/>
              <w:rPr>
                <w:lang w:val="en-US" w:eastAsia="zh-CN"/>
              </w:rPr>
            </w:pP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9C500"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83B3F5" w14:textId="77777777" w:rsidR="0018526B" w:rsidRDefault="00000000">
            <w:pPr>
              <w:pStyle w:val="TAL"/>
              <w:rPr>
                <w:lang w:val="en-US" w:eastAsia="zh-CN"/>
              </w:rPr>
            </w:pPr>
            <w:r>
              <w:rPr>
                <w:rFonts w:hint="eastAsia"/>
              </w:rPr>
              <w:t>3gpp</w:t>
            </w:r>
            <w:r>
              <w:rPr>
                <w:rFonts w:hint="eastAsia"/>
                <w:lang w:val="en-US" w:eastAsia="zh-CN"/>
              </w:rPr>
              <w:t xml:space="preserve"> Q</w:t>
            </w:r>
            <w:proofErr w:type="spellStart"/>
            <w:r>
              <w:rPr>
                <w:rFonts w:hint="eastAsia"/>
              </w:rPr>
              <w:t>os</w:t>
            </w:r>
            <w:proofErr w:type="spellEnd"/>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FA6D20" w14:textId="77777777" w:rsidR="0018526B" w:rsidRDefault="00000000">
            <w:pPr>
              <w:pStyle w:val="TAL"/>
            </w:pPr>
            <w:proofErr w:type="spellStart"/>
            <w:r>
              <w:rPr>
                <w:rFonts w:hint="eastAsia"/>
                <w:lang w:eastAsia="zh-CN"/>
              </w:rPr>
              <w:t>Pe</w:t>
            </w:r>
            <w:r>
              <w:t>rsonalDataCollection</w:t>
            </w:r>
            <w:proofErr w:type="spellEnd"/>
            <w: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86319A" w14:textId="77777777" w:rsidR="0018526B" w:rsidRDefault="00000000">
            <w:pPr>
              <w:pStyle w:val="TAL"/>
              <w:rPr>
                <w:lang w:eastAsia="zh-CN"/>
              </w:rPr>
            </w:pPr>
            <w:proofErr w:type="spellStart"/>
            <w:r>
              <w:rPr>
                <w:lang w:val="en-US" w:eastAsia="zh-CN"/>
              </w:rPr>
              <w:t>PersonalDataCollectionInfoURL</w:t>
            </w:r>
            <w:proofErr w:type="spellEnd"/>
            <w:r>
              <w:rPr>
                <w:lang w:val="en-US" w:eastAsia="zh-CN"/>
              </w:rP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7BE42D" w14:textId="77777777" w:rsidR="0018526B" w:rsidRDefault="00000000">
            <w:pPr>
              <w:pStyle w:val="TAN"/>
            </w:pPr>
            <w:r>
              <w:lastRenderedPageBreak/>
              <w:t>NOTE</w:t>
            </w:r>
            <w:r>
              <w:rPr>
                <w:rFonts w:hint="eastAsia"/>
              </w:rPr>
              <w:t xml:space="preserve"> 1</w:t>
            </w:r>
            <w:r>
              <w:t>:</w:t>
            </w:r>
            <w:r>
              <w:tab/>
              <w:t xml:space="preserve">This IE shall be present when </w:t>
            </w:r>
            <w:proofErr w:type="spellStart"/>
            <w:r>
              <w:t>when</w:t>
            </w:r>
            <w:proofErr w:type="spellEnd"/>
            <w:r>
              <w:t xml:space="preserve"> configuring the DC application.</w:t>
            </w:r>
          </w:p>
          <w:p w14:paraId="3DED624C" w14:textId="77777777" w:rsidR="0018526B" w:rsidRDefault="00000000">
            <w:pPr>
              <w:pStyle w:val="TAN"/>
            </w:pPr>
            <w:r>
              <w:t>NOTE</w:t>
            </w:r>
            <w:r>
              <w:rPr>
                <w:rFonts w:hint="eastAsia"/>
              </w:rPr>
              <w:t xml:space="preserve"> </w:t>
            </w:r>
            <w:r>
              <w:t>2:</w:t>
            </w:r>
            <w:r>
              <w:tab/>
              <w:t xml:space="preserve">This IE shall be present when </w:t>
            </w:r>
            <w:proofErr w:type="spellStart"/>
            <w:r>
              <w:t>when</w:t>
            </w:r>
            <w:proofErr w:type="spellEnd"/>
            <w:r>
              <w:t xml:space="preserve"> configuring the DC application profile.</w:t>
            </w:r>
          </w:p>
          <w:p w14:paraId="56E0D02E" w14:textId="77777777"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xml:space="preserve">. The relationship with </w:t>
            </w:r>
            <w:proofErr w:type="spellStart"/>
            <w:r>
              <w:t>PersonalDataCollection</w:t>
            </w:r>
            <w:proofErr w:type="spellEnd"/>
            <w:r>
              <w:t xml:space="preserve">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2" w:name="_Toc15037"/>
      <w:bookmarkStart w:id="483" w:name="_Toc193671345"/>
      <w:r>
        <w:t>8.2.</w:t>
      </w:r>
      <w:r>
        <w:rPr>
          <w:rFonts w:hint="eastAsia"/>
          <w:lang w:val="en-US" w:eastAsia="zh-CN"/>
        </w:rPr>
        <w:t>2</w:t>
      </w:r>
      <w:r>
        <w:t>.3.2</w:t>
      </w:r>
      <w:r>
        <w:tab/>
        <w:t xml:space="preserve">DC </w:t>
      </w:r>
      <w:r>
        <w:rPr>
          <w:rFonts w:hint="eastAsia"/>
          <w:lang w:val="en-US" w:eastAsia="zh-CN"/>
        </w:rPr>
        <w:t>a</w:t>
      </w:r>
      <w:proofErr w:type="spellStart"/>
      <w:r>
        <w:t>pplication</w:t>
      </w:r>
      <w:proofErr w:type="spellEnd"/>
      <w:r>
        <w:t xml:space="preserve"> and profile configuration response</w:t>
      </w:r>
      <w:bookmarkEnd w:id="482"/>
      <w:bookmarkEnd w:id="483"/>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shd w:val="clear" w:color="auto" w:fill="auto"/>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shd w:val="clear" w:color="auto" w:fill="auto"/>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shd w:val="clear" w:color="auto" w:fill="auto"/>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4" w:name="_Toc31593"/>
      <w:bookmarkStart w:id="485" w:name="_Toc2323"/>
      <w:bookmarkStart w:id="486" w:name="_Toc6010"/>
      <w:bookmarkStart w:id="487" w:name="_Toc183998926"/>
      <w:bookmarkStart w:id="488" w:name="_Toc31998"/>
      <w:bookmarkStart w:id="489" w:name="_Toc193671346"/>
      <w:r>
        <w:t>8.2.</w:t>
      </w:r>
      <w:r>
        <w:rPr>
          <w:rFonts w:eastAsia="SimSun" w:hint="eastAsia"/>
          <w:lang w:val="en-US" w:eastAsia="zh-CN"/>
        </w:rPr>
        <w:t>3</w:t>
      </w:r>
      <w:r>
        <w:tab/>
      </w:r>
      <w:r>
        <w:rPr>
          <w:lang w:val="en-US" w:eastAsia="zh-CN"/>
        </w:rPr>
        <w:t>DC application and profile update</w:t>
      </w:r>
      <w:bookmarkEnd w:id="484"/>
      <w:bookmarkEnd w:id="485"/>
      <w:bookmarkEnd w:id="486"/>
      <w:bookmarkEnd w:id="487"/>
      <w:bookmarkEnd w:id="488"/>
      <w:bookmarkEnd w:id="489"/>
    </w:p>
    <w:p w14:paraId="204CDC20" w14:textId="77777777" w:rsidR="0018526B" w:rsidRDefault="00000000">
      <w:pPr>
        <w:pStyle w:val="Heading4"/>
      </w:pPr>
      <w:bookmarkStart w:id="490" w:name="_Toc183998927"/>
      <w:bookmarkStart w:id="491" w:name="_Toc2304"/>
      <w:bookmarkStart w:id="492" w:name="_Toc295"/>
      <w:bookmarkStart w:id="493" w:name="_Toc10895"/>
      <w:bookmarkStart w:id="494" w:name="_Toc32074"/>
      <w:bookmarkStart w:id="495" w:name="_Toc193671347"/>
      <w:r>
        <w:t>8.2.</w:t>
      </w:r>
      <w:r>
        <w:rPr>
          <w:rFonts w:eastAsia="SimSun" w:hint="eastAsia"/>
          <w:lang w:val="en-US" w:eastAsia="zh-CN"/>
        </w:rPr>
        <w:t>3</w:t>
      </w:r>
      <w:r>
        <w:t>.1</w:t>
      </w:r>
      <w:r>
        <w:tab/>
        <w:t>General</w:t>
      </w:r>
      <w:bookmarkEnd w:id="490"/>
      <w:bookmarkEnd w:id="491"/>
      <w:bookmarkEnd w:id="492"/>
      <w:bookmarkEnd w:id="493"/>
      <w:bookmarkEnd w:id="494"/>
      <w:bookmarkEnd w:id="495"/>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6" w:name="_Toc7069"/>
      <w:bookmarkStart w:id="497" w:name="_Toc27317"/>
      <w:bookmarkStart w:id="498" w:name="_Toc18124"/>
      <w:bookmarkStart w:id="499" w:name="_Toc183998928"/>
      <w:bookmarkStart w:id="500" w:name="_Toc7661"/>
      <w:bookmarkStart w:id="501" w:name="_Toc193671348"/>
      <w:r>
        <w:t>8.2.</w:t>
      </w:r>
      <w:r>
        <w:rPr>
          <w:rFonts w:eastAsia="SimSun" w:hint="eastAsia"/>
          <w:lang w:val="en-US" w:eastAsia="zh-CN"/>
        </w:rPr>
        <w:t>3</w:t>
      </w:r>
      <w:r>
        <w:t>.2</w:t>
      </w:r>
      <w:r>
        <w:tab/>
        <w:t>Procedure</w:t>
      </w:r>
      <w:bookmarkEnd w:id="496"/>
      <w:bookmarkEnd w:id="497"/>
      <w:bookmarkEnd w:id="498"/>
      <w:bookmarkEnd w:id="499"/>
      <w:bookmarkEnd w:id="500"/>
      <w:bookmarkEnd w:id="501"/>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17B3153E" w14:textId="77777777" w:rsidR="0018526B" w:rsidRDefault="0018526B">
      <w:pPr>
        <w:rPr>
          <w:lang w:val="en-US" w:eastAsia="zh-CN"/>
        </w:rPr>
      </w:pPr>
    </w:p>
    <w:p w14:paraId="4C42B900" w14:textId="77777777" w:rsidR="0018526B" w:rsidRDefault="00000000">
      <w:pPr>
        <w:pStyle w:val="TH"/>
        <w:rPr>
          <w:lang w:val="en-US" w:eastAsia="zh-CN"/>
        </w:rPr>
      </w:pPr>
      <w:r>
        <w:rPr>
          <w:lang w:val="en-US" w:eastAsia="zh-CN"/>
        </w:rPr>
        <w:object w:dxaOrig="6761" w:dyaOrig="3301" w14:anchorId="1D057C9B">
          <v:shape id="_x0000_i1030" type="#_x0000_t75" style="width:338.05pt;height:165.5pt" o:ole="">
            <v:imagedata r:id="rId19" o:title=""/>
            <o:lock v:ext="edit" aspectratio="f"/>
          </v:shape>
          <o:OLEObject Type="Embed" ProgID="Visio.Drawing.11" ShapeID="_x0000_i1030" DrawAspect="Content" ObjectID="_1804284295"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77777777" w:rsidR="0018526B"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to DCAR.</w:t>
      </w:r>
    </w:p>
    <w:p w14:paraId="186CB86A"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1DEB6EBC" w14:textId="77777777" w:rsidR="0018526B"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6C03ECEC" w14:textId="77777777" w:rsidR="0018526B" w:rsidRDefault="00000000">
      <w:pPr>
        <w:pStyle w:val="Heading4"/>
      </w:pPr>
      <w:bookmarkStart w:id="502" w:name="_Toc1481"/>
      <w:bookmarkStart w:id="503" w:name="_Toc3324"/>
      <w:bookmarkStart w:id="504" w:name="_Toc10229"/>
      <w:bookmarkStart w:id="505" w:name="_Toc183998929"/>
      <w:bookmarkStart w:id="506" w:name="_Toc13154"/>
      <w:bookmarkStart w:id="507" w:name="_Toc193671349"/>
      <w:r>
        <w:t>8.2.</w:t>
      </w:r>
      <w:r>
        <w:rPr>
          <w:rFonts w:eastAsia="SimSun" w:hint="eastAsia"/>
          <w:lang w:val="en-US" w:eastAsia="zh-CN"/>
        </w:rPr>
        <w:t>3</w:t>
      </w:r>
      <w:r>
        <w:t>.3</w:t>
      </w:r>
      <w:r>
        <w:tab/>
        <w:t>Information flows</w:t>
      </w:r>
      <w:bookmarkEnd w:id="502"/>
      <w:bookmarkEnd w:id="503"/>
      <w:bookmarkEnd w:id="504"/>
      <w:bookmarkEnd w:id="505"/>
      <w:bookmarkEnd w:id="506"/>
      <w:bookmarkEnd w:id="507"/>
    </w:p>
    <w:p w14:paraId="6DA516A3" w14:textId="77777777" w:rsidR="0018526B" w:rsidRDefault="00000000">
      <w:pPr>
        <w:pStyle w:val="Heading5"/>
      </w:pPr>
      <w:bookmarkStart w:id="508" w:name="_Toc2570"/>
      <w:bookmarkStart w:id="509" w:name="_Toc183998930"/>
      <w:bookmarkStart w:id="510" w:name="_Toc20804"/>
      <w:bookmarkStart w:id="511" w:name="_Toc5548"/>
      <w:bookmarkStart w:id="512" w:name="_Toc14619"/>
      <w:bookmarkStart w:id="513" w:name="_Toc193671350"/>
      <w:r>
        <w:t>8.2.</w:t>
      </w:r>
      <w:r>
        <w:rPr>
          <w:rFonts w:eastAsia="SimSun" w:hint="eastAsia"/>
          <w:lang w:val="en-US" w:eastAsia="zh-CN"/>
        </w:rPr>
        <w:t>3</w:t>
      </w:r>
      <w:r>
        <w:t>.3.1</w:t>
      </w:r>
      <w:r>
        <w:tab/>
        <w:t xml:space="preserve">DC </w:t>
      </w:r>
      <w:r>
        <w:rPr>
          <w:rFonts w:eastAsia="SimSun" w:hint="eastAsia"/>
          <w:lang w:val="en-US" w:eastAsia="zh-CN"/>
        </w:rPr>
        <w:t>a</w:t>
      </w:r>
      <w:proofErr w:type="spellStart"/>
      <w:r>
        <w:t>pplication</w:t>
      </w:r>
      <w:proofErr w:type="spellEnd"/>
      <w:r>
        <w:t xml:space="preserve"> and profile update request</w:t>
      </w:r>
      <w:bookmarkEnd w:id="508"/>
      <w:bookmarkEnd w:id="509"/>
      <w:bookmarkEnd w:id="510"/>
      <w:bookmarkEnd w:id="511"/>
      <w:bookmarkEnd w:id="512"/>
      <w:bookmarkEnd w:id="513"/>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66AD6A2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B528B8" w14:textId="77777777" w:rsidR="0018526B"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1E7E50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9EA47" w14:textId="77777777" w:rsidR="0018526B"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77777777" w:rsidR="0018526B" w:rsidRDefault="00000000">
            <w:pPr>
              <w:pStyle w:val="TAL"/>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77777777" w:rsidR="0018526B" w:rsidRDefault="00000000">
      <w:pPr>
        <w:pStyle w:val="TH"/>
      </w:pPr>
      <w:r>
        <w:lastRenderedPageBreak/>
        <w:t>Table 8.2.</w:t>
      </w:r>
      <w:r>
        <w:rPr>
          <w:rFonts w:eastAsia="SimSun" w:hint="eastAsia"/>
          <w:lang w:val="en-US" w:eastAsia="zh-CN"/>
        </w:rPr>
        <w:t>3</w:t>
      </w:r>
      <w:r>
        <w:t>.3.1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W w:w="8640" w:type="dxa"/>
        <w:jc w:val="center"/>
        <w:tblLayout w:type="fixed"/>
        <w:tblLook w:val="04A0" w:firstRow="1" w:lastRow="0" w:firstColumn="1" w:lastColumn="0" w:noHBand="0" w:noVBand="1"/>
      </w:tblPr>
      <w:tblGrid>
        <w:gridCol w:w="2880"/>
        <w:gridCol w:w="1440"/>
        <w:gridCol w:w="4320"/>
      </w:tblGrid>
      <w:tr w:rsidR="0018526B" w14:paraId="0D4B41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05195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8A99A55"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2A185" w14:textId="77777777" w:rsidR="0018526B" w:rsidRDefault="00000000">
            <w:pPr>
              <w:pStyle w:val="TAH"/>
            </w:pPr>
            <w:r>
              <w:t>Description</w:t>
            </w:r>
          </w:p>
        </w:tc>
      </w:tr>
      <w:tr w:rsidR="0018526B" w14:paraId="0BB4296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B24A728" w14:textId="77777777" w:rsidR="0018526B" w:rsidRDefault="00000000">
            <w:pPr>
              <w:pStyle w:val="TAL"/>
              <w:rPr>
                <w:rFonts w:eastAsia="SimSun"/>
                <w:lang w:val="en-US" w:eastAsia="zh-CN"/>
              </w:rPr>
            </w:pPr>
            <w:r>
              <w:rPr>
                <w:rFonts w:eastAsia="SimSun" w:hint="eastAsia"/>
                <w:lang w:eastAsia="zh-CN"/>
              </w:rPr>
              <w:t>APPID</w:t>
            </w:r>
          </w:p>
        </w:tc>
        <w:tc>
          <w:tcPr>
            <w:tcW w:w="1440" w:type="dxa"/>
            <w:tcBorders>
              <w:top w:val="single" w:sz="4" w:space="0" w:color="000000"/>
              <w:left w:val="single" w:sz="4" w:space="0" w:color="000000"/>
              <w:bottom w:val="single" w:sz="4" w:space="0" w:color="000000"/>
            </w:tcBorders>
            <w:shd w:val="clear" w:color="auto" w:fill="auto"/>
          </w:tcPr>
          <w:p w14:paraId="682D5A4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E6C0E"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w:t>
            </w:r>
          </w:p>
        </w:tc>
      </w:tr>
      <w:tr w:rsidR="0018526B" w14:paraId="4EF1B7E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A45558" w14:textId="77777777" w:rsidR="0018526B" w:rsidRDefault="00000000">
            <w:pPr>
              <w:pStyle w:val="TAL"/>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506AC20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31F3A" w14:textId="77777777" w:rsidR="0018526B" w:rsidRDefault="00000000">
            <w:pPr>
              <w:pStyle w:val="TAL"/>
              <w:rPr>
                <w:lang w:val="en-US" w:eastAsia="zh-CN"/>
              </w:rPr>
            </w:pPr>
            <w:r>
              <w:rPr>
                <w:rFonts w:hint="eastAsia"/>
                <w:lang w:val="en-US" w:eastAsia="zh-CN"/>
              </w:rPr>
              <w:t>Name of the Data Channel Application</w:t>
            </w:r>
          </w:p>
        </w:tc>
      </w:tr>
      <w:tr w:rsidR="0018526B" w14:paraId="4A7ED2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281B57"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5FADA1F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B2D8A"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6C2DD3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5BDB37" w14:textId="77777777" w:rsidR="0018526B" w:rsidRDefault="00000000">
            <w:pPr>
              <w:pStyle w:val="TAL"/>
              <w:rPr>
                <w:lang w:val="en-US" w:eastAsia="zh-CN"/>
              </w:rPr>
            </w:pPr>
            <w:r>
              <w:rPr>
                <w:rFonts w:hint="eastAsia"/>
                <w:lang w:val="en-US" w:eastAsia="zh-CN"/>
              </w:rPr>
              <w:t>Application Icon</w:t>
            </w:r>
            <w:r>
              <w:rPr>
                <w:lang w:val="en-US" w:eastAsia="zh-CN"/>
              </w:rPr>
              <w:t xml:space="preserve"> </w:t>
            </w:r>
            <w:proofErr w:type="spellStart"/>
            <w:r>
              <w:rPr>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24F5C697"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06135" w14:textId="77777777" w:rsidR="0018526B" w:rsidRDefault="00000000">
            <w:pPr>
              <w:pStyle w:val="TAL"/>
              <w:rPr>
                <w:lang w:val="en-US" w:eastAsia="zh-CN"/>
              </w:rPr>
            </w:pPr>
            <w:r>
              <w:rPr>
                <w:rFonts w:hint="eastAsia"/>
                <w:lang w:val="en-US" w:eastAsia="zh-CN"/>
              </w:rPr>
              <w:t xml:space="preserve">Icon </w:t>
            </w:r>
            <w:proofErr w:type="spellStart"/>
            <w:r>
              <w:rPr>
                <w:lang w:val="en-US" w:eastAsia="zh-CN"/>
              </w:rPr>
              <w:t>url</w:t>
            </w:r>
            <w:proofErr w:type="spellEnd"/>
            <w:r>
              <w:rPr>
                <w:lang w:val="en-US" w:eastAsia="zh-CN"/>
              </w:rPr>
              <w:t xml:space="preserve"> </w:t>
            </w:r>
            <w:r>
              <w:rPr>
                <w:rFonts w:hint="eastAsia"/>
                <w:lang w:val="en-US" w:eastAsia="zh-CN"/>
              </w:rPr>
              <w:t>of the Data Channel Application</w:t>
            </w:r>
          </w:p>
        </w:tc>
      </w:tr>
      <w:tr w:rsidR="0018526B" w14:paraId="737FE10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0ECD91"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13F102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824FE"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45F6D7F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E92264"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09D8FD38"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70B3C" w14:textId="77777777" w:rsidR="0018526B" w:rsidRDefault="00000000">
            <w:pPr>
              <w:pStyle w:val="TAL"/>
              <w:rPr>
                <w:lang w:val="en-US" w:eastAsia="zh-CN"/>
              </w:rPr>
            </w:pPr>
            <w:r>
              <w:rPr>
                <w:lang w:val="en-US" w:eastAsia="zh-CN"/>
              </w:rPr>
              <w:t>The latest validity of the application</w:t>
            </w:r>
          </w:p>
        </w:tc>
      </w:tr>
      <w:tr w:rsidR="0018526B" w14:paraId="77063E6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C8BA8F" w14:textId="77777777" w:rsidR="0018526B" w:rsidRDefault="00000000">
            <w:pPr>
              <w:pStyle w:val="TAL"/>
              <w:rPr>
                <w:lang w:val="en-US"/>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14A9DBE4" w14:textId="77777777" w:rsidR="0018526B" w:rsidRDefault="00000000">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5686F"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4644369" w14:textId="77777777" w:rsidR="0018526B" w:rsidRDefault="00000000">
            <w:pPr>
              <w:pStyle w:val="TAL"/>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57B1239" w14:textId="77777777"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1D76F0F2" w14:textId="77777777" w:rsidR="0018526B" w:rsidRDefault="00000000">
            <w:pPr>
              <w:pStyle w:val="TAL"/>
              <w:rPr>
                <w:lang w:val="en-US" w:eastAsia="zh-CN"/>
              </w:rPr>
            </w:pPr>
            <w:proofErr w:type="spellStart"/>
            <w:r>
              <w:rPr>
                <w:rFonts w:hint="eastAsia"/>
                <w:lang w:val="en-US" w:eastAsia="zh-CN"/>
              </w:rPr>
              <w:t>Precall+Incall</w:t>
            </w:r>
            <w:proofErr w:type="spellEnd"/>
            <w:r>
              <w:rPr>
                <w:rFonts w:hint="eastAsia"/>
                <w:lang w:val="en-US" w:eastAsia="zh-CN"/>
              </w:rPr>
              <w:t xml:space="preserve">: the Data Channel Application is allowed to be used during the entire </w:t>
            </w:r>
            <w:proofErr w:type="spellStart"/>
            <w:r>
              <w:rPr>
                <w:rFonts w:hint="eastAsia"/>
                <w:lang w:val="en-US" w:eastAsia="zh-CN"/>
              </w:rPr>
              <w:t>Precall</w:t>
            </w:r>
            <w:proofErr w:type="spellEnd"/>
            <w:r>
              <w:rPr>
                <w:rFonts w:hint="eastAsia"/>
                <w:lang w:val="en-US" w:eastAsia="zh-CN"/>
              </w:rPr>
              <w:t xml:space="preserve"> and </w:t>
            </w:r>
            <w:proofErr w:type="spellStart"/>
            <w:r>
              <w:rPr>
                <w:rFonts w:hint="eastAsia"/>
                <w:lang w:val="en-US" w:eastAsia="zh-CN"/>
              </w:rPr>
              <w:t>incall</w:t>
            </w:r>
            <w:proofErr w:type="spellEnd"/>
            <w:r>
              <w:rPr>
                <w:rFonts w:hint="eastAsia"/>
                <w:lang w:val="en-US" w:eastAsia="zh-CN"/>
              </w:rPr>
              <w:t>.</w:t>
            </w:r>
          </w:p>
        </w:tc>
      </w:tr>
      <w:tr w:rsidR="0018526B" w14:paraId="25DC63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94714C" w14:textId="77777777" w:rsidR="0018526B" w:rsidRDefault="00000000">
            <w:pPr>
              <w:pStyle w:val="TAL"/>
              <w:rPr>
                <w:lang w:val="en-US" w:eastAsia="zh-CN"/>
              </w:rPr>
            </w:pPr>
            <w:r>
              <w:rPr>
                <w:rFonts w:hint="eastAsia"/>
                <w:lang w:val="en-US" w:eastAsia="zh-CN"/>
              </w:rPr>
              <w:t>A</w:t>
            </w:r>
            <w:proofErr w:type="spellStart"/>
            <w:r>
              <w:rPr>
                <w:rFonts w:hint="eastAsia"/>
              </w:rPr>
              <w:t>utoload</w:t>
            </w:r>
            <w:proofErr w:type="spellEnd"/>
          </w:p>
        </w:tc>
        <w:tc>
          <w:tcPr>
            <w:tcW w:w="1440" w:type="dxa"/>
            <w:tcBorders>
              <w:top w:val="single" w:sz="4" w:space="0" w:color="000000"/>
              <w:left w:val="single" w:sz="4" w:space="0" w:color="000000"/>
              <w:bottom w:val="single" w:sz="4" w:space="0" w:color="000000"/>
            </w:tcBorders>
            <w:shd w:val="clear" w:color="auto" w:fill="auto"/>
          </w:tcPr>
          <w:p w14:paraId="6ACB4AE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52EAD"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7A663E6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E26911" w14:textId="77777777" w:rsidR="0018526B" w:rsidRDefault="00000000">
            <w:pPr>
              <w:pStyle w:val="TAL"/>
              <w:rPr>
                <w:lang w:val="en-US" w:eastAsia="zh-CN"/>
              </w:rPr>
            </w:pPr>
            <w:proofErr w:type="spellStart"/>
            <w:r>
              <w:rPr>
                <w:rFonts w:hint="eastAsia"/>
                <w:lang w:val="en-US" w:eastAsia="zh-CN"/>
              </w:rPr>
              <w:t>Autolaunch</w:t>
            </w:r>
            <w:proofErr w:type="spellEnd"/>
          </w:p>
        </w:tc>
        <w:tc>
          <w:tcPr>
            <w:tcW w:w="1440" w:type="dxa"/>
            <w:tcBorders>
              <w:top w:val="single" w:sz="4" w:space="0" w:color="000000"/>
              <w:left w:val="single" w:sz="4" w:space="0" w:color="000000"/>
              <w:bottom w:val="single" w:sz="4" w:space="0" w:color="000000"/>
            </w:tcBorders>
            <w:shd w:val="clear" w:color="auto" w:fill="auto"/>
          </w:tcPr>
          <w:p w14:paraId="12E567CD"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BE6E9"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52B8E6F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74D361" w14:textId="77777777" w:rsidR="0018526B"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7FDE01AF"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816D"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2145918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81B707" w14:textId="77777777" w:rsidR="0018526B"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7D57467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7CCB4"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2FB4DE26" w14:textId="77777777" w:rsidR="0018526B"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48BB1997" w14:textId="77777777" w:rsidR="0018526B"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4CD1A220" w14:textId="77777777" w:rsidR="0018526B" w:rsidRDefault="00000000">
            <w:pPr>
              <w:pStyle w:val="TAL"/>
              <w:rPr>
                <w:lang w:val="en-US" w:eastAsia="zh-CN"/>
              </w:rPr>
            </w:pPr>
            <w:r>
              <w:rPr>
                <w:rFonts w:hint="eastAsia"/>
                <w:lang w:val="en-US" w:eastAsia="zh-CN"/>
              </w:rPr>
              <w:t>Voice and video call: this Data Channel Application can be used in both voice call and video call.</w:t>
            </w:r>
          </w:p>
        </w:tc>
      </w:tr>
      <w:tr w:rsidR="0018526B" w14:paraId="50421E4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4EC8ABD" w14:textId="77777777" w:rsidR="0018526B"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01932BF6"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A31CC"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5024FFC7" w14:textId="77777777" w:rsidR="0018526B" w:rsidRDefault="00000000">
            <w:pPr>
              <w:pStyle w:val="TAL"/>
              <w:rPr>
                <w:lang w:val="en-US" w:eastAsia="zh-CN"/>
              </w:rPr>
            </w:pPr>
            <w:r>
              <w:rPr>
                <w:lang w:val="en-US" w:eastAsia="zh-CN"/>
              </w:rPr>
              <w:t>Service area: the application is allowed to be used in a certain area.</w:t>
            </w:r>
          </w:p>
          <w:p w14:paraId="3675621F"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27FE4F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902332" w14:textId="77777777" w:rsidR="0018526B" w:rsidRDefault="00000000">
            <w:pPr>
              <w:pStyle w:val="TAL"/>
              <w:rPr>
                <w:lang w:val="en-US" w:eastAsia="zh-CN"/>
              </w:rPr>
            </w:pPr>
            <w:r>
              <w:rPr>
                <w:rFonts w:hint="eastAsia"/>
              </w:rPr>
              <w:t>3gpp</w:t>
            </w:r>
            <w:r>
              <w:rPr>
                <w:rFonts w:hint="eastAsia"/>
                <w:lang w:val="en-US" w:eastAsia="zh-CN"/>
              </w:rPr>
              <w:t xml:space="preserve"> Q</w:t>
            </w:r>
            <w:proofErr w:type="spellStart"/>
            <w:r>
              <w:rPr>
                <w:rFonts w:hint="eastAsia"/>
              </w:rPr>
              <w:t>os</w:t>
            </w:r>
            <w:proofErr w:type="spellEnd"/>
            <w:r>
              <w:rPr>
                <w:rFonts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1BA2FEBF"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3A71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1DDE6DD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38529E" w14:textId="77777777" w:rsidR="0018526B" w:rsidRDefault="00000000">
            <w:pPr>
              <w:pStyle w:val="TAL"/>
            </w:pPr>
            <w:proofErr w:type="spellStart"/>
            <w:r>
              <w:rPr>
                <w:rFonts w:hint="eastAsia"/>
                <w:lang w:eastAsia="zh-CN"/>
              </w:rPr>
              <w:t>Pe</w:t>
            </w:r>
            <w:r>
              <w:t>rsonalDataCollection</w:t>
            </w:r>
            <w:proofErr w:type="spellEnd"/>
          </w:p>
        </w:tc>
        <w:tc>
          <w:tcPr>
            <w:tcW w:w="1440" w:type="dxa"/>
            <w:tcBorders>
              <w:top w:val="single" w:sz="4" w:space="0" w:color="000000"/>
              <w:left w:val="single" w:sz="4" w:space="0" w:color="000000"/>
              <w:bottom w:val="single" w:sz="4" w:space="0" w:color="000000"/>
            </w:tcBorders>
            <w:shd w:val="clear" w:color="auto" w:fill="auto"/>
          </w:tcPr>
          <w:p w14:paraId="25C66672"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4DE3C"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ED9B2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28232C" w14:textId="77777777" w:rsidR="0018526B" w:rsidRDefault="00000000">
            <w:pPr>
              <w:pStyle w:val="TAL"/>
              <w:rPr>
                <w:lang w:eastAsia="zh-CN"/>
              </w:rPr>
            </w:pPr>
            <w:proofErr w:type="spellStart"/>
            <w:r>
              <w:rPr>
                <w:lang w:val="en-US" w:eastAsia="zh-CN"/>
              </w:rPr>
              <w:t>PersonalDataCollectionInfoURL</w:t>
            </w:r>
            <w:proofErr w:type="spellEnd"/>
          </w:p>
        </w:tc>
        <w:tc>
          <w:tcPr>
            <w:tcW w:w="1440" w:type="dxa"/>
            <w:tcBorders>
              <w:top w:val="single" w:sz="4" w:space="0" w:color="000000"/>
              <w:left w:val="single" w:sz="4" w:space="0" w:color="000000"/>
              <w:bottom w:val="single" w:sz="4" w:space="0" w:color="000000"/>
            </w:tcBorders>
            <w:shd w:val="clear" w:color="auto" w:fill="auto"/>
          </w:tcPr>
          <w:p w14:paraId="13DA41ED"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FED27"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57DF6E6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A7A76D" w14:textId="77777777" w:rsidR="0018526B" w:rsidRDefault="00000000">
            <w:pPr>
              <w:pStyle w:val="TAL"/>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sz="4" w:space="0" w:color="000000"/>
              <w:left w:val="single" w:sz="4" w:space="0" w:color="000000"/>
              <w:bottom w:val="single" w:sz="4" w:space="0" w:color="000000"/>
            </w:tcBorders>
            <w:shd w:val="clear" w:color="auto" w:fill="auto"/>
          </w:tcPr>
          <w:p w14:paraId="1ACEFCF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F0BE"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5F8CEA8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9B6D44" w14:textId="77777777" w:rsidR="0018526B" w:rsidRDefault="00000000">
            <w:pPr>
              <w:pStyle w:val="TAN"/>
            </w:pPr>
            <w:r>
              <w:t>NOTE</w:t>
            </w:r>
            <w:r>
              <w:rPr>
                <w:rFonts w:hint="eastAsia"/>
                <w:lang w:val="en-US" w:eastAsia="zh-CN"/>
              </w:rPr>
              <w:t xml:space="preserve"> </w:t>
            </w:r>
            <w:r>
              <w:t>1:</w:t>
            </w:r>
            <w:r>
              <w:tab/>
              <w:t>At least one of these optional IEs is present in the update request. A special case. When the application is updated, the request must carry the application package and application version.</w:t>
            </w:r>
          </w:p>
          <w:p w14:paraId="32BB893E" w14:textId="77777777" w:rsidR="0018526B" w:rsidRDefault="00000000">
            <w:pPr>
              <w:pStyle w:val="TAN"/>
              <w:rPr>
                <w:rFonts w:eastAsia="SimSun"/>
              </w:rPr>
            </w:pPr>
            <w:r>
              <w:t>NOTE</w:t>
            </w:r>
            <w:r>
              <w:rPr>
                <w:rFonts w:hint="eastAsia"/>
                <w:lang w:val="en-US" w:eastAsia="zh-CN"/>
              </w:rPr>
              <w:t xml:space="preserve"> </w:t>
            </w:r>
            <w:r>
              <w:t>2:</w:t>
            </w:r>
            <w:r>
              <w:tab/>
              <w:t>The Application Package also support incremental updates.</w:t>
            </w:r>
          </w:p>
        </w:tc>
      </w:tr>
    </w:tbl>
    <w:p w14:paraId="3C0F6463" w14:textId="77777777" w:rsidR="0018526B" w:rsidRDefault="0018526B"/>
    <w:p w14:paraId="358B0E25" w14:textId="77777777" w:rsidR="0018526B" w:rsidRDefault="00000000">
      <w:pPr>
        <w:pStyle w:val="Heading5"/>
      </w:pPr>
      <w:bookmarkStart w:id="514" w:name="_Toc183998931"/>
      <w:bookmarkStart w:id="515" w:name="_Toc7564"/>
      <w:bookmarkStart w:id="516" w:name="_Toc27462"/>
      <w:bookmarkStart w:id="517" w:name="_Toc7546"/>
      <w:bookmarkStart w:id="518" w:name="_Toc4376"/>
      <w:bookmarkStart w:id="519" w:name="_Toc193671351"/>
      <w:r>
        <w:lastRenderedPageBreak/>
        <w:t>8.2.</w:t>
      </w:r>
      <w:r>
        <w:rPr>
          <w:rFonts w:eastAsia="SimSun" w:hint="eastAsia"/>
          <w:lang w:val="en-US" w:eastAsia="zh-CN"/>
        </w:rPr>
        <w:t>3</w:t>
      </w:r>
      <w:r>
        <w:t>.3.2</w:t>
      </w:r>
      <w:r>
        <w:tab/>
        <w:t xml:space="preserve">DC </w:t>
      </w:r>
      <w:r>
        <w:rPr>
          <w:rFonts w:eastAsia="SimSun" w:hint="eastAsia"/>
          <w:lang w:val="en-US" w:eastAsia="zh-CN"/>
        </w:rPr>
        <w:t>a</w:t>
      </w:r>
      <w:proofErr w:type="spellStart"/>
      <w:r>
        <w:t>pplication</w:t>
      </w:r>
      <w:proofErr w:type="spellEnd"/>
      <w:r>
        <w:t xml:space="preserve"> and profile update response</w:t>
      </w:r>
      <w:bookmarkEnd w:id="514"/>
      <w:bookmarkEnd w:id="515"/>
      <w:bookmarkEnd w:id="516"/>
      <w:bookmarkEnd w:id="517"/>
      <w:bookmarkEnd w:id="518"/>
      <w:bookmarkEnd w:id="519"/>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BB602F"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3E65D53F" w14:textId="77777777" w:rsidR="0018526B" w:rsidRDefault="00000000">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BA7C" w14:textId="77777777"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w:t>
            </w:r>
            <w:proofErr w:type="spellStart"/>
            <w:r>
              <w:t>resquest</w:t>
            </w:r>
            <w:proofErr w:type="spellEnd"/>
            <w:r>
              <w:t xml:space="preserve"> </w:t>
            </w:r>
            <w:r>
              <w:rPr>
                <w:lang w:val="en-US" w:eastAsia="zh-CN"/>
              </w:rPr>
              <w:t>was successful</w:t>
            </w:r>
            <w:r>
              <w:rPr>
                <w:rFonts w:hint="eastAsia"/>
                <w:lang w:val="en-US" w:eastAsia="zh-CN"/>
              </w:rPr>
              <w:t>.</w:t>
            </w:r>
          </w:p>
        </w:tc>
      </w:tr>
      <w:tr w:rsidR="0018526B" w14:paraId="08FF04C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DB3060" w14:textId="77777777" w:rsidR="0018526B" w:rsidRDefault="00000000">
            <w:pPr>
              <w:pStyle w:val="TAL"/>
              <w:rPr>
                <w:lang w:val="en-US" w:eastAsia="zh-CN"/>
              </w:rPr>
            </w:pPr>
            <w:r>
              <w:rPr>
                <w:lang w:val="en-US" w:eastAsia="zh-CN"/>
              </w:rPr>
              <w:t>Failure response</w:t>
            </w:r>
          </w:p>
        </w:tc>
        <w:tc>
          <w:tcPr>
            <w:tcW w:w="1440" w:type="dxa"/>
            <w:tcBorders>
              <w:top w:val="single" w:sz="4" w:space="0" w:color="000000"/>
              <w:left w:val="single" w:sz="4" w:space="0" w:color="000000"/>
              <w:bottom w:val="single" w:sz="4" w:space="0" w:color="000000"/>
            </w:tcBorders>
            <w:shd w:val="clear" w:color="auto" w:fill="auto"/>
          </w:tcPr>
          <w:p w14:paraId="2ADB9E2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0133E" w14:textId="77777777" w:rsidR="0018526B" w:rsidRDefault="00000000">
            <w:pPr>
              <w:pStyle w:val="TAL"/>
              <w:rPr>
                <w:lang w:eastAsia="zh-CN"/>
              </w:rPr>
            </w:pPr>
            <w:r>
              <w:rPr>
                <w:lang w:val="en-US" w:eastAsia="zh-CN"/>
              </w:rPr>
              <w:t xml:space="preserve">Indicates that the </w:t>
            </w:r>
            <w:r>
              <w:t xml:space="preserve">DC </w:t>
            </w:r>
            <w:r>
              <w:rPr>
                <w:rFonts w:eastAsia="SimSun" w:hint="eastAsia"/>
                <w:lang w:val="en-US" w:eastAsia="zh-CN"/>
              </w:rPr>
              <w:t>a</w:t>
            </w:r>
            <w:proofErr w:type="spellStart"/>
            <w:r>
              <w:t>pplication</w:t>
            </w:r>
            <w:proofErr w:type="spellEnd"/>
            <w:r>
              <w:t xml:space="preserve"> and </w:t>
            </w:r>
            <w:r>
              <w:rPr>
                <w:rFonts w:eastAsia="SimSun" w:hint="eastAsia"/>
                <w:lang w:val="en-US" w:eastAsia="zh-CN"/>
              </w:rPr>
              <w:t>p</w:t>
            </w:r>
            <w:proofErr w:type="spellStart"/>
            <w:r>
              <w:t>rofile</w:t>
            </w:r>
            <w:proofErr w:type="spellEnd"/>
            <w:r>
              <w:t xml:space="preserve"> update </w:t>
            </w:r>
            <w:proofErr w:type="spellStart"/>
            <w:r>
              <w:t>resquest</w:t>
            </w:r>
            <w:proofErr w:type="spellEnd"/>
            <w:r>
              <w:rPr>
                <w:lang w:val="en-US" w:eastAsia="zh-CN"/>
              </w:rPr>
              <w:t xml:space="preserve"> failed</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48A92" w14:textId="77777777"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proofErr w:type="spellStart"/>
            <w:r>
              <w:t>pplication</w:t>
            </w:r>
            <w:proofErr w:type="spellEnd"/>
            <w:r>
              <w:t xml:space="preserve"> and </w:t>
            </w:r>
            <w:r>
              <w:rPr>
                <w:rFonts w:eastAsia="SimSun" w:hint="eastAsia"/>
                <w:lang w:val="en-US" w:eastAsia="zh-CN"/>
              </w:rPr>
              <w:t>p</w:t>
            </w:r>
            <w:proofErr w:type="spellStart"/>
            <w:r>
              <w:t>rofile</w:t>
            </w:r>
            <w:proofErr w:type="spellEnd"/>
            <w:r>
              <w:t xml:space="preserve"> update </w:t>
            </w:r>
            <w:proofErr w:type="spellStart"/>
            <w:r>
              <w:t>resquest</w:t>
            </w:r>
            <w:proofErr w:type="spellEnd"/>
            <w:r>
              <w:t xml:space="preserve"> failure</w:t>
            </w:r>
            <w:r>
              <w:rPr>
                <w:rFonts w:hint="eastAsia"/>
                <w:lang w:val="en-US" w:eastAsia="zh-CN"/>
              </w:rPr>
              <w:t>.</w:t>
            </w:r>
          </w:p>
        </w:tc>
      </w:tr>
    </w:tbl>
    <w:p w14:paraId="70E0C655" w14:textId="77777777" w:rsidR="0018526B" w:rsidRDefault="0018526B"/>
    <w:p w14:paraId="7A25A6BB" w14:textId="77777777" w:rsidR="0018526B" w:rsidRDefault="00000000">
      <w:pPr>
        <w:pStyle w:val="Heading3"/>
      </w:pPr>
      <w:bookmarkStart w:id="520" w:name="_Toc183998932"/>
      <w:bookmarkStart w:id="521" w:name="_Toc5748"/>
      <w:bookmarkStart w:id="522" w:name="_Toc28703"/>
      <w:bookmarkStart w:id="523" w:name="_Toc14241"/>
      <w:bookmarkStart w:id="524" w:name="_Toc23386"/>
      <w:bookmarkStart w:id="525" w:name="_Toc193671352"/>
      <w:r>
        <w:t>8.2.</w:t>
      </w:r>
      <w:r>
        <w:rPr>
          <w:rFonts w:eastAsia="SimSun" w:hint="eastAsia"/>
          <w:lang w:val="en-US" w:eastAsia="zh-CN"/>
        </w:rPr>
        <w:t>4</w:t>
      </w:r>
      <w:r>
        <w:tab/>
      </w:r>
      <w:r>
        <w:rPr>
          <w:lang w:val="en-US" w:eastAsia="zh-CN"/>
        </w:rPr>
        <w:t>DC application deletion</w:t>
      </w:r>
      <w:bookmarkEnd w:id="520"/>
      <w:bookmarkEnd w:id="521"/>
      <w:bookmarkEnd w:id="522"/>
      <w:bookmarkEnd w:id="523"/>
      <w:bookmarkEnd w:id="524"/>
      <w:bookmarkEnd w:id="525"/>
    </w:p>
    <w:p w14:paraId="117A5DE1" w14:textId="77777777" w:rsidR="0018526B" w:rsidRDefault="00000000">
      <w:pPr>
        <w:pStyle w:val="Heading4"/>
      </w:pPr>
      <w:bookmarkStart w:id="526" w:name="_Toc183998933"/>
      <w:bookmarkStart w:id="527" w:name="_Toc12128"/>
      <w:bookmarkStart w:id="528" w:name="_Toc4776"/>
      <w:bookmarkStart w:id="529" w:name="_Toc3242"/>
      <w:bookmarkStart w:id="530" w:name="_Toc7384"/>
      <w:bookmarkStart w:id="531" w:name="_Toc193671353"/>
      <w:r>
        <w:t>8.2.</w:t>
      </w:r>
      <w:r>
        <w:rPr>
          <w:rFonts w:eastAsia="SimSun" w:hint="eastAsia"/>
          <w:lang w:val="en-US" w:eastAsia="zh-CN"/>
        </w:rPr>
        <w:t>4</w:t>
      </w:r>
      <w:r>
        <w:t>.1</w:t>
      </w:r>
      <w:r>
        <w:tab/>
        <w:t>General</w:t>
      </w:r>
      <w:bookmarkEnd w:id="526"/>
      <w:bookmarkEnd w:id="527"/>
      <w:bookmarkEnd w:id="528"/>
      <w:bookmarkEnd w:id="529"/>
      <w:bookmarkEnd w:id="530"/>
      <w:bookmarkEnd w:id="531"/>
    </w:p>
    <w:p w14:paraId="1E7043A7" w14:textId="77777777" w:rsidR="0018526B"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2" w:name="_Toc183998934"/>
      <w:bookmarkStart w:id="533" w:name="_Toc16354"/>
      <w:bookmarkStart w:id="534" w:name="_Toc23232"/>
      <w:bookmarkStart w:id="535" w:name="_Toc14977"/>
      <w:bookmarkStart w:id="536" w:name="_Toc29375"/>
      <w:bookmarkStart w:id="537" w:name="_Toc193671354"/>
      <w:r>
        <w:t>8.2.</w:t>
      </w:r>
      <w:r>
        <w:rPr>
          <w:rFonts w:eastAsia="SimSun" w:hint="eastAsia"/>
          <w:lang w:val="en-US" w:eastAsia="zh-CN"/>
        </w:rPr>
        <w:t>4</w:t>
      </w:r>
      <w:r>
        <w:t>.2</w:t>
      </w:r>
      <w:r>
        <w:tab/>
        <w:t>Procedure</w:t>
      </w:r>
      <w:bookmarkEnd w:id="532"/>
      <w:bookmarkEnd w:id="533"/>
      <w:bookmarkEnd w:id="534"/>
      <w:bookmarkEnd w:id="535"/>
      <w:bookmarkEnd w:id="536"/>
      <w:bookmarkEnd w:id="537"/>
    </w:p>
    <w:p w14:paraId="572C5C88" w14:textId="77777777"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Pr>
          <w:lang w:val="en-US" w:eastAsia="zh-CN"/>
        </w:rPr>
        <w:t>DC application deletion</w:t>
      </w:r>
      <w:r>
        <w:rPr>
          <w:lang w:eastAsia="zh-CN"/>
        </w:rPr>
        <w:t xml:space="preserve"> procedure.</w:t>
      </w:r>
    </w:p>
    <w:p w14:paraId="5BE6C271" w14:textId="77777777" w:rsidR="0018526B" w:rsidRDefault="00000000">
      <w:r>
        <w:t>Pre-conditions:</w:t>
      </w:r>
    </w:p>
    <w:p w14:paraId="3EBE5E9D"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1" type="#_x0000_t75" style="width:338.05pt;height:165.5pt" o:ole="">
            <v:imagedata r:id="rId21" o:title=""/>
            <o:lock v:ext="edit" aspectratio="f"/>
          </v:shape>
          <o:OLEObject Type="Embed" ProgID="Visio.Drawing.11" ShapeID="_x0000_i1031" DrawAspect="Content" ObjectID="_1804284296" r:id="rId22"/>
        </w:object>
      </w:r>
    </w:p>
    <w:p w14:paraId="2989ED5E" w14:textId="77777777" w:rsidR="0018526B" w:rsidRDefault="00000000">
      <w:pPr>
        <w:pStyle w:val="TF"/>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pPr>
        <w:pStyle w:val="B1"/>
        <w:rPr>
          <w:lang w:eastAsia="zh-CN"/>
        </w:rPr>
      </w:pPr>
      <w:r>
        <w:rPr>
          <w:lang w:eastAsia="zh-CN"/>
        </w:rPr>
        <w:lastRenderedPageBreak/>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proofErr w:type="spellStart"/>
      <w:r>
        <w:rPr>
          <w:rFonts w:hint="eastAsia"/>
          <w:lang w:eastAsia="zh-CN"/>
        </w:rPr>
        <w:t>rofile</w:t>
      </w:r>
      <w:proofErr w:type="spellEnd"/>
      <w:r>
        <w:rPr>
          <w:lang w:eastAsia="zh-CN"/>
        </w:rPr>
        <w:t xml:space="preserve"> on DCAR.</w:t>
      </w:r>
    </w:p>
    <w:p w14:paraId="7FAB5702"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6B35E5E7" w14:textId="77777777" w:rsidR="0018526B"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0DC1CAA1" w14:textId="77777777" w:rsidR="0018526B" w:rsidRDefault="00000000">
      <w:pPr>
        <w:pStyle w:val="Heading4"/>
      </w:pPr>
      <w:bookmarkStart w:id="538" w:name="_Toc183998935"/>
      <w:bookmarkStart w:id="539" w:name="_Toc2557"/>
      <w:bookmarkStart w:id="540" w:name="_Toc27276"/>
      <w:bookmarkStart w:id="541" w:name="_Toc9173"/>
      <w:bookmarkStart w:id="542" w:name="_Toc28760"/>
      <w:bookmarkStart w:id="543" w:name="_Toc193671355"/>
      <w:r>
        <w:t>8.2.</w:t>
      </w:r>
      <w:r>
        <w:rPr>
          <w:rFonts w:eastAsia="SimSun" w:hint="eastAsia"/>
          <w:lang w:val="en-US" w:eastAsia="zh-CN"/>
        </w:rPr>
        <w:t>4</w:t>
      </w:r>
      <w:r>
        <w:t>.3</w:t>
      </w:r>
      <w:r>
        <w:tab/>
        <w:t>Information flows</w:t>
      </w:r>
      <w:bookmarkEnd w:id="538"/>
      <w:bookmarkEnd w:id="539"/>
      <w:bookmarkEnd w:id="540"/>
      <w:bookmarkEnd w:id="541"/>
      <w:bookmarkEnd w:id="542"/>
      <w:bookmarkEnd w:id="543"/>
    </w:p>
    <w:p w14:paraId="5E8731C4" w14:textId="77777777" w:rsidR="0018526B" w:rsidRDefault="00000000">
      <w:pPr>
        <w:pStyle w:val="Heading5"/>
      </w:pPr>
      <w:bookmarkStart w:id="544" w:name="_Toc183998936"/>
      <w:bookmarkStart w:id="545" w:name="_Toc20597"/>
      <w:bookmarkStart w:id="546" w:name="_Toc23900"/>
      <w:bookmarkStart w:id="547" w:name="_Toc25152"/>
      <w:bookmarkStart w:id="548" w:name="_Toc20052"/>
      <w:bookmarkStart w:id="549" w:name="_Toc193671356"/>
      <w:r>
        <w:t>8.2.</w:t>
      </w:r>
      <w:r>
        <w:rPr>
          <w:rFonts w:eastAsia="SimSun" w:hint="eastAsia"/>
          <w:lang w:val="en-US" w:eastAsia="zh-CN"/>
        </w:rPr>
        <w:t>4</w:t>
      </w:r>
      <w:r>
        <w:t>.3.1</w:t>
      </w:r>
      <w:r>
        <w:tab/>
        <w:t>DC Application delete request</w:t>
      </w:r>
      <w:bookmarkEnd w:id="544"/>
      <w:bookmarkEnd w:id="545"/>
      <w:bookmarkEnd w:id="546"/>
      <w:bookmarkEnd w:id="547"/>
      <w:bookmarkEnd w:id="548"/>
      <w:bookmarkEnd w:id="549"/>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4A57E97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2D1F49" w14:textId="77777777" w:rsidR="0018526B"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0015E35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EBCA5" w14:textId="77777777" w:rsidR="0018526B"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50" w:name="_Toc183998937"/>
      <w:bookmarkStart w:id="551" w:name="_Toc1954"/>
      <w:bookmarkStart w:id="552" w:name="_Toc20224"/>
      <w:bookmarkStart w:id="553" w:name="_Toc32504"/>
      <w:bookmarkStart w:id="554" w:name="_Toc29176"/>
      <w:bookmarkStart w:id="555" w:name="_Toc193671357"/>
      <w:r>
        <w:t>8.2.</w:t>
      </w:r>
      <w:r>
        <w:rPr>
          <w:rFonts w:eastAsia="SimSun" w:hint="eastAsia"/>
          <w:lang w:val="en-US" w:eastAsia="zh-CN"/>
        </w:rPr>
        <w:t>4</w:t>
      </w:r>
      <w:r>
        <w:t>.3.2</w:t>
      </w:r>
      <w:r>
        <w:tab/>
        <w:t>DC Application delete response</w:t>
      </w:r>
      <w:bookmarkEnd w:id="550"/>
      <w:bookmarkEnd w:id="551"/>
      <w:bookmarkEnd w:id="552"/>
      <w:bookmarkEnd w:id="553"/>
      <w:bookmarkEnd w:id="554"/>
      <w:bookmarkEnd w:id="555"/>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6FDBDE"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75527B5C"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36818" w14:textId="77777777" w:rsidR="0018526B" w:rsidRDefault="00000000">
            <w:pPr>
              <w:pStyle w:val="TAL"/>
              <w:rPr>
                <w:lang w:val="en-US"/>
              </w:rPr>
            </w:pPr>
            <w:r>
              <w:rPr>
                <w:lang w:eastAsia="zh-CN"/>
              </w:rPr>
              <w:t>Indicates the deletion of the DC Application was successful</w:t>
            </w:r>
          </w:p>
        </w:tc>
      </w:tr>
      <w:tr w:rsidR="0018526B" w14:paraId="775C86F3"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C458CE6"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633B07DA"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92E27" w14:textId="77777777" w:rsidR="0018526B" w:rsidRDefault="00000000">
            <w:pPr>
              <w:pStyle w:val="TAL"/>
              <w:rPr>
                <w:lang w:eastAsia="zh-CN"/>
              </w:rPr>
            </w:pPr>
            <w:r>
              <w:rPr>
                <w:lang w:eastAsia="zh-CN"/>
              </w:rPr>
              <w:t>Indicates the deletion of the DC Application was failed</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31742" w14:textId="77777777" w:rsidR="0018526B" w:rsidRDefault="00000000">
            <w:pPr>
              <w:pStyle w:val="TAL"/>
              <w:rPr>
                <w:lang w:eastAsia="ko-KR"/>
              </w:rPr>
            </w:pPr>
            <w:r>
              <w:rPr>
                <w:lang w:eastAsia="ko-KR"/>
              </w:rPr>
              <w:t>Indicates the cause of failure</w:t>
            </w:r>
          </w:p>
        </w:tc>
      </w:tr>
    </w:tbl>
    <w:p w14:paraId="3DEBF76C" w14:textId="77777777" w:rsidR="0018526B" w:rsidRDefault="0018526B"/>
    <w:p w14:paraId="207FB56D" w14:textId="77777777" w:rsidR="0018526B" w:rsidRDefault="00000000">
      <w:pPr>
        <w:pStyle w:val="Heading3"/>
      </w:pPr>
      <w:bookmarkStart w:id="556" w:name="_Toc183998938"/>
      <w:bookmarkStart w:id="557" w:name="_Toc6033"/>
      <w:bookmarkStart w:id="558" w:name="_Toc18892"/>
      <w:bookmarkStart w:id="559" w:name="_Toc2904"/>
      <w:bookmarkStart w:id="560" w:name="_Toc18545"/>
      <w:bookmarkStart w:id="561" w:name="_Toc193671358"/>
      <w:r>
        <w:t>8.2.</w:t>
      </w:r>
      <w:r>
        <w:rPr>
          <w:rFonts w:eastAsia="SimSun" w:hint="eastAsia"/>
          <w:lang w:val="en-US" w:eastAsia="zh-CN"/>
        </w:rPr>
        <w:t>5</w:t>
      </w:r>
      <w:r>
        <w:tab/>
        <w:t>Getting</w:t>
      </w:r>
      <w:r>
        <w:rPr>
          <w:lang w:val="en-US" w:eastAsia="zh-CN"/>
        </w:rPr>
        <w:t xml:space="preserve"> DC application profile information</w:t>
      </w:r>
      <w:bookmarkEnd w:id="556"/>
      <w:bookmarkEnd w:id="557"/>
      <w:bookmarkEnd w:id="558"/>
      <w:bookmarkEnd w:id="559"/>
      <w:bookmarkEnd w:id="560"/>
      <w:bookmarkEnd w:id="561"/>
    </w:p>
    <w:p w14:paraId="5E5FE7D2" w14:textId="77777777" w:rsidR="0018526B" w:rsidRDefault="00000000">
      <w:pPr>
        <w:pStyle w:val="Heading4"/>
      </w:pPr>
      <w:bookmarkStart w:id="562" w:name="_Toc183998939"/>
      <w:bookmarkStart w:id="563" w:name="_Toc2004"/>
      <w:bookmarkStart w:id="564" w:name="_Toc8305"/>
      <w:bookmarkStart w:id="565" w:name="_Toc16208"/>
      <w:bookmarkStart w:id="566" w:name="_Toc21064"/>
      <w:bookmarkStart w:id="567" w:name="_Toc193671359"/>
      <w:r>
        <w:t>8.2.</w:t>
      </w:r>
      <w:r>
        <w:rPr>
          <w:rFonts w:eastAsia="SimSun" w:hint="eastAsia"/>
          <w:lang w:val="en-US" w:eastAsia="zh-CN"/>
        </w:rPr>
        <w:t>5</w:t>
      </w:r>
      <w:r>
        <w:t>.1</w:t>
      </w:r>
      <w:r>
        <w:tab/>
        <w:t>General</w:t>
      </w:r>
      <w:bookmarkEnd w:id="562"/>
      <w:bookmarkEnd w:id="563"/>
      <w:bookmarkEnd w:id="564"/>
      <w:bookmarkEnd w:id="565"/>
      <w:bookmarkEnd w:id="566"/>
      <w:bookmarkEnd w:id="567"/>
    </w:p>
    <w:p w14:paraId="204D393C" w14:textId="77777777" w:rsidR="0018526B"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68" w:name="_Toc183998940"/>
      <w:bookmarkStart w:id="569" w:name="_Toc21899"/>
      <w:bookmarkStart w:id="570" w:name="_Toc25814"/>
      <w:bookmarkStart w:id="571" w:name="_Toc22035"/>
      <w:bookmarkStart w:id="572" w:name="_Toc22709"/>
      <w:bookmarkStart w:id="573" w:name="_Toc193671360"/>
      <w:r>
        <w:t>8.2.</w:t>
      </w:r>
      <w:r>
        <w:rPr>
          <w:rFonts w:eastAsia="SimSun" w:hint="eastAsia"/>
          <w:lang w:val="en-US" w:eastAsia="zh-CN"/>
        </w:rPr>
        <w:t>5</w:t>
      </w:r>
      <w:r>
        <w:t>.2</w:t>
      </w:r>
      <w:r>
        <w:tab/>
        <w:t>Procedure</w:t>
      </w:r>
      <w:bookmarkEnd w:id="568"/>
      <w:bookmarkEnd w:id="569"/>
      <w:bookmarkEnd w:id="570"/>
      <w:bookmarkEnd w:id="571"/>
      <w:bookmarkEnd w:id="572"/>
      <w:bookmarkEnd w:id="573"/>
    </w:p>
    <w:p w14:paraId="12EC6679" w14:textId="77777777"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Pr>
          <w:lang w:eastAsia="zh-CN"/>
        </w:rPr>
        <w:t>.</w:t>
      </w:r>
    </w:p>
    <w:p w14:paraId="1223EAB4" w14:textId="77777777" w:rsidR="0018526B" w:rsidRDefault="00000000">
      <w:r>
        <w:t>Pre-conditions:</w:t>
      </w:r>
    </w:p>
    <w:p w14:paraId="06EFBE75" w14:textId="77777777" w:rsidR="0018526B" w:rsidRDefault="00000000">
      <w:pPr>
        <w:pStyle w:val="B1"/>
      </w:pPr>
      <w:r>
        <w:lastRenderedPageBreak/>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22F6C870" w14:textId="77777777" w:rsidR="0018526B" w:rsidRDefault="0018526B">
      <w:pPr>
        <w:rPr>
          <w:lang w:val="en-US" w:eastAsia="zh-CN"/>
        </w:rPr>
      </w:pPr>
    </w:p>
    <w:p w14:paraId="7074401C" w14:textId="77777777" w:rsidR="0018526B" w:rsidRDefault="00000000">
      <w:pPr>
        <w:pStyle w:val="TH"/>
        <w:rPr>
          <w:lang w:val="en-US" w:eastAsia="zh-CN"/>
        </w:rPr>
      </w:pPr>
      <w:r>
        <w:rPr>
          <w:lang w:val="en-US" w:eastAsia="zh-CN"/>
        </w:rPr>
        <w:object w:dxaOrig="5648" w:dyaOrig="2992" w14:anchorId="257FCE5C">
          <v:shape id="_x0000_i1032" type="#_x0000_t75" style="width:282.85pt;height:149.15pt" o:ole="">
            <v:imagedata r:id="rId23" o:title=""/>
            <o:lock v:ext="edit" aspectratio="f"/>
          </v:shape>
          <o:OLEObject Type="Embed" ProgID="Visio.Drawing.11" ShapeID="_x0000_i1032" DrawAspect="Content" ObjectID="_1804284297"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77777777" w:rsidR="0018526B"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4" w:name="_Toc183998941"/>
      <w:bookmarkStart w:id="575" w:name="_Toc21715"/>
      <w:bookmarkStart w:id="576" w:name="_Toc9814"/>
      <w:bookmarkStart w:id="577" w:name="_Toc32758"/>
      <w:bookmarkStart w:id="578" w:name="_Toc13957"/>
      <w:bookmarkStart w:id="579" w:name="_Toc193671361"/>
      <w:r>
        <w:t>8.2.</w:t>
      </w:r>
      <w:r>
        <w:rPr>
          <w:rFonts w:eastAsia="SimSun" w:hint="eastAsia"/>
          <w:lang w:val="en-US" w:eastAsia="zh-CN"/>
        </w:rPr>
        <w:t>5</w:t>
      </w:r>
      <w:r>
        <w:t>.3</w:t>
      </w:r>
      <w:r>
        <w:tab/>
        <w:t>Information flows</w:t>
      </w:r>
      <w:bookmarkEnd w:id="574"/>
      <w:bookmarkEnd w:id="575"/>
      <w:bookmarkEnd w:id="576"/>
      <w:bookmarkEnd w:id="577"/>
      <w:bookmarkEnd w:id="578"/>
      <w:bookmarkEnd w:id="579"/>
    </w:p>
    <w:p w14:paraId="223B8155" w14:textId="77777777" w:rsidR="0018526B" w:rsidRDefault="00000000">
      <w:pPr>
        <w:pStyle w:val="Heading5"/>
      </w:pPr>
      <w:bookmarkStart w:id="580" w:name="_Toc183998942"/>
      <w:bookmarkStart w:id="581" w:name="_Toc4574"/>
      <w:bookmarkStart w:id="582" w:name="_Toc16061"/>
      <w:bookmarkStart w:id="583" w:name="_Toc25910"/>
      <w:bookmarkStart w:id="584" w:name="_Toc29435"/>
      <w:bookmarkStart w:id="585" w:name="_Toc193671362"/>
      <w:r>
        <w:t>8.2.</w:t>
      </w:r>
      <w:r>
        <w:rPr>
          <w:rFonts w:eastAsia="SimSun" w:hint="eastAsia"/>
          <w:lang w:val="en-US" w:eastAsia="zh-CN"/>
        </w:rPr>
        <w:t>5</w:t>
      </w:r>
      <w:r>
        <w:t>.3.1</w:t>
      </w:r>
      <w:r>
        <w:tab/>
        <w:t xml:space="preserve">Getting DC </w:t>
      </w:r>
      <w:r>
        <w:rPr>
          <w:rFonts w:eastAsia="SimSun" w:hint="eastAsia"/>
          <w:lang w:val="en-US" w:eastAsia="zh-CN"/>
        </w:rPr>
        <w:t>a</w:t>
      </w:r>
      <w:proofErr w:type="spellStart"/>
      <w:r>
        <w:t>pplication</w:t>
      </w:r>
      <w:proofErr w:type="spellEnd"/>
      <w:r>
        <w:t xml:space="preserve"> profile information request</w:t>
      </w:r>
      <w:bookmarkEnd w:id="580"/>
      <w:bookmarkEnd w:id="581"/>
      <w:bookmarkEnd w:id="582"/>
      <w:bookmarkEnd w:id="583"/>
      <w:bookmarkEnd w:id="584"/>
      <w:bookmarkEnd w:id="585"/>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proofErr w:type="spellStart"/>
      <w:r>
        <w:t>erver</w:t>
      </w:r>
      <w:proofErr w:type="spellEnd"/>
      <w:r>
        <w:t>.</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3186D4FD"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38FF1E5" w14:textId="77777777" w:rsidR="0018526B"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143F9E1C"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A14953" w14:textId="77777777" w:rsidR="0018526B"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6" w:name="_Toc183998943"/>
      <w:bookmarkStart w:id="587" w:name="_Toc3463"/>
      <w:bookmarkStart w:id="588" w:name="_Toc1025"/>
      <w:bookmarkStart w:id="589" w:name="_Toc17512"/>
      <w:bookmarkStart w:id="590" w:name="_Toc86"/>
      <w:bookmarkStart w:id="591" w:name="_Toc193671363"/>
      <w:r>
        <w:t>8.2.</w:t>
      </w:r>
      <w:r>
        <w:rPr>
          <w:rFonts w:eastAsia="SimSun" w:hint="eastAsia"/>
          <w:lang w:val="en-US" w:eastAsia="zh-CN"/>
        </w:rPr>
        <w:t>5</w:t>
      </w:r>
      <w:r>
        <w:t>.3.2</w:t>
      </w:r>
      <w:r>
        <w:tab/>
        <w:t xml:space="preserve">Getting DC </w:t>
      </w:r>
      <w:r>
        <w:rPr>
          <w:rFonts w:eastAsia="SimSun" w:hint="eastAsia"/>
          <w:lang w:val="en-US" w:eastAsia="zh-CN"/>
        </w:rPr>
        <w:t>a</w:t>
      </w:r>
      <w:proofErr w:type="spellStart"/>
      <w:r>
        <w:t>pplication</w:t>
      </w:r>
      <w:proofErr w:type="spellEnd"/>
      <w:r>
        <w:t xml:space="preserve"> profile information response</w:t>
      </w:r>
      <w:bookmarkEnd w:id="586"/>
      <w:bookmarkEnd w:id="587"/>
      <w:bookmarkEnd w:id="588"/>
      <w:bookmarkEnd w:id="589"/>
      <w:bookmarkEnd w:id="590"/>
      <w:bookmarkEnd w:id="591"/>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proofErr w:type="spellStart"/>
      <w:r>
        <w:t>pplication</w:t>
      </w:r>
      <w:proofErr w:type="spellEnd"/>
      <w:r>
        <w:t xml:space="preserve"> profile information response from the MMTel Enabler Server.</w:t>
      </w:r>
    </w:p>
    <w:p w14:paraId="27CF11FF" w14:textId="77777777" w:rsidR="0018526B" w:rsidRDefault="00000000">
      <w:pPr>
        <w:pStyle w:val="TH"/>
        <w:rPr>
          <w:lang w:val="en-US"/>
        </w:rPr>
      </w:pPr>
      <w:r>
        <w:lastRenderedPageBreak/>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26032" w14:textId="77777777"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pplication profile information as defined in Table 8.2.</w:t>
            </w:r>
            <w:r>
              <w:rPr>
                <w:rFonts w:hint="eastAsia"/>
                <w:lang w:val="en-US" w:eastAsia="zh-CN"/>
              </w:rPr>
              <w:t>2</w:t>
            </w:r>
            <w:r>
              <w:rPr>
                <w:lang w:val="en-US" w:eastAsia="zh-CN"/>
              </w:rPr>
              <w:t>.3.1</w:t>
            </w:r>
            <w:r>
              <w:rPr>
                <w:rFonts w:hint="eastAsia"/>
                <w:lang w:val="en-US" w:eastAsia="zh-CN"/>
              </w:rPr>
              <w:t>-2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2D7482EC" w14:textId="77777777" w:rsidR="0018526B" w:rsidRDefault="00000000">
      <w:pPr>
        <w:pStyle w:val="Heading2"/>
        <w:rPr>
          <w:rFonts w:eastAsia="SimSun"/>
          <w:lang w:eastAsia="zh-CN"/>
        </w:rPr>
      </w:pPr>
      <w:bookmarkStart w:id="592" w:name="_Toc22842"/>
      <w:bookmarkStart w:id="593" w:name="_Toc183998944"/>
      <w:bookmarkStart w:id="594" w:name="_Toc6111"/>
      <w:bookmarkStart w:id="595" w:name="_Toc701"/>
      <w:bookmarkStart w:id="596" w:name="_Toc193671364"/>
      <w:r>
        <w:rPr>
          <w:rFonts w:hint="eastAsia"/>
          <w:lang w:val="en-US" w:eastAsia="zh-CN"/>
        </w:rPr>
        <w:t>8.3</w:t>
      </w:r>
      <w:r>
        <w:rPr>
          <w:rFonts w:hint="eastAsia"/>
          <w:lang w:val="en-US" w:eastAsia="zh-CN"/>
        </w:rPr>
        <w:tab/>
        <w:t>Control the downloading of data channel applications</w:t>
      </w:r>
      <w:bookmarkEnd w:id="592"/>
      <w:bookmarkEnd w:id="593"/>
      <w:bookmarkEnd w:id="594"/>
      <w:bookmarkEnd w:id="595"/>
      <w:bookmarkEnd w:id="596"/>
    </w:p>
    <w:p w14:paraId="69CF546D" w14:textId="77777777" w:rsidR="0018526B" w:rsidRDefault="00000000">
      <w:pPr>
        <w:pStyle w:val="Heading3"/>
        <w:rPr>
          <w:lang w:val="en-US" w:eastAsia="zh-CN"/>
        </w:rPr>
      </w:pPr>
      <w:bookmarkStart w:id="597" w:name="_Toc183998945"/>
      <w:bookmarkStart w:id="598" w:name="_Toc32717"/>
      <w:bookmarkStart w:id="599" w:name="_Toc14644"/>
      <w:bookmarkStart w:id="600" w:name="_Toc25613"/>
      <w:bookmarkStart w:id="601" w:name="_Toc193671365"/>
      <w:r>
        <w:rPr>
          <w:rFonts w:hint="eastAsia"/>
          <w:lang w:val="en-US" w:eastAsia="zh-CN"/>
        </w:rPr>
        <w:t>8.3.1</w:t>
      </w:r>
      <w:r>
        <w:rPr>
          <w:rFonts w:hint="eastAsia"/>
          <w:lang w:val="en-US" w:eastAsia="zh-CN"/>
        </w:rPr>
        <w:tab/>
        <w:t>General</w:t>
      </w:r>
      <w:bookmarkEnd w:id="597"/>
      <w:bookmarkEnd w:id="598"/>
      <w:bookmarkEnd w:id="599"/>
      <w:bookmarkEnd w:id="600"/>
      <w:bookmarkEnd w:id="601"/>
    </w:p>
    <w:p w14:paraId="51E6B862" w14:textId="77777777" w:rsidR="0018526B" w:rsidRDefault="00000000">
      <w:pPr>
        <w:pStyle w:val="BodyText"/>
        <w:rPr>
          <w:lang w:val="en-US" w:eastAsia="zh-CN"/>
        </w:rPr>
      </w:pPr>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02" w:name="_Toc30286"/>
      <w:bookmarkStart w:id="603" w:name="_Toc20041"/>
      <w:bookmarkStart w:id="604" w:name="_Toc183998946"/>
      <w:bookmarkStart w:id="605" w:name="_Toc3777"/>
      <w:bookmarkStart w:id="606" w:name="_Toc193671366"/>
      <w:r>
        <w:rPr>
          <w:rFonts w:hint="eastAsia"/>
          <w:lang w:val="en-US" w:eastAsia="zh-CN"/>
        </w:rPr>
        <w:t>8.3.2</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02"/>
      <w:bookmarkEnd w:id="603"/>
      <w:bookmarkEnd w:id="604"/>
      <w:bookmarkEnd w:id="605"/>
      <w:bookmarkEnd w:id="606"/>
    </w:p>
    <w:p w14:paraId="75286C98" w14:textId="77777777" w:rsidR="0018526B" w:rsidRDefault="00000000">
      <w:pPr>
        <w:pStyle w:val="Heading4"/>
      </w:pPr>
      <w:bookmarkStart w:id="607" w:name="_Toc32347"/>
      <w:bookmarkStart w:id="608" w:name="_Toc13359"/>
      <w:bookmarkStart w:id="609" w:name="_Toc183998947"/>
      <w:bookmarkStart w:id="610" w:name="_Toc18988"/>
      <w:bookmarkStart w:id="611" w:name="_Toc193671367"/>
      <w:r>
        <w:t>8.</w:t>
      </w:r>
      <w:r>
        <w:rPr>
          <w:rFonts w:hint="eastAsia"/>
          <w:lang w:val="en-US" w:eastAsia="zh-CN"/>
        </w:rPr>
        <w:t>3</w:t>
      </w:r>
      <w:r>
        <w:t>.</w:t>
      </w:r>
      <w:r>
        <w:rPr>
          <w:rFonts w:hint="eastAsia"/>
          <w:lang w:val="en-US" w:eastAsia="zh-CN"/>
        </w:rPr>
        <w:t>2</w:t>
      </w:r>
      <w:r>
        <w:t>.1</w:t>
      </w:r>
      <w:r>
        <w:tab/>
        <w:t>General</w:t>
      </w:r>
      <w:bookmarkEnd w:id="607"/>
      <w:bookmarkEnd w:id="608"/>
      <w:bookmarkEnd w:id="609"/>
      <w:bookmarkEnd w:id="610"/>
      <w:bookmarkEnd w:id="611"/>
    </w:p>
    <w:p w14:paraId="2ADAEA2C" w14:textId="77777777" w:rsidR="0018526B" w:rsidRDefault="00000000">
      <w:pPr>
        <w:rPr>
          <w:lang w:val="en-US" w:eastAsia="zh-CN"/>
        </w:rPr>
      </w:pP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 enables a MMTel Enabler Client to download the DC application profile from MMTel Enabler Server and use it to control the downloading behavior on 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p>
    <w:p w14:paraId="2B5663A4" w14:textId="77777777" w:rsidR="0018526B" w:rsidRDefault="00000000">
      <w:pPr>
        <w:pStyle w:val="Heading4"/>
      </w:pPr>
      <w:bookmarkStart w:id="612" w:name="_Toc183998948"/>
      <w:bookmarkStart w:id="613" w:name="_Toc1660"/>
      <w:bookmarkStart w:id="614" w:name="_Toc54"/>
      <w:bookmarkStart w:id="615" w:name="_Toc12040"/>
      <w:bookmarkStart w:id="616" w:name="_Toc193671368"/>
      <w:r>
        <w:rPr>
          <w:rFonts w:hint="eastAsia"/>
          <w:lang w:eastAsia="zh-CN"/>
        </w:rPr>
        <w:t>8.3.2</w:t>
      </w:r>
      <w:r>
        <w:t>.2</w:t>
      </w:r>
      <w:r>
        <w:tab/>
        <w:t>Procedure</w:t>
      </w:r>
      <w:bookmarkEnd w:id="612"/>
      <w:bookmarkEnd w:id="613"/>
      <w:bookmarkEnd w:id="614"/>
      <w:bookmarkEnd w:id="615"/>
      <w:bookmarkEnd w:id="616"/>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4BDFAAEC" w14:textId="0973F0E8" w:rsidR="0018526B" w:rsidRDefault="00000000">
      <w:pPr>
        <w:pStyle w:val="B1"/>
        <w:rPr>
          <w:lang w:val="en-US" w:eastAsia="zh-CN"/>
        </w:rPr>
      </w:pPr>
      <w:r>
        <w:rPr>
          <w:lang w:val="en-US" w:eastAsia="zh-CN"/>
        </w:rPr>
        <w:t>1</w:t>
      </w:r>
      <w:r w:rsidR="003305D1">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5EAD0B41" w14:textId="77777777" w:rsidR="0018526B" w:rsidRDefault="00000000">
      <w:pPr>
        <w:pStyle w:val="TH"/>
        <w:rPr>
          <w:lang w:val="en-US" w:eastAsia="zh-CN"/>
        </w:rPr>
      </w:pPr>
      <w:r>
        <w:rPr>
          <w:lang w:val="en-US" w:eastAsia="zh-CN"/>
        </w:rPr>
        <w:object w:dxaOrig="7538" w:dyaOrig="4270" w14:anchorId="331C5A18">
          <v:shape id="_x0000_i1033" type="#_x0000_t75" style="width:377.3pt;height:214.15pt" o:ole="">
            <v:imagedata r:id="rId25" o:title=""/>
            <o:lock v:ext="edit" aspectratio="f"/>
          </v:shape>
          <o:OLEObject Type="Embed" ProgID="Visio.Drawing.11" ShapeID="_x0000_i1033" DrawAspect="Content" ObjectID="_1804284298" r:id="rId26"/>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77777777"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to suggest DC applications for download.</w:t>
      </w:r>
    </w:p>
    <w:p w14:paraId="750BE352" w14:textId="4F5ABF45" w:rsidR="0018526B" w:rsidRDefault="00000000">
      <w:pPr>
        <w:pStyle w:val="NO"/>
        <w:rPr>
          <w:lang w:val="en-US" w:eastAsia="zh-CN"/>
        </w:rPr>
      </w:pPr>
      <w:r>
        <w:rPr>
          <w:rFonts w:hint="eastAsia"/>
          <w:lang w:val="en-US" w:eastAsia="zh-CN"/>
        </w:rPr>
        <w:lastRenderedPageBreak/>
        <w:t>NOTE 1:</w:t>
      </w:r>
      <w:r>
        <w:rPr>
          <w:rFonts w:hint="eastAsia"/>
          <w:lang w:val="en-US" w:eastAsia="zh-CN"/>
        </w:rPr>
        <w:tab/>
      </w:r>
      <w:r w:rsidR="006663E4">
        <w:rPr>
          <w:lang w:val="en-US" w:eastAsia="zh-CN"/>
        </w:rPr>
        <w:t>I</w:t>
      </w:r>
      <w:r>
        <w:rPr>
          <w:rFonts w:hint="eastAsia"/>
          <w:lang w:val="en-US" w:eastAsia="zh-CN"/>
        </w:rPr>
        <w:t xml:space="preserve">n a implementation, the DCSF may support the 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641CBFCA" w14:textId="77777777" w:rsidR="0018526B" w:rsidRDefault="00000000">
      <w:pPr>
        <w:pStyle w:val="NO"/>
        <w:rPr>
          <w:lang w:val="en-US" w:eastAsia="zh-CN"/>
        </w:rPr>
      </w:pPr>
      <w:r>
        <w:rPr>
          <w:rFonts w:hint="eastAsia"/>
        </w:rPr>
        <w:t>NOTE </w:t>
      </w:r>
      <w:r>
        <w:t>2</w:t>
      </w:r>
      <w:r>
        <w:rPr>
          <w:rFonts w:hint="eastAsia"/>
        </w:rPr>
        <w:t>:</w:t>
      </w:r>
      <w:r>
        <w:rPr>
          <w:rFonts w:hint="eastAsia"/>
        </w:rPr>
        <w:tab/>
      </w:r>
      <w:r>
        <w:t xml:space="preserve">The interaction between DCSF and </w:t>
      </w:r>
      <w:r>
        <w:rPr>
          <w:rFonts w:hint="eastAsia"/>
        </w:rPr>
        <w:t xml:space="preserve">MMTel Enabler </w:t>
      </w:r>
      <w:r>
        <w:rPr>
          <w:rFonts w:eastAsia="SimSun" w:hint="eastAsia"/>
          <w:lang w:val="en-US" w:eastAsia="zh-CN"/>
        </w:rPr>
        <w:t>S</w:t>
      </w:r>
      <w:proofErr w:type="spellStart"/>
      <w:r>
        <w:rPr>
          <w:rFonts w:hint="eastAsia"/>
        </w:rPr>
        <w:t>erver</w:t>
      </w:r>
      <w:proofErr w:type="spellEnd"/>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77777777" w:rsidR="0018526B"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pPr>
        <w:pStyle w:val="B1"/>
        <w:ind w:firstLine="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77777777"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oot application, the response message includes negative value in the Root application validity IE.</w:t>
      </w:r>
    </w:p>
    <w:p w14:paraId="5495D105" w14:textId="77777777" w:rsidR="0018526B" w:rsidRDefault="00000000">
      <w:pPr>
        <w:pStyle w:val="NO"/>
        <w:rPr>
          <w:lang w:val="en-US" w:eastAsia="zh-CN"/>
        </w:rPr>
      </w:pPr>
      <w:r>
        <w:rPr>
          <w:rFonts w:hint="eastAsia"/>
        </w:rPr>
        <w:t>NOTE </w:t>
      </w:r>
      <w:r>
        <w:t>4</w:t>
      </w:r>
      <w:r>
        <w:rPr>
          <w:rFonts w:hint="eastAsia"/>
        </w:rPr>
        <w:t>:</w:t>
      </w:r>
      <w:r>
        <w:rPr>
          <w:rFonts w:hint="eastAsia"/>
        </w:rPr>
        <w:tab/>
      </w:r>
      <w:r>
        <w:t xml:space="preserve">The root application can also be </w:t>
      </w:r>
      <w:r>
        <w:rPr>
          <w:rFonts w:hint="eastAsia"/>
        </w:rPr>
        <w:t>implementation specific.</w:t>
      </w:r>
    </w:p>
    <w:p w14:paraId="12808190" w14:textId="77777777" w:rsidR="0018526B"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66F7357F" w14:textId="77777777" w:rsidR="0018526B" w:rsidRDefault="00000000">
      <w:pPr>
        <w:pStyle w:val="B1"/>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 profile.</w:t>
      </w:r>
    </w:p>
    <w:p w14:paraId="1815CF19" w14:textId="79419740" w:rsidR="0018526B" w:rsidRDefault="00000000" w:rsidP="004B4185">
      <w:pPr>
        <w:pStyle w:val="B1"/>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7B6A0C4" w14:textId="77777777" w:rsidR="0018526B" w:rsidRDefault="00000000">
      <w:pPr>
        <w:pStyle w:val="Heading4"/>
      </w:pPr>
      <w:bookmarkStart w:id="617" w:name="_Toc22159"/>
      <w:bookmarkStart w:id="618" w:name="_Toc183998949"/>
      <w:bookmarkStart w:id="619" w:name="_Toc26957"/>
      <w:bookmarkStart w:id="620" w:name="_Toc7696"/>
      <w:bookmarkStart w:id="621" w:name="_Toc193671369"/>
      <w:r>
        <w:rPr>
          <w:rFonts w:hint="eastAsia"/>
          <w:lang w:eastAsia="zh-CN"/>
        </w:rPr>
        <w:t>8.3.2</w:t>
      </w:r>
      <w:r>
        <w:t>.3</w:t>
      </w:r>
      <w:r>
        <w:tab/>
        <w:t>Information flows</w:t>
      </w:r>
      <w:bookmarkEnd w:id="617"/>
      <w:bookmarkEnd w:id="618"/>
      <w:bookmarkEnd w:id="619"/>
      <w:bookmarkEnd w:id="620"/>
      <w:bookmarkEnd w:id="621"/>
    </w:p>
    <w:p w14:paraId="544238E6" w14:textId="77777777" w:rsidR="0018526B" w:rsidRDefault="00000000">
      <w:pPr>
        <w:pStyle w:val="Heading5"/>
        <w:rPr>
          <w:lang w:val="en-US"/>
        </w:rPr>
      </w:pPr>
      <w:bookmarkStart w:id="622" w:name="_Toc3922"/>
      <w:bookmarkStart w:id="623" w:name="_Toc17061"/>
      <w:bookmarkStart w:id="624" w:name="_Toc183998950"/>
      <w:bookmarkStart w:id="625" w:name="_Toc502"/>
      <w:bookmarkStart w:id="626" w:name="_Toc193671370"/>
      <w:r>
        <w:rPr>
          <w:rFonts w:hint="eastAsia"/>
          <w:lang w:val="en-US" w:eastAsia="zh-CN"/>
        </w:rPr>
        <w:t>8.3.2.3.1</w:t>
      </w:r>
      <w:r>
        <w:rPr>
          <w:rFonts w:hint="eastAsia"/>
          <w:lang w:val="en-US" w:eastAsia="zh-CN"/>
        </w:rPr>
        <w:tab/>
        <w:t>Get Root application request</w:t>
      </w:r>
      <w:bookmarkEnd w:id="622"/>
      <w:bookmarkEnd w:id="623"/>
      <w:bookmarkEnd w:id="624"/>
      <w:bookmarkEnd w:id="625"/>
      <w:bookmarkEnd w:id="626"/>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C35CE" w14:textId="77777777" w:rsidR="0018526B"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MMTel Enabler Client in the UE.</w:t>
            </w:r>
          </w:p>
          <w:p w14:paraId="290919BF" w14:textId="77777777" w:rsidR="0018526B" w:rsidRDefault="00000000">
            <w:pPr>
              <w:pStyle w:val="TAL"/>
              <w:rPr>
                <w:lang w:val="en-US" w:eastAsia="zh-CN"/>
              </w:rPr>
            </w:pPr>
            <w:r>
              <w:rPr>
                <w:rFonts w:hint="eastAsia"/>
                <w:lang w:val="en-US" w:eastAsia="zh-CN"/>
              </w:rPr>
              <w:t>This IE presents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27" w:name="_Toc17515"/>
      <w:bookmarkStart w:id="628" w:name="_Toc28130"/>
      <w:bookmarkStart w:id="629" w:name="_Toc183998951"/>
      <w:bookmarkStart w:id="630" w:name="_Toc31466"/>
      <w:bookmarkStart w:id="631" w:name="_Toc193671371"/>
      <w:r>
        <w:rPr>
          <w:rFonts w:hint="eastAsia"/>
          <w:lang w:val="en-US" w:eastAsia="zh-CN"/>
        </w:rPr>
        <w:t>8.3.2.3.2</w:t>
      </w:r>
      <w:r>
        <w:rPr>
          <w:rFonts w:hint="eastAsia"/>
          <w:lang w:val="en-US" w:eastAsia="zh-CN"/>
        </w:rPr>
        <w:tab/>
        <w:t>Get Root application response</w:t>
      </w:r>
      <w:bookmarkEnd w:id="627"/>
      <w:bookmarkEnd w:id="628"/>
      <w:bookmarkEnd w:id="629"/>
      <w:bookmarkEnd w:id="630"/>
      <w:bookmarkEnd w:id="631"/>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16107" w14:textId="77777777" w:rsidR="0018526B"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 xml:space="preserve">layout, and/or home page </w:t>
            </w:r>
            <w:proofErr w:type="spellStart"/>
            <w:r>
              <w:rPr>
                <w:rFonts w:eastAsia="SimSun" w:hint="eastAsia"/>
                <w:lang w:val="en-US" w:eastAsia="zh-CN"/>
              </w:rPr>
              <w:t>etc</w:t>
            </w:r>
            <w:proofErr w:type="spellEnd"/>
            <w:r>
              <w:rPr>
                <w:rFonts w:eastAsia="SimSun" w:hint="eastAsia"/>
                <w:lang w:val="en-US" w:eastAsia="zh-CN"/>
              </w:rPr>
              <w:t xml:space="preserve"> of the Data Channel Application list.</w:t>
            </w:r>
          </w:p>
          <w:p w14:paraId="1CED0780" w14:textId="77777777" w:rsidR="0018526B"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32" w:name="_Toc183998952"/>
      <w:bookmarkStart w:id="633" w:name="_Toc13161"/>
      <w:bookmarkStart w:id="634" w:name="_Toc7195"/>
      <w:bookmarkStart w:id="635" w:name="_Toc19132"/>
      <w:bookmarkStart w:id="636" w:name="_Toc193671372"/>
      <w:r>
        <w:rPr>
          <w:rFonts w:hint="eastAsia"/>
          <w:lang w:val="en-US" w:eastAsia="zh-CN"/>
        </w:rPr>
        <w:t>8.3.2.3.3</w:t>
      </w:r>
      <w:r>
        <w:rPr>
          <w:rFonts w:hint="eastAsia"/>
          <w:lang w:val="en-US" w:eastAsia="zh-CN"/>
        </w:rPr>
        <w:tab/>
        <w:t>Get DC application profile List request</w:t>
      </w:r>
      <w:bookmarkEnd w:id="632"/>
      <w:bookmarkEnd w:id="633"/>
      <w:bookmarkEnd w:id="634"/>
      <w:bookmarkEnd w:id="635"/>
      <w:bookmarkEnd w:id="636"/>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proofErr w:type="spellStart"/>
      <w:r>
        <w:t>erver</w:t>
      </w:r>
      <w:proofErr w:type="spellEnd"/>
      <w:r>
        <w:t>.</w:t>
      </w:r>
    </w:p>
    <w:p w14:paraId="66DE4C59" w14:textId="77777777" w:rsidR="0018526B"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BF545" w14:textId="77777777" w:rsidR="0018526B" w:rsidRDefault="00000000">
            <w:pPr>
              <w:pStyle w:val="TAL"/>
              <w:rPr>
                <w:lang w:val="en-US"/>
              </w:rPr>
            </w:pPr>
            <w:r>
              <w:rPr>
                <w:rFonts w:hint="eastAsia"/>
                <w:lang w:val="en-US" w:eastAsia="zh-CN"/>
              </w:rPr>
              <w:t xml:space="preserve">The version of MMTel Enabler Client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457EE" w14:textId="77777777" w:rsidR="0018526B" w:rsidRDefault="00000000">
            <w:pPr>
              <w:pStyle w:val="TAL"/>
              <w:rPr>
                <w:lang w:val="en-US" w:eastAsia="zh-CN"/>
              </w:rPr>
            </w:pPr>
            <w:r>
              <w:t>type of application (e.g. emergency, conference, XR, etc.)</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3B544ABD" w14:textId="77777777" w:rsidR="0018526B"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2BC40493" w14:textId="77777777" w:rsidR="0018526B" w:rsidRDefault="00000000">
            <w:pPr>
              <w:pStyle w:val="TAL"/>
              <w:rPr>
                <w:lang w:val="en-US" w:eastAsia="zh-CN"/>
              </w:rPr>
            </w:pPr>
            <w:r>
              <w:rPr>
                <w:rFonts w:hint="eastAsia"/>
                <w:lang w:val="en-US" w:eastAsia="zh-CN"/>
              </w:rPr>
              <w:t xml:space="preserve">The default value of this IE is 0 if this IE is absent. </w:t>
            </w:r>
          </w:p>
        </w:tc>
      </w:tr>
      <w:tr w:rsidR="0018526B" w14:paraId="41E62C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8810CC" w14:textId="77777777" w:rsidR="0018526B"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11F9362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054E9" w14:textId="77777777" w:rsidR="0018526B" w:rsidRDefault="00000000">
            <w:pPr>
              <w:pStyle w:val="TAL"/>
              <w:rPr>
                <w:lang w:val="en-US" w:eastAsia="zh-CN"/>
              </w:rPr>
            </w:pPr>
            <w:r>
              <w:rPr>
                <w:rFonts w:hint="eastAsia"/>
                <w:lang w:val="en-US" w:eastAsia="zh-CN"/>
              </w:rPr>
              <w:t>The total number of DC application profiles required in this request</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37" w:name="_Toc183998953"/>
      <w:bookmarkStart w:id="638" w:name="_Toc3039"/>
      <w:bookmarkStart w:id="639" w:name="_Toc10930"/>
      <w:bookmarkStart w:id="640" w:name="_Toc29029"/>
      <w:bookmarkStart w:id="641" w:name="_Toc193671373"/>
      <w:r>
        <w:rPr>
          <w:rFonts w:hint="eastAsia"/>
          <w:lang w:val="en-US" w:eastAsia="zh-CN"/>
        </w:rPr>
        <w:t>8.3.2.3.4</w:t>
      </w:r>
      <w:r>
        <w:rPr>
          <w:rFonts w:hint="eastAsia"/>
          <w:lang w:val="en-US" w:eastAsia="zh-CN"/>
        </w:rPr>
        <w:tab/>
        <w:t>Get DC application profile List response</w:t>
      </w:r>
      <w:bookmarkEnd w:id="637"/>
      <w:bookmarkEnd w:id="638"/>
      <w:bookmarkEnd w:id="639"/>
      <w:bookmarkEnd w:id="640"/>
      <w:bookmarkEnd w:id="641"/>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shd w:val="clear" w:color="auto" w:fill="auto"/>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77777777"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BA267" w14:textId="77777777" w:rsidR="0018526B" w:rsidRDefault="00000000">
            <w:pPr>
              <w:pStyle w:val="TAL"/>
              <w:rPr>
                <w:lang w:val="en-US" w:eastAsia="zh-CN"/>
              </w:rPr>
            </w:pPr>
            <w:r>
              <w:rPr>
                <w:rFonts w:hint="eastAsia"/>
                <w:lang w:val="en-US" w:eastAsia="zh-CN"/>
              </w:rPr>
              <w:t>Identifier of the Data Channel Application</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7B0A0" w14:textId="77777777" w:rsidR="0018526B" w:rsidRDefault="00000000">
            <w:pPr>
              <w:pStyle w:val="TAL"/>
              <w:rPr>
                <w:lang w:val="en-US" w:eastAsia="zh-CN"/>
              </w:rPr>
            </w:pPr>
            <w:r>
              <w:rPr>
                <w:rFonts w:hint="eastAsia"/>
                <w:lang w:val="en-US" w:eastAsia="zh-CN"/>
              </w:rPr>
              <w:t>Name of the Data Channel Application</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326FF"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3B835"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77777777" w:rsidR="0018526B" w:rsidRDefault="00000000">
            <w:pPr>
              <w:pStyle w:val="TAL"/>
              <w:numPr>
                <w:ilvl w:val="255"/>
                <w:numId w:val="0"/>
              </w:numPr>
              <w:rPr>
                <w:lang w:val="en-US" w:eastAsia="zh-CN"/>
              </w:rPr>
            </w:pPr>
            <w:proofErr w:type="spellStart"/>
            <w:r>
              <w:rPr>
                <w:rFonts w:hint="eastAsia"/>
              </w:rPr>
              <w:t>Precall</w:t>
            </w:r>
            <w:proofErr w:type="spellEnd"/>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12DE9E8" w14:textId="77777777" w:rsidR="0018526B" w:rsidRDefault="00000000">
            <w:pPr>
              <w:pStyle w:val="TAL"/>
              <w:numPr>
                <w:ilvl w:val="255"/>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CF8864" w14:textId="77777777" w:rsidR="0018526B" w:rsidRDefault="00000000">
            <w:pPr>
              <w:pStyle w:val="TAL"/>
              <w:rPr>
                <w:lang w:val="en-US" w:eastAsia="zh-CN"/>
              </w:rPr>
            </w:pPr>
            <w:r>
              <w:rPr>
                <w:rFonts w:eastAsia="SimSun"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D278F"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DFBAFF" w14:textId="77777777" w:rsidR="0018526B" w:rsidRDefault="00000000">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3AE72"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591C55" w14:textId="77777777" w:rsidR="0018526B"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2CD63E" w14:textId="77777777" w:rsidR="0018526B"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67D40"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72CFE64D" w14:textId="77777777" w:rsidR="0018526B" w:rsidRDefault="00000000">
            <w:pPr>
              <w:pStyle w:val="TAL"/>
              <w:numPr>
                <w:ilvl w:val="255"/>
                <w:numId w:val="0"/>
              </w:numPr>
              <w:rPr>
                <w:lang w:val="en-US" w:eastAsia="zh-CN"/>
              </w:rPr>
            </w:pPr>
            <w:r>
              <w:rPr>
                <w:rFonts w:hint="eastAsia"/>
                <w:lang w:val="en-US" w:eastAsia="zh-CN"/>
              </w:rPr>
              <w:t>Voice call only: this Data Channel Application can be used if and only if the corresponding call is a voice call.</w:t>
            </w:r>
          </w:p>
          <w:p w14:paraId="2CC300F3" w14:textId="77777777" w:rsidR="0018526B" w:rsidRDefault="00000000">
            <w:pPr>
              <w:pStyle w:val="TAL"/>
              <w:numPr>
                <w:ilvl w:val="255"/>
                <w:numId w:val="0"/>
              </w:numPr>
              <w:rPr>
                <w:lang w:val="en-US" w:eastAsia="zh-CN"/>
              </w:rPr>
            </w:pPr>
            <w:r>
              <w:rPr>
                <w:rFonts w:hint="eastAsia"/>
                <w:lang w:val="en-US" w:eastAsia="zh-CN"/>
              </w:rPr>
              <w:t>Video call only: this Data Channel Application can be used if and only if the corresponding call is a video call.</w:t>
            </w:r>
          </w:p>
          <w:p w14:paraId="5008302F" w14:textId="77777777" w:rsidR="0018526B" w:rsidRDefault="00000000">
            <w:pPr>
              <w:pStyle w:val="TAL"/>
              <w:numPr>
                <w:ilvl w:val="255"/>
                <w:numId w:val="0"/>
              </w:numPr>
              <w:rPr>
                <w:lang w:val="en-US" w:eastAsia="zh-CN"/>
              </w:rPr>
            </w:pPr>
            <w:r>
              <w:rPr>
                <w:rFonts w:hint="eastAsia"/>
                <w:lang w:val="en-US" w:eastAsia="zh-CN"/>
              </w:rPr>
              <w:t>Voice and video call: 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D42784" w14:textId="77777777" w:rsidR="0018526B"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77777777" w:rsidR="0018526B" w:rsidRDefault="00000000">
            <w:pPr>
              <w:pStyle w:val="TAL"/>
              <w:rPr>
                <w:lang w:val="en-US" w:eastAsia="zh-CN"/>
              </w:rPr>
            </w:pPr>
            <w:r>
              <w:rPr>
                <w:lang w:val="en-US" w:eastAsia="zh-CN"/>
              </w:rPr>
              <w:t>Service area: the application is allowed to be used in a certain area.</w:t>
            </w:r>
          </w:p>
          <w:p w14:paraId="1C0345F6"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EA7546" w14:textId="77777777" w:rsidR="0018526B" w:rsidRDefault="00000000">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os</w:t>
            </w:r>
            <w:proofErr w:type="spellEnd"/>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6051A2" w14:textId="77777777" w:rsidR="0018526B" w:rsidRDefault="00000000">
            <w:pPr>
              <w:pStyle w:val="TAL"/>
            </w:pPr>
            <w:proofErr w:type="spellStart"/>
            <w:r>
              <w:rPr>
                <w:rFonts w:hint="eastAsia"/>
                <w:lang w:eastAsia="zh-CN"/>
              </w:rPr>
              <w:t>Pe</w:t>
            </w:r>
            <w:r>
              <w:t>rsonalDataCollection</w:t>
            </w:r>
            <w:proofErr w:type="spellEnd"/>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4C8FD5" w14:textId="77777777" w:rsidR="0018526B" w:rsidRDefault="00000000">
            <w:pPr>
              <w:pStyle w:val="TAL"/>
              <w:rPr>
                <w:lang w:eastAsia="zh-CN"/>
              </w:rPr>
            </w:pPr>
            <w:proofErr w:type="spellStart"/>
            <w:r>
              <w:rPr>
                <w:rFonts w:eastAsia="SimSun"/>
                <w:lang w:val="en-US" w:eastAsia="zh-CN"/>
              </w:rPr>
              <w:t>PersonalDataCollectionInfoURL</w:t>
            </w:r>
            <w:proofErr w:type="spellEnd"/>
            <w:r>
              <w:rPr>
                <w:rFonts w:eastAsia="SimSun"/>
                <w:lang w:val="en-US" w:eastAsia="zh-CN"/>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A9ECDA" w14:textId="77777777"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42" w:name="_Toc183998954"/>
      <w:bookmarkStart w:id="643" w:name="_Toc30861"/>
      <w:bookmarkStart w:id="644" w:name="_Toc30698"/>
      <w:bookmarkStart w:id="645" w:name="_Toc4413"/>
      <w:bookmarkStart w:id="646" w:name="_Toc193671374"/>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updating on UE</w:t>
      </w:r>
      <w:bookmarkEnd w:id="642"/>
      <w:bookmarkEnd w:id="643"/>
      <w:bookmarkEnd w:id="644"/>
      <w:bookmarkEnd w:id="645"/>
      <w:bookmarkEnd w:id="646"/>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47" w:name="_Toc183998955"/>
      <w:bookmarkStart w:id="648" w:name="_Toc13234"/>
      <w:bookmarkStart w:id="649" w:name="_Toc193671375"/>
      <w:r>
        <w:rPr>
          <w:rFonts w:hint="eastAsia"/>
          <w:lang w:eastAsia="zh-CN"/>
        </w:rPr>
        <w:t>8.3.</w:t>
      </w:r>
      <w:r>
        <w:rPr>
          <w:rFonts w:hint="eastAsia"/>
          <w:lang w:val="en-US" w:eastAsia="zh-CN"/>
        </w:rPr>
        <w:t>3</w:t>
      </w:r>
      <w:r>
        <w:t>.2</w:t>
      </w:r>
      <w:r>
        <w:tab/>
        <w:t>Procedure</w:t>
      </w:r>
      <w:bookmarkEnd w:id="647"/>
      <w:bookmarkEnd w:id="648"/>
      <w:bookmarkEnd w:id="649"/>
    </w:p>
    <w:p w14:paraId="18A9EB0E" w14:textId="77777777" w:rsidR="0018526B" w:rsidRDefault="00000000">
      <w:pPr>
        <w:pStyle w:val="Heading5"/>
        <w:rPr>
          <w:lang w:val="en-US" w:eastAsia="zh-CN"/>
        </w:rPr>
      </w:pPr>
      <w:bookmarkStart w:id="650" w:name="_Toc19477"/>
      <w:bookmarkStart w:id="651" w:name="_Toc183998956"/>
      <w:bookmarkStart w:id="652" w:name="_Toc14199"/>
      <w:bookmarkStart w:id="653" w:name="_Toc19975"/>
      <w:bookmarkStart w:id="654" w:name="_Toc193671376"/>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lang w:val="en-US" w:eastAsia="zh-CN"/>
        </w:rPr>
        <w:t xml:space="preserve"> based on notification</w:t>
      </w:r>
      <w:bookmarkEnd w:id="650"/>
      <w:bookmarkEnd w:id="651"/>
      <w:bookmarkEnd w:id="652"/>
      <w:bookmarkEnd w:id="653"/>
      <w:bookmarkEnd w:id="654"/>
    </w:p>
    <w:p w14:paraId="49AB3B72" w14:textId="77777777" w:rsidR="0018526B" w:rsidRDefault="00000000">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3.3</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49146991"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4" type="#_x0000_t75" style="width:353pt;height:279.1pt" o:ole="">
            <v:imagedata r:id="rId27" o:title=""/>
            <o:lock v:ext="edit" aspectratio="f"/>
          </v:shape>
          <o:OLEObject Type="Embed" ProgID="Visio.Drawing.11" ShapeID="_x0000_i1034" DrawAspect="Content" ObjectID="_1804284299" r:id="rId28"/>
        </w:object>
      </w:r>
    </w:p>
    <w:p w14:paraId="3FEE6A0E" w14:textId="77777777" w:rsidR="0018526B" w:rsidRDefault="00000000">
      <w:pPr>
        <w:pStyle w:val="TF"/>
      </w:pPr>
      <w:r>
        <w:t>Figure 8.</w:t>
      </w:r>
      <w:r>
        <w:rPr>
          <w:rFonts w:eastAsia="SimSun" w:hint="eastAsia"/>
          <w:lang w:val="en-US" w:eastAsia="zh-CN"/>
        </w:rPr>
        <w:t>3.3</w:t>
      </w:r>
      <w:r>
        <w:t>.</w:t>
      </w:r>
      <w:r>
        <w:rPr>
          <w:rFonts w:hint="eastAsia"/>
        </w:rPr>
        <w:t>2.1</w:t>
      </w:r>
      <w:r>
        <w:t xml:space="preserve">-1: </w:t>
      </w:r>
      <w:r>
        <w:rPr>
          <w:rFonts w:hint="eastAsia"/>
        </w:rPr>
        <w:t xml:space="preserve">MMTel Enabler </w:t>
      </w:r>
      <w:r>
        <w:rPr>
          <w:rFonts w:eastAsia="SimSun" w:hint="eastAsia"/>
          <w:lang w:val="en-US" w:eastAsia="zh-CN"/>
        </w:rPr>
        <w:t>C</w:t>
      </w:r>
      <w:proofErr w:type="spellStart"/>
      <w:r>
        <w:rPr>
          <w:rFonts w:hint="eastAsia"/>
        </w:rPr>
        <w:t>lient</w:t>
      </w:r>
      <w:proofErr w:type="spellEnd"/>
      <w:r>
        <w:rPr>
          <w:rFonts w:hint="eastAsia"/>
        </w:rPr>
        <w:t xml:space="preserve"> request DC application profiles based on notification</w:t>
      </w:r>
    </w:p>
    <w:p w14:paraId="386763EB" w14:textId="77777777" w:rsidR="0018526B"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6</w:t>
      </w:r>
      <w:r>
        <w:t>]</w:t>
      </w:r>
      <w:r>
        <w:rPr>
          <w:rFonts w:hint="eastAsia"/>
          <w:lang w:val="en-US" w:eastAsia="zh-CN"/>
        </w:rPr>
        <w:t>.</w:t>
      </w:r>
    </w:p>
    <w:p w14:paraId="7170F720" w14:textId="77777777" w:rsidR="0018526B"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eastAsia="SimSun" w:hint="eastAsia"/>
          <w:lang w:val="en-US" w:eastAsia="zh-CN"/>
        </w:rPr>
        <w:t>Enabler C</w:t>
      </w:r>
      <w:proofErr w:type="spellStart"/>
      <w:r>
        <w:t>lient</w:t>
      </w:r>
      <w:proofErr w:type="spellEnd"/>
      <w:r>
        <w:t xml:space="preserve"> subscribes to the MMTel Enabler </w:t>
      </w:r>
      <w:r>
        <w:rPr>
          <w:rFonts w:eastAsia="SimSun" w:hint="eastAsia"/>
          <w:lang w:val="en-US" w:eastAsia="zh-CN"/>
        </w:rPr>
        <w:t>S</w:t>
      </w:r>
      <w:proofErr w:type="spellStart"/>
      <w:r>
        <w:t>erver</w:t>
      </w:r>
      <w:proofErr w:type="spellEnd"/>
      <w:r>
        <w:t xml:space="preserve"> for receiving notifications</w:t>
      </w:r>
      <w:r>
        <w:rPr>
          <w:rFonts w:hint="eastAsia"/>
          <w:lang w:val="en-US" w:eastAsia="zh-CN"/>
        </w:rPr>
        <w:t>.</w:t>
      </w:r>
    </w:p>
    <w:p w14:paraId="15C56EC7" w14:textId="77777777" w:rsidR="0018526B" w:rsidRDefault="00000000">
      <w:pPr>
        <w:pStyle w:val="B1"/>
        <w:rPr>
          <w:lang w:val="en-US" w:eastAsia="zh-CN"/>
        </w:rPr>
      </w:pPr>
      <w:r>
        <w:rPr>
          <w:lang w:val="en-US" w:eastAsia="zh-CN"/>
        </w:rPr>
        <w:lastRenderedPageBreak/>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r>
        <w:rPr>
          <w:rFonts w:hint="eastAsia"/>
          <w:lang w:val="en-US" w:eastAsia="zh-CN"/>
        </w:rPr>
        <w:t>The step 4 to step 8 are same as steps 1 through 5 in clause 8.3.2.2.</w:t>
      </w:r>
    </w:p>
    <w:p w14:paraId="5EF6C06F" w14:textId="77777777" w:rsidR="0018526B" w:rsidRDefault="00000000">
      <w:pPr>
        <w:pStyle w:val="Heading5"/>
        <w:rPr>
          <w:lang w:val="en-US"/>
        </w:rPr>
      </w:pPr>
      <w:bookmarkStart w:id="655" w:name="_Toc183998957"/>
      <w:bookmarkStart w:id="656" w:name="_Toc3238"/>
      <w:bookmarkStart w:id="657" w:name="_Toc23092"/>
      <w:bookmarkStart w:id="658" w:name="_Toc8920"/>
      <w:bookmarkStart w:id="659" w:name="_Toc193671377"/>
      <w:r>
        <w:rPr>
          <w:rFonts w:hint="eastAsia"/>
          <w:lang w:val="en-US" w:eastAsia="zh-CN"/>
        </w:rPr>
        <w:t>8.3.3.2.2</w:t>
      </w:r>
      <w:r>
        <w:rPr>
          <w:rFonts w:hint="eastAsia"/>
          <w:lang w:val="en-US" w:eastAsia="zh-CN"/>
        </w:rPr>
        <w:tab/>
        <w:t>The MMTel Enabler Server notifies the DC application profile to the MMTel Enabler Client</w:t>
      </w:r>
      <w:bookmarkEnd w:id="655"/>
      <w:bookmarkEnd w:id="656"/>
      <w:bookmarkEnd w:id="657"/>
      <w:bookmarkEnd w:id="658"/>
      <w:bookmarkEnd w:id="659"/>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77777777" w:rsidR="0018526B" w:rsidRDefault="00000000">
      <w:pPr>
        <w:pStyle w:val="TH"/>
        <w:rPr>
          <w:lang w:eastAsia="zh-CN"/>
        </w:rPr>
      </w:pPr>
      <w:r>
        <w:rPr>
          <w:lang w:val="en-US" w:eastAsia="zh-CN"/>
        </w:rPr>
        <w:object w:dxaOrig="7153" w:dyaOrig="4432" w14:anchorId="124726F7">
          <v:shape id="_x0000_i1035" type="#_x0000_t75" style="width:358.15pt;height:221.6pt" o:ole="">
            <v:imagedata r:id="rId29" o:title=""/>
            <o:lock v:ext="edit" aspectratio="f"/>
          </v:shape>
          <o:OLEObject Type="Embed" ProgID="Visio.Drawing.11" ShapeID="_x0000_i1035" DrawAspect="Content" ObjectID="_1804284300" r:id="rId30"/>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proofErr w:type="spellStart"/>
      <w:r>
        <w:t>erver</w:t>
      </w:r>
      <w:proofErr w:type="spellEnd"/>
      <w:r>
        <w:t xml:space="preserve">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 list</w:t>
      </w:r>
      <w:r>
        <w:t xml:space="preserve"> to UE</w:t>
      </w:r>
    </w:p>
    <w:p w14:paraId="058F9DFC" w14:textId="77777777" w:rsidR="0018526B" w:rsidRDefault="00000000">
      <w:pPr>
        <w:pStyle w:val="B1"/>
        <w:rPr>
          <w:lang w:val="en-US" w:eastAsia="zh-CN"/>
        </w:rPr>
      </w:pPr>
      <w:r>
        <w:rPr>
          <w:lang w:val="en-US" w:eastAsia="zh-CN"/>
        </w:rPr>
        <w:t>1.</w:t>
      </w:r>
      <w:r>
        <w:rPr>
          <w:lang w:val="en-US" w:eastAsia="zh-CN"/>
        </w:rPr>
        <w:tab/>
      </w:r>
      <w:bookmarkStart w:id="660"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660"/>
      <w:r>
        <w:rPr>
          <w:lang w:val="en-US" w:eastAsia="zh-CN"/>
        </w:rPr>
        <w:t xml:space="preserve"> </w:t>
      </w:r>
    </w:p>
    <w:p w14:paraId="71AC9081" w14:textId="77777777" w:rsidR="0018526B"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p>
    <w:p w14:paraId="04309B67" w14:textId="77777777" w:rsidR="0018526B" w:rsidRDefault="00000000">
      <w:pPr>
        <w:pStyle w:val="B1"/>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proofErr w:type="spellStart"/>
      <w:r>
        <w:rPr>
          <w:rFonts w:hint="eastAsia"/>
        </w:rPr>
        <w:t>pplication</w:t>
      </w:r>
      <w:proofErr w:type="spellEnd"/>
      <w:r>
        <w:rPr>
          <w:rFonts w:hint="eastAsia"/>
        </w:rPr>
        <w:t xml:space="preserve">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751D1810" w14:textId="77777777" w:rsidR="0018526B"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10A10276" w14:textId="4BD5666D" w:rsidR="0018526B" w:rsidRPr="004B4185" w:rsidRDefault="00000000">
      <w:r>
        <w:rPr>
          <w:rFonts w:hint="eastAsia"/>
          <w:lang w:val="en-US" w:eastAsia="zh-CN"/>
        </w:rPr>
        <w:t xml:space="preserve">The MMTel Enabler Server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Client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14:paraId="0BE81980" w14:textId="77777777" w:rsidR="0018526B" w:rsidRDefault="00000000">
      <w:pPr>
        <w:pStyle w:val="Heading4"/>
      </w:pPr>
      <w:bookmarkStart w:id="661" w:name="_Toc183998958"/>
      <w:bookmarkStart w:id="662" w:name="_Toc19397"/>
      <w:bookmarkStart w:id="663" w:name="_Toc30025"/>
      <w:bookmarkStart w:id="664" w:name="_Toc32294"/>
      <w:bookmarkStart w:id="665" w:name="_Toc193671378"/>
      <w:r>
        <w:rPr>
          <w:rFonts w:hint="eastAsia"/>
          <w:lang w:eastAsia="zh-CN"/>
        </w:rPr>
        <w:t>8.3.</w:t>
      </w:r>
      <w:r>
        <w:rPr>
          <w:rFonts w:hint="eastAsia"/>
          <w:lang w:val="en-US" w:eastAsia="zh-CN"/>
        </w:rPr>
        <w:t>3</w:t>
      </w:r>
      <w:r>
        <w:t>.3</w:t>
      </w:r>
      <w:r>
        <w:tab/>
        <w:t>Information flows</w:t>
      </w:r>
      <w:bookmarkEnd w:id="661"/>
      <w:bookmarkEnd w:id="662"/>
      <w:bookmarkEnd w:id="663"/>
      <w:bookmarkEnd w:id="664"/>
      <w:bookmarkEnd w:id="665"/>
    </w:p>
    <w:p w14:paraId="6226F28E" w14:textId="77777777" w:rsidR="0018526B" w:rsidRDefault="00000000">
      <w:pPr>
        <w:pStyle w:val="Heading5"/>
        <w:rPr>
          <w:lang w:val="en-US"/>
        </w:rPr>
      </w:pPr>
      <w:bookmarkStart w:id="666" w:name="_Toc29369"/>
      <w:bookmarkStart w:id="667" w:name="_Toc183998959"/>
      <w:bookmarkStart w:id="668" w:name="_Toc22461"/>
      <w:bookmarkStart w:id="669" w:name="_Toc20330"/>
      <w:bookmarkStart w:id="670" w:name="_Toc193671379"/>
      <w:r>
        <w:rPr>
          <w:rFonts w:hint="eastAsia"/>
          <w:lang w:val="en-US" w:eastAsia="zh-CN"/>
        </w:rPr>
        <w:t>8.3.3.3.1</w:t>
      </w:r>
      <w:r>
        <w:rPr>
          <w:rFonts w:hint="eastAsia"/>
          <w:lang w:val="en-US" w:eastAsia="zh-CN"/>
        </w:rPr>
        <w:tab/>
        <w:t>Root application and profile update notification</w:t>
      </w:r>
      <w:bookmarkEnd w:id="666"/>
      <w:bookmarkEnd w:id="667"/>
      <w:bookmarkEnd w:id="668"/>
      <w:bookmarkEnd w:id="669"/>
      <w:bookmarkEnd w:id="670"/>
    </w:p>
    <w:p w14:paraId="0B340E20"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.3.1-1 describes information elements for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77777777" w:rsidR="0018526B" w:rsidRDefault="00000000">
      <w:pPr>
        <w:pStyle w:val="TH"/>
      </w:pPr>
      <w:r>
        <w:lastRenderedPageBreak/>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BCBB74" w14:textId="77777777" w:rsidR="0018526B" w:rsidRDefault="00000000">
            <w:pPr>
              <w:pStyle w:val="TAL"/>
            </w:pPr>
            <w:r>
              <w:rPr>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878D8" w14:textId="77777777" w:rsidR="0018526B" w:rsidRDefault="00000000">
            <w:pPr>
              <w:pStyle w:val="TAL"/>
              <w:rPr>
                <w:lang w:val="en-US" w:eastAsia="zh-CN"/>
              </w:rPr>
            </w:pPr>
            <w:r>
              <w:rPr>
                <w:lang w:val="en-US" w:eastAsia="zh-CN"/>
              </w:rPr>
              <w:t>Indicates whether the operation is urgent to UE</w:t>
            </w:r>
            <w:r>
              <w:rPr>
                <w:rFonts w:hint="eastAsia"/>
                <w:lang w:val="en-US" w:eastAsia="zh-CN"/>
              </w:rPr>
              <w:t>, i.e. whether the Root application and profile need to be updated immediately. E.g. the update of Root application and profile is urgent if the available DC Application for the user is changed</w:t>
            </w:r>
          </w:p>
        </w:tc>
      </w:tr>
    </w:tbl>
    <w:p w14:paraId="4D070CED" w14:textId="77777777" w:rsidR="0018526B" w:rsidRDefault="0018526B">
      <w:pPr>
        <w:rPr>
          <w:lang w:val="en-US"/>
        </w:rPr>
      </w:pPr>
    </w:p>
    <w:p w14:paraId="2287C39B" w14:textId="77777777" w:rsidR="0018526B" w:rsidRDefault="00000000">
      <w:pPr>
        <w:pStyle w:val="Heading5"/>
        <w:rPr>
          <w:lang w:val="en-US" w:eastAsia="zh-CN"/>
        </w:rPr>
      </w:pPr>
      <w:bookmarkStart w:id="671" w:name="_Toc23699"/>
      <w:bookmarkStart w:id="672" w:name="_Toc7286"/>
      <w:bookmarkStart w:id="673" w:name="_Toc183998960"/>
      <w:bookmarkStart w:id="674" w:name="_Toc8393"/>
      <w:bookmarkStart w:id="675" w:name="_Toc193671380"/>
      <w:r>
        <w:rPr>
          <w:rFonts w:hint="eastAsia"/>
          <w:lang w:val="en-US" w:eastAsia="zh-CN"/>
        </w:rPr>
        <w:t>8.3.3.3.2</w:t>
      </w:r>
      <w:r>
        <w:rPr>
          <w:rFonts w:hint="eastAsia"/>
          <w:lang w:val="en-US" w:eastAsia="zh-CN"/>
        </w:rPr>
        <w:tab/>
        <w:t xml:space="preserve">Root application </w:t>
      </w:r>
      <w:r>
        <w:rPr>
          <w:lang w:val="en-US" w:eastAsia="zh-CN"/>
        </w:rPr>
        <w:t>notification</w:t>
      </w:r>
      <w:bookmarkEnd w:id="671"/>
      <w:bookmarkEnd w:id="672"/>
      <w:bookmarkEnd w:id="673"/>
      <w:bookmarkEnd w:id="674"/>
      <w:bookmarkEnd w:id="675"/>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C5C810B"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8F866"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09478" w14:textId="77777777" w:rsidR="0018526B" w:rsidRDefault="00000000">
            <w:pPr>
              <w:pStyle w:val="TAL"/>
              <w:rPr>
                <w:lang w:val="en-US" w:eastAsia="zh-CN"/>
              </w:rPr>
            </w:pPr>
            <w:r>
              <w:rPr>
                <w:rFonts w:hint="eastAsia"/>
                <w:lang w:val="en-US" w:eastAsia="zh-CN"/>
              </w:rPr>
              <w:t xml:space="preserve">The newest 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77777777" w:rsidR="0018526B" w:rsidRDefault="00000000">
            <w:pPr>
              <w:pStyle w:val="TAL"/>
              <w:rPr>
                <w:lang w:val="en-US" w:eastAsia="zh-CN"/>
              </w:rPr>
            </w:pPr>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4F09EBF6" w14:textId="77777777" w:rsidR="0018526B" w:rsidRDefault="00000000">
      <w:pPr>
        <w:pStyle w:val="Heading2"/>
        <w:rPr>
          <w:lang w:val="en-US" w:eastAsia="zh-CN"/>
        </w:rPr>
      </w:pPr>
      <w:bookmarkStart w:id="676" w:name="_Toc20760"/>
      <w:bookmarkStart w:id="677" w:name="_Toc193671381"/>
      <w:r>
        <w:rPr>
          <w:rFonts w:hint="eastAsia"/>
          <w:lang w:val="en-US" w:eastAsia="zh-CN"/>
        </w:rPr>
        <w:t>8.4</w:t>
      </w:r>
      <w:r>
        <w:rPr>
          <w:rFonts w:hint="eastAsia"/>
          <w:lang w:val="en-US" w:eastAsia="zh-CN"/>
        </w:rPr>
        <w:tab/>
        <w:t>Application calling enablement</w:t>
      </w:r>
      <w:bookmarkEnd w:id="676"/>
      <w:bookmarkEnd w:id="677"/>
    </w:p>
    <w:p w14:paraId="4AAE1143" w14:textId="77777777" w:rsidR="0018526B" w:rsidRDefault="00000000">
      <w:pPr>
        <w:pStyle w:val="Heading3"/>
        <w:rPr>
          <w:lang w:val="en-US" w:eastAsia="zh-CN"/>
        </w:rPr>
      </w:pPr>
      <w:bookmarkStart w:id="678" w:name="_Toc14104"/>
      <w:bookmarkStart w:id="679" w:name="_Toc193671382"/>
      <w:r>
        <w:rPr>
          <w:rFonts w:hint="eastAsia"/>
          <w:lang w:val="en-US" w:eastAsia="zh-CN"/>
        </w:rPr>
        <w:t>8.4.1</w:t>
      </w:r>
      <w:r>
        <w:rPr>
          <w:rFonts w:hint="eastAsia"/>
          <w:lang w:val="en-US" w:eastAsia="zh-CN"/>
        </w:rPr>
        <w:tab/>
        <w:t>General</w:t>
      </w:r>
      <w:bookmarkEnd w:id="678"/>
      <w:bookmarkEnd w:id="679"/>
    </w:p>
    <w:p w14:paraId="12D90977" w14:textId="77777777" w:rsidR="0018526B" w:rsidRDefault="00000000">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680" w:name="_Toc19922"/>
      <w:bookmarkStart w:id="681" w:name="_Toc4845"/>
      <w:bookmarkStart w:id="682" w:name="_Toc1663"/>
      <w:bookmarkStart w:id="683" w:name="_Toc183998961"/>
      <w:bookmarkStart w:id="684" w:name="_Toc13245"/>
      <w:bookmarkStart w:id="685" w:name="_Toc193671383"/>
      <w:r>
        <w:t>8.4.</w:t>
      </w:r>
      <w:r>
        <w:rPr>
          <w:rFonts w:eastAsia="SimSun" w:hint="eastAsia"/>
          <w:lang w:val="en-US" w:eastAsia="zh-CN"/>
        </w:rPr>
        <w:t>2</w:t>
      </w:r>
      <w:r>
        <w:tab/>
      </w:r>
      <w:r>
        <w:rPr>
          <w:lang w:val="en-US" w:eastAsia="zh-CN"/>
        </w:rPr>
        <w:t>Application calling service API with Data Channel capability</w:t>
      </w:r>
      <w:bookmarkEnd w:id="680"/>
      <w:bookmarkEnd w:id="681"/>
      <w:bookmarkEnd w:id="682"/>
      <w:bookmarkEnd w:id="683"/>
      <w:bookmarkEnd w:id="684"/>
      <w:bookmarkEnd w:id="685"/>
    </w:p>
    <w:p w14:paraId="3CEF6541" w14:textId="77777777" w:rsidR="0018526B" w:rsidRDefault="00000000">
      <w:pPr>
        <w:pStyle w:val="Heading4"/>
      </w:pPr>
      <w:bookmarkStart w:id="686" w:name="_Toc22589"/>
      <w:bookmarkStart w:id="687" w:name="_Toc27260"/>
      <w:bookmarkStart w:id="688" w:name="_Toc19675"/>
      <w:bookmarkStart w:id="689" w:name="_Toc183998962"/>
      <w:bookmarkStart w:id="690" w:name="_Toc14221"/>
      <w:bookmarkStart w:id="691" w:name="_Toc193671384"/>
      <w:r>
        <w:t>8.4.</w:t>
      </w:r>
      <w:r>
        <w:rPr>
          <w:rFonts w:eastAsia="SimSun" w:hint="eastAsia"/>
          <w:lang w:val="en-US" w:eastAsia="zh-CN"/>
        </w:rPr>
        <w:t>2</w:t>
      </w:r>
      <w:r>
        <w:t>.1</w:t>
      </w:r>
      <w:r>
        <w:tab/>
        <w:t>General</w:t>
      </w:r>
      <w:bookmarkEnd w:id="686"/>
      <w:bookmarkEnd w:id="687"/>
      <w:bookmarkEnd w:id="688"/>
      <w:bookmarkEnd w:id="689"/>
      <w:bookmarkEnd w:id="690"/>
      <w:bookmarkEnd w:id="691"/>
    </w:p>
    <w:p w14:paraId="470C3C9D" w14:textId="77777777" w:rsidR="0018526B"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3B7E303F" w14:textId="77777777" w:rsidR="0018526B" w:rsidRDefault="00000000">
      <w:pPr>
        <w:pStyle w:val="Heading4"/>
      </w:pPr>
      <w:bookmarkStart w:id="692" w:name="_Toc183998963"/>
      <w:bookmarkStart w:id="693" w:name="_Toc14383"/>
      <w:bookmarkStart w:id="694" w:name="_Toc31198"/>
      <w:bookmarkStart w:id="695" w:name="_Toc22053"/>
      <w:bookmarkStart w:id="696" w:name="_Toc28113"/>
      <w:bookmarkStart w:id="697" w:name="_Toc193671385"/>
      <w:r>
        <w:t>8.4.</w:t>
      </w:r>
      <w:r>
        <w:rPr>
          <w:rFonts w:eastAsia="SimSun" w:hint="eastAsia"/>
          <w:lang w:val="en-US" w:eastAsia="zh-CN"/>
        </w:rPr>
        <w:t>2</w:t>
      </w:r>
      <w:r>
        <w:t>.2</w:t>
      </w:r>
      <w:r>
        <w:tab/>
        <w:t>Procedure</w:t>
      </w:r>
      <w:bookmarkEnd w:id="692"/>
      <w:bookmarkEnd w:id="693"/>
      <w:bookmarkEnd w:id="694"/>
      <w:bookmarkEnd w:id="695"/>
      <w:bookmarkEnd w:id="696"/>
      <w:bookmarkEnd w:id="697"/>
    </w:p>
    <w:p w14:paraId="730DB939" w14:textId="77777777" w:rsidR="0018526B" w:rsidRDefault="00000000">
      <w:pPr>
        <w:pStyle w:val="Heading5"/>
        <w:rPr>
          <w:lang w:val="en-US" w:eastAsia="zh-CN"/>
        </w:rPr>
      </w:pPr>
      <w:bookmarkStart w:id="698" w:name="_Toc582"/>
      <w:bookmarkStart w:id="699" w:name="_Toc4500"/>
      <w:bookmarkStart w:id="700" w:name="_Toc183998964"/>
      <w:bookmarkStart w:id="701" w:name="_Toc19755"/>
      <w:bookmarkStart w:id="702" w:name="_Toc14621"/>
      <w:bookmarkStart w:id="703" w:name="_Toc193671386"/>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698"/>
      <w:bookmarkEnd w:id="699"/>
      <w:bookmarkEnd w:id="700"/>
      <w:bookmarkEnd w:id="701"/>
      <w:bookmarkEnd w:id="702"/>
      <w:r>
        <w:rPr>
          <w:rFonts w:hint="eastAsia"/>
          <w:lang w:val="en-US" w:eastAsia="zh-CN"/>
        </w:rPr>
        <w:t xml:space="preserve"> </w:t>
      </w:r>
      <w:r>
        <w:rPr>
          <w:lang w:val="en-US" w:eastAsia="zh-CN"/>
        </w:rPr>
        <w:t>between non-IMS application and DCMTSI client</w:t>
      </w:r>
      <w:bookmarkEnd w:id="703"/>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77777777" w:rsidR="0018526B" w:rsidRDefault="00000000">
      <w:pPr>
        <w:pStyle w:val="B1"/>
      </w:pPr>
      <w:r>
        <w:t>3.</w:t>
      </w:r>
      <w:r>
        <w:tab/>
        <w:t xml:space="preserve">The </w:t>
      </w:r>
      <w:r>
        <w:rPr>
          <w:rFonts w:hint="eastAsia"/>
          <w:lang w:val="en-US" w:eastAsia="zh-CN"/>
        </w:rPr>
        <w:t>MMTel Enabler Server</w:t>
      </w:r>
      <w:r>
        <w:t xml:space="preserve"> is authorized to use OMA </w:t>
      </w:r>
      <w:proofErr w:type="spellStart"/>
      <w:r>
        <w:rPr>
          <w:rFonts w:eastAsia="SimSun" w:hint="eastAsia"/>
          <w:lang w:val="en-US" w:eastAsia="zh-CN"/>
        </w:rPr>
        <w:t>ThirdPartyCall</w:t>
      </w:r>
      <w:proofErr w:type="spellEnd"/>
      <w:r>
        <w:t xml:space="preserve"> API as specified in </w:t>
      </w:r>
      <w:r>
        <w:rPr>
          <w:rFonts w:hint="eastAsia"/>
          <w:lang w:val="en-US" w:eastAsia="zh-CN"/>
        </w:rPr>
        <w:t>OMA-TS-REST_NetAPI_ThirdPartyCall</w:t>
      </w:r>
      <w:r>
        <w:t> </w:t>
      </w:r>
      <w:r>
        <w:rPr>
          <w:rFonts w:hint="eastAsia"/>
          <w:lang w:val="en-US" w:eastAsia="zh-CN"/>
        </w:rPr>
        <w:t>[7]</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36" type="#_x0000_t75" style="width:356.75pt;height:202.9pt" o:ole="">
            <v:imagedata r:id="rId31" o:title=""/>
            <o:lock v:ext="edit" aspectratio="f"/>
          </v:shape>
          <o:OLEObject Type="Embed" ProgID="Visio.Drawing.11" ShapeID="_x0000_i1036" DrawAspect="Content" ObjectID="_1804284301" r:id="rId32"/>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423711FD" w14:textId="77777777" w:rsidR="0018526B" w:rsidRDefault="00000000">
      <w:pPr>
        <w:pStyle w:val="B1"/>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.1.3.1</w:t>
      </w:r>
      <w:r>
        <w:t>.</w:t>
      </w:r>
    </w:p>
    <w:p w14:paraId="55B9F385" w14:textId="77777777" w:rsidR="0018526B" w:rsidRDefault="00000000">
      <w:pPr>
        <w:pStyle w:val="B1"/>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can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[7989],</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77777777"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3AFDA194" w14:textId="77777777" w:rsidR="0018526B"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04" w:name="_Hlk178499632"/>
      <w:r>
        <w:rPr>
          <w:lang w:eastAsia="zh-CN"/>
        </w:rPr>
        <w:t>DC update</w:t>
      </w:r>
      <w:bookmarkEnd w:id="704"/>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2F2C86DB" w14:textId="77777777" w:rsidR="0018526B"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.1.3.</w:t>
      </w:r>
      <w:r>
        <w:rPr>
          <w:rFonts w:hint="eastAsia"/>
          <w:lang w:val="en-US" w:eastAsia="zh-CN"/>
        </w:rPr>
        <w:t>2</w:t>
      </w:r>
      <w:r>
        <w:rPr>
          <w:lang w:val="en-US" w:eastAsia="zh-CN"/>
        </w:rPr>
        <w:t>.</w:t>
      </w:r>
    </w:p>
    <w:p w14:paraId="5A3E3C19" w14:textId="77777777" w:rsidR="0018526B" w:rsidRDefault="00000000">
      <w:pPr>
        <w:pStyle w:val="NO"/>
      </w:pPr>
      <w:r>
        <w:rPr>
          <w:rFonts w:hint="eastAsia"/>
        </w:rPr>
        <w:t>NOTE 2:</w:t>
      </w:r>
      <w:r>
        <w:rPr>
          <w:rFonts w:hint="eastAsia"/>
        </w:rPr>
        <w:tab/>
        <w:t>In this release, the MMTel Enabler Server is deployed in the PLMN operator domain.</w:t>
      </w:r>
    </w:p>
    <w:p w14:paraId="2094824C" w14:textId="77777777" w:rsidR="0018526B" w:rsidRDefault="00000000">
      <w:pPr>
        <w:pStyle w:val="EditorsNote"/>
      </w:pPr>
      <w:r>
        <w:t>Editor's note:</w:t>
      </w:r>
      <w:r>
        <w:tab/>
        <w:t>The flow will need to be updated once SA2 work is done to specify NEF exposure of IMS session management (</w:t>
      </w:r>
      <w:proofErr w:type="spellStart"/>
      <w:r>
        <w:t>Nnef_ImsSessionManagement</w:t>
      </w:r>
      <w:proofErr w:type="spellEnd"/>
      <w:r>
        <w:t>).</w:t>
      </w:r>
    </w:p>
    <w:p w14:paraId="7C5750B5" w14:textId="77777777" w:rsidR="0018526B" w:rsidRDefault="00000000">
      <w:pPr>
        <w:pStyle w:val="Heading4"/>
      </w:pPr>
      <w:bookmarkStart w:id="705" w:name="_Toc193671387"/>
      <w:r>
        <w:t>8.4.</w:t>
      </w:r>
      <w:r>
        <w:rPr>
          <w:rFonts w:eastAsia="SimSun" w:hint="eastAsia"/>
          <w:lang w:val="en-US" w:eastAsia="zh-CN"/>
        </w:rPr>
        <w:t>2</w:t>
      </w:r>
      <w:r>
        <w:t>.3</w:t>
      </w:r>
      <w:r>
        <w:tab/>
        <w:t>Information flows</w:t>
      </w:r>
      <w:bookmarkEnd w:id="705"/>
    </w:p>
    <w:p w14:paraId="3CC02B50" w14:textId="77777777" w:rsidR="0018526B" w:rsidRDefault="00000000">
      <w:pPr>
        <w:pStyle w:val="Heading5"/>
      </w:pPr>
      <w:bookmarkStart w:id="706" w:name="_Toc193671388"/>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06"/>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07" w:name="_Toc193671389"/>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07"/>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08" w:name="_Toc183998965"/>
      <w:bookmarkStart w:id="709" w:name="_Toc27103"/>
      <w:bookmarkStart w:id="710" w:name="_Toc31287"/>
      <w:bookmarkStart w:id="711" w:name="_Toc9150"/>
      <w:bookmarkStart w:id="712" w:name="_Toc13155"/>
      <w:bookmarkStart w:id="713" w:name="_Toc193671390"/>
      <w:r>
        <w:t>8.4.</w:t>
      </w:r>
      <w:r>
        <w:rPr>
          <w:rFonts w:eastAsia="SimSun" w:hint="eastAsia"/>
          <w:lang w:val="en-US" w:eastAsia="zh-CN"/>
        </w:rPr>
        <w:t>3</w:t>
      </w:r>
      <w:r>
        <w:tab/>
      </w:r>
      <w:r>
        <w:rPr>
          <w:lang w:val="en-US" w:eastAsia="zh-CN"/>
        </w:rPr>
        <w:t>Third-Party Call service API with Data Channel capability</w:t>
      </w:r>
      <w:bookmarkEnd w:id="708"/>
      <w:bookmarkEnd w:id="709"/>
      <w:bookmarkEnd w:id="710"/>
      <w:bookmarkEnd w:id="711"/>
      <w:bookmarkEnd w:id="712"/>
      <w:bookmarkEnd w:id="713"/>
    </w:p>
    <w:p w14:paraId="2949966D" w14:textId="77777777" w:rsidR="0018526B" w:rsidRDefault="00000000">
      <w:pPr>
        <w:pStyle w:val="Heading4"/>
      </w:pPr>
      <w:bookmarkStart w:id="714" w:name="_Toc7277"/>
      <w:bookmarkStart w:id="715" w:name="_Toc183998966"/>
      <w:bookmarkStart w:id="716" w:name="_Toc13323"/>
      <w:bookmarkStart w:id="717" w:name="_Toc814"/>
      <w:bookmarkStart w:id="718" w:name="_Toc31934"/>
      <w:bookmarkStart w:id="719" w:name="_Toc193671391"/>
      <w:r>
        <w:t>8.4.</w:t>
      </w:r>
      <w:r>
        <w:rPr>
          <w:rFonts w:eastAsia="SimSun" w:hint="eastAsia"/>
          <w:lang w:val="en-US" w:eastAsia="zh-CN"/>
        </w:rPr>
        <w:t>3</w:t>
      </w:r>
      <w:r>
        <w:t>.1</w:t>
      </w:r>
      <w:r>
        <w:tab/>
        <w:t>General</w:t>
      </w:r>
      <w:bookmarkEnd w:id="714"/>
      <w:bookmarkEnd w:id="715"/>
      <w:bookmarkEnd w:id="716"/>
      <w:bookmarkEnd w:id="717"/>
      <w:bookmarkEnd w:id="718"/>
      <w:bookmarkEnd w:id="719"/>
    </w:p>
    <w:p w14:paraId="071CAAF8" w14:textId="77777777"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20" w:name="_Toc7978"/>
      <w:bookmarkStart w:id="721" w:name="_Toc183998967"/>
      <w:bookmarkStart w:id="722" w:name="_Toc12853"/>
      <w:bookmarkStart w:id="723" w:name="_Toc8674"/>
      <w:bookmarkStart w:id="724" w:name="_Toc21013"/>
      <w:bookmarkStart w:id="725" w:name="_Toc193671392"/>
      <w:r>
        <w:lastRenderedPageBreak/>
        <w:t>8.4.</w:t>
      </w:r>
      <w:r>
        <w:rPr>
          <w:rFonts w:eastAsia="SimSun" w:hint="eastAsia"/>
          <w:lang w:val="en-US" w:eastAsia="zh-CN"/>
        </w:rPr>
        <w:t>3</w:t>
      </w:r>
      <w:r>
        <w:t>.2</w:t>
      </w:r>
      <w:r>
        <w:tab/>
        <w:t>Procedure</w:t>
      </w:r>
      <w:bookmarkEnd w:id="720"/>
      <w:bookmarkEnd w:id="721"/>
      <w:bookmarkEnd w:id="722"/>
      <w:bookmarkEnd w:id="723"/>
      <w:bookmarkEnd w:id="724"/>
      <w:bookmarkEnd w:id="725"/>
    </w:p>
    <w:p w14:paraId="76E0C36B" w14:textId="77777777" w:rsidR="0018526B" w:rsidRDefault="00000000">
      <w:pPr>
        <w:pStyle w:val="Heading5"/>
        <w:rPr>
          <w:lang w:val="en-US" w:eastAsia="zh-CN"/>
        </w:rPr>
      </w:pPr>
      <w:bookmarkStart w:id="726" w:name="_Toc183998968"/>
      <w:bookmarkStart w:id="727" w:name="_Toc27268"/>
      <w:bookmarkStart w:id="728" w:name="_Toc13583"/>
      <w:bookmarkStart w:id="729" w:name="_Toc24627"/>
      <w:bookmarkStart w:id="730" w:name="_Toc28684"/>
      <w:bookmarkStart w:id="731" w:name="_Toc193671393"/>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26"/>
      <w:bookmarkEnd w:id="727"/>
      <w:bookmarkEnd w:id="728"/>
      <w:bookmarkEnd w:id="729"/>
      <w:bookmarkEnd w:id="730"/>
      <w:bookmarkEnd w:id="731"/>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7777777" w:rsidR="0018526B"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37" type="#_x0000_t75" style="width:358.15pt;height:205.25pt" o:ole="">
            <v:imagedata r:id="rId33" o:title=""/>
            <o:lock v:ext="edit" aspectratio="f"/>
          </v:shape>
          <o:OLEObject Type="Embed" ProgID="Visio.Drawing.11" ShapeID="_x0000_i1037" DrawAspect="Content" ObjectID="_1804284302" r:id="rId34"/>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7777777" w:rsidR="0018526B" w:rsidRDefault="00000000">
      <w:pPr>
        <w:pStyle w:val="B1"/>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77777777" w:rsidR="0018526B" w:rsidRDefault="00000000">
      <w:pPr>
        <w:pStyle w:val="NO"/>
      </w:pPr>
      <w:r>
        <w:t>NOTE :</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09311944" w14:textId="77777777" w:rsidR="0018526B" w:rsidRDefault="00000000">
      <w:pPr>
        <w:pStyle w:val="B1"/>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3BA2F6C8" w14:textId="77777777" w:rsidR="0018526B" w:rsidRDefault="00000000">
      <w:pPr>
        <w:pStyle w:val="B1"/>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14:textId="77777777" w:rsidR="0018526B"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0145EB7E" w14:textId="77777777" w:rsidR="0018526B" w:rsidRDefault="00000000">
      <w:pPr>
        <w:pStyle w:val="EditorsNote"/>
      </w:pPr>
      <w:r>
        <w:t>Editor's note:</w:t>
      </w:r>
      <w:r>
        <w:tab/>
        <w:t>The flow will need to be updated once SA2 work is done to specify NEF exposure of IMS session management (</w:t>
      </w:r>
      <w:proofErr w:type="spellStart"/>
      <w:r>
        <w:t>Nnef_ImsSessionManagement</w:t>
      </w:r>
      <w:proofErr w:type="spellEnd"/>
      <w:r>
        <w:t>).</w:t>
      </w:r>
    </w:p>
    <w:p w14:paraId="72680315" w14:textId="77777777" w:rsidR="0018526B" w:rsidRDefault="00000000">
      <w:pPr>
        <w:pStyle w:val="Heading4"/>
      </w:pPr>
      <w:bookmarkStart w:id="732" w:name="_Toc26019"/>
      <w:bookmarkStart w:id="733" w:name="_Toc193671394"/>
      <w:r>
        <w:lastRenderedPageBreak/>
        <w:t>8.4.</w:t>
      </w:r>
      <w:r>
        <w:rPr>
          <w:rFonts w:eastAsia="SimSun" w:hint="eastAsia"/>
          <w:lang w:val="en-US" w:eastAsia="zh-CN"/>
        </w:rPr>
        <w:t>3</w:t>
      </w:r>
      <w:r>
        <w:t>.</w:t>
      </w:r>
      <w:r>
        <w:rPr>
          <w:rFonts w:eastAsia="SimSun" w:hint="eastAsia"/>
          <w:lang w:val="en-US" w:eastAsia="zh-CN"/>
        </w:rPr>
        <w:t>3</w:t>
      </w:r>
      <w:r>
        <w:tab/>
        <w:t>Information flows</w:t>
      </w:r>
      <w:bookmarkEnd w:id="732"/>
      <w:bookmarkEnd w:id="733"/>
    </w:p>
    <w:p w14:paraId="1B4B3352" w14:textId="77777777" w:rsidR="0018526B" w:rsidRDefault="00000000">
      <w:pPr>
        <w:pStyle w:val="Heading5"/>
      </w:pPr>
      <w:bookmarkStart w:id="734" w:name="_Toc23064"/>
      <w:bookmarkStart w:id="735" w:name="_Toc193671395"/>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34"/>
      <w:bookmarkEnd w:id="735"/>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2887B515" w14:textId="77777777" w:rsidR="0018526B" w:rsidRDefault="00000000">
      <w:pPr>
        <w:pStyle w:val="TH"/>
      </w:pPr>
      <w:r>
        <w:t>Table </w:t>
      </w:r>
      <w:r>
        <w:rPr>
          <w:rFonts w:eastAsia="SimSun" w:hint="eastAsia"/>
          <w:lang w:eastAsia="zh-CN"/>
        </w:rPr>
        <w:t>8.3.2</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shd w:val="clear" w:color="auto" w:fill="auto"/>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8064D35" w14:textId="77777777"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953E557" w14:textId="77777777"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shd w:val="clear" w:color="auto" w:fill="auto"/>
          </w:tcPr>
          <w:p w14:paraId="3A161CC5"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77777777" w:rsidR="0018526B" w:rsidRDefault="00000000">
            <w:pPr>
              <w:pStyle w:val="TAL"/>
              <w:rPr>
                <w:lang w:val="en-US" w:eastAsia="zh-CN"/>
              </w:rPr>
            </w:pPr>
            <w:r>
              <w:rPr>
                <w:rFonts w:hint="eastAsia"/>
                <w:lang w:val="en-US" w:eastAsia="zh-CN"/>
              </w:rPr>
              <w:t xml:space="preserve">The detailed media information, e.g. the information included in the SDP of </w:t>
            </w:r>
            <w:proofErr w:type="spellStart"/>
            <w:r>
              <w:rPr>
                <w:rFonts w:hint="eastAsia"/>
                <w:lang w:val="en-US" w:eastAsia="zh-CN"/>
              </w:rPr>
              <w:t>mmtel</w:t>
            </w:r>
            <w:proofErr w:type="spellEnd"/>
            <w:r>
              <w:rPr>
                <w:rFonts w:hint="eastAsia"/>
                <w:lang w:val="en-US" w:eastAsia="zh-CN"/>
              </w:rPr>
              <w:t xml:space="preserve">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D91E220" w14:textId="77777777" w:rsidR="0018526B"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shd w:val="clear" w:color="auto" w:fill="auto"/>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E9F7089"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shd w:val="clear" w:color="auto" w:fill="auto"/>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shd w:val="clear" w:color="auto" w:fill="auto"/>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8F781DA"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1A3D2C63" w14:textId="77777777" w:rsidR="0018526B" w:rsidRDefault="00000000">
            <w:pPr>
              <w:pStyle w:val="TAL"/>
              <w:rPr>
                <w:lang w:val="en-US" w:eastAsia="zh-CN"/>
              </w:rPr>
            </w:pPr>
            <w:r>
              <w:rPr>
                <w:rFonts w:hint="eastAsia"/>
                <w:lang w:val="en-US" w:eastAsia="zh-CN"/>
              </w:rPr>
              <w:t xml:space="preserve">The </w:t>
            </w:r>
            <w:proofErr w:type="spellStart"/>
            <w:r>
              <w:rPr>
                <w:rFonts w:hint="eastAsia"/>
                <w:lang w:val="en-US" w:eastAsia="zh-CN"/>
              </w:rPr>
              <w:t>callbackReference</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shd w:val="clear" w:color="auto" w:fill="auto"/>
          </w:tcPr>
          <w:p w14:paraId="262E013A" w14:textId="77777777"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36" w:name="_Toc29184"/>
      <w:bookmarkStart w:id="737" w:name="_Toc193671396"/>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36"/>
      <w:bookmarkEnd w:id="737"/>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proofErr w:type="spellStart"/>
      <w:r>
        <w:t>erver</w:t>
      </w:r>
      <w:proofErr w:type="spellEnd"/>
      <w:r>
        <w:t>.</w:t>
      </w:r>
    </w:p>
    <w:p w14:paraId="77E25A33"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shd w:val="clear" w:color="auto" w:fill="auto"/>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shd w:val="clear" w:color="auto" w:fill="auto"/>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5698BFEF" w14:textId="77777777"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w:t>
            </w:r>
            <w:proofErr w:type="spellStart"/>
            <w:r>
              <w:rPr>
                <w:rFonts w:hint="eastAsia"/>
                <w:lang w:val="en-US" w:eastAsia="zh-CN"/>
              </w:rPr>
              <w:t>REST_NetAPI_Common</w:t>
            </w:r>
            <w:proofErr w:type="spellEnd"/>
            <w:r>
              <w:rPr>
                <w:rFonts w:hint="eastAsia"/>
                <w:lang w:val="en-US" w:eastAsia="zh-CN"/>
              </w:rPr>
              <w:t> [11]</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shd w:val="clear" w:color="auto" w:fill="auto"/>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6BEFA62" w14:textId="77777777" w:rsidR="0018526B" w:rsidRDefault="00000000">
            <w:pPr>
              <w:pStyle w:val="TAL"/>
              <w:rPr>
                <w:lang w:val="en-US" w:eastAsia="zh-CN"/>
              </w:rPr>
            </w:pPr>
            <w:r>
              <w:rPr>
                <w:rFonts w:hint="eastAsia"/>
                <w:lang w:val="en-US" w:eastAsia="zh-CN"/>
              </w:rPr>
              <w:t xml:space="preserve">The </w:t>
            </w:r>
            <w:proofErr w:type="spellStart"/>
            <w:r>
              <w:rPr>
                <w:lang w:val="en-US" w:eastAsia="zh-CN"/>
              </w:rPr>
              <w:t>callSessionI</w:t>
            </w:r>
            <w:r>
              <w:rPr>
                <w:rFonts w:hint="eastAsia"/>
                <w:lang w:val="en-US" w:eastAsia="zh-CN"/>
              </w:rPr>
              <w:t>d</w:t>
            </w:r>
            <w:proofErr w:type="spellEnd"/>
            <w:r>
              <w:rPr>
                <w:rFonts w:hint="eastAsia"/>
                <w:lang w:val="en-US" w:eastAsia="zh-CN"/>
              </w:rPr>
              <w:t xml:space="preserve"> as </w:t>
            </w:r>
            <w:r>
              <w:t xml:space="preserve">specified in </w:t>
            </w:r>
            <w:r>
              <w:rPr>
                <w:lang w:eastAsia="zh-CN"/>
              </w:rPr>
              <w:t>OMA Third Party Call API [</w:t>
            </w:r>
            <w:r>
              <w:rPr>
                <w:rFonts w:hint="eastAsia"/>
                <w:lang w:val="en-US" w:eastAsia="zh-CN"/>
              </w:rPr>
              <w:t>7</w:t>
            </w:r>
            <w:r>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shd w:val="clear" w:color="auto" w:fill="auto"/>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A81450F" w14:textId="77777777"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shd w:val="clear" w:color="auto" w:fill="auto"/>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0D13F12" w14:textId="77777777"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shd w:val="clear" w:color="auto" w:fill="auto"/>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9D3DA33" w14:textId="77777777"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shd w:val="clear" w:color="auto" w:fill="auto"/>
          </w:tcPr>
          <w:p w14:paraId="512C7E22"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7777777" w:rsidR="0018526B" w:rsidRDefault="00000000">
            <w:pPr>
              <w:pStyle w:val="TAL"/>
              <w:rPr>
                <w:lang w:val="en-US" w:eastAsia="zh-CN"/>
              </w:rPr>
            </w:pPr>
            <w:r>
              <w:rPr>
                <w:rFonts w:hint="eastAsia"/>
                <w:lang w:val="en-US" w:eastAsia="zh-CN"/>
              </w:rPr>
              <w:t xml:space="preserve">The detailed media information, e.g. the information included in the SDP of </w:t>
            </w:r>
            <w:proofErr w:type="spellStart"/>
            <w:r>
              <w:rPr>
                <w:rFonts w:hint="eastAsia"/>
                <w:lang w:val="en-US" w:eastAsia="zh-CN"/>
              </w:rPr>
              <w:t>mmtel</w:t>
            </w:r>
            <w:proofErr w:type="spellEnd"/>
            <w:r>
              <w:rPr>
                <w:rFonts w:hint="eastAsia"/>
                <w:lang w:val="en-US" w:eastAsia="zh-CN"/>
              </w:rPr>
              <w:t xml:space="preserve">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B1AF257" w14:textId="77777777" w:rsidR="0018526B" w:rsidRDefault="00000000">
            <w:pPr>
              <w:pStyle w:val="TAL"/>
            </w:pPr>
            <w:r>
              <w:rPr>
                <w:rFonts w:hint="eastAsia"/>
                <w:lang w:val="en-US" w:eastAsia="zh-CN"/>
              </w:rPr>
              <w:t xml:space="preserve">The </w:t>
            </w:r>
            <w:proofErr w:type="spellStart"/>
            <w:r>
              <w:rPr>
                <w:rFonts w:hint="eastAsia"/>
                <w:lang w:val="en-US" w:eastAsia="zh-CN"/>
              </w:rPr>
              <w:t>mediaInfo</w:t>
            </w:r>
            <w:proofErr w:type="spellEnd"/>
            <w:r>
              <w:rPr>
                <w:rFonts w:hint="eastAsia"/>
                <w:lang w:val="en-US" w:eastAsia="zh-CN"/>
              </w:rPr>
              <w:t xml:space="preserve"> of the </w:t>
            </w:r>
            <w:proofErr w:type="spellStart"/>
            <w:r>
              <w:rPr>
                <w:rFonts w:hint="eastAsia"/>
                <w:lang w:val="en-US" w:eastAsia="zh-CN"/>
              </w:rPr>
              <w:t>CallSessionInformation</w:t>
            </w:r>
            <w:proofErr w:type="spellEnd"/>
            <w:r>
              <w:rPr>
                <w:rFonts w:hint="eastAsia"/>
                <w:lang w:val="en-US" w:eastAsia="zh-CN"/>
              </w:rPr>
              <w:t xml:space="preserve"> </w:t>
            </w:r>
            <w:r>
              <w:t xml:space="preserve">specified in </w:t>
            </w:r>
            <w:r>
              <w:rPr>
                <w:lang w:eastAsia="zh-CN"/>
              </w:rPr>
              <w:t>OMA Third Party Call API [</w:t>
            </w:r>
            <w:r>
              <w:rPr>
                <w:rFonts w:hint="eastAsia"/>
                <w:lang w:val="en-US" w:eastAsia="zh-CN"/>
              </w:rPr>
              <w:t>7</w:t>
            </w:r>
            <w:r>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shd w:val="clear" w:color="auto" w:fill="auto"/>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666151D"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shd w:val="clear" w:color="auto" w:fill="auto"/>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06E997D" w14:textId="77777777" w:rsidR="0018526B" w:rsidRDefault="00000000">
            <w:pPr>
              <w:pStyle w:val="TAL"/>
              <w:rPr>
                <w:lang w:val="en-US" w:eastAsia="zh-CN"/>
              </w:rPr>
            </w:pPr>
            <w:r>
              <w:rPr>
                <w:rFonts w:hint="eastAsia"/>
                <w:lang w:val="en-US" w:eastAsia="zh-CN"/>
              </w:rPr>
              <w:t>The DC application profile expected to be used in this call</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shd w:val="clear" w:color="auto" w:fill="auto"/>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77777777"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38" w:name="_Toc11171"/>
      <w:bookmarkStart w:id="739" w:name="_Toc193671397"/>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38"/>
      <w:bookmarkEnd w:id="739"/>
    </w:p>
    <w:p w14:paraId="154CC9C2" w14:textId="77777777" w:rsidR="0018526B" w:rsidRDefault="00000000">
      <w:pPr>
        <w:pStyle w:val="Heading4"/>
      </w:pPr>
      <w:bookmarkStart w:id="740" w:name="_Toc5910"/>
      <w:bookmarkStart w:id="741" w:name="_Toc193671398"/>
      <w:r>
        <w:t>8.4.</w:t>
      </w:r>
      <w:r>
        <w:rPr>
          <w:rFonts w:hint="eastAsia"/>
          <w:lang w:val="en-US" w:eastAsia="zh-CN"/>
        </w:rPr>
        <w:t>4</w:t>
      </w:r>
      <w:r>
        <w:t>.1</w:t>
      </w:r>
      <w:r>
        <w:rPr>
          <w:rFonts w:eastAsia="SimSun" w:hint="eastAsia"/>
          <w:lang w:val="en-US" w:eastAsia="zh-CN"/>
        </w:rPr>
        <w:tab/>
      </w:r>
      <w:r>
        <w:t>Procedure</w:t>
      </w:r>
      <w:bookmarkEnd w:id="740"/>
      <w:bookmarkEnd w:id="741"/>
      <w:r>
        <w:t xml:space="preserve"> </w:t>
      </w:r>
    </w:p>
    <w:p w14:paraId="3DE4D00C" w14:textId="77777777"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0E0E3B86" w14:textId="77777777" w:rsidR="0018526B" w:rsidRDefault="00000000">
      <w:r>
        <w:t>Pre-conditions:</w:t>
      </w:r>
    </w:p>
    <w:p w14:paraId="530E2B04" w14:textId="77777777" w:rsidR="0018526B" w:rsidRDefault="00000000">
      <w:pPr>
        <w:pStyle w:val="B1"/>
      </w:pPr>
      <w:r>
        <w:lastRenderedPageBreak/>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p>
    <w:p w14:paraId="61952027"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14:textId="77777777" w:rsidR="0018526B" w:rsidRDefault="00000000">
      <w:pPr>
        <w:pStyle w:val="B1"/>
      </w:pPr>
      <w:r>
        <w:t>4.</w:t>
      </w:r>
      <w:r>
        <w:rPr>
          <w:rFonts w:eastAsia="SimSun" w:hint="eastAsia"/>
          <w:lang w:val="en-US" w:eastAsia="zh-CN"/>
        </w:rPr>
        <w:tab/>
      </w:r>
      <w:r>
        <w:t>The MMTel Enabler Server is subscribed to the AEF (NEF) for IMS session events information e.g., media changes such as requested for the specific DCH Application, for a list of users.</w:t>
      </w:r>
    </w:p>
    <w:p w14:paraId="2E582494" w14:textId="77777777" w:rsidR="0018526B" w:rsidRDefault="00000000">
      <w:pPr>
        <w:pStyle w:val="NO"/>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6800E32" w14:textId="77777777" w:rsidR="0018526B" w:rsidRDefault="00000000">
      <w:pPr>
        <w:pStyle w:val="B1"/>
      </w:pPr>
      <w:r>
        <w:t>5.</w:t>
      </w:r>
      <w:r>
        <w:rPr>
          <w:rFonts w:eastAsia="SimSun" w:hint="eastAsia"/>
          <w:lang w:val="en-US" w:eastAsia="zh-CN"/>
        </w:rPr>
        <w:tab/>
      </w:r>
      <w:r>
        <w:t xml:space="preserve">The DCH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DCH application.</w:t>
      </w:r>
    </w:p>
    <w:p w14:paraId="79AD5220" w14:textId="77777777" w:rsidR="0018526B" w:rsidRDefault="00000000">
      <w:pPr>
        <w:pStyle w:val="B1"/>
      </w:pPr>
      <w:r>
        <w:t>6.</w:t>
      </w:r>
      <w:r>
        <w:rPr>
          <w:rFonts w:eastAsia="SimSun" w:hint="eastAsia"/>
          <w:lang w:val="en-US" w:eastAsia="zh-CN"/>
        </w:rPr>
        <w:tab/>
      </w:r>
      <w:r>
        <w:t>An IMS MMTel session is ongoing for User (UE1) with another user who requests the DCH Application to provide some DCH media to the user on UE1.</w:t>
      </w:r>
    </w:p>
    <w:p w14:paraId="09349E26" w14:textId="77777777" w:rsidR="0018526B" w:rsidRDefault="0018526B">
      <w:pPr>
        <w:pStyle w:val="TH"/>
        <w:rPr>
          <w:lang w:val="en-US" w:eastAsia="zh-CN"/>
        </w:rPr>
      </w:pPr>
    </w:p>
    <w:p w14:paraId="42A3C97B" w14:textId="77777777" w:rsidR="0018526B" w:rsidRDefault="00000000">
      <w:pPr>
        <w:pStyle w:val="TH"/>
        <w:rPr>
          <w:lang w:val="en-US" w:eastAsia="zh-CN"/>
        </w:rPr>
      </w:pPr>
      <w:r>
        <w:rPr>
          <w:lang w:val="en-US" w:eastAsia="zh-CN"/>
        </w:rPr>
        <w:object w:dxaOrig="9330" w:dyaOrig="4460" w14:anchorId="6022B2F3">
          <v:shape id="_x0000_i1038" type="#_x0000_t75" style="width:466.6pt;height:223pt" o:ole="">
            <v:imagedata r:id="rId35" o:title=""/>
            <o:lock v:ext="edit" aspectratio="f"/>
          </v:shape>
          <o:OLEObject Type="Embed" ProgID="Visio.Drawing.11" ShapeID="_x0000_i1038" DrawAspect="Content" ObjectID="_1804284303" r:id="rId36"/>
        </w:object>
      </w:r>
    </w:p>
    <w:p w14:paraId="20755DEF" w14:textId="77777777" w:rsidR="0018526B" w:rsidRDefault="00000000">
      <w:pPr>
        <w:pStyle w:val="TF"/>
      </w:pPr>
      <w:r>
        <w:t>Figure 8.</w:t>
      </w:r>
      <w:r>
        <w:rPr>
          <w:lang w:val="en-US" w:eastAsia="zh-CN"/>
        </w:rPr>
        <w:t>4</w:t>
      </w:r>
      <w:r>
        <w:t>.</w:t>
      </w:r>
      <w:r>
        <w:rPr>
          <w:rFonts w:hint="eastAsia"/>
          <w:lang w:val="en-US" w:eastAsia="zh-CN"/>
        </w:rPr>
        <w:t>4</w:t>
      </w:r>
      <w:r>
        <w:t>-1: Establishing a Application Call with Data Channel capability</w:t>
      </w:r>
    </w:p>
    <w:p w14:paraId="51A16307" w14:textId="0916AAC2" w:rsidR="0018526B" w:rsidRDefault="005A6557" w:rsidP="005A6557">
      <w:pPr>
        <w:pStyle w:val="B1"/>
      </w:pPr>
      <w:r>
        <w:rPr>
          <w:lang w:val="en-US" w:eastAsia="zh-CN"/>
        </w:rPr>
        <w:t>1.</w:t>
      </w:r>
      <w:r>
        <w:rPr>
          <w:lang w:val="en-US" w:eastAsia="zh-CN"/>
        </w:rPr>
        <w:tab/>
      </w:r>
      <w:r>
        <w:rPr>
          <w:rFonts w:hint="eastAsia"/>
          <w:lang w:val="en-US" w:eastAsia="zh-CN"/>
        </w:rPr>
        <w:t xml:space="preserve">The </w:t>
      </w:r>
      <w:r>
        <w:rPr>
          <w:lang w:val="en-US" w:eastAsia="zh-CN"/>
        </w:rPr>
        <w:t xml:space="preserve">user </w:t>
      </w:r>
      <w:r>
        <w:rPr>
          <w:rFonts w:hint="eastAsia"/>
          <w:lang w:val="en-US" w:eastAsia="zh-CN"/>
        </w:rPr>
        <w:t xml:space="preserve">sends </w:t>
      </w:r>
      <w:r>
        <w:rPr>
          <w:lang w:val="en-US" w:eastAsia="zh-CN"/>
        </w:rPr>
        <w:t>a request, via the 5GC and IMS, to add</w:t>
      </w:r>
      <w:r>
        <w:t xml:space="preserve"> DCH media for a specific DCH Application. The 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for the media changes related to the DCH Application</w:t>
      </w:r>
      <w:r>
        <w:t>. The request includes parameters such as the session ID, MDC2 endpoint, A2P type.</w:t>
      </w:r>
    </w:p>
    <w:p w14:paraId="3760EF24" w14:textId="55C9E006" w:rsidR="0018526B" w:rsidRDefault="005A6557" w:rsidP="005A6557">
      <w:pPr>
        <w:pStyle w:val="B1"/>
      </w:pPr>
      <w:r>
        <w:t>2.</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proofErr w:type="spellStart"/>
      <w:r>
        <w:t>nabler</w:t>
      </w:r>
      <w:proofErr w:type="spellEnd"/>
      <w:r>
        <w:t xml:space="preserve"> to the IMS session Update request. </w:t>
      </w:r>
    </w:p>
    <w:p w14:paraId="1CC30BA0" w14:textId="28609E40" w:rsidR="0018526B" w:rsidRDefault="005A6557" w:rsidP="005A6557">
      <w:pPr>
        <w:pStyle w:val="B1"/>
      </w:pPr>
      <w:r>
        <w:t>3.</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sends the response to the DCH Application Server including the Session ID for the Add media request.</w:t>
      </w:r>
    </w:p>
    <w:p w14:paraId="01A1C0E9" w14:textId="59539A5A" w:rsidR="0018526B" w:rsidRDefault="005A6557" w:rsidP="005A6557">
      <w:pPr>
        <w:pStyle w:val="B1"/>
      </w:pPr>
      <w:r>
        <w:t>4.</w:t>
      </w:r>
      <w:r>
        <w:tab/>
        <w:t xml:space="preserve">Once the IMS system completed the media preparation for the IMS session, the NEF sends an IMS session management notification request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with MDC2 resource information for the Session ID. The DCH Application Server responds (acknowledges)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notification. </w:t>
      </w:r>
    </w:p>
    <w:p w14:paraId="35725E92" w14:textId="37589AFB" w:rsidR="0018526B" w:rsidRDefault="005A6557" w:rsidP="005A6557">
      <w:pPr>
        <w:pStyle w:val="B1"/>
      </w:pPr>
      <w:r>
        <w:t>5.</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DCH Application Server of the MDC2 resource information for the Session ID.</w:t>
      </w:r>
    </w:p>
    <w:p w14:paraId="7FA2DC28" w14:textId="62413E9E" w:rsidR="0018526B" w:rsidRDefault="005A6557" w:rsidP="005A6557">
      <w:pPr>
        <w:pStyle w:val="B1"/>
      </w:pPr>
      <w:r>
        <w:t>6.</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acknowledges the NEF notification.</w:t>
      </w:r>
    </w:p>
    <w:p w14:paraId="25E4DD06" w14:textId="77777777" w:rsidR="0018526B" w:rsidRDefault="00000000">
      <w:pPr>
        <w:rPr>
          <w:lang w:eastAsia="zh-CN"/>
        </w:rPr>
      </w:pPr>
      <w:r>
        <w:rPr>
          <w:lang w:eastAsia="zh-CN"/>
        </w:rPr>
        <w:t>Post-condition: The UE1 upon getting the updated IMS session information for the DCH media proceeds to download the DCH Application.</w:t>
      </w:r>
    </w:p>
    <w:p w14:paraId="57FFF7A2" w14:textId="77777777" w:rsidR="0018526B" w:rsidRDefault="00000000">
      <w:pPr>
        <w:pStyle w:val="Heading4"/>
      </w:pPr>
      <w:bookmarkStart w:id="742" w:name="_Toc30300"/>
      <w:bookmarkStart w:id="743" w:name="_Toc193671399"/>
      <w:r>
        <w:lastRenderedPageBreak/>
        <w:t>8.4.</w:t>
      </w:r>
      <w:r>
        <w:rPr>
          <w:rFonts w:hint="eastAsia"/>
          <w:lang w:val="en-US" w:eastAsia="zh-CN"/>
        </w:rPr>
        <w:t>4</w:t>
      </w:r>
      <w:r>
        <w:t>.2</w:t>
      </w:r>
      <w:r>
        <w:tab/>
        <w:t>Information flows</w:t>
      </w:r>
      <w:bookmarkEnd w:id="742"/>
      <w:bookmarkEnd w:id="743"/>
    </w:p>
    <w:p w14:paraId="11CBF47F" w14:textId="77777777" w:rsidR="0018526B" w:rsidRDefault="00000000">
      <w:pPr>
        <w:pStyle w:val="Heading5"/>
      </w:pPr>
      <w:bookmarkStart w:id="744" w:name="_Toc29596"/>
      <w:bookmarkStart w:id="745" w:name="_Toc193671400"/>
      <w:r>
        <w:t>8.4.</w:t>
      </w:r>
      <w:r>
        <w:rPr>
          <w:rFonts w:eastAsia="SimSun" w:hint="eastAsia"/>
          <w:lang w:val="en-US" w:eastAsia="zh-CN"/>
        </w:rPr>
        <w:t>4</w:t>
      </w:r>
      <w:r>
        <w:t>.2.1</w:t>
      </w:r>
      <w:r>
        <w:tab/>
        <w:t xml:space="preserve">Application Add Data Chanel media to UE1 session (A2P) </w:t>
      </w:r>
      <w:r>
        <w:rPr>
          <w:rFonts w:hint="eastAsia"/>
        </w:rPr>
        <w:t>request</w:t>
      </w:r>
      <w:bookmarkEnd w:id="744"/>
      <w:bookmarkEnd w:id="745"/>
    </w:p>
    <w:p w14:paraId="586F5C2A" w14:textId="77777777"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 xml:space="preserve">Application Add Data Chanel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shd w:val="clear" w:color="auto" w:fill="auto"/>
          </w:tcPr>
          <w:p w14:paraId="5E04BFA8" w14:textId="77777777" w:rsidR="0018526B" w:rsidRDefault="00000000">
            <w:pPr>
              <w:pStyle w:val="TAL"/>
              <w:rPr>
                <w:lang w:val="en-US" w:eastAsia="zh-CN"/>
              </w:rPr>
            </w:pPr>
            <w:bookmarkStart w:id="746" w:name="_Hlk178097426"/>
            <w:r>
              <w:rPr>
                <w:lang w:val="en-US" w:eastAsia="zh-CN"/>
              </w:rPr>
              <w:t xml:space="preserve">Data Channel </w:t>
            </w:r>
            <w:bookmarkEnd w:id="746"/>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365D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DCH application</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5496D58" w14:textId="77777777" w:rsidR="0018526B" w:rsidRDefault="00000000">
            <w:pPr>
              <w:pStyle w:val="TAL"/>
              <w:rPr>
                <w:lang w:val="en-US" w:eastAsia="zh-CN"/>
              </w:rPr>
            </w:pPr>
            <w:bookmarkStart w:id="747"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47"/>
          </w:p>
        </w:tc>
        <w:tc>
          <w:tcPr>
            <w:tcW w:w="1440" w:type="dxa"/>
            <w:tcBorders>
              <w:top w:val="single" w:sz="4" w:space="0" w:color="000000"/>
              <w:left w:val="single" w:sz="4" w:space="0" w:color="000000"/>
              <w:bottom w:val="single" w:sz="4" w:space="0" w:color="000000"/>
            </w:tcBorders>
            <w:shd w:val="clear" w:color="auto" w:fill="auto"/>
          </w:tcPr>
          <w:p w14:paraId="5CF48B5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2F95A" w14:textId="77777777"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3GPP TS </w:t>
            </w:r>
            <w:r>
              <w:rPr>
                <w:rFonts w:ascii="Times New Roman" w:hAnsi="Times New Roman" w:hint="eastAsia"/>
                <w:sz w:val="20"/>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275122E" w14:textId="77777777" w:rsidR="0018526B" w:rsidRDefault="00000000">
            <w:pPr>
              <w:pStyle w:val="TAL"/>
              <w:rPr>
                <w:lang w:val="en-US" w:eastAsia="zh-CN"/>
              </w:rPr>
            </w:pPr>
            <w:bookmarkStart w:id="748" w:name="_Hlk178097981"/>
            <w:r>
              <w:rPr>
                <w:rFonts w:hint="eastAsia"/>
                <w:lang w:val="en-US" w:eastAsia="zh-CN"/>
              </w:rPr>
              <w:t>Application Profile requested</w:t>
            </w:r>
            <w:bookmarkEnd w:id="748"/>
          </w:p>
        </w:tc>
        <w:tc>
          <w:tcPr>
            <w:tcW w:w="1440" w:type="dxa"/>
            <w:tcBorders>
              <w:top w:val="single" w:sz="4" w:space="0" w:color="000000"/>
              <w:left w:val="single" w:sz="4" w:space="0" w:color="000000"/>
              <w:bottom w:val="single" w:sz="4" w:space="0" w:color="000000"/>
            </w:tcBorders>
            <w:shd w:val="clear" w:color="auto" w:fill="auto"/>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950AD7" w14:textId="77777777" w:rsidR="0018526B" w:rsidRDefault="00000000">
            <w:pPr>
              <w:pStyle w:val="TAL"/>
              <w:rPr>
                <w:lang w:val="en-US" w:eastAsia="zh-CN"/>
              </w:rPr>
            </w:pPr>
            <w:bookmarkStart w:id="749" w:name="_Hlk178097872"/>
            <w:r>
              <w:rPr>
                <w:rFonts w:hint="eastAsia"/>
                <w:lang w:val="en-US" w:eastAsia="zh-CN"/>
              </w:rPr>
              <w:t>Notification address</w:t>
            </w:r>
            <w:bookmarkEnd w:id="749"/>
          </w:p>
        </w:tc>
        <w:tc>
          <w:tcPr>
            <w:tcW w:w="1440" w:type="dxa"/>
            <w:tcBorders>
              <w:top w:val="single" w:sz="4" w:space="0" w:color="000000"/>
              <w:left w:val="single" w:sz="4" w:space="0" w:color="000000"/>
              <w:bottom w:val="single" w:sz="4" w:space="0" w:color="000000"/>
            </w:tcBorders>
            <w:shd w:val="clear" w:color="auto" w:fill="auto"/>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425F4"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77777777" w:rsidR="0018526B" w:rsidRDefault="00000000">
      <w:pPr>
        <w:pStyle w:val="Heading5"/>
      </w:pPr>
      <w:bookmarkStart w:id="750" w:name="_Toc27349"/>
      <w:bookmarkStart w:id="751" w:name="_Toc193671401"/>
      <w:r>
        <w:t>8.4.</w:t>
      </w:r>
      <w:r>
        <w:rPr>
          <w:rFonts w:eastAsia="SimSun" w:hint="eastAsia"/>
          <w:lang w:val="en-US" w:eastAsia="zh-CN"/>
        </w:rPr>
        <w:t>4</w:t>
      </w:r>
      <w:r>
        <w:t>.2.2</w:t>
      </w:r>
      <w:r>
        <w:tab/>
        <w:t xml:space="preserve">Application Add Data Chanel media to UE1 session (A2P) </w:t>
      </w:r>
      <w:r>
        <w:rPr>
          <w:rFonts w:hint="eastAsia"/>
        </w:rPr>
        <w:t>re</w:t>
      </w:r>
      <w:r>
        <w:t>sponse</w:t>
      </w:r>
      <w:bookmarkEnd w:id="750"/>
      <w:bookmarkEnd w:id="751"/>
    </w:p>
    <w:p w14:paraId="5A5500AB" w14:textId="77777777"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4B3B7E8A"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63636B56"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7819AEC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442F9" w14:textId="77777777" w:rsidR="0018526B" w:rsidRDefault="00000000">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p>
        </w:tc>
      </w:tr>
      <w:tr w:rsidR="0018526B" w14:paraId="3A50FCE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7302B5"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793B8117"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4370E" w14:textId="77777777" w:rsidR="0018526B" w:rsidRDefault="00000000">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F1BAC" w14:textId="77777777" w:rsidR="0018526B" w:rsidRDefault="00000000">
            <w:pPr>
              <w:pStyle w:val="TAL"/>
              <w:rPr>
                <w:lang w:eastAsia="ko-KR"/>
              </w:rPr>
            </w:pPr>
            <w:r>
              <w:rPr>
                <w:lang w:eastAsia="ko-KR"/>
              </w:rPr>
              <w:t>Indicates the cause of request failure</w:t>
            </w:r>
          </w:p>
        </w:tc>
      </w:tr>
    </w:tbl>
    <w:p w14:paraId="439D6212" w14:textId="77777777" w:rsidR="0018526B" w:rsidRDefault="0018526B"/>
    <w:p w14:paraId="07C83631" w14:textId="77777777" w:rsidR="0018526B" w:rsidRDefault="00000000">
      <w:pPr>
        <w:pStyle w:val="Heading5"/>
      </w:pPr>
      <w:bookmarkStart w:id="752" w:name="_Toc14253"/>
      <w:bookmarkStart w:id="753" w:name="_Toc193671402"/>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bookmarkEnd w:id="752"/>
      <w:bookmarkEnd w:id="753"/>
    </w:p>
    <w:p w14:paraId="26D3ADA0" w14:textId="77777777"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F0C17"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56B3C" w14:textId="77777777"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77777777" w:rsidR="0018526B" w:rsidRDefault="00000000">
      <w:pPr>
        <w:pStyle w:val="Heading5"/>
      </w:pPr>
      <w:bookmarkStart w:id="754" w:name="_Toc31560"/>
      <w:bookmarkStart w:id="755" w:name="_Toc193671403"/>
      <w:r>
        <w:lastRenderedPageBreak/>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bookmarkEnd w:id="754"/>
      <w:bookmarkEnd w:id="755"/>
    </w:p>
    <w:p w14:paraId="6D67141E" w14:textId="77777777"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DCH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8987E94"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3F0B1580"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2744AC7D"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9FAD9" w14:textId="77777777" w:rsidR="0018526B" w:rsidRDefault="00000000">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p>
        </w:tc>
      </w:tr>
      <w:tr w:rsidR="0018526B" w14:paraId="27487BE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00AAAD0"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6447E55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7586F" w14:textId="77777777" w:rsidR="0018526B" w:rsidRDefault="00000000">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A954E" w14:textId="77777777" w:rsidR="0018526B" w:rsidRDefault="00000000">
            <w:pPr>
              <w:pStyle w:val="TAL"/>
              <w:rPr>
                <w:lang w:eastAsia="ko-KR"/>
              </w:rPr>
            </w:pPr>
            <w:r>
              <w:rPr>
                <w:lang w:eastAsia="ko-KR"/>
              </w:rPr>
              <w:t>Indicates the cause of request failure</w:t>
            </w:r>
          </w:p>
        </w:tc>
      </w:tr>
    </w:tbl>
    <w:p w14:paraId="306F4341" w14:textId="77777777" w:rsidR="0018526B" w:rsidRDefault="0018526B">
      <w:pPr>
        <w:rPr>
          <w:lang w:eastAsia="zh-CN"/>
        </w:rPr>
      </w:pPr>
    </w:p>
    <w:p w14:paraId="3773D042" w14:textId="77777777" w:rsidR="0018526B" w:rsidRDefault="00000000">
      <w:pPr>
        <w:pStyle w:val="Heading3"/>
      </w:pPr>
      <w:bookmarkStart w:id="756" w:name="_Toc11522"/>
      <w:bookmarkStart w:id="757" w:name="_Toc193671404"/>
      <w:r>
        <w:t>8.4.</w:t>
      </w:r>
      <w:r>
        <w:rPr>
          <w:rFonts w:eastAsia="SimSun" w:hint="eastAsia"/>
          <w:lang w:val="en-US" w:eastAsia="zh-CN"/>
        </w:rPr>
        <w:t>5</w:t>
      </w:r>
      <w:r>
        <w:tab/>
      </w:r>
      <w:r>
        <w:rPr>
          <w:lang w:val="en-US" w:eastAsia="zh-CN"/>
        </w:rPr>
        <w:t>Application calling service API with Data Channel capability</w:t>
      </w:r>
      <w:bookmarkEnd w:id="756"/>
      <w:bookmarkEnd w:id="757"/>
    </w:p>
    <w:p w14:paraId="71093DEE" w14:textId="77777777" w:rsidR="0018526B" w:rsidRDefault="00000000">
      <w:pPr>
        <w:pStyle w:val="Heading4"/>
      </w:pPr>
      <w:bookmarkStart w:id="758" w:name="_Toc27125"/>
      <w:bookmarkStart w:id="759" w:name="_Toc193671405"/>
      <w:r>
        <w:t>8.4.</w:t>
      </w:r>
      <w:r>
        <w:rPr>
          <w:rFonts w:hint="eastAsia"/>
          <w:lang w:val="en-US" w:eastAsia="zh-CN"/>
        </w:rPr>
        <w:t>5</w:t>
      </w:r>
      <w:r>
        <w:t>.1</w:t>
      </w:r>
      <w:r>
        <w:tab/>
        <w:t>Procedure</w:t>
      </w:r>
      <w:bookmarkEnd w:id="758"/>
      <w:bookmarkEnd w:id="759"/>
    </w:p>
    <w:p w14:paraId="0A99B805" w14:textId="77777777" w:rsidR="0018526B" w:rsidRDefault="00000000">
      <w:pPr>
        <w:pStyle w:val="Heading5"/>
        <w:rPr>
          <w:lang w:val="en-US" w:eastAsia="zh-CN"/>
        </w:rPr>
      </w:pPr>
      <w:bookmarkStart w:id="760" w:name="_Toc30662"/>
      <w:bookmarkStart w:id="761" w:name="_Toc193671406"/>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60"/>
      <w:bookmarkEnd w:id="761"/>
    </w:p>
    <w:p w14:paraId="4635424D" w14:textId="77777777"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(DCH) </w:t>
      </w:r>
      <w:r>
        <w:rPr>
          <w:lang w:val="en-US" w:eastAsia="zh-CN"/>
        </w:rPr>
        <w:t>Application</w:t>
      </w:r>
      <w:r>
        <w:t xml:space="preserve"> via the </w:t>
      </w:r>
      <w:r>
        <w:rPr>
          <w:rFonts w:hint="eastAsia"/>
          <w:lang w:val="en-US" w:eastAsia="zh-CN"/>
        </w:rPr>
        <w:t>MMTel Enabler Server</w:t>
      </w:r>
      <w:r>
        <w:rPr>
          <w:lang w:eastAsia="zh-CN"/>
        </w:rPr>
        <w:t>.</w:t>
      </w:r>
    </w:p>
    <w:p w14:paraId="043D5D71" w14:textId="77777777" w:rsidR="0018526B" w:rsidRDefault="00000000">
      <w:r>
        <w:t>Pre-conditions:</w:t>
      </w:r>
    </w:p>
    <w:p w14:paraId="413666E2" w14:textId="77777777" w:rsidR="0018526B" w:rsidRDefault="00000000">
      <w:pPr>
        <w:pStyle w:val="B1"/>
      </w:pPr>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p>
    <w:p w14:paraId="5F15B3BB"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77777777" w:rsidR="0018526B" w:rsidRDefault="00000000">
      <w:pPr>
        <w:pStyle w:val="B1"/>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80860AA" w14:textId="77777777" w:rsidR="0018526B" w:rsidRDefault="00000000">
      <w:pPr>
        <w:pStyle w:val="B1"/>
      </w:pPr>
      <w:r>
        <w:t>4. The MMTel Enabler Server is subscribed to the AEF (NEF) for IMS session events information for the specific DCH Application (using the DCH 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77777777" w:rsidR="0018526B" w:rsidRDefault="00000000">
      <w:pPr>
        <w:pStyle w:val="B1"/>
      </w:pPr>
      <w:r>
        <w:t>5.</w:t>
      </w:r>
      <w:r>
        <w:rPr>
          <w:rFonts w:eastAsia="SimSun" w:hint="eastAsia"/>
          <w:lang w:val="en-US" w:eastAsia="zh-CN"/>
        </w:rPr>
        <w:tab/>
      </w:r>
      <w:r>
        <w:t xml:space="preserve">The DCH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DCH application.</w:t>
      </w:r>
    </w:p>
    <w:p w14:paraId="639DAEDA" w14:textId="77777777" w:rsidR="0018526B" w:rsidRDefault="00000000">
      <w:pPr>
        <w:pStyle w:val="B1"/>
      </w:pPr>
      <w:r>
        <w:t>6.</w:t>
      </w:r>
      <w:r>
        <w:rPr>
          <w:rFonts w:eastAsia="SimSun" w:hint="eastAsia"/>
          <w:lang w:val="en-US" w:eastAsia="zh-CN"/>
        </w:rPr>
        <w:tab/>
      </w:r>
      <w:r>
        <w:t>An IMS MMTel session is ongoing for User (UE).</w:t>
      </w:r>
    </w:p>
    <w:p w14:paraId="3349C740" w14:textId="77777777" w:rsidR="0018526B" w:rsidRDefault="00000000">
      <w:pPr>
        <w:pStyle w:val="TH"/>
      </w:pPr>
      <w:r>
        <w:rPr>
          <w:lang w:val="en-US" w:eastAsia="zh-CN"/>
        </w:rPr>
        <w:object w:dxaOrig="9220" w:dyaOrig="4860" w14:anchorId="2E380F89">
          <v:shape id="_x0000_i1039" type="#_x0000_t75" style="width:461.45pt;height:242.65pt" o:ole="">
            <v:imagedata r:id="rId37" o:title=""/>
            <o:lock v:ext="edit" aspectratio="f"/>
          </v:shape>
          <o:OLEObject Type="Embed" ProgID="Visio.Drawing.11" ShapeID="_x0000_i1039" DrawAspect="Content" ObjectID="_1804284304" r:id="rId38"/>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795A781D" w14:textId="77777777" w:rsidR="0018526B" w:rsidRDefault="00000000">
      <w:pPr>
        <w:pStyle w:val="B1"/>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DCH media for a specific DCH Application. </w:t>
      </w:r>
    </w:p>
    <w:p w14:paraId="1EBEFBD4" w14:textId="77777777" w:rsidR="0018526B" w:rsidRDefault="00000000">
      <w:pPr>
        <w:pStyle w:val="B1"/>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77777777" w:rsidR="0018526B" w:rsidRDefault="00000000">
      <w:pPr>
        <w:pStyle w:val="B1"/>
      </w:pPr>
      <w:r>
        <w:rPr>
          <w:rFonts w:eastAsia="SimSun" w:hint="eastAsia"/>
          <w:lang w:val="en-US" w:eastAsia="zh-CN"/>
        </w:rPr>
        <w:t>3.</w:t>
      </w:r>
      <w:r>
        <w:rPr>
          <w:rFonts w:eastAsia="SimSun" w:hint="eastAsia"/>
          <w:lang w:val="en-US" w:eastAsia="zh-CN"/>
        </w:rPr>
        <w:tab/>
      </w:r>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DCH Application</w:t>
      </w:r>
      <w:r>
        <w:t xml:space="preserve">. </w:t>
      </w:r>
    </w:p>
    <w:p w14:paraId="003631F6" w14:textId="77777777" w:rsidR="0018526B" w:rsidRDefault="00000000">
      <w:pPr>
        <w:pStyle w:val="B1"/>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DCH Application Server of the new request for DCH media. </w:t>
      </w:r>
    </w:p>
    <w:p w14:paraId="3A275F31" w14:textId="77777777" w:rsidR="0018526B" w:rsidRDefault="00000000">
      <w:pPr>
        <w:pStyle w:val="B1"/>
      </w:pPr>
      <w:r>
        <w:rPr>
          <w:rFonts w:eastAsia="SimSun" w:hint="eastAsia"/>
          <w:lang w:val="en-US" w:eastAsia="zh-CN"/>
        </w:rPr>
        <w:t>5.</w:t>
      </w:r>
      <w:r>
        <w:rPr>
          <w:rFonts w:eastAsia="SimSun" w:hint="eastAsia"/>
          <w:lang w:val="en-US" w:eastAsia="zh-CN"/>
        </w:rPr>
        <w:tab/>
      </w:r>
      <w:r>
        <w:t>The DCH Application Server accepts the request and provides the MDC2 media resource requested.</w:t>
      </w:r>
    </w:p>
    <w:p w14:paraId="137BB6D1" w14:textId="77777777" w:rsidR="0018526B" w:rsidRDefault="00000000">
      <w:pPr>
        <w:pStyle w:val="B1"/>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DCH media to the existing IMS MMTel Call Session. </w:t>
      </w:r>
    </w:p>
    <w:p w14:paraId="0C2133E4" w14:textId="77777777" w:rsidR="0018526B" w:rsidRDefault="00000000">
      <w:pPr>
        <w:pStyle w:val="B1"/>
        <w:rPr>
          <w:lang w:eastAsia="zh-CN"/>
        </w:rPr>
      </w:pPr>
      <w:r>
        <w:rPr>
          <w:rFonts w:hint="eastAsia"/>
          <w:lang w:val="en-US" w:eastAsia="zh-CN"/>
        </w:rPr>
        <w:t>7.</w:t>
      </w:r>
      <w:r>
        <w:rPr>
          <w:rFonts w:hint="eastAsia"/>
          <w:lang w:val="en-US" w:eastAsia="zh-CN"/>
        </w:rPr>
        <w:tab/>
      </w:r>
      <w:r>
        <w:rPr>
          <w:lang w:eastAsia="zh-CN"/>
        </w:rPr>
        <w:t>The NEF further interacts with the IMS system to request the DCH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62" w:name="_Toc19906"/>
      <w:bookmarkStart w:id="763" w:name="_Toc193671407"/>
      <w:r>
        <w:t>8.4.</w:t>
      </w:r>
      <w:r>
        <w:rPr>
          <w:rFonts w:hint="eastAsia"/>
          <w:lang w:val="en-US" w:eastAsia="zh-CN"/>
        </w:rPr>
        <w:t>5</w:t>
      </w:r>
      <w:r>
        <w:t>.2</w:t>
      </w:r>
      <w:r>
        <w:tab/>
        <w:t>Information flows</w:t>
      </w:r>
      <w:bookmarkEnd w:id="762"/>
      <w:bookmarkEnd w:id="763"/>
    </w:p>
    <w:p w14:paraId="4DF5514B" w14:textId="77777777" w:rsidR="0018526B" w:rsidRDefault="00000000">
      <w:pPr>
        <w:pStyle w:val="Heading5"/>
      </w:pPr>
      <w:bookmarkStart w:id="764" w:name="_Toc23476"/>
      <w:bookmarkStart w:id="765" w:name="_Toc193671408"/>
      <w:r>
        <w:t>8.4.</w:t>
      </w:r>
      <w:r>
        <w:rPr>
          <w:rFonts w:hint="eastAsia"/>
          <w:lang w:val="en-US" w:eastAsia="zh-CN"/>
        </w:rPr>
        <w:t>5</w:t>
      </w:r>
      <w:r>
        <w:t>.2.1</w:t>
      </w:r>
      <w:r>
        <w:tab/>
        <w:t>Notify DCH Application of MDC2 media (P2A)</w:t>
      </w:r>
      <w:r>
        <w:rPr>
          <w:rFonts w:hint="eastAsia"/>
        </w:rPr>
        <w:t xml:space="preserve"> request</w:t>
      </w:r>
      <w:bookmarkEnd w:id="764"/>
      <w:bookmarkEnd w:id="765"/>
    </w:p>
    <w:p w14:paraId="573C9BD6" w14:textId="77777777" w:rsidR="0018526B" w:rsidRDefault="00000000">
      <w:pPr>
        <w:pStyle w:val="TH"/>
        <w:rPr>
          <w:lang w:eastAsia="zh-CN"/>
        </w:rPr>
      </w:pPr>
      <w:r>
        <w:t>Table 8.4.</w:t>
      </w:r>
      <w:r>
        <w:rPr>
          <w:rFonts w:hint="eastAsia"/>
          <w:lang w:val="en-US" w:eastAsia="zh-CN"/>
        </w:rPr>
        <w:t>5</w:t>
      </w:r>
      <w:r>
        <w:rPr>
          <w:lang w:eastAsia="zh-CN"/>
        </w:rPr>
        <w:t>.2.1</w:t>
      </w:r>
      <w:r>
        <w:t xml:space="preserve">-1: Notify DCH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35C1FAB3"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B6E4E" w14:textId="77777777"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Chanel. It includes information described in </w:t>
            </w:r>
            <w:r>
              <w:rPr>
                <w:rFonts w:hint="eastAsia"/>
                <w:lang w:val="en-US" w:eastAsia="zh-CN"/>
              </w:rPr>
              <w:t>3GPP TS 23</w:t>
            </w:r>
            <w:r>
              <w:rPr>
                <w:rFonts w:ascii="Times New Roman" w:hAnsi="Times New Roman" w:hint="eastAsia"/>
                <w:lang w:val="en-US" w:eastAsia="zh-CN"/>
              </w:rPr>
              <w:t>.502</w:t>
            </w:r>
            <w:r>
              <w:rPr>
                <w:rFonts w:ascii="Times New Roman" w:hAnsi="Times New Roman" w:hint="eastAsia"/>
                <w:sz w:val="20"/>
                <w:lang w:val="en-US" w:eastAsia="zh-CN"/>
              </w:rPr>
              <w:t> [12]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77777777" w:rsidR="0018526B" w:rsidRDefault="00000000">
      <w:pPr>
        <w:keepNext/>
        <w:keepLines/>
        <w:spacing w:before="120"/>
        <w:ind w:left="1701" w:hanging="1701"/>
        <w:outlineLvl w:val="4"/>
        <w:rPr>
          <w:rFonts w:ascii="Arial" w:hAnsi="Arial"/>
          <w:sz w:val="22"/>
        </w:rPr>
      </w:pPr>
      <w:r>
        <w:rPr>
          <w:rFonts w:ascii="Arial" w:hAnsi="Arial"/>
          <w:sz w:val="22"/>
        </w:rPr>
        <w:lastRenderedPageBreak/>
        <w:t>8.4.</w:t>
      </w:r>
      <w:r>
        <w:rPr>
          <w:rFonts w:ascii="Arial" w:eastAsia="SimSun" w:hAnsi="Arial" w:hint="eastAsia"/>
          <w:sz w:val="22"/>
          <w:lang w:val="en-US" w:eastAsia="zh-CN"/>
        </w:rPr>
        <w:t>5</w:t>
      </w:r>
      <w:r>
        <w:rPr>
          <w:rFonts w:ascii="Arial" w:hAnsi="Arial"/>
          <w:sz w:val="22"/>
        </w:rPr>
        <w:t>.2.2</w:t>
      </w:r>
      <w:r>
        <w:rPr>
          <w:rFonts w:ascii="Arial" w:hAnsi="Arial"/>
          <w:sz w:val="22"/>
        </w:rPr>
        <w:tab/>
        <w:t>Notify DCH Application of MDC2 media (P2A)</w:t>
      </w:r>
      <w:r>
        <w:rPr>
          <w:rFonts w:ascii="Arial" w:hAnsi="Arial" w:hint="eastAsia"/>
          <w:sz w:val="22"/>
        </w:rPr>
        <w:t xml:space="preserve"> re</w:t>
      </w:r>
      <w:r>
        <w:rPr>
          <w:rFonts w:ascii="Arial" w:hAnsi="Arial"/>
          <w:sz w:val="22"/>
        </w:rPr>
        <w:t>sponse</w:t>
      </w:r>
    </w:p>
    <w:p w14:paraId="769EB148" w14:textId="77777777" w:rsidR="0018526B" w:rsidRDefault="00000000">
      <w:pPr>
        <w:pStyle w:val="TH"/>
        <w:rPr>
          <w:lang w:val="en-US"/>
        </w:rPr>
      </w:pPr>
      <w:r>
        <w:t>Table 8.4.</w:t>
      </w:r>
      <w:r>
        <w:rPr>
          <w:rFonts w:hint="eastAsia"/>
          <w:lang w:val="en-US" w:eastAsia="zh-CN"/>
        </w:rPr>
        <w:t>5</w:t>
      </w:r>
      <w:r>
        <w:rPr>
          <w:lang w:eastAsia="zh-CN"/>
        </w:rPr>
        <w:t>.2.2</w:t>
      </w:r>
      <w:r>
        <w:t xml:space="preserve">-1: Notify DCH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AF1DF55" w14:textId="77777777" w:rsidR="0018526B" w:rsidRDefault="00000000">
            <w:pPr>
              <w:pStyle w:val="TAL"/>
              <w:rPr>
                <w:lang w:val="en-US" w:eastAsia="zh-CN"/>
              </w:rPr>
            </w:pPr>
            <w:r>
              <w:rPr>
                <w:rFonts w:hint="eastAsia"/>
              </w:rPr>
              <w:t>S</w:t>
            </w:r>
            <w:proofErr w:type="spellStart"/>
            <w:r>
              <w:rPr>
                <w:rFonts w:hint="eastAsia"/>
                <w:lang w:val="en-US" w:eastAsia="zh-CN"/>
              </w:rPr>
              <w:t>ession</w:t>
            </w:r>
            <w:proofErr w:type="spellEnd"/>
            <w:r>
              <w:rPr>
                <w:rFonts w:hint="eastAsia"/>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6C0D7E15"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5CAADCD8"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735FE" w14:textId="77777777" w:rsidR="0018526B" w:rsidRDefault="00000000">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was successful</w:t>
            </w:r>
          </w:p>
        </w:tc>
      </w:tr>
      <w:tr w:rsidR="0018526B" w14:paraId="79FA440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4F90019"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3F8598F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B4748" w14:textId="77777777" w:rsidR="0018526B" w:rsidRDefault="00000000">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DCH media info (A2P) request has failed</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892B1" w14:textId="77777777" w:rsidR="0018526B" w:rsidRDefault="00000000">
            <w:pPr>
              <w:pStyle w:val="TAL"/>
              <w:rPr>
                <w:lang w:eastAsia="ko-KR"/>
              </w:rPr>
            </w:pPr>
            <w:r>
              <w:rPr>
                <w:lang w:eastAsia="ko-KR"/>
              </w:rPr>
              <w:t>Indicates the cause of request failure</w:t>
            </w:r>
          </w:p>
        </w:tc>
      </w:tr>
    </w:tbl>
    <w:p w14:paraId="3FF1F094" w14:textId="77777777" w:rsidR="0018526B" w:rsidRDefault="0018526B">
      <w:pPr>
        <w:rPr>
          <w:lang w:eastAsia="zh-CN"/>
        </w:rPr>
      </w:pPr>
    </w:p>
    <w:p w14:paraId="3FA732F6" w14:textId="77777777" w:rsidR="0018526B" w:rsidRDefault="00000000">
      <w:pPr>
        <w:pStyle w:val="Heading2"/>
        <w:rPr>
          <w:rFonts w:eastAsia="SimSun"/>
          <w:lang w:eastAsia="zh-CN"/>
        </w:rPr>
      </w:pPr>
      <w:bookmarkStart w:id="766" w:name="_Toc6042"/>
      <w:bookmarkStart w:id="767" w:name="_Toc193671409"/>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66"/>
      <w:bookmarkEnd w:id="767"/>
    </w:p>
    <w:p w14:paraId="0C5ACF01" w14:textId="77777777" w:rsidR="0018526B" w:rsidRDefault="00000000">
      <w:pPr>
        <w:pStyle w:val="Heading3"/>
        <w:rPr>
          <w:lang w:val="en-US" w:eastAsia="zh-CN"/>
        </w:rPr>
      </w:pPr>
      <w:bookmarkStart w:id="768" w:name="_Toc12900"/>
      <w:bookmarkStart w:id="769" w:name="_Toc25987"/>
      <w:bookmarkStart w:id="770" w:name="_Toc193671410"/>
      <w:r>
        <w:rPr>
          <w:lang w:val="en-US" w:eastAsia="zh-CN"/>
        </w:rPr>
        <w:t>8.</w:t>
      </w:r>
      <w:r>
        <w:rPr>
          <w:rFonts w:hint="eastAsia"/>
          <w:lang w:val="en-US" w:eastAsia="zh-CN"/>
        </w:rPr>
        <w:t>5.1</w:t>
      </w:r>
      <w:r>
        <w:rPr>
          <w:rFonts w:hint="eastAsia"/>
          <w:lang w:val="en-US" w:eastAsia="zh-CN"/>
        </w:rPr>
        <w:tab/>
        <w:t>General</w:t>
      </w:r>
      <w:bookmarkEnd w:id="768"/>
      <w:bookmarkEnd w:id="769"/>
      <w:bookmarkEnd w:id="770"/>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771" w:name="_Toc12966"/>
      <w:bookmarkStart w:id="772" w:name="_Toc14213"/>
      <w:bookmarkStart w:id="773" w:name="_Toc193671411"/>
      <w:r>
        <w:rPr>
          <w:lang w:val="en-US" w:eastAsia="zh-CN"/>
        </w:rPr>
        <w:t>8.</w:t>
      </w:r>
      <w:r>
        <w:rPr>
          <w:rFonts w:hint="eastAsia"/>
          <w:lang w:val="en-US" w:eastAsia="zh-CN"/>
        </w:rPr>
        <w:t>5.2</w:t>
      </w:r>
      <w:r>
        <w:rPr>
          <w:rFonts w:hint="eastAsia"/>
          <w:lang w:val="en-US" w:eastAsia="zh-CN"/>
        </w:rPr>
        <w:tab/>
      </w:r>
      <w:bookmarkEnd w:id="771"/>
      <w:r>
        <w:t>Procedure</w:t>
      </w:r>
      <w:bookmarkEnd w:id="772"/>
      <w:bookmarkEnd w:id="773"/>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5242E226" w:rsidR="0018526B" w:rsidRDefault="00000000">
      <w:pPr>
        <w:pStyle w:val="B1"/>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been configured with the necessary credentials to enable authenticating one another.</w:t>
      </w:r>
    </w:p>
    <w:p w14:paraId="1F84B0E4" w14:textId="73A75D8B" w:rsidR="0018526B" w:rsidRDefault="00000000">
      <w:pPr>
        <w:pStyle w:val="B1"/>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73204F51" w:rsidR="0018526B" w:rsidRDefault="00000000">
      <w:pPr>
        <w:pStyle w:val="B1"/>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DCSF/IMS core</w:t>
      </w:r>
      <w:r>
        <w:rPr>
          <w:lang w:val="en-US"/>
        </w:rPr>
        <w:t>.</w:t>
      </w:r>
    </w:p>
    <w:p w14:paraId="7775FDE2" w14:textId="59FF186B" w:rsidR="0018526B" w:rsidRDefault="00000000">
      <w:pPr>
        <w:pStyle w:val="B1"/>
      </w:pPr>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IMS DC capability APIs </w:t>
      </w:r>
      <w:r>
        <w:rPr>
          <w:lang w:eastAsia="ko-KR"/>
        </w:rPr>
        <w:t>as defined in</w:t>
      </w:r>
      <w:r>
        <w:rPr>
          <w:rFonts w:hint="eastAsia"/>
          <w:lang w:val="en-US" w:eastAsia="zh-CN"/>
        </w:rPr>
        <w:t xml:space="preserve">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t>.</w:t>
      </w:r>
    </w:p>
    <w:p w14:paraId="0499AC09" w14:textId="77777777" w:rsidR="0018526B" w:rsidRDefault="00000000">
      <w:pPr>
        <w:pStyle w:val="TH"/>
        <w:rPr>
          <w:lang w:val="en-US" w:eastAsia="zh-CN"/>
        </w:rPr>
      </w:pPr>
      <w:r>
        <w:rPr>
          <w:lang w:val="en-US" w:eastAsia="zh-CN"/>
        </w:rPr>
        <w:object w:dxaOrig="8796" w:dyaOrig="4404" w14:anchorId="37B8CCE4">
          <v:shape id="_x0000_i1040" type="#_x0000_t75" style="width:439.5pt;height:220.7pt" o:ole="">
            <v:imagedata r:id="rId39" o:title=""/>
            <o:lock v:ext="edit" aspectratio="f"/>
          </v:shape>
          <o:OLEObject Type="Embed" ProgID="Visio.Drawing.11" ShapeID="_x0000_i1040" DrawAspect="Content" ObjectID="_1804284305" r:id="rId40"/>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77777777" w:rsidR="0018526B" w:rsidRDefault="00000000">
      <w:pPr>
        <w:pStyle w:val="B1"/>
        <w:rPr>
          <w:lang w:val="en-US" w:eastAsia="zh-CN"/>
        </w:rPr>
      </w:pPr>
      <w:r>
        <w:rPr>
          <w:lang w:eastAsia="zh-CN"/>
        </w:rPr>
        <w:lastRenderedPageBreak/>
        <w:t>1.</w:t>
      </w:r>
      <w:r>
        <w:rPr>
          <w:lang w:eastAsia="zh-CN"/>
        </w:rPr>
        <w:tab/>
      </w:r>
      <w:r>
        <w:rPr>
          <w:lang w:val="en-US" w:eastAsia="zh-CN"/>
        </w:rPr>
        <w:t>DCSF/IMS Core node sends call event notification</w:t>
      </w:r>
      <w:r>
        <w:rPr>
          <w:rFonts w:hint="eastAsia"/>
          <w:lang w:val="en-US" w:eastAsia="zh-CN"/>
        </w:rPr>
        <w:t xml:space="preserve">, </w:t>
      </w:r>
      <w:proofErr w:type="spellStart"/>
      <w:r>
        <w:rPr>
          <w:rFonts w:hint="eastAsia"/>
          <w:lang w:val="en-US" w:eastAsia="zh-CN"/>
        </w:rPr>
        <w:t>i,e</w:t>
      </w:r>
      <w:proofErr w:type="spellEnd"/>
      <w:r>
        <w:rPr>
          <w:rFonts w:hint="eastAsia"/>
          <w:lang w:val="en-US" w:eastAsia="zh-CN"/>
        </w:rPr>
        <w:t xml:space="preserve">, </w:t>
      </w:r>
      <w:proofErr w:type="spellStart"/>
      <w:r>
        <w:t>Nimsas_SessionEventControl_Notify</w:t>
      </w:r>
      <w:proofErr w:type="spellEnd"/>
      <w:r>
        <w:rPr>
          <w:rFonts w:hint="eastAsia"/>
          <w:lang w:val="en-US" w:eastAsia="zh-CN"/>
        </w:rPr>
        <w:t xml:space="preserv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 xml:space="preserve"> to MMTel Enabler Server (e.g. </w:t>
      </w:r>
      <w:proofErr w:type="spellStart"/>
      <w:r>
        <w:t>SessionEstablishmentRequestEvent</w:t>
      </w:r>
      <w:proofErr w:type="spellEnd"/>
      <w:r>
        <w:rPr>
          <w:lang w:val="en-US" w:eastAsia="zh-CN"/>
        </w:rPr>
        <w:t xml:space="preserve">, </w:t>
      </w:r>
      <w:proofErr w:type="spellStart"/>
      <w:r>
        <w:t>MediaChangeRequestEvent</w:t>
      </w:r>
      <w:proofErr w:type="spellEnd"/>
      <w:r>
        <w:t>.</w:t>
      </w:r>
      <w:r>
        <w:rPr>
          <w:lang w:val="en-US" w:eastAsia="zh-CN"/>
        </w:rPr>
        <w:t>, etc.)</w:t>
      </w:r>
      <w:r>
        <w:rPr>
          <w:lang w:eastAsia="zh-CN"/>
        </w:rPr>
        <w:t>.</w:t>
      </w:r>
    </w:p>
    <w:p w14:paraId="3BF17035" w14:textId="77777777" w:rsidR="0018526B" w:rsidRDefault="00000000">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77777777" w:rsidR="0018526B" w:rsidRDefault="00000000">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77777777" w:rsidR="0018526B" w:rsidRDefault="00000000">
      <w:pPr>
        <w:pStyle w:val="B1"/>
        <w:rPr>
          <w:lang w:val="en-US" w:eastAsia="zh-CN"/>
        </w:rPr>
      </w:pPr>
      <w:r>
        <w:rPr>
          <w:lang w:val="en-US" w:eastAsia="zh-CN"/>
        </w:rPr>
        <w:t>4-5</w:t>
      </w:r>
      <w:r>
        <w:rPr>
          <w:lang w:eastAsia="zh-CN"/>
        </w:rPr>
        <w:t>.</w:t>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77777777" w:rsidR="0018526B" w:rsidRDefault="00000000">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77777777" w:rsidR="0018526B" w:rsidRDefault="00000000">
      <w:pPr>
        <w:pStyle w:val="B1"/>
        <w:rPr>
          <w:lang w:val="en-US" w:eastAsia="zh-CN"/>
        </w:rPr>
      </w:pPr>
      <w:r>
        <w:rPr>
          <w:lang w:val="en-US" w:eastAsia="zh-CN"/>
        </w:rPr>
        <w:t>7-8</w:t>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77777777" w:rsidR="0018526B" w:rsidRDefault="00000000">
      <w:pPr>
        <w:pStyle w:val="B1"/>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 to DCSF/IMS core network</w:t>
      </w:r>
      <w:r>
        <w:rPr>
          <w:rFonts w:hint="eastAsia"/>
          <w:lang w:val="en-US" w:eastAsia="zh-CN"/>
        </w:rPr>
        <w:t xml:space="preserve"> by using </w:t>
      </w:r>
      <w:proofErr w:type="spellStart"/>
      <w:r>
        <w:rPr>
          <w:rFonts w:hint="eastAsia"/>
          <w:lang w:val="en-US" w:eastAsia="zh-CN"/>
        </w:rPr>
        <w:t>Nimsas_MediaControl</w:t>
      </w:r>
      <w:proofErr w:type="spellEnd"/>
      <w:r>
        <w:rPr>
          <w:rFonts w:hint="eastAsia"/>
          <w:lang w:val="en-US" w:eastAsia="zh-CN"/>
        </w:rPr>
        <w:t xml:space="preserve"> Service or </w:t>
      </w:r>
      <w:proofErr w:type="spellStart"/>
      <w:r>
        <w:rPr>
          <w:rFonts w:hint="eastAsia"/>
          <w:lang w:val="en-US" w:eastAsia="zh-CN"/>
        </w:rPr>
        <w:t>Nimsas_ImsSessionManagement</w:t>
      </w:r>
      <w:proofErr w:type="spellEnd"/>
      <w:r>
        <w:rPr>
          <w:rFonts w:hint="eastAsia"/>
          <w:lang w:val="en-US" w:eastAsia="zh-CN"/>
        </w:rPr>
        <w:t xml:space="preserve"> Service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The DCSF/IMS core network sends a corresponding response (</w:t>
      </w:r>
      <w:proofErr w:type="spellStart"/>
      <w:r>
        <w:rPr>
          <w:lang w:val="en-US" w:eastAsia="zh-CN"/>
        </w:rPr>
        <w:t>e.g</w:t>
      </w:r>
      <w:proofErr w:type="spellEnd"/>
      <w:r>
        <w:rPr>
          <w:lang w:val="en-US" w:eastAsia="zh-CN"/>
        </w:rPr>
        <w:t>, whether the call is established successfully or not)</w:t>
      </w:r>
      <w:r>
        <w:rPr>
          <w:rFonts w:hint="eastAsia"/>
          <w:lang w:val="en-US" w:eastAsia="zh-CN"/>
        </w:rPr>
        <w:t xml:space="preserve"> as </w:t>
      </w:r>
      <w:proofErr w:type="spellStart"/>
      <w:r>
        <w:rPr>
          <w:rFonts w:hint="eastAsia"/>
          <w:lang w:val="en-US" w:eastAsia="zh-CN"/>
        </w:rPr>
        <w:t>specifed</w:t>
      </w:r>
      <w:proofErr w:type="spellEnd"/>
      <w:r>
        <w:rPr>
          <w:rFonts w:hint="eastAsia"/>
          <w:lang w:val="en-US" w:eastAsia="zh-CN"/>
        </w:rPr>
        <w:t xml:space="preserve">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val="en-US" w:eastAsia="zh-CN"/>
        </w:rPr>
        <w:t xml:space="preserve"> to the MMTel Enabler Server. </w:t>
      </w:r>
    </w:p>
    <w:p w14:paraId="403B1E83" w14:textId="77777777" w:rsidR="0018526B" w:rsidRDefault="00000000">
      <w:pPr>
        <w:pStyle w:val="B1"/>
        <w:rPr>
          <w:lang w:val="en-US" w:eastAsia="zh-CN"/>
        </w:rPr>
      </w:pPr>
      <w:r>
        <w:rPr>
          <w:lang w:val="en-US"/>
        </w:rPr>
        <w:t>1</w:t>
      </w:r>
      <w:r>
        <w:rPr>
          <w:rFonts w:hint="eastAsia"/>
          <w:lang w:val="en-US" w:eastAsia="zh-CN"/>
        </w:rPr>
        <w:t>0</w:t>
      </w:r>
      <w:r>
        <w:rPr>
          <w:lang w:val="en-US"/>
        </w:rPr>
        <w:t xml:space="preserve">. </w:t>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774" w:name="_Toc27843"/>
      <w:bookmarkStart w:id="775" w:name="_Toc9432"/>
      <w:bookmarkStart w:id="776" w:name="_Toc193671412"/>
      <w:r>
        <w:t>8.</w:t>
      </w:r>
      <w:r>
        <w:rPr>
          <w:rFonts w:hint="eastAsia"/>
          <w:lang w:val="en-US" w:eastAsia="zh-CN"/>
        </w:rPr>
        <w:t>5</w:t>
      </w:r>
      <w:r>
        <w:t>.3</w:t>
      </w:r>
      <w:r>
        <w:tab/>
        <w:t>Information flows</w:t>
      </w:r>
      <w:bookmarkEnd w:id="774"/>
      <w:bookmarkEnd w:id="775"/>
      <w:bookmarkEnd w:id="776"/>
    </w:p>
    <w:p w14:paraId="3B722504" w14:textId="080E90A6" w:rsidR="0018526B" w:rsidRDefault="00000000" w:rsidP="009F32FF">
      <w:pPr>
        <w:pStyle w:val="Heading4"/>
      </w:pPr>
      <w:bookmarkStart w:id="777" w:name="_Toc18195"/>
      <w:bookmarkStart w:id="778" w:name="_Toc12075"/>
      <w:bookmarkStart w:id="779" w:name="_Toc193671413"/>
      <w:r>
        <w:t>8.</w:t>
      </w:r>
      <w:r>
        <w:rPr>
          <w:rFonts w:hint="eastAsia"/>
          <w:lang w:val="en-US" w:eastAsia="zh-CN"/>
        </w:rPr>
        <w:t>5</w:t>
      </w:r>
      <w:r>
        <w:t>.3.1</w:t>
      </w:r>
      <w:r>
        <w:tab/>
      </w:r>
      <w:bookmarkEnd w:id="777"/>
      <w:r w:rsidR="009F32FF">
        <w:rPr>
          <w:lang w:val="en-US" w:eastAsia="zh-CN"/>
        </w:rPr>
        <w:t>C</w:t>
      </w:r>
      <w:r>
        <w:rPr>
          <w:lang w:val="en-US" w:eastAsia="zh-CN"/>
        </w:rPr>
        <w:t>all control result notification</w:t>
      </w:r>
      <w:bookmarkEnd w:id="778"/>
      <w:bookmarkEnd w:id="779"/>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Indicates the final result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proofErr w:type="spellStart"/>
            <w:r>
              <w:t>edia</w:t>
            </w:r>
            <w:proofErr w:type="spellEnd"/>
            <w:r>
              <w:t xml:space="preserve">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780" w:name="_Toc31671"/>
      <w:bookmarkStart w:id="781" w:name="_Toc4"/>
      <w:bookmarkStart w:id="782" w:name="_Toc183998969"/>
      <w:bookmarkStart w:id="783" w:name="_Toc24602"/>
      <w:bookmarkStart w:id="784" w:name="_Toc7862"/>
      <w:bookmarkStart w:id="785" w:name="_Toc15348"/>
      <w:bookmarkStart w:id="786" w:name="_Toc12903"/>
      <w:bookmarkStart w:id="787" w:name="_Toc193671414"/>
      <w:r>
        <w:rPr>
          <w:rFonts w:eastAsia="SimSun" w:hint="eastAsia"/>
          <w:lang w:val="en-US" w:eastAsia="zh-CN"/>
        </w:rPr>
        <w:t>9</w:t>
      </w:r>
      <w:r>
        <w:rPr>
          <w:rFonts w:eastAsia="SimSun" w:hint="eastAsia"/>
          <w:lang w:val="en-US" w:eastAsia="zh-CN"/>
        </w:rPr>
        <w:tab/>
      </w:r>
      <w:r>
        <w:rPr>
          <w:lang w:eastAsia="zh-CN"/>
        </w:rPr>
        <w:t>Deployment Guideline</w:t>
      </w:r>
      <w:bookmarkEnd w:id="780"/>
      <w:bookmarkEnd w:id="781"/>
      <w:bookmarkEnd w:id="782"/>
      <w:bookmarkEnd w:id="783"/>
      <w:bookmarkEnd w:id="784"/>
      <w:bookmarkEnd w:id="785"/>
      <w:bookmarkEnd w:id="786"/>
      <w:bookmarkEnd w:id="787"/>
    </w:p>
    <w:p w14:paraId="0374F78A" w14:textId="77777777" w:rsidR="0018526B" w:rsidRDefault="00000000">
      <w:pPr>
        <w:pStyle w:val="Heading2"/>
        <w:rPr>
          <w:rFonts w:eastAsia="SimSun"/>
          <w:lang w:eastAsia="zh-CN"/>
        </w:rPr>
      </w:pPr>
      <w:bookmarkStart w:id="788" w:name="_Toc162954265"/>
      <w:bookmarkStart w:id="789" w:name="_Toc20294"/>
      <w:bookmarkStart w:id="790" w:name="_Toc6758"/>
      <w:bookmarkStart w:id="791" w:name="_Toc122516653"/>
      <w:bookmarkStart w:id="792" w:name="_Toc3003"/>
      <w:bookmarkStart w:id="793" w:name="_Toc2972"/>
      <w:bookmarkStart w:id="794" w:name="_Toc18929"/>
      <w:bookmarkStart w:id="795" w:name="_Toc193671415"/>
      <w:r>
        <w:rPr>
          <w:rFonts w:hint="eastAsia"/>
          <w:lang w:val="en-US" w:eastAsia="zh-CN"/>
        </w:rPr>
        <w:t>9</w:t>
      </w:r>
      <w:r>
        <w:rPr>
          <w:rFonts w:eastAsia="SimSun" w:hint="eastAsia"/>
          <w:lang w:eastAsia="zh-CN"/>
        </w:rPr>
        <w:t>.1</w:t>
      </w:r>
      <w:r>
        <w:rPr>
          <w:rFonts w:eastAsia="SimSun" w:hint="eastAsia"/>
          <w:lang w:eastAsia="zh-CN"/>
        </w:rPr>
        <w:tab/>
        <w:t>General</w:t>
      </w:r>
      <w:bookmarkEnd w:id="788"/>
      <w:bookmarkEnd w:id="789"/>
      <w:bookmarkEnd w:id="790"/>
      <w:bookmarkEnd w:id="791"/>
      <w:bookmarkEnd w:id="792"/>
      <w:bookmarkEnd w:id="793"/>
      <w:bookmarkEnd w:id="794"/>
      <w:bookmarkEnd w:id="795"/>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796" w:name="_Toc162954266"/>
      <w:bookmarkStart w:id="797" w:name="_Toc122516654"/>
      <w:bookmarkStart w:id="798" w:name="_Toc2680"/>
      <w:bookmarkStart w:id="799" w:name="_Toc16146"/>
      <w:bookmarkStart w:id="800" w:name="_Toc1016"/>
      <w:bookmarkStart w:id="801" w:name="_Toc8709"/>
      <w:bookmarkStart w:id="802" w:name="_Toc21229"/>
      <w:bookmarkStart w:id="803" w:name="_Toc193671416"/>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796"/>
      <w:bookmarkEnd w:id="797"/>
      <w:r>
        <w:rPr>
          <w:rFonts w:eastAsia="SimSun" w:hint="eastAsia"/>
          <w:lang w:val="en-US" w:eastAsia="zh-CN"/>
        </w:rPr>
        <w:t xml:space="preserve">in </w:t>
      </w:r>
      <w:r>
        <w:rPr>
          <w:lang w:val="en-US"/>
        </w:rPr>
        <w:t>PLMN operator domain</w:t>
      </w:r>
      <w:bookmarkEnd w:id="798"/>
      <w:bookmarkEnd w:id="799"/>
      <w:bookmarkEnd w:id="800"/>
      <w:bookmarkEnd w:id="801"/>
      <w:bookmarkEnd w:id="802"/>
      <w:bookmarkEnd w:id="803"/>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1" type="#_x0000_t75" style="width:395.05pt;height:347.4pt" o:ole="">
            <v:imagedata r:id="rId41" o:title=""/>
            <o:lock v:ext="edit" aspectratio="f"/>
          </v:shape>
          <o:OLEObject Type="Embed" ProgID="Visio.Drawing.11" ShapeID="_x0000_i1041" DrawAspect="Content" ObjectID="_1804284306" r:id="rId42"/>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proofErr w:type="spellStart"/>
      <w:r>
        <w:rPr>
          <w:rFonts w:eastAsia="SimSun"/>
          <w:lang w:eastAsia="zh-CN"/>
        </w:rPr>
        <w:t>eploy</w:t>
      </w:r>
      <w:proofErr w:type="spellEnd"/>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w:t>
      </w:r>
      <w:proofErr w:type="spellStart"/>
      <w:r>
        <w:rPr>
          <w:rFonts w:eastAsia="SimSun" w:hint="eastAsia"/>
          <w:lang w:val="en-US" w:eastAsia="zh-CN"/>
        </w:rPr>
        <w:t>respectively.The</w:t>
      </w:r>
      <w:proofErr w:type="spellEnd"/>
      <w:r>
        <w:rPr>
          <w:rFonts w:eastAsia="SimSun" w:hint="eastAsia"/>
          <w:lang w:val="en-US" w:eastAsia="zh-CN"/>
        </w:rPr>
        <w:t xml:space="preserv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04" w:name="_Toc23027"/>
      <w:bookmarkStart w:id="805" w:name="_Toc7134"/>
      <w:bookmarkStart w:id="806" w:name="_Toc17975"/>
      <w:bookmarkStart w:id="807" w:name="_Toc183998970"/>
      <w:bookmarkStart w:id="808" w:name="_Toc23254048"/>
      <w:bookmarkStart w:id="809" w:name="_Toc22214915"/>
      <w:bookmarkStart w:id="810" w:name="_Toc8800"/>
      <w:bookmarkStart w:id="811" w:name="_Toc19597"/>
      <w:bookmarkStart w:id="812" w:name="_Toc23877"/>
      <w:bookmarkStart w:id="813" w:name="_Toc28444"/>
      <w:bookmarkStart w:id="814" w:name="_Toc193671417"/>
      <w:r>
        <w:lastRenderedPageBreak/>
        <w:t>Annex A:</w:t>
      </w:r>
      <w:r>
        <w:br/>
        <w:t>Change history</w:t>
      </w:r>
      <w:bookmarkEnd w:id="804"/>
      <w:bookmarkEnd w:id="805"/>
      <w:bookmarkEnd w:id="806"/>
      <w:bookmarkEnd w:id="807"/>
      <w:bookmarkEnd w:id="808"/>
      <w:bookmarkEnd w:id="809"/>
      <w:bookmarkEnd w:id="810"/>
      <w:bookmarkEnd w:id="811"/>
      <w:bookmarkEnd w:id="812"/>
      <w:bookmarkEnd w:id="813"/>
      <w:bookmarkEnd w:id="8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94" w:type="dxa"/>
            <w:shd w:val="pct10" w:color="auto" w:fill="FFFFFF"/>
          </w:tcPr>
          <w:p w14:paraId="5B5BF401" w14:textId="77777777" w:rsidR="0018526B" w:rsidRDefault="00000000">
            <w:pPr>
              <w:pStyle w:val="TAL"/>
              <w:rPr>
                <w:b/>
                <w:sz w:val="16"/>
              </w:rPr>
            </w:pPr>
            <w:r>
              <w:rPr>
                <w:b/>
                <w:sz w:val="16"/>
              </w:rPr>
              <w:t>TDoc</w:t>
            </w:r>
          </w:p>
        </w:tc>
        <w:tc>
          <w:tcPr>
            <w:tcW w:w="425"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1D98EAB4" w14:textId="77777777" w:rsidR="0018526B" w:rsidRDefault="0018526B">
            <w:pPr>
              <w:pStyle w:val="TAC"/>
              <w:rPr>
                <w:sz w:val="16"/>
                <w:szCs w:val="16"/>
              </w:rPr>
            </w:pPr>
          </w:p>
        </w:tc>
        <w:tc>
          <w:tcPr>
            <w:tcW w:w="425"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7C703305" w14:textId="77777777" w:rsidR="0018526B" w:rsidRDefault="0018526B">
            <w:pPr>
              <w:pStyle w:val="TAC"/>
              <w:rPr>
                <w:sz w:val="16"/>
                <w:szCs w:val="16"/>
              </w:rPr>
            </w:pPr>
          </w:p>
        </w:tc>
        <w:tc>
          <w:tcPr>
            <w:tcW w:w="425"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94" w:type="dxa"/>
            <w:shd w:val="solid" w:color="FFFFFF" w:fill="auto"/>
          </w:tcPr>
          <w:p w14:paraId="6B3AA9E0" w14:textId="77777777" w:rsidR="0018526B" w:rsidRDefault="0018526B">
            <w:pPr>
              <w:pStyle w:val="TAC"/>
              <w:rPr>
                <w:sz w:val="16"/>
                <w:szCs w:val="16"/>
              </w:rPr>
            </w:pPr>
          </w:p>
        </w:tc>
        <w:tc>
          <w:tcPr>
            <w:tcW w:w="425"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94" w:type="dxa"/>
            <w:shd w:val="solid" w:color="FFFFFF" w:fill="auto"/>
          </w:tcPr>
          <w:p w14:paraId="044EABD4" w14:textId="77777777" w:rsidR="0018526B" w:rsidRDefault="0018526B">
            <w:pPr>
              <w:pStyle w:val="TAC"/>
              <w:rPr>
                <w:sz w:val="16"/>
                <w:szCs w:val="16"/>
              </w:rPr>
            </w:pPr>
          </w:p>
        </w:tc>
        <w:tc>
          <w:tcPr>
            <w:tcW w:w="425"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94"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25"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94" w:type="dxa"/>
            <w:shd w:val="solid" w:color="FFFFFF" w:fill="auto"/>
          </w:tcPr>
          <w:p w14:paraId="3DC1FE1A" w14:textId="77777777" w:rsidR="0018526B" w:rsidRDefault="0018526B">
            <w:pPr>
              <w:pStyle w:val="TAC"/>
              <w:rPr>
                <w:rFonts w:cs="Arial"/>
                <w:sz w:val="16"/>
                <w:szCs w:val="16"/>
              </w:rPr>
            </w:pPr>
          </w:p>
        </w:tc>
        <w:tc>
          <w:tcPr>
            <w:tcW w:w="425"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r w:rsidR="00856807" w14:paraId="6F0DAD25" w14:textId="77777777">
        <w:tc>
          <w:tcPr>
            <w:tcW w:w="800" w:type="dxa"/>
            <w:shd w:val="solid" w:color="FFFFFF" w:fill="auto"/>
          </w:tcPr>
          <w:p w14:paraId="6DBEFA49" w14:textId="3A29ECC1" w:rsidR="00856807" w:rsidRDefault="00856807">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5294C186" w14:textId="1B7CF35F" w:rsidR="00856807" w:rsidRDefault="00856807">
            <w:pPr>
              <w:pStyle w:val="TAC"/>
              <w:rPr>
                <w:rFonts w:eastAsia="SimSun"/>
                <w:sz w:val="16"/>
                <w:szCs w:val="16"/>
                <w:lang w:val="en-US" w:eastAsia="zh-CN"/>
              </w:rPr>
            </w:pPr>
            <w:r>
              <w:rPr>
                <w:rFonts w:eastAsia="SimSun"/>
                <w:sz w:val="16"/>
                <w:szCs w:val="16"/>
                <w:lang w:val="en-US" w:eastAsia="zh-CN"/>
              </w:rPr>
              <w:t>SA#107</w:t>
            </w:r>
          </w:p>
        </w:tc>
        <w:tc>
          <w:tcPr>
            <w:tcW w:w="1094" w:type="dxa"/>
            <w:shd w:val="solid" w:color="FFFFFF" w:fill="auto"/>
          </w:tcPr>
          <w:p w14:paraId="2FD10706" w14:textId="5C5E411E" w:rsidR="00856807" w:rsidRDefault="00856807">
            <w:pPr>
              <w:pStyle w:val="TAC"/>
              <w:rPr>
                <w:rFonts w:cs="Arial"/>
                <w:sz w:val="16"/>
                <w:szCs w:val="16"/>
              </w:rPr>
            </w:pPr>
            <w:r w:rsidRPr="00856807">
              <w:rPr>
                <w:rFonts w:cs="Arial"/>
                <w:sz w:val="16"/>
                <w:szCs w:val="16"/>
              </w:rPr>
              <w:t>SP-250194</w:t>
            </w:r>
          </w:p>
        </w:tc>
        <w:tc>
          <w:tcPr>
            <w:tcW w:w="425" w:type="dxa"/>
            <w:shd w:val="solid" w:color="FFFFFF" w:fill="auto"/>
          </w:tcPr>
          <w:p w14:paraId="010746C1" w14:textId="77777777" w:rsidR="00856807" w:rsidRDefault="00856807">
            <w:pPr>
              <w:pStyle w:val="TAC"/>
              <w:rPr>
                <w:sz w:val="16"/>
                <w:szCs w:val="16"/>
              </w:rPr>
            </w:pPr>
          </w:p>
        </w:tc>
        <w:tc>
          <w:tcPr>
            <w:tcW w:w="425" w:type="dxa"/>
            <w:shd w:val="solid" w:color="FFFFFF" w:fill="auto"/>
          </w:tcPr>
          <w:p w14:paraId="0F31F7DD" w14:textId="77777777" w:rsidR="00856807" w:rsidRDefault="00856807">
            <w:pPr>
              <w:pStyle w:val="TAC"/>
              <w:rPr>
                <w:sz w:val="16"/>
                <w:szCs w:val="16"/>
              </w:rPr>
            </w:pPr>
          </w:p>
        </w:tc>
        <w:tc>
          <w:tcPr>
            <w:tcW w:w="425" w:type="dxa"/>
            <w:shd w:val="solid" w:color="FFFFFF" w:fill="auto"/>
          </w:tcPr>
          <w:p w14:paraId="0AFE9109" w14:textId="77777777" w:rsidR="00856807" w:rsidRDefault="00856807">
            <w:pPr>
              <w:pStyle w:val="TAC"/>
              <w:rPr>
                <w:sz w:val="16"/>
                <w:szCs w:val="16"/>
              </w:rPr>
            </w:pPr>
          </w:p>
        </w:tc>
        <w:tc>
          <w:tcPr>
            <w:tcW w:w="4962" w:type="dxa"/>
            <w:shd w:val="solid" w:color="FFFFFF" w:fill="auto"/>
          </w:tcPr>
          <w:p w14:paraId="630ECAA4" w14:textId="650AC646" w:rsidR="00856807" w:rsidRDefault="00856807">
            <w:pPr>
              <w:pStyle w:val="TAL"/>
              <w:rPr>
                <w:rFonts w:cs="Arial"/>
                <w:sz w:val="16"/>
                <w:szCs w:val="16"/>
              </w:rPr>
            </w:pPr>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p>
        </w:tc>
        <w:tc>
          <w:tcPr>
            <w:tcW w:w="708" w:type="dxa"/>
            <w:shd w:val="solid" w:color="FFFFFF" w:fill="auto"/>
          </w:tcPr>
          <w:p w14:paraId="4980D8E5" w14:textId="07CCFEEA" w:rsidR="00856807" w:rsidRDefault="00856807">
            <w:pPr>
              <w:pStyle w:val="TAC"/>
              <w:rPr>
                <w:rFonts w:eastAsia="SimSun"/>
                <w:sz w:val="16"/>
                <w:szCs w:val="16"/>
                <w:lang w:val="en-US" w:eastAsia="zh-CN"/>
              </w:rPr>
            </w:pPr>
            <w:r>
              <w:rPr>
                <w:rFonts w:eastAsia="SimSun"/>
                <w:sz w:val="16"/>
                <w:szCs w:val="16"/>
                <w:lang w:val="en-US" w:eastAsia="zh-CN"/>
              </w:rPr>
              <w:t>2.0.0</w:t>
            </w:r>
          </w:p>
        </w:tc>
      </w:tr>
      <w:tr w:rsidR="00F435BC" w14:paraId="30658668" w14:textId="77777777">
        <w:tc>
          <w:tcPr>
            <w:tcW w:w="800" w:type="dxa"/>
            <w:shd w:val="solid" w:color="FFFFFF" w:fill="auto"/>
          </w:tcPr>
          <w:p w14:paraId="44A54B67" w14:textId="0DDF279E" w:rsidR="00F435BC" w:rsidRDefault="00F435BC" w:rsidP="00F435BC">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144A8E67" w14:textId="44FFA32D" w:rsidR="00F435BC" w:rsidRDefault="00F435BC" w:rsidP="00F435BC">
            <w:pPr>
              <w:pStyle w:val="TAC"/>
              <w:rPr>
                <w:rFonts w:eastAsia="SimSun"/>
                <w:sz w:val="16"/>
                <w:szCs w:val="16"/>
                <w:lang w:val="en-US" w:eastAsia="zh-CN"/>
              </w:rPr>
            </w:pPr>
            <w:r>
              <w:rPr>
                <w:rFonts w:eastAsia="SimSun"/>
                <w:sz w:val="16"/>
                <w:szCs w:val="16"/>
                <w:lang w:val="en-US" w:eastAsia="zh-CN"/>
              </w:rPr>
              <w:t>SA#107</w:t>
            </w:r>
          </w:p>
        </w:tc>
        <w:tc>
          <w:tcPr>
            <w:tcW w:w="1094" w:type="dxa"/>
            <w:shd w:val="solid" w:color="FFFFFF" w:fill="auto"/>
          </w:tcPr>
          <w:p w14:paraId="0B45D30C" w14:textId="1E23D9D4" w:rsidR="00F435BC" w:rsidRPr="00856807" w:rsidRDefault="00F435BC" w:rsidP="00F435BC">
            <w:pPr>
              <w:pStyle w:val="TAC"/>
              <w:rPr>
                <w:rFonts w:cs="Arial"/>
                <w:sz w:val="16"/>
                <w:szCs w:val="16"/>
              </w:rPr>
            </w:pPr>
            <w:r w:rsidRPr="00856807">
              <w:rPr>
                <w:rFonts w:cs="Arial"/>
                <w:sz w:val="16"/>
                <w:szCs w:val="16"/>
              </w:rPr>
              <w:t>SP-250194</w:t>
            </w:r>
          </w:p>
        </w:tc>
        <w:tc>
          <w:tcPr>
            <w:tcW w:w="425" w:type="dxa"/>
            <w:shd w:val="solid" w:color="FFFFFF" w:fill="auto"/>
          </w:tcPr>
          <w:p w14:paraId="10BE2DBB" w14:textId="77777777" w:rsidR="00F435BC" w:rsidRDefault="00F435BC" w:rsidP="00F435BC">
            <w:pPr>
              <w:pStyle w:val="TAC"/>
              <w:rPr>
                <w:sz w:val="16"/>
                <w:szCs w:val="16"/>
              </w:rPr>
            </w:pPr>
          </w:p>
        </w:tc>
        <w:tc>
          <w:tcPr>
            <w:tcW w:w="425" w:type="dxa"/>
            <w:shd w:val="solid" w:color="FFFFFF" w:fill="auto"/>
          </w:tcPr>
          <w:p w14:paraId="6AED2584" w14:textId="77777777" w:rsidR="00F435BC" w:rsidRDefault="00F435BC" w:rsidP="00F435BC">
            <w:pPr>
              <w:pStyle w:val="TAC"/>
              <w:rPr>
                <w:sz w:val="16"/>
                <w:szCs w:val="16"/>
              </w:rPr>
            </w:pPr>
          </w:p>
        </w:tc>
        <w:tc>
          <w:tcPr>
            <w:tcW w:w="425" w:type="dxa"/>
            <w:shd w:val="solid" w:color="FFFFFF" w:fill="auto"/>
          </w:tcPr>
          <w:p w14:paraId="26C516D7" w14:textId="77777777" w:rsidR="00F435BC" w:rsidRDefault="00F435BC" w:rsidP="00F435BC">
            <w:pPr>
              <w:pStyle w:val="TAC"/>
              <w:rPr>
                <w:sz w:val="16"/>
                <w:szCs w:val="16"/>
              </w:rPr>
            </w:pPr>
          </w:p>
        </w:tc>
        <w:tc>
          <w:tcPr>
            <w:tcW w:w="4962" w:type="dxa"/>
            <w:shd w:val="solid" w:color="FFFFFF" w:fill="auto"/>
          </w:tcPr>
          <w:p w14:paraId="720A0082" w14:textId="2BF269A3" w:rsidR="00F435BC" w:rsidRDefault="00F435BC" w:rsidP="00F435BC">
            <w:pPr>
              <w:pStyle w:val="TAL"/>
              <w:rPr>
                <w:rFonts w:cs="Arial"/>
                <w:sz w:val="16"/>
                <w:szCs w:val="16"/>
              </w:rPr>
            </w:pPr>
            <w:r w:rsidRPr="00F435BC">
              <w:rPr>
                <w:rFonts w:cs="Arial"/>
                <w:sz w:val="16"/>
                <w:szCs w:val="16"/>
              </w:rPr>
              <w:t>MCC Editorial update for publication after TSG SA approval</w:t>
            </w:r>
          </w:p>
        </w:tc>
        <w:tc>
          <w:tcPr>
            <w:tcW w:w="708" w:type="dxa"/>
            <w:shd w:val="solid" w:color="FFFFFF" w:fill="auto"/>
          </w:tcPr>
          <w:p w14:paraId="04C2633B" w14:textId="7D4DBC42" w:rsidR="00F435BC" w:rsidRDefault="00F435BC" w:rsidP="00F435BC">
            <w:pPr>
              <w:pStyle w:val="TAC"/>
              <w:rPr>
                <w:rFonts w:eastAsia="SimSun"/>
                <w:sz w:val="16"/>
                <w:szCs w:val="16"/>
                <w:lang w:val="en-US" w:eastAsia="zh-CN"/>
              </w:rPr>
            </w:pPr>
            <w:r>
              <w:rPr>
                <w:rFonts w:eastAsia="SimSun"/>
                <w:sz w:val="16"/>
                <w:szCs w:val="16"/>
                <w:lang w:val="en-US" w:eastAsia="zh-CN"/>
              </w:rPr>
              <w:t>19</w:t>
            </w:r>
            <w:r>
              <w:rPr>
                <w:rFonts w:eastAsia="SimSun"/>
                <w:sz w:val="16"/>
                <w:szCs w:val="16"/>
                <w:lang w:val="en-US" w:eastAsia="zh-CN"/>
              </w:rPr>
              <w:t>.0.0</w:t>
            </w:r>
          </w:p>
        </w:tc>
      </w:tr>
    </w:tbl>
    <w:p w14:paraId="081377B5" w14:textId="77777777" w:rsidR="0018526B" w:rsidRDefault="0018526B"/>
    <w:sectPr w:rsidR="0018526B">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6A96" w14:textId="77777777" w:rsidR="002070FE" w:rsidRDefault="002070FE">
      <w:pPr>
        <w:spacing w:after="0"/>
      </w:pPr>
      <w:r>
        <w:separator/>
      </w:r>
    </w:p>
  </w:endnote>
  <w:endnote w:type="continuationSeparator" w:id="0">
    <w:p w14:paraId="4E52961F" w14:textId="77777777" w:rsidR="002070FE" w:rsidRDefault="002070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8618E" w14:textId="77777777" w:rsidR="002070FE" w:rsidRDefault="002070FE">
      <w:pPr>
        <w:spacing w:after="0"/>
      </w:pPr>
      <w:r>
        <w:separator/>
      </w:r>
    </w:p>
  </w:footnote>
  <w:footnote w:type="continuationSeparator" w:id="0">
    <w:p w14:paraId="5D56556F" w14:textId="77777777" w:rsidR="002070FE" w:rsidRDefault="002070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08FC32ED"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2E2">
      <w:rPr>
        <w:rFonts w:ascii="Arial" w:hAnsi="Arial" w:cs="Arial"/>
        <w:b/>
        <w:noProof/>
        <w:sz w:val="18"/>
        <w:szCs w:val="18"/>
      </w:rPr>
      <w:t>3GPP TS 23.392 V19.0.0 (2025-03)</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31B54AF4"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2E2">
      <w:rPr>
        <w:rFonts w:ascii="Arial" w:hAnsi="Arial" w:cs="Arial"/>
        <w:b/>
        <w:noProof/>
        <w:sz w:val="18"/>
        <w:szCs w:val="18"/>
      </w:rPr>
      <w:t>Release 19</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E14"/>
    <w:rsid w:val="00051834"/>
    <w:rsid w:val="00054A22"/>
    <w:rsid w:val="00062023"/>
    <w:rsid w:val="000655A6"/>
    <w:rsid w:val="00080512"/>
    <w:rsid w:val="00080BF3"/>
    <w:rsid w:val="00092DA3"/>
    <w:rsid w:val="000C47C3"/>
    <w:rsid w:val="000D58AB"/>
    <w:rsid w:val="00133525"/>
    <w:rsid w:val="0016335E"/>
    <w:rsid w:val="00173E3B"/>
    <w:rsid w:val="00174E78"/>
    <w:rsid w:val="0018526B"/>
    <w:rsid w:val="001A4C42"/>
    <w:rsid w:val="001A7420"/>
    <w:rsid w:val="001B6637"/>
    <w:rsid w:val="001C21C3"/>
    <w:rsid w:val="001D02C2"/>
    <w:rsid w:val="001F0C1D"/>
    <w:rsid w:val="001F1132"/>
    <w:rsid w:val="001F168B"/>
    <w:rsid w:val="002070FE"/>
    <w:rsid w:val="002347A2"/>
    <w:rsid w:val="00254A22"/>
    <w:rsid w:val="0026620B"/>
    <w:rsid w:val="002675F0"/>
    <w:rsid w:val="002760EE"/>
    <w:rsid w:val="002B6339"/>
    <w:rsid w:val="002E00EE"/>
    <w:rsid w:val="00315B85"/>
    <w:rsid w:val="003172DC"/>
    <w:rsid w:val="003305D1"/>
    <w:rsid w:val="0035462D"/>
    <w:rsid w:val="00356555"/>
    <w:rsid w:val="003765B8"/>
    <w:rsid w:val="003C3971"/>
    <w:rsid w:val="003E01D1"/>
    <w:rsid w:val="00423334"/>
    <w:rsid w:val="0042424B"/>
    <w:rsid w:val="004345EC"/>
    <w:rsid w:val="0045539C"/>
    <w:rsid w:val="00465515"/>
    <w:rsid w:val="0049751D"/>
    <w:rsid w:val="004B4185"/>
    <w:rsid w:val="004C30AC"/>
    <w:rsid w:val="004D3578"/>
    <w:rsid w:val="004E207D"/>
    <w:rsid w:val="004E213A"/>
    <w:rsid w:val="004F0988"/>
    <w:rsid w:val="004F3340"/>
    <w:rsid w:val="0053388B"/>
    <w:rsid w:val="00535773"/>
    <w:rsid w:val="00543E6C"/>
    <w:rsid w:val="00565087"/>
    <w:rsid w:val="00590C37"/>
    <w:rsid w:val="0059592E"/>
    <w:rsid w:val="00597B11"/>
    <w:rsid w:val="005A6557"/>
    <w:rsid w:val="005D2E01"/>
    <w:rsid w:val="005D7526"/>
    <w:rsid w:val="005E4BB2"/>
    <w:rsid w:val="005E5FBA"/>
    <w:rsid w:val="005F788A"/>
    <w:rsid w:val="00602AEA"/>
    <w:rsid w:val="00614FDF"/>
    <w:rsid w:val="0063543D"/>
    <w:rsid w:val="00647114"/>
    <w:rsid w:val="006663E4"/>
    <w:rsid w:val="00670CF4"/>
    <w:rsid w:val="006912E9"/>
    <w:rsid w:val="00692B77"/>
    <w:rsid w:val="006A323F"/>
    <w:rsid w:val="006B30D0"/>
    <w:rsid w:val="006C3D95"/>
    <w:rsid w:val="006D31E8"/>
    <w:rsid w:val="006E5C86"/>
    <w:rsid w:val="006E770F"/>
    <w:rsid w:val="007000D6"/>
    <w:rsid w:val="00701116"/>
    <w:rsid w:val="0071174C"/>
    <w:rsid w:val="00713C44"/>
    <w:rsid w:val="00717243"/>
    <w:rsid w:val="00734A5B"/>
    <w:rsid w:val="0074026F"/>
    <w:rsid w:val="007429F6"/>
    <w:rsid w:val="00744E76"/>
    <w:rsid w:val="00765EA3"/>
    <w:rsid w:val="00774DA4"/>
    <w:rsid w:val="00781F0F"/>
    <w:rsid w:val="007B600E"/>
    <w:rsid w:val="007B6E8C"/>
    <w:rsid w:val="007F0F4A"/>
    <w:rsid w:val="008028A4"/>
    <w:rsid w:val="00830747"/>
    <w:rsid w:val="00830904"/>
    <w:rsid w:val="00854A49"/>
    <w:rsid w:val="00856807"/>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B151E"/>
    <w:rsid w:val="009D3A4E"/>
    <w:rsid w:val="009E2532"/>
    <w:rsid w:val="009F32FF"/>
    <w:rsid w:val="009F37B7"/>
    <w:rsid w:val="00A10F02"/>
    <w:rsid w:val="00A164B4"/>
    <w:rsid w:val="00A26956"/>
    <w:rsid w:val="00A27486"/>
    <w:rsid w:val="00A53724"/>
    <w:rsid w:val="00A56066"/>
    <w:rsid w:val="00A617D4"/>
    <w:rsid w:val="00A73129"/>
    <w:rsid w:val="00A82346"/>
    <w:rsid w:val="00A92BA1"/>
    <w:rsid w:val="00A95A32"/>
    <w:rsid w:val="00AB4A5D"/>
    <w:rsid w:val="00AC4DA8"/>
    <w:rsid w:val="00AC6BC6"/>
    <w:rsid w:val="00AD45A1"/>
    <w:rsid w:val="00AE491A"/>
    <w:rsid w:val="00AE6164"/>
    <w:rsid w:val="00AE65E2"/>
    <w:rsid w:val="00AF1460"/>
    <w:rsid w:val="00B11544"/>
    <w:rsid w:val="00B15449"/>
    <w:rsid w:val="00B868A2"/>
    <w:rsid w:val="00B93086"/>
    <w:rsid w:val="00BA19ED"/>
    <w:rsid w:val="00BA4B8D"/>
    <w:rsid w:val="00BB171B"/>
    <w:rsid w:val="00BC0858"/>
    <w:rsid w:val="00BC0F7D"/>
    <w:rsid w:val="00BC1C4B"/>
    <w:rsid w:val="00BC6657"/>
    <w:rsid w:val="00BD7D31"/>
    <w:rsid w:val="00BE3255"/>
    <w:rsid w:val="00BF128E"/>
    <w:rsid w:val="00C00CAA"/>
    <w:rsid w:val="00C062E2"/>
    <w:rsid w:val="00C074DD"/>
    <w:rsid w:val="00C1496A"/>
    <w:rsid w:val="00C33079"/>
    <w:rsid w:val="00C45231"/>
    <w:rsid w:val="00C551FF"/>
    <w:rsid w:val="00C6688B"/>
    <w:rsid w:val="00C72833"/>
    <w:rsid w:val="00C80F1D"/>
    <w:rsid w:val="00C91962"/>
    <w:rsid w:val="00C93F40"/>
    <w:rsid w:val="00CA3D0C"/>
    <w:rsid w:val="00D32304"/>
    <w:rsid w:val="00D4070A"/>
    <w:rsid w:val="00D57972"/>
    <w:rsid w:val="00D57DD5"/>
    <w:rsid w:val="00D675A9"/>
    <w:rsid w:val="00D738D6"/>
    <w:rsid w:val="00D755EB"/>
    <w:rsid w:val="00D76048"/>
    <w:rsid w:val="00D82E6F"/>
    <w:rsid w:val="00D87E00"/>
    <w:rsid w:val="00D9134D"/>
    <w:rsid w:val="00D9705C"/>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D6356"/>
    <w:rsid w:val="00EF608C"/>
    <w:rsid w:val="00F025A2"/>
    <w:rsid w:val="00F04712"/>
    <w:rsid w:val="00F13360"/>
    <w:rsid w:val="00F22EC7"/>
    <w:rsid w:val="00F325C8"/>
    <w:rsid w:val="00F34834"/>
    <w:rsid w:val="00F435BC"/>
    <w:rsid w:val="00F568B2"/>
    <w:rsid w:val="00F653B8"/>
    <w:rsid w:val="00F9008D"/>
    <w:rsid w:val="00FA1266"/>
    <w:rsid w:val="00FA4178"/>
    <w:rsid w:val="00FC1192"/>
    <w:rsid w:val="00FE6098"/>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14292</Words>
  <Characters>81468</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CR0451r1</cp:lastModifiedBy>
  <cp:revision>2</cp:revision>
  <cp:lastPrinted>2019-02-25T14:05:00Z</cp:lastPrinted>
  <dcterms:created xsi:type="dcterms:W3CDTF">2025-03-24T00:17:00Z</dcterms:created>
  <dcterms:modified xsi:type="dcterms:W3CDTF">2025-03-24T00:17:00Z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